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6DC94" w14:textId="34362876" w:rsidR="00CF4F64" w:rsidRPr="003A74F7" w:rsidRDefault="00CF4F64" w:rsidP="003A74F7">
      <w:pPr>
        <w:pStyle w:val="Nagwek2"/>
        <w:spacing w:before="0" w:line="276" w:lineRule="auto"/>
        <w:ind w:right="-710"/>
        <w:rPr>
          <w:rFonts w:ascii="Arial" w:hAnsi="Arial" w:cs="Arial"/>
          <w:b/>
          <w:bCs/>
          <w:color w:val="auto"/>
          <w:sz w:val="24"/>
          <w:szCs w:val="24"/>
        </w:rPr>
      </w:pPr>
      <w:r w:rsidRPr="003A74F7">
        <w:rPr>
          <w:rFonts w:ascii="Arial" w:hAnsi="Arial" w:cs="Arial"/>
          <w:b/>
          <w:bCs/>
          <w:color w:val="auto"/>
          <w:sz w:val="24"/>
          <w:szCs w:val="24"/>
        </w:rPr>
        <w:t xml:space="preserve">Wzór umowy              </w:t>
      </w:r>
    </w:p>
    <w:p w14:paraId="5D17BB7F" w14:textId="1638C0AA" w:rsidR="00CF4F64" w:rsidRPr="003A74F7" w:rsidRDefault="00CF4F64" w:rsidP="003A74F7">
      <w:pPr>
        <w:pStyle w:val="Nagwek2"/>
        <w:spacing w:before="100" w:beforeAutospacing="1" w:line="276" w:lineRule="auto"/>
        <w:ind w:right="-710"/>
        <w:rPr>
          <w:rFonts w:ascii="Arial" w:hAnsi="Arial" w:cs="Arial"/>
          <w:b/>
          <w:bCs/>
          <w:iCs/>
          <w:color w:val="auto"/>
          <w:sz w:val="24"/>
          <w:szCs w:val="24"/>
        </w:rPr>
      </w:pPr>
      <w:r w:rsidRPr="003A74F7">
        <w:rPr>
          <w:rFonts w:ascii="Arial" w:hAnsi="Arial" w:cs="Arial"/>
          <w:b/>
          <w:bCs/>
          <w:iCs/>
          <w:color w:val="auto"/>
          <w:sz w:val="24"/>
          <w:szCs w:val="24"/>
        </w:rPr>
        <w:t xml:space="preserve">UMOWA </w:t>
      </w:r>
    </w:p>
    <w:p w14:paraId="45D256B6" w14:textId="4B644B4E" w:rsidR="00CF4F64" w:rsidRPr="003A74F7" w:rsidRDefault="00CF4F64" w:rsidP="003A74F7">
      <w:pPr>
        <w:pStyle w:val="Nagwek2"/>
        <w:spacing w:before="0" w:line="276" w:lineRule="auto"/>
        <w:ind w:right="-710"/>
        <w:rPr>
          <w:rFonts w:ascii="Arial" w:hAnsi="Arial" w:cs="Arial"/>
          <w:b/>
          <w:bCs/>
          <w:iCs/>
          <w:color w:val="auto"/>
          <w:sz w:val="24"/>
          <w:szCs w:val="24"/>
        </w:rPr>
      </w:pPr>
      <w:r w:rsidRPr="003A74F7">
        <w:rPr>
          <w:rFonts w:ascii="Arial" w:hAnsi="Arial" w:cs="Arial"/>
          <w:b/>
          <w:bCs/>
          <w:snapToGrid w:val="0"/>
          <w:color w:val="auto"/>
          <w:sz w:val="24"/>
          <w:szCs w:val="24"/>
        </w:rPr>
        <w:t>Nr GZP.3801.           .202</w:t>
      </w:r>
      <w:r w:rsidR="003F4DFB" w:rsidRPr="003A74F7">
        <w:rPr>
          <w:rFonts w:ascii="Arial" w:hAnsi="Arial" w:cs="Arial"/>
          <w:b/>
          <w:bCs/>
          <w:snapToGrid w:val="0"/>
          <w:color w:val="auto"/>
          <w:sz w:val="24"/>
          <w:szCs w:val="24"/>
        </w:rPr>
        <w:t>6</w:t>
      </w:r>
      <w:r w:rsidRPr="003A74F7">
        <w:rPr>
          <w:rFonts w:ascii="Arial" w:hAnsi="Arial" w:cs="Arial"/>
          <w:b/>
          <w:bCs/>
          <w:snapToGrid w:val="0"/>
          <w:color w:val="auto"/>
          <w:sz w:val="24"/>
          <w:szCs w:val="24"/>
        </w:rPr>
        <w:t xml:space="preserve"> zawarta w dniu ………-………-202</w:t>
      </w:r>
      <w:r w:rsidR="003F4DFB" w:rsidRPr="003A74F7">
        <w:rPr>
          <w:rFonts w:ascii="Arial" w:hAnsi="Arial" w:cs="Arial"/>
          <w:b/>
          <w:bCs/>
          <w:snapToGrid w:val="0"/>
          <w:color w:val="auto"/>
          <w:sz w:val="24"/>
          <w:szCs w:val="24"/>
        </w:rPr>
        <w:t>6</w:t>
      </w:r>
      <w:r w:rsidRPr="003A74F7">
        <w:rPr>
          <w:rFonts w:ascii="Arial" w:hAnsi="Arial" w:cs="Arial"/>
          <w:b/>
          <w:bCs/>
          <w:snapToGrid w:val="0"/>
          <w:color w:val="auto"/>
          <w:sz w:val="24"/>
          <w:szCs w:val="24"/>
        </w:rPr>
        <w:t xml:space="preserve"> r.</w:t>
      </w:r>
    </w:p>
    <w:p w14:paraId="37D6946A" w14:textId="77777777" w:rsidR="001E5909" w:rsidRPr="003A74F7" w:rsidRDefault="00CF4F64" w:rsidP="003A74F7">
      <w:pPr>
        <w:keepNext/>
        <w:widowControl w:val="0"/>
        <w:spacing w:line="276" w:lineRule="auto"/>
        <w:ind w:right="-710"/>
        <w:rPr>
          <w:rFonts w:ascii="Arial" w:hAnsi="Arial" w:cs="Arial"/>
          <w:snapToGrid w:val="0"/>
        </w:rPr>
      </w:pPr>
      <w:r w:rsidRPr="003A74F7">
        <w:rPr>
          <w:rFonts w:ascii="Arial" w:hAnsi="Arial" w:cs="Arial"/>
          <w:snapToGrid w:val="0"/>
        </w:rPr>
        <w:t>w wyniku przeprowadzonego postępowania w trybie podstawowym</w:t>
      </w:r>
      <w:r w:rsidR="0032403D" w:rsidRPr="003A74F7">
        <w:rPr>
          <w:rFonts w:ascii="Arial" w:hAnsi="Arial" w:cs="Arial"/>
          <w:snapToGrid w:val="0"/>
        </w:rPr>
        <w:t xml:space="preserve">, </w:t>
      </w:r>
      <w:r w:rsidRPr="003A74F7">
        <w:rPr>
          <w:rFonts w:ascii="Arial" w:hAnsi="Arial" w:cs="Arial"/>
          <w:snapToGrid w:val="0"/>
        </w:rPr>
        <w:t xml:space="preserve">zgodnie </w:t>
      </w:r>
    </w:p>
    <w:p w14:paraId="613D28EC" w14:textId="002D418B" w:rsidR="00F83728" w:rsidRPr="003A74F7" w:rsidRDefault="00CF4F64" w:rsidP="003A74F7">
      <w:pPr>
        <w:keepNext/>
        <w:widowControl w:val="0"/>
        <w:spacing w:line="276" w:lineRule="auto"/>
        <w:ind w:right="-710"/>
        <w:rPr>
          <w:rFonts w:ascii="Arial" w:hAnsi="Arial" w:cs="Arial"/>
          <w:snapToGrid w:val="0"/>
        </w:rPr>
      </w:pPr>
      <w:r w:rsidRPr="003A74F7">
        <w:rPr>
          <w:rFonts w:ascii="Arial" w:hAnsi="Arial" w:cs="Arial"/>
          <w:snapToGrid w:val="0"/>
        </w:rPr>
        <w:t>z art. 275 ustawy Prawo zamówień publicznych</w:t>
      </w:r>
      <w:r w:rsidR="0032403D" w:rsidRPr="003A74F7">
        <w:rPr>
          <w:rFonts w:ascii="Arial" w:hAnsi="Arial" w:cs="Arial"/>
          <w:snapToGrid w:val="0"/>
        </w:rPr>
        <w:t xml:space="preserve"> (dalej „ustawy Pzp”)</w:t>
      </w:r>
    </w:p>
    <w:p w14:paraId="4CD21D58" w14:textId="77777777" w:rsidR="00CF4F64" w:rsidRPr="003A74F7" w:rsidRDefault="00CF4F64" w:rsidP="003A74F7">
      <w:pPr>
        <w:widowControl w:val="0"/>
        <w:autoSpaceDE w:val="0"/>
        <w:spacing w:before="100" w:beforeAutospacing="1" w:line="276" w:lineRule="auto"/>
        <w:ind w:right="-710"/>
        <w:rPr>
          <w:rFonts w:ascii="Arial" w:hAnsi="Arial" w:cs="Arial"/>
          <w:snapToGrid w:val="0"/>
        </w:rPr>
      </w:pPr>
      <w:r w:rsidRPr="003A74F7">
        <w:rPr>
          <w:rFonts w:ascii="Arial" w:hAnsi="Arial" w:cs="Arial"/>
          <w:snapToGrid w:val="0"/>
        </w:rPr>
        <w:t>pomiędzy:</w:t>
      </w:r>
    </w:p>
    <w:p w14:paraId="7DF67EA1" w14:textId="77777777" w:rsidR="00A10804" w:rsidRPr="003A74F7" w:rsidRDefault="00CF4F64" w:rsidP="003A74F7">
      <w:pPr>
        <w:widowControl w:val="0"/>
        <w:autoSpaceDE w:val="0"/>
        <w:spacing w:line="276" w:lineRule="auto"/>
        <w:ind w:right="-710"/>
        <w:rPr>
          <w:rFonts w:ascii="Arial" w:hAnsi="Arial" w:cs="Arial"/>
        </w:rPr>
      </w:pPr>
      <w:r w:rsidRPr="003A74F7">
        <w:rPr>
          <w:rFonts w:ascii="Arial" w:hAnsi="Arial" w:cs="Arial"/>
        </w:rPr>
        <w:t xml:space="preserve">Szpitalem Wojewódzkim im. Jana Pawła II w Bełchatowie, 97-400 Bełchatów, </w:t>
      </w:r>
    </w:p>
    <w:p w14:paraId="5A668EEA" w14:textId="77777777" w:rsidR="00A10804" w:rsidRPr="003A74F7" w:rsidRDefault="00CF4F64" w:rsidP="003A74F7">
      <w:pPr>
        <w:widowControl w:val="0"/>
        <w:autoSpaceDE w:val="0"/>
        <w:spacing w:line="276" w:lineRule="auto"/>
        <w:ind w:right="-710"/>
        <w:rPr>
          <w:rFonts w:ascii="Arial" w:hAnsi="Arial" w:cs="Arial"/>
        </w:rPr>
      </w:pPr>
      <w:r w:rsidRPr="003A74F7">
        <w:rPr>
          <w:rFonts w:ascii="Arial" w:hAnsi="Arial" w:cs="Arial"/>
        </w:rPr>
        <w:t xml:space="preserve">ul. Czapliniecka 123, NIP: 769-17-87-666, Regon: 000306503, zarejestrowanym </w:t>
      </w:r>
    </w:p>
    <w:p w14:paraId="66F09403" w14:textId="7464CF03" w:rsidR="004E64E4" w:rsidRPr="003A74F7" w:rsidRDefault="00CF4F64" w:rsidP="003A74F7">
      <w:pPr>
        <w:widowControl w:val="0"/>
        <w:autoSpaceDE w:val="0"/>
        <w:spacing w:line="276" w:lineRule="auto"/>
        <w:ind w:right="-710"/>
        <w:rPr>
          <w:rFonts w:ascii="Arial" w:hAnsi="Arial" w:cs="Arial"/>
          <w:snapToGrid w:val="0"/>
        </w:rPr>
      </w:pPr>
      <w:r w:rsidRPr="003A74F7">
        <w:rPr>
          <w:rFonts w:ascii="Arial" w:hAnsi="Arial" w:cs="Arial"/>
        </w:rPr>
        <w:t xml:space="preserve">w Sądzie Rejonowym dla Łodzi-Śródmieścia w Łodzi, XX Wydział Krajowego Rejestru Sądowego pod nr KRS  0000006103, </w:t>
      </w:r>
      <w:r w:rsidRPr="003A74F7">
        <w:rPr>
          <w:rFonts w:ascii="Arial" w:hAnsi="Arial" w:cs="Arial"/>
          <w:snapToGrid w:val="0"/>
        </w:rPr>
        <w:t>zwanym dalej „Zamawiający”,</w:t>
      </w:r>
      <w:r w:rsidR="00046FA2" w:rsidRPr="003A74F7">
        <w:rPr>
          <w:rFonts w:ascii="Arial" w:hAnsi="Arial" w:cs="Arial"/>
          <w:snapToGrid w:val="0"/>
        </w:rPr>
        <w:t xml:space="preserve"> </w:t>
      </w:r>
      <w:r w:rsidRPr="003A74F7">
        <w:rPr>
          <w:rFonts w:ascii="Arial" w:hAnsi="Arial" w:cs="Arial"/>
          <w:snapToGrid w:val="0"/>
        </w:rPr>
        <w:t>reprezentowanym przez:</w:t>
      </w:r>
    </w:p>
    <w:p w14:paraId="46DD872C" w14:textId="2B858558" w:rsidR="00CF4F64" w:rsidRPr="003A74F7" w:rsidRDefault="005B55C9" w:rsidP="003A74F7">
      <w:pPr>
        <w:widowControl w:val="0"/>
        <w:autoSpaceDE w:val="0"/>
        <w:spacing w:line="276" w:lineRule="auto"/>
        <w:ind w:right="-710"/>
        <w:rPr>
          <w:rFonts w:ascii="Arial" w:hAnsi="Arial" w:cs="Arial"/>
          <w:snapToGrid w:val="0"/>
        </w:rPr>
      </w:pPr>
      <w:r w:rsidRPr="003A74F7">
        <w:rPr>
          <w:rFonts w:ascii="Arial" w:hAnsi="Arial" w:cs="Arial"/>
          <w:snapToGrid w:val="0"/>
        </w:rPr>
        <w:t>…………………………</w:t>
      </w:r>
      <w:r w:rsidR="00EC770D" w:rsidRPr="003A74F7">
        <w:rPr>
          <w:rFonts w:ascii="Arial" w:hAnsi="Arial" w:cs="Arial"/>
          <w:snapToGrid w:val="0"/>
        </w:rPr>
        <w:t>……</w:t>
      </w:r>
      <w:r w:rsidRPr="003A74F7">
        <w:rPr>
          <w:rFonts w:ascii="Arial" w:hAnsi="Arial" w:cs="Arial"/>
          <w:snapToGrid w:val="0"/>
        </w:rPr>
        <w:t xml:space="preserve"> </w:t>
      </w:r>
      <w:r w:rsidR="00CF4F64" w:rsidRPr="003A74F7">
        <w:rPr>
          <w:rFonts w:ascii="Arial" w:hAnsi="Arial" w:cs="Arial"/>
          <w:snapToGrid w:val="0"/>
        </w:rPr>
        <w:t xml:space="preserve">– </w:t>
      </w:r>
      <w:r w:rsidRPr="003A74F7">
        <w:rPr>
          <w:rFonts w:ascii="Arial" w:hAnsi="Arial" w:cs="Arial"/>
          <w:snapToGrid w:val="0"/>
        </w:rPr>
        <w:t>…………………………</w:t>
      </w:r>
      <w:r w:rsidR="00EC770D" w:rsidRPr="003A74F7">
        <w:rPr>
          <w:rFonts w:ascii="Arial" w:hAnsi="Arial" w:cs="Arial"/>
          <w:snapToGrid w:val="0"/>
        </w:rPr>
        <w:t>……</w:t>
      </w:r>
    </w:p>
    <w:p w14:paraId="6B36B96C" w14:textId="1EA13C16" w:rsidR="00F83728" w:rsidRPr="003A74F7" w:rsidRDefault="00CF4F64" w:rsidP="003A74F7">
      <w:pPr>
        <w:spacing w:line="276" w:lineRule="auto"/>
        <w:ind w:right="-710"/>
        <w:rPr>
          <w:rFonts w:ascii="Arial" w:hAnsi="Arial" w:cs="Arial"/>
        </w:rPr>
      </w:pPr>
      <w:r w:rsidRPr="003A74F7">
        <w:rPr>
          <w:rFonts w:ascii="Arial" w:hAnsi="Arial" w:cs="Arial"/>
        </w:rPr>
        <w:t>a</w:t>
      </w:r>
    </w:p>
    <w:p w14:paraId="47A5A767" w14:textId="77145CCC" w:rsidR="004E64E4" w:rsidRPr="003A74F7" w:rsidRDefault="00CF4F64" w:rsidP="003A74F7">
      <w:pPr>
        <w:widowControl w:val="0"/>
        <w:autoSpaceDE w:val="0"/>
        <w:spacing w:line="276" w:lineRule="auto"/>
        <w:ind w:right="-710"/>
        <w:rPr>
          <w:rFonts w:ascii="Arial" w:hAnsi="Arial" w:cs="Arial"/>
          <w:snapToGrid w:val="0"/>
        </w:rPr>
      </w:pPr>
      <w:r w:rsidRPr="003A74F7">
        <w:rPr>
          <w:rFonts w:ascii="Arial" w:hAnsi="Arial" w:cs="Arial"/>
          <w:snapToGrid w:val="0"/>
        </w:rPr>
        <w:t>........................................................................................</w:t>
      </w:r>
      <w:r w:rsidR="007B4566" w:rsidRPr="003A74F7">
        <w:rPr>
          <w:rFonts w:ascii="Arial" w:hAnsi="Arial" w:cs="Arial"/>
          <w:snapToGrid w:val="0"/>
        </w:rPr>
        <w:t xml:space="preserve">......................................................................................................................................................................................., </w:t>
      </w:r>
      <w:r w:rsidRPr="003A74F7">
        <w:rPr>
          <w:rFonts w:ascii="Arial" w:hAnsi="Arial" w:cs="Arial"/>
          <w:snapToGrid w:val="0"/>
        </w:rPr>
        <w:t>zwanym dalej „Wykonawc</w:t>
      </w:r>
      <w:r w:rsidR="00B119A5" w:rsidRPr="003A74F7">
        <w:rPr>
          <w:rFonts w:ascii="Arial" w:hAnsi="Arial" w:cs="Arial"/>
          <w:snapToGrid w:val="0"/>
        </w:rPr>
        <w:t>ą</w:t>
      </w:r>
      <w:r w:rsidRPr="003A74F7">
        <w:rPr>
          <w:rFonts w:ascii="Arial" w:hAnsi="Arial" w:cs="Arial"/>
          <w:snapToGrid w:val="0"/>
        </w:rPr>
        <w:t>”, reprezentowanym przez:</w:t>
      </w:r>
    </w:p>
    <w:p w14:paraId="745B5164" w14:textId="77777777" w:rsidR="00EC770D" w:rsidRPr="003A74F7" w:rsidRDefault="00EC770D" w:rsidP="003A74F7">
      <w:pPr>
        <w:widowControl w:val="0"/>
        <w:autoSpaceDE w:val="0"/>
        <w:spacing w:line="276" w:lineRule="auto"/>
        <w:ind w:right="-710"/>
        <w:rPr>
          <w:rFonts w:ascii="Arial" w:hAnsi="Arial" w:cs="Arial"/>
          <w:snapToGrid w:val="0"/>
        </w:rPr>
      </w:pPr>
      <w:r w:rsidRPr="003A74F7">
        <w:rPr>
          <w:rFonts w:ascii="Arial" w:hAnsi="Arial" w:cs="Arial"/>
          <w:snapToGrid w:val="0"/>
        </w:rPr>
        <w:t>……………………………… – ………………………………</w:t>
      </w:r>
    </w:p>
    <w:p w14:paraId="0E0C6545" w14:textId="78668F93" w:rsidR="00F83728" w:rsidRPr="003A74F7" w:rsidRDefault="00CF4F64" w:rsidP="003A74F7">
      <w:pPr>
        <w:spacing w:before="100" w:beforeAutospacing="1" w:line="276" w:lineRule="auto"/>
        <w:ind w:right="-710"/>
        <w:rPr>
          <w:rFonts w:ascii="Arial" w:hAnsi="Arial" w:cs="Arial"/>
        </w:rPr>
      </w:pPr>
      <w:r w:rsidRPr="003A74F7">
        <w:rPr>
          <w:rFonts w:ascii="Arial" w:hAnsi="Arial" w:cs="Arial"/>
        </w:rPr>
        <w:t>zwanymi dalej „Stronami”</w:t>
      </w:r>
      <w:r w:rsidR="007B4566" w:rsidRPr="003A74F7">
        <w:rPr>
          <w:rFonts w:ascii="Arial" w:hAnsi="Arial" w:cs="Arial"/>
        </w:rPr>
        <w:t xml:space="preserve">, </w:t>
      </w:r>
      <w:r w:rsidRPr="003A74F7">
        <w:rPr>
          <w:rFonts w:ascii="Arial" w:hAnsi="Arial" w:cs="Arial"/>
        </w:rPr>
        <w:t>a każde z osobna „Stroną”, zawarta została umowa zwana dalej „Umową”</w:t>
      </w:r>
      <w:r w:rsidR="00D02102" w:rsidRPr="003A74F7">
        <w:rPr>
          <w:rFonts w:ascii="Arial" w:hAnsi="Arial" w:cs="Arial"/>
        </w:rPr>
        <w:t xml:space="preserve">, </w:t>
      </w:r>
      <w:r w:rsidRPr="003A74F7">
        <w:rPr>
          <w:rFonts w:ascii="Arial" w:hAnsi="Arial" w:cs="Arial"/>
        </w:rPr>
        <w:t>o następującym brzmieniu:</w:t>
      </w:r>
    </w:p>
    <w:p w14:paraId="4874CAA3" w14:textId="5349D56C" w:rsidR="00CF4F64" w:rsidRPr="003A74F7" w:rsidRDefault="00C6664D" w:rsidP="003A74F7">
      <w:pPr>
        <w:widowControl w:val="0"/>
        <w:suppressAutoHyphens/>
        <w:autoSpaceDN/>
        <w:spacing w:before="100" w:beforeAutospacing="1" w:line="276" w:lineRule="auto"/>
        <w:ind w:right="-710"/>
        <w:rPr>
          <w:rFonts w:ascii="Arial" w:eastAsia="Arial Unicode MS" w:hAnsi="Arial" w:cs="Arial"/>
          <w:b/>
        </w:rPr>
      </w:pPr>
      <w:r w:rsidRPr="003A74F7">
        <w:rPr>
          <w:rFonts w:ascii="Arial" w:eastAsia="Arial Unicode MS" w:hAnsi="Arial" w:cs="Arial"/>
          <w:b/>
        </w:rPr>
        <w:t>§1</w:t>
      </w:r>
    </w:p>
    <w:p w14:paraId="45587CD6" w14:textId="458A3963" w:rsidR="00C6664D" w:rsidRPr="003A74F7" w:rsidRDefault="00C6664D" w:rsidP="003A74F7">
      <w:pPr>
        <w:widowControl w:val="0"/>
        <w:suppressAutoHyphens/>
        <w:autoSpaceDN/>
        <w:spacing w:line="276" w:lineRule="auto"/>
        <w:ind w:right="-710"/>
        <w:rPr>
          <w:rFonts w:ascii="Arial" w:eastAsia="Arial Unicode MS" w:hAnsi="Arial" w:cs="Arial"/>
          <w:b/>
        </w:rPr>
      </w:pPr>
      <w:r w:rsidRPr="003A74F7">
        <w:rPr>
          <w:rFonts w:ascii="Arial" w:eastAsia="Arial Unicode MS" w:hAnsi="Arial" w:cs="Arial"/>
          <w:b/>
        </w:rPr>
        <w:t>Przedmiot umowy</w:t>
      </w:r>
    </w:p>
    <w:p w14:paraId="0EE0E3BF" w14:textId="77777777" w:rsidR="003D6769" w:rsidRPr="003A74F7" w:rsidRDefault="00527450" w:rsidP="003A74F7">
      <w:pPr>
        <w:pStyle w:val="Akapitzlist"/>
        <w:numPr>
          <w:ilvl w:val="0"/>
          <w:numId w:val="18"/>
        </w:numPr>
        <w:spacing w:after="0"/>
        <w:ind w:right="-710" w:hanging="720"/>
        <w:rPr>
          <w:rFonts w:ascii="Arial" w:hAnsi="Arial" w:cs="Arial"/>
          <w:snapToGrid w:val="0"/>
          <w:sz w:val="24"/>
          <w:szCs w:val="24"/>
        </w:rPr>
      </w:pPr>
      <w:r w:rsidRPr="003A74F7">
        <w:rPr>
          <w:rFonts w:ascii="Arial" w:hAnsi="Arial" w:cs="Arial"/>
          <w:snapToGrid w:val="0"/>
          <w:sz w:val="24"/>
          <w:szCs w:val="24"/>
        </w:rPr>
        <w:t xml:space="preserve">Przedmiotem niniejszej umowy </w:t>
      </w:r>
      <w:r w:rsidR="00472C62" w:rsidRPr="003A74F7">
        <w:rPr>
          <w:rFonts w:ascii="Arial" w:hAnsi="Arial" w:cs="Arial"/>
          <w:snapToGrid w:val="0"/>
          <w:sz w:val="24"/>
          <w:szCs w:val="24"/>
        </w:rPr>
        <w:t xml:space="preserve">(dalej „Umowa”) </w:t>
      </w:r>
      <w:r w:rsidRPr="003A74F7">
        <w:rPr>
          <w:rFonts w:ascii="Arial" w:hAnsi="Arial" w:cs="Arial"/>
          <w:snapToGrid w:val="0"/>
          <w:sz w:val="24"/>
          <w:szCs w:val="24"/>
        </w:rPr>
        <w:t xml:space="preserve">jest wykonanie przez Wykonawcę </w:t>
      </w:r>
      <w:r w:rsidR="00990B81" w:rsidRPr="003A74F7">
        <w:rPr>
          <w:rFonts w:ascii="Arial" w:hAnsi="Arial" w:cs="Arial"/>
          <w:snapToGrid w:val="0"/>
          <w:sz w:val="24"/>
          <w:szCs w:val="24"/>
        </w:rPr>
        <w:br/>
      </w:r>
      <w:r w:rsidRPr="003A74F7">
        <w:rPr>
          <w:rFonts w:ascii="Arial" w:hAnsi="Arial" w:cs="Arial"/>
          <w:snapToGrid w:val="0"/>
          <w:sz w:val="24"/>
          <w:szCs w:val="24"/>
        </w:rPr>
        <w:t>na rzecz</w:t>
      </w:r>
      <w:r w:rsidR="00110397" w:rsidRPr="003A74F7">
        <w:rPr>
          <w:rFonts w:ascii="Arial" w:hAnsi="Arial" w:cs="Arial"/>
          <w:snapToGrid w:val="0"/>
          <w:sz w:val="24"/>
          <w:szCs w:val="24"/>
        </w:rPr>
        <w:t xml:space="preserve"> </w:t>
      </w:r>
      <w:r w:rsidRPr="003A74F7">
        <w:rPr>
          <w:rFonts w:ascii="Arial" w:hAnsi="Arial" w:cs="Arial"/>
          <w:snapToGrid w:val="0"/>
          <w:sz w:val="24"/>
          <w:szCs w:val="24"/>
        </w:rPr>
        <w:t>Zamawiająceg</w:t>
      </w:r>
      <w:r w:rsidR="00472C62" w:rsidRPr="003A74F7">
        <w:rPr>
          <w:rFonts w:ascii="Arial" w:hAnsi="Arial" w:cs="Arial"/>
          <w:snapToGrid w:val="0"/>
          <w:sz w:val="24"/>
          <w:szCs w:val="24"/>
        </w:rPr>
        <w:t xml:space="preserve">o </w:t>
      </w:r>
      <w:r w:rsidRPr="003A74F7">
        <w:rPr>
          <w:rFonts w:ascii="Arial" w:hAnsi="Arial" w:cs="Arial"/>
          <w:snapToGrid w:val="0"/>
          <w:sz w:val="24"/>
          <w:szCs w:val="24"/>
        </w:rPr>
        <w:t xml:space="preserve">robót budowlanych </w:t>
      </w:r>
      <w:r w:rsidR="00160924" w:rsidRPr="003A74F7">
        <w:rPr>
          <w:rFonts w:ascii="Arial" w:hAnsi="Arial" w:cs="Arial"/>
          <w:snapToGrid w:val="0"/>
          <w:sz w:val="24"/>
          <w:szCs w:val="24"/>
        </w:rPr>
        <w:t xml:space="preserve">w ramach realizacji zadania pn. </w:t>
      </w:r>
      <w:r w:rsidR="00160924" w:rsidRPr="003A74F7">
        <w:rPr>
          <w:rFonts w:ascii="Arial" w:hAnsi="Arial" w:cs="Arial"/>
          <w:b/>
          <w:bCs/>
          <w:snapToGrid w:val="0"/>
          <w:sz w:val="24"/>
          <w:szCs w:val="24"/>
        </w:rPr>
        <w:t xml:space="preserve">„Modernizacja Sali konferencyjnej w Szpitalu Wojewódzkim im. Jana Pawła II </w:t>
      </w:r>
      <w:r w:rsidR="00160924" w:rsidRPr="003A74F7">
        <w:rPr>
          <w:rFonts w:ascii="Arial" w:hAnsi="Arial" w:cs="Arial"/>
          <w:b/>
          <w:bCs/>
          <w:snapToGrid w:val="0"/>
          <w:sz w:val="24"/>
          <w:szCs w:val="24"/>
        </w:rPr>
        <w:br/>
        <w:t>w Bełchatowie”</w:t>
      </w:r>
      <w:r w:rsidRPr="003A74F7">
        <w:rPr>
          <w:rFonts w:ascii="Arial" w:hAnsi="Arial" w:cs="Arial"/>
          <w:sz w:val="24"/>
          <w:szCs w:val="24"/>
        </w:rPr>
        <w:t xml:space="preserve">, zwanych </w:t>
      </w:r>
      <w:r w:rsidR="00472C62" w:rsidRPr="003A74F7">
        <w:rPr>
          <w:rFonts w:ascii="Arial" w:hAnsi="Arial" w:cs="Arial"/>
          <w:sz w:val="24"/>
          <w:szCs w:val="24"/>
        </w:rPr>
        <w:t xml:space="preserve">dalej </w:t>
      </w:r>
      <w:r w:rsidRPr="003A74F7">
        <w:rPr>
          <w:rFonts w:ascii="Arial" w:hAnsi="Arial" w:cs="Arial"/>
          <w:sz w:val="24"/>
          <w:szCs w:val="24"/>
        </w:rPr>
        <w:t>również „zadaniem”,</w:t>
      </w:r>
      <w:r w:rsidR="00990B81" w:rsidRPr="003A74F7">
        <w:rPr>
          <w:rFonts w:ascii="Arial" w:hAnsi="Arial" w:cs="Arial"/>
          <w:sz w:val="24"/>
          <w:szCs w:val="24"/>
        </w:rPr>
        <w:t xml:space="preserve"> </w:t>
      </w:r>
      <w:r w:rsidRPr="003A74F7">
        <w:rPr>
          <w:rFonts w:ascii="Arial" w:hAnsi="Arial" w:cs="Arial"/>
          <w:sz w:val="24"/>
          <w:szCs w:val="24"/>
        </w:rPr>
        <w:t xml:space="preserve">„zamówieniem”, </w:t>
      </w:r>
      <w:r w:rsidR="000277D3" w:rsidRPr="003A74F7">
        <w:rPr>
          <w:rFonts w:ascii="Arial" w:hAnsi="Arial" w:cs="Arial"/>
          <w:sz w:val="24"/>
          <w:szCs w:val="24"/>
        </w:rPr>
        <w:t xml:space="preserve">„inwestycją”, </w:t>
      </w:r>
      <w:r w:rsidRPr="003A74F7">
        <w:rPr>
          <w:rFonts w:ascii="Arial" w:hAnsi="Arial" w:cs="Arial"/>
          <w:sz w:val="24"/>
          <w:szCs w:val="24"/>
        </w:rPr>
        <w:t>„pracami” lub „robotami”,</w:t>
      </w:r>
      <w:r w:rsidR="00472C62" w:rsidRPr="003A74F7">
        <w:rPr>
          <w:rFonts w:ascii="Arial" w:hAnsi="Arial" w:cs="Arial"/>
          <w:sz w:val="24"/>
          <w:szCs w:val="24"/>
        </w:rPr>
        <w:t xml:space="preserve"> </w:t>
      </w:r>
      <w:r w:rsidRPr="003A74F7">
        <w:rPr>
          <w:rFonts w:ascii="Arial" w:hAnsi="Arial" w:cs="Arial"/>
          <w:sz w:val="24"/>
          <w:szCs w:val="24"/>
        </w:rPr>
        <w:t>zgodnie</w:t>
      </w:r>
      <w:r w:rsidR="000277D3" w:rsidRPr="003A74F7">
        <w:rPr>
          <w:rFonts w:ascii="Arial" w:hAnsi="Arial" w:cs="Arial"/>
          <w:sz w:val="24"/>
          <w:szCs w:val="24"/>
        </w:rPr>
        <w:t xml:space="preserve"> </w:t>
      </w:r>
      <w:r w:rsidRPr="003A74F7">
        <w:rPr>
          <w:rFonts w:ascii="Arial" w:hAnsi="Arial" w:cs="Arial"/>
          <w:sz w:val="24"/>
          <w:szCs w:val="24"/>
        </w:rPr>
        <w:t>ze Specyfikacją Warunków Zamówienia (dalej „SWZ”) oraz ofertą Wykonawcy z dnia …………</w:t>
      </w:r>
      <w:r w:rsidR="00472C62" w:rsidRPr="003A74F7">
        <w:rPr>
          <w:rFonts w:ascii="Arial" w:hAnsi="Arial" w:cs="Arial"/>
          <w:sz w:val="24"/>
          <w:szCs w:val="24"/>
        </w:rPr>
        <w:t>………</w:t>
      </w:r>
      <w:r w:rsidR="0077344B" w:rsidRPr="003A74F7">
        <w:rPr>
          <w:rFonts w:ascii="Arial" w:hAnsi="Arial" w:cs="Arial"/>
          <w:sz w:val="24"/>
          <w:szCs w:val="24"/>
        </w:rPr>
        <w:t>…</w:t>
      </w:r>
      <w:r w:rsidRPr="003A74F7">
        <w:rPr>
          <w:rFonts w:ascii="Arial" w:hAnsi="Arial" w:cs="Arial"/>
          <w:sz w:val="24"/>
          <w:szCs w:val="24"/>
        </w:rPr>
        <w:t xml:space="preserve"> .</w:t>
      </w:r>
    </w:p>
    <w:p w14:paraId="4D4BADFB" w14:textId="398115C9" w:rsidR="007357C8" w:rsidRPr="003A74F7" w:rsidRDefault="008B4FB4" w:rsidP="003A74F7">
      <w:pPr>
        <w:pStyle w:val="Akapitzlist"/>
        <w:numPr>
          <w:ilvl w:val="0"/>
          <w:numId w:val="18"/>
        </w:numPr>
        <w:spacing w:after="0"/>
        <w:ind w:right="-710" w:hanging="720"/>
        <w:rPr>
          <w:rFonts w:ascii="Arial" w:hAnsi="Arial" w:cs="Arial"/>
          <w:sz w:val="24"/>
          <w:szCs w:val="24"/>
        </w:rPr>
        <w:sectPr w:rsidR="007357C8" w:rsidRPr="003A74F7" w:rsidSect="002421B6">
          <w:headerReference w:type="default" r:id="rId8"/>
          <w:footerReference w:type="default" r:id="rId9"/>
          <w:pgSz w:w="11906" w:h="16838"/>
          <w:pgMar w:top="1560" w:right="1417" w:bottom="1134" w:left="1418" w:header="709" w:footer="373" w:gutter="0"/>
          <w:cols w:space="708"/>
          <w:docGrid w:linePitch="360"/>
        </w:sectPr>
      </w:pPr>
      <w:r w:rsidRPr="003A74F7">
        <w:rPr>
          <w:rFonts w:ascii="Arial" w:hAnsi="Arial" w:cs="Arial"/>
          <w:sz w:val="24"/>
          <w:szCs w:val="24"/>
        </w:rPr>
        <w:t xml:space="preserve">Przedmiotem zamówienia jest wykonanie robót budowlanych polegających </w:t>
      </w:r>
      <w:r w:rsidRPr="003A74F7">
        <w:rPr>
          <w:rFonts w:ascii="Arial" w:hAnsi="Arial" w:cs="Arial"/>
          <w:sz w:val="24"/>
          <w:szCs w:val="24"/>
        </w:rPr>
        <w:br/>
        <w:t xml:space="preserve">na modernizacji Sali konferencyjnej i toalety przypisanej do tego pomieszczenia. </w:t>
      </w:r>
      <w:r w:rsidRPr="003A74F7">
        <w:rPr>
          <w:rFonts w:ascii="Arial" w:hAnsi="Arial" w:cs="Arial"/>
          <w:sz w:val="24"/>
          <w:szCs w:val="24"/>
        </w:rPr>
        <w:br/>
        <w:t xml:space="preserve">W ramach realizacji zadania przewiduje się odnowienie infrastruktury lokalowej </w:t>
      </w:r>
      <w:r w:rsidRPr="003A74F7">
        <w:rPr>
          <w:rFonts w:ascii="Arial" w:hAnsi="Arial" w:cs="Arial"/>
          <w:sz w:val="24"/>
          <w:szCs w:val="24"/>
        </w:rPr>
        <w:br/>
        <w:t>ww. obszarów, co pozwoli Zamawiającemu podniesienie standardu poszczególnych pomieszczeń. Po dokonanych pracach modernizacyjnych będzie możliwe organizowanie przez Szpital na właściwym poziomie działań promocyjnych. Odnowione pomieszczenia Sali konferencyjnej pozwolą na organizowanie</w:t>
      </w:r>
      <w:r w:rsidR="00B2518E" w:rsidRPr="003A74F7">
        <w:rPr>
          <w:rFonts w:ascii="Arial" w:hAnsi="Arial" w:cs="Arial"/>
          <w:sz w:val="24"/>
          <w:szCs w:val="24"/>
        </w:rPr>
        <w:t xml:space="preserve"> </w:t>
      </w:r>
      <w:r w:rsidRPr="003A74F7">
        <w:rPr>
          <w:rFonts w:ascii="Arial" w:hAnsi="Arial" w:cs="Arial"/>
          <w:sz w:val="24"/>
          <w:szCs w:val="24"/>
        </w:rPr>
        <w:t>konferencji prasowych, eventów, itp. spotkań promujących przedsięwzięcie</w:t>
      </w:r>
      <w:r w:rsidR="00B2518E" w:rsidRPr="003A74F7">
        <w:rPr>
          <w:rFonts w:ascii="Arial" w:hAnsi="Arial" w:cs="Arial"/>
          <w:sz w:val="24"/>
          <w:szCs w:val="24"/>
        </w:rPr>
        <w:t xml:space="preserve"> </w:t>
      </w:r>
      <w:r w:rsidRPr="003A74F7">
        <w:rPr>
          <w:rFonts w:ascii="Arial" w:hAnsi="Arial" w:cs="Arial"/>
          <w:sz w:val="24"/>
          <w:szCs w:val="24"/>
        </w:rPr>
        <w:t>inwestycyjne na, które jednostka otrzymał dofinansowanie w ramach środków pochodzących z Unii Europejskiej. Działania promocyjne będą prowadzona zarówno na etapie realizacji zadania głównego (Poprawa jakości i dostępności do świadczeń medycznych udzielanych w ramach Ambulatoryjnej Opieki Specjalistycznej i w trybie jednego dnia w Szpitalu Wojewódzkim im. Jana Pawła II) jak również przez cały okres trwałości projektu (minimum 5 lat).</w:t>
      </w:r>
    </w:p>
    <w:p w14:paraId="3B8828C5" w14:textId="3F9B0F70" w:rsidR="00B2518E" w:rsidRPr="003A74F7" w:rsidRDefault="008B4FB4" w:rsidP="003A74F7">
      <w:pPr>
        <w:pStyle w:val="Akapitzlist"/>
        <w:numPr>
          <w:ilvl w:val="0"/>
          <w:numId w:val="18"/>
        </w:numPr>
        <w:spacing w:after="0"/>
        <w:ind w:right="-710" w:hanging="720"/>
        <w:rPr>
          <w:rFonts w:ascii="Arial" w:hAnsi="Arial" w:cs="Arial"/>
          <w:snapToGrid w:val="0"/>
          <w:sz w:val="24"/>
          <w:szCs w:val="24"/>
        </w:rPr>
      </w:pPr>
      <w:r w:rsidRPr="003A74F7">
        <w:rPr>
          <w:rFonts w:ascii="Arial" w:hAnsi="Arial" w:cs="Arial"/>
          <w:sz w:val="24"/>
          <w:szCs w:val="24"/>
        </w:rPr>
        <w:lastRenderedPageBreak/>
        <w:t xml:space="preserve">Zamówienie obejmujące prace budowlane w ww. obszarach musi być  wykonane zgodnie z obecnie obowiązującymi przepisami, wymogami opisanymi w Programie Funkcjonalno-Użytkowym (dalej „PFU”), odpowiedziami Zamawiającego udzielanymi na etapie postępowania przetargowego i innymi wytycznymi, które są załączone </w:t>
      </w:r>
      <w:r w:rsidR="00884CCE" w:rsidRPr="003A74F7">
        <w:rPr>
          <w:rFonts w:ascii="Arial" w:hAnsi="Arial" w:cs="Arial"/>
          <w:sz w:val="24"/>
          <w:szCs w:val="24"/>
        </w:rPr>
        <w:br/>
      </w:r>
      <w:r w:rsidRPr="003A74F7">
        <w:rPr>
          <w:rFonts w:ascii="Arial" w:hAnsi="Arial" w:cs="Arial"/>
          <w:sz w:val="24"/>
          <w:szCs w:val="24"/>
        </w:rPr>
        <w:t>do Specyfikacji Warunków Zamówienia.</w:t>
      </w:r>
    </w:p>
    <w:p w14:paraId="5904DB09" w14:textId="1C5D1F58" w:rsidR="008B4FB4" w:rsidRPr="003A74F7" w:rsidRDefault="008B4FB4" w:rsidP="003A74F7">
      <w:pPr>
        <w:pStyle w:val="Akapitzlist"/>
        <w:numPr>
          <w:ilvl w:val="0"/>
          <w:numId w:val="18"/>
        </w:numPr>
        <w:spacing w:after="0"/>
        <w:ind w:right="-710" w:hanging="720"/>
        <w:rPr>
          <w:rFonts w:ascii="Arial" w:hAnsi="Arial" w:cs="Arial"/>
          <w:snapToGrid w:val="0"/>
          <w:sz w:val="24"/>
          <w:szCs w:val="24"/>
        </w:rPr>
      </w:pPr>
      <w:r w:rsidRPr="003A74F7">
        <w:rPr>
          <w:rFonts w:ascii="Arial" w:hAnsi="Arial" w:cs="Arial"/>
          <w:sz w:val="24"/>
          <w:szCs w:val="24"/>
        </w:rPr>
        <w:t>Zakres rzeczowy zadania obejmuje między innymi:</w:t>
      </w:r>
    </w:p>
    <w:p w14:paraId="2A53D957" w14:textId="77777777" w:rsidR="008B4FB4" w:rsidRPr="003A74F7" w:rsidRDefault="008B4FB4" w:rsidP="008A08B8">
      <w:pPr>
        <w:numPr>
          <w:ilvl w:val="0"/>
          <w:numId w:val="23"/>
        </w:numPr>
        <w:pBdr>
          <w:top w:val="nil"/>
          <w:left w:val="nil"/>
          <w:bottom w:val="nil"/>
          <w:right w:val="nil"/>
          <w:between w:val="nil"/>
        </w:pBdr>
        <w:shd w:val="clear" w:color="auto" w:fill="FFFFFF"/>
        <w:autoSpaceDN/>
        <w:spacing w:line="276" w:lineRule="auto"/>
        <w:ind w:right="-567" w:hanging="11"/>
        <w:textDirection w:val="btLr"/>
        <w:textAlignment w:val="top"/>
        <w:outlineLvl w:val="0"/>
        <w:rPr>
          <w:rFonts w:ascii="Arial" w:eastAsia="Calibri" w:hAnsi="Arial" w:cs="Arial"/>
        </w:rPr>
      </w:pPr>
      <w:r w:rsidRPr="003A74F7">
        <w:rPr>
          <w:rFonts w:ascii="Arial" w:hAnsi="Arial" w:cs="Arial"/>
        </w:rPr>
        <w:t xml:space="preserve">wykonanie na podstawie PFU projektu poszczególnych instalacji i projektu </w:t>
      </w:r>
      <w:r w:rsidRPr="003A74F7">
        <w:rPr>
          <w:rFonts w:ascii="Arial" w:hAnsi="Arial" w:cs="Arial"/>
        </w:rPr>
        <w:br/>
        <w:t xml:space="preserve"> </w:t>
      </w:r>
      <w:r w:rsidRPr="003A74F7">
        <w:rPr>
          <w:rFonts w:ascii="Arial" w:hAnsi="Arial" w:cs="Arial"/>
        </w:rPr>
        <w:tab/>
        <w:t>wykonawczego uwzględniającego rozmieszenie między innymi:</w:t>
      </w:r>
    </w:p>
    <w:p w14:paraId="6DC595C0"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textDirection w:val="btLr"/>
        <w:textAlignment w:val="top"/>
        <w:outlineLvl w:val="0"/>
        <w:rPr>
          <w:rFonts w:ascii="Arial" w:eastAsia="Calibri" w:hAnsi="Arial" w:cs="Arial"/>
        </w:rPr>
      </w:pPr>
      <w:r w:rsidRPr="003A74F7">
        <w:rPr>
          <w:rFonts w:ascii="Arial" w:hAnsi="Arial" w:cs="Arial"/>
        </w:rPr>
        <w:t>ścian mobilnych,</w:t>
      </w:r>
    </w:p>
    <w:p w14:paraId="500EDAF7"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systemów klimatyzacji i wentylacji,</w:t>
      </w:r>
    </w:p>
    <w:p w14:paraId="64F30514"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zabudów meblowych,</w:t>
      </w:r>
    </w:p>
    <w:p w14:paraId="5A16B7D1"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elementów oświetlenia,</w:t>
      </w:r>
    </w:p>
    <w:p w14:paraId="3496A7D1"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 xml:space="preserve">elementów armatury sanitarnej, </w:t>
      </w:r>
    </w:p>
    <w:p w14:paraId="12B0BD11"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grzejników,</w:t>
      </w:r>
    </w:p>
    <w:p w14:paraId="2151FB3C" w14:textId="77777777" w:rsidR="008B4FB4" w:rsidRPr="003A74F7" w:rsidRDefault="008B4FB4" w:rsidP="008A08B8">
      <w:pPr>
        <w:numPr>
          <w:ilvl w:val="0"/>
          <w:numId w:val="21"/>
        </w:numPr>
        <w:pBdr>
          <w:top w:val="nil"/>
          <w:left w:val="nil"/>
          <w:bottom w:val="nil"/>
          <w:right w:val="nil"/>
          <w:between w:val="nil"/>
        </w:pBdr>
        <w:shd w:val="clear" w:color="auto" w:fill="FFFFFF"/>
        <w:autoSpaceDN/>
        <w:spacing w:line="276" w:lineRule="auto"/>
        <w:ind w:right="-567" w:hanging="380"/>
        <w:textDirection w:val="btLr"/>
        <w:textAlignment w:val="top"/>
        <w:outlineLvl w:val="0"/>
        <w:rPr>
          <w:rFonts w:ascii="Arial" w:eastAsia="Calibri" w:hAnsi="Arial" w:cs="Arial"/>
        </w:rPr>
      </w:pPr>
      <w:r w:rsidRPr="003A74F7">
        <w:rPr>
          <w:rFonts w:ascii="Arial" w:hAnsi="Arial" w:cs="Arial"/>
        </w:rPr>
        <w:t>itp. komponentów.</w:t>
      </w:r>
    </w:p>
    <w:p w14:paraId="61200044" w14:textId="77777777" w:rsidR="008B4FB4" w:rsidRPr="003A74F7" w:rsidRDefault="008B4FB4" w:rsidP="008A08B8">
      <w:pPr>
        <w:pStyle w:val="Akapitzlist"/>
        <w:numPr>
          <w:ilvl w:val="0"/>
          <w:numId w:val="23"/>
        </w:numPr>
        <w:autoSpaceDN/>
        <w:spacing w:after="0"/>
        <w:ind w:right="-567" w:hanging="11"/>
        <w:rPr>
          <w:rFonts w:ascii="Arial" w:hAnsi="Arial" w:cs="Arial"/>
          <w:sz w:val="24"/>
          <w:szCs w:val="24"/>
        </w:rPr>
      </w:pPr>
      <w:r w:rsidRPr="003A74F7">
        <w:rPr>
          <w:rFonts w:ascii="Arial" w:hAnsi="Arial" w:cs="Arial"/>
          <w:sz w:val="24"/>
          <w:szCs w:val="24"/>
        </w:rPr>
        <w:t>wykonanie właściwych prac budowlanych,</w:t>
      </w:r>
    </w:p>
    <w:p w14:paraId="23B717E2" w14:textId="77777777" w:rsidR="008B4FB4" w:rsidRPr="003A74F7" w:rsidRDefault="008B4FB4" w:rsidP="008A08B8">
      <w:pPr>
        <w:pStyle w:val="Akapitzlist"/>
        <w:numPr>
          <w:ilvl w:val="0"/>
          <w:numId w:val="23"/>
        </w:numPr>
        <w:autoSpaceDN/>
        <w:spacing w:after="0"/>
        <w:ind w:left="709" w:right="-567" w:firstLine="0"/>
        <w:rPr>
          <w:rFonts w:ascii="Arial" w:hAnsi="Arial" w:cs="Arial"/>
          <w:sz w:val="24"/>
          <w:szCs w:val="24"/>
        </w:rPr>
      </w:pPr>
      <w:r w:rsidRPr="003A74F7">
        <w:rPr>
          <w:rFonts w:ascii="Arial" w:hAnsi="Arial" w:cs="Arial"/>
          <w:sz w:val="24"/>
          <w:szCs w:val="24"/>
        </w:rPr>
        <w:t>wykonanie dokumentacji powykonawczej,</w:t>
      </w:r>
    </w:p>
    <w:p w14:paraId="421BF126" w14:textId="77777777" w:rsidR="008B4FB4" w:rsidRPr="003A74F7" w:rsidRDefault="008B4FB4" w:rsidP="008A08B8">
      <w:pPr>
        <w:pStyle w:val="Akapitzlist"/>
        <w:numPr>
          <w:ilvl w:val="0"/>
          <w:numId w:val="23"/>
        </w:numPr>
        <w:autoSpaceDN/>
        <w:spacing w:after="0"/>
        <w:ind w:left="709" w:right="-567" w:firstLine="0"/>
        <w:rPr>
          <w:rFonts w:ascii="Arial" w:hAnsi="Arial" w:cs="Arial"/>
          <w:sz w:val="24"/>
          <w:szCs w:val="24"/>
        </w:rPr>
      </w:pPr>
      <w:r w:rsidRPr="003A74F7">
        <w:rPr>
          <w:rFonts w:ascii="Arial" w:hAnsi="Arial" w:cs="Arial"/>
          <w:sz w:val="24"/>
          <w:szCs w:val="24"/>
        </w:rPr>
        <w:t>przygotowanie modernizowanych obszarów do odbiorów końcowych,</w:t>
      </w:r>
    </w:p>
    <w:p w14:paraId="44FF138C" w14:textId="77777777" w:rsidR="008B4FB4" w:rsidRPr="003A74F7" w:rsidRDefault="008B4FB4" w:rsidP="008A08B8">
      <w:pPr>
        <w:pStyle w:val="Akapitzlist"/>
        <w:numPr>
          <w:ilvl w:val="0"/>
          <w:numId w:val="23"/>
        </w:numPr>
        <w:autoSpaceDN/>
        <w:spacing w:after="0"/>
        <w:ind w:left="1418" w:right="-567" w:hanging="709"/>
        <w:rPr>
          <w:rFonts w:ascii="Arial" w:hAnsi="Arial" w:cs="Arial"/>
          <w:sz w:val="24"/>
          <w:szCs w:val="24"/>
        </w:rPr>
      </w:pPr>
      <w:r w:rsidRPr="003A74F7">
        <w:rPr>
          <w:rFonts w:ascii="Arial" w:hAnsi="Arial" w:cs="Arial"/>
          <w:sz w:val="24"/>
          <w:szCs w:val="24"/>
        </w:rPr>
        <w:t>opracowanie  (aktualizacja) Instrukcji Bezpieczeństwa Pożarowego dotyczącej modernizowanego obszaru,</w:t>
      </w:r>
    </w:p>
    <w:p w14:paraId="089DCC69" w14:textId="1E31C8D5" w:rsidR="008B4FB4" w:rsidRPr="003A74F7" w:rsidRDefault="008B4FB4" w:rsidP="008A08B8">
      <w:pPr>
        <w:pStyle w:val="Akapitzlist"/>
        <w:numPr>
          <w:ilvl w:val="0"/>
          <w:numId w:val="23"/>
        </w:numPr>
        <w:autoSpaceDN/>
        <w:spacing w:after="0"/>
        <w:ind w:left="1418" w:right="-567" w:hanging="709"/>
        <w:rPr>
          <w:rFonts w:ascii="Arial" w:hAnsi="Arial" w:cs="Arial"/>
          <w:sz w:val="24"/>
          <w:szCs w:val="24"/>
        </w:rPr>
      </w:pPr>
      <w:r w:rsidRPr="003A74F7">
        <w:rPr>
          <w:rFonts w:ascii="Arial" w:hAnsi="Arial" w:cs="Arial"/>
          <w:sz w:val="24"/>
          <w:szCs w:val="24"/>
        </w:rPr>
        <w:t>opracowania dokumentu dotyczącego „Zasad organizacji i realizacji</w:t>
      </w:r>
      <w:r w:rsidR="00884CCE" w:rsidRPr="003A74F7">
        <w:rPr>
          <w:rFonts w:ascii="Arial" w:hAnsi="Arial" w:cs="Arial"/>
          <w:sz w:val="24"/>
          <w:szCs w:val="24"/>
        </w:rPr>
        <w:t xml:space="preserve"> </w:t>
      </w:r>
      <w:r w:rsidRPr="003A74F7">
        <w:rPr>
          <w:rFonts w:ascii="Arial" w:hAnsi="Arial" w:cs="Arial"/>
          <w:sz w:val="24"/>
          <w:szCs w:val="24"/>
        </w:rPr>
        <w:t>przedmiotu zamówienia”, w którym Wykonawca musi opisać istotne czynniki mające wpływ na jakość i bezpieczeństwo podczas prowadzonych robót budowlanych. W opracowaniu tym musi zostać przestawiona:</w:t>
      </w:r>
    </w:p>
    <w:p w14:paraId="28B796DC" w14:textId="47B78FAE" w:rsidR="008B4FB4" w:rsidRPr="003A74F7" w:rsidRDefault="008B4FB4" w:rsidP="008A08B8">
      <w:pPr>
        <w:pStyle w:val="Akapitzlist"/>
        <w:numPr>
          <w:ilvl w:val="0"/>
          <w:numId w:val="22"/>
        </w:numPr>
        <w:autoSpaceDN/>
        <w:spacing w:after="0"/>
        <w:ind w:right="-567"/>
        <w:rPr>
          <w:rFonts w:ascii="Arial" w:hAnsi="Arial" w:cs="Arial"/>
          <w:sz w:val="24"/>
          <w:szCs w:val="24"/>
        </w:rPr>
      </w:pPr>
      <w:r w:rsidRPr="003A74F7">
        <w:rPr>
          <w:rFonts w:ascii="Arial" w:hAnsi="Arial" w:cs="Arial"/>
          <w:sz w:val="24"/>
          <w:szCs w:val="24"/>
        </w:rPr>
        <w:t>organizacja placu budowy i zaplecza budowlanego, sposoby</w:t>
      </w:r>
      <w:r w:rsidR="00884CCE" w:rsidRPr="003A74F7">
        <w:rPr>
          <w:rFonts w:ascii="Arial" w:hAnsi="Arial" w:cs="Arial"/>
          <w:sz w:val="24"/>
          <w:szCs w:val="24"/>
        </w:rPr>
        <w:t xml:space="preserve"> </w:t>
      </w:r>
      <w:r w:rsidRPr="003A74F7">
        <w:rPr>
          <w:rFonts w:ascii="Arial" w:hAnsi="Arial" w:cs="Arial"/>
          <w:sz w:val="24"/>
          <w:szCs w:val="24"/>
        </w:rPr>
        <w:t>zabezpieczeń terenów objętych pracami i ich oznakowanie,</w:t>
      </w:r>
    </w:p>
    <w:p w14:paraId="26235109" w14:textId="77777777" w:rsidR="008B4FB4" w:rsidRPr="003A74F7" w:rsidRDefault="008B4FB4" w:rsidP="008A08B8">
      <w:pPr>
        <w:pStyle w:val="Akapitzlist"/>
        <w:numPr>
          <w:ilvl w:val="0"/>
          <w:numId w:val="22"/>
        </w:numPr>
        <w:autoSpaceDN/>
        <w:spacing w:after="0"/>
        <w:ind w:right="-567"/>
        <w:rPr>
          <w:rFonts w:ascii="Arial" w:hAnsi="Arial" w:cs="Arial"/>
          <w:sz w:val="24"/>
          <w:szCs w:val="24"/>
        </w:rPr>
      </w:pPr>
      <w:r w:rsidRPr="003A74F7">
        <w:rPr>
          <w:rFonts w:ascii="Arial" w:hAnsi="Arial" w:cs="Arial"/>
          <w:sz w:val="24"/>
          <w:szCs w:val="24"/>
        </w:rPr>
        <w:t xml:space="preserve">organizacja prac budowlano-montażowych (gwarantujących ciągłość </w:t>
      </w:r>
      <w:r w:rsidRPr="003A74F7">
        <w:rPr>
          <w:rFonts w:ascii="Arial" w:hAnsi="Arial" w:cs="Arial"/>
          <w:sz w:val="24"/>
          <w:szCs w:val="24"/>
        </w:rPr>
        <w:br/>
        <w:t xml:space="preserve">i brak utrudnień w funkcjonowaniu Szpitala zwłaszcza w obszarach, </w:t>
      </w:r>
      <w:r w:rsidRPr="003A74F7">
        <w:rPr>
          <w:rFonts w:ascii="Arial" w:hAnsi="Arial" w:cs="Arial"/>
          <w:sz w:val="24"/>
          <w:szCs w:val="24"/>
        </w:rPr>
        <w:br/>
        <w:t xml:space="preserve">w których nie będą bezpośrednio prowadzone prace budowlane),  </w:t>
      </w:r>
    </w:p>
    <w:p w14:paraId="33E89B50" w14:textId="425E380D" w:rsidR="008B4FB4" w:rsidRPr="003A74F7" w:rsidRDefault="008B4FB4" w:rsidP="008A08B8">
      <w:pPr>
        <w:pStyle w:val="Akapitzlist"/>
        <w:numPr>
          <w:ilvl w:val="0"/>
          <w:numId w:val="22"/>
        </w:numPr>
        <w:autoSpaceDN/>
        <w:spacing w:after="0"/>
        <w:ind w:right="-567"/>
        <w:rPr>
          <w:rFonts w:ascii="Arial" w:hAnsi="Arial" w:cs="Arial"/>
          <w:sz w:val="24"/>
          <w:szCs w:val="24"/>
        </w:rPr>
      </w:pPr>
      <w:r w:rsidRPr="003A74F7">
        <w:rPr>
          <w:rFonts w:ascii="Arial" w:hAnsi="Arial" w:cs="Arial"/>
          <w:sz w:val="24"/>
          <w:szCs w:val="24"/>
        </w:rPr>
        <w:t>Plan (BIOZ) zapewnienia bezpieczeństwa i higieny pracy na placu</w:t>
      </w:r>
      <w:r w:rsidR="00884CCE" w:rsidRPr="003A74F7">
        <w:rPr>
          <w:rFonts w:ascii="Arial" w:hAnsi="Arial" w:cs="Arial"/>
          <w:sz w:val="24"/>
          <w:szCs w:val="24"/>
        </w:rPr>
        <w:t xml:space="preserve"> </w:t>
      </w:r>
      <w:r w:rsidRPr="003A74F7">
        <w:rPr>
          <w:rFonts w:ascii="Arial" w:hAnsi="Arial" w:cs="Arial"/>
          <w:sz w:val="24"/>
          <w:szCs w:val="24"/>
        </w:rPr>
        <w:t xml:space="preserve">budowy i w obszarze bezpośredniego i pośredniego oddziaływania budowy (w tym również miejsc poza budynkiem Szpitala jeżeli </w:t>
      </w:r>
      <w:r w:rsidRPr="003A74F7">
        <w:rPr>
          <w:rFonts w:ascii="Arial" w:hAnsi="Arial" w:cs="Arial"/>
          <w:sz w:val="24"/>
          <w:szCs w:val="24"/>
        </w:rPr>
        <w:br/>
        <w:t xml:space="preserve">w jakikolwiek sposób będą one miały związek z realizacją zadania), </w:t>
      </w:r>
    </w:p>
    <w:p w14:paraId="7D9B2C1E" w14:textId="77777777" w:rsidR="008B4FB4" w:rsidRPr="003A74F7" w:rsidRDefault="008B4FB4" w:rsidP="008A08B8">
      <w:pPr>
        <w:pStyle w:val="Akapitzlist"/>
        <w:numPr>
          <w:ilvl w:val="0"/>
          <w:numId w:val="22"/>
        </w:numPr>
        <w:autoSpaceDN/>
        <w:spacing w:after="0"/>
        <w:ind w:right="-567"/>
        <w:rPr>
          <w:rFonts w:ascii="Arial" w:hAnsi="Arial" w:cs="Arial"/>
          <w:sz w:val="24"/>
          <w:szCs w:val="24"/>
        </w:rPr>
      </w:pPr>
      <w:r w:rsidRPr="003A74F7">
        <w:rPr>
          <w:rFonts w:ascii="Arial" w:hAnsi="Arial" w:cs="Arial"/>
          <w:sz w:val="24"/>
          <w:szCs w:val="24"/>
        </w:rPr>
        <w:t xml:space="preserve">Plan dostaw materiałów, urządzeń i sprzętów niezbędnych do realizacji zadania, </w:t>
      </w:r>
    </w:p>
    <w:p w14:paraId="44F875DB" w14:textId="77777777" w:rsidR="008B4FB4" w:rsidRPr="003A74F7" w:rsidRDefault="008B4FB4" w:rsidP="008A08B8">
      <w:pPr>
        <w:pStyle w:val="Akapitzlist"/>
        <w:numPr>
          <w:ilvl w:val="0"/>
          <w:numId w:val="22"/>
        </w:numPr>
        <w:autoSpaceDN/>
        <w:spacing w:after="0"/>
        <w:ind w:right="-567"/>
        <w:rPr>
          <w:rFonts w:ascii="Arial" w:hAnsi="Arial" w:cs="Arial"/>
          <w:sz w:val="24"/>
          <w:szCs w:val="24"/>
        </w:rPr>
      </w:pPr>
      <w:r w:rsidRPr="003A74F7">
        <w:rPr>
          <w:rFonts w:ascii="Arial" w:hAnsi="Arial" w:cs="Arial"/>
          <w:sz w:val="24"/>
          <w:szCs w:val="24"/>
        </w:rPr>
        <w:t>Plan rozmieszczenia zaplecza socjalno-magazynowego.</w:t>
      </w:r>
    </w:p>
    <w:p w14:paraId="0ACE2F40" w14:textId="5392E53C" w:rsidR="008B4FB4" w:rsidRPr="003A74F7" w:rsidRDefault="008B4FB4" w:rsidP="003A74F7">
      <w:pPr>
        <w:pStyle w:val="Akapitzlist"/>
        <w:ind w:left="709" w:right="-567"/>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Dokument, o którym mowa pkt 6 Wykonawca winien przedstawić </w:t>
      </w:r>
      <w:r w:rsidR="00884CCE" w:rsidRPr="003A74F7">
        <w:rPr>
          <w:rFonts w:ascii="Arial" w:hAnsi="Arial" w:cs="Arial"/>
          <w:sz w:val="24"/>
          <w:szCs w:val="24"/>
        </w:rPr>
        <w:br/>
        <w:t xml:space="preserve"> </w:t>
      </w:r>
      <w:r w:rsidR="00884CCE" w:rsidRPr="003A74F7">
        <w:rPr>
          <w:rFonts w:ascii="Arial" w:hAnsi="Arial" w:cs="Arial"/>
          <w:sz w:val="24"/>
          <w:szCs w:val="24"/>
        </w:rPr>
        <w:tab/>
      </w:r>
      <w:r w:rsidRPr="003A74F7">
        <w:rPr>
          <w:rFonts w:ascii="Arial" w:hAnsi="Arial" w:cs="Arial"/>
          <w:sz w:val="24"/>
          <w:szCs w:val="24"/>
        </w:rPr>
        <w:t xml:space="preserve">do akceptacji i uzgodnienia z Zamawiającym w terminie do 7 dni od daty </w:t>
      </w:r>
      <w:r w:rsidRPr="003A74F7">
        <w:rPr>
          <w:rFonts w:ascii="Arial" w:hAnsi="Arial" w:cs="Arial"/>
          <w:sz w:val="24"/>
          <w:szCs w:val="24"/>
        </w:rPr>
        <w:br/>
        <w:t xml:space="preserve"> </w:t>
      </w:r>
      <w:r w:rsidRPr="003A74F7">
        <w:rPr>
          <w:rFonts w:ascii="Arial" w:hAnsi="Arial" w:cs="Arial"/>
          <w:sz w:val="24"/>
          <w:szCs w:val="24"/>
        </w:rPr>
        <w:tab/>
        <w:t xml:space="preserve">zawarcia Umowy. W przypadku niezłożenia dokumentu w wyznaczonym </w:t>
      </w:r>
      <w:r w:rsidRPr="003A74F7">
        <w:rPr>
          <w:rFonts w:ascii="Arial" w:hAnsi="Arial" w:cs="Arial"/>
          <w:sz w:val="24"/>
          <w:szCs w:val="24"/>
        </w:rPr>
        <w:br/>
        <w:t xml:space="preserve"> </w:t>
      </w:r>
      <w:r w:rsidRPr="003A74F7">
        <w:rPr>
          <w:rFonts w:ascii="Arial" w:hAnsi="Arial" w:cs="Arial"/>
          <w:sz w:val="24"/>
          <w:szCs w:val="24"/>
        </w:rPr>
        <w:tab/>
        <w:t>terminie Zamawiającemu przysługuje prawo naliczenie kary umownej.</w:t>
      </w:r>
    </w:p>
    <w:p w14:paraId="22F751D0" w14:textId="6518DB15" w:rsidR="008B4FB4" w:rsidRPr="003A74F7" w:rsidRDefault="008B4FB4" w:rsidP="003A74F7">
      <w:pPr>
        <w:pStyle w:val="Akapitzlist"/>
        <w:numPr>
          <w:ilvl w:val="0"/>
          <w:numId w:val="18"/>
        </w:numPr>
        <w:autoSpaceDN/>
        <w:spacing w:after="0"/>
        <w:ind w:right="-567" w:hanging="720"/>
        <w:rPr>
          <w:rFonts w:ascii="Arial" w:hAnsi="Arial" w:cs="Arial"/>
          <w:sz w:val="24"/>
          <w:szCs w:val="24"/>
        </w:rPr>
      </w:pPr>
      <w:r w:rsidRPr="003A74F7">
        <w:rPr>
          <w:rFonts w:ascii="Arial" w:hAnsi="Arial" w:cs="Arial"/>
          <w:sz w:val="24"/>
          <w:szCs w:val="24"/>
        </w:rPr>
        <w:t>Zakres prac budowlanych obejmuje między innymi:</w:t>
      </w:r>
    </w:p>
    <w:p w14:paraId="3E1E8E45" w14:textId="77777777" w:rsidR="00317A4D" w:rsidRPr="003A74F7" w:rsidRDefault="00317A4D"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  </w:t>
      </w:r>
      <w:r w:rsidRPr="003A74F7">
        <w:rPr>
          <w:rFonts w:ascii="Arial" w:eastAsia="Calibri" w:hAnsi="Arial" w:cs="Arial"/>
        </w:rPr>
        <w:tab/>
      </w:r>
      <w:r w:rsidR="008B4FB4" w:rsidRPr="003A74F7">
        <w:rPr>
          <w:rFonts w:ascii="Arial" w:eastAsia="Calibri" w:hAnsi="Arial" w:cs="Arial"/>
        </w:rPr>
        <w:t>przygotowanie i zabezpieczenie pomieszczeń objętych pracami,</w:t>
      </w:r>
    </w:p>
    <w:p w14:paraId="13E55D50" w14:textId="77777777" w:rsidR="00317A4D" w:rsidRPr="003A74F7" w:rsidRDefault="00317A4D"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2) </w:t>
      </w:r>
      <w:r w:rsidRPr="003A74F7">
        <w:rPr>
          <w:rFonts w:ascii="Arial" w:eastAsia="Calibri" w:hAnsi="Arial" w:cs="Arial"/>
        </w:rPr>
        <w:tab/>
      </w:r>
      <w:r w:rsidR="008B4FB4" w:rsidRPr="003A74F7">
        <w:rPr>
          <w:rFonts w:ascii="Arial" w:hAnsi="Arial" w:cs="Arial"/>
        </w:rPr>
        <w:t xml:space="preserve">zabezpieczenie sąsiednich pomieszczeń przed uszkodzeniami </w:t>
      </w:r>
      <w:r w:rsidR="008B4FB4" w:rsidRPr="003A74F7">
        <w:rPr>
          <w:rFonts w:ascii="Arial" w:hAnsi="Arial" w:cs="Arial"/>
        </w:rPr>
        <w:br/>
        <w:t xml:space="preserve"> </w:t>
      </w:r>
      <w:r w:rsidR="008B4FB4" w:rsidRPr="003A74F7">
        <w:rPr>
          <w:rFonts w:ascii="Arial" w:hAnsi="Arial" w:cs="Arial"/>
        </w:rPr>
        <w:tab/>
      </w:r>
      <w:r w:rsidRPr="003A74F7">
        <w:rPr>
          <w:rFonts w:ascii="Arial" w:hAnsi="Arial" w:cs="Arial"/>
        </w:rPr>
        <w:t xml:space="preserve"> </w:t>
      </w:r>
      <w:r w:rsidRPr="003A74F7">
        <w:rPr>
          <w:rFonts w:ascii="Arial" w:hAnsi="Arial" w:cs="Arial"/>
        </w:rPr>
        <w:tab/>
      </w:r>
      <w:r w:rsidR="008B4FB4" w:rsidRPr="003A74F7">
        <w:rPr>
          <w:rFonts w:ascii="Arial" w:hAnsi="Arial" w:cs="Arial"/>
        </w:rPr>
        <w:t>mogącymi wynikać z procesu wykonywanych prac,</w:t>
      </w:r>
      <w:r w:rsidR="008B4FB4" w:rsidRPr="003A74F7">
        <w:rPr>
          <w:rFonts w:ascii="Arial" w:eastAsia="Calibri" w:hAnsi="Arial" w:cs="Arial"/>
        </w:rPr>
        <w:t xml:space="preserve"> </w:t>
      </w:r>
    </w:p>
    <w:p w14:paraId="30B48740" w14:textId="77777777" w:rsidR="00317A4D" w:rsidRPr="003A74F7" w:rsidRDefault="00317A4D"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lastRenderedPageBreak/>
        <w:t xml:space="preserve">3)  </w:t>
      </w:r>
      <w:r w:rsidRPr="003A74F7">
        <w:rPr>
          <w:rFonts w:ascii="Arial" w:eastAsia="Calibri" w:hAnsi="Arial" w:cs="Arial"/>
        </w:rPr>
        <w:tab/>
      </w:r>
      <w:r w:rsidR="008B4FB4" w:rsidRPr="003A74F7">
        <w:rPr>
          <w:rFonts w:ascii="Arial" w:eastAsia="Calibri" w:hAnsi="Arial" w:cs="Arial"/>
        </w:rPr>
        <w:t>wykonanie prac rozbiórkowych, wyburzeniowych i demontażowych,</w:t>
      </w:r>
    </w:p>
    <w:p w14:paraId="100BA017" w14:textId="77777777" w:rsidR="00317A4D" w:rsidRPr="003A74F7" w:rsidRDefault="00317A4D"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4) </w:t>
      </w:r>
      <w:r w:rsidRPr="003A74F7">
        <w:rPr>
          <w:rFonts w:ascii="Arial" w:eastAsia="Calibri" w:hAnsi="Arial" w:cs="Arial"/>
        </w:rPr>
        <w:tab/>
      </w:r>
      <w:r w:rsidR="008B4FB4" w:rsidRPr="003A74F7">
        <w:rPr>
          <w:rFonts w:ascii="Arial" w:eastAsia="Calibri" w:hAnsi="Arial" w:cs="Arial"/>
        </w:rPr>
        <w:t>przygotowanie podłoży ściennych i podłogowych pod nowe</w:t>
      </w:r>
      <w:r w:rsidR="00884CCE" w:rsidRPr="003A74F7">
        <w:rPr>
          <w:rFonts w:ascii="Arial" w:eastAsia="Calibri" w:hAnsi="Arial" w:cs="Arial"/>
        </w:rPr>
        <w:t xml:space="preserve"> </w:t>
      </w:r>
      <w:r w:rsidR="008B4FB4" w:rsidRPr="003A74F7">
        <w:rPr>
          <w:rFonts w:ascii="Arial" w:eastAsia="Calibri" w:hAnsi="Arial" w:cs="Arial"/>
        </w:rPr>
        <w:t xml:space="preserve">wykładziny, </w:t>
      </w:r>
      <w:r w:rsidRPr="003A74F7">
        <w:rPr>
          <w:rFonts w:ascii="Arial" w:eastAsia="Calibri" w:hAnsi="Arial" w:cs="Arial"/>
        </w:rPr>
        <w:br/>
        <w:t xml:space="preserve"> </w:t>
      </w:r>
      <w:r w:rsidRPr="003A74F7">
        <w:rPr>
          <w:rFonts w:ascii="Arial" w:eastAsia="Calibri" w:hAnsi="Arial" w:cs="Arial"/>
        </w:rPr>
        <w:tab/>
      </w:r>
      <w:r w:rsidRPr="003A74F7">
        <w:rPr>
          <w:rFonts w:ascii="Arial" w:eastAsia="Calibri" w:hAnsi="Arial" w:cs="Arial"/>
        </w:rPr>
        <w:tab/>
      </w:r>
      <w:r w:rsidR="008B4FB4" w:rsidRPr="003A74F7">
        <w:rPr>
          <w:rFonts w:ascii="Arial" w:eastAsia="Calibri" w:hAnsi="Arial" w:cs="Arial"/>
        </w:rPr>
        <w:t>malowanie itp. prace</w:t>
      </w:r>
      <w:r w:rsidRPr="003A74F7">
        <w:rPr>
          <w:rFonts w:ascii="Arial" w:eastAsia="Calibri" w:hAnsi="Arial" w:cs="Arial"/>
        </w:rPr>
        <w:t>,</w:t>
      </w:r>
    </w:p>
    <w:p w14:paraId="62655C5A" w14:textId="77777777" w:rsidR="00AE1255" w:rsidRPr="003A74F7" w:rsidRDefault="00317A4D"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5) </w:t>
      </w:r>
      <w:r w:rsidRPr="003A74F7">
        <w:rPr>
          <w:rFonts w:ascii="Arial" w:eastAsia="Calibri" w:hAnsi="Arial" w:cs="Arial"/>
        </w:rPr>
        <w:tab/>
      </w:r>
      <w:r w:rsidR="008B4FB4" w:rsidRPr="003A74F7">
        <w:rPr>
          <w:rFonts w:ascii="Arial" w:eastAsia="Calibri" w:hAnsi="Arial" w:cs="Arial"/>
        </w:rPr>
        <w:t>wykonanie sufitów podwieszanych,</w:t>
      </w:r>
    </w:p>
    <w:p w14:paraId="3240C211" w14:textId="30F2DE51" w:rsidR="00B32749" w:rsidRPr="009A1505" w:rsidRDefault="00B32749" w:rsidP="00B32749">
      <w:pPr>
        <w:pBdr>
          <w:top w:val="nil"/>
          <w:left w:val="nil"/>
          <w:bottom w:val="nil"/>
          <w:right w:val="nil"/>
          <w:between w:val="nil"/>
        </w:pBdr>
        <w:shd w:val="clear" w:color="auto" w:fill="FFFFFF"/>
        <w:autoSpaceDN/>
        <w:spacing w:line="276" w:lineRule="auto"/>
        <w:ind w:left="709" w:right="-567"/>
        <w:textDirection w:val="btLr"/>
        <w:textAlignment w:val="top"/>
        <w:outlineLvl w:val="0"/>
        <w:rPr>
          <w:rFonts w:ascii="Arial" w:eastAsia="Calibri" w:hAnsi="Arial" w:cs="Arial"/>
        </w:rPr>
      </w:pPr>
      <w:r>
        <w:rPr>
          <w:rFonts w:ascii="Arial" w:eastAsia="Calibri" w:hAnsi="Arial" w:cs="Arial"/>
        </w:rPr>
        <w:t xml:space="preserve">6)  </w:t>
      </w:r>
      <w:r>
        <w:rPr>
          <w:rFonts w:ascii="Arial" w:eastAsia="Calibri" w:hAnsi="Arial" w:cs="Arial"/>
        </w:rPr>
        <w:tab/>
      </w:r>
      <w:r w:rsidRPr="009A1505">
        <w:rPr>
          <w:rFonts w:ascii="Arial" w:eastAsia="Calibri" w:hAnsi="Arial" w:cs="Arial"/>
        </w:rPr>
        <w:t xml:space="preserve">wykonanie instalacji wentylacyjno-klimatyzacyjnej wraz z montażem </w:t>
      </w:r>
      <w:r>
        <w:rPr>
          <w:rFonts w:ascii="Arial" w:eastAsia="Calibri" w:hAnsi="Arial" w:cs="Arial"/>
        </w:rPr>
        <w:t xml:space="preserve"> </w:t>
      </w:r>
      <w:r>
        <w:rPr>
          <w:rFonts w:ascii="Arial" w:eastAsia="Calibri" w:hAnsi="Arial" w:cs="Arial"/>
        </w:rPr>
        <w:br/>
        <w:t xml:space="preserve"> </w:t>
      </w:r>
      <w:r>
        <w:rPr>
          <w:rFonts w:ascii="Arial" w:eastAsia="Calibri" w:hAnsi="Arial" w:cs="Arial"/>
        </w:rPr>
        <w:tab/>
      </w:r>
      <w:r w:rsidRPr="009A1505">
        <w:rPr>
          <w:rFonts w:ascii="Arial" w:eastAsia="Calibri" w:hAnsi="Arial" w:cs="Arial"/>
        </w:rPr>
        <w:t>i dostawą central</w:t>
      </w:r>
      <w:r>
        <w:rPr>
          <w:rFonts w:ascii="Arial" w:eastAsia="Calibri" w:hAnsi="Arial" w:cs="Arial"/>
        </w:rPr>
        <w:t>i</w:t>
      </w:r>
      <w:r w:rsidRPr="009A1505">
        <w:rPr>
          <w:rFonts w:ascii="Arial" w:eastAsia="Calibri" w:hAnsi="Arial" w:cs="Arial"/>
        </w:rPr>
        <w:t xml:space="preserve"> wentylacyjnej (w tym dobór urządzeń pod względem </w:t>
      </w:r>
      <w:r>
        <w:rPr>
          <w:rFonts w:ascii="Arial" w:eastAsia="Calibri" w:hAnsi="Arial" w:cs="Arial"/>
        </w:rPr>
        <w:br/>
        <w:t xml:space="preserve">          </w:t>
      </w:r>
      <w:r w:rsidRPr="009A1505">
        <w:rPr>
          <w:rFonts w:ascii="Arial" w:eastAsia="Calibri" w:hAnsi="Arial" w:cs="Arial"/>
        </w:rPr>
        <w:t>wymaganej wydajności),</w:t>
      </w:r>
    </w:p>
    <w:p w14:paraId="1F13EA8B" w14:textId="77777777" w:rsidR="00AE1255" w:rsidRPr="003A74F7" w:rsidRDefault="00AE1255"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7) </w:t>
      </w:r>
      <w:r w:rsidRPr="003A74F7">
        <w:rPr>
          <w:rFonts w:ascii="Arial" w:eastAsia="Calibri" w:hAnsi="Arial" w:cs="Arial"/>
        </w:rPr>
        <w:tab/>
      </w:r>
      <w:r w:rsidR="008B4FB4" w:rsidRPr="003A74F7">
        <w:rPr>
          <w:rFonts w:ascii="Arial" w:eastAsia="Calibri" w:hAnsi="Arial" w:cs="Arial"/>
        </w:rPr>
        <w:t xml:space="preserve">wykonanie instalacji elektrycznych (wymiana osprzętu elektrycznego </w:t>
      </w:r>
      <w:r w:rsidR="008B4FB4" w:rsidRPr="003A74F7">
        <w:rPr>
          <w:rFonts w:ascii="Arial" w:eastAsia="Calibri" w:hAnsi="Arial" w:cs="Arial"/>
        </w:rPr>
        <w:br/>
        <w:t xml:space="preserve"> </w:t>
      </w:r>
      <w:r w:rsidR="008B4FB4" w:rsidRPr="003A74F7">
        <w:rPr>
          <w:rFonts w:ascii="Arial" w:eastAsia="Calibri" w:hAnsi="Arial" w:cs="Arial"/>
        </w:rPr>
        <w:tab/>
      </w:r>
      <w:r w:rsidRPr="003A74F7">
        <w:rPr>
          <w:rFonts w:ascii="Arial" w:eastAsia="Calibri" w:hAnsi="Arial" w:cs="Arial"/>
        </w:rPr>
        <w:t xml:space="preserve"> </w:t>
      </w:r>
      <w:r w:rsidRPr="003A74F7">
        <w:rPr>
          <w:rFonts w:ascii="Arial" w:eastAsia="Calibri" w:hAnsi="Arial" w:cs="Arial"/>
        </w:rPr>
        <w:tab/>
      </w:r>
      <w:r w:rsidR="008B4FB4" w:rsidRPr="003A74F7">
        <w:rPr>
          <w:rFonts w:ascii="Arial" w:eastAsia="Calibri" w:hAnsi="Arial" w:cs="Arial"/>
        </w:rPr>
        <w:t>i oświetleniowego - gniazdka, włączniki, oświetlenie LED),</w:t>
      </w:r>
    </w:p>
    <w:p w14:paraId="25A3CE0D" w14:textId="77777777" w:rsidR="009941CE" w:rsidRPr="003A74F7" w:rsidRDefault="00AE1255"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8) </w:t>
      </w:r>
      <w:r w:rsidRPr="003A74F7">
        <w:rPr>
          <w:rFonts w:ascii="Arial" w:eastAsia="Calibri" w:hAnsi="Arial" w:cs="Arial"/>
        </w:rPr>
        <w:tab/>
      </w:r>
      <w:r w:rsidR="008B4FB4" w:rsidRPr="003A74F7">
        <w:rPr>
          <w:rFonts w:ascii="Arial" w:eastAsia="Calibri" w:hAnsi="Arial" w:cs="Arial"/>
        </w:rPr>
        <w:t>wykonanie prac w zakresie kładzenia wykładzin ściennych i podłogowych,</w:t>
      </w:r>
    </w:p>
    <w:p w14:paraId="4DD330DB" w14:textId="77777777" w:rsidR="009941CE"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9) </w:t>
      </w:r>
      <w:r w:rsidRPr="003A74F7">
        <w:rPr>
          <w:rFonts w:ascii="Arial" w:eastAsia="Calibri" w:hAnsi="Arial" w:cs="Arial"/>
        </w:rPr>
        <w:tab/>
      </w:r>
      <w:r w:rsidR="008B4FB4" w:rsidRPr="003A74F7">
        <w:rPr>
          <w:rFonts w:ascii="Arial" w:eastAsia="Calibri" w:hAnsi="Arial" w:cs="Arial"/>
        </w:rPr>
        <w:t xml:space="preserve">wykonanie instalacji wodociągowych i sanitarnych (w tym wymiana </w:t>
      </w:r>
      <w:r w:rsidR="008B4FB4" w:rsidRPr="003A74F7">
        <w:rPr>
          <w:rFonts w:ascii="Arial" w:eastAsia="Calibri" w:hAnsi="Arial" w:cs="Arial"/>
        </w:rPr>
        <w:br/>
        <w:t xml:space="preserve"> </w:t>
      </w:r>
      <w:r w:rsidR="008B4FB4" w:rsidRPr="003A74F7">
        <w:rPr>
          <w:rFonts w:ascii="Arial" w:eastAsia="Calibri" w:hAnsi="Arial" w:cs="Arial"/>
        </w:rPr>
        <w:tab/>
      </w:r>
      <w:r w:rsidRPr="003A74F7">
        <w:rPr>
          <w:rFonts w:ascii="Arial" w:eastAsia="Calibri" w:hAnsi="Arial" w:cs="Arial"/>
        </w:rPr>
        <w:t xml:space="preserve"> </w:t>
      </w:r>
      <w:r w:rsidRPr="003A74F7">
        <w:rPr>
          <w:rFonts w:ascii="Arial" w:eastAsia="Calibri" w:hAnsi="Arial" w:cs="Arial"/>
        </w:rPr>
        <w:tab/>
      </w:r>
      <w:r w:rsidR="008B4FB4" w:rsidRPr="003A74F7">
        <w:rPr>
          <w:rFonts w:ascii="Arial" w:eastAsia="Calibri" w:hAnsi="Arial" w:cs="Arial"/>
        </w:rPr>
        <w:t>ceramiki i armatury sanitarnej),</w:t>
      </w:r>
    </w:p>
    <w:p w14:paraId="01870BB4" w14:textId="77777777" w:rsidR="009941CE"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10) </w:t>
      </w:r>
      <w:r w:rsidRPr="003A74F7">
        <w:rPr>
          <w:rFonts w:ascii="Arial" w:eastAsia="Calibri" w:hAnsi="Arial" w:cs="Arial"/>
        </w:rPr>
        <w:tab/>
      </w:r>
      <w:r w:rsidR="008B4FB4" w:rsidRPr="003A74F7">
        <w:rPr>
          <w:rFonts w:ascii="Arial" w:eastAsia="Calibri" w:hAnsi="Arial" w:cs="Arial"/>
        </w:rPr>
        <w:t>wykonanie instalacji co, wymiana grzejników, zaworów,</w:t>
      </w:r>
    </w:p>
    <w:p w14:paraId="0360050A" w14:textId="77777777" w:rsidR="009941CE"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11) </w:t>
      </w:r>
      <w:r w:rsidRPr="003A74F7">
        <w:rPr>
          <w:rFonts w:ascii="Arial" w:eastAsia="Calibri" w:hAnsi="Arial" w:cs="Arial"/>
        </w:rPr>
        <w:tab/>
      </w:r>
      <w:r w:rsidR="008B4FB4" w:rsidRPr="003A74F7">
        <w:rPr>
          <w:rFonts w:ascii="Arial" w:eastAsia="Calibri" w:hAnsi="Arial" w:cs="Arial"/>
        </w:rPr>
        <w:t>wymiana parapetów,</w:t>
      </w:r>
    </w:p>
    <w:p w14:paraId="5C3BF5D9" w14:textId="77777777" w:rsidR="009941CE"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12) </w:t>
      </w:r>
      <w:r w:rsidRPr="003A74F7">
        <w:rPr>
          <w:rFonts w:ascii="Arial" w:eastAsia="Calibri" w:hAnsi="Arial" w:cs="Arial"/>
        </w:rPr>
        <w:tab/>
      </w:r>
      <w:r w:rsidR="008B4FB4" w:rsidRPr="003A74F7">
        <w:rPr>
          <w:rFonts w:ascii="Arial" w:eastAsia="Calibri" w:hAnsi="Arial" w:cs="Arial"/>
        </w:rPr>
        <w:t>montaż rolet zacieniających w oknach,</w:t>
      </w:r>
    </w:p>
    <w:p w14:paraId="06BD0C80" w14:textId="77777777" w:rsidR="009941CE"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13) </w:t>
      </w:r>
      <w:r w:rsidRPr="003A74F7">
        <w:rPr>
          <w:rFonts w:ascii="Arial" w:eastAsia="Calibri" w:hAnsi="Arial" w:cs="Arial"/>
        </w:rPr>
        <w:tab/>
      </w:r>
      <w:r w:rsidR="008B4FB4" w:rsidRPr="003A74F7">
        <w:rPr>
          <w:rFonts w:ascii="Arial" w:eastAsia="Calibri" w:hAnsi="Arial" w:cs="Arial"/>
        </w:rPr>
        <w:t>wymiana stolarki drzwiowej,</w:t>
      </w:r>
    </w:p>
    <w:p w14:paraId="126528A4" w14:textId="77777777" w:rsidR="00DD5C7B" w:rsidRPr="003A74F7" w:rsidRDefault="009941CE"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14) </w:t>
      </w:r>
      <w:r w:rsidRPr="003A74F7">
        <w:rPr>
          <w:rFonts w:ascii="Arial" w:eastAsia="Calibri" w:hAnsi="Arial" w:cs="Arial"/>
        </w:rPr>
        <w:tab/>
      </w:r>
      <w:r w:rsidR="008B4FB4" w:rsidRPr="003A74F7">
        <w:rPr>
          <w:rFonts w:ascii="Arial" w:eastAsia="Calibri" w:hAnsi="Arial" w:cs="Arial"/>
        </w:rPr>
        <w:t xml:space="preserve">adaptacja istniejącego systemu p.poż. oświetlenia ewakuacyjnego </w:t>
      </w:r>
      <w:r w:rsidR="008B4FB4" w:rsidRPr="003A74F7">
        <w:rPr>
          <w:rFonts w:ascii="Arial" w:eastAsia="Calibri" w:hAnsi="Arial" w:cs="Arial"/>
        </w:rPr>
        <w:br/>
        <w:t xml:space="preserve"> </w:t>
      </w:r>
      <w:r w:rsidR="008B4FB4" w:rsidRPr="003A74F7">
        <w:rPr>
          <w:rFonts w:ascii="Arial" w:eastAsia="Calibri" w:hAnsi="Arial" w:cs="Arial"/>
        </w:rPr>
        <w:tab/>
      </w:r>
      <w:r w:rsidRPr="003A74F7">
        <w:rPr>
          <w:rFonts w:ascii="Arial" w:eastAsia="Calibri" w:hAnsi="Arial" w:cs="Arial"/>
        </w:rPr>
        <w:t xml:space="preserve"> </w:t>
      </w:r>
      <w:r w:rsidRPr="003A74F7">
        <w:rPr>
          <w:rFonts w:ascii="Arial" w:eastAsia="Calibri" w:hAnsi="Arial" w:cs="Arial"/>
        </w:rPr>
        <w:tab/>
      </w:r>
      <w:r w:rsidR="008B4FB4" w:rsidRPr="003A74F7">
        <w:rPr>
          <w:rFonts w:ascii="Arial" w:eastAsia="Calibri" w:hAnsi="Arial" w:cs="Arial"/>
        </w:rPr>
        <w:t>i dostosowanie do obecnych wymogów (jeśli zaistnieje taka potrzeba),</w:t>
      </w:r>
    </w:p>
    <w:p w14:paraId="3DFA74B5" w14:textId="77777777" w:rsidR="00DD5C7B" w:rsidRPr="003A74F7" w:rsidRDefault="00DD5C7B"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15) </w:t>
      </w:r>
      <w:r w:rsidRPr="003A74F7">
        <w:rPr>
          <w:rFonts w:ascii="Arial" w:eastAsia="Calibri" w:hAnsi="Arial" w:cs="Arial"/>
        </w:rPr>
        <w:tab/>
      </w:r>
      <w:r w:rsidR="008B4FB4" w:rsidRPr="003A74F7">
        <w:rPr>
          <w:rFonts w:ascii="Arial" w:eastAsia="Calibri" w:hAnsi="Arial" w:cs="Arial"/>
        </w:rPr>
        <w:t>wykonanie prac w zakresie dostosowania pomieszczeń do</w:t>
      </w:r>
      <w:r w:rsidR="00884CCE" w:rsidRPr="003A74F7">
        <w:rPr>
          <w:rFonts w:ascii="Arial" w:eastAsia="Calibri" w:hAnsi="Arial" w:cs="Arial"/>
        </w:rPr>
        <w:t xml:space="preserve"> </w:t>
      </w:r>
      <w:r w:rsidR="008B4FB4" w:rsidRPr="003A74F7">
        <w:rPr>
          <w:rFonts w:ascii="Arial" w:eastAsia="Calibri" w:hAnsi="Arial" w:cs="Arial"/>
        </w:rPr>
        <w:t xml:space="preserve">postanowień </w:t>
      </w:r>
      <w:r w:rsidR="00952579" w:rsidRPr="003A74F7">
        <w:rPr>
          <w:rFonts w:ascii="Arial" w:eastAsia="Calibri" w:hAnsi="Arial" w:cs="Arial"/>
        </w:rPr>
        <w:br/>
        <w:t xml:space="preserve"> </w:t>
      </w:r>
      <w:r w:rsidR="00952579" w:rsidRPr="003A74F7">
        <w:rPr>
          <w:rFonts w:ascii="Arial" w:eastAsia="Calibri" w:hAnsi="Arial" w:cs="Arial"/>
        </w:rPr>
        <w:tab/>
      </w:r>
      <w:r w:rsidRPr="003A74F7">
        <w:rPr>
          <w:rFonts w:ascii="Arial" w:eastAsia="Calibri" w:hAnsi="Arial" w:cs="Arial"/>
        </w:rPr>
        <w:t xml:space="preserve"> </w:t>
      </w:r>
      <w:r w:rsidRPr="003A74F7">
        <w:rPr>
          <w:rFonts w:ascii="Arial" w:eastAsia="Calibri" w:hAnsi="Arial" w:cs="Arial"/>
        </w:rPr>
        <w:tab/>
      </w:r>
      <w:r w:rsidR="008B4FB4" w:rsidRPr="003A74F7">
        <w:rPr>
          <w:rFonts w:ascii="Arial" w:eastAsia="Calibri" w:hAnsi="Arial" w:cs="Arial"/>
        </w:rPr>
        <w:t>ŁWKPSP w Łodzi (jeśli zaistnieje taka potrzeba),</w:t>
      </w:r>
    </w:p>
    <w:p w14:paraId="7914D461" w14:textId="77777777" w:rsidR="00DD5C7B" w:rsidRPr="003A74F7" w:rsidRDefault="00DD5C7B"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16) </w:t>
      </w:r>
      <w:r w:rsidRPr="003A74F7">
        <w:rPr>
          <w:rFonts w:ascii="Arial" w:eastAsia="Calibri" w:hAnsi="Arial" w:cs="Arial"/>
        </w:rPr>
        <w:tab/>
      </w:r>
      <w:r w:rsidR="008B4FB4" w:rsidRPr="003A74F7">
        <w:rPr>
          <w:rFonts w:ascii="Arial" w:eastAsia="Calibri" w:hAnsi="Arial" w:cs="Arial"/>
        </w:rPr>
        <w:t xml:space="preserve">wykonanie innych prac o ile będą wymagały tego obecnie obowiązujące </w:t>
      </w:r>
      <w:r w:rsidRPr="003A74F7">
        <w:rPr>
          <w:rFonts w:ascii="Arial" w:eastAsia="Calibri" w:hAnsi="Arial" w:cs="Arial"/>
        </w:rPr>
        <w:br/>
        <w:t xml:space="preserve"> </w:t>
      </w:r>
      <w:r w:rsidRPr="003A74F7">
        <w:rPr>
          <w:rFonts w:ascii="Arial" w:eastAsia="Calibri" w:hAnsi="Arial" w:cs="Arial"/>
        </w:rPr>
        <w:tab/>
      </w:r>
      <w:r w:rsidRPr="003A74F7">
        <w:rPr>
          <w:rFonts w:ascii="Arial" w:eastAsia="Calibri" w:hAnsi="Arial" w:cs="Arial"/>
        </w:rPr>
        <w:tab/>
      </w:r>
      <w:r w:rsidR="008B4FB4" w:rsidRPr="003A74F7">
        <w:rPr>
          <w:rFonts w:ascii="Arial" w:eastAsia="Calibri" w:hAnsi="Arial" w:cs="Arial"/>
        </w:rPr>
        <w:t xml:space="preserve">przepisy, </w:t>
      </w:r>
      <w:r w:rsidR="008B4FB4" w:rsidRPr="003A74F7">
        <w:rPr>
          <w:rFonts w:ascii="Arial" w:hAnsi="Arial" w:cs="Arial"/>
        </w:rPr>
        <w:t xml:space="preserve">innych prac ujętych w PFU oraz prac wynikających z aktualnie </w:t>
      </w:r>
      <w:r w:rsidRPr="003A74F7">
        <w:rPr>
          <w:rFonts w:ascii="Arial" w:hAnsi="Arial" w:cs="Arial"/>
        </w:rPr>
        <w:br/>
        <w:t xml:space="preserve"> </w:t>
      </w:r>
      <w:r w:rsidRPr="003A74F7">
        <w:rPr>
          <w:rFonts w:ascii="Arial" w:hAnsi="Arial" w:cs="Arial"/>
        </w:rPr>
        <w:tab/>
        <w:t xml:space="preserve"> </w:t>
      </w:r>
      <w:r w:rsidRPr="003A74F7">
        <w:rPr>
          <w:rFonts w:ascii="Arial" w:hAnsi="Arial" w:cs="Arial"/>
        </w:rPr>
        <w:tab/>
      </w:r>
      <w:r w:rsidR="008B4FB4" w:rsidRPr="003A74F7">
        <w:rPr>
          <w:rFonts w:ascii="Arial" w:hAnsi="Arial" w:cs="Arial"/>
        </w:rPr>
        <w:t xml:space="preserve">obowiązujących przepisów, zapisów mowy i będących skutkiem udzielonych </w:t>
      </w:r>
      <w:r w:rsidRPr="003A74F7">
        <w:rPr>
          <w:rFonts w:ascii="Arial" w:hAnsi="Arial" w:cs="Arial"/>
        </w:rPr>
        <w:br/>
        <w:t xml:space="preserve"> </w:t>
      </w:r>
      <w:r w:rsidRPr="003A74F7">
        <w:rPr>
          <w:rFonts w:ascii="Arial" w:hAnsi="Arial" w:cs="Arial"/>
        </w:rPr>
        <w:tab/>
      </w:r>
      <w:r w:rsidRPr="003A74F7">
        <w:rPr>
          <w:rFonts w:ascii="Arial" w:hAnsi="Arial" w:cs="Arial"/>
        </w:rPr>
        <w:tab/>
      </w:r>
      <w:r w:rsidR="008B4FB4" w:rsidRPr="003A74F7">
        <w:rPr>
          <w:rFonts w:ascii="Arial" w:hAnsi="Arial" w:cs="Arial"/>
        </w:rPr>
        <w:t xml:space="preserve">przez Zamawiającego odpowiedzi na etapie prowadzonego postępowania </w:t>
      </w:r>
      <w:r w:rsidRPr="003A74F7">
        <w:rPr>
          <w:rFonts w:ascii="Arial" w:hAnsi="Arial" w:cs="Arial"/>
        </w:rPr>
        <w:br/>
        <w:t xml:space="preserve"> </w:t>
      </w:r>
      <w:r w:rsidRPr="003A74F7">
        <w:rPr>
          <w:rFonts w:ascii="Arial" w:hAnsi="Arial" w:cs="Arial"/>
        </w:rPr>
        <w:tab/>
      </w:r>
      <w:r w:rsidRPr="003A74F7">
        <w:rPr>
          <w:rFonts w:ascii="Arial" w:hAnsi="Arial" w:cs="Arial"/>
        </w:rPr>
        <w:tab/>
      </w:r>
      <w:r w:rsidR="008B4FB4" w:rsidRPr="003A74F7">
        <w:rPr>
          <w:rFonts w:ascii="Arial" w:hAnsi="Arial" w:cs="Arial"/>
        </w:rPr>
        <w:t xml:space="preserve">przetargowego, </w:t>
      </w:r>
    </w:p>
    <w:p w14:paraId="0F851985" w14:textId="77777777" w:rsidR="00DD5C7B" w:rsidRPr="003A74F7" w:rsidRDefault="00DD5C7B"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17) </w:t>
      </w:r>
      <w:r w:rsidRPr="003A74F7">
        <w:rPr>
          <w:rFonts w:ascii="Arial" w:eastAsia="Calibri" w:hAnsi="Arial" w:cs="Arial"/>
        </w:rPr>
        <w:tab/>
      </w:r>
      <w:r w:rsidR="008B4FB4" w:rsidRPr="003A74F7">
        <w:rPr>
          <w:rFonts w:ascii="Arial" w:eastAsia="Calibri" w:hAnsi="Arial" w:cs="Arial"/>
        </w:rPr>
        <w:t xml:space="preserve">wywóz i utylizacja gruzu i elementów pochodzących z demontażu </w:t>
      </w:r>
      <w:r w:rsidRPr="003A74F7">
        <w:rPr>
          <w:rFonts w:ascii="Arial" w:eastAsia="Calibri" w:hAnsi="Arial" w:cs="Arial"/>
        </w:rPr>
        <w:br/>
        <w:t xml:space="preserve"> </w:t>
      </w:r>
      <w:r w:rsidRPr="003A74F7">
        <w:rPr>
          <w:rFonts w:ascii="Arial" w:eastAsia="Calibri" w:hAnsi="Arial" w:cs="Arial"/>
        </w:rPr>
        <w:tab/>
      </w:r>
      <w:r w:rsidRPr="003A74F7">
        <w:rPr>
          <w:rFonts w:ascii="Arial" w:eastAsia="Calibri" w:hAnsi="Arial" w:cs="Arial"/>
        </w:rPr>
        <w:tab/>
      </w:r>
      <w:r w:rsidR="008B4FB4" w:rsidRPr="003A74F7">
        <w:rPr>
          <w:rFonts w:ascii="Arial" w:eastAsia="Calibri" w:hAnsi="Arial" w:cs="Arial"/>
        </w:rPr>
        <w:t>i wyburzeń,</w:t>
      </w:r>
    </w:p>
    <w:p w14:paraId="27F9C107" w14:textId="4E5222D5" w:rsidR="008B4FB4" w:rsidRPr="003A74F7" w:rsidRDefault="00DD5C7B" w:rsidP="003A74F7">
      <w:pPr>
        <w:pBdr>
          <w:top w:val="nil"/>
          <w:left w:val="nil"/>
          <w:bottom w:val="nil"/>
          <w:right w:val="nil"/>
          <w:between w:val="nil"/>
        </w:pBdr>
        <w:shd w:val="clear" w:color="auto" w:fill="FFFFFF"/>
        <w:autoSpaceDN/>
        <w:spacing w:line="276" w:lineRule="auto"/>
        <w:ind w:right="-567" w:firstLine="708"/>
        <w:textDirection w:val="btLr"/>
        <w:textAlignment w:val="top"/>
        <w:outlineLvl w:val="0"/>
        <w:rPr>
          <w:rFonts w:ascii="Arial" w:eastAsia="Calibri" w:hAnsi="Arial" w:cs="Arial"/>
        </w:rPr>
      </w:pPr>
      <w:r w:rsidRPr="003A74F7">
        <w:rPr>
          <w:rFonts w:ascii="Arial" w:eastAsia="Calibri" w:hAnsi="Arial" w:cs="Arial"/>
        </w:rPr>
        <w:t xml:space="preserve">18) </w:t>
      </w:r>
      <w:r w:rsidRPr="003A74F7">
        <w:rPr>
          <w:rFonts w:ascii="Arial" w:eastAsia="Calibri" w:hAnsi="Arial" w:cs="Arial"/>
        </w:rPr>
        <w:tab/>
      </w:r>
      <w:r w:rsidR="008B4FB4" w:rsidRPr="003A74F7">
        <w:rPr>
          <w:rFonts w:ascii="Arial" w:eastAsia="Calibri" w:hAnsi="Arial" w:cs="Arial"/>
        </w:rPr>
        <w:t>przygotowanie pomieszczeń objętych pracami do odbioru końcowego.</w:t>
      </w:r>
    </w:p>
    <w:p w14:paraId="3D94DEAD" w14:textId="77777777" w:rsidR="003A74F7" w:rsidRPr="003A74F7" w:rsidRDefault="008B4FB4" w:rsidP="003A74F7">
      <w:pPr>
        <w:pStyle w:val="Akapitzlist"/>
        <w:numPr>
          <w:ilvl w:val="0"/>
          <w:numId w:val="18"/>
        </w:numPr>
        <w:tabs>
          <w:tab w:val="left" w:pos="709"/>
        </w:tabs>
        <w:autoSpaceDN/>
        <w:ind w:right="-567" w:hanging="720"/>
        <w:rPr>
          <w:rFonts w:ascii="Arial" w:hAnsi="Arial" w:cs="Arial"/>
          <w:sz w:val="24"/>
          <w:szCs w:val="24"/>
        </w:rPr>
      </w:pPr>
      <w:r w:rsidRPr="003A74F7">
        <w:rPr>
          <w:rFonts w:ascii="Arial" w:hAnsi="Arial" w:cs="Arial"/>
          <w:sz w:val="24"/>
          <w:szCs w:val="24"/>
        </w:rPr>
        <w:t>Wykonawca zrealizuje zakres robót z własnych materiałów zakupionych</w:t>
      </w:r>
      <w:r w:rsidR="003A74F7" w:rsidRPr="003A74F7">
        <w:rPr>
          <w:rFonts w:ascii="Arial" w:hAnsi="Arial" w:cs="Arial"/>
          <w:sz w:val="24"/>
          <w:szCs w:val="24"/>
        </w:rPr>
        <w:br/>
      </w:r>
      <w:r w:rsidRPr="003A74F7">
        <w:rPr>
          <w:rFonts w:ascii="Arial" w:hAnsi="Arial" w:cs="Arial"/>
          <w:sz w:val="24"/>
          <w:szCs w:val="24"/>
        </w:rPr>
        <w:t>i dostarczonych na budowę na własny koszt, odpowiadających przepisom prawa (m.in. ustawa z dnia 16 kwietnia 2004 r. o wyrobach budowlanych). Użyte do realizacji przedmiotu zamówienia materiały i części muszą być fabrycznie nowe, posiadać stosowne certyfikaty zgodności lub deklaracje zgodności z Polską Normą lub aprobatą techniczną, europejską aprobatą techniczną, specyfikacją techniczną, normą międzynarodową lub innym technicznym systemem odniesienia ustanowionym przez europejskie organy normalizacyjne, zgodnie z art. 10 ustawy Prawo Budowlane.</w:t>
      </w:r>
    </w:p>
    <w:p w14:paraId="1D63F446" w14:textId="77777777" w:rsidR="003A74F7" w:rsidRPr="003A74F7" w:rsidRDefault="008B4FB4" w:rsidP="003A74F7">
      <w:pPr>
        <w:pStyle w:val="Akapitzlist"/>
        <w:numPr>
          <w:ilvl w:val="0"/>
          <w:numId w:val="18"/>
        </w:numPr>
        <w:tabs>
          <w:tab w:val="left" w:pos="709"/>
        </w:tabs>
        <w:autoSpaceDN/>
        <w:spacing w:after="0"/>
        <w:ind w:right="-567" w:hanging="720"/>
        <w:rPr>
          <w:rFonts w:ascii="Arial" w:hAnsi="Arial" w:cs="Arial"/>
          <w:sz w:val="24"/>
          <w:szCs w:val="24"/>
        </w:rPr>
      </w:pPr>
      <w:r w:rsidRPr="003A74F7">
        <w:rPr>
          <w:rFonts w:ascii="Arial" w:hAnsi="Arial" w:cs="Arial"/>
          <w:bCs/>
          <w:sz w:val="24"/>
          <w:szCs w:val="24"/>
        </w:rPr>
        <w:t xml:space="preserve">Zamawiający zastrzega sobie prawo kontroli w trakcie realizacji inwestycji </w:t>
      </w:r>
      <w:r w:rsidRPr="003A74F7">
        <w:rPr>
          <w:rFonts w:ascii="Arial" w:hAnsi="Arial" w:cs="Arial"/>
          <w:bCs/>
          <w:sz w:val="24"/>
          <w:szCs w:val="24"/>
        </w:rPr>
        <w:br/>
        <w:t>obowiązujących certyfikatów technicznych, deklaracji zgodności i innych dokumentów w odniesieniu do użytych w ramach realizacji przedsięwzięcia materiałów budowlanych, wyposażenia, sprzętów itp. elementów.</w:t>
      </w:r>
    </w:p>
    <w:p w14:paraId="517CFE9E" w14:textId="1D5FD6B0" w:rsidR="008B4FB4" w:rsidRPr="003A74F7" w:rsidRDefault="008B4FB4" w:rsidP="003A74F7">
      <w:pPr>
        <w:pStyle w:val="Akapitzlist"/>
        <w:numPr>
          <w:ilvl w:val="0"/>
          <w:numId w:val="18"/>
        </w:numPr>
        <w:tabs>
          <w:tab w:val="left" w:pos="709"/>
        </w:tabs>
        <w:autoSpaceDN/>
        <w:spacing w:after="0"/>
        <w:ind w:right="-567" w:hanging="720"/>
        <w:rPr>
          <w:rFonts w:ascii="Arial" w:hAnsi="Arial" w:cs="Arial"/>
          <w:sz w:val="24"/>
          <w:szCs w:val="24"/>
        </w:rPr>
      </w:pPr>
      <w:r w:rsidRPr="003A74F7">
        <w:rPr>
          <w:rFonts w:ascii="Arial" w:hAnsi="Arial" w:cs="Arial"/>
          <w:bCs/>
          <w:sz w:val="24"/>
          <w:szCs w:val="24"/>
        </w:rPr>
        <w:t xml:space="preserve">Zamawiający będzie wymagał, aby Wykonawca uzyskał akceptację tzw. kart materiałowych w odniesieniu do użytych materiałów budowlanych, wyposażenia, </w:t>
      </w:r>
      <w:r w:rsidR="003A74F7">
        <w:rPr>
          <w:rFonts w:ascii="Arial" w:hAnsi="Arial" w:cs="Arial"/>
          <w:bCs/>
          <w:sz w:val="24"/>
          <w:szCs w:val="24"/>
        </w:rPr>
        <w:br/>
      </w:r>
      <w:r w:rsidRPr="003A74F7">
        <w:rPr>
          <w:rFonts w:ascii="Arial" w:hAnsi="Arial" w:cs="Arial"/>
          <w:bCs/>
          <w:sz w:val="24"/>
          <w:szCs w:val="24"/>
        </w:rPr>
        <w:lastRenderedPageBreak/>
        <w:t>i innych elementów instalowanych/montowanych w ramach realizacji zadania. Dotyczy to również kolorystyki i wzornictwa.</w:t>
      </w:r>
    </w:p>
    <w:p w14:paraId="2F86DF49" w14:textId="77777777" w:rsidR="003A74F7" w:rsidRPr="003A74F7" w:rsidRDefault="008B4FB4" w:rsidP="003A74F7">
      <w:pPr>
        <w:pStyle w:val="Akapitzlist"/>
        <w:numPr>
          <w:ilvl w:val="0"/>
          <w:numId w:val="18"/>
        </w:numPr>
        <w:tabs>
          <w:tab w:val="left" w:pos="709"/>
        </w:tabs>
        <w:autoSpaceDN/>
        <w:spacing w:after="0"/>
        <w:ind w:right="-567" w:hanging="720"/>
        <w:rPr>
          <w:rFonts w:ascii="Arial" w:hAnsi="Arial" w:cs="Arial"/>
          <w:sz w:val="24"/>
          <w:szCs w:val="24"/>
        </w:rPr>
      </w:pPr>
      <w:r w:rsidRPr="003A74F7">
        <w:rPr>
          <w:rFonts w:ascii="Arial" w:hAnsi="Arial" w:cs="Arial"/>
          <w:bCs/>
          <w:sz w:val="24"/>
          <w:szCs w:val="24"/>
        </w:rPr>
        <w:t xml:space="preserve">Jeżeli zaistnieją okoliczności wystąpienia do innych uprawnionych podmiotów </w:t>
      </w:r>
      <w:r w:rsidR="003A74F7">
        <w:rPr>
          <w:rFonts w:ascii="Arial" w:hAnsi="Arial" w:cs="Arial"/>
          <w:bCs/>
          <w:sz w:val="24"/>
          <w:szCs w:val="24"/>
        </w:rPr>
        <w:br/>
      </w:r>
      <w:r w:rsidRPr="003A74F7">
        <w:rPr>
          <w:rFonts w:ascii="Arial" w:hAnsi="Arial" w:cs="Arial"/>
          <w:bCs/>
          <w:sz w:val="24"/>
          <w:szCs w:val="24"/>
        </w:rPr>
        <w:t>o zgody, decyzje, pozwolenia i opinie Zamawiający może udzielić pełnomocnictwa (w określonej sprawie) Wykonawcy, celem jego reprezentowania przed uprawnionymi podmiotami.</w:t>
      </w:r>
    </w:p>
    <w:p w14:paraId="3ED2ECCA" w14:textId="30BB3C2F" w:rsidR="008B4FB4" w:rsidRPr="003A74F7" w:rsidRDefault="0088137A" w:rsidP="003A74F7">
      <w:pPr>
        <w:pStyle w:val="Akapitzlist"/>
        <w:numPr>
          <w:ilvl w:val="0"/>
          <w:numId w:val="18"/>
        </w:numPr>
        <w:tabs>
          <w:tab w:val="left" w:pos="709"/>
        </w:tabs>
        <w:autoSpaceDN/>
        <w:spacing w:after="0"/>
        <w:ind w:right="-567" w:hanging="720"/>
        <w:rPr>
          <w:rFonts w:ascii="Arial" w:hAnsi="Arial" w:cs="Arial"/>
          <w:sz w:val="24"/>
          <w:szCs w:val="24"/>
        </w:rPr>
      </w:pPr>
      <w:r w:rsidRPr="003A74F7">
        <w:rPr>
          <w:rFonts w:ascii="Arial" w:hAnsi="Arial" w:cs="Arial"/>
          <w:sz w:val="24"/>
          <w:szCs w:val="24"/>
          <w:lang w:eastAsia="ar-SA"/>
        </w:rPr>
        <w:t xml:space="preserve">Podpisanie niniejszej Umowy </w:t>
      </w:r>
      <w:r w:rsidR="008B4FB4" w:rsidRPr="003A74F7">
        <w:rPr>
          <w:rFonts w:ascii="Arial" w:hAnsi="Arial" w:cs="Arial"/>
          <w:sz w:val="24"/>
          <w:szCs w:val="24"/>
          <w:lang w:eastAsia="ar-SA"/>
        </w:rPr>
        <w:t xml:space="preserve">jest równoznaczne, że Wykonawca zapoznał się </w:t>
      </w:r>
      <w:r w:rsidR="003A74F7">
        <w:rPr>
          <w:rFonts w:ascii="Arial" w:hAnsi="Arial" w:cs="Arial"/>
          <w:sz w:val="24"/>
          <w:szCs w:val="24"/>
          <w:lang w:eastAsia="ar-SA"/>
        </w:rPr>
        <w:br/>
      </w:r>
      <w:r w:rsidR="008B4FB4" w:rsidRPr="003A74F7">
        <w:rPr>
          <w:rFonts w:ascii="Arial" w:hAnsi="Arial" w:cs="Arial"/>
          <w:sz w:val="24"/>
          <w:szCs w:val="24"/>
          <w:lang w:eastAsia="ar-SA"/>
        </w:rPr>
        <w:t>z całością dokumentacji zamieszonej w postępowaniu, w tym PFU i innymi dokumentami oraz wymaganiami Zamawiającego i nie zgłasza do nich zastrzeżeń. Ponadto</w:t>
      </w:r>
      <w:r w:rsidRPr="003A74F7">
        <w:rPr>
          <w:rFonts w:ascii="Arial" w:hAnsi="Arial" w:cs="Arial"/>
          <w:sz w:val="24"/>
          <w:szCs w:val="24"/>
          <w:lang w:eastAsia="ar-SA"/>
        </w:rPr>
        <w:t xml:space="preserve"> </w:t>
      </w:r>
      <w:r w:rsidR="008B4FB4" w:rsidRPr="003A74F7">
        <w:rPr>
          <w:rFonts w:ascii="Arial" w:hAnsi="Arial" w:cs="Arial"/>
          <w:sz w:val="24"/>
          <w:szCs w:val="24"/>
          <w:lang w:eastAsia="ar-SA"/>
        </w:rPr>
        <w:t>Wykonawca oświadcza, że dokonując wyceny wynagrodzenia uwzględnił</w:t>
      </w:r>
      <w:r w:rsidRPr="003A74F7">
        <w:rPr>
          <w:rFonts w:ascii="Arial" w:hAnsi="Arial" w:cs="Arial"/>
          <w:sz w:val="24"/>
          <w:szCs w:val="24"/>
          <w:lang w:eastAsia="ar-SA"/>
        </w:rPr>
        <w:t xml:space="preserve"> </w:t>
      </w:r>
      <w:r w:rsidR="008B4FB4" w:rsidRPr="003A74F7">
        <w:rPr>
          <w:rFonts w:ascii="Arial" w:hAnsi="Arial" w:cs="Arial"/>
          <w:sz w:val="24"/>
          <w:szCs w:val="24"/>
          <w:lang w:eastAsia="ar-SA"/>
        </w:rPr>
        <w:t xml:space="preserve">wszelkie koszty związane z realizacją Umowy, tak aby zadanie po jego zakończeniu umożliwiło Zamawiającemu rozpoczęcie użytkowania (zgodnie </w:t>
      </w:r>
      <w:r w:rsidR="003A74F7">
        <w:rPr>
          <w:rFonts w:ascii="Arial" w:hAnsi="Arial" w:cs="Arial"/>
          <w:sz w:val="24"/>
          <w:szCs w:val="24"/>
          <w:lang w:eastAsia="ar-SA"/>
        </w:rPr>
        <w:br/>
      </w:r>
      <w:r w:rsidR="008B4FB4" w:rsidRPr="003A74F7">
        <w:rPr>
          <w:rFonts w:ascii="Arial" w:hAnsi="Arial" w:cs="Arial"/>
          <w:sz w:val="24"/>
          <w:szCs w:val="24"/>
          <w:lang w:eastAsia="ar-SA"/>
        </w:rPr>
        <w:t xml:space="preserve">z przeznaczeniem) wybranych pomieszczeń objętych zadaniem, bez konieczności wykonywania prac dodatkowych, uzyskiwania jakichkolwiek dodatkowych zgód, pozwoleń, opinii itp. działań. </w:t>
      </w:r>
    </w:p>
    <w:p w14:paraId="6D6BFCFE" w14:textId="1CA3E25F" w:rsidR="00573E27" w:rsidRPr="003A74F7" w:rsidRDefault="008E6E3C" w:rsidP="003A74F7">
      <w:pPr>
        <w:autoSpaceDN/>
        <w:spacing w:line="276" w:lineRule="auto"/>
        <w:ind w:left="705" w:right="-710" w:hanging="705"/>
        <w:rPr>
          <w:rFonts w:ascii="Arial" w:hAnsi="Arial" w:cs="Arial"/>
        </w:rPr>
      </w:pPr>
      <w:r w:rsidRPr="003A74F7">
        <w:rPr>
          <w:rFonts w:ascii="Arial" w:hAnsi="Arial" w:cs="Arial"/>
        </w:rPr>
        <w:t>11</w:t>
      </w:r>
      <w:r w:rsidR="00573E27" w:rsidRPr="003A74F7">
        <w:rPr>
          <w:rFonts w:ascii="Arial" w:hAnsi="Arial" w:cs="Arial"/>
        </w:rPr>
        <w:t xml:space="preserve">.  </w:t>
      </w:r>
      <w:r w:rsidR="00573E27" w:rsidRPr="003A74F7">
        <w:rPr>
          <w:rFonts w:ascii="Arial" w:hAnsi="Arial" w:cs="Arial"/>
        </w:rPr>
        <w:tab/>
        <w:t>Zadanie będzie finansowane w ramach kosztów pośrednich z następującego projektu</w:t>
      </w:r>
      <w:r w:rsidR="00055E83" w:rsidRPr="003A74F7">
        <w:rPr>
          <w:rFonts w:ascii="Arial" w:hAnsi="Arial" w:cs="Arial"/>
        </w:rPr>
        <w:t xml:space="preserve">: </w:t>
      </w:r>
      <w:r w:rsidR="00055E83" w:rsidRPr="003A74F7">
        <w:rPr>
          <w:rFonts w:ascii="Arial" w:hAnsi="Arial" w:cs="Arial"/>
          <w:b/>
          <w:bCs/>
        </w:rPr>
        <w:t>„</w:t>
      </w:r>
      <w:r w:rsidR="00573E27" w:rsidRPr="003A74F7">
        <w:rPr>
          <w:rFonts w:ascii="Arial" w:hAnsi="Arial" w:cs="Arial"/>
          <w:b/>
          <w:bCs/>
        </w:rPr>
        <w:t>Poprawa jakości i dostępności do świadczeń medycznych udzielanych w ramach Ambulatoryjnej Opieki Specjalistycznej i w trybie jednego dnia w Szpitalu Wojewódzkim im. Jana Pawła II”</w:t>
      </w:r>
      <w:r w:rsidR="00573E27" w:rsidRPr="003A74F7">
        <w:rPr>
          <w:rFonts w:ascii="Arial" w:hAnsi="Arial" w:cs="Arial"/>
        </w:rPr>
        <w:t>, zadanie realizowane jest ze środków Europejskiego Funduszu Rozwoju Regionalnego w ramach Programu Regionalnego Fundusze Europejskie dla Łódzkiego 2021-2027.</w:t>
      </w:r>
    </w:p>
    <w:p w14:paraId="6E801D5C" w14:textId="1F95A939" w:rsidR="00032226" w:rsidRPr="003A74F7" w:rsidRDefault="00032226" w:rsidP="003A74F7">
      <w:pPr>
        <w:spacing w:before="100" w:beforeAutospacing="1" w:line="276" w:lineRule="auto"/>
        <w:ind w:left="567" w:right="-710" w:hanging="567"/>
        <w:rPr>
          <w:rFonts w:ascii="Arial" w:hAnsi="Arial" w:cs="Arial"/>
          <w:b/>
          <w:bCs/>
        </w:rPr>
      </w:pPr>
      <w:r w:rsidRPr="003A74F7">
        <w:rPr>
          <w:rFonts w:ascii="Arial" w:hAnsi="Arial" w:cs="Arial"/>
          <w:b/>
          <w:bCs/>
        </w:rPr>
        <w:t>§1a</w:t>
      </w:r>
    </w:p>
    <w:p w14:paraId="108786A2" w14:textId="698963D0" w:rsidR="002B1608" w:rsidRPr="003A74F7" w:rsidRDefault="002B1608" w:rsidP="003A74F7">
      <w:pPr>
        <w:spacing w:line="276" w:lineRule="auto"/>
        <w:ind w:right="-710"/>
        <w:contextualSpacing/>
        <w:rPr>
          <w:rFonts w:ascii="Arial" w:hAnsi="Arial" w:cs="Arial"/>
          <w:b/>
          <w:bCs/>
        </w:rPr>
      </w:pPr>
      <w:r w:rsidRPr="003A74F7">
        <w:rPr>
          <w:rFonts w:ascii="Arial" w:hAnsi="Arial" w:cs="Arial"/>
          <w:b/>
          <w:bCs/>
        </w:rPr>
        <w:t>Zapewnienie dostępności osobom ze szczególnymi potrzebami</w:t>
      </w:r>
    </w:p>
    <w:p w14:paraId="5AC9A182"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t xml:space="preserve">1. </w:t>
      </w:r>
      <w:r w:rsidRPr="003A74F7">
        <w:rPr>
          <w:rFonts w:ascii="Arial" w:hAnsi="Arial" w:cs="Arial"/>
        </w:rPr>
        <w:tab/>
        <w:t xml:space="preserve">Zamawiający, zgodnie z art. 4 ust. 3 ustawy z dnia 19 lipca 2019 r. o zapewnianiu </w:t>
      </w:r>
      <w:r w:rsidRPr="003A74F7">
        <w:rPr>
          <w:rFonts w:ascii="Arial" w:hAnsi="Arial" w:cs="Arial"/>
        </w:rPr>
        <w:br/>
        <w:t xml:space="preserve"> </w:t>
      </w:r>
      <w:r w:rsidRPr="003A74F7">
        <w:rPr>
          <w:rFonts w:ascii="Arial" w:hAnsi="Arial" w:cs="Arial"/>
        </w:rPr>
        <w:tab/>
        <w:t xml:space="preserve">dostępności osobom ze szczególnymi potrzebami, określa warunki służące </w:t>
      </w:r>
      <w:r w:rsidRPr="003A74F7">
        <w:rPr>
          <w:rFonts w:ascii="Arial" w:hAnsi="Arial" w:cs="Arial"/>
        </w:rPr>
        <w:br/>
        <w:t xml:space="preserve"> </w:t>
      </w:r>
      <w:r w:rsidRPr="003A74F7">
        <w:rPr>
          <w:rFonts w:ascii="Arial" w:hAnsi="Arial" w:cs="Arial"/>
        </w:rPr>
        <w:tab/>
        <w:t xml:space="preserve">zapewnieniu dostępności osobom ze szczególnymi potrzebami, w ramach realizacji </w:t>
      </w:r>
      <w:r w:rsidRPr="003A74F7">
        <w:rPr>
          <w:rFonts w:ascii="Arial" w:hAnsi="Arial" w:cs="Arial"/>
        </w:rPr>
        <w:br/>
        <w:t xml:space="preserve"> </w:t>
      </w:r>
      <w:r w:rsidRPr="003A74F7">
        <w:rPr>
          <w:rFonts w:ascii="Arial" w:hAnsi="Arial" w:cs="Arial"/>
        </w:rPr>
        <w:tab/>
        <w:t>przedmiotu umowy.</w:t>
      </w:r>
    </w:p>
    <w:p w14:paraId="0445EC72"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t xml:space="preserve">2.  </w:t>
      </w:r>
      <w:r w:rsidRPr="003A74F7">
        <w:rPr>
          <w:rFonts w:ascii="Arial" w:hAnsi="Arial" w:cs="Arial"/>
        </w:rPr>
        <w:tab/>
        <w:t xml:space="preserve">Zgodnie z art. 100 ustawy z dnia 11 września 2019 r. Prawo zamówień publicznych, </w:t>
      </w:r>
      <w:r w:rsidRPr="003A74F7">
        <w:rPr>
          <w:rFonts w:ascii="Arial" w:hAnsi="Arial" w:cs="Arial"/>
        </w:rPr>
        <w:br/>
        <w:t xml:space="preserve"> </w:t>
      </w:r>
      <w:r w:rsidRPr="003A74F7">
        <w:rPr>
          <w:rFonts w:ascii="Arial" w:hAnsi="Arial" w:cs="Arial"/>
        </w:rPr>
        <w:tab/>
        <w:t xml:space="preserve">w przypadku zamówień przeznaczonych do użytku osób fizycznych, w tym </w:t>
      </w:r>
      <w:r w:rsidRPr="003A74F7">
        <w:rPr>
          <w:rFonts w:ascii="Arial" w:hAnsi="Arial" w:cs="Arial"/>
        </w:rPr>
        <w:br/>
        <w:t xml:space="preserve"> </w:t>
      </w:r>
      <w:r w:rsidRPr="003A74F7">
        <w:rPr>
          <w:rFonts w:ascii="Arial" w:hAnsi="Arial" w:cs="Arial"/>
        </w:rPr>
        <w:tab/>
        <w:t xml:space="preserve">pracowników Zamawiającego, opis przedmiotu zamówienia sporządza się, </w:t>
      </w:r>
      <w:r w:rsidRPr="003A74F7">
        <w:rPr>
          <w:rFonts w:ascii="Arial" w:hAnsi="Arial" w:cs="Arial"/>
        </w:rPr>
        <w:br/>
        <w:t xml:space="preserve"> </w:t>
      </w:r>
      <w:r w:rsidRPr="003A74F7">
        <w:rPr>
          <w:rFonts w:ascii="Arial" w:hAnsi="Arial" w:cs="Arial"/>
        </w:rPr>
        <w:tab/>
        <w:t xml:space="preserve">z uwzględnieniem wymagań w zakresie dostępności dla osób niepełnosprawnych </w:t>
      </w:r>
      <w:r w:rsidRPr="003A74F7">
        <w:rPr>
          <w:rFonts w:ascii="Arial" w:hAnsi="Arial" w:cs="Arial"/>
        </w:rPr>
        <w:br/>
        <w:t xml:space="preserve"> </w:t>
      </w:r>
      <w:r w:rsidRPr="003A74F7">
        <w:rPr>
          <w:rFonts w:ascii="Arial" w:hAnsi="Arial" w:cs="Arial"/>
        </w:rPr>
        <w:tab/>
        <w:t xml:space="preserve">oraz projektowania z przeznaczeniem dla wszystkich użytkowników, chyba że </w:t>
      </w:r>
      <w:r w:rsidRPr="003A74F7">
        <w:rPr>
          <w:rFonts w:ascii="Arial" w:hAnsi="Arial" w:cs="Arial"/>
        </w:rPr>
        <w:br/>
        <w:t xml:space="preserve"> </w:t>
      </w:r>
      <w:r w:rsidRPr="003A74F7">
        <w:rPr>
          <w:rFonts w:ascii="Arial" w:hAnsi="Arial" w:cs="Arial"/>
        </w:rPr>
        <w:tab/>
        <w:t>nie jest to uzasadnione charakterem przedmiotu zamówienia.</w:t>
      </w:r>
    </w:p>
    <w:p w14:paraId="098C7A54" w14:textId="0D4717B0" w:rsidR="00C40AD8" w:rsidRPr="003A74F7" w:rsidRDefault="00C40AD8" w:rsidP="003A74F7">
      <w:pPr>
        <w:autoSpaceDN/>
        <w:spacing w:line="276" w:lineRule="auto"/>
        <w:ind w:right="-710"/>
        <w:rPr>
          <w:rFonts w:ascii="Arial" w:hAnsi="Arial" w:cs="Arial"/>
        </w:rPr>
      </w:pPr>
      <w:r w:rsidRPr="003A74F7">
        <w:rPr>
          <w:rFonts w:ascii="Arial" w:hAnsi="Arial" w:cs="Arial"/>
        </w:rPr>
        <w:t xml:space="preserve">3. </w:t>
      </w:r>
      <w:r w:rsidRPr="003A74F7">
        <w:rPr>
          <w:rFonts w:ascii="Arial" w:hAnsi="Arial" w:cs="Arial"/>
        </w:rPr>
        <w:tab/>
        <w:t xml:space="preserve">Jeżeli w PFU stanowiącym załącznik nr 1 do Umowy, zostały określone przez </w:t>
      </w:r>
      <w:r w:rsidRPr="003A74F7">
        <w:rPr>
          <w:rFonts w:ascii="Arial" w:hAnsi="Arial" w:cs="Arial"/>
        </w:rPr>
        <w:br/>
        <w:t xml:space="preserve"> </w:t>
      </w:r>
      <w:r w:rsidRPr="003A74F7">
        <w:rPr>
          <w:rFonts w:ascii="Arial" w:hAnsi="Arial" w:cs="Arial"/>
        </w:rPr>
        <w:tab/>
        <w:t>Zamawiającego wymagania w zakresie dostępności, Wykonawca realizując</w:t>
      </w:r>
      <w:r w:rsidRPr="003A74F7">
        <w:rPr>
          <w:rFonts w:ascii="Arial" w:hAnsi="Arial" w:cs="Arial"/>
        </w:rPr>
        <w:br/>
        <w:t xml:space="preserve"> </w:t>
      </w:r>
      <w:r w:rsidRPr="003A74F7">
        <w:rPr>
          <w:rFonts w:ascii="Arial" w:hAnsi="Arial" w:cs="Arial"/>
        </w:rPr>
        <w:tab/>
        <w:t xml:space="preserve">przedmiot zamówienia uwzględnia niezbędne warunki do korzystania z nich przez </w:t>
      </w:r>
      <w:r w:rsidRPr="003A74F7">
        <w:rPr>
          <w:rFonts w:ascii="Arial" w:hAnsi="Arial" w:cs="Arial"/>
        </w:rPr>
        <w:br/>
        <w:t xml:space="preserve"> </w:t>
      </w:r>
      <w:r w:rsidRPr="003A74F7">
        <w:rPr>
          <w:rFonts w:ascii="Arial" w:hAnsi="Arial" w:cs="Arial"/>
        </w:rPr>
        <w:tab/>
        <w:t xml:space="preserve">osoby ze szczególnymi potrzebami, o których mowa w ustawie z dnia 19 lipca </w:t>
      </w:r>
      <w:r w:rsidRPr="003A74F7">
        <w:rPr>
          <w:rFonts w:ascii="Arial" w:hAnsi="Arial" w:cs="Arial"/>
        </w:rPr>
        <w:br/>
        <w:t xml:space="preserve"> </w:t>
      </w:r>
      <w:r w:rsidRPr="003A74F7">
        <w:rPr>
          <w:rFonts w:ascii="Arial" w:hAnsi="Arial" w:cs="Arial"/>
        </w:rPr>
        <w:tab/>
        <w:t>2019 r. o zapewnianiu dostępności osobom ze szczególnymi potrzebami.</w:t>
      </w:r>
    </w:p>
    <w:p w14:paraId="6D3DA2BC"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t xml:space="preserve">4. </w:t>
      </w:r>
      <w:r w:rsidRPr="003A74F7">
        <w:rPr>
          <w:rFonts w:ascii="Arial" w:hAnsi="Arial" w:cs="Arial"/>
        </w:rPr>
        <w:tab/>
        <w:t xml:space="preserve">Z uwagi na możliwy udział w realizacji przedmiotu umowy osób ze szczególnymi </w:t>
      </w:r>
      <w:r w:rsidRPr="003A74F7">
        <w:rPr>
          <w:rFonts w:ascii="Arial" w:hAnsi="Arial" w:cs="Arial"/>
        </w:rPr>
        <w:br/>
        <w:t xml:space="preserve"> </w:t>
      </w:r>
      <w:r w:rsidRPr="003A74F7">
        <w:rPr>
          <w:rFonts w:ascii="Arial" w:hAnsi="Arial" w:cs="Arial"/>
        </w:rPr>
        <w:tab/>
        <w:t xml:space="preserve">potrzebami, Zamawiający wymaga, aby w określonych sytuacjach lub przypadkach </w:t>
      </w:r>
      <w:r w:rsidRPr="003A74F7">
        <w:rPr>
          <w:rFonts w:ascii="Arial" w:hAnsi="Arial" w:cs="Arial"/>
        </w:rPr>
        <w:br/>
        <w:t xml:space="preserve"> </w:t>
      </w:r>
      <w:r w:rsidRPr="003A74F7">
        <w:rPr>
          <w:rFonts w:ascii="Arial" w:hAnsi="Arial" w:cs="Arial"/>
        </w:rPr>
        <w:tab/>
        <w:t xml:space="preserve">tego wymagających Wykonawca zapewnił dostępność architektoniczną, dostępność </w:t>
      </w:r>
      <w:r w:rsidRPr="003A74F7">
        <w:rPr>
          <w:rFonts w:ascii="Arial" w:hAnsi="Arial" w:cs="Arial"/>
        </w:rPr>
        <w:br/>
        <w:t xml:space="preserve"> </w:t>
      </w:r>
      <w:r w:rsidRPr="003A74F7">
        <w:rPr>
          <w:rFonts w:ascii="Arial" w:hAnsi="Arial" w:cs="Arial"/>
        </w:rPr>
        <w:tab/>
        <w:t xml:space="preserve">cyfrową oraz informacyjno-komunikacyjną w stopniu dostosowanym do potrzeb </w:t>
      </w:r>
      <w:r w:rsidRPr="003A74F7">
        <w:rPr>
          <w:rFonts w:ascii="Arial" w:hAnsi="Arial" w:cs="Arial"/>
        </w:rPr>
        <w:br/>
        <w:t xml:space="preserve"> </w:t>
      </w:r>
      <w:r w:rsidRPr="003A74F7">
        <w:rPr>
          <w:rFonts w:ascii="Arial" w:hAnsi="Arial" w:cs="Arial"/>
        </w:rPr>
        <w:tab/>
        <w:t>takich osób.</w:t>
      </w:r>
    </w:p>
    <w:p w14:paraId="7098E54E"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lastRenderedPageBreak/>
        <w:t xml:space="preserve">5. </w:t>
      </w:r>
      <w:r w:rsidRPr="003A74F7">
        <w:rPr>
          <w:rFonts w:ascii="Arial" w:hAnsi="Arial" w:cs="Arial"/>
        </w:rPr>
        <w:tab/>
        <w:t xml:space="preserve">Jeżeli Wykonawca nie jest w stanie zapewnić dostępności architektonicznej oraz </w:t>
      </w:r>
      <w:r w:rsidRPr="003A74F7">
        <w:rPr>
          <w:rFonts w:ascii="Arial" w:hAnsi="Arial" w:cs="Arial"/>
        </w:rPr>
        <w:br/>
        <w:t xml:space="preserve"> </w:t>
      </w:r>
      <w:r w:rsidRPr="003A74F7">
        <w:rPr>
          <w:rFonts w:ascii="Arial" w:hAnsi="Arial" w:cs="Arial"/>
        </w:rPr>
        <w:tab/>
        <w:t xml:space="preserve">informacyjno-komunikacyjnej w indywidualnym przypadku osobie ze szczególnymi </w:t>
      </w:r>
      <w:r w:rsidRPr="003A74F7">
        <w:rPr>
          <w:rFonts w:ascii="Arial" w:hAnsi="Arial" w:cs="Arial"/>
        </w:rPr>
        <w:br/>
        <w:t xml:space="preserve"> </w:t>
      </w:r>
      <w:r w:rsidRPr="003A74F7">
        <w:rPr>
          <w:rFonts w:ascii="Arial" w:hAnsi="Arial" w:cs="Arial"/>
        </w:rPr>
        <w:tab/>
        <w:t xml:space="preserve">potrzebami, w szczególności ze względów technicznych lub prawnych, Zamawiający </w:t>
      </w:r>
      <w:r w:rsidRPr="003A74F7">
        <w:rPr>
          <w:rFonts w:ascii="Arial" w:hAnsi="Arial" w:cs="Arial"/>
        </w:rPr>
        <w:br/>
        <w:t xml:space="preserve"> </w:t>
      </w:r>
      <w:r w:rsidRPr="003A74F7">
        <w:rPr>
          <w:rFonts w:ascii="Arial" w:hAnsi="Arial" w:cs="Arial"/>
        </w:rPr>
        <w:tab/>
        <w:t xml:space="preserve">oczekuje, iż Wykonawca zapewni takiej osobie dostęp alternatywny. Dostęp </w:t>
      </w:r>
      <w:r w:rsidRPr="003A74F7">
        <w:rPr>
          <w:rFonts w:ascii="Arial" w:hAnsi="Arial" w:cs="Arial"/>
        </w:rPr>
        <w:br/>
        <w:t xml:space="preserve"> </w:t>
      </w:r>
      <w:r w:rsidRPr="003A74F7">
        <w:rPr>
          <w:rFonts w:ascii="Arial" w:hAnsi="Arial" w:cs="Arial"/>
        </w:rPr>
        <w:tab/>
        <w:t xml:space="preserve">alternatywny, o którym mowa w zdaniu pierwszym, polega w szczególności na </w:t>
      </w:r>
      <w:r w:rsidRPr="003A74F7">
        <w:rPr>
          <w:rFonts w:ascii="Arial" w:hAnsi="Arial" w:cs="Arial"/>
        </w:rPr>
        <w:br/>
        <w:t xml:space="preserve"> </w:t>
      </w:r>
      <w:r w:rsidRPr="003A74F7">
        <w:rPr>
          <w:rFonts w:ascii="Arial" w:hAnsi="Arial" w:cs="Arial"/>
        </w:rPr>
        <w:tab/>
        <w:t xml:space="preserve">wprowadzeniu takiej organizacji w ramach realizacji przedmiotu umowy, która </w:t>
      </w:r>
      <w:r w:rsidRPr="003A74F7">
        <w:rPr>
          <w:rFonts w:ascii="Arial" w:hAnsi="Arial" w:cs="Arial"/>
        </w:rPr>
        <w:br/>
        <w:t xml:space="preserve"> </w:t>
      </w:r>
      <w:r w:rsidRPr="003A74F7">
        <w:rPr>
          <w:rFonts w:ascii="Arial" w:hAnsi="Arial" w:cs="Arial"/>
        </w:rPr>
        <w:tab/>
        <w:t xml:space="preserve">umożliwi realizację potrzeb osób ze szczególnymi potrzebami, w niezbędnym </w:t>
      </w:r>
      <w:r w:rsidRPr="003A74F7">
        <w:rPr>
          <w:rFonts w:ascii="Arial" w:hAnsi="Arial" w:cs="Arial"/>
        </w:rPr>
        <w:br/>
        <w:t xml:space="preserve"> </w:t>
      </w:r>
      <w:r w:rsidRPr="003A74F7">
        <w:rPr>
          <w:rFonts w:ascii="Arial" w:hAnsi="Arial" w:cs="Arial"/>
        </w:rPr>
        <w:tab/>
        <w:t>dla tych osób zakresie.</w:t>
      </w:r>
    </w:p>
    <w:p w14:paraId="34A1C777"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t xml:space="preserve">6. </w:t>
      </w:r>
      <w:r w:rsidRPr="003A74F7">
        <w:rPr>
          <w:rFonts w:ascii="Arial" w:hAnsi="Arial" w:cs="Arial"/>
        </w:rPr>
        <w:tab/>
        <w:t xml:space="preserve">Jeżeli Wykonawca nie jest w stanie zapewnić dostępności cyfrowej osobie ze </w:t>
      </w:r>
      <w:r w:rsidRPr="003A74F7">
        <w:rPr>
          <w:rFonts w:ascii="Arial" w:hAnsi="Arial" w:cs="Arial"/>
        </w:rPr>
        <w:br/>
        <w:t xml:space="preserve"> </w:t>
      </w:r>
      <w:r w:rsidRPr="003A74F7">
        <w:rPr>
          <w:rFonts w:ascii="Arial" w:hAnsi="Arial" w:cs="Arial"/>
        </w:rPr>
        <w:tab/>
        <w:t xml:space="preserve">szczególnymi potrzebami, zastosowanie mają odpowiednie przepisy wskazane </w:t>
      </w:r>
      <w:r w:rsidRPr="003A74F7">
        <w:rPr>
          <w:rFonts w:ascii="Arial" w:hAnsi="Arial" w:cs="Arial"/>
        </w:rPr>
        <w:br/>
        <w:t xml:space="preserve"> </w:t>
      </w:r>
      <w:r w:rsidRPr="003A74F7">
        <w:rPr>
          <w:rFonts w:ascii="Arial" w:hAnsi="Arial" w:cs="Arial"/>
        </w:rPr>
        <w:tab/>
        <w:t xml:space="preserve">w art. 7 ust. 3 ustawy z dnia 19 lipca 2019 r. o zapewnianiu dostępności osobom </w:t>
      </w:r>
      <w:r w:rsidRPr="003A74F7">
        <w:rPr>
          <w:rFonts w:ascii="Arial" w:hAnsi="Arial" w:cs="Arial"/>
        </w:rPr>
        <w:br/>
        <w:t xml:space="preserve"> </w:t>
      </w:r>
      <w:r w:rsidRPr="003A74F7">
        <w:rPr>
          <w:rFonts w:ascii="Arial" w:hAnsi="Arial" w:cs="Arial"/>
        </w:rPr>
        <w:tab/>
        <w:t>ze szczególnymi potrzebami.</w:t>
      </w:r>
    </w:p>
    <w:p w14:paraId="3D6DE9E3" w14:textId="77777777" w:rsidR="00C40AD8" w:rsidRPr="003A74F7" w:rsidRDefault="00C40AD8" w:rsidP="003A74F7">
      <w:pPr>
        <w:autoSpaceDN/>
        <w:spacing w:line="276" w:lineRule="auto"/>
        <w:ind w:right="-710"/>
        <w:rPr>
          <w:rFonts w:ascii="Arial" w:hAnsi="Arial" w:cs="Arial"/>
        </w:rPr>
      </w:pPr>
      <w:r w:rsidRPr="003A74F7">
        <w:rPr>
          <w:rFonts w:ascii="Arial" w:hAnsi="Arial" w:cs="Arial"/>
        </w:rPr>
        <w:t>7.</w:t>
      </w:r>
      <w:r w:rsidRPr="003A74F7">
        <w:rPr>
          <w:rFonts w:ascii="Arial" w:hAnsi="Arial" w:cs="Arial"/>
        </w:rPr>
        <w:tab/>
        <w:t xml:space="preserve">Wykonawca realizując przedmiot Umowy zobowiązany stosować Standardy </w:t>
      </w:r>
      <w:r w:rsidRPr="003A74F7">
        <w:rPr>
          <w:rFonts w:ascii="Arial" w:hAnsi="Arial" w:cs="Arial"/>
        </w:rPr>
        <w:br/>
        <w:t xml:space="preserve"> </w:t>
      </w:r>
      <w:r w:rsidRPr="003A74F7">
        <w:rPr>
          <w:rFonts w:ascii="Arial" w:hAnsi="Arial" w:cs="Arial"/>
        </w:rPr>
        <w:tab/>
        <w:t xml:space="preserve">dostępności, stanowiące załącznik nr 2 do Wytycznych dotyczących realizacji </w:t>
      </w:r>
      <w:r w:rsidRPr="003A74F7">
        <w:rPr>
          <w:rFonts w:ascii="Arial" w:hAnsi="Arial" w:cs="Arial"/>
        </w:rPr>
        <w:br/>
        <w:t xml:space="preserve"> </w:t>
      </w:r>
      <w:r w:rsidRPr="003A74F7">
        <w:rPr>
          <w:rFonts w:ascii="Arial" w:hAnsi="Arial" w:cs="Arial"/>
        </w:rPr>
        <w:tab/>
        <w:t>zasad równościowych w ramach funduszy unijnych na lata 2021-2027.</w:t>
      </w:r>
    </w:p>
    <w:p w14:paraId="3773AD72" w14:textId="4C7F11AF" w:rsidR="006A1EE6" w:rsidRPr="003A74F7" w:rsidRDefault="006A1EE6" w:rsidP="003A74F7">
      <w:pPr>
        <w:spacing w:before="100" w:beforeAutospacing="1" w:line="276" w:lineRule="auto"/>
        <w:ind w:right="-710"/>
        <w:rPr>
          <w:rFonts w:ascii="Arial" w:hAnsi="Arial" w:cs="Arial"/>
          <w:b/>
        </w:rPr>
      </w:pPr>
      <w:r w:rsidRPr="003A74F7">
        <w:rPr>
          <w:rFonts w:ascii="Arial" w:hAnsi="Arial" w:cs="Arial"/>
          <w:b/>
        </w:rPr>
        <w:t>§1b</w:t>
      </w:r>
    </w:p>
    <w:p w14:paraId="6BD1BBF6" w14:textId="77777777" w:rsidR="006A1EE6" w:rsidRPr="003A74F7" w:rsidRDefault="006A1EE6" w:rsidP="003A74F7">
      <w:pPr>
        <w:spacing w:line="276" w:lineRule="auto"/>
        <w:ind w:right="-710"/>
        <w:rPr>
          <w:rFonts w:ascii="Arial" w:hAnsi="Arial" w:cs="Arial"/>
          <w:b/>
        </w:rPr>
      </w:pPr>
      <w:r w:rsidRPr="003A74F7">
        <w:rPr>
          <w:rFonts w:ascii="Arial" w:hAnsi="Arial" w:cs="Arial"/>
          <w:b/>
        </w:rPr>
        <w:t>Zasada DNSH</w:t>
      </w:r>
    </w:p>
    <w:p w14:paraId="7E239E0F" w14:textId="05C02339" w:rsidR="006A1EE6" w:rsidRPr="003A74F7" w:rsidRDefault="006A1EE6" w:rsidP="003A74F7">
      <w:pPr>
        <w:autoSpaceDN/>
        <w:spacing w:line="276" w:lineRule="auto"/>
        <w:ind w:right="-710"/>
        <w:rPr>
          <w:rFonts w:ascii="Arial" w:hAnsi="Arial" w:cs="Arial"/>
        </w:rPr>
      </w:pPr>
      <w:r w:rsidRPr="003A74F7">
        <w:rPr>
          <w:rFonts w:ascii="Arial" w:hAnsi="Arial" w:cs="Arial"/>
        </w:rPr>
        <w:t xml:space="preserve">Wykonawca zobowiązany jest do realizacji przedmiotu Umowy zgodnie z zasadą DNSH („do no significant harm”, czyli „nie czyń poważnych szkód”), w rozumieniu rozporządzenia Parlamentu Europejskiego i Rady (UE) 2020/852 z dnia 18 czerwca 2020 r. w sprawie ustanowienia ram ułatwiających zrównoważone inwestycje tzw. taksonomia, co najmniej </w:t>
      </w:r>
      <w:r w:rsidRPr="003A74F7">
        <w:rPr>
          <w:rFonts w:ascii="Arial" w:hAnsi="Arial" w:cs="Arial"/>
        </w:rPr>
        <w:br/>
        <w:t>w zakresie określonym w oświadczeniu o zgodności przedsięwzięcia z zasadą DNSH, stanowiącym załącznik nr 2 do niniejszej Umowy (według Załącznika nr 10 do SWZ).</w:t>
      </w:r>
    </w:p>
    <w:p w14:paraId="53CED968" w14:textId="0398C81B" w:rsidR="00AA7C9D" w:rsidRPr="003A74F7" w:rsidRDefault="00AA7C9D" w:rsidP="003A74F7">
      <w:pPr>
        <w:widowControl w:val="0"/>
        <w:suppressAutoHyphens/>
        <w:autoSpaceDN/>
        <w:spacing w:before="100" w:beforeAutospacing="1" w:line="276" w:lineRule="auto"/>
        <w:ind w:right="-710"/>
        <w:rPr>
          <w:rFonts w:ascii="Arial" w:eastAsia="Arial Unicode MS" w:hAnsi="Arial" w:cs="Arial"/>
          <w:b/>
        </w:rPr>
      </w:pPr>
      <w:r w:rsidRPr="003A74F7">
        <w:rPr>
          <w:rFonts w:ascii="Arial" w:eastAsia="Arial Unicode MS" w:hAnsi="Arial" w:cs="Arial"/>
          <w:b/>
        </w:rPr>
        <w:t>§2</w:t>
      </w:r>
    </w:p>
    <w:p w14:paraId="2D2DDEF3" w14:textId="62F39B50" w:rsidR="00AA7C9D" w:rsidRPr="003A74F7" w:rsidRDefault="0026037C" w:rsidP="003A74F7">
      <w:pPr>
        <w:pStyle w:val="Tekstkomentarza"/>
        <w:spacing w:line="276" w:lineRule="auto"/>
        <w:ind w:right="-710"/>
        <w:rPr>
          <w:rFonts w:ascii="Arial" w:eastAsia="Arial Unicode MS" w:hAnsi="Arial" w:cs="Arial"/>
          <w:b/>
          <w:bCs/>
          <w:sz w:val="24"/>
          <w:szCs w:val="24"/>
        </w:rPr>
      </w:pPr>
      <w:bookmarkStart w:id="0" w:name="_Hlk107222121"/>
      <w:bookmarkStart w:id="1" w:name="_Hlk107221290"/>
      <w:r w:rsidRPr="003A74F7">
        <w:rPr>
          <w:rFonts w:ascii="Arial" w:eastAsia="Arial Unicode MS" w:hAnsi="Arial" w:cs="Arial"/>
          <w:b/>
          <w:bCs/>
          <w:sz w:val="24"/>
          <w:szCs w:val="24"/>
        </w:rPr>
        <w:t>Zasady dotyczące o</w:t>
      </w:r>
      <w:r w:rsidR="00AA7C9D" w:rsidRPr="003A74F7">
        <w:rPr>
          <w:rFonts w:ascii="Arial" w:eastAsia="Arial Unicode MS" w:hAnsi="Arial" w:cs="Arial"/>
          <w:b/>
          <w:bCs/>
          <w:sz w:val="24"/>
          <w:szCs w:val="24"/>
        </w:rPr>
        <w:t>rganizac</w:t>
      </w:r>
      <w:r w:rsidRPr="003A74F7">
        <w:rPr>
          <w:rFonts w:ascii="Arial" w:eastAsia="Arial Unicode MS" w:hAnsi="Arial" w:cs="Arial"/>
          <w:b/>
          <w:bCs/>
          <w:sz w:val="24"/>
          <w:szCs w:val="24"/>
        </w:rPr>
        <w:t>ji</w:t>
      </w:r>
      <w:r w:rsidR="0009246D" w:rsidRPr="003A74F7">
        <w:rPr>
          <w:rFonts w:ascii="Arial" w:eastAsia="Arial Unicode MS" w:hAnsi="Arial" w:cs="Arial"/>
          <w:b/>
          <w:bCs/>
          <w:sz w:val="24"/>
          <w:szCs w:val="24"/>
        </w:rPr>
        <w:t xml:space="preserve"> </w:t>
      </w:r>
      <w:r w:rsidRPr="003A74F7">
        <w:rPr>
          <w:rFonts w:ascii="Arial" w:eastAsia="Arial Unicode MS" w:hAnsi="Arial" w:cs="Arial"/>
          <w:b/>
          <w:bCs/>
          <w:sz w:val="24"/>
          <w:szCs w:val="24"/>
        </w:rPr>
        <w:t xml:space="preserve">prowadzonych </w:t>
      </w:r>
      <w:r w:rsidR="00AA7C9D" w:rsidRPr="003A74F7">
        <w:rPr>
          <w:rFonts w:ascii="Arial" w:eastAsia="Arial Unicode MS" w:hAnsi="Arial" w:cs="Arial"/>
          <w:b/>
          <w:bCs/>
          <w:sz w:val="24"/>
          <w:szCs w:val="24"/>
        </w:rPr>
        <w:t>robót</w:t>
      </w:r>
      <w:r w:rsidR="004D7773" w:rsidRPr="003A74F7">
        <w:rPr>
          <w:rFonts w:ascii="Arial" w:eastAsia="Arial Unicode MS" w:hAnsi="Arial" w:cs="Arial"/>
          <w:b/>
          <w:bCs/>
          <w:sz w:val="24"/>
          <w:szCs w:val="24"/>
        </w:rPr>
        <w:t xml:space="preserve"> budowlanych</w:t>
      </w:r>
    </w:p>
    <w:bookmarkEnd w:id="0"/>
    <w:bookmarkEnd w:id="1"/>
    <w:p w14:paraId="09EF38FA" w14:textId="53229065" w:rsidR="00896D3D" w:rsidRPr="003A74F7" w:rsidRDefault="00896D3D" w:rsidP="003A74F7">
      <w:pPr>
        <w:pStyle w:val="Akapitzlist"/>
        <w:ind w:left="0" w:right="-567"/>
        <w:rPr>
          <w:rFonts w:ascii="Arial" w:hAnsi="Arial" w:cs="Arial"/>
          <w:sz w:val="24"/>
          <w:szCs w:val="24"/>
        </w:rPr>
      </w:pPr>
      <w:r w:rsidRPr="003A74F7">
        <w:rPr>
          <w:rFonts w:ascii="Arial" w:hAnsi="Arial" w:cs="Arial"/>
          <w:sz w:val="24"/>
          <w:szCs w:val="24"/>
        </w:rPr>
        <w:t xml:space="preserve">Prace w obszarze Sali konferencyjnej i toalety wymuszają na Wykonawcy zadania określonego reżimu, dobrej organizacji i przestrzegania określonych zasad. Wykonawca musi wziąć pod uwagę następujące uwarunkowania i czynniki:  </w:t>
      </w:r>
    </w:p>
    <w:p w14:paraId="39699255"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Prace będą prowadzone w warunkach funkcjonującego Szpitala.</w:t>
      </w:r>
    </w:p>
    <w:p w14:paraId="221F939C" w14:textId="694355CD"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ponosi odpowiedzialność za zabezpieczenie obszaru, w którym będą prowadzone prace w szczególności w zakresie:</w:t>
      </w:r>
    </w:p>
    <w:p w14:paraId="33B0E5A0" w14:textId="77777777" w:rsidR="00D70C47"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1)  </w:t>
      </w:r>
      <w:r w:rsidRPr="003A74F7">
        <w:rPr>
          <w:rFonts w:ascii="Arial" w:hAnsi="Arial" w:cs="Arial"/>
        </w:rPr>
        <w:tab/>
      </w:r>
      <w:r w:rsidR="00896D3D" w:rsidRPr="003A74F7">
        <w:rPr>
          <w:rFonts w:ascii="Arial" w:hAnsi="Arial" w:cs="Arial"/>
        </w:rPr>
        <w:t xml:space="preserve">organizacji i wykonywania prac, </w:t>
      </w:r>
    </w:p>
    <w:p w14:paraId="6EFA2E3C" w14:textId="77777777" w:rsidR="00D70C47"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2) </w:t>
      </w:r>
      <w:r w:rsidRPr="003A74F7">
        <w:rPr>
          <w:rFonts w:ascii="Arial" w:hAnsi="Arial" w:cs="Arial"/>
        </w:rPr>
        <w:tab/>
      </w:r>
      <w:r w:rsidR="00896D3D" w:rsidRPr="003A74F7">
        <w:rPr>
          <w:rFonts w:ascii="Arial" w:hAnsi="Arial" w:cs="Arial"/>
        </w:rPr>
        <w:t>ochrony środowiska,</w:t>
      </w:r>
    </w:p>
    <w:p w14:paraId="6A5966E3" w14:textId="77777777" w:rsidR="00D70C47"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3) </w:t>
      </w:r>
      <w:r w:rsidRPr="003A74F7">
        <w:rPr>
          <w:rFonts w:ascii="Arial" w:hAnsi="Arial" w:cs="Arial"/>
        </w:rPr>
        <w:tab/>
      </w:r>
      <w:r w:rsidR="00896D3D" w:rsidRPr="003A74F7">
        <w:rPr>
          <w:rFonts w:ascii="Arial" w:hAnsi="Arial" w:cs="Arial"/>
        </w:rPr>
        <w:t>warunków bezpieczeństwa pracy,</w:t>
      </w:r>
    </w:p>
    <w:p w14:paraId="1980296B" w14:textId="77777777" w:rsidR="00D70C47"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4) </w:t>
      </w:r>
      <w:r w:rsidRPr="003A74F7">
        <w:rPr>
          <w:rFonts w:ascii="Arial" w:hAnsi="Arial" w:cs="Arial"/>
        </w:rPr>
        <w:tab/>
      </w:r>
      <w:r w:rsidR="00896D3D" w:rsidRPr="003A74F7">
        <w:rPr>
          <w:rFonts w:ascii="Arial" w:hAnsi="Arial" w:cs="Arial"/>
        </w:rPr>
        <w:t xml:space="preserve">bezpieczeństwa ruchu drogowego i pieszego na terenie objętym realizacją </w:t>
      </w:r>
      <w:r w:rsidRPr="003A74F7">
        <w:rPr>
          <w:rFonts w:ascii="Arial" w:hAnsi="Arial" w:cs="Arial"/>
        </w:rPr>
        <w:br/>
        <w:t xml:space="preserve"> </w:t>
      </w:r>
      <w:r w:rsidRPr="003A74F7">
        <w:rPr>
          <w:rFonts w:ascii="Arial" w:hAnsi="Arial" w:cs="Arial"/>
        </w:rPr>
        <w:tab/>
      </w:r>
      <w:r w:rsidRPr="003A74F7">
        <w:rPr>
          <w:rFonts w:ascii="Arial" w:hAnsi="Arial" w:cs="Arial"/>
        </w:rPr>
        <w:tab/>
      </w:r>
      <w:r w:rsidR="00896D3D" w:rsidRPr="003A74F7">
        <w:rPr>
          <w:rFonts w:ascii="Arial" w:hAnsi="Arial" w:cs="Arial"/>
        </w:rPr>
        <w:t>prac</w:t>
      </w:r>
      <w:r w:rsidRPr="003A74F7">
        <w:rPr>
          <w:rFonts w:ascii="Arial" w:hAnsi="Arial" w:cs="Arial"/>
        </w:rPr>
        <w:t>,</w:t>
      </w:r>
    </w:p>
    <w:p w14:paraId="18489B9E" w14:textId="77777777" w:rsidR="00D70C47"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5) </w:t>
      </w:r>
      <w:r w:rsidRPr="003A74F7">
        <w:rPr>
          <w:rFonts w:ascii="Arial" w:hAnsi="Arial" w:cs="Arial"/>
        </w:rPr>
        <w:tab/>
      </w:r>
      <w:r w:rsidR="00896D3D" w:rsidRPr="003A74F7">
        <w:rPr>
          <w:rFonts w:ascii="Arial" w:hAnsi="Arial" w:cs="Arial"/>
        </w:rPr>
        <w:t>zaplecza dla potrzeb Wykonawcy,</w:t>
      </w:r>
    </w:p>
    <w:p w14:paraId="2FE7DF30" w14:textId="07E2CD7F" w:rsidR="00896D3D" w:rsidRPr="003A74F7" w:rsidRDefault="00D70C47" w:rsidP="003A74F7">
      <w:pPr>
        <w:autoSpaceDN/>
        <w:spacing w:line="276" w:lineRule="auto"/>
        <w:ind w:right="-567" w:firstLine="708"/>
        <w:rPr>
          <w:rFonts w:ascii="Arial" w:hAnsi="Arial" w:cs="Arial"/>
        </w:rPr>
      </w:pPr>
      <w:r w:rsidRPr="003A74F7">
        <w:rPr>
          <w:rFonts w:ascii="Arial" w:hAnsi="Arial" w:cs="Arial"/>
        </w:rPr>
        <w:t xml:space="preserve">6) </w:t>
      </w:r>
      <w:r w:rsidRPr="003A74F7">
        <w:rPr>
          <w:rFonts w:ascii="Arial" w:hAnsi="Arial" w:cs="Arial"/>
        </w:rPr>
        <w:tab/>
      </w:r>
      <w:r w:rsidR="00896D3D" w:rsidRPr="003A74F7">
        <w:rPr>
          <w:rFonts w:ascii="Arial" w:hAnsi="Arial" w:cs="Arial"/>
        </w:rPr>
        <w:t>ochrony mienia Szpitala związanego z realizacją prac.</w:t>
      </w:r>
    </w:p>
    <w:p w14:paraId="6D69EEF4"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w ramach realizacji zadania zobowiązany jest w szczególności do:</w:t>
      </w:r>
    </w:p>
    <w:p w14:paraId="54ED3D0E" w14:textId="77777777" w:rsidR="00D70C47" w:rsidRPr="003A74F7" w:rsidRDefault="00D70C47" w:rsidP="003A74F7">
      <w:pPr>
        <w:autoSpaceDN/>
        <w:spacing w:line="276" w:lineRule="auto"/>
        <w:ind w:right="-567" w:firstLine="709"/>
        <w:rPr>
          <w:rFonts w:ascii="Arial" w:hAnsi="Arial" w:cs="Arial"/>
        </w:rPr>
      </w:pPr>
      <w:r w:rsidRPr="003A74F7">
        <w:rPr>
          <w:rFonts w:ascii="Arial" w:hAnsi="Arial" w:cs="Arial"/>
        </w:rPr>
        <w:t xml:space="preserve">1)  </w:t>
      </w:r>
      <w:r w:rsidRPr="003A74F7">
        <w:rPr>
          <w:rFonts w:ascii="Arial" w:hAnsi="Arial" w:cs="Arial"/>
        </w:rPr>
        <w:tab/>
      </w:r>
      <w:r w:rsidR="00896D3D" w:rsidRPr="003A74F7">
        <w:rPr>
          <w:rFonts w:ascii="Arial" w:hAnsi="Arial" w:cs="Arial"/>
        </w:rPr>
        <w:t xml:space="preserve">zapewnienia sprzętu (spełniającego wymogi pod względem technicznym </w:t>
      </w:r>
      <w:r w:rsidR="00515775" w:rsidRPr="003A74F7">
        <w:rPr>
          <w:rFonts w:ascii="Arial" w:hAnsi="Arial" w:cs="Arial"/>
        </w:rPr>
        <w:br/>
      </w:r>
      <w:r w:rsidRPr="003A74F7">
        <w:rPr>
          <w:rFonts w:ascii="Arial" w:hAnsi="Arial" w:cs="Arial"/>
        </w:rPr>
        <w:t xml:space="preserve"> </w:t>
      </w:r>
      <w:r w:rsidRPr="003A74F7">
        <w:rPr>
          <w:rFonts w:ascii="Arial" w:hAnsi="Arial" w:cs="Arial"/>
        </w:rPr>
        <w:tab/>
      </w:r>
      <w:r w:rsidRPr="003A74F7">
        <w:rPr>
          <w:rFonts w:ascii="Arial" w:hAnsi="Arial" w:cs="Arial"/>
        </w:rPr>
        <w:tab/>
      </w:r>
      <w:r w:rsidR="00896D3D" w:rsidRPr="003A74F7">
        <w:rPr>
          <w:rFonts w:ascii="Arial" w:hAnsi="Arial" w:cs="Arial"/>
        </w:rPr>
        <w:t>i bezpieczeństwa) potrzebnego do realizacji zadania,</w:t>
      </w:r>
    </w:p>
    <w:p w14:paraId="05A44754" w14:textId="6AD0044B" w:rsidR="00896D3D" w:rsidRPr="003A74F7" w:rsidRDefault="00D70C47" w:rsidP="003A74F7">
      <w:pPr>
        <w:autoSpaceDN/>
        <w:spacing w:line="276" w:lineRule="auto"/>
        <w:ind w:right="-567" w:firstLine="709"/>
        <w:rPr>
          <w:rFonts w:ascii="Arial" w:hAnsi="Arial" w:cs="Arial"/>
        </w:rPr>
      </w:pPr>
      <w:r w:rsidRPr="003A74F7">
        <w:rPr>
          <w:rFonts w:ascii="Arial" w:hAnsi="Arial" w:cs="Arial"/>
        </w:rPr>
        <w:t xml:space="preserve">2)  </w:t>
      </w:r>
      <w:r w:rsidRPr="003A74F7">
        <w:rPr>
          <w:rFonts w:ascii="Arial" w:hAnsi="Arial" w:cs="Arial"/>
        </w:rPr>
        <w:tab/>
      </w:r>
      <w:r w:rsidR="00896D3D" w:rsidRPr="003A74F7">
        <w:rPr>
          <w:rFonts w:ascii="Arial" w:hAnsi="Arial" w:cs="Arial"/>
        </w:rPr>
        <w:t xml:space="preserve">zabezpieczenia i oznakowania terenu, w którym prowadzone będą prace, </w:t>
      </w:r>
    </w:p>
    <w:p w14:paraId="40DE493C" w14:textId="77777777" w:rsidR="00D70C47" w:rsidRPr="003A74F7" w:rsidRDefault="00D70C47" w:rsidP="003A74F7">
      <w:pPr>
        <w:autoSpaceDN/>
        <w:spacing w:line="276" w:lineRule="auto"/>
        <w:ind w:right="-567" w:firstLine="709"/>
        <w:rPr>
          <w:rFonts w:ascii="Arial" w:hAnsi="Arial" w:cs="Arial"/>
        </w:rPr>
      </w:pPr>
      <w:r w:rsidRPr="003A74F7">
        <w:rPr>
          <w:rFonts w:ascii="Arial" w:hAnsi="Arial" w:cs="Arial"/>
        </w:rPr>
        <w:lastRenderedPageBreak/>
        <w:t xml:space="preserve">3)  </w:t>
      </w:r>
      <w:r w:rsidRPr="003A74F7">
        <w:rPr>
          <w:rFonts w:ascii="Arial" w:hAnsi="Arial" w:cs="Arial"/>
        </w:rPr>
        <w:tab/>
      </w:r>
      <w:r w:rsidR="00896D3D" w:rsidRPr="003A74F7">
        <w:rPr>
          <w:rFonts w:ascii="Arial" w:hAnsi="Arial" w:cs="Arial"/>
        </w:rPr>
        <w:t>współpracy ze służbami Zamawiającego,</w:t>
      </w:r>
    </w:p>
    <w:p w14:paraId="2671D1AB" w14:textId="77777777" w:rsidR="00D70C47" w:rsidRPr="003A74F7" w:rsidRDefault="00D70C47" w:rsidP="003A74F7">
      <w:pPr>
        <w:autoSpaceDN/>
        <w:spacing w:line="276" w:lineRule="auto"/>
        <w:ind w:right="-567" w:firstLine="709"/>
        <w:rPr>
          <w:rFonts w:ascii="Arial" w:hAnsi="Arial" w:cs="Arial"/>
        </w:rPr>
      </w:pPr>
      <w:r w:rsidRPr="003A74F7">
        <w:rPr>
          <w:rFonts w:ascii="Arial" w:hAnsi="Arial" w:cs="Arial"/>
        </w:rPr>
        <w:t xml:space="preserve">4) </w:t>
      </w:r>
      <w:r w:rsidRPr="003A74F7">
        <w:rPr>
          <w:rFonts w:ascii="Arial" w:hAnsi="Arial" w:cs="Arial"/>
        </w:rPr>
        <w:tab/>
      </w:r>
      <w:r w:rsidR="00896D3D" w:rsidRPr="003A74F7">
        <w:rPr>
          <w:rFonts w:ascii="Arial" w:hAnsi="Arial" w:cs="Arial"/>
        </w:rPr>
        <w:t>zapewnienia wzmożonego (szczególnego) nadzoru ze względu na</w:t>
      </w:r>
      <w:r w:rsidRPr="003A74F7">
        <w:rPr>
          <w:rFonts w:ascii="Arial" w:hAnsi="Arial" w:cs="Arial"/>
        </w:rPr>
        <w:br/>
        <w:t xml:space="preserve"> </w:t>
      </w:r>
      <w:r w:rsidRPr="003A74F7">
        <w:rPr>
          <w:rFonts w:ascii="Arial" w:hAnsi="Arial" w:cs="Arial"/>
        </w:rPr>
        <w:tab/>
      </w:r>
      <w:r w:rsidRPr="003A74F7">
        <w:rPr>
          <w:rFonts w:ascii="Arial" w:hAnsi="Arial" w:cs="Arial"/>
        </w:rPr>
        <w:tab/>
      </w:r>
      <w:r w:rsidR="00896D3D" w:rsidRPr="003A74F7">
        <w:rPr>
          <w:rFonts w:ascii="Arial" w:hAnsi="Arial" w:cs="Arial"/>
        </w:rPr>
        <w:t>wykonywanie prac w Szpitalu,</w:t>
      </w:r>
    </w:p>
    <w:p w14:paraId="278434F4" w14:textId="77777777" w:rsidR="00D70C47" w:rsidRPr="003A74F7" w:rsidRDefault="00D70C47" w:rsidP="003A74F7">
      <w:pPr>
        <w:autoSpaceDN/>
        <w:spacing w:line="276" w:lineRule="auto"/>
        <w:ind w:right="-567" w:firstLine="709"/>
        <w:rPr>
          <w:rFonts w:ascii="Arial" w:hAnsi="Arial" w:cs="Arial"/>
        </w:rPr>
      </w:pPr>
      <w:r w:rsidRPr="003A74F7">
        <w:rPr>
          <w:rFonts w:ascii="Arial" w:hAnsi="Arial" w:cs="Arial"/>
        </w:rPr>
        <w:t xml:space="preserve">5) </w:t>
      </w:r>
      <w:r w:rsidRPr="003A74F7">
        <w:rPr>
          <w:rFonts w:ascii="Arial" w:hAnsi="Arial" w:cs="Arial"/>
        </w:rPr>
        <w:tab/>
      </w:r>
      <w:r w:rsidR="00896D3D" w:rsidRPr="003A74F7">
        <w:rPr>
          <w:rFonts w:ascii="Arial" w:hAnsi="Arial" w:cs="Arial"/>
        </w:rPr>
        <w:t>zachowania szczególnej dbałości o czystość,</w:t>
      </w:r>
      <w:r w:rsidRPr="003A74F7">
        <w:rPr>
          <w:rFonts w:ascii="Arial" w:hAnsi="Arial" w:cs="Arial"/>
        </w:rPr>
        <w:t xml:space="preserve"> </w:t>
      </w:r>
    </w:p>
    <w:p w14:paraId="0DC95C9F" w14:textId="61BCA405" w:rsidR="00896D3D" w:rsidRPr="003A74F7" w:rsidRDefault="00D70C47" w:rsidP="003A74F7">
      <w:pPr>
        <w:autoSpaceDN/>
        <w:spacing w:line="276" w:lineRule="auto"/>
        <w:ind w:right="-567" w:firstLine="709"/>
        <w:rPr>
          <w:rFonts w:ascii="Arial" w:hAnsi="Arial" w:cs="Arial"/>
        </w:rPr>
      </w:pPr>
      <w:r w:rsidRPr="003A74F7">
        <w:rPr>
          <w:rFonts w:ascii="Arial" w:hAnsi="Arial" w:cs="Arial"/>
        </w:rPr>
        <w:t xml:space="preserve">6) </w:t>
      </w:r>
      <w:r w:rsidRPr="003A74F7">
        <w:rPr>
          <w:rFonts w:ascii="Arial" w:hAnsi="Arial" w:cs="Arial"/>
        </w:rPr>
        <w:tab/>
      </w:r>
      <w:r w:rsidR="00896D3D" w:rsidRPr="003A74F7">
        <w:rPr>
          <w:rFonts w:ascii="Arial" w:hAnsi="Arial" w:cs="Arial"/>
        </w:rPr>
        <w:t xml:space="preserve">uzgadniania na bieżąco wszelkich problemów mających związek </w:t>
      </w:r>
      <w:r w:rsidRPr="003A74F7">
        <w:rPr>
          <w:rFonts w:ascii="Arial" w:hAnsi="Arial" w:cs="Arial"/>
        </w:rPr>
        <w:br/>
        <w:t xml:space="preserve"> </w:t>
      </w:r>
      <w:r w:rsidRPr="003A74F7">
        <w:rPr>
          <w:rFonts w:ascii="Arial" w:hAnsi="Arial" w:cs="Arial"/>
        </w:rPr>
        <w:tab/>
        <w:t xml:space="preserve"> </w:t>
      </w:r>
      <w:r w:rsidRPr="003A74F7">
        <w:rPr>
          <w:rFonts w:ascii="Arial" w:hAnsi="Arial" w:cs="Arial"/>
        </w:rPr>
        <w:tab/>
      </w:r>
      <w:r w:rsidR="00896D3D" w:rsidRPr="003A74F7">
        <w:rPr>
          <w:rFonts w:ascii="Arial" w:hAnsi="Arial" w:cs="Arial"/>
        </w:rPr>
        <w:t>z organizacją pracy i wykonywanymi robotami.</w:t>
      </w:r>
    </w:p>
    <w:p w14:paraId="00F2E861"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Przy realizacji przedmiotu zamówienia należy wziąć pod uwagę, iż mogą wystąpić utrudnienia w realizacji prac z uwagi na prowadzenie robót w czynnym obiekcie szpitalnym. Prace muszą być prowadzone w sposób umożliwiający wykonywanie statutowych zadań Zamawiającego.</w:t>
      </w:r>
    </w:p>
    <w:p w14:paraId="01C96F97" w14:textId="3C6B70A3"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Wykonawca winien wziąć pod uwagę szczególne zabezpieczenie terenu w trakcie prowadzonych prac, uwzględniając bezpieczeństwo przebywających na terenie szpitala osób (pacjentów, personelu szpitalnego, osób odwiedzających </w:t>
      </w:r>
      <w:r w:rsidR="00515775" w:rsidRPr="003A74F7">
        <w:rPr>
          <w:rFonts w:ascii="Arial" w:hAnsi="Arial" w:cs="Arial"/>
          <w:sz w:val="24"/>
          <w:szCs w:val="24"/>
        </w:rPr>
        <w:br/>
      </w:r>
      <w:r w:rsidRPr="003A74F7">
        <w:rPr>
          <w:rFonts w:ascii="Arial" w:hAnsi="Arial" w:cs="Arial"/>
          <w:sz w:val="24"/>
          <w:szCs w:val="24"/>
        </w:rPr>
        <w:t>i interesantów).</w:t>
      </w:r>
    </w:p>
    <w:p w14:paraId="27CA96A0"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po zawarciu Umowy (w terminie do 7 dni) przedstawi Zamawiającemu do zaakceptowania Harmonogram Prac. Jakiekolwiek zmiany Harmonogramu Prac w trakcie realizacji zadania wymagają wcześniejszego pisemnego zgłoszenia oraz akceptacji Zamawiającego.</w:t>
      </w:r>
    </w:p>
    <w:p w14:paraId="220141E4" w14:textId="5F893470"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Po zaakceptowaniu Harmonogramu prac i przekazaniu protokolarnym placu</w:t>
      </w:r>
      <w:r w:rsidR="00515775" w:rsidRPr="003A74F7">
        <w:rPr>
          <w:rFonts w:ascii="Arial" w:hAnsi="Arial" w:cs="Arial"/>
          <w:sz w:val="24"/>
          <w:szCs w:val="24"/>
        </w:rPr>
        <w:t xml:space="preserve"> </w:t>
      </w:r>
      <w:r w:rsidRPr="003A74F7">
        <w:rPr>
          <w:rFonts w:ascii="Arial" w:hAnsi="Arial" w:cs="Arial"/>
          <w:sz w:val="24"/>
          <w:szCs w:val="24"/>
        </w:rPr>
        <w:t xml:space="preserve">budowy, Wykonawca może przystąpić do robót przygotowawczych w obszarze objętym inwestycją (demontaże, rozbiórki, przygotowywanie instalacji pod przyszły montaż itp.). Prace docelowe mogą być prowadzone po zaakceptowaniu przez Zamawiającego dokumentacji. </w:t>
      </w:r>
    </w:p>
    <w:p w14:paraId="25499724" w14:textId="4E295416"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winien zapewnić przez cały okres trwania Umowy możliwość</w:t>
      </w:r>
      <w:r w:rsidR="00515775" w:rsidRPr="003A74F7">
        <w:rPr>
          <w:rFonts w:ascii="Arial" w:hAnsi="Arial" w:cs="Arial"/>
          <w:sz w:val="24"/>
          <w:szCs w:val="24"/>
        </w:rPr>
        <w:t xml:space="preserve"> </w:t>
      </w:r>
      <w:r w:rsidRPr="003A74F7">
        <w:rPr>
          <w:rFonts w:ascii="Arial" w:hAnsi="Arial" w:cs="Arial"/>
          <w:sz w:val="24"/>
          <w:szCs w:val="24"/>
        </w:rPr>
        <w:t xml:space="preserve">prowadzenia działalności leczniczej i administracyjnej w pozostałych (nieobjętych bezpośrednim zakresem prac budowlanych) obszarach. </w:t>
      </w:r>
    </w:p>
    <w:p w14:paraId="133810F7" w14:textId="7336BE7D"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Jeżeli zaistnieje technologiczna bądź inna konieczność odcięcia mediów, z których korzystają komórki organizacyjne Szpitala (nieobjęte działaniami inwestycyjnymi), Wykonawca zobowiązany jest powiadomić z odpowiednim wyprzedzeniem Zamawiającego o zaistniałej konieczności odcięcia mediów.</w:t>
      </w:r>
    </w:p>
    <w:p w14:paraId="68EF9D7F"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Uzyskanie zgody Zamawiającego jest warunkiem koniecznym do odcięcia mediów, z których korzystają inne komórki organizacyjne Szpitala. </w:t>
      </w:r>
    </w:p>
    <w:p w14:paraId="4B79F773"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zobowiązany jest ograniczyć swoje działania do obszarów, które wcześniej zostały uzgodnione z Zamawiającym.</w:t>
      </w:r>
    </w:p>
    <w:p w14:paraId="2116E4ED"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będzie prowadził prace i dowoził materiały w sposób niepowodujący zakłóceń w działalności Szpitala. Wykonawca zobowiązany jest do nieutrudniania ruchu na terenie dróg dojazdowych do Szpitala.</w:t>
      </w:r>
    </w:p>
    <w:p w14:paraId="06590C07" w14:textId="1636AE95"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Wykonawca ma obowiązek uzgodnienia z Zamawiającym sposobu korzystania </w:t>
      </w:r>
      <w:r w:rsidR="00515775" w:rsidRPr="003A74F7">
        <w:rPr>
          <w:rFonts w:ascii="Arial" w:hAnsi="Arial" w:cs="Arial"/>
          <w:sz w:val="24"/>
          <w:szCs w:val="24"/>
        </w:rPr>
        <w:br/>
      </w:r>
      <w:r w:rsidRPr="003A74F7">
        <w:rPr>
          <w:rFonts w:ascii="Arial" w:hAnsi="Arial" w:cs="Arial"/>
          <w:sz w:val="24"/>
          <w:szCs w:val="24"/>
        </w:rPr>
        <w:t>z miejsc nieobjętych bezpośrednim działaniem prac.</w:t>
      </w:r>
    </w:p>
    <w:p w14:paraId="212F174D" w14:textId="42BFB0D5"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Prace wyburzeniowe i szczególnie uciążliwe dla pacjentów i personelu mogą być prowadzone w dniach od poniedziałku do soboty (w przedziale godzin 7.00–19.00). Istnieje możliwość wyjątkowego odstępstwa od powyższego reżimu tylko za pisemną zgodą Zamawiającego. Standardowe prace budowlane mogą być prowadzone od godz. 7.00 do godz. 19.00.  Od godziny 19.00 do godz. 7.00 mogą </w:t>
      </w:r>
      <w:r w:rsidRPr="003A74F7">
        <w:rPr>
          <w:rFonts w:ascii="Arial" w:hAnsi="Arial" w:cs="Arial"/>
          <w:sz w:val="24"/>
          <w:szCs w:val="24"/>
        </w:rPr>
        <w:lastRenderedPageBreak/>
        <w:t xml:space="preserve">być prowadzone prace które nie powodują utrudnień i dyskomfortu przebywających w Szpitalu pacjentów i personelu medycznego. W niedzielę i święta standardowe prace budowlane mogą być prowadzone od godz. 9.30 do godz. 17.00. Po godz. 17.00 mogą być prowadzone prace, które nie powodują utrudnień i dyskomfortu przebywających w Szpitalu pacjentów i personelu medycznego.  </w:t>
      </w:r>
    </w:p>
    <w:p w14:paraId="269DA5A3" w14:textId="286C21C0" w:rsidR="00896D3D" w:rsidRPr="003A74F7" w:rsidRDefault="00896D3D" w:rsidP="008A08B8">
      <w:pPr>
        <w:pStyle w:val="Akapitzlist"/>
        <w:numPr>
          <w:ilvl w:val="0"/>
          <w:numId w:val="19"/>
        </w:numPr>
        <w:autoSpaceDN/>
        <w:spacing w:after="0"/>
        <w:ind w:left="709" w:right="-710" w:hanging="709"/>
        <w:rPr>
          <w:rFonts w:ascii="Arial" w:hAnsi="Arial" w:cs="Arial"/>
          <w:sz w:val="24"/>
          <w:szCs w:val="24"/>
        </w:rPr>
      </w:pPr>
      <w:r w:rsidRPr="003A74F7">
        <w:rPr>
          <w:rFonts w:ascii="Arial" w:hAnsi="Arial" w:cs="Arial"/>
          <w:sz w:val="24"/>
          <w:szCs w:val="24"/>
        </w:rPr>
        <w:t xml:space="preserve">Wykonawca zobowiązany jest ograniczyć swoje działania do terenu budowy oraz takich dodatkowych obszarów, które wcześniej zostały uzgodnione z Zamawiającym </w:t>
      </w:r>
      <w:r w:rsidR="00D70C47" w:rsidRPr="003A74F7">
        <w:rPr>
          <w:rFonts w:ascii="Arial" w:hAnsi="Arial" w:cs="Arial"/>
          <w:sz w:val="24"/>
          <w:szCs w:val="24"/>
        </w:rPr>
        <w:br/>
      </w:r>
      <w:r w:rsidRPr="003A74F7">
        <w:rPr>
          <w:rFonts w:ascii="Arial" w:hAnsi="Arial" w:cs="Arial"/>
          <w:sz w:val="24"/>
          <w:szCs w:val="24"/>
        </w:rPr>
        <w:t xml:space="preserve">i wskazane jako teren roboczy. Wykonawca </w:t>
      </w:r>
      <w:r w:rsidRPr="003A74F7">
        <w:rPr>
          <w:rFonts w:ascii="Arial" w:eastAsia="HiddenHorzOCR" w:hAnsi="Arial" w:cs="Arial"/>
          <w:sz w:val="24"/>
          <w:szCs w:val="24"/>
        </w:rPr>
        <w:t xml:space="preserve">będzie </w:t>
      </w:r>
      <w:r w:rsidRPr="003A74F7">
        <w:rPr>
          <w:rFonts w:ascii="Arial" w:hAnsi="Arial" w:cs="Arial"/>
          <w:sz w:val="24"/>
          <w:szCs w:val="24"/>
        </w:rPr>
        <w:t>prowadził roboty i dowoził materiały na teren budowy w sposób niepowodujący zabrudzenia terenów</w:t>
      </w:r>
      <w:r w:rsidR="00D70C47" w:rsidRPr="003A74F7">
        <w:rPr>
          <w:rFonts w:ascii="Arial" w:hAnsi="Arial" w:cs="Arial"/>
          <w:sz w:val="24"/>
          <w:szCs w:val="24"/>
        </w:rPr>
        <w:t xml:space="preserve"> </w:t>
      </w:r>
      <w:r w:rsidRPr="003A74F7">
        <w:rPr>
          <w:rFonts w:ascii="Arial" w:hAnsi="Arial" w:cs="Arial"/>
          <w:sz w:val="24"/>
          <w:szCs w:val="24"/>
        </w:rPr>
        <w:t xml:space="preserve">sąsiednich. Wykonawca ma obowiązek uzgodnienia z Zamawiającym sposobu korzystania z terenów nieobjętych bezpośrednim działaniem prac budowlanych </w:t>
      </w:r>
      <w:r w:rsidR="00D70C47" w:rsidRPr="003A74F7">
        <w:rPr>
          <w:rFonts w:ascii="Arial" w:hAnsi="Arial" w:cs="Arial"/>
          <w:sz w:val="24"/>
          <w:szCs w:val="24"/>
        </w:rPr>
        <w:br/>
      </w:r>
      <w:r w:rsidRPr="003A74F7">
        <w:rPr>
          <w:rFonts w:ascii="Arial" w:hAnsi="Arial" w:cs="Arial"/>
          <w:sz w:val="24"/>
          <w:szCs w:val="24"/>
        </w:rPr>
        <w:t>i będzie informował o dniu i przewidywanych godzinach dostawy materiałów oraz urządzeń (znaczne gabaryty, materiały szczególne). Zamawiający wskaże ciągi komunikacyjne oraz windę, z których Wykonawca będzie mógł korzystać w trakcie realizacji zamówienia.</w:t>
      </w:r>
    </w:p>
    <w:p w14:paraId="08E82EB1" w14:textId="489E9AAA" w:rsidR="00896D3D" w:rsidRPr="003A74F7" w:rsidRDefault="00896D3D" w:rsidP="008A08B8">
      <w:pPr>
        <w:pStyle w:val="Akapitzlist"/>
        <w:numPr>
          <w:ilvl w:val="0"/>
          <w:numId w:val="19"/>
        </w:numPr>
        <w:autoSpaceDN/>
        <w:spacing w:after="0"/>
        <w:ind w:left="709" w:right="-852" w:hanging="709"/>
        <w:rPr>
          <w:rFonts w:ascii="Arial" w:hAnsi="Arial" w:cs="Arial"/>
          <w:sz w:val="24"/>
          <w:szCs w:val="24"/>
        </w:rPr>
      </w:pPr>
      <w:r w:rsidRPr="003A74F7">
        <w:rPr>
          <w:rFonts w:ascii="Arial" w:hAnsi="Arial" w:cs="Arial"/>
          <w:sz w:val="24"/>
          <w:szCs w:val="24"/>
        </w:rPr>
        <w:t xml:space="preserve">Wykonawca zobowiązany </w:t>
      </w:r>
      <w:r w:rsidRPr="003A74F7">
        <w:rPr>
          <w:rFonts w:ascii="Arial" w:eastAsia="HiddenHorzOCR" w:hAnsi="Arial" w:cs="Arial"/>
          <w:sz w:val="24"/>
          <w:szCs w:val="24"/>
        </w:rPr>
        <w:t xml:space="preserve">jest </w:t>
      </w:r>
      <w:r w:rsidRPr="003A74F7">
        <w:rPr>
          <w:rFonts w:ascii="Arial" w:hAnsi="Arial" w:cs="Arial"/>
          <w:sz w:val="24"/>
          <w:szCs w:val="24"/>
        </w:rPr>
        <w:t>do zapewnienia bieżącego, sukcesywnego wywozu elementów pozostałych z rozbiórki - gruzu i innych odpadów budowlanych na wysypisko komunalne lub innego ich zagospodarowania poza terenem</w:t>
      </w:r>
      <w:r w:rsidR="00D70C47" w:rsidRPr="003A74F7">
        <w:rPr>
          <w:rFonts w:ascii="Arial" w:hAnsi="Arial" w:cs="Arial"/>
          <w:sz w:val="24"/>
          <w:szCs w:val="24"/>
        </w:rPr>
        <w:t xml:space="preserve"> </w:t>
      </w:r>
      <w:r w:rsidRPr="003A74F7">
        <w:rPr>
          <w:rFonts w:ascii="Arial" w:hAnsi="Arial" w:cs="Arial"/>
          <w:sz w:val="24"/>
          <w:szCs w:val="24"/>
        </w:rPr>
        <w:t xml:space="preserve">prowadzonych robót budowlanych. Wszystkie czynności związane z wywozem, utylizacją lub innym zagospodarowaniem elementów, materiałów, bądź sprzętów leżą po stronie Wykonawcy i stanowią koszt Wykonawcy. Jeżeli odpadowymi elementami będą materiały, elementy niebezpieczne lub szkodliwe, Wykonawca musi przedstawić Zamawiającemu dokument świadczący o ich utylizacji zgodnie z obowiązującymi </w:t>
      </w:r>
      <w:r w:rsidR="00D70C47" w:rsidRPr="003A74F7">
        <w:rPr>
          <w:rFonts w:ascii="Arial" w:hAnsi="Arial" w:cs="Arial"/>
          <w:sz w:val="24"/>
          <w:szCs w:val="24"/>
        </w:rPr>
        <w:br/>
      </w:r>
      <w:r w:rsidRPr="003A74F7">
        <w:rPr>
          <w:rFonts w:ascii="Arial" w:hAnsi="Arial" w:cs="Arial"/>
          <w:sz w:val="24"/>
          <w:szCs w:val="24"/>
        </w:rPr>
        <w:t xml:space="preserve">w tym zakresie przepisami. Wywóz gruzu i elementów rozbiórkowych będzie możliwy </w:t>
      </w:r>
      <w:r w:rsidRPr="003A74F7">
        <w:rPr>
          <w:rFonts w:ascii="Arial" w:hAnsi="Arial" w:cs="Arial"/>
          <w:sz w:val="24"/>
          <w:szCs w:val="24"/>
        </w:rPr>
        <w:br/>
        <w:t>po wcześniejszym zgłoszeniu tych czynności Zamawiającemu.</w:t>
      </w:r>
    </w:p>
    <w:p w14:paraId="4E53F2EC" w14:textId="07A0448D" w:rsidR="00896D3D" w:rsidRPr="003A74F7" w:rsidRDefault="00896D3D" w:rsidP="008A08B8">
      <w:pPr>
        <w:pStyle w:val="Akapitzlist"/>
        <w:numPr>
          <w:ilvl w:val="0"/>
          <w:numId w:val="19"/>
        </w:numPr>
        <w:autoSpaceDN/>
        <w:spacing w:after="0"/>
        <w:ind w:left="709" w:right="-710" w:hanging="709"/>
        <w:rPr>
          <w:rFonts w:ascii="Arial" w:hAnsi="Arial" w:cs="Arial"/>
          <w:sz w:val="24"/>
          <w:szCs w:val="24"/>
        </w:rPr>
      </w:pPr>
      <w:r w:rsidRPr="003A74F7">
        <w:rPr>
          <w:rFonts w:ascii="Arial" w:hAnsi="Arial" w:cs="Arial"/>
          <w:sz w:val="24"/>
          <w:szCs w:val="24"/>
        </w:rPr>
        <w:t xml:space="preserve">Wykonawca będzie zobowiązany do zabezpieczenia przeciwpyłowego (np. szczelne oklejenie folią, ścianki tymczasowe itp. rozwiązania) tak aby zabezpieczyć inne obszary nieobjęte zakresem prac. </w:t>
      </w:r>
    </w:p>
    <w:p w14:paraId="059B3189" w14:textId="1151E1BE" w:rsidR="00896D3D" w:rsidRPr="003A74F7" w:rsidRDefault="00896D3D" w:rsidP="008A08B8">
      <w:pPr>
        <w:pStyle w:val="Akapitzlist"/>
        <w:numPr>
          <w:ilvl w:val="0"/>
          <w:numId w:val="19"/>
        </w:numPr>
        <w:autoSpaceDN/>
        <w:spacing w:after="0"/>
        <w:ind w:left="709" w:right="-710" w:hanging="709"/>
        <w:rPr>
          <w:rFonts w:ascii="Arial" w:hAnsi="Arial" w:cs="Arial"/>
          <w:sz w:val="24"/>
          <w:szCs w:val="24"/>
        </w:rPr>
      </w:pPr>
      <w:r w:rsidRPr="003A74F7">
        <w:rPr>
          <w:rFonts w:ascii="Arial" w:hAnsi="Arial" w:cs="Arial"/>
          <w:sz w:val="24"/>
          <w:szCs w:val="24"/>
        </w:rPr>
        <w:t>Wykonawca ma obowiązek znać i stosować w czasie prowadzenia robót wszelkie przepisy dotyczące ochrony środowiska naturalnego (w szczególności przepisy wynikające z Ustawy z dnia 7 lipca 2023 r. o odpadach - Dz. U. z 2023 r. poz.</w:t>
      </w:r>
      <w:r w:rsidR="00D70C47" w:rsidRPr="003A74F7">
        <w:rPr>
          <w:rFonts w:ascii="Arial" w:hAnsi="Arial" w:cs="Arial"/>
          <w:sz w:val="24"/>
          <w:szCs w:val="24"/>
        </w:rPr>
        <w:t xml:space="preserve"> </w:t>
      </w:r>
      <w:r w:rsidRPr="003A74F7">
        <w:rPr>
          <w:rFonts w:ascii="Arial" w:hAnsi="Arial" w:cs="Arial"/>
          <w:sz w:val="24"/>
          <w:szCs w:val="24"/>
        </w:rPr>
        <w:t>1587).</w:t>
      </w:r>
      <w:r w:rsidR="00D70C47" w:rsidRPr="003A74F7">
        <w:rPr>
          <w:rFonts w:ascii="Arial" w:hAnsi="Arial" w:cs="Arial"/>
          <w:sz w:val="24"/>
          <w:szCs w:val="24"/>
        </w:rPr>
        <w:t xml:space="preserve"> </w:t>
      </w:r>
      <w:r w:rsidRPr="003A74F7">
        <w:rPr>
          <w:rFonts w:ascii="Arial" w:hAnsi="Arial" w:cs="Arial"/>
          <w:sz w:val="24"/>
          <w:szCs w:val="24"/>
        </w:rPr>
        <w:t>Wykonawca zbiera, gromadzi wszelkie odpady i pozostałości po wykonanych</w:t>
      </w:r>
      <w:r w:rsidR="00D70C47" w:rsidRPr="003A74F7">
        <w:rPr>
          <w:rFonts w:ascii="Arial" w:hAnsi="Arial" w:cs="Arial"/>
          <w:sz w:val="24"/>
          <w:szCs w:val="24"/>
        </w:rPr>
        <w:t xml:space="preserve"> </w:t>
      </w:r>
      <w:r w:rsidRPr="003A74F7">
        <w:rPr>
          <w:rFonts w:ascii="Arial" w:hAnsi="Arial" w:cs="Arial"/>
          <w:sz w:val="24"/>
          <w:szCs w:val="24"/>
        </w:rPr>
        <w:t xml:space="preserve">pracach w kontenerze/pojemniku, który podstawia na czas realizacji niniejszej Umowy we własnym zakresie i na własny koszt. Wykonawca zobowiązany jest sukcesywnie i na bieżąco doprowadzać miejsce, w którym były wykonywane roboty do stanu czystościowego w jakim się znajdowało przed przystąpieniem Wykonawcy </w:t>
      </w:r>
      <w:r w:rsidRPr="003A74F7">
        <w:rPr>
          <w:rFonts w:ascii="Arial" w:hAnsi="Arial" w:cs="Arial"/>
          <w:sz w:val="24"/>
          <w:szCs w:val="24"/>
        </w:rPr>
        <w:br/>
        <w:t>do ww. prac. Wykonawca odpowiada za uporządkowanie terenu, likwidację</w:t>
      </w:r>
      <w:r w:rsidR="00D70C47" w:rsidRPr="003A74F7">
        <w:rPr>
          <w:rFonts w:ascii="Arial" w:hAnsi="Arial" w:cs="Arial"/>
          <w:sz w:val="24"/>
          <w:szCs w:val="24"/>
        </w:rPr>
        <w:t xml:space="preserve"> </w:t>
      </w:r>
      <w:r w:rsidRPr="003A74F7">
        <w:rPr>
          <w:rFonts w:ascii="Arial" w:hAnsi="Arial" w:cs="Arial"/>
          <w:sz w:val="24"/>
          <w:szCs w:val="24"/>
        </w:rPr>
        <w:t xml:space="preserve">wszelkich uszkodzeń, zabrudzeń i innych nieczystości, w tym również dotyczących dróg dojazdowych, które są następstwem jego działań związanych z prowadzonymi robotami. Do Wykonawcy należy obowiązek składowania, zabezpieczania </w:t>
      </w:r>
      <w:r w:rsidR="00D70C47" w:rsidRPr="003A74F7">
        <w:rPr>
          <w:rFonts w:ascii="Arial" w:hAnsi="Arial" w:cs="Arial"/>
          <w:sz w:val="24"/>
          <w:szCs w:val="24"/>
        </w:rPr>
        <w:br/>
      </w:r>
      <w:r w:rsidRPr="003A74F7">
        <w:rPr>
          <w:rFonts w:ascii="Arial" w:hAnsi="Arial" w:cs="Arial"/>
          <w:sz w:val="24"/>
          <w:szCs w:val="24"/>
        </w:rPr>
        <w:t xml:space="preserve">i sukcesywnego wywozu powstających odpadów, zgodnie z obowiązującymi przepisami prawa. Jeżeli odpadowymi elementami będą materiały, elementy niebezpieczne lub szkodliwe, Wykonawca musi przedstawić Zamawiającemu </w:t>
      </w:r>
      <w:r w:rsidRPr="003A74F7">
        <w:rPr>
          <w:rFonts w:ascii="Arial" w:hAnsi="Arial" w:cs="Arial"/>
          <w:sz w:val="24"/>
          <w:szCs w:val="24"/>
        </w:rPr>
        <w:lastRenderedPageBreak/>
        <w:t xml:space="preserve">dokument świadczący o ich utylizacji zgodnie z obowiązującymi w tym zakresie przepisami. </w:t>
      </w:r>
    </w:p>
    <w:p w14:paraId="2DC81A87" w14:textId="0D4DF33E"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ponosi odpowiedzialność za utrzymywanie porządku oraz za natychmiastowe usuwanie odpadów i niewykorzystanych materiałów.</w:t>
      </w:r>
    </w:p>
    <w:p w14:paraId="70AE8B00" w14:textId="03A6282A"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W przypadku nienależytego utrzymywania porządku w obszarze prowadzenia prac lub też w jego otoczeniu (w tym braku zorganizowania przejezdności wszelkich dróg dojazdowych na terenie Szpitala) Zamawiający zastrzega sobie prawo uporządkowania otoczenia własnym staraniem i obciążenia jego kosztami Wykonawcy, po wcześniejszym jednorazowym wezwaniu Wykonawcy </w:t>
      </w:r>
      <w:r w:rsidR="00D70C47" w:rsidRPr="003A74F7">
        <w:rPr>
          <w:rFonts w:ascii="Arial" w:hAnsi="Arial" w:cs="Arial"/>
          <w:sz w:val="24"/>
          <w:szCs w:val="24"/>
        </w:rPr>
        <w:br/>
      </w:r>
      <w:r w:rsidRPr="003A74F7">
        <w:rPr>
          <w:rFonts w:ascii="Arial" w:hAnsi="Arial" w:cs="Arial"/>
          <w:sz w:val="24"/>
          <w:szCs w:val="24"/>
        </w:rPr>
        <w:t xml:space="preserve">do utrzymywania porządku i niezastosowaniu się przez Wykonawcę do wezwania </w:t>
      </w:r>
      <w:r w:rsidR="00D70C47" w:rsidRPr="003A74F7">
        <w:rPr>
          <w:rFonts w:ascii="Arial" w:hAnsi="Arial" w:cs="Arial"/>
          <w:sz w:val="24"/>
          <w:szCs w:val="24"/>
        </w:rPr>
        <w:br/>
      </w:r>
      <w:r w:rsidRPr="003A74F7">
        <w:rPr>
          <w:rFonts w:ascii="Arial" w:hAnsi="Arial" w:cs="Arial"/>
          <w:sz w:val="24"/>
          <w:szCs w:val="24"/>
        </w:rPr>
        <w:t>w ciągu 3 dni roboczych.</w:t>
      </w:r>
    </w:p>
    <w:p w14:paraId="66300E61" w14:textId="056B9BA3" w:rsidR="00896D3D" w:rsidRPr="003A74F7" w:rsidRDefault="00896D3D" w:rsidP="008A08B8">
      <w:pPr>
        <w:pStyle w:val="Akapitzlist"/>
        <w:numPr>
          <w:ilvl w:val="0"/>
          <w:numId w:val="19"/>
        </w:numPr>
        <w:autoSpaceDN/>
        <w:spacing w:after="0"/>
        <w:ind w:left="709" w:right="-710" w:hanging="709"/>
        <w:rPr>
          <w:rFonts w:ascii="Arial" w:hAnsi="Arial" w:cs="Arial"/>
          <w:sz w:val="24"/>
          <w:szCs w:val="24"/>
        </w:rPr>
      </w:pPr>
      <w:r w:rsidRPr="003A74F7">
        <w:rPr>
          <w:rFonts w:ascii="Arial" w:hAnsi="Arial" w:cs="Arial"/>
          <w:sz w:val="24"/>
          <w:szCs w:val="24"/>
        </w:rPr>
        <w:t>Wykonawca zobowiązany będzie zorganizować we własnym zakresie i na własny koszt przyłącza energetyczne, wodociągowe i inne na potrzeby realizacji</w:t>
      </w:r>
      <w:r w:rsidR="00D70C47" w:rsidRPr="003A74F7">
        <w:rPr>
          <w:rFonts w:ascii="Arial" w:hAnsi="Arial" w:cs="Arial"/>
          <w:sz w:val="24"/>
          <w:szCs w:val="24"/>
        </w:rPr>
        <w:t xml:space="preserve"> </w:t>
      </w:r>
      <w:r w:rsidRPr="003A74F7">
        <w:rPr>
          <w:rFonts w:ascii="Arial" w:hAnsi="Arial" w:cs="Arial"/>
          <w:sz w:val="24"/>
          <w:szCs w:val="24"/>
        </w:rPr>
        <w:t>przedmiotu zamówienia, o ile istniejące punkty dostępu do tych mediów będące w obszarze objętym pracami okażą się niewystarczające. Zamawiający wskaże Wykonawcy miejsca do których Wykonawca będzie mógł wpiąć swoje przyłącza.</w:t>
      </w:r>
    </w:p>
    <w:p w14:paraId="5CA4891C"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Wykonawca zobowiązany jest do przekazania Zamawiającemu pomieszczeń </w:t>
      </w:r>
      <w:r w:rsidRPr="003A74F7">
        <w:rPr>
          <w:rFonts w:ascii="Arial" w:hAnsi="Arial" w:cs="Arial"/>
          <w:sz w:val="24"/>
          <w:szCs w:val="24"/>
        </w:rPr>
        <w:br/>
        <w:t>i terenów, które otrzymał od Zamawiającego na czas realizacji zamówienia (trwania Umowy) uporządkowanych i w stanie nie budzącym zastrzeżeń ze strony Zamawiającego, najpóźniej w ciągu do 5 dni licząc od dnia podpisania protokołu odbioru końcowego robót.</w:t>
      </w:r>
    </w:p>
    <w:p w14:paraId="2F2CEA43"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 xml:space="preserve">Wykonawca </w:t>
      </w:r>
      <w:r w:rsidRPr="003A74F7">
        <w:rPr>
          <w:rFonts w:ascii="Arial" w:eastAsia="HiddenHorzOCR" w:hAnsi="Arial" w:cs="Arial"/>
          <w:sz w:val="24"/>
          <w:szCs w:val="24"/>
        </w:rPr>
        <w:t xml:space="preserve">zobowiązany </w:t>
      </w:r>
      <w:r w:rsidRPr="003A74F7">
        <w:rPr>
          <w:rFonts w:ascii="Arial" w:hAnsi="Arial" w:cs="Arial"/>
          <w:sz w:val="24"/>
          <w:szCs w:val="24"/>
        </w:rPr>
        <w:t xml:space="preserve">jest do zabezpieczenia we własnym zakresie dozoru swojego mienia </w:t>
      </w:r>
      <w:r w:rsidRPr="003A74F7">
        <w:rPr>
          <w:rFonts w:ascii="Arial" w:eastAsia="HiddenHorzOCR" w:hAnsi="Arial" w:cs="Arial"/>
          <w:sz w:val="24"/>
          <w:szCs w:val="24"/>
        </w:rPr>
        <w:t xml:space="preserve">znajdującego </w:t>
      </w:r>
      <w:r w:rsidRPr="003A74F7">
        <w:rPr>
          <w:rFonts w:ascii="Arial" w:hAnsi="Arial" w:cs="Arial"/>
          <w:sz w:val="24"/>
          <w:szCs w:val="24"/>
        </w:rPr>
        <w:t>się na placu budowy w miejscu prowadzenia swojej działalności oraz wykonanych przez siebie robót do dnia odbioru końcowego.</w:t>
      </w:r>
    </w:p>
    <w:p w14:paraId="6923E62D" w14:textId="77777777"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zapłaci Zamawiającemu jednorazową opłatę ryczałtową za zużyte media na potrzeby wykonywanych robót:</w:t>
      </w:r>
    </w:p>
    <w:p w14:paraId="77A92433" w14:textId="77777777" w:rsidR="00F12BDE" w:rsidRPr="003A74F7" w:rsidRDefault="00F12BDE" w:rsidP="003A74F7">
      <w:pPr>
        <w:autoSpaceDN/>
        <w:spacing w:line="276" w:lineRule="auto"/>
        <w:ind w:right="-567" w:firstLine="708"/>
        <w:rPr>
          <w:rFonts w:ascii="Arial" w:hAnsi="Arial" w:cs="Arial"/>
        </w:rPr>
      </w:pPr>
      <w:r w:rsidRPr="003A74F7">
        <w:rPr>
          <w:rFonts w:ascii="Arial" w:hAnsi="Arial" w:cs="Arial"/>
        </w:rPr>
        <w:t xml:space="preserve">1)  </w:t>
      </w:r>
      <w:r w:rsidRPr="003A74F7">
        <w:rPr>
          <w:rFonts w:ascii="Arial" w:hAnsi="Arial" w:cs="Arial"/>
        </w:rPr>
        <w:tab/>
      </w:r>
      <w:r w:rsidR="00896D3D" w:rsidRPr="003A74F7">
        <w:rPr>
          <w:rFonts w:ascii="Arial" w:hAnsi="Arial" w:cs="Arial"/>
        </w:rPr>
        <w:t>z tytułu zużycia energii elektrycznej w wysokości - 400,00 zł brutto,</w:t>
      </w:r>
    </w:p>
    <w:p w14:paraId="06463CFF" w14:textId="3A9889BC" w:rsidR="00896D3D" w:rsidRPr="003A74F7" w:rsidRDefault="00F12BDE" w:rsidP="003A74F7">
      <w:pPr>
        <w:autoSpaceDN/>
        <w:spacing w:line="276" w:lineRule="auto"/>
        <w:ind w:right="-567" w:firstLine="708"/>
        <w:rPr>
          <w:rFonts w:ascii="Arial" w:hAnsi="Arial" w:cs="Arial"/>
        </w:rPr>
      </w:pPr>
      <w:r w:rsidRPr="003A74F7">
        <w:rPr>
          <w:rFonts w:ascii="Arial" w:hAnsi="Arial" w:cs="Arial"/>
        </w:rPr>
        <w:t xml:space="preserve">2) </w:t>
      </w:r>
      <w:r w:rsidRPr="003A74F7">
        <w:rPr>
          <w:rFonts w:ascii="Arial" w:hAnsi="Arial" w:cs="Arial"/>
        </w:rPr>
        <w:tab/>
      </w:r>
      <w:r w:rsidR="00896D3D" w:rsidRPr="003A74F7">
        <w:rPr>
          <w:rFonts w:ascii="Arial" w:hAnsi="Arial" w:cs="Arial"/>
        </w:rPr>
        <w:t>z tytułu zużycia wody w wysokości- 250,00 zł brutto,</w:t>
      </w:r>
    </w:p>
    <w:p w14:paraId="4F9EAA7F" w14:textId="6C62BB6E" w:rsidR="00896D3D" w:rsidRPr="003A74F7" w:rsidRDefault="00896D3D" w:rsidP="003A74F7">
      <w:pPr>
        <w:pStyle w:val="Akapitzlist"/>
        <w:ind w:left="709" w:right="-567"/>
        <w:rPr>
          <w:rFonts w:ascii="Arial" w:hAnsi="Arial" w:cs="Arial"/>
          <w:sz w:val="24"/>
          <w:szCs w:val="24"/>
        </w:rPr>
      </w:pPr>
      <w:r w:rsidRPr="003A74F7">
        <w:rPr>
          <w:rFonts w:ascii="Arial" w:hAnsi="Arial" w:cs="Arial"/>
          <w:sz w:val="24"/>
          <w:szCs w:val="24"/>
        </w:rPr>
        <w:t xml:space="preserve">płatne w terminie 30 dni od daty wystawienia faktury przez Zamawiającego. Faktura zostanie wystawiona w Dziale Gospodarczym i Transportu po zakończeniu wszystkich prac, na podstawie protokołu końcowego odbioru robót budowlanych. </w:t>
      </w:r>
      <w:r w:rsidR="00D70C47" w:rsidRPr="003A74F7">
        <w:rPr>
          <w:rFonts w:ascii="Arial" w:hAnsi="Arial" w:cs="Arial"/>
          <w:sz w:val="24"/>
          <w:szCs w:val="24"/>
        </w:rPr>
        <w:br/>
      </w:r>
      <w:r w:rsidRPr="003A74F7">
        <w:rPr>
          <w:rFonts w:ascii="Arial" w:hAnsi="Arial" w:cs="Arial"/>
          <w:sz w:val="24"/>
          <w:szCs w:val="24"/>
        </w:rPr>
        <w:t xml:space="preserve">W związku z przewidzianą opłatą za media Wykonawca zgłosi przystąpienie </w:t>
      </w:r>
      <w:r w:rsidR="00D70C47" w:rsidRPr="003A74F7">
        <w:rPr>
          <w:rFonts w:ascii="Arial" w:hAnsi="Arial" w:cs="Arial"/>
          <w:sz w:val="24"/>
          <w:szCs w:val="24"/>
        </w:rPr>
        <w:br/>
      </w:r>
      <w:r w:rsidRPr="003A74F7">
        <w:rPr>
          <w:rFonts w:ascii="Arial" w:hAnsi="Arial" w:cs="Arial"/>
          <w:sz w:val="24"/>
          <w:szCs w:val="24"/>
        </w:rPr>
        <w:t xml:space="preserve">do wykonywania Umowy w Dziale Gospodarczym i Transportu, dalej „DGiT” </w:t>
      </w:r>
      <w:r w:rsidR="00D70C47" w:rsidRPr="003A74F7">
        <w:rPr>
          <w:rFonts w:ascii="Arial" w:hAnsi="Arial" w:cs="Arial"/>
          <w:sz w:val="24"/>
          <w:szCs w:val="24"/>
        </w:rPr>
        <w:br/>
      </w:r>
      <w:r w:rsidRPr="003A74F7">
        <w:rPr>
          <w:rFonts w:ascii="Arial" w:hAnsi="Arial" w:cs="Arial"/>
          <w:sz w:val="24"/>
          <w:szCs w:val="24"/>
        </w:rPr>
        <w:t xml:space="preserve">(e-mail: dgit@szpital-belchatow.pl), a Dział Inwestycji przekaże DGiT informację </w:t>
      </w:r>
      <w:r w:rsidR="00D70C47" w:rsidRPr="003A74F7">
        <w:rPr>
          <w:rFonts w:ascii="Arial" w:hAnsi="Arial" w:cs="Arial"/>
          <w:sz w:val="24"/>
          <w:szCs w:val="24"/>
        </w:rPr>
        <w:br/>
      </w:r>
      <w:r w:rsidRPr="003A74F7">
        <w:rPr>
          <w:rFonts w:ascii="Arial" w:hAnsi="Arial" w:cs="Arial"/>
          <w:sz w:val="24"/>
          <w:szCs w:val="24"/>
        </w:rPr>
        <w:t>o zakończeniu prac (kopia protokołu odbioru robót).</w:t>
      </w:r>
    </w:p>
    <w:p w14:paraId="14FFBC41" w14:textId="52D9F4A6" w:rsidR="00896D3D" w:rsidRPr="003A74F7" w:rsidRDefault="00896D3D" w:rsidP="008A08B8">
      <w:pPr>
        <w:pStyle w:val="Akapitzlist"/>
        <w:numPr>
          <w:ilvl w:val="0"/>
          <w:numId w:val="19"/>
        </w:numPr>
        <w:autoSpaceDN/>
        <w:spacing w:after="0"/>
        <w:ind w:left="709" w:right="-710" w:hanging="709"/>
        <w:rPr>
          <w:rFonts w:ascii="Arial" w:hAnsi="Arial" w:cs="Arial"/>
          <w:sz w:val="24"/>
          <w:szCs w:val="24"/>
        </w:rPr>
      </w:pPr>
      <w:r w:rsidRPr="003A74F7">
        <w:rPr>
          <w:rFonts w:ascii="Arial" w:hAnsi="Arial" w:cs="Arial"/>
          <w:sz w:val="24"/>
          <w:szCs w:val="24"/>
        </w:rPr>
        <w:t>Wykonawca w trakcie wykonywania prac powinien brać pod uwagę specyfikę obiektu i mogące pojawić się utrudnienia - stan istniejących instalacji sieci elektrycznych, kanalizacyjnych, wodociągowych i innych, a w szczególności zobowiązany jest do sprawdzenia miejsc krzyżowania się oraz styku</w:t>
      </w:r>
      <w:r w:rsidR="00D70C47" w:rsidRPr="003A74F7">
        <w:rPr>
          <w:rFonts w:ascii="Arial" w:hAnsi="Arial" w:cs="Arial"/>
          <w:sz w:val="24"/>
          <w:szCs w:val="24"/>
        </w:rPr>
        <w:t xml:space="preserve"> </w:t>
      </w:r>
      <w:r w:rsidRPr="003A74F7">
        <w:rPr>
          <w:rFonts w:ascii="Arial" w:hAnsi="Arial" w:cs="Arial"/>
          <w:sz w:val="24"/>
          <w:szCs w:val="24"/>
        </w:rPr>
        <w:t xml:space="preserve">poszczególnych instalacji i substancji budowlanej. </w:t>
      </w:r>
    </w:p>
    <w:p w14:paraId="31E5D597" w14:textId="0E02B7BF"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t>Wykonawca w ramach realizacji umowy zobowiązany będzie do ustanowienia we własnym zakresie Kierownika Budowy, (który zobowiązany będzie do prowadzenia wewnętrznego Dziennika Budowy).</w:t>
      </w:r>
    </w:p>
    <w:p w14:paraId="593FE2BD" w14:textId="3A7FDEAE" w:rsidR="00896D3D" w:rsidRPr="003A74F7" w:rsidRDefault="00896D3D" w:rsidP="008A08B8">
      <w:pPr>
        <w:pStyle w:val="Akapitzlist"/>
        <w:numPr>
          <w:ilvl w:val="0"/>
          <w:numId w:val="19"/>
        </w:numPr>
        <w:autoSpaceDN/>
        <w:spacing w:after="0"/>
        <w:ind w:left="709" w:right="-567" w:hanging="709"/>
        <w:rPr>
          <w:rFonts w:ascii="Arial" w:hAnsi="Arial" w:cs="Arial"/>
          <w:sz w:val="24"/>
          <w:szCs w:val="24"/>
        </w:rPr>
      </w:pPr>
      <w:r w:rsidRPr="003A74F7">
        <w:rPr>
          <w:rFonts w:ascii="Arial" w:hAnsi="Arial" w:cs="Arial"/>
          <w:sz w:val="24"/>
          <w:szCs w:val="24"/>
        </w:rPr>
        <w:lastRenderedPageBreak/>
        <w:t xml:space="preserve">Wykonawca zobowiązany będzie do wskazania osoby/osób, które będą pozostawały w kontakcie telefonicznym poza godzinami pracy ekip budowlanych </w:t>
      </w:r>
      <w:r w:rsidR="00D70C47" w:rsidRPr="003A74F7">
        <w:rPr>
          <w:rFonts w:ascii="Arial" w:hAnsi="Arial" w:cs="Arial"/>
          <w:sz w:val="24"/>
          <w:szCs w:val="24"/>
        </w:rPr>
        <w:br/>
      </w:r>
      <w:r w:rsidRPr="003A74F7">
        <w:rPr>
          <w:rFonts w:ascii="Arial" w:hAnsi="Arial" w:cs="Arial"/>
          <w:sz w:val="24"/>
          <w:szCs w:val="24"/>
        </w:rPr>
        <w:t>na wypadek sytuacji wymagających nagłych interwencji w obszarze prowadzonych prac (np. nagłe awarie wodociągowe, elektryczne itp.) będące skutkiem</w:t>
      </w:r>
      <w:r w:rsidR="00D70C47" w:rsidRPr="003A74F7">
        <w:rPr>
          <w:rFonts w:ascii="Arial" w:hAnsi="Arial" w:cs="Arial"/>
          <w:sz w:val="24"/>
          <w:szCs w:val="24"/>
        </w:rPr>
        <w:t xml:space="preserve"> </w:t>
      </w:r>
      <w:r w:rsidRPr="003A74F7">
        <w:rPr>
          <w:rFonts w:ascii="Arial" w:hAnsi="Arial" w:cs="Arial"/>
          <w:sz w:val="24"/>
          <w:szCs w:val="24"/>
        </w:rPr>
        <w:t>prowadzonych prac remontowych.</w:t>
      </w:r>
    </w:p>
    <w:p w14:paraId="3E93DC49" w14:textId="678158A6" w:rsidR="00F731C5" w:rsidRPr="003A74F7" w:rsidRDefault="00F731C5" w:rsidP="003A74F7">
      <w:pPr>
        <w:widowControl w:val="0"/>
        <w:suppressAutoHyphens/>
        <w:autoSpaceDN/>
        <w:spacing w:before="100" w:beforeAutospacing="1" w:line="276" w:lineRule="auto"/>
        <w:ind w:right="-710"/>
        <w:rPr>
          <w:rFonts w:ascii="Arial" w:eastAsia="Arial Unicode MS" w:hAnsi="Arial" w:cs="Arial"/>
          <w:b/>
        </w:rPr>
      </w:pPr>
      <w:r w:rsidRPr="003A74F7">
        <w:rPr>
          <w:rFonts w:ascii="Arial" w:eastAsia="Arial Unicode MS" w:hAnsi="Arial" w:cs="Arial"/>
          <w:b/>
        </w:rPr>
        <w:t>§2a</w:t>
      </w:r>
    </w:p>
    <w:p w14:paraId="08DCA649" w14:textId="4976A413" w:rsidR="00F731C5" w:rsidRPr="003A74F7" w:rsidRDefault="00F731C5" w:rsidP="003A74F7">
      <w:pPr>
        <w:autoSpaceDN/>
        <w:spacing w:line="276" w:lineRule="auto"/>
        <w:ind w:right="-710"/>
        <w:rPr>
          <w:rFonts w:ascii="Arial" w:hAnsi="Arial" w:cs="Arial"/>
        </w:rPr>
      </w:pPr>
      <w:r w:rsidRPr="003A74F7">
        <w:rPr>
          <w:rFonts w:ascii="Arial" w:hAnsi="Arial" w:cs="Arial"/>
          <w:b/>
        </w:rPr>
        <w:t>Odbiory prac budowlanych</w:t>
      </w:r>
    </w:p>
    <w:p w14:paraId="374135CA" w14:textId="77777777"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Wykonawca zgłasza gotowość do odbioru robót zanikających i ulegających zakryciu i zawiadamia o tej gotowości Zamawiającego i Inspektora nadzoru inwestorskiego (o ile zostanie przez Zamawiającego ustalony). </w:t>
      </w:r>
    </w:p>
    <w:p w14:paraId="5BB952A9" w14:textId="77777777"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Wykonawca nie jest uprawniony do zakrycia wykonanej roboty budowlanej bez uprzedniej zgody Zamawiającego lub Inspektora nadzoru inwestorskiego Wykonawca ma obowiązek umożliwić sprawdzenie każdej roboty budowlanej zanikającej lub takiej, która ulega zakryciu. </w:t>
      </w:r>
    </w:p>
    <w:p w14:paraId="2629506B" w14:textId="7BC3428D"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Odbiór końcowy jest dokonywany po zakończeniu przez Wykonawcę wszystkich robót budowlanych składających się na przedmiot umowy, na podstawie oświadczenia Kierownika Budowy wpisanego do Dziennika Budowy i potwierdzenia tego faktu przez Inspektora nadzoru inwestorskiego (jeśli taki zostanie ustanowiony przez Zamawiajacego), po zgłoszeniu przez Wykonawcę zakończenia robót </w:t>
      </w:r>
      <w:r w:rsidR="00462085" w:rsidRPr="003A74F7">
        <w:rPr>
          <w:rFonts w:ascii="Arial" w:hAnsi="Arial" w:cs="Arial"/>
          <w:sz w:val="24"/>
          <w:szCs w:val="24"/>
        </w:rPr>
        <w:br/>
      </w:r>
      <w:r w:rsidRPr="003A74F7">
        <w:rPr>
          <w:rFonts w:ascii="Arial" w:hAnsi="Arial" w:cs="Arial"/>
          <w:sz w:val="24"/>
          <w:szCs w:val="24"/>
        </w:rPr>
        <w:t>i zgłoszeniu gotowości do ich odbioru na co najmniej 5 dni przed planowanym terminem rozpoczęcia czynności odbioru końcowego.</w:t>
      </w:r>
    </w:p>
    <w:p w14:paraId="19FEF004" w14:textId="17D408F8"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Przed zgłoszeniem gotowości do odbioru końcowego Wykonawca przeprowadza wszystkie wymagane prawem i praktyką budowlaną próby i sprawdzenia, zawiadamiając o nich uprzednio wpisem do Dziennika  Budowy w terminie umożliwiającym udział Zamawiającego i innych osób (np. Inspektora nadzoru inwestorskiego) w próbach i sprawdzeniach.</w:t>
      </w:r>
    </w:p>
    <w:p w14:paraId="644A8671" w14:textId="1E1C396C"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W celu dokonania odbioru końcowego Wykonawca przekazuje Zamawiającemu </w:t>
      </w:r>
      <w:r w:rsidR="00462085" w:rsidRPr="003A74F7">
        <w:rPr>
          <w:rFonts w:ascii="Arial" w:hAnsi="Arial" w:cs="Arial"/>
          <w:sz w:val="24"/>
          <w:szCs w:val="24"/>
        </w:rPr>
        <w:br/>
      </w:r>
      <w:r w:rsidRPr="003A74F7">
        <w:rPr>
          <w:rFonts w:ascii="Arial" w:hAnsi="Arial" w:cs="Arial"/>
          <w:sz w:val="24"/>
          <w:szCs w:val="24"/>
        </w:rPr>
        <w:t xml:space="preserve">w terminie 5 dni od dnia zgłoszenia robót do odbioru komplet dokumentów, pozwalających na ocenę prawidłowego wykonania przedmiotu odbioru, </w:t>
      </w:r>
      <w:r w:rsidR="00462085" w:rsidRPr="003A74F7">
        <w:rPr>
          <w:rFonts w:ascii="Arial" w:hAnsi="Arial" w:cs="Arial"/>
          <w:sz w:val="24"/>
          <w:szCs w:val="24"/>
        </w:rPr>
        <w:br/>
      </w:r>
      <w:r w:rsidRPr="003A74F7">
        <w:rPr>
          <w:rFonts w:ascii="Arial" w:hAnsi="Arial" w:cs="Arial"/>
          <w:sz w:val="24"/>
          <w:szCs w:val="24"/>
        </w:rPr>
        <w:t>a w szczególności: dokumentację powykonawczą, dokumenty pomiarowe, dokumenty z prób, karty materiałowe itp.</w:t>
      </w:r>
    </w:p>
    <w:p w14:paraId="1A1497B6" w14:textId="3BD3B8C1"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Odbiór końcowy jest przeprowadzany komisyjnie przy udziale upoważnionych przedstawicieli Zamawiającego, w tym Inspektora nadzoru inwestorskiego (jeśli taki zostanie ustanowiony) i upoważnionych przedstawicieli Wykonawcy. </w:t>
      </w:r>
      <w:r w:rsidR="00462085" w:rsidRPr="003A74F7">
        <w:rPr>
          <w:rFonts w:ascii="Arial" w:hAnsi="Arial" w:cs="Arial"/>
          <w:sz w:val="24"/>
          <w:szCs w:val="24"/>
        </w:rPr>
        <w:br/>
      </w:r>
      <w:r w:rsidRPr="003A74F7">
        <w:rPr>
          <w:rFonts w:ascii="Arial" w:hAnsi="Arial" w:cs="Arial"/>
          <w:sz w:val="24"/>
          <w:szCs w:val="24"/>
        </w:rPr>
        <w:t>W uzasadnionych przypadkach komisja może zaprosić do współpracy rzeczoznawców lub specjalistów branżowych.</w:t>
      </w:r>
    </w:p>
    <w:p w14:paraId="230CE1DB" w14:textId="77777777"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Przystąpienie do odbioru końcowego następuje w terminie nie dłuższym niż </w:t>
      </w:r>
      <w:r w:rsidRPr="003A74F7">
        <w:rPr>
          <w:rFonts w:ascii="Arial" w:hAnsi="Arial" w:cs="Arial"/>
          <w:bCs/>
          <w:sz w:val="24"/>
          <w:szCs w:val="24"/>
        </w:rPr>
        <w:t xml:space="preserve">5 </w:t>
      </w:r>
      <w:r w:rsidRPr="003A74F7">
        <w:rPr>
          <w:rFonts w:ascii="Arial" w:hAnsi="Arial" w:cs="Arial"/>
          <w:sz w:val="24"/>
          <w:szCs w:val="24"/>
        </w:rPr>
        <w:t xml:space="preserve">dni roboczych od dnia zgłoszenia robót do odbioru wpisem do Dziennika Budowy. Odbiór nie może trwać dłużej niż </w:t>
      </w:r>
      <w:r w:rsidRPr="003A74F7">
        <w:rPr>
          <w:rFonts w:ascii="Arial" w:hAnsi="Arial" w:cs="Arial"/>
          <w:bCs/>
          <w:sz w:val="24"/>
          <w:szCs w:val="24"/>
        </w:rPr>
        <w:t xml:space="preserve">3 </w:t>
      </w:r>
      <w:r w:rsidRPr="003A74F7">
        <w:rPr>
          <w:rFonts w:ascii="Arial" w:hAnsi="Arial" w:cs="Arial"/>
          <w:sz w:val="24"/>
          <w:szCs w:val="24"/>
        </w:rPr>
        <w:t xml:space="preserve">dni robocze. </w:t>
      </w:r>
    </w:p>
    <w:p w14:paraId="40416600" w14:textId="77777777"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Komisja sporządza protokół odbioru końcowego robót. Podpisany protokół odbioru końcowego robót bez uwag jest podstawą do dokonania końcowych rozliczeń stron.</w:t>
      </w:r>
    </w:p>
    <w:p w14:paraId="27F2E6DE" w14:textId="79F1A20F"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567" w:hanging="720"/>
        <w:rPr>
          <w:rFonts w:ascii="Arial" w:hAnsi="Arial" w:cs="Arial"/>
          <w:sz w:val="24"/>
          <w:szCs w:val="24"/>
        </w:rPr>
      </w:pPr>
      <w:r w:rsidRPr="003A74F7">
        <w:rPr>
          <w:rFonts w:ascii="Arial" w:hAnsi="Arial" w:cs="Arial"/>
          <w:sz w:val="24"/>
          <w:szCs w:val="24"/>
        </w:rPr>
        <w:t xml:space="preserve">Za dzień dokonania odbioru końcowego uznaje się dzień podpisania przez upoważnionych przedstawicieli stron Umowy protokołu odbioru końcowego robót. </w:t>
      </w:r>
      <w:r w:rsidRPr="003A74F7">
        <w:rPr>
          <w:rFonts w:ascii="Arial" w:hAnsi="Arial" w:cs="Arial"/>
          <w:sz w:val="24"/>
          <w:szCs w:val="24"/>
        </w:rPr>
        <w:lastRenderedPageBreak/>
        <w:t xml:space="preserve">Jeżeli protokół odbioru końcowego zostanie podpisany po upływie terminu określonego w Umowie to przedmiot Umowy będzie uważany za wykonany </w:t>
      </w:r>
      <w:r w:rsidR="003C5C35" w:rsidRPr="003A74F7">
        <w:rPr>
          <w:rFonts w:ascii="Arial" w:hAnsi="Arial" w:cs="Arial"/>
          <w:sz w:val="24"/>
          <w:szCs w:val="24"/>
        </w:rPr>
        <w:br/>
      </w:r>
      <w:r w:rsidRPr="003A74F7">
        <w:rPr>
          <w:rFonts w:ascii="Arial" w:hAnsi="Arial" w:cs="Arial"/>
          <w:sz w:val="24"/>
          <w:szCs w:val="24"/>
        </w:rPr>
        <w:t>z opóźnieniem, rodzącym obowiązek zapłaty kary umownej na pisemne żądanie Zamawiającego.</w:t>
      </w:r>
    </w:p>
    <w:p w14:paraId="2C8F9676" w14:textId="0E9F1559" w:rsidR="0027442C" w:rsidRPr="003A74F7" w:rsidRDefault="0027442C" w:rsidP="008A08B8">
      <w:pPr>
        <w:pStyle w:val="Akapitzlist"/>
        <w:widowControl w:val="0"/>
        <w:numPr>
          <w:ilvl w:val="0"/>
          <w:numId w:val="20"/>
        </w:numPr>
        <w:shd w:val="clear" w:color="auto" w:fill="FFFFFF"/>
        <w:tabs>
          <w:tab w:val="left" w:pos="709"/>
        </w:tabs>
        <w:autoSpaceDE w:val="0"/>
        <w:autoSpaceDN/>
        <w:spacing w:after="0"/>
        <w:ind w:right="-852" w:hanging="720"/>
        <w:rPr>
          <w:rFonts w:ascii="Arial" w:hAnsi="Arial" w:cs="Arial"/>
          <w:sz w:val="24"/>
          <w:szCs w:val="24"/>
        </w:rPr>
      </w:pPr>
      <w:r w:rsidRPr="003A74F7">
        <w:rPr>
          <w:rFonts w:ascii="Arial" w:hAnsi="Arial" w:cs="Arial"/>
          <w:sz w:val="24"/>
          <w:szCs w:val="24"/>
        </w:rPr>
        <w:t xml:space="preserve">Jeżeli w toku czynności odbioru robót, o których mowa powyżej, zostanie </w:t>
      </w:r>
      <w:r w:rsidR="003C5C35" w:rsidRPr="003A74F7">
        <w:rPr>
          <w:rFonts w:ascii="Arial" w:hAnsi="Arial" w:cs="Arial"/>
          <w:sz w:val="24"/>
          <w:szCs w:val="24"/>
        </w:rPr>
        <w:br/>
      </w:r>
      <w:r w:rsidRPr="003A74F7">
        <w:rPr>
          <w:rFonts w:ascii="Arial" w:hAnsi="Arial" w:cs="Arial"/>
          <w:sz w:val="24"/>
          <w:szCs w:val="24"/>
        </w:rPr>
        <w:t xml:space="preserve">stwierdzone, że roboty budowlane będące przedmiotem odbioru nie są gotowe </w:t>
      </w:r>
      <w:r w:rsidR="003C5C35" w:rsidRPr="003A74F7">
        <w:rPr>
          <w:rFonts w:ascii="Arial" w:hAnsi="Arial" w:cs="Arial"/>
          <w:sz w:val="24"/>
          <w:szCs w:val="24"/>
        </w:rPr>
        <w:br/>
      </w:r>
      <w:r w:rsidRPr="003A74F7">
        <w:rPr>
          <w:rFonts w:ascii="Arial" w:hAnsi="Arial" w:cs="Arial"/>
          <w:sz w:val="24"/>
          <w:szCs w:val="24"/>
        </w:rPr>
        <w:t>do odbioru z powodu:</w:t>
      </w:r>
    </w:p>
    <w:p w14:paraId="1B8BEF1B" w14:textId="310F526A" w:rsidR="0027442C" w:rsidRPr="003A74F7" w:rsidRDefault="00462085" w:rsidP="008A08B8">
      <w:pPr>
        <w:pStyle w:val="Akapitzlist"/>
        <w:widowControl w:val="0"/>
        <w:numPr>
          <w:ilvl w:val="0"/>
          <w:numId w:val="24"/>
        </w:numPr>
        <w:shd w:val="clear" w:color="auto" w:fill="FFFFFF"/>
        <w:tabs>
          <w:tab w:val="left" w:pos="709"/>
        </w:tabs>
        <w:autoSpaceDN/>
        <w:spacing w:after="0"/>
        <w:ind w:right="-567"/>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0027442C" w:rsidRPr="003A74F7">
        <w:rPr>
          <w:rFonts w:ascii="Arial" w:hAnsi="Arial" w:cs="Arial"/>
          <w:sz w:val="24"/>
          <w:szCs w:val="24"/>
        </w:rPr>
        <w:t>ich niezakończenia,</w:t>
      </w:r>
    </w:p>
    <w:p w14:paraId="6260A829" w14:textId="3BE6EBCA" w:rsidR="0027442C" w:rsidRPr="003A74F7" w:rsidRDefault="00462085" w:rsidP="008A08B8">
      <w:pPr>
        <w:pStyle w:val="Akapitzlist"/>
        <w:widowControl w:val="0"/>
        <w:numPr>
          <w:ilvl w:val="0"/>
          <w:numId w:val="24"/>
        </w:numPr>
        <w:shd w:val="clear" w:color="auto" w:fill="FFFFFF"/>
        <w:tabs>
          <w:tab w:val="left" w:pos="709"/>
        </w:tabs>
        <w:autoSpaceDN/>
        <w:spacing w:after="0"/>
        <w:ind w:right="-567"/>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0027442C" w:rsidRPr="003A74F7">
        <w:rPr>
          <w:rFonts w:ascii="Arial" w:hAnsi="Arial" w:cs="Arial"/>
          <w:sz w:val="24"/>
          <w:szCs w:val="24"/>
        </w:rPr>
        <w:t>nieprzeprowadzenia wymaganych prób i sprawdzeń,</w:t>
      </w:r>
    </w:p>
    <w:p w14:paraId="3120266E" w14:textId="228C6C96" w:rsidR="0027442C" w:rsidRPr="003A74F7" w:rsidRDefault="00462085" w:rsidP="008A08B8">
      <w:pPr>
        <w:pStyle w:val="Akapitzlist"/>
        <w:widowControl w:val="0"/>
        <w:numPr>
          <w:ilvl w:val="0"/>
          <w:numId w:val="24"/>
        </w:numPr>
        <w:shd w:val="clear" w:color="auto" w:fill="FFFFFF"/>
        <w:tabs>
          <w:tab w:val="left" w:pos="709"/>
        </w:tabs>
        <w:autoSpaceDN/>
        <w:spacing w:after="0"/>
        <w:ind w:right="-567"/>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0027442C" w:rsidRPr="003A74F7">
        <w:rPr>
          <w:rFonts w:ascii="Arial" w:hAnsi="Arial" w:cs="Arial"/>
          <w:sz w:val="24"/>
          <w:szCs w:val="24"/>
        </w:rPr>
        <w:t xml:space="preserve">wad powstałych w wyniku wykonania robót niezgodnie z zasadami sztuki </w:t>
      </w:r>
      <w:r w:rsidRPr="003A74F7">
        <w:rPr>
          <w:rFonts w:ascii="Arial" w:hAnsi="Arial" w:cs="Arial"/>
          <w:sz w:val="24"/>
          <w:szCs w:val="24"/>
        </w:rPr>
        <w:t xml:space="preserve">   </w:t>
      </w:r>
      <w:r w:rsidRPr="003A74F7">
        <w:rPr>
          <w:rFonts w:ascii="Arial" w:hAnsi="Arial" w:cs="Arial"/>
          <w:sz w:val="24"/>
          <w:szCs w:val="24"/>
        </w:rPr>
        <w:br/>
        <w:t xml:space="preserve"> </w:t>
      </w:r>
      <w:r w:rsidRPr="003A74F7">
        <w:rPr>
          <w:rFonts w:ascii="Arial" w:hAnsi="Arial" w:cs="Arial"/>
          <w:sz w:val="24"/>
          <w:szCs w:val="24"/>
        </w:rPr>
        <w:tab/>
      </w:r>
      <w:r w:rsidR="0027442C" w:rsidRPr="003A74F7">
        <w:rPr>
          <w:rFonts w:ascii="Arial" w:hAnsi="Arial" w:cs="Arial"/>
          <w:sz w:val="24"/>
          <w:szCs w:val="24"/>
        </w:rPr>
        <w:t xml:space="preserve">budowlanej, dokumentacją oraz zaleceniami Zamawiającego, przy czym są </w:t>
      </w:r>
      <w:r w:rsidRPr="003A74F7">
        <w:rPr>
          <w:rFonts w:ascii="Arial" w:hAnsi="Arial" w:cs="Arial"/>
          <w:sz w:val="24"/>
          <w:szCs w:val="24"/>
        </w:rPr>
        <w:br/>
        <w:t xml:space="preserve"> </w:t>
      </w:r>
      <w:r w:rsidRPr="003A74F7">
        <w:rPr>
          <w:rFonts w:ascii="Arial" w:hAnsi="Arial" w:cs="Arial"/>
          <w:sz w:val="24"/>
          <w:szCs w:val="24"/>
        </w:rPr>
        <w:tab/>
      </w:r>
      <w:r w:rsidR="0027442C" w:rsidRPr="003A74F7">
        <w:rPr>
          <w:rFonts w:ascii="Arial" w:hAnsi="Arial" w:cs="Arial"/>
          <w:sz w:val="24"/>
          <w:szCs w:val="24"/>
        </w:rPr>
        <w:t>to:</w:t>
      </w:r>
    </w:p>
    <w:p w14:paraId="396F1544" w14:textId="77777777" w:rsidR="0027442C" w:rsidRPr="003A74F7" w:rsidRDefault="0027442C" w:rsidP="008A08B8">
      <w:pPr>
        <w:pStyle w:val="Akapitzlist"/>
        <w:widowControl w:val="0"/>
        <w:numPr>
          <w:ilvl w:val="0"/>
          <w:numId w:val="25"/>
        </w:numPr>
        <w:shd w:val="clear" w:color="auto" w:fill="FFFFFF"/>
        <w:tabs>
          <w:tab w:val="left" w:pos="709"/>
        </w:tabs>
        <w:autoSpaceDN/>
        <w:spacing w:after="0"/>
        <w:ind w:left="1418" w:right="-567" w:firstLine="0"/>
        <w:rPr>
          <w:rFonts w:ascii="Arial" w:hAnsi="Arial" w:cs="Arial"/>
          <w:sz w:val="24"/>
          <w:szCs w:val="24"/>
        </w:rPr>
      </w:pPr>
      <w:r w:rsidRPr="003A74F7">
        <w:rPr>
          <w:rFonts w:ascii="Arial" w:hAnsi="Arial" w:cs="Arial"/>
          <w:sz w:val="24"/>
          <w:szCs w:val="24"/>
        </w:rPr>
        <w:t xml:space="preserve">wady nadające się do usunięcia – Zamawiający ma prawo odmówić </w:t>
      </w:r>
      <w:r w:rsidRPr="003A74F7">
        <w:rPr>
          <w:rFonts w:ascii="Arial" w:hAnsi="Arial" w:cs="Arial"/>
          <w:sz w:val="24"/>
          <w:szCs w:val="24"/>
        </w:rPr>
        <w:br/>
        <w:t xml:space="preserve"> </w:t>
      </w:r>
      <w:r w:rsidRPr="003A74F7">
        <w:rPr>
          <w:rFonts w:ascii="Arial" w:hAnsi="Arial" w:cs="Arial"/>
          <w:sz w:val="24"/>
          <w:szCs w:val="24"/>
        </w:rPr>
        <w:tab/>
        <w:t xml:space="preserve">przyjęcia fragmentu lub całości wykonanych robót do czasu usunięcia </w:t>
      </w:r>
      <w:r w:rsidRPr="003A74F7">
        <w:rPr>
          <w:rFonts w:ascii="Arial" w:hAnsi="Arial" w:cs="Arial"/>
          <w:sz w:val="24"/>
          <w:szCs w:val="24"/>
        </w:rPr>
        <w:br/>
        <w:t xml:space="preserve"> </w:t>
      </w:r>
      <w:r w:rsidRPr="003A74F7">
        <w:rPr>
          <w:rFonts w:ascii="Arial" w:hAnsi="Arial" w:cs="Arial"/>
          <w:sz w:val="24"/>
          <w:szCs w:val="24"/>
        </w:rPr>
        <w:tab/>
        <w:t>wad przez Wykonawcę,</w:t>
      </w:r>
    </w:p>
    <w:p w14:paraId="758F9A3B" w14:textId="77777777" w:rsidR="0027442C" w:rsidRPr="003A74F7" w:rsidRDefault="0027442C" w:rsidP="008A08B8">
      <w:pPr>
        <w:pStyle w:val="Akapitzlist"/>
        <w:widowControl w:val="0"/>
        <w:numPr>
          <w:ilvl w:val="0"/>
          <w:numId w:val="25"/>
        </w:numPr>
        <w:shd w:val="clear" w:color="auto" w:fill="FFFFFF"/>
        <w:tabs>
          <w:tab w:val="left" w:pos="709"/>
        </w:tabs>
        <w:autoSpaceDN/>
        <w:spacing w:after="0"/>
        <w:ind w:left="1418" w:right="-567" w:firstLine="0"/>
        <w:rPr>
          <w:rFonts w:ascii="Arial" w:hAnsi="Arial" w:cs="Arial"/>
          <w:sz w:val="24"/>
          <w:szCs w:val="24"/>
        </w:rPr>
      </w:pPr>
      <w:r w:rsidRPr="003A74F7">
        <w:rPr>
          <w:rFonts w:ascii="Arial" w:hAnsi="Arial" w:cs="Arial"/>
          <w:sz w:val="24"/>
          <w:szCs w:val="24"/>
        </w:rPr>
        <w:t xml:space="preserve">wady nienadające się do usunięcia, umożliwiające użytkowanie </w:t>
      </w:r>
    </w:p>
    <w:p w14:paraId="211CC30B" w14:textId="77777777" w:rsidR="0027442C" w:rsidRPr="003A74F7" w:rsidRDefault="0027442C" w:rsidP="008A08B8">
      <w:pPr>
        <w:pStyle w:val="Akapitzlist"/>
        <w:widowControl w:val="0"/>
        <w:numPr>
          <w:ilvl w:val="0"/>
          <w:numId w:val="25"/>
        </w:numPr>
        <w:shd w:val="clear" w:color="auto" w:fill="FFFFFF"/>
        <w:tabs>
          <w:tab w:val="left" w:pos="709"/>
        </w:tabs>
        <w:autoSpaceDN/>
        <w:spacing w:after="0"/>
        <w:ind w:left="1418" w:right="-567" w:firstLine="0"/>
        <w:rPr>
          <w:rFonts w:ascii="Arial" w:hAnsi="Arial" w:cs="Arial"/>
          <w:sz w:val="24"/>
          <w:szCs w:val="24"/>
        </w:rPr>
      </w:pPr>
      <w:r w:rsidRPr="003A74F7">
        <w:rPr>
          <w:rFonts w:ascii="Arial" w:hAnsi="Arial" w:cs="Arial"/>
          <w:sz w:val="24"/>
          <w:szCs w:val="24"/>
        </w:rPr>
        <w:t xml:space="preserve">przedmiotu Umowy zgodnie z przeznaczeniem – Zamawiający ma </w:t>
      </w:r>
      <w:r w:rsidRPr="003A74F7">
        <w:rPr>
          <w:rFonts w:ascii="Arial" w:hAnsi="Arial" w:cs="Arial"/>
          <w:sz w:val="24"/>
          <w:szCs w:val="24"/>
        </w:rPr>
        <w:br/>
        <w:t xml:space="preserve"> </w:t>
      </w:r>
      <w:r w:rsidRPr="003A74F7">
        <w:rPr>
          <w:rFonts w:ascii="Arial" w:hAnsi="Arial" w:cs="Arial"/>
          <w:sz w:val="24"/>
          <w:szCs w:val="24"/>
        </w:rPr>
        <w:tab/>
        <w:t xml:space="preserve">prawo odmówić przyjęcia fragmentu lub całości wykonanych robót </w:t>
      </w:r>
      <w:r w:rsidRPr="003A74F7">
        <w:rPr>
          <w:rFonts w:ascii="Arial" w:hAnsi="Arial" w:cs="Arial"/>
          <w:sz w:val="24"/>
          <w:szCs w:val="24"/>
        </w:rPr>
        <w:br/>
        <w:t xml:space="preserve"> </w:t>
      </w:r>
      <w:r w:rsidRPr="003A74F7">
        <w:rPr>
          <w:rFonts w:ascii="Arial" w:hAnsi="Arial" w:cs="Arial"/>
          <w:sz w:val="24"/>
          <w:szCs w:val="24"/>
        </w:rPr>
        <w:tab/>
        <w:t xml:space="preserve">i zażądać ponownego wykonania fragmentu lub całości robót za </w:t>
      </w:r>
      <w:r w:rsidRPr="003A74F7">
        <w:rPr>
          <w:rFonts w:ascii="Arial" w:hAnsi="Arial" w:cs="Arial"/>
          <w:sz w:val="24"/>
          <w:szCs w:val="24"/>
        </w:rPr>
        <w:br/>
        <w:t xml:space="preserve"> </w:t>
      </w:r>
      <w:r w:rsidRPr="003A74F7">
        <w:rPr>
          <w:rFonts w:ascii="Arial" w:hAnsi="Arial" w:cs="Arial"/>
          <w:sz w:val="24"/>
          <w:szCs w:val="24"/>
        </w:rPr>
        <w:tab/>
        <w:t>jednoczesnym obniżeniem odpowiednio wynagrodzenia Wykonawcy,</w:t>
      </w:r>
    </w:p>
    <w:p w14:paraId="67734F57" w14:textId="09C763E5" w:rsidR="0027442C" w:rsidRPr="003A74F7" w:rsidRDefault="0027442C" w:rsidP="008A08B8">
      <w:pPr>
        <w:pStyle w:val="Akapitzlist"/>
        <w:widowControl w:val="0"/>
        <w:numPr>
          <w:ilvl w:val="0"/>
          <w:numId w:val="25"/>
        </w:numPr>
        <w:shd w:val="clear" w:color="auto" w:fill="FFFFFF"/>
        <w:tabs>
          <w:tab w:val="left" w:pos="709"/>
        </w:tabs>
        <w:autoSpaceDN/>
        <w:spacing w:after="0"/>
        <w:ind w:left="1418" w:right="-567" w:firstLine="0"/>
        <w:rPr>
          <w:rFonts w:ascii="Arial" w:hAnsi="Arial" w:cs="Arial"/>
          <w:sz w:val="24"/>
          <w:szCs w:val="24"/>
        </w:rPr>
      </w:pPr>
      <w:r w:rsidRPr="003A74F7">
        <w:rPr>
          <w:rFonts w:ascii="Arial" w:hAnsi="Arial" w:cs="Arial"/>
          <w:sz w:val="24"/>
          <w:szCs w:val="24"/>
        </w:rPr>
        <w:t xml:space="preserve">wady nienadające się do usunięcia, uniemożliwiające użytkowanie </w:t>
      </w:r>
      <w:r w:rsidRPr="003A74F7">
        <w:rPr>
          <w:rFonts w:ascii="Arial" w:hAnsi="Arial" w:cs="Arial"/>
          <w:sz w:val="24"/>
          <w:szCs w:val="24"/>
        </w:rPr>
        <w:br/>
        <w:t xml:space="preserve"> </w:t>
      </w:r>
      <w:r w:rsidRPr="003A74F7">
        <w:rPr>
          <w:rFonts w:ascii="Arial" w:hAnsi="Arial" w:cs="Arial"/>
          <w:sz w:val="24"/>
          <w:szCs w:val="24"/>
        </w:rPr>
        <w:tab/>
        <w:t xml:space="preserve">przedmiotu Umowy zgodnie z przeznaczeniem – Zamawiający ma </w:t>
      </w:r>
      <w:r w:rsidRPr="003A74F7">
        <w:rPr>
          <w:rFonts w:ascii="Arial" w:hAnsi="Arial" w:cs="Arial"/>
          <w:sz w:val="24"/>
          <w:szCs w:val="24"/>
        </w:rPr>
        <w:br/>
        <w:t xml:space="preserve"> </w:t>
      </w:r>
      <w:r w:rsidRPr="003A74F7">
        <w:rPr>
          <w:rFonts w:ascii="Arial" w:hAnsi="Arial" w:cs="Arial"/>
          <w:sz w:val="24"/>
          <w:szCs w:val="24"/>
        </w:rPr>
        <w:tab/>
        <w:t xml:space="preserve">prawo odmówić przyjęcia fragmentu lub całości wykonanych robót </w:t>
      </w:r>
      <w:r w:rsidR="00462085" w:rsidRPr="003A74F7">
        <w:rPr>
          <w:rFonts w:ascii="Arial" w:hAnsi="Arial" w:cs="Arial"/>
          <w:sz w:val="24"/>
          <w:szCs w:val="24"/>
        </w:rPr>
        <w:br/>
        <w:t xml:space="preserve"> </w:t>
      </w:r>
      <w:r w:rsidR="00462085" w:rsidRPr="003A74F7">
        <w:rPr>
          <w:rFonts w:ascii="Arial" w:hAnsi="Arial" w:cs="Arial"/>
          <w:sz w:val="24"/>
          <w:szCs w:val="24"/>
        </w:rPr>
        <w:tab/>
      </w:r>
      <w:r w:rsidRPr="003A74F7">
        <w:rPr>
          <w:rFonts w:ascii="Arial" w:hAnsi="Arial" w:cs="Arial"/>
          <w:sz w:val="24"/>
          <w:szCs w:val="24"/>
        </w:rPr>
        <w:t xml:space="preserve">za jednoczesnym odstąpieniem od Umowy lub żądać ponownego </w:t>
      </w:r>
      <w:r w:rsidRPr="003A74F7">
        <w:rPr>
          <w:rFonts w:ascii="Arial" w:hAnsi="Arial" w:cs="Arial"/>
          <w:sz w:val="24"/>
          <w:szCs w:val="24"/>
        </w:rPr>
        <w:br/>
        <w:t xml:space="preserve"> </w:t>
      </w:r>
      <w:r w:rsidRPr="003A74F7">
        <w:rPr>
          <w:rFonts w:ascii="Arial" w:hAnsi="Arial" w:cs="Arial"/>
          <w:sz w:val="24"/>
          <w:szCs w:val="24"/>
        </w:rPr>
        <w:tab/>
        <w:t>wykonania fragmentu lub całości robót.</w:t>
      </w:r>
    </w:p>
    <w:p w14:paraId="4DB7AE59" w14:textId="77777777" w:rsidR="0027442C" w:rsidRPr="003A74F7" w:rsidRDefault="0027442C" w:rsidP="003A74F7">
      <w:pPr>
        <w:widowControl w:val="0"/>
        <w:shd w:val="clear" w:color="auto" w:fill="FFFFFF"/>
        <w:tabs>
          <w:tab w:val="left" w:pos="709"/>
        </w:tabs>
        <w:autoSpaceDE w:val="0"/>
        <w:spacing w:line="276" w:lineRule="auto"/>
        <w:ind w:left="708" w:right="-567"/>
        <w:rPr>
          <w:rFonts w:ascii="Arial" w:hAnsi="Arial" w:cs="Arial"/>
        </w:rPr>
      </w:pPr>
      <w:r w:rsidRPr="003A74F7">
        <w:rPr>
          <w:rFonts w:ascii="Arial" w:hAnsi="Arial" w:cs="Arial"/>
        </w:rPr>
        <w:tab/>
        <w:t>Zamawiający wyznaczy Wykonawcy termin do wykonania robót, usunięcia wad lub przeprowadzenia prób i sprawdzeń, uwzględniający ich techniczną złożoność. Powstałe z w/w tytułów koszty ponosi Wykonawca niezależnie od naliczenia kar umownych</w:t>
      </w:r>
      <w:r w:rsidRPr="003A74F7">
        <w:rPr>
          <w:rFonts w:ascii="Arial" w:hAnsi="Arial" w:cs="Arial"/>
          <w:spacing w:val="5"/>
        </w:rPr>
        <w:t xml:space="preserve">. </w:t>
      </w:r>
      <w:r w:rsidRPr="003A74F7">
        <w:rPr>
          <w:rFonts w:ascii="Arial" w:hAnsi="Arial" w:cs="Arial"/>
        </w:rPr>
        <w:t>Jeżeli dla ustalenia wystąpienia wad, ich charakteru oraz przyczyn ich powstania, niezbędne jest dokonanie prób, badań, odkryć lub ekspertyz, Zamawiający może polecić Wykonawcy dokonanie tych czynności na koszt Wykonawcy. Jeżeli próby, badania, odkrycia, ekspertyzy nie potwierdzą wadliwości robót, Zamawiający zwraca udokumentowane koszty ich przeprowadzenia.</w:t>
      </w:r>
    </w:p>
    <w:p w14:paraId="1AA85BD5" w14:textId="6890E78D" w:rsidR="0027442C" w:rsidRPr="003A74F7" w:rsidRDefault="0027442C" w:rsidP="008A08B8">
      <w:pPr>
        <w:widowControl w:val="0"/>
        <w:numPr>
          <w:ilvl w:val="0"/>
          <w:numId w:val="20"/>
        </w:numPr>
        <w:shd w:val="clear" w:color="auto" w:fill="FFFFFF"/>
        <w:tabs>
          <w:tab w:val="left" w:pos="709"/>
        </w:tabs>
        <w:autoSpaceDE w:val="0"/>
        <w:autoSpaceDN/>
        <w:spacing w:after="600" w:line="276" w:lineRule="auto"/>
        <w:ind w:right="-567" w:hanging="720"/>
        <w:rPr>
          <w:rFonts w:ascii="Arial" w:hAnsi="Arial" w:cs="Arial"/>
        </w:rPr>
      </w:pPr>
      <w:r w:rsidRPr="003A74F7">
        <w:rPr>
          <w:rFonts w:ascii="Arial" w:hAnsi="Arial" w:cs="Arial"/>
        </w:rPr>
        <w:t xml:space="preserve">W przypadkach, o których mowa powyżej czynności odbioru zostają przerwane upoważniony przedstawiciel zamawiającego dokonuje wpisu do dziennika budowy wskazując przyczynę przerwania czynności odbioru oraz wyznaczając Wykonawcy termin i sposób wykonania robót, prób i sprawdzeń lub usunięcia wad. </w:t>
      </w:r>
      <w:r w:rsidR="00462085" w:rsidRPr="003A74F7">
        <w:rPr>
          <w:rFonts w:ascii="Arial" w:hAnsi="Arial" w:cs="Arial"/>
        </w:rPr>
        <w:br/>
      </w:r>
      <w:r w:rsidRPr="003A74F7">
        <w:rPr>
          <w:rFonts w:ascii="Arial" w:hAnsi="Arial" w:cs="Arial"/>
        </w:rPr>
        <w:t xml:space="preserve">Po zrealizowaniu przez Wykonawcę ww. zleconych czynności, Wykonawca zgłasza ponownie gotowość odbioru. Jeżeli Wykonawca nie usunie wad w terminie </w:t>
      </w:r>
      <w:r w:rsidR="00462085" w:rsidRPr="003A74F7">
        <w:rPr>
          <w:rFonts w:ascii="Arial" w:hAnsi="Arial" w:cs="Arial"/>
        </w:rPr>
        <w:br/>
      </w:r>
      <w:r w:rsidRPr="003A74F7">
        <w:rPr>
          <w:rFonts w:ascii="Arial" w:hAnsi="Arial" w:cs="Arial"/>
        </w:rPr>
        <w:t xml:space="preserve">lub w sposób ustalony w protokole, Zamawiający, po uprzednim powiadomieniu Wykonawcy, jest uprawniony do zlecenia usunięcia wad podmiotowi trzeciemu </w:t>
      </w:r>
      <w:r w:rsidR="00462085" w:rsidRPr="003A74F7">
        <w:rPr>
          <w:rFonts w:ascii="Arial" w:hAnsi="Arial" w:cs="Arial"/>
        </w:rPr>
        <w:br/>
      </w:r>
      <w:r w:rsidRPr="003A74F7">
        <w:rPr>
          <w:rFonts w:ascii="Arial" w:hAnsi="Arial" w:cs="Arial"/>
        </w:rPr>
        <w:t>na koszt i ryzyko Wykonawcy.</w:t>
      </w:r>
    </w:p>
    <w:p w14:paraId="4B89652A" w14:textId="27185C34" w:rsidR="001B5B1E" w:rsidRPr="003A74F7" w:rsidRDefault="001B5B1E" w:rsidP="003A74F7">
      <w:pPr>
        <w:widowControl w:val="0"/>
        <w:suppressAutoHyphens/>
        <w:autoSpaceDN/>
        <w:spacing w:line="276" w:lineRule="auto"/>
        <w:ind w:right="-709"/>
        <w:rPr>
          <w:rFonts w:ascii="Arial" w:eastAsia="Arial Unicode MS" w:hAnsi="Arial" w:cs="Arial"/>
          <w:b/>
        </w:rPr>
      </w:pPr>
      <w:r w:rsidRPr="003A74F7">
        <w:rPr>
          <w:rFonts w:ascii="Arial" w:eastAsia="Arial Unicode MS" w:hAnsi="Arial" w:cs="Arial"/>
          <w:b/>
        </w:rPr>
        <w:lastRenderedPageBreak/>
        <w:t>§</w:t>
      </w:r>
      <w:r w:rsidR="003B1393" w:rsidRPr="003A74F7">
        <w:rPr>
          <w:rFonts w:ascii="Arial" w:eastAsia="Arial Unicode MS" w:hAnsi="Arial" w:cs="Arial"/>
          <w:b/>
        </w:rPr>
        <w:t>3</w:t>
      </w:r>
    </w:p>
    <w:p w14:paraId="783EB14B" w14:textId="6FFCBF50" w:rsidR="00C6664D" w:rsidRPr="003A74F7" w:rsidRDefault="001B5B1E" w:rsidP="003A74F7">
      <w:pPr>
        <w:widowControl w:val="0"/>
        <w:suppressAutoHyphens/>
        <w:autoSpaceDN/>
        <w:spacing w:line="276" w:lineRule="auto"/>
        <w:ind w:right="-709"/>
        <w:rPr>
          <w:rFonts w:ascii="Arial" w:eastAsia="Arial Unicode MS" w:hAnsi="Arial" w:cs="Arial"/>
          <w:b/>
        </w:rPr>
      </w:pPr>
      <w:r w:rsidRPr="003A74F7">
        <w:rPr>
          <w:rFonts w:ascii="Arial" w:eastAsia="Arial Unicode MS" w:hAnsi="Arial" w:cs="Arial"/>
          <w:b/>
        </w:rPr>
        <w:t>Wymagania dotyczące zatrudnienia osób na podstawie stosunku pracy</w:t>
      </w:r>
    </w:p>
    <w:p w14:paraId="5E82C1D5" w14:textId="03412584" w:rsidR="00B23312" w:rsidRPr="003A74F7" w:rsidRDefault="00781A88" w:rsidP="003A74F7">
      <w:pPr>
        <w:pStyle w:val="Akapitzlist"/>
        <w:numPr>
          <w:ilvl w:val="0"/>
          <w:numId w:val="3"/>
        </w:numPr>
        <w:autoSpaceDE w:val="0"/>
        <w:adjustRightInd w:val="0"/>
        <w:spacing w:after="0"/>
        <w:ind w:right="-710"/>
        <w:rPr>
          <w:rFonts w:ascii="Arial" w:hAnsi="Arial" w:cs="Arial"/>
          <w:b/>
          <w:bCs/>
          <w:sz w:val="24"/>
          <w:szCs w:val="24"/>
        </w:rPr>
      </w:pPr>
      <w:r w:rsidRPr="003A74F7">
        <w:rPr>
          <w:rFonts w:ascii="Arial" w:hAnsi="Arial" w:cs="Arial"/>
          <w:sz w:val="24"/>
          <w:szCs w:val="24"/>
        </w:rPr>
        <w:t xml:space="preserve"> </w:t>
      </w:r>
      <w:r w:rsidRPr="003A74F7">
        <w:rPr>
          <w:rFonts w:ascii="Arial" w:hAnsi="Arial" w:cs="Arial"/>
          <w:sz w:val="24"/>
          <w:szCs w:val="24"/>
        </w:rPr>
        <w:tab/>
      </w:r>
      <w:r w:rsidR="00CF4F64" w:rsidRPr="003A74F7">
        <w:rPr>
          <w:rFonts w:ascii="Arial" w:hAnsi="Arial" w:cs="Arial"/>
          <w:sz w:val="24"/>
          <w:szCs w:val="24"/>
        </w:rPr>
        <w:t xml:space="preserve">Wykonawca </w:t>
      </w:r>
      <w:r w:rsidR="004C3F76" w:rsidRPr="003A74F7">
        <w:rPr>
          <w:rFonts w:ascii="Arial" w:hAnsi="Arial" w:cs="Arial"/>
          <w:sz w:val="24"/>
          <w:szCs w:val="24"/>
        </w:rPr>
        <w:t xml:space="preserve">lub Podwykonawca </w:t>
      </w:r>
      <w:r w:rsidR="00CF4F64" w:rsidRPr="003A74F7">
        <w:rPr>
          <w:rFonts w:ascii="Arial" w:hAnsi="Arial" w:cs="Arial"/>
          <w:sz w:val="24"/>
          <w:szCs w:val="24"/>
        </w:rPr>
        <w:t xml:space="preserve">zobowiązany jest do zatrudniania na podstawie </w:t>
      </w:r>
      <w:r w:rsidR="007F39B4" w:rsidRPr="003A74F7">
        <w:rPr>
          <w:rFonts w:ascii="Arial" w:hAnsi="Arial" w:cs="Arial"/>
          <w:sz w:val="24"/>
          <w:szCs w:val="24"/>
        </w:rPr>
        <w:br/>
        <w:t xml:space="preserve"> </w:t>
      </w:r>
      <w:r w:rsidR="007F39B4" w:rsidRPr="003A74F7">
        <w:rPr>
          <w:rFonts w:ascii="Arial" w:hAnsi="Arial" w:cs="Arial"/>
          <w:sz w:val="24"/>
          <w:szCs w:val="24"/>
        </w:rPr>
        <w:tab/>
      </w:r>
      <w:r w:rsidRPr="003A74F7">
        <w:rPr>
          <w:rFonts w:ascii="Arial" w:hAnsi="Arial" w:cs="Arial"/>
          <w:sz w:val="24"/>
          <w:szCs w:val="24"/>
        </w:rPr>
        <w:t xml:space="preserve">stosunku pracy </w:t>
      </w:r>
      <w:r w:rsidR="00CF4F64" w:rsidRPr="003A74F7">
        <w:rPr>
          <w:rFonts w:ascii="Arial" w:hAnsi="Arial" w:cs="Arial"/>
          <w:sz w:val="24"/>
          <w:szCs w:val="24"/>
        </w:rPr>
        <w:t>osób(-y) wykonujących(-ej)</w:t>
      </w:r>
      <w:r w:rsidR="004C3F76" w:rsidRPr="003A74F7">
        <w:rPr>
          <w:rFonts w:ascii="Arial" w:hAnsi="Arial" w:cs="Arial"/>
          <w:sz w:val="24"/>
          <w:szCs w:val="24"/>
        </w:rPr>
        <w:t xml:space="preserve"> </w:t>
      </w:r>
      <w:r w:rsidRPr="003A74F7">
        <w:rPr>
          <w:rFonts w:ascii="Arial" w:eastAsiaTheme="minorHAnsi" w:hAnsi="Arial" w:cs="Arial"/>
          <w:color w:val="000000"/>
          <w:sz w:val="24"/>
          <w:szCs w:val="24"/>
        </w:rPr>
        <w:t xml:space="preserve">wskazane przez </w:t>
      </w:r>
      <w:r w:rsidR="007F39B4" w:rsidRPr="003A74F7">
        <w:rPr>
          <w:rFonts w:ascii="Arial" w:eastAsiaTheme="minorHAnsi" w:hAnsi="Arial" w:cs="Arial"/>
          <w:color w:val="000000"/>
          <w:sz w:val="24"/>
          <w:szCs w:val="24"/>
        </w:rPr>
        <w:t>Z</w:t>
      </w:r>
      <w:r w:rsidRPr="003A74F7">
        <w:rPr>
          <w:rFonts w:ascii="Arial" w:eastAsiaTheme="minorHAnsi" w:hAnsi="Arial" w:cs="Arial"/>
          <w:color w:val="000000"/>
          <w:sz w:val="24"/>
          <w:szCs w:val="24"/>
        </w:rPr>
        <w:t xml:space="preserve">amawiającego </w:t>
      </w:r>
      <w:r w:rsidR="007F39B4" w:rsidRPr="003A74F7">
        <w:rPr>
          <w:rFonts w:ascii="Arial" w:eastAsiaTheme="minorHAnsi" w:hAnsi="Arial" w:cs="Arial"/>
          <w:color w:val="000000"/>
          <w:sz w:val="24"/>
          <w:szCs w:val="24"/>
        </w:rPr>
        <w:br/>
        <w:t xml:space="preserve"> </w:t>
      </w:r>
      <w:r w:rsidR="007F39B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 xml:space="preserve">czynności w zakresie realizacji zamówienia, jeżeli wykonanie tych czynności polega </w:t>
      </w:r>
      <w:r w:rsidR="007F39B4" w:rsidRPr="003A74F7">
        <w:rPr>
          <w:rFonts w:ascii="Arial" w:eastAsiaTheme="minorHAnsi" w:hAnsi="Arial" w:cs="Arial"/>
          <w:color w:val="000000"/>
          <w:sz w:val="24"/>
          <w:szCs w:val="24"/>
        </w:rPr>
        <w:br/>
        <w:t xml:space="preserve"> </w:t>
      </w:r>
      <w:r w:rsidR="007F39B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 xml:space="preserve">na wykonywaniu pracy w sposób określony w art. 22 § 1 ustawy z dnia 26 czerwca </w:t>
      </w:r>
      <w:r w:rsidR="007F39B4" w:rsidRPr="003A74F7">
        <w:rPr>
          <w:rFonts w:ascii="Arial" w:eastAsiaTheme="minorHAnsi" w:hAnsi="Arial" w:cs="Arial"/>
          <w:color w:val="000000"/>
          <w:sz w:val="24"/>
          <w:szCs w:val="24"/>
        </w:rPr>
        <w:br/>
        <w:t xml:space="preserve"> </w:t>
      </w:r>
      <w:r w:rsidR="007F39B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1974 r. – Kodeks pracy (</w:t>
      </w:r>
      <w:r w:rsidR="0058357A" w:rsidRPr="003A74F7">
        <w:rPr>
          <w:rFonts w:ascii="Arial" w:eastAsiaTheme="minorHAnsi" w:hAnsi="Arial" w:cs="Arial"/>
          <w:color w:val="000000"/>
          <w:sz w:val="24"/>
          <w:szCs w:val="24"/>
        </w:rPr>
        <w:t>Dz. U. z 2025 r. poz. 277</w:t>
      </w:r>
      <w:r w:rsidRPr="003A74F7">
        <w:rPr>
          <w:rFonts w:ascii="Arial" w:eastAsiaTheme="minorHAnsi" w:hAnsi="Arial" w:cs="Arial"/>
          <w:color w:val="000000"/>
          <w:sz w:val="24"/>
          <w:szCs w:val="24"/>
        </w:rPr>
        <w:t>) tj.</w:t>
      </w:r>
      <w:r w:rsidR="00CF4F64" w:rsidRPr="003A74F7">
        <w:rPr>
          <w:rFonts w:ascii="Arial" w:hAnsi="Arial" w:cs="Arial"/>
          <w:sz w:val="24"/>
          <w:szCs w:val="24"/>
        </w:rPr>
        <w:t xml:space="preserve">: </w:t>
      </w:r>
      <w:r w:rsidR="00EE6C7D" w:rsidRPr="003A74F7">
        <w:rPr>
          <w:rFonts w:ascii="Arial" w:hAnsi="Arial" w:cs="Arial"/>
          <w:b/>
          <w:bCs/>
          <w:sz w:val="24"/>
          <w:szCs w:val="24"/>
        </w:rPr>
        <w:t>czynności</w:t>
      </w:r>
      <w:r w:rsidR="003B1393" w:rsidRPr="003A74F7">
        <w:rPr>
          <w:rFonts w:ascii="Arial" w:hAnsi="Arial" w:cs="Arial"/>
          <w:b/>
          <w:bCs/>
          <w:sz w:val="24"/>
          <w:szCs w:val="24"/>
        </w:rPr>
        <w:t xml:space="preserve"> pracowników </w:t>
      </w:r>
      <w:r w:rsidR="007F39B4" w:rsidRPr="003A74F7">
        <w:rPr>
          <w:rFonts w:ascii="Arial" w:hAnsi="Arial" w:cs="Arial"/>
          <w:b/>
          <w:bCs/>
          <w:sz w:val="24"/>
          <w:szCs w:val="24"/>
        </w:rPr>
        <w:br/>
        <w:t xml:space="preserve"> </w:t>
      </w:r>
      <w:r w:rsidR="007F39B4" w:rsidRPr="003A74F7">
        <w:rPr>
          <w:rFonts w:ascii="Arial" w:hAnsi="Arial" w:cs="Arial"/>
          <w:b/>
          <w:bCs/>
          <w:sz w:val="24"/>
          <w:szCs w:val="24"/>
        </w:rPr>
        <w:tab/>
      </w:r>
      <w:r w:rsidR="003B1393" w:rsidRPr="003A74F7">
        <w:rPr>
          <w:rFonts w:ascii="Arial" w:hAnsi="Arial" w:cs="Arial"/>
          <w:b/>
          <w:bCs/>
          <w:sz w:val="24"/>
          <w:szCs w:val="24"/>
        </w:rPr>
        <w:t>związane z bezpośrednim</w:t>
      </w:r>
      <w:r w:rsidR="00EE6C7D" w:rsidRPr="003A74F7">
        <w:rPr>
          <w:rFonts w:ascii="Arial" w:hAnsi="Arial" w:cs="Arial"/>
          <w:b/>
          <w:bCs/>
          <w:sz w:val="24"/>
          <w:szCs w:val="24"/>
        </w:rPr>
        <w:t xml:space="preserve"> </w:t>
      </w:r>
      <w:r w:rsidR="0058357A" w:rsidRPr="003A74F7">
        <w:rPr>
          <w:rFonts w:ascii="Arial" w:hAnsi="Arial" w:cs="Arial"/>
          <w:b/>
          <w:bCs/>
          <w:sz w:val="24"/>
          <w:szCs w:val="24"/>
        </w:rPr>
        <w:t xml:space="preserve">(fizycznym) </w:t>
      </w:r>
      <w:r w:rsidR="003B1393" w:rsidRPr="003A74F7">
        <w:rPr>
          <w:rFonts w:ascii="Arial" w:hAnsi="Arial" w:cs="Arial"/>
          <w:b/>
          <w:bCs/>
          <w:sz w:val="24"/>
          <w:szCs w:val="24"/>
        </w:rPr>
        <w:t xml:space="preserve">wykonywaniem </w:t>
      </w:r>
      <w:r w:rsidR="00D420A1" w:rsidRPr="003A74F7">
        <w:rPr>
          <w:rFonts w:ascii="Arial" w:hAnsi="Arial" w:cs="Arial"/>
          <w:b/>
          <w:bCs/>
          <w:sz w:val="24"/>
          <w:szCs w:val="24"/>
        </w:rPr>
        <w:t>prac</w:t>
      </w:r>
      <w:r w:rsidR="00DA40B4" w:rsidRPr="003A74F7">
        <w:rPr>
          <w:rFonts w:ascii="Arial" w:hAnsi="Arial" w:cs="Arial"/>
          <w:b/>
          <w:bCs/>
          <w:sz w:val="24"/>
          <w:szCs w:val="24"/>
        </w:rPr>
        <w:t xml:space="preserve"> </w:t>
      </w:r>
      <w:r w:rsidR="00BE1694" w:rsidRPr="003A74F7">
        <w:rPr>
          <w:rFonts w:ascii="Arial" w:hAnsi="Arial" w:cs="Arial"/>
          <w:b/>
          <w:bCs/>
          <w:sz w:val="24"/>
          <w:szCs w:val="24"/>
        </w:rPr>
        <w:t xml:space="preserve">dotyczących </w:t>
      </w:r>
      <w:r w:rsidR="00BE1694" w:rsidRPr="003A74F7">
        <w:rPr>
          <w:rFonts w:ascii="Arial" w:hAnsi="Arial" w:cs="Arial"/>
          <w:b/>
          <w:bCs/>
          <w:sz w:val="24"/>
          <w:szCs w:val="24"/>
        </w:rPr>
        <w:br/>
        <w:t xml:space="preserve"> </w:t>
      </w:r>
      <w:r w:rsidR="00BE1694" w:rsidRPr="003A74F7">
        <w:rPr>
          <w:rFonts w:ascii="Arial" w:hAnsi="Arial" w:cs="Arial"/>
          <w:b/>
          <w:bCs/>
          <w:sz w:val="24"/>
          <w:szCs w:val="24"/>
        </w:rPr>
        <w:tab/>
      </w:r>
      <w:r w:rsidR="009044D6" w:rsidRPr="003A74F7">
        <w:rPr>
          <w:rFonts w:ascii="Arial" w:hAnsi="Arial" w:cs="Arial"/>
          <w:b/>
          <w:bCs/>
          <w:sz w:val="24"/>
          <w:szCs w:val="24"/>
        </w:rPr>
        <w:t>modernizacj</w:t>
      </w:r>
      <w:r w:rsidR="00DC0DDF" w:rsidRPr="003A74F7">
        <w:rPr>
          <w:rFonts w:ascii="Arial" w:hAnsi="Arial" w:cs="Arial"/>
          <w:b/>
          <w:bCs/>
          <w:sz w:val="24"/>
          <w:szCs w:val="24"/>
        </w:rPr>
        <w:t>i</w:t>
      </w:r>
      <w:r w:rsidR="009044D6" w:rsidRPr="003A74F7">
        <w:rPr>
          <w:rFonts w:ascii="Arial" w:hAnsi="Arial" w:cs="Arial"/>
          <w:b/>
          <w:bCs/>
          <w:sz w:val="24"/>
          <w:szCs w:val="24"/>
        </w:rPr>
        <w:t xml:space="preserve"> Sali konferencyjnej</w:t>
      </w:r>
      <w:r w:rsidR="006B6527" w:rsidRPr="003A74F7">
        <w:rPr>
          <w:rFonts w:ascii="Arial" w:hAnsi="Arial" w:cs="Arial"/>
          <w:b/>
          <w:bCs/>
          <w:sz w:val="24"/>
          <w:szCs w:val="24"/>
        </w:rPr>
        <w:t>, w tym robót towarzyszących.</w:t>
      </w:r>
    </w:p>
    <w:p w14:paraId="4AAFD21C" w14:textId="439D74C7" w:rsidR="00CF4F64" w:rsidRPr="003A74F7" w:rsidRDefault="00FE00DB" w:rsidP="003A74F7">
      <w:pPr>
        <w:pStyle w:val="Akapitzlist"/>
        <w:numPr>
          <w:ilvl w:val="0"/>
          <w:numId w:val="3"/>
        </w:numPr>
        <w:autoSpaceDE w:val="0"/>
        <w:adjustRightInd w:val="0"/>
        <w:spacing w:after="0"/>
        <w:ind w:left="357" w:right="-710" w:hanging="357"/>
        <w:rPr>
          <w:rFonts w:ascii="Arial" w:eastAsiaTheme="minorHAnsi" w:hAnsi="Arial" w:cs="Arial"/>
          <w:color w:val="000000"/>
          <w:sz w:val="24"/>
          <w:szCs w:val="24"/>
        </w:rPr>
      </w:pPr>
      <w:r w:rsidRPr="003A74F7">
        <w:rPr>
          <w:rFonts w:ascii="Arial" w:hAnsi="Arial" w:cs="Arial"/>
          <w:sz w:val="24"/>
          <w:szCs w:val="24"/>
        </w:rPr>
        <w:t xml:space="preserve">  </w:t>
      </w:r>
      <w:r w:rsidRPr="003A74F7">
        <w:rPr>
          <w:rFonts w:ascii="Arial" w:hAnsi="Arial" w:cs="Arial"/>
          <w:sz w:val="24"/>
          <w:szCs w:val="24"/>
        </w:rPr>
        <w:tab/>
      </w:r>
      <w:r w:rsidR="00CF4F64" w:rsidRPr="003A74F7">
        <w:rPr>
          <w:rFonts w:ascii="Arial" w:hAnsi="Arial" w:cs="Arial"/>
          <w:sz w:val="24"/>
          <w:szCs w:val="24"/>
        </w:rPr>
        <w:t>Zamawiający nie ingeruje w rodzaj umowy o pracę lub określony w niej wymiar</w:t>
      </w:r>
      <w:r w:rsidR="00FB7366" w:rsidRPr="003A74F7">
        <w:rPr>
          <w:rFonts w:ascii="Arial" w:hAnsi="Arial" w:cs="Arial"/>
          <w:sz w:val="24"/>
          <w:szCs w:val="24"/>
        </w:rPr>
        <w:t xml:space="preserve"> </w:t>
      </w:r>
      <w:r w:rsidR="00FB7366" w:rsidRPr="003A74F7">
        <w:rPr>
          <w:rFonts w:ascii="Arial" w:hAnsi="Arial" w:cs="Arial"/>
          <w:sz w:val="24"/>
          <w:szCs w:val="24"/>
        </w:rPr>
        <w:br/>
        <w:t xml:space="preserve"> </w:t>
      </w:r>
      <w:r w:rsidR="00FB7366" w:rsidRPr="003A74F7">
        <w:rPr>
          <w:rFonts w:ascii="Arial" w:hAnsi="Arial" w:cs="Arial"/>
          <w:sz w:val="24"/>
          <w:szCs w:val="24"/>
        </w:rPr>
        <w:tab/>
      </w:r>
      <w:r w:rsidR="00CF4F64" w:rsidRPr="003A74F7">
        <w:rPr>
          <w:rFonts w:ascii="Arial" w:hAnsi="Arial" w:cs="Arial"/>
          <w:sz w:val="24"/>
          <w:szCs w:val="24"/>
        </w:rPr>
        <w:t>czasu pracy, jednak wymiar czasu pracy musi być zgodny</w:t>
      </w:r>
      <w:r w:rsidRPr="003A74F7">
        <w:rPr>
          <w:rFonts w:ascii="Arial" w:hAnsi="Arial" w:cs="Arial"/>
          <w:sz w:val="24"/>
          <w:szCs w:val="24"/>
        </w:rPr>
        <w:t xml:space="preserve"> </w:t>
      </w:r>
      <w:r w:rsidR="00CF4F64" w:rsidRPr="003A74F7">
        <w:rPr>
          <w:rFonts w:ascii="Arial" w:hAnsi="Arial" w:cs="Arial"/>
          <w:sz w:val="24"/>
          <w:szCs w:val="24"/>
        </w:rPr>
        <w:t xml:space="preserve">z faktycznym zakresem </w:t>
      </w:r>
      <w:r w:rsidR="00FB7366" w:rsidRPr="003A74F7">
        <w:rPr>
          <w:rFonts w:ascii="Arial" w:hAnsi="Arial" w:cs="Arial"/>
          <w:sz w:val="24"/>
          <w:szCs w:val="24"/>
        </w:rPr>
        <w:br/>
        <w:t xml:space="preserve"> </w:t>
      </w:r>
      <w:r w:rsidR="00FB7366" w:rsidRPr="003A74F7">
        <w:rPr>
          <w:rFonts w:ascii="Arial" w:hAnsi="Arial" w:cs="Arial"/>
          <w:sz w:val="24"/>
          <w:szCs w:val="24"/>
        </w:rPr>
        <w:tab/>
      </w:r>
      <w:r w:rsidR="00CF4F64" w:rsidRPr="003A74F7">
        <w:rPr>
          <w:rFonts w:ascii="Arial" w:hAnsi="Arial" w:cs="Arial"/>
          <w:sz w:val="24"/>
          <w:szCs w:val="24"/>
        </w:rPr>
        <w:t xml:space="preserve">wykonywania przez osobę zatrudnioną czynności przy realizacji </w:t>
      </w:r>
      <w:r w:rsidRPr="003A74F7">
        <w:rPr>
          <w:rFonts w:ascii="Arial" w:hAnsi="Arial" w:cs="Arial"/>
          <w:sz w:val="24"/>
          <w:szCs w:val="24"/>
        </w:rPr>
        <w:t>zamówienia</w:t>
      </w:r>
      <w:r w:rsidR="00CF4F64" w:rsidRPr="003A74F7">
        <w:rPr>
          <w:rFonts w:ascii="Arial" w:hAnsi="Arial" w:cs="Arial"/>
          <w:sz w:val="24"/>
          <w:szCs w:val="24"/>
        </w:rPr>
        <w:t xml:space="preserve">. </w:t>
      </w:r>
      <w:r w:rsidR="00FB7366" w:rsidRPr="003A74F7">
        <w:rPr>
          <w:rFonts w:ascii="Arial" w:hAnsi="Arial" w:cs="Arial"/>
          <w:sz w:val="24"/>
          <w:szCs w:val="24"/>
        </w:rPr>
        <w:br/>
        <w:t xml:space="preserve"> </w:t>
      </w:r>
      <w:r w:rsidR="00FB7366" w:rsidRPr="003A74F7">
        <w:rPr>
          <w:rFonts w:ascii="Arial" w:hAnsi="Arial" w:cs="Arial"/>
          <w:sz w:val="24"/>
          <w:szCs w:val="24"/>
        </w:rPr>
        <w:tab/>
      </w:r>
      <w:r w:rsidR="004C3F76" w:rsidRPr="003A74F7">
        <w:rPr>
          <w:rFonts w:ascii="Arial" w:hAnsi="Arial" w:cs="Arial"/>
          <w:sz w:val="24"/>
          <w:szCs w:val="24"/>
        </w:rPr>
        <w:t xml:space="preserve">Osoby(-a) te </w:t>
      </w:r>
      <w:r w:rsidR="004C3F76" w:rsidRPr="003A74F7">
        <w:rPr>
          <w:rFonts w:ascii="Arial" w:hAnsi="Arial" w:cs="Arial"/>
          <w:bCs/>
          <w:sz w:val="24"/>
          <w:szCs w:val="24"/>
        </w:rPr>
        <w:t xml:space="preserve">muszą być zatrudnione przez </w:t>
      </w:r>
      <w:r w:rsidR="00EF52A8" w:rsidRPr="003A74F7">
        <w:rPr>
          <w:rFonts w:ascii="Arial" w:hAnsi="Arial" w:cs="Arial"/>
          <w:bCs/>
          <w:sz w:val="24"/>
          <w:szCs w:val="24"/>
        </w:rPr>
        <w:t>W</w:t>
      </w:r>
      <w:r w:rsidR="004C3F76" w:rsidRPr="003A74F7">
        <w:rPr>
          <w:rFonts w:ascii="Arial" w:hAnsi="Arial" w:cs="Arial"/>
          <w:bCs/>
          <w:sz w:val="24"/>
          <w:szCs w:val="24"/>
        </w:rPr>
        <w:t xml:space="preserve">ykonawcę </w:t>
      </w:r>
      <w:r w:rsidR="004C3F76" w:rsidRPr="003A74F7">
        <w:rPr>
          <w:rFonts w:ascii="Arial" w:eastAsiaTheme="minorHAnsi" w:hAnsi="Arial" w:cs="Arial"/>
          <w:color w:val="000000"/>
          <w:sz w:val="24"/>
          <w:szCs w:val="24"/>
        </w:rPr>
        <w:t xml:space="preserve">lub </w:t>
      </w:r>
      <w:r w:rsidR="00EF52A8" w:rsidRPr="003A74F7">
        <w:rPr>
          <w:rFonts w:ascii="Arial" w:eastAsiaTheme="minorHAnsi" w:hAnsi="Arial" w:cs="Arial"/>
          <w:color w:val="000000"/>
          <w:sz w:val="24"/>
          <w:szCs w:val="24"/>
        </w:rPr>
        <w:t>P</w:t>
      </w:r>
      <w:r w:rsidR="004C3F76" w:rsidRPr="003A74F7">
        <w:rPr>
          <w:rFonts w:ascii="Arial" w:eastAsiaTheme="minorHAnsi" w:hAnsi="Arial" w:cs="Arial"/>
          <w:color w:val="000000"/>
          <w:sz w:val="24"/>
          <w:szCs w:val="24"/>
        </w:rPr>
        <w:t xml:space="preserve">odwykonawcę na </w:t>
      </w:r>
      <w:r w:rsidR="00FB7366" w:rsidRPr="003A74F7">
        <w:rPr>
          <w:rFonts w:ascii="Arial" w:eastAsiaTheme="minorHAnsi" w:hAnsi="Arial" w:cs="Arial"/>
          <w:color w:val="000000"/>
          <w:sz w:val="24"/>
          <w:szCs w:val="24"/>
        </w:rPr>
        <w:br/>
        <w:t xml:space="preserve"> </w:t>
      </w:r>
      <w:r w:rsidR="00FB7366" w:rsidRPr="003A74F7">
        <w:rPr>
          <w:rFonts w:ascii="Arial" w:eastAsiaTheme="minorHAnsi" w:hAnsi="Arial" w:cs="Arial"/>
          <w:color w:val="000000"/>
          <w:sz w:val="24"/>
          <w:szCs w:val="24"/>
        </w:rPr>
        <w:tab/>
      </w:r>
      <w:r w:rsidR="004C3F76" w:rsidRPr="003A74F7">
        <w:rPr>
          <w:rFonts w:ascii="Arial" w:eastAsiaTheme="minorHAnsi" w:hAnsi="Arial" w:cs="Arial"/>
          <w:color w:val="000000"/>
          <w:sz w:val="24"/>
          <w:szCs w:val="24"/>
        </w:rPr>
        <w:t xml:space="preserve">podstawie stosunku pracy </w:t>
      </w:r>
      <w:r w:rsidR="004C3F76" w:rsidRPr="003A74F7">
        <w:rPr>
          <w:rFonts w:ascii="Arial" w:hAnsi="Arial" w:cs="Arial"/>
          <w:bCs/>
          <w:sz w:val="24"/>
          <w:szCs w:val="24"/>
        </w:rPr>
        <w:t>przez cały okres wykonywania zamówienia.</w:t>
      </w:r>
      <w:r w:rsidR="00D01263" w:rsidRPr="003A74F7">
        <w:rPr>
          <w:rFonts w:ascii="Arial" w:hAnsi="Arial" w:cs="Arial"/>
          <w:sz w:val="24"/>
          <w:szCs w:val="24"/>
        </w:rPr>
        <w:t xml:space="preserve"> </w:t>
      </w:r>
      <w:r w:rsidR="004C3F76" w:rsidRPr="003A74F7">
        <w:rPr>
          <w:rFonts w:ascii="Arial" w:hAnsi="Arial" w:cs="Arial"/>
          <w:bCs/>
          <w:sz w:val="24"/>
          <w:szCs w:val="24"/>
        </w:rPr>
        <w:t>W</w:t>
      </w:r>
      <w:r w:rsidR="00CF4F64" w:rsidRPr="003A74F7">
        <w:rPr>
          <w:rFonts w:ascii="Arial" w:hAnsi="Arial" w:cs="Arial"/>
          <w:bCs/>
          <w:sz w:val="24"/>
          <w:szCs w:val="24"/>
        </w:rPr>
        <w:t xml:space="preserve">arunek </w:t>
      </w:r>
      <w:r w:rsidR="00FB7366" w:rsidRPr="003A74F7">
        <w:rPr>
          <w:rFonts w:ascii="Arial" w:hAnsi="Arial" w:cs="Arial"/>
          <w:bCs/>
          <w:sz w:val="24"/>
          <w:szCs w:val="24"/>
        </w:rPr>
        <w:br/>
        <w:t xml:space="preserve"> </w:t>
      </w:r>
      <w:r w:rsidR="00FB7366" w:rsidRPr="003A74F7">
        <w:rPr>
          <w:rFonts w:ascii="Arial" w:hAnsi="Arial" w:cs="Arial"/>
          <w:bCs/>
          <w:sz w:val="24"/>
          <w:szCs w:val="24"/>
        </w:rPr>
        <w:tab/>
      </w:r>
      <w:r w:rsidR="004C3F76" w:rsidRPr="003A74F7">
        <w:rPr>
          <w:rFonts w:ascii="Arial" w:hAnsi="Arial" w:cs="Arial"/>
          <w:bCs/>
          <w:sz w:val="24"/>
          <w:szCs w:val="24"/>
        </w:rPr>
        <w:t xml:space="preserve">zatrudnienia na podstawie stosunku pracy </w:t>
      </w:r>
      <w:r w:rsidR="00CF4F64" w:rsidRPr="003A74F7">
        <w:rPr>
          <w:rFonts w:ascii="Arial" w:hAnsi="Arial" w:cs="Arial"/>
          <w:bCs/>
          <w:sz w:val="24"/>
          <w:szCs w:val="24"/>
        </w:rPr>
        <w:t xml:space="preserve">zostanie spełniony poprzez zatrudnienie </w:t>
      </w:r>
      <w:r w:rsidR="00FB7366" w:rsidRPr="003A74F7">
        <w:rPr>
          <w:rFonts w:ascii="Arial" w:hAnsi="Arial" w:cs="Arial"/>
          <w:bCs/>
          <w:sz w:val="24"/>
          <w:szCs w:val="24"/>
        </w:rPr>
        <w:br/>
        <w:t xml:space="preserve"> </w:t>
      </w:r>
      <w:r w:rsidR="00FB7366" w:rsidRPr="003A74F7">
        <w:rPr>
          <w:rFonts w:ascii="Arial" w:hAnsi="Arial" w:cs="Arial"/>
          <w:bCs/>
          <w:sz w:val="24"/>
          <w:szCs w:val="24"/>
        </w:rPr>
        <w:tab/>
      </w:r>
      <w:r w:rsidR="00CF4F64" w:rsidRPr="003A74F7">
        <w:rPr>
          <w:rFonts w:ascii="Arial" w:hAnsi="Arial" w:cs="Arial"/>
          <w:bCs/>
          <w:sz w:val="24"/>
          <w:szCs w:val="24"/>
        </w:rPr>
        <w:t xml:space="preserve">nowych pracowników lub wyznaczenie do realizacji zamówienia zatrudnionych już </w:t>
      </w:r>
      <w:r w:rsidR="00FB7366" w:rsidRPr="003A74F7">
        <w:rPr>
          <w:rFonts w:ascii="Arial" w:hAnsi="Arial" w:cs="Arial"/>
          <w:bCs/>
          <w:sz w:val="24"/>
          <w:szCs w:val="24"/>
        </w:rPr>
        <w:br/>
        <w:t xml:space="preserve"> </w:t>
      </w:r>
      <w:r w:rsidR="00FB7366" w:rsidRPr="003A74F7">
        <w:rPr>
          <w:rFonts w:ascii="Arial" w:hAnsi="Arial" w:cs="Arial"/>
          <w:bCs/>
          <w:sz w:val="24"/>
          <w:szCs w:val="24"/>
        </w:rPr>
        <w:tab/>
      </w:r>
      <w:r w:rsidR="00CF4F64" w:rsidRPr="003A74F7">
        <w:rPr>
          <w:rFonts w:ascii="Arial" w:hAnsi="Arial" w:cs="Arial"/>
          <w:bCs/>
          <w:sz w:val="24"/>
          <w:szCs w:val="24"/>
        </w:rPr>
        <w:t xml:space="preserve">pracowników u Wykonawcy lub Podwykonawcy. </w:t>
      </w:r>
      <w:bookmarkStart w:id="2" w:name="_Hlk64307594"/>
      <w:r w:rsidR="00CF4F64" w:rsidRPr="003A74F7">
        <w:rPr>
          <w:rFonts w:ascii="Arial" w:hAnsi="Arial" w:cs="Arial"/>
          <w:bCs/>
          <w:sz w:val="24"/>
          <w:szCs w:val="24"/>
        </w:rPr>
        <w:t xml:space="preserve">Warunek nie dotyczy przypadku, </w:t>
      </w:r>
      <w:r w:rsidR="00FB7366" w:rsidRPr="003A74F7">
        <w:rPr>
          <w:rFonts w:ascii="Arial" w:hAnsi="Arial" w:cs="Arial"/>
          <w:bCs/>
          <w:sz w:val="24"/>
          <w:szCs w:val="24"/>
        </w:rPr>
        <w:br/>
        <w:t xml:space="preserve"> </w:t>
      </w:r>
      <w:r w:rsidR="00FB7366" w:rsidRPr="003A74F7">
        <w:rPr>
          <w:rFonts w:ascii="Arial" w:hAnsi="Arial" w:cs="Arial"/>
          <w:bCs/>
          <w:sz w:val="24"/>
          <w:szCs w:val="24"/>
        </w:rPr>
        <w:tab/>
      </w:r>
      <w:r w:rsidR="00CF4F64" w:rsidRPr="003A74F7">
        <w:rPr>
          <w:rFonts w:ascii="Arial" w:hAnsi="Arial" w:cs="Arial"/>
          <w:bCs/>
          <w:sz w:val="24"/>
          <w:szCs w:val="24"/>
        </w:rPr>
        <w:t xml:space="preserve">w którym wspólnicy spółki osobowej/osoby fizyczne prowadzące działalność </w:t>
      </w:r>
      <w:r w:rsidR="00FB7366" w:rsidRPr="003A74F7">
        <w:rPr>
          <w:rFonts w:ascii="Arial" w:hAnsi="Arial" w:cs="Arial"/>
          <w:bCs/>
          <w:sz w:val="24"/>
          <w:szCs w:val="24"/>
        </w:rPr>
        <w:br/>
        <w:t xml:space="preserve"> </w:t>
      </w:r>
      <w:r w:rsidR="00FB7366" w:rsidRPr="003A74F7">
        <w:rPr>
          <w:rFonts w:ascii="Arial" w:hAnsi="Arial" w:cs="Arial"/>
          <w:bCs/>
          <w:sz w:val="24"/>
          <w:szCs w:val="24"/>
        </w:rPr>
        <w:tab/>
      </w:r>
      <w:r w:rsidR="00CF4F64" w:rsidRPr="003A74F7">
        <w:rPr>
          <w:rFonts w:ascii="Arial" w:hAnsi="Arial" w:cs="Arial"/>
          <w:bCs/>
          <w:sz w:val="24"/>
          <w:szCs w:val="24"/>
        </w:rPr>
        <w:t xml:space="preserve">gospodarczą będą samodzielnie świadczyli pracę w zakresie </w:t>
      </w:r>
      <w:r w:rsidR="00B16AF0" w:rsidRPr="003A74F7">
        <w:rPr>
          <w:rFonts w:ascii="Arial" w:eastAsiaTheme="minorHAnsi" w:hAnsi="Arial" w:cs="Arial"/>
          <w:color w:val="000000"/>
          <w:sz w:val="24"/>
          <w:szCs w:val="24"/>
        </w:rPr>
        <w:t xml:space="preserve">wskazanych przez </w:t>
      </w:r>
      <w:r w:rsidR="00FB7366" w:rsidRPr="003A74F7">
        <w:rPr>
          <w:rFonts w:ascii="Arial" w:eastAsiaTheme="minorHAnsi" w:hAnsi="Arial" w:cs="Arial"/>
          <w:color w:val="000000"/>
          <w:sz w:val="24"/>
          <w:szCs w:val="24"/>
        </w:rPr>
        <w:br/>
        <w:t xml:space="preserve"> </w:t>
      </w:r>
      <w:r w:rsidR="00FB7366" w:rsidRPr="003A74F7">
        <w:rPr>
          <w:rFonts w:ascii="Arial" w:eastAsiaTheme="minorHAnsi" w:hAnsi="Arial" w:cs="Arial"/>
          <w:color w:val="000000"/>
          <w:sz w:val="24"/>
          <w:szCs w:val="24"/>
        </w:rPr>
        <w:tab/>
      </w:r>
      <w:r w:rsidR="00EF52A8" w:rsidRPr="003A74F7">
        <w:rPr>
          <w:rFonts w:ascii="Arial" w:eastAsiaTheme="minorHAnsi" w:hAnsi="Arial" w:cs="Arial"/>
          <w:color w:val="000000"/>
          <w:sz w:val="24"/>
          <w:szCs w:val="24"/>
        </w:rPr>
        <w:t>Z</w:t>
      </w:r>
      <w:r w:rsidR="00B16AF0" w:rsidRPr="003A74F7">
        <w:rPr>
          <w:rFonts w:ascii="Arial" w:eastAsiaTheme="minorHAnsi" w:hAnsi="Arial" w:cs="Arial"/>
          <w:color w:val="000000"/>
          <w:sz w:val="24"/>
          <w:szCs w:val="24"/>
        </w:rPr>
        <w:t xml:space="preserve">amawiającego </w:t>
      </w:r>
      <w:r w:rsidR="00CF4F64" w:rsidRPr="003A74F7">
        <w:rPr>
          <w:rFonts w:ascii="Arial" w:hAnsi="Arial" w:cs="Arial"/>
          <w:bCs/>
          <w:sz w:val="24"/>
          <w:szCs w:val="24"/>
        </w:rPr>
        <w:t>czynności</w:t>
      </w:r>
      <w:r w:rsidR="00B16AF0" w:rsidRPr="003A74F7">
        <w:rPr>
          <w:rFonts w:ascii="Arial" w:hAnsi="Arial" w:cs="Arial"/>
          <w:bCs/>
          <w:sz w:val="24"/>
          <w:szCs w:val="24"/>
        </w:rPr>
        <w:t>.</w:t>
      </w:r>
    </w:p>
    <w:bookmarkEnd w:id="2"/>
    <w:p w14:paraId="29C32A8D" w14:textId="5EFA1F0B" w:rsidR="00D83C00" w:rsidRPr="003A74F7" w:rsidRDefault="00FE00DB" w:rsidP="003A74F7">
      <w:pPr>
        <w:numPr>
          <w:ilvl w:val="0"/>
          <w:numId w:val="3"/>
        </w:numPr>
        <w:autoSpaceDN/>
        <w:spacing w:line="276" w:lineRule="auto"/>
        <w:ind w:right="-710"/>
        <w:rPr>
          <w:rFonts w:ascii="Arial" w:hAnsi="Arial" w:cs="Arial"/>
        </w:rPr>
      </w:pPr>
      <w:r w:rsidRPr="003A74F7">
        <w:rPr>
          <w:rFonts w:ascii="Arial" w:hAnsi="Arial" w:cs="Arial"/>
        </w:rPr>
        <w:t xml:space="preserve"> </w:t>
      </w:r>
      <w:r w:rsidRPr="003A74F7">
        <w:rPr>
          <w:rFonts w:ascii="Arial" w:hAnsi="Arial" w:cs="Arial"/>
        </w:rPr>
        <w:tab/>
      </w:r>
      <w:r w:rsidR="00CF4F64" w:rsidRPr="003A74F7">
        <w:rPr>
          <w:rFonts w:ascii="Arial" w:hAnsi="Arial" w:cs="Arial"/>
        </w:rPr>
        <w:t xml:space="preserve">Wykonawca zobowiązany jest do zapewnienia, aby </w:t>
      </w:r>
      <w:r w:rsidR="00221C66" w:rsidRPr="003A74F7">
        <w:rPr>
          <w:rFonts w:ascii="Arial" w:hAnsi="Arial" w:cs="Arial"/>
        </w:rPr>
        <w:t>P</w:t>
      </w:r>
      <w:r w:rsidR="00CF4F64" w:rsidRPr="003A74F7">
        <w:rPr>
          <w:rFonts w:ascii="Arial" w:hAnsi="Arial" w:cs="Arial"/>
        </w:rPr>
        <w:t>odwykonawca również</w:t>
      </w:r>
      <w:r w:rsidR="00FB7366" w:rsidRPr="003A74F7">
        <w:rPr>
          <w:rFonts w:ascii="Arial" w:hAnsi="Arial" w:cs="Arial"/>
        </w:rPr>
        <w:t xml:space="preserve"> </w:t>
      </w:r>
      <w:r w:rsidR="00FB7366" w:rsidRPr="003A74F7">
        <w:rPr>
          <w:rFonts w:ascii="Arial" w:hAnsi="Arial" w:cs="Arial"/>
        </w:rPr>
        <w:br/>
        <w:t xml:space="preserve"> </w:t>
      </w:r>
      <w:r w:rsidR="00FB7366" w:rsidRPr="003A74F7">
        <w:rPr>
          <w:rFonts w:ascii="Arial" w:hAnsi="Arial" w:cs="Arial"/>
        </w:rPr>
        <w:tab/>
      </w:r>
      <w:r w:rsidR="00CF4F64" w:rsidRPr="003A74F7">
        <w:rPr>
          <w:rFonts w:ascii="Arial" w:hAnsi="Arial" w:cs="Arial"/>
        </w:rPr>
        <w:t>stosował się do zapisu,</w:t>
      </w:r>
      <w:r w:rsidR="00132FAF" w:rsidRPr="003A74F7">
        <w:rPr>
          <w:rFonts w:ascii="Arial" w:hAnsi="Arial" w:cs="Arial"/>
        </w:rPr>
        <w:t xml:space="preserve"> </w:t>
      </w:r>
      <w:r w:rsidR="00CF4F64" w:rsidRPr="003A74F7">
        <w:rPr>
          <w:rFonts w:ascii="Arial" w:hAnsi="Arial" w:cs="Arial"/>
        </w:rPr>
        <w:t>o którym mowa w §</w:t>
      </w:r>
      <w:r w:rsidR="00C67938" w:rsidRPr="003A74F7">
        <w:rPr>
          <w:rFonts w:ascii="Arial" w:hAnsi="Arial" w:cs="Arial"/>
        </w:rPr>
        <w:t xml:space="preserve">3 </w:t>
      </w:r>
      <w:r w:rsidR="00CF4F64" w:rsidRPr="003A74F7">
        <w:rPr>
          <w:rFonts w:ascii="Arial" w:hAnsi="Arial" w:cs="Arial"/>
        </w:rPr>
        <w:t xml:space="preserve">ust. </w:t>
      </w:r>
      <w:r w:rsidR="00B16AF0" w:rsidRPr="003A74F7">
        <w:rPr>
          <w:rFonts w:ascii="Arial" w:hAnsi="Arial" w:cs="Arial"/>
        </w:rPr>
        <w:t>1</w:t>
      </w:r>
      <w:r w:rsidRPr="003A74F7">
        <w:rPr>
          <w:rFonts w:ascii="Arial" w:hAnsi="Arial" w:cs="Arial"/>
        </w:rPr>
        <w:t xml:space="preserve"> i 2</w:t>
      </w:r>
      <w:r w:rsidR="00CF4F64" w:rsidRPr="003A74F7">
        <w:rPr>
          <w:rFonts w:ascii="Arial" w:hAnsi="Arial" w:cs="Arial"/>
        </w:rPr>
        <w:t xml:space="preserve">. Z tytułu niespełnienia </w:t>
      </w:r>
      <w:r w:rsidR="00132FAF" w:rsidRPr="003A74F7">
        <w:rPr>
          <w:rFonts w:ascii="Arial" w:hAnsi="Arial" w:cs="Arial"/>
        </w:rPr>
        <w:br/>
        <w:t xml:space="preserve"> </w:t>
      </w:r>
      <w:r w:rsidR="00132FAF" w:rsidRPr="003A74F7">
        <w:rPr>
          <w:rFonts w:ascii="Arial" w:hAnsi="Arial" w:cs="Arial"/>
        </w:rPr>
        <w:tab/>
      </w:r>
      <w:r w:rsidR="00CF4F64" w:rsidRPr="003A74F7">
        <w:rPr>
          <w:rFonts w:ascii="Arial" w:hAnsi="Arial" w:cs="Arial"/>
        </w:rPr>
        <w:t xml:space="preserve">przez </w:t>
      </w:r>
      <w:r w:rsidR="00221C66" w:rsidRPr="003A74F7">
        <w:rPr>
          <w:rFonts w:ascii="Arial" w:hAnsi="Arial" w:cs="Arial"/>
        </w:rPr>
        <w:t>P</w:t>
      </w:r>
      <w:r w:rsidR="00CF4F64" w:rsidRPr="003A74F7">
        <w:rPr>
          <w:rFonts w:ascii="Arial" w:hAnsi="Arial" w:cs="Arial"/>
        </w:rPr>
        <w:t>odwykonawcę wymogu zatrudnienia na</w:t>
      </w:r>
      <w:r w:rsidR="00132FAF" w:rsidRPr="003A74F7">
        <w:rPr>
          <w:rFonts w:ascii="Arial" w:hAnsi="Arial" w:cs="Arial"/>
        </w:rPr>
        <w:t xml:space="preserve"> </w:t>
      </w:r>
      <w:r w:rsidR="00CF4F64" w:rsidRPr="003A74F7">
        <w:rPr>
          <w:rFonts w:ascii="Arial" w:hAnsi="Arial" w:cs="Arial"/>
        </w:rPr>
        <w:t xml:space="preserve">podstawie </w:t>
      </w:r>
      <w:r w:rsidRPr="003A74F7">
        <w:rPr>
          <w:rFonts w:ascii="Arial" w:hAnsi="Arial" w:cs="Arial"/>
        </w:rPr>
        <w:t xml:space="preserve">stosunku pracy </w:t>
      </w:r>
      <w:r w:rsidR="00132FAF" w:rsidRPr="003A74F7">
        <w:rPr>
          <w:rFonts w:ascii="Arial" w:hAnsi="Arial" w:cs="Arial"/>
        </w:rPr>
        <w:br/>
        <w:t xml:space="preserve"> </w:t>
      </w:r>
      <w:r w:rsidR="00132FAF" w:rsidRPr="003A74F7">
        <w:rPr>
          <w:rFonts w:ascii="Arial" w:hAnsi="Arial" w:cs="Arial"/>
        </w:rPr>
        <w:tab/>
      </w:r>
      <w:r w:rsidR="00CF4F64" w:rsidRPr="003A74F7">
        <w:rPr>
          <w:rFonts w:ascii="Arial" w:hAnsi="Arial" w:cs="Arial"/>
        </w:rPr>
        <w:t xml:space="preserve">odpowiedzialność ponosi Wykonawca. </w:t>
      </w:r>
    </w:p>
    <w:p w14:paraId="4A72C140" w14:textId="2813348D" w:rsidR="00921857" w:rsidRPr="003A74F7" w:rsidRDefault="00093E97" w:rsidP="003A74F7">
      <w:pPr>
        <w:numPr>
          <w:ilvl w:val="0"/>
          <w:numId w:val="3"/>
        </w:numPr>
        <w:autoSpaceDN/>
        <w:spacing w:line="276" w:lineRule="auto"/>
        <w:ind w:right="-710"/>
        <w:rPr>
          <w:rFonts w:ascii="Arial" w:hAnsi="Arial" w:cs="Arial"/>
        </w:rPr>
      </w:pPr>
      <w:r w:rsidRPr="003A74F7">
        <w:rPr>
          <w:rFonts w:ascii="Arial" w:hAnsi="Arial" w:cs="Arial"/>
          <w:bCs/>
        </w:rPr>
        <w:t xml:space="preserve"> </w:t>
      </w:r>
      <w:r w:rsidRPr="003A74F7">
        <w:rPr>
          <w:rFonts w:ascii="Arial" w:hAnsi="Arial" w:cs="Arial"/>
          <w:bCs/>
        </w:rPr>
        <w:tab/>
      </w:r>
      <w:r w:rsidR="00CF4F64" w:rsidRPr="003A74F7">
        <w:rPr>
          <w:rFonts w:ascii="Arial" w:hAnsi="Arial" w:cs="Arial"/>
          <w:bCs/>
        </w:rPr>
        <w:t>W trakcie realizacji zamówienia Zamawiający lub osoby przez niego</w:t>
      </w:r>
      <w:r w:rsidR="00132FAF" w:rsidRPr="003A74F7">
        <w:rPr>
          <w:rFonts w:ascii="Arial" w:hAnsi="Arial" w:cs="Arial"/>
          <w:bCs/>
        </w:rPr>
        <w:t xml:space="preserve"> </w:t>
      </w:r>
      <w:r w:rsidR="00CF4F64" w:rsidRPr="003A74F7">
        <w:rPr>
          <w:rFonts w:ascii="Arial" w:hAnsi="Arial" w:cs="Arial"/>
          <w:bCs/>
        </w:rPr>
        <w:t xml:space="preserve">upoważnione </w:t>
      </w:r>
      <w:r w:rsidR="00DA7CB3" w:rsidRPr="003A74F7">
        <w:rPr>
          <w:rFonts w:ascii="Arial" w:hAnsi="Arial" w:cs="Arial"/>
          <w:bCs/>
        </w:rPr>
        <w:br/>
        <w:t xml:space="preserve"> </w:t>
      </w:r>
      <w:r w:rsidR="00DA7CB3" w:rsidRPr="003A74F7">
        <w:rPr>
          <w:rFonts w:ascii="Arial" w:hAnsi="Arial" w:cs="Arial"/>
          <w:bCs/>
        </w:rPr>
        <w:tab/>
      </w:r>
      <w:r w:rsidR="00CF4F64" w:rsidRPr="003A74F7">
        <w:rPr>
          <w:rFonts w:ascii="Arial" w:hAnsi="Arial" w:cs="Arial"/>
          <w:bCs/>
        </w:rPr>
        <w:t>uprawnione są</w:t>
      </w:r>
      <w:r w:rsidRPr="003A74F7">
        <w:rPr>
          <w:rFonts w:ascii="Arial" w:hAnsi="Arial" w:cs="Arial"/>
          <w:bCs/>
        </w:rPr>
        <w:t xml:space="preserve"> </w:t>
      </w:r>
      <w:r w:rsidR="00CF4F64" w:rsidRPr="003A74F7">
        <w:rPr>
          <w:rFonts w:ascii="Arial" w:hAnsi="Arial" w:cs="Arial"/>
          <w:bCs/>
        </w:rPr>
        <w:t xml:space="preserve">do wykonania czynności kontrolnych wobec Wykonawcy odnośnie </w:t>
      </w:r>
      <w:r w:rsidR="00DA7CB3" w:rsidRPr="003A74F7">
        <w:rPr>
          <w:rFonts w:ascii="Arial" w:hAnsi="Arial" w:cs="Arial"/>
          <w:bCs/>
        </w:rPr>
        <w:br/>
        <w:t xml:space="preserve"> </w:t>
      </w:r>
      <w:r w:rsidR="00DA7CB3" w:rsidRPr="003A74F7">
        <w:rPr>
          <w:rFonts w:ascii="Arial" w:hAnsi="Arial" w:cs="Arial"/>
          <w:bCs/>
        </w:rPr>
        <w:tab/>
      </w:r>
      <w:r w:rsidR="00CF4F64" w:rsidRPr="003A74F7">
        <w:rPr>
          <w:rFonts w:ascii="Arial" w:hAnsi="Arial" w:cs="Arial"/>
          <w:bCs/>
        </w:rPr>
        <w:t>spełniania przez Wykonawcę wymogu</w:t>
      </w:r>
      <w:r w:rsidR="00132FAF" w:rsidRPr="003A74F7">
        <w:rPr>
          <w:rFonts w:ascii="Arial" w:hAnsi="Arial" w:cs="Arial"/>
          <w:bCs/>
        </w:rPr>
        <w:t xml:space="preserve"> </w:t>
      </w:r>
      <w:r w:rsidR="00CF4F64" w:rsidRPr="003A74F7">
        <w:rPr>
          <w:rFonts w:ascii="Arial" w:hAnsi="Arial" w:cs="Arial"/>
          <w:bCs/>
        </w:rPr>
        <w:t xml:space="preserve">zatrudnienia na podstawie </w:t>
      </w:r>
      <w:r w:rsidRPr="003A74F7">
        <w:rPr>
          <w:rFonts w:ascii="Arial" w:hAnsi="Arial" w:cs="Arial"/>
          <w:bCs/>
        </w:rPr>
        <w:t xml:space="preserve">stosunku pracy </w:t>
      </w:r>
      <w:r w:rsidR="00DA7CB3" w:rsidRPr="003A74F7">
        <w:rPr>
          <w:rFonts w:ascii="Arial" w:hAnsi="Arial" w:cs="Arial"/>
          <w:bCs/>
        </w:rPr>
        <w:br/>
        <w:t xml:space="preserve"> </w:t>
      </w:r>
      <w:r w:rsidR="00DA7CB3" w:rsidRPr="003A74F7">
        <w:rPr>
          <w:rFonts w:ascii="Arial" w:hAnsi="Arial" w:cs="Arial"/>
          <w:bCs/>
        </w:rPr>
        <w:tab/>
      </w:r>
      <w:r w:rsidR="00CF4F64" w:rsidRPr="003A74F7">
        <w:rPr>
          <w:rFonts w:ascii="Arial" w:hAnsi="Arial" w:cs="Arial"/>
          <w:bCs/>
        </w:rPr>
        <w:t xml:space="preserve">osób wykonujących </w:t>
      </w:r>
      <w:r w:rsidR="00D83C00" w:rsidRPr="003A74F7">
        <w:rPr>
          <w:rFonts w:ascii="Arial" w:hAnsi="Arial" w:cs="Arial"/>
          <w:bCs/>
        </w:rPr>
        <w:t xml:space="preserve">czynności </w:t>
      </w:r>
      <w:r w:rsidR="00CF4F64" w:rsidRPr="003A74F7">
        <w:rPr>
          <w:rFonts w:ascii="Arial" w:hAnsi="Arial" w:cs="Arial"/>
          <w:bCs/>
        </w:rPr>
        <w:t xml:space="preserve">objęte przedmiotem </w:t>
      </w:r>
      <w:r w:rsidRPr="003A74F7">
        <w:rPr>
          <w:rFonts w:ascii="Arial" w:hAnsi="Arial" w:cs="Arial"/>
          <w:bCs/>
        </w:rPr>
        <w:t xml:space="preserve">niniejszej </w:t>
      </w:r>
      <w:r w:rsidR="00CF4F64" w:rsidRPr="003A74F7">
        <w:rPr>
          <w:rFonts w:ascii="Arial" w:hAnsi="Arial" w:cs="Arial"/>
          <w:bCs/>
        </w:rPr>
        <w:t>umowy</w:t>
      </w:r>
      <w:r w:rsidRPr="003A74F7">
        <w:rPr>
          <w:rFonts w:ascii="Arial" w:hAnsi="Arial" w:cs="Arial"/>
          <w:bCs/>
        </w:rPr>
        <w:t xml:space="preserve">, w zakresie </w:t>
      </w:r>
      <w:r w:rsidR="00DA7CB3" w:rsidRPr="003A74F7">
        <w:rPr>
          <w:rFonts w:ascii="Arial" w:hAnsi="Arial" w:cs="Arial"/>
          <w:bCs/>
        </w:rPr>
        <w:br/>
        <w:t xml:space="preserve"> </w:t>
      </w:r>
      <w:r w:rsidR="00DA7CB3" w:rsidRPr="003A74F7">
        <w:rPr>
          <w:rFonts w:ascii="Arial" w:hAnsi="Arial" w:cs="Arial"/>
          <w:bCs/>
        </w:rPr>
        <w:tab/>
      </w:r>
      <w:r w:rsidRPr="003A74F7">
        <w:rPr>
          <w:rFonts w:ascii="Arial" w:hAnsi="Arial" w:cs="Arial"/>
          <w:bCs/>
        </w:rPr>
        <w:t>wskazany</w:t>
      </w:r>
      <w:r w:rsidR="00D83C00" w:rsidRPr="003A74F7">
        <w:rPr>
          <w:rFonts w:ascii="Arial" w:hAnsi="Arial" w:cs="Arial"/>
          <w:bCs/>
        </w:rPr>
        <w:t>m</w:t>
      </w:r>
      <w:r w:rsidRPr="003A74F7">
        <w:rPr>
          <w:rFonts w:ascii="Arial" w:hAnsi="Arial" w:cs="Arial"/>
          <w:bCs/>
        </w:rPr>
        <w:t xml:space="preserve"> w ust. 1</w:t>
      </w:r>
      <w:r w:rsidR="00644CCA" w:rsidRPr="003A74F7">
        <w:rPr>
          <w:rFonts w:ascii="Arial" w:hAnsi="Arial" w:cs="Arial"/>
          <w:bCs/>
        </w:rPr>
        <w:t>,</w:t>
      </w:r>
      <w:r w:rsidRPr="003A74F7">
        <w:rPr>
          <w:rFonts w:ascii="Arial" w:hAnsi="Arial" w:cs="Arial"/>
          <w:bCs/>
        </w:rPr>
        <w:t xml:space="preserve"> </w:t>
      </w:r>
      <w:r w:rsidR="005D2AE9" w:rsidRPr="003A74F7">
        <w:rPr>
          <w:rFonts w:ascii="Arial" w:hAnsi="Arial" w:cs="Arial"/>
          <w:bCs/>
        </w:rPr>
        <w:t xml:space="preserve">głównie </w:t>
      </w:r>
      <w:r w:rsidR="00D83C00" w:rsidRPr="003A74F7">
        <w:rPr>
          <w:rFonts w:ascii="Arial" w:hAnsi="Arial" w:cs="Arial"/>
          <w:bCs/>
        </w:rPr>
        <w:t>poprzez:</w:t>
      </w:r>
    </w:p>
    <w:p w14:paraId="23DD01B4" w14:textId="43381A34" w:rsidR="0009198E" w:rsidRPr="003A74F7" w:rsidRDefault="00CF4F64" w:rsidP="003A74F7">
      <w:pPr>
        <w:numPr>
          <w:ilvl w:val="0"/>
          <w:numId w:val="7"/>
        </w:numPr>
        <w:autoSpaceDN/>
        <w:spacing w:line="276" w:lineRule="auto"/>
        <w:ind w:right="-710" w:hanging="11"/>
        <w:rPr>
          <w:rFonts w:ascii="Arial" w:hAnsi="Arial" w:cs="Arial"/>
        </w:rPr>
      </w:pPr>
      <w:r w:rsidRPr="003A74F7">
        <w:rPr>
          <w:rFonts w:ascii="Arial" w:hAnsi="Arial" w:cs="Arial"/>
          <w:bCs/>
        </w:rPr>
        <w:t>żądani</w:t>
      </w:r>
      <w:r w:rsidR="00D83C00" w:rsidRPr="003A74F7">
        <w:rPr>
          <w:rFonts w:ascii="Arial" w:hAnsi="Arial" w:cs="Arial"/>
          <w:bCs/>
        </w:rPr>
        <w:t>e</w:t>
      </w:r>
      <w:r w:rsidRPr="003A74F7">
        <w:rPr>
          <w:rFonts w:ascii="Arial" w:hAnsi="Arial" w:cs="Arial"/>
          <w:bCs/>
        </w:rPr>
        <w:t xml:space="preserve"> oświadczeń i dokumentów </w:t>
      </w:r>
      <w:r w:rsidR="00D83C00" w:rsidRPr="003A74F7">
        <w:rPr>
          <w:rFonts w:ascii="Arial" w:hAnsi="Arial" w:cs="Arial"/>
          <w:bCs/>
        </w:rPr>
        <w:t xml:space="preserve">na </w:t>
      </w:r>
      <w:r w:rsidRPr="003A74F7">
        <w:rPr>
          <w:rFonts w:ascii="Arial" w:hAnsi="Arial" w:cs="Arial"/>
          <w:bCs/>
        </w:rPr>
        <w:t>potwierdzeni</w:t>
      </w:r>
      <w:r w:rsidR="00D83C00" w:rsidRPr="003A74F7">
        <w:rPr>
          <w:rFonts w:ascii="Arial" w:hAnsi="Arial" w:cs="Arial"/>
          <w:bCs/>
        </w:rPr>
        <w:t>e</w:t>
      </w:r>
      <w:r w:rsidRPr="003A74F7">
        <w:rPr>
          <w:rFonts w:ascii="Arial" w:hAnsi="Arial" w:cs="Arial"/>
          <w:bCs/>
        </w:rPr>
        <w:t xml:space="preserve"> spełnienia ww. </w:t>
      </w:r>
      <w:r w:rsidR="00132FAF" w:rsidRPr="003A74F7">
        <w:rPr>
          <w:rFonts w:ascii="Arial" w:hAnsi="Arial" w:cs="Arial"/>
          <w:bCs/>
        </w:rPr>
        <w:br/>
        <w:t xml:space="preserve"> </w:t>
      </w:r>
      <w:r w:rsidR="00132FAF" w:rsidRPr="003A74F7">
        <w:rPr>
          <w:rFonts w:ascii="Arial" w:hAnsi="Arial" w:cs="Arial"/>
          <w:bCs/>
        </w:rPr>
        <w:tab/>
      </w:r>
      <w:r w:rsidRPr="003A74F7">
        <w:rPr>
          <w:rFonts w:ascii="Arial" w:hAnsi="Arial" w:cs="Arial"/>
          <w:bCs/>
        </w:rPr>
        <w:t>wymogów i dokonywani</w:t>
      </w:r>
      <w:r w:rsidR="00D83C00" w:rsidRPr="003A74F7">
        <w:rPr>
          <w:rFonts w:ascii="Arial" w:hAnsi="Arial" w:cs="Arial"/>
          <w:bCs/>
        </w:rPr>
        <w:t>e</w:t>
      </w:r>
      <w:r w:rsidRPr="003A74F7">
        <w:rPr>
          <w:rFonts w:ascii="Arial" w:hAnsi="Arial" w:cs="Arial"/>
          <w:bCs/>
        </w:rPr>
        <w:t xml:space="preserve"> ich</w:t>
      </w:r>
      <w:r w:rsidR="00132FAF" w:rsidRPr="003A74F7">
        <w:rPr>
          <w:rFonts w:ascii="Arial" w:hAnsi="Arial" w:cs="Arial"/>
          <w:bCs/>
        </w:rPr>
        <w:t xml:space="preserve"> </w:t>
      </w:r>
      <w:r w:rsidRPr="003A74F7">
        <w:rPr>
          <w:rFonts w:ascii="Arial" w:hAnsi="Arial" w:cs="Arial"/>
          <w:bCs/>
        </w:rPr>
        <w:t>oceny,</w:t>
      </w:r>
    </w:p>
    <w:p w14:paraId="0C1ECF6F" w14:textId="6DB5A90E" w:rsidR="00CF4F64" w:rsidRPr="003A74F7" w:rsidRDefault="00CF4F64" w:rsidP="003A74F7">
      <w:pPr>
        <w:numPr>
          <w:ilvl w:val="0"/>
          <w:numId w:val="7"/>
        </w:numPr>
        <w:autoSpaceDN/>
        <w:spacing w:line="276" w:lineRule="auto"/>
        <w:ind w:right="-710" w:hanging="11"/>
        <w:rPr>
          <w:rFonts w:ascii="Arial" w:hAnsi="Arial" w:cs="Arial"/>
        </w:rPr>
      </w:pPr>
      <w:r w:rsidRPr="003A74F7">
        <w:rPr>
          <w:rFonts w:ascii="Arial" w:hAnsi="Arial" w:cs="Arial"/>
          <w:bCs/>
        </w:rPr>
        <w:t>żądani</w:t>
      </w:r>
      <w:r w:rsidR="00D83C00" w:rsidRPr="003A74F7">
        <w:rPr>
          <w:rFonts w:ascii="Arial" w:hAnsi="Arial" w:cs="Arial"/>
          <w:bCs/>
        </w:rPr>
        <w:t>e</w:t>
      </w:r>
      <w:r w:rsidRPr="003A74F7">
        <w:rPr>
          <w:rFonts w:ascii="Arial" w:hAnsi="Arial" w:cs="Arial"/>
          <w:bCs/>
        </w:rPr>
        <w:t xml:space="preserve"> wyjaśnień w przypadku wątpliwości w zakresie potwierdzenia </w:t>
      </w:r>
      <w:r w:rsidR="00132FAF" w:rsidRPr="003A74F7">
        <w:rPr>
          <w:rFonts w:ascii="Arial" w:hAnsi="Arial" w:cs="Arial"/>
          <w:bCs/>
        </w:rPr>
        <w:br/>
        <w:t xml:space="preserve"> </w:t>
      </w:r>
      <w:r w:rsidR="00132FAF" w:rsidRPr="003A74F7">
        <w:rPr>
          <w:rFonts w:ascii="Arial" w:hAnsi="Arial" w:cs="Arial"/>
          <w:bCs/>
        </w:rPr>
        <w:tab/>
      </w:r>
      <w:r w:rsidRPr="003A74F7">
        <w:rPr>
          <w:rFonts w:ascii="Arial" w:hAnsi="Arial" w:cs="Arial"/>
          <w:bCs/>
        </w:rPr>
        <w:t>spełnienia ww. wymogów,</w:t>
      </w:r>
    </w:p>
    <w:p w14:paraId="010FC061" w14:textId="71DE3998" w:rsidR="00D83C00" w:rsidRPr="003A74F7" w:rsidRDefault="00CF4F64" w:rsidP="003A74F7">
      <w:pPr>
        <w:numPr>
          <w:ilvl w:val="0"/>
          <w:numId w:val="7"/>
        </w:numPr>
        <w:autoSpaceDN/>
        <w:spacing w:line="276" w:lineRule="auto"/>
        <w:ind w:right="-710" w:hanging="11"/>
        <w:rPr>
          <w:rFonts w:ascii="Arial" w:hAnsi="Arial" w:cs="Arial"/>
        </w:rPr>
      </w:pPr>
      <w:r w:rsidRPr="003A74F7">
        <w:rPr>
          <w:rFonts w:ascii="Arial" w:hAnsi="Arial" w:cs="Arial"/>
          <w:bCs/>
        </w:rPr>
        <w:t>przeprowadzeni</w:t>
      </w:r>
      <w:r w:rsidR="00D83C00" w:rsidRPr="003A74F7">
        <w:rPr>
          <w:rFonts w:ascii="Arial" w:hAnsi="Arial" w:cs="Arial"/>
          <w:bCs/>
        </w:rPr>
        <w:t>e</w:t>
      </w:r>
      <w:r w:rsidRPr="003A74F7">
        <w:rPr>
          <w:rFonts w:ascii="Arial" w:hAnsi="Arial" w:cs="Arial"/>
          <w:bCs/>
        </w:rPr>
        <w:t xml:space="preserve"> kontroli na miejscu wykonywania usług.</w:t>
      </w:r>
    </w:p>
    <w:p w14:paraId="0687AAAE" w14:textId="08BBC994" w:rsidR="00D83C00" w:rsidRPr="003A74F7" w:rsidRDefault="00D83C00" w:rsidP="003A74F7">
      <w:pPr>
        <w:pStyle w:val="Akapitzlist"/>
        <w:numPr>
          <w:ilvl w:val="0"/>
          <w:numId w:val="3"/>
        </w:numPr>
        <w:autoSpaceDN/>
        <w:spacing w:after="0"/>
        <w:ind w:right="-710"/>
        <w:rPr>
          <w:rFonts w:ascii="Arial" w:hAnsi="Arial" w:cs="Arial"/>
          <w:sz w:val="24"/>
          <w:szCs w:val="24"/>
        </w:rPr>
      </w:pPr>
      <w:r w:rsidRPr="003A74F7">
        <w:rPr>
          <w:rFonts w:ascii="Arial" w:eastAsiaTheme="minorHAnsi" w:hAnsi="Arial" w:cs="Arial"/>
          <w:color w:val="000000"/>
          <w:sz w:val="24"/>
          <w:szCs w:val="24"/>
        </w:rPr>
        <w:t xml:space="preserve"> </w:t>
      </w:r>
      <w:r w:rsidRPr="003A74F7">
        <w:rPr>
          <w:rFonts w:ascii="Arial" w:eastAsiaTheme="minorHAnsi" w:hAnsi="Arial" w:cs="Arial"/>
          <w:color w:val="000000"/>
          <w:sz w:val="24"/>
          <w:szCs w:val="24"/>
        </w:rPr>
        <w:tab/>
        <w:t>W celu weryfikacji zatrudniania, przez Wykonawcę lub Podwykonawcę, na</w:t>
      </w:r>
      <w:r w:rsidR="00AC2F14" w:rsidRPr="003A74F7">
        <w:rPr>
          <w:rFonts w:ascii="Arial" w:eastAsiaTheme="minorHAnsi" w:hAnsi="Arial" w:cs="Arial"/>
          <w:color w:val="000000"/>
          <w:sz w:val="24"/>
          <w:szCs w:val="24"/>
        </w:rPr>
        <w:t xml:space="preserve"> </w:t>
      </w:r>
      <w:r w:rsidR="00AC2F14" w:rsidRPr="003A74F7">
        <w:rPr>
          <w:rFonts w:ascii="Arial" w:eastAsiaTheme="minorHAnsi" w:hAnsi="Arial" w:cs="Arial"/>
          <w:color w:val="000000"/>
          <w:sz w:val="24"/>
          <w:szCs w:val="24"/>
        </w:rPr>
        <w:br/>
        <w:t xml:space="preserve"> </w:t>
      </w:r>
      <w:r w:rsidR="00AC2F1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podstawie umowy o pracę, osób wykonujących wskazane przez</w:t>
      </w:r>
      <w:r w:rsidR="00132FAF" w:rsidRPr="003A74F7">
        <w:rPr>
          <w:rFonts w:ascii="Arial" w:eastAsiaTheme="minorHAnsi" w:hAnsi="Arial" w:cs="Arial"/>
          <w:color w:val="000000"/>
          <w:sz w:val="24"/>
          <w:szCs w:val="24"/>
        </w:rPr>
        <w:t xml:space="preserve"> </w:t>
      </w:r>
      <w:r w:rsidR="00221C66" w:rsidRPr="003A74F7">
        <w:rPr>
          <w:rFonts w:ascii="Arial" w:eastAsiaTheme="minorHAnsi" w:hAnsi="Arial" w:cs="Arial"/>
          <w:color w:val="000000"/>
          <w:sz w:val="24"/>
          <w:szCs w:val="24"/>
        </w:rPr>
        <w:t>Z</w:t>
      </w:r>
      <w:r w:rsidRPr="003A74F7">
        <w:rPr>
          <w:rFonts w:ascii="Arial" w:eastAsiaTheme="minorHAnsi" w:hAnsi="Arial" w:cs="Arial"/>
          <w:color w:val="000000"/>
          <w:sz w:val="24"/>
          <w:szCs w:val="24"/>
        </w:rPr>
        <w:t xml:space="preserve">amawiającego </w:t>
      </w:r>
      <w:r w:rsidR="00AC2F14" w:rsidRPr="003A74F7">
        <w:rPr>
          <w:rFonts w:ascii="Arial" w:eastAsiaTheme="minorHAnsi" w:hAnsi="Arial" w:cs="Arial"/>
          <w:color w:val="000000"/>
          <w:sz w:val="24"/>
          <w:szCs w:val="24"/>
        </w:rPr>
        <w:br/>
        <w:t xml:space="preserve"> </w:t>
      </w:r>
      <w:r w:rsidR="00AC2F1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 xml:space="preserve">czynności w zakresie realizacji zamówienia, </w:t>
      </w:r>
      <w:r w:rsidR="00644CCA" w:rsidRPr="003A74F7">
        <w:rPr>
          <w:rFonts w:ascii="Arial" w:eastAsiaTheme="minorHAnsi" w:hAnsi="Arial" w:cs="Arial"/>
          <w:color w:val="000000"/>
          <w:sz w:val="24"/>
          <w:szCs w:val="24"/>
        </w:rPr>
        <w:t xml:space="preserve">Zamawiający może żądać </w:t>
      </w:r>
      <w:r w:rsidR="00AC2F14" w:rsidRPr="003A74F7">
        <w:rPr>
          <w:rFonts w:ascii="Arial" w:eastAsiaTheme="minorHAnsi" w:hAnsi="Arial" w:cs="Arial"/>
          <w:color w:val="000000"/>
          <w:sz w:val="24"/>
          <w:szCs w:val="24"/>
        </w:rPr>
        <w:br/>
        <w:t xml:space="preserve"> </w:t>
      </w:r>
      <w:r w:rsidR="00AC2F14" w:rsidRPr="003A74F7">
        <w:rPr>
          <w:rFonts w:ascii="Arial" w:eastAsiaTheme="minorHAnsi" w:hAnsi="Arial" w:cs="Arial"/>
          <w:color w:val="000000"/>
          <w:sz w:val="24"/>
          <w:szCs w:val="24"/>
        </w:rPr>
        <w:tab/>
      </w:r>
      <w:r w:rsidRPr="003A74F7">
        <w:rPr>
          <w:rFonts w:ascii="Arial" w:eastAsiaTheme="minorHAnsi" w:hAnsi="Arial" w:cs="Arial"/>
          <w:color w:val="000000"/>
          <w:sz w:val="24"/>
          <w:szCs w:val="24"/>
        </w:rPr>
        <w:t xml:space="preserve">w szczególności: </w:t>
      </w:r>
    </w:p>
    <w:p w14:paraId="1DAB95A7" w14:textId="77777777" w:rsidR="00D83C00" w:rsidRPr="003A74F7" w:rsidRDefault="00D83C00"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1)  </w:t>
      </w:r>
      <w:r w:rsidRPr="003A74F7">
        <w:rPr>
          <w:rFonts w:ascii="Arial" w:eastAsiaTheme="minorHAnsi" w:hAnsi="Arial" w:cs="Arial"/>
          <w:color w:val="000000"/>
          <w:lang w:eastAsia="en-US"/>
        </w:rPr>
        <w:tab/>
        <w:t xml:space="preserve">oświadczenia zatrudnionego pracownika, </w:t>
      </w:r>
    </w:p>
    <w:p w14:paraId="695F3D1C" w14:textId="366F8E07" w:rsidR="00F83728" w:rsidRPr="003A74F7" w:rsidRDefault="00D83C00"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2)  </w:t>
      </w:r>
      <w:r w:rsidRPr="003A74F7">
        <w:rPr>
          <w:rFonts w:ascii="Arial" w:eastAsiaTheme="minorHAnsi" w:hAnsi="Arial" w:cs="Arial"/>
          <w:color w:val="000000"/>
          <w:lang w:eastAsia="en-US"/>
        </w:rPr>
        <w:tab/>
        <w:t xml:space="preserve">oświadczenia </w:t>
      </w:r>
      <w:r w:rsidR="00644CCA" w:rsidRPr="003A74F7">
        <w:rPr>
          <w:rFonts w:ascii="Arial" w:eastAsiaTheme="minorHAnsi" w:hAnsi="Arial" w:cs="Arial"/>
          <w:color w:val="000000"/>
          <w:lang w:eastAsia="en-US"/>
        </w:rPr>
        <w:t>W</w:t>
      </w:r>
      <w:r w:rsidRPr="003A74F7">
        <w:rPr>
          <w:rFonts w:ascii="Arial" w:eastAsiaTheme="minorHAnsi" w:hAnsi="Arial" w:cs="Arial"/>
          <w:color w:val="000000"/>
          <w:lang w:eastAsia="en-US"/>
        </w:rPr>
        <w:t xml:space="preserve">ykonawcy lub </w:t>
      </w:r>
      <w:r w:rsidR="00644CCA" w:rsidRPr="003A74F7">
        <w:rPr>
          <w:rFonts w:ascii="Arial" w:eastAsiaTheme="minorHAnsi" w:hAnsi="Arial" w:cs="Arial"/>
          <w:color w:val="000000"/>
          <w:lang w:eastAsia="en-US"/>
        </w:rPr>
        <w:t>P</w:t>
      </w:r>
      <w:r w:rsidRPr="003A74F7">
        <w:rPr>
          <w:rFonts w:ascii="Arial" w:eastAsiaTheme="minorHAnsi" w:hAnsi="Arial" w:cs="Arial"/>
          <w:color w:val="000000"/>
          <w:lang w:eastAsia="en-US"/>
        </w:rPr>
        <w:t xml:space="preserve">odwykonawcy o zatrudnieniu </w:t>
      </w:r>
      <w:r w:rsidR="00132FAF" w:rsidRPr="003A74F7">
        <w:rPr>
          <w:rFonts w:ascii="Arial" w:eastAsiaTheme="minorHAnsi" w:hAnsi="Arial" w:cs="Arial"/>
          <w:color w:val="000000"/>
          <w:lang w:eastAsia="en-US"/>
        </w:rPr>
        <w:br/>
        <w:t xml:space="preserve"> </w:t>
      </w:r>
      <w:r w:rsidR="00132FAF"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pracownika na podstawie umowy o pracę, </w:t>
      </w:r>
    </w:p>
    <w:p w14:paraId="36525E26" w14:textId="1A1E350B" w:rsidR="00D83C00" w:rsidRPr="003A74F7" w:rsidRDefault="00D83C00"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3)  </w:t>
      </w:r>
      <w:r w:rsidRPr="003A74F7">
        <w:rPr>
          <w:rFonts w:ascii="Arial" w:eastAsiaTheme="minorHAnsi" w:hAnsi="Arial" w:cs="Arial"/>
          <w:color w:val="000000"/>
          <w:lang w:eastAsia="en-US"/>
        </w:rPr>
        <w:tab/>
        <w:t xml:space="preserve">poświadczonej za zgodność z oryginałem kopii umowy o pracę </w:t>
      </w:r>
      <w:r w:rsidR="00132FAF" w:rsidRPr="003A74F7">
        <w:rPr>
          <w:rFonts w:ascii="Arial" w:eastAsiaTheme="minorHAnsi" w:hAnsi="Arial" w:cs="Arial"/>
          <w:color w:val="000000"/>
          <w:lang w:eastAsia="en-US"/>
        </w:rPr>
        <w:br/>
        <w:t xml:space="preserve"> </w:t>
      </w:r>
      <w:r w:rsidR="00132FAF" w:rsidRPr="003A74F7">
        <w:rPr>
          <w:rFonts w:ascii="Arial" w:eastAsiaTheme="minorHAnsi" w:hAnsi="Arial" w:cs="Arial"/>
          <w:color w:val="000000"/>
          <w:lang w:eastAsia="en-US"/>
        </w:rPr>
        <w:tab/>
      </w:r>
      <w:r w:rsidRPr="003A74F7">
        <w:rPr>
          <w:rFonts w:ascii="Arial" w:eastAsiaTheme="minorHAnsi" w:hAnsi="Arial" w:cs="Arial"/>
          <w:color w:val="000000"/>
          <w:lang w:eastAsia="en-US"/>
        </w:rPr>
        <w:t>zatrudnionego pracownika,</w:t>
      </w:r>
    </w:p>
    <w:p w14:paraId="10F29A1F" w14:textId="77777777" w:rsidR="00D83C00" w:rsidRPr="003A74F7" w:rsidRDefault="00D83C00" w:rsidP="003A74F7">
      <w:pPr>
        <w:pStyle w:val="Default"/>
        <w:spacing w:line="276" w:lineRule="auto"/>
        <w:ind w:right="-710"/>
        <w:rPr>
          <w:rFonts w:ascii="Arial" w:eastAsiaTheme="minorHAnsi" w:hAnsi="Arial" w:cs="Arial"/>
          <w:lang w:eastAsia="en-US"/>
        </w:rPr>
      </w:pPr>
      <w:r w:rsidRPr="003A74F7">
        <w:rPr>
          <w:rFonts w:ascii="Arial" w:eastAsiaTheme="minorHAnsi" w:hAnsi="Arial" w:cs="Arial"/>
          <w:lang w:eastAsia="en-US"/>
        </w:rPr>
        <w:t xml:space="preserve">  </w:t>
      </w:r>
      <w:r w:rsidRPr="003A74F7">
        <w:rPr>
          <w:rFonts w:ascii="Arial" w:eastAsiaTheme="minorHAnsi" w:hAnsi="Arial" w:cs="Arial"/>
          <w:lang w:eastAsia="en-US"/>
        </w:rPr>
        <w:tab/>
        <w:t xml:space="preserve">4)  </w:t>
      </w:r>
      <w:r w:rsidRPr="003A74F7">
        <w:rPr>
          <w:rFonts w:ascii="Arial" w:eastAsiaTheme="minorHAnsi" w:hAnsi="Arial" w:cs="Arial"/>
          <w:lang w:eastAsia="en-US"/>
        </w:rPr>
        <w:tab/>
        <w:t xml:space="preserve">innych dokumentów </w:t>
      </w:r>
    </w:p>
    <w:p w14:paraId="2FF801CB" w14:textId="18C7382A" w:rsidR="00F83728" w:rsidRPr="003A74F7" w:rsidRDefault="00D83C00"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lastRenderedPageBreak/>
        <w:t>− zawierających informacje, w tym dane osobowe, niezbędne do weryfikacji zatrudnienia na podstawie umowy o pracę, w szczególności imię i nazwisko zatrudnionego pracownika, datę zawarcia umowy</w:t>
      </w:r>
      <w:r w:rsidR="00132FAF" w:rsidRPr="003A74F7">
        <w:rPr>
          <w:rFonts w:ascii="Arial" w:eastAsiaTheme="minorHAnsi" w:hAnsi="Arial" w:cs="Arial"/>
          <w:color w:val="000000"/>
          <w:lang w:eastAsia="en-US"/>
        </w:rPr>
        <w:t xml:space="preserve"> </w:t>
      </w:r>
      <w:r w:rsidRPr="003A74F7">
        <w:rPr>
          <w:rFonts w:ascii="Arial" w:eastAsiaTheme="minorHAnsi" w:hAnsi="Arial" w:cs="Arial"/>
          <w:color w:val="000000"/>
          <w:lang w:eastAsia="en-US"/>
        </w:rPr>
        <w:t xml:space="preserve">o pracę, rodzaj umowy o pracę </w:t>
      </w:r>
      <w:r w:rsidR="00AC2F14" w:rsidRPr="003A74F7">
        <w:rPr>
          <w:rFonts w:ascii="Arial" w:eastAsiaTheme="minorHAnsi" w:hAnsi="Arial" w:cs="Arial"/>
          <w:color w:val="000000"/>
          <w:lang w:eastAsia="en-US"/>
        </w:rPr>
        <w:br/>
      </w:r>
      <w:r w:rsidRPr="003A74F7">
        <w:rPr>
          <w:rFonts w:ascii="Arial" w:eastAsiaTheme="minorHAnsi" w:hAnsi="Arial" w:cs="Arial"/>
          <w:color w:val="000000"/>
          <w:lang w:eastAsia="en-US"/>
        </w:rPr>
        <w:t>i zakres obowiązków pracownika.</w:t>
      </w:r>
    </w:p>
    <w:p w14:paraId="79730AC9" w14:textId="31A32BDE" w:rsidR="00D83C00" w:rsidRPr="003A74F7" w:rsidRDefault="00644CCA" w:rsidP="003A74F7">
      <w:pPr>
        <w:pStyle w:val="Akapitzlist"/>
        <w:numPr>
          <w:ilvl w:val="0"/>
          <w:numId w:val="3"/>
        </w:numPr>
        <w:suppressAutoHyphens/>
        <w:autoSpaceDN/>
        <w:spacing w:after="0"/>
        <w:ind w:right="-710"/>
        <w:rPr>
          <w:rFonts w:ascii="Arial" w:hAnsi="Arial" w:cs="Arial"/>
          <w:bCs/>
          <w:sz w:val="24"/>
          <w:szCs w:val="24"/>
        </w:rPr>
      </w:pPr>
      <w:r w:rsidRPr="003A74F7">
        <w:rPr>
          <w:rFonts w:ascii="Arial" w:hAnsi="Arial" w:cs="Arial"/>
          <w:bCs/>
          <w:sz w:val="24"/>
          <w:szCs w:val="24"/>
        </w:rPr>
        <w:tab/>
      </w:r>
      <w:r w:rsidR="00CF4F64" w:rsidRPr="003A74F7">
        <w:rPr>
          <w:rFonts w:ascii="Arial" w:hAnsi="Arial" w:cs="Arial"/>
          <w:bCs/>
          <w:sz w:val="24"/>
          <w:szCs w:val="24"/>
        </w:rPr>
        <w:t xml:space="preserve">W trakcie realizacji zamówienia na każde wezwanie Zamawiającego w wyznaczonym </w:t>
      </w:r>
      <w:r w:rsidR="00AC2F14" w:rsidRPr="003A74F7">
        <w:rPr>
          <w:rFonts w:ascii="Arial" w:hAnsi="Arial" w:cs="Arial"/>
          <w:bCs/>
          <w:sz w:val="24"/>
          <w:szCs w:val="24"/>
        </w:rPr>
        <w:br/>
        <w:t xml:space="preserve"> </w:t>
      </w:r>
      <w:r w:rsidR="00AC2F14" w:rsidRPr="003A74F7">
        <w:rPr>
          <w:rFonts w:ascii="Arial" w:hAnsi="Arial" w:cs="Arial"/>
          <w:bCs/>
          <w:sz w:val="24"/>
          <w:szCs w:val="24"/>
        </w:rPr>
        <w:tab/>
      </w:r>
      <w:r w:rsidR="00CF4F64" w:rsidRPr="003A74F7">
        <w:rPr>
          <w:rFonts w:ascii="Arial" w:hAnsi="Arial" w:cs="Arial"/>
          <w:bCs/>
          <w:sz w:val="24"/>
          <w:szCs w:val="24"/>
        </w:rPr>
        <w:t>w tym wezwaniu</w:t>
      </w:r>
      <w:r w:rsidRPr="003A74F7">
        <w:rPr>
          <w:rFonts w:ascii="Arial" w:hAnsi="Arial" w:cs="Arial"/>
          <w:bCs/>
          <w:sz w:val="24"/>
          <w:szCs w:val="24"/>
        </w:rPr>
        <w:t xml:space="preserve"> </w:t>
      </w:r>
      <w:r w:rsidR="00CF4F64" w:rsidRPr="003A74F7">
        <w:rPr>
          <w:rFonts w:ascii="Arial" w:hAnsi="Arial" w:cs="Arial"/>
          <w:bCs/>
          <w:sz w:val="24"/>
          <w:szCs w:val="24"/>
        </w:rPr>
        <w:t xml:space="preserve">terminie </w:t>
      </w:r>
      <w:r w:rsidR="00221C66" w:rsidRPr="003A74F7">
        <w:rPr>
          <w:rFonts w:ascii="Arial" w:hAnsi="Arial" w:cs="Arial"/>
          <w:bCs/>
          <w:sz w:val="24"/>
          <w:szCs w:val="24"/>
        </w:rPr>
        <w:t xml:space="preserve">nie krótszym niż </w:t>
      </w:r>
      <w:r w:rsidR="00D92980" w:rsidRPr="003A74F7">
        <w:rPr>
          <w:rFonts w:ascii="Arial" w:hAnsi="Arial" w:cs="Arial"/>
          <w:bCs/>
          <w:sz w:val="24"/>
          <w:szCs w:val="24"/>
        </w:rPr>
        <w:t>7</w:t>
      </w:r>
      <w:r w:rsidR="00221C66" w:rsidRPr="003A74F7">
        <w:rPr>
          <w:rFonts w:ascii="Arial" w:hAnsi="Arial" w:cs="Arial"/>
          <w:bCs/>
          <w:sz w:val="24"/>
          <w:szCs w:val="24"/>
        </w:rPr>
        <w:t xml:space="preserve"> dni roboczych </w:t>
      </w:r>
      <w:r w:rsidR="00CF4F64" w:rsidRPr="003A74F7">
        <w:rPr>
          <w:rFonts w:ascii="Arial" w:hAnsi="Arial" w:cs="Arial"/>
          <w:bCs/>
          <w:sz w:val="24"/>
          <w:szCs w:val="24"/>
        </w:rPr>
        <w:t xml:space="preserve">Wykonawca przedłoży </w:t>
      </w:r>
      <w:r w:rsidR="00AC2F14" w:rsidRPr="003A74F7">
        <w:rPr>
          <w:rFonts w:ascii="Arial" w:hAnsi="Arial" w:cs="Arial"/>
          <w:bCs/>
          <w:sz w:val="24"/>
          <w:szCs w:val="24"/>
        </w:rPr>
        <w:br/>
        <w:t xml:space="preserve"> </w:t>
      </w:r>
      <w:r w:rsidR="00AC2F14" w:rsidRPr="003A74F7">
        <w:rPr>
          <w:rFonts w:ascii="Arial" w:hAnsi="Arial" w:cs="Arial"/>
          <w:bCs/>
          <w:sz w:val="24"/>
          <w:szCs w:val="24"/>
        </w:rPr>
        <w:tab/>
      </w:r>
      <w:r w:rsidR="00CF4F64" w:rsidRPr="003A74F7">
        <w:rPr>
          <w:rFonts w:ascii="Arial" w:hAnsi="Arial" w:cs="Arial"/>
          <w:bCs/>
          <w:sz w:val="24"/>
          <w:szCs w:val="24"/>
        </w:rPr>
        <w:t>Zamawiającemu co najmniej jeden z</w:t>
      </w:r>
      <w:r w:rsidRPr="003A74F7">
        <w:rPr>
          <w:rFonts w:ascii="Arial" w:hAnsi="Arial" w:cs="Arial"/>
          <w:bCs/>
          <w:sz w:val="24"/>
          <w:szCs w:val="24"/>
        </w:rPr>
        <w:t xml:space="preserve"> poniższych </w:t>
      </w:r>
      <w:r w:rsidR="00CF4F64" w:rsidRPr="003A74F7">
        <w:rPr>
          <w:rFonts w:ascii="Arial" w:hAnsi="Arial" w:cs="Arial"/>
          <w:bCs/>
          <w:sz w:val="24"/>
          <w:szCs w:val="24"/>
        </w:rPr>
        <w:t>dowodów w celu</w:t>
      </w:r>
      <w:r w:rsidR="00473DAF" w:rsidRPr="003A74F7">
        <w:rPr>
          <w:rFonts w:ascii="Arial" w:hAnsi="Arial" w:cs="Arial"/>
          <w:bCs/>
          <w:sz w:val="24"/>
          <w:szCs w:val="24"/>
        </w:rPr>
        <w:t xml:space="preserve"> </w:t>
      </w:r>
      <w:r w:rsidR="00CF4F64" w:rsidRPr="003A74F7">
        <w:rPr>
          <w:rFonts w:ascii="Arial" w:hAnsi="Arial" w:cs="Arial"/>
          <w:bCs/>
          <w:sz w:val="24"/>
          <w:szCs w:val="24"/>
        </w:rPr>
        <w:t xml:space="preserve">potwierdzenia </w:t>
      </w:r>
      <w:r w:rsidR="00AC2F14" w:rsidRPr="003A74F7">
        <w:rPr>
          <w:rFonts w:ascii="Arial" w:hAnsi="Arial" w:cs="Arial"/>
          <w:bCs/>
          <w:sz w:val="24"/>
          <w:szCs w:val="24"/>
        </w:rPr>
        <w:br/>
        <w:t xml:space="preserve"> </w:t>
      </w:r>
      <w:r w:rsidR="00AC2F14" w:rsidRPr="003A74F7">
        <w:rPr>
          <w:rFonts w:ascii="Arial" w:hAnsi="Arial" w:cs="Arial"/>
          <w:bCs/>
          <w:sz w:val="24"/>
          <w:szCs w:val="24"/>
        </w:rPr>
        <w:tab/>
      </w:r>
      <w:r w:rsidR="00CF4F64" w:rsidRPr="003A74F7">
        <w:rPr>
          <w:rFonts w:ascii="Arial" w:hAnsi="Arial" w:cs="Arial"/>
          <w:bCs/>
          <w:sz w:val="24"/>
          <w:szCs w:val="24"/>
        </w:rPr>
        <w:t xml:space="preserve">spełnienia wymogu zatrudnienia na podstawie </w:t>
      </w:r>
      <w:r w:rsidR="00D83C00" w:rsidRPr="003A74F7">
        <w:rPr>
          <w:rFonts w:ascii="Arial" w:hAnsi="Arial" w:cs="Arial"/>
          <w:bCs/>
          <w:sz w:val="24"/>
          <w:szCs w:val="24"/>
        </w:rPr>
        <w:t xml:space="preserve">stosunku pracy </w:t>
      </w:r>
      <w:r w:rsidR="00CF4F64" w:rsidRPr="003A74F7">
        <w:rPr>
          <w:rFonts w:ascii="Arial" w:hAnsi="Arial" w:cs="Arial"/>
          <w:bCs/>
          <w:sz w:val="24"/>
          <w:szCs w:val="24"/>
        </w:rPr>
        <w:t xml:space="preserve">przez Wykonawcę </w:t>
      </w:r>
      <w:r w:rsidR="00AC2F14" w:rsidRPr="003A74F7">
        <w:rPr>
          <w:rFonts w:ascii="Arial" w:hAnsi="Arial" w:cs="Arial"/>
          <w:bCs/>
          <w:sz w:val="24"/>
          <w:szCs w:val="24"/>
        </w:rPr>
        <w:br/>
        <w:t xml:space="preserve"> </w:t>
      </w:r>
      <w:r w:rsidR="00AC2F14" w:rsidRPr="003A74F7">
        <w:rPr>
          <w:rFonts w:ascii="Arial" w:hAnsi="Arial" w:cs="Arial"/>
          <w:bCs/>
          <w:sz w:val="24"/>
          <w:szCs w:val="24"/>
        </w:rPr>
        <w:tab/>
      </w:r>
      <w:r w:rsidR="00CF4F64" w:rsidRPr="003A74F7">
        <w:rPr>
          <w:rFonts w:ascii="Arial" w:hAnsi="Arial" w:cs="Arial"/>
          <w:bCs/>
          <w:sz w:val="24"/>
          <w:szCs w:val="24"/>
        </w:rPr>
        <w:t>osó</w:t>
      </w:r>
      <w:r w:rsidR="00094F43" w:rsidRPr="003A74F7">
        <w:rPr>
          <w:rFonts w:ascii="Arial" w:hAnsi="Arial" w:cs="Arial"/>
          <w:bCs/>
          <w:sz w:val="24"/>
          <w:szCs w:val="24"/>
        </w:rPr>
        <w:t xml:space="preserve">b </w:t>
      </w:r>
      <w:r w:rsidR="00CF4F64" w:rsidRPr="003A74F7">
        <w:rPr>
          <w:rFonts w:ascii="Arial" w:hAnsi="Arial" w:cs="Arial"/>
          <w:bCs/>
          <w:sz w:val="24"/>
          <w:szCs w:val="24"/>
        </w:rPr>
        <w:t xml:space="preserve">wykonujących </w:t>
      </w:r>
      <w:r w:rsidR="00C800DE" w:rsidRPr="003A74F7">
        <w:rPr>
          <w:rFonts w:ascii="Arial" w:hAnsi="Arial" w:cs="Arial"/>
          <w:bCs/>
          <w:sz w:val="24"/>
          <w:szCs w:val="24"/>
        </w:rPr>
        <w:t>roboty budowlane</w:t>
      </w:r>
      <w:r w:rsidR="00CF4F64" w:rsidRPr="003A74F7">
        <w:rPr>
          <w:rFonts w:ascii="Arial" w:hAnsi="Arial" w:cs="Arial"/>
          <w:bCs/>
          <w:sz w:val="24"/>
          <w:szCs w:val="24"/>
        </w:rPr>
        <w:t>, w tym w szczególności:</w:t>
      </w:r>
    </w:p>
    <w:p w14:paraId="0603F67F" w14:textId="2B1FEC67" w:rsidR="00592FAF" w:rsidRPr="003A74F7" w:rsidRDefault="00CF4F64" w:rsidP="003A74F7">
      <w:pPr>
        <w:pStyle w:val="Standard"/>
        <w:widowControl w:val="0"/>
        <w:numPr>
          <w:ilvl w:val="0"/>
          <w:numId w:val="8"/>
        </w:numPr>
        <w:spacing w:after="0"/>
        <w:ind w:left="714" w:right="-710" w:hanging="5"/>
        <w:textAlignment w:val="auto"/>
        <w:rPr>
          <w:rFonts w:ascii="Arial" w:hAnsi="Arial" w:cs="Arial"/>
          <w:bCs/>
          <w:sz w:val="24"/>
          <w:szCs w:val="24"/>
        </w:rPr>
      </w:pPr>
      <w:r w:rsidRPr="003A74F7">
        <w:rPr>
          <w:rFonts w:ascii="Arial" w:hAnsi="Arial" w:cs="Arial"/>
          <w:bCs/>
          <w:sz w:val="24"/>
          <w:szCs w:val="24"/>
        </w:rPr>
        <w:t xml:space="preserve">oświadczenie Wykonawcy o zatrudnieniu na podstawie umowy o pracę </w:t>
      </w:r>
      <w:r w:rsidR="002C6179" w:rsidRPr="003A74F7">
        <w:rPr>
          <w:rFonts w:ascii="Arial" w:hAnsi="Arial" w:cs="Arial"/>
          <w:bCs/>
          <w:sz w:val="24"/>
          <w:szCs w:val="24"/>
        </w:rPr>
        <w:br/>
        <w:t xml:space="preserve"> </w:t>
      </w:r>
      <w:r w:rsidR="002C6179" w:rsidRPr="003A74F7">
        <w:rPr>
          <w:rFonts w:ascii="Arial" w:hAnsi="Arial" w:cs="Arial"/>
          <w:bCs/>
          <w:sz w:val="24"/>
          <w:szCs w:val="24"/>
        </w:rPr>
        <w:tab/>
      </w:r>
      <w:r w:rsidRPr="003A74F7">
        <w:rPr>
          <w:rFonts w:ascii="Arial" w:hAnsi="Arial" w:cs="Arial"/>
          <w:bCs/>
          <w:sz w:val="24"/>
          <w:szCs w:val="24"/>
        </w:rPr>
        <w:t>osób wykonujących</w:t>
      </w:r>
      <w:r w:rsidR="002C6179" w:rsidRPr="003A74F7">
        <w:rPr>
          <w:rFonts w:ascii="Arial" w:hAnsi="Arial" w:cs="Arial"/>
          <w:bCs/>
          <w:sz w:val="24"/>
          <w:szCs w:val="24"/>
        </w:rPr>
        <w:t xml:space="preserve"> </w:t>
      </w:r>
      <w:r w:rsidRPr="003A74F7">
        <w:rPr>
          <w:rFonts w:ascii="Arial" w:hAnsi="Arial" w:cs="Arial"/>
          <w:bCs/>
          <w:sz w:val="24"/>
          <w:szCs w:val="24"/>
        </w:rPr>
        <w:t xml:space="preserve">czynności, których dotyczy wezwanie Zamawiającego.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Oświadczenia to powinno zawierać w szczególności: dokładne określenie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podmiotu składającego oświadczenie, datę złożenia oświadczenia,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wskazanie, że objęte wezwaniem czynności wykonują osoby zatrudnione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na podstawie umowy o pracę wraz ze wskazaniem liczby tych osób, rodzaju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umowy o pracę i wymiaru etatu oraz podpis osoby uprawnionej do złożenia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oświadczenia w imieniu Wykonawcy;</w:t>
      </w:r>
    </w:p>
    <w:p w14:paraId="67728676" w14:textId="3F4390C1" w:rsidR="00C76DCB" w:rsidRPr="003A74F7" w:rsidRDefault="00CF4F64" w:rsidP="003A74F7">
      <w:pPr>
        <w:pStyle w:val="Standard"/>
        <w:widowControl w:val="0"/>
        <w:numPr>
          <w:ilvl w:val="0"/>
          <w:numId w:val="8"/>
        </w:numPr>
        <w:spacing w:after="0"/>
        <w:ind w:left="714" w:right="-710" w:hanging="5"/>
        <w:textAlignment w:val="auto"/>
        <w:rPr>
          <w:rFonts w:ascii="Arial" w:hAnsi="Arial" w:cs="Arial"/>
          <w:bCs/>
          <w:sz w:val="24"/>
          <w:szCs w:val="24"/>
        </w:rPr>
      </w:pPr>
      <w:r w:rsidRPr="003A74F7">
        <w:rPr>
          <w:rFonts w:ascii="Arial" w:hAnsi="Arial" w:cs="Arial"/>
          <w:bCs/>
          <w:sz w:val="24"/>
          <w:szCs w:val="24"/>
        </w:rPr>
        <w:t>kopię umowy/umów o pracę osób wykonujących w trakcie realizacji</w:t>
      </w:r>
      <w:r w:rsidR="007773DE" w:rsidRPr="003A74F7">
        <w:rPr>
          <w:rFonts w:ascii="Arial" w:hAnsi="Arial" w:cs="Arial"/>
          <w:bCs/>
          <w:sz w:val="24"/>
          <w:szCs w:val="24"/>
        </w:rPr>
        <w:t xml:space="preserve">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zamówienia czynności, których dotyczy ww. oświadczenie Wykonawcy, </w:t>
      </w:r>
      <w:r w:rsidR="002C6179" w:rsidRPr="003A74F7">
        <w:rPr>
          <w:rFonts w:ascii="Arial" w:hAnsi="Arial" w:cs="Arial"/>
          <w:bCs/>
          <w:sz w:val="24"/>
          <w:szCs w:val="24"/>
        </w:rPr>
        <w:br/>
        <w:t xml:space="preserve"> </w:t>
      </w:r>
      <w:r w:rsidR="002C6179" w:rsidRPr="003A74F7">
        <w:rPr>
          <w:rFonts w:ascii="Arial" w:hAnsi="Arial" w:cs="Arial"/>
          <w:bCs/>
          <w:sz w:val="24"/>
          <w:szCs w:val="24"/>
        </w:rPr>
        <w:tab/>
      </w:r>
      <w:r w:rsidRPr="003A74F7">
        <w:rPr>
          <w:rFonts w:ascii="Arial" w:hAnsi="Arial" w:cs="Arial"/>
          <w:bCs/>
          <w:sz w:val="24"/>
          <w:szCs w:val="24"/>
        </w:rPr>
        <w:t xml:space="preserve">zawierające imię i nazwisko osób (wraz z dokumentem regulującym zakres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obowiązków, jeżeli został sporządzony). Kopia umowy/umów powinna zostać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zanonimizowana w sposób zapewniający ochronę danych osobowych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pracowników, zgodnie z obowiązującymi przepisami prawa w tym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Rozporządzeniem </w:t>
      </w:r>
      <w:r w:rsidRPr="003A74F7">
        <w:rPr>
          <w:rFonts w:ascii="Arial" w:hAnsi="Arial" w:cs="Arial"/>
          <w:sz w:val="24"/>
          <w:szCs w:val="24"/>
        </w:rPr>
        <w:t xml:space="preserve">Parlamentu Europejskiego i Rady (UE) 2016/679 z dnia </w:t>
      </w:r>
      <w:r w:rsidR="007773DE" w:rsidRPr="003A74F7">
        <w:rPr>
          <w:rFonts w:ascii="Arial" w:hAnsi="Arial" w:cs="Arial"/>
          <w:sz w:val="24"/>
          <w:szCs w:val="24"/>
        </w:rPr>
        <w:br/>
        <w:t xml:space="preserve"> </w:t>
      </w:r>
      <w:r w:rsidR="007773DE" w:rsidRPr="003A74F7">
        <w:rPr>
          <w:rFonts w:ascii="Arial" w:hAnsi="Arial" w:cs="Arial"/>
          <w:sz w:val="24"/>
          <w:szCs w:val="24"/>
        </w:rPr>
        <w:tab/>
      </w:r>
      <w:r w:rsidRPr="003A74F7">
        <w:rPr>
          <w:rFonts w:ascii="Arial" w:hAnsi="Arial" w:cs="Arial"/>
          <w:sz w:val="24"/>
          <w:szCs w:val="24"/>
        </w:rPr>
        <w:t xml:space="preserve">27 kwietnia 2016 r. w sprawie ochrony osób fizycznych w związku </w:t>
      </w:r>
      <w:r w:rsidR="007773DE" w:rsidRPr="003A74F7">
        <w:rPr>
          <w:rFonts w:ascii="Arial" w:hAnsi="Arial" w:cs="Arial"/>
          <w:sz w:val="24"/>
          <w:szCs w:val="24"/>
        </w:rPr>
        <w:br/>
        <w:t xml:space="preserve"> </w:t>
      </w:r>
      <w:r w:rsidR="007773DE" w:rsidRPr="003A74F7">
        <w:rPr>
          <w:rFonts w:ascii="Arial" w:hAnsi="Arial" w:cs="Arial"/>
          <w:sz w:val="24"/>
          <w:szCs w:val="24"/>
        </w:rPr>
        <w:tab/>
      </w:r>
      <w:r w:rsidRPr="003A74F7">
        <w:rPr>
          <w:rFonts w:ascii="Arial" w:hAnsi="Arial" w:cs="Arial"/>
          <w:sz w:val="24"/>
          <w:szCs w:val="24"/>
        </w:rPr>
        <w:t xml:space="preserve">z przetwarzaniem danych osobowych i w sprawie swobodnego przepływu </w:t>
      </w:r>
      <w:r w:rsidR="007773DE" w:rsidRPr="003A74F7">
        <w:rPr>
          <w:rFonts w:ascii="Arial" w:hAnsi="Arial" w:cs="Arial"/>
          <w:sz w:val="24"/>
          <w:szCs w:val="24"/>
        </w:rPr>
        <w:br/>
        <w:t xml:space="preserve"> </w:t>
      </w:r>
      <w:r w:rsidR="007773DE" w:rsidRPr="003A74F7">
        <w:rPr>
          <w:rFonts w:ascii="Arial" w:hAnsi="Arial" w:cs="Arial"/>
          <w:sz w:val="24"/>
          <w:szCs w:val="24"/>
        </w:rPr>
        <w:tab/>
      </w:r>
      <w:r w:rsidRPr="003A74F7">
        <w:rPr>
          <w:rFonts w:ascii="Arial" w:hAnsi="Arial" w:cs="Arial"/>
          <w:sz w:val="24"/>
          <w:szCs w:val="24"/>
        </w:rPr>
        <w:t xml:space="preserve">takich danych oraz uchylenia dyrektywy 95/46/WE (ogólne rozporządzenie </w:t>
      </w:r>
      <w:r w:rsidR="007773DE" w:rsidRPr="003A74F7">
        <w:rPr>
          <w:rFonts w:ascii="Arial" w:hAnsi="Arial" w:cs="Arial"/>
          <w:sz w:val="24"/>
          <w:szCs w:val="24"/>
        </w:rPr>
        <w:br/>
        <w:t xml:space="preserve"> </w:t>
      </w:r>
      <w:r w:rsidR="007773DE" w:rsidRPr="003A74F7">
        <w:rPr>
          <w:rFonts w:ascii="Arial" w:hAnsi="Arial" w:cs="Arial"/>
          <w:sz w:val="24"/>
          <w:szCs w:val="24"/>
        </w:rPr>
        <w:tab/>
      </w:r>
      <w:r w:rsidRPr="003A74F7">
        <w:rPr>
          <w:rFonts w:ascii="Arial" w:hAnsi="Arial" w:cs="Arial"/>
          <w:sz w:val="24"/>
          <w:szCs w:val="24"/>
        </w:rPr>
        <w:t xml:space="preserve">o ochronie danych) z dnia 27 kwietnia 2016 r. oraz ustawy z dnia 10 maja </w:t>
      </w:r>
      <w:r w:rsidR="007773DE" w:rsidRPr="003A74F7">
        <w:rPr>
          <w:rFonts w:ascii="Arial" w:hAnsi="Arial" w:cs="Arial"/>
          <w:sz w:val="24"/>
          <w:szCs w:val="24"/>
        </w:rPr>
        <w:br/>
        <w:t xml:space="preserve"> </w:t>
      </w:r>
      <w:r w:rsidR="007773DE" w:rsidRPr="003A74F7">
        <w:rPr>
          <w:rFonts w:ascii="Arial" w:hAnsi="Arial" w:cs="Arial"/>
          <w:sz w:val="24"/>
          <w:szCs w:val="24"/>
        </w:rPr>
        <w:tab/>
      </w:r>
      <w:r w:rsidRPr="003A74F7">
        <w:rPr>
          <w:rFonts w:ascii="Arial" w:hAnsi="Arial" w:cs="Arial"/>
          <w:sz w:val="24"/>
          <w:szCs w:val="24"/>
        </w:rPr>
        <w:t>2018 r. o ochronie danych osobowych, zwanym dalej</w:t>
      </w:r>
      <w:r w:rsidRPr="003A74F7">
        <w:rPr>
          <w:rFonts w:ascii="Arial" w:hAnsi="Arial" w:cs="Arial"/>
          <w:bCs/>
          <w:sz w:val="24"/>
          <w:szCs w:val="24"/>
        </w:rPr>
        <w:t xml:space="preserve"> Rozporządzeniem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„RODO” (tj. w szczególności adresów, czy nr PESEL pracowników). </w:t>
      </w:r>
      <w:r w:rsidR="00AF5E06" w:rsidRPr="003A74F7">
        <w:rPr>
          <w:rFonts w:ascii="Arial" w:hAnsi="Arial" w:cs="Arial"/>
          <w:bCs/>
          <w:sz w:val="24"/>
          <w:szCs w:val="24"/>
        </w:rPr>
        <w:br/>
        <w:t xml:space="preserve"> </w:t>
      </w:r>
      <w:r w:rsidR="00AF5E06" w:rsidRPr="003A74F7">
        <w:rPr>
          <w:rFonts w:ascii="Arial" w:hAnsi="Arial" w:cs="Arial"/>
          <w:bCs/>
          <w:sz w:val="24"/>
          <w:szCs w:val="24"/>
        </w:rPr>
        <w:tab/>
      </w:r>
      <w:r w:rsidRPr="003A74F7">
        <w:rPr>
          <w:rFonts w:ascii="Arial" w:hAnsi="Arial" w:cs="Arial"/>
          <w:bCs/>
          <w:sz w:val="24"/>
          <w:szCs w:val="24"/>
        </w:rPr>
        <w:t xml:space="preserve">Informacje takie jak: imię i nazwisko, data zawarcia umowy, rodzaj umowy </w:t>
      </w:r>
      <w:r w:rsidR="00AF5E06" w:rsidRPr="003A74F7">
        <w:rPr>
          <w:rFonts w:ascii="Arial" w:hAnsi="Arial" w:cs="Arial"/>
          <w:bCs/>
          <w:sz w:val="24"/>
          <w:szCs w:val="24"/>
        </w:rPr>
        <w:br/>
        <w:t xml:space="preserve"> </w:t>
      </w:r>
      <w:r w:rsidR="00AF5E06" w:rsidRPr="003A74F7">
        <w:rPr>
          <w:rFonts w:ascii="Arial" w:hAnsi="Arial" w:cs="Arial"/>
          <w:bCs/>
          <w:sz w:val="24"/>
          <w:szCs w:val="24"/>
        </w:rPr>
        <w:tab/>
      </w:r>
      <w:r w:rsidRPr="003A74F7">
        <w:rPr>
          <w:rFonts w:ascii="Arial" w:hAnsi="Arial" w:cs="Arial"/>
          <w:bCs/>
          <w:sz w:val="24"/>
          <w:szCs w:val="24"/>
        </w:rPr>
        <w:t>o pracę i wymiar etatu powinny być możliwe do zidentyfikowania;</w:t>
      </w:r>
    </w:p>
    <w:p w14:paraId="1DB20281" w14:textId="53EE4966" w:rsidR="008A264C" w:rsidRPr="003A74F7" w:rsidRDefault="00CF4F64" w:rsidP="003A74F7">
      <w:pPr>
        <w:pStyle w:val="Standard"/>
        <w:numPr>
          <w:ilvl w:val="0"/>
          <w:numId w:val="8"/>
        </w:numPr>
        <w:autoSpaceDN/>
        <w:spacing w:after="0"/>
        <w:ind w:left="714" w:right="-710" w:hanging="5"/>
        <w:textAlignment w:val="auto"/>
        <w:rPr>
          <w:rFonts w:ascii="Arial" w:hAnsi="Arial" w:cs="Arial"/>
          <w:bCs/>
          <w:sz w:val="24"/>
          <w:szCs w:val="24"/>
        </w:rPr>
      </w:pPr>
      <w:r w:rsidRPr="003A74F7">
        <w:rPr>
          <w:rFonts w:ascii="Arial" w:hAnsi="Arial" w:cs="Arial"/>
          <w:bCs/>
          <w:sz w:val="24"/>
          <w:szCs w:val="24"/>
        </w:rPr>
        <w:t xml:space="preserve">zaświadczenie właściwego oddziału ZUS potwierdzające opłacenie przez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Wykonawcę składek na ubezpieczenia społeczne i zdrowotne z tytułu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zatrudnienia na podstawie umów o pracę za ostatni okres rozliczeniowy,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które będzie mogło przybrać postać zaświadczenia</w:t>
      </w:r>
      <w:r w:rsidR="007773DE" w:rsidRPr="003A74F7">
        <w:rPr>
          <w:rFonts w:ascii="Arial" w:hAnsi="Arial" w:cs="Arial"/>
          <w:bCs/>
          <w:sz w:val="24"/>
          <w:szCs w:val="24"/>
        </w:rPr>
        <w:t xml:space="preserve"> </w:t>
      </w:r>
      <w:r w:rsidRPr="003A74F7">
        <w:rPr>
          <w:rFonts w:ascii="Arial" w:hAnsi="Arial" w:cs="Arial"/>
          <w:bCs/>
          <w:sz w:val="24"/>
          <w:szCs w:val="24"/>
        </w:rPr>
        <w:t xml:space="preserve">właściwego oddziału ZUS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lub zanonimizowanych, z wyjątkiem imienia i nazwiska,</w:t>
      </w:r>
      <w:r w:rsidR="001412F8" w:rsidRPr="003A74F7">
        <w:rPr>
          <w:rFonts w:ascii="Arial" w:hAnsi="Arial" w:cs="Arial"/>
          <w:bCs/>
          <w:sz w:val="24"/>
          <w:szCs w:val="24"/>
        </w:rPr>
        <w:t xml:space="preserve"> </w:t>
      </w:r>
      <w:r w:rsidRPr="003A74F7">
        <w:rPr>
          <w:rFonts w:ascii="Arial" w:hAnsi="Arial" w:cs="Arial"/>
          <w:bCs/>
          <w:sz w:val="24"/>
          <w:szCs w:val="24"/>
        </w:rPr>
        <w:t xml:space="preserve">dowodów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potwierdzających zgłoszenie pracownika (-ów) przez pracodawcę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do ubezpieczenia</w:t>
      </w:r>
    </w:p>
    <w:p w14:paraId="237254E8" w14:textId="102F6147" w:rsidR="00883F57" w:rsidRPr="003A74F7" w:rsidRDefault="00841578" w:rsidP="003A74F7">
      <w:pPr>
        <w:pStyle w:val="Standard"/>
        <w:autoSpaceDN/>
        <w:spacing w:after="0"/>
        <w:ind w:right="-710"/>
        <w:textAlignment w:val="auto"/>
        <w:rPr>
          <w:rFonts w:ascii="Arial" w:hAnsi="Arial" w:cs="Arial"/>
          <w:bCs/>
          <w:sz w:val="24"/>
          <w:szCs w:val="24"/>
        </w:rPr>
      </w:pPr>
      <w:r w:rsidRPr="003A74F7">
        <w:rPr>
          <w:rFonts w:ascii="Arial" w:hAnsi="Arial" w:cs="Arial"/>
          <w:bCs/>
          <w:sz w:val="24"/>
          <w:szCs w:val="24"/>
        </w:rPr>
        <w:t xml:space="preserve">7.  </w:t>
      </w:r>
      <w:r w:rsidR="00175377" w:rsidRPr="003A74F7">
        <w:rPr>
          <w:rFonts w:ascii="Arial" w:hAnsi="Arial" w:cs="Arial"/>
          <w:bCs/>
          <w:sz w:val="24"/>
          <w:szCs w:val="24"/>
        </w:rPr>
        <w:t xml:space="preserve"> </w:t>
      </w:r>
      <w:r w:rsidR="00175377" w:rsidRPr="003A74F7">
        <w:rPr>
          <w:rFonts w:ascii="Arial" w:hAnsi="Arial" w:cs="Arial"/>
          <w:bCs/>
          <w:sz w:val="24"/>
          <w:szCs w:val="24"/>
        </w:rPr>
        <w:tab/>
      </w:r>
      <w:r w:rsidR="00221C66" w:rsidRPr="003A74F7">
        <w:rPr>
          <w:rFonts w:ascii="Arial" w:hAnsi="Arial" w:cs="Arial"/>
          <w:bCs/>
          <w:sz w:val="24"/>
          <w:szCs w:val="24"/>
        </w:rPr>
        <w:t xml:space="preserve">W przypadku dalszych wątpliwości Zamawiającego, co do spełnienia wymogu </w:t>
      </w:r>
      <w:r w:rsidR="00852A7A" w:rsidRPr="003A74F7">
        <w:rPr>
          <w:rFonts w:ascii="Arial" w:hAnsi="Arial" w:cs="Arial"/>
          <w:bCs/>
          <w:sz w:val="24"/>
          <w:szCs w:val="24"/>
        </w:rPr>
        <w:br/>
        <w:t xml:space="preserve"> </w:t>
      </w:r>
      <w:r w:rsidR="00852A7A" w:rsidRPr="003A74F7">
        <w:rPr>
          <w:rFonts w:ascii="Arial" w:hAnsi="Arial" w:cs="Arial"/>
          <w:bCs/>
          <w:sz w:val="24"/>
          <w:szCs w:val="24"/>
        </w:rPr>
        <w:tab/>
      </w:r>
      <w:r w:rsidR="00221C66" w:rsidRPr="003A74F7">
        <w:rPr>
          <w:rFonts w:ascii="Arial" w:hAnsi="Arial" w:cs="Arial"/>
          <w:bCs/>
          <w:sz w:val="24"/>
          <w:szCs w:val="24"/>
        </w:rPr>
        <w:t xml:space="preserve">zatrudnienia, pomimo złożenia </w:t>
      </w:r>
      <w:r w:rsidR="00883F57" w:rsidRPr="003A74F7">
        <w:rPr>
          <w:rFonts w:ascii="Arial" w:hAnsi="Arial" w:cs="Arial"/>
          <w:bCs/>
          <w:sz w:val="24"/>
          <w:szCs w:val="24"/>
        </w:rPr>
        <w:t xml:space="preserve">któregoś z powyższych dowodów Zamawiający </w:t>
      </w:r>
      <w:r w:rsidR="00852A7A" w:rsidRPr="003A74F7">
        <w:rPr>
          <w:rFonts w:ascii="Arial" w:hAnsi="Arial" w:cs="Arial"/>
          <w:bCs/>
          <w:sz w:val="24"/>
          <w:szCs w:val="24"/>
        </w:rPr>
        <w:br/>
        <w:t xml:space="preserve"> </w:t>
      </w:r>
      <w:r w:rsidR="00852A7A" w:rsidRPr="003A74F7">
        <w:rPr>
          <w:rFonts w:ascii="Arial" w:hAnsi="Arial" w:cs="Arial"/>
          <w:bCs/>
          <w:sz w:val="24"/>
          <w:szCs w:val="24"/>
        </w:rPr>
        <w:tab/>
      </w:r>
      <w:r w:rsidR="00883F57" w:rsidRPr="003A74F7">
        <w:rPr>
          <w:rFonts w:ascii="Arial" w:hAnsi="Arial" w:cs="Arial"/>
          <w:bCs/>
          <w:sz w:val="24"/>
          <w:szCs w:val="24"/>
        </w:rPr>
        <w:t xml:space="preserve">wezwie a Wykonawca przedłoży Zamawiającemu żądane przez niego dowody </w:t>
      </w:r>
      <w:r w:rsidR="00852A7A" w:rsidRPr="003A74F7">
        <w:rPr>
          <w:rFonts w:ascii="Arial" w:hAnsi="Arial" w:cs="Arial"/>
          <w:bCs/>
          <w:sz w:val="24"/>
          <w:szCs w:val="24"/>
        </w:rPr>
        <w:br/>
        <w:t xml:space="preserve"> </w:t>
      </w:r>
      <w:r w:rsidR="00852A7A" w:rsidRPr="003A74F7">
        <w:rPr>
          <w:rFonts w:ascii="Arial" w:hAnsi="Arial" w:cs="Arial"/>
          <w:bCs/>
          <w:sz w:val="24"/>
          <w:szCs w:val="24"/>
        </w:rPr>
        <w:tab/>
      </w:r>
      <w:r w:rsidR="00883F57" w:rsidRPr="003A74F7">
        <w:rPr>
          <w:rFonts w:ascii="Arial" w:hAnsi="Arial" w:cs="Arial"/>
          <w:bCs/>
          <w:sz w:val="24"/>
          <w:szCs w:val="24"/>
        </w:rPr>
        <w:t>wskazane w ust. 6, uzupełni przesłane informacje lub przedłoży inne</w:t>
      </w:r>
      <w:r w:rsidR="00852A7A" w:rsidRPr="003A74F7">
        <w:rPr>
          <w:rFonts w:ascii="Arial" w:hAnsi="Arial" w:cs="Arial"/>
          <w:bCs/>
          <w:sz w:val="24"/>
          <w:szCs w:val="24"/>
        </w:rPr>
        <w:t xml:space="preserve"> </w:t>
      </w:r>
      <w:r w:rsidR="00883F57" w:rsidRPr="003A74F7">
        <w:rPr>
          <w:rFonts w:ascii="Arial" w:hAnsi="Arial" w:cs="Arial"/>
          <w:bCs/>
          <w:sz w:val="24"/>
          <w:szCs w:val="24"/>
        </w:rPr>
        <w:t xml:space="preserve">dokumenty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883F57" w:rsidRPr="003A74F7">
        <w:rPr>
          <w:rFonts w:ascii="Arial" w:hAnsi="Arial" w:cs="Arial"/>
          <w:bCs/>
          <w:sz w:val="24"/>
          <w:szCs w:val="24"/>
        </w:rPr>
        <w:t>wskazane przez Zamawiającego w wezwaniu zawierające</w:t>
      </w:r>
      <w:r w:rsidR="007773DE" w:rsidRPr="003A74F7">
        <w:rPr>
          <w:rFonts w:ascii="Arial" w:hAnsi="Arial" w:cs="Arial"/>
          <w:bCs/>
          <w:sz w:val="24"/>
          <w:szCs w:val="24"/>
        </w:rPr>
        <w:t xml:space="preserve"> </w:t>
      </w:r>
      <w:r w:rsidR="00883F57" w:rsidRPr="003A74F7">
        <w:rPr>
          <w:rFonts w:ascii="Arial" w:hAnsi="Arial" w:cs="Arial"/>
          <w:bCs/>
          <w:sz w:val="24"/>
          <w:szCs w:val="24"/>
        </w:rPr>
        <w:t xml:space="preserve">informacje, w tym dane </w:t>
      </w:r>
      <w:r w:rsidR="007773DE" w:rsidRPr="003A74F7">
        <w:rPr>
          <w:rFonts w:ascii="Arial" w:hAnsi="Arial" w:cs="Arial"/>
          <w:bCs/>
          <w:sz w:val="24"/>
          <w:szCs w:val="24"/>
        </w:rPr>
        <w:br/>
      </w:r>
      <w:r w:rsidR="007773DE" w:rsidRPr="003A74F7">
        <w:rPr>
          <w:rFonts w:ascii="Arial" w:hAnsi="Arial" w:cs="Arial"/>
          <w:bCs/>
          <w:sz w:val="24"/>
          <w:szCs w:val="24"/>
        </w:rPr>
        <w:lastRenderedPageBreak/>
        <w:t xml:space="preserve"> </w:t>
      </w:r>
      <w:r w:rsidR="007773DE" w:rsidRPr="003A74F7">
        <w:rPr>
          <w:rFonts w:ascii="Arial" w:hAnsi="Arial" w:cs="Arial"/>
          <w:bCs/>
          <w:sz w:val="24"/>
          <w:szCs w:val="24"/>
        </w:rPr>
        <w:tab/>
      </w:r>
      <w:r w:rsidR="00883F57" w:rsidRPr="003A74F7">
        <w:rPr>
          <w:rFonts w:ascii="Arial" w:hAnsi="Arial" w:cs="Arial"/>
          <w:bCs/>
          <w:sz w:val="24"/>
          <w:szCs w:val="24"/>
        </w:rPr>
        <w:t xml:space="preserve">osobowe, niezbędne do weryfikacji zatrudnienia pracownika/pracowników na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883F57" w:rsidRPr="003A74F7">
        <w:rPr>
          <w:rFonts w:ascii="Arial" w:hAnsi="Arial" w:cs="Arial"/>
          <w:bCs/>
          <w:sz w:val="24"/>
          <w:szCs w:val="24"/>
        </w:rPr>
        <w:t xml:space="preserve">podstawie umowy o pracę. Zapis ust. 6 w zakresie wezwania i wykonania wezwania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883F57" w:rsidRPr="003A74F7">
        <w:rPr>
          <w:rFonts w:ascii="Arial" w:hAnsi="Arial" w:cs="Arial"/>
          <w:bCs/>
          <w:sz w:val="24"/>
          <w:szCs w:val="24"/>
        </w:rPr>
        <w:t>stosuje się odpowiednio.</w:t>
      </w:r>
    </w:p>
    <w:p w14:paraId="2773AEF1" w14:textId="5FB9254C" w:rsidR="00883F57" w:rsidRPr="003A74F7" w:rsidRDefault="00883F57" w:rsidP="003A74F7">
      <w:pPr>
        <w:pStyle w:val="Standard"/>
        <w:autoSpaceDN/>
        <w:spacing w:after="0"/>
        <w:ind w:right="-710"/>
        <w:textAlignment w:val="auto"/>
        <w:rPr>
          <w:rFonts w:ascii="Arial" w:hAnsi="Arial" w:cs="Arial"/>
          <w:bCs/>
          <w:sz w:val="24"/>
          <w:szCs w:val="24"/>
        </w:rPr>
      </w:pPr>
      <w:r w:rsidRPr="003A74F7">
        <w:rPr>
          <w:rFonts w:ascii="Arial" w:hAnsi="Arial" w:cs="Arial"/>
          <w:bCs/>
          <w:sz w:val="24"/>
          <w:szCs w:val="24"/>
        </w:rPr>
        <w:t xml:space="preserve">8. </w:t>
      </w:r>
      <w:r w:rsidR="00175377" w:rsidRPr="003A74F7">
        <w:rPr>
          <w:rFonts w:ascii="Arial" w:hAnsi="Arial" w:cs="Arial"/>
          <w:bCs/>
          <w:sz w:val="24"/>
          <w:szCs w:val="24"/>
        </w:rPr>
        <w:t xml:space="preserve"> </w:t>
      </w:r>
      <w:r w:rsidR="00175377" w:rsidRPr="003A74F7">
        <w:rPr>
          <w:rFonts w:ascii="Arial" w:hAnsi="Arial" w:cs="Arial"/>
          <w:bCs/>
          <w:sz w:val="24"/>
          <w:szCs w:val="24"/>
        </w:rPr>
        <w:tab/>
      </w:r>
      <w:r w:rsidRPr="003A74F7">
        <w:rPr>
          <w:rFonts w:ascii="Arial" w:hAnsi="Arial" w:cs="Arial"/>
          <w:bCs/>
          <w:sz w:val="24"/>
          <w:szCs w:val="24"/>
        </w:rPr>
        <w:t>Wykonawca w każdym przypadku przedłożyć może Zamawiającemu</w:t>
      </w:r>
      <w:r w:rsidR="00852A7A" w:rsidRPr="003A74F7">
        <w:rPr>
          <w:rFonts w:ascii="Arial" w:hAnsi="Arial" w:cs="Arial"/>
          <w:bCs/>
          <w:sz w:val="24"/>
          <w:szCs w:val="24"/>
        </w:rPr>
        <w:t xml:space="preserve"> </w:t>
      </w:r>
      <w:r w:rsidR="00A77E62" w:rsidRPr="003A74F7">
        <w:rPr>
          <w:rFonts w:ascii="Arial" w:hAnsi="Arial" w:cs="Arial"/>
          <w:bCs/>
          <w:sz w:val="24"/>
          <w:szCs w:val="24"/>
        </w:rPr>
        <w:t xml:space="preserve">dodatkowe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Pr="003A74F7">
        <w:rPr>
          <w:rFonts w:ascii="Arial" w:hAnsi="Arial" w:cs="Arial"/>
          <w:bCs/>
          <w:sz w:val="24"/>
          <w:szCs w:val="24"/>
        </w:rPr>
        <w:t xml:space="preserve">dowody </w:t>
      </w:r>
      <w:r w:rsidR="00A77E62" w:rsidRPr="003A74F7">
        <w:rPr>
          <w:rFonts w:ascii="Arial" w:hAnsi="Arial" w:cs="Arial"/>
          <w:bCs/>
          <w:sz w:val="24"/>
          <w:szCs w:val="24"/>
        </w:rPr>
        <w:t>zmierzające do wykazania spełni</w:t>
      </w:r>
      <w:r w:rsidR="00EF52A8" w:rsidRPr="003A74F7">
        <w:rPr>
          <w:rFonts w:ascii="Arial" w:hAnsi="Arial" w:cs="Arial"/>
          <w:bCs/>
          <w:sz w:val="24"/>
          <w:szCs w:val="24"/>
        </w:rPr>
        <w:t>a</w:t>
      </w:r>
      <w:r w:rsidR="00A77E62" w:rsidRPr="003A74F7">
        <w:rPr>
          <w:rFonts w:ascii="Arial" w:hAnsi="Arial" w:cs="Arial"/>
          <w:bCs/>
          <w:sz w:val="24"/>
          <w:szCs w:val="24"/>
        </w:rPr>
        <w:t xml:space="preserve">nia przez Wykonawcę lub Podwykonawcę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A77E62" w:rsidRPr="003A74F7">
        <w:rPr>
          <w:rFonts w:ascii="Arial" w:hAnsi="Arial" w:cs="Arial"/>
          <w:bCs/>
          <w:sz w:val="24"/>
          <w:szCs w:val="24"/>
        </w:rPr>
        <w:t>wymagań dotyczących zatrudnienia na podstawie umowy o pracę.</w:t>
      </w:r>
    </w:p>
    <w:p w14:paraId="63AD1F33" w14:textId="6CA733C6" w:rsidR="00CF4F64" w:rsidRPr="003A74F7" w:rsidRDefault="00883F57" w:rsidP="003A74F7">
      <w:pPr>
        <w:pStyle w:val="Standard"/>
        <w:autoSpaceDN/>
        <w:spacing w:after="0"/>
        <w:ind w:right="-710"/>
        <w:textAlignment w:val="auto"/>
        <w:rPr>
          <w:rFonts w:ascii="Arial" w:hAnsi="Arial" w:cs="Arial"/>
          <w:bCs/>
          <w:sz w:val="24"/>
          <w:szCs w:val="24"/>
        </w:rPr>
      </w:pPr>
      <w:r w:rsidRPr="003A74F7">
        <w:rPr>
          <w:rFonts w:ascii="Arial" w:hAnsi="Arial" w:cs="Arial"/>
          <w:bCs/>
          <w:sz w:val="24"/>
          <w:szCs w:val="24"/>
        </w:rPr>
        <w:t>9</w:t>
      </w:r>
      <w:r w:rsidR="00221C66" w:rsidRPr="003A74F7">
        <w:rPr>
          <w:rFonts w:ascii="Arial" w:hAnsi="Arial" w:cs="Arial"/>
          <w:bCs/>
          <w:sz w:val="24"/>
          <w:szCs w:val="24"/>
        </w:rPr>
        <w:t xml:space="preserve">. </w:t>
      </w:r>
      <w:r w:rsidR="00175377" w:rsidRPr="003A74F7">
        <w:rPr>
          <w:rFonts w:ascii="Arial" w:hAnsi="Arial" w:cs="Arial"/>
          <w:bCs/>
          <w:sz w:val="24"/>
          <w:szCs w:val="24"/>
        </w:rPr>
        <w:t xml:space="preserve"> </w:t>
      </w:r>
      <w:r w:rsidR="00175377" w:rsidRPr="003A74F7">
        <w:rPr>
          <w:rFonts w:ascii="Arial" w:hAnsi="Arial" w:cs="Arial"/>
          <w:bCs/>
          <w:sz w:val="24"/>
          <w:szCs w:val="24"/>
        </w:rPr>
        <w:tab/>
      </w:r>
      <w:r w:rsidR="00CF4F64" w:rsidRPr="003A74F7">
        <w:rPr>
          <w:rFonts w:ascii="Arial" w:hAnsi="Arial" w:cs="Arial"/>
          <w:bCs/>
          <w:sz w:val="24"/>
          <w:szCs w:val="24"/>
        </w:rPr>
        <w:t>W</w:t>
      </w:r>
      <w:r w:rsidR="00175377" w:rsidRPr="003A74F7">
        <w:rPr>
          <w:rFonts w:ascii="Arial" w:hAnsi="Arial" w:cs="Arial"/>
          <w:bCs/>
          <w:sz w:val="24"/>
          <w:szCs w:val="24"/>
        </w:rPr>
        <w:t xml:space="preserve"> </w:t>
      </w:r>
      <w:r w:rsidR="00CF4F64" w:rsidRPr="003A74F7">
        <w:rPr>
          <w:rFonts w:ascii="Arial" w:hAnsi="Arial" w:cs="Arial"/>
          <w:bCs/>
          <w:sz w:val="24"/>
          <w:szCs w:val="24"/>
        </w:rPr>
        <w:t xml:space="preserve">przypadku uzasadnionych wątpliwości co do przestrzegania prawa pracy przez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CF4F64" w:rsidRPr="003A74F7">
        <w:rPr>
          <w:rFonts w:ascii="Arial" w:hAnsi="Arial" w:cs="Arial"/>
          <w:bCs/>
          <w:sz w:val="24"/>
          <w:szCs w:val="24"/>
        </w:rPr>
        <w:t xml:space="preserve">Wykonawcę, Zamawiający może zwrócić się o przeprowadzenie kontroli przez </w:t>
      </w:r>
      <w:r w:rsidR="007773DE" w:rsidRPr="003A74F7">
        <w:rPr>
          <w:rFonts w:ascii="Arial" w:hAnsi="Arial" w:cs="Arial"/>
          <w:bCs/>
          <w:sz w:val="24"/>
          <w:szCs w:val="24"/>
        </w:rPr>
        <w:br/>
        <w:t xml:space="preserve"> </w:t>
      </w:r>
      <w:r w:rsidR="007773DE" w:rsidRPr="003A74F7">
        <w:rPr>
          <w:rFonts w:ascii="Arial" w:hAnsi="Arial" w:cs="Arial"/>
          <w:bCs/>
          <w:sz w:val="24"/>
          <w:szCs w:val="24"/>
        </w:rPr>
        <w:tab/>
      </w:r>
      <w:r w:rsidR="00CF4F64" w:rsidRPr="003A74F7">
        <w:rPr>
          <w:rFonts w:ascii="Arial" w:hAnsi="Arial" w:cs="Arial"/>
          <w:bCs/>
          <w:sz w:val="24"/>
          <w:szCs w:val="24"/>
        </w:rPr>
        <w:t>Państwową Inspekcję Pracy.</w:t>
      </w:r>
    </w:p>
    <w:p w14:paraId="7CB346F9" w14:textId="499FAA37" w:rsidR="00841578" w:rsidRPr="003A74F7" w:rsidRDefault="00841578" w:rsidP="003A74F7">
      <w:pPr>
        <w:widowControl w:val="0"/>
        <w:suppressAutoHyphens/>
        <w:autoSpaceDN/>
        <w:spacing w:before="100" w:beforeAutospacing="1" w:line="276" w:lineRule="auto"/>
        <w:ind w:right="-709"/>
        <w:rPr>
          <w:rFonts w:ascii="Arial" w:eastAsia="Arial Unicode MS" w:hAnsi="Arial" w:cs="Arial"/>
          <w:b/>
        </w:rPr>
      </w:pPr>
      <w:r w:rsidRPr="003A74F7">
        <w:rPr>
          <w:rFonts w:ascii="Arial" w:eastAsia="Arial Unicode MS" w:hAnsi="Arial" w:cs="Arial"/>
          <w:b/>
        </w:rPr>
        <w:t>§</w:t>
      </w:r>
      <w:r w:rsidR="003B1393" w:rsidRPr="003A74F7">
        <w:rPr>
          <w:rFonts w:ascii="Arial" w:eastAsia="Arial Unicode MS" w:hAnsi="Arial" w:cs="Arial"/>
          <w:b/>
        </w:rPr>
        <w:t>4</w:t>
      </w:r>
    </w:p>
    <w:p w14:paraId="04B6B2F9" w14:textId="3D353672" w:rsidR="00841578" w:rsidRPr="003A74F7" w:rsidRDefault="000E7945" w:rsidP="003A74F7">
      <w:pPr>
        <w:widowControl w:val="0"/>
        <w:suppressAutoHyphens/>
        <w:autoSpaceDN/>
        <w:spacing w:line="276" w:lineRule="auto"/>
        <w:ind w:right="-710"/>
        <w:rPr>
          <w:rFonts w:ascii="Arial" w:eastAsia="Arial Unicode MS" w:hAnsi="Arial" w:cs="Arial"/>
          <w:b/>
        </w:rPr>
      </w:pPr>
      <w:r w:rsidRPr="003A74F7">
        <w:rPr>
          <w:rFonts w:ascii="Arial" w:eastAsia="Arial Unicode MS" w:hAnsi="Arial" w:cs="Arial"/>
          <w:b/>
        </w:rPr>
        <w:t>Zasady poufności w zakresie pozysk</w:t>
      </w:r>
      <w:r w:rsidR="00484CC8" w:rsidRPr="003A74F7">
        <w:rPr>
          <w:rFonts w:ascii="Arial" w:eastAsia="Arial Unicode MS" w:hAnsi="Arial" w:cs="Arial"/>
          <w:b/>
        </w:rPr>
        <w:t>iwanych</w:t>
      </w:r>
      <w:r w:rsidRPr="003A74F7">
        <w:rPr>
          <w:rFonts w:ascii="Arial" w:eastAsia="Arial Unicode MS" w:hAnsi="Arial" w:cs="Arial"/>
          <w:b/>
        </w:rPr>
        <w:t xml:space="preserve"> informacji</w:t>
      </w:r>
    </w:p>
    <w:p w14:paraId="0392C125" w14:textId="288C8910" w:rsidR="00CF4F64" w:rsidRPr="003A74F7" w:rsidRDefault="000E7945" w:rsidP="003A74F7">
      <w:pPr>
        <w:tabs>
          <w:tab w:val="num" w:pos="709"/>
        </w:tabs>
        <w:suppressAutoHyphens/>
        <w:autoSpaceDN/>
        <w:spacing w:line="276" w:lineRule="auto"/>
        <w:ind w:right="-710"/>
        <w:rPr>
          <w:rFonts w:ascii="Arial" w:hAnsi="Arial" w:cs="Arial"/>
          <w:bCs/>
        </w:rPr>
      </w:pPr>
      <w:r w:rsidRPr="003A74F7">
        <w:rPr>
          <w:rFonts w:ascii="Arial" w:hAnsi="Arial" w:cs="Arial"/>
          <w:iCs/>
        </w:rPr>
        <w:t xml:space="preserve">1.  </w:t>
      </w:r>
      <w:r w:rsidRPr="003A74F7">
        <w:rPr>
          <w:rFonts w:ascii="Arial" w:hAnsi="Arial" w:cs="Arial"/>
          <w:iCs/>
        </w:rPr>
        <w:tab/>
      </w:r>
      <w:r w:rsidR="00CF4F64" w:rsidRPr="003A74F7">
        <w:rPr>
          <w:rFonts w:ascii="Arial" w:hAnsi="Arial" w:cs="Arial"/>
          <w:iCs/>
        </w:rPr>
        <w:t>Wykonawca zobowiązuje się w okresie obowiązywania Umowy oraz po jej</w:t>
      </w:r>
      <w:r w:rsidR="002944E5" w:rsidRPr="003A74F7">
        <w:rPr>
          <w:rFonts w:ascii="Arial" w:hAnsi="Arial" w:cs="Arial"/>
          <w:iCs/>
        </w:rPr>
        <w:t xml:space="preserve"> </w:t>
      </w:r>
      <w:r w:rsidR="002944E5" w:rsidRPr="003A74F7">
        <w:rPr>
          <w:rFonts w:ascii="Arial" w:hAnsi="Arial" w:cs="Arial"/>
          <w:iCs/>
        </w:rPr>
        <w:br/>
        <w:t xml:space="preserve"> </w:t>
      </w:r>
      <w:r w:rsidR="002944E5" w:rsidRPr="003A74F7">
        <w:rPr>
          <w:rFonts w:ascii="Arial" w:hAnsi="Arial" w:cs="Arial"/>
          <w:iCs/>
        </w:rPr>
        <w:tab/>
      </w:r>
      <w:r w:rsidR="00CF4F64" w:rsidRPr="003A74F7">
        <w:rPr>
          <w:rFonts w:ascii="Arial" w:hAnsi="Arial" w:cs="Arial"/>
          <w:iCs/>
        </w:rPr>
        <w:t>wygaśnięciu lub rozwiązaniu,</w:t>
      </w:r>
      <w:r w:rsidR="00C5183B" w:rsidRPr="003A74F7">
        <w:rPr>
          <w:rFonts w:ascii="Arial" w:hAnsi="Arial" w:cs="Arial"/>
          <w:iCs/>
        </w:rPr>
        <w:t xml:space="preserve"> </w:t>
      </w:r>
      <w:r w:rsidR="00CF4F64" w:rsidRPr="003A74F7">
        <w:rPr>
          <w:rFonts w:ascii="Arial" w:hAnsi="Arial" w:cs="Arial"/>
          <w:iCs/>
        </w:rPr>
        <w:t>do zachowania w ścisłej tajemnicy wszelkich</w:t>
      </w:r>
      <w:r w:rsidR="002944E5" w:rsidRPr="003A74F7">
        <w:rPr>
          <w:rFonts w:ascii="Arial" w:hAnsi="Arial" w:cs="Arial"/>
          <w:iCs/>
        </w:rPr>
        <w:t xml:space="preserve"> </w:t>
      </w:r>
      <w:r w:rsidR="002944E5" w:rsidRPr="003A74F7">
        <w:rPr>
          <w:rFonts w:ascii="Arial" w:hAnsi="Arial" w:cs="Arial"/>
          <w:iCs/>
        </w:rPr>
        <w:br/>
        <w:t xml:space="preserve"> </w:t>
      </w:r>
      <w:r w:rsidR="002944E5" w:rsidRPr="003A74F7">
        <w:rPr>
          <w:rFonts w:ascii="Arial" w:hAnsi="Arial" w:cs="Arial"/>
          <w:iCs/>
        </w:rPr>
        <w:tab/>
      </w:r>
      <w:r w:rsidR="00CF4F64" w:rsidRPr="003A74F7">
        <w:rPr>
          <w:rFonts w:ascii="Arial" w:hAnsi="Arial" w:cs="Arial"/>
          <w:iCs/>
        </w:rPr>
        <w:t>informacji dotyczących Zamawiającego, obejmujących:</w:t>
      </w:r>
    </w:p>
    <w:p w14:paraId="30086536" w14:textId="20481118" w:rsidR="00CF4F64" w:rsidRPr="003A74F7" w:rsidRDefault="00CF4F64" w:rsidP="003A74F7">
      <w:pPr>
        <w:pStyle w:val="NormalnyWeb"/>
        <w:numPr>
          <w:ilvl w:val="0"/>
          <w:numId w:val="9"/>
        </w:numPr>
        <w:tabs>
          <w:tab w:val="num" w:pos="709"/>
        </w:tabs>
        <w:suppressAutoHyphens/>
        <w:autoSpaceDE/>
        <w:autoSpaceDN/>
        <w:spacing w:before="0" w:after="0" w:line="276" w:lineRule="auto"/>
        <w:ind w:left="709" w:right="-710" w:firstLine="0"/>
        <w:rPr>
          <w:rFonts w:ascii="Arial" w:hAnsi="Arial" w:cs="Arial"/>
          <w:szCs w:val="24"/>
        </w:rPr>
      </w:pPr>
      <w:r w:rsidRPr="003A74F7">
        <w:rPr>
          <w:rFonts w:ascii="Arial" w:hAnsi="Arial" w:cs="Arial"/>
          <w:iCs/>
          <w:szCs w:val="24"/>
        </w:rPr>
        <w:t>dane osobowe – chronione na podstawie</w:t>
      </w:r>
      <w:r w:rsidRPr="003A74F7">
        <w:rPr>
          <w:rFonts w:ascii="Arial" w:hAnsi="Arial" w:cs="Arial"/>
          <w:bCs/>
          <w:szCs w:val="24"/>
        </w:rPr>
        <w:t xml:space="preserve"> obowiązujących przepisów prawa </w:t>
      </w:r>
      <w:r w:rsidR="002944E5" w:rsidRPr="003A74F7">
        <w:rPr>
          <w:rFonts w:ascii="Arial" w:hAnsi="Arial" w:cs="Arial"/>
          <w:bCs/>
          <w:szCs w:val="24"/>
        </w:rPr>
        <w:br/>
        <w:t xml:space="preserve"> </w:t>
      </w:r>
      <w:r w:rsidR="002944E5" w:rsidRPr="003A74F7">
        <w:rPr>
          <w:rFonts w:ascii="Arial" w:hAnsi="Arial" w:cs="Arial"/>
          <w:bCs/>
          <w:szCs w:val="24"/>
        </w:rPr>
        <w:tab/>
      </w:r>
      <w:r w:rsidRPr="003A74F7">
        <w:rPr>
          <w:rFonts w:ascii="Arial" w:hAnsi="Arial" w:cs="Arial"/>
          <w:bCs/>
          <w:szCs w:val="24"/>
        </w:rPr>
        <w:t>w tym</w:t>
      </w:r>
      <w:r w:rsidR="000E7945" w:rsidRPr="003A74F7">
        <w:rPr>
          <w:rFonts w:ascii="Arial" w:hAnsi="Arial" w:cs="Arial"/>
          <w:bCs/>
          <w:szCs w:val="24"/>
        </w:rPr>
        <w:t xml:space="preserve"> </w:t>
      </w:r>
      <w:r w:rsidRPr="003A74F7">
        <w:rPr>
          <w:rFonts w:ascii="Arial" w:hAnsi="Arial" w:cs="Arial"/>
          <w:bCs/>
          <w:szCs w:val="24"/>
        </w:rPr>
        <w:t>Rozporządzenia „RODO”</w:t>
      </w:r>
      <w:r w:rsidRPr="003A74F7">
        <w:rPr>
          <w:rFonts w:ascii="Arial" w:hAnsi="Arial" w:cs="Arial"/>
          <w:iCs/>
          <w:szCs w:val="24"/>
        </w:rPr>
        <w:t>;</w:t>
      </w:r>
    </w:p>
    <w:p w14:paraId="4D1F8802" w14:textId="79722FDE" w:rsidR="00CF4F64" w:rsidRPr="003A74F7" w:rsidRDefault="00CF4F64" w:rsidP="003A74F7">
      <w:pPr>
        <w:pStyle w:val="NormalnyWeb"/>
        <w:numPr>
          <w:ilvl w:val="0"/>
          <w:numId w:val="9"/>
        </w:numPr>
        <w:tabs>
          <w:tab w:val="num" w:pos="709"/>
        </w:tabs>
        <w:suppressAutoHyphens/>
        <w:autoSpaceDE/>
        <w:autoSpaceDN/>
        <w:spacing w:before="0" w:after="0" w:line="276" w:lineRule="auto"/>
        <w:ind w:left="709" w:right="-710" w:firstLine="0"/>
        <w:rPr>
          <w:rFonts w:ascii="Arial" w:hAnsi="Arial" w:cs="Arial"/>
          <w:szCs w:val="24"/>
        </w:rPr>
      </w:pPr>
      <w:r w:rsidRPr="003A74F7">
        <w:rPr>
          <w:rFonts w:ascii="Arial" w:hAnsi="Arial" w:cs="Arial"/>
          <w:iCs/>
          <w:szCs w:val="24"/>
        </w:rPr>
        <w:t xml:space="preserve">informacje stanowiące tajemnicę przedsiębiorstwa - chronione na podstawie </w:t>
      </w:r>
      <w:r w:rsidR="002944E5" w:rsidRPr="003A74F7">
        <w:rPr>
          <w:rFonts w:ascii="Arial" w:hAnsi="Arial" w:cs="Arial"/>
          <w:iCs/>
          <w:szCs w:val="24"/>
        </w:rPr>
        <w:br/>
        <w:t xml:space="preserve"> </w:t>
      </w:r>
      <w:r w:rsidR="002944E5" w:rsidRPr="003A74F7">
        <w:rPr>
          <w:rFonts w:ascii="Arial" w:hAnsi="Arial" w:cs="Arial"/>
          <w:iCs/>
          <w:szCs w:val="24"/>
        </w:rPr>
        <w:tab/>
      </w:r>
      <w:r w:rsidRPr="003A74F7">
        <w:rPr>
          <w:rFonts w:ascii="Arial" w:hAnsi="Arial" w:cs="Arial"/>
          <w:iCs/>
          <w:szCs w:val="24"/>
        </w:rPr>
        <w:t>ustawy z dnia 16 kwietnia 1993 r. o zwalczaniu nieuczciwej konkurencji;</w:t>
      </w:r>
    </w:p>
    <w:p w14:paraId="528D3A06" w14:textId="48AA2EE1" w:rsidR="00571505" w:rsidRPr="003A74F7" w:rsidRDefault="00CF4F64" w:rsidP="003A74F7">
      <w:pPr>
        <w:pStyle w:val="NormalnyWeb"/>
        <w:numPr>
          <w:ilvl w:val="0"/>
          <w:numId w:val="9"/>
        </w:numPr>
        <w:tabs>
          <w:tab w:val="num" w:pos="709"/>
        </w:tabs>
        <w:suppressAutoHyphens/>
        <w:autoSpaceDE/>
        <w:autoSpaceDN/>
        <w:spacing w:before="0" w:after="0" w:line="276" w:lineRule="auto"/>
        <w:ind w:left="709" w:right="-710" w:firstLine="0"/>
        <w:rPr>
          <w:rFonts w:ascii="Arial" w:hAnsi="Arial" w:cs="Arial"/>
          <w:szCs w:val="24"/>
        </w:rPr>
      </w:pPr>
      <w:r w:rsidRPr="003A74F7">
        <w:rPr>
          <w:rFonts w:ascii="Arial" w:hAnsi="Arial" w:cs="Arial"/>
          <w:iCs/>
          <w:szCs w:val="24"/>
        </w:rPr>
        <w:t>informacje, które mogą mieć wpływ na funkcjonowanie lub stan</w:t>
      </w:r>
      <w:r w:rsidR="002944E5" w:rsidRPr="003A74F7">
        <w:rPr>
          <w:rFonts w:ascii="Arial" w:hAnsi="Arial" w:cs="Arial"/>
          <w:iCs/>
          <w:szCs w:val="24"/>
        </w:rPr>
        <w:t xml:space="preserve"> </w:t>
      </w:r>
      <w:r w:rsidR="002944E5" w:rsidRPr="003A74F7">
        <w:rPr>
          <w:rFonts w:ascii="Arial" w:hAnsi="Arial" w:cs="Arial"/>
          <w:iCs/>
          <w:szCs w:val="24"/>
        </w:rPr>
        <w:br/>
        <w:t xml:space="preserve"> </w:t>
      </w:r>
      <w:r w:rsidR="002944E5" w:rsidRPr="003A74F7">
        <w:rPr>
          <w:rFonts w:ascii="Arial" w:hAnsi="Arial" w:cs="Arial"/>
          <w:iCs/>
          <w:szCs w:val="24"/>
        </w:rPr>
        <w:tab/>
      </w:r>
      <w:r w:rsidRPr="003A74F7">
        <w:rPr>
          <w:rFonts w:ascii="Arial" w:hAnsi="Arial" w:cs="Arial"/>
          <w:iCs/>
          <w:szCs w:val="24"/>
        </w:rPr>
        <w:t>bezpieczeństwa Zamawiającego</w:t>
      </w:r>
      <w:r w:rsidR="00571505" w:rsidRPr="003A74F7">
        <w:rPr>
          <w:rFonts w:ascii="Arial" w:hAnsi="Arial" w:cs="Arial"/>
          <w:iCs/>
          <w:szCs w:val="24"/>
        </w:rPr>
        <w:t>;</w:t>
      </w:r>
    </w:p>
    <w:p w14:paraId="37BAFBB4" w14:textId="1F8C324B" w:rsidR="00BF59AB" w:rsidRPr="003A74F7" w:rsidRDefault="00417F35" w:rsidP="003A74F7">
      <w:pPr>
        <w:pStyle w:val="NormalnyWeb"/>
        <w:suppressAutoHyphens/>
        <w:autoSpaceDE/>
        <w:autoSpaceDN/>
        <w:spacing w:before="0" w:after="0" w:line="276" w:lineRule="auto"/>
        <w:ind w:left="709" w:right="-710"/>
        <w:rPr>
          <w:rFonts w:ascii="Arial" w:hAnsi="Arial" w:cs="Arial"/>
          <w:iCs/>
          <w:szCs w:val="24"/>
        </w:rPr>
      </w:pPr>
      <w:r w:rsidRPr="003A74F7">
        <w:rPr>
          <w:rFonts w:ascii="Arial" w:hAnsi="Arial" w:cs="Arial"/>
          <w:iCs/>
          <w:szCs w:val="24"/>
        </w:rPr>
        <w:t xml:space="preserve">w tym również uzyskanych mimowolnie oraz </w:t>
      </w:r>
      <w:r w:rsidR="00571505" w:rsidRPr="003A74F7">
        <w:rPr>
          <w:rFonts w:ascii="Arial" w:hAnsi="Arial" w:cs="Arial"/>
          <w:iCs/>
          <w:szCs w:val="24"/>
        </w:rPr>
        <w:t xml:space="preserve">może </w:t>
      </w:r>
      <w:r w:rsidRPr="003A74F7">
        <w:rPr>
          <w:rFonts w:ascii="Arial" w:hAnsi="Arial" w:cs="Arial"/>
          <w:iCs/>
          <w:szCs w:val="24"/>
        </w:rPr>
        <w:t xml:space="preserve">wykorzystać je wyłącznie </w:t>
      </w:r>
      <w:r w:rsidR="00C5183B" w:rsidRPr="003A74F7">
        <w:rPr>
          <w:rFonts w:ascii="Arial" w:hAnsi="Arial" w:cs="Arial"/>
          <w:iCs/>
          <w:szCs w:val="24"/>
        </w:rPr>
        <w:br/>
      </w:r>
      <w:r w:rsidRPr="003A74F7">
        <w:rPr>
          <w:rFonts w:ascii="Arial" w:hAnsi="Arial" w:cs="Arial"/>
          <w:iCs/>
          <w:szCs w:val="24"/>
        </w:rPr>
        <w:t xml:space="preserve">w celu </w:t>
      </w:r>
      <w:r w:rsidR="00571505" w:rsidRPr="003A74F7">
        <w:rPr>
          <w:rFonts w:ascii="Arial" w:hAnsi="Arial" w:cs="Arial"/>
          <w:iCs/>
          <w:szCs w:val="24"/>
        </w:rPr>
        <w:t>re</w:t>
      </w:r>
      <w:r w:rsidRPr="003A74F7">
        <w:rPr>
          <w:rFonts w:ascii="Arial" w:hAnsi="Arial" w:cs="Arial"/>
          <w:iCs/>
          <w:szCs w:val="24"/>
        </w:rPr>
        <w:t>alizacji umowy.</w:t>
      </w:r>
    </w:p>
    <w:p w14:paraId="1A8473F2" w14:textId="1C0F7D1D" w:rsidR="00F83728" w:rsidRPr="003A74F7" w:rsidRDefault="000E7945" w:rsidP="003A74F7">
      <w:pPr>
        <w:pStyle w:val="NormalnyWeb"/>
        <w:suppressAutoHyphens/>
        <w:autoSpaceDE/>
        <w:autoSpaceDN/>
        <w:spacing w:before="0" w:after="0" w:line="276" w:lineRule="auto"/>
        <w:ind w:right="-710"/>
        <w:rPr>
          <w:rFonts w:ascii="Arial" w:hAnsi="Arial" w:cs="Arial"/>
          <w:szCs w:val="24"/>
        </w:rPr>
      </w:pPr>
      <w:r w:rsidRPr="003A74F7">
        <w:rPr>
          <w:rFonts w:ascii="Arial" w:hAnsi="Arial" w:cs="Arial"/>
          <w:szCs w:val="24"/>
        </w:rPr>
        <w:t xml:space="preserve">2.  </w:t>
      </w:r>
      <w:r w:rsidRPr="003A74F7">
        <w:rPr>
          <w:rFonts w:ascii="Arial" w:hAnsi="Arial" w:cs="Arial"/>
          <w:szCs w:val="24"/>
        </w:rPr>
        <w:tab/>
      </w:r>
      <w:r w:rsidR="00CF4F64" w:rsidRPr="003A74F7">
        <w:rPr>
          <w:rFonts w:ascii="Arial" w:hAnsi="Arial" w:cs="Arial"/>
          <w:szCs w:val="24"/>
        </w:rPr>
        <w:t xml:space="preserve">Zamawiający zobowiązuje się w okresie obowiązywania Umowy oraz po jej </w:t>
      </w:r>
      <w:r w:rsidR="00C5183B" w:rsidRPr="003A74F7">
        <w:rPr>
          <w:rFonts w:ascii="Arial" w:hAnsi="Arial" w:cs="Arial"/>
          <w:szCs w:val="24"/>
        </w:rPr>
        <w:br/>
        <w:t xml:space="preserve"> </w:t>
      </w:r>
      <w:r w:rsidR="00C5183B" w:rsidRPr="003A74F7">
        <w:rPr>
          <w:rFonts w:ascii="Arial" w:hAnsi="Arial" w:cs="Arial"/>
          <w:szCs w:val="24"/>
        </w:rPr>
        <w:tab/>
      </w:r>
      <w:r w:rsidR="00CF4F64" w:rsidRPr="003A74F7">
        <w:rPr>
          <w:rFonts w:ascii="Arial" w:hAnsi="Arial" w:cs="Arial"/>
          <w:szCs w:val="24"/>
        </w:rPr>
        <w:t>wygaśnięciu lub rozwiązaniu</w:t>
      </w:r>
      <w:r w:rsidR="00C5183B" w:rsidRPr="003A74F7">
        <w:rPr>
          <w:rFonts w:ascii="Arial" w:hAnsi="Arial" w:cs="Arial"/>
          <w:szCs w:val="24"/>
        </w:rPr>
        <w:t xml:space="preserve"> </w:t>
      </w:r>
      <w:r w:rsidR="00CF4F64" w:rsidRPr="003A74F7">
        <w:rPr>
          <w:rFonts w:ascii="Arial" w:hAnsi="Arial" w:cs="Arial"/>
          <w:szCs w:val="24"/>
        </w:rPr>
        <w:t xml:space="preserve">do zachowania w ścisłej tajemnicy treści umów </w:t>
      </w:r>
      <w:r w:rsidR="00C5183B" w:rsidRPr="003A74F7">
        <w:rPr>
          <w:rFonts w:ascii="Arial" w:hAnsi="Arial" w:cs="Arial"/>
          <w:szCs w:val="24"/>
        </w:rPr>
        <w:br/>
        <w:t xml:space="preserve"> </w:t>
      </w:r>
      <w:r w:rsidR="00C5183B" w:rsidRPr="003A74F7">
        <w:rPr>
          <w:rFonts w:ascii="Arial" w:hAnsi="Arial" w:cs="Arial"/>
          <w:szCs w:val="24"/>
        </w:rPr>
        <w:tab/>
      </w:r>
      <w:r w:rsidR="00CF4F64" w:rsidRPr="003A74F7">
        <w:rPr>
          <w:rFonts w:ascii="Arial" w:hAnsi="Arial" w:cs="Arial"/>
          <w:szCs w:val="24"/>
        </w:rPr>
        <w:t>zawartych przez Wykonawcę</w:t>
      </w:r>
      <w:r w:rsidRPr="003A74F7">
        <w:rPr>
          <w:rFonts w:ascii="Arial" w:hAnsi="Arial" w:cs="Arial"/>
          <w:szCs w:val="24"/>
        </w:rPr>
        <w:t xml:space="preserve"> </w:t>
      </w:r>
      <w:r w:rsidR="00CF4F64" w:rsidRPr="003A74F7">
        <w:rPr>
          <w:rFonts w:ascii="Arial" w:hAnsi="Arial" w:cs="Arial"/>
          <w:szCs w:val="24"/>
        </w:rPr>
        <w:t>z</w:t>
      </w:r>
      <w:r w:rsidRPr="003A74F7">
        <w:rPr>
          <w:rFonts w:ascii="Arial" w:hAnsi="Arial" w:cs="Arial"/>
          <w:szCs w:val="24"/>
        </w:rPr>
        <w:t xml:space="preserve"> p</w:t>
      </w:r>
      <w:r w:rsidR="00CF4F64" w:rsidRPr="003A74F7">
        <w:rPr>
          <w:rFonts w:ascii="Arial" w:hAnsi="Arial" w:cs="Arial"/>
          <w:szCs w:val="24"/>
        </w:rPr>
        <w:t xml:space="preserve">racownikami świadczącymi usługi, do których </w:t>
      </w:r>
      <w:r w:rsidR="00C5183B" w:rsidRPr="003A74F7">
        <w:rPr>
          <w:rFonts w:ascii="Arial" w:hAnsi="Arial" w:cs="Arial"/>
          <w:szCs w:val="24"/>
        </w:rPr>
        <w:br/>
        <w:t xml:space="preserve"> </w:t>
      </w:r>
      <w:r w:rsidR="00C5183B" w:rsidRPr="003A74F7">
        <w:rPr>
          <w:rFonts w:ascii="Arial" w:hAnsi="Arial" w:cs="Arial"/>
          <w:szCs w:val="24"/>
        </w:rPr>
        <w:tab/>
      </w:r>
      <w:r w:rsidR="00CF4F64" w:rsidRPr="003A74F7">
        <w:rPr>
          <w:rFonts w:ascii="Arial" w:hAnsi="Arial" w:cs="Arial"/>
          <w:szCs w:val="24"/>
        </w:rPr>
        <w:t xml:space="preserve">treści może mieć wgląd w związku z wykonywanymi pracami. </w:t>
      </w:r>
    </w:p>
    <w:p w14:paraId="25CD6B62" w14:textId="226D4BDB" w:rsidR="000E7945" w:rsidRPr="003A74F7" w:rsidRDefault="000E7945" w:rsidP="003A74F7">
      <w:pPr>
        <w:pStyle w:val="NormalnyWeb"/>
        <w:suppressAutoHyphens/>
        <w:autoSpaceDE/>
        <w:autoSpaceDN/>
        <w:spacing w:before="0" w:after="0" w:line="276" w:lineRule="auto"/>
        <w:ind w:right="-710"/>
        <w:rPr>
          <w:rFonts w:ascii="Arial" w:hAnsi="Arial" w:cs="Arial"/>
          <w:szCs w:val="24"/>
        </w:rPr>
      </w:pPr>
      <w:r w:rsidRPr="003A74F7">
        <w:rPr>
          <w:rFonts w:ascii="Arial" w:hAnsi="Arial" w:cs="Arial"/>
          <w:szCs w:val="24"/>
        </w:rPr>
        <w:t xml:space="preserve">3.  </w:t>
      </w:r>
      <w:r w:rsidRPr="003A74F7">
        <w:rPr>
          <w:rFonts w:ascii="Arial" w:hAnsi="Arial" w:cs="Arial"/>
          <w:szCs w:val="24"/>
        </w:rPr>
        <w:tab/>
      </w:r>
      <w:r w:rsidR="00CF4F64" w:rsidRPr="003A74F7">
        <w:rPr>
          <w:rFonts w:ascii="Arial" w:hAnsi="Arial" w:cs="Arial"/>
          <w:szCs w:val="24"/>
        </w:rPr>
        <w:t xml:space="preserve">Informacje, o których mowa w ust. </w:t>
      </w:r>
      <w:r w:rsidRPr="003A74F7">
        <w:rPr>
          <w:rFonts w:ascii="Arial" w:hAnsi="Arial" w:cs="Arial"/>
          <w:szCs w:val="24"/>
        </w:rPr>
        <w:t>1</w:t>
      </w:r>
      <w:r w:rsidR="00CF4F64" w:rsidRPr="003A74F7">
        <w:rPr>
          <w:rFonts w:ascii="Arial" w:hAnsi="Arial" w:cs="Arial"/>
          <w:szCs w:val="24"/>
        </w:rPr>
        <w:t xml:space="preserve"> oraz ust. </w:t>
      </w:r>
      <w:r w:rsidRPr="003A74F7">
        <w:rPr>
          <w:rFonts w:ascii="Arial" w:hAnsi="Arial" w:cs="Arial"/>
          <w:szCs w:val="24"/>
        </w:rPr>
        <w:t>2</w:t>
      </w:r>
      <w:r w:rsidR="00CF4F64" w:rsidRPr="003A74F7">
        <w:rPr>
          <w:rFonts w:ascii="Arial" w:hAnsi="Arial" w:cs="Arial"/>
          <w:szCs w:val="24"/>
        </w:rPr>
        <w:t>, zwane są dalej</w:t>
      </w:r>
      <w:r w:rsidR="00CF4F64" w:rsidRPr="003A74F7">
        <w:rPr>
          <w:rFonts w:ascii="Arial" w:hAnsi="Arial" w:cs="Arial"/>
          <w:b/>
          <w:bCs/>
          <w:szCs w:val="24"/>
        </w:rPr>
        <w:t xml:space="preserve"> </w:t>
      </w:r>
      <w:r w:rsidR="00CF4F64" w:rsidRPr="003A74F7">
        <w:rPr>
          <w:rFonts w:ascii="Arial" w:hAnsi="Arial" w:cs="Arial"/>
          <w:bCs/>
          <w:szCs w:val="24"/>
        </w:rPr>
        <w:t xml:space="preserve">„Informacjami </w:t>
      </w:r>
      <w:r w:rsidR="00C5183B" w:rsidRPr="003A74F7">
        <w:rPr>
          <w:rFonts w:ascii="Arial" w:hAnsi="Arial" w:cs="Arial"/>
          <w:bCs/>
          <w:szCs w:val="24"/>
        </w:rPr>
        <w:br/>
        <w:t xml:space="preserve"> </w:t>
      </w:r>
      <w:r w:rsidR="00C5183B" w:rsidRPr="003A74F7">
        <w:rPr>
          <w:rFonts w:ascii="Arial" w:hAnsi="Arial" w:cs="Arial"/>
          <w:bCs/>
          <w:szCs w:val="24"/>
        </w:rPr>
        <w:tab/>
      </w:r>
      <w:r w:rsidR="00CF4F64" w:rsidRPr="003A74F7">
        <w:rPr>
          <w:rFonts w:ascii="Arial" w:hAnsi="Arial" w:cs="Arial"/>
          <w:bCs/>
          <w:szCs w:val="24"/>
        </w:rPr>
        <w:t>Poufnymi”</w:t>
      </w:r>
      <w:r w:rsidR="00CF4F64" w:rsidRPr="003A74F7">
        <w:rPr>
          <w:rFonts w:ascii="Arial" w:hAnsi="Arial" w:cs="Arial"/>
          <w:szCs w:val="24"/>
        </w:rPr>
        <w:t>.</w:t>
      </w:r>
    </w:p>
    <w:p w14:paraId="1F883FD3" w14:textId="1160C1FF" w:rsidR="008E1504" w:rsidRPr="003A74F7" w:rsidRDefault="000E7945" w:rsidP="003A74F7">
      <w:pPr>
        <w:pStyle w:val="NormalnyWeb"/>
        <w:suppressAutoHyphens/>
        <w:autoSpaceDE/>
        <w:autoSpaceDN/>
        <w:spacing w:before="0" w:after="0" w:line="276" w:lineRule="auto"/>
        <w:ind w:right="-710"/>
        <w:rPr>
          <w:rFonts w:ascii="Arial" w:hAnsi="Arial" w:cs="Arial"/>
          <w:szCs w:val="24"/>
        </w:rPr>
      </w:pPr>
      <w:r w:rsidRPr="003A74F7">
        <w:rPr>
          <w:rFonts w:ascii="Arial" w:hAnsi="Arial" w:cs="Arial"/>
          <w:szCs w:val="24"/>
        </w:rPr>
        <w:t xml:space="preserve">4.  </w:t>
      </w:r>
      <w:r w:rsidRPr="003A74F7">
        <w:rPr>
          <w:rFonts w:ascii="Arial" w:hAnsi="Arial" w:cs="Arial"/>
          <w:szCs w:val="24"/>
        </w:rPr>
        <w:tab/>
      </w:r>
      <w:r w:rsidR="00CF4F64" w:rsidRPr="003A74F7">
        <w:rPr>
          <w:rFonts w:ascii="Arial" w:hAnsi="Arial" w:cs="Arial"/>
          <w:szCs w:val="24"/>
        </w:rPr>
        <w:t xml:space="preserve">Informacje Poufne mogą być udostępnione wyłącznie osobom dającym rękojmię </w:t>
      </w:r>
      <w:r w:rsidR="00FF0115" w:rsidRPr="003A74F7">
        <w:rPr>
          <w:rFonts w:ascii="Arial" w:hAnsi="Arial" w:cs="Arial"/>
          <w:szCs w:val="24"/>
        </w:rPr>
        <w:br/>
        <w:t xml:space="preserve"> </w:t>
      </w:r>
      <w:r w:rsidR="00FF0115" w:rsidRPr="003A74F7">
        <w:rPr>
          <w:rFonts w:ascii="Arial" w:hAnsi="Arial" w:cs="Arial"/>
          <w:szCs w:val="24"/>
        </w:rPr>
        <w:tab/>
      </w:r>
      <w:r w:rsidR="00CF4F64" w:rsidRPr="003A74F7">
        <w:rPr>
          <w:rFonts w:ascii="Arial" w:hAnsi="Arial" w:cs="Arial"/>
          <w:szCs w:val="24"/>
        </w:rPr>
        <w:t>zachowania tajemnicy</w:t>
      </w:r>
      <w:r w:rsidRPr="003A74F7">
        <w:rPr>
          <w:rFonts w:ascii="Arial" w:hAnsi="Arial" w:cs="Arial"/>
          <w:szCs w:val="24"/>
        </w:rPr>
        <w:t xml:space="preserve"> </w:t>
      </w:r>
      <w:r w:rsidR="00CF4F64" w:rsidRPr="003A74F7">
        <w:rPr>
          <w:rFonts w:ascii="Arial" w:hAnsi="Arial" w:cs="Arial"/>
          <w:szCs w:val="24"/>
        </w:rPr>
        <w:t xml:space="preserve">i tylko w zakresie niezbędnym dla należytego wykonania </w:t>
      </w:r>
      <w:r w:rsidR="00FF0115" w:rsidRPr="003A74F7">
        <w:rPr>
          <w:rFonts w:ascii="Arial" w:hAnsi="Arial" w:cs="Arial"/>
          <w:szCs w:val="24"/>
        </w:rPr>
        <w:br/>
        <w:t xml:space="preserve"> </w:t>
      </w:r>
      <w:r w:rsidR="00FF0115" w:rsidRPr="003A74F7">
        <w:rPr>
          <w:rFonts w:ascii="Arial" w:hAnsi="Arial" w:cs="Arial"/>
          <w:szCs w:val="24"/>
        </w:rPr>
        <w:tab/>
      </w:r>
      <w:r w:rsidR="00CF4F64" w:rsidRPr="003A74F7">
        <w:rPr>
          <w:rFonts w:ascii="Arial" w:hAnsi="Arial" w:cs="Arial"/>
          <w:szCs w:val="24"/>
        </w:rPr>
        <w:t>przedmiotu Umowy.</w:t>
      </w:r>
    </w:p>
    <w:p w14:paraId="4A770559" w14:textId="28A75023" w:rsidR="00CF4F64" w:rsidRPr="003A74F7" w:rsidRDefault="00CF4F64" w:rsidP="003A74F7">
      <w:pPr>
        <w:pStyle w:val="NormalnyWeb"/>
        <w:numPr>
          <w:ilvl w:val="0"/>
          <w:numId w:val="13"/>
        </w:numPr>
        <w:suppressAutoHyphens/>
        <w:autoSpaceDE/>
        <w:autoSpaceDN/>
        <w:spacing w:before="0" w:after="0" w:line="276" w:lineRule="auto"/>
        <w:ind w:left="709" w:right="-710" w:hanging="709"/>
        <w:rPr>
          <w:rFonts w:ascii="Arial" w:hAnsi="Arial" w:cs="Arial"/>
          <w:szCs w:val="24"/>
        </w:rPr>
      </w:pPr>
      <w:r w:rsidRPr="003A74F7">
        <w:rPr>
          <w:rFonts w:ascii="Arial" w:hAnsi="Arial" w:cs="Arial"/>
          <w:szCs w:val="24"/>
        </w:rPr>
        <w:t>Ujawnianie Informacji Poufnych, niezależnie od sposobu ich ujawnienia,</w:t>
      </w:r>
      <w:r w:rsidR="00FF0115" w:rsidRPr="003A74F7">
        <w:rPr>
          <w:rFonts w:ascii="Arial" w:hAnsi="Arial" w:cs="Arial"/>
          <w:szCs w:val="24"/>
        </w:rPr>
        <w:t xml:space="preserve"> </w:t>
      </w:r>
      <w:r w:rsidRPr="003A74F7">
        <w:rPr>
          <w:rFonts w:ascii="Arial" w:hAnsi="Arial" w:cs="Arial"/>
          <w:szCs w:val="24"/>
        </w:rPr>
        <w:t>w wypadku gdy ma zostać</w:t>
      </w:r>
      <w:r w:rsidR="00484CC8" w:rsidRPr="003A74F7">
        <w:rPr>
          <w:rFonts w:ascii="Arial" w:hAnsi="Arial" w:cs="Arial"/>
          <w:szCs w:val="24"/>
        </w:rPr>
        <w:t xml:space="preserve"> dokonane </w:t>
      </w:r>
      <w:r w:rsidRPr="003A74F7">
        <w:rPr>
          <w:rFonts w:ascii="Arial" w:hAnsi="Arial" w:cs="Arial"/>
          <w:szCs w:val="24"/>
        </w:rPr>
        <w:t>w celu innym niż należyte wykonanie Umowy, jest dopuszczalne tylko za uprzednim zezwoleniem drugiej Strony, wyrażonym w formie pisemnej pod rygorem nieważności, przy czym w razie</w:t>
      </w:r>
      <w:r w:rsidR="00FF0115" w:rsidRPr="003A74F7">
        <w:rPr>
          <w:rFonts w:ascii="Arial" w:hAnsi="Arial" w:cs="Arial"/>
          <w:szCs w:val="24"/>
        </w:rPr>
        <w:t xml:space="preserve"> </w:t>
      </w:r>
      <w:r w:rsidRPr="003A74F7">
        <w:rPr>
          <w:rFonts w:ascii="Arial" w:hAnsi="Arial" w:cs="Arial"/>
          <w:szCs w:val="24"/>
        </w:rPr>
        <w:t>wątpliwości należy skonsultować zamiar ujawnienia Informacji Poufnej z przedstawicielem drugiej</w:t>
      </w:r>
      <w:r w:rsidR="003E1BC0" w:rsidRPr="003A74F7">
        <w:rPr>
          <w:rFonts w:ascii="Arial" w:hAnsi="Arial" w:cs="Arial"/>
          <w:szCs w:val="24"/>
        </w:rPr>
        <w:t xml:space="preserve"> </w:t>
      </w:r>
      <w:r w:rsidRPr="003A74F7">
        <w:rPr>
          <w:rFonts w:ascii="Arial" w:hAnsi="Arial" w:cs="Arial"/>
          <w:szCs w:val="24"/>
        </w:rPr>
        <w:t>Strony.</w:t>
      </w:r>
    </w:p>
    <w:p w14:paraId="5314FF26" w14:textId="78D57216" w:rsidR="00CF4F64" w:rsidRPr="003A74F7" w:rsidRDefault="00CF4F64" w:rsidP="003A74F7">
      <w:pPr>
        <w:pStyle w:val="NormalnyWeb"/>
        <w:numPr>
          <w:ilvl w:val="0"/>
          <w:numId w:val="13"/>
        </w:numPr>
        <w:suppressAutoHyphens/>
        <w:autoSpaceDE/>
        <w:autoSpaceDN/>
        <w:spacing w:before="0" w:after="0" w:line="276" w:lineRule="auto"/>
        <w:ind w:left="709" w:right="-710" w:hanging="709"/>
        <w:rPr>
          <w:rFonts w:ascii="Arial" w:hAnsi="Arial" w:cs="Arial"/>
          <w:szCs w:val="24"/>
        </w:rPr>
      </w:pPr>
      <w:r w:rsidRPr="003A74F7">
        <w:rPr>
          <w:rFonts w:ascii="Arial" w:hAnsi="Arial" w:cs="Arial"/>
          <w:szCs w:val="24"/>
        </w:rPr>
        <w:t xml:space="preserve">W przypadku, gdy Strona została zobowiązana do ujawnienia Informacji Poufnych </w:t>
      </w:r>
      <w:r w:rsidR="00D37519" w:rsidRPr="003A74F7">
        <w:rPr>
          <w:rFonts w:ascii="Arial" w:hAnsi="Arial" w:cs="Arial"/>
          <w:szCs w:val="24"/>
        </w:rPr>
        <w:br/>
      </w:r>
      <w:r w:rsidRPr="003A74F7">
        <w:rPr>
          <w:rFonts w:ascii="Arial" w:hAnsi="Arial" w:cs="Arial"/>
          <w:szCs w:val="24"/>
        </w:rPr>
        <w:t>w całości lub w części</w:t>
      </w:r>
      <w:r w:rsidR="00C5183B" w:rsidRPr="003A74F7">
        <w:rPr>
          <w:rFonts w:ascii="Arial" w:hAnsi="Arial" w:cs="Arial"/>
          <w:szCs w:val="24"/>
        </w:rPr>
        <w:t xml:space="preserve"> </w:t>
      </w:r>
      <w:r w:rsidRPr="003A74F7">
        <w:rPr>
          <w:rFonts w:ascii="Arial" w:hAnsi="Arial" w:cs="Arial"/>
          <w:szCs w:val="24"/>
        </w:rPr>
        <w:t>uprawnionemu organowi, w granicach obowiązującego prawa, Strona ta zobowiązana jest jedynie uprzedzić drugą Stronę o nałożonym na nią obowiązku.</w:t>
      </w:r>
    </w:p>
    <w:p w14:paraId="678D2A25" w14:textId="04356EF0" w:rsidR="00CF4F64" w:rsidRPr="003A74F7" w:rsidRDefault="00CF4F64" w:rsidP="003A74F7">
      <w:pPr>
        <w:pStyle w:val="NormalnyWeb"/>
        <w:numPr>
          <w:ilvl w:val="0"/>
          <w:numId w:val="13"/>
        </w:numPr>
        <w:suppressAutoHyphens/>
        <w:autoSpaceDE/>
        <w:autoSpaceDN/>
        <w:spacing w:before="0" w:after="0" w:line="276" w:lineRule="auto"/>
        <w:ind w:left="709" w:right="-710" w:hanging="709"/>
        <w:rPr>
          <w:rFonts w:ascii="Arial" w:hAnsi="Arial" w:cs="Arial"/>
          <w:szCs w:val="24"/>
        </w:rPr>
      </w:pPr>
      <w:r w:rsidRPr="003A74F7">
        <w:rPr>
          <w:rFonts w:ascii="Arial" w:hAnsi="Arial" w:cs="Arial"/>
          <w:szCs w:val="24"/>
        </w:rPr>
        <w:lastRenderedPageBreak/>
        <w:t>W razie powzięcia przez Stronę wiedzy o nieuprawnionym ujawnieniu Informacji Poufnych zobowiązana</w:t>
      </w:r>
      <w:r w:rsidR="00C5183B" w:rsidRPr="003A74F7">
        <w:rPr>
          <w:rFonts w:ascii="Arial" w:hAnsi="Arial" w:cs="Arial"/>
          <w:szCs w:val="24"/>
        </w:rPr>
        <w:t xml:space="preserve"> </w:t>
      </w:r>
      <w:r w:rsidRPr="003A74F7">
        <w:rPr>
          <w:rFonts w:ascii="Arial" w:hAnsi="Arial" w:cs="Arial"/>
          <w:szCs w:val="24"/>
        </w:rPr>
        <w:t xml:space="preserve">jest niezwłocznie powiadomić o tym fakcie drugą Stronę </w:t>
      </w:r>
      <w:r w:rsidR="00FF0115" w:rsidRPr="003A74F7">
        <w:rPr>
          <w:rFonts w:ascii="Arial" w:hAnsi="Arial" w:cs="Arial"/>
          <w:szCs w:val="24"/>
        </w:rPr>
        <w:br/>
      </w:r>
      <w:r w:rsidRPr="003A74F7">
        <w:rPr>
          <w:rFonts w:ascii="Arial" w:hAnsi="Arial" w:cs="Arial"/>
          <w:szCs w:val="24"/>
        </w:rPr>
        <w:t>w celu umożliwienia jej podjęcia stosowanych</w:t>
      </w:r>
      <w:r w:rsidR="00C5183B" w:rsidRPr="003A74F7">
        <w:rPr>
          <w:rFonts w:ascii="Arial" w:hAnsi="Arial" w:cs="Arial"/>
          <w:szCs w:val="24"/>
        </w:rPr>
        <w:t xml:space="preserve"> </w:t>
      </w:r>
      <w:r w:rsidRPr="003A74F7">
        <w:rPr>
          <w:rFonts w:ascii="Arial" w:hAnsi="Arial" w:cs="Arial"/>
          <w:szCs w:val="24"/>
        </w:rPr>
        <w:t xml:space="preserve">środków zapobiegawczych. </w:t>
      </w:r>
    </w:p>
    <w:p w14:paraId="2D96C960" w14:textId="10EDB20D" w:rsidR="00CF4F64" w:rsidRPr="003A74F7" w:rsidRDefault="00CF4F64" w:rsidP="003A74F7">
      <w:pPr>
        <w:pStyle w:val="NormalnyWeb"/>
        <w:numPr>
          <w:ilvl w:val="0"/>
          <w:numId w:val="13"/>
        </w:numPr>
        <w:suppressAutoHyphens/>
        <w:autoSpaceDE/>
        <w:autoSpaceDN/>
        <w:spacing w:before="0" w:after="0" w:line="276" w:lineRule="auto"/>
        <w:ind w:left="709" w:right="-710" w:hanging="709"/>
        <w:rPr>
          <w:rFonts w:ascii="Arial" w:hAnsi="Arial" w:cs="Arial"/>
          <w:szCs w:val="24"/>
        </w:rPr>
      </w:pPr>
      <w:r w:rsidRPr="003A74F7">
        <w:rPr>
          <w:rFonts w:ascii="Arial" w:hAnsi="Arial" w:cs="Arial"/>
          <w:szCs w:val="24"/>
        </w:rPr>
        <w:t>Strona ma obowiązek zapewnić ochronę Informacji Poufnych według najwyższych przewidzianych prawem</w:t>
      </w:r>
      <w:r w:rsidR="00484CC8" w:rsidRPr="003A74F7">
        <w:rPr>
          <w:rFonts w:ascii="Arial" w:hAnsi="Arial" w:cs="Arial"/>
          <w:szCs w:val="24"/>
        </w:rPr>
        <w:t xml:space="preserve"> </w:t>
      </w:r>
      <w:r w:rsidRPr="003A74F7">
        <w:rPr>
          <w:rFonts w:ascii="Arial" w:hAnsi="Arial" w:cs="Arial"/>
          <w:szCs w:val="24"/>
        </w:rPr>
        <w:t>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649A523A" w14:textId="09D44D6E" w:rsidR="003958D9" w:rsidRPr="003A74F7" w:rsidRDefault="00592FAF" w:rsidP="003A74F7">
      <w:pPr>
        <w:widowControl w:val="0"/>
        <w:numPr>
          <w:ilvl w:val="0"/>
          <w:numId w:val="13"/>
        </w:numPr>
        <w:autoSpaceDE w:val="0"/>
        <w:adjustRightInd w:val="0"/>
        <w:spacing w:line="276" w:lineRule="auto"/>
        <w:ind w:left="709" w:right="-710" w:hanging="709"/>
        <w:rPr>
          <w:rFonts w:ascii="Arial" w:hAnsi="Arial" w:cs="Arial"/>
        </w:rPr>
      </w:pPr>
      <w:r w:rsidRPr="003A74F7">
        <w:rPr>
          <w:rFonts w:ascii="Arial" w:hAnsi="Arial" w:cs="Arial"/>
        </w:rPr>
        <w:t xml:space="preserve">Wszelkie dane udostępnione Wykonawcy przez Zamawiającego są nadal jego wyłączną własnością. Rozporządzanie nimi przez Wykonawcę nie wynikające </w:t>
      </w:r>
      <w:r w:rsidR="00FF0115" w:rsidRPr="003A74F7">
        <w:rPr>
          <w:rFonts w:ascii="Arial" w:hAnsi="Arial" w:cs="Arial"/>
        </w:rPr>
        <w:br/>
      </w:r>
      <w:r w:rsidRPr="003A74F7">
        <w:rPr>
          <w:rFonts w:ascii="Arial" w:hAnsi="Arial" w:cs="Arial"/>
        </w:rPr>
        <w:t>z realizacji Umowy wymaga pisemnej zgody Zamawiającego.</w:t>
      </w:r>
    </w:p>
    <w:p w14:paraId="68FB428F" w14:textId="4A0CF62B" w:rsidR="00772C2F" w:rsidRPr="003A74F7" w:rsidRDefault="00592FAF" w:rsidP="003A74F7">
      <w:pPr>
        <w:widowControl w:val="0"/>
        <w:numPr>
          <w:ilvl w:val="0"/>
          <w:numId w:val="13"/>
        </w:numPr>
        <w:autoSpaceDE w:val="0"/>
        <w:adjustRightInd w:val="0"/>
        <w:spacing w:line="276" w:lineRule="auto"/>
        <w:ind w:left="709" w:right="-710" w:hanging="709"/>
        <w:rPr>
          <w:rFonts w:ascii="Arial" w:hAnsi="Arial" w:cs="Arial"/>
        </w:rPr>
      </w:pPr>
      <w:r w:rsidRPr="003A74F7">
        <w:rPr>
          <w:rFonts w:ascii="Arial" w:hAnsi="Arial" w:cs="Arial"/>
        </w:rPr>
        <w:t>Wykonawca zobowiązany jest zapewnić poufność informacji dotyczących Zamawiającego uzyskanych w związku z realizacją Umowy i nie ujawniać tych informacji bez uprzedniej pisemnej zgody Zamawiającego w czasie trwania Umowy chyba, że przepisy szczególne przewidują dłuższy okres ochrony informacji.</w:t>
      </w:r>
    </w:p>
    <w:p w14:paraId="29B7E739" w14:textId="00E1A3C2" w:rsidR="00780C03" w:rsidRPr="003A74F7" w:rsidRDefault="00592FAF" w:rsidP="003A74F7">
      <w:pPr>
        <w:widowControl w:val="0"/>
        <w:numPr>
          <w:ilvl w:val="0"/>
          <w:numId w:val="13"/>
        </w:numPr>
        <w:autoSpaceDE w:val="0"/>
        <w:adjustRightInd w:val="0"/>
        <w:spacing w:line="276" w:lineRule="auto"/>
        <w:ind w:left="709" w:right="-710" w:hanging="709"/>
        <w:rPr>
          <w:rFonts w:ascii="Arial" w:hAnsi="Arial" w:cs="Arial"/>
        </w:rPr>
      </w:pPr>
      <w:r w:rsidRPr="003A74F7">
        <w:rPr>
          <w:rFonts w:ascii="Arial" w:hAnsi="Arial" w:cs="Arial"/>
        </w:rPr>
        <w:t>Wykonawca zobowiązuje się wykorzystywać informacje wyłącznie w celu należytego wykonania Umowy.</w:t>
      </w:r>
    </w:p>
    <w:p w14:paraId="699E4CA8" w14:textId="77777777" w:rsidR="007C2B05" w:rsidRPr="003A74F7" w:rsidRDefault="007C2B05" w:rsidP="003A74F7">
      <w:pPr>
        <w:widowControl w:val="0"/>
        <w:numPr>
          <w:ilvl w:val="0"/>
          <w:numId w:val="13"/>
        </w:numPr>
        <w:autoSpaceDE w:val="0"/>
        <w:adjustRightInd w:val="0"/>
        <w:spacing w:line="276" w:lineRule="auto"/>
        <w:ind w:left="709" w:right="-710" w:hanging="709"/>
        <w:rPr>
          <w:rFonts w:ascii="Arial" w:hAnsi="Arial" w:cs="Arial"/>
        </w:rPr>
      </w:pPr>
      <w:r w:rsidRPr="003A74F7">
        <w:rPr>
          <w:rFonts w:ascii="Arial" w:hAnsi="Arial" w:cs="Arial"/>
        </w:rPr>
        <w:t xml:space="preserve">Wykonawca ponosi odpowiedzialność za zachowanie tajemnicy przez swoich pracowników, podwykonawców i inne osoby, za pomocą których wykonuje niniejszą Umowę. </w:t>
      </w:r>
    </w:p>
    <w:p w14:paraId="0CB82BFD" w14:textId="3FB1CB91" w:rsidR="00CF4F64" w:rsidRPr="003A74F7" w:rsidRDefault="00592FAF" w:rsidP="003A74F7">
      <w:pPr>
        <w:widowControl w:val="0"/>
        <w:numPr>
          <w:ilvl w:val="0"/>
          <w:numId w:val="13"/>
        </w:numPr>
        <w:autoSpaceDE w:val="0"/>
        <w:adjustRightInd w:val="0"/>
        <w:spacing w:line="276" w:lineRule="auto"/>
        <w:ind w:left="709" w:right="-710" w:hanging="709"/>
        <w:rPr>
          <w:rFonts w:ascii="Arial" w:hAnsi="Arial" w:cs="Arial"/>
        </w:rPr>
      </w:pPr>
      <w:r w:rsidRPr="003A74F7">
        <w:rPr>
          <w:rFonts w:ascii="Arial" w:hAnsi="Arial" w:cs="Arial"/>
        </w:rPr>
        <w:t>Strony zobowiązują się do utrzymania w tajemnicy i nie ujawniania, nie publikowania, nie przekazywania i nie udostępniania w żaden innym sposób osobom trzecim, w tym także nieuprawnionym pracownikom jakichkolwiek danych i informacji dotyczących każdej ze Stron, uzyskanych w trakcie lub w związku z realizacją Umowy.</w:t>
      </w:r>
    </w:p>
    <w:p w14:paraId="0A7FA160" w14:textId="161733F3" w:rsidR="00CF4F64" w:rsidRPr="003A74F7" w:rsidRDefault="005023F7" w:rsidP="003A74F7">
      <w:pPr>
        <w:widowControl w:val="0"/>
        <w:suppressAutoHyphens/>
        <w:autoSpaceDN/>
        <w:spacing w:before="100" w:beforeAutospacing="1" w:line="276" w:lineRule="auto"/>
        <w:ind w:right="-709"/>
        <w:rPr>
          <w:rFonts w:ascii="Arial" w:hAnsi="Arial" w:cs="Arial"/>
          <w:b/>
          <w:bCs/>
        </w:rPr>
      </w:pPr>
      <w:r w:rsidRPr="003A74F7">
        <w:rPr>
          <w:rFonts w:ascii="Arial" w:hAnsi="Arial" w:cs="Arial"/>
          <w:b/>
          <w:bCs/>
        </w:rPr>
        <w:t>§</w:t>
      </w:r>
      <w:r w:rsidR="00710EC9" w:rsidRPr="003A74F7">
        <w:rPr>
          <w:rFonts w:ascii="Arial" w:hAnsi="Arial" w:cs="Arial"/>
          <w:b/>
          <w:bCs/>
        </w:rPr>
        <w:t>5</w:t>
      </w:r>
    </w:p>
    <w:p w14:paraId="12603B0F" w14:textId="77777777" w:rsidR="00CA2797" w:rsidRPr="003A74F7" w:rsidRDefault="00CA2797" w:rsidP="003A74F7">
      <w:pPr>
        <w:widowControl w:val="0"/>
        <w:suppressAutoHyphens/>
        <w:autoSpaceDN/>
        <w:spacing w:line="276" w:lineRule="auto"/>
        <w:ind w:right="-710"/>
        <w:rPr>
          <w:rFonts w:ascii="Arial" w:hAnsi="Arial" w:cs="Arial"/>
          <w:b/>
          <w:bCs/>
        </w:rPr>
      </w:pPr>
      <w:r w:rsidRPr="003A74F7">
        <w:rPr>
          <w:rFonts w:ascii="Arial" w:hAnsi="Arial" w:cs="Arial"/>
          <w:b/>
          <w:bCs/>
        </w:rPr>
        <w:t>Kontakt i współpraca między Stronami Umowy</w:t>
      </w:r>
    </w:p>
    <w:p w14:paraId="10C67243" w14:textId="5FD33299" w:rsidR="00CA2797" w:rsidRPr="003A74F7" w:rsidRDefault="00CA2797" w:rsidP="003A74F7">
      <w:pPr>
        <w:pStyle w:val="Akapitzlist"/>
        <w:widowControl w:val="0"/>
        <w:numPr>
          <w:ilvl w:val="0"/>
          <w:numId w:val="4"/>
        </w:numPr>
        <w:autoSpaceDE w:val="0"/>
        <w:adjustRightInd w:val="0"/>
        <w:spacing w:after="0"/>
        <w:ind w:right="-710"/>
        <w:rPr>
          <w:rFonts w:ascii="Arial" w:hAnsi="Arial" w:cs="Arial"/>
          <w:sz w:val="24"/>
          <w:szCs w:val="24"/>
        </w:rPr>
      </w:pPr>
      <w:r w:rsidRPr="003A74F7">
        <w:rPr>
          <w:rFonts w:ascii="Arial" w:hAnsi="Arial" w:cs="Arial"/>
          <w:sz w:val="24"/>
          <w:szCs w:val="24"/>
        </w:rPr>
        <w:tab/>
        <w:t xml:space="preserve">Strony Umowy zobowiązują się do wzajemnej współpracy i wymiany informacji,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w szczególności obowiązane są współdziałać przy wykonaniu Umowy w sprawie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zamówienia publicznego w celu należytej realizacji zamówienia. </w:t>
      </w:r>
    </w:p>
    <w:p w14:paraId="281A3694" w14:textId="58849907" w:rsidR="00CA2797" w:rsidRPr="003A74F7" w:rsidRDefault="00CA2797" w:rsidP="003A74F7">
      <w:pPr>
        <w:pStyle w:val="Akapitzlist"/>
        <w:widowControl w:val="0"/>
        <w:numPr>
          <w:ilvl w:val="0"/>
          <w:numId w:val="4"/>
        </w:numPr>
        <w:autoSpaceDE w:val="0"/>
        <w:adjustRightInd w:val="0"/>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Dane kontaktowe Stron służące do porozumiewania się w sprawach </w:t>
      </w:r>
      <w:r w:rsidR="00C5183B" w:rsidRPr="003A74F7">
        <w:rPr>
          <w:rFonts w:ascii="Arial" w:hAnsi="Arial" w:cs="Arial"/>
          <w:sz w:val="24"/>
          <w:szCs w:val="24"/>
        </w:rPr>
        <w:br/>
        <w:t xml:space="preserve"> </w:t>
      </w:r>
      <w:r w:rsidR="00C5183B" w:rsidRPr="003A74F7">
        <w:rPr>
          <w:rFonts w:ascii="Arial" w:hAnsi="Arial" w:cs="Arial"/>
          <w:sz w:val="24"/>
          <w:szCs w:val="24"/>
        </w:rPr>
        <w:tab/>
      </w:r>
      <w:r w:rsidRPr="003A74F7">
        <w:rPr>
          <w:rFonts w:ascii="Arial" w:hAnsi="Arial" w:cs="Arial"/>
          <w:sz w:val="24"/>
          <w:szCs w:val="24"/>
        </w:rPr>
        <w:t>związanych z realizacją Umowy:</w:t>
      </w:r>
    </w:p>
    <w:p w14:paraId="10AC9520" w14:textId="1ADA4135" w:rsidR="00CA2797" w:rsidRPr="003A74F7" w:rsidRDefault="00CA2797" w:rsidP="003A74F7">
      <w:pPr>
        <w:pStyle w:val="Akapitzlist"/>
        <w:widowControl w:val="0"/>
        <w:numPr>
          <w:ilvl w:val="1"/>
          <w:numId w:val="4"/>
        </w:numPr>
        <w:autoSpaceDE w:val="0"/>
        <w:adjustRightInd w:val="0"/>
        <w:spacing w:after="0"/>
        <w:ind w:right="-710"/>
        <w:rPr>
          <w:rFonts w:ascii="Arial" w:eastAsia="Arial Unicode MS" w:hAnsi="Arial" w:cs="Arial"/>
          <w:sz w:val="24"/>
          <w:szCs w:val="24"/>
        </w:rPr>
      </w:pPr>
      <w:r w:rsidRPr="003A74F7">
        <w:rPr>
          <w:rFonts w:ascii="Arial" w:eastAsia="Arial Unicode MS" w:hAnsi="Arial" w:cs="Arial"/>
          <w:sz w:val="24"/>
          <w:szCs w:val="24"/>
        </w:rPr>
        <w:t xml:space="preserve">   </w:t>
      </w:r>
      <w:r w:rsidRPr="003A74F7">
        <w:rPr>
          <w:rFonts w:ascii="Arial" w:eastAsia="Arial Unicode MS" w:hAnsi="Arial" w:cs="Arial"/>
          <w:sz w:val="24"/>
          <w:szCs w:val="24"/>
        </w:rPr>
        <w:tab/>
        <w:t xml:space="preserve">ze strony Zamawiającego - …………………………………...................., </w:t>
      </w:r>
      <w:r w:rsidR="00C5183B" w:rsidRPr="003A74F7">
        <w:rPr>
          <w:rFonts w:ascii="Arial" w:eastAsia="Arial Unicode MS" w:hAnsi="Arial" w:cs="Arial"/>
          <w:sz w:val="24"/>
          <w:szCs w:val="24"/>
        </w:rPr>
        <w:br/>
        <w:t xml:space="preserve"> </w:t>
      </w:r>
      <w:r w:rsidR="00C5183B" w:rsidRPr="003A74F7">
        <w:rPr>
          <w:rFonts w:ascii="Arial" w:eastAsia="Arial Unicode MS" w:hAnsi="Arial" w:cs="Arial"/>
          <w:sz w:val="24"/>
          <w:szCs w:val="24"/>
        </w:rPr>
        <w:tab/>
      </w:r>
      <w:r w:rsidRPr="003A74F7">
        <w:rPr>
          <w:rFonts w:ascii="Arial" w:eastAsia="Arial Unicode MS" w:hAnsi="Arial" w:cs="Arial"/>
          <w:sz w:val="24"/>
          <w:szCs w:val="24"/>
        </w:rPr>
        <w:t xml:space="preserve">tel. …………………, </w:t>
      </w:r>
      <w:r w:rsidRPr="003A74F7">
        <w:rPr>
          <w:rFonts w:ascii="Arial" w:eastAsia="Arial Unicode MS" w:hAnsi="Arial" w:cs="Arial"/>
          <w:sz w:val="24"/>
          <w:szCs w:val="24"/>
          <w:lang w:val="de-DE"/>
        </w:rPr>
        <w:t>e-mail</w:t>
      </w:r>
      <w:r w:rsidRPr="003A74F7">
        <w:rPr>
          <w:rFonts w:ascii="Arial" w:eastAsia="Arial Unicode MS" w:hAnsi="Arial" w:cs="Arial"/>
          <w:sz w:val="24"/>
          <w:szCs w:val="24"/>
        </w:rPr>
        <w:t xml:space="preserve"> ………………………@...............................</w:t>
      </w:r>
      <w:r w:rsidR="00040D03" w:rsidRPr="003A74F7">
        <w:rPr>
          <w:rFonts w:ascii="Arial" w:eastAsia="Arial Unicode MS" w:hAnsi="Arial" w:cs="Arial"/>
          <w:sz w:val="24"/>
          <w:szCs w:val="24"/>
        </w:rPr>
        <w:t xml:space="preserve"> </w:t>
      </w:r>
      <w:r w:rsidRPr="003A74F7">
        <w:rPr>
          <w:rFonts w:ascii="Arial" w:eastAsia="Arial Unicode MS" w:hAnsi="Arial" w:cs="Arial"/>
          <w:sz w:val="24"/>
          <w:szCs w:val="24"/>
        </w:rPr>
        <w:t>.</w:t>
      </w:r>
    </w:p>
    <w:p w14:paraId="7D6E5F1C" w14:textId="29DC8D29" w:rsidR="00C5183B" w:rsidRPr="003A74F7" w:rsidRDefault="00CA2797" w:rsidP="003A74F7">
      <w:pPr>
        <w:pStyle w:val="Akapitzlist"/>
        <w:widowControl w:val="0"/>
        <w:numPr>
          <w:ilvl w:val="1"/>
          <w:numId w:val="4"/>
        </w:numPr>
        <w:autoSpaceDE w:val="0"/>
        <w:adjustRightInd w:val="0"/>
        <w:spacing w:after="0"/>
        <w:ind w:right="-710"/>
        <w:rPr>
          <w:rFonts w:ascii="Arial" w:eastAsia="Arial Unicode MS" w:hAnsi="Arial" w:cs="Arial"/>
          <w:sz w:val="24"/>
          <w:szCs w:val="24"/>
        </w:rPr>
      </w:pPr>
      <w:r w:rsidRPr="003A74F7">
        <w:rPr>
          <w:rFonts w:ascii="Arial" w:eastAsia="Arial Unicode MS" w:hAnsi="Arial" w:cs="Arial"/>
          <w:sz w:val="24"/>
          <w:szCs w:val="24"/>
        </w:rPr>
        <w:t xml:space="preserve"> </w:t>
      </w:r>
      <w:r w:rsidRPr="003A74F7">
        <w:rPr>
          <w:rFonts w:ascii="Arial" w:eastAsia="Arial Unicode MS" w:hAnsi="Arial" w:cs="Arial"/>
          <w:sz w:val="24"/>
          <w:szCs w:val="24"/>
        </w:rPr>
        <w:tab/>
        <w:t xml:space="preserve">ze strony Wykonawcy - …………………….……………………..............., </w:t>
      </w:r>
      <w:r w:rsidR="00C5183B" w:rsidRPr="003A74F7">
        <w:rPr>
          <w:rFonts w:ascii="Arial" w:eastAsia="Arial Unicode MS" w:hAnsi="Arial" w:cs="Arial"/>
          <w:sz w:val="24"/>
          <w:szCs w:val="24"/>
        </w:rPr>
        <w:br/>
        <w:t xml:space="preserve"> </w:t>
      </w:r>
      <w:r w:rsidR="00C5183B" w:rsidRPr="003A74F7">
        <w:rPr>
          <w:rFonts w:ascii="Arial" w:eastAsia="Arial Unicode MS" w:hAnsi="Arial" w:cs="Arial"/>
          <w:sz w:val="24"/>
          <w:szCs w:val="24"/>
        </w:rPr>
        <w:tab/>
        <w:t xml:space="preserve">tel. …………………, </w:t>
      </w:r>
      <w:r w:rsidR="00C5183B" w:rsidRPr="003A74F7">
        <w:rPr>
          <w:rFonts w:ascii="Arial" w:eastAsia="Arial Unicode MS" w:hAnsi="Arial" w:cs="Arial"/>
          <w:sz w:val="24"/>
          <w:szCs w:val="24"/>
          <w:lang w:val="de-DE"/>
        </w:rPr>
        <w:t>e-mail</w:t>
      </w:r>
      <w:r w:rsidR="00C5183B" w:rsidRPr="003A74F7">
        <w:rPr>
          <w:rFonts w:ascii="Arial" w:eastAsia="Arial Unicode MS" w:hAnsi="Arial" w:cs="Arial"/>
          <w:sz w:val="24"/>
          <w:szCs w:val="24"/>
        </w:rPr>
        <w:t xml:space="preserve"> ………………………@............................... .</w:t>
      </w:r>
    </w:p>
    <w:p w14:paraId="14476207" w14:textId="77777777" w:rsidR="006B583B" w:rsidRPr="003A74F7" w:rsidRDefault="00CA2797" w:rsidP="003A74F7">
      <w:pPr>
        <w:pStyle w:val="Akapitzlist"/>
        <w:widowControl w:val="0"/>
        <w:numPr>
          <w:ilvl w:val="0"/>
          <w:numId w:val="4"/>
        </w:numPr>
        <w:autoSpaceDE w:val="0"/>
        <w:adjustRightInd w:val="0"/>
        <w:spacing w:after="0"/>
        <w:ind w:right="-710"/>
        <w:rPr>
          <w:rFonts w:ascii="Arial" w:hAnsi="Arial" w:cs="Arial"/>
          <w:sz w:val="24"/>
          <w:szCs w:val="24"/>
        </w:rPr>
      </w:pPr>
      <w:r w:rsidRPr="003A74F7">
        <w:rPr>
          <w:rFonts w:ascii="Arial" w:hAnsi="Arial" w:cs="Arial"/>
          <w:sz w:val="24"/>
          <w:szCs w:val="24"/>
        </w:rPr>
        <w:tab/>
        <w:t xml:space="preserve">W przypadku planowanej zmiany danych kontaktowych, o których mowa w ust. 2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powyżej, każda ze Stron przekaże drugiej z wyprzedzeniem informację o zmianie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przesyłając ją w formie pisemnej listem na adres siedziby wskazany w Umowie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lub na wskazany w ust. 2 adres e-mail. Powyższa zmiana nie wymaga zawarcia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aneksu do Umowy i jest skuteczna</w:t>
      </w:r>
      <w:r w:rsidR="006B583B" w:rsidRPr="003A74F7">
        <w:rPr>
          <w:rFonts w:ascii="Arial" w:hAnsi="Arial" w:cs="Arial"/>
          <w:sz w:val="24"/>
          <w:szCs w:val="24"/>
        </w:rPr>
        <w:t xml:space="preserve"> </w:t>
      </w:r>
      <w:r w:rsidRPr="003A74F7">
        <w:rPr>
          <w:rFonts w:ascii="Arial" w:hAnsi="Arial" w:cs="Arial"/>
          <w:sz w:val="24"/>
          <w:szCs w:val="24"/>
        </w:rPr>
        <w:t xml:space="preserve">jeżeli każda ze Stron będzie mogła zapoznać się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 xml:space="preserve">z jej treścią, a Strona informująca o zmianie uzyska potwierdzenie otrzymania takiej </w:t>
      </w:r>
      <w:r w:rsidR="006B583B" w:rsidRPr="003A74F7">
        <w:rPr>
          <w:rFonts w:ascii="Arial" w:hAnsi="Arial" w:cs="Arial"/>
          <w:sz w:val="24"/>
          <w:szCs w:val="24"/>
        </w:rPr>
        <w:br/>
        <w:t xml:space="preserve"> </w:t>
      </w:r>
      <w:r w:rsidR="006B583B" w:rsidRPr="003A74F7">
        <w:rPr>
          <w:rFonts w:ascii="Arial" w:hAnsi="Arial" w:cs="Arial"/>
          <w:sz w:val="24"/>
          <w:szCs w:val="24"/>
        </w:rPr>
        <w:tab/>
      </w:r>
      <w:r w:rsidRPr="003A74F7">
        <w:rPr>
          <w:rFonts w:ascii="Arial" w:hAnsi="Arial" w:cs="Arial"/>
          <w:sz w:val="24"/>
          <w:szCs w:val="24"/>
        </w:rPr>
        <w:t>informacji przez drugą Stronę w dowolnej przyjętej wyżej formie.</w:t>
      </w:r>
    </w:p>
    <w:p w14:paraId="7596F79F" w14:textId="791ED2F5" w:rsidR="004027E9" w:rsidRPr="003A74F7" w:rsidRDefault="004027E9" w:rsidP="003A74F7">
      <w:pPr>
        <w:pStyle w:val="Akapitzlist"/>
        <w:numPr>
          <w:ilvl w:val="0"/>
          <w:numId w:val="4"/>
        </w:numPr>
        <w:autoSpaceDN/>
        <w:ind w:right="-567"/>
        <w:rPr>
          <w:rFonts w:ascii="Arial" w:hAnsi="Arial" w:cs="Arial"/>
          <w:bCs/>
          <w:sz w:val="24"/>
          <w:szCs w:val="24"/>
        </w:rPr>
      </w:pPr>
      <w:r w:rsidRPr="003A74F7">
        <w:rPr>
          <w:rFonts w:ascii="Arial" w:hAnsi="Arial" w:cs="Arial"/>
          <w:bCs/>
          <w:sz w:val="24"/>
          <w:szCs w:val="24"/>
        </w:rPr>
        <w:lastRenderedPageBreak/>
        <w:t xml:space="preserve"> </w:t>
      </w:r>
      <w:r w:rsidRPr="003A74F7">
        <w:rPr>
          <w:rFonts w:ascii="Arial" w:hAnsi="Arial" w:cs="Arial"/>
          <w:bCs/>
          <w:sz w:val="24"/>
          <w:szCs w:val="24"/>
        </w:rPr>
        <w:tab/>
        <w:t xml:space="preserve">Dla potrzeb realizacji zamówienia, w tym zapewnienia współpracy z Wykonawcą </w:t>
      </w:r>
      <w:r w:rsidRPr="003A74F7">
        <w:rPr>
          <w:rFonts w:ascii="Arial" w:hAnsi="Arial" w:cs="Arial"/>
          <w:bCs/>
          <w:sz w:val="24"/>
          <w:szCs w:val="24"/>
        </w:rPr>
        <w:br/>
        <w:t xml:space="preserve"> </w:t>
      </w:r>
      <w:r w:rsidRPr="003A74F7">
        <w:rPr>
          <w:rFonts w:ascii="Arial" w:hAnsi="Arial" w:cs="Arial"/>
          <w:bCs/>
          <w:sz w:val="24"/>
          <w:szCs w:val="24"/>
        </w:rPr>
        <w:tab/>
        <w:t xml:space="preserve">i prowadzenia kontroli wykonywanych prac oraz dokonywania odbiorów </w:t>
      </w:r>
      <w:r w:rsidRPr="003A74F7">
        <w:rPr>
          <w:rFonts w:ascii="Arial" w:hAnsi="Arial" w:cs="Arial"/>
          <w:bCs/>
          <w:sz w:val="24"/>
          <w:szCs w:val="24"/>
        </w:rPr>
        <w:br/>
        <w:t xml:space="preserve"> </w:t>
      </w:r>
      <w:r w:rsidRPr="003A74F7">
        <w:rPr>
          <w:rFonts w:ascii="Arial" w:hAnsi="Arial" w:cs="Arial"/>
          <w:bCs/>
          <w:sz w:val="24"/>
          <w:szCs w:val="24"/>
        </w:rPr>
        <w:tab/>
        <w:t xml:space="preserve">Zamawiający przewiduje ustanowienie osoby/osób odpowiedzialnych po stronie </w:t>
      </w:r>
      <w:r w:rsidRPr="003A74F7">
        <w:rPr>
          <w:rFonts w:ascii="Arial" w:hAnsi="Arial" w:cs="Arial"/>
          <w:bCs/>
          <w:sz w:val="24"/>
          <w:szCs w:val="24"/>
        </w:rPr>
        <w:br/>
        <w:t xml:space="preserve"> </w:t>
      </w:r>
      <w:r w:rsidRPr="003A74F7">
        <w:rPr>
          <w:rFonts w:ascii="Arial" w:hAnsi="Arial" w:cs="Arial"/>
          <w:bCs/>
          <w:sz w:val="24"/>
          <w:szCs w:val="24"/>
        </w:rPr>
        <w:tab/>
        <w:t>Zamawiającego za nadzór nad wykonywanymi pracami oraz ich odbiór.</w:t>
      </w:r>
    </w:p>
    <w:p w14:paraId="3BA68FDD" w14:textId="641213CA" w:rsidR="004027E9" w:rsidRPr="003A74F7" w:rsidRDefault="004027E9" w:rsidP="003A74F7">
      <w:pPr>
        <w:pStyle w:val="Akapitzlist"/>
        <w:numPr>
          <w:ilvl w:val="0"/>
          <w:numId w:val="4"/>
        </w:numPr>
        <w:autoSpaceDN/>
        <w:spacing w:after="0"/>
        <w:ind w:left="709" w:right="-567" w:hanging="709"/>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 xml:space="preserve">Wykonawca zobowiązany jest do realizacji przedmiotu niniejszej Umowy </w:t>
      </w:r>
      <w:r w:rsidRPr="003A74F7">
        <w:rPr>
          <w:rFonts w:ascii="Arial" w:hAnsi="Arial" w:cs="Arial"/>
          <w:bCs/>
          <w:sz w:val="24"/>
          <w:szCs w:val="24"/>
        </w:rPr>
        <w:br/>
        <w:t>w uzgodnieniu z Działem Techniczno-Eksploatacyjnym oraz Działem Inwestycji. Wykonawca podczas realizacji zamówienia zobowiązany jest do współpracy z:</w:t>
      </w:r>
    </w:p>
    <w:p w14:paraId="11963C0B" w14:textId="6789CA93"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1)  </w:t>
      </w:r>
      <w:r w:rsidRPr="003A74F7">
        <w:rPr>
          <w:rFonts w:ascii="Arial" w:hAnsi="Arial" w:cs="Arial"/>
          <w:bCs/>
        </w:rPr>
        <w:tab/>
        <w:t>Inspektorem do spraw ochrony ppoż. Szpitala, tel. 0-44 63 58 299;</w:t>
      </w:r>
    </w:p>
    <w:p w14:paraId="4948133C" w14:textId="77777777"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2) </w:t>
      </w:r>
      <w:r w:rsidRPr="003A74F7">
        <w:rPr>
          <w:rFonts w:ascii="Arial" w:hAnsi="Arial" w:cs="Arial"/>
          <w:bCs/>
        </w:rPr>
        <w:tab/>
        <w:t>Koordynatorem ds. BHP, tel. 693-392-122;</w:t>
      </w:r>
    </w:p>
    <w:p w14:paraId="5FB889DB" w14:textId="77777777"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3) </w:t>
      </w:r>
      <w:r w:rsidRPr="003A74F7">
        <w:rPr>
          <w:rFonts w:ascii="Arial" w:hAnsi="Arial" w:cs="Arial"/>
          <w:bCs/>
        </w:rPr>
        <w:tab/>
        <w:t>Kierownikiem Działu Techniczno-Eksploatacyjnego, tel. 0-44 63 58 350, 502-</w:t>
      </w:r>
      <w:r w:rsidRPr="003A74F7">
        <w:rPr>
          <w:rFonts w:ascii="Arial" w:hAnsi="Arial" w:cs="Arial"/>
          <w:bCs/>
        </w:rPr>
        <w:br/>
        <w:t xml:space="preserve"> </w:t>
      </w:r>
      <w:r w:rsidRPr="003A74F7">
        <w:rPr>
          <w:rFonts w:ascii="Arial" w:hAnsi="Arial" w:cs="Arial"/>
          <w:bCs/>
        </w:rPr>
        <w:tab/>
      </w:r>
      <w:r w:rsidRPr="003A74F7">
        <w:rPr>
          <w:rFonts w:ascii="Arial" w:hAnsi="Arial" w:cs="Arial"/>
          <w:bCs/>
        </w:rPr>
        <w:tab/>
        <w:t>287-732;</w:t>
      </w:r>
    </w:p>
    <w:p w14:paraId="2C008EAB" w14:textId="77777777"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4) </w:t>
      </w:r>
      <w:r w:rsidRPr="003A74F7">
        <w:rPr>
          <w:rFonts w:ascii="Arial" w:hAnsi="Arial" w:cs="Arial"/>
          <w:bCs/>
        </w:rPr>
        <w:tab/>
        <w:t>Dyżurnym elektrykiem Szpitala, tel. 0-44 63 58 419, 512-030-470;</w:t>
      </w:r>
    </w:p>
    <w:p w14:paraId="01073ED9" w14:textId="77777777"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5) </w:t>
      </w:r>
      <w:r w:rsidRPr="003A74F7">
        <w:rPr>
          <w:rFonts w:ascii="Arial" w:hAnsi="Arial" w:cs="Arial"/>
          <w:bCs/>
        </w:rPr>
        <w:tab/>
        <w:t>Kierownikiem Działu Inwestycji, tel. 507-191-008;</w:t>
      </w:r>
    </w:p>
    <w:p w14:paraId="7DD7D8D1" w14:textId="77777777"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6) </w:t>
      </w:r>
      <w:r w:rsidRPr="003A74F7">
        <w:rPr>
          <w:rFonts w:ascii="Arial" w:hAnsi="Arial" w:cs="Arial"/>
          <w:bCs/>
        </w:rPr>
        <w:tab/>
        <w:t>Kierownikiem Działu Gospodarczego i Transportu, tel. 0-44 63 58 249;</w:t>
      </w:r>
    </w:p>
    <w:p w14:paraId="3C4AAAA3" w14:textId="1788BA4E" w:rsidR="004027E9" w:rsidRPr="003A74F7" w:rsidRDefault="004027E9" w:rsidP="003A74F7">
      <w:pPr>
        <w:autoSpaceDN/>
        <w:spacing w:line="276" w:lineRule="auto"/>
        <w:ind w:right="-567" w:firstLine="708"/>
        <w:rPr>
          <w:rFonts w:ascii="Arial" w:hAnsi="Arial" w:cs="Arial"/>
          <w:bCs/>
        </w:rPr>
      </w:pPr>
      <w:r w:rsidRPr="003A74F7">
        <w:rPr>
          <w:rFonts w:ascii="Arial" w:hAnsi="Arial" w:cs="Arial"/>
          <w:bCs/>
        </w:rPr>
        <w:t xml:space="preserve">7) </w:t>
      </w:r>
      <w:r w:rsidRPr="003A74F7">
        <w:rPr>
          <w:rFonts w:ascii="Arial" w:hAnsi="Arial" w:cs="Arial"/>
          <w:bCs/>
        </w:rPr>
        <w:tab/>
        <w:t xml:space="preserve">innym wskazanym przez Zamawiającego pracownikiem (w zależności </w:t>
      </w:r>
      <w:r w:rsidRPr="003A74F7">
        <w:rPr>
          <w:rFonts w:ascii="Arial" w:hAnsi="Arial" w:cs="Arial"/>
          <w:bCs/>
        </w:rPr>
        <w:br/>
        <w:t xml:space="preserve"> </w:t>
      </w:r>
      <w:r w:rsidRPr="003A74F7">
        <w:rPr>
          <w:rFonts w:ascii="Arial" w:hAnsi="Arial" w:cs="Arial"/>
          <w:bCs/>
        </w:rPr>
        <w:tab/>
      </w:r>
      <w:r w:rsidRPr="003A74F7">
        <w:rPr>
          <w:rFonts w:ascii="Arial" w:hAnsi="Arial" w:cs="Arial"/>
          <w:bCs/>
        </w:rPr>
        <w:tab/>
        <w:t xml:space="preserve">od potrzeb i zaistniałych okoliczności). </w:t>
      </w:r>
    </w:p>
    <w:p w14:paraId="69681C2A" w14:textId="77777777" w:rsidR="004027E9" w:rsidRPr="003A74F7" w:rsidRDefault="004027E9" w:rsidP="003A74F7">
      <w:pPr>
        <w:pStyle w:val="Akapitzlist"/>
        <w:numPr>
          <w:ilvl w:val="0"/>
          <w:numId w:val="4"/>
        </w:numPr>
        <w:autoSpaceDN/>
        <w:spacing w:after="0"/>
        <w:ind w:left="709" w:right="-567" w:hanging="709"/>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Wykonawca po zakończeniu prac i przed ich odbiorem zobowiązany jest do dostarczenia Zamawiającemu:</w:t>
      </w:r>
    </w:p>
    <w:p w14:paraId="08743ABB" w14:textId="77777777" w:rsidR="004027E9" w:rsidRPr="003A74F7" w:rsidRDefault="004027E9" w:rsidP="003A74F7">
      <w:pPr>
        <w:pStyle w:val="Akapitzlist"/>
        <w:numPr>
          <w:ilvl w:val="1"/>
          <w:numId w:val="4"/>
        </w:numPr>
        <w:autoSpaceDN/>
        <w:spacing w:after="0"/>
        <w:ind w:right="-567"/>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dokumentacji powykonawczej,</w:t>
      </w:r>
    </w:p>
    <w:p w14:paraId="15FBAA48" w14:textId="77777777" w:rsidR="004027E9" w:rsidRPr="003A74F7" w:rsidRDefault="004027E9" w:rsidP="003A74F7">
      <w:pPr>
        <w:pStyle w:val="Akapitzlist"/>
        <w:numPr>
          <w:ilvl w:val="1"/>
          <w:numId w:val="4"/>
        </w:numPr>
        <w:autoSpaceDN/>
        <w:spacing w:after="0"/>
        <w:ind w:right="-567"/>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certyfikatów/deklaracji zgodności zastosowanych materiałów,</w:t>
      </w:r>
    </w:p>
    <w:p w14:paraId="070D08AE" w14:textId="77777777" w:rsidR="004027E9" w:rsidRPr="003A74F7" w:rsidRDefault="004027E9" w:rsidP="003A74F7">
      <w:pPr>
        <w:pStyle w:val="Akapitzlist"/>
        <w:numPr>
          <w:ilvl w:val="1"/>
          <w:numId w:val="4"/>
        </w:numPr>
        <w:autoSpaceDN/>
        <w:spacing w:after="0"/>
        <w:ind w:right="-567"/>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opinii,</w:t>
      </w:r>
    </w:p>
    <w:p w14:paraId="59B39671" w14:textId="77777777" w:rsidR="004027E9" w:rsidRPr="003A74F7" w:rsidRDefault="004027E9" w:rsidP="003A74F7">
      <w:pPr>
        <w:pStyle w:val="Akapitzlist"/>
        <w:numPr>
          <w:ilvl w:val="1"/>
          <w:numId w:val="4"/>
        </w:numPr>
        <w:autoSpaceDN/>
        <w:spacing w:after="0"/>
        <w:ind w:right="-567"/>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protokołów z wykonanych pomiarów,</w:t>
      </w:r>
    </w:p>
    <w:p w14:paraId="00DFD93C" w14:textId="4E108EC4" w:rsidR="004027E9" w:rsidRPr="003A74F7" w:rsidRDefault="004027E9" w:rsidP="003A74F7">
      <w:pPr>
        <w:pStyle w:val="Akapitzlist"/>
        <w:numPr>
          <w:ilvl w:val="1"/>
          <w:numId w:val="4"/>
        </w:numPr>
        <w:autoSpaceDN/>
        <w:spacing w:after="0"/>
        <w:ind w:right="-567"/>
        <w:rPr>
          <w:rFonts w:ascii="Arial" w:hAnsi="Arial" w:cs="Arial"/>
          <w:bCs/>
          <w:sz w:val="24"/>
          <w:szCs w:val="24"/>
        </w:rPr>
      </w:pPr>
      <w:r w:rsidRPr="003A74F7">
        <w:rPr>
          <w:rFonts w:ascii="Arial" w:hAnsi="Arial" w:cs="Arial"/>
          <w:bCs/>
          <w:sz w:val="24"/>
          <w:szCs w:val="24"/>
        </w:rPr>
        <w:t xml:space="preserve"> </w:t>
      </w:r>
      <w:r w:rsidRPr="003A74F7">
        <w:rPr>
          <w:rFonts w:ascii="Arial" w:hAnsi="Arial" w:cs="Arial"/>
          <w:bCs/>
          <w:sz w:val="24"/>
          <w:szCs w:val="24"/>
        </w:rPr>
        <w:tab/>
        <w:t>pozostałych dokumentów (o ile są wymagane odrębnymi przepisami).</w:t>
      </w:r>
    </w:p>
    <w:p w14:paraId="49854D7E" w14:textId="4E04BC93" w:rsidR="00570253" w:rsidRPr="003A74F7" w:rsidRDefault="00570253" w:rsidP="003A74F7">
      <w:pPr>
        <w:widowControl w:val="0"/>
        <w:suppressAutoHyphens/>
        <w:autoSpaceDN/>
        <w:spacing w:before="100" w:beforeAutospacing="1" w:line="276" w:lineRule="auto"/>
        <w:ind w:right="-710"/>
        <w:rPr>
          <w:rFonts w:ascii="Arial" w:hAnsi="Arial" w:cs="Arial"/>
          <w:b/>
          <w:bCs/>
        </w:rPr>
      </w:pPr>
      <w:r w:rsidRPr="003A74F7">
        <w:rPr>
          <w:rFonts w:ascii="Arial" w:hAnsi="Arial" w:cs="Arial"/>
          <w:b/>
          <w:bCs/>
        </w:rPr>
        <w:t>§</w:t>
      </w:r>
      <w:r w:rsidR="00710EC9" w:rsidRPr="003A74F7">
        <w:rPr>
          <w:rFonts w:ascii="Arial" w:hAnsi="Arial" w:cs="Arial"/>
          <w:b/>
          <w:bCs/>
        </w:rPr>
        <w:t>6</w:t>
      </w:r>
    </w:p>
    <w:p w14:paraId="34EECBD7" w14:textId="42F8D1BB" w:rsidR="001E31DD" w:rsidRPr="003A74F7" w:rsidRDefault="001E31DD" w:rsidP="003A74F7">
      <w:pPr>
        <w:widowControl w:val="0"/>
        <w:suppressAutoHyphens/>
        <w:autoSpaceDN/>
        <w:spacing w:line="276" w:lineRule="auto"/>
        <w:ind w:right="-710"/>
        <w:rPr>
          <w:rFonts w:ascii="Arial" w:hAnsi="Arial" w:cs="Arial"/>
          <w:b/>
          <w:bCs/>
        </w:rPr>
      </w:pPr>
      <w:r w:rsidRPr="003A74F7">
        <w:rPr>
          <w:rFonts w:ascii="Arial" w:hAnsi="Arial" w:cs="Arial"/>
          <w:b/>
          <w:bCs/>
        </w:rPr>
        <w:t xml:space="preserve">Wartość przedmiotu umowy i </w:t>
      </w:r>
      <w:r w:rsidR="00DD7BC4" w:rsidRPr="003A74F7">
        <w:rPr>
          <w:rFonts w:ascii="Arial" w:hAnsi="Arial" w:cs="Arial"/>
          <w:b/>
          <w:bCs/>
        </w:rPr>
        <w:t>warunki zapłaty wynagrodzenia</w:t>
      </w:r>
    </w:p>
    <w:p w14:paraId="7625FD99" w14:textId="2B4A16CD" w:rsidR="00690731" w:rsidRPr="003A74F7" w:rsidRDefault="00690731" w:rsidP="003A74F7">
      <w:pPr>
        <w:pStyle w:val="Tekstpodstawowy"/>
        <w:spacing w:after="0" w:line="276" w:lineRule="auto"/>
        <w:ind w:right="-710"/>
        <w:rPr>
          <w:rFonts w:ascii="Arial" w:hAnsi="Arial" w:cs="Arial"/>
          <w:sz w:val="24"/>
          <w:szCs w:val="24"/>
        </w:rPr>
      </w:pPr>
      <w:r w:rsidRPr="003A74F7">
        <w:rPr>
          <w:rFonts w:ascii="Arial" w:hAnsi="Arial" w:cs="Arial"/>
          <w:sz w:val="24"/>
          <w:szCs w:val="24"/>
        </w:rPr>
        <w:t xml:space="preserve">1.  </w:t>
      </w:r>
      <w:r w:rsidRPr="003A74F7">
        <w:rPr>
          <w:rFonts w:ascii="Arial" w:hAnsi="Arial" w:cs="Arial"/>
          <w:sz w:val="24"/>
          <w:szCs w:val="24"/>
        </w:rPr>
        <w:tab/>
        <w:t xml:space="preserve">Wartość przedmiotu umowy </w:t>
      </w:r>
      <w:r w:rsidR="001C5130" w:rsidRPr="003A74F7">
        <w:rPr>
          <w:rFonts w:ascii="Arial" w:hAnsi="Arial" w:cs="Arial"/>
          <w:sz w:val="24"/>
          <w:szCs w:val="24"/>
        </w:rPr>
        <w:t xml:space="preserve">jako wynagrodzenie ryczałtowe Wykonawcy </w:t>
      </w:r>
      <w:r w:rsidR="00EA2CBC" w:rsidRPr="003A74F7">
        <w:rPr>
          <w:rFonts w:ascii="Arial" w:hAnsi="Arial" w:cs="Arial"/>
          <w:sz w:val="24"/>
          <w:szCs w:val="24"/>
        </w:rPr>
        <w:br/>
        <w:t xml:space="preserve"> </w:t>
      </w:r>
      <w:r w:rsidR="00EA2CBC" w:rsidRPr="003A74F7">
        <w:rPr>
          <w:rFonts w:ascii="Arial" w:hAnsi="Arial" w:cs="Arial"/>
          <w:sz w:val="24"/>
          <w:szCs w:val="24"/>
        </w:rPr>
        <w:tab/>
      </w:r>
      <w:r w:rsidRPr="003A74F7">
        <w:rPr>
          <w:rFonts w:ascii="Arial" w:hAnsi="Arial" w:cs="Arial"/>
          <w:sz w:val="24"/>
          <w:szCs w:val="24"/>
        </w:rPr>
        <w:t xml:space="preserve">została ustalona na kwotę: </w:t>
      </w:r>
    </w:p>
    <w:p w14:paraId="5C7BEBF0" w14:textId="1ACF5E62" w:rsidR="00690731" w:rsidRPr="003A74F7" w:rsidRDefault="00690731" w:rsidP="003A74F7">
      <w:pPr>
        <w:pStyle w:val="Tekstpodstawowy"/>
        <w:spacing w:after="0" w:line="276" w:lineRule="auto"/>
        <w:ind w:left="708" w:right="-710"/>
        <w:rPr>
          <w:rFonts w:ascii="Arial" w:hAnsi="Arial" w:cs="Arial"/>
          <w:sz w:val="24"/>
          <w:szCs w:val="24"/>
        </w:rPr>
      </w:pPr>
      <w:r w:rsidRPr="003A74F7">
        <w:rPr>
          <w:rFonts w:ascii="Arial" w:hAnsi="Arial" w:cs="Arial"/>
          <w:sz w:val="24"/>
          <w:szCs w:val="24"/>
        </w:rPr>
        <w:t>a) …………………………… zł netto</w:t>
      </w:r>
      <w:r w:rsidR="005E0C8C" w:rsidRPr="003A74F7">
        <w:rPr>
          <w:rFonts w:ascii="Arial" w:hAnsi="Arial" w:cs="Arial"/>
          <w:sz w:val="24"/>
          <w:szCs w:val="24"/>
        </w:rPr>
        <w:t>; p</w:t>
      </w:r>
      <w:r w:rsidRPr="003A74F7">
        <w:rPr>
          <w:rFonts w:ascii="Arial" w:hAnsi="Arial" w:cs="Arial"/>
          <w:sz w:val="24"/>
          <w:szCs w:val="24"/>
        </w:rPr>
        <w:t>odatek VAT ……….%</w:t>
      </w:r>
    </w:p>
    <w:p w14:paraId="4D77E204" w14:textId="1AB5709A" w:rsidR="00F91D57" w:rsidRPr="003A74F7" w:rsidRDefault="00EA2CBC" w:rsidP="003A74F7">
      <w:pPr>
        <w:pStyle w:val="Tekstpodstawowy"/>
        <w:spacing w:after="0" w:line="276" w:lineRule="auto"/>
        <w:ind w:left="708" w:right="-710"/>
        <w:rPr>
          <w:rFonts w:ascii="Arial" w:hAnsi="Arial" w:cs="Arial"/>
          <w:sz w:val="24"/>
          <w:szCs w:val="24"/>
        </w:rPr>
      </w:pPr>
      <w:r w:rsidRPr="003A74F7">
        <w:rPr>
          <w:rFonts w:ascii="Arial" w:hAnsi="Arial" w:cs="Arial"/>
          <w:sz w:val="24"/>
          <w:szCs w:val="24"/>
        </w:rPr>
        <w:t xml:space="preserve">b) …………………………… zł </w:t>
      </w:r>
      <w:r w:rsidR="00D475F4" w:rsidRPr="003A74F7">
        <w:rPr>
          <w:rFonts w:ascii="Arial" w:hAnsi="Arial" w:cs="Arial"/>
          <w:sz w:val="24"/>
          <w:szCs w:val="24"/>
        </w:rPr>
        <w:t>brutto</w:t>
      </w:r>
      <w:r w:rsidRPr="003A74F7">
        <w:rPr>
          <w:rFonts w:ascii="Arial" w:hAnsi="Arial" w:cs="Arial"/>
          <w:sz w:val="24"/>
          <w:szCs w:val="24"/>
        </w:rPr>
        <w:t xml:space="preserve"> (słownie: ……………………………………..</w:t>
      </w:r>
      <w:r w:rsidRPr="003A74F7">
        <w:rPr>
          <w:rFonts w:ascii="Arial" w:hAnsi="Arial" w:cs="Arial"/>
          <w:sz w:val="24"/>
          <w:szCs w:val="24"/>
        </w:rPr>
        <w:br/>
        <w:t xml:space="preserve">    ……………………………………………………………………………………… )</w:t>
      </w:r>
      <w:r w:rsidR="001527E3" w:rsidRPr="003A74F7">
        <w:rPr>
          <w:rFonts w:ascii="Arial" w:hAnsi="Arial" w:cs="Arial"/>
          <w:sz w:val="24"/>
          <w:szCs w:val="24"/>
        </w:rPr>
        <w:t>.</w:t>
      </w:r>
    </w:p>
    <w:p w14:paraId="2C99CBB0" w14:textId="282C851B" w:rsidR="00690731" w:rsidRPr="003A74F7" w:rsidRDefault="00690731" w:rsidP="003A74F7">
      <w:pPr>
        <w:pStyle w:val="Tekstpodstawowy"/>
        <w:spacing w:after="0" w:line="276" w:lineRule="auto"/>
        <w:ind w:right="-710"/>
        <w:rPr>
          <w:rFonts w:ascii="Arial" w:hAnsi="Arial" w:cs="Arial"/>
          <w:sz w:val="24"/>
          <w:szCs w:val="24"/>
          <w:lang w:val="x-none"/>
        </w:rPr>
      </w:pPr>
      <w:r w:rsidRPr="003A74F7">
        <w:rPr>
          <w:rFonts w:ascii="Arial" w:hAnsi="Arial" w:cs="Arial"/>
          <w:sz w:val="24"/>
          <w:szCs w:val="24"/>
        </w:rPr>
        <w:t xml:space="preserve">2. </w:t>
      </w:r>
      <w:r w:rsidRPr="003A74F7">
        <w:rPr>
          <w:rFonts w:ascii="Arial" w:hAnsi="Arial" w:cs="Arial"/>
          <w:sz w:val="24"/>
          <w:szCs w:val="24"/>
        </w:rPr>
        <w:tab/>
        <w:t xml:space="preserve">Wartość przedmiotu umowy określona w ust. 1 odpowiada pełnemu zakresowi </w:t>
      </w:r>
      <w:r w:rsidR="00EA2CBC" w:rsidRPr="003A74F7">
        <w:rPr>
          <w:rFonts w:ascii="Arial" w:hAnsi="Arial" w:cs="Arial"/>
          <w:sz w:val="24"/>
          <w:szCs w:val="24"/>
        </w:rPr>
        <w:br/>
        <w:t xml:space="preserve"> </w:t>
      </w:r>
      <w:r w:rsidR="00EA2CBC" w:rsidRPr="003A74F7">
        <w:rPr>
          <w:rFonts w:ascii="Arial" w:hAnsi="Arial" w:cs="Arial"/>
          <w:sz w:val="24"/>
          <w:szCs w:val="24"/>
        </w:rPr>
        <w:tab/>
      </w:r>
      <w:r w:rsidR="00F91D57" w:rsidRPr="003A74F7">
        <w:rPr>
          <w:rFonts w:ascii="Arial" w:hAnsi="Arial" w:cs="Arial"/>
          <w:sz w:val="24"/>
          <w:szCs w:val="24"/>
        </w:rPr>
        <w:t xml:space="preserve">zadania, w tym </w:t>
      </w:r>
      <w:r w:rsidR="00451F5A" w:rsidRPr="003A74F7">
        <w:rPr>
          <w:rFonts w:ascii="Arial" w:hAnsi="Arial" w:cs="Arial"/>
          <w:sz w:val="24"/>
          <w:szCs w:val="24"/>
        </w:rPr>
        <w:t xml:space="preserve">robót budowlanych określonych w niniejszej umowie. Zatem </w:t>
      </w:r>
      <w:r w:rsidR="00F91D57" w:rsidRPr="003A74F7">
        <w:rPr>
          <w:rFonts w:ascii="Arial" w:hAnsi="Arial" w:cs="Arial"/>
          <w:sz w:val="24"/>
          <w:szCs w:val="24"/>
        </w:rPr>
        <w:br/>
        <w:t xml:space="preserve"> </w:t>
      </w:r>
      <w:r w:rsidR="00F91D57" w:rsidRPr="003A74F7">
        <w:rPr>
          <w:rFonts w:ascii="Arial" w:hAnsi="Arial" w:cs="Arial"/>
          <w:sz w:val="24"/>
          <w:szCs w:val="24"/>
        </w:rPr>
        <w:tab/>
      </w:r>
      <w:r w:rsidR="00451F5A" w:rsidRPr="003A74F7">
        <w:rPr>
          <w:rFonts w:ascii="Arial" w:hAnsi="Arial" w:cs="Arial"/>
          <w:sz w:val="24"/>
          <w:szCs w:val="24"/>
        </w:rPr>
        <w:t>wynagrodzenie przysługujące Wykonawcy</w:t>
      </w:r>
      <w:r w:rsidR="00451F5A" w:rsidRPr="003A74F7">
        <w:rPr>
          <w:rFonts w:ascii="Arial" w:hAnsi="Arial" w:cs="Arial"/>
          <w:sz w:val="24"/>
          <w:szCs w:val="24"/>
          <w:lang w:val="x-none"/>
        </w:rPr>
        <w:t xml:space="preserve"> obejmuje</w:t>
      </w:r>
      <w:r w:rsidR="00451F5A" w:rsidRPr="003A74F7">
        <w:rPr>
          <w:rFonts w:ascii="Arial" w:hAnsi="Arial" w:cs="Arial"/>
          <w:sz w:val="24"/>
          <w:szCs w:val="24"/>
        </w:rPr>
        <w:t xml:space="preserve"> </w:t>
      </w:r>
      <w:r w:rsidR="00451F5A" w:rsidRPr="003A74F7">
        <w:rPr>
          <w:rFonts w:ascii="Arial" w:hAnsi="Arial" w:cs="Arial"/>
          <w:sz w:val="24"/>
          <w:szCs w:val="24"/>
          <w:lang w:val="x-none"/>
        </w:rPr>
        <w:t xml:space="preserve">wszystkie koszty związane </w:t>
      </w:r>
      <w:r w:rsidR="00F91D57" w:rsidRPr="003A74F7">
        <w:rPr>
          <w:rFonts w:ascii="Arial" w:hAnsi="Arial" w:cs="Arial"/>
          <w:sz w:val="24"/>
          <w:szCs w:val="24"/>
          <w:lang w:val="x-none"/>
        </w:rPr>
        <w:br/>
        <w:t xml:space="preserve"> </w:t>
      </w:r>
      <w:r w:rsidR="00F91D57" w:rsidRPr="003A74F7">
        <w:rPr>
          <w:rFonts w:ascii="Arial" w:hAnsi="Arial" w:cs="Arial"/>
          <w:sz w:val="24"/>
          <w:szCs w:val="24"/>
          <w:lang w:val="x-none"/>
        </w:rPr>
        <w:tab/>
      </w:r>
      <w:r w:rsidR="00451F5A" w:rsidRPr="003A74F7">
        <w:rPr>
          <w:rFonts w:ascii="Arial" w:hAnsi="Arial" w:cs="Arial"/>
          <w:sz w:val="24"/>
          <w:szCs w:val="24"/>
          <w:lang w:val="x-none"/>
        </w:rPr>
        <w:t>z  kompletn</w:t>
      </w:r>
      <w:r w:rsidR="00451F5A" w:rsidRPr="003A74F7">
        <w:rPr>
          <w:rFonts w:ascii="Arial" w:hAnsi="Arial" w:cs="Arial"/>
          <w:sz w:val="24"/>
          <w:szCs w:val="24"/>
        </w:rPr>
        <w:t>ą realizacją zamówienia</w:t>
      </w:r>
      <w:r w:rsidR="00451F5A" w:rsidRPr="003A74F7">
        <w:rPr>
          <w:rFonts w:ascii="Arial" w:hAnsi="Arial" w:cs="Arial"/>
          <w:sz w:val="24"/>
          <w:szCs w:val="24"/>
          <w:lang w:val="x-none"/>
        </w:rPr>
        <w:t>, w</w:t>
      </w:r>
      <w:r w:rsidR="00451F5A" w:rsidRPr="003A74F7">
        <w:rPr>
          <w:rFonts w:ascii="Arial" w:hAnsi="Arial" w:cs="Arial"/>
          <w:sz w:val="24"/>
          <w:szCs w:val="24"/>
        </w:rPr>
        <w:t xml:space="preserve"> </w:t>
      </w:r>
      <w:r w:rsidR="00451F5A" w:rsidRPr="003A74F7">
        <w:rPr>
          <w:rFonts w:ascii="Arial" w:hAnsi="Arial" w:cs="Arial"/>
          <w:sz w:val="24"/>
          <w:szCs w:val="24"/>
          <w:lang w:val="x-none"/>
        </w:rPr>
        <w:t>tym koszty</w:t>
      </w:r>
      <w:r w:rsidR="00451F5A" w:rsidRPr="003A74F7">
        <w:rPr>
          <w:rFonts w:ascii="Arial" w:hAnsi="Arial" w:cs="Arial"/>
          <w:sz w:val="24"/>
          <w:szCs w:val="24"/>
        </w:rPr>
        <w:t xml:space="preserve"> </w:t>
      </w:r>
      <w:r w:rsidR="00451F5A" w:rsidRPr="003A74F7">
        <w:rPr>
          <w:rFonts w:ascii="Arial" w:hAnsi="Arial" w:cs="Arial"/>
          <w:sz w:val="24"/>
          <w:szCs w:val="24"/>
          <w:lang w:val="x-none"/>
        </w:rPr>
        <w:t>robocizny, materiałów, maszyn</w:t>
      </w:r>
      <w:r w:rsidR="00606C1C" w:rsidRPr="003A74F7">
        <w:rPr>
          <w:rFonts w:ascii="Arial" w:hAnsi="Arial" w:cs="Arial"/>
          <w:sz w:val="24"/>
          <w:szCs w:val="24"/>
          <w:lang w:val="x-none"/>
        </w:rPr>
        <w:t xml:space="preserve"> </w:t>
      </w:r>
      <w:r w:rsidR="00606C1C" w:rsidRPr="003A74F7">
        <w:rPr>
          <w:rFonts w:ascii="Arial" w:hAnsi="Arial" w:cs="Arial"/>
          <w:sz w:val="24"/>
          <w:szCs w:val="24"/>
          <w:lang w:val="x-none"/>
        </w:rPr>
        <w:br/>
        <w:t xml:space="preserve"> </w:t>
      </w:r>
      <w:r w:rsidR="00606C1C" w:rsidRPr="003A74F7">
        <w:rPr>
          <w:rFonts w:ascii="Arial" w:hAnsi="Arial" w:cs="Arial"/>
          <w:sz w:val="24"/>
          <w:szCs w:val="24"/>
          <w:lang w:val="x-none"/>
        </w:rPr>
        <w:tab/>
      </w:r>
      <w:r w:rsidR="00451F5A" w:rsidRPr="003A74F7">
        <w:rPr>
          <w:rFonts w:ascii="Arial" w:hAnsi="Arial" w:cs="Arial"/>
          <w:sz w:val="24"/>
          <w:szCs w:val="24"/>
          <w:lang w:val="x-none"/>
        </w:rPr>
        <w:t>i urządzeń budowlanych, transportu, testów, sprawdzeń oraz</w:t>
      </w:r>
      <w:r w:rsidR="00451F5A" w:rsidRPr="003A74F7">
        <w:rPr>
          <w:rFonts w:ascii="Arial" w:hAnsi="Arial" w:cs="Arial"/>
          <w:sz w:val="24"/>
          <w:szCs w:val="24"/>
        </w:rPr>
        <w:t xml:space="preserve"> </w:t>
      </w:r>
      <w:r w:rsidR="00451F5A" w:rsidRPr="003A74F7">
        <w:rPr>
          <w:rFonts w:ascii="Arial" w:hAnsi="Arial" w:cs="Arial"/>
          <w:sz w:val="24"/>
          <w:szCs w:val="24"/>
          <w:lang w:val="x-none"/>
        </w:rPr>
        <w:t xml:space="preserve">ewentualnych opłat </w:t>
      </w:r>
      <w:r w:rsidR="00F91D57" w:rsidRPr="003A74F7">
        <w:rPr>
          <w:rFonts w:ascii="Arial" w:hAnsi="Arial" w:cs="Arial"/>
          <w:sz w:val="24"/>
          <w:szCs w:val="24"/>
          <w:lang w:val="x-none"/>
        </w:rPr>
        <w:br/>
        <w:t xml:space="preserve"> </w:t>
      </w:r>
      <w:r w:rsidR="00F91D57" w:rsidRPr="003A74F7">
        <w:rPr>
          <w:rFonts w:ascii="Arial" w:hAnsi="Arial" w:cs="Arial"/>
          <w:sz w:val="24"/>
          <w:szCs w:val="24"/>
          <w:lang w:val="x-none"/>
        </w:rPr>
        <w:tab/>
      </w:r>
      <w:r w:rsidR="00451F5A" w:rsidRPr="003A74F7">
        <w:rPr>
          <w:rFonts w:ascii="Arial" w:hAnsi="Arial" w:cs="Arial"/>
          <w:sz w:val="24"/>
          <w:szCs w:val="24"/>
          <w:lang w:val="x-none"/>
        </w:rPr>
        <w:t>i podatków.</w:t>
      </w:r>
    </w:p>
    <w:p w14:paraId="61C7D358" w14:textId="4CAF3259" w:rsidR="009B3482" w:rsidRPr="003A74F7" w:rsidRDefault="00690731" w:rsidP="003A74F7">
      <w:pPr>
        <w:pStyle w:val="Tekstpodstawowy"/>
        <w:spacing w:after="0" w:line="276" w:lineRule="auto"/>
        <w:ind w:right="-710"/>
        <w:rPr>
          <w:rFonts w:ascii="Arial" w:hAnsi="Arial" w:cs="Arial"/>
          <w:sz w:val="24"/>
          <w:szCs w:val="24"/>
        </w:rPr>
      </w:pPr>
      <w:r w:rsidRPr="003A74F7">
        <w:rPr>
          <w:rFonts w:ascii="Arial" w:hAnsi="Arial" w:cs="Arial"/>
          <w:sz w:val="24"/>
          <w:szCs w:val="24"/>
        </w:rPr>
        <w:t xml:space="preserve">3.  </w:t>
      </w:r>
      <w:r w:rsidRPr="003A74F7">
        <w:rPr>
          <w:rFonts w:ascii="Arial" w:hAnsi="Arial" w:cs="Arial"/>
          <w:sz w:val="24"/>
          <w:szCs w:val="24"/>
        </w:rPr>
        <w:tab/>
        <w:t xml:space="preserve">Nie przewiduje się możliwości wzrostu wynagrodzenia Wykonawcy, o którym mowa </w:t>
      </w:r>
      <w:r w:rsidR="002668EC" w:rsidRPr="003A74F7">
        <w:rPr>
          <w:rFonts w:ascii="Arial" w:hAnsi="Arial" w:cs="Arial"/>
          <w:sz w:val="24"/>
          <w:szCs w:val="24"/>
        </w:rPr>
        <w:br/>
        <w:t xml:space="preserve"> </w:t>
      </w:r>
      <w:r w:rsidR="002668EC" w:rsidRPr="003A74F7">
        <w:rPr>
          <w:rFonts w:ascii="Arial" w:hAnsi="Arial" w:cs="Arial"/>
          <w:sz w:val="24"/>
          <w:szCs w:val="24"/>
        </w:rPr>
        <w:tab/>
      </w:r>
      <w:r w:rsidRPr="003A74F7">
        <w:rPr>
          <w:rFonts w:ascii="Arial" w:hAnsi="Arial" w:cs="Arial"/>
          <w:sz w:val="24"/>
          <w:szCs w:val="24"/>
        </w:rPr>
        <w:t>w ust. 1, które jest wynagrodzeniem ryczałtowym.</w:t>
      </w:r>
    </w:p>
    <w:p w14:paraId="3933D1EB" w14:textId="08954E4E" w:rsidR="009B3482" w:rsidRPr="003A74F7" w:rsidRDefault="009B3482" w:rsidP="003A74F7">
      <w:pPr>
        <w:pStyle w:val="Tekstpodstawowy"/>
        <w:spacing w:after="0" w:line="276" w:lineRule="auto"/>
        <w:ind w:left="705" w:right="-710" w:hanging="705"/>
        <w:rPr>
          <w:rFonts w:ascii="Arial" w:hAnsi="Arial" w:cs="Arial"/>
          <w:bCs/>
          <w:noProof/>
          <w:sz w:val="24"/>
          <w:szCs w:val="24"/>
        </w:rPr>
      </w:pPr>
      <w:r w:rsidRPr="003A74F7">
        <w:rPr>
          <w:rFonts w:ascii="Arial" w:hAnsi="Arial" w:cs="Arial"/>
          <w:bCs/>
          <w:noProof/>
          <w:sz w:val="24"/>
          <w:szCs w:val="24"/>
        </w:rPr>
        <w:t xml:space="preserve">4.  </w:t>
      </w:r>
      <w:r w:rsidRPr="003A74F7">
        <w:rPr>
          <w:rFonts w:ascii="Arial" w:hAnsi="Arial" w:cs="Arial"/>
          <w:bCs/>
          <w:noProof/>
          <w:sz w:val="24"/>
          <w:szCs w:val="24"/>
        </w:rPr>
        <w:tab/>
        <w:t xml:space="preserve">Na podstawie zaakceptowanego przez </w:t>
      </w:r>
      <w:r w:rsidRPr="003A74F7">
        <w:rPr>
          <w:rFonts w:ascii="Arial" w:hAnsi="Arial" w:cs="Arial"/>
          <w:sz w:val="24"/>
          <w:szCs w:val="24"/>
        </w:rPr>
        <w:t>upoważnionych przedstawicieli Zamawiającego</w:t>
      </w:r>
      <w:r w:rsidRPr="003A74F7">
        <w:rPr>
          <w:rFonts w:ascii="Arial" w:hAnsi="Arial" w:cs="Arial"/>
          <w:bCs/>
          <w:noProof/>
          <w:sz w:val="24"/>
          <w:szCs w:val="24"/>
        </w:rPr>
        <w:t xml:space="preserve"> Protokołu Odbioru</w:t>
      </w:r>
      <w:r w:rsidR="00606C1C" w:rsidRPr="003A74F7">
        <w:rPr>
          <w:rFonts w:ascii="Arial" w:hAnsi="Arial" w:cs="Arial"/>
          <w:bCs/>
          <w:noProof/>
          <w:sz w:val="24"/>
          <w:szCs w:val="24"/>
        </w:rPr>
        <w:t xml:space="preserve"> </w:t>
      </w:r>
      <w:r w:rsidRPr="003A74F7">
        <w:rPr>
          <w:rFonts w:ascii="Arial" w:hAnsi="Arial" w:cs="Arial"/>
          <w:bCs/>
          <w:noProof/>
          <w:sz w:val="24"/>
          <w:szCs w:val="24"/>
        </w:rPr>
        <w:t>Końcowego Wykonawca wystawi fakturę obejmującą należną mu kwotę powiększoną o podatek VAT</w:t>
      </w:r>
      <w:r w:rsidR="00606C1C" w:rsidRPr="003A74F7">
        <w:rPr>
          <w:rFonts w:ascii="Arial" w:hAnsi="Arial" w:cs="Arial"/>
          <w:bCs/>
          <w:noProof/>
          <w:sz w:val="24"/>
          <w:szCs w:val="24"/>
        </w:rPr>
        <w:t xml:space="preserve">. </w:t>
      </w:r>
      <w:r w:rsidRPr="003A74F7">
        <w:rPr>
          <w:rFonts w:ascii="Arial" w:hAnsi="Arial" w:cs="Arial"/>
          <w:bCs/>
          <w:noProof/>
          <w:sz w:val="24"/>
          <w:szCs w:val="24"/>
        </w:rPr>
        <w:t>Wraz z fakturą Wykonawca jest zobowiązany dostarczyć Zamawiającemu dowody, o których mowa poniżej w ust. 6.</w:t>
      </w:r>
    </w:p>
    <w:p w14:paraId="2929ED11" w14:textId="59093AE6" w:rsidR="009B3482" w:rsidRPr="003A74F7" w:rsidRDefault="009B3482" w:rsidP="003A74F7">
      <w:pPr>
        <w:pStyle w:val="Akapitzlist"/>
        <w:tabs>
          <w:tab w:val="left" w:pos="709"/>
        </w:tabs>
        <w:spacing w:after="0"/>
        <w:ind w:left="709" w:right="-710" w:hanging="709"/>
        <w:rPr>
          <w:rFonts w:ascii="Arial" w:hAnsi="Arial" w:cs="Arial"/>
          <w:snapToGrid w:val="0"/>
          <w:sz w:val="24"/>
          <w:szCs w:val="24"/>
        </w:rPr>
      </w:pPr>
      <w:r w:rsidRPr="003A74F7">
        <w:rPr>
          <w:rFonts w:ascii="Arial" w:hAnsi="Arial" w:cs="Arial"/>
          <w:sz w:val="24"/>
          <w:szCs w:val="24"/>
        </w:rPr>
        <w:lastRenderedPageBreak/>
        <w:t xml:space="preserve">5. </w:t>
      </w:r>
      <w:r w:rsidRPr="003A74F7">
        <w:rPr>
          <w:rFonts w:ascii="Arial" w:hAnsi="Arial" w:cs="Arial"/>
          <w:sz w:val="24"/>
          <w:szCs w:val="24"/>
        </w:rPr>
        <w:tab/>
        <w:t xml:space="preserve">Zamawiający zapłaci Wykonawcy wynagrodzenie, o którym mowa w ust. 1, </w:t>
      </w:r>
      <w:r w:rsidRPr="003A74F7">
        <w:rPr>
          <w:rFonts w:ascii="Arial" w:hAnsi="Arial" w:cs="Arial"/>
          <w:snapToGrid w:val="0"/>
          <w:sz w:val="24"/>
          <w:szCs w:val="24"/>
        </w:rPr>
        <w:t xml:space="preserve">przelewem w terminie do </w:t>
      </w:r>
      <w:r w:rsidR="00120961" w:rsidRPr="003A74F7">
        <w:rPr>
          <w:rFonts w:ascii="Arial" w:hAnsi="Arial" w:cs="Arial"/>
          <w:snapToGrid w:val="0"/>
          <w:sz w:val="24"/>
          <w:szCs w:val="24"/>
        </w:rPr>
        <w:t>3</w:t>
      </w:r>
      <w:r w:rsidRPr="003A74F7">
        <w:rPr>
          <w:rFonts w:ascii="Arial" w:hAnsi="Arial" w:cs="Arial"/>
          <w:snapToGrid w:val="0"/>
          <w:sz w:val="24"/>
          <w:szCs w:val="24"/>
        </w:rPr>
        <w:t>0 dni od daty otrzymania faktury, na konto Wykonawcy wskazane na fakturze.</w:t>
      </w:r>
    </w:p>
    <w:p w14:paraId="1BECE12C" w14:textId="40617EC4" w:rsidR="009B3482" w:rsidRPr="003A74F7" w:rsidRDefault="009B3482" w:rsidP="003A74F7">
      <w:pPr>
        <w:pStyle w:val="Tekstpodstawowy"/>
        <w:spacing w:after="0" w:line="276" w:lineRule="auto"/>
        <w:ind w:right="-710"/>
        <w:rPr>
          <w:rFonts w:ascii="Arial" w:hAnsi="Arial" w:cs="Arial"/>
          <w:noProof/>
          <w:sz w:val="24"/>
          <w:szCs w:val="24"/>
        </w:rPr>
      </w:pPr>
      <w:r w:rsidRPr="003A74F7">
        <w:rPr>
          <w:rFonts w:ascii="Arial" w:hAnsi="Arial" w:cs="Arial"/>
          <w:bCs/>
          <w:noProof/>
          <w:sz w:val="24"/>
          <w:szCs w:val="24"/>
        </w:rPr>
        <w:t xml:space="preserve">6.  </w:t>
      </w:r>
      <w:r w:rsidRPr="003A74F7">
        <w:rPr>
          <w:rFonts w:ascii="Arial" w:hAnsi="Arial" w:cs="Arial"/>
          <w:bCs/>
          <w:noProof/>
          <w:sz w:val="24"/>
          <w:szCs w:val="24"/>
        </w:rPr>
        <w:tab/>
        <w:t xml:space="preserve">Warunkiem zapłaty przez Zamawiającego należnego wynagrodzenia za odebranie </w:t>
      </w:r>
      <w:r w:rsidR="002668EC" w:rsidRPr="003A74F7">
        <w:rPr>
          <w:rFonts w:ascii="Arial" w:hAnsi="Arial" w:cs="Arial"/>
          <w:bCs/>
          <w:noProof/>
          <w:sz w:val="24"/>
          <w:szCs w:val="24"/>
        </w:rPr>
        <w:br/>
        <w:t xml:space="preserve"> </w:t>
      </w:r>
      <w:r w:rsidR="002668EC" w:rsidRPr="003A74F7">
        <w:rPr>
          <w:rFonts w:ascii="Arial" w:hAnsi="Arial" w:cs="Arial"/>
          <w:bCs/>
          <w:noProof/>
          <w:sz w:val="24"/>
          <w:szCs w:val="24"/>
        </w:rPr>
        <w:tab/>
      </w:r>
      <w:r w:rsidRPr="003A74F7">
        <w:rPr>
          <w:rFonts w:ascii="Arial" w:hAnsi="Arial" w:cs="Arial"/>
          <w:bCs/>
          <w:noProof/>
          <w:sz w:val="24"/>
          <w:szCs w:val="24"/>
        </w:rPr>
        <w:t xml:space="preserve">Przedmiotu Umowy, oprócz protokołu odbioru końcowego - konieczne jest </w:t>
      </w:r>
      <w:r w:rsidR="002668EC" w:rsidRPr="003A74F7">
        <w:rPr>
          <w:rFonts w:ascii="Arial" w:hAnsi="Arial" w:cs="Arial"/>
          <w:bCs/>
          <w:noProof/>
          <w:sz w:val="24"/>
          <w:szCs w:val="24"/>
        </w:rPr>
        <w:br/>
        <w:t xml:space="preserve"> </w:t>
      </w:r>
      <w:r w:rsidR="002668EC" w:rsidRPr="003A74F7">
        <w:rPr>
          <w:rFonts w:ascii="Arial" w:hAnsi="Arial" w:cs="Arial"/>
          <w:bCs/>
          <w:noProof/>
          <w:sz w:val="24"/>
          <w:szCs w:val="24"/>
        </w:rPr>
        <w:tab/>
      </w:r>
      <w:r w:rsidRPr="003A74F7">
        <w:rPr>
          <w:rFonts w:ascii="Arial" w:hAnsi="Arial" w:cs="Arial"/>
          <w:bCs/>
          <w:noProof/>
          <w:sz w:val="24"/>
          <w:szCs w:val="24"/>
        </w:rPr>
        <w:t xml:space="preserve">przedstawienie przez Wykonawcę również dowodów zapłaty w postaci </w:t>
      </w:r>
      <w:r w:rsidRPr="003A74F7">
        <w:rPr>
          <w:rFonts w:ascii="Arial" w:hAnsi="Arial" w:cs="Arial"/>
          <w:noProof/>
          <w:sz w:val="24"/>
          <w:szCs w:val="24"/>
        </w:rPr>
        <w:t xml:space="preserve">oświadczenia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 xml:space="preserve">Podwykonawcy lub dalszego Podwykonawcy o otrzymaniu zapłaty za przedmiot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 xml:space="preserve">umowy, za którą Wykonawca wystawia fakturę, na rzecz Podwykonawców i dalszych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 xml:space="preserve">Podwykonawców, z którymi zawarł zaakceptowaną przez Zamawiającego umowę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 xml:space="preserve">o podwykonawstwo, której przedmiotem są roboty budowlane, lub z którymi zawarł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 xml:space="preserve">przedłożoną Zamawiającego umowę o podwykonawstwo, której przedmiotem są </w:t>
      </w:r>
      <w:r w:rsidR="002668EC" w:rsidRPr="003A74F7">
        <w:rPr>
          <w:rFonts w:ascii="Arial" w:hAnsi="Arial" w:cs="Arial"/>
          <w:noProof/>
          <w:sz w:val="24"/>
          <w:szCs w:val="24"/>
        </w:rPr>
        <w:br/>
        <w:t xml:space="preserve"> </w:t>
      </w:r>
      <w:r w:rsidR="002668EC" w:rsidRPr="003A74F7">
        <w:rPr>
          <w:rFonts w:ascii="Arial" w:hAnsi="Arial" w:cs="Arial"/>
          <w:noProof/>
          <w:sz w:val="24"/>
          <w:szCs w:val="24"/>
        </w:rPr>
        <w:tab/>
      </w:r>
      <w:r w:rsidRPr="003A74F7">
        <w:rPr>
          <w:rFonts w:ascii="Arial" w:hAnsi="Arial" w:cs="Arial"/>
          <w:noProof/>
          <w:sz w:val="24"/>
          <w:szCs w:val="24"/>
        </w:rPr>
        <w:t>dostawy lub usługi.</w:t>
      </w:r>
    </w:p>
    <w:p w14:paraId="6FE991C3" w14:textId="65817D51" w:rsidR="00297662" w:rsidRPr="003A74F7" w:rsidRDefault="009B3482" w:rsidP="003A74F7">
      <w:pPr>
        <w:pStyle w:val="Tekstpodstawowy"/>
        <w:spacing w:after="0" w:line="276" w:lineRule="auto"/>
        <w:ind w:right="-710"/>
        <w:rPr>
          <w:rFonts w:ascii="Arial" w:hAnsi="Arial" w:cs="Arial"/>
          <w:bCs/>
          <w:noProof/>
          <w:sz w:val="24"/>
          <w:szCs w:val="24"/>
        </w:rPr>
      </w:pPr>
      <w:r w:rsidRPr="003A74F7">
        <w:rPr>
          <w:rFonts w:ascii="Arial" w:hAnsi="Arial" w:cs="Arial"/>
          <w:noProof/>
          <w:sz w:val="24"/>
          <w:szCs w:val="24"/>
        </w:rPr>
        <w:t xml:space="preserve">7. </w:t>
      </w:r>
      <w:r w:rsidRPr="003A74F7">
        <w:rPr>
          <w:rFonts w:ascii="Arial" w:hAnsi="Arial" w:cs="Arial"/>
          <w:noProof/>
          <w:sz w:val="24"/>
          <w:szCs w:val="24"/>
        </w:rPr>
        <w:tab/>
      </w:r>
      <w:r w:rsidRPr="003A74F7">
        <w:rPr>
          <w:rFonts w:ascii="Arial" w:hAnsi="Arial" w:cs="Arial"/>
          <w:bCs/>
          <w:noProof/>
          <w:sz w:val="24"/>
          <w:szCs w:val="24"/>
        </w:rPr>
        <w:t>W przypadku uchylenia się od obowiązku zapłaty odpowiednio przez</w:t>
      </w:r>
      <w:r w:rsidR="00C85CF1" w:rsidRPr="003A74F7">
        <w:rPr>
          <w:rFonts w:ascii="Arial" w:hAnsi="Arial" w:cs="Arial"/>
          <w:bCs/>
          <w:noProof/>
          <w:sz w:val="24"/>
          <w:szCs w:val="24"/>
        </w:rPr>
        <w:t xml:space="preserve"> </w:t>
      </w:r>
      <w:r w:rsidRPr="003A74F7">
        <w:rPr>
          <w:rFonts w:ascii="Arial" w:hAnsi="Arial" w:cs="Arial"/>
          <w:bCs/>
          <w:noProof/>
          <w:sz w:val="24"/>
          <w:szCs w:val="24"/>
        </w:rPr>
        <w:t xml:space="preserve">Wykonawcę, </w:t>
      </w:r>
      <w:r w:rsidR="002668EC" w:rsidRPr="003A74F7">
        <w:rPr>
          <w:rFonts w:ascii="Arial" w:hAnsi="Arial" w:cs="Arial"/>
          <w:bCs/>
          <w:noProof/>
          <w:sz w:val="24"/>
          <w:szCs w:val="24"/>
        </w:rPr>
        <w:br/>
        <w:t xml:space="preserve"> </w:t>
      </w:r>
      <w:r w:rsidR="002668EC" w:rsidRPr="003A74F7">
        <w:rPr>
          <w:rFonts w:ascii="Arial" w:hAnsi="Arial" w:cs="Arial"/>
          <w:bCs/>
          <w:noProof/>
          <w:sz w:val="24"/>
          <w:szCs w:val="24"/>
        </w:rPr>
        <w:tab/>
      </w:r>
      <w:r w:rsidRPr="003A74F7">
        <w:rPr>
          <w:rFonts w:ascii="Arial" w:hAnsi="Arial" w:cs="Arial"/>
          <w:bCs/>
          <w:noProof/>
          <w:sz w:val="24"/>
          <w:szCs w:val="24"/>
        </w:rPr>
        <w:t xml:space="preserve">Podwykonawcę lub dalszego Podwykonawcę zamówienia na roboty budowlane, </w:t>
      </w:r>
      <w:r w:rsidR="002668EC" w:rsidRPr="003A74F7">
        <w:rPr>
          <w:rFonts w:ascii="Arial" w:hAnsi="Arial" w:cs="Arial"/>
          <w:bCs/>
          <w:noProof/>
          <w:sz w:val="24"/>
          <w:szCs w:val="24"/>
        </w:rPr>
        <w:br/>
        <w:t xml:space="preserve"> </w:t>
      </w:r>
      <w:r w:rsidR="002668EC" w:rsidRPr="003A74F7">
        <w:rPr>
          <w:rFonts w:ascii="Arial" w:hAnsi="Arial" w:cs="Arial"/>
          <w:bCs/>
          <w:noProof/>
          <w:sz w:val="24"/>
          <w:szCs w:val="24"/>
        </w:rPr>
        <w:tab/>
      </w:r>
      <w:r w:rsidRPr="003A74F7">
        <w:rPr>
          <w:rFonts w:ascii="Arial" w:hAnsi="Arial" w:cs="Arial"/>
          <w:bCs/>
          <w:noProof/>
          <w:sz w:val="24"/>
          <w:szCs w:val="24"/>
        </w:rPr>
        <w:t>zastosowanie znajdą zapisy określone w §</w:t>
      </w:r>
      <w:r w:rsidR="00AD1674" w:rsidRPr="003A74F7">
        <w:rPr>
          <w:rFonts w:ascii="Arial" w:hAnsi="Arial" w:cs="Arial"/>
          <w:bCs/>
          <w:noProof/>
          <w:sz w:val="24"/>
          <w:szCs w:val="24"/>
        </w:rPr>
        <w:t>11a</w:t>
      </w:r>
      <w:r w:rsidRPr="003A74F7">
        <w:rPr>
          <w:rFonts w:ascii="Arial" w:hAnsi="Arial" w:cs="Arial"/>
          <w:bCs/>
          <w:noProof/>
          <w:sz w:val="24"/>
          <w:szCs w:val="24"/>
        </w:rPr>
        <w:t xml:space="preserve"> ust. </w:t>
      </w:r>
      <w:r w:rsidR="00AD1674" w:rsidRPr="003A74F7">
        <w:rPr>
          <w:rFonts w:ascii="Arial" w:hAnsi="Arial" w:cs="Arial"/>
          <w:bCs/>
          <w:noProof/>
          <w:sz w:val="24"/>
          <w:szCs w:val="24"/>
        </w:rPr>
        <w:t>1</w:t>
      </w:r>
      <w:r w:rsidRPr="003A74F7">
        <w:rPr>
          <w:rFonts w:ascii="Arial" w:hAnsi="Arial" w:cs="Arial"/>
          <w:bCs/>
          <w:noProof/>
          <w:sz w:val="24"/>
          <w:szCs w:val="24"/>
        </w:rPr>
        <w:t xml:space="preserve"> umowy.</w:t>
      </w:r>
    </w:p>
    <w:p w14:paraId="0A0F755C" w14:textId="0B99597E" w:rsidR="00097325" w:rsidRPr="003A74F7" w:rsidRDefault="002A0552" w:rsidP="003A74F7">
      <w:pPr>
        <w:pStyle w:val="Tekstpodstawowy"/>
        <w:spacing w:after="0" w:line="276" w:lineRule="auto"/>
        <w:ind w:right="-710"/>
        <w:rPr>
          <w:rFonts w:ascii="Arial" w:hAnsi="Arial" w:cs="Arial"/>
          <w:bCs/>
          <w:snapToGrid w:val="0"/>
          <w:sz w:val="24"/>
          <w:szCs w:val="24"/>
        </w:rPr>
      </w:pPr>
      <w:r w:rsidRPr="003A74F7">
        <w:rPr>
          <w:rFonts w:ascii="Arial" w:hAnsi="Arial" w:cs="Arial"/>
          <w:bCs/>
          <w:noProof/>
          <w:sz w:val="24"/>
          <w:szCs w:val="24"/>
        </w:rPr>
        <w:t xml:space="preserve">8.  </w:t>
      </w:r>
      <w:r w:rsidRPr="003A74F7">
        <w:rPr>
          <w:rFonts w:ascii="Arial" w:hAnsi="Arial" w:cs="Arial"/>
          <w:bCs/>
          <w:noProof/>
          <w:sz w:val="24"/>
          <w:szCs w:val="24"/>
        </w:rPr>
        <w:tab/>
      </w:r>
      <w:r w:rsidRPr="003A74F7">
        <w:rPr>
          <w:rFonts w:ascii="Arial" w:hAnsi="Arial" w:cs="Arial"/>
          <w:snapToGrid w:val="0"/>
          <w:sz w:val="24"/>
          <w:szCs w:val="24"/>
        </w:rPr>
        <w:t xml:space="preserve">Wynagrodzenie przysługujące Wykonawcy, zgodnie z §6 ust. 1 niniejszej umowy, </w:t>
      </w:r>
      <w:r w:rsidR="00DD0532" w:rsidRPr="003A74F7">
        <w:rPr>
          <w:rFonts w:ascii="Arial" w:hAnsi="Arial" w:cs="Arial"/>
          <w:snapToGrid w:val="0"/>
          <w:sz w:val="24"/>
          <w:szCs w:val="24"/>
        </w:rPr>
        <w:br/>
        <w:t xml:space="preserve"> </w:t>
      </w:r>
      <w:r w:rsidR="00DD0532" w:rsidRPr="003A74F7">
        <w:rPr>
          <w:rFonts w:ascii="Arial" w:hAnsi="Arial" w:cs="Arial"/>
          <w:snapToGrid w:val="0"/>
          <w:sz w:val="24"/>
          <w:szCs w:val="24"/>
        </w:rPr>
        <w:tab/>
      </w:r>
      <w:r w:rsidRPr="003A74F7">
        <w:rPr>
          <w:rFonts w:ascii="Arial" w:hAnsi="Arial" w:cs="Arial"/>
          <w:bCs/>
          <w:snapToGrid w:val="0"/>
          <w:sz w:val="24"/>
          <w:szCs w:val="24"/>
          <w:lang w:val="x-none"/>
        </w:rPr>
        <w:t xml:space="preserve">będzie zabezpieczało ewentualne roszczenia Podwykonawców Wykonawcy wobec </w:t>
      </w:r>
      <w:r w:rsidR="00DD0532" w:rsidRPr="003A74F7">
        <w:rPr>
          <w:rFonts w:ascii="Arial" w:hAnsi="Arial" w:cs="Arial"/>
          <w:bCs/>
          <w:snapToGrid w:val="0"/>
          <w:sz w:val="24"/>
          <w:szCs w:val="24"/>
          <w:lang w:val="x-none"/>
        </w:rPr>
        <w:br/>
        <w:t xml:space="preserve"> </w:t>
      </w:r>
      <w:r w:rsidR="00DD0532" w:rsidRPr="003A74F7">
        <w:rPr>
          <w:rFonts w:ascii="Arial" w:hAnsi="Arial" w:cs="Arial"/>
          <w:bCs/>
          <w:snapToGrid w:val="0"/>
          <w:sz w:val="24"/>
          <w:szCs w:val="24"/>
          <w:lang w:val="x-none"/>
        </w:rPr>
        <w:tab/>
      </w:r>
      <w:r w:rsidRPr="003A74F7">
        <w:rPr>
          <w:rFonts w:ascii="Arial" w:hAnsi="Arial" w:cs="Arial"/>
          <w:bCs/>
          <w:snapToGrid w:val="0"/>
          <w:sz w:val="24"/>
          <w:szCs w:val="24"/>
        </w:rPr>
        <w:t>Zamawiającego</w:t>
      </w:r>
      <w:r w:rsidRPr="003A74F7">
        <w:rPr>
          <w:rFonts w:ascii="Arial" w:hAnsi="Arial" w:cs="Arial"/>
          <w:bCs/>
          <w:snapToGrid w:val="0"/>
          <w:sz w:val="24"/>
          <w:szCs w:val="24"/>
          <w:lang w:val="x-none"/>
        </w:rPr>
        <w:t xml:space="preserve"> i</w:t>
      </w:r>
      <w:r w:rsidRPr="003A74F7">
        <w:rPr>
          <w:rFonts w:ascii="Arial" w:hAnsi="Arial" w:cs="Arial"/>
          <w:bCs/>
          <w:snapToGrid w:val="0"/>
          <w:sz w:val="24"/>
          <w:szCs w:val="24"/>
        </w:rPr>
        <w:t xml:space="preserve"> </w:t>
      </w:r>
      <w:r w:rsidRPr="003A74F7">
        <w:rPr>
          <w:rFonts w:ascii="Arial" w:hAnsi="Arial" w:cs="Arial"/>
          <w:bCs/>
          <w:snapToGrid w:val="0"/>
          <w:sz w:val="24"/>
          <w:szCs w:val="24"/>
          <w:lang w:val="x-none"/>
        </w:rPr>
        <w:t xml:space="preserve">zostanie zapłacone Wykonawcy pod warunkiem przedstawienia </w:t>
      </w:r>
      <w:r w:rsidR="00DD0532" w:rsidRPr="003A74F7">
        <w:rPr>
          <w:rFonts w:ascii="Arial" w:hAnsi="Arial" w:cs="Arial"/>
          <w:bCs/>
          <w:snapToGrid w:val="0"/>
          <w:sz w:val="24"/>
          <w:szCs w:val="24"/>
          <w:lang w:val="x-none"/>
        </w:rPr>
        <w:br/>
        <w:t xml:space="preserve"> </w:t>
      </w:r>
      <w:r w:rsidR="00DD0532" w:rsidRPr="003A74F7">
        <w:rPr>
          <w:rFonts w:ascii="Arial" w:hAnsi="Arial" w:cs="Arial"/>
          <w:bCs/>
          <w:snapToGrid w:val="0"/>
          <w:sz w:val="24"/>
          <w:szCs w:val="24"/>
          <w:lang w:val="x-none"/>
        </w:rPr>
        <w:tab/>
      </w:r>
      <w:r w:rsidRPr="003A74F7">
        <w:rPr>
          <w:rFonts w:ascii="Arial" w:hAnsi="Arial" w:cs="Arial"/>
          <w:bCs/>
          <w:snapToGrid w:val="0"/>
          <w:sz w:val="24"/>
          <w:szCs w:val="24"/>
          <w:lang w:val="x-none"/>
        </w:rPr>
        <w:t>przez</w:t>
      </w:r>
      <w:r w:rsidRPr="003A74F7">
        <w:rPr>
          <w:rFonts w:ascii="Arial" w:hAnsi="Arial" w:cs="Arial"/>
          <w:bCs/>
          <w:snapToGrid w:val="0"/>
          <w:sz w:val="24"/>
          <w:szCs w:val="24"/>
        </w:rPr>
        <w:t xml:space="preserve"> </w:t>
      </w:r>
      <w:r w:rsidRPr="003A74F7">
        <w:rPr>
          <w:rFonts w:ascii="Arial" w:hAnsi="Arial" w:cs="Arial"/>
          <w:bCs/>
          <w:snapToGrid w:val="0"/>
          <w:sz w:val="24"/>
          <w:szCs w:val="24"/>
          <w:lang w:val="x-none"/>
        </w:rPr>
        <w:t xml:space="preserve">Wykonawcę pisemnych oświadczeń jego Podwykonawców, że Wykonawca </w:t>
      </w:r>
      <w:r w:rsidR="00DD0532" w:rsidRPr="003A74F7">
        <w:rPr>
          <w:rFonts w:ascii="Arial" w:hAnsi="Arial" w:cs="Arial"/>
          <w:bCs/>
          <w:snapToGrid w:val="0"/>
          <w:sz w:val="24"/>
          <w:szCs w:val="24"/>
          <w:lang w:val="x-none"/>
        </w:rPr>
        <w:br/>
        <w:t xml:space="preserve"> </w:t>
      </w:r>
      <w:r w:rsidR="00DD0532" w:rsidRPr="003A74F7">
        <w:rPr>
          <w:rFonts w:ascii="Arial" w:hAnsi="Arial" w:cs="Arial"/>
          <w:bCs/>
          <w:snapToGrid w:val="0"/>
          <w:sz w:val="24"/>
          <w:szCs w:val="24"/>
          <w:lang w:val="x-none"/>
        </w:rPr>
        <w:tab/>
      </w:r>
      <w:r w:rsidRPr="003A74F7">
        <w:rPr>
          <w:rFonts w:ascii="Arial" w:hAnsi="Arial" w:cs="Arial"/>
          <w:bCs/>
          <w:snapToGrid w:val="0"/>
          <w:sz w:val="24"/>
          <w:szCs w:val="24"/>
          <w:lang w:val="x-none"/>
        </w:rPr>
        <w:t xml:space="preserve">zaspokoił ich wszystkie roszczenia z tytułu robót przez nich wykonanych w trakcie </w:t>
      </w:r>
      <w:r w:rsidR="00DD0532" w:rsidRPr="003A74F7">
        <w:rPr>
          <w:rFonts w:ascii="Arial" w:hAnsi="Arial" w:cs="Arial"/>
          <w:bCs/>
          <w:snapToGrid w:val="0"/>
          <w:sz w:val="24"/>
          <w:szCs w:val="24"/>
          <w:lang w:val="x-none"/>
        </w:rPr>
        <w:br/>
        <w:t xml:space="preserve"> </w:t>
      </w:r>
      <w:r w:rsidR="00DD0532" w:rsidRPr="003A74F7">
        <w:rPr>
          <w:rFonts w:ascii="Arial" w:hAnsi="Arial" w:cs="Arial"/>
          <w:bCs/>
          <w:snapToGrid w:val="0"/>
          <w:sz w:val="24"/>
          <w:szCs w:val="24"/>
          <w:lang w:val="x-none"/>
        </w:rPr>
        <w:tab/>
      </w:r>
      <w:r w:rsidRPr="003A74F7">
        <w:rPr>
          <w:rFonts w:ascii="Arial" w:hAnsi="Arial" w:cs="Arial"/>
          <w:bCs/>
          <w:snapToGrid w:val="0"/>
          <w:sz w:val="24"/>
          <w:szCs w:val="24"/>
          <w:lang w:val="x-none"/>
        </w:rPr>
        <w:t>realizacji Inwestycji za wyjątkiem niewymagalnych kaucji</w:t>
      </w:r>
      <w:r w:rsidRPr="003A74F7">
        <w:rPr>
          <w:rFonts w:ascii="Arial" w:hAnsi="Arial" w:cs="Arial"/>
          <w:bCs/>
          <w:snapToGrid w:val="0"/>
          <w:sz w:val="24"/>
          <w:szCs w:val="24"/>
        </w:rPr>
        <w:t>/</w:t>
      </w:r>
      <w:r w:rsidR="005B4F64" w:rsidRPr="003A74F7">
        <w:rPr>
          <w:rFonts w:ascii="Arial" w:hAnsi="Arial" w:cs="Arial"/>
          <w:bCs/>
          <w:snapToGrid w:val="0"/>
          <w:sz w:val="24"/>
          <w:szCs w:val="24"/>
        </w:rPr>
        <w:t>zabezpieczeń.</w:t>
      </w:r>
    </w:p>
    <w:p w14:paraId="2460919C" w14:textId="6D124D11" w:rsidR="00AF5377" w:rsidRPr="003A74F7" w:rsidRDefault="00AF5377" w:rsidP="003A74F7">
      <w:pPr>
        <w:pStyle w:val="Tekstpodstawowy"/>
        <w:tabs>
          <w:tab w:val="num" w:pos="567"/>
        </w:tabs>
        <w:spacing w:after="0" w:line="276" w:lineRule="auto"/>
        <w:ind w:right="-710"/>
        <w:rPr>
          <w:rFonts w:ascii="Arial" w:hAnsi="Arial" w:cs="Arial"/>
          <w:sz w:val="24"/>
          <w:szCs w:val="24"/>
        </w:rPr>
      </w:pPr>
      <w:r w:rsidRPr="003A74F7">
        <w:rPr>
          <w:rFonts w:ascii="Arial" w:hAnsi="Arial" w:cs="Arial"/>
          <w:sz w:val="24"/>
          <w:szCs w:val="24"/>
        </w:rPr>
        <w:t>9.</w:t>
      </w:r>
      <w:r w:rsidRPr="003A74F7">
        <w:rPr>
          <w:rFonts w:ascii="Arial" w:hAnsi="Arial" w:cs="Arial"/>
          <w:sz w:val="24"/>
          <w:szCs w:val="24"/>
        </w:rPr>
        <w:tab/>
      </w:r>
      <w:r w:rsidRPr="003A74F7">
        <w:rPr>
          <w:rFonts w:ascii="Arial" w:hAnsi="Arial" w:cs="Arial"/>
          <w:sz w:val="24"/>
          <w:szCs w:val="24"/>
        </w:rPr>
        <w:tab/>
        <w:t>Wykonawca oświadcza, że numer rachunku bankowego wpisany na fakturze</w:t>
      </w:r>
      <w:r w:rsidR="00413E82" w:rsidRPr="003A74F7">
        <w:rPr>
          <w:rFonts w:ascii="Arial" w:hAnsi="Arial" w:cs="Arial"/>
          <w:sz w:val="24"/>
          <w:szCs w:val="24"/>
        </w:rPr>
        <w:t xml:space="preserve"> </w:t>
      </w:r>
      <w:r w:rsidR="00413E82" w:rsidRPr="003A74F7">
        <w:rPr>
          <w:rFonts w:ascii="Arial" w:hAnsi="Arial" w:cs="Arial"/>
          <w:sz w:val="24"/>
          <w:szCs w:val="24"/>
        </w:rPr>
        <w:br/>
        <w:t xml:space="preserve"> </w:t>
      </w:r>
      <w:r w:rsidR="00413E82" w:rsidRPr="003A74F7">
        <w:rPr>
          <w:rFonts w:ascii="Arial" w:hAnsi="Arial" w:cs="Arial"/>
          <w:sz w:val="24"/>
          <w:szCs w:val="24"/>
        </w:rPr>
        <w:tab/>
        <w:t xml:space="preserve"> </w:t>
      </w:r>
      <w:r w:rsidR="00413E82" w:rsidRPr="003A74F7">
        <w:rPr>
          <w:rFonts w:ascii="Arial" w:hAnsi="Arial" w:cs="Arial"/>
          <w:sz w:val="24"/>
          <w:szCs w:val="24"/>
        </w:rPr>
        <w:tab/>
      </w:r>
      <w:r w:rsidRPr="003A74F7">
        <w:rPr>
          <w:rFonts w:ascii="Arial" w:hAnsi="Arial" w:cs="Arial"/>
          <w:sz w:val="24"/>
          <w:szCs w:val="24"/>
        </w:rPr>
        <w:t>stanowić będzie rachunek rozliczeniowy o którym mowa w art. 49 ust. 1 pkt 1</w:t>
      </w:r>
      <w:r w:rsidR="00413E82" w:rsidRPr="003A74F7">
        <w:rPr>
          <w:rFonts w:ascii="Arial" w:hAnsi="Arial" w:cs="Arial"/>
          <w:sz w:val="24"/>
          <w:szCs w:val="24"/>
        </w:rPr>
        <w:t xml:space="preserve"> </w:t>
      </w:r>
      <w:r w:rsidR="00413E82" w:rsidRPr="003A74F7">
        <w:rPr>
          <w:rFonts w:ascii="Arial" w:hAnsi="Arial" w:cs="Arial"/>
          <w:sz w:val="24"/>
          <w:szCs w:val="24"/>
        </w:rPr>
        <w:br/>
        <w:t xml:space="preserve"> </w:t>
      </w:r>
      <w:r w:rsidR="00413E82" w:rsidRPr="003A74F7">
        <w:rPr>
          <w:rFonts w:ascii="Arial" w:hAnsi="Arial" w:cs="Arial"/>
          <w:sz w:val="24"/>
          <w:szCs w:val="24"/>
        </w:rPr>
        <w:tab/>
      </w:r>
      <w:r w:rsidR="00413E82" w:rsidRPr="003A74F7">
        <w:rPr>
          <w:rFonts w:ascii="Arial" w:hAnsi="Arial" w:cs="Arial"/>
          <w:sz w:val="24"/>
          <w:szCs w:val="24"/>
        </w:rPr>
        <w:tab/>
      </w:r>
      <w:r w:rsidRPr="003A74F7">
        <w:rPr>
          <w:rFonts w:ascii="Arial" w:hAnsi="Arial" w:cs="Arial"/>
          <w:sz w:val="24"/>
          <w:szCs w:val="24"/>
        </w:rPr>
        <w:t xml:space="preserve">ustawy z dnia 29 sierpnia 1997 r. Prawo Bankowe lub imienny rachunek </w:t>
      </w:r>
      <w:r w:rsidR="004D2A55" w:rsidRPr="003A74F7">
        <w:rPr>
          <w:rFonts w:ascii="Arial" w:hAnsi="Arial" w:cs="Arial"/>
          <w:sz w:val="24"/>
          <w:szCs w:val="24"/>
        </w:rPr>
        <w:br/>
        <w:t xml:space="preserve"> </w:t>
      </w:r>
      <w:r w:rsidR="004D2A55" w:rsidRPr="003A74F7">
        <w:rPr>
          <w:rFonts w:ascii="Arial" w:hAnsi="Arial" w:cs="Arial"/>
          <w:sz w:val="24"/>
          <w:szCs w:val="24"/>
        </w:rPr>
        <w:tab/>
      </w:r>
      <w:r w:rsidR="004D2A55" w:rsidRPr="003A74F7">
        <w:rPr>
          <w:rFonts w:ascii="Arial" w:hAnsi="Arial" w:cs="Arial"/>
          <w:sz w:val="24"/>
          <w:szCs w:val="24"/>
        </w:rPr>
        <w:tab/>
      </w:r>
      <w:r w:rsidRPr="003A74F7">
        <w:rPr>
          <w:rFonts w:ascii="Arial" w:hAnsi="Arial" w:cs="Arial"/>
          <w:sz w:val="24"/>
          <w:szCs w:val="24"/>
        </w:rPr>
        <w:t xml:space="preserve">w spółdzielczej kasie oszczędnościowo kredytowej, której Wykonawca jest </w:t>
      </w:r>
      <w:r w:rsidR="009848BD" w:rsidRPr="003A74F7">
        <w:rPr>
          <w:rFonts w:ascii="Arial" w:hAnsi="Arial" w:cs="Arial"/>
          <w:sz w:val="24"/>
          <w:szCs w:val="24"/>
        </w:rPr>
        <w:br/>
        <w:t xml:space="preserve"> </w:t>
      </w:r>
      <w:r w:rsidR="009848BD" w:rsidRPr="003A74F7">
        <w:rPr>
          <w:rFonts w:ascii="Arial" w:hAnsi="Arial" w:cs="Arial"/>
          <w:sz w:val="24"/>
          <w:szCs w:val="24"/>
        </w:rPr>
        <w:tab/>
      </w:r>
      <w:r w:rsidR="009848BD" w:rsidRPr="003A74F7">
        <w:rPr>
          <w:rFonts w:ascii="Arial" w:hAnsi="Arial" w:cs="Arial"/>
          <w:sz w:val="24"/>
          <w:szCs w:val="24"/>
        </w:rPr>
        <w:tab/>
      </w:r>
      <w:r w:rsidRPr="003A74F7">
        <w:rPr>
          <w:rFonts w:ascii="Arial" w:hAnsi="Arial" w:cs="Arial"/>
          <w:sz w:val="24"/>
          <w:szCs w:val="24"/>
        </w:rPr>
        <w:t xml:space="preserve">członkiem, otwarty w związku z prowadzoną przez Wykonawcę działalnością </w:t>
      </w:r>
      <w:r w:rsidR="009848BD" w:rsidRPr="003A74F7">
        <w:rPr>
          <w:rFonts w:ascii="Arial" w:hAnsi="Arial" w:cs="Arial"/>
          <w:sz w:val="24"/>
          <w:szCs w:val="24"/>
        </w:rPr>
        <w:br/>
        <w:t xml:space="preserve"> </w:t>
      </w:r>
      <w:r w:rsidR="009848BD" w:rsidRPr="003A74F7">
        <w:rPr>
          <w:rFonts w:ascii="Arial" w:hAnsi="Arial" w:cs="Arial"/>
          <w:sz w:val="24"/>
          <w:szCs w:val="24"/>
        </w:rPr>
        <w:tab/>
      </w:r>
      <w:r w:rsidR="009848BD" w:rsidRPr="003A74F7">
        <w:rPr>
          <w:rFonts w:ascii="Arial" w:hAnsi="Arial" w:cs="Arial"/>
          <w:sz w:val="24"/>
          <w:szCs w:val="24"/>
        </w:rPr>
        <w:tab/>
      </w:r>
      <w:r w:rsidRPr="003A74F7">
        <w:rPr>
          <w:rFonts w:ascii="Arial" w:hAnsi="Arial" w:cs="Arial"/>
          <w:sz w:val="24"/>
          <w:szCs w:val="24"/>
        </w:rPr>
        <w:t>gospodarczą – wskazanych</w:t>
      </w:r>
      <w:r w:rsidR="004D2A55" w:rsidRPr="003A74F7">
        <w:rPr>
          <w:rFonts w:ascii="Arial" w:hAnsi="Arial" w:cs="Arial"/>
          <w:sz w:val="24"/>
          <w:szCs w:val="24"/>
        </w:rPr>
        <w:t xml:space="preserve"> </w:t>
      </w:r>
      <w:r w:rsidRPr="003A74F7">
        <w:rPr>
          <w:rFonts w:ascii="Arial" w:hAnsi="Arial" w:cs="Arial"/>
          <w:sz w:val="24"/>
          <w:szCs w:val="24"/>
        </w:rPr>
        <w:t xml:space="preserve">w zgłoszeniu identyfikacyjnym lub zgłoszeniu </w:t>
      </w:r>
      <w:r w:rsidR="009848BD" w:rsidRPr="003A74F7">
        <w:rPr>
          <w:rFonts w:ascii="Arial" w:hAnsi="Arial" w:cs="Arial"/>
          <w:sz w:val="24"/>
          <w:szCs w:val="24"/>
        </w:rPr>
        <w:br/>
        <w:t xml:space="preserve"> </w:t>
      </w:r>
      <w:r w:rsidR="009848BD" w:rsidRPr="003A74F7">
        <w:rPr>
          <w:rFonts w:ascii="Arial" w:hAnsi="Arial" w:cs="Arial"/>
          <w:sz w:val="24"/>
          <w:szCs w:val="24"/>
        </w:rPr>
        <w:tab/>
      </w:r>
      <w:r w:rsidR="009848BD" w:rsidRPr="003A74F7">
        <w:rPr>
          <w:rFonts w:ascii="Arial" w:hAnsi="Arial" w:cs="Arial"/>
          <w:sz w:val="24"/>
          <w:szCs w:val="24"/>
        </w:rPr>
        <w:tab/>
      </w:r>
      <w:r w:rsidRPr="003A74F7">
        <w:rPr>
          <w:rFonts w:ascii="Arial" w:hAnsi="Arial" w:cs="Arial"/>
          <w:sz w:val="24"/>
          <w:szCs w:val="24"/>
        </w:rPr>
        <w:t>aktualizującym i potwierdzony przy wykorzystaniu STIR systemu</w:t>
      </w:r>
      <w:r w:rsidR="00413E82" w:rsidRPr="003A74F7">
        <w:rPr>
          <w:rFonts w:ascii="Arial" w:hAnsi="Arial" w:cs="Arial"/>
          <w:sz w:val="24"/>
          <w:szCs w:val="24"/>
        </w:rPr>
        <w:t xml:space="preserve"> </w:t>
      </w:r>
      <w:r w:rsidRPr="003A74F7">
        <w:rPr>
          <w:rFonts w:ascii="Arial" w:hAnsi="Arial" w:cs="Arial"/>
          <w:sz w:val="24"/>
          <w:szCs w:val="24"/>
        </w:rPr>
        <w:t xml:space="preserve">teleinformatycznego </w:t>
      </w:r>
      <w:r w:rsidR="009848BD" w:rsidRPr="003A74F7">
        <w:rPr>
          <w:rFonts w:ascii="Arial" w:hAnsi="Arial" w:cs="Arial"/>
          <w:sz w:val="24"/>
          <w:szCs w:val="24"/>
        </w:rPr>
        <w:br/>
        <w:t xml:space="preserve"> </w:t>
      </w:r>
      <w:r w:rsidR="009848BD" w:rsidRPr="003A74F7">
        <w:rPr>
          <w:rFonts w:ascii="Arial" w:hAnsi="Arial" w:cs="Arial"/>
          <w:sz w:val="24"/>
          <w:szCs w:val="24"/>
        </w:rPr>
        <w:tab/>
      </w:r>
      <w:r w:rsidR="009848BD" w:rsidRPr="003A74F7">
        <w:rPr>
          <w:rFonts w:ascii="Arial" w:hAnsi="Arial" w:cs="Arial"/>
          <w:sz w:val="24"/>
          <w:szCs w:val="24"/>
        </w:rPr>
        <w:tab/>
      </w:r>
      <w:r w:rsidRPr="003A74F7">
        <w:rPr>
          <w:rFonts w:ascii="Arial" w:hAnsi="Arial" w:cs="Arial"/>
          <w:sz w:val="24"/>
          <w:szCs w:val="24"/>
        </w:rPr>
        <w:t>izby rozliczeniowej w rozumieniu art. 119zg pkt 6 Ordynacji Podatkowej.</w:t>
      </w:r>
    </w:p>
    <w:p w14:paraId="635C294A" w14:textId="17F61B79" w:rsidR="009848BD" w:rsidRPr="003A74F7" w:rsidRDefault="009848BD" w:rsidP="003A74F7">
      <w:pPr>
        <w:pStyle w:val="Tekstpodstawowy21"/>
        <w:spacing w:after="0" w:line="276" w:lineRule="auto"/>
        <w:ind w:right="-568"/>
        <w:jc w:val="left"/>
        <w:rPr>
          <w:rFonts w:ascii="Arial" w:hAnsi="Arial" w:cs="Arial"/>
          <w:szCs w:val="24"/>
        </w:rPr>
      </w:pPr>
      <w:r w:rsidRPr="003A74F7">
        <w:rPr>
          <w:rFonts w:ascii="Arial" w:hAnsi="Arial" w:cs="Arial"/>
          <w:szCs w:val="24"/>
        </w:rPr>
        <w:t xml:space="preserve">10.  </w:t>
      </w:r>
      <w:r w:rsidRPr="003A74F7">
        <w:rPr>
          <w:rFonts w:ascii="Arial" w:hAnsi="Arial" w:cs="Arial"/>
          <w:szCs w:val="24"/>
        </w:rPr>
        <w:tab/>
        <w:t xml:space="preserve">Wykonawca wystawi i dostarczy fakturę(-y) Zamawiającemu: </w:t>
      </w:r>
    </w:p>
    <w:p w14:paraId="61A8D63F" w14:textId="77777777" w:rsidR="009848BD" w:rsidRPr="003A74F7" w:rsidRDefault="009848BD" w:rsidP="003A74F7">
      <w:pPr>
        <w:pStyle w:val="Tekstpodstawowy21"/>
        <w:spacing w:after="0" w:line="276" w:lineRule="auto"/>
        <w:ind w:left="705" w:right="-568" w:firstLine="4"/>
        <w:jc w:val="left"/>
        <w:rPr>
          <w:rFonts w:ascii="Arial" w:hAnsi="Arial" w:cs="Arial"/>
          <w:szCs w:val="24"/>
        </w:rPr>
      </w:pPr>
      <w:r w:rsidRPr="003A74F7">
        <w:rPr>
          <w:rFonts w:ascii="Arial" w:hAnsi="Arial" w:cs="Arial"/>
          <w:szCs w:val="24"/>
        </w:rPr>
        <w:t xml:space="preserve">1) </w:t>
      </w:r>
      <w:r w:rsidRPr="003A74F7">
        <w:rPr>
          <w:rFonts w:ascii="Arial" w:hAnsi="Arial" w:cs="Arial"/>
          <w:szCs w:val="24"/>
        </w:rPr>
        <w:tab/>
        <w:t xml:space="preserve">w formie faktury ustrukturyzowanej za pośrednictwem Krajowego Systemu </w:t>
      </w:r>
      <w:r w:rsidRPr="003A74F7">
        <w:rPr>
          <w:rFonts w:ascii="Arial" w:hAnsi="Arial" w:cs="Arial"/>
          <w:szCs w:val="24"/>
        </w:rPr>
        <w:br/>
        <w:t xml:space="preserve"> </w:t>
      </w:r>
      <w:r w:rsidRPr="003A74F7">
        <w:rPr>
          <w:rFonts w:ascii="Arial" w:hAnsi="Arial" w:cs="Arial"/>
          <w:szCs w:val="24"/>
        </w:rPr>
        <w:tab/>
        <w:t xml:space="preserve">e-Faktur (KSeF), zgodnie z ustawą z dnia 11 marca 2004 r. o podatku od </w:t>
      </w:r>
      <w:r w:rsidRPr="003A74F7">
        <w:rPr>
          <w:rFonts w:ascii="Arial" w:hAnsi="Arial" w:cs="Arial"/>
          <w:szCs w:val="24"/>
        </w:rPr>
        <w:br/>
        <w:t xml:space="preserve"> </w:t>
      </w:r>
      <w:r w:rsidRPr="003A74F7">
        <w:rPr>
          <w:rFonts w:ascii="Arial" w:hAnsi="Arial" w:cs="Arial"/>
          <w:szCs w:val="24"/>
        </w:rPr>
        <w:tab/>
        <w:t xml:space="preserve">towarów i usług, przy czym: </w:t>
      </w:r>
    </w:p>
    <w:p w14:paraId="25300AFA" w14:textId="77777777" w:rsidR="009848BD" w:rsidRPr="003A74F7" w:rsidRDefault="009848BD" w:rsidP="008A08B8">
      <w:pPr>
        <w:pStyle w:val="Akapitzlist"/>
        <w:numPr>
          <w:ilvl w:val="0"/>
          <w:numId w:val="26"/>
        </w:numPr>
        <w:autoSpaceDN/>
        <w:spacing w:after="0"/>
        <w:ind w:left="1418" w:right="-710" w:firstLine="4"/>
        <w:rPr>
          <w:rFonts w:ascii="Arial" w:eastAsia="Arial Unicode MS" w:hAnsi="Arial" w:cs="Arial"/>
          <w:iCs/>
          <w:sz w:val="24"/>
          <w:szCs w:val="24"/>
        </w:rPr>
      </w:pPr>
      <w:r w:rsidRPr="003A74F7">
        <w:rPr>
          <w:rFonts w:ascii="Arial" w:eastAsia="Arial Unicode MS" w:hAnsi="Arial" w:cs="Arial"/>
          <w:iCs/>
          <w:sz w:val="24"/>
          <w:szCs w:val="24"/>
        </w:rPr>
        <w:t xml:space="preserve">w przypadku konieczności udostępnienia faktury w sposób uzgodniony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 xml:space="preserve">(tryb OFFLINE niedostępność KSeF oraz Tryb awaryjny) – wizualizację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 xml:space="preserve">faktury przekazywanej poza KSeF (oznaczonej kodami QR: kodem QR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 xml:space="preserve">z napisem „OFFLINE” oraz kodem QR z napisem „CERTYFIKAT”),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 xml:space="preserve">Wykonawca prześle na adres e-mail Zamawiającego: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biuro@szpital-belchatow.pl,</w:t>
      </w:r>
    </w:p>
    <w:p w14:paraId="3F21D55D" w14:textId="77777777" w:rsidR="009848BD" w:rsidRPr="003A74F7" w:rsidRDefault="009848BD" w:rsidP="008A08B8">
      <w:pPr>
        <w:pStyle w:val="Akapitzlist"/>
        <w:numPr>
          <w:ilvl w:val="0"/>
          <w:numId w:val="26"/>
        </w:numPr>
        <w:autoSpaceDN/>
        <w:spacing w:after="0"/>
        <w:ind w:left="1418" w:right="-568" w:firstLine="4"/>
        <w:rPr>
          <w:rFonts w:ascii="Arial" w:eastAsia="Arial Unicode MS" w:hAnsi="Arial" w:cs="Arial"/>
          <w:iCs/>
          <w:sz w:val="24"/>
          <w:szCs w:val="24"/>
        </w:rPr>
      </w:pPr>
      <w:r w:rsidRPr="003A74F7">
        <w:rPr>
          <w:rFonts w:ascii="Arial" w:eastAsia="Arial Unicode MS" w:hAnsi="Arial" w:cs="Arial"/>
          <w:iCs/>
          <w:sz w:val="24"/>
          <w:szCs w:val="24"/>
        </w:rPr>
        <w:t xml:space="preserve">w przypadku awarii całkowitej KSeF Wykonawca wystawi fakturę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 xml:space="preserve">elektroniczną w formacie PDF i prześle ją Zamawiającemu na adres </w:t>
      </w:r>
      <w:r w:rsidRPr="003A74F7">
        <w:rPr>
          <w:rFonts w:ascii="Arial" w:eastAsia="Arial Unicode MS" w:hAnsi="Arial" w:cs="Arial"/>
          <w:iCs/>
          <w:sz w:val="24"/>
          <w:szCs w:val="24"/>
        </w:rPr>
        <w:br/>
        <w:t xml:space="preserve"> </w:t>
      </w:r>
      <w:r w:rsidRPr="003A74F7">
        <w:rPr>
          <w:rFonts w:ascii="Arial" w:eastAsia="Arial Unicode MS" w:hAnsi="Arial" w:cs="Arial"/>
          <w:iCs/>
          <w:sz w:val="24"/>
          <w:szCs w:val="24"/>
        </w:rPr>
        <w:tab/>
        <w:t>e-mail: biuro@szpital-belchatow.pl; lub</w:t>
      </w:r>
    </w:p>
    <w:p w14:paraId="100321A3" w14:textId="77777777" w:rsidR="009848BD" w:rsidRPr="003A74F7" w:rsidRDefault="009848BD" w:rsidP="003A74F7">
      <w:pPr>
        <w:pStyle w:val="Tekstpodstawowy21"/>
        <w:spacing w:after="0" w:line="276" w:lineRule="auto"/>
        <w:ind w:left="713" w:right="-568"/>
        <w:jc w:val="left"/>
        <w:rPr>
          <w:rFonts w:ascii="Arial" w:hAnsi="Arial" w:cs="Arial"/>
          <w:szCs w:val="24"/>
        </w:rPr>
      </w:pPr>
      <w:r w:rsidRPr="003A74F7">
        <w:rPr>
          <w:rFonts w:ascii="Arial" w:hAnsi="Arial" w:cs="Arial"/>
          <w:szCs w:val="24"/>
        </w:rPr>
        <w:lastRenderedPageBreak/>
        <w:t xml:space="preserve">2) </w:t>
      </w:r>
      <w:r w:rsidRPr="003A74F7">
        <w:rPr>
          <w:rFonts w:ascii="Arial" w:hAnsi="Arial" w:cs="Arial"/>
          <w:szCs w:val="24"/>
        </w:rPr>
        <w:tab/>
        <w:t xml:space="preserve">w formie elektronicznej za pośrednictwem Platformy Elektronicznego </w:t>
      </w:r>
      <w:r w:rsidRPr="003A74F7">
        <w:rPr>
          <w:rFonts w:ascii="Arial" w:hAnsi="Arial" w:cs="Arial"/>
          <w:szCs w:val="24"/>
        </w:rPr>
        <w:br/>
        <w:t xml:space="preserve"> </w:t>
      </w:r>
      <w:r w:rsidRPr="003A74F7">
        <w:rPr>
          <w:rFonts w:ascii="Arial" w:hAnsi="Arial" w:cs="Arial"/>
          <w:szCs w:val="24"/>
        </w:rPr>
        <w:tab/>
        <w:t xml:space="preserve">Fakturowania (PEF), pod warunkiem, że taka możliwość lub wymóg wynika  </w:t>
      </w:r>
      <w:r w:rsidRPr="003A74F7">
        <w:rPr>
          <w:rFonts w:ascii="Arial" w:hAnsi="Arial" w:cs="Arial"/>
          <w:szCs w:val="24"/>
        </w:rPr>
        <w:br/>
        <w:t xml:space="preserve"> </w:t>
      </w:r>
      <w:r w:rsidRPr="003A74F7">
        <w:rPr>
          <w:rFonts w:ascii="Arial" w:hAnsi="Arial" w:cs="Arial"/>
          <w:szCs w:val="24"/>
        </w:rPr>
        <w:tab/>
        <w:t>z obowiązujących przepisów prawa; lub</w:t>
      </w:r>
    </w:p>
    <w:p w14:paraId="632E1D50" w14:textId="77777777" w:rsidR="009848BD" w:rsidRPr="003A74F7" w:rsidRDefault="009848BD" w:rsidP="003A74F7">
      <w:pPr>
        <w:pStyle w:val="Tekstpodstawowy21"/>
        <w:spacing w:after="0" w:line="276" w:lineRule="auto"/>
        <w:ind w:left="709" w:right="-568" w:firstLine="4"/>
        <w:jc w:val="left"/>
        <w:rPr>
          <w:rFonts w:ascii="Arial" w:eastAsia="Arial Unicode MS" w:hAnsi="Arial" w:cs="Arial"/>
          <w:iCs/>
          <w:szCs w:val="24"/>
        </w:rPr>
      </w:pPr>
      <w:r w:rsidRPr="003A74F7">
        <w:rPr>
          <w:rFonts w:ascii="Arial" w:hAnsi="Arial" w:cs="Arial"/>
          <w:szCs w:val="24"/>
        </w:rPr>
        <w:t xml:space="preserve">3)  </w:t>
      </w:r>
      <w:r w:rsidRPr="003A74F7">
        <w:rPr>
          <w:rFonts w:ascii="Arial" w:hAnsi="Arial" w:cs="Arial"/>
          <w:szCs w:val="24"/>
        </w:rPr>
        <w:tab/>
        <w:t xml:space="preserve">w formie papierowej, dostarczając fakturę na adres siedziby Szpitala </w:t>
      </w:r>
      <w:r w:rsidRPr="003A74F7">
        <w:rPr>
          <w:rFonts w:ascii="Arial" w:hAnsi="Arial" w:cs="Arial"/>
          <w:szCs w:val="24"/>
        </w:rPr>
        <w:br/>
        <w:t xml:space="preserve"> </w:t>
      </w:r>
      <w:r w:rsidRPr="003A74F7">
        <w:rPr>
          <w:rFonts w:ascii="Arial" w:hAnsi="Arial" w:cs="Arial"/>
          <w:szCs w:val="24"/>
        </w:rPr>
        <w:tab/>
        <w:t xml:space="preserve">Wojewódzkiego im. Jana Pawła II w Bełchatowie i składając ją w biurze </w:t>
      </w:r>
      <w:r w:rsidRPr="003A74F7">
        <w:rPr>
          <w:rFonts w:ascii="Arial" w:hAnsi="Arial" w:cs="Arial"/>
          <w:szCs w:val="24"/>
        </w:rPr>
        <w:br/>
        <w:t xml:space="preserve"> </w:t>
      </w:r>
      <w:r w:rsidRPr="003A74F7">
        <w:rPr>
          <w:rFonts w:ascii="Arial" w:hAnsi="Arial" w:cs="Arial"/>
          <w:szCs w:val="24"/>
        </w:rPr>
        <w:tab/>
        <w:t xml:space="preserve">podawczym Zamawiającego, w szczególności gdy pojawią się przejściowe </w:t>
      </w:r>
      <w:r w:rsidRPr="003A74F7">
        <w:rPr>
          <w:rFonts w:ascii="Arial" w:hAnsi="Arial" w:cs="Arial"/>
          <w:szCs w:val="24"/>
        </w:rPr>
        <w:br/>
        <w:t xml:space="preserve"> </w:t>
      </w:r>
      <w:r w:rsidRPr="003A74F7">
        <w:rPr>
          <w:rFonts w:ascii="Arial" w:hAnsi="Arial" w:cs="Arial"/>
          <w:szCs w:val="24"/>
        </w:rPr>
        <w:tab/>
        <w:t>problemy techniczne związane z funkcjonowaniem ww. systemów.</w:t>
      </w:r>
    </w:p>
    <w:p w14:paraId="7846C5F0" w14:textId="3621BF42" w:rsidR="00AF5377" w:rsidRPr="003A74F7" w:rsidRDefault="00AF5377" w:rsidP="003A74F7">
      <w:pPr>
        <w:pStyle w:val="Tekstpodstawowy"/>
        <w:tabs>
          <w:tab w:val="num" w:pos="567"/>
        </w:tabs>
        <w:spacing w:after="0" w:line="276" w:lineRule="auto"/>
        <w:ind w:right="-710"/>
        <w:rPr>
          <w:rFonts w:ascii="Arial" w:hAnsi="Arial" w:cs="Arial"/>
          <w:sz w:val="24"/>
          <w:szCs w:val="24"/>
        </w:rPr>
      </w:pPr>
      <w:r w:rsidRPr="003A74F7">
        <w:rPr>
          <w:rFonts w:ascii="Arial" w:hAnsi="Arial" w:cs="Arial"/>
          <w:sz w:val="24"/>
          <w:szCs w:val="24"/>
        </w:rPr>
        <w:t xml:space="preserve">11.  </w:t>
      </w:r>
      <w:r w:rsidRPr="003A74F7">
        <w:rPr>
          <w:rFonts w:ascii="Arial" w:hAnsi="Arial" w:cs="Arial"/>
          <w:sz w:val="24"/>
          <w:szCs w:val="24"/>
        </w:rPr>
        <w:tab/>
      </w:r>
      <w:r w:rsidRPr="003A74F7">
        <w:rPr>
          <w:rFonts w:ascii="Arial" w:hAnsi="Arial" w:cs="Arial"/>
          <w:sz w:val="24"/>
          <w:szCs w:val="24"/>
        </w:rPr>
        <w:tab/>
        <w:t>W przypadku wystawienia faktury (faktury korygującej) niezgodnie z zawartą</w:t>
      </w:r>
      <w:r w:rsidR="00EE5761" w:rsidRPr="003A74F7">
        <w:rPr>
          <w:rFonts w:ascii="Arial" w:hAnsi="Arial" w:cs="Arial"/>
          <w:sz w:val="24"/>
          <w:szCs w:val="24"/>
        </w:rPr>
        <w:t xml:space="preserve"> </w:t>
      </w:r>
      <w:r w:rsidR="00EE5761" w:rsidRPr="003A74F7">
        <w:rPr>
          <w:rFonts w:ascii="Arial" w:hAnsi="Arial" w:cs="Arial"/>
          <w:sz w:val="24"/>
          <w:szCs w:val="24"/>
        </w:rPr>
        <w:br/>
        <w:t xml:space="preserve"> </w:t>
      </w:r>
      <w:r w:rsidR="00EE5761" w:rsidRPr="003A74F7">
        <w:rPr>
          <w:rFonts w:ascii="Arial" w:hAnsi="Arial" w:cs="Arial"/>
          <w:sz w:val="24"/>
          <w:szCs w:val="24"/>
        </w:rPr>
        <w:tab/>
      </w:r>
      <w:r w:rsidR="00EE5761" w:rsidRPr="003A74F7">
        <w:rPr>
          <w:rFonts w:ascii="Arial" w:hAnsi="Arial" w:cs="Arial"/>
          <w:sz w:val="24"/>
          <w:szCs w:val="24"/>
        </w:rPr>
        <w:tab/>
      </w:r>
      <w:r w:rsidRPr="003A74F7">
        <w:rPr>
          <w:rFonts w:ascii="Arial" w:hAnsi="Arial" w:cs="Arial"/>
          <w:sz w:val="24"/>
          <w:szCs w:val="24"/>
        </w:rPr>
        <w:t xml:space="preserve">Umową lub przepisami podatkowymi termin płatności faktury rozpocznie swój bieg </w:t>
      </w:r>
      <w:r w:rsidR="00EE5761" w:rsidRPr="003A74F7">
        <w:rPr>
          <w:rFonts w:ascii="Arial" w:hAnsi="Arial" w:cs="Arial"/>
          <w:sz w:val="24"/>
          <w:szCs w:val="24"/>
        </w:rPr>
        <w:br/>
        <w:t xml:space="preserve"> </w:t>
      </w:r>
      <w:r w:rsidR="00EE5761" w:rsidRPr="003A74F7">
        <w:rPr>
          <w:rFonts w:ascii="Arial" w:hAnsi="Arial" w:cs="Arial"/>
          <w:sz w:val="24"/>
          <w:szCs w:val="24"/>
        </w:rPr>
        <w:tab/>
      </w:r>
      <w:r w:rsidR="00EE5761" w:rsidRPr="003A74F7">
        <w:rPr>
          <w:rFonts w:ascii="Arial" w:hAnsi="Arial" w:cs="Arial"/>
          <w:sz w:val="24"/>
          <w:szCs w:val="24"/>
        </w:rPr>
        <w:tab/>
      </w:r>
      <w:r w:rsidRPr="003A74F7">
        <w:rPr>
          <w:rFonts w:ascii="Arial" w:hAnsi="Arial" w:cs="Arial"/>
          <w:sz w:val="24"/>
          <w:szCs w:val="24"/>
        </w:rPr>
        <w:t>od daty doręczenia prawidłowo wystawionej faktury korygującej.</w:t>
      </w:r>
    </w:p>
    <w:p w14:paraId="00980563" w14:textId="0B3E491F" w:rsidR="00294D43" w:rsidRPr="003A74F7" w:rsidRDefault="00294D43" w:rsidP="003A74F7">
      <w:pPr>
        <w:pStyle w:val="Tekstpodstawowy"/>
        <w:spacing w:after="0" w:line="276" w:lineRule="auto"/>
        <w:ind w:right="-710"/>
        <w:rPr>
          <w:rFonts w:ascii="Arial" w:hAnsi="Arial" w:cs="Arial"/>
          <w:sz w:val="24"/>
          <w:szCs w:val="24"/>
        </w:rPr>
      </w:pPr>
      <w:r w:rsidRPr="003A74F7">
        <w:rPr>
          <w:rFonts w:ascii="Arial" w:hAnsi="Arial" w:cs="Arial"/>
          <w:sz w:val="24"/>
          <w:szCs w:val="24"/>
        </w:rPr>
        <w:t xml:space="preserve">12.  </w:t>
      </w:r>
      <w:r w:rsidRPr="003A74F7">
        <w:rPr>
          <w:rFonts w:ascii="Arial" w:hAnsi="Arial" w:cs="Arial"/>
          <w:sz w:val="24"/>
          <w:szCs w:val="24"/>
        </w:rPr>
        <w:tab/>
        <w:t xml:space="preserve">Wykonawca zobowiązany jest do opisania wystawionej faktury VAT poprzez </w:t>
      </w:r>
      <w:r w:rsidR="00465045" w:rsidRPr="003A74F7">
        <w:rPr>
          <w:rFonts w:ascii="Arial" w:hAnsi="Arial" w:cs="Arial"/>
          <w:sz w:val="24"/>
          <w:szCs w:val="24"/>
        </w:rPr>
        <w:br/>
        <w:t xml:space="preserve"> </w:t>
      </w:r>
      <w:r w:rsidR="00465045" w:rsidRPr="003A74F7">
        <w:rPr>
          <w:rFonts w:ascii="Arial" w:hAnsi="Arial" w:cs="Arial"/>
          <w:sz w:val="24"/>
          <w:szCs w:val="24"/>
        </w:rPr>
        <w:tab/>
      </w:r>
      <w:r w:rsidRPr="003A74F7">
        <w:rPr>
          <w:rFonts w:ascii="Arial" w:hAnsi="Arial" w:cs="Arial"/>
          <w:sz w:val="24"/>
          <w:szCs w:val="24"/>
        </w:rPr>
        <w:t>użycie odpowiedniej nazwy zadania, zgodnie z</w:t>
      </w:r>
      <w:r w:rsidR="00BA3D67" w:rsidRPr="003A74F7">
        <w:rPr>
          <w:rFonts w:ascii="Arial" w:hAnsi="Arial" w:cs="Arial"/>
          <w:sz w:val="24"/>
          <w:szCs w:val="24"/>
        </w:rPr>
        <w:t xml:space="preserve"> zasadami finansowania</w:t>
      </w:r>
      <w:r w:rsidRPr="003A74F7">
        <w:rPr>
          <w:rFonts w:ascii="Arial" w:hAnsi="Arial" w:cs="Arial"/>
          <w:sz w:val="24"/>
          <w:szCs w:val="24"/>
        </w:rPr>
        <w:t>, o któr</w:t>
      </w:r>
      <w:r w:rsidR="00BA3D67" w:rsidRPr="003A74F7">
        <w:rPr>
          <w:rFonts w:ascii="Arial" w:hAnsi="Arial" w:cs="Arial"/>
          <w:sz w:val="24"/>
          <w:szCs w:val="24"/>
        </w:rPr>
        <w:t>ych</w:t>
      </w:r>
      <w:r w:rsidRPr="003A74F7">
        <w:rPr>
          <w:rFonts w:ascii="Arial" w:hAnsi="Arial" w:cs="Arial"/>
          <w:sz w:val="24"/>
          <w:szCs w:val="24"/>
        </w:rPr>
        <w:t xml:space="preserve"> </w:t>
      </w:r>
      <w:r w:rsidR="00BA3D67" w:rsidRPr="003A74F7">
        <w:rPr>
          <w:rFonts w:ascii="Arial" w:hAnsi="Arial" w:cs="Arial"/>
          <w:sz w:val="24"/>
          <w:szCs w:val="24"/>
        </w:rPr>
        <w:br/>
        <w:t xml:space="preserve"> </w:t>
      </w:r>
      <w:r w:rsidR="00BA3D67" w:rsidRPr="003A74F7">
        <w:rPr>
          <w:rFonts w:ascii="Arial" w:hAnsi="Arial" w:cs="Arial"/>
          <w:sz w:val="24"/>
          <w:szCs w:val="24"/>
        </w:rPr>
        <w:tab/>
      </w:r>
      <w:r w:rsidRPr="003A74F7">
        <w:rPr>
          <w:rFonts w:ascii="Arial" w:hAnsi="Arial" w:cs="Arial"/>
          <w:sz w:val="24"/>
          <w:szCs w:val="24"/>
        </w:rPr>
        <w:t xml:space="preserve">mowa w §1 ust. </w:t>
      </w:r>
      <w:r w:rsidR="00BA3D67" w:rsidRPr="003A74F7">
        <w:rPr>
          <w:rFonts w:ascii="Arial" w:hAnsi="Arial" w:cs="Arial"/>
          <w:sz w:val="24"/>
          <w:szCs w:val="24"/>
        </w:rPr>
        <w:t>1</w:t>
      </w:r>
      <w:r w:rsidR="008E6E3C" w:rsidRPr="003A74F7">
        <w:rPr>
          <w:rFonts w:ascii="Arial" w:hAnsi="Arial" w:cs="Arial"/>
          <w:sz w:val="24"/>
          <w:szCs w:val="24"/>
        </w:rPr>
        <w:t>1</w:t>
      </w:r>
      <w:r w:rsidRPr="003A74F7">
        <w:rPr>
          <w:rFonts w:ascii="Arial" w:hAnsi="Arial" w:cs="Arial"/>
          <w:sz w:val="24"/>
          <w:szCs w:val="24"/>
        </w:rPr>
        <w:t>. W tym celu, przed</w:t>
      </w:r>
      <w:r w:rsidR="00465045" w:rsidRPr="003A74F7">
        <w:rPr>
          <w:rFonts w:ascii="Arial" w:hAnsi="Arial" w:cs="Arial"/>
          <w:sz w:val="24"/>
          <w:szCs w:val="24"/>
        </w:rPr>
        <w:t xml:space="preserve"> </w:t>
      </w:r>
      <w:r w:rsidRPr="003A74F7">
        <w:rPr>
          <w:rFonts w:ascii="Arial" w:hAnsi="Arial" w:cs="Arial"/>
          <w:sz w:val="24"/>
          <w:szCs w:val="24"/>
        </w:rPr>
        <w:t xml:space="preserve">wystawieniem faktury VAT, Wykonawca </w:t>
      </w:r>
      <w:r w:rsidR="00BA3D67" w:rsidRPr="003A74F7">
        <w:rPr>
          <w:rFonts w:ascii="Arial" w:hAnsi="Arial" w:cs="Arial"/>
          <w:sz w:val="24"/>
          <w:szCs w:val="24"/>
        </w:rPr>
        <w:br/>
        <w:t xml:space="preserve"> </w:t>
      </w:r>
      <w:r w:rsidR="00BA3D67" w:rsidRPr="003A74F7">
        <w:rPr>
          <w:rFonts w:ascii="Arial" w:hAnsi="Arial" w:cs="Arial"/>
          <w:sz w:val="24"/>
          <w:szCs w:val="24"/>
        </w:rPr>
        <w:tab/>
      </w:r>
      <w:r w:rsidRPr="003A74F7">
        <w:rPr>
          <w:rFonts w:ascii="Arial" w:hAnsi="Arial" w:cs="Arial"/>
          <w:sz w:val="24"/>
          <w:szCs w:val="24"/>
        </w:rPr>
        <w:t xml:space="preserve">skontaktuje się z Zamawiającym i ustali treść zapisu, który należy uwzględnić na </w:t>
      </w:r>
      <w:r w:rsidR="00BA3D67" w:rsidRPr="003A74F7">
        <w:rPr>
          <w:rFonts w:ascii="Arial" w:hAnsi="Arial" w:cs="Arial"/>
          <w:sz w:val="24"/>
          <w:szCs w:val="24"/>
        </w:rPr>
        <w:br/>
        <w:t xml:space="preserve"> </w:t>
      </w:r>
      <w:r w:rsidR="00BA3D67" w:rsidRPr="003A74F7">
        <w:rPr>
          <w:rFonts w:ascii="Arial" w:hAnsi="Arial" w:cs="Arial"/>
          <w:sz w:val="24"/>
          <w:szCs w:val="24"/>
        </w:rPr>
        <w:tab/>
      </w:r>
      <w:r w:rsidRPr="003A74F7">
        <w:rPr>
          <w:rFonts w:ascii="Arial" w:hAnsi="Arial" w:cs="Arial"/>
          <w:sz w:val="24"/>
          <w:szCs w:val="24"/>
        </w:rPr>
        <w:t xml:space="preserve">fakturze z </w:t>
      </w:r>
      <w:r w:rsidR="00E80A26" w:rsidRPr="003A74F7">
        <w:rPr>
          <w:rFonts w:ascii="Arial" w:hAnsi="Arial" w:cs="Arial"/>
          <w:sz w:val="24"/>
          <w:szCs w:val="24"/>
        </w:rPr>
        <w:t xml:space="preserve">Działem Inwestycji </w:t>
      </w:r>
      <w:r w:rsidRPr="003A74F7">
        <w:rPr>
          <w:rFonts w:ascii="Arial" w:hAnsi="Arial" w:cs="Arial"/>
          <w:sz w:val="24"/>
          <w:szCs w:val="24"/>
        </w:rPr>
        <w:t>(tel. 44 63 58 279).</w:t>
      </w:r>
    </w:p>
    <w:p w14:paraId="73DACC94" w14:textId="47B30C6F" w:rsidR="00A678E9" w:rsidRPr="003A74F7" w:rsidRDefault="00AF5377" w:rsidP="003A74F7">
      <w:pPr>
        <w:pStyle w:val="Tekstpodstawowy"/>
        <w:tabs>
          <w:tab w:val="num" w:pos="567"/>
        </w:tabs>
        <w:spacing w:after="0" w:line="276" w:lineRule="auto"/>
        <w:ind w:right="-710"/>
        <w:rPr>
          <w:rFonts w:ascii="Arial" w:hAnsi="Arial" w:cs="Arial"/>
          <w:sz w:val="24"/>
          <w:szCs w:val="24"/>
        </w:rPr>
      </w:pPr>
      <w:r w:rsidRPr="003A74F7">
        <w:rPr>
          <w:rFonts w:ascii="Arial" w:hAnsi="Arial" w:cs="Arial"/>
          <w:sz w:val="24"/>
          <w:szCs w:val="24"/>
        </w:rPr>
        <w:t>1</w:t>
      </w:r>
      <w:r w:rsidR="00294D43" w:rsidRPr="003A74F7">
        <w:rPr>
          <w:rFonts w:ascii="Arial" w:hAnsi="Arial" w:cs="Arial"/>
          <w:sz w:val="24"/>
          <w:szCs w:val="24"/>
        </w:rPr>
        <w:t>3</w:t>
      </w:r>
      <w:r w:rsidRPr="003A74F7">
        <w:rPr>
          <w:rFonts w:ascii="Arial" w:hAnsi="Arial" w:cs="Arial"/>
          <w:sz w:val="24"/>
          <w:szCs w:val="24"/>
        </w:rPr>
        <w:t xml:space="preserve">.  </w:t>
      </w:r>
      <w:r w:rsidRPr="003A74F7">
        <w:rPr>
          <w:rFonts w:ascii="Arial" w:hAnsi="Arial" w:cs="Arial"/>
          <w:sz w:val="24"/>
          <w:szCs w:val="24"/>
        </w:rPr>
        <w:tab/>
      </w:r>
      <w:r w:rsidRPr="003A74F7">
        <w:rPr>
          <w:rFonts w:ascii="Arial" w:hAnsi="Arial" w:cs="Arial"/>
          <w:sz w:val="24"/>
          <w:szCs w:val="24"/>
        </w:rPr>
        <w:tab/>
        <w:t xml:space="preserve">W przypadku opóźnienia w terminie zapłaty, o którym mowa w ust. 5 powyżej, </w:t>
      </w:r>
      <w:r w:rsidR="00465045" w:rsidRPr="003A74F7">
        <w:rPr>
          <w:rFonts w:ascii="Arial" w:hAnsi="Arial" w:cs="Arial"/>
          <w:sz w:val="24"/>
          <w:szCs w:val="24"/>
        </w:rPr>
        <w:br/>
        <w:t xml:space="preserve"> </w:t>
      </w:r>
      <w:r w:rsidR="00465045" w:rsidRPr="003A74F7">
        <w:rPr>
          <w:rFonts w:ascii="Arial" w:hAnsi="Arial" w:cs="Arial"/>
          <w:sz w:val="24"/>
          <w:szCs w:val="24"/>
        </w:rPr>
        <w:tab/>
      </w:r>
      <w:r w:rsidR="00465045" w:rsidRPr="003A74F7">
        <w:rPr>
          <w:rFonts w:ascii="Arial" w:hAnsi="Arial" w:cs="Arial"/>
          <w:sz w:val="24"/>
          <w:szCs w:val="24"/>
        </w:rPr>
        <w:tab/>
      </w:r>
      <w:r w:rsidRPr="003A74F7">
        <w:rPr>
          <w:rFonts w:ascii="Arial" w:hAnsi="Arial" w:cs="Arial"/>
          <w:sz w:val="24"/>
          <w:szCs w:val="24"/>
        </w:rPr>
        <w:t xml:space="preserve">Wykonawcy przysługuje prawo naliczenia odsetek ustawowych za opóźnienie </w:t>
      </w:r>
      <w:r w:rsidR="00465045" w:rsidRPr="003A74F7">
        <w:rPr>
          <w:rFonts w:ascii="Arial" w:hAnsi="Arial" w:cs="Arial"/>
          <w:sz w:val="24"/>
          <w:szCs w:val="24"/>
        </w:rPr>
        <w:br/>
        <w:t xml:space="preserve"> </w:t>
      </w:r>
      <w:r w:rsidR="00465045" w:rsidRPr="003A74F7">
        <w:rPr>
          <w:rFonts w:ascii="Arial" w:hAnsi="Arial" w:cs="Arial"/>
          <w:sz w:val="24"/>
          <w:szCs w:val="24"/>
        </w:rPr>
        <w:tab/>
      </w:r>
      <w:r w:rsidR="00465045" w:rsidRPr="003A74F7">
        <w:rPr>
          <w:rFonts w:ascii="Arial" w:hAnsi="Arial" w:cs="Arial"/>
          <w:sz w:val="24"/>
          <w:szCs w:val="24"/>
        </w:rPr>
        <w:tab/>
      </w:r>
      <w:r w:rsidRPr="003A74F7">
        <w:rPr>
          <w:rFonts w:ascii="Arial" w:hAnsi="Arial" w:cs="Arial"/>
          <w:sz w:val="24"/>
          <w:szCs w:val="24"/>
        </w:rPr>
        <w:t>w transakcjach handlowych.</w:t>
      </w:r>
    </w:p>
    <w:p w14:paraId="2C0E6B73" w14:textId="48084AB7" w:rsidR="00ED6BB7" w:rsidRPr="003A74F7" w:rsidRDefault="00ED6BB7" w:rsidP="003A74F7">
      <w:pPr>
        <w:widowControl w:val="0"/>
        <w:autoSpaceDE w:val="0"/>
        <w:adjustRightInd w:val="0"/>
        <w:spacing w:before="100" w:beforeAutospacing="1" w:line="276" w:lineRule="auto"/>
        <w:ind w:right="-710"/>
        <w:rPr>
          <w:rFonts w:ascii="Arial" w:hAnsi="Arial" w:cs="Arial"/>
          <w:b/>
          <w:bCs/>
        </w:rPr>
      </w:pPr>
      <w:r w:rsidRPr="003A74F7">
        <w:rPr>
          <w:rFonts w:ascii="Arial" w:hAnsi="Arial" w:cs="Arial"/>
          <w:b/>
          <w:bCs/>
        </w:rPr>
        <w:t>§</w:t>
      </w:r>
      <w:r w:rsidR="000277D3" w:rsidRPr="003A74F7">
        <w:rPr>
          <w:rFonts w:ascii="Arial" w:hAnsi="Arial" w:cs="Arial"/>
          <w:b/>
          <w:bCs/>
        </w:rPr>
        <w:t>7</w:t>
      </w:r>
    </w:p>
    <w:p w14:paraId="5B027C7E" w14:textId="59379854" w:rsidR="00ED6BB7" w:rsidRPr="003A74F7" w:rsidRDefault="00ED6BB7" w:rsidP="003A74F7">
      <w:pPr>
        <w:widowControl w:val="0"/>
        <w:autoSpaceDE w:val="0"/>
        <w:adjustRightInd w:val="0"/>
        <w:spacing w:line="276" w:lineRule="auto"/>
        <w:ind w:right="-710"/>
        <w:rPr>
          <w:rFonts w:ascii="Arial" w:hAnsi="Arial" w:cs="Arial"/>
          <w:b/>
          <w:bCs/>
        </w:rPr>
      </w:pPr>
      <w:r w:rsidRPr="003A74F7">
        <w:rPr>
          <w:rFonts w:ascii="Arial" w:hAnsi="Arial" w:cs="Arial"/>
          <w:b/>
          <w:bCs/>
        </w:rPr>
        <w:t>Odpowiedzialność Stron Umowy</w:t>
      </w:r>
    </w:p>
    <w:p w14:paraId="0D4B2435" w14:textId="79FE8794" w:rsidR="00100CFE" w:rsidRPr="003A74F7" w:rsidRDefault="00100CFE" w:rsidP="003A74F7">
      <w:pPr>
        <w:pStyle w:val="Default"/>
        <w:numPr>
          <w:ilvl w:val="0"/>
          <w:numId w:val="17"/>
        </w:numPr>
        <w:tabs>
          <w:tab w:val="clear" w:pos="720"/>
          <w:tab w:val="num" w:pos="360"/>
        </w:tabs>
        <w:spacing w:line="276" w:lineRule="auto"/>
        <w:ind w:left="357" w:right="-710" w:hanging="357"/>
        <w:rPr>
          <w:rFonts w:ascii="Arial" w:hAnsi="Arial" w:cs="Arial"/>
          <w:color w:val="auto"/>
        </w:rPr>
      </w:pPr>
      <w:r w:rsidRPr="003A74F7">
        <w:rPr>
          <w:rFonts w:ascii="Arial" w:hAnsi="Arial" w:cs="Arial"/>
          <w:color w:val="auto"/>
        </w:rPr>
        <w:tab/>
      </w:r>
      <w:r w:rsidR="000277D3" w:rsidRPr="003A74F7">
        <w:rPr>
          <w:rFonts w:ascii="Arial" w:hAnsi="Arial" w:cs="Arial"/>
          <w:color w:val="auto"/>
        </w:rPr>
        <w:t xml:space="preserve"> </w:t>
      </w:r>
      <w:r w:rsidR="000277D3" w:rsidRPr="003A74F7">
        <w:rPr>
          <w:rFonts w:ascii="Arial" w:hAnsi="Arial" w:cs="Arial"/>
          <w:color w:val="auto"/>
        </w:rPr>
        <w:tab/>
      </w:r>
      <w:r w:rsidRPr="003A74F7">
        <w:rPr>
          <w:rFonts w:ascii="Arial" w:hAnsi="Arial" w:cs="Arial"/>
          <w:color w:val="auto"/>
        </w:rPr>
        <w:t xml:space="preserve">Wykonawca ponosi odpowiedzialność na zasadach ogólnych za szkody związane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 xml:space="preserve">z realizacją umowy, w szczególności za utratę dóbr materialnych, uszkodzenie ciała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lub śmierć osób oraz ponos</w:t>
      </w:r>
      <w:r w:rsidR="005E3939" w:rsidRPr="003A74F7">
        <w:rPr>
          <w:rFonts w:ascii="Arial" w:hAnsi="Arial" w:cs="Arial"/>
          <w:color w:val="auto"/>
        </w:rPr>
        <w:t xml:space="preserve">i </w:t>
      </w:r>
      <w:r w:rsidRPr="003A74F7">
        <w:rPr>
          <w:rFonts w:ascii="Arial" w:hAnsi="Arial" w:cs="Arial"/>
          <w:color w:val="auto"/>
        </w:rPr>
        <w:t>odpowiedzialność za wybrane</w:t>
      </w:r>
      <w:r w:rsidR="00BB3854" w:rsidRPr="003A74F7">
        <w:rPr>
          <w:rFonts w:ascii="Arial" w:hAnsi="Arial" w:cs="Arial"/>
          <w:color w:val="auto"/>
        </w:rPr>
        <w:t xml:space="preserve"> </w:t>
      </w:r>
      <w:r w:rsidRPr="003A74F7">
        <w:rPr>
          <w:rFonts w:ascii="Arial" w:hAnsi="Arial" w:cs="Arial"/>
          <w:color w:val="auto"/>
        </w:rPr>
        <w:t xml:space="preserve">metody działań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i bezpieczeństwo na terenie prowadzonej inwestycji.</w:t>
      </w:r>
    </w:p>
    <w:p w14:paraId="16B8AB18" w14:textId="31245299" w:rsidR="00100CFE" w:rsidRPr="003A74F7" w:rsidRDefault="00100CFE"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color w:val="auto"/>
        </w:rPr>
        <w:t xml:space="preserve"> </w:t>
      </w:r>
      <w:r w:rsidRPr="003A74F7">
        <w:rPr>
          <w:rFonts w:ascii="Arial" w:hAnsi="Arial" w:cs="Arial"/>
          <w:color w:val="auto"/>
        </w:rPr>
        <w:tab/>
        <w:t xml:space="preserve">Wykonawca ponosi również odpowiedzialność za szkody wyrządzone przez </w:t>
      </w:r>
      <w:r w:rsidR="005E3939" w:rsidRPr="003A74F7">
        <w:rPr>
          <w:rFonts w:ascii="Arial" w:hAnsi="Arial" w:cs="Arial"/>
          <w:color w:val="auto"/>
        </w:rPr>
        <w:br/>
        <w:t xml:space="preserve"> </w:t>
      </w:r>
      <w:r w:rsidR="005E3939" w:rsidRPr="003A74F7">
        <w:rPr>
          <w:rFonts w:ascii="Arial" w:hAnsi="Arial" w:cs="Arial"/>
          <w:color w:val="auto"/>
        </w:rPr>
        <w:tab/>
      </w:r>
      <w:r w:rsidRPr="003A74F7">
        <w:rPr>
          <w:rFonts w:ascii="Arial" w:hAnsi="Arial" w:cs="Arial"/>
          <w:color w:val="auto"/>
        </w:rPr>
        <w:t>Podwykonawców oraz</w:t>
      </w:r>
      <w:r w:rsidR="005E3939" w:rsidRPr="003A74F7">
        <w:rPr>
          <w:rFonts w:ascii="Arial" w:hAnsi="Arial" w:cs="Arial"/>
          <w:color w:val="auto"/>
        </w:rPr>
        <w:t xml:space="preserve"> </w:t>
      </w:r>
      <w:r w:rsidRPr="003A74F7">
        <w:rPr>
          <w:rFonts w:ascii="Arial" w:hAnsi="Arial" w:cs="Arial"/>
        </w:rPr>
        <w:t xml:space="preserve">szkody wyrządzone przez pojazdy niepodlegające </w:t>
      </w:r>
      <w:r w:rsidR="005E3939" w:rsidRPr="003A74F7">
        <w:rPr>
          <w:rFonts w:ascii="Arial" w:hAnsi="Arial" w:cs="Arial"/>
        </w:rPr>
        <w:br/>
        <w:t xml:space="preserve"> </w:t>
      </w:r>
      <w:r w:rsidR="005E3939" w:rsidRPr="003A74F7">
        <w:rPr>
          <w:rFonts w:ascii="Arial" w:hAnsi="Arial" w:cs="Arial"/>
        </w:rPr>
        <w:tab/>
      </w:r>
      <w:r w:rsidRPr="003A74F7">
        <w:rPr>
          <w:rFonts w:ascii="Arial" w:hAnsi="Arial" w:cs="Arial"/>
        </w:rPr>
        <w:t>obowiązkowemu ubezpieczeniu OC posiadaczy</w:t>
      </w:r>
      <w:r w:rsidR="005E3939" w:rsidRPr="003A74F7">
        <w:rPr>
          <w:rFonts w:ascii="Arial" w:hAnsi="Arial" w:cs="Arial"/>
        </w:rPr>
        <w:t xml:space="preserve"> </w:t>
      </w:r>
      <w:r w:rsidRPr="003A74F7">
        <w:rPr>
          <w:rFonts w:ascii="Arial" w:hAnsi="Arial" w:cs="Arial"/>
        </w:rPr>
        <w:t>pojazdów mechanicznych.</w:t>
      </w:r>
    </w:p>
    <w:p w14:paraId="38D5DC80" w14:textId="67C36250" w:rsidR="00B3786B" w:rsidRPr="003A74F7" w:rsidRDefault="00100CFE" w:rsidP="003A74F7">
      <w:pPr>
        <w:pStyle w:val="Default"/>
        <w:numPr>
          <w:ilvl w:val="0"/>
          <w:numId w:val="17"/>
        </w:numPr>
        <w:tabs>
          <w:tab w:val="clear" w:pos="720"/>
          <w:tab w:val="num" w:pos="360"/>
        </w:tabs>
        <w:spacing w:line="276" w:lineRule="auto"/>
        <w:ind w:left="357" w:right="-710" w:hanging="357"/>
        <w:rPr>
          <w:rFonts w:ascii="Arial" w:hAnsi="Arial" w:cs="Arial"/>
          <w:color w:val="auto"/>
        </w:rPr>
      </w:pPr>
      <w:r w:rsidRPr="003A74F7">
        <w:rPr>
          <w:rFonts w:ascii="Arial" w:hAnsi="Arial" w:cs="Arial"/>
          <w:color w:val="auto"/>
        </w:rPr>
        <w:t xml:space="preserve"> </w:t>
      </w:r>
      <w:r w:rsidRPr="003A74F7">
        <w:rPr>
          <w:rFonts w:ascii="Arial" w:hAnsi="Arial" w:cs="Arial"/>
          <w:color w:val="auto"/>
        </w:rPr>
        <w:tab/>
        <w:t xml:space="preserve">Wykonawca ponosi odpowiedzialność wobec osób trzecich za szkody i inne </w:t>
      </w:r>
      <w:r w:rsidR="005E3939" w:rsidRPr="003A74F7">
        <w:rPr>
          <w:rFonts w:ascii="Arial" w:hAnsi="Arial" w:cs="Arial"/>
          <w:color w:val="auto"/>
        </w:rPr>
        <w:br/>
        <w:t xml:space="preserve"> </w:t>
      </w:r>
      <w:r w:rsidR="005E3939" w:rsidRPr="003A74F7">
        <w:rPr>
          <w:rFonts w:ascii="Arial" w:hAnsi="Arial" w:cs="Arial"/>
          <w:color w:val="auto"/>
        </w:rPr>
        <w:tab/>
      </w:r>
      <w:r w:rsidRPr="003A74F7">
        <w:rPr>
          <w:rFonts w:ascii="Arial" w:hAnsi="Arial" w:cs="Arial"/>
          <w:color w:val="auto"/>
        </w:rPr>
        <w:t>zdarzenia powstałe</w:t>
      </w:r>
      <w:r w:rsidR="005E3939" w:rsidRPr="003A74F7">
        <w:rPr>
          <w:rFonts w:ascii="Arial" w:hAnsi="Arial" w:cs="Arial"/>
          <w:color w:val="auto"/>
        </w:rPr>
        <w:t xml:space="preserve"> </w:t>
      </w:r>
      <w:r w:rsidRPr="003A74F7">
        <w:rPr>
          <w:rFonts w:ascii="Arial" w:hAnsi="Arial" w:cs="Arial"/>
          <w:color w:val="auto"/>
        </w:rPr>
        <w:t xml:space="preserve">w związku z wykonywaniem robót budowlanych będących </w:t>
      </w:r>
      <w:r w:rsidR="005E3939" w:rsidRPr="003A74F7">
        <w:rPr>
          <w:rFonts w:ascii="Arial" w:hAnsi="Arial" w:cs="Arial"/>
          <w:color w:val="auto"/>
        </w:rPr>
        <w:br/>
        <w:t xml:space="preserve"> </w:t>
      </w:r>
      <w:r w:rsidR="005E3939" w:rsidRPr="003A74F7">
        <w:rPr>
          <w:rFonts w:ascii="Arial" w:hAnsi="Arial" w:cs="Arial"/>
          <w:color w:val="auto"/>
        </w:rPr>
        <w:tab/>
      </w:r>
      <w:r w:rsidRPr="003A74F7">
        <w:rPr>
          <w:rFonts w:ascii="Arial" w:hAnsi="Arial" w:cs="Arial"/>
          <w:color w:val="auto"/>
        </w:rPr>
        <w:t xml:space="preserve">przedmiotem </w:t>
      </w:r>
      <w:r w:rsidR="005628CD" w:rsidRPr="003A74F7">
        <w:rPr>
          <w:rFonts w:ascii="Arial" w:hAnsi="Arial" w:cs="Arial"/>
          <w:color w:val="auto"/>
        </w:rPr>
        <w:t>U</w:t>
      </w:r>
      <w:r w:rsidRPr="003A74F7">
        <w:rPr>
          <w:rFonts w:ascii="Arial" w:hAnsi="Arial" w:cs="Arial"/>
          <w:color w:val="auto"/>
        </w:rPr>
        <w:t>mowy, chyba że</w:t>
      </w:r>
      <w:r w:rsidR="005E3939" w:rsidRPr="003A74F7">
        <w:rPr>
          <w:rFonts w:ascii="Arial" w:hAnsi="Arial" w:cs="Arial"/>
          <w:color w:val="auto"/>
        </w:rPr>
        <w:t xml:space="preserve"> </w:t>
      </w:r>
      <w:r w:rsidRPr="003A74F7">
        <w:rPr>
          <w:rFonts w:ascii="Arial" w:hAnsi="Arial" w:cs="Arial"/>
          <w:color w:val="auto"/>
        </w:rPr>
        <w:t xml:space="preserve">odpowiedzialnym za powstałe szkody jest </w:t>
      </w:r>
      <w:r w:rsidR="005E3939" w:rsidRPr="003A74F7">
        <w:rPr>
          <w:rFonts w:ascii="Arial" w:hAnsi="Arial" w:cs="Arial"/>
          <w:color w:val="auto"/>
        </w:rPr>
        <w:br/>
        <w:t xml:space="preserve"> </w:t>
      </w:r>
      <w:r w:rsidR="005E3939" w:rsidRPr="003A74F7">
        <w:rPr>
          <w:rFonts w:ascii="Arial" w:hAnsi="Arial" w:cs="Arial"/>
          <w:color w:val="auto"/>
        </w:rPr>
        <w:tab/>
      </w:r>
      <w:r w:rsidRPr="003A74F7">
        <w:rPr>
          <w:rFonts w:ascii="Arial" w:hAnsi="Arial" w:cs="Arial"/>
          <w:color w:val="auto"/>
        </w:rPr>
        <w:t>Zamawiający lub osoba trzecia, za którą Zamawiający ponosi</w:t>
      </w:r>
      <w:r w:rsidR="005E3939" w:rsidRPr="003A74F7">
        <w:rPr>
          <w:rFonts w:ascii="Arial" w:hAnsi="Arial" w:cs="Arial"/>
          <w:color w:val="auto"/>
        </w:rPr>
        <w:t xml:space="preserve"> </w:t>
      </w:r>
      <w:r w:rsidRPr="003A74F7">
        <w:rPr>
          <w:rFonts w:ascii="Arial" w:hAnsi="Arial" w:cs="Arial"/>
          <w:color w:val="auto"/>
        </w:rPr>
        <w:t xml:space="preserve">odpowiedzialność.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W sytuacji, w której wobec Zamawiającego zostaną podniesione roszczenia</w:t>
      </w:r>
      <w:r w:rsidR="005E3939" w:rsidRPr="003A74F7">
        <w:rPr>
          <w:rFonts w:ascii="Arial" w:hAnsi="Arial" w:cs="Arial"/>
          <w:color w:val="auto"/>
        </w:rPr>
        <w:t xml:space="preserve">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 xml:space="preserve">dotyczące szkody lub innych zdarzeń powstałych w związku z wykonywaniem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umowy, w zakresie</w:t>
      </w:r>
      <w:r w:rsidR="005E3939" w:rsidRPr="003A74F7">
        <w:rPr>
          <w:rFonts w:ascii="Arial" w:hAnsi="Arial" w:cs="Arial"/>
          <w:color w:val="auto"/>
        </w:rPr>
        <w:t xml:space="preserve"> </w:t>
      </w:r>
      <w:r w:rsidRPr="003A74F7">
        <w:rPr>
          <w:rFonts w:ascii="Arial" w:hAnsi="Arial" w:cs="Arial"/>
          <w:color w:val="auto"/>
        </w:rPr>
        <w:t xml:space="preserve">objętym odpowiedzialnością Wykonawcy, natychmiast po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wezwaniu przez Zamawiającego Wykonawca,</w:t>
      </w:r>
      <w:r w:rsidR="00BB3854" w:rsidRPr="003A74F7">
        <w:rPr>
          <w:rFonts w:ascii="Arial" w:hAnsi="Arial" w:cs="Arial"/>
          <w:color w:val="auto"/>
        </w:rPr>
        <w:t xml:space="preserve"> </w:t>
      </w:r>
      <w:r w:rsidRPr="003A74F7">
        <w:rPr>
          <w:rFonts w:ascii="Arial" w:hAnsi="Arial" w:cs="Arial"/>
          <w:color w:val="auto"/>
        </w:rPr>
        <w:t xml:space="preserve">za zgodą powoda, wstąpi w miejsce </w:t>
      </w:r>
      <w:r w:rsidR="00BB3854" w:rsidRPr="003A74F7">
        <w:rPr>
          <w:rFonts w:ascii="Arial" w:hAnsi="Arial" w:cs="Arial"/>
          <w:color w:val="auto"/>
        </w:rPr>
        <w:br/>
        <w:t xml:space="preserve"> </w:t>
      </w:r>
      <w:r w:rsidR="00BB3854" w:rsidRPr="003A74F7">
        <w:rPr>
          <w:rFonts w:ascii="Arial" w:hAnsi="Arial" w:cs="Arial"/>
          <w:color w:val="auto"/>
        </w:rPr>
        <w:tab/>
      </w:r>
      <w:r w:rsidRPr="003A74F7">
        <w:rPr>
          <w:rFonts w:ascii="Arial" w:hAnsi="Arial" w:cs="Arial"/>
          <w:color w:val="auto"/>
        </w:rPr>
        <w:t>Zamawiającego w postępowaniu wszczętym w związku z takim</w:t>
      </w:r>
      <w:r w:rsidR="005E3939" w:rsidRPr="003A74F7">
        <w:rPr>
          <w:rFonts w:ascii="Arial" w:hAnsi="Arial" w:cs="Arial"/>
          <w:color w:val="auto"/>
        </w:rPr>
        <w:t xml:space="preserve"> </w:t>
      </w:r>
      <w:r w:rsidRPr="003A74F7">
        <w:rPr>
          <w:rFonts w:ascii="Arial" w:hAnsi="Arial" w:cs="Arial"/>
          <w:color w:val="auto"/>
        </w:rPr>
        <w:t>roszczeniem.</w:t>
      </w:r>
    </w:p>
    <w:p w14:paraId="05974C17" w14:textId="26886396" w:rsidR="009057BE" w:rsidRPr="003A74F7" w:rsidRDefault="00B3786B" w:rsidP="003A74F7">
      <w:pPr>
        <w:pStyle w:val="Default"/>
        <w:numPr>
          <w:ilvl w:val="0"/>
          <w:numId w:val="17"/>
        </w:numPr>
        <w:tabs>
          <w:tab w:val="clear" w:pos="720"/>
          <w:tab w:val="num" w:pos="360"/>
        </w:tabs>
        <w:spacing w:line="276" w:lineRule="auto"/>
        <w:ind w:left="357" w:right="-710" w:hanging="357"/>
        <w:rPr>
          <w:rFonts w:ascii="Arial" w:hAnsi="Arial" w:cs="Arial"/>
          <w:color w:val="auto"/>
        </w:rPr>
      </w:pPr>
      <w:r w:rsidRPr="003A74F7">
        <w:rPr>
          <w:rFonts w:ascii="Arial" w:hAnsi="Arial" w:cs="Arial"/>
          <w:color w:val="auto"/>
        </w:rPr>
        <w:t xml:space="preserve"> </w:t>
      </w:r>
      <w:r w:rsidRPr="003A74F7">
        <w:rPr>
          <w:rFonts w:ascii="Arial" w:hAnsi="Arial" w:cs="Arial"/>
          <w:color w:val="auto"/>
        </w:rPr>
        <w:tab/>
      </w:r>
      <w:bookmarkStart w:id="3" w:name="_Hlk164932145"/>
      <w:r w:rsidRPr="003A74F7">
        <w:rPr>
          <w:rFonts w:ascii="Arial" w:hAnsi="Arial" w:cs="Arial"/>
        </w:rPr>
        <w:t xml:space="preserve">Wykonawca ponosi odpowiedzialność </w:t>
      </w:r>
      <w:r w:rsidRPr="003A74F7">
        <w:rPr>
          <w:rFonts w:ascii="Arial" w:eastAsia="HiddenHorzOCR" w:hAnsi="Arial" w:cs="Arial"/>
        </w:rPr>
        <w:t xml:space="preserve">materialną </w:t>
      </w:r>
      <w:r w:rsidRPr="003A74F7">
        <w:rPr>
          <w:rFonts w:ascii="Arial" w:hAnsi="Arial" w:cs="Arial"/>
        </w:rPr>
        <w:t xml:space="preserve">za szkody powstałe wskutek </w:t>
      </w:r>
      <w:r w:rsidR="005E3939" w:rsidRPr="003A74F7">
        <w:rPr>
          <w:rFonts w:ascii="Arial" w:hAnsi="Arial" w:cs="Arial"/>
        </w:rPr>
        <w:br/>
        <w:t xml:space="preserve"> </w:t>
      </w:r>
      <w:r w:rsidR="005E3939" w:rsidRPr="003A74F7">
        <w:rPr>
          <w:rFonts w:ascii="Arial" w:hAnsi="Arial" w:cs="Arial"/>
        </w:rPr>
        <w:tab/>
      </w:r>
      <w:r w:rsidRPr="003A74F7">
        <w:rPr>
          <w:rFonts w:ascii="Arial" w:hAnsi="Arial" w:cs="Arial"/>
        </w:rPr>
        <w:t xml:space="preserve">prowadzenia prac w sposób niezgodny z przepisami i ustaleniami z Zamawiającym, </w:t>
      </w:r>
      <w:r w:rsidR="00BB3854" w:rsidRPr="003A74F7">
        <w:rPr>
          <w:rFonts w:ascii="Arial" w:hAnsi="Arial" w:cs="Arial"/>
        </w:rPr>
        <w:br/>
        <w:t xml:space="preserve"> </w:t>
      </w:r>
      <w:r w:rsidR="00BB3854" w:rsidRPr="003A74F7">
        <w:rPr>
          <w:rFonts w:ascii="Arial" w:hAnsi="Arial" w:cs="Arial"/>
        </w:rPr>
        <w:tab/>
      </w:r>
      <w:r w:rsidRPr="003A74F7">
        <w:rPr>
          <w:rFonts w:ascii="Arial" w:hAnsi="Arial" w:cs="Arial"/>
        </w:rPr>
        <w:t xml:space="preserve">do pełnej wysokości </w:t>
      </w:r>
      <w:r w:rsidRPr="003A74F7">
        <w:rPr>
          <w:rFonts w:ascii="Arial" w:eastAsia="HiddenHorzOCR" w:hAnsi="Arial" w:cs="Arial"/>
        </w:rPr>
        <w:t xml:space="preserve">wyrządzonej </w:t>
      </w:r>
      <w:r w:rsidRPr="003A74F7">
        <w:rPr>
          <w:rFonts w:ascii="Arial" w:hAnsi="Arial" w:cs="Arial"/>
        </w:rPr>
        <w:t>szkody.</w:t>
      </w:r>
    </w:p>
    <w:bookmarkEnd w:id="3"/>
    <w:p w14:paraId="3B73791D" w14:textId="684F9075" w:rsidR="007338C5" w:rsidRPr="003A74F7" w:rsidRDefault="00B3786B" w:rsidP="003A74F7">
      <w:pPr>
        <w:pStyle w:val="Default"/>
        <w:numPr>
          <w:ilvl w:val="0"/>
          <w:numId w:val="17"/>
        </w:numPr>
        <w:tabs>
          <w:tab w:val="clear" w:pos="720"/>
          <w:tab w:val="num" w:pos="360"/>
        </w:tabs>
        <w:spacing w:line="276" w:lineRule="auto"/>
        <w:ind w:left="357" w:right="-710" w:hanging="357"/>
        <w:rPr>
          <w:rFonts w:ascii="Arial" w:hAnsi="Arial" w:cs="Arial"/>
          <w:color w:val="auto"/>
        </w:rPr>
      </w:pPr>
      <w:r w:rsidRPr="003A74F7">
        <w:rPr>
          <w:rFonts w:ascii="Arial" w:hAnsi="Arial" w:cs="Arial"/>
          <w:color w:val="auto"/>
        </w:rPr>
        <w:t xml:space="preserve"> </w:t>
      </w:r>
      <w:r w:rsidRPr="003A74F7">
        <w:rPr>
          <w:rFonts w:ascii="Arial" w:hAnsi="Arial" w:cs="Arial"/>
          <w:color w:val="auto"/>
        </w:rPr>
        <w:tab/>
      </w:r>
      <w:r w:rsidR="00100CFE" w:rsidRPr="003A74F7">
        <w:rPr>
          <w:rFonts w:ascii="Arial" w:hAnsi="Arial" w:cs="Arial"/>
          <w:color w:val="auto"/>
        </w:rPr>
        <w:t xml:space="preserve">Wykonawca zobowiązany jest do posiadania przez </w:t>
      </w:r>
      <w:r w:rsidR="008101A4" w:rsidRPr="003A74F7">
        <w:rPr>
          <w:rFonts w:ascii="Arial" w:hAnsi="Arial" w:cs="Arial"/>
          <w:color w:val="auto"/>
        </w:rPr>
        <w:t xml:space="preserve">cały </w:t>
      </w:r>
      <w:r w:rsidR="00100CFE" w:rsidRPr="003A74F7">
        <w:rPr>
          <w:rFonts w:ascii="Arial" w:hAnsi="Arial" w:cs="Arial"/>
          <w:color w:val="auto"/>
        </w:rPr>
        <w:t xml:space="preserve">okres realizacji niniejszej </w:t>
      </w:r>
      <w:r w:rsidR="00BB3854" w:rsidRPr="003A74F7">
        <w:rPr>
          <w:rFonts w:ascii="Arial" w:hAnsi="Arial" w:cs="Arial"/>
          <w:color w:val="auto"/>
        </w:rPr>
        <w:br/>
        <w:t xml:space="preserve"> </w:t>
      </w:r>
      <w:r w:rsidR="00BB3854" w:rsidRPr="003A74F7">
        <w:rPr>
          <w:rFonts w:ascii="Arial" w:hAnsi="Arial" w:cs="Arial"/>
          <w:color w:val="auto"/>
        </w:rPr>
        <w:tab/>
      </w:r>
      <w:r w:rsidR="00100CFE" w:rsidRPr="003A74F7">
        <w:rPr>
          <w:rFonts w:ascii="Arial" w:hAnsi="Arial" w:cs="Arial"/>
          <w:color w:val="auto"/>
        </w:rPr>
        <w:t>umowy aktualnej polisy</w:t>
      </w:r>
      <w:r w:rsidR="005E3939" w:rsidRPr="003A74F7">
        <w:rPr>
          <w:rFonts w:ascii="Arial" w:hAnsi="Arial" w:cs="Arial"/>
          <w:color w:val="auto"/>
        </w:rPr>
        <w:t xml:space="preserve"> </w:t>
      </w:r>
      <w:r w:rsidR="00100CFE" w:rsidRPr="003A74F7">
        <w:rPr>
          <w:rFonts w:ascii="Arial" w:hAnsi="Arial" w:cs="Arial"/>
          <w:color w:val="auto"/>
        </w:rPr>
        <w:t>ubezpieczeni</w:t>
      </w:r>
      <w:r w:rsidR="007338C5" w:rsidRPr="003A74F7">
        <w:rPr>
          <w:rFonts w:ascii="Arial" w:hAnsi="Arial" w:cs="Arial"/>
          <w:color w:val="auto"/>
        </w:rPr>
        <w:t>owej w zakresie</w:t>
      </w:r>
      <w:r w:rsidR="00100CFE" w:rsidRPr="003A74F7">
        <w:rPr>
          <w:rFonts w:ascii="Arial" w:hAnsi="Arial" w:cs="Arial"/>
          <w:color w:val="auto"/>
        </w:rPr>
        <w:t xml:space="preserve"> odpowiedzialności cywilnej </w:t>
      </w:r>
      <w:r w:rsidR="00BB3854" w:rsidRPr="003A74F7">
        <w:rPr>
          <w:rFonts w:ascii="Arial" w:hAnsi="Arial" w:cs="Arial"/>
          <w:color w:val="auto"/>
        </w:rPr>
        <w:br/>
        <w:t xml:space="preserve"> </w:t>
      </w:r>
      <w:r w:rsidR="00BB3854" w:rsidRPr="003A74F7">
        <w:rPr>
          <w:rFonts w:ascii="Arial" w:hAnsi="Arial" w:cs="Arial"/>
          <w:color w:val="auto"/>
        </w:rPr>
        <w:tab/>
      </w:r>
      <w:r w:rsidR="00100CFE" w:rsidRPr="003A74F7">
        <w:rPr>
          <w:rFonts w:ascii="Arial" w:hAnsi="Arial" w:cs="Arial"/>
          <w:color w:val="auto"/>
        </w:rPr>
        <w:t>z tytułu prowadzonej działalności gospodarczej</w:t>
      </w:r>
      <w:r w:rsidR="008101A4" w:rsidRPr="003A74F7">
        <w:rPr>
          <w:rFonts w:ascii="Arial" w:hAnsi="Arial" w:cs="Arial"/>
          <w:color w:val="auto"/>
        </w:rPr>
        <w:t xml:space="preserve"> </w:t>
      </w:r>
      <w:r w:rsidR="00100CFE" w:rsidRPr="003A74F7">
        <w:rPr>
          <w:rFonts w:ascii="Arial" w:hAnsi="Arial" w:cs="Arial"/>
          <w:color w:val="auto"/>
        </w:rPr>
        <w:t xml:space="preserve">lub innego dokumentu </w:t>
      </w:r>
      <w:r w:rsidR="00BB3854" w:rsidRPr="003A74F7">
        <w:rPr>
          <w:rFonts w:ascii="Arial" w:hAnsi="Arial" w:cs="Arial"/>
          <w:color w:val="auto"/>
        </w:rPr>
        <w:br/>
        <w:t xml:space="preserve"> </w:t>
      </w:r>
      <w:r w:rsidR="00BB3854" w:rsidRPr="003A74F7">
        <w:rPr>
          <w:rFonts w:ascii="Arial" w:hAnsi="Arial" w:cs="Arial"/>
          <w:color w:val="auto"/>
        </w:rPr>
        <w:tab/>
      </w:r>
      <w:r w:rsidR="00100CFE" w:rsidRPr="003A74F7">
        <w:rPr>
          <w:rFonts w:ascii="Arial" w:hAnsi="Arial" w:cs="Arial"/>
          <w:color w:val="auto"/>
        </w:rPr>
        <w:t xml:space="preserve">potwierdzającego zawarcie umowy ubezpieczenia oraz terminowego opłacania </w:t>
      </w:r>
      <w:r w:rsidR="00BB3854" w:rsidRPr="003A74F7">
        <w:rPr>
          <w:rFonts w:ascii="Arial" w:hAnsi="Arial" w:cs="Arial"/>
          <w:color w:val="auto"/>
        </w:rPr>
        <w:br/>
      </w:r>
      <w:r w:rsidR="00BB3854" w:rsidRPr="003A74F7">
        <w:rPr>
          <w:rFonts w:ascii="Arial" w:hAnsi="Arial" w:cs="Arial"/>
          <w:color w:val="auto"/>
        </w:rPr>
        <w:lastRenderedPageBreak/>
        <w:t xml:space="preserve"> </w:t>
      </w:r>
      <w:r w:rsidR="00BB3854" w:rsidRPr="003A74F7">
        <w:rPr>
          <w:rFonts w:ascii="Arial" w:hAnsi="Arial" w:cs="Arial"/>
          <w:color w:val="auto"/>
        </w:rPr>
        <w:tab/>
      </w:r>
      <w:r w:rsidR="00100CFE" w:rsidRPr="003A74F7">
        <w:rPr>
          <w:rFonts w:ascii="Arial" w:hAnsi="Arial" w:cs="Arial"/>
          <w:color w:val="auto"/>
        </w:rPr>
        <w:t>należnych składek ubezpieczeniowych</w:t>
      </w:r>
      <w:r w:rsidR="007338C5" w:rsidRPr="003A74F7">
        <w:rPr>
          <w:rFonts w:ascii="Arial" w:hAnsi="Arial" w:cs="Arial"/>
          <w:color w:val="auto"/>
        </w:rPr>
        <w:t xml:space="preserve">. W przypadku utraty ważności polisy </w:t>
      </w:r>
      <w:r w:rsidR="00BB3854" w:rsidRPr="003A74F7">
        <w:rPr>
          <w:rFonts w:ascii="Arial" w:hAnsi="Arial" w:cs="Arial"/>
          <w:color w:val="auto"/>
        </w:rPr>
        <w:br/>
        <w:t xml:space="preserve"> </w:t>
      </w:r>
      <w:r w:rsidR="00BB3854" w:rsidRPr="003A74F7">
        <w:rPr>
          <w:rFonts w:ascii="Arial" w:hAnsi="Arial" w:cs="Arial"/>
          <w:color w:val="auto"/>
        </w:rPr>
        <w:tab/>
      </w:r>
      <w:r w:rsidR="007338C5" w:rsidRPr="003A74F7">
        <w:rPr>
          <w:rFonts w:ascii="Arial" w:hAnsi="Arial" w:cs="Arial"/>
          <w:color w:val="auto"/>
        </w:rPr>
        <w:t xml:space="preserve">ubezpieczeniowej lub innego dokumentu potwierdzającego zawarcie umowy </w:t>
      </w:r>
      <w:r w:rsidR="00BB3854" w:rsidRPr="003A74F7">
        <w:rPr>
          <w:rFonts w:ascii="Arial" w:hAnsi="Arial" w:cs="Arial"/>
          <w:color w:val="auto"/>
        </w:rPr>
        <w:br/>
        <w:t xml:space="preserve"> </w:t>
      </w:r>
      <w:r w:rsidR="00BB3854" w:rsidRPr="003A74F7">
        <w:rPr>
          <w:rFonts w:ascii="Arial" w:hAnsi="Arial" w:cs="Arial"/>
          <w:color w:val="auto"/>
        </w:rPr>
        <w:tab/>
      </w:r>
      <w:r w:rsidR="007338C5" w:rsidRPr="003A74F7">
        <w:rPr>
          <w:rFonts w:ascii="Arial" w:hAnsi="Arial" w:cs="Arial"/>
          <w:color w:val="auto"/>
        </w:rPr>
        <w:t xml:space="preserve">w trakcie realizacji przedmiotu umowy Wykonawca zobowiązany jest przedłużyć </w:t>
      </w:r>
      <w:r w:rsidR="00BB3854" w:rsidRPr="003A74F7">
        <w:rPr>
          <w:rFonts w:ascii="Arial" w:hAnsi="Arial" w:cs="Arial"/>
          <w:color w:val="auto"/>
        </w:rPr>
        <w:br/>
        <w:t xml:space="preserve"> </w:t>
      </w:r>
      <w:r w:rsidR="00BB3854" w:rsidRPr="003A74F7">
        <w:rPr>
          <w:rFonts w:ascii="Arial" w:hAnsi="Arial" w:cs="Arial"/>
          <w:color w:val="auto"/>
        </w:rPr>
        <w:tab/>
      </w:r>
      <w:r w:rsidR="007338C5" w:rsidRPr="003A74F7">
        <w:rPr>
          <w:rFonts w:ascii="Arial" w:hAnsi="Arial" w:cs="Arial"/>
          <w:color w:val="auto"/>
        </w:rPr>
        <w:t xml:space="preserve">ważność polisy stosownym aneksem lub przedstawić nową polisę, na warunkach </w:t>
      </w:r>
      <w:r w:rsidR="00BB3854" w:rsidRPr="003A74F7">
        <w:rPr>
          <w:rFonts w:ascii="Arial" w:hAnsi="Arial" w:cs="Arial"/>
          <w:color w:val="auto"/>
        </w:rPr>
        <w:br/>
        <w:t xml:space="preserve"> </w:t>
      </w:r>
      <w:r w:rsidR="00BB3854" w:rsidRPr="003A74F7">
        <w:rPr>
          <w:rFonts w:ascii="Arial" w:hAnsi="Arial" w:cs="Arial"/>
          <w:color w:val="auto"/>
        </w:rPr>
        <w:tab/>
      </w:r>
      <w:r w:rsidR="007338C5" w:rsidRPr="003A74F7">
        <w:rPr>
          <w:rFonts w:ascii="Arial" w:hAnsi="Arial" w:cs="Arial"/>
          <w:color w:val="auto"/>
        </w:rPr>
        <w:t xml:space="preserve">nie gorszych niż określone w niniejszym paragrafie, pod warunkiem zachowania </w:t>
      </w:r>
      <w:r w:rsidR="00BB3854" w:rsidRPr="003A74F7">
        <w:rPr>
          <w:rFonts w:ascii="Arial" w:hAnsi="Arial" w:cs="Arial"/>
          <w:color w:val="auto"/>
        </w:rPr>
        <w:br/>
        <w:t xml:space="preserve"> </w:t>
      </w:r>
      <w:r w:rsidR="00BB3854" w:rsidRPr="003A74F7">
        <w:rPr>
          <w:rFonts w:ascii="Arial" w:hAnsi="Arial" w:cs="Arial"/>
          <w:color w:val="auto"/>
        </w:rPr>
        <w:tab/>
      </w:r>
      <w:r w:rsidR="007338C5" w:rsidRPr="003A74F7">
        <w:rPr>
          <w:rFonts w:ascii="Arial" w:hAnsi="Arial" w:cs="Arial"/>
          <w:color w:val="auto"/>
        </w:rPr>
        <w:t xml:space="preserve">ciągłości okresu ubezpieczenia. </w:t>
      </w:r>
    </w:p>
    <w:p w14:paraId="3A39F1F4" w14:textId="2BFC6C73" w:rsidR="00297662" w:rsidRPr="003A74F7" w:rsidRDefault="009A376B" w:rsidP="003A74F7">
      <w:pPr>
        <w:pStyle w:val="Default"/>
        <w:numPr>
          <w:ilvl w:val="0"/>
          <w:numId w:val="17"/>
        </w:numPr>
        <w:tabs>
          <w:tab w:val="clear" w:pos="720"/>
          <w:tab w:val="num" w:pos="360"/>
        </w:tabs>
        <w:spacing w:line="276" w:lineRule="auto"/>
        <w:ind w:left="357" w:right="-710" w:hanging="357"/>
        <w:rPr>
          <w:rFonts w:ascii="Arial" w:hAnsi="Arial" w:cs="Arial"/>
          <w:color w:val="auto"/>
        </w:rPr>
      </w:pPr>
      <w:r w:rsidRPr="003A74F7">
        <w:rPr>
          <w:rFonts w:ascii="Arial" w:hAnsi="Arial" w:cs="Arial"/>
          <w:color w:val="auto"/>
        </w:rPr>
        <w:t xml:space="preserve"> </w:t>
      </w:r>
      <w:r w:rsidRPr="003A74F7">
        <w:rPr>
          <w:rFonts w:ascii="Arial" w:hAnsi="Arial" w:cs="Arial"/>
          <w:color w:val="auto"/>
        </w:rPr>
        <w:tab/>
      </w:r>
      <w:r w:rsidR="007338C5" w:rsidRPr="003A74F7">
        <w:rPr>
          <w:rFonts w:ascii="Arial" w:hAnsi="Arial" w:cs="Arial"/>
          <w:color w:val="auto"/>
        </w:rPr>
        <w:t>Dokumenty</w:t>
      </w:r>
      <w:r w:rsidRPr="003A74F7">
        <w:rPr>
          <w:rFonts w:ascii="Arial" w:hAnsi="Arial" w:cs="Arial"/>
          <w:color w:val="auto"/>
        </w:rPr>
        <w:t xml:space="preserve">, o których mowa w ust. </w:t>
      </w:r>
      <w:r w:rsidR="00B3786B" w:rsidRPr="003A74F7">
        <w:rPr>
          <w:rFonts w:ascii="Arial" w:hAnsi="Arial" w:cs="Arial"/>
          <w:color w:val="auto"/>
        </w:rPr>
        <w:t>5</w:t>
      </w:r>
      <w:r w:rsidRPr="003A74F7">
        <w:rPr>
          <w:rFonts w:ascii="Arial" w:hAnsi="Arial" w:cs="Arial"/>
          <w:color w:val="auto"/>
        </w:rPr>
        <w:t>,</w:t>
      </w:r>
      <w:r w:rsidR="007338C5" w:rsidRPr="003A74F7">
        <w:rPr>
          <w:rFonts w:ascii="Arial" w:hAnsi="Arial" w:cs="Arial"/>
          <w:color w:val="auto"/>
        </w:rPr>
        <w:t xml:space="preserve"> Wykonawca </w:t>
      </w:r>
      <w:r w:rsidR="00DC7F67" w:rsidRPr="003A74F7">
        <w:rPr>
          <w:rFonts w:ascii="Arial" w:hAnsi="Arial" w:cs="Arial"/>
          <w:color w:val="auto"/>
        </w:rPr>
        <w:t xml:space="preserve">zobowiązany jest </w:t>
      </w:r>
      <w:r w:rsidR="007338C5" w:rsidRPr="003A74F7">
        <w:rPr>
          <w:rFonts w:ascii="Arial" w:hAnsi="Arial" w:cs="Arial"/>
          <w:color w:val="auto"/>
        </w:rPr>
        <w:t>przedstawi</w:t>
      </w:r>
      <w:r w:rsidR="00DC7F67" w:rsidRPr="003A74F7">
        <w:rPr>
          <w:rFonts w:ascii="Arial" w:hAnsi="Arial" w:cs="Arial"/>
          <w:color w:val="auto"/>
        </w:rPr>
        <w:t>ć</w:t>
      </w:r>
      <w:r w:rsidR="007338C5" w:rsidRPr="003A74F7">
        <w:rPr>
          <w:rFonts w:ascii="Arial" w:hAnsi="Arial" w:cs="Arial"/>
          <w:color w:val="auto"/>
        </w:rPr>
        <w:t xml:space="preserve"> </w:t>
      </w:r>
      <w:r w:rsidR="00F17329" w:rsidRPr="003A74F7">
        <w:rPr>
          <w:rFonts w:ascii="Arial" w:hAnsi="Arial" w:cs="Arial"/>
          <w:color w:val="auto"/>
        </w:rPr>
        <w:br/>
        <w:t xml:space="preserve"> </w:t>
      </w:r>
      <w:r w:rsidR="00F17329" w:rsidRPr="003A74F7">
        <w:rPr>
          <w:rFonts w:ascii="Arial" w:hAnsi="Arial" w:cs="Arial"/>
          <w:color w:val="auto"/>
        </w:rPr>
        <w:tab/>
      </w:r>
      <w:r w:rsidR="007338C5" w:rsidRPr="003A74F7">
        <w:rPr>
          <w:rFonts w:ascii="Arial" w:hAnsi="Arial" w:cs="Arial"/>
          <w:color w:val="auto"/>
        </w:rPr>
        <w:t>Zamawiającemu do wglądu</w:t>
      </w:r>
      <w:r w:rsidRPr="003A74F7">
        <w:rPr>
          <w:rFonts w:ascii="Arial" w:hAnsi="Arial" w:cs="Arial"/>
          <w:color w:val="auto"/>
        </w:rPr>
        <w:t xml:space="preserve"> </w:t>
      </w:r>
      <w:r w:rsidR="007338C5" w:rsidRPr="003A74F7">
        <w:rPr>
          <w:rFonts w:ascii="Arial" w:hAnsi="Arial" w:cs="Arial"/>
          <w:color w:val="auto"/>
        </w:rPr>
        <w:t>na</w:t>
      </w:r>
      <w:r w:rsidR="006E254F" w:rsidRPr="003A74F7">
        <w:rPr>
          <w:rFonts w:ascii="Arial" w:hAnsi="Arial" w:cs="Arial"/>
          <w:color w:val="auto"/>
        </w:rPr>
        <w:t xml:space="preserve"> każde </w:t>
      </w:r>
      <w:r w:rsidR="007338C5" w:rsidRPr="003A74F7">
        <w:rPr>
          <w:rFonts w:ascii="Arial" w:hAnsi="Arial" w:cs="Arial"/>
          <w:color w:val="auto"/>
        </w:rPr>
        <w:t xml:space="preserve">jego </w:t>
      </w:r>
      <w:r w:rsidR="006E254F" w:rsidRPr="003A74F7">
        <w:rPr>
          <w:rFonts w:ascii="Arial" w:hAnsi="Arial" w:cs="Arial"/>
          <w:color w:val="auto"/>
        </w:rPr>
        <w:t>żądanie</w:t>
      </w:r>
      <w:r w:rsidR="007338C5" w:rsidRPr="003A74F7">
        <w:rPr>
          <w:rFonts w:ascii="Arial" w:hAnsi="Arial" w:cs="Arial"/>
          <w:color w:val="auto"/>
        </w:rPr>
        <w:t xml:space="preserve">, </w:t>
      </w:r>
      <w:r w:rsidR="006E254F" w:rsidRPr="003A74F7">
        <w:rPr>
          <w:rFonts w:ascii="Arial" w:hAnsi="Arial" w:cs="Arial"/>
          <w:color w:val="auto"/>
        </w:rPr>
        <w:t xml:space="preserve">w wyznaczonym przez </w:t>
      </w:r>
      <w:r w:rsidR="00F17329" w:rsidRPr="003A74F7">
        <w:rPr>
          <w:rFonts w:ascii="Arial" w:hAnsi="Arial" w:cs="Arial"/>
          <w:color w:val="auto"/>
        </w:rPr>
        <w:br/>
        <w:t xml:space="preserve"> </w:t>
      </w:r>
      <w:r w:rsidR="00F17329" w:rsidRPr="003A74F7">
        <w:rPr>
          <w:rFonts w:ascii="Arial" w:hAnsi="Arial" w:cs="Arial"/>
          <w:color w:val="auto"/>
        </w:rPr>
        <w:tab/>
      </w:r>
      <w:r w:rsidR="007338C5" w:rsidRPr="003A74F7">
        <w:rPr>
          <w:rFonts w:ascii="Arial" w:hAnsi="Arial" w:cs="Arial"/>
          <w:color w:val="auto"/>
        </w:rPr>
        <w:t xml:space="preserve">Zamawiającego </w:t>
      </w:r>
      <w:r w:rsidR="006E254F" w:rsidRPr="003A74F7">
        <w:rPr>
          <w:rFonts w:ascii="Arial" w:hAnsi="Arial" w:cs="Arial"/>
          <w:color w:val="auto"/>
        </w:rPr>
        <w:t>terminie.</w:t>
      </w:r>
    </w:p>
    <w:p w14:paraId="28FC1882" w14:textId="087C1B40" w:rsidR="00F83728" w:rsidRPr="003A74F7" w:rsidRDefault="00100CFE" w:rsidP="003A74F7">
      <w:pPr>
        <w:pStyle w:val="Default"/>
        <w:numPr>
          <w:ilvl w:val="0"/>
          <w:numId w:val="17"/>
        </w:numPr>
        <w:tabs>
          <w:tab w:val="clear" w:pos="720"/>
          <w:tab w:val="num" w:pos="360"/>
        </w:tabs>
        <w:spacing w:line="276" w:lineRule="auto"/>
        <w:ind w:left="357" w:right="-710" w:hanging="357"/>
        <w:rPr>
          <w:rFonts w:ascii="Arial" w:hAnsi="Arial" w:cs="Arial"/>
          <w:b/>
        </w:rPr>
      </w:pPr>
      <w:r w:rsidRPr="003A74F7">
        <w:rPr>
          <w:rFonts w:ascii="Arial" w:hAnsi="Arial" w:cs="Arial"/>
          <w:color w:val="auto"/>
        </w:rPr>
        <w:t xml:space="preserve"> </w:t>
      </w:r>
      <w:r w:rsidRPr="003A74F7">
        <w:rPr>
          <w:rFonts w:ascii="Arial" w:hAnsi="Arial" w:cs="Arial"/>
          <w:color w:val="auto"/>
        </w:rPr>
        <w:tab/>
        <w:t xml:space="preserve">W przypadku </w:t>
      </w:r>
      <w:r w:rsidR="00361F9E" w:rsidRPr="003A74F7">
        <w:rPr>
          <w:rFonts w:ascii="Arial" w:hAnsi="Arial" w:cs="Arial"/>
          <w:color w:val="auto"/>
        </w:rPr>
        <w:t xml:space="preserve">gdy </w:t>
      </w:r>
      <w:r w:rsidRPr="003A74F7">
        <w:rPr>
          <w:rFonts w:ascii="Arial" w:hAnsi="Arial" w:cs="Arial"/>
          <w:color w:val="auto"/>
        </w:rPr>
        <w:t>Wykonawc</w:t>
      </w:r>
      <w:r w:rsidR="00361F9E" w:rsidRPr="003A74F7">
        <w:rPr>
          <w:rFonts w:ascii="Arial" w:hAnsi="Arial" w:cs="Arial"/>
          <w:color w:val="auto"/>
        </w:rPr>
        <w:t>a nie przedstawi</w:t>
      </w:r>
      <w:r w:rsidRPr="003A74F7">
        <w:rPr>
          <w:rFonts w:ascii="Arial" w:hAnsi="Arial" w:cs="Arial"/>
          <w:color w:val="auto"/>
        </w:rPr>
        <w:t xml:space="preserve"> aneksu lub </w:t>
      </w:r>
      <w:r w:rsidR="00361F9E" w:rsidRPr="003A74F7">
        <w:rPr>
          <w:rFonts w:ascii="Arial" w:hAnsi="Arial" w:cs="Arial"/>
          <w:color w:val="auto"/>
        </w:rPr>
        <w:t xml:space="preserve">nowej </w:t>
      </w:r>
      <w:r w:rsidRPr="003A74F7">
        <w:rPr>
          <w:rFonts w:ascii="Arial" w:hAnsi="Arial" w:cs="Arial"/>
          <w:color w:val="auto"/>
        </w:rPr>
        <w:t>polisy lub</w:t>
      </w:r>
      <w:r w:rsidR="00F17329" w:rsidRPr="003A74F7">
        <w:rPr>
          <w:rFonts w:ascii="Arial" w:hAnsi="Arial" w:cs="Arial"/>
          <w:color w:val="auto"/>
        </w:rPr>
        <w:t xml:space="preserve"> </w:t>
      </w:r>
      <w:r w:rsidR="00F17329" w:rsidRPr="003A74F7">
        <w:rPr>
          <w:rFonts w:ascii="Arial" w:hAnsi="Arial" w:cs="Arial"/>
          <w:color w:val="auto"/>
        </w:rPr>
        <w:br/>
        <w:t xml:space="preserve"> </w:t>
      </w:r>
      <w:r w:rsidR="00F17329" w:rsidRPr="003A74F7">
        <w:rPr>
          <w:rFonts w:ascii="Arial" w:hAnsi="Arial" w:cs="Arial"/>
          <w:color w:val="auto"/>
        </w:rPr>
        <w:tab/>
      </w:r>
      <w:r w:rsidRPr="003A74F7">
        <w:rPr>
          <w:rFonts w:ascii="Arial" w:hAnsi="Arial" w:cs="Arial"/>
          <w:color w:val="auto"/>
        </w:rPr>
        <w:t>przedstawi aneks lub</w:t>
      </w:r>
      <w:r w:rsidR="00F82D5C" w:rsidRPr="003A74F7">
        <w:rPr>
          <w:rFonts w:ascii="Arial" w:hAnsi="Arial" w:cs="Arial"/>
          <w:color w:val="auto"/>
        </w:rPr>
        <w:t xml:space="preserve"> </w:t>
      </w:r>
      <w:r w:rsidRPr="003A74F7">
        <w:rPr>
          <w:rFonts w:ascii="Arial" w:hAnsi="Arial" w:cs="Arial"/>
          <w:color w:val="auto"/>
        </w:rPr>
        <w:t>polis</w:t>
      </w:r>
      <w:r w:rsidR="00361F9E" w:rsidRPr="003A74F7">
        <w:rPr>
          <w:rFonts w:ascii="Arial" w:hAnsi="Arial" w:cs="Arial"/>
          <w:color w:val="auto"/>
        </w:rPr>
        <w:t>ę,</w:t>
      </w:r>
      <w:r w:rsidR="005E3939" w:rsidRPr="003A74F7">
        <w:rPr>
          <w:rFonts w:ascii="Arial" w:hAnsi="Arial" w:cs="Arial"/>
          <w:color w:val="auto"/>
        </w:rPr>
        <w:t xml:space="preserve"> </w:t>
      </w:r>
      <w:r w:rsidR="00361F9E" w:rsidRPr="003A74F7">
        <w:rPr>
          <w:rFonts w:ascii="Arial" w:hAnsi="Arial" w:cs="Arial"/>
          <w:color w:val="auto"/>
        </w:rPr>
        <w:t>która nie</w:t>
      </w:r>
      <w:r w:rsidRPr="003A74F7">
        <w:rPr>
          <w:rFonts w:ascii="Arial" w:hAnsi="Arial" w:cs="Arial"/>
          <w:color w:val="auto"/>
        </w:rPr>
        <w:t xml:space="preserve"> </w:t>
      </w:r>
      <w:r w:rsidR="00361F9E" w:rsidRPr="003A74F7">
        <w:rPr>
          <w:rFonts w:ascii="Arial" w:hAnsi="Arial" w:cs="Arial"/>
          <w:color w:val="auto"/>
        </w:rPr>
        <w:t xml:space="preserve">obejmuje </w:t>
      </w:r>
      <w:r w:rsidRPr="003A74F7">
        <w:rPr>
          <w:rFonts w:ascii="Arial" w:hAnsi="Arial" w:cs="Arial"/>
          <w:color w:val="auto"/>
        </w:rPr>
        <w:t>ciągłości okresu ubezpieczenia</w:t>
      </w:r>
      <w:r w:rsidR="00361F9E" w:rsidRPr="003A74F7">
        <w:rPr>
          <w:rFonts w:ascii="Arial" w:hAnsi="Arial" w:cs="Arial"/>
          <w:color w:val="auto"/>
        </w:rPr>
        <w:t xml:space="preserve">, </w:t>
      </w:r>
      <w:r w:rsidR="00F17329" w:rsidRPr="003A74F7">
        <w:rPr>
          <w:rFonts w:ascii="Arial" w:hAnsi="Arial" w:cs="Arial"/>
          <w:color w:val="auto"/>
        </w:rPr>
        <w:br/>
        <w:t xml:space="preserve"> </w:t>
      </w:r>
      <w:r w:rsidR="00F17329" w:rsidRPr="003A74F7">
        <w:rPr>
          <w:rFonts w:ascii="Arial" w:hAnsi="Arial" w:cs="Arial"/>
          <w:color w:val="auto"/>
        </w:rPr>
        <w:tab/>
      </w:r>
      <w:r w:rsidR="00361F9E" w:rsidRPr="003A74F7">
        <w:rPr>
          <w:rFonts w:ascii="Arial" w:hAnsi="Arial" w:cs="Arial"/>
          <w:color w:val="auto"/>
        </w:rPr>
        <w:t>a także w sytuacji gdy Wykonawca nie opłaci</w:t>
      </w:r>
      <w:r w:rsidRPr="003A74F7">
        <w:rPr>
          <w:rFonts w:ascii="Arial" w:hAnsi="Arial" w:cs="Arial"/>
          <w:color w:val="auto"/>
        </w:rPr>
        <w:t xml:space="preserve"> </w:t>
      </w:r>
      <w:r w:rsidR="00361F9E" w:rsidRPr="003A74F7">
        <w:rPr>
          <w:rFonts w:ascii="Arial" w:hAnsi="Arial" w:cs="Arial"/>
          <w:color w:val="auto"/>
        </w:rPr>
        <w:t xml:space="preserve">poszczególnych </w:t>
      </w:r>
      <w:r w:rsidRPr="003A74F7">
        <w:rPr>
          <w:rFonts w:ascii="Arial" w:hAnsi="Arial" w:cs="Arial"/>
          <w:color w:val="auto"/>
        </w:rPr>
        <w:t xml:space="preserve">rat składki </w:t>
      </w:r>
      <w:r w:rsidR="00F17329" w:rsidRPr="003A74F7">
        <w:rPr>
          <w:rFonts w:ascii="Arial" w:hAnsi="Arial" w:cs="Arial"/>
          <w:color w:val="auto"/>
        </w:rPr>
        <w:br/>
        <w:t xml:space="preserve"> </w:t>
      </w:r>
      <w:r w:rsidR="00F17329" w:rsidRPr="003A74F7">
        <w:rPr>
          <w:rFonts w:ascii="Arial" w:hAnsi="Arial" w:cs="Arial"/>
          <w:color w:val="auto"/>
        </w:rPr>
        <w:tab/>
      </w:r>
      <w:r w:rsidRPr="003A74F7">
        <w:rPr>
          <w:rFonts w:ascii="Arial" w:hAnsi="Arial" w:cs="Arial"/>
          <w:color w:val="auto"/>
        </w:rPr>
        <w:t>w terminach</w:t>
      </w:r>
      <w:r w:rsidR="00361F9E" w:rsidRPr="003A74F7">
        <w:rPr>
          <w:rFonts w:ascii="Arial" w:hAnsi="Arial" w:cs="Arial"/>
          <w:color w:val="auto"/>
        </w:rPr>
        <w:t xml:space="preserve"> lub przedstawi nową polisę na warunkach gorszych niż określone </w:t>
      </w:r>
      <w:r w:rsidR="00F17329" w:rsidRPr="003A74F7">
        <w:rPr>
          <w:rFonts w:ascii="Arial" w:hAnsi="Arial" w:cs="Arial"/>
          <w:color w:val="auto"/>
        </w:rPr>
        <w:br/>
        <w:t xml:space="preserve"> </w:t>
      </w:r>
      <w:r w:rsidR="00F17329" w:rsidRPr="003A74F7">
        <w:rPr>
          <w:rFonts w:ascii="Arial" w:hAnsi="Arial" w:cs="Arial"/>
          <w:color w:val="auto"/>
        </w:rPr>
        <w:tab/>
      </w:r>
      <w:r w:rsidR="00361F9E" w:rsidRPr="003A74F7">
        <w:rPr>
          <w:rFonts w:ascii="Arial" w:hAnsi="Arial" w:cs="Arial"/>
          <w:color w:val="auto"/>
        </w:rPr>
        <w:t>w niniejszym paragrafie</w:t>
      </w:r>
      <w:r w:rsidRPr="003A74F7">
        <w:rPr>
          <w:rFonts w:ascii="Arial" w:hAnsi="Arial" w:cs="Arial"/>
          <w:color w:val="auto"/>
        </w:rPr>
        <w:t xml:space="preserve">, Zamawiający zastrzega sobie prawo odstąpienia od </w:t>
      </w:r>
      <w:r w:rsidR="00F17329" w:rsidRPr="003A74F7">
        <w:rPr>
          <w:rFonts w:ascii="Arial" w:hAnsi="Arial" w:cs="Arial"/>
          <w:color w:val="auto"/>
        </w:rPr>
        <w:br/>
        <w:t xml:space="preserve"> </w:t>
      </w:r>
      <w:r w:rsidR="00F17329" w:rsidRPr="003A74F7">
        <w:rPr>
          <w:rFonts w:ascii="Arial" w:hAnsi="Arial" w:cs="Arial"/>
          <w:color w:val="auto"/>
        </w:rPr>
        <w:tab/>
      </w:r>
      <w:r w:rsidRPr="003A74F7">
        <w:rPr>
          <w:rFonts w:ascii="Arial" w:hAnsi="Arial" w:cs="Arial"/>
          <w:color w:val="auto"/>
        </w:rPr>
        <w:t>umowy z przyczyn leżących po stronie Wykonawcy w terminie</w:t>
      </w:r>
      <w:r w:rsidR="00F17329" w:rsidRPr="003A74F7">
        <w:rPr>
          <w:rFonts w:ascii="Arial" w:hAnsi="Arial" w:cs="Arial"/>
          <w:color w:val="auto"/>
        </w:rPr>
        <w:t xml:space="preserve"> </w:t>
      </w:r>
      <w:r w:rsidRPr="003A74F7">
        <w:rPr>
          <w:rFonts w:ascii="Arial" w:hAnsi="Arial" w:cs="Arial"/>
          <w:color w:val="auto"/>
        </w:rPr>
        <w:t xml:space="preserve">30 dni od dnia </w:t>
      </w:r>
      <w:r w:rsidR="00F17329" w:rsidRPr="003A74F7">
        <w:rPr>
          <w:rFonts w:ascii="Arial" w:hAnsi="Arial" w:cs="Arial"/>
          <w:color w:val="auto"/>
        </w:rPr>
        <w:br/>
        <w:t xml:space="preserve"> </w:t>
      </w:r>
      <w:r w:rsidR="00F17329" w:rsidRPr="003A74F7">
        <w:rPr>
          <w:rFonts w:ascii="Arial" w:hAnsi="Arial" w:cs="Arial"/>
          <w:color w:val="auto"/>
        </w:rPr>
        <w:tab/>
      </w:r>
      <w:r w:rsidRPr="003A74F7">
        <w:rPr>
          <w:rFonts w:ascii="Arial" w:hAnsi="Arial" w:cs="Arial"/>
          <w:color w:val="auto"/>
        </w:rPr>
        <w:t xml:space="preserve">zaistnienia okoliczności stanowiących podstawę do odstąpienia oraz </w:t>
      </w:r>
      <w:r w:rsidR="00361F9E" w:rsidRPr="003A74F7">
        <w:rPr>
          <w:rFonts w:ascii="Arial" w:hAnsi="Arial" w:cs="Arial"/>
          <w:color w:val="auto"/>
        </w:rPr>
        <w:t xml:space="preserve">prawo </w:t>
      </w:r>
      <w:r w:rsidR="00F17329" w:rsidRPr="003A74F7">
        <w:rPr>
          <w:rFonts w:ascii="Arial" w:hAnsi="Arial" w:cs="Arial"/>
          <w:color w:val="auto"/>
        </w:rPr>
        <w:br/>
        <w:t xml:space="preserve"> </w:t>
      </w:r>
      <w:r w:rsidR="00F17329" w:rsidRPr="003A74F7">
        <w:rPr>
          <w:rFonts w:ascii="Arial" w:hAnsi="Arial" w:cs="Arial"/>
          <w:color w:val="auto"/>
        </w:rPr>
        <w:tab/>
      </w:r>
      <w:r w:rsidR="00361F9E" w:rsidRPr="003A74F7">
        <w:rPr>
          <w:rFonts w:ascii="Arial" w:hAnsi="Arial" w:cs="Arial"/>
          <w:color w:val="auto"/>
        </w:rPr>
        <w:t xml:space="preserve">do </w:t>
      </w:r>
      <w:r w:rsidRPr="003A74F7">
        <w:rPr>
          <w:rFonts w:ascii="Arial" w:hAnsi="Arial" w:cs="Arial"/>
          <w:color w:val="auto"/>
        </w:rPr>
        <w:t>naliczenia Wykonawcy kary umownej.</w:t>
      </w:r>
    </w:p>
    <w:p w14:paraId="765B6665" w14:textId="2F7C63A1" w:rsidR="00100CFE" w:rsidRPr="003A74F7" w:rsidRDefault="00100CFE"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rPr>
        <w:t xml:space="preserve"> </w:t>
      </w:r>
      <w:r w:rsidRPr="003A74F7">
        <w:rPr>
          <w:rFonts w:ascii="Arial" w:hAnsi="Arial" w:cs="Arial"/>
        </w:rPr>
        <w:tab/>
        <w:t xml:space="preserve">W przypadku niedopełnienia przez Wykonawcę obowiązku ubezpieczenia </w:t>
      </w:r>
      <w:r w:rsidR="00F070C9" w:rsidRPr="003A74F7">
        <w:rPr>
          <w:rFonts w:ascii="Arial" w:hAnsi="Arial" w:cs="Arial"/>
        </w:rPr>
        <w:br/>
        <w:t xml:space="preserve"> </w:t>
      </w:r>
      <w:r w:rsidR="00F070C9" w:rsidRPr="003A74F7">
        <w:rPr>
          <w:rFonts w:ascii="Arial" w:hAnsi="Arial" w:cs="Arial"/>
        </w:rPr>
        <w:tab/>
      </w:r>
      <w:r w:rsidRPr="003A74F7">
        <w:rPr>
          <w:rFonts w:ascii="Arial" w:hAnsi="Arial" w:cs="Arial"/>
        </w:rPr>
        <w:t>określonego w niniejszej</w:t>
      </w:r>
      <w:r w:rsidR="00F070C9" w:rsidRPr="003A74F7">
        <w:rPr>
          <w:rFonts w:ascii="Arial" w:hAnsi="Arial" w:cs="Arial"/>
        </w:rPr>
        <w:t xml:space="preserve"> </w:t>
      </w:r>
      <w:r w:rsidRPr="003A74F7">
        <w:rPr>
          <w:rFonts w:ascii="Arial" w:hAnsi="Arial" w:cs="Arial"/>
        </w:rPr>
        <w:t xml:space="preserve">Umowie, Zamawiający może również bez wyznaczania </w:t>
      </w:r>
      <w:r w:rsidR="00F17329" w:rsidRPr="003A74F7">
        <w:rPr>
          <w:rFonts w:ascii="Arial" w:hAnsi="Arial" w:cs="Arial"/>
        </w:rPr>
        <w:br/>
        <w:t xml:space="preserve"> </w:t>
      </w:r>
      <w:r w:rsidR="00F17329" w:rsidRPr="003A74F7">
        <w:rPr>
          <w:rFonts w:ascii="Arial" w:hAnsi="Arial" w:cs="Arial"/>
        </w:rPr>
        <w:tab/>
      </w:r>
      <w:r w:rsidRPr="003A74F7">
        <w:rPr>
          <w:rFonts w:ascii="Arial" w:hAnsi="Arial" w:cs="Arial"/>
        </w:rPr>
        <w:t>dodatkowego terminu, zawrzeć umowę</w:t>
      </w:r>
      <w:r w:rsidR="00F070C9" w:rsidRPr="003A74F7">
        <w:rPr>
          <w:rFonts w:ascii="Arial" w:hAnsi="Arial" w:cs="Arial"/>
        </w:rPr>
        <w:t xml:space="preserve"> </w:t>
      </w:r>
      <w:r w:rsidRPr="003A74F7">
        <w:rPr>
          <w:rFonts w:ascii="Arial" w:hAnsi="Arial" w:cs="Arial"/>
        </w:rPr>
        <w:t xml:space="preserve">ubezpieczenia w zakresie określonym </w:t>
      </w:r>
      <w:r w:rsidR="00F17329" w:rsidRPr="003A74F7">
        <w:rPr>
          <w:rFonts w:ascii="Arial" w:hAnsi="Arial" w:cs="Arial"/>
        </w:rPr>
        <w:br/>
        <w:t xml:space="preserve"> </w:t>
      </w:r>
      <w:r w:rsidR="00F17329" w:rsidRPr="003A74F7">
        <w:rPr>
          <w:rFonts w:ascii="Arial" w:hAnsi="Arial" w:cs="Arial"/>
        </w:rPr>
        <w:tab/>
      </w:r>
      <w:r w:rsidRPr="003A74F7">
        <w:rPr>
          <w:rFonts w:ascii="Arial" w:hAnsi="Arial" w:cs="Arial"/>
        </w:rPr>
        <w:t>powyżej, a koszty ubezpieczenia potrącić z wynagrodzenia</w:t>
      </w:r>
      <w:r w:rsidR="00F070C9" w:rsidRPr="003A74F7">
        <w:rPr>
          <w:rFonts w:ascii="Arial" w:hAnsi="Arial" w:cs="Arial"/>
        </w:rPr>
        <w:t xml:space="preserve"> </w:t>
      </w:r>
      <w:r w:rsidRPr="003A74F7">
        <w:rPr>
          <w:rFonts w:ascii="Arial" w:hAnsi="Arial" w:cs="Arial"/>
        </w:rPr>
        <w:t>Wykonawcy.</w:t>
      </w:r>
    </w:p>
    <w:p w14:paraId="62C4BBB1" w14:textId="69BF168E" w:rsidR="00F82D5C" w:rsidRPr="003A74F7" w:rsidRDefault="00F82D5C"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rPr>
        <w:t xml:space="preserve"> </w:t>
      </w:r>
      <w:r w:rsidRPr="003A74F7">
        <w:rPr>
          <w:rFonts w:ascii="Arial" w:hAnsi="Arial" w:cs="Arial"/>
        </w:rPr>
        <w:tab/>
      </w:r>
      <w:r w:rsidR="000277D3" w:rsidRPr="003A74F7">
        <w:rPr>
          <w:rFonts w:ascii="Arial" w:hAnsi="Arial" w:cs="Arial"/>
        </w:rPr>
        <w:t xml:space="preserve">Żadna ze Stron Umowy nie będzie odpowiedzialna za niewykonanie lub nienależyte </w:t>
      </w:r>
      <w:r w:rsidR="00F17329" w:rsidRPr="003A74F7">
        <w:rPr>
          <w:rFonts w:ascii="Arial" w:hAnsi="Arial" w:cs="Arial"/>
        </w:rPr>
        <w:br/>
        <w:t xml:space="preserve"> </w:t>
      </w:r>
      <w:r w:rsidR="00F17329" w:rsidRPr="003A74F7">
        <w:rPr>
          <w:rFonts w:ascii="Arial" w:hAnsi="Arial" w:cs="Arial"/>
        </w:rPr>
        <w:tab/>
      </w:r>
      <w:r w:rsidR="000277D3" w:rsidRPr="003A74F7">
        <w:rPr>
          <w:rFonts w:ascii="Arial" w:hAnsi="Arial" w:cs="Arial"/>
        </w:rPr>
        <w:t xml:space="preserve">wykonanie zobowiązań wynikających z Umowy spowodowane przez okoliczności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 xml:space="preserve">traktowane jako </w:t>
      </w:r>
      <w:r w:rsidR="004F380E" w:rsidRPr="003A74F7">
        <w:rPr>
          <w:rFonts w:ascii="Arial" w:hAnsi="Arial" w:cs="Arial"/>
        </w:rPr>
        <w:t>s</w:t>
      </w:r>
      <w:r w:rsidR="000277D3" w:rsidRPr="003A74F7">
        <w:rPr>
          <w:rFonts w:ascii="Arial" w:hAnsi="Arial" w:cs="Arial"/>
        </w:rPr>
        <w:t xml:space="preserve">iła </w:t>
      </w:r>
      <w:r w:rsidR="004F380E" w:rsidRPr="003A74F7">
        <w:rPr>
          <w:rFonts w:ascii="Arial" w:hAnsi="Arial" w:cs="Arial"/>
        </w:rPr>
        <w:t>w</w:t>
      </w:r>
      <w:r w:rsidR="000277D3" w:rsidRPr="003A74F7">
        <w:rPr>
          <w:rFonts w:ascii="Arial" w:hAnsi="Arial" w:cs="Arial"/>
        </w:rPr>
        <w:t xml:space="preserve">yższa. Przez </w:t>
      </w:r>
      <w:r w:rsidR="004F380E" w:rsidRPr="003A74F7">
        <w:rPr>
          <w:rFonts w:ascii="Arial" w:hAnsi="Arial" w:cs="Arial"/>
        </w:rPr>
        <w:t>s</w:t>
      </w:r>
      <w:r w:rsidR="000277D3" w:rsidRPr="003A74F7">
        <w:rPr>
          <w:rFonts w:ascii="Arial" w:hAnsi="Arial" w:cs="Arial"/>
        </w:rPr>
        <w:t xml:space="preserve">iłę </w:t>
      </w:r>
      <w:r w:rsidR="004F380E" w:rsidRPr="003A74F7">
        <w:rPr>
          <w:rFonts w:ascii="Arial" w:hAnsi="Arial" w:cs="Arial"/>
        </w:rPr>
        <w:t>w</w:t>
      </w:r>
      <w:r w:rsidR="000277D3" w:rsidRPr="003A74F7">
        <w:rPr>
          <w:rFonts w:ascii="Arial" w:hAnsi="Arial" w:cs="Arial"/>
        </w:rPr>
        <w:t xml:space="preserve">yższą rozumie się zdarzenia pozostające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 xml:space="preserve">poza kontrolą każdej ze Stron, których nie mogły one przewidzieć ani zapobiec,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a które uniemożliwiają realizację Umowy.</w:t>
      </w:r>
    </w:p>
    <w:p w14:paraId="026456C0" w14:textId="60B5DCC3" w:rsidR="00F82D5C" w:rsidRPr="003A74F7" w:rsidRDefault="00F82D5C"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rPr>
        <w:t xml:space="preserve"> </w:t>
      </w:r>
      <w:r w:rsidRPr="003A74F7">
        <w:rPr>
          <w:rFonts w:ascii="Arial" w:hAnsi="Arial" w:cs="Arial"/>
        </w:rPr>
        <w:tab/>
      </w:r>
      <w:r w:rsidR="000277D3" w:rsidRPr="003A74F7">
        <w:rPr>
          <w:rFonts w:ascii="Arial" w:hAnsi="Arial" w:cs="Arial"/>
        </w:rPr>
        <w:t xml:space="preserve">W przypadku zaistnienia </w:t>
      </w:r>
      <w:r w:rsidR="004F380E" w:rsidRPr="003A74F7">
        <w:rPr>
          <w:rFonts w:ascii="Arial" w:hAnsi="Arial" w:cs="Arial"/>
        </w:rPr>
        <w:t>s</w:t>
      </w:r>
      <w:r w:rsidR="000277D3" w:rsidRPr="003A74F7">
        <w:rPr>
          <w:rFonts w:ascii="Arial" w:hAnsi="Arial" w:cs="Arial"/>
        </w:rPr>
        <w:t xml:space="preserve">iły </w:t>
      </w:r>
      <w:r w:rsidR="004F380E" w:rsidRPr="003A74F7">
        <w:rPr>
          <w:rFonts w:ascii="Arial" w:hAnsi="Arial" w:cs="Arial"/>
        </w:rPr>
        <w:t>w</w:t>
      </w:r>
      <w:r w:rsidR="000277D3" w:rsidRPr="003A74F7">
        <w:rPr>
          <w:rFonts w:ascii="Arial" w:hAnsi="Arial" w:cs="Arial"/>
        </w:rPr>
        <w:t xml:space="preserve">yższej, Strona, której taka okoliczność uniemożliwia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prawidłowe</w:t>
      </w:r>
      <w:r w:rsidR="00F070C9" w:rsidRPr="003A74F7">
        <w:rPr>
          <w:rFonts w:ascii="Arial" w:hAnsi="Arial" w:cs="Arial"/>
        </w:rPr>
        <w:t xml:space="preserve"> </w:t>
      </w:r>
      <w:r w:rsidR="000277D3" w:rsidRPr="003A74F7">
        <w:rPr>
          <w:rFonts w:ascii="Arial" w:hAnsi="Arial" w:cs="Arial"/>
        </w:rPr>
        <w:t xml:space="preserve">wywiązanie się z jej zobowiązań niezwłocznie powiadomi drugą Stronę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o takich okolicznościach i ich przyczynie.</w:t>
      </w:r>
    </w:p>
    <w:p w14:paraId="42E7821A" w14:textId="0684461D" w:rsidR="00C508E7" w:rsidRPr="003A74F7" w:rsidRDefault="00F82D5C"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rPr>
        <w:t xml:space="preserve"> </w:t>
      </w:r>
      <w:r w:rsidRPr="003A74F7">
        <w:rPr>
          <w:rFonts w:ascii="Arial" w:hAnsi="Arial" w:cs="Arial"/>
        </w:rPr>
        <w:tab/>
      </w:r>
      <w:r w:rsidR="000277D3" w:rsidRPr="003A74F7">
        <w:rPr>
          <w:rFonts w:ascii="Arial" w:hAnsi="Arial" w:cs="Arial"/>
        </w:rPr>
        <w:t xml:space="preserve">Jeżeli </w:t>
      </w:r>
      <w:r w:rsidR="004F380E" w:rsidRPr="003A74F7">
        <w:rPr>
          <w:rFonts w:ascii="Arial" w:hAnsi="Arial" w:cs="Arial"/>
        </w:rPr>
        <w:t>s</w:t>
      </w:r>
      <w:r w:rsidR="000277D3" w:rsidRPr="003A74F7">
        <w:rPr>
          <w:rFonts w:ascii="Arial" w:hAnsi="Arial" w:cs="Arial"/>
        </w:rPr>
        <w:t xml:space="preserve">iła </w:t>
      </w:r>
      <w:r w:rsidR="004F380E" w:rsidRPr="003A74F7">
        <w:rPr>
          <w:rFonts w:ascii="Arial" w:hAnsi="Arial" w:cs="Arial"/>
        </w:rPr>
        <w:t>w</w:t>
      </w:r>
      <w:r w:rsidR="000277D3" w:rsidRPr="003A74F7">
        <w:rPr>
          <w:rFonts w:ascii="Arial" w:hAnsi="Arial" w:cs="Arial"/>
        </w:rPr>
        <w:t>yższa, będzie trwała nieprzerwanie przez okres 60 dni lub dłużej,</w:t>
      </w:r>
      <w:r w:rsidR="00E279C1" w:rsidRPr="003A74F7">
        <w:rPr>
          <w:rFonts w:ascii="Arial" w:hAnsi="Arial" w:cs="Arial"/>
        </w:rPr>
        <w:t xml:space="preserve">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Strony mogą w drodze</w:t>
      </w:r>
      <w:r w:rsidR="00F070C9" w:rsidRPr="003A74F7">
        <w:rPr>
          <w:rFonts w:ascii="Arial" w:hAnsi="Arial" w:cs="Arial"/>
        </w:rPr>
        <w:t xml:space="preserve"> </w:t>
      </w:r>
      <w:r w:rsidR="000277D3" w:rsidRPr="003A74F7">
        <w:rPr>
          <w:rFonts w:ascii="Arial" w:hAnsi="Arial" w:cs="Arial"/>
        </w:rPr>
        <w:t>wzajemnego uzgodnienia rozwiązać Umowę, bez</w:t>
      </w:r>
      <w:r w:rsidR="00E279C1" w:rsidRPr="003A74F7">
        <w:rPr>
          <w:rFonts w:ascii="Arial" w:hAnsi="Arial" w:cs="Arial"/>
        </w:rPr>
        <w:t xml:space="preserve">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 xml:space="preserve">nakładania na żadną ze Stron dalszych zobowiązań, oprócz płatności należnych </w:t>
      </w:r>
      <w:r w:rsidR="00E279C1" w:rsidRPr="003A74F7">
        <w:rPr>
          <w:rFonts w:ascii="Arial" w:hAnsi="Arial" w:cs="Arial"/>
        </w:rPr>
        <w:br/>
        <w:t xml:space="preserve"> </w:t>
      </w:r>
      <w:r w:rsidR="00E279C1" w:rsidRPr="003A74F7">
        <w:rPr>
          <w:rFonts w:ascii="Arial" w:hAnsi="Arial" w:cs="Arial"/>
        </w:rPr>
        <w:tab/>
      </w:r>
      <w:r w:rsidR="000277D3" w:rsidRPr="003A74F7">
        <w:rPr>
          <w:rFonts w:ascii="Arial" w:hAnsi="Arial" w:cs="Arial"/>
        </w:rPr>
        <w:t>z tytułu wykonanych robót.</w:t>
      </w:r>
    </w:p>
    <w:p w14:paraId="70C47534" w14:textId="42BC2682" w:rsidR="00100CFE" w:rsidRPr="003A74F7" w:rsidRDefault="00C508E7" w:rsidP="003A74F7">
      <w:pPr>
        <w:pStyle w:val="Default"/>
        <w:numPr>
          <w:ilvl w:val="0"/>
          <w:numId w:val="17"/>
        </w:numPr>
        <w:tabs>
          <w:tab w:val="clear" w:pos="720"/>
          <w:tab w:val="num" w:pos="360"/>
        </w:tabs>
        <w:spacing w:line="276" w:lineRule="auto"/>
        <w:ind w:left="357" w:right="-710" w:hanging="357"/>
        <w:rPr>
          <w:rFonts w:ascii="Arial" w:hAnsi="Arial" w:cs="Arial"/>
        </w:rPr>
      </w:pPr>
      <w:r w:rsidRPr="003A74F7">
        <w:rPr>
          <w:rFonts w:ascii="Arial" w:hAnsi="Arial" w:cs="Arial"/>
        </w:rPr>
        <w:t xml:space="preserve"> </w:t>
      </w:r>
      <w:r w:rsidRPr="003A74F7">
        <w:rPr>
          <w:rFonts w:ascii="Arial" w:hAnsi="Arial" w:cs="Arial"/>
        </w:rPr>
        <w:tab/>
        <w:t>Okres występowania siły wyższej powoduje odpowiednie, tj. o czas trwania</w:t>
      </w:r>
      <w:r w:rsidR="00E279C1" w:rsidRPr="003A74F7">
        <w:rPr>
          <w:rFonts w:ascii="Arial" w:hAnsi="Arial" w:cs="Arial"/>
        </w:rPr>
        <w:t xml:space="preserve"> </w:t>
      </w:r>
      <w:r w:rsidR="00E279C1" w:rsidRPr="003A74F7">
        <w:rPr>
          <w:rFonts w:ascii="Arial" w:hAnsi="Arial" w:cs="Arial"/>
        </w:rPr>
        <w:br/>
        <w:t xml:space="preserve"> </w:t>
      </w:r>
      <w:r w:rsidR="00E279C1" w:rsidRPr="003A74F7">
        <w:rPr>
          <w:rFonts w:ascii="Arial" w:hAnsi="Arial" w:cs="Arial"/>
        </w:rPr>
        <w:tab/>
      </w:r>
      <w:r w:rsidRPr="003A74F7">
        <w:rPr>
          <w:rFonts w:ascii="Arial" w:hAnsi="Arial" w:cs="Arial"/>
        </w:rPr>
        <w:t xml:space="preserve">przeszkody, przesunięcie terminu realizacji robót określonych w Umowie, </w:t>
      </w:r>
      <w:r w:rsidR="00222065" w:rsidRPr="003A74F7">
        <w:rPr>
          <w:rFonts w:ascii="Arial" w:hAnsi="Arial" w:cs="Arial"/>
        </w:rPr>
        <w:br/>
        <w:t xml:space="preserve"> </w:t>
      </w:r>
      <w:r w:rsidR="00222065" w:rsidRPr="003A74F7">
        <w:rPr>
          <w:rFonts w:ascii="Arial" w:hAnsi="Arial" w:cs="Arial"/>
        </w:rPr>
        <w:tab/>
      </w:r>
      <w:r w:rsidRPr="003A74F7">
        <w:rPr>
          <w:rFonts w:ascii="Arial" w:hAnsi="Arial" w:cs="Arial"/>
        </w:rPr>
        <w:t xml:space="preserve">z tym że w przypadku gdy przesunięcie terminu realizacji zamówienia </w:t>
      </w:r>
      <w:r w:rsidR="00222065" w:rsidRPr="003A74F7">
        <w:rPr>
          <w:rFonts w:ascii="Arial" w:hAnsi="Arial" w:cs="Arial"/>
        </w:rPr>
        <w:br/>
        <w:t xml:space="preserve"> </w:t>
      </w:r>
      <w:r w:rsidR="00222065" w:rsidRPr="003A74F7">
        <w:rPr>
          <w:rFonts w:ascii="Arial" w:hAnsi="Arial" w:cs="Arial"/>
        </w:rPr>
        <w:tab/>
      </w:r>
      <w:r w:rsidRPr="003A74F7">
        <w:rPr>
          <w:rFonts w:ascii="Arial" w:hAnsi="Arial" w:cs="Arial"/>
        </w:rPr>
        <w:t xml:space="preserve">spowodowałoby przekroczenie terminu, o którym mowa </w:t>
      </w:r>
      <w:r w:rsidR="005249ED" w:rsidRPr="003A74F7">
        <w:rPr>
          <w:rFonts w:ascii="Arial" w:hAnsi="Arial" w:cs="Arial"/>
        </w:rPr>
        <w:t xml:space="preserve">w </w:t>
      </w:r>
      <w:r w:rsidRPr="003A74F7">
        <w:rPr>
          <w:rFonts w:ascii="Arial" w:hAnsi="Arial" w:cs="Arial"/>
        </w:rPr>
        <w:t>§15 ust. 1</w:t>
      </w:r>
      <w:r w:rsidR="00200F80" w:rsidRPr="003A74F7">
        <w:rPr>
          <w:rFonts w:ascii="Arial" w:hAnsi="Arial" w:cs="Arial"/>
        </w:rPr>
        <w:t xml:space="preserve"> </w:t>
      </w:r>
      <w:r w:rsidR="00C71C5F" w:rsidRPr="003A74F7">
        <w:rPr>
          <w:rFonts w:ascii="Arial" w:hAnsi="Arial" w:cs="Arial"/>
        </w:rPr>
        <w:t xml:space="preserve">w taki </w:t>
      </w:r>
      <w:r w:rsidR="00222065" w:rsidRPr="003A74F7">
        <w:rPr>
          <w:rFonts w:ascii="Arial" w:hAnsi="Arial" w:cs="Arial"/>
        </w:rPr>
        <w:br/>
        <w:t xml:space="preserve"> </w:t>
      </w:r>
      <w:r w:rsidR="00222065" w:rsidRPr="003A74F7">
        <w:rPr>
          <w:rFonts w:ascii="Arial" w:hAnsi="Arial" w:cs="Arial"/>
        </w:rPr>
        <w:tab/>
      </w:r>
      <w:r w:rsidR="00C71C5F" w:rsidRPr="003A74F7">
        <w:rPr>
          <w:rFonts w:ascii="Arial" w:hAnsi="Arial" w:cs="Arial"/>
        </w:rPr>
        <w:t xml:space="preserve">sposób, że naruszałoby to zasady wykonania i </w:t>
      </w:r>
      <w:r w:rsidR="00200F80" w:rsidRPr="003A74F7">
        <w:rPr>
          <w:rFonts w:ascii="Arial" w:hAnsi="Arial" w:cs="Arial"/>
        </w:rPr>
        <w:t>rozliczeni</w:t>
      </w:r>
      <w:r w:rsidR="00C71C5F" w:rsidRPr="003A74F7">
        <w:rPr>
          <w:rFonts w:ascii="Arial" w:hAnsi="Arial" w:cs="Arial"/>
        </w:rPr>
        <w:t>a</w:t>
      </w:r>
      <w:r w:rsidR="00200F80" w:rsidRPr="003A74F7">
        <w:rPr>
          <w:rFonts w:ascii="Arial" w:hAnsi="Arial" w:cs="Arial"/>
        </w:rPr>
        <w:t xml:space="preserve"> zadania zgodnie </w:t>
      </w:r>
      <w:r w:rsidR="00222065" w:rsidRPr="003A74F7">
        <w:rPr>
          <w:rFonts w:ascii="Arial" w:hAnsi="Arial" w:cs="Arial"/>
        </w:rPr>
        <w:br/>
        <w:t xml:space="preserve"> </w:t>
      </w:r>
      <w:r w:rsidR="00222065" w:rsidRPr="003A74F7">
        <w:rPr>
          <w:rFonts w:ascii="Arial" w:hAnsi="Arial" w:cs="Arial"/>
        </w:rPr>
        <w:tab/>
      </w:r>
      <w:r w:rsidR="00200F80" w:rsidRPr="003A74F7">
        <w:rPr>
          <w:rFonts w:ascii="Arial" w:hAnsi="Arial" w:cs="Arial"/>
        </w:rPr>
        <w:t>z</w:t>
      </w:r>
      <w:r w:rsidR="00E279C1" w:rsidRPr="003A74F7">
        <w:rPr>
          <w:rFonts w:ascii="Arial" w:hAnsi="Arial" w:cs="Arial"/>
        </w:rPr>
        <w:t xml:space="preserve"> zasadami finansowania</w:t>
      </w:r>
      <w:r w:rsidR="00200F80" w:rsidRPr="003A74F7">
        <w:rPr>
          <w:rFonts w:ascii="Arial" w:hAnsi="Arial" w:cs="Arial"/>
        </w:rPr>
        <w:t>, o któr</w:t>
      </w:r>
      <w:r w:rsidR="00E279C1" w:rsidRPr="003A74F7">
        <w:rPr>
          <w:rFonts w:ascii="Arial" w:hAnsi="Arial" w:cs="Arial"/>
        </w:rPr>
        <w:t>ych</w:t>
      </w:r>
      <w:r w:rsidR="00200F80" w:rsidRPr="003A74F7">
        <w:rPr>
          <w:rFonts w:ascii="Arial" w:hAnsi="Arial" w:cs="Arial"/>
        </w:rPr>
        <w:t xml:space="preserve"> mowa w §1 ust. </w:t>
      </w:r>
      <w:r w:rsidR="00E279C1" w:rsidRPr="003A74F7">
        <w:rPr>
          <w:rFonts w:ascii="Arial" w:hAnsi="Arial" w:cs="Arial"/>
        </w:rPr>
        <w:t>1</w:t>
      </w:r>
      <w:r w:rsidR="00D6030D">
        <w:rPr>
          <w:rFonts w:ascii="Arial" w:hAnsi="Arial" w:cs="Arial"/>
        </w:rPr>
        <w:t>1</w:t>
      </w:r>
      <w:r w:rsidR="00200F80" w:rsidRPr="003A74F7">
        <w:rPr>
          <w:rFonts w:ascii="Arial" w:hAnsi="Arial" w:cs="Arial"/>
        </w:rPr>
        <w:t xml:space="preserve">, </w:t>
      </w:r>
      <w:r w:rsidRPr="003A74F7">
        <w:rPr>
          <w:rFonts w:ascii="Arial" w:hAnsi="Arial" w:cs="Arial"/>
        </w:rPr>
        <w:t xml:space="preserve">Zamawiający może </w:t>
      </w:r>
      <w:r w:rsidR="00D979EE" w:rsidRPr="003A74F7">
        <w:rPr>
          <w:rFonts w:ascii="Arial" w:hAnsi="Arial" w:cs="Arial"/>
        </w:rPr>
        <w:br/>
        <w:t xml:space="preserve"> </w:t>
      </w:r>
      <w:r w:rsidR="00D979EE" w:rsidRPr="003A74F7">
        <w:rPr>
          <w:rFonts w:ascii="Arial" w:hAnsi="Arial" w:cs="Arial"/>
        </w:rPr>
        <w:tab/>
      </w:r>
      <w:r w:rsidRPr="003A74F7">
        <w:rPr>
          <w:rFonts w:ascii="Arial" w:hAnsi="Arial" w:cs="Arial"/>
        </w:rPr>
        <w:t>rozwiązać umowę bez wypowiedzenia w trybie</w:t>
      </w:r>
      <w:r w:rsidR="00222065" w:rsidRPr="003A74F7">
        <w:rPr>
          <w:rFonts w:ascii="Arial" w:hAnsi="Arial" w:cs="Arial"/>
        </w:rPr>
        <w:t xml:space="preserve"> </w:t>
      </w:r>
      <w:r w:rsidRPr="003A74F7">
        <w:rPr>
          <w:rFonts w:ascii="Arial" w:hAnsi="Arial" w:cs="Arial"/>
        </w:rPr>
        <w:t xml:space="preserve">natychmiastowym, a Wykonawcy </w:t>
      </w:r>
      <w:r w:rsidR="00D979EE" w:rsidRPr="003A74F7">
        <w:rPr>
          <w:rFonts w:ascii="Arial" w:hAnsi="Arial" w:cs="Arial"/>
        </w:rPr>
        <w:br/>
        <w:t xml:space="preserve"> </w:t>
      </w:r>
      <w:r w:rsidR="00D979EE" w:rsidRPr="003A74F7">
        <w:rPr>
          <w:rFonts w:ascii="Arial" w:hAnsi="Arial" w:cs="Arial"/>
        </w:rPr>
        <w:tab/>
      </w:r>
      <w:r w:rsidRPr="003A74F7">
        <w:rPr>
          <w:rFonts w:ascii="Arial" w:hAnsi="Arial" w:cs="Arial"/>
        </w:rPr>
        <w:t>nie przysługuje z tego tytułu żadne</w:t>
      </w:r>
      <w:r w:rsidR="00D979EE" w:rsidRPr="003A74F7">
        <w:rPr>
          <w:rFonts w:ascii="Arial" w:hAnsi="Arial" w:cs="Arial"/>
        </w:rPr>
        <w:t xml:space="preserve"> </w:t>
      </w:r>
      <w:r w:rsidRPr="003A74F7">
        <w:rPr>
          <w:rFonts w:ascii="Arial" w:hAnsi="Arial" w:cs="Arial"/>
        </w:rPr>
        <w:t>roszczenie.</w:t>
      </w:r>
    </w:p>
    <w:p w14:paraId="1C599089" w14:textId="24CA0914" w:rsidR="008D63F1" w:rsidRPr="003A74F7" w:rsidRDefault="008D63F1" w:rsidP="00011AE6">
      <w:pPr>
        <w:widowControl w:val="0"/>
        <w:suppressAutoHyphens/>
        <w:autoSpaceDN/>
        <w:spacing w:before="960" w:line="276" w:lineRule="auto"/>
        <w:ind w:right="-709"/>
        <w:rPr>
          <w:rFonts w:ascii="Arial" w:hAnsi="Arial" w:cs="Arial"/>
          <w:b/>
        </w:rPr>
      </w:pPr>
      <w:r w:rsidRPr="003A74F7">
        <w:rPr>
          <w:rFonts w:ascii="Arial" w:hAnsi="Arial" w:cs="Arial"/>
          <w:b/>
        </w:rPr>
        <w:lastRenderedPageBreak/>
        <w:t>§</w:t>
      </w:r>
      <w:r w:rsidR="002D1879" w:rsidRPr="003A74F7">
        <w:rPr>
          <w:rFonts w:ascii="Arial" w:hAnsi="Arial" w:cs="Arial"/>
          <w:b/>
        </w:rPr>
        <w:t>8</w:t>
      </w:r>
    </w:p>
    <w:p w14:paraId="31B0A29E" w14:textId="3323E91B" w:rsidR="008D63F1" w:rsidRPr="003A74F7" w:rsidRDefault="008D63F1" w:rsidP="003A74F7">
      <w:pPr>
        <w:widowControl w:val="0"/>
        <w:shd w:val="clear" w:color="auto" w:fill="FFFFFF"/>
        <w:suppressAutoHyphens/>
        <w:autoSpaceDN/>
        <w:spacing w:line="276" w:lineRule="auto"/>
        <w:ind w:right="-710"/>
        <w:rPr>
          <w:rFonts w:ascii="Arial" w:hAnsi="Arial" w:cs="Arial"/>
          <w:b/>
        </w:rPr>
      </w:pPr>
      <w:r w:rsidRPr="003A74F7">
        <w:rPr>
          <w:rFonts w:ascii="Arial" w:hAnsi="Arial" w:cs="Arial"/>
          <w:b/>
        </w:rPr>
        <w:t>Zmiana umowy</w:t>
      </w:r>
    </w:p>
    <w:p w14:paraId="1F0CE9B7" w14:textId="71322F2F" w:rsidR="008D26E7" w:rsidRPr="003A74F7" w:rsidRDefault="008D26E7" w:rsidP="003A74F7">
      <w:pPr>
        <w:pStyle w:val="Default"/>
        <w:spacing w:line="276" w:lineRule="auto"/>
        <w:ind w:right="-710"/>
        <w:rPr>
          <w:rFonts w:ascii="Arial" w:eastAsiaTheme="minorHAnsi" w:hAnsi="Arial" w:cs="Arial"/>
          <w:lang w:eastAsia="en-US"/>
        </w:rPr>
      </w:pPr>
      <w:r w:rsidRPr="003A74F7">
        <w:rPr>
          <w:rFonts w:ascii="Arial" w:hAnsi="Arial" w:cs="Arial"/>
        </w:rPr>
        <w:t xml:space="preserve">1.   </w:t>
      </w:r>
      <w:r w:rsidRPr="003A74F7">
        <w:rPr>
          <w:rFonts w:ascii="Arial" w:hAnsi="Arial" w:cs="Arial"/>
        </w:rPr>
        <w:tab/>
      </w:r>
      <w:r w:rsidR="007A0888" w:rsidRPr="003A74F7">
        <w:rPr>
          <w:rFonts w:ascii="Arial" w:hAnsi="Arial" w:cs="Arial"/>
        </w:rPr>
        <w:t xml:space="preserve">Zakazuje się </w:t>
      </w:r>
      <w:r w:rsidRPr="003A74F7">
        <w:rPr>
          <w:rFonts w:ascii="Arial" w:hAnsi="Arial" w:cs="Arial"/>
        </w:rPr>
        <w:t xml:space="preserve">istotnych </w:t>
      </w:r>
      <w:r w:rsidR="007A0888" w:rsidRPr="003A74F7">
        <w:rPr>
          <w:rFonts w:ascii="Arial" w:hAnsi="Arial" w:cs="Arial"/>
        </w:rPr>
        <w:t>zmian postanowień zawartej umowy</w:t>
      </w:r>
      <w:r w:rsidRPr="003A74F7">
        <w:rPr>
          <w:rFonts w:ascii="Arial" w:hAnsi="Arial" w:cs="Arial"/>
        </w:rPr>
        <w:t xml:space="preserve">. </w:t>
      </w:r>
      <w:r w:rsidRPr="003A74F7">
        <w:rPr>
          <w:rFonts w:ascii="Arial" w:eastAsiaTheme="minorHAnsi" w:hAnsi="Arial" w:cs="Arial"/>
          <w:lang w:eastAsia="en-US"/>
        </w:rPr>
        <w:t xml:space="preserve">Zmiana umowy jest </w:t>
      </w:r>
      <w:r w:rsidR="00410130" w:rsidRPr="003A74F7">
        <w:rPr>
          <w:rFonts w:ascii="Arial" w:eastAsiaTheme="minorHAnsi" w:hAnsi="Arial" w:cs="Arial"/>
          <w:lang w:eastAsia="en-US"/>
        </w:rPr>
        <w:br/>
        <w:t xml:space="preserve"> </w:t>
      </w:r>
      <w:r w:rsidR="00410130" w:rsidRPr="003A74F7">
        <w:rPr>
          <w:rFonts w:ascii="Arial" w:eastAsiaTheme="minorHAnsi" w:hAnsi="Arial" w:cs="Arial"/>
          <w:lang w:eastAsia="en-US"/>
        </w:rPr>
        <w:tab/>
      </w:r>
      <w:r w:rsidRPr="003A74F7">
        <w:rPr>
          <w:rFonts w:ascii="Arial" w:eastAsiaTheme="minorHAnsi" w:hAnsi="Arial" w:cs="Arial"/>
          <w:lang w:eastAsia="en-US"/>
        </w:rPr>
        <w:t xml:space="preserve">istotna, jeżeli powoduje, że charakter umowy zmienia się w sposób istotny </w:t>
      </w:r>
      <w:r w:rsidR="00410130" w:rsidRPr="003A74F7">
        <w:rPr>
          <w:rFonts w:ascii="Arial" w:eastAsiaTheme="minorHAnsi" w:hAnsi="Arial" w:cs="Arial"/>
          <w:lang w:eastAsia="en-US"/>
        </w:rPr>
        <w:br/>
        <w:t xml:space="preserve"> </w:t>
      </w:r>
      <w:r w:rsidR="00410130" w:rsidRPr="003A74F7">
        <w:rPr>
          <w:rFonts w:ascii="Arial" w:eastAsiaTheme="minorHAnsi" w:hAnsi="Arial" w:cs="Arial"/>
          <w:lang w:eastAsia="en-US"/>
        </w:rPr>
        <w:tab/>
      </w:r>
      <w:r w:rsidRPr="003A74F7">
        <w:rPr>
          <w:rFonts w:ascii="Arial" w:eastAsiaTheme="minorHAnsi" w:hAnsi="Arial" w:cs="Arial"/>
          <w:lang w:eastAsia="en-US"/>
        </w:rPr>
        <w:t xml:space="preserve">w stosunku do pierwotnej umowy, w szczególności jeżeli zmiana: </w:t>
      </w:r>
    </w:p>
    <w:p w14:paraId="4D6EE58D" w14:textId="2D80B8E6" w:rsidR="008D26E7" w:rsidRPr="003A74F7" w:rsidRDefault="008D26E7"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1)  </w:t>
      </w:r>
      <w:r w:rsidRPr="003A74F7">
        <w:rPr>
          <w:rFonts w:ascii="Arial" w:eastAsiaTheme="minorHAnsi" w:hAnsi="Arial" w:cs="Arial"/>
          <w:color w:val="000000"/>
          <w:lang w:eastAsia="en-US"/>
        </w:rPr>
        <w:tab/>
        <w:t xml:space="preserve">wprowadza warunki, które gdyby zostały zastosowane w postępowaniu </w:t>
      </w:r>
      <w:r w:rsidR="00870953" w:rsidRPr="003A74F7">
        <w:rPr>
          <w:rFonts w:ascii="Arial" w:eastAsiaTheme="minorHAnsi" w:hAnsi="Arial" w:cs="Arial"/>
          <w:color w:val="000000"/>
          <w:lang w:eastAsia="en-US"/>
        </w:rPr>
        <w:br/>
        <w:t xml:space="preserve"> </w:t>
      </w:r>
      <w:r w:rsidR="00870953"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o udzielenie zamówienia, to wzięliby w nim udział lub mogliby wziąć udział </w:t>
      </w:r>
      <w:r w:rsidR="00410130" w:rsidRPr="003A74F7">
        <w:rPr>
          <w:rFonts w:ascii="Arial" w:eastAsiaTheme="minorHAnsi" w:hAnsi="Arial" w:cs="Arial"/>
          <w:color w:val="000000"/>
          <w:lang w:eastAsia="en-US"/>
        </w:rPr>
        <w:br/>
        <w:t xml:space="preserve"> </w:t>
      </w:r>
      <w:r w:rsidR="00410130"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inni wykonawcy lub przyjęte zostałyby oferty innej treści; </w:t>
      </w:r>
    </w:p>
    <w:p w14:paraId="3269246C" w14:textId="2759C473" w:rsidR="008D26E7" w:rsidRPr="003A74F7" w:rsidRDefault="008D26E7"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2)  </w:t>
      </w:r>
      <w:r w:rsidRPr="003A74F7">
        <w:rPr>
          <w:rFonts w:ascii="Arial" w:eastAsiaTheme="minorHAnsi" w:hAnsi="Arial" w:cs="Arial"/>
          <w:color w:val="000000"/>
          <w:lang w:eastAsia="en-US"/>
        </w:rPr>
        <w:tab/>
        <w:t>narusza równowagę ekonomiczną stron umowy na korzyść</w:t>
      </w:r>
      <w:r w:rsidR="00870953" w:rsidRPr="003A74F7">
        <w:rPr>
          <w:rFonts w:ascii="Arial" w:eastAsiaTheme="minorHAnsi" w:hAnsi="Arial" w:cs="Arial"/>
          <w:color w:val="000000"/>
          <w:lang w:eastAsia="en-US"/>
        </w:rPr>
        <w:t xml:space="preserve"> </w:t>
      </w:r>
      <w:r w:rsidR="00BB4A53" w:rsidRPr="003A74F7">
        <w:rPr>
          <w:rFonts w:ascii="Arial" w:eastAsiaTheme="minorHAnsi" w:hAnsi="Arial" w:cs="Arial"/>
          <w:color w:val="000000"/>
          <w:lang w:eastAsia="en-US"/>
        </w:rPr>
        <w:t>W</w:t>
      </w:r>
      <w:r w:rsidRPr="003A74F7">
        <w:rPr>
          <w:rFonts w:ascii="Arial" w:eastAsiaTheme="minorHAnsi" w:hAnsi="Arial" w:cs="Arial"/>
          <w:color w:val="000000"/>
          <w:lang w:eastAsia="en-US"/>
        </w:rPr>
        <w:t xml:space="preserve">ykonawcy, </w:t>
      </w:r>
      <w:r w:rsidR="00410130" w:rsidRPr="003A74F7">
        <w:rPr>
          <w:rFonts w:ascii="Arial" w:eastAsiaTheme="minorHAnsi" w:hAnsi="Arial" w:cs="Arial"/>
          <w:color w:val="000000"/>
          <w:lang w:eastAsia="en-US"/>
        </w:rPr>
        <w:br/>
        <w:t xml:space="preserve"> </w:t>
      </w:r>
      <w:r w:rsidR="00410130"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w sposób nieprzewidziany w pierwotnej umowie; </w:t>
      </w:r>
    </w:p>
    <w:p w14:paraId="06A700AE" w14:textId="5F49473B" w:rsidR="008D26E7" w:rsidRPr="003A74F7" w:rsidRDefault="008D26E7" w:rsidP="003A74F7">
      <w:pPr>
        <w:autoSpaceDE w:val="0"/>
        <w:adjustRightInd w:val="0"/>
        <w:spacing w:line="276" w:lineRule="auto"/>
        <w:ind w:left="709"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3)  </w:t>
      </w:r>
      <w:r w:rsidRPr="003A74F7">
        <w:rPr>
          <w:rFonts w:ascii="Arial" w:eastAsiaTheme="minorHAnsi" w:hAnsi="Arial" w:cs="Arial"/>
          <w:color w:val="000000"/>
          <w:lang w:eastAsia="en-US"/>
        </w:rPr>
        <w:tab/>
        <w:t xml:space="preserve">w sposób znaczny rozszerza albo zmniejsza zakres świadczeń i zobowiązań </w:t>
      </w:r>
      <w:r w:rsidR="00410130" w:rsidRPr="003A74F7">
        <w:rPr>
          <w:rFonts w:ascii="Arial" w:eastAsiaTheme="minorHAnsi" w:hAnsi="Arial" w:cs="Arial"/>
          <w:color w:val="000000"/>
          <w:lang w:eastAsia="en-US"/>
        </w:rPr>
        <w:br/>
        <w:t xml:space="preserve"> </w:t>
      </w:r>
      <w:r w:rsidR="00410130"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wynikający z umowy; </w:t>
      </w:r>
    </w:p>
    <w:p w14:paraId="3A050B78" w14:textId="17C7E554" w:rsidR="00870953" w:rsidRPr="003A74F7" w:rsidRDefault="008D26E7" w:rsidP="003A74F7">
      <w:pPr>
        <w:pStyle w:val="Default"/>
        <w:spacing w:line="276" w:lineRule="auto"/>
        <w:ind w:left="709" w:right="-710"/>
        <w:rPr>
          <w:rFonts w:ascii="Arial" w:hAnsi="Arial" w:cs="Arial"/>
        </w:rPr>
      </w:pPr>
      <w:r w:rsidRPr="003A74F7">
        <w:rPr>
          <w:rFonts w:ascii="Arial" w:eastAsiaTheme="minorHAnsi" w:hAnsi="Arial" w:cs="Arial"/>
          <w:lang w:eastAsia="en-US"/>
        </w:rPr>
        <w:t xml:space="preserve">4)  </w:t>
      </w:r>
      <w:r w:rsidRPr="003A74F7">
        <w:rPr>
          <w:rFonts w:ascii="Arial" w:eastAsiaTheme="minorHAnsi" w:hAnsi="Arial" w:cs="Arial"/>
          <w:lang w:eastAsia="en-US"/>
        </w:rPr>
        <w:tab/>
        <w:t>polega na zastąpieniu Wykonawcy, któremu Zamawiający udzielił</w:t>
      </w:r>
      <w:r w:rsidR="00410130" w:rsidRPr="003A74F7">
        <w:rPr>
          <w:rFonts w:ascii="Arial" w:eastAsiaTheme="minorHAnsi" w:hAnsi="Arial" w:cs="Arial"/>
          <w:lang w:eastAsia="en-US"/>
        </w:rPr>
        <w:t xml:space="preserve"> </w:t>
      </w:r>
      <w:r w:rsidR="00410130" w:rsidRPr="003A74F7">
        <w:rPr>
          <w:rFonts w:ascii="Arial" w:eastAsiaTheme="minorHAnsi" w:hAnsi="Arial" w:cs="Arial"/>
          <w:lang w:eastAsia="en-US"/>
        </w:rPr>
        <w:br/>
        <w:t xml:space="preserve"> </w:t>
      </w:r>
      <w:r w:rsidR="00410130" w:rsidRPr="003A74F7">
        <w:rPr>
          <w:rFonts w:ascii="Arial" w:eastAsiaTheme="minorHAnsi" w:hAnsi="Arial" w:cs="Arial"/>
          <w:lang w:eastAsia="en-US"/>
        </w:rPr>
        <w:tab/>
      </w:r>
      <w:r w:rsidRPr="003A74F7">
        <w:rPr>
          <w:rFonts w:ascii="Arial" w:eastAsiaTheme="minorHAnsi" w:hAnsi="Arial" w:cs="Arial"/>
          <w:lang w:eastAsia="en-US"/>
        </w:rPr>
        <w:t>zamówienia, nowym</w:t>
      </w:r>
      <w:r w:rsidR="00870953" w:rsidRPr="003A74F7">
        <w:rPr>
          <w:rFonts w:ascii="Arial" w:eastAsiaTheme="minorHAnsi" w:hAnsi="Arial" w:cs="Arial"/>
          <w:lang w:eastAsia="en-US"/>
        </w:rPr>
        <w:t xml:space="preserve"> </w:t>
      </w:r>
      <w:r w:rsidRPr="003A74F7">
        <w:rPr>
          <w:rFonts w:ascii="Arial" w:eastAsiaTheme="minorHAnsi" w:hAnsi="Arial" w:cs="Arial"/>
          <w:lang w:eastAsia="en-US"/>
        </w:rPr>
        <w:t xml:space="preserve">wykonawcą w przypadkach innych, niż wskazane w art. </w:t>
      </w:r>
      <w:r w:rsidR="00410130" w:rsidRPr="003A74F7">
        <w:rPr>
          <w:rFonts w:ascii="Arial" w:eastAsiaTheme="minorHAnsi" w:hAnsi="Arial" w:cs="Arial"/>
          <w:lang w:eastAsia="en-US"/>
        </w:rPr>
        <w:br/>
        <w:t xml:space="preserve"> </w:t>
      </w:r>
      <w:r w:rsidR="00410130" w:rsidRPr="003A74F7">
        <w:rPr>
          <w:rFonts w:ascii="Arial" w:eastAsiaTheme="minorHAnsi" w:hAnsi="Arial" w:cs="Arial"/>
          <w:lang w:eastAsia="en-US"/>
        </w:rPr>
        <w:tab/>
      </w:r>
      <w:r w:rsidRPr="003A74F7">
        <w:rPr>
          <w:rFonts w:ascii="Arial" w:eastAsiaTheme="minorHAnsi" w:hAnsi="Arial" w:cs="Arial"/>
          <w:lang w:eastAsia="en-US"/>
        </w:rPr>
        <w:t>455 ust. 1 pkt 2 ustawy Pzp.</w:t>
      </w:r>
      <w:r w:rsidR="00DF2BB7" w:rsidRPr="003A74F7">
        <w:rPr>
          <w:rFonts w:ascii="Arial" w:hAnsi="Arial" w:cs="Arial"/>
        </w:rPr>
        <w:t xml:space="preserve"> </w:t>
      </w:r>
    </w:p>
    <w:p w14:paraId="70FA03A3" w14:textId="28167367" w:rsidR="00C71C5F" w:rsidRPr="003A74F7" w:rsidRDefault="00842D09" w:rsidP="003A74F7">
      <w:pPr>
        <w:widowControl w:val="0"/>
        <w:autoSpaceDE w:val="0"/>
        <w:spacing w:line="276" w:lineRule="auto"/>
        <w:ind w:right="-710"/>
        <w:rPr>
          <w:rFonts w:ascii="Arial" w:hAnsi="Arial" w:cs="Arial"/>
        </w:rPr>
      </w:pPr>
      <w:r w:rsidRPr="003A74F7">
        <w:rPr>
          <w:rFonts w:ascii="Arial" w:hAnsi="Arial" w:cs="Arial"/>
        </w:rPr>
        <w:t>2.</w:t>
      </w:r>
      <w:r w:rsidR="00DF2BB7" w:rsidRPr="003A74F7">
        <w:rPr>
          <w:rFonts w:ascii="Arial" w:hAnsi="Arial" w:cs="Arial"/>
        </w:rPr>
        <w:t xml:space="preserve"> </w:t>
      </w:r>
      <w:r w:rsidR="00DF2BB7" w:rsidRPr="003A74F7">
        <w:rPr>
          <w:rFonts w:ascii="Arial" w:hAnsi="Arial" w:cs="Arial"/>
        </w:rPr>
        <w:tab/>
      </w:r>
      <w:r w:rsidR="000858A3" w:rsidRPr="003A74F7">
        <w:rPr>
          <w:rFonts w:ascii="Arial" w:hAnsi="Arial" w:cs="Arial"/>
        </w:rPr>
        <w:t>D</w:t>
      </w:r>
      <w:r w:rsidR="00DF2BB7" w:rsidRPr="003A74F7">
        <w:rPr>
          <w:rFonts w:ascii="Arial" w:hAnsi="Arial" w:cs="Arial"/>
        </w:rPr>
        <w:t xml:space="preserve">opuszcza się możliwość </w:t>
      </w:r>
      <w:r w:rsidR="007A0888" w:rsidRPr="003A74F7">
        <w:rPr>
          <w:rFonts w:ascii="Arial" w:hAnsi="Arial" w:cs="Arial"/>
        </w:rPr>
        <w:t xml:space="preserve">zmiany postanowień niniejszej umowy </w:t>
      </w:r>
      <w:r w:rsidR="00DF2BB7" w:rsidRPr="003A74F7">
        <w:rPr>
          <w:rFonts w:ascii="Arial" w:hAnsi="Arial" w:cs="Arial"/>
        </w:rPr>
        <w:t>w sytuacjach</w:t>
      </w:r>
      <w:r w:rsidR="00A040EF" w:rsidRPr="003A74F7">
        <w:rPr>
          <w:rFonts w:ascii="Arial" w:hAnsi="Arial" w:cs="Arial"/>
        </w:rPr>
        <w:t xml:space="preserve"> </w:t>
      </w:r>
      <w:r w:rsidR="00870953" w:rsidRPr="003A74F7">
        <w:rPr>
          <w:rFonts w:ascii="Arial" w:hAnsi="Arial" w:cs="Arial"/>
        </w:rPr>
        <w:br/>
        <w:t xml:space="preserve"> </w:t>
      </w:r>
      <w:r w:rsidR="00870953" w:rsidRPr="003A74F7">
        <w:rPr>
          <w:rFonts w:ascii="Arial" w:hAnsi="Arial" w:cs="Arial"/>
        </w:rPr>
        <w:tab/>
      </w:r>
      <w:r w:rsidR="00A040EF" w:rsidRPr="003A74F7">
        <w:rPr>
          <w:rFonts w:ascii="Arial" w:hAnsi="Arial" w:cs="Arial"/>
        </w:rPr>
        <w:t xml:space="preserve">określonych </w:t>
      </w:r>
      <w:r w:rsidR="00DF2BB7" w:rsidRPr="003A74F7">
        <w:rPr>
          <w:rFonts w:ascii="Arial" w:hAnsi="Arial" w:cs="Arial"/>
        </w:rPr>
        <w:t xml:space="preserve">w art. 455 ust. 1 i 2 ustawy Pzp, </w:t>
      </w:r>
      <w:r w:rsidR="000858A3" w:rsidRPr="003A74F7">
        <w:rPr>
          <w:rFonts w:ascii="Arial" w:hAnsi="Arial" w:cs="Arial"/>
        </w:rPr>
        <w:t>w tym w szczególności</w:t>
      </w:r>
      <w:r w:rsidR="00DB09C9" w:rsidRPr="003A74F7">
        <w:rPr>
          <w:rFonts w:ascii="Arial" w:hAnsi="Arial" w:cs="Arial"/>
        </w:rPr>
        <w:t xml:space="preserve"> w zakresie</w:t>
      </w:r>
      <w:r w:rsidR="007A0888" w:rsidRPr="003A74F7">
        <w:rPr>
          <w:rFonts w:ascii="Arial" w:hAnsi="Arial" w:cs="Arial"/>
        </w:rPr>
        <w:t>:</w:t>
      </w:r>
    </w:p>
    <w:p w14:paraId="7CD13ADD" w14:textId="42DC5ECF" w:rsidR="007A0888" w:rsidRPr="003A74F7" w:rsidRDefault="005F4A11" w:rsidP="003A74F7">
      <w:pPr>
        <w:numPr>
          <w:ilvl w:val="1"/>
          <w:numId w:val="12"/>
        </w:numPr>
        <w:tabs>
          <w:tab w:val="clear" w:pos="873"/>
          <w:tab w:val="num" w:pos="1134"/>
        </w:tabs>
        <w:suppressAutoHyphens/>
        <w:autoSpaceDN/>
        <w:spacing w:line="276" w:lineRule="auto"/>
        <w:ind w:left="1134" w:right="-710" w:hanging="425"/>
        <w:rPr>
          <w:rFonts w:ascii="Arial" w:hAnsi="Arial" w:cs="Arial"/>
        </w:rPr>
      </w:pPr>
      <w:r w:rsidRPr="003A74F7">
        <w:rPr>
          <w:rFonts w:ascii="Arial" w:hAnsi="Arial" w:cs="Arial"/>
        </w:rPr>
        <w:t xml:space="preserve"> </w:t>
      </w:r>
      <w:r w:rsidRPr="003A74F7">
        <w:rPr>
          <w:rFonts w:ascii="Arial" w:hAnsi="Arial" w:cs="Arial"/>
        </w:rPr>
        <w:tab/>
      </w:r>
      <w:r w:rsidR="007A0888" w:rsidRPr="003A74F7">
        <w:rPr>
          <w:rFonts w:ascii="Arial" w:hAnsi="Arial" w:cs="Arial"/>
        </w:rPr>
        <w:t xml:space="preserve">zmian w nazwach lub adresach stron, zmian związanych z przekształceniem </w:t>
      </w:r>
      <w:r w:rsidR="002A7C72" w:rsidRPr="003A74F7">
        <w:rPr>
          <w:rFonts w:ascii="Arial" w:hAnsi="Arial" w:cs="Arial"/>
        </w:rPr>
        <w:br/>
        <w:t xml:space="preserve"> </w:t>
      </w:r>
      <w:r w:rsidR="002A7C72" w:rsidRPr="003A74F7">
        <w:rPr>
          <w:rFonts w:ascii="Arial" w:hAnsi="Arial" w:cs="Arial"/>
        </w:rPr>
        <w:tab/>
      </w:r>
      <w:r w:rsidR="007A0888" w:rsidRPr="003A74F7">
        <w:rPr>
          <w:rFonts w:ascii="Arial" w:hAnsi="Arial" w:cs="Arial"/>
        </w:rPr>
        <w:t>podmiotowym stron,</w:t>
      </w:r>
    </w:p>
    <w:p w14:paraId="01CC1C56" w14:textId="5B95418C" w:rsidR="007A0888" w:rsidRPr="003A74F7" w:rsidRDefault="005F4A11" w:rsidP="003A74F7">
      <w:pPr>
        <w:numPr>
          <w:ilvl w:val="1"/>
          <w:numId w:val="12"/>
        </w:numPr>
        <w:tabs>
          <w:tab w:val="clear" w:pos="873"/>
          <w:tab w:val="num" w:pos="1134"/>
        </w:tabs>
        <w:suppressAutoHyphens/>
        <w:autoSpaceDN/>
        <w:spacing w:line="276" w:lineRule="auto"/>
        <w:ind w:left="1134" w:right="-710" w:hanging="425"/>
        <w:rPr>
          <w:rFonts w:ascii="Arial" w:hAnsi="Arial" w:cs="Arial"/>
        </w:rPr>
      </w:pPr>
      <w:r w:rsidRPr="003A74F7">
        <w:rPr>
          <w:rFonts w:ascii="Arial" w:hAnsi="Arial" w:cs="Arial"/>
        </w:rPr>
        <w:t xml:space="preserve"> </w:t>
      </w:r>
      <w:r w:rsidRPr="003A74F7">
        <w:rPr>
          <w:rFonts w:ascii="Arial" w:hAnsi="Arial" w:cs="Arial"/>
        </w:rPr>
        <w:tab/>
      </w:r>
      <w:r w:rsidR="007A0888" w:rsidRPr="003A74F7">
        <w:rPr>
          <w:rFonts w:ascii="Arial" w:hAnsi="Arial" w:cs="Arial"/>
        </w:rPr>
        <w:t xml:space="preserve">konieczności zmian umowy na skutek działania organów administracji </w:t>
      </w:r>
      <w:r w:rsidR="00870953" w:rsidRPr="003A74F7">
        <w:rPr>
          <w:rFonts w:ascii="Arial" w:hAnsi="Arial" w:cs="Arial"/>
        </w:rPr>
        <w:br/>
        <w:t xml:space="preserve"> </w:t>
      </w:r>
      <w:r w:rsidR="00870953" w:rsidRPr="003A74F7">
        <w:rPr>
          <w:rFonts w:ascii="Arial" w:hAnsi="Arial" w:cs="Arial"/>
        </w:rPr>
        <w:tab/>
      </w:r>
      <w:r w:rsidR="007A0888" w:rsidRPr="003A74F7">
        <w:rPr>
          <w:rFonts w:ascii="Arial" w:hAnsi="Arial" w:cs="Arial"/>
        </w:rPr>
        <w:t>lub instytucji upoważnionych do wydania decyzji albo innych aktów</w:t>
      </w:r>
      <w:r w:rsidR="002A7C72" w:rsidRPr="003A74F7">
        <w:rPr>
          <w:rFonts w:ascii="Arial" w:hAnsi="Arial" w:cs="Arial"/>
        </w:rPr>
        <w:t xml:space="preserve"> </w:t>
      </w:r>
      <w:r w:rsidR="002A7C72" w:rsidRPr="003A74F7">
        <w:rPr>
          <w:rFonts w:ascii="Arial" w:hAnsi="Arial" w:cs="Arial"/>
        </w:rPr>
        <w:br/>
        <w:t xml:space="preserve"> </w:t>
      </w:r>
      <w:r w:rsidR="002A7C72" w:rsidRPr="003A74F7">
        <w:rPr>
          <w:rFonts w:ascii="Arial" w:hAnsi="Arial" w:cs="Arial"/>
        </w:rPr>
        <w:tab/>
      </w:r>
      <w:r w:rsidR="007A0888" w:rsidRPr="003A74F7">
        <w:rPr>
          <w:rFonts w:ascii="Arial" w:hAnsi="Arial" w:cs="Arial"/>
        </w:rPr>
        <w:t>władczych lub nadzorczych, związanych z realizacją przedmiotu umowy,</w:t>
      </w:r>
    </w:p>
    <w:p w14:paraId="2A12C581" w14:textId="2FF2EECC" w:rsidR="00F915E0" w:rsidRPr="003A74F7" w:rsidRDefault="005F4A11" w:rsidP="003A74F7">
      <w:pPr>
        <w:numPr>
          <w:ilvl w:val="1"/>
          <w:numId w:val="12"/>
        </w:numPr>
        <w:tabs>
          <w:tab w:val="clear" w:pos="873"/>
          <w:tab w:val="num" w:pos="1134"/>
        </w:tabs>
        <w:suppressAutoHyphens/>
        <w:autoSpaceDN/>
        <w:spacing w:line="276" w:lineRule="auto"/>
        <w:ind w:left="1134" w:right="-710" w:hanging="425"/>
        <w:rPr>
          <w:rFonts w:ascii="Arial" w:hAnsi="Arial" w:cs="Arial"/>
        </w:rPr>
      </w:pPr>
      <w:r w:rsidRPr="003A74F7">
        <w:rPr>
          <w:rFonts w:ascii="Arial" w:hAnsi="Arial" w:cs="Arial"/>
        </w:rPr>
        <w:t xml:space="preserve"> </w:t>
      </w:r>
      <w:r w:rsidRPr="003A74F7">
        <w:rPr>
          <w:rFonts w:ascii="Arial" w:hAnsi="Arial" w:cs="Arial"/>
        </w:rPr>
        <w:tab/>
      </w:r>
      <w:r w:rsidR="007A0888" w:rsidRPr="003A74F7">
        <w:rPr>
          <w:rFonts w:ascii="Arial" w:hAnsi="Arial" w:cs="Arial"/>
        </w:rPr>
        <w:t>zaistnienia siły wyższej uniemożliwiającej okresowe wykonywanie</w:t>
      </w:r>
      <w:r w:rsidR="002A7C72" w:rsidRPr="003A74F7">
        <w:rPr>
          <w:rFonts w:ascii="Arial" w:hAnsi="Arial" w:cs="Arial"/>
        </w:rPr>
        <w:t xml:space="preserve"> </w:t>
      </w:r>
      <w:r w:rsidR="002A7C72" w:rsidRPr="003A74F7">
        <w:rPr>
          <w:rFonts w:ascii="Arial" w:hAnsi="Arial" w:cs="Arial"/>
        </w:rPr>
        <w:br/>
        <w:t xml:space="preserve"> </w:t>
      </w:r>
      <w:r w:rsidR="002A7C72" w:rsidRPr="003A74F7">
        <w:rPr>
          <w:rFonts w:ascii="Arial" w:hAnsi="Arial" w:cs="Arial"/>
        </w:rPr>
        <w:tab/>
      </w:r>
      <w:r w:rsidR="007A0888" w:rsidRPr="003A74F7">
        <w:rPr>
          <w:rFonts w:ascii="Arial" w:hAnsi="Arial" w:cs="Arial"/>
        </w:rPr>
        <w:t>przedmiotu umowy,</w:t>
      </w:r>
    </w:p>
    <w:p w14:paraId="3D3E632D" w14:textId="0C9F7DEF" w:rsidR="007A0888" w:rsidRPr="003A74F7" w:rsidRDefault="005F4A11" w:rsidP="003A74F7">
      <w:pPr>
        <w:numPr>
          <w:ilvl w:val="1"/>
          <w:numId w:val="12"/>
        </w:numPr>
        <w:tabs>
          <w:tab w:val="clear" w:pos="873"/>
          <w:tab w:val="num" w:pos="1134"/>
        </w:tabs>
        <w:suppressAutoHyphens/>
        <w:autoSpaceDN/>
        <w:spacing w:line="276" w:lineRule="auto"/>
        <w:ind w:left="1134" w:right="-710" w:hanging="425"/>
        <w:rPr>
          <w:rFonts w:ascii="Arial" w:hAnsi="Arial" w:cs="Arial"/>
        </w:rPr>
      </w:pPr>
      <w:r w:rsidRPr="003A74F7">
        <w:rPr>
          <w:rFonts w:ascii="Arial" w:hAnsi="Arial" w:cs="Arial"/>
        </w:rPr>
        <w:t xml:space="preserve"> </w:t>
      </w:r>
      <w:r w:rsidRPr="003A74F7">
        <w:rPr>
          <w:rFonts w:ascii="Arial" w:hAnsi="Arial" w:cs="Arial"/>
        </w:rPr>
        <w:tab/>
      </w:r>
      <w:r w:rsidR="007A0888" w:rsidRPr="003A74F7">
        <w:rPr>
          <w:rFonts w:ascii="Arial" w:hAnsi="Arial" w:cs="Arial"/>
        </w:rPr>
        <w:t>wystąpienia okoliczności, których nie można było przewidzieć w chwili</w:t>
      </w:r>
      <w:r w:rsidR="00B44CD9" w:rsidRPr="003A74F7">
        <w:rPr>
          <w:rFonts w:ascii="Arial" w:hAnsi="Arial" w:cs="Arial"/>
        </w:rPr>
        <w:t xml:space="preserve"> </w:t>
      </w:r>
      <w:r w:rsidR="00B44CD9" w:rsidRPr="003A74F7">
        <w:rPr>
          <w:rFonts w:ascii="Arial" w:hAnsi="Arial" w:cs="Arial"/>
        </w:rPr>
        <w:br/>
        <w:t xml:space="preserve"> </w:t>
      </w:r>
      <w:r w:rsidR="00B44CD9" w:rsidRPr="003A74F7">
        <w:rPr>
          <w:rFonts w:ascii="Arial" w:hAnsi="Arial" w:cs="Arial"/>
        </w:rPr>
        <w:tab/>
      </w:r>
      <w:r w:rsidR="007A0888" w:rsidRPr="003A74F7">
        <w:rPr>
          <w:rFonts w:ascii="Arial" w:hAnsi="Arial" w:cs="Arial"/>
        </w:rPr>
        <w:t>zawarcia umowy,</w:t>
      </w:r>
      <w:r w:rsidRPr="003A74F7">
        <w:rPr>
          <w:rFonts w:ascii="Arial" w:hAnsi="Arial" w:cs="Arial"/>
        </w:rPr>
        <w:t xml:space="preserve"> </w:t>
      </w:r>
      <w:r w:rsidR="007A0888" w:rsidRPr="003A74F7">
        <w:rPr>
          <w:rFonts w:ascii="Arial" w:hAnsi="Arial" w:cs="Arial"/>
        </w:rPr>
        <w:t xml:space="preserve">a w związku z nimi wystąpi konieczność wprowadzenia </w:t>
      </w:r>
      <w:r w:rsidR="00B44CD9" w:rsidRPr="003A74F7">
        <w:rPr>
          <w:rFonts w:ascii="Arial" w:hAnsi="Arial" w:cs="Arial"/>
        </w:rPr>
        <w:br/>
        <w:t xml:space="preserve"> </w:t>
      </w:r>
      <w:r w:rsidR="00B44CD9" w:rsidRPr="003A74F7">
        <w:rPr>
          <w:rFonts w:ascii="Arial" w:hAnsi="Arial" w:cs="Arial"/>
        </w:rPr>
        <w:tab/>
      </w:r>
      <w:r w:rsidR="007A0888" w:rsidRPr="003A74F7">
        <w:rPr>
          <w:rFonts w:ascii="Arial" w:hAnsi="Arial" w:cs="Arial"/>
        </w:rPr>
        <w:t xml:space="preserve">zmian do umowy, zaś zmiany te są korzystne dla Zamawiającego i zostaną </w:t>
      </w:r>
      <w:r w:rsidR="00B44CD9" w:rsidRPr="003A74F7">
        <w:rPr>
          <w:rFonts w:ascii="Arial" w:hAnsi="Arial" w:cs="Arial"/>
        </w:rPr>
        <w:br/>
        <w:t xml:space="preserve"> </w:t>
      </w:r>
      <w:r w:rsidR="00B44CD9" w:rsidRPr="003A74F7">
        <w:rPr>
          <w:rFonts w:ascii="Arial" w:hAnsi="Arial" w:cs="Arial"/>
        </w:rPr>
        <w:tab/>
      </w:r>
      <w:r w:rsidR="007A0888" w:rsidRPr="003A74F7">
        <w:rPr>
          <w:rFonts w:ascii="Arial" w:hAnsi="Arial" w:cs="Arial"/>
        </w:rPr>
        <w:t>zaakceptowane przez Wykonawcę</w:t>
      </w:r>
      <w:r w:rsidR="00122EAF" w:rsidRPr="003A74F7">
        <w:rPr>
          <w:rFonts w:ascii="Arial" w:hAnsi="Arial" w:cs="Arial"/>
        </w:rPr>
        <w:t>,</w:t>
      </w:r>
    </w:p>
    <w:p w14:paraId="03C55D49" w14:textId="795F5F11" w:rsidR="00122EAF" w:rsidRPr="003A74F7" w:rsidRDefault="00122EAF" w:rsidP="003A74F7">
      <w:pPr>
        <w:numPr>
          <w:ilvl w:val="1"/>
          <w:numId w:val="12"/>
        </w:numPr>
        <w:tabs>
          <w:tab w:val="clear" w:pos="873"/>
          <w:tab w:val="num" w:pos="1134"/>
        </w:tabs>
        <w:suppressAutoHyphens/>
        <w:autoSpaceDN/>
        <w:spacing w:line="276" w:lineRule="auto"/>
        <w:ind w:left="1134" w:right="-710" w:hanging="425"/>
        <w:rPr>
          <w:rFonts w:ascii="Arial" w:hAnsi="Arial" w:cs="Arial"/>
        </w:rPr>
      </w:pPr>
      <w:r w:rsidRPr="003A74F7">
        <w:rPr>
          <w:rFonts w:ascii="Arial" w:hAnsi="Arial" w:cs="Arial"/>
        </w:rPr>
        <w:t xml:space="preserve"> </w:t>
      </w:r>
      <w:r w:rsidRPr="003A74F7">
        <w:rPr>
          <w:rFonts w:ascii="Arial" w:hAnsi="Arial" w:cs="Arial"/>
        </w:rPr>
        <w:tab/>
        <w:t>zmiany wynagrodzenia w przypadkach określonych w §</w:t>
      </w:r>
      <w:r w:rsidR="004F4464" w:rsidRPr="003A74F7">
        <w:rPr>
          <w:rFonts w:ascii="Arial" w:hAnsi="Arial" w:cs="Arial"/>
        </w:rPr>
        <w:t>8</w:t>
      </w:r>
      <w:r w:rsidR="00815381" w:rsidRPr="003A74F7">
        <w:rPr>
          <w:rFonts w:ascii="Arial" w:hAnsi="Arial" w:cs="Arial"/>
        </w:rPr>
        <w:t xml:space="preserve"> </w:t>
      </w:r>
      <w:r w:rsidRPr="003A74F7">
        <w:rPr>
          <w:rFonts w:ascii="Arial" w:hAnsi="Arial" w:cs="Arial"/>
        </w:rPr>
        <w:t xml:space="preserve">ust. 3 niniejszej </w:t>
      </w:r>
      <w:r w:rsidR="00B44CD9" w:rsidRPr="003A74F7">
        <w:rPr>
          <w:rFonts w:ascii="Arial" w:hAnsi="Arial" w:cs="Arial"/>
        </w:rPr>
        <w:br/>
        <w:t xml:space="preserve"> </w:t>
      </w:r>
      <w:r w:rsidR="00B44CD9" w:rsidRPr="003A74F7">
        <w:rPr>
          <w:rFonts w:ascii="Arial" w:hAnsi="Arial" w:cs="Arial"/>
        </w:rPr>
        <w:tab/>
      </w:r>
      <w:r w:rsidRPr="003A74F7">
        <w:rPr>
          <w:rFonts w:ascii="Arial" w:hAnsi="Arial" w:cs="Arial"/>
        </w:rPr>
        <w:t>umowy</w:t>
      </w:r>
      <w:r w:rsidR="008A3DB6" w:rsidRPr="003A74F7">
        <w:rPr>
          <w:rFonts w:ascii="Arial" w:hAnsi="Arial" w:cs="Arial"/>
        </w:rPr>
        <w:t>,</w:t>
      </w:r>
    </w:p>
    <w:p w14:paraId="00D6FB75" w14:textId="47A3AF23" w:rsidR="00921857" w:rsidRPr="003A74F7" w:rsidRDefault="00251FB9" w:rsidP="003A74F7">
      <w:pPr>
        <w:spacing w:line="276" w:lineRule="auto"/>
        <w:ind w:right="-710"/>
        <w:rPr>
          <w:rFonts w:ascii="Arial" w:hAnsi="Arial" w:cs="Arial"/>
        </w:rPr>
      </w:pPr>
      <w:r w:rsidRPr="003A74F7">
        <w:rPr>
          <w:rFonts w:ascii="Arial" w:hAnsi="Arial" w:cs="Arial"/>
        </w:rPr>
        <w:tab/>
        <w:t xml:space="preserve">6)  </w:t>
      </w:r>
      <w:r w:rsidRPr="003A74F7">
        <w:rPr>
          <w:rFonts w:ascii="Arial" w:hAnsi="Arial" w:cs="Arial"/>
        </w:rPr>
        <w:tab/>
        <w:t xml:space="preserve">zmianę zakresu robót objętych </w:t>
      </w:r>
      <w:r w:rsidR="00EC5EBE" w:rsidRPr="003A74F7">
        <w:rPr>
          <w:rFonts w:ascii="Arial" w:hAnsi="Arial" w:cs="Arial"/>
        </w:rPr>
        <w:t xml:space="preserve">zamówieniem </w:t>
      </w:r>
      <w:r w:rsidRPr="003A74F7">
        <w:rPr>
          <w:rFonts w:ascii="Arial" w:hAnsi="Arial" w:cs="Arial"/>
        </w:rPr>
        <w:t>oraz sposobu</w:t>
      </w:r>
      <w:r w:rsidR="0020049F" w:rsidRPr="003A74F7">
        <w:rPr>
          <w:rFonts w:ascii="Arial" w:hAnsi="Arial" w:cs="Arial"/>
        </w:rPr>
        <w:t xml:space="preserve"> </w:t>
      </w:r>
      <w:r w:rsidRPr="003A74F7">
        <w:rPr>
          <w:rFonts w:ascii="Arial" w:hAnsi="Arial" w:cs="Arial"/>
        </w:rPr>
        <w:t xml:space="preserve">(technologii)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wykonania tego zakresu</w:t>
      </w:r>
      <w:r w:rsidR="0020049F" w:rsidRPr="003A74F7">
        <w:rPr>
          <w:rFonts w:ascii="Arial" w:hAnsi="Arial" w:cs="Arial"/>
        </w:rPr>
        <w:t xml:space="preserve"> </w:t>
      </w:r>
      <w:r w:rsidRPr="003A74F7">
        <w:rPr>
          <w:rFonts w:ascii="Arial" w:hAnsi="Arial" w:cs="Arial"/>
        </w:rPr>
        <w:t xml:space="preserve">robót jak również wykonanie robót zamiennych, przy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czym ww. zmiana spowodowana może</w:t>
      </w:r>
      <w:r w:rsidR="00AB049E" w:rsidRPr="003A74F7">
        <w:rPr>
          <w:rFonts w:ascii="Arial" w:hAnsi="Arial" w:cs="Arial"/>
        </w:rPr>
        <w:t xml:space="preserve"> </w:t>
      </w:r>
      <w:r w:rsidRPr="003A74F7">
        <w:rPr>
          <w:rFonts w:ascii="Arial" w:hAnsi="Arial" w:cs="Arial"/>
        </w:rPr>
        <w:t>być</w:t>
      </w:r>
      <w:r w:rsidR="0020049F" w:rsidRPr="003A74F7">
        <w:rPr>
          <w:rFonts w:ascii="Arial" w:hAnsi="Arial" w:cs="Arial"/>
        </w:rPr>
        <w:t xml:space="preserve"> </w:t>
      </w:r>
      <w:r w:rsidRPr="003A74F7">
        <w:rPr>
          <w:rFonts w:ascii="Arial" w:hAnsi="Arial" w:cs="Arial"/>
        </w:rPr>
        <w:t xml:space="preserve">okolicznościami zaistniałymi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w trakcie realizacji zamówienia tj. zmiana dokumentacji</w:t>
      </w:r>
      <w:r w:rsidR="00AB049E" w:rsidRPr="003A74F7">
        <w:rPr>
          <w:rFonts w:ascii="Arial" w:hAnsi="Arial" w:cs="Arial"/>
        </w:rPr>
        <w:t xml:space="preserve"> </w:t>
      </w:r>
      <w:r w:rsidRPr="003A74F7">
        <w:rPr>
          <w:rFonts w:ascii="Arial" w:hAnsi="Arial" w:cs="Arial"/>
        </w:rPr>
        <w:t>projektowej</w:t>
      </w:r>
      <w:r w:rsidR="00815381" w:rsidRPr="003A74F7">
        <w:rPr>
          <w:rFonts w:ascii="Arial" w:hAnsi="Arial" w:cs="Arial"/>
        </w:rPr>
        <w:t>/PFU</w:t>
      </w:r>
      <w:r w:rsidRPr="003A74F7">
        <w:rPr>
          <w:rFonts w:ascii="Arial" w:hAnsi="Arial" w:cs="Arial"/>
        </w:rPr>
        <w:t xml:space="preserve">,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 xml:space="preserve">zaistniałe warunki faktyczne na terenie budowy, wpływające na zakres lub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sposób</w:t>
      </w:r>
      <w:r w:rsidR="00AB049E" w:rsidRPr="003A74F7">
        <w:rPr>
          <w:rFonts w:ascii="Arial" w:hAnsi="Arial" w:cs="Arial"/>
        </w:rPr>
        <w:t xml:space="preserve"> </w:t>
      </w:r>
      <w:r w:rsidRPr="003A74F7">
        <w:rPr>
          <w:rFonts w:ascii="Arial" w:hAnsi="Arial" w:cs="Arial"/>
        </w:rPr>
        <w:t>(technologię) wykonania zakresu robót;</w:t>
      </w:r>
    </w:p>
    <w:p w14:paraId="3662AC6A" w14:textId="486F35E9" w:rsidR="00251FB9" w:rsidRPr="003A74F7" w:rsidRDefault="00251FB9" w:rsidP="003A74F7">
      <w:pPr>
        <w:spacing w:line="276" w:lineRule="auto"/>
        <w:ind w:right="-710" w:firstLine="705"/>
        <w:rPr>
          <w:rFonts w:ascii="Arial" w:hAnsi="Arial" w:cs="Arial"/>
        </w:rPr>
      </w:pPr>
      <w:r w:rsidRPr="003A74F7">
        <w:rPr>
          <w:rFonts w:ascii="Arial" w:hAnsi="Arial" w:cs="Arial"/>
        </w:rPr>
        <w:t xml:space="preserve">7)  </w:t>
      </w:r>
      <w:r w:rsidRPr="003A74F7">
        <w:rPr>
          <w:rFonts w:ascii="Arial" w:hAnsi="Arial" w:cs="Arial"/>
        </w:rPr>
        <w:tab/>
        <w:t xml:space="preserve">regulacji prawnych wprowadzonych w życie po dacie podpisania umowy,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wywołujących</w:t>
      </w:r>
      <w:r w:rsidR="00AB049E" w:rsidRPr="003A74F7">
        <w:rPr>
          <w:rFonts w:ascii="Arial" w:hAnsi="Arial" w:cs="Arial"/>
        </w:rPr>
        <w:t xml:space="preserve"> </w:t>
      </w:r>
      <w:r w:rsidRPr="003A74F7">
        <w:rPr>
          <w:rFonts w:ascii="Arial" w:hAnsi="Arial" w:cs="Arial"/>
        </w:rPr>
        <w:t xml:space="preserve">potrzebę zmiany umowy wraz ze skutkami wprowadzenia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Pr="003A74F7">
        <w:rPr>
          <w:rFonts w:ascii="Arial" w:hAnsi="Arial" w:cs="Arial"/>
        </w:rPr>
        <w:t>takiej zmiany</w:t>
      </w:r>
      <w:r w:rsidR="00AB049E" w:rsidRPr="003A74F7">
        <w:rPr>
          <w:rFonts w:ascii="Arial" w:hAnsi="Arial" w:cs="Arial"/>
        </w:rPr>
        <w:t>;</w:t>
      </w:r>
    </w:p>
    <w:p w14:paraId="26EEA77A" w14:textId="5C03FEF9" w:rsidR="00297662" w:rsidRPr="003A74F7" w:rsidRDefault="00251FB9" w:rsidP="003A74F7">
      <w:pPr>
        <w:spacing w:line="276" w:lineRule="auto"/>
        <w:ind w:right="-710"/>
        <w:rPr>
          <w:rFonts w:ascii="Arial" w:hAnsi="Arial" w:cs="Arial"/>
        </w:rPr>
      </w:pPr>
      <w:r w:rsidRPr="003A74F7">
        <w:rPr>
          <w:rFonts w:ascii="Arial" w:hAnsi="Arial" w:cs="Arial"/>
        </w:rPr>
        <w:t xml:space="preserve"> </w:t>
      </w:r>
      <w:r w:rsidRPr="003A74F7">
        <w:rPr>
          <w:rFonts w:ascii="Arial" w:hAnsi="Arial" w:cs="Arial"/>
        </w:rPr>
        <w:tab/>
        <w:t xml:space="preserve">8)  </w:t>
      </w:r>
      <w:r w:rsidRPr="003A74F7">
        <w:rPr>
          <w:rFonts w:ascii="Arial" w:hAnsi="Arial" w:cs="Arial"/>
        </w:rPr>
        <w:tab/>
        <w:t>zmiany formy zabezpieczenia należytego wykonania umowy;</w:t>
      </w:r>
    </w:p>
    <w:p w14:paraId="15BCE47A" w14:textId="4D82617B" w:rsidR="00251FB9" w:rsidRPr="003A74F7" w:rsidRDefault="008B02F7" w:rsidP="003A74F7">
      <w:pPr>
        <w:spacing w:line="276" w:lineRule="auto"/>
        <w:ind w:right="-710"/>
        <w:rPr>
          <w:rFonts w:ascii="Arial" w:hAnsi="Arial" w:cs="Arial"/>
        </w:rPr>
      </w:pPr>
      <w:r w:rsidRPr="003A74F7">
        <w:rPr>
          <w:rFonts w:ascii="Arial" w:hAnsi="Arial" w:cs="Arial"/>
        </w:rPr>
        <w:t xml:space="preserve"> </w:t>
      </w:r>
      <w:r w:rsidRPr="003A74F7">
        <w:rPr>
          <w:rFonts w:ascii="Arial" w:hAnsi="Arial" w:cs="Arial"/>
        </w:rPr>
        <w:tab/>
        <w:t xml:space="preserve">9)  </w:t>
      </w:r>
      <w:r w:rsidRPr="003A74F7">
        <w:rPr>
          <w:rFonts w:ascii="Arial" w:hAnsi="Arial" w:cs="Arial"/>
        </w:rPr>
        <w:tab/>
      </w:r>
      <w:r w:rsidR="00251FB9" w:rsidRPr="003A74F7">
        <w:rPr>
          <w:rFonts w:ascii="Arial" w:hAnsi="Arial" w:cs="Arial"/>
        </w:rPr>
        <w:t>zmian</w:t>
      </w:r>
      <w:r w:rsidR="00B65FCC" w:rsidRPr="003A74F7">
        <w:rPr>
          <w:rFonts w:ascii="Arial" w:hAnsi="Arial" w:cs="Arial"/>
        </w:rPr>
        <w:t>y</w:t>
      </w:r>
      <w:r w:rsidR="00251FB9" w:rsidRPr="003A74F7">
        <w:rPr>
          <w:rFonts w:ascii="Arial" w:hAnsi="Arial" w:cs="Arial"/>
        </w:rPr>
        <w:t xml:space="preserve"> materiałów budowlanych, sprzętu, urządzeń, gdy wykorzystanie </w:t>
      </w:r>
      <w:r w:rsidR="0020049F" w:rsidRPr="003A74F7">
        <w:rPr>
          <w:rFonts w:ascii="Arial" w:hAnsi="Arial" w:cs="Arial"/>
        </w:rPr>
        <w:br/>
        <w:t xml:space="preserve"> </w:t>
      </w:r>
      <w:r w:rsidR="0020049F" w:rsidRPr="003A74F7">
        <w:rPr>
          <w:rFonts w:ascii="Arial" w:hAnsi="Arial" w:cs="Arial"/>
        </w:rPr>
        <w:tab/>
      </w:r>
      <w:r w:rsidR="0020049F" w:rsidRPr="003A74F7">
        <w:rPr>
          <w:rFonts w:ascii="Arial" w:hAnsi="Arial" w:cs="Arial"/>
        </w:rPr>
        <w:tab/>
      </w:r>
      <w:r w:rsidR="00251FB9" w:rsidRPr="003A74F7">
        <w:rPr>
          <w:rFonts w:ascii="Arial" w:hAnsi="Arial" w:cs="Arial"/>
        </w:rPr>
        <w:t>materiałów</w:t>
      </w:r>
      <w:r w:rsidRPr="003A74F7">
        <w:rPr>
          <w:rFonts w:ascii="Arial" w:hAnsi="Arial" w:cs="Arial"/>
        </w:rPr>
        <w:t xml:space="preserve"> </w:t>
      </w:r>
      <w:r w:rsidR="00251FB9" w:rsidRPr="003A74F7">
        <w:rPr>
          <w:rFonts w:ascii="Arial" w:hAnsi="Arial" w:cs="Arial"/>
        </w:rPr>
        <w:t xml:space="preserve">budowlanych, sprzętu, urządzeń wskazanych w </w:t>
      </w:r>
      <w:r w:rsidR="00E96D34" w:rsidRPr="003A74F7">
        <w:rPr>
          <w:rFonts w:ascii="Arial" w:hAnsi="Arial" w:cs="Arial"/>
        </w:rPr>
        <w:t>d</w:t>
      </w:r>
      <w:r w:rsidR="00251FB9" w:rsidRPr="003A74F7">
        <w:rPr>
          <w:rFonts w:ascii="Arial" w:hAnsi="Arial" w:cs="Arial"/>
        </w:rPr>
        <w:t xml:space="preserve">okumentacji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00E96D34" w:rsidRPr="003A74F7">
        <w:rPr>
          <w:rFonts w:ascii="Arial" w:hAnsi="Arial" w:cs="Arial"/>
        </w:rPr>
        <w:t>p</w:t>
      </w:r>
      <w:r w:rsidR="00251FB9" w:rsidRPr="003A74F7">
        <w:rPr>
          <w:rFonts w:ascii="Arial" w:hAnsi="Arial" w:cs="Arial"/>
        </w:rPr>
        <w:t>rojektowej stanie się</w:t>
      </w:r>
      <w:r w:rsidRPr="003A74F7">
        <w:rPr>
          <w:rFonts w:ascii="Arial" w:hAnsi="Arial" w:cs="Arial"/>
        </w:rPr>
        <w:t xml:space="preserve"> </w:t>
      </w:r>
      <w:r w:rsidR="00251FB9" w:rsidRPr="003A74F7">
        <w:rPr>
          <w:rFonts w:ascii="Arial" w:hAnsi="Arial" w:cs="Arial"/>
        </w:rPr>
        <w:t xml:space="preserve">niemożliwe bądź podyktowane będzie zwiększeniem </w:t>
      </w:r>
      <w:r w:rsidR="00B44CD9" w:rsidRPr="003A74F7">
        <w:rPr>
          <w:rFonts w:ascii="Arial" w:hAnsi="Arial" w:cs="Arial"/>
        </w:rPr>
        <w:br/>
        <w:t xml:space="preserve"> </w:t>
      </w:r>
      <w:r w:rsidR="00B44CD9" w:rsidRPr="003A74F7">
        <w:rPr>
          <w:rFonts w:ascii="Arial" w:hAnsi="Arial" w:cs="Arial"/>
        </w:rPr>
        <w:tab/>
      </w:r>
      <w:r w:rsidR="00B44CD9" w:rsidRPr="003A74F7">
        <w:rPr>
          <w:rFonts w:ascii="Arial" w:hAnsi="Arial" w:cs="Arial"/>
        </w:rPr>
        <w:tab/>
      </w:r>
      <w:r w:rsidR="00251FB9" w:rsidRPr="003A74F7">
        <w:rPr>
          <w:rFonts w:ascii="Arial" w:hAnsi="Arial" w:cs="Arial"/>
        </w:rPr>
        <w:t>bezpieczeństwa na budowie lub zmianą</w:t>
      </w:r>
      <w:r w:rsidRPr="003A74F7">
        <w:rPr>
          <w:rFonts w:ascii="Arial" w:hAnsi="Arial" w:cs="Arial"/>
        </w:rPr>
        <w:t xml:space="preserve"> </w:t>
      </w:r>
      <w:r w:rsidR="00251FB9" w:rsidRPr="003A74F7">
        <w:rPr>
          <w:rFonts w:ascii="Arial" w:hAnsi="Arial" w:cs="Arial"/>
        </w:rPr>
        <w:t>przepisów prawa;</w:t>
      </w:r>
    </w:p>
    <w:p w14:paraId="183C5C76" w14:textId="0607EBD0" w:rsidR="00265353" w:rsidRPr="003A74F7" w:rsidRDefault="00265353" w:rsidP="003A74F7">
      <w:pPr>
        <w:spacing w:line="276" w:lineRule="auto"/>
        <w:ind w:right="-710"/>
        <w:rPr>
          <w:rFonts w:ascii="Arial" w:hAnsi="Arial" w:cs="Arial"/>
        </w:rPr>
      </w:pPr>
      <w:r w:rsidRPr="003A74F7">
        <w:rPr>
          <w:rFonts w:ascii="Arial" w:hAnsi="Arial" w:cs="Arial"/>
        </w:rPr>
        <w:lastRenderedPageBreak/>
        <w:t xml:space="preserve"> </w:t>
      </w:r>
      <w:r w:rsidRPr="003A74F7">
        <w:rPr>
          <w:rFonts w:ascii="Arial" w:hAnsi="Arial" w:cs="Arial"/>
        </w:rPr>
        <w:tab/>
        <w:t xml:space="preserve">10)  </w:t>
      </w:r>
      <w:r w:rsidRPr="003A74F7">
        <w:rPr>
          <w:rFonts w:ascii="Arial" w:hAnsi="Arial" w:cs="Arial"/>
        </w:rPr>
        <w:tab/>
      </w:r>
      <w:r w:rsidR="00B65FCC" w:rsidRPr="003A74F7">
        <w:rPr>
          <w:rFonts w:ascii="Arial" w:hAnsi="Arial" w:cs="Arial"/>
        </w:rPr>
        <w:t xml:space="preserve">zmiany terminu wykonania robót budowlanych w wyniku okoliczności, których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nie można było przewidzieć w chwili podpisania umowy lub zachowanie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wyznaczonego w umowie terminu jest niemożliwe z przyczyn </w:t>
      </w:r>
      <w:r w:rsidR="0069537A" w:rsidRPr="003A74F7">
        <w:rPr>
          <w:rFonts w:ascii="Arial" w:hAnsi="Arial" w:cs="Arial"/>
        </w:rPr>
        <w:t xml:space="preserve">prawnych,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organizacyjnych lub technicznych o obiektywnym charakterze, pod warunkiem,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że wydłużenie terminu realizacji przedmiotu niniejszej umowy umożliwi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Zamawiającemu rozliczenie zadania w ramach finansowania, </w:t>
      </w:r>
      <w:r w:rsidR="00EA6852" w:rsidRPr="003A74F7">
        <w:rPr>
          <w:rFonts w:ascii="Arial" w:hAnsi="Arial" w:cs="Arial"/>
        </w:rPr>
        <w:t xml:space="preserve">o którym mowa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t>w §1 ust. 1</w:t>
      </w:r>
      <w:r w:rsidR="00612ACA">
        <w:rPr>
          <w:rFonts w:ascii="Arial" w:hAnsi="Arial" w:cs="Arial"/>
        </w:rPr>
        <w:t>1</w:t>
      </w:r>
      <w:r w:rsidR="00EA6852" w:rsidRPr="003A74F7">
        <w:rPr>
          <w:rFonts w:ascii="Arial" w:hAnsi="Arial" w:cs="Arial"/>
        </w:rPr>
        <w:t xml:space="preserve">, </w:t>
      </w:r>
      <w:r w:rsidR="00B65FCC" w:rsidRPr="003A74F7">
        <w:rPr>
          <w:rFonts w:ascii="Arial" w:hAnsi="Arial" w:cs="Arial"/>
        </w:rPr>
        <w:t xml:space="preserve">a Zamawiający wyrazi zgodę na zmianę tego terminu;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00B65FCC" w:rsidRPr="003A74F7">
        <w:rPr>
          <w:rFonts w:ascii="Arial" w:hAnsi="Arial" w:cs="Arial"/>
        </w:rPr>
        <w:t xml:space="preserve">w szczególności </w:t>
      </w:r>
      <w:r w:rsidRPr="003A74F7">
        <w:rPr>
          <w:rFonts w:ascii="Arial" w:hAnsi="Arial" w:cs="Arial"/>
        </w:rPr>
        <w:t>zmian</w:t>
      </w:r>
      <w:r w:rsidR="00B65FCC" w:rsidRPr="003A74F7">
        <w:rPr>
          <w:rFonts w:ascii="Arial" w:hAnsi="Arial" w:cs="Arial"/>
        </w:rPr>
        <w:t>y</w:t>
      </w:r>
      <w:r w:rsidRPr="003A74F7">
        <w:rPr>
          <w:rFonts w:ascii="Arial" w:hAnsi="Arial" w:cs="Arial"/>
        </w:rPr>
        <w:t xml:space="preserve"> terminu realizacji przedmiotu umowy w przypadku </w:t>
      </w:r>
      <w:r w:rsidR="00EA6852" w:rsidRPr="003A74F7">
        <w:rPr>
          <w:rFonts w:ascii="Arial" w:hAnsi="Arial" w:cs="Arial"/>
        </w:rPr>
        <w:br/>
        <w:t xml:space="preserve"> </w:t>
      </w:r>
      <w:r w:rsidR="00EA6852" w:rsidRPr="003A74F7">
        <w:rPr>
          <w:rFonts w:ascii="Arial" w:hAnsi="Arial" w:cs="Arial"/>
        </w:rPr>
        <w:tab/>
      </w:r>
      <w:r w:rsidR="00EA6852" w:rsidRPr="003A74F7">
        <w:rPr>
          <w:rFonts w:ascii="Arial" w:hAnsi="Arial" w:cs="Arial"/>
        </w:rPr>
        <w:tab/>
      </w:r>
      <w:r w:rsidRPr="003A74F7">
        <w:rPr>
          <w:rFonts w:ascii="Arial" w:hAnsi="Arial" w:cs="Arial"/>
        </w:rPr>
        <w:t xml:space="preserve">wystąpienia okoliczności niezależnych od Wykonawcy skutkujących </w:t>
      </w:r>
      <w:r w:rsidR="00AD5156" w:rsidRPr="003A74F7">
        <w:rPr>
          <w:rFonts w:ascii="Arial" w:hAnsi="Arial" w:cs="Arial"/>
        </w:rPr>
        <w:br/>
        <w:t xml:space="preserve"> </w:t>
      </w:r>
      <w:r w:rsidR="00AD5156" w:rsidRPr="003A74F7">
        <w:rPr>
          <w:rFonts w:ascii="Arial" w:hAnsi="Arial" w:cs="Arial"/>
        </w:rPr>
        <w:tab/>
      </w:r>
      <w:r w:rsidR="00AD5156" w:rsidRPr="003A74F7">
        <w:rPr>
          <w:rFonts w:ascii="Arial" w:hAnsi="Arial" w:cs="Arial"/>
        </w:rPr>
        <w:tab/>
      </w:r>
      <w:r w:rsidRPr="003A74F7">
        <w:rPr>
          <w:rFonts w:ascii="Arial" w:hAnsi="Arial" w:cs="Arial"/>
        </w:rPr>
        <w:t>niemożliwością dotrzymania terminu realizacji zamówienia określonego w §1</w:t>
      </w:r>
      <w:r w:rsidR="003D6313" w:rsidRPr="003A74F7">
        <w:rPr>
          <w:rFonts w:ascii="Arial" w:hAnsi="Arial" w:cs="Arial"/>
        </w:rPr>
        <w:t>5</w:t>
      </w:r>
      <w:r w:rsidRPr="003A74F7">
        <w:rPr>
          <w:rFonts w:ascii="Arial" w:hAnsi="Arial" w:cs="Arial"/>
        </w:rPr>
        <w:t xml:space="preserve"> </w:t>
      </w:r>
      <w:r w:rsidR="00AD5156" w:rsidRPr="003A74F7">
        <w:rPr>
          <w:rFonts w:ascii="Arial" w:hAnsi="Arial" w:cs="Arial"/>
        </w:rPr>
        <w:br/>
        <w:t xml:space="preserve"> </w:t>
      </w:r>
      <w:r w:rsidR="00AD5156" w:rsidRPr="003A74F7">
        <w:rPr>
          <w:rFonts w:ascii="Arial" w:hAnsi="Arial" w:cs="Arial"/>
        </w:rPr>
        <w:tab/>
      </w:r>
      <w:r w:rsidR="00AD5156" w:rsidRPr="003A74F7">
        <w:rPr>
          <w:rFonts w:ascii="Arial" w:hAnsi="Arial" w:cs="Arial"/>
        </w:rPr>
        <w:tab/>
      </w:r>
      <w:r w:rsidRPr="003A74F7">
        <w:rPr>
          <w:rFonts w:ascii="Arial" w:hAnsi="Arial" w:cs="Arial"/>
        </w:rPr>
        <w:t xml:space="preserve">ust. 1 </w:t>
      </w:r>
      <w:r w:rsidR="00442F26" w:rsidRPr="003A74F7">
        <w:rPr>
          <w:rFonts w:ascii="Arial" w:hAnsi="Arial" w:cs="Arial"/>
        </w:rPr>
        <w:t xml:space="preserve">umowy, </w:t>
      </w:r>
      <w:r w:rsidRPr="003A74F7">
        <w:rPr>
          <w:rFonts w:ascii="Arial" w:hAnsi="Arial" w:cs="Arial"/>
        </w:rPr>
        <w:t>ze względu na:</w:t>
      </w:r>
    </w:p>
    <w:p w14:paraId="5EB3DBAE" w14:textId="4189277D" w:rsidR="00265353" w:rsidRPr="003A74F7" w:rsidRDefault="00265353" w:rsidP="003A74F7">
      <w:pPr>
        <w:spacing w:line="276" w:lineRule="auto"/>
        <w:ind w:right="-710"/>
        <w:rPr>
          <w:rFonts w:ascii="Arial" w:hAnsi="Arial" w:cs="Arial"/>
        </w:rPr>
      </w:pPr>
      <w:r w:rsidRPr="003A74F7">
        <w:rPr>
          <w:rFonts w:ascii="Arial" w:hAnsi="Arial" w:cs="Arial"/>
        </w:rPr>
        <w:t xml:space="preserve"> </w:t>
      </w:r>
      <w:r w:rsidRPr="003A74F7">
        <w:rPr>
          <w:rFonts w:ascii="Arial" w:hAnsi="Arial" w:cs="Arial"/>
        </w:rPr>
        <w:tab/>
      </w:r>
      <w:r w:rsidRPr="003A74F7">
        <w:rPr>
          <w:rFonts w:ascii="Arial" w:hAnsi="Arial" w:cs="Arial"/>
        </w:rPr>
        <w:tab/>
        <w:t xml:space="preserve">a.  </w:t>
      </w:r>
      <w:r w:rsidRPr="003A74F7">
        <w:rPr>
          <w:rFonts w:ascii="Arial" w:hAnsi="Arial" w:cs="Arial"/>
        </w:rPr>
        <w:tab/>
        <w:t xml:space="preserve">brak możliwości prowadzenia robót na skutek obiektywnych warunków </w:t>
      </w:r>
      <w:r w:rsidR="000529B8" w:rsidRPr="003A74F7">
        <w:rPr>
          <w:rFonts w:ascii="Arial" w:hAnsi="Arial" w:cs="Arial"/>
        </w:rPr>
        <w:br/>
        <w:t xml:space="preserve"> </w:t>
      </w:r>
      <w:r w:rsidR="000529B8" w:rsidRPr="003A74F7">
        <w:rPr>
          <w:rFonts w:ascii="Arial" w:hAnsi="Arial" w:cs="Arial"/>
        </w:rPr>
        <w:tab/>
      </w:r>
      <w:r w:rsidR="000529B8" w:rsidRPr="003A74F7">
        <w:rPr>
          <w:rFonts w:ascii="Arial" w:hAnsi="Arial" w:cs="Arial"/>
        </w:rPr>
        <w:tab/>
      </w:r>
      <w:r w:rsidR="000529B8" w:rsidRPr="003A74F7">
        <w:rPr>
          <w:rFonts w:ascii="Arial" w:hAnsi="Arial" w:cs="Arial"/>
        </w:rPr>
        <w:tab/>
      </w:r>
      <w:r w:rsidRPr="003A74F7">
        <w:rPr>
          <w:rFonts w:ascii="Arial" w:hAnsi="Arial" w:cs="Arial"/>
        </w:rPr>
        <w:t xml:space="preserve">klimatycznych (o czas, w którym - na skutek tych zdarzeń - nie było </w:t>
      </w:r>
      <w:r w:rsidR="000529B8" w:rsidRPr="003A74F7">
        <w:rPr>
          <w:rFonts w:ascii="Arial" w:hAnsi="Arial" w:cs="Arial"/>
        </w:rPr>
        <w:br/>
        <w:t xml:space="preserve"> </w:t>
      </w:r>
      <w:r w:rsidR="000529B8" w:rsidRPr="003A74F7">
        <w:rPr>
          <w:rFonts w:ascii="Arial" w:hAnsi="Arial" w:cs="Arial"/>
        </w:rPr>
        <w:tab/>
      </w:r>
      <w:r w:rsidR="000529B8" w:rsidRPr="003A74F7">
        <w:rPr>
          <w:rFonts w:ascii="Arial" w:hAnsi="Arial" w:cs="Arial"/>
        </w:rPr>
        <w:tab/>
      </w:r>
      <w:r w:rsidR="000529B8" w:rsidRPr="003A74F7">
        <w:rPr>
          <w:rFonts w:ascii="Arial" w:hAnsi="Arial" w:cs="Arial"/>
        </w:rPr>
        <w:tab/>
      </w:r>
      <w:r w:rsidRPr="003A74F7">
        <w:rPr>
          <w:rFonts w:ascii="Arial" w:hAnsi="Arial" w:cs="Arial"/>
        </w:rPr>
        <w:t xml:space="preserve">możliwe wykonanie umowy i na który - w ich wyniku - jej wykonanie </w:t>
      </w:r>
      <w:r w:rsidR="000529B8" w:rsidRPr="003A74F7">
        <w:rPr>
          <w:rFonts w:ascii="Arial" w:hAnsi="Arial" w:cs="Arial"/>
        </w:rPr>
        <w:br/>
        <w:t xml:space="preserve"> </w:t>
      </w:r>
      <w:r w:rsidR="000529B8" w:rsidRPr="003A74F7">
        <w:rPr>
          <w:rFonts w:ascii="Arial" w:hAnsi="Arial" w:cs="Arial"/>
        </w:rPr>
        <w:tab/>
      </w:r>
      <w:r w:rsidR="000529B8" w:rsidRPr="003A74F7">
        <w:rPr>
          <w:rFonts w:ascii="Arial" w:hAnsi="Arial" w:cs="Arial"/>
        </w:rPr>
        <w:tab/>
      </w:r>
      <w:r w:rsidR="000529B8" w:rsidRPr="003A74F7">
        <w:rPr>
          <w:rFonts w:ascii="Arial" w:hAnsi="Arial" w:cs="Arial"/>
        </w:rPr>
        <w:tab/>
      </w:r>
      <w:r w:rsidRPr="003A74F7">
        <w:rPr>
          <w:rFonts w:ascii="Arial" w:hAnsi="Arial" w:cs="Arial"/>
        </w:rPr>
        <w:t>zostało przerwane), lub</w:t>
      </w:r>
    </w:p>
    <w:p w14:paraId="34FF809F" w14:textId="3222B8BE" w:rsidR="00265353" w:rsidRPr="003A74F7" w:rsidRDefault="00265353" w:rsidP="003A74F7">
      <w:pPr>
        <w:pStyle w:val="Akapitzlist"/>
        <w:numPr>
          <w:ilvl w:val="0"/>
          <w:numId w:val="16"/>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działanie siły wyższej w rozumieniu przepisów Kodeksu cywilnego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(o czas niezbędny do wykonania zamówienia), lub</w:t>
      </w:r>
    </w:p>
    <w:p w14:paraId="48F62881" w14:textId="7C9254AC" w:rsidR="00265353" w:rsidRPr="003A74F7" w:rsidRDefault="00265353" w:rsidP="003A74F7">
      <w:pPr>
        <w:pStyle w:val="Akapitzlist"/>
        <w:numPr>
          <w:ilvl w:val="0"/>
          <w:numId w:val="16"/>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wstrzymanie prac budowlanych z przyczyn niezawinionych przez </w:t>
      </w:r>
      <w:r w:rsidR="0020049F" w:rsidRPr="003A74F7">
        <w:rPr>
          <w:rFonts w:ascii="Arial" w:hAnsi="Arial" w:cs="Arial"/>
          <w:sz w:val="24"/>
          <w:szCs w:val="24"/>
        </w:rPr>
        <w:br/>
        <w:t xml:space="preserve"> </w:t>
      </w:r>
      <w:r w:rsidR="0020049F" w:rsidRPr="003A74F7">
        <w:rPr>
          <w:rFonts w:ascii="Arial" w:hAnsi="Arial" w:cs="Arial"/>
          <w:sz w:val="24"/>
          <w:szCs w:val="24"/>
        </w:rPr>
        <w:tab/>
      </w:r>
      <w:r w:rsidRPr="003A74F7">
        <w:rPr>
          <w:rFonts w:ascii="Arial" w:hAnsi="Arial" w:cs="Arial"/>
          <w:sz w:val="24"/>
          <w:szCs w:val="24"/>
        </w:rPr>
        <w:t>Wykonawcę (o czas,</w:t>
      </w:r>
      <w:r w:rsidR="0020049F" w:rsidRPr="003A74F7">
        <w:rPr>
          <w:rFonts w:ascii="Arial" w:hAnsi="Arial" w:cs="Arial"/>
          <w:sz w:val="24"/>
          <w:szCs w:val="24"/>
        </w:rPr>
        <w:t xml:space="preserve"> </w:t>
      </w:r>
      <w:r w:rsidRPr="003A74F7">
        <w:rPr>
          <w:rFonts w:ascii="Arial" w:hAnsi="Arial" w:cs="Arial"/>
          <w:sz w:val="24"/>
          <w:szCs w:val="24"/>
        </w:rPr>
        <w:t xml:space="preserve">w którym - na skutek tych zdarzeń - nie było </w:t>
      </w:r>
      <w:r w:rsidR="0020049F" w:rsidRPr="003A74F7">
        <w:rPr>
          <w:rFonts w:ascii="Arial" w:hAnsi="Arial" w:cs="Arial"/>
          <w:sz w:val="24"/>
          <w:szCs w:val="24"/>
        </w:rPr>
        <w:br/>
        <w:t xml:space="preserve"> </w:t>
      </w:r>
      <w:r w:rsidR="0020049F" w:rsidRPr="003A74F7">
        <w:rPr>
          <w:rFonts w:ascii="Arial" w:hAnsi="Arial" w:cs="Arial"/>
          <w:sz w:val="24"/>
          <w:szCs w:val="24"/>
        </w:rPr>
        <w:tab/>
      </w:r>
      <w:r w:rsidRPr="003A74F7">
        <w:rPr>
          <w:rFonts w:ascii="Arial" w:hAnsi="Arial" w:cs="Arial"/>
          <w:sz w:val="24"/>
          <w:szCs w:val="24"/>
        </w:rPr>
        <w:t xml:space="preserve">możliwe wykonanie umowy i na który - w ich wyniku – jej wykonanie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zostało przerwane), lub</w:t>
      </w:r>
    </w:p>
    <w:p w14:paraId="267CC76A" w14:textId="7F06D489" w:rsidR="00265353" w:rsidRPr="003A74F7" w:rsidRDefault="00265353" w:rsidP="003A74F7">
      <w:pPr>
        <w:pStyle w:val="Akapitzlist"/>
        <w:numPr>
          <w:ilvl w:val="0"/>
          <w:numId w:val="16"/>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konieczność wykonania dodatkowych robót</w:t>
      </w:r>
      <w:r w:rsidR="004A7263" w:rsidRPr="003A74F7">
        <w:rPr>
          <w:rFonts w:ascii="Arial" w:hAnsi="Arial" w:cs="Arial"/>
          <w:sz w:val="24"/>
          <w:szCs w:val="24"/>
        </w:rPr>
        <w:t xml:space="preserve"> budowlanych</w:t>
      </w:r>
      <w:r w:rsidRPr="003A74F7">
        <w:rPr>
          <w:rFonts w:ascii="Arial" w:hAnsi="Arial" w:cs="Arial"/>
          <w:sz w:val="24"/>
          <w:szCs w:val="24"/>
        </w:rPr>
        <w:t xml:space="preserve">, prac </w:t>
      </w:r>
      <w:r w:rsidR="0020049F" w:rsidRPr="003A74F7">
        <w:rPr>
          <w:rFonts w:ascii="Arial" w:hAnsi="Arial" w:cs="Arial"/>
          <w:sz w:val="24"/>
          <w:szCs w:val="24"/>
        </w:rPr>
        <w:br/>
        <w:t xml:space="preserve"> </w:t>
      </w:r>
      <w:r w:rsidR="0020049F" w:rsidRPr="003A74F7">
        <w:rPr>
          <w:rFonts w:ascii="Arial" w:hAnsi="Arial" w:cs="Arial"/>
          <w:sz w:val="24"/>
          <w:szCs w:val="24"/>
        </w:rPr>
        <w:tab/>
      </w:r>
      <w:r w:rsidRPr="003A74F7">
        <w:rPr>
          <w:rFonts w:ascii="Arial" w:hAnsi="Arial" w:cs="Arial"/>
          <w:sz w:val="24"/>
          <w:szCs w:val="24"/>
        </w:rPr>
        <w:t xml:space="preserve">nieprzewidzianych w </w:t>
      </w:r>
      <w:r w:rsidR="005B4F64" w:rsidRPr="003A74F7">
        <w:rPr>
          <w:rFonts w:ascii="Arial" w:hAnsi="Arial" w:cs="Arial"/>
          <w:sz w:val="24"/>
          <w:szCs w:val="24"/>
        </w:rPr>
        <w:t>dokumentacji projektowej</w:t>
      </w:r>
      <w:r w:rsidRPr="003A74F7">
        <w:rPr>
          <w:rFonts w:ascii="Arial" w:hAnsi="Arial" w:cs="Arial"/>
          <w:sz w:val="24"/>
          <w:szCs w:val="24"/>
        </w:rPr>
        <w:t xml:space="preserve"> (o czas</w:t>
      </w:r>
      <w:r w:rsidR="0020049F" w:rsidRPr="003A74F7">
        <w:rPr>
          <w:rFonts w:ascii="Arial" w:hAnsi="Arial" w:cs="Arial"/>
          <w:sz w:val="24"/>
          <w:szCs w:val="24"/>
        </w:rPr>
        <w:t xml:space="preserve"> </w:t>
      </w:r>
      <w:r w:rsidRPr="003A74F7">
        <w:rPr>
          <w:rFonts w:ascii="Arial" w:hAnsi="Arial" w:cs="Arial"/>
          <w:sz w:val="24"/>
          <w:szCs w:val="24"/>
        </w:rPr>
        <w:t xml:space="preserve">niezbędny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do wykonania zamówienia), lub</w:t>
      </w:r>
    </w:p>
    <w:p w14:paraId="1BFAEC3A" w14:textId="5290D101" w:rsidR="00265353" w:rsidRPr="003A74F7" w:rsidRDefault="00265353" w:rsidP="003A74F7">
      <w:pPr>
        <w:pStyle w:val="Akapitzlist"/>
        <w:numPr>
          <w:ilvl w:val="0"/>
          <w:numId w:val="16"/>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wystąpienie opóźnienia w wydawaniu decyzji, zezwoleń itp.,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 xml:space="preserve">do wydania których właściwe organy są zobowiązanie na mocy prawa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 xml:space="preserve">oraz nie są następstwem okoliczności, za które Wykonawca ponosi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odpowiedzialność, lub</w:t>
      </w:r>
    </w:p>
    <w:p w14:paraId="044521D3" w14:textId="69F8748B" w:rsidR="00265353" w:rsidRPr="003A74F7" w:rsidRDefault="00265353" w:rsidP="003A74F7">
      <w:pPr>
        <w:pStyle w:val="Akapitzlist"/>
        <w:numPr>
          <w:ilvl w:val="0"/>
          <w:numId w:val="16"/>
        </w:numPr>
        <w:autoSpaceDN/>
        <w:spacing w:after="0"/>
        <w:ind w:right="-710" w:hanging="358"/>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gdy wystąpi konieczność wykonania robót zamiennych lub innych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 xml:space="preserve">robót niezbędnych do wykonania przedmiotu Umowy ze względu na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 xml:space="preserve">zasady wiedzy technicznej, które wstrzymują lub opóźniają realizację </w:t>
      </w:r>
      <w:r w:rsidR="000529B8" w:rsidRPr="003A74F7">
        <w:rPr>
          <w:rFonts w:ascii="Arial" w:hAnsi="Arial" w:cs="Arial"/>
          <w:sz w:val="24"/>
          <w:szCs w:val="24"/>
        </w:rPr>
        <w:br/>
        <w:t xml:space="preserve"> </w:t>
      </w:r>
      <w:r w:rsidR="000529B8" w:rsidRPr="003A74F7">
        <w:rPr>
          <w:rFonts w:ascii="Arial" w:hAnsi="Arial" w:cs="Arial"/>
          <w:sz w:val="24"/>
          <w:szCs w:val="24"/>
        </w:rPr>
        <w:tab/>
      </w:r>
      <w:r w:rsidRPr="003A74F7">
        <w:rPr>
          <w:rFonts w:ascii="Arial" w:hAnsi="Arial" w:cs="Arial"/>
          <w:sz w:val="24"/>
          <w:szCs w:val="24"/>
        </w:rPr>
        <w:t>przedmiotu Umowy, lub</w:t>
      </w:r>
    </w:p>
    <w:p w14:paraId="6B2F4A55" w14:textId="72C081CF" w:rsidR="00265353" w:rsidRPr="003A74F7" w:rsidRDefault="00265353" w:rsidP="003A74F7">
      <w:pPr>
        <w:pStyle w:val="Akapitzlist"/>
        <w:numPr>
          <w:ilvl w:val="0"/>
          <w:numId w:val="16"/>
        </w:numPr>
        <w:tabs>
          <w:tab w:val="left" w:pos="720"/>
        </w:tabs>
        <w:autoSpaceDN/>
        <w:spacing w:after="0"/>
        <w:ind w:right="-710" w:hanging="358"/>
        <w:rPr>
          <w:rFonts w:ascii="Arial" w:eastAsia="Times New Roman" w:hAnsi="Arial" w:cs="Arial"/>
          <w:sz w:val="24"/>
          <w:szCs w:val="24"/>
          <w:lang w:eastAsia="pl-PL"/>
        </w:rPr>
      </w:pPr>
      <w:r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ab/>
        <w:t xml:space="preserve">zawieszenie/wstrzymanie realizacji umowy przez Zamawiającego </w:t>
      </w:r>
      <w:r w:rsidR="007C1283" w:rsidRPr="003A74F7">
        <w:rPr>
          <w:rFonts w:ascii="Arial" w:eastAsia="Times New Roman" w:hAnsi="Arial" w:cs="Arial"/>
          <w:sz w:val="24"/>
          <w:szCs w:val="24"/>
          <w:lang w:eastAsia="pl-PL"/>
        </w:rPr>
        <w:br/>
        <w:t xml:space="preserve"> </w:t>
      </w:r>
      <w:r w:rsidR="007C1283"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z powodu wystąpienia kolizji z sieciami infrastruktury,</w:t>
      </w:r>
      <w:r w:rsidR="00861DC0"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 xml:space="preserve">uniemożliwiające </w:t>
      </w:r>
      <w:r w:rsidR="00861DC0" w:rsidRPr="003A74F7">
        <w:rPr>
          <w:rFonts w:ascii="Arial" w:eastAsia="Times New Roman" w:hAnsi="Arial" w:cs="Arial"/>
          <w:sz w:val="24"/>
          <w:szCs w:val="24"/>
          <w:lang w:eastAsia="pl-PL"/>
        </w:rPr>
        <w:br/>
        <w:t xml:space="preserve"> </w:t>
      </w:r>
      <w:r w:rsidR="00861DC0"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wykonywanie robót </w:t>
      </w:r>
      <w:r w:rsidR="005B4F64" w:rsidRPr="003A74F7">
        <w:rPr>
          <w:rFonts w:ascii="Arial" w:eastAsia="Times New Roman" w:hAnsi="Arial" w:cs="Arial"/>
          <w:sz w:val="24"/>
          <w:szCs w:val="24"/>
          <w:lang w:eastAsia="pl-PL"/>
        </w:rPr>
        <w:t>budowlanych</w:t>
      </w:r>
      <w:r w:rsidRPr="003A74F7">
        <w:rPr>
          <w:rFonts w:ascii="Arial" w:eastAsia="Times New Roman" w:hAnsi="Arial" w:cs="Arial"/>
          <w:sz w:val="24"/>
          <w:szCs w:val="24"/>
          <w:lang w:eastAsia="pl-PL"/>
        </w:rPr>
        <w:t xml:space="preserve"> lub</w:t>
      </w:r>
    </w:p>
    <w:p w14:paraId="10437EF1" w14:textId="590BA3E9" w:rsidR="00265353" w:rsidRPr="003A74F7" w:rsidRDefault="00265353" w:rsidP="003A74F7">
      <w:pPr>
        <w:pStyle w:val="Akapitzlist"/>
        <w:numPr>
          <w:ilvl w:val="0"/>
          <w:numId w:val="16"/>
        </w:numPr>
        <w:tabs>
          <w:tab w:val="left" w:pos="720"/>
        </w:tabs>
        <w:autoSpaceDN/>
        <w:spacing w:after="0"/>
        <w:ind w:right="-710" w:hanging="358"/>
        <w:rPr>
          <w:rFonts w:ascii="Arial" w:eastAsia="Times New Roman" w:hAnsi="Arial" w:cs="Arial"/>
          <w:sz w:val="24"/>
          <w:szCs w:val="24"/>
          <w:lang w:eastAsia="pl-PL"/>
        </w:rPr>
      </w:pPr>
      <w:r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ab/>
        <w:t>w razie zmian odnoszących się do treści dokumentacji</w:t>
      </w:r>
      <w:r w:rsidR="00861DC0"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projektowej</w:t>
      </w:r>
      <w:r w:rsidR="00815381" w:rsidRPr="003A74F7">
        <w:rPr>
          <w:rFonts w:ascii="Arial" w:eastAsia="Times New Roman" w:hAnsi="Arial" w:cs="Arial"/>
          <w:sz w:val="24"/>
          <w:szCs w:val="24"/>
          <w:lang w:eastAsia="pl-PL"/>
        </w:rPr>
        <w:t>/</w:t>
      </w:r>
      <w:r w:rsidR="00861DC0" w:rsidRPr="003A74F7">
        <w:rPr>
          <w:rFonts w:ascii="Arial" w:eastAsia="Times New Roman" w:hAnsi="Arial" w:cs="Arial"/>
          <w:sz w:val="24"/>
          <w:szCs w:val="24"/>
          <w:lang w:eastAsia="pl-PL"/>
        </w:rPr>
        <w:t xml:space="preserve"> </w:t>
      </w:r>
      <w:r w:rsidR="00861DC0" w:rsidRPr="003A74F7">
        <w:rPr>
          <w:rFonts w:ascii="Arial" w:eastAsia="Times New Roman" w:hAnsi="Arial" w:cs="Arial"/>
          <w:sz w:val="24"/>
          <w:szCs w:val="24"/>
          <w:lang w:eastAsia="pl-PL"/>
        </w:rPr>
        <w:br/>
        <w:t xml:space="preserve"> </w:t>
      </w:r>
      <w:r w:rsidR="00861DC0" w:rsidRPr="003A74F7">
        <w:rPr>
          <w:rFonts w:ascii="Arial" w:eastAsia="Times New Roman" w:hAnsi="Arial" w:cs="Arial"/>
          <w:sz w:val="24"/>
          <w:szCs w:val="24"/>
          <w:lang w:eastAsia="pl-PL"/>
        </w:rPr>
        <w:tab/>
      </w:r>
      <w:r w:rsidR="00815381" w:rsidRPr="003A74F7">
        <w:rPr>
          <w:rFonts w:ascii="Arial" w:eastAsia="Times New Roman" w:hAnsi="Arial" w:cs="Arial"/>
          <w:sz w:val="24"/>
          <w:szCs w:val="24"/>
          <w:lang w:eastAsia="pl-PL"/>
        </w:rPr>
        <w:t>PFU</w:t>
      </w:r>
      <w:r w:rsidRPr="003A74F7">
        <w:rPr>
          <w:rFonts w:ascii="Arial" w:eastAsia="Times New Roman" w:hAnsi="Arial" w:cs="Arial"/>
          <w:sz w:val="24"/>
          <w:szCs w:val="24"/>
          <w:lang w:eastAsia="pl-PL"/>
        </w:rPr>
        <w:t>, które to zmiany są niezbędne do prawidłowego</w:t>
      </w:r>
      <w:r w:rsidR="00861DC0"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 xml:space="preserve">wykonania </w:t>
      </w:r>
      <w:r w:rsidR="00861DC0" w:rsidRPr="003A74F7">
        <w:rPr>
          <w:rFonts w:ascii="Arial" w:eastAsia="Times New Roman" w:hAnsi="Arial" w:cs="Arial"/>
          <w:sz w:val="24"/>
          <w:szCs w:val="24"/>
          <w:lang w:eastAsia="pl-PL"/>
        </w:rPr>
        <w:br/>
        <w:t xml:space="preserve"> </w:t>
      </w:r>
      <w:r w:rsidR="00861DC0"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przedmiotu umowy i osiągnięcia przyjętego założenia, jak również </w:t>
      </w:r>
      <w:r w:rsidR="00861DC0" w:rsidRPr="003A74F7">
        <w:rPr>
          <w:rFonts w:ascii="Arial" w:eastAsia="Times New Roman" w:hAnsi="Arial" w:cs="Arial"/>
          <w:sz w:val="24"/>
          <w:szCs w:val="24"/>
          <w:lang w:eastAsia="pl-PL"/>
        </w:rPr>
        <w:br/>
        <w:t xml:space="preserve"> </w:t>
      </w:r>
      <w:r w:rsidR="00861DC0"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w przypadku konieczności wykonania dodatkowych</w:t>
      </w:r>
      <w:r w:rsidR="00661611" w:rsidRPr="003A74F7">
        <w:rPr>
          <w:rFonts w:ascii="Arial" w:eastAsia="Times New Roman" w:hAnsi="Arial" w:cs="Arial"/>
          <w:sz w:val="24"/>
          <w:szCs w:val="24"/>
          <w:lang w:eastAsia="pl-PL"/>
        </w:rPr>
        <w:t xml:space="preserve"> </w:t>
      </w:r>
      <w:r w:rsidR="004A7263" w:rsidRPr="003A74F7">
        <w:rPr>
          <w:rFonts w:ascii="Arial" w:hAnsi="Arial" w:cs="Arial"/>
          <w:sz w:val="24"/>
          <w:szCs w:val="24"/>
        </w:rPr>
        <w:t>robót budowlanych</w:t>
      </w:r>
      <w:r w:rsidR="004A7263" w:rsidRPr="003A74F7">
        <w:rPr>
          <w:rFonts w:ascii="Arial" w:eastAsia="Times New Roman" w:hAnsi="Arial" w:cs="Arial"/>
          <w:sz w:val="24"/>
          <w:szCs w:val="24"/>
          <w:lang w:eastAsia="pl-PL"/>
        </w:rPr>
        <w:t xml:space="preserve">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lub zamówień, o których mowa w art. </w:t>
      </w:r>
      <w:r w:rsidR="00423E23" w:rsidRPr="003A74F7">
        <w:rPr>
          <w:rFonts w:ascii="Arial" w:eastAsia="Times New Roman" w:hAnsi="Arial" w:cs="Arial"/>
          <w:sz w:val="24"/>
          <w:szCs w:val="24"/>
          <w:lang w:eastAsia="pl-PL"/>
        </w:rPr>
        <w:t>214</w:t>
      </w:r>
      <w:r w:rsidRPr="003A74F7">
        <w:rPr>
          <w:rFonts w:ascii="Arial" w:eastAsia="Times New Roman" w:hAnsi="Arial" w:cs="Arial"/>
          <w:sz w:val="24"/>
          <w:szCs w:val="24"/>
          <w:lang w:eastAsia="pl-PL"/>
        </w:rPr>
        <w:t xml:space="preserve"> ust. 1 pkt </w:t>
      </w:r>
      <w:r w:rsidR="00423E23" w:rsidRPr="003A74F7">
        <w:rPr>
          <w:rFonts w:ascii="Arial" w:eastAsia="Times New Roman" w:hAnsi="Arial" w:cs="Arial"/>
          <w:sz w:val="24"/>
          <w:szCs w:val="24"/>
          <w:lang w:eastAsia="pl-PL"/>
        </w:rPr>
        <w:t>7</w:t>
      </w:r>
      <w:r w:rsidRPr="003A74F7">
        <w:rPr>
          <w:rFonts w:ascii="Arial" w:eastAsia="Times New Roman" w:hAnsi="Arial" w:cs="Arial"/>
          <w:sz w:val="24"/>
          <w:szCs w:val="24"/>
          <w:lang w:eastAsia="pl-PL"/>
        </w:rPr>
        <w:t xml:space="preserve"> </w:t>
      </w:r>
      <w:r w:rsidR="00423E23" w:rsidRPr="003A74F7">
        <w:rPr>
          <w:rFonts w:ascii="Arial" w:eastAsia="Times New Roman" w:hAnsi="Arial" w:cs="Arial"/>
          <w:sz w:val="24"/>
          <w:szCs w:val="24"/>
          <w:lang w:eastAsia="pl-PL"/>
        </w:rPr>
        <w:t xml:space="preserve">ustawy </w:t>
      </w:r>
      <w:r w:rsidRPr="003A74F7">
        <w:rPr>
          <w:rFonts w:ascii="Arial" w:eastAsia="Times New Roman" w:hAnsi="Arial" w:cs="Arial"/>
          <w:sz w:val="24"/>
          <w:szCs w:val="24"/>
          <w:lang w:eastAsia="pl-PL"/>
        </w:rPr>
        <w:t>Pzp</w:t>
      </w:r>
      <w:r w:rsidR="000E374E" w:rsidRPr="003A74F7">
        <w:rPr>
          <w:rFonts w:ascii="Arial" w:eastAsia="Times New Roman" w:hAnsi="Arial" w:cs="Arial"/>
          <w:sz w:val="24"/>
          <w:szCs w:val="24"/>
          <w:lang w:eastAsia="pl-PL"/>
        </w:rPr>
        <w:t xml:space="preserve"> (</w:t>
      </w:r>
      <w:r w:rsidR="00802C06" w:rsidRPr="003A74F7">
        <w:rPr>
          <w:rFonts w:ascii="Arial" w:eastAsia="Times New Roman" w:hAnsi="Arial" w:cs="Arial"/>
          <w:sz w:val="24"/>
          <w:szCs w:val="24"/>
          <w:lang w:eastAsia="pl-PL"/>
        </w:rPr>
        <w:t>jeżeli</w:t>
      </w:r>
      <w:r w:rsidR="007C1283" w:rsidRPr="003A74F7">
        <w:rPr>
          <w:rFonts w:ascii="Arial" w:eastAsia="Times New Roman" w:hAnsi="Arial" w:cs="Arial"/>
          <w:sz w:val="24"/>
          <w:szCs w:val="24"/>
          <w:lang w:eastAsia="pl-PL"/>
        </w:rPr>
        <w:t xml:space="preserve">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00802C06" w:rsidRPr="003A74F7">
        <w:rPr>
          <w:rFonts w:ascii="Arial" w:eastAsia="Times New Roman" w:hAnsi="Arial" w:cs="Arial"/>
          <w:sz w:val="24"/>
          <w:szCs w:val="24"/>
          <w:lang w:eastAsia="pl-PL"/>
        </w:rPr>
        <w:t>Zamawiający przewidział możliwość</w:t>
      </w:r>
      <w:r w:rsidR="00661611" w:rsidRPr="003A74F7">
        <w:rPr>
          <w:rFonts w:ascii="Arial" w:eastAsia="Times New Roman" w:hAnsi="Arial" w:cs="Arial"/>
          <w:sz w:val="24"/>
          <w:szCs w:val="24"/>
          <w:lang w:eastAsia="pl-PL"/>
        </w:rPr>
        <w:t xml:space="preserve"> </w:t>
      </w:r>
      <w:r w:rsidR="00802C06" w:rsidRPr="003A74F7">
        <w:rPr>
          <w:rFonts w:ascii="Arial" w:eastAsia="Times New Roman" w:hAnsi="Arial" w:cs="Arial"/>
          <w:sz w:val="24"/>
          <w:szCs w:val="24"/>
          <w:lang w:eastAsia="pl-PL"/>
        </w:rPr>
        <w:t>udzielania takich zamówień</w:t>
      </w:r>
      <w:r w:rsidR="000E374E" w:rsidRPr="003A74F7">
        <w:rPr>
          <w:rFonts w:ascii="Arial" w:eastAsia="Times New Roman" w:hAnsi="Arial" w:cs="Arial"/>
          <w:sz w:val="24"/>
          <w:szCs w:val="24"/>
          <w:lang w:eastAsia="pl-PL"/>
        </w:rPr>
        <w:t>)</w:t>
      </w:r>
      <w:r w:rsidRPr="003A74F7">
        <w:rPr>
          <w:rFonts w:ascii="Arial" w:eastAsia="Times New Roman" w:hAnsi="Arial" w:cs="Arial"/>
          <w:sz w:val="24"/>
          <w:szCs w:val="24"/>
          <w:lang w:eastAsia="pl-PL"/>
        </w:rPr>
        <w:t>,</w:t>
      </w:r>
      <w:r w:rsidR="00802C06" w:rsidRPr="003A74F7">
        <w:rPr>
          <w:rFonts w:ascii="Arial" w:eastAsia="Times New Roman" w:hAnsi="Arial" w:cs="Arial"/>
          <w:sz w:val="24"/>
          <w:szCs w:val="24"/>
          <w:lang w:eastAsia="pl-PL"/>
        </w:rPr>
        <w:t xml:space="preserve">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wstrzymujących z przyczyn</w:t>
      </w:r>
      <w:r w:rsidR="0091536D"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 xml:space="preserve">technicznych realizację robót lub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wpływających</w:t>
      </w:r>
      <w:r w:rsidR="0062520E"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z</w:t>
      </w:r>
      <w:r w:rsidR="0062520E"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 xml:space="preserve">innych przyczyn na wydłużenie terminu zakończenia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zadania, możliwa będzie w szczególności zmiana terminu  zakończenia </w:t>
      </w:r>
      <w:r w:rsidR="00661611" w:rsidRPr="003A74F7">
        <w:rPr>
          <w:rFonts w:ascii="Arial" w:eastAsia="Times New Roman" w:hAnsi="Arial" w:cs="Arial"/>
          <w:sz w:val="24"/>
          <w:szCs w:val="24"/>
          <w:lang w:eastAsia="pl-PL"/>
        </w:rPr>
        <w:br/>
      </w:r>
      <w:r w:rsidR="00661611" w:rsidRPr="003A74F7">
        <w:rPr>
          <w:rFonts w:ascii="Arial" w:eastAsia="Times New Roman" w:hAnsi="Arial" w:cs="Arial"/>
          <w:sz w:val="24"/>
          <w:szCs w:val="24"/>
          <w:lang w:eastAsia="pl-PL"/>
        </w:rPr>
        <w:lastRenderedPageBreak/>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robót nie dłużej jednak niż o okres trwania odnośnej przeszkody, </w:t>
      </w:r>
      <w:r w:rsidR="00802C06" w:rsidRPr="003A74F7">
        <w:rPr>
          <w:rFonts w:ascii="Arial" w:eastAsia="Times New Roman" w:hAnsi="Arial" w:cs="Arial"/>
          <w:sz w:val="24"/>
          <w:szCs w:val="24"/>
          <w:lang w:eastAsia="pl-PL"/>
        </w:rPr>
        <w:br/>
        <w:t xml:space="preserve"> </w:t>
      </w:r>
      <w:r w:rsidR="00802C06"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lub</w:t>
      </w:r>
    </w:p>
    <w:p w14:paraId="6F47A28F" w14:textId="37C76734" w:rsidR="000F7ADF" w:rsidRPr="003A74F7" w:rsidRDefault="00265353" w:rsidP="003A74F7">
      <w:pPr>
        <w:pStyle w:val="Akapitzlist"/>
        <w:numPr>
          <w:ilvl w:val="0"/>
          <w:numId w:val="16"/>
        </w:numPr>
        <w:tabs>
          <w:tab w:val="left" w:pos="720"/>
        </w:tabs>
        <w:autoSpaceDN/>
        <w:spacing w:after="0"/>
        <w:ind w:right="-710" w:hanging="358"/>
        <w:rPr>
          <w:rFonts w:ascii="Arial" w:eastAsia="Times New Roman" w:hAnsi="Arial" w:cs="Arial"/>
          <w:sz w:val="24"/>
          <w:szCs w:val="24"/>
          <w:lang w:eastAsia="pl-PL"/>
        </w:rPr>
      </w:pPr>
      <w:r w:rsidRPr="003A74F7">
        <w:rPr>
          <w:rFonts w:ascii="Arial" w:eastAsia="Times New Roman" w:hAnsi="Arial" w:cs="Arial"/>
          <w:sz w:val="24"/>
          <w:szCs w:val="24"/>
          <w:lang w:eastAsia="pl-PL"/>
        </w:rPr>
        <w:t xml:space="preserve"> </w:t>
      </w:r>
      <w:r w:rsidRPr="003A74F7">
        <w:rPr>
          <w:rFonts w:ascii="Arial" w:eastAsia="Times New Roman" w:hAnsi="Arial" w:cs="Arial"/>
          <w:sz w:val="24"/>
          <w:szCs w:val="24"/>
          <w:lang w:eastAsia="pl-PL"/>
        </w:rPr>
        <w:tab/>
        <w:t xml:space="preserve">zmianę parametrów technicznych, technologii wykonania robót </w:t>
      </w:r>
      <w:r w:rsidR="009A356C" w:rsidRPr="003A74F7">
        <w:rPr>
          <w:rFonts w:ascii="Arial" w:eastAsia="Times New Roman" w:hAnsi="Arial" w:cs="Arial"/>
          <w:sz w:val="24"/>
          <w:szCs w:val="24"/>
          <w:lang w:eastAsia="pl-PL"/>
        </w:rPr>
        <w:br/>
        <w:t xml:space="preserve"> </w:t>
      </w:r>
      <w:r w:rsidR="009A356C"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budowlanych w przypadku wystąpienia niebezpieczeństwa kolizji </w:t>
      </w:r>
      <w:r w:rsidR="00414962" w:rsidRPr="003A74F7">
        <w:rPr>
          <w:rFonts w:ascii="Arial" w:eastAsia="Times New Roman" w:hAnsi="Arial" w:cs="Arial"/>
          <w:sz w:val="24"/>
          <w:szCs w:val="24"/>
          <w:lang w:eastAsia="pl-PL"/>
        </w:rPr>
        <w:br/>
        <w:t xml:space="preserve"> </w:t>
      </w:r>
      <w:r w:rsidR="00414962"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z planowanymi lub równolegle prowadzonymi przez inne podmioty </w:t>
      </w:r>
      <w:r w:rsidR="00661611" w:rsidRPr="003A74F7">
        <w:rPr>
          <w:rFonts w:ascii="Arial" w:eastAsia="Times New Roman" w:hAnsi="Arial" w:cs="Arial"/>
          <w:sz w:val="24"/>
          <w:szCs w:val="24"/>
          <w:lang w:eastAsia="pl-PL"/>
        </w:rPr>
        <w:br/>
        <w:t xml:space="preserve"> </w:t>
      </w:r>
      <w:r w:rsidR="00661611" w:rsidRPr="003A74F7">
        <w:rPr>
          <w:rFonts w:ascii="Arial" w:eastAsia="Times New Roman" w:hAnsi="Arial" w:cs="Arial"/>
          <w:sz w:val="24"/>
          <w:szCs w:val="24"/>
          <w:lang w:eastAsia="pl-PL"/>
        </w:rPr>
        <w:tab/>
      </w:r>
      <w:r w:rsidRPr="003A74F7">
        <w:rPr>
          <w:rFonts w:ascii="Arial" w:eastAsia="Times New Roman" w:hAnsi="Arial" w:cs="Arial"/>
          <w:sz w:val="24"/>
          <w:szCs w:val="24"/>
          <w:lang w:eastAsia="pl-PL"/>
        </w:rPr>
        <w:t xml:space="preserve">robotami, dostawami lub usługami w zakresie niezbędnym do </w:t>
      </w:r>
      <w:r w:rsidR="00C5049C">
        <w:rPr>
          <w:rFonts w:ascii="Arial" w:eastAsia="Times New Roman" w:hAnsi="Arial" w:cs="Arial"/>
          <w:sz w:val="24"/>
          <w:szCs w:val="24"/>
          <w:lang w:eastAsia="pl-PL"/>
        </w:rPr>
        <w:br/>
        <w:t xml:space="preserve"> </w:t>
      </w:r>
      <w:r w:rsidR="00C5049C">
        <w:rPr>
          <w:rFonts w:ascii="Arial" w:eastAsia="Times New Roman" w:hAnsi="Arial" w:cs="Arial"/>
          <w:sz w:val="24"/>
          <w:szCs w:val="24"/>
          <w:lang w:eastAsia="pl-PL"/>
        </w:rPr>
        <w:tab/>
      </w:r>
      <w:r w:rsidRPr="003A74F7">
        <w:rPr>
          <w:rFonts w:ascii="Arial" w:eastAsia="Times New Roman" w:hAnsi="Arial" w:cs="Arial"/>
          <w:sz w:val="24"/>
          <w:szCs w:val="24"/>
          <w:lang w:eastAsia="pl-PL"/>
        </w:rPr>
        <w:t>uniknięcia lub usunięcia tych kolizji.</w:t>
      </w:r>
    </w:p>
    <w:p w14:paraId="1D6F7A49" w14:textId="686CD0B9" w:rsidR="007A0888" w:rsidRPr="003A74F7" w:rsidRDefault="007A0888" w:rsidP="003A74F7">
      <w:pPr>
        <w:spacing w:line="276" w:lineRule="auto"/>
        <w:ind w:left="567" w:right="-710" w:hanging="567"/>
        <w:rPr>
          <w:rFonts w:ascii="Arial" w:hAnsi="Arial" w:cs="Arial"/>
        </w:rPr>
      </w:pPr>
      <w:r w:rsidRPr="003A74F7">
        <w:rPr>
          <w:rFonts w:ascii="Arial" w:hAnsi="Arial" w:cs="Arial"/>
        </w:rPr>
        <w:t>3.</w:t>
      </w:r>
      <w:r w:rsidRPr="003A74F7">
        <w:rPr>
          <w:rFonts w:ascii="Arial" w:hAnsi="Arial" w:cs="Arial"/>
        </w:rPr>
        <w:tab/>
      </w:r>
      <w:r w:rsidRPr="003A74F7">
        <w:rPr>
          <w:rFonts w:ascii="Arial" w:hAnsi="Arial" w:cs="Arial"/>
        </w:rPr>
        <w:tab/>
        <w:t>Strony postanawiają, iż dokonają zmiany wynagrodzenia w przypadku zmiany:</w:t>
      </w:r>
    </w:p>
    <w:p w14:paraId="58B2FA31" w14:textId="45B3DBE7" w:rsidR="007A0888" w:rsidRPr="003A74F7" w:rsidRDefault="005F4A11" w:rsidP="003A74F7">
      <w:pPr>
        <w:numPr>
          <w:ilvl w:val="0"/>
          <w:numId w:val="10"/>
        </w:numPr>
        <w:autoSpaceDN/>
        <w:spacing w:line="276" w:lineRule="auto"/>
        <w:ind w:right="-710" w:hanging="437"/>
        <w:rPr>
          <w:rFonts w:ascii="Arial" w:hAnsi="Arial" w:cs="Arial"/>
        </w:rPr>
      </w:pPr>
      <w:r w:rsidRPr="003A74F7">
        <w:rPr>
          <w:rFonts w:ascii="Arial" w:hAnsi="Arial" w:cs="Arial"/>
        </w:rPr>
        <w:t xml:space="preserve"> </w:t>
      </w:r>
      <w:r w:rsidRPr="003A74F7">
        <w:rPr>
          <w:rFonts w:ascii="Arial" w:hAnsi="Arial" w:cs="Arial"/>
        </w:rPr>
        <w:tab/>
      </w:r>
      <w:r w:rsidR="007A0888" w:rsidRPr="003A74F7">
        <w:rPr>
          <w:rFonts w:ascii="Arial" w:hAnsi="Arial" w:cs="Arial"/>
        </w:rPr>
        <w:t>stawki podatku od towarów i usług</w:t>
      </w:r>
      <w:r w:rsidR="00C24A21" w:rsidRPr="003A74F7">
        <w:rPr>
          <w:rFonts w:ascii="Arial" w:hAnsi="Arial" w:cs="Arial"/>
        </w:rPr>
        <w:t xml:space="preserve"> oraz podatku akcyzowego</w:t>
      </w:r>
      <w:r w:rsidR="007A0888" w:rsidRPr="003A74F7">
        <w:rPr>
          <w:rFonts w:ascii="Arial" w:hAnsi="Arial" w:cs="Arial"/>
        </w:rPr>
        <w:t>;</w:t>
      </w:r>
    </w:p>
    <w:p w14:paraId="25F7D98C" w14:textId="4F0A6CC2" w:rsidR="007A0888" w:rsidRPr="003A74F7" w:rsidRDefault="00BA1AC7" w:rsidP="003A74F7">
      <w:pPr>
        <w:autoSpaceDN/>
        <w:spacing w:line="276" w:lineRule="auto"/>
        <w:ind w:left="709" w:right="-710"/>
        <w:rPr>
          <w:rFonts w:ascii="Arial" w:hAnsi="Arial" w:cs="Arial"/>
        </w:rPr>
      </w:pPr>
      <w:r w:rsidRPr="003A74F7">
        <w:rPr>
          <w:rFonts w:ascii="Arial" w:hAnsi="Arial" w:cs="Arial"/>
        </w:rPr>
        <w:t xml:space="preserve">2)  </w:t>
      </w:r>
      <w:r w:rsidRPr="003A74F7">
        <w:rPr>
          <w:rFonts w:ascii="Arial" w:hAnsi="Arial" w:cs="Arial"/>
        </w:rPr>
        <w:tab/>
      </w:r>
      <w:r w:rsidR="007A0888" w:rsidRPr="003A74F7">
        <w:rPr>
          <w:rFonts w:ascii="Arial" w:hAnsi="Arial" w:cs="Arial"/>
        </w:rPr>
        <w:t xml:space="preserve">obniżki cen na korzyść Zamawiającego – z jakichkolwiek przyczyn, w każdym </w:t>
      </w:r>
      <w:r w:rsidR="00C5049C">
        <w:rPr>
          <w:rFonts w:ascii="Arial" w:hAnsi="Arial" w:cs="Arial"/>
        </w:rPr>
        <w:br/>
        <w:t xml:space="preserve"> </w:t>
      </w:r>
      <w:r w:rsidR="00C5049C">
        <w:rPr>
          <w:rFonts w:ascii="Arial" w:hAnsi="Arial" w:cs="Arial"/>
        </w:rPr>
        <w:tab/>
      </w:r>
      <w:r w:rsidR="007A0888" w:rsidRPr="003A74F7">
        <w:rPr>
          <w:rFonts w:ascii="Arial" w:hAnsi="Arial" w:cs="Arial"/>
        </w:rPr>
        <w:t>czasie.</w:t>
      </w:r>
    </w:p>
    <w:p w14:paraId="306198D7" w14:textId="74242A00" w:rsidR="007A0888" w:rsidRPr="003A74F7" w:rsidRDefault="007A0888" w:rsidP="003A74F7">
      <w:pPr>
        <w:numPr>
          <w:ilvl w:val="0"/>
          <w:numId w:val="11"/>
        </w:numPr>
        <w:tabs>
          <w:tab w:val="left" w:pos="709"/>
        </w:tabs>
        <w:autoSpaceDN/>
        <w:spacing w:line="276" w:lineRule="auto"/>
        <w:ind w:right="-710" w:hanging="720"/>
        <w:rPr>
          <w:rFonts w:ascii="Arial" w:hAnsi="Arial" w:cs="Arial"/>
        </w:rPr>
      </w:pPr>
      <w:r w:rsidRPr="003A74F7">
        <w:rPr>
          <w:rFonts w:ascii="Arial" w:hAnsi="Arial" w:cs="Arial"/>
        </w:rPr>
        <w:t>Zmiana wysokości wynagrodzenia w oparciu o przesłank</w:t>
      </w:r>
      <w:r w:rsidR="00BA1AC7" w:rsidRPr="003A74F7">
        <w:rPr>
          <w:rFonts w:ascii="Arial" w:hAnsi="Arial" w:cs="Arial"/>
        </w:rPr>
        <w:t>ę</w:t>
      </w:r>
      <w:r w:rsidRPr="003A74F7">
        <w:rPr>
          <w:rFonts w:ascii="Arial" w:hAnsi="Arial" w:cs="Arial"/>
        </w:rPr>
        <w:t xml:space="preserve"> określon</w:t>
      </w:r>
      <w:r w:rsidR="00BA1AC7" w:rsidRPr="003A74F7">
        <w:rPr>
          <w:rFonts w:ascii="Arial" w:hAnsi="Arial" w:cs="Arial"/>
        </w:rPr>
        <w:t>ą</w:t>
      </w:r>
      <w:r w:rsidRPr="003A74F7">
        <w:rPr>
          <w:rFonts w:ascii="Arial" w:hAnsi="Arial" w:cs="Arial"/>
        </w:rPr>
        <w:t xml:space="preserve"> w ust. 3 pkt 1</w:t>
      </w:r>
      <w:r w:rsidR="00BA1AC7" w:rsidRPr="003A74F7">
        <w:rPr>
          <w:rFonts w:ascii="Arial" w:hAnsi="Arial" w:cs="Arial"/>
        </w:rPr>
        <w:t xml:space="preserve"> </w:t>
      </w:r>
      <w:r w:rsidRPr="003A74F7">
        <w:rPr>
          <w:rFonts w:ascii="Arial" w:hAnsi="Arial" w:cs="Arial"/>
        </w:rPr>
        <w:t>obowiązywać będzie od dnia wejścia w życie zmian, o których mowa w ust. 3 pkt 1.</w:t>
      </w:r>
    </w:p>
    <w:p w14:paraId="2B3146CD" w14:textId="26AED763" w:rsidR="007A0888" w:rsidRPr="003A74F7" w:rsidRDefault="007A0888" w:rsidP="003A74F7">
      <w:pPr>
        <w:numPr>
          <w:ilvl w:val="0"/>
          <w:numId w:val="11"/>
        </w:numPr>
        <w:tabs>
          <w:tab w:val="left" w:pos="709"/>
        </w:tabs>
        <w:autoSpaceDN/>
        <w:spacing w:line="276" w:lineRule="auto"/>
        <w:ind w:right="-710" w:hanging="720"/>
        <w:rPr>
          <w:rFonts w:ascii="Arial" w:hAnsi="Arial" w:cs="Arial"/>
        </w:rPr>
      </w:pPr>
      <w:r w:rsidRPr="003A74F7">
        <w:rPr>
          <w:rFonts w:ascii="Arial" w:hAnsi="Arial" w:cs="Arial"/>
        </w:rPr>
        <w:t>W przypadku zmiany, o której mowa w ust. 3 pkt 1 wartość netto</w:t>
      </w:r>
      <w:r w:rsidR="00B55100" w:rsidRPr="003A74F7">
        <w:rPr>
          <w:rFonts w:ascii="Arial" w:hAnsi="Arial" w:cs="Arial"/>
        </w:rPr>
        <w:t xml:space="preserve"> </w:t>
      </w:r>
      <w:r w:rsidR="00D73AA6" w:rsidRPr="003A74F7">
        <w:rPr>
          <w:rFonts w:ascii="Arial" w:hAnsi="Arial" w:cs="Arial"/>
        </w:rPr>
        <w:t xml:space="preserve">umowy </w:t>
      </w:r>
      <w:r w:rsidRPr="003A74F7">
        <w:rPr>
          <w:rFonts w:ascii="Arial" w:hAnsi="Arial" w:cs="Arial"/>
        </w:rPr>
        <w:t>nie zmieni się,</w:t>
      </w:r>
      <w:r w:rsidR="00D73AA6" w:rsidRPr="003A74F7">
        <w:rPr>
          <w:rFonts w:ascii="Arial" w:hAnsi="Arial" w:cs="Arial"/>
        </w:rPr>
        <w:t xml:space="preserve"> </w:t>
      </w:r>
      <w:r w:rsidRPr="003A74F7">
        <w:rPr>
          <w:rFonts w:ascii="Arial" w:hAnsi="Arial" w:cs="Arial"/>
        </w:rPr>
        <w:t xml:space="preserve">a wartość brutto </w:t>
      </w:r>
      <w:r w:rsidR="00D73AA6" w:rsidRPr="003A74F7">
        <w:rPr>
          <w:rFonts w:ascii="Arial" w:hAnsi="Arial" w:cs="Arial"/>
        </w:rPr>
        <w:t xml:space="preserve">umowy </w:t>
      </w:r>
      <w:r w:rsidRPr="003A74F7">
        <w:rPr>
          <w:rFonts w:ascii="Arial" w:hAnsi="Arial" w:cs="Arial"/>
        </w:rPr>
        <w:t>zostanie wyliczona na podstawie nowych przepisów.</w:t>
      </w:r>
    </w:p>
    <w:p w14:paraId="7A1997C8" w14:textId="51E710DA" w:rsidR="007A0888" w:rsidRPr="003A74F7" w:rsidRDefault="00BA1AC7" w:rsidP="003A74F7">
      <w:pPr>
        <w:tabs>
          <w:tab w:val="left" w:pos="709"/>
        </w:tabs>
        <w:spacing w:line="276" w:lineRule="auto"/>
        <w:ind w:left="567" w:right="-710" w:hanging="567"/>
        <w:rPr>
          <w:rFonts w:ascii="Arial" w:hAnsi="Arial" w:cs="Arial"/>
        </w:rPr>
      </w:pPr>
      <w:r w:rsidRPr="003A74F7">
        <w:rPr>
          <w:rFonts w:ascii="Arial" w:hAnsi="Arial" w:cs="Arial"/>
        </w:rPr>
        <w:t>6</w:t>
      </w:r>
      <w:r w:rsidR="007A0888" w:rsidRPr="003A74F7">
        <w:rPr>
          <w:rFonts w:ascii="Arial" w:hAnsi="Arial" w:cs="Arial"/>
        </w:rPr>
        <w:t>.       </w:t>
      </w:r>
      <w:r w:rsidR="00A811B5" w:rsidRPr="003A74F7">
        <w:rPr>
          <w:rFonts w:ascii="Arial" w:hAnsi="Arial" w:cs="Arial"/>
        </w:rPr>
        <w:t xml:space="preserve"> </w:t>
      </w:r>
      <w:r w:rsidR="007A0888" w:rsidRPr="003A74F7">
        <w:rPr>
          <w:rFonts w:ascii="Arial" w:hAnsi="Arial" w:cs="Arial"/>
        </w:rPr>
        <w:t xml:space="preserve">Zmiany umowy, za wyjątkiem </w:t>
      </w:r>
      <w:r w:rsidR="00681F82" w:rsidRPr="003A74F7">
        <w:rPr>
          <w:rFonts w:ascii="Arial" w:hAnsi="Arial" w:cs="Arial"/>
        </w:rPr>
        <w:t xml:space="preserve">zmian </w:t>
      </w:r>
      <w:r w:rsidR="007A0888" w:rsidRPr="003A74F7">
        <w:rPr>
          <w:rFonts w:ascii="Arial" w:hAnsi="Arial" w:cs="Arial"/>
        </w:rPr>
        <w:t xml:space="preserve">dokonywanych na postawie ust. 3 pkt 1 </w:t>
      </w:r>
      <w:r w:rsidR="00043FEC" w:rsidRPr="003A74F7">
        <w:rPr>
          <w:rFonts w:ascii="Arial" w:hAnsi="Arial" w:cs="Arial"/>
        </w:rPr>
        <w:br/>
        <w:t xml:space="preserve"> </w:t>
      </w:r>
      <w:r w:rsidR="00043FEC" w:rsidRPr="003A74F7">
        <w:rPr>
          <w:rFonts w:ascii="Arial" w:hAnsi="Arial" w:cs="Arial"/>
        </w:rPr>
        <w:tab/>
      </w:r>
      <w:r w:rsidR="007A0888" w:rsidRPr="003A74F7">
        <w:rPr>
          <w:rFonts w:ascii="Arial" w:hAnsi="Arial" w:cs="Arial"/>
        </w:rPr>
        <w:t xml:space="preserve">wymagają </w:t>
      </w:r>
      <w:r w:rsidR="00506365" w:rsidRPr="003A74F7">
        <w:rPr>
          <w:rFonts w:ascii="Arial" w:hAnsi="Arial" w:cs="Arial"/>
        </w:rPr>
        <w:t xml:space="preserve">porozumienia Stron i zachowania </w:t>
      </w:r>
      <w:r w:rsidR="007A0888" w:rsidRPr="003A74F7">
        <w:rPr>
          <w:rFonts w:ascii="Arial" w:hAnsi="Arial" w:cs="Arial"/>
        </w:rPr>
        <w:t>formy pisemnej pod rygorem</w:t>
      </w:r>
      <w:r w:rsidR="005E382D" w:rsidRPr="003A74F7">
        <w:rPr>
          <w:rFonts w:ascii="Arial" w:hAnsi="Arial" w:cs="Arial"/>
        </w:rPr>
        <w:t xml:space="preserve"> </w:t>
      </w:r>
      <w:r w:rsidR="005E382D" w:rsidRPr="003A74F7">
        <w:rPr>
          <w:rFonts w:ascii="Arial" w:hAnsi="Arial" w:cs="Arial"/>
        </w:rPr>
        <w:br/>
        <w:t xml:space="preserve"> </w:t>
      </w:r>
      <w:r w:rsidR="005E382D" w:rsidRPr="003A74F7">
        <w:rPr>
          <w:rFonts w:ascii="Arial" w:hAnsi="Arial" w:cs="Arial"/>
        </w:rPr>
        <w:tab/>
      </w:r>
      <w:r w:rsidR="007A0888" w:rsidRPr="003A74F7">
        <w:rPr>
          <w:rFonts w:ascii="Arial" w:hAnsi="Arial" w:cs="Arial"/>
        </w:rPr>
        <w:t>nieważności w postaci aneksu do umowy.</w:t>
      </w:r>
    </w:p>
    <w:p w14:paraId="1E7DA4E0" w14:textId="0139663B" w:rsidR="00921857" w:rsidRPr="003A74F7" w:rsidRDefault="00D73AA6" w:rsidP="003A74F7">
      <w:pPr>
        <w:spacing w:line="276" w:lineRule="auto"/>
        <w:ind w:right="-710"/>
        <w:rPr>
          <w:rFonts w:ascii="Arial" w:hAnsi="Arial" w:cs="Arial"/>
        </w:rPr>
      </w:pPr>
      <w:r w:rsidRPr="003A74F7">
        <w:rPr>
          <w:rFonts w:ascii="Arial" w:hAnsi="Arial" w:cs="Arial"/>
        </w:rPr>
        <w:t xml:space="preserve">7.  </w:t>
      </w:r>
      <w:r w:rsidRPr="003A74F7">
        <w:rPr>
          <w:rFonts w:ascii="Arial" w:hAnsi="Arial" w:cs="Arial"/>
        </w:rPr>
        <w:tab/>
        <w:t>Zmiany, o których mowa w ust. 2-3 powyżej, muszą zostać udokumentowane.</w:t>
      </w:r>
      <w:r w:rsidR="005E382D" w:rsidRPr="003A74F7">
        <w:rPr>
          <w:rFonts w:ascii="Arial" w:hAnsi="Arial" w:cs="Arial"/>
        </w:rPr>
        <w:t xml:space="preserve"> </w:t>
      </w:r>
      <w:r w:rsidR="005E382D" w:rsidRPr="003A74F7">
        <w:rPr>
          <w:rFonts w:ascii="Arial" w:hAnsi="Arial" w:cs="Arial"/>
        </w:rPr>
        <w:br/>
        <w:t xml:space="preserve"> </w:t>
      </w:r>
      <w:r w:rsidR="005E382D" w:rsidRPr="003A74F7">
        <w:rPr>
          <w:rFonts w:ascii="Arial" w:hAnsi="Arial" w:cs="Arial"/>
        </w:rPr>
        <w:tab/>
      </w:r>
      <w:r w:rsidRPr="003A74F7">
        <w:rPr>
          <w:rFonts w:ascii="Arial" w:hAnsi="Arial" w:cs="Arial"/>
        </w:rPr>
        <w:t>Pismo (wniosek)</w:t>
      </w:r>
      <w:r w:rsidR="00043FEC" w:rsidRPr="003A74F7">
        <w:rPr>
          <w:rFonts w:ascii="Arial" w:hAnsi="Arial" w:cs="Arial"/>
        </w:rPr>
        <w:t xml:space="preserve"> </w:t>
      </w:r>
      <w:r w:rsidRPr="003A74F7">
        <w:rPr>
          <w:rFonts w:ascii="Arial" w:hAnsi="Arial" w:cs="Arial"/>
        </w:rPr>
        <w:t xml:space="preserve">dotyczące ww. zmian wraz z uzasadnieniem, strona występująca </w:t>
      </w:r>
      <w:r w:rsidR="005E382D" w:rsidRPr="003A74F7">
        <w:rPr>
          <w:rFonts w:ascii="Arial" w:hAnsi="Arial" w:cs="Arial"/>
        </w:rPr>
        <w:br/>
        <w:t xml:space="preserve"> </w:t>
      </w:r>
      <w:r w:rsidR="005E382D" w:rsidRPr="003A74F7">
        <w:rPr>
          <w:rFonts w:ascii="Arial" w:hAnsi="Arial" w:cs="Arial"/>
        </w:rPr>
        <w:tab/>
      </w:r>
      <w:r w:rsidRPr="003A74F7">
        <w:rPr>
          <w:rFonts w:ascii="Arial" w:hAnsi="Arial" w:cs="Arial"/>
        </w:rPr>
        <w:t>z wnioskiem zobowiązana jest złożyć</w:t>
      </w:r>
      <w:r w:rsidR="00043FEC" w:rsidRPr="003A74F7">
        <w:rPr>
          <w:rFonts w:ascii="Arial" w:hAnsi="Arial" w:cs="Arial"/>
        </w:rPr>
        <w:t xml:space="preserve"> </w:t>
      </w:r>
      <w:r w:rsidRPr="003A74F7">
        <w:rPr>
          <w:rFonts w:ascii="Arial" w:hAnsi="Arial" w:cs="Arial"/>
        </w:rPr>
        <w:t xml:space="preserve">drugiej stronie w terminie 7 dni od daty </w:t>
      </w:r>
      <w:r w:rsidR="005E382D" w:rsidRPr="003A74F7">
        <w:rPr>
          <w:rFonts w:ascii="Arial" w:hAnsi="Arial" w:cs="Arial"/>
        </w:rPr>
        <w:br/>
        <w:t xml:space="preserve"> </w:t>
      </w:r>
      <w:r w:rsidR="005E382D" w:rsidRPr="003A74F7">
        <w:rPr>
          <w:rFonts w:ascii="Arial" w:hAnsi="Arial" w:cs="Arial"/>
        </w:rPr>
        <w:tab/>
      </w:r>
      <w:r w:rsidRPr="003A74F7">
        <w:rPr>
          <w:rFonts w:ascii="Arial" w:hAnsi="Arial" w:cs="Arial"/>
        </w:rPr>
        <w:t>powzięcia wiadomości o takiej okoliczności.</w:t>
      </w:r>
    </w:p>
    <w:p w14:paraId="18785EE0" w14:textId="0BEA2803" w:rsidR="00541F37" w:rsidRPr="003A74F7" w:rsidRDefault="00541F37" w:rsidP="003A74F7">
      <w:pPr>
        <w:widowControl w:val="0"/>
        <w:suppressAutoHyphens/>
        <w:autoSpaceDN/>
        <w:spacing w:before="100" w:beforeAutospacing="1" w:line="276" w:lineRule="auto"/>
        <w:ind w:right="-710"/>
        <w:rPr>
          <w:rFonts w:ascii="Arial" w:hAnsi="Arial" w:cs="Arial"/>
          <w:b/>
        </w:rPr>
      </w:pPr>
      <w:r w:rsidRPr="003A74F7">
        <w:rPr>
          <w:rFonts w:ascii="Arial" w:hAnsi="Arial" w:cs="Arial"/>
          <w:b/>
        </w:rPr>
        <w:t>§</w:t>
      </w:r>
      <w:r w:rsidR="002D1879" w:rsidRPr="003A74F7">
        <w:rPr>
          <w:rFonts w:ascii="Arial" w:hAnsi="Arial" w:cs="Arial"/>
          <w:b/>
        </w:rPr>
        <w:t>9</w:t>
      </w:r>
    </w:p>
    <w:p w14:paraId="548C14F7" w14:textId="04B412A8" w:rsidR="00A52E9D" w:rsidRPr="003A74F7" w:rsidRDefault="00A52E9D" w:rsidP="003A74F7">
      <w:pPr>
        <w:pStyle w:val="Tekstpodstawowy"/>
        <w:spacing w:after="0" w:line="276" w:lineRule="auto"/>
        <w:ind w:right="-710"/>
        <w:rPr>
          <w:rFonts w:ascii="Arial" w:hAnsi="Arial" w:cs="Arial"/>
          <w:bCs/>
          <w:sz w:val="24"/>
          <w:szCs w:val="24"/>
        </w:rPr>
      </w:pPr>
      <w:r w:rsidRPr="003A74F7">
        <w:rPr>
          <w:rFonts w:ascii="Arial" w:hAnsi="Arial" w:cs="Arial"/>
          <w:b/>
          <w:bCs/>
          <w:sz w:val="24"/>
          <w:szCs w:val="24"/>
        </w:rPr>
        <w:t>Odstąpienie od umowy</w:t>
      </w:r>
      <w:r w:rsidR="00FE0163" w:rsidRPr="003A74F7">
        <w:rPr>
          <w:rFonts w:ascii="Arial" w:hAnsi="Arial" w:cs="Arial"/>
          <w:b/>
          <w:bCs/>
          <w:sz w:val="24"/>
          <w:szCs w:val="24"/>
        </w:rPr>
        <w:t xml:space="preserve"> lub jej rozwiązanie</w:t>
      </w:r>
    </w:p>
    <w:p w14:paraId="54F17322" w14:textId="7C229174" w:rsidR="008D63F1" w:rsidRPr="003A74F7" w:rsidRDefault="008D63F1" w:rsidP="003A74F7">
      <w:pPr>
        <w:autoSpaceDE w:val="0"/>
        <w:adjustRightInd w:val="0"/>
        <w:spacing w:line="276" w:lineRule="auto"/>
        <w:ind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1.   </w:t>
      </w:r>
      <w:r w:rsidRPr="003A74F7">
        <w:rPr>
          <w:rFonts w:ascii="Arial" w:eastAsiaTheme="minorHAnsi" w:hAnsi="Arial" w:cs="Arial"/>
          <w:color w:val="000000"/>
          <w:lang w:eastAsia="en-US"/>
        </w:rPr>
        <w:tab/>
        <w:t xml:space="preserve">Zamawiający może odstąpić od umowy w terminie 30 dni od dnia powzięcia </w:t>
      </w:r>
      <w:r w:rsidR="00B75A43" w:rsidRPr="003A74F7">
        <w:rPr>
          <w:rFonts w:ascii="Arial" w:eastAsiaTheme="minorHAnsi" w:hAnsi="Arial" w:cs="Arial"/>
          <w:color w:val="000000"/>
          <w:lang w:eastAsia="en-US"/>
        </w:rPr>
        <w:br/>
        <w:t xml:space="preserve"> </w:t>
      </w:r>
      <w:r w:rsidR="00B75A43"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wiadomości o zaistnieniu istotnej zmiany okoliczności powodującej, że wykonanie </w:t>
      </w:r>
      <w:r w:rsidR="009371E5" w:rsidRPr="003A74F7">
        <w:rPr>
          <w:rFonts w:ascii="Arial" w:eastAsiaTheme="minorHAnsi" w:hAnsi="Arial" w:cs="Arial"/>
          <w:color w:val="000000"/>
          <w:lang w:eastAsia="en-US"/>
        </w:rPr>
        <w:br/>
        <w:t xml:space="preserve"> </w:t>
      </w:r>
      <w:r w:rsidR="009371E5" w:rsidRPr="003A74F7">
        <w:rPr>
          <w:rFonts w:ascii="Arial" w:eastAsiaTheme="minorHAnsi" w:hAnsi="Arial" w:cs="Arial"/>
          <w:color w:val="000000"/>
          <w:lang w:eastAsia="en-US"/>
        </w:rPr>
        <w:tab/>
      </w:r>
      <w:r w:rsidRPr="003A74F7">
        <w:rPr>
          <w:rFonts w:ascii="Arial" w:eastAsiaTheme="minorHAnsi" w:hAnsi="Arial" w:cs="Arial"/>
          <w:color w:val="000000"/>
          <w:lang w:eastAsia="en-US"/>
        </w:rPr>
        <w:t>umowy nie leży w interesie publicznym, czego nie można było</w:t>
      </w:r>
      <w:r w:rsidR="009371E5" w:rsidRPr="003A74F7">
        <w:rPr>
          <w:rFonts w:ascii="Arial" w:eastAsiaTheme="minorHAnsi" w:hAnsi="Arial" w:cs="Arial"/>
          <w:color w:val="000000"/>
          <w:lang w:eastAsia="en-US"/>
        </w:rPr>
        <w:t xml:space="preserve"> </w:t>
      </w:r>
      <w:r w:rsidRPr="003A74F7">
        <w:rPr>
          <w:rFonts w:ascii="Arial" w:eastAsiaTheme="minorHAnsi" w:hAnsi="Arial" w:cs="Arial"/>
          <w:color w:val="000000"/>
          <w:lang w:eastAsia="en-US"/>
        </w:rPr>
        <w:t xml:space="preserve">przewidzieć w chwili </w:t>
      </w:r>
      <w:r w:rsidR="009371E5" w:rsidRPr="003A74F7">
        <w:rPr>
          <w:rFonts w:ascii="Arial" w:eastAsiaTheme="minorHAnsi" w:hAnsi="Arial" w:cs="Arial"/>
          <w:color w:val="000000"/>
          <w:lang w:eastAsia="en-US"/>
        </w:rPr>
        <w:br/>
        <w:t xml:space="preserve"> </w:t>
      </w:r>
      <w:r w:rsidR="009371E5"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zawarcia umowy, lub dalsze wykonywanie umowy może zagrozić podstawowemu </w:t>
      </w:r>
      <w:r w:rsidR="009371E5" w:rsidRPr="003A74F7">
        <w:rPr>
          <w:rFonts w:ascii="Arial" w:eastAsiaTheme="minorHAnsi" w:hAnsi="Arial" w:cs="Arial"/>
          <w:color w:val="000000"/>
          <w:lang w:eastAsia="en-US"/>
        </w:rPr>
        <w:br/>
        <w:t xml:space="preserve"> </w:t>
      </w:r>
      <w:r w:rsidR="009371E5" w:rsidRPr="003A74F7">
        <w:rPr>
          <w:rFonts w:ascii="Arial" w:eastAsiaTheme="minorHAnsi" w:hAnsi="Arial" w:cs="Arial"/>
          <w:color w:val="000000"/>
          <w:lang w:eastAsia="en-US"/>
        </w:rPr>
        <w:tab/>
      </w:r>
      <w:r w:rsidRPr="003A74F7">
        <w:rPr>
          <w:rFonts w:ascii="Arial" w:eastAsiaTheme="minorHAnsi" w:hAnsi="Arial" w:cs="Arial"/>
          <w:color w:val="000000"/>
          <w:lang w:eastAsia="en-US"/>
        </w:rPr>
        <w:t>interesowi bezpieczeństwa państwa lub bezpieczeństwu publicznemu.</w:t>
      </w:r>
    </w:p>
    <w:p w14:paraId="5E7B8A57" w14:textId="1F68A526" w:rsidR="008D63F1" w:rsidRPr="003A74F7" w:rsidRDefault="008D63F1" w:rsidP="003A74F7">
      <w:pPr>
        <w:autoSpaceDE w:val="0"/>
        <w:adjustRightInd w:val="0"/>
        <w:spacing w:line="276" w:lineRule="auto"/>
        <w:ind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2. </w:t>
      </w:r>
      <w:r w:rsidRPr="003A74F7">
        <w:rPr>
          <w:rFonts w:ascii="Arial" w:eastAsiaTheme="minorHAnsi" w:hAnsi="Arial" w:cs="Arial"/>
          <w:color w:val="000000"/>
          <w:lang w:eastAsia="en-US"/>
        </w:rPr>
        <w:tab/>
        <w:t xml:space="preserve">Zamawiający może odstąpić od umowy również w </w:t>
      </w:r>
      <w:r w:rsidR="005B4F64" w:rsidRPr="003A74F7">
        <w:rPr>
          <w:rFonts w:ascii="Arial" w:eastAsiaTheme="minorHAnsi" w:hAnsi="Arial" w:cs="Arial"/>
          <w:color w:val="000000"/>
          <w:lang w:eastAsia="en-US"/>
        </w:rPr>
        <w:t>przypadku,</w:t>
      </w:r>
      <w:r w:rsidRPr="003A74F7">
        <w:rPr>
          <w:rFonts w:ascii="Arial" w:eastAsiaTheme="minorHAnsi" w:hAnsi="Arial" w:cs="Arial"/>
          <w:color w:val="000000"/>
          <w:lang w:eastAsia="en-US"/>
        </w:rPr>
        <w:t xml:space="preserve"> jeżeli zachodzi </w:t>
      </w:r>
      <w:r w:rsidR="009371E5" w:rsidRPr="003A74F7">
        <w:rPr>
          <w:rFonts w:ascii="Arial" w:eastAsiaTheme="minorHAnsi" w:hAnsi="Arial" w:cs="Arial"/>
          <w:color w:val="000000"/>
          <w:lang w:eastAsia="en-US"/>
        </w:rPr>
        <w:br/>
        <w:t xml:space="preserve"> </w:t>
      </w:r>
      <w:r w:rsidR="009371E5" w:rsidRPr="003A74F7">
        <w:rPr>
          <w:rFonts w:ascii="Arial" w:eastAsiaTheme="minorHAnsi" w:hAnsi="Arial" w:cs="Arial"/>
          <w:color w:val="000000"/>
          <w:lang w:eastAsia="en-US"/>
        </w:rPr>
        <w:tab/>
      </w:r>
      <w:r w:rsidRPr="003A74F7">
        <w:rPr>
          <w:rFonts w:ascii="Arial" w:eastAsiaTheme="minorHAnsi" w:hAnsi="Arial" w:cs="Arial"/>
          <w:color w:val="000000"/>
          <w:lang w:eastAsia="en-US"/>
        </w:rPr>
        <w:t>co najmniej jedna z okoliczności w</w:t>
      </w:r>
      <w:r w:rsidR="0032403D" w:rsidRPr="003A74F7">
        <w:rPr>
          <w:rFonts w:ascii="Arial" w:eastAsiaTheme="minorHAnsi" w:hAnsi="Arial" w:cs="Arial"/>
          <w:color w:val="000000"/>
          <w:lang w:eastAsia="en-US"/>
        </w:rPr>
        <w:t>skazanych</w:t>
      </w:r>
      <w:r w:rsidRPr="003A74F7">
        <w:rPr>
          <w:rFonts w:ascii="Arial" w:eastAsiaTheme="minorHAnsi" w:hAnsi="Arial" w:cs="Arial"/>
          <w:color w:val="000000"/>
          <w:lang w:eastAsia="en-US"/>
        </w:rPr>
        <w:t xml:space="preserve"> w art. </w:t>
      </w:r>
      <w:r w:rsidR="0032403D" w:rsidRPr="003A74F7">
        <w:rPr>
          <w:rFonts w:ascii="Arial" w:eastAsiaTheme="minorHAnsi" w:hAnsi="Arial" w:cs="Arial"/>
          <w:color w:val="000000"/>
          <w:lang w:eastAsia="en-US"/>
        </w:rPr>
        <w:t>456 ust.</w:t>
      </w:r>
      <w:r w:rsidR="003D791C" w:rsidRPr="003A74F7">
        <w:rPr>
          <w:rFonts w:ascii="Arial" w:eastAsiaTheme="minorHAnsi" w:hAnsi="Arial" w:cs="Arial"/>
          <w:color w:val="000000"/>
          <w:lang w:eastAsia="en-US"/>
        </w:rPr>
        <w:t xml:space="preserve"> 1 pkt.</w:t>
      </w:r>
      <w:r w:rsidR="0032403D" w:rsidRPr="003A74F7">
        <w:rPr>
          <w:rFonts w:ascii="Arial" w:eastAsiaTheme="minorHAnsi" w:hAnsi="Arial" w:cs="Arial"/>
          <w:color w:val="000000"/>
          <w:lang w:eastAsia="en-US"/>
        </w:rPr>
        <w:t xml:space="preserve"> 2 ustawy </w:t>
      </w:r>
      <w:r w:rsidR="000E0010" w:rsidRPr="003A74F7">
        <w:rPr>
          <w:rFonts w:ascii="Arial" w:eastAsiaTheme="minorHAnsi" w:hAnsi="Arial" w:cs="Arial"/>
          <w:color w:val="000000"/>
          <w:lang w:eastAsia="en-US"/>
        </w:rPr>
        <w:t>Pzp.</w:t>
      </w:r>
    </w:p>
    <w:p w14:paraId="5C4E4C0F" w14:textId="38EB60F7" w:rsidR="00C800DE" w:rsidRPr="003A74F7" w:rsidRDefault="000D5DAE" w:rsidP="003A74F7">
      <w:pPr>
        <w:autoSpaceDE w:val="0"/>
        <w:adjustRightInd w:val="0"/>
        <w:spacing w:line="276" w:lineRule="auto"/>
        <w:ind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3. </w:t>
      </w:r>
      <w:r w:rsidRPr="003A74F7">
        <w:rPr>
          <w:rFonts w:ascii="Arial" w:eastAsiaTheme="minorHAnsi" w:hAnsi="Arial" w:cs="Arial"/>
          <w:color w:val="000000"/>
          <w:lang w:eastAsia="en-US"/>
        </w:rPr>
        <w:tab/>
      </w:r>
      <w:r w:rsidRPr="003A74F7">
        <w:rPr>
          <w:rFonts w:ascii="Arial" w:hAnsi="Arial" w:cs="Arial"/>
        </w:rPr>
        <w:t>W przypadkach, o których mowa w ust. 1</w:t>
      </w:r>
      <w:r w:rsidR="00E11B2B" w:rsidRPr="003A74F7">
        <w:rPr>
          <w:rFonts w:ascii="Arial" w:hAnsi="Arial" w:cs="Arial"/>
        </w:rPr>
        <w:t xml:space="preserve"> a także pozostałych, o których mowa </w:t>
      </w:r>
      <w:r w:rsidR="00B75A43" w:rsidRPr="003A74F7">
        <w:rPr>
          <w:rFonts w:ascii="Arial" w:hAnsi="Arial" w:cs="Arial"/>
        </w:rPr>
        <w:br/>
        <w:t xml:space="preserve"> </w:t>
      </w:r>
      <w:r w:rsidR="00B75A43" w:rsidRPr="003A74F7">
        <w:rPr>
          <w:rFonts w:ascii="Arial" w:hAnsi="Arial" w:cs="Arial"/>
        </w:rPr>
        <w:tab/>
      </w:r>
      <w:r w:rsidR="00E11B2B" w:rsidRPr="003A74F7">
        <w:rPr>
          <w:rFonts w:ascii="Arial" w:hAnsi="Arial" w:cs="Arial"/>
        </w:rPr>
        <w:t>w art. 456</w:t>
      </w:r>
      <w:r w:rsidR="003D791C" w:rsidRPr="003A74F7">
        <w:rPr>
          <w:rFonts w:ascii="Arial" w:hAnsi="Arial" w:cs="Arial"/>
        </w:rPr>
        <w:t xml:space="preserve"> ust. 1 </w:t>
      </w:r>
      <w:r w:rsidRPr="003A74F7">
        <w:rPr>
          <w:rFonts w:ascii="Arial" w:hAnsi="Arial" w:cs="Arial"/>
        </w:rPr>
        <w:t>Wykonawca może żądać wyłącznie wynagrodzenia</w:t>
      </w:r>
      <w:r w:rsidR="00B75A43" w:rsidRPr="003A74F7">
        <w:rPr>
          <w:rFonts w:ascii="Arial" w:hAnsi="Arial" w:cs="Arial"/>
        </w:rPr>
        <w:t xml:space="preserve"> </w:t>
      </w:r>
      <w:r w:rsidR="005B4F64" w:rsidRPr="003A74F7">
        <w:rPr>
          <w:rFonts w:ascii="Arial" w:hAnsi="Arial" w:cs="Arial"/>
        </w:rPr>
        <w:t xml:space="preserve">należnego </w:t>
      </w:r>
      <w:r w:rsidR="009371E5" w:rsidRPr="003A74F7">
        <w:rPr>
          <w:rFonts w:ascii="Arial" w:hAnsi="Arial" w:cs="Arial"/>
        </w:rPr>
        <w:br/>
        <w:t xml:space="preserve"> </w:t>
      </w:r>
      <w:r w:rsidR="009371E5" w:rsidRPr="003A74F7">
        <w:rPr>
          <w:rFonts w:ascii="Arial" w:hAnsi="Arial" w:cs="Arial"/>
        </w:rPr>
        <w:tab/>
      </w:r>
      <w:r w:rsidR="005B4F64" w:rsidRPr="003A74F7">
        <w:rPr>
          <w:rFonts w:ascii="Arial" w:hAnsi="Arial" w:cs="Arial"/>
        </w:rPr>
        <w:t>z</w:t>
      </w:r>
      <w:r w:rsidRPr="003A74F7">
        <w:rPr>
          <w:rFonts w:ascii="Arial" w:hAnsi="Arial" w:cs="Arial"/>
        </w:rPr>
        <w:t xml:space="preserve"> tytułu wykonania części umowy.</w:t>
      </w:r>
      <w:r w:rsidR="00E11B2B" w:rsidRPr="003A74F7">
        <w:rPr>
          <w:rFonts w:ascii="Arial" w:hAnsi="Arial" w:cs="Arial"/>
        </w:rPr>
        <w:t xml:space="preserve"> </w:t>
      </w:r>
    </w:p>
    <w:p w14:paraId="60691F4B" w14:textId="3F559E62" w:rsidR="00C800DE" w:rsidRPr="003A74F7" w:rsidRDefault="00C800DE" w:rsidP="003A74F7">
      <w:pPr>
        <w:pStyle w:val="Tekstpodstawowy"/>
        <w:spacing w:after="0" w:line="276" w:lineRule="auto"/>
        <w:ind w:right="-710"/>
        <w:rPr>
          <w:rFonts w:ascii="Arial" w:hAnsi="Arial" w:cs="Arial"/>
          <w:sz w:val="24"/>
          <w:szCs w:val="24"/>
        </w:rPr>
      </w:pPr>
      <w:r w:rsidRPr="003A74F7">
        <w:rPr>
          <w:rFonts w:ascii="Arial" w:hAnsi="Arial" w:cs="Arial"/>
          <w:sz w:val="24"/>
          <w:szCs w:val="24"/>
        </w:rPr>
        <w:t xml:space="preserve">4.  </w:t>
      </w:r>
      <w:r w:rsidRPr="003A74F7">
        <w:rPr>
          <w:rFonts w:ascii="Arial" w:hAnsi="Arial" w:cs="Arial"/>
          <w:sz w:val="24"/>
          <w:szCs w:val="24"/>
        </w:rPr>
        <w:tab/>
        <w:t xml:space="preserve">Zamawiającemu przysługuje </w:t>
      </w:r>
      <w:r w:rsidR="000A56AB" w:rsidRPr="003A74F7">
        <w:rPr>
          <w:rFonts w:ascii="Arial" w:hAnsi="Arial" w:cs="Arial"/>
          <w:sz w:val="24"/>
          <w:szCs w:val="24"/>
        </w:rPr>
        <w:t xml:space="preserve">również </w:t>
      </w:r>
      <w:r w:rsidRPr="003A74F7">
        <w:rPr>
          <w:rFonts w:ascii="Arial" w:hAnsi="Arial" w:cs="Arial"/>
          <w:sz w:val="24"/>
          <w:szCs w:val="24"/>
        </w:rPr>
        <w:t>prawo odstąpienia od umowy</w:t>
      </w:r>
      <w:r w:rsidRPr="003A74F7">
        <w:rPr>
          <w:rFonts w:ascii="Arial" w:hAnsi="Arial" w:cs="Arial"/>
          <w:sz w:val="24"/>
          <w:szCs w:val="24"/>
          <w:lang w:eastAsia="ar-SA"/>
        </w:rPr>
        <w:t xml:space="preserve"> </w:t>
      </w:r>
      <w:r w:rsidRPr="003A74F7">
        <w:rPr>
          <w:rFonts w:ascii="Arial" w:hAnsi="Arial" w:cs="Arial"/>
          <w:sz w:val="24"/>
          <w:szCs w:val="24"/>
        </w:rPr>
        <w:t xml:space="preserve">w całości </w:t>
      </w:r>
      <w:r w:rsidR="00B75A43" w:rsidRPr="003A74F7">
        <w:rPr>
          <w:rFonts w:ascii="Arial" w:hAnsi="Arial" w:cs="Arial"/>
          <w:sz w:val="24"/>
          <w:szCs w:val="24"/>
        </w:rPr>
        <w:br/>
        <w:t xml:space="preserve"> </w:t>
      </w:r>
      <w:r w:rsidR="00B75A43" w:rsidRPr="003A74F7">
        <w:rPr>
          <w:rFonts w:ascii="Arial" w:hAnsi="Arial" w:cs="Arial"/>
          <w:sz w:val="24"/>
          <w:szCs w:val="24"/>
        </w:rPr>
        <w:tab/>
      </w:r>
      <w:r w:rsidRPr="003A74F7">
        <w:rPr>
          <w:rFonts w:ascii="Arial" w:hAnsi="Arial" w:cs="Arial"/>
          <w:sz w:val="24"/>
          <w:szCs w:val="24"/>
        </w:rPr>
        <w:t>lub w jej niewykonanej części, lub</w:t>
      </w:r>
      <w:r w:rsidR="000A56AB" w:rsidRPr="003A74F7">
        <w:rPr>
          <w:rFonts w:ascii="Arial" w:hAnsi="Arial" w:cs="Arial"/>
          <w:sz w:val="24"/>
          <w:szCs w:val="24"/>
        </w:rPr>
        <w:t xml:space="preserve"> </w:t>
      </w:r>
      <w:r w:rsidRPr="003A74F7">
        <w:rPr>
          <w:rFonts w:ascii="Arial" w:hAnsi="Arial" w:cs="Arial"/>
          <w:sz w:val="24"/>
          <w:szCs w:val="24"/>
        </w:rPr>
        <w:t xml:space="preserve">w zakresie w jakim umowa wykonana została </w:t>
      </w:r>
      <w:r w:rsidR="00302869" w:rsidRPr="003A74F7">
        <w:rPr>
          <w:rFonts w:ascii="Arial" w:hAnsi="Arial" w:cs="Arial"/>
          <w:sz w:val="24"/>
          <w:szCs w:val="24"/>
        </w:rPr>
        <w:br/>
        <w:t xml:space="preserve"> </w:t>
      </w:r>
      <w:r w:rsidR="00302869" w:rsidRPr="003A74F7">
        <w:rPr>
          <w:rFonts w:ascii="Arial" w:hAnsi="Arial" w:cs="Arial"/>
          <w:sz w:val="24"/>
          <w:szCs w:val="24"/>
        </w:rPr>
        <w:tab/>
      </w:r>
      <w:r w:rsidRPr="003A74F7">
        <w:rPr>
          <w:rFonts w:ascii="Arial" w:hAnsi="Arial" w:cs="Arial"/>
          <w:sz w:val="24"/>
          <w:szCs w:val="24"/>
        </w:rPr>
        <w:t>wadliwie z winy Wykonawcy w terminie 30 dni od dnia</w:t>
      </w:r>
      <w:r w:rsidR="000A56AB" w:rsidRPr="003A74F7">
        <w:rPr>
          <w:rFonts w:ascii="Arial" w:hAnsi="Arial" w:cs="Arial"/>
          <w:sz w:val="24"/>
          <w:szCs w:val="24"/>
        </w:rPr>
        <w:t xml:space="preserve"> </w:t>
      </w:r>
      <w:r w:rsidRPr="003A74F7">
        <w:rPr>
          <w:rFonts w:ascii="Arial" w:hAnsi="Arial" w:cs="Arial"/>
          <w:sz w:val="24"/>
          <w:szCs w:val="24"/>
        </w:rPr>
        <w:t xml:space="preserve">zaistnienia okoliczności </w:t>
      </w:r>
      <w:r w:rsidR="00302869" w:rsidRPr="003A74F7">
        <w:rPr>
          <w:rFonts w:ascii="Arial" w:hAnsi="Arial" w:cs="Arial"/>
          <w:sz w:val="24"/>
          <w:szCs w:val="24"/>
        </w:rPr>
        <w:br/>
        <w:t xml:space="preserve"> </w:t>
      </w:r>
      <w:r w:rsidR="00302869" w:rsidRPr="003A74F7">
        <w:rPr>
          <w:rFonts w:ascii="Arial" w:hAnsi="Arial" w:cs="Arial"/>
          <w:sz w:val="24"/>
          <w:szCs w:val="24"/>
        </w:rPr>
        <w:tab/>
      </w:r>
      <w:r w:rsidRPr="003A74F7">
        <w:rPr>
          <w:rFonts w:ascii="Arial" w:hAnsi="Arial" w:cs="Arial"/>
          <w:sz w:val="24"/>
          <w:szCs w:val="24"/>
        </w:rPr>
        <w:t>stanowiących podstawę do odstąpienia,</w:t>
      </w:r>
      <w:r w:rsidR="000A56AB" w:rsidRPr="003A74F7">
        <w:rPr>
          <w:rFonts w:ascii="Arial" w:hAnsi="Arial" w:cs="Arial"/>
          <w:sz w:val="24"/>
          <w:szCs w:val="24"/>
        </w:rPr>
        <w:t xml:space="preserve"> a także</w:t>
      </w:r>
      <w:r w:rsidRPr="003A74F7">
        <w:rPr>
          <w:rFonts w:ascii="Arial" w:hAnsi="Arial" w:cs="Arial"/>
          <w:sz w:val="24"/>
          <w:szCs w:val="24"/>
        </w:rPr>
        <w:t>:</w:t>
      </w:r>
    </w:p>
    <w:p w14:paraId="3BE26F4A" w14:textId="2949FF4A" w:rsidR="00C800DE" w:rsidRPr="003A74F7" w:rsidRDefault="00C800DE" w:rsidP="003A74F7">
      <w:pPr>
        <w:pStyle w:val="Tekstpodstawowy"/>
        <w:spacing w:after="0" w:line="276" w:lineRule="auto"/>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1)  </w:t>
      </w:r>
      <w:r w:rsidRPr="003A74F7">
        <w:rPr>
          <w:rFonts w:ascii="Arial" w:hAnsi="Arial" w:cs="Arial"/>
          <w:sz w:val="24"/>
          <w:szCs w:val="24"/>
        </w:rPr>
        <w:tab/>
        <w:t xml:space="preserve">w przypadku nienależytego wykonywania umowy poprzez naruszenie jej </w:t>
      </w:r>
      <w:r w:rsidR="00302869" w:rsidRPr="003A74F7">
        <w:rPr>
          <w:rFonts w:ascii="Arial" w:hAnsi="Arial" w:cs="Arial"/>
          <w:sz w:val="24"/>
          <w:szCs w:val="24"/>
        </w:rPr>
        <w:br/>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 xml:space="preserve">postanowień w sytuacji, gdy pomimo wezwania Zamawiającego Wykonawca </w:t>
      </w:r>
      <w:r w:rsidR="00302869" w:rsidRPr="003A74F7">
        <w:rPr>
          <w:rFonts w:ascii="Arial" w:hAnsi="Arial" w:cs="Arial"/>
          <w:sz w:val="24"/>
          <w:szCs w:val="24"/>
        </w:rPr>
        <w:br/>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nie realizuje umowy zgodnie z jej warunkami;</w:t>
      </w:r>
    </w:p>
    <w:p w14:paraId="03509535" w14:textId="2AD24111" w:rsidR="00C800DE" w:rsidRPr="003A74F7" w:rsidRDefault="00C800DE" w:rsidP="003A74F7">
      <w:pPr>
        <w:pStyle w:val="Tekstpodstawowy"/>
        <w:spacing w:after="0" w:line="276" w:lineRule="auto"/>
        <w:ind w:right="-710" w:firstLine="708"/>
        <w:rPr>
          <w:rFonts w:ascii="Arial" w:hAnsi="Arial" w:cs="Arial"/>
          <w:sz w:val="24"/>
          <w:szCs w:val="24"/>
        </w:rPr>
      </w:pPr>
      <w:r w:rsidRPr="003A74F7">
        <w:rPr>
          <w:rFonts w:ascii="Arial" w:hAnsi="Arial" w:cs="Arial"/>
          <w:sz w:val="24"/>
          <w:szCs w:val="24"/>
        </w:rPr>
        <w:t xml:space="preserve">2) </w:t>
      </w:r>
      <w:r w:rsidRPr="003A74F7">
        <w:rPr>
          <w:rFonts w:ascii="Arial" w:hAnsi="Arial" w:cs="Arial"/>
          <w:sz w:val="24"/>
          <w:szCs w:val="24"/>
        </w:rPr>
        <w:tab/>
        <w:t xml:space="preserve">w </w:t>
      </w:r>
      <w:r w:rsidR="005B4F64" w:rsidRPr="003A74F7">
        <w:rPr>
          <w:rFonts w:ascii="Arial" w:hAnsi="Arial" w:cs="Arial"/>
          <w:sz w:val="24"/>
          <w:szCs w:val="24"/>
        </w:rPr>
        <w:t>przypadku,</w:t>
      </w:r>
      <w:r w:rsidRPr="003A74F7">
        <w:rPr>
          <w:rFonts w:ascii="Arial" w:hAnsi="Arial" w:cs="Arial"/>
          <w:sz w:val="24"/>
          <w:szCs w:val="24"/>
        </w:rPr>
        <w:t xml:space="preserve"> gdy ze sposobu prowadzonych przez Wykonawcę robót</w:t>
      </w:r>
      <w:r w:rsidR="00302869" w:rsidRPr="003A74F7">
        <w:rPr>
          <w:rFonts w:ascii="Arial" w:hAnsi="Arial" w:cs="Arial"/>
          <w:sz w:val="24"/>
          <w:szCs w:val="24"/>
        </w:rPr>
        <w:t xml:space="preserve"> </w:t>
      </w:r>
      <w:r w:rsidR="00302869" w:rsidRPr="003A74F7">
        <w:rPr>
          <w:rFonts w:ascii="Arial" w:hAnsi="Arial" w:cs="Arial"/>
          <w:sz w:val="24"/>
          <w:szCs w:val="24"/>
        </w:rPr>
        <w:br/>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(technologia, nakłady,</w:t>
      </w:r>
      <w:r w:rsidR="00B75A43" w:rsidRPr="003A74F7">
        <w:rPr>
          <w:rFonts w:ascii="Arial" w:hAnsi="Arial" w:cs="Arial"/>
          <w:sz w:val="24"/>
          <w:szCs w:val="24"/>
        </w:rPr>
        <w:t xml:space="preserve"> </w:t>
      </w:r>
      <w:r w:rsidRPr="003A74F7">
        <w:rPr>
          <w:rFonts w:ascii="Arial" w:hAnsi="Arial" w:cs="Arial"/>
          <w:sz w:val="24"/>
          <w:szCs w:val="24"/>
        </w:rPr>
        <w:t xml:space="preserve">przestoje) w ocenie Zamawiającego wynika, </w:t>
      </w:r>
      <w:r w:rsidR="00302869" w:rsidRPr="003A74F7">
        <w:rPr>
          <w:rFonts w:ascii="Arial" w:hAnsi="Arial" w:cs="Arial"/>
          <w:sz w:val="24"/>
          <w:szCs w:val="24"/>
        </w:rPr>
        <w:br/>
      </w:r>
      <w:r w:rsidR="00302869" w:rsidRPr="003A74F7">
        <w:rPr>
          <w:rFonts w:ascii="Arial" w:hAnsi="Arial" w:cs="Arial"/>
          <w:sz w:val="24"/>
          <w:szCs w:val="24"/>
        </w:rPr>
        <w:lastRenderedPageBreak/>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 xml:space="preserve">że okoliczności te mogą zagrażać wykonaniu całego zadania w terminie </w:t>
      </w:r>
      <w:r w:rsidR="00B75A43" w:rsidRPr="003A74F7">
        <w:rPr>
          <w:rFonts w:ascii="Arial" w:hAnsi="Arial" w:cs="Arial"/>
          <w:sz w:val="24"/>
          <w:szCs w:val="24"/>
        </w:rPr>
        <w:br/>
        <w:t xml:space="preserve"> </w:t>
      </w:r>
      <w:r w:rsidR="00B75A43" w:rsidRPr="003A74F7">
        <w:rPr>
          <w:rFonts w:ascii="Arial" w:hAnsi="Arial" w:cs="Arial"/>
          <w:sz w:val="24"/>
          <w:szCs w:val="24"/>
        </w:rPr>
        <w:tab/>
      </w:r>
      <w:r w:rsidR="00B75A43" w:rsidRPr="003A74F7">
        <w:rPr>
          <w:rFonts w:ascii="Arial" w:hAnsi="Arial" w:cs="Arial"/>
          <w:sz w:val="24"/>
          <w:szCs w:val="24"/>
        </w:rPr>
        <w:tab/>
      </w:r>
      <w:r w:rsidRPr="003A74F7">
        <w:rPr>
          <w:rFonts w:ascii="Arial" w:hAnsi="Arial" w:cs="Arial"/>
          <w:sz w:val="24"/>
          <w:szCs w:val="24"/>
        </w:rPr>
        <w:t xml:space="preserve">umownym lub w </w:t>
      </w:r>
      <w:r w:rsidR="005B4F64" w:rsidRPr="003A74F7">
        <w:rPr>
          <w:rFonts w:ascii="Arial" w:hAnsi="Arial" w:cs="Arial"/>
          <w:sz w:val="24"/>
          <w:szCs w:val="24"/>
        </w:rPr>
        <w:t>sytuacji,</w:t>
      </w:r>
      <w:r w:rsidRPr="003A74F7">
        <w:rPr>
          <w:rFonts w:ascii="Arial" w:hAnsi="Arial" w:cs="Arial"/>
          <w:sz w:val="24"/>
          <w:szCs w:val="24"/>
        </w:rPr>
        <w:t xml:space="preserve"> gdy nastąpiło na tyle istotne przekroczenie terminu </w:t>
      </w:r>
      <w:r w:rsidR="00302869" w:rsidRPr="003A74F7">
        <w:rPr>
          <w:rFonts w:ascii="Arial" w:hAnsi="Arial" w:cs="Arial"/>
          <w:sz w:val="24"/>
          <w:szCs w:val="24"/>
        </w:rPr>
        <w:br/>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 xml:space="preserve">umownego, że może mieć to negatywne konsekwencje dla Zamawiającego </w:t>
      </w:r>
      <w:r w:rsidR="00302869" w:rsidRPr="003A74F7">
        <w:rPr>
          <w:rFonts w:ascii="Arial" w:hAnsi="Arial" w:cs="Arial"/>
          <w:sz w:val="24"/>
          <w:szCs w:val="24"/>
        </w:rPr>
        <w:br/>
        <w:t xml:space="preserve"> </w:t>
      </w:r>
      <w:r w:rsidR="00302869" w:rsidRPr="003A74F7">
        <w:rPr>
          <w:rFonts w:ascii="Arial" w:hAnsi="Arial" w:cs="Arial"/>
          <w:sz w:val="24"/>
          <w:szCs w:val="24"/>
        </w:rPr>
        <w:tab/>
      </w:r>
      <w:r w:rsidR="00302869" w:rsidRPr="003A74F7">
        <w:rPr>
          <w:rFonts w:ascii="Arial" w:hAnsi="Arial" w:cs="Arial"/>
          <w:sz w:val="24"/>
          <w:szCs w:val="24"/>
        </w:rPr>
        <w:tab/>
      </w:r>
      <w:r w:rsidRPr="003A74F7">
        <w:rPr>
          <w:rFonts w:ascii="Arial" w:hAnsi="Arial" w:cs="Arial"/>
          <w:sz w:val="24"/>
          <w:szCs w:val="24"/>
        </w:rPr>
        <w:t>– w szczególności prawne, organizacyjne, ekonomiczne;</w:t>
      </w:r>
    </w:p>
    <w:p w14:paraId="4578D76A" w14:textId="3DFC25E4" w:rsidR="00C800DE" w:rsidRPr="003A74F7" w:rsidRDefault="00C800DE" w:rsidP="003A74F7">
      <w:pPr>
        <w:pStyle w:val="Tekstpodstawowy"/>
        <w:spacing w:after="0" w:line="276" w:lineRule="auto"/>
        <w:ind w:right="-710" w:firstLine="708"/>
        <w:rPr>
          <w:rFonts w:ascii="Arial" w:hAnsi="Arial" w:cs="Arial"/>
          <w:sz w:val="24"/>
          <w:szCs w:val="24"/>
        </w:rPr>
      </w:pPr>
      <w:r w:rsidRPr="003A74F7">
        <w:rPr>
          <w:rFonts w:ascii="Arial" w:hAnsi="Arial" w:cs="Arial"/>
          <w:sz w:val="24"/>
          <w:szCs w:val="24"/>
        </w:rPr>
        <w:t xml:space="preserve">3)  </w:t>
      </w:r>
      <w:r w:rsidRPr="003A74F7">
        <w:rPr>
          <w:rFonts w:ascii="Arial" w:hAnsi="Arial" w:cs="Arial"/>
          <w:sz w:val="24"/>
          <w:szCs w:val="24"/>
        </w:rPr>
        <w:tab/>
        <w:t xml:space="preserve">Wykonawca z nieuzasadnionych przyczyn przerwał realizację robót </w:t>
      </w:r>
      <w:r w:rsidR="00B75A43" w:rsidRPr="003A74F7">
        <w:rPr>
          <w:rFonts w:ascii="Arial" w:hAnsi="Arial" w:cs="Arial"/>
          <w:sz w:val="24"/>
          <w:szCs w:val="24"/>
        </w:rPr>
        <w:br/>
        <w:t xml:space="preserve"> </w:t>
      </w:r>
      <w:r w:rsidR="00B75A43" w:rsidRPr="003A74F7">
        <w:rPr>
          <w:rFonts w:ascii="Arial" w:hAnsi="Arial" w:cs="Arial"/>
          <w:sz w:val="24"/>
          <w:szCs w:val="24"/>
        </w:rPr>
        <w:tab/>
      </w:r>
      <w:r w:rsidR="00B75A43" w:rsidRPr="003A74F7">
        <w:rPr>
          <w:rFonts w:ascii="Arial" w:hAnsi="Arial" w:cs="Arial"/>
          <w:sz w:val="24"/>
          <w:szCs w:val="24"/>
        </w:rPr>
        <w:tab/>
      </w:r>
      <w:r w:rsidRPr="003A74F7">
        <w:rPr>
          <w:rFonts w:ascii="Arial" w:hAnsi="Arial" w:cs="Arial"/>
          <w:sz w:val="24"/>
          <w:szCs w:val="24"/>
        </w:rPr>
        <w:t>i przerwa ta trwa dłużej niż</w:t>
      </w:r>
      <w:r w:rsidR="00B75A43" w:rsidRPr="003A74F7">
        <w:rPr>
          <w:rFonts w:ascii="Arial" w:hAnsi="Arial" w:cs="Arial"/>
          <w:sz w:val="24"/>
          <w:szCs w:val="24"/>
        </w:rPr>
        <w:t xml:space="preserve"> </w:t>
      </w:r>
      <w:r w:rsidRPr="003A74F7">
        <w:rPr>
          <w:rFonts w:ascii="Arial" w:hAnsi="Arial" w:cs="Arial"/>
          <w:sz w:val="24"/>
          <w:szCs w:val="24"/>
        </w:rPr>
        <w:t>7 dni;</w:t>
      </w:r>
    </w:p>
    <w:p w14:paraId="47ECCA16" w14:textId="03368C2D" w:rsidR="00C800DE" w:rsidRPr="003A74F7" w:rsidRDefault="00C800DE" w:rsidP="00D74924">
      <w:pPr>
        <w:pStyle w:val="Tekstpodstawowy"/>
        <w:spacing w:after="0" w:line="276" w:lineRule="auto"/>
        <w:ind w:right="-994"/>
        <w:rPr>
          <w:rFonts w:ascii="Arial" w:hAnsi="Arial" w:cs="Arial"/>
          <w:bCs/>
          <w:sz w:val="24"/>
          <w:szCs w:val="24"/>
        </w:rPr>
      </w:pPr>
      <w:r w:rsidRPr="003A74F7">
        <w:rPr>
          <w:rFonts w:ascii="Arial" w:hAnsi="Arial" w:cs="Arial"/>
          <w:sz w:val="24"/>
          <w:szCs w:val="24"/>
        </w:rPr>
        <w:t xml:space="preserve"> </w:t>
      </w:r>
      <w:r w:rsidRPr="003A74F7">
        <w:rPr>
          <w:rFonts w:ascii="Arial" w:hAnsi="Arial" w:cs="Arial"/>
          <w:sz w:val="24"/>
          <w:szCs w:val="24"/>
        </w:rPr>
        <w:tab/>
      </w:r>
      <w:r w:rsidR="005021C2" w:rsidRPr="003A74F7">
        <w:rPr>
          <w:rFonts w:ascii="Arial" w:hAnsi="Arial" w:cs="Arial"/>
          <w:sz w:val="24"/>
          <w:szCs w:val="24"/>
        </w:rPr>
        <w:t>4</w:t>
      </w:r>
      <w:r w:rsidRPr="003A74F7">
        <w:rPr>
          <w:rFonts w:ascii="Arial" w:hAnsi="Arial" w:cs="Arial"/>
          <w:sz w:val="24"/>
          <w:szCs w:val="24"/>
        </w:rPr>
        <w:t xml:space="preserve">) </w:t>
      </w:r>
      <w:r w:rsidRPr="003A74F7">
        <w:rPr>
          <w:rFonts w:ascii="Arial" w:hAnsi="Arial" w:cs="Arial"/>
          <w:sz w:val="24"/>
          <w:szCs w:val="24"/>
        </w:rPr>
        <w:tab/>
        <w:t>w przypadku nieprzedłożenia przez Wykonawcę na wezwanie</w:t>
      </w:r>
      <w:r w:rsidR="00C865EC" w:rsidRPr="003A74F7">
        <w:rPr>
          <w:rFonts w:ascii="Arial" w:hAnsi="Arial" w:cs="Arial"/>
          <w:sz w:val="24"/>
          <w:szCs w:val="24"/>
        </w:rPr>
        <w:t xml:space="preserve"> </w:t>
      </w:r>
      <w:r w:rsidRPr="003A74F7">
        <w:rPr>
          <w:rFonts w:ascii="Arial" w:hAnsi="Arial" w:cs="Arial"/>
          <w:sz w:val="24"/>
          <w:szCs w:val="24"/>
        </w:rPr>
        <w:t>Zamawiającego,</w:t>
      </w:r>
      <w:r w:rsidR="002F5210" w:rsidRPr="003A74F7">
        <w:rPr>
          <w:rFonts w:ascii="Arial" w:hAnsi="Arial" w:cs="Arial"/>
          <w:sz w:val="24"/>
          <w:szCs w:val="24"/>
        </w:rPr>
        <w:t xml:space="preserve"> </w:t>
      </w:r>
      <w:r w:rsidR="00C865EC" w:rsidRPr="003A74F7">
        <w:rPr>
          <w:rFonts w:ascii="Arial" w:hAnsi="Arial" w:cs="Arial"/>
          <w:sz w:val="24"/>
          <w:szCs w:val="24"/>
        </w:rPr>
        <w:br/>
        <w:t xml:space="preserve"> </w:t>
      </w:r>
      <w:r w:rsidR="00C865EC" w:rsidRPr="003A74F7">
        <w:rPr>
          <w:rFonts w:ascii="Arial" w:hAnsi="Arial" w:cs="Arial"/>
          <w:sz w:val="24"/>
          <w:szCs w:val="24"/>
        </w:rPr>
        <w:tab/>
      </w:r>
      <w:r w:rsidR="00C865EC" w:rsidRPr="003A74F7">
        <w:rPr>
          <w:rFonts w:ascii="Arial" w:hAnsi="Arial" w:cs="Arial"/>
          <w:sz w:val="24"/>
          <w:szCs w:val="24"/>
        </w:rPr>
        <w:tab/>
      </w:r>
      <w:r w:rsidRPr="003A74F7">
        <w:rPr>
          <w:rFonts w:ascii="Arial" w:hAnsi="Arial" w:cs="Arial"/>
          <w:sz w:val="24"/>
          <w:szCs w:val="24"/>
        </w:rPr>
        <w:t>w terminie</w:t>
      </w:r>
      <w:r w:rsidR="00B75A43" w:rsidRPr="003A74F7">
        <w:rPr>
          <w:rFonts w:ascii="Arial" w:hAnsi="Arial" w:cs="Arial"/>
          <w:sz w:val="24"/>
          <w:szCs w:val="24"/>
        </w:rPr>
        <w:t xml:space="preserve"> </w:t>
      </w:r>
      <w:r w:rsidRPr="003A74F7">
        <w:rPr>
          <w:rFonts w:ascii="Arial" w:hAnsi="Arial" w:cs="Arial"/>
          <w:sz w:val="24"/>
          <w:szCs w:val="24"/>
        </w:rPr>
        <w:t xml:space="preserve">wskazanym w wezwaniu, co najmniej jednego </w:t>
      </w:r>
      <w:r w:rsidRPr="003A74F7">
        <w:rPr>
          <w:rFonts w:ascii="Arial" w:hAnsi="Arial" w:cs="Arial"/>
          <w:bCs/>
          <w:sz w:val="24"/>
          <w:szCs w:val="24"/>
        </w:rPr>
        <w:t xml:space="preserve">dokumentu, o którym </w:t>
      </w:r>
      <w:r w:rsidR="00C865EC" w:rsidRPr="003A74F7">
        <w:rPr>
          <w:rFonts w:ascii="Arial" w:hAnsi="Arial" w:cs="Arial"/>
          <w:bCs/>
          <w:sz w:val="24"/>
          <w:szCs w:val="24"/>
        </w:rPr>
        <w:br/>
        <w:t xml:space="preserve"> </w:t>
      </w:r>
      <w:r w:rsidR="00C865EC" w:rsidRPr="003A74F7">
        <w:rPr>
          <w:rFonts w:ascii="Arial" w:hAnsi="Arial" w:cs="Arial"/>
          <w:bCs/>
          <w:sz w:val="24"/>
          <w:szCs w:val="24"/>
        </w:rPr>
        <w:tab/>
      </w:r>
      <w:r w:rsidR="00C865EC" w:rsidRPr="003A74F7">
        <w:rPr>
          <w:rFonts w:ascii="Arial" w:hAnsi="Arial" w:cs="Arial"/>
          <w:bCs/>
          <w:sz w:val="24"/>
          <w:szCs w:val="24"/>
        </w:rPr>
        <w:tab/>
      </w:r>
      <w:r w:rsidRPr="003A74F7">
        <w:rPr>
          <w:rFonts w:ascii="Arial" w:hAnsi="Arial" w:cs="Arial"/>
          <w:bCs/>
          <w:sz w:val="24"/>
          <w:szCs w:val="24"/>
        </w:rPr>
        <w:t>mowa w §3</w:t>
      </w:r>
      <w:r w:rsidR="0055040D" w:rsidRPr="003A74F7">
        <w:rPr>
          <w:rFonts w:ascii="Arial" w:hAnsi="Arial" w:cs="Arial"/>
          <w:bCs/>
          <w:sz w:val="24"/>
          <w:szCs w:val="24"/>
        </w:rPr>
        <w:t xml:space="preserve"> umowy</w:t>
      </w:r>
      <w:r w:rsidRPr="003A74F7">
        <w:rPr>
          <w:rFonts w:ascii="Arial" w:hAnsi="Arial" w:cs="Arial"/>
          <w:bCs/>
          <w:sz w:val="24"/>
          <w:szCs w:val="24"/>
        </w:rPr>
        <w:t>,</w:t>
      </w:r>
      <w:r w:rsidR="005021C2" w:rsidRPr="003A74F7">
        <w:rPr>
          <w:rFonts w:ascii="Arial" w:hAnsi="Arial" w:cs="Arial"/>
          <w:bCs/>
          <w:sz w:val="24"/>
          <w:szCs w:val="24"/>
        </w:rPr>
        <w:t xml:space="preserve"> </w:t>
      </w:r>
      <w:r w:rsidRPr="003A74F7">
        <w:rPr>
          <w:rFonts w:ascii="Arial" w:hAnsi="Arial" w:cs="Arial"/>
          <w:bCs/>
          <w:sz w:val="24"/>
          <w:szCs w:val="24"/>
        </w:rPr>
        <w:t xml:space="preserve">potwierdzającego </w:t>
      </w:r>
      <w:r w:rsidR="005021C2" w:rsidRPr="003A74F7">
        <w:rPr>
          <w:rFonts w:ascii="Arial" w:hAnsi="Arial" w:cs="Arial"/>
          <w:bCs/>
          <w:sz w:val="24"/>
          <w:szCs w:val="24"/>
        </w:rPr>
        <w:t xml:space="preserve">spełnienia wymogu zatrudnienia na </w:t>
      </w:r>
      <w:r w:rsidR="00C865EC" w:rsidRPr="003A74F7">
        <w:rPr>
          <w:rFonts w:ascii="Arial" w:hAnsi="Arial" w:cs="Arial"/>
          <w:bCs/>
          <w:sz w:val="24"/>
          <w:szCs w:val="24"/>
        </w:rPr>
        <w:br/>
        <w:t xml:space="preserve"> </w:t>
      </w:r>
      <w:r w:rsidR="00C865EC" w:rsidRPr="003A74F7">
        <w:rPr>
          <w:rFonts w:ascii="Arial" w:hAnsi="Arial" w:cs="Arial"/>
          <w:bCs/>
          <w:sz w:val="24"/>
          <w:szCs w:val="24"/>
        </w:rPr>
        <w:tab/>
      </w:r>
      <w:r w:rsidR="00C865EC" w:rsidRPr="003A74F7">
        <w:rPr>
          <w:rFonts w:ascii="Arial" w:hAnsi="Arial" w:cs="Arial"/>
          <w:bCs/>
          <w:sz w:val="24"/>
          <w:szCs w:val="24"/>
        </w:rPr>
        <w:tab/>
      </w:r>
      <w:r w:rsidR="005021C2" w:rsidRPr="003A74F7">
        <w:rPr>
          <w:rFonts w:ascii="Arial" w:hAnsi="Arial" w:cs="Arial"/>
          <w:bCs/>
          <w:sz w:val="24"/>
          <w:szCs w:val="24"/>
        </w:rPr>
        <w:t>podstawie stosunku pracy przez Wykonawcę osób wykonujących roboty</w:t>
      </w:r>
      <w:r w:rsidRPr="003A74F7">
        <w:rPr>
          <w:rFonts w:ascii="Arial" w:hAnsi="Arial" w:cs="Arial"/>
          <w:bCs/>
          <w:sz w:val="24"/>
          <w:szCs w:val="24"/>
        </w:rPr>
        <w:t xml:space="preserve">, </w:t>
      </w:r>
      <w:r w:rsidR="00C865EC" w:rsidRPr="003A74F7">
        <w:rPr>
          <w:rFonts w:ascii="Arial" w:hAnsi="Arial" w:cs="Arial"/>
          <w:bCs/>
          <w:sz w:val="24"/>
          <w:szCs w:val="24"/>
        </w:rPr>
        <w:br/>
        <w:t xml:space="preserve"> </w:t>
      </w:r>
      <w:r w:rsidR="00C865EC" w:rsidRPr="003A74F7">
        <w:rPr>
          <w:rFonts w:ascii="Arial" w:hAnsi="Arial" w:cs="Arial"/>
          <w:bCs/>
          <w:sz w:val="24"/>
          <w:szCs w:val="24"/>
        </w:rPr>
        <w:tab/>
      </w:r>
      <w:r w:rsidR="00C865EC" w:rsidRPr="003A74F7">
        <w:rPr>
          <w:rFonts w:ascii="Arial" w:hAnsi="Arial" w:cs="Arial"/>
          <w:bCs/>
          <w:sz w:val="24"/>
          <w:szCs w:val="24"/>
        </w:rPr>
        <w:tab/>
      </w:r>
      <w:r w:rsidRPr="003A74F7">
        <w:rPr>
          <w:rFonts w:ascii="Arial" w:hAnsi="Arial" w:cs="Arial"/>
          <w:bCs/>
          <w:sz w:val="24"/>
          <w:szCs w:val="24"/>
        </w:rPr>
        <w:t>Zamawiającemu przysługuje prawo rozwiązania</w:t>
      </w:r>
      <w:r w:rsidR="005021C2" w:rsidRPr="003A74F7">
        <w:rPr>
          <w:rFonts w:ascii="Arial" w:hAnsi="Arial" w:cs="Arial"/>
          <w:bCs/>
          <w:sz w:val="24"/>
          <w:szCs w:val="24"/>
        </w:rPr>
        <w:t xml:space="preserve"> </w:t>
      </w:r>
      <w:r w:rsidRPr="003A74F7">
        <w:rPr>
          <w:rFonts w:ascii="Arial" w:hAnsi="Arial" w:cs="Arial"/>
          <w:bCs/>
          <w:sz w:val="24"/>
          <w:szCs w:val="24"/>
        </w:rPr>
        <w:t xml:space="preserve">umowy w trybie </w:t>
      </w:r>
      <w:r w:rsidR="00C865EC" w:rsidRPr="003A74F7">
        <w:rPr>
          <w:rFonts w:ascii="Arial" w:hAnsi="Arial" w:cs="Arial"/>
          <w:bCs/>
          <w:sz w:val="24"/>
          <w:szCs w:val="24"/>
        </w:rPr>
        <w:br/>
        <w:t xml:space="preserve"> </w:t>
      </w:r>
      <w:r w:rsidR="00C865EC" w:rsidRPr="003A74F7">
        <w:rPr>
          <w:rFonts w:ascii="Arial" w:hAnsi="Arial" w:cs="Arial"/>
          <w:bCs/>
          <w:sz w:val="24"/>
          <w:szCs w:val="24"/>
        </w:rPr>
        <w:tab/>
      </w:r>
      <w:r w:rsidR="00C865EC" w:rsidRPr="003A74F7">
        <w:rPr>
          <w:rFonts w:ascii="Arial" w:hAnsi="Arial" w:cs="Arial"/>
          <w:bCs/>
          <w:sz w:val="24"/>
          <w:szCs w:val="24"/>
        </w:rPr>
        <w:tab/>
      </w:r>
      <w:r w:rsidRPr="003A74F7">
        <w:rPr>
          <w:rFonts w:ascii="Arial" w:hAnsi="Arial" w:cs="Arial"/>
          <w:bCs/>
          <w:sz w:val="24"/>
          <w:szCs w:val="24"/>
        </w:rPr>
        <w:t>natychmiastowym z winy Wykonawcy;</w:t>
      </w:r>
    </w:p>
    <w:p w14:paraId="621190E5" w14:textId="1B628C6D" w:rsidR="00C800DE" w:rsidRPr="003A74F7" w:rsidRDefault="005021C2" w:rsidP="00D74924">
      <w:pPr>
        <w:pStyle w:val="Tekstpodstawowy"/>
        <w:spacing w:after="0" w:line="276" w:lineRule="auto"/>
        <w:ind w:right="-852" w:firstLine="708"/>
        <w:rPr>
          <w:rFonts w:ascii="Arial" w:hAnsi="Arial" w:cs="Arial"/>
          <w:sz w:val="24"/>
          <w:szCs w:val="24"/>
        </w:rPr>
      </w:pPr>
      <w:r w:rsidRPr="003A74F7">
        <w:rPr>
          <w:rFonts w:ascii="Arial" w:hAnsi="Arial" w:cs="Arial"/>
          <w:bCs/>
          <w:sz w:val="24"/>
          <w:szCs w:val="24"/>
        </w:rPr>
        <w:t>5</w:t>
      </w:r>
      <w:r w:rsidR="00C800DE" w:rsidRPr="003A74F7">
        <w:rPr>
          <w:rFonts w:ascii="Arial" w:hAnsi="Arial" w:cs="Arial"/>
          <w:bCs/>
          <w:sz w:val="24"/>
          <w:szCs w:val="24"/>
        </w:rPr>
        <w:t xml:space="preserve">)  </w:t>
      </w:r>
      <w:r w:rsidR="00C800DE" w:rsidRPr="003A74F7">
        <w:rPr>
          <w:rFonts w:ascii="Arial" w:hAnsi="Arial" w:cs="Arial"/>
          <w:bCs/>
          <w:sz w:val="24"/>
          <w:szCs w:val="24"/>
        </w:rPr>
        <w:tab/>
      </w:r>
      <w:r w:rsidR="0055040D" w:rsidRPr="003A74F7">
        <w:rPr>
          <w:rFonts w:ascii="Arial" w:hAnsi="Arial" w:cs="Arial"/>
          <w:sz w:val="24"/>
          <w:szCs w:val="24"/>
        </w:rPr>
        <w:t>w przypadku nieprzedłożenia przez Wykonawcę na wezwanie</w:t>
      </w:r>
      <w:r w:rsidR="00D74924">
        <w:rPr>
          <w:rFonts w:ascii="Arial" w:hAnsi="Arial" w:cs="Arial"/>
          <w:sz w:val="24"/>
          <w:szCs w:val="24"/>
        </w:rPr>
        <w:t xml:space="preserve"> </w:t>
      </w:r>
      <w:r w:rsidR="0055040D" w:rsidRPr="003A74F7">
        <w:rPr>
          <w:rFonts w:ascii="Arial" w:hAnsi="Arial" w:cs="Arial"/>
          <w:sz w:val="24"/>
          <w:szCs w:val="24"/>
        </w:rPr>
        <w:t xml:space="preserve">Zamawiającego, </w:t>
      </w:r>
      <w:r w:rsidR="00D74924">
        <w:rPr>
          <w:rFonts w:ascii="Arial" w:hAnsi="Arial" w:cs="Arial"/>
          <w:sz w:val="24"/>
          <w:szCs w:val="24"/>
        </w:rPr>
        <w:br/>
        <w:t xml:space="preserve"> </w:t>
      </w:r>
      <w:r w:rsidR="00D74924">
        <w:rPr>
          <w:rFonts w:ascii="Arial" w:hAnsi="Arial" w:cs="Arial"/>
          <w:sz w:val="24"/>
          <w:szCs w:val="24"/>
        </w:rPr>
        <w:tab/>
      </w:r>
      <w:r w:rsidR="00D74924">
        <w:rPr>
          <w:rFonts w:ascii="Arial" w:hAnsi="Arial" w:cs="Arial"/>
          <w:sz w:val="24"/>
          <w:szCs w:val="24"/>
        </w:rPr>
        <w:tab/>
      </w:r>
      <w:r w:rsidR="0055040D" w:rsidRPr="003A74F7">
        <w:rPr>
          <w:rFonts w:ascii="Arial" w:hAnsi="Arial" w:cs="Arial"/>
          <w:sz w:val="24"/>
          <w:szCs w:val="24"/>
        </w:rPr>
        <w:t>w terminie</w:t>
      </w:r>
      <w:r w:rsidR="00B75A43" w:rsidRPr="003A74F7">
        <w:rPr>
          <w:rFonts w:ascii="Arial" w:hAnsi="Arial" w:cs="Arial"/>
          <w:sz w:val="24"/>
          <w:szCs w:val="24"/>
        </w:rPr>
        <w:t xml:space="preserve"> </w:t>
      </w:r>
      <w:r w:rsidR="0055040D" w:rsidRPr="003A74F7">
        <w:rPr>
          <w:rFonts w:ascii="Arial" w:hAnsi="Arial" w:cs="Arial"/>
          <w:sz w:val="24"/>
          <w:szCs w:val="24"/>
        </w:rPr>
        <w:t>wskazanym w wezwaniu, dokumentów</w:t>
      </w:r>
      <w:r w:rsidR="00C800DE" w:rsidRPr="003A74F7">
        <w:rPr>
          <w:rFonts w:ascii="Arial" w:hAnsi="Arial" w:cs="Arial"/>
          <w:bCs/>
          <w:sz w:val="24"/>
          <w:szCs w:val="24"/>
        </w:rPr>
        <w:t>, o któr</w:t>
      </w:r>
      <w:r w:rsidR="0055040D" w:rsidRPr="003A74F7">
        <w:rPr>
          <w:rFonts w:ascii="Arial" w:hAnsi="Arial" w:cs="Arial"/>
          <w:bCs/>
          <w:sz w:val="24"/>
          <w:szCs w:val="24"/>
        </w:rPr>
        <w:t>ych</w:t>
      </w:r>
      <w:r w:rsidR="00C800DE" w:rsidRPr="003A74F7">
        <w:rPr>
          <w:rFonts w:ascii="Arial" w:hAnsi="Arial" w:cs="Arial"/>
          <w:bCs/>
          <w:sz w:val="24"/>
          <w:szCs w:val="24"/>
        </w:rPr>
        <w:t xml:space="preserve"> mowa w </w:t>
      </w:r>
      <w:r w:rsidR="0055040D" w:rsidRPr="003A74F7">
        <w:rPr>
          <w:rFonts w:ascii="Arial" w:hAnsi="Arial" w:cs="Arial"/>
          <w:bCs/>
          <w:sz w:val="24"/>
          <w:szCs w:val="24"/>
        </w:rPr>
        <w:t>§7 ust</w:t>
      </w:r>
      <w:r w:rsidR="000C5FF6" w:rsidRPr="003A74F7">
        <w:rPr>
          <w:rFonts w:ascii="Arial" w:hAnsi="Arial" w:cs="Arial"/>
          <w:bCs/>
          <w:sz w:val="24"/>
          <w:szCs w:val="24"/>
        </w:rPr>
        <w:t xml:space="preserve">. </w:t>
      </w:r>
      <w:r w:rsidR="00234AF2" w:rsidRPr="003A74F7">
        <w:rPr>
          <w:rFonts w:ascii="Arial" w:hAnsi="Arial" w:cs="Arial"/>
          <w:bCs/>
          <w:sz w:val="24"/>
          <w:szCs w:val="24"/>
        </w:rPr>
        <w:t xml:space="preserve">5 </w:t>
      </w:r>
      <w:r w:rsidR="00D74924">
        <w:rPr>
          <w:rFonts w:ascii="Arial" w:hAnsi="Arial" w:cs="Arial"/>
          <w:bCs/>
          <w:sz w:val="24"/>
          <w:szCs w:val="24"/>
        </w:rPr>
        <w:br/>
        <w:t xml:space="preserve"> </w:t>
      </w:r>
      <w:r w:rsidR="00D74924">
        <w:rPr>
          <w:rFonts w:ascii="Arial" w:hAnsi="Arial" w:cs="Arial"/>
          <w:bCs/>
          <w:sz w:val="24"/>
          <w:szCs w:val="24"/>
        </w:rPr>
        <w:tab/>
      </w:r>
      <w:r w:rsidR="00D74924">
        <w:rPr>
          <w:rFonts w:ascii="Arial" w:hAnsi="Arial" w:cs="Arial"/>
          <w:bCs/>
          <w:sz w:val="24"/>
          <w:szCs w:val="24"/>
        </w:rPr>
        <w:tab/>
      </w:r>
      <w:r w:rsidR="0055040D" w:rsidRPr="003A74F7">
        <w:rPr>
          <w:rFonts w:ascii="Arial" w:hAnsi="Arial" w:cs="Arial"/>
          <w:bCs/>
          <w:sz w:val="24"/>
          <w:szCs w:val="24"/>
        </w:rPr>
        <w:t xml:space="preserve">umowy, potwierdzających posiadanie przez Wykonawcę wymagane </w:t>
      </w:r>
      <w:r w:rsidR="00D74924">
        <w:rPr>
          <w:rFonts w:ascii="Arial" w:hAnsi="Arial" w:cs="Arial"/>
          <w:bCs/>
          <w:sz w:val="24"/>
          <w:szCs w:val="24"/>
        </w:rPr>
        <w:br/>
        <w:t xml:space="preserve"> </w:t>
      </w:r>
      <w:r w:rsidR="00D74924">
        <w:rPr>
          <w:rFonts w:ascii="Arial" w:hAnsi="Arial" w:cs="Arial"/>
          <w:bCs/>
          <w:sz w:val="24"/>
          <w:szCs w:val="24"/>
        </w:rPr>
        <w:tab/>
      </w:r>
      <w:r w:rsidR="00D74924">
        <w:rPr>
          <w:rFonts w:ascii="Arial" w:hAnsi="Arial" w:cs="Arial"/>
          <w:bCs/>
          <w:sz w:val="24"/>
          <w:szCs w:val="24"/>
        </w:rPr>
        <w:tab/>
      </w:r>
      <w:r w:rsidR="0055040D" w:rsidRPr="003A74F7">
        <w:rPr>
          <w:rFonts w:ascii="Arial" w:hAnsi="Arial" w:cs="Arial"/>
          <w:bCs/>
          <w:sz w:val="24"/>
          <w:szCs w:val="24"/>
        </w:rPr>
        <w:t>ubezpieczeni</w:t>
      </w:r>
      <w:r w:rsidR="002C19CA" w:rsidRPr="003A74F7">
        <w:rPr>
          <w:rFonts w:ascii="Arial" w:hAnsi="Arial" w:cs="Arial"/>
          <w:bCs/>
          <w:sz w:val="24"/>
          <w:szCs w:val="24"/>
        </w:rPr>
        <w:t>e</w:t>
      </w:r>
      <w:r w:rsidR="0055040D" w:rsidRPr="003A74F7">
        <w:rPr>
          <w:rFonts w:ascii="Arial" w:hAnsi="Arial" w:cs="Arial"/>
          <w:bCs/>
          <w:sz w:val="24"/>
          <w:szCs w:val="24"/>
        </w:rPr>
        <w:t>.</w:t>
      </w:r>
    </w:p>
    <w:p w14:paraId="56F09867" w14:textId="5A4FFD65" w:rsidR="00C800DE" w:rsidRPr="003A74F7" w:rsidRDefault="000A56AB" w:rsidP="003A74F7">
      <w:pPr>
        <w:pStyle w:val="Tekstpodstawowy3"/>
        <w:spacing w:after="0" w:line="276" w:lineRule="auto"/>
        <w:ind w:left="0" w:right="-710"/>
        <w:rPr>
          <w:rFonts w:ascii="Arial" w:hAnsi="Arial" w:cs="Arial"/>
          <w:snapToGrid w:val="0"/>
          <w:sz w:val="24"/>
          <w:szCs w:val="24"/>
        </w:rPr>
      </w:pPr>
      <w:r w:rsidRPr="003A74F7">
        <w:rPr>
          <w:rFonts w:ascii="Arial" w:hAnsi="Arial" w:cs="Arial"/>
          <w:snapToGrid w:val="0"/>
          <w:sz w:val="24"/>
          <w:szCs w:val="24"/>
        </w:rPr>
        <w:t>5</w:t>
      </w:r>
      <w:r w:rsidR="00C800DE" w:rsidRPr="003A74F7">
        <w:rPr>
          <w:rFonts w:ascii="Arial" w:hAnsi="Arial" w:cs="Arial"/>
          <w:snapToGrid w:val="0"/>
          <w:sz w:val="24"/>
          <w:szCs w:val="24"/>
        </w:rPr>
        <w:t xml:space="preserve">.   </w:t>
      </w:r>
      <w:r w:rsidR="00C800DE" w:rsidRPr="003A74F7">
        <w:rPr>
          <w:rFonts w:ascii="Arial" w:hAnsi="Arial" w:cs="Arial"/>
          <w:snapToGrid w:val="0"/>
          <w:sz w:val="24"/>
          <w:szCs w:val="24"/>
        </w:rPr>
        <w:tab/>
        <w:t xml:space="preserve">Ponadto Zamawiającemu przysługuje prawo odstąpienia od umowy na zasadach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C800DE" w:rsidRPr="003A74F7">
        <w:rPr>
          <w:rFonts w:ascii="Arial" w:hAnsi="Arial" w:cs="Arial"/>
          <w:snapToGrid w:val="0"/>
          <w:sz w:val="24"/>
          <w:szCs w:val="24"/>
        </w:rPr>
        <w:t>określonych w Kodeksie cywilnym.</w:t>
      </w:r>
    </w:p>
    <w:p w14:paraId="671380E1" w14:textId="1EE2B9F6" w:rsidR="00C800DE" w:rsidRPr="003A74F7" w:rsidRDefault="000A56AB" w:rsidP="003A74F7">
      <w:pPr>
        <w:pStyle w:val="Tekstpodstawowy3"/>
        <w:spacing w:after="0" w:line="276" w:lineRule="auto"/>
        <w:ind w:left="0" w:right="-710"/>
        <w:rPr>
          <w:rFonts w:ascii="Arial" w:hAnsi="Arial" w:cs="Arial"/>
          <w:snapToGrid w:val="0"/>
          <w:sz w:val="24"/>
          <w:szCs w:val="24"/>
        </w:rPr>
      </w:pPr>
      <w:r w:rsidRPr="003A74F7">
        <w:rPr>
          <w:rFonts w:ascii="Arial" w:hAnsi="Arial" w:cs="Arial"/>
          <w:snapToGrid w:val="0"/>
          <w:sz w:val="24"/>
          <w:szCs w:val="24"/>
        </w:rPr>
        <w:t>6</w:t>
      </w:r>
      <w:r w:rsidR="00C800DE" w:rsidRPr="003A74F7">
        <w:rPr>
          <w:rFonts w:ascii="Arial" w:hAnsi="Arial" w:cs="Arial"/>
          <w:snapToGrid w:val="0"/>
          <w:sz w:val="24"/>
          <w:szCs w:val="24"/>
        </w:rPr>
        <w:t xml:space="preserve">.   </w:t>
      </w:r>
      <w:r w:rsidR="00C800DE" w:rsidRPr="003A74F7">
        <w:rPr>
          <w:rFonts w:ascii="Arial" w:hAnsi="Arial" w:cs="Arial"/>
          <w:snapToGrid w:val="0"/>
          <w:sz w:val="24"/>
          <w:szCs w:val="24"/>
        </w:rPr>
        <w:tab/>
        <w:t xml:space="preserve">Odstąpienie od umowy, o którym mowa w niniejszym paragrafie, powinno nastąpić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C800DE" w:rsidRPr="003A74F7">
        <w:rPr>
          <w:rFonts w:ascii="Arial" w:hAnsi="Arial" w:cs="Arial"/>
          <w:snapToGrid w:val="0"/>
          <w:sz w:val="24"/>
          <w:szCs w:val="24"/>
        </w:rPr>
        <w:t>w formie pisemnej</w:t>
      </w:r>
      <w:r w:rsidR="00B75A43" w:rsidRPr="003A74F7">
        <w:rPr>
          <w:rFonts w:ascii="Arial" w:hAnsi="Arial" w:cs="Arial"/>
          <w:snapToGrid w:val="0"/>
          <w:sz w:val="24"/>
          <w:szCs w:val="24"/>
        </w:rPr>
        <w:t xml:space="preserve"> </w:t>
      </w:r>
      <w:r w:rsidR="00C800DE" w:rsidRPr="003A74F7">
        <w:rPr>
          <w:rFonts w:ascii="Arial" w:hAnsi="Arial" w:cs="Arial"/>
          <w:snapToGrid w:val="0"/>
          <w:sz w:val="24"/>
          <w:szCs w:val="24"/>
        </w:rPr>
        <w:t xml:space="preserve">i powinno zawierać uzasadnienie pod rygorem nieważności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C800DE" w:rsidRPr="003A74F7">
        <w:rPr>
          <w:rFonts w:ascii="Arial" w:hAnsi="Arial" w:cs="Arial"/>
          <w:snapToGrid w:val="0"/>
          <w:sz w:val="24"/>
          <w:szCs w:val="24"/>
        </w:rPr>
        <w:t xml:space="preserve">takiego oświadczenia. </w:t>
      </w:r>
    </w:p>
    <w:p w14:paraId="7244334B" w14:textId="0F5807DF" w:rsidR="00C800DE" w:rsidRPr="003A74F7" w:rsidRDefault="000A56AB" w:rsidP="003A74F7">
      <w:pPr>
        <w:pStyle w:val="Tekstpodstawowy3"/>
        <w:spacing w:after="0" w:line="276" w:lineRule="auto"/>
        <w:ind w:left="0" w:right="-710"/>
        <w:rPr>
          <w:rFonts w:ascii="Arial" w:hAnsi="Arial" w:cs="Arial"/>
          <w:snapToGrid w:val="0"/>
          <w:sz w:val="24"/>
          <w:szCs w:val="24"/>
        </w:rPr>
      </w:pPr>
      <w:r w:rsidRPr="003A74F7">
        <w:rPr>
          <w:rFonts w:ascii="Arial" w:hAnsi="Arial" w:cs="Arial"/>
          <w:snapToGrid w:val="0"/>
          <w:sz w:val="24"/>
          <w:szCs w:val="24"/>
        </w:rPr>
        <w:t>7</w:t>
      </w:r>
      <w:r w:rsidR="00C800DE" w:rsidRPr="003A74F7">
        <w:rPr>
          <w:rFonts w:ascii="Arial" w:hAnsi="Arial" w:cs="Arial"/>
          <w:snapToGrid w:val="0"/>
          <w:sz w:val="24"/>
          <w:szCs w:val="24"/>
        </w:rPr>
        <w:t xml:space="preserve">. </w:t>
      </w:r>
      <w:r w:rsidR="00C800DE" w:rsidRPr="003A74F7">
        <w:rPr>
          <w:rFonts w:ascii="Arial" w:hAnsi="Arial" w:cs="Arial"/>
          <w:snapToGrid w:val="0"/>
          <w:sz w:val="24"/>
          <w:szCs w:val="24"/>
        </w:rPr>
        <w:tab/>
        <w:t>W przypadku odstąpienia od umowy:</w:t>
      </w:r>
    </w:p>
    <w:p w14:paraId="3D70B23E" w14:textId="13979D55" w:rsidR="00C800DE" w:rsidRPr="003A74F7" w:rsidRDefault="00C800DE" w:rsidP="003A74F7">
      <w:pPr>
        <w:pStyle w:val="Tekstpodstawowy3"/>
        <w:spacing w:after="0" w:line="276" w:lineRule="auto"/>
        <w:ind w:left="0" w:right="-710" w:firstLine="708"/>
        <w:rPr>
          <w:rFonts w:ascii="Arial" w:hAnsi="Arial" w:cs="Arial"/>
          <w:snapToGrid w:val="0"/>
          <w:sz w:val="24"/>
          <w:szCs w:val="24"/>
        </w:rPr>
      </w:pPr>
      <w:r w:rsidRPr="003A74F7">
        <w:rPr>
          <w:rFonts w:ascii="Arial" w:hAnsi="Arial" w:cs="Arial"/>
          <w:snapToGrid w:val="0"/>
          <w:sz w:val="24"/>
          <w:szCs w:val="24"/>
        </w:rPr>
        <w:t xml:space="preserve">1)  </w:t>
      </w:r>
      <w:r w:rsidRPr="003A74F7">
        <w:rPr>
          <w:rFonts w:ascii="Arial" w:hAnsi="Arial" w:cs="Arial"/>
          <w:snapToGrid w:val="0"/>
          <w:sz w:val="24"/>
          <w:szCs w:val="24"/>
        </w:rPr>
        <w:tab/>
        <w:t xml:space="preserve">w terminie 10 dni Wykonawca przy udziale Zamawiającego sporządzi </w:t>
      </w:r>
      <w:r w:rsidR="0046405F" w:rsidRPr="003A74F7">
        <w:rPr>
          <w:rFonts w:ascii="Arial" w:hAnsi="Arial" w:cs="Arial"/>
          <w:snapToGrid w:val="0"/>
          <w:sz w:val="24"/>
          <w:szCs w:val="24"/>
        </w:rPr>
        <w:br/>
        <w:t xml:space="preserve"> </w:t>
      </w:r>
      <w:r w:rsidR="0046405F" w:rsidRPr="003A74F7">
        <w:rPr>
          <w:rFonts w:ascii="Arial" w:hAnsi="Arial" w:cs="Arial"/>
          <w:snapToGrid w:val="0"/>
          <w:sz w:val="24"/>
          <w:szCs w:val="24"/>
        </w:rPr>
        <w:tab/>
      </w:r>
      <w:r w:rsidR="0046405F" w:rsidRPr="003A74F7">
        <w:rPr>
          <w:rFonts w:ascii="Arial" w:hAnsi="Arial" w:cs="Arial"/>
          <w:snapToGrid w:val="0"/>
          <w:sz w:val="24"/>
          <w:szCs w:val="24"/>
        </w:rPr>
        <w:tab/>
      </w:r>
      <w:r w:rsidRPr="003A74F7">
        <w:rPr>
          <w:rFonts w:ascii="Arial" w:hAnsi="Arial" w:cs="Arial"/>
          <w:snapToGrid w:val="0"/>
          <w:sz w:val="24"/>
          <w:szCs w:val="24"/>
        </w:rPr>
        <w:t>szczegółowy protokół</w:t>
      </w:r>
      <w:r w:rsidR="0046405F" w:rsidRPr="003A74F7">
        <w:rPr>
          <w:rFonts w:ascii="Arial" w:hAnsi="Arial" w:cs="Arial"/>
          <w:snapToGrid w:val="0"/>
          <w:sz w:val="24"/>
          <w:szCs w:val="24"/>
        </w:rPr>
        <w:t xml:space="preserve"> </w:t>
      </w:r>
      <w:r w:rsidRPr="003A74F7">
        <w:rPr>
          <w:rFonts w:ascii="Arial" w:hAnsi="Arial" w:cs="Arial"/>
          <w:snapToGrid w:val="0"/>
          <w:sz w:val="24"/>
          <w:szCs w:val="24"/>
        </w:rPr>
        <w:t xml:space="preserve">inwentaryzacji robót w toku, według stanu na dzień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0A4F43" w:rsidRPr="003A74F7">
        <w:rPr>
          <w:rFonts w:ascii="Arial" w:hAnsi="Arial" w:cs="Arial"/>
          <w:snapToGrid w:val="0"/>
          <w:sz w:val="24"/>
          <w:szCs w:val="24"/>
        </w:rPr>
        <w:tab/>
      </w:r>
      <w:r w:rsidRPr="003A74F7">
        <w:rPr>
          <w:rFonts w:ascii="Arial" w:hAnsi="Arial" w:cs="Arial"/>
          <w:snapToGrid w:val="0"/>
          <w:sz w:val="24"/>
          <w:szCs w:val="24"/>
        </w:rPr>
        <w:t>odstąpienia;</w:t>
      </w:r>
    </w:p>
    <w:p w14:paraId="0CC1074E" w14:textId="4600E61C" w:rsidR="000A56AB" w:rsidRPr="003A74F7" w:rsidRDefault="00C800DE" w:rsidP="003A74F7">
      <w:pPr>
        <w:pStyle w:val="Tekstpodstawowy3"/>
        <w:spacing w:after="0" w:line="276" w:lineRule="auto"/>
        <w:ind w:left="0" w:right="-710" w:firstLine="708"/>
        <w:rPr>
          <w:rFonts w:ascii="Arial" w:hAnsi="Arial" w:cs="Arial"/>
          <w:snapToGrid w:val="0"/>
          <w:sz w:val="24"/>
          <w:szCs w:val="24"/>
        </w:rPr>
      </w:pPr>
      <w:r w:rsidRPr="003A74F7">
        <w:rPr>
          <w:rFonts w:ascii="Arial" w:hAnsi="Arial" w:cs="Arial"/>
          <w:snapToGrid w:val="0"/>
          <w:sz w:val="24"/>
          <w:szCs w:val="24"/>
        </w:rPr>
        <w:t xml:space="preserve">2)  </w:t>
      </w:r>
      <w:r w:rsidRPr="003A74F7">
        <w:rPr>
          <w:rFonts w:ascii="Arial" w:hAnsi="Arial" w:cs="Arial"/>
          <w:snapToGrid w:val="0"/>
          <w:sz w:val="24"/>
          <w:szCs w:val="24"/>
        </w:rPr>
        <w:tab/>
        <w:t xml:space="preserve">Wykonawca zabezpieczy przerwane roboty w zakresie wskazanym przez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0A4F43" w:rsidRPr="003A74F7">
        <w:rPr>
          <w:rFonts w:ascii="Arial" w:hAnsi="Arial" w:cs="Arial"/>
          <w:snapToGrid w:val="0"/>
          <w:sz w:val="24"/>
          <w:szCs w:val="24"/>
        </w:rPr>
        <w:tab/>
      </w:r>
      <w:r w:rsidRPr="003A74F7">
        <w:rPr>
          <w:rFonts w:ascii="Arial" w:hAnsi="Arial" w:cs="Arial"/>
          <w:snapToGrid w:val="0"/>
          <w:sz w:val="24"/>
          <w:szCs w:val="24"/>
        </w:rPr>
        <w:t xml:space="preserve">Zamawiającego na koszt strony, z przyczyn której nastąpiło odstąpienie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0A4F43" w:rsidRPr="003A74F7">
        <w:rPr>
          <w:rFonts w:ascii="Arial" w:hAnsi="Arial" w:cs="Arial"/>
          <w:snapToGrid w:val="0"/>
          <w:sz w:val="24"/>
          <w:szCs w:val="24"/>
        </w:rPr>
        <w:tab/>
      </w:r>
      <w:r w:rsidRPr="003A74F7">
        <w:rPr>
          <w:rFonts w:ascii="Arial" w:hAnsi="Arial" w:cs="Arial"/>
          <w:snapToGrid w:val="0"/>
          <w:sz w:val="24"/>
          <w:szCs w:val="24"/>
        </w:rPr>
        <w:t>od umowy</w:t>
      </w:r>
      <w:r w:rsidR="000A56AB" w:rsidRPr="003A74F7">
        <w:rPr>
          <w:rFonts w:ascii="Arial" w:hAnsi="Arial" w:cs="Arial"/>
          <w:snapToGrid w:val="0"/>
          <w:sz w:val="24"/>
          <w:szCs w:val="24"/>
        </w:rPr>
        <w:t>;</w:t>
      </w:r>
    </w:p>
    <w:p w14:paraId="2C976A71" w14:textId="55B9015C" w:rsidR="000A56AB" w:rsidRPr="003A74F7" w:rsidRDefault="000A56AB" w:rsidP="003A74F7">
      <w:pPr>
        <w:pStyle w:val="Tekstpodstawowy3"/>
        <w:spacing w:after="0" w:line="276" w:lineRule="auto"/>
        <w:ind w:left="0" w:right="-710" w:firstLine="708"/>
        <w:rPr>
          <w:rFonts w:ascii="Arial" w:hAnsi="Arial" w:cs="Arial"/>
          <w:snapToGrid w:val="0"/>
          <w:sz w:val="24"/>
          <w:szCs w:val="24"/>
        </w:rPr>
      </w:pPr>
      <w:r w:rsidRPr="003A74F7">
        <w:rPr>
          <w:rFonts w:ascii="Arial" w:hAnsi="Arial" w:cs="Arial"/>
          <w:snapToGrid w:val="0"/>
          <w:sz w:val="24"/>
          <w:szCs w:val="24"/>
        </w:rPr>
        <w:t xml:space="preserve">3)  </w:t>
      </w:r>
      <w:r w:rsidRPr="003A74F7">
        <w:rPr>
          <w:rFonts w:ascii="Arial" w:hAnsi="Arial" w:cs="Arial"/>
          <w:snapToGrid w:val="0"/>
          <w:sz w:val="24"/>
          <w:szCs w:val="24"/>
        </w:rPr>
        <w:tab/>
      </w:r>
      <w:r w:rsidR="00C800DE" w:rsidRPr="003A74F7">
        <w:rPr>
          <w:rFonts w:ascii="Arial" w:hAnsi="Arial" w:cs="Arial"/>
          <w:snapToGrid w:val="0"/>
          <w:sz w:val="24"/>
          <w:szCs w:val="24"/>
        </w:rPr>
        <w:t>Wykonawca zgłosi, aby Zamawiający dokonał odbioru robót</w:t>
      </w:r>
      <w:r w:rsidR="000A4F43" w:rsidRPr="003A74F7">
        <w:rPr>
          <w:rFonts w:ascii="Arial" w:hAnsi="Arial" w:cs="Arial"/>
          <w:snapToGrid w:val="0"/>
          <w:sz w:val="24"/>
          <w:szCs w:val="24"/>
        </w:rPr>
        <w:t xml:space="preserve"> </w:t>
      </w:r>
      <w:r w:rsidR="00C800DE" w:rsidRPr="003A74F7">
        <w:rPr>
          <w:rFonts w:ascii="Arial" w:hAnsi="Arial" w:cs="Arial"/>
          <w:snapToGrid w:val="0"/>
          <w:sz w:val="24"/>
          <w:szCs w:val="24"/>
        </w:rPr>
        <w:t xml:space="preserve">przerwanych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0A4F43" w:rsidRPr="003A74F7">
        <w:rPr>
          <w:rFonts w:ascii="Arial" w:hAnsi="Arial" w:cs="Arial"/>
          <w:snapToGrid w:val="0"/>
          <w:sz w:val="24"/>
          <w:szCs w:val="24"/>
        </w:rPr>
        <w:tab/>
      </w:r>
      <w:r w:rsidR="00C800DE" w:rsidRPr="003A74F7">
        <w:rPr>
          <w:rFonts w:ascii="Arial" w:hAnsi="Arial" w:cs="Arial"/>
          <w:snapToGrid w:val="0"/>
          <w:sz w:val="24"/>
          <w:szCs w:val="24"/>
        </w:rPr>
        <w:t>oraz robót</w:t>
      </w:r>
      <w:r w:rsidR="0046405F" w:rsidRPr="003A74F7">
        <w:rPr>
          <w:rFonts w:ascii="Arial" w:hAnsi="Arial" w:cs="Arial"/>
          <w:snapToGrid w:val="0"/>
          <w:sz w:val="24"/>
          <w:szCs w:val="24"/>
        </w:rPr>
        <w:t xml:space="preserve"> </w:t>
      </w:r>
      <w:r w:rsidR="00C800DE" w:rsidRPr="003A74F7">
        <w:rPr>
          <w:rFonts w:ascii="Arial" w:hAnsi="Arial" w:cs="Arial"/>
          <w:snapToGrid w:val="0"/>
          <w:sz w:val="24"/>
          <w:szCs w:val="24"/>
        </w:rPr>
        <w:t xml:space="preserve">zabezpieczających w terminie 30 dni kalendarzowych, o ile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0A4F43" w:rsidRPr="003A74F7">
        <w:rPr>
          <w:rFonts w:ascii="Arial" w:hAnsi="Arial" w:cs="Arial"/>
          <w:snapToGrid w:val="0"/>
          <w:sz w:val="24"/>
          <w:szCs w:val="24"/>
        </w:rPr>
        <w:tab/>
      </w:r>
      <w:r w:rsidR="00C800DE" w:rsidRPr="003A74F7">
        <w:rPr>
          <w:rFonts w:ascii="Arial" w:hAnsi="Arial" w:cs="Arial"/>
          <w:snapToGrid w:val="0"/>
          <w:sz w:val="24"/>
          <w:szCs w:val="24"/>
        </w:rPr>
        <w:t>odstąpienie od umowy nie dotyczy</w:t>
      </w:r>
      <w:r w:rsidR="0046405F" w:rsidRPr="003A74F7">
        <w:rPr>
          <w:rFonts w:ascii="Arial" w:hAnsi="Arial" w:cs="Arial"/>
          <w:snapToGrid w:val="0"/>
          <w:sz w:val="24"/>
          <w:szCs w:val="24"/>
        </w:rPr>
        <w:t xml:space="preserve"> </w:t>
      </w:r>
      <w:r w:rsidR="00C800DE" w:rsidRPr="003A74F7">
        <w:rPr>
          <w:rFonts w:ascii="Arial" w:hAnsi="Arial" w:cs="Arial"/>
          <w:snapToGrid w:val="0"/>
          <w:sz w:val="24"/>
          <w:szCs w:val="24"/>
        </w:rPr>
        <w:t>całości umowy;</w:t>
      </w:r>
    </w:p>
    <w:p w14:paraId="087089F5" w14:textId="4C627220" w:rsidR="00C800DE" w:rsidRPr="003A74F7" w:rsidRDefault="000A56AB" w:rsidP="003A74F7">
      <w:pPr>
        <w:pStyle w:val="Tekstpodstawowy3"/>
        <w:spacing w:after="0" w:line="276" w:lineRule="auto"/>
        <w:ind w:left="0" w:right="-710" w:firstLine="708"/>
        <w:rPr>
          <w:rFonts w:ascii="Arial" w:hAnsi="Arial" w:cs="Arial"/>
          <w:snapToGrid w:val="0"/>
          <w:sz w:val="24"/>
          <w:szCs w:val="24"/>
        </w:rPr>
      </w:pPr>
      <w:r w:rsidRPr="003A74F7">
        <w:rPr>
          <w:rFonts w:ascii="Arial" w:hAnsi="Arial" w:cs="Arial"/>
          <w:snapToGrid w:val="0"/>
          <w:sz w:val="24"/>
          <w:szCs w:val="24"/>
        </w:rPr>
        <w:t xml:space="preserve">4)  </w:t>
      </w:r>
      <w:r w:rsidRPr="003A74F7">
        <w:rPr>
          <w:rFonts w:ascii="Arial" w:hAnsi="Arial" w:cs="Arial"/>
          <w:snapToGrid w:val="0"/>
          <w:sz w:val="24"/>
          <w:szCs w:val="24"/>
        </w:rPr>
        <w:tab/>
      </w:r>
      <w:r w:rsidR="00C800DE" w:rsidRPr="003A74F7">
        <w:rPr>
          <w:rFonts w:ascii="Arial" w:hAnsi="Arial" w:cs="Arial"/>
          <w:snapToGrid w:val="0"/>
          <w:sz w:val="24"/>
          <w:szCs w:val="24"/>
        </w:rPr>
        <w:t xml:space="preserve">Wykonawca usunie z terenu budowy urządzenia zaplecza przez niego </w:t>
      </w:r>
      <w:r w:rsidR="0046405F" w:rsidRPr="003A74F7">
        <w:rPr>
          <w:rFonts w:ascii="Arial" w:hAnsi="Arial" w:cs="Arial"/>
          <w:snapToGrid w:val="0"/>
          <w:sz w:val="24"/>
          <w:szCs w:val="24"/>
        </w:rPr>
        <w:br/>
        <w:t xml:space="preserve"> </w:t>
      </w:r>
      <w:r w:rsidR="0046405F" w:rsidRPr="003A74F7">
        <w:rPr>
          <w:rFonts w:ascii="Arial" w:hAnsi="Arial" w:cs="Arial"/>
          <w:snapToGrid w:val="0"/>
          <w:sz w:val="24"/>
          <w:szCs w:val="24"/>
        </w:rPr>
        <w:tab/>
      </w:r>
      <w:r w:rsidR="0046405F" w:rsidRPr="003A74F7">
        <w:rPr>
          <w:rFonts w:ascii="Arial" w:hAnsi="Arial" w:cs="Arial"/>
          <w:snapToGrid w:val="0"/>
          <w:sz w:val="24"/>
          <w:szCs w:val="24"/>
        </w:rPr>
        <w:tab/>
      </w:r>
      <w:r w:rsidR="00C800DE" w:rsidRPr="003A74F7">
        <w:rPr>
          <w:rFonts w:ascii="Arial" w:hAnsi="Arial" w:cs="Arial"/>
          <w:snapToGrid w:val="0"/>
          <w:sz w:val="24"/>
          <w:szCs w:val="24"/>
        </w:rPr>
        <w:t>dostarczone lub</w:t>
      </w:r>
      <w:r w:rsidRPr="003A74F7">
        <w:rPr>
          <w:rFonts w:ascii="Arial" w:hAnsi="Arial" w:cs="Arial"/>
          <w:snapToGrid w:val="0"/>
          <w:sz w:val="24"/>
          <w:szCs w:val="24"/>
        </w:rPr>
        <w:t xml:space="preserve"> </w:t>
      </w:r>
      <w:r w:rsidR="00C800DE" w:rsidRPr="003A74F7">
        <w:rPr>
          <w:rFonts w:ascii="Arial" w:hAnsi="Arial" w:cs="Arial"/>
          <w:snapToGrid w:val="0"/>
          <w:sz w:val="24"/>
          <w:szCs w:val="24"/>
        </w:rPr>
        <w:t>wniesione w terminie wskazanym przez Zamawiającego.</w:t>
      </w:r>
    </w:p>
    <w:p w14:paraId="4447FB16" w14:textId="01BDD43E" w:rsidR="00541F37" w:rsidRPr="003A74F7" w:rsidRDefault="000A56AB" w:rsidP="003A74F7">
      <w:pPr>
        <w:pStyle w:val="Akapitzlist"/>
        <w:autoSpaceDE w:val="0"/>
        <w:adjustRightInd w:val="0"/>
        <w:spacing w:after="0"/>
        <w:ind w:left="0" w:right="-710"/>
        <w:rPr>
          <w:rFonts w:ascii="Arial" w:eastAsiaTheme="minorHAnsi" w:hAnsi="Arial" w:cs="Arial"/>
          <w:color w:val="000000"/>
          <w:sz w:val="24"/>
          <w:szCs w:val="24"/>
        </w:rPr>
      </w:pPr>
      <w:r w:rsidRPr="003A74F7">
        <w:rPr>
          <w:rFonts w:ascii="Arial" w:hAnsi="Arial" w:cs="Arial"/>
          <w:sz w:val="24"/>
          <w:szCs w:val="24"/>
        </w:rPr>
        <w:t xml:space="preserve">8.  </w:t>
      </w:r>
      <w:r w:rsidRPr="003A74F7">
        <w:rPr>
          <w:rFonts w:ascii="Arial" w:hAnsi="Arial" w:cs="Arial"/>
          <w:sz w:val="24"/>
          <w:szCs w:val="24"/>
        </w:rPr>
        <w:tab/>
      </w:r>
      <w:r w:rsidR="00541F37" w:rsidRPr="003A74F7">
        <w:rPr>
          <w:rFonts w:ascii="Arial" w:hAnsi="Arial" w:cs="Arial"/>
          <w:snapToGrid w:val="0"/>
          <w:sz w:val="24"/>
          <w:szCs w:val="24"/>
        </w:rPr>
        <w:t xml:space="preserve">Odstąpienie od umowy </w:t>
      </w:r>
      <w:r w:rsidR="00F20FAE" w:rsidRPr="003A74F7">
        <w:rPr>
          <w:rFonts w:ascii="Arial" w:hAnsi="Arial" w:cs="Arial"/>
          <w:snapToGrid w:val="0"/>
          <w:sz w:val="24"/>
          <w:szCs w:val="24"/>
        </w:rPr>
        <w:t xml:space="preserve">lub jej rozwiązanie </w:t>
      </w:r>
      <w:r w:rsidR="00541F37" w:rsidRPr="003A74F7">
        <w:rPr>
          <w:rFonts w:ascii="Arial" w:hAnsi="Arial" w:cs="Arial"/>
          <w:snapToGrid w:val="0"/>
          <w:sz w:val="24"/>
          <w:szCs w:val="24"/>
        </w:rPr>
        <w:t>pozostaje bez wpływu na</w:t>
      </w:r>
      <w:r w:rsidR="0046405F" w:rsidRPr="003A74F7">
        <w:rPr>
          <w:rFonts w:ascii="Arial" w:hAnsi="Arial" w:cs="Arial"/>
          <w:snapToGrid w:val="0"/>
          <w:sz w:val="24"/>
          <w:szCs w:val="24"/>
        </w:rPr>
        <w:t xml:space="preserve"> </w:t>
      </w:r>
      <w:r w:rsidR="00541F37" w:rsidRPr="003A74F7">
        <w:rPr>
          <w:rFonts w:ascii="Arial" w:hAnsi="Arial" w:cs="Arial"/>
          <w:snapToGrid w:val="0"/>
          <w:sz w:val="24"/>
          <w:szCs w:val="24"/>
        </w:rPr>
        <w:t xml:space="preserve">zobowiązania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541F37" w:rsidRPr="003A74F7">
        <w:rPr>
          <w:rFonts w:ascii="Arial" w:hAnsi="Arial" w:cs="Arial"/>
          <w:snapToGrid w:val="0"/>
          <w:sz w:val="24"/>
          <w:szCs w:val="24"/>
        </w:rPr>
        <w:t xml:space="preserve">Wykonawcy i prawa Zamawiającego z tytułu gwarancji, rękojmi oraz zapisy </w:t>
      </w:r>
      <w:r w:rsidR="000A4F43" w:rsidRPr="003A74F7">
        <w:rPr>
          <w:rFonts w:ascii="Arial" w:hAnsi="Arial" w:cs="Arial"/>
          <w:snapToGrid w:val="0"/>
          <w:sz w:val="24"/>
          <w:szCs w:val="24"/>
        </w:rPr>
        <w:br/>
        <w:t xml:space="preserve"> </w:t>
      </w:r>
      <w:r w:rsidR="000A4F43" w:rsidRPr="003A74F7">
        <w:rPr>
          <w:rFonts w:ascii="Arial" w:hAnsi="Arial" w:cs="Arial"/>
          <w:snapToGrid w:val="0"/>
          <w:sz w:val="24"/>
          <w:szCs w:val="24"/>
        </w:rPr>
        <w:tab/>
      </w:r>
      <w:r w:rsidR="00541F37" w:rsidRPr="003A74F7">
        <w:rPr>
          <w:rFonts w:ascii="Arial" w:hAnsi="Arial" w:cs="Arial"/>
          <w:snapToGrid w:val="0"/>
          <w:sz w:val="24"/>
          <w:szCs w:val="24"/>
        </w:rPr>
        <w:t>dotyczące kar umownych i obowiązków ich zapłaty.</w:t>
      </w:r>
    </w:p>
    <w:p w14:paraId="2A4A8FBC" w14:textId="6ABD3ED5" w:rsidR="00D2667E" w:rsidRPr="003A74F7" w:rsidRDefault="00D2667E" w:rsidP="003A74F7">
      <w:pPr>
        <w:widowControl w:val="0"/>
        <w:shd w:val="clear" w:color="auto" w:fill="FFFFFF"/>
        <w:suppressAutoHyphens/>
        <w:autoSpaceDN/>
        <w:spacing w:before="100" w:beforeAutospacing="1" w:line="276" w:lineRule="auto"/>
        <w:ind w:right="-710"/>
        <w:rPr>
          <w:rFonts w:ascii="Arial" w:hAnsi="Arial" w:cs="Arial"/>
          <w:b/>
        </w:rPr>
      </w:pPr>
      <w:r w:rsidRPr="003A74F7">
        <w:rPr>
          <w:rFonts w:ascii="Arial" w:hAnsi="Arial" w:cs="Arial"/>
          <w:b/>
        </w:rPr>
        <w:t>§</w:t>
      </w:r>
      <w:r w:rsidR="00F305EB" w:rsidRPr="003A74F7">
        <w:rPr>
          <w:rFonts w:ascii="Arial" w:hAnsi="Arial" w:cs="Arial"/>
          <w:b/>
        </w:rPr>
        <w:t>10</w:t>
      </w:r>
    </w:p>
    <w:p w14:paraId="3E5BAAD6" w14:textId="3570C1F0" w:rsidR="009F6F5B" w:rsidRPr="003A74F7" w:rsidRDefault="00D2667E" w:rsidP="003A74F7">
      <w:pPr>
        <w:widowControl w:val="0"/>
        <w:shd w:val="clear" w:color="auto" w:fill="FFFFFF"/>
        <w:suppressAutoHyphens/>
        <w:autoSpaceDN/>
        <w:spacing w:line="276" w:lineRule="auto"/>
        <w:ind w:right="-710"/>
        <w:rPr>
          <w:rFonts w:ascii="Arial" w:hAnsi="Arial" w:cs="Arial"/>
          <w:b/>
        </w:rPr>
      </w:pPr>
      <w:r w:rsidRPr="003A74F7">
        <w:rPr>
          <w:rFonts w:ascii="Arial" w:hAnsi="Arial" w:cs="Arial"/>
          <w:b/>
        </w:rPr>
        <w:t>Kary umowne</w:t>
      </w:r>
    </w:p>
    <w:p w14:paraId="5BC0B598" w14:textId="431E2CE0" w:rsidR="009D4356" w:rsidRPr="003A74F7" w:rsidRDefault="009D4356" w:rsidP="003A74F7">
      <w:pPr>
        <w:widowControl w:val="0"/>
        <w:shd w:val="clear" w:color="auto" w:fill="FFFFFF"/>
        <w:suppressAutoHyphens/>
        <w:autoSpaceDN/>
        <w:spacing w:line="276" w:lineRule="auto"/>
        <w:ind w:right="-710"/>
        <w:rPr>
          <w:rFonts w:ascii="Arial" w:hAnsi="Arial" w:cs="Arial"/>
        </w:rPr>
      </w:pPr>
      <w:r w:rsidRPr="003A74F7">
        <w:rPr>
          <w:rFonts w:ascii="Arial" w:hAnsi="Arial" w:cs="Arial"/>
        </w:rPr>
        <w:t xml:space="preserve">1.  </w:t>
      </w:r>
      <w:r w:rsidRPr="003A74F7">
        <w:rPr>
          <w:rFonts w:ascii="Arial" w:hAnsi="Arial" w:cs="Arial"/>
        </w:rPr>
        <w:tab/>
        <w:t xml:space="preserve">Zamawiający przewiduje naliczanie kar umownych za zachowanie wykonawcy </w:t>
      </w:r>
      <w:r w:rsidR="00900B82" w:rsidRPr="003A74F7">
        <w:rPr>
          <w:rFonts w:ascii="Arial" w:hAnsi="Arial" w:cs="Arial"/>
        </w:rPr>
        <w:br/>
        <w:t xml:space="preserve"> </w:t>
      </w:r>
      <w:r w:rsidR="00900B82" w:rsidRPr="003A74F7">
        <w:rPr>
          <w:rFonts w:ascii="Arial" w:hAnsi="Arial" w:cs="Arial"/>
        </w:rPr>
        <w:tab/>
      </w:r>
      <w:r w:rsidRPr="003A74F7">
        <w:rPr>
          <w:rFonts w:ascii="Arial" w:hAnsi="Arial" w:cs="Arial"/>
        </w:rPr>
        <w:t xml:space="preserve">związane bezpośrednio lub pośrednio z przedmiotem umowy lub jej prawidłowym </w:t>
      </w:r>
      <w:r w:rsidR="008E42A6" w:rsidRPr="003A74F7">
        <w:rPr>
          <w:rFonts w:ascii="Arial" w:hAnsi="Arial" w:cs="Arial"/>
        </w:rPr>
        <w:br/>
        <w:t xml:space="preserve"> </w:t>
      </w:r>
      <w:r w:rsidR="008E42A6" w:rsidRPr="003A74F7">
        <w:rPr>
          <w:rFonts w:ascii="Arial" w:hAnsi="Arial" w:cs="Arial"/>
        </w:rPr>
        <w:tab/>
      </w:r>
      <w:r w:rsidRPr="003A74F7">
        <w:rPr>
          <w:rFonts w:ascii="Arial" w:hAnsi="Arial" w:cs="Arial"/>
        </w:rPr>
        <w:t>wykonaniem.</w:t>
      </w:r>
    </w:p>
    <w:p w14:paraId="160BB056" w14:textId="2CAFA41E" w:rsidR="009D4356" w:rsidRPr="003A74F7" w:rsidRDefault="009D4356" w:rsidP="003A74F7">
      <w:pPr>
        <w:widowControl w:val="0"/>
        <w:shd w:val="clear" w:color="auto" w:fill="FFFFFF"/>
        <w:suppressAutoHyphens/>
        <w:autoSpaceDN/>
        <w:spacing w:line="276" w:lineRule="auto"/>
        <w:ind w:right="-710"/>
        <w:rPr>
          <w:rFonts w:ascii="Arial" w:hAnsi="Arial" w:cs="Arial"/>
        </w:rPr>
      </w:pPr>
      <w:r w:rsidRPr="003A74F7">
        <w:rPr>
          <w:rFonts w:ascii="Arial" w:hAnsi="Arial" w:cs="Arial"/>
        </w:rPr>
        <w:t xml:space="preserve">2. </w:t>
      </w:r>
      <w:r w:rsidRPr="003A74F7">
        <w:rPr>
          <w:rFonts w:ascii="Arial" w:hAnsi="Arial" w:cs="Arial"/>
        </w:rPr>
        <w:tab/>
        <w:t xml:space="preserve">Niniejsza umowa nie przewiduje odpowiedzialności wykonawcy za okoliczności, </w:t>
      </w:r>
      <w:r w:rsidR="008E42A6" w:rsidRPr="003A74F7">
        <w:rPr>
          <w:rFonts w:ascii="Arial" w:hAnsi="Arial" w:cs="Arial"/>
        </w:rPr>
        <w:br/>
        <w:t xml:space="preserve"> </w:t>
      </w:r>
      <w:r w:rsidR="008E42A6" w:rsidRPr="003A74F7">
        <w:rPr>
          <w:rFonts w:ascii="Arial" w:hAnsi="Arial" w:cs="Arial"/>
        </w:rPr>
        <w:tab/>
      </w:r>
      <w:r w:rsidRPr="003A74F7">
        <w:rPr>
          <w:rFonts w:ascii="Arial" w:hAnsi="Arial" w:cs="Arial"/>
        </w:rPr>
        <w:t>za które wyłączną  odpowiedzialność ponosi Zamawiający.</w:t>
      </w:r>
    </w:p>
    <w:p w14:paraId="3C9CAF43" w14:textId="2E9AB838" w:rsidR="00853C3F" w:rsidRPr="003A74F7" w:rsidRDefault="00857640" w:rsidP="003A74F7">
      <w:pPr>
        <w:widowControl w:val="0"/>
        <w:shd w:val="clear" w:color="auto" w:fill="FFFFFF"/>
        <w:suppressAutoHyphens/>
        <w:autoSpaceDN/>
        <w:spacing w:line="276" w:lineRule="auto"/>
        <w:ind w:right="-710"/>
        <w:rPr>
          <w:rFonts w:ascii="Arial" w:hAnsi="Arial" w:cs="Arial"/>
        </w:rPr>
      </w:pPr>
      <w:r w:rsidRPr="003A74F7">
        <w:rPr>
          <w:rFonts w:ascii="Arial" w:hAnsi="Arial" w:cs="Arial"/>
        </w:rPr>
        <w:lastRenderedPageBreak/>
        <w:t xml:space="preserve">3. </w:t>
      </w:r>
      <w:r w:rsidRPr="003A74F7">
        <w:rPr>
          <w:rFonts w:ascii="Arial" w:hAnsi="Arial" w:cs="Arial"/>
        </w:rPr>
        <w:tab/>
      </w:r>
      <w:r w:rsidR="00BE0D59" w:rsidRPr="003A74F7">
        <w:rPr>
          <w:rFonts w:ascii="Arial" w:hAnsi="Arial" w:cs="Arial"/>
        </w:rPr>
        <w:t>Umowa przewiduje kary umowne z tytułu i w wysokości</w:t>
      </w:r>
      <w:r w:rsidR="00CF4F64" w:rsidRPr="003A74F7">
        <w:rPr>
          <w:rFonts w:ascii="Arial" w:hAnsi="Arial" w:cs="Arial"/>
        </w:rPr>
        <w:t>:</w:t>
      </w:r>
    </w:p>
    <w:p w14:paraId="4AAD5C74" w14:textId="01605D37" w:rsidR="001C5130" w:rsidRDefault="00853C3F" w:rsidP="003A74F7">
      <w:pPr>
        <w:autoSpaceDN/>
        <w:spacing w:line="276" w:lineRule="auto"/>
        <w:ind w:left="1416" w:right="-710" w:hanging="711"/>
        <w:rPr>
          <w:rFonts w:ascii="Arial" w:hAnsi="Arial" w:cs="Arial"/>
        </w:rPr>
      </w:pPr>
      <w:r w:rsidRPr="003A74F7">
        <w:rPr>
          <w:rFonts w:ascii="Arial" w:hAnsi="Arial" w:cs="Arial"/>
        </w:rPr>
        <w:t xml:space="preserve">1) </w:t>
      </w:r>
      <w:r w:rsidRPr="003A74F7">
        <w:rPr>
          <w:rFonts w:ascii="Arial" w:hAnsi="Arial" w:cs="Arial"/>
        </w:rPr>
        <w:tab/>
      </w:r>
      <w:r w:rsidR="001C5130" w:rsidRPr="003A74F7">
        <w:rPr>
          <w:rFonts w:ascii="Arial" w:hAnsi="Arial" w:cs="Arial"/>
          <w:snapToGrid w:val="0"/>
        </w:rPr>
        <w:t xml:space="preserve">za przekroczenie terminu realizacji przedmiotu umowy, o którym mowa </w:t>
      </w:r>
      <w:r w:rsidR="008E42A6" w:rsidRPr="003A74F7">
        <w:rPr>
          <w:rFonts w:ascii="Arial" w:hAnsi="Arial" w:cs="Arial"/>
          <w:snapToGrid w:val="0"/>
        </w:rPr>
        <w:br/>
      </w:r>
      <w:r w:rsidR="001C5130" w:rsidRPr="003A74F7">
        <w:rPr>
          <w:rFonts w:ascii="Arial" w:hAnsi="Arial" w:cs="Arial"/>
          <w:snapToGrid w:val="0"/>
        </w:rPr>
        <w:t>w</w:t>
      </w:r>
      <w:r w:rsidR="008E42A6" w:rsidRPr="003A74F7">
        <w:rPr>
          <w:rFonts w:ascii="Arial" w:hAnsi="Arial" w:cs="Arial"/>
          <w:snapToGrid w:val="0"/>
        </w:rPr>
        <w:t xml:space="preserve"> </w:t>
      </w:r>
      <w:r w:rsidR="001C5130" w:rsidRPr="003A74F7">
        <w:rPr>
          <w:rFonts w:ascii="Arial" w:hAnsi="Arial" w:cs="Arial"/>
        </w:rPr>
        <w:t>§1</w:t>
      </w:r>
      <w:r w:rsidR="002344A9" w:rsidRPr="003A74F7">
        <w:rPr>
          <w:rFonts w:ascii="Arial" w:hAnsi="Arial" w:cs="Arial"/>
        </w:rPr>
        <w:t>5</w:t>
      </w:r>
      <w:r w:rsidR="001C5130" w:rsidRPr="003A74F7">
        <w:rPr>
          <w:rFonts w:ascii="Arial" w:hAnsi="Arial" w:cs="Arial"/>
        </w:rPr>
        <w:t xml:space="preserve"> </w:t>
      </w:r>
      <w:r w:rsidR="001C5130" w:rsidRPr="003A74F7">
        <w:rPr>
          <w:rFonts w:ascii="Arial" w:hAnsi="Arial" w:cs="Arial"/>
          <w:snapToGrid w:val="0"/>
        </w:rPr>
        <w:t xml:space="preserve">ust. </w:t>
      </w:r>
      <w:r w:rsidR="005B4F64" w:rsidRPr="003A74F7">
        <w:rPr>
          <w:rFonts w:ascii="Arial" w:hAnsi="Arial" w:cs="Arial"/>
          <w:snapToGrid w:val="0"/>
        </w:rPr>
        <w:t>1</w:t>
      </w:r>
      <w:r w:rsidR="00BE0D59" w:rsidRPr="003A74F7">
        <w:rPr>
          <w:rFonts w:ascii="Arial" w:hAnsi="Arial" w:cs="Arial"/>
          <w:snapToGrid w:val="0"/>
        </w:rPr>
        <w:t xml:space="preserve"> </w:t>
      </w:r>
      <w:r w:rsidR="005B4F64" w:rsidRPr="003A74F7">
        <w:rPr>
          <w:rFonts w:ascii="Arial" w:hAnsi="Arial" w:cs="Arial"/>
          <w:snapToGrid w:val="0"/>
        </w:rPr>
        <w:t>Zamawiający</w:t>
      </w:r>
      <w:r w:rsidR="001C5130" w:rsidRPr="003A74F7">
        <w:rPr>
          <w:rFonts w:ascii="Arial" w:hAnsi="Arial" w:cs="Arial"/>
          <w:snapToGrid w:val="0"/>
        </w:rPr>
        <w:t xml:space="preserve"> może naliczyć Wykonawcy karę umowną </w:t>
      </w:r>
      <w:r w:rsidR="008E42A6" w:rsidRPr="003A74F7">
        <w:rPr>
          <w:rFonts w:ascii="Arial" w:hAnsi="Arial" w:cs="Arial"/>
          <w:snapToGrid w:val="0"/>
        </w:rPr>
        <w:br/>
      </w:r>
      <w:r w:rsidR="001C5130" w:rsidRPr="003A74F7">
        <w:rPr>
          <w:rFonts w:ascii="Arial" w:hAnsi="Arial" w:cs="Arial"/>
          <w:snapToGrid w:val="0"/>
        </w:rPr>
        <w:t xml:space="preserve">w wysokości </w:t>
      </w:r>
      <w:r w:rsidR="00707F79" w:rsidRPr="003A74F7">
        <w:rPr>
          <w:rFonts w:ascii="Arial" w:hAnsi="Arial" w:cs="Arial"/>
          <w:snapToGrid w:val="0"/>
        </w:rPr>
        <w:t>0,5</w:t>
      </w:r>
      <w:r w:rsidR="001C5130" w:rsidRPr="003A74F7">
        <w:rPr>
          <w:rFonts w:ascii="Arial" w:hAnsi="Arial" w:cs="Arial"/>
          <w:snapToGrid w:val="0"/>
        </w:rPr>
        <w:t>% wartości brutto</w:t>
      </w:r>
      <w:r w:rsidR="00F2322C" w:rsidRPr="003A74F7">
        <w:rPr>
          <w:rFonts w:ascii="Arial" w:hAnsi="Arial" w:cs="Arial"/>
          <w:snapToGrid w:val="0"/>
        </w:rPr>
        <w:t xml:space="preserve"> </w:t>
      </w:r>
      <w:r w:rsidR="001C5130" w:rsidRPr="003A74F7">
        <w:rPr>
          <w:rFonts w:ascii="Arial" w:hAnsi="Arial" w:cs="Arial"/>
          <w:snapToGrid w:val="0"/>
        </w:rPr>
        <w:t xml:space="preserve">wynagrodzenia przysługującego Wykonawcy </w:t>
      </w:r>
      <w:r w:rsidR="001C5130" w:rsidRPr="003A74F7">
        <w:rPr>
          <w:rFonts w:ascii="Arial" w:hAnsi="Arial" w:cs="Arial"/>
        </w:rPr>
        <w:t>zgodnie z §</w:t>
      </w:r>
      <w:r w:rsidR="00637775" w:rsidRPr="003A74F7">
        <w:rPr>
          <w:rFonts w:ascii="Arial" w:hAnsi="Arial" w:cs="Arial"/>
        </w:rPr>
        <w:t>6</w:t>
      </w:r>
      <w:r w:rsidR="001C5130" w:rsidRPr="003A74F7">
        <w:rPr>
          <w:rFonts w:ascii="Arial" w:hAnsi="Arial" w:cs="Arial"/>
        </w:rPr>
        <w:t xml:space="preserve"> ust. 1 umowy</w:t>
      </w:r>
      <w:r w:rsidR="00637775" w:rsidRPr="003A74F7">
        <w:rPr>
          <w:rFonts w:ascii="Arial" w:hAnsi="Arial" w:cs="Arial"/>
        </w:rPr>
        <w:t>,</w:t>
      </w:r>
      <w:r w:rsidR="001C5130" w:rsidRPr="003A74F7">
        <w:rPr>
          <w:rFonts w:ascii="Arial" w:hAnsi="Arial" w:cs="Arial"/>
        </w:rPr>
        <w:t xml:space="preserve"> </w:t>
      </w:r>
      <w:r w:rsidR="00F2322C" w:rsidRPr="003A74F7">
        <w:rPr>
          <w:rFonts w:ascii="Arial" w:hAnsi="Arial" w:cs="Arial"/>
        </w:rPr>
        <w:t xml:space="preserve">za każdy </w:t>
      </w:r>
      <w:r w:rsidR="000A746D" w:rsidRPr="003A74F7">
        <w:rPr>
          <w:rFonts w:ascii="Arial" w:hAnsi="Arial" w:cs="Arial"/>
        </w:rPr>
        <w:t xml:space="preserve">rozpoczęty </w:t>
      </w:r>
      <w:r w:rsidR="00F2322C" w:rsidRPr="003A74F7">
        <w:rPr>
          <w:rFonts w:ascii="Arial" w:hAnsi="Arial" w:cs="Arial"/>
        </w:rPr>
        <w:t xml:space="preserve">dzień </w:t>
      </w:r>
      <w:r w:rsidR="002F5210" w:rsidRPr="003A74F7">
        <w:rPr>
          <w:rFonts w:ascii="Arial" w:hAnsi="Arial" w:cs="Arial"/>
        </w:rPr>
        <w:t>zwłoki</w:t>
      </w:r>
      <w:r w:rsidR="00F2322C" w:rsidRPr="003A74F7">
        <w:rPr>
          <w:rFonts w:ascii="Arial" w:hAnsi="Arial" w:cs="Arial"/>
        </w:rPr>
        <w:t>;</w:t>
      </w:r>
    </w:p>
    <w:p w14:paraId="05A4B839" w14:textId="30BC2BA0" w:rsidR="005C76C0" w:rsidRPr="003A74F7" w:rsidRDefault="005C76C0" w:rsidP="005C76C0">
      <w:pPr>
        <w:widowControl w:val="0"/>
        <w:tabs>
          <w:tab w:val="left" w:pos="709"/>
        </w:tabs>
        <w:spacing w:line="276" w:lineRule="auto"/>
        <w:ind w:left="709" w:right="-710"/>
        <w:rPr>
          <w:rFonts w:ascii="Arial" w:hAnsi="Arial" w:cs="Arial"/>
        </w:rPr>
      </w:pPr>
      <w:r>
        <w:rPr>
          <w:rFonts w:ascii="Arial" w:hAnsi="Arial" w:cs="Arial"/>
        </w:rPr>
        <w:t xml:space="preserve">2) </w:t>
      </w:r>
      <w:r>
        <w:rPr>
          <w:rFonts w:ascii="Arial" w:hAnsi="Arial" w:cs="Arial"/>
        </w:rPr>
        <w:tab/>
      </w:r>
      <w:r w:rsidRPr="0062798E">
        <w:rPr>
          <w:rFonts w:ascii="Arial" w:hAnsi="Arial" w:cs="Arial"/>
          <w:snapToGrid w:val="0"/>
        </w:rPr>
        <w:t xml:space="preserve">za niedotrzymanie terminu </w:t>
      </w:r>
      <w:r w:rsidRPr="0062798E">
        <w:rPr>
          <w:rFonts w:ascii="Arial" w:hAnsi="Arial" w:cs="Arial"/>
        </w:rPr>
        <w:t xml:space="preserve">przedstawienia Zamawiającemu do </w:t>
      </w:r>
      <w:r w:rsidRPr="0062798E">
        <w:rPr>
          <w:rFonts w:ascii="Arial" w:hAnsi="Arial" w:cs="Arial"/>
        </w:rPr>
        <w:br/>
        <w:t xml:space="preserve"> </w:t>
      </w:r>
      <w:r w:rsidRPr="0062798E">
        <w:rPr>
          <w:rFonts w:ascii="Arial" w:hAnsi="Arial" w:cs="Arial"/>
        </w:rPr>
        <w:tab/>
        <w:t xml:space="preserve">zaakceptowania </w:t>
      </w:r>
      <w:r w:rsidRPr="005C76C0">
        <w:rPr>
          <w:rFonts w:ascii="Arial" w:hAnsi="Arial" w:cs="Arial"/>
        </w:rPr>
        <w:t xml:space="preserve">dokumentu dotyczącego „Zasad organizacji i realizacji </w:t>
      </w:r>
      <w:r>
        <w:rPr>
          <w:rFonts w:ascii="Arial" w:hAnsi="Arial" w:cs="Arial"/>
        </w:rPr>
        <w:br/>
        <w:t xml:space="preserve"> </w:t>
      </w:r>
      <w:r>
        <w:rPr>
          <w:rFonts w:ascii="Arial" w:hAnsi="Arial" w:cs="Arial"/>
        </w:rPr>
        <w:tab/>
      </w:r>
      <w:r w:rsidRPr="005C76C0">
        <w:rPr>
          <w:rFonts w:ascii="Arial" w:hAnsi="Arial" w:cs="Arial"/>
        </w:rPr>
        <w:t>przedmiotu zamówienia”</w:t>
      </w:r>
      <w:r w:rsidRPr="0062798E">
        <w:rPr>
          <w:rFonts w:ascii="Arial" w:hAnsi="Arial" w:cs="Arial"/>
          <w:snapToGrid w:val="0"/>
        </w:rPr>
        <w:t xml:space="preserve">, o którym mowa w </w:t>
      </w:r>
      <w:r w:rsidRPr="0062798E">
        <w:rPr>
          <w:rFonts w:ascii="Arial" w:hAnsi="Arial" w:cs="Arial"/>
        </w:rPr>
        <w:t>§</w:t>
      </w:r>
      <w:r>
        <w:rPr>
          <w:rFonts w:ascii="Arial" w:hAnsi="Arial" w:cs="Arial"/>
        </w:rPr>
        <w:t>1</w:t>
      </w:r>
      <w:r w:rsidRPr="0062798E">
        <w:rPr>
          <w:rFonts w:ascii="Arial" w:hAnsi="Arial" w:cs="Arial"/>
        </w:rPr>
        <w:t xml:space="preserve"> </w:t>
      </w:r>
      <w:r w:rsidRPr="0062798E">
        <w:rPr>
          <w:rFonts w:ascii="Arial" w:hAnsi="Arial" w:cs="Arial"/>
          <w:snapToGrid w:val="0"/>
        </w:rPr>
        <w:t>ust.</w:t>
      </w:r>
      <w:r>
        <w:rPr>
          <w:rFonts w:ascii="Arial" w:hAnsi="Arial" w:cs="Arial"/>
          <w:snapToGrid w:val="0"/>
        </w:rPr>
        <w:t xml:space="preserve"> 4 pkt</w:t>
      </w:r>
      <w:r w:rsidRPr="0062798E">
        <w:rPr>
          <w:rFonts w:ascii="Arial" w:hAnsi="Arial" w:cs="Arial"/>
          <w:snapToGrid w:val="0"/>
        </w:rPr>
        <w:t xml:space="preserve"> 6, Zamawiający może </w:t>
      </w:r>
      <w:r>
        <w:rPr>
          <w:rFonts w:ascii="Arial" w:hAnsi="Arial" w:cs="Arial"/>
          <w:snapToGrid w:val="0"/>
        </w:rPr>
        <w:br/>
        <w:t xml:space="preserve"> </w:t>
      </w:r>
      <w:r>
        <w:rPr>
          <w:rFonts w:ascii="Arial" w:hAnsi="Arial" w:cs="Arial"/>
          <w:snapToGrid w:val="0"/>
        </w:rPr>
        <w:tab/>
      </w:r>
      <w:r w:rsidRPr="0062798E">
        <w:rPr>
          <w:rFonts w:ascii="Arial" w:hAnsi="Arial" w:cs="Arial"/>
          <w:snapToGrid w:val="0"/>
        </w:rPr>
        <w:t>naliczyć Wykonawcy karę umowną w wysokości 200 zł,</w:t>
      </w:r>
      <w:r w:rsidRPr="0062798E">
        <w:rPr>
          <w:rFonts w:ascii="Arial" w:hAnsi="Arial" w:cs="Arial"/>
        </w:rPr>
        <w:t xml:space="preserve"> za każdy rozpoczęty </w:t>
      </w:r>
      <w:r>
        <w:rPr>
          <w:rFonts w:ascii="Arial" w:hAnsi="Arial" w:cs="Arial"/>
        </w:rPr>
        <w:br/>
        <w:t xml:space="preserve"> </w:t>
      </w:r>
      <w:r>
        <w:rPr>
          <w:rFonts w:ascii="Arial" w:hAnsi="Arial" w:cs="Arial"/>
        </w:rPr>
        <w:tab/>
      </w:r>
      <w:r w:rsidRPr="0062798E">
        <w:rPr>
          <w:rFonts w:ascii="Arial" w:hAnsi="Arial" w:cs="Arial"/>
        </w:rPr>
        <w:t>dzień zwłoki;</w:t>
      </w:r>
    </w:p>
    <w:p w14:paraId="5201F141" w14:textId="39ECFB68" w:rsidR="00261865" w:rsidRPr="003A74F7" w:rsidRDefault="00261865" w:rsidP="003A74F7">
      <w:pPr>
        <w:widowControl w:val="0"/>
        <w:tabs>
          <w:tab w:val="left" w:pos="709"/>
        </w:tabs>
        <w:spacing w:line="276" w:lineRule="auto"/>
        <w:ind w:right="-710"/>
        <w:rPr>
          <w:rFonts w:ascii="Arial" w:hAnsi="Arial" w:cs="Arial"/>
        </w:rPr>
      </w:pPr>
      <w:r w:rsidRPr="003A74F7">
        <w:rPr>
          <w:rFonts w:ascii="Arial" w:hAnsi="Arial" w:cs="Arial"/>
        </w:rPr>
        <w:tab/>
      </w:r>
      <w:r w:rsidR="00642A24">
        <w:rPr>
          <w:rFonts w:ascii="Arial" w:hAnsi="Arial" w:cs="Arial"/>
        </w:rPr>
        <w:t>3</w:t>
      </w:r>
      <w:r w:rsidRPr="0062798E">
        <w:rPr>
          <w:rFonts w:ascii="Arial" w:hAnsi="Arial" w:cs="Arial"/>
        </w:rPr>
        <w:t xml:space="preserve">) </w:t>
      </w:r>
      <w:r w:rsidRPr="0062798E">
        <w:rPr>
          <w:rFonts w:ascii="Arial" w:hAnsi="Arial" w:cs="Arial"/>
        </w:rPr>
        <w:tab/>
      </w:r>
      <w:r w:rsidRPr="0062798E">
        <w:rPr>
          <w:rFonts w:ascii="Arial" w:hAnsi="Arial" w:cs="Arial"/>
          <w:snapToGrid w:val="0"/>
        </w:rPr>
        <w:t xml:space="preserve">za </w:t>
      </w:r>
      <w:r w:rsidR="00F655E1" w:rsidRPr="0062798E">
        <w:rPr>
          <w:rFonts w:ascii="Arial" w:hAnsi="Arial" w:cs="Arial"/>
          <w:snapToGrid w:val="0"/>
        </w:rPr>
        <w:t xml:space="preserve">niedotrzymanie </w:t>
      </w:r>
      <w:r w:rsidRPr="0062798E">
        <w:rPr>
          <w:rFonts w:ascii="Arial" w:hAnsi="Arial" w:cs="Arial"/>
          <w:snapToGrid w:val="0"/>
        </w:rPr>
        <w:t xml:space="preserve">terminu </w:t>
      </w:r>
      <w:r w:rsidR="00F655E1" w:rsidRPr="0062798E">
        <w:rPr>
          <w:rFonts w:ascii="Arial" w:hAnsi="Arial" w:cs="Arial"/>
        </w:rPr>
        <w:t xml:space="preserve">przedstawienia Zamawiającemu do </w:t>
      </w:r>
      <w:r w:rsidR="007F6AB4" w:rsidRPr="0062798E">
        <w:rPr>
          <w:rFonts w:ascii="Arial" w:hAnsi="Arial" w:cs="Arial"/>
        </w:rPr>
        <w:br/>
        <w:t xml:space="preserve"> </w:t>
      </w:r>
      <w:r w:rsidR="007F6AB4" w:rsidRPr="0062798E">
        <w:rPr>
          <w:rFonts w:ascii="Arial" w:hAnsi="Arial" w:cs="Arial"/>
        </w:rPr>
        <w:tab/>
      </w:r>
      <w:r w:rsidR="007F6AB4" w:rsidRPr="0062798E">
        <w:rPr>
          <w:rFonts w:ascii="Arial" w:hAnsi="Arial" w:cs="Arial"/>
        </w:rPr>
        <w:tab/>
      </w:r>
      <w:r w:rsidR="00F655E1" w:rsidRPr="0062798E">
        <w:rPr>
          <w:rFonts w:ascii="Arial" w:hAnsi="Arial" w:cs="Arial"/>
        </w:rPr>
        <w:t>zaakceptowania Harmonogramu Prac</w:t>
      </w:r>
      <w:r w:rsidRPr="0062798E">
        <w:rPr>
          <w:rFonts w:ascii="Arial" w:hAnsi="Arial" w:cs="Arial"/>
          <w:snapToGrid w:val="0"/>
        </w:rPr>
        <w:t xml:space="preserve">, o którym mowa w </w:t>
      </w:r>
      <w:r w:rsidRPr="0062798E">
        <w:rPr>
          <w:rFonts w:ascii="Arial" w:hAnsi="Arial" w:cs="Arial"/>
        </w:rPr>
        <w:t>§</w:t>
      </w:r>
      <w:r w:rsidR="00F655E1" w:rsidRPr="0062798E">
        <w:rPr>
          <w:rFonts w:ascii="Arial" w:hAnsi="Arial" w:cs="Arial"/>
        </w:rPr>
        <w:t xml:space="preserve">2 </w:t>
      </w:r>
      <w:r w:rsidRPr="0062798E">
        <w:rPr>
          <w:rFonts w:ascii="Arial" w:hAnsi="Arial" w:cs="Arial"/>
          <w:snapToGrid w:val="0"/>
        </w:rPr>
        <w:t xml:space="preserve">ust. </w:t>
      </w:r>
      <w:r w:rsidR="0062798E" w:rsidRPr="0062798E">
        <w:rPr>
          <w:rFonts w:ascii="Arial" w:hAnsi="Arial" w:cs="Arial"/>
          <w:snapToGrid w:val="0"/>
        </w:rPr>
        <w:t>6</w:t>
      </w:r>
      <w:r w:rsidRPr="0062798E">
        <w:rPr>
          <w:rFonts w:ascii="Arial" w:hAnsi="Arial" w:cs="Arial"/>
          <w:snapToGrid w:val="0"/>
        </w:rPr>
        <w:t xml:space="preserve">, </w:t>
      </w:r>
      <w:r w:rsidR="007F6AB4" w:rsidRPr="0062798E">
        <w:rPr>
          <w:rFonts w:ascii="Arial" w:hAnsi="Arial" w:cs="Arial"/>
          <w:snapToGrid w:val="0"/>
        </w:rPr>
        <w:br/>
        <w:t xml:space="preserve"> </w:t>
      </w:r>
      <w:r w:rsidR="007F6AB4" w:rsidRPr="0062798E">
        <w:rPr>
          <w:rFonts w:ascii="Arial" w:hAnsi="Arial" w:cs="Arial"/>
          <w:snapToGrid w:val="0"/>
        </w:rPr>
        <w:tab/>
      </w:r>
      <w:r w:rsidR="007F6AB4" w:rsidRPr="0062798E">
        <w:rPr>
          <w:rFonts w:ascii="Arial" w:hAnsi="Arial" w:cs="Arial"/>
          <w:snapToGrid w:val="0"/>
        </w:rPr>
        <w:tab/>
      </w:r>
      <w:r w:rsidRPr="0062798E">
        <w:rPr>
          <w:rFonts w:ascii="Arial" w:hAnsi="Arial" w:cs="Arial"/>
          <w:snapToGrid w:val="0"/>
        </w:rPr>
        <w:t>Zamawiający może naliczyć Wykonawcy karę umowną w wysokości</w:t>
      </w:r>
      <w:r w:rsidR="00F655E1" w:rsidRPr="0062798E">
        <w:rPr>
          <w:rFonts w:ascii="Arial" w:hAnsi="Arial" w:cs="Arial"/>
          <w:snapToGrid w:val="0"/>
        </w:rPr>
        <w:t xml:space="preserve"> 200 zł</w:t>
      </w:r>
      <w:r w:rsidR="002F5210" w:rsidRPr="0062798E">
        <w:rPr>
          <w:rFonts w:ascii="Arial" w:hAnsi="Arial" w:cs="Arial"/>
          <w:snapToGrid w:val="0"/>
        </w:rPr>
        <w:t>,</w:t>
      </w:r>
      <w:r w:rsidRPr="0062798E">
        <w:rPr>
          <w:rFonts w:ascii="Arial" w:hAnsi="Arial" w:cs="Arial"/>
        </w:rPr>
        <w:t xml:space="preserve"> </w:t>
      </w:r>
      <w:r w:rsidR="007F6AB4" w:rsidRPr="0062798E">
        <w:rPr>
          <w:rFonts w:ascii="Arial" w:hAnsi="Arial" w:cs="Arial"/>
        </w:rPr>
        <w:br/>
        <w:t xml:space="preserve"> </w:t>
      </w:r>
      <w:r w:rsidR="007F6AB4" w:rsidRPr="0062798E">
        <w:rPr>
          <w:rFonts w:ascii="Arial" w:hAnsi="Arial" w:cs="Arial"/>
        </w:rPr>
        <w:tab/>
      </w:r>
      <w:r w:rsidR="007F6AB4" w:rsidRPr="0062798E">
        <w:rPr>
          <w:rFonts w:ascii="Arial" w:hAnsi="Arial" w:cs="Arial"/>
        </w:rPr>
        <w:tab/>
      </w:r>
      <w:r w:rsidRPr="0062798E">
        <w:rPr>
          <w:rFonts w:ascii="Arial" w:hAnsi="Arial" w:cs="Arial"/>
        </w:rPr>
        <w:t xml:space="preserve">za każdy </w:t>
      </w:r>
      <w:r w:rsidR="002F5210" w:rsidRPr="0062798E">
        <w:rPr>
          <w:rFonts w:ascii="Arial" w:hAnsi="Arial" w:cs="Arial"/>
        </w:rPr>
        <w:t xml:space="preserve">rozpoczęty </w:t>
      </w:r>
      <w:r w:rsidRPr="0062798E">
        <w:rPr>
          <w:rFonts w:ascii="Arial" w:hAnsi="Arial" w:cs="Arial"/>
        </w:rPr>
        <w:t>dzień zwłoki;</w:t>
      </w:r>
    </w:p>
    <w:p w14:paraId="582352E9" w14:textId="6283E93C" w:rsidR="00853C3F" w:rsidRPr="003A74F7" w:rsidRDefault="00853C3F" w:rsidP="003A74F7">
      <w:pPr>
        <w:pStyle w:val="Tekstpodstawowy3"/>
        <w:tabs>
          <w:tab w:val="left" w:pos="709"/>
        </w:tabs>
        <w:spacing w:after="0" w:line="276" w:lineRule="auto"/>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00642A24">
        <w:rPr>
          <w:rFonts w:ascii="Arial" w:hAnsi="Arial" w:cs="Arial"/>
          <w:sz w:val="24"/>
          <w:szCs w:val="24"/>
        </w:rPr>
        <w:t>4</w:t>
      </w:r>
      <w:r w:rsidRPr="003A74F7">
        <w:rPr>
          <w:rFonts w:ascii="Arial" w:hAnsi="Arial" w:cs="Arial"/>
          <w:sz w:val="24"/>
          <w:szCs w:val="24"/>
        </w:rPr>
        <w:t xml:space="preserve">) </w:t>
      </w:r>
      <w:r w:rsidRPr="003A74F7">
        <w:rPr>
          <w:rFonts w:ascii="Arial" w:hAnsi="Arial" w:cs="Arial"/>
          <w:sz w:val="24"/>
          <w:szCs w:val="24"/>
        </w:rPr>
        <w:tab/>
        <w:t>za nienależyte wykonanie umowy lub odstąpienie od umowy przez</w:t>
      </w:r>
      <w:r w:rsidR="007829AA" w:rsidRPr="003A74F7">
        <w:rPr>
          <w:rFonts w:ascii="Arial" w:hAnsi="Arial" w:cs="Arial"/>
          <w:sz w:val="24"/>
          <w:szCs w:val="24"/>
        </w:rPr>
        <w:t xml:space="preserve">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Pr="003A74F7">
        <w:rPr>
          <w:rFonts w:ascii="Arial" w:hAnsi="Arial" w:cs="Arial"/>
          <w:sz w:val="24"/>
          <w:szCs w:val="24"/>
        </w:rPr>
        <w:t>Zamawiającego, w wyniku</w:t>
      </w:r>
      <w:r w:rsidR="00900B82" w:rsidRPr="003A74F7">
        <w:rPr>
          <w:rFonts w:ascii="Arial" w:hAnsi="Arial" w:cs="Arial"/>
          <w:sz w:val="24"/>
          <w:szCs w:val="24"/>
        </w:rPr>
        <w:t xml:space="preserve"> </w:t>
      </w:r>
      <w:r w:rsidRPr="003A74F7">
        <w:rPr>
          <w:rFonts w:ascii="Arial" w:hAnsi="Arial" w:cs="Arial"/>
          <w:sz w:val="24"/>
          <w:szCs w:val="24"/>
        </w:rPr>
        <w:t>okoliczności, o których mowa w §</w:t>
      </w:r>
      <w:r w:rsidR="00F30E58" w:rsidRPr="003A74F7">
        <w:rPr>
          <w:rFonts w:ascii="Arial" w:hAnsi="Arial" w:cs="Arial"/>
          <w:sz w:val="24"/>
          <w:szCs w:val="24"/>
        </w:rPr>
        <w:t>9</w:t>
      </w:r>
      <w:r w:rsidRPr="003A74F7">
        <w:rPr>
          <w:rFonts w:ascii="Arial" w:hAnsi="Arial" w:cs="Arial"/>
          <w:sz w:val="24"/>
          <w:szCs w:val="24"/>
        </w:rPr>
        <w:t xml:space="preserve"> ust. </w:t>
      </w:r>
      <w:r w:rsidR="00F30E58" w:rsidRPr="003A74F7">
        <w:rPr>
          <w:rFonts w:ascii="Arial" w:hAnsi="Arial" w:cs="Arial"/>
          <w:sz w:val="24"/>
          <w:szCs w:val="24"/>
        </w:rPr>
        <w:t>4</w:t>
      </w:r>
      <w:r w:rsidRPr="003A74F7">
        <w:rPr>
          <w:rFonts w:ascii="Arial" w:hAnsi="Arial" w:cs="Arial"/>
          <w:sz w:val="24"/>
          <w:szCs w:val="24"/>
        </w:rPr>
        <w:t xml:space="preserve">, </w:t>
      </w:r>
      <w:r w:rsidR="00900B82" w:rsidRPr="003A74F7">
        <w:rPr>
          <w:rFonts w:ascii="Arial" w:hAnsi="Arial" w:cs="Arial"/>
          <w:sz w:val="24"/>
          <w:szCs w:val="24"/>
        </w:rPr>
        <w:br/>
        <w:t xml:space="preserve"> </w:t>
      </w:r>
      <w:r w:rsidR="00900B82" w:rsidRPr="003A74F7">
        <w:rPr>
          <w:rFonts w:ascii="Arial" w:hAnsi="Arial" w:cs="Arial"/>
          <w:sz w:val="24"/>
          <w:szCs w:val="24"/>
        </w:rPr>
        <w:tab/>
      </w:r>
      <w:r w:rsidR="00900B82" w:rsidRPr="003A74F7">
        <w:rPr>
          <w:rFonts w:ascii="Arial" w:hAnsi="Arial" w:cs="Arial"/>
          <w:sz w:val="24"/>
          <w:szCs w:val="24"/>
        </w:rPr>
        <w:tab/>
      </w:r>
      <w:r w:rsidR="004376FD" w:rsidRPr="003A74F7">
        <w:rPr>
          <w:rFonts w:ascii="Arial" w:hAnsi="Arial" w:cs="Arial"/>
          <w:sz w:val="24"/>
          <w:szCs w:val="24"/>
        </w:rPr>
        <w:t xml:space="preserve">Zamawiający może naliczyć Wykonawcy karę umowną </w:t>
      </w:r>
      <w:r w:rsidRPr="003A74F7">
        <w:rPr>
          <w:rFonts w:ascii="Arial" w:hAnsi="Arial" w:cs="Arial"/>
          <w:sz w:val="24"/>
          <w:szCs w:val="24"/>
        </w:rPr>
        <w:t xml:space="preserve">w wysokości 10%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Pr="003A74F7">
        <w:rPr>
          <w:rFonts w:ascii="Arial" w:hAnsi="Arial" w:cs="Arial"/>
          <w:sz w:val="24"/>
          <w:szCs w:val="24"/>
        </w:rPr>
        <w:t>wynagrodzenia brutto, o którym</w:t>
      </w:r>
      <w:r w:rsidR="004376FD" w:rsidRPr="003A74F7">
        <w:rPr>
          <w:rFonts w:ascii="Arial" w:hAnsi="Arial" w:cs="Arial"/>
          <w:sz w:val="24"/>
          <w:szCs w:val="24"/>
        </w:rPr>
        <w:t xml:space="preserve"> </w:t>
      </w:r>
      <w:r w:rsidRPr="003A74F7">
        <w:rPr>
          <w:rFonts w:ascii="Arial" w:hAnsi="Arial" w:cs="Arial"/>
          <w:sz w:val="24"/>
          <w:szCs w:val="24"/>
        </w:rPr>
        <w:t>mowa w §</w:t>
      </w:r>
      <w:r w:rsidR="00F30E58" w:rsidRPr="003A74F7">
        <w:rPr>
          <w:rFonts w:ascii="Arial" w:hAnsi="Arial" w:cs="Arial"/>
          <w:sz w:val="24"/>
          <w:szCs w:val="24"/>
        </w:rPr>
        <w:t>6</w:t>
      </w:r>
      <w:r w:rsidRPr="003A74F7">
        <w:rPr>
          <w:rFonts w:ascii="Arial" w:hAnsi="Arial" w:cs="Arial"/>
          <w:sz w:val="24"/>
          <w:szCs w:val="24"/>
        </w:rPr>
        <w:t xml:space="preserve"> ust. 1 umowy;</w:t>
      </w:r>
    </w:p>
    <w:p w14:paraId="5E30959A" w14:textId="4483E027" w:rsidR="00853C3F" w:rsidRPr="003A74F7" w:rsidRDefault="00853C3F" w:rsidP="003A74F7">
      <w:pPr>
        <w:pStyle w:val="Tekstpodstawowy3"/>
        <w:tabs>
          <w:tab w:val="left" w:pos="709"/>
        </w:tabs>
        <w:spacing w:after="0" w:line="276" w:lineRule="auto"/>
        <w:ind w:right="-710"/>
        <w:rPr>
          <w:rFonts w:ascii="Arial" w:hAnsi="Arial" w:cs="Arial"/>
          <w:sz w:val="24"/>
          <w:szCs w:val="24"/>
        </w:rPr>
      </w:pPr>
      <w:r w:rsidRPr="003A74F7">
        <w:rPr>
          <w:rFonts w:ascii="Arial" w:hAnsi="Arial" w:cs="Arial"/>
          <w:sz w:val="24"/>
          <w:szCs w:val="24"/>
        </w:rPr>
        <w:tab/>
      </w:r>
      <w:r w:rsidR="00642A24">
        <w:rPr>
          <w:rFonts w:ascii="Arial" w:hAnsi="Arial" w:cs="Arial"/>
          <w:sz w:val="24"/>
          <w:szCs w:val="24"/>
        </w:rPr>
        <w:t>5</w:t>
      </w:r>
      <w:r w:rsidRPr="003A74F7">
        <w:rPr>
          <w:rFonts w:ascii="Arial" w:hAnsi="Arial" w:cs="Arial"/>
          <w:sz w:val="24"/>
          <w:szCs w:val="24"/>
        </w:rPr>
        <w:t xml:space="preserve">) </w:t>
      </w:r>
      <w:r w:rsidRPr="003A74F7">
        <w:rPr>
          <w:rFonts w:ascii="Arial" w:hAnsi="Arial" w:cs="Arial"/>
          <w:sz w:val="24"/>
          <w:szCs w:val="24"/>
        </w:rPr>
        <w:tab/>
        <w:t xml:space="preserve">za zwłokę w usunięciu wady w okresie gwarancji/rękojmi </w:t>
      </w:r>
      <w:r w:rsidR="000E1BBE" w:rsidRPr="003A74F7">
        <w:rPr>
          <w:rFonts w:ascii="Arial" w:hAnsi="Arial" w:cs="Arial"/>
          <w:sz w:val="24"/>
          <w:szCs w:val="24"/>
        </w:rPr>
        <w:t xml:space="preserve">Zamawiający </w:t>
      </w:r>
      <w:r w:rsidR="00900B82" w:rsidRPr="003A74F7">
        <w:rPr>
          <w:rFonts w:ascii="Arial" w:hAnsi="Arial" w:cs="Arial"/>
          <w:sz w:val="24"/>
          <w:szCs w:val="24"/>
        </w:rPr>
        <w:br/>
        <w:t xml:space="preserve"> </w:t>
      </w:r>
      <w:r w:rsidR="00900B82" w:rsidRPr="003A74F7">
        <w:rPr>
          <w:rFonts w:ascii="Arial" w:hAnsi="Arial" w:cs="Arial"/>
          <w:sz w:val="24"/>
          <w:szCs w:val="24"/>
        </w:rPr>
        <w:tab/>
      </w:r>
      <w:r w:rsidR="00900B82" w:rsidRPr="003A74F7">
        <w:rPr>
          <w:rFonts w:ascii="Arial" w:hAnsi="Arial" w:cs="Arial"/>
          <w:sz w:val="24"/>
          <w:szCs w:val="24"/>
        </w:rPr>
        <w:tab/>
      </w:r>
      <w:r w:rsidR="000E1BBE" w:rsidRPr="003A74F7">
        <w:rPr>
          <w:rFonts w:ascii="Arial" w:hAnsi="Arial" w:cs="Arial"/>
          <w:sz w:val="24"/>
          <w:szCs w:val="24"/>
        </w:rPr>
        <w:t xml:space="preserve">może naliczyć Wykonawcy karę umowną </w:t>
      </w:r>
      <w:r w:rsidRPr="003A74F7">
        <w:rPr>
          <w:rFonts w:ascii="Arial" w:hAnsi="Arial" w:cs="Arial"/>
          <w:sz w:val="24"/>
          <w:szCs w:val="24"/>
        </w:rPr>
        <w:t>w wysokości 0,</w:t>
      </w:r>
      <w:r w:rsidR="000E1BBE" w:rsidRPr="003A74F7">
        <w:rPr>
          <w:rFonts w:ascii="Arial" w:hAnsi="Arial" w:cs="Arial"/>
          <w:sz w:val="24"/>
          <w:szCs w:val="24"/>
        </w:rPr>
        <w:t>2</w:t>
      </w:r>
      <w:r w:rsidRPr="003A74F7">
        <w:rPr>
          <w:rFonts w:ascii="Arial" w:hAnsi="Arial" w:cs="Arial"/>
          <w:sz w:val="24"/>
          <w:szCs w:val="24"/>
        </w:rPr>
        <w:t>% wynagrodzenia</w:t>
      </w:r>
      <w:r w:rsidR="000E1BBE" w:rsidRPr="003A74F7">
        <w:rPr>
          <w:rFonts w:ascii="Arial" w:hAnsi="Arial" w:cs="Arial"/>
          <w:sz w:val="24"/>
          <w:szCs w:val="24"/>
        </w:rPr>
        <w:t xml:space="preserve">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Pr="003A74F7">
        <w:rPr>
          <w:rFonts w:ascii="Arial" w:hAnsi="Arial" w:cs="Arial"/>
          <w:sz w:val="24"/>
          <w:szCs w:val="24"/>
        </w:rPr>
        <w:t>brutto, o którym mowa w §</w:t>
      </w:r>
      <w:r w:rsidR="00F30E58" w:rsidRPr="003A74F7">
        <w:rPr>
          <w:rFonts w:ascii="Arial" w:hAnsi="Arial" w:cs="Arial"/>
          <w:sz w:val="24"/>
          <w:szCs w:val="24"/>
        </w:rPr>
        <w:t>6</w:t>
      </w:r>
      <w:r w:rsidRPr="003A74F7">
        <w:rPr>
          <w:rFonts w:ascii="Arial" w:hAnsi="Arial" w:cs="Arial"/>
          <w:sz w:val="24"/>
          <w:szCs w:val="24"/>
        </w:rPr>
        <w:t xml:space="preserve"> ust. 1 umowy, za każdy </w:t>
      </w:r>
      <w:r w:rsidR="002F5210" w:rsidRPr="003A74F7">
        <w:rPr>
          <w:rFonts w:ascii="Arial" w:hAnsi="Arial" w:cs="Arial"/>
          <w:sz w:val="24"/>
          <w:szCs w:val="24"/>
        </w:rPr>
        <w:t xml:space="preserve">rozpoczęty </w:t>
      </w:r>
      <w:r w:rsidRPr="003A74F7">
        <w:rPr>
          <w:rFonts w:ascii="Arial" w:hAnsi="Arial" w:cs="Arial"/>
          <w:sz w:val="24"/>
          <w:szCs w:val="24"/>
        </w:rPr>
        <w:t>dzień zwłoki;</w:t>
      </w:r>
    </w:p>
    <w:p w14:paraId="6B2DC1E9" w14:textId="7F9BE37B" w:rsidR="00853C3F" w:rsidRPr="003A74F7" w:rsidRDefault="00853C3F" w:rsidP="003A74F7">
      <w:pPr>
        <w:pStyle w:val="Tekstpodstawowy3"/>
        <w:tabs>
          <w:tab w:val="left" w:pos="709"/>
        </w:tabs>
        <w:spacing w:after="0" w:line="276" w:lineRule="auto"/>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00642A24">
        <w:rPr>
          <w:rFonts w:ascii="Arial" w:hAnsi="Arial" w:cs="Arial"/>
          <w:sz w:val="24"/>
          <w:szCs w:val="24"/>
        </w:rPr>
        <w:t>6</w:t>
      </w:r>
      <w:r w:rsidRPr="003A74F7">
        <w:rPr>
          <w:rFonts w:ascii="Arial" w:hAnsi="Arial" w:cs="Arial"/>
          <w:sz w:val="24"/>
          <w:szCs w:val="24"/>
        </w:rPr>
        <w:t xml:space="preserve">) </w:t>
      </w:r>
      <w:r w:rsidRPr="003A74F7">
        <w:rPr>
          <w:rFonts w:ascii="Arial" w:hAnsi="Arial" w:cs="Arial"/>
          <w:sz w:val="24"/>
          <w:szCs w:val="24"/>
        </w:rPr>
        <w:tab/>
        <w:t xml:space="preserve">za zwłokę w wykonaniu przeglądu gwarancyjnego </w:t>
      </w:r>
      <w:r w:rsidR="004502AE" w:rsidRPr="003A74F7">
        <w:rPr>
          <w:rFonts w:ascii="Arial" w:hAnsi="Arial" w:cs="Arial"/>
          <w:sz w:val="24"/>
          <w:szCs w:val="24"/>
        </w:rPr>
        <w:t>Zamawiający może</w:t>
      </w:r>
      <w:r w:rsidR="007829AA" w:rsidRPr="003A74F7">
        <w:rPr>
          <w:rFonts w:ascii="Arial" w:hAnsi="Arial" w:cs="Arial"/>
          <w:sz w:val="24"/>
          <w:szCs w:val="24"/>
        </w:rPr>
        <w:t xml:space="preserve">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004502AE" w:rsidRPr="003A74F7">
        <w:rPr>
          <w:rFonts w:ascii="Arial" w:hAnsi="Arial" w:cs="Arial"/>
          <w:sz w:val="24"/>
          <w:szCs w:val="24"/>
        </w:rPr>
        <w:t xml:space="preserve">naliczyć Wykonawcy karę umowną </w:t>
      </w:r>
      <w:r w:rsidRPr="003A74F7">
        <w:rPr>
          <w:rFonts w:ascii="Arial" w:hAnsi="Arial" w:cs="Arial"/>
          <w:sz w:val="24"/>
          <w:szCs w:val="24"/>
        </w:rPr>
        <w:t>w wysokości 0,</w:t>
      </w:r>
      <w:r w:rsidR="004502AE" w:rsidRPr="003A74F7">
        <w:rPr>
          <w:rFonts w:ascii="Arial" w:hAnsi="Arial" w:cs="Arial"/>
          <w:sz w:val="24"/>
          <w:szCs w:val="24"/>
        </w:rPr>
        <w:t>2</w:t>
      </w:r>
      <w:r w:rsidRPr="003A74F7">
        <w:rPr>
          <w:rFonts w:ascii="Arial" w:hAnsi="Arial" w:cs="Arial"/>
          <w:sz w:val="24"/>
          <w:szCs w:val="24"/>
        </w:rPr>
        <w:t xml:space="preserve">% wynagrodzenia brutto,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Pr="003A74F7">
        <w:rPr>
          <w:rFonts w:ascii="Arial" w:hAnsi="Arial" w:cs="Arial"/>
          <w:sz w:val="24"/>
          <w:szCs w:val="24"/>
        </w:rPr>
        <w:t>o którym mowa w §</w:t>
      </w:r>
      <w:r w:rsidR="00F30E58" w:rsidRPr="003A74F7">
        <w:rPr>
          <w:rFonts w:ascii="Arial" w:hAnsi="Arial" w:cs="Arial"/>
          <w:sz w:val="24"/>
          <w:szCs w:val="24"/>
        </w:rPr>
        <w:t>6</w:t>
      </w:r>
      <w:r w:rsidRPr="003A74F7">
        <w:rPr>
          <w:rFonts w:ascii="Arial" w:hAnsi="Arial" w:cs="Arial"/>
          <w:sz w:val="24"/>
          <w:szCs w:val="24"/>
        </w:rPr>
        <w:t xml:space="preserve"> ust. 1 umowy, za każdy </w:t>
      </w:r>
      <w:r w:rsidR="002F5210" w:rsidRPr="003A74F7">
        <w:rPr>
          <w:rFonts w:ascii="Arial" w:hAnsi="Arial" w:cs="Arial"/>
          <w:sz w:val="24"/>
          <w:szCs w:val="24"/>
        </w:rPr>
        <w:t xml:space="preserve">rozpoczęty </w:t>
      </w:r>
      <w:r w:rsidRPr="003A74F7">
        <w:rPr>
          <w:rFonts w:ascii="Arial" w:hAnsi="Arial" w:cs="Arial"/>
          <w:sz w:val="24"/>
          <w:szCs w:val="24"/>
        </w:rPr>
        <w:t>dzień zwłoki;</w:t>
      </w:r>
    </w:p>
    <w:p w14:paraId="3B2B7D29" w14:textId="44600D6B" w:rsidR="00CF4F64" w:rsidRPr="003A74F7" w:rsidRDefault="00642A24" w:rsidP="003A74F7">
      <w:pPr>
        <w:pStyle w:val="Tekstpodstawowy"/>
        <w:shd w:val="clear" w:color="auto" w:fill="FFFFFF"/>
        <w:tabs>
          <w:tab w:val="left" w:pos="709"/>
          <w:tab w:val="num" w:pos="1418"/>
        </w:tabs>
        <w:autoSpaceDN/>
        <w:spacing w:after="0" w:line="276" w:lineRule="auto"/>
        <w:ind w:right="-710" w:firstLine="709"/>
        <w:rPr>
          <w:rFonts w:ascii="Arial" w:hAnsi="Arial" w:cs="Arial"/>
          <w:sz w:val="24"/>
          <w:szCs w:val="24"/>
        </w:rPr>
      </w:pPr>
      <w:r>
        <w:rPr>
          <w:rFonts w:ascii="Arial" w:hAnsi="Arial" w:cs="Arial"/>
          <w:sz w:val="24"/>
          <w:szCs w:val="24"/>
        </w:rPr>
        <w:t>7</w:t>
      </w:r>
      <w:r w:rsidR="00E6299F" w:rsidRPr="003A74F7">
        <w:rPr>
          <w:rFonts w:ascii="Arial" w:hAnsi="Arial" w:cs="Arial"/>
          <w:sz w:val="24"/>
          <w:szCs w:val="24"/>
        </w:rPr>
        <w:t xml:space="preserve">)  </w:t>
      </w:r>
      <w:r w:rsidR="00E6299F" w:rsidRPr="003A74F7">
        <w:rPr>
          <w:rFonts w:ascii="Arial" w:hAnsi="Arial" w:cs="Arial"/>
          <w:sz w:val="24"/>
          <w:szCs w:val="24"/>
        </w:rPr>
        <w:tab/>
      </w:r>
      <w:r w:rsidR="00CF4F64" w:rsidRPr="003A74F7">
        <w:rPr>
          <w:rFonts w:ascii="Arial" w:hAnsi="Arial" w:cs="Arial"/>
          <w:sz w:val="24"/>
          <w:szCs w:val="24"/>
        </w:rPr>
        <w:t xml:space="preserve">w przypadku </w:t>
      </w:r>
      <w:r w:rsidR="00645903" w:rsidRPr="003A74F7">
        <w:rPr>
          <w:rFonts w:ascii="Arial" w:hAnsi="Arial" w:cs="Arial"/>
          <w:sz w:val="24"/>
          <w:szCs w:val="24"/>
        </w:rPr>
        <w:t xml:space="preserve">niewykonania umowy, </w:t>
      </w:r>
      <w:r w:rsidR="00CF4F64" w:rsidRPr="003A74F7">
        <w:rPr>
          <w:rFonts w:ascii="Arial" w:hAnsi="Arial" w:cs="Arial"/>
          <w:sz w:val="24"/>
          <w:szCs w:val="24"/>
        </w:rPr>
        <w:t xml:space="preserve">odstąpienia od umowy </w:t>
      </w:r>
      <w:r w:rsidR="00DD735A" w:rsidRPr="003A74F7">
        <w:rPr>
          <w:rFonts w:ascii="Arial" w:hAnsi="Arial" w:cs="Arial"/>
          <w:sz w:val="24"/>
          <w:szCs w:val="24"/>
        </w:rPr>
        <w:t>lub jej</w:t>
      </w:r>
      <w:r w:rsidR="007829AA" w:rsidRPr="003A74F7">
        <w:rPr>
          <w:rFonts w:ascii="Arial" w:hAnsi="Arial" w:cs="Arial"/>
          <w:sz w:val="24"/>
          <w:szCs w:val="24"/>
        </w:rPr>
        <w:t xml:space="preserve">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00DD735A" w:rsidRPr="003A74F7">
        <w:rPr>
          <w:rFonts w:ascii="Arial" w:hAnsi="Arial" w:cs="Arial"/>
          <w:sz w:val="24"/>
          <w:szCs w:val="24"/>
        </w:rPr>
        <w:t xml:space="preserve">rozwiązania </w:t>
      </w:r>
      <w:r w:rsidR="00CF4F64" w:rsidRPr="003A74F7">
        <w:rPr>
          <w:rFonts w:ascii="Arial" w:hAnsi="Arial" w:cs="Arial"/>
          <w:sz w:val="24"/>
          <w:szCs w:val="24"/>
        </w:rPr>
        <w:t>z winy</w:t>
      </w:r>
      <w:r w:rsidR="00900B82" w:rsidRPr="003A74F7">
        <w:rPr>
          <w:rFonts w:ascii="Arial" w:hAnsi="Arial" w:cs="Arial"/>
          <w:sz w:val="24"/>
          <w:szCs w:val="24"/>
        </w:rPr>
        <w:t xml:space="preserve"> </w:t>
      </w:r>
      <w:r w:rsidR="00CF4F64" w:rsidRPr="003A74F7">
        <w:rPr>
          <w:rFonts w:ascii="Arial" w:hAnsi="Arial" w:cs="Arial"/>
          <w:sz w:val="24"/>
          <w:szCs w:val="24"/>
        </w:rPr>
        <w:t>Wykonawcy</w:t>
      </w:r>
      <w:r w:rsidR="00DD735A" w:rsidRPr="003A74F7">
        <w:rPr>
          <w:rFonts w:ascii="Arial" w:hAnsi="Arial" w:cs="Arial"/>
          <w:sz w:val="24"/>
          <w:szCs w:val="24"/>
        </w:rPr>
        <w:t xml:space="preserve">, </w:t>
      </w:r>
      <w:r w:rsidR="007B022F" w:rsidRPr="003A74F7">
        <w:rPr>
          <w:rFonts w:ascii="Arial" w:hAnsi="Arial" w:cs="Arial"/>
          <w:sz w:val="24"/>
          <w:szCs w:val="24"/>
        </w:rPr>
        <w:t xml:space="preserve">Zamawiający może naliczyć Wykonawcy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007B022F" w:rsidRPr="003A74F7">
        <w:rPr>
          <w:rFonts w:ascii="Arial" w:hAnsi="Arial" w:cs="Arial"/>
          <w:sz w:val="24"/>
          <w:szCs w:val="24"/>
        </w:rPr>
        <w:t xml:space="preserve">karę umowną </w:t>
      </w:r>
      <w:r w:rsidR="00CF4F64" w:rsidRPr="003A74F7">
        <w:rPr>
          <w:rFonts w:ascii="Arial" w:hAnsi="Arial" w:cs="Arial"/>
          <w:sz w:val="24"/>
          <w:szCs w:val="24"/>
        </w:rPr>
        <w:t xml:space="preserve">w wysokości </w:t>
      </w:r>
      <w:r w:rsidR="007A49B0" w:rsidRPr="003A74F7">
        <w:rPr>
          <w:rFonts w:ascii="Arial" w:hAnsi="Arial" w:cs="Arial"/>
          <w:sz w:val="24"/>
          <w:szCs w:val="24"/>
        </w:rPr>
        <w:t>10</w:t>
      </w:r>
      <w:r w:rsidR="00CF4F64" w:rsidRPr="003A74F7">
        <w:rPr>
          <w:rFonts w:ascii="Arial" w:hAnsi="Arial" w:cs="Arial"/>
          <w:sz w:val="24"/>
          <w:szCs w:val="24"/>
        </w:rPr>
        <w:t xml:space="preserve">% całkowitej wartości brutto </w:t>
      </w:r>
      <w:r w:rsidR="00DD735A" w:rsidRPr="003A74F7">
        <w:rPr>
          <w:rFonts w:ascii="Arial" w:hAnsi="Arial" w:cs="Arial"/>
          <w:sz w:val="24"/>
          <w:szCs w:val="24"/>
        </w:rPr>
        <w:t xml:space="preserve">przedmiotu </w:t>
      </w:r>
      <w:r w:rsidR="00CF4F64" w:rsidRPr="003A74F7">
        <w:rPr>
          <w:rFonts w:ascii="Arial" w:hAnsi="Arial" w:cs="Arial"/>
          <w:sz w:val="24"/>
          <w:szCs w:val="24"/>
        </w:rPr>
        <w:t xml:space="preserve">umowy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008D63F1" w:rsidRPr="003A74F7">
        <w:rPr>
          <w:rFonts w:ascii="Arial" w:hAnsi="Arial" w:cs="Arial"/>
          <w:sz w:val="24"/>
          <w:szCs w:val="24"/>
        </w:rPr>
        <w:t xml:space="preserve">ustalonej </w:t>
      </w:r>
      <w:r w:rsidR="00CF4F64" w:rsidRPr="003A74F7">
        <w:rPr>
          <w:rFonts w:ascii="Arial" w:hAnsi="Arial" w:cs="Arial"/>
          <w:sz w:val="24"/>
          <w:szCs w:val="24"/>
        </w:rPr>
        <w:t>według §</w:t>
      </w:r>
      <w:r w:rsidR="00164DC7" w:rsidRPr="003A74F7">
        <w:rPr>
          <w:rFonts w:ascii="Arial" w:hAnsi="Arial" w:cs="Arial"/>
          <w:sz w:val="24"/>
          <w:szCs w:val="24"/>
        </w:rPr>
        <w:t>6</w:t>
      </w:r>
      <w:r w:rsidR="00CF4F64" w:rsidRPr="003A74F7">
        <w:rPr>
          <w:rFonts w:ascii="Arial" w:hAnsi="Arial" w:cs="Arial"/>
          <w:sz w:val="24"/>
          <w:szCs w:val="24"/>
        </w:rPr>
        <w:t xml:space="preserve"> ust. 1, a jeżeli zamówienie jest już wykonywane, </w:t>
      </w:r>
      <w:r w:rsidR="007829AA" w:rsidRPr="003A74F7">
        <w:rPr>
          <w:rFonts w:ascii="Arial" w:hAnsi="Arial" w:cs="Arial"/>
          <w:sz w:val="24"/>
          <w:szCs w:val="24"/>
        </w:rPr>
        <w:br/>
        <w:t xml:space="preserve"> </w:t>
      </w:r>
      <w:r w:rsidR="007829AA" w:rsidRPr="003A74F7">
        <w:rPr>
          <w:rFonts w:ascii="Arial" w:hAnsi="Arial" w:cs="Arial"/>
          <w:sz w:val="24"/>
          <w:szCs w:val="24"/>
        </w:rPr>
        <w:tab/>
      </w:r>
      <w:r w:rsidR="007829AA" w:rsidRPr="003A74F7">
        <w:rPr>
          <w:rFonts w:ascii="Arial" w:hAnsi="Arial" w:cs="Arial"/>
          <w:sz w:val="24"/>
          <w:szCs w:val="24"/>
        </w:rPr>
        <w:tab/>
      </w:r>
      <w:r w:rsidR="00CF4F64" w:rsidRPr="003A74F7">
        <w:rPr>
          <w:rFonts w:ascii="Arial" w:hAnsi="Arial" w:cs="Arial"/>
          <w:sz w:val="24"/>
          <w:szCs w:val="24"/>
        </w:rPr>
        <w:t xml:space="preserve">w wysokości </w:t>
      </w:r>
      <w:r w:rsidR="007A49B0" w:rsidRPr="003A74F7">
        <w:rPr>
          <w:rFonts w:ascii="Arial" w:hAnsi="Arial" w:cs="Arial"/>
          <w:sz w:val="24"/>
          <w:szCs w:val="24"/>
        </w:rPr>
        <w:t>10</w:t>
      </w:r>
      <w:r w:rsidR="00CF4F64" w:rsidRPr="003A74F7">
        <w:rPr>
          <w:rFonts w:ascii="Arial" w:hAnsi="Arial" w:cs="Arial"/>
          <w:sz w:val="24"/>
          <w:szCs w:val="24"/>
        </w:rPr>
        <w:t>% wartości brutto</w:t>
      </w:r>
      <w:r w:rsidR="00DD735A" w:rsidRPr="003A74F7">
        <w:rPr>
          <w:rFonts w:ascii="Arial" w:hAnsi="Arial" w:cs="Arial"/>
          <w:sz w:val="24"/>
          <w:szCs w:val="24"/>
        </w:rPr>
        <w:t xml:space="preserve"> </w:t>
      </w:r>
      <w:r w:rsidR="00CF4F64" w:rsidRPr="003A74F7">
        <w:rPr>
          <w:rFonts w:ascii="Arial" w:hAnsi="Arial" w:cs="Arial"/>
          <w:sz w:val="24"/>
          <w:szCs w:val="24"/>
        </w:rPr>
        <w:t xml:space="preserve">niezrealizowanej części </w:t>
      </w:r>
      <w:r w:rsidR="001B7365" w:rsidRPr="003A74F7">
        <w:rPr>
          <w:rFonts w:ascii="Arial" w:hAnsi="Arial" w:cs="Arial"/>
          <w:sz w:val="24"/>
          <w:szCs w:val="24"/>
        </w:rPr>
        <w:t>umowy</w:t>
      </w:r>
      <w:r w:rsidR="00CF4F64" w:rsidRPr="003A74F7">
        <w:rPr>
          <w:rFonts w:ascii="Arial" w:hAnsi="Arial" w:cs="Arial"/>
          <w:sz w:val="24"/>
          <w:szCs w:val="24"/>
        </w:rPr>
        <w:t>;</w:t>
      </w:r>
    </w:p>
    <w:p w14:paraId="747A1BDC" w14:textId="0C157132" w:rsidR="009F5E67" w:rsidRPr="003A74F7" w:rsidRDefault="00642A24" w:rsidP="003A74F7">
      <w:pPr>
        <w:pStyle w:val="Tekstpodstawowy"/>
        <w:shd w:val="clear" w:color="auto" w:fill="FFFFFF"/>
        <w:tabs>
          <w:tab w:val="left" w:pos="709"/>
        </w:tabs>
        <w:autoSpaceDE/>
        <w:autoSpaceDN/>
        <w:spacing w:after="0" w:line="276" w:lineRule="auto"/>
        <w:ind w:right="-710" w:firstLine="709"/>
        <w:rPr>
          <w:rFonts w:ascii="Arial" w:hAnsi="Arial" w:cs="Arial"/>
          <w:sz w:val="24"/>
          <w:szCs w:val="24"/>
        </w:rPr>
      </w:pPr>
      <w:r>
        <w:rPr>
          <w:rFonts w:ascii="Arial" w:hAnsi="Arial" w:cs="Arial"/>
          <w:sz w:val="24"/>
          <w:szCs w:val="24"/>
        </w:rPr>
        <w:t>8</w:t>
      </w:r>
      <w:r w:rsidR="009F5E67" w:rsidRPr="003A74F7">
        <w:rPr>
          <w:rFonts w:ascii="Arial" w:hAnsi="Arial" w:cs="Arial"/>
          <w:sz w:val="24"/>
          <w:szCs w:val="24"/>
        </w:rPr>
        <w:t xml:space="preserve">)  </w:t>
      </w:r>
      <w:r w:rsidR="009F5E67" w:rsidRPr="003A74F7">
        <w:rPr>
          <w:rFonts w:ascii="Arial" w:hAnsi="Arial" w:cs="Arial"/>
          <w:sz w:val="24"/>
          <w:szCs w:val="24"/>
        </w:rPr>
        <w:tab/>
      </w:r>
      <w:r w:rsidR="00CF4F64" w:rsidRPr="003A74F7">
        <w:rPr>
          <w:rFonts w:ascii="Arial" w:hAnsi="Arial" w:cs="Arial"/>
          <w:sz w:val="24"/>
          <w:szCs w:val="24"/>
        </w:rPr>
        <w:t xml:space="preserve">w przypadku niewywiązania się z obowiązku </w:t>
      </w:r>
      <w:r w:rsidR="00B577B6" w:rsidRPr="003A74F7">
        <w:rPr>
          <w:rFonts w:ascii="Arial" w:eastAsia="Arial Unicode MS" w:hAnsi="Arial" w:cs="Arial"/>
          <w:bCs/>
          <w:sz w:val="24"/>
          <w:szCs w:val="24"/>
        </w:rPr>
        <w:t xml:space="preserve">zatrudnienia osób na podstawie </w:t>
      </w:r>
      <w:r w:rsidR="007829AA" w:rsidRPr="003A74F7">
        <w:rPr>
          <w:rFonts w:ascii="Arial" w:eastAsia="Arial Unicode MS" w:hAnsi="Arial" w:cs="Arial"/>
          <w:bCs/>
          <w:sz w:val="24"/>
          <w:szCs w:val="24"/>
        </w:rPr>
        <w:t xml:space="preserve"> </w:t>
      </w:r>
      <w:r w:rsidR="007829AA" w:rsidRPr="003A74F7">
        <w:rPr>
          <w:rFonts w:ascii="Arial" w:eastAsia="Arial Unicode MS" w:hAnsi="Arial" w:cs="Arial"/>
          <w:bCs/>
          <w:sz w:val="24"/>
          <w:szCs w:val="24"/>
        </w:rPr>
        <w:br/>
        <w:t xml:space="preserve"> </w:t>
      </w:r>
      <w:r w:rsidR="007829AA" w:rsidRPr="003A74F7">
        <w:rPr>
          <w:rFonts w:ascii="Arial" w:eastAsia="Arial Unicode MS" w:hAnsi="Arial" w:cs="Arial"/>
          <w:bCs/>
          <w:sz w:val="24"/>
          <w:szCs w:val="24"/>
        </w:rPr>
        <w:tab/>
      </w:r>
      <w:r w:rsidR="007829AA" w:rsidRPr="003A74F7">
        <w:rPr>
          <w:rFonts w:ascii="Arial" w:eastAsia="Arial Unicode MS" w:hAnsi="Arial" w:cs="Arial"/>
          <w:bCs/>
          <w:sz w:val="24"/>
          <w:szCs w:val="24"/>
        </w:rPr>
        <w:tab/>
      </w:r>
      <w:r w:rsidR="00B577B6" w:rsidRPr="003A74F7">
        <w:rPr>
          <w:rFonts w:ascii="Arial" w:eastAsia="Arial Unicode MS" w:hAnsi="Arial" w:cs="Arial"/>
          <w:bCs/>
          <w:sz w:val="24"/>
          <w:szCs w:val="24"/>
        </w:rPr>
        <w:t>stosunku pracy</w:t>
      </w:r>
      <w:r w:rsidR="00B577B6" w:rsidRPr="003A74F7">
        <w:rPr>
          <w:rFonts w:ascii="Arial" w:hAnsi="Arial" w:cs="Arial"/>
          <w:sz w:val="24"/>
          <w:szCs w:val="24"/>
        </w:rPr>
        <w:t xml:space="preserve"> lub braku potwierdzenia tego obowiązku na zasadach </w:t>
      </w:r>
      <w:r w:rsidR="00874645" w:rsidRPr="003A74F7">
        <w:rPr>
          <w:rFonts w:ascii="Arial" w:hAnsi="Arial" w:cs="Arial"/>
          <w:sz w:val="24"/>
          <w:szCs w:val="24"/>
        </w:rPr>
        <w:br/>
        <w:t xml:space="preserve"> </w:t>
      </w:r>
      <w:r w:rsidR="00874645" w:rsidRPr="003A74F7">
        <w:rPr>
          <w:rFonts w:ascii="Arial" w:hAnsi="Arial" w:cs="Arial"/>
          <w:sz w:val="24"/>
          <w:szCs w:val="24"/>
        </w:rPr>
        <w:tab/>
      </w:r>
      <w:r w:rsidR="00874645" w:rsidRPr="003A74F7">
        <w:rPr>
          <w:rFonts w:ascii="Arial" w:hAnsi="Arial" w:cs="Arial"/>
          <w:sz w:val="24"/>
          <w:szCs w:val="24"/>
        </w:rPr>
        <w:tab/>
      </w:r>
      <w:r w:rsidR="00B577B6" w:rsidRPr="003A74F7">
        <w:rPr>
          <w:rFonts w:ascii="Arial" w:hAnsi="Arial" w:cs="Arial"/>
          <w:sz w:val="24"/>
          <w:szCs w:val="24"/>
        </w:rPr>
        <w:t xml:space="preserve">określonych </w:t>
      </w:r>
      <w:r w:rsidR="00CF4F64" w:rsidRPr="003A74F7">
        <w:rPr>
          <w:rFonts w:ascii="Arial" w:hAnsi="Arial" w:cs="Arial"/>
          <w:sz w:val="24"/>
          <w:szCs w:val="24"/>
        </w:rPr>
        <w:t>w §</w:t>
      </w:r>
      <w:r w:rsidR="00F9591B" w:rsidRPr="003A74F7">
        <w:rPr>
          <w:rFonts w:ascii="Arial" w:hAnsi="Arial" w:cs="Arial"/>
          <w:sz w:val="24"/>
          <w:szCs w:val="24"/>
        </w:rPr>
        <w:t>3</w:t>
      </w:r>
      <w:r w:rsidR="00B577B6" w:rsidRPr="003A74F7">
        <w:rPr>
          <w:rFonts w:ascii="Arial" w:hAnsi="Arial" w:cs="Arial"/>
          <w:sz w:val="24"/>
          <w:szCs w:val="24"/>
        </w:rPr>
        <w:t xml:space="preserve"> </w:t>
      </w:r>
      <w:r w:rsidR="00CF4F64" w:rsidRPr="003A74F7">
        <w:rPr>
          <w:rFonts w:ascii="Arial" w:hAnsi="Arial" w:cs="Arial"/>
          <w:sz w:val="24"/>
          <w:szCs w:val="24"/>
        </w:rPr>
        <w:t xml:space="preserve">Umowy </w:t>
      </w:r>
      <w:r w:rsidR="0090684C" w:rsidRPr="003A74F7">
        <w:rPr>
          <w:rFonts w:ascii="Arial" w:hAnsi="Arial" w:cs="Arial"/>
          <w:sz w:val="24"/>
          <w:szCs w:val="24"/>
        </w:rPr>
        <w:t xml:space="preserve">Zamawiający może naliczyć Wykonawcy karę </w:t>
      </w:r>
      <w:r w:rsidR="00874645" w:rsidRPr="003A74F7">
        <w:rPr>
          <w:rFonts w:ascii="Arial" w:hAnsi="Arial" w:cs="Arial"/>
          <w:sz w:val="24"/>
          <w:szCs w:val="24"/>
        </w:rPr>
        <w:br/>
        <w:t xml:space="preserve"> </w:t>
      </w:r>
      <w:r w:rsidR="00874645" w:rsidRPr="003A74F7">
        <w:rPr>
          <w:rFonts w:ascii="Arial" w:hAnsi="Arial" w:cs="Arial"/>
          <w:sz w:val="24"/>
          <w:szCs w:val="24"/>
        </w:rPr>
        <w:tab/>
      </w:r>
      <w:r w:rsidR="00874645" w:rsidRPr="003A74F7">
        <w:rPr>
          <w:rFonts w:ascii="Arial" w:hAnsi="Arial" w:cs="Arial"/>
          <w:sz w:val="24"/>
          <w:szCs w:val="24"/>
        </w:rPr>
        <w:tab/>
      </w:r>
      <w:r w:rsidR="0090684C" w:rsidRPr="003A74F7">
        <w:rPr>
          <w:rFonts w:ascii="Arial" w:hAnsi="Arial" w:cs="Arial"/>
          <w:sz w:val="24"/>
          <w:szCs w:val="24"/>
        </w:rPr>
        <w:t>umowną</w:t>
      </w:r>
      <w:r w:rsidR="00CF4F64" w:rsidRPr="003A74F7">
        <w:rPr>
          <w:rFonts w:ascii="Arial" w:hAnsi="Arial" w:cs="Arial"/>
          <w:sz w:val="24"/>
          <w:szCs w:val="24"/>
        </w:rPr>
        <w:t xml:space="preserve"> w wysokości </w:t>
      </w:r>
      <w:r w:rsidR="002464A0" w:rsidRPr="003A74F7">
        <w:rPr>
          <w:rFonts w:ascii="Arial" w:hAnsi="Arial" w:cs="Arial"/>
          <w:sz w:val="24"/>
          <w:szCs w:val="24"/>
        </w:rPr>
        <w:t>1 0</w:t>
      </w:r>
      <w:r w:rsidR="00CF4F64" w:rsidRPr="003A74F7">
        <w:rPr>
          <w:rFonts w:ascii="Arial" w:hAnsi="Arial" w:cs="Arial"/>
          <w:sz w:val="24"/>
          <w:szCs w:val="24"/>
        </w:rPr>
        <w:t xml:space="preserve">00 zł za każdą osobę niezatrudnioną </w:t>
      </w:r>
      <w:r w:rsidR="00B577B6" w:rsidRPr="003A74F7">
        <w:rPr>
          <w:rFonts w:ascii="Arial" w:eastAsia="Arial Unicode MS" w:hAnsi="Arial" w:cs="Arial"/>
          <w:bCs/>
          <w:sz w:val="24"/>
          <w:szCs w:val="24"/>
        </w:rPr>
        <w:t xml:space="preserve">na podstawie </w:t>
      </w:r>
      <w:r w:rsidR="00874645" w:rsidRPr="003A74F7">
        <w:rPr>
          <w:rFonts w:ascii="Arial" w:eastAsia="Arial Unicode MS" w:hAnsi="Arial" w:cs="Arial"/>
          <w:bCs/>
          <w:sz w:val="24"/>
          <w:szCs w:val="24"/>
        </w:rPr>
        <w:br/>
        <w:t xml:space="preserve"> </w:t>
      </w:r>
      <w:r w:rsidR="00874645" w:rsidRPr="003A74F7">
        <w:rPr>
          <w:rFonts w:ascii="Arial" w:eastAsia="Arial Unicode MS" w:hAnsi="Arial" w:cs="Arial"/>
          <w:bCs/>
          <w:sz w:val="24"/>
          <w:szCs w:val="24"/>
        </w:rPr>
        <w:tab/>
      </w:r>
      <w:r w:rsidR="00874645" w:rsidRPr="003A74F7">
        <w:rPr>
          <w:rFonts w:ascii="Arial" w:eastAsia="Arial Unicode MS" w:hAnsi="Arial" w:cs="Arial"/>
          <w:bCs/>
          <w:sz w:val="24"/>
          <w:szCs w:val="24"/>
        </w:rPr>
        <w:tab/>
      </w:r>
      <w:r w:rsidR="00B577B6" w:rsidRPr="003A74F7">
        <w:rPr>
          <w:rFonts w:ascii="Arial" w:eastAsia="Arial Unicode MS" w:hAnsi="Arial" w:cs="Arial"/>
          <w:bCs/>
          <w:sz w:val="24"/>
          <w:szCs w:val="24"/>
        </w:rPr>
        <w:t>stosunku pracy</w:t>
      </w:r>
      <w:r w:rsidR="00CF4F64" w:rsidRPr="003A74F7">
        <w:rPr>
          <w:rFonts w:ascii="Arial" w:hAnsi="Arial" w:cs="Arial"/>
          <w:sz w:val="24"/>
          <w:szCs w:val="24"/>
        </w:rPr>
        <w:t xml:space="preserve">, która powinna być zatrudniona na tej podstawie. Kara będzie </w:t>
      </w:r>
      <w:r w:rsidR="00874645" w:rsidRPr="003A74F7">
        <w:rPr>
          <w:rFonts w:ascii="Arial" w:hAnsi="Arial" w:cs="Arial"/>
          <w:sz w:val="24"/>
          <w:szCs w:val="24"/>
        </w:rPr>
        <w:br/>
        <w:t xml:space="preserve"> </w:t>
      </w:r>
      <w:r w:rsidR="00874645" w:rsidRPr="003A74F7">
        <w:rPr>
          <w:rFonts w:ascii="Arial" w:hAnsi="Arial" w:cs="Arial"/>
          <w:sz w:val="24"/>
          <w:szCs w:val="24"/>
        </w:rPr>
        <w:tab/>
      </w:r>
      <w:r w:rsidR="00874645" w:rsidRPr="003A74F7">
        <w:rPr>
          <w:rFonts w:ascii="Arial" w:hAnsi="Arial" w:cs="Arial"/>
          <w:sz w:val="24"/>
          <w:szCs w:val="24"/>
        </w:rPr>
        <w:tab/>
      </w:r>
      <w:r w:rsidR="00CF4F64" w:rsidRPr="003A74F7">
        <w:rPr>
          <w:rFonts w:ascii="Arial" w:hAnsi="Arial" w:cs="Arial"/>
          <w:sz w:val="24"/>
          <w:szCs w:val="24"/>
        </w:rPr>
        <w:t xml:space="preserve">naliczana za każdy </w:t>
      </w:r>
      <w:r w:rsidR="008667B4" w:rsidRPr="003A74F7">
        <w:rPr>
          <w:rFonts w:ascii="Arial" w:hAnsi="Arial" w:cs="Arial"/>
          <w:sz w:val="24"/>
          <w:szCs w:val="24"/>
        </w:rPr>
        <w:t xml:space="preserve">rozpoczęty </w:t>
      </w:r>
      <w:r w:rsidR="003D0D89" w:rsidRPr="003A74F7">
        <w:rPr>
          <w:rFonts w:ascii="Arial" w:hAnsi="Arial" w:cs="Arial"/>
          <w:sz w:val="24"/>
          <w:szCs w:val="24"/>
        </w:rPr>
        <w:t>miesiąc</w:t>
      </w:r>
      <w:r w:rsidR="00CF4F64" w:rsidRPr="003A74F7">
        <w:rPr>
          <w:rFonts w:ascii="Arial" w:hAnsi="Arial" w:cs="Arial"/>
          <w:sz w:val="24"/>
          <w:szCs w:val="24"/>
        </w:rPr>
        <w:t xml:space="preserve"> braku takiej umowy</w:t>
      </w:r>
      <w:r w:rsidR="00DD735A" w:rsidRPr="003A74F7">
        <w:rPr>
          <w:rFonts w:ascii="Arial" w:hAnsi="Arial" w:cs="Arial"/>
          <w:sz w:val="24"/>
          <w:szCs w:val="24"/>
        </w:rPr>
        <w:t>;</w:t>
      </w:r>
    </w:p>
    <w:p w14:paraId="3D472CA7" w14:textId="114BC805" w:rsidR="0045246A" w:rsidRPr="006C7FDF" w:rsidRDefault="0045246A" w:rsidP="003A74F7">
      <w:pPr>
        <w:pStyle w:val="Tekstpodstawowy3"/>
        <w:tabs>
          <w:tab w:val="left" w:pos="709"/>
        </w:tabs>
        <w:spacing w:after="0" w:line="276" w:lineRule="auto"/>
        <w:ind w:right="-710"/>
        <w:rPr>
          <w:rFonts w:ascii="Arial" w:hAnsi="Arial" w:cs="Arial"/>
          <w:sz w:val="24"/>
          <w:szCs w:val="24"/>
        </w:rPr>
      </w:pPr>
      <w:r w:rsidRPr="003A74F7">
        <w:rPr>
          <w:rFonts w:ascii="Arial" w:hAnsi="Arial" w:cs="Arial"/>
          <w:sz w:val="24"/>
          <w:szCs w:val="24"/>
        </w:rPr>
        <w:tab/>
      </w:r>
      <w:r w:rsidR="00642A24">
        <w:rPr>
          <w:rFonts w:ascii="Arial" w:hAnsi="Arial" w:cs="Arial"/>
          <w:sz w:val="24"/>
          <w:szCs w:val="24"/>
        </w:rPr>
        <w:t>9</w:t>
      </w:r>
      <w:r w:rsidRPr="006C7FDF">
        <w:rPr>
          <w:rFonts w:ascii="Arial" w:hAnsi="Arial" w:cs="Arial"/>
          <w:sz w:val="24"/>
          <w:szCs w:val="24"/>
        </w:rPr>
        <w:t xml:space="preserve">) </w:t>
      </w:r>
      <w:r w:rsidRPr="006C7FDF">
        <w:rPr>
          <w:rFonts w:ascii="Arial" w:hAnsi="Arial" w:cs="Arial"/>
          <w:sz w:val="24"/>
          <w:szCs w:val="24"/>
        </w:rPr>
        <w:tab/>
        <w:t xml:space="preserve">za nieprzestrzeganie zasad dotyczących zapewnienia dostępności osobom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 xml:space="preserve">ze szczególnymi potrzebami, o których mowa w §1a Umowy Zamawiający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 xml:space="preserve">może naliczyć Wykonawcy karę umowną w wysokości 2000 zł, za każde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stwierdzone naruszenie;</w:t>
      </w:r>
    </w:p>
    <w:p w14:paraId="53D2537A" w14:textId="24D476D1" w:rsidR="0045246A" w:rsidRPr="006C7FDF" w:rsidRDefault="0045246A" w:rsidP="002A1D3D">
      <w:pPr>
        <w:pStyle w:val="Tekstpodstawowy3"/>
        <w:tabs>
          <w:tab w:val="left" w:pos="709"/>
        </w:tabs>
        <w:spacing w:after="0" w:line="276" w:lineRule="auto"/>
        <w:ind w:right="-710"/>
        <w:rPr>
          <w:rFonts w:ascii="Arial" w:hAnsi="Arial" w:cs="Arial"/>
          <w:sz w:val="24"/>
          <w:szCs w:val="24"/>
        </w:rPr>
      </w:pPr>
      <w:r w:rsidRPr="006C7FDF">
        <w:rPr>
          <w:rFonts w:ascii="Arial" w:hAnsi="Arial" w:cs="Arial"/>
          <w:sz w:val="24"/>
          <w:szCs w:val="24"/>
        </w:rPr>
        <w:t xml:space="preserve"> </w:t>
      </w:r>
      <w:r w:rsidRPr="006C7FDF">
        <w:rPr>
          <w:rFonts w:ascii="Arial" w:hAnsi="Arial" w:cs="Arial"/>
          <w:sz w:val="24"/>
          <w:szCs w:val="24"/>
        </w:rPr>
        <w:tab/>
      </w:r>
      <w:r w:rsidR="00642A24">
        <w:rPr>
          <w:rFonts w:ascii="Arial" w:hAnsi="Arial" w:cs="Arial"/>
          <w:sz w:val="24"/>
          <w:szCs w:val="24"/>
        </w:rPr>
        <w:t>10</w:t>
      </w:r>
      <w:r w:rsidRPr="006C7FDF">
        <w:rPr>
          <w:rFonts w:ascii="Arial" w:hAnsi="Arial" w:cs="Arial"/>
          <w:sz w:val="24"/>
          <w:szCs w:val="24"/>
        </w:rPr>
        <w:t xml:space="preserve">) </w:t>
      </w:r>
      <w:r w:rsidRPr="006C7FDF">
        <w:rPr>
          <w:rFonts w:ascii="Arial" w:hAnsi="Arial" w:cs="Arial"/>
          <w:sz w:val="24"/>
          <w:szCs w:val="24"/>
        </w:rPr>
        <w:tab/>
        <w:t xml:space="preserve">za nieprzestrzeganie zasad dotyczących DNSH, o których mowa w §1b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 xml:space="preserve">Umowy Zamawiający może naliczyć Wykonawcy karę umowną w wysokości </w:t>
      </w:r>
      <w:r w:rsidR="002A1D3D" w:rsidRPr="006C7FDF">
        <w:rPr>
          <w:rFonts w:ascii="Arial" w:hAnsi="Arial" w:cs="Arial"/>
          <w:sz w:val="24"/>
          <w:szCs w:val="24"/>
        </w:rPr>
        <w:br/>
        <w:t xml:space="preserve"> </w:t>
      </w:r>
      <w:r w:rsidR="002A1D3D" w:rsidRPr="006C7FDF">
        <w:rPr>
          <w:rFonts w:ascii="Arial" w:hAnsi="Arial" w:cs="Arial"/>
          <w:sz w:val="24"/>
          <w:szCs w:val="24"/>
        </w:rPr>
        <w:tab/>
      </w:r>
      <w:r w:rsidR="002A1D3D" w:rsidRPr="006C7FDF">
        <w:rPr>
          <w:rFonts w:ascii="Arial" w:hAnsi="Arial" w:cs="Arial"/>
          <w:sz w:val="24"/>
          <w:szCs w:val="24"/>
        </w:rPr>
        <w:tab/>
      </w:r>
      <w:r w:rsidRPr="006C7FDF">
        <w:rPr>
          <w:rFonts w:ascii="Arial" w:hAnsi="Arial" w:cs="Arial"/>
          <w:sz w:val="24"/>
          <w:szCs w:val="24"/>
        </w:rPr>
        <w:t>2000 zł, za każde stwierdzone naruszenie;</w:t>
      </w:r>
      <w:r w:rsidR="004E701D" w:rsidRPr="006C7FDF">
        <w:rPr>
          <w:rFonts w:ascii="Arial" w:hAnsi="Arial" w:cs="Arial"/>
          <w:sz w:val="24"/>
          <w:szCs w:val="24"/>
        </w:rPr>
        <w:tab/>
      </w:r>
    </w:p>
    <w:p w14:paraId="46D94D6E" w14:textId="64A79C40" w:rsidR="0045246A" w:rsidRPr="003A74F7" w:rsidRDefault="0045246A" w:rsidP="003A74F7">
      <w:pPr>
        <w:pStyle w:val="Tekstpodstawowy"/>
        <w:shd w:val="clear" w:color="auto" w:fill="FFFFFF"/>
        <w:tabs>
          <w:tab w:val="left" w:pos="709"/>
        </w:tabs>
        <w:autoSpaceDE/>
        <w:autoSpaceDN/>
        <w:spacing w:after="0" w:line="276" w:lineRule="auto"/>
        <w:ind w:right="-710" w:firstLine="709"/>
        <w:rPr>
          <w:rFonts w:ascii="Arial" w:hAnsi="Arial" w:cs="Arial"/>
          <w:sz w:val="24"/>
          <w:szCs w:val="24"/>
        </w:rPr>
      </w:pPr>
      <w:r w:rsidRPr="006C7FDF">
        <w:rPr>
          <w:rFonts w:ascii="Arial" w:hAnsi="Arial" w:cs="Arial"/>
          <w:sz w:val="24"/>
          <w:szCs w:val="24"/>
        </w:rPr>
        <w:lastRenderedPageBreak/>
        <w:t>1</w:t>
      </w:r>
      <w:r w:rsidR="00A747AC">
        <w:rPr>
          <w:rFonts w:ascii="Arial" w:hAnsi="Arial" w:cs="Arial"/>
          <w:sz w:val="24"/>
          <w:szCs w:val="24"/>
        </w:rPr>
        <w:t>1</w:t>
      </w:r>
      <w:r w:rsidRPr="006C7FDF">
        <w:rPr>
          <w:rFonts w:ascii="Arial" w:hAnsi="Arial" w:cs="Arial"/>
          <w:sz w:val="24"/>
          <w:szCs w:val="24"/>
        </w:rPr>
        <w:t xml:space="preserve">) </w:t>
      </w:r>
      <w:r w:rsidRPr="006C7FDF">
        <w:rPr>
          <w:rFonts w:ascii="Arial" w:hAnsi="Arial" w:cs="Arial"/>
          <w:sz w:val="24"/>
          <w:szCs w:val="24"/>
        </w:rPr>
        <w:tab/>
        <w:t xml:space="preserve">za nieprzestrzeganie zasad dotyczących poufności informacji, o których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 xml:space="preserve">mowa w §4 Umowy Zamawiający może naliczyć Wykonawcy karę umowną </w:t>
      </w:r>
      <w:r w:rsidRPr="006C7FDF">
        <w:rPr>
          <w:rFonts w:ascii="Arial" w:hAnsi="Arial" w:cs="Arial"/>
          <w:sz w:val="24"/>
          <w:szCs w:val="24"/>
        </w:rPr>
        <w:br/>
        <w:t xml:space="preserve"> </w:t>
      </w:r>
      <w:r w:rsidRPr="006C7FDF">
        <w:rPr>
          <w:rFonts w:ascii="Arial" w:hAnsi="Arial" w:cs="Arial"/>
          <w:sz w:val="24"/>
          <w:szCs w:val="24"/>
        </w:rPr>
        <w:tab/>
      </w:r>
      <w:r w:rsidRPr="006C7FDF">
        <w:rPr>
          <w:rFonts w:ascii="Arial" w:hAnsi="Arial" w:cs="Arial"/>
          <w:sz w:val="24"/>
          <w:szCs w:val="24"/>
        </w:rPr>
        <w:tab/>
        <w:t>w wysokości 500 zł za każde stwierdzone naruszenie;</w:t>
      </w:r>
    </w:p>
    <w:p w14:paraId="582C062A" w14:textId="74ADFFE4" w:rsidR="00F30E58" w:rsidRPr="003A74F7" w:rsidRDefault="0045246A" w:rsidP="003A74F7">
      <w:pPr>
        <w:pStyle w:val="Tekstpodstawowy3"/>
        <w:tabs>
          <w:tab w:val="left" w:pos="709"/>
        </w:tabs>
        <w:spacing w:after="0" w:line="276" w:lineRule="auto"/>
        <w:ind w:right="-710"/>
        <w:rPr>
          <w:rFonts w:ascii="Arial" w:hAnsi="Arial" w:cs="Arial"/>
          <w:sz w:val="24"/>
          <w:szCs w:val="24"/>
        </w:rPr>
      </w:pPr>
      <w:r w:rsidRPr="003A74F7">
        <w:rPr>
          <w:rFonts w:ascii="Arial" w:hAnsi="Arial" w:cs="Arial"/>
          <w:sz w:val="24"/>
          <w:szCs w:val="24"/>
        </w:rPr>
        <w:tab/>
      </w:r>
      <w:r w:rsidR="003B49C3" w:rsidRPr="003A74F7">
        <w:rPr>
          <w:rFonts w:ascii="Arial" w:hAnsi="Arial" w:cs="Arial"/>
          <w:sz w:val="24"/>
          <w:szCs w:val="24"/>
        </w:rPr>
        <w:t>1</w:t>
      </w:r>
      <w:r w:rsidR="00A747AC">
        <w:rPr>
          <w:rFonts w:ascii="Arial" w:hAnsi="Arial" w:cs="Arial"/>
          <w:sz w:val="24"/>
          <w:szCs w:val="24"/>
        </w:rPr>
        <w:t>2</w:t>
      </w:r>
      <w:r w:rsidR="00F30E58" w:rsidRPr="003A74F7">
        <w:rPr>
          <w:rFonts w:ascii="Arial" w:hAnsi="Arial" w:cs="Arial"/>
          <w:sz w:val="24"/>
          <w:szCs w:val="24"/>
        </w:rPr>
        <w:t xml:space="preserve">)   </w:t>
      </w:r>
      <w:r w:rsidR="00F30E58" w:rsidRPr="003A74F7">
        <w:rPr>
          <w:rFonts w:ascii="Arial" w:hAnsi="Arial" w:cs="Arial"/>
          <w:sz w:val="24"/>
          <w:szCs w:val="24"/>
        </w:rPr>
        <w:tab/>
      </w:r>
      <w:r w:rsidR="00F30E58" w:rsidRPr="003A74F7">
        <w:rPr>
          <w:rFonts w:ascii="Arial" w:hAnsi="Arial" w:cs="Arial"/>
          <w:iCs/>
          <w:sz w:val="24"/>
          <w:szCs w:val="24"/>
        </w:rPr>
        <w:t xml:space="preserve">za zwłokę w wykonaniu wszelkich innych zobowiązań wynikających z treści </w:t>
      </w:r>
      <w:r w:rsidR="005E196D" w:rsidRPr="003A74F7">
        <w:rPr>
          <w:rFonts w:ascii="Arial" w:hAnsi="Arial" w:cs="Arial"/>
          <w:iCs/>
          <w:sz w:val="24"/>
          <w:szCs w:val="24"/>
        </w:rPr>
        <w:br/>
        <w:t xml:space="preserve"> </w:t>
      </w:r>
      <w:r w:rsidR="005E196D" w:rsidRPr="003A74F7">
        <w:rPr>
          <w:rFonts w:ascii="Arial" w:hAnsi="Arial" w:cs="Arial"/>
          <w:iCs/>
          <w:sz w:val="24"/>
          <w:szCs w:val="24"/>
        </w:rPr>
        <w:tab/>
      </w:r>
      <w:r w:rsidR="005E196D" w:rsidRPr="003A74F7">
        <w:rPr>
          <w:rFonts w:ascii="Arial" w:hAnsi="Arial" w:cs="Arial"/>
          <w:iCs/>
          <w:sz w:val="24"/>
          <w:szCs w:val="24"/>
        </w:rPr>
        <w:tab/>
      </w:r>
      <w:r w:rsidR="00F30E58" w:rsidRPr="003A74F7">
        <w:rPr>
          <w:rFonts w:ascii="Arial" w:hAnsi="Arial" w:cs="Arial"/>
          <w:iCs/>
          <w:sz w:val="24"/>
          <w:szCs w:val="24"/>
        </w:rPr>
        <w:t xml:space="preserve">umowy, a niewyszczególnionych w niniejszym paragrafie </w:t>
      </w:r>
      <w:r w:rsidR="0090684C" w:rsidRPr="003A74F7">
        <w:rPr>
          <w:rFonts w:ascii="Arial" w:hAnsi="Arial" w:cs="Arial"/>
          <w:iCs/>
          <w:sz w:val="24"/>
          <w:szCs w:val="24"/>
        </w:rPr>
        <w:t xml:space="preserve">Zamawiający </w:t>
      </w:r>
      <w:r w:rsidR="005E196D" w:rsidRPr="003A74F7">
        <w:rPr>
          <w:rFonts w:ascii="Arial" w:hAnsi="Arial" w:cs="Arial"/>
          <w:iCs/>
          <w:sz w:val="24"/>
          <w:szCs w:val="24"/>
        </w:rPr>
        <w:br/>
        <w:t xml:space="preserve"> </w:t>
      </w:r>
      <w:r w:rsidR="005E196D" w:rsidRPr="003A74F7">
        <w:rPr>
          <w:rFonts w:ascii="Arial" w:hAnsi="Arial" w:cs="Arial"/>
          <w:iCs/>
          <w:sz w:val="24"/>
          <w:szCs w:val="24"/>
        </w:rPr>
        <w:tab/>
      </w:r>
      <w:r w:rsidR="005E196D" w:rsidRPr="003A74F7">
        <w:rPr>
          <w:rFonts w:ascii="Arial" w:hAnsi="Arial" w:cs="Arial"/>
          <w:iCs/>
          <w:sz w:val="24"/>
          <w:szCs w:val="24"/>
        </w:rPr>
        <w:tab/>
      </w:r>
      <w:r w:rsidR="0090684C" w:rsidRPr="003A74F7">
        <w:rPr>
          <w:rFonts w:ascii="Arial" w:hAnsi="Arial" w:cs="Arial"/>
          <w:iCs/>
          <w:sz w:val="24"/>
          <w:szCs w:val="24"/>
        </w:rPr>
        <w:t xml:space="preserve">może naliczyć Wykonawcy karę umowną </w:t>
      </w:r>
      <w:r w:rsidR="00F30E58" w:rsidRPr="003A74F7">
        <w:rPr>
          <w:rFonts w:ascii="Arial" w:hAnsi="Arial" w:cs="Arial"/>
          <w:iCs/>
          <w:sz w:val="24"/>
          <w:szCs w:val="24"/>
        </w:rPr>
        <w:t>w wysokości 0,</w:t>
      </w:r>
      <w:r w:rsidR="001950A1" w:rsidRPr="003A74F7">
        <w:rPr>
          <w:rFonts w:ascii="Arial" w:hAnsi="Arial" w:cs="Arial"/>
          <w:iCs/>
          <w:sz w:val="24"/>
          <w:szCs w:val="24"/>
        </w:rPr>
        <w:t>2</w:t>
      </w:r>
      <w:r w:rsidR="00F30E58" w:rsidRPr="003A74F7">
        <w:rPr>
          <w:rFonts w:ascii="Arial" w:hAnsi="Arial" w:cs="Arial"/>
          <w:iCs/>
          <w:sz w:val="24"/>
          <w:szCs w:val="24"/>
        </w:rPr>
        <w:t xml:space="preserve">% wynagrodzenia </w:t>
      </w:r>
      <w:r w:rsidR="005E196D" w:rsidRPr="003A74F7">
        <w:rPr>
          <w:rFonts w:ascii="Arial" w:hAnsi="Arial" w:cs="Arial"/>
          <w:iCs/>
          <w:sz w:val="24"/>
          <w:szCs w:val="24"/>
        </w:rPr>
        <w:br/>
        <w:t xml:space="preserve"> </w:t>
      </w:r>
      <w:r w:rsidR="005E196D" w:rsidRPr="003A74F7">
        <w:rPr>
          <w:rFonts w:ascii="Arial" w:hAnsi="Arial" w:cs="Arial"/>
          <w:iCs/>
          <w:sz w:val="24"/>
          <w:szCs w:val="24"/>
        </w:rPr>
        <w:tab/>
      </w:r>
      <w:r w:rsidR="005E196D" w:rsidRPr="003A74F7">
        <w:rPr>
          <w:rFonts w:ascii="Arial" w:hAnsi="Arial" w:cs="Arial"/>
          <w:iCs/>
          <w:sz w:val="24"/>
          <w:szCs w:val="24"/>
        </w:rPr>
        <w:tab/>
      </w:r>
      <w:r w:rsidR="00F30E58" w:rsidRPr="003A74F7">
        <w:rPr>
          <w:rFonts w:ascii="Arial" w:hAnsi="Arial" w:cs="Arial"/>
          <w:iCs/>
          <w:sz w:val="24"/>
          <w:szCs w:val="24"/>
        </w:rPr>
        <w:t xml:space="preserve">brutto, o którym mowa </w:t>
      </w:r>
      <w:r w:rsidR="00F30E58" w:rsidRPr="003A74F7">
        <w:rPr>
          <w:rFonts w:ascii="Arial" w:hAnsi="Arial" w:cs="Arial"/>
          <w:sz w:val="24"/>
          <w:szCs w:val="24"/>
        </w:rPr>
        <w:t xml:space="preserve">w §6 ust. 1 umowy, za każdy </w:t>
      </w:r>
      <w:r w:rsidR="002F5210" w:rsidRPr="003A74F7">
        <w:rPr>
          <w:rFonts w:ascii="Arial" w:hAnsi="Arial" w:cs="Arial"/>
          <w:sz w:val="24"/>
          <w:szCs w:val="24"/>
        </w:rPr>
        <w:t xml:space="preserve">rozpoczęty </w:t>
      </w:r>
      <w:r w:rsidR="00F30E58" w:rsidRPr="003A74F7">
        <w:rPr>
          <w:rFonts w:ascii="Arial" w:hAnsi="Arial" w:cs="Arial"/>
          <w:sz w:val="24"/>
          <w:szCs w:val="24"/>
        </w:rPr>
        <w:t>dzień zwłoki</w:t>
      </w:r>
      <w:r w:rsidR="008634ED" w:rsidRPr="003A74F7">
        <w:rPr>
          <w:rFonts w:ascii="Arial" w:hAnsi="Arial" w:cs="Arial"/>
          <w:sz w:val="24"/>
          <w:szCs w:val="24"/>
        </w:rPr>
        <w:t>;</w:t>
      </w:r>
    </w:p>
    <w:p w14:paraId="4284FACE" w14:textId="4B901BF7" w:rsidR="008634ED" w:rsidRPr="003A74F7" w:rsidRDefault="008634ED" w:rsidP="003A74F7">
      <w:pPr>
        <w:tabs>
          <w:tab w:val="left" w:pos="567"/>
          <w:tab w:val="left" w:pos="709"/>
        </w:tabs>
        <w:spacing w:line="276" w:lineRule="auto"/>
        <w:ind w:right="-710"/>
        <w:rPr>
          <w:rFonts w:ascii="Arial" w:hAnsi="Arial" w:cs="Arial"/>
        </w:rPr>
      </w:pPr>
      <w:r w:rsidRPr="003A74F7">
        <w:rPr>
          <w:rFonts w:ascii="Arial" w:hAnsi="Arial" w:cs="Arial"/>
        </w:rPr>
        <w:tab/>
      </w:r>
      <w:r w:rsidRPr="003A74F7">
        <w:rPr>
          <w:rFonts w:ascii="Arial" w:hAnsi="Arial" w:cs="Arial"/>
        </w:rPr>
        <w:tab/>
      </w:r>
      <w:r w:rsidR="00F655E1" w:rsidRPr="003A74F7">
        <w:rPr>
          <w:rFonts w:ascii="Arial" w:hAnsi="Arial" w:cs="Arial"/>
        </w:rPr>
        <w:t>1</w:t>
      </w:r>
      <w:r w:rsidR="00A747AC">
        <w:rPr>
          <w:rFonts w:ascii="Arial" w:hAnsi="Arial" w:cs="Arial"/>
        </w:rPr>
        <w:t>3</w:t>
      </w:r>
      <w:r w:rsidRPr="003A74F7">
        <w:rPr>
          <w:rFonts w:ascii="Arial" w:hAnsi="Arial" w:cs="Arial"/>
        </w:rPr>
        <w:t xml:space="preserve">)  </w:t>
      </w:r>
      <w:r w:rsidRPr="003A74F7">
        <w:rPr>
          <w:rFonts w:ascii="Arial" w:hAnsi="Arial" w:cs="Arial"/>
        </w:rPr>
        <w:tab/>
        <w:t>za naruszenia postanowień umowy dotyczące podwykonawstwa</w:t>
      </w:r>
      <w:r w:rsidR="005E196D" w:rsidRPr="003A74F7">
        <w:rPr>
          <w:rFonts w:ascii="Arial" w:hAnsi="Arial" w:cs="Arial"/>
        </w:rPr>
        <w:t xml:space="preserve">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Zamawiający może naliczyć Wykonawcy karę umowną w przypadku:</w:t>
      </w:r>
    </w:p>
    <w:p w14:paraId="02967733" w14:textId="6C4DF4A7" w:rsidR="008634ED" w:rsidRPr="003A74F7" w:rsidRDefault="008634ED" w:rsidP="003A74F7">
      <w:pPr>
        <w:tabs>
          <w:tab w:val="left" w:pos="567"/>
        </w:tabs>
        <w:spacing w:line="276" w:lineRule="auto"/>
        <w:ind w:right="-710"/>
        <w:rPr>
          <w:rFonts w:ascii="Arial" w:hAnsi="Arial" w:cs="Arial"/>
        </w:rPr>
      </w:pPr>
      <w:r w:rsidRPr="003A74F7">
        <w:rPr>
          <w:rFonts w:ascii="Arial" w:hAnsi="Arial" w:cs="Arial"/>
        </w:rPr>
        <w:t xml:space="preserve">  </w:t>
      </w:r>
      <w:r w:rsidRPr="003A74F7">
        <w:rPr>
          <w:rFonts w:ascii="Arial" w:hAnsi="Arial" w:cs="Arial"/>
        </w:rPr>
        <w:tab/>
      </w:r>
      <w:r w:rsidRPr="003A74F7">
        <w:rPr>
          <w:rFonts w:ascii="Arial" w:hAnsi="Arial" w:cs="Arial"/>
        </w:rPr>
        <w:tab/>
      </w:r>
      <w:r w:rsidRPr="003A74F7">
        <w:rPr>
          <w:rFonts w:ascii="Arial" w:hAnsi="Arial" w:cs="Arial"/>
        </w:rPr>
        <w:tab/>
        <w:t xml:space="preserve">a.  </w:t>
      </w:r>
      <w:r w:rsidRPr="003A74F7">
        <w:rPr>
          <w:rFonts w:ascii="Arial" w:hAnsi="Arial" w:cs="Arial"/>
        </w:rPr>
        <w:tab/>
        <w:t xml:space="preserve">braku zapłaty lub nieterminowej zapłaty wynagrodzenia </w:t>
      </w:r>
      <w:r w:rsidR="00DE34DA" w:rsidRPr="003A74F7">
        <w:rPr>
          <w:rFonts w:ascii="Arial" w:hAnsi="Arial" w:cs="Arial"/>
        </w:rPr>
        <w:t xml:space="preserve">należnego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podwykonawcom lub dalszym</w:t>
      </w:r>
      <w:r w:rsidR="00DE34DA" w:rsidRPr="003A74F7">
        <w:rPr>
          <w:rFonts w:ascii="Arial" w:hAnsi="Arial" w:cs="Arial"/>
        </w:rPr>
        <w:t xml:space="preserve"> </w:t>
      </w:r>
      <w:r w:rsidRPr="003A74F7">
        <w:rPr>
          <w:rFonts w:ascii="Arial" w:hAnsi="Arial" w:cs="Arial"/>
        </w:rPr>
        <w:t>podwykonawcom, w wysokości 0,</w:t>
      </w:r>
      <w:r w:rsidR="001950A1" w:rsidRPr="003A74F7">
        <w:rPr>
          <w:rFonts w:ascii="Arial" w:hAnsi="Arial" w:cs="Arial"/>
        </w:rPr>
        <w:t>2</w:t>
      </w:r>
      <w:r w:rsidRPr="003A74F7">
        <w:rPr>
          <w:rFonts w:ascii="Arial" w:hAnsi="Arial" w:cs="Arial"/>
        </w:rPr>
        <w:t xml:space="preserve">%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 xml:space="preserve">wartości brutto przedmiotu umowy, o której mowa w §6 ust. 1, za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 xml:space="preserve">każdy rozpoczęty dzień </w:t>
      </w:r>
      <w:r w:rsidR="00471A21" w:rsidRPr="003A74F7">
        <w:rPr>
          <w:rFonts w:ascii="Arial" w:hAnsi="Arial" w:cs="Arial"/>
        </w:rPr>
        <w:t xml:space="preserve">zwłoki </w:t>
      </w:r>
      <w:r w:rsidRPr="003A74F7">
        <w:rPr>
          <w:rFonts w:ascii="Arial" w:hAnsi="Arial" w:cs="Arial"/>
        </w:rPr>
        <w:t xml:space="preserve">w zapłacie lub </w:t>
      </w:r>
      <w:r w:rsidR="001950A1" w:rsidRPr="003A74F7">
        <w:rPr>
          <w:rFonts w:ascii="Arial" w:hAnsi="Arial" w:cs="Arial"/>
        </w:rPr>
        <w:t>2</w:t>
      </w:r>
      <w:r w:rsidRPr="003A74F7">
        <w:rPr>
          <w:rFonts w:ascii="Arial" w:hAnsi="Arial" w:cs="Arial"/>
        </w:rPr>
        <w:t xml:space="preserve">% wartości brutto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 xml:space="preserve">przedmiotu umowy, o której mowa w §6 ust. 1, w przypadku braku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zapłaty;</w:t>
      </w:r>
      <w:r w:rsidRPr="003A74F7" w:rsidDel="00D90DBF">
        <w:rPr>
          <w:rFonts w:ascii="Arial" w:hAnsi="Arial" w:cs="Arial"/>
        </w:rPr>
        <w:t xml:space="preserve"> </w:t>
      </w:r>
    </w:p>
    <w:p w14:paraId="61678224" w14:textId="073C5374" w:rsidR="008634ED" w:rsidRPr="003A74F7" w:rsidRDefault="008634ED" w:rsidP="00A747AC">
      <w:pPr>
        <w:tabs>
          <w:tab w:val="left" w:pos="567"/>
        </w:tabs>
        <w:spacing w:line="276" w:lineRule="auto"/>
        <w:ind w:right="-994"/>
        <w:rPr>
          <w:rFonts w:ascii="Arial" w:hAnsi="Arial" w:cs="Arial"/>
        </w:rPr>
      </w:pPr>
      <w:r w:rsidRPr="003A74F7">
        <w:rPr>
          <w:rFonts w:ascii="Arial" w:hAnsi="Arial" w:cs="Arial"/>
        </w:rPr>
        <w:t xml:space="preserve"> </w:t>
      </w:r>
      <w:r w:rsidRPr="003A74F7">
        <w:rPr>
          <w:rFonts w:ascii="Arial" w:hAnsi="Arial" w:cs="Arial"/>
        </w:rPr>
        <w:tab/>
      </w:r>
      <w:r w:rsidR="00AC1A58" w:rsidRPr="003A74F7">
        <w:rPr>
          <w:rFonts w:ascii="Arial" w:hAnsi="Arial" w:cs="Arial"/>
        </w:rPr>
        <w:tab/>
      </w:r>
      <w:r w:rsidR="00AC1A58" w:rsidRPr="003A74F7">
        <w:rPr>
          <w:rFonts w:ascii="Arial" w:hAnsi="Arial" w:cs="Arial"/>
        </w:rPr>
        <w:tab/>
        <w:t xml:space="preserve">b.  </w:t>
      </w:r>
      <w:r w:rsidR="00AC1A58" w:rsidRPr="003A74F7">
        <w:rPr>
          <w:rFonts w:ascii="Arial" w:hAnsi="Arial" w:cs="Arial"/>
        </w:rPr>
        <w:tab/>
      </w:r>
      <w:r w:rsidRPr="003A74F7">
        <w:rPr>
          <w:rFonts w:ascii="Arial" w:hAnsi="Arial" w:cs="Arial"/>
        </w:rPr>
        <w:t xml:space="preserve">nieprzedłożenia do zaakceptowania projektu umowy o podwykonawstwo,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której przedmiotem</w:t>
      </w:r>
      <w:r w:rsidR="00AC1A58" w:rsidRPr="003A74F7">
        <w:rPr>
          <w:rFonts w:ascii="Arial" w:hAnsi="Arial" w:cs="Arial"/>
        </w:rPr>
        <w:t xml:space="preserve"> </w:t>
      </w:r>
      <w:r w:rsidRPr="003A74F7">
        <w:rPr>
          <w:rFonts w:ascii="Arial" w:hAnsi="Arial" w:cs="Arial"/>
        </w:rPr>
        <w:t xml:space="preserve">są roboty </w:t>
      </w:r>
      <w:r w:rsidR="005B4F64" w:rsidRPr="003A74F7">
        <w:rPr>
          <w:rFonts w:ascii="Arial" w:hAnsi="Arial" w:cs="Arial"/>
        </w:rPr>
        <w:t>budowlane</w:t>
      </w:r>
      <w:r w:rsidRPr="003A74F7">
        <w:rPr>
          <w:rFonts w:ascii="Arial" w:hAnsi="Arial" w:cs="Arial"/>
        </w:rPr>
        <w:t xml:space="preserve"> lub projektu </w:t>
      </w:r>
      <w:r w:rsidR="00E536F7" w:rsidRPr="003A74F7">
        <w:rPr>
          <w:rFonts w:ascii="Arial" w:hAnsi="Arial" w:cs="Arial"/>
        </w:rPr>
        <w:t>j</w:t>
      </w:r>
      <w:r w:rsidRPr="003A74F7">
        <w:rPr>
          <w:rFonts w:ascii="Arial" w:hAnsi="Arial" w:cs="Arial"/>
        </w:rPr>
        <w:t xml:space="preserve">ej zmiany,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w wysokości 0,</w:t>
      </w:r>
      <w:r w:rsidR="00D9392B" w:rsidRPr="003A74F7">
        <w:rPr>
          <w:rFonts w:ascii="Arial" w:hAnsi="Arial" w:cs="Arial"/>
        </w:rPr>
        <w:t>2</w:t>
      </w:r>
      <w:r w:rsidRPr="003A74F7">
        <w:rPr>
          <w:rFonts w:ascii="Arial" w:hAnsi="Arial" w:cs="Arial"/>
        </w:rPr>
        <w:t>% wartości brutto przedmiotu</w:t>
      </w:r>
      <w:r w:rsidR="00AC1A58" w:rsidRPr="003A74F7">
        <w:rPr>
          <w:rFonts w:ascii="Arial" w:hAnsi="Arial" w:cs="Arial"/>
        </w:rPr>
        <w:t xml:space="preserve"> </w:t>
      </w:r>
      <w:r w:rsidRPr="003A74F7">
        <w:rPr>
          <w:rFonts w:ascii="Arial" w:hAnsi="Arial" w:cs="Arial"/>
        </w:rPr>
        <w:t xml:space="preserve">umowy, o której mowa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w §</w:t>
      </w:r>
      <w:r w:rsidR="00AC1A58" w:rsidRPr="003A74F7">
        <w:rPr>
          <w:rFonts w:ascii="Arial" w:hAnsi="Arial" w:cs="Arial"/>
        </w:rPr>
        <w:t>6</w:t>
      </w:r>
      <w:r w:rsidRPr="003A74F7">
        <w:rPr>
          <w:rFonts w:ascii="Arial" w:hAnsi="Arial" w:cs="Arial"/>
        </w:rPr>
        <w:t xml:space="preserve"> ust. 1;</w:t>
      </w:r>
    </w:p>
    <w:p w14:paraId="796AB75F" w14:textId="2C9EED53" w:rsidR="00FF73D7" w:rsidRPr="003A74F7" w:rsidRDefault="008634ED" w:rsidP="003A74F7">
      <w:pPr>
        <w:tabs>
          <w:tab w:val="left" w:pos="567"/>
        </w:tabs>
        <w:spacing w:line="276" w:lineRule="auto"/>
        <w:ind w:right="-710"/>
        <w:rPr>
          <w:rFonts w:ascii="Arial" w:hAnsi="Arial" w:cs="Arial"/>
        </w:rPr>
      </w:pPr>
      <w:r w:rsidRPr="003A74F7">
        <w:rPr>
          <w:rFonts w:ascii="Arial" w:hAnsi="Arial" w:cs="Arial"/>
        </w:rPr>
        <w:tab/>
      </w:r>
      <w:r w:rsidR="00DE34DA" w:rsidRPr="003A74F7">
        <w:rPr>
          <w:rFonts w:ascii="Arial" w:hAnsi="Arial" w:cs="Arial"/>
        </w:rPr>
        <w:tab/>
      </w:r>
      <w:r w:rsidR="00DE34DA" w:rsidRPr="003A74F7">
        <w:rPr>
          <w:rFonts w:ascii="Arial" w:hAnsi="Arial" w:cs="Arial"/>
        </w:rPr>
        <w:tab/>
        <w:t xml:space="preserve">c.  </w:t>
      </w:r>
      <w:r w:rsidR="00DE34DA" w:rsidRPr="003A74F7">
        <w:rPr>
          <w:rFonts w:ascii="Arial" w:hAnsi="Arial" w:cs="Arial"/>
        </w:rPr>
        <w:tab/>
      </w:r>
      <w:r w:rsidRPr="003A74F7">
        <w:rPr>
          <w:rFonts w:ascii="Arial" w:hAnsi="Arial" w:cs="Arial"/>
        </w:rPr>
        <w:t>nieprzedłożenia poświadczonej za zgodność z oryginałem kopii</w:t>
      </w:r>
      <w:r w:rsidR="005E196D" w:rsidRPr="003A74F7">
        <w:rPr>
          <w:rFonts w:ascii="Arial" w:hAnsi="Arial" w:cs="Arial"/>
        </w:rPr>
        <w:t xml:space="preserve">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umowy</w:t>
      </w:r>
      <w:r w:rsidR="00BC2CB2" w:rsidRPr="003A74F7">
        <w:rPr>
          <w:rFonts w:ascii="Arial" w:hAnsi="Arial" w:cs="Arial"/>
        </w:rPr>
        <w:t xml:space="preserve"> </w:t>
      </w:r>
      <w:r w:rsidRPr="003A74F7">
        <w:rPr>
          <w:rFonts w:ascii="Arial" w:hAnsi="Arial" w:cs="Arial"/>
        </w:rPr>
        <w:t>o podwykonawstwo</w:t>
      </w:r>
      <w:r w:rsidR="00DE34DA" w:rsidRPr="003A74F7">
        <w:rPr>
          <w:rFonts w:ascii="Arial" w:hAnsi="Arial" w:cs="Arial"/>
        </w:rPr>
        <w:t xml:space="preserve"> </w:t>
      </w:r>
      <w:r w:rsidRPr="003A74F7">
        <w:rPr>
          <w:rFonts w:ascii="Arial" w:hAnsi="Arial" w:cs="Arial"/>
        </w:rPr>
        <w:t>lub jej zmiany, w wysokości 0,</w:t>
      </w:r>
      <w:r w:rsidR="00D9392B" w:rsidRPr="003A74F7">
        <w:rPr>
          <w:rFonts w:ascii="Arial" w:hAnsi="Arial" w:cs="Arial"/>
        </w:rPr>
        <w:t>2</w:t>
      </w:r>
      <w:r w:rsidRPr="003A74F7">
        <w:rPr>
          <w:rFonts w:ascii="Arial" w:hAnsi="Arial" w:cs="Arial"/>
        </w:rPr>
        <w:t xml:space="preserve">% wartości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brutto przedmiotu</w:t>
      </w:r>
      <w:r w:rsidR="00BC2CB2" w:rsidRPr="003A74F7">
        <w:rPr>
          <w:rFonts w:ascii="Arial" w:hAnsi="Arial" w:cs="Arial"/>
        </w:rPr>
        <w:t xml:space="preserve"> </w:t>
      </w:r>
      <w:r w:rsidRPr="003A74F7">
        <w:rPr>
          <w:rFonts w:ascii="Arial" w:hAnsi="Arial" w:cs="Arial"/>
        </w:rPr>
        <w:t>umowy, o której mowa w §</w:t>
      </w:r>
      <w:r w:rsidR="00DE34DA" w:rsidRPr="003A74F7">
        <w:rPr>
          <w:rFonts w:ascii="Arial" w:hAnsi="Arial" w:cs="Arial"/>
        </w:rPr>
        <w:t xml:space="preserve">6 </w:t>
      </w:r>
      <w:r w:rsidRPr="003A74F7">
        <w:rPr>
          <w:rFonts w:ascii="Arial" w:hAnsi="Arial" w:cs="Arial"/>
        </w:rPr>
        <w:t>ust. 1;</w:t>
      </w:r>
    </w:p>
    <w:p w14:paraId="4AC6AA6D" w14:textId="436B92AA" w:rsidR="008634ED" w:rsidRPr="003A74F7" w:rsidRDefault="008634ED" w:rsidP="003A74F7">
      <w:pPr>
        <w:tabs>
          <w:tab w:val="left" w:pos="567"/>
        </w:tabs>
        <w:spacing w:line="276" w:lineRule="auto"/>
        <w:ind w:right="-710"/>
        <w:rPr>
          <w:rFonts w:ascii="Arial" w:hAnsi="Arial" w:cs="Arial"/>
        </w:rPr>
      </w:pPr>
      <w:r w:rsidRPr="003A74F7">
        <w:rPr>
          <w:rFonts w:ascii="Arial" w:hAnsi="Arial" w:cs="Arial"/>
        </w:rPr>
        <w:tab/>
      </w:r>
      <w:r w:rsidR="00DE34DA" w:rsidRPr="003A74F7">
        <w:rPr>
          <w:rFonts w:ascii="Arial" w:hAnsi="Arial" w:cs="Arial"/>
        </w:rPr>
        <w:tab/>
      </w:r>
      <w:r w:rsidR="00DE34DA" w:rsidRPr="003A74F7">
        <w:rPr>
          <w:rFonts w:ascii="Arial" w:hAnsi="Arial" w:cs="Arial"/>
        </w:rPr>
        <w:tab/>
        <w:t xml:space="preserve">d.  </w:t>
      </w:r>
      <w:r w:rsidR="00DE34DA" w:rsidRPr="003A74F7">
        <w:rPr>
          <w:rFonts w:ascii="Arial" w:hAnsi="Arial" w:cs="Arial"/>
        </w:rPr>
        <w:tab/>
      </w:r>
      <w:r w:rsidRPr="003A74F7">
        <w:rPr>
          <w:rFonts w:ascii="Arial" w:hAnsi="Arial" w:cs="Arial"/>
        </w:rPr>
        <w:t xml:space="preserve">braku zmiany umowy o podwykonawstwo w zakresie terminu zapłaty,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BB1BB8" w:rsidRPr="003A74F7">
        <w:rPr>
          <w:rFonts w:ascii="Arial" w:hAnsi="Arial" w:cs="Arial"/>
        </w:rPr>
        <w:t xml:space="preserve">zgodnie z art. 464 ust. 10 ustawy Pzp, </w:t>
      </w:r>
      <w:r w:rsidRPr="003A74F7">
        <w:rPr>
          <w:rFonts w:ascii="Arial" w:hAnsi="Arial" w:cs="Arial"/>
        </w:rPr>
        <w:t>w wysokości 0,</w:t>
      </w:r>
      <w:r w:rsidR="00D9392B" w:rsidRPr="003A74F7">
        <w:rPr>
          <w:rFonts w:ascii="Arial" w:hAnsi="Arial" w:cs="Arial"/>
        </w:rPr>
        <w:t>2</w:t>
      </w:r>
      <w:r w:rsidRPr="003A74F7">
        <w:rPr>
          <w:rFonts w:ascii="Arial" w:hAnsi="Arial" w:cs="Arial"/>
        </w:rPr>
        <w:t>%</w:t>
      </w:r>
      <w:r w:rsidR="00DE34DA" w:rsidRPr="003A74F7">
        <w:rPr>
          <w:rFonts w:ascii="Arial" w:hAnsi="Arial" w:cs="Arial"/>
        </w:rPr>
        <w:t xml:space="preserve"> </w:t>
      </w:r>
      <w:r w:rsidRPr="003A74F7">
        <w:rPr>
          <w:rFonts w:ascii="Arial" w:hAnsi="Arial" w:cs="Arial"/>
        </w:rPr>
        <w:t xml:space="preserve">wartości </w:t>
      </w:r>
      <w:r w:rsidR="005E196D" w:rsidRPr="003A74F7">
        <w:rPr>
          <w:rFonts w:ascii="Arial" w:hAnsi="Arial" w:cs="Arial"/>
        </w:rPr>
        <w:br/>
        <w:t xml:space="preserve"> </w:t>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005E196D" w:rsidRPr="003A74F7">
        <w:rPr>
          <w:rFonts w:ascii="Arial" w:hAnsi="Arial" w:cs="Arial"/>
        </w:rPr>
        <w:tab/>
      </w:r>
      <w:r w:rsidRPr="003A74F7">
        <w:rPr>
          <w:rFonts w:ascii="Arial" w:hAnsi="Arial" w:cs="Arial"/>
        </w:rPr>
        <w:t>brutto przedmiotu umowy, o której mowa w §</w:t>
      </w:r>
      <w:r w:rsidR="00DE34DA" w:rsidRPr="003A74F7">
        <w:rPr>
          <w:rFonts w:ascii="Arial" w:hAnsi="Arial" w:cs="Arial"/>
        </w:rPr>
        <w:t>6</w:t>
      </w:r>
      <w:r w:rsidRPr="003A74F7">
        <w:rPr>
          <w:rFonts w:ascii="Arial" w:hAnsi="Arial" w:cs="Arial"/>
        </w:rPr>
        <w:t xml:space="preserve"> ust. 1.</w:t>
      </w:r>
    </w:p>
    <w:p w14:paraId="221A5223" w14:textId="77777777" w:rsidR="00E75296" w:rsidRPr="003A74F7" w:rsidRDefault="00E75296" w:rsidP="003A74F7">
      <w:pPr>
        <w:pStyle w:val="Tekstpodstawowy"/>
        <w:shd w:val="clear" w:color="auto" w:fill="FFFFFF"/>
        <w:autoSpaceDE/>
        <w:autoSpaceDN/>
        <w:spacing w:after="0" w:line="276" w:lineRule="auto"/>
        <w:ind w:right="-710"/>
        <w:rPr>
          <w:rFonts w:ascii="Arial" w:hAnsi="Arial" w:cs="Arial"/>
          <w:sz w:val="24"/>
          <w:szCs w:val="24"/>
        </w:rPr>
      </w:pPr>
      <w:r w:rsidRPr="003A74F7">
        <w:rPr>
          <w:rFonts w:ascii="Arial" w:hAnsi="Arial" w:cs="Arial"/>
          <w:sz w:val="24"/>
          <w:szCs w:val="24"/>
        </w:rPr>
        <w:t xml:space="preserve">4.  </w:t>
      </w:r>
      <w:r w:rsidRPr="003A74F7">
        <w:rPr>
          <w:rFonts w:ascii="Arial" w:hAnsi="Arial" w:cs="Arial"/>
          <w:sz w:val="24"/>
          <w:szCs w:val="24"/>
        </w:rPr>
        <w:tab/>
      </w:r>
      <w:r w:rsidR="00CF4F64" w:rsidRPr="003A74F7">
        <w:rPr>
          <w:rFonts w:ascii="Arial" w:hAnsi="Arial" w:cs="Arial"/>
          <w:sz w:val="24"/>
          <w:szCs w:val="24"/>
        </w:rPr>
        <w:t xml:space="preserve">Kary wymienione w ustępie poprzednim podlegają sumowaniu. </w:t>
      </w:r>
    </w:p>
    <w:p w14:paraId="0AFD6FEB" w14:textId="455E7B5A" w:rsidR="00742779" w:rsidRPr="003A74F7" w:rsidRDefault="00E75296" w:rsidP="003A74F7">
      <w:pPr>
        <w:pStyle w:val="Tekstpodstawowy"/>
        <w:shd w:val="clear" w:color="auto" w:fill="FFFFFF"/>
        <w:autoSpaceDE/>
        <w:autoSpaceDN/>
        <w:spacing w:after="0" w:line="276" w:lineRule="auto"/>
        <w:ind w:right="-710"/>
        <w:rPr>
          <w:rFonts w:ascii="Arial" w:eastAsia="Arial Unicode MS" w:hAnsi="Arial" w:cs="Arial"/>
          <w:sz w:val="24"/>
          <w:szCs w:val="24"/>
        </w:rPr>
      </w:pPr>
      <w:r w:rsidRPr="003A74F7">
        <w:rPr>
          <w:rFonts w:ascii="Arial" w:hAnsi="Arial" w:cs="Arial"/>
          <w:sz w:val="24"/>
          <w:szCs w:val="24"/>
        </w:rPr>
        <w:t xml:space="preserve">5. </w:t>
      </w:r>
      <w:r w:rsidRPr="003A74F7">
        <w:rPr>
          <w:rFonts w:ascii="Arial" w:hAnsi="Arial" w:cs="Arial"/>
          <w:sz w:val="24"/>
          <w:szCs w:val="24"/>
        </w:rPr>
        <w:tab/>
        <w:t>Łączna maksymalna wysokość kar umownych, których mogą dochodzić</w:t>
      </w:r>
      <w:r w:rsidR="005E196D" w:rsidRPr="003A74F7">
        <w:rPr>
          <w:rFonts w:ascii="Arial" w:hAnsi="Arial" w:cs="Arial"/>
          <w:sz w:val="24"/>
          <w:szCs w:val="24"/>
        </w:rPr>
        <w:t xml:space="preserve"> </w:t>
      </w:r>
      <w:r w:rsidRPr="003A74F7">
        <w:rPr>
          <w:rFonts w:ascii="Arial" w:hAnsi="Arial" w:cs="Arial"/>
          <w:sz w:val="24"/>
          <w:szCs w:val="24"/>
        </w:rPr>
        <w:t xml:space="preserve">Strony, </w:t>
      </w:r>
      <w:r w:rsidR="005E196D" w:rsidRPr="003A74F7">
        <w:rPr>
          <w:rFonts w:ascii="Arial" w:hAnsi="Arial" w:cs="Arial"/>
          <w:sz w:val="24"/>
          <w:szCs w:val="24"/>
        </w:rPr>
        <w:br/>
        <w:t xml:space="preserve"> </w:t>
      </w:r>
      <w:r w:rsidR="005E196D" w:rsidRPr="003A74F7">
        <w:rPr>
          <w:rFonts w:ascii="Arial" w:hAnsi="Arial" w:cs="Arial"/>
          <w:sz w:val="24"/>
          <w:szCs w:val="24"/>
        </w:rPr>
        <w:tab/>
      </w:r>
      <w:r w:rsidR="00CF4F64" w:rsidRPr="003A74F7">
        <w:rPr>
          <w:rFonts w:ascii="Arial" w:eastAsia="Arial Unicode MS" w:hAnsi="Arial" w:cs="Arial"/>
          <w:sz w:val="24"/>
          <w:szCs w:val="24"/>
        </w:rPr>
        <w:t xml:space="preserve">nie może przekroczyć kwoty stanowiącej </w:t>
      </w:r>
      <w:r w:rsidR="00D35EDB" w:rsidRPr="003A74F7">
        <w:rPr>
          <w:rFonts w:ascii="Arial" w:eastAsia="Arial Unicode MS" w:hAnsi="Arial" w:cs="Arial"/>
          <w:sz w:val="24"/>
          <w:szCs w:val="24"/>
        </w:rPr>
        <w:t>3</w:t>
      </w:r>
      <w:r w:rsidR="00A12F18" w:rsidRPr="003A74F7">
        <w:rPr>
          <w:rFonts w:ascii="Arial" w:eastAsia="Arial Unicode MS" w:hAnsi="Arial" w:cs="Arial"/>
          <w:sz w:val="24"/>
          <w:szCs w:val="24"/>
        </w:rPr>
        <w:t>0</w:t>
      </w:r>
      <w:r w:rsidR="00CF4F64" w:rsidRPr="003A74F7">
        <w:rPr>
          <w:rFonts w:ascii="Arial" w:eastAsia="Arial Unicode MS" w:hAnsi="Arial" w:cs="Arial"/>
          <w:sz w:val="24"/>
          <w:szCs w:val="24"/>
        </w:rPr>
        <w:t>% całkowite</w:t>
      </w:r>
      <w:r w:rsidRPr="003A74F7">
        <w:rPr>
          <w:rFonts w:ascii="Arial" w:eastAsia="Arial Unicode MS" w:hAnsi="Arial" w:cs="Arial"/>
          <w:sz w:val="24"/>
          <w:szCs w:val="24"/>
        </w:rPr>
        <w:t>j</w:t>
      </w:r>
      <w:r w:rsidR="00CF4F64" w:rsidRPr="003A74F7">
        <w:rPr>
          <w:rFonts w:ascii="Arial" w:eastAsia="Arial Unicode MS" w:hAnsi="Arial" w:cs="Arial"/>
          <w:sz w:val="24"/>
          <w:szCs w:val="24"/>
        </w:rPr>
        <w:t xml:space="preserve"> </w:t>
      </w:r>
      <w:r w:rsidRPr="003A74F7">
        <w:rPr>
          <w:rFonts w:ascii="Arial" w:eastAsia="Arial Unicode MS" w:hAnsi="Arial" w:cs="Arial"/>
          <w:sz w:val="24"/>
          <w:szCs w:val="24"/>
        </w:rPr>
        <w:t xml:space="preserve">wartości </w:t>
      </w:r>
      <w:r w:rsidR="00CF4F64" w:rsidRPr="003A74F7">
        <w:rPr>
          <w:rFonts w:ascii="Arial" w:eastAsia="Arial Unicode MS" w:hAnsi="Arial" w:cs="Arial"/>
          <w:sz w:val="24"/>
          <w:szCs w:val="24"/>
        </w:rPr>
        <w:t>brutto</w:t>
      </w:r>
      <w:r w:rsidR="00CF4F64" w:rsidRPr="003A74F7">
        <w:rPr>
          <w:rFonts w:ascii="Arial" w:hAnsi="Arial" w:cs="Arial"/>
          <w:sz w:val="24"/>
          <w:szCs w:val="24"/>
        </w:rPr>
        <w:t xml:space="preserve"> </w:t>
      </w:r>
      <w:r w:rsidRPr="003A74F7">
        <w:rPr>
          <w:rFonts w:ascii="Arial" w:hAnsi="Arial" w:cs="Arial"/>
          <w:sz w:val="24"/>
          <w:szCs w:val="24"/>
        </w:rPr>
        <w:t xml:space="preserve">przedmiotu </w:t>
      </w:r>
      <w:r w:rsidR="005E196D" w:rsidRPr="003A74F7">
        <w:rPr>
          <w:rFonts w:ascii="Arial" w:hAnsi="Arial" w:cs="Arial"/>
          <w:sz w:val="24"/>
          <w:szCs w:val="24"/>
        </w:rPr>
        <w:br/>
        <w:t xml:space="preserve"> </w:t>
      </w:r>
      <w:r w:rsidR="005E196D" w:rsidRPr="003A74F7">
        <w:rPr>
          <w:rFonts w:ascii="Arial" w:hAnsi="Arial" w:cs="Arial"/>
          <w:sz w:val="24"/>
          <w:szCs w:val="24"/>
        </w:rPr>
        <w:tab/>
      </w:r>
      <w:r w:rsidRPr="003A74F7">
        <w:rPr>
          <w:rFonts w:ascii="Arial" w:hAnsi="Arial" w:cs="Arial"/>
          <w:sz w:val="24"/>
          <w:szCs w:val="24"/>
        </w:rPr>
        <w:t>umowy</w:t>
      </w:r>
      <w:r w:rsidR="00684BA3" w:rsidRPr="003A74F7">
        <w:rPr>
          <w:rFonts w:ascii="Arial" w:hAnsi="Arial" w:cs="Arial"/>
          <w:sz w:val="24"/>
          <w:szCs w:val="24"/>
        </w:rPr>
        <w:t xml:space="preserve">, </w:t>
      </w:r>
      <w:r w:rsidRPr="003A74F7">
        <w:rPr>
          <w:rFonts w:ascii="Arial" w:hAnsi="Arial" w:cs="Arial"/>
          <w:sz w:val="24"/>
          <w:szCs w:val="24"/>
        </w:rPr>
        <w:t xml:space="preserve">ustalonej </w:t>
      </w:r>
      <w:r w:rsidR="00CF4F64" w:rsidRPr="003A74F7">
        <w:rPr>
          <w:rFonts w:ascii="Arial" w:hAnsi="Arial" w:cs="Arial"/>
          <w:sz w:val="24"/>
          <w:szCs w:val="24"/>
        </w:rPr>
        <w:t>według §</w:t>
      </w:r>
      <w:r w:rsidR="00F9591B" w:rsidRPr="003A74F7">
        <w:rPr>
          <w:rFonts w:ascii="Arial" w:hAnsi="Arial" w:cs="Arial"/>
          <w:sz w:val="24"/>
          <w:szCs w:val="24"/>
        </w:rPr>
        <w:t>6</w:t>
      </w:r>
      <w:r w:rsidR="00CF4F64" w:rsidRPr="003A74F7">
        <w:rPr>
          <w:rFonts w:ascii="Arial" w:hAnsi="Arial" w:cs="Arial"/>
          <w:sz w:val="24"/>
          <w:szCs w:val="24"/>
        </w:rPr>
        <w:t xml:space="preserve"> ust. 1</w:t>
      </w:r>
      <w:r w:rsidRPr="003A74F7">
        <w:rPr>
          <w:rFonts w:ascii="Arial" w:eastAsia="Arial Unicode MS" w:hAnsi="Arial" w:cs="Arial"/>
          <w:sz w:val="24"/>
          <w:szCs w:val="24"/>
        </w:rPr>
        <w:t>.</w:t>
      </w:r>
    </w:p>
    <w:p w14:paraId="74B32309" w14:textId="0B5AB33B" w:rsidR="00E75296" w:rsidRPr="003A74F7" w:rsidRDefault="00E75296" w:rsidP="003A74F7">
      <w:pPr>
        <w:pStyle w:val="Tekstpodstawowy"/>
        <w:shd w:val="clear" w:color="auto" w:fill="FFFFFF"/>
        <w:autoSpaceDE/>
        <w:autoSpaceDN/>
        <w:spacing w:after="0" w:line="276" w:lineRule="auto"/>
        <w:ind w:right="-710"/>
        <w:rPr>
          <w:rFonts w:ascii="Arial" w:hAnsi="Arial" w:cs="Arial"/>
          <w:sz w:val="24"/>
          <w:szCs w:val="24"/>
        </w:rPr>
      </w:pPr>
      <w:r w:rsidRPr="003A74F7">
        <w:rPr>
          <w:rFonts w:ascii="Arial" w:eastAsia="Arial Unicode MS" w:hAnsi="Arial" w:cs="Arial"/>
          <w:sz w:val="24"/>
          <w:szCs w:val="24"/>
        </w:rPr>
        <w:t xml:space="preserve">6. </w:t>
      </w:r>
      <w:r w:rsidRPr="003A74F7">
        <w:rPr>
          <w:rFonts w:ascii="Arial" w:eastAsia="Arial Unicode MS" w:hAnsi="Arial" w:cs="Arial"/>
          <w:sz w:val="24"/>
          <w:szCs w:val="24"/>
        </w:rPr>
        <w:tab/>
      </w:r>
      <w:r w:rsidR="00CF4F64" w:rsidRPr="003A74F7">
        <w:rPr>
          <w:rFonts w:ascii="Arial" w:hAnsi="Arial" w:cs="Arial"/>
          <w:sz w:val="24"/>
          <w:szCs w:val="24"/>
        </w:rPr>
        <w:t xml:space="preserve">Kary umowne płatne będą na podstawie wystawionej przez Zamawiającego noty </w:t>
      </w:r>
      <w:r w:rsidR="005E196D" w:rsidRPr="003A74F7">
        <w:rPr>
          <w:rFonts w:ascii="Arial" w:hAnsi="Arial" w:cs="Arial"/>
          <w:sz w:val="24"/>
          <w:szCs w:val="24"/>
        </w:rPr>
        <w:br/>
        <w:t xml:space="preserve"> </w:t>
      </w:r>
      <w:r w:rsidR="005E196D" w:rsidRPr="003A74F7">
        <w:rPr>
          <w:rFonts w:ascii="Arial" w:hAnsi="Arial" w:cs="Arial"/>
          <w:sz w:val="24"/>
          <w:szCs w:val="24"/>
        </w:rPr>
        <w:tab/>
      </w:r>
      <w:r w:rsidR="00CF4F64" w:rsidRPr="003A74F7">
        <w:rPr>
          <w:rFonts w:ascii="Arial" w:hAnsi="Arial" w:cs="Arial"/>
          <w:sz w:val="24"/>
          <w:szCs w:val="24"/>
        </w:rPr>
        <w:t>obciążeniowej</w:t>
      </w:r>
      <w:r w:rsidR="001B6183" w:rsidRPr="003A74F7">
        <w:rPr>
          <w:rFonts w:ascii="Arial" w:hAnsi="Arial" w:cs="Arial"/>
          <w:sz w:val="24"/>
          <w:szCs w:val="24"/>
        </w:rPr>
        <w:t xml:space="preserve"> </w:t>
      </w:r>
      <w:r w:rsidR="00CF4F64" w:rsidRPr="003A74F7">
        <w:rPr>
          <w:rFonts w:ascii="Arial" w:hAnsi="Arial" w:cs="Arial"/>
          <w:sz w:val="24"/>
          <w:szCs w:val="24"/>
        </w:rPr>
        <w:t>w terminie 7 dni od daty jej wystawienia.</w:t>
      </w:r>
    </w:p>
    <w:p w14:paraId="7D1205F3" w14:textId="3122886A" w:rsidR="00770896" w:rsidRPr="003A74F7" w:rsidRDefault="00E75296" w:rsidP="003A74F7">
      <w:pPr>
        <w:pStyle w:val="Tekstpodstawowy"/>
        <w:shd w:val="clear" w:color="auto" w:fill="FFFFFF"/>
        <w:autoSpaceDE/>
        <w:autoSpaceDN/>
        <w:spacing w:after="0" w:line="276" w:lineRule="auto"/>
        <w:ind w:right="-710"/>
        <w:rPr>
          <w:rFonts w:ascii="Arial" w:hAnsi="Arial" w:cs="Arial"/>
          <w:sz w:val="24"/>
          <w:szCs w:val="24"/>
        </w:rPr>
      </w:pPr>
      <w:r w:rsidRPr="003A74F7">
        <w:rPr>
          <w:rFonts w:ascii="Arial" w:hAnsi="Arial" w:cs="Arial"/>
          <w:sz w:val="24"/>
          <w:szCs w:val="24"/>
        </w:rPr>
        <w:t xml:space="preserve">7. </w:t>
      </w:r>
      <w:r w:rsidRPr="003A74F7">
        <w:rPr>
          <w:rFonts w:ascii="Arial" w:hAnsi="Arial" w:cs="Arial"/>
          <w:sz w:val="24"/>
          <w:szCs w:val="24"/>
        </w:rPr>
        <w:tab/>
      </w:r>
      <w:r w:rsidR="00CF4F64" w:rsidRPr="003A74F7">
        <w:rPr>
          <w:rFonts w:ascii="Arial" w:hAnsi="Arial" w:cs="Arial"/>
          <w:sz w:val="24"/>
          <w:szCs w:val="24"/>
        </w:rPr>
        <w:t xml:space="preserve">Wykonawca wyraża zgodę na potrącenie kar umownych z przysługującego mu </w:t>
      </w:r>
      <w:r w:rsidR="005E196D" w:rsidRPr="003A74F7">
        <w:rPr>
          <w:rFonts w:ascii="Arial" w:hAnsi="Arial" w:cs="Arial"/>
          <w:sz w:val="24"/>
          <w:szCs w:val="24"/>
        </w:rPr>
        <w:br/>
        <w:t xml:space="preserve"> </w:t>
      </w:r>
      <w:r w:rsidR="005E196D" w:rsidRPr="003A74F7">
        <w:rPr>
          <w:rFonts w:ascii="Arial" w:hAnsi="Arial" w:cs="Arial"/>
          <w:sz w:val="24"/>
          <w:szCs w:val="24"/>
        </w:rPr>
        <w:tab/>
      </w:r>
      <w:r w:rsidR="00CF4F64" w:rsidRPr="003A74F7">
        <w:rPr>
          <w:rFonts w:ascii="Arial" w:hAnsi="Arial" w:cs="Arial"/>
          <w:sz w:val="24"/>
          <w:szCs w:val="24"/>
        </w:rPr>
        <w:t xml:space="preserve">wynagrodzenia, z upływem ustalonego w ust. </w:t>
      </w:r>
      <w:r w:rsidR="00506365" w:rsidRPr="003A74F7">
        <w:rPr>
          <w:rFonts w:ascii="Arial" w:hAnsi="Arial" w:cs="Arial"/>
          <w:sz w:val="24"/>
          <w:szCs w:val="24"/>
        </w:rPr>
        <w:t>6</w:t>
      </w:r>
      <w:r w:rsidR="00CF4F64" w:rsidRPr="003A74F7">
        <w:rPr>
          <w:rFonts w:ascii="Arial" w:hAnsi="Arial" w:cs="Arial"/>
          <w:sz w:val="24"/>
          <w:szCs w:val="24"/>
        </w:rPr>
        <w:t xml:space="preserve"> terminu.</w:t>
      </w:r>
    </w:p>
    <w:p w14:paraId="78645D7E" w14:textId="481FBBD4" w:rsidR="00210273" w:rsidRPr="003A74F7" w:rsidRDefault="00210273" w:rsidP="003A74F7">
      <w:pPr>
        <w:autoSpaceDN/>
        <w:spacing w:line="276" w:lineRule="auto"/>
        <w:ind w:right="-710"/>
        <w:rPr>
          <w:rFonts w:ascii="Arial" w:hAnsi="Arial" w:cs="Arial"/>
        </w:rPr>
      </w:pPr>
      <w:r w:rsidRPr="003A74F7">
        <w:rPr>
          <w:rFonts w:ascii="Arial" w:hAnsi="Arial" w:cs="Arial"/>
        </w:rPr>
        <w:t xml:space="preserve">8.  </w:t>
      </w:r>
      <w:r w:rsidRPr="003A74F7">
        <w:rPr>
          <w:rFonts w:ascii="Arial" w:hAnsi="Arial" w:cs="Arial"/>
        </w:rPr>
        <w:tab/>
      </w:r>
      <w:r w:rsidRPr="003A74F7">
        <w:rPr>
          <w:rFonts w:ascii="Arial" w:hAnsi="Arial" w:cs="Arial"/>
          <w:lang w:val="x-none"/>
        </w:rPr>
        <w:t xml:space="preserve">Zamawiającemu przysługuje prawo dochodzenia na zasadach ogólnych kodeksu </w:t>
      </w:r>
      <w:r w:rsidR="005E196D" w:rsidRPr="003A74F7">
        <w:rPr>
          <w:rFonts w:ascii="Arial" w:hAnsi="Arial" w:cs="Arial"/>
          <w:lang w:val="x-none"/>
        </w:rPr>
        <w:br/>
        <w:t xml:space="preserve"> </w:t>
      </w:r>
      <w:r w:rsidR="005E196D" w:rsidRPr="003A74F7">
        <w:rPr>
          <w:rFonts w:ascii="Arial" w:hAnsi="Arial" w:cs="Arial"/>
          <w:lang w:val="x-none"/>
        </w:rPr>
        <w:tab/>
      </w:r>
      <w:r w:rsidRPr="003A74F7">
        <w:rPr>
          <w:rFonts w:ascii="Arial" w:hAnsi="Arial" w:cs="Arial"/>
          <w:lang w:val="x-none"/>
        </w:rPr>
        <w:t>cywilnego,</w:t>
      </w:r>
      <w:r w:rsidRPr="003A74F7">
        <w:rPr>
          <w:rFonts w:ascii="Arial" w:hAnsi="Arial" w:cs="Arial"/>
        </w:rPr>
        <w:t xml:space="preserve"> </w:t>
      </w:r>
      <w:r w:rsidRPr="003A74F7">
        <w:rPr>
          <w:rFonts w:ascii="Arial" w:hAnsi="Arial" w:cs="Arial"/>
          <w:lang w:val="x-none"/>
        </w:rPr>
        <w:t xml:space="preserve">odszkodowania uzupełniającego przewyższającego zastrzeżone kary </w:t>
      </w:r>
      <w:r w:rsidR="005E196D" w:rsidRPr="003A74F7">
        <w:rPr>
          <w:rFonts w:ascii="Arial" w:hAnsi="Arial" w:cs="Arial"/>
          <w:lang w:val="x-none"/>
        </w:rPr>
        <w:br/>
        <w:t xml:space="preserve"> </w:t>
      </w:r>
      <w:r w:rsidR="005E196D" w:rsidRPr="003A74F7">
        <w:rPr>
          <w:rFonts w:ascii="Arial" w:hAnsi="Arial" w:cs="Arial"/>
          <w:lang w:val="x-none"/>
        </w:rPr>
        <w:tab/>
      </w:r>
      <w:r w:rsidRPr="003A74F7">
        <w:rPr>
          <w:rFonts w:ascii="Arial" w:hAnsi="Arial" w:cs="Arial"/>
          <w:lang w:val="x-none"/>
        </w:rPr>
        <w:t>umowne.</w:t>
      </w:r>
    </w:p>
    <w:p w14:paraId="1F242F8B" w14:textId="32833203" w:rsidR="009F6F5B" w:rsidRPr="003A74F7" w:rsidRDefault="00210273" w:rsidP="003A74F7">
      <w:pPr>
        <w:autoSpaceDN/>
        <w:spacing w:line="276" w:lineRule="auto"/>
        <w:ind w:right="-710"/>
        <w:rPr>
          <w:rFonts w:ascii="Arial" w:hAnsi="Arial" w:cs="Arial"/>
        </w:rPr>
      </w:pPr>
      <w:r w:rsidRPr="003A74F7">
        <w:rPr>
          <w:rFonts w:ascii="Arial" w:hAnsi="Arial" w:cs="Arial"/>
        </w:rPr>
        <w:t xml:space="preserve">9.  </w:t>
      </w:r>
      <w:r w:rsidRPr="003A74F7">
        <w:rPr>
          <w:rFonts w:ascii="Arial" w:hAnsi="Arial" w:cs="Arial"/>
        </w:rPr>
        <w:tab/>
        <w:t xml:space="preserve">Strony wyłączają stosowanie art. 552 k.c. Wykonawca oświadcza, iż jest mu znany </w:t>
      </w:r>
      <w:r w:rsidR="00DF16D1" w:rsidRPr="003A74F7">
        <w:rPr>
          <w:rFonts w:ascii="Arial" w:hAnsi="Arial" w:cs="Arial"/>
        </w:rPr>
        <w:br/>
        <w:t xml:space="preserve"> </w:t>
      </w:r>
      <w:r w:rsidR="00DF16D1" w:rsidRPr="003A74F7">
        <w:rPr>
          <w:rFonts w:ascii="Arial" w:hAnsi="Arial" w:cs="Arial"/>
        </w:rPr>
        <w:tab/>
      </w:r>
      <w:r w:rsidRPr="003A74F7">
        <w:rPr>
          <w:rFonts w:ascii="Arial" w:hAnsi="Arial" w:cs="Arial"/>
        </w:rPr>
        <w:t>stan majątkowy Zamawiającego w rozumieniu art. 490 k.c.</w:t>
      </w:r>
    </w:p>
    <w:p w14:paraId="263D76A7" w14:textId="08720CD1" w:rsidR="00D35EDB" w:rsidRPr="003A74F7" w:rsidRDefault="00D35EDB" w:rsidP="003A74F7">
      <w:pPr>
        <w:autoSpaceDN/>
        <w:spacing w:line="276" w:lineRule="auto"/>
        <w:ind w:left="709" w:right="-710" w:hanging="709"/>
        <w:rPr>
          <w:rFonts w:ascii="Arial" w:hAnsi="Arial" w:cs="Arial"/>
        </w:rPr>
      </w:pPr>
      <w:r w:rsidRPr="003A74F7">
        <w:rPr>
          <w:rFonts w:ascii="Arial" w:hAnsi="Arial" w:cs="Arial"/>
        </w:rPr>
        <w:t>10.</w:t>
      </w:r>
      <w:r w:rsidRPr="003A74F7">
        <w:rPr>
          <w:rFonts w:ascii="Arial" w:hAnsi="Arial" w:cs="Arial"/>
        </w:rPr>
        <w:tab/>
        <w:t>W sytuacji zastrzeżenia kary umownej na wypadek opóźnienia Wykonawca ponosi odpowiedzialność</w:t>
      </w:r>
      <w:r w:rsidR="001B6183" w:rsidRPr="003A74F7">
        <w:rPr>
          <w:rFonts w:ascii="Arial" w:hAnsi="Arial" w:cs="Arial"/>
        </w:rPr>
        <w:t xml:space="preserve"> </w:t>
      </w:r>
      <w:r w:rsidRPr="003A74F7">
        <w:rPr>
          <w:rFonts w:ascii="Arial" w:hAnsi="Arial" w:cs="Arial"/>
        </w:rPr>
        <w:t xml:space="preserve">w każdym przypadku niewykonania danego zobowiązania, bez względu na przyczynę, która spowodowała niedotrzymanie przez dłużnika danego terminu wykonania zobowiązania, z zastrzeżeniem wyłączeń odpowiedzialności, </w:t>
      </w:r>
      <w:r w:rsidR="001B7D33" w:rsidRPr="003A74F7">
        <w:rPr>
          <w:rFonts w:ascii="Arial" w:hAnsi="Arial" w:cs="Arial"/>
        </w:rPr>
        <w:br/>
      </w:r>
      <w:r w:rsidRPr="003A74F7">
        <w:rPr>
          <w:rFonts w:ascii="Arial" w:hAnsi="Arial" w:cs="Arial"/>
        </w:rPr>
        <w:t>o których mowa w  §</w:t>
      </w:r>
      <w:r w:rsidR="00055ED0" w:rsidRPr="003A74F7">
        <w:rPr>
          <w:rFonts w:ascii="Arial" w:hAnsi="Arial" w:cs="Arial"/>
        </w:rPr>
        <w:t>7</w:t>
      </w:r>
      <w:r w:rsidRPr="003A74F7">
        <w:rPr>
          <w:rFonts w:ascii="Arial" w:hAnsi="Arial" w:cs="Arial"/>
        </w:rPr>
        <w:t xml:space="preserve"> ust. </w:t>
      </w:r>
      <w:r w:rsidR="000531A1" w:rsidRPr="003A74F7">
        <w:rPr>
          <w:rFonts w:ascii="Arial" w:hAnsi="Arial" w:cs="Arial"/>
        </w:rPr>
        <w:t>9</w:t>
      </w:r>
      <w:r w:rsidRPr="003A74F7">
        <w:rPr>
          <w:rFonts w:ascii="Arial" w:hAnsi="Arial" w:cs="Arial"/>
        </w:rPr>
        <w:t xml:space="preserve"> lub leżących wyłącznie po stronie Zamawiającego, </w:t>
      </w:r>
      <w:r w:rsidR="001B7D33" w:rsidRPr="003A74F7">
        <w:rPr>
          <w:rFonts w:ascii="Arial" w:hAnsi="Arial" w:cs="Arial"/>
        </w:rPr>
        <w:br/>
      </w:r>
      <w:r w:rsidRPr="003A74F7">
        <w:rPr>
          <w:rFonts w:ascii="Arial" w:hAnsi="Arial" w:cs="Arial"/>
        </w:rPr>
        <w:t xml:space="preserve">w szczególności Wykonawca ponosi odpowiedzialność za opóźnienie wykonania </w:t>
      </w:r>
      <w:r w:rsidRPr="003A74F7">
        <w:rPr>
          <w:rFonts w:ascii="Arial" w:hAnsi="Arial" w:cs="Arial"/>
        </w:rPr>
        <w:lastRenderedPageBreak/>
        <w:t>danego obowiązku lub jego niewykonanie lub nienależyte wykonanie wywołane przyczynami leżącymi po jego stronie, jak również wywołanymi:</w:t>
      </w:r>
    </w:p>
    <w:p w14:paraId="1EFD9A8B" w14:textId="47977CA9" w:rsidR="00D35EDB" w:rsidRPr="003A74F7" w:rsidRDefault="00D35EDB" w:rsidP="003A74F7">
      <w:pPr>
        <w:tabs>
          <w:tab w:val="left" w:pos="993"/>
        </w:tabs>
        <w:autoSpaceDN/>
        <w:spacing w:line="276" w:lineRule="auto"/>
        <w:ind w:right="-710" w:firstLine="705"/>
        <w:rPr>
          <w:rFonts w:ascii="Arial" w:hAnsi="Arial" w:cs="Arial"/>
        </w:rPr>
      </w:pPr>
      <w:r w:rsidRPr="003A74F7">
        <w:rPr>
          <w:rFonts w:ascii="Arial" w:hAnsi="Arial" w:cs="Arial"/>
        </w:rPr>
        <w:t xml:space="preserve">- </w:t>
      </w:r>
      <w:r w:rsidR="005B69C0" w:rsidRPr="003A74F7">
        <w:rPr>
          <w:rFonts w:ascii="Arial" w:hAnsi="Arial" w:cs="Arial"/>
        </w:rPr>
        <w:t xml:space="preserve"> </w:t>
      </w:r>
      <w:r w:rsidR="005B69C0" w:rsidRPr="003A74F7">
        <w:rPr>
          <w:rFonts w:ascii="Arial" w:hAnsi="Arial" w:cs="Arial"/>
        </w:rPr>
        <w:tab/>
      </w:r>
      <w:r w:rsidRPr="003A74F7">
        <w:rPr>
          <w:rFonts w:ascii="Arial" w:hAnsi="Arial" w:cs="Arial"/>
        </w:rPr>
        <w:t xml:space="preserve">zaniedbaniem wykonania obowiązków, </w:t>
      </w:r>
    </w:p>
    <w:p w14:paraId="021E90FB" w14:textId="690CA07C" w:rsidR="00D35EDB" w:rsidRPr="003A74F7" w:rsidRDefault="00D35EDB" w:rsidP="003A74F7">
      <w:pPr>
        <w:tabs>
          <w:tab w:val="left" w:pos="993"/>
        </w:tabs>
        <w:autoSpaceDN/>
        <w:spacing w:line="276" w:lineRule="auto"/>
        <w:ind w:left="705" w:right="-710"/>
        <w:rPr>
          <w:rFonts w:ascii="Arial" w:hAnsi="Arial" w:cs="Arial"/>
        </w:rPr>
      </w:pPr>
      <w:r w:rsidRPr="003A74F7">
        <w:rPr>
          <w:rFonts w:ascii="Arial" w:hAnsi="Arial" w:cs="Arial"/>
        </w:rPr>
        <w:t xml:space="preserve">- </w:t>
      </w:r>
      <w:r w:rsidR="005B69C0" w:rsidRPr="003A74F7">
        <w:rPr>
          <w:rFonts w:ascii="Arial" w:hAnsi="Arial" w:cs="Arial"/>
        </w:rPr>
        <w:t xml:space="preserve"> </w:t>
      </w:r>
      <w:r w:rsidR="005B69C0" w:rsidRPr="003A74F7">
        <w:rPr>
          <w:rFonts w:ascii="Arial" w:hAnsi="Arial" w:cs="Arial"/>
        </w:rPr>
        <w:tab/>
      </w:r>
      <w:r w:rsidRPr="003A74F7">
        <w:rPr>
          <w:rFonts w:ascii="Arial" w:hAnsi="Arial" w:cs="Arial"/>
        </w:rPr>
        <w:t xml:space="preserve">utrudnieniem lub niemożnością zapewnienia personelu, podwykonawców, </w:t>
      </w:r>
      <w:r w:rsidR="001B6183" w:rsidRPr="003A74F7">
        <w:rPr>
          <w:rFonts w:ascii="Arial" w:hAnsi="Arial" w:cs="Arial"/>
        </w:rPr>
        <w:br/>
        <w:t xml:space="preserve"> </w:t>
      </w:r>
      <w:r w:rsidR="001B6183" w:rsidRPr="003A74F7">
        <w:rPr>
          <w:rFonts w:ascii="Arial" w:hAnsi="Arial" w:cs="Arial"/>
        </w:rPr>
        <w:tab/>
      </w:r>
      <w:r w:rsidRPr="003A74F7">
        <w:rPr>
          <w:rFonts w:ascii="Arial" w:hAnsi="Arial" w:cs="Arial"/>
        </w:rPr>
        <w:t>urządzeń lub materiałów</w:t>
      </w:r>
      <w:r w:rsidR="001B6183" w:rsidRPr="003A74F7">
        <w:rPr>
          <w:rFonts w:ascii="Arial" w:hAnsi="Arial" w:cs="Arial"/>
        </w:rPr>
        <w:t xml:space="preserve"> </w:t>
      </w:r>
      <w:r w:rsidRPr="003A74F7">
        <w:rPr>
          <w:rFonts w:ascii="Arial" w:hAnsi="Arial" w:cs="Arial"/>
        </w:rPr>
        <w:t xml:space="preserve">niezbędnych do wykonania przedmiotu </w:t>
      </w:r>
      <w:r w:rsidR="001B6183" w:rsidRPr="003A74F7">
        <w:rPr>
          <w:rFonts w:ascii="Arial" w:hAnsi="Arial" w:cs="Arial"/>
        </w:rPr>
        <w:br/>
        <w:t xml:space="preserve"> </w:t>
      </w:r>
      <w:r w:rsidR="001B6183" w:rsidRPr="003A74F7">
        <w:rPr>
          <w:rFonts w:ascii="Arial" w:hAnsi="Arial" w:cs="Arial"/>
        </w:rPr>
        <w:tab/>
      </w:r>
      <w:r w:rsidRPr="003A74F7">
        <w:rPr>
          <w:rFonts w:ascii="Arial" w:hAnsi="Arial" w:cs="Arial"/>
        </w:rPr>
        <w:t xml:space="preserve">zamówienia, </w:t>
      </w:r>
    </w:p>
    <w:p w14:paraId="69AC8F6C" w14:textId="698C7AF0" w:rsidR="00D35EDB" w:rsidRPr="003A74F7" w:rsidRDefault="00D35EDB" w:rsidP="003A74F7">
      <w:pPr>
        <w:tabs>
          <w:tab w:val="left" w:pos="993"/>
        </w:tabs>
        <w:autoSpaceDN/>
        <w:spacing w:line="276" w:lineRule="auto"/>
        <w:ind w:left="705" w:right="-710"/>
        <w:rPr>
          <w:rFonts w:ascii="Arial" w:hAnsi="Arial" w:cs="Arial"/>
        </w:rPr>
      </w:pPr>
      <w:r w:rsidRPr="003A74F7">
        <w:rPr>
          <w:rFonts w:ascii="Arial" w:hAnsi="Arial" w:cs="Arial"/>
        </w:rPr>
        <w:t xml:space="preserve">- </w:t>
      </w:r>
      <w:r w:rsidR="005B69C0" w:rsidRPr="003A74F7">
        <w:rPr>
          <w:rFonts w:ascii="Arial" w:hAnsi="Arial" w:cs="Arial"/>
        </w:rPr>
        <w:t xml:space="preserve"> </w:t>
      </w:r>
      <w:r w:rsidR="005B69C0" w:rsidRPr="003A74F7">
        <w:rPr>
          <w:rFonts w:ascii="Arial" w:hAnsi="Arial" w:cs="Arial"/>
        </w:rPr>
        <w:tab/>
      </w:r>
      <w:r w:rsidRPr="003A74F7">
        <w:rPr>
          <w:rFonts w:ascii="Arial" w:hAnsi="Arial" w:cs="Arial"/>
        </w:rPr>
        <w:t>utrudnieniem lub niemożnością zapewnienia towarów objętych</w:t>
      </w:r>
      <w:r w:rsidR="001B6183" w:rsidRPr="003A74F7">
        <w:rPr>
          <w:rFonts w:ascii="Arial" w:hAnsi="Arial" w:cs="Arial"/>
        </w:rPr>
        <w:tab/>
      </w:r>
      <w:r w:rsidRPr="003A74F7">
        <w:rPr>
          <w:rFonts w:ascii="Arial" w:hAnsi="Arial" w:cs="Arial"/>
        </w:rPr>
        <w:t xml:space="preserve">zamówieniem </w:t>
      </w:r>
      <w:r w:rsidR="00DF16D1" w:rsidRPr="003A74F7">
        <w:rPr>
          <w:rFonts w:ascii="Arial" w:hAnsi="Arial" w:cs="Arial"/>
        </w:rPr>
        <w:br/>
        <w:t xml:space="preserve"> </w:t>
      </w:r>
      <w:r w:rsidR="00DF16D1" w:rsidRPr="003A74F7">
        <w:rPr>
          <w:rFonts w:ascii="Arial" w:hAnsi="Arial" w:cs="Arial"/>
        </w:rPr>
        <w:tab/>
      </w:r>
      <w:r w:rsidRPr="003A74F7">
        <w:rPr>
          <w:rFonts w:ascii="Arial" w:hAnsi="Arial" w:cs="Arial"/>
        </w:rPr>
        <w:t xml:space="preserve">lub niezbędnych do wykonania przedmiotu zamówienia, </w:t>
      </w:r>
    </w:p>
    <w:p w14:paraId="61E0B324" w14:textId="560BB3FE" w:rsidR="004017DC" w:rsidRPr="003A74F7" w:rsidRDefault="00D35EDB" w:rsidP="003A74F7">
      <w:pPr>
        <w:tabs>
          <w:tab w:val="left" w:pos="993"/>
        </w:tabs>
        <w:autoSpaceDN/>
        <w:spacing w:line="276" w:lineRule="auto"/>
        <w:ind w:right="-710" w:firstLine="705"/>
        <w:rPr>
          <w:rFonts w:ascii="Arial" w:hAnsi="Arial" w:cs="Arial"/>
        </w:rPr>
      </w:pPr>
      <w:r w:rsidRPr="003A74F7">
        <w:rPr>
          <w:rFonts w:ascii="Arial" w:hAnsi="Arial" w:cs="Arial"/>
        </w:rPr>
        <w:t xml:space="preserve">- </w:t>
      </w:r>
      <w:r w:rsidR="005B69C0" w:rsidRPr="003A74F7">
        <w:rPr>
          <w:rFonts w:ascii="Arial" w:hAnsi="Arial" w:cs="Arial"/>
        </w:rPr>
        <w:t xml:space="preserve"> </w:t>
      </w:r>
      <w:r w:rsidR="005B69C0" w:rsidRPr="003A74F7">
        <w:rPr>
          <w:rFonts w:ascii="Arial" w:hAnsi="Arial" w:cs="Arial"/>
        </w:rPr>
        <w:tab/>
      </w:r>
      <w:r w:rsidRPr="003A74F7">
        <w:rPr>
          <w:rFonts w:ascii="Arial" w:hAnsi="Arial" w:cs="Arial"/>
        </w:rPr>
        <w:t xml:space="preserve">utrudnieniem niemożnością zapewnienia terminowego transportu czy </w:t>
      </w:r>
      <w:r w:rsidR="001B6183" w:rsidRPr="003A74F7">
        <w:rPr>
          <w:rFonts w:ascii="Arial" w:hAnsi="Arial" w:cs="Arial"/>
        </w:rPr>
        <w:br/>
        <w:t xml:space="preserve"> </w:t>
      </w:r>
      <w:r w:rsidR="001B6183" w:rsidRPr="003A74F7">
        <w:rPr>
          <w:rFonts w:ascii="Arial" w:hAnsi="Arial" w:cs="Arial"/>
        </w:rPr>
        <w:tab/>
      </w:r>
      <w:r w:rsidRPr="003A74F7">
        <w:rPr>
          <w:rFonts w:ascii="Arial" w:hAnsi="Arial" w:cs="Arial"/>
        </w:rPr>
        <w:t>przeszkodami w jego realizacji.</w:t>
      </w:r>
    </w:p>
    <w:p w14:paraId="79EDB704" w14:textId="6950F9BA" w:rsidR="00705D20" w:rsidRPr="003A74F7" w:rsidRDefault="001F7179" w:rsidP="003A74F7">
      <w:pPr>
        <w:widowControl w:val="0"/>
        <w:suppressAutoHyphens/>
        <w:autoSpaceDN/>
        <w:spacing w:before="100" w:beforeAutospacing="1" w:line="276" w:lineRule="auto"/>
        <w:ind w:right="-710"/>
        <w:rPr>
          <w:rFonts w:ascii="Arial" w:hAnsi="Arial" w:cs="Arial"/>
          <w:b/>
        </w:rPr>
      </w:pPr>
      <w:r w:rsidRPr="003A74F7">
        <w:rPr>
          <w:rFonts w:ascii="Arial" w:hAnsi="Arial" w:cs="Arial"/>
          <w:b/>
        </w:rPr>
        <w:t>§1</w:t>
      </w:r>
      <w:r w:rsidR="00F305EB" w:rsidRPr="003A74F7">
        <w:rPr>
          <w:rFonts w:ascii="Arial" w:hAnsi="Arial" w:cs="Arial"/>
          <w:b/>
        </w:rPr>
        <w:t>1</w:t>
      </w:r>
    </w:p>
    <w:p w14:paraId="54F218EA" w14:textId="64CE5CB3" w:rsidR="001F7179" w:rsidRPr="003A74F7" w:rsidRDefault="001F7179" w:rsidP="003A74F7">
      <w:pPr>
        <w:widowControl w:val="0"/>
        <w:suppressAutoHyphens/>
        <w:autoSpaceDN/>
        <w:spacing w:line="276" w:lineRule="auto"/>
        <w:ind w:right="-710"/>
        <w:rPr>
          <w:rFonts w:ascii="Arial" w:hAnsi="Arial" w:cs="Arial"/>
          <w:b/>
        </w:rPr>
      </w:pPr>
      <w:r w:rsidRPr="003A74F7">
        <w:rPr>
          <w:rFonts w:ascii="Arial" w:hAnsi="Arial" w:cs="Arial"/>
          <w:b/>
        </w:rPr>
        <w:t>Podwykonawstwo</w:t>
      </w:r>
    </w:p>
    <w:p w14:paraId="41D3837A" w14:textId="55532BAD" w:rsidR="005356AD" w:rsidRPr="003A74F7" w:rsidRDefault="001F7179" w:rsidP="003A74F7">
      <w:pPr>
        <w:autoSpaceDE w:val="0"/>
        <w:adjustRightInd w:val="0"/>
        <w:spacing w:line="276" w:lineRule="auto"/>
        <w:ind w:right="-710"/>
        <w:rPr>
          <w:rFonts w:ascii="Arial" w:eastAsiaTheme="minorHAnsi" w:hAnsi="Arial" w:cs="Arial"/>
          <w:color w:val="000000"/>
          <w:lang w:eastAsia="en-US"/>
        </w:rPr>
      </w:pPr>
      <w:r w:rsidRPr="003A74F7">
        <w:rPr>
          <w:rFonts w:ascii="Arial" w:hAnsi="Arial" w:cs="Arial"/>
          <w:bCs/>
        </w:rPr>
        <w:t xml:space="preserve">1.  </w:t>
      </w:r>
      <w:r w:rsidRPr="003A74F7">
        <w:rPr>
          <w:rFonts w:ascii="Arial" w:hAnsi="Arial" w:cs="Arial"/>
          <w:bCs/>
        </w:rPr>
        <w:tab/>
      </w:r>
      <w:r w:rsidR="00521271" w:rsidRPr="003A74F7">
        <w:rPr>
          <w:rFonts w:ascii="Arial" w:eastAsiaTheme="minorHAnsi" w:hAnsi="Arial" w:cs="Arial"/>
          <w:color w:val="000000"/>
          <w:lang w:eastAsia="en-US"/>
        </w:rPr>
        <w:t xml:space="preserve">Wykonawca może powierzyć wykonanie części zamówienia podwykonawcy, o czym </w:t>
      </w:r>
      <w:r w:rsidR="00DF16D1" w:rsidRPr="003A74F7">
        <w:rPr>
          <w:rFonts w:ascii="Arial" w:eastAsiaTheme="minorHAnsi" w:hAnsi="Arial" w:cs="Arial"/>
          <w:color w:val="000000"/>
          <w:lang w:eastAsia="en-US"/>
        </w:rPr>
        <w:br/>
        <w:t xml:space="preserve"> </w:t>
      </w:r>
      <w:r w:rsidR="00DF16D1" w:rsidRPr="003A74F7">
        <w:rPr>
          <w:rFonts w:ascii="Arial" w:eastAsiaTheme="minorHAnsi" w:hAnsi="Arial" w:cs="Arial"/>
          <w:color w:val="000000"/>
          <w:lang w:eastAsia="en-US"/>
        </w:rPr>
        <w:tab/>
      </w:r>
      <w:r w:rsidR="00521271" w:rsidRPr="003A74F7">
        <w:rPr>
          <w:rFonts w:ascii="Arial" w:eastAsiaTheme="minorHAnsi" w:hAnsi="Arial" w:cs="Arial"/>
          <w:color w:val="000000"/>
          <w:lang w:eastAsia="en-US"/>
        </w:rPr>
        <w:t>informuje Zamawiającego wskazując części zamówienia, których wykonanie</w:t>
      </w:r>
      <w:r w:rsidR="00C27333">
        <w:rPr>
          <w:rFonts w:ascii="Arial" w:eastAsiaTheme="minorHAnsi" w:hAnsi="Arial" w:cs="Arial"/>
          <w:color w:val="000000"/>
          <w:lang w:eastAsia="en-US"/>
        </w:rPr>
        <w:t xml:space="preserve"> </w:t>
      </w:r>
      <w:r w:rsidR="00C27333">
        <w:rPr>
          <w:rFonts w:ascii="Arial" w:eastAsiaTheme="minorHAnsi" w:hAnsi="Arial" w:cs="Arial"/>
          <w:color w:val="000000"/>
          <w:lang w:eastAsia="en-US"/>
        </w:rPr>
        <w:br/>
        <w:t xml:space="preserve"> </w:t>
      </w:r>
      <w:r w:rsidR="00C27333">
        <w:rPr>
          <w:rFonts w:ascii="Arial" w:eastAsiaTheme="minorHAnsi" w:hAnsi="Arial" w:cs="Arial"/>
          <w:color w:val="000000"/>
          <w:lang w:eastAsia="en-US"/>
        </w:rPr>
        <w:tab/>
      </w:r>
      <w:r w:rsidR="00521271" w:rsidRPr="003A74F7">
        <w:rPr>
          <w:rFonts w:ascii="Arial" w:eastAsiaTheme="minorHAnsi" w:hAnsi="Arial" w:cs="Arial"/>
          <w:color w:val="000000"/>
          <w:lang w:eastAsia="en-US"/>
        </w:rPr>
        <w:t xml:space="preserve">zamierza powierzyć podwykonawcom, oraz podając nazwy ewentualnych </w:t>
      </w:r>
      <w:r w:rsidR="00DF16D1" w:rsidRPr="003A74F7">
        <w:rPr>
          <w:rFonts w:ascii="Arial" w:eastAsiaTheme="minorHAnsi" w:hAnsi="Arial" w:cs="Arial"/>
          <w:color w:val="000000"/>
          <w:lang w:eastAsia="en-US"/>
        </w:rPr>
        <w:br/>
        <w:t xml:space="preserve"> </w:t>
      </w:r>
      <w:r w:rsidR="00DF16D1" w:rsidRPr="003A74F7">
        <w:rPr>
          <w:rFonts w:ascii="Arial" w:eastAsiaTheme="minorHAnsi" w:hAnsi="Arial" w:cs="Arial"/>
          <w:color w:val="000000"/>
          <w:lang w:eastAsia="en-US"/>
        </w:rPr>
        <w:tab/>
      </w:r>
      <w:r w:rsidR="00521271" w:rsidRPr="003A74F7">
        <w:rPr>
          <w:rFonts w:ascii="Arial" w:eastAsiaTheme="minorHAnsi" w:hAnsi="Arial" w:cs="Arial"/>
          <w:color w:val="000000"/>
          <w:lang w:eastAsia="en-US"/>
        </w:rPr>
        <w:t>podwykonawców, jeżeli są znani.</w:t>
      </w:r>
    </w:p>
    <w:p w14:paraId="617EEA8F" w14:textId="028B7F44" w:rsidR="005356AD" w:rsidRPr="003A74F7" w:rsidRDefault="005356AD" w:rsidP="003A74F7">
      <w:pPr>
        <w:autoSpaceDE w:val="0"/>
        <w:adjustRightInd w:val="0"/>
        <w:spacing w:line="276" w:lineRule="auto"/>
        <w:ind w:right="-710"/>
        <w:rPr>
          <w:rFonts w:ascii="Arial" w:eastAsiaTheme="minorHAnsi" w:hAnsi="Arial" w:cs="Arial"/>
          <w:color w:val="000000"/>
          <w:lang w:eastAsia="en-US"/>
        </w:rPr>
      </w:pPr>
      <w:r w:rsidRPr="003A74F7">
        <w:rPr>
          <w:rFonts w:ascii="Arial" w:eastAsiaTheme="minorHAnsi" w:hAnsi="Arial" w:cs="Arial"/>
          <w:color w:val="000000"/>
          <w:lang w:eastAsia="en-US"/>
        </w:rPr>
        <w:t xml:space="preserve">2.  </w:t>
      </w:r>
      <w:r w:rsidRPr="003A74F7">
        <w:rPr>
          <w:rFonts w:ascii="Arial" w:eastAsiaTheme="minorHAnsi" w:hAnsi="Arial" w:cs="Arial"/>
          <w:color w:val="000000"/>
          <w:lang w:eastAsia="en-US"/>
        </w:rPr>
        <w:tab/>
        <w:t xml:space="preserve">W przypadku zamówień na roboty </w:t>
      </w:r>
      <w:r w:rsidRPr="003A74F7">
        <w:rPr>
          <w:rFonts w:ascii="Arial" w:hAnsi="Arial" w:cs="Arial"/>
        </w:rPr>
        <w:t>budowlane</w:t>
      </w:r>
      <w:r w:rsidRPr="003A74F7">
        <w:rPr>
          <w:rFonts w:ascii="Arial" w:eastAsiaTheme="minorHAnsi" w:hAnsi="Arial" w:cs="Arial"/>
          <w:color w:val="000000"/>
          <w:lang w:eastAsia="en-US"/>
        </w:rPr>
        <w:t xml:space="preserve">, które mają być wykonane w miejscu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podlegającym bezpośredniemu nadzorowi Zamawiającego, Zamawiający żąda, aby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przed przystąpieniem do wykonania zamówienia Wykonawca podał nazwy, dane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kontaktowe oraz przedstawicieli, podwykonawców zaangażowanych w takie roboty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hAnsi="Arial" w:cs="Arial"/>
        </w:rPr>
        <w:t>budowlane</w:t>
      </w:r>
      <w:r w:rsidRPr="003A74F7">
        <w:rPr>
          <w:rFonts w:ascii="Arial" w:eastAsiaTheme="minorHAnsi" w:hAnsi="Arial" w:cs="Arial"/>
          <w:color w:val="000000"/>
          <w:lang w:eastAsia="en-US"/>
        </w:rPr>
        <w:t xml:space="preserve">, jeżeli są już znani. Wykonawca zawiadamia Zamawiającego o wszelkich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zmianach w odniesieniu do informacji, o których mowa w zdaniu pierwszym, </w:t>
      </w:r>
      <w:r w:rsidR="00B00D37" w:rsidRPr="003A74F7">
        <w:rPr>
          <w:rFonts w:ascii="Arial" w:eastAsiaTheme="minorHAnsi" w:hAnsi="Arial" w:cs="Arial"/>
          <w:color w:val="000000"/>
          <w:lang w:eastAsia="en-US"/>
        </w:rPr>
        <w:br/>
        <w:t xml:space="preserve"> </w:t>
      </w:r>
      <w:r w:rsidR="00B00D37"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w trakcie realizacji zamówienia, a także przekazuje wymagane informacje na temat </w:t>
      </w:r>
      <w:r w:rsidR="009F6F5B" w:rsidRPr="003A74F7">
        <w:rPr>
          <w:rFonts w:ascii="Arial" w:eastAsiaTheme="minorHAnsi" w:hAnsi="Arial" w:cs="Arial"/>
          <w:color w:val="000000"/>
          <w:lang w:eastAsia="en-US"/>
        </w:rPr>
        <w:br/>
        <w:t xml:space="preserve"> </w:t>
      </w:r>
      <w:r w:rsidR="009F6F5B"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nowych podwykonawców, którym w późniejszym okresie zamierza powierzyć </w:t>
      </w:r>
      <w:r w:rsidR="009F6F5B" w:rsidRPr="003A74F7">
        <w:rPr>
          <w:rFonts w:ascii="Arial" w:eastAsiaTheme="minorHAnsi" w:hAnsi="Arial" w:cs="Arial"/>
          <w:color w:val="000000"/>
          <w:lang w:eastAsia="en-US"/>
        </w:rPr>
        <w:br/>
        <w:t xml:space="preserve"> </w:t>
      </w:r>
      <w:r w:rsidR="009F6F5B" w:rsidRPr="003A74F7">
        <w:rPr>
          <w:rFonts w:ascii="Arial" w:eastAsiaTheme="minorHAnsi" w:hAnsi="Arial" w:cs="Arial"/>
          <w:color w:val="000000"/>
          <w:lang w:eastAsia="en-US"/>
        </w:rPr>
        <w:tab/>
      </w:r>
      <w:r w:rsidRPr="003A74F7">
        <w:rPr>
          <w:rFonts w:ascii="Arial" w:eastAsiaTheme="minorHAnsi" w:hAnsi="Arial" w:cs="Arial"/>
          <w:color w:val="000000"/>
          <w:lang w:eastAsia="en-US"/>
        </w:rPr>
        <w:t xml:space="preserve">realizację robót </w:t>
      </w:r>
      <w:r w:rsidRPr="003A74F7">
        <w:rPr>
          <w:rFonts w:ascii="Arial" w:hAnsi="Arial" w:cs="Arial"/>
        </w:rPr>
        <w:t>budowlanych</w:t>
      </w:r>
      <w:r w:rsidRPr="003A74F7">
        <w:rPr>
          <w:rFonts w:ascii="Arial" w:eastAsiaTheme="minorHAnsi" w:hAnsi="Arial" w:cs="Arial"/>
          <w:color w:val="000000"/>
          <w:lang w:eastAsia="en-US"/>
        </w:rPr>
        <w:t xml:space="preserve">. </w:t>
      </w:r>
    </w:p>
    <w:p w14:paraId="4CE4D00B" w14:textId="770E3A0D" w:rsidR="00FE0D31" w:rsidRPr="003A74F7" w:rsidRDefault="00C8304D" w:rsidP="00C27333">
      <w:pPr>
        <w:autoSpaceDE w:val="0"/>
        <w:adjustRightInd w:val="0"/>
        <w:spacing w:line="276" w:lineRule="auto"/>
        <w:ind w:right="-852"/>
        <w:rPr>
          <w:rFonts w:ascii="Arial" w:eastAsiaTheme="minorHAnsi" w:hAnsi="Arial" w:cs="Arial"/>
          <w:color w:val="000000"/>
          <w:lang w:eastAsia="en-US"/>
        </w:rPr>
      </w:pPr>
      <w:r w:rsidRPr="003A74F7">
        <w:rPr>
          <w:rFonts w:ascii="Arial" w:eastAsiaTheme="minorHAnsi" w:hAnsi="Arial" w:cs="Arial"/>
          <w:color w:val="000000"/>
          <w:lang w:eastAsia="en-US"/>
        </w:rPr>
        <w:t>3</w:t>
      </w:r>
      <w:r w:rsidR="00FE0D31" w:rsidRPr="003A74F7">
        <w:rPr>
          <w:rFonts w:ascii="Arial" w:eastAsiaTheme="minorHAnsi" w:hAnsi="Arial" w:cs="Arial"/>
          <w:color w:val="000000"/>
          <w:lang w:eastAsia="en-US"/>
        </w:rPr>
        <w:t xml:space="preserve">.    </w:t>
      </w:r>
      <w:r w:rsidR="00FE0D31" w:rsidRPr="003A74F7">
        <w:rPr>
          <w:rFonts w:ascii="Arial" w:eastAsiaTheme="minorHAnsi" w:hAnsi="Arial" w:cs="Arial"/>
          <w:color w:val="000000"/>
          <w:lang w:eastAsia="en-US"/>
        </w:rPr>
        <w:tab/>
        <w:t>Powierzenie wykonania części zamówienia podwykonawcom nie zwalnia</w:t>
      </w:r>
      <w:r w:rsidR="00C27333">
        <w:rPr>
          <w:rFonts w:ascii="Arial" w:eastAsiaTheme="minorHAnsi" w:hAnsi="Arial" w:cs="Arial"/>
          <w:color w:val="000000"/>
          <w:lang w:eastAsia="en-US"/>
        </w:rPr>
        <w:t xml:space="preserve"> </w:t>
      </w:r>
      <w:r w:rsidR="00506365" w:rsidRPr="003A74F7">
        <w:rPr>
          <w:rFonts w:ascii="Arial" w:eastAsiaTheme="minorHAnsi" w:hAnsi="Arial" w:cs="Arial"/>
          <w:color w:val="000000"/>
          <w:lang w:eastAsia="en-US"/>
        </w:rPr>
        <w:t>W</w:t>
      </w:r>
      <w:r w:rsidR="00FE0D31" w:rsidRPr="003A74F7">
        <w:rPr>
          <w:rFonts w:ascii="Arial" w:eastAsiaTheme="minorHAnsi" w:hAnsi="Arial" w:cs="Arial"/>
          <w:color w:val="000000"/>
          <w:lang w:eastAsia="en-US"/>
        </w:rPr>
        <w:t>ykonawcy</w:t>
      </w:r>
      <w:r w:rsidR="005356AD" w:rsidRPr="003A74F7">
        <w:rPr>
          <w:rFonts w:ascii="Arial" w:eastAsiaTheme="minorHAnsi" w:hAnsi="Arial" w:cs="Arial"/>
          <w:color w:val="000000"/>
          <w:lang w:eastAsia="en-US"/>
        </w:rPr>
        <w:t xml:space="preserve"> </w:t>
      </w:r>
      <w:r w:rsidR="00C27333">
        <w:rPr>
          <w:rFonts w:ascii="Arial" w:eastAsiaTheme="minorHAnsi" w:hAnsi="Arial" w:cs="Arial"/>
          <w:color w:val="000000"/>
          <w:lang w:eastAsia="en-US"/>
        </w:rPr>
        <w:br/>
        <w:t xml:space="preserve"> </w:t>
      </w:r>
      <w:r w:rsidR="00C27333">
        <w:rPr>
          <w:rFonts w:ascii="Arial" w:eastAsiaTheme="minorHAnsi" w:hAnsi="Arial" w:cs="Arial"/>
          <w:color w:val="000000"/>
          <w:lang w:eastAsia="en-US"/>
        </w:rPr>
        <w:tab/>
      </w:r>
      <w:r w:rsidR="00FE0D31" w:rsidRPr="003A74F7">
        <w:rPr>
          <w:rFonts w:ascii="Arial" w:eastAsiaTheme="minorHAnsi" w:hAnsi="Arial" w:cs="Arial"/>
          <w:color w:val="000000"/>
          <w:lang w:eastAsia="en-US"/>
        </w:rPr>
        <w:t xml:space="preserve">z odpowiedzialności </w:t>
      </w:r>
      <w:r w:rsidR="00506365" w:rsidRPr="003A74F7">
        <w:rPr>
          <w:rFonts w:ascii="Arial" w:eastAsiaTheme="minorHAnsi" w:hAnsi="Arial" w:cs="Arial"/>
          <w:color w:val="000000"/>
          <w:lang w:eastAsia="en-US"/>
        </w:rPr>
        <w:t>z</w:t>
      </w:r>
      <w:r w:rsidR="00FE0D31" w:rsidRPr="003A74F7">
        <w:rPr>
          <w:rFonts w:ascii="Arial" w:eastAsiaTheme="minorHAnsi" w:hAnsi="Arial" w:cs="Arial"/>
          <w:color w:val="000000"/>
          <w:lang w:eastAsia="en-US"/>
        </w:rPr>
        <w:t xml:space="preserve">a należyte wykonanie tego zamówienia. </w:t>
      </w:r>
    </w:p>
    <w:p w14:paraId="396FEAE8" w14:textId="67FD28CD" w:rsidR="009F6F5B" w:rsidRPr="003A74F7" w:rsidRDefault="00C8304D" w:rsidP="00C27333">
      <w:pPr>
        <w:spacing w:line="276" w:lineRule="auto"/>
        <w:ind w:right="-852"/>
        <w:rPr>
          <w:rFonts w:ascii="Arial" w:hAnsi="Arial" w:cs="Arial"/>
        </w:rPr>
      </w:pPr>
      <w:r w:rsidRPr="003A74F7">
        <w:rPr>
          <w:rFonts w:ascii="Arial" w:hAnsi="Arial" w:cs="Arial"/>
          <w:bCs/>
        </w:rPr>
        <w:t xml:space="preserve">4.  </w:t>
      </w:r>
      <w:r w:rsidRPr="003A74F7">
        <w:rPr>
          <w:rFonts w:ascii="Arial" w:hAnsi="Arial" w:cs="Arial"/>
          <w:bCs/>
        </w:rPr>
        <w:tab/>
      </w:r>
      <w:r w:rsidR="00455AE5" w:rsidRPr="003A74F7">
        <w:rPr>
          <w:rFonts w:ascii="Arial" w:hAnsi="Arial" w:cs="Arial"/>
        </w:rPr>
        <w:t xml:space="preserve">Umowa o podwykonawstwo nie może zawierać postanowień kształtujących prawa </w:t>
      </w:r>
      <w:r w:rsidR="00B00D37" w:rsidRPr="003A74F7">
        <w:rPr>
          <w:rFonts w:ascii="Arial" w:hAnsi="Arial" w:cs="Arial"/>
        </w:rPr>
        <w:br/>
        <w:t xml:space="preserve"> </w:t>
      </w:r>
      <w:r w:rsidR="00B00D37" w:rsidRPr="003A74F7">
        <w:rPr>
          <w:rFonts w:ascii="Arial" w:hAnsi="Arial" w:cs="Arial"/>
        </w:rPr>
        <w:tab/>
      </w:r>
      <w:r w:rsidR="00455AE5" w:rsidRPr="003A74F7">
        <w:rPr>
          <w:rFonts w:ascii="Arial" w:hAnsi="Arial" w:cs="Arial"/>
        </w:rPr>
        <w:t>i obowiązki podwykonawcy, w zakresie kar umownych oraz postanowień</w:t>
      </w:r>
      <w:r w:rsidR="00C27333">
        <w:rPr>
          <w:rFonts w:ascii="Arial" w:hAnsi="Arial" w:cs="Arial"/>
        </w:rPr>
        <w:t xml:space="preserve"> </w:t>
      </w:r>
      <w:r w:rsidR="00455AE5" w:rsidRPr="003A74F7">
        <w:rPr>
          <w:rFonts w:ascii="Arial" w:hAnsi="Arial" w:cs="Arial"/>
        </w:rPr>
        <w:t xml:space="preserve">dotyczących </w:t>
      </w:r>
      <w:r w:rsidR="00C27333">
        <w:rPr>
          <w:rFonts w:ascii="Arial" w:hAnsi="Arial" w:cs="Arial"/>
        </w:rPr>
        <w:br/>
        <w:t xml:space="preserve"> </w:t>
      </w:r>
      <w:r w:rsidR="00C27333">
        <w:rPr>
          <w:rFonts w:ascii="Arial" w:hAnsi="Arial" w:cs="Arial"/>
        </w:rPr>
        <w:tab/>
      </w:r>
      <w:r w:rsidR="00455AE5" w:rsidRPr="003A74F7">
        <w:rPr>
          <w:rFonts w:ascii="Arial" w:hAnsi="Arial" w:cs="Arial"/>
        </w:rPr>
        <w:t xml:space="preserve">warunków wypłaty wynagrodzenia, w sposób dla niego mniej korzystny niż prawa </w:t>
      </w:r>
      <w:r w:rsidR="00C27333">
        <w:rPr>
          <w:rFonts w:ascii="Arial" w:hAnsi="Arial" w:cs="Arial"/>
        </w:rPr>
        <w:br/>
        <w:t xml:space="preserve"> </w:t>
      </w:r>
      <w:r w:rsidR="00C27333">
        <w:rPr>
          <w:rFonts w:ascii="Arial" w:hAnsi="Arial" w:cs="Arial"/>
        </w:rPr>
        <w:tab/>
      </w:r>
      <w:r w:rsidR="00455AE5" w:rsidRPr="003A74F7">
        <w:rPr>
          <w:rFonts w:ascii="Arial" w:hAnsi="Arial" w:cs="Arial"/>
        </w:rPr>
        <w:t xml:space="preserve">i obowiązki Wykonawcy, ukształtowane postanowieniami umowy zawartej między </w:t>
      </w:r>
      <w:r w:rsidR="00C27333">
        <w:rPr>
          <w:rFonts w:ascii="Arial" w:hAnsi="Arial" w:cs="Arial"/>
        </w:rPr>
        <w:br/>
        <w:t xml:space="preserve"> </w:t>
      </w:r>
      <w:r w:rsidR="00C27333">
        <w:rPr>
          <w:rFonts w:ascii="Arial" w:hAnsi="Arial" w:cs="Arial"/>
        </w:rPr>
        <w:tab/>
      </w:r>
      <w:r w:rsidR="00455AE5" w:rsidRPr="003A74F7">
        <w:rPr>
          <w:rFonts w:ascii="Arial" w:hAnsi="Arial" w:cs="Arial"/>
        </w:rPr>
        <w:t>Zamawiającym a Wykonawcą.</w:t>
      </w:r>
    </w:p>
    <w:p w14:paraId="1EDFE54C" w14:textId="3B6E5E2D" w:rsidR="00917E54" w:rsidRPr="003A74F7" w:rsidRDefault="002C64C1" w:rsidP="003A74F7">
      <w:pPr>
        <w:widowControl w:val="0"/>
        <w:suppressAutoHyphens/>
        <w:autoSpaceDN/>
        <w:spacing w:line="276" w:lineRule="auto"/>
        <w:ind w:right="-710"/>
        <w:rPr>
          <w:rFonts w:ascii="Arial" w:hAnsi="Arial" w:cs="Arial"/>
        </w:rPr>
      </w:pPr>
      <w:r w:rsidRPr="003A74F7">
        <w:rPr>
          <w:rFonts w:ascii="Arial" w:hAnsi="Arial" w:cs="Arial"/>
        </w:rPr>
        <w:t xml:space="preserve">5.  </w:t>
      </w:r>
      <w:r w:rsidRPr="003A74F7">
        <w:rPr>
          <w:rFonts w:ascii="Arial" w:hAnsi="Arial" w:cs="Arial"/>
        </w:rPr>
        <w:tab/>
        <w:t xml:space="preserve">Wykonawca, podwykonawca lub dalszy podwykonawca zamówienia na roboty </w:t>
      </w:r>
      <w:r w:rsidR="009F6F5B" w:rsidRPr="003A74F7">
        <w:rPr>
          <w:rFonts w:ascii="Arial" w:hAnsi="Arial" w:cs="Arial"/>
        </w:rPr>
        <w:br/>
        <w:t xml:space="preserve"> </w:t>
      </w:r>
      <w:r w:rsidR="009F6F5B" w:rsidRPr="003A74F7">
        <w:rPr>
          <w:rFonts w:ascii="Arial" w:hAnsi="Arial" w:cs="Arial"/>
        </w:rPr>
        <w:tab/>
      </w:r>
      <w:r w:rsidRPr="003A74F7">
        <w:rPr>
          <w:rFonts w:ascii="Arial" w:hAnsi="Arial" w:cs="Arial"/>
        </w:rPr>
        <w:t xml:space="preserve">budowlane zamierzający zawrzeć umowę o podwykonawstwo, której przedmiotem </w:t>
      </w:r>
      <w:r w:rsidR="006E1645" w:rsidRPr="003A74F7">
        <w:rPr>
          <w:rFonts w:ascii="Arial" w:hAnsi="Arial" w:cs="Arial"/>
        </w:rPr>
        <w:br/>
        <w:t xml:space="preserve"> </w:t>
      </w:r>
      <w:r w:rsidR="006E1645" w:rsidRPr="003A74F7">
        <w:rPr>
          <w:rFonts w:ascii="Arial" w:hAnsi="Arial" w:cs="Arial"/>
        </w:rPr>
        <w:tab/>
      </w:r>
      <w:r w:rsidRPr="003A74F7">
        <w:rPr>
          <w:rFonts w:ascii="Arial" w:hAnsi="Arial" w:cs="Arial"/>
        </w:rPr>
        <w:t xml:space="preserve">są roboty budowlane, jest obowiązany, w trakcie realizacji zamówienia, </w:t>
      </w:r>
      <w:r w:rsidR="006E1645" w:rsidRPr="003A74F7">
        <w:rPr>
          <w:rFonts w:ascii="Arial" w:hAnsi="Arial" w:cs="Arial"/>
        </w:rPr>
        <w:br/>
        <w:t xml:space="preserve"> </w:t>
      </w:r>
      <w:r w:rsidR="009076A7">
        <w:rPr>
          <w:rFonts w:ascii="Arial" w:hAnsi="Arial" w:cs="Arial"/>
        </w:rPr>
        <w:t xml:space="preserve"> </w:t>
      </w:r>
      <w:r w:rsidR="009076A7">
        <w:rPr>
          <w:rFonts w:ascii="Arial" w:hAnsi="Arial" w:cs="Arial"/>
        </w:rPr>
        <w:tab/>
      </w:r>
      <w:r w:rsidRPr="003A74F7">
        <w:rPr>
          <w:rFonts w:ascii="Arial" w:hAnsi="Arial" w:cs="Arial"/>
        </w:rPr>
        <w:t xml:space="preserve">do przedłożenia Zamawiającemu projektu tej umowy, przy czym podwykonawca </w:t>
      </w:r>
      <w:r w:rsidR="009076A7">
        <w:rPr>
          <w:rFonts w:ascii="Arial" w:hAnsi="Arial" w:cs="Arial"/>
        </w:rPr>
        <w:br/>
        <w:t xml:space="preserve"> </w:t>
      </w:r>
      <w:r w:rsidR="009076A7">
        <w:rPr>
          <w:rFonts w:ascii="Arial" w:hAnsi="Arial" w:cs="Arial"/>
        </w:rPr>
        <w:tab/>
      </w:r>
      <w:r w:rsidRPr="003A74F7">
        <w:rPr>
          <w:rFonts w:ascii="Arial" w:hAnsi="Arial" w:cs="Arial"/>
        </w:rPr>
        <w:t xml:space="preserve">lub dalszy podwykonawca jest obowiązany dołączyć zgodę Wykonawcy na zawarcie </w:t>
      </w:r>
      <w:r w:rsidR="006E1645" w:rsidRPr="003A74F7">
        <w:rPr>
          <w:rFonts w:ascii="Arial" w:hAnsi="Arial" w:cs="Arial"/>
        </w:rPr>
        <w:br/>
        <w:t xml:space="preserve"> </w:t>
      </w:r>
      <w:r w:rsidR="006E1645" w:rsidRPr="003A74F7">
        <w:rPr>
          <w:rFonts w:ascii="Arial" w:hAnsi="Arial" w:cs="Arial"/>
        </w:rPr>
        <w:tab/>
      </w:r>
      <w:r w:rsidRPr="003A74F7">
        <w:rPr>
          <w:rFonts w:ascii="Arial" w:hAnsi="Arial" w:cs="Arial"/>
        </w:rPr>
        <w:t>umowy o podwykonawstwo o treści zgodnej z projektem umowy.</w:t>
      </w:r>
    </w:p>
    <w:p w14:paraId="70D6FA13" w14:textId="597F192C" w:rsidR="00FF73D7" w:rsidRPr="003A74F7" w:rsidRDefault="00EE75CD" w:rsidP="003A74F7">
      <w:pPr>
        <w:widowControl w:val="0"/>
        <w:suppressAutoHyphens/>
        <w:autoSpaceDN/>
        <w:spacing w:line="276" w:lineRule="auto"/>
        <w:ind w:right="-710"/>
        <w:rPr>
          <w:rFonts w:ascii="Arial" w:hAnsi="Arial" w:cs="Arial"/>
        </w:rPr>
      </w:pPr>
      <w:r w:rsidRPr="003A74F7">
        <w:rPr>
          <w:rFonts w:ascii="Arial" w:hAnsi="Arial" w:cs="Arial"/>
        </w:rPr>
        <w:t xml:space="preserve">6.  </w:t>
      </w:r>
      <w:r w:rsidRPr="003A74F7">
        <w:rPr>
          <w:rFonts w:ascii="Arial" w:hAnsi="Arial" w:cs="Arial"/>
        </w:rPr>
        <w:tab/>
      </w:r>
      <w:r w:rsidR="002C64C1" w:rsidRPr="003A74F7">
        <w:rPr>
          <w:rFonts w:ascii="Arial" w:hAnsi="Arial" w:cs="Arial"/>
        </w:rPr>
        <w:t xml:space="preserve">Termin zapłaty wynagrodzenia podwykonawcy lub dalszemu podwykonawcy, </w:t>
      </w:r>
      <w:r w:rsidR="009F6F5B" w:rsidRPr="003A74F7">
        <w:rPr>
          <w:rFonts w:ascii="Arial" w:hAnsi="Arial" w:cs="Arial"/>
        </w:rPr>
        <w:br/>
        <w:t xml:space="preserve"> </w:t>
      </w:r>
      <w:r w:rsidR="009F6F5B" w:rsidRPr="003A74F7">
        <w:rPr>
          <w:rFonts w:ascii="Arial" w:hAnsi="Arial" w:cs="Arial"/>
        </w:rPr>
        <w:tab/>
      </w:r>
      <w:r w:rsidR="002C64C1" w:rsidRPr="003A74F7">
        <w:rPr>
          <w:rFonts w:ascii="Arial" w:hAnsi="Arial" w:cs="Arial"/>
        </w:rPr>
        <w:t xml:space="preserve">przewidziany w umowie o podwykonawstwo, nie może być dłuższy niż 30 dni od dnia </w:t>
      </w:r>
      <w:r w:rsidR="006E1645" w:rsidRPr="003A74F7">
        <w:rPr>
          <w:rFonts w:ascii="Arial" w:hAnsi="Arial" w:cs="Arial"/>
        </w:rPr>
        <w:br/>
        <w:t xml:space="preserve"> </w:t>
      </w:r>
      <w:r w:rsidR="006E1645" w:rsidRPr="003A74F7">
        <w:rPr>
          <w:rFonts w:ascii="Arial" w:hAnsi="Arial" w:cs="Arial"/>
        </w:rPr>
        <w:tab/>
      </w:r>
      <w:r w:rsidR="002C64C1" w:rsidRPr="003A74F7">
        <w:rPr>
          <w:rFonts w:ascii="Arial" w:hAnsi="Arial" w:cs="Arial"/>
        </w:rPr>
        <w:t xml:space="preserve">doręczenia </w:t>
      </w:r>
      <w:r w:rsidRPr="003A74F7">
        <w:rPr>
          <w:rFonts w:ascii="Arial" w:hAnsi="Arial" w:cs="Arial"/>
        </w:rPr>
        <w:t>W</w:t>
      </w:r>
      <w:r w:rsidR="002C64C1" w:rsidRPr="003A74F7">
        <w:rPr>
          <w:rFonts w:ascii="Arial" w:hAnsi="Arial" w:cs="Arial"/>
        </w:rPr>
        <w:t xml:space="preserve">ykonawcy, podwykonawcy lub dalszemu podwykonawcy faktury </w:t>
      </w:r>
      <w:r w:rsidR="009076A7">
        <w:rPr>
          <w:rFonts w:ascii="Arial" w:hAnsi="Arial" w:cs="Arial"/>
        </w:rPr>
        <w:br/>
        <w:t xml:space="preserve"> </w:t>
      </w:r>
      <w:r w:rsidR="009076A7">
        <w:rPr>
          <w:rFonts w:ascii="Arial" w:hAnsi="Arial" w:cs="Arial"/>
        </w:rPr>
        <w:tab/>
      </w:r>
      <w:r w:rsidR="002C64C1" w:rsidRPr="003A74F7">
        <w:rPr>
          <w:rFonts w:ascii="Arial" w:hAnsi="Arial" w:cs="Arial"/>
        </w:rPr>
        <w:t xml:space="preserve">lub rachunku. </w:t>
      </w:r>
    </w:p>
    <w:p w14:paraId="79A30F40" w14:textId="5BA737AF" w:rsidR="004369D2" w:rsidRPr="003A74F7" w:rsidRDefault="004369D2" w:rsidP="009076A7">
      <w:pPr>
        <w:widowControl w:val="0"/>
        <w:suppressAutoHyphens/>
        <w:autoSpaceDN/>
        <w:spacing w:before="100" w:beforeAutospacing="1" w:line="276" w:lineRule="auto"/>
        <w:ind w:right="-709"/>
        <w:rPr>
          <w:rFonts w:ascii="Arial" w:hAnsi="Arial" w:cs="Arial"/>
        </w:rPr>
      </w:pPr>
      <w:r w:rsidRPr="003A74F7">
        <w:rPr>
          <w:rFonts w:ascii="Arial" w:hAnsi="Arial" w:cs="Arial"/>
        </w:rPr>
        <w:lastRenderedPageBreak/>
        <w:t xml:space="preserve">7.  </w:t>
      </w:r>
      <w:r w:rsidRPr="003A74F7">
        <w:rPr>
          <w:rFonts w:ascii="Arial" w:hAnsi="Arial" w:cs="Arial"/>
        </w:rPr>
        <w:tab/>
        <w:t xml:space="preserve">Zamawiający, w terminie 7 dni, zgłosi w formie pisemnej, pod rygorem nieważności, </w:t>
      </w:r>
      <w:r w:rsidR="006E1645" w:rsidRPr="003A74F7">
        <w:rPr>
          <w:rFonts w:ascii="Arial" w:hAnsi="Arial" w:cs="Arial"/>
        </w:rPr>
        <w:br/>
        <w:t xml:space="preserve"> </w:t>
      </w:r>
      <w:r w:rsidR="006E1645" w:rsidRPr="003A74F7">
        <w:rPr>
          <w:rFonts w:ascii="Arial" w:hAnsi="Arial" w:cs="Arial"/>
        </w:rPr>
        <w:tab/>
      </w:r>
      <w:r w:rsidRPr="003A74F7">
        <w:rPr>
          <w:rFonts w:ascii="Arial" w:hAnsi="Arial" w:cs="Arial"/>
        </w:rPr>
        <w:t xml:space="preserve">zastrzeżenia do projektu umowy o podwykonawstwo, której </w:t>
      </w:r>
      <w:r w:rsidR="009F6F5B" w:rsidRPr="003A74F7">
        <w:rPr>
          <w:rFonts w:ascii="Arial" w:hAnsi="Arial" w:cs="Arial"/>
        </w:rPr>
        <w:br/>
        <w:t xml:space="preserve"> </w:t>
      </w:r>
      <w:r w:rsidR="009F6F5B" w:rsidRPr="003A74F7">
        <w:rPr>
          <w:rFonts w:ascii="Arial" w:hAnsi="Arial" w:cs="Arial"/>
        </w:rPr>
        <w:tab/>
      </w:r>
      <w:r w:rsidRPr="003A74F7">
        <w:rPr>
          <w:rFonts w:ascii="Arial" w:hAnsi="Arial" w:cs="Arial"/>
        </w:rPr>
        <w:t>przedmiotem są roboty budowlane, w przypadku gdy:</w:t>
      </w:r>
    </w:p>
    <w:p w14:paraId="6063DB0F" w14:textId="64A2F22F" w:rsidR="004369D2" w:rsidRPr="003A74F7" w:rsidRDefault="004369D2" w:rsidP="003A74F7">
      <w:pPr>
        <w:pStyle w:val="divpoint"/>
        <w:spacing w:line="276" w:lineRule="auto"/>
        <w:ind w:right="-710" w:firstLine="708"/>
        <w:rPr>
          <w:rFonts w:ascii="Arial" w:hAnsi="Arial" w:cs="Arial"/>
          <w:sz w:val="24"/>
          <w:szCs w:val="24"/>
        </w:rPr>
      </w:pPr>
      <w:r w:rsidRPr="003A74F7">
        <w:rPr>
          <w:rFonts w:ascii="Arial" w:hAnsi="Arial" w:cs="Arial"/>
          <w:sz w:val="24"/>
          <w:szCs w:val="24"/>
        </w:rPr>
        <w:t xml:space="preserve">1)   </w:t>
      </w:r>
      <w:r w:rsidRPr="003A74F7">
        <w:rPr>
          <w:rFonts w:ascii="Arial" w:hAnsi="Arial" w:cs="Arial"/>
          <w:sz w:val="24"/>
          <w:szCs w:val="24"/>
        </w:rPr>
        <w:tab/>
        <w:t>nie spełnia ona wymagań określonych w dokumentach zamówienia;</w:t>
      </w:r>
    </w:p>
    <w:p w14:paraId="529F96E2" w14:textId="0B77AE70" w:rsidR="004369D2" w:rsidRPr="003A74F7" w:rsidRDefault="004369D2" w:rsidP="003A74F7">
      <w:pPr>
        <w:pStyle w:val="divpoint"/>
        <w:spacing w:line="276" w:lineRule="auto"/>
        <w:ind w:right="-710" w:firstLine="708"/>
        <w:rPr>
          <w:rFonts w:ascii="Arial" w:hAnsi="Arial" w:cs="Arial"/>
          <w:sz w:val="24"/>
          <w:szCs w:val="24"/>
        </w:rPr>
      </w:pPr>
      <w:r w:rsidRPr="003A74F7">
        <w:rPr>
          <w:rFonts w:ascii="Arial" w:hAnsi="Arial" w:cs="Arial"/>
          <w:sz w:val="24"/>
          <w:szCs w:val="24"/>
        </w:rPr>
        <w:t xml:space="preserve">2)   </w:t>
      </w:r>
      <w:r w:rsidRPr="003A74F7">
        <w:rPr>
          <w:rFonts w:ascii="Arial" w:hAnsi="Arial" w:cs="Arial"/>
          <w:sz w:val="24"/>
          <w:szCs w:val="24"/>
        </w:rPr>
        <w:tab/>
        <w:t>przewiduje ona termin zapłaty wynagrodzenia dłuższy niż określony w ust. 6;</w:t>
      </w:r>
    </w:p>
    <w:p w14:paraId="4F6C4586" w14:textId="3C319F5C" w:rsidR="004369D2" w:rsidRPr="003A74F7" w:rsidRDefault="004369D2" w:rsidP="003A74F7">
      <w:pPr>
        <w:pStyle w:val="divpoint"/>
        <w:spacing w:line="276" w:lineRule="auto"/>
        <w:ind w:right="-710" w:firstLine="708"/>
        <w:rPr>
          <w:rFonts w:ascii="Arial" w:hAnsi="Arial" w:cs="Arial"/>
          <w:sz w:val="24"/>
          <w:szCs w:val="24"/>
        </w:rPr>
      </w:pPr>
      <w:r w:rsidRPr="003A74F7">
        <w:rPr>
          <w:rFonts w:ascii="Arial" w:hAnsi="Arial" w:cs="Arial"/>
          <w:sz w:val="24"/>
          <w:szCs w:val="24"/>
        </w:rPr>
        <w:t xml:space="preserve">3)  </w:t>
      </w:r>
      <w:r w:rsidR="00B0624E" w:rsidRPr="003A74F7">
        <w:rPr>
          <w:rFonts w:ascii="Arial" w:hAnsi="Arial" w:cs="Arial"/>
          <w:sz w:val="24"/>
          <w:szCs w:val="24"/>
        </w:rPr>
        <w:t xml:space="preserve"> </w:t>
      </w:r>
      <w:r w:rsidR="00B0624E" w:rsidRPr="003A74F7">
        <w:rPr>
          <w:rFonts w:ascii="Arial" w:hAnsi="Arial" w:cs="Arial"/>
          <w:sz w:val="24"/>
          <w:szCs w:val="24"/>
        </w:rPr>
        <w:tab/>
      </w:r>
      <w:r w:rsidRPr="003A74F7">
        <w:rPr>
          <w:rFonts w:ascii="Arial" w:hAnsi="Arial" w:cs="Arial"/>
          <w:sz w:val="24"/>
          <w:szCs w:val="24"/>
        </w:rPr>
        <w:t xml:space="preserve">zawiera ona postanowienia niezgodne z </w:t>
      </w:r>
      <w:r w:rsidR="00455AE5" w:rsidRPr="003A74F7">
        <w:rPr>
          <w:rFonts w:ascii="Arial" w:hAnsi="Arial" w:cs="Arial"/>
          <w:sz w:val="24"/>
          <w:szCs w:val="24"/>
        </w:rPr>
        <w:t>ust</w:t>
      </w:r>
      <w:r w:rsidR="00B0624E" w:rsidRPr="003A74F7">
        <w:rPr>
          <w:rFonts w:ascii="Arial" w:hAnsi="Arial" w:cs="Arial"/>
          <w:sz w:val="24"/>
          <w:szCs w:val="24"/>
        </w:rPr>
        <w:t>.</w:t>
      </w:r>
      <w:r w:rsidR="00455AE5" w:rsidRPr="003A74F7">
        <w:rPr>
          <w:rFonts w:ascii="Arial" w:hAnsi="Arial" w:cs="Arial"/>
          <w:sz w:val="24"/>
          <w:szCs w:val="24"/>
        </w:rPr>
        <w:t xml:space="preserve"> 4.</w:t>
      </w:r>
    </w:p>
    <w:p w14:paraId="2AD0B95B" w14:textId="464437B1" w:rsidR="00292C51" w:rsidRPr="003A74F7" w:rsidRDefault="00032183" w:rsidP="003A74F7">
      <w:pPr>
        <w:pStyle w:val="divparagraph"/>
        <w:spacing w:line="276" w:lineRule="auto"/>
        <w:ind w:right="-710"/>
        <w:rPr>
          <w:rFonts w:ascii="Arial" w:hAnsi="Arial" w:cs="Arial"/>
          <w:sz w:val="24"/>
          <w:szCs w:val="24"/>
        </w:rPr>
      </w:pPr>
      <w:r w:rsidRPr="003A74F7">
        <w:rPr>
          <w:rFonts w:ascii="Arial" w:hAnsi="Arial" w:cs="Arial"/>
          <w:sz w:val="24"/>
          <w:szCs w:val="24"/>
          <w:lang w:eastAsia="ar-SA"/>
        </w:rPr>
        <w:t xml:space="preserve">8.  </w:t>
      </w:r>
      <w:r w:rsidRPr="003A74F7">
        <w:rPr>
          <w:rFonts w:ascii="Arial" w:hAnsi="Arial" w:cs="Arial"/>
          <w:sz w:val="24"/>
          <w:szCs w:val="24"/>
          <w:lang w:eastAsia="ar-SA"/>
        </w:rPr>
        <w:tab/>
      </w:r>
      <w:r w:rsidR="00292C51" w:rsidRPr="003A74F7">
        <w:rPr>
          <w:rFonts w:ascii="Arial" w:hAnsi="Arial" w:cs="Arial"/>
          <w:sz w:val="24"/>
          <w:szCs w:val="24"/>
        </w:rPr>
        <w:t xml:space="preserve">Niezgłoszenie zastrzeżeń, o których mowa w ust. 7, do przedłożonego projektu </w:t>
      </w:r>
      <w:r w:rsidR="006E1645" w:rsidRPr="003A74F7">
        <w:rPr>
          <w:rFonts w:ascii="Arial" w:hAnsi="Arial" w:cs="Arial"/>
          <w:sz w:val="24"/>
          <w:szCs w:val="24"/>
        </w:rPr>
        <w:br/>
        <w:t xml:space="preserve"> </w:t>
      </w:r>
      <w:r w:rsidR="006E1645" w:rsidRPr="003A74F7">
        <w:rPr>
          <w:rFonts w:ascii="Arial" w:hAnsi="Arial" w:cs="Arial"/>
          <w:sz w:val="24"/>
          <w:szCs w:val="24"/>
        </w:rPr>
        <w:tab/>
      </w:r>
      <w:r w:rsidR="00292C51" w:rsidRPr="003A74F7">
        <w:rPr>
          <w:rFonts w:ascii="Arial" w:hAnsi="Arial" w:cs="Arial"/>
          <w:sz w:val="24"/>
          <w:szCs w:val="24"/>
        </w:rPr>
        <w:t xml:space="preserve">umowy o podwykonawstwo, której przedmiotem są roboty budowlane, w terminie </w:t>
      </w:r>
      <w:r w:rsidR="006E1645" w:rsidRPr="003A74F7">
        <w:rPr>
          <w:rFonts w:ascii="Arial" w:hAnsi="Arial" w:cs="Arial"/>
          <w:sz w:val="24"/>
          <w:szCs w:val="24"/>
        </w:rPr>
        <w:br/>
        <w:t xml:space="preserve"> </w:t>
      </w:r>
      <w:r w:rsidR="006E1645" w:rsidRPr="003A74F7">
        <w:rPr>
          <w:rFonts w:ascii="Arial" w:hAnsi="Arial" w:cs="Arial"/>
          <w:sz w:val="24"/>
          <w:szCs w:val="24"/>
        </w:rPr>
        <w:tab/>
      </w:r>
      <w:r w:rsidR="00292C51" w:rsidRPr="003A74F7">
        <w:rPr>
          <w:rFonts w:ascii="Arial" w:hAnsi="Arial" w:cs="Arial"/>
          <w:sz w:val="24"/>
          <w:szCs w:val="24"/>
        </w:rPr>
        <w:t xml:space="preserve">określonym zgodnie z ust. 7, uważa się za akceptację projektu umowy przez </w:t>
      </w:r>
      <w:r w:rsidR="006E1645" w:rsidRPr="003A74F7">
        <w:rPr>
          <w:rFonts w:ascii="Arial" w:hAnsi="Arial" w:cs="Arial"/>
          <w:sz w:val="24"/>
          <w:szCs w:val="24"/>
        </w:rPr>
        <w:br/>
        <w:t xml:space="preserve"> </w:t>
      </w:r>
      <w:r w:rsidR="006E1645" w:rsidRPr="003A74F7">
        <w:rPr>
          <w:rFonts w:ascii="Arial" w:hAnsi="Arial" w:cs="Arial"/>
          <w:sz w:val="24"/>
          <w:szCs w:val="24"/>
        </w:rPr>
        <w:tab/>
      </w:r>
      <w:r w:rsidR="00292C51" w:rsidRPr="003A74F7">
        <w:rPr>
          <w:rFonts w:ascii="Arial" w:hAnsi="Arial" w:cs="Arial"/>
          <w:sz w:val="24"/>
          <w:szCs w:val="24"/>
        </w:rPr>
        <w:t>Zamawiającego.</w:t>
      </w:r>
    </w:p>
    <w:p w14:paraId="7B00F449" w14:textId="13666518" w:rsidR="00297A12" w:rsidRPr="003A74F7" w:rsidRDefault="004D0733"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9. </w:t>
      </w:r>
      <w:r w:rsidRPr="003A74F7">
        <w:rPr>
          <w:rFonts w:ascii="Arial" w:hAnsi="Arial" w:cs="Arial"/>
          <w:sz w:val="24"/>
          <w:szCs w:val="24"/>
        </w:rPr>
        <w:tab/>
        <w:t xml:space="preserve">Wykonawca, podwykonawca lub dalszy podwykonawca zamówienia na roboty </w:t>
      </w:r>
      <w:r w:rsidR="00B25A08" w:rsidRPr="003A74F7">
        <w:rPr>
          <w:rFonts w:ascii="Arial" w:hAnsi="Arial" w:cs="Arial"/>
          <w:sz w:val="24"/>
          <w:szCs w:val="24"/>
        </w:rPr>
        <w:br/>
        <w:t xml:space="preserve"> </w:t>
      </w:r>
      <w:r w:rsidR="00B25A08" w:rsidRPr="003A74F7">
        <w:rPr>
          <w:rFonts w:ascii="Arial" w:hAnsi="Arial" w:cs="Arial"/>
          <w:sz w:val="24"/>
          <w:szCs w:val="24"/>
        </w:rPr>
        <w:tab/>
      </w:r>
      <w:r w:rsidRPr="003A74F7">
        <w:rPr>
          <w:rFonts w:ascii="Arial" w:hAnsi="Arial" w:cs="Arial"/>
          <w:sz w:val="24"/>
          <w:szCs w:val="24"/>
        </w:rPr>
        <w:t xml:space="preserve">budowlane przedkłada Zamawiającemu poświadczoną za zgodność z oryginałem </w:t>
      </w:r>
      <w:r w:rsidR="006E1645" w:rsidRPr="003A74F7">
        <w:rPr>
          <w:rFonts w:ascii="Arial" w:hAnsi="Arial" w:cs="Arial"/>
          <w:sz w:val="24"/>
          <w:szCs w:val="24"/>
        </w:rPr>
        <w:br/>
        <w:t xml:space="preserve"> </w:t>
      </w:r>
      <w:r w:rsidR="006E1645" w:rsidRPr="003A74F7">
        <w:rPr>
          <w:rFonts w:ascii="Arial" w:hAnsi="Arial" w:cs="Arial"/>
          <w:sz w:val="24"/>
          <w:szCs w:val="24"/>
        </w:rPr>
        <w:tab/>
      </w:r>
      <w:r w:rsidRPr="003A74F7">
        <w:rPr>
          <w:rFonts w:ascii="Arial" w:hAnsi="Arial" w:cs="Arial"/>
          <w:sz w:val="24"/>
          <w:szCs w:val="24"/>
        </w:rPr>
        <w:t xml:space="preserve">kopię zawartej umowy o podwykonawstwo, której przedmiotem są roboty budowlane, </w:t>
      </w:r>
      <w:r w:rsidR="006E1645" w:rsidRPr="003A74F7">
        <w:rPr>
          <w:rFonts w:ascii="Arial" w:hAnsi="Arial" w:cs="Arial"/>
          <w:sz w:val="24"/>
          <w:szCs w:val="24"/>
        </w:rPr>
        <w:br/>
        <w:t xml:space="preserve"> </w:t>
      </w:r>
      <w:r w:rsidR="006E1645" w:rsidRPr="003A74F7">
        <w:rPr>
          <w:rFonts w:ascii="Arial" w:hAnsi="Arial" w:cs="Arial"/>
          <w:sz w:val="24"/>
          <w:szCs w:val="24"/>
        </w:rPr>
        <w:tab/>
      </w:r>
      <w:r w:rsidRPr="003A74F7">
        <w:rPr>
          <w:rFonts w:ascii="Arial" w:hAnsi="Arial" w:cs="Arial"/>
          <w:sz w:val="24"/>
          <w:szCs w:val="24"/>
        </w:rPr>
        <w:t>w terminie 7 dni od dnia jej zawarcia.</w:t>
      </w:r>
    </w:p>
    <w:p w14:paraId="3A142AB0" w14:textId="51A5A110" w:rsidR="00A56B91" w:rsidRPr="003A74F7" w:rsidRDefault="00297A12"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10. </w:t>
      </w:r>
      <w:r w:rsidRPr="003A74F7">
        <w:rPr>
          <w:rFonts w:ascii="Arial" w:hAnsi="Arial" w:cs="Arial"/>
          <w:sz w:val="24"/>
          <w:szCs w:val="24"/>
        </w:rPr>
        <w:tab/>
        <w:t>Zamawiający, w terminie 7 dni, zgłosi w formie pisemnej pod rygorem</w:t>
      </w:r>
      <w:r w:rsidR="00B25A08" w:rsidRPr="003A74F7">
        <w:rPr>
          <w:rFonts w:ascii="Arial" w:hAnsi="Arial" w:cs="Arial"/>
          <w:sz w:val="24"/>
          <w:szCs w:val="24"/>
        </w:rPr>
        <w:t xml:space="preserve"> </w:t>
      </w:r>
      <w:r w:rsidRPr="003A74F7">
        <w:rPr>
          <w:rFonts w:ascii="Arial" w:hAnsi="Arial" w:cs="Arial"/>
          <w:sz w:val="24"/>
          <w:szCs w:val="24"/>
        </w:rPr>
        <w:t xml:space="preserve">nieważności </w:t>
      </w:r>
      <w:r w:rsidR="006E1645" w:rsidRPr="003A74F7">
        <w:rPr>
          <w:rFonts w:ascii="Arial" w:hAnsi="Arial" w:cs="Arial"/>
          <w:sz w:val="24"/>
          <w:szCs w:val="24"/>
        </w:rPr>
        <w:br/>
        <w:t xml:space="preserve"> </w:t>
      </w:r>
      <w:r w:rsidR="006E1645" w:rsidRPr="003A74F7">
        <w:rPr>
          <w:rFonts w:ascii="Arial" w:hAnsi="Arial" w:cs="Arial"/>
          <w:sz w:val="24"/>
          <w:szCs w:val="24"/>
        </w:rPr>
        <w:tab/>
      </w:r>
      <w:r w:rsidRPr="003A74F7">
        <w:rPr>
          <w:rFonts w:ascii="Arial" w:hAnsi="Arial" w:cs="Arial"/>
          <w:sz w:val="24"/>
          <w:szCs w:val="24"/>
        </w:rPr>
        <w:t xml:space="preserve">sprzeciw do umowy o podwykonawstwo, której przedmiotem są roboty budowlane, </w:t>
      </w:r>
      <w:r w:rsidR="006E1645" w:rsidRPr="003A74F7">
        <w:rPr>
          <w:rFonts w:ascii="Arial" w:hAnsi="Arial" w:cs="Arial"/>
          <w:sz w:val="24"/>
          <w:szCs w:val="24"/>
        </w:rPr>
        <w:br/>
        <w:t xml:space="preserve"> </w:t>
      </w:r>
      <w:r w:rsidR="006E1645" w:rsidRPr="003A74F7">
        <w:rPr>
          <w:rFonts w:ascii="Arial" w:hAnsi="Arial" w:cs="Arial"/>
          <w:sz w:val="24"/>
          <w:szCs w:val="24"/>
        </w:rPr>
        <w:tab/>
      </w:r>
      <w:r w:rsidRPr="003A74F7">
        <w:rPr>
          <w:rFonts w:ascii="Arial" w:hAnsi="Arial" w:cs="Arial"/>
          <w:sz w:val="24"/>
          <w:szCs w:val="24"/>
        </w:rPr>
        <w:t>w przypadkach, o których mowa w ust. 7.</w:t>
      </w:r>
    </w:p>
    <w:p w14:paraId="39F24AA7" w14:textId="2493E6C4" w:rsidR="000020B8" w:rsidRPr="003A74F7" w:rsidRDefault="000020B8"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11. </w:t>
      </w:r>
      <w:r w:rsidRPr="003A74F7">
        <w:rPr>
          <w:rFonts w:ascii="Arial" w:hAnsi="Arial" w:cs="Arial"/>
          <w:sz w:val="24"/>
          <w:szCs w:val="24"/>
        </w:rPr>
        <w:tab/>
        <w:t xml:space="preserve">Niezgłoszenie sprzeciwu, o którym mowa w ust. 10, do przedłożonej umowy </w:t>
      </w:r>
      <w:r w:rsidR="00B25A08" w:rsidRPr="003A74F7">
        <w:rPr>
          <w:rFonts w:ascii="Arial" w:hAnsi="Arial" w:cs="Arial"/>
          <w:sz w:val="24"/>
          <w:szCs w:val="24"/>
        </w:rPr>
        <w:br/>
        <w:t xml:space="preserve"> </w:t>
      </w:r>
      <w:r w:rsidR="00B25A08" w:rsidRPr="003A74F7">
        <w:rPr>
          <w:rFonts w:ascii="Arial" w:hAnsi="Arial" w:cs="Arial"/>
          <w:sz w:val="24"/>
          <w:szCs w:val="24"/>
        </w:rPr>
        <w:tab/>
      </w:r>
      <w:r w:rsidRPr="003A74F7">
        <w:rPr>
          <w:rFonts w:ascii="Arial" w:hAnsi="Arial" w:cs="Arial"/>
          <w:sz w:val="24"/>
          <w:szCs w:val="24"/>
        </w:rPr>
        <w:t>o podwykonawstwo, której przedmiotem są roboty budowlane, w terminie</w:t>
      </w:r>
      <w:r w:rsidR="009E3EC5" w:rsidRPr="003A74F7">
        <w:rPr>
          <w:rFonts w:ascii="Arial" w:hAnsi="Arial" w:cs="Arial"/>
          <w:sz w:val="24"/>
          <w:szCs w:val="24"/>
        </w:rPr>
        <w:t xml:space="preserve"> </w:t>
      </w:r>
      <w:r w:rsidRPr="003A74F7">
        <w:rPr>
          <w:rFonts w:ascii="Arial" w:hAnsi="Arial" w:cs="Arial"/>
          <w:sz w:val="24"/>
          <w:szCs w:val="24"/>
        </w:rPr>
        <w:t xml:space="preserve">określonym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zgodnie z ust. 10, uważa się za akceptację umowy przez</w:t>
      </w:r>
      <w:r w:rsidR="009E3EC5" w:rsidRPr="003A74F7">
        <w:rPr>
          <w:rFonts w:ascii="Arial" w:hAnsi="Arial" w:cs="Arial"/>
          <w:sz w:val="24"/>
          <w:szCs w:val="24"/>
        </w:rPr>
        <w:t xml:space="preserve"> </w:t>
      </w:r>
      <w:r w:rsidRPr="003A74F7">
        <w:rPr>
          <w:rFonts w:ascii="Arial" w:hAnsi="Arial" w:cs="Arial"/>
          <w:sz w:val="24"/>
          <w:szCs w:val="24"/>
        </w:rPr>
        <w:t>Zamawiającego.</w:t>
      </w:r>
    </w:p>
    <w:p w14:paraId="2C26CE51" w14:textId="538C09ED" w:rsidR="008029A0" w:rsidRPr="003A74F7" w:rsidRDefault="0062729E" w:rsidP="003A74F7">
      <w:pPr>
        <w:tabs>
          <w:tab w:val="left" w:pos="567"/>
        </w:tabs>
        <w:spacing w:line="276" w:lineRule="auto"/>
        <w:ind w:right="-710"/>
        <w:rPr>
          <w:rFonts w:ascii="Arial" w:hAnsi="Arial" w:cs="Arial"/>
        </w:rPr>
      </w:pPr>
      <w:r w:rsidRPr="003A74F7">
        <w:rPr>
          <w:rFonts w:ascii="Arial" w:hAnsi="Arial" w:cs="Arial"/>
        </w:rPr>
        <w:t xml:space="preserve">12. </w:t>
      </w:r>
      <w:r w:rsidRPr="003A74F7">
        <w:rPr>
          <w:rFonts w:ascii="Arial" w:hAnsi="Arial" w:cs="Arial"/>
        </w:rPr>
        <w:tab/>
      </w:r>
      <w:r w:rsidRPr="003A74F7">
        <w:rPr>
          <w:rFonts w:ascii="Arial" w:hAnsi="Arial" w:cs="Arial"/>
        </w:rPr>
        <w:tab/>
        <w:t xml:space="preserve">W przypadku umów, których przedmiotem są roboty budowlane, Wykonawca, </w:t>
      </w:r>
      <w:r w:rsidR="00B25A08" w:rsidRPr="003A74F7">
        <w:rPr>
          <w:rFonts w:ascii="Arial" w:hAnsi="Arial" w:cs="Arial"/>
        </w:rPr>
        <w:br/>
        <w:t xml:space="preserve"> </w:t>
      </w:r>
      <w:r w:rsidR="00B25A08" w:rsidRPr="003A74F7">
        <w:rPr>
          <w:rFonts w:ascii="Arial" w:hAnsi="Arial" w:cs="Arial"/>
        </w:rPr>
        <w:tab/>
        <w:t xml:space="preserve"> </w:t>
      </w:r>
      <w:r w:rsidR="00B25A08" w:rsidRPr="003A74F7">
        <w:rPr>
          <w:rFonts w:ascii="Arial" w:hAnsi="Arial" w:cs="Arial"/>
        </w:rPr>
        <w:tab/>
      </w:r>
      <w:r w:rsidRPr="003A74F7">
        <w:rPr>
          <w:rFonts w:ascii="Arial" w:hAnsi="Arial" w:cs="Arial"/>
        </w:rPr>
        <w:t>podwykonawca lub dalszy podwykonawca przedkłada Zamawiającemu</w:t>
      </w:r>
      <w:r w:rsidR="009E3EC5" w:rsidRPr="003A74F7">
        <w:rPr>
          <w:rFonts w:ascii="Arial" w:hAnsi="Arial" w:cs="Arial"/>
        </w:rPr>
        <w:t xml:space="preserve"> </w:t>
      </w:r>
      <w:r w:rsidR="007D19C3">
        <w:rPr>
          <w:rFonts w:ascii="Arial" w:hAnsi="Arial" w:cs="Arial"/>
        </w:rPr>
        <w:br/>
        <w:t xml:space="preserve"> </w:t>
      </w:r>
      <w:r w:rsidR="007D19C3">
        <w:rPr>
          <w:rFonts w:ascii="Arial" w:hAnsi="Arial" w:cs="Arial"/>
        </w:rPr>
        <w:tab/>
      </w:r>
      <w:r w:rsidR="007D19C3">
        <w:rPr>
          <w:rFonts w:ascii="Arial" w:hAnsi="Arial" w:cs="Arial"/>
        </w:rPr>
        <w:tab/>
      </w:r>
      <w:r w:rsidRPr="003A74F7">
        <w:rPr>
          <w:rFonts w:ascii="Arial" w:hAnsi="Arial" w:cs="Arial"/>
        </w:rPr>
        <w:t xml:space="preserve">poświadczoną za zgodność z oryginałem kopię zawartej umowy o podwykonawstwo, </w:t>
      </w:r>
      <w:r w:rsidR="007D19C3">
        <w:rPr>
          <w:rFonts w:ascii="Arial" w:hAnsi="Arial" w:cs="Arial"/>
        </w:rPr>
        <w:br/>
        <w:t xml:space="preserve"> </w:t>
      </w:r>
      <w:r w:rsidR="007D19C3">
        <w:rPr>
          <w:rFonts w:ascii="Arial" w:hAnsi="Arial" w:cs="Arial"/>
        </w:rPr>
        <w:tab/>
      </w:r>
      <w:r w:rsidR="007D19C3">
        <w:rPr>
          <w:rFonts w:ascii="Arial" w:hAnsi="Arial" w:cs="Arial"/>
        </w:rPr>
        <w:tab/>
      </w:r>
      <w:r w:rsidRPr="003A74F7">
        <w:rPr>
          <w:rFonts w:ascii="Arial" w:hAnsi="Arial" w:cs="Arial"/>
        </w:rPr>
        <w:t>której przedmiotem są dostawy lub usługi, w terminie</w:t>
      </w:r>
      <w:r w:rsidR="009E3EC5" w:rsidRPr="003A74F7">
        <w:rPr>
          <w:rFonts w:ascii="Arial" w:hAnsi="Arial" w:cs="Arial"/>
        </w:rPr>
        <w:t xml:space="preserve"> </w:t>
      </w:r>
      <w:r w:rsidRPr="003A74F7">
        <w:rPr>
          <w:rFonts w:ascii="Arial" w:hAnsi="Arial" w:cs="Arial"/>
        </w:rPr>
        <w:t xml:space="preserve">7 dni od dnia jej zawarcia, </w:t>
      </w:r>
      <w:r w:rsidR="009E3EC5" w:rsidRPr="003A74F7">
        <w:rPr>
          <w:rFonts w:ascii="Arial" w:hAnsi="Arial" w:cs="Arial"/>
        </w:rPr>
        <w:br/>
        <w:t xml:space="preserve"> </w:t>
      </w:r>
      <w:r w:rsidR="009E3EC5" w:rsidRPr="003A74F7">
        <w:rPr>
          <w:rFonts w:ascii="Arial" w:hAnsi="Arial" w:cs="Arial"/>
        </w:rPr>
        <w:tab/>
      </w:r>
      <w:r w:rsidR="009E3EC5" w:rsidRPr="003A74F7">
        <w:rPr>
          <w:rFonts w:ascii="Arial" w:hAnsi="Arial" w:cs="Arial"/>
        </w:rPr>
        <w:tab/>
      </w:r>
      <w:r w:rsidRPr="003A74F7">
        <w:rPr>
          <w:rFonts w:ascii="Arial" w:hAnsi="Arial" w:cs="Arial"/>
        </w:rPr>
        <w:t xml:space="preserve">z wyłączeniem umów o podwykonawstwo o wartości mniejszej niż 0,5% wartości </w:t>
      </w:r>
      <w:r w:rsidR="009E3EC5" w:rsidRPr="003A74F7">
        <w:rPr>
          <w:rFonts w:ascii="Arial" w:hAnsi="Arial" w:cs="Arial"/>
        </w:rPr>
        <w:br/>
        <w:t xml:space="preserve"> </w:t>
      </w:r>
      <w:r w:rsidR="009E3EC5" w:rsidRPr="003A74F7">
        <w:rPr>
          <w:rFonts w:ascii="Arial" w:hAnsi="Arial" w:cs="Arial"/>
        </w:rPr>
        <w:tab/>
      </w:r>
      <w:r w:rsidR="009E3EC5" w:rsidRPr="003A74F7">
        <w:rPr>
          <w:rFonts w:ascii="Arial" w:hAnsi="Arial" w:cs="Arial"/>
        </w:rPr>
        <w:tab/>
      </w:r>
      <w:r w:rsidRPr="003A74F7">
        <w:rPr>
          <w:rFonts w:ascii="Arial" w:hAnsi="Arial" w:cs="Arial"/>
        </w:rPr>
        <w:t>umowy oraz umów</w:t>
      </w:r>
      <w:r w:rsidR="009E3EC5" w:rsidRPr="003A74F7">
        <w:rPr>
          <w:rFonts w:ascii="Arial" w:hAnsi="Arial" w:cs="Arial"/>
        </w:rPr>
        <w:t xml:space="preserve"> </w:t>
      </w:r>
      <w:r w:rsidRPr="003A74F7">
        <w:rPr>
          <w:rFonts w:ascii="Arial" w:hAnsi="Arial" w:cs="Arial"/>
        </w:rPr>
        <w:t xml:space="preserve">o podwykonawstwo, których przedmiot został wskazany przez </w:t>
      </w:r>
      <w:r w:rsidR="009E3EC5" w:rsidRPr="003A74F7">
        <w:rPr>
          <w:rFonts w:ascii="Arial" w:hAnsi="Arial" w:cs="Arial"/>
        </w:rPr>
        <w:br/>
        <w:t xml:space="preserve"> </w:t>
      </w:r>
      <w:r w:rsidR="009E3EC5" w:rsidRPr="003A74F7">
        <w:rPr>
          <w:rFonts w:ascii="Arial" w:hAnsi="Arial" w:cs="Arial"/>
        </w:rPr>
        <w:tab/>
      </w:r>
      <w:r w:rsidR="009E3EC5" w:rsidRPr="003A74F7">
        <w:rPr>
          <w:rFonts w:ascii="Arial" w:hAnsi="Arial" w:cs="Arial"/>
        </w:rPr>
        <w:tab/>
      </w:r>
      <w:r w:rsidRPr="003A74F7">
        <w:rPr>
          <w:rFonts w:ascii="Arial" w:hAnsi="Arial" w:cs="Arial"/>
        </w:rPr>
        <w:t xml:space="preserve">Zamawiającego w dokumentach zamówienia. Wyłączenie, o którym mowa w zdaniu </w:t>
      </w:r>
      <w:r w:rsidR="000E405E" w:rsidRPr="003A74F7">
        <w:rPr>
          <w:rFonts w:ascii="Arial" w:hAnsi="Arial" w:cs="Arial"/>
        </w:rPr>
        <w:br/>
        <w:t xml:space="preserve"> </w:t>
      </w:r>
      <w:r w:rsidR="000E405E" w:rsidRPr="003A74F7">
        <w:rPr>
          <w:rFonts w:ascii="Arial" w:hAnsi="Arial" w:cs="Arial"/>
        </w:rPr>
        <w:tab/>
      </w:r>
      <w:r w:rsidR="000E405E" w:rsidRPr="003A74F7">
        <w:rPr>
          <w:rFonts w:ascii="Arial" w:hAnsi="Arial" w:cs="Arial"/>
        </w:rPr>
        <w:tab/>
      </w:r>
      <w:r w:rsidRPr="003A74F7">
        <w:rPr>
          <w:rFonts w:ascii="Arial" w:hAnsi="Arial" w:cs="Arial"/>
        </w:rPr>
        <w:t xml:space="preserve">pierwszym, nie dotyczy umów o podwykonawstwo o wartości większej niż 50 000 </w:t>
      </w:r>
      <w:r w:rsidR="009E3EC5" w:rsidRPr="003A74F7">
        <w:rPr>
          <w:rFonts w:ascii="Arial" w:hAnsi="Arial" w:cs="Arial"/>
        </w:rPr>
        <w:br/>
        <w:t xml:space="preserve"> </w:t>
      </w:r>
      <w:r w:rsidR="009E3EC5" w:rsidRPr="003A74F7">
        <w:rPr>
          <w:rFonts w:ascii="Arial" w:hAnsi="Arial" w:cs="Arial"/>
        </w:rPr>
        <w:tab/>
      </w:r>
      <w:r w:rsidR="009E3EC5" w:rsidRPr="003A74F7">
        <w:rPr>
          <w:rFonts w:ascii="Arial" w:hAnsi="Arial" w:cs="Arial"/>
        </w:rPr>
        <w:tab/>
      </w:r>
      <w:r w:rsidRPr="003A74F7">
        <w:rPr>
          <w:rFonts w:ascii="Arial" w:hAnsi="Arial" w:cs="Arial"/>
        </w:rPr>
        <w:t>złotych.</w:t>
      </w:r>
    </w:p>
    <w:p w14:paraId="52764445" w14:textId="046A05FB" w:rsidR="000A746D" w:rsidRPr="003A74F7" w:rsidRDefault="00CE124D"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13.  </w:t>
      </w:r>
      <w:r w:rsidRPr="003A74F7">
        <w:rPr>
          <w:rFonts w:ascii="Arial" w:hAnsi="Arial" w:cs="Arial"/>
          <w:sz w:val="24"/>
          <w:szCs w:val="24"/>
        </w:rPr>
        <w:tab/>
        <w:t xml:space="preserve">W przypadku, o którym mowa w ust. 12, podwykonawca lub dalszy podwykonawca, </w:t>
      </w:r>
      <w:r w:rsidR="009E3EC5" w:rsidRPr="003A74F7">
        <w:rPr>
          <w:rFonts w:ascii="Arial" w:hAnsi="Arial" w:cs="Arial"/>
          <w:sz w:val="24"/>
          <w:szCs w:val="24"/>
        </w:rPr>
        <w:br/>
        <w:t xml:space="preserve"> </w:t>
      </w:r>
      <w:r w:rsidR="009E3EC5" w:rsidRPr="003A74F7">
        <w:rPr>
          <w:rFonts w:ascii="Arial" w:hAnsi="Arial" w:cs="Arial"/>
          <w:sz w:val="24"/>
          <w:szCs w:val="24"/>
        </w:rPr>
        <w:tab/>
      </w:r>
      <w:r w:rsidRPr="003A74F7">
        <w:rPr>
          <w:rFonts w:ascii="Arial" w:hAnsi="Arial" w:cs="Arial"/>
          <w:sz w:val="24"/>
          <w:szCs w:val="24"/>
        </w:rPr>
        <w:t xml:space="preserve">przedkłada poświadczoną za zgodność z oryginałem kopię umowy również </w:t>
      </w:r>
      <w:r w:rsidR="009E3EC5" w:rsidRPr="003A74F7">
        <w:rPr>
          <w:rFonts w:ascii="Arial" w:hAnsi="Arial" w:cs="Arial"/>
          <w:sz w:val="24"/>
          <w:szCs w:val="24"/>
        </w:rPr>
        <w:br/>
        <w:t xml:space="preserve"> </w:t>
      </w:r>
      <w:r w:rsidR="009E3EC5" w:rsidRPr="003A74F7">
        <w:rPr>
          <w:rFonts w:ascii="Arial" w:hAnsi="Arial" w:cs="Arial"/>
          <w:sz w:val="24"/>
          <w:szCs w:val="24"/>
        </w:rPr>
        <w:tab/>
      </w:r>
      <w:r w:rsidRPr="003A74F7">
        <w:rPr>
          <w:rFonts w:ascii="Arial" w:hAnsi="Arial" w:cs="Arial"/>
          <w:sz w:val="24"/>
          <w:szCs w:val="24"/>
        </w:rPr>
        <w:t>Wykonawcy.</w:t>
      </w:r>
    </w:p>
    <w:p w14:paraId="7510D6F2" w14:textId="7816FA24" w:rsidR="00694F6E" w:rsidRPr="003A74F7" w:rsidRDefault="00694F6E"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14.  </w:t>
      </w:r>
      <w:r w:rsidRPr="003A74F7">
        <w:rPr>
          <w:rFonts w:ascii="Arial" w:hAnsi="Arial" w:cs="Arial"/>
          <w:sz w:val="24"/>
          <w:szCs w:val="24"/>
        </w:rPr>
        <w:tab/>
        <w:t xml:space="preserve">W przypadku, o którym mowa w ust. 12, jeżeli termin zapłaty wynagrodzenia jest </w:t>
      </w:r>
      <w:r w:rsidR="009E3EC5" w:rsidRPr="003A74F7">
        <w:rPr>
          <w:rFonts w:ascii="Arial" w:hAnsi="Arial" w:cs="Arial"/>
          <w:sz w:val="24"/>
          <w:szCs w:val="24"/>
        </w:rPr>
        <w:br/>
        <w:t xml:space="preserve"> </w:t>
      </w:r>
      <w:r w:rsidR="009E3EC5" w:rsidRPr="003A74F7">
        <w:rPr>
          <w:rFonts w:ascii="Arial" w:hAnsi="Arial" w:cs="Arial"/>
          <w:sz w:val="24"/>
          <w:szCs w:val="24"/>
        </w:rPr>
        <w:tab/>
      </w:r>
      <w:r w:rsidRPr="003A74F7">
        <w:rPr>
          <w:rFonts w:ascii="Arial" w:hAnsi="Arial" w:cs="Arial"/>
          <w:sz w:val="24"/>
          <w:szCs w:val="24"/>
        </w:rPr>
        <w:t xml:space="preserve">dłuższy niż określony w ust. 6, Zamawiający informuje o tym Wykonawcę i wzywa </w:t>
      </w:r>
      <w:r w:rsidR="009E3EC5" w:rsidRPr="003A74F7">
        <w:rPr>
          <w:rFonts w:ascii="Arial" w:hAnsi="Arial" w:cs="Arial"/>
          <w:sz w:val="24"/>
          <w:szCs w:val="24"/>
        </w:rPr>
        <w:br/>
        <w:t xml:space="preserve"> </w:t>
      </w:r>
      <w:r w:rsidR="009E3EC5" w:rsidRPr="003A74F7">
        <w:rPr>
          <w:rFonts w:ascii="Arial" w:hAnsi="Arial" w:cs="Arial"/>
          <w:sz w:val="24"/>
          <w:szCs w:val="24"/>
        </w:rPr>
        <w:tab/>
      </w:r>
      <w:r w:rsidRPr="003A74F7">
        <w:rPr>
          <w:rFonts w:ascii="Arial" w:hAnsi="Arial" w:cs="Arial"/>
          <w:sz w:val="24"/>
          <w:szCs w:val="24"/>
        </w:rPr>
        <w:t xml:space="preserve">go do doprowadzenia do zmiany tej umowy, pod rygorem wystąpienia o zapłatę </w:t>
      </w:r>
      <w:r w:rsidR="009E3EC5" w:rsidRPr="003A74F7">
        <w:rPr>
          <w:rFonts w:ascii="Arial" w:hAnsi="Arial" w:cs="Arial"/>
          <w:sz w:val="24"/>
          <w:szCs w:val="24"/>
        </w:rPr>
        <w:br/>
        <w:t xml:space="preserve"> </w:t>
      </w:r>
      <w:r w:rsidR="009E3EC5" w:rsidRPr="003A74F7">
        <w:rPr>
          <w:rFonts w:ascii="Arial" w:hAnsi="Arial" w:cs="Arial"/>
          <w:sz w:val="24"/>
          <w:szCs w:val="24"/>
        </w:rPr>
        <w:tab/>
      </w:r>
      <w:r w:rsidRPr="003A74F7">
        <w:rPr>
          <w:rFonts w:ascii="Arial" w:hAnsi="Arial" w:cs="Arial"/>
          <w:sz w:val="24"/>
          <w:szCs w:val="24"/>
        </w:rPr>
        <w:t xml:space="preserve">kary umownej. </w:t>
      </w:r>
    </w:p>
    <w:p w14:paraId="115227E9" w14:textId="4EFE4E31" w:rsidR="00CB78C3" w:rsidRPr="003A74F7" w:rsidRDefault="00CB78C3" w:rsidP="007D19C3">
      <w:pPr>
        <w:pStyle w:val="divparagraph"/>
        <w:spacing w:line="276" w:lineRule="auto"/>
        <w:ind w:right="-994"/>
        <w:rPr>
          <w:rFonts w:ascii="Arial" w:hAnsi="Arial" w:cs="Arial"/>
          <w:sz w:val="24"/>
          <w:szCs w:val="24"/>
        </w:rPr>
      </w:pPr>
      <w:r w:rsidRPr="003A74F7">
        <w:rPr>
          <w:rFonts w:ascii="Arial" w:hAnsi="Arial" w:cs="Arial"/>
          <w:sz w:val="24"/>
          <w:szCs w:val="24"/>
        </w:rPr>
        <w:t xml:space="preserve">15. </w:t>
      </w:r>
      <w:r w:rsidRPr="003A74F7">
        <w:rPr>
          <w:rFonts w:ascii="Arial" w:hAnsi="Arial" w:cs="Arial"/>
          <w:sz w:val="24"/>
          <w:szCs w:val="24"/>
        </w:rPr>
        <w:tab/>
        <w:t>Postanowienia ust. 5-14 stosuje się odpowiednio do zmian umowy o podwykonawstwo.</w:t>
      </w:r>
    </w:p>
    <w:p w14:paraId="70BA6144" w14:textId="76BD70E1" w:rsidR="00DD550B" w:rsidRPr="003A74F7" w:rsidRDefault="00DD550B" w:rsidP="003A74F7">
      <w:pPr>
        <w:tabs>
          <w:tab w:val="left" w:pos="567"/>
        </w:tabs>
        <w:spacing w:line="276" w:lineRule="auto"/>
        <w:ind w:right="-710"/>
        <w:rPr>
          <w:rFonts w:ascii="Arial" w:hAnsi="Arial" w:cs="Arial"/>
          <w:lang w:eastAsia="ar-SA"/>
        </w:rPr>
      </w:pPr>
      <w:r w:rsidRPr="003A74F7">
        <w:rPr>
          <w:rFonts w:ascii="Arial" w:hAnsi="Arial" w:cs="Arial"/>
          <w:lang w:eastAsia="ar-SA"/>
        </w:rPr>
        <w:t xml:space="preserve">16.  </w:t>
      </w:r>
      <w:r w:rsidRPr="003A74F7">
        <w:rPr>
          <w:rFonts w:ascii="Arial" w:hAnsi="Arial" w:cs="Arial"/>
          <w:lang w:eastAsia="ar-SA"/>
        </w:rPr>
        <w:tab/>
        <w:t xml:space="preserve"> </w:t>
      </w:r>
      <w:r w:rsidRPr="003A74F7">
        <w:rPr>
          <w:rFonts w:ascii="Arial" w:hAnsi="Arial" w:cs="Arial"/>
          <w:lang w:eastAsia="ar-SA"/>
        </w:rPr>
        <w:tab/>
        <w:t xml:space="preserve">Zasady opisane w niniejszej Umowie dotyczące zasad zawierania umów </w:t>
      </w:r>
      <w:r w:rsidR="00BF5288" w:rsidRPr="003A74F7">
        <w:rPr>
          <w:rFonts w:ascii="Arial" w:hAnsi="Arial" w:cs="Arial"/>
          <w:lang w:eastAsia="ar-SA"/>
        </w:rPr>
        <w:br/>
        <w:t xml:space="preserve"> </w:t>
      </w:r>
      <w:r w:rsidR="00BF5288" w:rsidRPr="003A74F7">
        <w:rPr>
          <w:rFonts w:ascii="Arial" w:hAnsi="Arial" w:cs="Arial"/>
          <w:lang w:eastAsia="ar-SA"/>
        </w:rPr>
        <w:tab/>
      </w:r>
      <w:r w:rsidR="00BF5288" w:rsidRPr="003A74F7">
        <w:rPr>
          <w:rFonts w:ascii="Arial" w:hAnsi="Arial" w:cs="Arial"/>
          <w:lang w:eastAsia="ar-SA"/>
        </w:rPr>
        <w:tab/>
      </w:r>
      <w:r w:rsidRPr="003A74F7">
        <w:rPr>
          <w:rFonts w:ascii="Arial" w:hAnsi="Arial" w:cs="Arial"/>
          <w:lang w:eastAsia="ar-SA"/>
        </w:rPr>
        <w:t>z podwykonawcą stosuje się</w:t>
      </w:r>
      <w:r w:rsidR="00BF5288" w:rsidRPr="003A74F7">
        <w:rPr>
          <w:rFonts w:ascii="Arial" w:hAnsi="Arial" w:cs="Arial"/>
          <w:lang w:eastAsia="ar-SA"/>
        </w:rPr>
        <w:t xml:space="preserve"> </w:t>
      </w:r>
      <w:r w:rsidRPr="003A74F7">
        <w:rPr>
          <w:rFonts w:ascii="Arial" w:hAnsi="Arial" w:cs="Arial"/>
          <w:lang w:eastAsia="ar-SA"/>
        </w:rPr>
        <w:t>odpowiednio do umów zawieranych przez</w:t>
      </w:r>
      <w:r w:rsidR="009E3EC5" w:rsidRPr="003A74F7">
        <w:rPr>
          <w:rFonts w:ascii="Arial" w:hAnsi="Arial" w:cs="Arial"/>
          <w:lang w:eastAsia="ar-SA"/>
        </w:rPr>
        <w:t xml:space="preserve"> </w:t>
      </w:r>
      <w:r w:rsidR="009E3EC5" w:rsidRPr="003A74F7">
        <w:rPr>
          <w:rFonts w:ascii="Arial" w:hAnsi="Arial" w:cs="Arial"/>
          <w:lang w:eastAsia="ar-SA"/>
        </w:rPr>
        <w:br/>
        <w:t xml:space="preserve"> </w:t>
      </w:r>
      <w:r w:rsidR="009E3EC5" w:rsidRPr="003A74F7">
        <w:rPr>
          <w:rFonts w:ascii="Arial" w:hAnsi="Arial" w:cs="Arial"/>
          <w:lang w:eastAsia="ar-SA"/>
        </w:rPr>
        <w:tab/>
      </w:r>
      <w:r w:rsidR="009E3EC5" w:rsidRPr="003A74F7">
        <w:rPr>
          <w:rFonts w:ascii="Arial" w:hAnsi="Arial" w:cs="Arial"/>
          <w:lang w:eastAsia="ar-SA"/>
        </w:rPr>
        <w:tab/>
      </w:r>
      <w:r w:rsidRPr="003A74F7">
        <w:rPr>
          <w:rFonts w:ascii="Arial" w:hAnsi="Arial" w:cs="Arial"/>
          <w:lang w:eastAsia="ar-SA"/>
        </w:rPr>
        <w:t>podwykonawcę z dalszym podwykonawcą.</w:t>
      </w:r>
    </w:p>
    <w:p w14:paraId="1704B994" w14:textId="713B154F" w:rsidR="00A678E9" w:rsidRPr="003A74F7" w:rsidRDefault="0069466E" w:rsidP="003A74F7">
      <w:pPr>
        <w:tabs>
          <w:tab w:val="left" w:pos="567"/>
        </w:tabs>
        <w:spacing w:line="276" w:lineRule="auto"/>
        <w:ind w:right="-710"/>
        <w:rPr>
          <w:rFonts w:ascii="Arial" w:hAnsi="Arial" w:cs="Arial"/>
          <w:lang w:eastAsia="ar-SA"/>
        </w:rPr>
      </w:pPr>
      <w:r w:rsidRPr="003A74F7">
        <w:rPr>
          <w:rFonts w:ascii="Arial" w:hAnsi="Arial" w:cs="Arial"/>
          <w:lang w:eastAsia="ar-SA"/>
        </w:rPr>
        <w:t xml:space="preserve">17.  </w:t>
      </w:r>
      <w:r w:rsidRPr="003A74F7">
        <w:rPr>
          <w:rFonts w:ascii="Arial" w:hAnsi="Arial" w:cs="Arial"/>
          <w:lang w:eastAsia="ar-SA"/>
        </w:rPr>
        <w:tab/>
        <w:t xml:space="preserve"> </w:t>
      </w:r>
      <w:r w:rsidRPr="003A74F7">
        <w:rPr>
          <w:rFonts w:ascii="Arial" w:hAnsi="Arial" w:cs="Arial"/>
          <w:lang w:eastAsia="ar-SA"/>
        </w:rPr>
        <w:tab/>
        <w:t xml:space="preserve">Wykonawca ponosi pełną odpowiedzialność za działania podwykonawców, którym </w:t>
      </w:r>
      <w:r w:rsidR="009E3EC5" w:rsidRPr="003A74F7">
        <w:rPr>
          <w:rFonts w:ascii="Arial" w:hAnsi="Arial" w:cs="Arial"/>
          <w:lang w:eastAsia="ar-SA"/>
        </w:rPr>
        <w:br/>
        <w:t xml:space="preserve"> </w:t>
      </w:r>
      <w:r w:rsidR="009E3EC5" w:rsidRPr="003A74F7">
        <w:rPr>
          <w:rFonts w:ascii="Arial" w:hAnsi="Arial" w:cs="Arial"/>
          <w:lang w:eastAsia="ar-SA"/>
        </w:rPr>
        <w:tab/>
      </w:r>
      <w:r w:rsidR="009E3EC5" w:rsidRPr="003A74F7">
        <w:rPr>
          <w:rFonts w:ascii="Arial" w:hAnsi="Arial" w:cs="Arial"/>
          <w:lang w:eastAsia="ar-SA"/>
        </w:rPr>
        <w:tab/>
      </w:r>
      <w:r w:rsidRPr="003A74F7">
        <w:rPr>
          <w:rFonts w:ascii="Arial" w:hAnsi="Arial" w:cs="Arial"/>
          <w:lang w:eastAsia="ar-SA"/>
        </w:rPr>
        <w:t xml:space="preserve">powierzył wykonywanie robót objętych Umową. Wykonawca nie może zwolnić się </w:t>
      </w:r>
      <w:r w:rsidR="009E3EC5" w:rsidRPr="003A74F7">
        <w:rPr>
          <w:rFonts w:ascii="Arial" w:hAnsi="Arial" w:cs="Arial"/>
          <w:lang w:eastAsia="ar-SA"/>
        </w:rPr>
        <w:br/>
        <w:t xml:space="preserve"> </w:t>
      </w:r>
      <w:r w:rsidR="009E3EC5" w:rsidRPr="003A74F7">
        <w:rPr>
          <w:rFonts w:ascii="Arial" w:hAnsi="Arial" w:cs="Arial"/>
          <w:lang w:eastAsia="ar-SA"/>
        </w:rPr>
        <w:tab/>
      </w:r>
      <w:r w:rsidR="009E3EC5" w:rsidRPr="003A74F7">
        <w:rPr>
          <w:rFonts w:ascii="Arial" w:hAnsi="Arial" w:cs="Arial"/>
          <w:lang w:eastAsia="ar-SA"/>
        </w:rPr>
        <w:tab/>
      </w:r>
      <w:r w:rsidRPr="003A74F7">
        <w:rPr>
          <w:rFonts w:ascii="Arial" w:hAnsi="Arial" w:cs="Arial"/>
          <w:lang w:eastAsia="ar-SA"/>
        </w:rPr>
        <w:t>z tej odpowiedzialności powołując się na brak winy w wyborze podwykonawcy.</w:t>
      </w:r>
    </w:p>
    <w:p w14:paraId="10B90A15" w14:textId="15F5BEE8" w:rsidR="00A678E9" w:rsidRPr="003A74F7" w:rsidRDefault="00A678E9" w:rsidP="003A74F7">
      <w:pPr>
        <w:widowControl w:val="0"/>
        <w:suppressAutoHyphens/>
        <w:autoSpaceDN/>
        <w:spacing w:before="100" w:beforeAutospacing="1" w:line="276" w:lineRule="auto"/>
        <w:ind w:right="-710"/>
        <w:rPr>
          <w:rFonts w:ascii="Arial" w:hAnsi="Arial" w:cs="Arial"/>
          <w:b/>
          <w:bCs/>
        </w:rPr>
      </w:pPr>
      <w:r w:rsidRPr="003A74F7">
        <w:rPr>
          <w:rFonts w:ascii="Arial" w:hAnsi="Arial" w:cs="Arial"/>
          <w:b/>
          <w:bCs/>
        </w:rPr>
        <w:lastRenderedPageBreak/>
        <w:t>§11a</w:t>
      </w:r>
    </w:p>
    <w:p w14:paraId="25C480A7" w14:textId="77777777" w:rsidR="00A678E9" w:rsidRPr="003A74F7" w:rsidRDefault="00A678E9" w:rsidP="003A74F7">
      <w:pPr>
        <w:pStyle w:val="divparagraph"/>
        <w:spacing w:line="276" w:lineRule="auto"/>
        <w:ind w:right="-710"/>
        <w:rPr>
          <w:rFonts w:ascii="Arial" w:hAnsi="Arial" w:cs="Arial"/>
          <w:sz w:val="24"/>
          <w:szCs w:val="24"/>
        </w:rPr>
      </w:pPr>
      <w:r w:rsidRPr="003A74F7">
        <w:rPr>
          <w:rFonts w:ascii="Arial" w:hAnsi="Arial" w:cs="Arial"/>
          <w:b/>
          <w:bCs/>
          <w:sz w:val="24"/>
          <w:szCs w:val="24"/>
        </w:rPr>
        <w:t>Bezpośrednia zapłata wynagrodzenia podwykonawcy lub dalszemu podwykonawcy</w:t>
      </w:r>
    </w:p>
    <w:p w14:paraId="4C7BBFFB" w14:textId="7AD4A849" w:rsidR="00A678E9" w:rsidRPr="003A74F7" w:rsidRDefault="00A678E9" w:rsidP="00AF6920">
      <w:pPr>
        <w:pStyle w:val="divparagraph"/>
        <w:spacing w:line="276" w:lineRule="auto"/>
        <w:ind w:right="-852"/>
        <w:rPr>
          <w:rFonts w:ascii="Arial" w:hAnsi="Arial" w:cs="Arial"/>
          <w:sz w:val="24"/>
          <w:szCs w:val="24"/>
        </w:rPr>
      </w:pPr>
      <w:r w:rsidRPr="003A74F7">
        <w:rPr>
          <w:rFonts w:ascii="Arial" w:hAnsi="Arial" w:cs="Arial"/>
          <w:sz w:val="24"/>
          <w:szCs w:val="24"/>
        </w:rPr>
        <w:t xml:space="preserve">1.  </w:t>
      </w:r>
      <w:r w:rsidRPr="003A74F7">
        <w:rPr>
          <w:rFonts w:ascii="Arial" w:hAnsi="Arial" w:cs="Arial"/>
          <w:sz w:val="24"/>
          <w:szCs w:val="24"/>
        </w:rPr>
        <w:tab/>
        <w:t xml:space="preserve">W przypadku umów, których przedmiotem są roboty budowlane, Zamawiający </w:t>
      </w:r>
      <w:r w:rsidR="001A333B" w:rsidRPr="003A74F7">
        <w:rPr>
          <w:rFonts w:ascii="Arial" w:hAnsi="Arial" w:cs="Arial"/>
          <w:sz w:val="24"/>
          <w:szCs w:val="24"/>
        </w:rPr>
        <w:br/>
        <w:t xml:space="preserve"> </w:t>
      </w:r>
      <w:r w:rsidR="001A333B" w:rsidRPr="003A74F7">
        <w:rPr>
          <w:rFonts w:ascii="Arial" w:hAnsi="Arial" w:cs="Arial"/>
          <w:sz w:val="24"/>
          <w:szCs w:val="24"/>
        </w:rPr>
        <w:tab/>
      </w:r>
      <w:r w:rsidRPr="003A74F7">
        <w:rPr>
          <w:rFonts w:ascii="Arial" w:hAnsi="Arial" w:cs="Arial"/>
          <w:sz w:val="24"/>
          <w:szCs w:val="24"/>
        </w:rPr>
        <w:t>dokonuje bezpośredniej zapłaty wymagalnego wynagrodzenia</w:t>
      </w:r>
      <w:r w:rsidR="001A333B" w:rsidRPr="003A74F7">
        <w:rPr>
          <w:rFonts w:ascii="Arial" w:hAnsi="Arial" w:cs="Arial"/>
          <w:sz w:val="24"/>
          <w:szCs w:val="24"/>
        </w:rPr>
        <w:t xml:space="preserve"> </w:t>
      </w:r>
      <w:r w:rsidRPr="003A74F7">
        <w:rPr>
          <w:rFonts w:ascii="Arial" w:hAnsi="Arial" w:cs="Arial"/>
          <w:sz w:val="24"/>
          <w:szCs w:val="24"/>
        </w:rPr>
        <w:t xml:space="preserve">przysługującego </w:t>
      </w:r>
      <w:r w:rsidR="00722998" w:rsidRPr="003A74F7">
        <w:rPr>
          <w:rFonts w:ascii="Arial" w:hAnsi="Arial" w:cs="Arial"/>
          <w:sz w:val="24"/>
          <w:szCs w:val="24"/>
        </w:rPr>
        <w:t xml:space="preserve">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podwykonawcy lub dalszemu podwykonawcy, który zawarł zaakceptowaną przez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Zamawiającego umowę o podwykonawstwo, której</w:t>
      </w:r>
      <w:r w:rsidR="00722998" w:rsidRPr="003A74F7">
        <w:rPr>
          <w:rFonts w:ascii="Arial" w:hAnsi="Arial" w:cs="Arial"/>
          <w:sz w:val="24"/>
          <w:szCs w:val="24"/>
        </w:rPr>
        <w:t xml:space="preserve"> </w:t>
      </w:r>
      <w:r w:rsidRPr="003A74F7">
        <w:rPr>
          <w:rFonts w:ascii="Arial" w:hAnsi="Arial" w:cs="Arial"/>
          <w:sz w:val="24"/>
          <w:szCs w:val="24"/>
        </w:rPr>
        <w:t xml:space="preserve">przedmiotem są roboty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budowlane, lub który zawarł przedłożoną Zamawiającemu umowę o podwykonawstwo, </w:t>
      </w:r>
      <w:r w:rsidR="00AF6920">
        <w:rPr>
          <w:rFonts w:ascii="Arial" w:hAnsi="Arial" w:cs="Arial"/>
          <w:sz w:val="24"/>
          <w:szCs w:val="24"/>
        </w:rPr>
        <w:br/>
        <w:t xml:space="preserve"> </w:t>
      </w:r>
      <w:r w:rsidR="00AF6920">
        <w:rPr>
          <w:rFonts w:ascii="Arial" w:hAnsi="Arial" w:cs="Arial"/>
          <w:sz w:val="24"/>
          <w:szCs w:val="24"/>
        </w:rPr>
        <w:tab/>
      </w:r>
      <w:r w:rsidRPr="003A74F7">
        <w:rPr>
          <w:rFonts w:ascii="Arial" w:hAnsi="Arial" w:cs="Arial"/>
          <w:sz w:val="24"/>
          <w:szCs w:val="24"/>
        </w:rPr>
        <w:t xml:space="preserve">której przedmiotem są dostawy lub usługi, w przypadku uchylenia się od obowiązku </w:t>
      </w:r>
      <w:r w:rsidR="00AF6920">
        <w:rPr>
          <w:rFonts w:ascii="Arial" w:hAnsi="Arial" w:cs="Arial"/>
          <w:sz w:val="24"/>
          <w:szCs w:val="24"/>
        </w:rPr>
        <w:br/>
        <w:t xml:space="preserve"> </w:t>
      </w:r>
      <w:r w:rsidR="00AF6920">
        <w:rPr>
          <w:rFonts w:ascii="Arial" w:hAnsi="Arial" w:cs="Arial"/>
          <w:sz w:val="24"/>
          <w:szCs w:val="24"/>
        </w:rPr>
        <w:tab/>
      </w:r>
      <w:r w:rsidRPr="003A74F7">
        <w:rPr>
          <w:rFonts w:ascii="Arial" w:hAnsi="Arial" w:cs="Arial"/>
          <w:sz w:val="24"/>
          <w:szCs w:val="24"/>
        </w:rPr>
        <w:t>zapłaty odpowiednio przez Wykonawcę, podwykonawcę lub dalszego podwykonawcę.</w:t>
      </w:r>
    </w:p>
    <w:p w14:paraId="66A5CDEA" w14:textId="472571B9" w:rsidR="00A678E9" w:rsidRPr="003A74F7" w:rsidRDefault="00A678E9" w:rsidP="007D19C3">
      <w:pPr>
        <w:pStyle w:val="divparagraph"/>
        <w:spacing w:line="276" w:lineRule="auto"/>
        <w:ind w:right="-709"/>
        <w:rPr>
          <w:rFonts w:ascii="Arial" w:hAnsi="Arial" w:cs="Arial"/>
          <w:sz w:val="24"/>
          <w:szCs w:val="24"/>
        </w:rPr>
      </w:pPr>
      <w:r w:rsidRPr="003A74F7">
        <w:rPr>
          <w:rFonts w:ascii="Arial" w:hAnsi="Arial" w:cs="Arial"/>
          <w:sz w:val="24"/>
          <w:szCs w:val="24"/>
        </w:rPr>
        <w:t xml:space="preserve">2.  </w:t>
      </w:r>
      <w:r w:rsidRPr="003A74F7">
        <w:rPr>
          <w:rFonts w:ascii="Arial" w:hAnsi="Arial" w:cs="Arial"/>
          <w:sz w:val="24"/>
          <w:szCs w:val="24"/>
        </w:rPr>
        <w:tab/>
        <w:t xml:space="preserve">Wynagrodzenie, o którym mowa w ust. 1, dotyczy wyłącznie należności powstałych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po zaakceptowaniu przez Zamawiającego umowy</w:t>
      </w:r>
      <w:r w:rsidR="00722998" w:rsidRPr="003A74F7">
        <w:rPr>
          <w:rFonts w:ascii="Arial" w:hAnsi="Arial" w:cs="Arial"/>
          <w:sz w:val="24"/>
          <w:szCs w:val="24"/>
        </w:rPr>
        <w:t xml:space="preserve"> </w:t>
      </w:r>
      <w:r w:rsidRPr="003A74F7">
        <w:rPr>
          <w:rFonts w:ascii="Arial" w:hAnsi="Arial" w:cs="Arial"/>
          <w:sz w:val="24"/>
          <w:szCs w:val="24"/>
        </w:rPr>
        <w:t xml:space="preserve">o podwykonawstwo, której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przedmiotem są roboty budowlane, lub po przedłożeniu Zamawiającemu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poświadczonej za zgodność z oryginałem kopii umowy o podwykonawstwo, której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przedmiotem są dostawy lub usługi.</w:t>
      </w:r>
    </w:p>
    <w:p w14:paraId="105BD985" w14:textId="3749D1DA" w:rsidR="00A678E9" w:rsidRPr="003A74F7" w:rsidRDefault="00A678E9"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3.  </w:t>
      </w:r>
      <w:r w:rsidRPr="003A74F7">
        <w:rPr>
          <w:rFonts w:ascii="Arial" w:hAnsi="Arial" w:cs="Arial"/>
          <w:sz w:val="24"/>
          <w:szCs w:val="24"/>
        </w:rPr>
        <w:tab/>
        <w:t xml:space="preserve">Bezpośrednia zapłata obejmuje wyłącznie należne wynagrodzenie, bez odsetek,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należnych podwykonawcy lub dalszemu podwykonawcy.</w:t>
      </w:r>
    </w:p>
    <w:p w14:paraId="1A985E74" w14:textId="1FF009E4" w:rsidR="001A333B" w:rsidRPr="003A74F7" w:rsidRDefault="00A678E9" w:rsidP="00AF6920">
      <w:pPr>
        <w:pStyle w:val="divparagraph"/>
        <w:spacing w:line="276" w:lineRule="auto"/>
        <w:ind w:right="-852"/>
        <w:rPr>
          <w:rFonts w:ascii="Arial" w:hAnsi="Arial" w:cs="Arial"/>
          <w:sz w:val="24"/>
          <w:szCs w:val="24"/>
        </w:rPr>
      </w:pPr>
      <w:r w:rsidRPr="003A74F7">
        <w:rPr>
          <w:rFonts w:ascii="Arial" w:hAnsi="Arial" w:cs="Arial"/>
          <w:sz w:val="24"/>
          <w:szCs w:val="24"/>
        </w:rPr>
        <w:t xml:space="preserve">4.  </w:t>
      </w:r>
      <w:r w:rsidRPr="003A74F7">
        <w:rPr>
          <w:rFonts w:ascii="Arial" w:hAnsi="Arial" w:cs="Arial"/>
          <w:sz w:val="24"/>
          <w:szCs w:val="24"/>
        </w:rPr>
        <w:tab/>
        <w:t xml:space="preserve">Zamawiający, przed dokonaniem bezpośredniej zapłaty, jest obowiązany umożliwić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Wykonawcy</w:t>
      </w:r>
      <w:r w:rsidR="001A333B" w:rsidRPr="003A74F7">
        <w:rPr>
          <w:rFonts w:ascii="Arial" w:hAnsi="Arial" w:cs="Arial"/>
          <w:sz w:val="24"/>
          <w:szCs w:val="24"/>
        </w:rPr>
        <w:t xml:space="preserve"> </w:t>
      </w:r>
      <w:r w:rsidRPr="003A74F7">
        <w:rPr>
          <w:rFonts w:ascii="Arial" w:hAnsi="Arial" w:cs="Arial"/>
          <w:sz w:val="24"/>
          <w:szCs w:val="24"/>
        </w:rPr>
        <w:t xml:space="preserve">zgłoszenie, pisemnie, uwag dotyczących zasadności bezpośredniej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zapłaty wynagrodzenia podwykonawcy lub dalszemu podwykonawcy. Zamawiający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 xml:space="preserve">informuje o terminie zgłaszania uwag nie krótszym niż 7 dni od dnia doręczenia tej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informacji. W uwagach nie</w:t>
      </w:r>
      <w:r w:rsidR="00722998" w:rsidRPr="003A74F7">
        <w:rPr>
          <w:rFonts w:ascii="Arial" w:hAnsi="Arial" w:cs="Arial"/>
          <w:sz w:val="24"/>
          <w:szCs w:val="24"/>
        </w:rPr>
        <w:t xml:space="preserve"> </w:t>
      </w:r>
      <w:r w:rsidRPr="003A74F7">
        <w:rPr>
          <w:rFonts w:ascii="Arial" w:hAnsi="Arial" w:cs="Arial"/>
          <w:sz w:val="24"/>
          <w:szCs w:val="24"/>
        </w:rPr>
        <w:t xml:space="preserve">można powoływać się na potrącenie roszczeń Wykonawcy </w:t>
      </w:r>
      <w:r w:rsidR="00722998" w:rsidRPr="003A74F7">
        <w:rPr>
          <w:rFonts w:ascii="Arial" w:hAnsi="Arial" w:cs="Arial"/>
          <w:sz w:val="24"/>
          <w:szCs w:val="24"/>
        </w:rPr>
        <w:br/>
        <w:t xml:space="preserve"> </w:t>
      </w:r>
      <w:r w:rsidR="00722998" w:rsidRPr="003A74F7">
        <w:rPr>
          <w:rFonts w:ascii="Arial" w:hAnsi="Arial" w:cs="Arial"/>
          <w:sz w:val="24"/>
          <w:szCs w:val="24"/>
        </w:rPr>
        <w:tab/>
      </w:r>
      <w:r w:rsidRPr="003A74F7">
        <w:rPr>
          <w:rFonts w:ascii="Arial" w:hAnsi="Arial" w:cs="Arial"/>
          <w:sz w:val="24"/>
          <w:szCs w:val="24"/>
        </w:rPr>
        <w:t>względem podwykonawcy niezwiązanych z realizacją umowy o podwykonawstwo.</w:t>
      </w:r>
    </w:p>
    <w:p w14:paraId="5F9C50AB" w14:textId="30F271A6" w:rsidR="005679D5" w:rsidRPr="003A74F7" w:rsidRDefault="00AB5B8F"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5.  </w:t>
      </w:r>
      <w:r w:rsidRPr="003A74F7">
        <w:rPr>
          <w:rFonts w:ascii="Arial" w:hAnsi="Arial" w:cs="Arial"/>
          <w:sz w:val="24"/>
          <w:szCs w:val="24"/>
        </w:rPr>
        <w:tab/>
        <w:t xml:space="preserve">W przypadku zgłoszenia uwag, o których mowa w ust. 4, w terminie wskazanym </w:t>
      </w:r>
      <w:r w:rsidR="00D77EFE" w:rsidRPr="003A74F7">
        <w:rPr>
          <w:rFonts w:ascii="Arial" w:hAnsi="Arial" w:cs="Arial"/>
          <w:sz w:val="24"/>
          <w:szCs w:val="24"/>
        </w:rPr>
        <w:br/>
        <w:t xml:space="preserve"> </w:t>
      </w:r>
      <w:r w:rsidR="00D77EFE" w:rsidRPr="003A74F7">
        <w:rPr>
          <w:rFonts w:ascii="Arial" w:hAnsi="Arial" w:cs="Arial"/>
          <w:sz w:val="24"/>
          <w:szCs w:val="24"/>
        </w:rPr>
        <w:tab/>
      </w:r>
      <w:r w:rsidRPr="003A74F7">
        <w:rPr>
          <w:rFonts w:ascii="Arial" w:hAnsi="Arial" w:cs="Arial"/>
          <w:sz w:val="24"/>
          <w:szCs w:val="24"/>
        </w:rPr>
        <w:t>przez Zamawiającego, Zamawiający może:</w:t>
      </w:r>
    </w:p>
    <w:p w14:paraId="74A52328" w14:textId="72F4232F" w:rsidR="00AB5B8F" w:rsidRPr="003A74F7" w:rsidRDefault="00AB5B8F" w:rsidP="00B10BBE">
      <w:pPr>
        <w:pStyle w:val="divpoint"/>
        <w:spacing w:line="276" w:lineRule="auto"/>
        <w:ind w:right="-994"/>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1)</w:t>
      </w:r>
      <w:r w:rsidRPr="003A74F7">
        <w:rPr>
          <w:rFonts w:ascii="Arial" w:hAnsi="Arial" w:cs="Arial"/>
          <w:b/>
          <w:bCs/>
          <w:sz w:val="24"/>
          <w:szCs w:val="24"/>
        </w:rPr>
        <w:t xml:space="preserve"> </w:t>
      </w:r>
      <w:r w:rsidRPr="003A74F7">
        <w:rPr>
          <w:rFonts w:ascii="Arial" w:hAnsi="Arial" w:cs="Arial"/>
          <w:sz w:val="24"/>
          <w:szCs w:val="24"/>
        </w:rPr>
        <w:t xml:space="preserve">  </w:t>
      </w:r>
      <w:r w:rsidRPr="003A74F7">
        <w:rPr>
          <w:rFonts w:ascii="Arial" w:hAnsi="Arial" w:cs="Arial"/>
          <w:sz w:val="24"/>
          <w:szCs w:val="24"/>
        </w:rPr>
        <w:tab/>
        <w:t xml:space="preserve">nie dokonać bezpośredniej zapłaty wynagrodzenia podwykonawcy lub </w:t>
      </w:r>
      <w:r w:rsidR="009F6FF5">
        <w:rPr>
          <w:rFonts w:ascii="Arial" w:hAnsi="Arial" w:cs="Arial"/>
          <w:sz w:val="24"/>
          <w:szCs w:val="24"/>
        </w:rPr>
        <w:br/>
        <w:t xml:space="preserve"> </w:t>
      </w:r>
      <w:r w:rsidR="009F6FF5">
        <w:rPr>
          <w:rFonts w:ascii="Arial" w:hAnsi="Arial" w:cs="Arial"/>
          <w:sz w:val="24"/>
          <w:szCs w:val="24"/>
        </w:rPr>
        <w:tab/>
      </w:r>
      <w:r w:rsidR="009F6FF5">
        <w:rPr>
          <w:rFonts w:ascii="Arial" w:hAnsi="Arial" w:cs="Arial"/>
          <w:sz w:val="24"/>
          <w:szCs w:val="24"/>
        </w:rPr>
        <w:tab/>
      </w:r>
      <w:r w:rsidRPr="003A74F7">
        <w:rPr>
          <w:rFonts w:ascii="Arial" w:hAnsi="Arial" w:cs="Arial"/>
          <w:sz w:val="24"/>
          <w:szCs w:val="24"/>
        </w:rPr>
        <w:t xml:space="preserve">dalszemu podwykonawcy, jeżeli Wykonawca wykaże niezasadność takiej </w:t>
      </w:r>
      <w:r w:rsidR="009F6FF5">
        <w:rPr>
          <w:rFonts w:ascii="Arial" w:hAnsi="Arial" w:cs="Arial"/>
          <w:sz w:val="24"/>
          <w:szCs w:val="24"/>
        </w:rPr>
        <w:br/>
        <w:t xml:space="preserve"> </w:t>
      </w:r>
      <w:r w:rsidR="009F6FF5">
        <w:rPr>
          <w:rFonts w:ascii="Arial" w:hAnsi="Arial" w:cs="Arial"/>
          <w:sz w:val="24"/>
          <w:szCs w:val="24"/>
        </w:rPr>
        <w:tab/>
      </w:r>
      <w:r w:rsidR="009F6FF5">
        <w:rPr>
          <w:rFonts w:ascii="Arial" w:hAnsi="Arial" w:cs="Arial"/>
          <w:sz w:val="24"/>
          <w:szCs w:val="24"/>
        </w:rPr>
        <w:tab/>
      </w:r>
      <w:r w:rsidRPr="003A74F7">
        <w:rPr>
          <w:rFonts w:ascii="Arial" w:hAnsi="Arial" w:cs="Arial"/>
          <w:sz w:val="24"/>
          <w:szCs w:val="24"/>
        </w:rPr>
        <w:t>zapłaty albo</w:t>
      </w:r>
    </w:p>
    <w:p w14:paraId="6E57ACFB" w14:textId="52584C63" w:rsidR="00AB5B8F" w:rsidRPr="003A74F7" w:rsidRDefault="00AB5B8F" w:rsidP="003A74F7">
      <w:pPr>
        <w:pStyle w:val="divpoint"/>
        <w:spacing w:line="276" w:lineRule="auto"/>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2)</w:t>
      </w:r>
      <w:r w:rsidRPr="003A74F7">
        <w:rPr>
          <w:rFonts w:ascii="Arial" w:hAnsi="Arial" w:cs="Arial"/>
          <w:b/>
          <w:bCs/>
          <w:sz w:val="24"/>
          <w:szCs w:val="24"/>
        </w:rPr>
        <w:t xml:space="preserve"> </w:t>
      </w:r>
      <w:r w:rsidRPr="003A74F7">
        <w:rPr>
          <w:rFonts w:ascii="Arial" w:hAnsi="Arial" w:cs="Arial"/>
          <w:sz w:val="24"/>
          <w:szCs w:val="24"/>
        </w:rPr>
        <w:t xml:space="preserve">  </w:t>
      </w:r>
      <w:r w:rsidRPr="003A74F7">
        <w:rPr>
          <w:rFonts w:ascii="Arial" w:hAnsi="Arial" w:cs="Arial"/>
          <w:sz w:val="24"/>
          <w:szCs w:val="24"/>
        </w:rPr>
        <w:tab/>
        <w:t xml:space="preserve">złożyć do depozytu sądowego kwotę potrzebną na pokrycie wynagrodzenia </w:t>
      </w:r>
      <w:r w:rsidR="00D77EFE" w:rsidRPr="003A74F7">
        <w:rPr>
          <w:rFonts w:ascii="Arial" w:hAnsi="Arial" w:cs="Arial"/>
          <w:sz w:val="24"/>
          <w:szCs w:val="24"/>
        </w:rPr>
        <w:br/>
        <w:t xml:space="preserve"> </w:t>
      </w:r>
      <w:r w:rsidR="00D77EFE" w:rsidRPr="003A74F7">
        <w:rPr>
          <w:rFonts w:ascii="Arial" w:hAnsi="Arial" w:cs="Arial"/>
          <w:sz w:val="24"/>
          <w:szCs w:val="24"/>
        </w:rPr>
        <w:tab/>
      </w:r>
      <w:r w:rsidR="00D77EFE" w:rsidRPr="003A74F7">
        <w:rPr>
          <w:rFonts w:ascii="Arial" w:hAnsi="Arial" w:cs="Arial"/>
          <w:sz w:val="24"/>
          <w:szCs w:val="24"/>
        </w:rPr>
        <w:tab/>
      </w:r>
      <w:r w:rsidRPr="003A74F7">
        <w:rPr>
          <w:rFonts w:ascii="Arial" w:hAnsi="Arial" w:cs="Arial"/>
          <w:sz w:val="24"/>
          <w:szCs w:val="24"/>
        </w:rPr>
        <w:t xml:space="preserve">podwykonawcy lub dalszego podwykonawcy, w przypadku istnienia </w:t>
      </w:r>
      <w:r w:rsidR="00D77EFE" w:rsidRPr="003A74F7">
        <w:rPr>
          <w:rFonts w:ascii="Arial" w:hAnsi="Arial" w:cs="Arial"/>
          <w:sz w:val="24"/>
          <w:szCs w:val="24"/>
        </w:rPr>
        <w:br/>
        <w:t xml:space="preserve"> </w:t>
      </w:r>
      <w:r w:rsidR="00D77EFE" w:rsidRPr="003A74F7">
        <w:rPr>
          <w:rFonts w:ascii="Arial" w:hAnsi="Arial" w:cs="Arial"/>
          <w:sz w:val="24"/>
          <w:szCs w:val="24"/>
        </w:rPr>
        <w:tab/>
      </w:r>
      <w:r w:rsidR="00D77EFE" w:rsidRPr="003A74F7">
        <w:rPr>
          <w:rFonts w:ascii="Arial" w:hAnsi="Arial" w:cs="Arial"/>
          <w:sz w:val="24"/>
          <w:szCs w:val="24"/>
        </w:rPr>
        <w:tab/>
      </w:r>
      <w:r w:rsidRPr="003A74F7">
        <w:rPr>
          <w:rFonts w:ascii="Arial" w:hAnsi="Arial" w:cs="Arial"/>
          <w:sz w:val="24"/>
          <w:szCs w:val="24"/>
        </w:rPr>
        <w:t xml:space="preserve">zasadniczej wątpliwości Zamawiającego co do wysokości należnej zapłaty </w:t>
      </w:r>
      <w:r w:rsidR="00D77EFE" w:rsidRPr="003A74F7">
        <w:rPr>
          <w:rFonts w:ascii="Arial" w:hAnsi="Arial" w:cs="Arial"/>
          <w:sz w:val="24"/>
          <w:szCs w:val="24"/>
        </w:rPr>
        <w:br/>
        <w:t xml:space="preserve"> </w:t>
      </w:r>
      <w:r w:rsidR="00D77EFE" w:rsidRPr="003A74F7">
        <w:rPr>
          <w:rFonts w:ascii="Arial" w:hAnsi="Arial" w:cs="Arial"/>
          <w:sz w:val="24"/>
          <w:szCs w:val="24"/>
        </w:rPr>
        <w:tab/>
      </w:r>
      <w:r w:rsidR="00D77EFE" w:rsidRPr="003A74F7">
        <w:rPr>
          <w:rFonts w:ascii="Arial" w:hAnsi="Arial" w:cs="Arial"/>
          <w:sz w:val="24"/>
          <w:szCs w:val="24"/>
        </w:rPr>
        <w:tab/>
      </w:r>
      <w:r w:rsidRPr="003A74F7">
        <w:rPr>
          <w:rFonts w:ascii="Arial" w:hAnsi="Arial" w:cs="Arial"/>
          <w:sz w:val="24"/>
          <w:szCs w:val="24"/>
        </w:rPr>
        <w:t>lub podmiotu, któremu płatność się należy, albo</w:t>
      </w:r>
    </w:p>
    <w:p w14:paraId="3493FEF0" w14:textId="7CF2D1A8" w:rsidR="00AB5B8F" w:rsidRPr="003A74F7" w:rsidRDefault="00AB5B8F" w:rsidP="003A74F7">
      <w:pPr>
        <w:pStyle w:val="divpoint"/>
        <w:spacing w:line="276" w:lineRule="auto"/>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3)</w:t>
      </w:r>
      <w:r w:rsidRPr="003A74F7">
        <w:rPr>
          <w:rFonts w:ascii="Arial" w:hAnsi="Arial" w:cs="Arial"/>
          <w:b/>
          <w:bCs/>
          <w:sz w:val="24"/>
          <w:szCs w:val="24"/>
        </w:rPr>
        <w:t xml:space="preserve"> </w:t>
      </w:r>
      <w:r w:rsidRPr="003A74F7">
        <w:rPr>
          <w:rFonts w:ascii="Arial" w:hAnsi="Arial" w:cs="Arial"/>
          <w:sz w:val="24"/>
          <w:szCs w:val="24"/>
        </w:rPr>
        <w:t xml:space="preserve">  </w:t>
      </w:r>
      <w:r w:rsidRPr="003A74F7">
        <w:rPr>
          <w:rFonts w:ascii="Arial" w:hAnsi="Arial" w:cs="Arial"/>
          <w:sz w:val="24"/>
          <w:szCs w:val="24"/>
        </w:rPr>
        <w:tab/>
        <w:t xml:space="preserve">dokonać bezpośredniej zapłaty wynagrodzenia podwykonawcy lub dalszemu </w:t>
      </w:r>
      <w:r w:rsidR="00D77EFE" w:rsidRPr="003A74F7">
        <w:rPr>
          <w:rFonts w:ascii="Arial" w:hAnsi="Arial" w:cs="Arial"/>
          <w:sz w:val="24"/>
          <w:szCs w:val="24"/>
        </w:rPr>
        <w:br/>
        <w:t xml:space="preserve"> </w:t>
      </w:r>
      <w:r w:rsidR="00D77EFE" w:rsidRPr="003A74F7">
        <w:rPr>
          <w:rFonts w:ascii="Arial" w:hAnsi="Arial" w:cs="Arial"/>
          <w:sz w:val="24"/>
          <w:szCs w:val="24"/>
        </w:rPr>
        <w:tab/>
      </w:r>
      <w:r w:rsidR="00D77EFE" w:rsidRPr="003A74F7">
        <w:rPr>
          <w:rFonts w:ascii="Arial" w:hAnsi="Arial" w:cs="Arial"/>
          <w:sz w:val="24"/>
          <w:szCs w:val="24"/>
        </w:rPr>
        <w:tab/>
      </w:r>
      <w:r w:rsidRPr="003A74F7">
        <w:rPr>
          <w:rFonts w:ascii="Arial" w:hAnsi="Arial" w:cs="Arial"/>
          <w:sz w:val="24"/>
          <w:szCs w:val="24"/>
        </w:rPr>
        <w:t>podwykonawcy,</w:t>
      </w:r>
      <w:r w:rsidR="00E16BF2" w:rsidRPr="003A74F7">
        <w:rPr>
          <w:rFonts w:ascii="Arial" w:hAnsi="Arial" w:cs="Arial"/>
          <w:sz w:val="24"/>
          <w:szCs w:val="24"/>
        </w:rPr>
        <w:t xml:space="preserve"> </w:t>
      </w:r>
      <w:r w:rsidRPr="003A74F7">
        <w:rPr>
          <w:rFonts w:ascii="Arial" w:hAnsi="Arial" w:cs="Arial"/>
          <w:sz w:val="24"/>
          <w:szCs w:val="24"/>
        </w:rPr>
        <w:t xml:space="preserve">jeżeli podwykonawca lub dalszy podwykonawca wykaże </w:t>
      </w:r>
      <w:r w:rsidR="00D77EFE" w:rsidRPr="003A74F7">
        <w:rPr>
          <w:rFonts w:ascii="Arial" w:hAnsi="Arial" w:cs="Arial"/>
          <w:sz w:val="24"/>
          <w:szCs w:val="24"/>
        </w:rPr>
        <w:br/>
        <w:t xml:space="preserve"> </w:t>
      </w:r>
      <w:r w:rsidR="00D77EFE" w:rsidRPr="003A74F7">
        <w:rPr>
          <w:rFonts w:ascii="Arial" w:hAnsi="Arial" w:cs="Arial"/>
          <w:sz w:val="24"/>
          <w:szCs w:val="24"/>
        </w:rPr>
        <w:tab/>
      </w:r>
      <w:r w:rsidR="00D77EFE" w:rsidRPr="003A74F7">
        <w:rPr>
          <w:rFonts w:ascii="Arial" w:hAnsi="Arial" w:cs="Arial"/>
          <w:sz w:val="24"/>
          <w:szCs w:val="24"/>
        </w:rPr>
        <w:tab/>
      </w:r>
      <w:r w:rsidRPr="003A74F7">
        <w:rPr>
          <w:rFonts w:ascii="Arial" w:hAnsi="Arial" w:cs="Arial"/>
          <w:sz w:val="24"/>
          <w:szCs w:val="24"/>
        </w:rPr>
        <w:t>zasadność takiej zapłaty.</w:t>
      </w:r>
    </w:p>
    <w:p w14:paraId="3B3E9470" w14:textId="4D8E78F7" w:rsidR="000B39F7" w:rsidRPr="003A74F7" w:rsidRDefault="000B39F7"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6.  </w:t>
      </w:r>
      <w:r w:rsidRPr="003A74F7">
        <w:rPr>
          <w:rFonts w:ascii="Arial" w:hAnsi="Arial" w:cs="Arial"/>
          <w:sz w:val="24"/>
          <w:szCs w:val="24"/>
        </w:rPr>
        <w:tab/>
        <w:t xml:space="preserve">W przypadku dokonania bezpośredniej zapłaty podwykonawcy lub dalszemu </w:t>
      </w:r>
      <w:r w:rsidR="00E16BF2" w:rsidRPr="003A74F7">
        <w:rPr>
          <w:rFonts w:ascii="Arial" w:hAnsi="Arial" w:cs="Arial"/>
          <w:sz w:val="24"/>
          <w:szCs w:val="24"/>
        </w:rPr>
        <w:br/>
        <w:t xml:space="preserve"> </w:t>
      </w:r>
      <w:r w:rsidR="00E16BF2" w:rsidRPr="003A74F7">
        <w:rPr>
          <w:rFonts w:ascii="Arial" w:hAnsi="Arial" w:cs="Arial"/>
          <w:sz w:val="24"/>
          <w:szCs w:val="24"/>
        </w:rPr>
        <w:tab/>
      </w:r>
      <w:r w:rsidRPr="003A74F7">
        <w:rPr>
          <w:rFonts w:ascii="Arial" w:hAnsi="Arial" w:cs="Arial"/>
          <w:sz w:val="24"/>
          <w:szCs w:val="24"/>
        </w:rPr>
        <w:t>podwykonawcy</w:t>
      </w:r>
      <w:r w:rsidR="00E16BF2" w:rsidRPr="003A74F7">
        <w:rPr>
          <w:rFonts w:ascii="Arial" w:hAnsi="Arial" w:cs="Arial"/>
          <w:sz w:val="24"/>
          <w:szCs w:val="24"/>
        </w:rPr>
        <w:t xml:space="preserve"> </w:t>
      </w:r>
      <w:r w:rsidRPr="003A74F7">
        <w:rPr>
          <w:rFonts w:ascii="Arial" w:hAnsi="Arial" w:cs="Arial"/>
          <w:sz w:val="24"/>
          <w:szCs w:val="24"/>
        </w:rPr>
        <w:t xml:space="preserve">Zamawiający potrąca kwotę wypłaconego wynagrodzenia </w:t>
      </w:r>
      <w:r w:rsidR="00E16BF2" w:rsidRPr="003A74F7">
        <w:rPr>
          <w:rFonts w:ascii="Arial" w:hAnsi="Arial" w:cs="Arial"/>
          <w:sz w:val="24"/>
          <w:szCs w:val="24"/>
        </w:rPr>
        <w:br/>
        <w:t xml:space="preserve"> </w:t>
      </w:r>
      <w:r w:rsidR="00E16BF2" w:rsidRPr="003A74F7">
        <w:rPr>
          <w:rFonts w:ascii="Arial" w:hAnsi="Arial" w:cs="Arial"/>
          <w:sz w:val="24"/>
          <w:szCs w:val="24"/>
        </w:rPr>
        <w:tab/>
      </w:r>
      <w:r w:rsidRPr="003A74F7">
        <w:rPr>
          <w:rFonts w:ascii="Arial" w:hAnsi="Arial" w:cs="Arial"/>
          <w:sz w:val="24"/>
          <w:szCs w:val="24"/>
        </w:rPr>
        <w:t xml:space="preserve">z wynagrodzenia należnego Wykonawcy. </w:t>
      </w:r>
    </w:p>
    <w:p w14:paraId="7B911AA8" w14:textId="1338E42D" w:rsidR="000B39F7" w:rsidRPr="003A74F7" w:rsidRDefault="000B39F7"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7.  </w:t>
      </w:r>
      <w:r w:rsidRPr="003A74F7">
        <w:rPr>
          <w:rFonts w:ascii="Arial" w:hAnsi="Arial" w:cs="Arial"/>
          <w:sz w:val="24"/>
          <w:szCs w:val="24"/>
        </w:rPr>
        <w:tab/>
        <w:t>Konieczność wielokrotnego dokonywania bezpośredniej zapłaty</w:t>
      </w:r>
      <w:r w:rsidR="00E16BF2" w:rsidRPr="003A74F7">
        <w:rPr>
          <w:rFonts w:ascii="Arial" w:hAnsi="Arial" w:cs="Arial"/>
          <w:sz w:val="24"/>
          <w:szCs w:val="24"/>
        </w:rPr>
        <w:t xml:space="preserve"> </w:t>
      </w:r>
      <w:r w:rsidRPr="003A74F7">
        <w:rPr>
          <w:rFonts w:ascii="Arial" w:hAnsi="Arial" w:cs="Arial"/>
          <w:sz w:val="24"/>
          <w:szCs w:val="24"/>
        </w:rPr>
        <w:t xml:space="preserve">podwykonawcy lub </w:t>
      </w:r>
      <w:r w:rsidR="00B10BBE">
        <w:rPr>
          <w:rFonts w:ascii="Arial" w:hAnsi="Arial" w:cs="Arial"/>
          <w:sz w:val="24"/>
          <w:szCs w:val="24"/>
        </w:rPr>
        <w:br/>
        <w:t xml:space="preserve"> </w:t>
      </w:r>
      <w:r w:rsidR="00B10BBE">
        <w:rPr>
          <w:rFonts w:ascii="Arial" w:hAnsi="Arial" w:cs="Arial"/>
          <w:sz w:val="24"/>
          <w:szCs w:val="24"/>
        </w:rPr>
        <w:tab/>
      </w:r>
      <w:r w:rsidRPr="003A74F7">
        <w:rPr>
          <w:rFonts w:ascii="Arial" w:hAnsi="Arial" w:cs="Arial"/>
          <w:sz w:val="24"/>
          <w:szCs w:val="24"/>
        </w:rPr>
        <w:t xml:space="preserve">dalszemu podwykonawcy lub konieczność dokonania bezpośrednich zapłat na sumę </w:t>
      </w:r>
      <w:r w:rsidR="00B10BBE">
        <w:rPr>
          <w:rFonts w:ascii="Arial" w:hAnsi="Arial" w:cs="Arial"/>
          <w:sz w:val="24"/>
          <w:szCs w:val="24"/>
        </w:rPr>
        <w:br/>
        <w:t xml:space="preserve"> </w:t>
      </w:r>
      <w:r w:rsidR="00B10BBE">
        <w:rPr>
          <w:rFonts w:ascii="Arial" w:hAnsi="Arial" w:cs="Arial"/>
          <w:sz w:val="24"/>
          <w:szCs w:val="24"/>
        </w:rPr>
        <w:tab/>
      </w:r>
      <w:r w:rsidRPr="003A74F7">
        <w:rPr>
          <w:rFonts w:ascii="Arial" w:hAnsi="Arial" w:cs="Arial"/>
          <w:sz w:val="24"/>
          <w:szCs w:val="24"/>
        </w:rPr>
        <w:t>większą niż 5% wartości umowy może stanowić podstawę do odstąpienia od umowy.</w:t>
      </w:r>
    </w:p>
    <w:p w14:paraId="2F7DA1F0" w14:textId="36DAE042" w:rsidR="000A746D" w:rsidRPr="003A74F7" w:rsidRDefault="000B39F7" w:rsidP="00B0449E">
      <w:pPr>
        <w:pStyle w:val="divparagraph"/>
        <w:spacing w:line="276" w:lineRule="auto"/>
        <w:ind w:right="-852"/>
        <w:rPr>
          <w:rFonts w:ascii="Arial" w:hAnsi="Arial" w:cs="Arial"/>
          <w:sz w:val="24"/>
          <w:szCs w:val="24"/>
        </w:rPr>
      </w:pPr>
      <w:r w:rsidRPr="003A74F7">
        <w:rPr>
          <w:rFonts w:ascii="Arial" w:hAnsi="Arial" w:cs="Arial"/>
          <w:sz w:val="24"/>
          <w:szCs w:val="24"/>
        </w:rPr>
        <w:t xml:space="preserve">8.  </w:t>
      </w:r>
      <w:r w:rsidRPr="003A74F7">
        <w:rPr>
          <w:rFonts w:ascii="Arial" w:hAnsi="Arial" w:cs="Arial"/>
          <w:sz w:val="24"/>
          <w:szCs w:val="24"/>
        </w:rPr>
        <w:tab/>
        <w:t xml:space="preserve">Do zasad odpowiedzialności Zamawiającego, Wykonawcy, podwykonawcy lub </w:t>
      </w:r>
      <w:r w:rsidR="00E16BF2" w:rsidRPr="003A74F7">
        <w:rPr>
          <w:rFonts w:ascii="Arial" w:hAnsi="Arial" w:cs="Arial"/>
          <w:sz w:val="24"/>
          <w:szCs w:val="24"/>
        </w:rPr>
        <w:br/>
        <w:t xml:space="preserve"> </w:t>
      </w:r>
      <w:r w:rsidR="00E16BF2" w:rsidRPr="003A74F7">
        <w:rPr>
          <w:rFonts w:ascii="Arial" w:hAnsi="Arial" w:cs="Arial"/>
          <w:sz w:val="24"/>
          <w:szCs w:val="24"/>
        </w:rPr>
        <w:tab/>
      </w:r>
      <w:r w:rsidRPr="003A74F7">
        <w:rPr>
          <w:rFonts w:ascii="Arial" w:hAnsi="Arial" w:cs="Arial"/>
          <w:sz w:val="24"/>
          <w:szCs w:val="24"/>
        </w:rPr>
        <w:t>dalszego podwykonawcy z tytułu wykonanych robót budowlanych stosuje się</w:t>
      </w:r>
      <w:r w:rsidR="00CB495A" w:rsidRPr="003A74F7">
        <w:rPr>
          <w:rFonts w:ascii="Arial" w:hAnsi="Arial" w:cs="Arial"/>
          <w:sz w:val="24"/>
          <w:szCs w:val="24"/>
        </w:rPr>
        <w:t xml:space="preserve"> </w:t>
      </w:r>
      <w:r w:rsidRPr="003A74F7">
        <w:rPr>
          <w:rFonts w:ascii="Arial" w:hAnsi="Arial" w:cs="Arial"/>
          <w:sz w:val="24"/>
          <w:szCs w:val="24"/>
        </w:rPr>
        <w:t xml:space="preserve">przepisy </w:t>
      </w:r>
      <w:r w:rsidR="00B0449E">
        <w:rPr>
          <w:rFonts w:ascii="Arial" w:hAnsi="Arial" w:cs="Arial"/>
          <w:sz w:val="24"/>
          <w:szCs w:val="24"/>
        </w:rPr>
        <w:br/>
        <w:t xml:space="preserve"> </w:t>
      </w:r>
      <w:r w:rsidR="00B0449E">
        <w:rPr>
          <w:rFonts w:ascii="Arial" w:hAnsi="Arial" w:cs="Arial"/>
          <w:sz w:val="24"/>
          <w:szCs w:val="24"/>
        </w:rPr>
        <w:tab/>
      </w:r>
      <w:r w:rsidRPr="003A74F7">
        <w:rPr>
          <w:rFonts w:ascii="Arial" w:hAnsi="Arial" w:cs="Arial"/>
          <w:sz w:val="24"/>
          <w:szCs w:val="24"/>
        </w:rPr>
        <w:t xml:space="preserve">ustawy z dnia 23 kwietnia 1964 r. - Kodeks cywilny, jeżeli przepisy ustawy Pzp nie </w:t>
      </w:r>
      <w:r w:rsidR="00B0449E">
        <w:rPr>
          <w:rFonts w:ascii="Arial" w:hAnsi="Arial" w:cs="Arial"/>
          <w:sz w:val="24"/>
          <w:szCs w:val="24"/>
        </w:rPr>
        <w:br/>
        <w:t xml:space="preserve"> </w:t>
      </w:r>
      <w:r w:rsidR="00B0449E">
        <w:rPr>
          <w:rFonts w:ascii="Arial" w:hAnsi="Arial" w:cs="Arial"/>
          <w:sz w:val="24"/>
          <w:szCs w:val="24"/>
        </w:rPr>
        <w:tab/>
      </w:r>
      <w:r w:rsidRPr="003A74F7">
        <w:rPr>
          <w:rFonts w:ascii="Arial" w:hAnsi="Arial" w:cs="Arial"/>
          <w:sz w:val="24"/>
          <w:szCs w:val="24"/>
        </w:rPr>
        <w:t>stanowią inaczej.</w:t>
      </w:r>
    </w:p>
    <w:p w14:paraId="0CD27123" w14:textId="45A36E59" w:rsidR="00CF4F64" w:rsidRPr="003A74F7" w:rsidRDefault="00CF4F64" w:rsidP="003A74F7">
      <w:pPr>
        <w:spacing w:before="100" w:beforeAutospacing="1" w:line="276" w:lineRule="auto"/>
        <w:ind w:right="-710"/>
        <w:rPr>
          <w:rFonts w:ascii="Arial" w:hAnsi="Arial" w:cs="Arial"/>
          <w:b/>
        </w:rPr>
      </w:pPr>
      <w:r w:rsidRPr="003A74F7">
        <w:rPr>
          <w:rFonts w:ascii="Arial" w:hAnsi="Arial" w:cs="Arial"/>
          <w:b/>
        </w:rPr>
        <w:lastRenderedPageBreak/>
        <w:t>§</w:t>
      </w:r>
      <w:r w:rsidR="00063EE2" w:rsidRPr="003A74F7">
        <w:rPr>
          <w:rFonts w:ascii="Arial" w:hAnsi="Arial" w:cs="Arial"/>
          <w:b/>
        </w:rPr>
        <w:t>1</w:t>
      </w:r>
      <w:r w:rsidR="00F305EB" w:rsidRPr="003A74F7">
        <w:rPr>
          <w:rFonts w:ascii="Arial" w:hAnsi="Arial" w:cs="Arial"/>
          <w:b/>
        </w:rPr>
        <w:t>2</w:t>
      </w:r>
    </w:p>
    <w:p w14:paraId="10ED94C9" w14:textId="7645A775" w:rsidR="00063EE2" w:rsidRPr="003A74F7" w:rsidRDefault="00063EE2" w:rsidP="003A74F7">
      <w:pPr>
        <w:spacing w:line="276" w:lineRule="auto"/>
        <w:ind w:right="-710"/>
        <w:rPr>
          <w:rFonts w:ascii="Arial" w:hAnsi="Arial" w:cs="Arial"/>
          <w:b/>
        </w:rPr>
      </w:pPr>
      <w:r w:rsidRPr="003A74F7">
        <w:rPr>
          <w:rFonts w:ascii="Arial" w:hAnsi="Arial" w:cs="Arial"/>
          <w:b/>
        </w:rPr>
        <w:t>Przeniesienie wierzytelności</w:t>
      </w:r>
    </w:p>
    <w:p w14:paraId="146A79A4" w14:textId="0AAAD759" w:rsidR="00CB495A" w:rsidRPr="003A74F7" w:rsidRDefault="00CF4F64" w:rsidP="003A74F7">
      <w:pPr>
        <w:pStyle w:val="Tekstpodstawowy3"/>
        <w:spacing w:after="0" w:line="276" w:lineRule="auto"/>
        <w:ind w:left="0" w:right="-710"/>
        <w:rPr>
          <w:rFonts w:ascii="Arial" w:hAnsi="Arial" w:cs="Arial"/>
          <w:bCs/>
          <w:sz w:val="24"/>
          <w:szCs w:val="24"/>
        </w:rPr>
      </w:pPr>
      <w:r w:rsidRPr="003A74F7">
        <w:rPr>
          <w:rFonts w:ascii="Arial" w:hAnsi="Arial" w:cs="Arial"/>
          <w:sz w:val="24"/>
          <w:szCs w:val="24"/>
        </w:rPr>
        <w:t>Wykonawca nie może w jakikolwiek sposób, pod rygorem nieważności takiej czynności, przenieść wierzytelności wynikającej z niniejszej umowy, w szczególności w drodze cesji, poręczenia lub factoringu, na osobę trzecią bez uprzedniej pisemnej zgody</w:t>
      </w:r>
      <w:r w:rsidR="00CB495A" w:rsidRPr="003A74F7">
        <w:rPr>
          <w:rFonts w:ascii="Arial" w:hAnsi="Arial" w:cs="Arial"/>
          <w:sz w:val="24"/>
          <w:szCs w:val="24"/>
        </w:rPr>
        <w:t xml:space="preserve"> </w:t>
      </w:r>
      <w:r w:rsidRPr="003A74F7">
        <w:rPr>
          <w:rFonts w:ascii="Arial" w:hAnsi="Arial" w:cs="Arial"/>
          <w:sz w:val="24"/>
          <w:szCs w:val="24"/>
        </w:rPr>
        <w:t>Zamawiającego oraz bez spełnienia warunków wynikających z przepisów powszechnie obowiązującego prawa.</w:t>
      </w:r>
      <w:r w:rsidRPr="003A74F7">
        <w:rPr>
          <w:rFonts w:ascii="Arial" w:hAnsi="Arial" w:cs="Arial"/>
          <w:bCs/>
          <w:sz w:val="24"/>
          <w:szCs w:val="24"/>
        </w:rPr>
        <w:t xml:space="preserve"> Każda czynność mająca na celu zmianę wierzyciela Zamawiającego może nastąpić dopiero po uprzednim wyrażeniu zgody przez podmiot tworzący, zgodnie z art. 54 ust. 5 ustawy o działalności leczniczej z dnia 15 kwietnia 2011 r.</w:t>
      </w:r>
    </w:p>
    <w:p w14:paraId="6737FB34" w14:textId="3F242D4F" w:rsidR="00CF4F64" w:rsidRPr="003A74F7" w:rsidRDefault="00CF4F64" w:rsidP="003A74F7">
      <w:pPr>
        <w:tabs>
          <w:tab w:val="left" w:pos="0"/>
        </w:tabs>
        <w:spacing w:before="100" w:beforeAutospacing="1" w:line="276" w:lineRule="auto"/>
        <w:ind w:right="-710"/>
        <w:rPr>
          <w:rFonts w:ascii="Arial" w:hAnsi="Arial" w:cs="Arial"/>
          <w:b/>
        </w:rPr>
      </w:pPr>
      <w:r w:rsidRPr="003A74F7">
        <w:rPr>
          <w:rFonts w:ascii="Arial" w:hAnsi="Arial" w:cs="Arial"/>
          <w:b/>
        </w:rPr>
        <w:t>§1</w:t>
      </w:r>
      <w:r w:rsidR="00F305EB" w:rsidRPr="003A74F7">
        <w:rPr>
          <w:rFonts w:ascii="Arial" w:hAnsi="Arial" w:cs="Arial"/>
          <w:b/>
        </w:rPr>
        <w:t>3</w:t>
      </w:r>
    </w:p>
    <w:p w14:paraId="1B1E11F9" w14:textId="12B004E1" w:rsidR="00724052" w:rsidRPr="003A74F7" w:rsidRDefault="009C7BF6" w:rsidP="003A74F7">
      <w:pPr>
        <w:pStyle w:val="Standard"/>
        <w:spacing w:after="0"/>
        <w:ind w:right="-710"/>
        <w:rPr>
          <w:rFonts w:ascii="Arial" w:hAnsi="Arial" w:cs="Arial"/>
          <w:b/>
          <w:bCs/>
          <w:sz w:val="24"/>
          <w:szCs w:val="24"/>
        </w:rPr>
      </w:pPr>
      <w:r w:rsidRPr="003A74F7">
        <w:rPr>
          <w:rFonts w:ascii="Arial" w:hAnsi="Arial" w:cs="Arial"/>
          <w:b/>
          <w:sz w:val="24"/>
          <w:szCs w:val="24"/>
        </w:rPr>
        <w:t>Klauzula informacyjna z art. 13 RODO</w:t>
      </w:r>
    </w:p>
    <w:p w14:paraId="2F21BB42" w14:textId="77777777" w:rsidR="00BE7662" w:rsidRPr="003A74F7" w:rsidRDefault="00724052" w:rsidP="003A74F7">
      <w:pPr>
        <w:pStyle w:val="Standard"/>
        <w:numPr>
          <w:ilvl w:val="0"/>
          <w:numId w:val="14"/>
        </w:numPr>
        <w:spacing w:after="0"/>
        <w:ind w:left="709" w:right="-710" w:hanging="709"/>
        <w:rPr>
          <w:rFonts w:ascii="Arial" w:hAnsi="Arial" w:cs="Arial"/>
          <w:sz w:val="24"/>
          <w:szCs w:val="24"/>
        </w:rPr>
      </w:pPr>
      <w:r w:rsidRPr="003A74F7">
        <w:rPr>
          <w:rFonts w:ascii="Arial" w:hAnsi="Arial" w:cs="Arial"/>
          <w:sz w:val="24"/>
          <w:szCs w:val="24"/>
        </w:rPr>
        <w:t xml:space="preserve"> </w:t>
      </w:r>
      <w:r w:rsidR="00463003" w:rsidRPr="003A74F7">
        <w:rPr>
          <w:rFonts w:ascii="Arial" w:hAnsi="Arial" w:cs="Arial"/>
          <w:sz w:val="24"/>
          <w:szCs w:val="24"/>
        </w:rPr>
        <w:t xml:space="preserve">Zgodnie z art. 13 ust. 1 Ogólnego Rozporządzenia o Ochronie Danych </w:t>
      </w:r>
      <w:r w:rsidR="00BE7662" w:rsidRPr="003A74F7">
        <w:rPr>
          <w:rFonts w:ascii="Arial" w:hAnsi="Arial" w:cs="Arial"/>
          <w:sz w:val="24"/>
          <w:szCs w:val="24"/>
        </w:rPr>
        <w:br/>
        <w:t xml:space="preserve"> </w:t>
      </w:r>
      <w:r w:rsidR="00463003" w:rsidRPr="003A74F7">
        <w:rPr>
          <w:rFonts w:ascii="Arial" w:hAnsi="Arial" w:cs="Arial"/>
          <w:sz w:val="24"/>
          <w:szCs w:val="24"/>
        </w:rPr>
        <w:t>(RODO) informujemy, że:</w:t>
      </w:r>
    </w:p>
    <w:p w14:paraId="63D87F40" w14:textId="533ABC04" w:rsidR="00724052" w:rsidRPr="003A74F7" w:rsidRDefault="00724052" w:rsidP="003A74F7">
      <w:pPr>
        <w:pStyle w:val="Standard"/>
        <w:spacing w:after="0"/>
        <w:ind w:left="709" w:right="-710"/>
        <w:rPr>
          <w:rFonts w:ascii="Arial" w:hAnsi="Arial" w:cs="Arial"/>
          <w:sz w:val="24"/>
          <w:szCs w:val="24"/>
        </w:rPr>
      </w:pPr>
      <w:r w:rsidRPr="003A74F7">
        <w:rPr>
          <w:rFonts w:ascii="Arial" w:hAnsi="Arial" w:cs="Arial"/>
          <w:sz w:val="24"/>
          <w:szCs w:val="24"/>
        </w:rPr>
        <w:t xml:space="preserve">1)  </w:t>
      </w:r>
      <w:r w:rsidRPr="003A74F7">
        <w:rPr>
          <w:rFonts w:ascii="Arial" w:hAnsi="Arial" w:cs="Arial"/>
          <w:sz w:val="24"/>
          <w:szCs w:val="24"/>
        </w:rPr>
        <w:tab/>
      </w:r>
      <w:r w:rsidR="00463003" w:rsidRPr="003A74F7">
        <w:rPr>
          <w:rFonts w:ascii="Arial" w:hAnsi="Arial" w:cs="Arial"/>
          <w:sz w:val="24"/>
          <w:szCs w:val="24"/>
        </w:rPr>
        <w:t xml:space="preserve">administratorem Państwa danych osobowych jest Szpital Wojewódzki im. </w:t>
      </w:r>
      <w:r w:rsidR="00AE1744" w:rsidRPr="003A74F7">
        <w:rPr>
          <w:rFonts w:ascii="Arial" w:hAnsi="Arial" w:cs="Arial"/>
          <w:sz w:val="24"/>
          <w:szCs w:val="24"/>
        </w:rPr>
        <w:br/>
        <w:t xml:space="preserve"> </w:t>
      </w:r>
      <w:r w:rsidR="00AE1744" w:rsidRPr="003A74F7">
        <w:rPr>
          <w:rFonts w:ascii="Arial" w:hAnsi="Arial" w:cs="Arial"/>
          <w:sz w:val="24"/>
          <w:szCs w:val="24"/>
        </w:rPr>
        <w:tab/>
      </w:r>
      <w:r w:rsidR="00463003" w:rsidRPr="003A74F7">
        <w:rPr>
          <w:rFonts w:ascii="Arial" w:hAnsi="Arial" w:cs="Arial"/>
          <w:sz w:val="24"/>
          <w:szCs w:val="24"/>
        </w:rPr>
        <w:t>Jana Pawła II w Bełchatowie, adres: ul. Czapliniecka 123, 97-400 Bełchatów;</w:t>
      </w:r>
    </w:p>
    <w:p w14:paraId="4DE27E2F" w14:textId="42C7A1C7" w:rsidR="00463003" w:rsidRPr="003A74F7" w:rsidRDefault="00724052" w:rsidP="003A74F7">
      <w:pPr>
        <w:pStyle w:val="Standard"/>
        <w:tabs>
          <w:tab w:val="left" w:pos="567"/>
          <w:tab w:val="left" w:pos="709"/>
        </w:tabs>
        <w:spacing w:after="0"/>
        <w:ind w:left="502"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2)  </w:t>
      </w:r>
      <w:r w:rsidRPr="003A74F7">
        <w:rPr>
          <w:rFonts w:ascii="Arial" w:hAnsi="Arial" w:cs="Arial"/>
          <w:sz w:val="24"/>
          <w:szCs w:val="24"/>
        </w:rPr>
        <w:tab/>
      </w:r>
      <w:r w:rsidR="00463003" w:rsidRPr="003A74F7">
        <w:rPr>
          <w:rFonts w:ascii="Arial" w:hAnsi="Arial" w:cs="Arial"/>
          <w:sz w:val="24"/>
          <w:szCs w:val="24"/>
        </w:rPr>
        <w:t xml:space="preserve">administrator wyznaczył Inspektora Ochrony Danych, z którym mogą się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Państwo kontaktować w sprawach przetwarzania Państwa danych</w:t>
      </w:r>
      <w:r w:rsidR="00AE1744" w:rsidRPr="003A74F7">
        <w:rPr>
          <w:rFonts w:ascii="Arial" w:hAnsi="Arial" w:cs="Arial"/>
          <w:sz w:val="24"/>
          <w:szCs w:val="24"/>
        </w:rPr>
        <w:t xml:space="preserve"> </w:t>
      </w:r>
      <w:r w:rsidR="00463003" w:rsidRPr="003A74F7">
        <w:rPr>
          <w:rFonts w:ascii="Arial" w:hAnsi="Arial" w:cs="Arial"/>
          <w:sz w:val="24"/>
          <w:szCs w:val="24"/>
        </w:rPr>
        <w:t xml:space="preserve">osobowych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 xml:space="preserve">za pośrednictwem poczty elektronicznej: </w:t>
      </w:r>
    </w:p>
    <w:p w14:paraId="607F2D00" w14:textId="1428F27F" w:rsidR="005855CE" w:rsidRPr="003A74F7" w:rsidRDefault="00463003" w:rsidP="003A74F7">
      <w:pPr>
        <w:pStyle w:val="Standard"/>
        <w:tabs>
          <w:tab w:val="left" w:pos="567"/>
          <w:tab w:val="left" w:pos="709"/>
        </w:tabs>
        <w:spacing w:after="0"/>
        <w:ind w:left="502"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r>
      <w:r w:rsidRPr="003A74F7">
        <w:rPr>
          <w:rFonts w:ascii="Arial" w:hAnsi="Arial" w:cs="Arial"/>
          <w:sz w:val="24"/>
          <w:szCs w:val="24"/>
        </w:rPr>
        <w:tab/>
      </w:r>
      <w:hyperlink r:id="rId10" w:history="1">
        <w:r w:rsidR="006E3F82" w:rsidRPr="003A74F7">
          <w:rPr>
            <w:rStyle w:val="Hipercze"/>
            <w:rFonts w:ascii="Arial" w:hAnsi="Arial" w:cs="Arial"/>
            <w:color w:val="auto"/>
            <w:sz w:val="24"/>
            <w:szCs w:val="24"/>
            <w:u w:val="none"/>
          </w:rPr>
          <w:t>iod@szpital-belchatow.pl</w:t>
        </w:r>
      </w:hyperlink>
      <w:r w:rsidRPr="003A74F7">
        <w:rPr>
          <w:rFonts w:ascii="Arial" w:hAnsi="Arial" w:cs="Arial"/>
          <w:sz w:val="24"/>
          <w:szCs w:val="24"/>
        </w:rPr>
        <w:t>;</w:t>
      </w:r>
    </w:p>
    <w:p w14:paraId="441FB00F" w14:textId="4E656617" w:rsidR="00463003" w:rsidRPr="003A74F7" w:rsidRDefault="00724052" w:rsidP="003A74F7">
      <w:pPr>
        <w:pStyle w:val="Tekstkomentarza"/>
        <w:spacing w:line="276" w:lineRule="auto"/>
        <w:ind w:left="502" w:right="-710" w:firstLine="206"/>
        <w:rPr>
          <w:rFonts w:ascii="Arial" w:hAnsi="Arial" w:cs="Arial"/>
          <w:sz w:val="24"/>
          <w:szCs w:val="24"/>
        </w:rPr>
      </w:pPr>
      <w:r w:rsidRPr="003A74F7">
        <w:rPr>
          <w:rFonts w:ascii="Arial" w:hAnsi="Arial" w:cs="Arial"/>
          <w:sz w:val="24"/>
          <w:szCs w:val="24"/>
        </w:rPr>
        <w:t xml:space="preserve">3)  </w:t>
      </w:r>
      <w:r w:rsidRPr="003A74F7">
        <w:rPr>
          <w:rFonts w:ascii="Arial" w:hAnsi="Arial" w:cs="Arial"/>
          <w:sz w:val="24"/>
          <w:szCs w:val="24"/>
        </w:rPr>
        <w:tab/>
      </w:r>
      <w:r w:rsidR="00463003" w:rsidRPr="003A74F7">
        <w:rPr>
          <w:rFonts w:ascii="Arial" w:hAnsi="Arial" w:cs="Arial"/>
          <w:sz w:val="24"/>
          <w:szCs w:val="24"/>
        </w:rPr>
        <w:t xml:space="preserve">administrator będzie przetwarzał Państwa dane osobowe do wypełnienia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 xml:space="preserve">obowiązku prawnego ciążącego na administratorze w myśl art. 6 ust. 1 lit. c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 xml:space="preserve">RODO oraz art. 37 ustawy z dnia 11 września 2019 r. Prawo zamówień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 xml:space="preserve">publicznych w celu przygotowania i przeprowadzenia postępowania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o udzieleniu zamówienia,</w:t>
      </w:r>
      <w:r w:rsidRPr="003A74F7">
        <w:rPr>
          <w:rFonts w:ascii="Arial" w:hAnsi="Arial" w:cs="Arial"/>
          <w:sz w:val="24"/>
          <w:szCs w:val="24"/>
        </w:rPr>
        <w:t xml:space="preserve"> </w:t>
      </w:r>
      <w:r w:rsidR="00463003" w:rsidRPr="003A74F7">
        <w:rPr>
          <w:rFonts w:ascii="Arial" w:hAnsi="Arial" w:cs="Arial"/>
          <w:sz w:val="24"/>
          <w:szCs w:val="24"/>
        </w:rPr>
        <w:t>celem wybrania</w:t>
      </w:r>
      <w:r w:rsidR="006E3F82" w:rsidRPr="003A74F7">
        <w:rPr>
          <w:rFonts w:ascii="Arial" w:hAnsi="Arial" w:cs="Arial"/>
          <w:sz w:val="24"/>
          <w:szCs w:val="24"/>
        </w:rPr>
        <w:t xml:space="preserve"> </w:t>
      </w:r>
      <w:r w:rsidR="00463003" w:rsidRPr="003A74F7">
        <w:rPr>
          <w:rFonts w:ascii="Arial" w:hAnsi="Arial" w:cs="Arial"/>
          <w:sz w:val="24"/>
          <w:szCs w:val="24"/>
        </w:rPr>
        <w:t xml:space="preserve">najkorzystniejszej oferty oraz </w:t>
      </w:r>
      <w:r w:rsidR="00AE1744" w:rsidRPr="003A74F7">
        <w:rPr>
          <w:rFonts w:ascii="Arial" w:hAnsi="Arial" w:cs="Arial"/>
          <w:sz w:val="24"/>
          <w:szCs w:val="24"/>
        </w:rPr>
        <w:br/>
        <w:t xml:space="preserve"> </w:t>
      </w:r>
      <w:r w:rsidR="00AE1744" w:rsidRPr="003A74F7">
        <w:rPr>
          <w:rFonts w:ascii="Arial" w:hAnsi="Arial" w:cs="Arial"/>
          <w:sz w:val="24"/>
          <w:szCs w:val="24"/>
        </w:rPr>
        <w:tab/>
        <w:t xml:space="preserve"> </w:t>
      </w:r>
      <w:r w:rsidR="00AE1744" w:rsidRPr="003A74F7">
        <w:rPr>
          <w:rFonts w:ascii="Arial" w:hAnsi="Arial" w:cs="Arial"/>
          <w:sz w:val="24"/>
          <w:szCs w:val="24"/>
        </w:rPr>
        <w:tab/>
      </w:r>
      <w:r w:rsidR="00463003" w:rsidRPr="003A74F7">
        <w:rPr>
          <w:rFonts w:ascii="Arial" w:hAnsi="Arial" w:cs="Arial"/>
          <w:sz w:val="24"/>
          <w:szCs w:val="24"/>
        </w:rPr>
        <w:t xml:space="preserve">prowadzenia rachunkowości zgodnie z Ustawą o rachunkowości z dnia 29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 xml:space="preserve">września 1994 r.; </w:t>
      </w:r>
    </w:p>
    <w:p w14:paraId="61A4D053" w14:textId="605A068F" w:rsidR="00463003" w:rsidRPr="003A74F7" w:rsidRDefault="00463003" w:rsidP="003A74F7">
      <w:pPr>
        <w:pStyle w:val="Tekstkomentarza"/>
        <w:spacing w:line="276" w:lineRule="auto"/>
        <w:ind w:left="142" w:right="-710"/>
        <w:rPr>
          <w:rFonts w:ascii="Arial" w:hAnsi="Arial" w:cs="Arial"/>
          <w:sz w:val="24"/>
          <w:szCs w:val="24"/>
        </w:rPr>
      </w:pPr>
      <w:r w:rsidRPr="003A74F7">
        <w:rPr>
          <w:rFonts w:ascii="Arial" w:hAnsi="Arial" w:cs="Arial"/>
          <w:sz w:val="24"/>
          <w:szCs w:val="24"/>
        </w:rPr>
        <w:t xml:space="preserve"> </w:t>
      </w:r>
      <w:r w:rsidR="00AE1744" w:rsidRPr="003A74F7">
        <w:rPr>
          <w:rFonts w:ascii="Arial" w:hAnsi="Arial" w:cs="Arial"/>
          <w:sz w:val="24"/>
          <w:szCs w:val="24"/>
        </w:rPr>
        <w:t xml:space="preserve"> </w:t>
      </w:r>
      <w:r w:rsidR="00AE1744" w:rsidRPr="003A74F7">
        <w:rPr>
          <w:rFonts w:ascii="Arial" w:hAnsi="Arial" w:cs="Arial"/>
          <w:sz w:val="24"/>
          <w:szCs w:val="24"/>
        </w:rPr>
        <w:tab/>
      </w:r>
      <w:r w:rsidR="00AE1744" w:rsidRPr="003A74F7">
        <w:rPr>
          <w:rFonts w:ascii="Arial" w:hAnsi="Arial" w:cs="Arial"/>
          <w:sz w:val="24"/>
          <w:szCs w:val="24"/>
        </w:rPr>
        <w:tab/>
      </w:r>
      <w:r w:rsidRPr="003A74F7">
        <w:rPr>
          <w:rFonts w:ascii="Arial" w:hAnsi="Arial" w:cs="Arial"/>
          <w:sz w:val="24"/>
          <w:szCs w:val="24"/>
        </w:rPr>
        <w:t xml:space="preserve">Dodatkowo dane osobowe wybranego w postępowaniu wykonawcy </w:t>
      </w:r>
      <w:r w:rsidR="006E3F82" w:rsidRPr="003A74F7">
        <w:rPr>
          <w:rFonts w:ascii="Arial" w:hAnsi="Arial" w:cs="Arial"/>
          <w:sz w:val="24"/>
          <w:szCs w:val="24"/>
        </w:rPr>
        <w:br/>
        <w:t xml:space="preserve"> </w:t>
      </w:r>
      <w:r w:rsidR="006E3F82" w:rsidRPr="003A74F7">
        <w:rPr>
          <w:rFonts w:ascii="Arial" w:hAnsi="Arial" w:cs="Arial"/>
          <w:sz w:val="24"/>
          <w:szCs w:val="24"/>
        </w:rPr>
        <w:tab/>
      </w:r>
      <w:r w:rsidR="006E3F82" w:rsidRPr="003A74F7">
        <w:rPr>
          <w:rFonts w:ascii="Arial" w:hAnsi="Arial" w:cs="Arial"/>
          <w:sz w:val="24"/>
          <w:szCs w:val="24"/>
        </w:rPr>
        <w:tab/>
      </w:r>
      <w:r w:rsidRPr="003A74F7">
        <w:rPr>
          <w:rFonts w:ascii="Arial" w:hAnsi="Arial" w:cs="Arial"/>
          <w:sz w:val="24"/>
          <w:szCs w:val="24"/>
        </w:rPr>
        <w:t>przetwarzane są również w celu:</w:t>
      </w:r>
      <w:r w:rsidR="00724052" w:rsidRPr="003A74F7">
        <w:rPr>
          <w:rFonts w:ascii="Arial" w:hAnsi="Arial" w:cs="Arial"/>
          <w:sz w:val="24"/>
          <w:szCs w:val="24"/>
        </w:rPr>
        <w:t xml:space="preserve"> </w:t>
      </w:r>
      <w:r w:rsidRPr="003A74F7">
        <w:rPr>
          <w:rFonts w:ascii="Arial" w:hAnsi="Arial" w:cs="Arial"/>
          <w:sz w:val="24"/>
          <w:szCs w:val="24"/>
        </w:rPr>
        <w:t xml:space="preserve">- zawarcia i wykonania umowy – na </w:t>
      </w:r>
      <w:r w:rsidR="006E3F82" w:rsidRPr="003A74F7">
        <w:rPr>
          <w:rFonts w:ascii="Arial" w:hAnsi="Arial" w:cs="Arial"/>
          <w:sz w:val="24"/>
          <w:szCs w:val="24"/>
        </w:rPr>
        <w:br/>
        <w:t xml:space="preserve"> </w:t>
      </w:r>
      <w:r w:rsidR="006E3F82" w:rsidRPr="003A74F7">
        <w:rPr>
          <w:rFonts w:ascii="Arial" w:hAnsi="Arial" w:cs="Arial"/>
          <w:sz w:val="24"/>
          <w:szCs w:val="24"/>
        </w:rPr>
        <w:tab/>
      </w:r>
      <w:r w:rsidR="006E3F82" w:rsidRPr="003A74F7">
        <w:rPr>
          <w:rFonts w:ascii="Arial" w:hAnsi="Arial" w:cs="Arial"/>
          <w:sz w:val="24"/>
          <w:szCs w:val="24"/>
        </w:rPr>
        <w:tab/>
      </w:r>
      <w:r w:rsidRPr="003A74F7">
        <w:rPr>
          <w:rFonts w:ascii="Arial" w:hAnsi="Arial" w:cs="Arial"/>
          <w:sz w:val="24"/>
          <w:szCs w:val="24"/>
        </w:rPr>
        <w:t>podstawie art. 6 ust. 1 lit. b) RODO, tj.</w:t>
      </w:r>
      <w:r w:rsidRPr="003A74F7">
        <w:rPr>
          <w:rFonts w:ascii="Arial" w:hAnsi="Arial" w:cs="Arial"/>
          <w:sz w:val="24"/>
          <w:szCs w:val="24"/>
          <w:shd w:val="clear" w:color="auto" w:fill="FFFFFF"/>
        </w:rPr>
        <w:t xml:space="preserve"> przetwarzanie jest niezbędne </w:t>
      </w:r>
      <w:r w:rsidR="00B0449E">
        <w:rPr>
          <w:rFonts w:ascii="Arial" w:hAnsi="Arial" w:cs="Arial"/>
          <w:sz w:val="24"/>
          <w:szCs w:val="24"/>
          <w:shd w:val="clear" w:color="auto" w:fill="FFFFFF"/>
        </w:rPr>
        <w:br/>
        <w:t xml:space="preserve"> </w:t>
      </w:r>
      <w:r w:rsidR="00B0449E">
        <w:rPr>
          <w:rFonts w:ascii="Arial" w:hAnsi="Arial" w:cs="Arial"/>
          <w:sz w:val="24"/>
          <w:szCs w:val="24"/>
          <w:shd w:val="clear" w:color="auto" w:fill="FFFFFF"/>
        </w:rPr>
        <w:tab/>
      </w:r>
      <w:r w:rsidR="00B0449E">
        <w:rPr>
          <w:rFonts w:ascii="Arial" w:hAnsi="Arial" w:cs="Arial"/>
          <w:sz w:val="24"/>
          <w:szCs w:val="24"/>
          <w:shd w:val="clear" w:color="auto" w:fill="FFFFFF"/>
        </w:rPr>
        <w:tab/>
      </w:r>
      <w:r w:rsidRPr="003A74F7">
        <w:rPr>
          <w:rFonts w:ascii="Arial" w:hAnsi="Arial" w:cs="Arial"/>
          <w:sz w:val="24"/>
          <w:szCs w:val="24"/>
          <w:shd w:val="clear" w:color="auto" w:fill="FFFFFF"/>
        </w:rPr>
        <w:t xml:space="preserve">do wykonania umowy, której stroną jest osoba, której dane dotyczą, lub </w:t>
      </w:r>
      <w:r w:rsidR="00B0449E">
        <w:rPr>
          <w:rFonts w:ascii="Arial" w:hAnsi="Arial" w:cs="Arial"/>
          <w:sz w:val="24"/>
          <w:szCs w:val="24"/>
          <w:shd w:val="clear" w:color="auto" w:fill="FFFFFF"/>
        </w:rPr>
        <w:br/>
        <w:t xml:space="preserve"> </w:t>
      </w:r>
      <w:r w:rsidR="00B0449E">
        <w:rPr>
          <w:rFonts w:ascii="Arial" w:hAnsi="Arial" w:cs="Arial"/>
          <w:sz w:val="24"/>
          <w:szCs w:val="24"/>
          <w:shd w:val="clear" w:color="auto" w:fill="FFFFFF"/>
        </w:rPr>
        <w:tab/>
      </w:r>
      <w:r w:rsidR="00B0449E">
        <w:rPr>
          <w:rFonts w:ascii="Arial" w:hAnsi="Arial" w:cs="Arial"/>
          <w:sz w:val="24"/>
          <w:szCs w:val="24"/>
          <w:shd w:val="clear" w:color="auto" w:fill="FFFFFF"/>
        </w:rPr>
        <w:tab/>
      </w:r>
      <w:r w:rsidRPr="003A74F7">
        <w:rPr>
          <w:rFonts w:ascii="Arial" w:hAnsi="Arial" w:cs="Arial"/>
          <w:sz w:val="24"/>
          <w:szCs w:val="24"/>
          <w:shd w:val="clear" w:color="auto" w:fill="FFFFFF"/>
        </w:rPr>
        <w:t xml:space="preserve">do podjęcia działań na żądanie osoby, której dane dotyczą, przed zawarciem </w:t>
      </w:r>
      <w:r w:rsidR="00AE1744" w:rsidRPr="003A74F7">
        <w:rPr>
          <w:rFonts w:ascii="Arial" w:hAnsi="Arial" w:cs="Arial"/>
          <w:sz w:val="24"/>
          <w:szCs w:val="24"/>
          <w:shd w:val="clear" w:color="auto" w:fill="FFFFFF"/>
        </w:rPr>
        <w:br/>
        <w:t xml:space="preserve"> </w:t>
      </w:r>
      <w:r w:rsidR="00AE1744" w:rsidRPr="003A74F7">
        <w:rPr>
          <w:rFonts w:ascii="Arial" w:hAnsi="Arial" w:cs="Arial"/>
          <w:sz w:val="24"/>
          <w:szCs w:val="24"/>
          <w:shd w:val="clear" w:color="auto" w:fill="FFFFFF"/>
        </w:rPr>
        <w:tab/>
      </w:r>
      <w:r w:rsidR="00AE1744" w:rsidRPr="003A74F7">
        <w:rPr>
          <w:rFonts w:ascii="Arial" w:hAnsi="Arial" w:cs="Arial"/>
          <w:sz w:val="24"/>
          <w:szCs w:val="24"/>
          <w:shd w:val="clear" w:color="auto" w:fill="FFFFFF"/>
        </w:rPr>
        <w:tab/>
      </w:r>
      <w:r w:rsidRPr="003A74F7">
        <w:rPr>
          <w:rFonts w:ascii="Arial" w:hAnsi="Arial" w:cs="Arial"/>
          <w:sz w:val="24"/>
          <w:szCs w:val="24"/>
          <w:shd w:val="clear" w:color="auto" w:fill="FFFFFF"/>
        </w:rPr>
        <w:t>umowy,</w:t>
      </w:r>
    </w:p>
    <w:p w14:paraId="0AD8F545" w14:textId="5889E5FF" w:rsidR="00463003" w:rsidRPr="003A74F7" w:rsidRDefault="00463003" w:rsidP="003A74F7">
      <w:pPr>
        <w:tabs>
          <w:tab w:val="left" w:pos="142"/>
        </w:tabs>
        <w:spacing w:line="276" w:lineRule="auto"/>
        <w:ind w:right="-710"/>
        <w:rPr>
          <w:rFonts w:ascii="Arial" w:hAnsi="Arial" w:cs="Arial"/>
          <w:bCs/>
        </w:rPr>
      </w:pPr>
      <w:r w:rsidRPr="003A74F7">
        <w:rPr>
          <w:rFonts w:ascii="Arial" w:hAnsi="Arial" w:cs="Arial"/>
        </w:rPr>
        <w:tab/>
      </w:r>
      <w:r w:rsidR="00724052" w:rsidRPr="003A74F7">
        <w:rPr>
          <w:rFonts w:ascii="Arial" w:hAnsi="Arial" w:cs="Arial"/>
        </w:rPr>
        <w:tab/>
        <w:t xml:space="preserve">4) </w:t>
      </w:r>
      <w:r w:rsidR="00724052" w:rsidRPr="003A74F7">
        <w:rPr>
          <w:rFonts w:ascii="Arial" w:hAnsi="Arial" w:cs="Arial"/>
        </w:rPr>
        <w:tab/>
      </w:r>
      <w:r w:rsidRPr="003A74F7">
        <w:rPr>
          <w:rFonts w:ascii="Arial" w:hAnsi="Arial" w:cs="Arial"/>
        </w:rPr>
        <w:t xml:space="preserve">dane osobowe mogą być udostępnione innym uprawnionym podmiotom, </w:t>
      </w:r>
      <w:r w:rsidR="00AE1744" w:rsidRPr="003A74F7">
        <w:rPr>
          <w:rFonts w:ascii="Arial" w:hAnsi="Arial" w:cs="Arial"/>
        </w:rPr>
        <w:br/>
        <w:t xml:space="preserve"> </w:t>
      </w:r>
      <w:r w:rsidR="00AE1744" w:rsidRPr="003A74F7">
        <w:rPr>
          <w:rFonts w:ascii="Arial" w:hAnsi="Arial" w:cs="Arial"/>
        </w:rPr>
        <w:tab/>
      </w:r>
      <w:r w:rsidR="00AE1744" w:rsidRPr="003A74F7">
        <w:rPr>
          <w:rFonts w:ascii="Arial" w:hAnsi="Arial" w:cs="Arial"/>
        </w:rPr>
        <w:tab/>
      </w:r>
      <w:r w:rsidR="00AE1744" w:rsidRPr="003A74F7">
        <w:rPr>
          <w:rFonts w:ascii="Arial" w:hAnsi="Arial" w:cs="Arial"/>
        </w:rPr>
        <w:tab/>
      </w:r>
      <w:r w:rsidRPr="003A74F7">
        <w:rPr>
          <w:rFonts w:ascii="Arial" w:hAnsi="Arial" w:cs="Arial"/>
        </w:rPr>
        <w:t xml:space="preserve">na podstawie przepisów prawa, a także podmiotom, z którymi administrator </w:t>
      </w:r>
      <w:r w:rsidR="00AE1744" w:rsidRPr="003A74F7">
        <w:rPr>
          <w:rFonts w:ascii="Arial" w:hAnsi="Arial" w:cs="Arial"/>
        </w:rPr>
        <w:br/>
        <w:t xml:space="preserve"> </w:t>
      </w:r>
      <w:r w:rsidR="00AE1744" w:rsidRPr="003A74F7">
        <w:rPr>
          <w:rFonts w:ascii="Arial" w:hAnsi="Arial" w:cs="Arial"/>
        </w:rPr>
        <w:tab/>
      </w:r>
      <w:r w:rsidR="00AE1744" w:rsidRPr="003A74F7">
        <w:rPr>
          <w:rFonts w:ascii="Arial" w:hAnsi="Arial" w:cs="Arial"/>
        </w:rPr>
        <w:tab/>
      </w:r>
      <w:r w:rsidR="00AE1744" w:rsidRPr="003A74F7">
        <w:rPr>
          <w:rFonts w:ascii="Arial" w:hAnsi="Arial" w:cs="Arial"/>
        </w:rPr>
        <w:tab/>
      </w:r>
      <w:r w:rsidRPr="003A74F7">
        <w:rPr>
          <w:rFonts w:ascii="Arial" w:hAnsi="Arial" w:cs="Arial"/>
        </w:rPr>
        <w:t xml:space="preserve">zawarł umowę w związku z realizacją usług na rzecz administratora (np. </w:t>
      </w:r>
      <w:r w:rsidR="00B0449E">
        <w:rPr>
          <w:rFonts w:ascii="Arial" w:hAnsi="Arial" w:cs="Arial"/>
        </w:rPr>
        <w:br/>
        <w:t xml:space="preserve"> </w:t>
      </w:r>
      <w:r w:rsidR="00B0449E">
        <w:rPr>
          <w:rFonts w:ascii="Arial" w:hAnsi="Arial" w:cs="Arial"/>
        </w:rPr>
        <w:tab/>
      </w:r>
      <w:r w:rsidR="00B0449E">
        <w:rPr>
          <w:rFonts w:ascii="Arial" w:hAnsi="Arial" w:cs="Arial"/>
        </w:rPr>
        <w:tab/>
      </w:r>
      <w:r w:rsidR="00B0449E">
        <w:rPr>
          <w:rFonts w:ascii="Arial" w:hAnsi="Arial" w:cs="Arial"/>
        </w:rPr>
        <w:tab/>
      </w:r>
      <w:r w:rsidRPr="003A74F7">
        <w:rPr>
          <w:rFonts w:ascii="Arial" w:hAnsi="Arial" w:cs="Arial"/>
        </w:rPr>
        <w:t>kancelarią prawną, dostawcą</w:t>
      </w:r>
      <w:r w:rsidR="00962953" w:rsidRPr="003A74F7">
        <w:rPr>
          <w:rFonts w:ascii="Arial" w:hAnsi="Arial" w:cs="Arial"/>
        </w:rPr>
        <w:t xml:space="preserve"> </w:t>
      </w:r>
      <w:r w:rsidRPr="003A74F7">
        <w:rPr>
          <w:rFonts w:ascii="Arial" w:hAnsi="Arial" w:cs="Arial"/>
        </w:rPr>
        <w:t xml:space="preserve">oprogramowania, zewnętrznym audytorem). </w:t>
      </w:r>
      <w:r w:rsidR="00B0449E">
        <w:rPr>
          <w:rFonts w:ascii="Arial" w:hAnsi="Arial" w:cs="Arial"/>
        </w:rPr>
        <w:br/>
        <w:t xml:space="preserve"> </w:t>
      </w:r>
      <w:r w:rsidR="00B0449E">
        <w:rPr>
          <w:rFonts w:ascii="Arial" w:hAnsi="Arial" w:cs="Arial"/>
        </w:rPr>
        <w:tab/>
      </w:r>
      <w:r w:rsidR="00B0449E">
        <w:rPr>
          <w:rFonts w:ascii="Arial" w:hAnsi="Arial" w:cs="Arial"/>
        </w:rPr>
        <w:tab/>
      </w:r>
      <w:r w:rsidR="00B0449E">
        <w:rPr>
          <w:rFonts w:ascii="Arial" w:hAnsi="Arial" w:cs="Arial"/>
        </w:rPr>
        <w:tab/>
      </w:r>
      <w:r w:rsidRPr="003A74F7">
        <w:rPr>
          <w:rFonts w:ascii="Arial" w:hAnsi="Arial" w:cs="Arial"/>
        </w:rPr>
        <w:t xml:space="preserve">Odbiorcami danych będą także osoby lub podmioty, którym udostępniona </w:t>
      </w:r>
      <w:r w:rsidR="00B0449E">
        <w:rPr>
          <w:rFonts w:ascii="Arial" w:hAnsi="Arial" w:cs="Arial"/>
        </w:rPr>
        <w:br/>
        <w:t xml:space="preserve"> </w:t>
      </w:r>
      <w:r w:rsidR="00B0449E">
        <w:rPr>
          <w:rFonts w:ascii="Arial" w:hAnsi="Arial" w:cs="Arial"/>
        </w:rPr>
        <w:tab/>
      </w:r>
      <w:r w:rsidR="00B0449E">
        <w:rPr>
          <w:rFonts w:ascii="Arial" w:hAnsi="Arial" w:cs="Arial"/>
        </w:rPr>
        <w:tab/>
      </w:r>
      <w:r w:rsidR="00B0449E">
        <w:rPr>
          <w:rFonts w:ascii="Arial" w:hAnsi="Arial" w:cs="Arial"/>
        </w:rPr>
        <w:tab/>
      </w:r>
      <w:r w:rsidRPr="003A74F7">
        <w:rPr>
          <w:rFonts w:ascii="Arial" w:hAnsi="Arial" w:cs="Arial"/>
        </w:rPr>
        <w:t xml:space="preserve">zostanie dokumentacja postępowania w oparciu o art. 18 oraz 74 ust. 1 i 2 </w:t>
      </w:r>
      <w:r w:rsidR="00B0449E">
        <w:rPr>
          <w:rFonts w:ascii="Arial" w:hAnsi="Arial" w:cs="Arial"/>
        </w:rPr>
        <w:br/>
        <w:t xml:space="preserve"> </w:t>
      </w:r>
      <w:r w:rsidR="00B0449E">
        <w:rPr>
          <w:rFonts w:ascii="Arial" w:hAnsi="Arial" w:cs="Arial"/>
        </w:rPr>
        <w:tab/>
      </w:r>
      <w:r w:rsidR="00B0449E">
        <w:rPr>
          <w:rFonts w:ascii="Arial" w:hAnsi="Arial" w:cs="Arial"/>
        </w:rPr>
        <w:tab/>
      </w:r>
      <w:r w:rsidR="00B0449E">
        <w:rPr>
          <w:rFonts w:ascii="Arial" w:hAnsi="Arial" w:cs="Arial"/>
        </w:rPr>
        <w:tab/>
      </w:r>
      <w:r w:rsidRPr="003A74F7">
        <w:rPr>
          <w:rFonts w:ascii="Arial" w:hAnsi="Arial" w:cs="Arial"/>
          <w:bCs/>
        </w:rPr>
        <w:t xml:space="preserve">ustawy z dnia 11 września 2019 r. Prawo zamówień publicznych </w:t>
      </w:r>
      <w:r w:rsidRPr="003A74F7">
        <w:rPr>
          <w:rFonts w:ascii="Arial" w:hAnsi="Arial" w:cs="Arial"/>
        </w:rPr>
        <w:t xml:space="preserve">(dalej </w:t>
      </w:r>
      <w:r w:rsidR="00B0449E">
        <w:rPr>
          <w:rFonts w:ascii="Arial" w:hAnsi="Arial" w:cs="Arial"/>
        </w:rPr>
        <w:br/>
        <w:t xml:space="preserve"> </w:t>
      </w:r>
      <w:r w:rsidR="00B0449E">
        <w:rPr>
          <w:rFonts w:ascii="Arial" w:hAnsi="Arial" w:cs="Arial"/>
        </w:rPr>
        <w:tab/>
      </w:r>
      <w:r w:rsidR="00B0449E">
        <w:rPr>
          <w:rFonts w:ascii="Arial" w:hAnsi="Arial" w:cs="Arial"/>
        </w:rPr>
        <w:tab/>
      </w:r>
      <w:r w:rsidR="00B0449E">
        <w:rPr>
          <w:rFonts w:ascii="Arial" w:hAnsi="Arial" w:cs="Arial"/>
        </w:rPr>
        <w:tab/>
      </w:r>
      <w:r w:rsidRPr="003A74F7">
        <w:rPr>
          <w:rFonts w:ascii="Arial" w:hAnsi="Arial" w:cs="Arial"/>
        </w:rPr>
        <w:t>„ustawa Pzp”)</w:t>
      </w:r>
      <w:r w:rsidRPr="003A74F7">
        <w:rPr>
          <w:rFonts w:ascii="Arial" w:hAnsi="Arial" w:cs="Arial"/>
          <w:bCs/>
        </w:rPr>
        <w:t>;</w:t>
      </w:r>
    </w:p>
    <w:p w14:paraId="404607DF" w14:textId="42E8970C" w:rsidR="00463003" w:rsidRPr="003A74F7" w:rsidRDefault="00724052" w:rsidP="003A74F7">
      <w:pPr>
        <w:tabs>
          <w:tab w:val="left" w:pos="284"/>
        </w:tabs>
        <w:spacing w:line="276" w:lineRule="auto"/>
        <w:ind w:left="142" w:right="-710"/>
        <w:rPr>
          <w:rFonts w:ascii="Arial" w:hAnsi="Arial" w:cs="Arial"/>
        </w:rPr>
      </w:pPr>
      <w:r w:rsidRPr="003A74F7">
        <w:rPr>
          <w:rFonts w:ascii="Arial" w:hAnsi="Arial" w:cs="Arial"/>
          <w:bCs/>
        </w:rPr>
        <w:tab/>
      </w:r>
      <w:r w:rsidRPr="003A74F7">
        <w:rPr>
          <w:rFonts w:ascii="Arial" w:hAnsi="Arial" w:cs="Arial"/>
          <w:bCs/>
        </w:rPr>
        <w:tab/>
        <w:t xml:space="preserve">5)  </w:t>
      </w:r>
      <w:r w:rsidRPr="003A74F7">
        <w:rPr>
          <w:rFonts w:ascii="Arial" w:hAnsi="Arial" w:cs="Arial"/>
          <w:bCs/>
        </w:rPr>
        <w:tab/>
      </w:r>
      <w:r w:rsidR="00463003" w:rsidRPr="003A74F7">
        <w:rPr>
          <w:rFonts w:ascii="Arial" w:hAnsi="Arial" w:cs="Arial"/>
        </w:rPr>
        <w:t xml:space="preserve">administrator nie zamierza przekazywać Państwa danych osobowych </w:t>
      </w:r>
      <w:r w:rsidR="00AE1744" w:rsidRPr="003A74F7">
        <w:rPr>
          <w:rFonts w:ascii="Arial" w:hAnsi="Arial" w:cs="Arial"/>
        </w:rPr>
        <w:br/>
        <w:t xml:space="preserve"> </w:t>
      </w:r>
      <w:r w:rsidR="00AE1744" w:rsidRPr="003A74F7">
        <w:rPr>
          <w:rFonts w:ascii="Arial" w:hAnsi="Arial" w:cs="Arial"/>
        </w:rPr>
        <w:tab/>
      </w:r>
      <w:r w:rsidR="00AE1744" w:rsidRPr="003A74F7">
        <w:rPr>
          <w:rFonts w:ascii="Arial" w:hAnsi="Arial" w:cs="Arial"/>
        </w:rPr>
        <w:tab/>
      </w:r>
      <w:r w:rsidR="00AE1744" w:rsidRPr="003A74F7">
        <w:rPr>
          <w:rFonts w:ascii="Arial" w:hAnsi="Arial" w:cs="Arial"/>
        </w:rPr>
        <w:tab/>
      </w:r>
      <w:r w:rsidR="00463003" w:rsidRPr="003A74F7">
        <w:rPr>
          <w:rFonts w:ascii="Arial" w:hAnsi="Arial" w:cs="Arial"/>
        </w:rPr>
        <w:t>do państwa trzeciego lub organizacji międzynarodowej;</w:t>
      </w:r>
    </w:p>
    <w:p w14:paraId="628ACFA4" w14:textId="17AE9A8F" w:rsidR="00FF73D7" w:rsidRPr="003A74F7" w:rsidRDefault="005E6162" w:rsidP="003A74F7">
      <w:pPr>
        <w:pStyle w:val="Standard"/>
        <w:tabs>
          <w:tab w:val="left" w:pos="709"/>
        </w:tabs>
        <w:spacing w:after="0"/>
        <w:ind w:left="142" w:right="-710"/>
        <w:rPr>
          <w:rFonts w:ascii="Arial" w:hAnsi="Arial" w:cs="Arial"/>
          <w:sz w:val="24"/>
          <w:szCs w:val="24"/>
        </w:rPr>
      </w:pPr>
      <w:r w:rsidRPr="003A74F7">
        <w:rPr>
          <w:rFonts w:ascii="Arial" w:hAnsi="Arial" w:cs="Arial"/>
          <w:sz w:val="24"/>
          <w:szCs w:val="24"/>
        </w:rPr>
        <w:lastRenderedPageBreak/>
        <w:tab/>
        <w:t xml:space="preserve">6)  </w:t>
      </w:r>
      <w:r w:rsidRPr="003A74F7">
        <w:rPr>
          <w:rFonts w:ascii="Arial" w:hAnsi="Arial" w:cs="Arial"/>
          <w:sz w:val="24"/>
          <w:szCs w:val="24"/>
        </w:rPr>
        <w:tab/>
      </w:r>
      <w:r w:rsidR="00463003" w:rsidRPr="003A74F7">
        <w:rPr>
          <w:rFonts w:ascii="Arial" w:hAnsi="Arial" w:cs="Arial"/>
          <w:sz w:val="24"/>
          <w:szCs w:val="24"/>
        </w:rPr>
        <w:t>mają Państwo prawo uzyskać kopię swoich danych osobowych</w:t>
      </w:r>
      <w:r w:rsidR="00AE1744" w:rsidRPr="003A74F7">
        <w:rPr>
          <w:rFonts w:ascii="Arial" w:hAnsi="Arial" w:cs="Arial"/>
          <w:sz w:val="24"/>
          <w:szCs w:val="24"/>
        </w:rPr>
        <w:t xml:space="preserve"> </w:t>
      </w:r>
      <w:r w:rsidR="00463003" w:rsidRPr="003A74F7">
        <w:rPr>
          <w:rFonts w:ascii="Arial" w:hAnsi="Arial" w:cs="Arial"/>
          <w:sz w:val="24"/>
          <w:szCs w:val="24"/>
        </w:rPr>
        <w:t xml:space="preserve">w siedzibie </w:t>
      </w:r>
      <w:r w:rsidR="00AE1744" w:rsidRPr="003A74F7">
        <w:rPr>
          <w:rFonts w:ascii="Arial" w:hAnsi="Arial" w:cs="Arial"/>
          <w:sz w:val="24"/>
          <w:szCs w:val="24"/>
        </w:rPr>
        <w:br/>
        <w:t xml:space="preserve"> </w:t>
      </w:r>
      <w:r w:rsidR="00AE1744" w:rsidRPr="003A74F7">
        <w:rPr>
          <w:rFonts w:ascii="Arial" w:hAnsi="Arial" w:cs="Arial"/>
          <w:sz w:val="24"/>
          <w:szCs w:val="24"/>
        </w:rPr>
        <w:tab/>
      </w:r>
      <w:r w:rsidR="00AE1744" w:rsidRPr="003A74F7">
        <w:rPr>
          <w:rFonts w:ascii="Arial" w:hAnsi="Arial" w:cs="Arial"/>
          <w:sz w:val="24"/>
          <w:szCs w:val="24"/>
        </w:rPr>
        <w:tab/>
      </w:r>
      <w:r w:rsidR="00463003" w:rsidRPr="003A74F7">
        <w:rPr>
          <w:rFonts w:ascii="Arial" w:hAnsi="Arial" w:cs="Arial"/>
          <w:sz w:val="24"/>
          <w:szCs w:val="24"/>
        </w:rPr>
        <w:t>administratora.</w:t>
      </w:r>
    </w:p>
    <w:p w14:paraId="423F6F19" w14:textId="12331DB9" w:rsidR="00463003" w:rsidRPr="003A74F7" w:rsidRDefault="006F6A77" w:rsidP="003A74F7">
      <w:pPr>
        <w:pStyle w:val="Standard"/>
        <w:spacing w:after="0"/>
        <w:ind w:left="142" w:right="-710"/>
        <w:rPr>
          <w:rFonts w:ascii="Arial" w:hAnsi="Arial" w:cs="Arial"/>
          <w:sz w:val="24"/>
          <w:szCs w:val="24"/>
        </w:rPr>
      </w:pPr>
      <w:r w:rsidRPr="003A74F7">
        <w:rPr>
          <w:rFonts w:ascii="Arial" w:hAnsi="Arial" w:cs="Arial"/>
          <w:sz w:val="24"/>
          <w:szCs w:val="24"/>
        </w:rPr>
        <w:t xml:space="preserve">2. </w:t>
      </w:r>
      <w:r w:rsidRPr="003A74F7">
        <w:rPr>
          <w:rFonts w:ascii="Arial" w:hAnsi="Arial" w:cs="Arial"/>
          <w:sz w:val="24"/>
          <w:szCs w:val="24"/>
        </w:rPr>
        <w:tab/>
      </w:r>
      <w:r w:rsidR="00463003" w:rsidRPr="003A74F7">
        <w:rPr>
          <w:rFonts w:ascii="Arial" w:hAnsi="Arial" w:cs="Arial"/>
          <w:sz w:val="24"/>
          <w:szCs w:val="24"/>
        </w:rPr>
        <w:t>Dodatkowo zgodnie z art. 13 ust. 2 RODO informujemy, że:</w:t>
      </w:r>
    </w:p>
    <w:p w14:paraId="1695EA47" w14:textId="07C92FBC" w:rsidR="00463003" w:rsidRPr="003A74F7" w:rsidRDefault="006F6A77" w:rsidP="005768C4">
      <w:pPr>
        <w:pStyle w:val="Akapitzlist"/>
        <w:suppressAutoHyphens/>
        <w:spacing w:after="0"/>
        <w:ind w:left="142" w:right="-852" w:firstLine="566"/>
        <w:contextualSpacing w:val="0"/>
        <w:textAlignment w:val="baseline"/>
        <w:rPr>
          <w:rFonts w:ascii="Arial" w:hAnsi="Arial" w:cs="Arial"/>
          <w:sz w:val="24"/>
          <w:szCs w:val="24"/>
        </w:rPr>
      </w:pPr>
      <w:r w:rsidRPr="003A74F7">
        <w:rPr>
          <w:rFonts w:ascii="Arial" w:hAnsi="Arial" w:cs="Arial"/>
          <w:sz w:val="24"/>
          <w:szCs w:val="24"/>
        </w:rPr>
        <w:t xml:space="preserve">1)  </w:t>
      </w:r>
      <w:r w:rsidRPr="003A74F7">
        <w:rPr>
          <w:rFonts w:ascii="Arial" w:hAnsi="Arial" w:cs="Arial"/>
          <w:sz w:val="24"/>
          <w:szCs w:val="24"/>
        </w:rPr>
        <w:tab/>
      </w:r>
      <w:r w:rsidR="00463003" w:rsidRPr="003A74F7">
        <w:rPr>
          <w:rFonts w:ascii="Arial" w:hAnsi="Arial" w:cs="Arial"/>
          <w:sz w:val="24"/>
          <w:szCs w:val="24"/>
        </w:rPr>
        <w:t xml:space="preserve">Państwa dane osobowe będą przechowywane zgodnie z art. 78 ust. 1 i 4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ustawy Pzp tj. przez</w:t>
      </w:r>
      <w:r w:rsidR="00962953" w:rsidRPr="003A74F7">
        <w:rPr>
          <w:rFonts w:ascii="Arial" w:hAnsi="Arial" w:cs="Arial"/>
          <w:sz w:val="24"/>
          <w:szCs w:val="24"/>
        </w:rPr>
        <w:t xml:space="preserve"> </w:t>
      </w:r>
      <w:r w:rsidR="00463003" w:rsidRPr="003A74F7">
        <w:rPr>
          <w:rFonts w:ascii="Arial" w:hAnsi="Arial" w:cs="Arial"/>
          <w:sz w:val="24"/>
          <w:szCs w:val="24"/>
        </w:rPr>
        <w:t xml:space="preserve">okres 4 lat od dnia zakończenia postępowania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o udzielenie zamówienia, a jeżeli okres</w:t>
      </w:r>
      <w:r w:rsidR="00962953" w:rsidRPr="003A74F7">
        <w:rPr>
          <w:rFonts w:ascii="Arial" w:hAnsi="Arial" w:cs="Arial"/>
          <w:sz w:val="24"/>
          <w:szCs w:val="24"/>
        </w:rPr>
        <w:t xml:space="preserve"> </w:t>
      </w:r>
      <w:r w:rsidR="00463003" w:rsidRPr="003A74F7">
        <w:rPr>
          <w:rFonts w:ascii="Arial" w:hAnsi="Arial" w:cs="Arial"/>
          <w:sz w:val="24"/>
          <w:szCs w:val="24"/>
        </w:rPr>
        <w:t xml:space="preserve">obowiązywania umowy przekracza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4 lata, dane te przechowywane są</w:t>
      </w:r>
      <w:r w:rsidRPr="003A74F7">
        <w:rPr>
          <w:rFonts w:ascii="Arial" w:hAnsi="Arial" w:cs="Arial"/>
          <w:sz w:val="24"/>
          <w:szCs w:val="24"/>
        </w:rPr>
        <w:t xml:space="preserve"> </w:t>
      </w:r>
      <w:r w:rsidR="00463003" w:rsidRPr="003A74F7">
        <w:rPr>
          <w:rFonts w:ascii="Arial" w:hAnsi="Arial" w:cs="Arial"/>
          <w:sz w:val="24"/>
          <w:szCs w:val="24"/>
        </w:rPr>
        <w:t>przez cały okres</w:t>
      </w:r>
      <w:r w:rsidR="00962953" w:rsidRPr="003A74F7">
        <w:rPr>
          <w:rFonts w:ascii="Arial" w:hAnsi="Arial" w:cs="Arial"/>
          <w:sz w:val="24"/>
          <w:szCs w:val="24"/>
        </w:rPr>
        <w:t xml:space="preserve"> </w:t>
      </w:r>
      <w:r w:rsidR="00463003" w:rsidRPr="003A74F7">
        <w:rPr>
          <w:rFonts w:ascii="Arial" w:hAnsi="Arial" w:cs="Arial"/>
          <w:sz w:val="24"/>
          <w:szCs w:val="24"/>
        </w:rPr>
        <w:t xml:space="preserve">obowiązywania umowy,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 xml:space="preserve">a w przypadku zamówień w ramach projektów współfinansowanych ze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środków Unii Europejskiej, dane te będą</w:t>
      </w:r>
      <w:r w:rsidRPr="003A74F7">
        <w:rPr>
          <w:rFonts w:ascii="Arial" w:hAnsi="Arial" w:cs="Arial"/>
          <w:sz w:val="24"/>
          <w:szCs w:val="24"/>
        </w:rPr>
        <w:t xml:space="preserve"> </w:t>
      </w:r>
      <w:r w:rsidR="00463003" w:rsidRPr="003A74F7">
        <w:rPr>
          <w:rFonts w:ascii="Arial" w:hAnsi="Arial" w:cs="Arial"/>
          <w:sz w:val="24"/>
          <w:szCs w:val="24"/>
        </w:rPr>
        <w:t xml:space="preserve">przechowywane przez okres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 xml:space="preserve">wskazany w wytycznych w zakresie kwalifikowalności wydatków przez okres </w:t>
      </w:r>
      <w:r w:rsidR="003F04F0" w:rsidRPr="003A74F7">
        <w:rPr>
          <w:rFonts w:ascii="Arial" w:hAnsi="Arial" w:cs="Arial"/>
          <w:sz w:val="24"/>
          <w:szCs w:val="24"/>
        </w:rPr>
        <w:br/>
        <w:t xml:space="preserve"> </w:t>
      </w:r>
      <w:r w:rsidR="003F04F0" w:rsidRPr="003A74F7">
        <w:rPr>
          <w:rFonts w:ascii="Arial" w:hAnsi="Arial" w:cs="Arial"/>
          <w:sz w:val="24"/>
          <w:szCs w:val="24"/>
        </w:rPr>
        <w:tab/>
      </w:r>
      <w:r w:rsidR="003F04F0" w:rsidRPr="003A74F7">
        <w:rPr>
          <w:rFonts w:ascii="Arial" w:hAnsi="Arial" w:cs="Arial"/>
          <w:sz w:val="24"/>
          <w:szCs w:val="24"/>
        </w:rPr>
        <w:tab/>
      </w:r>
      <w:r w:rsidR="00463003" w:rsidRPr="003A74F7">
        <w:rPr>
          <w:rFonts w:ascii="Arial" w:hAnsi="Arial" w:cs="Arial"/>
          <w:sz w:val="24"/>
          <w:szCs w:val="24"/>
        </w:rPr>
        <w:t xml:space="preserve">5 lat – w odniesieniu do projektów, z którymi związany jest wymóg utrzymania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 xml:space="preserve">inwestycji lub miejsc pracy) od daty płatności końcowej na rzecz beneficjenta.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 xml:space="preserve">Dane osobowe wybranego w postępowaniu wykonawcy będą przetwarzane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 xml:space="preserve">na potrzeby wykonania umowy oraz spełnienie obowiązków prawnych,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w szczególności</w:t>
      </w:r>
      <w:r w:rsidR="00272E6F" w:rsidRPr="003A74F7">
        <w:rPr>
          <w:rFonts w:ascii="Arial" w:hAnsi="Arial" w:cs="Arial"/>
          <w:sz w:val="24"/>
          <w:szCs w:val="24"/>
        </w:rPr>
        <w:t xml:space="preserve"> </w:t>
      </w:r>
      <w:r w:rsidR="00463003" w:rsidRPr="003A74F7">
        <w:rPr>
          <w:rFonts w:ascii="Arial" w:hAnsi="Arial" w:cs="Arial"/>
          <w:sz w:val="24"/>
          <w:szCs w:val="24"/>
        </w:rPr>
        <w:t xml:space="preserve">prowadzenia rachunkowości zgodnie z Ustawą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 xml:space="preserve">o rachunkowości z dnia 29 września 1994 r., przez co najmniej 5 lat z wyjątkami </w:t>
      </w:r>
      <w:r w:rsidR="005768C4">
        <w:rPr>
          <w:rFonts w:ascii="Arial" w:hAnsi="Arial" w:cs="Arial"/>
          <w:sz w:val="24"/>
          <w:szCs w:val="24"/>
        </w:rPr>
        <w:br/>
        <w:t xml:space="preserve"> </w:t>
      </w:r>
      <w:r w:rsidR="005768C4">
        <w:rPr>
          <w:rFonts w:ascii="Arial" w:hAnsi="Arial" w:cs="Arial"/>
          <w:sz w:val="24"/>
          <w:szCs w:val="24"/>
        </w:rPr>
        <w:tab/>
      </w:r>
      <w:r w:rsidR="005768C4">
        <w:rPr>
          <w:rFonts w:ascii="Arial" w:hAnsi="Arial" w:cs="Arial"/>
          <w:sz w:val="24"/>
          <w:szCs w:val="24"/>
        </w:rPr>
        <w:tab/>
      </w:r>
      <w:r w:rsidR="00463003" w:rsidRPr="003A74F7">
        <w:rPr>
          <w:rFonts w:ascii="Arial" w:hAnsi="Arial" w:cs="Arial"/>
          <w:sz w:val="24"/>
          <w:szCs w:val="24"/>
        </w:rPr>
        <w:t>przewidzianymi w ww. ustawie;</w:t>
      </w:r>
    </w:p>
    <w:p w14:paraId="10495141" w14:textId="0AE14E21" w:rsidR="00463003" w:rsidRPr="003A74F7" w:rsidRDefault="006F6A77" w:rsidP="005768C4">
      <w:pPr>
        <w:pStyle w:val="Akapitzlist"/>
        <w:autoSpaceDE w:val="0"/>
        <w:spacing w:after="0"/>
        <w:ind w:left="142" w:right="-994" w:firstLine="566"/>
        <w:contextualSpacing w:val="0"/>
        <w:rPr>
          <w:rFonts w:ascii="Arial" w:hAnsi="Arial" w:cs="Arial"/>
          <w:sz w:val="24"/>
          <w:szCs w:val="24"/>
        </w:rPr>
      </w:pPr>
      <w:r w:rsidRPr="003A74F7">
        <w:rPr>
          <w:rFonts w:ascii="Arial" w:hAnsi="Arial" w:cs="Arial"/>
          <w:sz w:val="24"/>
          <w:szCs w:val="24"/>
        </w:rPr>
        <w:t xml:space="preserve">2)  </w:t>
      </w:r>
      <w:r w:rsidRPr="003A74F7">
        <w:rPr>
          <w:rFonts w:ascii="Arial" w:hAnsi="Arial" w:cs="Arial"/>
          <w:sz w:val="24"/>
          <w:szCs w:val="24"/>
        </w:rPr>
        <w:tab/>
      </w:r>
      <w:r w:rsidR="00463003" w:rsidRPr="003A74F7">
        <w:rPr>
          <w:rFonts w:ascii="Arial" w:hAnsi="Arial" w:cs="Arial"/>
          <w:sz w:val="24"/>
          <w:szCs w:val="24"/>
        </w:rPr>
        <w:t>przysługuje Państwu prawo dostępu do treści swoich danych, ich</w:t>
      </w:r>
      <w:r w:rsidR="00B7560B" w:rsidRPr="003A74F7">
        <w:rPr>
          <w:rFonts w:ascii="Arial" w:hAnsi="Arial" w:cs="Arial"/>
          <w:sz w:val="24"/>
          <w:szCs w:val="24"/>
        </w:rPr>
        <w:t xml:space="preserve"> </w:t>
      </w:r>
      <w:r w:rsidR="00463003" w:rsidRPr="003A74F7">
        <w:rPr>
          <w:rFonts w:ascii="Arial" w:hAnsi="Arial" w:cs="Arial"/>
          <w:sz w:val="24"/>
          <w:szCs w:val="24"/>
        </w:rPr>
        <w:t xml:space="preserve">sprostowania, </w:t>
      </w:r>
      <w:r w:rsidR="00B7560B" w:rsidRPr="003A74F7">
        <w:rPr>
          <w:rFonts w:ascii="Arial" w:hAnsi="Arial" w:cs="Arial"/>
          <w:sz w:val="24"/>
          <w:szCs w:val="24"/>
        </w:rPr>
        <w:br/>
        <w:t xml:space="preserve"> </w:t>
      </w:r>
      <w:r w:rsidR="00B7560B" w:rsidRPr="003A74F7">
        <w:rPr>
          <w:rFonts w:ascii="Arial" w:hAnsi="Arial" w:cs="Arial"/>
          <w:sz w:val="24"/>
          <w:szCs w:val="24"/>
        </w:rPr>
        <w:tab/>
      </w:r>
      <w:r w:rsidR="00B7560B" w:rsidRPr="003A74F7">
        <w:rPr>
          <w:rFonts w:ascii="Arial" w:hAnsi="Arial" w:cs="Arial"/>
          <w:sz w:val="24"/>
          <w:szCs w:val="24"/>
        </w:rPr>
        <w:tab/>
      </w:r>
      <w:r w:rsidR="00463003" w:rsidRPr="003A74F7">
        <w:rPr>
          <w:rFonts w:ascii="Arial" w:hAnsi="Arial" w:cs="Arial"/>
          <w:sz w:val="24"/>
          <w:szCs w:val="24"/>
        </w:rPr>
        <w:t xml:space="preserve">usunięcia danych lub ograniczenia przetwarzania, prawo do przeniesienia </w:t>
      </w:r>
      <w:r w:rsidR="00B7560B" w:rsidRPr="003A74F7">
        <w:rPr>
          <w:rFonts w:ascii="Arial" w:hAnsi="Arial" w:cs="Arial"/>
          <w:sz w:val="24"/>
          <w:szCs w:val="24"/>
        </w:rPr>
        <w:br/>
        <w:t xml:space="preserve"> </w:t>
      </w:r>
      <w:r w:rsidR="00B7560B" w:rsidRPr="003A74F7">
        <w:rPr>
          <w:rFonts w:ascii="Arial" w:hAnsi="Arial" w:cs="Arial"/>
          <w:sz w:val="24"/>
          <w:szCs w:val="24"/>
        </w:rPr>
        <w:tab/>
      </w:r>
      <w:r w:rsidR="00B7560B" w:rsidRPr="003A74F7">
        <w:rPr>
          <w:rFonts w:ascii="Arial" w:hAnsi="Arial" w:cs="Arial"/>
          <w:sz w:val="24"/>
          <w:szCs w:val="24"/>
        </w:rPr>
        <w:tab/>
      </w:r>
      <w:r w:rsidR="00463003" w:rsidRPr="003A74F7">
        <w:rPr>
          <w:rFonts w:ascii="Arial" w:hAnsi="Arial" w:cs="Arial"/>
          <w:sz w:val="24"/>
          <w:szCs w:val="24"/>
        </w:rPr>
        <w:t xml:space="preserve">danych, a także prawo do wniesienia skargi do organu nadzorczego, tj. Prezesa </w:t>
      </w:r>
      <w:r w:rsidR="00B7560B" w:rsidRPr="003A74F7">
        <w:rPr>
          <w:rFonts w:ascii="Arial" w:hAnsi="Arial" w:cs="Arial"/>
          <w:sz w:val="24"/>
          <w:szCs w:val="24"/>
        </w:rPr>
        <w:br/>
        <w:t xml:space="preserve"> </w:t>
      </w:r>
      <w:r w:rsidR="00B7560B" w:rsidRPr="003A74F7">
        <w:rPr>
          <w:rFonts w:ascii="Arial" w:hAnsi="Arial" w:cs="Arial"/>
          <w:sz w:val="24"/>
          <w:szCs w:val="24"/>
        </w:rPr>
        <w:tab/>
      </w:r>
      <w:r w:rsidR="00B7560B" w:rsidRPr="003A74F7">
        <w:rPr>
          <w:rFonts w:ascii="Arial" w:hAnsi="Arial" w:cs="Arial"/>
          <w:sz w:val="24"/>
          <w:szCs w:val="24"/>
        </w:rPr>
        <w:tab/>
      </w:r>
      <w:r w:rsidR="00463003" w:rsidRPr="003A74F7">
        <w:rPr>
          <w:rFonts w:ascii="Arial" w:hAnsi="Arial" w:cs="Arial"/>
          <w:sz w:val="24"/>
          <w:szCs w:val="24"/>
        </w:rPr>
        <w:t>Urzędu Ochrony Danych Osobowych;</w:t>
      </w:r>
    </w:p>
    <w:p w14:paraId="67BEEB93" w14:textId="67E51F90" w:rsidR="00463003" w:rsidRPr="003A74F7" w:rsidRDefault="006F6A77" w:rsidP="003A74F7">
      <w:pPr>
        <w:pStyle w:val="Akapitzlist"/>
        <w:autoSpaceDE w:val="0"/>
        <w:spacing w:after="0"/>
        <w:ind w:left="142" w:right="-710"/>
        <w:contextualSpacing w:val="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3)  </w:t>
      </w:r>
      <w:r w:rsidRPr="003A74F7">
        <w:rPr>
          <w:rFonts w:ascii="Arial" w:hAnsi="Arial" w:cs="Arial"/>
          <w:sz w:val="24"/>
          <w:szCs w:val="24"/>
        </w:rPr>
        <w:tab/>
      </w:r>
      <w:r w:rsidR="00463003" w:rsidRPr="003A74F7">
        <w:rPr>
          <w:rFonts w:ascii="Arial" w:hAnsi="Arial" w:cs="Arial"/>
          <w:sz w:val="24"/>
          <w:szCs w:val="24"/>
        </w:rPr>
        <w:t xml:space="preserve">podanie danych osobowych jest obligatoryjne, aby zrealizować ww. cel. </w:t>
      </w:r>
      <w:r w:rsidR="00F87C68" w:rsidRPr="003A74F7">
        <w:rPr>
          <w:rFonts w:ascii="Arial" w:hAnsi="Arial" w:cs="Arial"/>
          <w:sz w:val="24"/>
          <w:szCs w:val="24"/>
        </w:rPr>
        <w:br/>
        <w:t xml:space="preserve"> </w:t>
      </w:r>
      <w:r w:rsidR="00F87C68" w:rsidRPr="003A74F7">
        <w:rPr>
          <w:rFonts w:ascii="Arial" w:hAnsi="Arial" w:cs="Arial"/>
          <w:sz w:val="24"/>
          <w:szCs w:val="24"/>
        </w:rPr>
        <w:tab/>
      </w:r>
      <w:r w:rsidR="00F87C68" w:rsidRPr="003A74F7">
        <w:rPr>
          <w:rFonts w:ascii="Arial" w:hAnsi="Arial" w:cs="Arial"/>
          <w:sz w:val="24"/>
          <w:szCs w:val="24"/>
        </w:rPr>
        <w:tab/>
      </w:r>
      <w:r w:rsidR="00463003" w:rsidRPr="003A74F7">
        <w:rPr>
          <w:rFonts w:ascii="Arial" w:hAnsi="Arial" w:cs="Arial"/>
          <w:sz w:val="24"/>
          <w:szCs w:val="24"/>
        </w:rPr>
        <w:t>K</w:t>
      </w:r>
      <w:r w:rsidR="00463003" w:rsidRPr="003A74F7">
        <w:rPr>
          <w:rFonts w:ascii="Arial" w:eastAsia="Times New Roman" w:hAnsi="Arial" w:cs="Arial"/>
          <w:sz w:val="24"/>
          <w:szCs w:val="24"/>
          <w:lang w:eastAsia="pl-PL"/>
        </w:rPr>
        <w:t>onsekwencje niepodania danych określa ustawa Pzp</w:t>
      </w:r>
      <w:r w:rsidR="00463003" w:rsidRPr="003A74F7">
        <w:rPr>
          <w:rFonts w:ascii="Arial" w:hAnsi="Arial" w:cs="Arial"/>
          <w:sz w:val="24"/>
          <w:szCs w:val="24"/>
        </w:rPr>
        <w:t>;</w:t>
      </w:r>
    </w:p>
    <w:p w14:paraId="3E23F473" w14:textId="58AEBE56" w:rsidR="00921857" w:rsidRPr="003A74F7" w:rsidRDefault="006F6A77" w:rsidP="003A74F7">
      <w:pPr>
        <w:pStyle w:val="Akapitzlist"/>
        <w:autoSpaceDE w:val="0"/>
        <w:spacing w:after="0"/>
        <w:ind w:left="142" w:right="-710"/>
        <w:contextualSpacing w:val="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4)  </w:t>
      </w:r>
      <w:r w:rsidRPr="003A74F7">
        <w:rPr>
          <w:rFonts w:ascii="Arial" w:hAnsi="Arial" w:cs="Arial"/>
          <w:sz w:val="24"/>
          <w:szCs w:val="24"/>
        </w:rPr>
        <w:tab/>
      </w:r>
      <w:r w:rsidR="00463003" w:rsidRPr="003A74F7">
        <w:rPr>
          <w:rFonts w:ascii="Arial" w:hAnsi="Arial" w:cs="Arial"/>
          <w:sz w:val="24"/>
          <w:szCs w:val="24"/>
        </w:rPr>
        <w:t xml:space="preserve">administrator nie podejmuje decyzji w sposób zautomatyzowany w oparciu </w:t>
      </w:r>
      <w:r w:rsidR="00B7560B" w:rsidRPr="003A74F7">
        <w:rPr>
          <w:rFonts w:ascii="Arial" w:hAnsi="Arial" w:cs="Arial"/>
          <w:sz w:val="24"/>
          <w:szCs w:val="24"/>
        </w:rPr>
        <w:br/>
        <w:t xml:space="preserve"> </w:t>
      </w:r>
      <w:r w:rsidR="00B7560B" w:rsidRPr="003A74F7">
        <w:rPr>
          <w:rFonts w:ascii="Arial" w:hAnsi="Arial" w:cs="Arial"/>
          <w:sz w:val="24"/>
          <w:szCs w:val="24"/>
        </w:rPr>
        <w:tab/>
      </w:r>
      <w:r w:rsidR="00B7560B" w:rsidRPr="003A74F7">
        <w:rPr>
          <w:rFonts w:ascii="Arial" w:hAnsi="Arial" w:cs="Arial"/>
          <w:sz w:val="24"/>
          <w:szCs w:val="24"/>
        </w:rPr>
        <w:tab/>
      </w:r>
      <w:r w:rsidR="00463003" w:rsidRPr="003A74F7">
        <w:rPr>
          <w:rFonts w:ascii="Arial" w:hAnsi="Arial" w:cs="Arial"/>
          <w:sz w:val="24"/>
          <w:szCs w:val="24"/>
        </w:rPr>
        <w:t>o Państwa dane osobowe.</w:t>
      </w:r>
    </w:p>
    <w:p w14:paraId="64BF42A8" w14:textId="200014A0" w:rsidR="000B2467" w:rsidRPr="003A74F7" w:rsidRDefault="000B2467" w:rsidP="003A74F7">
      <w:pPr>
        <w:spacing w:before="100" w:beforeAutospacing="1" w:line="276" w:lineRule="auto"/>
        <w:ind w:right="-710"/>
        <w:rPr>
          <w:rFonts w:ascii="Arial" w:hAnsi="Arial" w:cs="Arial"/>
          <w:b/>
        </w:rPr>
      </w:pPr>
      <w:r w:rsidRPr="003A74F7">
        <w:rPr>
          <w:rFonts w:ascii="Arial" w:hAnsi="Arial" w:cs="Arial"/>
          <w:b/>
        </w:rPr>
        <w:t>§1</w:t>
      </w:r>
      <w:r w:rsidR="00EE762C" w:rsidRPr="003A74F7">
        <w:rPr>
          <w:rFonts w:ascii="Arial" w:hAnsi="Arial" w:cs="Arial"/>
          <w:b/>
        </w:rPr>
        <w:t>4</w:t>
      </w:r>
    </w:p>
    <w:p w14:paraId="3A7CE739" w14:textId="2E81049C" w:rsidR="000B2467" w:rsidRPr="003A74F7" w:rsidRDefault="008346DB" w:rsidP="003A74F7">
      <w:pPr>
        <w:spacing w:line="276" w:lineRule="auto"/>
        <w:ind w:right="-710"/>
        <w:rPr>
          <w:rFonts w:ascii="Arial" w:hAnsi="Arial" w:cs="Arial"/>
          <w:b/>
          <w:bCs/>
        </w:rPr>
      </w:pPr>
      <w:r w:rsidRPr="003A74F7">
        <w:rPr>
          <w:rFonts w:ascii="Arial" w:hAnsi="Arial" w:cs="Arial"/>
          <w:b/>
          <w:bCs/>
        </w:rPr>
        <w:t>Gwarancji jakości i rękojmi</w:t>
      </w:r>
    </w:p>
    <w:p w14:paraId="366882F4" w14:textId="77777777" w:rsidR="000B2467" w:rsidRPr="003A74F7" w:rsidRDefault="000B2467" w:rsidP="003A74F7">
      <w:pPr>
        <w:spacing w:line="276" w:lineRule="auto"/>
        <w:ind w:right="-710"/>
        <w:rPr>
          <w:rFonts w:ascii="Arial" w:hAnsi="Arial" w:cs="Arial"/>
        </w:rPr>
      </w:pPr>
      <w:r w:rsidRPr="003A74F7">
        <w:rPr>
          <w:rFonts w:ascii="Arial" w:hAnsi="Arial" w:cs="Arial"/>
          <w:snapToGrid w:val="0"/>
        </w:rPr>
        <w:t xml:space="preserve">1.  </w:t>
      </w:r>
      <w:r w:rsidRPr="003A74F7">
        <w:rPr>
          <w:rFonts w:ascii="Arial" w:hAnsi="Arial" w:cs="Arial"/>
          <w:snapToGrid w:val="0"/>
        </w:rPr>
        <w:tab/>
      </w:r>
      <w:r w:rsidRPr="003A74F7">
        <w:rPr>
          <w:rFonts w:ascii="Arial" w:hAnsi="Arial" w:cs="Arial"/>
        </w:rPr>
        <w:t>Wykonawca udziela Zamawiającemu gwarancji jakości i rękojmi na okres:</w:t>
      </w:r>
    </w:p>
    <w:p w14:paraId="62749F3C" w14:textId="62B80972" w:rsidR="000B2467" w:rsidRPr="003A74F7" w:rsidRDefault="000B2467" w:rsidP="003A74F7">
      <w:pPr>
        <w:pStyle w:val="Akapitzlist"/>
        <w:numPr>
          <w:ilvl w:val="0"/>
          <w:numId w:val="15"/>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 xml:space="preserve">……… </w:t>
      </w:r>
      <w:r w:rsidR="00A97CBE" w:rsidRPr="003A74F7">
        <w:rPr>
          <w:rFonts w:ascii="Arial" w:hAnsi="Arial" w:cs="Arial"/>
          <w:sz w:val="24"/>
          <w:szCs w:val="24"/>
        </w:rPr>
        <w:t>miesięcy</w:t>
      </w:r>
      <w:r w:rsidRPr="003A74F7">
        <w:rPr>
          <w:rFonts w:ascii="Arial" w:hAnsi="Arial" w:cs="Arial"/>
          <w:sz w:val="24"/>
          <w:szCs w:val="24"/>
        </w:rPr>
        <w:t xml:space="preserve"> - na roboty budowlane;</w:t>
      </w:r>
    </w:p>
    <w:p w14:paraId="2F0D9D69" w14:textId="77777777" w:rsidR="000B2467" w:rsidRPr="003A74F7" w:rsidRDefault="000B2467" w:rsidP="003A74F7">
      <w:pPr>
        <w:spacing w:line="276" w:lineRule="auto"/>
        <w:ind w:left="709" w:right="-710"/>
        <w:rPr>
          <w:rFonts w:ascii="Arial" w:hAnsi="Arial" w:cs="Arial"/>
        </w:rPr>
      </w:pPr>
      <w:r w:rsidRPr="003A74F7">
        <w:rPr>
          <w:rFonts w:ascii="Arial" w:hAnsi="Arial" w:cs="Arial"/>
        </w:rPr>
        <w:t>Bieg powyższych terminów liczony jest od dnia dokonania ostatecznego Odbioru końcowego przez Zamawiającego;</w:t>
      </w:r>
    </w:p>
    <w:p w14:paraId="385C8C1A" w14:textId="246D67C9" w:rsidR="000B2467" w:rsidRPr="003A74F7" w:rsidRDefault="000B2467" w:rsidP="003A74F7">
      <w:pPr>
        <w:pStyle w:val="Akapitzlist"/>
        <w:numPr>
          <w:ilvl w:val="0"/>
          <w:numId w:val="15"/>
        </w:numPr>
        <w:autoSpaceDN/>
        <w:spacing w:after="0"/>
        <w:ind w:right="-710"/>
        <w:rPr>
          <w:rFonts w:ascii="Arial" w:hAnsi="Arial" w:cs="Arial"/>
          <w:sz w:val="24"/>
          <w:szCs w:val="24"/>
        </w:rPr>
      </w:pPr>
      <w:r w:rsidRPr="003A74F7">
        <w:rPr>
          <w:rFonts w:ascii="Arial" w:hAnsi="Arial" w:cs="Arial"/>
          <w:sz w:val="24"/>
          <w:szCs w:val="24"/>
        </w:rPr>
        <w:t xml:space="preserve"> </w:t>
      </w:r>
      <w:r w:rsidRPr="003A74F7">
        <w:rPr>
          <w:rFonts w:ascii="Arial" w:hAnsi="Arial" w:cs="Arial"/>
          <w:sz w:val="24"/>
          <w:szCs w:val="24"/>
        </w:rPr>
        <w:tab/>
        <w:t>na urządzenia i sprzęt – zgodnie z gwarancją producentów, jednak</w:t>
      </w:r>
      <w:r w:rsidR="00BE3833" w:rsidRPr="003A74F7">
        <w:rPr>
          <w:rFonts w:ascii="Arial" w:hAnsi="Arial" w:cs="Arial"/>
          <w:sz w:val="24"/>
          <w:szCs w:val="24"/>
        </w:rPr>
        <w:t xml:space="preserve"> </w:t>
      </w:r>
      <w:r w:rsidRPr="003A74F7">
        <w:rPr>
          <w:rFonts w:ascii="Arial" w:hAnsi="Arial" w:cs="Arial"/>
          <w:sz w:val="24"/>
          <w:szCs w:val="24"/>
        </w:rPr>
        <w:t xml:space="preserve">nie krócej </w:t>
      </w:r>
      <w:r w:rsidR="00BE3833" w:rsidRPr="003A74F7">
        <w:rPr>
          <w:rFonts w:ascii="Arial" w:hAnsi="Arial" w:cs="Arial"/>
          <w:sz w:val="24"/>
          <w:szCs w:val="24"/>
        </w:rPr>
        <w:br/>
        <w:t xml:space="preserve"> </w:t>
      </w:r>
      <w:r w:rsidR="00BE3833" w:rsidRPr="003A74F7">
        <w:rPr>
          <w:rFonts w:ascii="Arial" w:hAnsi="Arial" w:cs="Arial"/>
          <w:sz w:val="24"/>
          <w:szCs w:val="24"/>
        </w:rPr>
        <w:tab/>
      </w:r>
      <w:r w:rsidRPr="003A74F7">
        <w:rPr>
          <w:rFonts w:ascii="Arial" w:hAnsi="Arial" w:cs="Arial"/>
          <w:sz w:val="24"/>
          <w:szCs w:val="24"/>
        </w:rPr>
        <w:t>niż na okre</w:t>
      </w:r>
      <w:r w:rsidR="00EC2C5A" w:rsidRPr="003A74F7">
        <w:rPr>
          <w:rFonts w:ascii="Arial" w:hAnsi="Arial" w:cs="Arial"/>
          <w:sz w:val="24"/>
          <w:szCs w:val="24"/>
        </w:rPr>
        <w:t xml:space="preserve">s </w:t>
      </w:r>
      <w:r w:rsidR="007B09D3" w:rsidRPr="003A74F7">
        <w:rPr>
          <w:rFonts w:ascii="Arial" w:hAnsi="Arial" w:cs="Arial"/>
          <w:sz w:val="24"/>
          <w:szCs w:val="24"/>
        </w:rPr>
        <w:t>36</w:t>
      </w:r>
      <w:r w:rsidRPr="003A74F7">
        <w:rPr>
          <w:rFonts w:ascii="Arial" w:hAnsi="Arial" w:cs="Arial"/>
          <w:sz w:val="24"/>
          <w:szCs w:val="24"/>
        </w:rPr>
        <w:t xml:space="preserve"> miesięcy. </w:t>
      </w:r>
    </w:p>
    <w:p w14:paraId="51779BCF" w14:textId="77777777" w:rsidR="000B2467" w:rsidRPr="003A74F7" w:rsidRDefault="000B2467" w:rsidP="003A74F7">
      <w:pPr>
        <w:spacing w:line="276" w:lineRule="auto"/>
        <w:ind w:left="705" w:right="-710"/>
        <w:rPr>
          <w:rFonts w:ascii="Arial" w:hAnsi="Arial" w:cs="Arial"/>
        </w:rPr>
      </w:pPr>
      <w:r w:rsidRPr="003A74F7">
        <w:rPr>
          <w:rFonts w:ascii="Arial" w:hAnsi="Arial" w:cs="Arial"/>
        </w:rPr>
        <w:t>Bieg powyższych terminów liczony jest od dnia dokonania Odbioru końcowego całości inwestycji przez Zamawiającego.</w:t>
      </w:r>
    </w:p>
    <w:p w14:paraId="74A13048" w14:textId="36925D31" w:rsidR="000B2467" w:rsidRPr="003A74F7" w:rsidRDefault="000B2467" w:rsidP="0045076F">
      <w:pPr>
        <w:spacing w:line="276" w:lineRule="auto"/>
        <w:ind w:right="-852"/>
        <w:rPr>
          <w:rFonts w:ascii="Arial" w:hAnsi="Arial" w:cs="Arial"/>
        </w:rPr>
      </w:pPr>
      <w:r w:rsidRPr="003A74F7">
        <w:rPr>
          <w:rFonts w:ascii="Arial" w:hAnsi="Arial" w:cs="Arial"/>
        </w:rPr>
        <w:t xml:space="preserve">2.  </w:t>
      </w:r>
      <w:r w:rsidRPr="003A74F7">
        <w:rPr>
          <w:rFonts w:ascii="Arial" w:hAnsi="Arial" w:cs="Arial"/>
        </w:rPr>
        <w:tab/>
        <w:t xml:space="preserve">Wszelkie wady lub usterki robót budowlanych ujawnione w okresie gwarancji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i rękojmi Wykonawca</w:t>
      </w:r>
      <w:r w:rsidR="00EC2C5A" w:rsidRPr="003A74F7">
        <w:rPr>
          <w:rFonts w:ascii="Arial" w:hAnsi="Arial" w:cs="Arial"/>
        </w:rPr>
        <w:t xml:space="preserve"> </w:t>
      </w:r>
      <w:r w:rsidRPr="003A74F7">
        <w:rPr>
          <w:rFonts w:ascii="Arial" w:hAnsi="Arial" w:cs="Arial"/>
        </w:rPr>
        <w:t>usunie na własny koszt w terminie 14 dni od dnia</w:t>
      </w:r>
      <w:r w:rsidR="00BE3833" w:rsidRPr="003A74F7">
        <w:rPr>
          <w:rFonts w:ascii="Arial" w:hAnsi="Arial" w:cs="Arial"/>
        </w:rPr>
        <w:t xml:space="preserve"> </w:t>
      </w:r>
      <w:r w:rsidRPr="003A74F7">
        <w:rPr>
          <w:rFonts w:ascii="Arial" w:hAnsi="Arial" w:cs="Arial"/>
        </w:rPr>
        <w:t xml:space="preserve">pisemnego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zgłoszenia mu wady lub usterki lub w innym</w:t>
      </w:r>
      <w:r w:rsidR="00EC2C5A" w:rsidRPr="003A74F7">
        <w:rPr>
          <w:rFonts w:ascii="Arial" w:hAnsi="Arial" w:cs="Arial"/>
        </w:rPr>
        <w:t xml:space="preserve"> </w:t>
      </w:r>
      <w:r w:rsidRPr="003A74F7">
        <w:rPr>
          <w:rFonts w:ascii="Arial" w:hAnsi="Arial" w:cs="Arial"/>
        </w:rPr>
        <w:t xml:space="preserve">terminie ustalonym przez Strony, jeżeli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ww. termin będzie nieodpowiedni do usunięcia danej wady,</w:t>
      </w:r>
      <w:r w:rsidR="00EC2C5A" w:rsidRPr="003A74F7">
        <w:rPr>
          <w:rFonts w:ascii="Arial" w:hAnsi="Arial" w:cs="Arial"/>
        </w:rPr>
        <w:t xml:space="preserve"> </w:t>
      </w:r>
      <w:r w:rsidRPr="003A74F7">
        <w:rPr>
          <w:rFonts w:ascii="Arial" w:hAnsi="Arial" w:cs="Arial"/>
        </w:rPr>
        <w:t xml:space="preserve">czy usterki. Przez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 xml:space="preserve">zgłoszenie pisemne Strony rozumieją również zgłoszenie za pomocą e-maila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na adres:</w:t>
      </w:r>
      <w:r w:rsidR="00EC2C5A" w:rsidRPr="003A74F7">
        <w:rPr>
          <w:rFonts w:ascii="Arial" w:hAnsi="Arial" w:cs="Arial"/>
        </w:rPr>
        <w:t xml:space="preserve"> </w:t>
      </w:r>
      <w:r w:rsidRPr="003A74F7">
        <w:rPr>
          <w:rFonts w:ascii="Arial" w:hAnsi="Arial" w:cs="Arial"/>
        </w:rPr>
        <w:t xml:space="preserve">………………………………………… </w:t>
      </w:r>
      <w:r w:rsidR="00EC2C5A" w:rsidRPr="003A74F7">
        <w:rPr>
          <w:rFonts w:ascii="Arial" w:hAnsi="Arial" w:cs="Arial"/>
        </w:rPr>
        <w:br/>
        <w:t xml:space="preserve"> </w:t>
      </w:r>
      <w:r w:rsidR="00EC2C5A" w:rsidRPr="003A74F7">
        <w:rPr>
          <w:rFonts w:ascii="Arial" w:hAnsi="Arial" w:cs="Arial"/>
        </w:rPr>
        <w:tab/>
      </w:r>
      <w:r w:rsidRPr="003A74F7">
        <w:rPr>
          <w:rFonts w:ascii="Arial" w:hAnsi="Arial" w:cs="Arial"/>
        </w:rPr>
        <w:t>Powyższy termin nie dotyczy tzw. przypadków nagłych, wymagających</w:t>
      </w:r>
      <w:r w:rsidR="00BE3833" w:rsidRPr="003A74F7">
        <w:rPr>
          <w:rFonts w:ascii="Arial" w:hAnsi="Arial" w:cs="Arial"/>
        </w:rPr>
        <w:t xml:space="preserve"> </w:t>
      </w:r>
      <w:r w:rsidR="00BE3833" w:rsidRPr="003A74F7">
        <w:rPr>
          <w:rFonts w:ascii="Arial" w:hAnsi="Arial" w:cs="Arial"/>
        </w:rPr>
        <w:br/>
        <w:t xml:space="preserve"> </w:t>
      </w:r>
      <w:r w:rsidR="00BE3833" w:rsidRPr="003A74F7">
        <w:rPr>
          <w:rFonts w:ascii="Arial" w:hAnsi="Arial" w:cs="Arial"/>
        </w:rPr>
        <w:tab/>
      </w:r>
      <w:r w:rsidRPr="003A74F7">
        <w:rPr>
          <w:rFonts w:ascii="Arial" w:hAnsi="Arial" w:cs="Arial"/>
        </w:rPr>
        <w:t xml:space="preserve">natychmiastowego usunięcia wady lub usterki, w szczególności ze względu </w:t>
      </w:r>
      <w:r w:rsidR="008346DB" w:rsidRPr="003A74F7">
        <w:rPr>
          <w:rFonts w:ascii="Arial" w:hAnsi="Arial" w:cs="Arial"/>
        </w:rPr>
        <w:br/>
      </w:r>
      <w:r w:rsidR="008346DB" w:rsidRPr="003A74F7">
        <w:rPr>
          <w:rFonts w:ascii="Arial" w:hAnsi="Arial" w:cs="Arial"/>
        </w:rPr>
        <w:lastRenderedPageBreak/>
        <w:t xml:space="preserve"> </w:t>
      </w:r>
      <w:r w:rsidR="008346DB" w:rsidRPr="003A74F7">
        <w:rPr>
          <w:rFonts w:ascii="Arial" w:hAnsi="Arial" w:cs="Arial"/>
        </w:rPr>
        <w:tab/>
      </w:r>
      <w:r w:rsidRPr="003A74F7">
        <w:rPr>
          <w:rFonts w:ascii="Arial" w:hAnsi="Arial" w:cs="Arial"/>
        </w:rPr>
        <w:t>na konieczność zmniejszenia</w:t>
      </w:r>
      <w:r w:rsidR="008346DB" w:rsidRPr="003A74F7">
        <w:rPr>
          <w:rFonts w:ascii="Arial" w:hAnsi="Arial" w:cs="Arial"/>
        </w:rPr>
        <w:t xml:space="preserve"> </w:t>
      </w:r>
      <w:r w:rsidRPr="003A74F7">
        <w:rPr>
          <w:rFonts w:ascii="Arial" w:hAnsi="Arial" w:cs="Arial"/>
        </w:rPr>
        <w:t xml:space="preserve">szkody lub zapobieżenia powstaniu szkody (np. </w:t>
      </w:r>
      <w:r w:rsidR="0045076F">
        <w:rPr>
          <w:rFonts w:ascii="Arial" w:hAnsi="Arial" w:cs="Arial"/>
        </w:rPr>
        <w:br/>
        <w:t xml:space="preserve"> </w:t>
      </w:r>
      <w:r w:rsidR="0045076F">
        <w:rPr>
          <w:rFonts w:ascii="Arial" w:hAnsi="Arial" w:cs="Arial"/>
        </w:rPr>
        <w:tab/>
      </w:r>
      <w:r w:rsidR="00A97CBE" w:rsidRPr="003A74F7">
        <w:rPr>
          <w:rFonts w:ascii="Arial" w:hAnsi="Arial" w:cs="Arial"/>
        </w:rPr>
        <w:t>pęknięcie/</w:t>
      </w:r>
      <w:r w:rsidR="0045076F">
        <w:rPr>
          <w:rFonts w:ascii="Arial" w:hAnsi="Arial" w:cs="Arial"/>
        </w:rPr>
        <w:t xml:space="preserve"> </w:t>
      </w:r>
      <w:r w:rsidR="00A97CBE" w:rsidRPr="003A74F7">
        <w:rPr>
          <w:rFonts w:ascii="Arial" w:hAnsi="Arial" w:cs="Arial"/>
        </w:rPr>
        <w:t xml:space="preserve">naderwanie, </w:t>
      </w:r>
      <w:r w:rsidRPr="003A74F7">
        <w:rPr>
          <w:rFonts w:ascii="Arial" w:hAnsi="Arial" w:cs="Arial"/>
        </w:rPr>
        <w:t xml:space="preserve">przeciek, niedomykające się okna lub drzwi, itp.). W takich </w:t>
      </w:r>
      <w:r w:rsidR="0045076F">
        <w:rPr>
          <w:rFonts w:ascii="Arial" w:hAnsi="Arial" w:cs="Arial"/>
        </w:rPr>
        <w:br/>
        <w:t xml:space="preserve"> </w:t>
      </w:r>
      <w:r w:rsidR="0045076F">
        <w:rPr>
          <w:rFonts w:ascii="Arial" w:hAnsi="Arial" w:cs="Arial"/>
        </w:rPr>
        <w:tab/>
      </w:r>
      <w:r w:rsidRPr="003A74F7">
        <w:rPr>
          <w:rFonts w:ascii="Arial" w:hAnsi="Arial" w:cs="Arial"/>
        </w:rPr>
        <w:t>przypadkach Zamawiający może zażądać od</w:t>
      </w:r>
      <w:r w:rsidRPr="003A74F7">
        <w:rPr>
          <w:rFonts w:ascii="Arial" w:hAnsi="Arial" w:cs="Arial"/>
          <w:color w:val="000000"/>
        </w:rPr>
        <w:t xml:space="preserve"> </w:t>
      </w:r>
      <w:r w:rsidRPr="003A74F7">
        <w:rPr>
          <w:rFonts w:ascii="Arial" w:hAnsi="Arial" w:cs="Arial"/>
        </w:rPr>
        <w:t>Wykonawcy</w:t>
      </w:r>
      <w:r w:rsidR="00BE3833" w:rsidRPr="003A74F7">
        <w:rPr>
          <w:rFonts w:ascii="Arial" w:hAnsi="Arial" w:cs="Arial"/>
        </w:rPr>
        <w:t xml:space="preserve"> </w:t>
      </w:r>
      <w:r w:rsidRPr="003A74F7">
        <w:rPr>
          <w:rFonts w:ascii="Arial" w:hAnsi="Arial" w:cs="Arial"/>
        </w:rPr>
        <w:t xml:space="preserve">natychmiastowego </w:t>
      </w:r>
      <w:r w:rsidR="0045076F">
        <w:rPr>
          <w:rFonts w:ascii="Arial" w:hAnsi="Arial" w:cs="Arial"/>
        </w:rPr>
        <w:br/>
        <w:t xml:space="preserve"> </w:t>
      </w:r>
      <w:r w:rsidR="0045076F">
        <w:rPr>
          <w:rFonts w:ascii="Arial" w:hAnsi="Arial" w:cs="Arial"/>
        </w:rPr>
        <w:tab/>
      </w:r>
      <w:r w:rsidRPr="003A74F7">
        <w:rPr>
          <w:rFonts w:ascii="Arial" w:hAnsi="Arial" w:cs="Arial"/>
        </w:rPr>
        <w:t>usunięcia wady</w:t>
      </w:r>
      <w:r w:rsidR="00A97CBE" w:rsidRPr="003A74F7">
        <w:rPr>
          <w:rFonts w:ascii="Arial" w:hAnsi="Arial" w:cs="Arial"/>
        </w:rPr>
        <w:t xml:space="preserve"> </w:t>
      </w:r>
      <w:r w:rsidRPr="003A74F7">
        <w:rPr>
          <w:rFonts w:ascii="Arial" w:hAnsi="Arial" w:cs="Arial"/>
        </w:rPr>
        <w:t xml:space="preserve">lub usterki, a jeżeli Wykonawca odmówi, nie przedstawiając w tym </w:t>
      </w:r>
      <w:r w:rsidR="0045076F">
        <w:rPr>
          <w:rFonts w:ascii="Arial" w:hAnsi="Arial" w:cs="Arial"/>
        </w:rPr>
        <w:br/>
        <w:t xml:space="preserve"> </w:t>
      </w:r>
      <w:r w:rsidR="0045076F">
        <w:rPr>
          <w:rFonts w:ascii="Arial" w:hAnsi="Arial" w:cs="Arial"/>
        </w:rPr>
        <w:tab/>
      </w:r>
      <w:r w:rsidRPr="003A74F7">
        <w:rPr>
          <w:rFonts w:ascii="Arial" w:hAnsi="Arial" w:cs="Arial"/>
        </w:rPr>
        <w:t>zakresie żadnego uzasadnienia</w:t>
      </w:r>
      <w:r w:rsidR="00A97CBE" w:rsidRPr="003A74F7">
        <w:rPr>
          <w:rFonts w:ascii="Arial" w:hAnsi="Arial" w:cs="Arial"/>
        </w:rPr>
        <w:t xml:space="preserve"> </w:t>
      </w:r>
      <w:r w:rsidRPr="003A74F7">
        <w:rPr>
          <w:rFonts w:ascii="Arial" w:hAnsi="Arial" w:cs="Arial"/>
        </w:rPr>
        <w:t>natury technicznej, zlecić</w:t>
      </w:r>
      <w:r w:rsidR="0045076F">
        <w:rPr>
          <w:rFonts w:ascii="Arial" w:hAnsi="Arial" w:cs="Arial"/>
        </w:rPr>
        <w:t xml:space="preserve"> </w:t>
      </w:r>
      <w:r w:rsidRPr="003A74F7">
        <w:rPr>
          <w:rFonts w:ascii="Arial" w:hAnsi="Arial" w:cs="Arial"/>
        </w:rPr>
        <w:t xml:space="preserve">ich usunięcie innemu </w:t>
      </w:r>
      <w:r w:rsidR="0045076F">
        <w:rPr>
          <w:rFonts w:ascii="Arial" w:hAnsi="Arial" w:cs="Arial"/>
        </w:rPr>
        <w:br/>
        <w:t xml:space="preserve"> </w:t>
      </w:r>
      <w:r w:rsidR="0045076F">
        <w:rPr>
          <w:rFonts w:ascii="Arial" w:hAnsi="Arial" w:cs="Arial"/>
        </w:rPr>
        <w:tab/>
      </w:r>
      <w:r w:rsidRPr="003A74F7">
        <w:rPr>
          <w:rFonts w:ascii="Arial" w:hAnsi="Arial" w:cs="Arial"/>
        </w:rPr>
        <w:t>podmiotowi na koszt</w:t>
      </w:r>
      <w:r w:rsidRPr="003A74F7">
        <w:rPr>
          <w:rFonts w:ascii="Arial" w:hAnsi="Arial" w:cs="Arial"/>
          <w:color w:val="000000"/>
        </w:rPr>
        <w:t xml:space="preserve"> i ryzyko </w:t>
      </w:r>
      <w:r w:rsidRPr="003A74F7">
        <w:rPr>
          <w:rFonts w:ascii="Arial" w:hAnsi="Arial" w:cs="Arial"/>
        </w:rPr>
        <w:t>Wykonawcy, obciążając</w:t>
      </w:r>
      <w:r w:rsidR="00BE3833" w:rsidRPr="003A74F7">
        <w:rPr>
          <w:rFonts w:ascii="Arial" w:hAnsi="Arial" w:cs="Arial"/>
        </w:rPr>
        <w:t xml:space="preserve"> </w:t>
      </w:r>
      <w:r w:rsidRPr="003A74F7">
        <w:rPr>
          <w:rFonts w:ascii="Arial" w:hAnsi="Arial" w:cs="Arial"/>
        </w:rPr>
        <w:t xml:space="preserve">Wykonawcę powstałymi z tego </w:t>
      </w:r>
      <w:r w:rsidR="00E851AC">
        <w:rPr>
          <w:rFonts w:ascii="Arial" w:hAnsi="Arial" w:cs="Arial"/>
        </w:rPr>
        <w:br/>
        <w:t xml:space="preserve"> </w:t>
      </w:r>
      <w:r w:rsidR="00E851AC">
        <w:rPr>
          <w:rFonts w:ascii="Arial" w:hAnsi="Arial" w:cs="Arial"/>
        </w:rPr>
        <w:tab/>
      </w:r>
      <w:r w:rsidRPr="003A74F7">
        <w:rPr>
          <w:rFonts w:ascii="Arial" w:hAnsi="Arial" w:cs="Arial"/>
        </w:rPr>
        <w:t>tytułu kosztami. W sytuacji braku</w:t>
      </w:r>
      <w:r w:rsidR="00A97CBE" w:rsidRPr="003A74F7">
        <w:rPr>
          <w:rFonts w:ascii="Arial" w:hAnsi="Arial" w:cs="Arial"/>
        </w:rPr>
        <w:t xml:space="preserve"> </w:t>
      </w:r>
      <w:r w:rsidRPr="003A74F7">
        <w:rPr>
          <w:rFonts w:ascii="Arial" w:hAnsi="Arial" w:cs="Arial"/>
        </w:rPr>
        <w:t>możliwości, w przypadkach nagłych,</w:t>
      </w:r>
      <w:r w:rsidR="00A97CBE" w:rsidRPr="003A74F7">
        <w:rPr>
          <w:rFonts w:ascii="Arial" w:hAnsi="Arial" w:cs="Arial"/>
        </w:rPr>
        <w:t xml:space="preserve"> </w:t>
      </w:r>
      <w:r w:rsidR="00E851AC">
        <w:rPr>
          <w:rFonts w:ascii="Arial" w:hAnsi="Arial" w:cs="Arial"/>
        </w:rPr>
        <w:br/>
        <w:t xml:space="preserve"> </w:t>
      </w:r>
      <w:r w:rsidR="00E851AC">
        <w:rPr>
          <w:rFonts w:ascii="Arial" w:hAnsi="Arial" w:cs="Arial"/>
        </w:rPr>
        <w:tab/>
      </w:r>
      <w:r w:rsidRPr="003A74F7">
        <w:rPr>
          <w:rFonts w:ascii="Arial" w:hAnsi="Arial" w:cs="Arial"/>
        </w:rPr>
        <w:t>natychmiastowego usunięcia wady lub usterki,</w:t>
      </w:r>
      <w:r w:rsidR="00EC2C5A" w:rsidRPr="003A74F7">
        <w:rPr>
          <w:rFonts w:ascii="Arial" w:hAnsi="Arial" w:cs="Arial"/>
        </w:rPr>
        <w:t xml:space="preserve"> </w:t>
      </w:r>
      <w:r w:rsidRPr="003A74F7">
        <w:rPr>
          <w:rFonts w:ascii="Arial" w:hAnsi="Arial" w:cs="Arial"/>
        </w:rPr>
        <w:t xml:space="preserve">Wykonawca będzie zobowiązany </w:t>
      </w:r>
      <w:r w:rsidR="00E851AC">
        <w:rPr>
          <w:rFonts w:ascii="Arial" w:hAnsi="Arial" w:cs="Arial"/>
        </w:rPr>
        <w:br/>
        <w:t xml:space="preserve"> </w:t>
      </w:r>
      <w:r w:rsidR="00E851AC">
        <w:rPr>
          <w:rFonts w:ascii="Arial" w:hAnsi="Arial" w:cs="Arial"/>
        </w:rPr>
        <w:tab/>
      </w:r>
      <w:r w:rsidRPr="003A74F7">
        <w:rPr>
          <w:rFonts w:ascii="Arial" w:hAnsi="Arial" w:cs="Arial"/>
        </w:rPr>
        <w:t>do tymczasowego</w:t>
      </w:r>
      <w:r w:rsidR="00A97CBE" w:rsidRPr="003A74F7">
        <w:rPr>
          <w:rFonts w:ascii="Arial" w:hAnsi="Arial" w:cs="Arial"/>
        </w:rPr>
        <w:t xml:space="preserve"> </w:t>
      </w:r>
      <w:r w:rsidRPr="003A74F7">
        <w:rPr>
          <w:rFonts w:ascii="Arial" w:hAnsi="Arial" w:cs="Arial"/>
        </w:rPr>
        <w:t xml:space="preserve">zabezpieczenia danego elementu/urządzenia, a termin usunięcia </w:t>
      </w:r>
      <w:r w:rsidR="00E851AC">
        <w:rPr>
          <w:rFonts w:ascii="Arial" w:hAnsi="Arial" w:cs="Arial"/>
        </w:rPr>
        <w:br/>
        <w:t xml:space="preserve"> </w:t>
      </w:r>
      <w:r w:rsidR="00E851AC">
        <w:rPr>
          <w:rFonts w:ascii="Arial" w:hAnsi="Arial" w:cs="Arial"/>
        </w:rPr>
        <w:tab/>
      </w:r>
      <w:r w:rsidRPr="003A74F7">
        <w:rPr>
          <w:rFonts w:ascii="Arial" w:hAnsi="Arial" w:cs="Arial"/>
        </w:rPr>
        <w:t>stwierdzonej wady czy usterki zostanie</w:t>
      </w:r>
      <w:r w:rsidR="00A97CBE" w:rsidRPr="003A74F7">
        <w:rPr>
          <w:rFonts w:ascii="Arial" w:hAnsi="Arial" w:cs="Arial"/>
        </w:rPr>
        <w:t xml:space="preserve"> </w:t>
      </w:r>
      <w:r w:rsidRPr="003A74F7">
        <w:rPr>
          <w:rFonts w:ascii="Arial" w:hAnsi="Arial" w:cs="Arial"/>
        </w:rPr>
        <w:t xml:space="preserve">ustalony z Zamawiającym odrębnie. Możliwość </w:t>
      </w:r>
      <w:r w:rsidR="00E851AC">
        <w:rPr>
          <w:rFonts w:ascii="Arial" w:hAnsi="Arial" w:cs="Arial"/>
        </w:rPr>
        <w:br/>
        <w:t xml:space="preserve"> </w:t>
      </w:r>
      <w:r w:rsidR="00E851AC">
        <w:rPr>
          <w:rFonts w:ascii="Arial" w:hAnsi="Arial" w:cs="Arial"/>
        </w:rPr>
        <w:tab/>
      </w:r>
      <w:r w:rsidRPr="003A74F7">
        <w:rPr>
          <w:rFonts w:ascii="Arial" w:hAnsi="Arial" w:cs="Arial"/>
        </w:rPr>
        <w:t>zlecenia</w:t>
      </w:r>
      <w:r w:rsidR="00437DA7" w:rsidRPr="003A74F7">
        <w:rPr>
          <w:rFonts w:ascii="Arial" w:hAnsi="Arial" w:cs="Arial"/>
        </w:rPr>
        <w:t xml:space="preserve"> </w:t>
      </w:r>
      <w:r w:rsidRPr="003A74F7">
        <w:rPr>
          <w:rFonts w:ascii="Arial" w:hAnsi="Arial" w:cs="Arial"/>
        </w:rPr>
        <w:t>usunięcia wady lub usterki innemu podmiotowi</w:t>
      </w:r>
      <w:r w:rsidR="00A97CBE" w:rsidRPr="003A74F7">
        <w:rPr>
          <w:rFonts w:ascii="Arial" w:hAnsi="Arial" w:cs="Arial"/>
        </w:rPr>
        <w:t xml:space="preserve"> </w:t>
      </w:r>
      <w:r w:rsidRPr="003A74F7">
        <w:rPr>
          <w:rFonts w:ascii="Arial" w:hAnsi="Arial" w:cs="Arial"/>
        </w:rPr>
        <w:t xml:space="preserve">(osobie trzeciej) bez </w:t>
      </w:r>
      <w:r w:rsidR="00E851AC">
        <w:rPr>
          <w:rFonts w:ascii="Arial" w:hAnsi="Arial" w:cs="Arial"/>
        </w:rPr>
        <w:br/>
        <w:t xml:space="preserve"> </w:t>
      </w:r>
      <w:r w:rsidR="00E851AC">
        <w:rPr>
          <w:rFonts w:ascii="Arial" w:hAnsi="Arial" w:cs="Arial"/>
        </w:rPr>
        <w:tab/>
      </w:r>
      <w:r w:rsidRPr="003A74F7">
        <w:rPr>
          <w:rFonts w:ascii="Arial" w:hAnsi="Arial" w:cs="Arial"/>
        </w:rPr>
        <w:t>uprzedniej zgody Sądu, przysługuje</w:t>
      </w:r>
      <w:r w:rsidR="00437DA7" w:rsidRPr="003A74F7">
        <w:rPr>
          <w:rFonts w:ascii="Arial" w:hAnsi="Arial" w:cs="Arial"/>
        </w:rPr>
        <w:t xml:space="preserve"> </w:t>
      </w:r>
      <w:r w:rsidRPr="003A74F7">
        <w:rPr>
          <w:rFonts w:ascii="Arial" w:hAnsi="Arial" w:cs="Arial"/>
        </w:rPr>
        <w:t>Zmawiającemu również wówczas</w:t>
      </w:r>
      <w:r w:rsidR="00F50295" w:rsidRPr="003A74F7">
        <w:rPr>
          <w:rFonts w:ascii="Arial" w:hAnsi="Arial" w:cs="Arial"/>
        </w:rPr>
        <w:t>,</w:t>
      </w:r>
      <w:r w:rsidRPr="003A74F7">
        <w:rPr>
          <w:rFonts w:ascii="Arial" w:hAnsi="Arial" w:cs="Arial"/>
        </w:rPr>
        <w:t xml:space="preserve"> gdy</w:t>
      </w:r>
      <w:r w:rsidR="00A97CBE" w:rsidRPr="003A74F7">
        <w:rPr>
          <w:rFonts w:ascii="Arial" w:hAnsi="Arial" w:cs="Arial"/>
        </w:rPr>
        <w:t xml:space="preserve"> </w:t>
      </w:r>
      <w:r w:rsidR="00E851AC">
        <w:rPr>
          <w:rFonts w:ascii="Arial" w:hAnsi="Arial" w:cs="Arial"/>
        </w:rPr>
        <w:br/>
        <w:t xml:space="preserve"> </w:t>
      </w:r>
      <w:r w:rsidR="00E851AC">
        <w:rPr>
          <w:rFonts w:ascii="Arial" w:hAnsi="Arial" w:cs="Arial"/>
        </w:rPr>
        <w:tab/>
      </w:r>
      <w:r w:rsidRPr="003A74F7">
        <w:rPr>
          <w:rFonts w:ascii="Arial" w:hAnsi="Arial" w:cs="Arial"/>
        </w:rPr>
        <w:t xml:space="preserve">Wykonawca nie usunie wady lub usterki w terminie 14 dni (lub innego terminu </w:t>
      </w:r>
      <w:r w:rsidR="00E851AC">
        <w:rPr>
          <w:rFonts w:ascii="Arial" w:hAnsi="Arial" w:cs="Arial"/>
        </w:rPr>
        <w:br/>
        <w:t xml:space="preserve"> </w:t>
      </w:r>
      <w:r w:rsidR="00E851AC">
        <w:rPr>
          <w:rFonts w:ascii="Arial" w:hAnsi="Arial" w:cs="Arial"/>
        </w:rPr>
        <w:tab/>
      </w:r>
      <w:r w:rsidRPr="003A74F7">
        <w:rPr>
          <w:rFonts w:ascii="Arial" w:hAnsi="Arial" w:cs="Arial"/>
        </w:rPr>
        <w:t>ustalonego przez strony)</w:t>
      </w:r>
      <w:r w:rsidR="00A97CBE" w:rsidRPr="003A74F7">
        <w:rPr>
          <w:rFonts w:ascii="Arial" w:hAnsi="Arial" w:cs="Arial"/>
        </w:rPr>
        <w:t xml:space="preserve"> </w:t>
      </w:r>
      <w:r w:rsidRPr="003A74F7">
        <w:rPr>
          <w:rFonts w:ascii="Arial" w:hAnsi="Arial" w:cs="Arial"/>
        </w:rPr>
        <w:t xml:space="preserve">od dnia pisemnego zgłoszenia, na co Wykonawca wyraża </w:t>
      </w:r>
      <w:r w:rsidR="00E851AC">
        <w:rPr>
          <w:rFonts w:ascii="Arial" w:hAnsi="Arial" w:cs="Arial"/>
        </w:rPr>
        <w:br/>
        <w:t xml:space="preserve"> </w:t>
      </w:r>
      <w:r w:rsidR="00E851AC">
        <w:rPr>
          <w:rFonts w:ascii="Arial" w:hAnsi="Arial" w:cs="Arial"/>
        </w:rPr>
        <w:tab/>
      </w:r>
      <w:r w:rsidRPr="003A74F7">
        <w:rPr>
          <w:rFonts w:ascii="Arial" w:hAnsi="Arial" w:cs="Arial"/>
        </w:rPr>
        <w:t>zgodę.</w:t>
      </w:r>
    </w:p>
    <w:p w14:paraId="66C6436C" w14:textId="28E6A25E" w:rsidR="000B2467" w:rsidRPr="003A74F7" w:rsidRDefault="000B2467" w:rsidP="003A74F7">
      <w:pPr>
        <w:spacing w:line="276" w:lineRule="auto"/>
        <w:ind w:right="-710"/>
        <w:rPr>
          <w:rFonts w:ascii="Arial" w:hAnsi="Arial" w:cs="Arial"/>
        </w:rPr>
      </w:pPr>
      <w:r w:rsidRPr="003A74F7">
        <w:rPr>
          <w:rFonts w:ascii="Arial" w:hAnsi="Arial" w:cs="Arial"/>
        </w:rPr>
        <w:t xml:space="preserve">3.  </w:t>
      </w:r>
      <w:r w:rsidRPr="003A74F7">
        <w:rPr>
          <w:rFonts w:ascii="Arial" w:hAnsi="Arial" w:cs="Arial"/>
        </w:rPr>
        <w:tab/>
        <w:t xml:space="preserve">Zamawiającemu przysługuje prawo zaspokojenia się z zabezpieczenia należytego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 xml:space="preserve">wykonania umowy w przypadku, gdy Wykonawca nie ureguluje żądanej zapłaty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z tytułu niewykonania lub nienależytego</w:t>
      </w:r>
      <w:r w:rsidR="00160A75" w:rsidRPr="003A74F7">
        <w:rPr>
          <w:rFonts w:ascii="Arial" w:hAnsi="Arial" w:cs="Arial"/>
        </w:rPr>
        <w:t xml:space="preserve"> </w:t>
      </w:r>
      <w:r w:rsidRPr="003A74F7">
        <w:rPr>
          <w:rFonts w:ascii="Arial" w:hAnsi="Arial" w:cs="Arial"/>
        </w:rPr>
        <w:t xml:space="preserve">wykonania przez Wykonawcę zobowiązań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wynikających z umowy, a także z tytułu powierzenia przez</w:t>
      </w:r>
      <w:r w:rsidR="00160A75" w:rsidRPr="003A74F7">
        <w:rPr>
          <w:rFonts w:ascii="Arial" w:hAnsi="Arial" w:cs="Arial"/>
        </w:rPr>
        <w:t xml:space="preserve"> </w:t>
      </w:r>
      <w:r w:rsidRPr="003A74F7">
        <w:rPr>
          <w:rFonts w:ascii="Arial" w:hAnsi="Arial" w:cs="Arial"/>
        </w:rPr>
        <w:t xml:space="preserve">Zamawiającego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wykonania osobie trzeciej obowiązków Wykonawcy, po uprzednim wezwaniu</w:t>
      </w:r>
      <w:r w:rsidR="00160A75" w:rsidRPr="003A74F7">
        <w:rPr>
          <w:rFonts w:ascii="Arial" w:hAnsi="Arial" w:cs="Arial"/>
        </w:rPr>
        <w:t xml:space="preserve">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Wykonawcy do uiszczenia zapłaty.</w:t>
      </w:r>
    </w:p>
    <w:p w14:paraId="5F157D72" w14:textId="7E790725" w:rsidR="000B2467" w:rsidRPr="003A74F7" w:rsidRDefault="000B2467" w:rsidP="003A74F7">
      <w:pPr>
        <w:spacing w:line="276" w:lineRule="auto"/>
        <w:ind w:right="-710"/>
        <w:rPr>
          <w:rFonts w:ascii="Arial" w:hAnsi="Arial" w:cs="Arial"/>
          <w:strike/>
        </w:rPr>
      </w:pPr>
      <w:r w:rsidRPr="003A74F7">
        <w:rPr>
          <w:rFonts w:ascii="Arial" w:hAnsi="Arial" w:cs="Arial"/>
        </w:rPr>
        <w:t xml:space="preserve">4.  </w:t>
      </w:r>
      <w:r w:rsidRPr="003A74F7">
        <w:rPr>
          <w:rFonts w:ascii="Arial" w:hAnsi="Arial" w:cs="Arial"/>
        </w:rPr>
        <w:tab/>
        <w:t xml:space="preserve">Powyższe postanowienia nie ograniczają także możliwości dochodzenia roszczeń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odszkodowawczych na zasadach ogólnych.</w:t>
      </w:r>
    </w:p>
    <w:p w14:paraId="567A57E1" w14:textId="09FFAF4E" w:rsidR="000B2467" w:rsidRPr="003A74F7" w:rsidRDefault="000B2467" w:rsidP="003A74F7">
      <w:pPr>
        <w:spacing w:line="276" w:lineRule="auto"/>
        <w:ind w:right="-710"/>
        <w:rPr>
          <w:rFonts w:ascii="Arial" w:hAnsi="Arial" w:cs="Arial"/>
          <w:color w:val="000000"/>
        </w:rPr>
      </w:pPr>
      <w:r w:rsidRPr="003A74F7">
        <w:rPr>
          <w:rFonts w:ascii="Arial" w:hAnsi="Arial" w:cs="Arial"/>
          <w:color w:val="000000"/>
        </w:rPr>
        <w:t xml:space="preserve">5.  </w:t>
      </w:r>
      <w:r w:rsidRPr="003A74F7">
        <w:rPr>
          <w:rFonts w:ascii="Arial" w:hAnsi="Arial" w:cs="Arial"/>
          <w:color w:val="000000"/>
        </w:rPr>
        <w:tab/>
        <w:t xml:space="preserve">W okresie ………. </w:t>
      </w:r>
      <w:r w:rsidR="009E6DC3" w:rsidRPr="003A74F7">
        <w:rPr>
          <w:rFonts w:ascii="Arial" w:hAnsi="Arial" w:cs="Arial"/>
          <w:color w:val="000000"/>
        </w:rPr>
        <w:t>miesięcy</w:t>
      </w:r>
      <w:r w:rsidRPr="003A74F7">
        <w:rPr>
          <w:rFonts w:ascii="Arial" w:hAnsi="Arial" w:cs="Arial"/>
          <w:color w:val="000000"/>
        </w:rPr>
        <w:t xml:space="preserve"> od dnia podpisania protokołu odbioru końcowego, </w:t>
      </w:r>
      <w:r w:rsidR="00551E65" w:rsidRPr="003A74F7">
        <w:rPr>
          <w:rFonts w:ascii="Arial" w:hAnsi="Arial" w:cs="Arial"/>
          <w:color w:val="000000"/>
        </w:rPr>
        <w:br/>
        <w:t xml:space="preserve"> </w:t>
      </w:r>
      <w:r w:rsidR="00551E65" w:rsidRPr="003A74F7">
        <w:rPr>
          <w:rFonts w:ascii="Arial" w:hAnsi="Arial" w:cs="Arial"/>
          <w:color w:val="000000"/>
        </w:rPr>
        <w:tab/>
      </w:r>
      <w:r w:rsidRPr="003A74F7">
        <w:rPr>
          <w:rFonts w:ascii="Arial" w:hAnsi="Arial" w:cs="Arial"/>
          <w:color w:val="000000"/>
        </w:rPr>
        <w:t>Wykonawca będzie uczestniczył</w:t>
      </w:r>
      <w:r w:rsidR="009E6DC3" w:rsidRPr="003A74F7">
        <w:rPr>
          <w:rFonts w:ascii="Arial" w:hAnsi="Arial" w:cs="Arial"/>
          <w:color w:val="000000"/>
        </w:rPr>
        <w:t xml:space="preserve"> </w:t>
      </w:r>
      <w:r w:rsidRPr="003A74F7">
        <w:rPr>
          <w:rFonts w:ascii="Arial" w:hAnsi="Arial" w:cs="Arial"/>
          <w:color w:val="000000"/>
        </w:rPr>
        <w:t>w przeglądach gwarancyjnych,</w:t>
      </w:r>
      <w:r w:rsidR="00551E65" w:rsidRPr="003A74F7">
        <w:rPr>
          <w:rFonts w:ascii="Arial" w:hAnsi="Arial" w:cs="Arial"/>
          <w:color w:val="000000"/>
        </w:rPr>
        <w:t xml:space="preserve"> </w:t>
      </w:r>
      <w:r w:rsidRPr="003A74F7">
        <w:rPr>
          <w:rFonts w:ascii="Arial" w:hAnsi="Arial" w:cs="Arial"/>
          <w:color w:val="000000"/>
        </w:rPr>
        <w:t xml:space="preserve">przeprowadzanych </w:t>
      </w:r>
      <w:r w:rsidR="00437DA7" w:rsidRPr="003A74F7">
        <w:rPr>
          <w:rFonts w:ascii="Arial" w:hAnsi="Arial" w:cs="Arial"/>
          <w:color w:val="000000"/>
        </w:rPr>
        <w:br/>
        <w:t xml:space="preserve"> </w:t>
      </w:r>
      <w:r w:rsidR="00437DA7" w:rsidRPr="003A74F7">
        <w:rPr>
          <w:rFonts w:ascii="Arial" w:hAnsi="Arial" w:cs="Arial"/>
          <w:color w:val="000000"/>
        </w:rPr>
        <w:tab/>
      </w:r>
      <w:r w:rsidRPr="003A74F7">
        <w:rPr>
          <w:rFonts w:ascii="Arial" w:hAnsi="Arial" w:cs="Arial"/>
          <w:color w:val="000000"/>
        </w:rPr>
        <w:t>przez Zamawiającego co 12 miesięcy.</w:t>
      </w:r>
    </w:p>
    <w:p w14:paraId="2E8A27EF" w14:textId="0CCAFEA6" w:rsidR="000B2467" w:rsidRPr="003A74F7" w:rsidRDefault="000B2467" w:rsidP="00E851AC">
      <w:pPr>
        <w:spacing w:line="276" w:lineRule="auto"/>
        <w:ind w:right="-852"/>
        <w:rPr>
          <w:rFonts w:ascii="Arial" w:hAnsi="Arial" w:cs="Arial"/>
        </w:rPr>
      </w:pPr>
      <w:r w:rsidRPr="003A74F7">
        <w:rPr>
          <w:rFonts w:ascii="Arial" w:hAnsi="Arial" w:cs="Arial"/>
        </w:rPr>
        <w:t xml:space="preserve">6.  </w:t>
      </w:r>
      <w:r w:rsidRPr="003A74F7">
        <w:rPr>
          <w:rFonts w:ascii="Arial" w:hAnsi="Arial" w:cs="Arial"/>
        </w:rPr>
        <w:tab/>
        <w:t>Na 3 miesiące przed upływem …...-</w:t>
      </w:r>
      <w:r w:rsidR="009E6DC3" w:rsidRPr="003A74F7">
        <w:rPr>
          <w:rFonts w:ascii="Arial" w:hAnsi="Arial" w:cs="Arial"/>
        </w:rPr>
        <w:t>miesięcznego</w:t>
      </w:r>
      <w:r w:rsidRPr="003A74F7">
        <w:rPr>
          <w:rFonts w:ascii="Arial" w:hAnsi="Arial" w:cs="Arial"/>
        </w:rPr>
        <w:t xml:space="preserve"> okresu, o którym mowa w ust. 1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pkt 1) powyżej, Zamawiający</w:t>
      </w:r>
      <w:r w:rsidR="009E6DC3" w:rsidRPr="003A74F7">
        <w:rPr>
          <w:rFonts w:ascii="Arial" w:hAnsi="Arial" w:cs="Arial"/>
        </w:rPr>
        <w:t xml:space="preserve"> </w:t>
      </w:r>
      <w:r w:rsidRPr="003A74F7">
        <w:rPr>
          <w:rFonts w:ascii="Arial" w:hAnsi="Arial" w:cs="Arial"/>
        </w:rPr>
        <w:t xml:space="preserve">dokona odbioru pogwarancyjnego z udziałem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Wykonawcy. Wykonawca usunie wszelkie wady i usterki</w:t>
      </w:r>
      <w:r w:rsidR="009E6DC3" w:rsidRPr="003A74F7">
        <w:rPr>
          <w:rFonts w:ascii="Arial" w:hAnsi="Arial" w:cs="Arial"/>
        </w:rPr>
        <w:t xml:space="preserve"> </w:t>
      </w:r>
      <w:r w:rsidRPr="003A74F7">
        <w:rPr>
          <w:rFonts w:ascii="Arial" w:hAnsi="Arial" w:cs="Arial"/>
        </w:rPr>
        <w:t xml:space="preserve">uzgodnione w protokole </w:t>
      </w:r>
      <w:r w:rsidR="00437DA7" w:rsidRPr="003A74F7">
        <w:rPr>
          <w:rFonts w:ascii="Arial" w:hAnsi="Arial" w:cs="Arial"/>
        </w:rPr>
        <w:br/>
        <w:t xml:space="preserve"> </w:t>
      </w:r>
      <w:r w:rsidR="00437DA7" w:rsidRPr="003A74F7">
        <w:rPr>
          <w:rFonts w:ascii="Arial" w:hAnsi="Arial" w:cs="Arial"/>
        </w:rPr>
        <w:tab/>
      </w:r>
      <w:r w:rsidRPr="003A74F7">
        <w:rPr>
          <w:rFonts w:ascii="Arial" w:hAnsi="Arial" w:cs="Arial"/>
        </w:rPr>
        <w:t>z tego odbioru i w wyznaczonym w tymże protokole terminie. Po usunięciu</w:t>
      </w:r>
      <w:r w:rsidR="009E6DC3" w:rsidRPr="003A74F7">
        <w:rPr>
          <w:rFonts w:ascii="Arial" w:hAnsi="Arial" w:cs="Arial"/>
        </w:rPr>
        <w:t xml:space="preserve"> </w:t>
      </w:r>
      <w:r w:rsidRPr="003A74F7">
        <w:rPr>
          <w:rFonts w:ascii="Arial" w:hAnsi="Arial" w:cs="Arial"/>
        </w:rPr>
        <w:t xml:space="preserve">wszelkich </w:t>
      </w:r>
      <w:r w:rsidR="00E851AC">
        <w:rPr>
          <w:rFonts w:ascii="Arial" w:hAnsi="Arial" w:cs="Arial"/>
        </w:rPr>
        <w:br/>
        <w:t xml:space="preserve"> </w:t>
      </w:r>
      <w:r w:rsidR="00E851AC">
        <w:rPr>
          <w:rFonts w:ascii="Arial" w:hAnsi="Arial" w:cs="Arial"/>
        </w:rPr>
        <w:tab/>
      </w:r>
      <w:r w:rsidRPr="003A74F7">
        <w:rPr>
          <w:rFonts w:ascii="Arial" w:hAnsi="Arial" w:cs="Arial"/>
        </w:rPr>
        <w:t>stwierdzonych wad i usterek Zamawiający zwróci obowiązujące</w:t>
      </w:r>
      <w:r w:rsidR="00E851AC">
        <w:rPr>
          <w:rFonts w:ascii="Arial" w:hAnsi="Arial" w:cs="Arial"/>
        </w:rPr>
        <w:t xml:space="preserve"> </w:t>
      </w:r>
      <w:r w:rsidRPr="003A74F7">
        <w:rPr>
          <w:rFonts w:ascii="Arial" w:hAnsi="Arial" w:cs="Arial"/>
        </w:rPr>
        <w:t xml:space="preserve">zabezpieczenie </w:t>
      </w:r>
      <w:r w:rsidR="00E851AC">
        <w:rPr>
          <w:rFonts w:ascii="Arial" w:hAnsi="Arial" w:cs="Arial"/>
        </w:rPr>
        <w:br/>
        <w:t xml:space="preserve"> </w:t>
      </w:r>
      <w:r w:rsidR="00E851AC">
        <w:rPr>
          <w:rFonts w:ascii="Arial" w:hAnsi="Arial" w:cs="Arial"/>
        </w:rPr>
        <w:tab/>
      </w:r>
      <w:r w:rsidRPr="003A74F7">
        <w:rPr>
          <w:rFonts w:ascii="Arial" w:hAnsi="Arial" w:cs="Arial"/>
        </w:rPr>
        <w:t>należytego</w:t>
      </w:r>
      <w:r w:rsidR="009E6DC3" w:rsidRPr="003A74F7">
        <w:rPr>
          <w:rFonts w:ascii="Arial" w:hAnsi="Arial" w:cs="Arial"/>
        </w:rPr>
        <w:t xml:space="preserve"> </w:t>
      </w:r>
      <w:r w:rsidRPr="003A74F7">
        <w:rPr>
          <w:rFonts w:ascii="Arial" w:hAnsi="Arial" w:cs="Arial"/>
        </w:rPr>
        <w:t>wykonania umowy</w:t>
      </w:r>
      <w:r w:rsidR="00633D07" w:rsidRPr="003A74F7">
        <w:rPr>
          <w:rFonts w:ascii="Arial" w:hAnsi="Arial" w:cs="Arial"/>
        </w:rPr>
        <w:t>,</w:t>
      </w:r>
      <w:r w:rsidRPr="003A74F7">
        <w:rPr>
          <w:rFonts w:ascii="Arial" w:hAnsi="Arial" w:cs="Arial"/>
        </w:rPr>
        <w:t xml:space="preserve"> o którym mowa poniżej w §</w:t>
      </w:r>
      <w:r w:rsidR="00633D07" w:rsidRPr="003A74F7">
        <w:rPr>
          <w:rFonts w:ascii="Arial" w:hAnsi="Arial" w:cs="Arial"/>
        </w:rPr>
        <w:t>1</w:t>
      </w:r>
      <w:r w:rsidR="000642D4" w:rsidRPr="003A74F7">
        <w:rPr>
          <w:rFonts w:ascii="Arial" w:hAnsi="Arial" w:cs="Arial"/>
        </w:rPr>
        <w:t>6</w:t>
      </w:r>
      <w:r w:rsidRPr="003A74F7">
        <w:rPr>
          <w:rFonts w:ascii="Arial" w:hAnsi="Arial" w:cs="Arial"/>
        </w:rPr>
        <w:t xml:space="preserve"> niniejszej Umowy.</w:t>
      </w:r>
    </w:p>
    <w:p w14:paraId="7D160DAE" w14:textId="583168A8" w:rsidR="00EA6D11" w:rsidRPr="003A74F7" w:rsidRDefault="000B2467" w:rsidP="003A74F7">
      <w:pPr>
        <w:spacing w:line="276" w:lineRule="auto"/>
        <w:ind w:right="-710"/>
        <w:rPr>
          <w:rFonts w:ascii="Arial" w:hAnsi="Arial" w:cs="Arial"/>
        </w:rPr>
      </w:pPr>
      <w:r w:rsidRPr="003A74F7">
        <w:rPr>
          <w:rFonts w:ascii="Arial" w:hAnsi="Arial" w:cs="Arial"/>
        </w:rPr>
        <w:t xml:space="preserve">7.  </w:t>
      </w:r>
      <w:r w:rsidRPr="003A74F7">
        <w:rPr>
          <w:rFonts w:ascii="Arial" w:hAnsi="Arial" w:cs="Arial"/>
        </w:rPr>
        <w:tab/>
        <w:t xml:space="preserve">Na 3 miesiące przed upływem </w:t>
      </w:r>
      <w:r w:rsidR="004D6960" w:rsidRPr="003A74F7">
        <w:rPr>
          <w:rFonts w:ascii="Arial" w:hAnsi="Arial" w:cs="Arial"/>
        </w:rPr>
        <w:t>24</w:t>
      </w:r>
      <w:r w:rsidRPr="003A74F7">
        <w:rPr>
          <w:rFonts w:ascii="Arial" w:hAnsi="Arial" w:cs="Arial"/>
        </w:rPr>
        <w:t>-</w:t>
      </w:r>
      <w:r w:rsidR="009E6DC3" w:rsidRPr="003A74F7">
        <w:rPr>
          <w:rFonts w:ascii="Arial" w:hAnsi="Arial" w:cs="Arial"/>
        </w:rPr>
        <w:t>miesięcznego</w:t>
      </w:r>
      <w:r w:rsidRPr="003A74F7">
        <w:rPr>
          <w:rFonts w:ascii="Arial" w:hAnsi="Arial" w:cs="Arial"/>
        </w:rPr>
        <w:t xml:space="preserve"> okresu, o którym mowa w ust. 1 pkt </w:t>
      </w:r>
      <w:r w:rsidR="003142E8" w:rsidRPr="003A74F7">
        <w:rPr>
          <w:rFonts w:ascii="Arial" w:hAnsi="Arial" w:cs="Arial"/>
        </w:rPr>
        <w:br/>
        <w:t xml:space="preserve"> </w:t>
      </w:r>
      <w:r w:rsidR="003142E8" w:rsidRPr="003A74F7">
        <w:rPr>
          <w:rFonts w:ascii="Arial" w:hAnsi="Arial" w:cs="Arial"/>
        </w:rPr>
        <w:tab/>
      </w:r>
      <w:r w:rsidRPr="003A74F7">
        <w:rPr>
          <w:rFonts w:ascii="Arial" w:hAnsi="Arial" w:cs="Arial"/>
        </w:rPr>
        <w:t>2) powyżej,</w:t>
      </w:r>
      <w:r w:rsidR="009E6DC3" w:rsidRPr="003A74F7">
        <w:rPr>
          <w:rFonts w:ascii="Arial" w:hAnsi="Arial" w:cs="Arial"/>
        </w:rPr>
        <w:t xml:space="preserve"> </w:t>
      </w:r>
      <w:r w:rsidRPr="003A74F7">
        <w:rPr>
          <w:rFonts w:ascii="Arial" w:hAnsi="Arial" w:cs="Arial"/>
        </w:rPr>
        <w:t>Zamawiający</w:t>
      </w:r>
      <w:r w:rsidR="009E6DC3" w:rsidRPr="003A74F7">
        <w:rPr>
          <w:rFonts w:ascii="Arial" w:hAnsi="Arial" w:cs="Arial"/>
        </w:rPr>
        <w:t xml:space="preserve"> </w:t>
      </w:r>
      <w:r w:rsidRPr="003A74F7">
        <w:rPr>
          <w:rFonts w:ascii="Arial" w:hAnsi="Arial" w:cs="Arial"/>
        </w:rPr>
        <w:t>dokona odbioru pogwarancyjnego z udziałem</w:t>
      </w:r>
      <w:r w:rsidR="003142E8" w:rsidRPr="003A74F7">
        <w:rPr>
          <w:rFonts w:ascii="Arial" w:hAnsi="Arial" w:cs="Arial"/>
        </w:rPr>
        <w:t xml:space="preserve"> </w:t>
      </w:r>
      <w:r w:rsidRPr="003A74F7">
        <w:rPr>
          <w:rFonts w:ascii="Arial" w:hAnsi="Arial" w:cs="Arial"/>
        </w:rPr>
        <w:t xml:space="preserve">Wykonawcy. </w:t>
      </w:r>
      <w:r w:rsidR="003142E8" w:rsidRPr="003A74F7">
        <w:rPr>
          <w:rFonts w:ascii="Arial" w:hAnsi="Arial" w:cs="Arial"/>
        </w:rPr>
        <w:br/>
        <w:t xml:space="preserve"> </w:t>
      </w:r>
      <w:r w:rsidR="003142E8" w:rsidRPr="003A74F7">
        <w:rPr>
          <w:rFonts w:ascii="Arial" w:hAnsi="Arial" w:cs="Arial"/>
        </w:rPr>
        <w:tab/>
      </w:r>
      <w:r w:rsidRPr="003A74F7">
        <w:rPr>
          <w:rFonts w:ascii="Arial" w:hAnsi="Arial" w:cs="Arial"/>
        </w:rPr>
        <w:t>Wykonawca usunie wszelkie wady i usterki</w:t>
      </w:r>
      <w:r w:rsidR="009E6DC3" w:rsidRPr="003A74F7">
        <w:rPr>
          <w:rFonts w:ascii="Arial" w:hAnsi="Arial" w:cs="Arial"/>
        </w:rPr>
        <w:t xml:space="preserve"> </w:t>
      </w:r>
      <w:r w:rsidRPr="003A74F7">
        <w:rPr>
          <w:rFonts w:ascii="Arial" w:hAnsi="Arial" w:cs="Arial"/>
        </w:rPr>
        <w:t xml:space="preserve">uzgodnione w protokole z tego odbioru </w:t>
      </w:r>
      <w:r w:rsidR="003142E8" w:rsidRPr="003A74F7">
        <w:rPr>
          <w:rFonts w:ascii="Arial" w:hAnsi="Arial" w:cs="Arial"/>
        </w:rPr>
        <w:br/>
        <w:t xml:space="preserve"> </w:t>
      </w:r>
      <w:r w:rsidR="003142E8" w:rsidRPr="003A74F7">
        <w:rPr>
          <w:rFonts w:ascii="Arial" w:hAnsi="Arial" w:cs="Arial"/>
        </w:rPr>
        <w:tab/>
      </w:r>
      <w:r w:rsidRPr="003A74F7">
        <w:rPr>
          <w:rFonts w:ascii="Arial" w:hAnsi="Arial" w:cs="Arial"/>
        </w:rPr>
        <w:t>i w wyznaczonym w tymże protokole terminie.</w:t>
      </w:r>
    </w:p>
    <w:p w14:paraId="02E75151" w14:textId="0C9CEFFB" w:rsidR="00EE762C" w:rsidRPr="003A74F7" w:rsidRDefault="00EE762C" w:rsidP="003A74F7">
      <w:pPr>
        <w:spacing w:before="100" w:beforeAutospacing="1" w:line="276" w:lineRule="auto"/>
        <w:ind w:right="-710"/>
        <w:rPr>
          <w:rFonts w:ascii="Arial" w:hAnsi="Arial" w:cs="Arial"/>
          <w:b/>
        </w:rPr>
      </w:pPr>
      <w:r w:rsidRPr="003A74F7">
        <w:rPr>
          <w:rFonts w:ascii="Arial" w:hAnsi="Arial" w:cs="Arial"/>
          <w:b/>
        </w:rPr>
        <w:t>§15</w:t>
      </w:r>
    </w:p>
    <w:p w14:paraId="7F27544F" w14:textId="77777777" w:rsidR="00EE762C" w:rsidRPr="003A74F7" w:rsidRDefault="00EE762C" w:rsidP="003A74F7">
      <w:pPr>
        <w:spacing w:line="276" w:lineRule="auto"/>
        <w:ind w:right="-710"/>
        <w:rPr>
          <w:rFonts w:ascii="Arial" w:hAnsi="Arial" w:cs="Arial"/>
          <w:b/>
        </w:rPr>
      </w:pPr>
      <w:r w:rsidRPr="003A74F7">
        <w:rPr>
          <w:rFonts w:ascii="Arial" w:hAnsi="Arial" w:cs="Arial"/>
          <w:b/>
        </w:rPr>
        <w:t>Planowany termin zakończenia robót budowlanych</w:t>
      </w:r>
    </w:p>
    <w:p w14:paraId="16CC343A" w14:textId="649B0C98" w:rsidR="004D507B" w:rsidRPr="003A74F7" w:rsidRDefault="00331006" w:rsidP="003A74F7">
      <w:pPr>
        <w:autoSpaceDE w:val="0"/>
        <w:spacing w:line="276" w:lineRule="auto"/>
        <w:ind w:right="-710"/>
        <w:rPr>
          <w:rFonts w:ascii="Arial" w:hAnsi="Arial" w:cs="Arial"/>
          <w:snapToGrid w:val="0"/>
        </w:rPr>
      </w:pPr>
      <w:r w:rsidRPr="003A74F7">
        <w:rPr>
          <w:rFonts w:ascii="Arial" w:hAnsi="Arial" w:cs="Arial"/>
          <w:snapToGrid w:val="0"/>
        </w:rPr>
        <w:t xml:space="preserve">1.  </w:t>
      </w:r>
      <w:r w:rsidRPr="003A74F7">
        <w:rPr>
          <w:rFonts w:ascii="Arial" w:hAnsi="Arial" w:cs="Arial"/>
          <w:snapToGrid w:val="0"/>
        </w:rPr>
        <w:tab/>
        <w:t xml:space="preserve">Strony ustalają, że przedmiot umowy w pełnym zakresie zostanie zrealizowany </w:t>
      </w:r>
      <w:r w:rsidR="00EB5416" w:rsidRPr="003A74F7">
        <w:rPr>
          <w:rFonts w:ascii="Arial" w:hAnsi="Arial" w:cs="Arial"/>
          <w:snapToGrid w:val="0"/>
        </w:rPr>
        <w:br/>
        <w:t xml:space="preserve"> </w:t>
      </w:r>
      <w:r w:rsidR="00EB5416" w:rsidRPr="003A74F7">
        <w:rPr>
          <w:rFonts w:ascii="Arial" w:hAnsi="Arial" w:cs="Arial"/>
          <w:snapToGrid w:val="0"/>
        </w:rPr>
        <w:tab/>
      </w:r>
      <w:r w:rsidRPr="003A74F7">
        <w:rPr>
          <w:rFonts w:ascii="Arial" w:hAnsi="Arial" w:cs="Arial"/>
          <w:snapToGrid w:val="0"/>
        </w:rPr>
        <w:t xml:space="preserve">w terminie </w:t>
      </w:r>
      <w:r w:rsidR="004D507B" w:rsidRPr="003A74F7">
        <w:rPr>
          <w:rFonts w:ascii="Arial" w:hAnsi="Arial" w:cs="Arial"/>
          <w:snapToGrid w:val="0"/>
        </w:rPr>
        <w:t xml:space="preserve">do </w:t>
      </w:r>
      <w:r w:rsidR="008B4FB4" w:rsidRPr="003A74F7">
        <w:rPr>
          <w:rFonts w:ascii="Arial" w:hAnsi="Arial" w:cs="Arial"/>
          <w:b/>
          <w:bCs/>
          <w:snapToGrid w:val="0"/>
        </w:rPr>
        <w:t xml:space="preserve">70 dni </w:t>
      </w:r>
      <w:r w:rsidR="008B4FB4" w:rsidRPr="003A74F7">
        <w:rPr>
          <w:rFonts w:ascii="Arial" w:hAnsi="Arial" w:cs="Arial"/>
          <w:snapToGrid w:val="0"/>
        </w:rPr>
        <w:t>od daty zawarcia Umowy.</w:t>
      </w:r>
    </w:p>
    <w:p w14:paraId="6D11D0CC" w14:textId="22BE6FE7" w:rsidR="000A746D" w:rsidRPr="003A74F7" w:rsidRDefault="00EE762C" w:rsidP="003A74F7">
      <w:pPr>
        <w:autoSpaceDE w:val="0"/>
        <w:spacing w:line="276" w:lineRule="auto"/>
        <w:ind w:left="705" w:right="-709" w:hanging="705"/>
        <w:rPr>
          <w:rFonts w:ascii="Arial" w:hAnsi="Arial" w:cs="Arial"/>
          <w:b/>
          <w:bCs/>
          <w:snapToGrid w:val="0"/>
        </w:rPr>
      </w:pPr>
      <w:r w:rsidRPr="003A74F7">
        <w:rPr>
          <w:rFonts w:ascii="Arial" w:hAnsi="Arial" w:cs="Arial"/>
          <w:snapToGrid w:val="0"/>
        </w:rPr>
        <w:t xml:space="preserve">2.     </w:t>
      </w:r>
      <w:r w:rsidRPr="003A74F7">
        <w:rPr>
          <w:rFonts w:ascii="Arial" w:hAnsi="Arial" w:cs="Arial"/>
          <w:snapToGrid w:val="0"/>
        </w:rPr>
        <w:tab/>
        <w:t xml:space="preserve">Data podpisania przez Zamawiającego Protokołu Odbioru Końcowego Robót jest </w:t>
      </w:r>
      <w:r w:rsidR="00993006" w:rsidRPr="003A74F7">
        <w:rPr>
          <w:rFonts w:ascii="Arial" w:hAnsi="Arial" w:cs="Arial"/>
          <w:snapToGrid w:val="0"/>
        </w:rPr>
        <w:t xml:space="preserve"> </w:t>
      </w:r>
      <w:r w:rsidR="00993006" w:rsidRPr="003A74F7">
        <w:rPr>
          <w:rFonts w:ascii="Arial" w:hAnsi="Arial" w:cs="Arial"/>
          <w:snapToGrid w:val="0"/>
        </w:rPr>
        <w:br/>
      </w:r>
      <w:r w:rsidRPr="003A74F7">
        <w:rPr>
          <w:rFonts w:ascii="Arial" w:hAnsi="Arial" w:cs="Arial"/>
          <w:snapToGrid w:val="0"/>
        </w:rPr>
        <w:t>datą zakończenia</w:t>
      </w:r>
      <w:r w:rsidR="00575D17" w:rsidRPr="003A74F7">
        <w:rPr>
          <w:rFonts w:ascii="Arial" w:hAnsi="Arial" w:cs="Arial"/>
          <w:snapToGrid w:val="0"/>
        </w:rPr>
        <w:t xml:space="preserve"> </w:t>
      </w:r>
      <w:r w:rsidRPr="003A74F7">
        <w:rPr>
          <w:rFonts w:ascii="Arial" w:hAnsi="Arial" w:cs="Arial"/>
          <w:snapToGrid w:val="0"/>
        </w:rPr>
        <w:t>realizacji przedmiotu umowy</w:t>
      </w:r>
      <w:r w:rsidR="00C821B3" w:rsidRPr="003A74F7">
        <w:rPr>
          <w:rFonts w:ascii="Arial" w:hAnsi="Arial" w:cs="Arial"/>
          <w:snapToGrid w:val="0"/>
        </w:rPr>
        <w:t>,</w:t>
      </w:r>
      <w:r w:rsidRPr="003A74F7">
        <w:rPr>
          <w:rFonts w:ascii="Arial" w:hAnsi="Arial" w:cs="Arial"/>
          <w:snapToGrid w:val="0"/>
        </w:rPr>
        <w:t xml:space="preserve"> z zastrzeżeniem zapisów §14</w:t>
      </w:r>
      <w:r w:rsidRPr="003A74F7">
        <w:rPr>
          <w:rFonts w:ascii="Arial" w:hAnsi="Arial" w:cs="Arial"/>
          <w:b/>
          <w:snapToGrid w:val="0"/>
        </w:rPr>
        <w:t xml:space="preserve"> </w:t>
      </w:r>
      <w:r w:rsidRPr="003A74F7">
        <w:rPr>
          <w:rFonts w:ascii="Arial" w:hAnsi="Arial" w:cs="Arial"/>
          <w:snapToGrid w:val="0"/>
        </w:rPr>
        <w:t>umowy.</w:t>
      </w:r>
      <w:r w:rsidR="000A746D" w:rsidRPr="003A74F7">
        <w:rPr>
          <w:rFonts w:ascii="Arial" w:hAnsi="Arial" w:cs="Arial"/>
        </w:rPr>
        <w:t xml:space="preserve"> </w:t>
      </w:r>
    </w:p>
    <w:p w14:paraId="198F0981" w14:textId="49847C2D" w:rsidR="003B49C3" w:rsidRPr="003A74F7" w:rsidRDefault="000A746D" w:rsidP="003A74F7">
      <w:pPr>
        <w:widowControl w:val="0"/>
        <w:spacing w:line="276" w:lineRule="auto"/>
        <w:ind w:right="-709"/>
        <w:rPr>
          <w:rFonts w:ascii="Arial" w:hAnsi="Arial" w:cs="Arial"/>
          <w:snapToGrid w:val="0"/>
        </w:rPr>
      </w:pPr>
      <w:r w:rsidRPr="003A74F7">
        <w:rPr>
          <w:rFonts w:ascii="Arial" w:hAnsi="Arial" w:cs="Arial"/>
          <w:snapToGrid w:val="0"/>
        </w:rPr>
        <w:lastRenderedPageBreak/>
        <w:t xml:space="preserve">3. </w:t>
      </w:r>
      <w:r w:rsidRPr="003A74F7">
        <w:rPr>
          <w:rFonts w:ascii="Arial" w:hAnsi="Arial" w:cs="Arial"/>
          <w:snapToGrid w:val="0"/>
        </w:rPr>
        <w:tab/>
        <w:t xml:space="preserve">W przypadku, gdy Wykonawca opóźnia się z wykonaniem robót tak dalece, że przy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dotychczasowym sposobie ich wykonywania, może nastąpić niedotrzymanie terminu, </w:t>
      </w:r>
      <w:r w:rsidR="008B48A7">
        <w:rPr>
          <w:rFonts w:ascii="Arial" w:hAnsi="Arial" w:cs="Arial"/>
          <w:snapToGrid w:val="0"/>
        </w:rPr>
        <w:br/>
        <w:t xml:space="preserve"> </w:t>
      </w:r>
      <w:r w:rsidR="008B48A7">
        <w:rPr>
          <w:rFonts w:ascii="Arial" w:hAnsi="Arial" w:cs="Arial"/>
          <w:snapToGrid w:val="0"/>
        </w:rPr>
        <w:tab/>
      </w:r>
      <w:r w:rsidRPr="003A74F7">
        <w:rPr>
          <w:rFonts w:ascii="Arial" w:hAnsi="Arial" w:cs="Arial"/>
          <w:snapToGrid w:val="0"/>
        </w:rPr>
        <w:t xml:space="preserve">o których mowa w §15 ust. 1, niezależnie od innych przysługujących mu praw, </w:t>
      </w:r>
      <w:r w:rsidR="008B48A7">
        <w:rPr>
          <w:rFonts w:ascii="Arial" w:hAnsi="Arial" w:cs="Arial"/>
          <w:snapToGrid w:val="0"/>
        </w:rPr>
        <w:br/>
        <w:t xml:space="preserve"> </w:t>
      </w:r>
      <w:r w:rsidR="008B48A7">
        <w:rPr>
          <w:rFonts w:ascii="Arial" w:hAnsi="Arial" w:cs="Arial"/>
          <w:snapToGrid w:val="0"/>
        </w:rPr>
        <w:tab/>
      </w:r>
      <w:r w:rsidRPr="003A74F7">
        <w:rPr>
          <w:rFonts w:ascii="Arial" w:hAnsi="Arial" w:cs="Arial"/>
          <w:snapToGrid w:val="0"/>
        </w:rPr>
        <w:t xml:space="preserve">Zamawiający uprawniony jest do żądania od Wykonawcy podjęcia działań w celu </w:t>
      </w:r>
      <w:r w:rsidR="008B48A7">
        <w:rPr>
          <w:rFonts w:ascii="Arial" w:hAnsi="Arial" w:cs="Arial"/>
          <w:snapToGrid w:val="0"/>
        </w:rPr>
        <w:br/>
        <w:t xml:space="preserve"> </w:t>
      </w:r>
      <w:r w:rsidR="008B48A7">
        <w:rPr>
          <w:rFonts w:ascii="Arial" w:hAnsi="Arial" w:cs="Arial"/>
          <w:snapToGrid w:val="0"/>
        </w:rPr>
        <w:tab/>
      </w:r>
      <w:r w:rsidRPr="003A74F7">
        <w:rPr>
          <w:rFonts w:ascii="Arial" w:hAnsi="Arial" w:cs="Arial"/>
          <w:snapToGrid w:val="0"/>
        </w:rPr>
        <w:t xml:space="preserve">nadrobienia powstałego opóźnienia. </w:t>
      </w:r>
    </w:p>
    <w:p w14:paraId="1571DE03" w14:textId="7B683179" w:rsidR="000A746D" w:rsidRPr="003A74F7" w:rsidRDefault="000A746D" w:rsidP="003A74F7">
      <w:pPr>
        <w:widowControl w:val="0"/>
        <w:spacing w:line="276" w:lineRule="auto"/>
        <w:ind w:right="-710"/>
        <w:rPr>
          <w:rFonts w:ascii="Arial" w:hAnsi="Arial" w:cs="Arial"/>
          <w:snapToGrid w:val="0"/>
        </w:rPr>
      </w:pPr>
      <w:r w:rsidRPr="003A74F7">
        <w:rPr>
          <w:rFonts w:ascii="Arial" w:hAnsi="Arial" w:cs="Arial"/>
          <w:snapToGrid w:val="0"/>
        </w:rPr>
        <w:t xml:space="preserve">4.  </w:t>
      </w:r>
      <w:r w:rsidRPr="003A74F7">
        <w:rPr>
          <w:rFonts w:ascii="Arial" w:hAnsi="Arial" w:cs="Arial"/>
          <w:snapToGrid w:val="0"/>
        </w:rPr>
        <w:tab/>
        <w:t xml:space="preserve">W przypadku otrzymania przez Wykonawcę uzasadnionego wezwania, o którym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mowa w ust. 3, Wykonawca zobowiązany jest do przedstawienia Zamawiającemu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na piśmie, w terminie 2 dni roboczych od daty otrzymania wezwania, propozycji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działań niezbędnych dla nadrobienia powstałego opóźnienia oraz do określenia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terminu, w którym opóźnienie zostanie nadrobione. Jeżeli jakiekolwiek działania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 xml:space="preserve">zaproponowane przez Wykonawcę w celu nadrobienia opóźnienia wymagają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współdziałania ze strony</w:t>
      </w:r>
      <w:r w:rsidR="00575D17" w:rsidRPr="003A74F7">
        <w:rPr>
          <w:rFonts w:ascii="Arial" w:hAnsi="Arial" w:cs="Arial"/>
          <w:snapToGrid w:val="0"/>
        </w:rPr>
        <w:t xml:space="preserve"> </w:t>
      </w:r>
      <w:r w:rsidRPr="003A74F7">
        <w:rPr>
          <w:rFonts w:ascii="Arial" w:hAnsi="Arial" w:cs="Arial"/>
          <w:snapToGrid w:val="0"/>
        </w:rPr>
        <w:t xml:space="preserve">Zamawiającego lub wymagają poniesienia przezeń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dodatkowych kosztów, wówczas przed ich podjęciem</w:t>
      </w:r>
      <w:r w:rsidR="00C40720" w:rsidRPr="003A74F7">
        <w:rPr>
          <w:rFonts w:ascii="Arial" w:hAnsi="Arial" w:cs="Arial"/>
          <w:snapToGrid w:val="0"/>
        </w:rPr>
        <w:t xml:space="preserve"> </w:t>
      </w:r>
      <w:r w:rsidRPr="003A74F7">
        <w:rPr>
          <w:rFonts w:ascii="Arial" w:hAnsi="Arial" w:cs="Arial"/>
          <w:snapToGrid w:val="0"/>
        </w:rPr>
        <w:t xml:space="preserve">Wykonawca zobowiązany jest </w:t>
      </w:r>
      <w:r w:rsidR="00993006" w:rsidRPr="003A74F7">
        <w:rPr>
          <w:rFonts w:ascii="Arial" w:hAnsi="Arial" w:cs="Arial"/>
          <w:snapToGrid w:val="0"/>
        </w:rPr>
        <w:br/>
        <w:t xml:space="preserve"> </w:t>
      </w:r>
      <w:r w:rsidR="00993006" w:rsidRPr="003A74F7">
        <w:rPr>
          <w:rFonts w:ascii="Arial" w:hAnsi="Arial" w:cs="Arial"/>
          <w:snapToGrid w:val="0"/>
        </w:rPr>
        <w:tab/>
      </w:r>
      <w:r w:rsidRPr="003A74F7">
        <w:rPr>
          <w:rFonts w:ascii="Arial" w:hAnsi="Arial" w:cs="Arial"/>
          <w:snapToGrid w:val="0"/>
        </w:rPr>
        <w:t>uzyskać akceptację Zamawiającego. Udokumentowane koszty poniesione</w:t>
      </w:r>
      <w:r w:rsidR="00C40720" w:rsidRPr="003A74F7">
        <w:rPr>
          <w:rFonts w:ascii="Arial" w:hAnsi="Arial" w:cs="Arial"/>
          <w:snapToGrid w:val="0"/>
        </w:rPr>
        <w:t xml:space="preserve"> </w:t>
      </w:r>
      <w:r w:rsidRPr="003A74F7">
        <w:rPr>
          <w:rFonts w:ascii="Arial" w:hAnsi="Arial" w:cs="Arial"/>
          <w:snapToGrid w:val="0"/>
        </w:rPr>
        <w:t xml:space="preserve">przez </w:t>
      </w:r>
      <w:r w:rsidR="00C40720" w:rsidRPr="003A74F7">
        <w:rPr>
          <w:rFonts w:ascii="Arial" w:hAnsi="Arial" w:cs="Arial"/>
          <w:snapToGrid w:val="0"/>
        </w:rPr>
        <w:br/>
        <w:t xml:space="preserve"> </w:t>
      </w:r>
      <w:r w:rsidR="00C40720" w:rsidRPr="003A74F7">
        <w:rPr>
          <w:rFonts w:ascii="Arial" w:hAnsi="Arial" w:cs="Arial"/>
          <w:snapToGrid w:val="0"/>
        </w:rPr>
        <w:tab/>
      </w:r>
      <w:r w:rsidRPr="003A74F7">
        <w:rPr>
          <w:rFonts w:ascii="Arial" w:hAnsi="Arial" w:cs="Arial"/>
          <w:snapToGrid w:val="0"/>
        </w:rPr>
        <w:t>Zamawiającego w związku z wyżej opisanymi działaniami Wykonawcy,</w:t>
      </w:r>
      <w:r w:rsidR="00993006" w:rsidRPr="003A74F7">
        <w:rPr>
          <w:rFonts w:ascii="Arial" w:hAnsi="Arial" w:cs="Arial"/>
          <w:snapToGrid w:val="0"/>
        </w:rPr>
        <w:t xml:space="preserve"> </w:t>
      </w:r>
      <w:r w:rsidRPr="003A74F7">
        <w:rPr>
          <w:rFonts w:ascii="Arial" w:hAnsi="Arial" w:cs="Arial"/>
          <w:snapToGrid w:val="0"/>
        </w:rPr>
        <w:t xml:space="preserve">Zamawiający </w:t>
      </w:r>
      <w:r w:rsidR="008B48A7">
        <w:rPr>
          <w:rFonts w:ascii="Arial" w:hAnsi="Arial" w:cs="Arial"/>
          <w:snapToGrid w:val="0"/>
        </w:rPr>
        <w:br/>
        <w:t xml:space="preserve"> </w:t>
      </w:r>
      <w:r w:rsidR="008B48A7">
        <w:rPr>
          <w:rFonts w:ascii="Arial" w:hAnsi="Arial" w:cs="Arial"/>
          <w:snapToGrid w:val="0"/>
        </w:rPr>
        <w:tab/>
      </w:r>
      <w:r w:rsidRPr="003A74F7">
        <w:rPr>
          <w:rFonts w:ascii="Arial" w:hAnsi="Arial" w:cs="Arial"/>
          <w:snapToGrid w:val="0"/>
        </w:rPr>
        <w:t>ma prawo potrącać z wynagrodzenia należnego Wykonawcy.</w:t>
      </w:r>
    </w:p>
    <w:p w14:paraId="167A01EA" w14:textId="356B162F" w:rsidR="00EE762C" w:rsidRPr="003A74F7" w:rsidRDefault="00A56B91" w:rsidP="008B48A7">
      <w:pPr>
        <w:pStyle w:val="Nagwek2"/>
        <w:tabs>
          <w:tab w:val="num" w:pos="709"/>
        </w:tabs>
        <w:spacing w:before="0" w:line="276" w:lineRule="auto"/>
        <w:ind w:right="-852"/>
        <w:rPr>
          <w:rFonts w:ascii="Arial" w:hAnsi="Arial" w:cs="Arial"/>
          <w:b/>
          <w:bCs/>
          <w:noProof/>
          <w:color w:val="auto"/>
          <w:sz w:val="24"/>
          <w:szCs w:val="24"/>
        </w:rPr>
      </w:pPr>
      <w:r w:rsidRPr="003A74F7">
        <w:rPr>
          <w:rFonts w:ascii="Arial" w:hAnsi="Arial" w:cs="Arial"/>
          <w:bCs/>
          <w:color w:val="auto"/>
          <w:sz w:val="24"/>
          <w:szCs w:val="24"/>
        </w:rPr>
        <w:t>5</w:t>
      </w:r>
      <w:r w:rsidR="00EE762C" w:rsidRPr="003A74F7">
        <w:rPr>
          <w:rFonts w:ascii="Arial" w:hAnsi="Arial" w:cs="Arial"/>
          <w:bCs/>
          <w:color w:val="auto"/>
          <w:sz w:val="24"/>
          <w:szCs w:val="24"/>
        </w:rPr>
        <w:t xml:space="preserve">.  </w:t>
      </w:r>
      <w:r w:rsidR="00EE762C" w:rsidRPr="003A74F7">
        <w:rPr>
          <w:rFonts w:ascii="Arial" w:hAnsi="Arial" w:cs="Arial"/>
          <w:bCs/>
          <w:color w:val="auto"/>
          <w:sz w:val="24"/>
          <w:szCs w:val="24"/>
        </w:rPr>
        <w:tab/>
      </w:r>
      <w:r w:rsidR="00EE762C" w:rsidRPr="003A74F7">
        <w:rPr>
          <w:rFonts w:ascii="Arial" w:hAnsi="Arial" w:cs="Arial"/>
          <w:bCs/>
          <w:noProof/>
          <w:color w:val="auto"/>
          <w:sz w:val="24"/>
          <w:szCs w:val="24"/>
        </w:rPr>
        <w:t xml:space="preserve">W przypadku, gdy Wykonawca nie przedstawi propozycji, o której mowa w ust. </w:t>
      </w:r>
      <w:r w:rsidR="00351592" w:rsidRPr="003A74F7">
        <w:rPr>
          <w:rFonts w:ascii="Arial" w:hAnsi="Arial" w:cs="Arial"/>
          <w:bCs/>
          <w:noProof/>
          <w:color w:val="auto"/>
          <w:sz w:val="24"/>
          <w:szCs w:val="24"/>
        </w:rPr>
        <w:t>4</w:t>
      </w:r>
      <w:r w:rsidR="00EE762C" w:rsidRPr="003A74F7">
        <w:rPr>
          <w:rFonts w:ascii="Arial" w:hAnsi="Arial" w:cs="Arial"/>
          <w:bCs/>
          <w:noProof/>
          <w:color w:val="auto"/>
          <w:sz w:val="24"/>
          <w:szCs w:val="24"/>
        </w:rPr>
        <w:t xml:space="preserve">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powyżej lub w razie</w:t>
      </w:r>
      <w:r w:rsidR="00C40720"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utrzymywania się opóźnienia pomimo upływu terminu</w:t>
      </w:r>
      <w:r w:rsidR="00F1738E" w:rsidRPr="003A74F7">
        <w:rPr>
          <w:rFonts w:ascii="Arial" w:hAnsi="Arial" w:cs="Arial"/>
          <w:bCs/>
          <w:noProof/>
          <w:color w:val="auto"/>
          <w:sz w:val="24"/>
          <w:szCs w:val="24"/>
        </w:rPr>
        <w:t xml:space="preserve">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wskazanego przez Wykonawcę, Zamawiający ma</w:t>
      </w:r>
      <w:r w:rsidR="00C40720"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prawo wyznaczyć Wykonawcy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dodatkowy termin na nadrobienie opóźnienia. W razie bezskutecznego</w:t>
      </w:r>
      <w:r w:rsidR="00C40720"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upływu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 xml:space="preserve">takiego dodatkowego terminu oraz będącego jego wynikiem opóźnienia,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Zamawiającemu</w:t>
      </w:r>
      <w:r w:rsidR="00C40720"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przysługuje prawo do powierzenia wykonania lub dokończenia </w:t>
      </w:r>
      <w:r w:rsidR="00F1738E" w:rsidRPr="003A74F7">
        <w:rPr>
          <w:rFonts w:ascii="Arial" w:hAnsi="Arial" w:cs="Arial"/>
          <w:bCs/>
          <w:noProof/>
          <w:color w:val="auto"/>
          <w:sz w:val="24"/>
          <w:szCs w:val="24"/>
        </w:rPr>
        <w:br/>
        <w:t xml:space="preserve"> </w:t>
      </w:r>
      <w:r w:rsidR="00F1738E" w:rsidRPr="003A74F7">
        <w:rPr>
          <w:rFonts w:ascii="Arial" w:hAnsi="Arial" w:cs="Arial"/>
          <w:bCs/>
          <w:noProof/>
          <w:color w:val="auto"/>
          <w:sz w:val="24"/>
          <w:szCs w:val="24"/>
        </w:rPr>
        <w:tab/>
      </w:r>
      <w:r w:rsidR="00EE762C" w:rsidRPr="003A74F7">
        <w:rPr>
          <w:rFonts w:ascii="Arial" w:hAnsi="Arial" w:cs="Arial"/>
          <w:bCs/>
          <w:noProof/>
          <w:color w:val="auto"/>
          <w:sz w:val="24"/>
          <w:szCs w:val="24"/>
        </w:rPr>
        <w:t>przedmiotu umowy bez uprzedniej zgody</w:t>
      </w:r>
      <w:r w:rsidR="00C40720"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Sądu – innemu podmiotowi na koszt i ryzyko </w:t>
      </w:r>
      <w:r w:rsidR="002E1658">
        <w:rPr>
          <w:rFonts w:ascii="Arial" w:hAnsi="Arial" w:cs="Arial"/>
          <w:bCs/>
          <w:noProof/>
          <w:color w:val="auto"/>
          <w:sz w:val="24"/>
          <w:szCs w:val="24"/>
        </w:rPr>
        <w:br/>
        <w:t xml:space="preserve"> </w:t>
      </w:r>
      <w:r w:rsidR="002E1658">
        <w:rPr>
          <w:rFonts w:ascii="Arial" w:hAnsi="Arial" w:cs="Arial"/>
          <w:bCs/>
          <w:noProof/>
          <w:color w:val="auto"/>
          <w:sz w:val="24"/>
          <w:szCs w:val="24"/>
        </w:rPr>
        <w:tab/>
      </w:r>
      <w:r w:rsidR="00EE762C" w:rsidRPr="003A74F7">
        <w:rPr>
          <w:rFonts w:ascii="Arial" w:hAnsi="Arial" w:cs="Arial"/>
          <w:bCs/>
          <w:noProof/>
          <w:color w:val="auto"/>
          <w:sz w:val="24"/>
          <w:szCs w:val="24"/>
        </w:rPr>
        <w:t>Wykonawcy (Zastępcze Wykonanie), o czym niezwłocznie poinformuje</w:t>
      </w:r>
      <w:r w:rsidR="00F1738E"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pisemnie </w:t>
      </w:r>
      <w:r w:rsidR="002E1658">
        <w:rPr>
          <w:rFonts w:ascii="Arial" w:hAnsi="Arial" w:cs="Arial"/>
          <w:bCs/>
          <w:noProof/>
          <w:color w:val="auto"/>
          <w:sz w:val="24"/>
          <w:szCs w:val="24"/>
        </w:rPr>
        <w:br/>
        <w:t xml:space="preserve"> </w:t>
      </w:r>
      <w:r w:rsidR="002E1658">
        <w:rPr>
          <w:rFonts w:ascii="Arial" w:hAnsi="Arial" w:cs="Arial"/>
          <w:bCs/>
          <w:noProof/>
          <w:color w:val="auto"/>
          <w:sz w:val="24"/>
          <w:szCs w:val="24"/>
        </w:rPr>
        <w:tab/>
      </w:r>
      <w:r w:rsidR="00EE762C" w:rsidRPr="003A74F7">
        <w:rPr>
          <w:rFonts w:ascii="Arial" w:hAnsi="Arial" w:cs="Arial"/>
          <w:bCs/>
          <w:noProof/>
          <w:color w:val="auto"/>
          <w:sz w:val="24"/>
          <w:szCs w:val="24"/>
        </w:rPr>
        <w:t xml:space="preserve">Wykonawcę. </w:t>
      </w:r>
    </w:p>
    <w:p w14:paraId="5B1CB3F6" w14:textId="683EC730" w:rsidR="00EA6D11" w:rsidRPr="002E1658" w:rsidRDefault="00A56B91" w:rsidP="002E1658">
      <w:pPr>
        <w:pStyle w:val="Nagwek2"/>
        <w:tabs>
          <w:tab w:val="num" w:pos="709"/>
        </w:tabs>
        <w:spacing w:before="0" w:line="276" w:lineRule="auto"/>
        <w:ind w:left="705" w:right="-710" w:hanging="705"/>
        <w:rPr>
          <w:rFonts w:ascii="Arial" w:hAnsi="Arial" w:cs="Arial"/>
          <w:bCs/>
          <w:noProof/>
          <w:color w:val="auto"/>
          <w:sz w:val="24"/>
          <w:szCs w:val="24"/>
        </w:rPr>
      </w:pPr>
      <w:r w:rsidRPr="003A74F7">
        <w:rPr>
          <w:rFonts w:ascii="Arial" w:hAnsi="Arial" w:cs="Arial"/>
          <w:bCs/>
          <w:noProof/>
          <w:color w:val="auto"/>
          <w:sz w:val="24"/>
          <w:szCs w:val="24"/>
        </w:rPr>
        <w:t>6</w:t>
      </w:r>
      <w:r w:rsidR="00EE762C"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ab/>
        <w:t xml:space="preserve">Skorzystanie przez Zamawiającego z uprawnień określonych w ust. </w:t>
      </w:r>
      <w:r w:rsidR="00351592" w:rsidRPr="003A74F7">
        <w:rPr>
          <w:rFonts w:ascii="Arial" w:hAnsi="Arial" w:cs="Arial"/>
          <w:bCs/>
          <w:noProof/>
          <w:color w:val="auto"/>
          <w:sz w:val="24"/>
          <w:szCs w:val="24"/>
        </w:rPr>
        <w:t>5</w:t>
      </w:r>
      <w:r w:rsidR="00EE762C" w:rsidRPr="003A74F7">
        <w:rPr>
          <w:rFonts w:ascii="Arial" w:hAnsi="Arial" w:cs="Arial"/>
          <w:bCs/>
          <w:noProof/>
          <w:color w:val="auto"/>
          <w:sz w:val="24"/>
          <w:szCs w:val="24"/>
        </w:rPr>
        <w:t xml:space="preserve"> nie wyłącza </w:t>
      </w:r>
      <w:r w:rsidR="00F1738E" w:rsidRPr="003A74F7">
        <w:rPr>
          <w:rFonts w:ascii="Arial" w:hAnsi="Arial" w:cs="Arial"/>
          <w:bCs/>
          <w:noProof/>
          <w:color w:val="auto"/>
          <w:sz w:val="24"/>
          <w:szCs w:val="24"/>
        </w:rPr>
        <w:br/>
      </w:r>
      <w:r w:rsidR="00EE762C" w:rsidRPr="003A74F7">
        <w:rPr>
          <w:rFonts w:ascii="Arial" w:hAnsi="Arial" w:cs="Arial"/>
          <w:bCs/>
          <w:noProof/>
          <w:color w:val="auto"/>
          <w:sz w:val="24"/>
          <w:szCs w:val="24"/>
        </w:rPr>
        <w:t>odpowiedzialności</w:t>
      </w:r>
      <w:r w:rsidR="004031B6"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 xml:space="preserve">odszkodowawczej Wykonawcy na zasadach ogólnych Kodeksu </w:t>
      </w:r>
      <w:r w:rsidR="00F1738E" w:rsidRPr="003A74F7">
        <w:rPr>
          <w:rFonts w:ascii="Arial" w:hAnsi="Arial" w:cs="Arial"/>
          <w:bCs/>
          <w:noProof/>
          <w:color w:val="auto"/>
          <w:sz w:val="24"/>
          <w:szCs w:val="24"/>
        </w:rPr>
        <w:t xml:space="preserve"> </w:t>
      </w:r>
      <w:r w:rsidR="00F1738E" w:rsidRPr="003A74F7">
        <w:rPr>
          <w:rFonts w:ascii="Arial" w:hAnsi="Arial" w:cs="Arial"/>
          <w:bCs/>
          <w:noProof/>
          <w:color w:val="auto"/>
          <w:sz w:val="24"/>
          <w:szCs w:val="24"/>
        </w:rPr>
        <w:br/>
      </w:r>
      <w:r w:rsidR="00EE762C" w:rsidRPr="003A74F7">
        <w:rPr>
          <w:rFonts w:ascii="Arial" w:hAnsi="Arial" w:cs="Arial"/>
          <w:bCs/>
          <w:noProof/>
          <w:color w:val="auto"/>
          <w:sz w:val="24"/>
          <w:szCs w:val="24"/>
        </w:rPr>
        <w:t>Cywilnego, jak również prawa naliczenia kar</w:t>
      </w:r>
      <w:r w:rsidR="007F093A"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umownych zastrzeżonych w umowie, nie powoduje również utraty ani ograniczenia uprawnień</w:t>
      </w:r>
      <w:r w:rsidR="004031B6"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przysługujących Zamawiającemu</w:t>
      </w:r>
      <w:r w:rsidR="00351592"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z</w:t>
      </w:r>
      <w:r w:rsidR="00351592"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tytułu rękojmi i gwarancji</w:t>
      </w:r>
      <w:r w:rsidR="00351592"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w zakresie odpowiedniej części zrealizowanego</w:t>
      </w:r>
      <w:r w:rsidR="00323FCA" w:rsidRPr="003A74F7">
        <w:rPr>
          <w:rFonts w:ascii="Arial" w:hAnsi="Arial" w:cs="Arial"/>
          <w:bCs/>
          <w:noProof/>
          <w:color w:val="auto"/>
          <w:sz w:val="24"/>
          <w:szCs w:val="24"/>
        </w:rPr>
        <w:t xml:space="preserve"> </w:t>
      </w:r>
      <w:r w:rsidR="00EE762C" w:rsidRPr="003A74F7">
        <w:rPr>
          <w:rFonts w:ascii="Arial" w:hAnsi="Arial" w:cs="Arial"/>
          <w:bCs/>
          <w:noProof/>
          <w:color w:val="auto"/>
          <w:sz w:val="24"/>
          <w:szCs w:val="24"/>
        </w:rPr>
        <w:t>przez Wykonawcę przedmiotu umowy.</w:t>
      </w:r>
    </w:p>
    <w:p w14:paraId="556A71AF" w14:textId="77777777" w:rsidR="00EA6D11" w:rsidRPr="003A74F7" w:rsidRDefault="00EA6D11" w:rsidP="002E1658">
      <w:pPr>
        <w:tabs>
          <w:tab w:val="left" w:pos="0"/>
        </w:tabs>
        <w:spacing w:before="100" w:beforeAutospacing="1" w:line="276" w:lineRule="auto"/>
        <w:ind w:right="-709"/>
        <w:rPr>
          <w:rFonts w:ascii="Arial" w:hAnsi="Arial" w:cs="Arial"/>
          <w:b/>
        </w:rPr>
      </w:pPr>
      <w:r w:rsidRPr="003A74F7">
        <w:rPr>
          <w:rFonts w:ascii="Arial" w:hAnsi="Arial" w:cs="Arial"/>
          <w:b/>
        </w:rPr>
        <w:t>§16</w:t>
      </w:r>
    </w:p>
    <w:p w14:paraId="6F98382A" w14:textId="77777777" w:rsidR="00EA6D11" w:rsidRPr="003A74F7" w:rsidRDefault="00EA6D11" w:rsidP="003A74F7">
      <w:pPr>
        <w:tabs>
          <w:tab w:val="left" w:pos="0"/>
        </w:tabs>
        <w:spacing w:line="276" w:lineRule="auto"/>
        <w:ind w:right="-710"/>
        <w:rPr>
          <w:rFonts w:ascii="Arial" w:hAnsi="Arial" w:cs="Arial"/>
          <w:b/>
        </w:rPr>
      </w:pPr>
      <w:r w:rsidRPr="003A74F7">
        <w:rPr>
          <w:rFonts w:ascii="Arial" w:hAnsi="Arial" w:cs="Arial"/>
          <w:b/>
        </w:rPr>
        <w:t>Zabezpieczenia należytego wykonania umowy</w:t>
      </w:r>
    </w:p>
    <w:p w14:paraId="3DAF8B2F" w14:textId="22E5489C" w:rsidR="00EA6D11" w:rsidRPr="003A74F7" w:rsidRDefault="00EA6D11" w:rsidP="003A74F7">
      <w:pPr>
        <w:pStyle w:val="ust"/>
        <w:spacing w:after="0" w:line="276" w:lineRule="auto"/>
        <w:ind w:left="0" w:right="-710" w:firstLine="0"/>
        <w:jc w:val="left"/>
        <w:rPr>
          <w:rFonts w:ascii="Arial" w:hAnsi="Arial" w:cs="Arial"/>
          <w:szCs w:val="24"/>
        </w:rPr>
      </w:pPr>
      <w:r w:rsidRPr="003A74F7">
        <w:rPr>
          <w:rFonts w:ascii="Arial" w:hAnsi="Arial" w:cs="Arial"/>
          <w:szCs w:val="24"/>
        </w:rPr>
        <w:t xml:space="preserve">1.  </w:t>
      </w:r>
      <w:r w:rsidRPr="003A74F7">
        <w:rPr>
          <w:rFonts w:ascii="Arial" w:hAnsi="Arial" w:cs="Arial"/>
          <w:szCs w:val="24"/>
        </w:rPr>
        <w:tab/>
        <w:t xml:space="preserve">Wysokość zabezpieczenia należytego wykonania umowy Zamawiający ustalił </w:t>
      </w:r>
      <w:r w:rsidR="004031B6" w:rsidRPr="003A74F7">
        <w:rPr>
          <w:rFonts w:ascii="Arial" w:hAnsi="Arial" w:cs="Arial"/>
          <w:szCs w:val="24"/>
        </w:rPr>
        <w:br/>
        <w:t xml:space="preserve"> </w:t>
      </w:r>
      <w:r w:rsidR="004031B6" w:rsidRPr="003A74F7">
        <w:rPr>
          <w:rFonts w:ascii="Arial" w:hAnsi="Arial" w:cs="Arial"/>
          <w:szCs w:val="24"/>
        </w:rPr>
        <w:tab/>
      </w:r>
      <w:r w:rsidRPr="003A74F7">
        <w:rPr>
          <w:rFonts w:ascii="Arial" w:hAnsi="Arial" w:cs="Arial"/>
          <w:szCs w:val="24"/>
        </w:rPr>
        <w:t xml:space="preserve">w stosunku procentowym do ceny oferty w wysokości 4% ceny całkowitej podanej </w:t>
      </w:r>
      <w:r w:rsidR="0094796E" w:rsidRPr="003A74F7">
        <w:rPr>
          <w:rFonts w:ascii="Arial" w:hAnsi="Arial" w:cs="Arial"/>
          <w:szCs w:val="24"/>
        </w:rPr>
        <w:br/>
        <w:t xml:space="preserve"> </w:t>
      </w:r>
      <w:r w:rsidR="0094796E" w:rsidRPr="003A74F7">
        <w:rPr>
          <w:rFonts w:ascii="Arial" w:hAnsi="Arial" w:cs="Arial"/>
          <w:szCs w:val="24"/>
        </w:rPr>
        <w:tab/>
      </w:r>
      <w:r w:rsidRPr="003A74F7">
        <w:rPr>
          <w:rFonts w:ascii="Arial" w:hAnsi="Arial" w:cs="Arial"/>
          <w:szCs w:val="24"/>
        </w:rPr>
        <w:t xml:space="preserve">w ofercie. </w:t>
      </w:r>
    </w:p>
    <w:p w14:paraId="127B6185" w14:textId="5DBED434" w:rsidR="00EA6D11" w:rsidRPr="003A74F7" w:rsidRDefault="00EA6D11" w:rsidP="003A74F7">
      <w:pPr>
        <w:pStyle w:val="ust"/>
        <w:spacing w:after="0" w:line="276" w:lineRule="auto"/>
        <w:ind w:left="0" w:right="-710" w:firstLine="0"/>
        <w:jc w:val="left"/>
        <w:rPr>
          <w:rFonts w:ascii="Arial" w:hAnsi="Arial" w:cs="Arial"/>
          <w:szCs w:val="24"/>
        </w:rPr>
      </w:pPr>
      <w:r w:rsidRPr="003A74F7">
        <w:rPr>
          <w:rFonts w:ascii="Arial" w:hAnsi="Arial" w:cs="Arial"/>
          <w:szCs w:val="24"/>
        </w:rPr>
        <w:t xml:space="preserve">2. </w:t>
      </w:r>
      <w:r w:rsidRPr="003A74F7">
        <w:rPr>
          <w:rFonts w:ascii="Arial" w:hAnsi="Arial" w:cs="Arial"/>
          <w:szCs w:val="24"/>
        </w:rPr>
        <w:tab/>
        <w:t xml:space="preserve">Strony oświadczają, że zabezpieczenie zostało wniesione przez Wykonawcę przed </w:t>
      </w:r>
      <w:r w:rsidR="008F4704">
        <w:rPr>
          <w:rFonts w:ascii="Arial" w:hAnsi="Arial" w:cs="Arial"/>
          <w:szCs w:val="24"/>
        </w:rPr>
        <w:br/>
        <w:t xml:space="preserve"> </w:t>
      </w:r>
      <w:r w:rsidR="008F4704">
        <w:rPr>
          <w:rFonts w:ascii="Arial" w:hAnsi="Arial" w:cs="Arial"/>
          <w:szCs w:val="24"/>
        </w:rPr>
        <w:tab/>
      </w:r>
      <w:r w:rsidRPr="003A74F7">
        <w:rPr>
          <w:rFonts w:ascii="Arial" w:hAnsi="Arial" w:cs="Arial"/>
          <w:szCs w:val="24"/>
        </w:rPr>
        <w:t>zawarciem umowy w formie ………………………………………...............</w:t>
      </w:r>
      <w:r w:rsidR="00D01B76" w:rsidRPr="003A74F7">
        <w:rPr>
          <w:rFonts w:ascii="Arial" w:hAnsi="Arial" w:cs="Arial"/>
          <w:szCs w:val="24"/>
        </w:rPr>
        <w:t>.</w:t>
      </w:r>
      <w:r w:rsidR="008F4704">
        <w:rPr>
          <w:rFonts w:ascii="Arial" w:hAnsi="Arial" w:cs="Arial"/>
          <w:szCs w:val="24"/>
        </w:rPr>
        <w:t>.................</w:t>
      </w:r>
      <w:r w:rsidR="00D01B76" w:rsidRPr="003A74F7">
        <w:rPr>
          <w:rFonts w:ascii="Arial" w:hAnsi="Arial" w:cs="Arial"/>
          <w:szCs w:val="24"/>
        </w:rPr>
        <w:br/>
        <w:t xml:space="preserve"> </w:t>
      </w:r>
      <w:r w:rsidR="00D01B76" w:rsidRPr="003A74F7">
        <w:rPr>
          <w:rFonts w:ascii="Arial" w:hAnsi="Arial" w:cs="Arial"/>
          <w:szCs w:val="24"/>
        </w:rPr>
        <w:tab/>
      </w:r>
      <w:r w:rsidRPr="003A74F7">
        <w:rPr>
          <w:rFonts w:ascii="Arial" w:hAnsi="Arial" w:cs="Arial"/>
          <w:szCs w:val="24"/>
        </w:rPr>
        <w:t>w wysokości ………..……..</w:t>
      </w:r>
      <w:r w:rsidRPr="003A74F7">
        <w:rPr>
          <w:rFonts w:ascii="Arial" w:hAnsi="Arial" w:cs="Arial"/>
          <w:bCs/>
          <w:szCs w:val="24"/>
        </w:rPr>
        <w:t xml:space="preserve">……….. zł </w:t>
      </w:r>
      <w:r w:rsidRPr="003A74F7">
        <w:rPr>
          <w:rFonts w:ascii="Arial" w:hAnsi="Arial" w:cs="Arial"/>
          <w:szCs w:val="24"/>
        </w:rPr>
        <w:t xml:space="preserve">(słownie: </w:t>
      </w:r>
      <w:r w:rsidRPr="003A74F7">
        <w:rPr>
          <w:rFonts w:ascii="Arial" w:hAnsi="Arial" w:cs="Arial"/>
          <w:bCs/>
          <w:iCs/>
          <w:szCs w:val="24"/>
        </w:rPr>
        <w:t>…………………………</w:t>
      </w:r>
      <w:r w:rsidR="00D01B76" w:rsidRPr="003A74F7">
        <w:rPr>
          <w:rFonts w:ascii="Arial" w:hAnsi="Arial" w:cs="Arial"/>
          <w:bCs/>
          <w:iCs/>
          <w:szCs w:val="24"/>
        </w:rPr>
        <w:t>………...</w:t>
      </w:r>
      <w:r w:rsidR="008F4704">
        <w:rPr>
          <w:rFonts w:ascii="Arial" w:hAnsi="Arial" w:cs="Arial"/>
          <w:bCs/>
          <w:iCs/>
          <w:szCs w:val="24"/>
        </w:rPr>
        <w:t>.......</w:t>
      </w:r>
      <w:r w:rsidR="00D01B76" w:rsidRPr="003A74F7">
        <w:rPr>
          <w:rFonts w:ascii="Arial" w:hAnsi="Arial" w:cs="Arial"/>
          <w:bCs/>
          <w:iCs/>
          <w:szCs w:val="24"/>
        </w:rPr>
        <w:br/>
        <w:t xml:space="preserve"> </w:t>
      </w:r>
      <w:r w:rsidR="00D01B76" w:rsidRPr="003A74F7">
        <w:rPr>
          <w:rFonts w:ascii="Arial" w:hAnsi="Arial" w:cs="Arial"/>
          <w:bCs/>
          <w:iCs/>
          <w:szCs w:val="24"/>
        </w:rPr>
        <w:tab/>
        <w:t>…………………………………………..</w:t>
      </w:r>
      <w:r w:rsidRPr="003A74F7">
        <w:rPr>
          <w:rFonts w:ascii="Arial" w:hAnsi="Arial" w:cs="Arial"/>
          <w:bCs/>
          <w:iCs/>
          <w:szCs w:val="24"/>
        </w:rPr>
        <w:t xml:space="preserve"> ).</w:t>
      </w:r>
    </w:p>
    <w:p w14:paraId="519BD011" w14:textId="30F1B543" w:rsidR="00FF73D7" w:rsidRPr="003A74F7" w:rsidRDefault="00EA6D11" w:rsidP="003A74F7">
      <w:pPr>
        <w:pStyle w:val="ust"/>
        <w:spacing w:after="0" w:line="276" w:lineRule="auto"/>
        <w:ind w:left="0" w:right="-710" w:firstLine="0"/>
        <w:jc w:val="left"/>
        <w:rPr>
          <w:rFonts w:ascii="Arial" w:hAnsi="Arial" w:cs="Arial"/>
          <w:szCs w:val="24"/>
        </w:rPr>
      </w:pPr>
      <w:r w:rsidRPr="003A74F7">
        <w:rPr>
          <w:rFonts w:ascii="Arial" w:hAnsi="Arial" w:cs="Arial"/>
          <w:szCs w:val="24"/>
        </w:rPr>
        <w:t xml:space="preserve">3.  </w:t>
      </w:r>
      <w:r w:rsidRPr="003A74F7">
        <w:rPr>
          <w:rFonts w:ascii="Arial" w:hAnsi="Arial" w:cs="Arial"/>
          <w:szCs w:val="24"/>
        </w:rPr>
        <w:tab/>
        <w:t xml:space="preserve">Zamawiający zwróci Wykonawcy zabezpieczenie w terminie 30 dni od dnia </w:t>
      </w:r>
      <w:r w:rsidR="00D01B76" w:rsidRPr="003A74F7">
        <w:rPr>
          <w:rFonts w:ascii="Arial" w:hAnsi="Arial" w:cs="Arial"/>
          <w:szCs w:val="24"/>
        </w:rPr>
        <w:br/>
        <w:t xml:space="preserve"> </w:t>
      </w:r>
      <w:r w:rsidR="00D01B76" w:rsidRPr="003A74F7">
        <w:rPr>
          <w:rFonts w:ascii="Arial" w:hAnsi="Arial" w:cs="Arial"/>
          <w:szCs w:val="24"/>
        </w:rPr>
        <w:tab/>
      </w:r>
      <w:r w:rsidRPr="003A74F7">
        <w:rPr>
          <w:rFonts w:ascii="Arial" w:hAnsi="Arial" w:cs="Arial"/>
          <w:szCs w:val="24"/>
        </w:rPr>
        <w:t xml:space="preserve">wykonania zamówienia i uznania przez Zamawiającego za należycie wykonane. </w:t>
      </w:r>
    </w:p>
    <w:p w14:paraId="78E41535" w14:textId="14A50B81" w:rsidR="00CA7223" w:rsidRPr="003A74F7" w:rsidRDefault="00EA6D11" w:rsidP="00375D23">
      <w:pPr>
        <w:pStyle w:val="divparagraph"/>
        <w:spacing w:before="100" w:beforeAutospacing="1" w:line="276" w:lineRule="auto"/>
        <w:ind w:right="-709"/>
        <w:rPr>
          <w:rFonts w:ascii="Arial" w:hAnsi="Arial" w:cs="Arial"/>
          <w:sz w:val="24"/>
          <w:szCs w:val="24"/>
        </w:rPr>
      </w:pPr>
      <w:r w:rsidRPr="003A74F7">
        <w:rPr>
          <w:rFonts w:ascii="Arial" w:hAnsi="Arial" w:cs="Arial"/>
          <w:sz w:val="24"/>
          <w:szCs w:val="24"/>
        </w:rPr>
        <w:lastRenderedPageBreak/>
        <w:t xml:space="preserve">4.  </w:t>
      </w:r>
      <w:r w:rsidRPr="003A74F7">
        <w:rPr>
          <w:rFonts w:ascii="Arial" w:hAnsi="Arial" w:cs="Arial"/>
          <w:sz w:val="24"/>
          <w:szCs w:val="24"/>
        </w:rPr>
        <w:tab/>
        <w:t xml:space="preserve">Zamawiający pozostawi na zabezpieczenie roszczeń z tytułu rękojmi za wady </w:t>
      </w:r>
      <w:r w:rsidR="00D01B76" w:rsidRPr="003A74F7">
        <w:rPr>
          <w:rFonts w:ascii="Arial" w:hAnsi="Arial" w:cs="Arial"/>
          <w:sz w:val="24"/>
          <w:szCs w:val="24"/>
        </w:rPr>
        <w:br/>
        <w:t xml:space="preserve"> </w:t>
      </w:r>
      <w:r w:rsidR="00D01B76" w:rsidRPr="003A74F7">
        <w:rPr>
          <w:rFonts w:ascii="Arial" w:hAnsi="Arial" w:cs="Arial"/>
          <w:sz w:val="24"/>
          <w:szCs w:val="24"/>
        </w:rPr>
        <w:tab/>
      </w:r>
      <w:r w:rsidRPr="003A74F7">
        <w:rPr>
          <w:rFonts w:ascii="Arial" w:hAnsi="Arial" w:cs="Arial"/>
          <w:sz w:val="24"/>
          <w:szCs w:val="24"/>
        </w:rPr>
        <w:t>lub gwarancji kwotę nie przekraczającą 30% zabezpieczenia.</w:t>
      </w:r>
    </w:p>
    <w:p w14:paraId="00F8F8B0" w14:textId="2E42D481" w:rsidR="00EA6D11" w:rsidRPr="003A74F7" w:rsidRDefault="00EA6D11" w:rsidP="003A74F7">
      <w:pPr>
        <w:pStyle w:val="divparagraph"/>
        <w:spacing w:line="276" w:lineRule="auto"/>
        <w:ind w:right="-710"/>
        <w:rPr>
          <w:rFonts w:ascii="Arial" w:hAnsi="Arial" w:cs="Arial"/>
          <w:sz w:val="24"/>
          <w:szCs w:val="24"/>
        </w:rPr>
      </w:pPr>
      <w:r w:rsidRPr="003A74F7">
        <w:rPr>
          <w:rFonts w:ascii="Arial" w:hAnsi="Arial" w:cs="Arial"/>
          <w:sz w:val="24"/>
          <w:szCs w:val="24"/>
        </w:rPr>
        <w:t xml:space="preserve">5. </w:t>
      </w:r>
      <w:r w:rsidRPr="003A74F7">
        <w:rPr>
          <w:rFonts w:ascii="Arial" w:hAnsi="Arial" w:cs="Arial"/>
          <w:sz w:val="24"/>
          <w:szCs w:val="24"/>
        </w:rPr>
        <w:tab/>
        <w:t xml:space="preserve">Kwota, o której mowa w ust. 4, zostanie zwrócona nie później niż w 15 dniu </w:t>
      </w:r>
      <w:r w:rsidR="00423F14">
        <w:rPr>
          <w:rFonts w:ascii="Arial" w:hAnsi="Arial" w:cs="Arial"/>
          <w:sz w:val="24"/>
          <w:szCs w:val="24"/>
        </w:rPr>
        <w:br/>
        <w:t xml:space="preserve"> </w:t>
      </w:r>
      <w:r w:rsidR="00423F14">
        <w:rPr>
          <w:rFonts w:ascii="Arial" w:hAnsi="Arial" w:cs="Arial"/>
          <w:sz w:val="24"/>
          <w:szCs w:val="24"/>
        </w:rPr>
        <w:tab/>
      </w:r>
      <w:r w:rsidRPr="003A74F7">
        <w:rPr>
          <w:rFonts w:ascii="Arial" w:hAnsi="Arial" w:cs="Arial"/>
          <w:sz w:val="24"/>
          <w:szCs w:val="24"/>
        </w:rPr>
        <w:t xml:space="preserve">po upływie okresu rękojmi za wady lub gwarancji. </w:t>
      </w:r>
    </w:p>
    <w:p w14:paraId="4092085D" w14:textId="54DF1D46" w:rsidR="00AF6B6C" w:rsidRPr="00423F14" w:rsidRDefault="00EA6D11" w:rsidP="00423F14">
      <w:pPr>
        <w:pStyle w:val="Tekstkomentarza"/>
        <w:spacing w:line="276" w:lineRule="auto"/>
        <w:ind w:right="-710"/>
        <w:rPr>
          <w:rFonts w:ascii="Arial" w:hAnsi="Arial" w:cs="Arial"/>
          <w:sz w:val="24"/>
          <w:szCs w:val="24"/>
        </w:rPr>
      </w:pPr>
      <w:r w:rsidRPr="003A74F7">
        <w:rPr>
          <w:rFonts w:ascii="Arial" w:hAnsi="Arial" w:cs="Arial"/>
          <w:sz w:val="24"/>
          <w:szCs w:val="24"/>
        </w:rPr>
        <w:t xml:space="preserve">6. </w:t>
      </w:r>
      <w:r w:rsidRPr="003A74F7">
        <w:rPr>
          <w:rFonts w:ascii="Arial" w:hAnsi="Arial" w:cs="Arial"/>
          <w:sz w:val="24"/>
          <w:szCs w:val="24"/>
        </w:rPr>
        <w:tab/>
        <w:t xml:space="preserve">W przypadku gdy Wykonawca nie usunie wad/usterek z przyczyn niezależnych </w:t>
      </w:r>
      <w:r w:rsidR="0094796E" w:rsidRPr="003A74F7">
        <w:rPr>
          <w:rFonts w:ascii="Arial" w:hAnsi="Arial" w:cs="Arial"/>
          <w:sz w:val="24"/>
          <w:szCs w:val="24"/>
        </w:rPr>
        <w:br/>
        <w:t xml:space="preserve"> </w:t>
      </w:r>
      <w:r w:rsidR="0094796E" w:rsidRPr="003A74F7">
        <w:rPr>
          <w:rFonts w:ascii="Arial" w:hAnsi="Arial" w:cs="Arial"/>
          <w:sz w:val="24"/>
          <w:szCs w:val="24"/>
        </w:rPr>
        <w:tab/>
      </w:r>
      <w:r w:rsidRPr="003A74F7">
        <w:rPr>
          <w:rFonts w:ascii="Arial" w:hAnsi="Arial" w:cs="Arial"/>
          <w:sz w:val="24"/>
          <w:szCs w:val="24"/>
        </w:rPr>
        <w:t xml:space="preserve">od </w:t>
      </w:r>
      <w:r w:rsidRPr="003A74F7">
        <w:rPr>
          <w:rFonts w:ascii="Arial" w:hAnsi="Arial" w:cs="Arial"/>
          <w:bCs/>
          <w:sz w:val="24"/>
          <w:szCs w:val="24"/>
        </w:rPr>
        <w:t>Zamawiającego</w:t>
      </w:r>
      <w:r w:rsidRPr="003A74F7">
        <w:rPr>
          <w:rFonts w:ascii="Arial" w:hAnsi="Arial" w:cs="Arial"/>
          <w:sz w:val="24"/>
          <w:szCs w:val="24"/>
        </w:rPr>
        <w:t xml:space="preserve"> i powstaną dodatkowe koszty z tym związane (w tym koszty </w:t>
      </w:r>
      <w:r w:rsidR="0094796E" w:rsidRPr="003A74F7">
        <w:rPr>
          <w:rFonts w:ascii="Arial" w:hAnsi="Arial" w:cs="Arial"/>
          <w:sz w:val="24"/>
          <w:szCs w:val="24"/>
        </w:rPr>
        <w:br/>
        <w:t xml:space="preserve"> </w:t>
      </w:r>
      <w:r w:rsidR="0094796E" w:rsidRPr="003A74F7">
        <w:rPr>
          <w:rFonts w:ascii="Arial" w:hAnsi="Arial" w:cs="Arial"/>
          <w:sz w:val="24"/>
          <w:szCs w:val="24"/>
        </w:rPr>
        <w:tab/>
      </w:r>
      <w:r w:rsidRPr="003A74F7">
        <w:rPr>
          <w:rFonts w:ascii="Arial" w:hAnsi="Arial" w:cs="Arial"/>
          <w:sz w:val="24"/>
          <w:szCs w:val="24"/>
        </w:rPr>
        <w:t xml:space="preserve">zlecenia wykonania innemu podmiotowi/osobie trzeciej), Zamawiający może pokryć </w:t>
      </w:r>
      <w:r w:rsidR="0094796E" w:rsidRPr="003A74F7">
        <w:rPr>
          <w:rFonts w:ascii="Arial" w:hAnsi="Arial" w:cs="Arial"/>
          <w:sz w:val="24"/>
          <w:szCs w:val="24"/>
        </w:rPr>
        <w:br/>
        <w:t xml:space="preserve"> </w:t>
      </w:r>
      <w:r w:rsidR="0094796E" w:rsidRPr="003A74F7">
        <w:rPr>
          <w:rFonts w:ascii="Arial" w:hAnsi="Arial" w:cs="Arial"/>
          <w:sz w:val="24"/>
          <w:szCs w:val="24"/>
        </w:rPr>
        <w:tab/>
      </w:r>
      <w:r w:rsidRPr="003A74F7">
        <w:rPr>
          <w:rFonts w:ascii="Arial" w:hAnsi="Arial" w:cs="Arial"/>
          <w:sz w:val="24"/>
          <w:szCs w:val="24"/>
        </w:rPr>
        <w:t xml:space="preserve">usunięcie tych wad/usterek z zabezpieczenia należytego wykonania umowy, na co </w:t>
      </w:r>
      <w:r w:rsidR="0094796E" w:rsidRPr="003A74F7">
        <w:rPr>
          <w:rFonts w:ascii="Arial" w:hAnsi="Arial" w:cs="Arial"/>
          <w:sz w:val="24"/>
          <w:szCs w:val="24"/>
        </w:rPr>
        <w:br/>
        <w:t xml:space="preserve"> </w:t>
      </w:r>
      <w:r w:rsidR="0094796E" w:rsidRPr="003A74F7">
        <w:rPr>
          <w:rFonts w:ascii="Arial" w:hAnsi="Arial" w:cs="Arial"/>
          <w:sz w:val="24"/>
          <w:szCs w:val="24"/>
        </w:rPr>
        <w:tab/>
      </w:r>
      <w:r w:rsidRPr="003A74F7">
        <w:rPr>
          <w:rFonts w:ascii="Arial" w:hAnsi="Arial" w:cs="Arial"/>
          <w:sz w:val="24"/>
          <w:szCs w:val="24"/>
        </w:rPr>
        <w:t>Wykonawca wyraża zgodę.</w:t>
      </w:r>
    </w:p>
    <w:p w14:paraId="40C22A9D" w14:textId="5620BA25" w:rsidR="006D56F7" w:rsidRPr="003A74F7" w:rsidRDefault="006D56F7" w:rsidP="00423F14">
      <w:pPr>
        <w:spacing w:before="100" w:beforeAutospacing="1" w:line="276" w:lineRule="auto"/>
        <w:ind w:right="-709"/>
        <w:rPr>
          <w:rFonts w:ascii="Arial" w:hAnsi="Arial" w:cs="Arial"/>
          <w:b/>
        </w:rPr>
      </w:pPr>
      <w:r w:rsidRPr="003A74F7">
        <w:rPr>
          <w:rFonts w:ascii="Arial" w:hAnsi="Arial" w:cs="Arial"/>
          <w:b/>
        </w:rPr>
        <w:t>§1</w:t>
      </w:r>
      <w:r w:rsidR="00EA6D11" w:rsidRPr="003A74F7">
        <w:rPr>
          <w:rFonts w:ascii="Arial" w:hAnsi="Arial" w:cs="Arial"/>
          <w:b/>
        </w:rPr>
        <w:t>7</w:t>
      </w:r>
    </w:p>
    <w:p w14:paraId="47EBDAE8" w14:textId="03FA79E1" w:rsidR="00CF4F64" w:rsidRPr="003A74F7" w:rsidRDefault="00210273" w:rsidP="003A74F7">
      <w:pPr>
        <w:spacing w:line="276" w:lineRule="auto"/>
        <w:ind w:right="-710"/>
        <w:rPr>
          <w:rFonts w:ascii="Arial" w:hAnsi="Arial" w:cs="Arial"/>
          <w:b/>
        </w:rPr>
      </w:pPr>
      <w:r w:rsidRPr="003A74F7">
        <w:rPr>
          <w:rFonts w:ascii="Arial" w:hAnsi="Arial" w:cs="Arial"/>
          <w:b/>
        </w:rPr>
        <w:t>Postanowienia końcowe</w:t>
      </w:r>
    </w:p>
    <w:p w14:paraId="4A25F01E" w14:textId="53A9A692" w:rsidR="00CF4F64" w:rsidRPr="003A74F7" w:rsidRDefault="00706172" w:rsidP="003A74F7">
      <w:pPr>
        <w:numPr>
          <w:ilvl w:val="0"/>
          <w:numId w:val="5"/>
        </w:numPr>
        <w:autoSpaceDE w:val="0"/>
        <w:spacing w:line="276" w:lineRule="auto"/>
        <w:ind w:right="-710"/>
        <w:rPr>
          <w:rFonts w:ascii="Arial" w:hAnsi="Arial" w:cs="Arial"/>
        </w:rPr>
      </w:pPr>
      <w:r w:rsidRPr="003A74F7">
        <w:rPr>
          <w:rFonts w:ascii="Arial" w:hAnsi="Arial" w:cs="Arial"/>
        </w:rPr>
        <w:tab/>
      </w:r>
      <w:r w:rsidR="00CF4F64" w:rsidRPr="003A74F7">
        <w:rPr>
          <w:rFonts w:ascii="Arial" w:hAnsi="Arial" w:cs="Arial"/>
        </w:rPr>
        <w:t xml:space="preserve">Umowę sporządzono w dwóch jednobrzmiących egzemplarzach, po jednym dla </w:t>
      </w:r>
      <w:r w:rsidR="0094796E" w:rsidRPr="003A74F7">
        <w:rPr>
          <w:rFonts w:ascii="Arial" w:hAnsi="Arial" w:cs="Arial"/>
        </w:rPr>
        <w:br/>
        <w:t xml:space="preserve"> </w:t>
      </w:r>
      <w:r w:rsidR="0094796E" w:rsidRPr="003A74F7">
        <w:rPr>
          <w:rFonts w:ascii="Arial" w:hAnsi="Arial" w:cs="Arial"/>
        </w:rPr>
        <w:tab/>
      </w:r>
      <w:r w:rsidR="00CF4F64" w:rsidRPr="003A74F7">
        <w:rPr>
          <w:rFonts w:ascii="Arial" w:hAnsi="Arial" w:cs="Arial"/>
        </w:rPr>
        <w:t>każdej ze stron.</w:t>
      </w:r>
    </w:p>
    <w:p w14:paraId="2C7979FA" w14:textId="362D9FBE" w:rsidR="00CF4F64" w:rsidRPr="003A74F7" w:rsidRDefault="00706172" w:rsidP="003A74F7">
      <w:pPr>
        <w:widowControl w:val="0"/>
        <w:numPr>
          <w:ilvl w:val="0"/>
          <w:numId w:val="5"/>
        </w:numPr>
        <w:autoSpaceDE w:val="0"/>
        <w:adjustRightInd w:val="0"/>
        <w:spacing w:line="276" w:lineRule="auto"/>
        <w:ind w:right="-710"/>
        <w:rPr>
          <w:rFonts w:ascii="Arial" w:hAnsi="Arial" w:cs="Arial"/>
        </w:rPr>
      </w:pPr>
      <w:r w:rsidRPr="003A74F7">
        <w:rPr>
          <w:rFonts w:ascii="Arial" w:hAnsi="Arial" w:cs="Arial"/>
        </w:rPr>
        <w:t xml:space="preserve"> </w:t>
      </w:r>
      <w:r w:rsidRPr="003A74F7">
        <w:rPr>
          <w:rFonts w:ascii="Arial" w:hAnsi="Arial" w:cs="Arial"/>
        </w:rPr>
        <w:tab/>
      </w:r>
      <w:r w:rsidR="00CF4F64" w:rsidRPr="003A74F7">
        <w:rPr>
          <w:rFonts w:ascii="Arial" w:hAnsi="Arial" w:cs="Arial"/>
        </w:rPr>
        <w:t xml:space="preserve">Integralną część niniejszej Umowy stanowią </w:t>
      </w:r>
      <w:r w:rsidR="006D56F7" w:rsidRPr="003A74F7">
        <w:rPr>
          <w:rFonts w:ascii="Arial" w:hAnsi="Arial" w:cs="Arial"/>
        </w:rPr>
        <w:t xml:space="preserve">jej </w:t>
      </w:r>
      <w:r w:rsidR="00CF4F64" w:rsidRPr="003A74F7">
        <w:rPr>
          <w:rFonts w:ascii="Arial" w:hAnsi="Arial" w:cs="Arial"/>
        </w:rPr>
        <w:t>załączniki.</w:t>
      </w:r>
    </w:p>
    <w:p w14:paraId="4ECFE6BC" w14:textId="729AEA87" w:rsidR="005855CE" w:rsidRPr="003A74F7" w:rsidRDefault="00706172" w:rsidP="003A74F7">
      <w:pPr>
        <w:numPr>
          <w:ilvl w:val="0"/>
          <w:numId w:val="5"/>
        </w:numPr>
        <w:autoSpaceDN/>
        <w:spacing w:line="276" w:lineRule="auto"/>
        <w:ind w:right="-710"/>
        <w:rPr>
          <w:rFonts w:ascii="Arial" w:hAnsi="Arial" w:cs="Arial"/>
        </w:rPr>
      </w:pPr>
      <w:r w:rsidRPr="003A74F7">
        <w:rPr>
          <w:rFonts w:ascii="Arial" w:hAnsi="Arial" w:cs="Arial"/>
        </w:rPr>
        <w:t xml:space="preserve"> </w:t>
      </w:r>
      <w:r w:rsidRPr="003A74F7">
        <w:rPr>
          <w:rFonts w:ascii="Arial" w:hAnsi="Arial" w:cs="Arial"/>
        </w:rPr>
        <w:tab/>
        <w:t xml:space="preserve">W pozostałych sprawach nieuregulowanych niniejszą umową mają zastosowanie </w:t>
      </w:r>
      <w:r w:rsidR="0094796E" w:rsidRPr="003A74F7">
        <w:rPr>
          <w:rFonts w:ascii="Arial" w:hAnsi="Arial" w:cs="Arial"/>
        </w:rPr>
        <w:t xml:space="preserve"> </w:t>
      </w:r>
      <w:r w:rsidR="0094796E" w:rsidRPr="003A74F7">
        <w:rPr>
          <w:rFonts w:ascii="Arial" w:hAnsi="Arial" w:cs="Arial"/>
        </w:rPr>
        <w:br/>
        <w:t xml:space="preserve"> </w:t>
      </w:r>
      <w:r w:rsidR="0094796E" w:rsidRPr="003A74F7">
        <w:rPr>
          <w:rFonts w:ascii="Arial" w:hAnsi="Arial" w:cs="Arial"/>
        </w:rPr>
        <w:tab/>
      </w:r>
      <w:r w:rsidRPr="003A74F7">
        <w:rPr>
          <w:rFonts w:ascii="Arial" w:hAnsi="Arial" w:cs="Arial"/>
        </w:rPr>
        <w:t xml:space="preserve">przepisy Kodeksu Cywilnego oraz ustawy z dnia 11 września 2019 r. Prawo </w:t>
      </w:r>
      <w:r w:rsidR="0094796E" w:rsidRPr="003A74F7">
        <w:rPr>
          <w:rFonts w:ascii="Arial" w:hAnsi="Arial" w:cs="Arial"/>
        </w:rPr>
        <w:br/>
        <w:t xml:space="preserve"> </w:t>
      </w:r>
      <w:r w:rsidR="0094796E" w:rsidRPr="003A74F7">
        <w:rPr>
          <w:rFonts w:ascii="Arial" w:hAnsi="Arial" w:cs="Arial"/>
        </w:rPr>
        <w:tab/>
      </w:r>
      <w:r w:rsidRPr="003A74F7">
        <w:rPr>
          <w:rFonts w:ascii="Arial" w:hAnsi="Arial" w:cs="Arial"/>
        </w:rPr>
        <w:t xml:space="preserve">zamówień publicznych, a także postanowienia zawarte w specyfikacji warunków </w:t>
      </w:r>
      <w:r w:rsidR="0094796E" w:rsidRPr="003A74F7">
        <w:rPr>
          <w:rFonts w:ascii="Arial" w:hAnsi="Arial" w:cs="Arial"/>
        </w:rPr>
        <w:br/>
        <w:t xml:space="preserve"> </w:t>
      </w:r>
      <w:r w:rsidR="0094796E" w:rsidRPr="003A74F7">
        <w:rPr>
          <w:rFonts w:ascii="Arial" w:hAnsi="Arial" w:cs="Arial"/>
        </w:rPr>
        <w:tab/>
      </w:r>
      <w:r w:rsidRPr="003A74F7">
        <w:rPr>
          <w:rFonts w:ascii="Arial" w:hAnsi="Arial" w:cs="Arial"/>
        </w:rPr>
        <w:t>zamówienia dotyczącej postępowania, w wyniku</w:t>
      </w:r>
      <w:r w:rsidR="0094796E" w:rsidRPr="003A74F7">
        <w:rPr>
          <w:rFonts w:ascii="Arial" w:hAnsi="Arial" w:cs="Arial"/>
        </w:rPr>
        <w:t xml:space="preserve"> </w:t>
      </w:r>
      <w:r w:rsidRPr="003A74F7">
        <w:rPr>
          <w:rFonts w:ascii="Arial" w:hAnsi="Arial" w:cs="Arial"/>
        </w:rPr>
        <w:t>którego została</w:t>
      </w:r>
      <w:r w:rsidR="007A2104" w:rsidRPr="003A74F7">
        <w:rPr>
          <w:rFonts w:ascii="Arial" w:hAnsi="Arial" w:cs="Arial"/>
        </w:rPr>
        <w:t xml:space="preserve"> </w:t>
      </w:r>
      <w:r w:rsidRPr="003A74F7">
        <w:rPr>
          <w:rFonts w:ascii="Arial" w:hAnsi="Arial" w:cs="Arial"/>
        </w:rPr>
        <w:t xml:space="preserve">zawarta niniejsza </w:t>
      </w:r>
      <w:r w:rsidR="0094796E" w:rsidRPr="003A74F7">
        <w:rPr>
          <w:rFonts w:ascii="Arial" w:hAnsi="Arial" w:cs="Arial"/>
        </w:rPr>
        <w:br/>
        <w:t xml:space="preserve"> </w:t>
      </w:r>
      <w:r w:rsidR="0094796E" w:rsidRPr="003A74F7">
        <w:rPr>
          <w:rFonts w:ascii="Arial" w:hAnsi="Arial" w:cs="Arial"/>
        </w:rPr>
        <w:tab/>
      </w:r>
      <w:r w:rsidRPr="003A74F7">
        <w:rPr>
          <w:rFonts w:ascii="Arial" w:hAnsi="Arial" w:cs="Arial"/>
        </w:rPr>
        <w:t>umowa.</w:t>
      </w:r>
    </w:p>
    <w:p w14:paraId="7CF3DACD" w14:textId="4038F451" w:rsidR="00706172" w:rsidRPr="003A74F7" w:rsidRDefault="00706172" w:rsidP="00423F14">
      <w:pPr>
        <w:pStyle w:val="Tekstpodstawowywcity"/>
        <w:numPr>
          <w:ilvl w:val="0"/>
          <w:numId w:val="5"/>
        </w:numPr>
        <w:spacing w:after="0" w:line="276" w:lineRule="auto"/>
        <w:ind w:right="-852"/>
        <w:rPr>
          <w:rFonts w:ascii="Arial" w:hAnsi="Arial" w:cs="Arial"/>
        </w:rPr>
      </w:pPr>
      <w:r w:rsidRPr="003A74F7">
        <w:rPr>
          <w:rFonts w:ascii="Arial" w:hAnsi="Arial" w:cs="Arial"/>
          <w:snapToGrid w:val="0"/>
        </w:rPr>
        <w:t xml:space="preserve"> </w:t>
      </w:r>
      <w:r w:rsidRPr="003A74F7">
        <w:rPr>
          <w:rFonts w:ascii="Arial" w:hAnsi="Arial" w:cs="Arial"/>
          <w:snapToGrid w:val="0"/>
        </w:rPr>
        <w:tab/>
        <w:t xml:space="preserve">Ewentualne spory wynikłe w związku z realizacją niniejszej umowy strony </w:t>
      </w:r>
      <w:r w:rsidR="007A2104" w:rsidRPr="003A74F7">
        <w:rPr>
          <w:rFonts w:ascii="Arial" w:hAnsi="Arial" w:cs="Arial"/>
          <w:snapToGrid w:val="0"/>
        </w:rPr>
        <w:br/>
        <w:t xml:space="preserve"> </w:t>
      </w:r>
      <w:r w:rsidR="007A2104" w:rsidRPr="003A74F7">
        <w:rPr>
          <w:rFonts w:ascii="Arial" w:hAnsi="Arial" w:cs="Arial"/>
          <w:snapToGrid w:val="0"/>
        </w:rPr>
        <w:tab/>
      </w:r>
      <w:r w:rsidRPr="003A74F7">
        <w:rPr>
          <w:rFonts w:ascii="Arial" w:hAnsi="Arial" w:cs="Arial"/>
          <w:snapToGrid w:val="0"/>
        </w:rPr>
        <w:t>zobowiązują się rozwiązywać</w:t>
      </w:r>
      <w:r w:rsidR="007A2104" w:rsidRPr="003A74F7">
        <w:rPr>
          <w:rFonts w:ascii="Arial" w:hAnsi="Arial" w:cs="Arial"/>
          <w:snapToGrid w:val="0"/>
        </w:rPr>
        <w:t xml:space="preserve"> </w:t>
      </w:r>
      <w:r w:rsidRPr="003A74F7">
        <w:rPr>
          <w:rFonts w:ascii="Arial" w:hAnsi="Arial" w:cs="Arial"/>
          <w:snapToGrid w:val="0"/>
        </w:rPr>
        <w:t xml:space="preserve">w drodze wspólnych negocjacji, a w przypadku </w:t>
      </w:r>
      <w:r w:rsidR="007A2104" w:rsidRPr="003A74F7">
        <w:rPr>
          <w:rFonts w:ascii="Arial" w:hAnsi="Arial" w:cs="Arial"/>
          <w:snapToGrid w:val="0"/>
        </w:rPr>
        <w:br/>
        <w:t xml:space="preserve"> </w:t>
      </w:r>
      <w:r w:rsidR="007A2104" w:rsidRPr="003A74F7">
        <w:rPr>
          <w:rFonts w:ascii="Arial" w:hAnsi="Arial" w:cs="Arial"/>
          <w:snapToGrid w:val="0"/>
        </w:rPr>
        <w:tab/>
      </w:r>
      <w:r w:rsidRPr="003A74F7">
        <w:rPr>
          <w:rFonts w:ascii="Arial" w:hAnsi="Arial" w:cs="Arial"/>
          <w:snapToGrid w:val="0"/>
        </w:rPr>
        <w:t>niemożności ustalenia kompromisu będą rozstrzygane</w:t>
      </w:r>
      <w:r w:rsidR="007A2104" w:rsidRPr="003A74F7">
        <w:rPr>
          <w:rFonts w:ascii="Arial" w:hAnsi="Arial" w:cs="Arial"/>
          <w:snapToGrid w:val="0"/>
        </w:rPr>
        <w:t xml:space="preserve"> </w:t>
      </w:r>
      <w:r w:rsidRPr="003A74F7">
        <w:rPr>
          <w:rFonts w:ascii="Arial" w:hAnsi="Arial" w:cs="Arial"/>
          <w:snapToGrid w:val="0"/>
        </w:rPr>
        <w:t xml:space="preserve">przez Sąd właściwy dla </w:t>
      </w:r>
      <w:r w:rsidR="007A2104" w:rsidRPr="003A74F7">
        <w:rPr>
          <w:rFonts w:ascii="Arial" w:hAnsi="Arial" w:cs="Arial"/>
          <w:snapToGrid w:val="0"/>
        </w:rPr>
        <w:br/>
        <w:t xml:space="preserve"> </w:t>
      </w:r>
      <w:r w:rsidR="007A2104" w:rsidRPr="003A74F7">
        <w:rPr>
          <w:rFonts w:ascii="Arial" w:hAnsi="Arial" w:cs="Arial"/>
          <w:snapToGrid w:val="0"/>
        </w:rPr>
        <w:tab/>
      </w:r>
      <w:r w:rsidRPr="003A74F7">
        <w:rPr>
          <w:rFonts w:ascii="Arial" w:hAnsi="Arial" w:cs="Arial"/>
          <w:snapToGrid w:val="0"/>
        </w:rPr>
        <w:t>siedziby Zamawiającego.</w:t>
      </w:r>
    </w:p>
    <w:p w14:paraId="6961A4D2" w14:textId="3E550A83" w:rsidR="00FD2DEC" w:rsidRPr="00423F14" w:rsidRDefault="00040BEE" w:rsidP="003A74F7">
      <w:pPr>
        <w:pStyle w:val="Tekstpodstawowywcity"/>
        <w:numPr>
          <w:ilvl w:val="0"/>
          <w:numId w:val="5"/>
        </w:numPr>
        <w:spacing w:after="0" w:line="276" w:lineRule="auto"/>
        <w:ind w:right="-710"/>
        <w:rPr>
          <w:rFonts w:ascii="Arial" w:hAnsi="Arial" w:cs="Arial"/>
        </w:rPr>
      </w:pPr>
      <w:r w:rsidRPr="003A74F7">
        <w:rPr>
          <w:rFonts w:ascii="Arial" w:hAnsi="Arial" w:cs="Arial"/>
          <w:snapToGrid w:val="0"/>
        </w:rPr>
        <w:t xml:space="preserve"> </w:t>
      </w:r>
      <w:r w:rsidRPr="003A74F7">
        <w:rPr>
          <w:rFonts w:ascii="Arial" w:hAnsi="Arial" w:cs="Arial"/>
          <w:snapToGrid w:val="0"/>
        </w:rPr>
        <w:tab/>
      </w:r>
      <w:r w:rsidR="00683FA8" w:rsidRPr="003A74F7">
        <w:rPr>
          <w:rFonts w:ascii="Arial" w:hAnsi="Arial" w:cs="Arial"/>
          <w:snapToGrid w:val="0"/>
        </w:rPr>
        <w:t>W</w:t>
      </w:r>
      <w:r w:rsidRPr="003A74F7">
        <w:rPr>
          <w:rFonts w:ascii="Arial" w:hAnsi="Arial" w:cs="Arial"/>
          <w:snapToGrid w:val="0"/>
        </w:rPr>
        <w:t xml:space="preserve"> przypadku sporu </w:t>
      </w:r>
      <w:r w:rsidR="00683FA8" w:rsidRPr="003A74F7">
        <w:rPr>
          <w:rFonts w:ascii="Arial" w:hAnsi="Arial" w:cs="Arial"/>
          <w:snapToGrid w:val="0"/>
        </w:rPr>
        <w:t xml:space="preserve">wynikającego z zamówienia, </w:t>
      </w:r>
      <w:r w:rsidRPr="003A74F7">
        <w:rPr>
          <w:rFonts w:ascii="Arial" w:hAnsi="Arial" w:cs="Arial"/>
          <w:snapToGrid w:val="0"/>
        </w:rPr>
        <w:t xml:space="preserve">Strony </w:t>
      </w:r>
      <w:r w:rsidR="00683FA8" w:rsidRPr="003A74F7">
        <w:rPr>
          <w:rFonts w:ascii="Arial" w:hAnsi="Arial" w:cs="Arial"/>
          <w:snapToGrid w:val="0"/>
        </w:rPr>
        <w:t xml:space="preserve">Umowy przewidują </w:t>
      </w:r>
      <w:r w:rsidR="007A2104" w:rsidRPr="003A74F7">
        <w:rPr>
          <w:rFonts w:ascii="Arial" w:hAnsi="Arial" w:cs="Arial"/>
          <w:snapToGrid w:val="0"/>
        </w:rPr>
        <w:br/>
        <w:t xml:space="preserve"> </w:t>
      </w:r>
      <w:r w:rsidR="007A2104" w:rsidRPr="003A74F7">
        <w:rPr>
          <w:rFonts w:ascii="Arial" w:hAnsi="Arial" w:cs="Arial"/>
          <w:snapToGrid w:val="0"/>
        </w:rPr>
        <w:tab/>
      </w:r>
      <w:r w:rsidR="00683FA8" w:rsidRPr="003A74F7">
        <w:rPr>
          <w:rFonts w:ascii="Arial" w:hAnsi="Arial" w:cs="Arial"/>
          <w:snapToGrid w:val="0"/>
        </w:rPr>
        <w:t>możliwość mediacji lub inne</w:t>
      </w:r>
      <w:r w:rsidR="007A2104" w:rsidRPr="003A74F7">
        <w:rPr>
          <w:rFonts w:ascii="Arial" w:hAnsi="Arial" w:cs="Arial"/>
          <w:snapToGrid w:val="0"/>
        </w:rPr>
        <w:t xml:space="preserve"> </w:t>
      </w:r>
      <w:r w:rsidR="00683FA8" w:rsidRPr="003A74F7">
        <w:rPr>
          <w:rFonts w:ascii="Arial" w:hAnsi="Arial" w:cs="Arial"/>
          <w:snapToGrid w:val="0"/>
        </w:rPr>
        <w:t>polubowne rozwiązanie sporu w ramach</w:t>
      </w:r>
      <w:r w:rsidR="0094796E" w:rsidRPr="003A74F7">
        <w:rPr>
          <w:rFonts w:ascii="Arial" w:hAnsi="Arial" w:cs="Arial"/>
          <w:snapToGrid w:val="0"/>
        </w:rPr>
        <w:t xml:space="preserve"> </w:t>
      </w:r>
      <w:r w:rsidR="0094796E" w:rsidRPr="003A74F7">
        <w:rPr>
          <w:rFonts w:ascii="Arial" w:hAnsi="Arial" w:cs="Arial"/>
          <w:snapToGrid w:val="0"/>
        </w:rPr>
        <w:br/>
        <w:t xml:space="preserve"> </w:t>
      </w:r>
      <w:r w:rsidR="0094796E" w:rsidRPr="003A74F7">
        <w:rPr>
          <w:rFonts w:ascii="Arial" w:hAnsi="Arial" w:cs="Arial"/>
          <w:snapToGrid w:val="0"/>
        </w:rPr>
        <w:tab/>
      </w:r>
      <w:r w:rsidRPr="003A74F7">
        <w:rPr>
          <w:rFonts w:ascii="Arial" w:hAnsi="Arial" w:cs="Arial"/>
          <w:snapToGrid w:val="0"/>
        </w:rPr>
        <w:t>pozasądowe</w:t>
      </w:r>
      <w:r w:rsidR="00683FA8" w:rsidRPr="003A74F7">
        <w:rPr>
          <w:rFonts w:ascii="Arial" w:hAnsi="Arial" w:cs="Arial"/>
          <w:snapToGrid w:val="0"/>
        </w:rPr>
        <w:t xml:space="preserve">go </w:t>
      </w:r>
      <w:r w:rsidRPr="003A74F7">
        <w:rPr>
          <w:rFonts w:ascii="Arial" w:hAnsi="Arial" w:cs="Arial"/>
          <w:snapToGrid w:val="0"/>
        </w:rPr>
        <w:t>rozwiązywani</w:t>
      </w:r>
      <w:r w:rsidR="00683FA8" w:rsidRPr="003A74F7">
        <w:rPr>
          <w:rFonts w:ascii="Arial" w:hAnsi="Arial" w:cs="Arial"/>
          <w:snapToGrid w:val="0"/>
        </w:rPr>
        <w:t>a</w:t>
      </w:r>
      <w:r w:rsidRPr="003A74F7">
        <w:rPr>
          <w:rFonts w:ascii="Arial" w:hAnsi="Arial" w:cs="Arial"/>
          <w:snapToGrid w:val="0"/>
        </w:rPr>
        <w:t xml:space="preserve"> sporów</w:t>
      </w:r>
      <w:r w:rsidR="00683FA8" w:rsidRPr="003A74F7">
        <w:rPr>
          <w:rFonts w:ascii="Arial" w:hAnsi="Arial" w:cs="Arial"/>
          <w:snapToGrid w:val="0"/>
        </w:rPr>
        <w:t>, zgodnie z Działem X ustawy Pzp.</w:t>
      </w:r>
      <w:r w:rsidRPr="003A74F7">
        <w:rPr>
          <w:rFonts w:ascii="Arial" w:hAnsi="Arial" w:cs="Arial"/>
          <w:snapToGrid w:val="0"/>
        </w:rPr>
        <w:t xml:space="preserve"> </w:t>
      </w:r>
    </w:p>
    <w:p w14:paraId="7236CE99" w14:textId="50802B81" w:rsidR="00FD2DEC" w:rsidRPr="003A74F7" w:rsidRDefault="00CF4F64" w:rsidP="00423F14">
      <w:pPr>
        <w:spacing w:before="600" w:line="276" w:lineRule="auto"/>
        <w:ind w:right="-709"/>
        <w:rPr>
          <w:rFonts w:ascii="Arial" w:hAnsi="Arial" w:cs="Arial"/>
          <w:b/>
        </w:rPr>
      </w:pPr>
      <w:r w:rsidRPr="003A74F7">
        <w:rPr>
          <w:rFonts w:ascii="Arial" w:hAnsi="Arial" w:cs="Arial"/>
          <w:b/>
        </w:rPr>
        <w:t>Wykonawca:</w:t>
      </w:r>
      <w:r w:rsidRPr="003A74F7">
        <w:rPr>
          <w:rFonts w:ascii="Arial" w:hAnsi="Arial" w:cs="Arial"/>
          <w:b/>
        </w:rPr>
        <w:tab/>
      </w:r>
      <w:r w:rsidRPr="003A74F7">
        <w:rPr>
          <w:rFonts w:ascii="Arial" w:hAnsi="Arial" w:cs="Arial"/>
          <w:b/>
        </w:rPr>
        <w:tab/>
      </w:r>
      <w:r w:rsidRPr="003A74F7">
        <w:rPr>
          <w:rFonts w:ascii="Arial" w:hAnsi="Arial" w:cs="Arial"/>
          <w:b/>
        </w:rPr>
        <w:tab/>
      </w:r>
      <w:r w:rsidRPr="003A74F7">
        <w:rPr>
          <w:rFonts w:ascii="Arial" w:hAnsi="Arial" w:cs="Arial"/>
          <w:b/>
        </w:rPr>
        <w:tab/>
      </w:r>
      <w:r w:rsidRPr="003A74F7">
        <w:rPr>
          <w:rFonts w:ascii="Arial" w:hAnsi="Arial" w:cs="Arial"/>
          <w:b/>
        </w:rPr>
        <w:tab/>
      </w:r>
      <w:r w:rsidRPr="003A74F7">
        <w:rPr>
          <w:rFonts w:ascii="Arial" w:hAnsi="Arial" w:cs="Arial"/>
          <w:b/>
        </w:rPr>
        <w:tab/>
      </w:r>
      <w:r w:rsidRPr="003A74F7">
        <w:rPr>
          <w:rFonts w:ascii="Arial" w:hAnsi="Arial" w:cs="Arial"/>
          <w:b/>
        </w:rPr>
        <w:tab/>
      </w:r>
    </w:p>
    <w:p w14:paraId="0DEB9565" w14:textId="36FDFC0A" w:rsidR="00FD2DEC" w:rsidRPr="003A74F7" w:rsidRDefault="00FD2DEC" w:rsidP="00423F14">
      <w:pPr>
        <w:spacing w:before="1200" w:line="276" w:lineRule="auto"/>
        <w:ind w:right="-709"/>
        <w:rPr>
          <w:rFonts w:ascii="Arial" w:hAnsi="Arial" w:cs="Arial"/>
          <w:bCs/>
        </w:rPr>
      </w:pPr>
      <w:r w:rsidRPr="003A74F7">
        <w:rPr>
          <w:rFonts w:ascii="Arial" w:hAnsi="Arial" w:cs="Arial"/>
          <w:bCs/>
        </w:rPr>
        <w:t>………………………………</w:t>
      </w:r>
    </w:p>
    <w:p w14:paraId="4F3DE350" w14:textId="53B56A86" w:rsidR="00000E65" w:rsidRPr="003A74F7" w:rsidRDefault="00CF4F64" w:rsidP="00423F14">
      <w:pPr>
        <w:spacing w:before="600" w:line="276" w:lineRule="auto"/>
        <w:ind w:right="-709"/>
        <w:rPr>
          <w:rFonts w:ascii="Arial" w:hAnsi="Arial" w:cs="Arial"/>
          <w:b/>
        </w:rPr>
      </w:pPr>
      <w:r w:rsidRPr="003A74F7">
        <w:rPr>
          <w:rFonts w:ascii="Arial" w:hAnsi="Arial" w:cs="Arial"/>
          <w:b/>
        </w:rPr>
        <w:t>Zamawiający:</w:t>
      </w:r>
    </w:p>
    <w:p w14:paraId="4C99C272" w14:textId="3F0B3E47" w:rsidR="00FD2DEC" w:rsidRPr="003A74F7" w:rsidRDefault="00FD2DEC" w:rsidP="00423F14">
      <w:pPr>
        <w:spacing w:before="1200" w:line="276" w:lineRule="auto"/>
        <w:ind w:right="-709"/>
        <w:rPr>
          <w:rFonts w:ascii="Arial" w:hAnsi="Arial" w:cs="Arial"/>
          <w:bCs/>
        </w:rPr>
      </w:pPr>
      <w:r w:rsidRPr="003A74F7">
        <w:rPr>
          <w:rFonts w:ascii="Arial" w:hAnsi="Arial" w:cs="Arial"/>
          <w:bCs/>
        </w:rPr>
        <w:t>………………………………</w:t>
      </w:r>
    </w:p>
    <w:sectPr w:rsidR="00FD2DEC" w:rsidRPr="003A74F7" w:rsidSect="008C5042">
      <w:headerReference w:type="default" r:id="rId11"/>
      <w:pgSz w:w="11906" w:h="16838"/>
      <w:pgMar w:top="1560" w:right="1417" w:bottom="1134" w:left="1418" w:header="709" w:footer="3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E991" w14:textId="77777777" w:rsidR="004A2797" w:rsidRDefault="004A2797" w:rsidP="008E3025">
      <w:r>
        <w:separator/>
      </w:r>
    </w:p>
  </w:endnote>
  <w:endnote w:type="continuationSeparator" w:id="0">
    <w:p w14:paraId="4A104CBE" w14:textId="77777777" w:rsidR="004A2797" w:rsidRDefault="004A2797" w:rsidP="008E3025">
      <w:r>
        <w:continuationSeparator/>
      </w:r>
    </w:p>
  </w:endnote>
  <w:endnote w:type="continuationNotice" w:id="1">
    <w:p w14:paraId="007AAC7C" w14:textId="77777777" w:rsidR="004A2797" w:rsidRDefault="004A2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rPr>
      <w:id w:val="15673602"/>
      <w:docPartObj>
        <w:docPartGallery w:val="Page Numbers (Bottom of Page)"/>
        <w:docPartUnique/>
      </w:docPartObj>
    </w:sdtPr>
    <w:sdtEndPr/>
    <w:sdtContent>
      <w:p w14:paraId="2F043778" w14:textId="7274FAE4" w:rsidR="002421B6" w:rsidRPr="002421B6" w:rsidRDefault="002421B6" w:rsidP="002421B6">
        <w:pPr>
          <w:pStyle w:val="Stopka"/>
          <w:spacing w:line="276" w:lineRule="auto"/>
          <w:rPr>
            <w:rFonts w:ascii="Arial" w:hAnsi="Arial" w:cs="Arial"/>
          </w:rPr>
        </w:pPr>
        <w:r w:rsidRPr="002421B6">
          <w:rPr>
            <w:rFonts w:ascii="Arial" w:eastAsiaTheme="majorEastAsia" w:hAnsi="Arial" w:cs="Arial"/>
          </w:rPr>
          <w:t xml:space="preserve">str. </w:t>
        </w:r>
        <w:r w:rsidRPr="002421B6">
          <w:rPr>
            <w:rFonts w:ascii="Arial" w:eastAsiaTheme="minorEastAsia" w:hAnsi="Arial" w:cs="Arial"/>
          </w:rPr>
          <w:fldChar w:fldCharType="begin"/>
        </w:r>
        <w:r w:rsidRPr="002421B6">
          <w:rPr>
            <w:rFonts w:ascii="Arial" w:hAnsi="Arial" w:cs="Arial"/>
          </w:rPr>
          <w:instrText>PAGE    \* MERGEFORMAT</w:instrText>
        </w:r>
        <w:r w:rsidRPr="002421B6">
          <w:rPr>
            <w:rFonts w:ascii="Arial" w:eastAsiaTheme="minorEastAsia" w:hAnsi="Arial" w:cs="Arial"/>
          </w:rPr>
          <w:fldChar w:fldCharType="separate"/>
        </w:r>
        <w:r w:rsidR="008A08B8" w:rsidRPr="008A08B8">
          <w:rPr>
            <w:rFonts w:ascii="Arial" w:eastAsiaTheme="majorEastAsia" w:hAnsi="Arial" w:cs="Arial"/>
            <w:noProof/>
          </w:rPr>
          <w:t>3</w:t>
        </w:r>
        <w:r w:rsidRPr="002421B6">
          <w:rPr>
            <w:rFonts w:ascii="Arial" w:eastAsiaTheme="majorEastAsia" w:hAnsi="Arial" w:cs="Arial"/>
          </w:rPr>
          <w:fldChar w:fldCharType="end"/>
        </w:r>
      </w:p>
    </w:sdtContent>
  </w:sdt>
  <w:p w14:paraId="52330868" w14:textId="77777777" w:rsidR="002421B6" w:rsidRDefault="002421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E265" w14:textId="77777777" w:rsidR="004A2797" w:rsidRDefault="004A2797" w:rsidP="008E3025">
      <w:r>
        <w:separator/>
      </w:r>
    </w:p>
  </w:footnote>
  <w:footnote w:type="continuationSeparator" w:id="0">
    <w:p w14:paraId="6A45E333" w14:textId="77777777" w:rsidR="004A2797" w:rsidRDefault="004A2797" w:rsidP="008E3025">
      <w:r>
        <w:continuationSeparator/>
      </w:r>
    </w:p>
  </w:footnote>
  <w:footnote w:type="continuationNotice" w:id="1">
    <w:p w14:paraId="675173CB" w14:textId="77777777" w:rsidR="004A2797" w:rsidRDefault="004A2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DE68" w14:textId="3BA0B764" w:rsidR="00375DC3" w:rsidRPr="00584741" w:rsidRDefault="00687A1B">
    <w:pPr>
      <w:pStyle w:val="Nagwek"/>
      <w:rPr>
        <w:rFonts w:ascii="Arial" w:hAnsi="Arial" w:cs="Arial"/>
      </w:rPr>
    </w:pPr>
    <w:r>
      <w:rPr>
        <w:rFonts w:ascii="Arial" w:hAnsi="Arial" w:cs="Arial"/>
      </w:rPr>
      <w:t>Załącznik nr 3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237F" w14:textId="0288CB72" w:rsidR="007357C8" w:rsidRPr="00584741" w:rsidRDefault="007357C8">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928"/>
        </w:tabs>
        <w:ind w:left="928"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09"/>
    <w:multiLevelType w:val="multilevel"/>
    <w:tmpl w:val="00000009"/>
    <w:name w:val="WW8Num9"/>
    <w:lvl w:ilvl="0">
      <w:start w:val="1"/>
      <w:numFmt w:val="decimal"/>
      <w:lvlText w:val="%1."/>
      <w:lvlJc w:val="left"/>
      <w:pPr>
        <w:tabs>
          <w:tab w:val="num" w:pos="0"/>
        </w:tabs>
        <w:ind w:left="1800" w:hanging="360"/>
      </w:pPr>
      <w:rPr>
        <w:rFonts w:ascii="Arial" w:hAnsi="Arial" w:cs="Arial"/>
        <w:b/>
        <w:caps/>
        <w:sz w:val="20"/>
        <w:szCs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080" w:hanging="360"/>
      </w:pPr>
    </w:lvl>
    <w:lvl w:ilvl="3">
      <w:start w:val="1"/>
      <w:numFmt w:val="decimal"/>
      <w:lvlText w:val="%4."/>
      <w:lvlJc w:val="left"/>
      <w:pPr>
        <w:tabs>
          <w:tab w:val="num" w:pos="0"/>
        </w:tabs>
        <w:ind w:left="720" w:hanging="360"/>
      </w:pPr>
    </w:lvl>
    <w:lvl w:ilvl="4">
      <w:start w:val="1"/>
      <w:numFmt w:val="decimal"/>
      <w:lvlText w:val="%5."/>
      <w:lvlJc w:val="left"/>
      <w:pPr>
        <w:tabs>
          <w:tab w:val="num" w:pos="0"/>
        </w:tabs>
        <w:ind w:left="360" w:hanging="360"/>
      </w:pPr>
    </w:lvl>
    <w:lvl w:ilvl="5">
      <w:start w:val="1"/>
      <w:numFmt w:val="decimal"/>
      <w:lvlText w:val="%6."/>
      <w:lvlJc w:val="left"/>
      <w:pPr>
        <w:tabs>
          <w:tab w:val="num" w:pos="0"/>
        </w:tabs>
        <w:ind w:left="0" w:hanging="360"/>
      </w:pPr>
    </w:lvl>
    <w:lvl w:ilvl="6">
      <w:start w:val="1"/>
      <w:numFmt w:val="decimal"/>
      <w:lvlText w:val="%7."/>
      <w:lvlJc w:val="left"/>
      <w:pPr>
        <w:tabs>
          <w:tab w:val="num" w:pos="360"/>
        </w:tabs>
        <w:ind w:left="360" w:hanging="360"/>
      </w:pPr>
    </w:lvl>
    <w:lvl w:ilvl="7">
      <w:start w:val="1"/>
      <w:numFmt w:val="decimal"/>
      <w:lvlText w:val="%8."/>
      <w:lvlJc w:val="left"/>
      <w:pPr>
        <w:tabs>
          <w:tab w:val="num" w:pos="720"/>
        </w:tabs>
        <w:ind w:left="720" w:hanging="360"/>
      </w:pPr>
    </w:lvl>
    <w:lvl w:ilvl="8">
      <w:start w:val="1"/>
      <w:numFmt w:val="decimal"/>
      <w:lvlText w:val="%9."/>
      <w:lvlJc w:val="left"/>
      <w:pPr>
        <w:tabs>
          <w:tab w:val="num" w:pos="1080"/>
        </w:tabs>
        <w:ind w:left="1080"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4"/>
    <w:multiLevelType w:val="multilevel"/>
    <w:tmpl w:val="00000014"/>
    <w:name w:val="WW8Num20"/>
    <w:lvl w:ilvl="0">
      <w:start w:val="1"/>
      <w:numFmt w:val="decimal"/>
      <w:lvlText w:val="%1."/>
      <w:lvlJc w:val="left"/>
      <w:pPr>
        <w:tabs>
          <w:tab w:val="num" w:pos="720"/>
        </w:tabs>
        <w:ind w:left="720" w:hanging="360"/>
      </w:pPr>
      <w:rPr>
        <w:rFonts w:ascii="Arial" w:hAnsi="Arial" w:cs="Arial"/>
        <w:i/>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A15BA4"/>
    <w:multiLevelType w:val="hybridMultilevel"/>
    <w:tmpl w:val="C2688E72"/>
    <w:lvl w:ilvl="0" w:tplc="35F8D908">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8D46CD9"/>
    <w:multiLevelType w:val="hybridMultilevel"/>
    <w:tmpl w:val="A2623020"/>
    <w:lvl w:ilvl="0" w:tplc="FF587A20">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C47243A"/>
    <w:multiLevelType w:val="hybridMultilevel"/>
    <w:tmpl w:val="B22A79D0"/>
    <w:lvl w:ilvl="0" w:tplc="BFAA63DA">
      <w:start w:val="1"/>
      <w:numFmt w:val="decimal"/>
      <w:lvlText w:val="%1."/>
      <w:lvlJc w:val="left"/>
      <w:pPr>
        <w:tabs>
          <w:tab w:val="num" w:pos="720"/>
        </w:tabs>
        <w:ind w:left="720" w:hanging="360"/>
      </w:pPr>
      <w:rPr>
        <w:rFonts w:ascii="Arial" w:hAnsi="Arial" w:cs="Arial" w:hint="default"/>
        <w:b w:val="0"/>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4E847CC"/>
    <w:multiLevelType w:val="hybridMultilevel"/>
    <w:tmpl w:val="6AAA73C4"/>
    <w:lvl w:ilvl="0" w:tplc="168099EC">
      <w:start w:val="5"/>
      <w:numFmt w:val="decimal"/>
      <w:lvlText w:val="%1."/>
      <w:lvlJc w:val="left"/>
      <w:pPr>
        <w:ind w:left="92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88D031A"/>
    <w:multiLevelType w:val="hybridMultilevel"/>
    <w:tmpl w:val="BCD83BB8"/>
    <w:lvl w:ilvl="0" w:tplc="50F2AF74">
      <w:start w:val="1"/>
      <w:numFmt w:val="decimal"/>
      <w:lvlText w:val="%1."/>
      <w:lvlJc w:val="left"/>
      <w:pPr>
        <w:tabs>
          <w:tab w:val="num" w:pos="360"/>
        </w:tabs>
        <w:ind w:left="360" w:hanging="360"/>
      </w:pPr>
      <w:rPr>
        <w:rFonts w:ascii="Arial" w:hAnsi="Arial" w:cs="Arial" w:hint="default"/>
        <w:sz w:val="24"/>
        <w:szCs w:val="24"/>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00B054C"/>
    <w:multiLevelType w:val="hybridMultilevel"/>
    <w:tmpl w:val="C99C1810"/>
    <w:lvl w:ilvl="0" w:tplc="7E086CD4">
      <w:start w:val="1"/>
      <w:numFmt w:val="decimal"/>
      <w:lvlText w:val="%1)"/>
      <w:lvlJc w:val="left"/>
      <w:pPr>
        <w:ind w:left="1440" w:hanging="360"/>
      </w:pPr>
      <w:rPr>
        <w:rFonts w:ascii="Arial" w:eastAsia="Calibri" w:hAnsi="Arial" w:cs="Arial"/>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4811CB5"/>
    <w:multiLevelType w:val="multilevel"/>
    <w:tmpl w:val="E61656AA"/>
    <w:styleLink w:val="WW8Num13"/>
    <w:lvl w:ilvl="0">
      <w:start w:val="2"/>
      <w:numFmt w:val="decimal"/>
      <w:lvlText w:val="%1)"/>
      <w:lvlJc w:val="left"/>
      <w:pPr>
        <w:ind w:left="1428" w:hanging="360"/>
      </w:pPr>
      <w:rPr>
        <w:rFonts w:ascii="Calibri" w:hAnsi="Calibri" w:cs="Calibri"/>
        <w:bCs/>
        <w:sz w:val="20"/>
        <w:szCs w:val="2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1"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2E10D9"/>
    <w:multiLevelType w:val="hybridMultilevel"/>
    <w:tmpl w:val="64E0688C"/>
    <w:lvl w:ilvl="0" w:tplc="5ABC71F4">
      <w:start w:val="1"/>
      <w:numFmt w:val="lowerLetter"/>
      <w:lvlText w:val="%1."/>
      <w:lvlJc w:val="left"/>
      <w:pPr>
        <w:ind w:left="1798" w:hanging="360"/>
      </w:pPr>
      <w:rPr>
        <w:rFonts w:ascii="Arial" w:eastAsia="Times New Roman" w:hAnsi="Arial" w:cs="Arial"/>
      </w:rPr>
    </w:lvl>
    <w:lvl w:ilvl="1" w:tplc="04150003" w:tentative="1">
      <w:start w:val="1"/>
      <w:numFmt w:val="bullet"/>
      <w:lvlText w:val="o"/>
      <w:lvlJc w:val="left"/>
      <w:pPr>
        <w:ind w:left="2518" w:hanging="360"/>
      </w:pPr>
      <w:rPr>
        <w:rFonts w:ascii="Courier New" w:hAnsi="Courier New" w:cs="Courier New" w:hint="default"/>
      </w:rPr>
    </w:lvl>
    <w:lvl w:ilvl="2" w:tplc="04150005" w:tentative="1">
      <w:start w:val="1"/>
      <w:numFmt w:val="bullet"/>
      <w:lvlText w:val=""/>
      <w:lvlJc w:val="left"/>
      <w:pPr>
        <w:ind w:left="3238" w:hanging="360"/>
      </w:pPr>
      <w:rPr>
        <w:rFonts w:ascii="Wingdings" w:hAnsi="Wingdings" w:hint="default"/>
      </w:rPr>
    </w:lvl>
    <w:lvl w:ilvl="3" w:tplc="04150001" w:tentative="1">
      <w:start w:val="1"/>
      <w:numFmt w:val="bullet"/>
      <w:lvlText w:val=""/>
      <w:lvlJc w:val="left"/>
      <w:pPr>
        <w:ind w:left="3958" w:hanging="360"/>
      </w:pPr>
      <w:rPr>
        <w:rFonts w:ascii="Symbol" w:hAnsi="Symbol" w:hint="default"/>
      </w:rPr>
    </w:lvl>
    <w:lvl w:ilvl="4" w:tplc="04150003" w:tentative="1">
      <w:start w:val="1"/>
      <w:numFmt w:val="bullet"/>
      <w:lvlText w:val="o"/>
      <w:lvlJc w:val="left"/>
      <w:pPr>
        <w:ind w:left="4678" w:hanging="360"/>
      </w:pPr>
      <w:rPr>
        <w:rFonts w:ascii="Courier New" w:hAnsi="Courier New" w:cs="Courier New" w:hint="default"/>
      </w:rPr>
    </w:lvl>
    <w:lvl w:ilvl="5" w:tplc="04150005" w:tentative="1">
      <w:start w:val="1"/>
      <w:numFmt w:val="bullet"/>
      <w:lvlText w:val=""/>
      <w:lvlJc w:val="left"/>
      <w:pPr>
        <w:ind w:left="5398" w:hanging="360"/>
      </w:pPr>
      <w:rPr>
        <w:rFonts w:ascii="Wingdings" w:hAnsi="Wingdings" w:hint="default"/>
      </w:rPr>
    </w:lvl>
    <w:lvl w:ilvl="6" w:tplc="04150001" w:tentative="1">
      <w:start w:val="1"/>
      <w:numFmt w:val="bullet"/>
      <w:lvlText w:val=""/>
      <w:lvlJc w:val="left"/>
      <w:pPr>
        <w:ind w:left="6118" w:hanging="360"/>
      </w:pPr>
      <w:rPr>
        <w:rFonts w:ascii="Symbol" w:hAnsi="Symbol" w:hint="default"/>
      </w:rPr>
    </w:lvl>
    <w:lvl w:ilvl="7" w:tplc="04150003" w:tentative="1">
      <w:start w:val="1"/>
      <w:numFmt w:val="bullet"/>
      <w:lvlText w:val="o"/>
      <w:lvlJc w:val="left"/>
      <w:pPr>
        <w:ind w:left="6838" w:hanging="360"/>
      </w:pPr>
      <w:rPr>
        <w:rFonts w:ascii="Courier New" w:hAnsi="Courier New" w:cs="Courier New" w:hint="default"/>
      </w:rPr>
    </w:lvl>
    <w:lvl w:ilvl="8" w:tplc="04150005" w:tentative="1">
      <w:start w:val="1"/>
      <w:numFmt w:val="bullet"/>
      <w:lvlText w:val=""/>
      <w:lvlJc w:val="left"/>
      <w:pPr>
        <w:ind w:left="7558" w:hanging="360"/>
      </w:pPr>
      <w:rPr>
        <w:rFonts w:ascii="Wingdings" w:hAnsi="Wingdings" w:hint="default"/>
      </w:rPr>
    </w:lvl>
  </w:abstractNum>
  <w:abstractNum w:abstractNumId="13" w15:restartNumberingAfterBreak="0">
    <w:nsid w:val="41A33958"/>
    <w:multiLevelType w:val="hybridMultilevel"/>
    <w:tmpl w:val="FFF64C24"/>
    <w:lvl w:ilvl="0" w:tplc="5EC046A0">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42E62E40"/>
    <w:multiLevelType w:val="hybridMultilevel"/>
    <w:tmpl w:val="268894A2"/>
    <w:lvl w:ilvl="0" w:tplc="9B58F7BA">
      <w:start w:val="2"/>
      <w:numFmt w:val="lowerLetter"/>
      <w:lvlText w:val="%1."/>
      <w:lvlJc w:val="left"/>
      <w:pPr>
        <w:ind w:left="1776" w:hanging="360"/>
      </w:pPr>
      <w:rPr>
        <w:rFonts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 w15:restartNumberingAfterBreak="0">
    <w:nsid w:val="44541D82"/>
    <w:multiLevelType w:val="hybridMultilevel"/>
    <w:tmpl w:val="7408C35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44664890"/>
    <w:multiLevelType w:val="hybridMultilevel"/>
    <w:tmpl w:val="D4F2CFAE"/>
    <w:lvl w:ilvl="0" w:tplc="4864B3D0">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47B8217C"/>
    <w:multiLevelType w:val="hybridMultilevel"/>
    <w:tmpl w:val="37BA6918"/>
    <w:lvl w:ilvl="0" w:tplc="5AF003F8">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166109"/>
    <w:multiLevelType w:val="hybridMultilevel"/>
    <w:tmpl w:val="48A442EA"/>
    <w:lvl w:ilvl="0" w:tplc="5462BED4">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52891FEC"/>
    <w:multiLevelType w:val="hybridMultilevel"/>
    <w:tmpl w:val="9D8ECC80"/>
    <w:lvl w:ilvl="0" w:tplc="04BCF4CC">
      <w:start w:val="1"/>
      <w:numFmt w:val="decimal"/>
      <w:lvlText w:val="%1)"/>
      <w:lvlJc w:val="left"/>
      <w:pPr>
        <w:ind w:left="816" w:hanging="390"/>
      </w:pPr>
      <w:rPr>
        <w:rFonts w:ascii="Arial" w:hAnsi="Arial" w:cs="Arial"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545928FA"/>
    <w:multiLevelType w:val="hybridMultilevel"/>
    <w:tmpl w:val="7022375C"/>
    <w:lvl w:ilvl="0" w:tplc="3D240492">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0A6230"/>
    <w:multiLevelType w:val="multilevel"/>
    <w:tmpl w:val="B78CE4E4"/>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Narrow" w:eastAsia="Times New Roman" w:hAnsi="Arial Narrow"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BA2069"/>
    <w:multiLevelType w:val="hybridMultilevel"/>
    <w:tmpl w:val="B3E03AE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FA7523"/>
    <w:multiLevelType w:val="hybridMultilevel"/>
    <w:tmpl w:val="7F0C904E"/>
    <w:lvl w:ilvl="0" w:tplc="51AA451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62579"/>
    <w:multiLevelType w:val="hybridMultilevel"/>
    <w:tmpl w:val="465248B4"/>
    <w:lvl w:ilvl="0" w:tplc="858A6302">
      <w:start w:val="1"/>
      <w:numFmt w:val="decimal"/>
      <w:lvlText w:val="%1."/>
      <w:lvlJc w:val="left"/>
      <w:pPr>
        <w:tabs>
          <w:tab w:val="num" w:pos="360"/>
        </w:tabs>
        <w:ind w:left="360" w:hanging="360"/>
      </w:pPr>
      <w:rPr>
        <w:rFonts w:cs="Times New Roman"/>
        <w:b w:val="0"/>
      </w:rPr>
    </w:lvl>
    <w:lvl w:ilvl="1" w:tplc="A0A8BC78">
      <w:start w:val="1"/>
      <w:numFmt w:val="decimal"/>
      <w:lvlText w:val="%2)"/>
      <w:lvlJc w:val="left"/>
      <w:pPr>
        <w:tabs>
          <w:tab w:val="num" w:pos="873"/>
        </w:tabs>
        <w:ind w:left="873" w:hanging="360"/>
      </w:pPr>
      <w:rPr>
        <w:rFonts w:ascii="Arial" w:eastAsia="Times New Roman" w:hAnsi="Arial" w:cs="Arial" w:hint="default"/>
      </w:rPr>
    </w:lvl>
    <w:lvl w:ilvl="2" w:tplc="FFFFFFFF">
      <w:start w:val="1"/>
      <w:numFmt w:val="lowerRoman"/>
      <w:lvlText w:val="%3."/>
      <w:lvlJc w:val="right"/>
      <w:pPr>
        <w:tabs>
          <w:tab w:val="num" w:pos="1593"/>
        </w:tabs>
        <w:ind w:left="1593" w:hanging="180"/>
      </w:pPr>
      <w:rPr>
        <w:rFonts w:cs="Times New Roman"/>
      </w:rPr>
    </w:lvl>
    <w:lvl w:ilvl="3" w:tplc="FFFFFFFF" w:tentative="1">
      <w:start w:val="1"/>
      <w:numFmt w:val="decimal"/>
      <w:lvlText w:val="%4."/>
      <w:lvlJc w:val="left"/>
      <w:pPr>
        <w:tabs>
          <w:tab w:val="num" w:pos="2313"/>
        </w:tabs>
        <w:ind w:left="2313" w:hanging="360"/>
      </w:pPr>
      <w:rPr>
        <w:rFonts w:cs="Times New Roman"/>
      </w:rPr>
    </w:lvl>
    <w:lvl w:ilvl="4" w:tplc="FFFFFFFF" w:tentative="1">
      <w:start w:val="1"/>
      <w:numFmt w:val="lowerLetter"/>
      <w:lvlText w:val="%5."/>
      <w:lvlJc w:val="left"/>
      <w:pPr>
        <w:tabs>
          <w:tab w:val="num" w:pos="3033"/>
        </w:tabs>
        <w:ind w:left="3033" w:hanging="360"/>
      </w:pPr>
      <w:rPr>
        <w:rFonts w:cs="Times New Roman"/>
      </w:rPr>
    </w:lvl>
    <w:lvl w:ilvl="5" w:tplc="FFFFFFFF" w:tentative="1">
      <w:start w:val="1"/>
      <w:numFmt w:val="lowerRoman"/>
      <w:lvlText w:val="%6."/>
      <w:lvlJc w:val="right"/>
      <w:pPr>
        <w:tabs>
          <w:tab w:val="num" w:pos="3753"/>
        </w:tabs>
        <w:ind w:left="3753" w:hanging="180"/>
      </w:pPr>
      <w:rPr>
        <w:rFonts w:cs="Times New Roman"/>
      </w:rPr>
    </w:lvl>
    <w:lvl w:ilvl="6" w:tplc="FFFFFFFF" w:tentative="1">
      <w:start w:val="1"/>
      <w:numFmt w:val="decimal"/>
      <w:lvlText w:val="%7."/>
      <w:lvlJc w:val="left"/>
      <w:pPr>
        <w:tabs>
          <w:tab w:val="num" w:pos="4473"/>
        </w:tabs>
        <w:ind w:left="4473" w:hanging="360"/>
      </w:pPr>
      <w:rPr>
        <w:rFonts w:cs="Times New Roman"/>
      </w:rPr>
    </w:lvl>
    <w:lvl w:ilvl="7" w:tplc="FFFFFFFF" w:tentative="1">
      <w:start w:val="1"/>
      <w:numFmt w:val="lowerLetter"/>
      <w:lvlText w:val="%8."/>
      <w:lvlJc w:val="left"/>
      <w:pPr>
        <w:tabs>
          <w:tab w:val="num" w:pos="5193"/>
        </w:tabs>
        <w:ind w:left="5193" w:hanging="360"/>
      </w:pPr>
      <w:rPr>
        <w:rFonts w:cs="Times New Roman"/>
      </w:rPr>
    </w:lvl>
    <w:lvl w:ilvl="8" w:tplc="FFFFFFFF" w:tentative="1">
      <w:start w:val="1"/>
      <w:numFmt w:val="lowerRoman"/>
      <w:lvlText w:val="%9."/>
      <w:lvlJc w:val="right"/>
      <w:pPr>
        <w:tabs>
          <w:tab w:val="num" w:pos="5913"/>
        </w:tabs>
        <w:ind w:left="5913" w:hanging="180"/>
      </w:pPr>
      <w:rPr>
        <w:rFonts w:cs="Times New Roman"/>
      </w:rPr>
    </w:lvl>
  </w:abstractNum>
  <w:abstractNum w:abstractNumId="25" w15:restartNumberingAfterBreak="0">
    <w:nsid w:val="64457D4B"/>
    <w:multiLevelType w:val="hybridMultilevel"/>
    <w:tmpl w:val="DCA4089E"/>
    <w:lvl w:ilvl="0" w:tplc="EC6C7442">
      <w:start w:val="1"/>
      <w:numFmt w:val="lowerLetter"/>
      <w:lvlText w:val="%1."/>
      <w:lvlJc w:val="left"/>
      <w:pPr>
        <w:ind w:left="1788" w:hanging="360"/>
      </w:pPr>
      <w:rPr>
        <w:rFonts w:ascii="Arial" w:eastAsia="Times New Roman" w:hAnsi="Arial" w:cs="Arial"/>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6" w15:restartNumberingAfterBreak="0">
    <w:nsid w:val="67352A45"/>
    <w:multiLevelType w:val="hybridMultilevel"/>
    <w:tmpl w:val="EC22671C"/>
    <w:lvl w:ilvl="0" w:tplc="FEC0BB1A">
      <w:start w:val="1"/>
      <w:numFmt w:val="decimal"/>
      <w:lvlText w:val="%1)"/>
      <w:lvlJc w:val="left"/>
      <w:pPr>
        <w:ind w:left="1068" w:hanging="360"/>
      </w:pPr>
      <w:rPr>
        <w:rFonts w:ascii="Arial" w:eastAsia="Times New Roman" w:hAnsi="Arial" w:cs="Arial"/>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68750C32"/>
    <w:multiLevelType w:val="hybridMultilevel"/>
    <w:tmpl w:val="5F6E9020"/>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BD6778"/>
    <w:multiLevelType w:val="hybridMultilevel"/>
    <w:tmpl w:val="F24CCD86"/>
    <w:lvl w:ilvl="0" w:tplc="CF0EC45C">
      <w:start w:val="1"/>
      <w:numFmt w:val="decimal"/>
      <w:lvlText w:val="%1."/>
      <w:lvlJc w:val="left"/>
      <w:pPr>
        <w:ind w:left="720" w:hanging="360"/>
      </w:pPr>
      <w:rPr>
        <w:rFonts w:cs="Tahoma" w:hint="default"/>
        <w:b w:val="0"/>
      </w:rPr>
    </w:lvl>
    <w:lvl w:ilvl="1" w:tplc="0D7E0A82">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9045EE"/>
    <w:multiLevelType w:val="hybridMultilevel"/>
    <w:tmpl w:val="BB9840DC"/>
    <w:lvl w:ilvl="0" w:tplc="9968CBA2">
      <w:start w:val="1"/>
      <w:numFmt w:val="lowerLetter"/>
      <w:lvlText w:val="%1."/>
      <w:lvlJc w:val="left"/>
      <w:pPr>
        <w:ind w:left="720" w:hanging="360"/>
      </w:pPr>
      <w:rPr>
        <w:rFonts w:ascii="Arial" w:eastAsia="Arial Unicode MS" w:hAnsi="Arial"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BF300A"/>
    <w:multiLevelType w:val="hybridMultilevel"/>
    <w:tmpl w:val="772A05CC"/>
    <w:lvl w:ilvl="0" w:tplc="D166C1E8">
      <w:start w:val="1"/>
      <w:numFmt w:val="lowerLetter"/>
      <w:lvlText w:val="%1."/>
      <w:lvlJc w:val="left"/>
      <w:pPr>
        <w:ind w:left="1068" w:hanging="360"/>
      </w:pPr>
      <w:rPr>
        <w:rFonts w:ascii="Arial" w:eastAsia="Times New Roman" w:hAnsi="Arial" w:cs="Arial"/>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16cid:durableId="2013677960">
    <w:abstractNumId w:val="11"/>
  </w:num>
  <w:num w:numId="2" w16cid:durableId="876745839">
    <w:abstractNumId w:val="21"/>
  </w:num>
  <w:num w:numId="3" w16cid:durableId="1900742703">
    <w:abstractNumId w:val="13"/>
  </w:num>
  <w:num w:numId="4" w16cid:durableId="793642323">
    <w:abstractNumId w:val="8"/>
  </w:num>
  <w:num w:numId="5" w16cid:durableId="2056585662">
    <w:abstractNumId w:val="16"/>
  </w:num>
  <w:num w:numId="6" w16cid:durableId="789126091">
    <w:abstractNumId w:val="10"/>
  </w:num>
  <w:num w:numId="7" w16cid:durableId="2097510945">
    <w:abstractNumId w:val="17"/>
  </w:num>
  <w:num w:numId="8" w16cid:durableId="216742502">
    <w:abstractNumId w:val="22"/>
  </w:num>
  <w:num w:numId="9" w16cid:durableId="1479956540">
    <w:abstractNumId w:val="19"/>
  </w:num>
  <w:num w:numId="10" w16cid:durableId="1990670956">
    <w:abstractNumId w:val="15"/>
  </w:num>
  <w:num w:numId="11" w16cid:durableId="897128755">
    <w:abstractNumId w:val="23"/>
  </w:num>
  <w:num w:numId="12" w16cid:durableId="1654290583">
    <w:abstractNumId w:val="24"/>
  </w:num>
  <w:num w:numId="13" w16cid:durableId="197202275">
    <w:abstractNumId w:val="7"/>
  </w:num>
  <w:num w:numId="14" w16cid:durableId="2020310510">
    <w:abstractNumId w:val="5"/>
  </w:num>
  <w:num w:numId="15" w16cid:durableId="392050607">
    <w:abstractNumId w:val="18"/>
  </w:num>
  <w:num w:numId="16" w16cid:durableId="1569851244">
    <w:abstractNumId w:val="14"/>
  </w:num>
  <w:num w:numId="17" w16cid:durableId="1307205309">
    <w:abstractNumId w:val="6"/>
  </w:num>
  <w:num w:numId="18" w16cid:durableId="1126584660">
    <w:abstractNumId w:val="28"/>
  </w:num>
  <w:num w:numId="19" w16cid:durableId="2090348252">
    <w:abstractNumId w:val="4"/>
  </w:num>
  <w:num w:numId="20" w16cid:durableId="1399325686">
    <w:abstractNumId w:val="20"/>
  </w:num>
  <w:num w:numId="21" w16cid:durableId="1629625236">
    <w:abstractNumId w:val="12"/>
  </w:num>
  <w:num w:numId="22" w16cid:durableId="336154599">
    <w:abstractNumId w:val="25"/>
  </w:num>
  <w:num w:numId="23" w16cid:durableId="623777190">
    <w:abstractNumId w:val="27"/>
  </w:num>
  <w:num w:numId="24" w16cid:durableId="1881892455">
    <w:abstractNumId w:val="26"/>
  </w:num>
  <w:num w:numId="25" w16cid:durableId="379476857">
    <w:abstractNumId w:val="30"/>
  </w:num>
  <w:num w:numId="26" w16cid:durableId="1624728306">
    <w:abstractNumId w:val="29"/>
  </w:num>
  <w:num w:numId="27" w16cid:durableId="1387073172">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D2B"/>
    <w:rsid w:val="00000AB2"/>
    <w:rsid w:val="00000E65"/>
    <w:rsid w:val="00001402"/>
    <w:rsid w:val="000020B7"/>
    <w:rsid w:val="000020B8"/>
    <w:rsid w:val="000020D9"/>
    <w:rsid w:val="00002FF1"/>
    <w:rsid w:val="00003517"/>
    <w:rsid w:val="00003AA4"/>
    <w:rsid w:val="00003B30"/>
    <w:rsid w:val="00006116"/>
    <w:rsid w:val="00010DBA"/>
    <w:rsid w:val="00011AE6"/>
    <w:rsid w:val="00012411"/>
    <w:rsid w:val="00012D28"/>
    <w:rsid w:val="000135AE"/>
    <w:rsid w:val="00014AA6"/>
    <w:rsid w:val="0001527B"/>
    <w:rsid w:val="00017504"/>
    <w:rsid w:val="00021D10"/>
    <w:rsid w:val="00025523"/>
    <w:rsid w:val="0002598B"/>
    <w:rsid w:val="000277D3"/>
    <w:rsid w:val="00030CE9"/>
    <w:rsid w:val="00032183"/>
    <w:rsid w:val="00032226"/>
    <w:rsid w:val="00032CB9"/>
    <w:rsid w:val="000336B4"/>
    <w:rsid w:val="000376B0"/>
    <w:rsid w:val="00040554"/>
    <w:rsid w:val="00040BEE"/>
    <w:rsid w:val="00040D03"/>
    <w:rsid w:val="00043FEC"/>
    <w:rsid w:val="000459F0"/>
    <w:rsid w:val="00045AA1"/>
    <w:rsid w:val="00045E93"/>
    <w:rsid w:val="00046652"/>
    <w:rsid w:val="00046A73"/>
    <w:rsid w:val="00046FA2"/>
    <w:rsid w:val="0004712A"/>
    <w:rsid w:val="00047FC5"/>
    <w:rsid w:val="00050E67"/>
    <w:rsid w:val="000529B8"/>
    <w:rsid w:val="00052A55"/>
    <w:rsid w:val="000531A1"/>
    <w:rsid w:val="000546C8"/>
    <w:rsid w:val="0005497F"/>
    <w:rsid w:val="00055CB1"/>
    <w:rsid w:val="00055E0C"/>
    <w:rsid w:val="00055E83"/>
    <w:rsid w:val="00055ED0"/>
    <w:rsid w:val="00057614"/>
    <w:rsid w:val="0005768C"/>
    <w:rsid w:val="00057A0C"/>
    <w:rsid w:val="00057F8F"/>
    <w:rsid w:val="0006188C"/>
    <w:rsid w:val="00062BBC"/>
    <w:rsid w:val="00063EE2"/>
    <w:rsid w:val="00064136"/>
    <w:rsid w:val="000642D4"/>
    <w:rsid w:val="0006669D"/>
    <w:rsid w:val="00066CA3"/>
    <w:rsid w:val="000679BD"/>
    <w:rsid w:val="00074109"/>
    <w:rsid w:val="000749E5"/>
    <w:rsid w:val="000754B8"/>
    <w:rsid w:val="000761DE"/>
    <w:rsid w:val="000834CA"/>
    <w:rsid w:val="00083ACE"/>
    <w:rsid w:val="000843B6"/>
    <w:rsid w:val="00084E8F"/>
    <w:rsid w:val="000858A3"/>
    <w:rsid w:val="00086A24"/>
    <w:rsid w:val="000909B1"/>
    <w:rsid w:val="000912B5"/>
    <w:rsid w:val="0009198E"/>
    <w:rsid w:val="0009246D"/>
    <w:rsid w:val="00093E97"/>
    <w:rsid w:val="0009405C"/>
    <w:rsid w:val="00094F43"/>
    <w:rsid w:val="00095D2F"/>
    <w:rsid w:val="00095E94"/>
    <w:rsid w:val="000971A8"/>
    <w:rsid w:val="00097325"/>
    <w:rsid w:val="000A484B"/>
    <w:rsid w:val="000A4F43"/>
    <w:rsid w:val="000A56AB"/>
    <w:rsid w:val="000A6012"/>
    <w:rsid w:val="000A746D"/>
    <w:rsid w:val="000B2467"/>
    <w:rsid w:val="000B3002"/>
    <w:rsid w:val="000B34BB"/>
    <w:rsid w:val="000B39F7"/>
    <w:rsid w:val="000B4B06"/>
    <w:rsid w:val="000B5F4E"/>
    <w:rsid w:val="000B7DE9"/>
    <w:rsid w:val="000C0CAC"/>
    <w:rsid w:val="000C1BD3"/>
    <w:rsid w:val="000C5324"/>
    <w:rsid w:val="000C54AC"/>
    <w:rsid w:val="000C5B31"/>
    <w:rsid w:val="000C5FF6"/>
    <w:rsid w:val="000C754D"/>
    <w:rsid w:val="000D0C97"/>
    <w:rsid w:val="000D1457"/>
    <w:rsid w:val="000D32AD"/>
    <w:rsid w:val="000D361D"/>
    <w:rsid w:val="000D386D"/>
    <w:rsid w:val="000D3B63"/>
    <w:rsid w:val="000D5DAE"/>
    <w:rsid w:val="000E0010"/>
    <w:rsid w:val="000E036A"/>
    <w:rsid w:val="000E0F2F"/>
    <w:rsid w:val="000E18B3"/>
    <w:rsid w:val="000E1BBE"/>
    <w:rsid w:val="000E2732"/>
    <w:rsid w:val="000E2D57"/>
    <w:rsid w:val="000E374E"/>
    <w:rsid w:val="000E405E"/>
    <w:rsid w:val="000E4255"/>
    <w:rsid w:val="000E56C6"/>
    <w:rsid w:val="000E6FD2"/>
    <w:rsid w:val="000E722F"/>
    <w:rsid w:val="000E7945"/>
    <w:rsid w:val="000F31D9"/>
    <w:rsid w:val="000F501B"/>
    <w:rsid w:val="000F624C"/>
    <w:rsid w:val="000F63D4"/>
    <w:rsid w:val="000F6C45"/>
    <w:rsid w:val="000F72F6"/>
    <w:rsid w:val="000F7ADF"/>
    <w:rsid w:val="00100598"/>
    <w:rsid w:val="00100CFE"/>
    <w:rsid w:val="001030BB"/>
    <w:rsid w:val="00103FB4"/>
    <w:rsid w:val="00105D9B"/>
    <w:rsid w:val="00106DA1"/>
    <w:rsid w:val="00107D2B"/>
    <w:rsid w:val="00110397"/>
    <w:rsid w:val="00111BA6"/>
    <w:rsid w:val="00111C35"/>
    <w:rsid w:val="001123B9"/>
    <w:rsid w:val="00112B39"/>
    <w:rsid w:val="0011416A"/>
    <w:rsid w:val="0011417F"/>
    <w:rsid w:val="00115E8C"/>
    <w:rsid w:val="00115E90"/>
    <w:rsid w:val="001169AD"/>
    <w:rsid w:val="0011708E"/>
    <w:rsid w:val="00117D90"/>
    <w:rsid w:val="00120961"/>
    <w:rsid w:val="001216A4"/>
    <w:rsid w:val="00121F6F"/>
    <w:rsid w:val="00122D83"/>
    <w:rsid w:val="00122EAF"/>
    <w:rsid w:val="00122EC3"/>
    <w:rsid w:val="00124381"/>
    <w:rsid w:val="001251E8"/>
    <w:rsid w:val="00125274"/>
    <w:rsid w:val="0012582C"/>
    <w:rsid w:val="00125AD5"/>
    <w:rsid w:val="00126010"/>
    <w:rsid w:val="00130387"/>
    <w:rsid w:val="00130458"/>
    <w:rsid w:val="00132FAF"/>
    <w:rsid w:val="00133B34"/>
    <w:rsid w:val="001340A6"/>
    <w:rsid w:val="00135E74"/>
    <w:rsid w:val="00136C9D"/>
    <w:rsid w:val="001412F8"/>
    <w:rsid w:val="001417E0"/>
    <w:rsid w:val="0014236E"/>
    <w:rsid w:val="00142F05"/>
    <w:rsid w:val="001440D3"/>
    <w:rsid w:val="00145887"/>
    <w:rsid w:val="00146644"/>
    <w:rsid w:val="00150541"/>
    <w:rsid w:val="001511D9"/>
    <w:rsid w:val="00151686"/>
    <w:rsid w:val="00151E8A"/>
    <w:rsid w:val="00152562"/>
    <w:rsid w:val="001526FE"/>
    <w:rsid w:val="001527E3"/>
    <w:rsid w:val="0015343F"/>
    <w:rsid w:val="00153EE0"/>
    <w:rsid w:val="00153EE9"/>
    <w:rsid w:val="00156556"/>
    <w:rsid w:val="00157AE7"/>
    <w:rsid w:val="001600D8"/>
    <w:rsid w:val="00160924"/>
    <w:rsid w:val="00160A75"/>
    <w:rsid w:val="001643B1"/>
    <w:rsid w:val="001647D2"/>
    <w:rsid w:val="00164900"/>
    <w:rsid w:val="00164DC7"/>
    <w:rsid w:val="00165234"/>
    <w:rsid w:val="00166300"/>
    <w:rsid w:val="00166FC7"/>
    <w:rsid w:val="00167CAF"/>
    <w:rsid w:val="001700FC"/>
    <w:rsid w:val="00173286"/>
    <w:rsid w:val="00173DE2"/>
    <w:rsid w:val="00175377"/>
    <w:rsid w:val="00176155"/>
    <w:rsid w:val="00176F1E"/>
    <w:rsid w:val="001770D0"/>
    <w:rsid w:val="00182506"/>
    <w:rsid w:val="00183F7E"/>
    <w:rsid w:val="00185496"/>
    <w:rsid w:val="00187C5E"/>
    <w:rsid w:val="00190536"/>
    <w:rsid w:val="00190695"/>
    <w:rsid w:val="001950A1"/>
    <w:rsid w:val="00195D93"/>
    <w:rsid w:val="00195DA6"/>
    <w:rsid w:val="00197753"/>
    <w:rsid w:val="00197EB1"/>
    <w:rsid w:val="001A1BA5"/>
    <w:rsid w:val="001A333B"/>
    <w:rsid w:val="001A4FC8"/>
    <w:rsid w:val="001A6191"/>
    <w:rsid w:val="001A7D8B"/>
    <w:rsid w:val="001B0994"/>
    <w:rsid w:val="001B13F7"/>
    <w:rsid w:val="001B3748"/>
    <w:rsid w:val="001B3C6E"/>
    <w:rsid w:val="001B5B1E"/>
    <w:rsid w:val="001B6183"/>
    <w:rsid w:val="001B6184"/>
    <w:rsid w:val="001B7088"/>
    <w:rsid w:val="001B7365"/>
    <w:rsid w:val="001B7D33"/>
    <w:rsid w:val="001C3A4B"/>
    <w:rsid w:val="001C3C0C"/>
    <w:rsid w:val="001C3C3A"/>
    <w:rsid w:val="001C3FBC"/>
    <w:rsid w:val="001C4296"/>
    <w:rsid w:val="001C5130"/>
    <w:rsid w:val="001C5CD3"/>
    <w:rsid w:val="001C60C9"/>
    <w:rsid w:val="001C70A8"/>
    <w:rsid w:val="001D391D"/>
    <w:rsid w:val="001D5A1F"/>
    <w:rsid w:val="001D6642"/>
    <w:rsid w:val="001D6968"/>
    <w:rsid w:val="001E0A8A"/>
    <w:rsid w:val="001E11FC"/>
    <w:rsid w:val="001E1D93"/>
    <w:rsid w:val="001E31DD"/>
    <w:rsid w:val="001E42F4"/>
    <w:rsid w:val="001E4ED0"/>
    <w:rsid w:val="001E5909"/>
    <w:rsid w:val="001E64C5"/>
    <w:rsid w:val="001E7230"/>
    <w:rsid w:val="001E7F19"/>
    <w:rsid w:val="001F12D0"/>
    <w:rsid w:val="001F1B5F"/>
    <w:rsid w:val="001F1BF6"/>
    <w:rsid w:val="001F3E86"/>
    <w:rsid w:val="001F4A0B"/>
    <w:rsid w:val="001F5157"/>
    <w:rsid w:val="001F57F6"/>
    <w:rsid w:val="001F7179"/>
    <w:rsid w:val="001F7CD5"/>
    <w:rsid w:val="002002C8"/>
    <w:rsid w:val="0020049F"/>
    <w:rsid w:val="00200F80"/>
    <w:rsid w:val="0020183D"/>
    <w:rsid w:val="00203F0D"/>
    <w:rsid w:val="00204FFD"/>
    <w:rsid w:val="0020558E"/>
    <w:rsid w:val="0020773D"/>
    <w:rsid w:val="00210273"/>
    <w:rsid w:val="002151C9"/>
    <w:rsid w:val="0021647C"/>
    <w:rsid w:val="0022094C"/>
    <w:rsid w:val="00221C66"/>
    <w:rsid w:val="00222065"/>
    <w:rsid w:val="0022240C"/>
    <w:rsid w:val="00224020"/>
    <w:rsid w:val="00226387"/>
    <w:rsid w:val="00226F37"/>
    <w:rsid w:val="0023252A"/>
    <w:rsid w:val="0023376D"/>
    <w:rsid w:val="002344A9"/>
    <w:rsid w:val="00234714"/>
    <w:rsid w:val="00234AF2"/>
    <w:rsid w:val="00235638"/>
    <w:rsid w:val="002369EC"/>
    <w:rsid w:val="00237250"/>
    <w:rsid w:val="00240591"/>
    <w:rsid w:val="0024159B"/>
    <w:rsid w:val="002421B6"/>
    <w:rsid w:val="0024411B"/>
    <w:rsid w:val="00244FF4"/>
    <w:rsid w:val="0024527F"/>
    <w:rsid w:val="002464A0"/>
    <w:rsid w:val="00246664"/>
    <w:rsid w:val="00246916"/>
    <w:rsid w:val="00246FF2"/>
    <w:rsid w:val="00247270"/>
    <w:rsid w:val="00247BE1"/>
    <w:rsid w:val="00251FB9"/>
    <w:rsid w:val="002526D0"/>
    <w:rsid w:val="00252AFE"/>
    <w:rsid w:val="0025349A"/>
    <w:rsid w:val="00253F69"/>
    <w:rsid w:val="002544F0"/>
    <w:rsid w:val="00254869"/>
    <w:rsid w:val="00255C46"/>
    <w:rsid w:val="0026037C"/>
    <w:rsid w:val="002606B7"/>
    <w:rsid w:val="0026093E"/>
    <w:rsid w:val="00261865"/>
    <w:rsid w:val="0026276A"/>
    <w:rsid w:val="002627A4"/>
    <w:rsid w:val="00264049"/>
    <w:rsid w:val="00264329"/>
    <w:rsid w:val="002645D1"/>
    <w:rsid w:val="00264789"/>
    <w:rsid w:val="00264E80"/>
    <w:rsid w:val="00265353"/>
    <w:rsid w:val="002668EC"/>
    <w:rsid w:val="002677CF"/>
    <w:rsid w:val="002678B6"/>
    <w:rsid w:val="0027159E"/>
    <w:rsid w:val="00272E6F"/>
    <w:rsid w:val="00272F46"/>
    <w:rsid w:val="0027442C"/>
    <w:rsid w:val="0027548A"/>
    <w:rsid w:val="002758E6"/>
    <w:rsid w:val="00275C10"/>
    <w:rsid w:val="00275EEA"/>
    <w:rsid w:val="00281C04"/>
    <w:rsid w:val="00281F1F"/>
    <w:rsid w:val="00282C99"/>
    <w:rsid w:val="00282E7E"/>
    <w:rsid w:val="00283805"/>
    <w:rsid w:val="002849FF"/>
    <w:rsid w:val="00285335"/>
    <w:rsid w:val="0028542A"/>
    <w:rsid w:val="00285B24"/>
    <w:rsid w:val="00285BAD"/>
    <w:rsid w:val="00287286"/>
    <w:rsid w:val="00287C78"/>
    <w:rsid w:val="00287E3B"/>
    <w:rsid w:val="00287ED3"/>
    <w:rsid w:val="00290B44"/>
    <w:rsid w:val="00291985"/>
    <w:rsid w:val="00292C51"/>
    <w:rsid w:val="002944E5"/>
    <w:rsid w:val="00294D43"/>
    <w:rsid w:val="0029721C"/>
    <w:rsid w:val="00297662"/>
    <w:rsid w:val="00297A12"/>
    <w:rsid w:val="002A0552"/>
    <w:rsid w:val="002A1D3D"/>
    <w:rsid w:val="002A352B"/>
    <w:rsid w:val="002A4C92"/>
    <w:rsid w:val="002A5359"/>
    <w:rsid w:val="002A7C72"/>
    <w:rsid w:val="002B008D"/>
    <w:rsid w:val="002B0B78"/>
    <w:rsid w:val="002B0DEA"/>
    <w:rsid w:val="002B1151"/>
    <w:rsid w:val="002B1608"/>
    <w:rsid w:val="002B18BA"/>
    <w:rsid w:val="002B3560"/>
    <w:rsid w:val="002B5CF3"/>
    <w:rsid w:val="002B6367"/>
    <w:rsid w:val="002B696D"/>
    <w:rsid w:val="002B6D20"/>
    <w:rsid w:val="002B6E4F"/>
    <w:rsid w:val="002B7C23"/>
    <w:rsid w:val="002B7D87"/>
    <w:rsid w:val="002C032A"/>
    <w:rsid w:val="002C19CA"/>
    <w:rsid w:val="002C27C1"/>
    <w:rsid w:val="002C41CA"/>
    <w:rsid w:val="002C51B8"/>
    <w:rsid w:val="002C6179"/>
    <w:rsid w:val="002C64C1"/>
    <w:rsid w:val="002D0534"/>
    <w:rsid w:val="002D08F0"/>
    <w:rsid w:val="002D0EC4"/>
    <w:rsid w:val="002D1879"/>
    <w:rsid w:val="002D1A77"/>
    <w:rsid w:val="002D2116"/>
    <w:rsid w:val="002D3384"/>
    <w:rsid w:val="002D3B82"/>
    <w:rsid w:val="002D4667"/>
    <w:rsid w:val="002D4FD2"/>
    <w:rsid w:val="002E0990"/>
    <w:rsid w:val="002E1658"/>
    <w:rsid w:val="002E1A5F"/>
    <w:rsid w:val="002E2A3A"/>
    <w:rsid w:val="002E3972"/>
    <w:rsid w:val="002E4101"/>
    <w:rsid w:val="002E5811"/>
    <w:rsid w:val="002F5210"/>
    <w:rsid w:val="002F521B"/>
    <w:rsid w:val="002F5388"/>
    <w:rsid w:val="00302869"/>
    <w:rsid w:val="00302A98"/>
    <w:rsid w:val="00302F84"/>
    <w:rsid w:val="00303E0D"/>
    <w:rsid w:val="0031036B"/>
    <w:rsid w:val="00310381"/>
    <w:rsid w:val="00310475"/>
    <w:rsid w:val="00310B24"/>
    <w:rsid w:val="00310C0B"/>
    <w:rsid w:val="0031120C"/>
    <w:rsid w:val="00311C01"/>
    <w:rsid w:val="00311D95"/>
    <w:rsid w:val="00311E57"/>
    <w:rsid w:val="003127F5"/>
    <w:rsid w:val="00313E2B"/>
    <w:rsid w:val="003142E8"/>
    <w:rsid w:val="003152D6"/>
    <w:rsid w:val="003157C0"/>
    <w:rsid w:val="00315D85"/>
    <w:rsid w:val="00317A4D"/>
    <w:rsid w:val="00321052"/>
    <w:rsid w:val="00321E72"/>
    <w:rsid w:val="00323799"/>
    <w:rsid w:val="00323FCA"/>
    <w:rsid w:val="0032403D"/>
    <w:rsid w:val="00325315"/>
    <w:rsid w:val="00326F46"/>
    <w:rsid w:val="00327A1A"/>
    <w:rsid w:val="00331006"/>
    <w:rsid w:val="0033186B"/>
    <w:rsid w:val="00331C99"/>
    <w:rsid w:val="00332997"/>
    <w:rsid w:val="00334401"/>
    <w:rsid w:val="00335D58"/>
    <w:rsid w:val="00343019"/>
    <w:rsid w:val="00343691"/>
    <w:rsid w:val="00343D94"/>
    <w:rsid w:val="00344E43"/>
    <w:rsid w:val="003458AC"/>
    <w:rsid w:val="00346A9A"/>
    <w:rsid w:val="003512A7"/>
    <w:rsid w:val="00351592"/>
    <w:rsid w:val="00352C4C"/>
    <w:rsid w:val="00356A44"/>
    <w:rsid w:val="00361F9E"/>
    <w:rsid w:val="00362567"/>
    <w:rsid w:val="003631C8"/>
    <w:rsid w:val="003638D3"/>
    <w:rsid w:val="00364CD8"/>
    <w:rsid w:val="00366515"/>
    <w:rsid w:val="003671D9"/>
    <w:rsid w:val="003709A6"/>
    <w:rsid w:val="0037251E"/>
    <w:rsid w:val="00375D23"/>
    <w:rsid w:val="00375DC3"/>
    <w:rsid w:val="00376321"/>
    <w:rsid w:val="00376D4B"/>
    <w:rsid w:val="00380AE7"/>
    <w:rsid w:val="0038122C"/>
    <w:rsid w:val="00381331"/>
    <w:rsid w:val="0038496E"/>
    <w:rsid w:val="0038728F"/>
    <w:rsid w:val="00387834"/>
    <w:rsid w:val="00390E2E"/>
    <w:rsid w:val="0039225F"/>
    <w:rsid w:val="003925A0"/>
    <w:rsid w:val="00392DDC"/>
    <w:rsid w:val="00394B57"/>
    <w:rsid w:val="003958D9"/>
    <w:rsid w:val="00397D74"/>
    <w:rsid w:val="003A13E1"/>
    <w:rsid w:val="003A1B1F"/>
    <w:rsid w:val="003A216D"/>
    <w:rsid w:val="003A3E49"/>
    <w:rsid w:val="003A507B"/>
    <w:rsid w:val="003A5805"/>
    <w:rsid w:val="003A659D"/>
    <w:rsid w:val="003A69E6"/>
    <w:rsid w:val="003A7137"/>
    <w:rsid w:val="003A74F7"/>
    <w:rsid w:val="003B0335"/>
    <w:rsid w:val="003B1393"/>
    <w:rsid w:val="003B2F43"/>
    <w:rsid w:val="003B49C3"/>
    <w:rsid w:val="003B4FE5"/>
    <w:rsid w:val="003B511A"/>
    <w:rsid w:val="003B608E"/>
    <w:rsid w:val="003B7911"/>
    <w:rsid w:val="003B7A35"/>
    <w:rsid w:val="003B7C7E"/>
    <w:rsid w:val="003C120B"/>
    <w:rsid w:val="003C1949"/>
    <w:rsid w:val="003C1DA2"/>
    <w:rsid w:val="003C30C8"/>
    <w:rsid w:val="003C418A"/>
    <w:rsid w:val="003C5C35"/>
    <w:rsid w:val="003C6351"/>
    <w:rsid w:val="003D0C73"/>
    <w:rsid w:val="003D0D89"/>
    <w:rsid w:val="003D0E9F"/>
    <w:rsid w:val="003D1BE3"/>
    <w:rsid w:val="003D3083"/>
    <w:rsid w:val="003D625D"/>
    <w:rsid w:val="003D6313"/>
    <w:rsid w:val="003D6769"/>
    <w:rsid w:val="003D791C"/>
    <w:rsid w:val="003D7E17"/>
    <w:rsid w:val="003E00B1"/>
    <w:rsid w:val="003E1A76"/>
    <w:rsid w:val="003E1BC0"/>
    <w:rsid w:val="003E313E"/>
    <w:rsid w:val="003E4F70"/>
    <w:rsid w:val="003E516B"/>
    <w:rsid w:val="003E5788"/>
    <w:rsid w:val="003E57EC"/>
    <w:rsid w:val="003E5B6B"/>
    <w:rsid w:val="003F04F0"/>
    <w:rsid w:val="003F1ACF"/>
    <w:rsid w:val="003F2EAB"/>
    <w:rsid w:val="003F33B5"/>
    <w:rsid w:val="003F3ADC"/>
    <w:rsid w:val="003F3CB4"/>
    <w:rsid w:val="003F44BE"/>
    <w:rsid w:val="003F4DFB"/>
    <w:rsid w:val="003F57DC"/>
    <w:rsid w:val="003F6C4E"/>
    <w:rsid w:val="003F6E9C"/>
    <w:rsid w:val="003F7F4C"/>
    <w:rsid w:val="00400935"/>
    <w:rsid w:val="004017DC"/>
    <w:rsid w:val="004027E9"/>
    <w:rsid w:val="004031B6"/>
    <w:rsid w:val="004038DD"/>
    <w:rsid w:val="00404A5E"/>
    <w:rsid w:val="00405EBD"/>
    <w:rsid w:val="00407019"/>
    <w:rsid w:val="004072AF"/>
    <w:rsid w:val="004076AB"/>
    <w:rsid w:val="00407CF1"/>
    <w:rsid w:val="00410130"/>
    <w:rsid w:val="0041247F"/>
    <w:rsid w:val="00413029"/>
    <w:rsid w:val="00413E82"/>
    <w:rsid w:val="00414014"/>
    <w:rsid w:val="004140D2"/>
    <w:rsid w:val="00414962"/>
    <w:rsid w:val="00417F35"/>
    <w:rsid w:val="004201C7"/>
    <w:rsid w:val="00423E23"/>
    <w:rsid w:val="00423F14"/>
    <w:rsid w:val="00425E07"/>
    <w:rsid w:val="00426A73"/>
    <w:rsid w:val="00427226"/>
    <w:rsid w:val="0043037B"/>
    <w:rsid w:val="004310AE"/>
    <w:rsid w:val="0043252A"/>
    <w:rsid w:val="00433FFF"/>
    <w:rsid w:val="00434DF3"/>
    <w:rsid w:val="00435CF1"/>
    <w:rsid w:val="004369D2"/>
    <w:rsid w:val="004376FD"/>
    <w:rsid w:val="00437DA7"/>
    <w:rsid w:val="0044002E"/>
    <w:rsid w:val="00441204"/>
    <w:rsid w:val="00441206"/>
    <w:rsid w:val="004423BD"/>
    <w:rsid w:val="00442F26"/>
    <w:rsid w:val="00443B07"/>
    <w:rsid w:val="004441BB"/>
    <w:rsid w:val="0044465F"/>
    <w:rsid w:val="004502AE"/>
    <w:rsid w:val="0045076F"/>
    <w:rsid w:val="00451C17"/>
    <w:rsid w:val="00451F5A"/>
    <w:rsid w:val="0045246A"/>
    <w:rsid w:val="004533D6"/>
    <w:rsid w:val="00455AE5"/>
    <w:rsid w:val="004605F8"/>
    <w:rsid w:val="00462085"/>
    <w:rsid w:val="00463003"/>
    <w:rsid w:val="0046368D"/>
    <w:rsid w:val="00463F19"/>
    <w:rsid w:val="0046405F"/>
    <w:rsid w:val="00465045"/>
    <w:rsid w:val="00467AF7"/>
    <w:rsid w:val="00467FA5"/>
    <w:rsid w:val="00471A21"/>
    <w:rsid w:val="00471E02"/>
    <w:rsid w:val="00472494"/>
    <w:rsid w:val="00472A1E"/>
    <w:rsid w:val="00472C62"/>
    <w:rsid w:val="00473DAF"/>
    <w:rsid w:val="00474917"/>
    <w:rsid w:val="004763D2"/>
    <w:rsid w:val="00476C67"/>
    <w:rsid w:val="00477612"/>
    <w:rsid w:val="00482565"/>
    <w:rsid w:val="00482D54"/>
    <w:rsid w:val="004844EC"/>
    <w:rsid w:val="00484CC8"/>
    <w:rsid w:val="00485991"/>
    <w:rsid w:val="00485C10"/>
    <w:rsid w:val="004875A3"/>
    <w:rsid w:val="0049601F"/>
    <w:rsid w:val="004A10F1"/>
    <w:rsid w:val="004A1D53"/>
    <w:rsid w:val="004A2797"/>
    <w:rsid w:val="004A3504"/>
    <w:rsid w:val="004A354E"/>
    <w:rsid w:val="004A421A"/>
    <w:rsid w:val="004A43F3"/>
    <w:rsid w:val="004A7263"/>
    <w:rsid w:val="004B0D95"/>
    <w:rsid w:val="004B1004"/>
    <w:rsid w:val="004B34E6"/>
    <w:rsid w:val="004B3E06"/>
    <w:rsid w:val="004B51E4"/>
    <w:rsid w:val="004B6354"/>
    <w:rsid w:val="004B6B60"/>
    <w:rsid w:val="004B6E94"/>
    <w:rsid w:val="004C184A"/>
    <w:rsid w:val="004C2005"/>
    <w:rsid w:val="004C2AA5"/>
    <w:rsid w:val="004C3F76"/>
    <w:rsid w:val="004C40FB"/>
    <w:rsid w:val="004C44E0"/>
    <w:rsid w:val="004C5240"/>
    <w:rsid w:val="004C5F70"/>
    <w:rsid w:val="004C7F28"/>
    <w:rsid w:val="004D0733"/>
    <w:rsid w:val="004D11B3"/>
    <w:rsid w:val="004D19A8"/>
    <w:rsid w:val="004D2A55"/>
    <w:rsid w:val="004D43EC"/>
    <w:rsid w:val="004D4415"/>
    <w:rsid w:val="004D4ED5"/>
    <w:rsid w:val="004D507B"/>
    <w:rsid w:val="004D5310"/>
    <w:rsid w:val="004D541B"/>
    <w:rsid w:val="004D583C"/>
    <w:rsid w:val="004D64B8"/>
    <w:rsid w:val="004D6960"/>
    <w:rsid w:val="004D6C1B"/>
    <w:rsid w:val="004D7773"/>
    <w:rsid w:val="004E03A1"/>
    <w:rsid w:val="004E0D74"/>
    <w:rsid w:val="004E12F2"/>
    <w:rsid w:val="004E28E5"/>
    <w:rsid w:val="004E3B40"/>
    <w:rsid w:val="004E4DE1"/>
    <w:rsid w:val="004E6021"/>
    <w:rsid w:val="004E64E4"/>
    <w:rsid w:val="004E66BA"/>
    <w:rsid w:val="004E6F51"/>
    <w:rsid w:val="004E6FCE"/>
    <w:rsid w:val="004E701D"/>
    <w:rsid w:val="004E7CFF"/>
    <w:rsid w:val="004F1010"/>
    <w:rsid w:val="004F3252"/>
    <w:rsid w:val="004F380E"/>
    <w:rsid w:val="004F4464"/>
    <w:rsid w:val="004F7253"/>
    <w:rsid w:val="004F733F"/>
    <w:rsid w:val="004F7956"/>
    <w:rsid w:val="004F7EA1"/>
    <w:rsid w:val="00500D2F"/>
    <w:rsid w:val="005021C2"/>
    <w:rsid w:val="005023F7"/>
    <w:rsid w:val="0050621A"/>
    <w:rsid w:val="00506365"/>
    <w:rsid w:val="005075B2"/>
    <w:rsid w:val="0051121D"/>
    <w:rsid w:val="00511310"/>
    <w:rsid w:val="005139C0"/>
    <w:rsid w:val="00515070"/>
    <w:rsid w:val="00515775"/>
    <w:rsid w:val="00515B64"/>
    <w:rsid w:val="00517AC1"/>
    <w:rsid w:val="005208B0"/>
    <w:rsid w:val="00521271"/>
    <w:rsid w:val="00521735"/>
    <w:rsid w:val="00522F4F"/>
    <w:rsid w:val="00523111"/>
    <w:rsid w:val="005249ED"/>
    <w:rsid w:val="00524AFE"/>
    <w:rsid w:val="005257B0"/>
    <w:rsid w:val="00527056"/>
    <w:rsid w:val="00527450"/>
    <w:rsid w:val="005300BC"/>
    <w:rsid w:val="00531EBB"/>
    <w:rsid w:val="005356AD"/>
    <w:rsid w:val="00541877"/>
    <w:rsid w:val="00541F37"/>
    <w:rsid w:val="005447D1"/>
    <w:rsid w:val="00544F39"/>
    <w:rsid w:val="00545491"/>
    <w:rsid w:val="00547421"/>
    <w:rsid w:val="005479FD"/>
    <w:rsid w:val="0055040D"/>
    <w:rsid w:val="005514B4"/>
    <w:rsid w:val="0055194B"/>
    <w:rsid w:val="00551E65"/>
    <w:rsid w:val="005539F3"/>
    <w:rsid w:val="00554CEB"/>
    <w:rsid w:val="005575AE"/>
    <w:rsid w:val="00561B8E"/>
    <w:rsid w:val="005628CD"/>
    <w:rsid w:val="005673ED"/>
    <w:rsid w:val="005679D5"/>
    <w:rsid w:val="00570253"/>
    <w:rsid w:val="005709F7"/>
    <w:rsid w:val="00571505"/>
    <w:rsid w:val="00571EA8"/>
    <w:rsid w:val="00573E27"/>
    <w:rsid w:val="00574D88"/>
    <w:rsid w:val="00574E25"/>
    <w:rsid w:val="00575D17"/>
    <w:rsid w:val="0057662F"/>
    <w:rsid w:val="005768C4"/>
    <w:rsid w:val="005769F2"/>
    <w:rsid w:val="005772B5"/>
    <w:rsid w:val="00580991"/>
    <w:rsid w:val="00580A52"/>
    <w:rsid w:val="00581016"/>
    <w:rsid w:val="0058301F"/>
    <w:rsid w:val="0058357A"/>
    <w:rsid w:val="00583E0C"/>
    <w:rsid w:val="00584741"/>
    <w:rsid w:val="005855CE"/>
    <w:rsid w:val="005856C3"/>
    <w:rsid w:val="00587927"/>
    <w:rsid w:val="0059120B"/>
    <w:rsid w:val="00591721"/>
    <w:rsid w:val="00592AED"/>
    <w:rsid w:val="00592FAF"/>
    <w:rsid w:val="00593622"/>
    <w:rsid w:val="005A24C2"/>
    <w:rsid w:val="005A3DB0"/>
    <w:rsid w:val="005A70D5"/>
    <w:rsid w:val="005B0AAD"/>
    <w:rsid w:val="005B1133"/>
    <w:rsid w:val="005B1615"/>
    <w:rsid w:val="005B2843"/>
    <w:rsid w:val="005B3D75"/>
    <w:rsid w:val="005B4C0C"/>
    <w:rsid w:val="005B4F64"/>
    <w:rsid w:val="005B5176"/>
    <w:rsid w:val="005B55C9"/>
    <w:rsid w:val="005B69C0"/>
    <w:rsid w:val="005B77DD"/>
    <w:rsid w:val="005B7F26"/>
    <w:rsid w:val="005C232F"/>
    <w:rsid w:val="005C24C4"/>
    <w:rsid w:val="005C6324"/>
    <w:rsid w:val="005C6860"/>
    <w:rsid w:val="005C696B"/>
    <w:rsid w:val="005C7173"/>
    <w:rsid w:val="005C76C0"/>
    <w:rsid w:val="005D2249"/>
    <w:rsid w:val="005D2ABE"/>
    <w:rsid w:val="005D2AE9"/>
    <w:rsid w:val="005D3F49"/>
    <w:rsid w:val="005D4016"/>
    <w:rsid w:val="005D4295"/>
    <w:rsid w:val="005D43E3"/>
    <w:rsid w:val="005D5C6E"/>
    <w:rsid w:val="005D7269"/>
    <w:rsid w:val="005E0C8C"/>
    <w:rsid w:val="005E196D"/>
    <w:rsid w:val="005E1DF5"/>
    <w:rsid w:val="005E336C"/>
    <w:rsid w:val="005E35DF"/>
    <w:rsid w:val="005E382D"/>
    <w:rsid w:val="005E3939"/>
    <w:rsid w:val="005E3A2D"/>
    <w:rsid w:val="005E4D7F"/>
    <w:rsid w:val="005E6162"/>
    <w:rsid w:val="005F048E"/>
    <w:rsid w:val="005F4505"/>
    <w:rsid w:val="005F4A11"/>
    <w:rsid w:val="005F726A"/>
    <w:rsid w:val="00603626"/>
    <w:rsid w:val="006036E6"/>
    <w:rsid w:val="00603EAA"/>
    <w:rsid w:val="00606C1C"/>
    <w:rsid w:val="00610486"/>
    <w:rsid w:val="00611816"/>
    <w:rsid w:val="006122D9"/>
    <w:rsid w:val="006123A1"/>
    <w:rsid w:val="00612ACA"/>
    <w:rsid w:val="00614E56"/>
    <w:rsid w:val="006158E7"/>
    <w:rsid w:val="00616E13"/>
    <w:rsid w:val="0062116C"/>
    <w:rsid w:val="00623504"/>
    <w:rsid w:val="00624D03"/>
    <w:rsid w:val="0062520E"/>
    <w:rsid w:val="0062573B"/>
    <w:rsid w:val="00626731"/>
    <w:rsid w:val="0062729E"/>
    <w:rsid w:val="0062798E"/>
    <w:rsid w:val="00630045"/>
    <w:rsid w:val="00630E3C"/>
    <w:rsid w:val="00631FA7"/>
    <w:rsid w:val="006320D8"/>
    <w:rsid w:val="00633D07"/>
    <w:rsid w:val="00633D86"/>
    <w:rsid w:val="00634CF1"/>
    <w:rsid w:val="00635856"/>
    <w:rsid w:val="00635E85"/>
    <w:rsid w:val="0063661F"/>
    <w:rsid w:val="00637775"/>
    <w:rsid w:val="00640DB3"/>
    <w:rsid w:val="00642043"/>
    <w:rsid w:val="00642A24"/>
    <w:rsid w:val="00644608"/>
    <w:rsid w:val="006447FE"/>
    <w:rsid w:val="00644CCA"/>
    <w:rsid w:val="00645903"/>
    <w:rsid w:val="00647FF2"/>
    <w:rsid w:val="00650A4B"/>
    <w:rsid w:val="006511D5"/>
    <w:rsid w:val="006524DF"/>
    <w:rsid w:val="0065310B"/>
    <w:rsid w:val="0065393A"/>
    <w:rsid w:val="006566EF"/>
    <w:rsid w:val="006567FD"/>
    <w:rsid w:val="00661611"/>
    <w:rsid w:val="00663B6F"/>
    <w:rsid w:val="0066578F"/>
    <w:rsid w:val="006707C5"/>
    <w:rsid w:val="00675B90"/>
    <w:rsid w:val="00677A65"/>
    <w:rsid w:val="00681A79"/>
    <w:rsid w:val="00681BBD"/>
    <w:rsid w:val="00681F82"/>
    <w:rsid w:val="00682805"/>
    <w:rsid w:val="006838AA"/>
    <w:rsid w:val="00683B97"/>
    <w:rsid w:val="00683FA8"/>
    <w:rsid w:val="006848E8"/>
    <w:rsid w:val="00684BA3"/>
    <w:rsid w:val="0068528A"/>
    <w:rsid w:val="00685462"/>
    <w:rsid w:val="00685EDA"/>
    <w:rsid w:val="00686F8A"/>
    <w:rsid w:val="00687542"/>
    <w:rsid w:val="00687A1B"/>
    <w:rsid w:val="00687C03"/>
    <w:rsid w:val="00690731"/>
    <w:rsid w:val="0069466E"/>
    <w:rsid w:val="00694F6E"/>
    <w:rsid w:val="0069537A"/>
    <w:rsid w:val="00696DA1"/>
    <w:rsid w:val="006A125F"/>
    <w:rsid w:val="006A1EE6"/>
    <w:rsid w:val="006A28D7"/>
    <w:rsid w:val="006A6C1F"/>
    <w:rsid w:val="006A6EA1"/>
    <w:rsid w:val="006A7AA9"/>
    <w:rsid w:val="006B0B39"/>
    <w:rsid w:val="006B189E"/>
    <w:rsid w:val="006B38E8"/>
    <w:rsid w:val="006B3D53"/>
    <w:rsid w:val="006B4E2A"/>
    <w:rsid w:val="006B583B"/>
    <w:rsid w:val="006B6527"/>
    <w:rsid w:val="006C02EB"/>
    <w:rsid w:val="006C0B5B"/>
    <w:rsid w:val="006C41E6"/>
    <w:rsid w:val="006C4F4A"/>
    <w:rsid w:val="006C5D08"/>
    <w:rsid w:val="006C6AA6"/>
    <w:rsid w:val="006C7FDF"/>
    <w:rsid w:val="006D15AA"/>
    <w:rsid w:val="006D2123"/>
    <w:rsid w:val="006D56F7"/>
    <w:rsid w:val="006D5915"/>
    <w:rsid w:val="006D5AE3"/>
    <w:rsid w:val="006D5E91"/>
    <w:rsid w:val="006D6001"/>
    <w:rsid w:val="006D729F"/>
    <w:rsid w:val="006E1106"/>
    <w:rsid w:val="006E1645"/>
    <w:rsid w:val="006E18F1"/>
    <w:rsid w:val="006E254F"/>
    <w:rsid w:val="006E3DB8"/>
    <w:rsid w:val="006E3F82"/>
    <w:rsid w:val="006E4738"/>
    <w:rsid w:val="006E5DA4"/>
    <w:rsid w:val="006F0E00"/>
    <w:rsid w:val="006F6584"/>
    <w:rsid w:val="006F6A77"/>
    <w:rsid w:val="00700A12"/>
    <w:rsid w:val="00702195"/>
    <w:rsid w:val="00703860"/>
    <w:rsid w:val="00704426"/>
    <w:rsid w:val="00704505"/>
    <w:rsid w:val="00705D20"/>
    <w:rsid w:val="00705D41"/>
    <w:rsid w:val="00705F54"/>
    <w:rsid w:val="00706172"/>
    <w:rsid w:val="00706354"/>
    <w:rsid w:val="0070639C"/>
    <w:rsid w:val="00707800"/>
    <w:rsid w:val="00707F79"/>
    <w:rsid w:val="00710B37"/>
    <w:rsid w:val="00710EC9"/>
    <w:rsid w:val="007136A3"/>
    <w:rsid w:val="00716EB6"/>
    <w:rsid w:val="00720712"/>
    <w:rsid w:val="00721A0A"/>
    <w:rsid w:val="00722998"/>
    <w:rsid w:val="00722CAA"/>
    <w:rsid w:val="0072353D"/>
    <w:rsid w:val="00723E35"/>
    <w:rsid w:val="00724052"/>
    <w:rsid w:val="007242CE"/>
    <w:rsid w:val="00725D9D"/>
    <w:rsid w:val="00726BD4"/>
    <w:rsid w:val="00731EBE"/>
    <w:rsid w:val="007328A8"/>
    <w:rsid w:val="007329F9"/>
    <w:rsid w:val="0073335C"/>
    <w:rsid w:val="007338C5"/>
    <w:rsid w:val="007357C8"/>
    <w:rsid w:val="00737107"/>
    <w:rsid w:val="00741B6E"/>
    <w:rsid w:val="00741BD5"/>
    <w:rsid w:val="00742779"/>
    <w:rsid w:val="007439A6"/>
    <w:rsid w:val="00745557"/>
    <w:rsid w:val="00750CDE"/>
    <w:rsid w:val="00752318"/>
    <w:rsid w:val="007560C5"/>
    <w:rsid w:val="0075691C"/>
    <w:rsid w:val="00756C15"/>
    <w:rsid w:val="00757F41"/>
    <w:rsid w:val="00761180"/>
    <w:rsid w:val="00762C31"/>
    <w:rsid w:val="00765042"/>
    <w:rsid w:val="007658CD"/>
    <w:rsid w:val="00770896"/>
    <w:rsid w:val="00772C2F"/>
    <w:rsid w:val="007730B0"/>
    <w:rsid w:val="0077344B"/>
    <w:rsid w:val="00774881"/>
    <w:rsid w:val="00775FAF"/>
    <w:rsid w:val="007773DE"/>
    <w:rsid w:val="00780247"/>
    <w:rsid w:val="00780C03"/>
    <w:rsid w:val="00781965"/>
    <w:rsid w:val="00781A88"/>
    <w:rsid w:val="007829AA"/>
    <w:rsid w:val="00782B4C"/>
    <w:rsid w:val="00783E39"/>
    <w:rsid w:val="00785148"/>
    <w:rsid w:val="007859DE"/>
    <w:rsid w:val="00787E9B"/>
    <w:rsid w:val="0079055D"/>
    <w:rsid w:val="007910A7"/>
    <w:rsid w:val="007910BB"/>
    <w:rsid w:val="00792506"/>
    <w:rsid w:val="007943C2"/>
    <w:rsid w:val="00794D5A"/>
    <w:rsid w:val="007A0888"/>
    <w:rsid w:val="007A2104"/>
    <w:rsid w:val="007A2840"/>
    <w:rsid w:val="007A49B0"/>
    <w:rsid w:val="007A54BF"/>
    <w:rsid w:val="007A61E6"/>
    <w:rsid w:val="007B022F"/>
    <w:rsid w:val="007B09D3"/>
    <w:rsid w:val="007B1330"/>
    <w:rsid w:val="007B1B6A"/>
    <w:rsid w:val="007B2393"/>
    <w:rsid w:val="007B2AFE"/>
    <w:rsid w:val="007B3E4C"/>
    <w:rsid w:val="007B4345"/>
    <w:rsid w:val="007B4566"/>
    <w:rsid w:val="007B5545"/>
    <w:rsid w:val="007B5D4A"/>
    <w:rsid w:val="007C1283"/>
    <w:rsid w:val="007C2B05"/>
    <w:rsid w:val="007C2F73"/>
    <w:rsid w:val="007C40D7"/>
    <w:rsid w:val="007C4F8C"/>
    <w:rsid w:val="007C76C0"/>
    <w:rsid w:val="007D0234"/>
    <w:rsid w:val="007D12B3"/>
    <w:rsid w:val="007D19C3"/>
    <w:rsid w:val="007D2D97"/>
    <w:rsid w:val="007D5868"/>
    <w:rsid w:val="007D65A1"/>
    <w:rsid w:val="007E09FD"/>
    <w:rsid w:val="007E0A40"/>
    <w:rsid w:val="007E0C3B"/>
    <w:rsid w:val="007E16B3"/>
    <w:rsid w:val="007E22DE"/>
    <w:rsid w:val="007E23BB"/>
    <w:rsid w:val="007E2EF0"/>
    <w:rsid w:val="007E4197"/>
    <w:rsid w:val="007E50DF"/>
    <w:rsid w:val="007E5625"/>
    <w:rsid w:val="007E60CB"/>
    <w:rsid w:val="007E61C4"/>
    <w:rsid w:val="007E7E23"/>
    <w:rsid w:val="007F093A"/>
    <w:rsid w:val="007F2310"/>
    <w:rsid w:val="007F3524"/>
    <w:rsid w:val="007F39B4"/>
    <w:rsid w:val="007F4CBB"/>
    <w:rsid w:val="007F6AB4"/>
    <w:rsid w:val="007F6F5F"/>
    <w:rsid w:val="007F7102"/>
    <w:rsid w:val="00801760"/>
    <w:rsid w:val="0080292B"/>
    <w:rsid w:val="008029A0"/>
    <w:rsid w:val="00802C06"/>
    <w:rsid w:val="00807B20"/>
    <w:rsid w:val="008101A4"/>
    <w:rsid w:val="00813340"/>
    <w:rsid w:val="0081429A"/>
    <w:rsid w:val="008152BA"/>
    <w:rsid w:val="00815381"/>
    <w:rsid w:val="0081556E"/>
    <w:rsid w:val="0081755C"/>
    <w:rsid w:val="00820FA3"/>
    <w:rsid w:val="00821026"/>
    <w:rsid w:val="008276F9"/>
    <w:rsid w:val="00827E9C"/>
    <w:rsid w:val="008330C6"/>
    <w:rsid w:val="0083402A"/>
    <w:rsid w:val="008346DB"/>
    <w:rsid w:val="00836924"/>
    <w:rsid w:val="008373F7"/>
    <w:rsid w:val="0083741A"/>
    <w:rsid w:val="00840572"/>
    <w:rsid w:val="00840BA2"/>
    <w:rsid w:val="00841443"/>
    <w:rsid w:val="00841578"/>
    <w:rsid w:val="00842D09"/>
    <w:rsid w:val="0084406D"/>
    <w:rsid w:val="00844819"/>
    <w:rsid w:val="00845586"/>
    <w:rsid w:val="00851DA8"/>
    <w:rsid w:val="00852A7A"/>
    <w:rsid w:val="00852E82"/>
    <w:rsid w:val="00853C3F"/>
    <w:rsid w:val="00854736"/>
    <w:rsid w:val="00855441"/>
    <w:rsid w:val="00857640"/>
    <w:rsid w:val="00857E6C"/>
    <w:rsid w:val="0086006F"/>
    <w:rsid w:val="00860E68"/>
    <w:rsid w:val="0086197F"/>
    <w:rsid w:val="00861DC0"/>
    <w:rsid w:val="00862315"/>
    <w:rsid w:val="008634ED"/>
    <w:rsid w:val="00864AE9"/>
    <w:rsid w:val="00865470"/>
    <w:rsid w:val="008667B4"/>
    <w:rsid w:val="008678AB"/>
    <w:rsid w:val="00870953"/>
    <w:rsid w:val="00870FF2"/>
    <w:rsid w:val="00872071"/>
    <w:rsid w:val="00873953"/>
    <w:rsid w:val="00873C54"/>
    <w:rsid w:val="00874645"/>
    <w:rsid w:val="00874A83"/>
    <w:rsid w:val="00875371"/>
    <w:rsid w:val="00875A16"/>
    <w:rsid w:val="00877B68"/>
    <w:rsid w:val="0088012F"/>
    <w:rsid w:val="00880F57"/>
    <w:rsid w:val="0088137A"/>
    <w:rsid w:val="00882742"/>
    <w:rsid w:val="00883617"/>
    <w:rsid w:val="00883988"/>
    <w:rsid w:val="00883F57"/>
    <w:rsid w:val="00884CCE"/>
    <w:rsid w:val="00885FDC"/>
    <w:rsid w:val="008908DD"/>
    <w:rsid w:val="00890B50"/>
    <w:rsid w:val="00892B61"/>
    <w:rsid w:val="0089340D"/>
    <w:rsid w:val="00893D3C"/>
    <w:rsid w:val="00894ABD"/>
    <w:rsid w:val="00894AD2"/>
    <w:rsid w:val="00894AEF"/>
    <w:rsid w:val="00896B9B"/>
    <w:rsid w:val="00896D3D"/>
    <w:rsid w:val="008A08B8"/>
    <w:rsid w:val="008A1ED1"/>
    <w:rsid w:val="008A1FDC"/>
    <w:rsid w:val="008A23E6"/>
    <w:rsid w:val="008A264C"/>
    <w:rsid w:val="008A322C"/>
    <w:rsid w:val="008A32A2"/>
    <w:rsid w:val="008A3889"/>
    <w:rsid w:val="008A3DB6"/>
    <w:rsid w:val="008A42DC"/>
    <w:rsid w:val="008A52D5"/>
    <w:rsid w:val="008B02F7"/>
    <w:rsid w:val="008B09A5"/>
    <w:rsid w:val="008B351A"/>
    <w:rsid w:val="008B42D9"/>
    <w:rsid w:val="008B48A7"/>
    <w:rsid w:val="008B4FB4"/>
    <w:rsid w:val="008B5838"/>
    <w:rsid w:val="008B5F5E"/>
    <w:rsid w:val="008B640E"/>
    <w:rsid w:val="008B6E21"/>
    <w:rsid w:val="008B7DCB"/>
    <w:rsid w:val="008C1618"/>
    <w:rsid w:val="008C46AC"/>
    <w:rsid w:val="008C5042"/>
    <w:rsid w:val="008C6749"/>
    <w:rsid w:val="008C6880"/>
    <w:rsid w:val="008C69F5"/>
    <w:rsid w:val="008C7970"/>
    <w:rsid w:val="008D02B3"/>
    <w:rsid w:val="008D09C8"/>
    <w:rsid w:val="008D2428"/>
    <w:rsid w:val="008D26E7"/>
    <w:rsid w:val="008D288B"/>
    <w:rsid w:val="008D63F1"/>
    <w:rsid w:val="008D6DAB"/>
    <w:rsid w:val="008E1158"/>
    <w:rsid w:val="008E1504"/>
    <w:rsid w:val="008E3025"/>
    <w:rsid w:val="008E3FC3"/>
    <w:rsid w:val="008E42A6"/>
    <w:rsid w:val="008E444F"/>
    <w:rsid w:val="008E6E3C"/>
    <w:rsid w:val="008F094D"/>
    <w:rsid w:val="008F1714"/>
    <w:rsid w:val="008F4704"/>
    <w:rsid w:val="008F4D88"/>
    <w:rsid w:val="008F5F75"/>
    <w:rsid w:val="008F76A2"/>
    <w:rsid w:val="008F7907"/>
    <w:rsid w:val="00900B82"/>
    <w:rsid w:val="00900DEE"/>
    <w:rsid w:val="009044D6"/>
    <w:rsid w:val="009057BE"/>
    <w:rsid w:val="00906196"/>
    <w:rsid w:val="0090684C"/>
    <w:rsid w:val="00906976"/>
    <w:rsid w:val="00906F63"/>
    <w:rsid w:val="009076A7"/>
    <w:rsid w:val="009106DF"/>
    <w:rsid w:val="00910D57"/>
    <w:rsid w:val="00911B7F"/>
    <w:rsid w:val="0091200F"/>
    <w:rsid w:val="00912DF9"/>
    <w:rsid w:val="00913E6C"/>
    <w:rsid w:val="0091536D"/>
    <w:rsid w:val="00917E54"/>
    <w:rsid w:val="00920AA5"/>
    <w:rsid w:val="00921703"/>
    <w:rsid w:val="009217BC"/>
    <w:rsid w:val="00921827"/>
    <w:rsid w:val="00921857"/>
    <w:rsid w:val="00922773"/>
    <w:rsid w:val="00924507"/>
    <w:rsid w:val="00927407"/>
    <w:rsid w:val="009275D8"/>
    <w:rsid w:val="00930713"/>
    <w:rsid w:val="00930C53"/>
    <w:rsid w:val="00930EC1"/>
    <w:rsid w:val="00930F40"/>
    <w:rsid w:val="00935BE2"/>
    <w:rsid w:val="009360CA"/>
    <w:rsid w:val="00936F3D"/>
    <w:rsid w:val="009370E7"/>
    <w:rsid w:val="009371E5"/>
    <w:rsid w:val="00940FE7"/>
    <w:rsid w:val="0094106E"/>
    <w:rsid w:val="0094318D"/>
    <w:rsid w:val="009431A7"/>
    <w:rsid w:val="00946064"/>
    <w:rsid w:val="00946FE2"/>
    <w:rsid w:val="0094731A"/>
    <w:rsid w:val="0094796E"/>
    <w:rsid w:val="009505B3"/>
    <w:rsid w:val="00950FF0"/>
    <w:rsid w:val="0095108D"/>
    <w:rsid w:val="00952224"/>
    <w:rsid w:val="00952579"/>
    <w:rsid w:val="00953D03"/>
    <w:rsid w:val="009551FF"/>
    <w:rsid w:val="00956E3B"/>
    <w:rsid w:val="00957429"/>
    <w:rsid w:val="0096271E"/>
    <w:rsid w:val="0096290D"/>
    <w:rsid w:val="00962953"/>
    <w:rsid w:val="009635D3"/>
    <w:rsid w:val="009638B4"/>
    <w:rsid w:val="009642D2"/>
    <w:rsid w:val="00964BC4"/>
    <w:rsid w:val="0096641E"/>
    <w:rsid w:val="00971D75"/>
    <w:rsid w:val="00971DEB"/>
    <w:rsid w:val="00971ECD"/>
    <w:rsid w:val="0097289B"/>
    <w:rsid w:val="00972B74"/>
    <w:rsid w:val="00974626"/>
    <w:rsid w:val="00975800"/>
    <w:rsid w:val="00976FC4"/>
    <w:rsid w:val="009771E1"/>
    <w:rsid w:val="009844F4"/>
    <w:rsid w:val="009848BD"/>
    <w:rsid w:val="00984A12"/>
    <w:rsid w:val="00984B2C"/>
    <w:rsid w:val="00984D78"/>
    <w:rsid w:val="009855E0"/>
    <w:rsid w:val="009908B8"/>
    <w:rsid w:val="00990B81"/>
    <w:rsid w:val="009916B1"/>
    <w:rsid w:val="00993006"/>
    <w:rsid w:val="009934ED"/>
    <w:rsid w:val="00993C73"/>
    <w:rsid w:val="009941CE"/>
    <w:rsid w:val="009954C2"/>
    <w:rsid w:val="00995F54"/>
    <w:rsid w:val="0099645D"/>
    <w:rsid w:val="009A02C7"/>
    <w:rsid w:val="009A31A8"/>
    <w:rsid w:val="009A356C"/>
    <w:rsid w:val="009A376B"/>
    <w:rsid w:val="009A5102"/>
    <w:rsid w:val="009A737F"/>
    <w:rsid w:val="009A76D1"/>
    <w:rsid w:val="009B1039"/>
    <w:rsid w:val="009B126B"/>
    <w:rsid w:val="009B1669"/>
    <w:rsid w:val="009B1B11"/>
    <w:rsid w:val="009B2143"/>
    <w:rsid w:val="009B3482"/>
    <w:rsid w:val="009B41A2"/>
    <w:rsid w:val="009B4601"/>
    <w:rsid w:val="009B51DF"/>
    <w:rsid w:val="009B5FE8"/>
    <w:rsid w:val="009B64F6"/>
    <w:rsid w:val="009B71CB"/>
    <w:rsid w:val="009B7536"/>
    <w:rsid w:val="009C0D38"/>
    <w:rsid w:val="009C3927"/>
    <w:rsid w:val="009C3DDF"/>
    <w:rsid w:val="009C7BF6"/>
    <w:rsid w:val="009D163D"/>
    <w:rsid w:val="009D1ED0"/>
    <w:rsid w:val="009D22FE"/>
    <w:rsid w:val="009D38EB"/>
    <w:rsid w:val="009D4301"/>
    <w:rsid w:val="009D4356"/>
    <w:rsid w:val="009D4C9E"/>
    <w:rsid w:val="009D6F27"/>
    <w:rsid w:val="009E038A"/>
    <w:rsid w:val="009E09B1"/>
    <w:rsid w:val="009E0A65"/>
    <w:rsid w:val="009E1E66"/>
    <w:rsid w:val="009E3EC5"/>
    <w:rsid w:val="009E45B0"/>
    <w:rsid w:val="009E6DC3"/>
    <w:rsid w:val="009E6FF3"/>
    <w:rsid w:val="009E71D2"/>
    <w:rsid w:val="009E72F6"/>
    <w:rsid w:val="009F0795"/>
    <w:rsid w:val="009F202C"/>
    <w:rsid w:val="009F558F"/>
    <w:rsid w:val="009F5ACA"/>
    <w:rsid w:val="009F5E67"/>
    <w:rsid w:val="009F6F5B"/>
    <w:rsid w:val="009F6FF5"/>
    <w:rsid w:val="009F79D3"/>
    <w:rsid w:val="00A02E17"/>
    <w:rsid w:val="00A037C6"/>
    <w:rsid w:val="00A040EF"/>
    <w:rsid w:val="00A054D3"/>
    <w:rsid w:val="00A07182"/>
    <w:rsid w:val="00A0790F"/>
    <w:rsid w:val="00A10804"/>
    <w:rsid w:val="00A116E1"/>
    <w:rsid w:val="00A11B0D"/>
    <w:rsid w:val="00A125F8"/>
    <w:rsid w:val="00A12F18"/>
    <w:rsid w:val="00A13104"/>
    <w:rsid w:val="00A146B2"/>
    <w:rsid w:val="00A16912"/>
    <w:rsid w:val="00A16EA3"/>
    <w:rsid w:val="00A177A1"/>
    <w:rsid w:val="00A22647"/>
    <w:rsid w:val="00A22E20"/>
    <w:rsid w:val="00A23D19"/>
    <w:rsid w:val="00A2459F"/>
    <w:rsid w:val="00A247CD"/>
    <w:rsid w:val="00A24FA0"/>
    <w:rsid w:val="00A30EC4"/>
    <w:rsid w:val="00A31DD1"/>
    <w:rsid w:val="00A3329B"/>
    <w:rsid w:val="00A3571A"/>
    <w:rsid w:val="00A37F06"/>
    <w:rsid w:val="00A404E3"/>
    <w:rsid w:val="00A42179"/>
    <w:rsid w:val="00A4258A"/>
    <w:rsid w:val="00A42666"/>
    <w:rsid w:val="00A44FC1"/>
    <w:rsid w:val="00A47C5A"/>
    <w:rsid w:val="00A502B1"/>
    <w:rsid w:val="00A50D0D"/>
    <w:rsid w:val="00A51C0A"/>
    <w:rsid w:val="00A52E9D"/>
    <w:rsid w:val="00A53661"/>
    <w:rsid w:val="00A56B91"/>
    <w:rsid w:val="00A56F91"/>
    <w:rsid w:val="00A642AE"/>
    <w:rsid w:val="00A646F1"/>
    <w:rsid w:val="00A64B73"/>
    <w:rsid w:val="00A678E9"/>
    <w:rsid w:val="00A70C44"/>
    <w:rsid w:val="00A70CEE"/>
    <w:rsid w:val="00A71623"/>
    <w:rsid w:val="00A72429"/>
    <w:rsid w:val="00A728C3"/>
    <w:rsid w:val="00A74066"/>
    <w:rsid w:val="00A747AC"/>
    <w:rsid w:val="00A74B67"/>
    <w:rsid w:val="00A75260"/>
    <w:rsid w:val="00A76960"/>
    <w:rsid w:val="00A77BEC"/>
    <w:rsid w:val="00A77E62"/>
    <w:rsid w:val="00A811B5"/>
    <w:rsid w:val="00A8128C"/>
    <w:rsid w:val="00A834A8"/>
    <w:rsid w:val="00A83B50"/>
    <w:rsid w:val="00A83E5E"/>
    <w:rsid w:val="00A83E6D"/>
    <w:rsid w:val="00A842A3"/>
    <w:rsid w:val="00A843DE"/>
    <w:rsid w:val="00A8566A"/>
    <w:rsid w:val="00A91388"/>
    <w:rsid w:val="00A91ED3"/>
    <w:rsid w:val="00A9228C"/>
    <w:rsid w:val="00A94146"/>
    <w:rsid w:val="00A949A3"/>
    <w:rsid w:val="00A96093"/>
    <w:rsid w:val="00A969E0"/>
    <w:rsid w:val="00A97CBE"/>
    <w:rsid w:val="00A97DF1"/>
    <w:rsid w:val="00AA0A47"/>
    <w:rsid w:val="00AA38FC"/>
    <w:rsid w:val="00AA5003"/>
    <w:rsid w:val="00AA5107"/>
    <w:rsid w:val="00AA5718"/>
    <w:rsid w:val="00AA584D"/>
    <w:rsid w:val="00AA5D86"/>
    <w:rsid w:val="00AA60E1"/>
    <w:rsid w:val="00AA7C9D"/>
    <w:rsid w:val="00AB049E"/>
    <w:rsid w:val="00AB3896"/>
    <w:rsid w:val="00AB5B8F"/>
    <w:rsid w:val="00AB5C9B"/>
    <w:rsid w:val="00AB7307"/>
    <w:rsid w:val="00AB7B1E"/>
    <w:rsid w:val="00AC0152"/>
    <w:rsid w:val="00AC0158"/>
    <w:rsid w:val="00AC0351"/>
    <w:rsid w:val="00AC13F4"/>
    <w:rsid w:val="00AC1A58"/>
    <w:rsid w:val="00AC2F14"/>
    <w:rsid w:val="00AC3CC1"/>
    <w:rsid w:val="00AC54DE"/>
    <w:rsid w:val="00AD1674"/>
    <w:rsid w:val="00AD5156"/>
    <w:rsid w:val="00AD7CE7"/>
    <w:rsid w:val="00AE040E"/>
    <w:rsid w:val="00AE1255"/>
    <w:rsid w:val="00AE1744"/>
    <w:rsid w:val="00AE464D"/>
    <w:rsid w:val="00AE63BA"/>
    <w:rsid w:val="00AE6569"/>
    <w:rsid w:val="00AF10D7"/>
    <w:rsid w:val="00AF1340"/>
    <w:rsid w:val="00AF16E1"/>
    <w:rsid w:val="00AF3579"/>
    <w:rsid w:val="00AF5377"/>
    <w:rsid w:val="00AF5E06"/>
    <w:rsid w:val="00AF6920"/>
    <w:rsid w:val="00AF6B6C"/>
    <w:rsid w:val="00AF6BB2"/>
    <w:rsid w:val="00AF746F"/>
    <w:rsid w:val="00B0052C"/>
    <w:rsid w:val="00B00936"/>
    <w:rsid w:val="00B00D37"/>
    <w:rsid w:val="00B01CC5"/>
    <w:rsid w:val="00B02D9F"/>
    <w:rsid w:val="00B0449E"/>
    <w:rsid w:val="00B04EFB"/>
    <w:rsid w:val="00B050B2"/>
    <w:rsid w:val="00B0624E"/>
    <w:rsid w:val="00B06D72"/>
    <w:rsid w:val="00B10B69"/>
    <w:rsid w:val="00B10BBE"/>
    <w:rsid w:val="00B119A5"/>
    <w:rsid w:val="00B1241E"/>
    <w:rsid w:val="00B148A6"/>
    <w:rsid w:val="00B16AF0"/>
    <w:rsid w:val="00B21D79"/>
    <w:rsid w:val="00B23312"/>
    <w:rsid w:val="00B23B29"/>
    <w:rsid w:val="00B23B88"/>
    <w:rsid w:val="00B2518E"/>
    <w:rsid w:val="00B25A08"/>
    <w:rsid w:val="00B25A59"/>
    <w:rsid w:val="00B261E8"/>
    <w:rsid w:val="00B26F58"/>
    <w:rsid w:val="00B3239C"/>
    <w:rsid w:val="00B32749"/>
    <w:rsid w:val="00B3353F"/>
    <w:rsid w:val="00B36BB8"/>
    <w:rsid w:val="00B3772C"/>
    <w:rsid w:val="00B3786B"/>
    <w:rsid w:val="00B37EA3"/>
    <w:rsid w:val="00B41125"/>
    <w:rsid w:val="00B41267"/>
    <w:rsid w:val="00B41F72"/>
    <w:rsid w:val="00B4328E"/>
    <w:rsid w:val="00B44CD9"/>
    <w:rsid w:val="00B46B09"/>
    <w:rsid w:val="00B47585"/>
    <w:rsid w:val="00B540CC"/>
    <w:rsid w:val="00B55100"/>
    <w:rsid w:val="00B56CD4"/>
    <w:rsid w:val="00B577B6"/>
    <w:rsid w:val="00B616A8"/>
    <w:rsid w:val="00B63BD4"/>
    <w:rsid w:val="00B643C9"/>
    <w:rsid w:val="00B65FCC"/>
    <w:rsid w:val="00B66603"/>
    <w:rsid w:val="00B66C0C"/>
    <w:rsid w:val="00B66E49"/>
    <w:rsid w:val="00B67D97"/>
    <w:rsid w:val="00B70F13"/>
    <w:rsid w:val="00B71E95"/>
    <w:rsid w:val="00B722FA"/>
    <w:rsid w:val="00B72C63"/>
    <w:rsid w:val="00B7560B"/>
    <w:rsid w:val="00B75A43"/>
    <w:rsid w:val="00B82281"/>
    <w:rsid w:val="00B8450E"/>
    <w:rsid w:val="00B87119"/>
    <w:rsid w:val="00B87866"/>
    <w:rsid w:val="00B904F5"/>
    <w:rsid w:val="00B9068F"/>
    <w:rsid w:val="00B90A5F"/>
    <w:rsid w:val="00B930B4"/>
    <w:rsid w:val="00B937C0"/>
    <w:rsid w:val="00B9380B"/>
    <w:rsid w:val="00B942A9"/>
    <w:rsid w:val="00B962DB"/>
    <w:rsid w:val="00B96CE0"/>
    <w:rsid w:val="00B97679"/>
    <w:rsid w:val="00B97D88"/>
    <w:rsid w:val="00B97E4D"/>
    <w:rsid w:val="00BA1AC7"/>
    <w:rsid w:val="00BA3D67"/>
    <w:rsid w:val="00BA4D23"/>
    <w:rsid w:val="00BA787C"/>
    <w:rsid w:val="00BB1BB8"/>
    <w:rsid w:val="00BB1D6E"/>
    <w:rsid w:val="00BB1F6E"/>
    <w:rsid w:val="00BB240C"/>
    <w:rsid w:val="00BB30D5"/>
    <w:rsid w:val="00BB3854"/>
    <w:rsid w:val="00BB3C95"/>
    <w:rsid w:val="00BB4A1F"/>
    <w:rsid w:val="00BB4A53"/>
    <w:rsid w:val="00BB5A3E"/>
    <w:rsid w:val="00BB7B28"/>
    <w:rsid w:val="00BC1AD9"/>
    <w:rsid w:val="00BC2CB2"/>
    <w:rsid w:val="00BC4309"/>
    <w:rsid w:val="00BD3783"/>
    <w:rsid w:val="00BD423A"/>
    <w:rsid w:val="00BD7561"/>
    <w:rsid w:val="00BD798A"/>
    <w:rsid w:val="00BD7B9C"/>
    <w:rsid w:val="00BE0765"/>
    <w:rsid w:val="00BE0D59"/>
    <w:rsid w:val="00BE1694"/>
    <w:rsid w:val="00BE1F55"/>
    <w:rsid w:val="00BE27B8"/>
    <w:rsid w:val="00BE3833"/>
    <w:rsid w:val="00BE5AB9"/>
    <w:rsid w:val="00BE5BD0"/>
    <w:rsid w:val="00BE7662"/>
    <w:rsid w:val="00BF0EAD"/>
    <w:rsid w:val="00BF1B52"/>
    <w:rsid w:val="00BF5288"/>
    <w:rsid w:val="00BF59AB"/>
    <w:rsid w:val="00BF7633"/>
    <w:rsid w:val="00BF7686"/>
    <w:rsid w:val="00BF78C2"/>
    <w:rsid w:val="00C0209B"/>
    <w:rsid w:val="00C0347C"/>
    <w:rsid w:val="00C058DE"/>
    <w:rsid w:val="00C0608D"/>
    <w:rsid w:val="00C07FD8"/>
    <w:rsid w:val="00C1127C"/>
    <w:rsid w:val="00C15446"/>
    <w:rsid w:val="00C15489"/>
    <w:rsid w:val="00C1570A"/>
    <w:rsid w:val="00C16001"/>
    <w:rsid w:val="00C17A34"/>
    <w:rsid w:val="00C206C6"/>
    <w:rsid w:val="00C21FEB"/>
    <w:rsid w:val="00C235FA"/>
    <w:rsid w:val="00C23E7B"/>
    <w:rsid w:val="00C24A21"/>
    <w:rsid w:val="00C27333"/>
    <w:rsid w:val="00C2791E"/>
    <w:rsid w:val="00C33194"/>
    <w:rsid w:val="00C344AA"/>
    <w:rsid w:val="00C373BB"/>
    <w:rsid w:val="00C3766F"/>
    <w:rsid w:val="00C3785F"/>
    <w:rsid w:val="00C40720"/>
    <w:rsid w:val="00C40AD8"/>
    <w:rsid w:val="00C40B0F"/>
    <w:rsid w:val="00C40B97"/>
    <w:rsid w:val="00C415F2"/>
    <w:rsid w:val="00C44DB8"/>
    <w:rsid w:val="00C46557"/>
    <w:rsid w:val="00C4688B"/>
    <w:rsid w:val="00C476E6"/>
    <w:rsid w:val="00C5049C"/>
    <w:rsid w:val="00C508E7"/>
    <w:rsid w:val="00C50F01"/>
    <w:rsid w:val="00C5183B"/>
    <w:rsid w:val="00C52174"/>
    <w:rsid w:val="00C521AB"/>
    <w:rsid w:val="00C52B1E"/>
    <w:rsid w:val="00C53875"/>
    <w:rsid w:val="00C56F7F"/>
    <w:rsid w:val="00C61F5C"/>
    <w:rsid w:val="00C629C1"/>
    <w:rsid w:val="00C645BC"/>
    <w:rsid w:val="00C650B3"/>
    <w:rsid w:val="00C6664D"/>
    <w:rsid w:val="00C67938"/>
    <w:rsid w:val="00C70896"/>
    <w:rsid w:val="00C71BD3"/>
    <w:rsid w:val="00C71C5F"/>
    <w:rsid w:val="00C735C9"/>
    <w:rsid w:val="00C73796"/>
    <w:rsid w:val="00C73A2D"/>
    <w:rsid w:val="00C752F6"/>
    <w:rsid w:val="00C759C5"/>
    <w:rsid w:val="00C7661D"/>
    <w:rsid w:val="00C76DCB"/>
    <w:rsid w:val="00C800DE"/>
    <w:rsid w:val="00C803AB"/>
    <w:rsid w:val="00C81265"/>
    <w:rsid w:val="00C8146B"/>
    <w:rsid w:val="00C821B3"/>
    <w:rsid w:val="00C82C34"/>
    <w:rsid w:val="00C8304D"/>
    <w:rsid w:val="00C846EE"/>
    <w:rsid w:val="00C850AC"/>
    <w:rsid w:val="00C85290"/>
    <w:rsid w:val="00C85CF1"/>
    <w:rsid w:val="00C860F3"/>
    <w:rsid w:val="00C865EC"/>
    <w:rsid w:val="00C92611"/>
    <w:rsid w:val="00C938C1"/>
    <w:rsid w:val="00C955D3"/>
    <w:rsid w:val="00C95944"/>
    <w:rsid w:val="00C96724"/>
    <w:rsid w:val="00C9787F"/>
    <w:rsid w:val="00CA0426"/>
    <w:rsid w:val="00CA0E82"/>
    <w:rsid w:val="00CA2797"/>
    <w:rsid w:val="00CA2AB0"/>
    <w:rsid w:val="00CA33B8"/>
    <w:rsid w:val="00CA641F"/>
    <w:rsid w:val="00CA66DC"/>
    <w:rsid w:val="00CA679D"/>
    <w:rsid w:val="00CA7223"/>
    <w:rsid w:val="00CA7A0C"/>
    <w:rsid w:val="00CA7CA6"/>
    <w:rsid w:val="00CB002D"/>
    <w:rsid w:val="00CB039A"/>
    <w:rsid w:val="00CB1657"/>
    <w:rsid w:val="00CB3AE9"/>
    <w:rsid w:val="00CB495A"/>
    <w:rsid w:val="00CB53BA"/>
    <w:rsid w:val="00CB6236"/>
    <w:rsid w:val="00CB720E"/>
    <w:rsid w:val="00CB78C3"/>
    <w:rsid w:val="00CC0393"/>
    <w:rsid w:val="00CC3C56"/>
    <w:rsid w:val="00CC4424"/>
    <w:rsid w:val="00CC6F92"/>
    <w:rsid w:val="00CC7D38"/>
    <w:rsid w:val="00CD1BC1"/>
    <w:rsid w:val="00CD1EB9"/>
    <w:rsid w:val="00CE0423"/>
    <w:rsid w:val="00CE124D"/>
    <w:rsid w:val="00CE2827"/>
    <w:rsid w:val="00CE2FAF"/>
    <w:rsid w:val="00CE65B2"/>
    <w:rsid w:val="00CF0739"/>
    <w:rsid w:val="00CF25F6"/>
    <w:rsid w:val="00CF4F64"/>
    <w:rsid w:val="00CF534B"/>
    <w:rsid w:val="00D00863"/>
    <w:rsid w:val="00D01263"/>
    <w:rsid w:val="00D01B76"/>
    <w:rsid w:val="00D01C6B"/>
    <w:rsid w:val="00D02102"/>
    <w:rsid w:val="00D025FB"/>
    <w:rsid w:val="00D02A0D"/>
    <w:rsid w:val="00D0355D"/>
    <w:rsid w:val="00D03A81"/>
    <w:rsid w:val="00D0492F"/>
    <w:rsid w:val="00D068F3"/>
    <w:rsid w:val="00D07573"/>
    <w:rsid w:val="00D1395D"/>
    <w:rsid w:val="00D13BDE"/>
    <w:rsid w:val="00D143B9"/>
    <w:rsid w:val="00D1593C"/>
    <w:rsid w:val="00D1595B"/>
    <w:rsid w:val="00D1662A"/>
    <w:rsid w:val="00D20FE2"/>
    <w:rsid w:val="00D21739"/>
    <w:rsid w:val="00D22EDC"/>
    <w:rsid w:val="00D255E7"/>
    <w:rsid w:val="00D2569F"/>
    <w:rsid w:val="00D2667E"/>
    <w:rsid w:val="00D31BFD"/>
    <w:rsid w:val="00D34757"/>
    <w:rsid w:val="00D35EDB"/>
    <w:rsid w:val="00D362A6"/>
    <w:rsid w:val="00D37519"/>
    <w:rsid w:val="00D37B6D"/>
    <w:rsid w:val="00D40045"/>
    <w:rsid w:val="00D420A1"/>
    <w:rsid w:val="00D42C55"/>
    <w:rsid w:val="00D42D1D"/>
    <w:rsid w:val="00D44F53"/>
    <w:rsid w:val="00D4552C"/>
    <w:rsid w:val="00D475F4"/>
    <w:rsid w:val="00D50612"/>
    <w:rsid w:val="00D5105C"/>
    <w:rsid w:val="00D521FA"/>
    <w:rsid w:val="00D549D5"/>
    <w:rsid w:val="00D556F1"/>
    <w:rsid w:val="00D559B4"/>
    <w:rsid w:val="00D55F43"/>
    <w:rsid w:val="00D56CF5"/>
    <w:rsid w:val="00D6030D"/>
    <w:rsid w:val="00D66BCA"/>
    <w:rsid w:val="00D67FB0"/>
    <w:rsid w:val="00D70A80"/>
    <w:rsid w:val="00D70C47"/>
    <w:rsid w:val="00D71329"/>
    <w:rsid w:val="00D71B46"/>
    <w:rsid w:val="00D72980"/>
    <w:rsid w:val="00D73188"/>
    <w:rsid w:val="00D73AA6"/>
    <w:rsid w:val="00D74924"/>
    <w:rsid w:val="00D7496F"/>
    <w:rsid w:val="00D76BBE"/>
    <w:rsid w:val="00D77180"/>
    <w:rsid w:val="00D77C16"/>
    <w:rsid w:val="00D77EFE"/>
    <w:rsid w:val="00D800A2"/>
    <w:rsid w:val="00D807A3"/>
    <w:rsid w:val="00D80D9E"/>
    <w:rsid w:val="00D80DA6"/>
    <w:rsid w:val="00D8154D"/>
    <w:rsid w:val="00D83C00"/>
    <w:rsid w:val="00D84360"/>
    <w:rsid w:val="00D84A3C"/>
    <w:rsid w:val="00D84E9F"/>
    <w:rsid w:val="00D85551"/>
    <w:rsid w:val="00D860EC"/>
    <w:rsid w:val="00D86DDE"/>
    <w:rsid w:val="00D9263C"/>
    <w:rsid w:val="00D92980"/>
    <w:rsid w:val="00D9392B"/>
    <w:rsid w:val="00D979EE"/>
    <w:rsid w:val="00D97D36"/>
    <w:rsid w:val="00DA29E8"/>
    <w:rsid w:val="00DA30E0"/>
    <w:rsid w:val="00DA40B4"/>
    <w:rsid w:val="00DA4585"/>
    <w:rsid w:val="00DA5083"/>
    <w:rsid w:val="00DA6D23"/>
    <w:rsid w:val="00DA7970"/>
    <w:rsid w:val="00DA7CB3"/>
    <w:rsid w:val="00DB035B"/>
    <w:rsid w:val="00DB09C9"/>
    <w:rsid w:val="00DB38AB"/>
    <w:rsid w:val="00DB4181"/>
    <w:rsid w:val="00DB6554"/>
    <w:rsid w:val="00DB687D"/>
    <w:rsid w:val="00DB6D78"/>
    <w:rsid w:val="00DB76E4"/>
    <w:rsid w:val="00DC0B0B"/>
    <w:rsid w:val="00DC0DDF"/>
    <w:rsid w:val="00DC3333"/>
    <w:rsid w:val="00DC33A5"/>
    <w:rsid w:val="00DC3724"/>
    <w:rsid w:val="00DC4AC0"/>
    <w:rsid w:val="00DC500B"/>
    <w:rsid w:val="00DC577E"/>
    <w:rsid w:val="00DC5B50"/>
    <w:rsid w:val="00DC7F67"/>
    <w:rsid w:val="00DD03D9"/>
    <w:rsid w:val="00DD0532"/>
    <w:rsid w:val="00DD119C"/>
    <w:rsid w:val="00DD3669"/>
    <w:rsid w:val="00DD3FAE"/>
    <w:rsid w:val="00DD550B"/>
    <w:rsid w:val="00DD5C7B"/>
    <w:rsid w:val="00DD65FC"/>
    <w:rsid w:val="00DD735A"/>
    <w:rsid w:val="00DD7741"/>
    <w:rsid w:val="00DD7911"/>
    <w:rsid w:val="00DD7BC4"/>
    <w:rsid w:val="00DD7FD1"/>
    <w:rsid w:val="00DE1EFE"/>
    <w:rsid w:val="00DE3311"/>
    <w:rsid w:val="00DE34DA"/>
    <w:rsid w:val="00DE4BCE"/>
    <w:rsid w:val="00DE520C"/>
    <w:rsid w:val="00DE56CE"/>
    <w:rsid w:val="00DE5735"/>
    <w:rsid w:val="00DE7722"/>
    <w:rsid w:val="00DF07C3"/>
    <w:rsid w:val="00DF16D1"/>
    <w:rsid w:val="00DF2BB7"/>
    <w:rsid w:val="00DF53F6"/>
    <w:rsid w:val="00DF58CF"/>
    <w:rsid w:val="00DF6D1E"/>
    <w:rsid w:val="00E017DE"/>
    <w:rsid w:val="00E03233"/>
    <w:rsid w:val="00E05F2D"/>
    <w:rsid w:val="00E06C74"/>
    <w:rsid w:val="00E07F05"/>
    <w:rsid w:val="00E11B2B"/>
    <w:rsid w:val="00E12679"/>
    <w:rsid w:val="00E12BC7"/>
    <w:rsid w:val="00E13649"/>
    <w:rsid w:val="00E13745"/>
    <w:rsid w:val="00E141F3"/>
    <w:rsid w:val="00E1493D"/>
    <w:rsid w:val="00E1553E"/>
    <w:rsid w:val="00E15D20"/>
    <w:rsid w:val="00E16BF2"/>
    <w:rsid w:val="00E17731"/>
    <w:rsid w:val="00E201E5"/>
    <w:rsid w:val="00E21AE6"/>
    <w:rsid w:val="00E22314"/>
    <w:rsid w:val="00E223BE"/>
    <w:rsid w:val="00E231EA"/>
    <w:rsid w:val="00E236DF"/>
    <w:rsid w:val="00E24015"/>
    <w:rsid w:val="00E24849"/>
    <w:rsid w:val="00E2760F"/>
    <w:rsid w:val="00E279C1"/>
    <w:rsid w:val="00E30587"/>
    <w:rsid w:val="00E316DD"/>
    <w:rsid w:val="00E3253C"/>
    <w:rsid w:val="00E33133"/>
    <w:rsid w:val="00E33233"/>
    <w:rsid w:val="00E34890"/>
    <w:rsid w:val="00E35F3F"/>
    <w:rsid w:val="00E366C6"/>
    <w:rsid w:val="00E36C93"/>
    <w:rsid w:val="00E4023C"/>
    <w:rsid w:val="00E40959"/>
    <w:rsid w:val="00E40D08"/>
    <w:rsid w:val="00E41557"/>
    <w:rsid w:val="00E41601"/>
    <w:rsid w:val="00E4454D"/>
    <w:rsid w:val="00E44AB1"/>
    <w:rsid w:val="00E46447"/>
    <w:rsid w:val="00E50392"/>
    <w:rsid w:val="00E5071E"/>
    <w:rsid w:val="00E52A63"/>
    <w:rsid w:val="00E5347C"/>
    <w:rsid w:val="00E536F7"/>
    <w:rsid w:val="00E539CF"/>
    <w:rsid w:val="00E53F33"/>
    <w:rsid w:val="00E54705"/>
    <w:rsid w:val="00E54B06"/>
    <w:rsid w:val="00E56BF4"/>
    <w:rsid w:val="00E6299F"/>
    <w:rsid w:val="00E66780"/>
    <w:rsid w:val="00E66F7C"/>
    <w:rsid w:val="00E70A97"/>
    <w:rsid w:val="00E7396A"/>
    <w:rsid w:val="00E7496A"/>
    <w:rsid w:val="00E74C38"/>
    <w:rsid w:val="00E75296"/>
    <w:rsid w:val="00E756AB"/>
    <w:rsid w:val="00E777B0"/>
    <w:rsid w:val="00E77D4B"/>
    <w:rsid w:val="00E80A26"/>
    <w:rsid w:val="00E80AFD"/>
    <w:rsid w:val="00E8109D"/>
    <w:rsid w:val="00E839FB"/>
    <w:rsid w:val="00E83B1D"/>
    <w:rsid w:val="00E851AC"/>
    <w:rsid w:val="00E85891"/>
    <w:rsid w:val="00E86709"/>
    <w:rsid w:val="00E87BC3"/>
    <w:rsid w:val="00E9053F"/>
    <w:rsid w:val="00E90C4C"/>
    <w:rsid w:val="00E92DC5"/>
    <w:rsid w:val="00E94E04"/>
    <w:rsid w:val="00E95C22"/>
    <w:rsid w:val="00E96510"/>
    <w:rsid w:val="00E96D34"/>
    <w:rsid w:val="00E97636"/>
    <w:rsid w:val="00EA2AC4"/>
    <w:rsid w:val="00EA2CBC"/>
    <w:rsid w:val="00EA3845"/>
    <w:rsid w:val="00EA3E45"/>
    <w:rsid w:val="00EA5726"/>
    <w:rsid w:val="00EA5CF8"/>
    <w:rsid w:val="00EA60A1"/>
    <w:rsid w:val="00EA6852"/>
    <w:rsid w:val="00EA6D11"/>
    <w:rsid w:val="00EB07A5"/>
    <w:rsid w:val="00EB12F7"/>
    <w:rsid w:val="00EB2F10"/>
    <w:rsid w:val="00EB5416"/>
    <w:rsid w:val="00EB5E26"/>
    <w:rsid w:val="00EC0146"/>
    <w:rsid w:val="00EC1AD7"/>
    <w:rsid w:val="00EC29D1"/>
    <w:rsid w:val="00EC2A7B"/>
    <w:rsid w:val="00EC2C5A"/>
    <w:rsid w:val="00EC3804"/>
    <w:rsid w:val="00EC5483"/>
    <w:rsid w:val="00EC5EBE"/>
    <w:rsid w:val="00EC639B"/>
    <w:rsid w:val="00EC7258"/>
    <w:rsid w:val="00EC770D"/>
    <w:rsid w:val="00ED06D1"/>
    <w:rsid w:val="00ED0A65"/>
    <w:rsid w:val="00ED0B7F"/>
    <w:rsid w:val="00ED0F93"/>
    <w:rsid w:val="00ED134B"/>
    <w:rsid w:val="00ED1E0F"/>
    <w:rsid w:val="00ED38ED"/>
    <w:rsid w:val="00ED474D"/>
    <w:rsid w:val="00ED55AE"/>
    <w:rsid w:val="00ED5FE7"/>
    <w:rsid w:val="00ED6BB7"/>
    <w:rsid w:val="00ED6D2C"/>
    <w:rsid w:val="00ED74C7"/>
    <w:rsid w:val="00ED7859"/>
    <w:rsid w:val="00EE0233"/>
    <w:rsid w:val="00EE1258"/>
    <w:rsid w:val="00EE2D20"/>
    <w:rsid w:val="00EE32AF"/>
    <w:rsid w:val="00EE3DC2"/>
    <w:rsid w:val="00EE477A"/>
    <w:rsid w:val="00EE5761"/>
    <w:rsid w:val="00EE5815"/>
    <w:rsid w:val="00EE61C7"/>
    <w:rsid w:val="00EE6C7D"/>
    <w:rsid w:val="00EE75CD"/>
    <w:rsid w:val="00EE762C"/>
    <w:rsid w:val="00EF003A"/>
    <w:rsid w:val="00EF3298"/>
    <w:rsid w:val="00EF3C1B"/>
    <w:rsid w:val="00EF47B5"/>
    <w:rsid w:val="00EF52A8"/>
    <w:rsid w:val="00EF5B60"/>
    <w:rsid w:val="00EF60B0"/>
    <w:rsid w:val="00EF7F0E"/>
    <w:rsid w:val="00F0195A"/>
    <w:rsid w:val="00F02899"/>
    <w:rsid w:val="00F0323E"/>
    <w:rsid w:val="00F04F4C"/>
    <w:rsid w:val="00F070C9"/>
    <w:rsid w:val="00F07E84"/>
    <w:rsid w:val="00F12BDE"/>
    <w:rsid w:val="00F13100"/>
    <w:rsid w:val="00F14161"/>
    <w:rsid w:val="00F14392"/>
    <w:rsid w:val="00F1506B"/>
    <w:rsid w:val="00F15F6E"/>
    <w:rsid w:val="00F17190"/>
    <w:rsid w:val="00F17329"/>
    <w:rsid w:val="00F1738E"/>
    <w:rsid w:val="00F17917"/>
    <w:rsid w:val="00F17F73"/>
    <w:rsid w:val="00F20FAE"/>
    <w:rsid w:val="00F2322C"/>
    <w:rsid w:val="00F23651"/>
    <w:rsid w:val="00F25868"/>
    <w:rsid w:val="00F263D1"/>
    <w:rsid w:val="00F27B91"/>
    <w:rsid w:val="00F30174"/>
    <w:rsid w:val="00F305EB"/>
    <w:rsid w:val="00F30E58"/>
    <w:rsid w:val="00F33082"/>
    <w:rsid w:val="00F336A7"/>
    <w:rsid w:val="00F35B58"/>
    <w:rsid w:val="00F35E19"/>
    <w:rsid w:val="00F40C3D"/>
    <w:rsid w:val="00F43809"/>
    <w:rsid w:val="00F43FAF"/>
    <w:rsid w:val="00F45FC5"/>
    <w:rsid w:val="00F47D6C"/>
    <w:rsid w:val="00F47F39"/>
    <w:rsid w:val="00F50295"/>
    <w:rsid w:val="00F509ED"/>
    <w:rsid w:val="00F558EF"/>
    <w:rsid w:val="00F57B52"/>
    <w:rsid w:val="00F57BF6"/>
    <w:rsid w:val="00F613B4"/>
    <w:rsid w:val="00F614B9"/>
    <w:rsid w:val="00F6247A"/>
    <w:rsid w:val="00F62EFB"/>
    <w:rsid w:val="00F655E1"/>
    <w:rsid w:val="00F67A27"/>
    <w:rsid w:val="00F67C8F"/>
    <w:rsid w:val="00F71E12"/>
    <w:rsid w:val="00F71F74"/>
    <w:rsid w:val="00F72240"/>
    <w:rsid w:val="00F725EB"/>
    <w:rsid w:val="00F731C5"/>
    <w:rsid w:val="00F732C8"/>
    <w:rsid w:val="00F767B2"/>
    <w:rsid w:val="00F76CCB"/>
    <w:rsid w:val="00F77DDD"/>
    <w:rsid w:val="00F801A9"/>
    <w:rsid w:val="00F8033F"/>
    <w:rsid w:val="00F81850"/>
    <w:rsid w:val="00F8268F"/>
    <w:rsid w:val="00F82D5C"/>
    <w:rsid w:val="00F83728"/>
    <w:rsid w:val="00F83809"/>
    <w:rsid w:val="00F87C68"/>
    <w:rsid w:val="00F9009D"/>
    <w:rsid w:val="00F915E0"/>
    <w:rsid w:val="00F91B69"/>
    <w:rsid w:val="00F91D57"/>
    <w:rsid w:val="00F9441B"/>
    <w:rsid w:val="00F95082"/>
    <w:rsid w:val="00F9575A"/>
    <w:rsid w:val="00F9591B"/>
    <w:rsid w:val="00F95F4F"/>
    <w:rsid w:val="00F97031"/>
    <w:rsid w:val="00F97C4E"/>
    <w:rsid w:val="00F97D20"/>
    <w:rsid w:val="00F97D60"/>
    <w:rsid w:val="00FA02DF"/>
    <w:rsid w:val="00FA1742"/>
    <w:rsid w:val="00FA265D"/>
    <w:rsid w:val="00FA2EF6"/>
    <w:rsid w:val="00FA30E0"/>
    <w:rsid w:val="00FA7F46"/>
    <w:rsid w:val="00FB17C7"/>
    <w:rsid w:val="00FB30CA"/>
    <w:rsid w:val="00FB3E9E"/>
    <w:rsid w:val="00FB42CE"/>
    <w:rsid w:val="00FB5A67"/>
    <w:rsid w:val="00FB7366"/>
    <w:rsid w:val="00FB7E4D"/>
    <w:rsid w:val="00FC0485"/>
    <w:rsid w:val="00FC073C"/>
    <w:rsid w:val="00FC07A6"/>
    <w:rsid w:val="00FC2381"/>
    <w:rsid w:val="00FC3D53"/>
    <w:rsid w:val="00FC3F1A"/>
    <w:rsid w:val="00FC70F9"/>
    <w:rsid w:val="00FC72BD"/>
    <w:rsid w:val="00FD0B3A"/>
    <w:rsid w:val="00FD2DEC"/>
    <w:rsid w:val="00FD3397"/>
    <w:rsid w:val="00FD3B4D"/>
    <w:rsid w:val="00FD3C91"/>
    <w:rsid w:val="00FD3C95"/>
    <w:rsid w:val="00FD5CFD"/>
    <w:rsid w:val="00FE00DB"/>
    <w:rsid w:val="00FE0163"/>
    <w:rsid w:val="00FE0696"/>
    <w:rsid w:val="00FE0D31"/>
    <w:rsid w:val="00FE2E58"/>
    <w:rsid w:val="00FE3C1E"/>
    <w:rsid w:val="00FE4688"/>
    <w:rsid w:val="00FE55DF"/>
    <w:rsid w:val="00FE5ED7"/>
    <w:rsid w:val="00FF0115"/>
    <w:rsid w:val="00FF1877"/>
    <w:rsid w:val="00FF3664"/>
    <w:rsid w:val="00FF73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6644"/>
  <w15:chartTrackingRefBased/>
  <w15:docId w15:val="{DD56CF87-27D4-4D03-AFE6-32539985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4F4C"/>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5">
    <w:name w:val="heading 5"/>
    <w:basedOn w:val="Normalny"/>
    <w:next w:val="Normalny"/>
    <w:link w:val="Nagwek5Znak"/>
    <w:qFormat/>
    <w:rsid w:val="00CF4F64"/>
    <w:pPr>
      <w:keepNext/>
      <w:autoSpaceDN/>
      <w:jc w:val="center"/>
      <w:outlineLvl w:val="4"/>
    </w:pPr>
    <w:rPr>
      <w:rFonts w:ascii="Tahoma" w:hAnsi="Tahoma"/>
      <w:b/>
      <w:sz w:val="40"/>
      <w:szCs w:val="20"/>
    </w:rPr>
  </w:style>
  <w:style w:type="paragraph" w:styleId="Nagwek6">
    <w:name w:val="heading 6"/>
    <w:basedOn w:val="Normalny"/>
    <w:next w:val="Normalny"/>
    <w:link w:val="Nagwek6Znak"/>
    <w:qFormat/>
    <w:rsid w:val="00CF4F64"/>
    <w:pPr>
      <w:keepNext/>
      <w:autoSpaceDN/>
      <w:jc w:val="center"/>
      <w:outlineLvl w:val="5"/>
    </w:pPr>
    <w:rPr>
      <w:rFonts w:ascii="Tahoma" w:hAnsi="Tahoma"/>
      <w:b/>
      <w:sz w:val="32"/>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paragraph" w:styleId="Nagwek8">
    <w:name w:val="heading 8"/>
    <w:basedOn w:val="Normalny"/>
    <w:next w:val="Normalny"/>
    <w:link w:val="Nagwek8Znak"/>
    <w:qFormat/>
    <w:rsid w:val="00CF4F64"/>
    <w:pPr>
      <w:keepNext/>
      <w:autoSpaceDN/>
      <w:jc w:val="center"/>
      <w:outlineLvl w:val="7"/>
    </w:pPr>
    <w:rPr>
      <w:rFonts w:ascii="Tahoma" w:hAnsi="Tahoma"/>
      <w:b/>
      <w:sz w:val="20"/>
      <w:szCs w:val="20"/>
    </w:rPr>
  </w:style>
  <w:style w:type="paragraph" w:styleId="Nagwek9">
    <w:name w:val="heading 9"/>
    <w:basedOn w:val="Normalny"/>
    <w:next w:val="Normalny"/>
    <w:link w:val="Nagwek9Znak"/>
    <w:qFormat/>
    <w:rsid w:val="00CF4F64"/>
    <w:pPr>
      <w:keepNext/>
      <w:autoSpaceDN/>
      <w:jc w:val="both"/>
      <w:outlineLvl w:val="8"/>
    </w:pPr>
    <w:rPr>
      <w:rFonts w:ascii="Arial"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semiHidden/>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1"/>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nhideWhenUsed/>
    <w:rsid w:val="00995F54"/>
    <w:rPr>
      <w:color w:val="954F72" w:themeColor="followedHyperlink"/>
      <w:u w:val="single"/>
    </w:rPr>
  </w:style>
  <w:style w:type="character" w:styleId="Pogrubienie">
    <w:name w:val="Strong"/>
    <w:qFormat/>
    <w:rsid w:val="00C23E7B"/>
    <w:rPr>
      <w:b/>
      <w:bCs/>
    </w:rPr>
  </w:style>
  <w:style w:type="paragraph" w:styleId="NormalnyWeb">
    <w:name w:val="Normal (Web)"/>
    <w:basedOn w:val="Normalny"/>
    <w:uiPriority w:val="99"/>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2"/>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styleId="Tekstprzypisudolnego">
    <w:name w:val="footnote text"/>
    <w:basedOn w:val="Normalny"/>
    <w:link w:val="TekstprzypisudolnegoZnak"/>
    <w:rsid w:val="007A2840"/>
    <w:pPr>
      <w:autoSpaceDN/>
    </w:pPr>
    <w:rPr>
      <w:sz w:val="20"/>
      <w:szCs w:val="20"/>
    </w:rPr>
  </w:style>
  <w:style w:type="character" w:customStyle="1" w:styleId="TekstprzypisudolnegoZnak">
    <w:name w:val="Tekst przypisu dolnego Znak"/>
    <w:basedOn w:val="Domylnaczcionkaakapitu"/>
    <w:link w:val="Tekstprzypisudolnego"/>
    <w:rsid w:val="007A2840"/>
    <w:rPr>
      <w:rFonts w:ascii="Times New Roman" w:eastAsia="Times New Roman" w:hAnsi="Times New Roman" w:cs="Times New Roman"/>
      <w:sz w:val="20"/>
      <w:szCs w:val="20"/>
      <w:lang w:eastAsia="pl-PL"/>
    </w:rPr>
  </w:style>
  <w:style w:type="character" w:styleId="Odwoanieprzypisudolnego">
    <w:name w:val="footnote reference"/>
    <w:rsid w:val="007A2840"/>
    <w:rPr>
      <w:vertAlign w:val="superscript"/>
    </w:rPr>
  </w:style>
  <w:style w:type="character" w:customStyle="1" w:styleId="Nagwek5Znak">
    <w:name w:val="Nagłówek 5 Znak"/>
    <w:basedOn w:val="Domylnaczcionkaakapitu"/>
    <w:link w:val="Nagwek5"/>
    <w:rsid w:val="00CF4F64"/>
    <w:rPr>
      <w:rFonts w:ascii="Tahoma" w:eastAsia="Times New Roman" w:hAnsi="Tahoma" w:cs="Times New Roman"/>
      <w:b/>
      <w:sz w:val="40"/>
      <w:szCs w:val="20"/>
      <w:lang w:eastAsia="pl-PL"/>
    </w:rPr>
  </w:style>
  <w:style w:type="character" w:customStyle="1" w:styleId="Nagwek6Znak">
    <w:name w:val="Nagłówek 6 Znak"/>
    <w:basedOn w:val="Domylnaczcionkaakapitu"/>
    <w:link w:val="Nagwek6"/>
    <w:rsid w:val="00CF4F64"/>
    <w:rPr>
      <w:rFonts w:ascii="Tahoma" w:eastAsia="Times New Roman" w:hAnsi="Tahoma" w:cs="Times New Roman"/>
      <w:b/>
      <w:sz w:val="32"/>
      <w:szCs w:val="20"/>
      <w:lang w:eastAsia="pl-PL"/>
    </w:rPr>
  </w:style>
  <w:style w:type="character" w:customStyle="1" w:styleId="Nagwek8Znak">
    <w:name w:val="Nagłówek 8 Znak"/>
    <w:basedOn w:val="Domylnaczcionkaakapitu"/>
    <w:link w:val="Nagwek8"/>
    <w:rsid w:val="00CF4F64"/>
    <w:rPr>
      <w:rFonts w:ascii="Tahoma" w:eastAsia="Times New Roman" w:hAnsi="Tahoma" w:cs="Times New Roman"/>
      <w:b/>
      <w:sz w:val="20"/>
      <w:szCs w:val="20"/>
      <w:lang w:eastAsia="pl-PL"/>
    </w:rPr>
  </w:style>
  <w:style w:type="character" w:customStyle="1" w:styleId="Nagwek9Znak">
    <w:name w:val="Nagłówek 9 Znak"/>
    <w:basedOn w:val="Domylnaczcionkaakapitu"/>
    <w:link w:val="Nagwek9"/>
    <w:rsid w:val="00CF4F64"/>
    <w:rPr>
      <w:rFonts w:ascii="Arial" w:eastAsia="Times New Roman" w:hAnsi="Arial" w:cs="Times New Roman"/>
      <w:b/>
      <w:sz w:val="28"/>
      <w:szCs w:val="20"/>
      <w:lang w:eastAsia="pl-PL"/>
    </w:rPr>
  </w:style>
  <w:style w:type="paragraph" w:styleId="Tekstpodstawowywcity3">
    <w:name w:val="Body Text Indent 3"/>
    <w:basedOn w:val="Normalny"/>
    <w:link w:val="Tekstpodstawowywcity3Znak"/>
    <w:rsid w:val="00CF4F64"/>
    <w:pPr>
      <w:autoSpaceDN/>
      <w:ind w:firstLine="708"/>
      <w:jc w:val="both"/>
    </w:pPr>
    <w:rPr>
      <w:rFonts w:ascii="Arial" w:hAnsi="Arial"/>
      <w:sz w:val="22"/>
      <w:szCs w:val="20"/>
    </w:rPr>
  </w:style>
  <w:style w:type="character" w:customStyle="1" w:styleId="Tekstpodstawowywcity3Znak">
    <w:name w:val="Tekst podstawowy wcięty 3 Znak"/>
    <w:basedOn w:val="Domylnaczcionkaakapitu"/>
    <w:link w:val="Tekstpodstawowywcity3"/>
    <w:rsid w:val="00CF4F64"/>
    <w:rPr>
      <w:rFonts w:ascii="Arial" w:eastAsia="Times New Roman" w:hAnsi="Arial" w:cs="Times New Roman"/>
      <w:szCs w:val="20"/>
      <w:lang w:eastAsia="pl-PL"/>
    </w:rPr>
  </w:style>
  <w:style w:type="paragraph" w:customStyle="1" w:styleId="Teksty">
    <w:name w:val="Teksty"/>
    <w:basedOn w:val="Normalny"/>
    <w:rsid w:val="00CF4F64"/>
    <w:pPr>
      <w:autoSpaceDN/>
      <w:spacing w:before="120" w:line="360" w:lineRule="auto"/>
      <w:jc w:val="both"/>
    </w:pPr>
    <w:rPr>
      <w:rFonts w:ascii="Arial" w:hAnsi="Arial"/>
      <w:sz w:val="20"/>
      <w:szCs w:val="20"/>
    </w:rPr>
  </w:style>
  <w:style w:type="paragraph" w:customStyle="1" w:styleId="Wykazzacznikwwkorespondencji">
    <w:name w:val="Wykaz załączników w korespondencji"/>
    <w:basedOn w:val="Normalny"/>
    <w:rsid w:val="00CF4F64"/>
    <w:pPr>
      <w:autoSpaceDN/>
      <w:spacing w:after="120" w:line="360" w:lineRule="auto"/>
    </w:pPr>
    <w:rPr>
      <w:rFonts w:ascii="Arial" w:hAnsi="Arial"/>
      <w:sz w:val="20"/>
      <w:szCs w:val="20"/>
    </w:rPr>
  </w:style>
  <w:style w:type="paragraph" w:customStyle="1" w:styleId="Datawkorespondencji">
    <w:name w:val="Data w korespondencji"/>
    <w:basedOn w:val="Normalny"/>
    <w:rsid w:val="00CF4F64"/>
    <w:pPr>
      <w:autoSpaceDN/>
      <w:spacing w:after="120" w:line="360" w:lineRule="auto"/>
      <w:jc w:val="right"/>
    </w:pPr>
    <w:rPr>
      <w:rFonts w:ascii="Arial" w:hAnsi="Arial"/>
      <w:sz w:val="20"/>
      <w:szCs w:val="20"/>
    </w:rPr>
  </w:style>
  <w:style w:type="character" w:styleId="Numerstrony">
    <w:name w:val="page number"/>
    <w:basedOn w:val="Domylnaczcionkaakapitu"/>
    <w:rsid w:val="00CF4F64"/>
  </w:style>
  <w:style w:type="paragraph" w:styleId="Tekstblokowy">
    <w:name w:val="Block Text"/>
    <w:basedOn w:val="Normalny"/>
    <w:rsid w:val="00CF4F64"/>
    <w:pPr>
      <w:autoSpaceDN/>
      <w:ind w:left="5103" w:right="-710"/>
    </w:pPr>
    <w:rPr>
      <w:rFonts w:ascii="Tahoma" w:hAnsi="Tahoma"/>
      <w:sz w:val="20"/>
      <w:szCs w:val="20"/>
    </w:rPr>
  </w:style>
  <w:style w:type="paragraph" w:styleId="Tekstdymka">
    <w:name w:val="Balloon Text"/>
    <w:basedOn w:val="Normalny"/>
    <w:link w:val="TekstdymkaZnak"/>
    <w:semiHidden/>
    <w:rsid w:val="00CF4F64"/>
    <w:pPr>
      <w:autoSpaceDN/>
    </w:pPr>
    <w:rPr>
      <w:rFonts w:ascii="Tahoma" w:hAnsi="Tahoma" w:cs="Tahoma"/>
      <w:sz w:val="16"/>
      <w:szCs w:val="16"/>
    </w:rPr>
  </w:style>
  <w:style w:type="character" w:customStyle="1" w:styleId="TekstdymkaZnak">
    <w:name w:val="Tekst dymka Znak"/>
    <w:basedOn w:val="Domylnaczcionkaakapitu"/>
    <w:link w:val="Tekstdymka"/>
    <w:semiHidden/>
    <w:rsid w:val="00CF4F64"/>
    <w:rPr>
      <w:rFonts w:ascii="Tahoma" w:eastAsia="Times New Roman" w:hAnsi="Tahoma" w:cs="Tahoma"/>
      <w:sz w:val="16"/>
      <w:szCs w:val="16"/>
      <w:lang w:eastAsia="pl-PL"/>
    </w:rPr>
  </w:style>
  <w:style w:type="paragraph" w:styleId="Tytu">
    <w:name w:val="Title"/>
    <w:basedOn w:val="Normalny"/>
    <w:link w:val="TytuZnak"/>
    <w:qFormat/>
    <w:rsid w:val="00CF4F64"/>
    <w:pPr>
      <w:autoSpaceDN/>
      <w:jc w:val="center"/>
    </w:pPr>
    <w:rPr>
      <w:b/>
      <w:szCs w:val="20"/>
      <w:u w:val="single"/>
    </w:rPr>
  </w:style>
  <w:style w:type="character" w:customStyle="1" w:styleId="TytuZnak">
    <w:name w:val="Tytuł Znak"/>
    <w:basedOn w:val="Domylnaczcionkaakapitu"/>
    <w:link w:val="Tytu"/>
    <w:rsid w:val="00CF4F64"/>
    <w:rPr>
      <w:rFonts w:ascii="Times New Roman" w:eastAsia="Times New Roman" w:hAnsi="Times New Roman" w:cs="Times New Roman"/>
      <w:b/>
      <w:sz w:val="24"/>
      <w:szCs w:val="20"/>
      <w:u w:val="single"/>
      <w:lang w:eastAsia="pl-PL"/>
    </w:rPr>
  </w:style>
  <w:style w:type="character" w:customStyle="1" w:styleId="EquationCaption">
    <w:name w:val="_Equation Caption"/>
    <w:rsid w:val="00CF4F64"/>
  </w:style>
  <w:style w:type="paragraph" w:customStyle="1" w:styleId="ZnakZnakZnak">
    <w:name w:val="Znak Znak Znak"/>
    <w:basedOn w:val="Normalny"/>
    <w:rsid w:val="00CF4F64"/>
    <w:pPr>
      <w:autoSpaceDN/>
    </w:pPr>
  </w:style>
  <w:style w:type="paragraph" w:customStyle="1" w:styleId="Normalny2">
    <w:name w:val="Normalny2"/>
    <w:basedOn w:val="Normalny"/>
    <w:rsid w:val="00CF4F64"/>
    <w:pPr>
      <w:widowControl w:val="0"/>
      <w:suppressAutoHyphens/>
      <w:overflowPunct w:val="0"/>
      <w:autoSpaceDE w:val="0"/>
      <w:autoSpaceDN/>
      <w:textAlignment w:val="baseline"/>
    </w:pPr>
    <w:rPr>
      <w:sz w:val="20"/>
      <w:szCs w:val="20"/>
    </w:rPr>
  </w:style>
  <w:style w:type="paragraph" w:customStyle="1" w:styleId="Tytutabeli">
    <w:name w:val="Tytuł tabeli"/>
    <w:basedOn w:val="Zawartotabeli"/>
    <w:rsid w:val="00CF4F64"/>
    <w:pPr>
      <w:jc w:val="center"/>
    </w:pPr>
    <w:rPr>
      <w:b/>
      <w:i/>
    </w:rPr>
  </w:style>
  <w:style w:type="paragraph" w:customStyle="1" w:styleId="Zawartotabeli">
    <w:name w:val="Zawartość tabeli"/>
    <w:basedOn w:val="Tekstpodstawowy"/>
    <w:rsid w:val="00CF4F64"/>
    <w:pPr>
      <w:suppressLineNumbers/>
      <w:suppressAutoHyphens/>
      <w:autoSpaceDE/>
      <w:autoSpaceDN/>
      <w:spacing w:after="0"/>
      <w:jc w:val="both"/>
    </w:pPr>
    <w:rPr>
      <w:sz w:val="24"/>
    </w:rPr>
  </w:style>
  <w:style w:type="paragraph" w:customStyle="1" w:styleId="Punkttekstu">
    <w:name w:val="Punkttekstu"/>
    <w:basedOn w:val="Normalny"/>
    <w:rsid w:val="00CF4F64"/>
    <w:pPr>
      <w:autoSpaceDN/>
      <w:ind w:left="283" w:hanging="283"/>
      <w:jc w:val="both"/>
    </w:pPr>
    <w:rPr>
      <w:sz w:val="20"/>
      <w:szCs w:val="20"/>
    </w:rPr>
  </w:style>
  <w:style w:type="paragraph" w:styleId="Spistreci1">
    <w:name w:val="toc 1"/>
    <w:basedOn w:val="Normalny"/>
    <w:next w:val="Normalny"/>
    <w:autoRedefine/>
    <w:rsid w:val="00CF4F64"/>
    <w:pPr>
      <w:autoSpaceDN/>
      <w:spacing w:before="120" w:after="120"/>
    </w:pPr>
    <w:rPr>
      <w:rFonts w:ascii="Tahoma" w:hAnsi="Tahoma" w:cs="Tahoma"/>
      <w:b/>
      <w:sz w:val="20"/>
      <w:szCs w:val="20"/>
    </w:rPr>
  </w:style>
  <w:style w:type="paragraph" w:styleId="Podtytu">
    <w:name w:val="Subtitle"/>
    <w:basedOn w:val="Normalny"/>
    <w:link w:val="PodtytuZnak"/>
    <w:qFormat/>
    <w:rsid w:val="00CF4F64"/>
    <w:pPr>
      <w:autoSpaceDN/>
      <w:spacing w:line="360" w:lineRule="auto"/>
      <w:ind w:left="-142" w:right="-142"/>
    </w:pPr>
    <w:rPr>
      <w:b/>
      <w:sz w:val="20"/>
      <w:szCs w:val="20"/>
    </w:rPr>
  </w:style>
  <w:style w:type="character" w:customStyle="1" w:styleId="PodtytuZnak">
    <w:name w:val="Podtytuł Znak"/>
    <w:basedOn w:val="Domylnaczcionkaakapitu"/>
    <w:link w:val="Podtytu"/>
    <w:rsid w:val="00CF4F64"/>
    <w:rPr>
      <w:rFonts w:ascii="Times New Roman" w:eastAsia="Times New Roman" w:hAnsi="Times New Roman" w:cs="Times New Roman"/>
      <w:b/>
      <w:sz w:val="20"/>
      <w:szCs w:val="20"/>
      <w:lang w:eastAsia="pl-PL"/>
    </w:rPr>
  </w:style>
  <w:style w:type="paragraph" w:customStyle="1" w:styleId="1ZnakZnakZnakZnakZnakZnakZnakZnakZnak">
    <w:name w:val="1 Znak Znak Znak Znak Znak Znak Znak Znak Znak"/>
    <w:basedOn w:val="Normalny"/>
    <w:rsid w:val="00CF4F64"/>
    <w:pPr>
      <w:tabs>
        <w:tab w:val="left" w:pos="709"/>
      </w:tabs>
      <w:autoSpaceDN/>
    </w:pPr>
    <w:rPr>
      <w:rFonts w:ascii="Tahoma" w:hAnsi="Tahoma"/>
    </w:rPr>
  </w:style>
  <w:style w:type="paragraph" w:customStyle="1" w:styleId="tekstwstpny">
    <w:name w:val="tekst wstępny"/>
    <w:basedOn w:val="Normalny"/>
    <w:rsid w:val="00CF4F64"/>
    <w:pPr>
      <w:widowControl w:val="0"/>
      <w:suppressAutoHyphens/>
      <w:overflowPunct w:val="0"/>
      <w:autoSpaceDE w:val="0"/>
      <w:autoSpaceDN/>
      <w:spacing w:before="60" w:after="60"/>
      <w:textAlignment w:val="baseline"/>
    </w:pPr>
    <w:rPr>
      <w:sz w:val="20"/>
      <w:szCs w:val="20"/>
      <w:lang w:val="en-US" w:eastAsia="ar-SA"/>
    </w:rPr>
  </w:style>
  <w:style w:type="paragraph" w:customStyle="1" w:styleId="ZnakZnakZnakZnakZnakZnakZnakZnakZnakZnakZnakZnak1ZnakZnakZnak">
    <w:name w:val="Znak Znak Znak Znak Znak Znak Znak Znak Znak Znak Znak Znak1 Znak Znak Znak"/>
    <w:basedOn w:val="Normalny"/>
    <w:rsid w:val="00CF4F64"/>
    <w:pPr>
      <w:autoSpaceDN/>
    </w:pPr>
  </w:style>
  <w:style w:type="character" w:styleId="Uwydatnienie">
    <w:name w:val="Emphasis"/>
    <w:qFormat/>
    <w:rsid w:val="00CF4F64"/>
    <w:rPr>
      <w:b/>
      <w:bCs/>
      <w:i w:val="0"/>
      <w:iCs w:val="0"/>
    </w:rPr>
  </w:style>
  <w:style w:type="paragraph" w:customStyle="1" w:styleId="opiskursywa">
    <w:name w:val="opis_kursywa"/>
    <w:basedOn w:val="Normalny"/>
    <w:next w:val="Normalny"/>
    <w:rsid w:val="00CF4F64"/>
    <w:pPr>
      <w:autoSpaceDN/>
      <w:jc w:val="both"/>
    </w:pPr>
    <w:rPr>
      <w:i/>
      <w:sz w:val="22"/>
      <w:szCs w:val="20"/>
    </w:rPr>
  </w:style>
  <w:style w:type="paragraph" w:styleId="Tekstprzypisukocowego">
    <w:name w:val="endnote text"/>
    <w:basedOn w:val="Normalny"/>
    <w:link w:val="TekstprzypisukocowegoZnak"/>
    <w:rsid w:val="00CF4F64"/>
    <w:pPr>
      <w:autoSpaceDN/>
    </w:pPr>
    <w:rPr>
      <w:sz w:val="20"/>
      <w:szCs w:val="20"/>
    </w:rPr>
  </w:style>
  <w:style w:type="character" w:customStyle="1" w:styleId="TekstprzypisukocowegoZnak">
    <w:name w:val="Tekst przypisu końcowego Znak"/>
    <w:basedOn w:val="Domylnaczcionkaakapitu"/>
    <w:link w:val="Tekstprzypisukocowego"/>
    <w:rsid w:val="00CF4F64"/>
    <w:rPr>
      <w:rFonts w:ascii="Times New Roman" w:eastAsia="Times New Roman" w:hAnsi="Times New Roman" w:cs="Times New Roman"/>
      <w:sz w:val="20"/>
      <w:szCs w:val="20"/>
      <w:lang w:eastAsia="pl-PL"/>
    </w:rPr>
  </w:style>
  <w:style w:type="character" w:styleId="Odwoanieprzypisukocowego">
    <w:name w:val="endnote reference"/>
    <w:rsid w:val="00CF4F64"/>
    <w:rPr>
      <w:vertAlign w:val="superscript"/>
    </w:rPr>
  </w:style>
  <w:style w:type="character" w:styleId="Odwoaniedokomentarza">
    <w:name w:val="annotation reference"/>
    <w:uiPriority w:val="99"/>
    <w:rsid w:val="00CF4F64"/>
    <w:rPr>
      <w:sz w:val="16"/>
      <w:szCs w:val="16"/>
    </w:rPr>
  </w:style>
  <w:style w:type="paragraph" w:styleId="Tematkomentarza">
    <w:name w:val="annotation subject"/>
    <w:basedOn w:val="Tekstkomentarza"/>
    <w:next w:val="Tekstkomentarza"/>
    <w:link w:val="TematkomentarzaZnak"/>
    <w:rsid w:val="00CF4F64"/>
    <w:pPr>
      <w:autoSpaceDE/>
      <w:autoSpaceDN/>
    </w:pPr>
    <w:rPr>
      <w:b/>
      <w:bCs/>
    </w:rPr>
  </w:style>
  <w:style w:type="character" w:customStyle="1" w:styleId="TematkomentarzaZnak">
    <w:name w:val="Temat komentarza Znak"/>
    <w:basedOn w:val="TekstkomentarzaZnak"/>
    <w:link w:val="Tematkomentarza"/>
    <w:rsid w:val="00CF4F64"/>
    <w:rPr>
      <w:rFonts w:ascii="Times New Roman" w:eastAsia="Times New Roman" w:hAnsi="Times New Roman" w:cs="Times New Roman"/>
      <w:b/>
      <w:bCs/>
      <w:sz w:val="20"/>
      <w:szCs w:val="20"/>
      <w:lang w:eastAsia="pl-PL"/>
    </w:rPr>
  </w:style>
  <w:style w:type="paragraph" w:styleId="Poprawka">
    <w:name w:val="Revision"/>
    <w:hidden/>
    <w:uiPriority w:val="99"/>
    <w:semiHidden/>
    <w:rsid w:val="00CF4F64"/>
    <w:p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rsid w:val="00CF4F6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CF4F64"/>
    <w:pPr>
      <w:autoSpaceDN/>
    </w:pPr>
    <w:rPr>
      <w:rFonts w:ascii="Courier New" w:hAnsi="Courier New"/>
      <w:sz w:val="20"/>
      <w:szCs w:val="20"/>
    </w:rPr>
  </w:style>
  <w:style w:type="character" w:customStyle="1" w:styleId="ZwykytekstZnak">
    <w:name w:val="Zwykły tekst Znak"/>
    <w:basedOn w:val="Domylnaczcionkaakapitu"/>
    <w:link w:val="Zwykytekst"/>
    <w:rsid w:val="00CF4F64"/>
    <w:rPr>
      <w:rFonts w:ascii="Courier New" w:eastAsia="Times New Roman" w:hAnsi="Courier New" w:cs="Times New Roman"/>
      <w:sz w:val="20"/>
      <w:szCs w:val="20"/>
      <w:lang w:eastAsia="pl-PL"/>
    </w:rPr>
  </w:style>
  <w:style w:type="table" w:styleId="Tabela-Profesjonalny">
    <w:name w:val="Table Professional"/>
    <w:basedOn w:val="Standardowy"/>
    <w:rsid w:val="00CF4F64"/>
    <w:pPr>
      <w:spacing w:after="0" w:line="240" w:lineRule="auto"/>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13">
    <w:name w:val="WW8Num13"/>
    <w:basedOn w:val="Bezlisty"/>
    <w:rsid w:val="00CF4F64"/>
    <w:pPr>
      <w:numPr>
        <w:numId w:val="6"/>
      </w:numPr>
    </w:pPr>
  </w:style>
  <w:style w:type="paragraph" w:customStyle="1" w:styleId="text-justify">
    <w:name w:val="text-justify"/>
    <w:basedOn w:val="Normalny"/>
    <w:rsid w:val="00883F57"/>
    <w:pPr>
      <w:autoSpaceDN/>
      <w:spacing w:before="100" w:beforeAutospacing="1" w:after="100" w:afterAutospacing="1"/>
    </w:pPr>
  </w:style>
  <w:style w:type="character" w:customStyle="1" w:styleId="alb">
    <w:name w:val="a_lb"/>
    <w:basedOn w:val="Domylnaczcionkaakapitu"/>
    <w:rsid w:val="00E46447"/>
  </w:style>
  <w:style w:type="paragraph" w:customStyle="1" w:styleId="text-justify1">
    <w:name w:val="text-justify1"/>
    <w:basedOn w:val="Normalny"/>
    <w:rsid w:val="00E46447"/>
    <w:pPr>
      <w:autoSpaceDN/>
      <w:spacing w:before="100" w:beforeAutospacing="1" w:after="100" w:afterAutospacing="1"/>
    </w:pPr>
  </w:style>
  <w:style w:type="paragraph" w:customStyle="1" w:styleId="divparagraph">
    <w:name w:val="div.paragraph"/>
    <w:uiPriority w:val="99"/>
    <w:rsid w:val="00721A0A"/>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oint">
    <w:name w:val="div.point"/>
    <w:uiPriority w:val="99"/>
    <w:rsid w:val="00E41557"/>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E41557"/>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customStyle="1" w:styleId="Tekstpodstawowy21">
    <w:name w:val="Tekst podstawowy 21"/>
    <w:basedOn w:val="Normalny"/>
    <w:rsid w:val="00AF5377"/>
    <w:pPr>
      <w:suppressAutoHyphens/>
      <w:spacing w:after="120"/>
      <w:jc w:val="both"/>
      <w:textAlignment w:val="baseline"/>
    </w:pPr>
    <w:rPr>
      <w:kern w:val="3"/>
      <w:szCs w:val="20"/>
      <w:lang w:eastAsia="zh-CN"/>
    </w:rPr>
  </w:style>
  <w:style w:type="character" w:customStyle="1" w:styleId="Nierozpoznanawzmianka2">
    <w:name w:val="Nierozpoznana wzmianka2"/>
    <w:basedOn w:val="Domylnaczcionkaakapitu"/>
    <w:uiPriority w:val="99"/>
    <w:semiHidden/>
    <w:unhideWhenUsed/>
    <w:rsid w:val="00F67A27"/>
    <w:rPr>
      <w:color w:val="605E5C"/>
      <w:shd w:val="clear" w:color="auto" w:fill="E1DFDD"/>
    </w:rPr>
  </w:style>
  <w:style w:type="paragraph" w:styleId="Bezodstpw">
    <w:name w:val="No Spacing"/>
    <w:uiPriority w:val="1"/>
    <w:qFormat/>
    <w:rsid w:val="00C846EE"/>
    <w:pPr>
      <w:shd w:val="clear" w:color="auto" w:fill="FFFFFF"/>
      <w:spacing w:after="0" w:line="276" w:lineRule="auto"/>
      <w:ind w:leftChars="-1" w:left="-1" w:hangingChars="1" w:hanging="1"/>
      <w:textDirection w:val="btLr"/>
      <w:textAlignment w:val="top"/>
      <w:outlineLvl w:val="0"/>
    </w:pPr>
    <w:rPr>
      <w:rFonts w:ascii="Calibri" w:eastAsia="Arial" w:hAnsi="Calibri" w:cs="Mangal"/>
      <w:position w:val="-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28042">
      <w:bodyDiv w:val="1"/>
      <w:marLeft w:val="0"/>
      <w:marRight w:val="0"/>
      <w:marTop w:val="0"/>
      <w:marBottom w:val="0"/>
      <w:divBdr>
        <w:top w:val="none" w:sz="0" w:space="0" w:color="auto"/>
        <w:left w:val="none" w:sz="0" w:space="0" w:color="auto"/>
        <w:bottom w:val="none" w:sz="0" w:space="0" w:color="auto"/>
        <w:right w:val="none" w:sz="0" w:space="0" w:color="auto"/>
      </w:divBdr>
    </w:div>
    <w:div w:id="504126875">
      <w:bodyDiv w:val="1"/>
      <w:marLeft w:val="0"/>
      <w:marRight w:val="0"/>
      <w:marTop w:val="0"/>
      <w:marBottom w:val="0"/>
      <w:divBdr>
        <w:top w:val="none" w:sz="0" w:space="0" w:color="auto"/>
        <w:left w:val="none" w:sz="0" w:space="0" w:color="auto"/>
        <w:bottom w:val="none" w:sz="0" w:space="0" w:color="auto"/>
        <w:right w:val="none" w:sz="0" w:space="0" w:color="auto"/>
      </w:divBdr>
      <w:divsChild>
        <w:div w:id="245070037">
          <w:marLeft w:val="360"/>
          <w:marRight w:val="0"/>
          <w:marTop w:val="0"/>
          <w:marBottom w:val="72"/>
          <w:divBdr>
            <w:top w:val="none" w:sz="0" w:space="0" w:color="auto"/>
            <w:left w:val="none" w:sz="0" w:space="0" w:color="auto"/>
            <w:bottom w:val="none" w:sz="0" w:space="0" w:color="auto"/>
            <w:right w:val="none" w:sz="0" w:space="0" w:color="auto"/>
          </w:divBdr>
        </w:div>
      </w:divsChild>
    </w:div>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696664224">
      <w:bodyDiv w:val="1"/>
      <w:marLeft w:val="0"/>
      <w:marRight w:val="0"/>
      <w:marTop w:val="0"/>
      <w:marBottom w:val="0"/>
      <w:divBdr>
        <w:top w:val="none" w:sz="0" w:space="0" w:color="auto"/>
        <w:left w:val="none" w:sz="0" w:space="0" w:color="auto"/>
        <w:bottom w:val="none" w:sz="0" w:space="0" w:color="auto"/>
        <w:right w:val="none" w:sz="0" w:space="0" w:color="auto"/>
      </w:divBdr>
    </w:div>
    <w:div w:id="1115756364">
      <w:bodyDiv w:val="1"/>
      <w:marLeft w:val="0"/>
      <w:marRight w:val="0"/>
      <w:marTop w:val="0"/>
      <w:marBottom w:val="0"/>
      <w:divBdr>
        <w:top w:val="none" w:sz="0" w:space="0" w:color="auto"/>
        <w:left w:val="none" w:sz="0" w:space="0" w:color="auto"/>
        <w:bottom w:val="none" w:sz="0" w:space="0" w:color="auto"/>
        <w:right w:val="none" w:sz="0" w:space="0" w:color="auto"/>
      </w:divBdr>
    </w:div>
    <w:div w:id="142333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iod@szpital-belchatow.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67239-E826-4A12-A7E8-447F76D3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32</Pages>
  <Words>12521</Words>
  <Characters>75127</Characters>
  <Application>Microsoft Office Word</Application>
  <DocSecurity>0</DocSecurity>
  <Lines>626</Lines>
  <Paragraphs>174</Paragraphs>
  <ScaleCrop>false</ScaleCrop>
  <HeadingPairs>
    <vt:vector size="4" baseType="variant">
      <vt:variant>
        <vt:lpstr>Tytuł</vt:lpstr>
      </vt:variant>
      <vt:variant>
        <vt:i4>1</vt:i4>
      </vt:variant>
      <vt:variant>
        <vt:lpstr>Nagłówki</vt:lpstr>
      </vt:variant>
      <vt:variant>
        <vt:i4>31</vt:i4>
      </vt:variant>
    </vt:vector>
  </HeadingPairs>
  <TitlesOfParts>
    <vt:vector size="32" baseType="lpstr">
      <vt:lpstr/>
      <vt:lpstr>    Wzór umowy              </vt:lpstr>
      <vt:lpstr>    UMOWA </vt:lpstr>
      <vt:lpstr>    Nr GZP.3801.           .2026 zawarta w dniu ………-………-2026 r.</vt:lpstr>
      <vt:lpstr>wykonanie na podstawie PFU projektu poszczególnych instalacji i projektu   	wyko</vt:lpstr>
      <vt:lpstr>ścian mobilnych,</vt:lpstr>
      <vt:lpstr>systemów klimatyzacji i wentylacji,</vt:lpstr>
      <vt:lpstr>zabudów meblowych,</vt:lpstr>
      <vt:lpstr>elementów oświetlenia,</vt:lpstr>
      <vt:lpstr>elementów armatury sanitarnej, </vt:lpstr>
      <vt:lpstr>grzejników,</vt:lpstr>
      <vt:lpstr>itp. komponentów.</vt:lpstr>
      <vt:lpstr>przygotowanie i zabezpieczenie pomieszczeń objętych pracami,</vt:lpstr>
      <vt:lpstr>zabezpieczenie sąsiednich pomieszczeń przed uszkodzeniami   	mogącymi wynikać z </vt:lpstr>
      <vt:lpstr>wykonanie prac rozbiórkowych, wyburzeniowych i demontażowych,</vt:lpstr>
      <vt:lpstr>przygotowanie podłoży ściennych i podłogowych pod nowe   	wykładziny, malowanie </vt:lpstr>
      <vt:lpstr>wykonanie sufitów podwieszanych,</vt:lpstr>
      <vt:lpstr>wykonanie instalacji wentylacyjno-klimatyzacyjnej wraz z montażem    	i dostawą </vt:lpstr>
      <vt:lpstr>wykonanie instalacji elektrycznych (wymiana osprzętu elektrycznego   	i oświetle</vt:lpstr>
      <vt:lpstr>wykonanie prac w zakresie kładzenia wykładzin ściennych   	i podłogowych,</vt:lpstr>
      <vt:lpstr>wykonanie instalacji wodociągowych i sanitarnych (w tym wymiana   	ceramiki i ar</vt:lpstr>
      <vt:lpstr>wykonanie instalacji co, wymiana grzejników, zaworów,</vt:lpstr>
      <vt:lpstr>wymiana parapetów,</vt:lpstr>
      <vt:lpstr>montaż rolet zacieniających w oknach,</vt:lpstr>
      <vt:lpstr>wymiana stolarki drzwiowej,</vt:lpstr>
      <vt:lpstr>adaptacja istniejącego systemu p.poż. oświetlenia ewakuacyjnego   	i dostosowani</vt:lpstr>
      <vt:lpstr>wykonanie prac w zakresie dostosowania pomieszczeń do   	postanowień ŁWKPSP w Ło</vt:lpstr>
      <vt:lpstr>wykonanie innych prac o ile będą wymagały tego obecnie   	obowiązujące przepisy,</vt:lpstr>
      <vt:lpstr>wywóz i utylizacja gruzu i elementów pochodzących z demontażu   	i wyburzeń,</vt:lpstr>
      <vt:lpstr>przygotowanie pomieszczeń objętych pracami do odbioru końcowego.</vt:lpstr>
      <vt:lpstr>    5.  	W przypadku, gdy Wykonawca nie przedstawi propozycji, o której mowa w ust. </vt:lpstr>
      <vt:lpstr>    6.  	Skorzystanie przez Zamawiającego z uprawnień określonych w ust. 5 nie wyłąc</vt:lpstr>
    </vt:vector>
  </TitlesOfParts>
  <Company/>
  <LinksUpToDate>false</LinksUpToDate>
  <CharactersWithSpaces>87474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Marek Lipnicki</cp:lastModifiedBy>
  <cp:revision>661</cp:revision>
  <cp:lastPrinted>2025-11-12T11:08:00Z</cp:lastPrinted>
  <dcterms:created xsi:type="dcterms:W3CDTF">2025-11-13T06:27:00Z</dcterms:created>
  <dcterms:modified xsi:type="dcterms:W3CDTF">2026-04-23T06:38:00Z</dcterms:modified>
</cp:coreProperties>
</file>