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4AFEB" w14:textId="7400CFA1" w:rsidR="00F2388C" w:rsidRPr="00306767" w:rsidRDefault="00F2388C" w:rsidP="00D96283">
      <w:pPr>
        <w:spacing w:before="240" w:line="276" w:lineRule="auto"/>
        <w:rPr>
          <w:rFonts w:ascii="Arial" w:hAnsi="Arial" w:cs="Arial"/>
        </w:rPr>
      </w:pPr>
      <w:r w:rsidRPr="00306767">
        <w:rPr>
          <w:rFonts w:ascii="Arial" w:hAnsi="Arial" w:cs="Arial"/>
          <w:b/>
        </w:rPr>
        <w:t>POROZUMIENIE NR ................</w:t>
      </w:r>
    </w:p>
    <w:p w14:paraId="7A0DAD59" w14:textId="77777777" w:rsidR="00F2388C" w:rsidRPr="00306767" w:rsidRDefault="00F2388C" w:rsidP="00D96283">
      <w:pPr>
        <w:spacing w:line="276" w:lineRule="auto"/>
        <w:rPr>
          <w:rFonts w:ascii="Arial" w:hAnsi="Arial" w:cs="Arial"/>
          <w:b/>
        </w:rPr>
      </w:pPr>
      <w:r w:rsidRPr="00306767">
        <w:rPr>
          <w:rFonts w:ascii="Arial" w:hAnsi="Arial" w:cs="Arial"/>
        </w:rPr>
        <w:t>z dnia ............................ do umowy ....................................</w:t>
      </w:r>
    </w:p>
    <w:p w14:paraId="5C9ECFEF" w14:textId="1D615DD5" w:rsidR="00F2388C" w:rsidRPr="00306767" w:rsidRDefault="00F2388C" w:rsidP="00D96283">
      <w:pPr>
        <w:spacing w:line="276" w:lineRule="auto"/>
        <w:rPr>
          <w:rFonts w:ascii="Arial" w:hAnsi="Arial" w:cs="Arial"/>
          <w:b/>
        </w:rPr>
      </w:pPr>
      <w:r w:rsidRPr="00306767">
        <w:rPr>
          <w:rFonts w:ascii="Arial" w:hAnsi="Arial" w:cs="Arial"/>
          <w:b/>
        </w:rPr>
        <w:t xml:space="preserve"> o współpracy pracodawców w sprawie zapewnienia pracownikom bezpieczeństwa i higienicznych warunków pracy oraz ustanowienia koordynatora do spraw  BHP</w:t>
      </w:r>
    </w:p>
    <w:p w14:paraId="1CF29BAD" w14:textId="67F10A85" w:rsidR="00F2388C" w:rsidRPr="00306767" w:rsidRDefault="00F2388C" w:rsidP="00D96283">
      <w:pPr>
        <w:spacing w:after="240" w:line="276" w:lineRule="auto"/>
        <w:rPr>
          <w:rFonts w:ascii="Arial" w:hAnsi="Arial" w:cs="Arial"/>
          <w:b/>
        </w:rPr>
      </w:pPr>
      <w:r w:rsidRPr="00306767">
        <w:rPr>
          <w:rFonts w:ascii="Arial" w:hAnsi="Arial" w:cs="Arial"/>
          <w:b/>
        </w:rPr>
        <w:t xml:space="preserve">Temat: </w:t>
      </w:r>
      <w:r w:rsidRPr="00306767">
        <w:rPr>
          <w:rFonts w:ascii="Arial" w:hAnsi="Arial" w:cs="Arial"/>
        </w:rPr>
        <w:t>…....................................................................</w:t>
      </w:r>
      <w:bookmarkStart w:id="0" w:name="_GoBack"/>
      <w:bookmarkEnd w:id="0"/>
      <w:r w:rsidRPr="00306767">
        <w:rPr>
          <w:rFonts w:ascii="Arial" w:hAnsi="Arial" w:cs="Arial"/>
        </w:rPr>
        <w:t>......................................................</w:t>
      </w:r>
    </w:p>
    <w:p w14:paraId="224AEF7A" w14:textId="575615F2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Na podstawie przepisów art. 208 Kodeksu Pracy zawiera się porozumienie </w:t>
      </w:r>
      <w:r w:rsidR="00306767">
        <w:rPr>
          <w:rFonts w:ascii="Arial" w:hAnsi="Arial" w:cs="Arial"/>
        </w:rPr>
        <w:br/>
      </w:r>
      <w:r w:rsidRPr="00306767">
        <w:rPr>
          <w:rFonts w:ascii="Arial" w:hAnsi="Arial" w:cs="Arial"/>
        </w:rPr>
        <w:t>o współpracy pomiędzy następującymi pracodawcami:  .................................................................................................................................</w:t>
      </w:r>
    </w:p>
    <w:p w14:paraId="2FD1D491" w14:textId="5A239D2D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reprezentowanym przez ….................................................................................................................................... </w:t>
      </w:r>
    </w:p>
    <w:p w14:paraId="1FD48FD3" w14:textId="77777777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zwanym w treści umowy </w:t>
      </w:r>
      <w:r w:rsidRPr="00306767">
        <w:rPr>
          <w:rFonts w:ascii="Arial" w:hAnsi="Arial" w:cs="Arial"/>
          <w:b/>
        </w:rPr>
        <w:t>Zamawiającym,</w:t>
      </w:r>
    </w:p>
    <w:p w14:paraId="389E60A1" w14:textId="77777777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>a firmą:</w:t>
      </w:r>
    </w:p>
    <w:p w14:paraId="2EEDC533" w14:textId="03724F03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>.........................................................................................................</w:t>
      </w:r>
      <w:r w:rsidR="00306767">
        <w:rPr>
          <w:rFonts w:ascii="Arial" w:hAnsi="Arial" w:cs="Arial"/>
        </w:rPr>
        <w:t>...............................</w:t>
      </w:r>
    </w:p>
    <w:p w14:paraId="72B2FEA8" w14:textId="534DC7A8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E057A9" w14:textId="77777777" w:rsidR="00F2388C" w:rsidRPr="00306767" w:rsidRDefault="00F2388C" w:rsidP="00D96283">
      <w:pPr>
        <w:spacing w:after="240"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zwanym dalej </w:t>
      </w:r>
      <w:r w:rsidRPr="00306767">
        <w:rPr>
          <w:rFonts w:ascii="Arial" w:hAnsi="Arial" w:cs="Arial"/>
          <w:b/>
        </w:rPr>
        <w:t>Wykonawcą</w:t>
      </w:r>
    </w:p>
    <w:p w14:paraId="0F2F5D5B" w14:textId="424D4579" w:rsidR="00F2388C" w:rsidRPr="00306767" w:rsidRDefault="00F2388C" w:rsidP="00D96283">
      <w:pPr>
        <w:spacing w:after="240"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>Ilekroć w niniejszym porozumieniu jest mowa o pracodawcy rozumie się przez to Zamawiającego oraz Wykonawcę.</w:t>
      </w:r>
    </w:p>
    <w:p w14:paraId="271D132C" w14:textId="77777777" w:rsidR="00F2388C" w:rsidRPr="00306767" w:rsidRDefault="00F2388C" w:rsidP="00D96283">
      <w:pPr>
        <w:spacing w:line="276" w:lineRule="auto"/>
        <w:rPr>
          <w:rFonts w:ascii="Arial" w:hAnsi="Arial" w:cs="Arial"/>
          <w:b/>
        </w:rPr>
      </w:pPr>
      <w:r w:rsidRPr="00306767">
        <w:rPr>
          <w:rFonts w:ascii="Arial" w:hAnsi="Arial" w:cs="Arial"/>
          <w:b/>
        </w:rPr>
        <w:t>§ 1</w:t>
      </w:r>
    </w:p>
    <w:p w14:paraId="2CCF347B" w14:textId="1232DA9B" w:rsidR="00F2388C" w:rsidRPr="00306767" w:rsidRDefault="00F2388C" w:rsidP="00D96283">
      <w:pPr>
        <w:spacing w:after="240"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Pracodawcy stwierdzają zgodnie, że ich pracownicy wykonują jednocześnie pracę </w:t>
      </w:r>
      <w:r w:rsidR="00306767">
        <w:rPr>
          <w:rFonts w:ascii="Arial" w:hAnsi="Arial" w:cs="Arial"/>
        </w:rPr>
        <w:br/>
      </w:r>
      <w:r w:rsidRPr="00306767">
        <w:rPr>
          <w:rFonts w:ascii="Arial" w:hAnsi="Arial" w:cs="Arial"/>
        </w:rPr>
        <w:t xml:space="preserve">w tym samym miejscu, tj. na  terenie  Szpitala Wojewódzkiego im. Jana Pawła II </w:t>
      </w:r>
      <w:r w:rsidR="00306767">
        <w:rPr>
          <w:rFonts w:ascii="Arial" w:hAnsi="Arial" w:cs="Arial"/>
        </w:rPr>
        <w:br/>
      </w:r>
      <w:r w:rsidRPr="00306767">
        <w:rPr>
          <w:rFonts w:ascii="Arial" w:hAnsi="Arial" w:cs="Arial"/>
        </w:rPr>
        <w:t>w Bełchatowie, ul. Czapliniecka 123, 97–400 Bełchatów, zwanym dalej miejscem pracy.</w:t>
      </w:r>
    </w:p>
    <w:p w14:paraId="241D2FD2" w14:textId="77777777" w:rsidR="00F2388C" w:rsidRPr="00306767" w:rsidRDefault="00F2388C" w:rsidP="00D96283">
      <w:pPr>
        <w:spacing w:line="276" w:lineRule="auto"/>
        <w:rPr>
          <w:rFonts w:ascii="Arial" w:hAnsi="Arial" w:cs="Arial"/>
          <w:b/>
        </w:rPr>
      </w:pPr>
      <w:r w:rsidRPr="00306767">
        <w:rPr>
          <w:rFonts w:ascii="Arial" w:hAnsi="Arial" w:cs="Arial"/>
          <w:b/>
        </w:rPr>
        <w:t>§ 2</w:t>
      </w:r>
    </w:p>
    <w:p w14:paraId="0EC05CAA" w14:textId="77777777" w:rsidR="00F2388C" w:rsidRPr="00306767" w:rsidRDefault="00F2388C" w:rsidP="00D96283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</w:rPr>
      </w:pPr>
      <w:r w:rsidRPr="00306767">
        <w:rPr>
          <w:rFonts w:ascii="Arial" w:hAnsi="Arial" w:cs="Arial"/>
        </w:rPr>
        <w:t>Pracodawcy ustalają koordynatora do spraw BHP oraz zlecają koordynatorowi realizację w ich imieniu zadań, o których mowa w § 6.</w:t>
      </w:r>
    </w:p>
    <w:p w14:paraId="1FBD4372" w14:textId="77777777" w:rsidR="00635E1F" w:rsidRPr="00306767" w:rsidRDefault="00635E1F" w:rsidP="00D96283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</w:rPr>
      </w:pPr>
      <w:r w:rsidRPr="00306767">
        <w:rPr>
          <w:rFonts w:ascii="Arial" w:hAnsi="Arial" w:cs="Arial"/>
        </w:rPr>
        <w:t>Koordynatorem ds. BHP jest osoba wyznaczona przez Zamawiającego.</w:t>
      </w:r>
    </w:p>
    <w:p w14:paraId="61179323" w14:textId="4958FBC4" w:rsidR="00F2388C" w:rsidRPr="00306767" w:rsidRDefault="00F2388C" w:rsidP="00D96283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Pracodawcy zobowiązują się współpracować ze sobą oraz z koordynatorem do spraw BHP w celu zapewnienia pracownikom pracującym na terenie Szpitala Wojewódzkiego im. Jana Pawła II w Bełchatowie bezpiecznej </w:t>
      </w:r>
      <w:r w:rsidR="00306767">
        <w:rPr>
          <w:rFonts w:ascii="Arial" w:hAnsi="Arial" w:cs="Arial"/>
        </w:rPr>
        <w:br/>
      </w:r>
      <w:r w:rsidRPr="00306767">
        <w:rPr>
          <w:rFonts w:ascii="Arial" w:hAnsi="Arial" w:cs="Arial"/>
        </w:rPr>
        <w:t>i higienicznej pracy.</w:t>
      </w:r>
    </w:p>
    <w:p w14:paraId="60749655" w14:textId="75BF6C76" w:rsidR="00F2388C" w:rsidRPr="00306767" w:rsidRDefault="00F2388C" w:rsidP="00D96283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W razie zaistnienia wypadku przy pracy pracownika Wykonawcy ustalenia okoliczności i przyczyn wypadku dokonuje zespół powypadkowy powołany przez zakład pracy poszkodowanego pracownika. Ustalenie przyczyn </w:t>
      </w:r>
      <w:r w:rsidR="00306767">
        <w:rPr>
          <w:rFonts w:ascii="Arial" w:hAnsi="Arial" w:cs="Arial"/>
        </w:rPr>
        <w:br/>
      </w:r>
      <w:r w:rsidRPr="00306767">
        <w:rPr>
          <w:rFonts w:ascii="Arial" w:hAnsi="Arial" w:cs="Arial"/>
        </w:rPr>
        <w:t xml:space="preserve">i okoliczności wypadku, mającego miejsce na terenie Szpitala Wojewódzkiego </w:t>
      </w:r>
      <w:r w:rsidRPr="00306767">
        <w:rPr>
          <w:rFonts w:ascii="Arial" w:hAnsi="Arial" w:cs="Arial"/>
        </w:rPr>
        <w:br/>
        <w:t>im. Jana Pawła II w Bełchatowie i mającego związek z wykonywaniem usług ............................ odbywać się będzie w obecności koordynatora ds. BHP.</w:t>
      </w:r>
    </w:p>
    <w:p w14:paraId="73B814F1" w14:textId="77777777" w:rsidR="00F2388C" w:rsidRPr="00306767" w:rsidRDefault="00F2388C" w:rsidP="00D96283">
      <w:pPr>
        <w:numPr>
          <w:ilvl w:val="0"/>
          <w:numId w:val="41"/>
        </w:numPr>
        <w:suppressAutoHyphens/>
        <w:autoSpaceDN/>
        <w:spacing w:line="276" w:lineRule="auto"/>
        <w:ind w:hanging="720"/>
        <w:rPr>
          <w:rFonts w:ascii="Arial" w:hAnsi="Arial" w:cs="Arial"/>
        </w:rPr>
      </w:pPr>
      <w:r w:rsidRPr="00306767">
        <w:rPr>
          <w:rFonts w:ascii="Arial" w:hAnsi="Arial" w:cs="Arial"/>
        </w:rPr>
        <w:t>Wyznaczenie koordynatora do spraw BHP nie zwalnia pracodawców z obowiązku zapewnienia pracownikom bezpieczeństwa i higieny pracy.</w:t>
      </w:r>
    </w:p>
    <w:p w14:paraId="70C3E716" w14:textId="5EBDA9B3" w:rsidR="00F2388C" w:rsidRPr="00306767" w:rsidRDefault="00F2388C" w:rsidP="00D96283">
      <w:pPr>
        <w:numPr>
          <w:ilvl w:val="0"/>
          <w:numId w:val="41"/>
        </w:numPr>
        <w:suppressAutoHyphens/>
        <w:autoSpaceDN/>
        <w:spacing w:after="240" w:line="276" w:lineRule="auto"/>
        <w:ind w:hanging="720"/>
        <w:rPr>
          <w:rFonts w:ascii="Arial" w:hAnsi="Arial" w:cs="Arial"/>
          <w:b/>
        </w:rPr>
      </w:pPr>
      <w:r w:rsidRPr="00306767">
        <w:rPr>
          <w:rFonts w:ascii="Arial" w:hAnsi="Arial" w:cs="Arial"/>
        </w:rPr>
        <w:lastRenderedPageBreak/>
        <w:t xml:space="preserve">Każdy z pracodawców odpowiada odrębnie za stosowanie przepisów BHP przez podległych pracowników. </w:t>
      </w:r>
    </w:p>
    <w:p w14:paraId="268533C0" w14:textId="77777777" w:rsidR="00F2388C" w:rsidRPr="00306767" w:rsidRDefault="00F2388C" w:rsidP="00D96283">
      <w:pPr>
        <w:spacing w:line="276" w:lineRule="auto"/>
        <w:rPr>
          <w:rFonts w:ascii="Arial" w:hAnsi="Arial" w:cs="Arial"/>
          <w:b/>
        </w:rPr>
      </w:pPr>
      <w:r w:rsidRPr="00306767">
        <w:rPr>
          <w:rFonts w:ascii="Arial" w:hAnsi="Arial" w:cs="Arial"/>
          <w:b/>
        </w:rPr>
        <w:t>§ 3</w:t>
      </w:r>
    </w:p>
    <w:p w14:paraId="5F1F10DC" w14:textId="77777777" w:rsidR="00F2388C" w:rsidRPr="00306767" w:rsidRDefault="00F2388C" w:rsidP="00D96283">
      <w:pPr>
        <w:numPr>
          <w:ilvl w:val="0"/>
          <w:numId w:val="42"/>
        </w:numPr>
        <w:tabs>
          <w:tab w:val="clear" w:pos="375"/>
          <w:tab w:val="num" w:pos="720"/>
        </w:tabs>
        <w:suppressAutoHyphens/>
        <w:autoSpaceDN/>
        <w:spacing w:line="276" w:lineRule="auto"/>
        <w:ind w:left="720" w:hanging="720"/>
        <w:rPr>
          <w:rFonts w:ascii="Arial" w:hAnsi="Arial" w:cs="Arial"/>
        </w:rPr>
      </w:pPr>
      <w:r w:rsidRPr="00306767">
        <w:rPr>
          <w:rFonts w:ascii="Arial" w:hAnsi="Arial" w:cs="Arial"/>
        </w:rPr>
        <w:t>Obowiązki wykonawcy:</w:t>
      </w:r>
    </w:p>
    <w:p w14:paraId="45D6A608" w14:textId="77777777" w:rsidR="00F2388C" w:rsidRPr="00306767" w:rsidRDefault="00F2388C" w:rsidP="00D96283">
      <w:pPr>
        <w:spacing w:line="276" w:lineRule="auto"/>
        <w:ind w:left="360" w:firstLine="348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zapoznanie pracowników z przepisami BHP,</w:t>
      </w:r>
    </w:p>
    <w:p w14:paraId="56AC6024" w14:textId="77777777" w:rsidR="00F2388C" w:rsidRPr="00306767" w:rsidRDefault="00F2388C" w:rsidP="00D96283">
      <w:pPr>
        <w:spacing w:line="276" w:lineRule="auto"/>
        <w:ind w:firstLine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przeszkolenie pracowników z zakresu instrukcji przeciwpożarowej,</w:t>
      </w:r>
    </w:p>
    <w:p w14:paraId="2DF119C0" w14:textId="77777777" w:rsidR="00F2388C" w:rsidRPr="00306767" w:rsidRDefault="00F2388C" w:rsidP="00D96283">
      <w:pPr>
        <w:spacing w:line="276" w:lineRule="auto"/>
        <w:ind w:left="1418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poinformowanie pracowników o miejscu wyznaczonym do uzyskania pierwszej pomocy,</w:t>
      </w:r>
    </w:p>
    <w:p w14:paraId="157597F8" w14:textId="5A5CC422" w:rsidR="00F2388C" w:rsidRPr="00306767" w:rsidRDefault="00F2388C" w:rsidP="00D96283">
      <w:pPr>
        <w:spacing w:line="276" w:lineRule="auto"/>
        <w:ind w:left="1418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poinformowanie pracowników o  zagrożeniach  dla  bezpieczeństwa</w:t>
      </w:r>
      <w:r w:rsidR="00306767">
        <w:rPr>
          <w:rFonts w:ascii="Arial" w:hAnsi="Arial" w:cs="Arial"/>
        </w:rPr>
        <w:t xml:space="preserve">  i  zdrowia  podczas pracy </w:t>
      </w:r>
      <w:r w:rsidRPr="00306767">
        <w:rPr>
          <w:rFonts w:ascii="Arial" w:hAnsi="Arial" w:cs="Arial"/>
        </w:rPr>
        <w:t>na terenie Szpitala Wojewódzkiego im. Jana Pawła II w Bełchatowie,</w:t>
      </w:r>
    </w:p>
    <w:p w14:paraId="5B53C7EE" w14:textId="77777777" w:rsidR="00F2388C" w:rsidRPr="00306767" w:rsidRDefault="00F2388C" w:rsidP="00D96283">
      <w:pPr>
        <w:spacing w:line="276" w:lineRule="auto"/>
        <w:ind w:left="1418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przeprowadzenie przez osoby kierujące pracownikami instruktażu stanowiskowego,</w:t>
      </w:r>
    </w:p>
    <w:p w14:paraId="3829D033" w14:textId="48ACB957" w:rsidR="00F2388C" w:rsidRPr="00306767" w:rsidRDefault="00F2388C" w:rsidP="00D96283">
      <w:pPr>
        <w:spacing w:line="276" w:lineRule="auto"/>
        <w:ind w:left="1418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organizacja   pomieszczeń   i   stanowisk    pracy   w   sposób</w:t>
      </w:r>
      <w:r w:rsidR="00306767">
        <w:rPr>
          <w:rFonts w:ascii="Arial" w:hAnsi="Arial" w:cs="Arial"/>
        </w:rPr>
        <w:t xml:space="preserve">   zapewniający  bezpieczne </w:t>
      </w:r>
      <w:r w:rsidRPr="00306767">
        <w:rPr>
          <w:rFonts w:ascii="Arial" w:hAnsi="Arial" w:cs="Arial"/>
        </w:rPr>
        <w:t>i higieniczne warunki pracy oraz ochronę przeciwpożarową,</w:t>
      </w:r>
    </w:p>
    <w:p w14:paraId="37250D18" w14:textId="760D51BB" w:rsidR="00F2388C" w:rsidRPr="00306767" w:rsidRDefault="00F2388C" w:rsidP="00D96283">
      <w:pPr>
        <w:spacing w:line="276" w:lineRule="auto"/>
        <w:ind w:left="1418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zorganizowania pracownikom pomieszczeń higieniczno-sa</w:t>
      </w:r>
      <w:r w:rsidR="00306767">
        <w:rPr>
          <w:rFonts w:ascii="Arial" w:hAnsi="Arial" w:cs="Arial"/>
        </w:rPr>
        <w:t xml:space="preserve">nitarnych i środków higieny </w:t>
      </w:r>
      <w:r w:rsidRPr="00306767">
        <w:rPr>
          <w:rFonts w:ascii="Arial" w:hAnsi="Arial" w:cs="Arial"/>
        </w:rPr>
        <w:t>osobistej,</w:t>
      </w:r>
    </w:p>
    <w:p w14:paraId="23742005" w14:textId="03D6FAC6" w:rsidR="00F2388C" w:rsidRPr="00306767" w:rsidRDefault="00F2388C" w:rsidP="00D96283">
      <w:pPr>
        <w:spacing w:line="276" w:lineRule="auto"/>
        <w:ind w:left="1418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wyposażenie  pracowników  w ubiór  ochronny  oraz  sprzęt niez</w:t>
      </w:r>
      <w:r w:rsidR="00306767">
        <w:rPr>
          <w:rFonts w:ascii="Arial" w:hAnsi="Arial" w:cs="Arial"/>
        </w:rPr>
        <w:t xml:space="preserve">będny do wykonywania pracy, </w:t>
      </w:r>
      <w:r w:rsidRPr="00306767">
        <w:rPr>
          <w:rFonts w:ascii="Arial" w:hAnsi="Arial" w:cs="Arial"/>
        </w:rPr>
        <w:t>posiadający wymagane certyfikaty,</w:t>
      </w:r>
    </w:p>
    <w:p w14:paraId="38FD328A" w14:textId="5B246558" w:rsidR="00F2388C" w:rsidRPr="00306767" w:rsidRDefault="00F2388C" w:rsidP="00D96283">
      <w:pPr>
        <w:spacing w:line="276" w:lineRule="auto"/>
        <w:ind w:left="1418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niezwłoczne odsunięcie od pracy pracownika zatrudnione</w:t>
      </w:r>
      <w:r w:rsidR="00306767">
        <w:rPr>
          <w:rFonts w:ascii="Arial" w:hAnsi="Arial" w:cs="Arial"/>
        </w:rPr>
        <w:t xml:space="preserve">go przy pracach, do których nie </w:t>
      </w:r>
      <w:r w:rsidRPr="00306767">
        <w:rPr>
          <w:rFonts w:ascii="Arial" w:hAnsi="Arial" w:cs="Arial"/>
        </w:rPr>
        <w:t>posiada odpowiednich uprawnień.</w:t>
      </w:r>
    </w:p>
    <w:p w14:paraId="64889FFD" w14:textId="77777777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>2.</w:t>
      </w:r>
      <w:r w:rsidRPr="00306767">
        <w:rPr>
          <w:rFonts w:ascii="Arial" w:hAnsi="Arial" w:cs="Arial"/>
        </w:rPr>
        <w:tab/>
        <w:t>Podstawą dopuszczenia przez Wykonawcę pracowników do prac jest:</w:t>
      </w:r>
    </w:p>
    <w:p w14:paraId="686E8E2A" w14:textId="197D4FFD" w:rsidR="00F2388C" w:rsidRPr="00306767" w:rsidRDefault="00F2388C" w:rsidP="00D96283">
      <w:pPr>
        <w:spacing w:line="276" w:lineRule="auto"/>
        <w:ind w:left="1418" w:hanging="710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uprzednie odbycie z pracownikami wymaganych szkoleń w za</w:t>
      </w:r>
      <w:r w:rsidR="00306767">
        <w:rPr>
          <w:rFonts w:ascii="Arial" w:hAnsi="Arial" w:cs="Arial"/>
        </w:rPr>
        <w:t xml:space="preserve">kresie bhp oraz przekazanie </w:t>
      </w:r>
      <w:r w:rsidRPr="00306767">
        <w:rPr>
          <w:rFonts w:ascii="Arial" w:hAnsi="Arial" w:cs="Arial"/>
        </w:rPr>
        <w:t>niezbędnych informacji w tym zakresie określonych w ust. 1,</w:t>
      </w:r>
    </w:p>
    <w:p w14:paraId="7450D89E" w14:textId="76EA5E7D" w:rsidR="00F2388C" w:rsidRPr="00306767" w:rsidRDefault="00F2388C" w:rsidP="00D96283">
      <w:pPr>
        <w:spacing w:line="276" w:lineRule="auto"/>
        <w:ind w:left="1418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posiadanie obowiązujących profilaktycznych badań lekar</w:t>
      </w:r>
      <w:r w:rsidR="00306767">
        <w:rPr>
          <w:rFonts w:ascii="Arial" w:hAnsi="Arial" w:cs="Arial"/>
        </w:rPr>
        <w:t xml:space="preserve">skich bez przeciwwskazań do </w:t>
      </w:r>
      <w:r w:rsidRPr="00306767">
        <w:rPr>
          <w:rFonts w:ascii="Arial" w:hAnsi="Arial" w:cs="Arial"/>
        </w:rPr>
        <w:t>wykonywania prac na wysokości,</w:t>
      </w:r>
    </w:p>
    <w:p w14:paraId="5C930CCC" w14:textId="286D4A8A" w:rsidR="00F2388C" w:rsidRPr="00306767" w:rsidRDefault="00F2388C" w:rsidP="00D96283">
      <w:pPr>
        <w:spacing w:line="276" w:lineRule="auto"/>
        <w:ind w:left="1418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posiadanie  przez  pracowników  środków  indywidualnej   och</w:t>
      </w:r>
      <w:r w:rsidR="00306767">
        <w:rPr>
          <w:rFonts w:ascii="Arial" w:hAnsi="Arial" w:cs="Arial"/>
        </w:rPr>
        <w:t xml:space="preserve">rony,   odzieży i obuwia </w:t>
      </w:r>
      <w:r w:rsidRPr="00306767">
        <w:rPr>
          <w:rFonts w:ascii="Arial" w:hAnsi="Arial" w:cs="Arial"/>
        </w:rPr>
        <w:t>roboczego,</w:t>
      </w:r>
    </w:p>
    <w:p w14:paraId="105EE16D" w14:textId="77777777" w:rsidR="00F2388C" w:rsidRPr="00306767" w:rsidRDefault="00F2388C" w:rsidP="00D96283">
      <w:pPr>
        <w:spacing w:line="276" w:lineRule="auto"/>
        <w:ind w:left="1418" w:hanging="710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posiadanie stosownych kwalifikacji zawodowych na wykonywanie określonych prac.</w:t>
      </w:r>
    </w:p>
    <w:p w14:paraId="22FADAFB" w14:textId="6742D5DF" w:rsidR="00F2388C" w:rsidRPr="00306767" w:rsidRDefault="00F2388C" w:rsidP="00D96283">
      <w:pPr>
        <w:spacing w:line="276" w:lineRule="auto"/>
        <w:ind w:left="709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3. </w:t>
      </w:r>
      <w:r w:rsidRPr="00306767">
        <w:rPr>
          <w:rFonts w:ascii="Arial" w:hAnsi="Arial" w:cs="Arial"/>
        </w:rPr>
        <w:tab/>
        <w:t>Wykonawca zapewnia, że powierzone pracownikom maszyny i urząd</w:t>
      </w:r>
      <w:r w:rsidR="00306767">
        <w:rPr>
          <w:rFonts w:ascii="Arial" w:hAnsi="Arial" w:cs="Arial"/>
        </w:rPr>
        <w:t xml:space="preserve">zenia techniczne zapewniają im </w:t>
      </w:r>
      <w:r w:rsidRPr="00306767">
        <w:rPr>
          <w:rFonts w:ascii="Arial" w:hAnsi="Arial" w:cs="Arial"/>
        </w:rPr>
        <w:t>oraz innym osobom pełne bezpieczeństwo podczas wykonywania przy ic</w:t>
      </w:r>
      <w:r w:rsidR="00306767">
        <w:rPr>
          <w:rFonts w:ascii="Arial" w:hAnsi="Arial" w:cs="Arial"/>
        </w:rPr>
        <w:t xml:space="preserve">h użyciu zleconych prac oraz </w:t>
      </w:r>
      <w:r w:rsidRPr="00306767">
        <w:rPr>
          <w:rFonts w:ascii="Arial" w:hAnsi="Arial" w:cs="Arial"/>
        </w:rPr>
        <w:t>spełniają wymagania dotyczące oceny zgodności wynikające z odrębnych przepisów.</w:t>
      </w:r>
    </w:p>
    <w:p w14:paraId="46E08049" w14:textId="002923A1" w:rsidR="00F2388C" w:rsidRPr="00306767" w:rsidRDefault="00F2388C" w:rsidP="00D96283">
      <w:pPr>
        <w:spacing w:after="240" w:line="276" w:lineRule="auto"/>
        <w:ind w:left="709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4. </w:t>
      </w:r>
      <w:r w:rsidRPr="00306767">
        <w:rPr>
          <w:rFonts w:ascii="Arial" w:hAnsi="Arial" w:cs="Arial"/>
        </w:rPr>
        <w:tab/>
        <w:t xml:space="preserve">Wykonawca oświadcza, że pracownicy wykonujący pracę spełniają wymagania </w:t>
      </w:r>
      <w:r w:rsidR="00306767">
        <w:rPr>
          <w:rFonts w:ascii="Arial" w:hAnsi="Arial" w:cs="Arial"/>
        </w:rPr>
        <w:t xml:space="preserve">wymienione w  ust. 1 </w:t>
      </w:r>
      <w:r w:rsidRPr="00306767">
        <w:rPr>
          <w:rFonts w:ascii="Arial" w:hAnsi="Arial" w:cs="Arial"/>
        </w:rPr>
        <w:t xml:space="preserve">oraz  w ust. 2. Wykonawca zobowiązuje się  przekazać do  wglądu na </w:t>
      </w:r>
      <w:r w:rsidR="00306767">
        <w:rPr>
          <w:rFonts w:ascii="Arial" w:hAnsi="Arial" w:cs="Arial"/>
        </w:rPr>
        <w:t xml:space="preserve">pisemny wniosek koordynatora </w:t>
      </w:r>
      <w:r w:rsidRPr="00306767">
        <w:rPr>
          <w:rFonts w:ascii="Arial" w:hAnsi="Arial" w:cs="Arial"/>
        </w:rPr>
        <w:t>ds. BHP dokumentację potwierdzającą spełnienie wymagań.</w:t>
      </w:r>
    </w:p>
    <w:p w14:paraId="2DA65A8B" w14:textId="77777777" w:rsidR="00F2388C" w:rsidRPr="00306767" w:rsidRDefault="00F2388C" w:rsidP="00D96283">
      <w:pPr>
        <w:spacing w:line="276" w:lineRule="auto"/>
        <w:rPr>
          <w:rFonts w:ascii="Arial" w:hAnsi="Arial" w:cs="Arial"/>
          <w:b/>
        </w:rPr>
      </w:pPr>
      <w:r w:rsidRPr="00306767">
        <w:rPr>
          <w:rFonts w:ascii="Arial" w:hAnsi="Arial" w:cs="Arial"/>
          <w:b/>
        </w:rPr>
        <w:t>§ 4</w:t>
      </w:r>
    </w:p>
    <w:p w14:paraId="4458337E" w14:textId="083F177B" w:rsidR="00F2388C" w:rsidRPr="00306767" w:rsidRDefault="00F2388C" w:rsidP="00D96283">
      <w:pPr>
        <w:spacing w:after="240"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Obowiązkiem Zamawiającego jest przekazanie Wykonawcy Instrukcji na wypadek powstania pożaru, „Informacji na temat zagrożeń dla zdrowia i życia występujących </w:t>
      </w:r>
      <w:r w:rsidRPr="00306767">
        <w:rPr>
          <w:rFonts w:ascii="Arial" w:hAnsi="Arial" w:cs="Arial"/>
        </w:rPr>
        <w:lastRenderedPageBreak/>
        <w:t>na terenie Szpitala W</w:t>
      </w:r>
      <w:r w:rsidR="00306767">
        <w:rPr>
          <w:rFonts w:ascii="Arial" w:hAnsi="Arial" w:cs="Arial"/>
        </w:rPr>
        <w:t xml:space="preserve">ojewódzkiego im. Jana Pawła II </w:t>
      </w:r>
      <w:r w:rsidRPr="00306767">
        <w:rPr>
          <w:rFonts w:ascii="Arial" w:hAnsi="Arial" w:cs="Arial"/>
        </w:rPr>
        <w:t>w Bełchatowie oraz krótkich instrukcji postępowania na wypadek awarii lub innych sytuacji zagrażających zdrowiu i życiu pracowników” oraz informacji dotyczącej miejsca uzyskania przez pracowników pierwszej pomocy w nagłych wypadkach.</w:t>
      </w:r>
    </w:p>
    <w:p w14:paraId="06BC3B33" w14:textId="77777777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  <w:b/>
        </w:rPr>
        <w:t>§ 5</w:t>
      </w:r>
    </w:p>
    <w:p w14:paraId="7E37BF82" w14:textId="77777777" w:rsidR="00F2388C" w:rsidRPr="00306767" w:rsidRDefault="00F2388C" w:rsidP="00D96283">
      <w:pPr>
        <w:suppressAutoHyphens/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>Obowiązkiem wykonawcy jest pisemne przekazanie koordynatorowi do spraw BHP, najpóźniej w dniu rozpoczęcia wykonywania prac określonych przedmiotem umowy:</w:t>
      </w:r>
    </w:p>
    <w:p w14:paraId="3BBACFF8" w14:textId="77777777" w:rsidR="00F2388C" w:rsidRPr="00306767" w:rsidRDefault="00F2388C" w:rsidP="00D96283">
      <w:pPr>
        <w:spacing w:line="276" w:lineRule="auto"/>
        <w:ind w:left="709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nazwy firmy, imienia i nazwiska pracodawcy oraz adresu jego siedziby, telefonu, maila,</w:t>
      </w:r>
    </w:p>
    <w:p w14:paraId="08C92CBF" w14:textId="77777777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czasu trwania umowy,</w:t>
      </w:r>
    </w:p>
    <w:p w14:paraId="28C65216" w14:textId="77777777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rodzaju i miejsca wykonywanych prac,</w:t>
      </w:r>
    </w:p>
    <w:p w14:paraId="6F786AB0" w14:textId="4AF81F4F" w:rsidR="00F2388C" w:rsidRPr="00306767" w:rsidRDefault="00F2388C" w:rsidP="00D96283">
      <w:pPr>
        <w:spacing w:after="240" w:line="276" w:lineRule="auto"/>
        <w:ind w:left="709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 </w:t>
      </w:r>
      <w:r w:rsidRPr="00306767">
        <w:rPr>
          <w:rFonts w:ascii="Arial" w:hAnsi="Arial" w:cs="Arial"/>
        </w:rPr>
        <w:tab/>
        <w:t>wykazu pracowników, którzy będą wykonywać prace oraz dane o</w:t>
      </w:r>
      <w:r w:rsidR="00306767">
        <w:rPr>
          <w:rFonts w:ascii="Arial" w:hAnsi="Arial" w:cs="Arial"/>
        </w:rPr>
        <w:t xml:space="preserve">soby nadzorującej ich prace, </w:t>
      </w:r>
      <w:r w:rsidRPr="00306767">
        <w:rPr>
          <w:rFonts w:ascii="Arial" w:hAnsi="Arial" w:cs="Arial"/>
        </w:rPr>
        <w:t>z obowiązkiem jego bieżącej aktualizacji.</w:t>
      </w:r>
    </w:p>
    <w:p w14:paraId="79A1E6A2" w14:textId="77777777" w:rsidR="00F2388C" w:rsidRPr="00306767" w:rsidRDefault="00F2388C" w:rsidP="00D96283">
      <w:pPr>
        <w:spacing w:line="276" w:lineRule="auto"/>
        <w:rPr>
          <w:rFonts w:ascii="Arial" w:hAnsi="Arial" w:cs="Arial"/>
          <w:b/>
        </w:rPr>
      </w:pPr>
      <w:r w:rsidRPr="00306767">
        <w:rPr>
          <w:rFonts w:ascii="Arial" w:hAnsi="Arial" w:cs="Arial"/>
          <w:b/>
        </w:rPr>
        <w:t>§ 6</w:t>
      </w:r>
    </w:p>
    <w:p w14:paraId="5319C911" w14:textId="77777777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>Do zadań i obowiązków koordynatora do spraw BHP należy:</w:t>
      </w:r>
    </w:p>
    <w:p w14:paraId="1F436087" w14:textId="0BC875C7" w:rsidR="00F2388C" w:rsidRPr="00306767" w:rsidRDefault="00F2388C" w:rsidP="00D96283">
      <w:pPr>
        <w:spacing w:line="276" w:lineRule="auto"/>
        <w:ind w:left="709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przegląd stanu bezpieczeństwa i higieny pracy pracowników Wykonawcy</w:t>
      </w:r>
      <w:r w:rsidR="00306767">
        <w:rPr>
          <w:rFonts w:ascii="Arial" w:hAnsi="Arial" w:cs="Arial"/>
        </w:rPr>
        <w:t xml:space="preserve"> zlokalizowanych na terenie </w:t>
      </w:r>
      <w:r w:rsidRPr="00306767">
        <w:rPr>
          <w:rFonts w:ascii="Arial" w:hAnsi="Arial" w:cs="Arial"/>
        </w:rPr>
        <w:t>Szpitala Wo</w:t>
      </w:r>
      <w:r w:rsidR="00306767">
        <w:rPr>
          <w:rFonts w:ascii="Arial" w:hAnsi="Arial" w:cs="Arial"/>
        </w:rPr>
        <w:t xml:space="preserve">jewódzkiego im. Jana Pawła II w </w:t>
      </w:r>
      <w:r w:rsidRPr="00306767">
        <w:rPr>
          <w:rFonts w:ascii="Arial" w:hAnsi="Arial" w:cs="Arial"/>
        </w:rPr>
        <w:t>Bełchatowie,</w:t>
      </w:r>
    </w:p>
    <w:p w14:paraId="76DADC3A" w14:textId="548A62A5" w:rsidR="00F2388C" w:rsidRPr="00306767" w:rsidRDefault="00F2388C" w:rsidP="00D96283">
      <w:pPr>
        <w:spacing w:line="276" w:lineRule="auto"/>
        <w:ind w:left="709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 </w:t>
      </w:r>
      <w:r w:rsidRPr="00306767">
        <w:rPr>
          <w:rFonts w:ascii="Arial" w:hAnsi="Arial" w:cs="Arial"/>
        </w:rPr>
        <w:tab/>
        <w:t xml:space="preserve">informowanie pracodawców o stwierdzonych zagrożeniach wypadkowych </w:t>
      </w:r>
      <w:r w:rsidR="00306767">
        <w:rPr>
          <w:rFonts w:ascii="Arial" w:hAnsi="Arial" w:cs="Arial"/>
        </w:rPr>
        <w:t xml:space="preserve">oraz uchybieniach w zakresie </w:t>
      </w:r>
      <w:r w:rsidRPr="00306767">
        <w:rPr>
          <w:rFonts w:ascii="Arial" w:hAnsi="Arial" w:cs="Arial"/>
        </w:rPr>
        <w:t>bhp oraz występowanie z zaleceniem usunięcia stwierdzonych zagroż</w:t>
      </w:r>
      <w:r w:rsidR="00306767">
        <w:rPr>
          <w:rFonts w:ascii="Arial" w:hAnsi="Arial" w:cs="Arial"/>
        </w:rPr>
        <w:t xml:space="preserve">eń wypadkowych oraz uchybień </w:t>
      </w:r>
      <w:r w:rsidRPr="00306767">
        <w:rPr>
          <w:rFonts w:ascii="Arial" w:hAnsi="Arial" w:cs="Arial"/>
        </w:rPr>
        <w:t>w zakresie bhp,</w:t>
      </w:r>
    </w:p>
    <w:p w14:paraId="453F9E52" w14:textId="37059EEA" w:rsidR="00F2388C" w:rsidRPr="00306767" w:rsidRDefault="00F2388C" w:rsidP="00D96283">
      <w:pPr>
        <w:spacing w:line="276" w:lineRule="auto"/>
        <w:ind w:left="709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</w:t>
      </w:r>
      <w:r w:rsidRPr="00306767">
        <w:rPr>
          <w:rFonts w:ascii="Arial" w:hAnsi="Arial" w:cs="Arial"/>
        </w:rPr>
        <w:tab/>
        <w:t>wydawanie poleceń w zakresie poprawy warunków pracy i przestrzegania</w:t>
      </w:r>
      <w:r w:rsidR="00306767">
        <w:rPr>
          <w:rFonts w:ascii="Arial" w:hAnsi="Arial" w:cs="Arial"/>
        </w:rPr>
        <w:t xml:space="preserve">  przepisów i zasad bhp oraz </w:t>
      </w:r>
      <w:r w:rsidRPr="00306767">
        <w:rPr>
          <w:rFonts w:ascii="Arial" w:hAnsi="Arial" w:cs="Arial"/>
        </w:rPr>
        <w:t>ochrony przeciwpożarowej,</w:t>
      </w:r>
    </w:p>
    <w:p w14:paraId="34A9965E" w14:textId="5340C7ED" w:rsidR="00F2388C" w:rsidRPr="00306767" w:rsidRDefault="00F2388C" w:rsidP="00D96283">
      <w:pPr>
        <w:spacing w:line="276" w:lineRule="auto"/>
        <w:ind w:left="709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  </w:t>
      </w:r>
      <w:r w:rsidRPr="00306767">
        <w:rPr>
          <w:rFonts w:ascii="Arial" w:hAnsi="Arial" w:cs="Arial"/>
        </w:rPr>
        <w:tab/>
        <w:t>niezwłoczne wstrzymanie pracy maszyny lub urządzeń w razie wystąpien</w:t>
      </w:r>
      <w:r w:rsidR="00306767">
        <w:rPr>
          <w:rFonts w:ascii="Arial" w:hAnsi="Arial" w:cs="Arial"/>
        </w:rPr>
        <w:t xml:space="preserve">ia bezpośredniego zagrożenia </w:t>
      </w:r>
      <w:r w:rsidRPr="00306767">
        <w:rPr>
          <w:rFonts w:ascii="Arial" w:hAnsi="Arial" w:cs="Arial"/>
        </w:rPr>
        <w:t>życia lub zdrowia pracownika lub innej osoby,</w:t>
      </w:r>
    </w:p>
    <w:p w14:paraId="68FA612C" w14:textId="5454C57A" w:rsidR="00F2388C" w:rsidRPr="00306767" w:rsidRDefault="00F2388C" w:rsidP="00D96283">
      <w:pPr>
        <w:spacing w:line="276" w:lineRule="auto"/>
        <w:ind w:left="709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  </w:t>
      </w:r>
      <w:r w:rsidRPr="00306767">
        <w:rPr>
          <w:rFonts w:ascii="Arial" w:hAnsi="Arial" w:cs="Arial"/>
        </w:rPr>
        <w:tab/>
        <w:t>niezwłoczne odsunięcie od pracy pracownika, który swoim zachowan</w:t>
      </w:r>
      <w:r w:rsidR="00306767">
        <w:rPr>
          <w:rFonts w:ascii="Arial" w:hAnsi="Arial" w:cs="Arial"/>
        </w:rPr>
        <w:t xml:space="preserve">iem lub sposobem wykonywania </w:t>
      </w:r>
      <w:r w:rsidRPr="00306767">
        <w:rPr>
          <w:rFonts w:ascii="Arial" w:hAnsi="Arial" w:cs="Arial"/>
        </w:rPr>
        <w:t>pracy stwarza zagrożenie dla życia lub zdrowia własnego lub innych osób,</w:t>
      </w:r>
    </w:p>
    <w:p w14:paraId="7D62F636" w14:textId="1FFA9AF0" w:rsidR="00F2388C" w:rsidRPr="00306767" w:rsidRDefault="00F2388C" w:rsidP="00D96283">
      <w:pPr>
        <w:spacing w:after="240" w:line="276" w:lineRule="auto"/>
        <w:ind w:left="709" w:hanging="709"/>
        <w:rPr>
          <w:rFonts w:ascii="Arial" w:hAnsi="Arial" w:cs="Arial"/>
        </w:rPr>
      </w:pPr>
      <w:r w:rsidRPr="00306767">
        <w:rPr>
          <w:rFonts w:ascii="Arial" w:hAnsi="Arial" w:cs="Arial"/>
        </w:rPr>
        <w:t xml:space="preserve">-   </w:t>
      </w:r>
      <w:r w:rsidRPr="00306767">
        <w:rPr>
          <w:rFonts w:ascii="Arial" w:hAnsi="Arial" w:cs="Arial"/>
        </w:rPr>
        <w:tab/>
        <w:t>niezwłocznego odsunięcia od pracy pracownika zatrudnionego przy pracach wzbronionych.</w:t>
      </w:r>
    </w:p>
    <w:p w14:paraId="588C76DE" w14:textId="77777777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  <w:b/>
        </w:rPr>
        <w:t>§ 7</w:t>
      </w:r>
    </w:p>
    <w:p w14:paraId="18A3C319" w14:textId="267043A5" w:rsidR="00F2388C" w:rsidRPr="00306767" w:rsidRDefault="00F2388C" w:rsidP="00D96283">
      <w:pPr>
        <w:spacing w:after="240"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>Wszystkie zmiany do treści niniejszego porozumienia dokonywane będą w formie pisemnej pod rygorem nieważności.</w:t>
      </w:r>
    </w:p>
    <w:p w14:paraId="5D80656E" w14:textId="77777777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  <w:b/>
        </w:rPr>
        <w:t>§ 8</w:t>
      </w:r>
    </w:p>
    <w:p w14:paraId="60DFC07A" w14:textId="59E46B4A" w:rsidR="00F2388C" w:rsidRPr="00306767" w:rsidRDefault="00F2388C" w:rsidP="00D96283">
      <w:pPr>
        <w:spacing w:before="240" w:after="240" w:line="276" w:lineRule="auto"/>
        <w:rPr>
          <w:rFonts w:ascii="Arial" w:hAnsi="Arial" w:cs="Arial"/>
          <w:b/>
        </w:rPr>
      </w:pPr>
      <w:r w:rsidRPr="00306767">
        <w:rPr>
          <w:rFonts w:ascii="Arial" w:hAnsi="Arial" w:cs="Arial"/>
        </w:rPr>
        <w:t>Porozumienie zostało sporządzone w dwóch jednobrzmiących egzempla</w:t>
      </w:r>
      <w:r w:rsidR="00306767">
        <w:rPr>
          <w:rFonts w:ascii="Arial" w:hAnsi="Arial" w:cs="Arial"/>
        </w:rPr>
        <w:t xml:space="preserve">rzach, po jednym dla wykonawcy </w:t>
      </w:r>
      <w:r w:rsidRPr="00306767">
        <w:rPr>
          <w:rFonts w:ascii="Arial" w:hAnsi="Arial" w:cs="Arial"/>
        </w:rPr>
        <w:t>i zamawiającego.</w:t>
      </w:r>
    </w:p>
    <w:p w14:paraId="02E7EED4" w14:textId="77777777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  <w:b/>
        </w:rPr>
        <w:t>§ 9</w:t>
      </w:r>
    </w:p>
    <w:p w14:paraId="67E99F52" w14:textId="19DB785E" w:rsidR="00F2388C" w:rsidRPr="00306767" w:rsidRDefault="00F2388C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>Porozumienie wchodzi w życie z dniem podpisania i obowiązuje w okresie obowiązywania umowy nr ................................. .</w:t>
      </w:r>
    </w:p>
    <w:p w14:paraId="0891FEC2" w14:textId="3D2004CD" w:rsidR="00F2388C" w:rsidRPr="00306767" w:rsidRDefault="00F2388C" w:rsidP="00D96283">
      <w:pPr>
        <w:spacing w:before="840"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lastRenderedPageBreak/>
        <w:t xml:space="preserve">.......................................     </w:t>
      </w:r>
    </w:p>
    <w:p w14:paraId="4DF6F59F" w14:textId="665CB99A" w:rsidR="00306767" w:rsidRDefault="006E1FD8" w:rsidP="00D96283">
      <w:pPr>
        <w:spacing w:line="276" w:lineRule="auto"/>
        <w:rPr>
          <w:rFonts w:ascii="Arial" w:hAnsi="Arial" w:cs="Arial"/>
        </w:rPr>
      </w:pPr>
      <w:r w:rsidRPr="00306767">
        <w:rPr>
          <w:rFonts w:ascii="Arial" w:hAnsi="Arial" w:cs="Arial"/>
        </w:rPr>
        <w:t>p</w:t>
      </w:r>
      <w:r w:rsidR="00F2388C" w:rsidRPr="00306767">
        <w:rPr>
          <w:rFonts w:ascii="Arial" w:hAnsi="Arial" w:cs="Arial"/>
        </w:rPr>
        <w:t>odpis</w:t>
      </w:r>
      <w:r w:rsidRPr="00306767">
        <w:rPr>
          <w:rFonts w:ascii="Arial" w:hAnsi="Arial" w:cs="Arial"/>
        </w:rPr>
        <w:t xml:space="preserve"> Wykonawcy</w:t>
      </w:r>
      <w:r w:rsidR="00F2388C" w:rsidRPr="00306767">
        <w:rPr>
          <w:rFonts w:ascii="Arial" w:hAnsi="Arial" w:cs="Arial"/>
        </w:rPr>
        <w:t xml:space="preserve">   </w:t>
      </w:r>
    </w:p>
    <w:p w14:paraId="30E90077" w14:textId="1639A949" w:rsidR="00C30C05" w:rsidRPr="00D96283" w:rsidRDefault="00306767" w:rsidP="00D96283">
      <w:pPr>
        <w:spacing w:before="840" w:after="240" w:line="276" w:lineRule="auto"/>
        <w:rPr>
          <w:rFonts w:ascii="Arial" w:hAnsi="Arial" w:cs="Arial"/>
        </w:rPr>
      </w:pPr>
      <w:r w:rsidRPr="00D96283">
        <w:rPr>
          <w:rFonts w:ascii="Arial" w:hAnsi="Arial" w:cs="Arial"/>
        </w:rPr>
        <w:t>.......................................</w:t>
      </w:r>
      <w:r w:rsidR="00F2388C" w:rsidRPr="00D96283">
        <w:rPr>
          <w:rFonts w:ascii="Arial" w:hAnsi="Arial" w:cs="Arial"/>
        </w:rPr>
        <w:t xml:space="preserve">                                                                                                                                            </w:t>
      </w:r>
      <w:r w:rsidR="006E1FD8" w:rsidRPr="00D96283">
        <w:rPr>
          <w:rFonts w:ascii="Arial" w:hAnsi="Arial" w:cs="Arial"/>
        </w:rPr>
        <w:t xml:space="preserve">   </w:t>
      </w:r>
      <w:r w:rsidR="00F2388C" w:rsidRPr="00D96283">
        <w:rPr>
          <w:rFonts w:ascii="Arial" w:hAnsi="Arial" w:cs="Arial"/>
        </w:rPr>
        <w:t xml:space="preserve">podpis </w:t>
      </w:r>
      <w:r w:rsidR="006E1FD8" w:rsidRPr="00D96283">
        <w:rPr>
          <w:rFonts w:ascii="Arial" w:hAnsi="Arial" w:cs="Arial"/>
        </w:rPr>
        <w:t>Zamawiającego</w:t>
      </w:r>
      <w:r w:rsidR="00F2388C" w:rsidRPr="00D96283">
        <w:rPr>
          <w:rFonts w:ascii="Arial" w:hAnsi="Arial" w:cs="Arial"/>
        </w:rPr>
        <w:t xml:space="preserve">      </w:t>
      </w:r>
    </w:p>
    <w:sectPr w:rsidR="00C30C05" w:rsidRPr="00D96283" w:rsidSect="001643B1">
      <w:headerReference w:type="default" r:id="rId8"/>
      <w:footerReference w:type="default" r:id="rId9"/>
      <w:pgSz w:w="11906" w:h="16838"/>
      <w:pgMar w:top="1276" w:right="1417" w:bottom="1276" w:left="1418" w:header="708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B092E" w14:textId="77777777" w:rsidR="00971824" w:rsidRDefault="00971824" w:rsidP="008E3025">
      <w:r>
        <w:separator/>
      </w:r>
    </w:p>
  </w:endnote>
  <w:endnote w:type="continuationSeparator" w:id="0">
    <w:p w14:paraId="1214FD7B" w14:textId="77777777" w:rsidR="00971824" w:rsidRDefault="00971824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eastAsiaTheme="majorEastAsia" w:hAnsi="Arial" w:cs="Arial"/>
      </w:rPr>
      <w:id w:val="251095242"/>
      <w:docPartObj>
        <w:docPartGallery w:val="Page Numbers (Bottom of Page)"/>
        <w:docPartUnique/>
      </w:docPartObj>
    </w:sdtPr>
    <w:sdtContent>
      <w:p w14:paraId="0BFDB663" w14:textId="1050D158" w:rsidR="00D96283" w:rsidRPr="00D96283" w:rsidRDefault="00D96283">
        <w:pPr>
          <w:pStyle w:val="Stopka"/>
          <w:rPr>
            <w:rFonts w:ascii="Arial" w:hAnsi="Arial" w:cs="Arial"/>
          </w:rPr>
        </w:pPr>
        <w:r w:rsidRPr="00D96283">
          <w:rPr>
            <w:rFonts w:ascii="Arial" w:eastAsiaTheme="majorEastAsia" w:hAnsi="Arial" w:cs="Arial"/>
          </w:rPr>
          <w:t xml:space="preserve">str. </w:t>
        </w:r>
        <w:r w:rsidRPr="00D96283">
          <w:rPr>
            <w:rFonts w:ascii="Arial" w:eastAsiaTheme="minorEastAsia" w:hAnsi="Arial" w:cs="Arial"/>
          </w:rPr>
          <w:fldChar w:fldCharType="begin"/>
        </w:r>
        <w:r w:rsidRPr="00D96283">
          <w:rPr>
            <w:rFonts w:ascii="Arial" w:hAnsi="Arial" w:cs="Arial"/>
          </w:rPr>
          <w:instrText>PAGE    \* MERGEFORMAT</w:instrText>
        </w:r>
        <w:r w:rsidRPr="00D96283">
          <w:rPr>
            <w:rFonts w:ascii="Arial" w:eastAsiaTheme="minorEastAsia" w:hAnsi="Arial" w:cs="Arial"/>
          </w:rPr>
          <w:fldChar w:fldCharType="separate"/>
        </w:r>
        <w:r w:rsidRPr="00D96283">
          <w:rPr>
            <w:rFonts w:ascii="Arial" w:eastAsiaTheme="majorEastAsia" w:hAnsi="Arial" w:cs="Arial"/>
            <w:noProof/>
          </w:rPr>
          <w:t>4</w:t>
        </w:r>
        <w:r w:rsidRPr="00D96283">
          <w:rPr>
            <w:rFonts w:ascii="Arial" w:eastAsiaTheme="majorEastAsia" w:hAnsi="Arial" w:cs="Arial"/>
          </w:rPr>
          <w:fldChar w:fldCharType="end"/>
        </w:r>
      </w:p>
    </w:sdtContent>
  </w:sdt>
  <w:p w14:paraId="6D8BEF45" w14:textId="6A59A437" w:rsidR="00630E22" w:rsidRPr="00C52B1E" w:rsidRDefault="00630E22" w:rsidP="00C52B1E">
    <w:pPr>
      <w:pStyle w:val="Stopka"/>
      <w:jc w:val="right"/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66124" w14:textId="77777777" w:rsidR="00971824" w:rsidRDefault="00971824" w:rsidP="008E3025">
      <w:r>
        <w:separator/>
      </w:r>
    </w:p>
  </w:footnote>
  <w:footnote w:type="continuationSeparator" w:id="0">
    <w:p w14:paraId="1F105BCC" w14:textId="77777777" w:rsidR="00971824" w:rsidRDefault="00971824" w:rsidP="008E3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7F3FC" w14:textId="5F8FE63A" w:rsidR="00630E22" w:rsidRPr="00306767" w:rsidRDefault="00630E22" w:rsidP="00306767">
    <w:pPr>
      <w:ind w:right="-1"/>
      <w:rPr>
        <w:rFonts w:ascii="Arial" w:hAnsi="Arial" w:cs="Arial"/>
        <w:szCs w:val="22"/>
      </w:rPr>
    </w:pPr>
    <w:r w:rsidRPr="00306767">
      <w:rPr>
        <w:rFonts w:ascii="Arial" w:hAnsi="Arial" w:cs="Arial"/>
        <w:szCs w:val="22"/>
      </w:rPr>
      <w:t xml:space="preserve">Załącznik nr </w:t>
    </w:r>
    <w:r w:rsidR="00342033" w:rsidRPr="00306767">
      <w:rPr>
        <w:rFonts w:ascii="Arial" w:hAnsi="Arial" w:cs="Arial"/>
        <w:szCs w:val="22"/>
      </w:rPr>
      <w:t>9</w:t>
    </w:r>
    <w:r w:rsidRPr="00306767">
      <w:rPr>
        <w:rFonts w:ascii="Arial" w:hAnsi="Arial" w:cs="Arial"/>
        <w:szCs w:val="22"/>
      </w:rPr>
      <w:t xml:space="preserve"> do SWZ</w:t>
    </w:r>
  </w:p>
  <w:p w14:paraId="3C35084E" w14:textId="77777777" w:rsidR="00630E22" w:rsidRDefault="00630E2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F9C0CD3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BB0A177C"/>
    <w:name w:val="WW8Num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auto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F880C71A"/>
    <w:name w:val="WW8Num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Cs w:val="20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440" w:hanging="360"/>
      </w:pPr>
      <w:rPr>
        <w:rFonts w:ascii="Arial Narrow" w:hAnsi="Arial Narrow" w:cs="Times New Roman" w:hint="default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3FAE790"/>
    <w:name w:val="WW8Num8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bCs w:val="0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cap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34407E0"/>
    <w:multiLevelType w:val="multilevel"/>
    <w:tmpl w:val="ADE4AA7C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6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810" w:hanging="57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9233EB"/>
    <w:multiLevelType w:val="hybridMultilevel"/>
    <w:tmpl w:val="9F866870"/>
    <w:lvl w:ilvl="0" w:tplc="17C444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BC36326"/>
    <w:multiLevelType w:val="hybridMultilevel"/>
    <w:tmpl w:val="D75EEC26"/>
    <w:lvl w:ilvl="0" w:tplc="028025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680A49"/>
    <w:multiLevelType w:val="hybridMultilevel"/>
    <w:tmpl w:val="6764D738"/>
    <w:lvl w:ilvl="0" w:tplc="319A5128">
      <w:start w:val="1"/>
      <w:numFmt w:val="decimal"/>
      <w:lvlText w:val="%1)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83EBA"/>
    <w:multiLevelType w:val="hybridMultilevel"/>
    <w:tmpl w:val="622E1642"/>
    <w:lvl w:ilvl="0" w:tplc="1DEC5AD6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72108"/>
    <w:multiLevelType w:val="hybridMultilevel"/>
    <w:tmpl w:val="BF2C968A"/>
    <w:lvl w:ilvl="0" w:tplc="0415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74126"/>
    <w:multiLevelType w:val="hybridMultilevel"/>
    <w:tmpl w:val="DABA9A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E847CC"/>
    <w:multiLevelType w:val="hybridMultilevel"/>
    <w:tmpl w:val="6AAA73C4"/>
    <w:lvl w:ilvl="0" w:tplc="168099E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88D031A"/>
    <w:multiLevelType w:val="hybridMultilevel"/>
    <w:tmpl w:val="3780A3EC"/>
    <w:lvl w:ilvl="0" w:tplc="2DD6C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4811CB5"/>
    <w:multiLevelType w:val="multilevel"/>
    <w:tmpl w:val="E61656AA"/>
    <w:styleLink w:val="WW8Num13"/>
    <w:lvl w:ilvl="0">
      <w:start w:val="2"/>
      <w:numFmt w:val="decimal"/>
      <w:lvlText w:val="%1)"/>
      <w:lvlJc w:val="left"/>
      <w:pPr>
        <w:ind w:left="1428" w:hanging="360"/>
      </w:pPr>
      <w:rPr>
        <w:rFonts w:ascii="Calibri" w:hAnsi="Calibri" w:cs="Calibri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7634BBC"/>
    <w:multiLevelType w:val="hybridMultilevel"/>
    <w:tmpl w:val="4D622284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804EB"/>
    <w:multiLevelType w:val="hybridMultilevel"/>
    <w:tmpl w:val="3FDA060A"/>
    <w:lvl w:ilvl="0" w:tplc="96CCBF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D6521"/>
    <w:multiLevelType w:val="hybridMultilevel"/>
    <w:tmpl w:val="C36A56EC"/>
    <w:lvl w:ilvl="0" w:tplc="1F485158">
      <w:start w:val="1"/>
      <w:numFmt w:val="lowerLetter"/>
      <w:lvlText w:val="%1.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365B0EC0"/>
    <w:multiLevelType w:val="hybridMultilevel"/>
    <w:tmpl w:val="C81C50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B1BAC"/>
    <w:multiLevelType w:val="hybridMultilevel"/>
    <w:tmpl w:val="95901E5A"/>
    <w:lvl w:ilvl="0" w:tplc="C99C14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33958"/>
    <w:multiLevelType w:val="hybridMultilevel"/>
    <w:tmpl w:val="F1F28A58"/>
    <w:lvl w:ilvl="0" w:tplc="F7D8D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32B199F"/>
    <w:multiLevelType w:val="hybridMultilevel"/>
    <w:tmpl w:val="073CFDD0"/>
    <w:lvl w:ilvl="0" w:tplc="0415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41D82"/>
    <w:multiLevelType w:val="hybridMultilevel"/>
    <w:tmpl w:val="B49069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4664890"/>
    <w:multiLevelType w:val="hybridMultilevel"/>
    <w:tmpl w:val="D4F2CFAE"/>
    <w:lvl w:ilvl="0" w:tplc="4864B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7B8217C"/>
    <w:multiLevelType w:val="hybridMultilevel"/>
    <w:tmpl w:val="D70A4484"/>
    <w:lvl w:ilvl="0" w:tplc="F79A8EFA">
      <w:start w:val="1"/>
      <w:numFmt w:val="decimal"/>
      <w:lvlText w:val="%1)"/>
      <w:lvlJc w:val="left"/>
      <w:pPr>
        <w:ind w:left="720" w:hanging="360"/>
      </w:pPr>
      <w:rPr>
        <w:rFonts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D6E5E"/>
    <w:multiLevelType w:val="hybridMultilevel"/>
    <w:tmpl w:val="7B8E93EC"/>
    <w:lvl w:ilvl="0" w:tplc="1ECCC378">
      <w:start w:val="2"/>
      <w:numFmt w:val="lowerLetter"/>
      <w:lvlText w:val="%1."/>
      <w:lvlJc w:val="left"/>
      <w:pPr>
        <w:ind w:left="1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5" w:hanging="360"/>
      </w:pPr>
    </w:lvl>
    <w:lvl w:ilvl="2" w:tplc="0415001B" w:tentative="1">
      <w:start w:val="1"/>
      <w:numFmt w:val="lowerRoman"/>
      <w:lvlText w:val="%3."/>
      <w:lvlJc w:val="right"/>
      <w:pPr>
        <w:ind w:left="3215" w:hanging="180"/>
      </w:pPr>
    </w:lvl>
    <w:lvl w:ilvl="3" w:tplc="0415000F" w:tentative="1">
      <w:start w:val="1"/>
      <w:numFmt w:val="decimal"/>
      <w:lvlText w:val="%4."/>
      <w:lvlJc w:val="left"/>
      <w:pPr>
        <w:ind w:left="3935" w:hanging="360"/>
      </w:pPr>
    </w:lvl>
    <w:lvl w:ilvl="4" w:tplc="04150019" w:tentative="1">
      <w:start w:val="1"/>
      <w:numFmt w:val="lowerLetter"/>
      <w:lvlText w:val="%5."/>
      <w:lvlJc w:val="left"/>
      <w:pPr>
        <w:ind w:left="4655" w:hanging="360"/>
      </w:pPr>
    </w:lvl>
    <w:lvl w:ilvl="5" w:tplc="0415001B" w:tentative="1">
      <w:start w:val="1"/>
      <w:numFmt w:val="lowerRoman"/>
      <w:lvlText w:val="%6."/>
      <w:lvlJc w:val="right"/>
      <w:pPr>
        <w:ind w:left="5375" w:hanging="180"/>
      </w:pPr>
    </w:lvl>
    <w:lvl w:ilvl="6" w:tplc="0415000F" w:tentative="1">
      <w:start w:val="1"/>
      <w:numFmt w:val="decimal"/>
      <w:lvlText w:val="%7."/>
      <w:lvlJc w:val="left"/>
      <w:pPr>
        <w:ind w:left="6095" w:hanging="360"/>
      </w:pPr>
    </w:lvl>
    <w:lvl w:ilvl="7" w:tplc="04150019" w:tentative="1">
      <w:start w:val="1"/>
      <w:numFmt w:val="lowerLetter"/>
      <w:lvlText w:val="%8."/>
      <w:lvlJc w:val="left"/>
      <w:pPr>
        <w:ind w:left="6815" w:hanging="360"/>
      </w:pPr>
    </w:lvl>
    <w:lvl w:ilvl="8" w:tplc="0415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30" w15:restartNumberingAfterBreak="0">
    <w:nsid w:val="4AFC61E5"/>
    <w:multiLevelType w:val="singleLevel"/>
    <w:tmpl w:val="0415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</w:abstractNum>
  <w:abstractNum w:abstractNumId="31" w15:restartNumberingAfterBreak="0">
    <w:nsid w:val="4B8F6C47"/>
    <w:multiLevelType w:val="hybridMultilevel"/>
    <w:tmpl w:val="5862301A"/>
    <w:lvl w:ilvl="0" w:tplc="0F6608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F54659"/>
    <w:multiLevelType w:val="singleLevel"/>
    <w:tmpl w:val="E54E809A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Calibri" w:eastAsia="Times New Roman" w:hAnsi="Calibri" w:cs="Calibri"/>
      </w:rPr>
    </w:lvl>
  </w:abstractNum>
  <w:abstractNum w:abstractNumId="33" w15:restartNumberingAfterBreak="0">
    <w:nsid w:val="4D003F7B"/>
    <w:multiLevelType w:val="hybridMultilevel"/>
    <w:tmpl w:val="0A328830"/>
    <w:lvl w:ilvl="0" w:tplc="0444E1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891FEC"/>
    <w:multiLevelType w:val="hybridMultilevel"/>
    <w:tmpl w:val="1DEA0E74"/>
    <w:lvl w:ilvl="0" w:tplc="F5F4525E">
      <w:start w:val="1"/>
      <w:numFmt w:val="decimal"/>
      <w:lvlText w:val="%1)"/>
      <w:lvlJc w:val="left"/>
      <w:pPr>
        <w:ind w:left="816" w:hanging="390"/>
      </w:pPr>
      <w:rPr>
        <w:rFonts w:ascii="Arial Narrow" w:hAnsi="Arial Narrow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B593627"/>
    <w:multiLevelType w:val="hybridMultilevel"/>
    <w:tmpl w:val="9AFC2BF6"/>
    <w:lvl w:ilvl="0" w:tplc="1A18553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CBA2069"/>
    <w:multiLevelType w:val="hybridMultilevel"/>
    <w:tmpl w:val="B3E03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FA7523"/>
    <w:multiLevelType w:val="hybridMultilevel"/>
    <w:tmpl w:val="7F0C904E"/>
    <w:lvl w:ilvl="0" w:tplc="51AA451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F226D4"/>
    <w:multiLevelType w:val="hybridMultilevel"/>
    <w:tmpl w:val="B3D4703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63A62579"/>
    <w:multiLevelType w:val="hybridMultilevel"/>
    <w:tmpl w:val="AFFCD2B6"/>
    <w:lvl w:ilvl="0" w:tplc="858A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455EB0CE">
      <w:start w:val="1"/>
      <w:numFmt w:val="decimal"/>
      <w:lvlText w:val="%2)"/>
      <w:lvlJc w:val="left"/>
      <w:pPr>
        <w:tabs>
          <w:tab w:val="num" w:pos="873"/>
        </w:tabs>
        <w:ind w:left="873" w:hanging="360"/>
      </w:pPr>
      <w:rPr>
        <w:rFonts w:ascii="Arial Narrow" w:eastAsia="Times New Roman" w:hAnsi="Arial Narrow" w:cs="Calibri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41" w15:restartNumberingAfterBreak="0">
    <w:nsid w:val="78162487"/>
    <w:multiLevelType w:val="hybridMultilevel"/>
    <w:tmpl w:val="6F58F0CC"/>
    <w:lvl w:ilvl="0" w:tplc="7EE24830">
      <w:start w:val="3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35"/>
  </w:num>
  <w:num w:numId="3">
    <w:abstractNumId w:val="24"/>
  </w:num>
  <w:num w:numId="4">
    <w:abstractNumId w:val="16"/>
  </w:num>
  <w:num w:numId="5">
    <w:abstractNumId w:val="27"/>
  </w:num>
  <w:num w:numId="6">
    <w:abstractNumId w:val="8"/>
  </w:num>
  <w:num w:numId="7">
    <w:abstractNumId w:val="14"/>
  </w:num>
  <w:num w:numId="8">
    <w:abstractNumId w:val="17"/>
  </w:num>
  <w:num w:numId="9">
    <w:abstractNumId w:val="28"/>
  </w:num>
  <w:num w:numId="10">
    <w:abstractNumId w:val="37"/>
  </w:num>
  <w:num w:numId="11">
    <w:abstractNumId w:val="34"/>
  </w:num>
  <w:num w:numId="12">
    <w:abstractNumId w:val="26"/>
  </w:num>
  <w:num w:numId="13">
    <w:abstractNumId w:val="38"/>
  </w:num>
  <w:num w:numId="14">
    <w:abstractNumId w:val="40"/>
  </w:num>
  <w:num w:numId="15">
    <w:abstractNumId w:val="15"/>
  </w:num>
  <w:num w:numId="16">
    <w:abstractNumId w:val="9"/>
  </w:num>
  <w:num w:numId="17">
    <w:abstractNumId w:val="23"/>
  </w:num>
  <w:num w:numId="18">
    <w:abstractNumId w:val="11"/>
  </w:num>
  <w:num w:numId="19">
    <w:abstractNumId w:val="7"/>
  </w:num>
  <w:num w:numId="20">
    <w:abstractNumId w:val="25"/>
  </w:num>
  <w:num w:numId="21">
    <w:abstractNumId w:val="31"/>
  </w:num>
  <w:num w:numId="22">
    <w:abstractNumId w:val="10"/>
  </w:num>
  <w:num w:numId="23">
    <w:abstractNumId w:val="29"/>
  </w:num>
  <w:num w:numId="24">
    <w:abstractNumId w:val="41"/>
  </w:num>
  <w:num w:numId="25">
    <w:abstractNumId w:val="21"/>
  </w:num>
  <w:num w:numId="26">
    <w:abstractNumId w:val="18"/>
  </w:num>
  <w:num w:numId="27">
    <w:abstractNumId w:val="36"/>
  </w:num>
  <w:num w:numId="28">
    <w:abstractNumId w:val="1"/>
  </w:num>
  <w:num w:numId="29">
    <w:abstractNumId w:val="30"/>
  </w:num>
  <w:num w:numId="30">
    <w:abstractNumId w:val="39"/>
  </w:num>
  <w:num w:numId="31">
    <w:abstractNumId w:val="2"/>
  </w:num>
  <w:num w:numId="32">
    <w:abstractNumId w:val="3"/>
  </w:num>
  <w:num w:numId="33">
    <w:abstractNumId w:val="4"/>
  </w:num>
  <w:num w:numId="34">
    <w:abstractNumId w:val="5"/>
  </w:num>
  <w:num w:numId="35">
    <w:abstractNumId w:val="12"/>
  </w:num>
  <w:num w:numId="36">
    <w:abstractNumId w:val="33"/>
  </w:num>
  <w:num w:numId="37">
    <w:abstractNumId w:val="32"/>
  </w:num>
  <w:num w:numId="38">
    <w:abstractNumId w:val="22"/>
  </w:num>
  <w:num w:numId="39">
    <w:abstractNumId w:val="19"/>
  </w:num>
  <w:num w:numId="40">
    <w:abstractNumId w:val="13"/>
  </w:num>
  <w:num w:numId="41">
    <w:abstractNumId w:val="0"/>
    <w:lvlOverride w:ilvl="0">
      <w:startOverride w:val="1"/>
    </w:lvlOverride>
  </w:num>
  <w:num w:numId="42">
    <w:abstractNumId w:val="1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3B30"/>
    <w:rsid w:val="00012D28"/>
    <w:rsid w:val="000135AE"/>
    <w:rsid w:val="0001527B"/>
    <w:rsid w:val="00025523"/>
    <w:rsid w:val="00030CE9"/>
    <w:rsid w:val="0003176C"/>
    <w:rsid w:val="00032CB9"/>
    <w:rsid w:val="000336B4"/>
    <w:rsid w:val="00034874"/>
    <w:rsid w:val="000376B0"/>
    <w:rsid w:val="00040545"/>
    <w:rsid w:val="00040554"/>
    <w:rsid w:val="00040BEE"/>
    <w:rsid w:val="000459F0"/>
    <w:rsid w:val="00045E93"/>
    <w:rsid w:val="00046652"/>
    <w:rsid w:val="00046A73"/>
    <w:rsid w:val="00046FA2"/>
    <w:rsid w:val="00047FC5"/>
    <w:rsid w:val="00050E67"/>
    <w:rsid w:val="00052A55"/>
    <w:rsid w:val="000546C8"/>
    <w:rsid w:val="00057614"/>
    <w:rsid w:val="0005768C"/>
    <w:rsid w:val="00057A0C"/>
    <w:rsid w:val="00057F8F"/>
    <w:rsid w:val="0006188C"/>
    <w:rsid w:val="00061C2D"/>
    <w:rsid w:val="00062BBC"/>
    <w:rsid w:val="00063EE2"/>
    <w:rsid w:val="00064136"/>
    <w:rsid w:val="0006669D"/>
    <w:rsid w:val="00066CA3"/>
    <w:rsid w:val="000679BD"/>
    <w:rsid w:val="00074109"/>
    <w:rsid w:val="000749E5"/>
    <w:rsid w:val="000754B8"/>
    <w:rsid w:val="000829E4"/>
    <w:rsid w:val="00083ACE"/>
    <w:rsid w:val="000858A3"/>
    <w:rsid w:val="00085BA3"/>
    <w:rsid w:val="000912B5"/>
    <w:rsid w:val="00093E97"/>
    <w:rsid w:val="0009405C"/>
    <w:rsid w:val="00094F43"/>
    <w:rsid w:val="00095D2F"/>
    <w:rsid w:val="00095E94"/>
    <w:rsid w:val="000A484B"/>
    <w:rsid w:val="000A6012"/>
    <w:rsid w:val="000B34BB"/>
    <w:rsid w:val="000B3781"/>
    <w:rsid w:val="000B5F4E"/>
    <w:rsid w:val="000B7DE9"/>
    <w:rsid w:val="000C0CAC"/>
    <w:rsid w:val="000C5324"/>
    <w:rsid w:val="000C54AC"/>
    <w:rsid w:val="000C5B31"/>
    <w:rsid w:val="000D0C97"/>
    <w:rsid w:val="000D1457"/>
    <w:rsid w:val="000D32AD"/>
    <w:rsid w:val="000D361D"/>
    <w:rsid w:val="000D386D"/>
    <w:rsid w:val="000D5DAE"/>
    <w:rsid w:val="000D73C4"/>
    <w:rsid w:val="000E0010"/>
    <w:rsid w:val="000E036A"/>
    <w:rsid w:val="000E0F2F"/>
    <w:rsid w:val="000E2732"/>
    <w:rsid w:val="000E4255"/>
    <w:rsid w:val="000E56C6"/>
    <w:rsid w:val="000E6FD2"/>
    <w:rsid w:val="000E7945"/>
    <w:rsid w:val="000F31D9"/>
    <w:rsid w:val="000F624C"/>
    <w:rsid w:val="000F63D4"/>
    <w:rsid w:val="000F72F6"/>
    <w:rsid w:val="00100598"/>
    <w:rsid w:val="001030BB"/>
    <w:rsid w:val="00103FB4"/>
    <w:rsid w:val="001051F0"/>
    <w:rsid w:val="001058B9"/>
    <w:rsid w:val="00106DA1"/>
    <w:rsid w:val="00107D2B"/>
    <w:rsid w:val="00111C35"/>
    <w:rsid w:val="001123B9"/>
    <w:rsid w:val="00112B39"/>
    <w:rsid w:val="0011416A"/>
    <w:rsid w:val="00115E90"/>
    <w:rsid w:val="001169AD"/>
    <w:rsid w:val="0011708E"/>
    <w:rsid w:val="00117D90"/>
    <w:rsid w:val="001216A4"/>
    <w:rsid w:val="00122D83"/>
    <w:rsid w:val="00122EAF"/>
    <w:rsid w:val="00122EC3"/>
    <w:rsid w:val="001251E8"/>
    <w:rsid w:val="00125274"/>
    <w:rsid w:val="0012582C"/>
    <w:rsid w:val="00125AD5"/>
    <w:rsid w:val="00126010"/>
    <w:rsid w:val="00130387"/>
    <w:rsid w:val="00131207"/>
    <w:rsid w:val="00133B34"/>
    <w:rsid w:val="001340A6"/>
    <w:rsid w:val="00135E74"/>
    <w:rsid w:val="001412F8"/>
    <w:rsid w:val="001417E0"/>
    <w:rsid w:val="00142F05"/>
    <w:rsid w:val="00150541"/>
    <w:rsid w:val="001511D9"/>
    <w:rsid w:val="00151E8A"/>
    <w:rsid w:val="00152562"/>
    <w:rsid w:val="0015343F"/>
    <w:rsid w:val="00153EE0"/>
    <w:rsid w:val="00153EE9"/>
    <w:rsid w:val="001600D8"/>
    <w:rsid w:val="001643B1"/>
    <w:rsid w:val="001647D2"/>
    <w:rsid w:val="00164900"/>
    <w:rsid w:val="00165234"/>
    <w:rsid w:val="00167CAF"/>
    <w:rsid w:val="001700FC"/>
    <w:rsid w:val="00173286"/>
    <w:rsid w:val="00173DE2"/>
    <w:rsid w:val="00175377"/>
    <w:rsid w:val="001802A4"/>
    <w:rsid w:val="00182506"/>
    <w:rsid w:val="00183F7E"/>
    <w:rsid w:val="00185496"/>
    <w:rsid w:val="00187C5E"/>
    <w:rsid w:val="00190536"/>
    <w:rsid w:val="001958E8"/>
    <w:rsid w:val="00195D93"/>
    <w:rsid w:val="00197753"/>
    <w:rsid w:val="00197EB1"/>
    <w:rsid w:val="001A1BA5"/>
    <w:rsid w:val="001A4FC8"/>
    <w:rsid w:val="001A6191"/>
    <w:rsid w:val="001A690B"/>
    <w:rsid w:val="001A7D8B"/>
    <w:rsid w:val="001B0994"/>
    <w:rsid w:val="001B13F7"/>
    <w:rsid w:val="001B3748"/>
    <w:rsid w:val="001B4E23"/>
    <w:rsid w:val="001B5B1E"/>
    <w:rsid w:val="001B6184"/>
    <w:rsid w:val="001B7088"/>
    <w:rsid w:val="001B7365"/>
    <w:rsid w:val="001C3FBC"/>
    <w:rsid w:val="001C4296"/>
    <w:rsid w:val="001C60C9"/>
    <w:rsid w:val="001C70A8"/>
    <w:rsid w:val="001D391D"/>
    <w:rsid w:val="001D6642"/>
    <w:rsid w:val="001D6968"/>
    <w:rsid w:val="001E11FC"/>
    <w:rsid w:val="001E1D93"/>
    <w:rsid w:val="001E31DD"/>
    <w:rsid w:val="001E42F4"/>
    <w:rsid w:val="001E4ED0"/>
    <w:rsid w:val="001E64C5"/>
    <w:rsid w:val="001E7230"/>
    <w:rsid w:val="001E7F19"/>
    <w:rsid w:val="001F12D0"/>
    <w:rsid w:val="001F1B5F"/>
    <w:rsid w:val="001F1BF6"/>
    <w:rsid w:val="001F4A0B"/>
    <w:rsid w:val="001F5157"/>
    <w:rsid w:val="001F6780"/>
    <w:rsid w:val="001F7179"/>
    <w:rsid w:val="002002C8"/>
    <w:rsid w:val="0020183D"/>
    <w:rsid w:val="00203F0D"/>
    <w:rsid w:val="00205009"/>
    <w:rsid w:val="0020558E"/>
    <w:rsid w:val="00210273"/>
    <w:rsid w:val="002151C9"/>
    <w:rsid w:val="00215239"/>
    <w:rsid w:val="00221C66"/>
    <w:rsid w:val="00224020"/>
    <w:rsid w:val="00226387"/>
    <w:rsid w:val="0023252A"/>
    <w:rsid w:val="00234714"/>
    <w:rsid w:val="00237316"/>
    <w:rsid w:val="0024159B"/>
    <w:rsid w:val="0024302E"/>
    <w:rsid w:val="0024411B"/>
    <w:rsid w:val="00244FF4"/>
    <w:rsid w:val="0024527F"/>
    <w:rsid w:val="002464A0"/>
    <w:rsid w:val="00246664"/>
    <w:rsid w:val="00246916"/>
    <w:rsid w:val="00247270"/>
    <w:rsid w:val="00247BE1"/>
    <w:rsid w:val="002526D0"/>
    <w:rsid w:val="00252AFE"/>
    <w:rsid w:val="0025349A"/>
    <w:rsid w:val="00253F69"/>
    <w:rsid w:val="002544F0"/>
    <w:rsid w:val="00254869"/>
    <w:rsid w:val="00255C46"/>
    <w:rsid w:val="002606B7"/>
    <w:rsid w:val="0026093E"/>
    <w:rsid w:val="0026276A"/>
    <w:rsid w:val="002627A4"/>
    <w:rsid w:val="00264049"/>
    <w:rsid w:val="00264329"/>
    <w:rsid w:val="002645D1"/>
    <w:rsid w:val="00264E80"/>
    <w:rsid w:val="002677CF"/>
    <w:rsid w:val="002678B6"/>
    <w:rsid w:val="00271910"/>
    <w:rsid w:val="00272BB2"/>
    <w:rsid w:val="00272F46"/>
    <w:rsid w:val="002758E6"/>
    <w:rsid w:val="00275CAE"/>
    <w:rsid w:val="00275EEA"/>
    <w:rsid w:val="00281C04"/>
    <w:rsid w:val="00282C99"/>
    <w:rsid w:val="00283805"/>
    <w:rsid w:val="002849FF"/>
    <w:rsid w:val="00285335"/>
    <w:rsid w:val="00285E2C"/>
    <w:rsid w:val="00287ED3"/>
    <w:rsid w:val="00290B44"/>
    <w:rsid w:val="00291985"/>
    <w:rsid w:val="002A352B"/>
    <w:rsid w:val="002A4C92"/>
    <w:rsid w:val="002A6AFA"/>
    <w:rsid w:val="002B008D"/>
    <w:rsid w:val="002B0B50"/>
    <w:rsid w:val="002B0DEA"/>
    <w:rsid w:val="002B1151"/>
    <w:rsid w:val="002B5CF3"/>
    <w:rsid w:val="002B6367"/>
    <w:rsid w:val="002B696D"/>
    <w:rsid w:val="002B6E4F"/>
    <w:rsid w:val="002B7C23"/>
    <w:rsid w:val="002C20C0"/>
    <w:rsid w:val="002C27C1"/>
    <w:rsid w:val="002C41CA"/>
    <w:rsid w:val="002C51B8"/>
    <w:rsid w:val="002C69D2"/>
    <w:rsid w:val="002D0534"/>
    <w:rsid w:val="002D08F0"/>
    <w:rsid w:val="002D0EC4"/>
    <w:rsid w:val="002D1A77"/>
    <w:rsid w:val="002D3384"/>
    <w:rsid w:val="002D3B82"/>
    <w:rsid w:val="002D4FD2"/>
    <w:rsid w:val="002E1A5F"/>
    <w:rsid w:val="002E2A3A"/>
    <w:rsid w:val="002E3972"/>
    <w:rsid w:val="002E4101"/>
    <w:rsid w:val="002E5811"/>
    <w:rsid w:val="002F521B"/>
    <w:rsid w:val="00303E0D"/>
    <w:rsid w:val="00306767"/>
    <w:rsid w:val="0031036B"/>
    <w:rsid w:val="00310381"/>
    <w:rsid w:val="00310B24"/>
    <w:rsid w:val="00310C0B"/>
    <w:rsid w:val="0031120C"/>
    <w:rsid w:val="00311D95"/>
    <w:rsid w:val="003127F5"/>
    <w:rsid w:val="003157C0"/>
    <w:rsid w:val="00315D85"/>
    <w:rsid w:val="003165E7"/>
    <w:rsid w:val="00321052"/>
    <w:rsid w:val="00321E72"/>
    <w:rsid w:val="00323799"/>
    <w:rsid w:val="0032403D"/>
    <w:rsid w:val="00326F46"/>
    <w:rsid w:val="00327A1A"/>
    <w:rsid w:val="0033186B"/>
    <w:rsid w:val="00331C99"/>
    <w:rsid w:val="00332997"/>
    <w:rsid w:val="00334401"/>
    <w:rsid w:val="00335D58"/>
    <w:rsid w:val="00342033"/>
    <w:rsid w:val="00343019"/>
    <w:rsid w:val="00343691"/>
    <w:rsid w:val="0034422E"/>
    <w:rsid w:val="003458AC"/>
    <w:rsid w:val="00346A9A"/>
    <w:rsid w:val="00352C4C"/>
    <w:rsid w:val="00362567"/>
    <w:rsid w:val="003631C8"/>
    <w:rsid w:val="00364CD8"/>
    <w:rsid w:val="00366515"/>
    <w:rsid w:val="00367D8F"/>
    <w:rsid w:val="0037061B"/>
    <w:rsid w:val="003709A6"/>
    <w:rsid w:val="0037251E"/>
    <w:rsid w:val="00376321"/>
    <w:rsid w:val="00376D4B"/>
    <w:rsid w:val="003801D2"/>
    <w:rsid w:val="00380AE7"/>
    <w:rsid w:val="0038496E"/>
    <w:rsid w:val="00390E2E"/>
    <w:rsid w:val="00391999"/>
    <w:rsid w:val="0039225F"/>
    <w:rsid w:val="003925A0"/>
    <w:rsid w:val="00392DDC"/>
    <w:rsid w:val="00394B57"/>
    <w:rsid w:val="003958D9"/>
    <w:rsid w:val="00397D74"/>
    <w:rsid w:val="003A1B1F"/>
    <w:rsid w:val="003A216D"/>
    <w:rsid w:val="003A3E49"/>
    <w:rsid w:val="003A507B"/>
    <w:rsid w:val="003A5805"/>
    <w:rsid w:val="003A69E6"/>
    <w:rsid w:val="003A7137"/>
    <w:rsid w:val="003B0335"/>
    <w:rsid w:val="003B2F43"/>
    <w:rsid w:val="003B4FE5"/>
    <w:rsid w:val="003B608E"/>
    <w:rsid w:val="003B7911"/>
    <w:rsid w:val="003B7A35"/>
    <w:rsid w:val="003B7C7E"/>
    <w:rsid w:val="003C0179"/>
    <w:rsid w:val="003C120B"/>
    <w:rsid w:val="003C1949"/>
    <w:rsid w:val="003C4E35"/>
    <w:rsid w:val="003C6351"/>
    <w:rsid w:val="003D040D"/>
    <w:rsid w:val="003D0C73"/>
    <w:rsid w:val="003D0D89"/>
    <w:rsid w:val="003D0E9F"/>
    <w:rsid w:val="003D1BE3"/>
    <w:rsid w:val="003D791C"/>
    <w:rsid w:val="003E0C56"/>
    <w:rsid w:val="003E1A76"/>
    <w:rsid w:val="003E313E"/>
    <w:rsid w:val="003E516B"/>
    <w:rsid w:val="003E5788"/>
    <w:rsid w:val="003E5B6B"/>
    <w:rsid w:val="003F2EAB"/>
    <w:rsid w:val="003F33B5"/>
    <w:rsid w:val="003F3ADC"/>
    <w:rsid w:val="003F3CB4"/>
    <w:rsid w:val="003F5CFC"/>
    <w:rsid w:val="003F6C4E"/>
    <w:rsid w:val="003F7F4C"/>
    <w:rsid w:val="00400935"/>
    <w:rsid w:val="00404A5E"/>
    <w:rsid w:val="00404B31"/>
    <w:rsid w:val="00405EBD"/>
    <w:rsid w:val="00407019"/>
    <w:rsid w:val="004072AF"/>
    <w:rsid w:val="004076AB"/>
    <w:rsid w:val="00414014"/>
    <w:rsid w:val="00417F35"/>
    <w:rsid w:val="004201C7"/>
    <w:rsid w:val="004221A3"/>
    <w:rsid w:val="004229F3"/>
    <w:rsid w:val="00426576"/>
    <w:rsid w:val="00426A73"/>
    <w:rsid w:val="00427226"/>
    <w:rsid w:val="004310AE"/>
    <w:rsid w:val="0043252A"/>
    <w:rsid w:val="00433FFF"/>
    <w:rsid w:val="00434DF3"/>
    <w:rsid w:val="00435CF1"/>
    <w:rsid w:val="0044002E"/>
    <w:rsid w:val="004423BD"/>
    <w:rsid w:val="00451C17"/>
    <w:rsid w:val="00451E01"/>
    <w:rsid w:val="004533D6"/>
    <w:rsid w:val="00457C98"/>
    <w:rsid w:val="004605F8"/>
    <w:rsid w:val="00463003"/>
    <w:rsid w:val="00463F19"/>
    <w:rsid w:val="00466DFD"/>
    <w:rsid w:val="00467FA5"/>
    <w:rsid w:val="0047086E"/>
    <w:rsid w:val="004712A6"/>
    <w:rsid w:val="00471E02"/>
    <w:rsid w:val="00472A1E"/>
    <w:rsid w:val="00473BE1"/>
    <w:rsid w:val="00473DAF"/>
    <w:rsid w:val="00474917"/>
    <w:rsid w:val="00477612"/>
    <w:rsid w:val="00482D54"/>
    <w:rsid w:val="00484CC8"/>
    <w:rsid w:val="00485991"/>
    <w:rsid w:val="00485C10"/>
    <w:rsid w:val="00491244"/>
    <w:rsid w:val="00491A33"/>
    <w:rsid w:val="0049601F"/>
    <w:rsid w:val="004A1D53"/>
    <w:rsid w:val="004A3504"/>
    <w:rsid w:val="004A3AAA"/>
    <w:rsid w:val="004A43F3"/>
    <w:rsid w:val="004B1004"/>
    <w:rsid w:val="004B34E6"/>
    <w:rsid w:val="004B3E06"/>
    <w:rsid w:val="004B51E4"/>
    <w:rsid w:val="004B6B60"/>
    <w:rsid w:val="004B6E94"/>
    <w:rsid w:val="004C071E"/>
    <w:rsid w:val="004C2D34"/>
    <w:rsid w:val="004C3613"/>
    <w:rsid w:val="004C3D1B"/>
    <w:rsid w:val="004C3F76"/>
    <w:rsid w:val="004C5240"/>
    <w:rsid w:val="004C5F70"/>
    <w:rsid w:val="004C7F28"/>
    <w:rsid w:val="004D19A8"/>
    <w:rsid w:val="004D232E"/>
    <w:rsid w:val="004D43EC"/>
    <w:rsid w:val="004D4ED5"/>
    <w:rsid w:val="004D5310"/>
    <w:rsid w:val="004D583C"/>
    <w:rsid w:val="004D6C1B"/>
    <w:rsid w:val="004E03A1"/>
    <w:rsid w:val="004E28E5"/>
    <w:rsid w:val="004E6021"/>
    <w:rsid w:val="004E66BA"/>
    <w:rsid w:val="004E68BD"/>
    <w:rsid w:val="004E6FCE"/>
    <w:rsid w:val="004E7CFF"/>
    <w:rsid w:val="004F1010"/>
    <w:rsid w:val="004F7956"/>
    <w:rsid w:val="00500D2F"/>
    <w:rsid w:val="005023F7"/>
    <w:rsid w:val="00506365"/>
    <w:rsid w:val="0051121D"/>
    <w:rsid w:val="00515B64"/>
    <w:rsid w:val="005208B0"/>
    <w:rsid w:val="00521271"/>
    <w:rsid w:val="00524AFE"/>
    <w:rsid w:val="005300BC"/>
    <w:rsid w:val="00530FBA"/>
    <w:rsid w:val="00541877"/>
    <w:rsid w:val="00541F37"/>
    <w:rsid w:val="005447D1"/>
    <w:rsid w:val="00544F39"/>
    <w:rsid w:val="00545491"/>
    <w:rsid w:val="00547421"/>
    <w:rsid w:val="0055194B"/>
    <w:rsid w:val="005539F3"/>
    <w:rsid w:val="005575AE"/>
    <w:rsid w:val="00561B8E"/>
    <w:rsid w:val="0056586C"/>
    <w:rsid w:val="00570253"/>
    <w:rsid w:val="00571505"/>
    <w:rsid w:val="00574D88"/>
    <w:rsid w:val="00574E25"/>
    <w:rsid w:val="005772B5"/>
    <w:rsid w:val="00580A52"/>
    <w:rsid w:val="0058301F"/>
    <w:rsid w:val="00583E0C"/>
    <w:rsid w:val="005855CE"/>
    <w:rsid w:val="00585FB6"/>
    <w:rsid w:val="0059069A"/>
    <w:rsid w:val="0059120B"/>
    <w:rsid w:val="00591721"/>
    <w:rsid w:val="00592816"/>
    <w:rsid w:val="00592AED"/>
    <w:rsid w:val="00592FAF"/>
    <w:rsid w:val="00593622"/>
    <w:rsid w:val="0059405A"/>
    <w:rsid w:val="005B0AAD"/>
    <w:rsid w:val="005B1133"/>
    <w:rsid w:val="005B1615"/>
    <w:rsid w:val="005B2843"/>
    <w:rsid w:val="005B3D75"/>
    <w:rsid w:val="005B5176"/>
    <w:rsid w:val="005B77DD"/>
    <w:rsid w:val="005C6324"/>
    <w:rsid w:val="005C6860"/>
    <w:rsid w:val="005C696B"/>
    <w:rsid w:val="005D210E"/>
    <w:rsid w:val="005D2249"/>
    <w:rsid w:val="005D2ABE"/>
    <w:rsid w:val="005D2AE9"/>
    <w:rsid w:val="005D3D99"/>
    <w:rsid w:val="005D3F49"/>
    <w:rsid w:val="005D4016"/>
    <w:rsid w:val="005D4295"/>
    <w:rsid w:val="005D5C6E"/>
    <w:rsid w:val="005E1DF5"/>
    <w:rsid w:val="005E336C"/>
    <w:rsid w:val="005E35DF"/>
    <w:rsid w:val="005E4D7F"/>
    <w:rsid w:val="005E6162"/>
    <w:rsid w:val="005E6D72"/>
    <w:rsid w:val="005F048E"/>
    <w:rsid w:val="005F4505"/>
    <w:rsid w:val="005F4A11"/>
    <w:rsid w:val="005F726A"/>
    <w:rsid w:val="00603626"/>
    <w:rsid w:val="00603EAA"/>
    <w:rsid w:val="00610486"/>
    <w:rsid w:val="006122D9"/>
    <w:rsid w:val="006123A1"/>
    <w:rsid w:val="00614E56"/>
    <w:rsid w:val="00616E13"/>
    <w:rsid w:val="00624D03"/>
    <w:rsid w:val="0062573B"/>
    <w:rsid w:val="00630045"/>
    <w:rsid w:val="00630E22"/>
    <w:rsid w:val="00631FA7"/>
    <w:rsid w:val="006320D8"/>
    <w:rsid w:val="00632F4C"/>
    <w:rsid w:val="00633D86"/>
    <w:rsid w:val="00635856"/>
    <w:rsid w:val="00635E1F"/>
    <w:rsid w:val="0063661F"/>
    <w:rsid w:val="00641FD7"/>
    <w:rsid w:val="00642043"/>
    <w:rsid w:val="00644608"/>
    <w:rsid w:val="006447FE"/>
    <w:rsid w:val="00644CCA"/>
    <w:rsid w:val="00645903"/>
    <w:rsid w:val="00647FF2"/>
    <w:rsid w:val="00650A4B"/>
    <w:rsid w:val="006511D5"/>
    <w:rsid w:val="0065310B"/>
    <w:rsid w:val="0065393A"/>
    <w:rsid w:val="006566EF"/>
    <w:rsid w:val="006567FD"/>
    <w:rsid w:val="0066578F"/>
    <w:rsid w:val="006707C5"/>
    <w:rsid w:val="00675B90"/>
    <w:rsid w:val="00677A65"/>
    <w:rsid w:val="00681A79"/>
    <w:rsid w:val="00681BBD"/>
    <w:rsid w:val="00681F82"/>
    <w:rsid w:val="00683B97"/>
    <w:rsid w:val="00683FA8"/>
    <w:rsid w:val="006848E8"/>
    <w:rsid w:val="00684BA3"/>
    <w:rsid w:val="0068528A"/>
    <w:rsid w:val="00686F8A"/>
    <w:rsid w:val="00687542"/>
    <w:rsid w:val="00687C03"/>
    <w:rsid w:val="006931A6"/>
    <w:rsid w:val="00696DA1"/>
    <w:rsid w:val="006A28D7"/>
    <w:rsid w:val="006A6C1F"/>
    <w:rsid w:val="006A7AA9"/>
    <w:rsid w:val="006B0B39"/>
    <w:rsid w:val="006B189E"/>
    <w:rsid w:val="006B3D53"/>
    <w:rsid w:val="006B4E2A"/>
    <w:rsid w:val="006B5E6B"/>
    <w:rsid w:val="006C0B5B"/>
    <w:rsid w:val="006C4F4A"/>
    <w:rsid w:val="006C5D08"/>
    <w:rsid w:val="006C6AA6"/>
    <w:rsid w:val="006C7049"/>
    <w:rsid w:val="006D2123"/>
    <w:rsid w:val="006D56F7"/>
    <w:rsid w:val="006D6001"/>
    <w:rsid w:val="006E18F1"/>
    <w:rsid w:val="006E1FD8"/>
    <w:rsid w:val="006E3DB8"/>
    <w:rsid w:val="006E4738"/>
    <w:rsid w:val="006F0E00"/>
    <w:rsid w:val="006F6584"/>
    <w:rsid w:val="006F6A77"/>
    <w:rsid w:val="00702195"/>
    <w:rsid w:val="00705D20"/>
    <w:rsid w:val="00705D41"/>
    <w:rsid w:val="00705F54"/>
    <w:rsid w:val="00706172"/>
    <w:rsid w:val="00706354"/>
    <w:rsid w:val="007103B6"/>
    <w:rsid w:val="007104FF"/>
    <w:rsid w:val="00710B37"/>
    <w:rsid w:val="00720FCF"/>
    <w:rsid w:val="00722CAA"/>
    <w:rsid w:val="0072353D"/>
    <w:rsid w:val="00723E35"/>
    <w:rsid w:val="00724052"/>
    <w:rsid w:val="007242CE"/>
    <w:rsid w:val="00725D9D"/>
    <w:rsid w:val="00726BD4"/>
    <w:rsid w:val="00730A35"/>
    <w:rsid w:val="00731EBE"/>
    <w:rsid w:val="007329F9"/>
    <w:rsid w:val="0073335C"/>
    <w:rsid w:val="00737107"/>
    <w:rsid w:val="007439A6"/>
    <w:rsid w:val="00745557"/>
    <w:rsid w:val="00750CDE"/>
    <w:rsid w:val="0075691C"/>
    <w:rsid w:val="00757F41"/>
    <w:rsid w:val="00760183"/>
    <w:rsid w:val="00761180"/>
    <w:rsid w:val="007658CD"/>
    <w:rsid w:val="00770896"/>
    <w:rsid w:val="00772C2F"/>
    <w:rsid w:val="007730B0"/>
    <w:rsid w:val="00775FAF"/>
    <w:rsid w:val="00780247"/>
    <w:rsid w:val="00781A88"/>
    <w:rsid w:val="00782B4C"/>
    <w:rsid w:val="00783E39"/>
    <w:rsid w:val="00785148"/>
    <w:rsid w:val="0079055D"/>
    <w:rsid w:val="007910BB"/>
    <w:rsid w:val="00792506"/>
    <w:rsid w:val="00792C31"/>
    <w:rsid w:val="00793233"/>
    <w:rsid w:val="007943C2"/>
    <w:rsid w:val="007A0888"/>
    <w:rsid w:val="007A2840"/>
    <w:rsid w:val="007A49B0"/>
    <w:rsid w:val="007A54BF"/>
    <w:rsid w:val="007B1330"/>
    <w:rsid w:val="007B1B6A"/>
    <w:rsid w:val="007B2AFE"/>
    <w:rsid w:val="007B3E4C"/>
    <w:rsid w:val="007B4566"/>
    <w:rsid w:val="007B5D4A"/>
    <w:rsid w:val="007B6DCA"/>
    <w:rsid w:val="007C2B05"/>
    <w:rsid w:val="007C4F8C"/>
    <w:rsid w:val="007D0234"/>
    <w:rsid w:val="007D12B3"/>
    <w:rsid w:val="007D281A"/>
    <w:rsid w:val="007D2D97"/>
    <w:rsid w:val="007D5868"/>
    <w:rsid w:val="007D65A1"/>
    <w:rsid w:val="007E09FD"/>
    <w:rsid w:val="007E0A40"/>
    <w:rsid w:val="007E16B3"/>
    <w:rsid w:val="007E22DE"/>
    <w:rsid w:val="007E2EF0"/>
    <w:rsid w:val="007E50DF"/>
    <w:rsid w:val="007E5625"/>
    <w:rsid w:val="007E61C4"/>
    <w:rsid w:val="007E7E23"/>
    <w:rsid w:val="007F2310"/>
    <w:rsid w:val="007F3C83"/>
    <w:rsid w:val="007F7102"/>
    <w:rsid w:val="00801760"/>
    <w:rsid w:val="0080292B"/>
    <w:rsid w:val="00807B20"/>
    <w:rsid w:val="00813340"/>
    <w:rsid w:val="0081556E"/>
    <w:rsid w:val="00820FA3"/>
    <w:rsid w:val="00821026"/>
    <w:rsid w:val="008276F9"/>
    <w:rsid w:val="00836924"/>
    <w:rsid w:val="008373F7"/>
    <w:rsid w:val="00840BA2"/>
    <w:rsid w:val="00841443"/>
    <w:rsid w:val="00841578"/>
    <w:rsid w:val="00842D09"/>
    <w:rsid w:val="00844819"/>
    <w:rsid w:val="00845586"/>
    <w:rsid w:val="00851DA8"/>
    <w:rsid w:val="00852E82"/>
    <w:rsid w:val="00857640"/>
    <w:rsid w:val="00860E68"/>
    <w:rsid w:val="00862315"/>
    <w:rsid w:val="00864AE9"/>
    <w:rsid w:val="008667B4"/>
    <w:rsid w:val="008678AB"/>
    <w:rsid w:val="00870FF2"/>
    <w:rsid w:val="00872071"/>
    <w:rsid w:val="00873953"/>
    <w:rsid w:val="00875371"/>
    <w:rsid w:val="0088012F"/>
    <w:rsid w:val="00882742"/>
    <w:rsid w:val="00883988"/>
    <w:rsid w:val="00883F57"/>
    <w:rsid w:val="00885FDC"/>
    <w:rsid w:val="00890B50"/>
    <w:rsid w:val="008919B6"/>
    <w:rsid w:val="00892B61"/>
    <w:rsid w:val="0089340D"/>
    <w:rsid w:val="00893D3C"/>
    <w:rsid w:val="00894ABD"/>
    <w:rsid w:val="00894AD2"/>
    <w:rsid w:val="00894AEF"/>
    <w:rsid w:val="00896B9B"/>
    <w:rsid w:val="008A1FDC"/>
    <w:rsid w:val="008A23E6"/>
    <w:rsid w:val="008A264C"/>
    <w:rsid w:val="008A3DB6"/>
    <w:rsid w:val="008A42DC"/>
    <w:rsid w:val="008A6889"/>
    <w:rsid w:val="008B351A"/>
    <w:rsid w:val="008B42D9"/>
    <w:rsid w:val="008B5838"/>
    <w:rsid w:val="008B5F5E"/>
    <w:rsid w:val="008B6E21"/>
    <w:rsid w:val="008B7DCB"/>
    <w:rsid w:val="008B7EF7"/>
    <w:rsid w:val="008C1618"/>
    <w:rsid w:val="008C6880"/>
    <w:rsid w:val="008C69F5"/>
    <w:rsid w:val="008D08A0"/>
    <w:rsid w:val="008D2428"/>
    <w:rsid w:val="008D26E7"/>
    <w:rsid w:val="008D288B"/>
    <w:rsid w:val="008D62DD"/>
    <w:rsid w:val="008D63F1"/>
    <w:rsid w:val="008E1504"/>
    <w:rsid w:val="008E3025"/>
    <w:rsid w:val="008F4D88"/>
    <w:rsid w:val="008F5F75"/>
    <w:rsid w:val="008F7907"/>
    <w:rsid w:val="00900DEE"/>
    <w:rsid w:val="00906196"/>
    <w:rsid w:val="00906976"/>
    <w:rsid w:val="00906F63"/>
    <w:rsid w:val="009106DF"/>
    <w:rsid w:val="00910D57"/>
    <w:rsid w:val="00911B7F"/>
    <w:rsid w:val="0091200F"/>
    <w:rsid w:val="00913E6C"/>
    <w:rsid w:val="00914017"/>
    <w:rsid w:val="00914A1F"/>
    <w:rsid w:val="00921703"/>
    <w:rsid w:val="00922773"/>
    <w:rsid w:val="00924507"/>
    <w:rsid w:val="009275D8"/>
    <w:rsid w:val="00930713"/>
    <w:rsid w:val="00930EC1"/>
    <w:rsid w:val="009360CA"/>
    <w:rsid w:val="00936F3D"/>
    <w:rsid w:val="009370E7"/>
    <w:rsid w:val="0094106E"/>
    <w:rsid w:val="0094318D"/>
    <w:rsid w:val="009431A7"/>
    <w:rsid w:val="00946064"/>
    <w:rsid w:val="00946FE2"/>
    <w:rsid w:val="0094731A"/>
    <w:rsid w:val="00947EEF"/>
    <w:rsid w:val="009505B3"/>
    <w:rsid w:val="00952224"/>
    <w:rsid w:val="00953943"/>
    <w:rsid w:val="009551FF"/>
    <w:rsid w:val="00956E3B"/>
    <w:rsid w:val="00957429"/>
    <w:rsid w:val="0096271E"/>
    <w:rsid w:val="009635D3"/>
    <w:rsid w:val="009638B4"/>
    <w:rsid w:val="009642D2"/>
    <w:rsid w:val="00964BC4"/>
    <w:rsid w:val="00971824"/>
    <w:rsid w:val="00971D75"/>
    <w:rsid w:val="00971DEB"/>
    <w:rsid w:val="00975800"/>
    <w:rsid w:val="00976FC4"/>
    <w:rsid w:val="009771E1"/>
    <w:rsid w:val="00980F97"/>
    <w:rsid w:val="009844F4"/>
    <w:rsid w:val="00984A12"/>
    <w:rsid w:val="00984B2C"/>
    <w:rsid w:val="009908B8"/>
    <w:rsid w:val="009934ED"/>
    <w:rsid w:val="00993C73"/>
    <w:rsid w:val="009954C2"/>
    <w:rsid w:val="00995F54"/>
    <w:rsid w:val="00996343"/>
    <w:rsid w:val="0099645D"/>
    <w:rsid w:val="009A02C7"/>
    <w:rsid w:val="009A4988"/>
    <w:rsid w:val="009A5102"/>
    <w:rsid w:val="009A76D1"/>
    <w:rsid w:val="009B1B11"/>
    <w:rsid w:val="009B41A2"/>
    <w:rsid w:val="009B45BA"/>
    <w:rsid w:val="009B4601"/>
    <w:rsid w:val="009B51DF"/>
    <w:rsid w:val="009B5FE8"/>
    <w:rsid w:val="009B64F6"/>
    <w:rsid w:val="009C0D38"/>
    <w:rsid w:val="009C2A00"/>
    <w:rsid w:val="009C396B"/>
    <w:rsid w:val="009C3DDF"/>
    <w:rsid w:val="009C7BF6"/>
    <w:rsid w:val="009D163D"/>
    <w:rsid w:val="009D1ED0"/>
    <w:rsid w:val="009D22FE"/>
    <w:rsid w:val="009D4301"/>
    <w:rsid w:val="009D4356"/>
    <w:rsid w:val="009D4C9E"/>
    <w:rsid w:val="009D6F27"/>
    <w:rsid w:val="009E038A"/>
    <w:rsid w:val="009E09B1"/>
    <w:rsid w:val="009E0A65"/>
    <w:rsid w:val="009E45B0"/>
    <w:rsid w:val="009E6FF3"/>
    <w:rsid w:val="009E71D2"/>
    <w:rsid w:val="009F0795"/>
    <w:rsid w:val="009F202C"/>
    <w:rsid w:val="009F5E67"/>
    <w:rsid w:val="009F7F77"/>
    <w:rsid w:val="00A037C6"/>
    <w:rsid w:val="00A040EF"/>
    <w:rsid w:val="00A054D3"/>
    <w:rsid w:val="00A0790F"/>
    <w:rsid w:val="00A11B0D"/>
    <w:rsid w:val="00A125F8"/>
    <w:rsid w:val="00A12F18"/>
    <w:rsid w:val="00A13104"/>
    <w:rsid w:val="00A146B2"/>
    <w:rsid w:val="00A16912"/>
    <w:rsid w:val="00A16EA3"/>
    <w:rsid w:val="00A22647"/>
    <w:rsid w:val="00A258E7"/>
    <w:rsid w:val="00A3329B"/>
    <w:rsid w:val="00A36C20"/>
    <w:rsid w:val="00A37F06"/>
    <w:rsid w:val="00A404E3"/>
    <w:rsid w:val="00A42179"/>
    <w:rsid w:val="00A4258A"/>
    <w:rsid w:val="00A42666"/>
    <w:rsid w:val="00A44FC1"/>
    <w:rsid w:val="00A47C5A"/>
    <w:rsid w:val="00A502B1"/>
    <w:rsid w:val="00A51C0A"/>
    <w:rsid w:val="00A52E9D"/>
    <w:rsid w:val="00A56F91"/>
    <w:rsid w:val="00A60428"/>
    <w:rsid w:val="00A60F34"/>
    <w:rsid w:val="00A646F1"/>
    <w:rsid w:val="00A64B73"/>
    <w:rsid w:val="00A728C3"/>
    <w:rsid w:val="00A74066"/>
    <w:rsid w:val="00A77BEC"/>
    <w:rsid w:val="00A77E62"/>
    <w:rsid w:val="00A811B5"/>
    <w:rsid w:val="00A8128C"/>
    <w:rsid w:val="00A834A8"/>
    <w:rsid w:val="00A83E6D"/>
    <w:rsid w:val="00A91388"/>
    <w:rsid w:val="00A91ED3"/>
    <w:rsid w:val="00A9228C"/>
    <w:rsid w:val="00A949A3"/>
    <w:rsid w:val="00A96093"/>
    <w:rsid w:val="00A96D3B"/>
    <w:rsid w:val="00AA0A47"/>
    <w:rsid w:val="00AA137E"/>
    <w:rsid w:val="00AA38FC"/>
    <w:rsid w:val="00AA5003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54DE"/>
    <w:rsid w:val="00AC6109"/>
    <w:rsid w:val="00AD240A"/>
    <w:rsid w:val="00AD7CE7"/>
    <w:rsid w:val="00AE040E"/>
    <w:rsid w:val="00AE5671"/>
    <w:rsid w:val="00AE63BA"/>
    <w:rsid w:val="00AF10D7"/>
    <w:rsid w:val="00AF1340"/>
    <w:rsid w:val="00AF16E1"/>
    <w:rsid w:val="00AF6BB2"/>
    <w:rsid w:val="00AF746F"/>
    <w:rsid w:val="00B0052C"/>
    <w:rsid w:val="00B050B2"/>
    <w:rsid w:val="00B119A5"/>
    <w:rsid w:val="00B1241E"/>
    <w:rsid w:val="00B16AF0"/>
    <w:rsid w:val="00B23B29"/>
    <w:rsid w:val="00B26F58"/>
    <w:rsid w:val="00B3062A"/>
    <w:rsid w:val="00B3239C"/>
    <w:rsid w:val="00B41125"/>
    <w:rsid w:val="00B41F72"/>
    <w:rsid w:val="00B46B09"/>
    <w:rsid w:val="00B47585"/>
    <w:rsid w:val="00B54A2F"/>
    <w:rsid w:val="00B55100"/>
    <w:rsid w:val="00B56CD4"/>
    <w:rsid w:val="00B577B6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380B"/>
    <w:rsid w:val="00B942A9"/>
    <w:rsid w:val="00B96CE0"/>
    <w:rsid w:val="00B97679"/>
    <w:rsid w:val="00B97D88"/>
    <w:rsid w:val="00B97E4D"/>
    <w:rsid w:val="00BA1AC7"/>
    <w:rsid w:val="00BA4D23"/>
    <w:rsid w:val="00BA787C"/>
    <w:rsid w:val="00BB0E90"/>
    <w:rsid w:val="00BB240C"/>
    <w:rsid w:val="00BB30D5"/>
    <w:rsid w:val="00BB3C95"/>
    <w:rsid w:val="00BB40C3"/>
    <w:rsid w:val="00BB472B"/>
    <w:rsid w:val="00BB5A3E"/>
    <w:rsid w:val="00BB7B28"/>
    <w:rsid w:val="00BC1AD9"/>
    <w:rsid w:val="00BC6F94"/>
    <w:rsid w:val="00BD423A"/>
    <w:rsid w:val="00BD7561"/>
    <w:rsid w:val="00BD798A"/>
    <w:rsid w:val="00BE1F55"/>
    <w:rsid w:val="00BE27B8"/>
    <w:rsid w:val="00BE5684"/>
    <w:rsid w:val="00BE5AB9"/>
    <w:rsid w:val="00BF0EAD"/>
    <w:rsid w:val="00BF7633"/>
    <w:rsid w:val="00BF7686"/>
    <w:rsid w:val="00C0209B"/>
    <w:rsid w:val="00C1127C"/>
    <w:rsid w:val="00C116C5"/>
    <w:rsid w:val="00C14263"/>
    <w:rsid w:val="00C15446"/>
    <w:rsid w:val="00C16001"/>
    <w:rsid w:val="00C17A34"/>
    <w:rsid w:val="00C20C05"/>
    <w:rsid w:val="00C21FEB"/>
    <w:rsid w:val="00C235FA"/>
    <w:rsid w:val="00C23E7B"/>
    <w:rsid w:val="00C24A21"/>
    <w:rsid w:val="00C2791E"/>
    <w:rsid w:val="00C30C05"/>
    <w:rsid w:val="00C33194"/>
    <w:rsid w:val="00C373BB"/>
    <w:rsid w:val="00C3766F"/>
    <w:rsid w:val="00C3785F"/>
    <w:rsid w:val="00C40B97"/>
    <w:rsid w:val="00C415F2"/>
    <w:rsid w:val="00C42532"/>
    <w:rsid w:val="00C43331"/>
    <w:rsid w:val="00C46557"/>
    <w:rsid w:val="00C476E6"/>
    <w:rsid w:val="00C477D1"/>
    <w:rsid w:val="00C52174"/>
    <w:rsid w:val="00C52B1E"/>
    <w:rsid w:val="00C53875"/>
    <w:rsid w:val="00C56F7F"/>
    <w:rsid w:val="00C645BC"/>
    <w:rsid w:val="00C6664D"/>
    <w:rsid w:val="00C70896"/>
    <w:rsid w:val="00C71BD3"/>
    <w:rsid w:val="00C752F6"/>
    <w:rsid w:val="00C759C5"/>
    <w:rsid w:val="00C803AB"/>
    <w:rsid w:val="00C82C34"/>
    <w:rsid w:val="00C8304D"/>
    <w:rsid w:val="00C850AC"/>
    <w:rsid w:val="00C85290"/>
    <w:rsid w:val="00C86C71"/>
    <w:rsid w:val="00C92642"/>
    <w:rsid w:val="00C938C1"/>
    <w:rsid w:val="00C955D3"/>
    <w:rsid w:val="00C95944"/>
    <w:rsid w:val="00C96783"/>
    <w:rsid w:val="00CA0426"/>
    <w:rsid w:val="00CA0E82"/>
    <w:rsid w:val="00CA2AB0"/>
    <w:rsid w:val="00CA33B8"/>
    <w:rsid w:val="00CA641F"/>
    <w:rsid w:val="00CA66DC"/>
    <w:rsid w:val="00CA7A0C"/>
    <w:rsid w:val="00CA7CA6"/>
    <w:rsid w:val="00CB039A"/>
    <w:rsid w:val="00CB53BA"/>
    <w:rsid w:val="00CC03FA"/>
    <w:rsid w:val="00CC0D39"/>
    <w:rsid w:val="00CC3C56"/>
    <w:rsid w:val="00CC7D38"/>
    <w:rsid w:val="00CD1BC1"/>
    <w:rsid w:val="00CD1EB9"/>
    <w:rsid w:val="00CD4A36"/>
    <w:rsid w:val="00CD630C"/>
    <w:rsid w:val="00CD6729"/>
    <w:rsid w:val="00CD7D5B"/>
    <w:rsid w:val="00CE0423"/>
    <w:rsid w:val="00CE1F31"/>
    <w:rsid w:val="00CE2827"/>
    <w:rsid w:val="00CE28AD"/>
    <w:rsid w:val="00CE2FAF"/>
    <w:rsid w:val="00CE65B2"/>
    <w:rsid w:val="00CF0739"/>
    <w:rsid w:val="00CF4F64"/>
    <w:rsid w:val="00CF534B"/>
    <w:rsid w:val="00CF7AEE"/>
    <w:rsid w:val="00D00863"/>
    <w:rsid w:val="00D01263"/>
    <w:rsid w:val="00D01C6B"/>
    <w:rsid w:val="00D03A81"/>
    <w:rsid w:val="00D0492F"/>
    <w:rsid w:val="00D07573"/>
    <w:rsid w:val="00D1395D"/>
    <w:rsid w:val="00D13E4E"/>
    <w:rsid w:val="00D143B9"/>
    <w:rsid w:val="00D156AB"/>
    <w:rsid w:val="00D1593C"/>
    <w:rsid w:val="00D20FE2"/>
    <w:rsid w:val="00D21739"/>
    <w:rsid w:val="00D22EDC"/>
    <w:rsid w:val="00D2569F"/>
    <w:rsid w:val="00D2667E"/>
    <w:rsid w:val="00D34757"/>
    <w:rsid w:val="00D434DA"/>
    <w:rsid w:val="00D44F53"/>
    <w:rsid w:val="00D4552C"/>
    <w:rsid w:val="00D46D53"/>
    <w:rsid w:val="00D47EA2"/>
    <w:rsid w:val="00D51052"/>
    <w:rsid w:val="00D559B4"/>
    <w:rsid w:val="00D55F43"/>
    <w:rsid w:val="00D56CF5"/>
    <w:rsid w:val="00D66BCA"/>
    <w:rsid w:val="00D67FB0"/>
    <w:rsid w:val="00D70A80"/>
    <w:rsid w:val="00D71329"/>
    <w:rsid w:val="00D71B46"/>
    <w:rsid w:val="00D7496F"/>
    <w:rsid w:val="00D75182"/>
    <w:rsid w:val="00D77C16"/>
    <w:rsid w:val="00D800A2"/>
    <w:rsid w:val="00D80D9E"/>
    <w:rsid w:val="00D80DA6"/>
    <w:rsid w:val="00D8154D"/>
    <w:rsid w:val="00D83C00"/>
    <w:rsid w:val="00D84360"/>
    <w:rsid w:val="00D84A3C"/>
    <w:rsid w:val="00D92980"/>
    <w:rsid w:val="00D96283"/>
    <w:rsid w:val="00D97D36"/>
    <w:rsid w:val="00DA2C2A"/>
    <w:rsid w:val="00DA5083"/>
    <w:rsid w:val="00DA6D23"/>
    <w:rsid w:val="00DB035B"/>
    <w:rsid w:val="00DB09C9"/>
    <w:rsid w:val="00DB38AB"/>
    <w:rsid w:val="00DB4181"/>
    <w:rsid w:val="00DB4D0B"/>
    <w:rsid w:val="00DB6554"/>
    <w:rsid w:val="00DB687D"/>
    <w:rsid w:val="00DB6D78"/>
    <w:rsid w:val="00DB76E4"/>
    <w:rsid w:val="00DC0B0B"/>
    <w:rsid w:val="00DC3724"/>
    <w:rsid w:val="00DC4AC0"/>
    <w:rsid w:val="00DC500B"/>
    <w:rsid w:val="00DC577E"/>
    <w:rsid w:val="00DC5B50"/>
    <w:rsid w:val="00DD119C"/>
    <w:rsid w:val="00DD3669"/>
    <w:rsid w:val="00DD3FAE"/>
    <w:rsid w:val="00DD5136"/>
    <w:rsid w:val="00DD65FC"/>
    <w:rsid w:val="00DD735A"/>
    <w:rsid w:val="00DD7911"/>
    <w:rsid w:val="00DD7BC4"/>
    <w:rsid w:val="00DD7FD1"/>
    <w:rsid w:val="00DE1EFE"/>
    <w:rsid w:val="00DE3311"/>
    <w:rsid w:val="00DE520C"/>
    <w:rsid w:val="00DE56CE"/>
    <w:rsid w:val="00DE5735"/>
    <w:rsid w:val="00DE7722"/>
    <w:rsid w:val="00DF2BB7"/>
    <w:rsid w:val="00DF53F6"/>
    <w:rsid w:val="00DF58CF"/>
    <w:rsid w:val="00E017DE"/>
    <w:rsid w:val="00E03233"/>
    <w:rsid w:val="00E06C74"/>
    <w:rsid w:val="00E07F05"/>
    <w:rsid w:val="00E1151F"/>
    <w:rsid w:val="00E11B2B"/>
    <w:rsid w:val="00E12679"/>
    <w:rsid w:val="00E13649"/>
    <w:rsid w:val="00E13745"/>
    <w:rsid w:val="00E1493D"/>
    <w:rsid w:val="00E1553E"/>
    <w:rsid w:val="00E15D20"/>
    <w:rsid w:val="00E17731"/>
    <w:rsid w:val="00E201E5"/>
    <w:rsid w:val="00E223BE"/>
    <w:rsid w:val="00E231EA"/>
    <w:rsid w:val="00E236DF"/>
    <w:rsid w:val="00E24015"/>
    <w:rsid w:val="00E24849"/>
    <w:rsid w:val="00E30587"/>
    <w:rsid w:val="00E33133"/>
    <w:rsid w:val="00E343A5"/>
    <w:rsid w:val="00E36C93"/>
    <w:rsid w:val="00E4023C"/>
    <w:rsid w:val="00E40D08"/>
    <w:rsid w:val="00E4454D"/>
    <w:rsid w:val="00E44AB1"/>
    <w:rsid w:val="00E46447"/>
    <w:rsid w:val="00E50392"/>
    <w:rsid w:val="00E5227F"/>
    <w:rsid w:val="00E52A63"/>
    <w:rsid w:val="00E5347C"/>
    <w:rsid w:val="00E539CF"/>
    <w:rsid w:val="00E53F33"/>
    <w:rsid w:val="00E54705"/>
    <w:rsid w:val="00E56BF4"/>
    <w:rsid w:val="00E6299F"/>
    <w:rsid w:val="00E64966"/>
    <w:rsid w:val="00E66F7C"/>
    <w:rsid w:val="00E70A97"/>
    <w:rsid w:val="00E75296"/>
    <w:rsid w:val="00E756AB"/>
    <w:rsid w:val="00E777B0"/>
    <w:rsid w:val="00E77BA5"/>
    <w:rsid w:val="00E80AFD"/>
    <w:rsid w:val="00E8109D"/>
    <w:rsid w:val="00E839FB"/>
    <w:rsid w:val="00E87BC3"/>
    <w:rsid w:val="00E9053F"/>
    <w:rsid w:val="00E90C4C"/>
    <w:rsid w:val="00E97636"/>
    <w:rsid w:val="00EA2AC4"/>
    <w:rsid w:val="00EA3845"/>
    <w:rsid w:val="00EA3B1F"/>
    <w:rsid w:val="00EA3E45"/>
    <w:rsid w:val="00EA5CF8"/>
    <w:rsid w:val="00EA60A1"/>
    <w:rsid w:val="00EB07A5"/>
    <w:rsid w:val="00EB12F7"/>
    <w:rsid w:val="00EB4C9D"/>
    <w:rsid w:val="00EB4D87"/>
    <w:rsid w:val="00EC0146"/>
    <w:rsid w:val="00EC3804"/>
    <w:rsid w:val="00EC639B"/>
    <w:rsid w:val="00EC6F9B"/>
    <w:rsid w:val="00ED06D1"/>
    <w:rsid w:val="00ED0A65"/>
    <w:rsid w:val="00ED0B7F"/>
    <w:rsid w:val="00ED0F93"/>
    <w:rsid w:val="00ED134B"/>
    <w:rsid w:val="00ED474D"/>
    <w:rsid w:val="00ED5F35"/>
    <w:rsid w:val="00ED5FE7"/>
    <w:rsid w:val="00ED6BB7"/>
    <w:rsid w:val="00EE0233"/>
    <w:rsid w:val="00EE1258"/>
    <w:rsid w:val="00EE2D20"/>
    <w:rsid w:val="00EE3DC2"/>
    <w:rsid w:val="00EE5815"/>
    <w:rsid w:val="00EE61C7"/>
    <w:rsid w:val="00EF003A"/>
    <w:rsid w:val="00EF3298"/>
    <w:rsid w:val="00EF52A8"/>
    <w:rsid w:val="00EF5B60"/>
    <w:rsid w:val="00EF60B0"/>
    <w:rsid w:val="00F02899"/>
    <w:rsid w:val="00F03937"/>
    <w:rsid w:val="00F04F4C"/>
    <w:rsid w:val="00F05B8F"/>
    <w:rsid w:val="00F07E84"/>
    <w:rsid w:val="00F13100"/>
    <w:rsid w:val="00F14161"/>
    <w:rsid w:val="00F1506B"/>
    <w:rsid w:val="00F20FAE"/>
    <w:rsid w:val="00F23651"/>
    <w:rsid w:val="00F2388C"/>
    <w:rsid w:val="00F25868"/>
    <w:rsid w:val="00F263D1"/>
    <w:rsid w:val="00F27B91"/>
    <w:rsid w:val="00F30174"/>
    <w:rsid w:val="00F33082"/>
    <w:rsid w:val="00F40C3D"/>
    <w:rsid w:val="00F43FAF"/>
    <w:rsid w:val="00F45FC5"/>
    <w:rsid w:val="00F47D6C"/>
    <w:rsid w:val="00F509ED"/>
    <w:rsid w:val="00F558EF"/>
    <w:rsid w:val="00F613B4"/>
    <w:rsid w:val="00F614B9"/>
    <w:rsid w:val="00F624ED"/>
    <w:rsid w:val="00F62EFB"/>
    <w:rsid w:val="00F71F74"/>
    <w:rsid w:val="00F72240"/>
    <w:rsid w:val="00F725EB"/>
    <w:rsid w:val="00F767B2"/>
    <w:rsid w:val="00F801A9"/>
    <w:rsid w:val="00F8268F"/>
    <w:rsid w:val="00F91B69"/>
    <w:rsid w:val="00F9441B"/>
    <w:rsid w:val="00F9575A"/>
    <w:rsid w:val="00F95F4F"/>
    <w:rsid w:val="00F97031"/>
    <w:rsid w:val="00F97D20"/>
    <w:rsid w:val="00FA02DF"/>
    <w:rsid w:val="00FA265D"/>
    <w:rsid w:val="00FA2EF6"/>
    <w:rsid w:val="00FA30E0"/>
    <w:rsid w:val="00FB17C7"/>
    <w:rsid w:val="00FB42CE"/>
    <w:rsid w:val="00FB5A67"/>
    <w:rsid w:val="00FB7E4D"/>
    <w:rsid w:val="00FC073C"/>
    <w:rsid w:val="00FC2381"/>
    <w:rsid w:val="00FC3D53"/>
    <w:rsid w:val="00FC3F1A"/>
    <w:rsid w:val="00FC60EE"/>
    <w:rsid w:val="00FC70F9"/>
    <w:rsid w:val="00FC72BD"/>
    <w:rsid w:val="00FD0B3A"/>
    <w:rsid w:val="00FD3397"/>
    <w:rsid w:val="00FD3C95"/>
    <w:rsid w:val="00FD5CFD"/>
    <w:rsid w:val="00FE00DB"/>
    <w:rsid w:val="00FE0163"/>
    <w:rsid w:val="00FE0D31"/>
    <w:rsid w:val="00FE2E58"/>
    <w:rsid w:val="00FE3C1E"/>
    <w:rsid w:val="00FE4688"/>
    <w:rsid w:val="00FE55DF"/>
    <w:rsid w:val="00FE6A52"/>
    <w:rsid w:val="00FF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CF4F64"/>
    <w:pPr>
      <w:keepNext/>
      <w:autoSpaceDN/>
      <w:jc w:val="center"/>
      <w:outlineLvl w:val="4"/>
    </w:pPr>
    <w:rPr>
      <w:rFonts w:ascii="Tahoma" w:hAnsi="Tahoma"/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CF4F64"/>
    <w:pPr>
      <w:keepNext/>
      <w:autoSpaceDN/>
      <w:jc w:val="center"/>
      <w:outlineLvl w:val="5"/>
    </w:pPr>
    <w:rPr>
      <w:rFonts w:ascii="Tahoma" w:hAnsi="Tahoma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CF4F64"/>
    <w:pPr>
      <w:keepNext/>
      <w:autoSpaceDN/>
      <w:jc w:val="center"/>
      <w:outlineLvl w:val="7"/>
    </w:pPr>
    <w:rPr>
      <w:rFonts w:ascii="Tahoma" w:hAnsi="Tahoma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CF4F64"/>
    <w:pPr>
      <w:keepNext/>
      <w:autoSpaceDN/>
      <w:jc w:val="both"/>
      <w:outlineLvl w:val="8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CF4F64"/>
    <w:rPr>
      <w:rFonts w:ascii="Tahoma" w:eastAsia="Times New Roman" w:hAnsi="Tahoma" w:cs="Times New Roman"/>
      <w:b/>
      <w:sz w:val="4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F4F64"/>
    <w:rPr>
      <w:rFonts w:ascii="Tahoma" w:eastAsia="Times New Roman" w:hAnsi="Tahoma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F4F64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F4F6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F4F64"/>
    <w:pPr>
      <w:autoSpaceDN/>
      <w:ind w:firstLine="708"/>
      <w:jc w:val="both"/>
    </w:pPr>
    <w:rPr>
      <w:rFonts w:ascii="Arial" w:hAnsi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F64"/>
    <w:rPr>
      <w:rFonts w:ascii="Arial" w:eastAsia="Times New Roman" w:hAnsi="Arial" w:cs="Times New Roman"/>
      <w:szCs w:val="20"/>
      <w:lang w:eastAsia="pl-PL"/>
    </w:rPr>
  </w:style>
  <w:style w:type="paragraph" w:customStyle="1" w:styleId="Teksty">
    <w:name w:val="Teksty"/>
    <w:basedOn w:val="Normalny"/>
    <w:rsid w:val="00CF4F64"/>
    <w:pPr>
      <w:autoSpaceDN/>
      <w:spacing w:before="120" w:line="360" w:lineRule="auto"/>
      <w:jc w:val="both"/>
    </w:pPr>
    <w:rPr>
      <w:rFonts w:ascii="Arial" w:hAnsi="Arial"/>
      <w:sz w:val="20"/>
      <w:szCs w:val="20"/>
    </w:rPr>
  </w:style>
  <w:style w:type="paragraph" w:customStyle="1" w:styleId="Wykazzacznikwwkorespondencji">
    <w:name w:val="Wykaz załączników w korespondencji"/>
    <w:basedOn w:val="Normalny"/>
    <w:rsid w:val="00CF4F64"/>
    <w:pPr>
      <w:autoSpaceDN/>
      <w:spacing w:after="120" w:line="360" w:lineRule="auto"/>
    </w:pPr>
    <w:rPr>
      <w:rFonts w:ascii="Arial" w:hAnsi="Arial"/>
      <w:sz w:val="20"/>
      <w:szCs w:val="20"/>
    </w:rPr>
  </w:style>
  <w:style w:type="paragraph" w:customStyle="1" w:styleId="Datawkorespondencji">
    <w:name w:val="Data w korespondencji"/>
    <w:basedOn w:val="Normalny"/>
    <w:rsid w:val="00CF4F64"/>
    <w:pPr>
      <w:autoSpaceDN/>
      <w:spacing w:after="120" w:line="360" w:lineRule="auto"/>
      <w:jc w:val="right"/>
    </w:pPr>
    <w:rPr>
      <w:rFonts w:ascii="Arial" w:hAnsi="Arial"/>
      <w:sz w:val="20"/>
      <w:szCs w:val="20"/>
    </w:rPr>
  </w:style>
  <w:style w:type="character" w:styleId="Numerstrony">
    <w:name w:val="page number"/>
    <w:basedOn w:val="Domylnaczcionkaakapitu"/>
    <w:rsid w:val="00CF4F64"/>
  </w:style>
  <w:style w:type="paragraph" w:styleId="Tekstblokowy">
    <w:name w:val="Block Text"/>
    <w:basedOn w:val="Normalny"/>
    <w:rsid w:val="00CF4F64"/>
    <w:pPr>
      <w:autoSpaceDN/>
      <w:ind w:left="5103" w:right="-710"/>
    </w:pPr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CF4F64"/>
    <w:pPr>
      <w:autoSpaceDN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F4F64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CF4F64"/>
    <w:pPr>
      <w:autoSpaceDN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CF4F6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EquationCaption">
    <w:name w:val="_Equation Caption"/>
    <w:rsid w:val="00CF4F64"/>
  </w:style>
  <w:style w:type="paragraph" w:customStyle="1" w:styleId="ZnakZnakZnak">
    <w:name w:val="Znak Znak Znak"/>
    <w:basedOn w:val="Normalny"/>
    <w:rsid w:val="00CF4F64"/>
    <w:pPr>
      <w:autoSpaceDN/>
    </w:pPr>
  </w:style>
  <w:style w:type="paragraph" w:customStyle="1" w:styleId="Normalny2">
    <w:name w:val="Normalny2"/>
    <w:basedOn w:val="Normalny"/>
    <w:rsid w:val="00CF4F64"/>
    <w:pPr>
      <w:widowControl w:val="0"/>
      <w:suppressAutoHyphens/>
      <w:overflowPunct w:val="0"/>
      <w:autoSpaceDE w:val="0"/>
      <w:autoSpaceDN/>
      <w:textAlignment w:val="baseline"/>
    </w:pPr>
    <w:rPr>
      <w:sz w:val="20"/>
      <w:szCs w:val="20"/>
    </w:rPr>
  </w:style>
  <w:style w:type="paragraph" w:customStyle="1" w:styleId="Tytutabeli">
    <w:name w:val="Tytuł tabeli"/>
    <w:basedOn w:val="Zawartotabeli"/>
    <w:rsid w:val="00CF4F64"/>
    <w:pPr>
      <w:jc w:val="center"/>
    </w:pPr>
    <w:rPr>
      <w:b/>
      <w:i/>
    </w:rPr>
  </w:style>
  <w:style w:type="paragraph" w:customStyle="1" w:styleId="Zawartotabeli">
    <w:name w:val="Zawartość tabeli"/>
    <w:basedOn w:val="Tekstpodstawowy"/>
    <w:rsid w:val="00CF4F64"/>
    <w:pPr>
      <w:suppressLineNumbers/>
      <w:suppressAutoHyphens/>
      <w:autoSpaceDE/>
      <w:autoSpaceDN/>
      <w:spacing w:after="0"/>
      <w:jc w:val="both"/>
    </w:pPr>
    <w:rPr>
      <w:sz w:val="24"/>
    </w:rPr>
  </w:style>
  <w:style w:type="paragraph" w:customStyle="1" w:styleId="Punkttekstu">
    <w:name w:val="Punkttekstu"/>
    <w:basedOn w:val="Normalny"/>
    <w:rsid w:val="00CF4F64"/>
    <w:pPr>
      <w:autoSpaceDN/>
      <w:ind w:left="283" w:hanging="283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rsid w:val="00CF4F64"/>
    <w:pPr>
      <w:autoSpaceDN/>
      <w:spacing w:before="120" w:after="120"/>
    </w:pPr>
    <w:rPr>
      <w:rFonts w:ascii="Tahoma" w:hAnsi="Tahoma" w:cs="Tahoma"/>
      <w:b/>
      <w:sz w:val="20"/>
      <w:szCs w:val="20"/>
    </w:rPr>
  </w:style>
  <w:style w:type="paragraph" w:styleId="Podtytu">
    <w:name w:val="Subtitle"/>
    <w:basedOn w:val="Normalny"/>
    <w:link w:val="PodtytuZnak"/>
    <w:qFormat/>
    <w:rsid w:val="00CF4F64"/>
    <w:pPr>
      <w:autoSpaceDN/>
      <w:spacing w:line="360" w:lineRule="auto"/>
      <w:ind w:left="-142" w:right="-142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CF4F6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1ZnakZnakZnakZnakZnakZnakZnakZnakZnak">
    <w:name w:val="1 Znak Znak Znak Znak Znak Znak Znak Znak Znak"/>
    <w:basedOn w:val="Normalny"/>
    <w:rsid w:val="00CF4F64"/>
    <w:pPr>
      <w:tabs>
        <w:tab w:val="left" w:pos="709"/>
      </w:tabs>
      <w:autoSpaceDN/>
    </w:pPr>
    <w:rPr>
      <w:rFonts w:ascii="Tahoma" w:hAnsi="Tahoma"/>
    </w:rPr>
  </w:style>
  <w:style w:type="paragraph" w:customStyle="1" w:styleId="tekstwstpny">
    <w:name w:val="tekst wstępny"/>
    <w:basedOn w:val="Normalny"/>
    <w:rsid w:val="00CF4F64"/>
    <w:pPr>
      <w:widowControl w:val="0"/>
      <w:suppressAutoHyphens/>
      <w:overflowPunct w:val="0"/>
      <w:autoSpaceDE w:val="0"/>
      <w:autoSpaceDN/>
      <w:spacing w:before="60" w:after="60"/>
      <w:textAlignment w:val="baseline"/>
    </w:pPr>
    <w:rPr>
      <w:sz w:val="20"/>
      <w:szCs w:val="20"/>
      <w:lang w:val="en-US" w:eastAsia="ar-SA"/>
    </w:rPr>
  </w:style>
  <w:style w:type="paragraph" w:customStyle="1" w:styleId="ZnakZnakZnakZnakZnakZnakZnakZnakZnakZnakZnakZnak1ZnakZnakZnak">
    <w:name w:val="Znak Znak Znak Znak Znak Znak Znak Znak Znak Znak Znak Znak1 Znak Znak Znak"/>
    <w:basedOn w:val="Normalny"/>
    <w:rsid w:val="00CF4F64"/>
    <w:pPr>
      <w:autoSpaceDN/>
    </w:pPr>
  </w:style>
  <w:style w:type="character" w:styleId="Uwydatnienie">
    <w:name w:val="Emphasis"/>
    <w:qFormat/>
    <w:rsid w:val="00CF4F64"/>
    <w:rPr>
      <w:b/>
      <w:bCs/>
      <w:i w:val="0"/>
      <w:iCs w:val="0"/>
    </w:rPr>
  </w:style>
  <w:style w:type="paragraph" w:customStyle="1" w:styleId="opiskursywa">
    <w:name w:val="opis_kursywa"/>
    <w:basedOn w:val="Normalny"/>
    <w:next w:val="Normalny"/>
    <w:rsid w:val="00CF4F64"/>
    <w:pPr>
      <w:autoSpaceDN/>
      <w:jc w:val="both"/>
    </w:pPr>
    <w:rPr>
      <w:i/>
      <w:sz w:val="22"/>
      <w:szCs w:val="20"/>
    </w:rPr>
  </w:style>
  <w:style w:type="paragraph" w:styleId="Tekstprzypisukocowego">
    <w:name w:val="endnote text"/>
    <w:basedOn w:val="Normalny"/>
    <w:link w:val="TekstprzypisukocowegoZnak"/>
    <w:rsid w:val="00CF4F64"/>
    <w:pPr>
      <w:autoSpaceDN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F4F64"/>
    <w:rPr>
      <w:vertAlign w:val="superscript"/>
    </w:rPr>
  </w:style>
  <w:style w:type="character" w:styleId="Odwoaniedokomentarza">
    <w:name w:val="annotation reference"/>
    <w:uiPriority w:val="99"/>
    <w:rsid w:val="00CF4F6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F4F64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F4F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F4F64"/>
    <w:pPr>
      <w:autoSpaceDN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F4F64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Profesjonalny">
    <w:name w:val="Table Professional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WW8Num13">
    <w:name w:val="WW8Num13"/>
    <w:basedOn w:val="Bezlisty"/>
    <w:rsid w:val="00CF4F64"/>
    <w:pPr>
      <w:numPr>
        <w:numId w:val="8"/>
      </w:numPr>
    </w:pPr>
  </w:style>
  <w:style w:type="paragraph" w:customStyle="1" w:styleId="text-justify">
    <w:name w:val="text-justify"/>
    <w:basedOn w:val="Normalny"/>
    <w:rsid w:val="00883F57"/>
    <w:pPr>
      <w:autoSpaceDN/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E46447"/>
  </w:style>
  <w:style w:type="paragraph" w:customStyle="1" w:styleId="text-justify1">
    <w:name w:val="text-justify1"/>
    <w:basedOn w:val="Normalny"/>
    <w:rsid w:val="00E46447"/>
    <w:pPr>
      <w:autoSpaceDN/>
      <w:spacing w:before="100" w:beforeAutospacing="1" w:after="100" w:afterAutospacing="1"/>
    </w:pPr>
  </w:style>
  <w:style w:type="paragraph" w:customStyle="1" w:styleId="Tekstpodstawowywcity31">
    <w:name w:val="Tekst podstawowy wcięty 31"/>
    <w:basedOn w:val="Normalny"/>
    <w:rsid w:val="00980F97"/>
    <w:pPr>
      <w:suppressAutoHyphens/>
      <w:autoSpaceDN/>
      <w:ind w:left="360" w:hanging="360"/>
    </w:pPr>
    <w:rPr>
      <w:rFonts w:ascii="Arial" w:hAnsi="Arial" w:cs="Arial"/>
      <w:kern w:val="1"/>
      <w:sz w:val="20"/>
      <w:szCs w:val="20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30FBA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085BA3"/>
    <w:pPr>
      <w:suppressAutoHyphens/>
      <w:autoSpaceDN/>
      <w:jc w:val="both"/>
    </w:pPr>
    <w:rPr>
      <w:rFonts w:ascii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00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AE282-CEE0-4EE5-8D38-20D14AF8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4</Pages>
  <Words>1029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740</cp:revision>
  <cp:lastPrinted>2021-03-09T07:19:00Z</cp:lastPrinted>
  <dcterms:created xsi:type="dcterms:W3CDTF">2021-02-22T06:21:00Z</dcterms:created>
  <dcterms:modified xsi:type="dcterms:W3CDTF">2026-03-30T11:46:00Z</dcterms:modified>
</cp:coreProperties>
</file>