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91E4F" w14:textId="77777777" w:rsidR="004E037E" w:rsidRPr="004C495B" w:rsidRDefault="004E037E" w:rsidP="004C495B">
      <w:pPr>
        <w:spacing w:line="276" w:lineRule="auto"/>
        <w:rPr>
          <w:rFonts w:ascii="Arial" w:hAnsi="Arial" w:cs="Arial"/>
          <w:b/>
        </w:rPr>
      </w:pPr>
      <w:r w:rsidRPr="004C495B">
        <w:rPr>
          <w:rFonts w:ascii="Arial" w:hAnsi="Arial" w:cs="Arial"/>
          <w:b/>
        </w:rPr>
        <w:t>Zasady współdziałania pracodawców</w:t>
      </w:r>
    </w:p>
    <w:p w14:paraId="37FC8515" w14:textId="4F2B4DE7" w:rsidR="004E037E" w:rsidRPr="004C495B" w:rsidRDefault="004E037E" w:rsidP="004C495B">
      <w:pPr>
        <w:spacing w:line="276" w:lineRule="auto"/>
        <w:rPr>
          <w:rFonts w:ascii="Arial" w:hAnsi="Arial" w:cs="Arial"/>
          <w:b/>
        </w:rPr>
      </w:pPr>
      <w:r w:rsidRPr="004C495B">
        <w:rPr>
          <w:rFonts w:ascii="Arial" w:hAnsi="Arial" w:cs="Arial"/>
          <w:b/>
        </w:rPr>
        <w:t>uwzględniające sposoby postępowania w przypadku</w:t>
      </w:r>
    </w:p>
    <w:p w14:paraId="4F00FD0D" w14:textId="0921BFC7" w:rsidR="004E037E" w:rsidRPr="004C495B" w:rsidRDefault="004E037E" w:rsidP="005A0DE5">
      <w:pPr>
        <w:spacing w:after="480" w:line="276" w:lineRule="auto"/>
        <w:rPr>
          <w:rFonts w:ascii="Arial" w:hAnsi="Arial" w:cs="Arial"/>
        </w:rPr>
      </w:pPr>
      <w:r w:rsidRPr="004C495B">
        <w:rPr>
          <w:rFonts w:ascii="Arial" w:hAnsi="Arial" w:cs="Arial"/>
          <w:b/>
        </w:rPr>
        <w:t>wystąpienia zagrożeń dla zdrowia lub życia pracowników</w:t>
      </w:r>
    </w:p>
    <w:p w14:paraId="277CA56F" w14:textId="75FDDBD5" w:rsidR="004E037E" w:rsidRPr="004C495B" w:rsidRDefault="004E037E" w:rsidP="005A0DE5">
      <w:pPr>
        <w:spacing w:after="240"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>Działając na podstawie art. 208 §1 pkt 3 ustawy z dnia 26 czerwca 1974 r. Kodeks pracy ustala się następujące zasady:</w:t>
      </w:r>
    </w:p>
    <w:p w14:paraId="73E361C5" w14:textId="027C163C" w:rsidR="004E037E" w:rsidRPr="004C495B" w:rsidRDefault="004E037E" w:rsidP="004C495B">
      <w:pPr>
        <w:spacing w:line="276" w:lineRule="auto"/>
        <w:ind w:left="709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1. </w:t>
      </w:r>
      <w:r w:rsidRPr="004C495B">
        <w:rPr>
          <w:rFonts w:ascii="Arial" w:hAnsi="Arial" w:cs="Arial"/>
        </w:rPr>
        <w:tab/>
        <w:t>Szpital Wojewódzki im. Jana Pawła II w Bełchatowie (Zamawiający), który</w:t>
      </w:r>
      <w:r w:rsidR="004C495B">
        <w:rPr>
          <w:rFonts w:ascii="Arial" w:hAnsi="Arial" w:cs="Arial"/>
        </w:rPr>
        <w:t xml:space="preserve"> na swoim terenie organizuje </w:t>
      </w:r>
      <w:r w:rsidRPr="004C495B">
        <w:rPr>
          <w:rFonts w:ascii="Arial" w:hAnsi="Arial" w:cs="Arial"/>
        </w:rPr>
        <w:t>miejsca pracy dla swoich pracowników i dla pracowników innego pra</w:t>
      </w:r>
      <w:r w:rsidR="004C495B">
        <w:rPr>
          <w:rFonts w:ascii="Arial" w:hAnsi="Arial" w:cs="Arial"/>
        </w:rPr>
        <w:t xml:space="preserve">codawcy (Wykonawcy) </w:t>
      </w:r>
      <w:r w:rsidRPr="004C495B">
        <w:rPr>
          <w:rFonts w:ascii="Arial" w:hAnsi="Arial" w:cs="Arial"/>
        </w:rPr>
        <w:t>współpracuje z tym pracodawcą, aby zapewnić bezpieczne i higieniczne warunki pracy.</w:t>
      </w:r>
    </w:p>
    <w:p w14:paraId="752AC996" w14:textId="77777777" w:rsidR="004E037E" w:rsidRPr="004C495B" w:rsidRDefault="004E037E" w:rsidP="004C495B">
      <w:pPr>
        <w:spacing w:line="276" w:lineRule="auto"/>
        <w:ind w:left="709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2. </w:t>
      </w:r>
      <w:r w:rsidRPr="004C495B">
        <w:rPr>
          <w:rFonts w:ascii="Arial" w:hAnsi="Arial" w:cs="Arial"/>
        </w:rPr>
        <w:tab/>
        <w:t>Za właściwą organizację i odpowiedni przebieg prac odpowiada Wykonawca, któremu zlecono pracę.</w:t>
      </w:r>
    </w:p>
    <w:p w14:paraId="058465A0" w14:textId="25FDAA2E" w:rsidR="004E037E" w:rsidRPr="004C495B" w:rsidRDefault="004E037E" w:rsidP="004C495B">
      <w:pPr>
        <w:spacing w:line="276" w:lineRule="auto"/>
        <w:ind w:left="709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3.  </w:t>
      </w:r>
      <w:r w:rsidRPr="004C495B">
        <w:rPr>
          <w:rFonts w:ascii="Arial" w:hAnsi="Arial" w:cs="Arial"/>
        </w:rPr>
        <w:tab/>
        <w:t>Wykonawca wyznacza osobę odpowiedzialną za bezpieczeństwo pracy je</w:t>
      </w:r>
      <w:r w:rsidR="004C495B">
        <w:rPr>
          <w:rFonts w:ascii="Arial" w:hAnsi="Arial" w:cs="Arial"/>
        </w:rPr>
        <w:t xml:space="preserve">go pracowników. Imienne dane </w:t>
      </w:r>
      <w:r w:rsidRPr="004C495B">
        <w:rPr>
          <w:rFonts w:ascii="Arial" w:hAnsi="Arial" w:cs="Arial"/>
        </w:rPr>
        <w:t>wyznaczonej osoby należy przekazać koordynatorowi ds. bhp.</w:t>
      </w:r>
    </w:p>
    <w:p w14:paraId="433B4E6B" w14:textId="4E8AC5C7" w:rsidR="004E037E" w:rsidRPr="004C495B" w:rsidRDefault="004E037E" w:rsidP="004C495B">
      <w:pPr>
        <w:spacing w:line="276" w:lineRule="auto"/>
        <w:ind w:left="709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4. </w:t>
      </w:r>
      <w:r w:rsidRPr="004C495B">
        <w:rPr>
          <w:rFonts w:ascii="Arial" w:hAnsi="Arial" w:cs="Arial"/>
        </w:rPr>
        <w:tab/>
        <w:t>Wykonawca, którego pracownicy wykonują pracę na terenie Szpitala z</w:t>
      </w:r>
      <w:r w:rsidR="004C495B">
        <w:rPr>
          <w:rFonts w:ascii="Arial" w:hAnsi="Arial" w:cs="Arial"/>
        </w:rPr>
        <w:t xml:space="preserve">obowiązuje się do właściwego </w:t>
      </w:r>
      <w:r w:rsidRPr="004C495B">
        <w:rPr>
          <w:rFonts w:ascii="Arial" w:hAnsi="Arial" w:cs="Arial"/>
        </w:rPr>
        <w:t>zabezpieczenia miejsc pracy przed dostępem osób postronnych.</w:t>
      </w:r>
    </w:p>
    <w:p w14:paraId="553C278D" w14:textId="669D28C0" w:rsidR="004E037E" w:rsidRPr="004C495B" w:rsidRDefault="004E037E" w:rsidP="004C495B">
      <w:pPr>
        <w:spacing w:line="276" w:lineRule="auto"/>
        <w:ind w:left="709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5.   </w:t>
      </w:r>
      <w:r w:rsidRPr="004C495B">
        <w:rPr>
          <w:rFonts w:ascii="Arial" w:hAnsi="Arial" w:cs="Arial"/>
        </w:rPr>
        <w:tab/>
        <w:t>Teren, na którym Wykonawca prowadzi prace, musi być ozn</w:t>
      </w:r>
      <w:r w:rsidR="004C495B">
        <w:rPr>
          <w:rFonts w:ascii="Arial" w:hAnsi="Arial" w:cs="Arial"/>
        </w:rPr>
        <w:t xml:space="preserve">akowany odpowiednimi znakami </w:t>
      </w:r>
      <w:r w:rsidRPr="004C495B">
        <w:rPr>
          <w:rFonts w:ascii="Arial" w:hAnsi="Arial" w:cs="Arial"/>
        </w:rPr>
        <w:t>bezpieczeństwa, ostrzegawczymi i tablicami informacyjnymi.</w:t>
      </w:r>
    </w:p>
    <w:p w14:paraId="7FC62D67" w14:textId="38CA456A" w:rsidR="004E037E" w:rsidRPr="004C495B" w:rsidRDefault="004E037E" w:rsidP="004C495B">
      <w:pPr>
        <w:spacing w:line="276" w:lineRule="auto"/>
        <w:ind w:left="709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6.  </w:t>
      </w:r>
      <w:r w:rsidRPr="004C495B">
        <w:rPr>
          <w:rFonts w:ascii="Arial" w:hAnsi="Arial" w:cs="Arial"/>
        </w:rPr>
        <w:tab/>
        <w:t>Gdy warunki pracy nie odpowiadają przepisom bhp i stwarzają bezpośrednie zagroże</w:t>
      </w:r>
      <w:r w:rsidR="004C495B">
        <w:rPr>
          <w:rFonts w:ascii="Arial" w:hAnsi="Arial" w:cs="Arial"/>
        </w:rPr>
        <w:t xml:space="preserve">nie dla zdrowia lub </w:t>
      </w:r>
      <w:r w:rsidRPr="004C495B">
        <w:rPr>
          <w:rFonts w:ascii="Arial" w:hAnsi="Arial" w:cs="Arial"/>
        </w:rPr>
        <w:t>życia pracownika albo gdy wykonywana przez niego praca grozi nieb</w:t>
      </w:r>
      <w:r w:rsidR="004C495B">
        <w:rPr>
          <w:rFonts w:ascii="Arial" w:hAnsi="Arial" w:cs="Arial"/>
        </w:rPr>
        <w:t xml:space="preserve">ezpieczeństwem innym osobom, </w:t>
      </w:r>
      <w:r w:rsidRPr="004C495B">
        <w:rPr>
          <w:rFonts w:ascii="Arial" w:hAnsi="Arial" w:cs="Arial"/>
        </w:rPr>
        <w:t>pracownik ma prawo powstrzymać się od wykonywania pracy, zawi</w:t>
      </w:r>
      <w:r w:rsidR="004C495B">
        <w:rPr>
          <w:rFonts w:ascii="Arial" w:hAnsi="Arial" w:cs="Arial"/>
        </w:rPr>
        <w:t xml:space="preserve">adamiając o tym niezwłocznie </w:t>
      </w:r>
      <w:r w:rsidRPr="004C495B">
        <w:rPr>
          <w:rFonts w:ascii="Arial" w:hAnsi="Arial" w:cs="Arial"/>
        </w:rPr>
        <w:t>przełożonego. Jeżeli powstrzymanie się od wykonywania pracy nie usu</w:t>
      </w:r>
      <w:r w:rsidR="004C495B">
        <w:rPr>
          <w:rFonts w:ascii="Arial" w:hAnsi="Arial" w:cs="Arial"/>
        </w:rPr>
        <w:t xml:space="preserve">wa zagrożenia, pracownik ma </w:t>
      </w:r>
      <w:r w:rsidRPr="004C495B">
        <w:rPr>
          <w:rFonts w:ascii="Arial" w:hAnsi="Arial" w:cs="Arial"/>
        </w:rPr>
        <w:t>prawo oddalić się z miejsca zagrożenia, zawiadamiając o tym niezwłocznie przełożonego.</w:t>
      </w:r>
    </w:p>
    <w:p w14:paraId="70C8B8CF" w14:textId="162CA93E" w:rsidR="004E037E" w:rsidRPr="004C495B" w:rsidRDefault="004E037E" w:rsidP="004C495B">
      <w:pPr>
        <w:spacing w:line="276" w:lineRule="auto"/>
        <w:ind w:left="709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7.  </w:t>
      </w:r>
      <w:r w:rsidRPr="004C495B">
        <w:rPr>
          <w:rFonts w:ascii="Arial" w:hAnsi="Arial" w:cs="Arial"/>
        </w:rPr>
        <w:tab/>
        <w:t>W razie zaistnienia wypadku przy pracy, pożaru, awarii lub innego zagrożenia</w:t>
      </w:r>
      <w:r w:rsidR="004C495B">
        <w:rPr>
          <w:rFonts w:ascii="Arial" w:hAnsi="Arial" w:cs="Arial"/>
        </w:rPr>
        <w:t xml:space="preserve">, w celu przyśpieszenia akcji </w:t>
      </w:r>
      <w:r w:rsidRPr="004C495B">
        <w:rPr>
          <w:rFonts w:ascii="Arial" w:hAnsi="Arial" w:cs="Arial"/>
        </w:rPr>
        <w:t>ratunkowej ustala się:</w:t>
      </w:r>
    </w:p>
    <w:p w14:paraId="5F66C8B8" w14:textId="77777777" w:rsidR="004E037E" w:rsidRPr="004C495B" w:rsidRDefault="004E037E" w:rsidP="004C495B">
      <w:pPr>
        <w:spacing w:line="276" w:lineRule="auto"/>
        <w:ind w:left="284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      </w:t>
      </w:r>
      <w:r w:rsidRPr="004C495B">
        <w:rPr>
          <w:rFonts w:ascii="Arial" w:hAnsi="Arial" w:cs="Arial"/>
        </w:rPr>
        <w:tab/>
        <w:t xml:space="preserve">a)    </w:t>
      </w:r>
      <w:r w:rsidRPr="004C495B">
        <w:rPr>
          <w:rFonts w:ascii="Arial" w:hAnsi="Arial" w:cs="Arial"/>
        </w:rPr>
        <w:tab/>
        <w:t xml:space="preserve">pracownik, który zauważył </w:t>
      </w:r>
      <w:r w:rsidRPr="004C495B">
        <w:rPr>
          <w:rFonts w:ascii="Arial" w:hAnsi="Arial" w:cs="Arial"/>
          <w:u w:val="single"/>
        </w:rPr>
        <w:t>wypadek</w:t>
      </w:r>
      <w:r w:rsidRPr="004C495B">
        <w:rPr>
          <w:rFonts w:ascii="Arial" w:hAnsi="Arial" w:cs="Arial"/>
        </w:rPr>
        <w:t xml:space="preserve"> jest zobowiązany do:</w:t>
      </w:r>
    </w:p>
    <w:p w14:paraId="052F2DDD" w14:textId="77777777" w:rsidR="004E037E" w:rsidRPr="004C495B" w:rsidRDefault="004E037E" w:rsidP="004C495B">
      <w:pPr>
        <w:spacing w:line="276" w:lineRule="auto"/>
        <w:ind w:left="284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      </w:t>
      </w:r>
      <w:r w:rsidRPr="004C495B">
        <w:rPr>
          <w:rFonts w:ascii="Arial" w:hAnsi="Arial" w:cs="Arial"/>
        </w:rPr>
        <w:tab/>
      </w:r>
      <w:r w:rsidRPr="004C495B">
        <w:rPr>
          <w:rFonts w:ascii="Arial" w:hAnsi="Arial" w:cs="Arial"/>
        </w:rPr>
        <w:tab/>
        <w:t xml:space="preserve">-  </w:t>
      </w:r>
      <w:r w:rsidRPr="004C495B">
        <w:rPr>
          <w:rFonts w:ascii="Arial" w:hAnsi="Arial" w:cs="Arial"/>
        </w:rPr>
        <w:tab/>
        <w:t>udzielenia pierwszej pomocy osobie poszkodowanej,</w:t>
      </w:r>
    </w:p>
    <w:p w14:paraId="7DFF23CA" w14:textId="77777777" w:rsidR="004E037E" w:rsidRPr="004C495B" w:rsidRDefault="004E037E" w:rsidP="004C495B">
      <w:pPr>
        <w:spacing w:line="276" w:lineRule="auto"/>
        <w:ind w:left="284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      </w:t>
      </w:r>
      <w:r w:rsidRPr="004C495B">
        <w:rPr>
          <w:rFonts w:ascii="Arial" w:hAnsi="Arial" w:cs="Arial"/>
        </w:rPr>
        <w:tab/>
      </w:r>
      <w:r w:rsidRPr="004C495B">
        <w:rPr>
          <w:rFonts w:ascii="Arial" w:hAnsi="Arial" w:cs="Arial"/>
        </w:rPr>
        <w:tab/>
        <w:t xml:space="preserve">-  </w:t>
      </w:r>
      <w:r w:rsidRPr="004C495B">
        <w:rPr>
          <w:rFonts w:ascii="Arial" w:hAnsi="Arial" w:cs="Arial"/>
        </w:rPr>
        <w:tab/>
        <w:t>powiadomienia bezpośredniego przełożonego,</w:t>
      </w:r>
    </w:p>
    <w:p w14:paraId="400CF88A" w14:textId="77777777" w:rsidR="004E037E" w:rsidRPr="004C495B" w:rsidRDefault="004E037E" w:rsidP="004C495B">
      <w:pPr>
        <w:spacing w:line="276" w:lineRule="auto"/>
        <w:ind w:left="284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      </w:t>
      </w:r>
      <w:r w:rsidRPr="004C495B">
        <w:rPr>
          <w:rFonts w:ascii="Arial" w:hAnsi="Arial" w:cs="Arial"/>
        </w:rPr>
        <w:tab/>
      </w:r>
      <w:r w:rsidRPr="004C495B">
        <w:rPr>
          <w:rFonts w:ascii="Arial" w:hAnsi="Arial" w:cs="Arial"/>
        </w:rPr>
        <w:tab/>
        <w:t xml:space="preserve">-  </w:t>
      </w:r>
      <w:r w:rsidRPr="004C495B">
        <w:rPr>
          <w:rFonts w:ascii="Arial" w:hAnsi="Arial" w:cs="Arial"/>
        </w:rPr>
        <w:tab/>
        <w:t>zabezpieczenia miejsca wypadku,</w:t>
      </w:r>
    </w:p>
    <w:p w14:paraId="4CA79F39" w14:textId="29C9585B" w:rsidR="004E037E" w:rsidRPr="004C495B" w:rsidRDefault="004C495B" w:rsidP="004C495B">
      <w:pPr>
        <w:spacing w:line="276" w:lineRule="auto"/>
        <w:ind w:left="1418" w:hanging="1134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4E037E" w:rsidRPr="004C495B">
        <w:rPr>
          <w:rFonts w:ascii="Arial" w:hAnsi="Arial" w:cs="Arial"/>
        </w:rPr>
        <w:t xml:space="preserve">b)   </w:t>
      </w:r>
      <w:r w:rsidR="004E037E" w:rsidRPr="004C495B">
        <w:rPr>
          <w:rFonts w:ascii="Arial" w:hAnsi="Arial" w:cs="Arial"/>
        </w:rPr>
        <w:tab/>
        <w:t xml:space="preserve">pracownik, który zauważył  </w:t>
      </w:r>
      <w:r w:rsidR="004E037E" w:rsidRPr="004C495B">
        <w:rPr>
          <w:rFonts w:ascii="Arial" w:hAnsi="Arial" w:cs="Arial"/>
          <w:u w:val="single"/>
        </w:rPr>
        <w:t>pożar</w:t>
      </w:r>
      <w:r w:rsidR="004E037E" w:rsidRPr="004C495B">
        <w:rPr>
          <w:rFonts w:ascii="Arial" w:hAnsi="Arial" w:cs="Arial"/>
        </w:rPr>
        <w:t xml:space="preserve">   lub jego  objawy zobowiązany</w:t>
      </w:r>
      <w:r>
        <w:rPr>
          <w:rFonts w:ascii="Arial" w:hAnsi="Arial" w:cs="Arial"/>
        </w:rPr>
        <w:t xml:space="preserve"> jest do powiadomienia osób </w:t>
      </w:r>
      <w:r w:rsidR="004E037E" w:rsidRPr="004C495B">
        <w:rPr>
          <w:rFonts w:ascii="Arial" w:hAnsi="Arial" w:cs="Arial"/>
        </w:rPr>
        <w:t>znajdujących się w rejonie zagrożenia, odpowiednich służb Za</w:t>
      </w:r>
      <w:r>
        <w:rPr>
          <w:rFonts w:ascii="Arial" w:hAnsi="Arial" w:cs="Arial"/>
        </w:rPr>
        <w:t xml:space="preserve">mawiającego (inspektora </w:t>
      </w:r>
      <w:proofErr w:type="spellStart"/>
      <w:r>
        <w:rPr>
          <w:rFonts w:ascii="Arial" w:hAnsi="Arial" w:cs="Arial"/>
        </w:rPr>
        <w:t>ds.</w:t>
      </w:r>
      <w:r w:rsidR="004E037E" w:rsidRPr="004C495B">
        <w:rPr>
          <w:rFonts w:ascii="Arial" w:hAnsi="Arial" w:cs="Arial"/>
        </w:rPr>
        <w:t>p.poż</w:t>
      </w:r>
      <w:proofErr w:type="spellEnd"/>
      <w:r w:rsidR="004E037E" w:rsidRPr="004C495B">
        <w:rPr>
          <w:rFonts w:ascii="Arial" w:hAnsi="Arial" w:cs="Arial"/>
        </w:rPr>
        <w:t>), bezpośredniego przełożonego oraz podjęcia działań w celu zwalczania pożaru,</w:t>
      </w:r>
    </w:p>
    <w:p w14:paraId="5594266C" w14:textId="2D25D7B6" w:rsidR="004E037E" w:rsidRPr="004C495B" w:rsidRDefault="004C495B" w:rsidP="004C495B">
      <w:pPr>
        <w:spacing w:line="276" w:lineRule="auto"/>
        <w:ind w:left="1418" w:hanging="1134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4E037E" w:rsidRPr="004C495B">
        <w:rPr>
          <w:rFonts w:ascii="Arial" w:hAnsi="Arial" w:cs="Arial"/>
        </w:rPr>
        <w:t xml:space="preserve">c)   </w:t>
      </w:r>
      <w:r w:rsidR="004E037E" w:rsidRPr="004C495B">
        <w:rPr>
          <w:rFonts w:ascii="Arial" w:hAnsi="Arial" w:cs="Arial"/>
        </w:rPr>
        <w:tab/>
        <w:t xml:space="preserve">w przypadku innych </w:t>
      </w:r>
      <w:r w:rsidR="004E037E" w:rsidRPr="004C495B">
        <w:rPr>
          <w:rFonts w:ascii="Arial" w:hAnsi="Arial" w:cs="Arial"/>
          <w:u w:val="single"/>
        </w:rPr>
        <w:t>sytuacji awaryjnych</w:t>
      </w:r>
      <w:r w:rsidR="004E037E" w:rsidRPr="004C495B">
        <w:rPr>
          <w:rFonts w:ascii="Arial" w:hAnsi="Arial" w:cs="Arial"/>
        </w:rPr>
        <w:t xml:space="preserve"> i wystąpienia zagr</w:t>
      </w:r>
      <w:r>
        <w:rPr>
          <w:rFonts w:ascii="Arial" w:hAnsi="Arial" w:cs="Arial"/>
        </w:rPr>
        <w:t xml:space="preserve">ożeń pracownicy niezwłocznie </w:t>
      </w:r>
      <w:r w:rsidR="004E037E" w:rsidRPr="004C495B">
        <w:rPr>
          <w:rFonts w:ascii="Arial" w:hAnsi="Arial" w:cs="Arial"/>
        </w:rPr>
        <w:t>powinni:</w:t>
      </w:r>
    </w:p>
    <w:p w14:paraId="2F92D979" w14:textId="33C7D49D" w:rsidR="004E037E" w:rsidRPr="004C495B" w:rsidRDefault="004C495B" w:rsidP="004C495B">
      <w:pPr>
        <w:spacing w:line="276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  <w:t xml:space="preserve"> </w:t>
      </w:r>
      <w:r w:rsidR="004E037E" w:rsidRPr="004C495B">
        <w:rPr>
          <w:rFonts w:ascii="Arial" w:hAnsi="Arial" w:cs="Arial"/>
        </w:rPr>
        <w:t xml:space="preserve">-  </w:t>
      </w:r>
      <w:r w:rsidR="004E037E" w:rsidRPr="004C495B">
        <w:rPr>
          <w:rFonts w:ascii="Arial" w:hAnsi="Arial" w:cs="Arial"/>
        </w:rPr>
        <w:tab/>
        <w:t>powstrzymać się od wykonywania pracy,</w:t>
      </w:r>
    </w:p>
    <w:p w14:paraId="2FADC170" w14:textId="46D0E85B" w:rsidR="004E037E" w:rsidRPr="004C495B" w:rsidRDefault="004E037E" w:rsidP="004C495B">
      <w:pPr>
        <w:spacing w:line="276" w:lineRule="auto"/>
        <w:ind w:left="2127" w:hanging="709"/>
        <w:rPr>
          <w:rFonts w:ascii="Arial" w:hAnsi="Arial" w:cs="Arial"/>
        </w:rPr>
      </w:pPr>
      <w:r w:rsidRPr="004C495B">
        <w:rPr>
          <w:rFonts w:ascii="Arial" w:hAnsi="Arial" w:cs="Arial"/>
        </w:rPr>
        <w:lastRenderedPageBreak/>
        <w:t xml:space="preserve">-  </w:t>
      </w:r>
      <w:r w:rsidRPr="004C495B">
        <w:rPr>
          <w:rFonts w:ascii="Arial" w:hAnsi="Arial" w:cs="Arial"/>
        </w:rPr>
        <w:tab/>
        <w:t>powiadomić o zaistniałej sytuacji przełożonego, który info</w:t>
      </w:r>
      <w:r w:rsidR="004C495B">
        <w:rPr>
          <w:rFonts w:ascii="Arial" w:hAnsi="Arial" w:cs="Arial"/>
        </w:rPr>
        <w:t xml:space="preserve">rmuje pracodawcę u którego </w:t>
      </w:r>
      <w:r w:rsidRPr="004C495B">
        <w:rPr>
          <w:rFonts w:ascii="Arial" w:hAnsi="Arial" w:cs="Arial"/>
        </w:rPr>
        <w:t>wykonywane są prace,</w:t>
      </w:r>
    </w:p>
    <w:p w14:paraId="6556BAE8" w14:textId="04D35B1D" w:rsidR="00D24523" w:rsidRDefault="004E037E" w:rsidP="00D24523">
      <w:pPr>
        <w:spacing w:line="276" w:lineRule="auto"/>
        <w:ind w:left="2127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-  </w:t>
      </w:r>
      <w:r w:rsidRPr="004C495B">
        <w:rPr>
          <w:rFonts w:ascii="Arial" w:hAnsi="Arial" w:cs="Arial"/>
        </w:rPr>
        <w:tab/>
        <w:t xml:space="preserve">podjąć czynności ograniczające rozprzestrzenianie się zagrożeń i ewentualnych </w:t>
      </w:r>
      <w:r w:rsidR="00D24523">
        <w:rPr>
          <w:rFonts w:ascii="Arial" w:hAnsi="Arial" w:cs="Arial"/>
        </w:rPr>
        <w:t>skażeń,</w:t>
      </w:r>
    </w:p>
    <w:p w14:paraId="37E2AE4B" w14:textId="4B4D4194" w:rsidR="004E037E" w:rsidRPr="004C495B" w:rsidRDefault="004E037E" w:rsidP="00D24523">
      <w:pPr>
        <w:spacing w:line="276" w:lineRule="auto"/>
        <w:ind w:left="2127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-   </w:t>
      </w:r>
      <w:r w:rsidRPr="004C495B">
        <w:rPr>
          <w:rFonts w:ascii="Arial" w:hAnsi="Arial" w:cs="Arial"/>
        </w:rPr>
        <w:tab/>
        <w:t>ograniczyć do minimum czas przebywania każdego pra</w:t>
      </w:r>
      <w:r w:rsidR="004C495B">
        <w:rPr>
          <w:rFonts w:ascii="Arial" w:hAnsi="Arial" w:cs="Arial"/>
        </w:rPr>
        <w:t xml:space="preserve">cownika w strefie zagrożenia </w:t>
      </w:r>
      <w:r w:rsidRPr="004C495B">
        <w:rPr>
          <w:rFonts w:ascii="Arial" w:hAnsi="Arial" w:cs="Arial"/>
        </w:rPr>
        <w:t>oraz uniemożliwić przebywanie w tej strefie pr</w:t>
      </w:r>
      <w:r w:rsidR="004C495B">
        <w:rPr>
          <w:rFonts w:ascii="Arial" w:hAnsi="Arial" w:cs="Arial"/>
        </w:rPr>
        <w:t xml:space="preserve">acowników nie wyposażonych </w:t>
      </w:r>
      <w:r w:rsidRPr="004C495B">
        <w:rPr>
          <w:rFonts w:ascii="Arial" w:hAnsi="Arial" w:cs="Arial"/>
        </w:rPr>
        <w:t>w odpowiednie środki ochrony indywidualnej,</w:t>
      </w:r>
    </w:p>
    <w:p w14:paraId="0E454D77" w14:textId="5066EB6A" w:rsidR="004E037E" w:rsidRPr="004C495B" w:rsidRDefault="004E037E" w:rsidP="004C495B">
      <w:pPr>
        <w:spacing w:line="276" w:lineRule="auto"/>
        <w:ind w:left="2127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-   </w:t>
      </w:r>
      <w:r w:rsidRPr="004C495B">
        <w:rPr>
          <w:rFonts w:ascii="Arial" w:hAnsi="Arial" w:cs="Arial"/>
        </w:rPr>
        <w:tab/>
        <w:t>usunąć ze strefy zagrożenia wszystkich pracownik</w:t>
      </w:r>
      <w:r w:rsidR="004C495B">
        <w:rPr>
          <w:rFonts w:ascii="Arial" w:hAnsi="Arial" w:cs="Arial"/>
        </w:rPr>
        <w:t xml:space="preserve">ów z wyjątkiem pracowników </w:t>
      </w:r>
      <w:r w:rsidRPr="004C495B">
        <w:rPr>
          <w:rFonts w:ascii="Arial" w:hAnsi="Arial" w:cs="Arial"/>
        </w:rPr>
        <w:t>niezbędnych do przeprowadzania działa</w:t>
      </w:r>
      <w:r w:rsidR="004C495B">
        <w:rPr>
          <w:rFonts w:ascii="Arial" w:hAnsi="Arial" w:cs="Arial"/>
        </w:rPr>
        <w:t xml:space="preserve">ń </w:t>
      </w:r>
      <w:r w:rsidRPr="004C495B">
        <w:rPr>
          <w:rFonts w:ascii="Arial" w:hAnsi="Arial" w:cs="Arial"/>
        </w:rPr>
        <w:t>zabezpieczających i ochronnych,</w:t>
      </w:r>
    </w:p>
    <w:p w14:paraId="13B97605" w14:textId="77777777" w:rsidR="004E037E" w:rsidRPr="004C495B" w:rsidRDefault="004E037E" w:rsidP="004C495B">
      <w:pPr>
        <w:spacing w:line="276" w:lineRule="auto"/>
        <w:ind w:left="284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  </w:t>
      </w:r>
      <w:r w:rsidRPr="004C495B">
        <w:rPr>
          <w:rFonts w:ascii="Arial" w:hAnsi="Arial" w:cs="Arial"/>
        </w:rPr>
        <w:tab/>
      </w:r>
      <w:r w:rsidRPr="004C495B">
        <w:rPr>
          <w:rFonts w:ascii="Arial" w:hAnsi="Arial" w:cs="Arial"/>
        </w:rPr>
        <w:tab/>
        <w:t xml:space="preserve">-  </w:t>
      </w:r>
      <w:r w:rsidRPr="004C495B">
        <w:rPr>
          <w:rFonts w:ascii="Arial" w:hAnsi="Arial" w:cs="Arial"/>
        </w:rPr>
        <w:tab/>
        <w:t>zorganizować pierwszą pomoc osobom poszkodowanym,</w:t>
      </w:r>
    </w:p>
    <w:p w14:paraId="4CF1629A" w14:textId="77777777" w:rsidR="004E037E" w:rsidRPr="004C495B" w:rsidRDefault="004E037E" w:rsidP="004C495B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 </w:t>
      </w:r>
      <w:r w:rsidRPr="004C495B">
        <w:rPr>
          <w:rFonts w:ascii="Arial" w:hAnsi="Arial" w:cs="Arial"/>
        </w:rPr>
        <w:tab/>
      </w:r>
      <w:r w:rsidRPr="004C495B">
        <w:rPr>
          <w:rFonts w:ascii="Arial" w:hAnsi="Arial" w:cs="Arial"/>
        </w:rPr>
        <w:tab/>
        <w:t xml:space="preserve">-  </w:t>
      </w:r>
      <w:r w:rsidRPr="004C495B">
        <w:rPr>
          <w:rFonts w:ascii="Arial" w:hAnsi="Arial" w:cs="Arial"/>
        </w:rPr>
        <w:tab/>
        <w:t>pracę rozpocząć dopiero po usunięciu awarii lub zagrożenia.</w:t>
      </w:r>
    </w:p>
    <w:p w14:paraId="63607E0B" w14:textId="77777777" w:rsidR="004E037E" w:rsidRPr="004C495B" w:rsidRDefault="004E037E" w:rsidP="004C495B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8. </w:t>
      </w:r>
      <w:r w:rsidRPr="004C495B">
        <w:rPr>
          <w:rFonts w:ascii="Arial" w:hAnsi="Arial" w:cs="Arial"/>
        </w:rPr>
        <w:tab/>
        <w:t>Wykonawca otrzyma informację o:</w:t>
      </w:r>
    </w:p>
    <w:p w14:paraId="07D04C82" w14:textId="699C23C5" w:rsidR="004E037E" w:rsidRPr="004C495B" w:rsidRDefault="004E037E" w:rsidP="00D24523">
      <w:pPr>
        <w:spacing w:line="276" w:lineRule="auto"/>
        <w:ind w:left="1418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-  </w:t>
      </w:r>
      <w:r w:rsidRPr="004C495B">
        <w:rPr>
          <w:rFonts w:ascii="Arial" w:hAnsi="Arial" w:cs="Arial"/>
        </w:rPr>
        <w:tab/>
        <w:t>miejscu wyznaczonym przez Zamawiającego, gdzie pracowni</w:t>
      </w:r>
      <w:r w:rsidR="004C495B">
        <w:rPr>
          <w:rFonts w:ascii="Arial" w:hAnsi="Arial" w:cs="Arial"/>
        </w:rPr>
        <w:t xml:space="preserve">k otrzyma pierwszą pomoc </w:t>
      </w:r>
      <w:r w:rsidRPr="004C495B">
        <w:rPr>
          <w:rFonts w:ascii="Arial" w:hAnsi="Arial" w:cs="Arial"/>
        </w:rPr>
        <w:t>przedmedyczną,</w:t>
      </w:r>
    </w:p>
    <w:p w14:paraId="5D13C8E7" w14:textId="3488B3C1" w:rsidR="004E037E" w:rsidRPr="004C495B" w:rsidRDefault="004E037E" w:rsidP="00D24523">
      <w:pPr>
        <w:spacing w:line="276" w:lineRule="auto"/>
        <w:ind w:left="1418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- </w:t>
      </w:r>
      <w:r w:rsidRPr="004C495B">
        <w:rPr>
          <w:rFonts w:ascii="Arial" w:hAnsi="Arial" w:cs="Arial"/>
        </w:rPr>
        <w:tab/>
        <w:t>osobie wyznaczonej do wykonywania działań w zakresie zwa</w:t>
      </w:r>
      <w:r w:rsidR="004C495B">
        <w:rPr>
          <w:rFonts w:ascii="Arial" w:hAnsi="Arial" w:cs="Arial"/>
        </w:rPr>
        <w:t xml:space="preserve">lczania pożarów i ewakuacji </w:t>
      </w:r>
      <w:r w:rsidRPr="004C495B">
        <w:rPr>
          <w:rFonts w:ascii="Arial" w:hAnsi="Arial" w:cs="Arial"/>
        </w:rPr>
        <w:t>pracowników w  „Informacji na temat zagrożeń dla zdrowia lub życ</w:t>
      </w:r>
      <w:r w:rsidR="004C495B">
        <w:rPr>
          <w:rFonts w:ascii="Arial" w:hAnsi="Arial" w:cs="Arial"/>
        </w:rPr>
        <w:t xml:space="preserve">ia występujących na terenie </w:t>
      </w:r>
      <w:r w:rsidRPr="004C495B">
        <w:rPr>
          <w:rFonts w:ascii="Arial" w:hAnsi="Arial" w:cs="Arial"/>
        </w:rPr>
        <w:t>Szpitala Wojewódzkiego im. Jana Pawła II w Bełchatowie”.</w:t>
      </w:r>
    </w:p>
    <w:p w14:paraId="5B0F302A" w14:textId="26BBF5CA" w:rsidR="004E037E" w:rsidRPr="004C495B" w:rsidRDefault="004E037E" w:rsidP="00D24523">
      <w:pPr>
        <w:spacing w:line="276" w:lineRule="auto"/>
        <w:ind w:left="709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9.  </w:t>
      </w:r>
      <w:r w:rsidRPr="004C495B">
        <w:rPr>
          <w:rFonts w:ascii="Arial" w:hAnsi="Arial" w:cs="Arial"/>
        </w:rPr>
        <w:tab/>
        <w:t xml:space="preserve">Szpital (Zamawiający), na którego terenie miał miejsce wypadek, </w:t>
      </w:r>
      <w:r w:rsidR="00D24523">
        <w:rPr>
          <w:rFonts w:ascii="Arial" w:hAnsi="Arial" w:cs="Arial"/>
        </w:rPr>
        <w:t xml:space="preserve">w którym został poszkodowany </w:t>
      </w:r>
      <w:r w:rsidRPr="004C495B">
        <w:rPr>
          <w:rFonts w:ascii="Arial" w:hAnsi="Arial" w:cs="Arial"/>
        </w:rPr>
        <w:t>pracownik Wykonawcy jest obowiązany:</w:t>
      </w:r>
    </w:p>
    <w:p w14:paraId="70B7AAD3" w14:textId="77777777" w:rsidR="004E037E" w:rsidRPr="004C495B" w:rsidRDefault="004E037E" w:rsidP="004C495B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 </w:t>
      </w:r>
      <w:r w:rsidRPr="004C495B">
        <w:rPr>
          <w:rFonts w:ascii="Arial" w:hAnsi="Arial" w:cs="Arial"/>
        </w:rPr>
        <w:tab/>
        <w:t xml:space="preserve">-  </w:t>
      </w:r>
      <w:r w:rsidRPr="004C495B">
        <w:rPr>
          <w:rFonts w:ascii="Arial" w:hAnsi="Arial" w:cs="Arial"/>
        </w:rPr>
        <w:tab/>
        <w:t>udzielić pierwszej pomocy przedmedycznej,</w:t>
      </w:r>
    </w:p>
    <w:p w14:paraId="51214C40" w14:textId="77777777" w:rsidR="004E037E" w:rsidRPr="004C495B" w:rsidRDefault="004E037E" w:rsidP="004C495B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 </w:t>
      </w:r>
      <w:r w:rsidRPr="004C495B">
        <w:rPr>
          <w:rFonts w:ascii="Arial" w:hAnsi="Arial" w:cs="Arial"/>
        </w:rPr>
        <w:tab/>
        <w:t xml:space="preserve">-  </w:t>
      </w:r>
      <w:r w:rsidRPr="004C495B">
        <w:rPr>
          <w:rFonts w:ascii="Arial" w:hAnsi="Arial" w:cs="Arial"/>
        </w:rPr>
        <w:tab/>
        <w:t>zabezpieczyć miejsce wypadku,</w:t>
      </w:r>
    </w:p>
    <w:p w14:paraId="057706CD" w14:textId="77777777" w:rsidR="004E037E" w:rsidRPr="004C495B" w:rsidRDefault="004E037E" w:rsidP="004C495B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 </w:t>
      </w:r>
      <w:r w:rsidRPr="004C495B">
        <w:rPr>
          <w:rFonts w:ascii="Arial" w:hAnsi="Arial" w:cs="Arial"/>
        </w:rPr>
        <w:tab/>
        <w:t xml:space="preserve">-  </w:t>
      </w:r>
      <w:r w:rsidRPr="004C495B">
        <w:rPr>
          <w:rFonts w:ascii="Arial" w:hAnsi="Arial" w:cs="Arial"/>
        </w:rPr>
        <w:tab/>
        <w:t>zawiadomić niezwłocznie o wypadku pracodawcę poszkodowanego,</w:t>
      </w:r>
    </w:p>
    <w:p w14:paraId="424C87E4" w14:textId="77777777" w:rsidR="004E037E" w:rsidRPr="004C495B" w:rsidRDefault="004E037E" w:rsidP="004C495B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 </w:t>
      </w:r>
      <w:r w:rsidRPr="004C495B">
        <w:rPr>
          <w:rFonts w:ascii="Arial" w:hAnsi="Arial" w:cs="Arial"/>
        </w:rPr>
        <w:tab/>
        <w:t xml:space="preserve">-  </w:t>
      </w:r>
      <w:r w:rsidRPr="004C495B">
        <w:rPr>
          <w:rFonts w:ascii="Arial" w:hAnsi="Arial" w:cs="Arial"/>
        </w:rPr>
        <w:tab/>
        <w:t>udostępnić miejsce wypadku i niezbędne materiały,</w:t>
      </w:r>
    </w:p>
    <w:p w14:paraId="0D06101F" w14:textId="280F9B95" w:rsidR="004E037E" w:rsidRPr="004C495B" w:rsidRDefault="004E037E" w:rsidP="00D24523">
      <w:pPr>
        <w:spacing w:line="276" w:lineRule="auto"/>
        <w:ind w:left="1418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-  </w:t>
      </w:r>
      <w:r w:rsidRPr="004C495B">
        <w:rPr>
          <w:rFonts w:ascii="Arial" w:hAnsi="Arial" w:cs="Arial"/>
        </w:rPr>
        <w:tab/>
        <w:t xml:space="preserve">udzielić informacji i </w:t>
      </w:r>
      <w:r w:rsidR="00D24523">
        <w:rPr>
          <w:rFonts w:ascii="Arial" w:hAnsi="Arial" w:cs="Arial"/>
        </w:rPr>
        <w:t xml:space="preserve">wszechstronnej pomocy zespołowi powypadkowemu ustalającemu </w:t>
      </w:r>
      <w:r w:rsidRPr="004C495B">
        <w:rPr>
          <w:rFonts w:ascii="Arial" w:hAnsi="Arial" w:cs="Arial"/>
        </w:rPr>
        <w:t>przyczyny i okoliczności wypadku.</w:t>
      </w:r>
    </w:p>
    <w:p w14:paraId="3CA52404" w14:textId="0A01A4FF" w:rsidR="004E037E" w:rsidRPr="004C495B" w:rsidRDefault="004E037E" w:rsidP="00D24523">
      <w:pPr>
        <w:spacing w:line="276" w:lineRule="auto"/>
        <w:ind w:left="709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10. </w:t>
      </w:r>
      <w:r w:rsidRPr="004C495B">
        <w:rPr>
          <w:rFonts w:ascii="Arial" w:hAnsi="Arial" w:cs="Arial"/>
        </w:rPr>
        <w:tab/>
        <w:t>W celu uniknięcia wystąpienia zagrożeń dla zdrowia lub życia praco</w:t>
      </w:r>
      <w:r w:rsidR="00D24523">
        <w:rPr>
          <w:rFonts w:ascii="Arial" w:hAnsi="Arial" w:cs="Arial"/>
        </w:rPr>
        <w:t xml:space="preserve">wników ustala się podstawowe </w:t>
      </w:r>
      <w:r w:rsidRPr="004C495B">
        <w:rPr>
          <w:rFonts w:ascii="Arial" w:hAnsi="Arial" w:cs="Arial"/>
        </w:rPr>
        <w:t>zasady:</w:t>
      </w:r>
    </w:p>
    <w:p w14:paraId="2663947B" w14:textId="77777777" w:rsidR="004E037E" w:rsidRPr="004C495B" w:rsidRDefault="004E037E" w:rsidP="004C495B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 </w:t>
      </w:r>
      <w:r w:rsidRPr="004C495B">
        <w:rPr>
          <w:rFonts w:ascii="Arial" w:hAnsi="Arial" w:cs="Arial"/>
        </w:rPr>
        <w:tab/>
        <w:t xml:space="preserve">-  </w:t>
      </w:r>
      <w:r w:rsidRPr="004C495B">
        <w:rPr>
          <w:rFonts w:ascii="Arial" w:hAnsi="Arial" w:cs="Arial"/>
        </w:rPr>
        <w:tab/>
        <w:t>prawidłowo organizować stanowiska pracy,</w:t>
      </w:r>
    </w:p>
    <w:p w14:paraId="55440328" w14:textId="77777777" w:rsidR="004E037E" w:rsidRPr="004C495B" w:rsidRDefault="004E037E" w:rsidP="004C495B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 </w:t>
      </w:r>
      <w:r w:rsidRPr="004C495B">
        <w:rPr>
          <w:rFonts w:ascii="Arial" w:hAnsi="Arial" w:cs="Arial"/>
        </w:rPr>
        <w:tab/>
        <w:t xml:space="preserve">-  </w:t>
      </w:r>
      <w:r w:rsidRPr="004C495B">
        <w:rPr>
          <w:rFonts w:ascii="Arial" w:hAnsi="Arial" w:cs="Arial"/>
        </w:rPr>
        <w:tab/>
        <w:t>zapoznać się z zagrożeniami występującymi w miejscu pracy,</w:t>
      </w:r>
    </w:p>
    <w:p w14:paraId="2D39F285" w14:textId="375B13CB" w:rsidR="004E037E" w:rsidRPr="004C495B" w:rsidRDefault="004E037E" w:rsidP="00D24523">
      <w:pPr>
        <w:spacing w:line="276" w:lineRule="auto"/>
        <w:ind w:left="1418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-  </w:t>
      </w:r>
      <w:r w:rsidRPr="004C495B">
        <w:rPr>
          <w:rFonts w:ascii="Arial" w:hAnsi="Arial" w:cs="Arial"/>
        </w:rPr>
        <w:tab/>
        <w:t xml:space="preserve">stosować się do zasad bezpiecznej pracy w Szpitalu </w:t>
      </w:r>
      <w:r w:rsidR="00D24523">
        <w:rPr>
          <w:rFonts w:ascii="Arial" w:hAnsi="Arial" w:cs="Arial"/>
        </w:rPr>
        <w:t xml:space="preserve">oraz znaków bezpieczeństwa, </w:t>
      </w:r>
      <w:r w:rsidRPr="004C495B">
        <w:rPr>
          <w:rFonts w:ascii="Arial" w:hAnsi="Arial" w:cs="Arial"/>
        </w:rPr>
        <w:t>ostrzegawczych i tablic informacyjnych,</w:t>
      </w:r>
    </w:p>
    <w:p w14:paraId="23199BC1" w14:textId="220E72C3" w:rsidR="004E037E" w:rsidRPr="004C495B" w:rsidRDefault="00D24523" w:rsidP="00D24523">
      <w:pPr>
        <w:spacing w:line="276" w:lineRule="auto"/>
        <w:ind w:left="1418" w:hanging="851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4E037E" w:rsidRPr="004C495B">
        <w:rPr>
          <w:rFonts w:ascii="Arial" w:hAnsi="Arial" w:cs="Arial"/>
        </w:rPr>
        <w:t xml:space="preserve">-  </w:t>
      </w:r>
      <w:r w:rsidR="004E037E" w:rsidRPr="004C495B">
        <w:rPr>
          <w:rFonts w:ascii="Arial" w:hAnsi="Arial" w:cs="Arial"/>
        </w:rPr>
        <w:tab/>
        <w:t>dbać o należyty stan stosowanego sprzętu, maszyn, narz</w:t>
      </w:r>
      <w:r>
        <w:rPr>
          <w:rFonts w:ascii="Arial" w:hAnsi="Arial" w:cs="Arial"/>
        </w:rPr>
        <w:t xml:space="preserve">ędzi oraz ład </w:t>
      </w:r>
      <w:r w:rsidR="00126F46">
        <w:rPr>
          <w:rFonts w:ascii="Arial" w:hAnsi="Arial" w:cs="Arial"/>
        </w:rPr>
        <w:br/>
      </w:r>
      <w:r>
        <w:rPr>
          <w:rFonts w:ascii="Arial" w:hAnsi="Arial" w:cs="Arial"/>
        </w:rPr>
        <w:t xml:space="preserve">i porządek na </w:t>
      </w:r>
      <w:r w:rsidR="004E037E" w:rsidRPr="004C495B">
        <w:rPr>
          <w:rFonts w:ascii="Arial" w:hAnsi="Arial" w:cs="Arial"/>
        </w:rPr>
        <w:t>stanowisku pracy,</w:t>
      </w:r>
    </w:p>
    <w:p w14:paraId="287900E0" w14:textId="65744AE3" w:rsidR="004E037E" w:rsidRPr="004C495B" w:rsidRDefault="004E037E" w:rsidP="00D24523">
      <w:pPr>
        <w:spacing w:line="276" w:lineRule="auto"/>
        <w:ind w:left="1418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-   </w:t>
      </w:r>
      <w:r w:rsidRPr="004C495B">
        <w:rPr>
          <w:rFonts w:ascii="Arial" w:hAnsi="Arial" w:cs="Arial"/>
        </w:rPr>
        <w:tab/>
        <w:t>po terenie Szpitala poruszać się  wyłącznie wyznaczonymi drogami komunikacyjnymi,</w:t>
      </w:r>
    </w:p>
    <w:p w14:paraId="452348F9" w14:textId="558BBDD3" w:rsidR="004E037E" w:rsidRPr="004C495B" w:rsidRDefault="004E037E" w:rsidP="00D24523">
      <w:pPr>
        <w:spacing w:line="276" w:lineRule="auto"/>
        <w:ind w:left="1418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-   </w:t>
      </w:r>
      <w:r w:rsidRPr="004C495B">
        <w:rPr>
          <w:rFonts w:ascii="Arial" w:hAnsi="Arial" w:cs="Arial"/>
        </w:rPr>
        <w:tab/>
        <w:t>nie tarasować i nie zastawiać dróg komunikacyjnych oraz wyjść</w:t>
      </w:r>
      <w:r w:rsidR="00D24523">
        <w:rPr>
          <w:rFonts w:ascii="Arial" w:hAnsi="Arial" w:cs="Arial"/>
        </w:rPr>
        <w:t xml:space="preserve"> ewakuacyjnych i dostępu do </w:t>
      </w:r>
      <w:r w:rsidRPr="004C495B">
        <w:rPr>
          <w:rFonts w:ascii="Arial" w:hAnsi="Arial" w:cs="Arial"/>
        </w:rPr>
        <w:t>sprzętu p.poż.</w:t>
      </w:r>
    </w:p>
    <w:p w14:paraId="75B349C0" w14:textId="1F55745D" w:rsidR="004E037E" w:rsidRPr="004C495B" w:rsidRDefault="004E037E" w:rsidP="00126F46">
      <w:pPr>
        <w:spacing w:line="276" w:lineRule="auto"/>
        <w:ind w:left="709" w:hanging="709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11. </w:t>
      </w:r>
      <w:r w:rsidRPr="004C495B">
        <w:rPr>
          <w:rFonts w:ascii="Arial" w:hAnsi="Arial" w:cs="Arial"/>
        </w:rPr>
        <w:tab/>
        <w:t xml:space="preserve">W razie prowadzenia przez pracowników Wykonawcy prac niezgodnie </w:t>
      </w:r>
      <w:r w:rsidR="00126F46">
        <w:rPr>
          <w:rFonts w:ascii="Arial" w:hAnsi="Arial" w:cs="Arial"/>
        </w:rPr>
        <w:br/>
      </w:r>
      <w:r w:rsidRPr="004C495B">
        <w:rPr>
          <w:rFonts w:ascii="Arial" w:hAnsi="Arial" w:cs="Arial"/>
        </w:rPr>
        <w:t>z o</w:t>
      </w:r>
      <w:r w:rsidR="00126F46">
        <w:rPr>
          <w:rFonts w:ascii="Arial" w:hAnsi="Arial" w:cs="Arial"/>
        </w:rPr>
        <w:t xml:space="preserve">bowiązującymi przepisami bhp </w:t>
      </w:r>
      <w:r w:rsidRPr="004C495B">
        <w:rPr>
          <w:rFonts w:ascii="Arial" w:hAnsi="Arial" w:cs="Arial"/>
        </w:rPr>
        <w:t>lub zasadami obowiązującymi w Szpitalu, upoważnieni pracown</w:t>
      </w:r>
      <w:r w:rsidR="00126F46">
        <w:rPr>
          <w:rFonts w:ascii="Arial" w:hAnsi="Arial" w:cs="Arial"/>
        </w:rPr>
        <w:t xml:space="preserve">icy Zamawiającego mają prawo </w:t>
      </w:r>
      <w:r w:rsidRPr="004C495B">
        <w:rPr>
          <w:rFonts w:ascii="Arial" w:hAnsi="Arial" w:cs="Arial"/>
        </w:rPr>
        <w:t>przerwać wykonywanie prac z przyczyn leżących po stronie Wykonawcy.</w:t>
      </w:r>
    </w:p>
    <w:p w14:paraId="7A214E05" w14:textId="77777777" w:rsidR="004E037E" w:rsidRPr="004C495B" w:rsidRDefault="004E037E" w:rsidP="004C495B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lastRenderedPageBreak/>
        <w:t xml:space="preserve">12. </w:t>
      </w:r>
      <w:r w:rsidRPr="004C495B">
        <w:rPr>
          <w:rFonts w:ascii="Arial" w:hAnsi="Arial" w:cs="Arial"/>
        </w:rPr>
        <w:tab/>
        <w:t>Wykaz telefonów alarmowych:</w:t>
      </w:r>
    </w:p>
    <w:p w14:paraId="6ABB1F02" w14:textId="77777777" w:rsidR="004E037E" w:rsidRPr="004C495B" w:rsidRDefault="004E037E" w:rsidP="004C495B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 </w:t>
      </w:r>
    </w:p>
    <w:p w14:paraId="5A34234C" w14:textId="198C3A94" w:rsidR="00126F46" w:rsidRDefault="00785BF2" w:rsidP="00126F46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Koordynator ds. bhp     </w:t>
      </w:r>
      <w:r w:rsidR="00126F46">
        <w:rPr>
          <w:rFonts w:ascii="Arial" w:hAnsi="Arial" w:cs="Arial"/>
        </w:rPr>
        <w:t xml:space="preserve">                              </w:t>
      </w:r>
      <w:r w:rsidR="00126F46">
        <w:rPr>
          <w:rFonts w:ascii="Arial" w:hAnsi="Arial" w:cs="Arial"/>
        </w:rPr>
        <w:tab/>
        <w:t xml:space="preserve">     </w:t>
      </w:r>
      <w:r w:rsidRPr="004C495B">
        <w:rPr>
          <w:rFonts w:ascii="Arial" w:hAnsi="Arial" w:cs="Arial"/>
        </w:rPr>
        <w:t>-  512 225</w:t>
      </w:r>
      <w:r w:rsidR="00126F46">
        <w:rPr>
          <w:rFonts w:ascii="Arial" w:hAnsi="Arial" w:cs="Arial"/>
        </w:rPr>
        <w:t> </w:t>
      </w:r>
      <w:r w:rsidRPr="004C495B">
        <w:rPr>
          <w:rFonts w:ascii="Arial" w:hAnsi="Arial" w:cs="Arial"/>
        </w:rPr>
        <w:t>092</w:t>
      </w:r>
    </w:p>
    <w:p w14:paraId="79BA0A8C" w14:textId="1D3AFC65" w:rsidR="004E037E" w:rsidRPr="004C495B" w:rsidRDefault="00785BF2" w:rsidP="00126F46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>Inspektor</w:t>
      </w:r>
      <w:r w:rsidR="004E037E" w:rsidRPr="004C495B">
        <w:rPr>
          <w:rFonts w:ascii="Arial" w:hAnsi="Arial" w:cs="Arial"/>
        </w:rPr>
        <w:t xml:space="preserve"> ds. p.poż.                 </w:t>
      </w:r>
      <w:r w:rsidR="00126F46">
        <w:rPr>
          <w:rFonts w:ascii="Arial" w:hAnsi="Arial" w:cs="Arial"/>
        </w:rPr>
        <w:t xml:space="preserve">                               </w:t>
      </w:r>
      <w:r w:rsidR="004E037E" w:rsidRPr="004C495B">
        <w:rPr>
          <w:rFonts w:ascii="Arial" w:hAnsi="Arial" w:cs="Arial"/>
        </w:rPr>
        <w:t>-  44 635-82-99</w:t>
      </w:r>
    </w:p>
    <w:p w14:paraId="044C3293" w14:textId="3B546360" w:rsidR="00126F46" w:rsidRDefault="004E037E" w:rsidP="00126F46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Szpitalny oddział ratunkowy     </w:t>
      </w:r>
      <w:r w:rsidR="00126F46">
        <w:rPr>
          <w:rFonts w:ascii="Arial" w:hAnsi="Arial" w:cs="Arial"/>
        </w:rPr>
        <w:t xml:space="preserve">                              </w:t>
      </w:r>
      <w:r w:rsidRPr="004C495B">
        <w:rPr>
          <w:rFonts w:ascii="Arial" w:hAnsi="Arial" w:cs="Arial"/>
        </w:rPr>
        <w:t>-  44 635-85-34 lub 44 635-84-80</w:t>
      </w:r>
    </w:p>
    <w:p w14:paraId="62BE9056" w14:textId="0F35CD3E" w:rsidR="004E037E" w:rsidRPr="004C495B" w:rsidRDefault="004E037E" w:rsidP="00126F46">
      <w:pPr>
        <w:tabs>
          <w:tab w:val="left" w:pos="5245"/>
        </w:tabs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>Kierownik Działu tec</w:t>
      </w:r>
      <w:r w:rsidR="00126F46">
        <w:rPr>
          <w:rFonts w:ascii="Arial" w:hAnsi="Arial" w:cs="Arial"/>
        </w:rPr>
        <w:t xml:space="preserve">hniczno-eksploatacyjnego     </w:t>
      </w:r>
      <w:r w:rsidRPr="004C495B">
        <w:rPr>
          <w:rFonts w:ascii="Arial" w:hAnsi="Arial" w:cs="Arial"/>
        </w:rPr>
        <w:t xml:space="preserve">-  44 635-83-23 lub 44 635-83-20                                                         </w:t>
      </w:r>
    </w:p>
    <w:p w14:paraId="43B417B9" w14:textId="65ECA393" w:rsidR="004E037E" w:rsidRPr="004C495B" w:rsidRDefault="004E037E" w:rsidP="00126F46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Elektryk dyżurny                                            </w:t>
      </w:r>
      <w:r w:rsidR="00126F46">
        <w:rPr>
          <w:rFonts w:ascii="Arial" w:hAnsi="Arial" w:cs="Arial"/>
        </w:rPr>
        <w:t xml:space="preserve">         </w:t>
      </w:r>
      <w:r w:rsidRPr="004C495B">
        <w:rPr>
          <w:rFonts w:ascii="Arial" w:hAnsi="Arial" w:cs="Arial"/>
        </w:rPr>
        <w:t>-  44 635-84-19</w:t>
      </w:r>
    </w:p>
    <w:p w14:paraId="6EFEDDEF" w14:textId="17E3D66C" w:rsidR="004E037E" w:rsidRPr="004C495B" w:rsidRDefault="004E037E" w:rsidP="00126F46">
      <w:pPr>
        <w:tabs>
          <w:tab w:val="left" w:pos="5387"/>
        </w:tabs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 xml:space="preserve">Sekcja BHP                      </w:t>
      </w:r>
      <w:r w:rsidR="00126F46">
        <w:rPr>
          <w:rFonts w:ascii="Arial" w:hAnsi="Arial" w:cs="Arial"/>
        </w:rPr>
        <w:t xml:space="preserve">                                      </w:t>
      </w:r>
      <w:r w:rsidRPr="004C495B">
        <w:rPr>
          <w:rFonts w:ascii="Arial" w:hAnsi="Arial" w:cs="Arial"/>
        </w:rPr>
        <w:t>-  44 635-82-99 lub 44 635-84-03</w:t>
      </w:r>
    </w:p>
    <w:p w14:paraId="3682E1E6" w14:textId="1293F47A" w:rsidR="005A0DE5" w:rsidRDefault="004E037E" w:rsidP="005A0DE5">
      <w:pPr>
        <w:spacing w:before="1200"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>.............................................</w:t>
      </w:r>
    </w:p>
    <w:p w14:paraId="02447514" w14:textId="77777777" w:rsidR="005A0DE5" w:rsidRDefault="005A0DE5" w:rsidP="005A0DE5">
      <w:pPr>
        <w:spacing w:before="120" w:after="120"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>podpis i pieczątka Wykonawcy</w:t>
      </w:r>
    </w:p>
    <w:p w14:paraId="1DB60A55" w14:textId="785FAAA0" w:rsidR="004E037E" w:rsidRPr="004C495B" w:rsidRDefault="004E037E" w:rsidP="005A0DE5">
      <w:pPr>
        <w:spacing w:before="960" w:after="120"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>..................</w:t>
      </w:r>
      <w:r w:rsidR="005A0DE5">
        <w:rPr>
          <w:rFonts w:ascii="Arial" w:hAnsi="Arial" w:cs="Arial"/>
        </w:rPr>
        <w:t xml:space="preserve">............................ </w:t>
      </w:r>
    </w:p>
    <w:p w14:paraId="6BB7290E" w14:textId="2D8F8098" w:rsidR="004E037E" w:rsidRPr="004C495B" w:rsidRDefault="004E037E" w:rsidP="004C495B">
      <w:pPr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>podpis i pieczątka Zamawiającego</w:t>
      </w:r>
    </w:p>
    <w:p w14:paraId="6CAEF78B" w14:textId="77777777" w:rsidR="004E037E" w:rsidRPr="004C495B" w:rsidRDefault="004E037E" w:rsidP="004C495B">
      <w:pPr>
        <w:spacing w:line="276" w:lineRule="auto"/>
        <w:rPr>
          <w:rFonts w:ascii="Arial" w:hAnsi="Arial" w:cs="Arial"/>
        </w:rPr>
      </w:pPr>
    </w:p>
    <w:p w14:paraId="0F5B7A46" w14:textId="77777777" w:rsidR="004E037E" w:rsidRPr="004C495B" w:rsidRDefault="004E037E" w:rsidP="004C495B">
      <w:pPr>
        <w:tabs>
          <w:tab w:val="left" w:pos="889"/>
        </w:tabs>
        <w:spacing w:line="276" w:lineRule="auto"/>
        <w:rPr>
          <w:rFonts w:ascii="Arial" w:hAnsi="Arial" w:cs="Arial"/>
        </w:rPr>
      </w:pPr>
      <w:r w:rsidRPr="004C495B">
        <w:rPr>
          <w:rFonts w:ascii="Arial" w:hAnsi="Arial" w:cs="Arial"/>
        </w:rPr>
        <w:tab/>
      </w:r>
    </w:p>
    <w:p w14:paraId="30E90077" w14:textId="77777777" w:rsidR="00C30C05" w:rsidRPr="004C495B" w:rsidRDefault="00C30C05" w:rsidP="004C495B">
      <w:pPr>
        <w:pStyle w:val="Nagwek2"/>
        <w:spacing w:before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GoBack"/>
      <w:bookmarkEnd w:id="0"/>
    </w:p>
    <w:sectPr w:rsidR="00C30C05" w:rsidRPr="004C495B" w:rsidSect="001643B1">
      <w:headerReference w:type="default" r:id="rId8"/>
      <w:footerReference w:type="default" r:id="rId9"/>
      <w:pgSz w:w="11906" w:h="16838"/>
      <w:pgMar w:top="1276" w:right="1417" w:bottom="1276" w:left="1418" w:header="708" w:footer="8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E9B29" w14:textId="77777777" w:rsidR="007867A8" w:rsidRDefault="007867A8" w:rsidP="008E3025">
      <w:r>
        <w:separator/>
      </w:r>
    </w:p>
  </w:endnote>
  <w:endnote w:type="continuationSeparator" w:id="0">
    <w:p w14:paraId="60E62AA4" w14:textId="77777777" w:rsidR="007867A8" w:rsidRDefault="007867A8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20085978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A1C3E63" w14:textId="6B215D46" w:rsidR="00977588" w:rsidRPr="00977588" w:rsidRDefault="00977588">
        <w:pPr>
          <w:pStyle w:val="Stopka"/>
          <w:rPr>
            <w:rFonts w:ascii="Arial" w:hAnsi="Arial" w:cs="Arial"/>
          </w:rPr>
        </w:pPr>
        <w:r w:rsidRPr="00977588">
          <w:rPr>
            <w:rFonts w:ascii="Arial" w:eastAsiaTheme="majorEastAsia" w:hAnsi="Arial" w:cs="Arial"/>
          </w:rPr>
          <w:t xml:space="preserve">str. </w:t>
        </w:r>
        <w:r w:rsidRPr="00977588">
          <w:rPr>
            <w:rFonts w:ascii="Arial" w:eastAsiaTheme="minorEastAsia" w:hAnsi="Arial" w:cs="Arial"/>
          </w:rPr>
          <w:fldChar w:fldCharType="begin"/>
        </w:r>
        <w:r w:rsidRPr="00977588">
          <w:rPr>
            <w:rFonts w:ascii="Arial" w:hAnsi="Arial" w:cs="Arial"/>
          </w:rPr>
          <w:instrText>PAGE    \* MERGEFORMAT</w:instrText>
        </w:r>
        <w:r w:rsidRPr="00977588">
          <w:rPr>
            <w:rFonts w:ascii="Arial" w:eastAsiaTheme="minorEastAsia" w:hAnsi="Arial" w:cs="Arial"/>
          </w:rPr>
          <w:fldChar w:fldCharType="separate"/>
        </w:r>
        <w:r w:rsidRPr="00977588">
          <w:rPr>
            <w:rFonts w:ascii="Arial" w:eastAsiaTheme="majorEastAsia" w:hAnsi="Arial" w:cs="Arial"/>
            <w:noProof/>
          </w:rPr>
          <w:t>3</w:t>
        </w:r>
        <w:r w:rsidRPr="00977588">
          <w:rPr>
            <w:rFonts w:ascii="Arial" w:eastAsiaTheme="majorEastAsia" w:hAnsi="Arial" w:cs="Arial"/>
          </w:rPr>
          <w:fldChar w:fldCharType="end"/>
        </w:r>
      </w:p>
    </w:sdtContent>
  </w:sdt>
  <w:p w14:paraId="6D8BEF45" w14:textId="5F8706C9" w:rsidR="00630E22" w:rsidRPr="00C52B1E" w:rsidRDefault="00630E22" w:rsidP="00C52B1E">
    <w:pPr>
      <w:pStyle w:val="Stopka"/>
      <w:jc w:val="right"/>
      <w:rPr>
        <w:rFonts w:ascii="Arial Narrow" w:hAnsi="Arial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1FA52" w14:textId="77777777" w:rsidR="007867A8" w:rsidRDefault="007867A8" w:rsidP="008E3025">
      <w:r>
        <w:separator/>
      </w:r>
    </w:p>
  </w:footnote>
  <w:footnote w:type="continuationSeparator" w:id="0">
    <w:p w14:paraId="52322D44" w14:textId="77777777" w:rsidR="007867A8" w:rsidRDefault="007867A8" w:rsidP="008E3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7F3FC" w14:textId="7D17F99C" w:rsidR="00630E22" w:rsidRPr="004C495B" w:rsidRDefault="00630E22" w:rsidP="004C495B">
    <w:pPr>
      <w:ind w:right="-1"/>
      <w:rPr>
        <w:rFonts w:ascii="Arial" w:hAnsi="Arial" w:cs="Arial"/>
        <w:szCs w:val="22"/>
      </w:rPr>
    </w:pPr>
    <w:r w:rsidRPr="004C495B">
      <w:rPr>
        <w:rFonts w:ascii="Arial" w:hAnsi="Arial" w:cs="Arial"/>
        <w:szCs w:val="22"/>
      </w:rPr>
      <w:t xml:space="preserve">Załącznik nr </w:t>
    </w:r>
    <w:r w:rsidR="003B0BF6" w:rsidRPr="004C495B">
      <w:rPr>
        <w:rFonts w:ascii="Arial" w:hAnsi="Arial" w:cs="Arial"/>
        <w:szCs w:val="22"/>
      </w:rPr>
      <w:t>10</w:t>
    </w:r>
    <w:r w:rsidRPr="004C495B">
      <w:rPr>
        <w:rFonts w:ascii="Arial" w:hAnsi="Arial" w:cs="Arial"/>
        <w:szCs w:val="22"/>
      </w:rPr>
      <w:t xml:space="preserve"> do SWZ</w:t>
    </w:r>
  </w:p>
  <w:p w14:paraId="3C35084E" w14:textId="77777777" w:rsidR="00630E22" w:rsidRDefault="00630E2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B0A177C"/>
    <w:name w:val="WW8Num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auto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6"/>
    <w:multiLevelType w:val="multilevel"/>
    <w:tmpl w:val="F880C71A"/>
    <w:name w:val="WW8Num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Cs w:val="20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440" w:hanging="360"/>
      </w:pPr>
      <w:rPr>
        <w:rFonts w:ascii="Arial Narrow" w:hAnsi="Arial Narrow" w:cs="Times New Roman" w:hint="default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3FAE790"/>
    <w:name w:val="WW8Num8"/>
    <w:lvl w:ilvl="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bCs w:val="0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ascii="Arial" w:hAnsi="Arial" w:cs="Arial"/>
        <w:b/>
        <w:cap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i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34407E0"/>
    <w:multiLevelType w:val="multilevel"/>
    <w:tmpl w:val="ADE4AA7C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6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810" w:hanging="570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9233EB"/>
    <w:multiLevelType w:val="hybridMultilevel"/>
    <w:tmpl w:val="9F866870"/>
    <w:lvl w:ilvl="0" w:tplc="17C444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0BC36326"/>
    <w:multiLevelType w:val="hybridMultilevel"/>
    <w:tmpl w:val="D75EEC26"/>
    <w:lvl w:ilvl="0" w:tplc="028025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D680A49"/>
    <w:multiLevelType w:val="hybridMultilevel"/>
    <w:tmpl w:val="6764D738"/>
    <w:lvl w:ilvl="0" w:tplc="319A5128">
      <w:start w:val="1"/>
      <w:numFmt w:val="decimal"/>
      <w:lvlText w:val="%1)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883EBA"/>
    <w:multiLevelType w:val="hybridMultilevel"/>
    <w:tmpl w:val="622E1642"/>
    <w:lvl w:ilvl="0" w:tplc="1DEC5AD6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72108"/>
    <w:multiLevelType w:val="hybridMultilevel"/>
    <w:tmpl w:val="BF2C968A"/>
    <w:lvl w:ilvl="0" w:tplc="0415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74126"/>
    <w:multiLevelType w:val="hybridMultilevel"/>
    <w:tmpl w:val="DABA9A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4E847CC"/>
    <w:multiLevelType w:val="hybridMultilevel"/>
    <w:tmpl w:val="6AAA73C4"/>
    <w:lvl w:ilvl="0" w:tplc="168099E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8D031A"/>
    <w:multiLevelType w:val="hybridMultilevel"/>
    <w:tmpl w:val="3780A3EC"/>
    <w:lvl w:ilvl="0" w:tplc="2DD6C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4811CB5"/>
    <w:multiLevelType w:val="multilevel"/>
    <w:tmpl w:val="E61656AA"/>
    <w:styleLink w:val="WW8Num13"/>
    <w:lvl w:ilvl="0">
      <w:start w:val="2"/>
      <w:numFmt w:val="decimal"/>
      <w:lvlText w:val="%1)"/>
      <w:lvlJc w:val="left"/>
      <w:pPr>
        <w:ind w:left="1428" w:hanging="360"/>
      </w:pPr>
      <w:rPr>
        <w:rFonts w:ascii="Calibri" w:hAnsi="Calibri" w:cs="Calibri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7634BBC"/>
    <w:multiLevelType w:val="hybridMultilevel"/>
    <w:tmpl w:val="4D622284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804EB"/>
    <w:multiLevelType w:val="hybridMultilevel"/>
    <w:tmpl w:val="3FDA060A"/>
    <w:lvl w:ilvl="0" w:tplc="96CCBF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D6521"/>
    <w:multiLevelType w:val="hybridMultilevel"/>
    <w:tmpl w:val="C36A56EC"/>
    <w:lvl w:ilvl="0" w:tplc="1F485158">
      <w:start w:val="1"/>
      <w:numFmt w:val="lowerLetter"/>
      <w:lvlText w:val="%1.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365B0EC0"/>
    <w:multiLevelType w:val="hybridMultilevel"/>
    <w:tmpl w:val="C81C500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B1BAC"/>
    <w:multiLevelType w:val="hybridMultilevel"/>
    <w:tmpl w:val="95901E5A"/>
    <w:lvl w:ilvl="0" w:tplc="C99C14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33958"/>
    <w:multiLevelType w:val="hybridMultilevel"/>
    <w:tmpl w:val="F1F28A58"/>
    <w:lvl w:ilvl="0" w:tplc="F7D8D5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32B199F"/>
    <w:multiLevelType w:val="hybridMultilevel"/>
    <w:tmpl w:val="073CFDD0"/>
    <w:lvl w:ilvl="0" w:tplc="0415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41D82"/>
    <w:multiLevelType w:val="hybridMultilevel"/>
    <w:tmpl w:val="B49069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4664890"/>
    <w:multiLevelType w:val="hybridMultilevel"/>
    <w:tmpl w:val="D4F2CFAE"/>
    <w:lvl w:ilvl="0" w:tplc="4864B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7B8217C"/>
    <w:multiLevelType w:val="hybridMultilevel"/>
    <w:tmpl w:val="D70A4484"/>
    <w:lvl w:ilvl="0" w:tplc="F79A8EFA">
      <w:start w:val="1"/>
      <w:numFmt w:val="decimal"/>
      <w:lvlText w:val="%1)"/>
      <w:lvlJc w:val="left"/>
      <w:pPr>
        <w:ind w:left="720" w:hanging="360"/>
      </w:pPr>
      <w:rPr>
        <w:rFonts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D6E5E"/>
    <w:multiLevelType w:val="hybridMultilevel"/>
    <w:tmpl w:val="7B8E93EC"/>
    <w:lvl w:ilvl="0" w:tplc="1ECCC378">
      <w:start w:val="2"/>
      <w:numFmt w:val="lowerLetter"/>
      <w:lvlText w:val="%1."/>
      <w:lvlJc w:val="left"/>
      <w:pPr>
        <w:ind w:left="17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5" w:hanging="360"/>
      </w:pPr>
    </w:lvl>
    <w:lvl w:ilvl="2" w:tplc="0415001B" w:tentative="1">
      <w:start w:val="1"/>
      <w:numFmt w:val="lowerRoman"/>
      <w:lvlText w:val="%3."/>
      <w:lvlJc w:val="right"/>
      <w:pPr>
        <w:ind w:left="3215" w:hanging="180"/>
      </w:pPr>
    </w:lvl>
    <w:lvl w:ilvl="3" w:tplc="0415000F" w:tentative="1">
      <w:start w:val="1"/>
      <w:numFmt w:val="decimal"/>
      <w:lvlText w:val="%4."/>
      <w:lvlJc w:val="left"/>
      <w:pPr>
        <w:ind w:left="3935" w:hanging="360"/>
      </w:pPr>
    </w:lvl>
    <w:lvl w:ilvl="4" w:tplc="04150019" w:tentative="1">
      <w:start w:val="1"/>
      <w:numFmt w:val="lowerLetter"/>
      <w:lvlText w:val="%5."/>
      <w:lvlJc w:val="left"/>
      <w:pPr>
        <w:ind w:left="4655" w:hanging="360"/>
      </w:pPr>
    </w:lvl>
    <w:lvl w:ilvl="5" w:tplc="0415001B" w:tentative="1">
      <w:start w:val="1"/>
      <w:numFmt w:val="lowerRoman"/>
      <w:lvlText w:val="%6."/>
      <w:lvlJc w:val="right"/>
      <w:pPr>
        <w:ind w:left="5375" w:hanging="180"/>
      </w:pPr>
    </w:lvl>
    <w:lvl w:ilvl="6" w:tplc="0415000F" w:tentative="1">
      <w:start w:val="1"/>
      <w:numFmt w:val="decimal"/>
      <w:lvlText w:val="%7."/>
      <w:lvlJc w:val="left"/>
      <w:pPr>
        <w:ind w:left="6095" w:hanging="360"/>
      </w:pPr>
    </w:lvl>
    <w:lvl w:ilvl="7" w:tplc="04150019" w:tentative="1">
      <w:start w:val="1"/>
      <w:numFmt w:val="lowerLetter"/>
      <w:lvlText w:val="%8."/>
      <w:lvlJc w:val="left"/>
      <w:pPr>
        <w:ind w:left="6815" w:hanging="360"/>
      </w:pPr>
    </w:lvl>
    <w:lvl w:ilvl="8" w:tplc="0415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29" w15:restartNumberingAfterBreak="0">
    <w:nsid w:val="4AFC61E5"/>
    <w:multiLevelType w:val="singleLevel"/>
    <w:tmpl w:val="0415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</w:abstractNum>
  <w:abstractNum w:abstractNumId="30" w15:restartNumberingAfterBreak="0">
    <w:nsid w:val="4B8F6C47"/>
    <w:multiLevelType w:val="hybridMultilevel"/>
    <w:tmpl w:val="5862301A"/>
    <w:lvl w:ilvl="0" w:tplc="0F6608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F54659"/>
    <w:multiLevelType w:val="singleLevel"/>
    <w:tmpl w:val="E54E809A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Calibri" w:eastAsia="Times New Roman" w:hAnsi="Calibri" w:cs="Calibri"/>
      </w:rPr>
    </w:lvl>
  </w:abstractNum>
  <w:abstractNum w:abstractNumId="32" w15:restartNumberingAfterBreak="0">
    <w:nsid w:val="4D003F7B"/>
    <w:multiLevelType w:val="hybridMultilevel"/>
    <w:tmpl w:val="0A328830"/>
    <w:lvl w:ilvl="0" w:tplc="0444E1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891FEC"/>
    <w:multiLevelType w:val="hybridMultilevel"/>
    <w:tmpl w:val="1DEA0E74"/>
    <w:lvl w:ilvl="0" w:tplc="F5F4525E">
      <w:start w:val="1"/>
      <w:numFmt w:val="decimal"/>
      <w:lvlText w:val="%1)"/>
      <w:lvlJc w:val="left"/>
      <w:pPr>
        <w:ind w:left="816" w:hanging="390"/>
      </w:pPr>
      <w:rPr>
        <w:rFonts w:ascii="Arial Narrow" w:hAnsi="Arial Narrow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B593627"/>
    <w:multiLevelType w:val="hybridMultilevel"/>
    <w:tmpl w:val="9AFC2BF6"/>
    <w:lvl w:ilvl="0" w:tplc="1A185530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CBA2069"/>
    <w:multiLevelType w:val="hybridMultilevel"/>
    <w:tmpl w:val="B3E03A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FA7523"/>
    <w:multiLevelType w:val="hybridMultilevel"/>
    <w:tmpl w:val="7F0C904E"/>
    <w:lvl w:ilvl="0" w:tplc="51AA451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F226D4"/>
    <w:multiLevelType w:val="hybridMultilevel"/>
    <w:tmpl w:val="B3D4703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3A62579"/>
    <w:multiLevelType w:val="hybridMultilevel"/>
    <w:tmpl w:val="AFFCD2B6"/>
    <w:lvl w:ilvl="0" w:tplc="858A6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455EB0CE">
      <w:start w:val="1"/>
      <w:numFmt w:val="decimal"/>
      <w:lvlText w:val="%2)"/>
      <w:lvlJc w:val="left"/>
      <w:pPr>
        <w:tabs>
          <w:tab w:val="num" w:pos="873"/>
        </w:tabs>
        <w:ind w:left="873" w:hanging="360"/>
      </w:pPr>
      <w:rPr>
        <w:rFonts w:ascii="Arial Narrow" w:eastAsia="Times New Roman" w:hAnsi="Arial Narrow" w:cs="Calibri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40" w15:restartNumberingAfterBreak="0">
    <w:nsid w:val="78162487"/>
    <w:multiLevelType w:val="hybridMultilevel"/>
    <w:tmpl w:val="6F58F0CC"/>
    <w:lvl w:ilvl="0" w:tplc="7EE24830">
      <w:start w:val="3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34"/>
  </w:num>
  <w:num w:numId="3">
    <w:abstractNumId w:val="23"/>
  </w:num>
  <w:num w:numId="4">
    <w:abstractNumId w:val="15"/>
  </w:num>
  <w:num w:numId="5">
    <w:abstractNumId w:val="26"/>
  </w:num>
  <w:num w:numId="6">
    <w:abstractNumId w:val="7"/>
  </w:num>
  <w:num w:numId="7">
    <w:abstractNumId w:val="13"/>
  </w:num>
  <w:num w:numId="8">
    <w:abstractNumId w:val="16"/>
  </w:num>
  <w:num w:numId="9">
    <w:abstractNumId w:val="27"/>
  </w:num>
  <w:num w:numId="10">
    <w:abstractNumId w:val="36"/>
  </w:num>
  <w:num w:numId="11">
    <w:abstractNumId w:val="33"/>
  </w:num>
  <w:num w:numId="12">
    <w:abstractNumId w:val="25"/>
  </w:num>
  <w:num w:numId="13">
    <w:abstractNumId w:val="37"/>
  </w:num>
  <w:num w:numId="14">
    <w:abstractNumId w:val="39"/>
  </w:num>
  <w:num w:numId="15">
    <w:abstractNumId w:val="14"/>
  </w:num>
  <w:num w:numId="16">
    <w:abstractNumId w:val="8"/>
  </w:num>
  <w:num w:numId="17">
    <w:abstractNumId w:val="22"/>
  </w:num>
  <w:num w:numId="18">
    <w:abstractNumId w:val="10"/>
  </w:num>
  <w:num w:numId="19">
    <w:abstractNumId w:val="6"/>
  </w:num>
  <w:num w:numId="20">
    <w:abstractNumId w:val="24"/>
  </w:num>
  <w:num w:numId="21">
    <w:abstractNumId w:val="30"/>
  </w:num>
  <w:num w:numId="22">
    <w:abstractNumId w:val="9"/>
  </w:num>
  <w:num w:numId="23">
    <w:abstractNumId w:val="28"/>
  </w:num>
  <w:num w:numId="24">
    <w:abstractNumId w:val="40"/>
  </w:num>
  <w:num w:numId="25">
    <w:abstractNumId w:val="20"/>
  </w:num>
  <w:num w:numId="26">
    <w:abstractNumId w:val="17"/>
  </w:num>
  <w:num w:numId="27">
    <w:abstractNumId w:val="35"/>
  </w:num>
  <w:num w:numId="28">
    <w:abstractNumId w:val="0"/>
  </w:num>
  <w:num w:numId="29">
    <w:abstractNumId w:val="29"/>
  </w:num>
  <w:num w:numId="30">
    <w:abstractNumId w:val="38"/>
  </w:num>
  <w:num w:numId="31">
    <w:abstractNumId w:val="1"/>
  </w:num>
  <w:num w:numId="32">
    <w:abstractNumId w:val="2"/>
  </w:num>
  <w:num w:numId="33">
    <w:abstractNumId w:val="3"/>
  </w:num>
  <w:num w:numId="34">
    <w:abstractNumId w:val="4"/>
  </w:num>
  <w:num w:numId="35">
    <w:abstractNumId w:val="11"/>
  </w:num>
  <w:num w:numId="36">
    <w:abstractNumId w:val="32"/>
  </w:num>
  <w:num w:numId="37">
    <w:abstractNumId w:val="31"/>
  </w:num>
  <w:num w:numId="38">
    <w:abstractNumId w:val="21"/>
  </w:num>
  <w:num w:numId="39">
    <w:abstractNumId w:val="18"/>
  </w:num>
  <w:num w:numId="40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15C"/>
    <w:rsid w:val="00001402"/>
    <w:rsid w:val="000020B7"/>
    <w:rsid w:val="000020D9"/>
    <w:rsid w:val="00002FF1"/>
    <w:rsid w:val="00003517"/>
    <w:rsid w:val="00003B30"/>
    <w:rsid w:val="00012D28"/>
    <w:rsid w:val="000135AE"/>
    <w:rsid w:val="0001527B"/>
    <w:rsid w:val="00025523"/>
    <w:rsid w:val="00030CE9"/>
    <w:rsid w:val="0003176C"/>
    <w:rsid w:val="00032CB9"/>
    <w:rsid w:val="000336B4"/>
    <w:rsid w:val="00034874"/>
    <w:rsid w:val="000376B0"/>
    <w:rsid w:val="00040545"/>
    <w:rsid w:val="00040554"/>
    <w:rsid w:val="00040BEE"/>
    <w:rsid w:val="000459F0"/>
    <w:rsid w:val="00045E93"/>
    <w:rsid w:val="00046652"/>
    <w:rsid w:val="00046A73"/>
    <w:rsid w:val="00046FA2"/>
    <w:rsid w:val="00047FC5"/>
    <w:rsid w:val="00050E67"/>
    <w:rsid w:val="00052A55"/>
    <w:rsid w:val="000546C8"/>
    <w:rsid w:val="00057614"/>
    <w:rsid w:val="0005768C"/>
    <w:rsid w:val="00057A0C"/>
    <w:rsid w:val="00057F8F"/>
    <w:rsid w:val="0006188C"/>
    <w:rsid w:val="00061C2D"/>
    <w:rsid w:val="00062BBC"/>
    <w:rsid w:val="00063EE2"/>
    <w:rsid w:val="00064136"/>
    <w:rsid w:val="0006669D"/>
    <w:rsid w:val="00066CA3"/>
    <w:rsid w:val="000679BD"/>
    <w:rsid w:val="00074109"/>
    <w:rsid w:val="000749E5"/>
    <w:rsid w:val="000754B8"/>
    <w:rsid w:val="000829E4"/>
    <w:rsid w:val="00083ACE"/>
    <w:rsid w:val="000858A3"/>
    <w:rsid w:val="00085BA3"/>
    <w:rsid w:val="000912B5"/>
    <w:rsid w:val="00093E97"/>
    <w:rsid w:val="0009405C"/>
    <w:rsid w:val="00094F43"/>
    <w:rsid w:val="00095D2F"/>
    <w:rsid w:val="00095E94"/>
    <w:rsid w:val="000A484B"/>
    <w:rsid w:val="000A6012"/>
    <w:rsid w:val="000B34BB"/>
    <w:rsid w:val="000B3781"/>
    <w:rsid w:val="000B5F4E"/>
    <w:rsid w:val="000B7DE9"/>
    <w:rsid w:val="000C0CAC"/>
    <w:rsid w:val="000C5324"/>
    <w:rsid w:val="000C54AC"/>
    <w:rsid w:val="000C5B31"/>
    <w:rsid w:val="000D0C97"/>
    <w:rsid w:val="000D1457"/>
    <w:rsid w:val="000D32AD"/>
    <w:rsid w:val="000D361D"/>
    <w:rsid w:val="000D386D"/>
    <w:rsid w:val="000D5DAE"/>
    <w:rsid w:val="000D73C4"/>
    <w:rsid w:val="000E0010"/>
    <w:rsid w:val="000E036A"/>
    <w:rsid w:val="000E0F2F"/>
    <w:rsid w:val="000E2732"/>
    <w:rsid w:val="000E4255"/>
    <w:rsid w:val="000E56C6"/>
    <w:rsid w:val="000E6FD2"/>
    <w:rsid w:val="000E7945"/>
    <w:rsid w:val="000F31D9"/>
    <w:rsid w:val="000F624C"/>
    <w:rsid w:val="000F63D4"/>
    <w:rsid w:val="000F72F6"/>
    <w:rsid w:val="00100598"/>
    <w:rsid w:val="001007B7"/>
    <w:rsid w:val="001030BB"/>
    <w:rsid w:val="00103FB4"/>
    <w:rsid w:val="00104515"/>
    <w:rsid w:val="001051F0"/>
    <w:rsid w:val="001058B9"/>
    <w:rsid w:val="00106DA1"/>
    <w:rsid w:val="00107D2B"/>
    <w:rsid w:val="00111C35"/>
    <w:rsid w:val="001123B9"/>
    <w:rsid w:val="00112B39"/>
    <w:rsid w:val="0011416A"/>
    <w:rsid w:val="00115E90"/>
    <w:rsid w:val="001169AD"/>
    <w:rsid w:val="0011708E"/>
    <w:rsid w:val="00117D90"/>
    <w:rsid w:val="001216A4"/>
    <w:rsid w:val="00122D83"/>
    <w:rsid w:val="00122EAF"/>
    <w:rsid w:val="00122EC3"/>
    <w:rsid w:val="001251E8"/>
    <w:rsid w:val="00125274"/>
    <w:rsid w:val="0012582C"/>
    <w:rsid w:val="00125AD5"/>
    <w:rsid w:val="00126010"/>
    <w:rsid w:val="00126F46"/>
    <w:rsid w:val="00130387"/>
    <w:rsid w:val="00131207"/>
    <w:rsid w:val="00133B34"/>
    <w:rsid w:val="001340A6"/>
    <w:rsid w:val="00135E74"/>
    <w:rsid w:val="001412F8"/>
    <w:rsid w:val="001417E0"/>
    <w:rsid w:val="00142F05"/>
    <w:rsid w:val="00150541"/>
    <w:rsid w:val="001511D9"/>
    <w:rsid w:val="00151E8A"/>
    <w:rsid w:val="00152562"/>
    <w:rsid w:val="0015343F"/>
    <w:rsid w:val="00153EE0"/>
    <w:rsid w:val="00153EE9"/>
    <w:rsid w:val="001600D8"/>
    <w:rsid w:val="001643B1"/>
    <w:rsid w:val="001647D2"/>
    <w:rsid w:val="00164900"/>
    <w:rsid w:val="00165234"/>
    <w:rsid w:val="00167CAF"/>
    <w:rsid w:val="001700FC"/>
    <w:rsid w:val="00173286"/>
    <w:rsid w:val="00173DE2"/>
    <w:rsid w:val="00175377"/>
    <w:rsid w:val="001802A4"/>
    <w:rsid w:val="00182506"/>
    <w:rsid w:val="00183F7E"/>
    <w:rsid w:val="00185496"/>
    <w:rsid w:val="00187C5E"/>
    <w:rsid w:val="00190536"/>
    <w:rsid w:val="001958E8"/>
    <w:rsid w:val="00195D93"/>
    <w:rsid w:val="00197753"/>
    <w:rsid w:val="00197EB1"/>
    <w:rsid w:val="001A1BA5"/>
    <w:rsid w:val="001A4FC8"/>
    <w:rsid w:val="001A6191"/>
    <w:rsid w:val="001A690B"/>
    <w:rsid w:val="001A7D8B"/>
    <w:rsid w:val="001B0994"/>
    <w:rsid w:val="001B13F7"/>
    <w:rsid w:val="001B3748"/>
    <w:rsid w:val="001B4E23"/>
    <w:rsid w:val="001B5B1E"/>
    <w:rsid w:val="001B6184"/>
    <w:rsid w:val="001B7088"/>
    <w:rsid w:val="001B7365"/>
    <w:rsid w:val="001C3FBC"/>
    <w:rsid w:val="001C4296"/>
    <w:rsid w:val="001C60C9"/>
    <w:rsid w:val="001C70A8"/>
    <w:rsid w:val="001D391D"/>
    <w:rsid w:val="001D6642"/>
    <w:rsid w:val="001D6968"/>
    <w:rsid w:val="001E11FC"/>
    <w:rsid w:val="001E1D93"/>
    <w:rsid w:val="001E31DD"/>
    <w:rsid w:val="001E42F4"/>
    <w:rsid w:val="001E4ED0"/>
    <w:rsid w:val="001E64C5"/>
    <w:rsid w:val="001E7230"/>
    <w:rsid w:val="001E7F19"/>
    <w:rsid w:val="001F12D0"/>
    <w:rsid w:val="001F1B5F"/>
    <w:rsid w:val="001F1BF6"/>
    <w:rsid w:val="001F4A0B"/>
    <w:rsid w:val="001F5157"/>
    <w:rsid w:val="001F6780"/>
    <w:rsid w:val="001F7179"/>
    <w:rsid w:val="002002C8"/>
    <w:rsid w:val="0020183D"/>
    <w:rsid w:val="00203F0D"/>
    <w:rsid w:val="00205009"/>
    <w:rsid w:val="0020558E"/>
    <w:rsid w:val="00210273"/>
    <w:rsid w:val="002151C9"/>
    <w:rsid w:val="00221C66"/>
    <w:rsid w:val="00224020"/>
    <w:rsid w:val="00226387"/>
    <w:rsid w:val="0023252A"/>
    <w:rsid w:val="00234714"/>
    <w:rsid w:val="00237316"/>
    <w:rsid w:val="0024159B"/>
    <w:rsid w:val="0024302E"/>
    <w:rsid w:val="0024411B"/>
    <w:rsid w:val="00244FF4"/>
    <w:rsid w:val="0024527F"/>
    <w:rsid w:val="002464A0"/>
    <w:rsid w:val="00246664"/>
    <w:rsid w:val="00246916"/>
    <w:rsid w:val="00247270"/>
    <w:rsid w:val="00247BE1"/>
    <w:rsid w:val="002526D0"/>
    <w:rsid w:val="00252AFE"/>
    <w:rsid w:val="0025349A"/>
    <w:rsid w:val="00253F69"/>
    <w:rsid w:val="002544F0"/>
    <w:rsid w:val="00254869"/>
    <w:rsid w:val="00255C46"/>
    <w:rsid w:val="002606B7"/>
    <w:rsid w:val="0026093E"/>
    <w:rsid w:val="0026276A"/>
    <w:rsid w:val="002627A4"/>
    <w:rsid w:val="00264049"/>
    <w:rsid w:val="00264329"/>
    <w:rsid w:val="002645D1"/>
    <w:rsid w:val="00264E80"/>
    <w:rsid w:val="002677CF"/>
    <w:rsid w:val="002678B6"/>
    <w:rsid w:val="00272BB2"/>
    <w:rsid w:val="00272F46"/>
    <w:rsid w:val="002758E6"/>
    <w:rsid w:val="00275CAE"/>
    <w:rsid w:val="00275EEA"/>
    <w:rsid w:val="00281C04"/>
    <w:rsid w:val="00282C99"/>
    <w:rsid w:val="00283805"/>
    <w:rsid w:val="002849FF"/>
    <w:rsid w:val="00285335"/>
    <w:rsid w:val="00285E2C"/>
    <w:rsid w:val="00287ED3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B7C23"/>
    <w:rsid w:val="002C20C0"/>
    <w:rsid w:val="002C27C1"/>
    <w:rsid w:val="002C41CA"/>
    <w:rsid w:val="002C51B8"/>
    <w:rsid w:val="002C69D2"/>
    <w:rsid w:val="002D0534"/>
    <w:rsid w:val="002D08F0"/>
    <w:rsid w:val="002D0EC4"/>
    <w:rsid w:val="002D1A77"/>
    <w:rsid w:val="002D3384"/>
    <w:rsid w:val="002D3B82"/>
    <w:rsid w:val="002D4FD2"/>
    <w:rsid w:val="002E1A5F"/>
    <w:rsid w:val="002E2A3A"/>
    <w:rsid w:val="002E3972"/>
    <w:rsid w:val="002E4101"/>
    <w:rsid w:val="002E5811"/>
    <w:rsid w:val="002F521B"/>
    <w:rsid w:val="00303E0D"/>
    <w:rsid w:val="0031036B"/>
    <w:rsid w:val="00310381"/>
    <w:rsid w:val="00310B24"/>
    <w:rsid w:val="00310C0B"/>
    <w:rsid w:val="0031120C"/>
    <w:rsid w:val="00311D95"/>
    <w:rsid w:val="003127F5"/>
    <w:rsid w:val="003157C0"/>
    <w:rsid w:val="00315D85"/>
    <w:rsid w:val="003165E7"/>
    <w:rsid w:val="00321052"/>
    <w:rsid w:val="00321E72"/>
    <w:rsid w:val="00323799"/>
    <w:rsid w:val="0032403D"/>
    <w:rsid w:val="00326F46"/>
    <w:rsid w:val="00327A1A"/>
    <w:rsid w:val="0033186B"/>
    <w:rsid w:val="00331C99"/>
    <w:rsid w:val="00332997"/>
    <w:rsid w:val="00334401"/>
    <w:rsid w:val="00335D58"/>
    <w:rsid w:val="00343019"/>
    <w:rsid w:val="00343691"/>
    <w:rsid w:val="0034422E"/>
    <w:rsid w:val="003458AC"/>
    <w:rsid w:val="00346A9A"/>
    <w:rsid w:val="00352C4C"/>
    <w:rsid w:val="00362567"/>
    <w:rsid w:val="003631C8"/>
    <w:rsid w:val="00364CD8"/>
    <w:rsid w:val="00366515"/>
    <w:rsid w:val="00367D8F"/>
    <w:rsid w:val="0037061B"/>
    <w:rsid w:val="003709A6"/>
    <w:rsid w:val="0037251E"/>
    <w:rsid w:val="00376321"/>
    <w:rsid w:val="00376D4B"/>
    <w:rsid w:val="00380AE7"/>
    <w:rsid w:val="0038496E"/>
    <w:rsid w:val="00390E2E"/>
    <w:rsid w:val="00391999"/>
    <w:rsid w:val="0039225F"/>
    <w:rsid w:val="003925A0"/>
    <w:rsid w:val="00392DDC"/>
    <w:rsid w:val="00394B57"/>
    <w:rsid w:val="003958D9"/>
    <w:rsid w:val="00397D74"/>
    <w:rsid w:val="003A1B1F"/>
    <w:rsid w:val="003A216D"/>
    <w:rsid w:val="003A3E49"/>
    <w:rsid w:val="003A507B"/>
    <w:rsid w:val="003A5805"/>
    <w:rsid w:val="003A69E6"/>
    <w:rsid w:val="003A7137"/>
    <w:rsid w:val="003B0335"/>
    <w:rsid w:val="003B0BF6"/>
    <w:rsid w:val="003B2F43"/>
    <w:rsid w:val="003B4FE5"/>
    <w:rsid w:val="003B608E"/>
    <w:rsid w:val="003B7911"/>
    <w:rsid w:val="003B7A35"/>
    <w:rsid w:val="003B7C7E"/>
    <w:rsid w:val="003C0179"/>
    <w:rsid w:val="003C120B"/>
    <w:rsid w:val="003C1949"/>
    <w:rsid w:val="003C4E35"/>
    <w:rsid w:val="003C6351"/>
    <w:rsid w:val="003D040D"/>
    <w:rsid w:val="003D0C73"/>
    <w:rsid w:val="003D0D89"/>
    <w:rsid w:val="003D0E9F"/>
    <w:rsid w:val="003D1BE3"/>
    <w:rsid w:val="003D791C"/>
    <w:rsid w:val="003E0C56"/>
    <w:rsid w:val="003E1A76"/>
    <w:rsid w:val="003E313E"/>
    <w:rsid w:val="003E516B"/>
    <w:rsid w:val="003E5788"/>
    <w:rsid w:val="003E5B6B"/>
    <w:rsid w:val="003F2EAB"/>
    <w:rsid w:val="003F33B5"/>
    <w:rsid w:val="003F3ADC"/>
    <w:rsid w:val="003F3CB4"/>
    <w:rsid w:val="003F5CFC"/>
    <w:rsid w:val="003F6C4E"/>
    <w:rsid w:val="003F7F4C"/>
    <w:rsid w:val="00400935"/>
    <w:rsid w:val="00404A5E"/>
    <w:rsid w:val="00404B31"/>
    <w:rsid w:val="00405EBD"/>
    <w:rsid w:val="00407019"/>
    <w:rsid w:val="004072AF"/>
    <w:rsid w:val="004076AB"/>
    <w:rsid w:val="00414014"/>
    <w:rsid w:val="00417F35"/>
    <w:rsid w:val="004201C7"/>
    <w:rsid w:val="004221A3"/>
    <w:rsid w:val="004229F3"/>
    <w:rsid w:val="00426576"/>
    <w:rsid w:val="00426A73"/>
    <w:rsid w:val="00427226"/>
    <w:rsid w:val="004310AE"/>
    <w:rsid w:val="0043252A"/>
    <w:rsid w:val="00433FFF"/>
    <w:rsid w:val="00434DF3"/>
    <w:rsid w:val="00435CF1"/>
    <w:rsid w:val="0044002E"/>
    <w:rsid w:val="004423BD"/>
    <w:rsid w:val="00451C17"/>
    <w:rsid w:val="00451E01"/>
    <w:rsid w:val="004533D6"/>
    <w:rsid w:val="00457C98"/>
    <w:rsid w:val="004605F8"/>
    <w:rsid w:val="00463003"/>
    <w:rsid w:val="00463F19"/>
    <w:rsid w:val="00466DFD"/>
    <w:rsid w:val="00467FA5"/>
    <w:rsid w:val="0047086E"/>
    <w:rsid w:val="004712A6"/>
    <w:rsid w:val="00471E02"/>
    <w:rsid w:val="00472A1E"/>
    <w:rsid w:val="00473BE1"/>
    <w:rsid w:val="00473DAF"/>
    <w:rsid w:val="00474917"/>
    <w:rsid w:val="00477612"/>
    <w:rsid w:val="00482D54"/>
    <w:rsid w:val="00484CC8"/>
    <w:rsid w:val="00485991"/>
    <w:rsid w:val="00485C10"/>
    <w:rsid w:val="00491244"/>
    <w:rsid w:val="00491A33"/>
    <w:rsid w:val="0049601F"/>
    <w:rsid w:val="004A1D53"/>
    <w:rsid w:val="004A3504"/>
    <w:rsid w:val="004A3AAA"/>
    <w:rsid w:val="004A43F3"/>
    <w:rsid w:val="004B1004"/>
    <w:rsid w:val="004B34E6"/>
    <w:rsid w:val="004B3E06"/>
    <w:rsid w:val="004B51E4"/>
    <w:rsid w:val="004B6B60"/>
    <w:rsid w:val="004B6E94"/>
    <w:rsid w:val="004C2D34"/>
    <w:rsid w:val="004C3613"/>
    <w:rsid w:val="004C3D1B"/>
    <w:rsid w:val="004C3F76"/>
    <w:rsid w:val="004C495B"/>
    <w:rsid w:val="004C5240"/>
    <w:rsid w:val="004C5F70"/>
    <w:rsid w:val="004C7F28"/>
    <w:rsid w:val="004D19A8"/>
    <w:rsid w:val="004D232E"/>
    <w:rsid w:val="004D43EC"/>
    <w:rsid w:val="004D4ED5"/>
    <w:rsid w:val="004D5310"/>
    <w:rsid w:val="004D583C"/>
    <w:rsid w:val="004D6C1B"/>
    <w:rsid w:val="004E037E"/>
    <w:rsid w:val="004E03A1"/>
    <w:rsid w:val="004E28E5"/>
    <w:rsid w:val="004E6021"/>
    <w:rsid w:val="004E66BA"/>
    <w:rsid w:val="004E6FCE"/>
    <w:rsid w:val="004E7CFF"/>
    <w:rsid w:val="004F1010"/>
    <w:rsid w:val="004F7956"/>
    <w:rsid w:val="00500D2F"/>
    <w:rsid w:val="005023F7"/>
    <w:rsid w:val="00506365"/>
    <w:rsid w:val="0051121D"/>
    <w:rsid w:val="00515B64"/>
    <w:rsid w:val="005208B0"/>
    <w:rsid w:val="00521271"/>
    <w:rsid w:val="00524AFE"/>
    <w:rsid w:val="005300BC"/>
    <w:rsid w:val="00530307"/>
    <w:rsid w:val="00530FBA"/>
    <w:rsid w:val="00541877"/>
    <w:rsid w:val="00541F37"/>
    <w:rsid w:val="005447D1"/>
    <w:rsid w:val="00544F39"/>
    <w:rsid w:val="00545491"/>
    <w:rsid w:val="00547421"/>
    <w:rsid w:val="0055194B"/>
    <w:rsid w:val="005539F3"/>
    <w:rsid w:val="005575AE"/>
    <w:rsid w:val="00561B8E"/>
    <w:rsid w:val="0056586C"/>
    <w:rsid w:val="00570253"/>
    <w:rsid w:val="00571505"/>
    <w:rsid w:val="00574D88"/>
    <w:rsid w:val="00574E25"/>
    <w:rsid w:val="005772B5"/>
    <w:rsid w:val="00580A52"/>
    <w:rsid w:val="0058301F"/>
    <w:rsid w:val="00583E0C"/>
    <w:rsid w:val="005855CE"/>
    <w:rsid w:val="0059069A"/>
    <w:rsid w:val="0059120B"/>
    <w:rsid w:val="00591721"/>
    <w:rsid w:val="00592816"/>
    <w:rsid w:val="00592AED"/>
    <w:rsid w:val="00592FAF"/>
    <w:rsid w:val="00593622"/>
    <w:rsid w:val="0059405A"/>
    <w:rsid w:val="005A0DE5"/>
    <w:rsid w:val="005B0AAD"/>
    <w:rsid w:val="005B1133"/>
    <w:rsid w:val="005B1615"/>
    <w:rsid w:val="005B2843"/>
    <w:rsid w:val="005B3D75"/>
    <w:rsid w:val="005B5176"/>
    <w:rsid w:val="005B77DD"/>
    <w:rsid w:val="005C6324"/>
    <w:rsid w:val="005C6860"/>
    <w:rsid w:val="005C696B"/>
    <w:rsid w:val="005D210E"/>
    <w:rsid w:val="005D2249"/>
    <w:rsid w:val="005D2ABE"/>
    <w:rsid w:val="005D2AE9"/>
    <w:rsid w:val="005D3D99"/>
    <w:rsid w:val="005D3F49"/>
    <w:rsid w:val="005D4016"/>
    <w:rsid w:val="005D4295"/>
    <w:rsid w:val="005D5C6E"/>
    <w:rsid w:val="005E1DF5"/>
    <w:rsid w:val="005E336C"/>
    <w:rsid w:val="005E33F6"/>
    <w:rsid w:val="005E35DF"/>
    <w:rsid w:val="005E4D7F"/>
    <w:rsid w:val="005E6162"/>
    <w:rsid w:val="005E6D72"/>
    <w:rsid w:val="005F048E"/>
    <w:rsid w:val="005F4505"/>
    <w:rsid w:val="005F4A11"/>
    <w:rsid w:val="005F726A"/>
    <w:rsid w:val="00603626"/>
    <w:rsid w:val="00603EAA"/>
    <w:rsid w:val="00610486"/>
    <w:rsid w:val="006122D9"/>
    <w:rsid w:val="006123A1"/>
    <w:rsid w:val="00614E56"/>
    <w:rsid w:val="00616E13"/>
    <w:rsid w:val="00624D03"/>
    <w:rsid w:val="0062573B"/>
    <w:rsid w:val="00630045"/>
    <w:rsid w:val="00630E22"/>
    <w:rsid w:val="00631FA7"/>
    <w:rsid w:val="006320D8"/>
    <w:rsid w:val="00633D86"/>
    <w:rsid w:val="00635856"/>
    <w:rsid w:val="0063661F"/>
    <w:rsid w:val="00641FD7"/>
    <w:rsid w:val="00642043"/>
    <w:rsid w:val="00644608"/>
    <w:rsid w:val="006447FE"/>
    <w:rsid w:val="00644CCA"/>
    <w:rsid w:val="00645903"/>
    <w:rsid w:val="00647FF2"/>
    <w:rsid w:val="00650A4B"/>
    <w:rsid w:val="006511D5"/>
    <w:rsid w:val="0065310B"/>
    <w:rsid w:val="0065393A"/>
    <w:rsid w:val="006566EF"/>
    <w:rsid w:val="006567FD"/>
    <w:rsid w:val="0066578F"/>
    <w:rsid w:val="006707C5"/>
    <w:rsid w:val="00675B90"/>
    <w:rsid w:val="00677A65"/>
    <w:rsid w:val="00677B72"/>
    <w:rsid w:val="00681A79"/>
    <w:rsid w:val="00681BBD"/>
    <w:rsid w:val="00681F82"/>
    <w:rsid w:val="00683B97"/>
    <w:rsid w:val="00683FA8"/>
    <w:rsid w:val="006848E8"/>
    <w:rsid w:val="00684BA3"/>
    <w:rsid w:val="0068528A"/>
    <w:rsid w:val="00686F8A"/>
    <w:rsid w:val="00687542"/>
    <w:rsid w:val="00687C03"/>
    <w:rsid w:val="006931A6"/>
    <w:rsid w:val="00696DA1"/>
    <w:rsid w:val="006A28D7"/>
    <w:rsid w:val="006A6C1F"/>
    <w:rsid w:val="006A7AA9"/>
    <w:rsid w:val="006B0B39"/>
    <w:rsid w:val="006B189E"/>
    <w:rsid w:val="006B3D53"/>
    <w:rsid w:val="006B4E2A"/>
    <w:rsid w:val="006B5E6B"/>
    <w:rsid w:val="006C0B5B"/>
    <w:rsid w:val="006C4F4A"/>
    <w:rsid w:val="006C5D08"/>
    <w:rsid w:val="006C6AA6"/>
    <w:rsid w:val="006C7049"/>
    <w:rsid w:val="006D2123"/>
    <w:rsid w:val="006D56F7"/>
    <w:rsid w:val="006D6001"/>
    <w:rsid w:val="006E18F1"/>
    <w:rsid w:val="006E3DB8"/>
    <w:rsid w:val="006E4738"/>
    <w:rsid w:val="006F0E00"/>
    <w:rsid w:val="006F6584"/>
    <w:rsid w:val="006F6A77"/>
    <w:rsid w:val="00702195"/>
    <w:rsid w:val="00705D20"/>
    <w:rsid w:val="00705D41"/>
    <w:rsid w:val="00705F54"/>
    <w:rsid w:val="00706172"/>
    <w:rsid w:val="00706354"/>
    <w:rsid w:val="007103B6"/>
    <w:rsid w:val="00710B37"/>
    <w:rsid w:val="00722CAA"/>
    <w:rsid w:val="0072353D"/>
    <w:rsid w:val="00723E35"/>
    <w:rsid w:val="00724052"/>
    <w:rsid w:val="007242CE"/>
    <w:rsid w:val="00725D9D"/>
    <w:rsid w:val="00726BD4"/>
    <w:rsid w:val="00730A35"/>
    <w:rsid w:val="00731EBE"/>
    <w:rsid w:val="007329F9"/>
    <w:rsid w:val="0073335C"/>
    <w:rsid w:val="00737107"/>
    <w:rsid w:val="007439A6"/>
    <w:rsid w:val="00745557"/>
    <w:rsid w:val="00750CDE"/>
    <w:rsid w:val="0075691C"/>
    <w:rsid w:val="00757F41"/>
    <w:rsid w:val="00760183"/>
    <w:rsid w:val="00761180"/>
    <w:rsid w:val="007658CD"/>
    <w:rsid w:val="00770896"/>
    <w:rsid w:val="00772C2F"/>
    <w:rsid w:val="007730B0"/>
    <w:rsid w:val="00775FAF"/>
    <w:rsid w:val="00780247"/>
    <w:rsid w:val="00781A88"/>
    <w:rsid w:val="00782B4C"/>
    <w:rsid w:val="00783E39"/>
    <w:rsid w:val="00785148"/>
    <w:rsid w:val="00785BF2"/>
    <w:rsid w:val="007867A8"/>
    <w:rsid w:val="0079055D"/>
    <w:rsid w:val="007910BB"/>
    <w:rsid w:val="00792506"/>
    <w:rsid w:val="00792C31"/>
    <w:rsid w:val="00793233"/>
    <w:rsid w:val="007943C2"/>
    <w:rsid w:val="007A0888"/>
    <w:rsid w:val="007A2840"/>
    <w:rsid w:val="007A49B0"/>
    <w:rsid w:val="007A54BF"/>
    <w:rsid w:val="007B1330"/>
    <w:rsid w:val="007B1B6A"/>
    <w:rsid w:val="007B2AFE"/>
    <w:rsid w:val="007B3E4C"/>
    <w:rsid w:val="007B4566"/>
    <w:rsid w:val="007B5D4A"/>
    <w:rsid w:val="007B6DCA"/>
    <w:rsid w:val="007C2B05"/>
    <w:rsid w:val="007C4F8C"/>
    <w:rsid w:val="007D0234"/>
    <w:rsid w:val="007D12B3"/>
    <w:rsid w:val="007D281A"/>
    <w:rsid w:val="007D2D97"/>
    <w:rsid w:val="007D5868"/>
    <w:rsid w:val="007D65A1"/>
    <w:rsid w:val="007E09FD"/>
    <w:rsid w:val="007E0A40"/>
    <w:rsid w:val="007E16B3"/>
    <w:rsid w:val="007E22DE"/>
    <w:rsid w:val="007E2EF0"/>
    <w:rsid w:val="007E50DF"/>
    <w:rsid w:val="007E5625"/>
    <w:rsid w:val="007E61C4"/>
    <w:rsid w:val="007E7E23"/>
    <w:rsid w:val="007F2310"/>
    <w:rsid w:val="007F3C83"/>
    <w:rsid w:val="007F7102"/>
    <w:rsid w:val="00801760"/>
    <w:rsid w:val="0080292B"/>
    <w:rsid w:val="00807B20"/>
    <w:rsid w:val="00813340"/>
    <w:rsid w:val="0081556E"/>
    <w:rsid w:val="00820FA3"/>
    <w:rsid w:val="00821026"/>
    <w:rsid w:val="008276F9"/>
    <w:rsid w:val="00836924"/>
    <w:rsid w:val="008373F7"/>
    <w:rsid w:val="00840BA2"/>
    <w:rsid w:val="00841443"/>
    <w:rsid w:val="00841578"/>
    <w:rsid w:val="00842D09"/>
    <w:rsid w:val="00844819"/>
    <w:rsid w:val="00845586"/>
    <w:rsid w:val="00851DA8"/>
    <w:rsid w:val="00852E82"/>
    <w:rsid w:val="00857640"/>
    <w:rsid w:val="00860E68"/>
    <w:rsid w:val="00862315"/>
    <w:rsid w:val="00864AE9"/>
    <w:rsid w:val="008667B4"/>
    <w:rsid w:val="008678AB"/>
    <w:rsid w:val="00870FF2"/>
    <w:rsid w:val="00872071"/>
    <w:rsid w:val="00873953"/>
    <w:rsid w:val="00875371"/>
    <w:rsid w:val="0088012F"/>
    <w:rsid w:val="00882742"/>
    <w:rsid w:val="00883988"/>
    <w:rsid w:val="00883F57"/>
    <w:rsid w:val="00885FDC"/>
    <w:rsid w:val="00890B50"/>
    <w:rsid w:val="008919B6"/>
    <w:rsid w:val="00892B61"/>
    <w:rsid w:val="0089340D"/>
    <w:rsid w:val="00893D3C"/>
    <w:rsid w:val="00894ABD"/>
    <w:rsid w:val="00894AD2"/>
    <w:rsid w:val="00894AEF"/>
    <w:rsid w:val="00896B9B"/>
    <w:rsid w:val="008A1FDC"/>
    <w:rsid w:val="008A1FFB"/>
    <w:rsid w:val="008A23E6"/>
    <w:rsid w:val="008A264C"/>
    <w:rsid w:val="008A3DB6"/>
    <w:rsid w:val="008A42DC"/>
    <w:rsid w:val="008A6889"/>
    <w:rsid w:val="008B351A"/>
    <w:rsid w:val="008B42D9"/>
    <w:rsid w:val="008B5838"/>
    <w:rsid w:val="008B5F5E"/>
    <w:rsid w:val="008B6E21"/>
    <w:rsid w:val="008B7DCB"/>
    <w:rsid w:val="008B7EF7"/>
    <w:rsid w:val="008C1618"/>
    <w:rsid w:val="008C4DED"/>
    <w:rsid w:val="008C6880"/>
    <w:rsid w:val="008C69F5"/>
    <w:rsid w:val="008D08A0"/>
    <w:rsid w:val="008D2428"/>
    <w:rsid w:val="008D26E7"/>
    <w:rsid w:val="008D288B"/>
    <w:rsid w:val="008D62DD"/>
    <w:rsid w:val="008D63F1"/>
    <w:rsid w:val="008E1504"/>
    <w:rsid w:val="008E3025"/>
    <w:rsid w:val="008F4D88"/>
    <w:rsid w:val="008F5F75"/>
    <w:rsid w:val="008F7907"/>
    <w:rsid w:val="00900DEE"/>
    <w:rsid w:val="00906196"/>
    <w:rsid w:val="00906976"/>
    <w:rsid w:val="00906F63"/>
    <w:rsid w:val="009106DF"/>
    <w:rsid w:val="00910D57"/>
    <w:rsid w:val="00911B7F"/>
    <w:rsid w:val="0091200F"/>
    <w:rsid w:val="00913E6C"/>
    <w:rsid w:val="00914017"/>
    <w:rsid w:val="00914A1F"/>
    <w:rsid w:val="00921703"/>
    <w:rsid w:val="00922773"/>
    <w:rsid w:val="00924507"/>
    <w:rsid w:val="009275D8"/>
    <w:rsid w:val="00930713"/>
    <w:rsid w:val="00930EC1"/>
    <w:rsid w:val="009360CA"/>
    <w:rsid w:val="00936F3D"/>
    <w:rsid w:val="009370E7"/>
    <w:rsid w:val="0094106E"/>
    <w:rsid w:val="0094318D"/>
    <w:rsid w:val="009431A7"/>
    <w:rsid w:val="00946064"/>
    <w:rsid w:val="00946FE2"/>
    <w:rsid w:val="0094731A"/>
    <w:rsid w:val="009505B3"/>
    <w:rsid w:val="00952224"/>
    <w:rsid w:val="00953943"/>
    <w:rsid w:val="009551FF"/>
    <w:rsid w:val="00956E3B"/>
    <w:rsid w:val="00957429"/>
    <w:rsid w:val="0096271E"/>
    <w:rsid w:val="009635D3"/>
    <w:rsid w:val="009638B4"/>
    <w:rsid w:val="009642D2"/>
    <w:rsid w:val="00964BC4"/>
    <w:rsid w:val="00971D75"/>
    <w:rsid w:val="00971DEB"/>
    <w:rsid w:val="00975800"/>
    <w:rsid w:val="00976FC4"/>
    <w:rsid w:val="009771E1"/>
    <w:rsid w:val="00977588"/>
    <w:rsid w:val="00980F97"/>
    <w:rsid w:val="009844F4"/>
    <w:rsid w:val="00984A12"/>
    <w:rsid w:val="00984B2C"/>
    <w:rsid w:val="009908B8"/>
    <w:rsid w:val="009934ED"/>
    <w:rsid w:val="00993C73"/>
    <w:rsid w:val="009954C2"/>
    <w:rsid w:val="00995F54"/>
    <w:rsid w:val="00996343"/>
    <w:rsid w:val="0099645D"/>
    <w:rsid w:val="009A02C7"/>
    <w:rsid w:val="009A4988"/>
    <w:rsid w:val="009A5102"/>
    <w:rsid w:val="009A76D1"/>
    <w:rsid w:val="009B1B11"/>
    <w:rsid w:val="009B41A2"/>
    <w:rsid w:val="009B45BA"/>
    <w:rsid w:val="009B4601"/>
    <w:rsid w:val="009B51DF"/>
    <w:rsid w:val="009B5FE8"/>
    <w:rsid w:val="009B64F6"/>
    <w:rsid w:val="009C0D38"/>
    <w:rsid w:val="009C2A00"/>
    <w:rsid w:val="009C396B"/>
    <w:rsid w:val="009C3DDF"/>
    <w:rsid w:val="009C7B6B"/>
    <w:rsid w:val="009C7BF6"/>
    <w:rsid w:val="009D163D"/>
    <w:rsid w:val="009D1ED0"/>
    <w:rsid w:val="009D22FE"/>
    <w:rsid w:val="009D4301"/>
    <w:rsid w:val="009D4356"/>
    <w:rsid w:val="009D4C9E"/>
    <w:rsid w:val="009D6F27"/>
    <w:rsid w:val="009E038A"/>
    <w:rsid w:val="009E09B1"/>
    <w:rsid w:val="009E0A65"/>
    <w:rsid w:val="009E45B0"/>
    <w:rsid w:val="009E6FF3"/>
    <w:rsid w:val="009E71D2"/>
    <w:rsid w:val="009F0795"/>
    <w:rsid w:val="009F202C"/>
    <w:rsid w:val="009F5E67"/>
    <w:rsid w:val="009F7F77"/>
    <w:rsid w:val="00A037C6"/>
    <w:rsid w:val="00A040EF"/>
    <w:rsid w:val="00A054D3"/>
    <w:rsid w:val="00A0790F"/>
    <w:rsid w:val="00A11B0D"/>
    <w:rsid w:val="00A125F8"/>
    <w:rsid w:val="00A12F18"/>
    <w:rsid w:val="00A13104"/>
    <w:rsid w:val="00A146B2"/>
    <w:rsid w:val="00A16912"/>
    <w:rsid w:val="00A16EA3"/>
    <w:rsid w:val="00A22647"/>
    <w:rsid w:val="00A258E7"/>
    <w:rsid w:val="00A3329B"/>
    <w:rsid w:val="00A37F06"/>
    <w:rsid w:val="00A404E3"/>
    <w:rsid w:val="00A42179"/>
    <w:rsid w:val="00A4258A"/>
    <w:rsid w:val="00A42666"/>
    <w:rsid w:val="00A44FC1"/>
    <w:rsid w:val="00A47C5A"/>
    <w:rsid w:val="00A502B1"/>
    <w:rsid w:val="00A51C0A"/>
    <w:rsid w:val="00A52E9D"/>
    <w:rsid w:val="00A56F91"/>
    <w:rsid w:val="00A60428"/>
    <w:rsid w:val="00A60F34"/>
    <w:rsid w:val="00A646F1"/>
    <w:rsid w:val="00A64B73"/>
    <w:rsid w:val="00A728C3"/>
    <w:rsid w:val="00A74066"/>
    <w:rsid w:val="00A77BEC"/>
    <w:rsid w:val="00A77E62"/>
    <w:rsid w:val="00A811B5"/>
    <w:rsid w:val="00A8128C"/>
    <w:rsid w:val="00A834A8"/>
    <w:rsid w:val="00A83E6D"/>
    <w:rsid w:val="00A91388"/>
    <w:rsid w:val="00A91ED3"/>
    <w:rsid w:val="00A9228C"/>
    <w:rsid w:val="00A949A3"/>
    <w:rsid w:val="00A96093"/>
    <w:rsid w:val="00A96D3B"/>
    <w:rsid w:val="00AA0A47"/>
    <w:rsid w:val="00AA137E"/>
    <w:rsid w:val="00AA38FC"/>
    <w:rsid w:val="00AA5003"/>
    <w:rsid w:val="00AA5718"/>
    <w:rsid w:val="00AA584D"/>
    <w:rsid w:val="00AA5D86"/>
    <w:rsid w:val="00AA60E1"/>
    <w:rsid w:val="00AA68DF"/>
    <w:rsid w:val="00AB3896"/>
    <w:rsid w:val="00AB5C9B"/>
    <w:rsid w:val="00AB7B1E"/>
    <w:rsid w:val="00AC0158"/>
    <w:rsid w:val="00AC0351"/>
    <w:rsid w:val="00AC54DE"/>
    <w:rsid w:val="00AC6109"/>
    <w:rsid w:val="00AD240A"/>
    <w:rsid w:val="00AD7CE7"/>
    <w:rsid w:val="00AE040E"/>
    <w:rsid w:val="00AE5671"/>
    <w:rsid w:val="00AE63BA"/>
    <w:rsid w:val="00AF10D7"/>
    <w:rsid w:val="00AF1340"/>
    <w:rsid w:val="00AF16E1"/>
    <w:rsid w:val="00AF6BB2"/>
    <w:rsid w:val="00AF746F"/>
    <w:rsid w:val="00B0052C"/>
    <w:rsid w:val="00B050B2"/>
    <w:rsid w:val="00B119A5"/>
    <w:rsid w:val="00B1241E"/>
    <w:rsid w:val="00B16AF0"/>
    <w:rsid w:val="00B23B29"/>
    <w:rsid w:val="00B26F58"/>
    <w:rsid w:val="00B301FA"/>
    <w:rsid w:val="00B3062A"/>
    <w:rsid w:val="00B3239C"/>
    <w:rsid w:val="00B41125"/>
    <w:rsid w:val="00B41F72"/>
    <w:rsid w:val="00B46B09"/>
    <w:rsid w:val="00B47585"/>
    <w:rsid w:val="00B54A2F"/>
    <w:rsid w:val="00B55100"/>
    <w:rsid w:val="00B56CD4"/>
    <w:rsid w:val="00B577B6"/>
    <w:rsid w:val="00B616A8"/>
    <w:rsid w:val="00B61B27"/>
    <w:rsid w:val="00B643C9"/>
    <w:rsid w:val="00B66603"/>
    <w:rsid w:val="00B66E49"/>
    <w:rsid w:val="00B70F13"/>
    <w:rsid w:val="00B72C63"/>
    <w:rsid w:val="00B84299"/>
    <w:rsid w:val="00B87119"/>
    <w:rsid w:val="00B87866"/>
    <w:rsid w:val="00B90A5F"/>
    <w:rsid w:val="00B930B4"/>
    <w:rsid w:val="00B937C0"/>
    <w:rsid w:val="00B9380B"/>
    <w:rsid w:val="00B942A9"/>
    <w:rsid w:val="00B96CE0"/>
    <w:rsid w:val="00B97679"/>
    <w:rsid w:val="00B97D88"/>
    <w:rsid w:val="00B97E4D"/>
    <w:rsid w:val="00BA1AC7"/>
    <w:rsid w:val="00BA4D23"/>
    <w:rsid w:val="00BA787C"/>
    <w:rsid w:val="00BB0E90"/>
    <w:rsid w:val="00BB240C"/>
    <w:rsid w:val="00BB30D5"/>
    <w:rsid w:val="00BB3C95"/>
    <w:rsid w:val="00BB40C3"/>
    <w:rsid w:val="00BB472B"/>
    <w:rsid w:val="00BB5A3E"/>
    <w:rsid w:val="00BB7B28"/>
    <w:rsid w:val="00BC1AD9"/>
    <w:rsid w:val="00BC6F94"/>
    <w:rsid w:val="00BD423A"/>
    <w:rsid w:val="00BD7561"/>
    <w:rsid w:val="00BD798A"/>
    <w:rsid w:val="00BE1F55"/>
    <w:rsid w:val="00BE27B8"/>
    <w:rsid w:val="00BE5684"/>
    <w:rsid w:val="00BE5AB9"/>
    <w:rsid w:val="00BF0EAD"/>
    <w:rsid w:val="00BF7633"/>
    <w:rsid w:val="00BF7686"/>
    <w:rsid w:val="00C0209B"/>
    <w:rsid w:val="00C1127C"/>
    <w:rsid w:val="00C116C5"/>
    <w:rsid w:val="00C14263"/>
    <w:rsid w:val="00C15446"/>
    <w:rsid w:val="00C16001"/>
    <w:rsid w:val="00C17A34"/>
    <w:rsid w:val="00C20C05"/>
    <w:rsid w:val="00C21FEB"/>
    <w:rsid w:val="00C235FA"/>
    <w:rsid w:val="00C23E7B"/>
    <w:rsid w:val="00C24A21"/>
    <w:rsid w:val="00C2791E"/>
    <w:rsid w:val="00C30C05"/>
    <w:rsid w:val="00C31071"/>
    <w:rsid w:val="00C33194"/>
    <w:rsid w:val="00C373BB"/>
    <w:rsid w:val="00C3766F"/>
    <w:rsid w:val="00C3785F"/>
    <w:rsid w:val="00C40B97"/>
    <w:rsid w:val="00C415F2"/>
    <w:rsid w:val="00C42532"/>
    <w:rsid w:val="00C43331"/>
    <w:rsid w:val="00C46557"/>
    <w:rsid w:val="00C476E6"/>
    <w:rsid w:val="00C477D1"/>
    <w:rsid w:val="00C52174"/>
    <w:rsid w:val="00C52B1E"/>
    <w:rsid w:val="00C53875"/>
    <w:rsid w:val="00C56F7F"/>
    <w:rsid w:val="00C645BC"/>
    <w:rsid w:val="00C6664D"/>
    <w:rsid w:val="00C70896"/>
    <w:rsid w:val="00C71BD3"/>
    <w:rsid w:val="00C752F6"/>
    <w:rsid w:val="00C759C5"/>
    <w:rsid w:val="00C803AB"/>
    <w:rsid w:val="00C82C34"/>
    <w:rsid w:val="00C8304D"/>
    <w:rsid w:val="00C850AC"/>
    <w:rsid w:val="00C85290"/>
    <w:rsid w:val="00C86C71"/>
    <w:rsid w:val="00C92642"/>
    <w:rsid w:val="00C938C1"/>
    <w:rsid w:val="00C955D3"/>
    <w:rsid w:val="00C95944"/>
    <w:rsid w:val="00C96783"/>
    <w:rsid w:val="00CA0426"/>
    <w:rsid w:val="00CA0E82"/>
    <w:rsid w:val="00CA2AB0"/>
    <w:rsid w:val="00CA33B8"/>
    <w:rsid w:val="00CA641F"/>
    <w:rsid w:val="00CA66DC"/>
    <w:rsid w:val="00CA7A0C"/>
    <w:rsid w:val="00CA7CA6"/>
    <w:rsid w:val="00CB039A"/>
    <w:rsid w:val="00CB53BA"/>
    <w:rsid w:val="00CC0D39"/>
    <w:rsid w:val="00CC3C56"/>
    <w:rsid w:val="00CC7D38"/>
    <w:rsid w:val="00CD1BC1"/>
    <w:rsid w:val="00CD1EB9"/>
    <w:rsid w:val="00CD4A36"/>
    <w:rsid w:val="00CD6729"/>
    <w:rsid w:val="00CD7D5B"/>
    <w:rsid w:val="00CE0423"/>
    <w:rsid w:val="00CE1F31"/>
    <w:rsid w:val="00CE2827"/>
    <w:rsid w:val="00CE28AD"/>
    <w:rsid w:val="00CE2FAF"/>
    <w:rsid w:val="00CE65B2"/>
    <w:rsid w:val="00CF0739"/>
    <w:rsid w:val="00CF4F64"/>
    <w:rsid w:val="00CF534B"/>
    <w:rsid w:val="00CF7AEE"/>
    <w:rsid w:val="00D00863"/>
    <w:rsid w:val="00D01263"/>
    <w:rsid w:val="00D01C6B"/>
    <w:rsid w:val="00D03A81"/>
    <w:rsid w:val="00D0492F"/>
    <w:rsid w:val="00D07573"/>
    <w:rsid w:val="00D1395D"/>
    <w:rsid w:val="00D13E4E"/>
    <w:rsid w:val="00D143B9"/>
    <w:rsid w:val="00D156AB"/>
    <w:rsid w:val="00D1593C"/>
    <w:rsid w:val="00D15D1F"/>
    <w:rsid w:val="00D20FE2"/>
    <w:rsid w:val="00D21739"/>
    <w:rsid w:val="00D22EDC"/>
    <w:rsid w:val="00D24523"/>
    <w:rsid w:val="00D2569F"/>
    <w:rsid w:val="00D2667E"/>
    <w:rsid w:val="00D34757"/>
    <w:rsid w:val="00D434DA"/>
    <w:rsid w:val="00D44F53"/>
    <w:rsid w:val="00D4552C"/>
    <w:rsid w:val="00D46D53"/>
    <w:rsid w:val="00D47EA2"/>
    <w:rsid w:val="00D51052"/>
    <w:rsid w:val="00D559B4"/>
    <w:rsid w:val="00D55F43"/>
    <w:rsid w:val="00D56CF5"/>
    <w:rsid w:val="00D66BCA"/>
    <w:rsid w:val="00D67FB0"/>
    <w:rsid w:val="00D70A80"/>
    <w:rsid w:val="00D71329"/>
    <w:rsid w:val="00D71B46"/>
    <w:rsid w:val="00D7496F"/>
    <w:rsid w:val="00D75182"/>
    <w:rsid w:val="00D77C16"/>
    <w:rsid w:val="00D800A2"/>
    <w:rsid w:val="00D80D9E"/>
    <w:rsid w:val="00D80DA6"/>
    <w:rsid w:val="00D8154D"/>
    <w:rsid w:val="00D83C00"/>
    <w:rsid w:val="00D84360"/>
    <w:rsid w:val="00D84A3C"/>
    <w:rsid w:val="00D92980"/>
    <w:rsid w:val="00D97D36"/>
    <w:rsid w:val="00DA2C2A"/>
    <w:rsid w:val="00DA5083"/>
    <w:rsid w:val="00DA6D23"/>
    <w:rsid w:val="00DB035B"/>
    <w:rsid w:val="00DB09C9"/>
    <w:rsid w:val="00DB38AB"/>
    <w:rsid w:val="00DB4181"/>
    <w:rsid w:val="00DB4D0B"/>
    <w:rsid w:val="00DB6554"/>
    <w:rsid w:val="00DB687D"/>
    <w:rsid w:val="00DB6D78"/>
    <w:rsid w:val="00DB76E4"/>
    <w:rsid w:val="00DC0B0B"/>
    <w:rsid w:val="00DC3724"/>
    <w:rsid w:val="00DC4AC0"/>
    <w:rsid w:val="00DC500B"/>
    <w:rsid w:val="00DC577E"/>
    <w:rsid w:val="00DC5B50"/>
    <w:rsid w:val="00DD119C"/>
    <w:rsid w:val="00DD3669"/>
    <w:rsid w:val="00DD3FAE"/>
    <w:rsid w:val="00DD5136"/>
    <w:rsid w:val="00DD65FC"/>
    <w:rsid w:val="00DD735A"/>
    <w:rsid w:val="00DD7911"/>
    <w:rsid w:val="00DD7BC4"/>
    <w:rsid w:val="00DD7FD1"/>
    <w:rsid w:val="00DE1EFE"/>
    <w:rsid w:val="00DE3311"/>
    <w:rsid w:val="00DE520C"/>
    <w:rsid w:val="00DE56CE"/>
    <w:rsid w:val="00DE5735"/>
    <w:rsid w:val="00DE7722"/>
    <w:rsid w:val="00DF2BB7"/>
    <w:rsid w:val="00DF53F6"/>
    <w:rsid w:val="00DF58CF"/>
    <w:rsid w:val="00E017DE"/>
    <w:rsid w:val="00E03233"/>
    <w:rsid w:val="00E06C74"/>
    <w:rsid w:val="00E07F05"/>
    <w:rsid w:val="00E1151F"/>
    <w:rsid w:val="00E11B2B"/>
    <w:rsid w:val="00E12679"/>
    <w:rsid w:val="00E13649"/>
    <w:rsid w:val="00E13745"/>
    <w:rsid w:val="00E1493D"/>
    <w:rsid w:val="00E1553E"/>
    <w:rsid w:val="00E15D20"/>
    <w:rsid w:val="00E17731"/>
    <w:rsid w:val="00E201E5"/>
    <w:rsid w:val="00E223BE"/>
    <w:rsid w:val="00E231EA"/>
    <w:rsid w:val="00E236DF"/>
    <w:rsid w:val="00E24015"/>
    <w:rsid w:val="00E24849"/>
    <w:rsid w:val="00E30587"/>
    <w:rsid w:val="00E33133"/>
    <w:rsid w:val="00E343A5"/>
    <w:rsid w:val="00E36C93"/>
    <w:rsid w:val="00E4023C"/>
    <w:rsid w:val="00E40D08"/>
    <w:rsid w:val="00E4454D"/>
    <w:rsid w:val="00E44AB1"/>
    <w:rsid w:val="00E46447"/>
    <w:rsid w:val="00E50392"/>
    <w:rsid w:val="00E5227F"/>
    <w:rsid w:val="00E52A63"/>
    <w:rsid w:val="00E5347C"/>
    <w:rsid w:val="00E539CF"/>
    <w:rsid w:val="00E53F33"/>
    <w:rsid w:val="00E54705"/>
    <w:rsid w:val="00E56BF4"/>
    <w:rsid w:val="00E6299F"/>
    <w:rsid w:val="00E64966"/>
    <w:rsid w:val="00E66F7C"/>
    <w:rsid w:val="00E70A97"/>
    <w:rsid w:val="00E75296"/>
    <w:rsid w:val="00E756AB"/>
    <w:rsid w:val="00E777B0"/>
    <w:rsid w:val="00E77BA5"/>
    <w:rsid w:val="00E80AFD"/>
    <w:rsid w:val="00E8109D"/>
    <w:rsid w:val="00E839FB"/>
    <w:rsid w:val="00E87BC3"/>
    <w:rsid w:val="00E9053F"/>
    <w:rsid w:val="00E90C4C"/>
    <w:rsid w:val="00E97636"/>
    <w:rsid w:val="00EA2AC4"/>
    <w:rsid w:val="00EA3845"/>
    <w:rsid w:val="00EA3B1F"/>
    <w:rsid w:val="00EA3E45"/>
    <w:rsid w:val="00EA5CF8"/>
    <w:rsid w:val="00EA60A1"/>
    <w:rsid w:val="00EB07A5"/>
    <w:rsid w:val="00EB12F7"/>
    <w:rsid w:val="00EB4C9D"/>
    <w:rsid w:val="00EB4D87"/>
    <w:rsid w:val="00EC0146"/>
    <w:rsid w:val="00EC3804"/>
    <w:rsid w:val="00EC639B"/>
    <w:rsid w:val="00EC6F9B"/>
    <w:rsid w:val="00ED06D1"/>
    <w:rsid w:val="00ED0A65"/>
    <w:rsid w:val="00ED0B7F"/>
    <w:rsid w:val="00ED0F93"/>
    <w:rsid w:val="00ED134B"/>
    <w:rsid w:val="00ED474D"/>
    <w:rsid w:val="00ED5F35"/>
    <w:rsid w:val="00ED5FE7"/>
    <w:rsid w:val="00ED6BB7"/>
    <w:rsid w:val="00EE0233"/>
    <w:rsid w:val="00EE1258"/>
    <w:rsid w:val="00EE2D20"/>
    <w:rsid w:val="00EE3DC2"/>
    <w:rsid w:val="00EE5815"/>
    <w:rsid w:val="00EE61C7"/>
    <w:rsid w:val="00EF003A"/>
    <w:rsid w:val="00EF3298"/>
    <w:rsid w:val="00EF52A8"/>
    <w:rsid w:val="00EF5B60"/>
    <w:rsid w:val="00EF60B0"/>
    <w:rsid w:val="00F02899"/>
    <w:rsid w:val="00F03937"/>
    <w:rsid w:val="00F04F4C"/>
    <w:rsid w:val="00F05B8F"/>
    <w:rsid w:val="00F07E84"/>
    <w:rsid w:val="00F13100"/>
    <w:rsid w:val="00F14161"/>
    <w:rsid w:val="00F1506B"/>
    <w:rsid w:val="00F20FAE"/>
    <w:rsid w:val="00F23651"/>
    <w:rsid w:val="00F25868"/>
    <w:rsid w:val="00F263D1"/>
    <w:rsid w:val="00F27B91"/>
    <w:rsid w:val="00F30174"/>
    <w:rsid w:val="00F33082"/>
    <w:rsid w:val="00F40C3D"/>
    <w:rsid w:val="00F43FAF"/>
    <w:rsid w:val="00F45FC5"/>
    <w:rsid w:val="00F47D6C"/>
    <w:rsid w:val="00F509ED"/>
    <w:rsid w:val="00F558EF"/>
    <w:rsid w:val="00F613B4"/>
    <w:rsid w:val="00F614B9"/>
    <w:rsid w:val="00F624ED"/>
    <w:rsid w:val="00F62EFB"/>
    <w:rsid w:val="00F71F74"/>
    <w:rsid w:val="00F72240"/>
    <w:rsid w:val="00F725EB"/>
    <w:rsid w:val="00F767B2"/>
    <w:rsid w:val="00F801A9"/>
    <w:rsid w:val="00F8268F"/>
    <w:rsid w:val="00F91B69"/>
    <w:rsid w:val="00F9441B"/>
    <w:rsid w:val="00F9575A"/>
    <w:rsid w:val="00F95F4F"/>
    <w:rsid w:val="00F97031"/>
    <w:rsid w:val="00F97D20"/>
    <w:rsid w:val="00FA02DF"/>
    <w:rsid w:val="00FA265D"/>
    <w:rsid w:val="00FA2EF6"/>
    <w:rsid w:val="00FA30E0"/>
    <w:rsid w:val="00FB17C7"/>
    <w:rsid w:val="00FB42CE"/>
    <w:rsid w:val="00FB5A67"/>
    <w:rsid w:val="00FB7E4D"/>
    <w:rsid w:val="00FC073C"/>
    <w:rsid w:val="00FC2381"/>
    <w:rsid w:val="00FC3D53"/>
    <w:rsid w:val="00FC3F1A"/>
    <w:rsid w:val="00FC60EE"/>
    <w:rsid w:val="00FC70F9"/>
    <w:rsid w:val="00FC72BD"/>
    <w:rsid w:val="00FD0B3A"/>
    <w:rsid w:val="00FD3397"/>
    <w:rsid w:val="00FD3C95"/>
    <w:rsid w:val="00FD5CFD"/>
    <w:rsid w:val="00FE00DB"/>
    <w:rsid w:val="00FE0163"/>
    <w:rsid w:val="00FE0D31"/>
    <w:rsid w:val="00FE2E58"/>
    <w:rsid w:val="00FE3C1E"/>
    <w:rsid w:val="00FE4688"/>
    <w:rsid w:val="00FE55DF"/>
    <w:rsid w:val="00FE6A52"/>
    <w:rsid w:val="00FF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CF4F64"/>
    <w:pPr>
      <w:keepNext/>
      <w:autoSpaceDN/>
      <w:jc w:val="center"/>
      <w:outlineLvl w:val="4"/>
    </w:pPr>
    <w:rPr>
      <w:rFonts w:ascii="Tahoma" w:hAnsi="Tahoma"/>
      <w:b/>
      <w:sz w:val="40"/>
      <w:szCs w:val="20"/>
    </w:rPr>
  </w:style>
  <w:style w:type="paragraph" w:styleId="Nagwek6">
    <w:name w:val="heading 6"/>
    <w:basedOn w:val="Normalny"/>
    <w:next w:val="Normalny"/>
    <w:link w:val="Nagwek6Znak"/>
    <w:qFormat/>
    <w:rsid w:val="00CF4F64"/>
    <w:pPr>
      <w:keepNext/>
      <w:autoSpaceDN/>
      <w:jc w:val="center"/>
      <w:outlineLvl w:val="5"/>
    </w:pPr>
    <w:rPr>
      <w:rFonts w:ascii="Tahoma" w:hAnsi="Tahoma"/>
      <w:b/>
      <w:sz w:val="32"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CF4F64"/>
    <w:pPr>
      <w:keepNext/>
      <w:autoSpaceDN/>
      <w:jc w:val="center"/>
      <w:outlineLvl w:val="7"/>
    </w:pPr>
    <w:rPr>
      <w:rFonts w:ascii="Tahoma" w:hAnsi="Tahoma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CF4F64"/>
    <w:pPr>
      <w:keepNext/>
      <w:autoSpaceDN/>
      <w:jc w:val="both"/>
      <w:outlineLvl w:val="8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2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CF4F64"/>
    <w:rPr>
      <w:rFonts w:ascii="Tahoma" w:eastAsia="Times New Roman" w:hAnsi="Tahoma" w:cs="Times New Roman"/>
      <w:b/>
      <w:sz w:val="4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F4F64"/>
    <w:rPr>
      <w:rFonts w:ascii="Tahoma" w:eastAsia="Times New Roman" w:hAnsi="Tahoma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CF4F64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F4F6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F4F64"/>
    <w:pPr>
      <w:autoSpaceDN/>
      <w:ind w:firstLine="708"/>
      <w:jc w:val="both"/>
    </w:pPr>
    <w:rPr>
      <w:rFonts w:ascii="Arial" w:hAnsi="Arial"/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F4F64"/>
    <w:rPr>
      <w:rFonts w:ascii="Arial" w:eastAsia="Times New Roman" w:hAnsi="Arial" w:cs="Times New Roman"/>
      <w:szCs w:val="20"/>
      <w:lang w:eastAsia="pl-PL"/>
    </w:rPr>
  </w:style>
  <w:style w:type="paragraph" w:customStyle="1" w:styleId="Teksty">
    <w:name w:val="Teksty"/>
    <w:basedOn w:val="Normalny"/>
    <w:rsid w:val="00CF4F64"/>
    <w:pPr>
      <w:autoSpaceDN/>
      <w:spacing w:before="120" w:line="360" w:lineRule="auto"/>
      <w:jc w:val="both"/>
    </w:pPr>
    <w:rPr>
      <w:rFonts w:ascii="Arial" w:hAnsi="Arial"/>
      <w:sz w:val="20"/>
      <w:szCs w:val="20"/>
    </w:rPr>
  </w:style>
  <w:style w:type="paragraph" w:customStyle="1" w:styleId="Wykazzacznikwwkorespondencji">
    <w:name w:val="Wykaz załączników w korespondencji"/>
    <w:basedOn w:val="Normalny"/>
    <w:rsid w:val="00CF4F64"/>
    <w:pPr>
      <w:autoSpaceDN/>
      <w:spacing w:after="120" w:line="360" w:lineRule="auto"/>
    </w:pPr>
    <w:rPr>
      <w:rFonts w:ascii="Arial" w:hAnsi="Arial"/>
      <w:sz w:val="20"/>
      <w:szCs w:val="20"/>
    </w:rPr>
  </w:style>
  <w:style w:type="paragraph" w:customStyle="1" w:styleId="Datawkorespondencji">
    <w:name w:val="Data w korespondencji"/>
    <w:basedOn w:val="Normalny"/>
    <w:rsid w:val="00CF4F64"/>
    <w:pPr>
      <w:autoSpaceDN/>
      <w:spacing w:after="120" w:line="360" w:lineRule="auto"/>
      <w:jc w:val="right"/>
    </w:pPr>
    <w:rPr>
      <w:rFonts w:ascii="Arial" w:hAnsi="Arial"/>
      <w:sz w:val="20"/>
      <w:szCs w:val="20"/>
    </w:rPr>
  </w:style>
  <w:style w:type="character" w:styleId="Numerstrony">
    <w:name w:val="page number"/>
    <w:basedOn w:val="Domylnaczcionkaakapitu"/>
    <w:rsid w:val="00CF4F64"/>
  </w:style>
  <w:style w:type="paragraph" w:styleId="Tekstblokowy">
    <w:name w:val="Block Text"/>
    <w:basedOn w:val="Normalny"/>
    <w:rsid w:val="00CF4F64"/>
    <w:pPr>
      <w:autoSpaceDN/>
      <w:ind w:left="5103" w:right="-710"/>
    </w:pPr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CF4F64"/>
    <w:pPr>
      <w:autoSpaceDN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F4F64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CF4F64"/>
    <w:pPr>
      <w:autoSpaceDN/>
      <w:jc w:val="center"/>
    </w:pPr>
    <w:rPr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CF4F64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EquationCaption">
    <w:name w:val="_Equation Caption"/>
    <w:rsid w:val="00CF4F64"/>
  </w:style>
  <w:style w:type="paragraph" w:customStyle="1" w:styleId="ZnakZnakZnak">
    <w:name w:val="Znak Znak Znak"/>
    <w:basedOn w:val="Normalny"/>
    <w:rsid w:val="00CF4F64"/>
    <w:pPr>
      <w:autoSpaceDN/>
    </w:pPr>
  </w:style>
  <w:style w:type="paragraph" w:customStyle="1" w:styleId="Normalny2">
    <w:name w:val="Normalny2"/>
    <w:basedOn w:val="Normalny"/>
    <w:rsid w:val="00CF4F64"/>
    <w:pPr>
      <w:widowControl w:val="0"/>
      <w:suppressAutoHyphens/>
      <w:overflowPunct w:val="0"/>
      <w:autoSpaceDE w:val="0"/>
      <w:autoSpaceDN/>
      <w:textAlignment w:val="baseline"/>
    </w:pPr>
    <w:rPr>
      <w:sz w:val="20"/>
      <w:szCs w:val="20"/>
    </w:rPr>
  </w:style>
  <w:style w:type="paragraph" w:customStyle="1" w:styleId="Tytutabeli">
    <w:name w:val="Tytuł tabeli"/>
    <w:basedOn w:val="Zawartotabeli"/>
    <w:rsid w:val="00CF4F64"/>
    <w:pPr>
      <w:jc w:val="center"/>
    </w:pPr>
    <w:rPr>
      <w:b/>
      <w:i/>
    </w:rPr>
  </w:style>
  <w:style w:type="paragraph" w:customStyle="1" w:styleId="Zawartotabeli">
    <w:name w:val="Zawartość tabeli"/>
    <w:basedOn w:val="Tekstpodstawowy"/>
    <w:rsid w:val="00CF4F64"/>
    <w:pPr>
      <w:suppressLineNumbers/>
      <w:suppressAutoHyphens/>
      <w:autoSpaceDE/>
      <w:autoSpaceDN/>
      <w:spacing w:after="0"/>
      <w:jc w:val="both"/>
    </w:pPr>
    <w:rPr>
      <w:sz w:val="24"/>
    </w:rPr>
  </w:style>
  <w:style w:type="paragraph" w:customStyle="1" w:styleId="Punkttekstu">
    <w:name w:val="Punkttekstu"/>
    <w:basedOn w:val="Normalny"/>
    <w:rsid w:val="00CF4F64"/>
    <w:pPr>
      <w:autoSpaceDN/>
      <w:ind w:left="283" w:hanging="283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rsid w:val="00CF4F64"/>
    <w:pPr>
      <w:autoSpaceDN/>
      <w:spacing w:before="120" w:after="120"/>
    </w:pPr>
    <w:rPr>
      <w:rFonts w:ascii="Tahoma" w:hAnsi="Tahoma" w:cs="Tahoma"/>
      <w:b/>
      <w:sz w:val="20"/>
      <w:szCs w:val="20"/>
    </w:rPr>
  </w:style>
  <w:style w:type="paragraph" w:styleId="Podtytu">
    <w:name w:val="Subtitle"/>
    <w:basedOn w:val="Normalny"/>
    <w:link w:val="PodtytuZnak"/>
    <w:qFormat/>
    <w:rsid w:val="00CF4F64"/>
    <w:pPr>
      <w:autoSpaceDN/>
      <w:spacing w:line="360" w:lineRule="auto"/>
      <w:ind w:left="-142" w:right="-142"/>
    </w:pPr>
    <w:rPr>
      <w:b/>
      <w:sz w:val="20"/>
      <w:szCs w:val="20"/>
    </w:rPr>
  </w:style>
  <w:style w:type="character" w:customStyle="1" w:styleId="PodtytuZnak">
    <w:name w:val="Podtytuł Znak"/>
    <w:basedOn w:val="Domylnaczcionkaakapitu"/>
    <w:link w:val="Podtytu"/>
    <w:rsid w:val="00CF4F64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1ZnakZnakZnakZnakZnakZnakZnakZnakZnak">
    <w:name w:val="1 Znak Znak Znak Znak Znak Znak Znak Znak Znak"/>
    <w:basedOn w:val="Normalny"/>
    <w:rsid w:val="00CF4F64"/>
    <w:pPr>
      <w:tabs>
        <w:tab w:val="left" w:pos="709"/>
      </w:tabs>
      <w:autoSpaceDN/>
    </w:pPr>
    <w:rPr>
      <w:rFonts w:ascii="Tahoma" w:hAnsi="Tahoma"/>
    </w:rPr>
  </w:style>
  <w:style w:type="paragraph" w:customStyle="1" w:styleId="tekstwstpny">
    <w:name w:val="tekst wstępny"/>
    <w:basedOn w:val="Normalny"/>
    <w:rsid w:val="00CF4F64"/>
    <w:pPr>
      <w:widowControl w:val="0"/>
      <w:suppressAutoHyphens/>
      <w:overflowPunct w:val="0"/>
      <w:autoSpaceDE w:val="0"/>
      <w:autoSpaceDN/>
      <w:spacing w:before="60" w:after="60"/>
      <w:textAlignment w:val="baseline"/>
    </w:pPr>
    <w:rPr>
      <w:sz w:val="20"/>
      <w:szCs w:val="20"/>
      <w:lang w:val="en-US" w:eastAsia="ar-SA"/>
    </w:rPr>
  </w:style>
  <w:style w:type="paragraph" w:customStyle="1" w:styleId="ZnakZnakZnakZnakZnakZnakZnakZnakZnakZnakZnakZnak1ZnakZnakZnak">
    <w:name w:val="Znak Znak Znak Znak Znak Znak Znak Znak Znak Znak Znak Znak1 Znak Znak Znak"/>
    <w:basedOn w:val="Normalny"/>
    <w:rsid w:val="00CF4F64"/>
    <w:pPr>
      <w:autoSpaceDN/>
    </w:pPr>
  </w:style>
  <w:style w:type="character" w:styleId="Uwydatnienie">
    <w:name w:val="Emphasis"/>
    <w:qFormat/>
    <w:rsid w:val="00CF4F64"/>
    <w:rPr>
      <w:b/>
      <w:bCs/>
      <w:i w:val="0"/>
      <w:iCs w:val="0"/>
    </w:rPr>
  </w:style>
  <w:style w:type="paragraph" w:customStyle="1" w:styleId="opiskursywa">
    <w:name w:val="opis_kursywa"/>
    <w:basedOn w:val="Normalny"/>
    <w:next w:val="Normalny"/>
    <w:rsid w:val="00CF4F64"/>
    <w:pPr>
      <w:autoSpaceDN/>
      <w:jc w:val="both"/>
    </w:pPr>
    <w:rPr>
      <w:i/>
      <w:sz w:val="22"/>
      <w:szCs w:val="20"/>
    </w:rPr>
  </w:style>
  <w:style w:type="paragraph" w:styleId="Tekstprzypisukocowego">
    <w:name w:val="endnote text"/>
    <w:basedOn w:val="Normalny"/>
    <w:link w:val="TekstprzypisukocowegoZnak"/>
    <w:rsid w:val="00CF4F64"/>
    <w:pPr>
      <w:autoSpaceDN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4F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F4F64"/>
    <w:rPr>
      <w:vertAlign w:val="superscript"/>
    </w:rPr>
  </w:style>
  <w:style w:type="character" w:styleId="Odwoaniedokomentarza">
    <w:name w:val="annotation reference"/>
    <w:uiPriority w:val="99"/>
    <w:rsid w:val="00CF4F6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F4F64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F4F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F4F64"/>
    <w:pPr>
      <w:autoSpaceDN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F4F64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Profesjonalny">
    <w:name w:val="Table Professional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WW8Num13">
    <w:name w:val="WW8Num13"/>
    <w:basedOn w:val="Bezlisty"/>
    <w:rsid w:val="00CF4F64"/>
    <w:pPr>
      <w:numPr>
        <w:numId w:val="8"/>
      </w:numPr>
    </w:pPr>
  </w:style>
  <w:style w:type="paragraph" w:customStyle="1" w:styleId="text-justify">
    <w:name w:val="text-justify"/>
    <w:basedOn w:val="Normalny"/>
    <w:rsid w:val="00883F57"/>
    <w:pPr>
      <w:autoSpaceDN/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E46447"/>
  </w:style>
  <w:style w:type="paragraph" w:customStyle="1" w:styleId="text-justify1">
    <w:name w:val="text-justify1"/>
    <w:basedOn w:val="Normalny"/>
    <w:rsid w:val="00E46447"/>
    <w:pPr>
      <w:autoSpaceDN/>
      <w:spacing w:before="100" w:beforeAutospacing="1" w:after="100" w:afterAutospacing="1"/>
    </w:pPr>
  </w:style>
  <w:style w:type="paragraph" w:customStyle="1" w:styleId="Tekstpodstawowywcity31">
    <w:name w:val="Tekst podstawowy wcięty 31"/>
    <w:basedOn w:val="Normalny"/>
    <w:rsid w:val="00980F97"/>
    <w:pPr>
      <w:suppressAutoHyphens/>
      <w:autoSpaceDN/>
      <w:ind w:left="360" w:hanging="360"/>
    </w:pPr>
    <w:rPr>
      <w:rFonts w:ascii="Arial" w:hAnsi="Arial" w:cs="Arial"/>
      <w:kern w:val="1"/>
      <w:sz w:val="20"/>
      <w:szCs w:val="20"/>
      <w:lang w:eastAsia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30FBA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085BA3"/>
    <w:pPr>
      <w:suppressAutoHyphens/>
      <w:autoSpaceDN/>
      <w:jc w:val="both"/>
    </w:pPr>
    <w:rPr>
      <w:rFonts w:ascii="Arial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700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22EA8-A0C1-44EB-A425-5BB9936CE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793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Katarzyna Owczarek</cp:lastModifiedBy>
  <cp:revision>733</cp:revision>
  <cp:lastPrinted>2021-03-09T07:19:00Z</cp:lastPrinted>
  <dcterms:created xsi:type="dcterms:W3CDTF">2021-02-22T06:21:00Z</dcterms:created>
  <dcterms:modified xsi:type="dcterms:W3CDTF">2026-03-30T12:10:00Z</dcterms:modified>
</cp:coreProperties>
</file>