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B5F485" w14:textId="696ED0BA" w:rsidR="00C53CCC" w:rsidRPr="00C53CCC" w:rsidRDefault="00C53CCC" w:rsidP="00C53CCC">
      <w:pPr>
        <w:spacing w:before="120" w:after="240"/>
        <w:rPr>
          <w:rFonts w:ascii="Calibri" w:hAnsi="Calibri" w:cs="Calibri"/>
        </w:rPr>
      </w:pPr>
      <w:bookmarkStart w:id="0" w:name="_GoBack"/>
      <w:bookmarkEnd w:id="0"/>
      <w:r w:rsidRPr="00C53CCC">
        <w:rPr>
          <w:rFonts w:ascii="Calibri" w:hAnsi="Calibri" w:cs="Calibri"/>
        </w:rPr>
        <w:t>Załącznik nr 5 do SWZ RZP/TP/</w:t>
      </w:r>
      <w:r w:rsidR="002D7B81">
        <w:rPr>
          <w:rFonts w:ascii="Calibri" w:hAnsi="Calibri" w:cs="Calibri"/>
        </w:rPr>
        <w:t>18</w:t>
      </w:r>
      <w:r w:rsidRPr="00C53CCC">
        <w:rPr>
          <w:rFonts w:ascii="Calibri" w:hAnsi="Calibri" w:cs="Calibri"/>
        </w:rPr>
        <w:t>/26</w:t>
      </w:r>
    </w:p>
    <w:p w14:paraId="4CF6864F" w14:textId="77777777" w:rsidR="00E22C2B" w:rsidRDefault="00E22C2B" w:rsidP="00E22C2B">
      <w:pPr>
        <w:pStyle w:val="Nagwek6"/>
        <w:spacing w:after="120"/>
        <w:rPr>
          <w:rFonts w:asciiTheme="minorHAnsi" w:hAnsiTheme="minorHAnsi" w:cstheme="minorHAnsi"/>
          <w:b w:val="0"/>
          <w:i/>
          <w:sz w:val="24"/>
          <w:szCs w:val="24"/>
        </w:rPr>
      </w:pPr>
      <w:r w:rsidRPr="004779F0">
        <w:rPr>
          <w:rFonts w:asciiTheme="minorHAnsi" w:hAnsiTheme="minorHAnsi" w:cstheme="minorHAnsi"/>
          <w:sz w:val="24"/>
          <w:szCs w:val="24"/>
        </w:rPr>
        <w:t>OŚWIADCZENIE  WYKONAWCY</w:t>
      </w:r>
      <w:r>
        <w:rPr>
          <w:rStyle w:val="Odwoanieprzypisudolnego"/>
          <w:rFonts w:asciiTheme="minorHAnsi" w:hAnsiTheme="minorHAnsi"/>
          <w:b w:val="0"/>
          <w:sz w:val="24"/>
          <w:szCs w:val="24"/>
        </w:rPr>
        <w:footnoteReference w:id="2"/>
      </w:r>
      <w:r w:rsidRPr="004779F0">
        <w:rPr>
          <w:rFonts w:asciiTheme="minorHAnsi" w:hAnsiTheme="minorHAnsi" w:cstheme="minorHAnsi"/>
          <w:sz w:val="24"/>
          <w:szCs w:val="24"/>
        </w:rPr>
        <w:t xml:space="preserve"> </w:t>
      </w:r>
    </w:p>
    <w:p w14:paraId="288B6C40" w14:textId="77777777" w:rsidR="00E22C2B" w:rsidRPr="004615DF" w:rsidRDefault="00E22C2B" w:rsidP="00E22C2B">
      <w:pPr>
        <w:tabs>
          <w:tab w:val="left" w:pos="1701"/>
          <w:tab w:val="right" w:leader="dot" w:pos="8505"/>
        </w:tabs>
        <w:spacing w:line="360" w:lineRule="auto"/>
        <w:rPr>
          <w:rFonts w:ascii="Calibri" w:hAnsi="Calibri" w:cs="Calibri"/>
          <w:bCs/>
        </w:rPr>
      </w:pPr>
      <w:r w:rsidRPr="004615DF">
        <w:rPr>
          <w:rFonts w:ascii="Calibri" w:hAnsi="Calibri" w:cs="Calibri"/>
          <w:bCs/>
        </w:rPr>
        <w:t>Nazwa:</w:t>
      </w:r>
      <w:r w:rsidRPr="004615DF">
        <w:rPr>
          <w:rFonts w:ascii="Calibri" w:hAnsi="Calibri" w:cs="Calibri"/>
          <w:bCs/>
        </w:rPr>
        <w:tab/>
      </w:r>
      <w:r w:rsidRPr="004615DF">
        <w:rPr>
          <w:rFonts w:ascii="Calibri" w:hAnsi="Calibri" w:cs="Calibri"/>
          <w:bCs/>
        </w:rPr>
        <w:tab/>
      </w:r>
    </w:p>
    <w:p w14:paraId="07C4AE24" w14:textId="77777777" w:rsidR="00E22C2B" w:rsidRPr="00042A49" w:rsidRDefault="00E22C2B" w:rsidP="00E22C2B">
      <w:pPr>
        <w:tabs>
          <w:tab w:val="left" w:pos="1701"/>
          <w:tab w:val="right" w:leader="dot" w:pos="8505"/>
        </w:tabs>
        <w:spacing w:line="360" w:lineRule="auto"/>
        <w:rPr>
          <w:rFonts w:ascii="Calibri" w:hAnsi="Calibri" w:cs="Calibri"/>
        </w:rPr>
      </w:pPr>
      <w:r w:rsidRPr="004615DF">
        <w:rPr>
          <w:rFonts w:ascii="Calibri" w:hAnsi="Calibri" w:cs="Calibri"/>
        </w:rPr>
        <w:t>R</w:t>
      </w:r>
      <w:r>
        <w:rPr>
          <w:rFonts w:ascii="Calibri" w:hAnsi="Calibri" w:cs="Calibri"/>
        </w:rPr>
        <w:t>EGON</w:t>
      </w:r>
      <w:r w:rsidRPr="004615DF">
        <w:rPr>
          <w:rFonts w:ascii="Calibri" w:hAnsi="Calibri" w:cs="Calibri"/>
        </w:rPr>
        <w:t>:</w:t>
      </w:r>
      <w:r w:rsidRPr="004615DF">
        <w:rPr>
          <w:rFonts w:ascii="Calibri" w:hAnsi="Calibri" w:cs="Calibri"/>
        </w:rPr>
        <w:tab/>
      </w:r>
      <w:r w:rsidRPr="004615DF">
        <w:rPr>
          <w:rFonts w:ascii="Calibri" w:hAnsi="Calibri" w:cs="Calibri"/>
        </w:rPr>
        <w:tab/>
      </w:r>
    </w:p>
    <w:p w14:paraId="1F595B38" w14:textId="73299104" w:rsidR="00E22C2B" w:rsidRPr="004779F0" w:rsidRDefault="00E22C2B" w:rsidP="00E22C2B">
      <w:pPr>
        <w:shd w:val="clear" w:color="auto" w:fill="FFFFFF"/>
        <w:spacing w:before="240" w:after="240"/>
        <w:rPr>
          <w:rFonts w:asciiTheme="minorHAnsi" w:hAnsiTheme="minorHAnsi" w:cstheme="minorHAnsi"/>
          <w:b/>
        </w:rPr>
      </w:pPr>
      <w:r w:rsidRPr="000D6FC0">
        <w:rPr>
          <w:rFonts w:asciiTheme="minorHAnsi" w:hAnsiTheme="minorHAnsi" w:cstheme="minorHAnsi"/>
          <w:b/>
          <w:highlight w:val="yellow"/>
        </w:rPr>
        <w:t xml:space="preserve">składane </w:t>
      </w:r>
      <w:r>
        <w:rPr>
          <w:rFonts w:asciiTheme="minorHAnsi" w:hAnsiTheme="minorHAnsi" w:cstheme="minorHAnsi"/>
          <w:b/>
          <w:highlight w:val="yellow"/>
        </w:rPr>
        <w:t>wraz z ofertą w</w:t>
      </w:r>
      <w:r w:rsidR="00C53CCC">
        <w:rPr>
          <w:rFonts w:asciiTheme="minorHAnsi" w:hAnsiTheme="minorHAnsi" w:cstheme="minorHAnsi"/>
          <w:b/>
          <w:highlight w:val="yellow"/>
        </w:rPr>
        <w:t xml:space="preserve"> postępowaniu</w:t>
      </w:r>
    </w:p>
    <w:p w14:paraId="19E288FE" w14:textId="3109324B" w:rsidR="00C53CCC" w:rsidRPr="00C53CCC" w:rsidRDefault="00E22C2B" w:rsidP="00284ADF">
      <w:pPr>
        <w:shd w:val="clear" w:color="auto" w:fill="FFFFFF"/>
        <w:spacing w:before="120" w:after="240" w:line="260" w:lineRule="atLeast"/>
        <w:rPr>
          <w:rFonts w:ascii="Calibri" w:hAnsi="Calibri" w:cs="Calibri"/>
        </w:rPr>
      </w:pPr>
      <w:r w:rsidRPr="008524FC">
        <w:rPr>
          <w:rFonts w:asciiTheme="minorHAnsi" w:hAnsiTheme="minorHAnsi" w:cstheme="minorHAnsi"/>
          <w:b/>
        </w:rPr>
        <w:t xml:space="preserve">O NIEPODLEGANIU WYKLUCZENIU </w:t>
      </w:r>
      <w:r w:rsidR="00C53CCC" w:rsidRPr="00C53CCC">
        <w:rPr>
          <w:rFonts w:ascii="Calibri" w:hAnsi="Calibri" w:cs="Calibri"/>
        </w:rPr>
        <w:t xml:space="preserve">z postępowania oraz spełnianiu warunków udziału w postępowaniu składane na podstawie art. 125 ust. 1 ustawy z dnia 11 września 2019 r. Prawo zamówień publicznych (dalej jako: ustawa </w:t>
      </w:r>
      <w:proofErr w:type="spellStart"/>
      <w:r w:rsidR="00C53CCC" w:rsidRPr="00C53CCC">
        <w:rPr>
          <w:rFonts w:ascii="Calibri" w:hAnsi="Calibri" w:cs="Calibri"/>
        </w:rPr>
        <w:t>Pzp</w:t>
      </w:r>
      <w:proofErr w:type="spellEnd"/>
      <w:r w:rsidR="00C53CCC" w:rsidRPr="00C53CCC">
        <w:rPr>
          <w:rFonts w:ascii="Calibri" w:hAnsi="Calibri" w:cs="Calibri"/>
        </w:rPr>
        <w:t xml:space="preserve">) </w:t>
      </w:r>
      <w:r w:rsidR="00C53CCC" w:rsidRPr="00C53CCC">
        <w:rPr>
          <w:rFonts w:ascii="Calibri" w:eastAsia="PMingLiU-ExtB" w:hAnsi="Calibri" w:cs="Calibri"/>
        </w:rPr>
        <w:t xml:space="preserve">uzupełnione o przesłanki wykluczenia wymienione w art. 7 ust. 1 pkt 1-3 ustawy </w:t>
      </w:r>
      <w:r w:rsidR="00C53CCC" w:rsidRPr="00C53CCC">
        <w:rPr>
          <w:rFonts w:ascii="Calibri" w:hAnsi="Calibri" w:cs="Calibri"/>
        </w:rPr>
        <w:t>o szczególnych rozwiązaniach w zakresie przeciwdziałania wspieraniu agresji na Ukrainę oraz służących och</w:t>
      </w:r>
      <w:r w:rsidR="00284ADF">
        <w:rPr>
          <w:rFonts w:ascii="Calibri" w:hAnsi="Calibri" w:cs="Calibri"/>
        </w:rPr>
        <w:t>ronie bezpieczeństwa narodowego:</w:t>
      </w:r>
    </w:p>
    <w:p w14:paraId="6E922B40" w14:textId="40D2B71C" w:rsidR="00CE44E0" w:rsidRPr="009414E2" w:rsidRDefault="00CE44E0" w:rsidP="001147ED">
      <w:pPr>
        <w:pStyle w:val="Akapitzlist"/>
        <w:numPr>
          <w:ilvl w:val="0"/>
          <w:numId w:val="26"/>
        </w:numPr>
        <w:spacing w:before="240" w:after="120"/>
        <w:ind w:left="426" w:hanging="426"/>
        <w:jc w:val="both"/>
        <w:rPr>
          <w:rFonts w:ascii="Calibri" w:hAnsi="Calibri" w:cs="Calibri"/>
          <w:b/>
          <w:bCs/>
          <w:sz w:val="24"/>
          <w:szCs w:val="20"/>
        </w:rPr>
      </w:pPr>
      <w:r w:rsidRPr="009414E2">
        <w:rPr>
          <w:rFonts w:ascii="Calibri" w:eastAsia="Calibri" w:hAnsi="Calibri" w:cs="Calibri"/>
          <w:sz w:val="24"/>
          <w:szCs w:val="20"/>
        </w:rPr>
        <w:t xml:space="preserve">Mając na uwadze </w:t>
      </w:r>
      <w:r w:rsidRPr="009414E2">
        <w:rPr>
          <w:rFonts w:ascii="Calibri" w:hAnsi="Calibri" w:cs="Calibri"/>
          <w:sz w:val="24"/>
          <w:szCs w:val="20"/>
        </w:rPr>
        <w:t>przesłank</w:t>
      </w:r>
      <w:r w:rsidR="004E66E3">
        <w:rPr>
          <w:rFonts w:ascii="Calibri" w:hAnsi="Calibri" w:cs="Calibri"/>
          <w:sz w:val="24"/>
          <w:szCs w:val="20"/>
        </w:rPr>
        <w:t>i wykluczenia z art. 108 ust. 1</w:t>
      </w:r>
      <w:r w:rsidR="00C53CCC">
        <w:rPr>
          <w:rFonts w:ascii="Calibri" w:hAnsi="Calibri" w:cs="Calibri"/>
          <w:sz w:val="24"/>
          <w:szCs w:val="20"/>
        </w:rPr>
        <w:t xml:space="preserve"> ustawy </w:t>
      </w:r>
      <w:proofErr w:type="spellStart"/>
      <w:r w:rsidR="00C53CCC">
        <w:rPr>
          <w:rFonts w:ascii="Calibri" w:hAnsi="Calibri" w:cs="Calibri"/>
          <w:sz w:val="24"/>
          <w:szCs w:val="20"/>
        </w:rPr>
        <w:t>Pzp</w:t>
      </w:r>
      <w:proofErr w:type="spellEnd"/>
      <w:r w:rsidRPr="009414E2">
        <w:rPr>
          <w:rFonts w:ascii="Calibri" w:hAnsi="Calibri" w:cs="Calibri"/>
          <w:sz w:val="24"/>
          <w:szCs w:val="20"/>
        </w:rPr>
        <w:t xml:space="preserve">, </w:t>
      </w:r>
      <w:r w:rsidRPr="009414E2">
        <w:rPr>
          <w:rFonts w:ascii="Calibri" w:hAnsi="Calibri" w:cs="Calibri"/>
          <w:b/>
          <w:bCs/>
          <w:sz w:val="24"/>
          <w:szCs w:val="20"/>
        </w:rPr>
        <w:t>oświadczam, że</w:t>
      </w:r>
      <w:r w:rsidR="00E22C2B" w:rsidRPr="009414E2">
        <w:rPr>
          <w:rStyle w:val="Odwoanieprzypisudolnego"/>
          <w:rFonts w:ascii="Calibri" w:hAnsi="Calibri" w:cs="Calibri"/>
          <w:sz w:val="24"/>
          <w:szCs w:val="20"/>
        </w:rPr>
        <w:footnoteReference w:id="3"/>
      </w:r>
      <w:r w:rsidRPr="009414E2">
        <w:rPr>
          <w:rFonts w:ascii="Calibri" w:hAnsi="Calibri" w:cs="Calibri"/>
          <w:b/>
          <w:bCs/>
          <w:sz w:val="24"/>
          <w:szCs w:val="20"/>
        </w:rPr>
        <w:t>:</w:t>
      </w:r>
    </w:p>
    <w:p w14:paraId="6A4498A0" w14:textId="1A0E8019" w:rsidR="009D323C" w:rsidRPr="009414E2" w:rsidRDefault="009D323C" w:rsidP="00DD40EB">
      <w:pPr>
        <w:pStyle w:val="Akapitzlist"/>
        <w:numPr>
          <w:ilvl w:val="1"/>
          <w:numId w:val="27"/>
        </w:numPr>
        <w:tabs>
          <w:tab w:val="left" w:pos="851"/>
        </w:tabs>
        <w:spacing w:before="240" w:line="360" w:lineRule="auto"/>
        <w:ind w:left="788" w:hanging="431"/>
        <w:jc w:val="both"/>
        <w:rPr>
          <w:rFonts w:ascii="Calibri" w:hAnsi="Calibri" w:cs="Calibri"/>
          <w:b/>
          <w:sz w:val="24"/>
          <w:szCs w:val="20"/>
        </w:rPr>
      </w:pPr>
      <w:r w:rsidRPr="009414E2">
        <w:rPr>
          <w:rFonts w:ascii="Calibri" w:hAnsi="Calibri" w:cs="Calibri"/>
          <w:b/>
          <w:bCs/>
          <w:sz w:val="24"/>
          <w:szCs w:val="20"/>
        </w:rPr>
        <w:t xml:space="preserve">nie podlegam </w:t>
      </w:r>
      <w:r w:rsidRPr="009414E2">
        <w:rPr>
          <w:rFonts w:ascii="Calibri" w:hAnsi="Calibri" w:cs="Calibri"/>
          <w:bCs/>
          <w:sz w:val="24"/>
          <w:szCs w:val="20"/>
        </w:rPr>
        <w:t>wykluczeniu</w:t>
      </w:r>
      <w:r w:rsidRPr="009414E2">
        <w:rPr>
          <w:rFonts w:ascii="Calibri" w:hAnsi="Calibri" w:cs="Calibri"/>
          <w:sz w:val="24"/>
          <w:szCs w:val="20"/>
        </w:rPr>
        <w:t xml:space="preserve"> </w:t>
      </w:r>
      <w:r w:rsidRPr="009414E2">
        <w:rPr>
          <w:rFonts w:ascii="Calibri" w:hAnsi="Calibri" w:cs="Calibri"/>
          <w:bCs/>
          <w:sz w:val="24"/>
          <w:szCs w:val="20"/>
        </w:rPr>
        <w:t>z Postępowania</w:t>
      </w:r>
      <w:r w:rsidRPr="009414E2">
        <w:rPr>
          <w:rFonts w:ascii="Calibri" w:hAnsi="Calibri" w:cs="Calibri"/>
          <w:sz w:val="24"/>
          <w:szCs w:val="20"/>
        </w:rPr>
        <w:t xml:space="preserve"> na podstawie art. 108 ust. 1 </w:t>
      </w:r>
      <w:r w:rsidR="00C53CCC">
        <w:rPr>
          <w:rFonts w:ascii="Calibri" w:hAnsi="Calibri" w:cs="Calibri"/>
          <w:sz w:val="24"/>
          <w:szCs w:val="20"/>
        </w:rPr>
        <w:t xml:space="preserve">ustawy </w:t>
      </w:r>
      <w:proofErr w:type="spellStart"/>
      <w:r w:rsidRPr="009414E2">
        <w:rPr>
          <w:rFonts w:ascii="Calibri" w:hAnsi="Calibri" w:cs="Calibri"/>
          <w:sz w:val="24"/>
          <w:szCs w:val="20"/>
        </w:rPr>
        <w:t>Pzp</w:t>
      </w:r>
      <w:proofErr w:type="spellEnd"/>
    </w:p>
    <w:p w14:paraId="626BE204" w14:textId="3DD4926F" w:rsidR="009D323C" w:rsidRPr="004E66E3" w:rsidRDefault="009D323C" w:rsidP="00DD40EB">
      <w:pPr>
        <w:pStyle w:val="Akapitzlist"/>
        <w:numPr>
          <w:ilvl w:val="1"/>
          <w:numId w:val="27"/>
        </w:numPr>
        <w:tabs>
          <w:tab w:val="left" w:pos="851"/>
        </w:tabs>
        <w:spacing w:before="240" w:line="360" w:lineRule="auto"/>
        <w:ind w:left="788" w:hanging="431"/>
        <w:jc w:val="both"/>
        <w:rPr>
          <w:rFonts w:ascii="Calibri" w:hAnsi="Calibri" w:cs="Calibri"/>
          <w:b/>
          <w:sz w:val="24"/>
          <w:szCs w:val="20"/>
        </w:rPr>
      </w:pPr>
      <w:r w:rsidRPr="009414E2">
        <w:rPr>
          <w:rFonts w:ascii="Calibri" w:hAnsi="Calibri" w:cs="Calibri"/>
          <w:b/>
          <w:bCs/>
          <w:color w:val="000000"/>
          <w:sz w:val="24"/>
          <w:szCs w:val="20"/>
        </w:rPr>
        <w:t>zachodzą</w:t>
      </w:r>
      <w:r w:rsidRPr="009414E2">
        <w:rPr>
          <w:rFonts w:ascii="Calibri" w:hAnsi="Calibri" w:cs="Calibri"/>
          <w:bCs/>
          <w:color w:val="000000"/>
          <w:sz w:val="24"/>
          <w:szCs w:val="20"/>
        </w:rPr>
        <w:t xml:space="preserve"> w stosunku do mnie</w:t>
      </w:r>
      <w:r w:rsidRPr="009414E2">
        <w:rPr>
          <w:rFonts w:ascii="Calibri" w:hAnsi="Calibri" w:cs="Calibri"/>
          <w:b/>
          <w:bCs/>
          <w:color w:val="000000"/>
          <w:sz w:val="24"/>
          <w:szCs w:val="20"/>
        </w:rPr>
        <w:t xml:space="preserve"> podstawy wykluczenia </w:t>
      </w:r>
      <w:r w:rsidRPr="009414E2">
        <w:rPr>
          <w:rFonts w:ascii="Calibri" w:hAnsi="Calibri" w:cs="Calibri"/>
          <w:bCs/>
          <w:color w:val="000000"/>
          <w:sz w:val="24"/>
          <w:szCs w:val="20"/>
        </w:rPr>
        <w:t>z Postępowania</w:t>
      </w:r>
      <w:r w:rsidRPr="009414E2">
        <w:rPr>
          <w:rFonts w:ascii="Calibri" w:hAnsi="Calibri" w:cs="Calibri"/>
          <w:color w:val="000000"/>
          <w:sz w:val="24"/>
          <w:szCs w:val="20"/>
        </w:rPr>
        <w:t xml:space="preserve">, o których mowa </w:t>
      </w:r>
      <w:r w:rsidR="00843551" w:rsidRPr="009414E2">
        <w:rPr>
          <w:rFonts w:ascii="Calibri" w:hAnsi="Calibri" w:cs="Calibri"/>
          <w:color w:val="000000"/>
          <w:sz w:val="24"/>
          <w:szCs w:val="20"/>
        </w:rPr>
        <w:br/>
      </w:r>
      <w:r w:rsidRPr="009414E2">
        <w:rPr>
          <w:rFonts w:ascii="Calibri" w:hAnsi="Calibri" w:cs="Calibri"/>
          <w:color w:val="000000"/>
          <w:sz w:val="24"/>
          <w:szCs w:val="20"/>
        </w:rPr>
        <w:t xml:space="preserve">w art. </w:t>
      </w:r>
      <w:r w:rsidR="00075A60">
        <w:rPr>
          <w:rFonts w:ascii="Calibri" w:hAnsi="Calibri" w:cs="Calibri"/>
          <w:color w:val="000000"/>
          <w:sz w:val="24"/>
          <w:szCs w:val="20"/>
        </w:rPr>
        <w:ptab w:relativeTo="margin" w:alignment="center" w:leader="dot"/>
      </w:r>
      <w:r w:rsidR="00C53CCC">
        <w:rPr>
          <w:rFonts w:ascii="Calibri" w:hAnsi="Calibri" w:cs="Calibri"/>
          <w:color w:val="000000"/>
          <w:sz w:val="24"/>
          <w:szCs w:val="20"/>
        </w:rPr>
        <w:t xml:space="preserve">ustawy </w:t>
      </w:r>
      <w:proofErr w:type="spellStart"/>
      <w:r w:rsidRPr="004E66E3">
        <w:rPr>
          <w:rFonts w:ascii="Calibri" w:hAnsi="Calibri" w:cs="Calibri"/>
          <w:color w:val="000000"/>
          <w:sz w:val="24"/>
          <w:szCs w:val="20"/>
        </w:rPr>
        <w:t>Pzp</w:t>
      </w:r>
      <w:proofErr w:type="spellEnd"/>
      <w:r w:rsidRPr="004E66E3">
        <w:rPr>
          <w:rFonts w:ascii="Calibri" w:hAnsi="Calibri" w:cs="Calibri"/>
          <w:color w:val="000000"/>
          <w:sz w:val="24"/>
          <w:szCs w:val="20"/>
        </w:rPr>
        <w:t xml:space="preserve"> </w:t>
      </w:r>
      <w:r w:rsidRPr="004E66E3">
        <w:rPr>
          <w:rFonts w:ascii="Calibri" w:hAnsi="Calibri" w:cs="Calibri"/>
          <w:iCs/>
          <w:color w:val="000000"/>
          <w:sz w:val="24"/>
          <w:szCs w:val="20"/>
        </w:rPr>
        <w:t>(</w:t>
      </w:r>
      <w:r w:rsidRPr="004E66E3">
        <w:rPr>
          <w:rFonts w:ascii="Calibri" w:hAnsi="Calibri" w:cs="Calibri"/>
          <w:iCs/>
          <w:color w:val="808080" w:themeColor="background1" w:themeShade="80"/>
          <w:sz w:val="20"/>
          <w:szCs w:val="20"/>
        </w:rPr>
        <w:t>podać mającą zastosowanie podstawę wykluczenia</w:t>
      </w:r>
      <w:r w:rsidRPr="004E66E3">
        <w:rPr>
          <w:rFonts w:ascii="Calibri" w:hAnsi="Calibri" w:cs="Calibri"/>
          <w:iCs/>
          <w:color w:val="000000"/>
          <w:sz w:val="24"/>
          <w:szCs w:val="20"/>
        </w:rPr>
        <w:t>)</w:t>
      </w:r>
      <w:r w:rsidR="009414E2" w:rsidRPr="004E66E3">
        <w:rPr>
          <w:rStyle w:val="Odwoanieprzypisudolnego"/>
          <w:rFonts w:ascii="Calibri" w:hAnsi="Calibri" w:cs="Calibri"/>
          <w:sz w:val="24"/>
          <w:szCs w:val="20"/>
        </w:rPr>
        <w:t xml:space="preserve"> </w:t>
      </w:r>
      <w:r w:rsidR="009414E2" w:rsidRPr="004E66E3">
        <w:rPr>
          <w:rStyle w:val="Odwoanieprzypisudolnego"/>
          <w:rFonts w:ascii="Calibri" w:hAnsi="Calibri" w:cs="Calibri"/>
          <w:sz w:val="24"/>
          <w:szCs w:val="20"/>
        </w:rPr>
        <w:footnoteReference w:id="4"/>
      </w:r>
      <w:r w:rsidR="006E1FAF" w:rsidRPr="004E66E3">
        <w:rPr>
          <w:rFonts w:ascii="Calibri" w:hAnsi="Calibri" w:cs="Calibri"/>
          <w:iCs/>
          <w:color w:val="000000"/>
          <w:sz w:val="24"/>
          <w:szCs w:val="20"/>
        </w:rPr>
        <w:t>:</w:t>
      </w:r>
    </w:p>
    <w:p w14:paraId="4DF7C457" w14:textId="7D067C6A" w:rsidR="00CE44E0" w:rsidRPr="009414E2" w:rsidRDefault="004E66E3" w:rsidP="001147ED">
      <w:pPr>
        <w:pStyle w:val="Akapitzlist"/>
        <w:numPr>
          <w:ilvl w:val="2"/>
          <w:numId w:val="27"/>
        </w:numPr>
        <w:ind w:left="1418" w:hanging="698"/>
        <w:jc w:val="both"/>
        <w:rPr>
          <w:rFonts w:ascii="Calibri" w:hAnsi="Calibri" w:cs="Calibri"/>
          <w:sz w:val="24"/>
          <w:szCs w:val="20"/>
        </w:rPr>
      </w:pPr>
      <w:r>
        <w:rPr>
          <w:rFonts w:ascii="Calibri" w:hAnsi="Calibri" w:cs="Calibri"/>
          <w:sz w:val="24"/>
          <w:szCs w:val="20"/>
        </w:rPr>
        <w:t>j</w:t>
      </w:r>
      <w:r w:rsidR="00CE44E0" w:rsidRPr="009414E2">
        <w:rPr>
          <w:rFonts w:ascii="Calibri" w:hAnsi="Calibri" w:cs="Calibri"/>
          <w:sz w:val="24"/>
          <w:szCs w:val="20"/>
        </w:rPr>
        <w:t xml:space="preserve">ednocześnie oświadczam, że w związku z ww. okolicznością, na podstawie art. 110 ust. 2 </w:t>
      </w:r>
      <w:r w:rsidR="00C53CCC">
        <w:rPr>
          <w:rFonts w:ascii="Calibri" w:hAnsi="Calibri" w:cs="Calibri"/>
          <w:sz w:val="24"/>
          <w:szCs w:val="20"/>
        </w:rPr>
        <w:t xml:space="preserve">ustawy </w:t>
      </w:r>
      <w:proofErr w:type="spellStart"/>
      <w:r w:rsidR="00BE3DA6" w:rsidRPr="009414E2">
        <w:rPr>
          <w:rFonts w:ascii="Calibri" w:hAnsi="Calibri" w:cs="Calibri"/>
          <w:sz w:val="24"/>
          <w:szCs w:val="20"/>
        </w:rPr>
        <w:t>Pzp</w:t>
      </w:r>
      <w:proofErr w:type="spellEnd"/>
      <w:r w:rsidR="00BE3DA6" w:rsidRPr="009414E2">
        <w:rPr>
          <w:rFonts w:ascii="Calibri" w:hAnsi="Calibri" w:cs="Calibri"/>
          <w:sz w:val="24"/>
          <w:szCs w:val="20"/>
        </w:rPr>
        <w:t xml:space="preserve"> </w:t>
      </w:r>
      <w:r w:rsidR="00CE44E0" w:rsidRPr="009414E2">
        <w:rPr>
          <w:rFonts w:ascii="Calibri" w:hAnsi="Calibri" w:cs="Calibri"/>
          <w:sz w:val="24"/>
          <w:szCs w:val="20"/>
        </w:rPr>
        <w:t>podjąłem następujące czynności (</w:t>
      </w:r>
      <w:r w:rsidR="00CE44E0" w:rsidRPr="001147ED">
        <w:rPr>
          <w:rFonts w:ascii="Calibri" w:hAnsi="Calibri" w:cs="Calibri"/>
          <w:color w:val="808080" w:themeColor="background1" w:themeShade="80"/>
          <w:sz w:val="20"/>
          <w:szCs w:val="20"/>
        </w:rPr>
        <w:t>procedura sanacyjna – samooczyszczenie</w:t>
      </w:r>
      <w:r w:rsidR="00CE44E0" w:rsidRPr="009414E2">
        <w:rPr>
          <w:rFonts w:ascii="Calibri" w:hAnsi="Calibri" w:cs="Calibri"/>
          <w:sz w:val="24"/>
          <w:szCs w:val="20"/>
        </w:rPr>
        <w:t>)</w:t>
      </w:r>
      <w:r w:rsidR="00CE44E0" w:rsidRPr="009414E2">
        <w:rPr>
          <w:rStyle w:val="Odwoanieprzypisudolnego"/>
          <w:rFonts w:ascii="Calibri" w:hAnsi="Calibri" w:cs="Calibri"/>
          <w:sz w:val="24"/>
          <w:szCs w:val="20"/>
        </w:rPr>
        <w:footnoteReference w:id="5"/>
      </w:r>
      <w:r w:rsidR="00CE44E0" w:rsidRPr="009414E2">
        <w:rPr>
          <w:rFonts w:ascii="Calibri" w:hAnsi="Calibri" w:cs="Calibri"/>
          <w:sz w:val="24"/>
          <w:szCs w:val="20"/>
        </w:rPr>
        <w:t>:</w:t>
      </w:r>
    </w:p>
    <w:p w14:paraId="5CDD01B6" w14:textId="7E4E602B" w:rsidR="00CE44E0" w:rsidRPr="009414E2" w:rsidRDefault="009414E2" w:rsidP="009414E2">
      <w:pPr>
        <w:ind w:left="1416"/>
        <w:jc w:val="both"/>
        <w:rPr>
          <w:rFonts w:ascii="Calibri" w:hAnsi="Calibri" w:cs="Calibri"/>
          <w:szCs w:val="20"/>
        </w:rPr>
      </w:pPr>
      <w:r w:rsidRPr="009414E2">
        <w:rPr>
          <w:rFonts w:ascii="Calibri" w:hAnsi="Calibri" w:cs="Calibri"/>
          <w:szCs w:val="20"/>
        </w:rPr>
        <w:ptab w:relativeTo="margin" w:alignment="center" w:leader="dot"/>
      </w:r>
    </w:p>
    <w:p w14:paraId="259786D9" w14:textId="61178D26" w:rsidR="00CE44E0" w:rsidRPr="009414E2" w:rsidRDefault="004E66E3" w:rsidP="001147ED">
      <w:pPr>
        <w:pStyle w:val="Akapitzlist"/>
        <w:numPr>
          <w:ilvl w:val="2"/>
          <w:numId w:val="27"/>
        </w:numPr>
        <w:spacing w:line="360" w:lineRule="auto"/>
        <w:jc w:val="both"/>
        <w:rPr>
          <w:rFonts w:ascii="Calibri" w:hAnsi="Calibri" w:cs="Calibri"/>
          <w:sz w:val="24"/>
          <w:szCs w:val="20"/>
        </w:rPr>
      </w:pPr>
      <w:r>
        <w:rPr>
          <w:rFonts w:ascii="Calibri" w:hAnsi="Calibri" w:cs="Calibri"/>
          <w:sz w:val="24"/>
          <w:szCs w:val="20"/>
        </w:rPr>
        <w:t>n</w:t>
      </w:r>
      <w:r w:rsidR="00CE44E0" w:rsidRPr="009414E2">
        <w:rPr>
          <w:rFonts w:ascii="Calibri" w:hAnsi="Calibri" w:cs="Calibri"/>
          <w:sz w:val="24"/>
          <w:szCs w:val="20"/>
        </w:rPr>
        <w:t xml:space="preserve">a potwierdzenie powyższego przedkładam niżej wymienione środki dowodowe: </w:t>
      </w:r>
    </w:p>
    <w:p w14:paraId="3D0F7CD5" w14:textId="77777777" w:rsidR="009414E2" w:rsidRPr="009414E2" w:rsidRDefault="009414E2" w:rsidP="009414E2">
      <w:pPr>
        <w:ind w:firstLine="1418"/>
        <w:jc w:val="both"/>
        <w:rPr>
          <w:rFonts w:ascii="Calibri" w:hAnsi="Calibri" w:cs="Calibri"/>
          <w:szCs w:val="20"/>
        </w:rPr>
      </w:pPr>
      <w:r w:rsidRPr="009414E2">
        <w:rPr>
          <w:rFonts w:ascii="Calibri" w:hAnsi="Calibri" w:cs="Calibri"/>
          <w:szCs w:val="20"/>
        </w:rPr>
        <w:ptab w:relativeTo="margin" w:alignment="center" w:leader="dot"/>
      </w:r>
    </w:p>
    <w:p w14:paraId="6877BB80" w14:textId="2A6AB1EE" w:rsidR="00D50E36" w:rsidRPr="006B4034" w:rsidRDefault="00CE44E0" w:rsidP="004E66E3">
      <w:pPr>
        <w:pStyle w:val="Akapitzlist"/>
        <w:numPr>
          <w:ilvl w:val="0"/>
          <w:numId w:val="27"/>
        </w:numPr>
        <w:spacing w:before="240" w:after="120" w:line="276" w:lineRule="auto"/>
        <w:ind w:right="-177"/>
        <w:contextualSpacing/>
        <w:rPr>
          <w:rFonts w:ascii="Calibri" w:hAnsi="Calibri" w:cs="Calibri"/>
          <w:b/>
          <w:i/>
          <w:color w:val="0070C0"/>
          <w:sz w:val="24"/>
        </w:rPr>
      </w:pPr>
      <w:r w:rsidRPr="009414E2">
        <w:rPr>
          <w:rFonts w:ascii="Calibri" w:hAnsi="Calibri" w:cs="Calibri"/>
          <w:sz w:val="24"/>
        </w:rPr>
        <w:t xml:space="preserve">Mając na uwadze przesłanki wykluczenia zawarte w </w:t>
      </w:r>
      <w:r w:rsidRPr="009414E2">
        <w:rPr>
          <w:rFonts w:ascii="Calibri" w:hAnsi="Calibri" w:cs="Calibri"/>
          <w:b/>
          <w:sz w:val="24"/>
        </w:rPr>
        <w:t>art. 7 ust. 1 pkt 1-3 ustawy z dnia 13 kwietnia 2022 r. o szczególnych rozwiązaniach w zakresie przeciwdziałania wspieraniu agresji na Ukrainę</w:t>
      </w:r>
      <w:r w:rsidRPr="009414E2">
        <w:rPr>
          <w:rFonts w:ascii="Calibri" w:hAnsi="Calibri" w:cs="Calibri"/>
          <w:sz w:val="24"/>
        </w:rPr>
        <w:t xml:space="preserve"> oraz służących ochronie bezpieczeństwa narodowego</w:t>
      </w:r>
      <w:r w:rsidR="002D7B81">
        <w:rPr>
          <w:rFonts w:ascii="Calibri" w:hAnsi="Calibri" w:cs="Calibri"/>
          <w:sz w:val="24"/>
        </w:rPr>
        <w:t xml:space="preserve"> (z późn.zm.) </w:t>
      </w:r>
      <w:r w:rsidR="004E66E3">
        <w:rPr>
          <w:rFonts w:ascii="Calibri" w:hAnsi="Calibri" w:cs="Calibri"/>
          <w:b/>
          <w:sz w:val="24"/>
        </w:rPr>
        <w:t xml:space="preserve">oświadczam, że </w:t>
      </w:r>
      <w:r w:rsidR="00713E8B" w:rsidRPr="004E66E3">
        <w:rPr>
          <w:rFonts w:ascii="Calibri" w:hAnsi="Calibri" w:cs="Calibri"/>
          <w:b/>
          <w:bCs/>
          <w:sz w:val="24"/>
        </w:rPr>
        <w:t>nie podlegam wykluczeniu</w:t>
      </w:r>
      <w:r w:rsidR="00713E8B" w:rsidRPr="004E66E3">
        <w:rPr>
          <w:rFonts w:ascii="Calibri" w:hAnsi="Calibri" w:cs="Calibri"/>
          <w:sz w:val="24"/>
        </w:rPr>
        <w:t xml:space="preserve"> </w:t>
      </w:r>
      <w:r w:rsidR="00713E8B" w:rsidRPr="004E66E3">
        <w:rPr>
          <w:rFonts w:ascii="Calibri" w:hAnsi="Calibri" w:cs="Calibri"/>
          <w:b/>
          <w:bCs/>
          <w:sz w:val="24"/>
        </w:rPr>
        <w:t xml:space="preserve">z </w:t>
      </w:r>
      <w:r w:rsidR="006B4034">
        <w:rPr>
          <w:rFonts w:ascii="Calibri" w:hAnsi="Calibri" w:cs="Calibri"/>
          <w:b/>
          <w:bCs/>
          <w:sz w:val="24"/>
        </w:rPr>
        <w:t>p</w:t>
      </w:r>
      <w:r w:rsidR="00713E8B" w:rsidRPr="004E66E3">
        <w:rPr>
          <w:rFonts w:ascii="Calibri" w:hAnsi="Calibri" w:cs="Calibri"/>
          <w:b/>
          <w:bCs/>
          <w:sz w:val="24"/>
        </w:rPr>
        <w:t>ostępowania</w:t>
      </w:r>
      <w:r w:rsidR="00713E8B" w:rsidRPr="004E66E3">
        <w:rPr>
          <w:rFonts w:ascii="Calibri" w:hAnsi="Calibri" w:cs="Calibri"/>
          <w:sz w:val="24"/>
        </w:rPr>
        <w:t xml:space="preserve"> na podstawie art. 7 ust. 1 pkt 1-3 w</w:t>
      </w:r>
      <w:r w:rsidR="00740B78" w:rsidRPr="004E66E3">
        <w:rPr>
          <w:rFonts w:ascii="Calibri" w:hAnsi="Calibri" w:cs="Calibri"/>
          <w:sz w:val="24"/>
        </w:rPr>
        <w:t>w.</w:t>
      </w:r>
      <w:r w:rsidR="006E1FAF" w:rsidRPr="004E66E3">
        <w:rPr>
          <w:rFonts w:ascii="Calibri" w:hAnsi="Calibri" w:cs="Calibri"/>
          <w:sz w:val="24"/>
        </w:rPr>
        <w:t xml:space="preserve"> </w:t>
      </w:r>
      <w:r w:rsidR="00713E8B" w:rsidRPr="004E66E3">
        <w:rPr>
          <w:rFonts w:ascii="Calibri" w:hAnsi="Calibri" w:cs="Calibri"/>
          <w:sz w:val="24"/>
        </w:rPr>
        <w:t>ustawy</w:t>
      </w:r>
      <w:r w:rsidR="009E7F1F" w:rsidRPr="004E66E3">
        <w:rPr>
          <w:rFonts w:ascii="Calibri" w:hAnsi="Calibri" w:cs="Calibri"/>
          <w:sz w:val="24"/>
        </w:rPr>
        <w:t>.</w:t>
      </w:r>
    </w:p>
    <w:p w14:paraId="7F6BBFD1" w14:textId="0A8E898B" w:rsidR="00FD0B2A" w:rsidRPr="006B4034" w:rsidRDefault="00FD0B2A" w:rsidP="006B4034">
      <w:pPr>
        <w:pStyle w:val="Akapitzlist"/>
        <w:numPr>
          <w:ilvl w:val="0"/>
          <w:numId w:val="27"/>
        </w:numPr>
        <w:spacing w:before="240" w:after="120" w:line="276" w:lineRule="auto"/>
        <w:ind w:left="357" w:right="-176" w:hanging="357"/>
        <w:rPr>
          <w:rFonts w:ascii="Calibri" w:hAnsi="Calibri" w:cs="Calibri"/>
          <w:b/>
          <w:i/>
          <w:color w:val="0070C0"/>
          <w:sz w:val="28"/>
        </w:rPr>
      </w:pPr>
      <w:r w:rsidRPr="006B4034">
        <w:rPr>
          <w:rFonts w:ascii="Calibri" w:hAnsi="Calibri" w:cs="Calibri"/>
          <w:sz w:val="24"/>
        </w:rPr>
        <w:t xml:space="preserve">Oświadczam, że wszystkie informacje podane powyżej są aktualne i zgodne z prawdą oraz zostały przedstawione z pełną świadomością konsekwencji wprowadzenia </w:t>
      </w:r>
      <w:r w:rsidR="009414E2" w:rsidRPr="006B4034">
        <w:rPr>
          <w:rFonts w:ascii="Calibri" w:hAnsi="Calibri" w:cs="Calibri"/>
          <w:sz w:val="24"/>
        </w:rPr>
        <w:t>Z</w:t>
      </w:r>
      <w:r w:rsidRPr="006B4034">
        <w:rPr>
          <w:rFonts w:ascii="Calibri" w:hAnsi="Calibri" w:cs="Calibri"/>
          <w:sz w:val="24"/>
        </w:rPr>
        <w:t xml:space="preserve">amawiającego </w:t>
      </w:r>
      <w:r w:rsidRPr="006B4034">
        <w:rPr>
          <w:rFonts w:ascii="Calibri" w:hAnsi="Calibri" w:cs="Calibri"/>
          <w:sz w:val="24"/>
        </w:rPr>
        <w:br/>
        <w:t>w błąd przy ich przedstawianiu.</w:t>
      </w:r>
    </w:p>
    <w:p w14:paraId="682854B6" w14:textId="0DACDDE3" w:rsidR="00713E8B" w:rsidRPr="00E22C2B" w:rsidRDefault="00713E8B" w:rsidP="00E0627D">
      <w:pPr>
        <w:spacing w:line="276" w:lineRule="auto"/>
        <w:ind w:left="360"/>
        <w:jc w:val="both"/>
        <w:rPr>
          <w:rFonts w:ascii="Calibri" w:eastAsia="Calibri" w:hAnsi="Calibri" w:cs="Calibri"/>
          <w:b/>
          <w:i/>
          <w:iCs/>
          <w:sz w:val="22"/>
          <w:szCs w:val="22"/>
        </w:rPr>
      </w:pPr>
    </w:p>
    <w:p w14:paraId="2B40C053" w14:textId="00B22E81" w:rsidR="00FD0B2A" w:rsidRPr="00E22C2B" w:rsidRDefault="00FD0B2A" w:rsidP="006B4034">
      <w:pPr>
        <w:spacing w:line="276" w:lineRule="auto"/>
        <w:jc w:val="both"/>
        <w:rPr>
          <w:rFonts w:ascii="Calibri" w:eastAsia="Calibri" w:hAnsi="Calibri" w:cs="Calibri"/>
          <w:b/>
          <w:i/>
          <w:iCs/>
          <w:sz w:val="22"/>
          <w:szCs w:val="22"/>
        </w:rPr>
      </w:pPr>
    </w:p>
    <w:p w14:paraId="02FF8161" w14:textId="77777777" w:rsidR="00D72CD7" w:rsidRPr="00E22C2B" w:rsidRDefault="00D72CD7" w:rsidP="00740B78">
      <w:pPr>
        <w:ind w:left="4956" w:firstLine="708"/>
        <w:jc w:val="both"/>
        <w:rPr>
          <w:rFonts w:ascii="Calibri" w:hAnsi="Calibri" w:cs="Calibri"/>
          <w:sz w:val="16"/>
          <w:szCs w:val="18"/>
        </w:rPr>
      </w:pPr>
    </w:p>
    <w:p w14:paraId="75B07F0B" w14:textId="1CB765C4" w:rsidR="00D50E36" w:rsidRPr="00E22C2B" w:rsidRDefault="00843551" w:rsidP="00284ADF">
      <w:pPr>
        <w:rPr>
          <w:rFonts w:ascii="Calibri" w:hAnsi="Calibri" w:cs="Calibri"/>
          <w:b/>
          <w:bCs/>
          <w:color w:val="000000"/>
          <w:sz w:val="18"/>
          <w:szCs w:val="18"/>
          <w:u w:val="single"/>
        </w:rPr>
      </w:pPr>
      <w:r w:rsidRPr="00E22C2B">
        <w:rPr>
          <w:rFonts w:ascii="Calibri" w:hAnsi="Calibri" w:cs="Calibri"/>
          <w:b/>
          <w:bCs/>
          <w:color w:val="000000"/>
          <w:sz w:val="18"/>
          <w:szCs w:val="18"/>
          <w:u w:val="single"/>
        </w:rPr>
        <w:br w:type="page"/>
      </w:r>
      <w:r w:rsidR="00D50E36" w:rsidRPr="00E22C2B">
        <w:rPr>
          <w:rFonts w:ascii="Calibri" w:hAnsi="Calibri" w:cs="Calibri"/>
          <w:b/>
          <w:bCs/>
          <w:color w:val="000000"/>
          <w:sz w:val="18"/>
          <w:szCs w:val="18"/>
          <w:u w:val="single"/>
        </w:rPr>
        <w:lastRenderedPageBreak/>
        <w:t>POUCZENIE</w:t>
      </w:r>
    </w:p>
    <w:p w14:paraId="50D37D14" w14:textId="3CBF43E7" w:rsidR="001A63C2" w:rsidRPr="001212BD" w:rsidRDefault="001A63C2" w:rsidP="001212BD">
      <w:pPr>
        <w:autoSpaceDE w:val="0"/>
        <w:autoSpaceDN w:val="0"/>
        <w:adjustRightInd w:val="0"/>
        <w:spacing w:after="120"/>
        <w:rPr>
          <w:rFonts w:ascii="Calibri" w:hAnsi="Calibri" w:cs="Calibri"/>
          <w:color w:val="000000"/>
          <w:sz w:val="22"/>
          <w:szCs w:val="18"/>
          <w:u w:val="single"/>
        </w:rPr>
      </w:pPr>
      <w:r w:rsidRPr="001212BD">
        <w:rPr>
          <w:rFonts w:ascii="Calibri" w:hAnsi="Calibri" w:cs="Calibri"/>
          <w:bCs/>
          <w:color w:val="000000"/>
          <w:sz w:val="22"/>
          <w:szCs w:val="18"/>
          <w:u w:val="single"/>
        </w:rPr>
        <w:t>O udzielenie Zamówienia mogą się ubiegać Wykonawcy, którzy nie podlegają wykluczeniu</w:t>
      </w:r>
      <w:r w:rsidRPr="001212BD">
        <w:rPr>
          <w:rFonts w:ascii="Calibri" w:hAnsi="Calibri" w:cs="Calibri"/>
          <w:color w:val="000000"/>
          <w:sz w:val="22"/>
          <w:szCs w:val="18"/>
          <w:u w:val="single"/>
        </w:rPr>
        <w:t>.</w:t>
      </w:r>
    </w:p>
    <w:p w14:paraId="5C7254D6" w14:textId="183B94A2" w:rsidR="001A63C2" w:rsidRPr="00E22C2B" w:rsidRDefault="001A63C2" w:rsidP="001147ED">
      <w:pPr>
        <w:pStyle w:val="Akapitzlist"/>
        <w:numPr>
          <w:ilvl w:val="0"/>
          <w:numId w:val="24"/>
        </w:numPr>
        <w:autoSpaceDE w:val="0"/>
        <w:autoSpaceDN w:val="0"/>
        <w:adjustRightInd w:val="0"/>
        <w:ind w:left="284" w:hanging="284"/>
        <w:rPr>
          <w:rFonts w:ascii="Calibri" w:hAnsi="Calibri" w:cs="Calibri"/>
          <w:color w:val="000000"/>
          <w:sz w:val="18"/>
          <w:szCs w:val="18"/>
        </w:rPr>
      </w:pPr>
      <w:r w:rsidRPr="00E22C2B">
        <w:rPr>
          <w:rFonts w:ascii="Calibri" w:hAnsi="Calibri" w:cs="Calibri"/>
          <w:b/>
          <w:bCs/>
          <w:color w:val="000000"/>
          <w:sz w:val="18"/>
          <w:szCs w:val="18"/>
        </w:rPr>
        <w:t xml:space="preserve">Zamawiający wykluczy z Postępowania Wykonawcę w przypadkach, o których mowa w art. 108 ust. 1 </w:t>
      </w:r>
      <w:proofErr w:type="spellStart"/>
      <w:r w:rsidR="009C42D6" w:rsidRPr="00E22C2B">
        <w:rPr>
          <w:rFonts w:ascii="Calibri" w:hAnsi="Calibri" w:cs="Calibri"/>
          <w:b/>
          <w:bCs/>
          <w:color w:val="000000"/>
          <w:sz w:val="18"/>
          <w:szCs w:val="18"/>
        </w:rPr>
        <w:t>Pzp</w:t>
      </w:r>
      <w:proofErr w:type="spellEnd"/>
      <w:r w:rsidRPr="00E22C2B">
        <w:rPr>
          <w:rFonts w:ascii="Calibri" w:hAnsi="Calibri" w:cs="Calibri"/>
          <w:color w:val="000000"/>
          <w:sz w:val="18"/>
          <w:szCs w:val="18"/>
        </w:rPr>
        <w:t xml:space="preserve">, tj.: </w:t>
      </w:r>
    </w:p>
    <w:p w14:paraId="292D829D" w14:textId="36D1181F" w:rsidR="001A63C2" w:rsidRPr="00E22C2B" w:rsidRDefault="001A63C2" w:rsidP="001147ED">
      <w:pPr>
        <w:pStyle w:val="Akapitzlist"/>
        <w:numPr>
          <w:ilvl w:val="0"/>
          <w:numId w:val="22"/>
        </w:numPr>
        <w:tabs>
          <w:tab w:val="left" w:pos="567"/>
        </w:tabs>
        <w:autoSpaceDE w:val="0"/>
        <w:autoSpaceDN w:val="0"/>
        <w:adjustRightInd w:val="0"/>
        <w:spacing w:before="120"/>
        <w:ind w:left="284" w:firstLine="0"/>
        <w:rPr>
          <w:rFonts w:ascii="Calibri" w:hAnsi="Calibri" w:cs="Calibri"/>
          <w:color w:val="000000"/>
          <w:sz w:val="16"/>
          <w:szCs w:val="18"/>
        </w:rPr>
      </w:pPr>
      <w:r w:rsidRPr="00E22C2B">
        <w:rPr>
          <w:rFonts w:ascii="Calibri" w:hAnsi="Calibri" w:cs="Calibri"/>
          <w:color w:val="000000"/>
          <w:sz w:val="16"/>
          <w:szCs w:val="18"/>
        </w:rPr>
        <w:t xml:space="preserve">będącego osobą fizyczną, którego prawomocnie skazano za przestępstwo: </w:t>
      </w:r>
    </w:p>
    <w:p w14:paraId="51F897F4" w14:textId="3467B713" w:rsidR="001A63C2" w:rsidRPr="00E22C2B" w:rsidRDefault="001A63C2" w:rsidP="001147ED">
      <w:pPr>
        <w:pStyle w:val="Akapitzlist"/>
        <w:numPr>
          <w:ilvl w:val="0"/>
          <w:numId w:val="25"/>
        </w:numPr>
        <w:autoSpaceDE w:val="0"/>
        <w:autoSpaceDN w:val="0"/>
        <w:adjustRightInd w:val="0"/>
        <w:rPr>
          <w:rFonts w:ascii="Calibri" w:hAnsi="Calibri" w:cs="Calibri"/>
          <w:color w:val="000000"/>
          <w:sz w:val="16"/>
          <w:szCs w:val="18"/>
        </w:rPr>
      </w:pPr>
      <w:r w:rsidRPr="00E22C2B">
        <w:rPr>
          <w:rFonts w:ascii="Calibri" w:hAnsi="Calibri" w:cs="Calibri"/>
          <w:color w:val="000000"/>
          <w:sz w:val="16"/>
          <w:szCs w:val="18"/>
        </w:rPr>
        <w:t xml:space="preserve">udziału w zorganizowanej grupie przestępczej albo związku mającym na celu popełnienie przestępstwa </w:t>
      </w:r>
      <w:r w:rsidR="00FC47A6" w:rsidRPr="00E22C2B">
        <w:rPr>
          <w:rFonts w:ascii="Calibri" w:hAnsi="Calibri" w:cs="Calibri"/>
          <w:color w:val="000000"/>
          <w:sz w:val="16"/>
          <w:szCs w:val="18"/>
        </w:rPr>
        <w:br/>
      </w:r>
      <w:r w:rsidRPr="00E22C2B">
        <w:rPr>
          <w:rFonts w:ascii="Calibri" w:hAnsi="Calibri" w:cs="Calibri"/>
          <w:color w:val="000000"/>
          <w:sz w:val="16"/>
          <w:szCs w:val="18"/>
        </w:rPr>
        <w:t xml:space="preserve">lub przestępstwa skarbowego, o którym mowa w art. 258 Kodeksu karnego, </w:t>
      </w:r>
    </w:p>
    <w:p w14:paraId="48EA3A17" w14:textId="1C0D1664" w:rsidR="001A63C2" w:rsidRPr="00E22C2B" w:rsidRDefault="001A63C2" w:rsidP="001147ED">
      <w:pPr>
        <w:pStyle w:val="Akapitzlist"/>
        <w:numPr>
          <w:ilvl w:val="0"/>
          <w:numId w:val="25"/>
        </w:numPr>
        <w:autoSpaceDE w:val="0"/>
        <w:autoSpaceDN w:val="0"/>
        <w:adjustRightInd w:val="0"/>
        <w:rPr>
          <w:rFonts w:ascii="Calibri" w:hAnsi="Calibri" w:cs="Calibri"/>
          <w:color w:val="000000"/>
          <w:sz w:val="16"/>
          <w:szCs w:val="18"/>
        </w:rPr>
      </w:pPr>
      <w:r w:rsidRPr="00E22C2B">
        <w:rPr>
          <w:rFonts w:ascii="Calibri" w:hAnsi="Calibri" w:cs="Calibri"/>
          <w:color w:val="000000"/>
          <w:sz w:val="16"/>
          <w:szCs w:val="18"/>
        </w:rPr>
        <w:t xml:space="preserve">handlu ludźmi, o którym mowa w art. 189a Kodeksu karnego, </w:t>
      </w:r>
    </w:p>
    <w:p w14:paraId="5CC36503" w14:textId="2EF93D1A" w:rsidR="001A63C2" w:rsidRPr="00E22C2B" w:rsidRDefault="001A63C2" w:rsidP="001147ED">
      <w:pPr>
        <w:pStyle w:val="Akapitzlist"/>
        <w:numPr>
          <w:ilvl w:val="0"/>
          <w:numId w:val="25"/>
        </w:numPr>
        <w:autoSpaceDE w:val="0"/>
        <w:autoSpaceDN w:val="0"/>
        <w:adjustRightInd w:val="0"/>
        <w:rPr>
          <w:rFonts w:ascii="Calibri" w:hAnsi="Calibri" w:cs="Calibri"/>
          <w:color w:val="000000"/>
          <w:sz w:val="16"/>
          <w:szCs w:val="18"/>
        </w:rPr>
      </w:pPr>
      <w:r w:rsidRPr="00E22C2B">
        <w:rPr>
          <w:rFonts w:ascii="Calibri" w:hAnsi="Calibri" w:cs="Calibri"/>
          <w:color w:val="000000"/>
          <w:sz w:val="16"/>
          <w:szCs w:val="18"/>
        </w:rPr>
        <w:t xml:space="preserve">o którym mowa w art. 228-230a, art. 250a Kodeksu karnego, w art. 46-48 ustawy z dnia 25 czerwca 2010r. o sporcie lub </w:t>
      </w:r>
      <w:r w:rsidR="009E2C0C" w:rsidRPr="00E22C2B">
        <w:rPr>
          <w:rFonts w:ascii="Calibri" w:hAnsi="Calibri" w:cs="Calibri"/>
          <w:color w:val="000000"/>
          <w:sz w:val="16"/>
          <w:szCs w:val="18"/>
        </w:rPr>
        <w:br/>
      </w:r>
      <w:r w:rsidRPr="00E22C2B">
        <w:rPr>
          <w:rFonts w:ascii="Calibri" w:hAnsi="Calibri" w:cs="Calibri"/>
          <w:color w:val="000000"/>
          <w:sz w:val="16"/>
          <w:szCs w:val="18"/>
        </w:rPr>
        <w:t>w art. 54 ust. 1-4 ustawy z dnia 12 maja 2011 r. o refundacji leków, środków spożywczych specjalnego przeznaczenia żywieniowego oraz wyrobów me</w:t>
      </w:r>
      <w:r w:rsidR="009C42D6" w:rsidRPr="00E22C2B">
        <w:rPr>
          <w:rFonts w:ascii="Calibri" w:hAnsi="Calibri" w:cs="Calibri"/>
          <w:color w:val="000000"/>
          <w:sz w:val="16"/>
          <w:szCs w:val="18"/>
        </w:rPr>
        <w:t>dycznych</w:t>
      </w:r>
      <w:r w:rsidRPr="00E22C2B">
        <w:rPr>
          <w:rFonts w:ascii="Calibri" w:hAnsi="Calibri" w:cs="Calibri"/>
          <w:color w:val="000000"/>
          <w:sz w:val="16"/>
          <w:szCs w:val="18"/>
        </w:rPr>
        <w:t xml:space="preserve">, </w:t>
      </w:r>
    </w:p>
    <w:p w14:paraId="6EEBA507" w14:textId="0345F58C" w:rsidR="001A63C2" w:rsidRPr="00E22C2B" w:rsidRDefault="001A63C2" w:rsidP="001147ED">
      <w:pPr>
        <w:pStyle w:val="Akapitzlist"/>
        <w:numPr>
          <w:ilvl w:val="0"/>
          <w:numId w:val="25"/>
        </w:numPr>
        <w:autoSpaceDE w:val="0"/>
        <w:autoSpaceDN w:val="0"/>
        <w:adjustRightInd w:val="0"/>
        <w:rPr>
          <w:rFonts w:ascii="Calibri" w:hAnsi="Calibri" w:cs="Calibri"/>
          <w:sz w:val="16"/>
          <w:szCs w:val="18"/>
        </w:rPr>
      </w:pPr>
      <w:r w:rsidRPr="00E22C2B">
        <w:rPr>
          <w:rFonts w:ascii="Calibri" w:hAnsi="Calibri" w:cs="Calibri"/>
          <w:color w:val="000000"/>
          <w:sz w:val="16"/>
          <w:szCs w:val="18"/>
        </w:rPr>
        <w:t xml:space="preserve">finansowania przestępstwa o charakterze terrorystycznym, o którym mowa w art. 165a Kodeksu karnego, </w:t>
      </w:r>
      <w:r w:rsidR="00FC47A6" w:rsidRPr="00E22C2B">
        <w:rPr>
          <w:rFonts w:ascii="Calibri" w:hAnsi="Calibri" w:cs="Calibri"/>
          <w:color w:val="000000"/>
          <w:sz w:val="16"/>
          <w:szCs w:val="18"/>
        </w:rPr>
        <w:br/>
      </w:r>
      <w:r w:rsidRPr="00E22C2B">
        <w:rPr>
          <w:rFonts w:ascii="Calibri" w:hAnsi="Calibri" w:cs="Calibri"/>
          <w:color w:val="000000"/>
          <w:sz w:val="16"/>
          <w:szCs w:val="18"/>
        </w:rPr>
        <w:t xml:space="preserve">lub przestępstwo udaremniania lub utrudniania stwierdzenia przestępnego 5 </w:t>
      </w:r>
      <w:r w:rsidRPr="00E22C2B">
        <w:rPr>
          <w:rFonts w:ascii="Calibri" w:hAnsi="Calibri" w:cs="Calibri"/>
          <w:sz w:val="16"/>
          <w:szCs w:val="18"/>
        </w:rPr>
        <w:t xml:space="preserve">pochodzenia pieniędzy lub ukrywania </w:t>
      </w:r>
      <w:r w:rsidR="00FC47A6" w:rsidRPr="00E22C2B">
        <w:rPr>
          <w:rFonts w:ascii="Calibri" w:hAnsi="Calibri" w:cs="Calibri"/>
          <w:sz w:val="16"/>
          <w:szCs w:val="18"/>
        </w:rPr>
        <w:br/>
      </w:r>
      <w:r w:rsidRPr="00E22C2B">
        <w:rPr>
          <w:rFonts w:ascii="Calibri" w:hAnsi="Calibri" w:cs="Calibri"/>
          <w:sz w:val="16"/>
          <w:szCs w:val="18"/>
        </w:rPr>
        <w:t xml:space="preserve">ich pochodzenia, o którym mowa w art. 299 Kodeksu karnego, </w:t>
      </w:r>
    </w:p>
    <w:p w14:paraId="6126E218" w14:textId="7757D6C1" w:rsidR="001A63C2" w:rsidRPr="00E22C2B" w:rsidRDefault="001A63C2" w:rsidP="001147ED">
      <w:pPr>
        <w:pStyle w:val="Akapitzlist"/>
        <w:numPr>
          <w:ilvl w:val="0"/>
          <w:numId w:val="25"/>
        </w:numPr>
        <w:autoSpaceDE w:val="0"/>
        <w:autoSpaceDN w:val="0"/>
        <w:adjustRightInd w:val="0"/>
        <w:rPr>
          <w:rFonts w:ascii="Calibri" w:hAnsi="Calibri" w:cs="Calibri"/>
          <w:sz w:val="16"/>
          <w:szCs w:val="18"/>
        </w:rPr>
      </w:pPr>
      <w:r w:rsidRPr="00E22C2B">
        <w:rPr>
          <w:rFonts w:ascii="Calibri" w:hAnsi="Calibri" w:cs="Calibri"/>
          <w:sz w:val="16"/>
          <w:szCs w:val="18"/>
        </w:rPr>
        <w:t xml:space="preserve">o charakterze terrorystycznym, o którym mowa w art. 115 § 20 Kodeksu karnego, lub mające na celu popełnienie tego przestępstwa, </w:t>
      </w:r>
    </w:p>
    <w:p w14:paraId="2BBCA9EE" w14:textId="5C9341CB" w:rsidR="001A63C2" w:rsidRPr="00E22C2B" w:rsidRDefault="001A63C2" w:rsidP="001147ED">
      <w:pPr>
        <w:pStyle w:val="Akapitzlist"/>
        <w:numPr>
          <w:ilvl w:val="0"/>
          <w:numId w:val="25"/>
        </w:numPr>
        <w:autoSpaceDE w:val="0"/>
        <w:autoSpaceDN w:val="0"/>
        <w:adjustRightInd w:val="0"/>
        <w:rPr>
          <w:rFonts w:ascii="Calibri" w:hAnsi="Calibri" w:cs="Calibri"/>
          <w:sz w:val="16"/>
          <w:szCs w:val="18"/>
        </w:rPr>
      </w:pPr>
      <w:r w:rsidRPr="00E22C2B">
        <w:rPr>
          <w:rFonts w:ascii="Calibri" w:hAnsi="Calibri" w:cs="Calibri"/>
          <w:sz w:val="16"/>
          <w:szCs w:val="18"/>
        </w:rPr>
        <w:t xml:space="preserve">powierzenia wykonywania pracy małoletniemu cudzoziemcowi, o którym mowa w art. 9 ust. 2 ustawy z dnia </w:t>
      </w:r>
      <w:r w:rsidR="00111C03" w:rsidRPr="00E22C2B">
        <w:rPr>
          <w:rFonts w:ascii="Calibri" w:hAnsi="Calibri" w:cs="Calibri"/>
          <w:sz w:val="16"/>
          <w:szCs w:val="18"/>
        </w:rPr>
        <w:br/>
      </w:r>
      <w:r w:rsidRPr="00E22C2B">
        <w:rPr>
          <w:rFonts w:ascii="Calibri" w:hAnsi="Calibri" w:cs="Calibri"/>
          <w:sz w:val="16"/>
          <w:szCs w:val="18"/>
        </w:rPr>
        <w:t xml:space="preserve">15 czerwca 2012 r. o skutkach powierzania wykonywania pracy cudzoziemcom przebywającym wbrew przepisom </w:t>
      </w:r>
      <w:r w:rsidR="00111C03" w:rsidRPr="00E22C2B">
        <w:rPr>
          <w:rFonts w:ascii="Calibri" w:hAnsi="Calibri" w:cs="Calibri"/>
          <w:sz w:val="16"/>
          <w:szCs w:val="18"/>
        </w:rPr>
        <w:br/>
      </w:r>
      <w:r w:rsidRPr="00E22C2B">
        <w:rPr>
          <w:rFonts w:ascii="Calibri" w:hAnsi="Calibri" w:cs="Calibri"/>
          <w:sz w:val="16"/>
          <w:szCs w:val="18"/>
        </w:rPr>
        <w:t xml:space="preserve">na terytorium Rzeczypospolitej Polskiej, </w:t>
      </w:r>
    </w:p>
    <w:p w14:paraId="7FCFE8EC" w14:textId="7A29BF13" w:rsidR="001A63C2" w:rsidRPr="00E22C2B" w:rsidRDefault="001A63C2" w:rsidP="001147ED">
      <w:pPr>
        <w:pStyle w:val="Akapitzlist"/>
        <w:numPr>
          <w:ilvl w:val="0"/>
          <w:numId w:val="25"/>
        </w:numPr>
        <w:autoSpaceDE w:val="0"/>
        <w:autoSpaceDN w:val="0"/>
        <w:adjustRightInd w:val="0"/>
        <w:rPr>
          <w:rFonts w:ascii="Calibri" w:hAnsi="Calibri" w:cs="Calibri"/>
          <w:sz w:val="16"/>
          <w:szCs w:val="18"/>
        </w:rPr>
      </w:pPr>
      <w:r w:rsidRPr="00E22C2B">
        <w:rPr>
          <w:rFonts w:ascii="Calibri" w:hAnsi="Calibri" w:cs="Calibri"/>
          <w:sz w:val="16"/>
          <w:szCs w:val="18"/>
        </w:rPr>
        <w:t xml:space="preserve">przeciwko obrotowi gospodarczemu, o których mowa w art. 296–307 Kodeksu karnego, przestępstwo oszustwa, </w:t>
      </w:r>
      <w:r w:rsidR="00111C03" w:rsidRPr="00E22C2B">
        <w:rPr>
          <w:rFonts w:ascii="Calibri" w:hAnsi="Calibri" w:cs="Calibri"/>
          <w:sz w:val="16"/>
          <w:szCs w:val="18"/>
        </w:rPr>
        <w:br/>
      </w:r>
      <w:r w:rsidRPr="00E22C2B">
        <w:rPr>
          <w:rFonts w:ascii="Calibri" w:hAnsi="Calibri" w:cs="Calibri"/>
          <w:sz w:val="16"/>
          <w:szCs w:val="18"/>
        </w:rPr>
        <w:t xml:space="preserve">o którym mowa w art. 286 Kodeksu karnego, przestępstwo przeciwko wiarygodności dokumentów, o których mowa </w:t>
      </w:r>
      <w:r w:rsidR="00111C03" w:rsidRPr="00E22C2B">
        <w:rPr>
          <w:rFonts w:ascii="Calibri" w:hAnsi="Calibri" w:cs="Calibri"/>
          <w:sz w:val="16"/>
          <w:szCs w:val="18"/>
        </w:rPr>
        <w:br/>
      </w:r>
      <w:r w:rsidRPr="00E22C2B">
        <w:rPr>
          <w:rFonts w:ascii="Calibri" w:hAnsi="Calibri" w:cs="Calibri"/>
          <w:sz w:val="16"/>
          <w:szCs w:val="18"/>
        </w:rPr>
        <w:t xml:space="preserve">w art. 270–277d Kodeksu karnego, lub przestępstwo skarbowe, </w:t>
      </w:r>
    </w:p>
    <w:p w14:paraId="6627A14A" w14:textId="1468AAC6" w:rsidR="001A63C2" w:rsidRPr="00E22C2B" w:rsidRDefault="001A63C2" w:rsidP="001147ED">
      <w:pPr>
        <w:pStyle w:val="Akapitzlist"/>
        <w:numPr>
          <w:ilvl w:val="0"/>
          <w:numId w:val="25"/>
        </w:numPr>
        <w:autoSpaceDE w:val="0"/>
        <w:autoSpaceDN w:val="0"/>
        <w:adjustRightInd w:val="0"/>
        <w:rPr>
          <w:rFonts w:ascii="Calibri" w:hAnsi="Calibri" w:cs="Calibri"/>
          <w:sz w:val="16"/>
          <w:szCs w:val="18"/>
        </w:rPr>
      </w:pPr>
      <w:r w:rsidRPr="00E22C2B">
        <w:rPr>
          <w:rFonts w:ascii="Calibri" w:hAnsi="Calibri" w:cs="Calibri"/>
          <w:sz w:val="16"/>
          <w:szCs w:val="18"/>
        </w:rPr>
        <w:t xml:space="preserve">o którym mowa w art. 9 ust. 1 i 3 lub art. 10 ustawy z dnia 15 czerwca 2012 r. o skutkach powierzania wykonywania pracy cudzoziemcom przebywającym wbrew przepisom na terytorium Rzeczypospolitej Polskiej; </w:t>
      </w:r>
    </w:p>
    <w:p w14:paraId="196381F5" w14:textId="77777777" w:rsidR="001A63C2" w:rsidRPr="00E22C2B" w:rsidRDefault="001A63C2" w:rsidP="001147ED">
      <w:pPr>
        <w:autoSpaceDE w:val="0"/>
        <w:autoSpaceDN w:val="0"/>
        <w:adjustRightInd w:val="0"/>
        <w:spacing w:before="120" w:after="120"/>
        <w:ind w:firstLine="567"/>
        <w:rPr>
          <w:rFonts w:ascii="Calibri" w:hAnsi="Calibri" w:cs="Calibri"/>
          <w:sz w:val="16"/>
          <w:szCs w:val="18"/>
        </w:rPr>
      </w:pPr>
      <w:r w:rsidRPr="00E22C2B">
        <w:rPr>
          <w:rFonts w:ascii="Calibri" w:hAnsi="Calibri" w:cs="Calibri"/>
          <w:sz w:val="16"/>
          <w:szCs w:val="18"/>
        </w:rPr>
        <w:t xml:space="preserve">– lub za odpowiedni czyn zabroniony określony w przepisach prawa obcego; </w:t>
      </w:r>
    </w:p>
    <w:p w14:paraId="197D40F7" w14:textId="2E942241" w:rsidR="001A63C2" w:rsidRPr="00E22C2B" w:rsidRDefault="001A63C2" w:rsidP="001147ED">
      <w:pPr>
        <w:pStyle w:val="Akapitzlist"/>
        <w:numPr>
          <w:ilvl w:val="0"/>
          <w:numId w:val="22"/>
        </w:numPr>
        <w:tabs>
          <w:tab w:val="left" w:pos="567"/>
        </w:tabs>
        <w:autoSpaceDE w:val="0"/>
        <w:autoSpaceDN w:val="0"/>
        <w:adjustRightInd w:val="0"/>
        <w:ind w:left="567" w:hanging="283"/>
        <w:rPr>
          <w:rFonts w:ascii="Calibri" w:hAnsi="Calibri" w:cs="Calibri"/>
          <w:sz w:val="16"/>
          <w:szCs w:val="18"/>
        </w:rPr>
      </w:pPr>
      <w:r w:rsidRPr="00E22C2B">
        <w:rPr>
          <w:rFonts w:ascii="Calibri" w:hAnsi="Calibri" w:cs="Calibri"/>
          <w:color w:val="000000"/>
          <w:sz w:val="16"/>
          <w:szCs w:val="18"/>
        </w:rPr>
        <w:t>jeżeli</w:t>
      </w:r>
      <w:r w:rsidRPr="00E22C2B">
        <w:rPr>
          <w:rFonts w:ascii="Calibri" w:hAnsi="Calibri" w:cs="Calibri"/>
          <w:sz w:val="16"/>
          <w:szCs w:val="18"/>
        </w:rPr>
        <w:t xml:space="preserve"> urzędującego członka jego organu zarządzającego lub nadzorczego, wspólnika spółki w spółce jawnej lub partnerskiej albo komplementariusza w spółce komandytowej lub komandytowo-akcyjnej lub prokurenta prawomocnie skazano </w:t>
      </w:r>
      <w:r w:rsidR="00111C03" w:rsidRPr="00E22C2B">
        <w:rPr>
          <w:rFonts w:ascii="Calibri" w:hAnsi="Calibri" w:cs="Calibri"/>
          <w:sz w:val="16"/>
          <w:szCs w:val="18"/>
        </w:rPr>
        <w:br/>
      </w:r>
      <w:r w:rsidRPr="00E22C2B">
        <w:rPr>
          <w:rFonts w:ascii="Calibri" w:hAnsi="Calibri" w:cs="Calibri"/>
          <w:sz w:val="16"/>
          <w:szCs w:val="18"/>
        </w:rPr>
        <w:t xml:space="preserve">za przestępstwo, o którym mowa w pkt 1); </w:t>
      </w:r>
    </w:p>
    <w:p w14:paraId="7531F69B" w14:textId="03F2F640" w:rsidR="001A63C2" w:rsidRPr="00E22C2B" w:rsidRDefault="001A63C2" w:rsidP="001147ED">
      <w:pPr>
        <w:pStyle w:val="Akapitzlist"/>
        <w:numPr>
          <w:ilvl w:val="0"/>
          <w:numId w:val="22"/>
        </w:numPr>
        <w:tabs>
          <w:tab w:val="left" w:pos="567"/>
        </w:tabs>
        <w:autoSpaceDE w:val="0"/>
        <w:autoSpaceDN w:val="0"/>
        <w:adjustRightInd w:val="0"/>
        <w:ind w:left="567" w:hanging="283"/>
        <w:rPr>
          <w:rFonts w:ascii="Calibri" w:hAnsi="Calibri" w:cs="Calibri"/>
          <w:sz w:val="16"/>
          <w:szCs w:val="18"/>
        </w:rPr>
      </w:pPr>
      <w:r w:rsidRPr="00E22C2B">
        <w:rPr>
          <w:rFonts w:ascii="Calibri" w:hAnsi="Calibri" w:cs="Calibri"/>
          <w:color w:val="000000"/>
          <w:sz w:val="16"/>
          <w:szCs w:val="18"/>
        </w:rPr>
        <w:t>wobec</w:t>
      </w:r>
      <w:r w:rsidRPr="00E22C2B">
        <w:rPr>
          <w:rFonts w:ascii="Calibri" w:hAnsi="Calibri" w:cs="Calibri"/>
          <w:sz w:val="16"/>
          <w:szCs w:val="18"/>
        </w:rPr>
        <w:t xml:space="preserve"> którego wydano prawomocny wyrok sądu lub ostateczną decyzję administracyjną o zaleganiu z uiszczeniem podatków, opłat lub składek na ubezpieczenie społeczne lub zdrowotne, chyba że Wykonawca przed upływem terminu składania ofert dokonał płatności należnych podatków, opłat lub składek na ubezpieczenie społeczne lub zdrowotne wraz </w:t>
      </w:r>
      <w:r w:rsidR="00111C03" w:rsidRPr="00E22C2B">
        <w:rPr>
          <w:rFonts w:ascii="Calibri" w:hAnsi="Calibri" w:cs="Calibri"/>
          <w:sz w:val="16"/>
          <w:szCs w:val="18"/>
        </w:rPr>
        <w:br/>
      </w:r>
      <w:r w:rsidRPr="00E22C2B">
        <w:rPr>
          <w:rFonts w:ascii="Calibri" w:hAnsi="Calibri" w:cs="Calibri"/>
          <w:sz w:val="16"/>
          <w:szCs w:val="18"/>
        </w:rPr>
        <w:t xml:space="preserve">z odsetkami lub grzywnami lub zawarł wiążące porozumienie w sprawie spłaty tych należności; </w:t>
      </w:r>
    </w:p>
    <w:p w14:paraId="18CE7EF7" w14:textId="05ECFE98" w:rsidR="001A63C2" w:rsidRPr="00E22C2B" w:rsidRDefault="001A63C2" w:rsidP="001147ED">
      <w:pPr>
        <w:pStyle w:val="Akapitzlist"/>
        <w:numPr>
          <w:ilvl w:val="0"/>
          <w:numId w:val="22"/>
        </w:numPr>
        <w:tabs>
          <w:tab w:val="left" w:pos="567"/>
        </w:tabs>
        <w:autoSpaceDE w:val="0"/>
        <w:autoSpaceDN w:val="0"/>
        <w:adjustRightInd w:val="0"/>
        <w:ind w:left="567" w:hanging="283"/>
        <w:rPr>
          <w:rFonts w:ascii="Calibri" w:hAnsi="Calibri" w:cs="Calibri"/>
          <w:sz w:val="16"/>
          <w:szCs w:val="18"/>
        </w:rPr>
      </w:pPr>
      <w:r w:rsidRPr="00E22C2B">
        <w:rPr>
          <w:rFonts w:ascii="Calibri" w:hAnsi="Calibri" w:cs="Calibri"/>
          <w:color w:val="000000"/>
          <w:sz w:val="16"/>
          <w:szCs w:val="18"/>
        </w:rPr>
        <w:t>wobec</w:t>
      </w:r>
      <w:r w:rsidRPr="00E22C2B">
        <w:rPr>
          <w:rFonts w:ascii="Calibri" w:hAnsi="Calibri" w:cs="Calibri"/>
          <w:sz w:val="16"/>
          <w:szCs w:val="18"/>
        </w:rPr>
        <w:t xml:space="preserve"> którego prawomocnie orzeczono zakaz ubiegania się o zamówienia publiczne; </w:t>
      </w:r>
    </w:p>
    <w:p w14:paraId="44E97783" w14:textId="1ADDB88A" w:rsidR="001A63C2" w:rsidRPr="00E22C2B" w:rsidRDefault="001A63C2" w:rsidP="001147ED">
      <w:pPr>
        <w:pStyle w:val="Akapitzlist"/>
        <w:numPr>
          <w:ilvl w:val="0"/>
          <w:numId w:val="22"/>
        </w:numPr>
        <w:tabs>
          <w:tab w:val="left" w:pos="567"/>
        </w:tabs>
        <w:autoSpaceDE w:val="0"/>
        <w:autoSpaceDN w:val="0"/>
        <w:adjustRightInd w:val="0"/>
        <w:ind w:left="567" w:hanging="283"/>
        <w:rPr>
          <w:rFonts w:ascii="Calibri" w:hAnsi="Calibri" w:cs="Calibri"/>
          <w:sz w:val="16"/>
          <w:szCs w:val="18"/>
        </w:rPr>
      </w:pPr>
      <w:r w:rsidRPr="00E22C2B">
        <w:rPr>
          <w:rFonts w:ascii="Calibri" w:hAnsi="Calibri" w:cs="Calibri"/>
          <w:color w:val="000000"/>
          <w:sz w:val="16"/>
          <w:szCs w:val="18"/>
        </w:rPr>
        <w:t>jeżeli</w:t>
      </w:r>
      <w:r w:rsidRPr="00E22C2B">
        <w:rPr>
          <w:rFonts w:ascii="Calibri" w:hAnsi="Calibri" w:cs="Calibri"/>
          <w:sz w:val="16"/>
          <w:szCs w:val="18"/>
        </w:rPr>
        <w:t xml:space="preserve"> Zamawiający może stwierdzić, na podstawie wiarygodnych przesłanek, że Wykonawca zawarł z innymi Wykonawcami porozumienie mające na celu zakłócenie konkurencji, w szczególności jeżeli należąc do tej samej grupy kapitałowej </w:t>
      </w:r>
      <w:r w:rsidR="00111C03" w:rsidRPr="00E22C2B">
        <w:rPr>
          <w:rFonts w:ascii="Calibri" w:hAnsi="Calibri" w:cs="Calibri"/>
          <w:sz w:val="16"/>
          <w:szCs w:val="18"/>
        </w:rPr>
        <w:br/>
      </w:r>
      <w:r w:rsidRPr="00E22C2B">
        <w:rPr>
          <w:rFonts w:ascii="Calibri" w:hAnsi="Calibri" w:cs="Calibri"/>
          <w:sz w:val="16"/>
          <w:szCs w:val="18"/>
        </w:rPr>
        <w:t xml:space="preserve">w rozumieniu ustawy z dnia 16 lutego 2007 r. o ochronie konkurencji i konsumentów, złożyli odrębne oferty, oferty częściowe, chyba że wykażą, że przygotowali te oferty niezależnie od siebie; </w:t>
      </w:r>
    </w:p>
    <w:p w14:paraId="660843BB" w14:textId="65818276" w:rsidR="00FD57F1" w:rsidRPr="00E22C2B" w:rsidRDefault="001A63C2" w:rsidP="001147ED">
      <w:pPr>
        <w:pStyle w:val="Akapitzlist"/>
        <w:numPr>
          <w:ilvl w:val="0"/>
          <w:numId w:val="22"/>
        </w:numPr>
        <w:tabs>
          <w:tab w:val="left" w:pos="567"/>
        </w:tabs>
        <w:autoSpaceDE w:val="0"/>
        <w:autoSpaceDN w:val="0"/>
        <w:adjustRightInd w:val="0"/>
        <w:spacing w:after="120"/>
        <w:ind w:left="568" w:hanging="284"/>
        <w:rPr>
          <w:rFonts w:ascii="Calibri" w:hAnsi="Calibri" w:cs="Calibri"/>
          <w:sz w:val="16"/>
          <w:szCs w:val="18"/>
        </w:rPr>
      </w:pPr>
      <w:r w:rsidRPr="00E22C2B">
        <w:rPr>
          <w:rFonts w:ascii="Calibri" w:hAnsi="Calibri" w:cs="Calibri"/>
          <w:color w:val="000000"/>
          <w:sz w:val="16"/>
          <w:szCs w:val="18"/>
        </w:rPr>
        <w:t>jeżeli</w:t>
      </w:r>
      <w:r w:rsidRPr="00E22C2B">
        <w:rPr>
          <w:rFonts w:ascii="Calibri" w:hAnsi="Calibri" w:cs="Calibri"/>
          <w:sz w:val="16"/>
          <w:szCs w:val="18"/>
        </w:rPr>
        <w:t xml:space="preserve">, w przypadkach, o których mowa w art. 85 ust. 1, doszło do zakłócenia konkurencji wynikającego z wcześniejszego zaangażowania tego Wykonawcy lub podmiotu, który należy z Wykonawcą do tej samej grupy kapitałowej w rozumieniu ustawy </w:t>
      </w:r>
      <w:r w:rsidR="009E2C0C" w:rsidRPr="00E22C2B">
        <w:rPr>
          <w:rFonts w:ascii="Calibri" w:hAnsi="Calibri" w:cs="Calibri"/>
          <w:sz w:val="16"/>
          <w:szCs w:val="18"/>
        </w:rPr>
        <w:br/>
      </w:r>
      <w:r w:rsidRPr="00E22C2B">
        <w:rPr>
          <w:rFonts w:ascii="Calibri" w:hAnsi="Calibri" w:cs="Calibri"/>
          <w:sz w:val="16"/>
          <w:szCs w:val="18"/>
        </w:rPr>
        <w:t>z dnia 16 lutego 2007 r. o ochronie konkurencji i konsumentów, chyba że spowodowane tym zakłócenie konkurencji może być wyeliminowane w inny sposób niż przez wykluczenie Wykonawcy z udziału w postępowaniu o udzielenie zamówienia.</w:t>
      </w:r>
    </w:p>
    <w:p w14:paraId="6BC089A7" w14:textId="640FB514" w:rsidR="001A63C2" w:rsidRPr="00E22C2B" w:rsidRDefault="001A63C2" w:rsidP="001147ED">
      <w:pPr>
        <w:pStyle w:val="Akapitzlist"/>
        <w:numPr>
          <w:ilvl w:val="0"/>
          <w:numId w:val="24"/>
        </w:numPr>
        <w:autoSpaceDE w:val="0"/>
        <w:autoSpaceDN w:val="0"/>
        <w:adjustRightInd w:val="0"/>
        <w:ind w:left="284" w:hanging="284"/>
        <w:rPr>
          <w:rFonts w:ascii="Calibri" w:hAnsi="Calibri" w:cs="Calibri"/>
          <w:sz w:val="18"/>
          <w:szCs w:val="18"/>
        </w:rPr>
      </w:pPr>
      <w:r w:rsidRPr="00E22C2B">
        <w:rPr>
          <w:rFonts w:ascii="Calibri" w:hAnsi="Calibri" w:cs="Calibri"/>
          <w:b/>
          <w:bCs/>
          <w:sz w:val="18"/>
          <w:szCs w:val="18"/>
        </w:rPr>
        <w:t xml:space="preserve">Zamawiający wykluczy z Postępowania Wykonawcę w przypadkach, o których mowa w art. 7 ust. 1 ustawy </w:t>
      </w:r>
      <w:r w:rsidR="009E2C0C" w:rsidRPr="00E22C2B">
        <w:rPr>
          <w:rFonts w:ascii="Calibri" w:hAnsi="Calibri" w:cs="Calibri"/>
          <w:b/>
          <w:bCs/>
          <w:sz w:val="18"/>
          <w:szCs w:val="18"/>
        </w:rPr>
        <w:br/>
      </w:r>
      <w:r w:rsidRPr="00E22C2B">
        <w:rPr>
          <w:rFonts w:ascii="Calibri" w:hAnsi="Calibri" w:cs="Calibri"/>
          <w:b/>
          <w:bCs/>
          <w:sz w:val="18"/>
          <w:szCs w:val="18"/>
        </w:rPr>
        <w:t>z dnia 13 kwietnia 2022 r. o szczególnych rozwiązania w zakresie przeciwdziałania wspieraniu agresji na Ukrainę oraz służących ochronie bezpieczeństwa narodowego</w:t>
      </w:r>
      <w:r w:rsidRPr="00E22C2B">
        <w:rPr>
          <w:rFonts w:ascii="Calibri" w:hAnsi="Calibri" w:cs="Calibri"/>
          <w:bCs/>
          <w:sz w:val="18"/>
          <w:szCs w:val="18"/>
        </w:rPr>
        <w:t>,</w:t>
      </w:r>
      <w:r w:rsidRPr="00E22C2B">
        <w:rPr>
          <w:rFonts w:ascii="Calibri" w:hAnsi="Calibri" w:cs="Calibri"/>
          <w:sz w:val="18"/>
          <w:szCs w:val="18"/>
        </w:rPr>
        <w:t xml:space="preserve"> tj.:</w:t>
      </w:r>
    </w:p>
    <w:p w14:paraId="546DAAC0" w14:textId="193246BF" w:rsidR="001A63C2" w:rsidRPr="00E22C2B" w:rsidRDefault="001A63C2" w:rsidP="001147ED">
      <w:pPr>
        <w:pStyle w:val="Akapitzlist"/>
        <w:numPr>
          <w:ilvl w:val="0"/>
          <w:numId w:val="23"/>
        </w:numPr>
        <w:spacing w:before="120"/>
        <w:ind w:left="568" w:hanging="284"/>
        <w:rPr>
          <w:rFonts w:ascii="Calibri" w:hAnsi="Calibri" w:cs="Calibri"/>
          <w:sz w:val="16"/>
          <w:szCs w:val="18"/>
        </w:rPr>
      </w:pPr>
      <w:r w:rsidRPr="00E22C2B">
        <w:rPr>
          <w:rFonts w:ascii="Calibri" w:hAnsi="Calibri" w:cs="Calibri"/>
          <w:sz w:val="16"/>
          <w:szCs w:val="18"/>
        </w:rPr>
        <w:t xml:space="preserve">Wykonawcę wymienionego w wykazach określonych w rozporządzeniu </w:t>
      </w:r>
      <w:r w:rsidR="00284ADF">
        <w:rPr>
          <w:rFonts w:ascii="Calibri" w:hAnsi="Calibri" w:cs="Calibri"/>
          <w:sz w:val="16"/>
          <w:szCs w:val="18"/>
        </w:rPr>
        <w:t xml:space="preserve">Rady WE nr </w:t>
      </w:r>
      <w:r w:rsidRPr="00E22C2B">
        <w:rPr>
          <w:rFonts w:ascii="Calibri" w:hAnsi="Calibri" w:cs="Calibri"/>
          <w:sz w:val="16"/>
          <w:szCs w:val="18"/>
        </w:rPr>
        <w:t xml:space="preserve">765/2006 i rozporządzeniu </w:t>
      </w:r>
      <w:r w:rsidR="00284ADF">
        <w:rPr>
          <w:rFonts w:ascii="Calibri" w:hAnsi="Calibri" w:cs="Calibri"/>
          <w:sz w:val="16"/>
          <w:szCs w:val="18"/>
        </w:rPr>
        <w:t xml:space="preserve">Rady UE </w:t>
      </w:r>
      <w:r w:rsidRPr="00E22C2B">
        <w:rPr>
          <w:rFonts w:ascii="Calibri" w:hAnsi="Calibri" w:cs="Calibri"/>
          <w:sz w:val="16"/>
          <w:szCs w:val="18"/>
        </w:rPr>
        <w:t>269/2014 albo wpisanego na listę na podstawie decyzji w sprawie wpisu na listę rozstrzygającej o zastosowaniu środka, o którym mowa w art. 1 pkt 3 ww. ustawy;</w:t>
      </w:r>
    </w:p>
    <w:p w14:paraId="0E3C74ED" w14:textId="56B129A0" w:rsidR="001A63C2" w:rsidRPr="00E22C2B" w:rsidRDefault="001A63C2" w:rsidP="001147ED">
      <w:pPr>
        <w:pStyle w:val="Akapitzlist"/>
        <w:numPr>
          <w:ilvl w:val="0"/>
          <w:numId w:val="23"/>
        </w:numPr>
        <w:ind w:left="568" w:hanging="284"/>
        <w:rPr>
          <w:rFonts w:ascii="Calibri" w:hAnsi="Calibri" w:cs="Calibri"/>
          <w:sz w:val="16"/>
          <w:szCs w:val="18"/>
        </w:rPr>
      </w:pPr>
      <w:r w:rsidRPr="00E22C2B">
        <w:rPr>
          <w:rFonts w:ascii="Calibri" w:hAnsi="Calibri" w:cs="Calibri"/>
          <w:sz w:val="16"/>
          <w:szCs w:val="18"/>
        </w:rPr>
        <w:t xml:space="preserve">Wykonawcę, którego beneficjentem rzeczywistym w rozumieniu </w:t>
      </w:r>
      <w:r w:rsidRPr="004C29AD">
        <w:rPr>
          <w:rStyle w:val="Uwydatnienie"/>
          <w:rFonts w:ascii="Calibri" w:hAnsi="Calibri" w:cs="Calibri"/>
          <w:i w:val="0"/>
          <w:sz w:val="16"/>
          <w:szCs w:val="18"/>
        </w:rPr>
        <w:t>ustawy</w:t>
      </w:r>
      <w:r w:rsidRPr="00E22C2B">
        <w:rPr>
          <w:rFonts w:ascii="Calibri" w:hAnsi="Calibri" w:cs="Calibri"/>
          <w:sz w:val="16"/>
          <w:szCs w:val="18"/>
        </w:rPr>
        <w:t xml:space="preserve"> z dnia 1 marca 2018 r. o </w:t>
      </w:r>
      <w:r w:rsidRPr="004C29AD">
        <w:rPr>
          <w:rStyle w:val="Uwydatnienie"/>
          <w:rFonts w:ascii="Calibri" w:hAnsi="Calibri" w:cs="Calibri"/>
          <w:i w:val="0"/>
          <w:sz w:val="16"/>
          <w:szCs w:val="18"/>
        </w:rPr>
        <w:t>przeciwdziałaniu</w:t>
      </w:r>
      <w:r w:rsidRPr="00E22C2B">
        <w:rPr>
          <w:rFonts w:ascii="Calibri" w:hAnsi="Calibri" w:cs="Calibri"/>
          <w:sz w:val="16"/>
          <w:szCs w:val="18"/>
        </w:rPr>
        <w:t xml:space="preserve">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7CE95F38" w14:textId="6C65832D" w:rsidR="001A63C2" w:rsidRPr="00E22C2B" w:rsidRDefault="001A63C2" w:rsidP="001147ED">
      <w:pPr>
        <w:pStyle w:val="Akapitzlist"/>
        <w:numPr>
          <w:ilvl w:val="0"/>
          <w:numId w:val="23"/>
        </w:numPr>
        <w:ind w:left="568" w:hanging="284"/>
        <w:rPr>
          <w:rFonts w:ascii="Calibri" w:hAnsi="Calibri" w:cs="Calibri"/>
          <w:sz w:val="16"/>
          <w:szCs w:val="18"/>
        </w:rPr>
      </w:pPr>
      <w:r w:rsidRPr="00E22C2B">
        <w:rPr>
          <w:rFonts w:ascii="Calibri" w:hAnsi="Calibri" w:cs="Calibri"/>
          <w:sz w:val="16"/>
          <w:szCs w:val="18"/>
        </w:rPr>
        <w:t xml:space="preserve">Wykonawcę, którego jednostką dominującą w rozumieniu art. 3 ust. 1 pkt 37 </w:t>
      </w:r>
      <w:r w:rsidRPr="00E22C2B">
        <w:rPr>
          <w:rStyle w:val="Uwydatnienie"/>
          <w:rFonts w:ascii="Calibri" w:hAnsi="Calibri" w:cs="Calibri"/>
          <w:i w:val="0"/>
          <w:iCs w:val="0"/>
          <w:sz w:val="16"/>
          <w:szCs w:val="18"/>
        </w:rPr>
        <w:t>ustawy</w:t>
      </w:r>
      <w:r w:rsidRPr="00E22C2B">
        <w:rPr>
          <w:rFonts w:ascii="Calibri" w:hAnsi="Calibri" w:cs="Calibri"/>
          <w:i/>
          <w:iCs/>
          <w:sz w:val="16"/>
          <w:szCs w:val="18"/>
        </w:rPr>
        <w:t xml:space="preserve"> </w:t>
      </w:r>
      <w:r w:rsidRPr="00E22C2B">
        <w:rPr>
          <w:rFonts w:ascii="Calibri" w:hAnsi="Calibri" w:cs="Calibri"/>
          <w:sz w:val="16"/>
          <w:szCs w:val="18"/>
        </w:rPr>
        <w:t>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77B3B7E" w14:textId="586D73E0" w:rsidR="005420E4" w:rsidRPr="00E22C2B" w:rsidRDefault="005420E4" w:rsidP="001147ED">
      <w:pPr>
        <w:spacing w:line="276" w:lineRule="auto"/>
        <w:rPr>
          <w:rFonts w:ascii="Calibri" w:hAnsi="Calibri" w:cs="Calibri"/>
          <w:b/>
          <w:bCs/>
          <w:sz w:val="18"/>
          <w:szCs w:val="18"/>
        </w:rPr>
      </w:pPr>
    </w:p>
    <w:sectPr w:rsidR="005420E4" w:rsidRPr="00E22C2B" w:rsidSect="00893DDD">
      <w:headerReference w:type="default" r:id="rId8"/>
      <w:footerReference w:type="default" r:id="rId9"/>
      <w:footerReference w:type="first" r:id="rId10"/>
      <w:pgSz w:w="11906" w:h="16838"/>
      <w:pgMar w:top="426" w:right="1080" w:bottom="709" w:left="1080"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1D441" w14:textId="77777777" w:rsidR="000E3427" w:rsidRDefault="000E3427">
      <w:r>
        <w:separator/>
      </w:r>
    </w:p>
  </w:endnote>
  <w:endnote w:type="continuationSeparator" w:id="0">
    <w:p w14:paraId="0B669DD4" w14:textId="77777777" w:rsidR="000E3427" w:rsidRDefault="000E3427">
      <w:r>
        <w:continuationSeparator/>
      </w:r>
    </w:p>
  </w:endnote>
  <w:endnote w:type="continuationNotice" w:id="1">
    <w:p w14:paraId="6E187EDB" w14:textId="77777777" w:rsidR="000E3427" w:rsidRDefault="000E3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panose1 w:val="00000000000000000000"/>
    <w:charset w:val="EE"/>
    <w:family w:val="roman"/>
    <w:notTrueType/>
    <w:pitch w:val="variable"/>
    <w:sig w:usb0="00000007" w:usb1="00000000" w:usb2="00000000" w:usb3="00000000" w:csb0="00000003"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PMingLiU-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34B30" w14:textId="2C8F477A" w:rsidR="0092248F" w:rsidRPr="004D6E45" w:rsidRDefault="0092248F">
    <w:pPr>
      <w:pStyle w:val="Stopka"/>
      <w:jc w:val="right"/>
      <w:rPr>
        <w:rFonts w:asciiTheme="minorHAnsi" w:hAnsiTheme="minorHAnsi" w:cstheme="minorHAnsi"/>
        <w:sz w:val="18"/>
        <w:szCs w:val="18"/>
      </w:rPr>
    </w:pPr>
    <w:r w:rsidRPr="004D6E45">
      <w:rPr>
        <w:rFonts w:asciiTheme="minorHAnsi" w:hAnsiTheme="minorHAnsi" w:cstheme="minorHAnsi"/>
        <w:noProof/>
        <w:sz w:val="18"/>
        <w:szCs w:val="18"/>
      </w:rPr>
      <w:fldChar w:fldCharType="begin"/>
    </w:r>
    <w:r w:rsidRPr="004D6E45">
      <w:rPr>
        <w:rFonts w:asciiTheme="minorHAnsi" w:hAnsiTheme="minorHAnsi" w:cstheme="minorHAnsi"/>
        <w:noProof/>
        <w:sz w:val="18"/>
        <w:szCs w:val="18"/>
      </w:rPr>
      <w:instrText>PAGE   \* MERGEFORMAT</w:instrText>
    </w:r>
    <w:r w:rsidRPr="004D6E45">
      <w:rPr>
        <w:rFonts w:asciiTheme="minorHAnsi" w:hAnsiTheme="minorHAnsi" w:cstheme="minorHAnsi"/>
        <w:noProof/>
        <w:sz w:val="18"/>
        <w:szCs w:val="18"/>
      </w:rPr>
      <w:fldChar w:fldCharType="separate"/>
    </w:r>
    <w:r w:rsidR="00E723E2">
      <w:rPr>
        <w:rFonts w:asciiTheme="minorHAnsi" w:hAnsiTheme="minorHAnsi" w:cstheme="minorHAnsi"/>
        <w:noProof/>
        <w:sz w:val="18"/>
        <w:szCs w:val="18"/>
      </w:rPr>
      <w:t>1</w:t>
    </w:r>
    <w:r w:rsidRPr="004D6E45">
      <w:rPr>
        <w:rFonts w:asciiTheme="minorHAnsi" w:hAnsiTheme="minorHAnsi" w:cstheme="minorHAnsi"/>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50DD6" w14:textId="77777777" w:rsidR="0092248F" w:rsidRDefault="0092248F">
    <w:pPr>
      <w:pStyle w:val="Stopka"/>
      <w:jc w:val="right"/>
    </w:pPr>
    <w:r>
      <w:rPr>
        <w:noProof/>
      </w:rPr>
      <w:fldChar w:fldCharType="begin"/>
    </w:r>
    <w:r>
      <w:rPr>
        <w:noProof/>
      </w:rPr>
      <w:instrText>PAGE   \* MERGEFORMAT</w:instrText>
    </w:r>
    <w:r>
      <w:rPr>
        <w:noProof/>
      </w:rPr>
      <w:fldChar w:fldCharType="separate"/>
    </w:r>
    <w:r>
      <w:rPr>
        <w:noProof/>
      </w:rPr>
      <w:t>39</w:t>
    </w:r>
    <w:r>
      <w:rPr>
        <w:noProof/>
      </w:rPr>
      <w:fldChar w:fldCharType="end"/>
    </w:r>
  </w:p>
  <w:p w14:paraId="3880BA89" w14:textId="77777777" w:rsidR="0092248F" w:rsidRDefault="0092248F" w:rsidP="004538A8">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B600C" w14:textId="77777777" w:rsidR="000E3427" w:rsidRDefault="000E3427">
      <w:r>
        <w:separator/>
      </w:r>
    </w:p>
  </w:footnote>
  <w:footnote w:type="continuationSeparator" w:id="0">
    <w:p w14:paraId="5F110B5E" w14:textId="77777777" w:rsidR="000E3427" w:rsidRDefault="000E3427">
      <w:r>
        <w:continuationSeparator/>
      </w:r>
    </w:p>
  </w:footnote>
  <w:footnote w:type="continuationNotice" w:id="1">
    <w:p w14:paraId="640CD987" w14:textId="77777777" w:rsidR="000E3427" w:rsidRDefault="000E3427"/>
  </w:footnote>
  <w:footnote w:id="2">
    <w:p w14:paraId="105FF7E4" w14:textId="77777777" w:rsidR="00E22C2B" w:rsidRPr="009414E2" w:rsidRDefault="00E22C2B" w:rsidP="00E22C2B">
      <w:pPr>
        <w:pStyle w:val="Tekstprzypisudolnego"/>
        <w:tabs>
          <w:tab w:val="left" w:pos="142"/>
        </w:tabs>
        <w:ind w:left="142" w:hanging="142"/>
        <w:rPr>
          <w:rFonts w:ascii="Calibri" w:hAnsi="Calibri" w:cs="Calibri"/>
        </w:rPr>
      </w:pPr>
      <w:r w:rsidRPr="009414E2">
        <w:rPr>
          <w:rStyle w:val="Odwoanieprzypisudolnego"/>
          <w:rFonts w:ascii="Calibri" w:hAnsi="Calibri" w:cs="Calibri"/>
        </w:rPr>
        <w:footnoteRef/>
      </w:r>
      <w:r w:rsidRPr="009414E2">
        <w:rPr>
          <w:rFonts w:ascii="Calibri" w:hAnsi="Calibri" w:cs="Calibri"/>
        </w:rPr>
        <w:t xml:space="preserve"> oświadczenie składa każdy z wykonawców składających ofertę</w:t>
      </w:r>
    </w:p>
  </w:footnote>
  <w:footnote w:id="3">
    <w:p w14:paraId="0FC94108" w14:textId="44B3FB8D" w:rsidR="00E22C2B" w:rsidRPr="009414E2" w:rsidRDefault="00E22C2B" w:rsidP="00E22C2B">
      <w:pPr>
        <w:pStyle w:val="Tekstprzypisudolnego"/>
        <w:tabs>
          <w:tab w:val="left" w:pos="142"/>
        </w:tabs>
        <w:ind w:left="142" w:hanging="142"/>
        <w:rPr>
          <w:rFonts w:ascii="Calibri" w:hAnsi="Calibri" w:cs="Calibri"/>
        </w:rPr>
      </w:pPr>
      <w:r w:rsidRPr="009414E2">
        <w:rPr>
          <w:rStyle w:val="Odwoanieprzypisudolnego"/>
          <w:rFonts w:ascii="Calibri" w:hAnsi="Calibri" w:cs="Calibri"/>
        </w:rPr>
        <w:footnoteRef/>
      </w:r>
      <w:r w:rsidRPr="009414E2">
        <w:rPr>
          <w:rFonts w:ascii="Calibri" w:hAnsi="Calibri" w:cs="Calibri"/>
        </w:rPr>
        <w:t xml:space="preserve"> niepotrzebne </w:t>
      </w:r>
      <w:r w:rsidR="00284ADF">
        <w:rPr>
          <w:rFonts w:ascii="Calibri" w:hAnsi="Calibri" w:cs="Calibri"/>
        </w:rPr>
        <w:t>s</w:t>
      </w:r>
      <w:r w:rsidR="006B4034">
        <w:rPr>
          <w:rFonts w:ascii="Calibri" w:hAnsi="Calibri" w:cs="Calibri"/>
        </w:rPr>
        <w:t>kreślić</w:t>
      </w:r>
    </w:p>
  </w:footnote>
  <w:footnote w:id="4">
    <w:p w14:paraId="169ADF37" w14:textId="450DEC37" w:rsidR="009414E2" w:rsidRPr="009414E2" w:rsidRDefault="009414E2" w:rsidP="009414E2">
      <w:pPr>
        <w:pStyle w:val="Tekstprzypisudolnego"/>
        <w:ind w:left="142" w:hanging="142"/>
        <w:rPr>
          <w:rFonts w:ascii="Calibri" w:hAnsi="Calibri" w:cs="Calibri"/>
        </w:rPr>
      </w:pPr>
      <w:r w:rsidRPr="009414E2">
        <w:rPr>
          <w:rStyle w:val="Odwoanieprzypisudolnego"/>
          <w:rFonts w:ascii="Calibri" w:hAnsi="Calibri" w:cs="Calibri"/>
        </w:rPr>
        <w:footnoteRef/>
      </w:r>
      <w:r w:rsidRPr="009414E2">
        <w:rPr>
          <w:rFonts w:ascii="Calibri" w:hAnsi="Calibri" w:cs="Calibri"/>
        </w:rPr>
        <w:t xml:space="preserve"> </w:t>
      </w:r>
      <w:r w:rsidRPr="009414E2">
        <w:rPr>
          <w:rFonts w:ascii="Calibri" w:hAnsi="Calibri" w:cs="Calibri"/>
          <w:iCs/>
        </w:rPr>
        <w:t>określon</w:t>
      </w:r>
      <w:r w:rsidR="00DD40EB">
        <w:rPr>
          <w:rFonts w:ascii="Calibri" w:hAnsi="Calibri" w:cs="Calibri"/>
          <w:iCs/>
        </w:rPr>
        <w:t>ą</w:t>
      </w:r>
      <w:r w:rsidRPr="009414E2">
        <w:rPr>
          <w:rFonts w:ascii="Calibri" w:hAnsi="Calibri" w:cs="Calibri"/>
          <w:iCs/>
        </w:rPr>
        <w:t xml:space="preserve"> w a</w:t>
      </w:r>
      <w:r w:rsidR="004E66E3">
        <w:rPr>
          <w:rFonts w:ascii="Calibri" w:hAnsi="Calibri" w:cs="Calibri"/>
          <w:iCs/>
        </w:rPr>
        <w:t xml:space="preserve">rt. 108 ust. 1 pkt 1, 2 i 5 </w:t>
      </w:r>
      <w:proofErr w:type="spellStart"/>
      <w:r w:rsidR="004E66E3">
        <w:rPr>
          <w:rFonts w:ascii="Calibri" w:hAnsi="Calibri" w:cs="Calibri"/>
          <w:iCs/>
        </w:rPr>
        <w:t>Pzp</w:t>
      </w:r>
      <w:proofErr w:type="spellEnd"/>
    </w:p>
  </w:footnote>
  <w:footnote w:id="5">
    <w:p w14:paraId="2A8B4B7C" w14:textId="529D4D11" w:rsidR="00CE44E0" w:rsidRPr="009414E2" w:rsidRDefault="00CE44E0" w:rsidP="00CE44E0">
      <w:pPr>
        <w:pStyle w:val="Tekstprzypisudolnego"/>
        <w:ind w:left="142" w:hanging="142"/>
        <w:rPr>
          <w:rFonts w:ascii="Calibri" w:hAnsi="Calibri" w:cs="Calibri"/>
        </w:rPr>
      </w:pPr>
      <w:r w:rsidRPr="009414E2">
        <w:rPr>
          <w:rStyle w:val="Odwoanieprzypisudolnego"/>
          <w:rFonts w:ascii="Calibri" w:hAnsi="Calibri" w:cs="Calibri"/>
        </w:rPr>
        <w:footnoteRef/>
      </w:r>
      <w:r w:rsidRPr="009414E2">
        <w:rPr>
          <w:rFonts w:ascii="Calibri" w:hAnsi="Calibri" w:cs="Calibri"/>
        </w:rPr>
        <w:t xml:space="preserve"> </w:t>
      </w:r>
      <w:r w:rsidR="00DD40EB">
        <w:rPr>
          <w:rFonts w:ascii="Calibri" w:hAnsi="Calibri" w:cs="Calibri"/>
        </w:rPr>
        <w:t>p</w:t>
      </w:r>
      <w:r w:rsidR="00D50E36" w:rsidRPr="009414E2">
        <w:rPr>
          <w:rFonts w:ascii="Calibri" w:hAnsi="Calibri" w:cs="Calibri"/>
          <w:iCs/>
        </w:rPr>
        <w:t xml:space="preserve">rocedura samooczyszczenia dotyczy podstaw wykluczenia </w:t>
      </w:r>
      <w:r w:rsidR="00DD40EB">
        <w:rPr>
          <w:rFonts w:ascii="Calibri" w:hAnsi="Calibri" w:cs="Calibri"/>
          <w:iCs/>
        </w:rPr>
        <w:t>z p</w:t>
      </w:r>
      <w:r w:rsidR="00167FDA" w:rsidRPr="009414E2">
        <w:rPr>
          <w:rFonts w:ascii="Calibri" w:hAnsi="Calibri" w:cs="Calibri"/>
          <w:iCs/>
        </w:rPr>
        <w:t xml:space="preserve">ostępowania </w:t>
      </w:r>
      <w:r w:rsidR="00D50E36" w:rsidRPr="009414E2">
        <w:rPr>
          <w:rFonts w:ascii="Calibri" w:hAnsi="Calibri" w:cs="Calibri"/>
          <w:iCs/>
        </w:rPr>
        <w:t xml:space="preserve">określonych w art. 108 ust. 1 pkt 1, 2 i 5 </w:t>
      </w:r>
      <w:proofErr w:type="spellStart"/>
      <w:r w:rsidR="00167FDA" w:rsidRPr="009414E2">
        <w:rPr>
          <w:rFonts w:ascii="Calibri" w:hAnsi="Calibri" w:cs="Calibri"/>
          <w:iCs/>
        </w:rPr>
        <w:t>Pzp</w:t>
      </w:r>
      <w:proofErr w:type="spellEnd"/>
      <w:r w:rsidR="00D50E36" w:rsidRPr="009414E2">
        <w:rPr>
          <w:rFonts w:ascii="Calibri" w:hAnsi="Calibri" w:cs="Calibr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9C180" w14:textId="670F0D01" w:rsidR="0092248F" w:rsidRPr="00C53CCC" w:rsidRDefault="00C53CCC" w:rsidP="00C53CCC">
    <w:pPr>
      <w:pStyle w:val="Nagwek"/>
    </w:pPr>
    <w:r>
      <w:rPr>
        <w:noProof/>
      </w:rPr>
      <w:drawing>
        <wp:inline distT="0" distB="0" distL="0" distR="0" wp14:anchorId="4772C005" wp14:editId="183D65CC">
          <wp:extent cx="5760720" cy="570865"/>
          <wp:effectExtent l="0" t="0" r="0" b="635"/>
          <wp:docPr id="2" name="Obraz 1" descr="znaki graficzne projektu KPO finansującego zamówienie" title="znaki projektu">
            <a:extLst xmlns:a="http://schemas.openxmlformats.org/drawingml/2006/main">
              <a:ext uri="{FF2B5EF4-FFF2-40B4-BE49-F238E27FC236}">
                <a16:creationId xmlns:a16="http://schemas.microsoft.com/office/drawing/2014/main" id="{B52D093F-ACD9-4367-8422-A82A52561588}"/>
              </a:ext>
            </a:extLst>
          </wp:docPr>
          <wp:cNvGraphicFramePr/>
          <a:graphic xmlns:a="http://schemas.openxmlformats.org/drawingml/2006/main">
            <a:graphicData uri="http://schemas.openxmlformats.org/drawingml/2006/picture">
              <pic:pic xmlns:pic="http://schemas.openxmlformats.org/drawingml/2006/picture">
                <pic:nvPicPr>
                  <pic:cNvPr id="2" name="Obraz 1">
                    <a:extLst>
                      <a:ext uri="{FF2B5EF4-FFF2-40B4-BE49-F238E27FC236}">
                        <a16:creationId xmlns:a16="http://schemas.microsoft.com/office/drawing/2014/main" id="{B52D093F-ACD9-4367-8422-A82A52561588}"/>
                      </a:ext>
                    </a:extLst>
                  </pic:cNvPr>
                  <pic:cNvPicPr/>
                </pic:nvPicPr>
                <pic:blipFill>
                  <a:blip r:embed="rId1"/>
                  <a:stretch>
                    <a:fillRect/>
                  </a:stretch>
                </pic:blipFill>
                <pic:spPr>
                  <a:xfrm>
                    <a:off x="0" y="0"/>
                    <a:ext cx="5760720" cy="5708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name w:val="WW8Num44"/>
    <w:lvl w:ilvl="0">
      <w:start w:val="1"/>
      <w:numFmt w:val="lowerLetter"/>
      <w:lvlText w:val="%1)"/>
      <w:lvlJc w:val="left"/>
      <w:pPr>
        <w:tabs>
          <w:tab w:val="num" w:pos="1690"/>
        </w:tabs>
        <w:ind w:left="2617" w:hanging="360"/>
      </w:pPr>
      <w:rPr>
        <w:b w:val="0"/>
        <w:color w:val="000000"/>
      </w:rPr>
    </w:lvl>
    <w:lvl w:ilvl="1">
      <w:start w:val="1"/>
      <w:numFmt w:val="decimal"/>
      <w:lvlText w:val="%2."/>
      <w:lvlJc w:val="left"/>
      <w:pPr>
        <w:tabs>
          <w:tab w:val="num" w:pos="2770"/>
        </w:tabs>
        <w:ind w:left="2770" w:hanging="360"/>
      </w:pPr>
    </w:lvl>
    <w:lvl w:ilvl="2">
      <w:start w:val="1"/>
      <w:numFmt w:val="decimal"/>
      <w:lvlText w:val="%3."/>
      <w:lvlJc w:val="left"/>
      <w:pPr>
        <w:tabs>
          <w:tab w:val="num" w:pos="3130"/>
        </w:tabs>
        <w:ind w:left="3130" w:hanging="360"/>
      </w:pPr>
    </w:lvl>
    <w:lvl w:ilvl="3">
      <w:start w:val="1"/>
      <w:numFmt w:val="decimal"/>
      <w:lvlText w:val="%4."/>
      <w:lvlJc w:val="left"/>
      <w:pPr>
        <w:tabs>
          <w:tab w:val="num" w:pos="3490"/>
        </w:tabs>
        <w:ind w:left="3490" w:hanging="360"/>
      </w:pPr>
    </w:lvl>
    <w:lvl w:ilvl="4">
      <w:start w:val="1"/>
      <w:numFmt w:val="decimal"/>
      <w:lvlText w:val="%5."/>
      <w:lvlJc w:val="left"/>
      <w:pPr>
        <w:tabs>
          <w:tab w:val="num" w:pos="3850"/>
        </w:tabs>
        <w:ind w:left="3850" w:hanging="360"/>
      </w:pPr>
    </w:lvl>
    <w:lvl w:ilvl="5">
      <w:start w:val="1"/>
      <w:numFmt w:val="decimal"/>
      <w:lvlText w:val="%6."/>
      <w:lvlJc w:val="left"/>
      <w:pPr>
        <w:tabs>
          <w:tab w:val="num" w:pos="4210"/>
        </w:tabs>
        <w:ind w:left="4210" w:hanging="360"/>
      </w:pPr>
    </w:lvl>
    <w:lvl w:ilvl="6">
      <w:start w:val="1"/>
      <w:numFmt w:val="decimal"/>
      <w:lvlText w:val="%7."/>
      <w:lvlJc w:val="left"/>
      <w:pPr>
        <w:tabs>
          <w:tab w:val="num" w:pos="4570"/>
        </w:tabs>
        <w:ind w:left="4570" w:hanging="360"/>
      </w:pPr>
    </w:lvl>
    <w:lvl w:ilvl="7">
      <w:start w:val="1"/>
      <w:numFmt w:val="decimal"/>
      <w:lvlText w:val="%8."/>
      <w:lvlJc w:val="left"/>
      <w:pPr>
        <w:tabs>
          <w:tab w:val="num" w:pos="4930"/>
        </w:tabs>
        <w:ind w:left="4930" w:hanging="360"/>
      </w:pPr>
    </w:lvl>
    <w:lvl w:ilvl="8">
      <w:start w:val="1"/>
      <w:numFmt w:val="decimal"/>
      <w:lvlText w:val="%9."/>
      <w:lvlJc w:val="left"/>
      <w:pPr>
        <w:tabs>
          <w:tab w:val="num" w:pos="5290"/>
        </w:tabs>
        <w:ind w:left="5290" w:hanging="360"/>
      </w:pPr>
    </w:lvl>
  </w:abstractNum>
  <w:abstractNum w:abstractNumId="1" w15:restartNumberingAfterBreak="0">
    <w:nsid w:val="0000000F"/>
    <w:multiLevelType w:val="singleLevel"/>
    <w:tmpl w:val="0000000F"/>
    <w:name w:val="WW8Num12"/>
    <w:lvl w:ilvl="0">
      <w:start w:val="1"/>
      <w:numFmt w:val="decimal"/>
      <w:lvlText w:val="%1)"/>
      <w:lvlJc w:val="left"/>
      <w:pPr>
        <w:tabs>
          <w:tab w:val="num" w:pos="0"/>
        </w:tabs>
        <w:ind w:left="1440" w:hanging="360"/>
      </w:pPr>
    </w:lvl>
  </w:abstractNum>
  <w:abstractNum w:abstractNumId="2" w15:restartNumberingAfterBreak="0">
    <w:nsid w:val="00000010"/>
    <w:multiLevelType w:val="singleLevel"/>
    <w:tmpl w:val="00000010"/>
    <w:name w:val="WW8Num33"/>
    <w:lvl w:ilvl="0">
      <w:start w:val="1"/>
      <w:numFmt w:val="lowerLetter"/>
      <w:lvlText w:val="%1)"/>
      <w:lvlJc w:val="left"/>
      <w:pPr>
        <w:tabs>
          <w:tab w:val="num" w:pos="-77"/>
        </w:tabs>
        <w:ind w:left="1919" w:hanging="360"/>
      </w:pPr>
    </w:lvl>
  </w:abstractNum>
  <w:abstractNum w:abstractNumId="3"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 w15:restartNumberingAfterBreak="0">
    <w:nsid w:val="00000034"/>
    <w:multiLevelType w:val="singleLevel"/>
    <w:tmpl w:val="00000034"/>
    <w:name w:val="WW8Num53"/>
    <w:lvl w:ilvl="0">
      <w:start w:val="1"/>
      <w:numFmt w:val="decimal"/>
      <w:lvlText w:val="%1."/>
      <w:lvlJc w:val="left"/>
      <w:pPr>
        <w:tabs>
          <w:tab w:val="num" w:pos="360"/>
        </w:tabs>
        <w:ind w:left="360" w:hanging="360"/>
      </w:pPr>
      <w:rPr>
        <w:rFonts w:cs="Times New Roman"/>
      </w:rPr>
    </w:lvl>
  </w:abstractNum>
  <w:abstractNum w:abstractNumId="5" w15:restartNumberingAfterBreak="0">
    <w:nsid w:val="092F6F44"/>
    <w:multiLevelType w:val="hybridMultilevel"/>
    <w:tmpl w:val="AD2E73FA"/>
    <w:name w:val="WW8Num532"/>
    <w:lvl w:ilvl="0" w:tplc="BC163CA0">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AF51AA"/>
    <w:multiLevelType w:val="hybridMultilevel"/>
    <w:tmpl w:val="DFBA8174"/>
    <w:lvl w:ilvl="0" w:tplc="B622A46A">
      <w:start w:val="1"/>
      <w:numFmt w:val="decimal"/>
      <w:lvlText w:val="%1."/>
      <w:lvlJc w:val="left"/>
      <w:pPr>
        <w:ind w:left="1146" w:hanging="360"/>
      </w:pPr>
      <w:rPr>
        <w:rFonts w:hint="default"/>
        <w:b w:val="0"/>
        <w:bCs/>
        <w:i w:val="0"/>
        <w:iCs/>
        <w:color w:val="auto"/>
        <w:sz w:val="22"/>
        <w:szCs w:val="22"/>
      </w:rPr>
    </w:lvl>
    <w:lvl w:ilvl="1" w:tplc="8EBC5F4E">
      <w:numFmt w:val="bullet"/>
      <w:lvlText w:val=""/>
      <w:lvlJc w:val="left"/>
      <w:pPr>
        <w:ind w:left="1440" w:hanging="360"/>
      </w:pPr>
      <w:rPr>
        <w:rFonts w:ascii="Wingdings" w:eastAsia="Times New Roman" w:hAnsi="Wingdings" w:cs="Calibri"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32747D"/>
    <w:multiLevelType w:val="multilevel"/>
    <w:tmpl w:val="66AE9E64"/>
    <w:lvl w:ilvl="0">
      <w:start w:val="1"/>
      <w:numFmt w:val="decimal"/>
      <w:pStyle w:val="spistrescipoziom1"/>
      <w:lvlText w:val="%1."/>
      <w:lvlJc w:val="left"/>
      <w:pPr>
        <w:ind w:left="360" w:hanging="360"/>
      </w:pPr>
      <w:rPr>
        <w:rFonts w:hint="default"/>
        <w:b/>
        <w:i w:val="0"/>
        <w:color w:val="auto"/>
        <w:sz w:val="20"/>
        <w:szCs w:val="18"/>
        <w:u w:val="none"/>
      </w:rPr>
    </w:lvl>
    <w:lvl w:ilvl="1">
      <w:start w:val="1"/>
      <w:numFmt w:val="decimal"/>
      <w:pStyle w:val="spistrescipoziom2"/>
      <w:lvlText w:val="%1.%2."/>
      <w:lvlJc w:val="left"/>
      <w:pPr>
        <w:ind w:left="792" w:hanging="432"/>
      </w:pPr>
      <w:rPr>
        <w:rFonts w:hint="default"/>
        <w:b w:val="0"/>
        <w:i w:val="0"/>
        <w:color w:val="auto"/>
        <w:sz w:val="20"/>
        <w:szCs w:val="18"/>
        <w:u w:val="none"/>
      </w:rPr>
    </w:lvl>
    <w:lvl w:ilvl="2">
      <w:start w:val="1"/>
      <w:numFmt w:val="decimal"/>
      <w:lvlText w:val="%1.%2.%3."/>
      <w:lvlJc w:val="left"/>
      <w:pPr>
        <w:ind w:left="1224" w:hanging="504"/>
      </w:pPr>
      <w:rPr>
        <w:rFonts w:hint="default"/>
        <w:b w:val="0"/>
        <w:i w:val="0"/>
        <w:color w:val="auto"/>
        <w:sz w:val="20"/>
        <w:szCs w:val="18"/>
        <w:u w:val="none"/>
      </w:rPr>
    </w:lvl>
    <w:lvl w:ilvl="3">
      <w:start w:val="1"/>
      <w:numFmt w:val="lowerLetter"/>
      <w:lvlText w:val="(%4)"/>
      <w:lvlJc w:val="left"/>
      <w:pPr>
        <w:ind w:left="1728" w:hanging="648"/>
      </w:pPr>
      <w:rPr>
        <w:rFonts w:hint="default"/>
        <w:b w:val="0"/>
        <w:i w:val="0"/>
        <w:color w:val="auto"/>
        <w:sz w:val="20"/>
        <w:szCs w:val="18"/>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val="0"/>
        <w:i w:val="0"/>
        <w:color w:val="auto"/>
        <w:sz w:val="18"/>
        <w:szCs w:val="18"/>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C67D11"/>
    <w:multiLevelType w:val="hybridMultilevel"/>
    <w:tmpl w:val="A3BE2A5C"/>
    <w:name w:val="WW8Num534"/>
    <w:lvl w:ilvl="0" w:tplc="B6EC1A66">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E44180"/>
    <w:multiLevelType w:val="multilevel"/>
    <w:tmpl w:val="4F0E3018"/>
    <w:name w:val="NumPar"/>
    <w:lvl w:ilvl="0">
      <w:start w:val="1"/>
      <w:numFmt w:val="decimal"/>
      <w:lvlRestart w:val="0"/>
      <w:pStyle w:val="NumPar1"/>
      <w:lvlText w:val="%1."/>
      <w:lvlJc w:val="left"/>
      <w:pPr>
        <w:tabs>
          <w:tab w:val="num" w:pos="850"/>
        </w:tabs>
        <w:ind w:left="850" w:hanging="850"/>
      </w:pPr>
      <w:rPr>
        <w:b/>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lvl>
  </w:abstractNum>
  <w:abstractNum w:abstractNumId="10" w15:restartNumberingAfterBreak="0">
    <w:nsid w:val="29515013"/>
    <w:multiLevelType w:val="multilevel"/>
    <w:tmpl w:val="7D06CB72"/>
    <w:styleLink w:val="WWNum2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497D05"/>
    <w:multiLevelType w:val="multilevel"/>
    <w:tmpl w:val="14DCB876"/>
    <w:styleLink w:val="WWNum25"/>
    <w:lvl w:ilvl="0">
      <w:start w:val="1"/>
      <w:numFmt w:val="lowerLetter"/>
      <w:lvlText w:val="%1)"/>
      <w:lvlJc w:val="left"/>
      <w:pPr>
        <w:ind w:left="1440" w:hanging="360"/>
      </w:pPr>
      <w:rPr>
        <w:strike w:val="0"/>
        <w:dstrike w:val="0"/>
      </w:rPr>
    </w:lvl>
    <w:lvl w:ilvl="1">
      <w:start w:val="1"/>
      <w:numFmt w:val="lowerLetter"/>
      <w:lvlText w:val="%1.%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369B079B"/>
    <w:multiLevelType w:val="multilevel"/>
    <w:tmpl w:val="2264A38E"/>
    <w:styleLink w:val="Styl2"/>
    <w:lvl w:ilvl="0">
      <w:start w:val="1"/>
      <w:numFmt w:val="decimal"/>
      <w:lvlText w:val="%1."/>
      <w:lvlJc w:val="left"/>
      <w:pPr>
        <w:tabs>
          <w:tab w:val="num" w:pos="1134"/>
        </w:tabs>
        <w:ind w:left="1134" w:hanging="567"/>
      </w:pPr>
      <w:rPr>
        <w:rFonts w:hint="default"/>
        <w:b w:val="0"/>
        <w:i w:val="0"/>
        <w:sz w:val="16"/>
        <w:szCs w:val="16"/>
      </w:rPr>
    </w:lvl>
    <w:lvl w:ilvl="1">
      <w:start w:val="1"/>
      <w:numFmt w:val="decimal"/>
      <w:lvlText w:val="%1.%2."/>
      <w:lvlJc w:val="left"/>
      <w:pPr>
        <w:tabs>
          <w:tab w:val="num" w:pos="1701"/>
        </w:tabs>
        <w:ind w:left="1701" w:hanging="567"/>
      </w:pPr>
      <w:rPr>
        <w:rFonts w:hint="default"/>
        <w:b w:val="0"/>
        <w:i w:val="0"/>
        <w:color w:val="auto"/>
        <w:sz w:val="16"/>
        <w:szCs w:val="16"/>
      </w:rPr>
    </w:lvl>
    <w:lvl w:ilvl="2">
      <w:start w:val="1"/>
      <w:numFmt w:val="decimal"/>
      <w:lvlText w:val="%1.%2.%3."/>
      <w:lvlJc w:val="left"/>
      <w:pPr>
        <w:tabs>
          <w:tab w:val="num" w:pos="2381"/>
        </w:tabs>
        <w:ind w:left="2381" w:hanging="680"/>
      </w:pPr>
      <w:rPr>
        <w:rFonts w:ascii="Times New Roman" w:hAnsi="Times New Roman" w:cs="Times New Roman" w:hint="default"/>
        <w:b w:val="0"/>
        <w:i w:val="0"/>
        <w:color w:val="auto"/>
        <w:sz w:val="16"/>
        <w:szCs w:val="16"/>
      </w:rPr>
    </w:lvl>
    <w:lvl w:ilvl="3">
      <w:start w:val="1"/>
      <w:numFmt w:val="decimal"/>
      <w:lvlText w:val="%1.%2.%3.%4."/>
      <w:lvlJc w:val="left"/>
      <w:pPr>
        <w:tabs>
          <w:tab w:val="num" w:pos="3175"/>
        </w:tabs>
        <w:ind w:left="3175" w:hanging="794"/>
      </w:pPr>
      <w:rPr>
        <w:rFonts w:hint="default"/>
        <w:b w:val="0"/>
        <w:i w:val="0"/>
        <w:sz w:val="16"/>
        <w:szCs w:val="16"/>
      </w:rPr>
    </w:lvl>
    <w:lvl w:ilvl="4">
      <w:start w:val="1"/>
      <w:numFmt w:val="decimal"/>
      <w:lvlText w:val="%1.%2.%3.%4.%5."/>
      <w:lvlJc w:val="left"/>
      <w:pPr>
        <w:tabs>
          <w:tab w:val="num" w:pos="4082"/>
        </w:tabs>
        <w:ind w:left="4082" w:hanging="907"/>
      </w:pPr>
      <w:rPr>
        <w:rFonts w:hint="default"/>
        <w:i w:val="0"/>
        <w:sz w:val="16"/>
        <w:szCs w:val="16"/>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CE010E0"/>
    <w:multiLevelType w:val="multilevel"/>
    <w:tmpl w:val="307A09CC"/>
    <w:styleLink w:val="WWNum2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DDD7C39"/>
    <w:multiLevelType w:val="hybridMultilevel"/>
    <w:tmpl w:val="F022F3B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 w15:restartNumberingAfterBreak="0">
    <w:nsid w:val="408E4A7D"/>
    <w:multiLevelType w:val="hybridMultilevel"/>
    <w:tmpl w:val="5EB82C86"/>
    <w:lvl w:ilvl="0" w:tplc="04150001">
      <w:start w:val="1"/>
      <w:numFmt w:val="bullet"/>
      <w:lvlText w:val=""/>
      <w:lvlJc w:val="left"/>
      <w:pPr>
        <w:ind w:left="720" w:hanging="360"/>
      </w:pPr>
      <w:rPr>
        <w:rFonts w:ascii="Symbol" w:hAnsi="Symbol" w:hint="default"/>
      </w:rPr>
    </w:lvl>
    <w:lvl w:ilvl="1" w:tplc="96EA262A">
      <w:numFmt w:val="bullet"/>
      <w:pStyle w:val="Bullet"/>
      <w:lvlText w:val="•"/>
      <w:lvlJc w:val="left"/>
      <w:pPr>
        <w:ind w:left="1440" w:hanging="360"/>
      </w:pPr>
      <w:rPr>
        <w:rFonts w:ascii="Calibri" w:eastAsiaTheme="minorHAnsi" w:hAnsi="Calibri" w:cs="Calibri"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3A377CA"/>
    <w:multiLevelType w:val="multilevel"/>
    <w:tmpl w:val="B4C46168"/>
    <w:styleLink w:val="WWNum15"/>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9637B7"/>
    <w:multiLevelType w:val="multilevel"/>
    <w:tmpl w:val="32124FC4"/>
    <w:styleLink w:val="WWNum19"/>
    <w:lvl w:ilvl="0">
      <w:start w:val="1"/>
      <w:numFmt w:val="lowerLetter"/>
      <w:lvlText w:val="%1)"/>
      <w:lvlJc w:val="left"/>
      <w:pPr>
        <w:ind w:left="1080" w:hanging="360"/>
      </w:pPr>
    </w:lvl>
    <w:lvl w:ilvl="1">
      <w:start w:val="1"/>
      <w:numFmt w:val="lowerLetter"/>
      <w:lvlText w:val="%1.%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9754F1F"/>
    <w:multiLevelType w:val="multilevel"/>
    <w:tmpl w:val="347E0DCC"/>
    <w:lvl w:ilvl="0">
      <w:start w:val="1"/>
      <w:numFmt w:val="decimal"/>
      <w:pStyle w:val="2poziomELO"/>
      <w:lvlText w:val="%1."/>
      <w:lvlJc w:val="left"/>
      <w:pPr>
        <w:tabs>
          <w:tab w:val="num" w:pos="360"/>
        </w:tabs>
        <w:ind w:left="360" w:hanging="360"/>
      </w:pPr>
      <w:rPr>
        <w:rFonts w:hint="default"/>
      </w:rPr>
    </w:lvl>
    <w:lvl w:ilvl="1">
      <w:start w:val="1"/>
      <w:numFmt w:val="decimal"/>
      <w:pStyle w:val="3poziomELO"/>
      <w:lvlText w:val="%1.%2."/>
      <w:lvlJc w:val="left"/>
      <w:pPr>
        <w:tabs>
          <w:tab w:val="num" w:pos="1142"/>
        </w:tabs>
        <w:ind w:left="1142" w:hanging="432"/>
      </w:pPr>
      <w:rPr>
        <w:rFonts w:hint="default"/>
        <w:b w:val="0"/>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4EE733D5"/>
    <w:multiLevelType w:val="hybridMultilevel"/>
    <w:tmpl w:val="3FCAB260"/>
    <w:lvl w:ilvl="0" w:tplc="79122CE8">
      <w:start w:val="1"/>
      <w:numFmt w:val="decimal"/>
      <w:pStyle w:val="123"/>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94565FA"/>
    <w:multiLevelType w:val="multilevel"/>
    <w:tmpl w:val="E4D09E14"/>
    <w:styleLink w:val="WWNum16"/>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968355A"/>
    <w:multiLevelType w:val="hybridMultilevel"/>
    <w:tmpl w:val="C1D0F444"/>
    <w:lvl w:ilvl="0" w:tplc="9FFE5DB4">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5" w15:restartNumberingAfterBreak="0">
    <w:nsid w:val="5E3306A8"/>
    <w:multiLevelType w:val="multilevel"/>
    <w:tmpl w:val="FFC823B4"/>
    <w:styleLink w:val="WWNum1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D906F9"/>
    <w:multiLevelType w:val="multilevel"/>
    <w:tmpl w:val="6E8A2ABA"/>
    <w:styleLink w:val="WWNum2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33A00B9"/>
    <w:multiLevelType w:val="hybridMultilevel"/>
    <w:tmpl w:val="B316F6B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67C7056D"/>
    <w:multiLevelType w:val="multilevel"/>
    <w:tmpl w:val="91C6EB1A"/>
    <w:styleLink w:val="WWNum18"/>
    <w:lvl w:ilvl="0">
      <w:start w:val="1"/>
      <w:numFmt w:val="decimal"/>
      <w:lvlText w:val="%1."/>
      <w:lvlJc w:val="left"/>
      <w:pPr>
        <w:ind w:left="720" w:hanging="360"/>
      </w:pPr>
      <w:rPr>
        <w:color w:val="auto"/>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AD296A"/>
    <w:multiLevelType w:val="multilevel"/>
    <w:tmpl w:val="1562D080"/>
    <w:styleLink w:val="WWNum23"/>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9E0093"/>
    <w:multiLevelType w:val="multilevel"/>
    <w:tmpl w:val="4B9609DA"/>
    <w:styleLink w:val="WWNum1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7379A5"/>
    <w:multiLevelType w:val="hybridMultilevel"/>
    <w:tmpl w:val="E7A893A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79E80A0D"/>
    <w:multiLevelType w:val="hybridMultilevel"/>
    <w:tmpl w:val="8E7804B4"/>
    <w:name w:val="WW8Num533"/>
    <w:lvl w:ilvl="0" w:tplc="DD7EBB54">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BC80DE6"/>
    <w:multiLevelType w:val="multilevel"/>
    <w:tmpl w:val="9B38456A"/>
    <w:lvl w:ilvl="0">
      <w:start w:val="1"/>
      <w:numFmt w:val="decimal"/>
      <w:lvlText w:val="%1."/>
      <w:lvlJc w:val="left"/>
      <w:pPr>
        <w:ind w:left="360" w:hanging="360"/>
      </w:pPr>
      <w:rPr>
        <w:b w:val="0"/>
        <w:i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D561237"/>
    <w:multiLevelType w:val="multilevel"/>
    <w:tmpl w:val="DFF2E9EA"/>
    <w:styleLink w:val="WWNum9"/>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lvlOverride w:ilvl="0">
      <w:startOverride w:val="1"/>
    </w:lvlOverride>
  </w:num>
  <w:num w:numId="2">
    <w:abstractNumId w:val="16"/>
    <w:lvlOverride w:ilvl="0">
      <w:startOverride w:val="1"/>
    </w:lvlOverride>
  </w:num>
  <w:num w:numId="3">
    <w:abstractNumId w:val="9"/>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7"/>
  </w:num>
  <w:num w:numId="7">
    <w:abstractNumId w:val="12"/>
  </w:num>
  <w:num w:numId="8">
    <w:abstractNumId w:val="30"/>
  </w:num>
  <w:num w:numId="9">
    <w:abstractNumId w:val="17"/>
  </w:num>
  <w:num w:numId="10">
    <w:abstractNumId w:val="22"/>
  </w:num>
  <w:num w:numId="11">
    <w:abstractNumId w:val="25"/>
  </w:num>
  <w:num w:numId="12">
    <w:abstractNumId w:val="28"/>
  </w:num>
  <w:num w:numId="13">
    <w:abstractNumId w:val="18"/>
  </w:num>
  <w:num w:numId="14">
    <w:abstractNumId w:val="10"/>
  </w:num>
  <w:num w:numId="15">
    <w:abstractNumId w:val="34"/>
  </w:num>
  <w:num w:numId="16">
    <w:abstractNumId w:val="13"/>
  </w:num>
  <w:num w:numId="17">
    <w:abstractNumId w:val="29"/>
  </w:num>
  <w:num w:numId="18">
    <w:abstractNumId w:val="26"/>
  </w:num>
  <w:num w:numId="19">
    <w:abstractNumId w:val="11"/>
  </w:num>
  <w:num w:numId="20">
    <w:abstractNumId w:val="15"/>
  </w:num>
  <w:num w:numId="21">
    <w:abstractNumId w:val="20"/>
    <w:lvlOverride w:ilvl="0">
      <w:startOverride w:val="1"/>
    </w:lvlOverride>
  </w:num>
  <w:num w:numId="22">
    <w:abstractNumId w:val="14"/>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7"/>
  </w:num>
  <w:num w:numId="26">
    <w:abstractNumId w:val="6"/>
  </w:num>
  <w:num w:numId="27">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13E"/>
    <w:rsid w:val="0000028C"/>
    <w:rsid w:val="00000332"/>
    <w:rsid w:val="000009C5"/>
    <w:rsid w:val="00000D97"/>
    <w:rsid w:val="00000E71"/>
    <w:rsid w:val="000018D9"/>
    <w:rsid w:val="00001B63"/>
    <w:rsid w:val="00002AFE"/>
    <w:rsid w:val="00002D47"/>
    <w:rsid w:val="00002EBF"/>
    <w:rsid w:val="000031E2"/>
    <w:rsid w:val="0000332D"/>
    <w:rsid w:val="000035F7"/>
    <w:rsid w:val="0000368D"/>
    <w:rsid w:val="000038A0"/>
    <w:rsid w:val="000038C6"/>
    <w:rsid w:val="00003C6C"/>
    <w:rsid w:val="00003CA4"/>
    <w:rsid w:val="0000411F"/>
    <w:rsid w:val="0000442B"/>
    <w:rsid w:val="0000529E"/>
    <w:rsid w:val="0000552A"/>
    <w:rsid w:val="00005F1B"/>
    <w:rsid w:val="000061ED"/>
    <w:rsid w:val="000062D7"/>
    <w:rsid w:val="00006379"/>
    <w:rsid w:val="00006CE9"/>
    <w:rsid w:val="00006F14"/>
    <w:rsid w:val="00006FD3"/>
    <w:rsid w:val="000072E5"/>
    <w:rsid w:val="00007B50"/>
    <w:rsid w:val="00007C07"/>
    <w:rsid w:val="00010755"/>
    <w:rsid w:val="000108A7"/>
    <w:rsid w:val="00011292"/>
    <w:rsid w:val="00011504"/>
    <w:rsid w:val="000115C0"/>
    <w:rsid w:val="00011C8D"/>
    <w:rsid w:val="00011CA5"/>
    <w:rsid w:val="00011D08"/>
    <w:rsid w:val="00011E3C"/>
    <w:rsid w:val="00011E5F"/>
    <w:rsid w:val="0001224F"/>
    <w:rsid w:val="00012843"/>
    <w:rsid w:val="0001287F"/>
    <w:rsid w:val="000128C6"/>
    <w:rsid w:val="00013449"/>
    <w:rsid w:val="00013BB5"/>
    <w:rsid w:val="00013E58"/>
    <w:rsid w:val="00014284"/>
    <w:rsid w:val="00014523"/>
    <w:rsid w:val="0001490F"/>
    <w:rsid w:val="00014E6E"/>
    <w:rsid w:val="00015715"/>
    <w:rsid w:val="000158F5"/>
    <w:rsid w:val="00015C3C"/>
    <w:rsid w:val="00015EB4"/>
    <w:rsid w:val="00015F7A"/>
    <w:rsid w:val="000160B4"/>
    <w:rsid w:val="00016493"/>
    <w:rsid w:val="00016AF2"/>
    <w:rsid w:val="000172F5"/>
    <w:rsid w:val="000173EB"/>
    <w:rsid w:val="00017BD4"/>
    <w:rsid w:val="00017E34"/>
    <w:rsid w:val="00017F07"/>
    <w:rsid w:val="0002017C"/>
    <w:rsid w:val="0002085E"/>
    <w:rsid w:val="00020A41"/>
    <w:rsid w:val="000210B5"/>
    <w:rsid w:val="00021440"/>
    <w:rsid w:val="0002159C"/>
    <w:rsid w:val="00021ADD"/>
    <w:rsid w:val="00021AEC"/>
    <w:rsid w:val="00021BB4"/>
    <w:rsid w:val="00021C19"/>
    <w:rsid w:val="00021EB1"/>
    <w:rsid w:val="00022039"/>
    <w:rsid w:val="000222F3"/>
    <w:rsid w:val="000224FE"/>
    <w:rsid w:val="000227B7"/>
    <w:rsid w:val="00022F7A"/>
    <w:rsid w:val="00023F7C"/>
    <w:rsid w:val="0002470F"/>
    <w:rsid w:val="0002495E"/>
    <w:rsid w:val="00024A37"/>
    <w:rsid w:val="00024C4E"/>
    <w:rsid w:val="00024FAB"/>
    <w:rsid w:val="00025154"/>
    <w:rsid w:val="000252CA"/>
    <w:rsid w:val="0002533F"/>
    <w:rsid w:val="000253DE"/>
    <w:rsid w:val="00025BD2"/>
    <w:rsid w:val="00025CAE"/>
    <w:rsid w:val="000260DB"/>
    <w:rsid w:val="00026715"/>
    <w:rsid w:val="00026809"/>
    <w:rsid w:val="00026BE7"/>
    <w:rsid w:val="00026C4C"/>
    <w:rsid w:val="00026EF6"/>
    <w:rsid w:val="00026F02"/>
    <w:rsid w:val="00027131"/>
    <w:rsid w:val="00027707"/>
    <w:rsid w:val="00027949"/>
    <w:rsid w:val="000279BB"/>
    <w:rsid w:val="00027E4A"/>
    <w:rsid w:val="00030600"/>
    <w:rsid w:val="00030FFE"/>
    <w:rsid w:val="00031050"/>
    <w:rsid w:val="000315B6"/>
    <w:rsid w:val="000318CA"/>
    <w:rsid w:val="00031B72"/>
    <w:rsid w:val="00031B8B"/>
    <w:rsid w:val="00031DE0"/>
    <w:rsid w:val="00031FE6"/>
    <w:rsid w:val="000321A7"/>
    <w:rsid w:val="0003235F"/>
    <w:rsid w:val="00032772"/>
    <w:rsid w:val="00032BB9"/>
    <w:rsid w:val="00032C3A"/>
    <w:rsid w:val="00032C67"/>
    <w:rsid w:val="00032C86"/>
    <w:rsid w:val="00032C94"/>
    <w:rsid w:val="0003321A"/>
    <w:rsid w:val="000336C1"/>
    <w:rsid w:val="00033A1E"/>
    <w:rsid w:val="00033B90"/>
    <w:rsid w:val="00033CD3"/>
    <w:rsid w:val="00033D42"/>
    <w:rsid w:val="00033FBF"/>
    <w:rsid w:val="00034CE1"/>
    <w:rsid w:val="00034F73"/>
    <w:rsid w:val="0003537C"/>
    <w:rsid w:val="00035A5B"/>
    <w:rsid w:val="0003624B"/>
    <w:rsid w:val="000368B1"/>
    <w:rsid w:val="0003711D"/>
    <w:rsid w:val="00037428"/>
    <w:rsid w:val="000375AA"/>
    <w:rsid w:val="000377AD"/>
    <w:rsid w:val="00037E2E"/>
    <w:rsid w:val="000408B8"/>
    <w:rsid w:val="00040D5A"/>
    <w:rsid w:val="00040FE5"/>
    <w:rsid w:val="0004126F"/>
    <w:rsid w:val="000412A8"/>
    <w:rsid w:val="00041486"/>
    <w:rsid w:val="00041AD7"/>
    <w:rsid w:val="00041AEF"/>
    <w:rsid w:val="00041D05"/>
    <w:rsid w:val="00042362"/>
    <w:rsid w:val="000426E3"/>
    <w:rsid w:val="00042793"/>
    <w:rsid w:val="00042A02"/>
    <w:rsid w:val="00042E39"/>
    <w:rsid w:val="0004306E"/>
    <w:rsid w:val="000434EC"/>
    <w:rsid w:val="00043647"/>
    <w:rsid w:val="000436B5"/>
    <w:rsid w:val="00043AF1"/>
    <w:rsid w:val="00043B15"/>
    <w:rsid w:val="000452EB"/>
    <w:rsid w:val="0004577D"/>
    <w:rsid w:val="00045803"/>
    <w:rsid w:val="00045E8C"/>
    <w:rsid w:val="00046256"/>
    <w:rsid w:val="000463C2"/>
    <w:rsid w:val="000469DA"/>
    <w:rsid w:val="00046C63"/>
    <w:rsid w:val="000479E5"/>
    <w:rsid w:val="00047B56"/>
    <w:rsid w:val="00047B6C"/>
    <w:rsid w:val="00050166"/>
    <w:rsid w:val="00050B1B"/>
    <w:rsid w:val="00050D13"/>
    <w:rsid w:val="00050FB9"/>
    <w:rsid w:val="000511E2"/>
    <w:rsid w:val="00051323"/>
    <w:rsid w:val="000516E2"/>
    <w:rsid w:val="000518FB"/>
    <w:rsid w:val="00051D02"/>
    <w:rsid w:val="00051F4B"/>
    <w:rsid w:val="00052188"/>
    <w:rsid w:val="000521D5"/>
    <w:rsid w:val="00052401"/>
    <w:rsid w:val="00052465"/>
    <w:rsid w:val="00052993"/>
    <w:rsid w:val="00052F23"/>
    <w:rsid w:val="00053000"/>
    <w:rsid w:val="0005332C"/>
    <w:rsid w:val="00053447"/>
    <w:rsid w:val="00053614"/>
    <w:rsid w:val="00053936"/>
    <w:rsid w:val="00053B33"/>
    <w:rsid w:val="00053DEB"/>
    <w:rsid w:val="00053F37"/>
    <w:rsid w:val="00054017"/>
    <w:rsid w:val="00054201"/>
    <w:rsid w:val="000547B9"/>
    <w:rsid w:val="0005480C"/>
    <w:rsid w:val="000549CA"/>
    <w:rsid w:val="00054A68"/>
    <w:rsid w:val="00054E07"/>
    <w:rsid w:val="000553F3"/>
    <w:rsid w:val="000557CB"/>
    <w:rsid w:val="00055AD6"/>
    <w:rsid w:val="00055BB8"/>
    <w:rsid w:val="0005661C"/>
    <w:rsid w:val="00057106"/>
    <w:rsid w:val="00057455"/>
    <w:rsid w:val="00057676"/>
    <w:rsid w:val="00057691"/>
    <w:rsid w:val="00057732"/>
    <w:rsid w:val="0005780D"/>
    <w:rsid w:val="00057E9C"/>
    <w:rsid w:val="0006027E"/>
    <w:rsid w:val="00060318"/>
    <w:rsid w:val="00060519"/>
    <w:rsid w:val="00061042"/>
    <w:rsid w:val="00061784"/>
    <w:rsid w:val="00061899"/>
    <w:rsid w:val="00061C17"/>
    <w:rsid w:val="00061E0E"/>
    <w:rsid w:val="00062327"/>
    <w:rsid w:val="00063A0D"/>
    <w:rsid w:val="00063BCF"/>
    <w:rsid w:val="00063FE3"/>
    <w:rsid w:val="000643E6"/>
    <w:rsid w:val="000647A7"/>
    <w:rsid w:val="000647C1"/>
    <w:rsid w:val="00064880"/>
    <w:rsid w:val="0006489D"/>
    <w:rsid w:val="00065139"/>
    <w:rsid w:val="000652F8"/>
    <w:rsid w:val="000663E1"/>
    <w:rsid w:val="0006663C"/>
    <w:rsid w:val="00066964"/>
    <w:rsid w:val="00066DD5"/>
    <w:rsid w:val="00066E55"/>
    <w:rsid w:val="00066E5A"/>
    <w:rsid w:val="00067050"/>
    <w:rsid w:val="000676BA"/>
    <w:rsid w:val="00067A53"/>
    <w:rsid w:val="00067A5A"/>
    <w:rsid w:val="00067D8D"/>
    <w:rsid w:val="00067EA0"/>
    <w:rsid w:val="00067F6B"/>
    <w:rsid w:val="000707CB"/>
    <w:rsid w:val="000708A2"/>
    <w:rsid w:val="00070D29"/>
    <w:rsid w:val="00070E7E"/>
    <w:rsid w:val="00070F19"/>
    <w:rsid w:val="000715B1"/>
    <w:rsid w:val="00071A33"/>
    <w:rsid w:val="00072055"/>
    <w:rsid w:val="000721B1"/>
    <w:rsid w:val="00072253"/>
    <w:rsid w:val="00072542"/>
    <w:rsid w:val="00072AD8"/>
    <w:rsid w:val="00072CCD"/>
    <w:rsid w:val="00072D91"/>
    <w:rsid w:val="0007447E"/>
    <w:rsid w:val="0007483F"/>
    <w:rsid w:val="00074A22"/>
    <w:rsid w:val="00074D7A"/>
    <w:rsid w:val="00075054"/>
    <w:rsid w:val="000751E1"/>
    <w:rsid w:val="00075A26"/>
    <w:rsid w:val="00075A60"/>
    <w:rsid w:val="00075F13"/>
    <w:rsid w:val="00075FF9"/>
    <w:rsid w:val="0007621C"/>
    <w:rsid w:val="000767C2"/>
    <w:rsid w:val="000767CD"/>
    <w:rsid w:val="00076DFA"/>
    <w:rsid w:val="00076E31"/>
    <w:rsid w:val="00077A57"/>
    <w:rsid w:val="00077E7C"/>
    <w:rsid w:val="00081630"/>
    <w:rsid w:val="000817DA"/>
    <w:rsid w:val="00081A42"/>
    <w:rsid w:val="00082245"/>
    <w:rsid w:val="000822EE"/>
    <w:rsid w:val="00082538"/>
    <w:rsid w:val="000827ED"/>
    <w:rsid w:val="00082CE1"/>
    <w:rsid w:val="00082D11"/>
    <w:rsid w:val="00082DE9"/>
    <w:rsid w:val="0008326C"/>
    <w:rsid w:val="0008349B"/>
    <w:rsid w:val="0008377D"/>
    <w:rsid w:val="0008382C"/>
    <w:rsid w:val="00083892"/>
    <w:rsid w:val="00083EA5"/>
    <w:rsid w:val="00083FA6"/>
    <w:rsid w:val="0008437E"/>
    <w:rsid w:val="0008450F"/>
    <w:rsid w:val="00084C5A"/>
    <w:rsid w:val="00084D4E"/>
    <w:rsid w:val="00084E67"/>
    <w:rsid w:val="0008523C"/>
    <w:rsid w:val="00085290"/>
    <w:rsid w:val="000854CE"/>
    <w:rsid w:val="000858B5"/>
    <w:rsid w:val="00085AD7"/>
    <w:rsid w:val="00085AEC"/>
    <w:rsid w:val="00085CEA"/>
    <w:rsid w:val="00085D79"/>
    <w:rsid w:val="00085F57"/>
    <w:rsid w:val="000860BD"/>
    <w:rsid w:val="00086A8F"/>
    <w:rsid w:val="00086D2E"/>
    <w:rsid w:val="00086F20"/>
    <w:rsid w:val="00087D29"/>
    <w:rsid w:val="000903AD"/>
    <w:rsid w:val="00090930"/>
    <w:rsid w:val="00090E60"/>
    <w:rsid w:val="00091195"/>
    <w:rsid w:val="00091FB0"/>
    <w:rsid w:val="0009259D"/>
    <w:rsid w:val="00092A7D"/>
    <w:rsid w:val="00092AC6"/>
    <w:rsid w:val="00092EE8"/>
    <w:rsid w:val="000930F4"/>
    <w:rsid w:val="0009313C"/>
    <w:rsid w:val="00093214"/>
    <w:rsid w:val="000937A8"/>
    <w:rsid w:val="00093810"/>
    <w:rsid w:val="00093C8F"/>
    <w:rsid w:val="00093E5B"/>
    <w:rsid w:val="00093EDA"/>
    <w:rsid w:val="00094307"/>
    <w:rsid w:val="00094895"/>
    <w:rsid w:val="00094ED9"/>
    <w:rsid w:val="000953BE"/>
    <w:rsid w:val="00095451"/>
    <w:rsid w:val="000958BD"/>
    <w:rsid w:val="00095FDA"/>
    <w:rsid w:val="00096A52"/>
    <w:rsid w:val="00096BA1"/>
    <w:rsid w:val="000972D4"/>
    <w:rsid w:val="000972F2"/>
    <w:rsid w:val="0009779D"/>
    <w:rsid w:val="00097A94"/>
    <w:rsid w:val="00097B99"/>
    <w:rsid w:val="00097ED6"/>
    <w:rsid w:val="000A01D3"/>
    <w:rsid w:val="000A0216"/>
    <w:rsid w:val="000A060E"/>
    <w:rsid w:val="000A06F2"/>
    <w:rsid w:val="000A079C"/>
    <w:rsid w:val="000A089D"/>
    <w:rsid w:val="000A0926"/>
    <w:rsid w:val="000A11C2"/>
    <w:rsid w:val="000A13C9"/>
    <w:rsid w:val="000A1F67"/>
    <w:rsid w:val="000A219A"/>
    <w:rsid w:val="000A21ED"/>
    <w:rsid w:val="000A2919"/>
    <w:rsid w:val="000A2931"/>
    <w:rsid w:val="000A2DA2"/>
    <w:rsid w:val="000A2E41"/>
    <w:rsid w:val="000A3275"/>
    <w:rsid w:val="000A33A6"/>
    <w:rsid w:val="000A39D9"/>
    <w:rsid w:val="000A3C2C"/>
    <w:rsid w:val="000A41B3"/>
    <w:rsid w:val="000A46F0"/>
    <w:rsid w:val="000A479B"/>
    <w:rsid w:val="000A48E1"/>
    <w:rsid w:val="000A4A6E"/>
    <w:rsid w:val="000A4B05"/>
    <w:rsid w:val="000A4E39"/>
    <w:rsid w:val="000A51BB"/>
    <w:rsid w:val="000A533A"/>
    <w:rsid w:val="000A5494"/>
    <w:rsid w:val="000A559B"/>
    <w:rsid w:val="000A56D7"/>
    <w:rsid w:val="000A58A1"/>
    <w:rsid w:val="000A5994"/>
    <w:rsid w:val="000A5C21"/>
    <w:rsid w:val="000A5C66"/>
    <w:rsid w:val="000A64C4"/>
    <w:rsid w:val="000A64C5"/>
    <w:rsid w:val="000A660D"/>
    <w:rsid w:val="000A68D4"/>
    <w:rsid w:val="000A6B38"/>
    <w:rsid w:val="000A7709"/>
    <w:rsid w:val="000A7739"/>
    <w:rsid w:val="000A7828"/>
    <w:rsid w:val="000A7DFF"/>
    <w:rsid w:val="000A7F03"/>
    <w:rsid w:val="000B06F5"/>
    <w:rsid w:val="000B1332"/>
    <w:rsid w:val="000B1E59"/>
    <w:rsid w:val="000B259D"/>
    <w:rsid w:val="000B25FE"/>
    <w:rsid w:val="000B2AB5"/>
    <w:rsid w:val="000B2F0F"/>
    <w:rsid w:val="000B3091"/>
    <w:rsid w:val="000B3E62"/>
    <w:rsid w:val="000B3F49"/>
    <w:rsid w:val="000B46AA"/>
    <w:rsid w:val="000B4ACD"/>
    <w:rsid w:val="000B4CC1"/>
    <w:rsid w:val="000B5004"/>
    <w:rsid w:val="000B534F"/>
    <w:rsid w:val="000B575F"/>
    <w:rsid w:val="000B5A36"/>
    <w:rsid w:val="000B6225"/>
    <w:rsid w:val="000B6C9D"/>
    <w:rsid w:val="000B6F4D"/>
    <w:rsid w:val="000B6F8D"/>
    <w:rsid w:val="000B767C"/>
    <w:rsid w:val="000B76E4"/>
    <w:rsid w:val="000B7FD5"/>
    <w:rsid w:val="000C03E3"/>
    <w:rsid w:val="000C0420"/>
    <w:rsid w:val="000C056D"/>
    <w:rsid w:val="000C0772"/>
    <w:rsid w:val="000C0B3A"/>
    <w:rsid w:val="000C1648"/>
    <w:rsid w:val="000C243F"/>
    <w:rsid w:val="000C2C23"/>
    <w:rsid w:val="000C2D13"/>
    <w:rsid w:val="000C30C4"/>
    <w:rsid w:val="000C30E8"/>
    <w:rsid w:val="000C3A74"/>
    <w:rsid w:val="000C3A82"/>
    <w:rsid w:val="000C3DF6"/>
    <w:rsid w:val="000C4238"/>
    <w:rsid w:val="000C4328"/>
    <w:rsid w:val="000C4694"/>
    <w:rsid w:val="000C4757"/>
    <w:rsid w:val="000C476E"/>
    <w:rsid w:val="000C4E01"/>
    <w:rsid w:val="000C4E1E"/>
    <w:rsid w:val="000C4FFA"/>
    <w:rsid w:val="000C5B4E"/>
    <w:rsid w:val="000C6125"/>
    <w:rsid w:val="000C64B7"/>
    <w:rsid w:val="000C68D5"/>
    <w:rsid w:val="000C69E2"/>
    <w:rsid w:val="000C6A4A"/>
    <w:rsid w:val="000C6E1B"/>
    <w:rsid w:val="000C705E"/>
    <w:rsid w:val="000C73A3"/>
    <w:rsid w:val="000C78E1"/>
    <w:rsid w:val="000C79B2"/>
    <w:rsid w:val="000C79B8"/>
    <w:rsid w:val="000C7F05"/>
    <w:rsid w:val="000D0058"/>
    <w:rsid w:val="000D0DAF"/>
    <w:rsid w:val="000D1204"/>
    <w:rsid w:val="000D1484"/>
    <w:rsid w:val="000D15DD"/>
    <w:rsid w:val="000D1969"/>
    <w:rsid w:val="000D1DC8"/>
    <w:rsid w:val="000D1DF5"/>
    <w:rsid w:val="000D28BE"/>
    <w:rsid w:val="000D2D97"/>
    <w:rsid w:val="000D3420"/>
    <w:rsid w:val="000D3BB3"/>
    <w:rsid w:val="000D3EA4"/>
    <w:rsid w:val="000D3EF1"/>
    <w:rsid w:val="000D4083"/>
    <w:rsid w:val="000D462C"/>
    <w:rsid w:val="000D4920"/>
    <w:rsid w:val="000D4D9E"/>
    <w:rsid w:val="000D4E03"/>
    <w:rsid w:val="000D50B5"/>
    <w:rsid w:val="000D5B3B"/>
    <w:rsid w:val="000D5B4B"/>
    <w:rsid w:val="000D60EC"/>
    <w:rsid w:val="000D6461"/>
    <w:rsid w:val="000D696F"/>
    <w:rsid w:val="000D6C02"/>
    <w:rsid w:val="000D6E90"/>
    <w:rsid w:val="000D79BF"/>
    <w:rsid w:val="000D7CF4"/>
    <w:rsid w:val="000E007E"/>
    <w:rsid w:val="000E070E"/>
    <w:rsid w:val="000E0F99"/>
    <w:rsid w:val="000E13B8"/>
    <w:rsid w:val="000E15F6"/>
    <w:rsid w:val="000E19FC"/>
    <w:rsid w:val="000E1B1E"/>
    <w:rsid w:val="000E1B26"/>
    <w:rsid w:val="000E1F10"/>
    <w:rsid w:val="000E2033"/>
    <w:rsid w:val="000E23BE"/>
    <w:rsid w:val="000E2C74"/>
    <w:rsid w:val="000E2EFE"/>
    <w:rsid w:val="000E32C4"/>
    <w:rsid w:val="000E3427"/>
    <w:rsid w:val="000E346E"/>
    <w:rsid w:val="000E3735"/>
    <w:rsid w:val="000E3D11"/>
    <w:rsid w:val="000E4036"/>
    <w:rsid w:val="000E403D"/>
    <w:rsid w:val="000E41D1"/>
    <w:rsid w:val="000E43A6"/>
    <w:rsid w:val="000E505D"/>
    <w:rsid w:val="000E5850"/>
    <w:rsid w:val="000E593F"/>
    <w:rsid w:val="000E5A58"/>
    <w:rsid w:val="000E5EB3"/>
    <w:rsid w:val="000E60C9"/>
    <w:rsid w:val="000E6229"/>
    <w:rsid w:val="000E634A"/>
    <w:rsid w:val="000E64D3"/>
    <w:rsid w:val="000E67F4"/>
    <w:rsid w:val="000E6C5A"/>
    <w:rsid w:val="000E701E"/>
    <w:rsid w:val="000E71B0"/>
    <w:rsid w:val="000E74EC"/>
    <w:rsid w:val="000E7593"/>
    <w:rsid w:val="000E75DC"/>
    <w:rsid w:val="000E796D"/>
    <w:rsid w:val="000F0B02"/>
    <w:rsid w:val="000F11B4"/>
    <w:rsid w:val="000F134A"/>
    <w:rsid w:val="000F13A6"/>
    <w:rsid w:val="000F13CB"/>
    <w:rsid w:val="000F160E"/>
    <w:rsid w:val="000F1CA8"/>
    <w:rsid w:val="000F1D9A"/>
    <w:rsid w:val="000F21A9"/>
    <w:rsid w:val="000F24C0"/>
    <w:rsid w:val="000F2ACB"/>
    <w:rsid w:val="000F2D58"/>
    <w:rsid w:val="000F2E26"/>
    <w:rsid w:val="000F2E70"/>
    <w:rsid w:val="000F2FA4"/>
    <w:rsid w:val="000F38CE"/>
    <w:rsid w:val="000F3FF9"/>
    <w:rsid w:val="000F4421"/>
    <w:rsid w:val="000F4494"/>
    <w:rsid w:val="000F4719"/>
    <w:rsid w:val="000F4C93"/>
    <w:rsid w:val="000F4EC4"/>
    <w:rsid w:val="000F501C"/>
    <w:rsid w:val="000F608D"/>
    <w:rsid w:val="000F640A"/>
    <w:rsid w:val="000F69C4"/>
    <w:rsid w:val="000F6D12"/>
    <w:rsid w:val="000F6EC7"/>
    <w:rsid w:val="000F7AC4"/>
    <w:rsid w:val="000F7F67"/>
    <w:rsid w:val="00100780"/>
    <w:rsid w:val="00100811"/>
    <w:rsid w:val="00100BDB"/>
    <w:rsid w:val="00101689"/>
    <w:rsid w:val="00101BC2"/>
    <w:rsid w:val="00101C2F"/>
    <w:rsid w:val="0010219C"/>
    <w:rsid w:val="00102931"/>
    <w:rsid w:val="00102B17"/>
    <w:rsid w:val="00102CE1"/>
    <w:rsid w:val="001041B6"/>
    <w:rsid w:val="001044B2"/>
    <w:rsid w:val="00104802"/>
    <w:rsid w:val="001049B1"/>
    <w:rsid w:val="00104A72"/>
    <w:rsid w:val="00104B82"/>
    <w:rsid w:val="00105FFF"/>
    <w:rsid w:val="00106002"/>
    <w:rsid w:val="00106135"/>
    <w:rsid w:val="001064F5"/>
    <w:rsid w:val="0010672B"/>
    <w:rsid w:val="001068CF"/>
    <w:rsid w:val="00106D59"/>
    <w:rsid w:val="00106F00"/>
    <w:rsid w:val="0010703C"/>
    <w:rsid w:val="0010705A"/>
    <w:rsid w:val="001070A7"/>
    <w:rsid w:val="001074E6"/>
    <w:rsid w:val="00107B86"/>
    <w:rsid w:val="00110108"/>
    <w:rsid w:val="0011011C"/>
    <w:rsid w:val="0011075D"/>
    <w:rsid w:val="0011078F"/>
    <w:rsid w:val="00111219"/>
    <w:rsid w:val="001113FC"/>
    <w:rsid w:val="00111623"/>
    <w:rsid w:val="00111713"/>
    <w:rsid w:val="00111BA6"/>
    <w:rsid w:val="00111C03"/>
    <w:rsid w:val="00111E55"/>
    <w:rsid w:val="00112566"/>
    <w:rsid w:val="00114057"/>
    <w:rsid w:val="001143F0"/>
    <w:rsid w:val="0011451A"/>
    <w:rsid w:val="001147ED"/>
    <w:rsid w:val="001149B4"/>
    <w:rsid w:val="00114BC8"/>
    <w:rsid w:val="00114DE3"/>
    <w:rsid w:val="0011537A"/>
    <w:rsid w:val="001156B6"/>
    <w:rsid w:val="001157AE"/>
    <w:rsid w:val="00115C4A"/>
    <w:rsid w:val="00116291"/>
    <w:rsid w:val="00116D68"/>
    <w:rsid w:val="0011720D"/>
    <w:rsid w:val="00117276"/>
    <w:rsid w:val="00117455"/>
    <w:rsid w:val="00117499"/>
    <w:rsid w:val="0011761E"/>
    <w:rsid w:val="001176E3"/>
    <w:rsid w:val="00117987"/>
    <w:rsid w:val="00117A5F"/>
    <w:rsid w:val="00117BBB"/>
    <w:rsid w:val="00120F05"/>
    <w:rsid w:val="00120FAD"/>
    <w:rsid w:val="001212BD"/>
    <w:rsid w:val="001213DC"/>
    <w:rsid w:val="0012184A"/>
    <w:rsid w:val="001218B3"/>
    <w:rsid w:val="00121CFE"/>
    <w:rsid w:val="00121FD5"/>
    <w:rsid w:val="00122467"/>
    <w:rsid w:val="00122566"/>
    <w:rsid w:val="00122CBF"/>
    <w:rsid w:val="00123016"/>
    <w:rsid w:val="001239F7"/>
    <w:rsid w:val="00123B40"/>
    <w:rsid w:val="00123B71"/>
    <w:rsid w:val="00123FEF"/>
    <w:rsid w:val="001243CC"/>
    <w:rsid w:val="00124CD9"/>
    <w:rsid w:val="00124E97"/>
    <w:rsid w:val="0012530A"/>
    <w:rsid w:val="0012557A"/>
    <w:rsid w:val="00126213"/>
    <w:rsid w:val="001264AC"/>
    <w:rsid w:val="00126672"/>
    <w:rsid w:val="001271BC"/>
    <w:rsid w:val="00127497"/>
    <w:rsid w:val="001275C5"/>
    <w:rsid w:val="00127953"/>
    <w:rsid w:val="00127A13"/>
    <w:rsid w:val="001309D8"/>
    <w:rsid w:val="00130B2A"/>
    <w:rsid w:val="00130CD0"/>
    <w:rsid w:val="00130CD5"/>
    <w:rsid w:val="001311AD"/>
    <w:rsid w:val="00131DC9"/>
    <w:rsid w:val="00131E9B"/>
    <w:rsid w:val="00132988"/>
    <w:rsid w:val="00133DDB"/>
    <w:rsid w:val="00134103"/>
    <w:rsid w:val="001346D6"/>
    <w:rsid w:val="001352B7"/>
    <w:rsid w:val="001355DE"/>
    <w:rsid w:val="00135728"/>
    <w:rsid w:val="00135BB2"/>
    <w:rsid w:val="00135EEB"/>
    <w:rsid w:val="00136677"/>
    <w:rsid w:val="0013674A"/>
    <w:rsid w:val="001369C7"/>
    <w:rsid w:val="001372F4"/>
    <w:rsid w:val="0013744D"/>
    <w:rsid w:val="0013783A"/>
    <w:rsid w:val="00137E82"/>
    <w:rsid w:val="001403C5"/>
    <w:rsid w:val="001407E3"/>
    <w:rsid w:val="00140A8B"/>
    <w:rsid w:val="00140E05"/>
    <w:rsid w:val="00141557"/>
    <w:rsid w:val="00141A32"/>
    <w:rsid w:val="00141BCB"/>
    <w:rsid w:val="00141C45"/>
    <w:rsid w:val="00141F3D"/>
    <w:rsid w:val="00141F66"/>
    <w:rsid w:val="00141FD2"/>
    <w:rsid w:val="001425A5"/>
    <w:rsid w:val="00142868"/>
    <w:rsid w:val="00142CB2"/>
    <w:rsid w:val="00143146"/>
    <w:rsid w:val="00143429"/>
    <w:rsid w:val="001435B9"/>
    <w:rsid w:val="00143C34"/>
    <w:rsid w:val="0014453C"/>
    <w:rsid w:val="0014458B"/>
    <w:rsid w:val="0014585C"/>
    <w:rsid w:val="001460AF"/>
    <w:rsid w:val="001466F1"/>
    <w:rsid w:val="00146881"/>
    <w:rsid w:val="00146D20"/>
    <w:rsid w:val="00146E7C"/>
    <w:rsid w:val="00147102"/>
    <w:rsid w:val="001472F4"/>
    <w:rsid w:val="00147691"/>
    <w:rsid w:val="00147801"/>
    <w:rsid w:val="00147CC4"/>
    <w:rsid w:val="001505FB"/>
    <w:rsid w:val="00150628"/>
    <w:rsid w:val="00150712"/>
    <w:rsid w:val="00150EDA"/>
    <w:rsid w:val="0015141E"/>
    <w:rsid w:val="00151732"/>
    <w:rsid w:val="00151DF2"/>
    <w:rsid w:val="001520EE"/>
    <w:rsid w:val="00152311"/>
    <w:rsid w:val="001523AF"/>
    <w:rsid w:val="001525FE"/>
    <w:rsid w:val="0015264B"/>
    <w:rsid w:val="00152915"/>
    <w:rsid w:val="001529B7"/>
    <w:rsid w:val="00152A00"/>
    <w:rsid w:val="00152C23"/>
    <w:rsid w:val="00152D5F"/>
    <w:rsid w:val="0015336E"/>
    <w:rsid w:val="00154948"/>
    <w:rsid w:val="00154F42"/>
    <w:rsid w:val="001551E0"/>
    <w:rsid w:val="00155662"/>
    <w:rsid w:val="00155769"/>
    <w:rsid w:val="00155956"/>
    <w:rsid w:val="00155CB5"/>
    <w:rsid w:val="001565EB"/>
    <w:rsid w:val="00156725"/>
    <w:rsid w:val="00156B01"/>
    <w:rsid w:val="00156F87"/>
    <w:rsid w:val="00157356"/>
    <w:rsid w:val="001578FC"/>
    <w:rsid w:val="00157BA5"/>
    <w:rsid w:val="001602FF"/>
    <w:rsid w:val="00160969"/>
    <w:rsid w:val="00160B0A"/>
    <w:rsid w:val="00160B86"/>
    <w:rsid w:val="001611EF"/>
    <w:rsid w:val="00161DA1"/>
    <w:rsid w:val="001623F2"/>
    <w:rsid w:val="0016255F"/>
    <w:rsid w:val="00162902"/>
    <w:rsid w:val="00162C09"/>
    <w:rsid w:val="00162D98"/>
    <w:rsid w:val="00163A75"/>
    <w:rsid w:val="00163D62"/>
    <w:rsid w:val="00163DE4"/>
    <w:rsid w:val="00164279"/>
    <w:rsid w:val="001647FD"/>
    <w:rsid w:val="00164C2E"/>
    <w:rsid w:val="00164E92"/>
    <w:rsid w:val="0016522C"/>
    <w:rsid w:val="001656F5"/>
    <w:rsid w:val="00165C24"/>
    <w:rsid w:val="00166B55"/>
    <w:rsid w:val="00166C83"/>
    <w:rsid w:val="001671C9"/>
    <w:rsid w:val="00167279"/>
    <w:rsid w:val="00167C7A"/>
    <w:rsid w:val="00167FDA"/>
    <w:rsid w:val="0017008D"/>
    <w:rsid w:val="001707F8"/>
    <w:rsid w:val="00170B60"/>
    <w:rsid w:val="00170E2A"/>
    <w:rsid w:val="00171374"/>
    <w:rsid w:val="001713B1"/>
    <w:rsid w:val="00171B34"/>
    <w:rsid w:val="001722B8"/>
    <w:rsid w:val="001728EC"/>
    <w:rsid w:val="00172C7D"/>
    <w:rsid w:val="0017322B"/>
    <w:rsid w:val="00173B7F"/>
    <w:rsid w:val="00173FDC"/>
    <w:rsid w:val="00174487"/>
    <w:rsid w:val="001747E7"/>
    <w:rsid w:val="00174E51"/>
    <w:rsid w:val="00174F58"/>
    <w:rsid w:val="00174FC2"/>
    <w:rsid w:val="0017506C"/>
    <w:rsid w:val="001756DD"/>
    <w:rsid w:val="00175E48"/>
    <w:rsid w:val="00176075"/>
    <w:rsid w:val="00176114"/>
    <w:rsid w:val="00176B91"/>
    <w:rsid w:val="00176F5D"/>
    <w:rsid w:val="00177794"/>
    <w:rsid w:val="00177C37"/>
    <w:rsid w:val="00177C79"/>
    <w:rsid w:val="00177C8F"/>
    <w:rsid w:val="00177E8B"/>
    <w:rsid w:val="00180347"/>
    <w:rsid w:val="001803F4"/>
    <w:rsid w:val="001806F0"/>
    <w:rsid w:val="00180774"/>
    <w:rsid w:val="00180CA7"/>
    <w:rsid w:val="00181179"/>
    <w:rsid w:val="00181483"/>
    <w:rsid w:val="00181ACA"/>
    <w:rsid w:val="00181E6A"/>
    <w:rsid w:val="001834C2"/>
    <w:rsid w:val="0018383D"/>
    <w:rsid w:val="001839AF"/>
    <w:rsid w:val="00183FAE"/>
    <w:rsid w:val="0018410E"/>
    <w:rsid w:val="00184153"/>
    <w:rsid w:val="00184174"/>
    <w:rsid w:val="00185137"/>
    <w:rsid w:val="001851A9"/>
    <w:rsid w:val="00185612"/>
    <w:rsid w:val="0018566C"/>
    <w:rsid w:val="00185C0D"/>
    <w:rsid w:val="001862C3"/>
    <w:rsid w:val="001864B4"/>
    <w:rsid w:val="001864CC"/>
    <w:rsid w:val="0018694C"/>
    <w:rsid w:val="00186F53"/>
    <w:rsid w:val="00187DE4"/>
    <w:rsid w:val="00190130"/>
    <w:rsid w:val="0019067B"/>
    <w:rsid w:val="00190713"/>
    <w:rsid w:val="00190AF3"/>
    <w:rsid w:val="00190D44"/>
    <w:rsid w:val="0019107D"/>
    <w:rsid w:val="00191673"/>
    <w:rsid w:val="00191A33"/>
    <w:rsid w:val="00191ACB"/>
    <w:rsid w:val="00191B18"/>
    <w:rsid w:val="00191ED9"/>
    <w:rsid w:val="001926DA"/>
    <w:rsid w:val="00192ED3"/>
    <w:rsid w:val="00193003"/>
    <w:rsid w:val="001931FE"/>
    <w:rsid w:val="0019372F"/>
    <w:rsid w:val="0019384D"/>
    <w:rsid w:val="001938A9"/>
    <w:rsid w:val="00193A2E"/>
    <w:rsid w:val="00193BEF"/>
    <w:rsid w:val="00193CFA"/>
    <w:rsid w:val="0019411F"/>
    <w:rsid w:val="001949C8"/>
    <w:rsid w:val="00194BB8"/>
    <w:rsid w:val="00195126"/>
    <w:rsid w:val="0019515A"/>
    <w:rsid w:val="00195290"/>
    <w:rsid w:val="0019542C"/>
    <w:rsid w:val="001958AF"/>
    <w:rsid w:val="00195ABB"/>
    <w:rsid w:val="00195D42"/>
    <w:rsid w:val="00195DFF"/>
    <w:rsid w:val="00196258"/>
    <w:rsid w:val="00196540"/>
    <w:rsid w:val="00196CAB"/>
    <w:rsid w:val="00196EE1"/>
    <w:rsid w:val="00197299"/>
    <w:rsid w:val="0019761F"/>
    <w:rsid w:val="001978D6"/>
    <w:rsid w:val="00197CE6"/>
    <w:rsid w:val="00197D5D"/>
    <w:rsid w:val="001A01B6"/>
    <w:rsid w:val="001A064F"/>
    <w:rsid w:val="001A06E6"/>
    <w:rsid w:val="001A0E74"/>
    <w:rsid w:val="001A1142"/>
    <w:rsid w:val="001A178D"/>
    <w:rsid w:val="001A1868"/>
    <w:rsid w:val="001A1CC0"/>
    <w:rsid w:val="001A1F5D"/>
    <w:rsid w:val="001A1F77"/>
    <w:rsid w:val="001A2049"/>
    <w:rsid w:val="001A2C9B"/>
    <w:rsid w:val="001A2F85"/>
    <w:rsid w:val="001A30A1"/>
    <w:rsid w:val="001A30D2"/>
    <w:rsid w:val="001A30EC"/>
    <w:rsid w:val="001A31B1"/>
    <w:rsid w:val="001A3D26"/>
    <w:rsid w:val="001A3D8D"/>
    <w:rsid w:val="001A3F21"/>
    <w:rsid w:val="001A41D8"/>
    <w:rsid w:val="001A462C"/>
    <w:rsid w:val="001A4E43"/>
    <w:rsid w:val="001A6336"/>
    <w:rsid w:val="001A63C2"/>
    <w:rsid w:val="001A65FF"/>
    <w:rsid w:val="001A6A62"/>
    <w:rsid w:val="001A6BD0"/>
    <w:rsid w:val="001A71E7"/>
    <w:rsid w:val="001A745E"/>
    <w:rsid w:val="001A788A"/>
    <w:rsid w:val="001A794C"/>
    <w:rsid w:val="001A7C66"/>
    <w:rsid w:val="001B0455"/>
    <w:rsid w:val="001B0C3C"/>
    <w:rsid w:val="001B157B"/>
    <w:rsid w:val="001B15DE"/>
    <w:rsid w:val="001B1885"/>
    <w:rsid w:val="001B19DE"/>
    <w:rsid w:val="001B211F"/>
    <w:rsid w:val="001B2614"/>
    <w:rsid w:val="001B2699"/>
    <w:rsid w:val="001B2781"/>
    <w:rsid w:val="001B27B5"/>
    <w:rsid w:val="001B286F"/>
    <w:rsid w:val="001B28A3"/>
    <w:rsid w:val="001B2B7C"/>
    <w:rsid w:val="001B2F54"/>
    <w:rsid w:val="001B334A"/>
    <w:rsid w:val="001B343B"/>
    <w:rsid w:val="001B36BF"/>
    <w:rsid w:val="001B3826"/>
    <w:rsid w:val="001B3F52"/>
    <w:rsid w:val="001B41BA"/>
    <w:rsid w:val="001B4260"/>
    <w:rsid w:val="001B44AD"/>
    <w:rsid w:val="001B4581"/>
    <w:rsid w:val="001B4DA2"/>
    <w:rsid w:val="001B4DD0"/>
    <w:rsid w:val="001B4DEA"/>
    <w:rsid w:val="001B50F0"/>
    <w:rsid w:val="001B5398"/>
    <w:rsid w:val="001B5899"/>
    <w:rsid w:val="001B5FF5"/>
    <w:rsid w:val="001B63DD"/>
    <w:rsid w:val="001B646A"/>
    <w:rsid w:val="001B672F"/>
    <w:rsid w:val="001B696C"/>
    <w:rsid w:val="001B6A7A"/>
    <w:rsid w:val="001B6ACA"/>
    <w:rsid w:val="001B6F65"/>
    <w:rsid w:val="001B7874"/>
    <w:rsid w:val="001B7D88"/>
    <w:rsid w:val="001C0389"/>
    <w:rsid w:val="001C0C88"/>
    <w:rsid w:val="001C12F8"/>
    <w:rsid w:val="001C16CF"/>
    <w:rsid w:val="001C1864"/>
    <w:rsid w:val="001C1FDC"/>
    <w:rsid w:val="001C238C"/>
    <w:rsid w:val="001C2FFC"/>
    <w:rsid w:val="001C312D"/>
    <w:rsid w:val="001C315B"/>
    <w:rsid w:val="001C3310"/>
    <w:rsid w:val="001C35E7"/>
    <w:rsid w:val="001C37FE"/>
    <w:rsid w:val="001C3927"/>
    <w:rsid w:val="001C39A5"/>
    <w:rsid w:val="001C4DD1"/>
    <w:rsid w:val="001C5080"/>
    <w:rsid w:val="001C52F7"/>
    <w:rsid w:val="001C55D5"/>
    <w:rsid w:val="001C5769"/>
    <w:rsid w:val="001C5857"/>
    <w:rsid w:val="001C6057"/>
    <w:rsid w:val="001C61A6"/>
    <w:rsid w:val="001C6645"/>
    <w:rsid w:val="001C6CFF"/>
    <w:rsid w:val="001C7447"/>
    <w:rsid w:val="001C7E0F"/>
    <w:rsid w:val="001C7E14"/>
    <w:rsid w:val="001C7EA0"/>
    <w:rsid w:val="001D004B"/>
    <w:rsid w:val="001D028C"/>
    <w:rsid w:val="001D0385"/>
    <w:rsid w:val="001D0811"/>
    <w:rsid w:val="001D09CC"/>
    <w:rsid w:val="001D14F6"/>
    <w:rsid w:val="001D17A2"/>
    <w:rsid w:val="001D17A6"/>
    <w:rsid w:val="001D1920"/>
    <w:rsid w:val="001D1D70"/>
    <w:rsid w:val="001D1D89"/>
    <w:rsid w:val="001D2135"/>
    <w:rsid w:val="001D249C"/>
    <w:rsid w:val="001D2642"/>
    <w:rsid w:val="001D28E1"/>
    <w:rsid w:val="001D295E"/>
    <w:rsid w:val="001D2D2F"/>
    <w:rsid w:val="001D2E3C"/>
    <w:rsid w:val="001D2F03"/>
    <w:rsid w:val="001D307A"/>
    <w:rsid w:val="001D3A00"/>
    <w:rsid w:val="001D3E16"/>
    <w:rsid w:val="001D46A7"/>
    <w:rsid w:val="001D48E7"/>
    <w:rsid w:val="001D4BD5"/>
    <w:rsid w:val="001D4BDA"/>
    <w:rsid w:val="001D5138"/>
    <w:rsid w:val="001D5575"/>
    <w:rsid w:val="001D58D2"/>
    <w:rsid w:val="001D5917"/>
    <w:rsid w:val="001D5966"/>
    <w:rsid w:val="001D6561"/>
    <w:rsid w:val="001D6809"/>
    <w:rsid w:val="001D6FB7"/>
    <w:rsid w:val="001D7C00"/>
    <w:rsid w:val="001E0591"/>
    <w:rsid w:val="001E075C"/>
    <w:rsid w:val="001E0763"/>
    <w:rsid w:val="001E0C4C"/>
    <w:rsid w:val="001E12AF"/>
    <w:rsid w:val="001E1459"/>
    <w:rsid w:val="001E185B"/>
    <w:rsid w:val="001E188E"/>
    <w:rsid w:val="001E1C27"/>
    <w:rsid w:val="001E20B9"/>
    <w:rsid w:val="001E256F"/>
    <w:rsid w:val="001E289C"/>
    <w:rsid w:val="001E2995"/>
    <w:rsid w:val="001E303F"/>
    <w:rsid w:val="001E3C66"/>
    <w:rsid w:val="001E43E2"/>
    <w:rsid w:val="001E4696"/>
    <w:rsid w:val="001E48E3"/>
    <w:rsid w:val="001E48E4"/>
    <w:rsid w:val="001E4CF4"/>
    <w:rsid w:val="001E55D1"/>
    <w:rsid w:val="001E5B24"/>
    <w:rsid w:val="001E5D94"/>
    <w:rsid w:val="001E62F0"/>
    <w:rsid w:val="001E638B"/>
    <w:rsid w:val="001E6A80"/>
    <w:rsid w:val="001E71C0"/>
    <w:rsid w:val="001E726F"/>
    <w:rsid w:val="001E7777"/>
    <w:rsid w:val="001E7E9F"/>
    <w:rsid w:val="001F00C2"/>
    <w:rsid w:val="001F0189"/>
    <w:rsid w:val="001F06FF"/>
    <w:rsid w:val="001F0729"/>
    <w:rsid w:val="001F0BA5"/>
    <w:rsid w:val="001F1184"/>
    <w:rsid w:val="001F1602"/>
    <w:rsid w:val="001F1FD3"/>
    <w:rsid w:val="001F2DB2"/>
    <w:rsid w:val="001F2F5A"/>
    <w:rsid w:val="001F34C7"/>
    <w:rsid w:val="001F375F"/>
    <w:rsid w:val="001F3889"/>
    <w:rsid w:val="001F38AF"/>
    <w:rsid w:val="001F48A9"/>
    <w:rsid w:val="001F4BB1"/>
    <w:rsid w:val="001F5869"/>
    <w:rsid w:val="001F6116"/>
    <w:rsid w:val="001F6273"/>
    <w:rsid w:val="001F6283"/>
    <w:rsid w:val="001F6349"/>
    <w:rsid w:val="001F6478"/>
    <w:rsid w:val="001F6A48"/>
    <w:rsid w:val="001F6B4C"/>
    <w:rsid w:val="001F6CBA"/>
    <w:rsid w:val="001F70F8"/>
    <w:rsid w:val="001F7665"/>
    <w:rsid w:val="001F7A05"/>
    <w:rsid w:val="001F7E41"/>
    <w:rsid w:val="00200534"/>
    <w:rsid w:val="0020073B"/>
    <w:rsid w:val="00200A77"/>
    <w:rsid w:val="00200D9E"/>
    <w:rsid w:val="00200DAF"/>
    <w:rsid w:val="00200FA1"/>
    <w:rsid w:val="00201959"/>
    <w:rsid w:val="00201C7B"/>
    <w:rsid w:val="00201F65"/>
    <w:rsid w:val="002020FE"/>
    <w:rsid w:val="00202364"/>
    <w:rsid w:val="0020299B"/>
    <w:rsid w:val="00203158"/>
    <w:rsid w:val="00203578"/>
    <w:rsid w:val="002035EA"/>
    <w:rsid w:val="00203732"/>
    <w:rsid w:val="0020373B"/>
    <w:rsid w:val="00203B12"/>
    <w:rsid w:val="00203C46"/>
    <w:rsid w:val="00203E3F"/>
    <w:rsid w:val="00204589"/>
    <w:rsid w:val="00204B81"/>
    <w:rsid w:val="0020515F"/>
    <w:rsid w:val="00205282"/>
    <w:rsid w:val="002055A2"/>
    <w:rsid w:val="00205E2C"/>
    <w:rsid w:val="00205F7F"/>
    <w:rsid w:val="002062A5"/>
    <w:rsid w:val="002064E8"/>
    <w:rsid w:val="002066AB"/>
    <w:rsid w:val="002069E9"/>
    <w:rsid w:val="00206A9F"/>
    <w:rsid w:val="00206D4C"/>
    <w:rsid w:val="00206E15"/>
    <w:rsid w:val="002078A2"/>
    <w:rsid w:val="00207B30"/>
    <w:rsid w:val="00207FD0"/>
    <w:rsid w:val="002100D9"/>
    <w:rsid w:val="00210980"/>
    <w:rsid w:val="00210B13"/>
    <w:rsid w:val="00210DD8"/>
    <w:rsid w:val="00211550"/>
    <w:rsid w:val="0021179C"/>
    <w:rsid w:val="00212306"/>
    <w:rsid w:val="00213459"/>
    <w:rsid w:val="00213A94"/>
    <w:rsid w:val="00213C7D"/>
    <w:rsid w:val="00214024"/>
    <w:rsid w:val="00215065"/>
    <w:rsid w:val="00215580"/>
    <w:rsid w:val="0021565E"/>
    <w:rsid w:val="0021584D"/>
    <w:rsid w:val="00215871"/>
    <w:rsid w:val="00215975"/>
    <w:rsid w:val="0021608A"/>
    <w:rsid w:val="0021676B"/>
    <w:rsid w:val="00216D08"/>
    <w:rsid w:val="00217767"/>
    <w:rsid w:val="00217CE4"/>
    <w:rsid w:val="00217E9D"/>
    <w:rsid w:val="00217FF7"/>
    <w:rsid w:val="002200BC"/>
    <w:rsid w:val="0022012E"/>
    <w:rsid w:val="00220297"/>
    <w:rsid w:val="002204AA"/>
    <w:rsid w:val="0022063E"/>
    <w:rsid w:val="002214F1"/>
    <w:rsid w:val="00221A10"/>
    <w:rsid w:val="00221C4C"/>
    <w:rsid w:val="0022294C"/>
    <w:rsid w:val="00222D4A"/>
    <w:rsid w:val="0022310E"/>
    <w:rsid w:val="0022366B"/>
    <w:rsid w:val="002242A5"/>
    <w:rsid w:val="002245BC"/>
    <w:rsid w:val="0022491C"/>
    <w:rsid w:val="00224929"/>
    <w:rsid w:val="00224B8E"/>
    <w:rsid w:val="00225096"/>
    <w:rsid w:val="002250DA"/>
    <w:rsid w:val="00225382"/>
    <w:rsid w:val="00225812"/>
    <w:rsid w:val="00225AD0"/>
    <w:rsid w:val="00225C2D"/>
    <w:rsid w:val="00225CA2"/>
    <w:rsid w:val="002261C0"/>
    <w:rsid w:val="0022621E"/>
    <w:rsid w:val="00226222"/>
    <w:rsid w:val="002265E9"/>
    <w:rsid w:val="00226D17"/>
    <w:rsid w:val="00226F78"/>
    <w:rsid w:val="00227898"/>
    <w:rsid w:val="00227B94"/>
    <w:rsid w:val="00230B84"/>
    <w:rsid w:val="00230C7B"/>
    <w:rsid w:val="0023122C"/>
    <w:rsid w:val="00231480"/>
    <w:rsid w:val="00231547"/>
    <w:rsid w:val="002315CC"/>
    <w:rsid w:val="0023188A"/>
    <w:rsid w:val="00231A1B"/>
    <w:rsid w:val="00231E4C"/>
    <w:rsid w:val="00231F9C"/>
    <w:rsid w:val="0023215A"/>
    <w:rsid w:val="0023286E"/>
    <w:rsid w:val="00232E9D"/>
    <w:rsid w:val="00232FF0"/>
    <w:rsid w:val="00233759"/>
    <w:rsid w:val="0023378E"/>
    <w:rsid w:val="00234445"/>
    <w:rsid w:val="00234561"/>
    <w:rsid w:val="002345EC"/>
    <w:rsid w:val="002347BD"/>
    <w:rsid w:val="00234B4E"/>
    <w:rsid w:val="00235807"/>
    <w:rsid w:val="0023639B"/>
    <w:rsid w:val="00236451"/>
    <w:rsid w:val="0023663D"/>
    <w:rsid w:val="00236660"/>
    <w:rsid w:val="002370CE"/>
    <w:rsid w:val="00237196"/>
    <w:rsid w:val="00237705"/>
    <w:rsid w:val="00237854"/>
    <w:rsid w:val="00237CD4"/>
    <w:rsid w:val="002401D6"/>
    <w:rsid w:val="0024053A"/>
    <w:rsid w:val="00240FCA"/>
    <w:rsid w:val="002414D3"/>
    <w:rsid w:val="00241554"/>
    <w:rsid w:val="00241C59"/>
    <w:rsid w:val="00241E66"/>
    <w:rsid w:val="002427DE"/>
    <w:rsid w:val="002432F4"/>
    <w:rsid w:val="00243330"/>
    <w:rsid w:val="00243811"/>
    <w:rsid w:val="002447A4"/>
    <w:rsid w:val="002448E8"/>
    <w:rsid w:val="00244959"/>
    <w:rsid w:val="002450DE"/>
    <w:rsid w:val="00245278"/>
    <w:rsid w:val="00245813"/>
    <w:rsid w:val="00245CE1"/>
    <w:rsid w:val="00245FC3"/>
    <w:rsid w:val="0024662D"/>
    <w:rsid w:val="002466B4"/>
    <w:rsid w:val="00246976"/>
    <w:rsid w:val="00246CA5"/>
    <w:rsid w:val="00246F1A"/>
    <w:rsid w:val="0024720B"/>
    <w:rsid w:val="0024765D"/>
    <w:rsid w:val="00247807"/>
    <w:rsid w:val="00249B76"/>
    <w:rsid w:val="00250560"/>
    <w:rsid w:val="00250C1A"/>
    <w:rsid w:val="00250C40"/>
    <w:rsid w:val="002513B6"/>
    <w:rsid w:val="00251603"/>
    <w:rsid w:val="00251784"/>
    <w:rsid w:val="00251BFA"/>
    <w:rsid w:val="00252813"/>
    <w:rsid w:val="00252AB5"/>
    <w:rsid w:val="00252E44"/>
    <w:rsid w:val="00252F31"/>
    <w:rsid w:val="0025358B"/>
    <w:rsid w:val="002539CB"/>
    <w:rsid w:val="00253A8D"/>
    <w:rsid w:val="00253B16"/>
    <w:rsid w:val="00254339"/>
    <w:rsid w:val="002543A8"/>
    <w:rsid w:val="00254A05"/>
    <w:rsid w:val="00255083"/>
    <w:rsid w:val="002554B4"/>
    <w:rsid w:val="00255A90"/>
    <w:rsid w:val="00255B1F"/>
    <w:rsid w:val="002566C7"/>
    <w:rsid w:val="0025684B"/>
    <w:rsid w:val="00256ABF"/>
    <w:rsid w:val="00257B6A"/>
    <w:rsid w:val="00260384"/>
    <w:rsid w:val="00260D73"/>
    <w:rsid w:val="00260F5C"/>
    <w:rsid w:val="002613E4"/>
    <w:rsid w:val="00261F23"/>
    <w:rsid w:val="00261F37"/>
    <w:rsid w:val="002620DF"/>
    <w:rsid w:val="002622EB"/>
    <w:rsid w:val="00262414"/>
    <w:rsid w:val="0026332C"/>
    <w:rsid w:val="0026371A"/>
    <w:rsid w:val="00263C26"/>
    <w:rsid w:val="00263DE7"/>
    <w:rsid w:val="00263DF8"/>
    <w:rsid w:val="00263E2A"/>
    <w:rsid w:val="00264D3E"/>
    <w:rsid w:val="00264D40"/>
    <w:rsid w:val="00264D7C"/>
    <w:rsid w:val="00264DD8"/>
    <w:rsid w:val="0026511E"/>
    <w:rsid w:val="0026551F"/>
    <w:rsid w:val="00265BF4"/>
    <w:rsid w:val="00265D92"/>
    <w:rsid w:val="00267645"/>
    <w:rsid w:val="0026777E"/>
    <w:rsid w:val="00267C2F"/>
    <w:rsid w:val="0027043D"/>
    <w:rsid w:val="00270763"/>
    <w:rsid w:val="00270AE9"/>
    <w:rsid w:val="002711DE"/>
    <w:rsid w:val="002714BF"/>
    <w:rsid w:val="00271856"/>
    <w:rsid w:val="0027192D"/>
    <w:rsid w:val="00271DBF"/>
    <w:rsid w:val="00271F68"/>
    <w:rsid w:val="002725EA"/>
    <w:rsid w:val="00272756"/>
    <w:rsid w:val="002730F4"/>
    <w:rsid w:val="0027364F"/>
    <w:rsid w:val="00273922"/>
    <w:rsid w:val="002740B0"/>
    <w:rsid w:val="00274190"/>
    <w:rsid w:val="002743B3"/>
    <w:rsid w:val="0027470D"/>
    <w:rsid w:val="0027478E"/>
    <w:rsid w:val="002749BA"/>
    <w:rsid w:val="00274F61"/>
    <w:rsid w:val="0027516F"/>
    <w:rsid w:val="0027520D"/>
    <w:rsid w:val="00275254"/>
    <w:rsid w:val="00275916"/>
    <w:rsid w:val="00275C30"/>
    <w:rsid w:val="00275CA5"/>
    <w:rsid w:val="00275F80"/>
    <w:rsid w:val="0027619A"/>
    <w:rsid w:val="002763A5"/>
    <w:rsid w:val="0027670A"/>
    <w:rsid w:val="002769F4"/>
    <w:rsid w:val="00276EFA"/>
    <w:rsid w:val="00277277"/>
    <w:rsid w:val="00277586"/>
    <w:rsid w:val="00277BC8"/>
    <w:rsid w:val="00280388"/>
    <w:rsid w:val="00280653"/>
    <w:rsid w:val="00280EF5"/>
    <w:rsid w:val="002818AE"/>
    <w:rsid w:val="00281906"/>
    <w:rsid w:val="00281C75"/>
    <w:rsid w:val="00281E80"/>
    <w:rsid w:val="002820DF"/>
    <w:rsid w:val="0028210F"/>
    <w:rsid w:val="002823E6"/>
    <w:rsid w:val="00282A5C"/>
    <w:rsid w:val="00282A69"/>
    <w:rsid w:val="00282BC9"/>
    <w:rsid w:val="00282F61"/>
    <w:rsid w:val="0028323E"/>
    <w:rsid w:val="0028369A"/>
    <w:rsid w:val="00284ADF"/>
    <w:rsid w:val="00284D86"/>
    <w:rsid w:val="00285B2F"/>
    <w:rsid w:val="00285BE2"/>
    <w:rsid w:val="00285C59"/>
    <w:rsid w:val="002861F9"/>
    <w:rsid w:val="00286421"/>
    <w:rsid w:val="00286962"/>
    <w:rsid w:val="00286A58"/>
    <w:rsid w:val="00286AE5"/>
    <w:rsid w:val="002870D8"/>
    <w:rsid w:val="002873CB"/>
    <w:rsid w:val="002877B8"/>
    <w:rsid w:val="00287889"/>
    <w:rsid w:val="00287938"/>
    <w:rsid w:val="0029009A"/>
    <w:rsid w:val="0029075E"/>
    <w:rsid w:val="00290836"/>
    <w:rsid w:val="00290E7E"/>
    <w:rsid w:val="0029154A"/>
    <w:rsid w:val="00291A18"/>
    <w:rsid w:val="00291A67"/>
    <w:rsid w:val="0029213E"/>
    <w:rsid w:val="00292415"/>
    <w:rsid w:val="002924CE"/>
    <w:rsid w:val="002928EF"/>
    <w:rsid w:val="00292B32"/>
    <w:rsid w:val="00293693"/>
    <w:rsid w:val="002938FE"/>
    <w:rsid w:val="00293CC1"/>
    <w:rsid w:val="0029405F"/>
    <w:rsid w:val="002941D0"/>
    <w:rsid w:val="002942E5"/>
    <w:rsid w:val="00294F9D"/>
    <w:rsid w:val="002951C7"/>
    <w:rsid w:val="002954D3"/>
    <w:rsid w:val="00295A44"/>
    <w:rsid w:val="00295E6F"/>
    <w:rsid w:val="00295FE5"/>
    <w:rsid w:val="00296041"/>
    <w:rsid w:val="0029620D"/>
    <w:rsid w:val="00296252"/>
    <w:rsid w:val="0029635C"/>
    <w:rsid w:val="00296A3B"/>
    <w:rsid w:val="00297367"/>
    <w:rsid w:val="002974C5"/>
    <w:rsid w:val="00297A2F"/>
    <w:rsid w:val="00297CA0"/>
    <w:rsid w:val="00297E44"/>
    <w:rsid w:val="002A03F7"/>
    <w:rsid w:val="002A10B0"/>
    <w:rsid w:val="002A1A1D"/>
    <w:rsid w:val="002A1BDB"/>
    <w:rsid w:val="002A2D27"/>
    <w:rsid w:val="002A31D0"/>
    <w:rsid w:val="002A348A"/>
    <w:rsid w:val="002A35A7"/>
    <w:rsid w:val="002A39D9"/>
    <w:rsid w:val="002A3C49"/>
    <w:rsid w:val="002A4152"/>
    <w:rsid w:val="002A4394"/>
    <w:rsid w:val="002A4A51"/>
    <w:rsid w:val="002A4F46"/>
    <w:rsid w:val="002A4F7F"/>
    <w:rsid w:val="002A530C"/>
    <w:rsid w:val="002A531B"/>
    <w:rsid w:val="002A5748"/>
    <w:rsid w:val="002A57C2"/>
    <w:rsid w:val="002A58D6"/>
    <w:rsid w:val="002A5E05"/>
    <w:rsid w:val="002A5E1F"/>
    <w:rsid w:val="002A6A7D"/>
    <w:rsid w:val="002A70B9"/>
    <w:rsid w:val="002A732D"/>
    <w:rsid w:val="002A799E"/>
    <w:rsid w:val="002A7BD5"/>
    <w:rsid w:val="002A7ECC"/>
    <w:rsid w:val="002A7ED1"/>
    <w:rsid w:val="002B04F5"/>
    <w:rsid w:val="002B062F"/>
    <w:rsid w:val="002B0F44"/>
    <w:rsid w:val="002B1021"/>
    <w:rsid w:val="002B1565"/>
    <w:rsid w:val="002B2007"/>
    <w:rsid w:val="002B228B"/>
    <w:rsid w:val="002B29FB"/>
    <w:rsid w:val="002B3D77"/>
    <w:rsid w:val="002B3FA1"/>
    <w:rsid w:val="002B4488"/>
    <w:rsid w:val="002B448E"/>
    <w:rsid w:val="002B4A19"/>
    <w:rsid w:val="002B5713"/>
    <w:rsid w:val="002B5739"/>
    <w:rsid w:val="002B57FA"/>
    <w:rsid w:val="002B591B"/>
    <w:rsid w:val="002B62C1"/>
    <w:rsid w:val="002B665B"/>
    <w:rsid w:val="002B734F"/>
    <w:rsid w:val="002B7598"/>
    <w:rsid w:val="002B77D4"/>
    <w:rsid w:val="002C0187"/>
    <w:rsid w:val="002C02F7"/>
    <w:rsid w:val="002C066B"/>
    <w:rsid w:val="002C102D"/>
    <w:rsid w:val="002C16FB"/>
    <w:rsid w:val="002C170B"/>
    <w:rsid w:val="002C19C3"/>
    <w:rsid w:val="002C25EF"/>
    <w:rsid w:val="002C27B0"/>
    <w:rsid w:val="002C3287"/>
    <w:rsid w:val="002C3F0C"/>
    <w:rsid w:val="002C4181"/>
    <w:rsid w:val="002C44A6"/>
    <w:rsid w:val="002C4BD0"/>
    <w:rsid w:val="002C4ED1"/>
    <w:rsid w:val="002C5088"/>
    <w:rsid w:val="002C5338"/>
    <w:rsid w:val="002C5699"/>
    <w:rsid w:val="002C5871"/>
    <w:rsid w:val="002C6093"/>
    <w:rsid w:val="002C6B1B"/>
    <w:rsid w:val="002C6D5B"/>
    <w:rsid w:val="002C7295"/>
    <w:rsid w:val="002C7298"/>
    <w:rsid w:val="002C7C1F"/>
    <w:rsid w:val="002C7E18"/>
    <w:rsid w:val="002D043F"/>
    <w:rsid w:val="002D0458"/>
    <w:rsid w:val="002D0689"/>
    <w:rsid w:val="002D0755"/>
    <w:rsid w:val="002D0A96"/>
    <w:rsid w:val="002D0D77"/>
    <w:rsid w:val="002D0EFB"/>
    <w:rsid w:val="002D13F3"/>
    <w:rsid w:val="002D149B"/>
    <w:rsid w:val="002D14F2"/>
    <w:rsid w:val="002D2184"/>
    <w:rsid w:val="002D259F"/>
    <w:rsid w:val="002D267C"/>
    <w:rsid w:val="002D28F5"/>
    <w:rsid w:val="002D2909"/>
    <w:rsid w:val="002D29B2"/>
    <w:rsid w:val="002D3409"/>
    <w:rsid w:val="002D3588"/>
    <w:rsid w:val="002D372E"/>
    <w:rsid w:val="002D3D55"/>
    <w:rsid w:val="002D3D5C"/>
    <w:rsid w:val="002D4087"/>
    <w:rsid w:val="002D4182"/>
    <w:rsid w:val="002D41FF"/>
    <w:rsid w:val="002D4204"/>
    <w:rsid w:val="002D4307"/>
    <w:rsid w:val="002D450F"/>
    <w:rsid w:val="002D474D"/>
    <w:rsid w:val="002D5058"/>
    <w:rsid w:val="002D51D5"/>
    <w:rsid w:val="002D5AAF"/>
    <w:rsid w:val="002D5E06"/>
    <w:rsid w:val="002D5EE0"/>
    <w:rsid w:val="002D6273"/>
    <w:rsid w:val="002D63EA"/>
    <w:rsid w:val="002D6602"/>
    <w:rsid w:val="002D6A40"/>
    <w:rsid w:val="002D6AD1"/>
    <w:rsid w:val="002D6C43"/>
    <w:rsid w:val="002D70F5"/>
    <w:rsid w:val="002D7183"/>
    <w:rsid w:val="002D7561"/>
    <w:rsid w:val="002D7A2D"/>
    <w:rsid w:val="002D7B81"/>
    <w:rsid w:val="002D7E3B"/>
    <w:rsid w:val="002E0111"/>
    <w:rsid w:val="002E07AE"/>
    <w:rsid w:val="002E0F5D"/>
    <w:rsid w:val="002E14A9"/>
    <w:rsid w:val="002E1546"/>
    <w:rsid w:val="002E173D"/>
    <w:rsid w:val="002E1AF7"/>
    <w:rsid w:val="002E1EE0"/>
    <w:rsid w:val="002E23A8"/>
    <w:rsid w:val="002E29F0"/>
    <w:rsid w:val="002E2C02"/>
    <w:rsid w:val="002E2D4C"/>
    <w:rsid w:val="002E2FFC"/>
    <w:rsid w:val="002E3F82"/>
    <w:rsid w:val="002E402E"/>
    <w:rsid w:val="002E44CD"/>
    <w:rsid w:val="002E4AC2"/>
    <w:rsid w:val="002E4ADA"/>
    <w:rsid w:val="002E4F7E"/>
    <w:rsid w:val="002E5149"/>
    <w:rsid w:val="002E5429"/>
    <w:rsid w:val="002E563B"/>
    <w:rsid w:val="002E5A15"/>
    <w:rsid w:val="002E5AC8"/>
    <w:rsid w:val="002E5BC0"/>
    <w:rsid w:val="002E70B7"/>
    <w:rsid w:val="002E7114"/>
    <w:rsid w:val="002E73A8"/>
    <w:rsid w:val="002E742A"/>
    <w:rsid w:val="002E7684"/>
    <w:rsid w:val="002E7C4E"/>
    <w:rsid w:val="002E7D1C"/>
    <w:rsid w:val="002F000F"/>
    <w:rsid w:val="002F0496"/>
    <w:rsid w:val="002F0701"/>
    <w:rsid w:val="002F07C3"/>
    <w:rsid w:val="002F0D89"/>
    <w:rsid w:val="002F1032"/>
    <w:rsid w:val="002F1643"/>
    <w:rsid w:val="002F1853"/>
    <w:rsid w:val="002F1BAA"/>
    <w:rsid w:val="002F1F6A"/>
    <w:rsid w:val="002F1FCB"/>
    <w:rsid w:val="002F21FF"/>
    <w:rsid w:val="002F2346"/>
    <w:rsid w:val="002F25DF"/>
    <w:rsid w:val="002F2616"/>
    <w:rsid w:val="002F2749"/>
    <w:rsid w:val="002F2B34"/>
    <w:rsid w:val="002F32C3"/>
    <w:rsid w:val="002F3618"/>
    <w:rsid w:val="002F36B9"/>
    <w:rsid w:val="002F3792"/>
    <w:rsid w:val="002F520A"/>
    <w:rsid w:val="002F5C4B"/>
    <w:rsid w:val="002F6861"/>
    <w:rsid w:val="002F69B0"/>
    <w:rsid w:val="002F6C0F"/>
    <w:rsid w:val="002F6D24"/>
    <w:rsid w:val="002F6EE2"/>
    <w:rsid w:val="002F6EE4"/>
    <w:rsid w:val="002F7090"/>
    <w:rsid w:val="002F7A45"/>
    <w:rsid w:val="002F7CB2"/>
    <w:rsid w:val="0030006A"/>
    <w:rsid w:val="003002AB"/>
    <w:rsid w:val="003004B2"/>
    <w:rsid w:val="0030053A"/>
    <w:rsid w:val="003006AF"/>
    <w:rsid w:val="00300863"/>
    <w:rsid w:val="003013CD"/>
    <w:rsid w:val="00301572"/>
    <w:rsid w:val="00301902"/>
    <w:rsid w:val="003024A6"/>
    <w:rsid w:val="00302796"/>
    <w:rsid w:val="003027D6"/>
    <w:rsid w:val="003029AC"/>
    <w:rsid w:val="00302FCA"/>
    <w:rsid w:val="003030BA"/>
    <w:rsid w:val="003031B0"/>
    <w:rsid w:val="00303EDF"/>
    <w:rsid w:val="00303F69"/>
    <w:rsid w:val="00305604"/>
    <w:rsid w:val="00305DA0"/>
    <w:rsid w:val="00305EE8"/>
    <w:rsid w:val="0030601F"/>
    <w:rsid w:val="003060FE"/>
    <w:rsid w:val="00306539"/>
    <w:rsid w:val="00306EB4"/>
    <w:rsid w:val="003070A6"/>
    <w:rsid w:val="00307274"/>
    <w:rsid w:val="00307358"/>
    <w:rsid w:val="0030762D"/>
    <w:rsid w:val="00310345"/>
    <w:rsid w:val="0031038E"/>
    <w:rsid w:val="003103BB"/>
    <w:rsid w:val="003106F1"/>
    <w:rsid w:val="003109E5"/>
    <w:rsid w:val="00310B2D"/>
    <w:rsid w:val="00310C5F"/>
    <w:rsid w:val="003119F4"/>
    <w:rsid w:val="00311DDB"/>
    <w:rsid w:val="00312157"/>
    <w:rsid w:val="00312205"/>
    <w:rsid w:val="0031233C"/>
    <w:rsid w:val="003125C7"/>
    <w:rsid w:val="003125FC"/>
    <w:rsid w:val="00312606"/>
    <w:rsid w:val="00312D17"/>
    <w:rsid w:val="00312D86"/>
    <w:rsid w:val="00312EAC"/>
    <w:rsid w:val="0031301A"/>
    <w:rsid w:val="003134EA"/>
    <w:rsid w:val="00313665"/>
    <w:rsid w:val="00313972"/>
    <w:rsid w:val="00314A7B"/>
    <w:rsid w:val="00314B10"/>
    <w:rsid w:val="00315246"/>
    <w:rsid w:val="00315461"/>
    <w:rsid w:val="0031588E"/>
    <w:rsid w:val="003169B5"/>
    <w:rsid w:val="00316D02"/>
    <w:rsid w:val="00316FBD"/>
    <w:rsid w:val="00316FEE"/>
    <w:rsid w:val="00317001"/>
    <w:rsid w:val="00317050"/>
    <w:rsid w:val="0031754F"/>
    <w:rsid w:val="003177DF"/>
    <w:rsid w:val="0031784C"/>
    <w:rsid w:val="00317ABD"/>
    <w:rsid w:val="00317F85"/>
    <w:rsid w:val="00317F92"/>
    <w:rsid w:val="003204D6"/>
    <w:rsid w:val="00320596"/>
    <w:rsid w:val="00320A5F"/>
    <w:rsid w:val="00320C02"/>
    <w:rsid w:val="003212CA"/>
    <w:rsid w:val="00321F99"/>
    <w:rsid w:val="003223C7"/>
    <w:rsid w:val="00322564"/>
    <w:rsid w:val="003228A3"/>
    <w:rsid w:val="00322AF7"/>
    <w:rsid w:val="00322F71"/>
    <w:rsid w:val="00323117"/>
    <w:rsid w:val="0032383E"/>
    <w:rsid w:val="0032389D"/>
    <w:rsid w:val="00323CA3"/>
    <w:rsid w:val="00324079"/>
    <w:rsid w:val="0032429F"/>
    <w:rsid w:val="003244B2"/>
    <w:rsid w:val="00324584"/>
    <w:rsid w:val="00324738"/>
    <w:rsid w:val="00324949"/>
    <w:rsid w:val="00324A2C"/>
    <w:rsid w:val="00324EEE"/>
    <w:rsid w:val="00324F44"/>
    <w:rsid w:val="00325196"/>
    <w:rsid w:val="003255B1"/>
    <w:rsid w:val="003255D5"/>
    <w:rsid w:val="00325649"/>
    <w:rsid w:val="003258A4"/>
    <w:rsid w:val="003258AC"/>
    <w:rsid w:val="00325D27"/>
    <w:rsid w:val="00325DAA"/>
    <w:rsid w:val="003260B0"/>
    <w:rsid w:val="00326D2F"/>
    <w:rsid w:val="00326D61"/>
    <w:rsid w:val="00326E6D"/>
    <w:rsid w:val="00327081"/>
    <w:rsid w:val="003271BB"/>
    <w:rsid w:val="00327632"/>
    <w:rsid w:val="00330129"/>
    <w:rsid w:val="00330B19"/>
    <w:rsid w:val="00330B32"/>
    <w:rsid w:val="00330C64"/>
    <w:rsid w:val="00330E21"/>
    <w:rsid w:val="00331082"/>
    <w:rsid w:val="0033111C"/>
    <w:rsid w:val="00331978"/>
    <w:rsid w:val="00331C4A"/>
    <w:rsid w:val="003329CF"/>
    <w:rsid w:val="00332B00"/>
    <w:rsid w:val="00332FFE"/>
    <w:rsid w:val="00333E2D"/>
    <w:rsid w:val="003347D9"/>
    <w:rsid w:val="00334C37"/>
    <w:rsid w:val="00334EB1"/>
    <w:rsid w:val="00335352"/>
    <w:rsid w:val="003353AE"/>
    <w:rsid w:val="003358DA"/>
    <w:rsid w:val="0033590D"/>
    <w:rsid w:val="00335A9D"/>
    <w:rsid w:val="00335AA2"/>
    <w:rsid w:val="00335AB7"/>
    <w:rsid w:val="00335B20"/>
    <w:rsid w:val="00335F23"/>
    <w:rsid w:val="003362F3"/>
    <w:rsid w:val="0033634E"/>
    <w:rsid w:val="0033686A"/>
    <w:rsid w:val="00336BDF"/>
    <w:rsid w:val="00337203"/>
    <w:rsid w:val="00337FBA"/>
    <w:rsid w:val="00340354"/>
    <w:rsid w:val="003403A2"/>
    <w:rsid w:val="003408A5"/>
    <w:rsid w:val="00340C91"/>
    <w:rsid w:val="00340D2B"/>
    <w:rsid w:val="00340ED3"/>
    <w:rsid w:val="003413FA"/>
    <w:rsid w:val="00342100"/>
    <w:rsid w:val="003421CA"/>
    <w:rsid w:val="003421F0"/>
    <w:rsid w:val="0034223F"/>
    <w:rsid w:val="00342889"/>
    <w:rsid w:val="00342970"/>
    <w:rsid w:val="00342979"/>
    <w:rsid w:val="00342F54"/>
    <w:rsid w:val="00343277"/>
    <w:rsid w:val="00343C49"/>
    <w:rsid w:val="00343D20"/>
    <w:rsid w:val="00343F89"/>
    <w:rsid w:val="00344048"/>
    <w:rsid w:val="00344A0A"/>
    <w:rsid w:val="00344BE3"/>
    <w:rsid w:val="00345F01"/>
    <w:rsid w:val="00346190"/>
    <w:rsid w:val="0034664B"/>
    <w:rsid w:val="00346DB5"/>
    <w:rsid w:val="003470AE"/>
    <w:rsid w:val="00347190"/>
    <w:rsid w:val="0034746E"/>
    <w:rsid w:val="003476A0"/>
    <w:rsid w:val="00347843"/>
    <w:rsid w:val="00347DB5"/>
    <w:rsid w:val="00347E7C"/>
    <w:rsid w:val="00347F9C"/>
    <w:rsid w:val="003508BC"/>
    <w:rsid w:val="003508EC"/>
    <w:rsid w:val="00350B85"/>
    <w:rsid w:val="00350F48"/>
    <w:rsid w:val="0035103A"/>
    <w:rsid w:val="003513EB"/>
    <w:rsid w:val="00351AD5"/>
    <w:rsid w:val="00351C60"/>
    <w:rsid w:val="00351ECA"/>
    <w:rsid w:val="00352189"/>
    <w:rsid w:val="003521FF"/>
    <w:rsid w:val="00352A54"/>
    <w:rsid w:val="00353689"/>
    <w:rsid w:val="00353AF5"/>
    <w:rsid w:val="00353DCC"/>
    <w:rsid w:val="00354646"/>
    <w:rsid w:val="00354ACD"/>
    <w:rsid w:val="00355442"/>
    <w:rsid w:val="00355811"/>
    <w:rsid w:val="0035583F"/>
    <w:rsid w:val="00355E38"/>
    <w:rsid w:val="00355EA0"/>
    <w:rsid w:val="00356617"/>
    <w:rsid w:val="00356642"/>
    <w:rsid w:val="00356655"/>
    <w:rsid w:val="003567A0"/>
    <w:rsid w:val="00356AE7"/>
    <w:rsid w:val="00356D95"/>
    <w:rsid w:val="003574E5"/>
    <w:rsid w:val="00357745"/>
    <w:rsid w:val="00360B3D"/>
    <w:rsid w:val="00361B09"/>
    <w:rsid w:val="003620C8"/>
    <w:rsid w:val="0036215C"/>
    <w:rsid w:val="0036234F"/>
    <w:rsid w:val="00362B60"/>
    <w:rsid w:val="00362D3C"/>
    <w:rsid w:val="00362F57"/>
    <w:rsid w:val="0036318A"/>
    <w:rsid w:val="0036346F"/>
    <w:rsid w:val="00364209"/>
    <w:rsid w:val="003642D4"/>
    <w:rsid w:val="00364339"/>
    <w:rsid w:val="0036459B"/>
    <w:rsid w:val="00364765"/>
    <w:rsid w:val="00364A41"/>
    <w:rsid w:val="00364C7A"/>
    <w:rsid w:val="00364CB2"/>
    <w:rsid w:val="00364CB4"/>
    <w:rsid w:val="003650DE"/>
    <w:rsid w:val="003652DD"/>
    <w:rsid w:val="00365772"/>
    <w:rsid w:val="00365877"/>
    <w:rsid w:val="003658CE"/>
    <w:rsid w:val="00365952"/>
    <w:rsid w:val="00365A55"/>
    <w:rsid w:val="00365EE5"/>
    <w:rsid w:val="0036625E"/>
    <w:rsid w:val="00366677"/>
    <w:rsid w:val="0036710E"/>
    <w:rsid w:val="003672A9"/>
    <w:rsid w:val="00367324"/>
    <w:rsid w:val="003677BB"/>
    <w:rsid w:val="00367BD7"/>
    <w:rsid w:val="00367C2A"/>
    <w:rsid w:val="00367DEE"/>
    <w:rsid w:val="003705DC"/>
    <w:rsid w:val="003706B6"/>
    <w:rsid w:val="00370BAD"/>
    <w:rsid w:val="00370E05"/>
    <w:rsid w:val="003710BD"/>
    <w:rsid w:val="00371D6D"/>
    <w:rsid w:val="0037234B"/>
    <w:rsid w:val="003724B6"/>
    <w:rsid w:val="00372E88"/>
    <w:rsid w:val="003739A7"/>
    <w:rsid w:val="00373AB0"/>
    <w:rsid w:val="00373C23"/>
    <w:rsid w:val="00374129"/>
    <w:rsid w:val="0037426F"/>
    <w:rsid w:val="003743E4"/>
    <w:rsid w:val="00374909"/>
    <w:rsid w:val="00374D1F"/>
    <w:rsid w:val="00374F0E"/>
    <w:rsid w:val="00375676"/>
    <w:rsid w:val="003756DF"/>
    <w:rsid w:val="003758E0"/>
    <w:rsid w:val="0037592F"/>
    <w:rsid w:val="00375EE3"/>
    <w:rsid w:val="00375F17"/>
    <w:rsid w:val="00375F30"/>
    <w:rsid w:val="00376350"/>
    <w:rsid w:val="00376490"/>
    <w:rsid w:val="00376B3B"/>
    <w:rsid w:val="00376C85"/>
    <w:rsid w:val="00376E0E"/>
    <w:rsid w:val="00377184"/>
    <w:rsid w:val="00377BFC"/>
    <w:rsid w:val="00377CB4"/>
    <w:rsid w:val="00377CEB"/>
    <w:rsid w:val="00377DE4"/>
    <w:rsid w:val="00380414"/>
    <w:rsid w:val="00381101"/>
    <w:rsid w:val="0038121C"/>
    <w:rsid w:val="003814BA"/>
    <w:rsid w:val="00381992"/>
    <w:rsid w:val="00381C67"/>
    <w:rsid w:val="00381CF5"/>
    <w:rsid w:val="00382727"/>
    <w:rsid w:val="00382F46"/>
    <w:rsid w:val="0038308A"/>
    <w:rsid w:val="0038314D"/>
    <w:rsid w:val="003839F1"/>
    <w:rsid w:val="00383B46"/>
    <w:rsid w:val="003846C1"/>
    <w:rsid w:val="00384C41"/>
    <w:rsid w:val="0038502D"/>
    <w:rsid w:val="00385331"/>
    <w:rsid w:val="0038555F"/>
    <w:rsid w:val="00385BB7"/>
    <w:rsid w:val="00385C4A"/>
    <w:rsid w:val="00385F5B"/>
    <w:rsid w:val="00385FCA"/>
    <w:rsid w:val="00386133"/>
    <w:rsid w:val="003862A0"/>
    <w:rsid w:val="0038637E"/>
    <w:rsid w:val="003863A3"/>
    <w:rsid w:val="00386879"/>
    <w:rsid w:val="00386918"/>
    <w:rsid w:val="00386B27"/>
    <w:rsid w:val="003874B4"/>
    <w:rsid w:val="00387B4B"/>
    <w:rsid w:val="00387ECF"/>
    <w:rsid w:val="00390618"/>
    <w:rsid w:val="003906DA"/>
    <w:rsid w:val="003906F4"/>
    <w:rsid w:val="00390701"/>
    <w:rsid w:val="00390EF2"/>
    <w:rsid w:val="0039124D"/>
    <w:rsid w:val="0039137F"/>
    <w:rsid w:val="00391B51"/>
    <w:rsid w:val="00391BD2"/>
    <w:rsid w:val="00391C53"/>
    <w:rsid w:val="00392884"/>
    <w:rsid w:val="003928B5"/>
    <w:rsid w:val="00392C8B"/>
    <w:rsid w:val="00392D6D"/>
    <w:rsid w:val="0039314A"/>
    <w:rsid w:val="003936F9"/>
    <w:rsid w:val="00393A62"/>
    <w:rsid w:val="00393D9D"/>
    <w:rsid w:val="00394695"/>
    <w:rsid w:val="00395144"/>
    <w:rsid w:val="00395B0F"/>
    <w:rsid w:val="00396447"/>
    <w:rsid w:val="003964BB"/>
    <w:rsid w:val="00396A67"/>
    <w:rsid w:val="00396C53"/>
    <w:rsid w:val="00396DF6"/>
    <w:rsid w:val="00396FEC"/>
    <w:rsid w:val="003972ED"/>
    <w:rsid w:val="0039772A"/>
    <w:rsid w:val="00397734"/>
    <w:rsid w:val="00397748"/>
    <w:rsid w:val="00397ED6"/>
    <w:rsid w:val="003A018A"/>
    <w:rsid w:val="003A018D"/>
    <w:rsid w:val="003A0409"/>
    <w:rsid w:val="003A0786"/>
    <w:rsid w:val="003A0D1A"/>
    <w:rsid w:val="003A133F"/>
    <w:rsid w:val="003A1DA6"/>
    <w:rsid w:val="003A244B"/>
    <w:rsid w:val="003A248D"/>
    <w:rsid w:val="003A26EA"/>
    <w:rsid w:val="003A284E"/>
    <w:rsid w:val="003A2CAA"/>
    <w:rsid w:val="003A2CED"/>
    <w:rsid w:val="003A2D1A"/>
    <w:rsid w:val="003A3562"/>
    <w:rsid w:val="003A3657"/>
    <w:rsid w:val="003A3AA3"/>
    <w:rsid w:val="003A3CF1"/>
    <w:rsid w:val="003A4D7F"/>
    <w:rsid w:val="003A4D99"/>
    <w:rsid w:val="003A5056"/>
    <w:rsid w:val="003A55BD"/>
    <w:rsid w:val="003A56EC"/>
    <w:rsid w:val="003A5DAE"/>
    <w:rsid w:val="003A6081"/>
    <w:rsid w:val="003A649A"/>
    <w:rsid w:val="003A65A5"/>
    <w:rsid w:val="003A6A2A"/>
    <w:rsid w:val="003A6C47"/>
    <w:rsid w:val="003A71A0"/>
    <w:rsid w:val="003A72DE"/>
    <w:rsid w:val="003A7F52"/>
    <w:rsid w:val="003B0F53"/>
    <w:rsid w:val="003B106B"/>
    <w:rsid w:val="003B10BE"/>
    <w:rsid w:val="003B12C6"/>
    <w:rsid w:val="003B19CA"/>
    <w:rsid w:val="003B276A"/>
    <w:rsid w:val="003B2CE7"/>
    <w:rsid w:val="003B2E98"/>
    <w:rsid w:val="003B2EB5"/>
    <w:rsid w:val="003B393B"/>
    <w:rsid w:val="003B3B82"/>
    <w:rsid w:val="003B3D08"/>
    <w:rsid w:val="003B3E0E"/>
    <w:rsid w:val="003B3EA3"/>
    <w:rsid w:val="003B3FCA"/>
    <w:rsid w:val="003B4ACC"/>
    <w:rsid w:val="003B4ADB"/>
    <w:rsid w:val="003B4B51"/>
    <w:rsid w:val="003B4B86"/>
    <w:rsid w:val="003B54A7"/>
    <w:rsid w:val="003B55AF"/>
    <w:rsid w:val="003B5E41"/>
    <w:rsid w:val="003B5EBE"/>
    <w:rsid w:val="003B62AF"/>
    <w:rsid w:val="003B64B0"/>
    <w:rsid w:val="003B65BB"/>
    <w:rsid w:val="003B6988"/>
    <w:rsid w:val="003B70AF"/>
    <w:rsid w:val="003C02C6"/>
    <w:rsid w:val="003C04FD"/>
    <w:rsid w:val="003C0C88"/>
    <w:rsid w:val="003C0CB3"/>
    <w:rsid w:val="003C0E2D"/>
    <w:rsid w:val="003C104D"/>
    <w:rsid w:val="003C10E3"/>
    <w:rsid w:val="003C173F"/>
    <w:rsid w:val="003C1CBD"/>
    <w:rsid w:val="003C1CC4"/>
    <w:rsid w:val="003C24C4"/>
    <w:rsid w:val="003C28D4"/>
    <w:rsid w:val="003C2B25"/>
    <w:rsid w:val="003C333D"/>
    <w:rsid w:val="003C3FC5"/>
    <w:rsid w:val="003C43C2"/>
    <w:rsid w:val="003C4AB4"/>
    <w:rsid w:val="003C4FEB"/>
    <w:rsid w:val="003C5782"/>
    <w:rsid w:val="003C5A9A"/>
    <w:rsid w:val="003C5DC7"/>
    <w:rsid w:val="003C621A"/>
    <w:rsid w:val="003C6579"/>
    <w:rsid w:val="003C66F9"/>
    <w:rsid w:val="003C6C6B"/>
    <w:rsid w:val="003C71C6"/>
    <w:rsid w:val="003C72D5"/>
    <w:rsid w:val="003C7B81"/>
    <w:rsid w:val="003D043C"/>
    <w:rsid w:val="003D0645"/>
    <w:rsid w:val="003D0E94"/>
    <w:rsid w:val="003D1408"/>
    <w:rsid w:val="003D1756"/>
    <w:rsid w:val="003D1DFF"/>
    <w:rsid w:val="003D20E4"/>
    <w:rsid w:val="003D2371"/>
    <w:rsid w:val="003D2673"/>
    <w:rsid w:val="003D2B27"/>
    <w:rsid w:val="003D2DFC"/>
    <w:rsid w:val="003D2E8A"/>
    <w:rsid w:val="003D34FA"/>
    <w:rsid w:val="003D36C8"/>
    <w:rsid w:val="003D378A"/>
    <w:rsid w:val="003D3875"/>
    <w:rsid w:val="003D3F47"/>
    <w:rsid w:val="003D3F64"/>
    <w:rsid w:val="003D40DF"/>
    <w:rsid w:val="003D44AC"/>
    <w:rsid w:val="003D4678"/>
    <w:rsid w:val="003D48C8"/>
    <w:rsid w:val="003D4D7A"/>
    <w:rsid w:val="003D518C"/>
    <w:rsid w:val="003D5538"/>
    <w:rsid w:val="003D5895"/>
    <w:rsid w:val="003D5B69"/>
    <w:rsid w:val="003D5CDE"/>
    <w:rsid w:val="003D6698"/>
    <w:rsid w:val="003D6BC0"/>
    <w:rsid w:val="003D6DCB"/>
    <w:rsid w:val="003D7020"/>
    <w:rsid w:val="003D75E3"/>
    <w:rsid w:val="003D7C52"/>
    <w:rsid w:val="003E002C"/>
    <w:rsid w:val="003E0306"/>
    <w:rsid w:val="003E0499"/>
    <w:rsid w:val="003E04E2"/>
    <w:rsid w:val="003E05D7"/>
    <w:rsid w:val="003E08A6"/>
    <w:rsid w:val="003E0A65"/>
    <w:rsid w:val="003E0EC2"/>
    <w:rsid w:val="003E12FE"/>
    <w:rsid w:val="003E16CF"/>
    <w:rsid w:val="003E1A7A"/>
    <w:rsid w:val="003E1C82"/>
    <w:rsid w:val="003E2D5C"/>
    <w:rsid w:val="003E2DC8"/>
    <w:rsid w:val="003E3029"/>
    <w:rsid w:val="003E411E"/>
    <w:rsid w:val="003E461B"/>
    <w:rsid w:val="003E46EF"/>
    <w:rsid w:val="003E4711"/>
    <w:rsid w:val="003E4FBE"/>
    <w:rsid w:val="003E5198"/>
    <w:rsid w:val="003E53BA"/>
    <w:rsid w:val="003E5E46"/>
    <w:rsid w:val="003E5F30"/>
    <w:rsid w:val="003E618E"/>
    <w:rsid w:val="003E6203"/>
    <w:rsid w:val="003E622A"/>
    <w:rsid w:val="003E6328"/>
    <w:rsid w:val="003E632B"/>
    <w:rsid w:val="003E64D5"/>
    <w:rsid w:val="003E6617"/>
    <w:rsid w:val="003E6B43"/>
    <w:rsid w:val="003E6DE0"/>
    <w:rsid w:val="003E6F39"/>
    <w:rsid w:val="003E72AF"/>
    <w:rsid w:val="003E744B"/>
    <w:rsid w:val="003E79EA"/>
    <w:rsid w:val="003E7D59"/>
    <w:rsid w:val="003F00A2"/>
    <w:rsid w:val="003F027A"/>
    <w:rsid w:val="003F03EB"/>
    <w:rsid w:val="003F0408"/>
    <w:rsid w:val="003F044A"/>
    <w:rsid w:val="003F1FA4"/>
    <w:rsid w:val="003F1FCE"/>
    <w:rsid w:val="003F2699"/>
    <w:rsid w:val="003F285D"/>
    <w:rsid w:val="003F2FB7"/>
    <w:rsid w:val="003F3977"/>
    <w:rsid w:val="003F3D2F"/>
    <w:rsid w:val="003F3D32"/>
    <w:rsid w:val="003F4D22"/>
    <w:rsid w:val="003F6042"/>
    <w:rsid w:val="003F611A"/>
    <w:rsid w:val="003F645B"/>
    <w:rsid w:val="003F665D"/>
    <w:rsid w:val="003F6895"/>
    <w:rsid w:val="003F6AA4"/>
    <w:rsid w:val="003F6BF9"/>
    <w:rsid w:val="003F7490"/>
    <w:rsid w:val="003F7550"/>
    <w:rsid w:val="003F75E5"/>
    <w:rsid w:val="003F7703"/>
    <w:rsid w:val="003F79DD"/>
    <w:rsid w:val="003F7C1B"/>
    <w:rsid w:val="0040020B"/>
    <w:rsid w:val="00400E08"/>
    <w:rsid w:val="00401194"/>
    <w:rsid w:val="0040184F"/>
    <w:rsid w:val="00401AF0"/>
    <w:rsid w:val="00401FB6"/>
    <w:rsid w:val="00402122"/>
    <w:rsid w:val="00402603"/>
    <w:rsid w:val="004026F7"/>
    <w:rsid w:val="00402753"/>
    <w:rsid w:val="004027E2"/>
    <w:rsid w:val="004029C9"/>
    <w:rsid w:val="00402D7F"/>
    <w:rsid w:val="0040325C"/>
    <w:rsid w:val="004032E8"/>
    <w:rsid w:val="00403522"/>
    <w:rsid w:val="00403A0E"/>
    <w:rsid w:val="00404055"/>
    <w:rsid w:val="0040487C"/>
    <w:rsid w:val="00404A39"/>
    <w:rsid w:val="00404E90"/>
    <w:rsid w:val="00405D86"/>
    <w:rsid w:val="00406289"/>
    <w:rsid w:val="00406451"/>
    <w:rsid w:val="0040711A"/>
    <w:rsid w:val="0040779B"/>
    <w:rsid w:val="0040794B"/>
    <w:rsid w:val="00407A8D"/>
    <w:rsid w:val="00407CC0"/>
    <w:rsid w:val="00410855"/>
    <w:rsid w:val="00410F76"/>
    <w:rsid w:val="00411026"/>
    <w:rsid w:val="0041102E"/>
    <w:rsid w:val="004110B0"/>
    <w:rsid w:val="004116DD"/>
    <w:rsid w:val="00412135"/>
    <w:rsid w:val="004123CA"/>
    <w:rsid w:val="004124C4"/>
    <w:rsid w:val="004128A4"/>
    <w:rsid w:val="00412C9C"/>
    <w:rsid w:val="004137FB"/>
    <w:rsid w:val="00413CC3"/>
    <w:rsid w:val="0041408D"/>
    <w:rsid w:val="0041410E"/>
    <w:rsid w:val="00414312"/>
    <w:rsid w:val="0041435D"/>
    <w:rsid w:val="004147B3"/>
    <w:rsid w:val="00414AEF"/>
    <w:rsid w:val="00414D03"/>
    <w:rsid w:val="00414DA9"/>
    <w:rsid w:val="00415AF7"/>
    <w:rsid w:val="00415EAD"/>
    <w:rsid w:val="00415ECF"/>
    <w:rsid w:val="00416238"/>
    <w:rsid w:val="00416587"/>
    <w:rsid w:val="004165C1"/>
    <w:rsid w:val="004168F4"/>
    <w:rsid w:val="00416F46"/>
    <w:rsid w:val="004176BD"/>
    <w:rsid w:val="00417D07"/>
    <w:rsid w:val="00417E0C"/>
    <w:rsid w:val="00420164"/>
    <w:rsid w:val="00420582"/>
    <w:rsid w:val="00420A43"/>
    <w:rsid w:val="00420A4E"/>
    <w:rsid w:val="00420FF6"/>
    <w:rsid w:val="0042104F"/>
    <w:rsid w:val="0042136A"/>
    <w:rsid w:val="00421401"/>
    <w:rsid w:val="00421468"/>
    <w:rsid w:val="0042150C"/>
    <w:rsid w:val="00421869"/>
    <w:rsid w:val="00421BA6"/>
    <w:rsid w:val="004224EF"/>
    <w:rsid w:val="00422702"/>
    <w:rsid w:val="00422A9C"/>
    <w:rsid w:val="004237F5"/>
    <w:rsid w:val="0042392B"/>
    <w:rsid w:val="0042396A"/>
    <w:rsid w:val="00423B04"/>
    <w:rsid w:val="00423F9E"/>
    <w:rsid w:val="00424068"/>
    <w:rsid w:val="00424152"/>
    <w:rsid w:val="004244E3"/>
    <w:rsid w:val="00424821"/>
    <w:rsid w:val="00424ED5"/>
    <w:rsid w:val="004251E7"/>
    <w:rsid w:val="00425B43"/>
    <w:rsid w:val="00425D0F"/>
    <w:rsid w:val="00425E74"/>
    <w:rsid w:val="004260E1"/>
    <w:rsid w:val="00426992"/>
    <w:rsid w:val="004269D8"/>
    <w:rsid w:val="00426C3C"/>
    <w:rsid w:val="00426C78"/>
    <w:rsid w:val="00426ED2"/>
    <w:rsid w:val="00427AF7"/>
    <w:rsid w:val="0043005B"/>
    <w:rsid w:val="00430105"/>
    <w:rsid w:val="00430701"/>
    <w:rsid w:val="0043097C"/>
    <w:rsid w:val="00430AE6"/>
    <w:rsid w:val="00430C50"/>
    <w:rsid w:val="00431283"/>
    <w:rsid w:val="00431790"/>
    <w:rsid w:val="00431A50"/>
    <w:rsid w:val="00431D81"/>
    <w:rsid w:val="00431EAF"/>
    <w:rsid w:val="0043232F"/>
    <w:rsid w:val="00432520"/>
    <w:rsid w:val="00432755"/>
    <w:rsid w:val="00432A42"/>
    <w:rsid w:val="00432E15"/>
    <w:rsid w:val="00433785"/>
    <w:rsid w:val="00433ACE"/>
    <w:rsid w:val="0043408D"/>
    <w:rsid w:val="00434225"/>
    <w:rsid w:val="0043429E"/>
    <w:rsid w:val="00434328"/>
    <w:rsid w:val="0043449E"/>
    <w:rsid w:val="00434C40"/>
    <w:rsid w:val="00434E16"/>
    <w:rsid w:val="00434EC5"/>
    <w:rsid w:val="00435000"/>
    <w:rsid w:val="0043557B"/>
    <w:rsid w:val="00435B40"/>
    <w:rsid w:val="00435D3D"/>
    <w:rsid w:val="004365C5"/>
    <w:rsid w:val="00436E06"/>
    <w:rsid w:val="00437008"/>
    <w:rsid w:val="00437440"/>
    <w:rsid w:val="004374CC"/>
    <w:rsid w:val="00437553"/>
    <w:rsid w:val="00437675"/>
    <w:rsid w:val="0043784E"/>
    <w:rsid w:val="00437D32"/>
    <w:rsid w:val="00440C05"/>
    <w:rsid w:val="004414D7"/>
    <w:rsid w:val="00441752"/>
    <w:rsid w:val="00441B1E"/>
    <w:rsid w:val="00441D84"/>
    <w:rsid w:val="00441E38"/>
    <w:rsid w:val="004426CC"/>
    <w:rsid w:val="00442B18"/>
    <w:rsid w:val="00442CA1"/>
    <w:rsid w:val="00442E11"/>
    <w:rsid w:val="00443099"/>
    <w:rsid w:val="004436B0"/>
    <w:rsid w:val="004437A7"/>
    <w:rsid w:val="00443B01"/>
    <w:rsid w:val="004442ED"/>
    <w:rsid w:val="00445069"/>
    <w:rsid w:val="004451C9"/>
    <w:rsid w:val="00445565"/>
    <w:rsid w:val="00445571"/>
    <w:rsid w:val="004457A7"/>
    <w:rsid w:val="00445A3A"/>
    <w:rsid w:val="00445DF8"/>
    <w:rsid w:val="004468FB"/>
    <w:rsid w:val="004478AD"/>
    <w:rsid w:val="004478DE"/>
    <w:rsid w:val="00447C6C"/>
    <w:rsid w:val="004502D1"/>
    <w:rsid w:val="004503E9"/>
    <w:rsid w:val="0045109F"/>
    <w:rsid w:val="004510F6"/>
    <w:rsid w:val="00451227"/>
    <w:rsid w:val="00451303"/>
    <w:rsid w:val="00451539"/>
    <w:rsid w:val="004518E6"/>
    <w:rsid w:val="00452011"/>
    <w:rsid w:val="00452436"/>
    <w:rsid w:val="00452690"/>
    <w:rsid w:val="00452D03"/>
    <w:rsid w:val="004538A8"/>
    <w:rsid w:val="00453912"/>
    <w:rsid w:val="00453F8F"/>
    <w:rsid w:val="00454417"/>
    <w:rsid w:val="00454608"/>
    <w:rsid w:val="004547F2"/>
    <w:rsid w:val="004549E7"/>
    <w:rsid w:val="00454A9D"/>
    <w:rsid w:val="00454EAD"/>
    <w:rsid w:val="00455098"/>
    <w:rsid w:val="004553E4"/>
    <w:rsid w:val="00455908"/>
    <w:rsid w:val="00455DC3"/>
    <w:rsid w:val="00455F47"/>
    <w:rsid w:val="0045625A"/>
    <w:rsid w:val="004562CE"/>
    <w:rsid w:val="00456857"/>
    <w:rsid w:val="00456CD8"/>
    <w:rsid w:val="004571D9"/>
    <w:rsid w:val="0045765B"/>
    <w:rsid w:val="0045785D"/>
    <w:rsid w:val="00457BE0"/>
    <w:rsid w:val="00457DDB"/>
    <w:rsid w:val="00460073"/>
    <w:rsid w:val="004600E0"/>
    <w:rsid w:val="00460450"/>
    <w:rsid w:val="00460454"/>
    <w:rsid w:val="004604E7"/>
    <w:rsid w:val="0046082C"/>
    <w:rsid w:val="00460A87"/>
    <w:rsid w:val="00460D05"/>
    <w:rsid w:val="00460D19"/>
    <w:rsid w:val="00460DA0"/>
    <w:rsid w:val="00460EE0"/>
    <w:rsid w:val="004611D8"/>
    <w:rsid w:val="0046141C"/>
    <w:rsid w:val="00461448"/>
    <w:rsid w:val="00461659"/>
    <w:rsid w:val="0046178F"/>
    <w:rsid w:val="004618D9"/>
    <w:rsid w:val="00461999"/>
    <w:rsid w:val="004619F9"/>
    <w:rsid w:val="00461D0A"/>
    <w:rsid w:val="0046262E"/>
    <w:rsid w:val="00462904"/>
    <w:rsid w:val="00462B36"/>
    <w:rsid w:val="004634A7"/>
    <w:rsid w:val="004635B4"/>
    <w:rsid w:val="0046383D"/>
    <w:rsid w:val="00463C45"/>
    <w:rsid w:val="00463F2F"/>
    <w:rsid w:val="004643E8"/>
    <w:rsid w:val="004644B6"/>
    <w:rsid w:val="004650CE"/>
    <w:rsid w:val="0046540F"/>
    <w:rsid w:val="004654AF"/>
    <w:rsid w:val="0046573B"/>
    <w:rsid w:val="00465A14"/>
    <w:rsid w:val="00465AAD"/>
    <w:rsid w:val="00465B4A"/>
    <w:rsid w:val="00465B62"/>
    <w:rsid w:val="0046616F"/>
    <w:rsid w:val="0046627D"/>
    <w:rsid w:val="004672EB"/>
    <w:rsid w:val="00467500"/>
    <w:rsid w:val="00467783"/>
    <w:rsid w:val="004677A7"/>
    <w:rsid w:val="00467A41"/>
    <w:rsid w:val="00467B79"/>
    <w:rsid w:val="004700CE"/>
    <w:rsid w:val="004704B9"/>
    <w:rsid w:val="004705C5"/>
    <w:rsid w:val="004706B7"/>
    <w:rsid w:val="00471240"/>
    <w:rsid w:val="004712E6"/>
    <w:rsid w:val="00471355"/>
    <w:rsid w:val="004713AB"/>
    <w:rsid w:val="00471428"/>
    <w:rsid w:val="004715FD"/>
    <w:rsid w:val="00471A70"/>
    <w:rsid w:val="00471B21"/>
    <w:rsid w:val="00471ECE"/>
    <w:rsid w:val="00471FC2"/>
    <w:rsid w:val="00471FD8"/>
    <w:rsid w:val="004721FE"/>
    <w:rsid w:val="00472421"/>
    <w:rsid w:val="004725FC"/>
    <w:rsid w:val="00472EB2"/>
    <w:rsid w:val="00473353"/>
    <w:rsid w:val="0047359F"/>
    <w:rsid w:val="00473C96"/>
    <w:rsid w:val="00473DFF"/>
    <w:rsid w:val="004740FB"/>
    <w:rsid w:val="00474551"/>
    <w:rsid w:val="00474E2A"/>
    <w:rsid w:val="004751F2"/>
    <w:rsid w:val="00475CF0"/>
    <w:rsid w:val="0047615F"/>
    <w:rsid w:val="00476AFF"/>
    <w:rsid w:val="00476CDD"/>
    <w:rsid w:val="00477225"/>
    <w:rsid w:val="00477986"/>
    <w:rsid w:val="00477C51"/>
    <w:rsid w:val="004805EF"/>
    <w:rsid w:val="00480825"/>
    <w:rsid w:val="00480E0E"/>
    <w:rsid w:val="004810CE"/>
    <w:rsid w:val="004810EC"/>
    <w:rsid w:val="00481963"/>
    <w:rsid w:val="00481C01"/>
    <w:rsid w:val="00481C1E"/>
    <w:rsid w:val="00481F4D"/>
    <w:rsid w:val="004823EE"/>
    <w:rsid w:val="0048282E"/>
    <w:rsid w:val="0048296A"/>
    <w:rsid w:val="00482C23"/>
    <w:rsid w:val="00482CF7"/>
    <w:rsid w:val="00482EB9"/>
    <w:rsid w:val="004831B1"/>
    <w:rsid w:val="00483323"/>
    <w:rsid w:val="00483B6B"/>
    <w:rsid w:val="004841CE"/>
    <w:rsid w:val="004842DC"/>
    <w:rsid w:val="0048490E"/>
    <w:rsid w:val="00484DAD"/>
    <w:rsid w:val="00484EAC"/>
    <w:rsid w:val="00484F72"/>
    <w:rsid w:val="00485004"/>
    <w:rsid w:val="00485C73"/>
    <w:rsid w:val="00485CD5"/>
    <w:rsid w:val="0048601B"/>
    <w:rsid w:val="00486052"/>
    <w:rsid w:val="00486CBC"/>
    <w:rsid w:val="00486E79"/>
    <w:rsid w:val="00487890"/>
    <w:rsid w:val="0048794B"/>
    <w:rsid w:val="00487A11"/>
    <w:rsid w:val="00487F10"/>
    <w:rsid w:val="004904A6"/>
    <w:rsid w:val="004905EC"/>
    <w:rsid w:val="00490810"/>
    <w:rsid w:val="0049091E"/>
    <w:rsid w:val="00490DCB"/>
    <w:rsid w:val="0049111D"/>
    <w:rsid w:val="00491381"/>
    <w:rsid w:val="00491427"/>
    <w:rsid w:val="00491EAE"/>
    <w:rsid w:val="004925C8"/>
    <w:rsid w:val="004927F1"/>
    <w:rsid w:val="004928EC"/>
    <w:rsid w:val="00492DCE"/>
    <w:rsid w:val="00492E77"/>
    <w:rsid w:val="00493372"/>
    <w:rsid w:val="00493373"/>
    <w:rsid w:val="004934BA"/>
    <w:rsid w:val="004935D4"/>
    <w:rsid w:val="004939C5"/>
    <w:rsid w:val="00493DA5"/>
    <w:rsid w:val="00494324"/>
    <w:rsid w:val="0049457D"/>
    <w:rsid w:val="004946CA"/>
    <w:rsid w:val="00494736"/>
    <w:rsid w:val="0049496F"/>
    <w:rsid w:val="00494C96"/>
    <w:rsid w:val="0049550E"/>
    <w:rsid w:val="0049555F"/>
    <w:rsid w:val="00495962"/>
    <w:rsid w:val="00495C6B"/>
    <w:rsid w:val="00495D07"/>
    <w:rsid w:val="00495F02"/>
    <w:rsid w:val="00495F08"/>
    <w:rsid w:val="0049628B"/>
    <w:rsid w:val="00496475"/>
    <w:rsid w:val="00496737"/>
    <w:rsid w:val="00496793"/>
    <w:rsid w:val="004968A9"/>
    <w:rsid w:val="0049695D"/>
    <w:rsid w:val="00497DD2"/>
    <w:rsid w:val="004A053A"/>
    <w:rsid w:val="004A06DD"/>
    <w:rsid w:val="004A13B5"/>
    <w:rsid w:val="004A1512"/>
    <w:rsid w:val="004A1540"/>
    <w:rsid w:val="004A15E6"/>
    <w:rsid w:val="004A1DB4"/>
    <w:rsid w:val="004A2101"/>
    <w:rsid w:val="004A27A4"/>
    <w:rsid w:val="004A2B0E"/>
    <w:rsid w:val="004A328F"/>
    <w:rsid w:val="004A32D3"/>
    <w:rsid w:val="004A3338"/>
    <w:rsid w:val="004A3392"/>
    <w:rsid w:val="004A3447"/>
    <w:rsid w:val="004A372F"/>
    <w:rsid w:val="004A3F31"/>
    <w:rsid w:val="004A42CB"/>
    <w:rsid w:val="004A4B58"/>
    <w:rsid w:val="004A5A07"/>
    <w:rsid w:val="004A5DE0"/>
    <w:rsid w:val="004A6538"/>
    <w:rsid w:val="004A65CD"/>
    <w:rsid w:val="004A666F"/>
    <w:rsid w:val="004A675D"/>
    <w:rsid w:val="004A68CC"/>
    <w:rsid w:val="004A6AA3"/>
    <w:rsid w:val="004A6DDF"/>
    <w:rsid w:val="004A728A"/>
    <w:rsid w:val="004A748F"/>
    <w:rsid w:val="004A7BEA"/>
    <w:rsid w:val="004A7C77"/>
    <w:rsid w:val="004B004E"/>
    <w:rsid w:val="004B0275"/>
    <w:rsid w:val="004B0927"/>
    <w:rsid w:val="004B0A46"/>
    <w:rsid w:val="004B0CDF"/>
    <w:rsid w:val="004B0EE7"/>
    <w:rsid w:val="004B0F70"/>
    <w:rsid w:val="004B0F9A"/>
    <w:rsid w:val="004B1CB4"/>
    <w:rsid w:val="004B2459"/>
    <w:rsid w:val="004B259E"/>
    <w:rsid w:val="004B295D"/>
    <w:rsid w:val="004B38A0"/>
    <w:rsid w:val="004B3A4C"/>
    <w:rsid w:val="004B3AD5"/>
    <w:rsid w:val="004B440A"/>
    <w:rsid w:val="004B57FA"/>
    <w:rsid w:val="004B5A9A"/>
    <w:rsid w:val="004B5EFE"/>
    <w:rsid w:val="004B64ED"/>
    <w:rsid w:val="004B67C8"/>
    <w:rsid w:val="004B6E5E"/>
    <w:rsid w:val="004B70B7"/>
    <w:rsid w:val="004B717E"/>
    <w:rsid w:val="004B7349"/>
    <w:rsid w:val="004B76AD"/>
    <w:rsid w:val="004B76FB"/>
    <w:rsid w:val="004B78F5"/>
    <w:rsid w:val="004B792F"/>
    <w:rsid w:val="004B7B34"/>
    <w:rsid w:val="004B7D67"/>
    <w:rsid w:val="004C010D"/>
    <w:rsid w:val="004C0189"/>
    <w:rsid w:val="004C06C8"/>
    <w:rsid w:val="004C0778"/>
    <w:rsid w:val="004C090C"/>
    <w:rsid w:val="004C11DE"/>
    <w:rsid w:val="004C1C49"/>
    <w:rsid w:val="004C2116"/>
    <w:rsid w:val="004C21D0"/>
    <w:rsid w:val="004C24F4"/>
    <w:rsid w:val="004C2872"/>
    <w:rsid w:val="004C29AD"/>
    <w:rsid w:val="004C2CEE"/>
    <w:rsid w:val="004C3F98"/>
    <w:rsid w:val="004C4690"/>
    <w:rsid w:val="004C4982"/>
    <w:rsid w:val="004C4EEF"/>
    <w:rsid w:val="004C518A"/>
    <w:rsid w:val="004C5436"/>
    <w:rsid w:val="004C558A"/>
    <w:rsid w:val="004C56F2"/>
    <w:rsid w:val="004C62E5"/>
    <w:rsid w:val="004C6648"/>
    <w:rsid w:val="004C68B0"/>
    <w:rsid w:val="004C6A88"/>
    <w:rsid w:val="004C6E0C"/>
    <w:rsid w:val="004C6E11"/>
    <w:rsid w:val="004C724B"/>
    <w:rsid w:val="004C72A9"/>
    <w:rsid w:val="004C7E93"/>
    <w:rsid w:val="004D0039"/>
    <w:rsid w:val="004D0A0A"/>
    <w:rsid w:val="004D0DB9"/>
    <w:rsid w:val="004D13F9"/>
    <w:rsid w:val="004D1D9F"/>
    <w:rsid w:val="004D212D"/>
    <w:rsid w:val="004D2248"/>
    <w:rsid w:val="004D28EF"/>
    <w:rsid w:val="004D2924"/>
    <w:rsid w:val="004D3265"/>
    <w:rsid w:val="004D344E"/>
    <w:rsid w:val="004D3EA5"/>
    <w:rsid w:val="004D437C"/>
    <w:rsid w:val="004D4D63"/>
    <w:rsid w:val="004D520B"/>
    <w:rsid w:val="004D530E"/>
    <w:rsid w:val="004D53A0"/>
    <w:rsid w:val="004D55DE"/>
    <w:rsid w:val="004D588B"/>
    <w:rsid w:val="004D5C3F"/>
    <w:rsid w:val="004D5E85"/>
    <w:rsid w:val="004D6478"/>
    <w:rsid w:val="004D655A"/>
    <w:rsid w:val="004D675D"/>
    <w:rsid w:val="004D6E45"/>
    <w:rsid w:val="004D7113"/>
    <w:rsid w:val="004D75ED"/>
    <w:rsid w:val="004D7BAD"/>
    <w:rsid w:val="004E1018"/>
    <w:rsid w:val="004E1402"/>
    <w:rsid w:val="004E1856"/>
    <w:rsid w:val="004E1CF0"/>
    <w:rsid w:val="004E1EF5"/>
    <w:rsid w:val="004E1F21"/>
    <w:rsid w:val="004E2324"/>
    <w:rsid w:val="004E244A"/>
    <w:rsid w:val="004E2781"/>
    <w:rsid w:val="004E2E15"/>
    <w:rsid w:val="004E4B3F"/>
    <w:rsid w:val="004E4B67"/>
    <w:rsid w:val="004E4D08"/>
    <w:rsid w:val="004E50F7"/>
    <w:rsid w:val="004E53AE"/>
    <w:rsid w:val="004E5A19"/>
    <w:rsid w:val="004E5CC1"/>
    <w:rsid w:val="004E606E"/>
    <w:rsid w:val="004E6250"/>
    <w:rsid w:val="004E6357"/>
    <w:rsid w:val="004E63B1"/>
    <w:rsid w:val="004E66E3"/>
    <w:rsid w:val="004E6FE9"/>
    <w:rsid w:val="004E7431"/>
    <w:rsid w:val="004E765A"/>
    <w:rsid w:val="004E7743"/>
    <w:rsid w:val="004E79B4"/>
    <w:rsid w:val="004E7E39"/>
    <w:rsid w:val="004E7E3F"/>
    <w:rsid w:val="004E7EF4"/>
    <w:rsid w:val="004E7FA1"/>
    <w:rsid w:val="004F039E"/>
    <w:rsid w:val="004F03E6"/>
    <w:rsid w:val="004F0E14"/>
    <w:rsid w:val="004F13C4"/>
    <w:rsid w:val="004F1572"/>
    <w:rsid w:val="004F1575"/>
    <w:rsid w:val="004F18A7"/>
    <w:rsid w:val="004F1C5F"/>
    <w:rsid w:val="004F1EB1"/>
    <w:rsid w:val="004F21C9"/>
    <w:rsid w:val="004F28D8"/>
    <w:rsid w:val="004F2C42"/>
    <w:rsid w:val="004F2C69"/>
    <w:rsid w:val="004F34A8"/>
    <w:rsid w:val="004F3736"/>
    <w:rsid w:val="004F3A09"/>
    <w:rsid w:val="004F3DD7"/>
    <w:rsid w:val="004F3F7C"/>
    <w:rsid w:val="004F436C"/>
    <w:rsid w:val="004F4655"/>
    <w:rsid w:val="004F4B72"/>
    <w:rsid w:val="004F51DA"/>
    <w:rsid w:val="004F5278"/>
    <w:rsid w:val="004F5E98"/>
    <w:rsid w:val="004F6236"/>
    <w:rsid w:val="004F66D0"/>
    <w:rsid w:val="004F670A"/>
    <w:rsid w:val="004F6AD9"/>
    <w:rsid w:val="004F6C1F"/>
    <w:rsid w:val="004F6CAC"/>
    <w:rsid w:val="004F7287"/>
    <w:rsid w:val="004F7443"/>
    <w:rsid w:val="004F7532"/>
    <w:rsid w:val="004F7632"/>
    <w:rsid w:val="004F7663"/>
    <w:rsid w:val="004F78C7"/>
    <w:rsid w:val="004F7C67"/>
    <w:rsid w:val="004F7C9B"/>
    <w:rsid w:val="004F7D7C"/>
    <w:rsid w:val="004F7E6C"/>
    <w:rsid w:val="004F7F8B"/>
    <w:rsid w:val="0050018B"/>
    <w:rsid w:val="0050043D"/>
    <w:rsid w:val="0050064C"/>
    <w:rsid w:val="005010FE"/>
    <w:rsid w:val="00501191"/>
    <w:rsid w:val="00501F65"/>
    <w:rsid w:val="0050262E"/>
    <w:rsid w:val="00502C8D"/>
    <w:rsid w:val="00502E08"/>
    <w:rsid w:val="00503C00"/>
    <w:rsid w:val="00504874"/>
    <w:rsid w:val="00504ABA"/>
    <w:rsid w:val="00504DDF"/>
    <w:rsid w:val="00505275"/>
    <w:rsid w:val="00505D9B"/>
    <w:rsid w:val="00505DAD"/>
    <w:rsid w:val="0050621A"/>
    <w:rsid w:val="00506354"/>
    <w:rsid w:val="00506C23"/>
    <w:rsid w:val="00506D7A"/>
    <w:rsid w:val="00506E98"/>
    <w:rsid w:val="00507017"/>
    <w:rsid w:val="005076FB"/>
    <w:rsid w:val="00507D88"/>
    <w:rsid w:val="00507F38"/>
    <w:rsid w:val="00510129"/>
    <w:rsid w:val="005103D6"/>
    <w:rsid w:val="005108CD"/>
    <w:rsid w:val="00510A68"/>
    <w:rsid w:val="00510EA4"/>
    <w:rsid w:val="00511183"/>
    <w:rsid w:val="0051140D"/>
    <w:rsid w:val="00511DD1"/>
    <w:rsid w:val="00511DF2"/>
    <w:rsid w:val="00512039"/>
    <w:rsid w:val="005122EC"/>
    <w:rsid w:val="005123E1"/>
    <w:rsid w:val="00512623"/>
    <w:rsid w:val="00512D52"/>
    <w:rsid w:val="00512D63"/>
    <w:rsid w:val="00513216"/>
    <w:rsid w:val="00513914"/>
    <w:rsid w:val="00513982"/>
    <w:rsid w:val="00513A29"/>
    <w:rsid w:val="00513B61"/>
    <w:rsid w:val="00513DDA"/>
    <w:rsid w:val="00513DE2"/>
    <w:rsid w:val="00513E22"/>
    <w:rsid w:val="0051440A"/>
    <w:rsid w:val="00514700"/>
    <w:rsid w:val="00514B7B"/>
    <w:rsid w:val="00514C73"/>
    <w:rsid w:val="00514CB2"/>
    <w:rsid w:val="00514E71"/>
    <w:rsid w:val="0051511B"/>
    <w:rsid w:val="0051523B"/>
    <w:rsid w:val="005154AE"/>
    <w:rsid w:val="0051563F"/>
    <w:rsid w:val="00515B31"/>
    <w:rsid w:val="0051670A"/>
    <w:rsid w:val="00516731"/>
    <w:rsid w:val="0051685E"/>
    <w:rsid w:val="00516CC4"/>
    <w:rsid w:val="00516D25"/>
    <w:rsid w:val="005171D1"/>
    <w:rsid w:val="00517297"/>
    <w:rsid w:val="005200AF"/>
    <w:rsid w:val="0052035A"/>
    <w:rsid w:val="005203D6"/>
    <w:rsid w:val="005205F8"/>
    <w:rsid w:val="005208FA"/>
    <w:rsid w:val="005211C5"/>
    <w:rsid w:val="0052146B"/>
    <w:rsid w:val="005216B8"/>
    <w:rsid w:val="00521BFA"/>
    <w:rsid w:val="005220FD"/>
    <w:rsid w:val="00522A27"/>
    <w:rsid w:val="00522ABC"/>
    <w:rsid w:val="00522C0D"/>
    <w:rsid w:val="00522E8D"/>
    <w:rsid w:val="0052330B"/>
    <w:rsid w:val="005244CD"/>
    <w:rsid w:val="0052463C"/>
    <w:rsid w:val="005246CF"/>
    <w:rsid w:val="005246D9"/>
    <w:rsid w:val="005248D5"/>
    <w:rsid w:val="005249F4"/>
    <w:rsid w:val="00524BA0"/>
    <w:rsid w:val="00524C0C"/>
    <w:rsid w:val="00524FCC"/>
    <w:rsid w:val="0052504A"/>
    <w:rsid w:val="00525C70"/>
    <w:rsid w:val="00525D0F"/>
    <w:rsid w:val="00525F36"/>
    <w:rsid w:val="00526428"/>
    <w:rsid w:val="00526647"/>
    <w:rsid w:val="00526C5A"/>
    <w:rsid w:val="00526EF1"/>
    <w:rsid w:val="00527114"/>
    <w:rsid w:val="005274F7"/>
    <w:rsid w:val="005274FD"/>
    <w:rsid w:val="00527580"/>
    <w:rsid w:val="00527D12"/>
    <w:rsid w:val="00530096"/>
    <w:rsid w:val="005303D1"/>
    <w:rsid w:val="0053060F"/>
    <w:rsid w:val="0053070B"/>
    <w:rsid w:val="005307D9"/>
    <w:rsid w:val="00530A7E"/>
    <w:rsid w:val="00531317"/>
    <w:rsid w:val="005314D6"/>
    <w:rsid w:val="00531813"/>
    <w:rsid w:val="00531CA2"/>
    <w:rsid w:val="00532255"/>
    <w:rsid w:val="0053226D"/>
    <w:rsid w:val="00532951"/>
    <w:rsid w:val="005329F4"/>
    <w:rsid w:val="00532B3E"/>
    <w:rsid w:val="0053310B"/>
    <w:rsid w:val="005332FE"/>
    <w:rsid w:val="00533A64"/>
    <w:rsid w:val="00533C17"/>
    <w:rsid w:val="0053438B"/>
    <w:rsid w:val="005349DD"/>
    <w:rsid w:val="00534CC7"/>
    <w:rsid w:val="00534CEE"/>
    <w:rsid w:val="005353A1"/>
    <w:rsid w:val="0053573C"/>
    <w:rsid w:val="005358C9"/>
    <w:rsid w:val="00535BB9"/>
    <w:rsid w:val="00535CB6"/>
    <w:rsid w:val="00536FC3"/>
    <w:rsid w:val="00537205"/>
    <w:rsid w:val="005372E6"/>
    <w:rsid w:val="00537977"/>
    <w:rsid w:val="005401B0"/>
    <w:rsid w:val="00540614"/>
    <w:rsid w:val="0054097E"/>
    <w:rsid w:val="00540A1E"/>
    <w:rsid w:val="00540D02"/>
    <w:rsid w:val="00541054"/>
    <w:rsid w:val="00541220"/>
    <w:rsid w:val="00541245"/>
    <w:rsid w:val="00541B35"/>
    <w:rsid w:val="00541C47"/>
    <w:rsid w:val="005420E4"/>
    <w:rsid w:val="00542718"/>
    <w:rsid w:val="0054282E"/>
    <w:rsid w:val="00542A8A"/>
    <w:rsid w:val="00542BF3"/>
    <w:rsid w:val="00542DE0"/>
    <w:rsid w:val="005438F7"/>
    <w:rsid w:val="00543C17"/>
    <w:rsid w:val="00543DA6"/>
    <w:rsid w:val="00543E56"/>
    <w:rsid w:val="00543E5B"/>
    <w:rsid w:val="00544125"/>
    <w:rsid w:val="0054415D"/>
    <w:rsid w:val="0054457E"/>
    <w:rsid w:val="00544C4A"/>
    <w:rsid w:val="00545701"/>
    <w:rsid w:val="005459EB"/>
    <w:rsid w:val="00545E7F"/>
    <w:rsid w:val="00545F5B"/>
    <w:rsid w:val="00546086"/>
    <w:rsid w:val="00546667"/>
    <w:rsid w:val="00546668"/>
    <w:rsid w:val="0054759D"/>
    <w:rsid w:val="005477D8"/>
    <w:rsid w:val="00547847"/>
    <w:rsid w:val="0055018E"/>
    <w:rsid w:val="0055139B"/>
    <w:rsid w:val="00551479"/>
    <w:rsid w:val="00551491"/>
    <w:rsid w:val="005518FE"/>
    <w:rsid w:val="00551CB9"/>
    <w:rsid w:val="0055231F"/>
    <w:rsid w:val="00552AC4"/>
    <w:rsid w:val="00552BBE"/>
    <w:rsid w:val="00553358"/>
    <w:rsid w:val="00553920"/>
    <w:rsid w:val="00553D0F"/>
    <w:rsid w:val="005541ED"/>
    <w:rsid w:val="0055437F"/>
    <w:rsid w:val="00554932"/>
    <w:rsid w:val="00554B5F"/>
    <w:rsid w:val="00554D58"/>
    <w:rsid w:val="0055579D"/>
    <w:rsid w:val="00555ADF"/>
    <w:rsid w:val="00555BA8"/>
    <w:rsid w:val="00555D13"/>
    <w:rsid w:val="005560F1"/>
    <w:rsid w:val="00556687"/>
    <w:rsid w:val="00556A5E"/>
    <w:rsid w:val="00557022"/>
    <w:rsid w:val="00557027"/>
    <w:rsid w:val="005571B7"/>
    <w:rsid w:val="00557249"/>
    <w:rsid w:val="005572C1"/>
    <w:rsid w:val="005572F3"/>
    <w:rsid w:val="00557C69"/>
    <w:rsid w:val="00560059"/>
    <w:rsid w:val="00560392"/>
    <w:rsid w:val="00560504"/>
    <w:rsid w:val="005606AF"/>
    <w:rsid w:val="00560AEA"/>
    <w:rsid w:val="005612AE"/>
    <w:rsid w:val="0056184A"/>
    <w:rsid w:val="00561905"/>
    <w:rsid w:val="00561F05"/>
    <w:rsid w:val="005621C2"/>
    <w:rsid w:val="00562EF0"/>
    <w:rsid w:val="00563ADD"/>
    <w:rsid w:val="00563C18"/>
    <w:rsid w:val="00563F64"/>
    <w:rsid w:val="005641EA"/>
    <w:rsid w:val="0056439C"/>
    <w:rsid w:val="005648BB"/>
    <w:rsid w:val="00564AEA"/>
    <w:rsid w:val="00564C3C"/>
    <w:rsid w:val="005652AE"/>
    <w:rsid w:val="00565A13"/>
    <w:rsid w:val="00565A5A"/>
    <w:rsid w:val="00565BCB"/>
    <w:rsid w:val="00566441"/>
    <w:rsid w:val="005670C4"/>
    <w:rsid w:val="005670F5"/>
    <w:rsid w:val="00567924"/>
    <w:rsid w:val="00567969"/>
    <w:rsid w:val="00567F08"/>
    <w:rsid w:val="00567F70"/>
    <w:rsid w:val="00570B72"/>
    <w:rsid w:val="00570CE5"/>
    <w:rsid w:val="0057112A"/>
    <w:rsid w:val="00571A02"/>
    <w:rsid w:val="00571DC0"/>
    <w:rsid w:val="00572730"/>
    <w:rsid w:val="00572998"/>
    <w:rsid w:val="0057312A"/>
    <w:rsid w:val="00573F9A"/>
    <w:rsid w:val="005743E7"/>
    <w:rsid w:val="0057478A"/>
    <w:rsid w:val="00574867"/>
    <w:rsid w:val="00574924"/>
    <w:rsid w:val="00574B19"/>
    <w:rsid w:val="00574B58"/>
    <w:rsid w:val="00574DD8"/>
    <w:rsid w:val="00574E36"/>
    <w:rsid w:val="00575341"/>
    <w:rsid w:val="00575CC4"/>
    <w:rsid w:val="00575E9B"/>
    <w:rsid w:val="00576073"/>
    <w:rsid w:val="005764AF"/>
    <w:rsid w:val="00576C6A"/>
    <w:rsid w:val="00576C78"/>
    <w:rsid w:val="00576FB4"/>
    <w:rsid w:val="0057729C"/>
    <w:rsid w:val="0057798E"/>
    <w:rsid w:val="00577DA6"/>
    <w:rsid w:val="00577EA2"/>
    <w:rsid w:val="0058033A"/>
    <w:rsid w:val="005804A9"/>
    <w:rsid w:val="00580A1B"/>
    <w:rsid w:val="00580FF8"/>
    <w:rsid w:val="00581059"/>
    <w:rsid w:val="00581155"/>
    <w:rsid w:val="0058136C"/>
    <w:rsid w:val="00581471"/>
    <w:rsid w:val="005816F4"/>
    <w:rsid w:val="00581AF4"/>
    <w:rsid w:val="00581E32"/>
    <w:rsid w:val="00582203"/>
    <w:rsid w:val="00582736"/>
    <w:rsid w:val="005829C7"/>
    <w:rsid w:val="005829F7"/>
    <w:rsid w:val="00582DF0"/>
    <w:rsid w:val="00582F90"/>
    <w:rsid w:val="00583210"/>
    <w:rsid w:val="00583AD4"/>
    <w:rsid w:val="0058416F"/>
    <w:rsid w:val="005844DB"/>
    <w:rsid w:val="00584758"/>
    <w:rsid w:val="00584C82"/>
    <w:rsid w:val="00584CCD"/>
    <w:rsid w:val="00584E2D"/>
    <w:rsid w:val="00584E9E"/>
    <w:rsid w:val="00585C2D"/>
    <w:rsid w:val="00585C36"/>
    <w:rsid w:val="00585C49"/>
    <w:rsid w:val="00585C6B"/>
    <w:rsid w:val="00585F36"/>
    <w:rsid w:val="0058627D"/>
    <w:rsid w:val="00586870"/>
    <w:rsid w:val="00587BC2"/>
    <w:rsid w:val="00587D1B"/>
    <w:rsid w:val="0059011E"/>
    <w:rsid w:val="00590218"/>
    <w:rsid w:val="00590382"/>
    <w:rsid w:val="00590482"/>
    <w:rsid w:val="00590A4C"/>
    <w:rsid w:val="00590EE5"/>
    <w:rsid w:val="005911F4"/>
    <w:rsid w:val="00591CB0"/>
    <w:rsid w:val="00591DC2"/>
    <w:rsid w:val="0059243F"/>
    <w:rsid w:val="00592C22"/>
    <w:rsid w:val="00592C33"/>
    <w:rsid w:val="00592EBC"/>
    <w:rsid w:val="005935B1"/>
    <w:rsid w:val="00593D08"/>
    <w:rsid w:val="0059402A"/>
    <w:rsid w:val="005940C6"/>
    <w:rsid w:val="0059412B"/>
    <w:rsid w:val="00594156"/>
    <w:rsid w:val="005942B0"/>
    <w:rsid w:val="005942E9"/>
    <w:rsid w:val="005946AA"/>
    <w:rsid w:val="005946CB"/>
    <w:rsid w:val="00594835"/>
    <w:rsid w:val="00594CDF"/>
    <w:rsid w:val="00594F76"/>
    <w:rsid w:val="005951F2"/>
    <w:rsid w:val="00595505"/>
    <w:rsid w:val="0059556F"/>
    <w:rsid w:val="005959AB"/>
    <w:rsid w:val="005960BC"/>
    <w:rsid w:val="005962B3"/>
    <w:rsid w:val="005967E1"/>
    <w:rsid w:val="005968F2"/>
    <w:rsid w:val="00596D5F"/>
    <w:rsid w:val="00596DD9"/>
    <w:rsid w:val="00596E67"/>
    <w:rsid w:val="005971CD"/>
    <w:rsid w:val="00597BC4"/>
    <w:rsid w:val="005A0085"/>
    <w:rsid w:val="005A01E7"/>
    <w:rsid w:val="005A07F9"/>
    <w:rsid w:val="005A09B5"/>
    <w:rsid w:val="005A0BF1"/>
    <w:rsid w:val="005A0E85"/>
    <w:rsid w:val="005A0EEE"/>
    <w:rsid w:val="005A11EF"/>
    <w:rsid w:val="005A1320"/>
    <w:rsid w:val="005A14D0"/>
    <w:rsid w:val="005A1815"/>
    <w:rsid w:val="005A1AD5"/>
    <w:rsid w:val="005A2C73"/>
    <w:rsid w:val="005A2C9E"/>
    <w:rsid w:val="005A36F2"/>
    <w:rsid w:val="005A3B1F"/>
    <w:rsid w:val="005A3E5C"/>
    <w:rsid w:val="005A4A6E"/>
    <w:rsid w:val="005A4BDE"/>
    <w:rsid w:val="005A52A1"/>
    <w:rsid w:val="005A52FF"/>
    <w:rsid w:val="005A53A8"/>
    <w:rsid w:val="005A61AA"/>
    <w:rsid w:val="005A6368"/>
    <w:rsid w:val="005A64F6"/>
    <w:rsid w:val="005A66D7"/>
    <w:rsid w:val="005A674D"/>
    <w:rsid w:val="005A6769"/>
    <w:rsid w:val="005A717D"/>
    <w:rsid w:val="005A7217"/>
    <w:rsid w:val="005A7582"/>
    <w:rsid w:val="005A7E09"/>
    <w:rsid w:val="005A7E2E"/>
    <w:rsid w:val="005B033F"/>
    <w:rsid w:val="005B0617"/>
    <w:rsid w:val="005B0BE9"/>
    <w:rsid w:val="005B0E2F"/>
    <w:rsid w:val="005B11A8"/>
    <w:rsid w:val="005B1272"/>
    <w:rsid w:val="005B1437"/>
    <w:rsid w:val="005B147D"/>
    <w:rsid w:val="005B1A09"/>
    <w:rsid w:val="005B1EF2"/>
    <w:rsid w:val="005B2D55"/>
    <w:rsid w:val="005B2D8D"/>
    <w:rsid w:val="005B3159"/>
    <w:rsid w:val="005B381E"/>
    <w:rsid w:val="005B38DC"/>
    <w:rsid w:val="005B3AD0"/>
    <w:rsid w:val="005B3E05"/>
    <w:rsid w:val="005B47F5"/>
    <w:rsid w:val="005B4BB8"/>
    <w:rsid w:val="005B4DBF"/>
    <w:rsid w:val="005B4DE3"/>
    <w:rsid w:val="005B54A2"/>
    <w:rsid w:val="005B5741"/>
    <w:rsid w:val="005B6539"/>
    <w:rsid w:val="005B6A58"/>
    <w:rsid w:val="005B7482"/>
    <w:rsid w:val="005B79D8"/>
    <w:rsid w:val="005B7B21"/>
    <w:rsid w:val="005B7BD1"/>
    <w:rsid w:val="005C0153"/>
    <w:rsid w:val="005C0706"/>
    <w:rsid w:val="005C09AE"/>
    <w:rsid w:val="005C0D38"/>
    <w:rsid w:val="005C0D5F"/>
    <w:rsid w:val="005C0F72"/>
    <w:rsid w:val="005C196A"/>
    <w:rsid w:val="005C2A7B"/>
    <w:rsid w:val="005C3456"/>
    <w:rsid w:val="005C393E"/>
    <w:rsid w:val="005C3A15"/>
    <w:rsid w:val="005C3C14"/>
    <w:rsid w:val="005C3E9E"/>
    <w:rsid w:val="005C40A3"/>
    <w:rsid w:val="005C49A1"/>
    <w:rsid w:val="005C4BD4"/>
    <w:rsid w:val="005C50EF"/>
    <w:rsid w:val="005C5EA2"/>
    <w:rsid w:val="005C627B"/>
    <w:rsid w:val="005C6782"/>
    <w:rsid w:val="005C679E"/>
    <w:rsid w:val="005C6C86"/>
    <w:rsid w:val="005C6CE0"/>
    <w:rsid w:val="005C7292"/>
    <w:rsid w:val="005C7379"/>
    <w:rsid w:val="005D031D"/>
    <w:rsid w:val="005D0E15"/>
    <w:rsid w:val="005D0EEA"/>
    <w:rsid w:val="005D0F2F"/>
    <w:rsid w:val="005D1549"/>
    <w:rsid w:val="005D1B89"/>
    <w:rsid w:val="005D2241"/>
    <w:rsid w:val="005D2525"/>
    <w:rsid w:val="005D25DF"/>
    <w:rsid w:val="005D26CF"/>
    <w:rsid w:val="005D2BB6"/>
    <w:rsid w:val="005D2EF5"/>
    <w:rsid w:val="005D3195"/>
    <w:rsid w:val="005D354B"/>
    <w:rsid w:val="005D3616"/>
    <w:rsid w:val="005D37C4"/>
    <w:rsid w:val="005D4035"/>
    <w:rsid w:val="005D40BA"/>
    <w:rsid w:val="005D4779"/>
    <w:rsid w:val="005D4797"/>
    <w:rsid w:val="005D4A15"/>
    <w:rsid w:val="005D4C49"/>
    <w:rsid w:val="005D5867"/>
    <w:rsid w:val="005D5AFD"/>
    <w:rsid w:val="005D65D8"/>
    <w:rsid w:val="005D6EE1"/>
    <w:rsid w:val="005D7397"/>
    <w:rsid w:val="005D7A15"/>
    <w:rsid w:val="005D7A43"/>
    <w:rsid w:val="005E01CD"/>
    <w:rsid w:val="005E044E"/>
    <w:rsid w:val="005E0658"/>
    <w:rsid w:val="005E078B"/>
    <w:rsid w:val="005E0B4F"/>
    <w:rsid w:val="005E166E"/>
    <w:rsid w:val="005E18AE"/>
    <w:rsid w:val="005E1B47"/>
    <w:rsid w:val="005E1E6C"/>
    <w:rsid w:val="005E1F55"/>
    <w:rsid w:val="005E251F"/>
    <w:rsid w:val="005E290A"/>
    <w:rsid w:val="005E2E22"/>
    <w:rsid w:val="005E310B"/>
    <w:rsid w:val="005E31D5"/>
    <w:rsid w:val="005E330C"/>
    <w:rsid w:val="005E343E"/>
    <w:rsid w:val="005E3834"/>
    <w:rsid w:val="005E3CED"/>
    <w:rsid w:val="005E40AD"/>
    <w:rsid w:val="005E448B"/>
    <w:rsid w:val="005E45BC"/>
    <w:rsid w:val="005E4C79"/>
    <w:rsid w:val="005E4D1B"/>
    <w:rsid w:val="005E51CE"/>
    <w:rsid w:val="005E5F24"/>
    <w:rsid w:val="005E625E"/>
    <w:rsid w:val="005E6477"/>
    <w:rsid w:val="005E6677"/>
    <w:rsid w:val="005E676C"/>
    <w:rsid w:val="005E6ACC"/>
    <w:rsid w:val="005E6CA5"/>
    <w:rsid w:val="005E6CEC"/>
    <w:rsid w:val="005E6E6E"/>
    <w:rsid w:val="005E72DD"/>
    <w:rsid w:val="005E7329"/>
    <w:rsid w:val="005E78EE"/>
    <w:rsid w:val="005F025E"/>
    <w:rsid w:val="005F0366"/>
    <w:rsid w:val="005F084A"/>
    <w:rsid w:val="005F0A1F"/>
    <w:rsid w:val="005F12BC"/>
    <w:rsid w:val="005F147E"/>
    <w:rsid w:val="005F175B"/>
    <w:rsid w:val="005F18B8"/>
    <w:rsid w:val="005F1E7B"/>
    <w:rsid w:val="005F1F73"/>
    <w:rsid w:val="005F22AB"/>
    <w:rsid w:val="005F2381"/>
    <w:rsid w:val="005F239F"/>
    <w:rsid w:val="005F24FB"/>
    <w:rsid w:val="005F2D09"/>
    <w:rsid w:val="005F30A9"/>
    <w:rsid w:val="005F332B"/>
    <w:rsid w:val="005F34AD"/>
    <w:rsid w:val="005F3795"/>
    <w:rsid w:val="005F38E9"/>
    <w:rsid w:val="005F3CC4"/>
    <w:rsid w:val="005F40AF"/>
    <w:rsid w:val="005F43B1"/>
    <w:rsid w:val="005F495D"/>
    <w:rsid w:val="005F4DA8"/>
    <w:rsid w:val="005F4F42"/>
    <w:rsid w:val="005F5813"/>
    <w:rsid w:val="005F5AC9"/>
    <w:rsid w:val="005F6363"/>
    <w:rsid w:val="005F63F1"/>
    <w:rsid w:val="005F643D"/>
    <w:rsid w:val="005F6789"/>
    <w:rsid w:val="005F7329"/>
    <w:rsid w:val="005F75C0"/>
    <w:rsid w:val="005F7683"/>
    <w:rsid w:val="005F78FB"/>
    <w:rsid w:val="00600008"/>
    <w:rsid w:val="00600419"/>
    <w:rsid w:val="00600556"/>
    <w:rsid w:val="00600CEF"/>
    <w:rsid w:val="0060138A"/>
    <w:rsid w:val="00601397"/>
    <w:rsid w:val="00601C07"/>
    <w:rsid w:val="00602F1C"/>
    <w:rsid w:val="0060312B"/>
    <w:rsid w:val="006038EB"/>
    <w:rsid w:val="00603EAC"/>
    <w:rsid w:val="00604417"/>
    <w:rsid w:val="006044EC"/>
    <w:rsid w:val="00604545"/>
    <w:rsid w:val="006045E8"/>
    <w:rsid w:val="0060542D"/>
    <w:rsid w:val="00605537"/>
    <w:rsid w:val="00605590"/>
    <w:rsid w:val="00605CED"/>
    <w:rsid w:val="0060640C"/>
    <w:rsid w:val="00606A91"/>
    <w:rsid w:val="0060749E"/>
    <w:rsid w:val="006076B6"/>
    <w:rsid w:val="006076F7"/>
    <w:rsid w:val="00607DDC"/>
    <w:rsid w:val="00607EA5"/>
    <w:rsid w:val="00607EAD"/>
    <w:rsid w:val="0061058D"/>
    <w:rsid w:val="00610C9B"/>
    <w:rsid w:val="00610FF1"/>
    <w:rsid w:val="00611046"/>
    <w:rsid w:val="00611DA1"/>
    <w:rsid w:val="00612109"/>
    <w:rsid w:val="006121E8"/>
    <w:rsid w:val="0061222B"/>
    <w:rsid w:val="00613041"/>
    <w:rsid w:val="00613270"/>
    <w:rsid w:val="00613558"/>
    <w:rsid w:val="006140E2"/>
    <w:rsid w:val="00614246"/>
    <w:rsid w:val="006143A7"/>
    <w:rsid w:val="006144B8"/>
    <w:rsid w:val="006145E4"/>
    <w:rsid w:val="006146B3"/>
    <w:rsid w:val="0061481C"/>
    <w:rsid w:val="00614A1E"/>
    <w:rsid w:val="00614DF7"/>
    <w:rsid w:val="00614E61"/>
    <w:rsid w:val="0061589A"/>
    <w:rsid w:val="00615D18"/>
    <w:rsid w:val="006160D3"/>
    <w:rsid w:val="006161BE"/>
    <w:rsid w:val="0061620D"/>
    <w:rsid w:val="006163DE"/>
    <w:rsid w:val="00616DF1"/>
    <w:rsid w:val="00616FFE"/>
    <w:rsid w:val="006170FF"/>
    <w:rsid w:val="006171B0"/>
    <w:rsid w:val="006174F0"/>
    <w:rsid w:val="00617594"/>
    <w:rsid w:val="00617646"/>
    <w:rsid w:val="0061795C"/>
    <w:rsid w:val="00617967"/>
    <w:rsid w:val="00617C43"/>
    <w:rsid w:val="00617F50"/>
    <w:rsid w:val="00620143"/>
    <w:rsid w:val="006203AC"/>
    <w:rsid w:val="00620615"/>
    <w:rsid w:val="00620751"/>
    <w:rsid w:val="00620C6D"/>
    <w:rsid w:val="00621077"/>
    <w:rsid w:val="00622122"/>
    <w:rsid w:val="00622164"/>
    <w:rsid w:val="006221B9"/>
    <w:rsid w:val="0062272A"/>
    <w:rsid w:val="00622FB5"/>
    <w:rsid w:val="006230D2"/>
    <w:rsid w:val="00623161"/>
    <w:rsid w:val="0062351C"/>
    <w:rsid w:val="00623E24"/>
    <w:rsid w:val="00623FCE"/>
    <w:rsid w:val="00624550"/>
    <w:rsid w:val="00624877"/>
    <w:rsid w:val="00624D1B"/>
    <w:rsid w:val="006254B0"/>
    <w:rsid w:val="006256D0"/>
    <w:rsid w:val="00625AE0"/>
    <w:rsid w:val="00625E41"/>
    <w:rsid w:val="00626092"/>
    <w:rsid w:val="006261AE"/>
    <w:rsid w:val="00626599"/>
    <w:rsid w:val="0062701E"/>
    <w:rsid w:val="006277E4"/>
    <w:rsid w:val="00627D8E"/>
    <w:rsid w:val="00627E13"/>
    <w:rsid w:val="00630281"/>
    <w:rsid w:val="00630430"/>
    <w:rsid w:val="00630A3E"/>
    <w:rsid w:val="00630DF3"/>
    <w:rsid w:val="0063169A"/>
    <w:rsid w:val="006316A0"/>
    <w:rsid w:val="0063185D"/>
    <w:rsid w:val="00631C0E"/>
    <w:rsid w:val="00632046"/>
    <w:rsid w:val="00632244"/>
    <w:rsid w:val="006323A2"/>
    <w:rsid w:val="006326AC"/>
    <w:rsid w:val="006326B4"/>
    <w:rsid w:val="006326E8"/>
    <w:rsid w:val="006328B5"/>
    <w:rsid w:val="00632C66"/>
    <w:rsid w:val="00632FE4"/>
    <w:rsid w:val="00633144"/>
    <w:rsid w:val="00633737"/>
    <w:rsid w:val="006338C7"/>
    <w:rsid w:val="00633D71"/>
    <w:rsid w:val="0063412E"/>
    <w:rsid w:val="0063446F"/>
    <w:rsid w:val="006349EB"/>
    <w:rsid w:val="00635009"/>
    <w:rsid w:val="006350F3"/>
    <w:rsid w:val="006355FB"/>
    <w:rsid w:val="006357A5"/>
    <w:rsid w:val="00635E88"/>
    <w:rsid w:val="00635F5B"/>
    <w:rsid w:val="00635F9C"/>
    <w:rsid w:val="006361E7"/>
    <w:rsid w:val="006363F7"/>
    <w:rsid w:val="0063677E"/>
    <w:rsid w:val="00636DE4"/>
    <w:rsid w:val="006370F4"/>
    <w:rsid w:val="00637500"/>
    <w:rsid w:val="006378E2"/>
    <w:rsid w:val="00637993"/>
    <w:rsid w:val="00637BC9"/>
    <w:rsid w:val="00637E24"/>
    <w:rsid w:val="00637FF4"/>
    <w:rsid w:val="00640719"/>
    <w:rsid w:val="00640CB2"/>
    <w:rsid w:val="00640D1B"/>
    <w:rsid w:val="00640EF2"/>
    <w:rsid w:val="00641139"/>
    <w:rsid w:val="006414D4"/>
    <w:rsid w:val="006419E9"/>
    <w:rsid w:val="00641A28"/>
    <w:rsid w:val="00642226"/>
    <w:rsid w:val="0064228B"/>
    <w:rsid w:val="006425F5"/>
    <w:rsid w:val="006428E6"/>
    <w:rsid w:val="00642BE9"/>
    <w:rsid w:val="00642DB5"/>
    <w:rsid w:val="00642EA3"/>
    <w:rsid w:val="00643101"/>
    <w:rsid w:val="00643170"/>
    <w:rsid w:val="00643229"/>
    <w:rsid w:val="00643317"/>
    <w:rsid w:val="006433C4"/>
    <w:rsid w:val="006434C9"/>
    <w:rsid w:val="00643555"/>
    <w:rsid w:val="00643668"/>
    <w:rsid w:val="00643820"/>
    <w:rsid w:val="00643936"/>
    <w:rsid w:val="00643B70"/>
    <w:rsid w:val="006449A5"/>
    <w:rsid w:val="0064516F"/>
    <w:rsid w:val="00645466"/>
    <w:rsid w:val="00645B57"/>
    <w:rsid w:val="00645BCC"/>
    <w:rsid w:val="00645F14"/>
    <w:rsid w:val="006460FF"/>
    <w:rsid w:val="00646481"/>
    <w:rsid w:val="00646CF8"/>
    <w:rsid w:val="00646DC7"/>
    <w:rsid w:val="0064755A"/>
    <w:rsid w:val="00647743"/>
    <w:rsid w:val="00647D30"/>
    <w:rsid w:val="0065017B"/>
    <w:rsid w:val="006503E6"/>
    <w:rsid w:val="0065059C"/>
    <w:rsid w:val="00650727"/>
    <w:rsid w:val="00651D58"/>
    <w:rsid w:val="00652064"/>
    <w:rsid w:val="0065215A"/>
    <w:rsid w:val="00652416"/>
    <w:rsid w:val="006526DC"/>
    <w:rsid w:val="00652A17"/>
    <w:rsid w:val="0065329A"/>
    <w:rsid w:val="0065396D"/>
    <w:rsid w:val="006548C9"/>
    <w:rsid w:val="00654D1C"/>
    <w:rsid w:val="00654FF4"/>
    <w:rsid w:val="00655B61"/>
    <w:rsid w:val="00655FE0"/>
    <w:rsid w:val="00660460"/>
    <w:rsid w:val="0066052B"/>
    <w:rsid w:val="00660556"/>
    <w:rsid w:val="00660982"/>
    <w:rsid w:val="006609ED"/>
    <w:rsid w:val="00660CF4"/>
    <w:rsid w:val="00660F37"/>
    <w:rsid w:val="00661075"/>
    <w:rsid w:val="0066107E"/>
    <w:rsid w:val="0066115A"/>
    <w:rsid w:val="0066148F"/>
    <w:rsid w:val="006614C0"/>
    <w:rsid w:val="0066167A"/>
    <w:rsid w:val="006617FF"/>
    <w:rsid w:val="00661B3E"/>
    <w:rsid w:val="006621D1"/>
    <w:rsid w:val="006623AF"/>
    <w:rsid w:val="00662D50"/>
    <w:rsid w:val="006630F3"/>
    <w:rsid w:val="0066339B"/>
    <w:rsid w:val="0066357D"/>
    <w:rsid w:val="006635BE"/>
    <w:rsid w:val="00663732"/>
    <w:rsid w:val="00663B49"/>
    <w:rsid w:val="00663F8B"/>
    <w:rsid w:val="00663FF0"/>
    <w:rsid w:val="00664ABF"/>
    <w:rsid w:val="00664C55"/>
    <w:rsid w:val="00664EC1"/>
    <w:rsid w:val="00665162"/>
    <w:rsid w:val="006654BC"/>
    <w:rsid w:val="00665838"/>
    <w:rsid w:val="00665B2F"/>
    <w:rsid w:val="00665B6E"/>
    <w:rsid w:val="00665E06"/>
    <w:rsid w:val="00665EC3"/>
    <w:rsid w:val="00667466"/>
    <w:rsid w:val="00667803"/>
    <w:rsid w:val="0066784E"/>
    <w:rsid w:val="00667C46"/>
    <w:rsid w:val="00667CEC"/>
    <w:rsid w:val="00670CC2"/>
    <w:rsid w:val="00670CC6"/>
    <w:rsid w:val="00670DF9"/>
    <w:rsid w:val="00670F34"/>
    <w:rsid w:val="0067115C"/>
    <w:rsid w:val="006717C0"/>
    <w:rsid w:val="00671D69"/>
    <w:rsid w:val="0067202B"/>
    <w:rsid w:val="00672055"/>
    <w:rsid w:val="00672261"/>
    <w:rsid w:val="006722E3"/>
    <w:rsid w:val="00672404"/>
    <w:rsid w:val="0067251E"/>
    <w:rsid w:val="00672ACF"/>
    <w:rsid w:val="00673078"/>
    <w:rsid w:val="0067357E"/>
    <w:rsid w:val="00673656"/>
    <w:rsid w:val="00673814"/>
    <w:rsid w:val="00673B1F"/>
    <w:rsid w:val="006740AD"/>
    <w:rsid w:val="0067413B"/>
    <w:rsid w:val="00674770"/>
    <w:rsid w:val="0067491C"/>
    <w:rsid w:val="00674CBB"/>
    <w:rsid w:val="00675579"/>
    <w:rsid w:val="00675DFB"/>
    <w:rsid w:val="00675EE6"/>
    <w:rsid w:val="006767C9"/>
    <w:rsid w:val="006774C4"/>
    <w:rsid w:val="00677707"/>
    <w:rsid w:val="0067786A"/>
    <w:rsid w:val="006805AC"/>
    <w:rsid w:val="006805D6"/>
    <w:rsid w:val="00680B79"/>
    <w:rsid w:val="00680F9A"/>
    <w:rsid w:val="006811EF"/>
    <w:rsid w:val="006816D2"/>
    <w:rsid w:val="0068193B"/>
    <w:rsid w:val="00681DE7"/>
    <w:rsid w:val="0068265D"/>
    <w:rsid w:val="00683120"/>
    <w:rsid w:val="00683949"/>
    <w:rsid w:val="00683C56"/>
    <w:rsid w:val="0068403D"/>
    <w:rsid w:val="006842BA"/>
    <w:rsid w:val="00684646"/>
    <w:rsid w:val="006847F1"/>
    <w:rsid w:val="00684B9B"/>
    <w:rsid w:val="00685CA5"/>
    <w:rsid w:val="0068643C"/>
    <w:rsid w:val="00686458"/>
    <w:rsid w:val="00686CF5"/>
    <w:rsid w:val="00686E65"/>
    <w:rsid w:val="00687371"/>
    <w:rsid w:val="006879A2"/>
    <w:rsid w:val="00687B21"/>
    <w:rsid w:val="00687B31"/>
    <w:rsid w:val="00687C51"/>
    <w:rsid w:val="006901F4"/>
    <w:rsid w:val="00690DAE"/>
    <w:rsid w:val="00691586"/>
    <w:rsid w:val="00691A0E"/>
    <w:rsid w:val="00691A24"/>
    <w:rsid w:val="00691D70"/>
    <w:rsid w:val="00691DE4"/>
    <w:rsid w:val="00691F26"/>
    <w:rsid w:val="0069227C"/>
    <w:rsid w:val="00692A21"/>
    <w:rsid w:val="00693245"/>
    <w:rsid w:val="006933BF"/>
    <w:rsid w:val="006936D9"/>
    <w:rsid w:val="00693B88"/>
    <w:rsid w:val="00693BD2"/>
    <w:rsid w:val="006941C6"/>
    <w:rsid w:val="00694444"/>
    <w:rsid w:val="00694679"/>
    <w:rsid w:val="0069493E"/>
    <w:rsid w:val="00694E2B"/>
    <w:rsid w:val="00695067"/>
    <w:rsid w:val="00695183"/>
    <w:rsid w:val="006953AD"/>
    <w:rsid w:val="006954E5"/>
    <w:rsid w:val="006955CB"/>
    <w:rsid w:val="0069589B"/>
    <w:rsid w:val="00695C13"/>
    <w:rsid w:val="00696107"/>
    <w:rsid w:val="006967BF"/>
    <w:rsid w:val="0069693D"/>
    <w:rsid w:val="006970B1"/>
    <w:rsid w:val="0069735A"/>
    <w:rsid w:val="00697B11"/>
    <w:rsid w:val="00697D30"/>
    <w:rsid w:val="00697D6D"/>
    <w:rsid w:val="006A0293"/>
    <w:rsid w:val="006A06BB"/>
    <w:rsid w:val="006A0A59"/>
    <w:rsid w:val="006A12BD"/>
    <w:rsid w:val="006A13C4"/>
    <w:rsid w:val="006A175E"/>
    <w:rsid w:val="006A18FA"/>
    <w:rsid w:val="006A1970"/>
    <w:rsid w:val="006A1CEA"/>
    <w:rsid w:val="006A1F82"/>
    <w:rsid w:val="006A2072"/>
    <w:rsid w:val="006A21B9"/>
    <w:rsid w:val="006A24AB"/>
    <w:rsid w:val="006A27BA"/>
    <w:rsid w:val="006A286C"/>
    <w:rsid w:val="006A2A88"/>
    <w:rsid w:val="006A2CBB"/>
    <w:rsid w:val="006A3310"/>
    <w:rsid w:val="006A3480"/>
    <w:rsid w:val="006A379F"/>
    <w:rsid w:val="006A39EE"/>
    <w:rsid w:val="006A3D51"/>
    <w:rsid w:val="006A3DDC"/>
    <w:rsid w:val="006A3EC0"/>
    <w:rsid w:val="006A3EED"/>
    <w:rsid w:val="006A3F1C"/>
    <w:rsid w:val="006A41A9"/>
    <w:rsid w:val="006A48A8"/>
    <w:rsid w:val="006A48E6"/>
    <w:rsid w:val="006A49A2"/>
    <w:rsid w:val="006A4AD6"/>
    <w:rsid w:val="006A4B41"/>
    <w:rsid w:val="006A4C3B"/>
    <w:rsid w:val="006A5525"/>
    <w:rsid w:val="006A5B31"/>
    <w:rsid w:val="006A5C4B"/>
    <w:rsid w:val="006A5C88"/>
    <w:rsid w:val="006A6669"/>
    <w:rsid w:val="006A6824"/>
    <w:rsid w:val="006A682B"/>
    <w:rsid w:val="006A6B5F"/>
    <w:rsid w:val="006A6B94"/>
    <w:rsid w:val="006A7109"/>
    <w:rsid w:val="006A72A6"/>
    <w:rsid w:val="006A7991"/>
    <w:rsid w:val="006A79BC"/>
    <w:rsid w:val="006A7BA8"/>
    <w:rsid w:val="006A7D17"/>
    <w:rsid w:val="006A7F7A"/>
    <w:rsid w:val="006B097F"/>
    <w:rsid w:val="006B0DA5"/>
    <w:rsid w:val="006B0DA6"/>
    <w:rsid w:val="006B0E42"/>
    <w:rsid w:val="006B0E81"/>
    <w:rsid w:val="006B1096"/>
    <w:rsid w:val="006B10B8"/>
    <w:rsid w:val="006B1248"/>
    <w:rsid w:val="006B12DB"/>
    <w:rsid w:val="006B17EF"/>
    <w:rsid w:val="006B188D"/>
    <w:rsid w:val="006B1A72"/>
    <w:rsid w:val="006B2095"/>
    <w:rsid w:val="006B2107"/>
    <w:rsid w:val="006B267C"/>
    <w:rsid w:val="006B2874"/>
    <w:rsid w:val="006B3353"/>
    <w:rsid w:val="006B388E"/>
    <w:rsid w:val="006B3A38"/>
    <w:rsid w:val="006B3B42"/>
    <w:rsid w:val="006B3D41"/>
    <w:rsid w:val="006B3E8B"/>
    <w:rsid w:val="006B4034"/>
    <w:rsid w:val="006B40AC"/>
    <w:rsid w:val="006B4371"/>
    <w:rsid w:val="006B46DD"/>
    <w:rsid w:val="006B48F2"/>
    <w:rsid w:val="006B4B76"/>
    <w:rsid w:val="006B50CE"/>
    <w:rsid w:val="006B5321"/>
    <w:rsid w:val="006B56BD"/>
    <w:rsid w:val="006B625B"/>
    <w:rsid w:val="006B62FB"/>
    <w:rsid w:val="006B630E"/>
    <w:rsid w:val="006B69A5"/>
    <w:rsid w:val="006B6CD8"/>
    <w:rsid w:val="006B6E69"/>
    <w:rsid w:val="006B6F3E"/>
    <w:rsid w:val="006B74EF"/>
    <w:rsid w:val="006B7632"/>
    <w:rsid w:val="006C10A7"/>
    <w:rsid w:val="006C1555"/>
    <w:rsid w:val="006C1815"/>
    <w:rsid w:val="006C1C92"/>
    <w:rsid w:val="006C2306"/>
    <w:rsid w:val="006C33B1"/>
    <w:rsid w:val="006C379C"/>
    <w:rsid w:val="006C39A1"/>
    <w:rsid w:val="006C3CEA"/>
    <w:rsid w:val="006C3D82"/>
    <w:rsid w:val="006C4122"/>
    <w:rsid w:val="006C4853"/>
    <w:rsid w:val="006C504E"/>
    <w:rsid w:val="006C5A4E"/>
    <w:rsid w:val="006C5A7A"/>
    <w:rsid w:val="006C5BED"/>
    <w:rsid w:val="006C6046"/>
    <w:rsid w:val="006C604F"/>
    <w:rsid w:val="006C64B1"/>
    <w:rsid w:val="006C67B0"/>
    <w:rsid w:val="006C685E"/>
    <w:rsid w:val="006C6977"/>
    <w:rsid w:val="006C6A25"/>
    <w:rsid w:val="006C703F"/>
    <w:rsid w:val="006C7197"/>
    <w:rsid w:val="006C77CC"/>
    <w:rsid w:val="006C7B1E"/>
    <w:rsid w:val="006C7C6C"/>
    <w:rsid w:val="006C7D1C"/>
    <w:rsid w:val="006C7DF4"/>
    <w:rsid w:val="006D0780"/>
    <w:rsid w:val="006D0A72"/>
    <w:rsid w:val="006D10B2"/>
    <w:rsid w:val="006D11B8"/>
    <w:rsid w:val="006D126A"/>
    <w:rsid w:val="006D1A5D"/>
    <w:rsid w:val="006D215E"/>
    <w:rsid w:val="006D2422"/>
    <w:rsid w:val="006D26F3"/>
    <w:rsid w:val="006D2B58"/>
    <w:rsid w:val="006D3365"/>
    <w:rsid w:val="006D34E3"/>
    <w:rsid w:val="006D36FF"/>
    <w:rsid w:val="006D3A1B"/>
    <w:rsid w:val="006D3DBE"/>
    <w:rsid w:val="006D422D"/>
    <w:rsid w:val="006D48E1"/>
    <w:rsid w:val="006D4AC1"/>
    <w:rsid w:val="006D5592"/>
    <w:rsid w:val="006D55B4"/>
    <w:rsid w:val="006D55D5"/>
    <w:rsid w:val="006D56C7"/>
    <w:rsid w:val="006D5CA1"/>
    <w:rsid w:val="006D65F2"/>
    <w:rsid w:val="006D6755"/>
    <w:rsid w:val="006D685A"/>
    <w:rsid w:val="006D6A44"/>
    <w:rsid w:val="006D6ADE"/>
    <w:rsid w:val="006D6C61"/>
    <w:rsid w:val="006D7AC9"/>
    <w:rsid w:val="006E00FE"/>
    <w:rsid w:val="006E02A6"/>
    <w:rsid w:val="006E02FC"/>
    <w:rsid w:val="006E04CF"/>
    <w:rsid w:val="006E19AF"/>
    <w:rsid w:val="006E1D62"/>
    <w:rsid w:val="006E1FAF"/>
    <w:rsid w:val="006E213A"/>
    <w:rsid w:val="006E227E"/>
    <w:rsid w:val="006E23C9"/>
    <w:rsid w:val="006E24DD"/>
    <w:rsid w:val="006E2782"/>
    <w:rsid w:val="006E2C20"/>
    <w:rsid w:val="006E2CAE"/>
    <w:rsid w:val="006E31FD"/>
    <w:rsid w:val="006E32B7"/>
    <w:rsid w:val="006E42C0"/>
    <w:rsid w:val="006E456F"/>
    <w:rsid w:val="006E457C"/>
    <w:rsid w:val="006E4634"/>
    <w:rsid w:val="006E470F"/>
    <w:rsid w:val="006E486F"/>
    <w:rsid w:val="006E4978"/>
    <w:rsid w:val="006E4B13"/>
    <w:rsid w:val="006E50FE"/>
    <w:rsid w:val="006E52AB"/>
    <w:rsid w:val="006E5467"/>
    <w:rsid w:val="006E54D7"/>
    <w:rsid w:val="006E5502"/>
    <w:rsid w:val="006E57A7"/>
    <w:rsid w:val="006E6065"/>
    <w:rsid w:val="006E64CB"/>
    <w:rsid w:val="006E67A2"/>
    <w:rsid w:val="006E6B00"/>
    <w:rsid w:val="006E719A"/>
    <w:rsid w:val="006E75FE"/>
    <w:rsid w:val="006E775A"/>
    <w:rsid w:val="006E7C73"/>
    <w:rsid w:val="006F04C5"/>
    <w:rsid w:val="006F1176"/>
    <w:rsid w:val="006F1936"/>
    <w:rsid w:val="006F1C4A"/>
    <w:rsid w:val="006F1C86"/>
    <w:rsid w:val="006F20B4"/>
    <w:rsid w:val="006F28B3"/>
    <w:rsid w:val="006F3068"/>
    <w:rsid w:val="006F33D2"/>
    <w:rsid w:val="006F3609"/>
    <w:rsid w:val="006F3787"/>
    <w:rsid w:val="006F3A81"/>
    <w:rsid w:val="006F3C63"/>
    <w:rsid w:val="006F4090"/>
    <w:rsid w:val="006F423B"/>
    <w:rsid w:val="006F4329"/>
    <w:rsid w:val="006F4626"/>
    <w:rsid w:val="006F4A09"/>
    <w:rsid w:val="006F4A19"/>
    <w:rsid w:val="006F4C5D"/>
    <w:rsid w:val="006F4ECA"/>
    <w:rsid w:val="006F5767"/>
    <w:rsid w:val="006F5779"/>
    <w:rsid w:val="006F5B62"/>
    <w:rsid w:val="006F65B2"/>
    <w:rsid w:val="006F683E"/>
    <w:rsid w:val="006F6B7D"/>
    <w:rsid w:val="006F7344"/>
    <w:rsid w:val="006F7382"/>
    <w:rsid w:val="006F7743"/>
    <w:rsid w:val="006F77B9"/>
    <w:rsid w:val="006F78B8"/>
    <w:rsid w:val="006F7B98"/>
    <w:rsid w:val="006F7BA6"/>
    <w:rsid w:val="00700508"/>
    <w:rsid w:val="00700C68"/>
    <w:rsid w:val="007016C6"/>
    <w:rsid w:val="007019B2"/>
    <w:rsid w:val="00702062"/>
    <w:rsid w:val="007027EF"/>
    <w:rsid w:val="00702935"/>
    <w:rsid w:val="007032DA"/>
    <w:rsid w:val="00703AF6"/>
    <w:rsid w:val="00703C36"/>
    <w:rsid w:val="007040EF"/>
    <w:rsid w:val="0070426F"/>
    <w:rsid w:val="0070447D"/>
    <w:rsid w:val="007049B7"/>
    <w:rsid w:val="00704DAD"/>
    <w:rsid w:val="00704E6A"/>
    <w:rsid w:val="00705750"/>
    <w:rsid w:val="007057F1"/>
    <w:rsid w:val="00706469"/>
    <w:rsid w:val="007068B0"/>
    <w:rsid w:val="00706B1F"/>
    <w:rsid w:val="00707059"/>
    <w:rsid w:val="007071E9"/>
    <w:rsid w:val="0070776A"/>
    <w:rsid w:val="0070794A"/>
    <w:rsid w:val="00707BC6"/>
    <w:rsid w:val="0071003C"/>
    <w:rsid w:val="007109B7"/>
    <w:rsid w:val="00710FA4"/>
    <w:rsid w:val="00711103"/>
    <w:rsid w:val="0071131E"/>
    <w:rsid w:val="007125BA"/>
    <w:rsid w:val="00712CE3"/>
    <w:rsid w:val="0071346A"/>
    <w:rsid w:val="007137D5"/>
    <w:rsid w:val="0071399B"/>
    <w:rsid w:val="00713E36"/>
    <w:rsid w:val="00713E8B"/>
    <w:rsid w:val="0071493B"/>
    <w:rsid w:val="00714A5A"/>
    <w:rsid w:val="0071501C"/>
    <w:rsid w:val="00715296"/>
    <w:rsid w:val="007152C6"/>
    <w:rsid w:val="00715D6D"/>
    <w:rsid w:val="00715E57"/>
    <w:rsid w:val="00715F33"/>
    <w:rsid w:val="00716FA5"/>
    <w:rsid w:val="0071728D"/>
    <w:rsid w:val="0071775B"/>
    <w:rsid w:val="00717A70"/>
    <w:rsid w:val="007203A6"/>
    <w:rsid w:val="00720425"/>
    <w:rsid w:val="00720586"/>
    <w:rsid w:val="0072070F"/>
    <w:rsid w:val="00720FCF"/>
    <w:rsid w:val="00722AE3"/>
    <w:rsid w:val="00722F0B"/>
    <w:rsid w:val="0072376B"/>
    <w:rsid w:val="007241F6"/>
    <w:rsid w:val="0072425D"/>
    <w:rsid w:val="007242D1"/>
    <w:rsid w:val="007242D6"/>
    <w:rsid w:val="00724757"/>
    <w:rsid w:val="00724858"/>
    <w:rsid w:val="0072505F"/>
    <w:rsid w:val="007254DC"/>
    <w:rsid w:val="0072556E"/>
    <w:rsid w:val="00725764"/>
    <w:rsid w:val="00725A6A"/>
    <w:rsid w:val="00725F38"/>
    <w:rsid w:val="007264A2"/>
    <w:rsid w:val="00726929"/>
    <w:rsid w:val="007269AE"/>
    <w:rsid w:val="00726AD4"/>
    <w:rsid w:val="00726C9A"/>
    <w:rsid w:val="0072703B"/>
    <w:rsid w:val="00727512"/>
    <w:rsid w:val="00727541"/>
    <w:rsid w:val="00727853"/>
    <w:rsid w:val="00727BC6"/>
    <w:rsid w:val="00730016"/>
    <w:rsid w:val="00730535"/>
    <w:rsid w:val="00730BBF"/>
    <w:rsid w:val="00730C55"/>
    <w:rsid w:val="00730D4B"/>
    <w:rsid w:val="00731092"/>
    <w:rsid w:val="00731587"/>
    <w:rsid w:val="007315DB"/>
    <w:rsid w:val="00731CE3"/>
    <w:rsid w:val="00731F72"/>
    <w:rsid w:val="0073239F"/>
    <w:rsid w:val="00733008"/>
    <w:rsid w:val="00733413"/>
    <w:rsid w:val="0073371C"/>
    <w:rsid w:val="0073374E"/>
    <w:rsid w:val="0073379E"/>
    <w:rsid w:val="007338D9"/>
    <w:rsid w:val="00734003"/>
    <w:rsid w:val="007341B8"/>
    <w:rsid w:val="00734285"/>
    <w:rsid w:val="007346D6"/>
    <w:rsid w:val="00734717"/>
    <w:rsid w:val="00734A24"/>
    <w:rsid w:val="00734B09"/>
    <w:rsid w:val="00735013"/>
    <w:rsid w:val="00735985"/>
    <w:rsid w:val="00735C44"/>
    <w:rsid w:val="00735F93"/>
    <w:rsid w:val="00737453"/>
    <w:rsid w:val="00737468"/>
    <w:rsid w:val="0073746C"/>
    <w:rsid w:val="0073754D"/>
    <w:rsid w:val="007379E5"/>
    <w:rsid w:val="00737BEB"/>
    <w:rsid w:val="007402AD"/>
    <w:rsid w:val="00740712"/>
    <w:rsid w:val="00740B78"/>
    <w:rsid w:val="007411EE"/>
    <w:rsid w:val="0074153E"/>
    <w:rsid w:val="007416D9"/>
    <w:rsid w:val="00741AA9"/>
    <w:rsid w:val="00741AFB"/>
    <w:rsid w:val="00741D66"/>
    <w:rsid w:val="007425D9"/>
    <w:rsid w:val="007427C2"/>
    <w:rsid w:val="00742848"/>
    <w:rsid w:val="00742FF5"/>
    <w:rsid w:val="007431D1"/>
    <w:rsid w:val="0074383C"/>
    <w:rsid w:val="007438F9"/>
    <w:rsid w:val="00744042"/>
    <w:rsid w:val="0074446B"/>
    <w:rsid w:val="0074484B"/>
    <w:rsid w:val="00744A34"/>
    <w:rsid w:val="00744E89"/>
    <w:rsid w:val="00744E98"/>
    <w:rsid w:val="00745493"/>
    <w:rsid w:val="00745585"/>
    <w:rsid w:val="007457B9"/>
    <w:rsid w:val="00745DFD"/>
    <w:rsid w:val="00746178"/>
    <w:rsid w:val="0074677E"/>
    <w:rsid w:val="00747341"/>
    <w:rsid w:val="0074757A"/>
    <w:rsid w:val="007477FE"/>
    <w:rsid w:val="00747856"/>
    <w:rsid w:val="00750ABE"/>
    <w:rsid w:val="00750FAD"/>
    <w:rsid w:val="00751079"/>
    <w:rsid w:val="00751D52"/>
    <w:rsid w:val="00751F8B"/>
    <w:rsid w:val="007530ED"/>
    <w:rsid w:val="007532D1"/>
    <w:rsid w:val="0075334F"/>
    <w:rsid w:val="00753393"/>
    <w:rsid w:val="00753740"/>
    <w:rsid w:val="007537C8"/>
    <w:rsid w:val="007538E3"/>
    <w:rsid w:val="007541A2"/>
    <w:rsid w:val="007541D5"/>
    <w:rsid w:val="0075440D"/>
    <w:rsid w:val="007547E3"/>
    <w:rsid w:val="0075514E"/>
    <w:rsid w:val="0075589B"/>
    <w:rsid w:val="0075594B"/>
    <w:rsid w:val="00755951"/>
    <w:rsid w:val="0075595D"/>
    <w:rsid w:val="00756161"/>
    <w:rsid w:val="007561C4"/>
    <w:rsid w:val="00756910"/>
    <w:rsid w:val="00756CAE"/>
    <w:rsid w:val="00757457"/>
    <w:rsid w:val="00757CE3"/>
    <w:rsid w:val="00757E9F"/>
    <w:rsid w:val="00757F47"/>
    <w:rsid w:val="007600F3"/>
    <w:rsid w:val="00760B53"/>
    <w:rsid w:val="00761587"/>
    <w:rsid w:val="007616A3"/>
    <w:rsid w:val="00761C01"/>
    <w:rsid w:val="00761C6B"/>
    <w:rsid w:val="00761FA4"/>
    <w:rsid w:val="00762121"/>
    <w:rsid w:val="0076281A"/>
    <w:rsid w:val="00762954"/>
    <w:rsid w:val="00762AFE"/>
    <w:rsid w:val="00762D98"/>
    <w:rsid w:val="00763285"/>
    <w:rsid w:val="00763EE0"/>
    <w:rsid w:val="00764D49"/>
    <w:rsid w:val="00764D5D"/>
    <w:rsid w:val="00764E28"/>
    <w:rsid w:val="00764E8C"/>
    <w:rsid w:val="00764EBA"/>
    <w:rsid w:val="007650A4"/>
    <w:rsid w:val="007656ED"/>
    <w:rsid w:val="00765783"/>
    <w:rsid w:val="00765E52"/>
    <w:rsid w:val="00766AD1"/>
    <w:rsid w:val="00767066"/>
    <w:rsid w:val="007677E4"/>
    <w:rsid w:val="00767986"/>
    <w:rsid w:val="007679CF"/>
    <w:rsid w:val="00767ABA"/>
    <w:rsid w:val="00767BF1"/>
    <w:rsid w:val="00770B91"/>
    <w:rsid w:val="00770BB0"/>
    <w:rsid w:val="00770DFD"/>
    <w:rsid w:val="007712AE"/>
    <w:rsid w:val="0077146A"/>
    <w:rsid w:val="007714AC"/>
    <w:rsid w:val="0077208C"/>
    <w:rsid w:val="00772964"/>
    <w:rsid w:val="00772A69"/>
    <w:rsid w:val="00772A85"/>
    <w:rsid w:val="00772B77"/>
    <w:rsid w:val="00773138"/>
    <w:rsid w:val="00773322"/>
    <w:rsid w:val="0077384E"/>
    <w:rsid w:val="00773C39"/>
    <w:rsid w:val="0077402D"/>
    <w:rsid w:val="00774436"/>
    <w:rsid w:val="0077462B"/>
    <w:rsid w:val="00774C38"/>
    <w:rsid w:val="00774D2F"/>
    <w:rsid w:val="00774F47"/>
    <w:rsid w:val="00775504"/>
    <w:rsid w:val="0077593C"/>
    <w:rsid w:val="00775B7A"/>
    <w:rsid w:val="00775E30"/>
    <w:rsid w:val="00775EDC"/>
    <w:rsid w:val="00775EF1"/>
    <w:rsid w:val="00775FB8"/>
    <w:rsid w:val="007766E9"/>
    <w:rsid w:val="00776BEB"/>
    <w:rsid w:val="00776D51"/>
    <w:rsid w:val="007776BB"/>
    <w:rsid w:val="007777ED"/>
    <w:rsid w:val="00777FEA"/>
    <w:rsid w:val="00780065"/>
    <w:rsid w:val="00780252"/>
    <w:rsid w:val="0078062F"/>
    <w:rsid w:val="00780A8A"/>
    <w:rsid w:val="00780ACF"/>
    <w:rsid w:val="00780B85"/>
    <w:rsid w:val="00780EC4"/>
    <w:rsid w:val="00781844"/>
    <w:rsid w:val="0078185D"/>
    <w:rsid w:val="00781C73"/>
    <w:rsid w:val="007820F9"/>
    <w:rsid w:val="007821EA"/>
    <w:rsid w:val="00782466"/>
    <w:rsid w:val="00782480"/>
    <w:rsid w:val="00782512"/>
    <w:rsid w:val="00783AC0"/>
    <w:rsid w:val="00783B95"/>
    <w:rsid w:val="007845D3"/>
    <w:rsid w:val="00784BF0"/>
    <w:rsid w:val="00784D8B"/>
    <w:rsid w:val="007850CB"/>
    <w:rsid w:val="0078515F"/>
    <w:rsid w:val="00785184"/>
    <w:rsid w:val="00785197"/>
    <w:rsid w:val="007851FB"/>
    <w:rsid w:val="00785268"/>
    <w:rsid w:val="00785B2C"/>
    <w:rsid w:val="00785C70"/>
    <w:rsid w:val="00786200"/>
    <w:rsid w:val="007863E9"/>
    <w:rsid w:val="00786D8A"/>
    <w:rsid w:val="007872ED"/>
    <w:rsid w:val="0078751A"/>
    <w:rsid w:val="0078763B"/>
    <w:rsid w:val="0078771C"/>
    <w:rsid w:val="00787880"/>
    <w:rsid w:val="00787DD2"/>
    <w:rsid w:val="00790977"/>
    <w:rsid w:val="007909C7"/>
    <w:rsid w:val="00790B29"/>
    <w:rsid w:val="00790D3C"/>
    <w:rsid w:val="00790FF3"/>
    <w:rsid w:val="00791B50"/>
    <w:rsid w:val="00791EEF"/>
    <w:rsid w:val="00791FF4"/>
    <w:rsid w:val="007920D3"/>
    <w:rsid w:val="00792599"/>
    <w:rsid w:val="00792799"/>
    <w:rsid w:val="007929E8"/>
    <w:rsid w:val="00792CA2"/>
    <w:rsid w:val="00792D43"/>
    <w:rsid w:val="0079306B"/>
    <w:rsid w:val="00793076"/>
    <w:rsid w:val="00794509"/>
    <w:rsid w:val="007946A5"/>
    <w:rsid w:val="00795B53"/>
    <w:rsid w:val="00795CED"/>
    <w:rsid w:val="00796607"/>
    <w:rsid w:val="00796623"/>
    <w:rsid w:val="00796A46"/>
    <w:rsid w:val="00796B5F"/>
    <w:rsid w:val="00796BC6"/>
    <w:rsid w:val="00796CC3"/>
    <w:rsid w:val="00796DA4"/>
    <w:rsid w:val="007971B5"/>
    <w:rsid w:val="007978C8"/>
    <w:rsid w:val="00797BC9"/>
    <w:rsid w:val="00797F95"/>
    <w:rsid w:val="007A04A7"/>
    <w:rsid w:val="007A066B"/>
    <w:rsid w:val="007A1596"/>
    <w:rsid w:val="007A15B4"/>
    <w:rsid w:val="007A1DC5"/>
    <w:rsid w:val="007A1F2B"/>
    <w:rsid w:val="007A227F"/>
    <w:rsid w:val="007A2560"/>
    <w:rsid w:val="007A2877"/>
    <w:rsid w:val="007A3115"/>
    <w:rsid w:val="007A3252"/>
    <w:rsid w:val="007A32A4"/>
    <w:rsid w:val="007A3550"/>
    <w:rsid w:val="007A357C"/>
    <w:rsid w:val="007A36C0"/>
    <w:rsid w:val="007A38DC"/>
    <w:rsid w:val="007A3CD9"/>
    <w:rsid w:val="007A4111"/>
    <w:rsid w:val="007A4112"/>
    <w:rsid w:val="007A466F"/>
    <w:rsid w:val="007A4CA3"/>
    <w:rsid w:val="007A4CFC"/>
    <w:rsid w:val="007A4ED8"/>
    <w:rsid w:val="007A4F53"/>
    <w:rsid w:val="007A5226"/>
    <w:rsid w:val="007A524E"/>
    <w:rsid w:val="007A5359"/>
    <w:rsid w:val="007A558C"/>
    <w:rsid w:val="007A5AC3"/>
    <w:rsid w:val="007A5DFA"/>
    <w:rsid w:val="007A67FF"/>
    <w:rsid w:val="007A6B66"/>
    <w:rsid w:val="007A7168"/>
    <w:rsid w:val="007A7605"/>
    <w:rsid w:val="007A76BA"/>
    <w:rsid w:val="007A7778"/>
    <w:rsid w:val="007A7A4B"/>
    <w:rsid w:val="007A7D4F"/>
    <w:rsid w:val="007A7F0F"/>
    <w:rsid w:val="007B041E"/>
    <w:rsid w:val="007B0A04"/>
    <w:rsid w:val="007B0BCA"/>
    <w:rsid w:val="007B0F0A"/>
    <w:rsid w:val="007B118C"/>
    <w:rsid w:val="007B12F5"/>
    <w:rsid w:val="007B1883"/>
    <w:rsid w:val="007B1AE1"/>
    <w:rsid w:val="007B1C8A"/>
    <w:rsid w:val="007B1CE9"/>
    <w:rsid w:val="007B22B4"/>
    <w:rsid w:val="007B2A4E"/>
    <w:rsid w:val="007B2BA8"/>
    <w:rsid w:val="007B2E9B"/>
    <w:rsid w:val="007B3432"/>
    <w:rsid w:val="007B35CD"/>
    <w:rsid w:val="007B393B"/>
    <w:rsid w:val="007B3C85"/>
    <w:rsid w:val="007B42C2"/>
    <w:rsid w:val="007B42F3"/>
    <w:rsid w:val="007B4778"/>
    <w:rsid w:val="007B4945"/>
    <w:rsid w:val="007B4ACC"/>
    <w:rsid w:val="007B4B0D"/>
    <w:rsid w:val="007B4C31"/>
    <w:rsid w:val="007B56B7"/>
    <w:rsid w:val="007B57E4"/>
    <w:rsid w:val="007B60C8"/>
    <w:rsid w:val="007B6159"/>
    <w:rsid w:val="007B6AB4"/>
    <w:rsid w:val="007B6D95"/>
    <w:rsid w:val="007B6FCB"/>
    <w:rsid w:val="007B7041"/>
    <w:rsid w:val="007B71FC"/>
    <w:rsid w:val="007B78D2"/>
    <w:rsid w:val="007B7C2B"/>
    <w:rsid w:val="007B7CFF"/>
    <w:rsid w:val="007B7F1F"/>
    <w:rsid w:val="007C0209"/>
    <w:rsid w:val="007C0443"/>
    <w:rsid w:val="007C0796"/>
    <w:rsid w:val="007C0CC5"/>
    <w:rsid w:val="007C1277"/>
    <w:rsid w:val="007C1511"/>
    <w:rsid w:val="007C166E"/>
    <w:rsid w:val="007C1694"/>
    <w:rsid w:val="007C1730"/>
    <w:rsid w:val="007C1B39"/>
    <w:rsid w:val="007C1C2D"/>
    <w:rsid w:val="007C20FC"/>
    <w:rsid w:val="007C222F"/>
    <w:rsid w:val="007C2370"/>
    <w:rsid w:val="007C2585"/>
    <w:rsid w:val="007C25EF"/>
    <w:rsid w:val="007C28F0"/>
    <w:rsid w:val="007C2964"/>
    <w:rsid w:val="007C2BE1"/>
    <w:rsid w:val="007C2C36"/>
    <w:rsid w:val="007C2EA4"/>
    <w:rsid w:val="007C3578"/>
    <w:rsid w:val="007C3612"/>
    <w:rsid w:val="007C4039"/>
    <w:rsid w:val="007C40D4"/>
    <w:rsid w:val="007C43CD"/>
    <w:rsid w:val="007C5088"/>
    <w:rsid w:val="007C513F"/>
    <w:rsid w:val="007C5596"/>
    <w:rsid w:val="007C56F4"/>
    <w:rsid w:val="007C59DC"/>
    <w:rsid w:val="007C6567"/>
    <w:rsid w:val="007C6B99"/>
    <w:rsid w:val="007C6D71"/>
    <w:rsid w:val="007C7093"/>
    <w:rsid w:val="007C70F5"/>
    <w:rsid w:val="007C7119"/>
    <w:rsid w:val="007C76A5"/>
    <w:rsid w:val="007C7A12"/>
    <w:rsid w:val="007C7E59"/>
    <w:rsid w:val="007D0068"/>
    <w:rsid w:val="007D00C7"/>
    <w:rsid w:val="007D0171"/>
    <w:rsid w:val="007D0292"/>
    <w:rsid w:val="007D0BC7"/>
    <w:rsid w:val="007D0EDC"/>
    <w:rsid w:val="007D1054"/>
    <w:rsid w:val="007D1135"/>
    <w:rsid w:val="007D26C3"/>
    <w:rsid w:val="007D2F4C"/>
    <w:rsid w:val="007D3030"/>
    <w:rsid w:val="007D3141"/>
    <w:rsid w:val="007D398E"/>
    <w:rsid w:val="007D3C15"/>
    <w:rsid w:val="007D48DA"/>
    <w:rsid w:val="007D4C07"/>
    <w:rsid w:val="007D4F0D"/>
    <w:rsid w:val="007D5387"/>
    <w:rsid w:val="007D5AEA"/>
    <w:rsid w:val="007D5AFE"/>
    <w:rsid w:val="007D5F7B"/>
    <w:rsid w:val="007D6209"/>
    <w:rsid w:val="007D658E"/>
    <w:rsid w:val="007D688E"/>
    <w:rsid w:val="007D6991"/>
    <w:rsid w:val="007D6B46"/>
    <w:rsid w:val="007D7506"/>
    <w:rsid w:val="007D78A0"/>
    <w:rsid w:val="007D7A50"/>
    <w:rsid w:val="007D7B09"/>
    <w:rsid w:val="007D7D48"/>
    <w:rsid w:val="007E023A"/>
    <w:rsid w:val="007E0C0C"/>
    <w:rsid w:val="007E0E7C"/>
    <w:rsid w:val="007E1021"/>
    <w:rsid w:val="007E1315"/>
    <w:rsid w:val="007E1623"/>
    <w:rsid w:val="007E1D7C"/>
    <w:rsid w:val="007E1EB4"/>
    <w:rsid w:val="007E3064"/>
    <w:rsid w:val="007E3363"/>
    <w:rsid w:val="007E36BA"/>
    <w:rsid w:val="007E3D5D"/>
    <w:rsid w:val="007E4738"/>
    <w:rsid w:val="007E4CD0"/>
    <w:rsid w:val="007E4ED7"/>
    <w:rsid w:val="007E5925"/>
    <w:rsid w:val="007E6232"/>
    <w:rsid w:val="007E64A8"/>
    <w:rsid w:val="007E691C"/>
    <w:rsid w:val="007E6A32"/>
    <w:rsid w:val="007E6AF2"/>
    <w:rsid w:val="007E6B19"/>
    <w:rsid w:val="007E6D93"/>
    <w:rsid w:val="007E70D4"/>
    <w:rsid w:val="007E72B2"/>
    <w:rsid w:val="007E736D"/>
    <w:rsid w:val="007E73C4"/>
    <w:rsid w:val="007E784F"/>
    <w:rsid w:val="007F02C6"/>
    <w:rsid w:val="007F08AA"/>
    <w:rsid w:val="007F0B96"/>
    <w:rsid w:val="007F0CD5"/>
    <w:rsid w:val="007F0E1C"/>
    <w:rsid w:val="007F10D6"/>
    <w:rsid w:val="007F1194"/>
    <w:rsid w:val="007F143C"/>
    <w:rsid w:val="007F1825"/>
    <w:rsid w:val="007F1F82"/>
    <w:rsid w:val="007F2059"/>
    <w:rsid w:val="007F20DD"/>
    <w:rsid w:val="007F23AB"/>
    <w:rsid w:val="007F2E15"/>
    <w:rsid w:val="007F330F"/>
    <w:rsid w:val="007F36DC"/>
    <w:rsid w:val="007F37D8"/>
    <w:rsid w:val="007F38F7"/>
    <w:rsid w:val="007F3B1B"/>
    <w:rsid w:val="007F3C37"/>
    <w:rsid w:val="007F40F1"/>
    <w:rsid w:val="007F4B12"/>
    <w:rsid w:val="007F4C60"/>
    <w:rsid w:val="007F50C8"/>
    <w:rsid w:val="007F527A"/>
    <w:rsid w:val="007F53EB"/>
    <w:rsid w:val="007F57D4"/>
    <w:rsid w:val="007F6823"/>
    <w:rsid w:val="007F69AA"/>
    <w:rsid w:val="007F69C0"/>
    <w:rsid w:val="007F6DEC"/>
    <w:rsid w:val="007F7068"/>
    <w:rsid w:val="007F724D"/>
    <w:rsid w:val="007F7310"/>
    <w:rsid w:val="007F734A"/>
    <w:rsid w:val="007F7619"/>
    <w:rsid w:val="00800288"/>
    <w:rsid w:val="00800456"/>
    <w:rsid w:val="008012DD"/>
    <w:rsid w:val="0080144C"/>
    <w:rsid w:val="00801837"/>
    <w:rsid w:val="00802587"/>
    <w:rsid w:val="00802BE0"/>
    <w:rsid w:val="00802DCE"/>
    <w:rsid w:val="008034BE"/>
    <w:rsid w:val="0080366E"/>
    <w:rsid w:val="00803943"/>
    <w:rsid w:val="00803C99"/>
    <w:rsid w:val="00804839"/>
    <w:rsid w:val="00804887"/>
    <w:rsid w:val="00804A85"/>
    <w:rsid w:val="00804C77"/>
    <w:rsid w:val="00805131"/>
    <w:rsid w:val="008056D2"/>
    <w:rsid w:val="00805A59"/>
    <w:rsid w:val="0080745F"/>
    <w:rsid w:val="0080767A"/>
    <w:rsid w:val="00807C7A"/>
    <w:rsid w:val="00807D7E"/>
    <w:rsid w:val="00810005"/>
    <w:rsid w:val="0081045A"/>
    <w:rsid w:val="008109FB"/>
    <w:rsid w:val="00811082"/>
    <w:rsid w:val="00811F45"/>
    <w:rsid w:val="00811FCD"/>
    <w:rsid w:val="008121E3"/>
    <w:rsid w:val="00812C69"/>
    <w:rsid w:val="00812D13"/>
    <w:rsid w:val="0081350F"/>
    <w:rsid w:val="0081367A"/>
    <w:rsid w:val="0081387A"/>
    <w:rsid w:val="008139AF"/>
    <w:rsid w:val="00813C23"/>
    <w:rsid w:val="00813C9E"/>
    <w:rsid w:val="00814723"/>
    <w:rsid w:val="00814AF6"/>
    <w:rsid w:val="008151F7"/>
    <w:rsid w:val="008152DB"/>
    <w:rsid w:val="00816523"/>
    <w:rsid w:val="00816B3E"/>
    <w:rsid w:val="00816F9F"/>
    <w:rsid w:val="00817BE1"/>
    <w:rsid w:val="00817F87"/>
    <w:rsid w:val="008202A2"/>
    <w:rsid w:val="00820331"/>
    <w:rsid w:val="00820C71"/>
    <w:rsid w:val="008212A5"/>
    <w:rsid w:val="00821F32"/>
    <w:rsid w:val="008221CE"/>
    <w:rsid w:val="0082239B"/>
    <w:rsid w:val="00822A58"/>
    <w:rsid w:val="00822E6E"/>
    <w:rsid w:val="00823A48"/>
    <w:rsid w:val="00823B63"/>
    <w:rsid w:val="00823E89"/>
    <w:rsid w:val="0082438D"/>
    <w:rsid w:val="00824597"/>
    <w:rsid w:val="00825BC2"/>
    <w:rsid w:val="00825EDB"/>
    <w:rsid w:val="00825F83"/>
    <w:rsid w:val="0082652B"/>
    <w:rsid w:val="00826B01"/>
    <w:rsid w:val="00826D10"/>
    <w:rsid w:val="008270B5"/>
    <w:rsid w:val="00827937"/>
    <w:rsid w:val="00827C55"/>
    <w:rsid w:val="008302AD"/>
    <w:rsid w:val="0083047A"/>
    <w:rsid w:val="008306FD"/>
    <w:rsid w:val="00831096"/>
    <w:rsid w:val="008315AC"/>
    <w:rsid w:val="00832002"/>
    <w:rsid w:val="00832492"/>
    <w:rsid w:val="008327E5"/>
    <w:rsid w:val="008327F5"/>
    <w:rsid w:val="0083318C"/>
    <w:rsid w:val="008333DB"/>
    <w:rsid w:val="008334AA"/>
    <w:rsid w:val="00833562"/>
    <w:rsid w:val="008341B9"/>
    <w:rsid w:val="008346B3"/>
    <w:rsid w:val="00834C40"/>
    <w:rsid w:val="00834C8D"/>
    <w:rsid w:val="00834D32"/>
    <w:rsid w:val="008359F6"/>
    <w:rsid w:val="00835B15"/>
    <w:rsid w:val="00835B6B"/>
    <w:rsid w:val="00835FB2"/>
    <w:rsid w:val="008365FF"/>
    <w:rsid w:val="00836750"/>
    <w:rsid w:val="008367DE"/>
    <w:rsid w:val="00836ACB"/>
    <w:rsid w:val="00837235"/>
    <w:rsid w:val="00837487"/>
    <w:rsid w:val="008377A8"/>
    <w:rsid w:val="00837E5F"/>
    <w:rsid w:val="00837FE4"/>
    <w:rsid w:val="00840756"/>
    <w:rsid w:val="00840979"/>
    <w:rsid w:val="008409B3"/>
    <w:rsid w:val="00840C0C"/>
    <w:rsid w:val="00840DD2"/>
    <w:rsid w:val="0084168B"/>
    <w:rsid w:val="0084194C"/>
    <w:rsid w:val="008419CF"/>
    <w:rsid w:val="00841A31"/>
    <w:rsid w:val="00841D08"/>
    <w:rsid w:val="00841FC8"/>
    <w:rsid w:val="00842347"/>
    <w:rsid w:val="00842602"/>
    <w:rsid w:val="008426D3"/>
    <w:rsid w:val="00842769"/>
    <w:rsid w:val="008428D5"/>
    <w:rsid w:val="0084290F"/>
    <w:rsid w:val="00842914"/>
    <w:rsid w:val="008432CF"/>
    <w:rsid w:val="008434B1"/>
    <w:rsid w:val="00843551"/>
    <w:rsid w:val="00843705"/>
    <w:rsid w:val="00843F30"/>
    <w:rsid w:val="008440F6"/>
    <w:rsid w:val="00844764"/>
    <w:rsid w:val="00844EB3"/>
    <w:rsid w:val="00845037"/>
    <w:rsid w:val="008451AC"/>
    <w:rsid w:val="008454A0"/>
    <w:rsid w:val="008454C5"/>
    <w:rsid w:val="0084610C"/>
    <w:rsid w:val="008462D3"/>
    <w:rsid w:val="00846979"/>
    <w:rsid w:val="00846A87"/>
    <w:rsid w:val="00846E43"/>
    <w:rsid w:val="00847024"/>
    <w:rsid w:val="0084719F"/>
    <w:rsid w:val="00847319"/>
    <w:rsid w:val="00847A79"/>
    <w:rsid w:val="0085025C"/>
    <w:rsid w:val="008502DE"/>
    <w:rsid w:val="00850430"/>
    <w:rsid w:val="0085066D"/>
    <w:rsid w:val="008508EA"/>
    <w:rsid w:val="00850C64"/>
    <w:rsid w:val="00850CEB"/>
    <w:rsid w:val="00850E27"/>
    <w:rsid w:val="00851725"/>
    <w:rsid w:val="0085185A"/>
    <w:rsid w:val="00851BCE"/>
    <w:rsid w:val="00851C7B"/>
    <w:rsid w:val="00851E9B"/>
    <w:rsid w:val="00852043"/>
    <w:rsid w:val="00852367"/>
    <w:rsid w:val="00852700"/>
    <w:rsid w:val="00852751"/>
    <w:rsid w:val="00852815"/>
    <w:rsid w:val="00852B7A"/>
    <w:rsid w:val="00852DA9"/>
    <w:rsid w:val="00852F99"/>
    <w:rsid w:val="008531B7"/>
    <w:rsid w:val="0085379A"/>
    <w:rsid w:val="00854403"/>
    <w:rsid w:val="008546BB"/>
    <w:rsid w:val="0085504B"/>
    <w:rsid w:val="00855124"/>
    <w:rsid w:val="00855405"/>
    <w:rsid w:val="008556A8"/>
    <w:rsid w:val="00855758"/>
    <w:rsid w:val="0085582A"/>
    <w:rsid w:val="00855990"/>
    <w:rsid w:val="008569F6"/>
    <w:rsid w:val="00857082"/>
    <w:rsid w:val="00857789"/>
    <w:rsid w:val="00857966"/>
    <w:rsid w:val="00857C00"/>
    <w:rsid w:val="008600DD"/>
    <w:rsid w:val="008600DE"/>
    <w:rsid w:val="00860203"/>
    <w:rsid w:val="0086028F"/>
    <w:rsid w:val="00860656"/>
    <w:rsid w:val="008607D2"/>
    <w:rsid w:val="0086094A"/>
    <w:rsid w:val="00860C18"/>
    <w:rsid w:val="00860D25"/>
    <w:rsid w:val="00860E07"/>
    <w:rsid w:val="008610BB"/>
    <w:rsid w:val="008612F9"/>
    <w:rsid w:val="00861814"/>
    <w:rsid w:val="00861D14"/>
    <w:rsid w:val="00861F07"/>
    <w:rsid w:val="00861FFD"/>
    <w:rsid w:val="008621DF"/>
    <w:rsid w:val="0086254C"/>
    <w:rsid w:val="008625A5"/>
    <w:rsid w:val="00862B38"/>
    <w:rsid w:val="00862BB3"/>
    <w:rsid w:val="00862EDF"/>
    <w:rsid w:val="0086338C"/>
    <w:rsid w:val="008633BB"/>
    <w:rsid w:val="008635AA"/>
    <w:rsid w:val="008637B9"/>
    <w:rsid w:val="00863B8F"/>
    <w:rsid w:val="00863ED8"/>
    <w:rsid w:val="008649E8"/>
    <w:rsid w:val="00864EDB"/>
    <w:rsid w:val="00864EE1"/>
    <w:rsid w:val="00865732"/>
    <w:rsid w:val="008657F7"/>
    <w:rsid w:val="00865913"/>
    <w:rsid w:val="008659DE"/>
    <w:rsid w:val="00865A13"/>
    <w:rsid w:val="00865D45"/>
    <w:rsid w:val="00865DF4"/>
    <w:rsid w:val="00866175"/>
    <w:rsid w:val="00866823"/>
    <w:rsid w:val="00866962"/>
    <w:rsid w:val="0086706A"/>
    <w:rsid w:val="00867648"/>
    <w:rsid w:val="00867851"/>
    <w:rsid w:val="008706A7"/>
    <w:rsid w:val="00870D8C"/>
    <w:rsid w:val="008710EE"/>
    <w:rsid w:val="0087143A"/>
    <w:rsid w:val="008716B2"/>
    <w:rsid w:val="0087180D"/>
    <w:rsid w:val="00871AC8"/>
    <w:rsid w:val="008720F2"/>
    <w:rsid w:val="0087214F"/>
    <w:rsid w:val="008724F8"/>
    <w:rsid w:val="00872917"/>
    <w:rsid w:val="00872B88"/>
    <w:rsid w:val="00872C68"/>
    <w:rsid w:val="008732F9"/>
    <w:rsid w:val="008736CE"/>
    <w:rsid w:val="008738B6"/>
    <w:rsid w:val="00873907"/>
    <w:rsid w:val="00873B87"/>
    <w:rsid w:val="00873F49"/>
    <w:rsid w:val="0087416C"/>
    <w:rsid w:val="00874174"/>
    <w:rsid w:val="00874495"/>
    <w:rsid w:val="008755E0"/>
    <w:rsid w:val="00875883"/>
    <w:rsid w:val="0087592D"/>
    <w:rsid w:val="00875A29"/>
    <w:rsid w:val="0087653C"/>
    <w:rsid w:val="00876A69"/>
    <w:rsid w:val="00876F5F"/>
    <w:rsid w:val="00877122"/>
    <w:rsid w:val="00877225"/>
    <w:rsid w:val="008779D2"/>
    <w:rsid w:val="00880A88"/>
    <w:rsid w:val="00881489"/>
    <w:rsid w:val="00881511"/>
    <w:rsid w:val="00881916"/>
    <w:rsid w:val="00881DF1"/>
    <w:rsid w:val="00881FCE"/>
    <w:rsid w:val="00882067"/>
    <w:rsid w:val="00882245"/>
    <w:rsid w:val="0088224B"/>
    <w:rsid w:val="0088227D"/>
    <w:rsid w:val="00882AD0"/>
    <w:rsid w:val="00882B9F"/>
    <w:rsid w:val="00882BEF"/>
    <w:rsid w:val="008835E3"/>
    <w:rsid w:val="00883617"/>
    <w:rsid w:val="00883BF9"/>
    <w:rsid w:val="00884122"/>
    <w:rsid w:val="00884168"/>
    <w:rsid w:val="008844B0"/>
    <w:rsid w:val="0088481B"/>
    <w:rsid w:val="00884A9B"/>
    <w:rsid w:val="00884CB3"/>
    <w:rsid w:val="00884FF0"/>
    <w:rsid w:val="00885023"/>
    <w:rsid w:val="0088578E"/>
    <w:rsid w:val="00885AD0"/>
    <w:rsid w:val="00885D23"/>
    <w:rsid w:val="00885F2E"/>
    <w:rsid w:val="0088643D"/>
    <w:rsid w:val="0088695F"/>
    <w:rsid w:val="00886C85"/>
    <w:rsid w:val="00887864"/>
    <w:rsid w:val="00887BC1"/>
    <w:rsid w:val="00887E13"/>
    <w:rsid w:val="0089009D"/>
    <w:rsid w:val="008904F1"/>
    <w:rsid w:val="008905E6"/>
    <w:rsid w:val="0089091F"/>
    <w:rsid w:val="0089126A"/>
    <w:rsid w:val="00891369"/>
    <w:rsid w:val="0089173A"/>
    <w:rsid w:val="008924B6"/>
    <w:rsid w:val="00892517"/>
    <w:rsid w:val="00892611"/>
    <w:rsid w:val="00892EFA"/>
    <w:rsid w:val="008937DB"/>
    <w:rsid w:val="00893A0E"/>
    <w:rsid w:val="00893DDD"/>
    <w:rsid w:val="00893F81"/>
    <w:rsid w:val="00894D33"/>
    <w:rsid w:val="008951BC"/>
    <w:rsid w:val="008958CB"/>
    <w:rsid w:val="00895B7A"/>
    <w:rsid w:val="0089668F"/>
    <w:rsid w:val="00896691"/>
    <w:rsid w:val="008969F6"/>
    <w:rsid w:val="00896DE7"/>
    <w:rsid w:val="008974FE"/>
    <w:rsid w:val="008975D3"/>
    <w:rsid w:val="008979F3"/>
    <w:rsid w:val="008A0416"/>
    <w:rsid w:val="008A057D"/>
    <w:rsid w:val="008A0EEB"/>
    <w:rsid w:val="008A0FE8"/>
    <w:rsid w:val="008A111E"/>
    <w:rsid w:val="008A1ECD"/>
    <w:rsid w:val="008A21CD"/>
    <w:rsid w:val="008A3089"/>
    <w:rsid w:val="008A38D4"/>
    <w:rsid w:val="008A439B"/>
    <w:rsid w:val="008A4EA6"/>
    <w:rsid w:val="008A4EDF"/>
    <w:rsid w:val="008A503E"/>
    <w:rsid w:val="008A50BC"/>
    <w:rsid w:val="008A54BD"/>
    <w:rsid w:val="008A586E"/>
    <w:rsid w:val="008A5A01"/>
    <w:rsid w:val="008A642C"/>
    <w:rsid w:val="008A6D60"/>
    <w:rsid w:val="008A711F"/>
    <w:rsid w:val="008A74C2"/>
    <w:rsid w:val="008A782D"/>
    <w:rsid w:val="008A7962"/>
    <w:rsid w:val="008B04AD"/>
    <w:rsid w:val="008B06B7"/>
    <w:rsid w:val="008B06C9"/>
    <w:rsid w:val="008B08B7"/>
    <w:rsid w:val="008B0A87"/>
    <w:rsid w:val="008B0BF9"/>
    <w:rsid w:val="008B0CFD"/>
    <w:rsid w:val="008B15EA"/>
    <w:rsid w:val="008B1FF6"/>
    <w:rsid w:val="008B2277"/>
    <w:rsid w:val="008B2EDC"/>
    <w:rsid w:val="008B36C6"/>
    <w:rsid w:val="008B3D1F"/>
    <w:rsid w:val="008B3D6D"/>
    <w:rsid w:val="008B3F29"/>
    <w:rsid w:val="008B40E3"/>
    <w:rsid w:val="008B4251"/>
    <w:rsid w:val="008B4791"/>
    <w:rsid w:val="008B5155"/>
    <w:rsid w:val="008B53B2"/>
    <w:rsid w:val="008B567D"/>
    <w:rsid w:val="008B5A30"/>
    <w:rsid w:val="008B64B5"/>
    <w:rsid w:val="008B64B8"/>
    <w:rsid w:val="008B6719"/>
    <w:rsid w:val="008B6DE5"/>
    <w:rsid w:val="008B7819"/>
    <w:rsid w:val="008B7A4C"/>
    <w:rsid w:val="008B7B1B"/>
    <w:rsid w:val="008B7C83"/>
    <w:rsid w:val="008C0532"/>
    <w:rsid w:val="008C0890"/>
    <w:rsid w:val="008C0D9E"/>
    <w:rsid w:val="008C176F"/>
    <w:rsid w:val="008C18A2"/>
    <w:rsid w:val="008C2189"/>
    <w:rsid w:val="008C2193"/>
    <w:rsid w:val="008C2214"/>
    <w:rsid w:val="008C25E2"/>
    <w:rsid w:val="008C2675"/>
    <w:rsid w:val="008C2853"/>
    <w:rsid w:val="008C2C2D"/>
    <w:rsid w:val="008C2D5B"/>
    <w:rsid w:val="008C2DB6"/>
    <w:rsid w:val="008C31AC"/>
    <w:rsid w:val="008C323A"/>
    <w:rsid w:val="008C3812"/>
    <w:rsid w:val="008C41E7"/>
    <w:rsid w:val="008C41EB"/>
    <w:rsid w:val="008C46D2"/>
    <w:rsid w:val="008C47CB"/>
    <w:rsid w:val="008C4B59"/>
    <w:rsid w:val="008C4C67"/>
    <w:rsid w:val="008C5283"/>
    <w:rsid w:val="008C55B7"/>
    <w:rsid w:val="008C5901"/>
    <w:rsid w:val="008C5A20"/>
    <w:rsid w:val="008C5B71"/>
    <w:rsid w:val="008C5FE3"/>
    <w:rsid w:val="008C6BCD"/>
    <w:rsid w:val="008C6ED6"/>
    <w:rsid w:val="008C6F8F"/>
    <w:rsid w:val="008C7224"/>
    <w:rsid w:val="008C79B2"/>
    <w:rsid w:val="008C7A07"/>
    <w:rsid w:val="008C7B05"/>
    <w:rsid w:val="008C7F9B"/>
    <w:rsid w:val="008D030E"/>
    <w:rsid w:val="008D04EA"/>
    <w:rsid w:val="008D076F"/>
    <w:rsid w:val="008D08D5"/>
    <w:rsid w:val="008D0C57"/>
    <w:rsid w:val="008D0F22"/>
    <w:rsid w:val="008D16D7"/>
    <w:rsid w:val="008D197D"/>
    <w:rsid w:val="008D1E98"/>
    <w:rsid w:val="008D23A8"/>
    <w:rsid w:val="008D2C54"/>
    <w:rsid w:val="008D2E17"/>
    <w:rsid w:val="008D324D"/>
    <w:rsid w:val="008D33C0"/>
    <w:rsid w:val="008D3846"/>
    <w:rsid w:val="008D3BBE"/>
    <w:rsid w:val="008D3FF2"/>
    <w:rsid w:val="008D422E"/>
    <w:rsid w:val="008D4656"/>
    <w:rsid w:val="008D46AF"/>
    <w:rsid w:val="008D4700"/>
    <w:rsid w:val="008D480E"/>
    <w:rsid w:val="008D503C"/>
    <w:rsid w:val="008D522A"/>
    <w:rsid w:val="008D52F9"/>
    <w:rsid w:val="008D560E"/>
    <w:rsid w:val="008D5B72"/>
    <w:rsid w:val="008D5DF9"/>
    <w:rsid w:val="008D5EEF"/>
    <w:rsid w:val="008D6CEC"/>
    <w:rsid w:val="008D70DD"/>
    <w:rsid w:val="008D7982"/>
    <w:rsid w:val="008D7BD4"/>
    <w:rsid w:val="008E05E0"/>
    <w:rsid w:val="008E0DC2"/>
    <w:rsid w:val="008E0F30"/>
    <w:rsid w:val="008E13D4"/>
    <w:rsid w:val="008E140B"/>
    <w:rsid w:val="008E14E6"/>
    <w:rsid w:val="008E15F3"/>
    <w:rsid w:val="008E17EE"/>
    <w:rsid w:val="008E1D99"/>
    <w:rsid w:val="008E2824"/>
    <w:rsid w:val="008E31B0"/>
    <w:rsid w:val="008E3209"/>
    <w:rsid w:val="008E3440"/>
    <w:rsid w:val="008E3706"/>
    <w:rsid w:val="008E38EB"/>
    <w:rsid w:val="008E399C"/>
    <w:rsid w:val="008E4496"/>
    <w:rsid w:val="008E468A"/>
    <w:rsid w:val="008E529F"/>
    <w:rsid w:val="008E64A6"/>
    <w:rsid w:val="008E695B"/>
    <w:rsid w:val="008E6B03"/>
    <w:rsid w:val="008E6D79"/>
    <w:rsid w:val="008E7729"/>
    <w:rsid w:val="008E7857"/>
    <w:rsid w:val="008E7985"/>
    <w:rsid w:val="008E7F39"/>
    <w:rsid w:val="008F004B"/>
    <w:rsid w:val="008F05DB"/>
    <w:rsid w:val="008F0653"/>
    <w:rsid w:val="008F077F"/>
    <w:rsid w:val="008F0880"/>
    <w:rsid w:val="008F101B"/>
    <w:rsid w:val="008F16BE"/>
    <w:rsid w:val="008F1805"/>
    <w:rsid w:val="008F19B4"/>
    <w:rsid w:val="008F1B2A"/>
    <w:rsid w:val="008F1FFD"/>
    <w:rsid w:val="008F263E"/>
    <w:rsid w:val="008F2B33"/>
    <w:rsid w:val="008F2FAA"/>
    <w:rsid w:val="008F3404"/>
    <w:rsid w:val="008F371B"/>
    <w:rsid w:val="008F37D1"/>
    <w:rsid w:val="008F3F1B"/>
    <w:rsid w:val="008F40B1"/>
    <w:rsid w:val="008F45B9"/>
    <w:rsid w:val="008F4A65"/>
    <w:rsid w:val="008F4B7E"/>
    <w:rsid w:val="008F4F3B"/>
    <w:rsid w:val="008F53E6"/>
    <w:rsid w:val="008F559E"/>
    <w:rsid w:val="008F55B4"/>
    <w:rsid w:val="008F55B5"/>
    <w:rsid w:val="008F5992"/>
    <w:rsid w:val="008F5C54"/>
    <w:rsid w:val="008F6249"/>
    <w:rsid w:val="008F62DB"/>
    <w:rsid w:val="008F6364"/>
    <w:rsid w:val="008F6797"/>
    <w:rsid w:val="008F6C64"/>
    <w:rsid w:val="008F6DDB"/>
    <w:rsid w:val="008F7856"/>
    <w:rsid w:val="008F78BF"/>
    <w:rsid w:val="008F7F0C"/>
    <w:rsid w:val="00900584"/>
    <w:rsid w:val="009005E6"/>
    <w:rsid w:val="009007E4"/>
    <w:rsid w:val="00900829"/>
    <w:rsid w:val="00900C4A"/>
    <w:rsid w:val="00900E40"/>
    <w:rsid w:val="00900E83"/>
    <w:rsid w:val="0090100E"/>
    <w:rsid w:val="00901216"/>
    <w:rsid w:val="0090134E"/>
    <w:rsid w:val="00901905"/>
    <w:rsid w:val="00901EE7"/>
    <w:rsid w:val="009022B1"/>
    <w:rsid w:val="00902346"/>
    <w:rsid w:val="009023C6"/>
    <w:rsid w:val="00902554"/>
    <w:rsid w:val="00903510"/>
    <w:rsid w:val="0090409B"/>
    <w:rsid w:val="00904269"/>
    <w:rsid w:val="0090496D"/>
    <w:rsid w:val="00904D0D"/>
    <w:rsid w:val="0090543F"/>
    <w:rsid w:val="00905DEC"/>
    <w:rsid w:val="0090640A"/>
    <w:rsid w:val="00906C29"/>
    <w:rsid w:val="009072B2"/>
    <w:rsid w:val="00907493"/>
    <w:rsid w:val="00907545"/>
    <w:rsid w:val="00907CA4"/>
    <w:rsid w:val="00907F47"/>
    <w:rsid w:val="009102C9"/>
    <w:rsid w:val="009104AC"/>
    <w:rsid w:val="00910835"/>
    <w:rsid w:val="00910849"/>
    <w:rsid w:val="0091088C"/>
    <w:rsid w:val="00910B49"/>
    <w:rsid w:val="00911330"/>
    <w:rsid w:val="00911620"/>
    <w:rsid w:val="009116B0"/>
    <w:rsid w:val="009116D4"/>
    <w:rsid w:val="00911C08"/>
    <w:rsid w:val="009120EF"/>
    <w:rsid w:val="00912AF0"/>
    <w:rsid w:val="009132B3"/>
    <w:rsid w:val="009133EB"/>
    <w:rsid w:val="00913ECA"/>
    <w:rsid w:val="0091486F"/>
    <w:rsid w:val="00914E66"/>
    <w:rsid w:val="00915096"/>
    <w:rsid w:val="00915098"/>
    <w:rsid w:val="009155CC"/>
    <w:rsid w:val="00915758"/>
    <w:rsid w:val="00915CD2"/>
    <w:rsid w:val="0091626A"/>
    <w:rsid w:val="00916785"/>
    <w:rsid w:val="00916E17"/>
    <w:rsid w:val="00916F18"/>
    <w:rsid w:val="00917195"/>
    <w:rsid w:val="00917472"/>
    <w:rsid w:val="0091763E"/>
    <w:rsid w:val="0091767D"/>
    <w:rsid w:val="009178C8"/>
    <w:rsid w:val="00917DBC"/>
    <w:rsid w:val="00920191"/>
    <w:rsid w:val="0092043D"/>
    <w:rsid w:val="00920928"/>
    <w:rsid w:val="00920A11"/>
    <w:rsid w:val="00920B15"/>
    <w:rsid w:val="00920D0B"/>
    <w:rsid w:val="00920EC5"/>
    <w:rsid w:val="0092119B"/>
    <w:rsid w:val="009213A0"/>
    <w:rsid w:val="0092205F"/>
    <w:rsid w:val="009223A6"/>
    <w:rsid w:val="0092248F"/>
    <w:rsid w:val="00922923"/>
    <w:rsid w:val="009229E1"/>
    <w:rsid w:val="00922FE4"/>
    <w:rsid w:val="009230BF"/>
    <w:rsid w:val="00923159"/>
    <w:rsid w:val="009233FA"/>
    <w:rsid w:val="00924010"/>
    <w:rsid w:val="009240BA"/>
    <w:rsid w:val="00924648"/>
    <w:rsid w:val="00924CAE"/>
    <w:rsid w:val="00924E20"/>
    <w:rsid w:val="009254E0"/>
    <w:rsid w:val="009256B1"/>
    <w:rsid w:val="00925726"/>
    <w:rsid w:val="0092590D"/>
    <w:rsid w:val="00925A7A"/>
    <w:rsid w:val="00925EAB"/>
    <w:rsid w:val="00926A91"/>
    <w:rsid w:val="00926C84"/>
    <w:rsid w:val="00926D10"/>
    <w:rsid w:val="00927FA2"/>
    <w:rsid w:val="00930218"/>
    <w:rsid w:val="00930939"/>
    <w:rsid w:val="009310A2"/>
    <w:rsid w:val="009317D3"/>
    <w:rsid w:val="009318AE"/>
    <w:rsid w:val="00931C6B"/>
    <w:rsid w:val="00931E7C"/>
    <w:rsid w:val="009323EF"/>
    <w:rsid w:val="0093273A"/>
    <w:rsid w:val="00932856"/>
    <w:rsid w:val="00932C63"/>
    <w:rsid w:val="009333BF"/>
    <w:rsid w:val="00933481"/>
    <w:rsid w:val="0093372C"/>
    <w:rsid w:val="00933DE3"/>
    <w:rsid w:val="009348C4"/>
    <w:rsid w:val="00934EE1"/>
    <w:rsid w:val="009350F7"/>
    <w:rsid w:val="00935248"/>
    <w:rsid w:val="009352B0"/>
    <w:rsid w:val="009354F7"/>
    <w:rsid w:val="00935A3E"/>
    <w:rsid w:val="00935E0E"/>
    <w:rsid w:val="009360FC"/>
    <w:rsid w:val="00936575"/>
    <w:rsid w:val="00936DB0"/>
    <w:rsid w:val="00936DE5"/>
    <w:rsid w:val="00936F26"/>
    <w:rsid w:val="009375F5"/>
    <w:rsid w:val="00937AD7"/>
    <w:rsid w:val="00937DD7"/>
    <w:rsid w:val="00937F3F"/>
    <w:rsid w:val="0094008A"/>
    <w:rsid w:val="009405BC"/>
    <w:rsid w:val="0094075D"/>
    <w:rsid w:val="009408A1"/>
    <w:rsid w:val="009409BF"/>
    <w:rsid w:val="00940E08"/>
    <w:rsid w:val="00940EC1"/>
    <w:rsid w:val="009412C2"/>
    <w:rsid w:val="00941395"/>
    <w:rsid w:val="009414E2"/>
    <w:rsid w:val="009416B3"/>
    <w:rsid w:val="00941727"/>
    <w:rsid w:val="00941A6F"/>
    <w:rsid w:val="009420BB"/>
    <w:rsid w:val="009429BE"/>
    <w:rsid w:val="0094305B"/>
    <w:rsid w:val="009434D1"/>
    <w:rsid w:val="009435DA"/>
    <w:rsid w:val="009437C0"/>
    <w:rsid w:val="00943DF0"/>
    <w:rsid w:val="009443F4"/>
    <w:rsid w:val="00944B23"/>
    <w:rsid w:val="00945091"/>
    <w:rsid w:val="009452AF"/>
    <w:rsid w:val="0094628C"/>
    <w:rsid w:val="00946314"/>
    <w:rsid w:val="009463D3"/>
    <w:rsid w:val="00946475"/>
    <w:rsid w:val="00946CCE"/>
    <w:rsid w:val="00946DFC"/>
    <w:rsid w:val="00946EFF"/>
    <w:rsid w:val="009472D6"/>
    <w:rsid w:val="00947378"/>
    <w:rsid w:val="00947A71"/>
    <w:rsid w:val="009502E5"/>
    <w:rsid w:val="00950332"/>
    <w:rsid w:val="009506E5"/>
    <w:rsid w:val="00950763"/>
    <w:rsid w:val="009507BB"/>
    <w:rsid w:val="00950BBE"/>
    <w:rsid w:val="00950F36"/>
    <w:rsid w:val="00951098"/>
    <w:rsid w:val="00951152"/>
    <w:rsid w:val="009519C9"/>
    <w:rsid w:val="00953403"/>
    <w:rsid w:val="0095348C"/>
    <w:rsid w:val="0095366F"/>
    <w:rsid w:val="00953882"/>
    <w:rsid w:val="009539B5"/>
    <w:rsid w:val="00953D2D"/>
    <w:rsid w:val="00954135"/>
    <w:rsid w:val="00954662"/>
    <w:rsid w:val="009547EE"/>
    <w:rsid w:val="00954A93"/>
    <w:rsid w:val="00954C2E"/>
    <w:rsid w:val="00955A07"/>
    <w:rsid w:val="00955B1C"/>
    <w:rsid w:val="00955EF9"/>
    <w:rsid w:val="0095611B"/>
    <w:rsid w:val="0095656E"/>
    <w:rsid w:val="009567D2"/>
    <w:rsid w:val="00956863"/>
    <w:rsid w:val="009568B2"/>
    <w:rsid w:val="00956A4D"/>
    <w:rsid w:val="00956E58"/>
    <w:rsid w:val="00956EA9"/>
    <w:rsid w:val="00957495"/>
    <w:rsid w:val="0095752B"/>
    <w:rsid w:val="00957983"/>
    <w:rsid w:val="00957B82"/>
    <w:rsid w:val="0096000B"/>
    <w:rsid w:val="0096019D"/>
    <w:rsid w:val="00960353"/>
    <w:rsid w:val="00960414"/>
    <w:rsid w:val="0096091B"/>
    <w:rsid w:val="00960B81"/>
    <w:rsid w:val="00960D94"/>
    <w:rsid w:val="00960E18"/>
    <w:rsid w:val="00961041"/>
    <w:rsid w:val="00961177"/>
    <w:rsid w:val="00961185"/>
    <w:rsid w:val="00961698"/>
    <w:rsid w:val="009619D3"/>
    <w:rsid w:val="009621CC"/>
    <w:rsid w:val="00962488"/>
    <w:rsid w:val="009628B2"/>
    <w:rsid w:val="00962CF3"/>
    <w:rsid w:val="00963217"/>
    <w:rsid w:val="0096333A"/>
    <w:rsid w:val="00963524"/>
    <w:rsid w:val="00963534"/>
    <w:rsid w:val="0096363F"/>
    <w:rsid w:val="009638B9"/>
    <w:rsid w:val="00963967"/>
    <w:rsid w:val="00963A3F"/>
    <w:rsid w:val="00963D04"/>
    <w:rsid w:val="009640BF"/>
    <w:rsid w:val="00964767"/>
    <w:rsid w:val="00964905"/>
    <w:rsid w:val="00964A6D"/>
    <w:rsid w:val="00964BD1"/>
    <w:rsid w:val="00964D30"/>
    <w:rsid w:val="00964E25"/>
    <w:rsid w:val="00965979"/>
    <w:rsid w:val="00965F66"/>
    <w:rsid w:val="00966107"/>
    <w:rsid w:val="0096619B"/>
    <w:rsid w:val="0096637E"/>
    <w:rsid w:val="00966832"/>
    <w:rsid w:val="00966999"/>
    <w:rsid w:val="00966C9F"/>
    <w:rsid w:val="00966F17"/>
    <w:rsid w:val="009674C7"/>
    <w:rsid w:val="00967854"/>
    <w:rsid w:val="00967BC7"/>
    <w:rsid w:val="00970072"/>
    <w:rsid w:val="00970181"/>
    <w:rsid w:val="00970A48"/>
    <w:rsid w:val="00970C79"/>
    <w:rsid w:val="00970D74"/>
    <w:rsid w:val="00970DA8"/>
    <w:rsid w:val="00971421"/>
    <w:rsid w:val="00971482"/>
    <w:rsid w:val="009716B7"/>
    <w:rsid w:val="00971837"/>
    <w:rsid w:val="00971C28"/>
    <w:rsid w:val="00971EA9"/>
    <w:rsid w:val="009720AA"/>
    <w:rsid w:val="00972D8A"/>
    <w:rsid w:val="00972F5A"/>
    <w:rsid w:val="00973002"/>
    <w:rsid w:val="009730DD"/>
    <w:rsid w:val="009730FA"/>
    <w:rsid w:val="0097315F"/>
    <w:rsid w:val="009731E5"/>
    <w:rsid w:val="00973677"/>
    <w:rsid w:val="00973A45"/>
    <w:rsid w:val="00973AA8"/>
    <w:rsid w:val="00973EE1"/>
    <w:rsid w:val="00974554"/>
    <w:rsid w:val="00974697"/>
    <w:rsid w:val="00974881"/>
    <w:rsid w:val="009748A4"/>
    <w:rsid w:val="00974D38"/>
    <w:rsid w:val="00974EDF"/>
    <w:rsid w:val="0097551D"/>
    <w:rsid w:val="0097569E"/>
    <w:rsid w:val="00975906"/>
    <w:rsid w:val="00975949"/>
    <w:rsid w:val="00975FF5"/>
    <w:rsid w:val="0097607A"/>
    <w:rsid w:val="00976227"/>
    <w:rsid w:val="009768C2"/>
    <w:rsid w:val="009769F6"/>
    <w:rsid w:val="00976C56"/>
    <w:rsid w:val="00976C7E"/>
    <w:rsid w:val="00976D69"/>
    <w:rsid w:val="00977500"/>
    <w:rsid w:val="00977917"/>
    <w:rsid w:val="0098003A"/>
    <w:rsid w:val="0098023A"/>
    <w:rsid w:val="009804D1"/>
    <w:rsid w:val="00980905"/>
    <w:rsid w:val="00980D18"/>
    <w:rsid w:val="00980D76"/>
    <w:rsid w:val="00980E5C"/>
    <w:rsid w:val="0098123E"/>
    <w:rsid w:val="009812A2"/>
    <w:rsid w:val="00981B89"/>
    <w:rsid w:val="00982142"/>
    <w:rsid w:val="0098247B"/>
    <w:rsid w:val="009825B5"/>
    <w:rsid w:val="00982668"/>
    <w:rsid w:val="00982BD9"/>
    <w:rsid w:val="00982E43"/>
    <w:rsid w:val="00982FC0"/>
    <w:rsid w:val="0098313E"/>
    <w:rsid w:val="009834F0"/>
    <w:rsid w:val="00983553"/>
    <w:rsid w:val="00983955"/>
    <w:rsid w:val="00983C26"/>
    <w:rsid w:val="00983D59"/>
    <w:rsid w:val="00984094"/>
    <w:rsid w:val="009840A1"/>
    <w:rsid w:val="009843AD"/>
    <w:rsid w:val="009845D4"/>
    <w:rsid w:val="0098465D"/>
    <w:rsid w:val="00984B74"/>
    <w:rsid w:val="00984CA0"/>
    <w:rsid w:val="00984F31"/>
    <w:rsid w:val="00984FA8"/>
    <w:rsid w:val="009853A0"/>
    <w:rsid w:val="0098568C"/>
    <w:rsid w:val="00985FF3"/>
    <w:rsid w:val="0098638E"/>
    <w:rsid w:val="009864CE"/>
    <w:rsid w:val="009864D7"/>
    <w:rsid w:val="009864E6"/>
    <w:rsid w:val="00986A00"/>
    <w:rsid w:val="00986A7D"/>
    <w:rsid w:val="00986DA3"/>
    <w:rsid w:val="00987062"/>
    <w:rsid w:val="0098714A"/>
    <w:rsid w:val="00987244"/>
    <w:rsid w:val="00987442"/>
    <w:rsid w:val="009878D4"/>
    <w:rsid w:val="009879C6"/>
    <w:rsid w:val="00987F8B"/>
    <w:rsid w:val="0099012D"/>
    <w:rsid w:val="00990255"/>
    <w:rsid w:val="009905F7"/>
    <w:rsid w:val="009916B9"/>
    <w:rsid w:val="00991DB6"/>
    <w:rsid w:val="0099201B"/>
    <w:rsid w:val="00992352"/>
    <w:rsid w:val="00992450"/>
    <w:rsid w:val="009925C8"/>
    <w:rsid w:val="00992868"/>
    <w:rsid w:val="00992B00"/>
    <w:rsid w:val="00992B35"/>
    <w:rsid w:val="00992D03"/>
    <w:rsid w:val="00992D7E"/>
    <w:rsid w:val="00993112"/>
    <w:rsid w:val="0099374F"/>
    <w:rsid w:val="009937C9"/>
    <w:rsid w:val="00993974"/>
    <w:rsid w:val="00993A3E"/>
    <w:rsid w:val="00993F68"/>
    <w:rsid w:val="00994563"/>
    <w:rsid w:val="0099456A"/>
    <w:rsid w:val="00994AAC"/>
    <w:rsid w:val="00995032"/>
    <w:rsid w:val="00995134"/>
    <w:rsid w:val="00995304"/>
    <w:rsid w:val="009953AB"/>
    <w:rsid w:val="0099546B"/>
    <w:rsid w:val="009954B3"/>
    <w:rsid w:val="0099595D"/>
    <w:rsid w:val="00995B07"/>
    <w:rsid w:val="00995E1C"/>
    <w:rsid w:val="00996297"/>
    <w:rsid w:val="009962E7"/>
    <w:rsid w:val="0099662E"/>
    <w:rsid w:val="009968C4"/>
    <w:rsid w:val="00996ABC"/>
    <w:rsid w:val="00996D57"/>
    <w:rsid w:val="00997353"/>
    <w:rsid w:val="00997861"/>
    <w:rsid w:val="00997960"/>
    <w:rsid w:val="00997C67"/>
    <w:rsid w:val="00997E0D"/>
    <w:rsid w:val="009A01DE"/>
    <w:rsid w:val="009A1085"/>
    <w:rsid w:val="009A24F2"/>
    <w:rsid w:val="009A284F"/>
    <w:rsid w:val="009A2BA2"/>
    <w:rsid w:val="009A2F40"/>
    <w:rsid w:val="009A3106"/>
    <w:rsid w:val="009A3147"/>
    <w:rsid w:val="009A352F"/>
    <w:rsid w:val="009A39A4"/>
    <w:rsid w:val="009A39B5"/>
    <w:rsid w:val="009A3A9C"/>
    <w:rsid w:val="009A3DF9"/>
    <w:rsid w:val="009A4066"/>
    <w:rsid w:val="009A4270"/>
    <w:rsid w:val="009A4480"/>
    <w:rsid w:val="009A46C0"/>
    <w:rsid w:val="009A4A24"/>
    <w:rsid w:val="009A56C5"/>
    <w:rsid w:val="009A577B"/>
    <w:rsid w:val="009A5976"/>
    <w:rsid w:val="009A5C09"/>
    <w:rsid w:val="009A5C3C"/>
    <w:rsid w:val="009A5E93"/>
    <w:rsid w:val="009A6063"/>
    <w:rsid w:val="009A64F4"/>
    <w:rsid w:val="009A6743"/>
    <w:rsid w:val="009A6D72"/>
    <w:rsid w:val="009A6F5F"/>
    <w:rsid w:val="009A71B4"/>
    <w:rsid w:val="009A794E"/>
    <w:rsid w:val="009A7EFC"/>
    <w:rsid w:val="009B017F"/>
    <w:rsid w:val="009B04F6"/>
    <w:rsid w:val="009B07D1"/>
    <w:rsid w:val="009B17F1"/>
    <w:rsid w:val="009B1B9A"/>
    <w:rsid w:val="009B1D0B"/>
    <w:rsid w:val="009B1EE1"/>
    <w:rsid w:val="009B1F19"/>
    <w:rsid w:val="009B2747"/>
    <w:rsid w:val="009B2B1E"/>
    <w:rsid w:val="009B2D48"/>
    <w:rsid w:val="009B36A1"/>
    <w:rsid w:val="009B3734"/>
    <w:rsid w:val="009B3777"/>
    <w:rsid w:val="009B37EA"/>
    <w:rsid w:val="009B38FD"/>
    <w:rsid w:val="009B3B50"/>
    <w:rsid w:val="009B47C2"/>
    <w:rsid w:val="009B4935"/>
    <w:rsid w:val="009B4C5F"/>
    <w:rsid w:val="009B4D83"/>
    <w:rsid w:val="009B50AE"/>
    <w:rsid w:val="009B548B"/>
    <w:rsid w:val="009B558B"/>
    <w:rsid w:val="009B57F8"/>
    <w:rsid w:val="009B5944"/>
    <w:rsid w:val="009B59CF"/>
    <w:rsid w:val="009B5B8B"/>
    <w:rsid w:val="009B5BE4"/>
    <w:rsid w:val="009B5E4B"/>
    <w:rsid w:val="009B60C7"/>
    <w:rsid w:val="009B62B7"/>
    <w:rsid w:val="009B6996"/>
    <w:rsid w:val="009B6A18"/>
    <w:rsid w:val="009B6B03"/>
    <w:rsid w:val="009B755C"/>
    <w:rsid w:val="009B780C"/>
    <w:rsid w:val="009B7FC9"/>
    <w:rsid w:val="009C0CBE"/>
    <w:rsid w:val="009C0D4A"/>
    <w:rsid w:val="009C1276"/>
    <w:rsid w:val="009C155B"/>
    <w:rsid w:val="009C17B3"/>
    <w:rsid w:val="009C17C2"/>
    <w:rsid w:val="009C1B37"/>
    <w:rsid w:val="009C1C17"/>
    <w:rsid w:val="009C1DA9"/>
    <w:rsid w:val="009C1FE1"/>
    <w:rsid w:val="009C211C"/>
    <w:rsid w:val="009C2A31"/>
    <w:rsid w:val="009C2AEB"/>
    <w:rsid w:val="009C337F"/>
    <w:rsid w:val="009C3576"/>
    <w:rsid w:val="009C3B62"/>
    <w:rsid w:val="009C42A9"/>
    <w:rsid w:val="009C42D6"/>
    <w:rsid w:val="009C4314"/>
    <w:rsid w:val="009C4560"/>
    <w:rsid w:val="009C492F"/>
    <w:rsid w:val="009C4B47"/>
    <w:rsid w:val="009C53C3"/>
    <w:rsid w:val="009C585F"/>
    <w:rsid w:val="009C59DA"/>
    <w:rsid w:val="009C5CBA"/>
    <w:rsid w:val="009C5CFB"/>
    <w:rsid w:val="009C5F1F"/>
    <w:rsid w:val="009C6632"/>
    <w:rsid w:val="009C69CB"/>
    <w:rsid w:val="009C6D85"/>
    <w:rsid w:val="009C74B9"/>
    <w:rsid w:val="009C7765"/>
    <w:rsid w:val="009C7A6C"/>
    <w:rsid w:val="009C7D0B"/>
    <w:rsid w:val="009C7D38"/>
    <w:rsid w:val="009D0138"/>
    <w:rsid w:val="009D01A9"/>
    <w:rsid w:val="009D0A43"/>
    <w:rsid w:val="009D112F"/>
    <w:rsid w:val="009D171B"/>
    <w:rsid w:val="009D1CC9"/>
    <w:rsid w:val="009D1E84"/>
    <w:rsid w:val="009D1FF7"/>
    <w:rsid w:val="009D231A"/>
    <w:rsid w:val="009D28EA"/>
    <w:rsid w:val="009D2942"/>
    <w:rsid w:val="009D3137"/>
    <w:rsid w:val="009D323C"/>
    <w:rsid w:val="009D339F"/>
    <w:rsid w:val="009D3C78"/>
    <w:rsid w:val="009D40D9"/>
    <w:rsid w:val="009D45DE"/>
    <w:rsid w:val="009D4614"/>
    <w:rsid w:val="009D5085"/>
    <w:rsid w:val="009D5526"/>
    <w:rsid w:val="009D6096"/>
    <w:rsid w:val="009D6186"/>
    <w:rsid w:val="009D64C8"/>
    <w:rsid w:val="009D6818"/>
    <w:rsid w:val="009D6D3A"/>
    <w:rsid w:val="009D75AF"/>
    <w:rsid w:val="009D76A5"/>
    <w:rsid w:val="009D7798"/>
    <w:rsid w:val="009D7833"/>
    <w:rsid w:val="009E028C"/>
    <w:rsid w:val="009E0292"/>
    <w:rsid w:val="009E0906"/>
    <w:rsid w:val="009E0D85"/>
    <w:rsid w:val="009E1091"/>
    <w:rsid w:val="009E1464"/>
    <w:rsid w:val="009E1518"/>
    <w:rsid w:val="009E1E34"/>
    <w:rsid w:val="009E21A0"/>
    <w:rsid w:val="009E282E"/>
    <w:rsid w:val="009E29DF"/>
    <w:rsid w:val="009E2C0C"/>
    <w:rsid w:val="009E2CAF"/>
    <w:rsid w:val="009E30CE"/>
    <w:rsid w:val="009E3510"/>
    <w:rsid w:val="009E35C7"/>
    <w:rsid w:val="009E3912"/>
    <w:rsid w:val="009E392A"/>
    <w:rsid w:val="009E3B19"/>
    <w:rsid w:val="009E3CCE"/>
    <w:rsid w:val="009E3CE5"/>
    <w:rsid w:val="009E3DA0"/>
    <w:rsid w:val="009E3EDB"/>
    <w:rsid w:val="009E4109"/>
    <w:rsid w:val="009E4879"/>
    <w:rsid w:val="009E4C5F"/>
    <w:rsid w:val="009E4D9E"/>
    <w:rsid w:val="009E4DF9"/>
    <w:rsid w:val="009E5892"/>
    <w:rsid w:val="009E6352"/>
    <w:rsid w:val="009E66BF"/>
    <w:rsid w:val="009E6F59"/>
    <w:rsid w:val="009E7372"/>
    <w:rsid w:val="009E7A0C"/>
    <w:rsid w:val="009E7AB8"/>
    <w:rsid w:val="009E7B31"/>
    <w:rsid w:val="009E7F1F"/>
    <w:rsid w:val="009F01A6"/>
    <w:rsid w:val="009F0309"/>
    <w:rsid w:val="009F12F1"/>
    <w:rsid w:val="009F143B"/>
    <w:rsid w:val="009F1A96"/>
    <w:rsid w:val="009F1E00"/>
    <w:rsid w:val="009F2547"/>
    <w:rsid w:val="009F2562"/>
    <w:rsid w:val="009F2F5A"/>
    <w:rsid w:val="009F3354"/>
    <w:rsid w:val="009F3BF9"/>
    <w:rsid w:val="009F3E28"/>
    <w:rsid w:val="009F3E30"/>
    <w:rsid w:val="009F4171"/>
    <w:rsid w:val="009F4E13"/>
    <w:rsid w:val="009F51D1"/>
    <w:rsid w:val="009F6AAB"/>
    <w:rsid w:val="009F78AE"/>
    <w:rsid w:val="009F7B38"/>
    <w:rsid w:val="00A0065B"/>
    <w:rsid w:val="00A00777"/>
    <w:rsid w:val="00A008DD"/>
    <w:rsid w:val="00A00A1A"/>
    <w:rsid w:val="00A00A60"/>
    <w:rsid w:val="00A00B14"/>
    <w:rsid w:val="00A00D9E"/>
    <w:rsid w:val="00A00EB6"/>
    <w:rsid w:val="00A0101E"/>
    <w:rsid w:val="00A01065"/>
    <w:rsid w:val="00A01D7D"/>
    <w:rsid w:val="00A01FCB"/>
    <w:rsid w:val="00A020C5"/>
    <w:rsid w:val="00A0220A"/>
    <w:rsid w:val="00A024CA"/>
    <w:rsid w:val="00A02CE0"/>
    <w:rsid w:val="00A03282"/>
    <w:rsid w:val="00A032FE"/>
    <w:rsid w:val="00A03764"/>
    <w:rsid w:val="00A03C63"/>
    <w:rsid w:val="00A0440E"/>
    <w:rsid w:val="00A045BD"/>
    <w:rsid w:val="00A04FC9"/>
    <w:rsid w:val="00A050CA"/>
    <w:rsid w:val="00A0527F"/>
    <w:rsid w:val="00A055DF"/>
    <w:rsid w:val="00A05AF2"/>
    <w:rsid w:val="00A061AB"/>
    <w:rsid w:val="00A06323"/>
    <w:rsid w:val="00A067C5"/>
    <w:rsid w:val="00A06C31"/>
    <w:rsid w:val="00A06C8A"/>
    <w:rsid w:val="00A07449"/>
    <w:rsid w:val="00A07774"/>
    <w:rsid w:val="00A07949"/>
    <w:rsid w:val="00A07DF0"/>
    <w:rsid w:val="00A101D0"/>
    <w:rsid w:val="00A104DC"/>
    <w:rsid w:val="00A10736"/>
    <w:rsid w:val="00A10909"/>
    <w:rsid w:val="00A10D0E"/>
    <w:rsid w:val="00A10E03"/>
    <w:rsid w:val="00A11098"/>
    <w:rsid w:val="00A111BF"/>
    <w:rsid w:val="00A11564"/>
    <w:rsid w:val="00A117A7"/>
    <w:rsid w:val="00A11B66"/>
    <w:rsid w:val="00A11F39"/>
    <w:rsid w:val="00A123C9"/>
    <w:rsid w:val="00A1266F"/>
    <w:rsid w:val="00A12996"/>
    <w:rsid w:val="00A12D4E"/>
    <w:rsid w:val="00A12E7F"/>
    <w:rsid w:val="00A12FD1"/>
    <w:rsid w:val="00A1462E"/>
    <w:rsid w:val="00A1465D"/>
    <w:rsid w:val="00A1475E"/>
    <w:rsid w:val="00A1478F"/>
    <w:rsid w:val="00A15078"/>
    <w:rsid w:val="00A1561E"/>
    <w:rsid w:val="00A15EAB"/>
    <w:rsid w:val="00A16532"/>
    <w:rsid w:val="00A16AC2"/>
    <w:rsid w:val="00A16F8A"/>
    <w:rsid w:val="00A17346"/>
    <w:rsid w:val="00A173C7"/>
    <w:rsid w:val="00A17A97"/>
    <w:rsid w:val="00A17C21"/>
    <w:rsid w:val="00A17EE4"/>
    <w:rsid w:val="00A20576"/>
    <w:rsid w:val="00A217A3"/>
    <w:rsid w:val="00A21CF9"/>
    <w:rsid w:val="00A220F1"/>
    <w:rsid w:val="00A2249A"/>
    <w:rsid w:val="00A22627"/>
    <w:rsid w:val="00A22718"/>
    <w:rsid w:val="00A22BE4"/>
    <w:rsid w:val="00A2341E"/>
    <w:rsid w:val="00A23466"/>
    <w:rsid w:val="00A239A3"/>
    <w:rsid w:val="00A23CD2"/>
    <w:rsid w:val="00A24177"/>
    <w:rsid w:val="00A241BB"/>
    <w:rsid w:val="00A24820"/>
    <w:rsid w:val="00A24829"/>
    <w:rsid w:val="00A24995"/>
    <w:rsid w:val="00A24A24"/>
    <w:rsid w:val="00A24A6F"/>
    <w:rsid w:val="00A24CD2"/>
    <w:rsid w:val="00A24D10"/>
    <w:rsid w:val="00A252EE"/>
    <w:rsid w:val="00A25D7E"/>
    <w:rsid w:val="00A261D0"/>
    <w:rsid w:val="00A26543"/>
    <w:rsid w:val="00A26D18"/>
    <w:rsid w:val="00A277CA"/>
    <w:rsid w:val="00A27D16"/>
    <w:rsid w:val="00A27E10"/>
    <w:rsid w:val="00A27F94"/>
    <w:rsid w:val="00A30018"/>
    <w:rsid w:val="00A30694"/>
    <w:rsid w:val="00A30788"/>
    <w:rsid w:val="00A30CE4"/>
    <w:rsid w:val="00A30F52"/>
    <w:rsid w:val="00A313CC"/>
    <w:rsid w:val="00A317BE"/>
    <w:rsid w:val="00A3189D"/>
    <w:rsid w:val="00A31C03"/>
    <w:rsid w:val="00A31D11"/>
    <w:rsid w:val="00A31FDC"/>
    <w:rsid w:val="00A32006"/>
    <w:rsid w:val="00A3207F"/>
    <w:rsid w:val="00A32B95"/>
    <w:rsid w:val="00A32BE9"/>
    <w:rsid w:val="00A32DCA"/>
    <w:rsid w:val="00A32E09"/>
    <w:rsid w:val="00A32EAD"/>
    <w:rsid w:val="00A330BA"/>
    <w:rsid w:val="00A330BD"/>
    <w:rsid w:val="00A33FDB"/>
    <w:rsid w:val="00A3422F"/>
    <w:rsid w:val="00A3440D"/>
    <w:rsid w:val="00A344F8"/>
    <w:rsid w:val="00A3460E"/>
    <w:rsid w:val="00A34BEA"/>
    <w:rsid w:val="00A34DB7"/>
    <w:rsid w:val="00A34FEB"/>
    <w:rsid w:val="00A3508F"/>
    <w:rsid w:val="00A3554D"/>
    <w:rsid w:val="00A35E81"/>
    <w:rsid w:val="00A35F9D"/>
    <w:rsid w:val="00A361F3"/>
    <w:rsid w:val="00A36B54"/>
    <w:rsid w:val="00A36C5A"/>
    <w:rsid w:val="00A36D30"/>
    <w:rsid w:val="00A36F73"/>
    <w:rsid w:val="00A37214"/>
    <w:rsid w:val="00A37CE4"/>
    <w:rsid w:val="00A400B0"/>
    <w:rsid w:val="00A40262"/>
    <w:rsid w:val="00A4032F"/>
    <w:rsid w:val="00A403FD"/>
    <w:rsid w:val="00A4081D"/>
    <w:rsid w:val="00A4094D"/>
    <w:rsid w:val="00A40960"/>
    <w:rsid w:val="00A4096A"/>
    <w:rsid w:val="00A40DC1"/>
    <w:rsid w:val="00A41949"/>
    <w:rsid w:val="00A41EB1"/>
    <w:rsid w:val="00A4212F"/>
    <w:rsid w:val="00A43457"/>
    <w:rsid w:val="00A435EB"/>
    <w:rsid w:val="00A4391C"/>
    <w:rsid w:val="00A43DFE"/>
    <w:rsid w:val="00A440E8"/>
    <w:rsid w:val="00A44B0B"/>
    <w:rsid w:val="00A44C47"/>
    <w:rsid w:val="00A44D17"/>
    <w:rsid w:val="00A455FE"/>
    <w:rsid w:val="00A45C0F"/>
    <w:rsid w:val="00A45C36"/>
    <w:rsid w:val="00A45E11"/>
    <w:rsid w:val="00A4608A"/>
    <w:rsid w:val="00A46191"/>
    <w:rsid w:val="00A4645D"/>
    <w:rsid w:val="00A46963"/>
    <w:rsid w:val="00A46FBB"/>
    <w:rsid w:val="00A473BD"/>
    <w:rsid w:val="00A47D1C"/>
    <w:rsid w:val="00A47D51"/>
    <w:rsid w:val="00A50079"/>
    <w:rsid w:val="00A500A8"/>
    <w:rsid w:val="00A50977"/>
    <w:rsid w:val="00A50A93"/>
    <w:rsid w:val="00A50F4E"/>
    <w:rsid w:val="00A511C1"/>
    <w:rsid w:val="00A513FF"/>
    <w:rsid w:val="00A51694"/>
    <w:rsid w:val="00A521F5"/>
    <w:rsid w:val="00A5222B"/>
    <w:rsid w:val="00A52233"/>
    <w:rsid w:val="00A52235"/>
    <w:rsid w:val="00A52744"/>
    <w:rsid w:val="00A52FE0"/>
    <w:rsid w:val="00A530FA"/>
    <w:rsid w:val="00A532A2"/>
    <w:rsid w:val="00A535C5"/>
    <w:rsid w:val="00A53980"/>
    <w:rsid w:val="00A539C9"/>
    <w:rsid w:val="00A53A39"/>
    <w:rsid w:val="00A54238"/>
    <w:rsid w:val="00A54569"/>
    <w:rsid w:val="00A5481D"/>
    <w:rsid w:val="00A555A1"/>
    <w:rsid w:val="00A555BD"/>
    <w:rsid w:val="00A55655"/>
    <w:rsid w:val="00A55758"/>
    <w:rsid w:val="00A56371"/>
    <w:rsid w:val="00A564CB"/>
    <w:rsid w:val="00A56DFA"/>
    <w:rsid w:val="00A5755A"/>
    <w:rsid w:val="00A5782D"/>
    <w:rsid w:val="00A57C62"/>
    <w:rsid w:val="00A57CF2"/>
    <w:rsid w:val="00A57EE5"/>
    <w:rsid w:val="00A603D5"/>
    <w:rsid w:val="00A6043F"/>
    <w:rsid w:val="00A6047D"/>
    <w:rsid w:val="00A6097B"/>
    <w:rsid w:val="00A60B0D"/>
    <w:rsid w:val="00A60C05"/>
    <w:rsid w:val="00A60F22"/>
    <w:rsid w:val="00A61588"/>
    <w:rsid w:val="00A616A2"/>
    <w:rsid w:val="00A61B90"/>
    <w:rsid w:val="00A61C8F"/>
    <w:rsid w:val="00A61D85"/>
    <w:rsid w:val="00A62621"/>
    <w:rsid w:val="00A62F66"/>
    <w:rsid w:val="00A63E9F"/>
    <w:rsid w:val="00A64065"/>
    <w:rsid w:val="00A640A2"/>
    <w:rsid w:val="00A641E8"/>
    <w:rsid w:val="00A6487C"/>
    <w:rsid w:val="00A64922"/>
    <w:rsid w:val="00A64A9D"/>
    <w:rsid w:val="00A64CD3"/>
    <w:rsid w:val="00A64F15"/>
    <w:rsid w:val="00A64F2F"/>
    <w:rsid w:val="00A652A1"/>
    <w:rsid w:val="00A656E5"/>
    <w:rsid w:val="00A65894"/>
    <w:rsid w:val="00A658DF"/>
    <w:rsid w:val="00A66F45"/>
    <w:rsid w:val="00A6751F"/>
    <w:rsid w:val="00A67DAC"/>
    <w:rsid w:val="00A70380"/>
    <w:rsid w:val="00A703B3"/>
    <w:rsid w:val="00A70C6C"/>
    <w:rsid w:val="00A70DBB"/>
    <w:rsid w:val="00A70E1D"/>
    <w:rsid w:val="00A70F5D"/>
    <w:rsid w:val="00A712DA"/>
    <w:rsid w:val="00A723AA"/>
    <w:rsid w:val="00A72488"/>
    <w:rsid w:val="00A725BE"/>
    <w:rsid w:val="00A72635"/>
    <w:rsid w:val="00A729FB"/>
    <w:rsid w:val="00A72AA2"/>
    <w:rsid w:val="00A72EAB"/>
    <w:rsid w:val="00A7339D"/>
    <w:rsid w:val="00A735B6"/>
    <w:rsid w:val="00A736D4"/>
    <w:rsid w:val="00A73730"/>
    <w:rsid w:val="00A7373C"/>
    <w:rsid w:val="00A73EE1"/>
    <w:rsid w:val="00A745B8"/>
    <w:rsid w:val="00A74908"/>
    <w:rsid w:val="00A74D88"/>
    <w:rsid w:val="00A759E9"/>
    <w:rsid w:val="00A75A79"/>
    <w:rsid w:val="00A75B8A"/>
    <w:rsid w:val="00A7618B"/>
    <w:rsid w:val="00A765EC"/>
    <w:rsid w:val="00A76C89"/>
    <w:rsid w:val="00A7701A"/>
    <w:rsid w:val="00A779E4"/>
    <w:rsid w:val="00A77A82"/>
    <w:rsid w:val="00A77F1A"/>
    <w:rsid w:val="00A802C8"/>
    <w:rsid w:val="00A803FE"/>
    <w:rsid w:val="00A805BD"/>
    <w:rsid w:val="00A80742"/>
    <w:rsid w:val="00A80957"/>
    <w:rsid w:val="00A809A7"/>
    <w:rsid w:val="00A80AF1"/>
    <w:rsid w:val="00A80DA2"/>
    <w:rsid w:val="00A80DE8"/>
    <w:rsid w:val="00A8100B"/>
    <w:rsid w:val="00A8101A"/>
    <w:rsid w:val="00A81245"/>
    <w:rsid w:val="00A81B5F"/>
    <w:rsid w:val="00A81BFD"/>
    <w:rsid w:val="00A8225B"/>
    <w:rsid w:val="00A822C4"/>
    <w:rsid w:val="00A82517"/>
    <w:rsid w:val="00A82708"/>
    <w:rsid w:val="00A8282A"/>
    <w:rsid w:val="00A8294A"/>
    <w:rsid w:val="00A82D55"/>
    <w:rsid w:val="00A82E6B"/>
    <w:rsid w:val="00A82F43"/>
    <w:rsid w:val="00A8307D"/>
    <w:rsid w:val="00A8337A"/>
    <w:rsid w:val="00A833BF"/>
    <w:rsid w:val="00A83439"/>
    <w:rsid w:val="00A83A97"/>
    <w:rsid w:val="00A83B85"/>
    <w:rsid w:val="00A83CE1"/>
    <w:rsid w:val="00A84222"/>
    <w:rsid w:val="00A85186"/>
    <w:rsid w:val="00A86085"/>
    <w:rsid w:val="00A86152"/>
    <w:rsid w:val="00A862E4"/>
    <w:rsid w:val="00A86831"/>
    <w:rsid w:val="00A868EB"/>
    <w:rsid w:val="00A86B41"/>
    <w:rsid w:val="00A86B8D"/>
    <w:rsid w:val="00A86E03"/>
    <w:rsid w:val="00A87031"/>
    <w:rsid w:val="00A87763"/>
    <w:rsid w:val="00A877F0"/>
    <w:rsid w:val="00A87CAD"/>
    <w:rsid w:val="00A9012B"/>
    <w:rsid w:val="00A902C4"/>
    <w:rsid w:val="00A9032B"/>
    <w:rsid w:val="00A90B6A"/>
    <w:rsid w:val="00A90D1C"/>
    <w:rsid w:val="00A90F89"/>
    <w:rsid w:val="00A90FFD"/>
    <w:rsid w:val="00A91B1D"/>
    <w:rsid w:val="00A91E7C"/>
    <w:rsid w:val="00A920D8"/>
    <w:rsid w:val="00A9220E"/>
    <w:rsid w:val="00A925E0"/>
    <w:rsid w:val="00A9302F"/>
    <w:rsid w:val="00A93E29"/>
    <w:rsid w:val="00A945E5"/>
    <w:rsid w:val="00A946D3"/>
    <w:rsid w:val="00A94852"/>
    <w:rsid w:val="00A948C1"/>
    <w:rsid w:val="00A94AF0"/>
    <w:rsid w:val="00A94AF5"/>
    <w:rsid w:val="00A95879"/>
    <w:rsid w:val="00A95925"/>
    <w:rsid w:val="00A959F2"/>
    <w:rsid w:val="00A95E71"/>
    <w:rsid w:val="00A95EED"/>
    <w:rsid w:val="00A9607E"/>
    <w:rsid w:val="00A963E4"/>
    <w:rsid w:val="00A966E2"/>
    <w:rsid w:val="00A9672D"/>
    <w:rsid w:val="00A9679A"/>
    <w:rsid w:val="00A96BAB"/>
    <w:rsid w:val="00A97079"/>
    <w:rsid w:val="00A970E0"/>
    <w:rsid w:val="00A9750C"/>
    <w:rsid w:val="00A97D34"/>
    <w:rsid w:val="00A97FC1"/>
    <w:rsid w:val="00AA0289"/>
    <w:rsid w:val="00AA0294"/>
    <w:rsid w:val="00AA0452"/>
    <w:rsid w:val="00AA069B"/>
    <w:rsid w:val="00AA0CF2"/>
    <w:rsid w:val="00AA0E16"/>
    <w:rsid w:val="00AA1159"/>
    <w:rsid w:val="00AA11D1"/>
    <w:rsid w:val="00AA1461"/>
    <w:rsid w:val="00AA1738"/>
    <w:rsid w:val="00AA1817"/>
    <w:rsid w:val="00AA1ED2"/>
    <w:rsid w:val="00AA21FA"/>
    <w:rsid w:val="00AA23B7"/>
    <w:rsid w:val="00AA23DD"/>
    <w:rsid w:val="00AA2495"/>
    <w:rsid w:val="00AA27D6"/>
    <w:rsid w:val="00AA2E96"/>
    <w:rsid w:val="00AA33CD"/>
    <w:rsid w:val="00AA3711"/>
    <w:rsid w:val="00AA382A"/>
    <w:rsid w:val="00AA3C4E"/>
    <w:rsid w:val="00AA3D33"/>
    <w:rsid w:val="00AA42B1"/>
    <w:rsid w:val="00AA4444"/>
    <w:rsid w:val="00AA49B8"/>
    <w:rsid w:val="00AA4B28"/>
    <w:rsid w:val="00AA4BF8"/>
    <w:rsid w:val="00AA5806"/>
    <w:rsid w:val="00AA58F2"/>
    <w:rsid w:val="00AA5BD4"/>
    <w:rsid w:val="00AA5EEC"/>
    <w:rsid w:val="00AA62DA"/>
    <w:rsid w:val="00AA63A7"/>
    <w:rsid w:val="00AA697D"/>
    <w:rsid w:val="00AA6BA4"/>
    <w:rsid w:val="00AA6BE3"/>
    <w:rsid w:val="00AA75AC"/>
    <w:rsid w:val="00AA7760"/>
    <w:rsid w:val="00AA7C58"/>
    <w:rsid w:val="00AA7DD7"/>
    <w:rsid w:val="00AB0380"/>
    <w:rsid w:val="00AB0753"/>
    <w:rsid w:val="00AB0911"/>
    <w:rsid w:val="00AB0946"/>
    <w:rsid w:val="00AB0E03"/>
    <w:rsid w:val="00AB10EF"/>
    <w:rsid w:val="00AB13E1"/>
    <w:rsid w:val="00AB1532"/>
    <w:rsid w:val="00AB1699"/>
    <w:rsid w:val="00AB1D4B"/>
    <w:rsid w:val="00AB23FC"/>
    <w:rsid w:val="00AB2839"/>
    <w:rsid w:val="00AB2B88"/>
    <w:rsid w:val="00AB2DE8"/>
    <w:rsid w:val="00AB368D"/>
    <w:rsid w:val="00AB43C1"/>
    <w:rsid w:val="00AB455E"/>
    <w:rsid w:val="00AB4791"/>
    <w:rsid w:val="00AB4F23"/>
    <w:rsid w:val="00AB4FA2"/>
    <w:rsid w:val="00AB5D32"/>
    <w:rsid w:val="00AB5FB7"/>
    <w:rsid w:val="00AB654B"/>
    <w:rsid w:val="00AB682A"/>
    <w:rsid w:val="00AB6D40"/>
    <w:rsid w:val="00AB6E60"/>
    <w:rsid w:val="00AB73AB"/>
    <w:rsid w:val="00AB74D5"/>
    <w:rsid w:val="00AB7814"/>
    <w:rsid w:val="00AB7A09"/>
    <w:rsid w:val="00AB7DD4"/>
    <w:rsid w:val="00AC0403"/>
    <w:rsid w:val="00AC05BD"/>
    <w:rsid w:val="00AC0859"/>
    <w:rsid w:val="00AC0B3C"/>
    <w:rsid w:val="00AC0BF1"/>
    <w:rsid w:val="00AC1BDB"/>
    <w:rsid w:val="00AC1CED"/>
    <w:rsid w:val="00AC2141"/>
    <w:rsid w:val="00AC2429"/>
    <w:rsid w:val="00AC286B"/>
    <w:rsid w:val="00AC2A8E"/>
    <w:rsid w:val="00AC2C6D"/>
    <w:rsid w:val="00AC2F96"/>
    <w:rsid w:val="00AC337D"/>
    <w:rsid w:val="00AC38D6"/>
    <w:rsid w:val="00AC396E"/>
    <w:rsid w:val="00AC41CD"/>
    <w:rsid w:val="00AC485D"/>
    <w:rsid w:val="00AC4FCC"/>
    <w:rsid w:val="00AC532B"/>
    <w:rsid w:val="00AC5FCC"/>
    <w:rsid w:val="00AC6413"/>
    <w:rsid w:val="00AC6535"/>
    <w:rsid w:val="00AC6AAD"/>
    <w:rsid w:val="00AC6ECE"/>
    <w:rsid w:val="00AC7160"/>
    <w:rsid w:val="00AC775C"/>
    <w:rsid w:val="00AC7AA6"/>
    <w:rsid w:val="00AD01B4"/>
    <w:rsid w:val="00AD02B7"/>
    <w:rsid w:val="00AD04CF"/>
    <w:rsid w:val="00AD065F"/>
    <w:rsid w:val="00AD0740"/>
    <w:rsid w:val="00AD09BF"/>
    <w:rsid w:val="00AD0D1C"/>
    <w:rsid w:val="00AD13BA"/>
    <w:rsid w:val="00AD17B8"/>
    <w:rsid w:val="00AD20CE"/>
    <w:rsid w:val="00AD23A9"/>
    <w:rsid w:val="00AD3A64"/>
    <w:rsid w:val="00AD3AEF"/>
    <w:rsid w:val="00AD3F53"/>
    <w:rsid w:val="00AD4172"/>
    <w:rsid w:val="00AD480D"/>
    <w:rsid w:val="00AD578E"/>
    <w:rsid w:val="00AD59EC"/>
    <w:rsid w:val="00AD6305"/>
    <w:rsid w:val="00AD637E"/>
    <w:rsid w:val="00AD66E8"/>
    <w:rsid w:val="00AD6730"/>
    <w:rsid w:val="00AD6B39"/>
    <w:rsid w:val="00AD6E9C"/>
    <w:rsid w:val="00AD6FBA"/>
    <w:rsid w:val="00AD705B"/>
    <w:rsid w:val="00AD770C"/>
    <w:rsid w:val="00AD7D0B"/>
    <w:rsid w:val="00AD7D54"/>
    <w:rsid w:val="00AD7E5D"/>
    <w:rsid w:val="00AE0E55"/>
    <w:rsid w:val="00AE11A0"/>
    <w:rsid w:val="00AE1326"/>
    <w:rsid w:val="00AE1784"/>
    <w:rsid w:val="00AE17AC"/>
    <w:rsid w:val="00AE21C4"/>
    <w:rsid w:val="00AE2D62"/>
    <w:rsid w:val="00AE3C9B"/>
    <w:rsid w:val="00AE3E5B"/>
    <w:rsid w:val="00AE42B3"/>
    <w:rsid w:val="00AE53AC"/>
    <w:rsid w:val="00AE544D"/>
    <w:rsid w:val="00AE5C0B"/>
    <w:rsid w:val="00AE5CE3"/>
    <w:rsid w:val="00AE5E67"/>
    <w:rsid w:val="00AE6324"/>
    <w:rsid w:val="00AE690E"/>
    <w:rsid w:val="00AE69D6"/>
    <w:rsid w:val="00AE6D64"/>
    <w:rsid w:val="00AE743A"/>
    <w:rsid w:val="00AE7566"/>
    <w:rsid w:val="00AE7904"/>
    <w:rsid w:val="00AE7D1C"/>
    <w:rsid w:val="00AE7DA2"/>
    <w:rsid w:val="00AF082A"/>
    <w:rsid w:val="00AF0F34"/>
    <w:rsid w:val="00AF0F7B"/>
    <w:rsid w:val="00AF0FE2"/>
    <w:rsid w:val="00AF21A2"/>
    <w:rsid w:val="00AF2440"/>
    <w:rsid w:val="00AF2D5F"/>
    <w:rsid w:val="00AF2F01"/>
    <w:rsid w:val="00AF3120"/>
    <w:rsid w:val="00AF3428"/>
    <w:rsid w:val="00AF3766"/>
    <w:rsid w:val="00AF39AC"/>
    <w:rsid w:val="00AF39DE"/>
    <w:rsid w:val="00AF4525"/>
    <w:rsid w:val="00AF47DE"/>
    <w:rsid w:val="00AF53F9"/>
    <w:rsid w:val="00AF5493"/>
    <w:rsid w:val="00AF54A3"/>
    <w:rsid w:val="00AF6055"/>
    <w:rsid w:val="00AF6493"/>
    <w:rsid w:val="00AF6F92"/>
    <w:rsid w:val="00AF705D"/>
    <w:rsid w:val="00AF7716"/>
    <w:rsid w:val="00B0005E"/>
    <w:rsid w:val="00B000E6"/>
    <w:rsid w:val="00B0075F"/>
    <w:rsid w:val="00B0079C"/>
    <w:rsid w:val="00B00B2E"/>
    <w:rsid w:val="00B00B92"/>
    <w:rsid w:val="00B00D3D"/>
    <w:rsid w:val="00B00DE8"/>
    <w:rsid w:val="00B01258"/>
    <w:rsid w:val="00B0145D"/>
    <w:rsid w:val="00B01E3D"/>
    <w:rsid w:val="00B01F28"/>
    <w:rsid w:val="00B0209B"/>
    <w:rsid w:val="00B02638"/>
    <w:rsid w:val="00B027B1"/>
    <w:rsid w:val="00B028DF"/>
    <w:rsid w:val="00B02A6B"/>
    <w:rsid w:val="00B031B5"/>
    <w:rsid w:val="00B03365"/>
    <w:rsid w:val="00B034E6"/>
    <w:rsid w:val="00B03755"/>
    <w:rsid w:val="00B03B08"/>
    <w:rsid w:val="00B040CA"/>
    <w:rsid w:val="00B047F8"/>
    <w:rsid w:val="00B04A90"/>
    <w:rsid w:val="00B04EF4"/>
    <w:rsid w:val="00B05291"/>
    <w:rsid w:val="00B058FD"/>
    <w:rsid w:val="00B05F6E"/>
    <w:rsid w:val="00B060FE"/>
    <w:rsid w:val="00B061DB"/>
    <w:rsid w:val="00B06306"/>
    <w:rsid w:val="00B063AF"/>
    <w:rsid w:val="00B07026"/>
    <w:rsid w:val="00B072EB"/>
    <w:rsid w:val="00B0740B"/>
    <w:rsid w:val="00B07845"/>
    <w:rsid w:val="00B07DE5"/>
    <w:rsid w:val="00B07E17"/>
    <w:rsid w:val="00B07FC2"/>
    <w:rsid w:val="00B1002F"/>
    <w:rsid w:val="00B10306"/>
    <w:rsid w:val="00B1032B"/>
    <w:rsid w:val="00B10F57"/>
    <w:rsid w:val="00B1191E"/>
    <w:rsid w:val="00B11B62"/>
    <w:rsid w:val="00B11B94"/>
    <w:rsid w:val="00B11E86"/>
    <w:rsid w:val="00B1214A"/>
    <w:rsid w:val="00B121C8"/>
    <w:rsid w:val="00B125C7"/>
    <w:rsid w:val="00B12B4B"/>
    <w:rsid w:val="00B12EC7"/>
    <w:rsid w:val="00B13370"/>
    <w:rsid w:val="00B13F5A"/>
    <w:rsid w:val="00B14522"/>
    <w:rsid w:val="00B146DE"/>
    <w:rsid w:val="00B14D65"/>
    <w:rsid w:val="00B14DE2"/>
    <w:rsid w:val="00B15388"/>
    <w:rsid w:val="00B1547B"/>
    <w:rsid w:val="00B1558A"/>
    <w:rsid w:val="00B156E8"/>
    <w:rsid w:val="00B1570B"/>
    <w:rsid w:val="00B15814"/>
    <w:rsid w:val="00B15B1B"/>
    <w:rsid w:val="00B15FB4"/>
    <w:rsid w:val="00B166BA"/>
    <w:rsid w:val="00B16E16"/>
    <w:rsid w:val="00B16F7E"/>
    <w:rsid w:val="00B17043"/>
    <w:rsid w:val="00B1771F"/>
    <w:rsid w:val="00B17892"/>
    <w:rsid w:val="00B17A05"/>
    <w:rsid w:val="00B2081B"/>
    <w:rsid w:val="00B21445"/>
    <w:rsid w:val="00B21693"/>
    <w:rsid w:val="00B21AEB"/>
    <w:rsid w:val="00B21C48"/>
    <w:rsid w:val="00B21F1C"/>
    <w:rsid w:val="00B22065"/>
    <w:rsid w:val="00B222BA"/>
    <w:rsid w:val="00B22907"/>
    <w:rsid w:val="00B22B6D"/>
    <w:rsid w:val="00B231A3"/>
    <w:rsid w:val="00B23282"/>
    <w:rsid w:val="00B236DB"/>
    <w:rsid w:val="00B23792"/>
    <w:rsid w:val="00B23B0C"/>
    <w:rsid w:val="00B23F23"/>
    <w:rsid w:val="00B24161"/>
    <w:rsid w:val="00B249C8"/>
    <w:rsid w:val="00B24A31"/>
    <w:rsid w:val="00B24AE3"/>
    <w:rsid w:val="00B25184"/>
    <w:rsid w:val="00B2529A"/>
    <w:rsid w:val="00B253C2"/>
    <w:rsid w:val="00B25498"/>
    <w:rsid w:val="00B25552"/>
    <w:rsid w:val="00B25B62"/>
    <w:rsid w:val="00B260E6"/>
    <w:rsid w:val="00B27119"/>
    <w:rsid w:val="00B27230"/>
    <w:rsid w:val="00B27734"/>
    <w:rsid w:val="00B3043A"/>
    <w:rsid w:val="00B309C1"/>
    <w:rsid w:val="00B30B91"/>
    <w:rsid w:val="00B31148"/>
    <w:rsid w:val="00B31213"/>
    <w:rsid w:val="00B319A7"/>
    <w:rsid w:val="00B31D9F"/>
    <w:rsid w:val="00B31F65"/>
    <w:rsid w:val="00B32407"/>
    <w:rsid w:val="00B328CD"/>
    <w:rsid w:val="00B33546"/>
    <w:rsid w:val="00B33EC3"/>
    <w:rsid w:val="00B33F3B"/>
    <w:rsid w:val="00B33F65"/>
    <w:rsid w:val="00B340C5"/>
    <w:rsid w:val="00B344B3"/>
    <w:rsid w:val="00B344F1"/>
    <w:rsid w:val="00B34881"/>
    <w:rsid w:val="00B34BD3"/>
    <w:rsid w:val="00B34EFE"/>
    <w:rsid w:val="00B34FDA"/>
    <w:rsid w:val="00B35491"/>
    <w:rsid w:val="00B355E9"/>
    <w:rsid w:val="00B358F9"/>
    <w:rsid w:val="00B35A72"/>
    <w:rsid w:val="00B35B18"/>
    <w:rsid w:val="00B36551"/>
    <w:rsid w:val="00B365E1"/>
    <w:rsid w:val="00B367EB"/>
    <w:rsid w:val="00B36871"/>
    <w:rsid w:val="00B3715B"/>
    <w:rsid w:val="00B3718D"/>
    <w:rsid w:val="00B372AF"/>
    <w:rsid w:val="00B37381"/>
    <w:rsid w:val="00B37805"/>
    <w:rsid w:val="00B37BD0"/>
    <w:rsid w:val="00B37C00"/>
    <w:rsid w:val="00B37D43"/>
    <w:rsid w:val="00B37EC9"/>
    <w:rsid w:val="00B40624"/>
    <w:rsid w:val="00B40F3C"/>
    <w:rsid w:val="00B41099"/>
    <w:rsid w:val="00B41921"/>
    <w:rsid w:val="00B41F12"/>
    <w:rsid w:val="00B42030"/>
    <w:rsid w:val="00B421C5"/>
    <w:rsid w:val="00B4222D"/>
    <w:rsid w:val="00B4293D"/>
    <w:rsid w:val="00B43179"/>
    <w:rsid w:val="00B4348B"/>
    <w:rsid w:val="00B434CE"/>
    <w:rsid w:val="00B4365F"/>
    <w:rsid w:val="00B43750"/>
    <w:rsid w:val="00B43E13"/>
    <w:rsid w:val="00B4427B"/>
    <w:rsid w:val="00B442C0"/>
    <w:rsid w:val="00B44413"/>
    <w:rsid w:val="00B44F22"/>
    <w:rsid w:val="00B45126"/>
    <w:rsid w:val="00B454F7"/>
    <w:rsid w:val="00B45AD4"/>
    <w:rsid w:val="00B45C89"/>
    <w:rsid w:val="00B467BE"/>
    <w:rsid w:val="00B46952"/>
    <w:rsid w:val="00B46D16"/>
    <w:rsid w:val="00B46D3B"/>
    <w:rsid w:val="00B46EDF"/>
    <w:rsid w:val="00B47238"/>
    <w:rsid w:val="00B47AA3"/>
    <w:rsid w:val="00B47AFB"/>
    <w:rsid w:val="00B47C45"/>
    <w:rsid w:val="00B47F08"/>
    <w:rsid w:val="00B502B2"/>
    <w:rsid w:val="00B50938"/>
    <w:rsid w:val="00B5093C"/>
    <w:rsid w:val="00B50AE9"/>
    <w:rsid w:val="00B50FF8"/>
    <w:rsid w:val="00B5111F"/>
    <w:rsid w:val="00B5143D"/>
    <w:rsid w:val="00B51727"/>
    <w:rsid w:val="00B51E9D"/>
    <w:rsid w:val="00B523EA"/>
    <w:rsid w:val="00B52836"/>
    <w:rsid w:val="00B529DF"/>
    <w:rsid w:val="00B52A9A"/>
    <w:rsid w:val="00B52B5B"/>
    <w:rsid w:val="00B52CEE"/>
    <w:rsid w:val="00B5398E"/>
    <w:rsid w:val="00B53C82"/>
    <w:rsid w:val="00B54147"/>
    <w:rsid w:val="00B541A0"/>
    <w:rsid w:val="00B54228"/>
    <w:rsid w:val="00B549B6"/>
    <w:rsid w:val="00B54C56"/>
    <w:rsid w:val="00B54CCA"/>
    <w:rsid w:val="00B54D25"/>
    <w:rsid w:val="00B55AD2"/>
    <w:rsid w:val="00B55B4B"/>
    <w:rsid w:val="00B55C7D"/>
    <w:rsid w:val="00B55DC7"/>
    <w:rsid w:val="00B56019"/>
    <w:rsid w:val="00B560B9"/>
    <w:rsid w:val="00B57C7C"/>
    <w:rsid w:val="00B603A0"/>
    <w:rsid w:val="00B605E1"/>
    <w:rsid w:val="00B60D2F"/>
    <w:rsid w:val="00B60F6A"/>
    <w:rsid w:val="00B61349"/>
    <w:rsid w:val="00B61A82"/>
    <w:rsid w:val="00B61F9F"/>
    <w:rsid w:val="00B621F2"/>
    <w:rsid w:val="00B6258A"/>
    <w:rsid w:val="00B628BD"/>
    <w:rsid w:val="00B62CCB"/>
    <w:rsid w:val="00B63158"/>
    <w:rsid w:val="00B63239"/>
    <w:rsid w:val="00B634D5"/>
    <w:rsid w:val="00B6364D"/>
    <w:rsid w:val="00B63D7C"/>
    <w:rsid w:val="00B64199"/>
    <w:rsid w:val="00B64200"/>
    <w:rsid w:val="00B648EB"/>
    <w:rsid w:val="00B64C39"/>
    <w:rsid w:val="00B64F36"/>
    <w:rsid w:val="00B651C9"/>
    <w:rsid w:val="00B655BF"/>
    <w:rsid w:val="00B658FB"/>
    <w:rsid w:val="00B65B40"/>
    <w:rsid w:val="00B65BE5"/>
    <w:rsid w:val="00B65D40"/>
    <w:rsid w:val="00B66B2D"/>
    <w:rsid w:val="00B66B97"/>
    <w:rsid w:val="00B672FC"/>
    <w:rsid w:val="00B674C7"/>
    <w:rsid w:val="00B6780A"/>
    <w:rsid w:val="00B679D2"/>
    <w:rsid w:val="00B67ACF"/>
    <w:rsid w:val="00B71410"/>
    <w:rsid w:val="00B718E8"/>
    <w:rsid w:val="00B71CDA"/>
    <w:rsid w:val="00B71DFE"/>
    <w:rsid w:val="00B71E43"/>
    <w:rsid w:val="00B71EB8"/>
    <w:rsid w:val="00B71EE2"/>
    <w:rsid w:val="00B72211"/>
    <w:rsid w:val="00B7269B"/>
    <w:rsid w:val="00B729E9"/>
    <w:rsid w:val="00B737DF"/>
    <w:rsid w:val="00B73A76"/>
    <w:rsid w:val="00B73BEE"/>
    <w:rsid w:val="00B743D2"/>
    <w:rsid w:val="00B748ED"/>
    <w:rsid w:val="00B75104"/>
    <w:rsid w:val="00B7587A"/>
    <w:rsid w:val="00B7592B"/>
    <w:rsid w:val="00B7611E"/>
    <w:rsid w:val="00B762B0"/>
    <w:rsid w:val="00B7664B"/>
    <w:rsid w:val="00B76869"/>
    <w:rsid w:val="00B76C00"/>
    <w:rsid w:val="00B76F01"/>
    <w:rsid w:val="00B76F56"/>
    <w:rsid w:val="00B7701E"/>
    <w:rsid w:val="00B774AD"/>
    <w:rsid w:val="00B777F4"/>
    <w:rsid w:val="00B77C97"/>
    <w:rsid w:val="00B80605"/>
    <w:rsid w:val="00B809EB"/>
    <w:rsid w:val="00B80A25"/>
    <w:rsid w:val="00B80B06"/>
    <w:rsid w:val="00B80D8F"/>
    <w:rsid w:val="00B811C4"/>
    <w:rsid w:val="00B813EB"/>
    <w:rsid w:val="00B815A8"/>
    <w:rsid w:val="00B81893"/>
    <w:rsid w:val="00B81BB0"/>
    <w:rsid w:val="00B824A1"/>
    <w:rsid w:val="00B829D7"/>
    <w:rsid w:val="00B82BFD"/>
    <w:rsid w:val="00B835F4"/>
    <w:rsid w:val="00B83664"/>
    <w:rsid w:val="00B839FF"/>
    <w:rsid w:val="00B84044"/>
    <w:rsid w:val="00B844D8"/>
    <w:rsid w:val="00B848DC"/>
    <w:rsid w:val="00B84972"/>
    <w:rsid w:val="00B84CC4"/>
    <w:rsid w:val="00B850B3"/>
    <w:rsid w:val="00B85116"/>
    <w:rsid w:val="00B851AA"/>
    <w:rsid w:val="00B8599D"/>
    <w:rsid w:val="00B859B7"/>
    <w:rsid w:val="00B85A18"/>
    <w:rsid w:val="00B85AA0"/>
    <w:rsid w:val="00B85FEE"/>
    <w:rsid w:val="00B8609A"/>
    <w:rsid w:val="00B864D3"/>
    <w:rsid w:val="00B874EA"/>
    <w:rsid w:val="00B87817"/>
    <w:rsid w:val="00B87834"/>
    <w:rsid w:val="00B8795D"/>
    <w:rsid w:val="00B8798B"/>
    <w:rsid w:val="00B87E92"/>
    <w:rsid w:val="00B90123"/>
    <w:rsid w:val="00B90352"/>
    <w:rsid w:val="00B90370"/>
    <w:rsid w:val="00B90F18"/>
    <w:rsid w:val="00B90F36"/>
    <w:rsid w:val="00B90FB9"/>
    <w:rsid w:val="00B912E4"/>
    <w:rsid w:val="00B91570"/>
    <w:rsid w:val="00B91F0B"/>
    <w:rsid w:val="00B92372"/>
    <w:rsid w:val="00B929EB"/>
    <w:rsid w:val="00B92B79"/>
    <w:rsid w:val="00B930D8"/>
    <w:rsid w:val="00B934B9"/>
    <w:rsid w:val="00B93A1B"/>
    <w:rsid w:val="00B93AAF"/>
    <w:rsid w:val="00B93AD5"/>
    <w:rsid w:val="00B93B2B"/>
    <w:rsid w:val="00B93E7D"/>
    <w:rsid w:val="00B941F3"/>
    <w:rsid w:val="00B95308"/>
    <w:rsid w:val="00B95630"/>
    <w:rsid w:val="00B95842"/>
    <w:rsid w:val="00B95AE8"/>
    <w:rsid w:val="00B95B52"/>
    <w:rsid w:val="00B95D7E"/>
    <w:rsid w:val="00B96D2D"/>
    <w:rsid w:val="00B96FE5"/>
    <w:rsid w:val="00B97297"/>
    <w:rsid w:val="00B97393"/>
    <w:rsid w:val="00B97B62"/>
    <w:rsid w:val="00BA02E9"/>
    <w:rsid w:val="00BA0CC2"/>
    <w:rsid w:val="00BA1192"/>
    <w:rsid w:val="00BA1518"/>
    <w:rsid w:val="00BA161F"/>
    <w:rsid w:val="00BA1680"/>
    <w:rsid w:val="00BA18B3"/>
    <w:rsid w:val="00BA1E3A"/>
    <w:rsid w:val="00BA2615"/>
    <w:rsid w:val="00BA2736"/>
    <w:rsid w:val="00BA2A8F"/>
    <w:rsid w:val="00BA3475"/>
    <w:rsid w:val="00BA34E9"/>
    <w:rsid w:val="00BA36DE"/>
    <w:rsid w:val="00BA3AF6"/>
    <w:rsid w:val="00BA3B0A"/>
    <w:rsid w:val="00BA4086"/>
    <w:rsid w:val="00BA4697"/>
    <w:rsid w:val="00BA51F4"/>
    <w:rsid w:val="00BA536D"/>
    <w:rsid w:val="00BA5391"/>
    <w:rsid w:val="00BA59CA"/>
    <w:rsid w:val="00BA6216"/>
    <w:rsid w:val="00BA6844"/>
    <w:rsid w:val="00BA7054"/>
    <w:rsid w:val="00BA711F"/>
    <w:rsid w:val="00BA72F5"/>
    <w:rsid w:val="00BA7459"/>
    <w:rsid w:val="00BA7543"/>
    <w:rsid w:val="00BA7862"/>
    <w:rsid w:val="00BA7B82"/>
    <w:rsid w:val="00BA7FE3"/>
    <w:rsid w:val="00BB00B5"/>
    <w:rsid w:val="00BB036A"/>
    <w:rsid w:val="00BB1129"/>
    <w:rsid w:val="00BB11D4"/>
    <w:rsid w:val="00BB1660"/>
    <w:rsid w:val="00BB17B6"/>
    <w:rsid w:val="00BB1C13"/>
    <w:rsid w:val="00BB1C47"/>
    <w:rsid w:val="00BB1DF3"/>
    <w:rsid w:val="00BB22AF"/>
    <w:rsid w:val="00BB22D1"/>
    <w:rsid w:val="00BB2364"/>
    <w:rsid w:val="00BB265E"/>
    <w:rsid w:val="00BB2752"/>
    <w:rsid w:val="00BB2C9C"/>
    <w:rsid w:val="00BB2DD3"/>
    <w:rsid w:val="00BB37D6"/>
    <w:rsid w:val="00BB46DE"/>
    <w:rsid w:val="00BB494C"/>
    <w:rsid w:val="00BB4BD8"/>
    <w:rsid w:val="00BB5777"/>
    <w:rsid w:val="00BB57B9"/>
    <w:rsid w:val="00BB5C87"/>
    <w:rsid w:val="00BB5D30"/>
    <w:rsid w:val="00BB6181"/>
    <w:rsid w:val="00BB6AB3"/>
    <w:rsid w:val="00BB75BA"/>
    <w:rsid w:val="00BB75CB"/>
    <w:rsid w:val="00BB7AEB"/>
    <w:rsid w:val="00BB7B1D"/>
    <w:rsid w:val="00BB7C66"/>
    <w:rsid w:val="00BC014F"/>
    <w:rsid w:val="00BC05CA"/>
    <w:rsid w:val="00BC063D"/>
    <w:rsid w:val="00BC0A00"/>
    <w:rsid w:val="00BC0AA0"/>
    <w:rsid w:val="00BC0DBD"/>
    <w:rsid w:val="00BC0F4C"/>
    <w:rsid w:val="00BC14D4"/>
    <w:rsid w:val="00BC161E"/>
    <w:rsid w:val="00BC18CC"/>
    <w:rsid w:val="00BC1B84"/>
    <w:rsid w:val="00BC1CAA"/>
    <w:rsid w:val="00BC1F08"/>
    <w:rsid w:val="00BC2A03"/>
    <w:rsid w:val="00BC2A9E"/>
    <w:rsid w:val="00BC2CAB"/>
    <w:rsid w:val="00BC2D9F"/>
    <w:rsid w:val="00BC32D0"/>
    <w:rsid w:val="00BC32EA"/>
    <w:rsid w:val="00BC354F"/>
    <w:rsid w:val="00BC3EFB"/>
    <w:rsid w:val="00BC3FE8"/>
    <w:rsid w:val="00BC401F"/>
    <w:rsid w:val="00BC4290"/>
    <w:rsid w:val="00BC42DE"/>
    <w:rsid w:val="00BC4369"/>
    <w:rsid w:val="00BC44D1"/>
    <w:rsid w:val="00BC46A9"/>
    <w:rsid w:val="00BC5521"/>
    <w:rsid w:val="00BC57E2"/>
    <w:rsid w:val="00BC588E"/>
    <w:rsid w:val="00BC607A"/>
    <w:rsid w:val="00BC6546"/>
    <w:rsid w:val="00BC7282"/>
    <w:rsid w:val="00BC7885"/>
    <w:rsid w:val="00BC7972"/>
    <w:rsid w:val="00BC7C0A"/>
    <w:rsid w:val="00BC7D6A"/>
    <w:rsid w:val="00BD0A39"/>
    <w:rsid w:val="00BD1BA9"/>
    <w:rsid w:val="00BD1E4D"/>
    <w:rsid w:val="00BD1EDC"/>
    <w:rsid w:val="00BD1EFB"/>
    <w:rsid w:val="00BD1FEC"/>
    <w:rsid w:val="00BD207D"/>
    <w:rsid w:val="00BD20C7"/>
    <w:rsid w:val="00BD3171"/>
    <w:rsid w:val="00BD3756"/>
    <w:rsid w:val="00BD3DA8"/>
    <w:rsid w:val="00BD423E"/>
    <w:rsid w:val="00BD4926"/>
    <w:rsid w:val="00BD4B58"/>
    <w:rsid w:val="00BD5671"/>
    <w:rsid w:val="00BD5E70"/>
    <w:rsid w:val="00BD5F05"/>
    <w:rsid w:val="00BD6065"/>
    <w:rsid w:val="00BD68FE"/>
    <w:rsid w:val="00BD6F6F"/>
    <w:rsid w:val="00BD7127"/>
    <w:rsid w:val="00BD75E4"/>
    <w:rsid w:val="00BD77F3"/>
    <w:rsid w:val="00BD7C97"/>
    <w:rsid w:val="00BE06CE"/>
    <w:rsid w:val="00BE0C5F"/>
    <w:rsid w:val="00BE0FBA"/>
    <w:rsid w:val="00BE152A"/>
    <w:rsid w:val="00BE15A0"/>
    <w:rsid w:val="00BE172A"/>
    <w:rsid w:val="00BE1845"/>
    <w:rsid w:val="00BE19CC"/>
    <w:rsid w:val="00BE24DC"/>
    <w:rsid w:val="00BE2594"/>
    <w:rsid w:val="00BE278B"/>
    <w:rsid w:val="00BE31D3"/>
    <w:rsid w:val="00BE3558"/>
    <w:rsid w:val="00BE3571"/>
    <w:rsid w:val="00BE3B43"/>
    <w:rsid w:val="00BE3B6F"/>
    <w:rsid w:val="00BE3DA6"/>
    <w:rsid w:val="00BE4129"/>
    <w:rsid w:val="00BE412C"/>
    <w:rsid w:val="00BE425C"/>
    <w:rsid w:val="00BE46B1"/>
    <w:rsid w:val="00BE4A23"/>
    <w:rsid w:val="00BE4B66"/>
    <w:rsid w:val="00BE4FBF"/>
    <w:rsid w:val="00BE54D3"/>
    <w:rsid w:val="00BE56DD"/>
    <w:rsid w:val="00BE5A8D"/>
    <w:rsid w:val="00BE6029"/>
    <w:rsid w:val="00BE6124"/>
    <w:rsid w:val="00BE64D8"/>
    <w:rsid w:val="00BE6741"/>
    <w:rsid w:val="00BE6963"/>
    <w:rsid w:val="00BE6A38"/>
    <w:rsid w:val="00BE6B53"/>
    <w:rsid w:val="00BE6CD6"/>
    <w:rsid w:val="00BE6E22"/>
    <w:rsid w:val="00BE7958"/>
    <w:rsid w:val="00BE7DB7"/>
    <w:rsid w:val="00BE7DE6"/>
    <w:rsid w:val="00BF0664"/>
    <w:rsid w:val="00BF0ECD"/>
    <w:rsid w:val="00BF1B6F"/>
    <w:rsid w:val="00BF1BF3"/>
    <w:rsid w:val="00BF224D"/>
    <w:rsid w:val="00BF26AF"/>
    <w:rsid w:val="00BF2B01"/>
    <w:rsid w:val="00BF30B6"/>
    <w:rsid w:val="00BF378F"/>
    <w:rsid w:val="00BF3944"/>
    <w:rsid w:val="00BF47D4"/>
    <w:rsid w:val="00BF4D83"/>
    <w:rsid w:val="00BF4EAE"/>
    <w:rsid w:val="00BF57A3"/>
    <w:rsid w:val="00BF5DA2"/>
    <w:rsid w:val="00BF5E50"/>
    <w:rsid w:val="00BF614D"/>
    <w:rsid w:val="00BF62DF"/>
    <w:rsid w:val="00BF6309"/>
    <w:rsid w:val="00BF6BBC"/>
    <w:rsid w:val="00BF6C49"/>
    <w:rsid w:val="00BF6D17"/>
    <w:rsid w:val="00BF6DF0"/>
    <w:rsid w:val="00BF6E01"/>
    <w:rsid w:val="00BF71E5"/>
    <w:rsid w:val="00BF7D33"/>
    <w:rsid w:val="00BF7F6D"/>
    <w:rsid w:val="00C007E3"/>
    <w:rsid w:val="00C0082E"/>
    <w:rsid w:val="00C00914"/>
    <w:rsid w:val="00C00B82"/>
    <w:rsid w:val="00C00F4E"/>
    <w:rsid w:val="00C01398"/>
    <w:rsid w:val="00C01513"/>
    <w:rsid w:val="00C0156F"/>
    <w:rsid w:val="00C018C8"/>
    <w:rsid w:val="00C01BD9"/>
    <w:rsid w:val="00C01C0E"/>
    <w:rsid w:val="00C02D19"/>
    <w:rsid w:val="00C0316A"/>
    <w:rsid w:val="00C03701"/>
    <w:rsid w:val="00C037A1"/>
    <w:rsid w:val="00C03CCF"/>
    <w:rsid w:val="00C03E7A"/>
    <w:rsid w:val="00C04043"/>
    <w:rsid w:val="00C04070"/>
    <w:rsid w:val="00C05744"/>
    <w:rsid w:val="00C063F3"/>
    <w:rsid w:val="00C06CA8"/>
    <w:rsid w:val="00C06D5A"/>
    <w:rsid w:val="00C06E51"/>
    <w:rsid w:val="00C077A2"/>
    <w:rsid w:val="00C07E0E"/>
    <w:rsid w:val="00C07FA9"/>
    <w:rsid w:val="00C10181"/>
    <w:rsid w:val="00C1033C"/>
    <w:rsid w:val="00C10617"/>
    <w:rsid w:val="00C109A7"/>
    <w:rsid w:val="00C111E4"/>
    <w:rsid w:val="00C1125F"/>
    <w:rsid w:val="00C11322"/>
    <w:rsid w:val="00C11917"/>
    <w:rsid w:val="00C11934"/>
    <w:rsid w:val="00C119E9"/>
    <w:rsid w:val="00C120E5"/>
    <w:rsid w:val="00C12A22"/>
    <w:rsid w:val="00C1310A"/>
    <w:rsid w:val="00C13211"/>
    <w:rsid w:val="00C135C7"/>
    <w:rsid w:val="00C1399F"/>
    <w:rsid w:val="00C13EE3"/>
    <w:rsid w:val="00C13F72"/>
    <w:rsid w:val="00C13F9A"/>
    <w:rsid w:val="00C14209"/>
    <w:rsid w:val="00C1431D"/>
    <w:rsid w:val="00C144C3"/>
    <w:rsid w:val="00C144E3"/>
    <w:rsid w:val="00C14DDA"/>
    <w:rsid w:val="00C15682"/>
    <w:rsid w:val="00C1596A"/>
    <w:rsid w:val="00C159D9"/>
    <w:rsid w:val="00C15E4B"/>
    <w:rsid w:val="00C163D1"/>
    <w:rsid w:val="00C1663C"/>
    <w:rsid w:val="00C169BF"/>
    <w:rsid w:val="00C16B5F"/>
    <w:rsid w:val="00C16C04"/>
    <w:rsid w:val="00C171B2"/>
    <w:rsid w:val="00C175F8"/>
    <w:rsid w:val="00C17DCA"/>
    <w:rsid w:val="00C2006C"/>
    <w:rsid w:val="00C20A44"/>
    <w:rsid w:val="00C20A61"/>
    <w:rsid w:val="00C20D81"/>
    <w:rsid w:val="00C20DCA"/>
    <w:rsid w:val="00C20DD1"/>
    <w:rsid w:val="00C2108F"/>
    <w:rsid w:val="00C22356"/>
    <w:rsid w:val="00C22745"/>
    <w:rsid w:val="00C22F8E"/>
    <w:rsid w:val="00C2321F"/>
    <w:rsid w:val="00C2376C"/>
    <w:rsid w:val="00C23A36"/>
    <w:rsid w:val="00C23A69"/>
    <w:rsid w:val="00C244AB"/>
    <w:rsid w:val="00C252BE"/>
    <w:rsid w:val="00C2550C"/>
    <w:rsid w:val="00C257A6"/>
    <w:rsid w:val="00C25AFD"/>
    <w:rsid w:val="00C25C26"/>
    <w:rsid w:val="00C25D08"/>
    <w:rsid w:val="00C26465"/>
    <w:rsid w:val="00C26961"/>
    <w:rsid w:val="00C26D72"/>
    <w:rsid w:val="00C309FA"/>
    <w:rsid w:val="00C31460"/>
    <w:rsid w:val="00C3152C"/>
    <w:rsid w:val="00C3180C"/>
    <w:rsid w:val="00C3180E"/>
    <w:rsid w:val="00C323A8"/>
    <w:rsid w:val="00C32460"/>
    <w:rsid w:val="00C324B0"/>
    <w:rsid w:val="00C32549"/>
    <w:rsid w:val="00C326CF"/>
    <w:rsid w:val="00C32794"/>
    <w:rsid w:val="00C32E26"/>
    <w:rsid w:val="00C330B3"/>
    <w:rsid w:val="00C330C7"/>
    <w:rsid w:val="00C33421"/>
    <w:rsid w:val="00C33E34"/>
    <w:rsid w:val="00C340BD"/>
    <w:rsid w:val="00C34425"/>
    <w:rsid w:val="00C34594"/>
    <w:rsid w:val="00C34B32"/>
    <w:rsid w:val="00C34C53"/>
    <w:rsid w:val="00C34CCB"/>
    <w:rsid w:val="00C34E08"/>
    <w:rsid w:val="00C3516B"/>
    <w:rsid w:val="00C35575"/>
    <w:rsid w:val="00C3568C"/>
    <w:rsid w:val="00C35AD3"/>
    <w:rsid w:val="00C35B47"/>
    <w:rsid w:val="00C35EF1"/>
    <w:rsid w:val="00C36357"/>
    <w:rsid w:val="00C36633"/>
    <w:rsid w:val="00C3678E"/>
    <w:rsid w:val="00C367A2"/>
    <w:rsid w:val="00C371FF"/>
    <w:rsid w:val="00C37307"/>
    <w:rsid w:val="00C3792A"/>
    <w:rsid w:val="00C37BE0"/>
    <w:rsid w:val="00C37E9E"/>
    <w:rsid w:val="00C4082B"/>
    <w:rsid w:val="00C409BB"/>
    <w:rsid w:val="00C40A46"/>
    <w:rsid w:val="00C40CEA"/>
    <w:rsid w:val="00C412F0"/>
    <w:rsid w:val="00C41761"/>
    <w:rsid w:val="00C41F82"/>
    <w:rsid w:val="00C421C2"/>
    <w:rsid w:val="00C42AAE"/>
    <w:rsid w:val="00C42AF0"/>
    <w:rsid w:val="00C42F93"/>
    <w:rsid w:val="00C433A5"/>
    <w:rsid w:val="00C4373F"/>
    <w:rsid w:val="00C439C7"/>
    <w:rsid w:val="00C44280"/>
    <w:rsid w:val="00C447C6"/>
    <w:rsid w:val="00C44C22"/>
    <w:rsid w:val="00C44FD0"/>
    <w:rsid w:val="00C45338"/>
    <w:rsid w:val="00C456A3"/>
    <w:rsid w:val="00C45A4C"/>
    <w:rsid w:val="00C46152"/>
    <w:rsid w:val="00C4623B"/>
    <w:rsid w:val="00C46829"/>
    <w:rsid w:val="00C46EF4"/>
    <w:rsid w:val="00C479DC"/>
    <w:rsid w:val="00C47DEE"/>
    <w:rsid w:val="00C47E62"/>
    <w:rsid w:val="00C5028B"/>
    <w:rsid w:val="00C5048C"/>
    <w:rsid w:val="00C50745"/>
    <w:rsid w:val="00C508ED"/>
    <w:rsid w:val="00C50945"/>
    <w:rsid w:val="00C50F1B"/>
    <w:rsid w:val="00C50F83"/>
    <w:rsid w:val="00C50FA2"/>
    <w:rsid w:val="00C51CE4"/>
    <w:rsid w:val="00C52003"/>
    <w:rsid w:val="00C5202C"/>
    <w:rsid w:val="00C5205D"/>
    <w:rsid w:val="00C5224F"/>
    <w:rsid w:val="00C522D4"/>
    <w:rsid w:val="00C52A56"/>
    <w:rsid w:val="00C53166"/>
    <w:rsid w:val="00C5335E"/>
    <w:rsid w:val="00C5363A"/>
    <w:rsid w:val="00C53BAD"/>
    <w:rsid w:val="00C53CCC"/>
    <w:rsid w:val="00C53DFC"/>
    <w:rsid w:val="00C546E7"/>
    <w:rsid w:val="00C54796"/>
    <w:rsid w:val="00C54816"/>
    <w:rsid w:val="00C54853"/>
    <w:rsid w:val="00C54B57"/>
    <w:rsid w:val="00C54DB4"/>
    <w:rsid w:val="00C54E7B"/>
    <w:rsid w:val="00C55451"/>
    <w:rsid w:val="00C56ABB"/>
    <w:rsid w:val="00C56E0C"/>
    <w:rsid w:val="00C56F43"/>
    <w:rsid w:val="00C574AA"/>
    <w:rsid w:val="00C57A63"/>
    <w:rsid w:val="00C60CB3"/>
    <w:rsid w:val="00C61341"/>
    <w:rsid w:val="00C6244C"/>
    <w:rsid w:val="00C6260C"/>
    <w:rsid w:val="00C6278B"/>
    <w:rsid w:val="00C62F40"/>
    <w:rsid w:val="00C6344F"/>
    <w:rsid w:val="00C63AF9"/>
    <w:rsid w:val="00C64315"/>
    <w:rsid w:val="00C644BA"/>
    <w:rsid w:val="00C6493F"/>
    <w:rsid w:val="00C658A0"/>
    <w:rsid w:val="00C65C30"/>
    <w:rsid w:val="00C6639C"/>
    <w:rsid w:val="00C66AE6"/>
    <w:rsid w:val="00C67278"/>
    <w:rsid w:val="00C67D12"/>
    <w:rsid w:val="00C703FB"/>
    <w:rsid w:val="00C7080C"/>
    <w:rsid w:val="00C70F6D"/>
    <w:rsid w:val="00C71781"/>
    <w:rsid w:val="00C7216C"/>
    <w:rsid w:val="00C7238E"/>
    <w:rsid w:val="00C73695"/>
    <w:rsid w:val="00C73E2B"/>
    <w:rsid w:val="00C73E6B"/>
    <w:rsid w:val="00C748C3"/>
    <w:rsid w:val="00C74C49"/>
    <w:rsid w:val="00C74E6B"/>
    <w:rsid w:val="00C75216"/>
    <w:rsid w:val="00C7543F"/>
    <w:rsid w:val="00C758ED"/>
    <w:rsid w:val="00C75F78"/>
    <w:rsid w:val="00C761AE"/>
    <w:rsid w:val="00C76490"/>
    <w:rsid w:val="00C7660E"/>
    <w:rsid w:val="00C76C80"/>
    <w:rsid w:val="00C77672"/>
    <w:rsid w:val="00C77CAB"/>
    <w:rsid w:val="00C80184"/>
    <w:rsid w:val="00C80B46"/>
    <w:rsid w:val="00C80C88"/>
    <w:rsid w:val="00C80E8C"/>
    <w:rsid w:val="00C80F77"/>
    <w:rsid w:val="00C81114"/>
    <w:rsid w:val="00C81DFE"/>
    <w:rsid w:val="00C81FA2"/>
    <w:rsid w:val="00C825F9"/>
    <w:rsid w:val="00C82603"/>
    <w:rsid w:val="00C8271A"/>
    <w:rsid w:val="00C82A43"/>
    <w:rsid w:val="00C82E4D"/>
    <w:rsid w:val="00C82EB4"/>
    <w:rsid w:val="00C836F7"/>
    <w:rsid w:val="00C83890"/>
    <w:rsid w:val="00C839E6"/>
    <w:rsid w:val="00C83BA5"/>
    <w:rsid w:val="00C8406A"/>
    <w:rsid w:val="00C84390"/>
    <w:rsid w:val="00C84B11"/>
    <w:rsid w:val="00C84FB6"/>
    <w:rsid w:val="00C84FE8"/>
    <w:rsid w:val="00C8557F"/>
    <w:rsid w:val="00C855C7"/>
    <w:rsid w:val="00C85D4C"/>
    <w:rsid w:val="00C86080"/>
    <w:rsid w:val="00C86197"/>
    <w:rsid w:val="00C8652A"/>
    <w:rsid w:val="00C865DA"/>
    <w:rsid w:val="00C8662F"/>
    <w:rsid w:val="00C86EA9"/>
    <w:rsid w:val="00C86FCB"/>
    <w:rsid w:val="00C87A70"/>
    <w:rsid w:val="00C9057F"/>
    <w:rsid w:val="00C90810"/>
    <w:rsid w:val="00C90A8D"/>
    <w:rsid w:val="00C90CF2"/>
    <w:rsid w:val="00C90FCC"/>
    <w:rsid w:val="00C9164B"/>
    <w:rsid w:val="00C91890"/>
    <w:rsid w:val="00C919E4"/>
    <w:rsid w:val="00C92582"/>
    <w:rsid w:val="00C927F0"/>
    <w:rsid w:val="00C92A38"/>
    <w:rsid w:val="00C92E74"/>
    <w:rsid w:val="00C93366"/>
    <w:rsid w:val="00C93425"/>
    <w:rsid w:val="00C936A7"/>
    <w:rsid w:val="00C936E8"/>
    <w:rsid w:val="00C938E5"/>
    <w:rsid w:val="00C93AC2"/>
    <w:rsid w:val="00C93C41"/>
    <w:rsid w:val="00C93D2D"/>
    <w:rsid w:val="00C94855"/>
    <w:rsid w:val="00C94B80"/>
    <w:rsid w:val="00C94DEF"/>
    <w:rsid w:val="00C94E86"/>
    <w:rsid w:val="00C94EC3"/>
    <w:rsid w:val="00C9509D"/>
    <w:rsid w:val="00C95174"/>
    <w:rsid w:val="00C954D0"/>
    <w:rsid w:val="00C95A2E"/>
    <w:rsid w:val="00C95EF2"/>
    <w:rsid w:val="00C96066"/>
    <w:rsid w:val="00C96134"/>
    <w:rsid w:val="00C964D4"/>
    <w:rsid w:val="00C96BB9"/>
    <w:rsid w:val="00C97086"/>
    <w:rsid w:val="00C973BA"/>
    <w:rsid w:val="00C97887"/>
    <w:rsid w:val="00CA0102"/>
    <w:rsid w:val="00CA075C"/>
    <w:rsid w:val="00CA1160"/>
    <w:rsid w:val="00CA13AD"/>
    <w:rsid w:val="00CA19FE"/>
    <w:rsid w:val="00CA2A08"/>
    <w:rsid w:val="00CA2FF0"/>
    <w:rsid w:val="00CA30A5"/>
    <w:rsid w:val="00CA3E83"/>
    <w:rsid w:val="00CA4096"/>
    <w:rsid w:val="00CA409D"/>
    <w:rsid w:val="00CA440B"/>
    <w:rsid w:val="00CA4476"/>
    <w:rsid w:val="00CA44BD"/>
    <w:rsid w:val="00CA46FE"/>
    <w:rsid w:val="00CA4B26"/>
    <w:rsid w:val="00CA4D69"/>
    <w:rsid w:val="00CA51FD"/>
    <w:rsid w:val="00CA5234"/>
    <w:rsid w:val="00CA5F27"/>
    <w:rsid w:val="00CA61C6"/>
    <w:rsid w:val="00CA68AB"/>
    <w:rsid w:val="00CA6F07"/>
    <w:rsid w:val="00CA7309"/>
    <w:rsid w:val="00CB0097"/>
    <w:rsid w:val="00CB026F"/>
    <w:rsid w:val="00CB0446"/>
    <w:rsid w:val="00CB06E3"/>
    <w:rsid w:val="00CB0B1D"/>
    <w:rsid w:val="00CB112E"/>
    <w:rsid w:val="00CB154C"/>
    <w:rsid w:val="00CB15E3"/>
    <w:rsid w:val="00CB18EE"/>
    <w:rsid w:val="00CB1AD1"/>
    <w:rsid w:val="00CB1B39"/>
    <w:rsid w:val="00CB1E8F"/>
    <w:rsid w:val="00CB2120"/>
    <w:rsid w:val="00CB226C"/>
    <w:rsid w:val="00CB24CC"/>
    <w:rsid w:val="00CB279E"/>
    <w:rsid w:val="00CB2963"/>
    <w:rsid w:val="00CB2CB7"/>
    <w:rsid w:val="00CB2DAC"/>
    <w:rsid w:val="00CB32A2"/>
    <w:rsid w:val="00CB36BE"/>
    <w:rsid w:val="00CB3803"/>
    <w:rsid w:val="00CB380E"/>
    <w:rsid w:val="00CB3CEE"/>
    <w:rsid w:val="00CB46D7"/>
    <w:rsid w:val="00CB4F36"/>
    <w:rsid w:val="00CB514D"/>
    <w:rsid w:val="00CB55FC"/>
    <w:rsid w:val="00CB610A"/>
    <w:rsid w:val="00CB624B"/>
    <w:rsid w:val="00CB6346"/>
    <w:rsid w:val="00CB6532"/>
    <w:rsid w:val="00CB65E7"/>
    <w:rsid w:val="00CB6892"/>
    <w:rsid w:val="00CB6939"/>
    <w:rsid w:val="00CB6BA8"/>
    <w:rsid w:val="00CB719F"/>
    <w:rsid w:val="00CB74B7"/>
    <w:rsid w:val="00CC0227"/>
    <w:rsid w:val="00CC1340"/>
    <w:rsid w:val="00CC152B"/>
    <w:rsid w:val="00CC1786"/>
    <w:rsid w:val="00CC18EA"/>
    <w:rsid w:val="00CC1992"/>
    <w:rsid w:val="00CC1C5A"/>
    <w:rsid w:val="00CC1C82"/>
    <w:rsid w:val="00CC2066"/>
    <w:rsid w:val="00CC20BE"/>
    <w:rsid w:val="00CC21DA"/>
    <w:rsid w:val="00CC2521"/>
    <w:rsid w:val="00CC296C"/>
    <w:rsid w:val="00CC32AE"/>
    <w:rsid w:val="00CC3806"/>
    <w:rsid w:val="00CC3885"/>
    <w:rsid w:val="00CC38C7"/>
    <w:rsid w:val="00CC3A16"/>
    <w:rsid w:val="00CC3E70"/>
    <w:rsid w:val="00CC4F4F"/>
    <w:rsid w:val="00CC6A1D"/>
    <w:rsid w:val="00CC6EBB"/>
    <w:rsid w:val="00CC71B7"/>
    <w:rsid w:val="00CC7494"/>
    <w:rsid w:val="00CC78F8"/>
    <w:rsid w:val="00CC791C"/>
    <w:rsid w:val="00CD00B2"/>
    <w:rsid w:val="00CD067C"/>
    <w:rsid w:val="00CD11A0"/>
    <w:rsid w:val="00CD12A8"/>
    <w:rsid w:val="00CD1541"/>
    <w:rsid w:val="00CD15CA"/>
    <w:rsid w:val="00CD169B"/>
    <w:rsid w:val="00CD1B7E"/>
    <w:rsid w:val="00CD1FB6"/>
    <w:rsid w:val="00CD1FCA"/>
    <w:rsid w:val="00CD2A55"/>
    <w:rsid w:val="00CD2E28"/>
    <w:rsid w:val="00CD36DF"/>
    <w:rsid w:val="00CD37FC"/>
    <w:rsid w:val="00CD3A9E"/>
    <w:rsid w:val="00CD4143"/>
    <w:rsid w:val="00CD4244"/>
    <w:rsid w:val="00CD4697"/>
    <w:rsid w:val="00CD4D36"/>
    <w:rsid w:val="00CD4D8C"/>
    <w:rsid w:val="00CD4F64"/>
    <w:rsid w:val="00CD502A"/>
    <w:rsid w:val="00CD5101"/>
    <w:rsid w:val="00CD56D1"/>
    <w:rsid w:val="00CD6169"/>
    <w:rsid w:val="00CD633E"/>
    <w:rsid w:val="00CD63BE"/>
    <w:rsid w:val="00CD68EC"/>
    <w:rsid w:val="00CD6DF8"/>
    <w:rsid w:val="00CD76D5"/>
    <w:rsid w:val="00CD79B9"/>
    <w:rsid w:val="00CD7DAE"/>
    <w:rsid w:val="00CD7F0D"/>
    <w:rsid w:val="00CE03C5"/>
    <w:rsid w:val="00CE06B7"/>
    <w:rsid w:val="00CE09E6"/>
    <w:rsid w:val="00CE0A4B"/>
    <w:rsid w:val="00CE0A6E"/>
    <w:rsid w:val="00CE0BD1"/>
    <w:rsid w:val="00CE1581"/>
    <w:rsid w:val="00CE15A7"/>
    <w:rsid w:val="00CE18D0"/>
    <w:rsid w:val="00CE1AF0"/>
    <w:rsid w:val="00CE1BE7"/>
    <w:rsid w:val="00CE2832"/>
    <w:rsid w:val="00CE2A4D"/>
    <w:rsid w:val="00CE2DC8"/>
    <w:rsid w:val="00CE3203"/>
    <w:rsid w:val="00CE3FA9"/>
    <w:rsid w:val="00CE4263"/>
    <w:rsid w:val="00CE44E0"/>
    <w:rsid w:val="00CE48EC"/>
    <w:rsid w:val="00CE4912"/>
    <w:rsid w:val="00CE4A27"/>
    <w:rsid w:val="00CE4E56"/>
    <w:rsid w:val="00CE511E"/>
    <w:rsid w:val="00CE5120"/>
    <w:rsid w:val="00CE580C"/>
    <w:rsid w:val="00CE5945"/>
    <w:rsid w:val="00CE5CA5"/>
    <w:rsid w:val="00CE67F0"/>
    <w:rsid w:val="00CE6D2E"/>
    <w:rsid w:val="00CE6EBB"/>
    <w:rsid w:val="00CE6F70"/>
    <w:rsid w:val="00CE76A0"/>
    <w:rsid w:val="00CE7742"/>
    <w:rsid w:val="00CE788C"/>
    <w:rsid w:val="00CE7AE5"/>
    <w:rsid w:val="00CF03F8"/>
    <w:rsid w:val="00CF07AE"/>
    <w:rsid w:val="00CF0C22"/>
    <w:rsid w:val="00CF0EE2"/>
    <w:rsid w:val="00CF134A"/>
    <w:rsid w:val="00CF1505"/>
    <w:rsid w:val="00CF161D"/>
    <w:rsid w:val="00CF2142"/>
    <w:rsid w:val="00CF23AE"/>
    <w:rsid w:val="00CF2D6A"/>
    <w:rsid w:val="00CF3127"/>
    <w:rsid w:val="00CF3A4A"/>
    <w:rsid w:val="00CF3B38"/>
    <w:rsid w:val="00CF3E27"/>
    <w:rsid w:val="00CF3E89"/>
    <w:rsid w:val="00CF3EE7"/>
    <w:rsid w:val="00CF420E"/>
    <w:rsid w:val="00CF4C87"/>
    <w:rsid w:val="00CF4D94"/>
    <w:rsid w:val="00CF4DAD"/>
    <w:rsid w:val="00CF50B2"/>
    <w:rsid w:val="00CF5166"/>
    <w:rsid w:val="00CF5ABE"/>
    <w:rsid w:val="00CF5E3A"/>
    <w:rsid w:val="00CF5E45"/>
    <w:rsid w:val="00CF6474"/>
    <w:rsid w:val="00CF6782"/>
    <w:rsid w:val="00CF6E73"/>
    <w:rsid w:val="00CF729D"/>
    <w:rsid w:val="00CF7ADA"/>
    <w:rsid w:val="00CF7B03"/>
    <w:rsid w:val="00CF7D20"/>
    <w:rsid w:val="00CF7EC6"/>
    <w:rsid w:val="00CF7F53"/>
    <w:rsid w:val="00D0074E"/>
    <w:rsid w:val="00D00854"/>
    <w:rsid w:val="00D0092C"/>
    <w:rsid w:val="00D00B26"/>
    <w:rsid w:val="00D00CA6"/>
    <w:rsid w:val="00D00D39"/>
    <w:rsid w:val="00D00D9C"/>
    <w:rsid w:val="00D00F28"/>
    <w:rsid w:val="00D0142A"/>
    <w:rsid w:val="00D015C4"/>
    <w:rsid w:val="00D01CBF"/>
    <w:rsid w:val="00D02D8B"/>
    <w:rsid w:val="00D0323B"/>
    <w:rsid w:val="00D03309"/>
    <w:rsid w:val="00D046D8"/>
    <w:rsid w:val="00D046EB"/>
    <w:rsid w:val="00D04A8C"/>
    <w:rsid w:val="00D04C90"/>
    <w:rsid w:val="00D04E70"/>
    <w:rsid w:val="00D04F5A"/>
    <w:rsid w:val="00D054A8"/>
    <w:rsid w:val="00D05586"/>
    <w:rsid w:val="00D055D6"/>
    <w:rsid w:val="00D0601D"/>
    <w:rsid w:val="00D0604B"/>
    <w:rsid w:val="00D065CA"/>
    <w:rsid w:val="00D0666E"/>
    <w:rsid w:val="00D066DA"/>
    <w:rsid w:val="00D069F9"/>
    <w:rsid w:val="00D06C3D"/>
    <w:rsid w:val="00D07594"/>
    <w:rsid w:val="00D075F2"/>
    <w:rsid w:val="00D10284"/>
    <w:rsid w:val="00D107DF"/>
    <w:rsid w:val="00D1095F"/>
    <w:rsid w:val="00D11197"/>
    <w:rsid w:val="00D119BF"/>
    <w:rsid w:val="00D120AF"/>
    <w:rsid w:val="00D12130"/>
    <w:rsid w:val="00D12DA7"/>
    <w:rsid w:val="00D132C1"/>
    <w:rsid w:val="00D137C1"/>
    <w:rsid w:val="00D13924"/>
    <w:rsid w:val="00D13A61"/>
    <w:rsid w:val="00D13ABF"/>
    <w:rsid w:val="00D13BA4"/>
    <w:rsid w:val="00D142F2"/>
    <w:rsid w:val="00D1431F"/>
    <w:rsid w:val="00D14EEF"/>
    <w:rsid w:val="00D14F05"/>
    <w:rsid w:val="00D15211"/>
    <w:rsid w:val="00D15264"/>
    <w:rsid w:val="00D154F9"/>
    <w:rsid w:val="00D15982"/>
    <w:rsid w:val="00D15A1A"/>
    <w:rsid w:val="00D15B3B"/>
    <w:rsid w:val="00D15E4B"/>
    <w:rsid w:val="00D16697"/>
    <w:rsid w:val="00D167C3"/>
    <w:rsid w:val="00D16B0D"/>
    <w:rsid w:val="00D16B27"/>
    <w:rsid w:val="00D16CC7"/>
    <w:rsid w:val="00D16E87"/>
    <w:rsid w:val="00D17A60"/>
    <w:rsid w:val="00D202A9"/>
    <w:rsid w:val="00D2050F"/>
    <w:rsid w:val="00D2057C"/>
    <w:rsid w:val="00D2059B"/>
    <w:rsid w:val="00D20776"/>
    <w:rsid w:val="00D21622"/>
    <w:rsid w:val="00D21C6D"/>
    <w:rsid w:val="00D21CA7"/>
    <w:rsid w:val="00D21DA1"/>
    <w:rsid w:val="00D22504"/>
    <w:rsid w:val="00D22577"/>
    <w:rsid w:val="00D22682"/>
    <w:rsid w:val="00D22A82"/>
    <w:rsid w:val="00D22F1C"/>
    <w:rsid w:val="00D22F62"/>
    <w:rsid w:val="00D2364E"/>
    <w:rsid w:val="00D2390F"/>
    <w:rsid w:val="00D2397A"/>
    <w:rsid w:val="00D23A56"/>
    <w:rsid w:val="00D23EE4"/>
    <w:rsid w:val="00D243C4"/>
    <w:rsid w:val="00D24590"/>
    <w:rsid w:val="00D254BE"/>
    <w:rsid w:val="00D2592B"/>
    <w:rsid w:val="00D269A1"/>
    <w:rsid w:val="00D27015"/>
    <w:rsid w:val="00D27365"/>
    <w:rsid w:val="00D27636"/>
    <w:rsid w:val="00D2775D"/>
    <w:rsid w:val="00D2781B"/>
    <w:rsid w:val="00D300A0"/>
    <w:rsid w:val="00D30179"/>
    <w:rsid w:val="00D30F74"/>
    <w:rsid w:val="00D31E5C"/>
    <w:rsid w:val="00D323C1"/>
    <w:rsid w:val="00D327C2"/>
    <w:rsid w:val="00D32886"/>
    <w:rsid w:val="00D32903"/>
    <w:rsid w:val="00D32BBE"/>
    <w:rsid w:val="00D32F43"/>
    <w:rsid w:val="00D32F7A"/>
    <w:rsid w:val="00D331AF"/>
    <w:rsid w:val="00D339AB"/>
    <w:rsid w:val="00D33D8A"/>
    <w:rsid w:val="00D33F6C"/>
    <w:rsid w:val="00D33F77"/>
    <w:rsid w:val="00D33F96"/>
    <w:rsid w:val="00D3453C"/>
    <w:rsid w:val="00D34738"/>
    <w:rsid w:val="00D34BC7"/>
    <w:rsid w:val="00D34D0F"/>
    <w:rsid w:val="00D3532A"/>
    <w:rsid w:val="00D353D5"/>
    <w:rsid w:val="00D358F4"/>
    <w:rsid w:val="00D36274"/>
    <w:rsid w:val="00D363DA"/>
    <w:rsid w:val="00D36430"/>
    <w:rsid w:val="00D3692B"/>
    <w:rsid w:val="00D36FF9"/>
    <w:rsid w:val="00D37C49"/>
    <w:rsid w:val="00D40521"/>
    <w:rsid w:val="00D40558"/>
    <w:rsid w:val="00D40822"/>
    <w:rsid w:val="00D40AC8"/>
    <w:rsid w:val="00D413F0"/>
    <w:rsid w:val="00D41C13"/>
    <w:rsid w:val="00D41ED9"/>
    <w:rsid w:val="00D42066"/>
    <w:rsid w:val="00D427C8"/>
    <w:rsid w:val="00D42833"/>
    <w:rsid w:val="00D428D3"/>
    <w:rsid w:val="00D42EA2"/>
    <w:rsid w:val="00D43931"/>
    <w:rsid w:val="00D43AB3"/>
    <w:rsid w:val="00D43CE7"/>
    <w:rsid w:val="00D43EA3"/>
    <w:rsid w:val="00D44005"/>
    <w:rsid w:val="00D440B1"/>
    <w:rsid w:val="00D44112"/>
    <w:rsid w:val="00D444BD"/>
    <w:rsid w:val="00D44691"/>
    <w:rsid w:val="00D44C36"/>
    <w:rsid w:val="00D44F62"/>
    <w:rsid w:val="00D45366"/>
    <w:rsid w:val="00D459BC"/>
    <w:rsid w:val="00D46206"/>
    <w:rsid w:val="00D46261"/>
    <w:rsid w:val="00D4634A"/>
    <w:rsid w:val="00D4657F"/>
    <w:rsid w:val="00D46C1A"/>
    <w:rsid w:val="00D471B4"/>
    <w:rsid w:val="00D477B3"/>
    <w:rsid w:val="00D478C9"/>
    <w:rsid w:val="00D478DD"/>
    <w:rsid w:val="00D47C61"/>
    <w:rsid w:val="00D47E4C"/>
    <w:rsid w:val="00D47F8F"/>
    <w:rsid w:val="00D503B7"/>
    <w:rsid w:val="00D503C4"/>
    <w:rsid w:val="00D5047F"/>
    <w:rsid w:val="00D50600"/>
    <w:rsid w:val="00D5085C"/>
    <w:rsid w:val="00D50E36"/>
    <w:rsid w:val="00D511B9"/>
    <w:rsid w:val="00D517D2"/>
    <w:rsid w:val="00D517F6"/>
    <w:rsid w:val="00D51F6F"/>
    <w:rsid w:val="00D52116"/>
    <w:rsid w:val="00D5225C"/>
    <w:rsid w:val="00D52603"/>
    <w:rsid w:val="00D52E54"/>
    <w:rsid w:val="00D535AC"/>
    <w:rsid w:val="00D535DF"/>
    <w:rsid w:val="00D53619"/>
    <w:rsid w:val="00D53B42"/>
    <w:rsid w:val="00D53DAD"/>
    <w:rsid w:val="00D53E70"/>
    <w:rsid w:val="00D54342"/>
    <w:rsid w:val="00D54748"/>
    <w:rsid w:val="00D54C9D"/>
    <w:rsid w:val="00D54D46"/>
    <w:rsid w:val="00D54E84"/>
    <w:rsid w:val="00D5502F"/>
    <w:rsid w:val="00D553C1"/>
    <w:rsid w:val="00D55449"/>
    <w:rsid w:val="00D55C8C"/>
    <w:rsid w:val="00D55DB2"/>
    <w:rsid w:val="00D560C8"/>
    <w:rsid w:val="00D56963"/>
    <w:rsid w:val="00D56A5B"/>
    <w:rsid w:val="00D571A2"/>
    <w:rsid w:val="00D578B1"/>
    <w:rsid w:val="00D57AE1"/>
    <w:rsid w:val="00D57BEE"/>
    <w:rsid w:val="00D57E9B"/>
    <w:rsid w:val="00D600E1"/>
    <w:rsid w:val="00D6012A"/>
    <w:rsid w:val="00D6087E"/>
    <w:rsid w:val="00D608E6"/>
    <w:rsid w:val="00D60ADC"/>
    <w:rsid w:val="00D60E5F"/>
    <w:rsid w:val="00D60EDF"/>
    <w:rsid w:val="00D60FB5"/>
    <w:rsid w:val="00D61D15"/>
    <w:rsid w:val="00D6205A"/>
    <w:rsid w:val="00D625D0"/>
    <w:rsid w:val="00D62DE7"/>
    <w:rsid w:val="00D6321F"/>
    <w:rsid w:val="00D63443"/>
    <w:rsid w:val="00D634EA"/>
    <w:rsid w:val="00D635E0"/>
    <w:rsid w:val="00D63A20"/>
    <w:rsid w:val="00D63F7C"/>
    <w:rsid w:val="00D64061"/>
    <w:rsid w:val="00D640AA"/>
    <w:rsid w:val="00D64ADE"/>
    <w:rsid w:val="00D64D40"/>
    <w:rsid w:val="00D65187"/>
    <w:rsid w:val="00D651D8"/>
    <w:rsid w:val="00D65340"/>
    <w:rsid w:val="00D653E3"/>
    <w:rsid w:val="00D654E8"/>
    <w:rsid w:val="00D65A24"/>
    <w:rsid w:val="00D65C69"/>
    <w:rsid w:val="00D65F76"/>
    <w:rsid w:val="00D6636E"/>
    <w:rsid w:val="00D66380"/>
    <w:rsid w:val="00D67215"/>
    <w:rsid w:val="00D67686"/>
    <w:rsid w:val="00D67B22"/>
    <w:rsid w:val="00D67C8D"/>
    <w:rsid w:val="00D70332"/>
    <w:rsid w:val="00D7043C"/>
    <w:rsid w:val="00D70DB6"/>
    <w:rsid w:val="00D710CF"/>
    <w:rsid w:val="00D721E2"/>
    <w:rsid w:val="00D725FA"/>
    <w:rsid w:val="00D7295A"/>
    <w:rsid w:val="00D72A1A"/>
    <w:rsid w:val="00D72B51"/>
    <w:rsid w:val="00D72CD7"/>
    <w:rsid w:val="00D72D20"/>
    <w:rsid w:val="00D7339C"/>
    <w:rsid w:val="00D73408"/>
    <w:rsid w:val="00D73726"/>
    <w:rsid w:val="00D7451A"/>
    <w:rsid w:val="00D74DB6"/>
    <w:rsid w:val="00D75618"/>
    <w:rsid w:val="00D756CC"/>
    <w:rsid w:val="00D75AEE"/>
    <w:rsid w:val="00D75C78"/>
    <w:rsid w:val="00D75DF1"/>
    <w:rsid w:val="00D7676F"/>
    <w:rsid w:val="00D76A17"/>
    <w:rsid w:val="00D76C94"/>
    <w:rsid w:val="00D77354"/>
    <w:rsid w:val="00D7768C"/>
    <w:rsid w:val="00D77868"/>
    <w:rsid w:val="00D778C7"/>
    <w:rsid w:val="00D80742"/>
    <w:rsid w:val="00D80BBD"/>
    <w:rsid w:val="00D80EE2"/>
    <w:rsid w:val="00D81296"/>
    <w:rsid w:val="00D81C14"/>
    <w:rsid w:val="00D82378"/>
    <w:rsid w:val="00D82706"/>
    <w:rsid w:val="00D827A7"/>
    <w:rsid w:val="00D82A65"/>
    <w:rsid w:val="00D837DB"/>
    <w:rsid w:val="00D83F0E"/>
    <w:rsid w:val="00D84178"/>
    <w:rsid w:val="00D8440E"/>
    <w:rsid w:val="00D844BB"/>
    <w:rsid w:val="00D8493E"/>
    <w:rsid w:val="00D84C7D"/>
    <w:rsid w:val="00D84D1A"/>
    <w:rsid w:val="00D84F66"/>
    <w:rsid w:val="00D8553B"/>
    <w:rsid w:val="00D85693"/>
    <w:rsid w:val="00D856AB"/>
    <w:rsid w:val="00D857A0"/>
    <w:rsid w:val="00D8611F"/>
    <w:rsid w:val="00D870DB"/>
    <w:rsid w:val="00D87419"/>
    <w:rsid w:val="00D87774"/>
    <w:rsid w:val="00D87D40"/>
    <w:rsid w:val="00D9057B"/>
    <w:rsid w:val="00D906A8"/>
    <w:rsid w:val="00D90887"/>
    <w:rsid w:val="00D90888"/>
    <w:rsid w:val="00D90E6C"/>
    <w:rsid w:val="00D90F93"/>
    <w:rsid w:val="00D91215"/>
    <w:rsid w:val="00D912D7"/>
    <w:rsid w:val="00D9253A"/>
    <w:rsid w:val="00D92AB6"/>
    <w:rsid w:val="00D92BA3"/>
    <w:rsid w:val="00D92BA7"/>
    <w:rsid w:val="00D92DCD"/>
    <w:rsid w:val="00D93069"/>
    <w:rsid w:val="00D934CD"/>
    <w:rsid w:val="00D939C0"/>
    <w:rsid w:val="00D93BF6"/>
    <w:rsid w:val="00D940C9"/>
    <w:rsid w:val="00D94A34"/>
    <w:rsid w:val="00D94CCB"/>
    <w:rsid w:val="00D94CE4"/>
    <w:rsid w:val="00D94E26"/>
    <w:rsid w:val="00D94F3A"/>
    <w:rsid w:val="00D95053"/>
    <w:rsid w:val="00D95488"/>
    <w:rsid w:val="00D95BAA"/>
    <w:rsid w:val="00D9621D"/>
    <w:rsid w:val="00D96641"/>
    <w:rsid w:val="00D97B8E"/>
    <w:rsid w:val="00D97EE1"/>
    <w:rsid w:val="00DA02F4"/>
    <w:rsid w:val="00DA07F0"/>
    <w:rsid w:val="00DA0911"/>
    <w:rsid w:val="00DA093D"/>
    <w:rsid w:val="00DA0AFA"/>
    <w:rsid w:val="00DA0E13"/>
    <w:rsid w:val="00DA0E15"/>
    <w:rsid w:val="00DA0E9C"/>
    <w:rsid w:val="00DA1206"/>
    <w:rsid w:val="00DA1C3D"/>
    <w:rsid w:val="00DA1CBA"/>
    <w:rsid w:val="00DA1D5C"/>
    <w:rsid w:val="00DA1E70"/>
    <w:rsid w:val="00DA216A"/>
    <w:rsid w:val="00DA24C5"/>
    <w:rsid w:val="00DA2575"/>
    <w:rsid w:val="00DA2B5D"/>
    <w:rsid w:val="00DA35BD"/>
    <w:rsid w:val="00DA38E8"/>
    <w:rsid w:val="00DA3B00"/>
    <w:rsid w:val="00DA3BAB"/>
    <w:rsid w:val="00DA3C69"/>
    <w:rsid w:val="00DA3DC1"/>
    <w:rsid w:val="00DA41B3"/>
    <w:rsid w:val="00DA4845"/>
    <w:rsid w:val="00DA5189"/>
    <w:rsid w:val="00DA53D2"/>
    <w:rsid w:val="00DA59A8"/>
    <w:rsid w:val="00DA5A97"/>
    <w:rsid w:val="00DA5DAC"/>
    <w:rsid w:val="00DA60B7"/>
    <w:rsid w:val="00DA6261"/>
    <w:rsid w:val="00DA671F"/>
    <w:rsid w:val="00DA6BC9"/>
    <w:rsid w:val="00DA711B"/>
    <w:rsid w:val="00DA78E7"/>
    <w:rsid w:val="00DA7962"/>
    <w:rsid w:val="00DA79D2"/>
    <w:rsid w:val="00DA7A74"/>
    <w:rsid w:val="00DA7A9F"/>
    <w:rsid w:val="00DA7BF7"/>
    <w:rsid w:val="00DA7C49"/>
    <w:rsid w:val="00DA7F17"/>
    <w:rsid w:val="00DB0286"/>
    <w:rsid w:val="00DB0AFD"/>
    <w:rsid w:val="00DB0F05"/>
    <w:rsid w:val="00DB10E4"/>
    <w:rsid w:val="00DB1DD0"/>
    <w:rsid w:val="00DB1F9E"/>
    <w:rsid w:val="00DB247C"/>
    <w:rsid w:val="00DB267A"/>
    <w:rsid w:val="00DB29AD"/>
    <w:rsid w:val="00DB4622"/>
    <w:rsid w:val="00DB483C"/>
    <w:rsid w:val="00DB490F"/>
    <w:rsid w:val="00DB4B5A"/>
    <w:rsid w:val="00DB4C72"/>
    <w:rsid w:val="00DB4D4D"/>
    <w:rsid w:val="00DB517A"/>
    <w:rsid w:val="00DB51E3"/>
    <w:rsid w:val="00DB52AB"/>
    <w:rsid w:val="00DB5924"/>
    <w:rsid w:val="00DB5D86"/>
    <w:rsid w:val="00DB5D95"/>
    <w:rsid w:val="00DB5FC6"/>
    <w:rsid w:val="00DB609A"/>
    <w:rsid w:val="00DB624C"/>
    <w:rsid w:val="00DB62EC"/>
    <w:rsid w:val="00DB6729"/>
    <w:rsid w:val="00DB71CE"/>
    <w:rsid w:val="00DB7271"/>
    <w:rsid w:val="00DB7808"/>
    <w:rsid w:val="00DB7CCD"/>
    <w:rsid w:val="00DC00E6"/>
    <w:rsid w:val="00DC039E"/>
    <w:rsid w:val="00DC03C5"/>
    <w:rsid w:val="00DC0516"/>
    <w:rsid w:val="00DC075C"/>
    <w:rsid w:val="00DC0DAB"/>
    <w:rsid w:val="00DC10C0"/>
    <w:rsid w:val="00DC1107"/>
    <w:rsid w:val="00DC11A5"/>
    <w:rsid w:val="00DC15AC"/>
    <w:rsid w:val="00DC1956"/>
    <w:rsid w:val="00DC195D"/>
    <w:rsid w:val="00DC1B92"/>
    <w:rsid w:val="00DC2006"/>
    <w:rsid w:val="00DC2485"/>
    <w:rsid w:val="00DC273B"/>
    <w:rsid w:val="00DC2AAC"/>
    <w:rsid w:val="00DC2C88"/>
    <w:rsid w:val="00DC3B80"/>
    <w:rsid w:val="00DC3DA9"/>
    <w:rsid w:val="00DC4570"/>
    <w:rsid w:val="00DC46D7"/>
    <w:rsid w:val="00DC496E"/>
    <w:rsid w:val="00DC4A7C"/>
    <w:rsid w:val="00DC5171"/>
    <w:rsid w:val="00DC57B1"/>
    <w:rsid w:val="00DC5A0D"/>
    <w:rsid w:val="00DC5EB7"/>
    <w:rsid w:val="00DC625C"/>
    <w:rsid w:val="00DC694B"/>
    <w:rsid w:val="00DC6990"/>
    <w:rsid w:val="00DC6A00"/>
    <w:rsid w:val="00DC6CE9"/>
    <w:rsid w:val="00DC6D48"/>
    <w:rsid w:val="00DC6D70"/>
    <w:rsid w:val="00DC7469"/>
    <w:rsid w:val="00DC7604"/>
    <w:rsid w:val="00DC76BB"/>
    <w:rsid w:val="00DC7935"/>
    <w:rsid w:val="00DC7B17"/>
    <w:rsid w:val="00DC7BCB"/>
    <w:rsid w:val="00DD01D7"/>
    <w:rsid w:val="00DD022B"/>
    <w:rsid w:val="00DD0517"/>
    <w:rsid w:val="00DD0605"/>
    <w:rsid w:val="00DD074B"/>
    <w:rsid w:val="00DD0863"/>
    <w:rsid w:val="00DD13F5"/>
    <w:rsid w:val="00DD1474"/>
    <w:rsid w:val="00DD1D40"/>
    <w:rsid w:val="00DD23DD"/>
    <w:rsid w:val="00DD279A"/>
    <w:rsid w:val="00DD2AC1"/>
    <w:rsid w:val="00DD2C39"/>
    <w:rsid w:val="00DD2D6C"/>
    <w:rsid w:val="00DD2F9C"/>
    <w:rsid w:val="00DD3518"/>
    <w:rsid w:val="00DD3641"/>
    <w:rsid w:val="00DD3E00"/>
    <w:rsid w:val="00DD40EB"/>
    <w:rsid w:val="00DD41EA"/>
    <w:rsid w:val="00DD436A"/>
    <w:rsid w:val="00DD4414"/>
    <w:rsid w:val="00DD4622"/>
    <w:rsid w:val="00DD4959"/>
    <w:rsid w:val="00DD4977"/>
    <w:rsid w:val="00DD4FC4"/>
    <w:rsid w:val="00DD4FEC"/>
    <w:rsid w:val="00DD5136"/>
    <w:rsid w:val="00DD52BC"/>
    <w:rsid w:val="00DD56BE"/>
    <w:rsid w:val="00DD5C1D"/>
    <w:rsid w:val="00DD5E01"/>
    <w:rsid w:val="00DD6210"/>
    <w:rsid w:val="00DD6807"/>
    <w:rsid w:val="00DD6B7A"/>
    <w:rsid w:val="00DD6F0B"/>
    <w:rsid w:val="00DD737D"/>
    <w:rsid w:val="00DD7404"/>
    <w:rsid w:val="00DD763F"/>
    <w:rsid w:val="00DD7815"/>
    <w:rsid w:val="00DD7950"/>
    <w:rsid w:val="00DE03B6"/>
    <w:rsid w:val="00DE094D"/>
    <w:rsid w:val="00DE0F4A"/>
    <w:rsid w:val="00DE10DE"/>
    <w:rsid w:val="00DE1280"/>
    <w:rsid w:val="00DE22FE"/>
    <w:rsid w:val="00DE238B"/>
    <w:rsid w:val="00DE23D1"/>
    <w:rsid w:val="00DE240F"/>
    <w:rsid w:val="00DE25B0"/>
    <w:rsid w:val="00DE25E1"/>
    <w:rsid w:val="00DE296C"/>
    <w:rsid w:val="00DE2F38"/>
    <w:rsid w:val="00DE3430"/>
    <w:rsid w:val="00DE3E17"/>
    <w:rsid w:val="00DE403F"/>
    <w:rsid w:val="00DE40E0"/>
    <w:rsid w:val="00DE4749"/>
    <w:rsid w:val="00DE48E0"/>
    <w:rsid w:val="00DE48F6"/>
    <w:rsid w:val="00DE4933"/>
    <w:rsid w:val="00DE4B9E"/>
    <w:rsid w:val="00DE4F48"/>
    <w:rsid w:val="00DE5382"/>
    <w:rsid w:val="00DE574D"/>
    <w:rsid w:val="00DE5808"/>
    <w:rsid w:val="00DE5938"/>
    <w:rsid w:val="00DE5989"/>
    <w:rsid w:val="00DE5D07"/>
    <w:rsid w:val="00DE5D94"/>
    <w:rsid w:val="00DE60FA"/>
    <w:rsid w:val="00DE6333"/>
    <w:rsid w:val="00DE6818"/>
    <w:rsid w:val="00DE69F8"/>
    <w:rsid w:val="00DE6D9B"/>
    <w:rsid w:val="00DE6E9C"/>
    <w:rsid w:val="00DE7501"/>
    <w:rsid w:val="00DE7862"/>
    <w:rsid w:val="00DE7A93"/>
    <w:rsid w:val="00DE7CE5"/>
    <w:rsid w:val="00DE7DBE"/>
    <w:rsid w:val="00DF0044"/>
    <w:rsid w:val="00DF0B43"/>
    <w:rsid w:val="00DF0C56"/>
    <w:rsid w:val="00DF1483"/>
    <w:rsid w:val="00DF1736"/>
    <w:rsid w:val="00DF1C54"/>
    <w:rsid w:val="00DF2100"/>
    <w:rsid w:val="00DF24D1"/>
    <w:rsid w:val="00DF294E"/>
    <w:rsid w:val="00DF30FB"/>
    <w:rsid w:val="00DF3116"/>
    <w:rsid w:val="00DF3C87"/>
    <w:rsid w:val="00DF41C5"/>
    <w:rsid w:val="00DF46DC"/>
    <w:rsid w:val="00DF4921"/>
    <w:rsid w:val="00DF56F6"/>
    <w:rsid w:val="00DF5DC1"/>
    <w:rsid w:val="00DF6214"/>
    <w:rsid w:val="00DF6466"/>
    <w:rsid w:val="00DF6DC0"/>
    <w:rsid w:val="00DF72BC"/>
    <w:rsid w:val="00DF7582"/>
    <w:rsid w:val="00DF7760"/>
    <w:rsid w:val="00E01243"/>
    <w:rsid w:val="00E01A66"/>
    <w:rsid w:val="00E01BF4"/>
    <w:rsid w:val="00E030C9"/>
    <w:rsid w:val="00E032AB"/>
    <w:rsid w:val="00E03717"/>
    <w:rsid w:val="00E0392B"/>
    <w:rsid w:val="00E03C49"/>
    <w:rsid w:val="00E04198"/>
    <w:rsid w:val="00E044A4"/>
    <w:rsid w:val="00E04D09"/>
    <w:rsid w:val="00E04E56"/>
    <w:rsid w:val="00E05681"/>
    <w:rsid w:val="00E05FEB"/>
    <w:rsid w:val="00E061E9"/>
    <w:rsid w:val="00E0627D"/>
    <w:rsid w:val="00E06672"/>
    <w:rsid w:val="00E067AB"/>
    <w:rsid w:val="00E07A3D"/>
    <w:rsid w:val="00E07B3C"/>
    <w:rsid w:val="00E07CFF"/>
    <w:rsid w:val="00E07FC4"/>
    <w:rsid w:val="00E10558"/>
    <w:rsid w:val="00E10676"/>
    <w:rsid w:val="00E10AC3"/>
    <w:rsid w:val="00E1126F"/>
    <w:rsid w:val="00E11A26"/>
    <w:rsid w:val="00E11D18"/>
    <w:rsid w:val="00E11E98"/>
    <w:rsid w:val="00E12BAB"/>
    <w:rsid w:val="00E12EEE"/>
    <w:rsid w:val="00E12FE2"/>
    <w:rsid w:val="00E12FE7"/>
    <w:rsid w:val="00E1314A"/>
    <w:rsid w:val="00E135C3"/>
    <w:rsid w:val="00E13753"/>
    <w:rsid w:val="00E13F86"/>
    <w:rsid w:val="00E1402C"/>
    <w:rsid w:val="00E14A1A"/>
    <w:rsid w:val="00E16032"/>
    <w:rsid w:val="00E1618F"/>
    <w:rsid w:val="00E1648F"/>
    <w:rsid w:val="00E1671B"/>
    <w:rsid w:val="00E16DAB"/>
    <w:rsid w:val="00E16E37"/>
    <w:rsid w:val="00E16FCF"/>
    <w:rsid w:val="00E170EC"/>
    <w:rsid w:val="00E17B8C"/>
    <w:rsid w:val="00E17E38"/>
    <w:rsid w:val="00E2090D"/>
    <w:rsid w:val="00E2095E"/>
    <w:rsid w:val="00E20A48"/>
    <w:rsid w:val="00E2125F"/>
    <w:rsid w:val="00E212AC"/>
    <w:rsid w:val="00E2145F"/>
    <w:rsid w:val="00E22C2B"/>
    <w:rsid w:val="00E22CE2"/>
    <w:rsid w:val="00E22F0C"/>
    <w:rsid w:val="00E2306D"/>
    <w:rsid w:val="00E239F2"/>
    <w:rsid w:val="00E23FAA"/>
    <w:rsid w:val="00E241E6"/>
    <w:rsid w:val="00E244CA"/>
    <w:rsid w:val="00E248D2"/>
    <w:rsid w:val="00E24BA8"/>
    <w:rsid w:val="00E24BAF"/>
    <w:rsid w:val="00E2516B"/>
    <w:rsid w:val="00E2536F"/>
    <w:rsid w:val="00E2577B"/>
    <w:rsid w:val="00E259A6"/>
    <w:rsid w:val="00E25E54"/>
    <w:rsid w:val="00E26014"/>
    <w:rsid w:val="00E262CD"/>
    <w:rsid w:val="00E27610"/>
    <w:rsid w:val="00E2782D"/>
    <w:rsid w:val="00E27BC4"/>
    <w:rsid w:val="00E30022"/>
    <w:rsid w:val="00E307B3"/>
    <w:rsid w:val="00E30A5A"/>
    <w:rsid w:val="00E30A98"/>
    <w:rsid w:val="00E30D1B"/>
    <w:rsid w:val="00E30E39"/>
    <w:rsid w:val="00E30EB2"/>
    <w:rsid w:val="00E31337"/>
    <w:rsid w:val="00E31530"/>
    <w:rsid w:val="00E315BB"/>
    <w:rsid w:val="00E31C29"/>
    <w:rsid w:val="00E31E26"/>
    <w:rsid w:val="00E3238D"/>
    <w:rsid w:val="00E329EC"/>
    <w:rsid w:val="00E329F3"/>
    <w:rsid w:val="00E32C0C"/>
    <w:rsid w:val="00E333AB"/>
    <w:rsid w:val="00E33A22"/>
    <w:rsid w:val="00E3478D"/>
    <w:rsid w:val="00E34CE6"/>
    <w:rsid w:val="00E35948"/>
    <w:rsid w:val="00E361B3"/>
    <w:rsid w:val="00E3642B"/>
    <w:rsid w:val="00E364BE"/>
    <w:rsid w:val="00E36509"/>
    <w:rsid w:val="00E36EC9"/>
    <w:rsid w:val="00E36ED7"/>
    <w:rsid w:val="00E3711F"/>
    <w:rsid w:val="00E37360"/>
    <w:rsid w:val="00E378EB"/>
    <w:rsid w:val="00E37B54"/>
    <w:rsid w:val="00E40798"/>
    <w:rsid w:val="00E409A9"/>
    <w:rsid w:val="00E40A8A"/>
    <w:rsid w:val="00E40E45"/>
    <w:rsid w:val="00E411EA"/>
    <w:rsid w:val="00E41B0A"/>
    <w:rsid w:val="00E41EFF"/>
    <w:rsid w:val="00E428CF"/>
    <w:rsid w:val="00E42A7F"/>
    <w:rsid w:val="00E42FCB"/>
    <w:rsid w:val="00E43129"/>
    <w:rsid w:val="00E4341B"/>
    <w:rsid w:val="00E43591"/>
    <w:rsid w:val="00E43648"/>
    <w:rsid w:val="00E43D8B"/>
    <w:rsid w:val="00E43F48"/>
    <w:rsid w:val="00E44417"/>
    <w:rsid w:val="00E44B06"/>
    <w:rsid w:val="00E44E80"/>
    <w:rsid w:val="00E44FA7"/>
    <w:rsid w:val="00E4532C"/>
    <w:rsid w:val="00E4615A"/>
    <w:rsid w:val="00E46934"/>
    <w:rsid w:val="00E46F3E"/>
    <w:rsid w:val="00E47661"/>
    <w:rsid w:val="00E500F6"/>
    <w:rsid w:val="00E50160"/>
    <w:rsid w:val="00E50293"/>
    <w:rsid w:val="00E504C5"/>
    <w:rsid w:val="00E50638"/>
    <w:rsid w:val="00E5076C"/>
    <w:rsid w:val="00E50B5D"/>
    <w:rsid w:val="00E50DE1"/>
    <w:rsid w:val="00E51343"/>
    <w:rsid w:val="00E513AA"/>
    <w:rsid w:val="00E519CD"/>
    <w:rsid w:val="00E51A44"/>
    <w:rsid w:val="00E52027"/>
    <w:rsid w:val="00E5253F"/>
    <w:rsid w:val="00E52751"/>
    <w:rsid w:val="00E5284F"/>
    <w:rsid w:val="00E530FC"/>
    <w:rsid w:val="00E53879"/>
    <w:rsid w:val="00E53A3F"/>
    <w:rsid w:val="00E542FD"/>
    <w:rsid w:val="00E54329"/>
    <w:rsid w:val="00E54653"/>
    <w:rsid w:val="00E5476B"/>
    <w:rsid w:val="00E54AAF"/>
    <w:rsid w:val="00E54CDE"/>
    <w:rsid w:val="00E54DC1"/>
    <w:rsid w:val="00E54F0E"/>
    <w:rsid w:val="00E54F93"/>
    <w:rsid w:val="00E54FF7"/>
    <w:rsid w:val="00E556C7"/>
    <w:rsid w:val="00E55B90"/>
    <w:rsid w:val="00E55F45"/>
    <w:rsid w:val="00E560EC"/>
    <w:rsid w:val="00E563D8"/>
    <w:rsid w:val="00E56401"/>
    <w:rsid w:val="00E56C4F"/>
    <w:rsid w:val="00E57AB0"/>
    <w:rsid w:val="00E60AD4"/>
    <w:rsid w:val="00E60B90"/>
    <w:rsid w:val="00E61157"/>
    <w:rsid w:val="00E6122E"/>
    <w:rsid w:val="00E61467"/>
    <w:rsid w:val="00E6178A"/>
    <w:rsid w:val="00E624C5"/>
    <w:rsid w:val="00E62F1F"/>
    <w:rsid w:val="00E6328A"/>
    <w:rsid w:val="00E63AC7"/>
    <w:rsid w:val="00E64355"/>
    <w:rsid w:val="00E6449F"/>
    <w:rsid w:val="00E64D73"/>
    <w:rsid w:val="00E65763"/>
    <w:rsid w:val="00E66104"/>
    <w:rsid w:val="00E669B6"/>
    <w:rsid w:val="00E66AF4"/>
    <w:rsid w:val="00E67758"/>
    <w:rsid w:val="00E679BC"/>
    <w:rsid w:val="00E67A7D"/>
    <w:rsid w:val="00E67B57"/>
    <w:rsid w:val="00E67D11"/>
    <w:rsid w:val="00E702CC"/>
    <w:rsid w:val="00E70403"/>
    <w:rsid w:val="00E705E2"/>
    <w:rsid w:val="00E7132D"/>
    <w:rsid w:val="00E71526"/>
    <w:rsid w:val="00E720A7"/>
    <w:rsid w:val="00E72319"/>
    <w:rsid w:val="00E723E2"/>
    <w:rsid w:val="00E73BAD"/>
    <w:rsid w:val="00E73C56"/>
    <w:rsid w:val="00E73CC8"/>
    <w:rsid w:val="00E7401C"/>
    <w:rsid w:val="00E74134"/>
    <w:rsid w:val="00E7457F"/>
    <w:rsid w:val="00E749C9"/>
    <w:rsid w:val="00E74A53"/>
    <w:rsid w:val="00E74AB2"/>
    <w:rsid w:val="00E74F37"/>
    <w:rsid w:val="00E74F5C"/>
    <w:rsid w:val="00E74F7F"/>
    <w:rsid w:val="00E7564E"/>
    <w:rsid w:val="00E75738"/>
    <w:rsid w:val="00E75797"/>
    <w:rsid w:val="00E75A5D"/>
    <w:rsid w:val="00E75EA5"/>
    <w:rsid w:val="00E76E15"/>
    <w:rsid w:val="00E772FD"/>
    <w:rsid w:val="00E77736"/>
    <w:rsid w:val="00E77FCC"/>
    <w:rsid w:val="00E80216"/>
    <w:rsid w:val="00E804B6"/>
    <w:rsid w:val="00E8071B"/>
    <w:rsid w:val="00E81188"/>
    <w:rsid w:val="00E8164E"/>
    <w:rsid w:val="00E81C10"/>
    <w:rsid w:val="00E81DDD"/>
    <w:rsid w:val="00E82086"/>
    <w:rsid w:val="00E83093"/>
    <w:rsid w:val="00E830BA"/>
    <w:rsid w:val="00E839B2"/>
    <w:rsid w:val="00E839B9"/>
    <w:rsid w:val="00E839D3"/>
    <w:rsid w:val="00E83D88"/>
    <w:rsid w:val="00E83EB8"/>
    <w:rsid w:val="00E83F69"/>
    <w:rsid w:val="00E84207"/>
    <w:rsid w:val="00E845EA"/>
    <w:rsid w:val="00E84849"/>
    <w:rsid w:val="00E84D4F"/>
    <w:rsid w:val="00E84FF6"/>
    <w:rsid w:val="00E852B1"/>
    <w:rsid w:val="00E855DB"/>
    <w:rsid w:val="00E8593A"/>
    <w:rsid w:val="00E85BA6"/>
    <w:rsid w:val="00E85FDC"/>
    <w:rsid w:val="00E86380"/>
    <w:rsid w:val="00E8670E"/>
    <w:rsid w:val="00E8675A"/>
    <w:rsid w:val="00E8697F"/>
    <w:rsid w:val="00E86B10"/>
    <w:rsid w:val="00E86CE9"/>
    <w:rsid w:val="00E86F4C"/>
    <w:rsid w:val="00E8719C"/>
    <w:rsid w:val="00E871E9"/>
    <w:rsid w:val="00E87473"/>
    <w:rsid w:val="00E8765F"/>
    <w:rsid w:val="00E87E0A"/>
    <w:rsid w:val="00E87E6F"/>
    <w:rsid w:val="00E90897"/>
    <w:rsid w:val="00E90AEC"/>
    <w:rsid w:val="00E90FDC"/>
    <w:rsid w:val="00E91118"/>
    <w:rsid w:val="00E912D5"/>
    <w:rsid w:val="00E91406"/>
    <w:rsid w:val="00E91664"/>
    <w:rsid w:val="00E91DF3"/>
    <w:rsid w:val="00E91F20"/>
    <w:rsid w:val="00E9212C"/>
    <w:rsid w:val="00E92361"/>
    <w:rsid w:val="00E92431"/>
    <w:rsid w:val="00E9274D"/>
    <w:rsid w:val="00E92A7E"/>
    <w:rsid w:val="00E93192"/>
    <w:rsid w:val="00E934A6"/>
    <w:rsid w:val="00E934CC"/>
    <w:rsid w:val="00E9359D"/>
    <w:rsid w:val="00E936A5"/>
    <w:rsid w:val="00E9372F"/>
    <w:rsid w:val="00E93800"/>
    <w:rsid w:val="00E93C75"/>
    <w:rsid w:val="00E93E48"/>
    <w:rsid w:val="00E9418A"/>
    <w:rsid w:val="00E941F4"/>
    <w:rsid w:val="00E9462B"/>
    <w:rsid w:val="00E94832"/>
    <w:rsid w:val="00E94C16"/>
    <w:rsid w:val="00E94FAD"/>
    <w:rsid w:val="00E951D4"/>
    <w:rsid w:val="00E95427"/>
    <w:rsid w:val="00E954AB"/>
    <w:rsid w:val="00E95C58"/>
    <w:rsid w:val="00E95C90"/>
    <w:rsid w:val="00E95E71"/>
    <w:rsid w:val="00E95F09"/>
    <w:rsid w:val="00E96370"/>
    <w:rsid w:val="00E968FB"/>
    <w:rsid w:val="00E969BF"/>
    <w:rsid w:val="00E96C19"/>
    <w:rsid w:val="00E96DBD"/>
    <w:rsid w:val="00E96DE9"/>
    <w:rsid w:val="00E9750D"/>
    <w:rsid w:val="00E9758E"/>
    <w:rsid w:val="00E97D35"/>
    <w:rsid w:val="00EA017C"/>
    <w:rsid w:val="00EA05B2"/>
    <w:rsid w:val="00EA0792"/>
    <w:rsid w:val="00EA0B92"/>
    <w:rsid w:val="00EA0C8F"/>
    <w:rsid w:val="00EA0E3C"/>
    <w:rsid w:val="00EA1027"/>
    <w:rsid w:val="00EA154D"/>
    <w:rsid w:val="00EA1C7A"/>
    <w:rsid w:val="00EA1DBF"/>
    <w:rsid w:val="00EA241A"/>
    <w:rsid w:val="00EA274E"/>
    <w:rsid w:val="00EA2A05"/>
    <w:rsid w:val="00EA3157"/>
    <w:rsid w:val="00EA3799"/>
    <w:rsid w:val="00EA38FE"/>
    <w:rsid w:val="00EA39EB"/>
    <w:rsid w:val="00EA3D39"/>
    <w:rsid w:val="00EA3F54"/>
    <w:rsid w:val="00EA3FC3"/>
    <w:rsid w:val="00EA4027"/>
    <w:rsid w:val="00EA44B4"/>
    <w:rsid w:val="00EA44F7"/>
    <w:rsid w:val="00EA4EA6"/>
    <w:rsid w:val="00EA52DD"/>
    <w:rsid w:val="00EA5610"/>
    <w:rsid w:val="00EA5B91"/>
    <w:rsid w:val="00EA5F3A"/>
    <w:rsid w:val="00EA63A6"/>
    <w:rsid w:val="00EA6498"/>
    <w:rsid w:val="00EA6606"/>
    <w:rsid w:val="00EA69D9"/>
    <w:rsid w:val="00EA7288"/>
    <w:rsid w:val="00EA75AB"/>
    <w:rsid w:val="00EA76DE"/>
    <w:rsid w:val="00EA7C61"/>
    <w:rsid w:val="00EA7CB9"/>
    <w:rsid w:val="00EB03FF"/>
    <w:rsid w:val="00EB08FF"/>
    <w:rsid w:val="00EB0A25"/>
    <w:rsid w:val="00EB11E7"/>
    <w:rsid w:val="00EB1D64"/>
    <w:rsid w:val="00EB215A"/>
    <w:rsid w:val="00EB2323"/>
    <w:rsid w:val="00EB2473"/>
    <w:rsid w:val="00EB25FA"/>
    <w:rsid w:val="00EB2728"/>
    <w:rsid w:val="00EB2873"/>
    <w:rsid w:val="00EB2C4C"/>
    <w:rsid w:val="00EB2F44"/>
    <w:rsid w:val="00EB30F0"/>
    <w:rsid w:val="00EB3110"/>
    <w:rsid w:val="00EB349B"/>
    <w:rsid w:val="00EB37E6"/>
    <w:rsid w:val="00EB4388"/>
    <w:rsid w:val="00EB452E"/>
    <w:rsid w:val="00EB45CE"/>
    <w:rsid w:val="00EB45D7"/>
    <w:rsid w:val="00EB4CF1"/>
    <w:rsid w:val="00EB4FF4"/>
    <w:rsid w:val="00EB57E1"/>
    <w:rsid w:val="00EB5A15"/>
    <w:rsid w:val="00EB619E"/>
    <w:rsid w:val="00EB61FD"/>
    <w:rsid w:val="00EB620F"/>
    <w:rsid w:val="00EB660E"/>
    <w:rsid w:val="00EB66F8"/>
    <w:rsid w:val="00EB679F"/>
    <w:rsid w:val="00EB690C"/>
    <w:rsid w:val="00EB6D10"/>
    <w:rsid w:val="00EB6FF2"/>
    <w:rsid w:val="00EB7758"/>
    <w:rsid w:val="00EB7819"/>
    <w:rsid w:val="00EC0877"/>
    <w:rsid w:val="00EC0AA2"/>
    <w:rsid w:val="00EC0AAA"/>
    <w:rsid w:val="00EC0CCE"/>
    <w:rsid w:val="00EC136B"/>
    <w:rsid w:val="00EC14A7"/>
    <w:rsid w:val="00EC16C0"/>
    <w:rsid w:val="00EC1945"/>
    <w:rsid w:val="00EC1D39"/>
    <w:rsid w:val="00EC2BB5"/>
    <w:rsid w:val="00EC308C"/>
    <w:rsid w:val="00EC34E6"/>
    <w:rsid w:val="00EC353D"/>
    <w:rsid w:val="00EC3746"/>
    <w:rsid w:val="00EC37BF"/>
    <w:rsid w:val="00EC3D35"/>
    <w:rsid w:val="00EC3D6A"/>
    <w:rsid w:val="00EC4405"/>
    <w:rsid w:val="00EC4492"/>
    <w:rsid w:val="00EC5603"/>
    <w:rsid w:val="00EC5747"/>
    <w:rsid w:val="00EC59F5"/>
    <w:rsid w:val="00EC5AF0"/>
    <w:rsid w:val="00EC5F41"/>
    <w:rsid w:val="00EC628E"/>
    <w:rsid w:val="00EC637E"/>
    <w:rsid w:val="00EC6658"/>
    <w:rsid w:val="00EC6C09"/>
    <w:rsid w:val="00EC707B"/>
    <w:rsid w:val="00EC7381"/>
    <w:rsid w:val="00EC76F3"/>
    <w:rsid w:val="00EC78AC"/>
    <w:rsid w:val="00EC7E2C"/>
    <w:rsid w:val="00EC7E68"/>
    <w:rsid w:val="00ED05B6"/>
    <w:rsid w:val="00ED0DC4"/>
    <w:rsid w:val="00ED1549"/>
    <w:rsid w:val="00ED1B4F"/>
    <w:rsid w:val="00ED2600"/>
    <w:rsid w:val="00ED2632"/>
    <w:rsid w:val="00ED26DA"/>
    <w:rsid w:val="00ED2CCB"/>
    <w:rsid w:val="00ED3083"/>
    <w:rsid w:val="00ED3963"/>
    <w:rsid w:val="00ED3A4B"/>
    <w:rsid w:val="00ED3C12"/>
    <w:rsid w:val="00ED3E25"/>
    <w:rsid w:val="00ED3F35"/>
    <w:rsid w:val="00ED427D"/>
    <w:rsid w:val="00ED45B6"/>
    <w:rsid w:val="00ED4748"/>
    <w:rsid w:val="00ED57A8"/>
    <w:rsid w:val="00ED5FDA"/>
    <w:rsid w:val="00ED61EF"/>
    <w:rsid w:val="00ED65B3"/>
    <w:rsid w:val="00ED6863"/>
    <w:rsid w:val="00ED68B5"/>
    <w:rsid w:val="00ED6ADB"/>
    <w:rsid w:val="00ED6B0F"/>
    <w:rsid w:val="00ED6D45"/>
    <w:rsid w:val="00ED701A"/>
    <w:rsid w:val="00ED7076"/>
    <w:rsid w:val="00ED715F"/>
    <w:rsid w:val="00ED74EF"/>
    <w:rsid w:val="00EE01EE"/>
    <w:rsid w:val="00EE06AE"/>
    <w:rsid w:val="00EE09C8"/>
    <w:rsid w:val="00EE118A"/>
    <w:rsid w:val="00EE17DB"/>
    <w:rsid w:val="00EE1958"/>
    <w:rsid w:val="00EE19A9"/>
    <w:rsid w:val="00EE1F03"/>
    <w:rsid w:val="00EE1FF7"/>
    <w:rsid w:val="00EE20A3"/>
    <w:rsid w:val="00EE2215"/>
    <w:rsid w:val="00EE25F8"/>
    <w:rsid w:val="00EE2A76"/>
    <w:rsid w:val="00EE37A1"/>
    <w:rsid w:val="00EE3A7E"/>
    <w:rsid w:val="00EE3CCC"/>
    <w:rsid w:val="00EE3E04"/>
    <w:rsid w:val="00EE419F"/>
    <w:rsid w:val="00EE42EC"/>
    <w:rsid w:val="00EE4897"/>
    <w:rsid w:val="00EE48B1"/>
    <w:rsid w:val="00EE4960"/>
    <w:rsid w:val="00EE49B2"/>
    <w:rsid w:val="00EE4D64"/>
    <w:rsid w:val="00EE4DBA"/>
    <w:rsid w:val="00EE50E1"/>
    <w:rsid w:val="00EE523D"/>
    <w:rsid w:val="00EE54C5"/>
    <w:rsid w:val="00EE6AF8"/>
    <w:rsid w:val="00EE710E"/>
    <w:rsid w:val="00EE74CE"/>
    <w:rsid w:val="00EE777D"/>
    <w:rsid w:val="00EE791A"/>
    <w:rsid w:val="00EE7DF6"/>
    <w:rsid w:val="00EF05B0"/>
    <w:rsid w:val="00EF06DE"/>
    <w:rsid w:val="00EF0AAA"/>
    <w:rsid w:val="00EF1259"/>
    <w:rsid w:val="00EF14ED"/>
    <w:rsid w:val="00EF19FD"/>
    <w:rsid w:val="00EF1A3B"/>
    <w:rsid w:val="00EF1BDD"/>
    <w:rsid w:val="00EF216D"/>
    <w:rsid w:val="00EF25C9"/>
    <w:rsid w:val="00EF2690"/>
    <w:rsid w:val="00EF31C1"/>
    <w:rsid w:val="00EF36AA"/>
    <w:rsid w:val="00EF3899"/>
    <w:rsid w:val="00EF39E6"/>
    <w:rsid w:val="00EF3BDB"/>
    <w:rsid w:val="00EF3F7D"/>
    <w:rsid w:val="00EF4D8B"/>
    <w:rsid w:val="00EF4F08"/>
    <w:rsid w:val="00EF55F7"/>
    <w:rsid w:val="00EF5928"/>
    <w:rsid w:val="00EF5AE5"/>
    <w:rsid w:val="00EF5B6E"/>
    <w:rsid w:val="00EF5F89"/>
    <w:rsid w:val="00EF61BB"/>
    <w:rsid w:val="00EF63E0"/>
    <w:rsid w:val="00EF6591"/>
    <w:rsid w:val="00EF69BB"/>
    <w:rsid w:val="00EF7066"/>
    <w:rsid w:val="00EF7356"/>
    <w:rsid w:val="00EF7C9D"/>
    <w:rsid w:val="00EF7D02"/>
    <w:rsid w:val="00F003F4"/>
    <w:rsid w:val="00F00709"/>
    <w:rsid w:val="00F008EE"/>
    <w:rsid w:val="00F00959"/>
    <w:rsid w:val="00F01577"/>
    <w:rsid w:val="00F01BC7"/>
    <w:rsid w:val="00F01FE2"/>
    <w:rsid w:val="00F024E5"/>
    <w:rsid w:val="00F02644"/>
    <w:rsid w:val="00F02B83"/>
    <w:rsid w:val="00F02D3D"/>
    <w:rsid w:val="00F02DBB"/>
    <w:rsid w:val="00F02DCD"/>
    <w:rsid w:val="00F03AC5"/>
    <w:rsid w:val="00F03D3E"/>
    <w:rsid w:val="00F03ECF"/>
    <w:rsid w:val="00F04013"/>
    <w:rsid w:val="00F040A1"/>
    <w:rsid w:val="00F04141"/>
    <w:rsid w:val="00F04B4B"/>
    <w:rsid w:val="00F04FA6"/>
    <w:rsid w:val="00F05437"/>
    <w:rsid w:val="00F05598"/>
    <w:rsid w:val="00F061C4"/>
    <w:rsid w:val="00F0669F"/>
    <w:rsid w:val="00F06CDE"/>
    <w:rsid w:val="00F071A4"/>
    <w:rsid w:val="00F075AB"/>
    <w:rsid w:val="00F079DF"/>
    <w:rsid w:val="00F07AE4"/>
    <w:rsid w:val="00F1075C"/>
    <w:rsid w:val="00F10B5B"/>
    <w:rsid w:val="00F10BB1"/>
    <w:rsid w:val="00F11388"/>
    <w:rsid w:val="00F11779"/>
    <w:rsid w:val="00F118B4"/>
    <w:rsid w:val="00F11A5A"/>
    <w:rsid w:val="00F11BFE"/>
    <w:rsid w:val="00F11CCA"/>
    <w:rsid w:val="00F11DB1"/>
    <w:rsid w:val="00F1232B"/>
    <w:rsid w:val="00F12A05"/>
    <w:rsid w:val="00F12D93"/>
    <w:rsid w:val="00F1338A"/>
    <w:rsid w:val="00F137D5"/>
    <w:rsid w:val="00F14286"/>
    <w:rsid w:val="00F14399"/>
    <w:rsid w:val="00F1464D"/>
    <w:rsid w:val="00F14703"/>
    <w:rsid w:val="00F14BA1"/>
    <w:rsid w:val="00F1501D"/>
    <w:rsid w:val="00F15A2F"/>
    <w:rsid w:val="00F15A75"/>
    <w:rsid w:val="00F160B5"/>
    <w:rsid w:val="00F164FE"/>
    <w:rsid w:val="00F165D5"/>
    <w:rsid w:val="00F16756"/>
    <w:rsid w:val="00F16933"/>
    <w:rsid w:val="00F16B27"/>
    <w:rsid w:val="00F16F97"/>
    <w:rsid w:val="00F16FF8"/>
    <w:rsid w:val="00F17213"/>
    <w:rsid w:val="00F1728A"/>
    <w:rsid w:val="00F173F4"/>
    <w:rsid w:val="00F1768D"/>
    <w:rsid w:val="00F178B8"/>
    <w:rsid w:val="00F20A53"/>
    <w:rsid w:val="00F20AFA"/>
    <w:rsid w:val="00F20FF2"/>
    <w:rsid w:val="00F21565"/>
    <w:rsid w:val="00F22A34"/>
    <w:rsid w:val="00F22F2A"/>
    <w:rsid w:val="00F23014"/>
    <w:rsid w:val="00F2320A"/>
    <w:rsid w:val="00F233E2"/>
    <w:rsid w:val="00F2354A"/>
    <w:rsid w:val="00F237F7"/>
    <w:rsid w:val="00F23940"/>
    <w:rsid w:val="00F241C7"/>
    <w:rsid w:val="00F2440A"/>
    <w:rsid w:val="00F244AA"/>
    <w:rsid w:val="00F2486B"/>
    <w:rsid w:val="00F248E3"/>
    <w:rsid w:val="00F24ACD"/>
    <w:rsid w:val="00F24B02"/>
    <w:rsid w:val="00F24BDF"/>
    <w:rsid w:val="00F24C33"/>
    <w:rsid w:val="00F25607"/>
    <w:rsid w:val="00F25B61"/>
    <w:rsid w:val="00F25CDB"/>
    <w:rsid w:val="00F264CC"/>
    <w:rsid w:val="00F26683"/>
    <w:rsid w:val="00F26DEE"/>
    <w:rsid w:val="00F26E9E"/>
    <w:rsid w:val="00F27040"/>
    <w:rsid w:val="00F270F2"/>
    <w:rsid w:val="00F27110"/>
    <w:rsid w:val="00F2768B"/>
    <w:rsid w:val="00F2771E"/>
    <w:rsid w:val="00F27951"/>
    <w:rsid w:val="00F27B1C"/>
    <w:rsid w:val="00F27DB9"/>
    <w:rsid w:val="00F300E7"/>
    <w:rsid w:val="00F304BC"/>
    <w:rsid w:val="00F305C4"/>
    <w:rsid w:val="00F306B7"/>
    <w:rsid w:val="00F30772"/>
    <w:rsid w:val="00F30F15"/>
    <w:rsid w:val="00F31132"/>
    <w:rsid w:val="00F312AB"/>
    <w:rsid w:val="00F3150F"/>
    <w:rsid w:val="00F315B0"/>
    <w:rsid w:val="00F31B68"/>
    <w:rsid w:val="00F3225B"/>
    <w:rsid w:val="00F323C6"/>
    <w:rsid w:val="00F323CF"/>
    <w:rsid w:val="00F32C3D"/>
    <w:rsid w:val="00F330EB"/>
    <w:rsid w:val="00F33127"/>
    <w:rsid w:val="00F331AA"/>
    <w:rsid w:val="00F33A4C"/>
    <w:rsid w:val="00F33C12"/>
    <w:rsid w:val="00F33EB8"/>
    <w:rsid w:val="00F34080"/>
    <w:rsid w:val="00F34828"/>
    <w:rsid w:val="00F34CE2"/>
    <w:rsid w:val="00F34DD7"/>
    <w:rsid w:val="00F351EF"/>
    <w:rsid w:val="00F352AA"/>
    <w:rsid w:val="00F35589"/>
    <w:rsid w:val="00F356C6"/>
    <w:rsid w:val="00F35B6B"/>
    <w:rsid w:val="00F35D7B"/>
    <w:rsid w:val="00F36082"/>
    <w:rsid w:val="00F368BA"/>
    <w:rsid w:val="00F372B4"/>
    <w:rsid w:val="00F374A5"/>
    <w:rsid w:val="00F37527"/>
    <w:rsid w:val="00F376A8"/>
    <w:rsid w:val="00F377BC"/>
    <w:rsid w:val="00F3796E"/>
    <w:rsid w:val="00F4095A"/>
    <w:rsid w:val="00F40A2A"/>
    <w:rsid w:val="00F40F39"/>
    <w:rsid w:val="00F4117F"/>
    <w:rsid w:val="00F4139A"/>
    <w:rsid w:val="00F414A4"/>
    <w:rsid w:val="00F4153E"/>
    <w:rsid w:val="00F41ADE"/>
    <w:rsid w:val="00F4206A"/>
    <w:rsid w:val="00F42182"/>
    <w:rsid w:val="00F4220E"/>
    <w:rsid w:val="00F4246A"/>
    <w:rsid w:val="00F42894"/>
    <w:rsid w:val="00F42A2C"/>
    <w:rsid w:val="00F42E92"/>
    <w:rsid w:val="00F430EA"/>
    <w:rsid w:val="00F431C6"/>
    <w:rsid w:val="00F44738"/>
    <w:rsid w:val="00F448CB"/>
    <w:rsid w:val="00F44C17"/>
    <w:rsid w:val="00F44FDD"/>
    <w:rsid w:val="00F45BF8"/>
    <w:rsid w:val="00F45C55"/>
    <w:rsid w:val="00F45EB5"/>
    <w:rsid w:val="00F46380"/>
    <w:rsid w:val="00F46800"/>
    <w:rsid w:val="00F468CC"/>
    <w:rsid w:val="00F4691C"/>
    <w:rsid w:val="00F46AF0"/>
    <w:rsid w:val="00F46B80"/>
    <w:rsid w:val="00F46D6A"/>
    <w:rsid w:val="00F46F86"/>
    <w:rsid w:val="00F47182"/>
    <w:rsid w:val="00F47235"/>
    <w:rsid w:val="00F50D75"/>
    <w:rsid w:val="00F516F7"/>
    <w:rsid w:val="00F51A35"/>
    <w:rsid w:val="00F51BCB"/>
    <w:rsid w:val="00F520B1"/>
    <w:rsid w:val="00F5239F"/>
    <w:rsid w:val="00F526C4"/>
    <w:rsid w:val="00F5280D"/>
    <w:rsid w:val="00F52D67"/>
    <w:rsid w:val="00F53340"/>
    <w:rsid w:val="00F533FB"/>
    <w:rsid w:val="00F5356B"/>
    <w:rsid w:val="00F5377A"/>
    <w:rsid w:val="00F53A73"/>
    <w:rsid w:val="00F53DD6"/>
    <w:rsid w:val="00F53ECD"/>
    <w:rsid w:val="00F5415D"/>
    <w:rsid w:val="00F543B6"/>
    <w:rsid w:val="00F5463B"/>
    <w:rsid w:val="00F54816"/>
    <w:rsid w:val="00F559DE"/>
    <w:rsid w:val="00F559E6"/>
    <w:rsid w:val="00F55C8C"/>
    <w:rsid w:val="00F56106"/>
    <w:rsid w:val="00F57565"/>
    <w:rsid w:val="00F577EC"/>
    <w:rsid w:val="00F5781F"/>
    <w:rsid w:val="00F578C8"/>
    <w:rsid w:val="00F609D7"/>
    <w:rsid w:val="00F60B6E"/>
    <w:rsid w:val="00F61A0B"/>
    <w:rsid w:val="00F61AEF"/>
    <w:rsid w:val="00F61B4B"/>
    <w:rsid w:val="00F61BEF"/>
    <w:rsid w:val="00F61E65"/>
    <w:rsid w:val="00F62327"/>
    <w:rsid w:val="00F62375"/>
    <w:rsid w:val="00F62386"/>
    <w:rsid w:val="00F62645"/>
    <w:rsid w:val="00F62733"/>
    <w:rsid w:val="00F62818"/>
    <w:rsid w:val="00F6395C"/>
    <w:rsid w:val="00F63ADC"/>
    <w:rsid w:val="00F63EB4"/>
    <w:rsid w:val="00F642E9"/>
    <w:rsid w:val="00F6436E"/>
    <w:rsid w:val="00F64511"/>
    <w:rsid w:val="00F645E1"/>
    <w:rsid w:val="00F652E4"/>
    <w:rsid w:val="00F655FF"/>
    <w:rsid w:val="00F65FA6"/>
    <w:rsid w:val="00F66167"/>
    <w:rsid w:val="00F663F1"/>
    <w:rsid w:val="00F66539"/>
    <w:rsid w:val="00F669DC"/>
    <w:rsid w:val="00F66B7E"/>
    <w:rsid w:val="00F66B99"/>
    <w:rsid w:val="00F66C9E"/>
    <w:rsid w:val="00F66FF4"/>
    <w:rsid w:val="00F676C7"/>
    <w:rsid w:val="00F679CD"/>
    <w:rsid w:val="00F67D26"/>
    <w:rsid w:val="00F67FEA"/>
    <w:rsid w:val="00F702A2"/>
    <w:rsid w:val="00F7038F"/>
    <w:rsid w:val="00F706F0"/>
    <w:rsid w:val="00F71084"/>
    <w:rsid w:val="00F716AA"/>
    <w:rsid w:val="00F71C4B"/>
    <w:rsid w:val="00F71ED4"/>
    <w:rsid w:val="00F71F60"/>
    <w:rsid w:val="00F72145"/>
    <w:rsid w:val="00F72226"/>
    <w:rsid w:val="00F72257"/>
    <w:rsid w:val="00F72A41"/>
    <w:rsid w:val="00F72C26"/>
    <w:rsid w:val="00F72C38"/>
    <w:rsid w:val="00F72D7E"/>
    <w:rsid w:val="00F72FCF"/>
    <w:rsid w:val="00F73B9F"/>
    <w:rsid w:val="00F73C9C"/>
    <w:rsid w:val="00F73CE5"/>
    <w:rsid w:val="00F73DBD"/>
    <w:rsid w:val="00F73E2B"/>
    <w:rsid w:val="00F73FB8"/>
    <w:rsid w:val="00F74194"/>
    <w:rsid w:val="00F741DE"/>
    <w:rsid w:val="00F741F9"/>
    <w:rsid w:val="00F74962"/>
    <w:rsid w:val="00F74AC0"/>
    <w:rsid w:val="00F74D13"/>
    <w:rsid w:val="00F74F24"/>
    <w:rsid w:val="00F74FBA"/>
    <w:rsid w:val="00F752B0"/>
    <w:rsid w:val="00F75432"/>
    <w:rsid w:val="00F754C1"/>
    <w:rsid w:val="00F7597F"/>
    <w:rsid w:val="00F75F21"/>
    <w:rsid w:val="00F76349"/>
    <w:rsid w:val="00F776BA"/>
    <w:rsid w:val="00F77B9B"/>
    <w:rsid w:val="00F77D6B"/>
    <w:rsid w:val="00F80447"/>
    <w:rsid w:val="00F80502"/>
    <w:rsid w:val="00F80659"/>
    <w:rsid w:val="00F807EF"/>
    <w:rsid w:val="00F8125C"/>
    <w:rsid w:val="00F81324"/>
    <w:rsid w:val="00F81498"/>
    <w:rsid w:val="00F81554"/>
    <w:rsid w:val="00F818D7"/>
    <w:rsid w:val="00F8206C"/>
    <w:rsid w:val="00F82A00"/>
    <w:rsid w:val="00F83439"/>
    <w:rsid w:val="00F836F0"/>
    <w:rsid w:val="00F8394F"/>
    <w:rsid w:val="00F841CC"/>
    <w:rsid w:val="00F84A5D"/>
    <w:rsid w:val="00F85014"/>
    <w:rsid w:val="00F85810"/>
    <w:rsid w:val="00F8595F"/>
    <w:rsid w:val="00F859B7"/>
    <w:rsid w:val="00F85CF4"/>
    <w:rsid w:val="00F8607F"/>
    <w:rsid w:val="00F865E8"/>
    <w:rsid w:val="00F86909"/>
    <w:rsid w:val="00F86E5B"/>
    <w:rsid w:val="00F8702F"/>
    <w:rsid w:val="00F8724B"/>
    <w:rsid w:val="00F90579"/>
    <w:rsid w:val="00F9076B"/>
    <w:rsid w:val="00F90956"/>
    <w:rsid w:val="00F90A27"/>
    <w:rsid w:val="00F91222"/>
    <w:rsid w:val="00F91B16"/>
    <w:rsid w:val="00F91D2A"/>
    <w:rsid w:val="00F92058"/>
    <w:rsid w:val="00F92612"/>
    <w:rsid w:val="00F92678"/>
    <w:rsid w:val="00F93333"/>
    <w:rsid w:val="00F93E42"/>
    <w:rsid w:val="00F94220"/>
    <w:rsid w:val="00F943B5"/>
    <w:rsid w:val="00F943BD"/>
    <w:rsid w:val="00F944EB"/>
    <w:rsid w:val="00F94662"/>
    <w:rsid w:val="00F95060"/>
    <w:rsid w:val="00F950D8"/>
    <w:rsid w:val="00F95685"/>
    <w:rsid w:val="00F959DC"/>
    <w:rsid w:val="00F95BAA"/>
    <w:rsid w:val="00F95CDF"/>
    <w:rsid w:val="00F9677E"/>
    <w:rsid w:val="00F976BA"/>
    <w:rsid w:val="00F9788E"/>
    <w:rsid w:val="00FA02A1"/>
    <w:rsid w:val="00FA0A7E"/>
    <w:rsid w:val="00FA0B91"/>
    <w:rsid w:val="00FA0D5E"/>
    <w:rsid w:val="00FA1228"/>
    <w:rsid w:val="00FA130E"/>
    <w:rsid w:val="00FA1CF2"/>
    <w:rsid w:val="00FA1E7B"/>
    <w:rsid w:val="00FA1F4A"/>
    <w:rsid w:val="00FA291D"/>
    <w:rsid w:val="00FA2A4D"/>
    <w:rsid w:val="00FA2A97"/>
    <w:rsid w:val="00FA2C32"/>
    <w:rsid w:val="00FA309F"/>
    <w:rsid w:val="00FA35FB"/>
    <w:rsid w:val="00FA38F0"/>
    <w:rsid w:val="00FA3C6F"/>
    <w:rsid w:val="00FA3EB2"/>
    <w:rsid w:val="00FA4293"/>
    <w:rsid w:val="00FA4C07"/>
    <w:rsid w:val="00FA4C23"/>
    <w:rsid w:val="00FA4E2E"/>
    <w:rsid w:val="00FA4FF9"/>
    <w:rsid w:val="00FA50C4"/>
    <w:rsid w:val="00FA51EC"/>
    <w:rsid w:val="00FA583C"/>
    <w:rsid w:val="00FA59F4"/>
    <w:rsid w:val="00FA5E94"/>
    <w:rsid w:val="00FA5F5C"/>
    <w:rsid w:val="00FA63AF"/>
    <w:rsid w:val="00FA6B7B"/>
    <w:rsid w:val="00FA6D9D"/>
    <w:rsid w:val="00FA7356"/>
    <w:rsid w:val="00FA7468"/>
    <w:rsid w:val="00FA7E6D"/>
    <w:rsid w:val="00FB013E"/>
    <w:rsid w:val="00FB025B"/>
    <w:rsid w:val="00FB0489"/>
    <w:rsid w:val="00FB0730"/>
    <w:rsid w:val="00FB0811"/>
    <w:rsid w:val="00FB0D38"/>
    <w:rsid w:val="00FB0E29"/>
    <w:rsid w:val="00FB10B3"/>
    <w:rsid w:val="00FB12F3"/>
    <w:rsid w:val="00FB1368"/>
    <w:rsid w:val="00FB180E"/>
    <w:rsid w:val="00FB1DE1"/>
    <w:rsid w:val="00FB2523"/>
    <w:rsid w:val="00FB284C"/>
    <w:rsid w:val="00FB286D"/>
    <w:rsid w:val="00FB295D"/>
    <w:rsid w:val="00FB36B7"/>
    <w:rsid w:val="00FB3C82"/>
    <w:rsid w:val="00FB40CF"/>
    <w:rsid w:val="00FB42FB"/>
    <w:rsid w:val="00FB4443"/>
    <w:rsid w:val="00FB46F7"/>
    <w:rsid w:val="00FB4C09"/>
    <w:rsid w:val="00FB4ED6"/>
    <w:rsid w:val="00FB50CE"/>
    <w:rsid w:val="00FB5947"/>
    <w:rsid w:val="00FB5B24"/>
    <w:rsid w:val="00FB5B9C"/>
    <w:rsid w:val="00FB5E9F"/>
    <w:rsid w:val="00FB61DD"/>
    <w:rsid w:val="00FB7557"/>
    <w:rsid w:val="00FB7674"/>
    <w:rsid w:val="00FC0309"/>
    <w:rsid w:val="00FC049D"/>
    <w:rsid w:val="00FC04E9"/>
    <w:rsid w:val="00FC0705"/>
    <w:rsid w:val="00FC0D07"/>
    <w:rsid w:val="00FC103E"/>
    <w:rsid w:val="00FC244F"/>
    <w:rsid w:val="00FC2819"/>
    <w:rsid w:val="00FC2920"/>
    <w:rsid w:val="00FC2A8D"/>
    <w:rsid w:val="00FC2F74"/>
    <w:rsid w:val="00FC387C"/>
    <w:rsid w:val="00FC3A35"/>
    <w:rsid w:val="00FC3BC9"/>
    <w:rsid w:val="00FC3C2C"/>
    <w:rsid w:val="00FC3C50"/>
    <w:rsid w:val="00FC4103"/>
    <w:rsid w:val="00FC4718"/>
    <w:rsid w:val="00FC47A6"/>
    <w:rsid w:val="00FC49F9"/>
    <w:rsid w:val="00FC4C90"/>
    <w:rsid w:val="00FC4DBC"/>
    <w:rsid w:val="00FC4E02"/>
    <w:rsid w:val="00FC521F"/>
    <w:rsid w:val="00FC5310"/>
    <w:rsid w:val="00FC5695"/>
    <w:rsid w:val="00FC59A1"/>
    <w:rsid w:val="00FC5DB8"/>
    <w:rsid w:val="00FC61F1"/>
    <w:rsid w:val="00FC65BB"/>
    <w:rsid w:val="00FC6994"/>
    <w:rsid w:val="00FC6D0B"/>
    <w:rsid w:val="00FC7029"/>
    <w:rsid w:val="00FC72B8"/>
    <w:rsid w:val="00FC75BE"/>
    <w:rsid w:val="00FC7A66"/>
    <w:rsid w:val="00FC7C4E"/>
    <w:rsid w:val="00FD01B0"/>
    <w:rsid w:val="00FD058C"/>
    <w:rsid w:val="00FD0A22"/>
    <w:rsid w:val="00FD0B2A"/>
    <w:rsid w:val="00FD0C42"/>
    <w:rsid w:val="00FD0CCA"/>
    <w:rsid w:val="00FD0E1F"/>
    <w:rsid w:val="00FD0E43"/>
    <w:rsid w:val="00FD1318"/>
    <w:rsid w:val="00FD17D6"/>
    <w:rsid w:val="00FD1938"/>
    <w:rsid w:val="00FD1D27"/>
    <w:rsid w:val="00FD1E91"/>
    <w:rsid w:val="00FD1FD3"/>
    <w:rsid w:val="00FD232E"/>
    <w:rsid w:val="00FD2917"/>
    <w:rsid w:val="00FD2927"/>
    <w:rsid w:val="00FD2B92"/>
    <w:rsid w:val="00FD2D67"/>
    <w:rsid w:val="00FD3541"/>
    <w:rsid w:val="00FD367F"/>
    <w:rsid w:val="00FD3B0D"/>
    <w:rsid w:val="00FD3D99"/>
    <w:rsid w:val="00FD3FBE"/>
    <w:rsid w:val="00FD3FF1"/>
    <w:rsid w:val="00FD4578"/>
    <w:rsid w:val="00FD4A0C"/>
    <w:rsid w:val="00FD4A36"/>
    <w:rsid w:val="00FD4A74"/>
    <w:rsid w:val="00FD4D71"/>
    <w:rsid w:val="00FD52AA"/>
    <w:rsid w:val="00FD567A"/>
    <w:rsid w:val="00FD57C0"/>
    <w:rsid w:val="00FD57F1"/>
    <w:rsid w:val="00FD5D20"/>
    <w:rsid w:val="00FD5F61"/>
    <w:rsid w:val="00FD6269"/>
    <w:rsid w:val="00FD64CA"/>
    <w:rsid w:val="00FD66FC"/>
    <w:rsid w:val="00FD67AC"/>
    <w:rsid w:val="00FD6BF3"/>
    <w:rsid w:val="00FD6C26"/>
    <w:rsid w:val="00FD728A"/>
    <w:rsid w:val="00FD787D"/>
    <w:rsid w:val="00FD7FFE"/>
    <w:rsid w:val="00FE0257"/>
    <w:rsid w:val="00FE06C2"/>
    <w:rsid w:val="00FE0808"/>
    <w:rsid w:val="00FE0FBB"/>
    <w:rsid w:val="00FE120B"/>
    <w:rsid w:val="00FE1803"/>
    <w:rsid w:val="00FE189B"/>
    <w:rsid w:val="00FE203A"/>
    <w:rsid w:val="00FE20E7"/>
    <w:rsid w:val="00FE233D"/>
    <w:rsid w:val="00FE23D7"/>
    <w:rsid w:val="00FE2797"/>
    <w:rsid w:val="00FE2860"/>
    <w:rsid w:val="00FE313D"/>
    <w:rsid w:val="00FE3500"/>
    <w:rsid w:val="00FE361B"/>
    <w:rsid w:val="00FE36DB"/>
    <w:rsid w:val="00FE3717"/>
    <w:rsid w:val="00FE3968"/>
    <w:rsid w:val="00FE3A2A"/>
    <w:rsid w:val="00FE3BE3"/>
    <w:rsid w:val="00FE47B1"/>
    <w:rsid w:val="00FE4A2C"/>
    <w:rsid w:val="00FE5577"/>
    <w:rsid w:val="00FE59B4"/>
    <w:rsid w:val="00FE5A19"/>
    <w:rsid w:val="00FE5C81"/>
    <w:rsid w:val="00FE5CD3"/>
    <w:rsid w:val="00FE64D1"/>
    <w:rsid w:val="00FE67BE"/>
    <w:rsid w:val="00FE69B5"/>
    <w:rsid w:val="00FE6C49"/>
    <w:rsid w:val="00FE6C5B"/>
    <w:rsid w:val="00FE6D41"/>
    <w:rsid w:val="00FE736F"/>
    <w:rsid w:val="00FE740B"/>
    <w:rsid w:val="00FE77EB"/>
    <w:rsid w:val="00FE7C6C"/>
    <w:rsid w:val="00FE7CD1"/>
    <w:rsid w:val="00FE7E97"/>
    <w:rsid w:val="00FE7FC1"/>
    <w:rsid w:val="00FF00EF"/>
    <w:rsid w:val="00FF01D5"/>
    <w:rsid w:val="00FF0699"/>
    <w:rsid w:val="00FF1228"/>
    <w:rsid w:val="00FF171F"/>
    <w:rsid w:val="00FF1D58"/>
    <w:rsid w:val="00FF1F7D"/>
    <w:rsid w:val="00FF20FB"/>
    <w:rsid w:val="00FF2632"/>
    <w:rsid w:val="00FF286A"/>
    <w:rsid w:val="00FF28AE"/>
    <w:rsid w:val="00FF2A85"/>
    <w:rsid w:val="00FF370E"/>
    <w:rsid w:val="00FF38CB"/>
    <w:rsid w:val="00FF3A19"/>
    <w:rsid w:val="00FF3CA8"/>
    <w:rsid w:val="00FF4A4C"/>
    <w:rsid w:val="00FF53D4"/>
    <w:rsid w:val="00FF5477"/>
    <w:rsid w:val="00FF5BB2"/>
    <w:rsid w:val="00FF5C5E"/>
    <w:rsid w:val="00FF62E7"/>
    <w:rsid w:val="00FF6E4E"/>
    <w:rsid w:val="00FF7B0E"/>
    <w:rsid w:val="0373DF70"/>
    <w:rsid w:val="03A0DBBC"/>
    <w:rsid w:val="051F8E45"/>
    <w:rsid w:val="05765B5A"/>
    <w:rsid w:val="069AD00A"/>
    <w:rsid w:val="07C78A9E"/>
    <w:rsid w:val="07D6E769"/>
    <w:rsid w:val="08BB465E"/>
    <w:rsid w:val="0A0CE41A"/>
    <w:rsid w:val="0A190911"/>
    <w:rsid w:val="0BD5D349"/>
    <w:rsid w:val="0D613F46"/>
    <w:rsid w:val="0E3220F7"/>
    <w:rsid w:val="0F321068"/>
    <w:rsid w:val="0F586D06"/>
    <w:rsid w:val="0FD47877"/>
    <w:rsid w:val="10E07DCE"/>
    <w:rsid w:val="11491892"/>
    <w:rsid w:val="119CDB65"/>
    <w:rsid w:val="12307695"/>
    <w:rsid w:val="12D15671"/>
    <w:rsid w:val="1304AFFD"/>
    <w:rsid w:val="1309D89E"/>
    <w:rsid w:val="1356DD1E"/>
    <w:rsid w:val="146C0E26"/>
    <w:rsid w:val="167B47CE"/>
    <w:rsid w:val="178EC67E"/>
    <w:rsid w:val="1821B413"/>
    <w:rsid w:val="18EC8663"/>
    <w:rsid w:val="1987766B"/>
    <w:rsid w:val="19CFFF0B"/>
    <w:rsid w:val="1A474D5C"/>
    <w:rsid w:val="1AB7FA27"/>
    <w:rsid w:val="1C7067F0"/>
    <w:rsid w:val="1C8CC03E"/>
    <w:rsid w:val="1DD8DFC0"/>
    <w:rsid w:val="1E7EF31B"/>
    <w:rsid w:val="1F004642"/>
    <w:rsid w:val="1F188839"/>
    <w:rsid w:val="1F1FAD91"/>
    <w:rsid w:val="1F5935BD"/>
    <w:rsid w:val="20D1DAEC"/>
    <w:rsid w:val="20EC7783"/>
    <w:rsid w:val="21C591AD"/>
    <w:rsid w:val="21E4920D"/>
    <w:rsid w:val="23A76D7B"/>
    <w:rsid w:val="23E2BEDD"/>
    <w:rsid w:val="23EDF504"/>
    <w:rsid w:val="253F9DC5"/>
    <w:rsid w:val="25DCBFB3"/>
    <w:rsid w:val="25E3FC3D"/>
    <w:rsid w:val="2606728A"/>
    <w:rsid w:val="27B38998"/>
    <w:rsid w:val="28888739"/>
    <w:rsid w:val="2952A99E"/>
    <w:rsid w:val="2AAAA9F3"/>
    <w:rsid w:val="2AFAB2AF"/>
    <w:rsid w:val="2B05917C"/>
    <w:rsid w:val="2B51CD0D"/>
    <w:rsid w:val="2C2374B5"/>
    <w:rsid w:val="2C8B4301"/>
    <w:rsid w:val="2DAAE1C2"/>
    <w:rsid w:val="2FD98663"/>
    <w:rsid w:val="30B41403"/>
    <w:rsid w:val="314A377B"/>
    <w:rsid w:val="315B4873"/>
    <w:rsid w:val="31862448"/>
    <w:rsid w:val="332D57D9"/>
    <w:rsid w:val="33593377"/>
    <w:rsid w:val="345FE1DA"/>
    <w:rsid w:val="34B5B7BC"/>
    <w:rsid w:val="34D6F640"/>
    <w:rsid w:val="35305DA3"/>
    <w:rsid w:val="35BF2305"/>
    <w:rsid w:val="3616569C"/>
    <w:rsid w:val="36A0F64E"/>
    <w:rsid w:val="375F1EED"/>
    <w:rsid w:val="389F81FF"/>
    <w:rsid w:val="38CB831C"/>
    <w:rsid w:val="3947828D"/>
    <w:rsid w:val="39996103"/>
    <w:rsid w:val="3A7D78ED"/>
    <w:rsid w:val="3B06D1F4"/>
    <w:rsid w:val="3B124233"/>
    <w:rsid w:val="3B34E249"/>
    <w:rsid w:val="3E35876B"/>
    <w:rsid w:val="3E59B49D"/>
    <w:rsid w:val="3E7F7EC2"/>
    <w:rsid w:val="411DFAA0"/>
    <w:rsid w:val="4243100E"/>
    <w:rsid w:val="42E4E684"/>
    <w:rsid w:val="43847061"/>
    <w:rsid w:val="442951FE"/>
    <w:rsid w:val="44752315"/>
    <w:rsid w:val="44A89947"/>
    <w:rsid w:val="44D1F6E4"/>
    <w:rsid w:val="45C37480"/>
    <w:rsid w:val="46AA70AD"/>
    <w:rsid w:val="46B12409"/>
    <w:rsid w:val="46EAD051"/>
    <w:rsid w:val="470233C2"/>
    <w:rsid w:val="47576C0A"/>
    <w:rsid w:val="47DB3215"/>
    <w:rsid w:val="47F2E33B"/>
    <w:rsid w:val="4866D261"/>
    <w:rsid w:val="48ABE83E"/>
    <w:rsid w:val="49ED67A9"/>
    <w:rsid w:val="4ABF3E2F"/>
    <w:rsid w:val="4B0D6CA0"/>
    <w:rsid w:val="4B5652D5"/>
    <w:rsid w:val="4CCD4F7B"/>
    <w:rsid w:val="4EFBF9A7"/>
    <w:rsid w:val="4FE68ADB"/>
    <w:rsid w:val="50FB3161"/>
    <w:rsid w:val="520ACEA3"/>
    <w:rsid w:val="52CC27EB"/>
    <w:rsid w:val="53B3568A"/>
    <w:rsid w:val="545CD0B0"/>
    <w:rsid w:val="552437D2"/>
    <w:rsid w:val="5570DE42"/>
    <w:rsid w:val="55DBE201"/>
    <w:rsid w:val="56894C8A"/>
    <w:rsid w:val="584D1262"/>
    <w:rsid w:val="58B0A8F8"/>
    <w:rsid w:val="59414BAE"/>
    <w:rsid w:val="5962E600"/>
    <w:rsid w:val="59EC9CF0"/>
    <w:rsid w:val="5E06EB90"/>
    <w:rsid w:val="5E0B9D7F"/>
    <w:rsid w:val="5E0FB2AE"/>
    <w:rsid w:val="5F2A2DA0"/>
    <w:rsid w:val="5F6C5A11"/>
    <w:rsid w:val="5FB103E7"/>
    <w:rsid w:val="604324AB"/>
    <w:rsid w:val="6169781A"/>
    <w:rsid w:val="61E8AEBD"/>
    <w:rsid w:val="6451A2AF"/>
    <w:rsid w:val="64C3E0B3"/>
    <w:rsid w:val="65918521"/>
    <w:rsid w:val="65EE9BD9"/>
    <w:rsid w:val="66096347"/>
    <w:rsid w:val="66874B30"/>
    <w:rsid w:val="680F7CBB"/>
    <w:rsid w:val="6925DC9A"/>
    <w:rsid w:val="6947E482"/>
    <w:rsid w:val="6A28BC61"/>
    <w:rsid w:val="6B3D76F7"/>
    <w:rsid w:val="6D42DDE4"/>
    <w:rsid w:val="6DC23ED6"/>
    <w:rsid w:val="6ECB6D3F"/>
    <w:rsid w:val="6F97E8F5"/>
    <w:rsid w:val="709B5C5D"/>
    <w:rsid w:val="711E3398"/>
    <w:rsid w:val="75AF9413"/>
    <w:rsid w:val="7620B102"/>
    <w:rsid w:val="77AFD9FA"/>
    <w:rsid w:val="77B55C51"/>
    <w:rsid w:val="77EB1100"/>
    <w:rsid w:val="788DE1BD"/>
    <w:rsid w:val="791D4E15"/>
    <w:rsid w:val="793A5CF0"/>
    <w:rsid w:val="79DFCA61"/>
    <w:rsid w:val="7A86D2ED"/>
    <w:rsid w:val="7C2782F3"/>
    <w:rsid w:val="7C5852A5"/>
    <w:rsid w:val="7E0E8383"/>
    <w:rsid w:val="7E5CAF69"/>
    <w:rsid w:val="7E6F532F"/>
    <w:rsid w:val="7E7E4BD6"/>
    <w:rsid w:val="7E8C5153"/>
    <w:rsid w:val="7F367BB2"/>
    <w:rsid w:val="7FBE072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7DF11E"/>
  <w15:docId w15:val="{5EF5A8CF-8797-486C-9545-F3814F244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E399C"/>
    <w:rPr>
      <w:sz w:val="24"/>
      <w:szCs w:val="24"/>
    </w:rPr>
  </w:style>
  <w:style w:type="paragraph" w:styleId="Nagwek1">
    <w:name w:val="heading 1"/>
    <w:basedOn w:val="Normalny"/>
    <w:next w:val="Normalny"/>
    <w:link w:val="Nagwek1Znak"/>
    <w:qFormat/>
    <w:rsid w:val="00FB013E"/>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FB013E"/>
    <w:pPr>
      <w:keepNext/>
      <w:jc w:val="center"/>
      <w:outlineLvl w:val="1"/>
    </w:pPr>
    <w:rPr>
      <w:b/>
      <w:szCs w:val="20"/>
    </w:rPr>
  </w:style>
  <w:style w:type="paragraph" w:styleId="Nagwek3">
    <w:name w:val="heading 3"/>
    <w:basedOn w:val="Normalny"/>
    <w:next w:val="Normalny"/>
    <w:link w:val="Nagwek3Znak"/>
    <w:qFormat/>
    <w:rsid w:val="00FB013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3329CF"/>
    <w:pPr>
      <w:keepNext/>
      <w:spacing w:before="240" w:after="60"/>
      <w:outlineLvl w:val="3"/>
    </w:pPr>
    <w:rPr>
      <w:rFonts w:ascii="Calibri" w:hAnsi="Calibri"/>
      <w:b/>
      <w:bCs/>
      <w:sz w:val="28"/>
      <w:szCs w:val="28"/>
    </w:rPr>
  </w:style>
  <w:style w:type="paragraph" w:styleId="Nagwek6">
    <w:name w:val="heading 6"/>
    <w:basedOn w:val="Normalny"/>
    <w:next w:val="Normalny"/>
    <w:link w:val="Nagwek6Znak"/>
    <w:semiHidden/>
    <w:unhideWhenUsed/>
    <w:qFormat/>
    <w:rsid w:val="003329CF"/>
    <w:pPr>
      <w:spacing w:before="240" w:after="60"/>
      <w:outlineLvl w:val="5"/>
    </w:pPr>
    <w:rPr>
      <w:rFonts w:ascii="Calibri" w:hAnsi="Calibri"/>
      <w:b/>
      <w:bCs/>
      <w:sz w:val="22"/>
      <w:szCs w:val="22"/>
    </w:rPr>
  </w:style>
  <w:style w:type="paragraph" w:styleId="Nagwek7">
    <w:name w:val="heading 7"/>
    <w:basedOn w:val="Normalny"/>
    <w:next w:val="Normalny"/>
    <w:link w:val="Nagwek7Znak"/>
    <w:qFormat/>
    <w:rsid w:val="00695C13"/>
    <w:pPr>
      <w:spacing w:before="240" w:after="60"/>
      <w:outlineLvl w:val="6"/>
    </w:pPr>
  </w:style>
  <w:style w:type="paragraph" w:styleId="Nagwek8">
    <w:name w:val="heading 8"/>
    <w:basedOn w:val="Normalny"/>
    <w:next w:val="Normalny"/>
    <w:link w:val="Nagwek8Znak"/>
    <w:qFormat/>
    <w:rsid w:val="00FB013E"/>
    <w:pPr>
      <w:keepNext/>
      <w:tabs>
        <w:tab w:val="left" w:pos="142"/>
      </w:tabs>
      <w:ind w:left="360" w:right="-284"/>
      <w:jc w:val="right"/>
      <w:outlineLvl w:val="7"/>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FB013E"/>
    <w:rPr>
      <w:rFonts w:ascii="Arial" w:hAnsi="Arial" w:cs="Arial"/>
      <w:b/>
      <w:bCs/>
      <w:kern w:val="32"/>
      <w:sz w:val="32"/>
      <w:szCs w:val="32"/>
      <w:lang w:val="pl-PL" w:eastAsia="pl-PL" w:bidi="ar-SA"/>
    </w:rPr>
  </w:style>
  <w:style w:type="character" w:customStyle="1" w:styleId="Nagwek2Znak">
    <w:name w:val="Nagłówek 2 Znak"/>
    <w:link w:val="Nagwek2"/>
    <w:rsid w:val="00FB013E"/>
    <w:rPr>
      <w:b/>
      <w:sz w:val="24"/>
      <w:lang w:val="pl-PL" w:eastAsia="pl-PL" w:bidi="ar-SA"/>
    </w:rPr>
  </w:style>
  <w:style w:type="character" w:customStyle="1" w:styleId="Nagwek3Znak">
    <w:name w:val="Nagłówek 3 Znak"/>
    <w:link w:val="Nagwek3"/>
    <w:semiHidden/>
    <w:locked/>
    <w:rsid w:val="00FB013E"/>
    <w:rPr>
      <w:rFonts w:ascii="Arial" w:hAnsi="Arial" w:cs="Arial"/>
      <w:b/>
      <w:bCs/>
      <w:sz w:val="26"/>
      <w:szCs w:val="26"/>
      <w:lang w:val="pl-PL" w:eastAsia="pl-PL" w:bidi="ar-SA"/>
    </w:rPr>
  </w:style>
  <w:style w:type="character" w:customStyle="1" w:styleId="Nagwek4Znak">
    <w:name w:val="Nagłówek 4 Znak"/>
    <w:link w:val="Nagwek4"/>
    <w:semiHidden/>
    <w:rsid w:val="003329CF"/>
    <w:rPr>
      <w:rFonts w:ascii="Calibri" w:eastAsia="Times New Roman" w:hAnsi="Calibri" w:cs="Times New Roman"/>
      <w:b/>
      <w:bCs/>
      <w:sz w:val="28"/>
      <w:szCs w:val="28"/>
    </w:rPr>
  </w:style>
  <w:style w:type="character" w:customStyle="1" w:styleId="Nagwek6Znak">
    <w:name w:val="Nagłówek 6 Znak"/>
    <w:link w:val="Nagwek6"/>
    <w:semiHidden/>
    <w:rsid w:val="003329CF"/>
    <w:rPr>
      <w:rFonts w:ascii="Calibri" w:eastAsia="Times New Roman" w:hAnsi="Calibri" w:cs="Times New Roman"/>
      <w:b/>
      <w:bCs/>
      <w:sz w:val="22"/>
      <w:szCs w:val="22"/>
    </w:rPr>
  </w:style>
  <w:style w:type="character" w:customStyle="1" w:styleId="Nagwek7Znak">
    <w:name w:val="Nagłówek 7 Znak"/>
    <w:link w:val="Nagwek7"/>
    <w:rsid w:val="00695C13"/>
    <w:rPr>
      <w:sz w:val="24"/>
      <w:szCs w:val="24"/>
    </w:rPr>
  </w:style>
  <w:style w:type="character" w:styleId="Hipercze">
    <w:name w:val="Hyperlink"/>
    <w:rsid w:val="00FB013E"/>
    <w:rPr>
      <w:color w:val="0000FF"/>
      <w:u w:val="single"/>
    </w:rPr>
  </w:style>
  <w:style w:type="character" w:styleId="Pogrubienie">
    <w:name w:val="Strong"/>
    <w:qFormat/>
    <w:rsid w:val="00FB013E"/>
    <w:rPr>
      <w:b/>
      <w:bCs/>
    </w:rPr>
  </w:style>
  <w:style w:type="paragraph" w:styleId="Tekstpodstawowy">
    <w:name w:val="Body Text"/>
    <w:aliases w:val="Znak, Znak,Tekst podstawow.(F2),(F2)"/>
    <w:basedOn w:val="Normalny"/>
    <w:link w:val="TekstpodstawowyZnak"/>
    <w:uiPriority w:val="99"/>
    <w:rsid w:val="00FB013E"/>
    <w:pPr>
      <w:jc w:val="both"/>
    </w:pPr>
    <w:rPr>
      <w:szCs w:val="20"/>
    </w:rPr>
  </w:style>
  <w:style w:type="character" w:customStyle="1" w:styleId="TekstpodstawowyZnak">
    <w:name w:val="Tekst podstawowy Znak"/>
    <w:aliases w:val="Znak Znak, Znak Znak,Tekst podstawow.(F2) Znak,(F2) Znak"/>
    <w:link w:val="Tekstpodstawowy"/>
    <w:uiPriority w:val="99"/>
    <w:qFormat/>
    <w:locked/>
    <w:rsid w:val="00FB013E"/>
    <w:rPr>
      <w:sz w:val="24"/>
      <w:lang w:val="pl-PL" w:eastAsia="pl-PL" w:bidi="ar-SA"/>
    </w:rPr>
  </w:style>
  <w:style w:type="paragraph" w:styleId="Tekstpodstawowy2">
    <w:name w:val="Body Text 2"/>
    <w:basedOn w:val="Normalny"/>
    <w:link w:val="Tekstpodstawowy2Znak"/>
    <w:rsid w:val="00FB013E"/>
    <w:pPr>
      <w:spacing w:after="120" w:line="480" w:lineRule="auto"/>
    </w:pPr>
  </w:style>
  <w:style w:type="character" w:customStyle="1" w:styleId="Tekstpodstawowy2Znak">
    <w:name w:val="Tekst podstawowy 2 Znak"/>
    <w:link w:val="Tekstpodstawowy2"/>
    <w:rsid w:val="00D511B9"/>
    <w:rPr>
      <w:sz w:val="24"/>
      <w:szCs w:val="24"/>
    </w:rPr>
  </w:style>
  <w:style w:type="paragraph" w:customStyle="1" w:styleId="pkt">
    <w:name w:val="pkt"/>
    <w:basedOn w:val="Normalny"/>
    <w:link w:val="pktZnak"/>
    <w:rsid w:val="00FB013E"/>
    <w:pPr>
      <w:spacing w:before="60" w:after="60"/>
      <w:ind w:left="851" w:hanging="295"/>
      <w:jc w:val="both"/>
    </w:pPr>
    <w:rPr>
      <w:szCs w:val="20"/>
    </w:rPr>
  </w:style>
  <w:style w:type="paragraph" w:styleId="Stopka">
    <w:name w:val="footer"/>
    <w:basedOn w:val="Normalny"/>
    <w:link w:val="StopkaZnak"/>
    <w:rsid w:val="00FB013E"/>
    <w:pPr>
      <w:tabs>
        <w:tab w:val="center" w:pos="4536"/>
        <w:tab w:val="right" w:pos="9072"/>
      </w:tabs>
    </w:pPr>
  </w:style>
  <w:style w:type="character" w:customStyle="1" w:styleId="StopkaZnak">
    <w:name w:val="Stopka Znak"/>
    <w:link w:val="Stopka"/>
    <w:locked/>
    <w:rsid w:val="00FB013E"/>
    <w:rPr>
      <w:sz w:val="24"/>
      <w:szCs w:val="24"/>
      <w:lang w:val="pl-PL" w:eastAsia="pl-PL" w:bidi="ar-SA"/>
    </w:rPr>
  </w:style>
  <w:style w:type="paragraph" w:styleId="Tekstkomentarza">
    <w:name w:val="annotation text"/>
    <w:basedOn w:val="Normalny"/>
    <w:link w:val="TekstkomentarzaZnak"/>
    <w:rsid w:val="00FB013E"/>
    <w:rPr>
      <w:sz w:val="20"/>
      <w:szCs w:val="20"/>
    </w:rPr>
  </w:style>
  <w:style w:type="character" w:customStyle="1" w:styleId="TekstkomentarzaZnak">
    <w:name w:val="Tekst komentarza Znak"/>
    <w:link w:val="Tekstkomentarza"/>
    <w:rsid w:val="00614246"/>
  </w:style>
  <w:style w:type="paragraph" w:styleId="Tematkomentarza">
    <w:name w:val="annotation subject"/>
    <w:basedOn w:val="Tekstkomentarza"/>
    <w:next w:val="Tekstkomentarza"/>
    <w:link w:val="TematkomentarzaZnak"/>
    <w:uiPriority w:val="99"/>
    <w:semiHidden/>
    <w:rsid w:val="00FB013E"/>
    <w:rPr>
      <w:b/>
      <w:bCs/>
    </w:rPr>
  </w:style>
  <w:style w:type="character" w:customStyle="1" w:styleId="TematkomentarzaZnak">
    <w:name w:val="Temat komentarza Znak"/>
    <w:link w:val="Tematkomentarza"/>
    <w:uiPriority w:val="99"/>
    <w:semiHidden/>
    <w:rsid w:val="00FA3EB2"/>
    <w:rPr>
      <w:b/>
      <w:bCs/>
    </w:rPr>
  </w:style>
  <w:style w:type="paragraph" w:styleId="Tekstdymka">
    <w:name w:val="Balloon Text"/>
    <w:basedOn w:val="Normalny"/>
    <w:link w:val="TekstdymkaZnak"/>
    <w:uiPriority w:val="99"/>
    <w:semiHidden/>
    <w:rsid w:val="00FB013E"/>
    <w:rPr>
      <w:rFonts w:ascii="Tahoma" w:hAnsi="Tahoma" w:cs="Tahoma"/>
      <w:sz w:val="16"/>
      <w:szCs w:val="16"/>
    </w:rPr>
  </w:style>
  <w:style w:type="character" w:customStyle="1" w:styleId="TekstdymkaZnak">
    <w:name w:val="Tekst dymka Znak"/>
    <w:link w:val="Tekstdymka"/>
    <w:uiPriority w:val="99"/>
    <w:semiHidden/>
    <w:rsid w:val="00FB013E"/>
    <w:rPr>
      <w:rFonts w:ascii="Tahoma" w:hAnsi="Tahoma" w:cs="Tahoma"/>
      <w:sz w:val="16"/>
      <w:szCs w:val="16"/>
      <w:lang w:val="pl-PL" w:eastAsia="pl-PL" w:bidi="ar-SA"/>
    </w:rPr>
  </w:style>
  <w:style w:type="paragraph" w:styleId="Akapitzlist">
    <w:name w:val="List Paragraph"/>
    <w:aliases w:val="Liste à puces retrait droite,Kolorowa lista — akcent 11,WYPUNKTOWANIE Akapit z listą,Nagłowek 3,Numerowanie,L1,Preambuła,Akapit z listą BS,Dot pt,F5 List Paragraph,Recommendation,List Paragraph11,lp1,maz_wyliczenie,CW_Lista,List Paragraph"/>
    <w:basedOn w:val="Normalny"/>
    <w:link w:val="AkapitzlistZnak"/>
    <w:uiPriority w:val="99"/>
    <w:qFormat/>
    <w:rsid w:val="00FB013E"/>
    <w:pPr>
      <w:ind w:left="708"/>
    </w:pPr>
    <w:rPr>
      <w:rFonts w:ascii="Arial" w:hAnsi="Arial"/>
      <w:sz w:val="22"/>
    </w:rPr>
  </w:style>
  <w:style w:type="character" w:customStyle="1" w:styleId="AkapitzlistZnak">
    <w:name w:val="Akapit z listą Znak"/>
    <w:aliases w:val="Liste à puces retrait droite Znak,Kolorowa lista — akcent 11 Znak,WYPUNKTOWANIE Akapit z listą Znak,Nagłowek 3 Znak,Numerowanie Znak,L1 Znak,Preambuła Znak,Akapit z listą BS Znak,Dot pt Znak,F5 List Paragraph Znak,Recommendation Znak"/>
    <w:link w:val="Akapitzlist"/>
    <w:uiPriority w:val="99"/>
    <w:qFormat/>
    <w:rsid w:val="002A799E"/>
    <w:rPr>
      <w:rFonts w:ascii="Arial" w:hAnsi="Arial"/>
      <w:sz w:val="22"/>
      <w:szCs w:val="24"/>
    </w:rPr>
  </w:style>
  <w:style w:type="paragraph" w:styleId="Zwykytekst">
    <w:name w:val="Plain Text"/>
    <w:aliases w:val="Znak1"/>
    <w:basedOn w:val="Normalny"/>
    <w:link w:val="ZwykytekstZnak"/>
    <w:uiPriority w:val="99"/>
    <w:qFormat/>
    <w:rsid w:val="00FB013E"/>
    <w:rPr>
      <w:rFonts w:ascii="Courier New" w:hAnsi="Courier New"/>
      <w:sz w:val="20"/>
      <w:szCs w:val="20"/>
    </w:rPr>
  </w:style>
  <w:style w:type="character" w:customStyle="1" w:styleId="ZwykytekstZnak">
    <w:name w:val="Zwykły tekst Znak"/>
    <w:aliases w:val="Znak1 Znak"/>
    <w:link w:val="Zwykytekst"/>
    <w:uiPriority w:val="99"/>
    <w:rsid w:val="00FB013E"/>
    <w:rPr>
      <w:rFonts w:ascii="Courier New" w:hAnsi="Courier New"/>
      <w:lang w:val="pl-PL" w:eastAsia="pl-PL" w:bidi="ar-SA"/>
    </w:rPr>
  </w:style>
  <w:style w:type="paragraph" w:customStyle="1" w:styleId="xl24">
    <w:name w:val="xl24"/>
    <w:basedOn w:val="Normalny"/>
    <w:rsid w:val="00FB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5">
    <w:name w:val="xl25"/>
    <w:basedOn w:val="Normalny"/>
    <w:rsid w:val="00FB013E"/>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6">
    <w:name w:val="xl26"/>
    <w:basedOn w:val="Normalny"/>
    <w:rsid w:val="00FB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27">
    <w:name w:val="xl27"/>
    <w:basedOn w:val="Normalny"/>
    <w:rsid w:val="00FB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8">
    <w:name w:val="xl28"/>
    <w:basedOn w:val="Normalny"/>
    <w:rsid w:val="00FB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29">
    <w:name w:val="xl29"/>
    <w:basedOn w:val="Normalny"/>
    <w:rsid w:val="00FB013E"/>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30">
    <w:name w:val="xl30"/>
    <w:basedOn w:val="Normalny"/>
    <w:rsid w:val="00FB013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31">
    <w:name w:val="xl31"/>
    <w:basedOn w:val="Normalny"/>
    <w:rsid w:val="00FB013E"/>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32">
    <w:name w:val="xl32"/>
    <w:basedOn w:val="Normalny"/>
    <w:rsid w:val="00FB013E"/>
    <w:pPr>
      <w:pBdr>
        <w:top w:val="single" w:sz="4" w:space="0" w:color="auto"/>
        <w:bottom w:val="single" w:sz="4" w:space="0" w:color="auto"/>
      </w:pBdr>
      <w:spacing w:before="100" w:beforeAutospacing="1" w:after="100" w:afterAutospacing="1"/>
    </w:pPr>
  </w:style>
  <w:style w:type="paragraph" w:customStyle="1" w:styleId="xl33">
    <w:name w:val="xl33"/>
    <w:basedOn w:val="Normalny"/>
    <w:rsid w:val="00FB013E"/>
    <w:pPr>
      <w:pBdr>
        <w:top w:val="single" w:sz="4" w:space="0" w:color="auto"/>
        <w:bottom w:val="single" w:sz="4" w:space="0" w:color="auto"/>
        <w:right w:val="single" w:sz="4" w:space="0" w:color="auto"/>
      </w:pBdr>
      <w:spacing w:before="100" w:beforeAutospacing="1" w:after="100" w:afterAutospacing="1"/>
    </w:pPr>
  </w:style>
  <w:style w:type="paragraph" w:customStyle="1" w:styleId="xl34">
    <w:name w:val="xl34"/>
    <w:basedOn w:val="Normalny"/>
    <w:rsid w:val="00FB013E"/>
    <w:pPr>
      <w:pBdr>
        <w:top w:val="single" w:sz="4" w:space="0" w:color="auto"/>
        <w:left w:val="single" w:sz="4" w:space="0" w:color="auto"/>
        <w:bottom w:val="single" w:sz="4" w:space="0" w:color="auto"/>
      </w:pBdr>
      <w:spacing w:before="100" w:beforeAutospacing="1" w:after="100" w:afterAutospacing="1"/>
    </w:pPr>
  </w:style>
  <w:style w:type="paragraph" w:customStyle="1" w:styleId="xl35">
    <w:name w:val="xl35"/>
    <w:basedOn w:val="Normalny"/>
    <w:rsid w:val="00FB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Normalny"/>
    <w:rsid w:val="00FB01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styleId="Tekstpodstawowy3">
    <w:name w:val="Body Text 3"/>
    <w:basedOn w:val="Normalny"/>
    <w:link w:val="Tekstpodstawowy3Znak"/>
    <w:rsid w:val="00FB013E"/>
    <w:pPr>
      <w:spacing w:after="120"/>
    </w:pPr>
    <w:rPr>
      <w:sz w:val="16"/>
      <w:szCs w:val="16"/>
    </w:rPr>
  </w:style>
  <w:style w:type="character" w:customStyle="1" w:styleId="Tekstpodstawowy3Znak">
    <w:name w:val="Tekst podstawowy 3 Znak"/>
    <w:link w:val="Tekstpodstawowy3"/>
    <w:rsid w:val="00CE7742"/>
    <w:rPr>
      <w:sz w:val="16"/>
      <w:szCs w:val="16"/>
    </w:rPr>
  </w:style>
  <w:style w:type="character" w:customStyle="1" w:styleId="Bodytext">
    <w:name w:val="Body text_"/>
    <w:link w:val="Tekstpodstawowy29"/>
    <w:uiPriority w:val="99"/>
    <w:rsid w:val="00FB013E"/>
    <w:rPr>
      <w:shd w:val="clear" w:color="auto" w:fill="FFFFFF"/>
      <w:lang w:bidi="ar-SA"/>
    </w:rPr>
  </w:style>
  <w:style w:type="paragraph" w:customStyle="1" w:styleId="Tekstpodstawowy29">
    <w:name w:val="Tekst podstawowy29"/>
    <w:basedOn w:val="Normalny"/>
    <w:link w:val="Bodytext"/>
    <w:uiPriority w:val="99"/>
    <w:rsid w:val="00FB013E"/>
    <w:pPr>
      <w:shd w:val="clear" w:color="auto" w:fill="FFFFFF"/>
      <w:spacing w:before="60" w:line="0" w:lineRule="atLeast"/>
      <w:ind w:hanging="360"/>
    </w:pPr>
    <w:rPr>
      <w:sz w:val="20"/>
      <w:szCs w:val="20"/>
      <w:shd w:val="clear" w:color="auto" w:fill="FFFFFF"/>
    </w:rPr>
  </w:style>
  <w:style w:type="character" w:customStyle="1" w:styleId="Tekstpodstawowy1">
    <w:name w:val="Tekst podstawowy1"/>
    <w:basedOn w:val="Bodytext"/>
    <w:uiPriority w:val="99"/>
    <w:rsid w:val="00FB013E"/>
    <w:rPr>
      <w:shd w:val="clear" w:color="auto" w:fill="FFFFFF"/>
      <w:lang w:bidi="ar-SA"/>
    </w:rPr>
  </w:style>
  <w:style w:type="character" w:customStyle="1" w:styleId="BodytextBold">
    <w:name w:val="Body text + Bold"/>
    <w:uiPriority w:val="99"/>
    <w:rsid w:val="00FB013E"/>
    <w:rPr>
      <w:rFonts w:ascii="Times New Roman" w:eastAsia="Times New Roman" w:hAnsi="Times New Roman" w:cs="Times New Roman"/>
      <w:b/>
      <w:bCs/>
      <w:sz w:val="23"/>
      <w:szCs w:val="23"/>
      <w:shd w:val="clear" w:color="auto" w:fill="FFFFFF"/>
      <w:lang w:bidi="ar-SA"/>
    </w:rPr>
  </w:style>
  <w:style w:type="character" w:customStyle="1" w:styleId="Tekstpodstawowy4">
    <w:name w:val="Tekst podstawowy4"/>
    <w:uiPriority w:val="99"/>
    <w:rsid w:val="00FB013E"/>
    <w:rPr>
      <w:rFonts w:ascii="Times New Roman" w:eastAsia="Times New Roman" w:hAnsi="Times New Roman" w:cs="Times New Roman"/>
      <w:sz w:val="23"/>
      <w:szCs w:val="23"/>
      <w:shd w:val="clear" w:color="auto" w:fill="FFFFFF"/>
      <w:lang w:bidi="ar-SA"/>
    </w:rPr>
  </w:style>
  <w:style w:type="paragraph" w:customStyle="1" w:styleId="Tekstpodstawowy42">
    <w:name w:val="Tekst podstawowy42"/>
    <w:basedOn w:val="Normalny"/>
    <w:uiPriority w:val="99"/>
    <w:rsid w:val="00FB013E"/>
    <w:pPr>
      <w:shd w:val="clear" w:color="auto" w:fill="FFFFFF"/>
      <w:spacing w:before="240" w:line="274" w:lineRule="exact"/>
      <w:ind w:hanging="460"/>
      <w:jc w:val="both"/>
    </w:pPr>
    <w:rPr>
      <w:sz w:val="23"/>
      <w:szCs w:val="23"/>
      <w:lang w:eastAsia="en-US"/>
    </w:rPr>
  </w:style>
  <w:style w:type="paragraph" w:styleId="Tekstpodstawowywcity3">
    <w:name w:val="Body Text Indent 3"/>
    <w:basedOn w:val="Normalny"/>
    <w:link w:val="Tekstpodstawowywcity3Znak"/>
    <w:uiPriority w:val="99"/>
    <w:rsid w:val="00FB013E"/>
    <w:pPr>
      <w:spacing w:after="120"/>
      <w:ind w:left="283"/>
    </w:pPr>
    <w:rPr>
      <w:sz w:val="16"/>
      <w:szCs w:val="16"/>
    </w:rPr>
  </w:style>
  <w:style w:type="character" w:customStyle="1" w:styleId="Tekstpodstawowywcity3Znak">
    <w:name w:val="Tekst podstawowy wcięty 3 Znak"/>
    <w:link w:val="Tekstpodstawowywcity3"/>
    <w:uiPriority w:val="99"/>
    <w:rsid w:val="00FB013E"/>
    <w:rPr>
      <w:sz w:val="16"/>
      <w:szCs w:val="16"/>
      <w:lang w:val="pl-PL" w:eastAsia="pl-PL" w:bidi="ar-SA"/>
    </w:rPr>
  </w:style>
  <w:style w:type="paragraph" w:styleId="Nagwek">
    <w:name w:val="header"/>
    <w:aliases w:val="W_Nagłówek,adresowy,Nagłówek strony Znak"/>
    <w:basedOn w:val="Normalny"/>
    <w:link w:val="NagwekZnak"/>
    <w:rsid w:val="00FB013E"/>
    <w:pPr>
      <w:tabs>
        <w:tab w:val="center" w:pos="4536"/>
        <w:tab w:val="right" w:pos="9072"/>
      </w:tabs>
    </w:pPr>
  </w:style>
  <w:style w:type="character" w:customStyle="1" w:styleId="NagwekZnak">
    <w:name w:val="Nagłówek Znak"/>
    <w:aliases w:val="W_Nagłówek Znak,adresowy Znak,Nagłówek strony Znak Znak"/>
    <w:link w:val="Nagwek"/>
    <w:rsid w:val="00FB013E"/>
    <w:rPr>
      <w:sz w:val="24"/>
      <w:szCs w:val="24"/>
      <w:lang w:val="pl-PL" w:eastAsia="pl-PL" w:bidi="ar-SA"/>
    </w:rPr>
  </w:style>
  <w:style w:type="paragraph" w:styleId="NormalnyWeb">
    <w:name w:val="Normal (Web)"/>
    <w:basedOn w:val="Normalny"/>
    <w:link w:val="NormalnyWebZnak"/>
    <w:uiPriority w:val="99"/>
    <w:unhideWhenUsed/>
    <w:rsid w:val="00FB013E"/>
    <w:pPr>
      <w:spacing w:before="100" w:beforeAutospacing="1" w:after="100" w:afterAutospacing="1"/>
    </w:pPr>
  </w:style>
  <w:style w:type="character" w:customStyle="1" w:styleId="NormalnyWebZnak">
    <w:name w:val="Normalny (Web) Znak"/>
    <w:link w:val="NormalnyWeb"/>
    <w:uiPriority w:val="99"/>
    <w:locked/>
    <w:rsid w:val="00772A69"/>
    <w:rPr>
      <w:sz w:val="24"/>
      <w:szCs w:val="24"/>
      <w:lang w:val="pl-PL" w:eastAsia="pl-PL" w:bidi="ar-SA"/>
    </w:rPr>
  </w:style>
  <w:style w:type="paragraph" w:styleId="Tekstpodstawowywcity2">
    <w:name w:val="Body Text Indent 2"/>
    <w:basedOn w:val="Normalny"/>
    <w:link w:val="Tekstpodstawowywcity2Znak"/>
    <w:uiPriority w:val="99"/>
    <w:unhideWhenUsed/>
    <w:rsid w:val="00FB013E"/>
    <w:pPr>
      <w:ind w:left="170"/>
    </w:pPr>
  </w:style>
  <w:style w:type="character" w:customStyle="1" w:styleId="Tekstpodstawowywcity2Znak">
    <w:name w:val="Tekst podstawowy wcięty 2 Znak"/>
    <w:link w:val="Tekstpodstawowywcity2"/>
    <w:uiPriority w:val="99"/>
    <w:rsid w:val="00FB013E"/>
    <w:rPr>
      <w:sz w:val="24"/>
      <w:szCs w:val="24"/>
      <w:lang w:val="pl-PL" w:eastAsia="pl-PL" w:bidi="ar-SA"/>
    </w:rPr>
  </w:style>
  <w:style w:type="paragraph" w:customStyle="1" w:styleId="tekst">
    <w:name w:val="tekst"/>
    <w:basedOn w:val="Normalny"/>
    <w:uiPriority w:val="99"/>
    <w:rsid w:val="00FB013E"/>
    <w:pPr>
      <w:spacing w:before="100" w:beforeAutospacing="1" w:after="100" w:afterAutospacing="1"/>
    </w:pPr>
  </w:style>
  <w:style w:type="character" w:customStyle="1" w:styleId="Bodytext2">
    <w:name w:val="Body text (2)"/>
    <w:uiPriority w:val="99"/>
    <w:rsid w:val="00FB013E"/>
    <w:rPr>
      <w:rFonts w:ascii="Times New Roman" w:eastAsia="Times New Roman" w:hAnsi="Times New Roman" w:cs="Times New Roman"/>
      <w:b w:val="0"/>
      <w:bCs w:val="0"/>
      <w:i w:val="0"/>
      <w:iCs w:val="0"/>
      <w:smallCaps w:val="0"/>
      <w:strike w:val="0"/>
      <w:spacing w:val="0"/>
      <w:sz w:val="22"/>
      <w:szCs w:val="22"/>
    </w:rPr>
  </w:style>
  <w:style w:type="character" w:customStyle="1" w:styleId="Tekstpodstawowy20">
    <w:name w:val="Tekst podstawowy2"/>
    <w:uiPriority w:val="99"/>
    <w:rsid w:val="00FB013E"/>
    <w:rPr>
      <w:rFonts w:ascii="Times New Roman" w:eastAsia="Times New Roman" w:hAnsi="Times New Roman" w:cs="Times New Roman"/>
      <w:shd w:val="clear" w:color="auto" w:fill="FFFFFF"/>
      <w:lang w:bidi="ar-SA"/>
    </w:rPr>
  </w:style>
  <w:style w:type="character" w:customStyle="1" w:styleId="Tekstpodstawowy30">
    <w:name w:val="Tekst podstawowy3"/>
    <w:uiPriority w:val="99"/>
    <w:rsid w:val="00FB013E"/>
    <w:rPr>
      <w:rFonts w:ascii="Times New Roman" w:eastAsia="Times New Roman" w:hAnsi="Times New Roman" w:cs="Times New Roman"/>
      <w:shd w:val="clear" w:color="auto" w:fill="FFFFFF"/>
      <w:lang w:bidi="ar-SA"/>
    </w:rPr>
  </w:style>
  <w:style w:type="character" w:customStyle="1" w:styleId="Bodytext6">
    <w:name w:val="Body text (6)"/>
    <w:uiPriority w:val="99"/>
    <w:rsid w:val="00FB013E"/>
    <w:rPr>
      <w:rFonts w:ascii="MS Mincho" w:eastAsia="MS Mincho" w:hAnsi="MS Mincho" w:cs="MS Mincho"/>
      <w:b w:val="0"/>
      <w:bCs w:val="0"/>
      <w:i w:val="0"/>
      <w:iCs w:val="0"/>
      <w:smallCaps w:val="0"/>
      <w:strike w:val="0"/>
      <w:spacing w:val="0"/>
      <w:sz w:val="23"/>
      <w:szCs w:val="23"/>
    </w:rPr>
  </w:style>
  <w:style w:type="character" w:customStyle="1" w:styleId="Bodytext7">
    <w:name w:val="Body text (7)"/>
    <w:uiPriority w:val="99"/>
    <w:rsid w:val="00FB013E"/>
    <w:rPr>
      <w:rFonts w:ascii="MS Mincho" w:eastAsia="MS Mincho" w:hAnsi="MS Mincho" w:cs="MS Mincho"/>
      <w:b w:val="0"/>
      <w:bCs w:val="0"/>
      <w:i w:val="0"/>
      <w:iCs w:val="0"/>
      <w:smallCaps w:val="0"/>
      <w:strike w:val="0"/>
      <w:spacing w:val="0"/>
      <w:sz w:val="22"/>
      <w:szCs w:val="22"/>
    </w:rPr>
  </w:style>
  <w:style w:type="character" w:customStyle="1" w:styleId="Tekstpodstawowy5">
    <w:name w:val="Tekst podstawowy5"/>
    <w:uiPriority w:val="99"/>
    <w:rsid w:val="00FB013E"/>
    <w:rPr>
      <w:rFonts w:ascii="Times New Roman" w:eastAsia="Times New Roman" w:hAnsi="Times New Roman" w:cs="Times New Roman"/>
      <w:shd w:val="clear" w:color="auto" w:fill="FFFFFF"/>
      <w:lang w:bidi="ar-SA"/>
    </w:rPr>
  </w:style>
  <w:style w:type="character" w:customStyle="1" w:styleId="Tekstpodstawowy6">
    <w:name w:val="Tekst podstawowy6"/>
    <w:uiPriority w:val="99"/>
    <w:rsid w:val="00FB013E"/>
    <w:rPr>
      <w:rFonts w:ascii="Times New Roman" w:eastAsia="Times New Roman" w:hAnsi="Times New Roman" w:cs="Times New Roman"/>
      <w:shd w:val="clear" w:color="auto" w:fill="FFFFFF"/>
      <w:lang w:bidi="ar-SA"/>
    </w:rPr>
  </w:style>
  <w:style w:type="character" w:customStyle="1" w:styleId="Tekstpodstawowy7">
    <w:name w:val="Tekst podstawowy7"/>
    <w:uiPriority w:val="99"/>
    <w:rsid w:val="00FB013E"/>
    <w:rPr>
      <w:rFonts w:ascii="Times New Roman" w:eastAsia="Times New Roman" w:hAnsi="Times New Roman" w:cs="Times New Roman"/>
      <w:shd w:val="clear" w:color="auto" w:fill="FFFFFF"/>
      <w:lang w:bidi="ar-SA"/>
    </w:rPr>
  </w:style>
  <w:style w:type="character" w:customStyle="1" w:styleId="Tekstpodstawowy13">
    <w:name w:val="Tekst podstawowy13"/>
    <w:uiPriority w:val="99"/>
    <w:rsid w:val="00FB013E"/>
    <w:rPr>
      <w:rFonts w:ascii="Times New Roman" w:eastAsia="Times New Roman" w:hAnsi="Times New Roman" w:cs="Times New Roman"/>
      <w:shd w:val="clear" w:color="auto" w:fill="FFFFFF"/>
      <w:lang w:bidi="ar-SA"/>
    </w:rPr>
  </w:style>
  <w:style w:type="character" w:customStyle="1" w:styleId="Heading33">
    <w:name w:val="Heading #3 (3)"/>
    <w:uiPriority w:val="99"/>
    <w:rsid w:val="00FB013E"/>
    <w:rPr>
      <w:rFonts w:ascii="MS Mincho" w:eastAsia="MS Mincho" w:hAnsi="MS Mincho" w:cs="MS Mincho"/>
      <w:b w:val="0"/>
      <w:bCs w:val="0"/>
      <w:i w:val="0"/>
      <w:iCs w:val="0"/>
      <w:smallCaps w:val="0"/>
      <w:strike w:val="0"/>
      <w:spacing w:val="0"/>
      <w:sz w:val="22"/>
      <w:szCs w:val="22"/>
    </w:rPr>
  </w:style>
  <w:style w:type="character" w:customStyle="1" w:styleId="Tekstpodstawowy21">
    <w:name w:val="Tekst podstawowy21"/>
    <w:uiPriority w:val="99"/>
    <w:rsid w:val="00FB013E"/>
    <w:rPr>
      <w:rFonts w:ascii="Times New Roman" w:eastAsia="Times New Roman" w:hAnsi="Times New Roman" w:cs="Times New Roman"/>
      <w:shd w:val="clear" w:color="auto" w:fill="FFFFFF"/>
      <w:lang w:bidi="ar-SA"/>
    </w:rPr>
  </w:style>
  <w:style w:type="character" w:customStyle="1" w:styleId="Tekstpodstawowy22">
    <w:name w:val="Tekst podstawowy22"/>
    <w:uiPriority w:val="99"/>
    <w:rsid w:val="00FB013E"/>
    <w:rPr>
      <w:rFonts w:ascii="Times New Roman" w:eastAsia="Times New Roman" w:hAnsi="Times New Roman" w:cs="Times New Roman"/>
      <w:shd w:val="clear" w:color="auto" w:fill="FFFFFF"/>
      <w:lang w:bidi="ar-SA"/>
    </w:rPr>
  </w:style>
  <w:style w:type="character" w:customStyle="1" w:styleId="Tekstpodstawowy23">
    <w:name w:val="Tekst podstawowy23"/>
    <w:uiPriority w:val="99"/>
    <w:rsid w:val="00FB013E"/>
    <w:rPr>
      <w:rFonts w:ascii="Times New Roman" w:eastAsia="Times New Roman" w:hAnsi="Times New Roman" w:cs="Times New Roman"/>
      <w:shd w:val="clear" w:color="auto" w:fill="FFFFFF"/>
      <w:lang w:bidi="ar-SA"/>
    </w:rPr>
  </w:style>
  <w:style w:type="character" w:customStyle="1" w:styleId="Heading13">
    <w:name w:val="Heading #1 (3)"/>
    <w:uiPriority w:val="99"/>
    <w:rsid w:val="00FB013E"/>
    <w:rPr>
      <w:rFonts w:ascii="MS Mincho" w:eastAsia="MS Mincho" w:hAnsi="MS Mincho" w:cs="MS Mincho"/>
      <w:b w:val="0"/>
      <w:bCs w:val="0"/>
      <w:i w:val="0"/>
      <w:iCs w:val="0"/>
      <w:smallCaps w:val="0"/>
      <w:strike w:val="0"/>
      <w:spacing w:val="0"/>
      <w:sz w:val="23"/>
      <w:szCs w:val="23"/>
    </w:rPr>
  </w:style>
  <w:style w:type="character" w:customStyle="1" w:styleId="BodytextSpacing-1pt">
    <w:name w:val="Body text + Spacing -1 pt"/>
    <w:uiPriority w:val="99"/>
    <w:rsid w:val="00FB013E"/>
    <w:rPr>
      <w:spacing w:val="-20"/>
      <w:sz w:val="23"/>
      <w:szCs w:val="23"/>
      <w:shd w:val="clear" w:color="auto" w:fill="FFFFFF"/>
      <w:lang w:bidi="ar-SA"/>
    </w:rPr>
  </w:style>
  <w:style w:type="character" w:customStyle="1" w:styleId="Heading12">
    <w:name w:val="Heading #1 (2)"/>
    <w:uiPriority w:val="99"/>
    <w:rsid w:val="00FB013E"/>
    <w:rPr>
      <w:rFonts w:ascii="MS Mincho" w:eastAsia="MS Mincho" w:hAnsi="MS Mincho" w:cs="MS Mincho" w:hint="eastAsia"/>
      <w:b w:val="0"/>
      <w:bCs w:val="0"/>
      <w:i w:val="0"/>
      <w:iCs w:val="0"/>
      <w:smallCaps w:val="0"/>
      <w:strike w:val="0"/>
      <w:dstrike w:val="0"/>
      <w:spacing w:val="-10"/>
      <w:sz w:val="24"/>
      <w:szCs w:val="24"/>
      <w:u w:val="none"/>
      <w:effect w:val="none"/>
    </w:rPr>
  </w:style>
  <w:style w:type="character" w:customStyle="1" w:styleId="Tekstpodstawowy8">
    <w:name w:val="Tekst podstawowy8"/>
    <w:uiPriority w:val="99"/>
    <w:rsid w:val="00FB013E"/>
    <w:rPr>
      <w:sz w:val="23"/>
      <w:szCs w:val="23"/>
      <w:shd w:val="clear" w:color="auto" w:fill="FFFFFF"/>
      <w:lang w:bidi="ar-SA"/>
    </w:rPr>
  </w:style>
  <w:style w:type="character" w:customStyle="1" w:styleId="Tekstpodstawowy9">
    <w:name w:val="Tekst podstawowy9"/>
    <w:uiPriority w:val="99"/>
    <w:rsid w:val="00FB013E"/>
    <w:rPr>
      <w:sz w:val="23"/>
      <w:szCs w:val="23"/>
      <w:shd w:val="clear" w:color="auto" w:fill="FFFFFF"/>
      <w:lang w:bidi="ar-SA"/>
    </w:rPr>
  </w:style>
  <w:style w:type="table" w:styleId="Tabela-Siatka">
    <w:name w:val="Table Grid"/>
    <w:basedOn w:val="Standardowy"/>
    <w:uiPriority w:val="39"/>
    <w:rsid w:val="00FB01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semiHidden/>
    <w:rsid w:val="00FB013E"/>
    <w:pPr>
      <w:shd w:val="clear" w:color="auto" w:fill="000080"/>
    </w:pPr>
    <w:rPr>
      <w:rFonts w:ascii="Tahoma" w:hAnsi="Tahoma" w:cs="Tahoma"/>
      <w:sz w:val="20"/>
      <w:szCs w:val="20"/>
    </w:rPr>
  </w:style>
  <w:style w:type="character" w:customStyle="1" w:styleId="ZnakZnak2">
    <w:name w:val="Znak Znak2"/>
    <w:aliases w:val=" Znak Znak12,Tekst podstawow.(F2) Znak1,(F2) Znak Znak"/>
    <w:locked/>
    <w:rsid w:val="00FB013E"/>
    <w:rPr>
      <w:sz w:val="24"/>
      <w:lang w:val="pl-PL" w:eastAsia="pl-PL" w:bidi="ar-SA"/>
    </w:rPr>
  </w:style>
  <w:style w:type="paragraph" w:customStyle="1" w:styleId="ust">
    <w:name w:val="ust"/>
    <w:rsid w:val="00FB013E"/>
    <w:pPr>
      <w:suppressAutoHyphens/>
      <w:spacing w:before="60" w:after="60"/>
      <w:ind w:left="426" w:hanging="284"/>
      <w:jc w:val="both"/>
    </w:pPr>
    <w:rPr>
      <w:sz w:val="24"/>
      <w:lang w:eastAsia="ar-SA"/>
    </w:rPr>
  </w:style>
  <w:style w:type="paragraph" w:customStyle="1" w:styleId="tyt">
    <w:name w:val="tyt"/>
    <w:basedOn w:val="Normalny"/>
    <w:rsid w:val="005E625E"/>
    <w:pPr>
      <w:keepNext/>
      <w:suppressAutoHyphens/>
      <w:spacing w:before="60" w:after="60"/>
      <w:jc w:val="center"/>
    </w:pPr>
    <w:rPr>
      <w:b/>
      <w:szCs w:val="20"/>
      <w:lang w:eastAsia="ar-SA"/>
    </w:rPr>
  </w:style>
  <w:style w:type="paragraph" w:customStyle="1" w:styleId="NormalBold">
    <w:name w:val="NormalBold"/>
    <w:basedOn w:val="Normalny"/>
    <w:link w:val="NormalBoldChar"/>
    <w:rsid w:val="003E04E2"/>
    <w:pPr>
      <w:widowControl w:val="0"/>
    </w:pPr>
    <w:rPr>
      <w:b/>
      <w:szCs w:val="22"/>
      <w:lang w:eastAsia="en-GB"/>
    </w:rPr>
  </w:style>
  <w:style w:type="character" w:customStyle="1" w:styleId="NormalBoldChar">
    <w:name w:val="NormalBold Char"/>
    <w:link w:val="NormalBold"/>
    <w:locked/>
    <w:rsid w:val="003E04E2"/>
    <w:rPr>
      <w:b/>
      <w:sz w:val="24"/>
      <w:szCs w:val="22"/>
      <w:lang w:val="pl-PL" w:eastAsia="en-GB" w:bidi="ar-SA"/>
    </w:rPr>
  </w:style>
  <w:style w:type="character" w:customStyle="1" w:styleId="DeltaViewInsertion">
    <w:name w:val="DeltaView Insertion"/>
    <w:uiPriority w:val="99"/>
    <w:rsid w:val="003E04E2"/>
    <w:rPr>
      <w:b/>
      <w:i/>
      <w:spacing w:val="0"/>
    </w:rPr>
  </w:style>
  <w:style w:type="paragraph" w:styleId="Tekstprzypisudolnego">
    <w:name w:val="footnote text"/>
    <w:aliases w:val="Podrozdział,Podrozdzia3,Footnote Text Char1"/>
    <w:basedOn w:val="Normalny"/>
    <w:link w:val="TekstprzypisudolnegoZnak"/>
    <w:uiPriority w:val="99"/>
    <w:unhideWhenUsed/>
    <w:rsid w:val="003E04E2"/>
    <w:pPr>
      <w:ind w:left="720" w:hanging="720"/>
      <w:jc w:val="both"/>
    </w:pPr>
    <w:rPr>
      <w:rFonts w:eastAsia="Calibri"/>
      <w:sz w:val="20"/>
      <w:szCs w:val="20"/>
      <w:lang w:eastAsia="en-GB"/>
    </w:rPr>
  </w:style>
  <w:style w:type="character" w:customStyle="1" w:styleId="TekstprzypisudolnegoZnak">
    <w:name w:val="Tekst przypisu dolnego Znak"/>
    <w:aliases w:val="Podrozdział Znak,Podrozdzia3 Znak,Footnote Text Char1 Znak"/>
    <w:link w:val="Tekstprzypisudolnego"/>
    <w:uiPriority w:val="99"/>
    <w:qFormat/>
    <w:locked/>
    <w:rsid w:val="003329CF"/>
    <w:rPr>
      <w:rFonts w:eastAsia="Calibri"/>
      <w:lang w:eastAsia="en-GB"/>
    </w:rPr>
  </w:style>
  <w:style w:type="character" w:styleId="Odwoanieprzypisudolnego">
    <w:name w:val="footnote reference"/>
    <w:aliases w:val="Footnote Reference Number"/>
    <w:uiPriority w:val="99"/>
    <w:unhideWhenUsed/>
    <w:rsid w:val="003E04E2"/>
    <w:rPr>
      <w:shd w:val="clear" w:color="auto" w:fill="auto"/>
      <w:vertAlign w:val="superscript"/>
    </w:rPr>
  </w:style>
  <w:style w:type="paragraph" w:customStyle="1" w:styleId="Text1">
    <w:name w:val="Text 1"/>
    <w:basedOn w:val="Normalny"/>
    <w:rsid w:val="003E04E2"/>
    <w:pPr>
      <w:spacing w:before="120" w:after="120"/>
      <w:ind w:left="850"/>
      <w:jc w:val="both"/>
    </w:pPr>
    <w:rPr>
      <w:rFonts w:eastAsia="Calibri"/>
      <w:szCs w:val="22"/>
      <w:lang w:eastAsia="en-GB"/>
    </w:rPr>
  </w:style>
  <w:style w:type="paragraph" w:customStyle="1" w:styleId="NormalLeft">
    <w:name w:val="Normal Left"/>
    <w:basedOn w:val="Normalny"/>
    <w:rsid w:val="003E04E2"/>
    <w:pPr>
      <w:spacing w:before="120" w:after="120"/>
    </w:pPr>
    <w:rPr>
      <w:rFonts w:eastAsia="Calibri"/>
      <w:szCs w:val="22"/>
      <w:lang w:eastAsia="en-GB"/>
    </w:rPr>
  </w:style>
  <w:style w:type="paragraph" w:customStyle="1" w:styleId="Tiret0">
    <w:name w:val="Tiret 0"/>
    <w:basedOn w:val="Normalny"/>
    <w:rsid w:val="003E04E2"/>
    <w:pPr>
      <w:numPr>
        <w:numId w:val="1"/>
      </w:numPr>
      <w:spacing w:before="120" w:after="120"/>
      <w:jc w:val="both"/>
    </w:pPr>
    <w:rPr>
      <w:rFonts w:eastAsia="Calibri"/>
      <w:szCs w:val="22"/>
      <w:lang w:eastAsia="en-GB"/>
    </w:rPr>
  </w:style>
  <w:style w:type="paragraph" w:customStyle="1" w:styleId="Tiret1">
    <w:name w:val="Tiret 1"/>
    <w:basedOn w:val="Normalny"/>
    <w:rsid w:val="003E04E2"/>
    <w:pPr>
      <w:numPr>
        <w:numId w:val="2"/>
      </w:numPr>
      <w:spacing w:before="120" w:after="120"/>
      <w:jc w:val="both"/>
    </w:pPr>
    <w:rPr>
      <w:rFonts w:eastAsia="Calibri"/>
      <w:szCs w:val="22"/>
      <w:lang w:eastAsia="en-GB"/>
    </w:rPr>
  </w:style>
  <w:style w:type="paragraph" w:customStyle="1" w:styleId="NumPar1">
    <w:name w:val="NumPar 1"/>
    <w:basedOn w:val="Normalny"/>
    <w:next w:val="Text1"/>
    <w:rsid w:val="003E04E2"/>
    <w:pPr>
      <w:numPr>
        <w:numId w:val="3"/>
      </w:numPr>
      <w:spacing w:before="120" w:after="120"/>
      <w:jc w:val="both"/>
    </w:pPr>
    <w:rPr>
      <w:rFonts w:eastAsia="Calibri"/>
      <w:szCs w:val="22"/>
      <w:lang w:eastAsia="en-GB"/>
    </w:rPr>
  </w:style>
  <w:style w:type="paragraph" w:customStyle="1" w:styleId="NumPar2">
    <w:name w:val="NumPar 2"/>
    <w:basedOn w:val="Normalny"/>
    <w:next w:val="Text1"/>
    <w:rsid w:val="003E04E2"/>
    <w:pPr>
      <w:numPr>
        <w:ilvl w:val="1"/>
        <w:numId w:val="3"/>
      </w:numPr>
      <w:spacing w:before="120" w:after="120"/>
      <w:jc w:val="both"/>
    </w:pPr>
    <w:rPr>
      <w:rFonts w:eastAsia="Calibri"/>
      <w:szCs w:val="22"/>
      <w:lang w:eastAsia="en-GB"/>
    </w:rPr>
  </w:style>
  <w:style w:type="paragraph" w:customStyle="1" w:styleId="NumPar3">
    <w:name w:val="NumPar 3"/>
    <w:basedOn w:val="Normalny"/>
    <w:next w:val="Text1"/>
    <w:rsid w:val="003E04E2"/>
    <w:pPr>
      <w:numPr>
        <w:ilvl w:val="2"/>
        <w:numId w:val="3"/>
      </w:numPr>
      <w:spacing w:before="120" w:after="120"/>
      <w:jc w:val="both"/>
    </w:pPr>
    <w:rPr>
      <w:rFonts w:eastAsia="Calibri"/>
      <w:szCs w:val="22"/>
      <w:lang w:eastAsia="en-GB"/>
    </w:rPr>
  </w:style>
  <w:style w:type="paragraph" w:customStyle="1" w:styleId="NumPar4">
    <w:name w:val="NumPar 4"/>
    <w:basedOn w:val="Normalny"/>
    <w:next w:val="Text1"/>
    <w:rsid w:val="003E04E2"/>
    <w:pPr>
      <w:numPr>
        <w:ilvl w:val="3"/>
        <w:numId w:val="3"/>
      </w:numPr>
      <w:spacing w:before="120" w:after="120"/>
      <w:jc w:val="both"/>
    </w:pPr>
    <w:rPr>
      <w:rFonts w:eastAsia="Calibri"/>
      <w:szCs w:val="22"/>
      <w:lang w:eastAsia="en-GB"/>
    </w:rPr>
  </w:style>
  <w:style w:type="paragraph" w:customStyle="1" w:styleId="ChapterTitle">
    <w:name w:val="ChapterTitle"/>
    <w:basedOn w:val="Normalny"/>
    <w:next w:val="Normalny"/>
    <w:rsid w:val="003E04E2"/>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E04E2"/>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E04E2"/>
    <w:pPr>
      <w:spacing w:before="120" w:after="120"/>
      <w:jc w:val="center"/>
    </w:pPr>
    <w:rPr>
      <w:rFonts w:eastAsia="Calibri"/>
      <w:b/>
      <w:szCs w:val="22"/>
      <w:u w:val="single"/>
      <w:lang w:eastAsia="en-GB"/>
    </w:rPr>
  </w:style>
  <w:style w:type="paragraph" w:customStyle="1" w:styleId="Akapitzlist1">
    <w:name w:val="Akapit z listą1"/>
    <w:aliases w:val="CW_List,Akapit z listą3,wypunktowanie"/>
    <w:basedOn w:val="Normalny"/>
    <w:uiPriority w:val="99"/>
    <w:qFormat/>
    <w:rsid w:val="00772A69"/>
    <w:pPr>
      <w:ind w:left="708"/>
    </w:pPr>
    <w:rPr>
      <w:sz w:val="20"/>
      <w:szCs w:val="20"/>
    </w:rPr>
  </w:style>
  <w:style w:type="character" w:styleId="Odwoaniedokomentarza">
    <w:name w:val="annotation reference"/>
    <w:rsid w:val="007D7B09"/>
    <w:rPr>
      <w:sz w:val="16"/>
      <w:szCs w:val="16"/>
    </w:rPr>
  </w:style>
  <w:style w:type="paragraph" w:customStyle="1" w:styleId="Akapitzlist2">
    <w:name w:val="Akapit z listą2"/>
    <w:basedOn w:val="Normalny"/>
    <w:uiPriority w:val="99"/>
    <w:rsid w:val="003329CF"/>
    <w:pPr>
      <w:ind w:left="720"/>
      <w:contextualSpacing/>
    </w:pPr>
  </w:style>
  <w:style w:type="character" w:styleId="Numerstrony">
    <w:name w:val="page number"/>
    <w:rsid w:val="001B696C"/>
  </w:style>
  <w:style w:type="paragraph" w:customStyle="1" w:styleId="Default">
    <w:name w:val="Default"/>
    <w:qFormat/>
    <w:rsid w:val="00864EE1"/>
    <w:pPr>
      <w:autoSpaceDE w:val="0"/>
      <w:autoSpaceDN w:val="0"/>
      <w:adjustRightInd w:val="0"/>
    </w:pPr>
    <w:rPr>
      <w:rFonts w:ascii="Arial" w:hAnsi="Arial" w:cs="Arial"/>
      <w:color w:val="000000"/>
      <w:sz w:val="24"/>
      <w:szCs w:val="24"/>
    </w:rPr>
  </w:style>
  <w:style w:type="character" w:customStyle="1" w:styleId="txt-new">
    <w:name w:val="txt-new"/>
    <w:basedOn w:val="Domylnaczcionkaakapitu"/>
    <w:qFormat/>
    <w:rsid w:val="00614246"/>
  </w:style>
  <w:style w:type="paragraph" w:styleId="Poprawka">
    <w:name w:val="Revision"/>
    <w:hidden/>
    <w:uiPriority w:val="99"/>
    <w:semiHidden/>
    <w:rsid w:val="0040020B"/>
    <w:rPr>
      <w:sz w:val="24"/>
      <w:szCs w:val="24"/>
    </w:rPr>
  </w:style>
  <w:style w:type="character" w:customStyle="1" w:styleId="Mocnowyrniony">
    <w:name w:val="Mocno wyróżniony"/>
    <w:rsid w:val="00885AD0"/>
    <w:rPr>
      <w:b/>
      <w:bCs/>
    </w:rPr>
  </w:style>
  <w:style w:type="paragraph" w:customStyle="1" w:styleId="Tretekstu">
    <w:name w:val="Treść tekstu"/>
    <w:basedOn w:val="Normalny"/>
    <w:rsid w:val="00885AD0"/>
    <w:pPr>
      <w:jc w:val="both"/>
    </w:pPr>
    <w:rPr>
      <w:color w:val="00000A"/>
      <w:szCs w:val="20"/>
      <w:lang w:eastAsia="zh-CN"/>
    </w:rPr>
  </w:style>
  <w:style w:type="character" w:customStyle="1" w:styleId="h1">
    <w:name w:val="h1"/>
    <w:basedOn w:val="Domylnaczcionkaakapitu"/>
    <w:rsid w:val="00FA3EB2"/>
  </w:style>
  <w:style w:type="paragraph" w:styleId="Tekstprzypisukocowego">
    <w:name w:val="endnote text"/>
    <w:basedOn w:val="Normalny"/>
    <w:link w:val="TekstprzypisukocowegoZnak"/>
    <w:unhideWhenUsed/>
    <w:rsid w:val="00FA3EB2"/>
    <w:rPr>
      <w:sz w:val="20"/>
      <w:szCs w:val="20"/>
    </w:rPr>
  </w:style>
  <w:style w:type="character" w:customStyle="1" w:styleId="TekstprzypisukocowegoZnak">
    <w:name w:val="Tekst przypisu końcowego Znak"/>
    <w:basedOn w:val="Domylnaczcionkaakapitu"/>
    <w:link w:val="Tekstprzypisukocowego"/>
    <w:rsid w:val="00FA3EB2"/>
  </w:style>
  <w:style w:type="character" w:styleId="Odwoanieprzypisukocowego">
    <w:name w:val="endnote reference"/>
    <w:unhideWhenUsed/>
    <w:rsid w:val="00FA3EB2"/>
    <w:rPr>
      <w:vertAlign w:val="superscript"/>
    </w:rPr>
  </w:style>
  <w:style w:type="character" w:customStyle="1" w:styleId="BodyTextChar">
    <w:name w:val="Body Text Char"/>
    <w:locked/>
    <w:rsid w:val="00D511B9"/>
    <w:rPr>
      <w:rFonts w:cs="Times New Roman"/>
      <w:sz w:val="24"/>
    </w:rPr>
  </w:style>
  <w:style w:type="character" w:customStyle="1" w:styleId="PG">
    <w:name w:val="PG"/>
    <w:semiHidden/>
    <w:rsid w:val="00D511B9"/>
    <w:rPr>
      <w:rFonts w:ascii="Arial" w:hAnsi="Arial" w:cs="Arial"/>
      <w:color w:val="auto"/>
      <w:sz w:val="20"/>
      <w:szCs w:val="20"/>
    </w:rPr>
  </w:style>
  <w:style w:type="character" w:styleId="UyteHipercze">
    <w:name w:val="FollowedHyperlink"/>
    <w:uiPriority w:val="99"/>
    <w:unhideWhenUsed/>
    <w:rsid w:val="00D511B9"/>
    <w:rPr>
      <w:color w:val="800080"/>
      <w:u w:val="single"/>
    </w:rPr>
  </w:style>
  <w:style w:type="character" w:customStyle="1" w:styleId="heading20">
    <w:name w:val="heading 20"/>
    <w:uiPriority w:val="99"/>
    <w:rsid w:val="00D511B9"/>
    <w:rPr>
      <w:rFonts w:ascii="Times New Roman" w:eastAsia="Times New Roman" w:hAnsi="Times New Roman" w:cs="Times New Roman"/>
      <w:b w:val="0"/>
      <w:bCs w:val="0"/>
      <w:i w:val="0"/>
      <w:iCs w:val="0"/>
      <w:smallCaps w:val="0"/>
      <w:strike w:val="0"/>
      <w:spacing w:val="0"/>
      <w:sz w:val="22"/>
      <w:szCs w:val="22"/>
    </w:rPr>
  </w:style>
  <w:style w:type="character" w:customStyle="1" w:styleId="tabulatory">
    <w:name w:val="tabulatory"/>
    <w:basedOn w:val="Domylnaczcionkaakapitu"/>
    <w:rsid w:val="00D511B9"/>
  </w:style>
  <w:style w:type="paragraph" w:styleId="Tytu">
    <w:name w:val="Title"/>
    <w:basedOn w:val="Normalny"/>
    <w:next w:val="Podtytu"/>
    <w:link w:val="TytuZnak"/>
    <w:qFormat/>
    <w:rsid w:val="00CE7742"/>
    <w:pPr>
      <w:suppressAutoHyphens/>
      <w:jc w:val="center"/>
    </w:pPr>
    <w:rPr>
      <w:sz w:val="28"/>
      <w:szCs w:val="20"/>
      <w:lang w:eastAsia="ar-SA"/>
    </w:rPr>
  </w:style>
  <w:style w:type="paragraph" w:styleId="Podtytu">
    <w:name w:val="Subtitle"/>
    <w:basedOn w:val="Normalny"/>
    <w:next w:val="Normalny"/>
    <w:link w:val="PodtytuZnak"/>
    <w:qFormat/>
    <w:rsid w:val="00CE7742"/>
    <w:pPr>
      <w:spacing w:after="60"/>
      <w:jc w:val="center"/>
      <w:outlineLvl w:val="1"/>
    </w:pPr>
    <w:rPr>
      <w:rFonts w:ascii="Calibri Light" w:hAnsi="Calibri Light"/>
    </w:rPr>
  </w:style>
  <w:style w:type="character" w:customStyle="1" w:styleId="PodtytuZnak">
    <w:name w:val="Podtytuł Znak"/>
    <w:link w:val="Podtytu"/>
    <w:rsid w:val="00CE7742"/>
    <w:rPr>
      <w:rFonts w:ascii="Calibri Light" w:eastAsia="Times New Roman" w:hAnsi="Calibri Light" w:cs="Times New Roman"/>
      <w:sz w:val="24"/>
      <w:szCs w:val="24"/>
    </w:rPr>
  </w:style>
  <w:style w:type="character" w:customStyle="1" w:styleId="TytuZnak">
    <w:name w:val="Tytuł Znak"/>
    <w:link w:val="Tytu"/>
    <w:rsid w:val="00CE7742"/>
    <w:rPr>
      <w:sz w:val="28"/>
      <w:lang w:eastAsia="ar-SA"/>
    </w:rPr>
  </w:style>
  <w:style w:type="paragraph" w:customStyle="1" w:styleId="Zawartotabeli">
    <w:name w:val="Zawartość tabeli"/>
    <w:basedOn w:val="Tekstpodstawowy"/>
    <w:rsid w:val="00695C13"/>
    <w:pPr>
      <w:widowControl w:val="0"/>
      <w:suppressLineNumbers/>
      <w:suppressAutoHyphens/>
      <w:spacing w:after="120"/>
      <w:jc w:val="left"/>
    </w:pPr>
    <w:rPr>
      <w:rFonts w:eastAsia="Lucida Sans Unicode"/>
    </w:rPr>
  </w:style>
  <w:style w:type="paragraph" w:customStyle="1" w:styleId="F3dotyczyzacznik">
    <w:name w:val="F3_dotyczy.załącznik"/>
    <w:basedOn w:val="Normalny"/>
    <w:uiPriority w:val="99"/>
    <w:rsid w:val="004706B7"/>
    <w:rPr>
      <w:szCs w:val="20"/>
    </w:rPr>
  </w:style>
  <w:style w:type="paragraph" w:styleId="Lista2">
    <w:name w:val="List 2"/>
    <w:basedOn w:val="Normalny"/>
    <w:rsid w:val="002E7684"/>
    <w:pPr>
      <w:ind w:left="566" w:hanging="283"/>
    </w:pPr>
  </w:style>
  <w:style w:type="paragraph" w:styleId="Lista3">
    <w:name w:val="List 3"/>
    <w:basedOn w:val="Normalny"/>
    <w:rsid w:val="00C120E5"/>
    <w:pPr>
      <w:ind w:left="849" w:hanging="283"/>
      <w:contextualSpacing/>
    </w:pPr>
  </w:style>
  <w:style w:type="paragraph" w:styleId="Bezodstpw">
    <w:name w:val="No Spacing"/>
    <w:uiPriority w:val="1"/>
    <w:qFormat/>
    <w:rsid w:val="003D0645"/>
    <w:rPr>
      <w:rFonts w:asciiTheme="minorHAnsi" w:eastAsiaTheme="minorHAnsi" w:hAnsiTheme="minorHAnsi" w:cstheme="minorBidi"/>
      <w:sz w:val="22"/>
      <w:szCs w:val="22"/>
      <w:lang w:eastAsia="en-US"/>
    </w:rPr>
  </w:style>
  <w:style w:type="paragraph" w:styleId="HTML-wstpniesformatowany">
    <w:name w:val="HTML Preformatted"/>
    <w:basedOn w:val="Normalny"/>
    <w:link w:val="HTML-wstpniesformatowanyZnak"/>
    <w:uiPriority w:val="99"/>
    <w:unhideWhenUsed/>
    <w:rsid w:val="003D0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3D0645"/>
    <w:rPr>
      <w:rFonts w:ascii="Courier New" w:hAnsi="Courier New" w:cs="Courier New"/>
    </w:rPr>
  </w:style>
  <w:style w:type="character" w:customStyle="1" w:styleId="apple-converted-space">
    <w:name w:val="apple-converted-space"/>
    <w:basedOn w:val="Domylnaczcionkaakapitu"/>
    <w:rsid w:val="00477986"/>
  </w:style>
  <w:style w:type="paragraph" w:customStyle="1" w:styleId="Tekstpodstawowy210">
    <w:name w:val="Tekst podstawowy 21"/>
    <w:rsid w:val="000751E1"/>
    <w:pPr>
      <w:widowControl w:val="0"/>
      <w:suppressAutoHyphens/>
      <w:spacing w:after="200" w:line="360" w:lineRule="auto"/>
    </w:pPr>
    <w:rPr>
      <w:rFonts w:ascii="Verdana" w:eastAsia="Lucida Sans Unicode" w:hAnsi="Verdana" w:cs="Arial"/>
      <w:kern w:val="1"/>
      <w:szCs w:val="22"/>
      <w:lang w:eastAsia="ar-SA"/>
    </w:rPr>
  </w:style>
  <w:style w:type="paragraph" w:customStyle="1" w:styleId="TableContents">
    <w:name w:val="Table Contents"/>
    <w:basedOn w:val="Tekstpodstawowy"/>
    <w:rsid w:val="00511DF2"/>
    <w:pPr>
      <w:suppressLineNumbers/>
      <w:suppressAutoHyphens/>
      <w:spacing w:after="120"/>
      <w:jc w:val="left"/>
    </w:pPr>
    <w:rPr>
      <w:sz w:val="20"/>
      <w:lang w:eastAsia="ar-SA"/>
    </w:rPr>
  </w:style>
  <w:style w:type="paragraph" w:customStyle="1" w:styleId="TableHeading">
    <w:name w:val="Table Heading"/>
    <w:basedOn w:val="TableContents"/>
    <w:rsid w:val="00511DF2"/>
    <w:pPr>
      <w:jc w:val="center"/>
    </w:pPr>
    <w:rPr>
      <w:b/>
      <w:bCs/>
      <w:i/>
      <w:iCs/>
    </w:rPr>
  </w:style>
  <w:style w:type="character" w:customStyle="1" w:styleId="zarzadbolder">
    <w:name w:val="zarzadbolder"/>
    <w:basedOn w:val="Domylnaczcionkaakapitu"/>
    <w:rsid w:val="005B7482"/>
  </w:style>
  <w:style w:type="paragraph" w:styleId="Lista">
    <w:name w:val="List"/>
    <w:basedOn w:val="Normalny"/>
    <w:semiHidden/>
    <w:unhideWhenUsed/>
    <w:rsid w:val="00A173C7"/>
    <w:pPr>
      <w:ind w:left="283" w:hanging="283"/>
      <w:contextualSpacing/>
    </w:pPr>
  </w:style>
  <w:style w:type="paragraph" w:customStyle="1" w:styleId="Normalny1">
    <w:name w:val="Normalny1"/>
    <w:rsid w:val="0038308A"/>
    <w:pPr>
      <w:suppressAutoHyphens/>
      <w:autoSpaceDE w:val="0"/>
    </w:pPr>
    <w:rPr>
      <w:rFonts w:ascii="Arial" w:hAnsi="Arial" w:cs="Arial"/>
      <w:color w:val="000000"/>
      <w:kern w:val="1"/>
      <w:sz w:val="24"/>
      <w:szCs w:val="24"/>
      <w:lang w:eastAsia="zh-CN"/>
    </w:rPr>
  </w:style>
  <w:style w:type="character" w:customStyle="1" w:styleId="Nierozpoznanawzmianka1">
    <w:name w:val="Nierozpoznana wzmianka1"/>
    <w:basedOn w:val="Domylnaczcionkaakapitu"/>
    <w:uiPriority w:val="99"/>
    <w:semiHidden/>
    <w:unhideWhenUsed/>
    <w:rsid w:val="002F2B34"/>
    <w:rPr>
      <w:color w:val="605E5C"/>
      <w:shd w:val="clear" w:color="auto" w:fill="E1DFDD"/>
    </w:rPr>
  </w:style>
  <w:style w:type="character" w:customStyle="1" w:styleId="Nierozpoznanawzmianka2">
    <w:name w:val="Nierozpoznana wzmianka2"/>
    <w:basedOn w:val="Domylnaczcionkaakapitu"/>
    <w:uiPriority w:val="99"/>
    <w:semiHidden/>
    <w:unhideWhenUsed/>
    <w:rsid w:val="00FD6C26"/>
    <w:rPr>
      <w:color w:val="605E5C"/>
      <w:shd w:val="clear" w:color="auto" w:fill="E1DFDD"/>
    </w:rPr>
  </w:style>
  <w:style w:type="character" w:customStyle="1" w:styleId="Nierozpoznanawzmianka3">
    <w:name w:val="Nierozpoznana wzmianka3"/>
    <w:basedOn w:val="Domylnaczcionkaakapitu"/>
    <w:uiPriority w:val="99"/>
    <w:semiHidden/>
    <w:unhideWhenUsed/>
    <w:rsid w:val="00CA075C"/>
    <w:rPr>
      <w:color w:val="605E5C"/>
      <w:shd w:val="clear" w:color="auto" w:fill="E1DFDD"/>
    </w:rPr>
  </w:style>
  <w:style w:type="character" w:customStyle="1" w:styleId="Nierozpoznanawzmianka4">
    <w:name w:val="Nierozpoznana wzmianka4"/>
    <w:basedOn w:val="Domylnaczcionkaakapitu"/>
    <w:uiPriority w:val="99"/>
    <w:semiHidden/>
    <w:unhideWhenUsed/>
    <w:rsid w:val="00CB112E"/>
    <w:rPr>
      <w:color w:val="605E5C"/>
      <w:shd w:val="clear" w:color="auto" w:fill="E1DFDD"/>
    </w:rPr>
  </w:style>
  <w:style w:type="character" w:customStyle="1" w:styleId="Nierozpoznanawzmianka41">
    <w:name w:val="Nierozpoznana wzmianka41"/>
    <w:basedOn w:val="Domylnaczcionkaakapitu"/>
    <w:uiPriority w:val="99"/>
    <w:semiHidden/>
    <w:unhideWhenUsed/>
    <w:rsid w:val="00CB380E"/>
    <w:rPr>
      <w:color w:val="605E5C"/>
      <w:shd w:val="clear" w:color="auto" w:fill="E1DFDD"/>
    </w:rPr>
  </w:style>
  <w:style w:type="character" w:customStyle="1" w:styleId="Nierozpoznanawzmianka5">
    <w:name w:val="Nierozpoznana wzmianka5"/>
    <w:basedOn w:val="Domylnaczcionkaakapitu"/>
    <w:uiPriority w:val="99"/>
    <w:semiHidden/>
    <w:unhideWhenUsed/>
    <w:rsid w:val="00772B77"/>
    <w:rPr>
      <w:color w:val="605E5C"/>
      <w:shd w:val="clear" w:color="auto" w:fill="E1DFDD"/>
    </w:rPr>
  </w:style>
  <w:style w:type="character" w:customStyle="1" w:styleId="Nierozpoznanawzmianka6">
    <w:name w:val="Nierozpoznana wzmianka6"/>
    <w:basedOn w:val="Domylnaczcionkaakapitu"/>
    <w:uiPriority w:val="99"/>
    <w:semiHidden/>
    <w:unhideWhenUsed/>
    <w:rsid w:val="009F2547"/>
    <w:rPr>
      <w:color w:val="605E5C"/>
      <w:shd w:val="clear" w:color="auto" w:fill="E1DFDD"/>
    </w:rPr>
  </w:style>
  <w:style w:type="character" w:customStyle="1" w:styleId="ng-binding">
    <w:name w:val="ng-binding"/>
    <w:basedOn w:val="Domylnaczcionkaakapitu"/>
    <w:rsid w:val="006B630E"/>
  </w:style>
  <w:style w:type="character" w:customStyle="1" w:styleId="ng-scope">
    <w:name w:val="ng-scope"/>
    <w:basedOn w:val="Domylnaczcionkaakapitu"/>
    <w:rsid w:val="006B630E"/>
  </w:style>
  <w:style w:type="paragraph" w:styleId="Tekstpodstawowywcity">
    <w:name w:val="Body Text Indent"/>
    <w:basedOn w:val="Normalny"/>
    <w:link w:val="TekstpodstawowywcityZnak"/>
    <w:unhideWhenUsed/>
    <w:rsid w:val="00CE67F0"/>
    <w:pPr>
      <w:spacing w:after="120"/>
      <w:ind w:left="283"/>
    </w:pPr>
  </w:style>
  <w:style w:type="character" w:customStyle="1" w:styleId="TekstpodstawowywcityZnak">
    <w:name w:val="Tekst podstawowy wcięty Znak"/>
    <w:basedOn w:val="Domylnaczcionkaakapitu"/>
    <w:link w:val="Tekstpodstawowywcity"/>
    <w:rsid w:val="00CE67F0"/>
    <w:rPr>
      <w:sz w:val="24"/>
      <w:szCs w:val="24"/>
    </w:rPr>
  </w:style>
  <w:style w:type="character" w:customStyle="1" w:styleId="Nierozpoznanawzmianka7">
    <w:name w:val="Nierozpoznana wzmianka7"/>
    <w:basedOn w:val="Domylnaczcionkaakapitu"/>
    <w:uiPriority w:val="99"/>
    <w:semiHidden/>
    <w:unhideWhenUsed/>
    <w:rsid w:val="008A74C2"/>
    <w:rPr>
      <w:color w:val="605E5C"/>
      <w:shd w:val="clear" w:color="auto" w:fill="E1DFDD"/>
    </w:rPr>
  </w:style>
  <w:style w:type="paragraph" w:customStyle="1" w:styleId="TableParagraph">
    <w:name w:val="Table Paragraph"/>
    <w:basedOn w:val="Normalny"/>
    <w:uiPriority w:val="1"/>
    <w:qFormat/>
    <w:rsid w:val="00DE23D1"/>
    <w:pPr>
      <w:widowControl w:val="0"/>
      <w:numPr>
        <w:numId w:val="4"/>
      </w:numPr>
      <w:autoSpaceDE w:val="0"/>
      <w:autoSpaceDN w:val="0"/>
    </w:pPr>
    <w:rPr>
      <w:rFonts w:ascii="Avenir-Light" w:eastAsia="Avenir-Light" w:hAnsi="Avenir-Light" w:cs="Avenir-Light"/>
      <w:sz w:val="22"/>
      <w:szCs w:val="22"/>
      <w:lang w:val="en-US" w:eastAsia="en-US"/>
    </w:rPr>
  </w:style>
  <w:style w:type="character" w:styleId="Uwydatnienie">
    <w:name w:val="Emphasis"/>
    <w:basedOn w:val="Domylnaczcionkaakapitu"/>
    <w:uiPriority w:val="20"/>
    <w:qFormat/>
    <w:rsid w:val="00986DA3"/>
    <w:rPr>
      <w:i/>
      <w:iCs/>
    </w:rPr>
  </w:style>
  <w:style w:type="character" w:customStyle="1" w:styleId="fontstyle21">
    <w:name w:val="fontstyle21"/>
    <w:basedOn w:val="Domylnaczcionkaakapitu"/>
    <w:rsid w:val="0008349B"/>
    <w:rPr>
      <w:rFonts w:ascii="TimesNewRomanPSMT" w:hAnsi="TimesNewRomanPSMT" w:hint="default"/>
      <w:b w:val="0"/>
      <w:bCs w:val="0"/>
      <w:i w:val="0"/>
      <w:iCs w:val="0"/>
      <w:color w:val="000000"/>
      <w:sz w:val="22"/>
      <w:szCs w:val="22"/>
    </w:rPr>
  </w:style>
  <w:style w:type="paragraph" w:customStyle="1" w:styleId="Luca">
    <w:name w:val="Luca"/>
    <w:basedOn w:val="Normalny"/>
    <w:rsid w:val="007D26C3"/>
    <w:pPr>
      <w:spacing w:line="360" w:lineRule="auto"/>
    </w:pPr>
    <w:rPr>
      <w:rFonts w:ascii="Arial Narrow" w:eastAsia="Batang" w:hAnsi="Arial Narrow"/>
      <w:szCs w:val="20"/>
    </w:rPr>
  </w:style>
  <w:style w:type="paragraph" w:customStyle="1" w:styleId="LucaCash">
    <w:name w:val="Luca&amp;Cash"/>
    <w:basedOn w:val="Normalny"/>
    <w:rsid w:val="007D26C3"/>
    <w:pPr>
      <w:spacing w:line="360" w:lineRule="auto"/>
    </w:pPr>
    <w:rPr>
      <w:rFonts w:ascii="Arial Narrow" w:hAnsi="Arial Narrow"/>
      <w:szCs w:val="20"/>
    </w:rPr>
  </w:style>
  <w:style w:type="paragraph" w:customStyle="1" w:styleId="WW-Tekstpodstawowy2">
    <w:name w:val="WW-Tekst podstawowy 2"/>
    <w:basedOn w:val="Normalny"/>
    <w:rsid w:val="007D26C3"/>
    <w:pPr>
      <w:widowControl w:val="0"/>
      <w:tabs>
        <w:tab w:val="left" w:pos="0"/>
      </w:tabs>
      <w:suppressAutoHyphens/>
      <w:spacing w:line="360" w:lineRule="auto"/>
      <w:jc w:val="both"/>
    </w:pPr>
    <w:rPr>
      <w:rFonts w:ascii="Arial Narrow" w:hAnsi="Arial Narrow"/>
      <w:szCs w:val="20"/>
    </w:rPr>
  </w:style>
  <w:style w:type="paragraph" w:customStyle="1" w:styleId="2poziomELO">
    <w:name w:val="2_poziom_ELO"/>
    <w:basedOn w:val="Nagwek1"/>
    <w:rsid w:val="007D26C3"/>
    <w:pPr>
      <w:numPr>
        <w:numId w:val="5"/>
      </w:numPr>
      <w:tabs>
        <w:tab w:val="clear" w:pos="360"/>
        <w:tab w:val="num" w:pos="425"/>
      </w:tabs>
      <w:spacing w:before="0" w:after="0" w:line="360" w:lineRule="auto"/>
      <w:ind w:left="425" w:hanging="425"/>
    </w:pPr>
    <w:rPr>
      <w:rFonts w:ascii="Verdana" w:hAnsi="Verdana"/>
      <w:sz w:val="20"/>
      <w:szCs w:val="20"/>
    </w:rPr>
  </w:style>
  <w:style w:type="paragraph" w:customStyle="1" w:styleId="3poziomELO">
    <w:name w:val="3_poziom_ELO"/>
    <w:basedOn w:val="Nagwek1"/>
    <w:rsid w:val="007D26C3"/>
    <w:pPr>
      <w:numPr>
        <w:ilvl w:val="1"/>
        <w:numId w:val="5"/>
      </w:numPr>
      <w:tabs>
        <w:tab w:val="clear" w:pos="1142"/>
        <w:tab w:val="num" w:pos="785"/>
      </w:tabs>
      <w:spacing w:before="0" w:after="0" w:line="360" w:lineRule="auto"/>
      <w:ind w:left="785" w:hanging="360"/>
    </w:pPr>
    <w:rPr>
      <w:rFonts w:ascii="Verdana" w:hAnsi="Verdana"/>
      <w:sz w:val="20"/>
      <w:szCs w:val="20"/>
    </w:rPr>
  </w:style>
  <w:style w:type="paragraph" w:customStyle="1" w:styleId="spistrescipoziom1">
    <w:name w:val="spis_tresci_poziom_1"/>
    <w:basedOn w:val="Normalny"/>
    <w:qFormat/>
    <w:rsid w:val="007D26C3"/>
    <w:pPr>
      <w:numPr>
        <w:numId w:val="6"/>
      </w:numPr>
      <w:spacing w:after="120"/>
      <w:ind w:left="540" w:hanging="540"/>
      <w:jc w:val="both"/>
    </w:pPr>
    <w:rPr>
      <w:rFonts w:ascii="Arial" w:hAnsi="Arial" w:cs="Arial"/>
      <w:b/>
      <w:sz w:val="20"/>
      <w:szCs w:val="20"/>
    </w:rPr>
  </w:style>
  <w:style w:type="paragraph" w:customStyle="1" w:styleId="spistrescipoziom2">
    <w:name w:val="spis_tresci_poziom_2"/>
    <w:basedOn w:val="Normalny"/>
    <w:link w:val="spistrescipoziom2Znak"/>
    <w:qFormat/>
    <w:rsid w:val="007D26C3"/>
    <w:pPr>
      <w:numPr>
        <w:ilvl w:val="1"/>
        <w:numId w:val="6"/>
      </w:numPr>
      <w:spacing w:after="120"/>
      <w:ind w:left="823" w:hanging="540"/>
      <w:jc w:val="both"/>
    </w:pPr>
    <w:rPr>
      <w:rFonts w:ascii="Arial" w:hAnsi="Arial" w:cs="Arial"/>
      <w:b/>
      <w:sz w:val="20"/>
      <w:szCs w:val="20"/>
    </w:rPr>
  </w:style>
  <w:style w:type="character" w:customStyle="1" w:styleId="spistrescipoziom2Znak">
    <w:name w:val="spis_tresci_poziom_2 Znak"/>
    <w:link w:val="spistrescipoziom2"/>
    <w:rsid w:val="007D26C3"/>
    <w:rPr>
      <w:rFonts w:ascii="Arial" w:hAnsi="Arial" w:cs="Arial"/>
      <w:b/>
    </w:rPr>
  </w:style>
  <w:style w:type="character" w:customStyle="1" w:styleId="markedcontent">
    <w:name w:val="markedcontent"/>
    <w:basedOn w:val="Domylnaczcionkaakapitu"/>
    <w:rsid w:val="00CD169B"/>
  </w:style>
  <w:style w:type="character" w:customStyle="1" w:styleId="pktZnak">
    <w:name w:val="pkt Znak"/>
    <w:link w:val="pkt"/>
    <w:rsid w:val="00ED715F"/>
    <w:rPr>
      <w:sz w:val="24"/>
    </w:rPr>
  </w:style>
  <w:style w:type="character" w:customStyle="1" w:styleId="highlight">
    <w:name w:val="highlight"/>
    <w:basedOn w:val="Domylnaczcionkaakapitu"/>
    <w:rsid w:val="001460AF"/>
  </w:style>
  <w:style w:type="numbering" w:customStyle="1" w:styleId="Styl2">
    <w:name w:val="Styl2"/>
    <w:rsid w:val="009D7798"/>
    <w:pPr>
      <w:numPr>
        <w:numId w:val="7"/>
      </w:numPr>
    </w:pPr>
  </w:style>
  <w:style w:type="character" w:customStyle="1" w:styleId="WW8Num7z5">
    <w:name w:val="WW8Num7z5"/>
    <w:rsid w:val="007A4111"/>
  </w:style>
  <w:style w:type="character" w:customStyle="1" w:styleId="WW8Num6z2">
    <w:name w:val="WW8Num6z2"/>
    <w:rsid w:val="00D22F62"/>
    <w:rPr>
      <w:rFonts w:ascii="Wingdings" w:hAnsi="Wingdings" w:cs="Wingdings"/>
    </w:rPr>
  </w:style>
  <w:style w:type="character" w:customStyle="1" w:styleId="alb-s">
    <w:name w:val="a_lb-s"/>
    <w:basedOn w:val="Domylnaczcionkaakapitu"/>
    <w:rsid w:val="00210B13"/>
  </w:style>
  <w:style w:type="character" w:customStyle="1" w:styleId="Nierozpoznanawzmianka8">
    <w:name w:val="Nierozpoznana wzmianka8"/>
    <w:basedOn w:val="Domylnaczcionkaakapitu"/>
    <w:uiPriority w:val="99"/>
    <w:semiHidden/>
    <w:unhideWhenUsed/>
    <w:rsid w:val="00126213"/>
    <w:rPr>
      <w:color w:val="605E5C"/>
      <w:shd w:val="clear" w:color="auto" w:fill="E1DFDD"/>
    </w:rPr>
  </w:style>
  <w:style w:type="paragraph" w:customStyle="1" w:styleId="text-justify">
    <w:name w:val="text-justify"/>
    <w:basedOn w:val="Normalny"/>
    <w:rsid w:val="00437675"/>
    <w:pPr>
      <w:spacing w:before="100" w:beforeAutospacing="1" w:after="100" w:afterAutospacing="1"/>
    </w:pPr>
  </w:style>
  <w:style w:type="paragraph" w:customStyle="1" w:styleId="Standard">
    <w:name w:val="Standard"/>
    <w:rsid w:val="006428E6"/>
    <w:pPr>
      <w:suppressAutoHyphens/>
      <w:autoSpaceDN w:val="0"/>
      <w:textAlignment w:val="baseline"/>
    </w:pPr>
    <w:rPr>
      <w:rFonts w:ascii="Liberation Serif" w:eastAsia="NSimSun" w:hAnsi="Liberation Serif" w:cs="Lucida Sans"/>
      <w:kern w:val="3"/>
      <w:sz w:val="24"/>
      <w:szCs w:val="24"/>
      <w:lang w:eastAsia="zh-CN" w:bidi="hi-IN"/>
    </w:rPr>
  </w:style>
  <w:style w:type="paragraph" w:customStyle="1" w:styleId="Standarduser">
    <w:name w:val="Standard (user)"/>
    <w:rsid w:val="006428E6"/>
    <w:pPr>
      <w:suppressAutoHyphens/>
      <w:autoSpaceDN w:val="0"/>
      <w:textAlignment w:val="baseline"/>
    </w:pPr>
    <w:rPr>
      <w:rFonts w:ascii="Liberation Serif" w:eastAsia="NSimSun" w:hAnsi="Liberation Serif" w:cs="Lucida Sans"/>
      <w:kern w:val="3"/>
      <w:sz w:val="24"/>
      <w:szCs w:val="24"/>
      <w:lang w:eastAsia="zh-CN" w:bidi="hi-IN"/>
    </w:rPr>
  </w:style>
  <w:style w:type="paragraph" w:customStyle="1" w:styleId="Footnote">
    <w:name w:val="Footnote"/>
    <w:basedOn w:val="Standard"/>
    <w:rsid w:val="006428E6"/>
    <w:pPr>
      <w:suppressLineNumbers/>
      <w:ind w:left="340" w:hanging="340"/>
    </w:pPr>
    <w:rPr>
      <w:sz w:val="20"/>
      <w:szCs w:val="20"/>
    </w:rPr>
  </w:style>
  <w:style w:type="numbering" w:customStyle="1" w:styleId="WWNum14">
    <w:name w:val="WWNum14"/>
    <w:basedOn w:val="Bezlisty"/>
    <w:rsid w:val="006428E6"/>
    <w:pPr>
      <w:numPr>
        <w:numId w:val="8"/>
      </w:numPr>
    </w:pPr>
  </w:style>
  <w:style w:type="numbering" w:customStyle="1" w:styleId="WWNum15">
    <w:name w:val="WWNum15"/>
    <w:basedOn w:val="Bezlisty"/>
    <w:rsid w:val="006428E6"/>
    <w:pPr>
      <w:numPr>
        <w:numId w:val="9"/>
      </w:numPr>
    </w:pPr>
  </w:style>
  <w:style w:type="numbering" w:customStyle="1" w:styleId="WWNum16">
    <w:name w:val="WWNum16"/>
    <w:basedOn w:val="Bezlisty"/>
    <w:rsid w:val="006428E6"/>
    <w:pPr>
      <w:numPr>
        <w:numId w:val="10"/>
      </w:numPr>
    </w:pPr>
  </w:style>
  <w:style w:type="numbering" w:customStyle="1" w:styleId="WWNum17">
    <w:name w:val="WWNum17"/>
    <w:basedOn w:val="Bezlisty"/>
    <w:rsid w:val="006428E6"/>
    <w:pPr>
      <w:numPr>
        <w:numId w:val="11"/>
      </w:numPr>
    </w:pPr>
  </w:style>
  <w:style w:type="numbering" w:customStyle="1" w:styleId="WWNum18">
    <w:name w:val="WWNum18"/>
    <w:basedOn w:val="Bezlisty"/>
    <w:rsid w:val="006428E6"/>
    <w:pPr>
      <w:numPr>
        <w:numId w:val="12"/>
      </w:numPr>
    </w:pPr>
  </w:style>
  <w:style w:type="numbering" w:customStyle="1" w:styleId="WWNum19">
    <w:name w:val="WWNum19"/>
    <w:basedOn w:val="Bezlisty"/>
    <w:rsid w:val="006428E6"/>
    <w:pPr>
      <w:numPr>
        <w:numId w:val="13"/>
      </w:numPr>
    </w:pPr>
  </w:style>
  <w:style w:type="numbering" w:customStyle="1" w:styleId="WWNum20">
    <w:name w:val="WWNum20"/>
    <w:basedOn w:val="Bezlisty"/>
    <w:rsid w:val="006428E6"/>
    <w:pPr>
      <w:numPr>
        <w:numId w:val="14"/>
      </w:numPr>
    </w:pPr>
  </w:style>
  <w:style w:type="numbering" w:customStyle="1" w:styleId="WWNum9">
    <w:name w:val="WWNum9"/>
    <w:basedOn w:val="Bezlisty"/>
    <w:rsid w:val="006428E6"/>
    <w:pPr>
      <w:numPr>
        <w:numId w:val="15"/>
      </w:numPr>
    </w:pPr>
  </w:style>
  <w:style w:type="numbering" w:customStyle="1" w:styleId="WWNum22">
    <w:name w:val="WWNum22"/>
    <w:basedOn w:val="Bezlisty"/>
    <w:rsid w:val="006428E6"/>
    <w:pPr>
      <w:numPr>
        <w:numId w:val="16"/>
      </w:numPr>
    </w:pPr>
  </w:style>
  <w:style w:type="numbering" w:customStyle="1" w:styleId="WWNum23">
    <w:name w:val="WWNum23"/>
    <w:basedOn w:val="Bezlisty"/>
    <w:rsid w:val="006428E6"/>
    <w:pPr>
      <w:numPr>
        <w:numId w:val="17"/>
      </w:numPr>
    </w:pPr>
  </w:style>
  <w:style w:type="numbering" w:customStyle="1" w:styleId="WWNum24">
    <w:name w:val="WWNum24"/>
    <w:basedOn w:val="Bezlisty"/>
    <w:rsid w:val="006428E6"/>
    <w:pPr>
      <w:numPr>
        <w:numId w:val="18"/>
      </w:numPr>
    </w:pPr>
  </w:style>
  <w:style w:type="numbering" w:customStyle="1" w:styleId="WWNum25">
    <w:name w:val="WWNum25"/>
    <w:basedOn w:val="Bezlisty"/>
    <w:rsid w:val="006428E6"/>
    <w:pPr>
      <w:numPr>
        <w:numId w:val="19"/>
      </w:numPr>
    </w:pPr>
  </w:style>
  <w:style w:type="character" w:customStyle="1" w:styleId="Nierozpoznanawzmianka9">
    <w:name w:val="Nierozpoznana wzmianka9"/>
    <w:basedOn w:val="Domylnaczcionkaakapitu"/>
    <w:uiPriority w:val="99"/>
    <w:semiHidden/>
    <w:unhideWhenUsed/>
    <w:rsid w:val="007A4F53"/>
    <w:rPr>
      <w:color w:val="605E5C"/>
      <w:shd w:val="clear" w:color="auto" w:fill="E1DFDD"/>
    </w:rPr>
  </w:style>
  <w:style w:type="character" w:customStyle="1" w:styleId="Nagwek8Znak">
    <w:name w:val="Nagłówek 8 Znak"/>
    <w:link w:val="Nagwek8"/>
    <w:locked/>
    <w:rsid w:val="00916785"/>
    <w:rPr>
      <w:sz w:val="24"/>
    </w:rPr>
  </w:style>
  <w:style w:type="character" w:customStyle="1" w:styleId="Zakotwiczenieprzypisudolnego">
    <w:name w:val="Zakotwiczenie przypisu dolnego"/>
    <w:rsid w:val="009E30CE"/>
    <w:rPr>
      <w:vertAlign w:val="superscript"/>
    </w:rPr>
  </w:style>
  <w:style w:type="paragraph" w:customStyle="1" w:styleId="123">
    <w:name w:val="1.2.3."/>
    <w:basedOn w:val="Akapitzlist"/>
    <w:qFormat/>
    <w:rsid w:val="00F85014"/>
    <w:pPr>
      <w:numPr>
        <w:numId w:val="21"/>
      </w:numPr>
      <w:spacing w:line="259" w:lineRule="auto"/>
      <w:contextualSpacing/>
      <w:jc w:val="both"/>
    </w:pPr>
    <w:rPr>
      <w:rFonts w:asciiTheme="minorHAnsi" w:hAnsiTheme="minorHAnsi" w:cs="Calibri"/>
      <w:iCs/>
      <w:sz w:val="16"/>
      <w:szCs w:val="16"/>
    </w:rPr>
  </w:style>
  <w:style w:type="paragraph" w:customStyle="1" w:styleId="Bullet">
    <w:name w:val="Bullet"/>
    <w:basedOn w:val="Akapitzlist"/>
    <w:qFormat/>
    <w:rsid w:val="00F85014"/>
    <w:pPr>
      <w:numPr>
        <w:ilvl w:val="1"/>
        <w:numId w:val="20"/>
      </w:numPr>
      <w:spacing w:line="259" w:lineRule="auto"/>
      <w:ind w:left="567"/>
      <w:contextualSpacing/>
      <w:jc w:val="both"/>
    </w:pPr>
    <w:rPr>
      <w:rFonts w:asciiTheme="minorHAnsi" w:hAnsiTheme="minorHAnsi" w:cs="Calibri"/>
      <w:iCs/>
      <w:sz w:val="16"/>
      <w:szCs w:val="16"/>
    </w:rPr>
  </w:style>
  <w:style w:type="character" w:customStyle="1" w:styleId="UnresolvedMention">
    <w:name w:val="Unresolved Mention"/>
    <w:basedOn w:val="Domylnaczcionkaakapitu"/>
    <w:uiPriority w:val="99"/>
    <w:semiHidden/>
    <w:unhideWhenUsed/>
    <w:rsid w:val="003C43C2"/>
    <w:rPr>
      <w:color w:val="605E5C"/>
      <w:shd w:val="clear" w:color="auto" w:fill="E1DFDD"/>
    </w:rPr>
  </w:style>
  <w:style w:type="character" w:customStyle="1" w:styleId="fn-ref">
    <w:name w:val="fn-ref"/>
    <w:basedOn w:val="Domylnaczcionkaakapitu"/>
    <w:rsid w:val="00FE5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3921">
      <w:bodyDiv w:val="1"/>
      <w:marLeft w:val="0"/>
      <w:marRight w:val="0"/>
      <w:marTop w:val="0"/>
      <w:marBottom w:val="0"/>
      <w:divBdr>
        <w:top w:val="none" w:sz="0" w:space="0" w:color="auto"/>
        <w:left w:val="none" w:sz="0" w:space="0" w:color="auto"/>
        <w:bottom w:val="none" w:sz="0" w:space="0" w:color="auto"/>
        <w:right w:val="none" w:sz="0" w:space="0" w:color="auto"/>
      </w:divBdr>
    </w:div>
    <w:div w:id="23991351">
      <w:bodyDiv w:val="1"/>
      <w:marLeft w:val="0"/>
      <w:marRight w:val="0"/>
      <w:marTop w:val="0"/>
      <w:marBottom w:val="0"/>
      <w:divBdr>
        <w:top w:val="none" w:sz="0" w:space="0" w:color="auto"/>
        <w:left w:val="none" w:sz="0" w:space="0" w:color="auto"/>
        <w:bottom w:val="none" w:sz="0" w:space="0" w:color="auto"/>
        <w:right w:val="none" w:sz="0" w:space="0" w:color="auto"/>
      </w:divBdr>
    </w:div>
    <w:div w:id="24603167">
      <w:bodyDiv w:val="1"/>
      <w:marLeft w:val="0"/>
      <w:marRight w:val="0"/>
      <w:marTop w:val="0"/>
      <w:marBottom w:val="0"/>
      <w:divBdr>
        <w:top w:val="none" w:sz="0" w:space="0" w:color="auto"/>
        <w:left w:val="none" w:sz="0" w:space="0" w:color="auto"/>
        <w:bottom w:val="none" w:sz="0" w:space="0" w:color="auto"/>
        <w:right w:val="none" w:sz="0" w:space="0" w:color="auto"/>
      </w:divBdr>
    </w:div>
    <w:div w:id="30765967">
      <w:bodyDiv w:val="1"/>
      <w:marLeft w:val="0"/>
      <w:marRight w:val="0"/>
      <w:marTop w:val="0"/>
      <w:marBottom w:val="0"/>
      <w:divBdr>
        <w:top w:val="none" w:sz="0" w:space="0" w:color="auto"/>
        <w:left w:val="none" w:sz="0" w:space="0" w:color="auto"/>
        <w:bottom w:val="none" w:sz="0" w:space="0" w:color="auto"/>
        <w:right w:val="none" w:sz="0" w:space="0" w:color="auto"/>
      </w:divBdr>
    </w:div>
    <w:div w:id="31611093">
      <w:bodyDiv w:val="1"/>
      <w:marLeft w:val="0"/>
      <w:marRight w:val="0"/>
      <w:marTop w:val="0"/>
      <w:marBottom w:val="0"/>
      <w:divBdr>
        <w:top w:val="none" w:sz="0" w:space="0" w:color="auto"/>
        <w:left w:val="none" w:sz="0" w:space="0" w:color="auto"/>
        <w:bottom w:val="none" w:sz="0" w:space="0" w:color="auto"/>
        <w:right w:val="none" w:sz="0" w:space="0" w:color="auto"/>
      </w:divBdr>
    </w:div>
    <w:div w:id="56437192">
      <w:bodyDiv w:val="1"/>
      <w:marLeft w:val="0"/>
      <w:marRight w:val="0"/>
      <w:marTop w:val="0"/>
      <w:marBottom w:val="0"/>
      <w:divBdr>
        <w:top w:val="none" w:sz="0" w:space="0" w:color="auto"/>
        <w:left w:val="none" w:sz="0" w:space="0" w:color="auto"/>
        <w:bottom w:val="none" w:sz="0" w:space="0" w:color="auto"/>
        <w:right w:val="none" w:sz="0" w:space="0" w:color="auto"/>
      </w:divBdr>
      <w:divsChild>
        <w:div w:id="260381067">
          <w:marLeft w:val="360"/>
          <w:marRight w:val="0"/>
          <w:marTop w:val="0"/>
          <w:marBottom w:val="0"/>
          <w:divBdr>
            <w:top w:val="none" w:sz="0" w:space="0" w:color="auto"/>
            <w:left w:val="none" w:sz="0" w:space="0" w:color="auto"/>
            <w:bottom w:val="none" w:sz="0" w:space="0" w:color="auto"/>
            <w:right w:val="none" w:sz="0" w:space="0" w:color="auto"/>
          </w:divBdr>
          <w:divsChild>
            <w:div w:id="1476949391">
              <w:marLeft w:val="0"/>
              <w:marRight w:val="0"/>
              <w:marTop w:val="0"/>
              <w:marBottom w:val="0"/>
              <w:divBdr>
                <w:top w:val="none" w:sz="0" w:space="0" w:color="auto"/>
                <w:left w:val="none" w:sz="0" w:space="0" w:color="auto"/>
                <w:bottom w:val="none" w:sz="0" w:space="0" w:color="auto"/>
                <w:right w:val="none" w:sz="0" w:space="0" w:color="auto"/>
              </w:divBdr>
            </w:div>
          </w:divsChild>
        </w:div>
        <w:div w:id="1296762159">
          <w:marLeft w:val="360"/>
          <w:marRight w:val="0"/>
          <w:marTop w:val="0"/>
          <w:marBottom w:val="0"/>
          <w:divBdr>
            <w:top w:val="none" w:sz="0" w:space="0" w:color="auto"/>
            <w:left w:val="none" w:sz="0" w:space="0" w:color="auto"/>
            <w:bottom w:val="none" w:sz="0" w:space="0" w:color="auto"/>
            <w:right w:val="none" w:sz="0" w:space="0" w:color="auto"/>
          </w:divBdr>
          <w:divsChild>
            <w:div w:id="214500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3549">
      <w:bodyDiv w:val="1"/>
      <w:marLeft w:val="0"/>
      <w:marRight w:val="0"/>
      <w:marTop w:val="0"/>
      <w:marBottom w:val="0"/>
      <w:divBdr>
        <w:top w:val="none" w:sz="0" w:space="0" w:color="auto"/>
        <w:left w:val="none" w:sz="0" w:space="0" w:color="auto"/>
        <w:bottom w:val="none" w:sz="0" w:space="0" w:color="auto"/>
        <w:right w:val="none" w:sz="0" w:space="0" w:color="auto"/>
      </w:divBdr>
    </w:div>
    <w:div w:id="81724990">
      <w:bodyDiv w:val="1"/>
      <w:marLeft w:val="0"/>
      <w:marRight w:val="0"/>
      <w:marTop w:val="0"/>
      <w:marBottom w:val="0"/>
      <w:divBdr>
        <w:top w:val="none" w:sz="0" w:space="0" w:color="auto"/>
        <w:left w:val="none" w:sz="0" w:space="0" w:color="auto"/>
        <w:bottom w:val="none" w:sz="0" w:space="0" w:color="auto"/>
        <w:right w:val="none" w:sz="0" w:space="0" w:color="auto"/>
      </w:divBdr>
    </w:div>
    <w:div w:id="85812912">
      <w:bodyDiv w:val="1"/>
      <w:marLeft w:val="0"/>
      <w:marRight w:val="0"/>
      <w:marTop w:val="0"/>
      <w:marBottom w:val="0"/>
      <w:divBdr>
        <w:top w:val="none" w:sz="0" w:space="0" w:color="auto"/>
        <w:left w:val="none" w:sz="0" w:space="0" w:color="auto"/>
        <w:bottom w:val="none" w:sz="0" w:space="0" w:color="auto"/>
        <w:right w:val="none" w:sz="0" w:space="0" w:color="auto"/>
      </w:divBdr>
      <w:divsChild>
        <w:div w:id="1894847742">
          <w:marLeft w:val="0"/>
          <w:marRight w:val="0"/>
          <w:marTop w:val="0"/>
          <w:marBottom w:val="0"/>
          <w:divBdr>
            <w:top w:val="none" w:sz="0" w:space="0" w:color="auto"/>
            <w:left w:val="none" w:sz="0" w:space="0" w:color="auto"/>
            <w:bottom w:val="none" w:sz="0" w:space="0" w:color="auto"/>
            <w:right w:val="none" w:sz="0" w:space="0" w:color="auto"/>
          </w:divBdr>
        </w:div>
        <w:div w:id="240480998">
          <w:marLeft w:val="0"/>
          <w:marRight w:val="0"/>
          <w:marTop w:val="0"/>
          <w:marBottom w:val="0"/>
          <w:divBdr>
            <w:top w:val="none" w:sz="0" w:space="0" w:color="auto"/>
            <w:left w:val="none" w:sz="0" w:space="0" w:color="auto"/>
            <w:bottom w:val="none" w:sz="0" w:space="0" w:color="auto"/>
            <w:right w:val="none" w:sz="0" w:space="0" w:color="auto"/>
          </w:divBdr>
          <w:divsChild>
            <w:div w:id="196453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69203">
      <w:bodyDiv w:val="1"/>
      <w:marLeft w:val="0"/>
      <w:marRight w:val="0"/>
      <w:marTop w:val="0"/>
      <w:marBottom w:val="0"/>
      <w:divBdr>
        <w:top w:val="none" w:sz="0" w:space="0" w:color="auto"/>
        <w:left w:val="none" w:sz="0" w:space="0" w:color="auto"/>
        <w:bottom w:val="none" w:sz="0" w:space="0" w:color="auto"/>
        <w:right w:val="none" w:sz="0" w:space="0" w:color="auto"/>
      </w:divBdr>
    </w:div>
    <w:div w:id="109396670">
      <w:bodyDiv w:val="1"/>
      <w:marLeft w:val="0"/>
      <w:marRight w:val="0"/>
      <w:marTop w:val="0"/>
      <w:marBottom w:val="0"/>
      <w:divBdr>
        <w:top w:val="none" w:sz="0" w:space="0" w:color="auto"/>
        <w:left w:val="none" w:sz="0" w:space="0" w:color="auto"/>
        <w:bottom w:val="none" w:sz="0" w:space="0" w:color="auto"/>
        <w:right w:val="none" w:sz="0" w:space="0" w:color="auto"/>
      </w:divBdr>
    </w:div>
    <w:div w:id="110832209">
      <w:bodyDiv w:val="1"/>
      <w:marLeft w:val="0"/>
      <w:marRight w:val="0"/>
      <w:marTop w:val="0"/>
      <w:marBottom w:val="0"/>
      <w:divBdr>
        <w:top w:val="none" w:sz="0" w:space="0" w:color="auto"/>
        <w:left w:val="none" w:sz="0" w:space="0" w:color="auto"/>
        <w:bottom w:val="none" w:sz="0" w:space="0" w:color="auto"/>
        <w:right w:val="none" w:sz="0" w:space="0" w:color="auto"/>
      </w:divBdr>
    </w:div>
    <w:div w:id="182867461">
      <w:bodyDiv w:val="1"/>
      <w:marLeft w:val="0"/>
      <w:marRight w:val="0"/>
      <w:marTop w:val="0"/>
      <w:marBottom w:val="0"/>
      <w:divBdr>
        <w:top w:val="none" w:sz="0" w:space="0" w:color="auto"/>
        <w:left w:val="none" w:sz="0" w:space="0" w:color="auto"/>
        <w:bottom w:val="none" w:sz="0" w:space="0" w:color="auto"/>
        <w:right w:val="none" w:sz="0" w:space="0" w:color="auto"/>
      </w:divBdr>
      <w:divsChild>
        <w:div w:id="150758470">
          <w:marLeft w:val="0"/>
          <w:marRight w:val="0"/>
          <w:marTop w:val="0"/>
          <w:marBottom w:val="0"/>
          <w:divBdr>
            <w:top w:val="none" w:sz="0" w:space="0" w:color="auto"/>
            <w:left w:val="none" w:sz="0" w:space="0" w:color="auto"/>
            <w:bottom w:val="none" w:sz="0" w:space="0" w:color="auto"/>
            <w:right w:val="none" w:sz="0" w:space="0" w:color="auto"/>
          </w:divBdr>
        </w:div>
        <w:div w:id="161745815">
          <w:marLeft w:val="0"/>
          <w:marRight w:val="0"/>
          <w:marTop w:val="0"/>
          <w:marBottom w:val="0"/>
          <w:divBdr>
            <w:top w:val="none" w:sz="0" w:space="0" w:color="auto"/>
            <w:left w:val="none" w:sz="0" w:space="0" w:color="auto"/>
            <w:bottom w:val="none" w:sz="0" w:space="0" w:color="auto"/>
            <w:right w:val="none" w:sz="0" w:space="0" w:color="auto"/>
          </w:divBdr>
        </w:div>
        <w:div w:id="290718177">
          <w:marLeft w:val="0"/>
          <w:marRight w:val="0"/>
          <w:marTop w:val="0"/>
          <w:marBottom w:val="0"/>
          <w:divBdr>
            <w:top w:val="none" w:sz="0" w:space="0" w:color="auto"/>
            <w:left w:val="none" w:sz="0" w:space="0" w:color="auto"/>
            <w:bottom w:val="none" w:sz="0" w:space="0" w:color="auto"/>
            <w:right w:val="none" w:sz="0" w:space="0" w:color="auto"/>
          </w:divBdr>
        </w:div>
        <w:div w:id="351998256">
          <w:marLeft w:val="0"/>
          <w:marRight w:val="0"/>
          <w:marTop w:val="0"/>
          <w:marBottom w:val="0"/>
          <w:divBdr>
            <w:top w:val="none" w:sz="0" w:space="0" w:color="auto"/>
            <w:left w:val="none" w:sz="0" w:space="0" w:color="auto"/>
            <w:bottom w:val="none" w:sz="0" w:space="0" w:color="auto"/>
            <w:right w:val="none" w:sz="0" w:space="0" w:color="auto"/>
          </w:divBdr>
        </w:div>
        <w:div w:id="352658555">
          <w:marLeft w:val="0"/>
          <w:marRight w:val="0"/>
          <w:marTop w:val="0"/>
          <w:marBottom w:val="0"/>
          <w:divBdr>
            <w:top w:val="none" w:sz="0" w:space="0" w:color="auto"/>
            <w:left w:val="none" w:sz="0" w:space="0" w:color="auto"/>
            <w:bottom w:val="none" w:sz="0" w:space="0" w:color="auto"/>
            <w:right w:val="none" w:sz="0" w:space="0" w:color="auto"/>
          </w:divBdr>
        </w:div>
        <w:div w:id="358507544">
          <w:marLeft w:val="0"/>
          <w:marRight w:val="0"/>
          <w:marTop w:val="0"/>
          <w:marBottom w:val="0"/>
          <w:divBdr>
            <w:top w:val="none" w:sz="0" w:space="0" w:color="auto"/>
            <w:left w:val="none" w:sz="0" w:space="0" w:color="auto"/>
            <w:bottom w:val="none" w:sz="0" w:space="0" w:color="auto"/>
            <w:right w:val="none" w:sz="0" w:space="0" w:color="auto"/>
          </w:divBdr>
        </w:div>
        <w:div w:id="369913000">
          <w:marLeft w:val="0"/>
          <w:marRight w:val="0"/>
          <w:marTop w:val="0"/>
          <w:marBottom w:val="0"/>
          <w:divBdr>
            <w:top w:val="none" w:sz="0" w:space="0" w:color="auto"/>
            <w:left w:val="none" w:sz="0" w:space="0" w:color="auto"/>
            <w:bottom w:val="none" w:sz="0" w:space="0" w:color="auto"/>
            <w:right w:val="none" w:sz="0" w:space="0" w:color="auto"/>
          </w:divBdr>
        </w:div>
        <w:div w:id="453444535">
          <w:marLeft w:val="0"/>
          <w:marRight w:val="0"/>
          <w:marTop w:val="0"/>
          <w:marBottom w:val="0"/>
          <w:divBdr>
            <w:top w:val="none" w:sz="0" w:space="0" w:color="auto"/>
            <w:left w:val="none" w:sz="0" w:space="0" w:color="auto"/>
            <w:bottom w:val="none" w:sz="0" w:space="0" w:color="auto"/>
            <w:right w:val="none" w:sz="0" w:space="0" w:color="auto"/>
          </w:divBdr>
        </w:div>
        <w:div w:id="468401543">
          <w:marLeft w:val="0"/>
          <w:marRight w:val="0"/>
          <w:marTop w:val="0"/>
          <w:marBottom w:val="0"/>
          <w:divBdr>
            <w:top w:val="none" w:sz="0" w:space="0" w:color="auto"/>
            <w:left w:val="none" w:sz="0" w:space="0" w:color="auto"/>
            <w:bottom w:val="none" w:sz="0" w:space="0" w:color="auto"/>
            <w:right w:val="none" w:sz="0" w:space="0" w:color="auto"/>
          </w:divBdr>
        </w:div>
        <w:div w:id="482242075">
          <w:marLeft w:val="0"/>
          <w:marRight w:val="0"/>
          <w:marTop w:val="0"/>
          <w:marBottom w:val="0"/>
          <w:divBdr>
            <w:top w:val="none" w:sz="0" w:space="0" w:color="auto"/>
            <w:left w:val="none" w:sz="0" w:space="0" w:color="auto"/>
            <w:bottom w:val="none" w:sz="0" w:space="0" w:color="auto"/>
            <w:right w:val="none" w:sz="0" w:space="0" w:color="auto"/>
          </w:divBdr>
        </w:div>
        <w:div w:id="594674087">
          <w:marLeft w:val="0"/>
          <w:marRight w:val="0"/>
          <w:marTop w:val="0"/>
          <w:marBottom w:val="0"/>
          <w:divBdr>
            <w:top w:val="none" w:sz="0" w:space="0" w:color="auto"/>
            <w:left w:val="none" w:sz="0" w:space="0" w:color="auto"/>
            <w:bottom w:val="none" w:sz="0" w:space="0" w:color="auto"/>
            <w:right w:val="none" w:sz="0" w:space="0" w:color="auto"/>
          </w:divBdr>
        </w:div>
        <w:div w:id="607468397">
          <w:marLeft w:val="0"/>
          <w:marRight w:val="0"/>
          <w:marTop w:val="0"/>
          <w:marBottom w:val="0"/>
          <w:divBdr>
            <w:top w:val="none" w:sz="0" w:space="0" w:color="auto"/>
            <w:left w:val="none" w:sz="0" w:space="0" w:color="auto"/>
            <w:bottom w:val="none" w:sz="0" w:space="0" w:color="auto"/>
            <w:right w:val="none" w:sz="0" w:space="0" w:color="auto"/>
          </w:divBdr>
        </w:div>
        <w:div w:id="631255654">
          <w:marLeft w:val="0"/>
          <w:marRight w:val="0"/>
          <w:marTop w:val="0"/>
          <w:marBottom w:val="0"/>
          <w:divBdr>
            <w:top w:val="none" w:sz="0" w:space="0" w:color="auto"/>
            <w:left w:val="none" w:sz="0" w:space="0" w:color="auto"/>
            <w:bottom w:val="none" w:sz="0" w:space="0" w:color="auto"/>
            <w:right w:val="none" w:sz="0" w:space="0" w:color="auto"/>
          </w:divBdr>
          <w:divsChild>
            <w:div w:id="1667962">
              <w:marLeft w:val="0"/>
              <w:marRight w:val="0"/>
              <w:marTop w:val="0"/>
              <w:marBottom w:val="0"/>
              <w:divBdr>
                <w:top w:val="none" w:sz="0" w:space="0" w:color="auto"/>
                <w:left w:val="none" w:sz="0" w:space="0" w:color="auto"/>
                <w:bottom w:val="none" w:sz="0" w:space="0" w:color="auto"/>
                <w:right w:val="none" w:sz="0" w:space="0" w:color="auto"/>
              </w:divBdr>
            </w:div>
            <w:div w:id="11537757">
              <w:marLeft w:val="0"/>
              <w:marRight w:val="0"/>
              <w:marTop w:val="0"/>
              <w:marBottom w:val="0"/>
              <w:divBdr>
                <w:top w:val="none" w:sz="0" w:space="0" w:color="auto"/>
                <w:left w:val="none" w:sz="0" w:space="0" w:color="auto"/>
                <w:bottom w:val="none" w:sz="0" w:space="0" w:color="auto"/>
                <w:right w:val="none" w:sz="0" w:space="0" w:color="auto"/>
              </w:divBdr>
            </w:div>
            <w:div w:id="13309074">
              <w:marLeft w:val="0"/>
              <w:marRight w:val="0"/>
              <w:marTop w:val="0"/>
              <w:marBottom w:val="0"/>
              <w:divBdr>
                <w:top w:val="none" w:sz="0" w:space="0" w:color="auto"/>
                <w:left w:val="none" w:sz="0" w:space="0" w:color="auto"/>
                <w:bottom w:val="none" w:sz="0" w:space="0" w:color="auto"/>
                <w:right w:val="none" w:sz="0" w:space="0" w:color="auto"/>
              </w:divBdr>
            </w:div>
            <w:div w:id="24134981">
              <w:marLeft w:val="0"/>
              <w:marRight w:val="0"/>
              <w:marTop w:val="0"/>
              <w:marBottom w:val="0"/>
              <w:divBdr>
                <w:top w:val="none" w:sz="0" w:space="0" w:color="auto"/>
                <w:left w:val="none" w:sz="0" w:space="0" w:color="auto"/>
                <w:bottom w:val="none" w:sz="0" w:space="0" w:color="auto"/>
                <w:right w:val="none" w:sz="0" w:space="0" w:color="auto"/>
              </w:divBdr>
            </w:div>
            <w:div w:id="35474198">
              <w:marLeft w:val="0"/>
              <w:marRight w:val="0"/>
              <w:marTop w:val="0"/>
              <w:marBottom w:val="0"/>
              <w:divBdr>
                <w:top w:val="none" w:sz="0" w:space="0" w:color="auto"/>
                <w:left w:val="none" w:sz="0" w:space="0" w:color="auto"/>
                <w:bottom w:val="none" w:sz="0" w:space="0" w:color="auto"/>
                <w:right w:val="none" w:sz="0" w:space="0" w:color="auto"/>
              </w:divBdr>
            </w:div>
            <w:div w:id="41367145">
              <w:marLeft w:val="0"/>
              <w:marRight w:val="0"/>
              <w:marTop w:val="0"/>
              <w:marBottom w:val="0"/>
              <w:divBdr>
                <w:top w:val="none" w:sz="0" w:space="0" w:color="auto"/>
                <w:left w:val="none" w:sz="0" w:space="0" w:color="auto"/>
                <w:bottom w:val="none" w:sz="0" w:space="0" w:color="auto"/>
                <w:right w:val="none" w:sz="0" w:space="0" w:color="auto"/>
              </w:divBdr>
            </w:div>
            <w:div w:id="41757879">
              <w:marLeft w:val="0"/>
              <w:marRight w:val="0"/>
              <w:marTop w:val="0"/>
              <w:marBottom w:val="0"/>
              <w:divBdr>
                <w:top w:val="none" w:sz="0" w:space="0" w:color="auto"/>
                <w:left w:val="none" w:sz="0" w:space="0" w:color="auto"/>
                <w:bottom w:val="none" w:sz="0" w:space="0" w:color="auto"/>
                <w:right w:val="none" w:sz="0" w:space="0" w:color="auto"/>
              </w:divBdr>
            </w:div>
            <w:div w:id="46923903">
              <w:marLeft w:val="0"/>
              <w:marRight w:val="0"/>
              <w:marTop w:val="0"/>
              <w:marBottom w:val="0"/>
              <w:divBdr>
                <w:top w:val="none" w:sz="0" w:space="0" w:color="auto"/>
                <w:left w:val="none" w:sz="0" w:space="0" w:color="auto"/>
                <w:bottom w:val="none" w:sz="0" w:space="0" w:color="auto"/>
                <w:right w:val="none" w:sz="0" w:space="0" w:color="auto"/>
              </w:divBdr>
            </w:div>
            <w:div w:id="55586912">
              <w:marLeft w:val="0"/>
              <w:marRight w:val="0"/>
              <w:marTop w:val="0"/>
              <w:marBottom w:val="0"/>
              <w:divBdr>
                <w:top w:val="none" w:sz="0" w:space="0" w:color="auto"/>
                <w:left w:val="none" w:sz="0" w:space="0" w:color="auto"/>
                <w:bottom w:val="none" w:sz="0" w:space="0" w:color="auto"/>
                <w:right w:val="none" w:sz="0" w:space="0" w:color="auto"/>
              </w:divBdr>
            </w:div>
            <w:div w:id="55981524">
              <w:marLeft w:val="0"/>
              <w:marRight w:val="0"/>
              <w:marTop w:val="0"/>
              <w:marBottom w:val="0"/>
              <w:divBdr>
                <w:top w:val="none" w:sz="0" w:space="0" w:color="auto"/>
                <w:left w:val="none" w:sz="0" w:space="0" w:color="auto"/>
                <w:bottom w:val="none" w:sz="0" w:space="0" w:color="auto"/>
                <w:right w:val="none" w:sz="0" w:space="0" w:color="auto"/>
              </w:divBdr>
            </w:div>
            <w:div w:id="62799488">
              <w:marLeft w:val="0"/>
              <w:marRight w:val="0"/>
              <w:marTop w:val="0"/>
              <w:marBottom w:val="0"/>
              <w:divBdr>
                <w:top w:val="none" w:sz="0" w:space="0" w:color="auto"/>
                <w:left w:val="none" w:sz="0" w:space="0" w:color="auto"/>
                <w:bottom w:val="none" w:sz="0" w:space="0" w:color="auto"/>
                <w:right w:val="none" w:sz="0" w:space="0" w:color="auto"/>
              </w:divBdr>
            </w:div>
            <w:div w:id="71123545">
              <w:marLeft w:val="0"/>
              <w:marRight w:val="0"/>
              <w:marTop w:val="0"/>
              <w:marBottom w:val="0"/>
              <w:divBdr>
                <w:top w:val="none" w:sz="0" w:space="0" w:color="auto"/>
                <w:left w:val="none" w:sz="0" w:space="0" w:color="auto"/>
                <w:bottom w:val="none" w:sz="0" w:space="0" w:color="auto"/>
                <w:right w:val="none" w:sz="0" w:space="0" w:color="auto"/>
              </w:divBdr>
            </w:div>
            <w:div w:id="76291831">
              <w:marLeft w:val="0"/>
              <w:marRight w:val="0"/>
              <w:marTop w:val="0"/>
              <w:marBottom w:val="0"/>
              <w:divBdr>
                <w:top w:val="none" w:sz="0" w:space="0" w:color="auto"/>
                <w:left w:val="none" w:sz="0" w:space="0" w:color="auto"/>
                <w:bottom w:val="none" w:sz="0" w:space="0" w:color="auto"/>
                <w:right w:val="none" w:sz="0" w:space="0" w:color="auto"/>
              </w:divBdr>
            </w:div>
            <w:div w:id="108478410">
              <w:marLeft w:val="0"/>
              <w:marRight w:val="0"/>
              <w:marTop w:val="0"/>
              <w:marBottom w:val="0"/>
              <w:divBdr>
                <w:top w:val="none" w:sz="0" w:space="0" w:color="auto"/>
                <w:left w:val="none" w:sz="0" w:space="0" w:color="auto"/>
                <w:bottom w:val="none" w:sz="0" w:space="0" w:color="auto"/>
                <w:right w:val="none" w:sz="0" w:space="0" w:color="auto"/>
              </w:divBdr>
            </w:div>
            <w:div w:id="135149587">
              <w:marLeft w:val="0"/>
              <w:marRight w:val="0"/>
              <w:marTop w:val="0"/>
              <w:marBottom w:val="0"/>
              <w:divBdr>
                <w:top w:val="none" w:sz="0" w:space="0" w:color="auto"/>
                <w:left w:val="none" w:sz="0" w:space="0" w:color="auto"/>
                <w:bottom w:val="none" w:sz="0" w:space="0" w:color="auto"/>
                <w:right w:val="none" w:sz="0" w:space="0" w:color="auto"/>
              </w:divBdr>
            </w:div>
            <w:div w:id="137963102">
              <w:marLeft w:val="0"/>
              <w:marRight w:val="0"/>
              <w:marTop w:val="0"/>
              <w:marBottom w:val="0"/>
              <w:divBdr>
                <w:top w:val="none" w:sz="0" w:space="0" w:color="auto"/>
                <w:left w:val="none" w:sz="0" w:space="0" w:color="auto"/>
                <w:bottom w:val="none" w:sz="0" w:space="0" w:color="auto"/>
                <w:right w:val="none" w:sz="0" w:space="0" w:color="auto"/>
              </w:divBdr>
            </w:div>
            <w:div w:id="149180031">
              <w:marLeft w:val="0"/>
              <w:marRight w:val="0"/>
              <w:marTop w:val="0"/>
              <w:marBottom w:val="0"/>
              <w:divBdr>
                <w:top w:val="none" w:sz="0" w:space="0" w:color="auto"/>
                <w:left w:val="none" w:sz="0" w:space="0" w:color="auto"/>
                <w:bottom w:val="none" w:sz="0" w:space="0" w:color="auto"/>
                <w:right w:val="none" w:sz="0" w:space="0" w:color="auto"/>
              </w:divBdr>
            </w:div>
            <w:div w:id="153684272">
              <w:marLeft w:val="0"/>
              <w:marRight w:val="0"/>
              <w:marTop w:val="0"/>
              <w:marBottom w:val="0"/>
              <w:divBdr>
                <w:top w:val="none" w:sz="0" w:space="0" w:color="auto"/>
                <w:left w:val="none" w:sz="0" w:space="0" w:color="auto"/>
                <w:bottom w:val="none" w:sz="0" w:space="0" w:color="auto"/>
                <w:right w:val="none" w:sz="0" w:space="0" w:color="auto"/>
              </w:divBdr>
            </w:div>
            <w:div w:id="161359658">
              <w:marLeft w:val="0"/>
              <w:marRight w:val="0"/>
              <w:marTop w:val="0"/>
              <w:marBottom w:val="0"/>
              <w:divBdr>
                <w:top w:val="none" w:sz="0" w:space="0" w:color="auto"/>
                <w:left w:val="none" w:sz="0" w:space="0" w:color="auto"/>
                <w:bottom w:val="none" w:sz="0" w:space="0" w:color="auto"/>
                <w:right w:val="none" w:sz="0" w:space="0" w:color="auto"/>
              </w:divBdr>
            </w:div>
            <w:div w:id="172692348">
              <w:marLeft w:val="0"/>
              <w:marRight w:val="0"/>
              <w:marTop w:val="0"/>
              <w:marBottom w:val="0"/>
              <w:divBdr>
                <w:top w:val="none" w:sz="0" w:space="0" w:color="auto"/>
                <w:left w:val="none" w:sz="0" w:space="0" w:color="auto"/>
                <w:bottom w:val="none" w:sz="0" w:space="0" w:color="auto"/>
                <w:right w:val="none" w:sz="0" w:space="0" w:color="auto"/>
              </w:divBdr>
            </w:div>
            <w:div w:id="191459661">
              <w:marLeft w:val="0"/>
              <w:marRight w:val="0"/>
              <w:marTop w:val="0"/>
              <w:marBottom w:val="0"/>
              <w:divBdr>
                <w:top w:val="none" w:sz="0" w:space="0" w:color="auto"/>
                <w:left w:val="none" w:sz="0" w:space="0" w:color="auto"/>
                <w:bottom w:val="none" w:sz="0" w:space="0" w:color="auto"/>
                <w:right w:val="none" w:sz="0" w:space="0" w:color="auto"/>
              </w:divBdr>
            </w:div>
            <w:div w:id="194345653">
              <w:marLeft w:val="0"/>
              <w:marRight w:val="0"/>
              <w:marTop w:val="0"/>
              <w:marBottom w:val="0"/>
              <w:divBdr>
                <w:top w:val="none" w:sz="0" w:space="0" w:color="auto"/>
                <w:left w:val="none" w:sz="0" w:space="0" w:color="auto"/>
                <w:bottom w:val="none" w:sz="0" w:space="0" w:color="auto"/>
                <w:right w:val="none" w:sz="0" w:space="0" w:color="auto"/>
              </w:divBdr>
            </w:div>
            <w:div w:id="203055652">
              <w:marLeft w:val="0"/>
              <w:marRight w:val="0"/>
              <w:marTop w:val="0"/>
              <w:marBottom w:val="0"/>
              <w:divBdr>
                <w:top w:val="none" w:sz="0" w:space="0" w:color="auto"/>
                <w:left w:val="none" w:sz="0" w:space="0" w:color="auto"/>
                <w:bottom w:val="none" w:sz="0" w:space="0" w:color="auto"/>
                <w:right w:val="none" w:sz="0" w:space="0" w:color="auto"/>
              </w:divBdr>
            </w:div>
            <w:div w:id="228197339">
              <w:marLeft w:val="0"/>
              <w:marRight w:val="0"/>
              <w:marTop w:val="0"/>
              <w:marBottom w:val="0"/>
              <w:divBdr>
                <w:top w:val="none" w:sz="0" w:space="0" w:color="auto"/>
                <w:left w:val="none" w:sz="0" w:space="0" w:color="auto"/>
                <w:bottom w:val="none" w:sz="0" w:space="0" w:color="auto"/>
                <w:right w:val="none" w:sz="0" w:space="0" w:color="auto"/>
              </w:divBdr>
            </w:div>
            <w:div w:id="228462333">
              <w:marLeft w:val="0"/>
              <w:marRight w:val="0"/>
              <w:marTop w:val="0"/>
              <w:marBottom w:val="0"/>
              <w:divBdr>
                <w:top w:val="none" w:sz="0" w:space="0" w:color="auto"/>
                <w:left w:val="none" w:sz="0" w:space="0" w:color="auto"/>
                <w:bottom w:val="none" w:sz="0" w:space="0" w:color="auto"/>
                <w:right w:val="none" w:sz="0" w:space="0" w:color="auto"/>
              </w:divBdr>
            </w:div>
            <w:div w:id="239220677">
              <w:marLeft w:val="0"/>
              <w:marRight w:val="0"/>
              <w:marTop w:val="0"/>
              <w:marBottom w:val="0"/>
              <w:divBdr>
                <w:top w:val="none" w:sz="0" w:space="0" w:color="auto"/>
                <w:left w:val="none" w:sz="0" w:space="0" w:color="auto"/>
                <w:bottom w:val="none" w:sz="0" w:space="0" w:color="auto"/>
                <w:right w:val="none" w:sz="0" w:space="0" w:color="auto"/>
              </w:divBdr>
            </w:div>
            <w:div w:id="263150978">
              <w:marLeft w:val="0"/>
              <w:marRight w:val="0"/>
              <w:marTop w:val="0"/>
              <w:marBottom w:val="0"/>
              <w:divBdr>
                <w:top w:val="none" w:sz="0" w:space="0" w:color="auto"/>
                <w:left w:val="none" w:sz="0" w:space="0" w:color="auto"/>
                <w:bottom w:val="none" w:sz="0" w:space="0" w:color="auto"/>
                <w:right w:val="none" w:sz="0" w:space="0" w:color="auto"/>
              </w:divBdr>
            </w:div>
            <w:div w:id="291373906">
              <w:marLeft w:val="0"/>
              <w:marRight w:val="0"/>
              <w:marTop w:val="0"/>
              <w:marBottom w:val="0"/>
              <w:divBdr>
                <w:top w:val="none" w:sz="0" w:space="0" w:color="auto"/>
                <w:left w:val="none" w:sz="0" w:space="0" w:color="auto"/>
                <w:bottom w:val="none" w:sz="0" w:space="0" w:color="auto"/>
                <w:right w:val="none" w:sz="0" w:space="0" w:color="auto"/>
              </w:divBdr>
            </w:div>
            <w:div w:id="291833076">
              <w:marLeft w:val="0"/>
              <w:marRight w:val="0"/>
              <w:marTop w:val="0"/>
              <w:marBottom w:val="0"/>
              <w:divBdr>
                <w:top w:val="none" w:sz="0" w:space="0" w:color="auto"/>
                <w:left w:val="none" w:sz="0" w:space="0" w:color="auto"/>
                <w:bottom w:val="none" w:sz="0" w:space="0" w:color="auto"/>
                <w:right w:val="none" w:sz="0" w:space="0" w:color="auto"/>
              </w:divBdr>
            </w:div>
            <w:div w:id="330110180">
              <w:marLeft w:val="0"/>
              <w:marRight w:val="0"/>
              <w:marTop w:val="0"/>
              <w:marBottom w:val="0"/>
              <w:divBdr>
                <w:top w:val="none" w:sz="0" w:space="0" w:color="auto"/>
                <w:left w:val="none" w:sz="0" w:space="0" w:color="auto"/>
                <w:bottom w:val="none" w:sz="0" w:space="0" w:color="auto"/>
                <w:right w:val="none" w:sz="0" w:space="0" w:color="auto"/>
              </w:divBdr>
            </w:div>
            <w:div w:id="347102585">
              <w:marLeft w:val="0"/>
              <w:marRight w:val="0"/>
              <w:marTop w:val="0"/>
              <w:marBottom w:val="0"/>
              <w:divBdr>
                <w:top w:val="none" w:sz="0" w:space="0" w:color="auto"/>
                <w:left w:val="none" w:sz="0" w:space="0" w:color="auto"/>
                <w:bottom w:val="none" w:sz="0" w:space="0" w:color="auto"/>
                <w:right w:val="none" w:sz="0" w:space="0" w:color="auto"/>
              </w:divBdr>
            </w:div>
            <w:div w:id="354229880">
              <w:marLeft w:val="0"/>
              <w:marRight w:val="0"/>
              <w:marTop w:val="0"/>
              <w:marBottom w:val="0"/>
              <w:divBdr>
                <w:top w:val="none" w:sz="0" w:space="0" w:color="auto"/>
                <w:left w:val="none" w:sz="0" w:space="0" w:color="auto"/>
                <w:bottom w:val="none" w:sz="0" w:space="0" w:color="auto"/>
                <w:right w:val="none" w:sz="0" w:space="0" w:color="auto"/>
              </w:divBdr>
            </w:div>
            <w:div w:id="363289670">
              <w:marLeft w:val="0"/>
              <w:marRight w:val="0"/>
              <w:marTop w:val="0"/>
              <w:marBottom w:val="0"/>
              <w:divBdr>
                <w:top w:val="none" w:sz="0" w:space="0" w:color="auto"/>
                <w:left w:val="none" w:sz="0" w:space="0" w:color="auto"/>
                <w:bottom w:val="none" w:sz="0" w:space="0" w:color="auto"/>
                <w:right w:val="none" w:sz="0" w:space="0" w:color="auto"/>
              </w:divBdr>
            </w:div>
            <w:div w:id="383868937">
              <w:marLeft w:val="0"/>
              <w:marRight w:val="0"/>
              <w:marTop w:val="0"/>
              <w:marBottom w:val="0"/>
              <w:divBdr>
                <w:top w:val="none" w:sz="0" w:space="0" w:color="auto"/>
                <w:left w:val="none" w:sz="0" w:space="0" w:color="auto"/>
                <w:bottom w:val="none" w:sz="0" w:space="0" w:color="auto"/>
                <w:right w:val="none" w:sz="0" w:space="0" w:color="auto"/>
              </w:divBdr>
            </w:div>
            <w:div w:id="388577716">
              <w:marLeft w:val="0"/>
              <w:marRight w:val="0"/>
              <w:marTop w:val="0"/>
              <w:marBottom w:val="0"/>
              <w:divBdr>
                <w:top w:val="none" w:sz="0" w:space="0" w:color="auto"/>
                <w:left w:val="none" w:sz="0" w:space="0" w:color="auto"/>
                <w:bottom w:val="none" w:sz="0" w:space="0" w:color="auto"/>
                <w:right w:val="none" w:sz="0" w:space="0" w:color="auto"/>
              </w:divBdr>
            </w:div>
            <w:div w:id="421878699">
              <w:marLeft w:val="0"/>
              <w:marRight w:val="0"/>
              <w:marTop w:val="0"/>
              <w:marBottom w:val="0"/>
              <w:divBdr>
                <w:top w:val="none" w:sz="0" w:space="0" w:color="auto"/>
                <w:left w:val="none" w:sz="0" w:space="0" w:color="auto"/>
                <w:bottom w:val="none" w:sz="0" w:space="0" w:color="auto"/>
                <w:right w:val="none" w:sz="0" w:space="0" w:color="auto"/>
              </w:divBdr>
            </w:div>
            <w:div w:id="433401112">
              <w:marLeft w:val="0"/>
              <w:marRight w:val="0"/>
              <w:marTop w:val="0"/>
              <w:marBottom w:val="0"/>
              <w:divBdr>
                <w:top w:val="none" w:sz="0" w:space="0" w:color="auto"/>
                <w:left w:val="none" w:sz="0" w:space="0" w:color="auto"/>
                <w:bottom w:val="none" w:sz="0" w:space="0" w:color="auto"/>
                <w:right w:val="none" w:sz="0" w:space="0" w:color="auto"/>
              </w:divBdr>
            </w:div>
            <w:div w:id="437069271">
              <w:marLeft w:val="0"/>
              <w:marRight w:val="0"/>
              <w:marTop w:val="0"/>
              <w:marBottom w:val="0"/>
              <w:divBdr>
                <w:top w:val="none" w:sz="0" w:space="0" w:color="auto"/>
                <w:left w:val="none" w:sz="0" w:space="0" w:color="auto"/>
                <w:bottom w:val="none" w:sz="0" w:space="0" w:color="auto"/>
                <w:right w:val="none" w:sz="0" w:space="0" w:color="auto"/>
              </w:divBdr>
            </w:div>
            <w:div w:id="439909675">
              <w:marLeft w:val="0"/>
              <w:marRight w:val="0"/>
              <w:marTop w:val="0"/>
              <w:marBottom w:val="0"/>
              <w:divBdr>
                <w:top w:val="none" w:sz="0" w:space="0" w:color="auto"/>
                <w:left w:val="none" w:sz="0" w:space="0" w:color="auto"/>
                <w:bottom w:val="none" w:sz="0" w:space="0" w:color="auto"/>
                <w:right w:val="none" w:sz="0" w:space="0" w:color="auto"/>
              </w:divBdr>
            </w:div>
            <w:div w:id="452208069">
              <w:marLeft w:val="0"/>
              <w:marRight w:val="0"/>
              <w:marTop w:val="0"/>
              <w:marBottom w:val="0"/>
              <w:divBdr>
                <w:top w:val="none" w:sz="0" w:space="0" w:color="auto"/>
                <w:left w:val="none" w:sz="0" w:space="0" w:color="auto"/>
                <w:bottom w:val="none" w:sz="0" w:space="0" w:color="auto"/>
                <w:right w:val="none" w:sz="0" w:space="0" w:color="auto"/>
              </w:divBdr>
            </w:div>
            <w:div w:id="462038016">
              <w:marLeft w:val="0"/>
              <w:marRight w:val="0"/>
              <w:marTop w:val="0"/>
              <w:marBottom w:val="0"/>
              <w:divBdr>
                <w:top w:val="none" w:sz="0" w:space="0" w:color="auto"/>
                <w:left w:val="none" w:sz="0" w:space="0" w:color="auto"/>
                <w:bottom w:val="none" w:sz="0" w:space="0" w:color="auto"/>
                <w:right w:val="none" w:sz="0" w:space="0" w:color="auto"/>
              </w:divBdr>
            </w:div>
            <w:div w:id="471286246">
              <w:marLeft w:val="0"/>
              <w:marRight w:val="0"/>
              <w:marTop w:val="0"/>
              <w:marBottom w:val="0"/>
              <w:divBdr>
                <w:top w:val="none" w:sz="0" w:space="0" w:color="auto"/>
                <w:left w:val="none" w:sz="0" w:space="0" w:color="auto"/>
                <w:bottom w:val="none" w:sz="0" w:space="0" w:color="auto"/>
                <w:right w:val="none" w:sz="0" w:space="0" w:color="auto"/>
              </w:divBdr>
            </w:div>
            <w:div w:id="478307194">
              <w:marLeft w:val="0"/>
              <w:marRight w:val="0"/>
              <w:marTop w:val="0"/>
              <w:marBottom w:val="0"/>
              <w:divBdr>
                <w:top w:val="none" w:sz="0" w:space="0" w:color="auto"/>
                <w:left w:val="none" w:sz="0" w:space="0" w:color="auto"/>
                <w:bottom w:val="none" w:sz="0" w:space="0" w:color="auto"/>
                <w:right w:val="none" w:sz="0" w:space="0" w:color="auto"/>
              </w:divBdr>
            </w:div>
            <w:div w:id="493379320">
              <w:marLeft w:val="0"/>
              <w:marRight w:val="0"/>
              <w:marTop w:val="0"/>
              <w:marBottom w:val="0"/>
              <w:divBdr>
                <w:top w:val="none" w:sz="0" w:space="0" w:color="auto"/>
                <w:left w:val="none" w:sz="0" w:space="0" w:color="auto"/>
                <w:bottom w:val="none" w:sz="0" w:space="0" w:color="auto"/>
                <w:right w:val="none" w:sz="0" w:space="0" w:color="auto"/>
              </w:divBdr>
            </w:div>
            <w:div w:id="502673137">
              <w:marLeft w:val="0"/>
              <w:marRight w:val="0"/>
              <w:marTop w:val="0"/>
              <w:marBottom w:val="0"/>
              <w:divBdr>
                <w:top w:val="none" w:sz="0" w:space="0" w:color="auto"/>
                <w:left w:val="none" w:sz="0" w:space="0" w:color="auto"/>
                <w:bottom w:val="none" w:sz="0" w:space="0" w:color="auto"/>
                <w:right w:val="none" w:sz="0" w:space="0" w:color="auto"/>
              </w:divBdr>
            </w:div>
            <w:div w:id="540286364">
              <w:marLeft w:val="0"/>
              <w:marRight w:val="0"/>
              <w:marTop w:val="0"/>
              <w:marBottom w:val="0"/>
              <w:divBdr>
                <w:top w:val="none" w:sz="0" w:space="0" w:color="auto"/>
                <w:left w:val="none" w:sz="0" w:space="0" w:color="auto"/>
                <w:bottom w:val="none" w:sz="0" w:space="0" w:color="auto"/>
                <w:right w:val="none" w:sz="0" w:space="0" w:color="auto"/>
              </w:divBdr>
            </w:div>
            <w:div w:id="548342178">
              <w:marLeft w:val="0"/>
              <w:marRight w:val="0"/>
              <w:marTop w:val="0"/>
              <w:marBottom w:val="0"/>
              <w:divBdr>
                <w:top w:val="none" w:sz="0" w:space="0" w:color="auto"/>
                <w:left w:val="none" w:sz="0" w:space="0" w:color="auto"/>
                <w:bottom w:val="none" w:sz="0" w:space="0" w:color="auto"/>
                <w:right w:val="none" w:sz="0" w:space="0" w:color="auto"/>
              </w:divBdr>
            </w:div>
            <w:div w:id="552497884">
              <w:marLeft w:val="0"/>
              <w:marRight w:val="0"/>
              <w:marTop w:val="0"/>
              <w:marBottom w:val="0"/>
              <w:divBdr>
                <w:top w:val="none" w:sz="0" w:space="0" w:color="auto"/>
                <w:left w:val="none" w:sz="0" w:space="0" w:color="auto"/>
                <w:bottom w:val="none" w:sz="0" w:space="0" w:color="auto"/>
                <w:right w:val="none" w:sz="0" w:space="0" w:color="auto"/>
              </w:divBdr>
            </w:div>
            <w:div w:id="572466865">
              <w:marLeft w:val="0"/>
              <w:marRight w:val="0"/>
              <w:marTop w:val="0"/>
              <w:marBottom w:val="0"/>
              <w:divBdr>
                <w:top w:val="none" w:sz="0" w:space="0" w:color="auto"/>
                <w:left w:val="none" w:sz="0" w:space="0" w:color="auto"/>
                <w:bottom w:val="none" w:sz="0" w:space="0" w:color="auto"/>
                <w:right w:val="none" w:sz="0" w:space="0" w:color="auto"/>
              </w:divBdr>
            </w:div>
            <w:div w:id="578514689">
              <w:marLeft w:val="0"/>
              <w:marRight w:val="0"/>
              <w:marTop w:val="0"/>
              <w:marBottom w:val="0"/>
              <w:divBdr>
                <w:top w:val="none" w:sz="0" w:space="0" w:color="auto"/>
                <w:left w:val="none" w:sz="0" w:space="0" w:color="auto"/>
                <w:bottom w:val="none" w:sz="0" w:space="0" w:color="auto"/>
                <w:right w:val="none" w:sz="0" w:space="0" w:color="auto"/>
              </w:divBdr>
            </w:div>
            <w:div w:id="589044011">
              <w:marLeft w:val="0"/>
              <w:marRight w:val="0"/>
              <w:marTop w:val="0"/>
              <w:marBottom w:val="0"/>
              <w:divBdr>
                <w:top w:val="none" w:sz="0" w:space="0" w:color="auto"/>
                <w:left w:val="none" w:sz="0" w:space="0" w:color="auto"/>
                <w:bottom w:val="none" w:sz="0" w:space="0" w:color="auto"/>
                <w:right w:val="none" w:sz="0" w:space="0" w:color="auto"/>
              </w:divBdr>
            </w:div>
            <w:div w:id="590550491">
              <w:marLeft w:val="0"/>
              <w:marRight w:val="0"/>
              <w:marTop w:val="0"/>
              <w:marBottom w:val="0"/>
              <w:divBdr>
                <w:top w:val="none" w:sz="0" w:space="0" w:color="auto"/>
                <w:left w:val="none" w:sz="0" w:space="0" w:color="auto"/>
                <w:bottom w:val="none" w:sz="0" w:space="0" w:color="auto"/>
                <w:right w:val="none" w:sz="0" w:space="0" w:color="auto"/>
              </w:divBdr>
            </w:div>
            <w:div w:id="591476028">
              <w:marLeft w:val="0"/>
              <w:marRight w:val="0"/>
              <w:marTop w:val="0"/>
              <w:marBottom w:val="0"/>
              <w:divBdr>
                <w:top w:val="none" w:sz="0" w:space="0" w:color="auto"/>
                <w:left w:val="none" w:sz="0" w:space="0" w:color="auto"/>
                <w:bottom w:val="none" w:sz="0" w:space="0" w:color="auto"/>
                <w:right w:val="none" w:sz="0" w:space="0" w:color="auto"/>
              </w:divBdr>
            </w:div>
            <w:div w:id="605891418">
              <w:marLeft w:val="0"/>
              <w:marRight w:val="0"/>
              <w:marTop w:val="0"/>
              <w:marBottom w:val="0"/>
              <w:divBdr>
                <w:top w:val="none" w:sz="0" w:space="0" w:color="auto"/>
                <w:left w:val="none" w:sz="0" w:space="0" w:color="auto"/>
                <w:bottom w:val="none" w:sz="0" w:space="0" w:color="auto"/>
                <w:right w:val="none" w:sz="0" w:space="0" w:color="auto"/>
              </w:divBdr>
            </w:div>
            <w:div w:id="619382184">
              <w:marLeft w:val="0"/>
              <w:marRight w:val="0"/>
              <w:marTop w:val="0"/>
              <w:marBottom w:val="0"/>
              <w:divBdr>
                <w:top w:val="none" w:sz="0" w:space="0" w:color="auto"/>
                <w:left w:val="none" w:sz="0" w:space="0" w:color="auto"/>
                <w:bottom w:val="none" w:sz="0" w:space="0" w:color="auto"/>
                <w:right w:val="none" w:sz="0" w:space="0" w:color="auto"/>
              </w:divBdr>
            </w:div>
            <w:div w:id="688024461">
              <w:marLeft w:val="0"/>
              <w:marRight w:val="0"/>
              <w:marTop w:val="0"/>
              <w:marBottom w:val="0"/>
              <w:divBdr>
                <w:top w:val="none" w:sz="0" w:space="0" w:color="auto"/>
                <w:left w:val="none" w:sz="0" w:space="0" w:color="auto"/>
                <w:bottom w:val="none" w:sz="0" w:space="0" w:color="auto"/>
                <w:right w:val="none" w:sz="0" w:space="0" w:color="auto"/>
              </w:divBdr>
            </w:div>
            <w:div w:id="690449137">
              <w:marLeft w:val="0"/>
              <w:marRight w:val="0"/>
              <w:marTop w:val="0"/>
              <w:marBottom w:val="0"/>
              <w:divBdr>
                <w:top w:val="none" w:sz="0" w:space="0" w:color="auto"/>
                <w:left w:val="none" w:sz="0" w:space="0" w:color="auto"/>
                <w:bottom w:val="none" w:sz="0" w:space="0" w:color="auto"/>
                <w:right w:val="none" w:sz="0" w:space="0" w:color="auto"/>
              </w:divBdr>
            </w:div>
            <w:div w:id="707337413">
              <w:marLeft w:val="0"/>
              <w:marRight w:val="0"/>
              <w:marTop w:val="0"/>
              <w:marBottom w:val="0"/>
              <w:divBdr>
                <w:top w:val="none" w:sz="0" w:space="0" w:color="auto"/>
                <w:left w:val="none" w:sz="0" w:space="0" w:color="auto"/>
                <w:bottom w:val="none" w:sz="0" w:space="0" w:color="auto"/>
                <w:right w:val="none" w:sz="0" w:space="0" w:color="auto"/>
              </w:divBdr>
            </w:div>
            <w:div w:id="710881998">
              <w:marLeft w:val="0"/>
              <w:marRight w:val="0"/>
              <w:marTop w:val="0"/>
              <w:marBottom w:val="0"/>
              <w:divBdr>
                <w:top w:val="none" w:sz="0" w:space="0" w:color="auto"/>
                <w:left w:val="none" w:sz="0" w:space="0" w:color="auto"/>
                <w:bottom w:val="none" w:sz="0" w:space="0" w:color="auto"/>
                <w:right w:val="none" w:sz="0" w:space="0" w:color="auto"/>
              </w:divBdr>
            </w:div>
            <w:div w:id="711152823">
              <w:marLeft w:val="0"/>
              <w:marRight w:val="0"/>
              <w:marTop w:val="0"/>
              <w:marBottom w:val="0"/>
              <w:divBdr>
                <w:top w:val="none" w:sz="0" w:space="0" w:color="auto"/>
                <w:left w:val="none" w:sz="0" w:space="0" w:color="auto"/>
                <w:bottom w:val="none" w:sz="0" w:space="0" w:color="auto"/>
                <w:right w:val="none" w:sz="0" w:space="0" w:color="auto"/>
              </w:divBdr>
            </w:div>
            <w:div w:id="738939714">
              <w:marLeft w:val="0"/>
              <w:marRight w:val="0"/>
              <w:marTop w:val="0"/>
              <w:marBottom w:val="0"/>
              <w:divBdr>
                <w:top w:val="none" w:sz="0" w:space="0" w:color="auto"/>
                <w:left w:val="none" w:sz="0" w:space="0" w:color="auto"/>
                <w:bottom w:val="none" w:sz="0" w:space="0" w:color="auto"/>
                <w:right w:val="none" w:sz="0" w:space="0" w:color="auto"/>
              </w:divBdr>
            </w:div>
            <w:div w:id="812409226">
              <w:marLeft w:val="0"/>
              <w:marRight w:val="0"/>
              <w:marTop w:val="0"/>
              <w:marBottom w:val="0"/>
              <w:divBdr>
                <w:top w:val="none" w:sz="0" w:space="0" w:color="auto"/>
                <w:left w:val="none" w:sz="0" w:space="0" w:color="auto"/>
                <w:bottom w:val="none" w:sz="0" w:space="0" w:color="auto"/>
                <w:right w:val="none" w:sz="0" w:space="0" w:color="auto"/>
              </w:divBdr>
            </w:div>
            <w:div w:id="839540219">
              <w:marLeft w:val="0"/>
              <w:marRight w:val="0"/>
              <w:marTop w:val="0"/>
              <w:marBottom w:val="0"/>
              <w:divBdr>
                <w:top w:val="none" w:sz="0" w:space="0" w:color="auto"/>
                <w:left w:val="none" w:sz="0" w:space="0" w:color="auto"/>
                <w:bottom w:val="none" w:sz="0" w:space="0" w:color="auto"/>
                <w:right w:val="none" w:sz="0" w:space="0" w:color="auto"/>
              </w:divBdr>
            </w:div>
            <w:div w:id="860244394">
              <w:marLeft w:val="0"/>
              <w:marRight w:val="0"/>
              <w:marTop w:val="0"/>
              <w:marBottom w:val="0"/>
              <w:divBdr>
                <w:top w:val="none" w:sz="0" w:space="0" w:color="auto"/>
                <w:left w:val="none" w:sz="0" w:space="0" w:color="auto"/>
                <w:bottom w:val="none" w:sz="0" w:space="0" w:color="auto"/>
                <w:right w:val="none" w:sz="0" w:space="0" w:color="auto"/>
              </w:divBdr>
            </w:div>
            <w:div w:id="862786803">
              <w:marLeft w:val="0"/>
              <w:marRight w:val="0"/>
              <w:marTop w:val="0"/>
              <w:marBottom w:val="0"/>
              <w:divBdr>
                <w:top w:val="none" w:sz="0" w:space="0" w:color="auto"/>
                <w:left w:val="none" w:sz="0" w:space="0" w:color="auto"/>
                <w:bottom w:val="none" w:sz="0" w:space="0" w:color="auto"/>
                <w:right w:val="none" w:sz="0" w:space="0" w:color="auto"/>
              </w:divBdr>
            </w:div>
            <w:div w:id="864364664">
              <w:marLeft w:val="0"/>
              <w:marRight w:val="0"/>
              <w:marTop w:val="0"/>
              <w:marBottom w:val="0"/>
              <w:divBdr>
                <w:top w:val="none" w:sz="0" w:space="0" w:color="auto"/>
                <w:left w:val="none" w:sz="0" w:space="0" w:color="auto"/>
                <w:bottom w:val="none" w:sz="0" w:space="0" w:color="auto"/>
                <w:right w:val="none" w:sz="0" w:space="0" w:color="auto"/>
              </w:divBdr>
            </w:div>
            <w:div w:id="975142478">
              <w:marLeft w:val="0"/>
              <w:marRight w:val="0"/>
              <w:marTop w:val="0"/>
              <w:marBottom w:val="0"/>
              <w:divBdr>
                <w:top w:val="none" w:sz="0" w:space="0" w:color="auto"/>
                <w:left w:val="none" w:sz="0" w:space="0" w:color="auto"/>
                <w:bottom w:val="none" w:sz="0" w:space="0" w:color="auto"/>
                <w:right w:val="none" w:sz="0" w:space="0" w:color="auto"/>
              </w:divBdr>
            </w:div>
            <w:div w:id="987443330">
              <w:marLeft w:val="0"/>
              <w:marRight w:val="0"/>
              <w:marTop w:val="0"/>
              <w:marBottom w:val="0"/>
              <w:divBdr>
                <w:top w:val="none" w:sz="0" w:space="0" w:color="auto"/>
                <w:left w:val="none" w:sz="0" w:space="0" w:color="auto"/>
                <w:bottom w:val="none" w:sz="0" w:space="0" w:color="auto"/>
                <w:right w:val="none" w:sz="0" w:space="0" w:color="auto"/>
              </w:divBdr>
            </w:div>
            <w:div w:id="1006052633">
              <w:marLeft w:val="0"/>
              <w:marRight w:val="0"/>
              <w:marTop w:val="0"/>
              <w:marBottom w:val="0"/>
              <w:divBdr>
                <w:top w:val="none" w:sz="0" w:space="0" w:color="auto"/>
                <w:left w:val="none" w:sz="0" w:space="0" w:color="auto"/>
                <w:bottom w:val="none" w:sz="0" w:space="0" w:color="auto"/>
                <w:right w:val="none" w:sz="0" w:space="0" w:color="auto"/>
              </w:divBdr>
            </w:div>
            <w:div w:id="1014721141">
              <w:marLeft w:val="0"/>
              <w:marRight w:val="0"/>
              <w:marTop w:val="0"/>
              <w:marBottom w:val="0"/>
              <w:divBdr>
                <w:top w:val="none" w:sz="0" w:space="0" w:color="auto"/>
                <w:left w:val="none" w:sz="0" w:space="0" w:color="auto"/>
                <w:bottom w:val="none" w:sz="0" w:space="0" w:color="auto"/>
                <w:right w:val="none" w:sz="0" w:space="0" w:color="auto"/>
              </w:divBdr>
            </w:div>
            <w:div w:id="1026517263">
              <w:marLeft w:val="0"/>
              <w:marRight w:val="0"/>
              <w:marTop w:val="0"/>
              <w:marBottom w:val="0"/>
              <w:divBdr>
                <w:top w:val="none" w:sz="0" w:space="0" w:color="auto"/>
                <w:left w:val="none" w:sz="0" w:space="0" w:color="auto"/>
                <w:bottom w:val="none" w:sz="0" w:space="0" w:color="auto"/>
                <w:right w:val="none" w:sz="0" w:space="0" w:color="auto"/>
              </w:divBdr>
            </w:div>
            <w:div w:id="1036657213">
              <w:marLeft w:val="0"/>
              <w:marRight w:val="0"/>
              <w:marTop w:val="0"/>
              <w:marBottom w:val="0"/>
              <w:divBdr>
                <w:top w:val="none" w:sz="0" w:space="0" w:color="auto"/>
                <w:left w:val="none" w:sz="0" w:space="0" w:color="auto"/>
                <w:bottom w:val="none" w:sz="0" w:space="0" w:color="auto"/>
                <w:right w:val="none" w:sz="0" w:space="0" w:color="auto"/>
              </w:divBdr>
            </w:div>
            <w:div w:id="1042557874">
              <w:marLeft w:val="0"/>
              <w:marRight w:val="0"/>
              <w:marTop w:val="0"/>
              <w:marBottom w:val="0"/>
              <w:divBdr>
                <w:top w:val="none" w:sz="0" w:space="0" w:color="auto"/>
                <w:left w:val="none" w:sz="0" w:space="0" w:color="auto"/>
                <w:bottom w:val="none" w:sz="0" w:space="0" w:color="auto"/>
                <w:right w:val="none" w:sz="0" w:space="0" w:color="auto"/>
              </w:divBdr>
            </w:div>
            <w:div w:id="1076241314">
              <w:marLeft w:val="0"/>
              <w:marRight w:val="0"/>
              <w:marTop w:val="0"/>
              <w:marBottom w:val="0"/>
              <w:divBdr>
                <w:top w:val="none" w:sz="0" w:space="0" w:color="auto"/>
                <w:left w:val="none" w:sz="0" w:space="0" w:color="auto"/>
                <w:bottom w:val="none" w:sz="0" w:space="0" w:color="auto"/>
                <w:right w:val="none" w:sz="0" w:space="0" w:color="auto"/>
              </w:divBdr>
            </w:div>
            <w:div w:id="1093402874">
              <w:marLeft w:val="0"/>
              <w:marRight w:val="0"/>
              <w:marTop w:val="0"/>
              <w:marBottom w:val="0"/>
              <w:divBdr>
                <w:top w:val="none" w:sz="0" w:space="0" w:color="auto"/>
                <w:left w:val="none" w:sz="0" w:space="0" w:color="auto"/>
                <w:bottom w:val="none" w:sz="0" w:space="0" w:color="auto"/>
                <w:right w:val="none" w:sz="0" w:space="0" w:color="auto"/>
              </w:divBdr>
            </w:div>
            <w:div w:id="1108158576">
              <w:marLeft w:val="0"/>
              <w:marRight w:val="0"/>
              <w:marTop w:val="0"/>
              <w:marBottom w:val="0"/>
              <w:divBdr>
                <w:top w:val="none" w:sz="0" w:space="0" w:color="auto"/>
                <w:left w:val="none" w:sz="0" w:space="0" w:color="auto"/>
                <w:bottom w:val="none" w:sz="0" w:space="0" w:color="auto"/>
                <w:right w:val="none" w:sz="0" w:space="0" w:color="auto"/>
              </w:divBdr>
            </w:div>
            <w:div w:id="1123574921">
              <w:marLeft w:val="0"/>
              <w:marRight w:val="0"/>
              <w:marTop w:val="0"/>
              <w:marBottom w:val="0"/>
              <w:divBdr>
                <w:top w:val="none" w:sz="0" w:space="0" w:color="auto"/>
                <w:left w:val="none" w:sz="0" w:space="0" w:color="auto"/>
                <w:bottom w:val="none" w:sz="0" w:space="0" w:color="auto"/>
                <w:right w:val="none" w:sz="0" w:space="0" w:color="auto"/>
              </w:divBdr>
            </w:div>
            <w:div w:id="1155948744">
              <w:marLeft w:val="0"/>
              <w:marRight w:val="0"/>
              <w:marTop w:val="0"/>
              <w:marBottom w:val="0"/>
              <w:divBdr>
                <w:top w:val="none" w:sz="0" w:space="0" w:color="auto"/>
                <w:left w:val="none" w:sz="0" w:space="0" w:color="auto"/>
                <w:bottom w:val="none" w:sz="0" w:space="0" w:color="auto"/>
                <w:right w:val="none" w:sz="0" w:space="0" w:color="auto"/>
              </w:divBdr>
            </w:div>
            <w:div w:id="1162965467">
              <w:marLeft w:val="0"/>
              <w:marRight w:val="0"/>
              <w:marTop w:val="0"/>
              <w:marBottom w:val="0"/>
              <w:divBdr>
                <w:top w:val="none" w:sz="0" w:space="0" w:color="auto"/>
                <w:left w:val="none" w:sz="0" w:space="0" w:color="auto"/>
                <w:bottom w:val="none" w:sz="0" w:space="0" w:color="auto"/>
                <w:right w:val="none" w:sz="0" w:space="0" w:color="auto"/>
              </w:divBdr>
            </w:div>
            <w:div w:id="1182401214">
              <w:marLeft w:val="0"/>
              <w:marRight w:val="0"/>
              <w:marTop w:val="0"/>
              <w:marBottom w:val="0"/>
              <w:divBdr>
                <w:top w:val="none" w:sz="0" w:space="0" w:color="auto"/>
                <w:left w:val="none" w:sz="0" w:space="0" w:color="auto"/>
                <w:bottom w:val="none" w:sz="0" w:space="0" w:color="auto"/>
                <w:right w:val="none" w:sz="0" w:space="0" w:color="auto"/>
              </w:divBdr>
            </w:div>
            <w:div w:id="1187332490">
              <w:marLeft w:val="0"/>
              <w:marRight w:val="0"/>
              <w:marTop w:val="0"/>
              <w:marBottom w:val="0"/>
              <w:divBdr>
                <w:top w:val="none" w:sz="0" w:space="0" w:color="auto"/>
                <w:left w:val="none" w:sz="0" w:space="0" w:color="auto"/>
                <w:bottom w:val="none" w:sz="0" w:space="0" w:color="auto"/>
                <w:right w:val="none" w:sz="0" w:space="0" w:color="auto"/>
              </w:divBdr>
            </w:div>
            <w:div w:id="1191407794">
              <w:marLeft w:val="0"/>
              <w:marRight w:val="0"/>
              <w:marTop w:val="0"/>
              <w:marBottom w:val="0"/>
              <w:divBdr>
                <w:top w:val="none" w:sz="0" w:space="0" w:color="auto"/>
                <w:left w:val="none" w:sz="0" w:space="0" w:color="auto"/>
                <w:bottom w:val="none" w:sz="0" w:space="0" w:color="auto"/>
                <w:right w:val="none" w:sz="0" w:space="0" w:color="auto"/>
              </w:divBdr>
            </w:div>
            <w:div w:id="1193152334">
              <w:marLeft w:val="0"/>
              <w:marRight w:val="0"/>
              <w:marTop w:val="0"/>
              <w:marBottom w:val="0"/>
              <w:divBdr>
                <w:top w:val="none" w:sz="0" w:space="0" w:color="auto"/>
                <w:left w:val="none" w:sz="0" w:space="0" w:color="auto"/>
                <w:bottom w:val="none" w:sz="0" w:space="0" w:color="auto"/>
                <w:right w:val="none" w:sz="0" w:space="0" w:color="auto"/>
              </w:divBdr>
            </w:div>
            <w:div w:id="1232038397">
              <w:marLeft w:val="0"/>
              <w:marRight w:val="0"/>
              <w:marTop w:val="0"/>
              <w:marBottom w:val="0"/>
              <w:divBdr>
                <w:top w:val="none" w:sz="0" w:space="0" w:color="auto"/>
                <w:left w:val="none" w:sz="0" w:space="0" w:color="auto"/>
                <w:bottom w:val="none" w:sz="0" w:space="0" w:color="auto"/>
                <w:right w:val="none" w:sz="0" w:space="0" w:color="auto"/>
              </w:divBdr>
            </w:div>
            <w:div w:id="1337423803">
              <w:marLeft w:val="0"/>
              <w:marRight w:val="0"/>
              <w:marTop w:val="0"/>
              <w:marBottom w:val="0"/>
              <w:divBdr>
                <w:top w:val="none" w:sz="0" w:space="0" w:color="auto"/>
                <w:left w:val="none" w:sz="0" w:space="0" w:color="auto"/>
                <w:bottom w:val="none" w:sz="0" w:space="0" w:color="auto"/>
                <w:right w:val="none" w:sz="0" w:space="0" w:color="auto"/>
              </w:divBdr>
            </w:div>
            <w:div w:id="1396586161">
              <w:marLeft w:val="0"/>
              <w:marRight w:val="0"/>
              <w:marTop w:val="0"/>
              <w:marBottom w:val="0"/>
              <w:divBdr>
                <w:top w:val="none" w:sz="0" w:space="0" w:color="auto"/>
                <w:left w:val="none" w:sz="0" w:space="0" w:color="auto"/>
                <w:bottom w:val="none" w:sz="0" w:space="0" w:color="auto"/>
                <w:right w:val="none" w:sz="0" w:space="0" w:color="auto"/>
              </w:divBdr>
            </w:div>
            <w:div w:id="1416898640">
              <w:marLeft w:val="0"/>
              <w:marRight w:val="0"/>
              <w:marTop w:val="0"/>
              <w:marBottom w:val="0"/>
              <w:divBdr>
                <w:top w:val="none" w:sz="0" w:space="0" w:color="auto"/>
                <w:left w:val="none" w:sz="0" w:space="0" w:color="auto"/>
                <w:bottom w:val="none" w:sz="0" w:space="0" w:color="auto"/>
                <w:right w:val="none" w:sz="0" w:space="0" w:color="auto"/>
              </w:divBdr>
            </w:div>
            <w:div w:id="1419600984">
              <w:marLeft w:val="0"/>
              <w:marRight w:val="0"/>
              <w:marTop w:val="0"/>
              <w:marBottom w:val="0"/>
              <w:divBdr>
                <w:top w:val="none" w:sz="0" w:space="0" w:color="auto"/>
                <w:left w:val="none" w:sz="0" w:space="0" w:color="auto"/>
                <w:bottom w:val="none" w:sz="0" w:space="0" w:color="auto"/>
                <w:right w:val="none" w:sz="0" w:space="0" w:color="auto"/>
              </w:divBdr>
            </w:div>
            <w:div w:id="1425497949">
              <w:marLeft w:val="0"/>
              <w:marRight w:val="0"/>
              <w:marTop w:val="0"/>
              <w:marBottom w:val="0"/>
              <w:divBdr>
                <w:top w:val="none" w:sz="0" w:space="0" w:color="auto"/>
                <w:left w:val="none" w:sz="0" w:space="0" w:color="auto"/>
                <w:bottom w:val="none" w:sz="0" w:space="0" w:color="auto"/>
                <w:right w:val="none" w:sz="0" w:space="0" w:color="auto"/>
              </w:divBdr>
            </w:div>
            <w:div w:id="1435592925">
              <w:marLeft w:val="0"/>
              <w:marRight w:val="0"/>
              <w:marTop w:val="0"/>
              <w:marBottom w:val="0"/>
              <w:divBdr>
                <w:top w:val="none" w:sz="0" w:space="0" w:color="auto"/>
                <w:left w:val="none" w:sz="0" w:space="0" w:color="auto"/>
                <w:bottom w:val="none" w:sz="0" w:space="0" w:color="auto"/>
                <w:right w:val="none" w:sz="0" w:space="0" w:color="auto"/>
              </w:divBdr>
            </w:div>
            <w:div w:id="1455293164">
              <w:marLeft w:val="0"/>
              <w:marRight w:val="0"/>
              <w:marTop w:val="0"/>
              <w:marBottom w:val="0"/>
              <w:divBdr>
                <w:top w:val="none" w:sz="0" w:space="0" w:color="auto"/>
                <w:left w:val="none" w:sz="0" w:space="0" w:color="auto"/>
                <w:bottom w:val="none" w:sz="0" w:space="0" w:color="auto"/>
                <w:right w:val="none" w:sz="0" w:space="0" w:color="auto"/>
              </w:divBdr>
            </w:div>
            <w:div w:id="1501774469">
              <w:marLeft w:val="0"/>
              <w:marRight w:val="0"/>
              <w:marTop w:val="0"/>
              <w:marBottom w:val="0"/>
              <w:divBdr>
                <w:top w:val="none" w:sz="0" w:space="0" w:color="auto"/>
                <w:left w:val="none" w:sz="0" w:space="0" w:color="auto"/>
                <w:bottom w:val="none" w:sz="0" w:space="0" w:color="auto"/>
                <w:right w:val="none" w:sz="0" w:space="0" w:color="auto"/>
              </w:divBdr>
            </w:div>
            <w:div w:id="1519198914">
              <w:marLeft w:val="0"/>
              <w:marRight w:val="0"/>
              <w:marTop w:val="0"/>
              <w:marBottom w:val="0"/>
              <w:divBdr>
                <w:top w:val="none" w:sz="0" w:space="0" w:color="auto"/>
                <w:left w:val="none" w:sz="0" w:space="0" w:color="auto"/>
                <w:bottom w:val="none" w:sz="0" w:space="0" w:color="auto"/>
                <w:right w:val="none" w:sz="0" w:space="0" w:color="auto"/>
              </w:divBdr>
            </w:div>
            <w:div w:id="1537501032">
              <w:marLeft w:val="0"/>
              <w:marRight w:val="0"/>
              <w:marTop w:val="0"/>
              <w:marBottom w:val="0"/>
              <w:divBdr>
                <w:top w:val="none" w:sz="0" w:space="0" w:color="auto"/>
                <w:left w:val="none" w:sz="0" w:space="0" w:color="auto"/>
                <w:bottom w:val="none" w:sz="0" w:space="0" w:color="auto"/>
                <w:right w:val="none" w:sz="0" w:space="0" w:color="auto"/>
              </w:divBdr>
            </w:div>
            <w:div w:id="1550997268">
              <w:marLeft w:val="0"/>
              <w:marRight w:val="0"/>
              <w:marTop w:val="0"/>
              <w:marBottom w:val="0"/>
              <w:divBdr>
                <w:top w:val="none" w:sz="0" w:space="0" w:color="auto"/>
                <w:left w:val="none" w:sz="0" w:space="0" w:color="auto"/>
                <w:bottom w:val="none" w:sz="0" w:space="0" w:color="auto"/>
                <w:right w:val="none" w:sz="0" w:space="0" w:color="auto"/>
              </w:divBdr>
            </w:div>
            <w:div w:id="1567450763">
              <w:marLeft w:val="0"/>
              <w:marRight w:val="0"/>
              <w:marTop w:val="0"/>
              <w:marBottom w:val="0"/>
              <w:divBdr>
                <w:top w:val="none" w:sz="0" w:space="0" w:color="auto"/>
                <w:left w:val="none" w:sz="0" w:space="0" w:color="auto"/>
                <w:bottom w:val="none" w:sz="0" w:space="0" w:color="auto"/>
                <w:right w:val="none" w:sz="0" w:space="0" w:color="auto"/>
              </w:divBdr>
            </w:div>
            <w:div w:id="1571161319">
              <w:marLeft w:val="0"/>
              <w:marRight w:val="0"/>
              <w:marTop w:val="0"/>
              <w:marBottom w:val="0"/>
              <w:divBdr>
                <w:top w:val="none" w:sz="0" w:space="0" w:color="auto"/>
                <w:left w:val="none" w:sz="0" w:space="0" w:color="auto"/>
                <w:bottom w:val="none" w:sz="0" w:space="0" w:color="auto"/>
                <w:right w:val="none" w:sz="0" w:space="0" w:color="auto"/>
              </w:divBdr>
            </w:div>
            <w:div w:id="1602764238">
              <w:marLeft w:val="0"/>
              <w:marRight w:val="0"/>
              <w:marTop w:val="0"/>
              <w:marBottom w:val="0"/>
              <w:divBdr>
                <w:top w:val="none" w:sz="0" w:space="0" w:color="auto"/>
                <w:left w:val="none" w:sz="0" w:space="0" w:color="auto"/>
                <w:bottom w:val="none" w:sz="0" w:space="0" w:color="auto"/>
                <w:right w:val="none" w:sz="0" w:space="0" w:color="auto"/>
              </w:divBdr>
            </w:div>
            <w:div w:id="1668441386">
              <w:marLeft w:val="0"/>
              <w:marRight w:val="0"/>
              <w:marTop w:val="0"/>
              <w:marBottom w:val="0"/>
              <w:divBdr>
                <w:top w:val="none" w:sz="0" w:space="0" w:color="auto"/>
                <w:left w:val="none" w:sz="0" w:space="0" w:color="auto"/>
                <w:bottom w:val="none" w:sz="0" w:space="0" w:color="auto"/>
                <w:right w:val="none" w:sz="0" w:space="0" w:color="auto"/>
              </w:divBdr>
            </w:div>
            <w:div w:id="1680038833">
              <w:marLeft w:val="0"/>
              <w:marRight w:val="0"/>
              <w:marTop w:val="0"/>
              <w:marBottom w:val="0"/>
              <w:divBdr>
                <w:top w:val="none" w:sz="0" w:space="0" w:color="auto"/>
                <w:left w:val="none" w:sz="0" w:space="0" w:color="auto"/>
                <w:bottom w:val="none" w:sz="0" w:space="0" w:color="auto"/>
                <w:right w:val="none" w:sz="0" w:space="0" w:color="auto"/>
              </w:divBdr>
            </w:div>
            <w:div w:id="1696422471">
              <w:marLeft w:val="0"/>
              <w:marRight w:val="0"/>
              <w:marTop w:val="0"/>
              <w:marBottom w:val="0"/>
              <w:divBdr>
                <w:top w:val="none" w:sz="0" w:space="0" w:color="auto"/>
                <w:left w:val="none" w:sz="0" w:space="0" w:color="auto"/>
                <w:bottom w:val="none" w:sz="0" w:space="0" w:color="auto"/>
                <w:right w:val="none" w:sz="0" w:space="0" w:color="auto"/>
              </w:divBdr>
            </w:div>
            <w:div w:id="1758555975">
              <w:marLeft w:val="0"/>
              <w:marRight w:val="0"/>
              <w:marTop w:val="0"/>
              <w:marBottom w:val="0"/>
              <w:divBdr>
                <w:top w:val="none" w:sz="0" w:space="0" w:color="auto"/>
                <w:left w:val="none" w:sz="0" w:space="0" w:color="auto"/>
                <w:bottom w:val="none" w:sz="0" w:space="0" w:color="auto"/>
                <w:right w:val="none" w:sz="0" w:space="0" w:color="auto"/>
              </w:divBdr>
            </w:div>
            <w:div w:id="1789156907">
              <w:marLeft w:val="0"/>
              <w:marRight w:val="0"/>
              <w:marTop w:val="0"/>
              <w:marBottom w:val="0"/>
              <w:divBdr>
                <w:top w:val="none" w:sz="0" w:space="0" w:color="auto"/>
                <w:left w:val="none" w:sz="0" w:space="0" w:color="auto"/>
                <w:bottom w:val="none" w:sz="0" w:space="0" w:color="auto"/>
                <w:right w:val="none" w:sz="0" w:space="0" w:color="auto"/>
              </w:divBdr>
            </w:div>
            <w:div w:id="1816683083">
              <w:marLeft w:val="0"/>
              <w:marRight w:val="0"/>
              <w:marTop w:val="0"/>
              <w:marBottom w:val="0"/>
              <w:divBdr>
                <w:top w:val="none" w:sz="0" w:space="0" w:color="auto"/>
                <w:left w:val="none" w:sz="0" w:space="0" w:color="auto"/>
                <w:bottom w:val="none" w:sz="0" w:space="0" w:color="auto"/>
                <w:right w:val="none" w:sz="0" w:space="0" w:color="auto"/>
              </w:divBdr>
            </w:div>
            <w:div w:id="1878660884">
              <w:marLeft w:val="0"/>
              <w:marRight w:val="0"/>
              <w:marTop w:val="0"/>
              <w:marBottom w:val="0"/>
              <w:divBdr>
                <w:top w:val="none" w:sz="0" w:space="0" w:color="auto"/>
                <w:left w:val="none" w:sz="0" w:space="0" w:color="auto"/>
                <w:bottom w:val="none" w:sz="0" w:space="0" w:color="auto"/>
                <w:right w:val="none" w:sz="0" w:space="0" w:color="auto"/>
              </w:divBdr>
            </w:div>
            <w:div w:id="1884706755">
              <w:marLeft w:val="0"/>
              <w:marRight w:val="0"/>
              <w:marTop w:val="0"/>
              <w:marBottom w:val="0"/>
              <w:divBdr>
                <w:top w:val="none" w:sz="0" w:space="0" w:color="auto"/>
                <w:left w:val="none" w:sz="0" w:space="0" w:color="auto"/>
                <w:bottom w:val="none" w:sz="0" w:space="0" w:color="auto"/>
                <w:right w:val="none" w:sz="0" w:space="0" w:color="auto"/>
              </w:divBdr>
            </w:div>
            <w:div w:id="1907258304">
              <w:marLeft w:val="0"/>
              <w:marRight w:val="0"/>
              <w:marTop w:val="0"/>
              <w:marBottom w:val="0"/>
              <w:divBdr>
                <w:top w:val="none" w:sz="0" w:space="0" w:color="auto"/>
                <w:left w:val="none" w:sz="0" w:space="0" w:color="auto"/>
                <w:bottom w:val="none" w:sz="0" w:space="0" w:color="auto"/>
                <w:right w:val="none" w:sz="0" w:space="0" w:color="auto"/>
              </w:divBdr>
            </w:div>
            <w:div w:id="1954631082">
              <w:marLeft w:val="0"/>
              <w:marRight w:val="0"/>
              <w:marTop w:val="0"/>
              <w:marBottom w:val="0"/>
              <w:divBdr>
                <w:top w:val="none" w:sz="0" w:space="0" w:color="auto"/>
                <w:left w:val="none" w:sz="0" w:space="0" w:color="auto"/>
                <w:bottom w:val="none" w:sz="0" w:space="0" w:color="auto"/>
                <w:right w:val="none" w:sz="0" w:space="0" w:color="auto"/>
              </w:divBdr>
            </w:div>
            <w:div w:id="1960602193">
              <w:marLeft w:val="0"/>
              <w:marRight w:val="0"/>
              <w:marTop w:val="0"/>
              <w:marBottom w:val="0"/>
              <w:divBdr>
                <w:top w:val="none" w:sz="0" w:space="0" w:color="auto"/>
                <w:left w:val="none" w:sz="0" w:space="0" w:color="auto"/>
                <w:bottom w:val="none" w:sz="0" w:space="0" w:color="auto"/>
                <w:right w:val="none" w:sz="0" w:space="0" w:color="auto"/>
              </w:divBdr>
            </w:div>
            <w:div w:id="1990281904">
              <w:marLeft w:val="0"/>
              <w:marRight w:val="0"/>
              <w:marTop w:val="0"/>
              <w:marBottom w:val="0"/>
              <w:divBdr>
                <w:top w:val="none" w:sz="0" w:space="0" w:color="auto"/>
                <w:left w:val="none" w:sz="0" w:space="0" w:color="auto"/>
                <w:bottom w:val="none" w:sz="0" w:space="0" w:color="auto"/>
                <w:right w:val="none" w:sz="0" w:space="0" w:color="auto"/>
              </w:divBdr>
            </w:div>
            <w:div w:id="1991247839">
              <w:marLeft w:val="0"/>
              <w:marRight w:val="0"/>
              <w:marTop w:val="0"/>
              <w:marBottom w:val="0"/>
              <w:divBdr>
                <w:top w:val="none" w:sz="0" w:space="0" w:color="auto"/>
                <w:left w:val="none" w:sz="0" w:space="0" w:color="auto"/>
                <w:bottom w:val="none" w:sz="0" w:space="0" w:color="auto"/>
                <w:right w:val="none" w:sz="0" w:space="0" w:color="auto"/>
              </w:divBdr>
            </w:div>
            <w:div w:id="2003193862">
              <w:marLeft w:val="0"/>
              <w:marRight w:val="0"/>
              <w:marTop w:val="0"/>
              <w:marBottom w:val="0"/>
              <w:divBdr>
                <w:top w:val="none" w:sz="0" w:space="0" w:color="auto"/>
                <w:left w:val="none" w:sz="0" w:space="0" w:color="auto"/>
                <w:bottom w:val="none" w:sz="0" w:space="0" w:color="auto"/>
                <w:right w:val="none" w:sz="0" w:space="0" w:color="auto"/>
              </w:divBdr>
            </w:div>
            <w:div w:id="2015525303">
              <w:marLeft w:val="0"/>
              <w:marRight w:val="0"/>
              <w:marTop w:val="0"/>
              <w:marBottom w:val="0"/>
              <w:divBdr>
                <w:top w:val="none" w:sz="0" w:space="0" w:color="auto"/>
                <w:left w:val="none" w:sz="0" w:space="0" w:color="auto"/>
                <w:bottom w:val="none" w:sz="0" w:space="0" w:color="auto"/>
                <w:right w:val="none" w:sz="0" w:space="0" w:color="auto"/>
              </w:divBdr>
            </w:div>
            <w:div w:id="2024240421">
              <w:marLeft w:val="0"/>
              <w:marRight w:val="0"/>
              <w:marTop w:val="0"/>
              <w:marBottom w:val="0"/>
              <w:divBdr>
                <w:top w:val="none" w:sz="0" w:space="0" w:color="auto"/>
                <w:left w:val="none" w:sz="0" w:space="0" w:color="auto"/>
                <w:bottom w:val="none" w:sz="0" w:space="0" w:color="auto"/>
                <w:right w:val="none" w:sz="0" w:space="0" w:color="auto"/>
              </w:divBdr>
            </w:div>
            <w:div w:id="2045791583">
              <w:marLeft w:val="0"/>
              <w:marRight w:val="0"/>
              <w:marTop w:val="0"/>
              <w:marBottom w:val="0"/>
              <w:divBdr>
                <w:top w:val="none" w:sz="0" w:space="0" w:color="auto"/>
                <w:left w:val="none" w:sz="0" w:space="0" w:color="auto"/>
                <w:bottom w:val="none" w:sz="0" w:space="0" w:color="auto"/>
                <w:right w:val="none" w:sz="0" w:space="0" w:color="auto"/>
              </w:divBdr>
            </w:div>
            <w:div w:id="2085757093">
              <w:marLeft w:val="0"/>
              <w:marRight w:val="0"/>
              <w:marTop w:val="0"/>
              <w:marBottom w:val="0"/>
              <w:divBdr>
                <w:top w:val="none" w:sz="0" w:space="0" w:color="auto"/>
                <w:left w:val="none" w:sz="0" w:space="0" w:color="auto"/>
                <w:bottom w:val="none" w:sz="0" w:space="0" w:color="auto"/>
                <w:right w:val="none" w:sz="0" w:space="0" w:color="auto"/>
              </w:divBdr>
            </w:div>
            <w:div w:id="2086994896">
              <w:marLeft w:val="0"/>
              <w:marRight w:val="0"/>
              <w:marTop w:val="0"/>
              <w:marBottom w:val="0"/>
              <w:divBdr>
                <w:top w:val="none" w:sz="0" w:space="0" w:color="auto"/>
                <w:left w:val="none" w:sz="0" w:space="0" w:color="auto"/>
                <w:bottom w:val="none" w:sz="0" w:space="0" w:color="auto"/>
                <w:right w:val="none" w:sz="0" w:space="0" w:color="auto"/>
              </w:divBdr>
            </w:div>
            <w:div w:id="2100179401">
              <w:marLeft w:val="0"/>
              <w:marRight w:val="0"/>
              <w:marTop w:val="0"/>
              <w:marBottom w:val="0"/>
              <w:divBdr>
                <w:top w:val="none" w:sz="0" w:space="0" w:color="auto"/>
                <w:left w:val="none" w:sz="0" w:space="0" w:color="auto"/>
                <w:bottom w:val="none" w:sz="0" w:space="0" w:color="auto"/>
                <w:right w:val="none" w:sz="0" w:space="0" w:color="auto"/>
              </w:divBdr>
            </w:div>
            <w:div w:id="2133015056">
              <w:marLeft w:val="0"/>
              <w:marRight w:val="0"/>
              <w:marTop w:val="0"/>
              <w:marBottom w:val="0"/>
              <w:divBdr>
                <w:top w:val="none" w:sz="0" w:space="0" w:color="auto"/>
                <w:left w:val="none" w:sz="0" w:space="0" w:color="auto"/>
                <w:bottom w:val="none" w:sz="0" w:space="0" w:color="auto"/>
                <w:right w:val="none" w:sz="0" w:space="0" w:color="auto"/>
              </w:divBdr>
            </w:div>
            <w:div w:id="2137789910">
              <w:marLeft w:val="0"/>
              <w:marRight w:val="0"/>
              <w:marTop w:val="0"/>
              <w:marBottom w:val="0"/>
              <w:divBdr>
                <w:top w:val="none" w:sz="0" w:space="0" w:color="auto"/>
                <w:left w:val="none" w:sz="0" w:space="0" w:color="auto"/>
                <w:bottom w:val="none" w:sz="0" w:space="0" w:color="auto"/>
                <w:right w:val="none" w:sz="0" w:space="0" w:color="auto"/>
              </w:divBdr>
            </w:div>
            <w:div w:id="2141411039">
              <w:marLeft w:val="0"/>
              <w:marRight w:val="0"/>
              <w:marTop w:val="0"/>
              <w:marBottom w:val="0"/>
              <w:divBdr>
                <w:top w:val="none" w:sz="0" w:space="0" w:color="auto"/>
                <w:left w:val="none" w:sz="0" w:space="0" w:color="auto"/>
                <w:bottom w:val="none" w:sz="0" w:space="0" w:color="auto"/>
                <w:right w:val="none" w:sz="0" w:space="0" w:color="auto"/>
              </w:divBdr>
            </w:div>
          </w:divsChild>
        </w:div>
        <w:div w:id="634799233">
          <w:marLeft w:val="0"/>
          <w:marRight w:val="0"/>
          <w:marTop w:val="0"/>
          <w:marBottom w:val="0"/>
          <w:divBdr>
            <w:top w:val="none" w:sz="0" w:space="0" w:color="auto"/>
            <w:left w:val="none" w:sz="0" w:space="0" w:color="auto"/>
            <w:bottom w:val="none" w:sz="0" w:space="0" w:color="auto"/>
            <w:right w:val="none" w:sz="0" w:space="0" w:color="auto"/>
          </w:divBdr>
        </w:div>
        <w:div w:id="642809807">
          <w:marLeft w:val="0"/>
          <w:marRight w:val="0"/>
          <w:marTop w:val="0"/>
          <w:marBottom w:val="0"/>
          <w:divBdr>
            <w:top w:val="none" w:sz="0" w:space="0" w:color="auto"/>
            <w:left w:val="none" w:sz="0" w:space="0" w:color="auto"/>
            <w:bottom w:val="none" w:sz="0" w:space="0" w:color="auto"/>
            <w:right w:val="none" w:sz="0" w:space="0" w:color="auto"/>
          </w:divBdr>
        </w:div>
        <w:div w:id="646326740">
          <w:marLeft w:val="0"/>
          <w:marRight w:val="0"/>
          <w:marTop w:val="0"/>
          <w:marBottom w:val="0"/>
          <w:divBdr>
            <w:top w:val="none" w:sz="0" w:space="0" w:color="auto"/>
            <w:left w:val="none" w:sz="0" w:space="0" w:color="auto"/>
            <w:bottom w:val="none" w:sz="0" w:space="0" w:color="auto"/>
            <w:right w:val="none" w:sz="0" w:space="0" w:color="auto"/>
          </w:divBdr>
        </w:div>
        <w:div w:id="675768133">
          <w:marLeft w:val="0"/>
          <w:marRight w:val="0"/>
          <w:marTop w:val="0"/>
          <w:marBottom w:val="0"/>
          <w:divBdr>
            <w:top w:val="none" w:sz="0" w:space="0" w:color="auto"/>
            <w:left w:val="none" w:sz="0" w:space="0" w:color="auto"/>
            <w:bottom w:val="none" w:sz="0" w:space="0" w:color="auto"/>
            <w:right w:val="none" w:sz="0" w:space="0" w:color="auto"/>
          </w:divBdr>
        </w:div>
        <w:div w:id="753015643">
          <w:marLeft w:val="0"/>
          <w:marRight w:val="0"/>
          <w:marTop w:val="0"/>
          <w:marBottom w:val="0"/>
          <w:divBdr>
            <w:top w:val="none" w:sz="0" w:space="0" w:color="auto"/>
            <w:left w:val="none" w:sz="0" w:space="0" w:color="auto"/>
            <w:bottom w:val="none" w:sz="0" w:space="0" w:color="auto"/>
            <w:right w:val="none" w:sz="0" w:space="0" w:color="auto"/>
          </w:divBdr>
        </w:div>
        <w:div w:id="841550475">
          <w:marLeft w:val="0"/>
          <w:marRight w:val="0"/>
          <w:marTop w:val="0"/>
          <w:marBottom w:val="0"/>
          <w:divBdr>
            <w:top w:val="none" w:sz="0" w:space="0" w:color="auto"/>
            <w:left w:val="none" w:sz="0" w:space="0" w:color="auto"/>
            <w:bottom w:val="none" w:sz="0" w:space="0" w:color="auto"/>
            <w:right w:val="none" w:sz="0" w:space="0" w:color="auto"/>
          </w:divBdr>
        </w:div>
        <w:div w:id="1053039974">
          <w:marLeft w:val="0"/>
          <w:marRight w:val="0"/>
          <w:marTop w:val="0"/>
          <w:marBottom w:val="0"/>
          <w:divBdr>
            <w:top w:val="none" w:sz="0" w:space="0" w:color="auto"/>
            <w:left w:val="none" w:sz="0" w:space="0" w:color="auto"/>
            <w:bottom w:val="none" w:sz="0" w:space="0" w:color="auto"/>
            <w:right w:val="none" w:sz="0" w:space="0" w:color="auto"/>
          </w:divBdr>
        </w:div>
        <w:div w:id="1076628933">
          <w:marLeft w:val="0"/>
          <w:marRight w:val="0"/>
          <w:marTop w:val="0"/>
          <w:marBottom w:val="0"/>
          <w:divBdr>
            <w:top w:val="none" w:sz="0" w:space="0" w:color="auto"/>
            <w:left w:val="none" w:sz="0" w:space="0" w:color="auto"/>
            <w:bottom w:val="none" w:sz="0" w:space="0" w:color="auto"/>
            <w:right w:val="none" w:sz="0" w:space="0" w:color="auto"/>
          </w:divBdr>
        </w:div>
        <w:div w:id="1266383323">
          <w:marLeft w:val="0"/>
          <w:marRight w:val="0"/>
          <w:marTop w:val="0"/>
          <w:marBottom w:val="0"/>
          <w:divBdr>
            <w:top w:val="none" w:sz="0" w:space="0" w:color="auto"/>
            <w:left w:val="none" w:sz="0" w:space="0" w:color="auto"/>
            <w:bottom w:val="none" w:sz="0" w:space="0" w:color="auto"/>
            <w:right w:val="none" w:sz="0" w:space="0" w:color="auto"/>
          </w:divBdr>
        </w:div>
        <w:div w:id="1290863917">
          <w:marLeft w:val="0"/>
          <w:marRight w:val="0"/>
          <w:marTop w:val="0"/>
          <w:marBottom w:val="0"/>
          <w:divBdr>
            <w:top w:val="none" w:sz="0" w:space="0" w:color="auto"/>
            <w:left w:val="none" w:sz="0" w:space="0" w:color="auto"/>
            <w:bottom w:val="none" w:sz="0" w:space="0" w:color="auto"/>
            <w:right w:val="none" w:sz="0" w:space="0" w:color="auto"/>
          </w:divBdr>
        </w:div>
        <w:div w:id="1395473525">
          <w:marLeft w:val="0"/>
          <w:marRight w:val="0"/>
          <w:marTop w:val="0"/>
          <w:marBottom w:val="0"/>
          <w:divBdr>
            <w:top w:val="none" w:sz="0" w:space="0" w:color="auto"/>
            <w:left w:val="none" w:sz="0" w:space="0" w:color="auto"/>
            <w:bottom w:val="none" w:sz="0" w:space="0" w:color="auto"/>
            <w:right w:val="none" w:sz="0" w:space="0" w:color="auto"/>
          </w:divBdr>
        </w:div>
        <w:div w:id="1456410375">
          <w:marLeft w:val="0"/>
          <w:marRight w:val="0"/>
          <w:marTop w:val="0"/>
          <w:marBottom w:val="0"/>
          <w:divBdr>
            <w:top w:val="none" w:sz="0" w:space="0" w:color="auto"/>
            <w:left w:val="none" w:sz="0" w:space="0" w:color="auto"/>
            <w:bottom w:val="none" w:sz="0" w:space="0" w:color="auto"/>
            <w:right w:val="none" w:sz="0" w:space="0" w:color="auto"/>
          </w:divBdr>
        </w:div>
        <w:div w:id="1491367448">
          <w:marLeft w:val="0"/>
          <w:marRight w:val="0"/>
          <w:marTop w:val="0"/>
          <w:marBottom w:val="0"/>
          <w:divBdr>
            <w:top w:val="none" w:sz="0" w:space="0" w:color="auto"/>
            <w:left w:val="none" w:sz="0" w:space="0" w:color="auto"/>
            <w:bottom w:val="none" w:sz="0" w:space="0" w:color="auto"/>
            <w:right w:val="none" w:sz="0" w:space="0" w:color="auto"/>
          </w:divBdr>
        </w:div>
        <w:div w:id="1512990180">
          <w:marLeft w:val="0"/>
          <w:marRight w:val="0"/>
          <w:marTop w:val="0"/>
          <w:marBottom w:val="0"/>
          <w:divBdr>
            <w:top w:val="none" w:sz="0" w:space="0" w:color="auto"/>
            <w:left w:val="none" w:sz="0" w:space="0" w:color="auto"/>
            <w:bottom w:val="none" w:sz="0" w:space="0" w:color="auto"/>
            <w:right w:val="none" w:sz="0" w:space="0" w:color="auto"/>
          </w:divBdr>
        </w:div>
        <w:div w:id="1581867391">
          <w:marLeft w:val="0"/>
          <w:marRight w:val="0"/>
          <w:marTop w:val="0"/>
          <w:marBottom w:val="0"/>
          <w:divBdr>
            <w:top w:val="none" w:sz="0" w:space="0" w:color="auto"/>
            <w:left w:val="none" w:sz="0" w:space="0" w:color="auto"/>
            <w:bottom w:val="none" w:sz="0" w:space="0" w:color="auto"/>
            <w:right w:val="none" w:sz="0" w:space="0" w:color="auto"/>
          </w:divBdr>
        </w:div>
        <w:div w:id="1597325652">
          <w:marLeft w:val="0"/>
          <w:marRight w:val="0"/>
          <w:marTop w:val="0"/>
          <w:marBottom w:val="0"/>
          <w:divBdr>
            <w:top w:val="none" w:sz="0" w:space="0" w:color="auto"/>
            <w:left w:val="none" w:sz="0" w:space="0" w:color="auto"/>
            <w:bottom w:val="none" w:sz="0" w:space="0" w:color="auto"/>
            <w:right w:val="none" w:sz="0" w:space="0" w:color="auto"/>
          </w:divBdr>
        </w:div>
        <w:div w:id="1599366667">
          <w:marLeft w:val="0"/>
          <w:marRight w:val="0"/>
          <w:marTop w:val="0"/>
          <w:marBottom w:val="0"/>
          <w:divBdr>
            <w:top w:val="none" w:sz="0" w:space="0" w:color="auto"/>
            <w:left w:val="none" w:sz="0" w:space="0" w:color="auto"/>
            <w:bottom w:val="none" w:sz="0" w:space="0" w:color="auto"/>
            <w:right w:val="none" w:sz="0" w:space="0" w:color="auto"/>
          </w:divBdr>
        </w:div>
        <w:div w:id="1607231973">
          <w:marLeft w:val="0"/>
          <w:marRight w:val="0"/>
          <w:marTop w:val="0"/>
          <w:marBottom w:val="0"/>
          <w:divBdr>
            <w:top w:val="none" w:sz="0" w:space="0" w:color="auto"/>
            <w:left w:val="none" w:sz="0" w:space="0" w:color="auto"/>
            <w:bottom w:val="none" w:sz="0" w:space="0" w:color="auto"/>
            <w:right w:val="none" w:sz="0" w:space="0" w:color="auto"/>
          </w:divBdr>
        </w:div>
        <w:div w:id="1769497093">
          <w:marLeft w:val="0"/>
          <w:marRight w:val="0"/>
          <w:marTop w:val="0"/>
          <w:marBottom w:val="0"/>
          <w:divBdr>
            <w:top w:val="none" w:sz="0" w:space="0" w:color="auto"/>
            <w:left w:val="none" w:sz="0" w:space="0" w:color="auto"/>
            <w:bottom w:val="none" w:sz="0" w:space="0" w:color="auto"/>
            <w:right w:val="none" w:sz="0" w:space="0" w:color="auto"/>
          </w:divBdr>
        </w:div>
        <w:div w:id="1787962031">
          <w:marLeft w:val="0"/>
          <w:marRight w:val="0"/>
          <w:marTop w:val="0"/>
          <w:marBottom w:val="0"/>
          <w:divBdr>
            <w:top w:val="none" w:sz="0" w:space="0" w:color="auto"/>
            <w:left w:val="none" w:sz="0" w:space="0" w:color="auto"/>
            <w:bottom w:val="none" w:sz="0" w:space="0" w:color="auto"/>
            <w:right w:val="none" w:sz="0" w:space="0" w:color="auto"/>
          </w:divBdr>
        </w:div>
        <w:div w:id="1824199598">
          <w:marLeft w:val="0"/>
          <w:marRight w:val="0"/>
          <w:marTop w:val="0"/>
          <w:marBottom w:val="0"/>
          <w:divBdr>
            <w:top w:val="none" w:sz="0" w:space="0" w:color="auto"/>
            <w:left w:val="none" w:sz="0" w:space="0" w:color="auto"/>
            <w:bottom w:val="none" w:sz="0" w:space="0" w:color="auto"/>
            <w:right w:val="none" w:sz="0" w:space="0" w:color="auto"/>
          </w:divBdr>
        </w:div>
        <w:div w:id="1840002277">
          <w:marLeft w:val="0"/>
          <w:marRight w:val="0"/>
          <w:marTop w:val="0"/>
          <w:marBottom w:val="0"/>
          <w:divBdr>
            <w:top w:val="none" w:sz="0" w:space="0" w:color="auto"/>
            <w:left w:val="none" w:sz="0" w:space="0" w:color="auto"/>
            <w:bottom w:val="none" w:sz="0" w:space="0" w:color="auto"/>
            <w:right w:val="none" w:sz="0" w:space="0" w:color="auto"/>
          </w:divBdr>
        </w:div>
        <w:div w:id="1895971015">
          <w:marLeft w:val="0"/>
          <w:marRight w:val="0"/>
          <w:marTop w:val="0"/>
          <w:marBottom w:val="0"/>
          <w:divBdr>
            <w:top w:val="none" w:sz="0" w:space="0" w:color="auto"/>
            <w:left w:val="none" w:sz="0" w:space="0" w:color="auto"/>
            <w:bottom w:val="none" w:sz="0" w:space="0" w:color="auto"/>
            <w:right w:val="none" w:sz="0" w:space="0" w:color="auto"/>
          </w:divBdr>
        </w:div>
        <w:div w:id="1947423811">
          <w:marLeft w:val="0"/>
          <w:marRight w:val="0"/>
          <w:marTop w:val="0"/>
          <w:marBottom w:val="0"/>
          <w:divBdr>
            <w:top w:val="none" w:sz="0" w:space="0" w:color="auto"/>
            <w:left w:val="none" w:sz="0" w:space="0" w:color="auto"/>
            <w:bottom w:val="none" w:sz="0" w:space="0" w:color="auto"/>
            <w:right w:val="none" w:sz="0" w:space="0" w:color="auto"/>
          </w:divBdr>
        </w:div>
        <w:div w:id="2081053869">
          <w:marLeft w:val="0"/>
          <w:marRight w:val="0"/>
          <w:marTop w:val="0"/>
          <w:marBottom w:val="0"/>
          <w:divBdr>
            <w:top w:val="none" w:sz="0" w:space="0" w:color="auto"/>
            <w:left w:val="none" w:sz="0" w:space="0" w:color="auto"/>
            <w:bottom w:val="none" w:sz="0" w:space="0" w:color="auto"/>
            <w:right w:val="none" w:sz="0" w:space="0" w:color="auto"/>
          </w:divBdr>
        </w:div>
        <w:div w:id="2107194017">
          <w:marLeft w:val="0"/>
          <w:marRight w:val="0"/>
          <w:marTop w:val="0"/>
          <w:marBottom w:val="0"/>
          <w:divBdr>
            <w:top w:val="none" w:sz="0" w:space="0" w:color="auto"/>
            <w:left w:val="none" w:sz="0" w:space="0" w:color="auto"/>
            <w:bottom w:val="none" w:sz="0" w:space="0" w:color="auto"/>
            <w:right w:val="none" w:sz="0" w:space="0" w:color="auto"/>
          </w:divBdr>
        </w:div>
        <w:div w:id="2126000983">
          <w:marLeft w:val="0"/>
          <w:marRight w:val="0"/>
          <w:marTop w:val="0"/>
          <w:marBottom w:val="0"/>
          <w:divBdr>
            <w:top w:val="none" w:sz="0" w:space="0" w:color="auto"/>
            <w:left w:val="none" w:sz="0" w:space="0" w:color="auto"/>
            <w:bottom w:val="none" w:sz="0" w:space="0" w:color="auto"/>
            <w:right w:val="none" w:sz="0" w:space="0" w:color="auto"/>
          </w:divBdr>
        </w:div>
      </w:divsChild>
    </w:div>
    <w:div w:id="186023383">
      <w:bodyDiv w:val="1"/>
      <w:marLeft w:val="0"/>
      <w:marRight w:val="0"/>
      <w:marTop w:val="0"/>
      <w:marBottom w:val="0"/>
      <w:divBdr>
        <w:top w:val="none" w:sz="0" w:space="0" w:color="auto"/>
        <w:left w:val="none" w:sz="0" w:space="0" w:color="auto"/>
        <w:bottom w:val="none" w:sz="0" w:space="0" w:color="auto"/>
        <w:right w:val="none" w:sz="0" w:space="0" w:color="auto"/>
      </w:divBdr>
    </w:div>
    <w:div w:id="234973140">
      <w:bodyDiv w:val="1"/>
      <w:marLeft w:val="0"/>
      <w:marRight w:val="0"/>
      <w:marTop w:val="0"/>
      <w:marBottom w:val="0"/>
      <w:divBdr>
        <w:top w:val="none" w:sz="0" w:space="0" w:color="auto"/>
        <w:left w:val="none" w:sz="0" w:space="0" w:color="auto"/>
        <w:bottom w:val="none" w:sz="0" w:space="0" w:color="auto"/>
        <w:right w:val="none" w:sz="0" w:space="0" w:color="auto"/>
      </w:divBdr>
    </w:div>
    <w:div w:id="299117897">
      <w:bodyDiv w:val="1"/>
      <w:marLeft w:val="0"/>
      <w:marRight w:val="0"/>
      <w:marTop w:val="0"/>
      <w:marBottom w:val="0"/>
      <w:divBdr>
        <w:top w:val="none" w:sz="0" w:space="0" w:color="auto"/>
        <w:left w:val="none" w:sz="0" w:space="0" w:color="auto"/>
        <w:bottom w:val="none" w:sz="0" w:space="0" w:color="auto"/>
        <w:right w:val="none" w:sz="0" w:space="0" w:color="auto"/>
      </w:divBdr>
      <w:divsChild>
        <w:div w:id="1866942431">
          <w:marLeft w:val="0"/>
          <w:marRight w:val="0"/>
          <w:marTop w:val="0"/>
          <w:marBottom w:val="0"/>
          <w:divBdr>
            <w:top w:val="none" w:sz="0" w:space="0" w:color="auto"/>
            <w:left w:val="none" w:sz="0" w:space="0" w:color="auto"/>
            <w:bottom w:val="none" w:sz="0" w:space="0" w:color="auto"/>
            <w:right w:val="none" w:sz="0" w:space="0" w:color="auto"/>
          </w:divBdr>
        </w:div>
        <w:div w:id="797721031">
          <w:marLeft w:val="0"/>
          <w:marRight w:val="0"/>
          <w:marTop w:val="0"/>
          <w:marBottom w:val="0"/>
          <w:divBdr>
            <w:top w:val="none" w:sz="0" w:space="0" w:color="auto"/>
            <w:left w:val="none" w:sz="0" w:space="0" w:color="auto"/>
            <w:bottom w:val="none" w:sz="0" w:space="0" w:color="auto"/>
            <w:right w:val="none" w:sz="0" w:space="0" w:color="auto"/>
          </w:divBdr>
          <w:divsChild>
            <w:div w:id="1221937894">
              <w:marLeft w:val="0"/>
              <w:marRight w:val="0"/>
              <w:marTop w:val="0"/>
              <w:marBottom w:val="0"/>
              <w:divBdr>
                <w:top w:val="none" w:sz="0" w:space="0" w:color="auto"/>
                <w:left w:val="none" w:sz="0" w:space="0" w:color="auto"/>
                <w:bottom w:val="none" w:sz="0" w:space="0" w:color="auto"/>
                <w:right w:val="none" w:sz="0" w:space="0" w:color="auto"/>
              </w:divBdr>
            </w:div>
            <w:div w:id="2140880033">
              <w:marLeft w:val="0"/>
              <w:marRight w:val="0"/>
              <w:marTop w:val="0"/>
              <w:marBottom w:val="0"/>
              <w:divBdr>
                <w:top w:val="none" w:sz="0" w:space="0" w:color="auto"/>
                <w:left w:val="none" w:sz="0" w:space="0" w:color="auto"/>
                <w:bottom w:val="none" w:sz="0" w:space="0" w:color="auto"/>
                <w:right w:val="none" w:sz="0" w:space="0" w:color="auto"/>
              </w:divBdr>
              <w:divsChild>
                <w:div w:id="133259988">
                  <w:marLeft w:val="0"/>
                  <w:marRight w:val="0"/>
                  <w:marTop w:val="0"/>
                  <w:marBottom w:val="0"/>
                  <w:divBdr>
                    <w:top w:val="none" w:sz="0" w:space="0" w:color="auto"/>
                    <w:left w:val="none" w:sz="0" w:space="0" w:color="auto"/>
                    <w:bottom w:val="none" w:sz="0" w:space="0" w:color="auto"/>
                    <w:right w:val="none" w:sz="0" w:space="0" w:color="auto"/>
                  </w:divBdr>
                </w:div>
                <w:div w:id="994803564">
                  <w:marLeft w:val="0"/>
                  <w:marRight w:val="0"/>
                  <w:marTop w:val="0"/>
                  <w:marBottom w:val="0"/>
                  <w:divBdr>
                    <w:top w:val="none" w:sz="0" w:space="0" w:color="auto"/>
                    <w:left w:val="none" w:sz="0" w:space="0" w:color="auto"/>
                    <w:bottom w:val="none" w:sz="0" w:space="0" w:color="auto"/>
                    <w:right w:val="none" w:sz="0" w:space="0" w:color="auto"/>
                  </w:divBdr>
                  <w:divsChild>
                    <w:div w:id="1907062904">
                      <w:marLeft w:val="0"/>
                      <w:marRight w:val="0"/>
                      <w:marTop w:val="0"/>
                      <w:marBottom w:val="0"/>
                      <w:divBdr>
                        <w:top w:val="none" w:sz="0" w:space="0" w:color="auto"/>
                        <w:left w:val="none" w:sz="0" w:space="0" w:color="auto"/>
                        <w:bottom w:val="none" w:sz="0" w:space="0" w:color="auto"/>
                        <w:right w:val="none" w:sz="0" w:space="0" w:color="auto"/>
                      </w:divBdr>
                    </w:div>
                  </w:divsChild>
                </w:div>
                <w:div w:id="330568630">
                  <w:marLeft w:val="0"/>
                  <w:marRight w:val="0"/>
                  <w:marTop w:val="0"/>
                  <w:marBottom w:val="0"/>
                  <w:divBdr>
                    <w:top w:val="none" w:sz="0" w:space="0" w:color="auto"/>
                    <w:left w:val="none" w:sz="0" w:space="0" w:color="auto"/>
                    <w:bottom w:val="none" w:sz="0" w:space="0" w:color="auto"/>
                    <w:right w:val="none" w:sz="0" w:space="0" w:color="auto"/>
                  </w:divBdr>
                  <w:divsChild>
                    <w:div w:id="210649773">
                      <w:marLeft w:val="0"/>
                      <w:marRight w:val="0"/>
                      <w:marTop w:val="0"/>
                      <w:marBottom w:val="0"/>
                      <w:divBdr>
                        <w:top w:val="none" w:sz="0" w:space="0" w:color="auto"/>
                        <w:left w:val="none" w:sz="0" w:space="0" w:color="auto"/>
                        <w:bottom w:val="none" w:sz="0" w:space="0" w:color="auto"/>
                        <w:right w:val="none" w:sz="0" w:space="0" w:color="auto"/>
                      </w:divBdr>
                    </w:div>
                  </w:divsChild>
                </w:div>
                <w:div w:id="919215290">
                  <w:marLeft w:val="0"/>
                  <w:marRight w:val="0"/>
                  <w:marTop w:val="0"/>
                  <w:marBottom w:val="0"/>
                  <w:divBdr>
                    <w:top w:val="none" w:sz="0" w:space="0" w:color="auto"/>
                    <w:left w:val="none" w:sz="0" w:space="0" w:color="auto"/>
                    <w:bottom w:val="none" w:sz="0" w:space="0" w:color="auto"/>
                    <w:right w:val="none" w:sz="0" w:space="0" w:color="auto"/>
                  </w:divBdr>
                  <w:divsChild>
                    <w:div w:id="927156047">
                      <w:marLeft w:val="0"/>
                      <w:marRight w:val="0"/>
                      <w:marTop w:val="0"/>
                      <w:marBottom w:val="0"/>
                      <w:divBdr>
                        <w:top w:val="none" w:sz="0" w:space="0" w:color="auto"/>
                        <w:left w:val="none" w:sz="0" w:space="0" w:color="auto"/>
                        <w:bottom w:val="none" w:sz="0" w:space="0" w:color="auto"/>
                        <w:right w:val="none" w:sz="0" w:space="0" w:color="auto"/>
                      </w:divBdr>
                    </w:div>
                  </w:divsChild>
                </w:div>
                <w:div w:id="615059979">
                  <w:marLeft w:val="0"/>
                  <w:marRight w:val="0"/>
                  <w:marTop w:val="0"/>
                  <w:marBottom w:val="0"/>
                  <w:divBdr>
                    <w:top w:val="none" w:sz="0" w:space="0" w:color="auto"/>
                    <w:left w:val="none" w:sz="0" w:space="0" w:color="auto"/>
                    <w:bottom w:val="none" w:sz="0" w:space="0" w:color="auto"/>
                    <w:right w:val="none" w:sz="0" w:space="0" w:color="auto"/>
                  </w:divBdr>
                  <w:divsChild>
                    <w:div w:id="483085845">
                      <w:marLeft w:val="0"/>
                      <w:marRight w:val="0"/>
                      <w:marTop w:val="0"/>
                      <w:marBottom w:val="0"/>
                      <w:divBdr>
                        <w:top w:val="none" w:sz="0" w:space="0" w:color="auto"/>
                        <w:left w:val="none" w:sz="0" w:space="0" w:color="auto"/>
                        <w:bottom w:val="none" w:sz="0" w:space="0" w:color="auto"/>
                        <w:right w:val="none" w:sz="0" w:space="0" w:color="auto"/>
                      </w:divBdr>
                    </w:div>
                  </w:divsChild>
                </w:div>
                <w:div w:id="477234236">
                  <w:marLeft w:val="0"/>
                  <w:marRight w:val="0"/>
                  <w:marTop w:val="0"/>
                  <w:marBottom w:val="0"/>
                  <w:divBdr>
                    <w:top w:val="none" w:sz="0" w:space="0" w:color="auto"/>
                    <w:left w:val="none" w:sz="0" w:space="0" w:color="auto"/>
                    <w:bottom w:val="none" w:sz="0" w:space="0" w:color="auto"/>
                    <w:right w:val="none" w:sz="0" w:space="0" w:color="auto"/>
                  </w:divBdr>
                  <w:divsChild>
                    <w:div w:id="1065228474">
                      <w:marLeft w:val="0"/>
                      <w:marRight w:val="0"/>
                      <w:marTop w:val="0"/>
                      <w:marBottom w:val="0"/>
                      <w:divBdr>
                        <w:top w:val="none" w:sz="0" w:space="0" w:color="auto"/>
                        <w:left w:val="none" w:sz="0" w:space="0" w:color="auto"/>
                        <w:bottom w:val="none" w:sz="0" w:space="0" w:color="auto"/>
                        <w:right w:val="none" w:sz="0" w:space="0" w:color="auto"/>
                      </w:divBdr>
                    </w:div>
                  </w:divsChild>
                </w:div>
                <w:div w:id="1167600746">
                  <w:marLeft w:val="0"/>
                  <w:marRight w:val="0"/>
                  <w:marTop w:val="0"/>
                  <w:marBottom w:val="0"/>
                  <w:divBdr>
                    <w:top w:val="none" w:sz="0" w:space="0" w:color="auto"/>
                    <w:left w:val="none" w:sz="0" w:space="0" w:color="auto"/>
                    <w:bottom w:val="none" w:sz="0" w:space="0" w:color="auto"/>
                    <w:right w:val="none" w:sz="0" w:space="0" w:color="auto"/>
                  </w:divBdr>
                  <w:divsChild>
                    <w:div w:id="166671892">
                      <w:marLeft w:val="0"/>
                      <w:marRight w:val="0"/>
                      <w:marTop w:val="0"/>
                      <w:marBottom w:val="0"/>
                      <w:divBdr>
                        <w:top w:val="none" w:sz="0" w:space="0" w:color="auto"/>
                        <w:left w:val="none" w:sz="0" w:space="0" w:color="auto"/>
                        <w:bottom w:val="none" w:sz="0" w:space="0" w:color="auto"/>
                        <w:right w:val="none" w:sz="0" w:space="0" w:color="auto"/>
                      </w:divBdr>
                    </w:div>
                  </w:divsChild>
                </w:div>
                <w:div w:id="1470710785">
                  <w:marLeft w:val="0"/>
                  <w:marRight w:val="0"/>
                  <w:marTop w:val="0"/>
                  <w:marBottom w:val="0"/>
                  <w:divBdr>
                    <w:top w:val="none" w:sz="0" w:space="0" w:color="auto"/>
                    <w:left w:val="none" w:sz="0" w:space="0" w:color="auto"/>
                    <w:bottom w:val="none" w:sz="0" w:space="0" w:color="auto"/>
                    <w:right w:val="none" w:sz="0" w:space="0" w:color="auto"/>
                  </w:divBdr>
                  <w:divsChild>
                    <w:div w:id="1723285681">
                      <w:marLeft w:val="0"/>
                      <w:marRight w:val="0"/>
                      <w:marTop w:val="0"/>
                      <w:marBottom w:val="0"/>
                      <w:divBdr>
                        <w:top w:val="none" w:sz="0" w:space="0" w:color="auto"/>
                        <w:left w:val="none" w:sz="0" w:space="0" w:color="auto"/>
                        <w:bottom w:val="none" w:sz="0" w:space="0" w:color="auto"/>
                        <w:right w:val="none" w:sz="0" w:space="0" w:color="auto"/>
                      </w:divBdr>
                    </w:div>
                  </w:divsChild>
                </w:div>
                <w:div w:id="873081852">
                  <w:marLeft w:val="0"/>
                  <w:marRight w:val="0"/>
                  <w:marTop w:val="0"/>
                  <w:marBottom w:val="0"/>
                  <w:divBdr>
                    <w:top w:val="none" w:sz="0" w:space="0" w:color="auto"/>
                    <w:left w:val="none" w:sz="0" w:space="0" w:color="auto"/>
                    <w:bottom w:val="none" w:sz="0" w:space="0" w:color="auto"/>
                    <w:right w:val="none" w:sz="0" w:space="0" w:color="auto"/>
                  </w:divBdr>
                  <w:divsChild>
                    <w:div w:id="183961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145883">
              <w:marLeft w:val="0"/>
              <w:marRight w:val="0"/>
              <w:marTop w:val="0"/>
              <w:marBottom w:val="0"/>
              <w:divBdr>
                <w:top w:val="none" w:sz="0" w:space="0" w:color="auto"/>
                <w:left w:val="none" w:sz="0" w:space="0" w:color="auto"/>
                <w:bottom w:val="none" w:sz="0" w:space="0" w:color="auto"/>
                <w:right w:val="none" w:sz="0" w:space="0" w:color="auto"/>
              </w:divBdr>
              <w:divsChild>
                <w:div w:id="209998813">
                  <w:marLeft w:val="0"/>
                  <w:marRight w:val="0"/>
                  <w:marTop w:val="0"/>
                  <w:marBottom w:val="0"/>
                  <w:divBdr>
                    <w:top w:val="none" w:sz="0" w:space="0" w:color="auto"/>
                    <w:left w:val="none" w:sz="0" w:space="0" w:color="auto"/>
                    <w:bottom w:val="none" w:sz="0" w:space="0" w:color="auto"/>
                    <w:right w:val="none" w:sz="0" w:space="0" w:color="auto"/>
                  </w:divBdr>
                </w:div>
              </w:divsChild>
            </w:div>
            <w:div w:id="47149810">
              <w:marLeft w:val="0"/>
              <w:marRight w:val="0"/>
              <w:marTop w:val="0"/>
              <w:marBottom w:val="0"/>
              <w:divBdr>
                <w:top w:val="none" w:sz="0" w:space="0" w:color="auto"/>
                <w:left w:val="none" w:sz="0" w:space="0" w:color="auto"/>
                <w:bottom w:val="none" w:sz="0" w:space="0" w:color="auto"/>
                <w:right w:val="none" w:sz="0" w:space="0" w:color="auto"/>
              </w:divBdr>
              <w:divsChild>
                <w:div w:id="410665678">
                  <w:marLeft w:val="0"/>
                  <w:marRight w:val="0"/>
                  <w:marTop w:val="0"/>
                  <w:marBottom w:val="0"/>
                  <w:divBdr>
                    <w:top w:val="none" w:sz="0" w:space="0" w:color="auto"/>
                    <w:left w:val="none" w:sz="0" w:space="0" w:color="auto"/>
                    <w:bottom w:val="none" w:sz="0" w:space="0" w:color="auto"/>
                    <w:right w:val="none" w:sz="0" w:space="0" w:color="auto"/>
                  </w:divBdr>
                </w:div>
              </w:divsChild>
            </w:div>
            <w:div w:id="1302226626">
              <w:marLeft w:val="0"/>
              <w:marRight w:val="0"/>
              <w:marTop w:val="0"/>
              <w:marBottom w:val="0"/>
              <w:divBdr>
                <w:top w:val="none" w:sz="0" w:space="0" w:color="auto"/>
                <w:left w:val="none" w:sz="0" w:space="0" w:color="auto"/>
                <w:bottom w:val="none" w:sz="0" w:space="0" w:color="auto"/>
                <w:right w:val="none" w:sz="0" w:space="0" w:color="auto"/>
              </w:divBdr>
              <w:divsChild>
                <w:div w:id="1191726097">
                  <w:marLeft w:val="0"/>
                  <w:marRight w:val="0"/>
                  <w:marTop w:val="0"/>
                  <w:marBottom w:val="0"/>
                  <w:divBdr>
                    <w:top w:val="none" w:sz="0" w:space="0" w:color="auto"/>
                    <w:left w:val="none" w:sz="0" w:space="0" w:color="auto"/>
                    <w:bottom w:val="none" w:sz="0" w:space="0" w:color="auto"/>
                    <w:right w:val="none" w:sz="0" w:space="0" w:color="auto"/>
                  </w:divBdr>
                </w:div>
              </w:divsChild>
            </w:div>
            <w:div w:id="158278786">
              <w:marLeft w:val="0"/>
              <w:marRight w:val="0"/>
              <w:marTop w:val="0"/>
              <w:marBottom w:val="0"/>
              <w:divBdr>
                <w:top w:val="none" w:sz="0" w:space="0" w:color="auto"/>
                <w:left w:val="none" w:sz="0" w:space="0" w:color="auto"/>
                <w:bottom w:val="none" w:sz="0" w:space="0" w:color="auto"/>
                <w:right w:val="none" w:sz="0" w:space="0" w:color="auto"/>
              </w:divBdr>
              <w:divsChild>
                <w:div w:id="1102798511">
                  <w:marLeft w:val="0"/>
                  <w:marRight w:val="0"/>
                  <w:marTop w:val="0"/>
                  <w:marBottom w:val="0"/>
                  <w:divBdr>
                    <w:top w:val="none" w:sz="0" w:space="0" w:color="auto"/>
                    <w:left w:val="none" w:sz="0" w:space="0" w:color="auto"/>
                    <w:bottom w:val="none" w:sz="0" w:space="0" w:color="auto"/>
                    <w:right w:val="none" w:sz="0" w:space="0" w:color="auto"/>
                  </w:divBdr>
                </w:div>
              </w:divsChild>
            </w:div>
            <w:div w:id="872422937">
              <w:marLeft w:val="0"/>
              <w:marRight w:val="0"/>
              <w:marTop w:val="0"/>
              <w:marBottom w:val="0"/>
              <w:divBdr>
                <w:top w:val="none" w:sz="0" w:space="0" w:color="auto"/>
                <w:left w:val="none" w:sz="0" w:space="0" w:color="auto"/>
                <w:bottom w:val="none" w:sz="0" w:space="0" w:color="auto"/>
                <w:right w:val="none" w:sz="0" w:space="0" w:color="auto"/>
              </w:divBdr>
              <w:divsChild>
                <w:div w:id="51881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122355">
      <w:bodyDiv w:val="1"/>
      <w:marLeft w:val="0"/>
      <w:marRight w:val="0"/>
      <w:marTop w:val="0"/>
      <w:marBottom w:val="0"/>
      <w:divBdr>
        <w:top w:val="none" w:sz="0" w:space="0" w:color="auto"/>
        <w:left w:val="none" w:sz="0" w:space="0" w:color="auto"/>
        <w:bottom w:val="none" w:sz="0" w:space="0" w:color="auto"/>
        <w:right w:val="none" w:sz="0" w:space="0" w:color="auto"/>
      </w:divBdr>
    </w:div>
    <w:div w:id="357043942">
      <w:bodyDiv w:val="1"/>
      <w:marLeft w:val="0"/>
      <w:marRight w:val="0"/>
      <w:marTop w:val="0"/>
      <w:marBottom w:val="0"/>
      <w:divBdr>
        <w:top w:val="none" w:sz="0" w:space="0" w:color="auto"/>
        <w:left w:val="none" w:sz="0" w:space="0" w:color="auto"/>
        <w:bottom w:val="none" w:sz="0" w:space="0" w:color="auto"/>
        <w:right w:val="none" w:sz="0" w:space="0" w:color="auto"/>
      </w:divBdr>
    </w:div>
    <w:div w:id="364986318">
      <w:bodyDiv w:val="1"/>
      <w:marLeft w:val="0"/>
      <w:marRight w:val="0"/>
      <w:marTop w:val="0"/>
      <w:marBottom w:val="0"/>
      <w:divBdr>
        <w:top w:val="none" w:sz="0" w:space="0" w:color="auto"/>
        <w:left w:val="none" w:sz="0" w:space="0" w:color="auto"/>
        <w:bottom w:val="none" w:sz="0" w:space="0" w:color="auto"/>
        <w:right w:val="none" w:sz="0" w:space="0" w:color="auto"/>
      </w:divBdr>
    </w:div>
    <w:div w:id="378238836">
      <w:bodyDiv w:val="1"/>
      <w:marLeft w:val="0"/>
      <w:marRight w:val="0"/>
      <w:marTop w:val="0"/>
      <w:marBottom w:val="0"/>
      <w:divBdr>
        <w:top w:val="none" w:sz="0" w:space="0" w:color="auto"/>
        <w:left w:val="none" w:sz="0" w:space="0" w:color="auto"/>
        <w:bottom w:val="none" w:sz="0" w:space="0" w:color="auto"/>
        <w:right w:val="none" w:sz="0" w:space="0" w:color="auto"/>
      </w:divBdr>
    </w:div>
    <w:div w:id="383794384">
      <w:bodyDiv w:val="1"/>
      <w:marLeft w:val="0"/>
      <w:marRight w:val="0"/>
      <w:marTop w:val="0"/>
      <w:marBottom w:val="0"/>
      <w:divBdr>
        <w:top w:val="none" w:sz="0" w:space="0" w:color="auto"/>
        <w:left w:val="none" w:sz="0" w:space="0" w:color="auto"/>
        <w:bottom w:val="none" w:sz="0" w:space="0" w:color="auto"/>
        <w:right w:val="none" w:sz="0" w:space="0" w:color="auto"/>
      </w:divBdr>
    </w:div>
    <w:div w:id="390083815">
      <w:bodyDiv w:val="1"/>
      <w:marLeft w:val="0"/>
      <w:marRight w:val="0"/>
      <w:marTop w:val="0"/>
      <w:marBottom w:val="0"/>
      <w:divBdr>
        <w:top w:val="none" w:sz="0" w:space="0" w:color="auto"/>
        <w:left w:val="none" w:sz="0" w:space="0" w:color="auto"/>
        <w:bottom w:val="none" w:sz="0" w:space="0" w:color="auto"/>
        <w:right w:val="none" w:sz="0" w:space="0" w:color="auto"/>
      </w:divBdr>
      <w:divsChild>
        <w:div w:id="52586611">
          <w:marLeft w:val="0"/>
          <w:marRight w:val="0"/>
          <w:marTop w:val="0"/>
          <w:marBottom w:val="0"/>
          <w:divBdr>
            <w:top w:val="none" w:sz="0" w:space="0" w:color="auto"/>
            <w:left w:val="none" w:sz="0" w:space="0" w:color="auto"/>
            <w:bottom w:val="none" w:sz="0" w:space="0" w:color="auto"/>
            <w:right w:val="none" w:sz="0" w:space="0" w:color="auto"/>
          </w:divBdr>
        </w:div>
        <w:div w:id="92675453">
          <w:marLeft w:val="0"/>
          <w:marRight w:val="0"/>
          <w:marTop w:val="0"/>
          <w:marBottom w:val="0"/>
          <w:divBdr>
            <w:top w:val="none" w:sz="0" w:space="0" w:color="auto"/>
            <w:left w:val="none" w:sz="0" w:space="0" w:color="auto"/>
            <w:bottom w:val="none" w:sz="0" w:space="0" w:color="auto"/>
            <w:right w:val="none" w:sz="0" w:space="0" w:color="auto"/>
          </w:divBdr>
        </w:div>
        <w:div w:id="639502692">
          <w:marLeft w:val="0"/>
          <w:marRight w:val="0"/>
          <w:marTop w:val="0"/>
          <w:marBottom w:val="0"/>
          <w:divBdr>
            <w:top w:val="none" w:sz="0" w:space="0" w:color="auto"/>
            <w:left w:val="none" w:sz="0" w:space="0" w:color="auto"/>
            <w:bottom w:val="none" w:sz="0" w:space="0" w:color="auto"/>
            <w:right w:val="none" w:sz="0" w:space="0" w:color="auto"/>
          </w:divBdr>
        </w:div>
        <w:div w:id="957758390">
          <w:marLeft w:val="0"/>
          <w:marRight w:val="0"/>
          <w:marTop w:val="0"/>
          <w:marBottom w:val="0"/>
          <w:divBdr>
            <w:top w:val="none" w:sz="0" w:space="0" w:color="auto"/>
            <w:left w:val="none" w:sz="0" w:space="0" w:color="auto"/>
            <w:bottom w:val="none" w:sz="0" w:space="0" w:color="auto"/>
            <w:right w:val="none" w:sz="0" w:space="0" w:color="auto"/>
          </w:divBdr>
        </w:div>
        <w:div w:id="993334941">
          <w:marLeft w:val="0"/>
          <w:marRight w:val="0"/>
          <w:marTop w:val="0"/>
          <w:marBottom w:val="0"/>
          <w:divBdr>
            <w:top w:val="none" w:sz="0" w:space="0" w:color="auto"/>
            <w:left w:val="none" w:sz="0" w:space="0" w:color="auto"/>
            <w:bottom w:val="none" w:sz="0" w:space="0" w:color="auto"/>
            <w:right w:val="none" w:sz="0" w:space="0" w:color="auto"/>
          </w:divBdr>
        </w:div>
        <w:div w:id="1031224616">
          <w:marLeft w:val="0"/>
          <w:marRight w:val="0"/>
          <w:marTop w:val="0"/>
          <w:marBottom w:val="0"/>
          <w:divBdr>
            <w:top w:val="none" w:sz="0" w:space="0" w:color="auto"/>
            <w:left w:val="none" w:sz="0" w:space="0" w:color="auto"/>
            <w:bottom w:val="none" w:sz="0" w:space="0" w:color="auto"/>
            <w:right w:val="none" w:sz="0" w:space="0" w:color="auto"/>
          </w:divBdr>
        </w:div>
        <w:div w:id="1158115000">
          <w:marLeft w:val="0"/>
          <w:marRight w:val="0"/>
          <w:marTop w:val="0"/>
          <w:marBottom w:val="0"/>
          <w:divBdr>
            <w:top w:val="none" w:sz="0" w:space="0" w:color="auto"/>
            <w:left w:val="none" w:sz="0" w:space="0" w:color="auto"/>
            <w:bottom w:val="none" w:sz="0" w:space="0" w:color="auto"/>
            <w:right w:val="none" w:sz="0" w:space="0" w:color="auto"/>
          </w:divBdr>
        </w:div>
        <w:div w:id="1158572105">
          <w:marLeft w:val="0"/>
          <w:marRight w:val="0"/>
          <w:marTop w:val="0"/>
          <w:marBottom w:val="0"/>
          <w:divBdr>
            <w:top w:val="none" w:sz="0" w:space="0" w:color="auto"/>
            <w:left w:val="none" w:sz="0" w:space="0" w:color="auto"/>
            <w:bottom w:val="none" w:sz="0" w:space="0" w:color="auto"/>
            <w:right w:val="none" w:sz="0" w:space="0" w:color="auto"/>
          </w:divBdr>
        </w:div>
        <w:div w:id="1319310372">
          <w:marLeft w:val="0"/>
          <w:marRight w:val="0"/>
          <w:marTop w:val="0"/>
          <w:marBottom w:val="0"/>
          <w:divBdr>
            <w:top w:val="none" w:sz="0" w:space="0" w:color="auto"/>
            <w:left w:val="none" w:sz="0" w:space="0" w:color="auto"/>
            <w:bottom w:val="none" w:sz="0" w:space="0" w:color="auto"/>
            <w:right w:val="none" w:sz="0" w:space="0" w:color="auto"/>
          </w:divBdr>
        </w:div>
        <w:div w:id="1335910908">
          <w:marLeft w:val="0"/>
          <w:marRight w:val="0"/>
          <w:marTop w:val="0"/>
          <w:marBottom w:val="0"/>
          <w:divBdr>
            <w:top w:val="none" w:sz="0" w:space="0" w:color="auto"/>
            <w:left w:val="none" w:sz="0" w:space="0" w:color="auto"/>
            <w:bottom w:val="none" w:sz="0" w:space="0" w:color="auto"/>
            <w:right w:val="none" w:sz="0" w:space="0" w:color="auto"/>
          </w:divBdr>
        </w:div>
        <w:div w:id="1450008005">
          <w:marLeft w:val="0"/>
          <w:marRight w:val="0"/>
          <w:marTop w:val="0"/>
          <w:marBottom w:val="0"/>
          <w:divBdr>
            <w:top w:val="none" w:sz="0" w:space="0" w:color="auto"/>
            <w:left w:val="none" w:sz="0" w:space="0" w:color="auto"/>
            <w:bottom w:val="none" w:sz="0" w:space="0" w:color="auto"/>
            <w:right w:val="none" w:sz="0" w:space="0" w:color="auto"/>
          </w:divBdr>
        </w:div>
      </w:divsChild>
    </w:div>
    <w:div w:id="400257690">
      <w:bodyDiv w:val="1"/>
      <w:marLeft w:val="0"/>
      <w:marRight w:val="0"/>
      <w:marTop w:val="0"/>
      <w:marBottom w:val="0"/>
      <w:divBdr>
        <w:top w:val="none" w:sz="0" w:space="0" w:color="auto"/>
        <w:left w:val="none" w:sz="0" w:space="0" w:color="auto"/>
        <w:bottom w:val="none" w:sz="0" w:space="0" w:color="auto"/>
        <w:right w:val="none" w:sz="0" w:space="0" w:color="auto"/>
      </w:divBdr>
      <w:divsChild>
        <w:div w:id="1545680817">
          <w:marLeft w:val="0"/>
          <w:marRight w:val="0"/>
          <w:marTop w:val="0"/>
          <w:marBottom w:val="0"/>
          <w:divBdr>
            <w:top w:val="none" w:sz="0" w:space="0" w:color="auto"/>
            <w:left w:val="none" w:sz="0" w:space="0" w:color="auto"/>
            <w:bottom w:val="none" w:sz="0" w:space="0" w:color="auto"/>
            <w:right w:val="none" w:sz="0" w:space="0" w:color="auto"/>
          </w:divBdr>
        </w:div>
        <w:div w:id="1700546607">
          <w:marLeft w:val="0"/>
          <w:marRight w:val="0"/>
          <w:marTop w:val="0"/>
          <w:marBottom w:val="0"/>
          <w:divBdr>
            <w:top w:val="none" w:sz="0" w:space="0" w:color="auto"/>
            <w:left w:val="none" w:sz="0" w:space="0" w:color="auto"/>
            <w:bottom w:val="none" w:sz="0" w:space="0" w:color="auto"/>
            <w:right w:val="none" w:sz="0" w:space="0" w:color="auto"/>
          </w:divBdr>
          <w:divsChild>
            <w:div w:id="355932541">
              <w:marLeft w:val="0"/>
              <w:marRight w:val="0"/>
              <w:marTop w:val="0"/>
              <w:marBottom w:val="0"/>
              <w:divBdr>
                <w:top w:val="none" w:sz="0" w:space="0" w:color="auto"/>
                <w:left w:val="none" w:sz="0" w:space="0" w:color="auto"/>
                <w:bottom w:val="none" w:sz="0" w:space="0" w:color="auto"/>
                <w:right w:val="none" w:sz="0" w:space="0" w:color="auto"/>
              </w:divBdr>
            </w:div>
          </w:divsChild>
        </w:div>
        <w:div w:id="2015644304">
          <w:marLeft w:val="0"/>
          <w:marRight w:val="0"/>
          <w:marTop w:val="0"/>
          <w:marBottom w:val="0"/>
          <w:divBdr>
            <w:top w:val="none" w:sz="0" w:space="0" w:color="auto"/>
            <w:left w:val="none" w:sz="0" w:space="0" w:color="auto"/>
            <w:bottom w:val="none" w:sz="0" w:space="0" w:color="auto"/>
            <w:right w:val="none" w:sz="0" w:space="0" w:color="auto"/>
          </w:divBdr>
          <w:divsChild>
            <w:div w:id="152693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078">
      <w:bodyDiv w:val="1"/>
      <w:marLeft w:val="0"/>
      <w:marRight w:val="0"/>
      <w:marTop w:val="0"/>
      <w:marBottom w:val="0"/>
      <w:divBdr>
        <w:top w:val="none" w:sz="0" w:space="0" w:color="auto"/>
        <w:left w:val="none" w:sz="0" w:space="0" w:color="auto"/>
        <w:bottom w:val="none" w:sz="0" w:space="0" w:color="auto"/>
        <w:right w:val="none" w:sz="0" w:space="0" w:color="auto"/>
      </w:divBdr>
    </w:div>
    <w:div w:id="465781180">
      <w:bodyDiv w:val="1"/>
      <w:marLeft w:val="0"/>
      <w:marRight w:val="0"/>
      <w:marTop w:val="0"/>
      <w:marBottom w:val="0"/>
      <w:divBdr>
        <w:top w:val="none" w:sz="0" w:space="0" w:color="auto"/>
        <w:left w:val="none" w:sz="0" w:space="0" w:color="auto"/>
        <w:bottom w:val="none" w:sz="0" w:space="0" w:color="auto"/>
        <w:right w:val="none" w:sz="0" w:space="0" w:color="auto"/>
      </w:divBdr>
    </w:div>
    <w:div w:id="541136916">
      <w:bodyDiv w:val="1"/>
      <w:marLeft w:val="0"/>
      <w:marRight w:val="0"/>
      <w:marTop w:val="0"/>
      <w:marBottom w:val="0"/>
      <w:divBdr>
        <w:top w:val="none" w:sz="0" w:space="0" w:color="auto"/>
        <w:left w:val="none" w:sz="0" w:space="0" w:color="auto"/>
        <w:bottom w:val="none" w:sz="0" w:space="0" w:color="auto"/>
        <w:right w:val="none" w:sz="0" w:space="0" w:color="auto"/>
      </w:divBdr>
    </w:div>
    <w:div w:id="550842635">
      <w:bodyDiv w:val="1"/>
      <w:marLeft w:val="0"/>
      <w:marRight w:val="0"/>
      <w:marTop w:val="0"/>
      <w:marBottom w:val="0"/>
      <w:divBdr>
        <w:top w:val="none" w:sz="0" w:space="0" w:color="auto"/>
        <w:left w:val="none" w:sz="0" w:space="0" w:color="auto"/>
        <w:bottom w:val="none" w:sz="0" w:space="0" w:color="auto"/>
        <w:right w:val="none" w:sz="0" w:space="0" w:color="auto"/>
      </w:divBdr>
    </w:div>
    <w:div w:id="589120897">
      <w:bodyDiv w:val="1"/>
      <w:marLeft w:val="0"/>
      <w:marRight w:val="0"/>
      <w:marTop w:val="0"/>
      <w:marBottom w:val="0"/>
      <w:divBdr>
        <w:top w:val="none" w:sz="0" w:space="0" w:color="auto"/>
        <w:left w:val="none" w:sz="0" w:space="0" w:color="auto"/>
        <w:bottom w:val="none" w:sz="0" w:space="0" w:color="auto"/>
        <w:right w:val="none" w:sz="0" w:space="0" w:color="auto"/>
      </w:divBdr>
    </w:div>
    <w:div w:id="603151231">
      <w:bodyDiv w:val="1"/>
      <w:marLeft w:val="0"/>
      <w:marRight w:val="0"/>
      <w:marTop w:val="0"/>
      <w:marBottom w:val="0"/>
      <w:divBdr>
        <w:top w:val="none" w:sz="0" w:space="0" w:color="auto"/>
        <w:left w:val="none" w:sz="0" w:space="0" w:color="auto"/>
        <w:bottom w:val="none" w:sz="0" w:space="0" w:color="auto"/>
        <w:right w:val="none" w:sz="0" w:space="0" w:color="auto"/>
      </w:divBdr>
    </w:div>
    <w:div w:id="617179299">
      <w:bodyDiv w:val="1"/>
      <w:marLeft w:val="0"/>
      <w:marRight w:val="0"/>
      <w:marTop w:val="0"/>
      <w:marBottom w:val="0"/>
      <w:divBdr>
        <w:top w:val="none" w:sz="0" w:space="0" w:color="auto"/>
        <w:left w:val="none" w:sz="0" w:space="0" w:color="auto"/>
        <w:bottom w:val="none" w:sz="0" w:space="0" w:color="auto"/>
        <w:right w:val="none" w:sz="0" w:space="0" w:color="auto"/>
      </w:divBdr>
    </w:div>
    <w:div w:id="697436371">
      <w:bodyDiv w:val="1"/>
      <w:marLeft w:val="0"/>
      <w:marRight w:val="0"/>
      <w:marTop w:val="0"/>
      <w:marBottom w:val="0"/>
      <w:divBdr>
        <w:top w:val="none" w:sz="0" w:space="0" w:color="auto"/>
        <w:left w:val="none" w:sz="0" w:space="0" w:color="auto"/>
        <w:bottom w:val="none" w:sz="0" w:space="0" w:color="auto"/>
        <w:right w:val="none" w:sz="0" w:space="0" w:color="auto"/>
      </w:divBdr>
      <w:divsChild>
        <w:div w:id="20206316">
          <w:marLeft w:val="0"/>
          <w:marRight w:val="0"/>
          <w:marTop w:val="0"/>
          <w:marBottom w:val="0"/>
          <w:divBdr>
            <w:top w:val="none" w:sz="0" w:space="0" w:color="auto"/>
            <w:left w:val="none" w:sz="0" w:space="0" w:color="auto"/>
            <w:bottom w:val="none" w:sz="0" w:space="0" w:color="auto"/>
            <w:right w:val="none" w:sz="0" w:space="0" w:color="auto"/>
          </w:divBdr>
        </w:div>
        <w:div w:id="179470261">
          <w:marLeft w:val="0"/>
          <w:marRight w:val="0"/>
          <w:marTop w:val="0"/>
          <w:marBottom w:val="0"/>
          <w:divBdr>
            <w:top w:val="none" w:sz="0" w:space="0" w:color="auto"/>
            <w:left w:val="none" w:sz="0" w:space="0" w:color="auto"/>
            <w:bottom w:val="none" w:sz="0" w:space="0" w:color="auto"/>
            <w:right w:val="none" w:sz="0" w:space="0" w:color="auto"/>
          </w:divBdr>
        </w:div>
        <w:div w:id="1313027797">
          <w:marLeft w:val="0"/>
          <w:marRight w:val="0"/>
          <w:marTop w:val="0"/>
          <w:marBottom w:val="0"/>
          <w:divBdr>
            <w:top w:val="none" w:sz="0" w:space="0" w:color="auto"/>
            <w:left w:val="none" w:sz="0" w:space="0" w:color="auto"/>
            <w:bottom w:val="none" w:sz="0" w:space="0" w:color="auto"/>
            <w:right w:val="none" w:sz="0" w:space="0" w:color="auto"/>
          </w:divBdr>
        </w:div>
        <w:div w:id="1642228310">
          <w:marLeft w:val="0"/>
          <w:marRight w:val="0"/>
          <w:marTop w:val="0"/>
          <w:marBottom w:val="0"/>
          <w:divBdr>
            <w:top w:val="none" w:sz="0" w:space="0" w:color="auto"/>
            <w:left w:val="none" w:sz="0" w:space="0" w:color="auto"/>
            <w:bottom w:val="none" w:sz="0" w:space="0" w:color="auto"/>
            <w:right w:val="none" w:sz="0" w:space="0" w:color="auto"/>
          </w:divBdr>
        </w:div>
        <w:div w:id="1656255809">
          <w:marLeft w:val="0"/>
          <w:marRight w:val="0"/>
          <w:marTop w:val="0"/>
          <w:marBottom w:val="0"/>
          <w:divBdr>
            <w:top w:val="none" w:sz="0" w:space="0" w:color="auto"/>
            <w:left w:val="none" w:sz="0" w:space="0" w:color="auto"/>
            <w:bottom w:val="none" w:sz="0" w:space="0" w:color="auto"/>
            <w:right w:val="none" w:sz="0" w:space="0" w:color="auto"/>
          </w:divBdr>
        </w:div>
      </w:divsChild>
    </w:div>
    <w:div w:id="714812585">
      <w:bodyDiv w:val="1"/>
      <w:marLeft w:val="0"/>
      <w:marRight w:val="0"/>
      <w:marTop w:val="0"/>
      <w:marBottom w:val="0"/>
      <w:divBdr>
        <w:top w:val="none" w:sz="0" w:space="0" w:color="auto"/>
        <w:left w:val="none" w:sz="0" w:space="0" w:color="auto"/>
        <w:bottom w:val="none" w:sz="0" w:space="0" w:color="auto"/>
        <w:right w:val="none" w:sz="0" w:space="0" w:color="auto"/>
      </w:divBdr>
    </w:div>
    <w:div w:id="734204176">
      <w:bodyDiv w:val="1"/>
      <w:marLeft w:val="0"/>
      <w:marRight w:val="0"/>
      <w:marTop w:val="0"/>
      <w:marBottom w:val="0"/>
      <w:divBdr>
        <w:top w:val="none" w:sz="0" w:space="0" w:color="auto"/>
        <w:left w:val="none" w:sz="0" w:space="0" w:color="auto"/>
        <w:bottom w:val="none" w:sz="0" w:space="0" w:color="auto"/>
        <w:right w:val="none" w:sz="0" w:space="0" w:color="auto"/>
      </w:divBdr>
    </w:div>
    <w:div w:id="741565805">
      <w:bodyDiv w:val="1"/>
      <w:marLeft w:val="0"/>
      <w:marRight w:val="0"/>
      <w:marTop w:val="0"/>
      <w:marBottom w:val="0"/>
      <w:divBdr>
        <w:top w:val="none" w:sz="0" w:space="0" w:color="auto"/>
        <w:left w:val="none" w:sz="0" w:space="0" w:color="auto"/>
        <w:bottom w:val="none" w:sz="0" w:space="0" w:color="auto"/>
        <w:right w:val="none" w:sz="0" w:space="0" w:color="auto"/>
      </w:divBdr>
      <w:divsChild>
        <w:div w:id="25523243">
          <w:marLeft w:val="0"/>
          <w:marRight w:val="0"/>
          <w:marTop w:val="0"/>
          <w:marBottom w:val="0"/>
          <w:divBdr>
            <w:top w:val="none" w:sz="0" w:space="0" w:color="auto"/>
            <w:left w:val="none" w:sz="0" w:space="0" w:color="auto"/>
            <w:bottom w:val="none" w:sz="0" w:space="0" w:color="auto"/>
            <w:right w:val="none" w:sz="0" w:space="0" w:color="auto"/>
          </w:divBdr>
        </w:div>
        <w:div w:id="27723873">
          <w:marLeft w:val="0"/>
          <w:marRight w:val="0"/>
          <w:marTop w:val="0"/>
          <w:marBottom w:val="0"/>
          <w:divBdr>
            <w:top w:val="none" w:sz="0" w:space="0" w:color="auto"/>
            <w:left w:val="none" w:sz="0" w:space="0" w:color="auto"/>
            <w:bottom w:val="none" w:sz="0" w:space="0" w:color="auto"/>
            <w:right w:val="none" w:sz="0" w:space="0" w:color="auto"/>
          </w:divBdr>
        </w:div>
        <w:div w:id="64690351">
          <w:marLeft w:val="0"/>
          <w:marRight w:val="0"/>
          <w:marTop w:val="0"/>
          <w:marBottom w:val="0"/>
          <w:divBdr>
            <w:top w:val="none" w:sz="0" w:space="0" w:color="auto"/>
            <w:left w:val="none" w:sz="0" w:space="0" w:color="auto"/>
            <w:bottom w:val="none" w:sz="0" w:space="0" w:color="auto"/>
            <w:right w:val="none" w:sz="0" w:space="0" w:color="auto"/>
          </w:divBdr>
        </w:div>
        <w:div w:id="145442955">
          <w:marLeft w:val="0"/>
          <w:marRight w:val="0"/>
          <w:marTop w:val="0"/>
          <w:marBottom w:val="0"/>
          <w:divBdr>
            <w:top w:val="none" w:sz="0" w:space="0" w:color="auto"/>
            <w:left w:val="none" w:sz="0" w:space="0" w:color="auto"/>
            <w:bottom w:val="none" w:sz="0" w:space="0" w:color="auto"/>
            <w:right w:val="none" w:sz="0" w:space="0" w:color="auto"/>
          </w:divBdr>
        </w:div>
        <w:div w:id="220212281">
          <w:marLeft w:val="0"/>
          <w:marRight w:val="0"/>
          <w:marTop w:val="0"/>
          <w:marBottom w:val="0"/>
          <w:divBdr>
            <w:top w:val="none" w:sz="0" w:space="0" w:color="auto"/>
            <w:left w:val="none" w:sz="0" w:space="0" w:color="auto"/>
            <w:bottom w:val="none" w:sz="0" w:space="0" w:color="auto"/>
            <w:right w:val="none" w:sz="0" w:space="0" w:color="auto"/>
          </w:divBdr>
        </w:div>
        <w:div w:id="227228928">
          <w:marLeft w:val="0"/>
          <w:marRight w:val="0"/>
          <w:marTop w:val="0"/>
          <w:marBottom w:val="0"/>
          <w:divBdr>
            <w:top w:val="none" w:sz="0" w:space="0" w:color="auto"/>
            <w:left w:val="none" w:sz="0" w:space="0" w:color="auto"/>
            <w:bottom w:val="none" w:sz="0" w:space="0" w:color="auto"/>
            <w:right w:val="none" w:sz="0" w:space="0" w:color="auto"/>
          </w:divBdr>
        </w:div>
        <w:div w:id="310448402">
          <w:marLeft w:val="0"/>
          <w:marRight w:val="0"/>
          <w:marTop w:val="0"/>
          <w:marBottom w:val="0"/>
          <w:divBdr>
            <w:top w:val="none" w:sz="0" w:space="0" w:color="auto"/>
            <w:left w:val="none" w:sz="0" w:space="0" w:color="auto"/>
            <w:bottom w:val="none" w:sz="0" w:space="0" w:color="auto"/>
            <w:right w:val="none" w:sz="0" w:space="0" w:color="auto"/>
          </w:divBdr>
        </w:div>
        <w:div w:id="348265078">
          <w:marLeft w:val="0"/>
          <w:marRight w:val="0"/>
          <w:marTop w:val="0"/>
          <w:marBottom w:val="0"/>
          <w:divBdr>
            <w:top w:val="none" w:sz="0" w:space="0" w:color="auto"/>
            <w:left w:val="none" w:sz="0" w:space="0" w:color="auto"/>
            <w:bottom w:val="none" w:sz="0" w:space="0" w:color="auto"/>
            <w:right w:val="none" w:sz="0" w:space="0" w:color="auto"/>
          </w:divBdr>
        </w:div>
        <w:div w:id="473259270">
          <w:marLeft w:val="0"/>
          <w:marRight w:val="0"/>
          <w:marTop w:val="0"/>
          <w:marBottom w:val="0"/>
          <w:divBdr>
            <w:top w:val="none" w:sz="0" w:space="0" w:color="auto"/>
            <w:left w:val="none" w:sz="0" w:space="0" w:color="auto"/>
            <w:bottom w:val="none" w:sz="0" w:space="0" w:color="auto"/>
            <w:right w:val="none" w:sz="0" w:space="0" w:color="auto"/>
          </w:divBdr>
        </w:div>
        <w:div w:id="478965748">
          <w:marLeft w:val="0"/>
          <w:marRight w:val="0"/>
          <w:marTop w:val="0"/>
          <w:marBottom w:val="0"/>
          <w:divBdr>
            <w:top w:val="none" w:sz="0" w:space="0" w:color="auto"/>
            <w:left w:val="none" w:sz="0" w:space="0" w:color="auto"/>
            <w:bottom w:val="none" w:sz="0" w:space="0" w:color="auto"/>
            <w:right w:val="none" w:sz="0" w:space="0" w:color="auto"/>
          </w:divBdr>
        </w:div>
        <w:div w:id="580411020">
          <w:marLeft w:val="0"/>
          <w:marRight w:val="0"/>
          <w:marTop w:val="0"/>
          <w:marBottom w:val="0"/>
          <w:divBdr>
            <w:top w:val="none" w:sz="0" w:space="0" w:color="auto"/>
            <w:left w:val="none" w:sz="0" w:space="0" w:color="auto"/>
            <w:bottom w:val="none" w:sz="0" w:space="0" w:color="auto"/>
            <w:right w:val="none" w:sz="0" w:space="0" w:color="auto"/>
          </w:divBdr>
        </w:div>
        <w:div w:id="757754667">
          <w:marLeft w:val="0"/>
          <w:marRight w:val="0"/>
          <w:marTop w:val="0"/>
          <w:marBottom w:val="0"/>
          <w:divBdr>
            <w:top w:val="none" w:sz="0" w:space="0" w:color="auto"/>
            <w:left w:val="none" w:sz="0" w:space="0" w:color="auto"/>
            <w:bottom w:val="none" w:sz="0" w:space="0" w:color="auto"/>
            <w:right w:val="none" w:sz="0" w:space="0" w:color="auto"/>
          </w:divBdr>
        </w:div>
        <w:div w:id="803544357">
          <w:marLeft w:val="0"/>
          <w:marRight w:val="0"/>
          <w:marTop w:val="0"/>
          <w:marBottom w:val="0"/>
          <w:divBdr>
            <w:top w:val="none" w:sz="0" w:space="0" w:color="auto"/>
            <w:left w:val="none" w:sz="0" w:space="0" w:color="auto"/>
            <w:bottom w:val="none" w:sz="0" w:space="0" w:color="auto"/>
            <w:right w:val="none" w:sz="0" w:space="0" w:color="auto"/>
          </w:divBdr>
        </w:div>
        <w:div w:id="806900336">
          <w:marLeft w:val="0"/>
          <w:marRight w:val="0"/>
          <w:marTop w:val="0"/>
          <w:marBottom w:val="0"/>
          <w:divBdr>
            <w:top w:val="none" w:sz="0" w:space="0" w:color="auto"/>
            <w:left w:val="none" w:sz="0" w:space="0" w:color="auto"/>
            <w:bottom w:val="none" w:sz="0" w:space="0" w:color="auto"/>
            <w:right w:val="none" w:sz="0" w:space="0" w:color="auto"/>
          </w:divBdr>
        </w:div>
        <w:div w:id="833030138">
          <w:marLeft w:val="0"/>
          <w:marRight w:val="0"/>
          <w:marTop w:val="0"/>
          <w:marBottom w:val="0"/>
          <w:divBdr>
            <w:top w:val="none" w:sz="0" w:space="0" w:color="auto"/>
            <w:left w:val="none" w:sz="0" w:space="0" w:color="auto"/>
            <w:bottom w:val="none" w:sz="0" w:space="0" w:color="auto"/>
            <w:right w:val="none" w:sz="0" w:space="0" w:color="auto"/>
          </w:divBdr>
        </w:div>
        <w:div w:id="852038183">
          <w:marLeft w:val="0"/>
          <w:marRight w:val="0"/>
          <w:marTop w:val="0"/>
          <w:marBottom w:val="0"/>
          <w:divBdr>
            <w:top w:val="none" w:sz="0" w:space="0" w:color="auto"/>
            <w:left w:val="none" w:sz="0" w:space="0" w:color="auto"/>
            <w:bottom w:val="none" w:sz="0" w:space="0" w:color="auto"/>
            <w:right w:val="none" w:sz="0" w:space="0" w:color="auto"/>
          </w:divBdr>
        </w:div>
        <w:div w:id="908465714">
          <w:marLeft w:val="0"/>
          <w:marRight w:val="0"/>
          <w:marTop w:val="0"/>
          <w:marBottom w:val="0"/>
          <w:divBdr>
            <w:top w:val="none" w:sz="0" w:space="0" w:color="auto"/>
            <w:left w:val="none" w:sz="0" w:space="0" w:color="auto"/>
            <w:bottom w:val="none" w:sz="0" w:space="0" w:color="auto"/>
            <w:right w:val="none" w:sz="0" w:space="0" w:color="auto"/>
          </w:divBdr>
        </w:div>
        <w:div w:id="946736893">
          <w:marLeft w:val="0"/>
          <w:marRight w:val="0"/>
          <w:marTop w:val="0"/>
          <w:marBottom w:val="0"/>
          <w:divBdr>
            <w:top w:val="none" w:sz="0" w:space="0" w:color="auto"/>
            <w:left w:val="none" w:sz="0" w:space="0" w:color="auto"/>
            <w:bottom w:val="none" w:sz="0" w:space="0" w:color="auto"/>
            <w:right w:val="none" w:sz="0" w:space="0" w:color="auto"/>
          </w:divBdr>
        </w:div>
        <w:div w:id="1052196625">
          <w:marLeft w:val="0"/>
          <w:marRight w:val="0"/>
          <w:marTop w:val="0"/>
          <w:marBottom w:val="0"/>
          <w:divBdr>
            <w:top w:val="none" w:sz="0" w:space="0" w:color="auto"/>
            <w:left w:val="none" w:sz="0" w:space="0" w:color="auto"/>
            <w:bottom w:val="none" w:sz="0" w:space="0" w:color="auto"/>
            <w:right w:val="none" w:sz="0" w:space="0" w:color="auto"/>
          </w:divBdr>
        </w:div>
        <w:div w:id="1110467402">
          <w:marLeft w:val="0"/>
          <w:marRight w:val="0"/>
          <w:marTop w:val="0"/>
          <w:marBottom w:val="0"/>
          <w:divBdr>
            <w:top w:val="none" w:sz="0" w:space="0" w:color="auto"/>
            <w:left w:val="none" w:sz="0" w:space="0" w:color="auto"/>
            <w:bottom w:val="none" w:sz="0" w:space="0" w:color="auto"/>
            <w:right w:val="none" w:sz="0" w:space="0" w:color="auto"/>
          </w:divBdr>
        </w:div>
        <w:div w:id="1296327942">
          <w:marLeft w:val="0"/>
          <w:marRight w:val="0"/>
          <w:marTop w:val="0"/>
          <w:marBottom w:val="0"/>
          <w:divBdr>
            <w:top w:val="none" w:sz="0" w:space="0" w:color="auto"/>
            <w:left w:val="none" w:sz="0" w:space="0" w:color="auto"/>
            <w:bottom w:val="none" w:sz="0" w:space="0" w:color="auto"/>
            <w:right w:val="none" w:sz="0" w:space="0" w:color="auto"/>
          </w:divBdr>
        </w:div>
        <w:div w:id="1298491963">
          <w:marLeft w:val="0"/>
          <w:marRight w:val="0"/>
          <w:marTop w:val="0"/>
          <w:marBottom w:val="0"/>
          <w:divBdr>
            <w:top w:val="none" w:sz="0" w:space="0" w:color="auto"/>
            <w:left w:val="none" w:sz="0" w:space="0" w:color="auto"/>
            <w:bottom w:val="none" w:sz="0" w:space="0" w:color="auto"/>
            <w:right w:val="none" w:sz="0" w:space="0" w:color="auto"/>
          </w:divBdr>
        </w:div>
        <w:div w:id="1315331078">
          <w:marLeft w:val="0"/>
          <w:marRight w:val="0"/>
          <w:marTop w:val="0"/>
          <w:marBottom w:val="0"/>
          <w:divBdr>
            <w:top w:val="none" w:sz="0" w:space="0" w:color="auto"/>
            <w:left w:val="none" w:sz="0" w:space="0" w:color="auto"/>
            <w:bottom w:val="none" w:sz="0" w:space="0" w:color="auto"/>
            <w:right w:val="none" w:sz="0" w:space="0" w:color="auto"/>
          </w:divBdr>
        </w:div>
        <w:div w:id="1457331030">
          <w:marLeft w:val="0"/>
          <w:marRight w:val="0"/>
          <w:marTop w:val="0"/>
          <w:marBottom w:val="0"/>
          <w:divBdr>
            <w:top w:val="none" w:sz="0" w:space="0" w:color="auto"/>
            <w:left w:val="none" w:sz="0" w:space="0" w:color="auto"/>
            <w:bottom w:val="none" w:sz="0" w:space="0" w:color="auto"/>
            <w:right w:val="none" w:sz="0" w:space="0" w:color="auto"/>
          </w:divBdr>
        </w:div>
        <w:div w:id="1608930929">
          <w:marLeft w:val="0"/>
          <w:marRight w:val="0"/>
          <w:marTop w:val="0"/>
          <w:marBottom w:val="0"/>
          <w:divBdr>
            <w:top w:val="none" w:sz="0" w:space="0" w:color="auto"/>
            <w:left w:val="none" w:sz="0" w:space="0" w:color="auto"/>
            <w:bottom w:val="none" w:sz="0" w:space="0" w:color="auto"/>
            <w:right w:val="none" w:sz="0" w:space="0" w:color="auto"/>
          </w:divBdr>
        </w:div>
        <w:div w:id="1651253612">
          <w:marLeft w:val="0"/>
          <w:marRight w:val="0"/>
          <w:marTop w:val="0"/>
          <w:marBottom w:val="0"/>
          <w:divBdr>
            <w:top w:val="none" w:sz="0" w:space="0" w:color="auto"/>
            <w:left w:val="none" w:sz="0" w:space="0" w:color="auto"/>
            <w:bottom w:val="none" w:sz="0" w:space="0" w:color="auto"/>
            <w:right w:val="none" w:sz="0" w:space="0" w:color="auto"/>
          </w:divBdr>
        </w:div>
        <w:div w:id="1781951065">
          <w:marLeft w:val="0"/>
          <w:marRight w:val="0"/>
          <w:marTop w:val="0"/>
          <w:marBottom w:val="0"/>
          <w:divBdr>
            <w:top w:val="none" w:sz="0" w:space="0" w:color="auto"/>
            <w:left w:val="none" w:sz="0" w:space="0" w:color="auto"/>
            <w:bottom w:val="none" w:sz="0" w:space="0" w:color="auto"/>
            <w:right w:val="none" w:sz="0" w:space="0" w:color="auto"/>
          </w:divBdr>
        </w:div>
        <w:div w:id="1822505896">
          <w:marLeft w:val="0"/>
          <w:marRight w:val="0"/>
          <w:marTop w:val="0"/>
          <w:marBottom w:val="0"/>
          <w:divBdr>
            <w:top w:val="none" w:sz="0" w:space="0" w:color="auto"/>
            <w:left w:val="none" w:sz="0" w:space="0" w:color="auto"/>
            <w:bottom w:val="none" w:sz="0" w:space="0" w:color="auto"/>
            <w:right w:val="none" w:sz="0" w:space="0" w:color="auto"/>
          </w:divBdr>
        </w:div>
        <w:div w:id="1825009112">
          <w:marLeft w:val="0"/>
          <w:marRight w:val="0"/>
          <w:marTop w:val="0"/>
          <w:marBottom w:val="0"/>
          <w:divBdr>
            <w:top w:val="none" w:sz="0" w:space="0" w:color="auto"/>
            <w:left w:val="none" w:sz="0" w:space="0" w:color="auto"/>
            <w:bottom w:val="none" w:sz="0" w:space="0" w:color="auto"/>
            <w:right w:val="none" w:sz="0" w:space="0" w:color="auto"/>
          </w:divBdr>
        </w:div>
        <w:div w:id="1948654925">
          <w:marLeft w:val="0"/>
          <w:marRight w:val="0"/>
          <w:marTop w:val="0"/>
          <w:marBottom w:val="0"/>
          <w:divBdr>
            <w:top w:val="none" w:sz="0" w:space="0" w:color="auto"/>
            <w:left w:val="none" w:sz="0" w:space="0" w:color="auto"/>
            <w:bottom w:val="none" w:sz="0" w:space="0" w:color="auto"/>
            <w:right w:val="none" w:sz="0" w:space="0" w:color="auto"/>
          </w:divBdr>
        </w:div>
        <w:div w:id="2057314379">
          <w:marLeft w:val="0"/>
          <w:marRight w:val="0"/>
          <w:marTop w:val="0"/>
          <w:marBottom w:val="0"/>
          <w:divBdr>
            <w:top w:val="none" w:sz="0" w:space="0" w:color="auto"/>
            <w:left w:val="none" w:sz="0" w:space="0" w:color="auto"/>
            <w:bottom w:val="none" w:sz="0" w:space="0" w:color="auto"/>
            <w:right w:val="none" w:sz="0" w:space="0" w:color="auto"/>
          </w:divBdr>
        </w:div>
        <w:div w:id="2088720844">
          <w:marLeft w:val="0"/>
          <w:marRight w:val="0"/>
          <w:marTop w:val="0"/>
          <w:marBottom w:val="0"/>
          <w:divBdr>
            <w:top w:val="none" w:sz="0" w:space="0" w:color="auto"/>
            <w:left w:val="none" w:sz="0" w:space="0" w:color="auto"/>
            <w:bottom w:val="none" w:sz="0" w:space="0" w:color="auto"/>
            <w:right w:val="none" w:sz="0" w:space="0" w:color="auto"/>
          </w:divBdr>
        </w:div>
      </w:divsChild>
    </w:div>
    <w:div w:id="765422831">
      <w:bodyDiv w:val="1"/>
      <w:marLeft w:val="0"/>
      <w:marRight w:val="0"/>
      <w:marTop w:val="0"/>
      <w:marBottom w:val="0"/>
      <w:divBdr>
        <w:top w:val="none" w:sz="0" w:space="0" w:color="auto"/>
        <w:left w:val="none" w:sz="0" w:space="0" w:color="auto"/>
        <w:bottom w:val="none" w:sz="0" w:space="0" w:color="auto"/>
        <w:right w:val="none" w:sz="0" w:space="0" w:color="auto"/>
      </w:divBdr>
    </w:div>
    <w:div w:id="775291454">
      <w:bodyDiv w:val="1"/>
      <w:marLeft w:val="0"/>
      <w:marRight w:val="0"/>
      <w:marTop w:val="0"/>
      <w:marBottom w:val="0"/>
      <w:divBdr>
        <w:top w:val="none" w:sz="0" w:space="0" w:color="auto"/>
        <w:left w:val="none" w:sz="0" w:space="0" w:color="auto"/>
        <w:bottom w:val="none" w:sz="0" w:space="0" w:color="auto"/>
        <w:right w:val="none" w:sz="0" w:space="0" w:color="auto"/>
      </w:divBdr>
    </w:div>
    <w:div w:id="849104270">
      <w:bodyDiv w:val="1"/>
      <w:marLeft w:val="0"/>
      <w:marRight w:val="0"/>
      <w:marTop w:val="0"/>
      <w:marBottom w:val="0"/>
      <w:divBdr>
        <w:top w:val="none" w:sz="0" w:space="0" w:color="auto"/>
        <w:left w:val="none" w:sz="0" w:space="0" w:color="auto"/>
        <w:bottom w:val="none" w:sz="0" w:space="0" w:color="auto"/>
        <w:right w:val="none" w:sz="0" w:space="0" w:color="auto"/>
      </w:divBdr>
    </w:div>
    <w:div w:id="859126642">
      <w:bodyDiv w:val="1"/>
      <w:marLeft w:val="0"/>
      <w:marRight w:val="0"/>
      <w:marTop w:val="0"/>
      <w:marBottom w:val="0"/>
      <w:divBdr>
        <w:top w:val="none" w:sz="0" w:space="0" w:color="auto"/>
        <w:left w:val="none" w:sz="0" w:space="0" w:color="auto"/>
        <w:bottom w:val="none" w:sz="0" w:space="0" w:color="auto"/>
        <w:right w:val="none" w:sz="0" w:space="0" w:color="auto"/>
      </w:divBdr>
      <w:divsChild>
        <w:div w:id="44958500">
          <w:marLeft w:val="0"/>
          <w:marRight w:val="0"/>
          <w:marTop w:val="0"/>
          <w:marBottom w:val="0"/>
          <w:divBdr>
            <w:top w:val="none" w:sz="0" w:space="0" w:color="auto"/>
            <w:left w:val="none" w:sz="0" w:space="0" w:color="auto"/>
            <w:bottom w:val="none" w:sz="0" w:space="0" w:color="auto"/>
            <w:right w:val="none" w:sz="0" w:space="0" w:color="auto"/>
          </w:divBdr>
        </w:div>
        <w:div w:id="347103963">
          <w:marLeft w:val="0"/>
          <w:marRight w:val="0"/>
          <w:marTop w:val="0"/>
          <w:marBottom w:val="0"/>
          <w:divBdr>
            <w:top w:val="none" w:sz="0" w:space="0" w:color="auto"/>
            <w:left w:val="none" w:sz="0" w:space="0" w:color="auto"/>
            <w:bottom w:val="none" w:sz="0" w:space="0" w:color="auto"/>
            <w:right w:val="none" w:sz="0" w:space="0" w:color="auto"/>
          </w:divBdr>
        </w:div>
        <w:div w:id="1544633982">
          <w:marLeft w:val="0"/>
          <w:marRight w:val="0"/>
          <w:marTop w:val="0"/>
          <w:marBottom w:val="0"/>
          <w:divBdr>
            <w:top w:val="none" w:sz="0" w:space="0" w:color="auto"/>
            <w:left w:val="none" w:sz="0" w:space="0" w:color="auto"/>
            <w:bottom w:val="none" w:sz="0" w:space="0" w:color="auto"/>
            <w:right w:val="none" w:sz="0" w:space="0" w:color="auto"/>
          </w:divBdr>
        </w:div>
        <w:div w:id="1620529874">
          <w:marLeft w:val="0"/>
          <w:marRight w:val="0"/>
          <w:marTop w:val="0"/>
          <w:marBottom w:val="0"/>
          <w:divBdr>
            <w:top w:val="none" w:sz="0" w:space="0" w:color="auto"/>
            <w:left w:val="none" w:sz="0" w:space="0" w:color="auto"/>
            <w:bottom w:val="none" w:sz="0" w:space="0" w:color="auto"/>
            <w:right w:val="none" w:sz="0" w:space="0" w:color="auto"/>
          </w:divBdr>
        </w:div>
        <w:div w:id="2136369311">
          <w:marLeft w:val="0"/>
          <w:marRight w:val="0"/>
          <w:marTop w:val="0"/>
          <w:marBottom w:val="0"/>
          <w:divBdr>
            <w:top w:val="none" w:sz="0" w:space="0" w:color="auto"/>
            <w:left w:val="none" w:sz="0" w:space="0" w:color="auto"/>
            <w:bottom w:val="none" w:sz="0" w:space="0" w:color="auto"/>
            <w:right w:val="none" w:sz="0" w:space="0" w:color="auto"/>
          </w:divBdr>
        </w:div>
      </w:divsChild>
    </w:div>
    <w:div w:id="907767937">
      <w:bodyDiv w:val="1"/>
      <w:marLeft w:val="0"/>
      <w:marRight w:val="0"/>
      <w:marTop w:val="0"/>
      <w:marBottom w:val="0"/>
      <w:divBdr>
        <w:top w:val="none" w:sz="0" w:space="0" w:color="auto"/>
        <w:left w:val="none" w:sz="0" w:space="0" w:color="auto"/>
        <w:bottom w:val="none" w:sz="0" w:space="0" w:color="auto"/>
        <w:right w:val="none" w:sz="0" w:space="0" w:color="auto"/>
      </w:divBdr>
      <w:divsChild>
        <w:div w:id="684474934">
          <w:marLeft w:val="0"/>
          <w:marRight w:val="0"/>
          <w:marTop w:val="0"/>
          <w:marBottom w:val="0"/>
          <w:divBdr>
            <w:top w:val="none" w:sz="0" w:space="0" w:color="auto"/>
            <w:left w:val="none" w:sz="0" w:space="0" w:color="auto"/>
            <w:bottom w:val="none" w:sz="0" w:space="0" w:color="auto"/>
            <w:right w:val="none" w:sz="0" w:space="0" w:color="auto"/>
          </w:divBdr>
          <w:divsChild>
            <w:div w:id="1546142082">
              <w:marLeft w:val="0"/>
              <w:marRight w:val="0"/>
              <w:marTop w:val="0"/>
              <w:marBottom w:val="0"/>
              <w:divBdr>
                <w:top w:val="none" w:sz="0" w:space="0" w:color="auto"/>
                <w:left w:val="none" w:sz="0" w:space="0" w:color="auto"/>
                <w:bottom w:val="none" w:sz="0" w:space="0" w:color="auto"/>
                <w:right w:val="none" w:sz="0" w:space="0" w:color="auto"/>
              </w:divBdr>
              <w:divsChild>
                <w:div w:id="1006395968">
                  <w:marLeft w:val="0"/>
                  <w:marRight w:val="0"/>
                  <w:marTop w:val="0"/>
                  <w:marBottom w:val="0"/>
                  <w:divBdr>
                    <w:top w:val="none" w:sz="0" w:space="0" w:color="auto"/>
                    <w:left w:val="none" w:sz="0" w:space="0" w:color="auto"/>
                    <w:bottom w:val="none" w:sz="0" w:space="0" w:color="auto"/>
                    <w:right w:val="none" w:sz="0" w:space="0" w:color="auto"/>
                  </w:divBdr>
                </w:div>
              </w:divsChild>
            </w:div>
            <w:div w:id="1715542693">
              <w:marLeft w:val="0"/>
              <w:marRight w:val="0"/>
              <w:marTop w:val="0"/>
              <w:marBottom w:val="0"/>
              <w:divBdr>
                <w:top w:val="none" w:sz="0" w:space="0" w:color="auto"/>
                <w:left w:val="none" w:sz="0" w:space="0" w:color="auto"/>
                <w:bottom w:val="none" w:sz="0" w:space="0" w:color="auto"/>
                <w:right w:val="none" w:sz="0" w:space="0" w:color="auto"/>
              </w:divBdr>
            </w:div>
          </w:divsChild>
        </w:div>
        <w:div w:id="693192938">
          <w:marLeft w:val="0"/>
          <w:marRight w:val="0"/>
          <w:marTop w:val="0"/>
          <w:marBottom w:val="0"/>
          <w:divBdr>
            <w:top w:val="none" w:sz="0" w:space="0" w:color="auto"/>
            <w:left w:val="none" w:sz="0" w:space="0" w:color="auto"/>
            <w:bottom w:val="none" w:sz="0" w:space="0" w:color="auto"/>
            <w:right w:val="none" w:sz="0" w:space="0" w:color="auto"/>
          </w:divBdr>
          <w:divsChild>
            <w:div w:id="37450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989148">
      <w:bodyDiv w:val="1"/>
      <w:marLeft w:val="0"/>
      <w:marRight w:val="0"/>
      <w:marTop w:val="0"/>
      <w:marBottom w:val="0"/>
      <w:divBdr>
        <w:top w:val="none" w:sz="0" w:space="0" w:color="auto"/>
        <w:left w:val="none" w:sz="0" w:space="0" w:color="auto"/>
        <w:bottom w:val="none" w:sz="0" w:space="0" w:color="auto"/>
        <w:right w:val="none" w:sz="0" w:space="0" w:color="auto"/>
      </w:divBdr>
    </w:div>
    <w:div w:id="923956454">
      <w:bodyDiv w:val="1"/>
      <w:marLeft w:val="0"/>
      <w:marRight w:val="0"/>
      <w:marTop w:val="0"/>
      <w:marBottom w:val="0"/>
      <w:divBdr>
        <w:top w:val="none" w:sz="0" w:space="0" w:color="auto"/>
        <w:left w:val="none" w:sz="0" w:space="0" w:color="auto"/>
        <w:bottom w:val="none" w:sz="0" w:space="0" w:color="auto"/>
        <w:right w:val="none" w:sz="0" w:space="0" w:color="auto"/>
      </w:divBdr>
    </w:div>
    <w:div w:id="931664849">
      <w:bodyDiv w:val="1"/>
      <w:marLeft w:val="0"/>
      <w:marRight w:val="0"/>
      <w:marTop w:val="0"/>
      <w:marBottom w:val="0"/>
      <w:divBdr>
        <w:top w:val="none" w:sz="0" w:space="0" w:color="auto"/>
        <w:left w:val="none" w:sz="0" w:space="0" w:color="auto"/>
        <w:bottom w:val="none" w:sz="0" w:space="0" w:color="auto"/>
        <w:right w:val="none" w:sz="0" w:space="0" w:color="auto"/>
      </w:divBdr>
    </w:div>
    <w:div w:id="939069987">
      <w:bodyDiv w:val="1"/>
      <w:marLeft w:val="0"/>
      <w:marRight w:val="0"/>
      <w:marTop w:val="0"/>
      <w:marBottom w:val="0"/>
      <w:divBdr>
        <w:top w:val="none" w:sz="0" w:space="0" w:color="auto"/>
        <w:left w:val="none" w:sz="0" w:space="0" w:color="auto"/>
        <w:bottom w:val="none" w:sz="0" w:space="0" w:color="auto"/>
        <w:right w:val="none" w:sz="0" w:space="0" w:color="auto"/>
      </w:divBdr>
    </w:div>
    <w:div w:id="1046100312">
      <w:bodyDiv w:val="1"/>
      <w:marLeft w:val="0"/>
      <w:marRight w:val="0"/>
      <w:marTop w:val="0"/>
      <w:marBottom w:val="0"/>
      <w:divBdr>
        <w:top w:val="none" w:sz="0" w:space="0" w:color="auto"/>
        <w:left w:val="none" w:sz="0" w:space="0" w:color="auto"/>
        <w:bottom w:val="none" w:sz="0" w:space="0" w:color="auto"/>
        <w:right w:val="none" w:sz="0" w:space="0" w:color="auto"/>
      </w:divBdr>
      <w:divsChild>
        <w:div w:id="13658370">
          <w:marLeft w:val="0"/>
          <w:marRight w:val="0"/>
          <w:marTop w:val="0"/>
          <w:marBottom w:val="0"/>
          <w:divBdr>
            <w:top w:val="none" w:sz="0" w:space="0" w:color="auto"/>
            <w:left w:val="none" w:sz="0" w:space="0" w:color="auto"/>
            <w:bottom w:val="none" w:sz="0" w:space="0" w:color="auto"/>
            <w:right w:val="none" w:sz="0" w:space="0" w:color="auto"/>
          </w:divBdr>
        </w:div>
        <w:div w:id="89661646">
          <w:marLeft w:val="0"/>
          <w:marRight w:val="0"/>
          <w:marTop w:val="0"/>
          <w:marBottom w:val="0"/>
          <w:divBdr>
            <w:top w:val="none" w:sz="0" w:space="0" w:color="auto"/>
            <w:left w:val="none" w:sz="0" w:space="0" w:color="auto"/>
            <w:bottom w:val="none" w:sz="0" w:space="0" w:color="auto"/>
            <w:right w:val="none" w:sz="0" w:space="0" w:color="auto"/>
          </w:divBdr>
        </w:div>
        <w:div w:id="129638390">
          <w:marLeft w:val="0"/>
          <w:marRight w:val="0"/>
          <w:marTop w:val="0"/>
          <w:marBottom w:val="0"/>
          <w:divBdr>
            <w:top w:val="none" w:sz="0" w:space="0" w:color="auto"/>
            <w:left w:val="none" w:sz="0" w:space="0" w:color="auto"/>
            <w:bottom w:val="none" w:sz="0" w:space="0" w:color="auto"/>
            <w:right w:val="none" w:sz="0" w:space="0" w:color="auto"/>
          </w:divBdr>
        </w:div>
        <w:div w:id="333849422">
          <w:marLeft w:val="0"/>
          <w:marRight w:val="0"/>
          <w:marTop w:val="0"/>
          <w:marBottom w:val="0"/>
          <w:divBdr>
            <w:top w:val="none" w:sz="0" w:space="0" w:color="auto"/>
            <w:left w:val="none" w:sz="0" w:space="0" w:color="auto"/>
            <w:bottom w:val="none" w:sz="0" w:space="0" w:color="auto"/>
            <w:right w:val="none" w:sz="0" w:space="0" w:color="auto"/>
          </w:divBdr>
        </w:div>
        <w:div w:id="442385482">
          <w:marLeft w:val="0"/>
          <w:marRight w:val="0"/>
          <w:marTop w:val="0"/>
          <w:marBottom w:val="0"/>
          <w:divBdr>
            <w:top w:val="none" w:sz="0" w:space="0" w:color="auto"/>
            <w:left w:val="none" w:sz="0" w:space="0" w:color="auto"/>
            <w:bottom w:val="none" w:sz="0" w:space="0" w:color="auto"/>
            <w:right w:val="none" w:sz="0" w:space="0" w:color="auto"/>
          </w:divBdr>
        </w:div>
        <w:div w:id="947421133">
          <w:marLeft w:val="0"/>
          <w:marRight w:val="0"/>
          <w:marTop w:val="0"/>
          <w:marBottom w:val="0"/>
          <w:divBdr>
            <w:top w:val="none" w:sz="0" w:space="0" w:color="auto"/>
            <w:left w:val="none" w:sz="0" w:space="0" w:color="auto"/>
            <w:bottom w:val="none" w:sz="0" w:space="0" w:color="auto"/>
            <w:right w:val="none" w:sz="0" w:space="0" w:color="auto"/>
          </w:divBdr>
        </w:div>
        <w:div w:id="957106925">
          <w:marLeft w:val="0"/>
          <w:marRight w:val="0"/>
          <w:marTop w:val="0"/>
          <w:marBottom w:val="0"/>
          <w:divBdr>
            <w:top w:val="none" w:sz="0" w:space="0" w:color="auto"/>
            <w:left w:val="none" w:sz="0" w:space="0" w:color="auto"/>
            <w:bottom w:val="none" w:sz="0" w:space="0" w:color="auto"/>
            <w:right w:val="none" w:sz="0" w:space="0" w:color="auto"/>
          </w:divBdr>
        </w:div>
        <w:div w:id="1681741100">
          <w:marLeft w:val="0"/>
          <w:marRight w:val="0"/>
          <w:marTop w:val="0"/>
          <w:marBottom w:val="0"/>
          <w:divBdr>
            <w:top w:val="none" w:sz="0" w:space="0" w:color="auto"/>
            <w:left w:val="none" w:sz="0" w:space="0" w:color="auto"/>
            <w:bottom w:val="none" w:sz="0" w:space="0" w:color="auto"/>
            <w:right w:val="none" w:sz="0" w:space="0" w:color="auto"/>
          </w:divBdr>
        </w:div>
        <w:div w:id="1907178828">
          <w:marLeft w:val="0"/>
          <w:marRight w:val="0"/>
          <w:marTop w:val="0"/>
          <w:marBottom w:val="0"/>
          <w:divBdr>
            <w:top w:val="none" w:sz="0" w:space="0" w:color="auto"/>
            <w:left w:val="none" w:sz="0" w:space="0" w:color="auto"/>
            <w:bottom w:val="none" w:sz="0" w:space="0" w:color="auto"/>
            <w:right w:val="none" w:sz="0" w:space="0" w:color="auto"/>
          </w:divBdr>
        </w:div>
        <w:div w:id="1918900195">
          <w:marLeft w:val="0"/>
          <w:marRight w:val="0"/>
          <w:marTop w:val="0"/>
          <w:marBottom w:val="0"/>
          <w:divBdr>
            <w:top w:val="none" w:sz="0" w:space="0" w:color="auto"/>
            <w:left w:val="none" w:sz="0" w:space="0" w:color="auto"/>
            <w:bottom w:val="none" w:sz="0" w:space="0" w:color="auto"/>
            <w:right w:val="none" w:sz="0" w:space="0" w:color="auto"/>
          </w:divBdr>
        </w:div>
        <w:div w:id="2120947370">
          <w:marLeft w:val="0"/>
          <w:marRight w:val="0"/>
          <w:marTop w:val="0"/>
          <w:marBottom w:val="0"/>
          <w:divBdr>
            <w:top w:val="none" w:sz="0" w:space="0" w:color="auto"/>
            <w:left w:val="none" w:sz="0" w:space="0" w:color="auto"/>
            <w:bottom w:val="none" w:sz="0" w:space="0" w:color="auto"/>
            <w:right w:val="none" w:sz="0" w:space="0" w:color="auto"/>
          </w:divBdr>
        </w:div>
      </w:divsChild>
    </w:div>
    <w:div w:id="1097942600">
      <w:bodyDiv w:val="1"/>
      <w:marLeft w:val="0"/>
      <w:marRight w:val="0"/>
      <w:marTop w:val="0"/>
      <w:marBottom w:val="0"/>
      <w:divBdr>
        <w:top w:val="none" w:sz="0" w:space="0" w:color="auto"/>
        <w:left w:val="none" w:sz="0" w:space="0" w:color="auto"/>
        <w:bottom w:val="none" w:sz="0" w:space="0" w:color="auto"/>
        <w:right w:val="none" w:sz="0" w:space="0" w:color="auto"/>
      </w:divBdr>
    </w:div>
    <w:div w:id="1134567674">
      <w:bodyDiv w:val="1"/>
      <w:marLeft w:val="0"/>
      <w:marRight w:val="0"/>
      <w:marTop w:val="0"/>
      <w:marBottom w:val="0"/>
      <w:divBdr>
        <w:top w:val="none" w:sz="0" w:space="0" w:color="auto"/>
        <w:left w:val="none" w:sz="0" w:space="0" w:color="auto"/>
        <w:bottom w:val="none" w:sz="0" w:space="0" w:color="auto"/>
        <w:right w:val="none" w:sz="0" w:space="0" w:color="auto"/>
      </w:divBdr>
      <w:divsChild>
        <w:div w:id="1507208373">
          <w:marLeft w:val="0"/>
          <w:marRight w:val="0"/>
          <w:marTop w:val="0"/>
          <w:marBottom w:val="0"/>
          <w:divBdr>
            <w:top w:val="none" w:sz="0" w:space="0" w:color="auto"/>
            <w:left w:val="none" w:sz="0" w:space="0" w:color="auto"/>
            <w:bottom w:val="none" w:sz="0" w:space="0" w:color="auto"/>
            <w:right w:val="none" w:sz="0" w:space="0" w:color="auto"/>
          </w:divBdr>
        </w:div>
      </w:divsChild>
    </w:div>
    <w:div w:id="1161504236">
      <w:bodyDiv w:val="1"/>
      <w:marLeft w:val="0"/>
      <w:marRight w:val="0"/>
      <w:marTop w:val="0"/>
      <w:marBottom w:val="0"/>
      <w:divBdr>
        <w:top w:val="none" w:sz="0" w:space="0" w:color="auto"/>
        <w:left w:val="none" w:sz="0" w:space="0" w:color="auto"/>
        <w:bottom w:val="none" w:sz="0" w:space="0" w:color="auto"/>
        <w:right w:val="none" w:sz="0" w:space="0" w:color="auto"/>
      </w:divBdr>
      <w:divsChild>
        <w:div w:id="268003001">
          <w:marLeft w:val="0"/>
          <w:marRight w:val="0"/>
          <w:marTop w:val="0"/>
          <w:marBottom w:val="0"/>
          <w:divBdr>
            <w:top w:val="none" w:sz="0" w:space="0" w:color="auto"/>
            <w:left w:val="none" w:sz="0" w:space="0" w:color="auto"/>
            <w:bottom w:val="none" w:sz="0" w:space="0" w:color="auto"/>
            <w:right w:val="none" w:sz="0" w:space="0" w:color="auto"/>
          </w:divBdr>
          <w:divsChild>
            <w:div w:id="237373980">
              <w:marLeft w:val="0"/>
              <w:marRight w:val="0"/>
              <w:marTop w:val="0"/>
              <w:marBottom w:val="0"/>
              <w:divBdr>
                <w:top w:val="none" w:sz="0" w:space="0" w:color="auto"/>
                <w:left w:val="none" w:sz="0" w:space="0" w:color="auto"/>
                <w:bottom w:val="none" w:sz="0" w:space="0" w:color="auto"/>
                <w:right w:val="none" w:sz="0" w:space="0" w:color="auto"/>
              </w:divBdr>
            </w:div>
            <w:div w:id="512769283">
              <w:marLeft w:val="0"/>
              <w:marRight w:val="0"/>
              <w:marTop w:val="0"/>
              <w:marBottom w:val="0"/>
              <w:divBdr>
                <w:top w:val="none" w:sz="0" w:space="0" w:color="auto"/>
                <w:left w:val="none" w:sz="0" w:space="0" w:color="auto"/>
                <w:bottom w:val="none" w:sz="0" w:space="0" w:color="auto"/>
                <w:right w:val="none" w:sz="0" w:space="0" w:color="auto"/>
              </w:divBdr>
              <w:divsChild>
                <w:div w:id="1199588434">
                  <w:marLeft w:val="0"/>
                  <w:marRight w:val="0"/>
                  <w:marTop w:val="0"/>
                  <w:marBottom w:val="0"/>
                  <w:divBdr>
                    <w:top w:val="none" w:sz="0" w:space="0" w:color="auto"/>
                    <w:left w:val="none" w:sz="0" w:space="0" w:color="auto"/>
                    <w:bottom w:val="none" w:sz="0" w:space="0" w:color="auto"/>
                    <w:right w:val="none" w:sz="0" w:space="0" w:color="auto"/>
                  </w:divBdr>
                </w:div>
              </w:divsChild>
            </w:div>
            <w:div w:id="797454151">
              <w:marLeft w:val="0"/>
              <w:marRight w:val="0"/>
              <w:marTop w:val="0"/>
              <w:marBottom w:val="0"/>
              <w:divBdr>
                <w:top w:val="none" w:sz="0" w:space="0" w:color="auto"/>
                <w:left w:val="none" w:sz="0" w:space="0" w:color="auto"/>
                <w:bottom w:val="none" w:sz="0" w:space="0" w:color="auto"/>
                <w:right w:val="none" w:sz="0" w:space="0" w:color="auto"/>
              </w:divBdr>
              <w:divsChild>
                <w:div w:id="2108576028">
                  <w:marLeft w:val="0"/>
                  <w:marRight w:val="0"/>
                  <w:marTop w:val="0"/>
                  <w:marBottom w:val="0"/>
                  <w:divBdr>
                    <w:top w:val="none" w:sz="0" w:space="0" w:color="auto"/>
                    <w:left w:val="none" w:sz="0" w:space="0" w:color="auto"/>
                    <w:bottom w:val="none" w:sz="0" w:space="0" w:color="auto"/>
                    <w:right w:val="none" w:sz="0" w:space="0" w:color="auto"/>
                  </w:divBdr>
                </w:div>
              </w:divsChild>
            </w:div>
            <w:div w:id="937251420">
              <w:marLeft w:val="0"/>
              <w:marRight w:val="0"/>
              <w:marTop w:val="0"/>
              <w:marBottom w:val="0"/>
              <w:divBdr>
                <w:top w:val="none" w:sz="0" w:space="0" w:color="auto"/>
                <w:left w:val="none" w:sz="0" w:space="0" w:color="auto"/>
                <w:bottom w:val="none" w:sz="0" w:space="0" w:color="auto"/>
                <w:right w:val="none" w:sz="0" w:space="0" w:color="auto"/>
              </w:divBdr>
              <w:divsChild>
                <w:div w:id="1083334901">
                  <w:marLeft w:val="0"/>
                  <w:marRight w:val="0"/>
                  <w:marTop w:val="0"/>
                  <w:marBottom w:val="0"/>
                  <w:divBdr>
                    <w:top w:val="none" w:sz="0" w:space="0" w:color="auto"/>
                    <w:left w:val="none" w:sz="0" w:space="0" w:color="auto"/>
                    <w:bottom w:val="none" w:sz="0" w:space="0" w:color="auto"/>
                    <w:right w:val="none" w:sz="0" w:space="0" w:color="auto"/>
                  </w:divBdr>
                </w:div>
              </w:divsChild>
            </w:div>
            <w:div w:id="1367675178">
              <w:marLeft w:val="0"/>
              <w:marRight w:val="0"/>
              <w:marTop w:val="0"/>
              <w:marBottom w:val="0"/>
              <w:divBdr>
                <w:top w:val="none" w:sz="0" w:space="0" w:color="auto"/>
                <w:left w:val="none" w:sz="0" w:space="0" w:color="auto"/>
                <w:bottom w:val="none" w:sz="0" w:space="0" w:color="auto"/>
                <w:right w:val="none" w:sz="0" w:space="0" w:color="auto"/>
              </w:divBdr>
              <w:divsChild>
                <w:div w:id="1634367295">
                  <w:marLeft w:val="0"/>
                  <w:marRight w:val="0"/>
                  <w:marTop w:val="0"/>
                  <w:marBottom w:val="0"/>
                  <w:divBdr>
                    <w:top w:val="none" w:sz="0" w:space="0" w:color="auto"/>
                    <w:left w:val="none" w:sz="0" w:space="0" w:color="auto"/>
                    <w:bottom w:val="none" w:sz="0" w:space="0" w:color="auto"/>
                    <w:right w:val="none" w:sz="0" w:space="0" w:color="auto"/>
                  </w:divBdr>
                </w:div>
              </w:divsChild>
            </w:div>
            <w:div w:id="1702240572">
              <w:marLeft w:val="0"/>
              <w:marRight w:val="0"/>
              <w:marTop w:val="0"/>
              <w:marBottom w:val="0"/>
              <w:divBdr>
                <w:top w:val="none" w:sz="0" w:space="0" w:color="auto"/>
                <w:left w:val="none" w:sz="0" w:space="0" w:color="auto"/>
                <w:bottom w:val="none" w:sz="0" w:space="0" w:color="auto"/>
                <w:right w:val="none" w:sz="0" w:space="0" w:color="auto"/>
              </w:divBdr>
              <w:divsChild>
                <w:div w:id="91286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41124">
          <w:marLeft w:val="0"/>
          <w:marRight w:val="0"/>
          <w:marTop w:val="0"/>
          <w:marBottom w:val="0"/>
          <w:divBdr>
            <w:top w:val="none" w:sz="0" w:space="0" w:color="auto"/>
            <w:left w:val="none" w:sz="0" w:space="0" w:color="auto"/>
            <w:bottom w:val="none" w:sz="0" w:space="0" w:color="auto"/>
            <w:right w:val="none" w:sz="0" w:space="0" w:color="auto"/>
          </w:divBdr>
          <w:divsChild>
            <w:div w:id="157778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65254">
      <w:bodyDiv w:val="1"/>
      <w:marLeft w:val="0"/>
      <w:marRight w:val="0"/>
      <w:marTop w:val="0"/>
      <w:marBottom w:val="0"/>
      <w:divBdr>
        <w:top w:val="none" w:sz="0" w:space="0" w:color="auto"/>
        <w:left w:val="none" w:sz="0" w:space="0" w:color="auto"/>
        <w:bottom w:val="none" w:sz="0" w:space="0" w:color="auto"/>
        <w:right w:val="none" w:sz="0" w:space="0" w:color="auto"/>
      </w:divBdr>
    </w:div>
    <w:div w:id="1235123036">
      <w:bodyDiv w:val="1"/>
      <w:marLeft w:val="0"/>
      <w:marRight w:val="0"/>
      <w:marTop w:val="0"/>
      <w:marBottom w:val="0"/>
      <w:divBdr>
        <w:top w:val="none" w:sz="0" w:space="0" w:color="auto"/>
        <w:left w:val="none" w:sz="0" w:space="0" w:color="auto"/>
        <w:bottom w:val="none" w:sz="0" w:space="0" w:color="auto"/>
        <w:right w:val="none" w:sz="0" w:space="0" w:color="auto"/>
      </w:divBdr>
      <w:divsChild>
        <w:div w:id="1253123003">
          <w:marLeft w:val="0"/>
          <w:marRight w:val="0"/>
          <w:marTop w:val="0"/>
          <w:marBottom w:val="0"/>
          <w:divBdr>
            <w:top w:val="none" w:sz="0" w:space="0" w:color="auto"/>
            <w:left w:val="none" w:sz="0" w:space="0" w:color="auto"/>
            <w:bottom w:val="none" w:sz="0" w:space="0" w:color="auto"/>
            <w:right w:val="none" w:sz="0" w:space="0" w:color="auto"/>
          </w:divBdr>
          <w:divsChild>
            <w:div w:id="444466732">
              <w:marLeft w:val="0"/>
              <w:marRight w:val="0"/>
              <w:marTop w:val="0"/>
              <w:marBottom w:val="0"/>
              <w:divBdr>
                <w:top w:val="none" w:sz="0" w:space="0" w:color="auto"/>
                <w:left w:val="none" w:sz="0" w:space="0" w:color="auto"/>
                <w:bottom w:val="none" w:sz="0" w:space="0" w:color="auto"/>
                <w:right w:val="none" w:sz="0" w:space="0" w:color="auto"/>
              </w:divBdr>
            </w:div>
          </w:divsChild>
        </w:div>
        <w:div w:id="1764758041">
          <w:marLeft w:val="0"/>
          <w:marRight w:val="0"/>
          <w:marTop w:val="0"/>
          <w:marBottom w:val="0"/>
          <w:divBdr>
            <w:top w:val="none" w:sz="0" w:space="0" w:color="auto"/>
            <w:left w:val="none" w:sz="0" w:space="0" w:color="auto"/>
            <w:bottom w:val="none" w:sz="0" w:space="0" w:color="auto"/>
            <w:right w:val="none" w:sz="0" w:space="0" w:color="auto"/>
          </w:divBdr>
          <w:divsChild>
            <w:div w:id="424770868">
              <w:marLeft w:val="0"/>
              <w:marRight w:val="0"/>
              <w:marTop w:val="0"/>
              <w:marBottom w:val="0"/>
              <w:divBdr>
                <w:top w:val="none" w:sz="0" w:space="0" w:color="auto"/>
                <w:left w:val="none" w:sz="0" w:space="0" w:color="auto"/>
                <w:bottom w:val="none" w:sz="0" w:space="0" w:color="auto"/>
                <w:right w:val="none" w:sz="0" w:space="0" w:color="auto"/>
              </w:divBdr>
            </w:div>
          </w:divsChild>
        </w:div>
        <w:div w:id="1789663147">
          <w:marLeft w:val="0"/>
          <w:marRight w:val="0"/>
          <w:marTop w:val="0"/>
          <w:marBottom w:val="0"/>
          <w:divBdr>
            <w:top w:val="none" w:sz="0" w:space="0" w:color="auto"/>
            <w:left w:val="none" w:sz="0" w:space="0" w:color="auto"/>
            <w:bottom w:val="none" w:sz="0" w:space="0" w:color="auto"/>
            <w:right w:val="none" w:sz="0" w:space="0" w:color="auto"/>
          </w:divBdr>
          <w:divsChild>
            <w:div w:id="145956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564092">
      <w:bodyDiv w:val="1"/>
      <w:marLeft w:val="0"/>
      <w:marRight w:val="0"/>
      <w:marTop w:val="0"/>
      <w:marBottom w:val="0"/>
      <w:divBdr>
        <w:top w:val="none" w:sz="0" w:space="0" w:color="auto"/>
        <w:left w:val="none" w:sz="0" w:space="0" w:color="auto"/>
        <w:bottom w:val="none" w:sz="0" w:space="0" w:color="auto"/>
        <w:right w:val="none" w:sz="0" w:space="0" w:color="auto"/>
      </w:divBdr>
    </w:div>
    <w:div w:id="1306088954">
      <w:bodyDiv w:val="1"/>
      <w:marLeft w:val="0"/>
      <w:marRight w:val="0"/>
      <w:marTop w:val="0"/>
      <w:marBottom w:val="0"/>
      <w:divBdr>
        <w:top w:val="none" w:sz="0" w:space="0" w:color="auto"/>
        <w:left w:val="none" w:sz="0" w:space="0" w:color="auto"/>
        <w:bottom w:val="none" w:sz="0" w:space="0" w:color="auto"/>
        <w:right w:val="none" w:sz="0" w:space="0" w:color="auto"/>
      </w:divBdr>
    </w:div>
    <w:div w:id="1353915640">
      <w:bodyDiv w:val="1"/>
      <w:marLeft w:val="0"/>
      <w:marRight w:val="0"/>
      <w:marTop w:val="0"/>
      <w:marBottom w:val="0"/>
      <w:divBdr>
        <w:top w:val="none" w:sz="0" w:space="0" w:color="auto"/>
        <w:left w:val="none" w:sz="0" w:space="0" w:color="auto"/>
        <w:bottom w:val="none" w:sz="0" w:space="0" w:color="auto"/>
        <w:right w:val="none" w:sz="0" w:space="0" w:color="auto"/>
      </w:divBdr>
    </w:div>
    <w:div w:id="1360087932">
      <w:bodyDiv w:val="1"/>
      <w:marLeft w:val="0"/>
      <w:marRight w:val="0"/>
      <w:marTop w:val="0"/>
      <w:marBottom w:val="0"/>
      <w:divBdr>
        <w:top w:val="none" w:sz="0" w:space="0" w:color="auto"/>
        <w:left w:val="none" w:sz="0" w:space="0" w:color="auto"/>
        <w:bottom w:val="none" w:sz="0" w:space="0" w:color="auto"/>
        <w:right w:val="none" w:sz="0" w:space="0" w:color="auto"/>
      </w:divBdr>
    </w:div>
    <w:div w:id="1368987099">
      <w:bodyDiv w:val="1"/>
      <w:marLeft w:val="0"/>
      <w:marRight w:val="0"/>
      <w:marTop w:val="0"/>
      <w:marBottom w:val="0"/>
      <w:divBdr>
        <w:top w:val="none" w:sz="0" w:space="0" w:color="auto"/>
        <w:left w:val="none" w:sz="0" w:space="0" w:color="auto"/>
        <w:bottom w:val="none" w:sz="0" w:space="0" w:color="auto"/>
        <w:right w:val="none" w:sz="0" w:space="0" w:color="auto"/>
      </w:divBdr>
    </w:div>
    <w:div w:id="1371955754">
      <w:bodyDiv w:val="1"/>
      <w:marLeft w:val="0"/>
      <w:marRight w:val="0"/>
      <w:marTop w:val="0"/>
      <w:marBottom w:val="0"/>
      <w:divBdr>
        <w:top w:val="none" w:sz="0" w:space="0" w:color="auto"/>
        <w:left w:val="none" w:sz="0" w:space="0" w:color="auto"/>
        <w:bottom w:val="none" w:sz="0" w:space="0" w:color="auto"/>
        <w:right w:val="none" w:sz="0" w:space="0" w:color="auto"/>
      </w:divBdr>
    </w:div>
    <w:div w:id="1422262595">
      <w:bodyDiv w:val="1"/>
      <w:marLeft w:val="0"/>
      <w:marRight w:val="0"/>
      <w:marTop w:val="0"/>
      <w:marBottom w:val="0"/>
      <w:divBdr>
        <w:top w:val="none" w:sz="0" w:space="0" w:color="auto"/>
        <w:left w:val="none" w:sz="0" w:space="0" w:color="auto"/>
        <w:bottom w:val="none" w:sz="0" w:space="0" w:color="auto"/>
        <w:right w:val="none" w:sz="0" w:space="0" w:color="auto"/>
      </w:divBdr>
      <w:divsChild>
        <w:div w:id="495148296">
          <w:marLeft w:val="0"/>
          <w:marRight w:val="0"/>
          <w:marTop w:val="0"/>
          <w:marBottom w:val="0"/>
          <w:divBdr>
            <w:top w:val="none" w:sz="0" w:space="0" w:color="auto"/>
            <w:left w:val="none" w:sz="0" w:space="0" w:color="auto"/>
            <w:bottom w:val="none" w:sz="0" w:space="0" w:color="auto"/>
            <w:right w:val="none" w:sz="0" w:space="0" w:color="auto"/>
          </w:divBdr>
        </w:div>
        <w:div w:id="556285757">
          <w:marLeft w:val="0"/>
          <w:marRight w:val="0"/>
          <w:marTop w:val="0"/>
          <w:marBottom w:val="0"/>
          <w:divBdr>
            <w:top w:val="none" w:sz="0" w:space="0" w:color="auto"/>
            <w:left w:val="none" w:sz="0" w:space="0" w:color="auto"/>
            <w:bottom w:val="none" w:sz="0" w:space="0" w:color="auto"/>
            <w:right w:val="none" w:sz="0" w:space="0" w:color="auto"/>
          </w:divBdr>
          <w:divsChild>
            <w:div w:id="3480182">
              <w:marLeft w:val="0"/>
              <w:marRight w:val="0"/>
              <w:marTop w:val="0"/>
              <w:marBottom w:val="0"/>
              <w:divBdr>
                <w:top w:val="none" w:sz="0" w:space="0" w:color="auto"/>
                <w:left w:val="none" w:sz="0" w:space="0" w:color="auto"/>
                <w:bottom w:val="none" w:sz="0" w:space="0" w:color="auto"/>
                <w:right w:val="none" w:sz="0" w:space="0" w:color="auto"/>
              </w:divBdr>
            </w:div>
          </w:divsChild>
        </w:div>
        <w:div w:id="794063373">
          <w:marLeft w:val="0"/>
          <w:marRight w:val="0"/>
          <w:marTop w:val="0"/>
          <w:marBottom w:val="0"/>
          <w:divBdr>
            <w:top w:val="none" w:sz="0" w:space="0" w:color="auto"/>
            <w:left w:val="none" w:sz="0" w:space="0" w:color="auto"/>
            <w:bottom w:val="none" w:sz="0" w:space="0" w:color="auto"/>
            <w:right w:val="none" w:sz="0" w:space="0" w:color="auto"/>
          </w:divBdr>
          <w:divsChild>
            <w:div w:id="1529104544">
              <w:marLeft w:val="0"/>
              <w:marRight w:val="0"/>
              <w:marTop w:val="0"/>
              <w:marBottom w:val="0"/>
              <w:divBdr>
                <w:top w:val="none" w:sz="0" w:space="0" w:color="auto"/>
                <w:left w:val="none" w:sz="0" w:space="0" w:color="auto"/>
                <w:bottom w:val="none" w:sz="0" w:space="0" w:color="auto"/>
                <w:right w:val="none" w:sz="0" w:space="0" w:color="auto"/>
              </w:divBdr>
            </w:div>
          </w:divsChild>
        </w:div>
        <w:div w:id="1469467779">
          <w:marLeft w:val="0"/>
          <w:marRight w:val="0"/>
          <w:marTop w:val="0"/>
          <w:marBottom w:val="0"/>
          <w:divBdr>
            <w:top w:val="none" w:sz="0" w:space="0" w:color="auto"/>
            <w:left w:val="none" w:sz="0" w:space="0" w:color="auto"/>
            <w:bottom w:val="none" w:sz="0" w:space="0" w:color="auto"/>
            <w:right w:val="none" w:sz="0" w:space="0" w:color="auto"/>
          </w:divBdr>
          <w:divsChild>
            <w:div w:id="519779814">
              <w:marLeft w:val="0"/>
              <w:marRight w:val="0"/>
              <w:marTop w:val="0"/>
              <w:marBottom w:val="0"/>
              <w:divBdr>
                <w:top w:val="none" w:sz="0" w:space="0" w:color="auto"/>
                <w:left w:val="none" w:sz="0" w:space="0" w:color="auto"/>
                <w:bottom w:val="none" w:sz="0" w:space="0" w:color="auto"/>
                <w:right w:val="none" w:sz="0" w:space="0" w:color="auto"/>
              </w:divBdr>
            </w:div>
          </w:divsChild>
        </w:div>
        <w:div w:id="1511794659">
          <w:marLeft w:val="0"/>
          <w:marRight w:val="0"/>
          <w:marTop w:val="0"/>
          <w:marBottom w:val="0"/>
          <w:divBdr>
            <w:top w:val="none" w:sz="0" w:space="0" w:color="auto"/>
            <w:left w:val="none" w:sz="0" w:space="0" w:color="auto"/>
            <w:bottom w:val="none" w:sz="0" w:space="0" w:color="auto"/>
            <w:right w:val="none" w:sz="0" w:space="0" w:color="auto"/>
          </w:divBdr>
          <w:divsChild>
            <w:div w:id="25783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0598">
      <w:bodyDiv w:val="1"/>
      <w:marLeft w:val="0"/>
      <w:marRight w:val="0"/>
      <w:marTop w:val="0"/>
      <w:marBottom w:val="0"/>
      <w:divBdr>
        <w:top w:val="none" w:sz="0" w:space="0" w:color="auto"/>
        <w:left w:val="none" w:sz="0" w:space="0" w:color="auto"/>
        <w:bottom w:val="none" w:sz="0" w:space="0" w:color="auto"/>
        <w:right w:val="none" w:sz="0" w:space="0" w:color="auto"/>
      </w:divBdr>
    </w:div>
    <w:div w:id="1539320988">
      <w:bodyDiv w:val="1"/>
      <w:marLeft w:val="0"/>
      <w:marRight w:val="0"/>
      <w:marTop w:val="0"/>
      <w:marBottom w:val="0"/>
      <w:divBdr>
        <w:top w:val="none" w:sz="0" w:space="0" w:color="auto"/>
        <w:left w:val="none" w:sz="0" w:space="0" w:color="auto"/>
        <w:bottom w:val="none" w:sz="0" w:space="0" w:color="auto"/>
        <w:right w:val="none" w:sz="0" w:space="0" w:color="auto"/>
      </w:divBdr>
    </w:div>
    <w:div w:id="1635713564">
      <w:bodyDiv w:val="1"/>
      <w:marLeft w:val="0"/>
      <w:marRight w:val="0"/>
      <w:marTop w:val="0"/>
      <w:marBottom w:val="0"/>
      <w:divBdr>
        <w:top w:val="none" w:sz="0" w:space="0" w:color="auto"/>
        <w:left w:val="none" w:sz="0" w:space="0" w:color="auto"/>
        <w:bottom w:val="none" w:sz="0" w:space="0" w:color="auto"/>
        <w:right w:val="none" w:sz="0" w:space="0" w:color="auto"/>
      </w:divBdr>
    </w:div>
    <w:div w:id="1661889478">
      <w:bodyDiv w:val="1"/>
      <w:marLeft w:val="0"/>
      <w:marRight w:val="0"/>
      <w:marTop w:val="0"/>
      <w:marBottom w:val="0"/>
      <w:divBdr>
        <w:top w:val="none" w:sz="0" w:space="0" w:color="auto"/>
        <w:left w:val="none" w:sz="0" w:space="0" w:color="auto"/>
        <w:bottom w:val="none" w:sz="0" w:space="0" w:color="auto"/>
        <w:right w:val="none" w:sz="0" w:space="0" w:color="auto"/>
      </w:divBdr>
    </w:div>
    <w:div w:id="1663119104">
      <w:bodyDiv w:val="1"/>
      <w:marLeft w:val="0"/>
      <w:marRight w:val="0"/>
      <w:marTop w:val="0"/>
      <w:marBottom w:val="0"/>
      <w:divBdr>
        <w:top w:val="none" w:sz="0" w:space="0" w:color="auto"/>
        <w:left w:val="none" w:sz="0" w:space="0" w:color="auto"/>
        <w:bottom w:val="none" w:sz="0" w:space="0" w:color="auto"/>
        <w:right w:val="none" w:sz="0" w:space="0" w:color="auto"/>
      </w:divBdr>
    </w:div>
    <w:div w:id="1681809131">
      <w:bodyDiv w:val="1"/>
      <w:marLeft w:val="0"/>
      <w:marRight w:val="0"/>
      <w:marTop w:val="0"/>
      <w:marBottom w:val="0"/>
      <w:divBdr>
        <w:top w:val="none" w:sz="0" w:space="0" w:color="auto"/>
        <w:left w:val="none" w:sz="0" w:space="0" w:color="auto"/>
        <w:bottom w:val="none" w:sz="0" w:space="0" w:color="auto"/>
        <w:right w:val="none" w:sz="0" w:space="0" w:color="auto"/>
      </w:divBdr>
    </w:div>
    <w:div w:id="1687125357">
      <w:bodyDiv w:val="1"/>
      <w:marLeft w:val="0"/>
      <w:marRight w:val="0"/>
      <w:marTop w:val="0"/>
      <w:marBottom w:val="0"/>
      <w:divBdr>
        <w:top w:val="none" w:sz="0" w:space="0" w:color="auto"/>
        <w:left w:val="none" w:sz="0" w:space="0" w:color="auto"/>
        <w:bottom w:val="none" w:sz="0" w:space="0" w:color="auto"/>
        <w:right w:val="none" w:sz="0" w:space="0" w:color="auto"/>
      </w:divBdr>
    </w:div>
    <w:div w:id="1687363989">
      <w:bodyDiv w:val="1"/>
      <w:marLeft w:val="0"/>
      <w:marRight w:val="0"/>
      <w:marTop w:val="0"/>
      <w:marBottom w:val="0"/>
      <w:divBdr>
        <w:top w:val="none" w:sz="0" w:space="0" w:color="auto"/>
        <w:left w:val="none" w:sz="0" w:space="0" w:color="auto"/>
        <w:bottom w:val="none" w:sz="0" w:space="0" w:color="auto"/>
        <w:right w:val="none" w:sz="0" w:space="0" w:color="auto"/>
      </w:divBdr>
    </w:div>
    <w:div w:id="1712682707">
      <w:bodyDiv w:val="1"/>
      <w:marLeft w:val="0"/>
      <w:marRight w:val="0"/>
      <w:marTop w:val="0"/>
      <w:marBottom w:val="0"/>
      <w:divBdr>
        <w:top w:val="none" w:sz="0" w:space="0" w:color="auto"/>
        <w:left w:val="none" w:sz="0" w:space="0" w:color="auto"/>
        <w:bottom w:val="none" w:sz="0" w:space="0" w:color="auto"/>
        <w:right w:val="none" w:sz="0" w:space="0" w:color="auto"/>
      </w:divBdr>
    </w:div>
    <w:div w:id="1716733827">
      <w:bodyDiv w:val="1"/>
      <w:marLeft w:val="0"/>
      <w:marRight w:val="0"/>
      <w:marTop w:val="0"/>
      <w:marBottom w:val="0"/>
      <w:divBdr>
        <w:top w:val="none" w:sz="0" w:space="0" w:color="auto"/>
        <w:left w:val="none" w:sz="0" w:space="0" w:color="auto"/>
        <w:bottom w:val="none" w:sz="0" w:space="0" w:color="auto"/>
        <w:right w:val="none" w:sz="0" w:space="0" w:color="auto"/>
      </w:divBdr>
    </w:div>
    <w:div w:id="1722558162">
      <w:bodyDiv w:val="1"/>
      <w:marLeft w:val="0"/>
      <w:marRight w:val="0"/>
      <w:marTop w:val="0"/>
      <w:marBottom w:val="0"/>
      <w:divBdr>
        <w:top w:val="none" w:sz="0" w:space="0" w:color="auto"/>
        <w:left w:val="none" w:sz="0" w:space="0" w:color="auto"/>
        <w:bottom w:val="none" w:sz="0" w:space="0" w:color="auto"/>
        <w:right w:val="none" w:sz="0" w:space="0" w:color="auto"/>
      </w:divBdr>
    </w:div>
    <w:div w:id="1727680846">
      <w:bodyDiv w:val="1"/>
      <w:marLeft w:val="0"/>
      <w:marRight w:val="0"/>
      <w:marTop w:val="0"/>
      <w:marBottom w:val="0"/>
      <w:divBdr>
        <w:top w:val="none" w:sz="0" w:space="0" w:color="auto"/>
        <w:left w:val="none" w:sz="0" w:space="0" w:color="auto"/>
        <w:bottom w:val="none" w:sz="0" w:space="0" w:color="auto"/>
        <w:right w:val="none" w:sz="0" w:space="0" w:color="auto"/>
      </w:divBdr>
    </w:div>
    <w:div w:id="1730103873">
      <w:bodyDiv w:val="1"/>
      <w:marLeft w:val="0"/>
      <w:marRight w:val="0"/>
      <w:marTop w:val="0"/>
      <w:marBottom w:val="0"/>
      <w:divBdr>
        <w:top w:val="none" w:sz="0" w:space="0" w:color="auto"/>
        <w:left w:val="none" w:sz="0" w:space="0" w:color="auto"/>
        <w:bottom w:val="none" w:sz="0" w:space="0" w:color="auto"/>
        <w:right w:val="none" w:sz="0" w:space="0" w:color="auto"/>
      </w:divBdr>
    </w:div>
    <w:div w:id="1779988071">
      <w:bodyDiv w:val="1"/>
      <w:marLeft w:val="0"/>
      <w:marRight w:val="0"/>
      <w:marTop w:val="0"/>
      <w:marBottom w:val="0"/>
      <w:divBdr>
        <w:top w:val="none" w:sz="0" w:space="0" w:color="auto"/>
        <w:left w:val="none" w:sz="0" w:space="0" w:color="auto"/>
        <w:bottom w:val="none" w:sz="0" w:space="0" w:color="auto"/>
        <w:right w:val="none" w:sz="0" w:space="0" w:color="auto"/>
      </w:divBdr>
    </w:div>
    <w:div w:id="1802069486">
      <w:bodyDiv w:val="1"/>
      <w:marLeft w:val="0"/>
      <w:marRight w:val="0"/>
      <w:marTop w:val="0"/>
      <w:marBottom w:val="0"/>
      <w:divBdr>
        <w:top w:val="none" w:sz="0" w:space="0" w:color="auto"/>
        <w:left w:val="none" w:sz="0" w:space="0" w:color="auto"/>
        <w:bottom w:val="none" w:sz="0" w:space="0" w:color="auto"/>
        <w:right w:val="none" w:sz="0" w:space="0" w:color="auto"/>
      </w:divBdr>
    </w:div>
    <w:div w:id="1805734775">
      <w:bodyDiv w:val="1"/>
      <w:marLeft w:val="0"/>
      <w:marRight w:val="0"/>
      <w:marTop w:val="0"/>
      <w:marBottom w:val="0"/>
      <w:divBdr>
        <w:top w:val="none" w:sz="0" w:space="0" w:color="auto"/>
        <w:left w:val="none" w:sz="0" w:space="0" w:color="auto"/>
        <w:bottom w:val="none" w:sz="0" w:space="0" w:color="auto"/>
        <w:right w:val="none" w:sz="0" w:space="0" w:color="auto"/>
      </w:divBdr>
    </w:div>
    <w:div w:id="1818263183">
      <w:bodyDiv w:val="1"/>
      <w:marLeft w:val="0"/>
      <w:marRight w:val="0"/>
      <w:marTop w:val="0"/>
      <w:marBottom w:val="0"/>
      <w:divBdr>
        <w:top w:val="none" w:sz="0" w:space="0" w:color="auto"/>
        <w:left w:val="none" w:sz="0" w:space="0" w:color="auto"/>
        <w:bottom w:val="none" w:sz="0" w:space="0" w:color="auto"/>
        <w:right w:val="none" w:sz="0" w:space="0" w:color="auto"/>
      </w:divBdr>
    </w:div>
    <w:div w:id="1835101065">
      <w:bodyDiv w:val="1"/>
      <w:marLeft w:val="0"/>
      <w:marRight w:val="0"/>
      <w:marTop w:val="0"/>
      <w:marBottom w:val="0"/>
      <w:divBdr>
        <w:top w:val="none" w:sz="0" w:space="0" w:color="auto"/>
        <w:left w:val="none" w:sz="0" w:space="0" w:color="auto"/>
        <w:bottom w:val="none" w:sz="0" w:space="0" w:color="auto"/>
        <w:right w:val="none" w:sz="0" w:space="0" w:color="auto"/>
      </w:divBdr>
    </w:div>
    <w:div w:id="1835293695">
      <w:bodyDiv w:val="1"/>
      <w:marLeft w:val="0"/>
      <w:marRight w:val="0"/>
      <w:marTop w:val="0"/>
      <w:marBottom w:val="0"/>
      <w:divBdr>
        <w:top w:val="none" w:sz="0" w:space="0" w:color="auto"/>
        <w:left w:val="none" w:sz="0" w:space="0" w:color="auto"/>
        <w:bottom w:val="none" w:sz="0" w:space="0" w:color="auto"/>
        <w:right w:val="none" w:sz="0" w:space="0" w:color="auto"/>
      </w:divBdr>
    </w:div>
    <w:div w:id="1846556693">
      <w:bodyDiv w:val="1"/>
      <w:marLeft w:val="0"/>
      <w:marRight w:val="0"/>
      <w:marTop w:val="0"/>
      <w:marBottom w:val="0"/>
      <w:divBdr>
        <w:top w:val="none" w:sz="0" w:space="0" w:color="auto"/>
        <w:left w:val="none" w:sz="0" w:space="0" w:color="auto"/>
        <w:bottom w:val="none" w:sz="0" w:space="0" w:color="auto"/>
        <w:right w:val="none" w:sz="0" w:space="0" w:color="auto"/>
      </w:divBdr>
    </w:div>
    <w:div w:id="1853718062">
      <w:bodyDiv w:val="1"/>
      <w:marLeft w:val="0"/>
      <w:marRight w:val="0"/>
      <w:marTop w:val="0"/>
      <w:marBottom w:val="0"/>
      <w:divBdr>
        <w:top w:val="none" w:sz="0" w:space="0" w:color="auto"/>
        <w:left w:val="none" w:sz="0" w:space="0" w:color="auto"/>
        <w:bottom w:val="none" w:sz="0" w:space="0" w:color="auto"/>
        <w:right w:val="none" w:sz="0" w:space="0" w:color="auto"/>
      </w:divBdr>
    </w:div>
    <w:div w:id="1867283361">
      <w:bodyDiv w:val="1"/>
      <w:marLeft w:val="0"/>
      <w:marRight w:val="0"/>
      <w:marTop w:val="0"/>
      <w:marBottom w:val="0"/>
      <w:divBdr>
        <w:top w:val="none" w:sz="0" w:space="0" w:color="auto"/>
        <w:left w:val="none" w:sz="0" w:space="0" w:color="auto"/>
        <w:bottom w:val="none" w:sz="0" w:space="0" w:color="auto"/>
        <w:right w:val="none" w:sz="0" w:space="0" w:color="auto"/>
      </w:divBdr>
    </w:div>
    <w:div w:id="1892036411">
      <w:bodyDiv w:val="1"/>
      <w:marLeft w:val="0"/>
      <w:marRight w:val="0"/>
      <w:marTop w:val="0"/>
      <w:marBottom w:val="0"/>
      <w:divBdr>
        <w:top w:val="none" w:sz="0" w:space="0" w:color="auto"/>
        <w:left w:val="none" w:sz="0" w:space="0" w:color="auto"/>
        <w:bottom w:val="none" w:sz="0" w:space="0" w:color="auto"/>
        <w:right w:val="none" w:sz="0" w:space="0" w:color="auto"/>
      </w:divBdr>
      <w:divsChild>
        <w:div w:id="1380742709">
          <w:marLeft w:val="0"/>
          <w:marRight w:val="0"/>
          <w:marTop w:val="0"/>
          <w:marBottom w:val="0"/>
          <w:divBdr>
            <w:top w:val="none" w:sz="0" w:space="0" w:color="auto"/>
            <w:left w:val="none" w:sz="0" w:space="0" w:color="auto"/>
            <w:bottom w:val="none" w:sz="0" w:space="0" w:color="auto"/>
            <w:right w:val="none" w:sz="0" w:space="0" w:color="auto"/>
          </w:divBdr>
          <w:divsChild>
            <w:div w:id="7875160">
              <w:marLeft w:val="0"/>
              <w:marRight w:val="0"/>
              <w:marTop w:val="0"/>
              <w:marBottom w:val="0"/>
              <w:divBdr>
                <w:top w:val="none" w:sz="0" w:space="0" w:color="auto"/>
                <w:left w:val="none" w:sz="0" w:space="0" w:color="auto"/>
                <w:bottom w:val="none" w:sz="0" w:space="0" w:color="auto"/>
                <w:right w:val="none" w:sz="0" w:space="0" w:color="auto"/>
              </w:divBdr>
            </w:div>
            <w:div w:id="199363572">
              <w:marLeft w:val="0"/>
              <w:marRight w:val="0"/>
              <w:marTop w:val="0"/>
              <w:marBottom w:val="0"/>
              <w:divBdr>
                <w:top w:val="none" w:sz="0" w:space="0" w:color="auto"/>
                <w:left w:val="none" w:sz="0" w:space="0" w:color="auto"/>
                <w:bottom w:val="none" w:sz="0" w:space="0" w:color="auto"/>
                <w:right w:val="none" w:sz="0" w:space="0" w:color="auto"/>
              </w:divBdr>
            </w:div>
            <w:div w:id="210460405">
              <w:marLeft w:val="0"/>
              <w:marRight w:val="0"/>
              <w:marTop w:val="0"/>
              <w:marBottom w:val="0"/>
              <w:divBdr>
                <w:top w:val="none" w:sz="0" w:space="0" w:color="auto"/>
                <w:left w:val="none" w:sz="0" w:space="0" w:color="auto"/>
                <w:bottom w:val="none" w:sz="0" w:space="0" w:color="auto"/>
                <w:right w:val="none" w:sz="0" w:space="0" w:color="auto"/>
              </w:divBdr>
            </w:div>
            <w:div w:id="299501978">
              <w:marLeft w:val="0"/>
              <w:marRight w:val="0"/>
              <w:marTop w:val="0"/>
              <w:marBottom w:val="0"/>
              <w:divBdr>
                <w:top w:val="none" w:sz="0" w:space="0" w:color="auto"/>
                <w:left w:val="none" w:sz="0" w:space="0" w:color="auto"/>
                <w:bottom w:val="none" w:sz="0" w:space="0" w:color="auto"/>
                <w:right w:val="none" w:sz="0" w:space="0" w:color="auto"/>
              </w:divBdr>
            </w:div>
            <w:div w:id="358745006">
              <w:marLeft w:val="0"/>
              <w:marRight w:val="0"/>
              <w:marTop w:val="0"/>
              <w:marBottom w:val="0"/>
              <w:divBdr>
                <w:top w:val="none" w:sz="0" w:space="0" w:color="auto"/>
                <w:left w:val="none" w:sz="0" w:space="0" w:color="auto"/>
                <w:bottom w:val="none" w:sz="0" w:space="0" w:color="auto"/>
                <w:right w:val="none" w:sz="0" w:space="0" w:color="auto"/>
              </w:divBdr>
            </w:div>
            <w:div w:id="416438837">
              <w:marLeft w:val="0"/>
              <w:marRight w:val="0"/>
              <w:marTop w:val="0"/>
              <w:marBottom w:val="0"/>
              <w:divBdr>
                <w:top w:val="none" w:sz="0" w:space="0" w:color="auto"/>
                <w:left w:val="none" w:sz="0" w:space="0" w:color="auto"/>
                <w:bottom w:val="none" w:sz="0" w:space="0" w:color="auto"/>
                <w:right w:val="none" w:sz="0" w:space="0" w:color="auto"/>
              </w:divBdr>
            </w:div>
            <w:div w:id="526143087">
              <w:marLeft w:val="0"/>
              <w:marRight w:val="0"/>
              <w:marTop w:val="0"/>
              <w:marBottom w:val="0"/>
              <w:divBdr>
                <w:top w:val="none" w:sz="0" w:space="0" w:color="auto"/>
                <w:left w:val="none" w:sz="0" w:space="0" w:color="auto"/>
                <w:bottom w:val="none" w:sz="0" w:space="0" w:color="auto"/>
                <w:right w:val="none" w:sz="0" w:space="0" w:color="auto"/>
              </w:divBdr>
            </w:div>
            <w:div w:id="574047478">
              <w:marLeft w:val="0"/>
              <w:marRight w:val="0"/>
              <w:marTop w:val="0"/>
              <w:marBottom w:val="0"/>
              <w:divBdr>
                <w:top w:val="none" w:sz="0" w:space="0" w:color="auto"/>
                <w:left w:val="none" w:sz="0" w:space="0" w:color="auto"/>
                <w:bottom w:val="none" w:sz="0" w:space="0" w:color="auto"/>
                <w:right w:val="none" w:sz="0" w:space="0" w:color="auto"/>
              </w:divBdr>
            </w:div>
            <w:div w:id="642275179">
              <w:marLeft w:val="0"/>
              <w:marRight w:val="0"/>
              <w:marTop w:val="0"/>
              <w:marBottom w:val="0"/>
              <w:divBdr>
                <w:top w:val="none" w:sz="0" w:space="0" w:color="auto"/>
                <w:left w:val="none" w:sz="0" w:space="0" w:color="auto"/>
                <w:bottom w:val="none" w:sz="0" w:space="0" w:color="auto"/>
                <w:right w:val="none" w:sz="0" w:space="0" w:color="auto"/>
              </w:divBdr>
            </w:div>
            <w:div w:id="647129257">
              <w:marLeft w:val="0"/>
              <w:marRight w:val="0"/>
              <w:marTop w:val="0"/>
              <w:marBottom w:val="0"/>
              <w:divBdr>
                <w:top w:val="none" w:sz="0" w:space="0" w:color="auto"/>
                <w:left w:val="none" w:sz="0" w:space="0" w:color="auto"/>
                <w:bottom w:val="none" w:sz="0" w:space="0" w:color="auto"/>
                <w:right w:val="none" w:sz="0" w:space="0" w:color="auto"/>
              </w:divBdr>
            </w:div>
            <w:div w:id="664212695">
              <w:marLeft w:val="0"/>
              <w:marRight w:val="0"/>
              <w:marTop w:val="0"/>
              <w:marBottom w:val="0"/>
              <w:divBdr>
                <w:top w:val="none" w:sz="0" w:space="0" w:color="auto"/>
                <w:left w:val="none" w:sz="0" w:space="0" w:color="auto"/>
                <w:bottom w:val="none" w:sz="0" w:space="0" w:color="auto"/>
                <w:right w:val="none" w:sz="0" w:space="0" w:color="auto"/>
              </w:divBdr>
            </w:div>
            <w:div w:id="811755299">
              <w:marLeft w:val="0"/>
              <w:marRight w:val="0"/>
              <w:marTop w:val="0"/>
              <w:marBottom w:val="0"/>
              <w:divBdr>
                <w:top w:val="none" w:sz="0" w:space="0" w:color="auto"/>
                <w:left w:val="none" w:sz="0" w:space="0" w:color="auto"/>
                <w:bottom w:val="none" w:sz="0" w:space="0" w:color="auto"/>
                <w:right w:val="none" w:sz="0" w:space="0" w:color="auto"/>
              </w:divBdr>
            </w:div>
            <w:div w:id="878976889">
              <w:marLeft w:val="0"/>
              <w:marRight w:val="0"/>
              <w:marTop w:val="0"/>
              <w:marBottom w:val="0"/>
              <w:divBdr>
                <w:top w:val="none" w:sz="0" w:space="0" w:color="auto"/>
                <w:left w:val="none" w:sz="0" w:space="0" w:color="auto"/>
                <w:bottom w:val="none" w:sz="0" w:space="0" w:color="auto"/>
                <w:right w:val="none" w:sz="0" w:space="0" w:color="auto"/>
              </w:divBdr>
            </w:div>
            <w:div w:id="969363953">
              <w:marLeft w:val="0"/>
              <w:marRight w:val="0"/>
              <w:marTop w:val="0"/>
              <w:marBottom w:val="0"/>
              <w:divBdr>
                <w:top w:val="none" w:sz="0" w:space="0" w:color="auto"/>
                <w:left w:val="none" w:sz="0" w:space="0" w:color="auto"/>
                <w:bottom w:val="none" w:sz="0" w:space="0" w:color="auto"/>
                <w:right w:val="none" w:sz="0" w:space="0" w:color="auto"/>
              </w:divBdr>
            </w:div>
            <w:div w:id="984358902">
              <w:marLeft w:val="0"/>
              <w:marRight w:val="0"/>
              <w:marTop w:val="0"/>
              <w:marBottom w:val="0"/>
              <w:divBdr>
                <w:top w:val="none" w:sz="0" w:space="0" w:color="auto"/>
                <w:left w:val="none" w:sz="0" w:space="0" w:color="auto"/>
                <w:bottom w:val="none" w:sz="0" w:space="0" w:color="auto"/>
                <w:right w:val="none" w:sz="0" w:space="0" w:color="auto"/>
              </w:divBdr>
            </w:div>
            <w:div w:id="1025866815">
              <w:marLeft w:val="0"/>
              <w:marRight w:val="0"/>
              <w:marTop w:val="0"/>
              <w:marBottom w:val="0"/>
              <w:divBdr>
                <w:top w:val="none" w:sz="0" w:space="0" w:color="auto"/>
                <w:left w:val="none" w:sz="0" w:space="0" w:color="auto"/>
                <w:bottom w:val="none" w:sz="0" w:space="0" w:color="auto"/>
                <w:right w:val="none" w:sz="0" w:space="0" w:color="auto"/>
              </w:divBdr>
            </w:div>
            <w:div w:id="1046223629">
              <w:marLeft w:val="0"/>
              <w:marRight w:val="0"/>
              <w:marTop w:val="0"/>
              <w:marBottom w:val="0"/>
              <w:divBdr>
                <w:top w:val="none" w:sz="0" w:space="0" w:color="auto"/>
                <w:left w:val="none" w:sz="0" w:space="0" w:color="auto"/>
                <w:bottom w:val="none" w:sz="0" w:space="0" w:color="auto"/>
                <w:right w:val="none" w:sz="0" w:space="0" w:color="auto"/>
              </w:divBdr>
            </w:div>
            <w:div w:id="1353459807">
              <w:marLeft w:val="0"/>
              <w:marRight w:val="0"/>
              <w:marTop w:val="0"/>
              <w:marBottom w:val="0"/>
              <w:divBdr>
                <w:top w:val="none" w:sz="0" w:space="0" w:color="auto"/>
                <w:left w:val="none" w:sz="0" w:space="0" w:color="auto"/>
                <w:bottom w:val="none" w:sz="0" w:space="0" w:color="auto"/>
                <w:right w:val="none" w:sz="0" w:space="0" w:color="auto"/>
              </w:divBdr>
            </w:div>
            <w:div w:id="1359165234">
              <w:marLeft w:val="0"/>
              <w:marRight w:val="0"/>
              <w:marTop w:val="0"/>
              <w:marBottom w:val="0"/>
              <w:divBdr>
                <w:top w:val="none" w:sz="0" w:space="0" w:color="auto"/>
                <w:left w:val="none" w:sz="0" w:space="0" w:color="auto"/>
                <w:bottom w:val="none" w:sz="0" w:space="0" w:color="auto"/>
                <w:right w:val="none" w:sz="0" w:space="0" w:color="auto"/>
              </w:divBdr>
            </w:div>
            <w:div w:id="1438065030">
              <w:marLeft w:val="0"/>
              <w:marRight w:val="0"/>
              <w:marTop w:val="0"/>
              <w:marBottom w:val="0"/>
              <w:divBdr>
                <w:top w:val="none" w:sz="0" w:space="0" w:color="auto"/>
                <w:left w:val="none" w:sz="0" w:space="0" w:color="auto"/>
                <w:bottom w:val="none" w:sz="0" w:space="0" w:color="auto"/>
                <w:right w:val="none" w:sz="0" w:space="0" w:color="auto"/>
              </w:divBdr>
            </w:div>
            <w:div w:id="205908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2916">
      <w:bodyDiv w:val="1"/>
      <w:marLeft w:val="0"/>
      <w:marRight w:val="0"/>
      <w:marTop w:val="0"/>
      <w:marBottom w:val="0"/>
      <w:divBdr>
        <w:top w:val="none" w:sz="0" w:space="0" w:color="auto"/>
        <w:left w:val="none" w:sz="0" w:space="0" w:color="auto"/>
        <w:bottom w:val="none" w:sz="0" w:space="0" w:color="auto"/>
        <w:right w:val="none" w:sz="0" w:space="0" w:color="auto"/>
      </w:divBdr>
    </w:div>
    <w:div w:id="1911384224">
      <w:bodyDiv w:val="1"/>
      <w:marLeft w:val="0"/>
      <w:marRight w:val="0"/>
      <w:marTop w:val="0"/>
      <w:marBottom w:val="0"/>
      <w:divBdr>
        <w:top w:val="none" w:sz="0" w:space="0" w:color="auto"/>
        <w:left w:val="none" w:sz="0" w:space="0" w:color="auto"/>
        <w:bottom w:val="none" w:sz="0" w:space="0" w:color="auto"/>
        <w:right w:val="none" w:sz="0" w:space="0" w:color="auto"/>
      </w:divBdr>
    </w:div>
    <w:div w:id="1919047917">
      <w:bodyDiv w:val="1"/>
      <w:marLeft w:val="0"/>
      <w:marRight w:val="0"/>
      <w:marTop w:val="0"/>
      <w:marBottom w:val="0"/>
      <w:divBdr>
        <w:top w:val="none" w:sz="0" w:space="0" w:color="auto"/>
        <w:left w:val="none" w:sz="0" w:space="0" w:color="auto"/>
        <w:bottom w:val="none" w:sz="0" w:space="0" w:color="auto"/>
        <w:right w:val="none" w:sz="0" w:space="0" w:color="auto"/>
      </w:divBdr>
    </w:div>
    <w:div w:id="1924676396">
      <w:bodyDiv w:val="1"/>
      <w:marLeft w:val="0"/>
      <w:marRight w:val="0"/>
      <w:marTop w:val="0"/>
      <w:marBottom w:val="0"/>
      <w:divBdr>
        <w:top w:val="none" w:sz="0" w:space="0" w:color="auto"/>
        <w:left w:val="none" w:sz="0" w:space="0" w:color="auto"/>
        <w:bottom w:val="none" w:sz="0" w:space="0" w:color="auto"/>
        <w:right w:val="none" w:sz="0" w:space="0" w:color="auto"/>
      </w:divBdr>
      <w:divsChild>
        <w:div w:id="438182941">
          <w:marLeft w:val="0"/>
          <w:marRight w:val="0"/>
          <w:marTop w:val="72"/>
          <w:marBottom w:val="0"/>
          <w:divBdr>
            <w:top w:val="none" w:sz="0" w:space="0" w:color="auto"/>
            <w:left w:val="none" w:sz="0" w:space="0" w:color="auto"/>
            <w:bottom w:val="none" w:sz="0" w:space="0" w:color="auto"/>
            <w:right w:val="none" w:sz="0" w:space="0" w:color="auto"/>
          </w:divBdr>
          <w:divsChild>
            <w:div w:id="28073004">
              <w:marLeft w:val="0"/>
              <w:marRight w:val="0"/>
              <w:marTop w:val="0"/>
              <w:marBottom w:val="0"/>
              <w:divBdr>
                <w:top w:val="none" w:sz="0" w:space="0" w:color="auto"/>
                <w:left w:val="none" w:sz="0" w:space="0" w:color="auto"/>
                <w:bottom w:val="none" w:sz="0" w:space="0" w:color="auto"/>
                <w:right w:val="none" w:sz="0" w:space="0" w:color="auto"/>
              </w:divBdr>
            </w:div>
            <w:div w:id="724566823">
              <w:marLeft w:val="360"/>
              <w:marRight w:val="0"/>
              <w:marTop w:val="0"/>
              <w:marBottom w:val="72"/>
              <w:divBdr>
                <w:top w:val="none" w:sz="0" w:space="0" w:color="auto"/>
                <w:left w:val="none" w:sz="0" w:space="0" w:color="auto"/>
                <w:bottom w:val="none" w:sz="0" w:space="0" w:color="auto"/>
                <w:right w:val="none" w:sz="0" w:space="0" w:color="auto"/>
              </w:divBdr>
              <w:divsChild>
                <w:div w:id="1077361125">
                  <w:marLeft w:val="0"/>
                  <w:marRight w:val="0"/>
                  <w:marTop w:val="0"/>
                  <w:marBottom w:val="0"/>
                  <w:divBdr>
                    <w:top w:val="none" w:sz="0" w:space="0" w:color="auto"/>
                    <w:left w:val="none" w:sz="0" w:space="0" w:color="auto"/>
                    <w:bottom w:val="none" w:sz="0" w:space="0" w:color="auto"/>
                    <w:right w:val="none" w:sz="0" w:space="0" w:color="auto"/>
                  </w:divBdr>
                </w:div>
              </w:divsChild>
            </w:div>
            <w:div w:id="1245338127">
              <w:marLeft w:val="360"/>
              <w:marRight w:val="0"/>
              <w:marTop w:val="0"/>
              <w:marBottom w:val="72"/>
              <w:divBdr>
                <w:top w:val="none" w:sz="0" w:space="0" w:color="auto"/>
                <w:left w:val="none" w:sz="0" w:space="0" w:color="auto"/>
                <w:bottom w:val="none" w:sz="0" w:space="0" w:color="auto"/>
                <w:right w:val="none" w:sz="0" w:space="0" w:color="auto"/>
              </w:divBdr>
              <w:divsChild>
                <w:div w:id="1700545326">
                  <w:marLeft w:val="0"/>
                  <w:marRight w:val="0"/>
                  <w:marTop w:val="0"/>
                  <w:marBottom w:val="0"/>
                  <w:divBdr>
                    <w:top w:val="none" w:sz="0" w:space="0" w:color="auto"/>
                    <w:left w:val="none" w:sz="0" w:space="0" w:color="auto"/>
                    <w:bottom w:val="none" w:sz="0" w:space="0" w:color="auto"/>
                    <w:right w:val="none" w:sz="0" w:space="0" w:color="auto"/>
                  </w:divBdr>
                </w:div>
              </w:divsChild>
            </w:div>
            <w:div w:id="1525745624">
              <w:marLeft w:val="360"/>
              <w:marRight w:val="0"/>
              <w:marTop w:val="72"/>
              <w:marBottom w:val="72"/>
              <w:divBdr>
                <w:top w:val="none" w:sz="0" w:space="0" w:color="auto"/>
                <w:left w:val="none" w:sz="0" w:space="0" w:color="auto"/>
                <w:bottom w:val="none" w:sz="0" w:space="0" w:color="auto"/>
                <w:right w:val="none" w:sz="0" w:space="0" w:color="auto"/>
              </w:divBdr>
              <w:divsChild>
                <w:div w:id="508563973">
                  <w:marLeft w:val="0"/>
                  <w:marRight w:val="0"/>
                  <w:marTop w:val="0"/>
                  <w:marBottom w:val="0"/>
                  <w:divBdr>
                    <w:top w:val="none" w:sz="0" w:space="0" w:color="auto"/>
                    <w:left w:val="none" w:sz="0" w:space="0" w:color="auto"/>
                    <w:bottom w:val="none" w:sz="0" w:space="0" w:color="auto"/>
                    <w:right w:val="none" w:sz="0" w:space="0" w:color="auto"/>
                  </w:divBdr>
                </w:div>
              </w:divsChild>
            </w:div>
            <w:div w:id="1613591248">
              <w:marLeft w:val="360"/>
              <w:marRight w:val="0"/>
              <w:marTop w:val="0"/>
              <w:marBottom w:val="72"/>
              <w:divBdr>
                <w:top w:val="none" w:sz="0" w:space="0" w:color="auto"/>
                <w:left w:val="none" w:sz="0" w:space="0" w:color="auto"/>
                <w:bottom w:val="none" w:sz="0" w:space="0" w:color="auto"/>
                <w:right w:val="none" w:sz="0" w:space="0" w:color="auto"/>
              </w:divBdr>
              <w:divsChild>
                <w:div w:id="193451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238427">
          <w:marLeft w:val="0"/>
          <w:marRight w:val="0"/>
          <w:marTop w:val="72"/>
          <w:marBottom w:val="0"/>
          <w:divBdr>
            <w:top w:val="none" w:sz="0" w:space="0" w:color="auto"/>
            <w:left w:val="none" w:sz="0" w:space="0" w:color="auto"/>
            <w:bottom w:val="none" w:sz="0" w:space="0" w:color="auto"/>
            <w:right w:val="none" w:sz="0" w:space="0" w:color="auto"/>
          </w:divBdr>
          <w:divsChild>
            <w:div w:id="13371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644">
      <w:bodyDiv w:val="1"/>
      <w:marLeft w:val="0"/>
      <w:marRight w:val="0"/>
      <w:marTop w:val="0"/>
      <w:marBottom w:val="0"/>
      <w:divBdr>
        <w:top w:val="none" w:sz="0" w:space="0" w:color="auto"/>
        <w:left w:val="none" w:sz="0" w:space="0" w:color="auto"/>
        <w:bottom w:val="none" w:sz="0" w:space="0" w:color="auto"/>
        <w:right w:val="none" w:sz="0" w:space="0" w:color="auto"/>
      </w:divBdr>
      <w:divsChild>
        <w:div w:id="1206136014">
          <w:marLeft w:val="0"/>
          <w:marRight w:val="0"/>
          <w:marTop w:val="0"/>
          <w:marBottom w:val="0"/>
          <w:divBdr>
            <w:top w:val="none" w:sz="0" w:space="0" w:color="auto"/>
            <w:left w:val="none" w:sz="0" w:space="0" w:color="auto"/>
            <w:bottom w:val="none" w:sz="0" w:space="0" w:color="auto"/>
            <w:right w:val="none" w:sz="0" w:space="0" w:color="auto"/>
          </w:divBdr>
          <w:divsChild>
            <w:div w:id="219248797">
              <w:marLeft w:val="0"/>
              <w:marRight w:val="0"/>
              <w:marTop w:val="0"/>
              <w:marBottom w:val="0"/>
              <w:divBdr>
                <w:top w:val="none" w:sz="0" w:space="0" w:color="auto"/>
                <w:left w:val="none" w:sz="0" w:space="0" w:color="auto"/>
                <w:bottom w:val="none" w:sz="0" w:space="0" w:color="auto"/>
                <w:right w:val="none" w:sz="0" w:space="0" w:color="auto"/>
              </w:divBdr>
            </w:div>
          </w:divsChild>
        </w:div>
        <w:div w:id="1964072263">
          <w:marLeft w:val="0"/>
          <w:marRight w:val="0"/>
          <w:marTop w:val="0"/>
          <w:marBottom w:val="0"/>
          <w:divBdr>
            <w:top w:val="none" w:sz="0" w:space="0" w:color="auto"/>
            <w:left w:val="none" w:sz="0" w:space="0" w:color="auto"/>
            <w:bottom w:val="none" w:sz="0" w:space="0" w:color="auto"/>
            <w:right w:val="none" w:sz="0" w:space="0" w:color="auto"/>
          </w:divBdr>
          <w:divsChild>
            <w:div w:id="177605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6249">
      <w:bodyDiv w:val="1"/>
      <w:marLeft w:val="0"/>
      <w:marRight w:val="0"/>
      <w:marTop w:val="0"/>
      <w:marBottom w:val="0"/>
      <w:divBdr>
        <w:top w:val="none" w:sz="0" w:space="0" w:color="auto"/>
        <w:left w:val="none" w:sz="0" w:space="0" w:color="auto"/>
        <w:bottom w:val="none" w:sz="0" w:space="0" w:color="auto"/>
        <w:right w:val="none" w:sz="0" w:space="0" w:color="auto"/>
      </w:divBdr>
    </w:div>
    <w:div w:id="1961261608">
      <w:bodyDiv w:val="1"/>
      <w:marLeft w:val="0"/>
      <w:marRight w:val="0"/>
      <w:marTop w:val="0"/>
      <w:marBottom w:val="0"/>
      <w:divBdr>
        <w:top w:val="none" w:sz="0" w:space="0" w:color="auto"/>
        <w:left w:val="none" w:sz="0" w:space="0" w:color="auto"/>
        <w:bottom w:val="none" w:sz="0" w:space="0" w:color="auto"/>
        <w:right w:val="none" w:sz="0" w:space="0" w:color="auto"/>
      </w:divBdr>
    </w:div>
    <w:div w:id="1979652229">
      <w:bodyDiv w:val="1"/>
      <w:marLeft w:val="0"/>
      <w:marRight w:val="0"/>
      <w:marTop w:val="0"/>
      <w:marBottom w:val="0"/>
      <w:divBdr>
        <w:top w:val="none" w:sz="0" w:space="0" w:color="auto"/>
        <w:left w:val="none" w:sz="0" w:space="0" w:color="auto"/>
        <w:bottom w:val="none" w:sz="0" w:space="0" w:color="auto"/>
        <w:right w:val="none" w:sz="0" w:space="0" w:color="auto"/>
      </w:divBdr>
    </w:div>
    <w:div w:id="2060276376">
      <w:bodyDiv w:val="1"/>
      <w:marLeft w:val="0"/>
      <w:marRight w:val="0"/>
      <w:marTop w:val="0"/>
      <w:marBottom w:val="0"/>
      <w:divBdr>
        <w:top w:val="none" w:sz="0" w:space="0" w:color="auto"/>
        <w:left w:val="none" w:sz="0" w:space="0" w:color="auto"/>
        <w:bottom w:val="none" w:sz="0" w:space="0" w:color="auto"/>
        <w:right w:val="none" w:sz="0" w:space="0" w:color="auto"/>
      </w:divBdr>
    </w:div>
    <w:div w:id="2105148382">
      <w:bodyDiv w:val="1"/>
      <w:marLeft w:val="0"/>
      <w:marRight w:val="0"/>
      <w:marTop w:val="0"/>
      <w:marBottom w:val="0"/>
      <w:divBdr>
        <w:top w:val="none" w:sz="0" w:space="0" w:color="auto"/>
        <w:left w:val="none" w:sz="0" w:space="0" w:color="auto"/>
        <w:bottom w:val="none" w:sz="0" w:space="0" w:color="auto"/>
        <w:right w:val="none" w:sz="0" w:space="0" w:color="auto"/>
      </w:divBdr>
    </w:div>
    <w:div w:id="2112237300">
      <w:bodyDiv w:val="1"/>
      <w:marLeft w:val="0"/>
      <w:marRight w:val="0"/>
      <w:marTop w:val="0"/>
      <w:marBottom w:val="0"/>
      <w:divBdr>
        <w:top w:val="none" w:sz="0" w:space="0" w:color="auto"/>
        <w:left w:val="none" w:sz="0" w:space="0" w:color="auto"/>
        <w:bottom w:val="none" w:sz="0" w:space="0" w:color="auto"/>
        <w:right w:val="none" w:sz="0" w:space="0" w:color="auto"/>
      </w:divBdr>
    </w:div>
    <w:div w:id="2113626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7FE05-F0F3-43FD-8EFE-5BE4FE5E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976</Words>
  <Characters>5859</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6822</CharactersWithSpaces>
  <SharedDoc>false</SharedDoc>
  <HLinks>
    <vt:vector size="84" baseType="variant">
      <vt:variant>
        <vt:i4>196735</vt:i4>
      </vt:variant>
      <vt:variant>
        <vt:i4>39</vt:i4>
      </vt:variant>
      <vt:variant>
        <vt:i4>0</vt:i4>
      </vt:variant>
      <vt:variant>
        <vt:i4>5</vt:i4>
      </vt:variant>
      <vt:variant>
        <vt:lpwstr>mailto:iodo@gpw.katowice.pl</vt:lpwstr>
      </vt:variant>
      <vt:variant>
        <vt:lpwstr/>
      </vt:variant>
      <vt:variant>
        <vt:i4>589852</vt:i4>
      </vt:variant>
      <vt:variant>
        <vt:i4>36</vt:i4>
      </vt:variant>
      <vt:variant>
        <vt:i4>0</vt:i4>
      </vt:variant>
      <vt:variant>
        <vt:i4>5</vt:i4>
      </vt:variant>
      <vt:variant>
        <vt:lpwstr>https://gpw-katowice.ezamawiajacy.pl/</vt:lpwstr>
      </vt:variant>
      <vt:variant>
        <vt:lpwstr/>
      </vt:variant>
      <vt:variant>
        <vt:i4>589852</vt:i4>
      </vt:variant>
      <vt:variant>
        <vt:i4>33</vt:i4>
      </vt:variant>
      <vt:variant>
        <vt:i4>0</vt:i4>
      </vt:variant>
      <vt:variant>
        <vt:i4>5</vt:i4>
      </vt:variant>
      <vt:variant>
        <vt:lpwstr>https://gpw-katowice.ezamawiajacy.pl/</vt:lpwstr>
      </vt:variant>
      <vt:variant>
        <vt:lpwstr/>
      </vt:variant>
      <vt:variant>
        <vt:i4>589852</vt:i4>
      </vt:variant>
      <vt:variant>
        <vt:i4>30</vt:i4>
      </vt:variant>
      <vt:variant>
        <vt:i4>0</vt:i4>
      </vt:variant>
      <vt:variant>
        <vt:i4>5</vt:i4>
      </vt:variant>
      <vt:variant>
        <vt:lpwstr>https://gpw-katowice.ezamawiajacy.pl/</vt:lpwstr>
      </vt:variant>
      <vt:variant>
        <vt:lpwstr/>
      </vt:variant>
      <vt:variant>
        <vt:i4>4653075</vt:i4>
      </vt:variant>
      <vt:variant>
        <vt:i4>27</vt:i4>
      </vt:variant>
      <vt:variant>
        <vt:i4>0</vt:i4>
      </vt:variant>
      <vt:variant>
        <vt:i4>5</vt:i4>
      </vt:variant>
      <vt:variant>
        <vt:lpwstr>https://oneplace.marketplanet.pl/</vt:lpwstr>
      </vt:variant>
      <vt:variant>
        <vt:lpwstr/>
      </vt:variant>
      <vt:variant>
        <vt:i4>589852</vt:i4>
      </vt:variant>
      <vt:variant>
        <vt:i4>24</vt:i4>
      </vt:variant>
      <vt:variant>
        <vt:i4>0</vt:i4>
      </vt:variant>
      <vt:variant>
        <vt:i4>5</vt:i4>
      </vt:variant>
      <vt:variant>
        <vt:lpwstr>https://gpw-katowice.ezamawiajacy.pl/</vt:lpwstr>
      </vt:variant>
      <vt:variant>
        <vt:lpwstr/>
      </vt:variant>
      <vt:variant>
        <vt:i4>6226032</vt:i4>
      </vt:variant>
      <vt:variant>
        <vt:i4>21</vt:i4>
      </vt:variant>
      <vt:variant>
        <vt:i4>0</vt:i4>
      </vt:variant>
      <vt:variant>
        <vt:i4>5</vt:i4>
      </vt:variant>
      <vt:variant>
        <vt:lpwstr>mailto:oneplace@marketplanet.pl</vt:lpwstr>
      </vt:variant>
      <vt:variant>
        <vt:lpwstr/>
      </vt:variant>
      <vt:variant>
        <vt:i4>4653075</vt:i4>
      </vt:variant>
      <vt:variant>
        <vt:i4>18</vt:i4>
      </vt:variant>
      <vt:variant>
        <vt:i4>0</vt:i4>
      </vt:variant>
      <vt:variant>
        <vt:i4>5</vt:i4>
      </vt:variant>
      <vt:variant>
        <vt:lpwstr>https://oneplace.marketplanet.pl/</vt:lpwstr>
      </vt:variant>
      <vt:variant>
        <vt:lpwstr/>
      </vt:variant>
      <vt:variant>
        <vt:i4>589852</vt:i4>
      </vt:variant>
      <vt:variant>
        <vt:i4>15</vt:i4>
      </vt:variant>
      <vt:variant>
        <vt:i4>0</vt:i4>
      </vt:variant>
      <vt:variant>
        <vt:i4>5</vt:i4>
      </vt:variant>
      <vt:variant>
        <vt:lpwstr>https://gpw-katowice.ezamawiajacy.pl/</vt:lpwstr>
      </vt:variant>
      <vt:variant>
        <vt:lpwstr/>
      </vt:variant>
      <vt:variant>
        <vt:i4>4653075</vt:i4>
      </vt:variant>
      <vt:variant>
        <vt:i4>12</vt:i4>
      </vt:variant>
      <vt:variant>
        <vt:i4>0</vt:i4>
      </vt:variant>
      <vt:variant>
        <vt:i4>5</vt:i4>
      </vt:variant>
      <vt:variant>
        <vt:lpwstr>https://oneplace.marketplanet.pl/</vt:lpwstr>
      </vt:variant>
      <vt:variant>
        <vt:lpwstr/>
      </vt:variant>
      <vt:variant>
        <vt:i4>589852</vt:i4>
      </vt:variant>
      <vt:variant>
        <vt:i4>9</vt:i4>
      </vt:variant>
      <vt:variant>
        <vt:i4>0</vt:i4>
      </vt:variant>
      <vt:variant>
        <vt:i4>5</vt:i4>
      </vt:variant>
      <vt:variant>
        <vt:lpwstr>https://gpw-katowice.ezamawiajacy.pl/</vt:lpwstr>
      </vt:variant>
      <vt:variant>
        <vt:lpwstr/>
      </vt:variant>
      <vt:variant>
        <vt:i4>6029393</vt:i4>
      </vt:variant>
      <vt:variant>
        <vt:i4>6</vt:i4>
      </vt:variant>
      <vt:variant>
        <vt:i4>0</vt:i4>
      </vt:variant>
      <vt:variant>
        <vt:i4>5</vt:i4>
      </vt:variant>
      <vt:variant>
        <vt:lpwstr>https://www.gpw.katowice.pl/ogloszenia-o-przetargach.php</vt:lpwstr>
      </vt:variant>
      <vt:variant>
        <vt:lpwstr/>
      </vt:variant>
      <vt:variant>
        <vt:i4>6422551</vt:i4>
      </vt:variant>
      <vt:variant>
        <vt:i4>3</vt:i4>
      </vt:variant>
      <vt:variant>
        <vt:i4>0</vt:i4>
      </vt:variant>
      <vt:variant>
        <vt:i4>5</vt:i4>
      </vt:variant>
      <vt:variant>
        <vt:lpwstr>mailto:zamowienia@gpw.katowice.pl</vt:lpwstr>
      </vt:variant>
      <vt:variant>
        <vt:lpwstr/>
      </vt:variant>
      <vt:variant>
        <vt:i4>7471228</vt:i4>
      </vt:variant>
      <vt:variant>
        <vt:i4>0</vt:i4>
      </vt:variant>
      <vt:variant>
        <vt:i4>0</vt:i4>
      </vt:variant>
      <vt:variant>
        <vt:i4>5</vt:i4>
      </vt:variant>
      <vt:variant>
        <vt:lpwstr>http://www.gpw.katowice.pl/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Lejkowska</dc:creator>
  <cp:lastModifiedBy>Anna Lejkowska</cp:lastModifiedBy>
  <cp:revision>32</cp:revision>
  <cp:lastPrinted>2023-10-27T09:33:00Z</cp:lastPrinted>
  <dcterms:created xsi:type="dcterms:W3CDTF">2022-05-06T09:17:00Z</dcterms:created>
  <dcterms:modified xsi:type="dcterms:W3CDTF">2026-04-10T13:41:00Z</dcterms:modified>
</cp:coreProperties>
</file>