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09FB8" w14:textId="77777777" w:rsidR="00D62FA4" w:rsidRPr="003D7CE4" w:rsidRDefault="006D125E" w:rsidP="00DC3A66">
      <w:pPr>
        <w:tabs>
          <w:tab w:val="left" w:pos="0"/>
        </w:tabs>
        <w:autoSpaceDE w:val="0"/>
        <w:autoSpaceDN w:val="0"/>
        <w:spacing w:line="276" w:lineRule="auto"/>
        <w:jc w:val="right"/>
        <w:rPr>
          <w:rFonts w:ascii="Arial" w:hAnsi="Arial" w:cs="Arial"/>
          <w:iCs/>
          <w:color w:val="auto"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2C7B7B">
        <w:rPr>
          <w:rFonts w:ascii="Arial" w:hAnsi="Arial" w:cs="Arial"/>
          <w:b/>
          <w:sz w:val="20"/>
          <w:szCs w:val="20"/>
        </w:rPr>
        <w:tab/>
      </w:r>
      <w:r w:rsidR="00075C84">
        <w:rPr>
          <w:rFonts w:ascii="Arial" w:hAnsi="Arial" w:cs="Arial"/>
          <w:b/>
          <w:sz w:val="20"/>
          <w:szCs w:val="20"/>
        </w:rPr>
        <w:t xml:space="preserve">                 </w:t>
      </w:r>
      <w:r w:rsidR="002C7B7B">
        <w:rPr>
          <w:rFonts w:ascii="Arial" w:hAnsi="Arial" w:cs="Arial"/>
          <w:b/>
          <w:sz w:val="20"/>
          <w:szCs w:val="20"/>
        </w:rPr>
        <w:tab/>
      </w:r>
      <w:r w:rsidR="00E41160" w:rsidRPr="003D7CE4">
        <w:rPr>
          <w:rFonts w:ascii="Arial" w:hAnsi="Arial" w:cs="Arial"/>
          <w:iCs/>
          <w:color w:val="auto"/>
          <w:sz w:val="22"/>
          <w:szCs w:val="22"/>
        </w:rPr>
        <w:t>Załącznik n</w:t>
      </w:r>
      <w:r w:rsidR="00B82CD3" w:rsidRPr="003D7CE4">
        <w:rPr>
          <w:rFonts w:ascii="Arial" w:hAnsi="Arial" w:cs="Arial"/>
          <w:iCs/>
          <w:color w:val="auto"/>
          <w:sz w:val="22"/>
          <w:szCs w:val="22"/>
        </w:rPr>
        <w:t xml:space="preserve">r </w:t>
      </w:r>
      <w:r w:rsidR="001E4802" w:rsidRPr="003D7CE4">
        <w:rPr>
          <w:rFonts w:ascii="Arial" w:hAnsi="Arial" w:cs="Arial"/>
          <w:iCs/>
          <w:color w:val="auto"/>
          <w:sz w:val="22"/>
          <w:szCs w:val="22"/>
        </w:rPr>
        <w:t>1</w:t>
      </w:r>
      <w:r w:rsidR="008171F9" w:rsidRPr="003D7CE4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="001E4802" w:rsidRPr="003D7CE4">
        <w:rPr>
          <w:rFonts w:ascii="Arial" w:hAnsi="Arial" w:cs="Arial"/>
          <w:iCs/>
          <w:color w:val="auto"/>
          <w:sz w:val="22"/>
          <w:szCs w:val="22"/>
        </w:rPr>
        <w:t>do S</w:t>
      </w:r>
      <w:r w:rsidR="008F5780" w:rsidRPr="003D7CE4">
        <w:rPr>
          <w:rFonts w:ascii="Arial" w:hAnsi="Arial" w:cs="Arial"/>
          <w:iCs/>
          <w:color w:val="auto"/>
          <w:sz w:val="22"/>
          <w:szCs w:val="22"/>
        </w:rPr>
        <w:t>WZ</w:t>
      </w:r>
      <w:r w:rsidR="002B7DCF" w:rsidRPr="003D7CE4">
        <w:rPr>
          <w:rFonts w:ascii="Arial" w:hAnsi="Arial" w:cs="Arial"/>
          <w:iCs/>
          <w:color w:val="auto"/>
          <w:sz w:val="22"/>
          <w:szCs w:val="22"/>
        </w:rPr>
        <w:t xml:space="preserve"> </w:t>
      </w:r>
    </w:p>
    <w:p w14:paraId="4C9C2771" w14:textId="77777777" w:rsidR="002B7DCF" w:rsidRPr="00845778" w:rsidRDefault="002B7DCF" w:rsidP="00DC3A66">
      <w:pPr>
        <w:autoSpaceDE w:val="0"/>
        <w:autoSpaceDN w:val="0"/>
        <w:spacing w:line="276" w:lineRule="auto"/>
        <w:jc w:val="center"/>
        <w:rPr>
          <w:rFonts w:ascii="Arial" w:hAnsi="Arial" w:cs="Arial"/>
          <w:b/>
          <w:bCs/>
          <w:spacing w:val="60"/>
          <w:sz w:val="28"/>
          <w:szCs w:val="28"/>
        </w:rPr>
      </w:pPr>
      <w:r w:rsidRPr="00845778">
        <w:rPr>
          <w:rFonts w:ascii="Arial" w:hAnsi="Arial" w:cs="Arial"/>
          <w:b/>
          <w:bCs/>
          <w:spacing w:val="60"/>
          <w:sz w:val="28"/>
          <w:szCs w:val="28"/>
        </w:rPr>
        <w:t>FORMULARZ OFERTOWY</w:t>
      </w:r>
    </w:p>
    <w:p w14:paraId="1DA1EC79" w14:textId="4E6BEE08" w:rsidR="00860F4E" w:rsidRDefault="00E57570" w:rsidP="00DC3A66">
      <w:pPr>
        <w:autoSpaceDE w:val="0"/>
        <w:autoSpaceDN w:val="0"/>
        <w:spacing w:after="120" w:line="276" w:lineRule="auto"/>
        <w:ind w:left="992" w:right="77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Postępowanie o udzielenie zamówienia publicznego prowadzoneg</w:t>
      </w:r>
      <w:r w:rsidR="00370D47">
        <w:rPr>
          <w:rFonts w:ascii="Arial" w:hAnsi="Arial" w:cs="Arial"/>
          <w:sz w:val="22"/>
          <w:szCs w:val="22"/>
        </w:rPr>
        <w:t xml:space="preserve">o </w:t>
      </w:r>
      <w:r w:rsidR="00370D47" w:rsidRPr="00D04F73">
        <w:rPr>
          <w:rFonts w:ascii="Arial" w:hAnsi="Arial" w:cs="Arial"/>
          <w:b/>
          <w:bCs/>
          <w:sz w:val="22"/>
          <w:szCs w:val="22"/>
        </w:rPr>
        <w:t>w trybie</w:t>
      </w:r>
      <w:r w:rsidR="00525C53">
        <w:rPr>
          <w:rFonts w:ascii="Arial" w:hAnsi="Arial" w:cs="Arial"/>
          <w:b/>
          <w:bCs/>
          <w:sz w:val="22"/>
          <w:szCs w:val="22"/>
        </w:rPr>
        <w:t xml:space="preserve"> </w:t>
      </w:r>
      <w:r w:rsidR="00370D47" w:rsidRPr="00D04F73">
        <w:rPr>
          <w:rFonts w:ascii="Arial" w:hAnsi="Arial" w:cs="Arial"/>
          <w:b/>
          <w:bCs/>
          <w:sz w:val="22"/>
          <w:szCs w:val="22"/>
        </w:rPr>
        <w:t>przetargu nieograniczonego</w:t>
      </w:r>
      <w:r>
        <w:rPr>
          <w:rFonts w:ascii="Arial" w:hAnsi="Arial" w:cs="Arial"/>
          <w:sz w:val="22"/>
          <w:szCs w:val="22"/>
        </w:rPr>
        <w:t xml:space="preserve"> </w:t>
      </w:r>
      <w:r w:rsidR="002B7DCF" w:rsidRPr="00E94C2A">
        <w:rPr>
          <w:rFonts w:ascii="Arial" w:hAnsi="Arial" w:cs="Arial"/>
          <w:bCs/>
          <w:sz w:val="22"/>
          <w:szCs w:val="22"/>
        </w:rPr>
        <w:t>o</w:t>
      </w:r>
      <w:r>
        <w:rPr>
          <w:rFonts w:ascii="Arial" w:hAnsi="Arial" w:cs="Arial"/>
          <w:bCs/>
          <w:sz w:val="22"/>
          <w:szCs w:val="22"/>
        </w:rPr>
        <w:t xml:space="preserve"> wartości szacunkowej </w:t>
      </w:r>
      <w:r w:rsidR="002B7DCF" w:rsidRPr="00E94C2A">
        <w:rPr>
          <w:rFonts w:ascii="Arial" w:hAnsi="Arial" w:cs="Arial"/>
          <w:bCs/>
          <w:color w:val="auto"/>
          <w:sz w:val="22"/>
          <w:szCs w:val="22"/>
        </w:rPr>
        <w:t>przekraczającej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2B7DCF" w:rsidRPr="00E94C2A">
        <w:rPr>
          <w:rFonts w:ascii="Arial" w:hAnsi="Arial" w:cs="Arial"/>
          <w:bCs/>
          <w:sz w:val="22"/>
          <w:szCs w:val="22"/>
        </w:rPr>
        <w:t>równowartoś</w:t>
      </w:r>
      <w:r w:rsidR="00706C3F">
        <w:rPr>
          <w:rFonts w:ascii="Arial" w:hAnsi="Arial" w:cs="Arial"/>
          <w:bCs/>
          <w:sz w:val="22"/>
          <w:szCs w:val="22"/>
        </w:rPr>
        <w:t>ć</w:t>
      </w:r>
      <w:r w:rsidR="00525C53">
        <w:rPr>
          <w:rFonts w:ascii="Arial" w:hAnsi="Arial" w:cs="Arial"/>
          <w:bCs/>
          <w:sz w:val="22"/>
          <w:szCs w:val="22"/>
        </w:rPr>
        <w:t xml:space="preserve"> </w:t>
      </w:r>
      <w:r w:rsidR="002A43B7">
        <w:rPr>
          <w:rFonts w:ascii="Arial" w:hAnsi="Arial" w:cs="Arial"/>
          <w:bCs/>
          <w:sz w:val="22"/>
          <w:szCs w:val="22"/>
        </w:rPr>
        <w:t>k</w:t>
      </w:r>
      <w:r w:rsidR="002969D7">
        <w:rPr>
          <w:rFonts w:ascii="Arial" w:hAnsi="Arial" w:cs="Arial"/>
          <w:bCs/>
          <w:sz w:val="22"/>
          <w:szCs w:val="22"/>
        </w:rPr>
        <w:t>woty</w:t>
      </w:r>
      <w:r w:rsidR="002A43B7">
        <w:rPr>
          <w:rFonts w:ascii="Arial" w:hAnsi="Arial" w:cs="Arial"/>
          <w:bCs/>
          <w:sz w:val="22"/>
          <w:szCs w:val="22"/>
        </w:rPr>
        <w:t xml:space="preserve"> </w:t>
      </w:r>
      <w:r w:rsidR="00112D12">
        <w:rPr>
          <w:rFonts w:ascii="Arial" w:hAnsi="Arial" w:cs="Arial"/>
          <w:bCs/>
          <w:sz w:val="22"/>
          <w:szCs w:val="22"/>
        </w:rPr>
        <w:t>216</w:t>
      </w:r>
      <w:r>
        <w:rPr>
          <w:rFonts w:ascii="Arial" w:hAnsi="Arial" w:cs="Arial"/>
          <w:bCs/>
          <w:sz w:val="22"/>
          <w:szCs w:val="22"/>
        </w:rPr>
        <w:t xml:space="preserve"> 000 euro </w:t>
      </w:r>
      <w:r w:rsidR="002B7DCF" w:rsidRPr="00FC7030">
        <w:rPr>
          <w:rFonts w:ascii="Arial" w:hAnsi="Arial" w:cs="Arial"/>
          <w:bCs/>
          <w:sz w:val="22"/>
          <w:szCs w:val="22"/>
        </w:rPr>
        <w:t xml:space="preserve">zgodnie z </w:t>
      </w:r>
      <w:r>
        <w:rPr>
          <w:rFonts w:ascii="Arial" w:hAnsi="Arial" w:cs="Arial"/>
          <w:bCs/>
          <w:sz w:val="22"/>
          <w:szCs w:val="22"/>
        </w:rPr>
        <w:t>postanowieniami ustawy z dnia 11 września 2019 r.</w:t>
      </w:r>
      <w:r w:rsidR="00525C53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- Prawo zamówień </w:t>
      </w:r>
      <w:r w:rsidR="002B7DCF" w:rsidRPr="00FC7030">
        <w:rPr>
          <w:rFonts w:ascii="Arial" w:hAnsi="Arial" w:cs="Arial"/>
          <w:bCs/>
          <w:sz w:val="22"/>
          <w:szCs w:val="22"/>
        </w:rPr>
        <w:t>publicznych</w:t>
      </w:r>
      <w:r w:rsidR="00D04F73">
        <w:rPr>
          <w:rFonts w:ascii="Arial" w:hAnsi="Arial" w:cs="Arial"/>
          <w:bCs/>
          <w:sz w:val="22"/>
          <w:szCs w:val="22"/>
        </w:rPr>
        <w:t xml:space="preserve"> </w:t>
      </w:r>
      <w:r w:rsidR="002B7DCF" w:rsidRPr="00FC7030">
        <w:rPr>
          <w:rFonts w:ascii="Arial" w:hAnsi="Arial" w:cs="Arial"/>
          <w:sz w:val="22"/>
          <w:szCs w:val="22"/>
        </w:rPr>
        <w:t xml:space="preserve">(Dz.U. z </w:t>
      </w:r>
      <w:r w:rsidR="00785FA9">
        <w:rPr>
          <w:rFonts w:ascii="Arial" w:hAnsi="Arial" w:cs="Arial"/>
          <w:sz w:val="22"/>
          <w:szCs w:val="22"/>
        </w:rPr>
        <w:t>202</w:t>
      </w:r>
      <w:r w:rsidR="00812389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</w:t>
      </w:r>
      <w:r w:rsidR="002B7DCF" w:rsidRPr="00FC7030">
        <w:rPr>
          <w:rFonts w:ascii="Arial" w:hAnsi="Arial" w:cs="Arial"/>
          <w:sz w:val="22"/>
          <w:szCs w:val="22"/>
        </w:rPr>
        <w:t>r. poz.</w:t>
      </w:r>
      <w:r>
        <w:rPr>
          <w:rFonts w:ascii="Arial" w:hAnsi="Arial" w:cs="Arial"/>
          <w:sz w:val="22"/>
          <w:szCs w:val="22"/>
        </w:rPr>
        <w:t xml:space="preserve"> </w:t>
      </w:r>
      <w:r w:rsidR="00785FA9">
        <w:rPr>
          <w:rFonts w:ascii="Arial" w:hAnsi="Arial" w:cs="Arial"/>
          <w:sz w:val="22"/>
          <w:szCs w:val="22"/>
        </w:rPr>
        <w:t>1</w:t>
      </w:r>
      <w:r w:rsidR="00812389">
        <w:rPr>
          <w:rFonts w:ascii="Arial" w:hAnsi="Arial" w:cs="Arial"/>
          <w:sz w:val="22"/>
          <w:szCs w:val="22"/>
        </w:rPr>
        <w:t>320</w:t>
      </w:r>
      <w:r w:rsidR="00E0457E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E0457E">
        <w:rPr>
          <w:rFonts w:ascii="Arial" w:hAnsi="Arial" w:cs="Arial"/>
          <w:sz w:val="22"/>
          <w:szCs w:val="22"/>
        </w:rPr>
        <w:t>późn</w:t>
      </w:r>
      <w:proofErr w:type="spellEnd"/>
      <w:r w:rsidR="00E0457E">
        <w:rPr>
          <w:rFonts w:ascii="Arial" w:hAnsi="Arial" w:cs="Arial"/>
          <w:sz w:val="22"/>
          <w:szCs w:val="22"/>
        </w:rPr>
        <w:t>. zm.</w:t>
      </w:r>
      <w:r w:rsidR="00785FA9">
        <w:rPr>
          <w:rFonts w:ascii="Arial" w:hAnsi="Arial" w:cs="Arial"/>
          <w:sz w:val="22"/>
          <w:szCs w:val="22"/>
        </w:rPr>
        <w:t>)</w:t>
      </w:r>
      <w:r w:rsidR="00F20FC4">
        <w:rPr>
          <w:rFonts w:ascii="Arial" w:hAnsi="Arial" w:cs="Arial"/>
          <w:sz w:val="22"/>
          <w:szCs w:val="22"/>
        </w:rPr>
        <w:t xml:space="preserve"> na:</w:t>
      </w:r>
    </w:p>
    <w:p w14:paraId="67F9B04D" w14:textId="586032E8" w:rsidR="00727FF0" w:rsidRPr="003D7CE4" w:rsidRDefault="00E0457E" w:rsidP="00DC3A66">
      <w:pPr>
        <w:widowControl/>
        <w:suppressAutoHyphens/>
        <w:spacing w:after="240" w:line="276" w:lineRule="auto"/>
        <w:ind w:right="45"/>
        <w:jc w:val="center"/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</w:pPr>
      <w:r w:rsidRPr="00E0457E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>Dostaw</w:t>
      </w:r>
      <w:r w:rsidR="00D2185D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>ę</w:t>
      </w:r>
      <w:r w:rsidRPr="00E0457E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 xml:space="preserve"> </w:t>
      </w:r>
      <w:r w:rsidR="001B795B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 xml:space="preserve">produktów mleczarskich </w:t>
      </w:r>
      <w:r w:rsidRPr="00E0457E">
        <w:rPr>
          <w:rFonts w:ascii="Arial" w:eastAsia="Times New Roman" w:hAnsi="Arial" w:cs="Arial"/>
          <w:b/>
          <w:bCs/>
          <w:iCs/>
          <w:color w:val="auto"/>
          <w:lang w:val="x-none" w:eastAsia="zh-CN"/>
        </w:rPr>
        <w:t>dla Jednostki Wojskowej Nr 6021.</w:t>
      </w:r>
    </w:p>
    <w:p w14:paraId="70ED6BB6" w14:textId="77777777" w:rsidR="002B7DCF" w:rsidRPr="003D7CE4" w:rsidRDefault="002B7DCF" w:rsidP="00DC3A66">
      <w:pPr>
        <w:autoSpaceDE w:val="0"/>
        <w:autoSpaceDN w:val="0"/>
        <w:spacing w:line="276" w:lineRule="auto"/>
        <w:ind w:firstLine="709"/>
        <w:rPr>
          <w:rFonts w:ascii="Arial" w:hAnsi="Arial" w:cs="Arial"/>
          <w:b/>
          <w:bCs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DANE WYKONAWCY:</w:t>
      </w:r>
    </w:p>
    <w:p w14:paraId="5F4A1AFA" w14:textId="77777777" w:rsidR="002B7DCF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Nazwa Firmy: .............................................................................................................................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.....</w:t>
      </w:r>
    </w:p>
    <w:p w14:paraId="38F9DE62" w14:textId="77777777" w:rsidR="002B7DCF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Siedziba Wykonawcy: ................................................................................................................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.....</w:t>
      </w:r>
    </w:p>
    <w:p w14:paraId="64D52F37" w14:textId="77777777" w:rsidR="0058254B" w:rsidRPr="003D7CE4" w:rsidRDefault="0058254B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Kod pocztowy</w:t>
      </w:r>
      <w:r w:rsidR="00B401DD" w:rsidRPr="003D7CE4">
        <w:rPr>
          <w:rFonts w:ascii="Arial" w:hAnsi="Arial" w:cs="Arial"/>
          <w:sz w:val="22"/>
          <w:szCs w:val="22"/>
        </w:rPr>
        <w:t xml:space="preserve">: </w:t>
      </w:r>
      <w:r w:rsidRPr="003D7CE4">
        <w:rPr>
          <w:rFonts w:ascii="Arial" w:hAnsi="Arial" w:cs="Arial"/>
          <w:sz w:val="22"/>
          <w:szCs w:val="22"/>
        </w:rPr>
        <w:t>…………………………</w:t>
      </w:r>
      <w:r w:rsidR="00B401DD" w:rsidRPr="003D7CE4">
        <w:rPr>
          <w:rFonts w:ascii="Arial" w:hAnsi="Arial" w:cs="Arial"/>
          <w:sz w:val="22"/>
          <w:szCs w:val="22"/>
        </w:rPr>
        <w:t>…</w:t>
      </w:r>
      <w:r w:rsidRPr="003D7CE4">
        <w:rPr>
          <w:rFonts w:ascii="Arial" w:hAnsi="Arial" w:cs="Arial"/>
          <w:sz w:val="22"/>
          <w:szCs w:val="22"/>
        </w:rPr>
        <w:t>…….. , Miejscowość</w:t>
      </w:r>
      <w:r w:rsidR="004A5AE5" w:rsidRPr="003D7CE4">
        <w:rPr>
          <w:rFonts w:ascii="Arial" w:hAnsi="Arial" w:cs="Arial"/>
          <w:sz w:val="22"/>
          <w:szCs w:val="22"/>
        </w:rPr>
        <w:t xml:space="preserve"> </w:t>
      </w:r>
      <w:r w:rsidRPr="003D7CE4">
        <w:rPr>
          <w:rFonts w:ascii="Arial" w:hAnsi="Arial" w:cs="Arial"/>
          <w:sz w:val="22"/>
          <w:szCs w:val="22"/>
        </w:rPr>
        <w:t>…………………………………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…</w:t>
      </w:r>
      <w:r w:rsidR="00DE6C80" w:rsidRPr="003D7CE4">
        <w:rPr>
          <w:rFonts w:ascii="Arial" w:hAnsi="Arial" w:cs="Arial"/>
          <w:sz w:val="22"/>
          <w:szCs w:val="22"/>
        </w:rPr>
        <w:t>….</w:t>
      </w:r>
    </w:p>
    <w:p w14:paraId="6181341C" w14:textId="77777777" w:rsidR="002B7DCF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Województwo: .................................................................................................................................</w:t>
      </w:r>
    </w:p>
    <w:p w14:paraId="34B8FBED" w14:textId="77777777" w:rsidR="002B7DCF" w:rsidRPr="003D7CE4" w:rsidRDefault="00964DA5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Telefon/e-mail</w:t>
      </w:r>
      <w:r w:rsidR="002B7DCF" w:rsidRPr="003D7CE4">
        <w:rPr>
          <w:rFonts w:ascii="Arial" w:hAnsi="Arial" w:cs="Arial"/>
          <w:sz w:val="22"/>
          <w:szCs w:val="22"/>
        </w:rPr>
        <w:t>:  ..................................................................................................</w:t>
      </w:r>
      <w:r w:rsidRPr="003D7CE4">
        <w:rPr>
          <w:rFonts w:ascii="Arial" w:hAnsi="Arial" w:cs="Arial"/>
          <w:sz w:val="22"/>
          <w:szCs w:val="22"/>
        </w:rPr>
        <w:t>.............................</w:t>
      </w:r>
    </w:p>
    <w:p w14:paraId="37A58033" w14:textId="77777777" w:rsidR="00F94B48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REGON: ............................................................</w:t>
      </w:r>
      <w:r w:rsidR="0058254B" w:rsidRPr="003D7CE4">
        <w:rPr>
          <w:rFonts w:ascii="Arial" w:hAnsi="Arial" w:cs="Arial"/>
          <w:sz w:val="22"/>
          <w:szCs w:val="22"/>
        </w:rPr>
        <w:t xml:space="preserve"> NIP: </w:t>
      </w:r>
      <w:r w:rsidRPr="003D7CE4">
        <w:rPr>
          <w:rFonts w:ascii="Arial" w:hAnsi="Arial" w:cs="Arial"/>
          <w:sz w:val="22"/>
          <w:szCs w:val="22"/>
        </w:rPr>
        <w:t>.............</w:t>
      </w:r>
      <w:r w:rsidR="0058254B" w:rsidRPr="003D7CE4">
        <w:rPr>
          <w:rFonts w:ascii="Arial" w:hAnsi="Arial" w:cs="Arial"/>
          <w:sz w:val="22"/>
          <w:szCs w:val="22"/>
        </w:rPr>
        <w:t>...........</w:t>
      </w:r>
      <w:r w:rsidRPr="003D7CE4">
        <w:rPr>
          <w:rFonts w:ascii="Arial" w:hAnsi="Arial" w:cs="Arial"/>
          <w:sz w:val="22"/>
          <w:szCs w:val="22"/>
        </w:rPr>
        <w:t>.......................................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....</w:t>
      </w:r>
    </w:p>
    <w:p w14:paraId="6333FAD8" w14:textId="77777777" w:rsidR="008B4CA4" w:rsidRPr="003D7CE4" w:rsidRDefault="002B7DCF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osoba do kontaktu</w:t>
      </w:r>
      <w:r w:rsidR="008B4CA4" w:rsidRPr="003D7CE4">
        <w:rPr>
          <w:rFonts w:ascii="Arial" w:hAnsi="Arial" w:cs="Arial"/>
          <w:sz w:val="22"/>
          <w:szCs w:val="22"/>
        </w:rPr>
        <w:t xml:space="preserve"> w zakresie procedury</w:t>
      </w:r>
      <w:r w:rsidRPr="003D7CE4">
        <w:rPr>
          <w:rFonts w:ascii="Arial" w:hAnsi="Arial" w:cs="Arial"/>
          <w:sz w:val="22"/>
          <w:szCs w:val="22"/>
        </w:rPr>
        <w:t>: .........................................................</w:t>
      </w:r>
      <w:r w:rsidR="008B4CA4" w:rsidRPr="003D7CE4">
        <w:rPr>
          <w:rFonts w:ascii="Arial" w:hAnsi="Arial" w:cs="Arial"/>
          <w:sz w:val="22"/>
          <w:szCs w:val="22"/>
        </w:rPr>
        <w:t>......................</w:t>
      </w:r>
      <w:r w:rsidR="000A0D3F" w:rsidRPr="003D7CE4">
        <w:rPr>
          <w:rFonts w:ascii="Arial" w:hAnsi="Arial" w:cs="Arial"/>
          <w:sz w:val="22"/>
          <w:szCs w:val="22"/>
        </w:rPr>
        <w:t>.</w:t>
      </w:r>
      <w:r w:rsidR="008B4CA4" w:rsidRPr="003D7CE4">
        <w:rPr>
          <w:rFonts w:ascii="Arial" w:hAnsi="Arial" w:cs="Arial"/>
          <w:sz w:val="22"/>
          <w:szCs w:val="22"/>
        </w:rPr>
        <w:t>.......</w:t>
      </w:r>
    </w:p>
    <w:p w14:paraId="5C2B13E6" w14:textId="77777777" w:rsidR="002B7DCF" w:rsidRPr="003D7CE4" w:rsidRDefault="009C0915" w:rsidP="00DC3A66">
      <w:pPr>
        <w:autoSpaceDE w:val="0"/>
        <w:autoSpaceDN w:val="0"/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tel.: …………………………………………………………………………………………………………. .</w:t>
      </w:r>
    </w:p>
    <w:p w14:paraId="7BA739D0" w14:textId="77777777" w:rsidR="00D62FA4" w:rsidRPr="003D7CE4" w:rsidRDefault="007C1997" w:rsidP="00DC3A66">
      <w:pPr>
        <w:autoSpaceDE w:val="0"/>
        <w:autoSpaceDN w:val="0"/>
        <w:spacing w:after="120" w:line="276" w:lineRule="auto"/>
        <w:ind w:left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O</w:t>
      </w:r>
      <w:r w:rsidR="008B4CA4" w:rsidRPr="003D7CE4">
        <w:rPr>
          <w:rFonts w:ascii="Arial" w:hAnsi="Arial" w:cs="Arial"/>
          <w:sz w:val="22"/>
          <w:szCs w:val="22"/>
        </w:rPr>
        <w:t>soba do kontaktu</w:t>
      </w:r>
      <w:r w:rsidR="00995CA7" w:rsidRPr="003D7CE4">
        <w:rPr>
          <w:rFonts w:ascii="Arial" w:hAnsi="Arial" w:cs="Arial"/>
          <w:sz w:val="22"/>
          <w:szCs w:val="22"/>
        </w:rPr>
        <w:t xml:space="preserve"> w zakresie </w:t>
      </w:r>
      <w:r w:rsidR="0033753A" w:rsidRPr="003D7CE4">
        <w:rPr>
          <w:rFonts w:ascii="Arial" w:hAnsi="Arial" w:cs="Arial"/>
          <w:sz w:val="22"/>
          <w:szCs w:val="22"/>
        </w:rPr>
        <w:t>umowy</w:t>
      </w:r>
      <w:r w:rsidR="00995CA7" w:rsidRPr="003D7CE4">
        <w:rPr>
          <w:rFonts w:ascii="Arial" w:hAnsi="Arial" w:cs="Arial"/>
          <w:sz w:val="22"/>
          <w:szCs w:val="22"/>
        </w:rPr>
        <w:t>: ……………………………</w:t>
      </w:r>
      <w:r w:rsidR="00911B39" w:rsidRPr="003D7CE4">
        <w:rPr>
          <w:rFonts w:ascii="Arial" w:hAnsi="Arial" w:cs="Arial"/>
          <w:sz w:val="22"/>
          <w:szCs w:val="22"/>
        </w:rPr>
        <w:t>………….</w:t>
      </w:r>
      <w:r w:rsidR="00995CA7" w:rsidRPr="003D7CE4">
        <w:rPr>
          <w:rFonts w:ascii="Arial" w:hAnsi="Arial" w:cs="Arial"/>
          <w:sz w:val="22"/>
          <w:szCs w:val="22"/>
        </w:rPr>
        <w:t>…</w:t>
      </w:r>
      <w:r w:rsidR="0033753A" w:rsidRPr="003D7CE4">
        <w:rPr>
          <w:rFonts w:ascii="Arial" w:hAnsi="Arial" w:cs="Arial"/>
          <w:sz w:val="22"/>
          <w:szCs w:val="22"/>
        </w:rPr>
        <w:t>………………….</w:t>
      </w:r>
      <w:r w:rsidR="00995CA7" w:rsidRPr="003D7CE4">
        <w:rPr>
          <w:rFonts w:ascii="Arial" w:hAnsi="Arial" w:cs="Arial"/>
          <w:sz w:val="22"/>
          <w:szCs w:val="22"/>
        </w:rPr>
        <w:t>,</w:t>
      </w:r>
      <w:r w:rsidR="009C0915" w:rsidRPr="003D7CE4">
        <w:rPr>
          <w:rFonts w:ascii="Arial" w:hAnsi="Arial" w:cs="Arial"/>
          <w:sz w:val="22"/>
          <w:szCs w:val="22"/>
        </w:rPr>
        <w:t xml:space="preserve"> tel.: ………………………………………………</w:t>
      </w:r>
      <w:r w:rsidR="00E0457E" w:rsidRPr="003D7CE4">
        <w:rPr>
          <w:rFonts w:ascii="Arial" w:hAnsi="Arial" w:cs="Arial"/>
          <w:sz w:val="22"/>
          <w:szCs w:val="22"/>
        </w:rPr>
        <w:t xml:space="preserve"> e-mail: </w:t>
      </w:r>
      <w:r w:rsidR="009C0915" w:rsidRPr="003D7CE4">
        <w:rPr>
          <w:rFonts w:ascii="Arial" w:hAnsi="Arial" w:cs="Arial"/>
          <w:sz w:val="22"/>
          <w:szCs w:val="22"/>
        </w:rPr>
        <w:t>………………………………………………</w:t>
      </w:r>
      <w:r w:rsidR="009E0DAE" w:rsidRPr="003D7CE4">
        <w:rPr>
          <w:rFonts w:ascii="Arial" w:hAnsi="Arial" w:cs="Arial"/>
          <w:sz w:val="22"/>
          <w:szCs w:val="22"/>
        </w:rPr>
        <w:t>….</w:t>
      </w:r>
    </w:p>
    <w:p w14:paraId="5961E9E8" w14:textId="77777777" w:rsidR="008D0A46" w:rsidRPr="003D7CE4" w:rsidRDefault="008D0A46" w:rsidP="00DC3A66">
      <w:pPr>
        <w:autoSpaceDE w:val="0"/>
        <w:spacing w:line="276" w:lineRule="auto"/>
        <w:ind w:right="45" w:firstLine="709"/>
        <w:contextualSpacing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Wykonawca jest</w:t>
      </w:r>
      <w:r w:rsidRPr="003D7CE4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3D7CE4">
        <w:rPr>
          <w:rFonts w:ascii="Arial" w:hAnsi="Arial" w:cs="Arial"/>
          <w:sz w:val="22"/>
          <w:szCs w:val="22"/>
        </w:rPr>
        <w:t xml:space="preserve">: </w:t>
      </w:r>
    </w:p>
    <w:p w14:paraId="1C57412D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mikroprzedsiębiorstwem,</w:t>
      </w:r>
    </w:p>
    <w:p w14:paraId="5A6C114B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małym przedsiębiorstwem,</w:t>
      </w:r>
    </w:p>
    <w:p w14:paraId="7EE0620E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bookmarkStart w:id="0" w:name="_Hlk93763448"/>
      <w:r w:rsidRPr="003D7CE4">
        <w:rPr>
          <w:rFonts w:ascii="Arial" w:hAnsi="Arial" w:cs="Arial"/>
          <w:sz w:val="22"/>
          <w:szCs w:val="22"/>
        </w:rPr>
        <w:t>średnim przedsiębiorstwem</w:t>
      </w:r>
      <w:bookmarkEnd w:id="0"/>
      <w:r w:rsidRPr="003D7CE4">
        <w:rPr>
          <w:rFonts w:ascii="Arial" w:hAnsi="Arial" w:cs="Arial"/>
          <w:sz w:val="22"/>
          <w:szCs w:val="22"/>
        </w:rPr>
        <w:t>,</w:t>
      </w:r>
    </w:p>
    <w:p w14:paraId="011E9DF0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jednoosobowa działalność gospodarcza,</w:t>
      </w:r>
    </w:p>
    <w:p w14:paraId="0E9DB491" w14:textId="77777777" w:rsidR="00681A58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osoba fizyczna nie prowadząca działalności gospodarczej,</w:t>
      </w:r>
    </w:p>
    <w:p w14:paraId="5324D0E1" w14:textId="77777777" w:rsidR="000A0D3F" w:rsidRPr="003D7CE4" w:rsidRDefault="00681A58" w:rsidP="00DC3A66">
      <w:pPr>
        <w:numPr>
          <w:ilvl w:val="0"/>
          <w:numId w:val="2"/>
        </w:numPr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inny rodzaj.</w:t>
      </w:r>
    </w:p>
    <w:p w14:paraId="0A098C8B" w14:textId="1E71DA63" w:rsidR="008D0A46" w:rsidRPr="00DC3A66" w:rsidRDefault="008D0A46" w:rsidP="00DC3A66">
      <w:pPr>
        <w:widowControl/>
        <w:suppressAutoHyphens/>
        <w:autoSpaceDE w:val="0"/>
        <w:spacing w:line="276" w:lineRule="auto"/>
        <w:ind w:left="709" w:right="45"/>
        <w:rPr>
          <w:rFonts w:ascii="Arial" w:hAnsi="Arial" w:cs="Arial"/>
          <w:color w:val="2F5496"/>
          <w:sz w:val="22"/>
          <w:szCs w:val="22"/>
        </w:rPr>
      </w:pPr>
      <w:r w:rsidRPr="003D7CE4">
        <w:rPr>
          <w:rFonts w:ascii="Arial" w:hAnsi="Arial" w:cs="Arial"/>
          <w:color w:val="2F5496"/>
          <w:sz w:val="22"/>
          <w:szCs w:val="22"/>
        </w:rPr>
        <w:t>/należy zaznaczyć/</w:t>
      </w:r>
    </w:p>
    <w:p w14:paraId="0705D367" w14:textId="4758693A" w:rsidR="00DC3A66" w:rsidRPr="00DC3A66" w:rsidRDefault="0082673F" w:rsidP="00DC3A66">
      <w:pPr>
        <w:widowControl/>
        <w:suppressAutoHyphens/>
        <w:spacing w:before="240" w:line="276" w:lineRule="auto"/>
        <w:ind w:left="567" w:firstLine="567"/>
        <w:rPr>
          <w:rFonts w:ascii="Arial" w:eastAsia="Times New Roman" w:hAnsi="Arial" w:cs="Arial"/>
          <w:bCs/>
          <w:color w:val="auto"/>
          <w:sz w:val="22"/>
          <w:szCs w:val="22"/>
          <w:lang w:eastAsia="en-US"/>
        </w:rPr>
      </w:pPr>
      <w:r w:rsidRPr="003D7CE4">
        <w:rPr>
          <w:rFonts w:ascii="Arial" w:hAnsi="Arial" w:cs="Arial"/>
          <w:color w:val="auto"/>
          <w:sz w:val="22"/>
          <w:szCs w:val="22"/>
        </w:rPr>
        <w:t xml:space="preserve">Przystępując do postępowania </w:t>
      </w:r>
      <w:r w:rsidRPr="003D7CE4">
        <w:rPr>
          <w:rFonts w:ascii="Arial" w:hAnsi="Arial" w:cs="Arial"/>
          <w:iCs/>
          <w:sz w:val="22"/>
          <w:szCs w:val="22"/>
        </w:rPr>
        <w:t>o udzielenie zamówienia publicznego prowad</w:t>
      </w:r>
      <w:r w:rsidR="00AD5F2B" w:rsidRPr="003D7CE4">
        <w:rPr>
          <w:rFonts w:ascii="Arial" w:hAnsi="Arial" w:cs="Arial"/>
          <w:iCs/>
          <w:sz w:val="22"/>
          <w:szCs w:val="22"/>
        </w:rPr>
        <w:t>zonego</w:t>
      </w:r>
      <w:r w:rsidR="003D7CE4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iCs/>
          <w:sz w:val="22"/>
          <w:szCs w:val="22"/>
        </w:rPr>
        <w:t>w</w:t>
      </w:r>
      <w:r w:rsidR="00424C51">
        <w:rPr>
          <w:rFonts w:ascii="Arial" w:hAnsi="Arial" w:cs="Arial"/>
          <w:iCs/>
          <w:sz w:val="22"/>
          <w:szCs w:val="22"/>
        </w:rPr>
        <w:t> </w:t>
      </w:r>
      <w:r w:rsidR="00AD5F2B" w:rsidRPr="003D7CE4">
        <w:rPr>
          <w:rFonts w:ascii="Arial" w:hAnsi="Arial" w:cs="Arial"/>
          <w:iCs/>
          <w:sz w:val="22"/>
          <w:szCs w:val="22"/>
        </w:rPr>
        <w:t>trybie</w:t>
      </w:r>
      <w:r w:rsidR="003D7CE4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iCs/>
          <w:sz w:val="22"/>
          <w:szCs w:val="22"/>
        </w:rPr>
        <w:t>przetargu</w:t>
      </w:r>
      <w:r w:rsidR="00EA6C33" w:rsidRPr="003D7CE4">
        <w:rPr>
          <w:rFonts w:ascii="Arial" w:hAnsi="Arial" w:cs="Arial"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iCs/>
          <w:sz w:val="22"/>
          <w:szCs w:val="22"/>
        </w:rPr>
        <w:t>nieograniczonego</w:t>
      </w:r>
      <w:r w:rsidRPr="003D7CE4">
        <w:rPr>
          <w:rFonts w:ascii="Arial" w:hAnsi="Arial" w:cs="Arial"/>
          <w:b/>
          <w:iCs/>
          <w:sz w:val="22"/>
          <w:szCs w:val="22"/>
        </w:rPr>
        <w:t xml:space="preserve"> </w:t>
      </w:r>
      <w:r w:rsidRPr="003D7CE4">
        <w:rPr>
          <w:rFonts w:ascii="Arial" w:hAnsi="Arial" w:cs="Arial"/>
          <w:iCs/>
          <w:sz w:val="22"/>
          <w:szCs w:val="22"/>
        </w:rPr>
        <w:t>na:</w:t>
      </w:r>
      <w:r w:rsidR="003D7CE4" w:rsidRPr="003D7CE4">
        <w:rPr>
          <w:rFonts w:ascii="Arial" w:hAnsi="Arial" w:cs="Arial"/>
          <w:b/>
          <w:iCs/>
          <w:sz w:val="22"/>
          <w:szCs w:val="22"/>
        </w:rPr>
        <w:t xml:space="preserve"> </w:t>
      </w:r>
      <w:r w:rsidR="00AD5F2B" w:rsidRPr="003D7CE4">
        <w:rPr>
          <w:rFonts w:ascii="Arial" w:hAnsi="Arial" w:cs="Arial"/>
          <w:b/>
          <w:iCs/>
          <w:sz w:val="22"/>
          <w:szCs w:val="22"/>
        </w:rPr>
        <w:t>„</w:t>
      </w:r>
      <w:r w:rsidR="009E0DAE" w:rsidRPr="003D7CE4">
        <w:rPr>
          <w:rFonts w:ascii="Arial" w:hAnsi="Arial" w:cs="Arial"/>
          <w:b/>
          <w:color w:val="auto"/>
          <w:sz w:val="22"/>
          <w:szCs w:val="22"/>
        </w:rPr>
        <w:t>Dostaw</w:t>
      </w:r>
      <w:r w:rsidR="003D7CE4" w:rsidRPr="003D7CE4">
        <w:rPr>
          <w:rFonts w:ascii="Arial" w:hAnsi="Arial" w:cs="Arial"/>
          <w:b/>
          <w:color w:val="auto"/>
          <w:sz w:val="22"/>
          <w:szCs w:val="22"/>
        </w:rPr>
        <w:t>ę</w:t>
      </w:r>
      <w:r w:rsidR="009E0DAE" w:rsidRPr="003D7CE4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1B795B">
        <w:rPr>
          <w:rFonts w:ascii="Arial" w:hAnsi="Arial" w:cs="Arial"/>
          <w:b/>
          <w:color w:val="auto"/>
          <w:sz w:val="22"/>
          <w:szCs w:val="22"/>
        </w:rPr>
        <w:t>produktów mleczarskich</w:t>
      </w:r>
      <w:r w:rsidR="00DC3A66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9E0DAE" w:rsidRPr="003D7CE4">
        <w:rPr>
          <w:rFonts w:ascii="Arial" w:hAnsi="Arial" w:cs="Arial"/>
          <w:b/>
          <w:color w:val="auto"/>
          <w:sz w:val="22"/>
          <w:szCs w:val="22"/>
        </w:rPr>
        <w:t>dla Jednostki Wojskowej</w:t>
      </w:r>
      <w:r w:rsidR="003D7CE4" w:rsidRPr="003D7CE4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9E0DAE" w:rsidRPr="003D7CE4">
        <w:rPr>
          <w:rFonts w:ascii="Arial" w:hAnsi="Arial" w:cs="Arial"/>
          <w:b/>
          <w:color w:val="auto"/>
          <w:sz w:val="22"/>
          <w:szCs w:val="22"/>
        </w:rPr>
        <w:t>Nr 6021</w:t>
      </w:r>
      <w:r w:rsidR="00AD5F2B" w:rsidRPr="003D7CE4">
        <w:rPr>
          <w:rFonts w:ascii="Arial" w:hAnsi="Arial" w:cs="Arial"/>
          <w:b/>
          <w:color w:val="auto"/>
          <w:sz w:val="22"/>
          <w:szCs w:val="22"/>
        </w:rPr>
        <w:t>”</w:t>
      </w:r>
      <w:r w:rsidRPr="003D7CE4">
        <w:rPr>
          <w:rFonts w:ascii="Arial" w:hAnsi="Arial" w:cs="Arial"/>
          <w:color w:val="auto"/>
          <w:sz w:val="22"/>
          <w:szCs w:val="22"/>
        </w:rPr>
        <w:t>,</w:t>
      </w:r>
      <w:r w:rsidRPr="003D7CE4">
        <w:rPr>
          <w:rFonts w:ascii="Arial" w:hAnsi="Arial" w:cs="Arial"/>
          <w:bCs/>
          <w:sz w:val="22"/>
          <w:szCs w:val="22"/>
        </w:rPr>
        <w:t xml:space="preserve"> po zapoznaniu się z opisem przedmiotu zamówieni</w:t>
      </w:r>
      <w:r w:rsidR="00411AA3" w:rsidRPr="003D7CE4">
        <w:rPr>
          <w:rFonts w:ascii="Arial" w:hAnsi="Arial" w:cs="Arial"/>
          <w:bCs/>
          <w:sz w:val="22"/>
          <w:szCs w:val="22"/>
        </w:rPr>
        <w:t>a składam(y) ofertę cenową na </w:t>
      </w:r>
      <w:r w:rsidRPr="003D7CE4">
        <w:rPr>
          <w:rFonts w:ascii="Arial" w:eastAsia="Times New Roman" w:hAnsi="Arial" w:cs="Arial"/>
          <w:b/>
          <w:bCs/>
          <w:color w:val="auto"/>
          <w:sz w:val="22"/>
          <w:szCs w:val="22"/>
          <w:lang w:eastAsia="en-US"/>
        </w:rPr>
        <w:t>całość zamówienia</w:t>
      </w:r>
      <w:r w:rsidR="00411AA3" w:rsidRPr="003D7CE4">
        <w:rPr>
          <w:rFonts w:ascii="Arial" w:eastAsia="Times New Roman" w:hAnsi="Arial" w:cs="Arial"/>
          <w:bCs/>
          <w:color w:val="auto"/>
          <w:sz w:val="22"/>
          <w:szCs w:val="22"/>
          <w:lang w:eastAsia="en-US"/>
        </w:rPr>
        <w:t>.</w:t>
      </w:r>
    </w:p>
    <w:p w14:paraId="0A9600F2" w14:textId="4EF54EBF" w:rsidR="00827DA6" w:rsidRPr="003D7CE4" w:rsidRDefault="00027DEC" w:rsidP="00DC3A66">
      <w:pPr>
        <w:spacing w:before="240" w:line="276" w:lineRule="auto"/>
        <w:ind w:right="465" w:firstLine="567"/>
        <w:rPr>
          <w:rFonts w:ascii="Arial" w:hAnsi="Arial" w:cs="Arial"/>
          <w:b/>
          <w:bCs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Ponadto oświadczam(y), że</w:t>
      </w:r>
      <w:r w:rsidR="002868BF" w:rsidRPr="003D7CE4">
        <w:rPr>
          <w:rFonts w:ascii="Arial" w:hAnsi="Arial" w:cs="Arial"/>
          <w:b/>
          <w:bCs/>
          <w:sz w:val="22"/>
          <w:szCs w:val="22"/>
        </w:rPr>
        <w:t>:</w:t>
      </w:r>
    </w:p>
    <w:p w14:paraId="37AF0541" w14:textId="77777777" w:rsidR="007D4054" w:rsidRPr="003D7CE4" w:rsidRDefault="002868BF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right="67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spełniam(y)</w:t>
      </w:r>
      <w:r w:rsidRPr="003D7CE4">
        <w:rPr>
          <w:rFonts w:ascii="Arial" w:hAnsi="Arial" w:cs="Arial"/>
          <w:sz w:val="22"/>
          <w:szCs w:val="22"/>
        </w:rPr>
        <w:t xml:space="preserve"> wsz</w:t>
      </w:r>
      <w:r w:rsidR="00E57570" w:rsidRPr="003D7CE4">
        <w:rPr>
          <w:rFonts w:ascii="Arial" w:hAnsi="Arial" w:cs="Arial"/>
          <w:sz w:val="22"/>
          <w:szCs w:val="22"/>
        </w:rPr>
        <w:t>ystkie wymagania wymienione w S</w:t>
      </w:r>
      <w:r w:rsidRPr="003D7CE4">
        <w:rPr>
          <w:rFonts w:ascii="Arial" w:hAnsi="Arial" w:cs="Arial"/>
          <w:sz w:val="22"/>
          <w:szCs w:val="22"/>
        </w:rPr>
        <w:t xml:space="preserve">WZ związane z realizacją </w:t>
      </w:r>
      <w:r w:rsidR="00877A8B" w:rsidRPr="003D7CE4">
        <w:rPr>
          <w:rFonts w:ascii="Arial" w:hAnsi="Arial" w:cs="Arial"/>
          <w:sz w:val="22"/>
          <w:szCs w:val="22"/>
        </w:rPr>
        <w:t>prze</w:t>
      </w:r>
      <w:r w:rsidRPr="003D7CE4">
        <w:rPr>
          <w:rFonts w:ascii="Arial" w:hAnsi="Arial" w:cs="Arial"/>
          <w:sz w:val="22"/>
          <w:szCs w:val="22"/>
        </w:rPr>
        <w:t>dmio</w:t>
      </w:r>
      <w:r w:rsidR="00506CA7" w:rsidRPr="003D7CE4">
        <w:rPr>
          <w:rFonts w:ascii="Arial" w:hAnsi="Arial" w:cs="Arial"/>
          <w:sz w:val="22"/>
          <w:szCs w:val="22"/>
        </w:rPr>
        <w:t xml:space="preserve">tu zamówienia stawiane </w:t>
      </w:r>
      <w:r w:rsidR="007D4054" w:rsidRPr="003D7CE4">
        <w:rPr>
          <w:rFonts w:ascii="Arial" w:hAnsi="Arial" w:cs="Arial"/>
          <w:sz w:val="22"/>
          <w:szCs w:val="22"/>
        </w:rPr>
        <w:t>Wykonawcy;</w:t>
      </w:r>
    </w:p>
    <w:p w14:paraId="43E5A625" w14:textId="77777777" w:rsidR="002868BF" w:rsidRPr="003D7CE4" w:rsidRDefault="002868BF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lastRenderedPageBreak/>
        <w:t>jestem(</w:t>
      </w:r>
      <w:proofErr w:type="spellStart"/>
      <w:r w:rsidRPr="003D7CE4">
        <w:rPr>
          <w:rFonts w:ascii="Arial" w:hAnsi="Arial" w:cs="Arial"/>
          <w:b/>
          <w:bCs/>
          <w:sz w:val="22"/>
          <w:szCs w:val="22"/>
        </w:rPr>
        <w:t>śmy</w:t>
      </w:r>
      <w:proofErr w:type="spellEnd"/>
      <w:r w:rsidRPr="003D7CE4">
        <w:rPr>
          <w:rFonts w:ascii="Arial" w:hAnsi="Arial" w:cs="Arial"/>
          <w:b/>
          <w:bCs/>
          <w:sz w:val="22"/>
          <w:szCs w:val="22"/>
        </w:rPr>
        <w:t>) związany(i</w:t>
      </w:r>
      <w:r w:rsidR="00E57570" w:rsidRPr="003D7CE4">
        <w:rPr>
          <w:rFonts w:ascii="Arial" w:hAnsi="Arial" w:cs="Arial"/>
          <w:b/>
          <w:bCs/>
          <w:sz w:val="22"/>
          <w:szCs w:val="22"/>
        </w:rPr>
        <w:t>)</w:t>
      </w:r>
      <w:r w:rsidR="00E57570" w:rsidRPr="003D7CE4">
        <w:rPr>
          <w:rFonts w:ascii="Arial" w:hAnsi="Arial" w:cs="Arial"/>
          <w:sz w:val="22"/>
          <w:szCs w:val="22"/>
        </w:rPr>
        <w:t xml:space="preserve"> niniejszą ofertą przez okres </w:t>
      </w:r>
      <w:r w:rsidR="00C5285A" w:rsidRPr="003D7CE4">
        <w:rPr>
          <w:rFonts w:ascii="Arial" w:hAnsi="Arial" w:cs="Arial"/>
          <w:sz w:val="22"/>
          <w:szCs w:val="22"/>
        </w:rPr>
        <w:t>9</w:t>
      </w:r>
      <w:r w:rsidRPr="003D7CE4">
        <w:rPr>
          <w:rFonts w:ascii="Arial" w:hAnsi="Arial" w:cs="Arial"/>
          <w:sz w:val="22"/>
          <w:szCs w:val="22"/>
        </w:rPr>
        <w:t xml:space="preserve">0 dni od dnia składania ofert; </w:t>
      </w:r>
    </w:p>
    <w:p w14:paraId="5C23B77A" w14:textId="77777777" w:rsidR="005E6657" w:rsidRPr="003D7CE4" w:rsidRDefault="00E57570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zapoznałem(liśmy)</w:t>
      </w:r>
      <w:r w:rsidRPr="003D7CE4">
        <w:rPr>
          <w:rFonts w:ascii="Arial" w:hAnsi="Arial" w:cs="Arial"/>
          <w:sz w:val="22"/>
          <w:szCs w:val="22"/>
        </w:rPr>
        <w:t xml:space="preserve"> się ze S</w:t>
      </w:r>
      <w:r w:rsidR="009A54FC" w:rsidRPr="003D7CE4">
        <w:rPr>
          <w:rFonts w:ascii="Arial" w:hAnsi="Arial" w:cs="Arial"/>
          <w:sz w:val="22"/>
          <w:szCs w:val="22"/>
        </w:rPr>
        <w:t>WZ oraz Projektowanymi postanowieniami</w:t>
      </w:r>
      <w:r w:rsidR="002868BF" w:rsidRPr="003D7CE4">
        <w:rPr>
          <w:rFonts w:ascii="Arial" w:hAnsi="Arial" w:cs="Arial"/>
          <w:sz w:val="22"/>
          <w:szCs w:val="22"/>
        </w:rPr>
        <w:t xml:space="preserve"> um</w:t>
      </w:r>
      <w:r w:rsidR="000558B3" w:rsidRPr="003D7CE4">
        <w:rPr>
          <w:rFonts w:ascii="Arial" w:hAnsi="Arial" w:cs="Arial"/>
          <w:sz w:val="22"/>
          <w:szCs w:val="22"/>
        </w:rPr>
        <w:t>owy</w:t>
      </w:r>
      <w:r w:rsidR="006C6EB9" w:rsidRPr="003D7CE4">
        <w:rPr>
          <w:rFonts w:ascii="Arial" w:hAnsi="Arial" w:cs="Arial"/>
          <w:sz w:val="22"/>
          <w:szCs w:val="22"/>
        </w:rPr>
        <w:t xml:space="preserve"> </w:t>
      </w:r>
      <w:r w:rsidR="009A54FC" w:rsidRPr="003D7CE4">
        <w:rPr>
          <w:rFonts w:ascii="Arial" w:hAnsi="Arial" w:cs="Arial"/>
          <w:sz w:val="22"/>
          <w:szCs w:val="22"/>
        </w:rPr>
        <w:t>i</w:t>
      </w:r>
      <w:r w:rsidR="00A244DE" w:rsidRPr="003D7CE4">
        <w:rPr>
          <w:rFonts w:ascii="Arial" w:hAnsi="Arial" w:cs="Arial"/>
          <w:sz w:val="22"/>
          <w:szCs w:val="22"/>
        </w:rPr>
        <w:t> </w:t>
      </w:r>
      <w:r w:rsidR="002868BF" w:rsidRPr="003D7CE4">
        <w:rPr>
          <w:rFonts w:ascii="Arial" w:hAnsi="Arial" w:cs="Arial"/>
          <w:sz w:val="22"/>
          <w:szCs w:val="22"/>
        </w:rPr>
        <w:t>nie</w:t>
      </w:r>
      <w:r w:rsidR="00A244DE" w:rsidRPr="003D7CE4">
        <w:rPr>
          <w:rFonts w:ascii="Arial" w:hAnsi="Arial" w:cs="Arial"/>
          <w:sz w:val="22"/>
          <w:szCs w:val="22"/>
        </w:rPr>
        <w:t> </w:t>
      </w:r>
      <w:r w:rsidR="002868BF" w:rsidRPr="003D7CE4">
        <w:rPr>
          <w:rFonts w:ascii="Arial" w:hAnsi="Arial" w:cs="Arial"/>
          <w:sz w:val="22"/>
          <w:szCs w:val="22"/>
        </w:rPr>
        <w:t>wnoszę(</w:t>
      </w:r>
      <w:r w:rsidR="00506CA7" w:rsidRPr="003D7CE4">
        <w:rPr>
          <w:rFonts w:ascii="Arial" w:hAnsi="Arial" w:cs="Arial"/>
          <w:sz w:val="22"/>
          <w:szCs w:val="22"/>
        </w:rPr>
        <w:t>s</w:t>
      </w:r>
      <w:r w:rsidR="00442ADA" w:rsidRPr="003D7CE4">
        <w:rPr>
          <w:rFonts w:ascii="Arial" w:hAnsi="Arial" w:cs="Arial"/>
          <w:sz w:val="22"/>
          <w:szCs w:val="22"/>
        </w:rPr>
        <w:t>imy) w stosunku do </w:t>
      </w:r>
      <w:r w:rsidR="002868BF" w:rsidRPr="003D7CE4">
        <w:rPr>
          <w:rFonts w:ascii="Arial" w:hAnsi="Arial" w:cs="Arial"/>
          <w:sz w:val="22"/>
          <w:szCs w:val="22"/>
        </w:rPr>
        <w:t>nich żadnych uwag;</w:t>
      </w:r>
    </w:p>
    <w:p w14:paraId="61429B96" w14:textId="77777777" w:rsidR="005E6657" w:rsidRPr="003D7CE4" w:rsidRDefault="005E6657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uwzględnione</w:t>
      </w:r>
      <w:r w:rsidRPr="003D7CE4">
        <w:rPr>
          <w:rFonts w:ascii="Arial" w:hAnsi="Arial" w:cs="Arial"/>
          <w:sz w:val="22"/>
          <w:szCs w:val="22"/>
        </w:rPr>
        <w:t xml:space="preserve"> </w:t>
      </w:r>
      <w:r w:rsidR="0040656D" w:rsidRPr="003D7CE4">
        <w:rPr>
          <w:rFonts w:ascii="Arial" w:hAnsi="Arial" w:cs="Arial"/>
          <w:b/>
          <w:bCs/>
          <w:sz w:val="22"/>
          <w:szCs w:val="22"/>
        </w:rPr>
        <w:t xml:space="preserve">w cenie oferty zostały </w:t>
      </w:r>
      <w:r w:rsidRPr="003D7CE4">
        <w:rPr>
          <w:rFonts w:ascii="Arial" w:hAnsi="Arial" w:cs="Arial"/>
          <w:sz w:val="22"/>
          <w:szCs w:val="22"/>
        </w:rPr>
        <w:t>wszystkie koszty związane z realizacją przyszłego świadczenia umownego;</w:t>
      </w:r>
    </w:p>
    <w:p w14:paraId="5357A248" w14:textId="77777777" w:rsidR="00B54834" w:rsidRPr="003D7CE4" w:rsidRDefault="005E6657" w:rsidP="00DC3A66">
      <w:pPr>
        <w:widowControl/>
        <w:numPr>
          <w:ilvl w:val="5"/>
          <w:numId w:val="1"/>
        </w:numPr>
        <w:tabs>
          <w:tab w:val="left" w:pos="1276"/>
        </w:tabs>
        <w:spacing w:line="276" w:lineRule="auto"/>
        <w:ind w:left="1276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b/>
          <w:bCs/>
          <w:sz w:val="22"/>
          <w:szCs w:val="22"/>
        </w:rPr>
        <w:t>spo</w:t>
      </w:r>
      <w:r w:rsidR="00A71EB1" w:rsidRPr="003D7CE4">
        <w:rPr>
          <w:rFonts w:ascii="Arial" w:hAnsi="Arial" w:cs="Arial"/>
          <w:b/>
          <w:bCs/>
          <w:sz w:val="22"/>
          <w:szCs w:val="22"/>
        </w:rPr>
        <w:t>sób reprezentacji i odpowiedzialności spółki/konsorcjum</w:t>
      </w:r>
      <w:r w:rsidR="00A71EB1" w:rsidRPr="003D7CE4">
        <w:rPr>
          <w:rFonts w:ascii="Arial" w:hAnsi="Arial" w:cs="Arial"/>
          <w:sz w:val="22"/>
          <w:szCs w:val="22"/>
        </w:rPr>
        <w:t xml:space="preserve"> dla potrzeb niniejszego zamówienia jest następujący (wypełniają jedynie </w:t>
      </w:r>
      <w:r w:rsidR="007D4054" w:rsidRPr="003D7CE4">
        <w:rPr>
          <w:rFonts w:ascii="Arial" w:hAnsi="Arial" w:cs="Arial"/>
          <w:sz w:val="22"/>
          <w:szCs w:val="22"/>
        </w:rPr>
        <w:t>Wykonawcy</w:t>
      </w:r>
      <w:r w:rsidR="00BD7A36" w:rsidRPr="003D7CE4">
        <w:rPr>
          <w:rFonts w:ascii="Arial" w:hAnsi="Arial" w:cs="Arial"/>
          <w:sz w:val="22"/>
          <w:szCs w:val="22"/>
        </w:rPr>
        <w:t xml:space="preserve"> </w:t>
      </w:r>
      <w:r w:rsidR="001951D6" w:rsidRPr="003D7CE4">
        <w:rPr>
          <w:rFonts w:ascii="Arial" w:hAnsi="Arial" w:cs="Arial"/>
          <w:sz w:val="22"/>
          <w:szCs w:val="22"/>
        </w:rPr>
        <w:t>s</w:t>
      </w:r>
      <w:r w:rsidR="00A71EB1" w:rsidRPr="003D7CE4">
        <w:rPr>
          <w:rFonts w:ascii="Arial" w:hAnsi="Arial" w:cs="Arial"/>
          <w:sz w:val="22"/>
          <w:szCs w:val="22"/>
        </w:rPr>
        <w:t>kładający wspólną ofertę): …………………………………………………………………………….……………</w:t>
      </w:r>
      <w:r w:rsidR="002F471E" w:rsidRPr="003D7CE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  <w:r w:rsidR="00A71EB1" w:rsidRPr="003D7CE4">
        <w:rPr>
          <w:rFonts w:ascii="Arial" w:hAnsi="Arial" w:cs="Arial"/>
          <w:sz w:val="22"/>
          <w:szCs w:val="22"/>
        </w:rPr>
        <w:t>. .</w:t>
      </w:r>
    </w:p>
    <w:p w14:paraId="63F9875C" w14:textId="77777777" w:rsidR="00F77DB1" w:rsidRPr="003D7CE4" w:rsidRDefault="003C3A73" w:rsidP="00DC3A66">
      <w:pPr>
        <w:spacing w:line="276" w:lineRule="auto"/>
        <w:ind w:left="851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i/>
          <w:color w:val="C00000"/>
          <w:sz w:val="22"/>
          <w:szCs w:val="22"/>
        </w:rPr>
        <w:t xml:space="preserve">[punkt 6 </w:t>
      </w:r>
      <w:r w:rsidR="00F77DB1" w:rsidRPr="003D7CE4">
        <w:rPr>
          <w:rFonts w:ascii="Arial" w:hAnsi="Arial" w:cs="Arial"/>
          <w:i/>
          <w:color w:val="C00000"/>
          <w:sz w:val="22"/>
          <w:szCs w:val="22"/>
        </w:rPr>
        <w:t>- Informacja w związku z poleganiem na zasobach innych podmiotów]</w:t>
      </w:r>
    </w:p>
    <w:p w14:paraId="76CAC124" w14:textId="77777777" w:rsidR="00F77DB1" w:rsidRPr="003D7CE4" w:rsidRDefault="00F77DB1" w:rsidP="00DC3A66">
      <w:pPr>
        <w:numPr>
          <w:ilvl w:val="5"/>
          <w:numId w:val="8"/>
        </w:numPr>
        <w:suppressAutoHyphens/>
        <w:spacing w:line="276" w:lineRule="auto"/>
        <w:ind w:left="1276" w:right="45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polegam</w:t>
      </w:r>
      <w:r w:rsidR="005F0582" w:rsidRPr="003D7CE4">
        <w:rPr>
          <w:rFonts w:ascii="Arial" w:hAnsi="Arial" w:cs="Arial"/>
          <w:sz w:val="22"/>
          <w:szCs w:val="22"/>
        </w:rPr>
        <w:t>(y)</w:t>
      </w:r>
      <w:r w:rsidRPr="003D7CE4">
        <w:rPr>
          <w:rFonts w:ascii="Arial" w:hAnsi="Arial" w:cs="Arial"/>
          <w:sz w:val="22"/>
          <w:szCs w:val="22"/>
        </w:rPr>
        <w:t xml:space="preserve"> na zasobach następującego/</w:t>
      </w:r>
      <w:proofErr w:type="spellStart"/>
      <w:r w:rsidRPr="003D7CE4">
        <w:rPr>
          <w:rFonts w:ascii="Arial" w:hAnsi="Arial" w:cs="Arial"/>
          <w:sz w:val="22"/>
          <w:szCs w:val="22"/>
        </w:rPr>
        <w:t>ych</w:t>
      </w:r>
      <w:proofErr w:type="spellEnd"/>
      <w:r w:rsidRPr="003D7CE4">
        <w:rPr>
          <w:rFonts w:ascii="Arial" w:hAnsi="Arial" w:cs="Arial"/>
          <w:sz w:val="22"/>
          <w:szCs w:val="22"/>
        </w:rPr>
        <w:t xml:space="preserve"> podmiotu/ów: </w:t>
      </w:r>
    </w:p>
    <w:p w14:paraId="5B60716C" w14:textId="77777777" w:rsidR="004F04BF" w:rsidRPr="003D7CE4" w:rsidRDefault="00F77DB1" w:rsidP="00DC3A66">
      <w:pPr>
        <w:spacing w:line="276" w:lineRule="auto"/>
        <w:ind w:left="1276" w:right="4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EC1314" w14:textId="77777777" w:rsidR="00F77DB1" w:rsidRPr="003D7CE4" w:rsidRDefault="00F77DB1" w:rsidP="00DC3A66">
      <w:pPr>
        <w:spacing w:line="276" w:lineRule="auto"/>
        <w:ind w:left="1276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 xml:space="preserve">w następującym zakresie: </w:t>
      </w:r>
    </w:p>
    <w:p w14:paraId="04A4ADC0" w14:textId="77777777" w:rsidR="00F77DB1" w:rsidRPr="003D7CE4" w:rsidRDefault="00F77DB1" w:rsidP="00DC3A66">
      <w:pPr>
        <w:spacing w:line="276" w:lineRule="auto"/>
        <w:ind w:left="1276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……………………………………………………………………………………………………………………………………………………………………………………………….……………..</w:t>
      </w:r>
      <w:r w:rsidR="0056297C" w:rsidRPr="003D7CE4">
        <w:rPr>
          <w:rFonts w:ascii="Arial" w:hAnsi="Arial" w:cs="Arial"/>
          <w:sz w:val="22"/>
          <w:szCs w:val="22"/>
        </w:rPr>
        <w:t>.</w:t>
      </w:r>
      <w:r w:rsidRPr="003D7CE4">
        <w:rPr>
          <w:rFonts w:ascii="Arial" w:hAnsi="Arial" w:cs="Arial"/>
          <w:sz w:val="22"/>
          <w:szCs w:val="22"/>
        </w:rPr>
        <w:t>……</w:t>
      </w:r>
    </w:p>
    <w:p w14:paraId="3CAA5D2A" w14:textId="77777777" w:rsidR="00F77DB1" w:rsidRPr="003D7CE4" w:rsidRDefault="004B7739" w:rsidP="00DC3A66">
      <w:pPr>
        <w:spacing w:line="276" w:lineRule="auto"/>
        <w:ind w:left="2127"/>
        <w:rPr>
          <w:rFonts w:ascii="Arial" w:hAnsi="Arial" w:cs="Arial"/>
          <w:i/>
          <w:sz w:val="22"/>
          <w:szCs w:val="22"/>
        </w:rPr>
      </w:pPr>
      <w:r w:rsidRPr="003D7CE4">
        <w:rPr>
          <w:rFonts w:ascii="Arial" w:hAnsi="Arial" w:cs="Arial"/>
          <w:i/>
          <w:sz w:val="22"/>
          <w:szCs w:val="22"/>
        </w:rPr>
        <w:t xml:space="preserve"> </w:t>
      </w:r>
      <w:r w:rsidR="00F77DB1" w:rsidRPr="003D7CE4">
        <w:rPr>
          <w:rFonts w:ascii="Arial" w:hAnsi="Arial" w:cs="Arial"/>
          <w:i/>
          <w:sz w:val="22"/>
          <w:szCs w:val="22"/>
        </w:rPr>
        <w:t>(wskazać podmiot i określić odpowiedni zakres dla wskazanego podmiotu).</w:t>
      </w:r>
    </w:p>
    <w:p w14:paraId="6EC4F9DC" w14:textId="77777777" w:rsidR="00DA0BB2" w:rsidRPr="003D7CE4" w:rsidRDefault="00F77DB1" w:rsidP="00DC3A66">
      <w:pPr>
        <w:spacing w:line="276" w:lineRule="auto"/>
        <w:ind w:left="1276"/>
        <w:rPr>
          <w:rFonts w:ascii="Arial" w:hAnsi="Arial" w:cs="Arial"/>
          <w:bCs/>
          <w:color w:val="auto"/>
          <w:sz w:val="22"/>
          <w:szCs w:val="22"/>
        </w:rPr>
      </w:pPr>
      <w:r w:rsidRPr="003D7CE4">
        <w:rPr>
          <w:rFonts w:ascii="Arial" w:hAnsi="Arial" w:cs="Arial"/>
          <w:color w:val="auto"/>
          <w:sz w:val="22"/>
          <w:szCs w:val="22"/>
        </w:rPr>
        <w:t xml:space="preserve">Uwaga! </w:t>
      </w:r>
      <w:r w:rsidR="00071EFC" w:rsidRPr="003D7CE4">
        <w:rPr>
          <w:rFonts w:ascii="Arial" w:hAnsi="Arial" w:cs="Arial"/>
          <w:bCs/>
          <w:color w:val="auto"/>
          <w:sz w:val="22"/>
          <w:szCs w:val="22"/>
        </w:rPr>
        <w:t>Wykonawca</w:t>
      </w:r>
      <w:r w:rsidRPr="003D7CE4">
        <w:rPr>
          <w:rFonts w:ascii="Arial" w:hAnsi="Arial" w:cs="Arial"/>
          <w:bCs/>
          <w:color w:val="auto"/>
          <w:sz w:val="22"/>
          <w:szCs w:val="22"/>
        </w:rPr>
        <w:t xml:space="preserve">, który polega na zdolnościach lub sytuacji podmiotów udostępniających zasoby, </w:t>
      </w:r>
      <w:r w:rsidRPr="003D7CE4">
        <w:rPr>
          <w:rFonts w:ascii="Arial" w:hAnsi="Arial" w:cs="Arial"/>
          <w:b/>
          <w:bCs/>
          <w:color w:val="auto"/>
          <w:sz w:val="22"/>
          <w:szCs w:val="22"/>
        </w:rPr>
        <w:t>składa, wraz z ofertą, zobowiązanie</w:t>
      </w:r>
      <w:r w:rsidRPr="003D7CE4">
        <w:rPr>
          <w:rFonts w:ascii="Arial" w:hAnsi="Arial" w:cs="Arial"/>
          <w:bCs/>
          <w:color w:val="auto"/>
          <w:sz w:val="22"/>
          <w:szCs w:val="22"/>
        </w:rPr>
        <w:t xml:space="preserve"> podmiotu udostępniającego zasoby do oddania mu do dyspozycji niezbędnych zasobów na potrzeby realizacji danego zamówienia lub inny podmiotowy środek dowodowy potwierdzający, że </w:t>
      </w:r>
      <w:r w:rsidR="00071EFC" w:rsidRPr="003D7CE4">
        <w:rPr>
          <w:rFonts w:ascii="Arial" w:hAnsi="Arial" w:cs="Arial"/>
          <w:bCs/>
          <w:color w:val="auto"/>
          <w:sz w:val="22"/>
          <w:szCs w:val="22"/>
        </w:rPr>
        <w:t>Wykonawca</w:t>
      </w:r>
      <w:r w:rsidRPr="003D7CE4">
        <w:rPr>
          <w:rFonts w:ascii="Arial" w:hAnsi="Arial" w:cs="Arial"/>
          <w:bCs/>
          <w:color w:val="auto"/>
          <w:sz w:val="22"/>
          <w:szCs w:val="22"/>
        </w:rPr>
        <w:t xml:space="preserve"> realizując zamówienie, będzie dysponował niezbędnymi zasobami tych podmiotów.</w:t>
      </w:r>
    </w:p>
    <w:p w14:paraId="15B25274" w14:textId="77777777" w:rsidR="00A71EB1" w:rsidRPr="003D7CE4" w:rsidRDefault="00A71EB1" w:rsidP="00DC3A66">
      <w:pPr>
        <w:widowControl/>
        <w:numPr>
          <w:ilvl w:val="0"/>
          <w:numId w:val="14"/>
        </w:numPr>
        <w:tabs>
          <w:tab w:val="left" w:pos="1276"/>
        </w:tabs>
        <w:spacing w:line="276" w:lineRule="auto"/>
        <w:ind w:left="1276" w:right="45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zamierzam(y) powierzyć Podwykonawcy/com wykonanie nw. części oferowanego przez nas zamówienia:</w:t>
      </w:r>
    </w:p>
    <w:p w14:paraId="7511E469" w14:textId="77777777" w:rsidR="00D9752F" w:rsidRPr="003D7CE4" w:rsidRDefault="00467F83" w:rsidP="00DC3A66">
      <w:pPr>
        <w:widowControl/>
        <w:tabs>
          <w:tab w:val="left" w:pos="1276"/>
        </w:tabs>
        <w:spacing w:line="276" w:lineRule="auto"/>
        <w:ind w:left="1276" w:right="4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D</w:t>
      </w:r>
      <w:r w:rsidR="00D1280C" w:rsidRPr="003D7CE4">
        <w:rPr>
          <w:rFonts w:ascii="Arial" w:hAnsi="Arial" w:cs="Arial"/>
          <w:sz w:val="22"/>
          <w:szCs w:val="22"/>
        </w:rPr>
        <w:t>ane Podwykonawcy:</w:t>
      </w:r>
    </w:p>
    <w:p w14:paraId="4A7479CB" w14:textId="77777777" w:rsidR="00A71EB1" w:rsidRPr="003D7CE4" w:rsidRDefault="00A71EB1" w:rsidP="00DC3A66">
      <w:pPr>
        <w:autoSpaceDE w:val="0"/>
        <w:autoSpaceDN w:val="0"/>
        <w:spacing w:line="276" w:lineRule="auto"/>
        <w:ind w:left="567"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……………………………………………………………...……………………………………….</w:t>
      </w:r>
    </w:p>
    <w:p w14:paraId="71713F14" w14:textId="77777777" w:rsidR="00860F4E" w:rsidRPr="003D7CE4" w:rsidRDefault="00860F4E" w:rsidP="00DC3A66">
      <w:pPr>
        <w:autoSpaceDE w:val="0"/>
        <w:autoSpaceDN w:val="0"/>
        <w:spacing w:line="276" w:lineRule="auto"/>
        <w:ind w:left="567"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……………………………………………………………...……………………………………….</w:t>
      </w:r>
    </w:p>
    <w:p w14:paraId="208DD668" w14:textId="77777777" w:rsidR="00A71EB1" w:rsidRPr="003D7CE4" w:rsidRDefault="00A71EB1" w:rsidP="00DC3A66">
      <w:pPr>
        <w:autoSpaceDE w:val="0"/>
        <w:autoSpaceDN w:val="0"/>
        <w:spacing w:line="276" w:lineRule="auto"/>
        <w:ind w:left="567" w:firstLine="709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……………………………………………………………...……………………………………….</w:t>
      </w:r>
    </w:p>
    <w:p w14:paraId="7C671C3C" w14:textId="243533F0" w:rsidR="00071EFC" w:rsidRPr="003D7CE4" w:rsidRDefault="00DC3A66" w:rsidP="00DC3A66">
      <w:pPr>
        <w:autoSpaceDE w:val="0"/>
        <w:autoSpaceDN w:val="0"/>
        <w:spacing w:line="276" w:lineRule="auto"/>
        <w:ind w:left="1701"/>
        <w:rPr>
          <w:rFonts w:ascii="Arial" w:hAnsi="Arial" w:cs="Arial"/>
          <w:iCs/>
          <w:color w:val="auto"/>
          <w:sz w:val="22"/>
          <w:szCs w:val="22"/>
        </w:rPr>
      </w:pPr>
      <w:r>
        <w:rPr>
          <w:rFonts w:ascii="Arial" w:hAnsi="Arial" w:cs="Arial"/>
          <w:iCs/>
          <w:color w:val="auto"/>
          <w:sz w:val="22"/>
          <w:szCs w:val="22"/>
        </w:rPr>
        <w:t>(</w:t>
      </w:r>
      <w:r w:rsidR="00A71EB1" w:rsidRPr="003D7CE4">
        <w:rPr>
          <w:rFonts w:ascii="Arial" w:hAnsi="Arial" w:cs="Arial"/>
          <w:iCs/>
          <w:color w:val="auto"/>
          <w:sz w:val="22"/>
          <w:szCs w:val="22"/>
        </w:rPr>
        <w:t xml:space="preserve">należy podać </w:t>
      </w:r>
      <w:r w:rsidR="00D1280C" w:rsidRPr="003D7CE4">
        <w:rPr>
          <w:rFonts w:ascii="Arial" w:hAnsi="Arial" w:cs="Arial"/>
          <w:iCs/>
          <w:color w:val="auto"/>
          <w:sz w:val="22"/>
          <w:szCs w:val="22"/>
        </w:rPr>
        <w:t xml:space="preserve">dane Podwykonawcy oraz </w:t>
      </w:r>
      <w:r w:rsidR="00A71EB1" w:rsidRPr="003D7CE4">
        <w:rPr>
          <w:rFonts w:ascii="Arial" w:hAnsi="Arial" w:cs="Arial"/>
          <w:iCs/>
          <w:color w:val="auto"/>
          <w:sz w:val="22"/>
          <w:szCs w:val="22"/>
        </w:rPr>
        <w:t xml:space="preserve">część zamówienia, których wykonanie </w:t>
      </w:r>
    </w:p>
    <w:p w14:paraId="1AB31C71" w14:textId="4152C84B" w:rsidR="00361414" w:rsidRPr="003D7CE4" w:rsidRDefault="00A71EB1" w:rsidP="00DC3A66">
      <w:pPr>
        <w:autoSpaceDE w:val="0"/>
        <w:autoSpaceDN w:val="0"/>
        <w:spacing w:line="276" w:lineRule="auto"/>
        <w:ind w:left="1701"/>
        <w:rPr>
          <w:rFonts w:ascii="Arial" w:hAnsi="Arial" w:cs="Arial"/>
          <w:iCs/>
          <w:color w:val="auto"/>
          <w:sz w:val="22"/>
          <w:szCs w:val="22"/>
        </w:rPr>
      </w:pPr>
      <w:r w:rsidRPr="003D7CE4">
        <w:rPr>
          <w:rFonts w:ascii="Arial" w:hAnsi="Arial" w:cs="Arial"/>
          <w:iCs/>
          <w:color w:val="auto"/>
          <w:sz w:val="22"/>
          <w:szCs w:val="22"/>
        </w:rPr>
        <w:t>zostanie im powierzone</w:t>
      </w:r>
      <w:r w:rsidR="00DC3A66">
        <w:rPr>
          <w:rFonts w:ascii="Arial" w:hAnsi="Arial" w:cs="Arial"/>
          <w:iCs/>
          <w:color w:val="auto"/>
          <w:sz w:val="22"/>
          <w:szCs w:val="22"/>
        </w:rPr>
        <w:t>)</w:t>
      </w:r>
    </w:p>
    <w:p w14:paraId="6456CB3A" w14:textId="77777777" w:rsidR="00A71EB1" w:rsidRPr="003D7CE4" w:rsidRDefault="00A71EB1" w:rsidP="00DC3A66">
      <w:pPr>
        <w:pStyle w:val="Tekstpodstawowywcity3"/>
        <w:spacing w:after="0" w:line="276" w:lineRule="auto"/>
        <w:ind w:left="851"/>
        <w:jc w:val="left"/>
        <w:rPr>
          <w:rFonts w:ascii="Arial" w:hAnsi="Arial" w:cs="Arial"/>
          <w:color w:val="000000"/>
          <w:sz w:val="22"/>
          <w:szCs w:val="22"/>
        </w:rPr>
      </w:pPr>
      <w:r w:rsidRPr="003D7CE4">
        <w:rPr>
          <w:rFonts w:ascii="Arial" w:hAnsi="Arial" w:cs="Arial"/>
          <w:color w:val="000000"/>
          <w:sz w:val="22"/>
          <w:szCs w:val="22"/>
        </w:rPr>
        <w:t>Nie wypełnienie powyższych pól będzie równoznaczne z samodzielnym wykonaniem zamówienia przez wykonawcę (bez udziału podwykonawcy/</w:t>
      </w:r>
      <w:proofErr w:type="spellStart"/>
      <w:r w:rsidRPr="003D7CE4">
        <w:rPr>
          <w:rFonts w:ascii="Arial" w:hAnsi="Arial" w:cs="Arial"/>
          <w:color w:val="000000"/>
          <w:sz w:val="22"/>
          <w:szCs w:val="22"/>
        </w:rPr>
        <w:t>cóm</w:t>
      </w:r>
      <w:proofErr w:type="spellEnd"/>
      <w:r w:rsidRPr="003D7CE4">
        <w:rPr>
          <w:rFonts w:ascii="Arial" w:hAnsi="Arial" w:cs="Arial"/>
          <w:color w:val="000000"/>
          <w:sz w:val="22"/>
          <w:szCs w:val="22"/>
        </w:rPr>
        <w:t>).</w:t>
      </w:r>
    </w:p>
    <w:p w14:paraId="7E01666A" w14:textId="4DC7078C" w:rsidR="00DC3A66" w:rsidRPr="00DC3A66" w:rsidRDefault="0016177D" w:rsidP="00DC3A66">
      <w:pPr>
        <w:widowControl/>
        <w:numPr>
          <w:ilvl w:val="0"/>
          <w:numId w:val="14"/>
        </w:numPr>
        <w:tabs>
          <w:tab w:val="left" w:pos="1276"/>
        </w:tabs>
        <w:spacing w:line="276" w:lineRule="auto"/>
        <w:ind w:left="1276" w:right="45" w:hanging="425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wypełniłem/</w:t>
      </w:r>
      <w:proofErr w:type="spellStart"/>
      <w:r w:rsidRPr="003D7CE4">
        <w:rPr>
          <w:rFonts w:ascii="Arial" w:hAnsi="Arial" w:cs="Arial"/>
          <w:sz w:val="22"/>
          <w:szCs w:val="22"/>
        </w:rPr>
        <w:t>am</w:t>
      </w:r>
      <w:proofErr w:type="spellEnd"/>
      <w:r w:rsidRPr="003D7CE4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0A7ECD" w:rsidRPr="003D7CE4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3D7CE4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pozyskałem/</w:t>
      </w:r>
      <w:proofErr w:type="spellStart"/>
      <w:r w:rsidRPr="003D7CE4">
        <w:rPr>
          <w:rFonts w:ascii="Arial" w:hAnsi="Arial" w:cs="Arial"/>
          <w:sz w:val="22"/>
          <w:szCs w:val="22"/>
        </w:rPr>
        <w:t>am</w:t>
      </w:r>
      <w:proofErr w:type="spellEnd"/>
      <w:r w:rsidRPr="003D7CE4">
        <w:rPr>
          <w:rFonts w:ascii="Arial" w:hAnsi="Arial" w:cs="Arial"/>
          <w:sz w:val="22"/>
          <w:szCs w:val="22"/>
        </w:rPr>
        <w:t xml:space="preserve"> w celu ubiegania się o udzielenie zamówienia publicznego w niniejszym postępowaniu</w:t>
      </w:r>
      <w:r w:rsidR="00D30AD0" w:rsidRPr="003D7CE4">
        <w:rPr>
          <w:rFonts w:ascii="Arial" w:hAnsi="Arial" w:cs="Arial"/>
          <w:sz w:val="22"/>
          <w:szCs w:val="22"/>
        </w:rPr>
        <w:t>.</w:t>
      </w:r>
    </w:p>
    <w:p w14:paraId="24DC15DD" w14:textId="2429F48B" w:rsidR="00860F4E" w:rsidRPr="003D7CE4" w:rsidRDefault="002868BF" w:rsidP="00DC3A66">
      <w:pPr>
        <w:pStyle w:val="Tekstpodstawowy"/>
        <w:spacing w:before="240" w:after="0" w:line="276" w:lineRule="auto"/>
        <w:ind w:left="709"/>
        <w:jc w:val="left"/>
        <w:rPr>
          <w:rFonts w:ascii="Arial" w:hAnsi="Arial" w:cs="Arial"/>
          <w:sz w:val="22"/>
          <w:szCs w:val="22"/>
        </w:rPr>
      </w:pPr>
      <w:r w:rsidRPr="003D7CE4">
        <w:rPr>
          <w:rFonts w:ascii="Arial" w:hAnsi="Arial" w:cs="Arial"/>
          <w:sz w:val="22"/>
          <w:szCs w:val="22"/>
        </w:rPr>
        <w:t>Świadom odpowiedzialności karnej oświadczam, że załączone do oferty dokumenty opisują stan prawny</w:t>
      </w:r>
      <w:r w:rsidR="002D54E9" w:rsidRPr="003D7CE4">
        <w:rPr>
          <w:rFonts w:ascii="Arial" w:hAnsi="Arial" w:cs="Arial"/>
          <w:sz w:val="22"/>
          <w:szCs w:val="22"/>
          <w:lang w:val="pl-PL"/>
        </w:rPr>
        <w:t xml:space="preserve"> </w:t>
      </w:r>
      <w:r w:rsidRPr="003D7CE4">
        <w:rPr>
          <w:rFonts w:ascii="Arial" w:hAnsi="Arial" w:cs="Arial"/>
          <w:sz w:val="22"/>
          <w:szCs w:val="22"/>
        </w:rPr>
        <w:t xml:space="preserve">i faktyczny, aktualny na dzień złożenia oferty (art. 297 </w:t>
      </w:r>
      <w:r w:rsidRPr="003D7CE4">
        <w:rPr>
          <w:rFonts w:ascii="Arial" w:hAnsi="Arial" w:cs="Arial"/>
          <w:sz w:val="22"/>
          <w:szCs w:val="22"/>
          <w:lang w:val="pl-PL"/>
        </w:rPr>
        <w:t>KK</w:t>
      </w:r>
      <w:r w:rsidRPr="003D7CE4">
        <w:rPr>
          <w:rFonts w:ascii="Arial" w:hAnsi="Arial" w:cs="Arial"/>
          <w:sz w:val="22"/>
          <w:szCs w:val="22"/>
        </w:rPr>
        <w:t>)</w:t>
      </w:r>
      <w:r w:rsidRPr="003D7CE4">
        <w:rPr>
          <w:rFonts w:ascii="Arial" w:hAnsi="Arial" w:cs="Arial"/>
          <w:color w:val="000000"/>
          <w:sz w:val="22"/>
          <w:szCs w:val="22"/>
          <w:lang w:val="pl-PL" w:eastAsia="pl-PL"/>
        </w:rPr>
        <w:t>.</w:t>
      </w:r>
    </w:p>
    <w:p w14:paraId="2A3F96BA" w14:textId="77777777" w:rsidR="002868BF" w:rsidRPr="003D7CE4" w:rsidRDefault="002868BF" w:rsidP="00DC3A66">
      <w:pPr>
        <w:spacing w:before="480" w:line="276" w:lineRule="auto"/>
        <w:ind w:left="709"/>
        <w:rPr>
          <w:rFonts w:ascii="Arial" w:hAnsi="Arial" w:cs="Arial"/>
          <w:color w:val="auto"/>
          <w:sz w:val="22"/>
          <w:szCs w:val="22"/>
        </w:rPr>
      </w:pPr>
      <w:r w:rsidRPr="003D7CE4">
        <w:rPr>
          <w:rFonts w:ascii="Arial" w:hAnsi="Arial" w:cs="Arial"/>
          <w:color w:val="auto"/>
          <w:sz w:val="22"/>
          <w:szCs w:val="22"/>
        </w:rPr>
        <w:t>*niepotrzebne skreślić</w:t>
      </w:r>
    </w:p>
    <w:p w14:paraId="6486366F" w14:textId="77777777" w:rsidR="00464A36" w:rsidRPr="003D7CE4" w:rsidRDefault="00464A36" w:rsidP="00DC3A66">
      <w:pPr>
        <w:spacing w:after="120"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14:paraId="0BE32A80" w14:textId="77777777" w:rsidR="004B7739" w:rsidRPr="003D7CE4" w:rsidRDefault="004B7739" w:rsidP="00DC3A66">
      <w:pPr>
        <w:spacing w:after="120" w:line="276" w:lineRule="auto"/>
        <w:rPr>
          <w:rFonts w:ascii="Arial" w:hAnsi="Arial" w:cs="Arial"/>
          <w:b/>
          <w:color w:val="0070C0"/>
          <w:sz w:val="22"/>
          <w:szCs w:val="22"/>
        </w:rPr>
      </w:pPr>
    </w:p>
    <w:p w14:paraId="24E232BD" w14:textId="77777777" w:rsidR="00EE09C4" w:rsidRPr="003D7CE4" w:rsidRDefault="00EE09C4" w:rsidP="00DC3A66">
      <w:pPr>
        <w:widowControl/>
        <w:suppressAutoHyphens/>
        <w:spacing w:line="276" w:lineRule="auto"/>
        <w:ind w:firstLine="5812"/>
        <w:rPr>
          <w:rFonts w:ascii="Arial" w:eastAsia="Times New Roman" w:hAnsi="Arial" w:cs="Arial"/>
          <w:color w:val="auto"/>
          <w:sz w:val="22"/>
          <w:szCs w:val="22"/>
          <w:lang w:eastAsia="ar-SA"/>
        </w:rPr>
      </w:pPr>
      <w:r w:rsidRPr="003D7CE4">
        <w:rPr>
          <w:rFonts w:ascii="Arial" w:eastAsia="Times New Roman" w:hAnsi="Arial" w:cs="Arial"/>
          <w:color w:val="auto"/>
          <w:sz w:val="22"/>
          <w:szCs w:val="22"/>
          <w:lang w:eastAsia="ar-SA"/>
        </w:rPr>
        <w:t>…………………………………………</w:t>
      </w:r>
    </w:p>
    <w:p w14:paraId="14C14605" w14:textId="77777777" w:rsidR="00EE09C4" w:rsidRPr="003D7CE4" w:rsidRDefault="00EE09C4" w:rsidP="00DC3A66">
      <w:pPr>
        <w:widowControl/>
        <w:suppressAutoHyphens/>
        <w:spacing w:line="276" w:lineRule="auto"/>
        <w:ind w:left="4956"/>
        <w:rPr>
          <w:rFonts w:ascii="Arial" w:eastAsia="Times New Roman" w:hAnsi="Arial" w:cs="Arial"/>
          <w:color w:val="auto"/>
          <w:sz w:val="22"/>
          <w:szCs w:val="22"/>
          <w:lang w:eastAsia="ar-SA"/>
        </w:rPr>
      </w:pPr>
      <w:r w:rsidRPr="003D7CE4">
        <w:rPr>
          <w:rFonts w:ascii="Arial" w:eastAsia="Times New Roman" w:hAnsi="Arial" w:cs="Arial"/>
          <w:color w:val="auto"/>
          <w:sz w:val="22"/>
          <w:szCs w:val="22"/>
          <w:lang w:eastAsia="ar-SA"/>
        </w:rPr>
        <w:t>Podpis osób figurujących w odpowiednich rejestrach i uprawnionych do reprezentowania wykonawcy lub uprawnionych do reprezentowania Wykonawcy zgodnie z upoważnieniem.</w:t>
      </w:r>
    </w:p>
    <w:p w14:paraId="55A7DA9F" w14:textId="77777777" w:rsidR="0037015B" w:rsidRPr="003D7CE4" w:rsidRDefault="0037015B" w:rsidP="00DC3A66">
      <w:pPr>
        <w:spacing w:line="276" w:lineRule="auto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237AF76E" w14:textId="77777777" w:rsidR="0037015B" w:rsidRPr="003D7CE4" w:rsidRDefault="0037015B" w:rsidP="00DC3A66">
      <w:pPr>
        <w:spacing w:line="276" w:lineRule="auto"/>
        <w:ind w:firstLine="993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3F72FF7E" w14:textId="77777777" w:rsidR="0037015B" w:rsidRPr="003D7CE4" w:rsidRDefault="0037015B" w:rsidP="00DC3A66">
      <w:pPr>
        <w:spacing w:line="276" w:lineRule="auto"/>
        <w:ind w:firstLine="993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39C05805" w14:textId="77777777" w:rsidR="0037015B" w:rsidRPr="003D7CE4" w:rsidRDefault="0037015B" w:rsidP="00DC3A66">
      <w:pPr>
        <w:spacing w:line="276" w:lineRule="auto"/>
        <w:ind w:firstLine="993"/>
        <w:rPr>
          <w:rFonts w:ascii="Arial" w:eastAsia="SimSun" w:hAnsi="Arial" w:cs="Arial"/>
          <w:bCs/>
          <w:color w:val="0070C0"/>
          <w:kern w:val="1"/>
          <w:sz w:val="22"/>
          <w:szCs w:val="22"/>
          <w:lang w:eastAsia="hi-IN" w:bidi="hi-IN"/>
        </w:rPr>
      </w:pPr>
    </w:p>
    <w:p w14:paraId="22FD8A17" w14:textId="77777777" w:rsidR="00464A36" w:rsidRPr="003D7CE4" w:rsidRDefault="00464A36" w:rsidP="00DC3A66">
      <w:pPr>
        <w:spacing w:line="276" w:lineRule="auto"/>
        <w:ind w:firstLine="993"/>
        <w:rPr>
          <w:rFonts w:ascii="Arial" w:eastAsia="Times New Roman" w:hAnsi="Arial" w:cs="Arial"/>
          <w:bCs/>
          <w:color w:val="auto"/>
          <w:sz w:val="22"/>
          <w:szCs w:val="22"/>
          <w:lang w:eastAsia="zh-CN"/>
        </w:rPr>
      </w:pPr>
      <w:r w:rsidRPr="003D7CE4">
        <w:rPr>
          <w:rFonts w:ascii="Arial" w:eastAsia="SimSun" w:hAnsi="Arial" w:cs="Arial"/>
          <w:bCs/>
          <w:color w:val="auto"/>
          <w:kern w:val="1"/>
          <w:sz w:val="22"/>
          <w:szCs w:val="22"/>
          <w:lang w:eastAsia="hi-IN" w:bidi="hi-IN"/>
        </w:rPr>
        <w:t>Uwaga! Formularz oferty należy podpisać</w:t>
      </w:r>
      <w:r w:rsidRPr="003D7CE4">
        <w:rPr>
          <w:rFonts w:ascii="Arial" w:eastAsia="Times New Roman" w:hAnsi="Arial" w:cs="Arial"/>
          <w:bCs/>
          <w:color w:val="auto"/>
          <w:sz w:val="22"/>
          <w:szCs w:val="22"/>
          <w:lang w:eastAsia="zh-CN"/>
        </w:rPr>
        <w:t xml:space="preserve"> </w:t>
      </w:r>
      <w:r w:rsidRPr="003D7CE4">
        <w:rPr>
          <w:rFonts w:ascii="Arial" w:eastAsia="SimSun" w:hAnsi="Arial" w:cs="Arial"/>
          <w:bCs/>
          <w:iCs/>
          <w:color w:val="auto"/>
          <w:kern w:val="1"/>
          <w:sz w:val="22"/>
          <w:szCs w:val="22"/>
          <w:lang w:eastAsia="hi-IN" w:bidi="hi-IN"/>
        </w:rPr>
        <w:t>kwalifikowanym podpisem elektronicznym.</w:t>
      </w:r>
    </w:p>
    <w:p w14:paraId="73A758C3" w14:textId="77777777" w:rsidR="00831123" w:rsidRDefault="00831123" w:rsidP="00DC3A66">
      <w:pPr>
        <w:pStyle w:val="Teksttreci61"/>
        <w:shd w:val="clear" w:color="auto" w:fill="auto"/>
        <w:spacing w:line="276" w:lineRule="auto"/>
        <w:ind w:firstLine="0"/>
        <w:jc w:val="left"/>
        <w:rPr>
          <w:rFonts w:ascii="Arial" w:hAnsi="Arial" w:cs="Arial"/>
          <w:lang w:val="pl-PL"/>
        </w:rPr>
      </w:pPr>
    </w:p>
    <w:sectPr w:rsidR="00831123" w:rsidSect="00D62F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133" w:bottom="851" w:left="641" w:header="567" w:footer="73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D0F29" w14:textId="77777777" w:rsidR="002974E6" w:rsidRDefault="002974E6" w:rsidP="000B572C">
      <w:r>
        <w:separator/>
      </w:r>
    </w:p>
  </w:endnote>
  <w:endnote w:type="continuationSeparator" w:id="0">
    <w:p w14:paraId="5D50CA98" w14:textId="77777777" w:rsidR="002974E6" w:rsidRDefault="002974E6" w:rsidP="000B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3BFB" w14:textId="77777777" w:rsidR="00255C40" w:rsidRDefault="00255C40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9BA16" w14:textId="77777777" w:rsidR="00CD3725" w:rsidRPr="004B7739" w:rsidRDefault="00075C84" w:rsidP="004B7739">
    <w:pPr>
      <w:pStyle w:val="Stopka0"/>
      <w:jc w:val="right"/>
      <w:rPr>
        <w:rFonts w:ascii="Arial" w:hAnsi="Arial" w:cs="Arial"/>
        <w:sz w:val="18"/>
        <w:szCs w:val="18"/>
      </w:rPr>
    </w:pPr>
    <w:r w:rsidRPr="00075C84">
      <w:rPr>
        <w:rFonts w:ascii="Arial" w:hAnsi="Arial" w:cs="Arial"/>
        <w:color w:val="auto"/>
        <w:sz w:val="18"/>
        <w:szCs w:val="18"/>
        <w:lang w:val="pl-PL"/>
      </w:rPr>
      <w:t>s</w:t>
    </w:r>
    <w:r w:rsidRPr="00075C84">
      <w:rPr>
        <w:rFonts w:ascii="Arial" w:hAnsi="Arial" w:cs="Arial"/>
        <w:sz w:val="18"/>
        <w:szCs w:val="18"/>
        <w:lang w:val="pl-PL"/>
      </w:rPr>
      <w:t>tr</w:t>
    </w:r>
    <w:r w:rsidR="004B7739">
      <w:rPr>
        <w:rFonts w:ascii="Arial" w:hAnsi="Arial" w:cs="Arial"/>
        <w:sz w:val="18"/>
        <w:szCs w:val="18"/>
        <w:lang w:val="pl-PL"/>
      </w:rPr>
      <w:t>ona</w:t>
    </w:r>
    <w:r w:rsidRPr="00075C84">
      <w:rPr>
        <w:rFonts w:ascii="Arial" w:hAnsi="Arial" w:cs="Arial"/>
        <w:sz w:val="18"/>
        <w:szCs w:val="18"/>
        <w:lang w:val="pl-PL"/>
      </w:rPr>
      <w:t xml:space="preserve"> </w:t>
    </w:r>
    <w:r w:rsidRPr="00075C84">
      <w:rPr>
        <w:rFonts w:ascii="Arial" w:hAnsi="Arial" w:cs="Arial"/>
        <w:bCs/>
        <w:sz w:val="18"/>
        <w:szCs w:val="18"/>
      </w:rPr>
      <w:fldChar w:fldCharType="begin"/>
    </w:r>
    <w:r w:rsidRPr="00075C84">
      <w:rPr>
        <w:rFonts w:ascii="Arial" w:hAnsi="Arial" w:cs="Arial"/>
        <w:bCs/>
        <w:sz w:val="18"/>
        <w:szCs w:val="18"/>
      </w:rPr>
      <w:instrText>PAGE</w:instrText>
    </w:r>
    <w:r w:rsidRPr="00075C84">
      <w:rPr>
        <w:rFonts w:ascii="Arial" w:hAnsi="Arial" w:cs="Arial"/>
        <w:bCs/>
        <w:sz w:val="18"/>
        <w:szCs w:val="18"/>
      </w:rPr>
      <w:fldChar w:fldCharType="separate"/>
    </w:r>
    <w:r w:rsidR="00727FF0">
      <w:rPr>
        <w:rFonts w:ascii="Arial" w:hAnsi="Arial" w:cs="Arial"/>
        <w:bCs/>
        <w:noProof/>
        <w:sz w:val="18"/>
        <w:szCs w:val="18"/>
      </w:rPr>
      <w:t>1</w:t>
    </w:r>
    <w:r w:rsidRPr="00075C84">
      <w:rPr>
        <w:rFonts w:ascii="Arial" w:hAnsi="Arial" w:cs="Arial"/>
        <w:bCs/>
        <w:sz w:val="18"/>
        <w:szCs w:val="18"/>
      </w:rPr>
      <w:fldChar w:fldCharType="end"/>
    </w:r>
    <w:r w:rsidRPr="00075C84">
      <w:rPr>
        <w:rFonts w:ascii="Arial" w:hAnsi="Arial" w:cs="Arial"/>
        <w:sz w:val="18"/>
        <w:szCs w:val="18"/>
        <w:lang w:val="pl-PL"/>
      </w:rPr>
      <w:t xml:space="preserve"> z </w:t>
    </w:r>
    <w:r w:rsidRPr="00075C84">
      <w:rPr>
        <w:rFonts w:ascii="Arial" w:hAnsi="Arial" w:cs="Arial"/>
        <w:bCs/>
        <w:sz w:val="18"/>
        <w:szCs w:val="18"/>
      </w:rPr>
      <w:fldChar w:fldCharType="begin"/>
    </w:r>
    <w:r w:rsidRPr="00075C84">
      <w:rPr>
        <w:rFonts w:ascii="Arial" w:hAnsi="Arial" w:cs="Arial"/>
        <w:bCs/>
        <w:sz w:val="18"/>
        <w:szCs w:val="18"/>
      </w:rPr>
      <w:instrText>NUMPAGES</w:instrText>
    </w:r>
    <w:r w:rsidRPr="00075C84">
      <w:rPr>
        <w:rFonts w:ascii="Arial" w:hAnsi="Arial" w:cs="Arial"/>
        <w:bCs/>
        <w:sz w:val="18"/>
        <w:szCs w:val="18"/>
      </w:rPr>
      <w:fldChar w:fldCharType="separate"/>
    </w:r>
    <w:r w:rsidR="00727FF0">
      <w:rPr>
        <w:rFonts w:ascii="Arial" w:hAnsi="Arial" w:cs="Arial"/>
        <w:bCs/>
        <w:noProof/>
        <w:sz w:val="18"/>
        <w:szCs w:val="18"/>
      </w:rPr>
      <w:t>3</w:t>
    </w:r>
    <w:r w:rsidRPr="00075C84">
      <w:rPr>
        <w:rFonts w:ascii="Arial" w:hAnsi="Arial" w:cs="Arial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F91AD" w14:textId="77777777" w:rsidR="00255C40" w:rsidRDefault="00255C40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8AF67" w14:textId="77777777" w:rsidR="002974E6" w:rsidRDefault="002974E6">
      <w:r>
        <w:separator/>
      </w:r>
    </w:p>
  </w:footnote>
  <w:footnote w:type="continuationSeparator" w:id="0">
    <w:p w14:paraId="10EDA7DC" w14:textId="77777777" w:rsidR="002974E6" w:rsidRDefault="002974E6">
      <w:r>
        <w:continuationSeparator/>
      </w:r>
    </w:p>
  </w:footnote>
  <w:footnote w:id="1">
    <w:p w14:paraId="451C2F6D" w14:textId="6871147A" w:rsidR="008D0A46" w:rsidRPr="005C7A3A" w:rsidRDefault="008D0A46" w:rsidP="003D7CE4">
      <w:pPr>
        <w:ind w:left="284"/>
        <w:rPr>
          <w:rFonts w:ascii="Arial" w:hAnsi="Arial" w:cs="Arial"/>
          <w:sz w:val="22"/>
          <w:szCs w:val="22"/>
        </w:rPr>
      </w:pPr>
      <w:r w:rsidRPr="005C7A3A">
        <w:rPr>
          <w:rStyle w:val="Znakiprzypiswdolnych"/>
          <w:rFonts w:ascii="Arial" w:hAnsi="Arial" w:cs="Arial"/>
          <w:sz w:val="22"/>
          <w:szCs w:val="22"/>
        </w:rPr>
        <w:footnoteRef/>
      </w:r>
      <w:r w:rsidR="001E4802" w:rsidRPr="005C7A3A">
        <w:rPr>
          <w:rFonts w:ascii="Arial" w:hAnsi="Arial" w:cs="Arial"/>
          <w:spacing w:val="4"/>
          <w:sz w:val="22"/>
          <w:szCs w:val="22"/>
        </w:rPr>
        <w:t xml:space="preserve"> p</w:t>
      </w:r>
      <w:r w:rsidRPr="005C7A3A">
        <w:rPr>
          <w:rFonts w:ascii="Arial" w:hAnsi="Arial" w:cs="Arial"/>
          <w:spacing w:val="4"/>
          <w:sz w:val="22"/>
          <w:szCs w:val="22"/>
        </w:rPr>
        <w:t xml:space="preserve">or. zalecenie Komisji z dnia 6 maja 2003r. dotyczące definicji mikroprzedsiębiorstw oraz małych i średnich </w:t>
      </w:r>
      <w:r w:rsidR="001E4802" w:rsidRPr="005C7A3A">
        <w:rPr>
          <w:rFonts w:ascii="Arial" w:hAnsi="Arial" w:cs="Arial"/>
          <w:spacing w:val="4"/>
          <w:sz w:val="22"/>
          <w:szCs w:val="22"/>
        </w:rPr>
        <w:t xml:space="preserve">  </w:t>
      </w:r>
      <w:r w:rsidRPr="005C7A3A">
        <w:rPr>
          <w:rFonts w:ascii="Arial" w:hAnsi="Arial" w:cs="Arial"/>
          <w:spacing w:val="4"/>
          <w:sz w:val="22"/>
          <w:szCs w:val="22"/>
        </w:rPr>
        <w:t xml:space="preserve">przedsiębiorstw (Dz.U. L 124 z 20.5.2003, s. 36). Te informacje są wymagane wyłącznie do celów statystycznych. </w:t>
      </w:r>
    </w:p>
    <w:p w14:paraId="655449A1" w14:textId="77777777" w:rsidR="008D0A46" w:rsidRPr="005C7A3A" w:rsidRDefault="008D0A46" w:rsidP="003D7CE4">
      <w:pPr>
        <w:pStyle w:val="Tekstprzypisudolnego"/>
        <w:tabs>
          <w:tab w:val="left" w:pos="0"/>
        </w:tabs>
        <w:ind w:left="284"/>
        <w:contextualSpacing/>
        <w:rPr>
          <w:rFonts w:ascii="Arial" w:hAnsi="Arial" w:cs="Arial"/>
          <w:spacing w:val="4"/>
          <w:sz w:val="22"/>
          <w:szCs w:val="22"/>
        </w:rPr>
      </w:pPr>
      <w:r w:rsidRPr="005C7A3A">
        <w:rPr>
          <w:rFonts w:ascii="Arial" w:hAnsi="Arial" w:cs="Arial"/>
          <w:spacing w:val="4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6D999368" w14:textId="77777777" w:rsidR="008D0A46" w:rsidRPr="005C7A3A" w:rsidRDefault="008D0A46" w:rsidP="003D7CE4">
      <w:pPr>
        <w:pStyle w:val="Tekstprzypisudolnego"/>
        <w:tabs>
          <w:tab w:val="left" w:pos="0"/>
        </w:tabs>
        <w:ind w:left="284"/>
        <w:contextualSpacing/>
        <w:rPr>
          <w:rFonts w:ascii="Arial" w:hAnsi="Arial" w:cs="Arial"/>
          <w:spacing w:val="4"/>
          <w:sz w:val="22"/>
          <w:szCs w:val="22"/>
        </w:rPr>
      </w:pPr>
      <w:r w:rsidRPr="005C7A3A">
        <w:rPr>
          <w:rFonts w:ascii="Arial" w:hAnsi="Arial" w:cs="Arial"/>
          <w:spacing w:val="4"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37B8E887" w14:textId="77777777" w:rsidR="008D0A46" w:rsidRPr="005C7A3A" w:rsidRDefault="008D0A46" w:rsidP="003D7CE4">
      <w:pPr>
        <w:pStyle w:val="Tekstprzypisudolnego"/>
        <w:tabs>
          <w:tab w:val="left" w:pos="0"/>
        </w:tabs>
        <w:ind w:left="284"/>
        <w:contextualSpacing/>
        <w:rPr>
          <w:rFonts w:ascii="Arial" w:hAnsi="Arial" w:cs="Arial"/>
          <w:sz w:val="22"/>
          <w:szCs w:val="22"/>
        </w:rPr>
      </w:pPr>
      <w:r w:rsidRPr="005C7A3A">
        <w:rPr>
          <w:rFonts w:ascii="Arial" w:hAnsi="Arial" w:cs="Arial"/>
          <w:spacing w:val="4"/>
          <w:sz w:val="22"/>
          <w:szCs w:val="22"/>
        </w:rPr>
        <w:t>Średnie przedsiębiorstwa: przedsiębiorstwa, które nie są mikroprzedsiębiorstwami ani małymi przedsiębiorstwami i które zatrudniają mniej niż 250 osób i których roczny obrót nie przekracza 50 milionów EUR lub roczna suma bilansowa nie przekracza 43 milionów EUR.</w:t>
      </w:r>
    </w:p>
  </w:footnote>
  <w:footnote w:id="2">
    <w:p w14:paraId="4BBD64AD" w14:textId="77777777" w:rsidR="000A7ECD" w:rsidRPr="005C7A3A" w:rsidRDefault="000A7ECD" w:rsidP="003D7CE4">
      <w:pPr>
        <w:pStyle w:val="Tekstprzypisudolnego"/>
        <w:ind w:left="567"/>
        <w:rPr>
          <w:sz w:val="22"/>
          <w:szCs w:val="22"/>
          <w:lang w:val="pl-PL"/>
        </w:rPr>
      </w:pPr>
      <w:r w:rsidRPr="005C7A3A">
        <w:rPr>
          <w:rStyle w:val="Odwoanieprzypisudolnego"/>
          <w:rFonts w:ascii="Arial" w:hAnsi="Arial" w:cs="Arial"/>
          <w:sz w:val="22"/>
          <w:szCs w:val="22"/>
        </w:rPr>
        <w:footnoteRef/>
      </w:r>
      <w:r w:rsidRPr="005C7A3A">
        <w:rPr>
          <w:rFonts w:ascii="Arial" w:hAnsi="Arial" w:cs="Arial"/>
          <w:sz w:val="22"/>
          <w:szCs w:val="22"/>
          <w:lang w:val="pl-PL"/>
        </w:rPr>
        <w:t xml:space="preserve"> Rozporządzenie Parlamentu Europejskiego i Rady (UE) 2016/679 z dnia 27 kwietnia 2016 r. w</w:t>
      </w:r>
      <w:r w:rsidR="005C7A3A">
        <w:rPr>
          <w:rFonts w:ascii="Arial" w:hAnsi="Arial" w:cs="Arial"/>
          <w:sz w:val="22"/>
          <w:szCs w:val="22"/>
          <w:lang w:val="pl-PL"/>
        </w:rPr>
        <w:t> </w:t>
      </w:r>
      <w:r w:rsidRPr="005C7A3A">
        <w:rPr>
          <w:rFonts w:ascii="Arial" w:hAnsi="Arial" w:cs="Arial"/>
          <w:sz w:val="22"/>
          <w:szCs w:val="22"/>
          <w:lang w:val="pl-PL"/>
        </w:rPr>
        <w:t>sprawie ochrony osób fizycznych w związku z przetwarzaniem danych osobowych i w sprawie swobodnego przepływu takich danych oraz uchylenia dyrektywy 95/46/WE (ogólne rozporządzenie o ochronie danych) (Dz. Urz. UE</w:t>
      </w:r>
      <w:r w:rsidR="001229A3" w:rsidRPr="005C7A3A">
        <w:rPr>
          <w:rFonts w:ascii="Arial" w:hAnsi="Arial" w:cs="Arial"/>
          <w:sz w:val="22"/>
          <w:szCs w:val="22"/>
          <w:lang w:val="pl-PL"/>
        </w:rPr>
        <w:t xml:space="preserve"> L 119 z 04.05.2016, str. 1). W </w:t>
      </w:r>
      <w:r w:rsidRPr="005C7A3A">
        <w:rPr>
          <w:rFonts w:ascii="Arial" w:hAnsi="Arial" w:cs="Arial"/>
          <w:sz w:val="22"/>
          <w:szCs w:val="22"/>
          <w:lang w:val="pl-PL"/>
        </w:rPr>
        <w:t>przypadku gdy wykonawca nie przekazuje danych osobowych innych niż bezpośrednio jego dotyczących lub</w:t>
      </w:r>
      <w:r w:rsidR="005C7A3A">
        <w:rPr>
          <w:rFonts w:ascii="Arial" w:hAnsi="Arial" w:cs="Arial"/>
          <w:sz w:val="22"/>
          <w:szCs w:val="22"/>
          <w:lang w:val="pl-PL"/>
        </w:rPr>
        <w:t> </w:t>
      </w:r>
      <w:r w:rsidRPr="005C7A3A">
        <w:rPr>
          <w:rFonts w:ascii="Arial" w:hAnsi="Arial" w:cs="Arial"/>
          <w:sz w:val="22"/>
          <w:szCs w:val="22"/>
          <w:lang w:val="pl-PL"/>
        </w:rPr>
        <w:t>zachodzi wyłączenie stosowania obowiązku informacyjnego, stosownie do art. 13 ust 4 lub art.</w:t>
      </w:r>
      <w:r w:rsidR="005C7A3A">
        <w:rPr>
          <w:rFonts w:ascii="Arial" w:hAnsi="Arial" w:cs="Arial"/>
          <w:sz w:val="22"/>
          <w:szCs w:val="22"/>
          <w:lang w:val="pl-PL"/>
        </w:rPr>
        <w:t> </w:t>
      </w:r>
      <w:r w:rsidRPr="005C7A3A">
        <w:rPr>
          <w:rFonts w:ascii="Arial" w:hAnsi="Arial" w:cs="Arial"/>
          <w:sz w:val="22"/>
          <w:szCs w:val="22"/>
          <w:lang w:val="pl-PL"/>
        </w:rPr>
        <w:t>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0E8B" w14:textId="77777777" w:rsidR="00255C40" w:rsidRDefault="00255C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3082" w14:textId="37FBE124" w:rsidR="00860F4E" w:rsidRPr="004B7739" w:rsidRDefault="001951D6" w:rsidP="004B7739">
    <w:pPr>
      <w:tabs>
        <w:tab w:val="left" w:pos="3024"/>
        <w:tab w:val="left" w:pos="3874"/>
      </w:tabs>
      <w:jc w:val="right"/>
      <w:rPr>
        <w:rFonts w:ascii="Arial" w:hAnsi="Arial" w:cs="Arial"/>
        <w:b/>
        <w:sz w:val="20"/>
        <w:szCs w:val="20"/>
      </w:rPr>
    </w:pPr>
    <w:bookmarkStart w:id="1" w:name="_Hlk108307102"/>
    <w:bookmarkStart w:id="2" w:name="_Hlk108307103"/>
    <w:r w:rsidRPr="00F03125">
      <w:rPr>
        <w:rFonts w:ascii="Arial" w:hAnsi="Arial" w:cs="Arial"/>
        <w:b/>
        <w:sz w:val="20"/>
        <w:szCs w:val="20"/>
      </w:rPr>
      <w:t xml:space="preserve">SPRAWA NR: </w:t>
    </w:r>
    <w:bookmarkEnd w:id="1"/>
    <w:bookmarkEnd w:id="2"/>
    <w:r w:rsidR="00EB057C">
      <w:rPr>
        <w:rFonts w:ascii="Arial" w:hAnsi="Arial" w:cs="Arial"/>
        <w:b/>
        <w:sz w:val="20"/>
        <w:szCs w:val="20"/>
      </w:rPr>
      <w:t>25</w:t>
    </w:r>
    <w:r w:rsidR="0082673F" w:rsidRPr="00A2493B">
      <w:rPr>
        <w:rFonts w:ascii="Arial" w:hAnsi="Arial" w:cs="Arial"/>
        <w:b/>
        <w:sz w:val="20"/>
        <w:szCs w:val="20"/>
      </w:rPr>
      <w:t>/202</w:t>
    </w:r>
    <w:r w:rsidR="00255C40">
      <w:rPr>
        <w:rFonts w:ascii="Arial" w:hAnsi="Arial" w:cs="Arial"/>
        <w:b/>
        <w:sz w:val="20"/>
        <w:szCs w:val="20"/>
      </w:rPr>
      <w:t>6</w:t>
    </w:r>
    <w:r w:rsidR="0082673F" w:rsidRPr="00A2493B">
      <w:rPr>
        <w:rFonts w:ascii="Arial" w:hAnsi="Arial" w:cs="Arial"/>
        <w:b/>
        <w:sz w:val="20"/>
        <w:szCs w:val="20"/>
      </w:rPr>
      <w:t>/PN/</w:t>
    </w:r>
    <w:r w:rsidR="00DC3A66">
      <w:rPr>
        <w:rFonts w:ascii="Arial" w:hAnsi="Arial" w:cs="Arial"/>
        <w:b/>
        <w:sz w:val="20"/>
        <w:szCs w:val="20"/>
      </w:rPr>
      <w:t>Ż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2FA9" w14:textId="77777777" w:rsidR="009733E2" w:rsidRPr="009733E2" w:rsidRDefault="009733E2" w:rsidP="009733E2">
    <w:pPr>
      <w:ind w:firstLine="567"/>
      <w:jc w:val="right"/>
      <w:rPr>
        <w:rFonts w:ascii="Arial" w:hAnsi="Arial" w:cs="Arial"/>
        <w:b/>
        <w:sz w:val="20"/>
        <w:szCs w:val="20"/>
        <w:lang w:eastAsia="en-GB"/>
      </w:rPr>
    </w:pPr>
    <w:r w:rsidRPr="009733E2">
      <w:rPr>
        <w:rFonts w:ascii="Arial" w:hAnsi="Arial" w:cs="Arial"/>
        <w:b/>
        <w:sz w:val="20"/>
        <w:szCs w:val="20"/>
        <w:lang w:eastAsia="en-GB"/>
      </w:rPr>
      <w:t>SPRAWA NR: 42/2022/PN/Szkol i KO</w:t>
    </w:r>
  </w:p>
  <w:p w14:paraId="38C64721" w14:textId="77777777" w:rsidR="005F076B" w:rsidRPr="008255D8" w:rsidRDefault="005F076B" w:rsidP="00B226C1">
    <w:pPr>
      <w:tabs>
        <w:tab w:val="left" w:pos="8790"/>
      </w:tabs>
    </w:pPr>
    <w:r w:rsidRPr="008255D8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3168B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6"/>
      <w:numFmt w:val="decimal"/>
      <w:lvlText w:val="%6)"/>
      <w:lvlJc w:val="left"/>
      <w:pPr>
        <w:ind w:left="45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</w:abstractNum>
  <w:abstractNum w:abstractNumId="2" w15:restartNumberingAfterBreak="0">
    <w:nsid w:val="0000000A"/>
    <w:multiLevelType w:val="singleLevel"/>
    <w:tmpl w:val="0000000A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  <w:b w:val="0"/>
        <w:color w:val="000000"/>
        <w:sz w:val="22"/>
        <w:szCs w:val="22"/>
        <w:lang w:eastAsia="en-US"/>
      </w:rPr>
    </w:lvl>
  </w:abstractNum>
  <w:abstractNum w:abstractNumId="3" w15:restartNumberingAfterBreak="0">
    <w:nsid w:val="0000000F"/>
    <w:multiLevelType w:val="singleLevel"/>
    <w:tmpl w:val="0000000F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4" w15:restartNumberingAfterBreak="0">
    <w:nsid w:val="02720F6F"/>
    <w:multiLevelType w:val="hybridMultilevel"/>
    <w:tmpl w:val="37EE2F9E"/>
    <w:lvl w:ilvl="0" w:tplc="8410C6FE">
      <w:start w:val="1"/>
      <w:numFmt w:val="bullet"/>
      <w:lvlText w:val="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0E54707B"/>
    <w:multiLevelType w:val="hybridMultilevel"/>
    <w:tmpl w:val="07C21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A51B1"/>
    <w:multiLevelType w:val="hybridMultilevel"/>
    <w:tmpl w:val="15CE01F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C9A435C"/>
    <w:multiLevelType w:val="hybridMultilevel"/>
    <w:tmpl w:val="28EC52BC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1">
      <w:start w:val="1"/>
      <w:numFmt w:val="decimal"/>
      <w:lvlText w:val="%6)"/>
      <w:lvlJc w:val="left"/>
      <w:pPr>
        <w:ind w:left="4500" w:hanging="36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F0C16"/>
    <w:multiLevelType w:val="hybridMultilevel"/>
    <w:tmpl w:val="AA8C4764"/>
    <w:lvl w:ilvl="0" w:tplc="021EB2F0">
      <w:start w:val="7"/>
      <w:numFmt w:val="decimal"/>
      <w:lvlText w:val="%1)"/>
      <w:lvlJc w:val="left"/>
      <w:pPr>
        <w:ind w:left="450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F4EAD"/>
    <w:multiLevelType w:val="hybridMultilevel"/>
    <w:tmpl w:val="0D5A9B8C"/>
    <w:lvl w:ilvl="0" w:tplc="0578388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418C6774"/>
    <w:multiLevelType w:val="multilevel"/>
    <w:tmpl w:val="4D96F5D6"/>
    <w:lvl w:ilvl="0"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  <w:b w:val="0"/>
        <w:color w:val="000000"/>
        <w:sz w:val="22"/>
        <w:szCs w:val="22"/>
      </w:rPr>
    </w:lvl>
    <w:lvl w:ilvl="3">
      <w:start w:val="6"/>
      <w:numFmt w:val="upperRoman"/>
      <w:lvlText w:val="%4."/>
      <w:lvlJc w:val="right"/>
      <w:pPr>
        <w:tabs>
          <w:tab w:val="num" w:pos="3420"/>
        </w:tabs>
        <w:ind w:left="3420" w:hanging="18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5040"/>
        </w:tabs>
        <w:ind w:left="5040" w:hanging="360"/>
      </w:pPr>
      <w:rPr>
        <w:b w:val="0"/>
        <w:color w:val="000000"/>
        <w:sz w:val="22"/>
        <w:szCs w:val="22"/>
      </w:rPr>
    </w:lvl>
    <w:lvl w:ilvl="6">
      <w:start w:val="9"/>
      <w:numFmt w:val="decimal"/>
      <w:lvlText w:val="%7)"/>
      <w:lvlJc w:val="left"/>
      <w:pPr>
        <w:tabs>
          <w:tab w:val="num" w:pos="1440"/>
        </w:tabs>
        <w:ind w:left="1421" w:hanging="341"/>
      </w:pPr>
      <w:rPr>
        <w:color w:val="00000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abstractNum w:abstractNumId="11" w15:restartNumberingAfterBreak="0">
    <w:nsid w:val="4C576F7C"/>
    <w:multiLevelType w:val="hybridMultilevel"/>
    <w:tmpl w:val="75BAED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598C198E"/>
    <w:multiLevelType w:val="hybridMultilevel"/>
    <w:tmpl w:val="8BF4ADA8"/>
    <w:lvl w:ilvl="0" w:tplc="04150011">
      <w:start w:val="1"/>
      <w:numFmt w:val="decimal"/>
      <w:lvlText w:val="%1)"/>
      <w:lvlJc w:val="left"/>
      <w:pPr>
        <w:ind w:left="153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5BF174E7"/>
    <w:multiLevelType w:val="hybridMultilevel"/>
    <w:tmpl w:val="75BAED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6F0F6F17"/>
    <w:multiLevelType w:val="hybridMultilevel"/>
    <w:tmpl w:val="2E4A4340"/>
    <w:lvl w:ilvl="0" w:tplc="0415000B">
      <w:start w:val="1"/>
      <w:numFmt w:val="bullet"/>
      <w:lvlText w:val=""/>
      <w:lvlJc w:val="left"/>
      <w:pPr>
        <w:ind w:left="22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15" w15:restartNumberingAfterBreak="0">
    <w:nsid w:val="704E3385"/>
    <w:multiLevelType w:val="hybridMultilevel"/>
    <w:tmpl w:val="46ACB400"/>
    <w:lvl w:ilvl="0" w:tplc="6396EAD0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A049A"/>
    <w:multiLevelType w:val="hybridMultilevel"/>
    <w:tmpl w:val="75BAED9C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72951954"/>
    <w:multiLevelType w:val="hybridMultilevel"/>
    <w:tmpl w:val="DBD4F73C"/>
    <w:lvl w:ilvl="0" w:tplc="32A65FF6">
      <w:start w:val="4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291340">
    <w:abstractNumId w:val="7"/>
  </w:num>
  <w:num w:numId="2" w16cid:durableId="1350447729">
    <w:abstractNumId w:val="10"/>
  </w:num>
  <w:num w:numId="3" w16cid:durableId="1467510155">
    <w:abstractNumId w:val="14"/>
  </w:num>
  <w:num w:numId="4" w16cid:durableId="1273629067">
    <w:abstractNumId w:val="11"/>
  </w:num>
  <w:num w:numId="5" w16cid:durableId="1188106152">
    <w:abstractNumId w:val="9"/>
  </w:num>
  <w:num w:numId="6" w16cid:durableId="1401556110">
    <w:abstractNumId w:val="13"/>
  </w:num>
  <w:num w:numId="7" w16cid:durableId="1375622460">
    <w:abstractNumId w:val="16"/>
  </w:num>
  <w:num w:numId="8" w16cid:durableId="502091832">
    <w:abstractNumId w:val="0"/>
  </w:num>
  <w:num w:numId="9" w16cid:durableId="671639787">
    <w:abstractNumId w:val="5"/>
  </w:num>
  <w:num w:numId="10" w16cid:durableId="15901955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7380356">
    <w:abstractNumId w:val="17"/>
  </w:num>
  <w:num w:numId="12" w16cid:durableId="623577521">
    <w:abstractNumId w:val="15"/>
  </w:num>
  <w:num w:numId="13" w16cid:durableId="216473140">
    <w:abstractNumId w:val="6"/>
  </w:num>
  <w:num w:numId="14" w16cid:durableId="2062092164">
    <w:abstractNumId w:val="8"/>
  </w:num>
  <w:num w:numId="15" w16cid:durableId="16058465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72C"/>
    <w:rsid w:val="00001240"/>
    <w:rsid w:val="0000245B"/>
    <w:rsid w:val="000031F2"/>
    <w:rsid w:val="000045C4"/>
    <w:rsid w:val="00004E52"/>
    <w:rsid w:val="00005AA3"/>
    <w:rsid w:val="0000672D"/>
    <w:rsid w:val="00007C68"/>
    <w:rsid w:val="000113B4"/>
    <w:rsid w:val="00012319"/>
    <w:rsid w:val="0001284E"/>
    <w:rsid w:val="00014438"/>
    <w:rsid w:val="00015166"/>
    <w:rsid w:val="00015328"/>
    <w:rsid w:val="00015731"/>
    <w:rsid w:val="00015C9E"/>
    <w:rsid w:val="00016547"/>
    <w:rsid w:val="000166D1"/>
    <w:rsid w:val="00017708"/>
    <w:rsid w:val="000207C4"/>
    <w:rsid w:val="000207E7"/>
    <w:rsid w:val="000212D0"/>
    <w:rsid w:val="00023E94"/>
    <w:rsid w:val="0002413C"/>
    <w:rsid w:val="0002545B"/>
    <w:rsid w:val="00025B29"/>
    <w:rsid w:val="00025BD4"/>
    <w:rsid w:val="00026461"/>
    <w:rsid w:val="000264D1"/>
    <w:rsid w:val="00026632"/>
    <w:rsid w:val="00027DEC"/>
    <w:rsid w:val="000306EC"/>
    <w:rsid w:val="00031DE8"/>
    <w:rsid w:val="00032B4A"/>
    <w:rsid w:val="000332A5"/>
    <w:rsid w:val="0003342D"/>
    <w:rsid w:val="0003409E"/>
    <w:rsid w:val="00034B2A"/>
    <w:rsid w:val="00036B8E"/>
    <w:rsid w:val="00036E3B"/>
    <w:rsid w:val="000375AA"/>
    <w:rsid w:val="00037BC1"/>
    <w:rsid w:val="00037F70"/>
    <w:rsid w:val="000409CC"/>
    <w:rsid w:val="0004276E"/>
    <w:rsid w:val="000429C2"/>
    <w:rsid w:val="00042B06"/>
    <w:rsid w:val="00043C90"/>
    <w:rsid w:val="00044A9B"/>
    <w:rsid w:val="00044E3D"/>
    <w:rsid w:val="00044FD9"/>
    <w:rsid w:val="0005054C"/>
    <w:rsid w:val="000511BA"/>
    <w:rsid w:val="00053776"/>
    <w:rsid w:val="000537DE"/>
    <w:rsid w:val="00053BE9"/>
    <w:rsid w:val="000547B4"/>
    <w:rsid w:val="000550CD"/>
    <w:rsid w:val="000556F8"/>
    <w:rsid w:val="000558B3"/>
    <w:rsid w:val="00055CA3"/>
    <w:rsid w:val="00057787"/>
    <w:rsid w:val="00057844"/>
    <w:rsid w:val="00057BC5"/>
    <w:rsid w:val="000602AF"/>
    <w:rsid w:val="00060F62"/>
    <w:rsid w:val="000625B5"/>
    <w:rsid w:val="00062997"/>
    <w:rsid w:val="000631AE"/>
    <w:rsid w:val="000633B1"/>
    <w:rsid w:val="00064DA9"/>
    <w:rsid w:val="00064E43"/>
    <w:rsid w:val="0006526F"/>
    <w:rsid w:val="000661EF"/>
    <w:rsid w:val="000667D1"/>
    <w:rsid w:val="00066AE6"/>
    <w:rsid w:val="00067A97"/>
    <w:rsid w:val="00067FF2"/>
    <w:rsid w:val="00070823"/>
    <w:rsid w:val="00070DC4"/>
    <w:rsid w:val="00071EFC"/>
    <w:rsid w:val="0007212E"/>
    <w:rsid w:val="00072292"/>
    <w:rsid w:val="00072DC5"/>
    <w:rsid w:val="00073A45"/>
    <w:rsid w:val="00075695"/>
    <w:rsid w:val="00075C84"/>
    <w:rsid w:val="00076DE1"/>
    <w:rsid w:val="00077B56"/>
    <w:rsid w:val="000806A5"/>
    <w:rsid w:val="0008077B"/>
    <w:rsid w:val="000809F1"/>
    <w:rsid w:val="00080DDF"/>
    <w:rsid w:val="00081B66"/>
    <w:rsid w:val="00081D48"/>
    <w:rsid w:val="00082915"/>
    <w:rsid w:val="0008354F"/>
    <w:rsid w:val="000835D5"/>
    <w:rsid w:val="0008361D"/>
    <w:rsid w:val="00084915"/>
    <w:rsid w:val="00084CB0"/>
    <w:rsid w:val="00086E45"/>
    <w:rsid w:val="000873F2"/>
    <w:rsid w:val="000877F5"/>
    <w:rsid w:val="00087F11"/>
    <w:rsid w:val="00090516"/>
    <w:rsid w:val="0009060F"/>
    <w:rsid w:val="00090AEB"/>
    <w:rsid w:val="0009123A"/>
    <w:rsid w:val="000917A3"/>
    <w:rsid w:val="00091A6A"/>
    <w:rsid w:val="00091C71"/>
    <w:rsid w:val="0009368C"/>
    <w:rsid w:val="00093767"/>
    <w:rsid w:val="00094BBF"/>
    <w:rsid w:val="00095165"/>
    <w:rsid w:val="00095C4E"/>
    <w:rsid w:val="000A018B"/>
    <w:rsid w:val="000A0D3F"/>
    <w:rsid w:val="000A0F3B"/>
    <w:rsid w:val="000A2421"/>
    <w:rsid w:val="000A434D"/>
    <w:rsid w:val="000A45F6"/>
    <w:rsid w:val="000A598F"/>
    <w:rsid w:val="000A662A"/>
    <w:rsid w:val="000A7845"/>
    <w:rsid w:val="000A7ECD"/>
    <w:rsid w:val="000B05B3"/>
    <w:rsid w:val="000B075C"/>
    <w:rsid w:val="000B08FB"/>
    <w:rsid w:val="000B0F2B"/>
    <w:rsid w:val="000B1654"/>
    <w:rsid w:val="000B371C"/>
    <w:rsid w:val="000B4028"/>
    <w:rsid w:val="000B572C"/>
    <w:rsid w:val="000B62A1"/>
    <w:rsid w:val="000B6DC6"/>
    <w:rsid w:val="000B71FB"/>
    <w:rsid w:val="000C0A0F"/>
    <w:rsid w:val="000C1629"/>
    <w:rsid w:val="000C25FD"/>
    <w:rsid w:val="000C35D4"/>
    <w:rsid w:val="000C3B3D"/>
    <w:rsid w:val="000C48AC"/>
    <w:rsid w:val="000C4A4F"/>
    <w:rsid w:val="000C6A08"/>
    <w:rsid w:val="000C6D28"/>
    <w:rsid w:val="000C79F3"/>
    <w:rsid w:val="000D0916"/>
    <w:rsid w:val="000D2079"/>
    <w:rsid w:val="000D31CC"/>
    <w:rsid w:val="000D3EF4"/>
    <w:rsid w:val="000D4674"/>
    <w:rsid w:val="000D4711"/>
    <w:rsid w:val="000D48A8"/>
    <w:rsid w:val="000D68E4"/>
    <w:rsid w:val="000E12E4"/>
    <w:rsid w:val="000E27C2"/>
    <w:rsid w:val="000E42FC"/>
    <w:rsid w:val="000E6F67"/>
    <w:rsid w:val="000F2436"/>
    <w:rsid w:val="000F24EA"/>
    <w:rsid w:val="000F30BC"/>
    <w:rsid w:val="000F3801"/>
    <w:rsid w:val="000F3C85"/>
    <w:rsid w:val="000F3D8E"/>
    <w:rsid w:val="000F49F8"/>
    <w:rsid w:val="000F5D86"/>
    <w:rsid w:val="000F7FAA"/>
    <w:rsid w:val="001002F0"/>
    <w:rsid w:val="0010050D"/>
    <w:rsid w:val="0010065D"/>
    <w:rsid w:val="001006C7"/>
    <w:rsid w:val="0010072E"/>
    <w:rsid w:val="001008CC"/>
    <w:rsid w:val="00100DE9"/>
    <w:rsid w:val="00100DF4"/>
    <w:rsid w:val="00101003"/>
    <w:rsid w:val="00102BA6"/>
    <w:rsid w:val="00102C57"/>
    <w:rsid w:val="00103C6C"/>
    <w:rsid w:val="00104C8A"/>
    <w:rsid w:val="001056E9"/>
    <w:rsid w:val="00105A2F"/>
    <w:rsid w:val="0010782C"/>
    <w:rsid w:val="001106A0"/>
    <w:rsid w:val="001106DD"/>
    <w:rsid w:val="00110AB5"/>
    <w:rsid w:val="00110F59"/>
    <w:rsid w:val="0011175A"/>
    <w:rsid w:val="00112D12"/>
    <w:rsid w:val="00112EE1"/>
    <w:rsid w:val="0011300F"/>
    <w:rsid w:val="001145B4"/>
    <w:rsid w:val="00114728"/>
    <w:rsid w:val="0011563F"/>
    <w:rsid w:val="001172DC"/>
    <w:rsid w:val="001179E9"/>
    <w:rsid w:val="00117D10"/>
    <w:rsid w:val="0012103C"/>
    <w:rsid w:val="00121CA1"/>
    <w:rsid w:val="00121FBF"/>
    <w:rsid w:val="001229A3"/>
    <w:rsid w:val="00122CBB"/>
    <w:rsid w:val="0012460D"/>
    <w:rsid w:val="0012701E"/>
    <w:rsid w:val="00127BA7"/>
    <w:rsid w:val="00127D2B"/>
    <w:rsid w:val="00130B32"/>
    <w:rsid w:val="00131880"/>
    <w:rsid w:val="00132751"/>
    <w:rsid w:val="00132F4F"/>
    <w:rsid w:val="001346E9"/>
    <w:rsid w:val="00134935"/>
    <w:rsid w:val="00134A1B"/>
    <w:rsid w:val="00134BFC"/>
    <w:rsid w:val="00134EFE"/>
    <w:rsid w:val="001354C0"/>
    <w:rsid w:val="001362C7"/>
    <w:rsid w:val="0013650B"/>
    <w:rsid w:val="0013685D"/>
    <w:rsid w:val="00141A7A"/>
    <w:rsid w:val="00143244"/>
    <w:rsid w:val="00145C68"/>
    <w:rsid w:val="001464F6"/>
    <w:rsid w:val="00146723"/>
    <w:rsid w:val="0014680A"/>
    <w:rsid w:val="001509EA"/>
    <w:rsid w:val="00150B84"/>
    <w:rsid w:val="00151A26"/>
    <w:rsid w:val="00152056"/>
    <w:rsid w:val="001521B3"/>
    <w:rsid w:val="00152D4E"/>
    <w:rsid w:val="00152E0D"/>
    <w:rsid w:val="00153033"/>
    <w:rsid w:val="00153612"/>
    <w:rsid w:val="00154017"/>
    <w:rsid w:val="0015578B"/>
    <w:rsid w:val="0015635D"/>
    <w:rsid w:val="001570A0"/>
    <w:rsid w:val="00157ADD"/>
    <w:rsid w:val="00160C74"/>
    <w:rsid w:val="00160FB2"/>
    <w:rsid w:val="001613CE"/>
    <w:rsid w:val="0016177D"/>
    <w:rsid w:val="00162477"/>
    <w:rsid w:val="00162DA4"/>
    <w:rsid w:val="001643A3"/>
    <w:rsid w:val="00164DEC"/>
    <w:rsid w:val="001653FE"/>
    <w:rsid w:val="00165E8B"/>
    <w:rsid w:val="001661B2"/>
    <w:rsid w:val="0016640B"/>
    <w:rsid w:val="00167A9D"/>
    <w:rsid w:val="0017133E"/>
    <w:rsid w:val="00171B4E"/>
    <w:rsid w:val="0017390E"/>
    <w:rsid w:val="00174190"/>
    <w:rsid w:val="00174825"/>
    <w:rsid w:val="00175708"/>
    <w:rsid w:val="00175F79"/>
    <w:rsid w:val="00175F9E"/>
    <w:rsid w:val="00176EDB"/>
    <w:rsid w:val="00177501"/>
    <w:rsid w:val="001801D8"/>
    <w:rsid w:val="001853B9"/>
    <w:rsid w:val="00185552"/>
    <w:rsid w:val="00186032"/>
    <w:rsid w:val="00187156"/>
    <w:rsid w:val="00187CA0"/>
    <w:rsid w:val="00190C5B"/>
    <w:rsid w:val="001920C3"/>
    <w:rsid w:val="00192232"/>
    <w:rsid w:val="001931E0"/>
    <w:rsid w:val="001941C9"/>
    <w:rsid w:val="001951D6"/>
    <w:rsid w:val="001954E9"/>
    <w:rsid w:val="001A012A"/>
    <w:rsid w:val="001A01D1"/>
    <w:rsid w:val="001A0E98"/>
    <w:rsid w:val="001A1177"/>
    <w:rsid w:val="001A1835"/>
    <w:rsid w:val="001A1BDA"/>
    <w:rsid w:val="001A1D91"/>
    <w:rsid w:val="001A2152"/>
    <w:rsid w:val="001A2431"/>
    <w:rsid w:val="001A355E"/>
    <w:rsid w:val="001A3670"/>
    <w:rsid w:val="001A4551"/>
    <w:rsid w:val="001A47A0"/>
    <w:rsid w:val="001A4C3C"/>
    <w:rsid w:val="001A6009"/>
    <w:rsid w:val="001A616D"/>
    <w:rsid w:val="001A7858"/>
    <w:rsid w:val="001A7D83"/>
    <w:rsid w:val="001B165E"/>
    <w:rsid w:val="001B2C80"/>
    <w:rsid w:val="001B419C"/>
    <w:rsid w:val="001B4D69"/>
    <w:rsid w:val="001B61FA"/>
    <w:rsid w:val="001B795B"/>
    <w:rsid w:val="001C00B3"/>
    <w:rsid w:val="001C0ED0"/>
    <w:rsid w:val="001C1971"/>
    <w:rsid w:val="001C1D2E"/>
    <w:rsid w:val="001C2C6F"/>
    <w:rsid w:val="001C38C6"/>
    <w:rsid w:val="001C4DCC"/>
    <w:rsid w:val="001C6066"/>
    <w:rsid w:val="001D0028"/>
    <w:rsid w:val="001D0254"/>
    <w:rsid w:val="001D0AF1"/>
    <w:rsid w:val="001D103A"/>
    <w:rsid w:val="001D1991"/>
    <w:rsid w:val="001D457B"/>
    <w:rsid w:val="001D49FC"/>
    <w:rsid w:val="001D53EE"/>
    <w:rsid w:val="001D559F"/>
    <w:rsid w:val="001D5E1D"/>
    <w:rsid w:val="001D7D6C"/>
    <w:rsid w:val="001E0FF2"/>
    <w:rsid w:val="001E131C"/>
    <w:rsid w:val="001E1B67"/>
    <w:rsid w:val="001E2B28"/>
    <w:rsid w:val="001E38E9"/>
    <w:rsid w:val="001E3D1C"/>
    <w:rsid w:val="001E3E8A"/>
    <w:rsid w:val="001E4802"/>
    <w:rsid w:val="001E5A2C"/>
    <w:rsid w:val="001E5CF7"/>
    <w:rsid w:val="001E6B19"/>
    <w:rsid w:val="001E76FB"/>
    <w:rsid w:val="001F221D"/>
    <w:rsid w:val="001F36BD"/>
    <w:rsid w:val="001F4434"/>
    <w:rsid w:val="001F4F3D"/>
    <w:rsid w:val="001F50F7"/>
    <w:rsid w:val="001F5192"/>
    <w:rsid w:val="001F6575"/>
    <w:rsid w:val="001F670B"/>
    <w:rsid w:val="001F6D64"/>
    <w:rsid w:val="0020030A"/>
    <w:rsid w:val="002018EE"/>
    <w:rsid w:val="00201D3D"/>
    <w:rsid w:val="002029E7"/>
    <w:rsid w:val="00203150"/>
    <w:rsid w:val="002038E7"/>
    <w:rsid w:val="002040BB"/>
    <w:rsid w:val="00204A99"/>
    <w:rsid w:val="002063A2"/>
    <w:rsid w:val="0020650C"/>
    <w:rsid w:val="00207800"/>
    <w:rsid w:val="002104F6"/>
    <w:rsid w:val="00210B47"/>
    <w:rsid w:val="00211580"/>
    <w:rsid w:val="002116CC"/>
    <w:rsid w:val="002117F0"/>
    <w:rsid w:val="00212A33"/>
    <w:rsid w:val="002130A2"/>
    <w:rsid w:val="002132E3"/>
    <w:rsid w:val="00214007"/>
    <w:rsid w:val="0021472E"/>
    <w:rsid w:val="00215A53"/>
    <w:rsid w:val="00215B4B"/>
    <w:rsid w:val="00216F5D"/>
    <w:rsid w:val="002218AB"/>
    <w:rsid w:val="00223D5D"/>
    <w:rsid w:val="00226412"/>
    <w:rsid w:val="0023035B"/>
    <w:rsid w:val="0023191A"/>
    <w:rsid w:val="00231B55"/>
    <w:rsid w:val="002320C6"/>
    <w:rsid w:val="0023252B"/>
    <w:rsid w:val="002331CB"/>
    <w:rsid w:val="0023489A"/>
    <w:rsid w:val="002350A5"/>
    <w:rsid w:val="0023549C"/>
    <w:rsid w:val="002354AF"/>
    <w:rsid w:val="00235A47"/>
    <w:rsid w:val="0023616F"/>
    <w:rsid w:val="002363C2"/>
    <w:rsid w:val="002373F1"/>
    <w:rsid w:val="002376C0"/>
    <w:rsid w:val="00237740"/>
    <w:rsid w:val="002408B9"/>
    <w:rsid w:val="0024160A"/>
    <w:rsid w:val="0024181B"/>
    <w:rsid w:val="00241B53"/>
    <w:rsid w:val="00241C1C"/>
    <w:rsid w:val="00242259"/>
    <w:rsid w:val="00243A85"/>
    <w:rsid w:val="00245511"/>
    <w:rsid w:val="00245ED4"/>
    <w:rsid w:val="00246B0E"/>
    <w:rsid w:val="00246EC4"/>
    <w:rsid w:val="00247136"/>
    <w:rsid w:val="00247CEF"/>
    <w:rsid w:val="00250FF5"/>
    <w:rsid w:val="00253738"/>
    <w:rsid w:val="00253779"/>
    <w:rsid w:val="00255C40"/>
    <w:rsid w:val="0025720C"/>
    <w:rsid w:val="0026047B"/>
    <w:rsid w:val="002606DD"/>
    <w:rsid w:val="002608E2"/>
    <w:rsid w:val="0026096F"/>
    <w:rsid w:val="0026286A"/>
    <w:rsid w:val="00262F45"/>
    <w:rsid w:val="00263E1E"/>
    <w:rsid w:val="00264E32"/>
    <w:rsid w:val="002659B3"/>
    <w:rsid w:val="002677F1"/>
    <w:rsid w:val="00267D75"/>
    <w:rsid w:val="00267E16"/>
    <w:rsid w:val="002712BB"/>
    <w:rsid w:val="002713BD"/>
    <w:rsid w:val="00271E1E"/>
    <w:rsid w:val="002741E1"/>
    <w:rsid w:val="00274D47"/>
    <w:rsid w:val="002754CB"/>
    <w:rsid w:val="00275A5A"/>
    <w:rsid w:val="00275D5C"/>
    <w:rsid w:val="002779CF"/>
    <w:rsid w:val="00280089"/>
    <w:rsid w:val="00281210"/>
    <w:rsid w:val="0028309A"/>
    <w:rsid w:val="0028348D"/>
    <w:rsid w:val="002839B2"/>
    <w:rsid w:val="00284F3E"/>
    <w:rsid w:val="002863DE"/>
    <w:rsid w:val="002868BF"/>
    <w:rsid w:val="002869BE"/>
    <w:rsid w:val="00286B57"/>
    <w:rsid w:val="00287328"/>
    <w:rsid w:val="00287558"/>
    <w:rsid w:val="00287D25"/>
    <w:rsid w:val="0029115E"/>
    <w:rsid w:val="0029148C"/>
    <w:rsid w:val="00291685"/>
    <w:rsid w:val="00292606"/>
    <w:rsid w:val="00292F0B"/>
    <w:rsid w:val="00293623"/>
    <w:rsid w:val="00293F38"/>
    <w:rsid w:val="002940D3"/>
    <w:rsid w:val="00294C4F"/>
    <w:rsid w:val="0029516A"/>
    <w:rsid w:val="00296880"/>
    <w:rsid w:val="002969D7"/>
    <w:rsid w:val="002969FE"/>
    <w:rsid w:val="00296B64"/>
    <w:rsid w:val="002974E6"/>
    <w:rsid w:val="002A019A"/>
    <w:rsid w:val="002A1353"/>
    <w:rsid w:val="002A18C9"/>
    <w:rsid w:val="002A1A0E"/>
    <w:rsid w:val="002A1ECF"/>
    <w:rsid w:val="002A3373"/>
    <w:rsid w:val="002A3BB4"/>
    <w:rsid w:val="002A3C73"/>
    <w:rsid w:val="002A3DE0"/>
    <w:rsid w:val="002A43B7"/>
    <w:rsid w:val="002A44B2"/>
    <w:rsid w:val="002A4939"/>
    <w:rsid w:val="002A494D"/>
    <w:rsid w:val="002A4F14"/>
    <w:rsid w:val="002A6BAE"/>
    <w:rsid w:val="002A7AB0"/>
    <w:rsid w:val="002B10AF"/>
    <w:rsid w:val="002B117E"/>
    <w:rsid w:val="002B1521"/>
    <w:rsid w:val="002B1AC0"/>
    <w:rsid w:val="002B459B"/>
    <w:rsid w:val="002B5537"/>
    <w:rsid w:val="002B6AB6"/>
    <w:rsid w:val="002B6EB8"/>
    <w:rsid w:val="002B6FCE"/>
    <w:rsid w:val="002B7DCF"/>
    <w:rsid w:val="002B7F6E"/>
    <w:rsid w:val="002C0E29"/>
    <w:rsid w:val="002C0FF0"/>
    <w:rsid w:val="002C1444"/>
    <w:rsid w:val="002C2DF0"/>
    <w:rsid w:val="002C3A2D"/>
    <w:rsid w:val="002C4CA0"/>
    <w:rsid w:val="002C5B55"/>
    <w:rsid w:val="002C7B5A"/>
    <w:rsid w:val="002C7B7B"/>
    <w:rsid w:val="002D1134"/>
    <w:rsid w:val="002D11EC"/>
    <w:rsid w:val="002D17B3"/>
    <w:rsid w:val="002D2785"/>
    <w:rsid w:val="002D32B5"/>
    <w:rsid w:val="002D349F"/>
    <w:rsid w:val="002D43C5"/>
    <w:rsid w:val="002D48BD"/>
    <w:rsid w:val="002D4E4F"/>
    <w:rsid w:val="002D5097"/>
    <w:rsid w:val="002D54E9"/>
    <w:rsid w:val="002D6366"/>
    <w:rsid w:val="002D6F13"/>
    <w:rsid w:val="002D7607"/>
    <w:rsid w:val="002D76B3"/>
    <w:rsid w:val="002E0337"/>
    <w:rsid w:val="002E08F8"/>
    <w:rsid w:val="002E12C7"/>
    <w:rsid w:val="002E26AC"/>
    <w:rsid w:val="002E27D4"/>
    <w:rsid w:val="002E2F2A"/>
    <w:rsid w:val="002E3623"/>
    <w:rsid w:val="002E4436"/>
    <w:rsid w:val="002E5025"/>
    <w:rsid w:val="002E508A"/>
    <w:rsid w:val="002E5754"/>
    <w:rsid w:val="002E5921"/>
    <w:rsid w:val="002E5A03"/>
    <w:rsid w:val="002F156C"/>
    <w:rsid w:val="002F2E15"/>
    <w:rsid w:val="002F31F4"/>
    <w:rsid w:val="002F471E"/>
    <w:rsid w:val="002F5347"/>
    <w:rsid w:val="002F5443"/>
    <w:rsid w:val="002F5B22"/>
    <w:rsid w:val="002F65E3"/>
    <w:rsid w:val="002F75C9"/>
    <w:rsid w:val="0030308C"/>
    <w:rsid w:val="003036D5"/>
    <w:rsid w:val="00303E41"/>
    <w:rsid w:val="003045F1"/>
    <w:rsid w:val="0030716E"/>
    <w:rsid w:val="00307B53"/>
    <w:rsid w:val="00310313"/>
    <w:rsid w:val="003103AE"/>
    <w:rsid w:val="003118E8"/>
    <w:rsid w:val="0031294E"/>
    <w:rsid w:val="0031353D"/>
    <w:rsid w:val="00314035"/>
    <w:rsid w:val="00314C0E"/>
    <w:rsid w:val="003156B4"/>
    <w:rsid w:val="00315DCC"/>
    <w:rsid w:val="00317FB7"/>
    <w:rsid w:val="00320E6F"/>
    <w:rsid w:val="00321011"/>
    <w:rsid w:val="0032159E"/>
    <w:rsid w:val="003220B0"/>
    <w:rsid w:val="00322ED9"/>
    <w:rsid w:val="0032525C"/>
    <w:rsid w:val="00326FC3"/>
    <w:rsid w:val="00327FB0"/>
    <w:rsid w:val="00331BD5"/>
    <w:rsid w:val="00332F26"/>
    <w:rsid w:val="00333214"/>
    <w:rsid w:val="00333BA5"/>
    <w:rsid w:val="003361C4"/>
    <w:rsid w:val="003372A6"/>
    <w:rsid w:val="0033753A"/>
    <w:rsid w:val="00340E0B"/>
    <w:rsid w:val="00341D4C"/>
    <w:rsid w:val="00341F30"/>
    <w:rsid w:val="003427D1"/>
    <w:rsid w:val="00344044"/>
    <w:rsid w:val="00344CC5"/>
    <w:rsid w:val="003457CE"/>
    <w:rsid w:val="00345E9B"/>
    <w:rsid w:val="003463C1"/>
    <w:rsid w:val="00346703"/>
    <w:rsid w:val="00346CFA"/>
    <w:rsid w:val="0035065B"/>
    <w:rsid w:val="00350CA9"/>
    <w:rsid w:val="003512BB"/>
    <w:rsid w:val="003529CA"/>
    <w:rsid w:val="00353227"/>
    <w:rsid w:val="00353D63"/>
    <w:rsid w:val="003546AF"/>
    <w:rsid w:val="00354B8A"/>
    <w:rsid w:val="00355138"/>
    <w:rsid w:val="00355B39"/>
    <w:rsid w:val="00357AD1"/>
    <w:rsid w:val="0036021D"/>
    <w:rsid w:val="00360393"/>
    <w:rsid w:val="00360E45"/>
    <w:rsid w:val="00361414"/>
    <w:rsid w:val="00361743"/>
    <w:rsid w:val="00361A00"/>
    <w:rsid w:val="00361C8F"/>
    <w:rsid w:val="00363FE4"/>
    <w:rsid w:val="003643E5"/>
    <w:rsid w:val="003661FF"/>
    <w:rsid w:val="00366AAF"/>
    <w:rsid w:val="003671FD"/>
    <w:rsid w:val="00367612"/>
    <w:rsid w:val="0037015B"/>
    <w:rsid w:val="0037071C"/>
    <w:rsid w:val="00370D47"/>
    <w:rsid w:val="00370EDB"/>
    <w:rsid w:val="00371816"/>
    <w:rsid w:val="003718C4"/>
    <w:rsid w:val="00372D89"/>
    <w:rsid w:val="00373D72"/>
    <w:rsid w:val="00374C6B"/>
    <w:rsid w:val="0037505E"/>
    <w:rsid w:val="00375358"/>
    <w:rsid w:val="0037548F"/>
    <w:rsid w:val="003762D6"/>
    <w:rsid w:val="00376FFD"/>
    <w:rsid w:val="0037708D"/>
    <w:rsid w:val="0037718D"/>
    <w:rsid w:val="0037771C"/>
    <w:rsid w:val="00380749"/>
    <w:rsid w:val="00381E0C"/>
    <w:rsid w:val="00382746"/>
    <w:rsid w:val="00382884"/>
    <w:rsid w:val="0038408E"/>
    <w:rsid w:val="003847FF"/>
    <w:rsid w:val="00384E83"/>
    <w:rsid w:val="0039175A"/>
    <w:rsid w:val="003922E5"/>
    <w:rsid w:val="0039294C"/>
    <w:rsid w:val="003935FD"/>
    <w:rsid w:val="00393760"/>
    <w:rsid w:val="00393B91"/>
    <w:rsid w:val="00393DF2"/>
    <w:rsid w:val="00394168"/>
    <w:rsid w:val="00394279"/>
    <w:rsid w:val="0039493C"/>
    <w:rsid w:val="00395524"/>
    <w:rsid w:val="003963D1"/>
    <w:rsid w:val="00397E73"/>
    <w:rsid w:val="003A01C8"/>
    <w:rsid w:val="003A07B8"/>
    <w:rsid w:val="003A1D5D"/>
    <w:rsid w:val="003A1DD5"/>
    <w:rsid w:val="003A2A54"/>
    <w:rsid w:val="003A40EC"/>
    <w:rsid w:val="003A4111"/>
    <w:rsid w:val="003A4A00"/>
    <w:rsid w:val="003A4C58"/>
    <w:rsid w:val="003A52C2"/>
    <w:rsid w:val="003A56E3"/>
    <w:rsid w:val="003A5D5B"/>
    <w:rsid w:val="003A6BFF"/>
    <w:rsid w:val="003B3229"/>
    <w:rsid w:val="003B3D00"/>
    <w:rsid w:val="003B4BA2"/>
    <w:rsid w:val="003B6C76"/>
    <w:rsid w:val="003B795B"/>
    <w:rsid w:val="003B7B4C"/>
    <w:rsid w:val="003C168C"/>
    <w:rsid w:val="003C2466"/>
    <w:rsid w:val="003C254B"/>
    <w:rsid w:val="003C280D"/>
    <w:rsid w:val="003C3A73"/>
    <w:rsid w:val="003C60E5"/>
    <w:rsid w:val="003C7FEF"/>
    <w:rsid w:val="003D0ABE"/>
    <w:rsid w:val="003D135E"/>
    <w:rsid w:val="003D2656"/>
    <w:rsid w:val="003D3833"/>
    <w:rsid w:val="003D4538"/>
    <w:rsid w:val="003D4ECD"/>
    <w:rsid w:val="003D4F4B"/>
    <w:rsid w:val="003D60C0"/>
    <w:rsid w:val="003D6FC6"/>
    <w:rsid w:val="003D7C93"/>
    <w:rsid w:val="003D7CE4"/>
    <w:rsid w:val="003E186D"/>
    <w:rsid w:val="003E2142"/>
    <w:rsid w:val="003E4203"/>
    <w:rsid w:val="003E4997"/>
    <w:rsid w:val="003E4A4C"/>
    <w:rsid w:val="003E5BAC"/>
    <w:rsid w:val="003E6EE2"/>
    <w:rsid w:val="003E704D"/>
    <w:rsid w:val="003E7BDC"/>
    <w:rsid w:val="003F020A"/>
    <w:rsid w:val="003F11DD"/>
    <w:rsid w:val="003F25C1"/>
    <w:rsid w:val="003F2BBE"/>
    <w:rsid w:val="003F3449"/>
    <w:rsid w:val="003F3C7A"/>
    <w:rsid w:val="003F4171"/>
    <w:rsid w:val="003F4A52"/>
    <w:rsid w:val="003F4DEE"/>
    <w:rsid w:val="003F565B"/>
    <w:rsid w:val="003F576F"/>
    <w:rsid w:val="003F5961"/>
    <w:rsid w:val="003F5C33"/>
    <w:rsid w:val="003F5C45"/>
    <w:rsid w:val="003F60F3"/>
    <w:rsid w:val="003F7B77"/>
    <w:rsid w:val="00400A36"/>
    <w:rsid w:val="00400B25"/>
    <w:rsid w:val="00401B75"/>
    <w:rsid w:val="00403161"/>
    <w:rsid w:val="004036D1"/>
    <w:rsid w:val="004038AE"/>
    <w:rsid w:val="00404628"/>
    <w:rsid w:val="00404808"/>
    <w:rsid w:val="00404DA1"/>
    <w:rsid w:val="00405319"/>
    <w:rsid w:val="00406054"/>
    <w:rsid w:val="0040656D"/>
    <w:rsid w:val="004065A7"/>
    <w:rsid w:val="00406723"/>
    <w:rsid w:val="00410BEE"/>
    <w:rsid w:val="00410DBE"/>
    <w:rsid w:val="00411AA3"/>
    <w:rsid w:val="00412A15"/>
    <w:rsid w:val="00412AAF"/>
    <w:rsid w:val="00412ABF"/>
    <w:rsid w:val="004138BD"/>
    <w:rsid w:val="00413948"/>
    <w:rsid w:val="00415A29"/>
    <w:rsid w:val="00422A4D"/>
    <w:rsid w:val="0042344E"/>
    <w:rsid w:val="004246F1"/>
    <w:rsid w:val="00424C51"/>
    <w:rsid w:val="004253ED"/>
    <w:rsid w:val="004257F9"/>
    <w:rsid w:val="0042603B"/>
    <w:rsid w:val="004265FB"/>
    <w:rsid w:val="004268CC"/>
    <w:rsid w:val="00427957"/>
    <w:rsid w:val="00432075"/>
    <w:rsid w:val="004321B2"/>
    <w:rsid w:val="004333D1"/>
    <w:rsid w:val="00434F3F"/>
    <w:rsid w:val="00435774"/>
    <w:rsid w:val="00436A30"/>
    <w:rsid w:val="00436B7B"/>
    <w:rsid w:val="00437A16"/>
    <w:rsid w:val="00437A29"/>
    <w:rsid w:val="00440346"/>
    <w:rsid w:val="004417C8"/>
    <w:rsid w:val="004420A7"/>
    <w:rsid w:val="00442ADA"/>
    <w:rsid w:val="0044307C"/>
    <w:rsid w:val="00444E2F"/>
    <w:rsid w:val="00446013"/>
    <w:rsid w:val="004461CD"/>
    <w:rsid w:val="00446B34"/>
    <w:rsid w:val="00447971"/>
    <w:rsid w:val="00447A1A"/>
    <w:rsid w:val="00447A70"/>
    <w:rsid w:val="00450707"/>
    <w:rsid w:val="00450EC7"/>
    <w:rsid w:val="004516E2"/>
    <w:rsid w:val="00453673"/>
    <w:rsid w:val="00453A0E"/>
    <w:rsid w:val="00454576"/>
    <w:rsid w:val="00455218"/>
    <w:rsid w:val="0045588B"/>
    <w:rsid w:val="004558AB"/>
    <w:rsid w:val="00456CC0"/>
    <w:rsid w:val="00457217"/>
    <w:rsid w:val="004578BF"/>
    <w:rsid w:val="00460450"/>
    <w:rsid w:val="0046062D"/>
    <w:rsid w:val="00461FF7"/>
    <w:rsid w:val="00462997"/>
    <w:rsid w:val="00462C86"/>
    <w:rsid w:val="00462F9B"/>
    <w:rsid w:val="0046404F"/>
    <w:rsid w:val="00464A36"/>
    <w:rsid w:val="00465468"/>
    <w:rsid w:val="00466979"/>
    <w:rsid w:val="00466A33"/>
    <w:rsid w:val="00466A6A"/>
    <w:rsid w:val="00467AFC"/>
    <w:rsid w:val="00467F83"/>
    <w:rsid w:val="00467FFD"/>
    <w:rsid w:val="0047150E"/>
    <w:rsid w:val="00474DEA"/>
    <w:rsid w:val="00475C14"/>
    <w:rsid w:val="00476E07"/>
    <w:rsid w:val="004772D9"/>
    <w:rsid w:val="004825FD"/>
    <w:rsid w:val="004836C2"/>
    <w:rsid w:val="00483F37"/>
    <w:rsid w:val="0048618C"/>
    <w:rsid w:val="004864C7"/>
    <w:rsid w:val="00486DA1"/>
    <w:rsid w:val="00486EAE"/>
    <w:rsid w:val="0049118D"/>
    <w:rsid w:val="004915D4"/>
    <w:rsid w:val="004927DD"/>
    <w:rsid w:val="0049293F"/>
    <w:rsid w:val="00493602"/>
    <w:rsid w:val="00494305"/>
    <w:rsid w:val="00495241"/>
    <w:rsid w:val="004952E3"/>
    <w:rsid w:val="004960B3"/>
    <w:rsid w:val="004975C2"/>
    <w:rsid w:val="004979C5"/>
    <w:rsid w:val="004A04FF"/>
    <w:rsid w:val="004A1B25"/>
    <w:rsid w:val="004A342E"/>
    <w:rsid w:val="004A3436"/>
    <w:rsid w:val="004A4DD5"/>
    <w:rsid w:val="004A5AE5"/>
    <w:rsid w:val="004A60AC"/>
    <w:rsid w:val="004A691A"/>
    <w:rsid w:val="004A6FD0"/>
    <w:rsid w:val="004A7B90"/>
    <w:rsid w:val="004B1396"/>
    <w:rsid w:val="004B15A2"/>
    <w:rsid w:val="004B31C4"/>
    <w:rsid w:val="004B436A"/>
    <w:rsid w:val="004B46FD"/>
    <w:rsid w:val="004B527A"/>
    <w:rsid w:val="004B5491"/>
    <w:rsid w:val="004B61B1"/>
    <w:rsid w:val="004B65BB"/>
    <w:rsid w:val="004B704C"/>
    <w:rsid w:val="004B7466"/>
    <w:rsid w:val="004B7739"/>
    <w:rsid w:val="004B7BB1"/>
    <w:rsid w:val="004C2F42"/>
    <w:rsid w:val="004C3BF2"/>
    <w:rsid w:val="004C3FBF"/>
    <w:rsid w:val="004C427B"/>
    <w:rsid w:val="004C64CA"/>
    <w:rsid w:val="004C6AF4"/>
    <w:rsid w:val="004C7136"/>
    <w:rsid w:val="004C7AFE"/>
    <w:rsid w:val="004D2231"/>
    <w:rsid w:val="004D2415"/>
    <w:rsid w:val="004D29C6"/>
    <w:rsid w:val="004D3993"/>
    <w:rsid w:val="004D47E1"/>
    <w:rsid w:val="004D4BE1"/>
    <w:rsid w:val="004D52BA"/>
    <w:rsid w:val="004D5E10"/>
    <w:rsid w:val="004D64F8"/>
    <w:rsid w:val="004D6F5C"/>
    <w:rsid w:val="004D73D6"/>
    <w:rsid w:val="004D7DFF"/>
    <w:rsid w:val="004E0455"/>
    <w:rsid w:val="004E0814"/>
    <w:rsid w:val="004E0FE1"/>
    <w:rsid w:val="004E29A1"/>
    <w:rsid w:val="004E4727"/>
    <w:rsid w:val="004E4A0C"/>
    <w:rsid w:val="004E5378"/>
    <w:rsid w:val="004E6892"/>
    <w:rsid w:val="004E6E40"/>
    <w:rsid w:val="004E6F43"/>
    <w:rsid w:val="004F01F0"/>
    <w:rsid w:val="004F04BF"/>
    <w:rsid w:val="004F06F4"/>
    <w:rsid w:val="004F12B0"/>
    <w:rsid w:val="004F18C2"/>
    <w:rsid w:val="004F33F9"/>
    <w:rsid w:val="004F4C27"/>
    <w:rsid w:val="004F4D83"/>
    <w:rsid w:val="004F5035"/>
    <w:rsid w:val="004F5412"/>
    <w:rsid w:val="004F5E4B"/>
    <w:rsid w:val="004F606E"/>
    <w:rsid w:val="004F77AF"/>
    <w:rsid w:val="004F7B27"/>
    <w:rsid w:val="0050092F"/>
    <w:rsid w:val="00500E2C"/>
    <w:rsid w:val="0050145C"/>
    <w:rsid w:val="00502D0F"/>
    <w:rsid w:val="00502FAA"/>
    <w:rsid w:val="005044AE"/>
    <w:rsid w:val="005053F7"/>
    <w:rsid w:val="00506CA7"/>
    <w:rsid w:val="0051167B"/>
    <w:rsid w:val="00511922"/>
    <w:rsid w:val="00511FAF"/>
    <w:rsid w:val="00512740"/>
    <w:rsid w:val="00512E03"/>
    <w:rsid w:val="0051620C"/>
    <w:rsid w:val="00520953"/>
    <w:rsid w:val="00520E24"/>
    <w:rsid w:val="00521037"/>
    <w:rsid w:val="00523182"/>
    <w:rsid w:val="00525041"/>
    <w:rsid w:val="005255DB"/>
    <w:rsid w:val="005257E1"/>
    <w:rsid w:val="00525C53"/>
    <w:rsid w:val="005265BB"/>
    <w:rsid w:val="005271BE"/>
    <w:rsid w:val="00527D13"/>
    <w:rsid w:val="00530294"/>
    <w:rsid w:val="005309AC"/>
    <w:rsid w:val="00531FB0"/>
    <w:rsid w:val="00532039"/>
    <w:rsid w:val="005320B7"/>
    <w:rsid w:val="00532BC1"/>
    <w:rsid w:val="00532E9D"/>
    <w:rsid w:val="00535137"/>
    <w:rsid w:val="005357B4"/>
    <w:rsid w:val="005359E6"/>
    <w:rsid w:val="00535D30"/>
    <w:rsid w:val="00535EF3"/>
    <w:rsid w:val="005379DA"/>
    <w:rsid w:val="00537D09"/>
    <w:rsid w:val="00540E26"/>
    <w:rsid w:val="00541466"/>
    <w:rsid w:val="00541DE1"/>
    <w:rsid w:val="00542082"/>
    <w:rsid w:val="00543086"/>
    <w:rsid w:val="00544BE5"/>
    <w:rsid w:val="005450F8"/>
    <w:rsid w:val="005456B3"/>
    <w:rsid w:val="0054607E"/>
    <w:rsid w:val="00546314"/>
    <w:rsid w:val="0054765F"/>
    <w:rsid w:val="005508BA"/>
    <w:rsid w:val="00552293"/>
    <w:rsid w:val="00552ED2"/>
    <w:rsid w:val="00553825"/>
    <w:rsid w:val="00555D38"/>
    <w:rsid w:val="0055605B"/>
    <w:rsid w:val="00557A0D"/>
    <w:rsid w:val="00560EBE"/>
    <w:rsid w:val="00561D9A"/>
    <w:rsid w:val="00562266"/>
    <w:rsid w:val="00562493"/>
    <w:rsid w:val="0056297C"/>
    <w:rsid w:val="00563030"/>
    <w:rsid w:val="00563253"/>
    <w:rsid w:val="005643B2"/>
    <w:rsid w:val="00564F26"/>
    <w:rsid w:val="00565C7F"/>
    <w:rsid w:val="00565E6F"/>
    <w:rsid w:val="0056603F"/>
    <w:rsid w:val="00566566"/>
    <w:rsid w:val="00566E8B"/>
    <w:rsid w:val="00566F00"/>
    <w:rsid w:val="005715D9"/>
    <w:rsid w:val="00571B70"/>
    <w:rsid w:val="00573143"/>
    <w:rsid w:val="00573300"/>
    <w:rsid w:val="005737E1"/>
    <w:rsid w:val="00574794"/>
    <w:rsid w:val="00574F96"/>
    <w:rsid w:val="0057587E"/>
    <w:rsid w:val="00575B9B"/>
    <w:rsid w:val="00576222"/>
    <w:rsid w:val="0057643F"/>
    <w:rsid w:val="005764DD"/>
    <w:rsid w:val="0057775F"/>
    <w:rsid w:val="00577FA7"/>
    <w:rsid w:val="005802EE"/>
    <w:rsid w:val="005817D0"/>
    <w:rsid w:val="00581C31"/>
    <w:rsid w:val="00581C9C"/>
    <w:rsid w:val="0058200E"/>
    <w:rsid w:val="0058254B"/>
    <w:rsid w:val="005831BB"/>
    <w:rsid w:val="00583BAF"/>
    <w:rsid w:val="00584EC2"/>
    <w:rsid w:val="005850B1"/>
    <w:rsid w:val="00585E5D"/>
    <w:rsid w:val="005862D3"/>
    <w:rsid w:val="00587098"/>
    <w:rsid w:val="005872E3"/>
    <w:rsid w:val="0058795D"/>
    <w:rsid w:val="00590164"/>
    <w:rsid w:val="00591733"/>
    <w:rsid w:val="0059231A"/>
    <w:rsid w:val="0059246A"/>
    <w:rsid w:val="005925B2"/>
    <w:rsid w:val="005936E0"/>
    <w:rsid w:val="005944D4"/>
    <w:rsid w:val="005946E3"/>
    <w:rsid w:val="0059587B"/>
    <w:rsid w:val="00595C20"/>
    <w:rsid w:val="00596458"/>
    <w:rsid w:val="00597526"/>
    <w:rsid w:val="00597AB3"/>
    <w:rsid w:val="005A1101"/>
    <w:rsid w:val="005A2EA3"/>
    <w:rsid w:val="005A30F9"/>
    <w:rsid w:val="005A32EC"/>
    <w:rsid w:val="005A3840"/>
    <w:rsid w:val="005A400A"/>
    <w:rsid w:val="005A481E"/>
    <w:rsid w:val="005A5615"/>
    <w:rsid w:val="005A7221"/>
    <w:rsid w:val="005B0D95"/>
    <w:rsid w:val="005B467F"/>
    <w:rsid w:val="005B517F"/>
    <w:rsid w:val="005B54F8"/>
    <w:rsid w:val="005B6061"/>
    <w:rsid w:val="005B742D"/>
    <w:rsid w:val="005B74C6"/>
    <w:rsid w:val="005B7748"/>
    <w:rsid w:val="005B791A"/>
    <w:rsid w:val="005B7A3D"/>
    <w:rsid w:val="005C1DCF"/>
    <w:rsid w:val="005C20E7"/>
    <w:rsid w:val="005C2B8F"/>
    <w:rsid w:val="005C438A"/>
    <w:rsid w:val="005C4474"/>
    <w:rsid w:val="005C711F"/>
    <w:rsid w:val="005C74EF"/>
    <w:rsid w:val="005C76B6"/>
    <w:rsid w:val="005C7A3A"/>
    <w:rsid w:val="005D033A"/>
    <w:rsid w:val="005D0C39"/>
    <w:rsid w:val="005D2514"/>
    <w:rsid w:val="005D2540"/>
    <w:rsid w:val="005D2569"/>
    <w:rsid w:val="005D3AE4"/>
    <w:rsid w:val="005D455E"/>
    <w:rsid w:val="005D5F19"/>
    <w:rsid w:val="005D71BF"/>
    <w:rsid w:val="005E01EC"/>
    <w:rsid w:val="005E11F6"/>
    <w:rsid w:val="005E2CDE"/>
    <w:rsid w:val="005E38B6"/>
    <w:rsid w:val="005E3A2C"/>
    <w:rsid w:val="005E3D81"/>
    <w:rsid w:val="005E4541"/>
    <w:rsid w:val="005E5589"/>
    <w:rsid w:val="005E59B4"/>
    <w:rsid w:val="005E6044"/>
    <w:rsid w:val="005E61B0"/>
    <w:rsid w:val="005E6657"/>
    <w:rsid w:val="005E6818"/>
    <w:rsid w:val="005E776C"/>
    <w:rsid w:val="005F0087"/>
    <w:rsid w:val="005F0582"/>
    <w:rsid w:val="005F076B"/>
    <w:rsid w:val="005F1BBD"/>
    <w:rsid w:val="005F2AF5"/>
    <w:rsid w:val="005F3554"/>
    <w:rsid w:val="005F5478"/>
    <w:rsid w:val="005F6AE8"/>
    <w:rsid w:val="005F6FB6"/>
    <w:rsid w:val="005F7163"/>
    <w:rsid w:val="00600467"/>
    <w:rsid w:val="00601BC4"/>
    <w:rsid w:val="00602A6A"/>
    <w:rsid w:val="006032F8"/>
    <w:rsid w:val="0060343D"/>
    <w:rsid w:val="00603799"/>
    <w:rsid w:val="00603A8A"/>
    <w:rsid w:val="00604422"/>
    <w:rsid w:val="006049CE"/>
    <w:rsid w:val="00604B10"/>
    <w:rsid w:val="0060576A"/>
    <w:rsid w:val="00605D7C"/>
    <w:rsid w:val="00607644"/>
    <w:rsid w:val="00611566"/>
    <w:rsid w:val="00611990"/>
    <w:rsid w:val="00611A5D"/>
    <w:rsid w:val="00611F2B"/>
    <w:rsid w:val="00612020"/>
    <w:rsid w:val="006123CC"/>
    <w:rsid w:val="00615720"/>
    <w:rsid w:val="00616852"/>
    <w:rsid w:val="00617EAD"/>
    <w:rsid w:val="00617EC5"/>
    <w:rsid w:val="00621599"/>
    <w:rsid w:val="006228A5"/>
    <w:rsid w:val="00623A70"/>
    <w:rsid w:val="006261DF"/>
    <w:rsid w:val="006261FC"/>
    <w:rsid w:val="00626EC7"/>
    <w:rsid w:val="006316CE"/>
    <w:rsid w:val="0063431E"/>
    <w:rsid w:val="0063760F"/>
    <w:rsid w:val="0064280B"/>
    <w:rsid w:val="00642C04"/>
    <w:rsid w:val="00645195"/>
    <w:rsid w:val="00647770"/>
    <w:rsid w:val="006505BF"/>
    <w:rsid w:val="00651099"/>
    <w:rsid w:val="00651538"/>
    <w:rsid w:val="00651E79"/>
    <w:rsid w:val="00652488"/>
    <w:rsid w:val="00652CAB"/>
    <w:rsid w:val="00653A9D"/>
    <w:rsid w:val="00655561"/>
    <w:rsid w:val="006566FC"/>
    <w:rsid w:val="00656D15"/>
    <w:rsid w:val="00656F9E"/>
    <w:rsid w:val="00660D06"/>
    <w:rsid w:val="006613FA"/>
    <w:rsid w:val="00661D17"/>
    <w:rsid w:val="006635BC"/>
    <w:rsid w:val="00663E2E"/>
    <w:rsid w:val="006640F3"/>
    <w:rsid w:val="0066434A"/>
    <w:rsid w:val="00664453"/>
    <w:rsid w:val="0066467E"/>
    <w:rsid w:val="0066496B"/>
    <w:rsid w:val="00664A89"/>
    <w:rsid w:val="00664C82"/>
    <w:rsid w:val="006651AE"/>
    <w:rsid w:val="00667603"/>
    <w:rsid w:val="00667877"/>
    <w:rsid w:val="00667981"/>
    <w:rsid w:val="00667DB3"/>
    <w:rsid w:val="0067022E"/>
    <w:rsid w:val="00671341"/>
    <w:rsid w:val="00673175"/>
    <w:rsid w:val="00675E60"/>
    <w:rsid w:val="006760C1"/>
    <w:rsid w:val="006768FC"/>
    <w:rsid w:val="00676F1B"/>
    <w:rsid w:val="00676F1F"/>
    <w:rsid w:val="00677705"/>
    <w:rsid w:val="00677A95"/>
    <w:rsid w:val="0068043F"/>
    <w:rsid w:val="00680F7B"/>
    <w:rsid w:val="00681A58"/>
    <w:rsid w:val="006820E9"/>
    <w:rsid w:val="00682ADA"/>
    <w:rsid w:val="0068417E"/>
    <w:rsid w:val="0068428A"/>
    <w:rsid w:val="00684C71"/>
    <w:rsid w:val="00685439"/>
    <w:rsid w:val="006857D4"/>
    <w:rsid w:val="00685C84"/>
    <w:rsid w:val="00685CD2"/>
    <w:rsid w:val="0068659B"/>
    <w:rsid w:val="006869D4"/>
    <w:rsid w:val="006869D7"/>
    <w:rsid w:val="00686CF4"/>
    <w:rsid w:val="00687BBB"/>
    <w:rsid w:val="00691126"/>
    <w:rsid w:val="00691EEB"/>
    <w:rsid w:val="0069312A"/>
    <w:rsid w:val="00696485"/>
    <w:rsid w:val="00697943"/>
    <w:rsid w:val="006A0210"/>
    <w:rsid w:val="006A088D"/>
    <w:rsid w:val="006A1514"/>
    <w:rsid w:val="006A195C"/>
    <w:rsid w:val="006A2946"/>
    <w:rsid w:val="006A2E7B"/>
    <w:rsid w:val="006A37EE"/>
    <w:rsid w:val="006A3824"/>
    <w:rsid w:val="006A4335"/>
    <w:rsid w:val="006A4AC5"/>
    <w:rsid w:val="006A4C7E"/>
    <w:rsid w:val="006A54BD"/>
    <w:rsid w:val="006A57ED"/>
    <w:rsid w:val="006A60A9"/>
    <w:rsid w:val="006A742D"/>
    <w:rsid w:val="006A7965"/>
    <w:rsid w:val="006A7DF9"/>
    <w:rsid w:val="006B04ED"/>
    <w:rsid w:val="006B083B"/>
    <w:rsid w:val="006B0A82"/>
    <w:rsid w:val="006B2E6C"/>
    <w:rsid w:val="006B2EB1"/>
    <w:rsid w:val="006B3EA3"/>
    <w:rsid w:val="006B40D2"/>
    <w:rsid w:val="006B457B"/>
    <w:rsid w:val="006B481B"/>
    <w:rsid w:val="006B5171"/>
    <w:rsid w:val="006B5651"/>
    <w:rsid w:val="006B6228"/>
    <w:rsid w:val="006B7CDF"/>
    <w:rsid w:val="006C1216"/>
    <w:rsid w:val="006C21CE"/>
    <w:rsid w:val="006C2823"/>
    <w:rsid w:val="006C2D56"/>
    <w:rsid w:val="006C3997"/>
    <w:rsid w:val="006C5E69"/>
    <w:rsid w:val="006C6EB9"/>
    <w:rsid w:val="006C6EDC"/>
    <w:rsid w:val="006C7949"/>
    <w:rsid w:val="006D0FCA"/>
    <w:rsid w:val="006D1134"/>
    <w:rsid w:val="006D125E"/>
    <w:rsid w:val="006D13BB"/>
    <w:rsid w:val="006D153E"/>
    <w:rsid w:val="006D1D93"/>
    <w:rsid w:val="006D27C0"/>
    <w:rsid w:val="006D30FF"/>
    <w:rsid w:val="006D5EC0"/>
    <w:rsid w:val="006D5FCD"/>
    <w:rsid w:val="006D629F"/>
    <w:rsid w:val="006D790E"/>
    <w:rsid w:val="006D7A6C"/>
    <w:rsid w:val="006E066D"/>
    <w:rsid w:val="006E0A05"/>
    <w:rsid w:val="006E126D"/>
    <w:rsid w:val="006E1360"/>
    <w:rsid w:val="006E2CC9"/>
    <w:rsid w:val="006E4157"/>
    <w:rsid w:val="006E459C"/>
    <w:rsid w:val="006E4DD2"/>
    <w:rsid w:val="006E526A"/>
    <w:rsid w:val="006E6045"/>
    <w:rsid w:val="006E71C0"/>
    <w:rsid w:val="006E7687"/>
    <w:rsid w:val="006E78F7"/>
    <w:rsid w:val="006F21B6"/>
    <w:rsid w:val="006F29BF"/>
    <w:rsid w:val="006F3878"/>
    <w:rsid w:val="006F4FF9"/>
    <w:rsid w:val="006F5381"/>
    <w:rsid w:val="006F6789"/>
    <w:rsid w:val="007005C0"/>
    <w:rsid w:val="007019CC"/>
    <w:rsid w:val="00704129"/>
    <w:rsid w:val="0070463A"/>
    <w:rsid w:val="00706353"/>
    <w:rsid w:val="007063FA"/>
    <w:rsid w:val="0070688E"/>
    <w:rsid w:val="00706C3F"/>
    <w:rsid w:val="00706F70"/>
    <w:rsid w:val="007076FC"/>
    <w:rsid w:val="007135E2"/>
    <w:rsid w:val="00713C16"/>
    <w:rsid w:val="00714433"/>
    <w:rsid w:val="00714875"/>
    <w:rsid w:val="00714CE1"/>
    <w:rsid w:val="00714F2A"/>
    <w:rsid w:val="0071720A"/>
    <w:rsid w:val="0071774B"/>
    <w:rsid w:val="00717BDD"/>
    <w:rsid w:val="00720977"/>
    <w:rsid w:val="00721B57"/>
    <w:rsid w:val="00723E25"/>
    <w:rsid w:val="007248C3"/>
    <w:rsid w:val="0072533F"/>
    <w:rsid w:val="007277BD"/>
    <w:rsid w:val="00727FF0"/>
    <w:rsid w:val="007309CF"/>
    <w:rsid w:val="00730FE6"/>
    <w:rsid w:val="007310A7"/>
    <w:rsid w:val="0073111E"/>
    <w:rsid w:val="007311CB"/>
    <w:rsid w:val="00731428"/>
    <w:rsid w:val="00731871"/>
    <w:rsid w:val="00732285"/>
    <w:rsid w:val="00732E0E"/>
    <w:rsid w:val="00732F19"/>
    <w:rsid w:val="00734044"/>
    <w:rsid w:val="007341A1"/>
    <w:rsid w:val="007347F7"/>
    <w:rsid w:val="00735178"/>
    <w:rsid w:val="00735624"/>
    <w:rsid w:val="00736003"/>
    <w:rsid w:val="00737975"/>
    <w:rsid w:val="00740E44"/>
    <w:rsid w:val="00740F50"/>
    <w:rsid w:val="0074176F"/>
    <w:rsid w:val="007417E2"/>
    <w:rsid w:val="00741859"/>
    <w:rsid w:val="0074258D"/>
    <w:rsid w:val="00742627"/>
    <w:rsid w:val="0074308A"/>
    <w:rsid w:val="007446DF"/>
    <w:rsid w:val="0074477F"/>
    <w:rsid w:val="0074533F"/>
    <w:rsid w:val="00747785"/>
    <w:rsid w:val="00750904"/>
    <w:rsid w:val="00753C12"/>
    <w:rsid w:val="00757420"/>
    <w:rsid w:val="00760212"/>
    <w:rsid w:val="00760393"/>
    <w:rsid w:val="007608CC"/>
    <w:rsid w:val="0076240D"/>
    <w:rsid w:val="00762B43"/>
    <w:rsid w:val="00763537"/>
    <w:rsid w:val="007647BE"/>
    <w:rsid w:val="00764BF7"/>
    <w:rsid w:val="0076588E"/>
    <w:rsid w:val="00765C5D"/>
    <w:rsid w:val="00766483"/>
    <w:rsid w:val="00767CBB"/>
    <w:rsid w:val="00767FA6"/>
    <w:rsid w:val="00770083"/>
    <w:rsid w:val="00770F94"/>
    <w:rsid w:val="00770FC6"/>
    <w:rsid w:val="0077182D"/>
    <w:rsid w:val="00773A64"/>
    <w:rsid w:val="00773B1E"/>
    <w:rsid w:val="00773C09"/>
    <w:rsid w:val="0077485D"/>
    <w:rsid w:val="00776550"/>
    <w:rsid w:val="00776805"/>
    <w:rsid w:val="00777E67"/>
    <w:rsid w:val="00777E99"/>
    <w:rsid w:val="00781585"/>
    <w:rsid w:val="007828AC"/>
    <w:rsid w:val="007842A0"/>
    <w:rsid w:val="007844E5"/>
    <w:rsid w:val="00784510"/>
    <w:rsid w:val="00784564"/>
    <w:rsid w:val="007847F6"/>
    <w:rsid w:val="007849E5"/>
    <w:rsid w:val="00785FA9"/>
    <w:rsid w:val="00786303"/>
    <w:rsid w:val="00786370"/>
    <w:rsid w:val="00786900"/>
    <w:rsid w:val="00787253"/>
    <w:rsid w:val="00790031"/>
    <w:rsid w:val="007907F8"/>
    <w:rsid w:val="00790A4B"/>
    <w:rsid w:val="00790B18"/>
    <w:rsid w:val="00790FBD"/>
    <w:rsid w:val="00791A10"/>
    <w:rsid w:val="007925F8"/>
    <w:rsid w:val="007930C2"/>
    <w:rsid w:val="00793D7A"/>
    <w:rsid w:val="0079407E"/>
    <w:rsid w:val="007940DF"/>
    <w:rsid w:val="00795E1A"/>
    <w:rsid w:val="0079643C"/>
    <w:rsid w:val="0079675D"/>
    <w:rsid w:val="00797614"/>
    <w:rsid w:val="0079762D"/>
    <w:rsid w:val="007A03A7"/>
    <w:rsid w:val="007A24E4"/>
    <w:rsid w:val="007A2D7D"/>
    <w:rsid w:val="007A3096"/>
    <w:rsid w:val="007A331A"/>
    <w:rsid w:val="007A6183"/>
    <w:rsid w:val="007A62D7"/>
    <w:rsid w:val="007A647D"/>
    <w:rsid w:val="007B211E"/>
    <w:rsid w:val="007B2A5A"/>
    <w:rsid w:val="007B2F69"/>
    <w:rsid w:val="007B3083"/>
    <w:rsid w:val="007B4663"/>
    <w:rsid w:val="007B4B95"/>
    <w:rsid w:val="007B4F51"/>
    <w:rsid w:val="007B5FDD"/>
    <w:rsid w:val="007C0CD4"/>
    <w:rsid w:val="007C1680"/>
    <w:rsid w:val="007C1997"/>
    <w:rsid w:val="007C2150"/>
    <w:rsid w:val="007C3ABC"/>
    <w:rsid w:val="007C3B0C"/>
    <w:rsid w:val="007C44CC"/>
    <w:rsid w:val="007C5F86"/>
    <w:rsid w:val="007C619A"/>
    <w:rsid w:val="007C6836"/>
    <w:rsid w:val="007D04F7"/>
    <w:rsid w:val="007D1A79"/>
    <w:rsid w:val="007D2B95"/>
    <w:rsid w:val="007D3145"/>
    <w:rsid w:val="007D3B5A"/>
    <w:rsid w:val="007D3E5B"/>
    <w:rsid w:val="007D4054"/>
    <w:rsid w:val="007D4BE7"/>
    <w:rsid w:val="007D4C0B"/>
    <w:rsid w:val="007D683D"/>
    <w:rsid w:val="007D6AF1"/>
    <w:rsid w:val="007D7E48"/>
    <w:rsid w:val="007E09F6"/>
    <w:rsid w:val="007E0D73"/>
    <w:rsid w:val="007E182D"/>
    <w:rsid w:val="007E1CCE"/>
    <w:rsid w:val="007E266B"/>
    <w:rsid w:val="007E57A5"/>
    <w:rsid w:val="007E6C84"/>
    <w:rsid w:val="007E6FF1"/>
    <w:rsid w:val="007F05FC"/>
    <w:rsid w:val="007F0631"/>
    <w:rsid w:val="007F2464"/>
    <w:rsid w:val="007F247E"/>
    <w:rsid w:val="007F4332"/>
    <w:rsid w:val="007F55C8"/>
    <w:rsid w:val="007F6020"/>
    <w:rsid w:val="007F60B1"/>
    <w:rsid w:val="007F6109"/>
    <w:rsid w:val="007F6277"/>
    <w:rsid w:val="007F7A9A"/>
    <w:rsid w:val="008002F3"/>
    <w:rsid w:val="008009A6"/>
    <w:rsid w:val="0080166A"/>
    <w:rsid w:val="008040E2"/>
    <w:rsid w:val="00804B15"/>
    <w:rsid w:val="008059B4"/>
    <w:rsid w:val="00805F1F"/>
    <w:rsid w:val="00806C9C"/>
    <w:rsid w:val="0080731F"/>
    <w:rsid w:val="0080782E"/>
    <w:rsid w:val="00810922"/>
    <w:rsid w:val="00810D83"/>
    <w:rsid w:val="00810F11"/>
    <w:rsid w:val="00811590"/>
    <w:rsid w:val="00812389"/>
    <w:rsid w:val="0081354D"/>
    <w:rsid w:val="00815D0B"/>
    <w:rsid w:val="008171F9"/>
    <w:rsid w:val="00820E64"/>
    <w:rsid w:val="008218C3"/>
    <w:rsid w:val="00821E1D"/>
    <w:rsid w:val="00822863"/>
    <w:rsid w:val="00822A25"/>
    <w:rsid w:val="00823760"/>
    <w:rsid w:val="00823A24"/>
    <w:rsid w:val="00824CB1"/>
    <w:rsid w:val="00824D66"/>
    <w:rsid w:val="00824FFA"/>
    <w:rsid w:val="008255D8"/>
    <w:rsid w:val="00825A5E"/>
    <w:rsid w:val="0082673F"/>
    <w:rsid w:val="00827DA6"/>
    <w:rsid w:val="00831123"/>
    <w:rsid w:val="00833D18"/>
    <w:rsid w:val="00834375"/>
    <w:rsid w:val="008344F2"/>
    <w:rsid w:val="00835104"/>
    <w:rsid w:val="008374CE"/>
    <w:rsid w:val="00837A0B"/>
    <w:rsid w:val="00837E3C"/>
    <w:rsid w:val="0084028F"/>
    <w:rsid w:val="00840B71"/>
    <w:rsid w:val="00842C2B"/>
    <w:rsid w:val="00842CED"/>
    <w:rsid w:val="00843B68"/>
    <w:rsid w:val="00845778"/>
    <w:rsid w:val="008463B7"/>
    <w:rsid w:val="008470DA"/>
    <w:rsid w:val="00850D07"/>
    <w:rsid w:val="00852D52"/>
    <w:rsid w:val="00852F59"/>
    <w:rsid w:val="0085345D"/>
    <w:rsid w:val="00854876"/>
    <w:rsid w:val="008551CC"/>
    <w:rsid w:val="00855FF3"/>
    <w:rsid w:val="00856AA0"/>
    <w:rsid w:val="00857B95"/>
    <w:rsid w:val="00860572"/>
    <w:rsid w:val="00860F4E"/>
    <w:rsid w:val="00861ABD"/>
    <w:rsid w:val="0086216D"/>
    <w:rsid w:val="008622B2"/>
    <w:rsid w:val="00862E2A"/>
    <w:rsid w:val="0086402C"/>
    <w:rsid w:val="00864A1A"/>
    <w:rsid w:val="0086557A"/>
    <w:rsid w:val="00867341"/>
    <w:rsid w:val="00870306"/>
    <w:rsid w:val="00873124"/>
    <w:rsid w:val="008774F3"/>
    <w:rsid w:val="00877A8B"/>
    <w:rsid w:val="008801E3"/>
    <w:rsid w:val="008811A7"/>
    <w:rsid w:val="0088151D"/>
    <w:rsid w:val="00881CA0"/>
    <w:rsid w:val="0088348D"/>
    <w:rsid w:val="008850FA"/>
    <w:rsid w:val="008856A0"/>
    <w:rsid w:val="00885FB1"/>
    <w:rsid w:val="00886E92"/>
    <w:rsid w:val="00887025"/>
    <w:rsid w:val="0088761E"/>
    <w:rsid w:val="00887CBA"/>
    <w:rsid w:val="008908BA"/>
    <w:rsid w:val="00891548"/>
    <w:rsid w:val="008922B9"/>
    <w:rsid w:val="008923A8"/>
    <w:rsid w:val="008931A9"/>
    <w:rsid w:val="0089394E"/>
    <w:rsid w:val="008942A0"/>
    <w:rsid w:val="008957F7"/>
    <w:rsid w:val="00895AC9"/>
    <w:rsid w:val="00897AE1"/>
    <w:rsid w:val="008A063D"/>
    <w:rsid w:val="008A0969"/>
    <w:rsid w:val="008A0BAA"/>
    <w:rsid w:val="008A139B"/>
    <w:rsid w:val="008A1E3B"/>
    <w:rsid w:val="008A3864"/>
    <w:rsid w:val="008A4126"/>
    <w:rsid w:val="008A53A3"/>
    <w:rsid w:val="008A76AA"/>
    <w:rsid w:val="008B125D"/>
    <w:rsid w:val="008B15D1"/>
    <w:rsid w:val="008B265B"/>
    <w:rsid w:val="008B2E31"/>
    <w:rsid w:val="008B4CA4"/>
    <w:rsid w:val="008B6459"/>
    <w:rsid w:val="008B7BB0"/>
    <w:rsid w:val="008C217A"/>
    <w:rsid w:val="008C28FD"/>
    <w:rsid w:val="008C379D"/>
    <w:rsid w:val="008C5DEA"/>
    <w:rsid w:val="008C6D77"/>
    <w:rsid w:val="008C74E6"/>
    <w:rsid w:val="008C7BD4"/>
    <w:rsid w:val="008D04BE"/>
    <w:rsid w:val="008D068C"/>
    <w:rsid w:val="008D0A46"/>
    <w:rsid w:val="008D0A99"/>
    <w:rsid w:val="008D189D"/>
    <w:rsid w:val="008D1951"/>
    <w:rsid w:val="008D203F"/>
    <w:rsid w:val="008D3BD6"/>
    <w:rsid w:val="008D478E"/>
    <w:rsid w:val="008D47F6"/>
    <w:rsid w:val="008D5246"/>
    <w:rsid w:val="008D5785"/>
    <w:rsid w:val="008D5C1B"/>
    <w:rsid w:val="008D5D05"/>
    <w:rsid w:val="008D5FB5"/>
    <w:rsid w:val="008D67FD"/>
    <w:rsid w:val="008D69BC"/>
    <w:rsid w:val="008D7175"/>
    <w:rsid w:val="008D75FB"/>
    <w:rsid w:val="008E0929"/>
    <w:rsid w:val="008E1E2E"/>
    <w:rsid w:val="008E1ED9"/>
    <w:rsid w:val="008E220D"/>
    <w:rsid w:val="008E39C4"/>
    <w:rsid w:val="008E6021"/>
    <w:rsid w:val="008E6908"/>
    <w:rsid w:val="008E799A"/>
    <w:rsid w:val="008E7CA8"/>
    <w:rsid w:val="008F194D"/>
    <w:rsid w:val="008F1B46"/>
    <w:rsid w:val="008F1E77"/>
    <w:rsid w:val="008F4A01"/>
    <w:rsid w:val="008F533C"/>
    <w:rsid w:val="008F5780"/>
    <w:rsid w:val="008F6531"/>
    <w:rsid w:val="008F7C8E"/>
    <w:rsid w:val="0090206A"/>
    <w:rsid w:val="009022F3"/>
    <w:rsid w:val="00902CCB"/>
    <w:rsid w:val="00904448"/>
    <w:rsid w:val="009045BF"/>
    <w:rsid w:val="00904750"/>
    <w:rsid w:val="00904780"/>
    <w:rsid w:val="00904B36"/>
    <w:rsid w:val="009113A2"/>
    <w:rsid w:val="009114F9"/>
    <w:rsid w:val="00911B39"/>
    <w:rsid w:val="00911F09"/>
    <w:rsid w:val="009120E0"/>
    <w:rsid w:val="00913D44"/>
    <w:rsid w:val="00913D71"/>
    <w:rsid w:val="00915372"/>
    <w:rsid w:val="0091546F"/>
    <w:rsid w:val="00916077"/>
    <w:rsid w:val="00916B13"/>
    <w:rsid w:val="00916EA6"/>
    <w:rsid w:val="009175FC"/>
    <w:rsid w:val="00920BCC"/>
    <w:rsid w:val="00921938"/>
    <w:rsid w:val="00922398"/>
    <w:rsid w:val="00922724"/>
    <w:rsid w:val="00922916"/>
    <w:rsid w:val="00922DED"/>
    <w:rsid w:val="00923339"/>
    <w:rsid w:val="009235CE"/>
    <w:rsid w:val="009244A7"/>
    <w:rsid w:val="00925026"/>
    <w:rsid w:val="00925638"/>
    <w:rsid w:val="00925A47"/>
    <w:rsid w:val="00926EB2"/>
    <w:rsid w:val="0092716A"/>
    <w:rsid w:val="0092765F"/>
    <w:rsid w:val="00930481"/>
    <w:rsid w:val="00930D71"/>
    <w:rsid w:val="00931A47"/>
    <w:rsid w:val="00932030"/>
    <w:rsid w:val="009337A6"/>
    <w:rsid w:val="00933F1A"/>
    <w:rsid w:val="00933F81"/>
    <w:rsid w:val="009344BA"/>
    <w:rsid w:val="0093467C"/>
    <w:rsid w:val="00935111"/>
    <w:rsid w:val="00936180"/>
    <w:rsid w:val="009364C2"/>
    <w:rsid w:val="00936F61"/>
    <w:rsid w:val="00941BE1"/>
    <w:rsid w:val="00941CAE"/>
    <w:rsid w:val="00941FAA"/>
    <w:rsid w:val="00943911"/>
    <w:rsid w:val="00944A9C"/>
    <w:rsid w:val="00944CC6"/>
    <w:rsid w:val="009469E3"/>
    <w:rsid w:val="009472DC"/>
    <w:rsid w:val="0094744C"/>
    <w:rsid w:val="009476B9"/>
    <w:rsid w:val="0094788D"/>
    <w:rsid w:val="00947C75"/>
    <w:rsid w:val="00950002"/>
    <w:rsid w:val="009503BF"/>
    <w:rsid w:val="00951678"/>
    <w:rsid w:val="009518AA"/>
    <w:rsid w:val="00951B78"/>
    <w:rsid w:val="00952C47"/>
    <w:rsid w:val="00953B6E"/>
    <w:rsid w:val="0096163C"/>
    <w:rsid w:val="009616AD"/>
    <w:rsid w:val="00961BD8"/>
    <w:rsid w:val="00964340"/>
    <w:rsid w:val="00964AA4"/>
    <w:rsid w:val="00964C4B"/>
    <w:rsid w:val="00964DA5"/>
    <w:rsid w:val="00966C0E"/>
    <w:rsid w:val="00966F65"/>
    <w:rsid w:val="00967C2F"/>
    <w:rsid w:val="009708BC"/>
    <w:rsid w:val="009709BA"/>
    <w:rsid w:val="00971182"/>
    <w:rsid w:val="009719F8"/>
    <w:rsid w:val="00971E61"/>
    <w:rsid w:val="0097272F"/>
    <w:rsid w:val="00972AFB"/>
    <w:rsid w:val="009733E2"/>
    <w:rsid w:val="00973E60"/>
    <w:rsid w:val="00974D5D"/>
    <w:rsid w:val="009752B8"/>
    <w:rsid w:val="00977888"/>
    <w:rsid w:val="00977941"/>
    <w:rsid w:val="00977B85"/>
    <w:rsid w:val="0098026E"/>
    <w:rsid w:val="00980DCA"/>
    <w:rsid w:val="009816B8"/>
    <w:rsid w:val="0098171D"/>
    <w:rsid w:val="009819F5"/>
    <w:rsid w:val="00981BE5"/>
    <w:rsid w:val="00981CAE"/>
    <w:rsid w:val="0098242A"/>
    <w:rsid w:val="00982545"/>
    <w:rsid w:val="00982BD1"/>
    <w:rsid w:val="00982C8B"/>
    <w:rsid w:val="0098306D"/>
    <w:rsid w:val="0098319B"/>
    <w:rsid w:val="00983400"/>
    <w:rsid w:val="009837D9"/>
    <w:rsid w:val="00983986"/>
    <w:rsid w:val="00983A6A"/>
    <w:rsid w:val="00984455"/>
    <w:rsid w:val="00984FF2"/>
    <w:rsid w:val="0098577D"/>
    <w:rsid w:val="0098744F"/>
    <w:rsid w:val="009875CF"/>
    <w:rsid w:val="00987CBC"/>
    <w:rsid w:val="00991028"/>
    <w:rsid w:val="0099176A"/>
    <w:rsid w:val="00991E48"/>
    <w:rsid w:val="009932F9"/>
    <w:rsid w:val="00994BE4"/>
    <w:rsid w:val="00994E7E"/>
    <w:rsid w:val="00995051"/>
    <w:rsid w:val="00995114"/>
    <w:rsid w:val="00995CA7"/>
    <w:rsid w:val="009961BC"/>
    <w:rsid w:val="00997397"/>
    <w:rsid w:val="00997A75"/>
    <w:rsid w:val="009A38FB"/>
    <w:rsid w:val="009A4419"/>
    <w:rsid w:val="009A4ECA"/>
    <w:rsid w:val="009A51A4"/>
    <w:rsid w:val="009A54FC"/>
    <w:rsid w:val="009A6097"/>
    <w:rsid w:val="009A6337"/>
    <w:rsid w:val="009A7373"/>
    <w:rsid w:val="009A7A49"/>
    <w:rsid w:val="009B062D"/>
    <w:rsid w:val="009B09C6"/>
    <w:rsid w:val="009B11F4"/>
    <w:rsid w:val="009B12AD"/>
    <w:rsid w:val="009B366D"/>
    <w:rsid w:val="009B4674"/>
    <w:rsid w:val="009B6BDD"/>
    <w:rsid w:val="009B7179"/>
    <w:rsid w:val="009B71FD"/>
    <w:rsid w:val="009C0222"/>
    <w:rsid w:val="009C0915"/>
    <w:rsid w:val="009C17EA"/>
    <w:rsid w:val="009C28C0"/>
    <w:rsid w:val="009C3291"/>
    <w:rsid w:val="009C4559"/>
    <w:rsid w:val="009C4C4B"/>
    <w:rsid w:val="009C4D85"/>
    <w:rsid w:val="009C4FD5"/>
    <w:rsid w:val="009C56E5"/>
    <w:rsid w:val="009C5E7A"/>
    <w:rsid w:val="009C6126"/>
    <w:rsid w:val="009C744C"/>
    <w:rsid w:val="009C7D61"/>
    <w:rsid w:val="009D00AA"/>
    <w:rsid w:val="009D032D"/>
    <w:rsid w:val="009D0F5C"/>
    <w:rsid w:val="009D23E2"/>
    <w:rsid w:val="009D257B"/>
    <w:rsid w:val="009D2E7B"/>
    <w:rsid w:val="009D4B64"/>
    <w:rsid w:val="009D4B6C"/>
    <w:rsid w:val="009D5386"/>
    <w:rsid w:val="009D5842"/>
    <w:rsid w:val="009D70D8"/>
    <w:rsid w:val="009D73E3"/>
    <w:rsid w:val="009D7CA5"/>
    <w:rsid w:val="009D7FBC"/>
    <w:rsid w:val="009E045E"/>
    <w:rsid w:val="009E0DAE"/>
    <w:rsid w:val="009E22C3"/>
    <w:rsid w:val="009E3325"/>
    <w:rsid w:val="009E4908"/>
    <w:rsid w:val="009E4ED4"/>
    <w:rsid w:val="009E5E59"/>
    <w:rsid w:val="009E7D34"/>
    <w:rsid w:val="009F261F"/>
    <w:rsid w:val="009F30ED"/>
    <w:rsid w:val="009F345F"/>
    <w:rsid w:val="009F3A92"/>
    <w:rsid w:val="009F3B60"/>
    <w:rsid w:val="009F3F2B"/>
    <w:rsid w:val="009F4013"/>
    <w:rsid w:val="009F4203"/>
    <w:rsid w:val="009F4E06"/>
    <w:rsid w:val="009F5A61"/>
    <w:rsid w:val="009F5C8D"/>
    <w:rsid w:val="009F63CF"/>
    <w:rsid w:val="009F7798"/>
    <w:rsid w:val="009F7836"/>
    <w:rsid w:val="00A00432"/>
    <w:rsid w:val="00A009E8"/>
    <w:rsid w:val="00A013E6"/>
    <w:rsid w:val="00A0149D"/>
    <w:rsid w:val="00A01E8D"/>
    <w:rsid w:val="00A02CE1"/>
    <w:rsid w:val="00A04449"/>
    <w:rsid w:val="00A048D5"/>
    <w:rsid w:val="00A049E7"/>
    <w:rsid w:val="00A04E02"/>
    <w:rsid w:val="00A05D46"/>
    <w:rsid w:val="00A06D4D"/>
    <w:rsid w:val="00A07E6D"/>
    <w:rsid w:val="00A07F63"/>
    <w:rsid w:val="00A11623"/>
    <w:rsid w:val="00A11635"/>
    <w:rsid w:val="00A11EC3"/>
    <w:rsid w:val="00A1389B"/>
    <w:rsid w:val="00A14242"/>
    <w:rsid w:val="00A149EB"/>
    <w:rsid w:val="00A14B74"/>
    <w:rsid w:val="00A15344"/>
    <w:rsid w:val="00A15FBA"/>
    <w:rsid w:val="00A16AC2"/>
    <w:rsid w:val="00A170E3"/>
    <w:rsid w:val="00A174C7"/>
    <w:rsid w:val="00A17548"/>
    <w:rsid w:val="00A201EF"/>
    <w:rsid w:val="00A208D8"/>
    <w:rsid w:val="00A2205A"/>
    <w:rsid w:val="00A22FAE"/>
    <w:rsid w:val="00A24373"/>
    <w:rsid w:val="00A244DE"/>
    <w:rsid w:val="00A24B78"/>
    <w:rsid w:val="00A260D7"/>
    <w:rsid w:val="00A2610B"/>
    <w:rsid w:val="00A26526"/>
    <w:rsid w:val="00A2671B"/>
    <w:rsid w:val="00A273BE"/>
    <w:rsid w:val="00A30114"/>
    <w:rsid w:val="00A32A0B"/>
    <w:rsid w:val="00A333F2"/>
    <w:rsid w:val="00A34786"/>
    <w:rsid w:val="00A349EC"/>
    <w:rsid w:val="00A35C42"/>
    <w:rsid w:val="00A37123"/>
    <w:rsid w:val="00A37283"/>
    <w:rsid w:val="00A41B5E"/>
    <w:rsid w:val="00A42523"/>
    <w:rsid w:val="00A4503D"/>
    <w:rsid w:val="00A45A37"/>
    <w:rsid w:val="00A467D6"/>
    <w:rsid w:val="00A471D4"/>
    <w:rsid w:val="00A47E5E"/>
    <w:rsid w:val="00A5173A"/>
    <w:rsid w:val="00A5250A"/>
    <w:rsid w:val="00A53537"/>
    <w:rsid w:val="00A54E51"/>
    <w:rsid w:val="00A569F7"/>
    <w:rsid w:val="00A57A25"/>
    <w:rsid w:val="00A57A81"/>
    <w:rsid w:val="00A6015C"/>
    <w:rsid w:val="00A60A6B"/>
    <w:rsid w:val="00A6126D"/>
    <w:rsid w:val="00A62202"/>
    <w:rsid w:val="00A62A69"/>
    <w:rsid w:val="00A63BDB"/>
    <w:rsid w:val="00A64FAF"/>
    <w:rsid w:val="00A662F2"/>
    <w:rsid w:val="00A66A38"/>
    <w:rsid w:val="00A6773F"/>
    <w:rsid w:val="00A67D28"/>
    <w:rsid w:val="00A71EB1"/>
    <w:rsid w:val="00A722FE"/>
    <w:rsid w:val="00A726CB"/>
    <w:rsid w:val="00A741AC"/>
    <w:rsid w:val="00A74502"/>
    <w:rsid w:val="00A75C49"/>
    <w:rsid w:val="00A775E7"/>
    <w:rsid w:val="00A81325"/>
    <w:rsid w:val="00A822EB"/>
    <w:rsid w:val="00A83F25"/>
    <w:rsid w:val="00A844EC"/>
    <w:rsid w:val="00A84F31"/>
    <w:rsid w:val="00A85ACF"/>
    <w:rsid w:val="00A86A5C"/>
    <w:rsid w:val="00A86B19"/>
    <w:rsid w:val="00A9080C"/>
    <w:rsid w:val="00A91A81"/>
    <w:rsid w:val="00A92196"/>
    <w:rsid w:val="00A921AF"/>
    <w:rsid w:val="00A92FAD"/>
    <w:rsid w:val="00A93745"/>
    <w:rsid w:val="00A953AB"/>
    <w:rsid w:val="00A9694D"/>
    <w:rsid w:val="00A974EB"/>
    <w:rsid w:val="00A97EF7"/>
    <w:rsid w:val="00AA0D4B"/>
    <w:rsid w:val="00AA2070"/>
    <w:rsid w:val="00AA230D"/>
    <w:rsid w:val="00AA2EAC"/>
    <w:rsid w:val="00AA44EC"/>
    <w:rsid w:val="00AA476D"/>
    <w:rsid w:val="00AA4CA0"/>
    <w:rsid w:val="00AA6463"/>
    <w:rsid w:val="00AA725B"/>
    <w:rsid w:val="00AB0195"/>
    <w:rsid w:val="00AB01B8"/>
    <w:rsid w:val="00AB124B"/>
    <w:rsid w:val="00AB2A66"/>
    <w:rsid w:val="00AB342D"/>
    <w:rsid w:val="00AB35AA"/>
    <w:rsid w:val="00AB3E0F"/>
    <w:rsid w:val="00AB3E56"/>
    <w:rsid w:val="00AB511E"/>
    <w:rsid w:val="00AB5D20"/>
    <w:rsid w:val="00AB62D4"/>
    <w:rsid w:val="00AB63E7"/>
    <w:rsid w:val="00AB7B2A"/>
    <w:rsid w:val="00AC1305"/>
    <w:rsid w:val="00AC15B0"/>
    <w:rsid w:val="00AC19A5"/>
    <w:rsid w:val="00AC2EEC"/>
    <w:rsid w:val="00AC53F4"/>
    <w:rsid w:val="00AC6DF6"/>
    <w:rsid w:val="00AC73E4"/>
    <w:rsid w:val="00AC771E"/>
    <w:rsid w:val="00AC7B5C"/>
    <w:rsid w:val="00AD097E"/>
    <w:rsid w:val="00AD1429"/>
    <w:rsid w:val="00AD1AB1"/>
    <w:rsid w:val="00AD255D"/>
    <w:rsid w:val="00AD2B4D"/>
    <w:rsid w:val="00AD3376"/>
    <w:rsid w:val="00AD379A"/>
    <w:rsid w:val="00AD4F83"/>
    <w:rsid w:val="00AD5F2B"/>
    <w:rsid w:val="00AD65FB"/>
    <w:rsid w:val="00AD6951"/>
    <w:rsid w:val="00AD7E3A"/>
    <w:rsid w:val="00AE2158"/>
    <w:rsid w:val="00AE2A35"/>
    <w:rsid w:val="00AE2D6D"/>
    <w:rsid w:val="00AE2F04"/>
    <w:rsid w:val="00AE2FBD"/>
    <w:rsid w:val="00AE46A5"/>
    <w:rsid w:val="00AE5216"/>
    <w:rsid w:val="00AE538D"/>
    <w:rsid w:val="00AE592D"/>
    <w:rsid w:val="00AE5C44"/>
    <w:rsid w:val="00AE5D27"/>
    <w:rsid w:val="00AE6859"/>
    <w:rsid w:val="00AE6F86"/>
    <w:rsid w:val="00AE79FF"/>
    <w:rsid w:val="00AF166C"/>
    <w:rsid w:val="00AF2189"/>
    <w:rsid w:val="00AF235B"/>
    <w:rsid w:val="00AF4189"/>
    <w:rsid w:val="00AF4FE4"/>
    <w:rsid w:val="00AF532F"/>
    <w:rsid w:val="00AF5A05"/>
    <w:rsid w:val="00AF618F"/>
    <w:rsid w:val="00AF73FE"/>
    <w:rsid w:val="00AF74DF"/>
    <w:rsid w:val="00AF7EB2"/>
    <w:rsid w:val="00B0051C"/>
    <w:rsid w:val="00B010A7"/>
    <w:rsid w:val="00B01C97"/>
    <w:rsid w:val="00B03067"/>
    <w:rsid w:val="00B0308B"/>
    <w:rsid w:val="00B052D7"/>
    <w:rsid w:val="00B06621"/>
    <w:rsid w:val="00B06BB3"/>
    <w:rsid w:val="00B07155"/>
    <w:rsid w:val="00B106B5"/>
    <w:rsid w:val="00B10F57"/>
    <w:rsid w:val="00B115C7"/>
    <w:rsid w:val="00B11A1A"/>
    <w:rsid w:val="00B11D23"/>
    <w:rsid w:val="00B13946"/>
    <w:rsid w:val="00B14F3C"/>
    <w:rsid w:val="00B152D5"/>
    <w:rsid w:val="00B15903"/>
    <w:rsid w:val="00B1613C"/>
    <w:rsid w:val="00B161D3"/>
    <w:rsid w:val="00B16C6E"/>
    <w:rsid w:val="00B16E9C"/>
    <w:rsid w:val="00B17203"/>
    <w:rsid w:val="00B17311"/>
    <w:rsid w:val="00B20706"/>
    <w:rsid w:val="00B21F2E"/>
    <w:rsid w:val="00B226C1"/>
    <w:rsid w:val="00B22CCE"/>
    <w:rsid w:val="00B22D86"/>
    <w:rsid w:val="00B23341"/>
    <w:rsid w:val="00B23EB3"/>
    <w:rsid w:val="00B25629"/>
    <w:rsid w:val="00B2624D"/>
    <w:rsid w:val="00B26F39"/>
    <w:rsid w:val="00B27C5A"/>
    <w:rsid w:val="00B300BE"/>
    <w:rsid w:val="00B30F8C"/>
    <w:rsid w:val="00B3109D"/>
    <w:rsid w:val="00B31208"/>
    <w:rsid w:val="00B312E3"/>
    <w:rsid w:val="00B32232"/>
    <w:rsid w:val="00B32FE3"/>
    <w:rsid w:val="00B344A3"/>
    <w:rsid w:val="00B354D8"/>
    <w:rsid w:val="00B35705"/>
    <w:rsid w:val="00B36343"/>
    <w:rsid w:val="00B363CE"/>
    <w:rsid w:val="00B36F74"/>
    <w:rsid w:val="00B372DE"/>
    <w:rsid w:val="00B372F8"/>
    <w:rsid w:val="00B40158"/>
    <w:rsid w:val="00B401DD"/>
    <w:rsid w:val="00B412F1"/>
    <w:rsid w:val="00B452B8"/>
    <w:rsid w:val="00B4576E"/>
    <w:rsid w:val="00B45C30"/>
    <w:rsid w:val="00B46ABA"/>
    <w:rsid w:val="00B4750D"/>
    <w:rsid w:val="00B475ED"/>
    <w:rsid w:val="00B47BE6"/>
    <w:rsid w:val="00B50453"/>
    <w:rsid w:val="00B50A48"/>
    <w:rsid w:val="00B510A3"/>
    <w:rsid w:val="00B514D6"/>
    <w:rsid w:val="00B52290"/>
    <w:rsid w:val="00B52486"/>
    <w:rsid w:val="00B53824"/>
    <w:rsid w:val="00B53CED"/>
    <w:rsid w:val="00B54834"/>
    <w:rsid w:val="00B54AE9"/>
    <w:rsid w:val="00B55F5B"/>
    <w:rsid w:val="00B605CD"/>
    <w:rsid w:val="00B60D92"/>
    <w:rsid w:val="00B6120D"/>
    <w:rsid w:val="00B62788"/>
    <w:rsid w:val="00B62F50"/>
    <w:rsid w:val="00B630D0"/>
    <w:rsid w:val="00B64679"/>
    <w:rsid w:val="00B654DF"/>
    <w:rsid w:val="00B65FB5"/>
    <w:rsid w:val="00B679CE"/>
    <w:rsid w:val="00B67BF1"/>
    <w:rsid w:val="00B705F4"/>
    <w:rsid w:val="00B720E2"/>
    <w:rsid w:val="00B72500"/>
    <w:rsid w:val="00B732C3"/>
    <w:rsid w:val="00B7352E"/>
    <w:rsid w:val="00B74007"/>
    <w:rsid w:val="00B7405D"/>
    <w:rsid w:val="00B75EAD"/>
    <w:rsid w:val="00B766ED"/>
    <w:rsid w:val="00B7692E"/>
    <w:rsid w:val="00B772B8"/>
    <w:rsid w:val="00B77C5A"/>
    <w:rsid w:val="00B77CE4"/>
    <w:rsid w:val="00B8021A"/>
    <w:rsid w:val="00B807A1"/>
    <w:rsid w:val="00B81068"/>
    <w:rsid w:val="00B82CD3"/>
    <w:rsid w:val="00B82EA9"/>
    <w:rsid w:val="00B83674"/>
    <w:rsid w:val="00B8377A"/>
    <w:rsid w:val="00B840F2"/>
    <w:rsid w:val="00B842B9"/>
    <w:rsid w:val="00B84F29"/>
    <w:rsid w:val="00B853AE"/>
    <w:rsid w:val="00B862BE"/>
    <w:rsid w:val="00B87008"/>
    <w:rsid w:val="00B8724B"/>
    <w:rsid w:val="00B87477"/>
    <w:rsid w:val="00B876C0"/>
    <w:rsid w:val="00B90B7B"/>
    <w:rsid w:val="00B90DB8"/>
    <w:rsid w:val="00B9155F"/>
    <w:rsid w:val="00B92901"/>
    <w:rsid w:val="00B9386F"/>
    <w:rsid w:val="00B93AD8"/>
    <w:rsid w:val="00B9435B"/>
    <w:rsid w:val="00B9504F"/>
    <w:rsid w:val="00B95FFA"/>
    <w:rsid w:val="00B962F9"/>
    <w:rsid w:val="00B96BA8"/>
    <w:rsid w:val="00B97E4F"/>
    <w:rsid w:val="00BA0A1E"/>
    <w:rsid w:val="00BA1C43"/>
    <w:rsid w:val="00BA2BD8"/>
    <w:rsid w:val="00BA2E11"/>
    <w:rsid w:val="00BA2E8B"/>
    <w:rsid w:val="00BA371C"/>
    <w:rsid w:val="00BA5329"/>
    <w:rsid w:val="00BA5B6B"/>
    <w:rsid w:val="00BA5E79"/>
    <w:rsid w:val="00BA6EA4"/>
    <w:rsid w:val="00BA754F"/>
    <w:rsid w:val="00BA7670"/>
    <w:rsid w:val="00BA7A34"/>
    <w:rsid w:val="00BA7EB9"/>
    <w:rsid w:val="00BA7FF4"/>
    <w:rsid w:val="00BB1485"/>
    <w:rsid w:val="00BB174C"/>
    <w:rsid w:val="00BB20BC"/>
    <w:rsid w:val="00BB2997"/>
    <w:rsid w:val="00BB2D8C"/>
    <w:rsid w:val="00BB3B66"/>
    <w:rsid w:val="00BB423E"/>
    <w:rsid w:val="00BB4278"/>
    <w:rsid w:val="00BB5062"/>
    <w:rsid w:val="00BB5630"/>
    <w:rsid w:val="00BB5AFE"/>
    <w:rsid w:val="00BB5BCC"/>
    <w:rsid w:val="00BB6400"/>
    <w:rsid w:val="00BB732D"/>
    <w:rsid w:val="00BC0926"/>
    <w:rsid w:val="00BC2986"/>
    <w:rsid w:val="00BC2D90"/>
    <w:rsid w:val="00BC3291"/>
    <w:rsid w:val="00BC48E8"/>
    <w:rsid w:val="00BC6A53"/>
    <w:rsid w:val="00BC7647"/>
    <w:rsid w:val="00BC7970"/>
    <w:rsid w:val="00BD02CC"/>
    <w:rsid w:val="00BD10E1"/>
    <w:rsid w:val="00BD28FE"/>
    <w:rsid w:val="00BD2921"/>
    <w:rsid w:val="00BD495A"/>
    <w:rsid w:val="00BD5039"/>
    <w:rsid w:val="00BD5B02"/>
    <w:rsid w:val="00BD63E7"/>
    <w:rsid w:val="00BD665E"/>
    <w:rsid w:val="00BD6B22"/>
    <w:rsid w:val="00BD7433"/>
    <w:rsid w:val="00BD76AB"/>
    <w:rsid w:val="00BD7A36"/>
    <w:rsid w:val="00BE1415"/>
    <w:rsid w:val="00BE1898"/>
    <w:rsid w:val="00BE226F"/>
    <w:rsid w:val="00BE2300"/>
    <w:rsid w:val="00BE3D59"/>
    <w:rsid w:val="00BE428A"/>
    <w:rsid w:val="00BE42EB"/>
    <w:rsid w:val="00BE44C7"/>
    <w:rsid w:val="00BE521E"/>
    <w:rsid w:val="00BE5FDC"/>
    <w:rsid w:val="00BE63A2"/>
    <w:rsid w:val="00BE6C09"/>
    <w:rsid w:val="00BE77AA"/>
    <w:rsid w:val="00BF058E"/>
    <w:rsid w:val="00BF44FB"/>
    <w:rsid w:val="00BF634C"/>
    <w:rsid w:val="00BF63A7"/>
    <w:rsid w:val="00BF72E0"/>
    <w:rsid w:val="00C015FA"/>
    <w:rsid w:val="00C02701"/>
    <w:rsid w:val="00C02730"/>
    <w:rsid w:val="00C02CBF"/>
    <w:rsid w:val="00C02DC3"/>
    <w:rsid w:val="00C02EA9"/>
    <w:rsid w:val="00C03530"/>
    <w:rsid w:val="00C03796"/>
    <w:rsid w:val="00C04097"/>
    <w:rsid w:val="00C04BB4"/>
    <w:rsid w:val="00C04BBD"/>
    <w:rsid w:val="00C04F7B"/>
    <w:rsid w:val="00C051EC"/>
    <w:rsid w:val="00C07E19"/>
    <w:rsid w:val="00C104ED"/>
    <w:rsid w:val="00C1070A"/>
    <w:rsid w:val="00C133F7"/>
    <w:rsid w:val="00C151A5"/>
    <w:rsid w:val="00C15A32"/>
    <w:rsid w:val="00C15B22"/>
    <w:rsid w:val="00C176D8"/>
    <w:rsid w:val="00C2027E"/>
    <w:rsid w:val="00C20527"/>
    <w:rsid w:val="00C218C8"/>
    <w:rsid w:val="00C22422"/>
    <w:rsid w:val="00C22479"/>
    <w:rsid w:val="00C22507"/>
    <w:rsid w:val="00C231DC"/>
    <w:rsid w:val="00C24493"/>
    <w:rsid w:val="00C24B05"/>
    <w:rsid w:val="00C25501"/>
    <w:rsid w:val="00C25722"/>
    <w:rsid w:val="00C26CB6"/>
    <w:rsid w:val="00C30561"/>
    <w:rsid w:val="00C312A2"/>
    <w:rsid w:val="00C32AF3"/>
    <w:rsid w:val="00C33441"/>
    <w:rsid w:val="00C33B62"/>
    <w:rsid w:val="00C34738"/>
    <w:rsid w:val="00C402B7"/>
    <w:rsid w:val="00C41263"/>
    <w:rsid w:val="00C41615"/>
    <w:rsid w:val="00C41C6F"/>
    <w:rsid w:val="00C42E75"/>
    <w:rsid w:val="00C431EA"/>
    <w:rsid w:val="00C43BF7"/>
    <w:rsid w:val="00C44E36"/>
    <w:rsid w:val="00C44FEE"/>
    <w:rsid w:val="00C4572E"/>
    <w:rsid w:val="00C45863"/>
    <w:rsid w:val="00C47165"/>
    <w:rsid w:val="00C5285A"/>
    <w:rsid w:val="00C52F89"/>
    <w:rsid w:val="00C547EF"/>
    <w:rsid w:val="00C54A49"/>
    <w:rsid w:val="00C551EA"/>
    <w:rsid w:val="00C55965"/>
    <w:rsid w:val="00C56404"/>
    <w:rsid w:val="00C56BD5"/>
    <w:rsid w:val="00C5717F"/>
    <w:rsid w:val="00C57475"/>
    <w:rsid w:val="00C60447"/>
    <w:rsid w:val="00C62178"/>
    <w:rsid w:val="00C62406"/>
    <w:rsid w:val="00C626F9"/>
    <w:rsid w:val="00C62DDE"/>
    <w:rsid w:val="00C64D44"/>
    <w:rsid w:val="00C65B59"/>
    <w:rsid w:val="00C664A2"/>
    <w:rsid w:val="00C66D2C"/>
    <w:rsid w:val="00C715CF"/>
    <w:rsid w:val="00C71601"/>
    <w:rsid w:val="00C718BD"/>
    <w:rsid w:val="00C71E2F"/>
    <w:rsid w:val="00C7356F"/>
    <w:rsid w:val="00C752D9"/>
    <w:rsid w:val="00C80514"/>
    <w:rsid w:val="00C825F2"/>
    <w:rsid w:val="00C844E4"/>
    <w:rsid w:val="00C861C8"/>
    <w:rsid w:val="00C87AD2"/>
    <w:rsid w:val="00C90F46"/>
    <w:rsid w:val="00C91BCA"/>
    <w:rsid w:val="00C91D98"/>
    <w:rsid w:val="00C91E99"/>
    <w:rsid w:val="00C92792"/>
    <w:rsid w:val="00C93E3B"/>
    <w:rsid w:val="00C94231"/>
    <w:rsid w:val="00C95920"/>
    <w:rsid w:val="00C95E07"/>
    <w:rsid w:val="00C962F2"/>
    <w:rsid w:val="00CA0385"/>
    <w:rsid w:val="00CA05FE"/>
    <w:rsid w:val="00CA073C"/>
    <w:rsid w:val="00CA435E"/>
    <w:rsid w:val="00CA439D"/>
    <w:rsid w:val="00CB09AD"/>
    <w:rsid w:val="00CB1304"/>
    <w:rsid w:val="00CB15B8"/>
    <w:rsid w:val="00CB35FC"/>
    <w:rsid w:val="00CB665E"/>
    <w:rsid w:val="00CB7736"/>
    <w:rsid w:val="00CB7C6F"/>
    <w:rsid w:val="00CC1440"/>
    <w:rsid w:val="00CC1D1B"/>
    <w:rsid w:val="00CC283F"/>
    <w:rsid w:val="00CC5F2B"/>
    <w:rsid w:val="00CC6202"/>
    <w:rsid w:val="00CC7951"/>
    <w:rsid w:val="00CC7DCC"/>
    <w:rsid w:val="00CD0B45"/>
    <w:rsid w:val="00CD17E6"/>
    <w:rsid w:val="00CD19D0"/>
    <w:rsid w:val="00CD212E"/>
    <w:rsid w:val="00CD220B"/>
    <w:rsid w:val="00CD3725"/>
    <w:rsid w:val="00CD3D1A"/>
    <w:rsid w:val="00CD52A3"/>
    <w:rsid w:val="00CD67EA"/>
    <w:rsid w:val="00CD753A"/>
    <w:rsid w:val="00CD7E46"/>
    <w:rsid w:val="00CD7FEE"/>
    <w:rsid w:val="00CE0D19"/>
    <w:rsid w:val="00CE0D33"/>
    <w:rsid w:val="00CE0DC6"/>
    <w:rsid w:val="00CE14CA"/>
    <w:rsid w:val="00CE14F2"/>
    <w:rsid w:val="00CE49F7"/>
    <w:rsid w:val="00CE4EBA"/>
    <w:rsid w:val="00CE5E04"/>
    <w:rsid w:val="00CE5EC8"/>
    <w:rsid w:val="00CE6231"/>
    <w:rsid w:val="00CF3B4B"/>
    <w:rsid w:val="00CF41BD"/>
    <w:rsid w:val="00CF439A"/>
    <w:rsid w:val="00CF4F27"/>
    <w:rsid w:val="00CF657D"/>
    <w:rsid w:val="00CF6D24"/>
    <w:rsid w:val="00CF6FD0"/>
    <w:rsid w:val="00D004CE"/>
    <w:rsid w:val="00D01802"/>
    <w:rsid w:val="00D02CFD"/>
    <w:rsid w:val="00D033AA"/>
    <w:rsid w:val="00D0428D"/>
    <w:rsid w:val="00D04383"/>
    <w:rsid w:val="00D04884"/>
    <w:rsid w:val="00D04F73"/>
    <w:rsid w:val="00D05891"/>
    <w:rsid w:val="00D06030"/>
    <w:rsid w:val="00D0780A"/>
    <w:rsid w:val="00D07F8A"/>
    <w:rsid w:val="00D10C52"/>
    <w:rsid w:val="00D1118F"/>
    <w:rsid w:val="00D11D09"/>
    <w:rsid w:val="00D1280C"/>
    <w:rsid w:val="00D12F63"/>
    <w:rsid w:val="00D12F78"/>
    <w:rsid w:val="00D16050"/>
    <w:rsid w:val="00D16E06"/>
    <w:rsid w:val="00D17B23"/>
    <w:rsid w:val="00D208AC"/>
    <w:rsid w:val="00D20A9E"/>
    <w:rsid w:val="00D2185D"/>
    <w:rsid w:val="00D22604"/>
    <w:rsid w:val="00D230C5"/>
    <w:rsid w:val="00D235A0"/>
    <w:rsid w:val="00D235A7"/>
    <w:rsid w:val="00D239F4"/>
    <w:rsid w:val="00D24A01"/>
    <w:rsid w:val="00D25BCD"/>
    <w:rsid w:val="00D26CF5"/>
    <w:rsid w:val="00D302B1"/>
    <w:rsid w:val="00D303B6"/>
    <w:rsid w:val="00D30936"/>
    <w:rsid w:val="00D30AD0"/>
    <w:rsid w:val="00D30DAE"/>
    <w:rsid w:val="00D3214F"/>
    <w:rsid w:val="00D34055"/>
    <w:rsid w:val="00D34589"/>
    <w:rsid w:val="00D35254"/>
    <w:rsid w:val="00D35B3C"/>
    <w:rsid w:val="00D36373"/>
    <w:rsid w:val="00D365C9"/>
    <w:rsid w:val="00D379DF"/>
    <w:rsid w:val="00D37E43"/>
    <w:rsid w:val="00D416C0"/>
    <w:rsid w:val="00D41D26"/>
    <w:rsid w:val="00D41E5E"/>
    <w:rsid w:val="00D43EF7"/>
    <w:rsid w:val="00D440FF"/>
    <w:rsid w:val="00D4441A"/>
    <w:rsid w:val="00D4580B"/>
    <w:rsid w:val="00D458FE"/>
    <w:rsid w:val="00D4611C"/>
    <w:rsid w:val="00D46BF6"/>
    <w:rsid w:val="00D50039"/>
    <w:rsid w:val="00D51117"/>
    <w:rsid w:val="00D52425"/>
    <w:rsid w:val="00D525E6"/>
    <w:rsid w:val="00D55491"/>
    <w:rsid w:val="00D55A3A"/>
    <w:rsid w:val="00D55F9A"/>
    <w:rsid w:val="00D5629D"/>
    <w:rsid w:val="00D610D3"/>
    <w:rsid w:val="00D62D4B"/>
    <w:rsid w:val="00D62F50"/>
    <w:rsid w:val="00D62FA4"/>
    <w:rsid w:val="00D63BE9"/>
    <w:rsid w:val="00D64328"/>
    <w:rsid w:val="00D64E27"/>
    <w:rsid w:val="00D65071"/>
    <w:rsid w:val="00D65365"/>
    <w:rsid w:val="00D678E8"/>
    <w:rsid w:val="00D704A1"/>
    <w:rsid w:val="00D7163A"/>
    <w:rsid w:val="00D724D5"/>
    <w:rsid w:val="00D72ADD"/>
    <w:rsid w:val="00D72D49"/>
    <w:rsid w:val="00D73D67"/>
    <w:rsid w:val="00D74200"/>
    <w:rsid w:val="00D75711"/>
    <w:rsid w:val="00D76917"/>
    <w:rsid w:val="00D7695D"/>
    <w:rsid w:val="00D7696F"/>
    <w:rsid w:val="00D80D9B"/>
    <w:rsid w:val="00D81B00"/>
    <w:rsid w:val="00D81C40"/>
    <w:rsid w:val="00D8252E"/>
    <w:rsid w:val="00D82848"/>
    <w:rsid w:val="00D835D5"/>
    <w:rsid w:val="00D837EC"/>
    <w:rsid w:val="00D83D18"/>
    <w:rsid w:val="00D848E1"/>
    <w:rsid w:val="00D84C4F"/>
    <w:rsid w:val="00D8511B"/>
    <w:rsid w:val="00D90533"/>
    <w:rsid w:val="00D907AA"/>
    <w:rsid w:val="00D9082D"/>
    <w:rsid w:val="00D90B2D"/>
    <w:rsid w:val="00D935E6"/>
    <w:rsid w:val="00D93E0C"/>
    <w:rsid w:val="00D93E75"/>
    <w:rsid w:val="00D95263"/>
    <w:rsid w:val="00D957D8"/>
    <w:rsid w:val="00D96AD7"/>
    <w:rsid w:val="00D9752F"/>
    <w:rsid w:val="00DA0130"/>
    <w:rsid w:val="00DA0942"/>
    <w:rsid w:val="00DA0BB2"/>
    <w:rsid w:val="00DA16C7"/>
    <w:rsid w:val="00DA2D95"/>
    <w:rsid w:val="00DA340B"/>
    <w:rsid w:val="00DA4304"/>
    <w:rsid w:val="00DA4955"/>
    <w:rsid w:val="00DA497F"/>
    <w:rsid w:val="00DA6126"/>
    <w:rsid w:val="00DA6BF5"/>
    <w:rsid w:val="00DA6F68"/>
    <w:rsid w:val="00DB0E18"/>
    <w:rsid w:val="00DB1F7D"/>
    <w:rsid w:val="00DB2B27"/>
    <w:rsid w:val="00DB3EC1"/>
    <w:rsid w:val="00DB4B55"/>
    <w:rsid w:val="00DB4D46"/>
    <w:rsid w:val="00DB551C"/>
    <w:rsid w:val="00DB5F11"/>
    <w:rsid w:val="00DB7076"/>
    <w:rsid w:val="00DC05C9"/>
    <w:rsid w:val="00DC1961"/>
    <w:rsid w:val="00DC351E"/>
    <w:rsid w:val="00DC36C2"/>
    <w:rsid w:val="00DC3A66"/>
    <w:rsid w:val="00DC3DB8"/>
    <w:rsid w:val="00DC41C2"/>
    <w:rsid w:val="00DC4CAD"/>
    <w:rsid w:val="00DC4F68"/>
    <w:rsid w:val="00DC6479"/>
    <w:rsid w:val="00DC7020"/>
    <w:rsid w:val="00DC7E04"/>
    <w:rsid w:val="00DD146A"/>
    <w:rsid w:val="00DD1D09"/>
    <w:rsid w:val="00DD2178"/>
    <w:rsid w:val="00DD23C2"/>
    <w:rsid w:val="00DD2B04"/>
    <w:rsid w:val="00DD46D7"/>
    <w:rsid w:val="00DD7E7D"/>
    <w:rsid w:val="00DE09D2"/>
    <w:rsid w:val="00DE0DDF"/>
    <w:rsid w:val="00DE25CE"/>
    <w:rsid w:val="00DE3B84"/>
    <w:rsid w:val="00DE3E7A"/>
    <w:rsid w:val="00DE467F"/>
    <w:rsid w:val="00DE488E"/>
    <w:rsid w:val="00DE64B8"/>
    <w:rsid w:val="00DE68D4"/>
    <w:rsid w:val="00DE6C80"/>
    <w:rsid w:val="00DE6D04"/>
    <w:rsid w:val="00DE6FC8"/>
    <w:rsid w:val="00DE7494"/>
    <w:rsid w:val="00DF0AD2"/>
    <w:rsid w:val="00DF12B0"/>
    <w:rsid w:val="00DF158A"/>
    <w:rsid w:val="00DF2156"/>
    <w:rsid w:val="00DF30D2"/>
    <w:rsid w:val="00DF4144"/>
    <w:rsid w:val="00DF46D1"/>
    <w:rsid w:val="00DF532C"/>
    <w:rsid w:val="00DF64F0"/>
    <w:rsid w:val="00DF682F"/>
    <w:rsid w:val="00E00D55"/>
    <w:rsid w:val="00E00E29"/>
    <w:rsid w:val="00E01B0F"/>
    <w:rsid w:val="00E03735"/>
    <w:rsid w:val="00E0399C"/>
    <w:rsid w:val="00E04110"/>
    <w:rsid w:val="00E0457E"/>
    <w:rsid w:val="00E047E6"/>
    <w:rsid w:val="00E065E4"/>
    <w:rsid w:val="00E06A4B"/>
    <w:rsid w:val="00E07A7F"/>
    <w:rsid w:val="00E10EF0"/>
    <w:rsid w:val="00E12391"/>
    <w:rsid w:val="00E12AB9"/>
    <w:rsid w:val="00E12C5A"/>
    <w:rsid w:val="00E14B41"/>
    <w:rsid w:val="00E1540C"/>
    <w:rsid w:val="00E15EE8"/>
    <w:rsid w:val="00E15F00"/>
    <w:rsid w:val="00E162D4"/>
    <w:rsid w:val="00E2097A"/>
    <w:rsid w:val="00E235DC"/>
    <w:rsid w:val="00E254FB"/>
    <w:rsid w:val="00E260D4"/>
    <w:rsid w:val="00E26BEF"/>
    <w:rsid w:val="00E302A7"/>
    <w:rsid w:val="00E3225E"/>
    <w:rsid w:val="00E32847"/>
    <w:rsid w:val="00E32B99"/>
    <w:rsid w:val="00E332A7"/>
    <w:rsid w:val="00E3369B"/>
    <w:rsid w:val="00E337FC"/>
    <w:rsid w:val="00E33ADF"/>
    <w:rsid w:val="00E33DAF"/>
    <w:rsid w:val="00E33F51"/>
    <w:rsid w:val="00E352FC"/>
    <w:rsid w:val="00E35646"/>
    <w:rsid w:val="00E35B46"/>
    <w:rsid w:val="00E373FF"/>
    <w:rsid w:val="00E41160"/>
    <w:rsid w:val="00E41A1E"/>
    <w:rsid w:val="00E426C3"/>
    <w:rsid w:val="00E42F87"/>
    <w:rsid w:val="00E4480E"/>
    <w:rsid w:val="00E46606"/>
    <w:rsid w:val="00E469B7"/>
    <w:rsid w:val="00E46B37"/>
    <w:rsid w:val="00E46D6A"/>
    <w:rsid w:val="00E47034"/>
    <w:rsid w:val="00E47090"/>
    <w:rsid w:val="00E47F3F"/>
    <w:rsid w:val="00E47F5B"/>
    <w:rsid w:val="00E50730"/>
    <w:rsid w:val="00E50A59"/>
    <w:rsid w:val="00E5109D"/>
    <w:rsid w:val="00E53807"/>
    <w:rsid w:val="00E543F0"/>
    <w:rsid w:val="00E55E8E"/>
    <w:rsid w:val="00E56EE2"/>
    <w:rsid w:val="00E57570"/>
    <w:rsid w:val="00E605FF"/>
    <w:rsid w:val="00E61DF5"/>
    <w:rsid w:val="00E61F5A"/>
    <w:rsid w:val="00E6217E"/>
    <w:rsid w:val="00E624E3"/>
    <w:rsid w:val="00E63C73"/>
    <w:rsid w:val="00E64336"/>
    <w:rsid w:val="00E6462F"/>
    <w:rsid w:val="00E659F9"/>
    <w:rsid w:val="00E67046"/>
    <w:rsid w:val="00E70137"/>
    <w:rsid w:val="00E714BB"/>
    <w:rsid w:val="00E720F5"/>
    <w:rsid w:val="00E72F9F"/>
    <w:rsid w:val="00E74957"/>
    <w:rsid w:val="00E75C79"/>
    <w:rsid w:val="00E767D5"/>
    <w:rsid w:val="00E768E5"/>
    <w:rsid w:val="00E77057"/>
    <w:rsid w:val="00E770F9"/>
    <w:rsid w:val="00E80A4D"/>
    <w:rsid w:val="00E8110F"/>
    <w:rsid w:val="00E82BC2"/>
    <w:rsid w:val="00E83043"/>
    <w:rsid w:val="00E83101"/>
    <w:rsid w:val="00E83646"/>
    <w:rsid w:val="00E847E4"/>
    <w:rsid w:val="00E8621D"/>
    <w:rsid w:val="00E87ABC"/>
    <w:rsid w:val="00E9016B"/>
    <w:rsid w:val="00E903FF"/>
    <w:rsid w:val="00E910EC"/>
    <w:rsid w:val="00E91BCF"/>
    <w:rsid w:val="00E92489"/>
    <w:rsid w:val="00E92BB4"/>
    <w:rsid w:val="00E93524"/>
    <w:rsid w:val="00E945A2"/>
    <w:rsid w:val="00E948E1"/>
    <w:rsid w:val="00E94C2A"/>
    <w:rsid w:val="00E94F22"/>
    <w:rsid w:val="00E95C9D"/>
    <w:rsid w:val="00E95CB0"/>
    <w:rsid w:val="00E96FAB"/>
    <w:rsid w:val="00E971A7"/>
    <w:rsid w:val="00E97A08"/>
    <w:rsid w:val="00EA056B"/>
    <w:rsid w:val="00EA1342"/>
    <w:rsid w:val="00EA4595"/>
    <w:rsid w:val="00EA4876"/>
    <w:rsid w:val="00EA51B7"/>
    <w:rsid w:val="00EA5611"/>
    <w:rsid w:val="00EA575B"/>
    <w:rsid w:val="00EA5885"/>
    <w:rsid w:val="00EA5A97"/>
    <w:rsid w:val="00EA5C85"/>
    <w:rsid w:val="00EA5EF5"/>
    <w:rsid w:val="00EA6C33"/>
    <w:rsid w:val="00EA6C50"/>
    <w:rsid w:val="00EA7030"/>
    <w:rsid w:val="00EA778D"/>
    <w:rsid w:val="00EB057C"/>
    <w:rsid w:val="00EB1683"/>
    <w:rsid w:val="00EB2F3B"/>
    <w:rsid w:val="00EB3D2B"/>
    <w:rsid w:val="00EB3E00"/>
    <w:rsid w:val="00EB439C"/>
    <w:rsid w:val="00EB4AC7"/>
    <w:rsid w:val="00EB4CBE"/>
    <w:rsid w:val="00EB4FDD"/>
    <w:rsid w:val="00EB539F"/>
    <w:rsid w:val="00EB5CD9"/>
    <w:rsid w:val="00EB7524"/>
    <w:rsid w:val="00EB7973"/>
    <w:rsid w:val="00EB7A70"/>
    <w:rsid w:val="00EB7F4D"/>
    <w:rsid w:val="00EC0D6E"/>
    <w:rsid w:val="00EC200F"/>
    <w:rsid w:val="00EC3207"/>
    <w:rsid w:val="00EC3FFC"/>
    <w:rsid w:val="00EC567A"/>
    <w:rsid w:val="00EC5786"/>
    <w:rsid w:val="00EC5B37"/>
    <w:rsid w:val="00EC6010"/>
    <w:rsid w:val="00EC6898"/>
    <w:rsid w:val="00EC6A23"/>
    <w:rsid w:val="00EC6D43"/>
    <w:rsid w:val="00EC7267"/>
    <w:rsid w:val="00EC73B0"/>
    <w:rsid w:val="00EC7861"/>
    <w:rsid w:val="00EC7D27"/>
    <w:rsid w:val="00ED0254"/>
    <w:rsid w:val="00ED0264"/>
    <w:rsid w:val="00ED146E"/>
    <w:rsid w:val="00ED14C7"/>
    <w:rsid w:val="00ED1676"/>
    <w:rsid w:val="00ED2027"/>
    <w:rsid w:val="00ED5135"/>
    <w:rsid w:val="00ED7971"/>
    <w:rsid w:val="00EE04CE"/>
    <w:rsid w:val="00EE09C4"/>
    <w:rsid w:val="00EE20C0"/>
    <w:rsid w:val="00EE26D3"/>
    <w:rsid w:val="00EE2CAA"/>
    <w:rsid w:val="00EE347A"/>
    <w:rsid w:val="00EE43FE"/>
    <w:rsid w:val="00EE4E97"/>
    <w:rsid w:val="00EE5CC7"/>
    <w:rsid w:val="00EE7FB9"/>
    <w:rsid w:val="00EE7FC6"/>
    <w:rsid w:val="00EF0B3C"/>
    <w:rsid w:val="00EF1AFA"/>
    <w:rsid w:val="00EF1E8C"/>
    <w:rsid w:val="00EF4013"/>
    <w:rsid w:val="00EF6AB1"/>
    <w:rsid w:val="00F01C3B"/>
    <w:rsid w:val="00F022BC"/>
    <w:rsid w:val="00F032EB"/>
    <w:rsid w:val="00F03346"/>
    <w:rsid w:val="00F05417"/>
    <w:rsid w:val="00F05B25"/>
    <w:rsid w:val="00F05B92"/>
    <w:rsid w:val="00F06C7A"/>
    <w:rsid w:val="00F06E28"/>
    <w:rsid w:val="00F07099"/>
    <w:rsid w:val="00F0788F"/>
    <w:rsid w:val="00F10904"/>
    <w:rsid w:val="00F10947"/>
    <w:rsid w:val="00F10B8C"/>
    <w:rsid w:val="00F114C5"/>
    <w:rsid w:val="00F11AC3"/>
    <w:rsid w:val="00F11F39"/>
    <w:rsid w:val="00F12682"/>
    <w:rsid w:val="00F12A7C"/>
    <w:rsid w:val="00F13AE5"/>
    <w:rsid w:val="00F141FC"/>
    <w:rsid w:val="00F14C5D"/>
    <w:rsid w:val="00F153B8"/>
    <w:rsid w:val="00F15799"/>
    <w:rsid w:val="00F1649C"/>
    <w:rsid w:val="00F16952"/>
    <w:rsid w:val="00F16A6F"/>
    <w:rsid w:val="00F1772C"/>
    <w:rsid w:val="00F17CA8"/>
    <w:rsid w:val="00F207EA"/>
    <w:rsid w:val="00F20EA9"/>
    <w:rsid w:val="00F20FC4"/>
    <w:rsid w:val="00F2355A"/>
    <w:rsid w:val="00F236AB"/>
    <w:rsid w:val="00F23C24"/>
    <w:rsid w:val="00F23DE4"/>
    <w:rsid w:val="00F23E98"/>
    <w:rsid w:val="00F240CF"/>
    <w:rsid w:val="00F246F5"/>
    <w:rsid w:val="00F24853"/>
    <w:rsid w:val="00F25ABB"/>
    <w:rsid w:val="00F26FFE"/>
    <w:rsid w:val="00F27304"/>
    <w:rsid w:val="00F3169D"/>
    <w:rsid w:val="00F321C6"/>
    <w:rsid w:val="00F32524"/>
    <w:rsid w:val="00F32F45"/>
    <w:rsid w:val="00F338BD"/>
    <w:rsid w:val="00F33D35"/>
    <w:rsid w:val="00F3401E"/>
    <w:rsid w:val="00F3592E"/>
    <w:rsid w:val="00F35B60"/>
    <w:rsid w:val="00F36A17"/>
    <w:rsid w:val="00F3781F"/>
    <w:rsid w:val="00F40D6B"/>
    <w:rsid w:val="00F40DE4"/>
    <w:rsid w:val="00F41195"/>
    <w:rsid w:val="00F41E49"/>
    <w:rsid w:val="00F42667"/>
    <w:rsid w:val="00F42954"/>
    <w:rsid w:val="00F42EC2"/>
    <w:rsid w:val="00F43F04"/>
    <w:rsid w:val="00F44951"/>
    <w:rsid w:val="00F45907"/>
    <w:rsid w:val="00F45F7E"/>
    <w:rsid w:val="00F4653F"/>
    <w:rsid w:val="00F51DF1"/>
    <w:rsid w:val="00F560F7"/>
    <w:rsid w:val="00F604FC"/>
    <w:rsid w:val="00F60BBC"/>
    <w:rsid w:val="00F617E1"/>
    <w:rsid w:val="00F61C84"/>
    <w:rsid w:val="00F62644"/>
    <w:rsid w:val="00F630E7"/>
    <w:rsid w:val="00F64368"/>
    <w:rsid w:val="00F65728"/>
    <w:rsid w:val="00F67052"/>
    <w:rsid w:val="00F679B9"/>
    <w:rsid w:val="00F67BFD"/>
    <w:rsid w:val="00F67CC1"/>
    <w:rsid w:val="00F67D35"/>
    <w:rsid w:val="00F70A06"/>
    <w:rsid w:val="00F72B9E"/>
    <w:rsid w:val="00F72D1F"/>
    <w:rsid w:val="00F73D6D"/>
    <w:rsid w:val="00F74CFB"/>
    <w:rsid w:val="00F75667"/>
    <w:rsid w:val="00F76401"/>
    <w:rsid w:val="00F77480"/>
    <w:rsid w:val="00F778FD"/>
    <w:rsid w:val="00F77DB1"/>
    <w:rsid w:val="00F81C11"/>
    <w:rsid w:val="00F8391A"/>
    <w:rsid w:val="00F853C1"/>
    <w:rsid w:val="00F85560"/>
    <w:rsid w:val="00F8696A"/>
    <w:rsid w:val="00F8702F"/>
    <w:rsid w:val="00F90215"/>
    <w:rsid w:val="00F917E8"/>
    <w:rsid w:val="00F941E7"/>
    <w:rsid w:val="00F9425C"/>
    <w:rsid w:val="00F94B48"/>
    <w:rsid w:val="00F94D01"/>
    <w:rsid w:val="00F95965"/>
    <w:rsid w:val="00F96548"/>
    <w:rsid w:val="00F9726A"/>
    <w:rsid w:val="00F97B20"/>
    <w:rsid w:val="00FA0162"/>
    <w:rsid w:val="00FA02BC"/>
    <w:rsid w:val="00FA1138"/>
    <w:rsid w:val="00FA2FB8"/>
    <w:rsid w:val="00FA444E"/>
    <w:rsid w:val="00FA4FA6"/>
    <w:rsid w:val="00FA61AB"/>
    <w:rsid w:val="00FA6C67"/>
    <w:rsid w:val="00FB2A19"/>
    <w:rsid w:val="00FB44F0"/>
    <w:rsid w:val="00FB62B7"/>
    <w:rsid w:val="00FB633B"/>
    <w:rsid w:val="00FB6846"/>
    <w:rsid w:val="00FC25DA"/>
    <w:rsid w:val="00FC277F"/>
    <w:rsid w:val="00FC2BB4"/>
    <w:rsid w:val="00FC2F7E"/>
    <w:rsid w:val="00FC3CF4"/>
    <w:rsid w:val="00FC3FA4"/>
    <w:rsid w:val="00FC4239"/>
    <w:rsid w:val="00FC4DCF"/>
    <w:rsid w:val="00FC52F2"/>
    <w:rsid w:val="00FC533D"/>
    <w:rsid w:val="00FC53D4"/>
    <w:rsid w:val="00FC7030"/>
    <w:rsid w:val="00FD0251"/>
    <w:rsid w:val="00FD0748"/>
    <w:rsid w:val="00FD2DFA"/>
    <w:rsid w:val="00FD49BE"/>
    <w:rsid w:val="00FD512C"/>
    <w:rsid w:val="00FD5282"/>
    <w:rsid w:val="00FD5FE0"/>
    <w:rsid w:val="00FD6EF2"/>
    <w:rsid w:val="00FD72F9"/>
    <w:rsid w:val="00FD7C74"/>
    <w:rsid w:val="00FE06FB"/>
    <w:rsid w:val="00FE1B6E"/>
    <w:rsid w:val="00FE28C2"/>
    <w:rsid w:val="00FE3491"/>
    <w:rsid w:val="00FE3AE6"/>
    <w:rsid w:val="00FE4354"/>
    <w:rsid w:val="00FE43EB"/>
    <w:rsid w:val="00FE6397"/>
    <w:rsid w:val="00FE655A"/>
    <w:rsid w:val="00FE7933"/>
    <w:rsid w:val="00FF0899"/>
    <w:rsid w:val="00FF0ABD"/>
    <w:rsid w:val="00FF27DD"/>
    <w:rsid w:val="00FF3634"/>
    <w:rsid w:val="00FF3795"/>
    <w:rsid w:val="00FF3F06"/>
    <w:rsid w:val="00FF4875"/>
    <w:rsid w:val="00FF4F52"/>
    <w:rsid w:val="00FF59BE"/>
    <w:rsid w:val="00FF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7311A"/>
  <w15:chartTrackingRefBased/>
  <w15:docId w15:val="{6547F5CE-6BB2-49D3-915D-F10DEEBA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20F5"/>
    <w:pPr>
      <w:widowControl w:val="0"/>
    </w:pPr>
    <w:rPr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7F6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47F6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B572C"/>
    <w:rPr>
      <w:color w:val="000080"/>
      <w:u w:val="single"/>
    </w:rPr>
  </w:style>
  <w:style w:type="character" w:customStyle="1" w:styleId="Stopka">
    <w:name w:val="Stopka_"/>
    <w:link w:val="Stopka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2">
    <w:name w:val="Tekst treści (2)_"/>
    <w:link w:val="Teksttreci2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">
    <w:name w:val="Nagłówek lub stopka_"/>
    <w:link w:val="Nagweklubstopka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Nagweklubstopka0">
    <w:name w:val="Nagłówek lub stopk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95ptBezpogrubienia">
    <w:name w:val="Nagłówek lub stopka + 9;5 pt;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3">
    <w:name w:val="Tekst treści (3)_"/>
    <w:link w:val="Teksttreci3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link w:val="Teksttreci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2Bezpogrubienia">
    <w:name w:val="Tekst treści (2) + 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">
    <w:name w:val="Tekst treści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0">
    <w:name w:val="Tekst treści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2">
    <w:name w:val="Nagłówek #3 (2)_"/>
    <w:link w:val="Nagwek320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Nagwek32115ptBezpogrubieniaBezkursywy">
    <w:name w:val="Nagłówek #3 (2) + 11;5 pt;Bez pogrubienia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">
    <w:name w:val="Nagłówek #4_"/>
    <w:link w:val="Nagwek4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4Bezpogrubienia">
    <w:name w:val="Nagłówek #4 + 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">
    <w:name w:val="Tekst treści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5">
    <w:name w:val="Tekst treści + Pogrubienie5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Kursywa">
    <w:name w:val="Tekst treści + 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">
    <w:name w:val="Nagłówek #3_"/>
    <w:link w:val="Nagwek3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0">
    <w:name w:val="Tekst treści (4)_"/>
    <w:link w:val="Teksttreci4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Nagwek40">
    <w:name w:val="Nagłówek #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5">
    <w:name w:val="Tekst treści (5)_"/>
    <w:link w:val="Teksttreci5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Pogrubienie4">
    <w:name w:val="Tekst treści + Pogrubienie4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0">
    <w:name w:val="Nagłówek #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Bezpogrubienia">
    <w:name w:val="Nagłówek #3 + 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75pt">
    <w:name w:val="Nagłówek #3 + 7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Kursywa1">
    <w:name w:val="Tekst treści + 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6">
    <w:name w:val="Tekst treści (6)_"/>
    <w:link w:val="Teksttreci6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7">
    <w:name w:val="Tekst treści (7)_"/>
    <w:link w:val="Teksttreci7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Teksttreci7Pogrubienie">
    <w:name w:val="Tekst treści (7)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0">
    <w:name w:val="Tekst treści (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10pt">
    <w:name w:val="Tekst treści + 10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eksttreci2Kursywa">
    <w:name w:val="Tekst treści (2) + 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">
    <w:name w:val="Podpis tabeli_"/>
    <w:link w:val="Podpistabeli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5Exact">
    <w:name w:val="Tekst treści (5) Exac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4"/>
      <w:szCs w:val="14"/>
      <w:u w:val="none"/>
    </w:rPr>
  </w:style>
  <w:style w:type="character" w:customStyle="1" w:styleId="Nagwek10">
    <w:name w:val="Nagłówek #1_"/>
    <w:link w:val="Nagwek1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PogrubienieNagwek1135ptBezkursywy">
    <w:name w:val="Pogrubienie;Nagłówek #1 + 13;5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Nagwek20">
    <w:name w:val="Nagłówek #2_"/>
    <w:link w:val="Nagwek2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Podpistabeli2">
    <w:name w:val="Podpis tabeli (2)_"/>
    <w:link w:val="Podpistabeli2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dpistabeli20">
    <w:name w:val="Podpis tabeli (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PogrubienieTeksttreci9pt">
    <w:name w:val="Pogrubienie;Tekst treści + 9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8">
    <w:name w:val="Tekst treści (8)_"/>
    <w:link w:val="Teksttreci8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grubienieTeksttreci75pt">
    <w:name w:val="Pogrubienie;Tekst treści + 7;5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75ptKursywa">
    <w:name w:val="Pogrubienie;Tekst treści + 7;5 pt;Kursywa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9">
    <w:name w:val="Tekst treści (9)_"/>
    <w:link w:val="Teksttreci9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90">
    <w:name w:val="Tekst treści (9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character" w:customStyle="1" w:styleId="Teksttreci10">
    <w:name w:val="Tekst treści (10)_"/>
    <w:link w:val="Teksttreci10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Teksttreci95ptKursywa">
    <w:name w:val="Tekst treści + 9;5 pt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de-DE"/>
    </w:rPr>
  </w:style>
  <w:style w:type="character" w:customStyle="1" w:styleId="Teksttreci95pt">
    <w:name w:val="Tekst treści + 9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PogrubienieKursywa">
    <w:name w:val="Tekst treści + Pogrubienie;Kursywa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3">
    <w:name w:val="Podpis tabeli (3)_"/>
    <w:link w:val="Podpistabeli3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PodpistabeliPogrubienie">
    <w:name w:val="Podpis tabeli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grubienieTeksttreci109ptBezkursywy">
    <w:name w:val="Pogrubienie;Tekst treści (10) + 9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PogrubienieTeksttreci109ptBezkursywyOdstpy1pt">
    <w:name w:val="Pogrubienie;Tekst treści (10) + 9 pt;Bez kursywy;Odstępy 1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pl-PL"/>
    </w:rPr>
  </w:style>
  <w:style w:type="character" w:customStyle="1" w:styleId="Teksttreci10Georgia45ptBezkursywyOdstpy1pt">
    <w:name w:val="Tekst treści (10) + Georgia;4;5 pt;Bez kursywy;Odstępy 1 pt"/>
    <w:rsid w:val="000B572C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9"/>
      <w:szCs w:val="9"/>
      <w:u w:val="none"/>
      <w:lang w:val="pl-PL"/>
    </w:rPr>
  </w:style>
  <w:style w:type="character" w:customStyle="1" w:styleId="PogrubienieTeksttreci9ptOdstpy1pt">
    <w:name w:val="Pogrubienie;Tekst treści + 9 pt;Odstępy 1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pl-PL"/>
    </w:rPr>
  </w:style>
  <w:style w:type="character" w:customStyle="1" w:styleId="Teksttreci11">
    <w:name w:val="Tekst treści (11)_"/>
    <w:link w:val="Teksttreci11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PogrubienieTeksttreci11115ptBezkursywy">
    <w:name w:val="Pogrubienie;Tekst treści (11) + 11;5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12Exact">
    <w:name w:val="Tekst treści (12) Exact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Nagwek5">
    <w:name w:val="Nagłówek #5_"/>
    <w:link w:val="Nagwek5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95ptBezpogrubienia2">
    <w:name w:val="Nagłówek lub stopka + 9;5 pt;Bez pogrubienia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2">
    <w:name w:val="Tekst treści (12)_"/>
    <w:link w:val="Teksttreci12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eksttreci31">
    <w:name w:val="Tekst treści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3">
    <w:name w:val="Tekst treści + Pogrubienie3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grubienieTeksttreci9pt2">
    <w:name w:val="Pogrubienie;Tekst treści + 9 pt2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95ptKursywa2">
    <w:name w:val="Tekst treści + 9;5 pt;Kursywa2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de-DE"/>
    </w:rPr>
  </w:style>
  <w:style w:type="character" w:customStyle="1" w:styleId="Teksttreci95pt4">
    <w:name w:val="Tekst treści + 9;5 pt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PogrubienieKursywa2">
    <w:name w:val="Tekst treści + Pogrubienie;Kursywa2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2">
    <w:name w:val="Nagłówek #5 (2)_"/>
    <w:link w:val="Nagwek52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Teksttreci60">
    <w:name w:val="Tekst treści (6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80">
    <w:name w:val="Tekst treści (8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3">
    <w:name w:val="Tekst treści (13)_"/>
    <w:link w:val="Teksttreci13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1375ptKursywaOdstpy-1pt">
    <w:name w:val="Tekst treści (13) + 7;5 pt;Kursywa;Odstępy -1 pt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es-ES"/>
    </w:rPr>
  </w:style>
  <w:style w:type="character" w:customStyle="1" w:styleId="Teksttreci1375ptKursywa">
    <w:name w:val="Tekst treści (13) + 7;5 pt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1310pt">
    <w:name w:val="Tekst treści (13) + 10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Podpistabeli0">
    <w:name w:val="Podpis tabeli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Pogrubienie1">
    <w:name w:val="Podpis tabeli + Pogrubienie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110">
    <w:name w:val="Tekst treści (11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Podpistabeli30">
    <w:name w:val="Podpis tabeli (3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84">
    <w:name w:val="Tekst treści (8)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2pt">
    <w:name w:val="Tekst treści + 12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/>
    </w:rPr>
  </w:style>
  <w:style w:type="character" w:customStyle="1" w:styleId="Teksttreci6Bezkursywy">
    <w:name w:val="Tekst treści (6) + 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PogrubienieTeksttreci6115ptBezkursywy">
    <w:name w:val="Pogrubienie;Tekst treści (6) + 11;5 pt;Bez kursywy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6">
    <w:name w:val="Tekst treści (2)6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0">
    <w:name w:val="Nagłówek #5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Nagwek33">
    <w:name w:val="Nagłówek #3 (3)_"/>
    <w:link w:val="Nagwek330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33Pogrubienie">
    <w:name w:val="Nagłówek #3 (3)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4">
    <w:name w:val="Podpis tabeli (4)_"/>
    <w:link w:val="Podpistabeli4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Podpistabeli40">
    <w:name w:val="Podpis tabeli (4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pl-PL"/>
    </w:rPr>
  </w:style>
  <w:style w:type="character" w:customStyle="1" w:styleId="PogrubienieTeksttreci75pt1">
    <w:name w:val="Pogrubienie;Tekst treści + 7;5 pt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75ptKursywa2">
    <w:name w:val="Pogrubienie;Tekst treści + 7;5 pt;Kursywa2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NagweklubstopkaBezpogrubieniaBezkursywy">
    <w:name w:val="Nagłówek lub stopka + Bez pogrubienia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Pogrubienie">
    <w:name w:val="Nagłówek #5 + Pogrubienie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4">
    <w:name w:val="Nagłówek #4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obrazu">
    <w:name w:val="Podpis obrazu_"/>
    <w:link w:val="Podpisobrazu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Podpistabeli22">
    <w:name w:val="Podpis tabeli (2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Teksttreci93">
    <w:name w:val="Tekst treści (9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character" w:customStyle="1" w:styleId="Podpisobrazu2">
    <w:name w:val="Podpis obrazu (2)_"/>
    <w:link w:val="Podpisobrazu2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Nagwek37">
    <w:name w:val="Nagłówek #37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11ptBezpogrubieniaKursywa">
    <w:name w:val="Tekst treści (2) + 11 pt;Bez pogrubienia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100">
    <w:name w:val="Tekst treści (10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Podpisobrazu3">
    <w:name w:val="Podpis obrazu (3)_"/>
    <w:link w:val="Podpisobrazu3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Teksttreci11ptKursywa">
    <w:name w:val="Tekst treści + 11 pt;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5Pogrubienie2">
    <w:name w:val="Nagłówek #5 + Pogrubienie2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Podpistabeli5">
    <w:name w:val="Podpis tabeli (5)_"/>
    <w:link w:val="Podpistabeli50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PogrubienieTeksttreci875pt">
    <w:name w:val="Pogrubienie;Tekst treści (8) + 7;5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treci103">
    <w:name w:val="Tekst treści (10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Nagweklubstopka3">
    <w:name w:val="Nagłówek lub stopka (3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2">
    <w:name w:val="Nagłówek lub stopka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20">
    <w:name w:val="Nagłówek lub stopka (2)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520">
    <w:name w:val="Nagłówek #5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Pogrubienie1">
    <w:name w:val="Nagłówek #5 + Pogrubienie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95pt3">
    <w:name w:val="Tekst treści + 9;5 pt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2">
    <w:name w:val="Tekst treści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Teksttreci95ptKursywa1">
    <w:name w:val="Tekst treści + 9;5 pt;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de-DE"/>
    </w:rPr>
  </w:style>
  <w:style w:type="character" w:customStyle="1" w:styleId="TeksttreciPogrubienieKursywa1">
    <w:name w:val="Tekst treści + Pogrubienie;Kursywa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22">
    <w:name w:val="Nagłówek #5 (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83">
    <w:name w:val="Tekst treści (8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Nagwek43">
    <w:name w:val="Nagłówek #4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2">
    <w:name w:val="Tekst treści (4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Podpistabeli6">
    <w:name w:val="Podpis tabeli (6)_"/>
    <w:link w:val="Podpistabeli6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Pogrubienie2">
    <w:name w:val="Tekst treści + Pogrubienie2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2">
    <w:name w:val="Nagłówek #4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25">
    <w:name w:val="Tekst treści (2)5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4">
    <w:name w:val="Tekst treści (2)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6">
    <w:name w:val="Nagłówek #36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11ptBezkursywy">
    <w:name w:val="Nagłówek lub stopka + 11 pt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lubstopka11ptBezkursywy4">
    <w:name w:val="Nagłówek lub stopka + 11 pt;Bez kursywy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/>
    </w:rPr>
  </w:style>
  <w:style w:type="character" w:customStyle="1" w:styleId="Nagwek35">
    <w:name w:val="Nagłówek #35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Candara14ptBezpogrubienia">
    <w:name w:val="Tekst treści (2) + Candara;14 pt;Bez pogrubienia"/>
    <w:rsid w:val="000B572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Nagweklubstopka11ptBezkursywy3">
    <w:name w:val="Nagłówek lub stopka + 11 pt;Bez kursywy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34">
    <w:name w:val="Nagłówek #34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95pt2">
    <w:name w:val="Tekst treści + 9;5 pt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3">
    <w:name w:val="Tekst treści (2)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4">
    <w:name w:val="Nagłówek lub stopka (4)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1">
    <w:name w:val="Nagłówek lub stopka (2)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331">
    <w:name w:val="Nagłówek #33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lubstopka5">
    <w:name w:val="Nagłówek lub stopka (5)_"/>
    <w:link w:val="Nagweklubstopka5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95pt1">
    <w:name w:val="Tekst treści + 9;5 pt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Nagweklubstopka11ptBezkursywy2">
    <w:name w:val="Nagłówek lub stopka + 11 pt;Bez kursywy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lubstopka11ptBezkursywy1">
    <w:name w:val="Nagłówek lub stopka + 11 pt;Bez kursywy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Nagweklubstopka95ptBezpogrubienia1">
    <w:name w:val="Nagłówek lub stopka + 9;5 pt;Bez pogrubienia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20">
    <w:name w:val="Tekst treści (2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321">
    <w:name w:val="Nagłówek #3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Candara14ptBezpogrubieniaOdstpy0pt">
    <w:name w:val="Tekst treści (2) + Candara;14 pt;Bez pogrubienia;Odstępy 0 pt"/>
    <w:rsid w:val="000B572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pl-PL"/>
    </w:rPr>
  </w:style>
  <w:style w:type="character" w:customStyle="1" w:styleId="Teksttreci102">
    <w:name w:val="Tekst treści (10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NagweklubstopkaBezpogrubieniaBezkursywy1">
    <w:name w:val="Nagłówek lub stopka + Bez pogrubienia;Bez kursywy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Teksttreci70">
    <w:name w:val="Tekst treści (7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45ptBezpogrubienia">
    <w:name w:val="Tekst treści (2) + 4;5 pt;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pl-PL"/>
    </w:rPr>
  </w:style>
  <w:style w:type="character" w:customStyle="1" w:styleId="Teksttreci14">
    <w:name w:val="Tekst treści (14)_"/>
    <w:link w:val="Teksttreci140"/>
    <w:rsid w:val="000B572C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Teksttreci275pt">
    <w:name w:val="Tekst treści (2) + 7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Nagwek22">
    <w:name w:val="Nagłówek #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Teksttreci82">
    <w:name w:val="Tekst treści (8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Podpistabeli60">
    <w:name w:val="Podpis tabeli (6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Pogrubienie1">
    <w:name w:val="Tekst treści + Pogrubienie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85pt">
    <w:name w:val="Tekst treści + 8;5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treci295ptBezpogrubienia">
    <w:name w:val="Tekst treści (2) + 9;5 pt;Bez pogrubienia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2Exact">
    <w:name w:val="Tekst treści (2) Exac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2"/>
      <w:szCs w:val="22"/>
      <w:u w:val="none"/>
    </w:rPr>
  </w:style>
  <w:style w:type="character" w:customStyle="1" w:styleId="Teksttreci2Odstpy0ptExact">
    <w:name w:val="Tekst treści (2) + Odstępy 0 pt Exac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lang w:val="pl-PL"/>
    </w:rPr>
  </w:style>
  <w:style w:type="character" w:customStyle="1" w:styleId="Teksttreci211ptBezpogrubieniaKursywa1">
    <w:name w:val="Tekst treści (2) + 11 pt;Bez pogrubienia;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Spistreci">
    <w:name w:val="Spis treści_"/>
    <w:link w:val="Spistreci0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120">
    <w:name w:val="Tekst treści (12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9pt1">
    <w:name w:val="Pogrubienie;Tekst treści + 9 pt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Teksttreci6115ptBezkursywy">
    <w:name w:val="Tekst treści (6) + 11;5 pt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Teksttreci6Bezkursywy1">
    <w:name w:val="Tekst treści (6) + Bez kursywy1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5">
    <w:name w:val="Tekst treści (15)_"/>
    <w:link w:val="Teksttreci150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PogrubienieTeksttreci8115pt">
    <w:name w:val="Pogrubienie;Tekst treści (8) + 11;5 pt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16">
    <w:name w:val="Tekst treści (16)_"/>
    <w:link w:val="Teksttreci16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160">
    <w:name w:val="Tekst treści (16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16Kursywa">
    <w:name w:val="Tekst treści (16) + Kursywa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character" w:customStyle="1" w:styleId="Teksttreci92">
    <w:name w:val="Tekst treści (9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treci162">
    <w:name w:val="Tekst treści (16)2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6ptKursywaOdstpy0pt">
    <w:name w:val="Tekst treści + 6 pt;Kursywa;Odstępy 0 pt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2"/>
      <w:szCs w:val="12"/>
      <w:u w:val="none"/>
      <w:lang w:val="pl-PL"/>
    </w:rPr>
  </w:style>
  <w:style w:type="character" w:customStyle="1" w:styleId="Teksttreci6pt">
    <w:name w:val="Tekst treści + 6 p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/>
    </w:rPr>
  </w:style>
  <w:style w:type="character" w:customStyle="1" w:styleId="PogrubienieTeksttreci75ptKursywa1">
    <w:name w:val="Pogrubienie;Tekst treści + 7;5 pt;Kursywa1"/>
    <w:rsid w:val="000B57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Nagweklubstopka95ptBezkursywy">
    <w:name w:val="Nagłówek lub stopka + 9;5 pt;Bez kursywy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13Exact">
    <w:name w:val="Tekst treści (13) Exac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character" w:customStyle="1" w:styleId="Teksttreci13Odstpy0ptExact">
    <w:name w:val="Tekst treści (13) + Odstępy 0 pt Exact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4"/>
      <w:szCs w:val="24"/>
      <w:u w:val="none"/>
      <w:lang w:val="pl-PL"/>
    </w:rPr>
  </w:style>
  <w:style w:type="character" w:customStyle="1" w:styleId="Teksttreci130">
    <w:name w:val="Tekst treści (13)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/>
    </w:rPr>
  </w:style>
  <w:style w:type="character" w:customStyle="1" w:styleId="Teksttreci17">
    <w:name w:val="Tekst treści (17)_"/>
    <w:link w:val="Teksttreci170"/>
    <w:rsid w:val="000B57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1375ptKursywa1">
    <w:name w:val="Tekst treści (13) + 7;5 pt;Kursywa1"/>
    <w:rsid w:val="000B57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11115ptBezkursywy1">
    <w:name w:val="Pogrubienie;Tekst treści (11) + 11;5 pt;Bez kursywy1"/>
    <w:rsid w:val="000B57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Stopka1">
    <w:name w:val="Stopka1"/>
    <w:basedOn w:val="Normalny"/>
    <w:link w:val="Stopka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val="x-none" w:eastAsia="x-none"/>
    </w:rPr>
  </w:style>
  <w:style w:type="paragraph" w:customStyle="1" w:styleId="Teksttreci21">
    <w:name w:val="Tekst treści (2)1"/>
    <w:basedOn w:val="Normalny"/>
    <w:link w:val="Teksttreci2"/>
    <w:rsid w:val="000B572C"/>
    <w:pPr>
      <w:shd w:val="clear" w:color="auto" w:fill="FFFFFF"/>
      <w:spacing w:after="480" w:line="278" w:lineRule="exact"/>
      <w:ind w:hanging="1920"/>
      <w:jc w:val="center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Nagweklubstopka1">
    <w:name w:val="Nagłówek lub stopka1"/>
    <w:basedOn w:val="Normalny"/>
    <w:link w:val="Nagweklubstopka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val="x-none" w:eastAsia="x-none"/>
    </w:rPr>
  </w:style>
  <w:style w:type="paragraph" w:customStyle="1" w:styleId="Teksttreci30">
    <w:name w:val="Tekst treści (3)"/>
    <w:basedOn w:val="Normalny"/>
    <w:link w:val="Teksttreci3"/>
    <w:rsid w:val="000B572C"/>
    <w:pPr>
      <w:shd w:val="clear" w:color="auto" w:fill="FFFFFF"/>
      <w:spacing w:before="480" w:after="2220" w:line="264" w:lineRule="exact"/>
      <w:ind w:hanging="820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x-none" w:eastAsia="x-none"/>
    </w:rPr>
  </w:style>
  <w:style w:type="paragraph" w:customStyle="1" w:styleId="Teksttreci1">
    <w:name w:val="Tekst treści1"/>
    <w:basedOn w:val="Normalny"/>
    <w:link w:val="Teksttreci"/>
    <w:rsid w:val="000B572C"/>
    <w:pPr>
      <w:shd w:val="clear" w:color="auto" w:fill="FFFFFF"/>
      <w:spacing w:before="1620" w:line="274" w:lineRule="exact"/>
      <w:ind w:hanging="620"/>
      <w:jc w:val="center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Nagwek320">
    <w:name w:val="Nagłówek #3 (2)"/>
    <w:basedOn w:val="Normalny"/>
    <w:link w:val="Nagwek32"/>
    <w:rsid w:val="000B572C"/>
    <w:pPr>
      <w:shd w:val="clear" w:color="auto" w:fill="FFFFFF"/>
      <w:spacing w:after="60" w:line="278" w:lineRule="exact"/>
      <w:ind w:hanging="420"/>
      <w:jc w:val="both"/>
      <w:outlineLvl w:val="2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val="x-none" w:eastAsia="x-none"/>
    </w:rPr>
  </w:style>
  <w:style w:type="paragraph" w:customStyle="1" w:styleId="Nagwek41">
    <w:name w:val="Nagłówek #41"/>
    <w:basedOn w:val="Normalny"/>
    <w:link w:val="Nagwek4"/>
    <w:rsid w:val="000B572C"/>
    <w:pPr>
      <w:shd w:val="clear" w:color="auto" w:fill="FFFFFF"/>
      <w:spacing w:before="240" w:after="240" w:line="322" w:lineRule="exact"/>
      <w:ind w:hanging="58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Nagwek31">
    <w:name w:val="Nagłówek #31"/>
    <w:basedOn w:val="Normalny"/>
    <w:link w:val="Nagwek3"/>
    <w:rsid w:val="000B572C"/>
    <w:pPr>
      <w:shd w:val="clear" w:color="auto" w:fill="FFFFFF"/>
      <w:spacing w:before="300" w:after="300" w:line="317" w:lineRule="exact"/>
      <w:ind w:hanging="620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41">
    <w:name w:val="Tekst treści (4)1"/>
    <w:basedOn w:val="Normalny"/>
    <w:link w:val="Teksttreci40"/>
    <w:rsid w:val="000B572C"/>
    <w:pPr>
      <w:shd w:val="clear" w:color="auto" w:fill="FFFFFF"/>
      <w:spacing w:before="240" w:line="278" w:lineRule="exact"/>
      <w:ind w:hanging="360"/>
      <w:jc w:val="center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val="x-none" w:eastAsia="x-none"/>
    </w:rPr>
  </w:style>
  <w:style w:type="paragraph" w:customStyle="1" w:styleId="Teksttreci50">
    <w:name w:val="Tekst treści (5)"/>
    <w:basedOn w:val="Normalny"/>
    <w:link w:val="Teksttreci5"/>
    <w:rsid w:val="000B572C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val="x-none" w:eastAsia="x-none"/>
    </w:rPr>
  </w:style>
  <w:style w:type="paragraph" w:customStyle="1" w:styleId="Teksttreci61">
    <w:name w:val="Tekst treści (6)1"/>
    <w:basedOn w:val="Normalny"/>
    <w:link w:val="Teksttreci6"/>
    <w:rsid w:val="000B572C"/>
    <w:pPr>
      <w:shd w:val="clear" w:color="auto" w:fill="FFFFFF"/>
      <w:spacing w:line="322" w:lineRule="exact"/>
      <w:ind w:hanging="380"/>
      <w:jc w:val="right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x-none" w:eastAsia="x-none"/>
    </w:rPr>
  </w:style>
  <w:style w:type="paragraph" w:customStyle="1" w:styleId="Teksttreci71">
    <w:name w:val="Tekst treści (7)1"/>
    <w:basedOn w:val="Normalny"/>
    <w:link w:val="Teksttreci7"/>
    <w:rsid w:val="000B572C"/>
    <w:pPr>
      <w:shd w:val="clear" w:color="auto" w:fill="FFFFFF"/>
      <w:spacing w:before="60" w:after="36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3"/>
      <w:szCs w:val="23"/>
      <w:lang w:val="x-none" w:eastAsia="x-none"/>
    </w:rPr>
  </w:style>
  <w:style w:type="paragraph" w:customStyle="1" w:styleId="Podpistabeli1">
    <w:name w:val="Podpis tabeli1"/>
    <w:basedOn w:val="Normalny"/>
    <w:link w:val="Podpistabeli"/>
    <w:rsid w:val="000B572C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Nagwek11">
    <w:name w:val="Nagłówek #1"/>
    <w:basedOn w:val="Normalny"/>
    <w:link w:val="Nagwek10"/>
    <w:rsid w:val="000B572C"/>
    <w:pPr>
      <w:shd w:val="clear" w:color="auto" w:fill="FFFFFF"/>
      <w:spacing w:before="60" w:after="60" w:line="0" w:lineRule="atLeast"/>
      <w:ind w:hanging="440"/>
      <w:jc w:val="both"/>
      <w:outlineLvl w:val="0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x-none" w:eastAsia="x-none"/>
    </w:rPr>
  </w:style>
  <w:style w:type="paragraph" w:customStyle="1" w:styleId="Nagwek21">
    <w:name w:val="Nagłówek #21"/>
    <w:basedOn w:val="Normalny"/>
    <w:link w:val="Nagwek20"/>
    <w:rsid w:val="000B572C"/>
    <w:pPr>
      <w:shd w:val="clear" w:color="auto" w:fill="FFFFFF"/>
      <w:spacing w:before="60" w:after="30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z w:val="27"/>
      <w:szCs w:val="27"/>
      <w:lang w:val="x-none" w:eastAsia="x-none"/>
    </w:rPr>
  </w:style>
  <w:style w:type="paragraph" w:customStyle="1" w:styleId="Podpistabeli21">
    <w:name w:val="Podpis tabeli (2)1"/>
    <w:basedOn w:val="Normalny"/>
    <w:link w:val="Podpistabeli2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Teksttreci81">
    <w:name w:val="Tekst treści (8)1"/>
    <w:basedOn w:val="Normalny"/>
    <w:link w:val="Teksttreci8"/>
    <w:rsid w:val="000B572C"/>
    <w:pPr>
      <w:shd w:val="clear" w:color="auto" w:fill="FFFFFF"/>
      <w:spacing w:before="60" w:line="230" w:lineRule="exact"/>
      <w:ind w:hanging="580"/>
      <w:jc w:val="both"/>
    </w:pPr>
    <w:rPr>
      <w:rFonts w:ascii="Times New Roman" w:eastAsia="Times New Roman" w:hAnsi="Times New Roman" w:cs="Times New Roman"/>
      <w:color w:val="auto"/>
      <w:sz w:val="19"/>
      <w:szCs w:val="19"/>
      <w:lang w:val="x-none" w:eastAsia="x-none"/>
    </w:rPr>
  </w:style>
  <w:style w:type="paragraph" w:customStyle="1" w:styleId="Teksttreci91">
    <w:name w:val="Tekst treści (9)1"/>
    <w:basedOn w:val="Normalny"/>
    <w:link w:val="Teksttreci9"/>
    <w:rsid w:val="000B572C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color w:val="auto"/>
      <w:sz w:val="17"/>
      <w:szCs w:val="17"/>
      <w:lang w:val="x-none" w:eastAsia="x-none"/>
    </w:rPr>
  </w:style>
  <w:style w:type="paragraph" w:customStyle="1" w:styleId="Teksttreci101">
    <w:name w:val="Tekst treści (10)1"/>
    <w:basedOn w:val="Normalny"/>
    <w:link w:val="Teksttreci10"/>
    <w:rsid w:val="000B572C"/>
    <w:pPr>
      <w:shd w:val="clear" w:color="auto" w:fill="FFFFFF"/>
      <w:spacing w:before="660" w:after="420"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val="x-none" w:eastAsia="x-none"/>
    </w:rPr>
  </w:style>
  <w:style w:type="paragraph" w:customStyle="1" w:styleId="Podpistabeli31">
    <w:name w:val="Podpis tabeli (3)1"/>
    <w:basedOn w:val="Normalny"/>
    <w:link w:val="Podpistabeli3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x-none" w:eastAsia="x-none"/>
    </w:rPr>
  </w:style>
  <w:style w:type="paragraph" w:customStyle="1" w:styleId="Teksttreci111">
    <w:name w:val="Tekst treści (11)1"/>
    <w:basedOn w:val="Normalny"/>
    <w:link w:val="Teksttreci11"/>
    <w:rsid w:val="000B572C"/>
    <w:pPr>
      <w:shd w:val="clear" w:color="auto" w:fill="FFFFFF"/>
      <w:spacing w:before="60" w:after="360"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x-none" w:eastAsia="x-none"/>
    </w:rPr>
  </w:style>
  <w:style w:type="paragraph" w:customStyle="1" w:styleId="Teksttreci121">
    <w:name w:val="Tekst treści (12)1"/>
    <w:basedOn w:val="Normalny"/>
    <w:link w:val="Teksttreci12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val="x-none" w:eastAsia="x-none"/>
    </w:rPr>
  </w:style>
  <w:style w:type="paragraph" w:customStyle="1" w:styleId="Nagwek51">
    <w:name w:val="Nagłówek #51"/>
    <w:basedOn w:val="Normalny"/>
    <w:link w:val="Nagwek5"/>
    <w:rsid w:val="000B572C"/>
    <w:pPr>
      <w:shd w:val="clear" w:color="auto" w:fill="FFFFFF"/>
      <w:spacing w:after="180" w:line="274" w:lineRule="exact"/>
      <w:ind w:hanging="440"/>
      <w:outlineLvl w:val="4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Nagwek521">
    <w:name w:val="Nagłówek #5 (2)1"/>
    <w:basedOn w:val="Normalny"/>
    <w:link w:val="Nagwek52"/>
    <w:rsid w:val="000B572C"/>
    <w:pPr>
      <w:shd w:val="clear" w:color="auto" w:fill="FFFFFF"/>
      <w:spacing w:before="540" w:line="274" w:lineRule="exact"/>
      <w:ind w:hanging="3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3"/>
      <w:szCs w:val="23"/>
      <w:lang w:val="x-none" w:eastAsia="x-none"/>
    </w:rPr>
  </w:style>
  <w:style w:type="paragraph" w:customStyle="1" w:styleId="Teksttreci131">
    <w:name w:val="Tekst treści (13)1"/>
    <w:basedOn w:val="Normalny"/>
    <w:link w:val="Teksttreci13"/>
    <w:rsid w:val="000B572C"/>
    <w:pPr>
      <w:shd w:val="clear" w:color="auto" w:fill="FFFFFF"/>
      <w:spacing w:after="660" w:line="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paragraph" w:customStyle="1" w:styleId="Nagwek330">
    <w:name w:val="Nagłówek #3 (3)"/>
    <w:basedOn w:val="Normalny"/>
    <w:link w:val="Nagwek33"/>
    <w:rsid w:val="000B572C"/>
    <w:pPr>
      <w:shd w:val="clear" w:color="auto" w:fill="FFFFFF"/>
      <w:spacing w:before="120" w:after="60" w:line="331" w:lineRule="exact"/>
      <w:jc w:val="center"/>
      <w:outlineLvl w:val="2"/>
    </w:pPr>
    <w:rPr>
      <w:rFonts w:ascii="Times New Roman" w:eastAsia="Times New Roman" w:hAnsi="Times New Roman" w:cs="Times New Roman"/>
      <w:color w:val="auto"/>
      <w:sz w:val="23"/>
      <w:szCs w:val="23"/>
      <w:lang w:val="x-none" w:eastAsia="x-none"/>
    </w:rPr>
  </w:style>
  <w:style w:type="paragraph" w:customStyle="1" w:styleId="Podpistabeli41">
    <w:name w:val="Podpis tabeli (4)1"/>
    <w:basedOn w:val="Normalny"/>
    <w:link w:val="Podpistabeli4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val="x-none" w:eastAsia="x-none"/>
    </w:rPr>
  </w:style>
  <w:style w:type="paragraph" w:customStyle="1" w:styleId="Podpisobrazu0">
    <w:name w:val="Podpis obrazu"/>
    <w:basedOn w:val="Normalny"/>
    <w:link w:val="Podpisobrazu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x-none" w:eastAsia="x-none"/>
    </w:rPr>
  </w:style>
  <w:style w:type="paragraph" w:customStyle="1" w:styleId="Podpisobrazu20">
    <w:name w:val="Podpis obrazu (2)"/>
    <w:basedOn w:val="Normalny"/>
    <w:link w:val="Podpisobrazu2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val="x-none" w:eastAsia="x-none"/>
    </w:rPr>
  </w:style>
  <w:style w:type="paragraph" w:customStyle="1" w:styleId="Podpisobrazu30">
    <w:name w:val="Podpis obrazu (3)"/>
    <w:basedOn w:val="Normalny"/>
    <w:link w:val="Podpisobrazu3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val="x-none" w:eastAsia="x-none"/>
    </w:rPr>
  </w:style>
  <w:style w:type="paragraph" w:customStyle="1" w:styleId="Podpistabeli50">
    <w:name w:val="Podpis tabeli (5)"/>
    <w:basedOn w:val="Normalny"/>
    <w:link w:val="Podpistabeli5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val="x-none" w:eastAsia="x-none"/>
    </w:rPr>
  </w:style>
  <w:style w:type="paragraph" w:customStyle="1" w:styleId="Podpistabeli61">
    <w:name w:val="Podpis tabeli (6)1"/>
    <w:basedOn w:val="Normalny"/>
    <w:link w:val="Podpistabeli6"/>
    <w:rsid w:val="000B572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Nagweklubstopka50">
    <w:name w:val="Nagłówek lub stopka (5)"/>
    <w:basedOn w:val="Normalny"/>
    <w:link w:val="Nagweklubstopka5"/>
    <w:rsid w:val="000B572C"/>
    <w:pPr>
      <w:shd w:val="clear" w:color="auto" w:fill="FFFFFF"/>
      <w:spacing w:after="120" w:line="509" w:lineRule="exact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140">
    <w:name w:val="Tekst treści (14)"/>
    <w:basedOn w:val="Normalny"/>
    <w:link w:val="Teksttreci14"/>
    <w:rsid w:val="000B572C"/>
    <w:pPr>
      <w:shd w:val="clear" w:color="auto" w:fill="FFFFFF"/>
      <w:spacing w:before="60" w:line="0" w:lineRule="atLeast"/>
    </w:pPr>
    <w:rPr>
      <w:rFonts w:ascii="Candara" w:eastAsia="Candara" w:hAnsi="Candara" w:cs="Times New Roman"/>
      <w:color w:val="auto"/>
      <w:sz w:val="9"/>
      <w:szCs w:val="9"/>
      <w:lang w:val="x-none" w:eastAsia="x-none"/>
    </w:rPr>
  </w:style>
  <w:style w:type="paragraph" w:customStyle="1" w:styleId="Spistreci0">
    <w:name w:val="Spis treści"/>
    <w:basedOn w:val="Normalny"/>
    <w:link w:val="Spistreci"/>
    <w:rsid w:val="000B572C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150">
    <w:name w:val="Tekst treści (15)"/>
    <w:basedOn w:val="Normalny"/>
    <w:link w:val="Teksttreci15"/>
    <w:rsid w:val="000B572C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color w:val="auto"/>
      <w:sz w:val="12"/>
      <w:szCs w:val="12"/>
      <w:lang w:val="x-none" w:eastAsia="x-none"/>
    </w:rPr>
  </w:style>
  <w:style w:type="paragraph" w:customStyle="1" w:styleId="Teksttreci161">
    <w:name w:val="Tekst treści (16)1"/>
    <w:basedOn w:val="Normalny"/>
    <w:link w:val="Teksttreci16"/>
    <w:rsid w:val="000B572C"/>
    <w:pPr>
      <w:shd w:val="clear" w:color="auto" w:fill="FFFFFF"/>
      <w:spacing w:before="300" w:after="420" w:line="278" w:lineRule="exact"/>
      <w:jc w:val="center"/>
    </w:pPr>
    <w:rPr>
      <w:rFonts w:ascii="Times New Roman" w:eastAsia="Times New Roman" w:hAnsi="Times New Roman" w:cs="Times New Roman"/>
      <w:b/>
      <w:bCs/>
      <w:color w:val="auto"/>
      <w:sz w:val="23"/>
      <w:szCs w:val="23"/>
      <w:lang w:val="x-none" w:eastAsia="x-none"/>
    </w:rPr>
  </w:style>
  <w:style w:type="paragraph" w:customStyle="1" w:styleId="Teksttreci170">
    <w:name w:val="Tekst treści (17)"/>
    <w:basedOn w:val="Normalny"/>
    <w:link w:val="Teksttreci17"/>
    <w:rsid w:val="000B572C"/>
    <w:pPr>
      <w:shd w:val="clear" w:color="auto" w:fill="FFFFFF"/>
      <w:spacing w:before="420" w:after="420" w:line="0" w:lineRule="atLeast"/>
      <w:jc w:val="both"/>
    </w:pPr>
    <w:rPr>
      <w:rFonts w:ascii="Times New Roman" w:eastAsia="Times New Roman" w:hAnsi="Times New Roman" w:cs="Times New Roman"/>
      <w:color w:val="auto"/>
      <w:sz w:val="14"/>
      <w:szCs w:val="1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A367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1A3670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1A3670"/>
    <w:pPr>
      <w:tabs>
        <w:tab w:val="center" w:pos="4536"/>
        <w:tab w:val="right" w:pos="9072"/>
      </w:tabs>
    </w:pPr>
    <w:rPr>
      <w:rFonts w:cs="Times New Roman"/>
      <w:sz w:val="20"/>
      <w:szCs w:val="20"/>
      <w:lang w:val="x-none" w:eastAsia="x-none"/>
    </w:rPr>
  </w:style>
  <w:style w:type="character" w:customStyle="1" w:styleId="StopkaZnak">
    <w:name w:val="Stopka Znak"/>
    <w:link w:val="Stopka0"/>
    <w:uiPriority w:val="99"/>
    <w:rsid w:val="001A3670"/>
    <w:rPr>
      <w:color w:val="000000"/>
    </w:rPr>
  </w:style>
  <w:style w:type="table" w:styleId="Tabela-Siatka">
    <w:name w:val="Table Grid"/>
    <w:basedOn w:val="Standardowy"/>
    <w:uiPriority w:val="59"/>
    <w:rsid w:val="00044E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F41195"/>
    <w:pPr>
      <w:widowControl/>
      <w:spacing w:after="200" w:line="276" w:lineRule="auto"/>
      <w:ind w:left="720"/>
      <w:contextualSpacing/>
    </w:pPr>
    <w:rPr>
      <w:rFonts w:ascii="Arial" w:eastAsia="Calibri" w:hAnsi="Arial" w:cs="Times New Roman"/>
      <w:color w:val="auto"/>
      <w:szCs w:val="22"/>
      <w:lang w:eastAsia="en-US"/>
    </w:rPr>
  </w:style>
  <w:style w:type="character" w:styleId="Pogrubienie">
    <w:name w:val="Strong"/>
    <w:uiPriority w:val="22"/>
    <w:qFormat/>
    <w:rsid w:val="00F41195"/>
    <w:rPr>
      <w:b/>
      <w:bCs/>
    </w:rPr>
  </w:style>
  <w:style w:type="character" w:customStyle="1" w:styleId="TeksttreciTimesNewRoman75ptOdstpy0pt">
    <w:name w:val="Tekst treści + Times New Roman;7;5 pt;Odstępy 0 pt"/>
    <w:rsid w:val="004D2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styleId="Bezodstpw">
    <w:name w:val="No Spacing"/>
    <w:basedOn w:val="Normalny"/>
    <w:autoRedefine/>
    <w:uiPriority w:val="1"/>
    <w:qFormat/>
    <w:rsid w:val="00357AD1"/>
    <w:pPr>
      <w:jc w:val="center"/>
    </w:pPr>
    <w:rPr>
      <w:rFonts w:ascii="Times New Roman" w:hAnsi="Times New Roman" w:cs="Times New Roman"/>
      <w:b/>
      <w:spacing w:val="176"/>
      <w:szCs w:val="22"/>
    </w:rPr>
  </w:style>
  <w:style w:type="character" w:customStyle="1" w:styleId="TeksttreciMSMincho75ptKursywaOdstpy1pt">
    <w:name w:val="Tekst treści + MS Mincho;7;5 pt;Kursywa;Odstępy 1 pt"/>
    <w:rsid w:val="004D2231"/>
    <w:rPr>
      <w:rFonts w:ascii="MS Mincho" w:eastAsia="MS Mincho" w:hAnsi="MS Mincho" w:cs="MS Mincho"/>
      <w:b w:val="0"/>
      <w:bCs w:val="0"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pl-PL"/>
    </w:rPr>
  </w:style>
  <w:style w:type="character" w:customStyle="1" w:styleId="TeksttreciMSMincho75ptKursywaOdstpy0pt">
    <w:name w:val="Tekst treści + MS Mincho;7;5 pt;Kursywa;Odstępy 0 pt"/>
    <w:rsid w:val="004D2231"/>
    <w:rPr>
      <w:rFonts w:ascii="MS Mincho" w:eastAsia="MS Mincho" w:hAnsi="MS Mincho" w:cs="MS Mincho"/>
      <w:b w:val="0"/>
      <w:bCs w:val="0"/>
      <w:i/>
      <w:iCs/>
      <w:smallCaps w:val="0"/>
      <w:strike w:val="0"/>
      <w:color w:val="000000"/>
      <w:spacing w:val="-11"/>
      <w:w w:val="100"/>
      <w:position w:val="0"/>
      <w:sz w:val="15"/>
      <w:szCs w:val="15"/>
      <w:u w:val="none"/>
      <w:shd w:val="clear" w:color="auto" w:fill="FFFFFF"/>
      <w:lang w:val="pl-PL"/>
    </w:rPr>
  </w:style>
  <w:style w:type="character" w:customStyle="1" w:styleId="PogrubienieTeksttreciTimesNewRoman75ptOdstpy0pt">
    <w:name w:val="Pogrubienie;Tekst treści + Times New Roman;7;5 pt;Odstępy 0 pt"/>
    <w:rsid w:val="004D22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280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C280D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A775E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EE26D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EE26D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Nagwek1Znak">
    <w:name w:val="Nagłówek 1 Znak"/>
    <w:link w:val="Nagwek1"/>
    <w:uiPriority w:val="9"/>
    <w:rsid w:val="008D47F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rsid w:val="008D47F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ekstpodstawowy">
    <w:name w:val="Body Text"/>
    <w:basedOn w:val="Normalny"/>
    <w:link w:val="TekstpodstawowyZnak"/>
    <w:rsid w:val="00F8702F"/>
    <w:pPr>
      <w:widowControl/>
      <w:spacing w:after="120"/>
      <w:ind w:right="45"/>
      <w:jc w:val="both"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TekstpodstawowyZnak">
    <w:name w:val="Tekst podstawowy Znak"/>
    <w:link w:val="Tekstpodstawowy"/>
    <w:rsid w:val="00F870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2868BF"/>
    <w:pPr>
      <w:widowControl/>
      <w:spacing w:after="120"/>
      <w:ind w:left="283" w:right="45"/>
      <w:jc w:val="both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2868B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tekst">
    <w:name w:val="tekst"/>
    <w:basedOn w:val="Normalny"/>
    <w:rsid w:val="00C62DDE"/>
    <w:pPr>
      <w:widowControl/>
      <w:suppressLineNumbers/>
      <w:spacing w:before="60" w:after="60"/>
      <w:ind w:right="45"/>
      <w:jc w:val="both"/>
    </w:pPr>
    <w:rPr>
      <w:rFonts w:ascii="Times New Roman" w:eastAsia="Times New Roman" w:hAnsi="Times New Roman" w:cs="Times New Roman"/>
      <w:color w:val="auto"/>
    </w:rPr>
  </w:style>
  <w:style w:type="paragraph" w:styleId="Lista5">
    <w:name w:val="List 5"/>
    <w:basedOn w:val="Normalny"/>
    <w:unhideWhenUsed/>
    <w:rsid w:val="005357B4"/>
    <w:pPr>
      <w:spacing w:before="200" w:line="316" w:lineRule="auto"/>
      <w:ind w:left="1415" w:hanging="283"/>
      <w:jc w:val="both"/>
    </w:pPr>
    <w:rPr>
      <w:rFonts w:ascii="Arial" w:eastAsia="Times New Roman" w:hAnsi="Arial" w:cs="Times New Roman"/>
      <w:color w:val="auto"/>
      <w:sz w:val="18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A38FB"/>
    <w:pPr>
      <w:widowControl/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A38FB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nhideWhenUsed/>
    <w:rsid w:val="009A38FB"/>
    <w:rPr>
      <w:vertAlign w:val="superscript"/>
    </w:rPr>
  </w:style>
  <w:style w:type="character" w:customStyle="1" w:styleId="Znakiprzypiswdolnych">
    <w:name w:val="Znaki przypisów dolnych"/>
    <w:rsid w:val="008D0A46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322ED9"/>
    <w:rPr>
      <w:color w:val="605E5C"/>
      <w:shd w:val="clear" w:color="auto" w:fill="E1DFDD"/>
    </w:rPr>
  </w:style>
  <w:style w:type="paragraph" w:customStyle="1" w:styleId="Annexetitre">
    <w:name w:val="Annexe titre"/>
    <w:basedOn w:val="Normalny"/>
    <w:next w:val="Normalny"/>
    <w:rsid w:val="00785FA9"/>
    <w:pPr>
      <w:widowControl/>
      <w:spacing w:before="120" w:after="120"/>
      <w:jc w:val="center"/>
    </w:pPr>
    <w:rPr>
      <w:rFonts w:ascii="Times New Roman" w:eastAsia="Calibri" w:hAnsi="Times New Roman" w:cs="Times New Roman"/>
      <w:b/>
      <w:color w:val="auto"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cDVGbmlpeWtUd2Z6cWx5bFFIMUsrcGVTbktLZ3dzY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E4rw7xr7ibLh0x+SOv4e307MfWjVHSzr2nRBw/NyAgc=</DigestValue>
      </Reference>
      <Reference URI="#INFO">
        <DigestMethod Algorithm="http://www.w3.org/2001/04/xmlenc#sha256"/>
        <DigestValue>n8LtOskPho/vK+lQrqZE8yu1JcsGqetJzgYCWFFH9yg=</DigestValue>
      </Reference>
    </SignedInfo>
    <SignatureValue>C1qVq0GBG2OuY7G7sOaSkYhIS4vOEGxlIK61uB9pxcsRm7eQoGK7yNpPF9Bp5RxiCeTRYcYJkkiZAHIFooPdFg==</SignatureValue>
    <Object Id="INFO">
      <ArrayOfString xmlns:xsd="http://www.w3.org/2001/XMLSchema" xmlns:xsi="http://www.w3.org/2001/XMLSchema-instance" xmlns="">
        <string>qp5FniiykTwfzqlylQH1K+peSnKKgwsc</string>
      </ArrayOfString>
    </Object>
  </Signature>
</WrappedLabelInfo>
</file>

<file path=customXml/itemProps1.xml><?xml version="1.0" encoding="utf-8"?>
<ds:datastoreItem xmlns:ds="http://schemas.openxmlformats.org/officeDocument/2006/customXml" ds:itemID="{2BB634D6-540C-469C-869E-954A117DE9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A3D08B-9CF0-4E40-91B8-96B65A84892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5D332A2-9193-4359-8112-53FB799EAEF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452</Words>
  <Characters>4246</Characters>
  <Application>Microsoft Office Word</Application>
  <DocSecurity>0</DocSecurity>
  <Lines>84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Łosik Małgorzata</cp:lastModifiedBy>
  <cp:revision>9</cp:revision>
  <cp:lastPrinted>2025-01-23T11:47:00Z</cp:lastPrinted>
  <dcterms:created xsi:type="dcterms:W3CDTF">2025-07-09T07:28:00Z</dcterms:created>
  <dcterms:modified xsi:type="dcterms:W3CDTF">2026-05-12T09:27:00Z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6ce1d75a-92e9-45d8-88c6-5ab997c8549c</vt:lpwstr>
  </property>
  <property fmtid="{D5CDD505-2E9C-101B-9397-08002B2CF9AE}" pid="3" name="bjSaver">
    <vt:lpwstr>LdjJlR+ZJGE9RWm5is+0cN6S3FuweyCv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