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5F00F" w14:textId="77777777" w:rsidR="00964796" w:rsidRPr="005231F0" w:rsidRDefault="00000000">
      <w:pPr>
        <w:pStyle w:val="Nagwek1"/>
        <w:jc w:val="center"/>
      </w:pPr>
      <w:r w:rsidRPr="005231F0">
        <w:t>Załącznik nr 8 – Spełnienie parametrów technicznych</w:t>
      </w:r>
    </w:p>
    <w:p w14:paraId="24674DC9" w14:textId="77777777" w:rsidR="00964796" w:rsidRDefault="00000000">
      <w:r w:rsidRPr="005231F0">
        <w:t>Postępowanie pn.: „Zakup i dostawa ciągnika wraz z dodatkowym osprzętem”</w:t>
      </w:r>
      <w:r w:rsidRPr="005231F0">
        <w:br/>
        <w:t>Wykonawca zobowiązany jest wskazać oferowane parametry oraz potwierdzić spełnienie wymagań Zamawiającego.</w:t>
      </w:r>
    </w:p>
    <w:p w14:paraId="0C5A28B4" w14:textId="77777777" w:rsidR="00D436A6" w:rsidRPr="00D436A6" w:rsidRDefault="00D436A6" w:rsidP="00D436A6">
      <w:pPr>
        <w:rPr>
          <w:u w:val="single"/>
        </w:rPr>
      </w:pPr>
      <w:r w:rsidRPr="00D436A6">
        <w:rPr>
          <w:u w:val="single"/>
        </w:rPr>
        <w:t>Oferowany ciągnik:</w:t>
      </w:r>
    </w:p>
    <w:p w14:paraId="79D82F65" w14:textId="77777777" w:rsidR="00D436A6" w:rsidRDefault="00D436A6" w:rsidP="00D436A6">
      <w:r>
        <w:t>Producent: ................................</w:t>
      </w:r>
    </w:p>
    <w:p w14:paraId="759F23C2" w14:textId="77777777" w:rsidR="00D436A6" w:rsidRDefault="00D436A6" w:rsidP="00D436A6">
      <w:r>
        <w:t>Model: ....................................</w:t>
      </w:r>
    </w:p>
    <w:p w14:paraId="2AEDB515" w14:textId="77777777" w:rsidR="00D436A6" w:rsidRPr="00D436A6" w:rsidRDefault="00D436A6" w:rsidP="00D436A6">
      <w:pPr>
        <w:rPr>
          <w:u w:val="single"/>
        </w:rPr>
      </w:pPr>
      <w:r w:rsidRPr="00D436A6">
        <w:rPr>
          <w:u w:val="single"/>
        </w:rPr>
        <w:t>Oferowany pług:</w:t>
      </w:r>
    </w:p>
    <w:p w14:paraId="7C48A9D6" w14:textId="77777777" w:rsidR="00D436A6" w:rsidRDefault="00D436A6" w:rsidP="00D436A6">
      <w:r>
        <w:t>Producent: ................................</w:t>
      </w:r>
    </w:p>
    <w:p w14:paraId="47D8EB34" w14:textId="0AA87453" w:rsidR="00D436A6" w:rsidRPr="005231F0" w:rsidRDefault="00D436A6" w:rsidP="00D436A6">
      <w:r>
        <w:t>Model: 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964796" w:rsidRPr="005231F0" w14:paraId="7D10D4E5" w14:textId="77777777">
        <w:trPr>
          <w:jc w:val="center"/>
        </w:trPr>
        <w:tc>
          <w:tcPr>
            <w:tcW w:w="2160" w:type="dxa"/>
          </w:tcPr>
          <w:p w14:paraId="2A1FE5CC" w14:textId="77777777" w:rsidR="00964796" w:rsidRPr="005231F0" w:rsidRDefault="00000000">
            <w:pPr>
              <w:rPr>
                <w:b/>
                <w:bCs/>
              </w:rPr>
            </w:pPr>
            <w:r w:rsidRPr="005231F0">
              <w:rPr>
                <w:b/>
                <w:bCs/>
              </w:rPr>
              <w:t>Lp.</w:t>
            </w:r>
          </w:p>
        </w:tc>
        <w:tc>
          <w:tcPr>
            <w:tcW w:w="2160" w:type="dxa"/>
          </w:tcPr>
          <w:p w14:paraId="24BF8B6B" w14:textId="77777777" w:rsidR="00964796" w:rsidRPr="005231F0" w:rsidRDefault="00000000">
            <w:pPr>
              <w:rPr>
                <w:b/>
                <w:bCs/>
              </w:rPr>
            </w:pPr>
            <w:r w:rsidRPr="005231F0">
              <w:rPr>
                <w:b/>
                <w:bCs/>
              </w:rPr>
              <w:t>Wymagania Zamawiającego</w:t>
            </w:r>
          </w:p>
        </w:tc>
        <w:tc>
          <w:tcPr>
            <w:tcW w:w="2160" w:type="dxa"/>
          </w:tcPr>
          <w:p w14:paraId="63544636" w14:textId="77777777" w:rsidR="00964796" w:rsidRPr="005231F0" w:rsidRDefault="00000000">
            <w:pPr>
              <w:rPr>
                <w:b/>
                <w:bCs/>
              </w:rPr>
            </w:pPr>
            <w:r w:rsidRPr="005231F0">
              <w:rPr>
                <w:b/>
                <w:bCs/>
              </w:rPr>
              <w:t>Parametry oferowanego sprzętu</w:t>
            </w:r>
          </w:p>
        </w:tc>
        <w:tc>
          <w:tcPr>
            <w:tcW w:w="2160" w:type="dxa"/>
          </w:tcPr>
          <w:p w14:paraId="33166441" w14:textId="77777777" w:rsidR="00964796" w:rsidRPr="005231F0" w:rsidRDefault="00000000">
            <w:pPr>
              <w:rPr>
                <w:b/>
                <w:bCs/>
              </w:rPr>
            </w:pPr>
            <w:r w:rsidRPr="005231F0">
              <w:rPr>
                <w:b/>
                <w:bCs/>
              </w:rPr>
              <w:t>Spełnia / Nie spełnia</w:t>
            </w:r>
          </w:p>
        </w:tc>
      </w:tr>
      <w:tr w:rsidR="00964796" w:rsidRPr="005231F0" w14:paraId="72D6C4C2" w14:textId="77777777">
        <w:trPr>
          <w:jc w:val="center"/>
        </w:trPr>
        <w:tc>
          <w:tcPr>
            <w:tcW w:w="2160" w:type="dxa"/>
          </w:tcPr>
          <w:p w14:paraId="09C459BE" w14:textId="77777777" w:rsidR="00964796" w:rsidRPr="005231F0" w:rsidRDefault="00000000">
            <w:pPr>
              <w:rPr>
                <w:highlight w:val="yellow"/>
              </w:rPr>
            </w:pPr>
            <w:r w:rsidRPr="005231F0">
              <w:rPr>
                <w:highlight w:val="yellow"/>
              </w:rPr>
              <w:t>1</w:t>
            </w:r>
          </w:p>
        </w:tc>
        <w:tc>
          <w:tcPr>
            <w:tcW w:w="2160" w:type="dxa"/>
          </w:tcPr>
          <w:p w14:paraId="4CB38DF0" w14:textId="77777777" w:rsidR="00964796" w:rsidRPr="005231F0" w:rsidRDefault="00000000">
            <w:pPr>
              <w:rPr>
                <w:highlight w:val="yellow"/>
              </w:rPr>
            </w:pPr>
            <w:r w:rsidRPr="005231F0">
              <w:rPr>
                <w:highlight w:val="yellow"/>
              </w:rPr>
              <w:t>Ciągnik fabrycznie nowy</w:t>
            </w:r>
          </w:p>
        </w:tc>
        <w:tc>
          <w:tcPr>
            <w:tcW w:w="2160" w:type="dxa"/>
          </w:tcPr>
          <w:p w14:paraId="1F5907B5" w14:textId="77777777" w:rsidR="00964796" w:rsidRPr="005231F0" w:rsidRDefault="00000000">
            <w:pPr>
              <w:rPr>
                <w:highlight w:val="yellow"/>
              </w:rPr>
            </w:pPr>
            <w:r w:rsidRPr="005231F0">
              <w:rPr>
                <w:highlight w:val="yellow"/>
              </w:rPr>
              <w:t>........................................</w:t>
            </w:r>
          </w:p>
        </w:tc>
        <w:tc>
          <w:tcPr>
            <w:tcW w:w="2160" w:type="dxa"/>
          </w:tcPr>
          <w:p w14:paraId="3589643A" w14:textId="77777777" w:rsidR="00964796" w:rsidRPr="005231F0" w:rsidRDefault="00000000">
            <w:pPr>
              <w:rPr>
                <w:highlight w:val="yellow"/>
              </w:rPr>
            </w:pPr>
            <w:r w:rsidRPr="005231F0">
              <w:rPr>
                <w:highlight w:val="yellow"/>
              </w:rPr>
              <w:t>TAK / NIE</w:t>
            </w:r>
          </w:p>
        </w:tc>
      </w:tr>
      <w:tr w:rsidR="00964796" w:rsidRPr="005231F0" w14:paraId="753C8890" w14:textId="77777777">
        <w:trPr>
          <w:jc w:val="center"/>
        </w:trPr>
        <w:tc>
          <w:tcPr>
            <w:tcW w:w="2160" w:type="dxa"/>
          </w:tcPr>
          <w:p w14:paraId="34472F74" w14:textId="77777777" w:rsidR="00964796" w:rsidRPr="005231F0" w:rsidRDefault="00000000">
            <w:r w:rsidRPr="005231F0">
              <w:t>2</w:t>
            </w:r>
          </w:p>
        </w:tc>
        <w:tc>
          <w:tcPr>
            <w:tcW w:w="2160" w:type="dxa"/>
          </w:tcPr>
          <w:p w14:paraId="29F43B0D" w14:textId="77777777" w:rsidR="00964796" w:rsidRPr="005231F0" w:rsidRDefault="00000000">
            <w:r w:rsidRPr="005231F0">
              <w:t>Moc znamionowa min. 165 KM (dopuszczalny zakres 160–180 KM)</w:t>
            </w:r>
          </w:p>
        </w:tc>
        <w:tc>
          <w:tcPr>
            <w:tcW w:w="2160" w:type="dxa"/>
          </w:tcPr>
          <w:p w14:paraId="198A2742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6410D808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005CC257" w14:textId="77777777">
        <w:trPr>
          <w:jc w:val="center"/>
        </w:trPr>
        <w:tc>
          <w:tcPr>
            <w:tcW w:w="2160" w:type="dxa"/>
          </w:tcPr>
          <w:p w14:paraId="2E4FFE77" w14:textId="77777777" w:rsidR="00964796" w:rsidRPr="005231F0" w:rsidRDefault="00000000">
            <w:r w:rsidRPr="005231F0">
              <w:t>3</w:t>
            </w:r>
          </w:p>
        </w:tc>
        <w:tc>
          <w:tcPr>
            <w:tcW w:w="2160" w:type="dxa"/>
          </w:tcPr>
          <w:p w14:paraId="4DE1E256" w14:textId="77777777" w:rsidR="00964796" w:rsidRPr="005231F0" w:rsidRDefault="00000000">
            <w:r w:rsidRPr="005231F0">
              <w:t>Silnik wysokoprężny min. 6 cylindrów</w:t>
            </w:r>
          </w:p>
        </w:tc>
        <w:tc>
          <w:tcPr>
            <w:tcW w:w="2160" w:type="dxa"/>
          </w:tcPr>
          <w:p w14:paraId="6DB4E58A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4FD6D957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10B83382" w14:textId="77777777">
        <w:trPr>
          <w:jc w:val="center"/>
        </w:trPr>
        <w:tc>
          <w:tcPr>
            <w:tcW w:w="2160" w:type="dxa"/>
          </w:tcPr>
          <w:p w14:paraId="01982E05" w14:textId="77777777" w:rsidR="00964796" w:rsidRPr="005231F0" w:rsidRDefault="00000000">
            <w:r w:rsidRPr="005231F0">
              <w:t>4</w:t>
            </w:r>
          </w:p>
        </w:tc>
        <w:tc>
          <w:tcPr>
            <w:tcW w:w="2160" w:type="dxa"/>
          </w:tcPr>
          <w:p w14:paraId="462A21F3" w14:textId="77777777" w:rsidR="00964796" w:rsidRPr="005231F0" w:rsidRDefault="00000000">
            <w:r w:rsidRPr="005231F0">
              <w:t>Pojemność silnika min. 6,0 l</w:t>
            </w:r>
          </w:p>
        </w:tc>
        <w:tc>
          <w:tcPr>
            <w:tcW w:w="2160" w:type="dxa"/>
          </w:tcPr>
          <w:p w14:paraId="59654EF7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1E93372B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78D7B910" w14:textId="77777777">
        <w:trPr>
          <w:jc w:val="center"/>
        </w:trPr>
        <w:tc>
          <w:tcPr>
            <w:tcW w:w="2160" w:type="dxa"/>
          </w:tcPr>
          <w:p w14:paraId="059CAF43" w14:textId="77777777" w:rsidR="00964796" w:rsidRPr="005231F0" w:rsidRDefault="00000000">
            <w:r w:rsidRPr="005231F0">
              <w:t>5</w:t>
            </w:r>
          </w:p>
        </w:tc>
        <w:tc>
          <w:tcPr>
            <w:tcW w:w="2160" w:type="dxa"/>
          </w:tcPr>
          <w:p w14:paraId="66FC572F" w14:textId="77777777" w:rsidR="00964796" w:rsidRPr="005231F0" w:rsidRDefault="00000000">
            <w:r w:rsidRPr="005231F0">
              <w:t xml:space="preserve">Norma emisji </w:t>
            </w:r>
            <w:proofErr w:type="spellStart"/>
            <w:r w:rsidRPr="005231F0">
              <w:t>Stage</w:t>
            </w:r>
            <w:proofErr w:type="spellEnd"/>
            <w:r w:rsidRPr="005231F0">
              <w:t xml:space="preserve"> V</w:t>
            </w:r>
          </w:p>
        </w:tc>
        <w:tc>
          <w:tcPr>
            <w:tcW w:w="2160" w:type="dxa"/>
          </w:tcPr>
          <w:p w14:paraId="79A9889A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77EA76AD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3024EA11" w14:textId="77777777">
        <w:trPr>
          <w:jc w:val="center"/>
        </w:trPr>
        <w:tc>
          <w:tcPr>
            <w:tcW w:w="2160" w:type="dxa"/>
          </w:tcPr>
          <w:p w14:paraId="06E3A283" w14:textId="77777777" w:rsidR="00964796" w:rsidRPr="005231F0" w:rsidRDefault="00000000">
            <w:r w:rsidRPr="005231F0">
              <w:t>6</w:t>
            </w:r>
          </w:p>
        </w:tc>
        <w:tc>
          <w:tcPr>
            <w:tcW w:w="2160" w:type="dxa"/>
          </w:tcPr>
          <w:p w14:paraId="65DE2D44" w14:textId="77777777" w:rsidR="00964796" w:rsidRPr="005231F0" w:rsidRDefault="00000000">
            <w:r w:rsidRPr="005231F0">
              <w:t>Napęd 4x4</w:t>
            </w:r>
          </w:p>
        </w:tc>
        <w:tc>
          <w:tcPr>
            <w:tcW w:w="2160" w:type="dxa"/>
          </w:tcPr>
          <w:p w14:paraId="177B73F4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761C20D8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19B02AF8" w14:textId="77777777">
        <w:trPr>
          <w:jc w:val="center"/>
        </w:trPr>
        <w:tc>
          <w:tcPr>
            <w:tcW w:w="2160" w:type="dxa"/>
          </w:tcPr>
          <w:p w14:paraId="133461B9" w14:textId="77777777" w:rsidR="00964796" w:rsidRPr="005231F0" w:rsidRDefault="00000000">
            <w:r w:rsidRPr="005231F0">
              <w:t>7</w:t>
            </w:r>
          </w:p>
        </w:tc>
        <w:tc>
          <w:tcPr>
            <w:tcW w:w="2160" w:type="dxa"/>
          </w:tcPr>
          <w:p w14:paraId="5B95BDFD" w14:textId="77777777" w:rsidR="00964796" w:rsidRPr="005231F0" w:rsidRDefault="00000000">
            <w:r w:rsidRPr="005231F0">
              <w:t>Masa własna min. 7000 kg</w:t>
            </w:r>
          </w:p>
        </w:tc>
        <w:tc>
          <w:tcPr>
            <w:tcW w:w="2160" w:type="dxa"/>
          </w:tcPr>
          <w:p w14:paraId="1AA66D34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7DB812A4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4E281DEF" w14:textId="77777777">
        <w:trPr>
          <w:jc w:val="center"/>
        </w:trPr>
        <w:tc>
          <w:tcPr>
            <w:tcW w:w="2160" w:type="dxa"/>
          </w:tcPr>
          <w:p w14:paraId="166D3CA5" w14:textId="77777777" w:rsidR="00964796" w:rsidRPr="005231F0" w:rsidRDefault="00000000">
            <w:r w:rsidRPr="005231F0">
              <w:t>8</w:t>
            </w:r>
          </w:p>
        </w:tc>
        <w:tc>
          <w:tcPr>
            <w:tcW w:w="2160" w:type="dxa"/>
          </w:tcPr>
          <w:p w14:paraId="77BC4388" w14:textId="77777777" w:rsidR="00964796" w:rsidRPr="005231F0" w:rsidRDefault="00000000">
            <w:r w:rsidRPr="005231F0">
              <w:t>Tylny TUZ min. 8000 kg</w:t>
            </w:r>
          </w:p>
        </w:tc>
        <w:tc>
          <w:tcPr>
            <w:tcW w:w="2160" w:type="dxa"/>
          </w:tcPr>
          <w:p w14:paraId="0C779E16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63F87833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27AEEB5D" w14:textId="77777777">
        <w:trPr>
          <w:jc w:val="center"/>
        </w:trPr>
        <w:tc>
          <w:tcPr>
            <w:tcW w:w="2160" w:type="dxa"/>
          </w:tcPr>
          <w:p w14:paraId="741138C1" w14:textId="77777777" w:rsidR="00964796" w:rsidRPr="005231F0" w:rsidRDefault="00000000">
            <w:r w:rsidRPr="005231F0">
              <w:t>9</w:t>
            </w:r>
          </w:p>
        </w:tc>
        <w:tc>
          <w:tcPr>
            <w:tcW w:w="2160" w:type="dxa"/>
          </w:tcPr>
          <w:p w14:paraId="53BB49A2" w14:textId="77777777" w:rsidR="00964796" w:rsidRPr="005231F0" w:rsidRDefault="00000000">
            <w:r w:rsidRPr="005231F0">
              <w:t>Przedni TUZ min. 3000 kg</w:t>
            </w:r>
          </w:p>
        </w:tc>
        <w:tc>
          <w:tcPr>
            <w:tcW w:w="2160" w:type="dxa"/>
          </w:tcPr>
          <w:p w14:paraId="5304C011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78491B72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0622003B" w14:textId="77777777">
        <w:trPr>
          <w:jc w:val="center"/>
        </w:trPr>
        <w:tc>
          <w:tcPr>
            <w:tcW w:w="2160" w:type="dxa"/>
          </w:tcPr>
          <w:p w14:paraId="7C880781" w14:textId="77777777" w:rsidR="00964796" w:rsidRPr="005231F0" w:rsidRDefault="00000000">
            <w:r w:rsidRPr="005231F0">
              <w:t>10</w:t>
            </w:r>
          </w:p>
        </w:tc>
        <w:tc>
          <w:tcPr>
            <w:tcW w:w="2160" w:type="dxa"/>
          </w:tcPr>
          <w:p w14:paraId="0994CCF6" w14:textId="77777777" w:rsidR="00964796" w:rsidRPr="005231F0" w:rsidRDefault="00000000">
            <w:r w:rsidRPr="005231F0">
              <w:t>Hydraulika tylna min. 4 pary wyjść</w:t>
            </w:r>
          </w:p>
        </w:tc>
        <w:tc>
          <w:tcPr>
            <w:tcW w:w="2160" w:type="dxa"/>
          </w:tcPr>
          <w:p w14:paraId="2C87BED4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6EB08D1A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48BAF80A" w14:textId="77777777">
        <w:trPr>
          <w:jc w:val="center"/>
        </w:trPr>
        <w:tc>
          <w:tcPr>
            <w:tcW w:w="2160" w:type="dxa"/>
          </w:tcPr>
          <w:p w14:paraId="616F8C8E" w14:textId="77777777" w:rsidR="00964796" w:rsidRPr="005231F0" w:rsidRDefault="00000000">
            <w:r w:rsidRPr="005231F0">
              <w:t>11</w:t>
            </w:r>
          </w:p>
        </w:tc>
        <w:tc>
          <w:tcPr>
            <w:tcW w:w="2160" w:type="dxa"/>
          </w:tcPr>
          <w:p w14:paraId="0F701B79" w14:textId="77777777" w:rsidR="00964796" w:rsidRPr="005231F0" w:rsidRDefault="00000000">
            <w:r w:rsidRPr="005231F0">
              <w:t>Min. 8 szybkozłączy hydraulicznych z tyłu</w:t>
            </w:r>
          </w:p>
        </w:tc>
        <w:tc>
          <w:tcPr>
            <w:tcW w:w="2160" w:type="dxa"/>
          </w:tcPr>
          <w:p w14:paraId="5ADABC69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147ADE9D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18B612FB" w14:textId="77777777">
        <w:trPr>
          <w:jc w:val="center"/>
        </w:trPr>
        <w:tc>
          <w:tcPr>
            <w:tcW w:w="2160" w:type="dxa"/>
          </w:tcPr>
          <w:p w14:paraId="47CA6AA7" w14:textId="77777777" w:rsidR="00964796" w:rsidRPr="005231F0" w:rsidRDefault="00000000">
            <w:r w:rsidRPr="005231F0">
              <w:t>12</w:t>
            </w:r>
          </w:p>
        </w:tc>
        <w:tc>
          <w:tcPr>
            <w:tcW w:w="2160" w:type="dxa"/>
          </w:tcPr>
          <w:p w14:paraId="3B6A6C66" w14:textId="77777777" w:rsidR="00964796" w:rsidRPr="005231F0" w:rsidRDefault="00000000">
            <w:r w:rsidRPr="005231F0">
              <w:t xml:space="preserve">Hydraulika przednia </w:t>
            </w:r>
            <w:r w:rsidRPr="005231F0">
              <w:lastRenderedPageBreak/>
              <w:t>min. 1 para wyjść</w:t>
            </w:r>
          </w:p>
        </w:tc>
        <w:tc>
          <w:tcPr>
            <w:tcW w:w="2160" w:type="dxa"/>
          </w:tcPr>
          <w:p w14:paraId="7CCD55D3" w14:textId="77777777" w:rsidR="00964796" w:rsidRPr="005231F0" w:rsidRDefault="00000000">
            <w:r w:rsidRPr="005231F0">
              <w:lastRenderedPageBreak/>
              <w:t>........................................</w:t>
            </w:r>
          </w:p>
        </w:tc>
        <w:tc>
          <w:tcPr>
            <w:tcW w:w="2160" w:type="dxa"/>
          </w:tcPr>
          <w:p w14:paraId="6C627882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6B2FFFC5" w14:textId="77777777">
        <w:trPr>
          <w:jc w:val="center"/>
        </w:trPr>
        <w:tc>
          <w:tcPr>
            <w:tcW w:w="2160" w:type="dxa"/>
          </w:tcPr>
          <w:p w14:paraId="1C02F57C" w14:textId="77777777" w:rsidR="00964796" w:rsidRPr="005231F0" w:rsidRDefault="00000000">
            <w:r w:rsidRPr="005231F0">
              <w:t>13</w:t>
            </w:r>
          </w:p>
        </w:tc>
        <w:tc>
          <w:tcPr>
            <w:tcW w:w="2160" w:type="dxa"/>
          </w:tcPr>
          <w:p w14:paraId="389068C5" w14:textId="77777777" w:rsidR="00964796" w:rsidRPr="005231F0" w:rsidRDefault="00000000">
            <w:r w:rsidRPr="005231F0">
              <w:t>Min. 2 szybkozłącza hydrauliczne z przodu</w:t>
            </w:r>
          </w:p>
        </w:tc>
        <w:tc>
          <w:tcPr>
            <w:tcW w:w="2160" w:type="dxa"/>
          </w:tcPr>
          <w:p w14:paraId="1710156D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5F12B17D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37BA6365" w14:textId="77777777">
        <w:trPr>
          <w:jc w:val="center"/>
        </w:trPr>
        <w:tc>
          <w:tcPr>
            <w:tcW w:w="2160" w:type="dxa"/>
          </w:tcPr>
          <w:p w14:paraId="2B740FF8" w14:textId="77777777" w:rsidR="00964796" w:rsidRPr="005231F0" w:rsidRDefault="00000000">
            <w:r w:rsidRPr="005231F0">
              <w:t>14</w:t>
            </w:r>
          </w:p>
        </w:tc>
        <w:tc>
          <w:tcPr>
            <w:tcW w:w="2160" w:type="dxa"/>
          </w:tcPr>
          <w:p w14:paraId="1E956A0C" w14:textId="77777777" w:rsidR="00964796" w:rsidRPr="005231F0" w:rsidRDefault="00000000">
            <w:r w:rsidRPr="005231F0">
              <w:t>Wydajność hydrauliki min. 140 l/min</w:t>
            </w:r>
          </w:p>
        </w:tc>
        <w:tc>
          <w:tcPr>
            <w:tcW w:w="2160" w:type="dxa"/>
          </w:tcPr>
          <w:p w14:paraId="651216BD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01FF3C56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269501C2" w14:textId="77777777">
        <w:trPr>
          <w:jc w:val="center"/>
        </w:trPr>
        <w:tc>
          <w:tcPr>
            <w:tcW w:w="2160" w:type="dxa"/>
          </w:tcPr>
          <w:p w14:paraId="0483DD5C" w14:textId="77777777" w:rsidR="00964796" w:rsidRPr="005231F0" w:rsidRDefault="00000000">
            <w:r w:rsidRPr="005231F0">
              <w:t>15</w:t>
            </w:r>
          </w:p>
        </w:tc>
        <w:tc>
          <w:tcPr>
            <w:tcW w:w="2160" w:type="dxa"/>
          </w:tcPr>
          <w:p w14:paraId="51CFB75C" w14:textId="77777777" w:rsidR="00964796" w:rsidRPr="005231F0" w:rsidRDefault="00000000">
            <w:r w:rsidRPr="005231F0">
              <w:t>Tylny WOM 540/540E/1000</w:t>
            </w:r>
          </w:p>
        </w:tc>
        <w:tc>
          <w:tcPr>
            <w:tcW w:w="2160" w:type="dxa"/>
          </w:tcPr>
          <w:p w14:paraId="28BA3351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0A4F7DAD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6140254B" w14:textId="77777777">
        <w:trPr>
          <w:jc w:val="center"/>
        </w:trPr>
        <w:tc>
          <w:tcPr>
            <w:tcW w:w="2160" w:type="dxa"/>
          </w:tcPr>
          <w:p w14:paraId="3D7133E3" w14:textId="77777777" w:rsidR="00964796" w:rsidRPr="005231F0" w:rsidRDefault="00000000">
            <w:r w:rsidRPr="005231F0">
              <w:t>16</w:t>
            </w:r>
          </w:p>
        </w:tc>
        <w:tc>
          <w:tcPr>
            <w:tcW w:w="2160" w:type="dxa"/>
          </w:tcPr>
          <w:p w14:paraId="3AE05F16" w14:textId="77777777" w:rsidR="00964796" w:rsidRPr="005231F0" w:rsidRDefault="00000000">
            <w:r w:rsidRPr="005231F0">
              <w:t xml:space="preserve">Przedni WOM min. 1000 </w:t>
            </w:r>
            <w:proofErr w:type="spellStart"/>
            <w:r w:rsidRPr="005231F0">
              <w:t>obr</w:t>
            </w:r>
            <w:proofErr w:type="spellEnd"/>
            <w:r w:rsidRPr="005231F0">
              <w:t>./min</w:t>
            </w:r>
          </w:p>
        </w:tc>
        <w:tc>
          <w:tcPr>
            <w:tcW w:w="2160" w:type="dxa"/>
          </w:tcPr>
          <w:p w14:paraId="4CAC9DBE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152C5832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7CEA3325" w14:textId="77777777">
        <w:trPr>
          <w:jc w:val="center"/>
        </w:trPr>
        <w:tc>
          <w:tcPr>
            <w:tcW w:w="2160" w:type="dxa"/>
          </w:tcPr>
          <w:p w14:paraId="74E391BF" w14:textId="77777777" w:rsidR="00964796" w:rsidRPr="005231F0" w:rsidRDefault="00000000">
            <w:r w:rsidRPr="005231F0">
              <w:t>17</w:t>
            </w:r>
          </w:p>
        </w:tc>
        <w:tc>
          <w:tcPr>
            <w:tcW w:w="2160" w:type="dxa"/>
          </w:tcPr>
          <w:p w14:paraId="595B54FB" w14:textId="77777777" w:rsidR="00964796" w:rsidRPr="005231F0" w:rsidRDefault="00000000">
            <w:r w:rsidRPr="005231F0">
              <w:t xml:space="preserve">Skrzynia </w:t>
            </w:r>
            <w:proofErr w:type="spellStart"/>
            <w:r w:rsidRPr="005231F0">
              <w:t>powershift</w:t>
            </w:r>
            <w:proofErr w:type="spellEnd"/>
            <w:r w:rsidRPr="005231F0">
              <w:t xml:space="preserve"> lub bezstopniowa</w:t>
            </w:r>
          </w:p>
        </w:tc>
        <w:tc>
          <w:tcPr>
            <w:tcW w:w="2160" w:type="dxa"/>
          </w:tcPr>
          <w:p w14:paraId="1FD8001F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3C895E0F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06488DAC" w14:textId="77777777">
        <w:trPr>
          <w:jc w:val="center"/>
        </w:trPr>
        <w:tc>
          <w:tcPr>
            <w:tcW w:w="2160" w:type="dxa"/>
          </w:tcPr>
          <w:p w14:paraId="3FB92081" w14:textId="77777777" w:rsidR="00964796" w:rsidRPr="005231F0" w:rsidRDefault="00000000">
            <w:r w:rsidRPr="005231F0">
              <w:t>18</w:t>
            </w:r>
          </w:p>
        </w:tc>
        <w:tc>
          <w:tcPr>
            <w:tcW w:w="2160" w:type="dxa"/>
          </w:tcPr>
          <w:p w14:paraId="3C20DDB0" w14:textId="77777777" w:rsidR="00964796" w:rsidRPr="005231F0" w:rsidRDefault="00000000">
            <w:r w:rsidRPr="005231F0">
              <w:t>Prędkość min. 40 km/h</w:t>
            </w:r>
          </w:p>
        </w:tc>
        <w:tc>
          <w:tcPr>
            <w:tcW w:w="2160" w:type="dxa"/>
          </w:tcPr>
          <w:p w14:paraId="53E58732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27807656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1E3C2B32" w14:textId="77777777">
        <w:trPr>
          <w:jc w:val="center"/>
        </w:trPr>
        <w:tc>
          <w:tcPr>
            <w:tcW w:w="2160" w:type="dxa"/>
          </w:tcPr>
          <w:p w14:paraId="286FBD74" w14:textId="77777777" w:rsidR="00964796" w:rsidRPr="005231F0" w:rsidRDefault="00000000">
            <w:r w:rsidRPr="005231F0">
              <w:t>19</w:t>
            </w:r>
          </w:p>
        </w:tc>
        <w:tc>
          <w:tcPr>
            <w:tcW w:w="2160" w:type="dxa"/>
          </w:tcPr>
          <w:p w14:paraId="61C3C6EF" w14:textId="77777777" w:rsidR="00964796" w:rsidRPr="005231F0" w:rsidRDefault="00000000">
            <w:r w:rsidRPr="005231F0">
              <w:t>Kabina amortyzowana</w:t>
            </w:r>
          </w:p>
        </w:tc>
        <w:tc>
          <w:tcPr>
            <w:tcW w:w="2160" w:type="dxa"/>
          </w:tcPr>
          <w:p w14:paraId="2EB396B7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3AA9C6CB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0A30995B" w14:textId="77777777">
        <w:trPr>
          <w:jc w:val="center"/>
        </w:trPr>
        <w:tc>
          <w:tcPr>
            <w:tcW w:w="2160" w:type="dxa"/>
          </w:tcPr>
          <w:p w14:paraId="0551E1A7" w14:textId="77777777" w:rsidR="00964796" w:rsidRPr="005231F0" w:rsidRDefault="00000000">
            <w:r w:rsidRPr="005231F0">
              <w:t>20</w:t>
            </w:r>
          </w:p>
        </w:tc>
        <w:tc>
          <w:tcPr>
            <w:tcW w:w="2160" w:type="dxa"/>
          </w:tcPr>
          <w:p w14:paraId="314A77E5" w14:textId="77777777" w:rsidR="00964796" w:rsidRPr="005231F0" w:rsidRDefault="00000000">
            <w:r w:rsidRPr="005231F0">
              <w:t>Klimatyzacja</w:t>
            </w:r>
          </w:p>
        </w:tc>
        <w:tc>
          <w:tcPr>
            <w:tcW w:w="2160" w:type="dxa"/>
          </w:tcPr>
          <w:p w14:paraId="10E656D3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6F9D8CD4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2A269369" w14:textId="77777777">
        <w:trPr>
          <w:jc w:val="center"/>
        </w:trPr>
        <w:tc>
          <w:tcPr>
            <w:tcW w:w="2160" w:type="dxa"/>
          </w:tcPr>
          <w:p w14:paraId="0577E0C0" w14:textId="77777777" w:rsidR="00964796" w:rsidRPr="005231F0" w:rsidRDefault="00000000">
            <w:r w:rsidRPr="005231F0">
              <w:t>21</w:t>
            </w:r>
          </w:p>
        </w:tc>
        <w:tc>
          <w:tcPr>
            <w:tcW w:w="2160" w:type="dxa"/>
          </w:tcPr>
          <w:p w14:paraId="62F5CB10" w14:textId="77777777" w:rsidR="00964796" w:rsidRPr="005231F0" w:rsidRDefault="00000000">
            <w:r w:rsidRPr="005231F0">
              <w:t>Oświetlenie LED przód/tył</w:t>
            </w:r>
          </w:p>
        </w:tc>
        <w:tc>
          <w:tcPr>
            <w:tcW w:w="2160" w:type="dxa"/>
          </w:tcPr>
          <w:p w14:paraId="0A7C1030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5485C014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2885AA1D" w14:textId="77777777">
        <w:trPr>
          <w:jc w:val="center"/>
        </w:trPr>
        <w:tc>
          <w:tcPr>
            <w:tcW w:w="2160" w:type="dxa"/>
          </w:tcPr>
          <w:p w14:paraId="24F1FC50" w14:textId="77777777" w:rsidR="00964796" w:rsidRPr="005231F0" w:rsidRDefault="00000000">
            <w:r w:rsidRPr="005231F0">
              <w:t>22</w:t>
            </w:r>
          </w:p>
        </w:tc>
        <w:tc>
          <w:tcPr>
            <w:tcW w:w="2160" w:type="dxa"/>
          </w:tcPr>
          <w:p w14:paraId="72694261" w14:textId="77777777" w:rsidR="00964796" w:rsidRPr="005231F0" w:rsidRDefault="00000000">
            <w:r w:rsidRPr="005231F0">
              <w:t>Pneumatyka jedno- i dwuobwodowa</w:t>
            </w:r>
          </w:p>
        </w:tc>
        <w:tc>
          <w:tcPr>
            <w:tcW w:w="2160" w:type="dxa"/>
          </w:tcPr>
          <w:p w14:paraId="4B2481B8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52913AB2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5B964B71" w14:textId="77777777">
        <w:trPr>
          <w:jc w:val="center"/>
        </w:trPr>
        <w:tc>
          <w:tcPr>
            <w:tcW w:w="2160" w:type="dxa"/>
          </w:tcPr>
          <w:p w14:paraId="2ADBE025" w14:textId="77777777" w:rsidR="00964796" w:rsidRPr="005231F0" w:rsidRDefault="00000000">
            <w:r w:rsidRPr="005231F0">
              <w:t>23</w:t>
            </w:r>
          </w:p>
        </w:tc>
        <w:tc>
          <w:tcPr>
            <w:tcW w:w="2160" w:type="dxa"/>
          </w:tcPr>
          <w:p w14:paraId="5032BB77" w14:textId="77777777" w:rsidR="00964796" w:rsidRPr="005231F0" w:rsidRDefault="00000000">
            <w:r w:rsidRPr="005231F0">
              <w:t>Autoryzowany serwis w Polsce</w:t>
            </w:r>
          </w:p>
        </w:tc>
        <w:tc>
          <w:tcPr>
            <w:tcW w:w="2160" w:type="dxa"/>
          </w:tcPr>
          <w:p w14:paraId="454E9DC5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74076ABA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118CD690" w14:textId="77777777">
        <w:trPr>
          <w:jc w:val="center"/>
        </w:trPr>
        <w:tc>
          <w:tcPr>
            <w:tcW w:w="2160" w:type="dxa"/>
          </w:tcPr>
          <w:p w14:paraId="2FD92138" w14:textId="77777777" w:rsidR="00964796" w:rsidRPr="005231F0" w:rsidRDefault="00000000">
            <w:r w:rsidRPr="005231F0">
              <w:t>24</w:t>
            </w:r>
          </w:p>
        </w:tc>
        <w:tc>
          <w:tcPr>
            <w:tcW w:w="2160" w:type="dxa"/>
          </w:tcPr>
          <w:p w14:paraId="37DC1BCA" w14:textId="77777777" w:rsidR="00964796" w:rsidRPr="005231F0" w:rsidRDefault="00000000">
            <w:r w:rsidRPr="005231F0">
              <w:t>Gwarancja min. 24 miesiące</w:t>
            </w:r>
          </w:p>
        </w:tc>
        <w:tc>
          <w:tcPr>
            <w:tcW w:w="2160" w:type="dxa"/>
          </w:tcPr>
          <w:p w14:paraId="1222E1F0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5F426796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45CC476F" w14:textId="77777777">
        <w:trPr>
          <w:jc w:val="center"/>
        </w:trPr>
        <w:tc>
          <w:tcPr>
            <w:tcW w:w="2160" w:type="dxa"/>
          </w:tcPr>
          <w:p w14:paraId="63100975" w14:textId="77777777" w:rsidR="00964796" w:rsidRPr="005231F0" w:rsidRDefault="00000000">
            <w:pPr>
              <w:rPr>
                <w:highlight w:val="yellow"/>
              </w:rPr>
            </w:pPr>
            <w:r w:rsidRPr="005231F0">
              <w:rPr>
                <w:highlight w:val="yellow"/>
              </w:rPr>
              <w:t>25</w:t>
            </w:r>
          </w:p>
        </w:tc>
        <w:tc>
          <w:tcPr>
            <w:tcW w:w="2160" w:type="dxa"/>
          </w:tcPr>
          <w:p w14:paraId="7947C1B7" w14:textId="77777777" w:rsidR="00964796" w:rsidRPr="005231F0" w:rsidRDefault="00000000">
            <w:pPr>
              <w:rPr>
                <w:highlight w:val="yellow"/>
              </w:rPr>
            </w:pPr>
            <w:r w:rsidRPr="005231F0">
              <w:rPr>
                <w:highlight w:val="yellow"/>
              </w:rPr>
              <w:t>Pług fabrycznie nowy</w:t>
            </w:r>
          </w:p>
        </w:tc>
        <w:tc>
          <w:tcPr>
            <w:tcW w:w="2160" w:type="dxa"/>
          </w:tcPr>
          <w:p w14:paraId="50DF7F1E" w14:textId="77777777" w:rsidR="00964796" w:rsidRPr="005231F0" w:rsidRDefault="00000000">
            <w:pPr>
              <w:rPr>
                <w:highlight w:val="yellow"/>
              </w:rPr>
            </w:pPr>
            <w:r w:rsidRPr="005231F0">
              <w:rPr>
                <w:highlight w:val="yellow"/>
              </w:rPr>
              <w:t>........................................</w:t>
            </w:r>
          </w:p>
        </w:tc>
        <w:tc>
          <w:tcPr>
            <w:tcW w:w="2160" w:type="dxa"/>
          </w:tcPr>
          <w:p w14:paraId="291C82A2" w14:textId="77777777" w:rsidR="00964796" w:rsidRPr="005231F0" w:rsidRDefault="00000000">
            <w:pPr>
              <w:rPr>
                <w:highlight w:val="yellow"/>
              </w:rPr>
            </w:pPr>
            <w:r w:rsidRPr="005231F0">
              <w:rPr>
                <w:highlight w:val="yellow"/>
              </w:rPr>
              <w:t>TAK / NIE</w:t>
            </w:r>
          </w:p>
        </w:tc>
      </w:tr>
      <w:tr w:rsidR="00964796" w:rsidRPr="005231F0" w14:paraId="74CD9BC8" w14:textId="77777777">
        <w:trPr>
          <w:jc w:val="center"/>
        </w:trPr>
        <w:tc>
          <w:tcPr>
            <w:tcW w:w="2160" w:type="dxa"/>
          </w:tcPr>
          <w:p w14:paraId="48DD4B36" w14:textId="77777777" w:rsidR="00964796" w:rsidRPr="005231F0" w:rsidRDefault="00000000">
            <w:r w:rsidRPr="005231F0">
              <w:t>26</w:t>
            </w:r>
          </w:p>
        </w:tc>
        <w:tc>
          <w:tcPr>
            <w:tcW w:w="2160" w:type="dxa"/>
          </w:tcPr>
          <w:p w14:paraId="6C9B20F2" w14:textId="77777777" w:rsidR="00964796" w:rsidRPr="005231F0" w:rsidRDefault="00000000">
            <w:r w:rsidRPr="005231F0">
              <w:t>Szerokość pługu 2800–3000 mm</w:t>
            </w:r>
          </w:p>
        </w:tc>
        <w:tc>
          <w:tcPr>
            <w:tcW w:w="2160" w:type="dxa"/>
          </w:tcPr>
          <w:p w14:paraId="164BC4F3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73CF5A71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08BEA4B2" w14:textId="77777777">
        <w:trPr>
          <w:jc w:val="center"/>
        </w:trPr>
        <w:tc>
          <w:tcPr>
            <w:tcW w:w="2160" w:type="dxa"/>
          </w:tcPr>
          <w:p w14:paraId="0EDE35E1" w14:textId="77777777" w:rsidR="00964796" w:rsidRPr="005231F0" w:rsidRDefault="00000000">
            <w:r w:rsidRPr="005231F0">
              <w:t>27</w:t>
            </w:r>
          </w:p>
        </w:tc>
        <w:tc>
          <w:tcPr>
            <w:tcW w:w="2160" w:type="dxa"/>
          </w:tcPr>
          <w:p w14:paraId="7DC5B3B4" w14:textId="77777777" w:rsidR="00964796" w:rsidRPr="005231F0" w:rsidRDefault="00000000">
            <w:r w:rsidRPr="005231F0">
              <w:t>Pług ciężki, łamany, pływający</w:t>
            </w:r>
          </w:p>
        </w:tc>
        <w:tc>
          <w:tcPr>
            <w:tcW w:w="2160" w:type="dxa"/>
          </w:tcPr>
          <w:p w14:paraId="248BFEB9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29B7BC46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533CBF41" w14:textId="77777777">
        <w:trPr>
          <w:jc w:val="center"/>
        </w:trPr>
        <w:tc>
          <w:tcPr>
            <w:tcW w:w="2160" w:type="dxa"/>
          </w:tcPr>
          <w:p w14:paraId="14C0FD49" w14:textId="77777777" w:rsidR="00964796" w:rsidRPr="005231F0" w:rsidRDefault="00000000">
            <w:r w:rsidRPr="005231F0">
              <w:t>28</w:t>
            </w:r>
          </w:p>
        </w:tc>
        <w:tc>
          <w:tcPr>
            <w:tcW w:w="2160" w:type="dxa"/>
          </w:tcPr>
          <w:p w14:paraId="4AC18AF9" w14:textId="77777777" w:rsidR="00964796" w:rsidRPr="005231F0" w:rsidRDefault="00000000">
            <w:r w:rsidRPr="005231F0">
              <w:t>Sterowanie hydrauliczne</w:t>
            </w:r>
          </w:p>
        </w:tc>
        <w:tc>
          <w:tcPr>
            <w:tcW w:w="2160" w:type="dxa"/>
          </w:tcPr>
          <w:p w14:paraId="7DFD47CC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78B8590A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2C03B970" w14:textId="77777777">
        <w:trPr>
          <w:jc w:val="center"/>
        </w:trPr>
        <w:tc>
          <w:tcPr>
            <w:tcW w:w="2160" w:type="dxa"/>
          </w:tcPr>
          <w:p w14:paraId="5C820CBC" w14:textId="77777777" w:rsidR="00964796" w:rsidRPr="005231F0" w:rsidRDefault="00000000">
            <w:r w:rsidRPr="005231F0">
              <w:t>29</w:t>
            </w:r>
          </w:p>
        </w:tc>
        <w:tc>
          <w:tcPr>
            <w:tcW w:w="2160" w:type="dxa"/>
          </w:tcPr>
          <w:p w14:paraId="042F6643" w14:textId="77777777" w:rsidR="00964796" w:rsidRPr="005231F0" w:rsidRDefault="00000000">
            <w:r w:rsidRPr="005231F0">
              <w:t>Lemiesz gumowy i stalowy</w:t>
            </w:r>
          </w:p>
        </w:tc>
        <w:tc>
          <w:tcPr>
            <w:tcW w:w="2160" w:type="dxa"/>
          </w:tcPr>
          <w:p w14:paraId="2972C347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32BA3158" w14:textId="77777777" w:rsidR="00964796" w:rsidRPr="005231F0" w:rsidRDefault="00000000">
            <w:r w:rsidRPr="005231F0">
              <w:t>TAK / NIE</w:t>
            </w:r>
          </w:p>
        </w:tc>
      </w:tr>
      <w:tr w:rsidR="00964796" w:rsidRPr="005231F0" w14:paraId="21C56352" w14:textId="77777777">
        <w:trPr>
          <w:jc w:val="center"/>
        </w:trPr>
        <w:tc>
          <w:tcPr>
            <w:tcW w:w="2160" w:type="dxa"/>
          </w:tcPr>
          <w:p w14:paraId="25EDC792" w14:textId="77777777" w:rsidR="00964796" w:rsidRPr="005231F0" w:rsidRDefault="00000000">
            <w:r w:rsidRPr="005231F0">
              <w:t>30</w:t>
            </w:r>
          </w:p>
        </w:tc>
        <w:tc>
          <w:tcPr>
            <w:tcW w:w="2160" w:type="dxa"/>
          </w:tcPr>
          <w:p w14:paraId="2E0DE343" w14:textId="77777777" w:rsidR="00964796" w:rsidRPr="005231F0" w:rsidRDefault="00000000">
            <w:r w:rsidRPr="005231F0">
              <w:t>Kompatybilność pługu z ciągnikiem</w:t>
            </w:r>
          </w:p>
        </w:tc>
        <w:tc>
          <w:tcPr>
            <w:tcW w:w="2160" w:type="dxa"/>
          </w:tcPr>
          <w:p w14:paraId="65D45628" w14:textId="77777777" w:rsidR="00964796" w:rsidRPr="005231F0" w:rsidRDefault="00000000">
            <w:r w:rsidRPr="005231F0">
              <w:t>........................................</w:t>
            </w:r>
          </w:p>
        </w:tc>
        <w:tc>
          <w:tcPr>
            <w:tcW w:w="2160" w:type="dxa"/>
          </w:tcPr>
          <w:p w14:paraId="1DFA2E0D" w14:textId="77777777" w:rsidR="00964796" w:rsidRPr="005231F0" w:rsidRDefault="00000000">
            <w:r w:rsidRPr="005231F0">
              <w:t>TAK / NIE</w:t>
            </w:r>
          </w:p>
        </w:tc>
      </w:tr>
    </w:tbl>
    <w:p w14:paraId="593AB103" w14:textId="7BEA5A8B" w:rsidR="005231F0" w:rsidRPr="005231F0" w:rsidRDefault="00000000" w:rsidP="005231F0">
      <w:pPr>
        <w:rPr>
          <w:rFonts w:cs="Arial"/>
        </w:rPr>
      </w:pPr>
      <w:r w:rsidRPr="005231F0">
        <w:br/>
      </w:r>
      <w:r w:rsidR="005231F0" w:rsidRPr="005231F0">
        <w:rPr>
          <w:rFonts w:cs="Arial"/>
        </w:rPr>
        <w:t>Wymagania dodatkowe:</w:t>
      </w:r>
    </w:p>
    <w:p w14:paraId="3BA5B175" w14:textId="77777777" w:rsidR="005231F0" w:rsidRPr="005231F0" w:rsidRDefault="005231F0" w:rsidP="005231F0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cs="Arial"/>
        </w:rPr>
      </w:pPr>
      <w:r w:rsidRPr="005231F0">
        <w:rPr>
          <w:rFonts w:cs="Arial"/>
        </w:rPr>
        <w:t>Dostawa do Zamawiającego w cenie zakupu.</w:t>
      </w:r>
    </w:p>
    <w:p w14:paraId="5E95A886" w14:textId="77777777" w:rsidR="005231F0" w:rsidRPr="005231F0" w:rsidRDefault="005231F0" w:rsidP="005231F0">
      <w:pPr>
        <w:pStyle w:val="Akapitzlist"/>
        <w:numPr>
          <w:ilvl w:val="0"/>
          <w:numId w:val="10"/>
        </w:numPr>
        <w:suppressAutoHyphens/>
        <w:spacing w:after="0" w:line="259" w:lineRule="auto"/>
        <w:contextualSpacing w:val="0"/>
        <w:jc w:val="both"/>
        <w:rPr>
          <w:rFonts w:eastAsia="Times New Roman" w:cs="Arial"/>
          <w:bCs/>
        </w:rPr>
      </w:pPr>
      <w:r w:rsidRPr="005231F0">
        <w:rPr>
          <w:rFonts w:eastAsia="Times New Roman" w:cs="Arial"/>
          <w:bCs/>
        </w:rPr>
        <w:t>W terminie dostawy ciągnika wraz z osprzętem należy dostarczyć  instrukcje obsługi i  konserwacji ciągnika, urządzeń i sprzętu zamontowanego w ciągniku w języku polskim, książki gwarancyjne ciągnika oraz wyposażenia, świadectwo homologacji oraz komplet dokumentów niezbędnych do dokonania rejestracji ciągnika.</w:t>
      </w:r>
    </w:p>
    <w:p w14:paraId="2E6F0069" w14:textId="77777777" w:rsidR="005231F0" w:rsidRPr="005231F0" w:rsidRDefault="005231F0" w:rsidP="005231F0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cs="Arial"/>
        </w:rPr>
      </w:pPr>
      <w:r w:rsidRPr="005231F0">
        <w:rPr>
          <w:rFonts w:cs="Arial"/>
        </w:rPr>
        <w:lastRenderedPageBreak/>
        <w:t>Szkolenie operatora w zakresie budowy i obsługi ciągnika. Szkolenie odbędzie się w terminie ustalonym przez Zamawiającego.</w:t>
      </w:r>
    </w:p>
    <w:p w14:paraId="736F8CEA" w14:textId="77777777" w:rsidR="005231F0" w:rsidRPr="005231F0" w:rsidRDefault="005231F0" w:rsidP="005231F0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cs="Arial"/>
        </w:rPr>
      </w:pPr>
      <w:r w:rsidRPr="005231F0">
        <w:rPr>
          <w:rFonts w:cs="Arial"/>
        </w:rPr>
        <w:t>Wykonawca dostarczy Zamawiającemu wraz z przedmiotem zamówienia dokumenty określające zasady świadczenia serwisu gwarancyjnego i pogwarancyjnego oraz wykaz punktów serwisowych na terenie kraju uprawnionych do napraw gwarancyjnych.</w:t>
      </w:r>
    </w:p>
    <w:p w14:paraId="197DE5DF" w14:textId="77777777" w:rsidR="005231F0" w:rsidRPr="005231F0" w:rsidRDefault="005231F0" w:rsidP="005231F0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cs="Arial"/>
        </w:rPr>
      </w:pPr>
      <w:r w:rsidRPr="005231F0">
        <w:rPr>
          <w:rFonts w:cs="Arial"/>
        </w:rPr>
        <w:t>Wykonawca udziela min. 24 miesięcy pełnej gwarancji na ciągnik oraz pług do odśnieżania.</w:t>
      </w:r>
    </w:p>
    <w:p w14:paraId="0DE84F0B" w14:textId="77777777" w:rsidR="005231F0" w:rsidRPr="005231F0" w:rsidRDefault="005231F0" w:rsidP="005231F0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cs="Arial"/>
        </w:rPr>
      </w:pPr>
      <w:r w:rsidRPr="005231F0">
        <w:rPr>
          <w:rFonts w:cs="Arial"/>
        </w:rPr>
        <w:t>W okresie gwarancji Wykonawca zapewni na własny koszt obsługę serwisową, dojazd do maszyny, niezbędne materiały eksploatacyjne.</w:t>
      </w:r>
    </w:p>
    <w:p w14:paraId="242D00DC" w14:textId="77777777" w:rsidR="005231F0" w:rsidRPr="005231F0" w:rsidRDefault="005231F0" w:rsidP="005231F0">
      <w:pPr>
        <w:jc w:val="both"/>
        <w:rPr>
          <w:rFonts w:cs="Arial"/>
        </w:rPr>
      </w:pPr>
    </w:p>
    <w:p w14:paraId="6D86C3AC" w14:textId="77777777" w:rsidR="005231F0" w:rsidRPr="005231F0" w:rsidRDefault="005231F0" w:rsidP="00D436A6">
      <w:pPr>
        <w:spacing w:after="0" w:line="360" w:lineRule="auto"/>
        <w:ind w:left="2832" w:firstLine="708"/>
        <w:jc w:val="right"/>
        <w:rPr>
          <w:rFonts w:eastAsia="Times New Roman" w:cs="Arial"/>
          <w:sz w:val="20"/>
          <w:szCs w:val="20"/>
          <w:lang w:eastAsia="pl-PL"/>
        </w:rPr>
      </w:pPr>
      <w:r w:rsidRPr="005231F0">
        <w:rPr>
          <w:rFonts w:eastAsia="Times New Roman" w:cs="Arial"/>
          <w:sz w:val="20"/>
          <w:szCs w:val="20"/>
          <w:lang w:eastAsia="pl-PL"/>
        </w:rPr>
        <w:t>…………........................................................</w:t>
      </w:r>
    </w:p>
    <w:p w14:paraId="69638607" w14:textId="7DEA0C8B" w:rsidR="005231F0" w:rsidRPr="005231F0" w:rsidRDefault="00D436A6" w:rsidP="00D436A6">
      <w:pPr>
        <w:jc w:val="right"/>
        <w:rPr>
          <w:rFonts w:cs="Arial"/>
        </w:rPr>
      </w:pPr>
      <w:r w:rsidRPr="00D436A6">
        <w:rPr>
          <w:rFonts w:eastAsia="Times New Roman" w:cs="Arial"/>
          <w:i/>
          <w:sz w:val="16"/>
          <w:szCs w:val="16"/>
          <w:lang w:eastAsia="pl-PL"/>
        </w:rPr>
        <w:t>(kwalifikowany podpis elektroniczny / podpis zaufany / podpis osobisty)</w:t>
      </w:r>
    </w:p>
    <w:p w14:paraId="2A19AE4F" w14:textId="77777777" w:rsidR="005231F0" w:rsidRPr="005231F0" w:rsidRDefault="005231F0" w:rsidP="005231F0">
      <w:pPr>
        <w:jc w:val="both"/>
        <w:rPr>
          <w:rFonts w:cs="Arial"/>
        </w:rPr>
      </w:pPr>
    </w:p>
    <w:p w14:paraId="3640D887" w14:textId="77777777" w:rsidR="005231F0" w:rsidRPr="005231F0" w:rsidRDefault="005231F0" w:rsidP="005231F0">
      <w:pPr>
        <w:jc w:val="both"/>
        <w:rPr>
          <w:rFonts w:cs="Arial"/>
        </w:rPr>
      </w:pPr>
    </w:p>
    <w:p w14:paraId="70BF85FC" w14:textId="77777777" w:rsidR="005231F0" w:rsidRPr="005231F0" w:rsidRDefault="005231F0" w:rsidP="005231F0">
      <w:pPr>
        <w:spacing w:after="0"/>
        <w:jc w:val="both"/>
        <w:rPr>
          <w:rFonts w:cs="Arial"/>
        </w:rPr>
      </w:pPr>
      <w:r w:rsidRPr="005231F0">
        <w:rPr>
          <w:rFonts w:cs="Arial"/>
        </w:rPr>
        <w:t>Uwaga:</w:t>
      </w:r>
    </w:p>
    <w:p w14:paraId="7E8417AB" w14:textId="6FF4D6CB" w:rsidR="005231F0" w:rsidRPr="005231F0" w:rsidRDefault="005231F0" w:rsidP="005231F0">
      <w:pPr>
        <w:spacing w:after="0"/>
        <w:jc w:val="both"/>
        <w:rPr>
          <w:rFonts w:cs="Arial"/>
        </w:rPr>
      </w:pPr>
      <w:r w:rsidRPr="005231F0">
        <w:rPr>
          <w:rFonts w:cs="Arial"/>
        </w:rPr>
        <w:t xml:space="preserve">*- Wypełnia </w:t>
      </w:r>
      <w:r w:rsidR="00D436A6">
        <w:rPr>
          <w:rFonts w:cs="Arial"/>
        </w:rPr>
        <w:t xml:space="preserve">Wykonawca </w:t>
      </w:r>
      <w:r w:rsidRPr="005231F0">
        <w:rPr>
          <w:rFonts w:cs="Arial"/>
        </w:rPr>
        <w:t>w odniesieniu do wymagań Zamawiającego</w:t>
      </w:r>
    </w:p>
    <w:p w14:paraId="2C8CF688" w14:textId="14B8AE17" w:rsidR="005231F0" w:rsidRPr="005231F0" w:rsidRDefault="005231F0" w:rsidP="005231F0">
      <w:pPr>
        <w:spacing w:after="0"/>
        <w:jc w:val="both"/>
        <w:rPr>
          <w:rFonts w:cs="Arial"/>
        </w:rPr>
      </w:pPr>
      <w:r w:rsidRPr="005231F0">
        <w:rPr>
          <w:rFonts w:cs="Arial"/>
        </w:rPr>
        <w:t>*-</w:t>
      </w:r>
      <w:r w:rsidR="00D436A6">
        <w:rPr>
          <w:rFonts w:cs="Arial"/>
        </w:rPr>
        <w:t xml:space="preserve"> Puste pola</w:t>
      </w:r>
      <w:r w:rsidRPr="005231F0">
        <w:rPr>
          <w:rFonts w:cs="Arial"/>
        </w:rPr>
        <w:t xml:space="preserve"> tabeli, należy wypełnić </w:t>
      </w:r>
      <w:r w:rsidR="00D436A6">
        <w:rPr>
          <w:rFonts w:cs="Arial"/>
        </w:rPr>
        <w:t xml:space="preserve">o oferowane parametry oraz </w:t>
      </w:r>
      <w:r w:rsidRPr="005231F0">
        <w:rPr>
          <w:rFonts w:cs="Arial"/>
        </w:rPr>
        <w:t>stosując słowa „</w:t>
      </w:r>
      <w:r w:rsidR="00407ED0">
        <w:rPr>
          <w:rFonts w:cs="Arial"/>
        </w:rPr>
        <w:t>tak</w:t>
      </w:r>
      <w:r w:rsidRPr="005231F0">
        <w:rPr>
          <w:rFonts w:cs="Arial"/>
        </w:rPr>
        <w:t xml:space="preserve">” lub „nie”, zaś w przypadku innych wartości niż wykazane w tabeli należy wpisać oferowane wartości techniczno-użytkowe. W przypadku gdy Wykonawca w którejkolwiek z pozycji wpisze słowa „nie spełnia” lub zaoferuje niekorzystne wartości oferta zostanie odrzucona, gdyż jej treść nie odpowiada treści SWZ (art. 226 ust 1 pkt 5 ustawy PZP) </w:t>
      </w:r>
    </w:p>
    <w:p w14:paraId="109903FD" w14:textId="77777777" w:rsidR="005231F0" w:rsidRDefault="005231F0"/>
    <w:sectPr w:rsidR="005231F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FBD6B4B"/>
    <w:multiLevelType w:val="hybridMultilevel"/>
    <w:tmpl w:val="A630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457243">
    <w:abstractNumId w:val="8"/>
  </w:num>
  <w:num w:numId="2" w16cid:durableId="2043894754">
    <w:abstractNumId w:val="6"/>
  </w:num>
  <w:num w:numId="3" w16cid:durableId="17440286">
    <w:abstractNumId w:val="5"/>
  </w:num>
  <w:num w:numId="4" w16cid:durableId="2103645992">
    <w:abstractNumId w:val="4"/>
  </w:num>
  <w:num w:numId="5" w16cid:durableId="270668018">
    <w:abstractNumId w:val="7"/>
  </w:num>
  <w:num w:numId="6" w16cid:durableId="59908802">
    <w:abstractNumId w:val="3"/>
  </w:num>
  <w:num w:numId="7" w16cid:durableId="2122067066">
    <w:abstractNumId w:val="2"/>
  </w:num>
  <w:num w:numId="8" w16cid:durableId="1947542595">
    <w:abstractNumId w:val="1"/>
  </w:num>
  <w:num w:numId="9" w16cid:durableId="1594364066">
    <w:abstractNumId w:val="0"/>
  </w:num>
  <w:num w:numId="10" w16cid:durableId="17784780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07ED0"/>
    <w:rsid w:val="005231F0"/>
    <w:rsid w:val="00526FEB"/>
    <w:rsid w:val="00733B8F"/>
    <w:rsid w:val="00964796"/>
    <w:rsid w:val="00AA1D8D"/>
    <w:rsid w:val="00B47730"/>
    <w:rsid w:val="00CB0664"/>
    <w:rsid w:val="00D436A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E88628"/>
  <w14:defaultImageDpi w14:val="300"/>
  <w15:docId w15:val="{D2B5E552-F004-4759-A8B8-F48D05A1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Numerowanie,Akapit z listą BS,List Paragraph,normalny tekst,Nagłowek 3,L1,Preambuła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aliases w:val="Numerowanie Znak,Akapit z listą BS Znak,List Paragraph Znak,normalny tekst Znak,Nagłowek 3 Znak,L1 Znak,Preambuła Znak,Kolorowa lista — akcent 11 Znak,Dot pt Znak,F5 List Paragraph Znak,Recommendation Znak,List Paragraph11 Znak"/>
    <w:link w:val="Akapitzlist"/>
    <w:uiPriority w:val="34"/>
    <w:qFormat/>
    <w:rsid w:val="00523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Gmina GorowoIlaweckie</cp:lastModifiedBy>
  <cp:revision>5</cp:revision>
  <cp:lastPrinted>2026-05-08T12:00:00Z</cp:lastPrinted>
  <dcterms:created xsi:type="dcterms:W3CDTF">2013-12-23T23:15:00Z</dcterms:created>
  <dcterms:modified xsi:type="dcterms:W3CDTF">2026-05-08T12:00:00Z</dcterms:modified>
  <cp:category/>
</cp:coreProperties>
</file>