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C2F92" w14:textId="65914F84" w:rsidR="00B74DC8" w:rsidRPr="002E501F" w:rsidRDefault="00963C0C" w:rsidP="00963C0C">
      <w:pPr>
        <w:widowControl w:val="0"/>
        <w:suppressAutoHyphens/>
        <w:spacing w:line="480" w:lineRule="auto"/>
        <w:jc w:val="center"/>
        <w:rPr>
          <w:rFonts w:ascii="Lato" w:eastAsia="Times New Roman" w:hAnsi="Lato" w:cs="Times New Roman"/>
          <w:b/>
          <w:sz w:val="22"/>
          <w:lang w:eastAsia="ar-SA"/>
        </w:rPr>
      </w:pPr>
      <w:r w:rsidRPr="002E501F">
        <w:rPr>
          <w:rFonts w:ascii="Lato" w:hAnsi="Lato"/>
          <w:noProof/>
          <w:sz w:val="22"/>
        </w:rPr>
        <w:drawing>
          <wp:inline distT="0" distB="0" distL="0" distR="0" wp14:anchorId="580C7B59" wp14:editId="71E4F546">
            <wp:extent cx="5743575" cy="800100"/>
            <wp:effectExtent l="0" t="0" r="9525" b="0"/>
            <wp:docPr id="10718908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97368" w14:textId="051067C5" w:rsidR="000849C5" w:rsidRPr="002E501F" w:rsidRDefault="00676BDF" w:rsidP="0051232E">
      <w:pPr>
        <w:spacing w:after="6" w:line="418" w:lineRule="auto"/>
        <w:ind w:left="3104" w:right="0" w:firstLine="0"/>
        <w:jc w:val="right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Załącznik nr 2 </w:t>
      </w:r>
      <w:r w:rsidR="00B9208E">
        <w:rPr>
          <w:rFonts w:ascii="Lato" w:hAnsi="Lato" w:cs="Times New Roman"/>
          <w:sz w:val="22"/>
        </w:rPr>
        <w:t>do SWZ</w:t>
      </w:r>
    </w:p>
    <w:p w14:paraId="4B227805" w14:textId="77777777" w:rsidR="00397334" w:rsidRPr="002E501F" w:rsidRDefault="00397334" w:rsidP="000849C5">
      <w:pPr>
        <w:spacing w:after="6" w:line="418" w:lineRule="auto"/>
        <w:ind w:left="3104" w:right="0" w:hanging="3104"/>
        <w:jc w:val="center"/>
        <w:rPr>
          <w:rFonts w:ascii="Lato" w:hAnsi="Lato" w:cs="Times New Roman"/>
          <w:b/>
          <w:sz w:val="22"/>
        </w:rPr>
      </w:pPr>
    </w:p>
    <w:p w14:paraId="342D4ADB" w14:textId="382A6C4D" w:rsidR="005F628D" w:rsidRPr="002E501F" w:rsidRDefault="00676BDF" w:rsidP="000849C5">
      <w:pPr>
        <w:spacing w:after="6" w:line="418" w:lineRule="auto"/>
        <w:ind w:left="3104" w:right="0" w:hanging="3104"/>
        <w:jc w:val="center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b/>
          <w:sz w:val="22"/>
        </w:rPr>
        <w:t xml:space="preserve">Wzór umowy nr </w:t>
      </w:r>
      <w:r w:rsidR="00B7653D">
        <w:rPr>
          <w:rFonts w:ascii="Lato" w:hAnsi="Lato" w:cs="Times New Roman"/>
          <w:b/>
          <w:sz w:val="22"/>
        </w:rPr>
        <w:t>….</w:t>
      </w:r>
      <w:r w:rsidR="00B74DC8" w:rsidRPr="002E501F">
        <w:rPr>
          <w:rFonts w:ascii="Lato" w:hAnsi="Lato" w:cs="Times New Roman"/>
          <w:b/>
          <w:sz w:val="22"/>
        </w:rPr>
        <w:t>……….</w:t>
      </w:r>
    </w:p>
    <w:p w14:paraId="489D7785" w14:textId="1611C7BF" w:rsidR="005F628D" w:rsidRPr="002E501F" w:rsidRDefault="006E6E0D">
      <w:pPr>
        <w:spacing w:after="80" w:line="259" w:lineRule="auto"/>
        <w:ind w:left="0" w:firstLine="0"/>
        <w:jc w:val="center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z</w:t>
      </w:r>
      <w:r w:rsidR="00676BDF" w:rsidRPr="002E501F">
        <w:rPr>
          <w:rFonts w:ascii="Lato" w:hAnsi="Lato" w:cs="Times New Roman"/>
          <w:sz w:val="22"/>
        </w:rPr>
        <w:t>awarta w dniu .…..</w:t>
      </w:r>
      <w:r w:rsidR="00963C0C" w:rsidRPr="002E501F"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>202</w:t>
      </w:r>
      <w:r w:rsidR="00963C0C" w:rsidRPr="002E501F">
        <w:rPr>
          <w:rFonts w:ascii="Lato" w:hAnsi="Lato" w:cs="Times New Roman"/>
          <w:sz w:val="22"/>
        </w:rPr>
        <w:t>6</w:t>
      </w:r>
      <w:r w:rsidR="00B74DC8" w:rsidRPr="002E501F"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>r.</w:t>
      </w:r>
    </w:p>
    <w:p w14:paraId="6C631C4F" w14:textId="77777777" w:rsidR="006E6E0D" w:rsidRPr="002E501F" w:rsidRDefault="00676BDF" w:rsidP="000F7280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pomiędzy </w:t>
      </w:r>
    </w:p>
    <w:p w14:paraId="67BF3362" w14:textId="0CC72B71" w:rsidR="005F628D" w:rsidRPr="002E501F" w:rsidRDefault="00676BDF" w:rsidP="00FA2253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Województwem Podlaskim, z siedzibą w Białymstoku przy ul. </w:t>
      </w:r>
      <w:r w:rsidR="00963C0C" w:rsidRPr="002E501F">
        <w:rPr>
          <w:rFonts w:ascii="Lato" w:hAnsi="Lato" w:cs="Times New Roman"/>
          <w:sz w:val="22"/>
        </w:rPr>
        <w:t xml:space="preserve">Marii Curie Skłodowskiej 14, </w:t>
      </w:r>
      <w:r w:rsidR="006A2F26">
        <w:rPr>
          <w:rFonts w:ascii="Lato" w:hAnsi="Lato" w:cs="Times New Roman"/>
          <w:sz w:val="22"/>
        </w:rPr>
        <w:br/>
      </w:r>
      <w:r w:rsidR="00963C0C" w:rsidRPr="002E501F">
        <w:rPr>
          <w:rFonts w:ascii="Lato" w:hAnsi="Lato" w:cs="Times New Roman"/>
          <w:sz w:val="22"/>
        </w:rPr>
        <w:t>15-097 Białystok, NIP: 542-254-20-16</w:t>
      </w:r>
      <w:r w:rsidRPr="002E501F">
        <w:rPr>
          <w:rFonts w:ascii="Lato" w:hAnsi="Lato" w:cs="Times New Roman"/>
          <w:sz w:val="22"/>
        </w:rPr>
        <w:t xml:space="preserve">, w imieniu którego działa </w:t>
      </w:r>
      <w:r w:rsidR="000F7280" w:rsidRPr="002E501F">
        <w:rPr>
          <w:rFonts w:ascii="Lato" w:hAnsi="Lato" w:cs="Times New Roman"/>
          <w:sz w:val="22"/>
        </w:rPr>
        <w:t>Zarząd Województwa Podlaskiego</w:t>
      </w:r>
      <w:r w:rsidR="00FA2253" w:rsidRPr="002E501F">
        <w:rPr>
          <w:rFonts w:ascii="Lato" w:hAnsi="Lato" w:cs="Times New Roman"/>
          <w:sz w:val="22"/>
        </w:rPr>
        <w:t xml:space="preserve"> </w:t>
      </w:r>
      <w:r w:rsidR="000F7280" w:rsidRPr="002E501F">
        <w:rPr>
          <w:rFonts w:ascii="Lato" w:hAnsi="Lato" w:cs="Times New Roman"/>
          <w:sz w:val="22"/>
        </w:rPr>
        <w:t>reprezentowany przez:</w:t>
      </w:r>
    </w:p>
    <w:p w14:paraId="0E2CB376" w14:textId="407BC6F7" w:rsidR="000F7280" w:rsidRPr="002E501F" w:rsidRDefault="000F7280" w:rsidP="000F7280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……………………………………………………………………….</w:t>
      </w:r>
    </w:p>
    <w:p w14:paraId="2D23213A" w14:textId="1BE942CA" w:rsidR="005F628D" w:rsidRPr="002E501F" w:rsidRDefault="00676BDF" w:rsidP="000F7280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zwany</w:t>
      </w:r>
      <w:r w:rsidR="000F7280" w:rsidRPr="002E501F">
        <w:rPr>
          <w:rFonts w:ascii="Lato" w:hAnsi="Lato" w:cs="Times New Roman"/>
          <w:sz w:val="22"/>
        </w:rPr>
        <w:t>m</w:t>
      </w:r>
      <w:r w:rsidRPr="002E501F">
        <w:rPr>
          <w:rFonts w:ascii="Lato" w:hAnsi="Lato" w:cs="Times New Roman"/>
          <w:sz w:val="22"/>
        </w:rPr>
        <w:t xml:space="preserve"> dalej </w:t>
      </w:r>
      <w:r w:rsidRPr="002B4460">
        <w:rPr>
          <w:rFonts w:ascii="Lato" w:hAnsi="Lato" w:cs="Times New Roman"/>
          <w:b/>
          <w:bCs/>
          <w:sz w:val="22"/>
        </w:rPr>
        <w:t>Zamawiającym</w:t>
      </w:r>
      <w:r w:rsidRPr="002E501F">
        <w:rPr>
          <w:rFonts w:ascii="Lato" w:hAnsi="Lato" w:cs="Times New Roman"/>
          <w:sz w:val="22"/>
        </w:rPr>
        <w:t>,</w:t>
      </w:r>
    </w:p>
    <w:p w14:paraId="774A7255" w14:textId="77777777" w:rsidR="006E6E0D" w:rsidRPr="002E501F" w:rsidRDefault="006E6E0D">
      <w:pPr>
        <w:ind w:left="-15" w:right="0" w:firstLine="0"/>
        <w:rPr>
          <w:rFonts w:ascii="Lato" w:hAnsi="Lato" w:cs="Times New Roman"/>
          <w:sz w:val="22"/>
        </w:rPr>
      </w:pPr>
    </w:p>
    <w:p w14:paraId="37BE73C1" w14:textId="7569CF81" w:rsidR="005F628D" w:rsidRPr="002E501F" w:rsidRDefault="00676BDF">
      <w:pPr>
        <w:ind w:left="-15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a</w:t>
      </w:r>
    </w:p>
    <w:p w14:paraId="206B8A1B" w14:textId="77777777" w:rsidR="000849C5" w:rsidRPr="002E501F" w:rsidRDefault="00676BDF" w:rsidP="000849C5">
      <w:pPr>
        <w:spacing w:after="0" w:line="360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………………………………………………………………………………………………… ………………………………………………….NIP………………………………………… </w:t>
      </w:r>
    </w:p>
    <w:p w14:paraId="589E033A" w14:textId="77777777" w:rsidR="000849C5" w:rsidRPr="002E501F" w:rsidRDefault="00676BDF" w:rsidP="000849C5">
      <w:pPr>
        <w:spacing w:after="0" w:line="360" w:lineRule="auto"/>
        <w:ind w:left="-15" w:right="173" w:firstLine="0"/>
        <w:rPr>
          <w:rFonts w:ascii="Lato" w:hAnsi="Lato" w:cs="Times New Roman"/>
          <w:b/>
          <w:sz w:val="22"/>
        </w:rPr>
      </w:pPr>
      <w:r w:rsidRPr="002E501F">
        <w:rPr>
          <w:rFonts w:ascii="Lato" w:hAnsi="Lato" w:cs="Times New Roman"/>
          <w:sz w:val="22"/>
        </w:rPr>
        <w:t xml:space="preserve">zwanym dalej </w:t>
      </w:r>
      <w:r w:rsidRPr="002E501F">
        <w:rPr>
          <w:rFonts w:ascii="Lato" w:hAnsi="Lato" w:cs="Times New Roman"/>
          <w:b/>
          <w:sz w:val="22"/>
        </w:rPr>
        <w:t xml:space="preserve">Wykonawcą, </w:t>
      </w:r>
    </w:p>
    <w:p w14:paraId="40EEA49B" w14:textId="22683E48" w:rsidR="005F628D" w:rsidRPr="002E501F" w:rsidRDefault="00676BDF" w:rsidP="000849C5">
      <w:pPr>
        <w:spacing w:after="0" w:line="360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zaś wspólnie zwanymi dalej </w:t>
      </w:r>
      <w:r w:rsidRPr="002E501F">
        <w:rPr>
          <w:rFonts w:ascii="Lato" w:hAnsi="Lato" w:cs="Times New Roman"/>
          <w:b/>
          <w:sz w:val="22"/>
        </w:rPr>
        <w:t>Stronami</w:t>
      </w:r>
      <w:r w:rsidR="009B03DD">
        <w:rPr>
          <w:rFonts w:ascii="Lato" w:hAnsi="Lato" w:cs="Times New Roman"/>
          <w:b/>
          <w:sz w:val="22"/>
        </w:rPr>
        <w:t>.</w:t>
      </w:r>
    </w:p>
    <w:p w14:paraId="68C76698" w14:textId="77777777" w:rsidR="00963C0C" w:rsidRPr="002E501F" w:rsidRDefault="00963C0C" w:rsidP="00963C0C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</w:p>
    <w:p w14:paraId="5A7895E1" w14:textId="08B7DD2A" w:rsidR="005F628D" w:rsidRPr="002E501F" w:rsidRDefault="0090643A" w:rsidP="00963C0C">
      <w:pPr>
        <w:spacing w:after="0" w:line="276" w:lineRule="auto"/>
        <w:ind w:left="-15" w:right="173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 wyniku </w:t>
      </w:r>
      <w:r w:rsidR="0049196A">
        <w:rPr>
          <w:rFonts w:ascii="Lato" w:hAnsi="Lato" w:cs="Times New Roman"/>
          <w:sz w:val="22"/>
        </w:rPr>
        <w:t xml:space="preserve">rozstrzygnięcia </w:t>
      </w:r>
      <w:r w:rsidRPr="002E501F">
        <w:rPr>
          <w:rFonts w:ascii="Lato" w:hAnsi="Lato" w:cs="Times New Roman"/>
          <w:sz w:val="22"/>
        </w:rPr>
        <w:t>postępowania o udzielenie zamówienia publicznego przeprowadzonego w trybie podstawowym, na podstawie artykułu 275 pkt. 1 ustawy z dnia 11 września 2019 r. Prawo zamówień publicznych (DZ.U.</w:t>
      </w:r>
      <w:r w:rsidR="00963C0C" w:rsidRPr="002E501F">
        <w:rPr>
          <w:rFonts w:ascii="Lato" w:hAnsi="Lato" w:cs="Times New Roman"/>
          <w:sz w:val="22"/>
        </w:rPr>
        <w:t xml:space="preserve"> 2024.1320 z późn. zm.</w:t>
      </w:r>
      <w:r w:rsidRPr="002E501F">
        <w:rPr>
          <w:rFonts w:ascii="Lato" w:hAnsi="Lato" w:cs="Times New Roman"/>
          <w:sz w:val="22"/>
        </w:rPr>
        <w:t xml:space="preserve">), została zawarta umowa </w:t>
      </w:r>
      <w:r w:rsidR="00676BDF" w:rsidRPr="002E501F">
        <w:rPr>
          <w:rFonts w:ascii="Lato" w:hAnsi="Lato" w:cs="Times New Roman"/>
          <w:sz w:val="22"/>
        </w:rPr>
        <w:t>o następującej treści:</w:t>
      </w:r>
    </w:p>
    <w:p w14:paraId="5F1AB473" w14:textId="77777777" w:rsidR="000849C5" w:rsidRPr="002E501F" w:rsidRDefault="000849C5" w:rsidP="000849C5">
      <w:pPr>
        <w:spacing w:after="0" w:line="240" w:lineRule="auto"/>
        <w:ind w:left="-15" w:right="0" w:firstLine="0"/>
        <w:rPr>
          <w:rFonts w:ascii="Lato" w:hAnsi="Lato" w:cs="Times New Roman"/>
          <w:sz w:val="22"/>
        </w:rPr>
      </w:pPr>
    </w:p>
    <w:p w14:paraId="2E60C3E9" w14:textId="77777777" w:rsidR="006E6E0D" w:rsidRPr="002E501F" w:rsidRDefault="00676BDF" w:rsidP="00023910">
      <w:pPr>
        <w:pStyle w:val="Nagwek1"/>
        <w:spacing w:after="0"/>
        <w:ind w:left="257" w:right="24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§ 1</w:t>
      </w:r>
      <w:r w:rsidR="006E6E0D" w:rsidRPr="002E501F">
        <w:rPr>
          <w:rFonts w:ascii="Lato" w:hAnsi="Lato" w:cs="Times New Roman"/>
          <w:sz w:val="22"/>
        </w:rPr>
        <w:t>.</w:t>
      </w:r>
    </w:p>
    <w:p w14:paraId="1E898635" w14:textId="73D0DAA4" w:rsidR="005F628D" w:rsidRPr="002E501F" w:rsidRDefault="00676BDF" w:rsidP="00A22564">
      <w:pPr>
        <w:pStyle w:val="Nagwek1"/>
        <w:spacing w:after="0"/>
        <w:ind w:left="257" w:right="24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PRZEDMIOT UMOWY</w:t>
      </w:r>
    </w:p>
    <w:p w14:paraId="61364A43" w14:textId="77777777" w:rsidR="00A22564" w:rsidRPr="002E501F" w:rsidRDefault="00A22564" w:rsidP="00023910">
      <w:pPr>
        <w:rPr>
          <w:rFonts w:ascii="Lato" w:hAnsi="Lato" w:cs="Times New Roman"/>
          <w:sz w:val="22"/>
        </w:rPr>
      </w:pPr>
    </w:p>
    <w:p w14:paraId="1CEE5E59" w14:textId="5F704A89" w:rsidR="000849C5" w:rsidRPr="0049196A" w:rsidRDefault="00235136" w:rsidP="0049196A">
      <w:pPr>
        <w:pStyle w:val="Akapitzlist"/>
        <w:numPr>
          <w:ilvl w:val="0"/>
          <w:numId w:val="13"/>
        </w:numPr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 xml:space="preserve">Przedmiotem umowy jest </w:t>
      </w:r>
      <w:r w:rsidR="00454F88" w:rsidRPr="0049196A">
        <w:rPr>
          <w:rFonts w:ascii="Lato" w:hAnsi="Lato" w:cs="Times New Roman"/>
          <w:sz w:val="22"/>
        </w:rPr>
        <w:t>wymia</w:t>
      </w:r>
      <w:r>
        <w:rPr>
          <w:rFonts w:ascii="Lato" w:hAnsi="Lato" w:cs="Times New Roman"/>
          <w:sz w:val="22"/>
        </w:rPr>
        <w:t>na</w:t>
      </w:r>
      <w:r w:rsidR="00454F88" w:rsidRPr="0049196A">
        <w:rPr>
          <w:rFonts w:ascii="Lato" w:hAnsi="Lato" w:cs="Times New Roman"/>
          <w:sz w:val="22"/>
        </w:rPr>
        <w:t xml:space="preserve"> stolarki okiennej i drzwiowej w budynku C Urzędu Marszałkowskiego Województwa Podlaskiego w Białymstoku przy ul. Poleskiej 89, obejmując</w:t>
      </w:r>
      <w:r>
        <w:rPr>
          <w:rFonts w:ascii="Lato" w:hAnsi="Lato" w:cs="Times New Roman"/>
          <w:sz w:val="22"/>
        </w:rPr>
        <w:t>a</w:t>
      </w:r>
      <w:r w:rsidR="00454F88" w:rsidRPr="0049196A">
        <w:rPr>
          <w:rFonts w:ascii="Lato" w:hAnsi="Lato" w:cs="Times New Roman"/>
          <w:sz w:val="22"/>
        </w:rPr>
        <w:t xml:space="preserve"> demontaż istniejących okien</w:t>
      </w:r>
      <w:r w:rsidR="0049196A">
        <w:rPr>
          <w:rFonts w:ascii="Lato" w:hAnsi="Lato" w:cs="Times New Roman"/>
          <w:sz w:val="22"/>
        </w:rPr>
        <w:t xml:space="preserve"> </w:t>
      </w:r>
      <w:r w:rsidR="00454F88" w:rsidRPr="0049196A">
        <w:rPr>
          <w:rFonts w:ascii="Lato" w:hAnsi="Lato" w:cs="Times New Roman"/>
          <w:sz w:val="22"/>
        </w:rPr>
        <w:t>i drzwi, dostawę i montaż nowych okien i drzwi oraz wymianę parapetów wewnętrznych wraz z niezbędnymi robotami towarzyszącymi, w tym uzupełnieniem tynków oraz odtworzeniem wypraw malarskich w obrębie wymienianych okien</w:t>
      </w:r>
      <w:r w:rsidR="00123C3A" w:rsidRPr="0049196A">
        <w:rPr>
          <w:rFonts w:ascii="Lato" w:hAnsi="Lato" w:cs="Times New Roman"/>
          <w:sz w:val="22"/>
        </w:rPr>
        <w:t>.</w:t>
      </w:r>
      <w:r w:rsidR="0049196A">
        <w:rPr>
          <w:rFonts w:ascii="Lato" w:hAnsi="Lato" w:cs="Times New Roman"/>
          <w:sz w:val="22"/>
        </w:rPr>
        <w:t xml:space="preserve"> </w:t>
      </w:r>
    </w:p>
    <w:p w14:paraId="67B22FA4" w14:textId="50DE4A2B" w:rsidR="00454F88" w:rsidRDefault="006623F9" w:rsidP="00454F88">
      <w:pPr>
        <w:pStyle w:val="Akapitzlist"/>
        <w:numPr>
          <w:ilvl w:val="0"/>
          <w:numId w:val="13"/>
        </w:numPr>
        <w:spacing w:after="516" w:line="276" w:lineRule="auto"/>
        <w:ind w:right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Strony ustalają termin</w:t>
      </w:r>
      <w:r w:rsidR="001808D7">
        <w:rPr>
          <w:rFonts w:ascii="Lato" w:hAnsi="Lato" w:cs="Times New Roman"/>
          <w:sz w:val="22"/>
        </w:rPr>
        <w:t xml:space="preserve"> wykonania</w:t>
      </w:r>
      <w:r w:rsidRPr="002E501F">
        <w:rPr>
          <w:rFonts w:ascii="Lato" w:hAnsi="Lato" w:cs="Times New Roman"/>
          <w:sz w:val="22"/>
        </w:rPr>
        <w:t xml:space="preserve"> przedmiotu umowy</w:t>
      </w:r>
      <w:r w:rsidR="000F7280" w:rsidRPr="002E501F">
        <w:rPr>
          <w:rFonts w:ascii="Lato" w:hAnsi="Lato" w:cs="Times New Roman"/>
          <w:sz w:val="22"/>
        </w:rPr>
        <w:t xml:space="preserve">: </w:t>
      </w:r>
      <w:r w:rsidR="00454F88">
        <w:rPr>
          <w:rFonts w:ascii="Lato" w:hAnsi="Lato" w:cs="Times New Roman"/>
          <w:b/>
          <w:bCs/>
          <w:sz w:val="22"/>
        </w:rPr>
        <w:t>90 dni</w:t>
      </w:r>
      <w:r w:rsidR="00963C0C" w:rsidRPr="002E501F">
        <w:rPr>
          <w:rFonts w:ascii="Lato" w:hAnsi="Lato" w:cs="Times New Roman"/>
          <w:b/>
          <w:bCs/>
          <w:sz w:val="22"/>
        </w:rPr>
        <w:t xml:space="preserve"> od dnia podpisania umowy, </w:t>
      </w:r>
      <w:r w:rsidR="00963C0C" w:rsidRPr="002E501F">
        <w:rPr>
          <w:rFonts w:ascii="Lato" w:hAnsi="Lato" w:cs="Times New Roman"/>
          <w:sz w:val="22"/>
        </w:rPr>
        <w:t>tj. ……………</w:t>
      </w:r>
      <w:r w:rsidR="000F7280" w:rsidRPr="002E501F">
        <w:rPr>
          <w:rFonts w:ascii="Lato" w:hAnsi="Lato" w:cs="Times New Roman"/>
          <w:sz w:val="22"/>
        </w:rPr>
        <w:t xml:space="preserve"> </w:t>
      </w:r>
      <w:r w:rsidR="002B4460">
        <w:rPr>
          <w:rFonts w:ascii="Lato" w:hAnsi="Lato" w:cs="Times New Roman"/>
          <w:sz w:val="22"/>
        </w:rPr>
        <w:t xml:space="preserve"> </w:t>
      </w:r>
      <w:r w:rsidR="002B4460" w:rsidRPr="002B4460">
        <w:rPr>
          <w:rFonts w:ascii="Lato" w:hAnsi="Lato" w:cs="Times New Roman"/>
          <w:sz w:val="22"/>
        </w:rPr>
        <w:t xml:space="preserve">Przez termin wykonania przedmiotu </w:t>
      </w:r>
      <w:r w:rsidR="005E7408">
        <w:rPr>
          <w:rFonts w:ascii="Lato" w:hAnsi="Lato" w:cs="Times New Roman"/>
          <w:sz w:val="22"/>
        </w:rPr>
        <w:t>u</w:t>
      </w:r>
      <w:r w:rsidR="002B4460" w:rsidRPr="002B4460">
        <w:rPr>
          <w:rFonts w:ascii="Lato" w:hAnsi="Lato" w:cs="Times New Roman"/>
          <w:sz w:val="22"/>
        </w:rPr>
        <w:t>mowy uważa się dzień podpisania protokołu odbioru bez zastrzeżeń</w:t>
      </w:r>
      <w:r w:rsidR="001808D7">
        <w:rPr>
          <w:rFonts w:ascii="Lato" w:hAnsi="Lato" w:cs="Times New Roman"/>
          <w:sz w:val="22"/>
        </w:rPr>
        <w:t>.</w:t>
      </w:r>
    </w:p>
    <w:p w14:paraId="483E5485" w14:textId="15255386" w:rsidR="00440859" w:rsidRPr="00440859" w:rsidRDefault="00676BDF" w:rsidP="00440859">
      <w:pPr>
        <w:pStyle w:val="Akapitzlist"/>
        <w:numPr>
          <w:ilvl w:val="0"/>
          <w:numId w:val="13"/>
        </w:numPr>
        <w:rPr>
          <w:rFonts w:ascii="Lato" w:hAnsi="Lato" w:cs="Times New Roman"/>
          <w:sz w:val="22"/>
        </w:rPr>
      </w:pPr>
      <w:r w:rsidRPr="0049196A">
        <w:rPr>
          <w:rFonts w:ascii="Lato" w:hAnsi="Lato" w:cs="Times New Roman"/>
          <w:sz w:val="22"/>
        </w:rPr>
        <w:t>W zakres</w:t>
      </w:r>
      <w:r w:rsidR="00235136">
        <w:rPr>
          <w:rFonts w:ascii="Lato" w:hAnsi="Lato" w:cs="Times New Roman"/>
          <w:sz w:val="22"/>
        </w:rPr>
        <w:t xml:space="preserve"> przedmiotu umowy </w:t>
      </w:r>
      <w:r w:rsidRPr="0049196A">
        <w:rPr>
          <w:rFonts w:ascii="Lato" w:hAnsi="Lato" w:cs="Times New Roman"/>
          <w:sz w:val="22"/>
        </w:rPr>
        <w:t>wchodzi</w:t>
      </w:r>
      <w:r w:rsidR="00963C0C" w:rsidRPr="0049196A">
        <w:rPr>
          <w:rFonts w:ascii="Lato" w:hAnsi="Lato" w:cs="Times New Roman"/>
          <w:sz w:val="22"/>
        </w:rPr>
        <w:t xml:space="preserve"> </w:t>
      </w:r>
      <w:r w:rsidR="00454F88" w:rsidRPr="0049196A">
        <w:rPr>
          <w:rFonts w:ascii="Lato" w:hAnsi="Lato" w:cs="Times New Roman"/>
          <w:sz w:val="22"/>
        </w:rPr>
        <w:t>dostarczenie i zamontowanie okien i drzwi</w:t>
      </w:r>
      <w:r w:rsidR="00235136">
        <w:rPr>
          <w:rFonts w:ascii="Lato" w:hAnsi="Lato" w:cs="Times New Roman"/>
          <w:sz w:val="22"/>
        </w:rPr>
        <w:t xml:space="preserve"> </w:t>
      </w:r>
      <w:r w:rsidR="00454F88" w:rsidRPr="0049196A">
        <w:rPr>
          <w:rFonts w:ascii="Lato" w:hAnsi="Lato" w:cs="Times New Roman"/>
          <w:sz w:val="22"/>
        </w:rPr>
        <w:t>aluminiowych i p</w:t>
      </w:r>
      <w:r w:rsidR="004C094B">
        <w:rPr>
          <w:rFonts w:ascii="Lato" w:hAnsi="Lato" w:cs="Times New Roman"/>
          <w:sz w:val="22"/>
        </w:rPr>
        <w:t>vc</w:t>
      </w:r>
      <w:r w:rsidR="00454F88" w:rsidRPr="0049196A">
        <w:rPr>
          <w:rFonts w:ascii="Lato" w:hAnsi="Lato" w:cs="Times New Roman"/>
          <w:sz w:val="22"/>
        </w:rPr>
        <w:t>, wykonanie ich montażu we wskazanych pomieszczeniach oraz wymi</w:t>
      </w:r>
      <w:r w:rsidR="00E23707" w:rsidRPr="0049196A">
        <w:rPr>
          <w:rFonts w:ascii="Lato" w:hAnsi="Lato" w:cs="Times New Roman"/>
          <w:sz w:val="22"/>
        </w:rPr>
        <w:t>a</w:t>
      </w:r>
      <w:r w:rsidR="00454F88" w:rsidRPr="0049196A">
        <w:rPr>
          <w:rFonts w:ascii="Lato" w:hAnsi="Lato" w:cs="Times New Roman"/>
          <w:sz w:val="22"/>
        </w:rPr>
        <w:t>na parapetów wewnętrznych wraz z niezbędnymi robotami budowlanymi (montażowymi,</w:t>
      </w:r>
      <w:r w:rsidR="00314931">
        <w:rPr>
          <w:rFonts w:ascii="Lato" w:hAnsi="Lato" w:cs="Times New Roman"/>
          <w:sz w:val="22"/>
        </w:rPr>
        <w:t xml:space="preserve"> </w:t>
      </w:r>
      <w:r w:rsidR="00454F88" w:rsidRPr="0049196A">
        <w:rPr>
          <w:rFonts w:ascii="Lato" w:hAnsi="Lato" w:cs="Times New Roman"/>
          <w:sz w:val="22"/>
        </w:rPr>
        <w:t>wykończeniowymi) oraz wykonanie stosownej dokumentacji powykonawczej.</w:t>
      </w:r>
      <w:r w:rsidR="0049196A" w:rsidRPr="0049196A">
        <w:rPr>
          <w:rFonts w:ascii="Lato" w:hAnsi="Lato" w:cs="Times New Roman"/>
          <w:sz w:val="22"/>
        </w:rPr>
        <w:t xml:space="preserve"> Przedmiot</w:t>
      </w:r>
      <w:r w:rsidR="00235136">
        <w:rPr>
          <w:rFonts w:ascii="Lato" w:hAnsi="Lato" w:cs="Times New Roman"/>
          <w:sz w:val="22"/>
        </w:rPr>
        <w:t xml:space="preserve"> umowy</w:t>
      </w:r>
      <w:r w:rsidR="0049196A" w:rsidRPr="0049196A">
        <w:rPr>
          <w:rFonts w:ascii="Lato" w:hAnsi="Lato" w:cs="Times New Roman"/>
          <w:sz w:val="22"/>
        </w:rPr>
        <w:t xml:space="preserve"> obejmuje wszystkie prace niezbędne z punktu widzenia sztuki budowlanej</w:t>
      </w:r>
      <w:r w:rsidR="00235136">
        <w:rPr>
          <w:rFonts w:ascii="Lato" w:hAnsi="Lato" w:cs="Times New Roman"/>
          <w:sz w:val="22"/>
        </w:rPr>
        <w:t xml:space="preserve"> </w:t>
      </w:r>
      <w:r w:rsidR="00235136">
        <w:rPr>
          <w:rFonts w:ascii="Lato" w:hAnsi="Lato" w:cs="Times New Roman"/>
          <w:sz w:val="22"/>
        </w:rPr>
        <w:br/>
      </w:r>
      <w:r w:rsidR="0049196A" w:rsidRPr="0049196A">
        <w:rPr>
          <w:rFonts w:ascii="Lato" w:hAnsi="Lato" w:cs="Times New Roman"/>
          <w:sz w:val="22"/>
        </w:rPr>
        <w:t xml:space="preserve">i obowiązujących przepisów </w:t>
      </w:r>
      <w:r w:rsidR="00440859">
        <w:rPr>
          <w:rFonts w:ascii="Lato" w:hAnsi="Lato" w:cs="Times New Roman"/>
          <w:sz w:val="22"/>
        </w:rPr>
        <w:t xml:space="preserve">prawa </w:t>
      </w:r>
      <w:r w:rsidR="0049196A" w:rsidRPr="0049196A">
        <w:rPr>
          <w:rFonts w:ascii="Lato" w:hAnsi="Lato" w:cs="Times New Roman"/>
          <w:sz w:val="22"/>
        </w:rPr>
        <w:t xml:space="preserve">do zrealizowania przedmiotu umowy. Przedmiot umowy </w:t>
      </w:r>
      <w:r w:rsidR="0049196A" w:rsidRPr="0049196A">
        <w:rPr>
          <w:rFonts w:ascii="Lato" w:hAnsi="Lato" w:cs="Times New Roman"/>
          <w:sz w:val="22"/>
        </w:rPr>
        <w:lastRenderedPageBreak/>
        <w:t xml:space="preserve">obejmuje również wszystko to, co z technicznego punktu widzenia jest i okaże się niezbędne do zrealizowania niniejszego </w:t>
      </w:r>
      <w:r w:rsidR="00E8626C">
        <w:rPr>
          <w:rFonts w:ascii="Lato" w:hAnsi="Lato" w:cs="Times New Roman"/>
          <w:sz w:val="22"/>
        </w:rPr>
        <w:t>przedmiotu umowy</w:t>
      </w:r>
      <w:r w:rsidR="0049196A" w:rsidRPr="0049196A">
        <w:rPr>
          <w:rFonts w:ascii="Lato" w:hAnsi="Lato" w:cs="Times New Roman"/>
          <w:sz w:val="22"/>
        </w:rPr>
        <w:t>.</w:t>
      </w:r>
    </w:p>
    <w:p w14:paraId="74296F8F" w14:textId="59789A74" w:rsidR="002B4460" w:rsidRDefault="006A2F26" w:rsidP="0049196A">
      <w:pPr>
        <w:pStyle w:val="Akapitzlist"/>
        <w:numPr>
          <w:ilvl w:val="0"/>
          <w:numId w:val="13"/>
        </w:numPr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 xml:space="preserve">Wykaz </w:t>
      </w:r>
      <w:r w:rsidR="00314931">
        <w:rPr>
          <w:rFonts w:ascii="Lato" w:hAnsi="Lato" w:cs="Times New Roman"/>
          <w:sz w:val="22"/>
        </w:rPr>
        <w:t>oraz</w:t>
      </w:r>
      <w:r>
        <w:rPr>
          <w:rFonts w:ascii="Lato" w:hAnsi="Lato" w:cs="Times New Roman"/>
          <w:sz w:val="22"/>
        </w:rPr>
        <w:t xml:space="preserve"> wymiary drzwi i okien</w:t>
      </w:r>
      <w:r w:rsidR="002B4460" w:rsidRPr="002B4460">
        <w:rPr>
          <w:rFonts w:ascii="Lato" w:hAnsi="Lato" w:cs="Times New Roman"/>
          <w:sz w:val="22"/>
        </w:rPr>
        <w:t xml:space="preserve"> przekaz</w:t>
      </w:r>
      <w:r w:rsidR="00314931">
        <w:rPr>
          <w:rFonts w:ascii="Lato" w:hAnsi="Lato" w:cs="Times New Roman"/>
          <w:sz w:val="22"/>
        </w:rPr>
        <w:t>ane</w:t>
      </w:r>
      <w:r w:rsidR="002B4460" w:rsidRPr="002B4460">
        <w:rPr>
          <w:rFonts w:ascii="Lato" w:hAnsi="Lato" w:cs="Times New Roman"/>
          <w:sz w:val="22"/>
        </w:rPr>
        <w:t xml:space="preserve"> przez Zamawiającego mają wyłącznie pomocniczy charakter i nie zwalniają Wykonawcy z odpowiedzialności za uważne skalkulowanie zaoferowanego wynagrodzenia ryczałtowego na podstawie własnych przedmiarów, w tym sporządzonych na podstawie wizji lokalnej.</w:t>
      </w:r>
    </w:p>
    <w:p w14:paraId="591D0581" w14:textId="77777777" w:rsidR="0049196A" w:rsidRPr="0049196A" w:rsidRDefault="0049196A" w:rsidP="0049196A">
      <w:pPr>
        <w:pStyle w:val="Akapitzlist"/>
        <w:ind w:left="345" w:firstLine="0"/>
        <w:rPr>
          <w:rFonts w:ascii="Lato" w:hAnsi="Lato" w:cs="Times New Roman"/>
          <w:sz w:val="22"/>
        </w:rPr>
      </w:pPr>
    </w:p>
    <w:p w14:paraId="2866D41D" w14:textId="77777777" w:rsidR="006E6E0D" w:rsidRPr="002E501F" w:rsidRDefault="00676BDF" w:rsidP="00023910">
      <w:pPr>
        <w:pStyle w:val="Nagwek1"/>
        <w:spacing w:after="0"/>
        <w:ind w:left="257" w:right="248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  § 2</w:t>
      </w:r>
      <w:r w:rsidR="006E6E0D" w:rsidRPr="002E501F">
        <w:rPr>
          <w:rFonts w:ascii="Lato" w:hAnsi="Lato" w:cs="Times New Roman"/>
          <w:sz w:val="22"/>
        </w:rPr>
        <w:t>.</w:t>
      </w:r>
    </w:p>
    <w:p w14:paraId="62717C8F" w14:textId="300AC651" w:rsidR="005F628D" w:rsidRPr="002E501F" w:rsidRDefault="00676BDF" w:rsidP="00023910">
      <w:pPr>
        <w:pStyle w:val="Nagwek1"/>
        <w:spacing w:after="0"/>
        <w:ind w:left="257" w:right="248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OBOWIĄZKI WYKONAWCY I ZAMAWIAJĄCEGO</w:t>
      </w:r>
    </w:p>
    <w:p w14:paraId="6E9E45CB" w14:textId="77777777" w:rsidR="006642E1" w:rsidRPr="002E501F" w:rsidRDefault="006642E1" w:rsidP="006642E1">
      <w:pPr>
        <w:rPr>
          <w:rFonts w:ascii="Lato" w:hAnsi="Lato" w:cs="Times New Roman"/>
          <w:sz w:val="22"/>
        </w:rPr>
      </w:pPr>
    </w:p>
    <w:p w14:paraId="36C462A0" w14:textId="6BE42A7E" w:rsidR="005F628D" w:rsidRPr="002E501F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Wykonawca zobowiązuje się wykonać</w:t>
      </w:r>
      <w:r w:rsidR="00235136">
        <w:rPr>
          <w:rFonts w:ascii="Lato" w:hAnsi="Lato" w:cs="Times New Roman"/>
          <w:sz w:val="22"/>
        </w:rPr>
        <w:t xml:space="preserve"> przedmiot umowy </w:t>
      </w:r>
      <w:r w:rsidR="00514FBD" w:rsidRPr="002E501F">
        <w:rPr>
          <w:rFonts w:ascii="Lato" w:hAnsi="Lato" w:cs="Times New Roman"/>
          <w:sz w:val="22"/>
        </w:rPr>
        <w:t xml:space="preserve">zgodnie z </w:t>
      </w:r>
      <w:r w:rsidR="00B707F2">
        <w:rPr>
          <w:rFonts w:ascii="Lato" w:hAnsi="Lato" w:cs="Times New Roman"/>
          <w:sz w:val="22"/>
        </w:rPr>
        <w:t>O</w:t>
      </w:r>
      <w:r w:rsidR="00514FBD" w:rsidRPr="002E501F">
        <w:rPr>
          <w:rFonts w:ascii="Lato" w:hAnsi="Lato" w:cs="Times New Roman"/>
          <w:sz w:val="22"/>
        </w:rPr>
        <w:t xml:space="preserve">pisem </w:t>
      </w:r>
      <w:r w:rsidR="00B707F2">
        <w:rPr>
          <w:rFonts w:ascii="Lato" w:hAnsi="Lato" w:cs="Times New Roman"/>
          <w:sz w:val="22"/>
        </w:rPr>
        <w:t>P</w:t>
      </w:r>
      <w:r w:rsidR="00514FBD" w:rsidRPr="002E501F">
        <w:rPr>
          <w:rFonts w:ascii="Lato" w:hAnsi="Lato" w:cs="Times New Roman"/>
          <w:sz w:val="22"/>
        </w:rPr>
        <w:t xml:space="preserve">rzedmiotu </w:t>
      </w:r>
      <w:r w:rsidR="00B707F2">
        <w:rPr>
          <w:rFonts w:ascii="Lato" w:hAnsi="Lato" w:cs="Times New Roman"/>
          <w:sz w:val="22"/>
        </w:rPr>
        <w:t>Z</w:t>
      </w:r>
      <w:r w:rsidR="00514FBD" w:rsidRPr="002E501F">
        <w:rPr>
          <w:rFonts w:ascii="Lato" w:hAnsi="Lato" w:cs="Times New Roman"/>
          <w:sz w:val="22"/>
        </w:rPr>
        <w:t>amówienia</w:t>
      </w:r>
      <w:r w:rsidR="00FA2253" w:rsidRPr="002E501F">
        <w:rPr>
          <w:rFonts w:ascii="Lato" w:hAnsi="Lato" w:cs="Times New Roman"/>
          <w:sz w:val="22"/>
        </w:rPr>
        <w:t xml:space="preserve"> stanowiącym załącznik nr 1 do niniejszej umowy</w:t>
      </w:r>
      <w:r w:rsidR="00514FBD" w:rsidRPr="002E501F">
        <w:rPr>
          <w:rFonts w:ascii="Lato" w:hAnsi="Lato" w:cs="Times New Roman"/>
          <w:sz w:val="22"/>
        </w:rPr>
        <w:t xml:space="preserve"> i ofertą</w:t>
      </w:r>
      <w:r w:rsidR="00FA2253" w:rsidRPr="002E501F">
        <w:rPr>
          <w:rFonts w:ascii="Lato" w:hAnsi="Lato" w:cs="Times New Roman"/>
          <w:sz w:val="22"/>
        </w:rPr>
        <w:t xml:space="preserve"> Wykonawcy stanowiąc</w:t>
      </w:r>
      <w:r w:rsidR="00FA7245">
        <w:rPr>
          <w:rFonts w:ascii="Lato" w:hAnsi="Lato" w:cs="Times New Roman"/>
          <w:sz w:val="22"/>
        </w:rPr>
        <w:t>ą</w:t>
      </w:r>
      <w:r w:rsidR="00FA2253" w:rsidRPr="002E501F">
        <w:rPr>
          <w:rFonts w:ascii="Lato" w:hAnsi="Lato" w:cs="Times New Roman"/>
          <w:sz w:val="22"/>
        </w:rPr>
        <w:t xml:space="preserve"> załącznik nr 2 do niniejszej umowy</w:t>
      </w:r>
      <w:r w:rsidR="00514FBD" w:rsidRPr="002E501F">
        <w:rPr>
          <w:rFonts w:ascii="Lato" w:hAnsi="Lato" w:cs="Times New Roman"/>
          <w:sz w:val="22"/>
        </w:rPr>
        <w:t xml:space="preserve">, </w:t>
      </w:r>
      <w:r w:rsidRPr="002E501F">
        <w:rPr>
          <w:rFonts w:ascii="Lato" w:hAnsi="Lato" w:cs="Times New Roman"/>
          <w:sz w:val="22"/>
        </w:rPr>
        <w:t>z należytą starannością, zgodnie z zasadami</w:t>
      </w:r>
      <w:r w:rsidR="0049196A">
        <w:rPr>
          <w:rFonts w:ascii="Lato" w:hAnsi="Lato" w:cs="Times New Roman"/>
          <w:sz w:val="22"/>
        </w:rPr>
        <w:t xml:space="preserve"> sztuki budowlanej, </w:t>
      </w:r>
      <w:r w:rsidRPr="002E501F">
        <w:rPr>
          <w:rFonts w:ascii="Lato" w:hAnsi="Lato" w:cs="Times New Roman"/>
          <w:sz w:val="22"/>
        </w:rPr>
        <w:t xml:space="preserve">współczesnej wiedzy technicznej, obowiązującymi w tym zakresie przepisami </w:t>
      </w:r>
      <w:r w:rsidR="00440859">
        <w:rPr>
          <w:rFonts w:ascii="Lato" w:hAnsi="Lato" w:cs="Times New Roman"/>
          <w:sz w:val="22"/>
        </w:rPr>
        <w:t xml:space="preserve">prawa </w:t>
      </w:r>
      <w:r w:rsidRPr="002E501F">
        <w:rPr>
          <w:rFonts w:ascii="Lato" w:hAnsi="Lato" w:cs="Times New Roman"/>
          <w:sz w:val="22"/>
        </w:rPr>
        <w:t>oraz Polskimi Normami, współdziałając na bieżąco z Zamawiającym.</w:t>
      </w:r>
    </w:p>
    <w:p w14:paraId="27086473" w14:textId="0631C1E7" w:rsidR="005F628D" w:rsidRPr="002E501F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Wykonanie</w:t>
      </w:r>
      <w:r w:rsidR="00440859">
        <w:rPr>
          <w:rFonts w:ascii="Lato" w:hAnsi="Lato" w:cs="Times New Roman"/>
          <w:sz w:val="22"/>
        </w:rPr>
        <w:t xml:space="preserve"> przedmiotu umowy</w:t>
      </w:r>
      <w:r w:rsidR="00514FBD" w:rsidRPr="002E501F">
        <w:rPr>
          <w:rFonts w:ascii="Lato" w:hAnsi="Lato" w:cs="Times New Roman"/>
          <w:sz w:val="22"/>
        </w:rPr>
        <w:t xml:space="preserve"> </w:t>
      </w:r>
      <w:r w:rsidRPr="002E501F">
        <w:rPr>
          <w:rFonts w:ascii="Lato" w:hAnsi="Lato" w:cs="Times New Roman"/>
          <w:sz w:val="22"/>
        </w:rPr>
        <w:t xml:space="preserve">nie może zakłócić pracy Urzędu. </w:t>
      </w:r>
    </w:p>
    <w:p w14:paraId="08025ED5" w14:textId="3C4CA51D" w:rsidR="005F628D" w:rsidRPr="002E501F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Zamawiający umożliwi dostęp do pomieszczeń </w:t>
      </w:r>
      <w:r w:rsidR="006623F9" w:rsidRPr="002E501F">
        <w:rPr>
          <w:rFonts w:ascii="Lato" w:hAnsi="Lato" w:cs="Times New Roman"/>
          <w:sz w:val="22"/>
        </w:rPr>
        <w:t xml:space="preserve">Urzędu </w:t>
      </w:r>
      <w:r w:rsidRPr="002E501F">
        <w:rPr>
          <w:rFonts w:ascii="Lato" w:hAnsi="Lato" w:cs="Times New Roman"/>
          <w:sz w:val="22"/>
        </w:rPr>
        <w:t xml:space="preserve">w uzgodnionym przez </w:t>
      </w:r>
      <w:r w:rsidR="0049196A">
        <w:rPr>
          <w:rFonts w:ascii="Lato" w:hAnsi="Lato" w:cs="Times New Roman"/>
          <w:sz w:val="22"/>
        </w:rPr>
        <w:t>S</w:t>
      </w:r>
      <w:r w:rsidRPr="002E501F">
        <w:rPr>
          <w:rFonts w:ascii="Lato" w:hAnsi="Lato" w:cs="Times New Roman"/>
          <w:sz w:val="22"/>
        </w:rPr>
        <w:t>trony terminie.</w:t>
      </w:r>
    </w:p>
    <w:p w14:paraId="5DFCB6B1" w14:textId="2BB1B251" w:rsidR="005F628D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Wszelkie wyroby i materiały niezbędne do wykonania przedmiotu </w:t>
      </w:r>
      <w:r w:rsidR="00514FBD" w:rsidRPr="002E501F">
        <w:rPr>
          <w:rFonts w:ascii="Lato" w:hAnsi="Lato" w:cs="Times New Roman"/>
          <w:sz w:val="22"/>
        </w:rPr>
        <w:t>u</w:t>
      </w:r>
      <w:r w:rsidRPr="002E501F">
        <w:rPr>
          <w:rFonts w:ascii="Lato" w:hAnsi="Lato" w:cs="Times New Roman"/>
          <w:sz w:val="22"/>
        </w:rPr>
        <w:t>mowy dostarcza Wykonawca.</w:t>
      </w:r>
    </w:p>
    <w:p w14:paraId="42F98FAC" w14:textId="5005FD16" w:rsidR="005F628D" w:rsidRPr="002E501F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Wszystkie wyroby i materiały powinny być </w:t>
      </w:r>
      <w:r w:rsidR="00440859">
        <w:rPr>
          <w:rFonts w:ascii="Lato" w:hAnsi="Lato" w:cs="Times New Roman"/>
          <w:sz w:val="22"/>
        </w:rPr>
        <w:t xml:space="preserve">fabrycznie nowe, </w:t>
      </w:r>
      <w:r w:rsidRPr="002E501F">
        <w:rPr>
          <w:rFonts w:ascii="Lato" w:hAnsi="Lato" w:cs="Times New Roman"/>
          <w:sz w:val="22"/>
        </w:rPr>
        <w:t xml:space="preserve">dopuszczone do obrotu i stosowania, posiadać niezbędne certyfikaty i atesty, a także spełniać </w:t>
      </w:r>
      <w:r w:rsidR="00E8626C">
        <w:rPr>
          <w:rFonts w:ascii="Lato" w:hAnsi="Lato" w:cs="Times New Roman"/>
          <w:sz w:val="22"/>
        </w:rPr>
        <w:t xml:space="preserve">wszystkie wymagane </w:t>
      </w:r>
      <w:r w:rsidRPr="002E501F">
        <w:rPr>
          <w:rFonts w:ascii="Lato" w:hAnsi="Lato" w:cs="Times New Roman"/>
          <w:sz w:val="22"/>
        </w:rPr>
        <w:t>warunki techniczne.</w:t>
      </w:r>
    </w:p>
    <w:p w14:paraId="7B099E7C" w14:textId="5AD67E19" w:rsidR="005F628D" w:rsidRDefault="00676BDF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Wykonawca dostarczy przed odbiorem prac dokumentację powykonawczą zawierającą </w:t>
      </w:r>
      <w:r w:rsidR="006A2F26">
        <w:rPr>
          <w:rFonts w:ascii="Lato" w:hAnsi="Lato" w:cs="Times New Roman"/>
          <w:sz w:val="22"/>
        </w:rPr>
        <w:t xml:space="preserve">m.in.: </w:t>
      </w:r>
      <w:r w:rsidRPr="002E501F">
        <w:rPr>
          <w:rFonts w:ascii="Lato" w:hAnsi="Lato" w:cs="Times New Roman"/>
          <w:sz w:val="22"/>
        </w:rPr>
        <w:t xml:space="preserve">deklaracje zgodności, certyfikaty i atesty użytych materiałów. Dostarczenie w/w dokumentów będzie warunkiem rozpoczęcia czynności odbiorowych. Odbiór będzie przeprowadzony w terminie do </w:t>
      </w:r>
      <w:r w:rsidR="004A4AA2" w:rsidRPr="002E501F">
        <w:rPr>
          <w:rFonts w:ascii="Lato" w:hAnsi="Lato" w:cs="Times New Roman"/>
          <w:sz w:val="22"/>
        </w:rPr>
        <w:t>trzech</w:t>
      </w:r>
      <w:r w:rsidRPr="002E501F">
        <w:rPr>
          <w:rFonts w:ascii="Lato" w:hAnsi="Lato" w:cs="Times New Roman"/>
          <w:sz w:val="22"/>
        </w:rPr>
        <w:t xml:space="preserve"> dni roboczych od zgłoszenia gotowości do odbioru i dostarczenia ww</w:t>
      </w:r>
      <w:r w:rsidR="00E8626C">
        <w:rPr>
          <w:rFonts w:ascii="Lato" w:hAnsi="Lato" w:cs="Times New Roman"/>
          <w:sz w:val="22"/>
        </w:rPr>
        <w:t>.</w:t>
      </w:r>
      <w:r w:rsidRPr="002E501F">
        <w:rPr>
          <w:rFonts w:ascii="Lato" w:hAnsi="Lato" w:cs="Times New Roman"/>
          <w:sz w:val="22"/>
        </w:rPr>
        <w:t xml:space="preserve"> dokumentów. </w:t>
      </w:r>
    </w:p>
    <w:p w14:paraId="31AD9CAA" w14:textId="209B6AE7" w:rsidR="00440859" w:rsidRPr="002E501F" w:rsidRDefault="00440859" w:rsidP="000849C5">
      <w:pPr>
        <w:numPr>
          <w:ilvl w:val="0"/>
          <w:numId w:val="1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440859">
        <w:rPr>
          <w:rFonts w:ascii="Lato" w:hAnsi="Lato" w:cs="Times New Roman"/>
          <w:sz w:val="22"/>
        </w:rPr>
        <w:t xml:space="preserve">W przypadku uszkodzenia lub zniszczenia mienia Zamawiającego lub osób trzecich w toku realizacji zadania </w:t>
      </w:r>
      <w:r>
        <w:rPr>
          <w:rFonts w:ascii="Lato" w:hAnsi="Lato" w:cs="Times New Roman"/>
          <w:sz w:val="22"/>
        </w:rPr>
        <w:t xml:space="preserve">, </w:t>
      </w:r>
      <w:r w:rsidRPr="00440859">
        <w:rPr>
          <w:rFonts w:ascii="Lato" w:hAnsi="Lato" w:cs="Times New Roman"/>
          <w:sz w:val="22"/>
        </w:rPr>
        <w:t>Wykonawca zobowiązany jest doprowadzić go do stanu pierwotnego, a w przypadku braku takiej możliwości, zobowiązany jest naprawić wyrządzon</w:t>
      </w:r>
      <w:r w:rsidR="00D716B9">
        <w:rPr>
          <w:rFonts w:ascii="Lato" w:hAnsi="Lato" w:cs="Times New Roman"/>
          <w:sz w:val="22"/>
        </w:rPr>
        <w:t>ą</w:t>
      </w:r>
      <w:r w:rsidRPr="00440859">
        <w:rPr>
          <w:rFonts w:ascii="Lato" w:hAnsi="Lato" w:cs="Times New Roman"/>
          <w:sz w:val="22"/>
        </w:rPr>
        <w:t xml:space="preserve"> szkodę na swój koszt.</w:t>
      </w:r>
    </w:p>
    <w:p w14:paraId="3226C1D3" w14:textId="71B07566" w:rsidR="00D716B9" w:rsidRDefault="00676BDF" w:rsidP="00D716B9">
      <w:pPr>
        <w:numPr>
          <w:ilvl w:val="0"/>
          <w:numId w:val="1"/>
        </w:numPr>
        <w:spacing w:after="0" w:line="276" w:lineRule="auto"/>
        <w:ind w:left="425" w:right="0" w:hanging="425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 przypadku</w:t>
      </w:r>
      <w:r w:rsidR="002107E3">
        <w:rPr>
          <w:rFonts w:ascii="Lato" w:hAnsi="Lato" w:cs="Times New Roman"/>
          <w:sz w:val="22"/>
        </w:rPr>
        <w:t>,</w:t>
      </w:r>
      <w:r w:rsidRPr="002E501F">
        <w:rPr>
          <w:rFonts w:ascii="Lato" w:hAnsi="Lato" w:cs="Times New Roman"/>
          <w:sz w:val="22"/>
        </w:rPr>
        <w:t xml:space="preserve"> gdy podczas odbioru</w:t>
      </w:r>
      <w:r w:rsidR="00E8626C">
        <w:rPr>
          <w:rFonts w:ascii="Lato" w:hAnsi="Lato" w:cs="Times New Roman"/>
          <w:sz w:val="22"/>
        </w:rPr>
        <w:t>,</w:t>
      </w:r>
      <w:r w:rsidRPr="002E501F">
        <w:rPr>
          <w:rFonts w:ascii="Lato" w:hAnsi="Lato" w:cs="Times New Roman"/>
          <w:sz w:val="22"/>
        </w:rPr>
        <w:t xml:space="preserve"> Zamawiający stwierdzi, że w </w:t>
      </w:r>
      <w:r w:rsidR="0049196A">
        <w:rPr>
          <w:rFonts w:ascii="Lato" w:hAnsi="Lato" w:cs="Times New Roman"/>
          <w:sz w:val="22"/>
        </w:rPr>
        <w:t xml:space="preserve">wykonanym </w:t>
      </w:r>
      <w:r w:rsidRPr="002E501F">
        <w:rPr>
          <w:rFonts w:ascii="Lato" w:hAnsi="Lato" w:cs="Times New Roman"/>
          <w:sz w:val="22"/>
        </w:rPr>
        <w:t xml:space="preserve">przedmiocie </w:t>
      </w:r>
      <w:r w:rsidR="00514FBD" w:rsidRPr="002E501F">
        <w:rPr>
          <w:rFonts w:ascii="Lato" w:hAnsi="Lato" w:cs="Times New Roman"/>
          <w:sz w:val="22"/>
        </w:rPr>
        <w:t>u</w:t>
      </w:r>
      <w:r w:rsidRPr="002E501F">
        <w:rPr>
          <w:rFonts w:ascii="Lato" w:hAnsi="Lato" w:cs="Times New Roman"/>
          <w:sz w:val="22"/>
        </w:rPr>
        <w:t>mowy występują wady, Zamawiający wyznaczy w protokole odbioru termin na usunięcie wad przez Wykonawcę.</w:t>
      </w:r>
    </w:p>
    <w:p w14:paraId="51FD4743" w14:textId="3FC7B75C" w:rsidR="00D716B9" w:rsidRDefault="00D716B9" w:rsidP="00D716B9">
      <w:pPr>
        <w:numPr>
          <w:ilvl w:val="0"/>
          <w:numId w:val="1"/>
        </w:numPr>
        <w:spacing w:after="0" w:line="276" w:lineRule="auto"/>
        <w:ind w:left="425" w:right="0" w:hanging="425"/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>Wykonawca</w:t>
      </w:r>
      <w:r w:rsidRPr="00D716B9">
        <w:rPr>
          <w:rFonts w:ascii="Lato" w:hAnsi="Lato" w:cs="Times New Roman"/>
          <w:sz w:val="22"/>
        </w:rPr>
        <w:t xml:space="preserve"> zobowiązuje się do zachowania w tajemnicy wszelkich informacji uzyskanych</w:t>
      </w:r>
      <w:r>
        <w:rPr>
          <w:rFonts w:ascii="Lato" w:hAnsi="Lato" w:cs="Times New Roman"/>
          <w:sz w:val="22"/>
        </w:rPr>
        <w:t xml:space="preserve"> </w:t>
      </w:r>
      <w:r w:rsidRPr="00D716B9">
        <w:rPr>
          <w:rFonts w:ascii="Lato" w:hAnsi="Lato" w:cs="Times New Roman"/>
          <w:sz w:val="22"/>
        </w:rPr>
        <w:t>przez niego w związku z zawarciem i realizacją</w:t>
      </w:r>
      <w:r>
        <w:rPr>
          <w:rFonts w:ascii="Lato" w:hAnsi="Lato" w:cs="Times New Roman"/>
          <w:sz w:val="22"/>
        </w:rPr>
        <w:t xml:space="preserve"> umowy.</w:t>
      </w:r>
    </w:p>
    <w:p w14:paraId="1820BB61" w14:textId="77777777" w:rsidR="00D716B9" w:rsidRPr="00D716B9" w:rsidRDefault="00D716B9" w:rsidP="00D716B9">
      <w:pPr>
        <w:spacing w:after="0" w:line="276" w:lineRule="auto"/>
        <w:ind w:left="425" w:right="0" w:firstLine="0"/>
        <w:rPr>
          <w:rFonts w:ascii="Lato" w:hAnsi="Lato" w:cs="Times New Roman"/>
          <w:sz w:val="22"/>
        </w:rPr>
      </w:pPr>
    </w:p>
    <w:p w14:paraId="2DA98E30" w14:textId="77777777" w:rsidR="006E6E0D" w:rsidRPr="002E501F" w:rsidRDefault="00676BDF" w:rsidP="00023910">
      <w:pPr>
        <w:pStyle w:val="Nagwek1"/>
        <w:spacing w:after="0"/>
        <w:ind w:left="257" w:right="248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§ 3</w:t>
      </w:r>
      <w:r w:rsidR="006E6E0D" w:rsidRPr="002E501F">
        <w:rPr>
          <w:rFonts w:ascii="Lato" w:hAnsi="Lato" w:cs="Times New Roman"/>
          <w:sz w:val="22"/>
        </w:rPr>
        <w:t>.</w:t>
      </w:r>
    </w:p>
    <w:p w14:paraId="3B0621D3" w14:textId="38519AB9" w:rsidR="005F628D" w:rsidRPr="002E501F" w:rsidRDefault="00676BDF" w:rsidP="00A22564">
      <w:pPr>
        <w:pStyle w:val="Nagwek1"/>
        <w:spacing w:after="0"/>
        <w:ind w:left="257" w:right="248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WYNAGRODZENIE WYKONAWCY</w:t>
      </w:r>
    </w:p>
    <w:p w14:paraId="513186EA" w14:textId="77777777" w:rsidR="00A22564" w:rsidRPr="002E501F" w:rsidRDefault="00A22564" w:rsidP="00023910">
      <w:pPr>
        <w:rPr>
          <w:rFonts w:ascii="Lato" w:hAnsi="Lato" w:cs="Times New Roman"/>
          <w:sz w:val="22"/>
        </w:rPr>
      </w:pPr>
    </w:p>
    <w:p w14:paraId="7FBFAAD1" w14:textId="3A25EE58" w:rsidR="00454F88" w:rsidRPr="00454F88" w:rsidRDefault="00454F88" w:rsidP="00454F88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454F88">
        <w:rPr>
          <w:rFonts w:ascii="Lato" w:hAnsi="Lato" w:cs="Times New Roman"/>
          <w:sz w:val="22"/>
        </w:rPr>
        <w:t xml:space="preserve">Za wykonanie przedmiotu umowy, określonego w §1 niniejszej umowy, Strony ustalają wynagrodzenie </w:t>
      </w:r>
      <w:r w:rsidR="008B78C8">
        <w:rPr>
          <w:rFonts w:ascii="Lato" w:hAnsi="Lato" w:cs="Times New Roman"/>
          <w:sz w:val="22"/>
        </w:rPr>
        <w:t xml:space="preserve">ryczałtowe </w:t>
      </w:r>
      <w:r w:rsidRPr="00454F88">
        <w:rPr>
          <w:rFonts w:ascii="Lato" w:hAnsi="Lato" w:cs="Times New Roman"/>
          <w:sz w:val="22"/>
        </w:rPr>
        <w:t>w</w:t>
      </w:r>
      <w:r w:rsidR="00364872">
        <w:rPr>
          <w:rFonts w:ascii="Lato" w:hAnsi="Lato" w:cs="Times New Roman"/>
          <w:sz w:val="22"/>
        </w:rPr>
        <w:t xml:space="preserve"> </w:t>
      </w:r>
      <w:r w:rsidRPr="00454F88">
        <w:rPr>
          <w:rFonts w:ascii="Lato" w:hAnsi="Lato" w:cs="Times New Roman"/>
          <w:sz w:val="22"/>
        </w:rPr>
        <w:t xml:space="preserve">wysokości brutto: </w:t>
      </w:r>
      <w:bookmarkStart w:id="0" w:name="_Hlk204597911"/>
      <w:r w:rsidRPr="00454F88">
        <w:rPr>
          <w:rFonts w:ascii="Lato" w:hAnsi="Lato" w:cs="Times New Roman"/>
          <w:sz w:val="22"/>
        </w:rPr>
        <w:t xml:space="preserve">………………………. </w:t>
      </w:r>
      <w:bookmarkEnd w:id="0"/>
      <w:r w:rsidRPr="00454F88">
        <w:rPr>
          <w:rFonts w:ascii="Lato" w:hAnsi="Lato" w:cs="Times New Roman"/>
          <w:sz w:val="22"/>
        </w:rPr>
        <w:t>złotych (słownie: …………………………………………….).</w:t>
      </w:r>
    </w:p>
    <w:p w14:paraId="3977064F" w14:textId="6F627D19" w:rsidR="00542784" w:rsidRPr="006A2F26" w:rsidRDefault="00454F88" w:rsidP="006A2F26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542784">
        <w:rPr>
          <w:rFonts w:ascii="Lato" w:hAnsi="Lato" w:cs="Times New Roman"/>
          <w:sz w:val="22"/>
        </w:rPr>
        <w:t xml:space="preserve">Powyższe wynagrodzenie jest wynagrodzeniem ryczałtowym i uwzględnia wszystkie koszty i zysk Wykonawcy w związku z realizacją kompletnego przedmiotu umowy zgodnie z </w:t>
      </w:r>
      <w:r w:rsidR="00D716B9">
        <w:rPr>
          <w:rFonts w:ascii="Lato" w:hAnsi="Lato" w:cs="Times New Roman"/>
          <w:sz w:val="22"/>
        </w:rPr>
        <w:t xml:space="preserve">zapisami </w:t>
      </w:r>
      <w:r w:rsidRPr="00542784">
        <w:rPr>
          <w:rFonts w:ascii="Lato" w:hAnsi="Lato" w:cs="Times New Roman"/>
          <w:sz w:val="22"/>
        </w:rPr>
        <w:t>umow</w:t>
      </w:r>
      <w:r w:rsidR="00D716B9">
        <w:rPr>
          <w:rFonts w:ascii="Lato" w:hAnsi="Lato" w:cs="Times New Roman"/>
          <w:sz w:val="22"/>
        </w:rPr>
        <w:t>y</w:t>
      </w:r>
      <w:r w:rsidR="00314931">
        <w:rPr>
          <w:rFonts w:ascii="Lato" w:hAnsi="Lato" w:cs="Times New Roman"/>
          <w:sz w:val="22"/>
        </w:rPr>
        <w:t xml:space="preserve">, </w:t>
      </w:r>
      <w:r w:rsidR="00676BDF" w:rsidRPr="006A2F26">
        <w:rPr>
          <w:rFonts w:ascii="Lato" w:hAnsi="Lato" w:cs="Times New Roman"/>
          <w:sz w:val="22"/>
        </w:rPr>
        <w:t xml:space="preserve">w szczególności </w:t>
      </w:r>
      <w:r w:rsidR="008B78C8" w:rsidRPr="006A2F26">
        <w:rPr>
          <w:rFonts w:ascii="Lato" w:hAnsi="Lato" w:cs="Times New Roman"/>
          <w:sz w:val="22"/>
        </w:rPr>
        <w:t xml:space="preserve">sprzęt, </w:t>
      </w:r>
      <w:r w:rsidR="00676BDF" w:rsidRPr="006A2F26">
        <w:rPr>
          <w:rFonts w:ascii="Lato" w:hAnsi="Lato" w:cs="Times New Roman"/>
          <w:sz w:val="22"/>
        </w:rPr>
        <w:t>materiały i narzędzia użyte przy wykonaniu przedmiotu umowy.</w:t>
      </w:r>
    </w:p>
    <w:p w14:paraId="44A5AA3D" w14:textId="08DB814C" w:rsidR="00464C9D" w:rsidRDefault="00464C9D" w:rsidP="000849C5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Ustalon</w:t>
      </w:r>
      <w:r w:rsidR="00542784">
        <w:rPr>
          <w:rFonts w:ascii="Lato" w:hAnsi="Lato" w:cs="Times New Roman"/>
          <w:sz w:val="22"/>
        </w:rPr>
        <w:t>e wynagrodzenie</w:t>
      </w:r>
      <w:r w:rsidRPr="002E501F">
        <w:rPr>
          <w:rFonts w:ascii="Lato" w:hAnsi="Lato" w:cs="Times New Roman"/>
          <w:sz w:val="22"/>
        </w:rPr>
        <w:t xml:space="preserve"> będzie niezmienn</w:t>
      </w:r>
      <w:r w:rsidR="007C3B15">
        <w:rPr>
          <w:rFonts w:ascii="Lato" w:hAnsi="Lato" w:cs="Times New Roman"/>
          <w:sz w:val="22"/>
        </w:rPr>
        <w:t>e</w:t>
      </w:r>
      <w:r w:rsidRPr="002E501F">
        <w:rPr>
          <w:rFonts w:ascii="Lato" w:hAnsi="Lato" w:cs="Times New Roman"/>
          <w:sz w:val="22"/>
        </w:rPr>
        <w:t xml:space="preserve"> przez cały okres trwania umowy.</w:t>
      </w:r>
    </w:p>
    <w:p w14:paraId="1DDC2DBA" w14:textId="7ABBEF94" w:rsidR="00ED3CB0" w:rsidRDefault="00ED3CB0" w:rsidP="00ED3CB0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ED3CB0">
        <w:rPr>
          <w:rFonts w:ascii="Lato" w:hAnsi="Lato" w:cs="Times New Roman"/>
          <w:sz w:val="22"/>
        </w:rPr>
        <w:lastRenderedPageBreak/>
        <w:t>Wykonawca nie może żądać podwyższenia wynagrodzenia określonego w ust. 1. w przypadku nieprzewidzianym w umowie, nawet jeżeli w chwili zawarcia umowy, na bazie dostarczonych materiałów wyjściowych, nie przewidział wszystkich kosztów niezbędnych do prawidłowej realizacji przedmiotu umowy.</w:t>
      </w:r>
    </w:p>
    <w:p w14:paraId="6D079BC3" w14:textId="0FE0CB51" w:rsidR="00ED3CB0" w:rsidRDefault="00ED3CB0" w:rsidP="00ED3CB0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ED3CB0">
        <w:rPr>
          <w:rFonts w:ascii="Lato" w:hAnsi="Lato" w:cs="Times New Roman"/>
          <w:sz w:val="22"/>
        </w:rPr>
        <w:t>W przypadku konieczności wykonania robót dodatkowych, których nie można było przewidzieć w chwili zawierania niniejszej umowy, Wykonawca ponosi ryzyko ich wykonania w ramach wynagrodzenia ryczałtowego określonego w</w:t>
      </w:r>
      <w:r w:rsidR="00314931">
        <w:rPr>
          <w:rFonts w:ascii="Lato" w:hAnsi="Lato" w:cs="Times New Roman"/>
          <w:sz w:val="22"/>
        </w:rPr>
        <w:t xml:space="preserve"> </w:t>
      </w:r>
      <w:r w:rsidRPr="00ED3CB0">
        <w:rPr>
          <w:rFonts w:ascii="Lato" w:hAnsi="Lato" w:cs="Times New Roman"/>
          <w:sz w:val="22"/>
        </w:rPr>
        <w:t xml:space="preserve">§ </w:t>
      </w:r>
      <w:r>
        <w:rPr>
          <w:rFonts w:ascii="Lato" w:hAnsi="Lato" w:cs="Times New Roman"/>
          <w:sz w:val="22"/>
        </w:rPr>
        <w:t>3</w:t>
      </w:r>
      <w:r w:rsidRPr="00ED3CB0">
        <w:rPr>
          <w:rFonts w:ascii="Lato" w:hAnsi="Lato" w:cs="Times New Roman"/>
          <w:sz w:val="22"/>
        </w:rPr>
        <w:t xml:space="preserve"> </w:t>
      </w:r>
      <w:r w:rsidR="00314931">
        <w:rPr>
          <w:rFonts w:ascii="Lato" w:hAnsi="Lato" w:cs="Times New Roman"/>
          <w:sz w:val="22"/>
        </w:rPr>
        <w:t xml:space="preserve">ust. 1 </w:t>
      </w:r>
      <w:r w:rsidRPr="00ED3CB0">
        <w:rPr>
          <w:rFonts w:ascii="Lato" w:hAnsi="Lato" w:cs="Times New Roman"/>
          <w:sz w:val="22"/>
        </w:rPr>
        <w:t>niniejszej umowy.</w:t>
      </w:r>
    </w:p>
    <w:p w14:paraId="6DE57D10" w14:textId="77777777" w:rsidR="003757E6" w:rsidRPr="003757E6" w:rsidRDefault="003757E6" w:rsidP="003757E6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3757E6">
        <w:rPr>
          <w:rFonts w:ascii="Lato" w:hAnsi="Lato" w:cs="Times New Roman"/>
          <w:sz w:val="22"/>
        </w:rPr>
        <w:t xml:space="preserve">Warunkiem zapłaty przez Zamawiającego należnego Wykonawcy wynagrodzenia za odebrane roboty budowlane jest przedstawienie przez Wykonawcę dowodów zapłaty (potwierdzenia dokonania przelewu bankowego i kopię faktury lub rachunku, stanowiącego podstawę do zapłaty) wymagalnego wynagrodzenia podwykonawcom lub dalszym podwykonawcom, którzy zawarli zaakceptowaną przez Zamawiającego umowę o podwykonawstwo, której przedmiotem są roboty budowlane lub którzy zawarli przedłożoną Zamawiającemu umowę o podwykonawstwo, której przedmiotem są dostawy lub usługi, za wykonane i odebrane roboty budowlane, dostawy i usługi. </w:t>
      </w:r>
    </w:p>
    <w:p w14:paraId="2E8D08E1" w14:textId="21CA6DF9" w:rsidR="003757E6" w:rsidRPr="00C36753" w:rsidRDefault="003757E6" w:rsidP="00C36753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3757E6">
        <w:rPr>
          <w:rFonts w:ascii="Lato" w:hAnsi="Lato" w:cs="Times New Roman"/>
          <w:sz w:val="22"/>
        </w:rPr>
        <w:t>W razie otrzymania przez Zamawiającego informacji, iż Wykonawca nie zapłacił podwykonawcy za wykonane prace, Zamawiający będzie miał prawo do powstrzymania się z płatnością wynagrodzenia Wykonawcy do czasu wyjaśnienia tej okoliczności, cz</w:t>
      </w:r>
      <w:r w:rsidR="00E50003">
        <w:rPr>
          <w:rFonts w:ascii="Lato" w:hAnsi="Lato" w:cs="Times New Roman"/>
          <w:sz w:val="22"/>
        </w:rPr>
        <w:t>ę</w:t>
      </w:r>
      <w:r w:rsidRPr="003757E6">
        <w:rPr>
          <w:rFonts w:ascii="Lato" w:hAnsi="Lato" w:cs="Times New Roman"/>
          <w:sz w:val="22"/>
        </w:rPr>
        <w:t>ść zatrzymanego wynagrodzenia nie będzie wyższa niż sporna kwota.</w:t>
      </w:r>
    </w:p>
    <w:p w14:paraId="702F3A5D" w14:textId="3F86A4FC" w:rsidR="003757E6" w:rsidRPr="003757E6" w:rsidRDefault="003757E6" w:rsidP="003757E6">
      <w:pPr>
        <w:pStyle w:val="Akapitzlist"/>
        <w:numPr>
          <w:ilvl w:val="0"/>
          <w:numId w:val="2"/>
        </w:numPr>
        <w:rPr>
          <w:rFonts w:ascii="Lato" w:hAnsi="Lato" w:cs="Times New Roman"/>
          <w:sz w:val="22"/>
        </w:rPr>
      </w:pPr>
      <w:r w:rsidRPr="003757E6">
        <w:rPr>
          <w:rFonts w:ascii="Lato" w:hAnsi="Lato" w:cs="Times New Roman"/>
          <w:sz w:val="22"/>
        </w:rPr>
        <w:t xml:space="preserve">W przypadku realizacji części Przedmiotu umowy przez podwykonawcę bądź dalszego podwykonawcę, Zamawiający zastrzega sobie prawo wglądu w dokumenty finansowe potwierdzające uregulowanie należności wynikających z umowy pomiędzy Wykonawca a podwykonawca bądź dalszym podwykonawcą. </w:t>
      </w:r>
    </w:p>
    <w:p w14:paraId="417C328E" w14:textId="04F0B6B1" w:rsidR="005F628D" w:rsidRPr="002E501F" w:rsidRDefault="00676BDF" w:rsidP="000849C5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Podstawą wystawienia faktury/rachunku będzie prawidłowe wykonanie</w:t>
      </w:r>
      <w:r w:rsidR="00542784">
        <w:rPr>
          <w:rFonts w:ascii="Lato" w:hAnsi="Lato" w:cs="Times New Roman"/>
          <w:sz w:val="22"/>
        </w:rPr>
        <w:t xml:space="preserve"> przedmiotu umowy </w:t>
      </w:r>
      <w:r w:rsidRPr="002E501F">
        <w:rPr>
          <w:rFonts w:ascii="Lato" w:hAnsi="Lato" w:cs="Times New Roman"/>
          <w:sz w:val="22"/>
        </w:rPr>
        <w:t>i potwierdzenie tego przez przedstawiciela Zamawiającego poprzez podpisanie protokołu odbioru. Protokół będzie zawierał następujące informacje: krótki opis przedmiotu zamówienia, ocenę prawidłowości wykonania</w:t>
      </w:r>
      <w:r w:rsidR="00542784">
        <w:rPr>
          <w:rFonts w:ascii="Lato" w:hAnsi="Lato" w:cs="Times New Roman"/>
          <w:sz w:val="22"/>
        </w:rPr>
        <w:t xml:space="preserve"> przedmiotu umowy</w:t>
      </w:r>
      <w:r w:rsidR="00D716B9">
        <w:rPr>
          <w:rFonts w:ascii="Lato" w:hAnsi="Lato" w:cs="Times New Roman"/>
          <w:sz w:val="22"/>
        </w:rPr>
        <w:t xml:space="preserve">. </w:t>
      </w:r>
      <w:r w:rsidRPr="002E501F">
        <w:rPr>
          <w:rFonts w:ascii="Lato" w:hAnsi="Lato" w:cs="Times New Roman"/>
          <w:sz w:val="22"/>
        </w:rPr>
        <w:t>W protokole zostanie również umieszczona informacja o braku albo istnieniu uwag lub zastrzeżeń do wykonania przedmiotu umowy.</w:t>
      </w:r>
    </w:p>
    <w:p w14:paraId="54AC43DB" w14:textId="2DBB8DC4" w:rsidR="005F628D" w:rsidRPr="000F5D10" w:rsidRDefault="00676BDF" w:rsidP="000849C5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0F5D10">
        <w:rPr>
          <w:rFonts w:ascii="Lato" w:hAnsi="Lato" w:cs="Times New Roman"/>
          <w:sz w:val="22"/>
        </w:rPr>
        <w:t xml:space="preserve">Wynagrodzenie Wykonawcy płatne będzie </w:t>
      </w:r>
      <w:r w:rsidR="000020FE" w:rsidRPr="000F5D10">
        <w:rPr>
          <w:rFonts w:ascii="Lato" w:hAnsi="Lato" w:cs="Times New Roman"/>
          <w:sz w:val="22"/>
        </w:rPr>
        <w:t>po wykonaniu</w:t>
      </w:r>
      <w:r w:rsidR="001115F0" w:rsidRPr="000F5D10">
        <w:rPr>
          <w:rFonts w:ascii="Lato" w:hAnsi="Lato" w:cs="Times New Roman"/>
          <w:sz w:val="22"/>
        </w:rPr>
        <w:t xml:space="preserve"> przedmiotu umow</w:t>
      </w:r>
      <w:r w:rsidRPr="000F5D10">
        <w:rPr>
          <w:rFonts w:ascii="Lato" w:hAnsi="Lato" w:cs="Times New Roman"/>
          <w:sz w:val="22"/>
        </w:rPr>
        <w:t>y, o którym mowa w §1 oraz po podpisaniu protokołu odbioru</w:t>
      </w:r>
      <w:r w:rsidR="00D716B9">
        <w:rPr>
          <w:rFonts w:ascii="Lato" w:hAnsi="Lato" w:cs="Times New Roman"/>
          <w:sz w:val="22"/>
        </w:rPr>
        <w:t>,</w:t>
      </w:r>
      <w:r w:rsidRPr="000F5D10">
        <w:rPr>
          <w:rFonts w:ascii="Lato" w:hAnsi="Lato" w:cs="Times New Roman"/>
          <w:sz w:val="22"/>
        </w:rPr>
        <w:t xml:space="preserve"> na podstawie poprawnie wystawionej faktury/rachunku, przelewem na konto Wykonawcy ………………………………… w banku ……………………………, w terminie 21 dni od dnia jej doręczenia Zamawiającemu.</w:t>
      </w:r>
    </w:p>
    <w:p w14:paraId="6FB41354" w14:textId="179A7CA5" w:rsidR="005F628D" w:rsidRPr="002E501F" w:rsidRDefault="00676BDF" w:rsidP="000849C5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Fakturę/rachunek Wykonawca wystawi na: </w:t>
      </w:r>
    </w:p>
    <w:p w14:paraId="2183DAFB" w14:textId="4A433EDD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>Nabywca:</w:t>
      </w:r>
      <w:r w:rsidRPr="002E501F">
        <w:rPr>
          <w:rFonts w:ascii="Lato" w:hAnsi="Lato" w:cs="Times New Roman"/>
          <w:b/>
          <w:bCs/>
          <w:sz w:val="22"/>
        </w:rPr>
        <w:tab/>
      </w:r>
      <w:r w:rsidRPr="002E501F">
        <w:rPr>
          <w:rFonts w:ascii="Lato" w:hAnsi="Lato" w:cs="Times New Roman"/>
          <w:sz w:val="22"/>
        </w:rPr>
        <w:tab/>
        <w:t xml:space="preserve"> </w:t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Województwo Podlaskie (</w:t>
      </w:r>
      <w:r w:rsidRPr="002E501F">
        <w:rPr>
          <w:rFonts w:ascii="Lato" w:hAnsi="Lato" w:cs="Times New Roman"/>
          <w:i/>
          <w:iCs/>
          <w:sz w:val="22"/>
        </w:rPr>
        <w:t>jako Podmiot 2 w KSeF</w:t>
      </w:r>
      <w:r w:rsidRPr="002E501F">
        <w:rPr>
          <w:rFonts w:ascii="Lato" w:hAnsi="Lato" w:cs="Times New Roman"/>
          <w:sz w:val="22"/>
        </w:rPr>
        <w:t>)</w:t>
      </w:r>
    </w:p>
    <w:p w14:paraId="3061BE82" w14:textId="74BFB8CA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ul. M. Curie-Skłodowskiej 14</w:t>
      </w:r>
    </w:p>
    <w:p w14:paraId="44F9D823" w14:textId="3C44C9C4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15-097 Białystok</w:t>
      </w:r>
    </w:p>
    <w:p w14:paraId="145CE6C9" w14:textId="4DBB0F41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NIP: 542-25-42-016</w:t>
      </w:r>
    </w:p>
    <w:p w14:paraId="7147AD72" w14:textId="3A700EA3" w:rsidR="000020FE" w:rsidRPr="002E501F" w:rsidRDefault="000020FE" w:rsidP="000020FE">
      <w:pPr>
        <w:spacing w:line="276" w:lineRule="auto"/>
        <w:ind w:left="3540" w:right="0" w:hanging="3114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 xml:space="preserve">Odbiorca: </w:t>
      </w:r>
      <w:r w:rsidRPr="002E501F">
        <w:rPr>
          <w:rFonts w:ascii="Lato" w:hAnsi="Lato" w:cs="Times New Roman"/>
          <w:sz w:val="22"/>
        </w:rPr>
        <w:t xml:space="preserve">(Podmiot inny) </w:t>
      </w:r>
      <w:r w:rsidRPr="002E501F">
        <w:rPr>
          <w:rFonts w:ascii="Lato" w:hAnsi="Lato" w:cs="Times New Roman"/>
          <w:sz w:val="22"/>
        </w:rPr>
        <w:tab/>
        <w:t>Urząd Marszałkowski Województwa Podlaskiego (</w:t>
      </w:r>
      <w:r w:rsidRPr="002E501F">
        <w:rPr>
          <w:rFonts w:ascii="Lato" w:hAnsi="Lato" w:cs="Times New Roman"/>
          <w:i/>
          <w:iCs/>
          <w:sz w:val="22"/>
        </w:rPr>
        <w:t>jako Podmiot 3 w KSeF</w:t>
      </w:r>
      <w:r w:rsidRPr="002E501F">
        <w:rPr>
          <w:rFonts w:ascii="Lato" w:hAnsi="Lato" w:cs="Times New Roman"/>
          <w:sz w:val="22"/>
        </w:rPr>
        <w:t>)</w:t>
      </w:r>
    </w:p>
    <w:p w14:paraId="778DFDEF" w14:textId="63CC3169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ul. M. Curie-Skłodowskiej 14 (</w:t>
      </w:r>
      <w:r w:rsidRPr="002E501F">
        <w:rPr>
          <w:rFonts w:ascii="Lato" w:hAnsi="Lato" w:cs="Times New Roman"/>
          <w:i/>
          <w:iCs/>
          <w:sz w:val="22"/>
        </w:rPr>
        <w:t>opcjonalnie</w:t>
      </w:r>
      <w:r w:rsidRPr="002E501F">
        <w:rPr>
          <w:rFonts w:ascii="Lato" w:hAnsi="Lato" w:cs="Times New Roman"/>
          <w:sz w:val="22"/>
        </w:rPr>
        <w:t>)</w:t>
      </w:r>
    </w:p>
    <w:p w14:paraId="1D53B9A8" w14:textId="3CDE08E0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15-097 Białystok</w:t>
      </w:r>
    </w:p>
    <w:p w14:paraId="15DE6AB4" w14:textId="35F25A74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NIP: 542-34-64-152 (</w:t>
      </w:r>
      <w:r w:rsidRPr="002E501F">
        <w:rPr>
          <w:rFonts w:ascii="Lato" w:hAnsi="Lato" w:cs="Times New Roman"/>
          <w:i/>
          <w:iCs/>
          <w:sz w:val="22"/>
        </w:rPr>
        <w:t>obligatoryjnie</w:t>
      </w:r>
      <w:r w:rsidRPr="002E501F">
        <w:rPr>
          <w:rFonts w:ascii="Lato" w:hAnsi="Lato" w:cs="Times New Roman"/>
          <w:sz w:val="22"/>
        </w:rPr>
        <w:t>)</w:t>
      </w:r>
    </w:p>
    <w:p w14:paraId="5C0451E3" w14:textId="5E132BEE" w:rsidR="000020FE" w:rsidRPr="002E501F" w:rsidRDefault="000020FE" w:rsidP="000020FE">
      <w:p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 xml:space="preserve">Status Nabywcy: </w:t>
      </w:r>
      <w:r w:rsidRPr="002E501F">
        <w:rPr>
          <w:rFonts w:ascii="Lato" w:hAnsi="Lato" w:cs="Times New Roman"/>
          <w:b/>
          <w:bCs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(</w:t>
      </w:r>
      <w:r w:rsidRPr="002E501F">
        <w:rPr>
          <w:rFonts w:ascii="Lato" w:hAnsi="Lato" w:cs="Times New Roman"/>
          <w:i/>
          <w:iCs/>
          <w:sz w:val="22"/>
        </w:rPr>
        <w:t>obligatoryjnie należy wskazać te informacje</w:t>
      </w:r>
      <w:r w:rsidRPr="002E501F">
        <w:rPr>
          <w:rFonts w:ascii="Lato" w:hAnsi="Lato" w:cs="Times New Roman"/>
          <w:sz w:val="22"/>
        </w:rPr>
        <w:t>)</w:t>
      </w:r>
    </w:p>
    <w:p w14:paraId="4BF8E628" w14:textId="36D812A8" w:rsidR="000020FE" w:rsidRPr="002E501F" w:rsidRDefault="000020FE" w:rsidP="000020FE">
      <w:pPr>
        <w:pStyle w:val="Akapitzlist"/>
        <w:numPr>
          <w:ilvl w:val="0"/>
          <w:numId w:val="41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Jednostka Samorządu Terytorialnego </w:t>
      </w:r>
      <w:r w:rsidRPr="002E501F">
        <w:rPr>
          <w:rFonts w:ascii="Lato" w:hAnsi="Lato" w:cs="Times New Roman"/>
          <w:b/>
          <w:bCs/>
          <w:sz w:val="22"/>
        </w:rPr>
        <w:t>(TAK)</w:t>
      </w:r>
    </w:p>
    <w:p w14:paraId="20458783" w14:textId="34E811F3" w:rsidR="000020FE" w:rsidRPr="002E501F" w:rsidRDefault="000020FE" w:rsidP="000020FE">
      <w:pPr>
        <w:pStyle w:val="Akapitzlist"/>
        <w:numPr>
          <w:ilvl w:val="0"/>
          <w:numId w:val="41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Członek grupy VAT</w:t>
      </w:r>
      <w:r w:rsidRPr="002E501F">
        <w:rPr>
          <w:rFonts w:ascii="Lato" w:hAnsi="Lato" w:cs="Times New Roman"/>
          <w:b/>
          <w:bCs/>
          <w:sz w:val="22"/>
        </w:rPr>
        <w:t xml:space="preserve"> (NIE)</w:t>
      </w:r>
    </w:p>
    <w:p w14:paraId="7EBD8812" w14:textId="00908765" w:rsidR="000020FE" w:rsidRPr="002E501F" w:rsidRDefault="000020FE" w:rsidP="000020FE">
      <w:pPr>
        <w:spacing w:line="276" w:lineRule="auto"/>
        <w:ind w:right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lastRenderedPageBreak/>
        <w:t xml:space="preserve">         </w:t>
      </w:r>
      <w:r w:rsidRPr="002E501F">
        <w:rPr>
          <w:rFonts w:ascii="Lato" w:hAnsi="Lato" w:cs="Times New Roman"/>
          <w:b/>
          <w:bCs/>
          <w:sz w:val="22"/>
        </w:rPr>
        <w:t>Rola Podmiotu 3 jako:</w:t>
      </w:r>
      <w:r w:rsidRPr="002E501F">
        <w:rPr>
          <w:rFonts w:ascii="Lato" w:hAnsi="Lato" w:cs="Times New Roman"/>
          <w:sz w:val="22"/>
        </w:rPr>
        <w:t xml:space="preserve"> </w:t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  <w:t>„8” Jednostka Samorządu Terytorialnego - odbiorca</w:t>
      </w:r>
      <w:r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ab/>
      </w:r>
    </w:p>
    <w:p w14:paraId="6A56777F" w14:textId="00A8AC21" w:rsidR="005F628D" w:rsidRPr="002E501F" w:rsidRDefault="00676BDF" w:rsidP="00EA4170">
      <w:pPr>
        <w:pStyle w:val="Akapitzlist"/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Zamawiający informuje, że adresem do korespondencji w ramach niniejszej umowy  </w:t>
      </w:r>
      <w:r w:rsidR="005C4856" w:rsidRPr="002E501F">
        <w:rPr>
          <w:rFonts w:ascii="Lato" w:hAnsi="Lato" w:cs="Times New Roman"/>
          <w:sz w:val="22"/>
        </w:rPr>
        <w:br/>
      </w:r>
      <w:r w:rsidRPr="002E501F">
        <w:rPr>
          <w:rFonts w:ascii="Lato" w:hAnsi="Lato" w:cs="Times New Roman"/>
          <w:sz w:val="22"/>
        </w:rPr>
        <w:t xml:space="preserve">jest Urząd Marszałkowski Województwa Podlaskiego, Departament </w:t>
      </w:r>
      <w:r w:rsidR="00FA2253" w:rsidRPr="002E501F">
        <w:rPr>
          <w:rFonts w:ascii="Lato" w:hAnsi="Lato" w:cs="Times New Roman"/>
          <w:sz w:val="22"/>
        </w:rPr>
        <w:t>Zarządzania Funduszami i Programami</w:t>
      </w:r>
      <w:r w:rsidRPr="002E501F">
        <w:rPr>
          <w:rFonts w:ascii="Lato" w:hAnsi="Lato" w:cs="Times New Roman"/>
          <w:sz w:val="22"/>
        </w:rPr>
        <w:t>, ul. Poleska 89, 15-874 Białystok.</w:t>
      </w:r>
    </w:p>
    <w:p w14:paraId="12333841" w14:textId="77777777" w:rsidR="005F628D" w:rsidRPr="002E501F" w:rsidRDefault="00676BDF" w:rsidP="000849C5">
      <w:pPr>
        <w:numPr>
          <w:ilvl w:val="0"/>
          <w:numId w:val="2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Do współpracy w sprawach związanych z realizacją przedmiotu umowy upoważnia się: </w:t>
      </w:r>
    </w:p>
    <w:p w14:paraId="1CEF071B" w14:textId="77777777" w:rsidR="00FA2253" w:rsidRPr="002E501F" w:rsidRDefault="00676BDF" w:rsidP="000849C5">
      <w:pPr>
        <w:spacing w:line="276" w:lineRule="auto"/>
        <w:ind w:left="411" w:right="0" w:firstLine="0"/>
        <w:jc w:val="left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-</w:t>
      </w:r>
      <w:r w:rsidR="00A12C44" w:rsidRPr="002E501F">
        <w:rPr>
          <w:rFonts w:ascii="Lato" w:hAnsi="Lato" w:cs="Times New Roman"/>
          <w:sz w:val="22"/>
        </w:rPr>
        <w:t xml:space="preserve"> </w:t>
      </w:r>
      <w:r w:rsidRPr="002E501F">
        <w:rPr>
          <w:rFonts w:ascii="Lato" w:hAnsi="Lato" w:cs="Times New Roman"/>
          <w:sz w:val="22"/>
        </w:rPr>
        <w:t>ze strony Zamawiającego –</w:t>
      </w:r>
      <w:r w:rsidR="00A12C44" w:rsidRPr="002E501F">
        <w:rPr>
          <w:rFonts w:ascii="Lato" w:hAnsi="Lato" w:cs="Times New Roman"/>
          <w:sz w:val="22"/>
        </w:rPr>
        <w:t xml:space="preserve"> </w:t>
      </w:r>
      <w:r w:rsidRPr="002E501F">
        <w:rPr>
          <w:rFonts w:ascii="Lato" w:hAnsi="Lato" w:cs="Times New Roman"/>
          <w:sz w:val="22"/>
        </w:rPr>
        <w:t>……………………………………………………………</w:t>
      </w:r>
      <w:r w:rsidR="00A12C44" w:rsidRPr="002E501F">
        <w:rPr>
          <w:rFonts w:ascii="Lato" w:hAnsi="Lato" w:cs="Times New Roman"/>
          <w:sz w:val="22"/>
        </w:rPr>
        <w:t xml:space="preserve">                                         </w:t>
      </w:r>
      <w:r w:rsidRPr="002E501F">
        <w:rPr>
          <w:rFonts w:ascii="Lato" w:hAnsi="Lato" w:cs="Times New Roman"/>
          <w:sz w:val="22"/>
        </w:rPr>
        <w:t xml:space="preserve">        </w:t>
      </w:r>
    </w:p>
    <w:p w14:paraId="48CC5C14" w14:textId="1FF53495" w:rsidR="00123C3A" w:rsidRPr="002E501F" w:rsidRDefault="00FA2253" w:rsidP="000849C5">
      <w:pPr>
        <w:spacing w:line="276" w:lineRule="auto"/>
        <w:ind w:left="411" w:right="0" w:firstLine="0"/>
        <w:jc w:val="left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- </w:t>
      </w:r>
      <w:r w:rsidR="00676BDF" w:rsidRPr="002E501F">
        <w:rPr>
          <w:rFonts w:ascii="Lato" w:hAnsi="Lato" w:cs="Times New Roman"/>
          <w:sz w:val="22"/>
        </w:rPr>
        <w:t>ze strony Wykonawcy  – ………………………………………………………………</w:t>
      </w:r>
    </w:p>
    <w:p w14:paraId="398F3112" w14:textId="51535E76" w:rsidR="002E3F7A" w:rsidRPr="002E501F" w:rsidRDefault="006E6E0D" w:rsidP="00E722A9">
      <w:pPr>
        <w:spacing w:line="276" w:lineRule="auto"/>
        <w:ind w:left="411" w:right="0" w:hanging="411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1</w:t>
      </w:r>
      <w:r w:rsidR="00DB38CA">
        <w:rPr>
          <w:rFonts w:ascii="Lato" w:hAnsi="Lato" w:cs="Times New Roman"/>
          <w:sz w:val="22"/>
        </w:rPr>
        <w:t>4</w:t>
      </w:r>
      <w:r w:rsidRPr="002E501F">
        <w:rPr>
          <w:rFonts w:ascii="Lato" w:hAnsi="Lato" w:cs="Times New Roman"/>
          <w:sz w:val="22"/>
        </w:rPr>
        <w:t xml:space="preserve">. </w:t>
      </w:r>
      <w:r w:rsidR="00676BDF" w:rsidRPr="002E501F">
        <w:rPr>
          <w:rFonts w:ascii="Lato" w:hAnsi="Lato" w:cs="Times New Roman"/>
          <w:sz w:val="22"/>
        </w:rPr>
        <w:t>Zmiana osoby kontaktowej ze strony Zamawiającego lub Wykonawcy nie stanowi zmiany niniejszej umowy i następuje przez pisemne powiadomienie drugiej strony</w:t>
      </w:r>
      <w:r w:rsidR="00D716B9">
        <w:rPr>
          <w:rFonts w:ascii="Lato" w:hAnsi="Lato" w:cs="Times New Roman"/>
          <w:sz w:val="22"/>
        </w:rPr>
        <w:t>, może być mailowo.</w:t>
      </w:r>
    </w:p>
    <w:p w14:paraId="31784345" w14:textId="093E256B" w:rsidR="006E6E0D" w:rsidRPr="002E501F" w:rsidRDefault="00435C84" w:rsidP="00E722A9">
      <w:pPr>
        <w:spacing w:line="276" w:lineRule="auto"/>
        <w:ind w:left="411" w:right="0" w:hanging="411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1</w:t>
      </w:r>
      <w:r w:rsidR="00DB38CA">
        <w:rPr>
          <w:rFonts w:ascii="Lato" w:hAnsi="Lato" w:cs="Times New Roman"/>
          <w:sz w:val="22"/>
        </w:rPr>
        <w:t>5</w:t>
      </w:r>
      <w:r w:rsidRPr="002E501F">
        <w:rPr>
          <w:rFonts w:ascii="Lato" w:hAnsi="Lato" w:cs="Times New Roman"/>
          <w:sz w:val="22"/>
        </w:rPr>
        <w:t>. Wykonawca może powierzyć wykonanie części zamówienia Podwykonawcy.</w:t>
      </w:r>
    </w:p>
    <w:p w14:paraId="777A4AAC" w14:textId="77777777" w:rsidR="00435C84" w:rsidRPr="002E501F" w:rsidRDefault="00435C84" w:rsidP="00E03E34">
      <w:pPr>
        <w:spacing w:line="276" w:lineRule="auto"/>
        <w:ind w:left="411" w:right="0" w:hanging="411"/>
        <w:jc w:val="left"/>
        <w:rPr>
          <w:rFonts w:ascii="Lato" w:hAnsi="Lato" w:cs="Times New Roman"/>
          <w:sz w:val="22"/>
        </w:rPr>
      </w:pPr>
    </w:p>
    <w:p w14:paraId="52ECE5EE" w14:textId="77777777" w:rsidR="006E6E0D" w:rsidRPr="002E501F" w:rsidRDefault="00676BDF" w:rsidP="00023910">
      <w:pPr>
        <w:pStyle w:val="Nagwek1"/>
        <w:spacing w:after="0"/>
        <w:ind w:left="25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§ 4</w:t>
      </w:r>
      <w:r w:rsidR="006E6E0D" w:rsidRPr="002E501F">
        <w:rPr>
          <w:rFonts w:ascii="Lato" w:hAnsi="Lato" w:cs="Times New Roman"/>
          <w:sz w:val="22"/>
        </w:rPr>
        <w:t>.</w:t>
      </w:r>
    </w:p>
    <w:p w14:paraId="32EC3972" w14:textId="77777777" w:rsidR="00A22564" w:rsidRPr="002E501F" w:rsidRDefault="00676BDF" w:rsidP="00A22564">
      <w:pPr>
        <w:pStyle w:val="Nagwek1"/>
        <w:spacing w:after="0"/>
        <w:ind w:left="25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KARY UMOWNE</w:t>
      </w:r>
    </w:p>
    <w:p w14:paraId="6A60264A" w14:textId="7E5C3863" w:rsidR="005F628D" w:rsidRPr="002E501F" w:rsidRDefault="00676BDF" w:rsidP="00023910">
      <w:pPr>
        <w:pStyle w:val="Nagwek1"/>
        <w:spacing w:after="0"/>
        <w:ind w:left="25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  </w:t>
      </w:r>
    </w:p>
    <w:p w14:paraId="05A9C71E" w14:textId="77777777" w:rsidR="005F628D" w:rsidRPr="002E501F" w:rsidRDefault="00676BDF" w:rsidP="000849C5">
      <w:pPr>
        <w:pStyle w:val="Akapitzlist"/>
        <w:numPr>
          <w:ilvl w:val="0"/>
          <w:numId w:val="6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Wykonawca zobowiązany jest zapłacić Zamawiającemu kary umowne w następujących przypadkach i wysokościach:</w:t>
      </w:r>
    </w:p>
    <w:p w14:paraId="5D488265" w14:textId="419A9013" w:rsidR="005F628D" w:rsidRPr="002E501F" w:rsidRDefault="00044108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 xml:space="preserve">w przypadku </w:t>
      </w:r>
      <w:r w:rsidR="00676BDF" w:rsidRPr="002E501F">
        <w:rPr>
          <w:rFonts w:ascii="Lato" w:hAnsi="Lato" w:cs="Times New Roman"/>
          <w:sz w:val="22"/>
        </w:rPr>
        <w:t xml:space="preserve">odstąpienia od umowy w całości albo w części przez którąkolwiek ze Stron z </w:t>
      </w:r>
      <w:r w:rsidR="00865B98" w:rsidRPr="002E501F">
        <w:rPr>
          <w:rFonts w:ascii="Lato" w:hAnsi="Lato" w:cs="Times New Roman"/>
          <w:sz w:val="22"/>
        </w:rPr>
        <w:t>przyczyn zawinionych przez W</w:t>
      </w:r>
      <w:r w:rsidR="00676BDF" w:rsidRPr="002E501F">
        <w:rPr>
          <w:rFonts w:ascii="Lato" w:hAnsi="Lato" w:cs="Times New Roman"/>
          <w:sz w:val="22"/>
        </w:rPr>
        <w:t>ykonawc</w:t>
      </w:r>
      <w:r w:rsidR="00865B98" w:rsidRPr="002E501F">
        <w:rPr>
          <w:rFonts w:ascii="Lato" w:hAnsi="Lato" w:cs="Times New Roman"/>
          <w:sz w:val="22"/>
        </w:rPr>
        <w:t>ę</w:t>
      </w:r>
      <w:r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>–</w:t>
      </w:r>
      <w:r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>w wysokości 10%</w:t>
      </w:r>
      <w:r w:rsidR="006A2F26"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 xml:space="preserve">wynagrodzenia brutto określonego w § 3 ust. </w:t>
      </w:r>
      <w:r w:rsidR="00ED3CB0">
        <w:rPr>
          <w:rFonts w:ascii="Lato" w:hAnsi="Lato" w:cs="Times New Roman"/>
          <w:sz w:val="22"/>
        </w:rPr>
        <w:t>1</w:t>
      </w:r>
      <w:r>
        <w:rPr>
          <w:rFonts w:ascii="Lato" w:hAnsi="Lato" w:cs="Times New Roman"/>
          <w:sz w:val="22"/>
        </w:rPr>
        <w:t>;</w:t>
      </w:r>
    </w:p>
    <w:p w14:paraId="41BF34E2" w14:textId="055615DE" w:rsidR="005F628D" w:rsidRPr="002E501F" w:rsidRDefault="00865B98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w przypadku zwłoki Wykonawcy w zakresie </w:t>
      </w:r>
      <w:r w:rsidR="00676BDF" w:rsidRPr="002E501F">
        <w:rPr>
          <w:rFonts w:ascii="Lato" w:hAnsi="Lato" w:cs="Times New Roman"/>
          <w:sz w:val="22"/>
        </w:rPr>
        <w:t>termin</w:t>
      </w:r>
      <w:r w:rsidRPr="002E501F">
        <w:rPr>
          <w:rFonts w:ascii="Lato" w:hAnsi="Lato" w:cs="Times New Roman"/>
          <w:sz w:val="22"/>
        </w:rPr>
        <w:t>owego wykonania przedmiotu umowy</w:t>
      </w:r>
      <w:r w:rsidR="00676BDF" w:rsidRPr="002E501F">
        <w:rPr>
          <w:rFonts w:ascii="Lato" w:hAnsi="Lato" w:cs="Times New Roman"/>
          <w:sz w:val="22"/>
        </w:rPr>
        <w:t xml:space="preserve"> </w:t>
      </w:r>
      <w:r w:rsidR="00364872">
        <w:rPr>
          <w:rFonts w:ascii="Lato" w:hAnsi="Lato" w:cs="Times New Roman"/>
          <w:sz w:val="22"/>
        </w:rPr>
        <w:t xml:space="preserve">- </w:t>
      </w:r>
      <w:r w:rsidR="00676BDF" w:rsidRPr="002E501F">
        <w:rPr>
          <w:rFonts w:ascii="Lato" w:hAnsi="Lato" w:cs="Times New Roman"/>
          <w:sz w:val="22"/>
        </w:rPr>
        <w:t xml:space="preserve">w wysokości </w:t>
      </w:r>
      <w:r w:rsidR="00FF498E">
        <w:rPr>
          <w:rFonts w:ascii="Lato" w:hAnsi="Lato" w:cs="Times New Roman"/>
          <w:sz w:val="22"/>
        </w:rPr>
        <w:t>0,</w:t>
      </w:r>
      <w:r w:rsidR="00676BDF" w:rsidRPr="002E501F">
        <w:rPr>
          <w:rFonts w:ascii="Lato" w:hAnsi="Lato" w:cs="Times New Roman"/>
          <w:sz w:val="22"/>
        </w:rPr>
        <w:t>2%</w:t>
      </w:r>
      <w:r w:rsidR="006A2F26"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 xml:space="preserve">wynagrodzenia brutto określonego w § 3 ust. </w:t>
      </w:r>
      <w:r w:rsidR="006A2F26">
        <w:rPr>
          <w:rFonts w:ascii="Lato" w:hAnsi="Lato" w:cs="Times New Roman"/>
          <w:sz w:val="22"/>
        </w:rPr>
        <w:t>1</w:t>
      </w:r>
      <w:r w:rsidR="00676BDF" w:rsidRPr="002E501F">
        <w:rPr>
          <w:rFonts w:ascii="Lato" w:hAnsi="Lato" w:cs="Times New Roman"/>
          <w:sz w:val="22"/>
        </w:rPr>
        <w:t xml:space="preserve"> za każdy </w:t>
      </w:r>
      <w:r w:rsidRPr="002E501F">
        <w:rPr>
          <w:rFonts w:ascii="Lato" w:hAnsi="Lato" w:cs="Times New Roman"/>
          <w:sz w:val="22"/>
        </w:rPr>
        <w:t xml:space="preserve">rozpoczęty </w:t>
      </w:r>
      <w:r w:rsidR="00676BDF" w:rsidRPr="002E501F">
        <w:rPr>
          <w:rFonts w:ascii="Lato" w:hAnsi="Lato" w:cs="Times New Roman"/>
          <w:sz w:val="22"/>
        </w:rPr>
        <w:t>dzień zwłoki</w:t>
      </w:r>
      <w:r w:rsidR="00044108">
        <w:rPr>
          <w:rFonts w:ascii="Lato" w:hAnsi="Lato" w:cs="Times New Roman"/>
          <w:sz w:val="22"/>
        </w:rPr>
        <w:t>;</w:t>
      </w:r>
    </w:p>
    <w:p w14:paraId="4AFB5D02" w14:textId="303BB7A0" w:rsidR="00F67DCC" w:rsidRPr="002E501F" w:rsidRDefault="00044108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 xml:space="preserve">w przypadku </w:t>
      </w:r>
      <w:r w:rsidR="00676BDF" w:rsidRPr="002E501F">
        <w:rPr>
          <w:rFonts w:ascii="Lato" w:hAnsi="Lato" w:cs="Times New Roman"/>
          <w:sz w:val="22"/>
        </w:rPr>
        <w:t xml:space="preserve">niewykonania lub nienależytego wykonania przedmiotu </w:t>
      </w:r>
      <w:r w:rsidR="00865B98" w:rsidRPr="002E501F">
        <w:rPr>
          <w:rFonts w:ascii="Lato" w:hAnsi="Lato" w:cs="Times New Roman"/>
          <w:sz w:val="22"/>
        </w:rPr>
        <w:t>umowy z przyczyn zawinionych przez Wykonawcę</w:t>
      </w:r>
      <w:r w:rsidR="00676BDF" w:rsidRPr="002E501F">
        <w:rPr>
          <w:rFonts w:ascii="Lato" w:hAnsi="Lato" w:cs="Times New Roman"/>
          <w:sz w:val="22"/>
        </w:rPr>
        <w:t xml:space="preserve"> – w wysokości 5%</w:t>
      </w:r>
      <w:r w:rsidR="006A2F26">
        <w:rPr>
          <w:rFonts w:ascii="Lato" w:hAnsi="Lato" w:cs="Times New Roman"/>
          <w:sz w:val="22"/>
        </w:rPr>
        <w:t xml:space="preserve"> </w:t>
      </w:r>
      <w:r w:rsidR="00364872">
        <w:rPr>
          <w:rFonts w:ascii="Lato" w:hAnsi="Lato" w:cs="Times New Roman"/>
          <w:sz w:val="22"/>
        </w:rPr>
        <w:t xml:space="preserve"> </w:t>
      </w:r>
      <w:r w:rsidR="00676BDF" w:rsidRPr="002E501F">
        <w:rPr>
          <w:rFonts w:ascii="Lato" w:hAnsi="Lato" w:cs="Times New Roman"/>
          <w:sz w:val="22"/>
        </w:rPr>
        <w:t xml:space="preserve">wynagrodzenia brutto określonego w </w:t>
      </w:r>
      <w:r w:rsidR="0051173D">
        <w:rPr>
          <w:rFonts w:ascii="Lato" w:hAnsi="Lato" w:cs="Times New Roman"/>
          <w:sz w:val="22"/>
        </w:rPr>
        <w:br/>
      </w:r>
      <w:r w:rsidR="00676BDF" w:rsidRPr="002E501F">
        <w:rPr>
          <w:rFonts w:ascii="Lato" w:hAnsi="Lato" w:cs="Times New Roman"/>
          <w:sz w:val="22"/>
        </w:rPr>
        <w:t xml:space="preserve">§ 3 ust. </w:t>
      </w:r>
      <w:r w:rsidR="00ED3CB0">
        <w:rPr>
          <w:rFonts w:ascii="Lato" w:hAnsi="Lato" w:cs="Times New Roman"/>
          <w:sz w:val="22"/>
        </w:rPr>
        <w:t>1</w:t>
      </w:r>
      <w:r w:rsidR="00676BDF" w:rsidRPr="002E501F">
        <w:rPr>
          <w:rFonts w:ascii="Lato" w:hAnsi="Lato" w:cs="Times New Roman"/>
          <w:sz w:val="22"/>
        </w:rPr>
        <w:t xml:space="preserve"> za </w:t>
      </w:r>
      <w:r w:rsidR="00123C3A" w:rsidRPr="002E501F">
        <w:rPr>
          <w:rFonts w:ascii="Lato" w:hAnsi="Lato" w:cs="Times New Roman"/>
          <w:sz w:val="22"/>
        </w:rPr>
        <w:t xml:space="preserve">każdy </w:t>
      </w:r>
      <w:r w:rsidR="006E6E0D" w:rsidRPr="002E501F">
        <w:rPr>
          <w:rFonts w:ascii="Lato" w:hAnsi="Lato" w:cs="Times New Roman"/>
          <w:sz w:val="22"/>
        </w:rPr>
        <w:t>przypadek</w:t>
      </w:r>
      <w:r w:rsidR="00676BDF" w:rsidRPr="002E501F">
        <w:rPr>
          <w:rFonts w:ascii="Lato" w:hAnsi="Lato" w:cs="Times New Roman"/>
          <w:sz w:val="22"/>
        </w:rPr>
        <w:t xml:space="preserve"> </w:t>
      </w:r>
      <w:r w:rsidR="006E6E0D" w:rsidRPr="002E501F">
        <w:rPr>
          <w:rFonts w:ascii="Lato" w:hAnsi="Lato" w:cs="Times New Roman"/>
          <w:sz w:val="22"/>
        </w:rPr>
        <w:t>nienależytego wykonania</w:t>
      </w:r>
      <w:r>
        <w:rPr>
          <w:rFonts w:ascii="Lato" w:hAnsi="Lato" w:cs="Times New Roman"/>
          <w:sz w:val="22"/>
        </w:rPr>
        <w:t>;</w:t>
      </w:r>
    </w:p>
    <w:p w14:paraId="5F5C93EC" w14:textId="617DA33A" w:rsidR="005F628D" w:rsidRPr="002E501F" w:rsidRDefault="00F91860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 oddelegowanie do wykonania prac osób niezatrudnionych na podstawie umowy </w:t>
      </w:r>
      <w:r w:rsidR="00044108">
        <w:rPr>
          <w:rFonts w:ascii="Lato" w:hAnsi="Lato" w:cs="Times New Roman"/>
          <w:sz w:val="22"/>
        </w:rPr>
        <w:br/>
      </w:r>
      <w:r w:rsidRPr="002E501F">
        <w:rPr>
          <w:rFonts w:ascii="Lato" w:hAnsi="Lato" w:cs="Times New Roman"/>
          <w:sz w:val="22"/>
        </w:rPr>
        <w:t>o pracę – w wysokości 2 000,00 zł za każdy stwierdzony przypadek (kara może być nakładana wielokrotnie wobec tej samej osoby, jeżeli Zamawiający podczas ponownej kontroli stwierdzi, że nie jest ona zatrudniona na umowę o pracę) – dotyczy również pracowników podwykonawców</w:t>
      </w:r>
      <w:r w:rsidR="00FA2253" w:rsidRPr="002E501F">
        <w:rPr>
          <w:rFonts w:ascii="Lato" w:hAnsi="Lato" w:cs="Times New Roman"/>
          <w:color w:val="auto"/>
          <w:sz w:val="22"/>
        </w:rPr>
        <w:t>;</w:t>
      </w:r>
    </w:p>
    <w:p w14:paraId="787D90E5" w14:textId="64B7FB0E" w:rsidR="0000239C" w:rsidRPr="002E501F" w:rsidRDefault="007E44D6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z tytułu braku zapłaty wynagrodzenia należnego podwykonawcom lub dalszym podwykonawcom – w wysokości </w:t>
      </w:r>
      <w:r w:rsidR="006E3672" w:rsidRPr="002E501F">
        <w:rPr>
          <w:rFonts w:ascii="Lato" w:hAnsi="Lato" w:cs="Times New Roman"/>
          <w:color w:val="auto"/>
          <w:sz w:val="22"/>
        </w:rPr>
        <w:t>5</w:t>
      </w:r>
      <w:r w:rsidRPr="002E501F">
        <w:rPr>
          <w:rFonts w:ascii="Lato" w:hAnsi="Lato" w:cs="Times New Roman"/>
          <w:color w:val="auto"/>
          <w:sz w:val="22"/>
        </w:rPr>
        <w:t>%</w:t>
      </w:r>
      <w:r w:rsidR="0051173D">
        <w:rPr>
          <w:rFonts w:ascii="Lato" w:hAnsi="Lato" w:cs="Times New Roman"/>
          <w:color w:val="auto"/>
          <w:sz w:val="22"/>
        </w:rPr>
        <w:t xml:space="preserve"> </w:t>
      </w:r>
      <w:r w:rsidRPr="002E501F">
        <w:rPr>
          <w:rFonts w:ascii="Lato" w:hAnsi="Lato" w:cs="Times New Roman"/>
          <w:color w:val="auto"/>
          <w:sz w:val="22"/>
        </w:rPr>
        <w:t xml:space="preserve">wynagrodzenia brutto określonego w § 3 ust. </w:t>
      </w:r>
      <w:r w:rsidR="00ED3CB0">
        <w:rPr>
          <w:rFonts w:ascii="Lato" w:hAnsi="Lato" w:cs="Times New Roman"/>
          <w:color w:val="auto"/>
          <w:sz w:val="22"/>
        </w:rPr>
        <w:t>1</w:t>
      </w:r>
      <w:r w:rsidRPr="002E501F">
        <w:rPr>
          <w:rFonts w:ascii="Lato" w:hAnsi="Lato" w:cs="Times New Roman"/>
          <w:color w:val="auto"/>
          <w:sz w:val="22"/>
        </w:rPr>
        <w:t xml:space="preserve"> za każdy stwierdzony przypadek;</w:t>
      </w:r>
    </w:p>
    <w:p w14:paraId="25D0E8BC" w14:textId="0A07AC05" w:rsidR="007E44D6" w:rsidRPr="002E501F" w:rsidRDefault="007E44D6" w:rsidP="007E44D6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z tytułu nieterminowej zapłaty wynagrodzenia należnego podwykonawcom lub dalszym podwykonawcom – w wysokości </w:t>
      </w:r>
      <w:r w:rsidR="006E3672" w:rsidRPr="002E501F">
        <w:rPr>
          <w:rFonts w:ascii="Lato" w:hAnsi="Lato" w:cs="Times New Roman"/>
          <w:color w:val="auto"/>
          <w:sz w:val="22"/>
        </w:rPr>
        <w:t>2</w:t>
      </w:r>
      <w:r w:rsidR="0051173D">
        <w:rPr>
          <w:rFonts w:ascii="Lato" w:hAnsi="Lato" w:cs="Times New Roman"/>
          <w:color w:val="auto"/>
          <w:sz w:val="22"/>
        </w:rPr>
        <w:t>%</w:t>
      </w:r>
      <w:r w:rsidR="00364872">
        <w:rPr>
          <w:rFonts w:ascii="Lato" w:hAnsi="Lato" w:cs="Times New Roman"/>
          <w:color w:val="auto"/>
          <w:sz w:val="22"/>
        </w:rPr>
        <w:t xml:space="preserve"> </w:t>
      </w:r>
      <w:r w:rsidRPr="002E501F">
        <w:rPr>
          <w:rFonts w:ascii="Lato" w:hAnsi="Lato" w:cs="Times New Roman"/>
          <w:color w:val="auto"/>
          <w:sz w:val="22"/>
        </w:rPr>
        <w:t xml:space="preserve">wynagrodzenia brutto określonego w § 3 ust. </w:t>
      </w:r>
      <w:r w:rsidR="00ED3CB0">
        <w:rPr>
          <w:rFonts w:ascii="Lato" w:hAnsi="Lato" w:cs="Times New Roman"/>
          <w:color w:val="auto"/>
          <w:sz w:val="22"/>
        </w:rPr>
        <w:t>1</w:t>
      </w:r>
      <w:r w:rsidRPr="002E501F">
        <w:rPr>
          <w:rFonts w:ascii="Lato" w:hAnsi="Lato" w:cs="Times New Roman"/>
          <w:color w:val="auto"/>
          <w:sz w:val="22"/>
        </w:rPr>
        <w:t xml:space="preserve"> za każdy stwierdzony przypadek;</w:t>
      </w:r>
    </w:p>
    <w:p w14:paraId="0E0351F3" w14:textId="1EA27DC2" w:rsidR="007E44D6" w:rsidRPr="002E501F" w:rsidRDefault="007E44D6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z tytułu nieprzedłożenia do zaakceptowania projektu umowy o podwykonawstwo, której przedmiotem są roboty budowlane lub usługi objęte niniejszą umową bądź projektu zmiany takiej umowy - w wysokości </w:t>
      </w:r>
      <w:r w:rsidR="006E3672" w:rsidRPr="002E501F">
        <w:rPr>
          <w:rFonts w:ascii="Lato" w:hAnsi="Lato" w:cs="Times New Roman"/>
          <w:color w:val="auto"/>
          <w:sz w:val="22"/>
        </w:rPr>
        <w:t>2</w:t>
      </w:r>
      <w:r w:rsidRPr="002E501F">
        <w:rPr>
          <w:rFonts w:ascii="Lato" w:hAnsi="Lato" w:cs="Times New Roman"/>
          <w:color w:val="auto"/>
          <w:sz w:val="22"/>
        </w:rPr>
        <w:t>%</w:t>
      </w:r>
      <w:r w:rsidR="00364872">
        <w:rPr>
          <w:rFonts w:ascii="Lato" w:hAnsi="Lato" w:cs="Times New Roman"/>
          <w:color w:val="auto"/>
          <w:sz w:val="22"/>
        </w:rPr>
        <w:t xml:space="preserve"> </w:t>
      </w:r>
      <w:r w:rsidRPr="002E501F">
        <w:rPr>
          <w:rFonts w:ascii="Lato" w:hAnsi="Lato" w:cs="Times New Roman"/>
          <w:color w:val="auto"/>
          <w:sz w:val="22"/>
        </w:rPr>
        <w:t xml:space="preserve">wynagrodzenia brutto określonego w § 3 ust. </w:t>
      </w:r>
      <w:r w:rsidR="006A2F26">
        <w:rPr>
          <w:rFonts w:ascii="Lato" w:hAnsi="Lato" w:cs="Times New Roman"/>
          <w:color w:val="auto"/>
          <w:sz w:val="22"/>
        </w:rPr>
        <w:t>1</w:t>
      </w:r>
      <w:r w:rsidRPr="002E501F">
        <w:rPr>
          <w:rFonts w:ascii="Lato" w:hAnsi="Lato" w:cs="Times New Roman"/>
          <w:color w:val="auto"/>
          <w:sz w:val="22"/>
        </w:rPr>
        <w:t xml:space="preserve"> za każdy stwierdzony przypadek</w:t>
      </w:r>
      <w:r w:rsidR="00D12E4C" w:rsidRPr="002E501F">
        <w:rPr>
          <w:rFonts w:ascii="Lato" w:hAnsi="Lato" w:cs="Times New Roman"/>
          <w:color w:val="auto"/>
          <w:sz w:val="22"/>
        </w:rPr>
        <w:t>;</w:t>
      </w:r>
    </w:p>
    <w:p w14:paraId="6BAB3547" w14:textId="03F44CA1" w:rsidR="00D12E4C" w:rsidRDefault="00D12E4C" w:rsidP="000849C5">
      <w:pPr>
        <w:numPr>
          <w:ilvl w:val="0"/>
          <w:numId w:val="3"/>
        </w:numPr>
        <w:spacing w:line="276" w:lineRule="auto"/>
        <w:ind w:left="426" w:right="0" w:firstLine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z tytułu braku zmiany umowy o podwykonawstwo w zakresie terminu zapłaty, zgodnie z art. 464 ust. 10 ustawy Pzp - w wysokości </w:t>
      </w:r>
      <w:r w:rsidR="006E3672" w:rsidRPr="002E501F">
        <w:rPr>
          <w:rFonts w:ascii="Lato" w:hAnsi="Lato" w:cs="Times New Roman"/>
          <w:color w:val="auto"/>
          <w:sz w:val="22"/>
        </w:rPr>
        <w:t>5</w:t>
      </w:r>
      <w:r w:rsidR="008B78C8">
        <w:rPr>
          <w:rFonts w:ascii="Lato" w:hAnsi="Lato" w:cs="Times New Roman"/>
          <w:color w:val="auto"/>
          <w:sz w:val="22"/>
        </w:rPr>
        <w:t>%</w:t>
      </w:r>
      <w:r w:rsidRPr="002E501F">
        <w:rPr>
          <w:rFonts w:ascii="Lato" w:hAnsi="Lato" w:cs="Times New Roman"/>
          <w:color w:val="auto"/>
          <w:sz w:val="22"/>
        </w:rPr>
        <w:t xml:space="preserve"> wynagrodzenia brutto określonego w § 3 ust. </w:t>
      </w:r>
      <w:r w:rsidR="00ED3CB0">
        <w:rPr>
          <w:rFonts w:ascii="Lato" w:hAnsi="Lato" w:cs="Times New Roman"/>
          <w:color w:val="auto"/>
          <w:sz w:val="22"/>
        </w:rPr>
        <w:t>1</w:t>
      </w:r>
      <w:r w:rsidRPr="002E501F">
        <w:rPr>
          <w:rFonts w:ascii="Lato" w:hAnsi="Lato" w:cs="Times New Roman"/>
          <w:color w:val="auto"/>
          <w:sz w:val="22"/>
        </w:rPr>
        <w:t xml:space="preserve"> za każdy stwierdzony przypadek.</w:t>
      </w:r>
    </w:p>
    <w:p w14:paraId="59157E57" w14:textId="0EC2D1A2" w:rsidR="001808D7" w:rsidRPr="001808D7" w:rsidRDefault="001808D7" w:rsidP="00364872">
      <w:pPr>
        <w:pStyle w:val="Akapitzlist"/>
        <w:numPr>
          <w:ilvl w:val="0"/>
          <w:numId w:val="3"/>
        </w:numPr>
        <w:ind w:left="426" w:hanging="11"/>
        <w:rPr>
          <w:rFonts w:ascii="Lato" w:hAnsi="Lato" w:cs="Times New Roman"/>
          <w:color w:val="auto"/>
          <w:sz w:val="22"/>
        </w:rPr>
      </w:pPr>
      <w:r w:rsidRPr="001808D7">
        <w:rPr>
          <w:rFonts w:ascii="Lato" w:hAnsi="Lato" w:cs="Times New Roman"/>
          <w:color w:val="auto"/>
          <w:sz w:val="22"/>
        </w:rPr>
        <w:t xml:space="preserve">za zwłokę w usunięciu wad stwierdzonych w okresie rękojmi za wady lub gwarancji - w wysokości </w:t>
      </w:r>
      <w:r w:rsidR="00044108">
        <w:rPr>
          <w:rFonts w:ascii="Lato" w:hAnsi="Lato" w:cs="Times New Roman"/>
          <w:color w:val="auto"/>
          <w:sz w:val="22"/>
        </w:rPr>
        <w:t>5</w:t>
      </w:r>
      <w:r w:rsidRPr="001808D7">
        <w:rPr>
          <w:rFonts w:ascii="Lato" w:hAnsi="Lato" w:cs="Times New Roman"/>
          <w:color w:val="auto"/>
          <w:sz w:val="22"/>
        </w:rPr>
        <w:t>00</w:t>
      </w:r>
      <w:r>
        <w:rPr>
          <w:rFonts w:ascii="Lato" w:hAnsi="Lato" w:cs="Times New Roman"/>
          <w:color w:val="auto"/>
          <w:sz w:val="22"/>
        </w:rPr>
        <w:t xml:space="preserve"> </w:t>
      </w:r>
      <w:r w:rsidRPr="001808D7">
        <w:rPr>
          <w:rFonts w:ascii="Lato" w:hAnsi="Lato" w:cs="Times New Roman"/>
          <w:color w:val="auto"/>
          <w:sz w:val="22"/>
        </w:rPr>
        <w:t xml:space="preserve">zł </w:t>
      </w:r>
      <w:r>
        <w:rPr>
          <w:rFonts w:ascii="Lato" w:hAnsi="Lato" w:cs="Times New Roman"/>
          <w:color w:val="auto"/>
          <w:sz w:val="22"/>
        </w:rPr>
        <w:t xml:space="preserve">brutto </w:t>
      </w:r>
      <w:r w:rsidRPr="001808D7">
        <w:rPr>
          <w:rFonts w:ascii="Lato" w:hAnsi="Lato" w:cs="Times New Roman"/>
          <w:color w:val="auto"/>
          <w:sz w:val="22"/>
        </w:rPr>
        <w:t>za każdy rozpoczęty dzień zwłoki liczony od upływu terminu wyznaczonego na usunięcie wad</w:t>
      </w:r>
      <w:r>
        <w:rPr>
          <w:rFonts w:ascii="Lato" w:hAnsi="Lato" w:cs="Times New Roman"/>
          <w:color w:val="auto"/>
          <w:sz w:val="22"/>
        </w:rPr>
        <w:t>.</w:t>
      </w:r>
    </w:p>
    <w:p w14:paraId="4BF5F93B" w14:textId="0A1EAB0A" w:rsidR="00865B98" w:rsidRPr="00D006C0" w:rsidRDefault="00D006C0" w:rsidP="00C3251A">
      <w:pPr>
        <w:pStyle w:val="Akapitzlist"/>
        <w:numPr>
          <w:ilvl w:val="0"/>
          <w:numId w:val="6"/>
        </w:numPr>
        <w:ind w:left="426" w:hanging="426"/>
        <w:rPr>
          <w:rFonts w:ascii="Lato" w:hAnsi="Lato" w:cs="Times New Roman"/>
          <w:sz w:val="22"/>
        </w:rPr>
      </w:pPr>
      <w:r w:rsidRPr="00D006C0">
        <w:rPr>
          <w:rFonts w:ascii="Lato" w:hAnsi="Lato" w:cs="Times New Roman"/>
          <w:sz w:val="22"/>
        </w:rPr>
        <w:lastRenderedPageBreak/>
        <w:t>Zamawiający ma prawo sumowania kar umownych i obciążenia Wykonawcy w ich łącznym wymiarze.</w:t>
      </w:r>
      <w:r>
        <w:rPr>
          <w:rFonts w:ascii="Lato" w:hAnsi="Lato" w:cs="Times New Roman"/>
          <w:sz w:val="22"/>
        </w:rPr>
        <w:t xml:space="preserve"> </w:t>
      </w:r>
      <w:r w:rsidR="00865B98" w:rsidRPr="00D006C0">
        <w:rPr>
          <w:rFonts w:ascii="Lato" w:hAnsi="Lato" w:cs="Times New Roman"/>
          <w:sz w:val="22"/>
        </w:rPr>
        <w:t xml:space="preserve">Łączna maksymalna wysokość kar umownych nie może przekroczyć </w:t>
      </w:r>
      <w:r w:rsidR="00F91860" w:rsidRPr="00D006C0">
        <w:rPr>
          <w:rFonts w:ascii="Lato" w:hAnsi="Lato" w:cs="Times New Roman"/>
          <w:sz w:val="22"/>
        </w:rPr>
        <w:t>3</w:t>
      </w:r>
      <w:r w:rsidR="00FA4FC8" w:rsidRPr="00D006C0">
        <w:rPr>
          <w:rFonts w:ascii="Lato" w:hAnsi="Lato" w:cs="Times New Roman"/>
          <w:sz w:val="22"/>
        </w:rPr>
        <w:t>0%</w:t>
      </w:r>
      <w:r w:rsidR="008B78C8" w:rsidRPr="00D006C0">
        <w:rPr>
          <w:rFonts w:ascii="Lato" w:hAnsi="Lato" w:cs="Times New Roman"/>
          <w:sz w:val="22"/>
        </w:rPr>
        <w:t xml:space="preserve"> </w:t>
      </w:r>
      <w:r w:rsidR="00533F6F" w:rsidRPr="00D006C0">
        <w:rPr>
          <w:rFonts w:ascii="Lato" w:hAnsi="Lato" w:cs="Times New Roman"/>
          <w:sz w:val="22"/>
        </w:rPr>
        <w:t xml:space="preserve"> </w:t>
      </w:r>
      <w:r w:rsidR="00364872">
        <w:rPr>
          <w:rFonts w:ascii="Lato" w:hAnsi="Lato" w:cs="Times New Roman"/>
          <w:sz w:val="22"/>
        </w:rPr>
        <w:t xml:space="preserve">wysokości </w:t>
      </w:r>
      <w:r w:rsidR="00533F6F" w:rsidRPr="00D006C0">
        <w:rPr>
          <w:rFonts w:ascii="Lato" w:hAnsi="Lato" w:cs="Times New Roman"/>
          <w:sz w:val="22"/>
        </w:rPr>
        <w:t>wynagrodzenia</w:t>
      </w:r>
      <w:r w:rsidR="00044108">
        <w:rPr>
          <w:rFonts w:ascii="Lato" w:hAnsi="Lato" w:cs="Times New Roman"/>
          <w:sz w:val="22"/>
        </w:rPr>
        <w:t xml:space="preserve"> brutto</w:t>
      </w:r>
      <w:r w:rsidR="00533F6F" w:rsidRPr="00D006C0">
        <w:rPr>
          <w:rFonts w:ascii="Lato" w:hAnsi="Lato" w:cs="Times New Roman"/>
          <w:sz w:val="22"/>
        </w:rPr>
        <w:t xml:space="preserve">, o którym mowa w § 3 ust. </w:t>
      </w:r>
      <w:r w:rsidR="00943E46" w:rsidRPr="00D006C0">
        <w:rPr>
          <w:rFonts w:ascii="Lato" w:hAnsi="Lato" w:cs="Times New Roman"/>
          <w:sz w:val="22"/>
        </w:rPr>
        <w:t>1</w:t>
      </w:r>
      <w:r w:rsidR="00FA4FC8" w:rsidRPr="00D006C0">
        <w:rPr>
          <w:rFonts w:ascii="Lato" w:hAnsi="Lato" w:cs="Times New Roman"/>
          <w:sz w:val="22"/>
        </w:rPr>
        <w:t>.</w:t>
      </w:r>
    </w:p>
    <w:p w14:paraId="2C8B3909" w14:textId="77777777" w:rsidR="002558E4" w:rsidRDefault="00676BDF" w:rsidP="002558E4">
      <w:pPr>
        <w:numPr>
          <w:ilvl w:val="0"/>
          <w:numId w:val="6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Zamawiającemu przysługuje prawo dochodzenia odszkodowania przewyższającego wysokość zastrzeżonych w umowie kar umownych na zasadach ogólnych.</w:t>
      </w:r>
    </w:p>
    <w:p w14:paraId="3E986B42" w14:textId="1E390A58" w:rsidR="002558E4" w:rsidRDefault="00676BDF" w:rsidP="002558E4">
      <w:pPr>
        <w:numPr>
          <w:ilvl w:val="0"/>
          <w:numId w:val="6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558E4">
        <w:rPr>
          <w:rFonts w:ascii="Lato" w:hAnsi="Lato" w:cs="Times New Roman"/>
          <w:sz w:val="22"/>
        </w:rPr>
        <w:t xml:space="preserve">Wykonawca wyraża zgodę na potrącenie kar umownych na podstawie noty księgowej </w:t>
      </w:r>
      <w:r w:rsidR="005F0ACB" w:rsidRPr="002558E4">
        <w:rPr>
          <w:rFonts w:ascii="Lato" w:hAnsi="Lato" w:cs="Times New Roman"/>
          <w:sz w:val="22"/>
        </w:rPr>
        <w:br/>
      </w:r>
      <w:r w:rsidRPr="002558E4">
        <w:rPr>
          <w:rFonts w:ascii="Lato" w:hAnsi="Lato" w:cs="Times New Roman"/>
          <w:sz w:val="22"/>
        </w:rPr>
        <w:t>z przysługującego mu od Zamawiającego</w:t>
      </w:r>
      <w:r w:rsidR="0051173D">
        <w:rPr>
          <w:rFonts w:ascii="Lato" w:hAnsi="Lato" w:cs="Times New Roman"/>
          <w:sz w:val="22"/>
        </w:rPr>
        <w:t xml:space="preserve"> </w:t>
      </w:r>
      <w:r w:rsidRPr="002558E4">
        <w:rPr>
          <w:rFonts w:ascii="Lato" w:hAnsi="Lato" w:cs="Times New Roman"/>
          <w:sz w:val="22"/>
        </w:rPr>
        <w:t xml:space="preserve">wynagrodzenia brutto określonego w § 3 ust. </w:t>
      </w:r>
      <w:r w:rsidR="00943E46" w:rsidRPr="002558E4">
        <w:rPr>
          <w:rFonts w:ascii="Lato" w:hAnsi="Lato" w:cs="Times New Roman"/>
          <w:sz w:val="22"/>
        </w:rPr>
        <w:t>1</w:t>
      </w:r>
      <w:r w:rsidRPr="002558E4">
        <w:rPr>
          <w:rFonts w:ascii="Lato" w:hAnsi="Lato" w:cs="Times New Roman"/>
          <w:sz w:val="22"/>
        </w:rPr>
        <w:t>.</w:t>
      </w:r>
    </w:p>
    <w:p w14:paraId="76742E5A" w14:textId="4EA2564A" w:rsidR="00030D5C" w:rsidRDefault="002558E4" w:rsidP="00364872">
      <w:pPr>
        <w:numPr>
          <w:ilvl w:val="0"/>
          <w:numId w:val="6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558E4">
        <w:rPr>
          <w:rFonts w:ascii="Lato" w:hAnsi="Lato" w:cs="Times New Roman"/>
          <w:sz w:val="22"/>
        </w:rPr>
        <w:t xml:space="preserve">Żadna ze Stron nie ponosi odpowiedzialności za niewykonanie lub nienależyte wykonanie zobowiązań wynikających z </w:t>
      </w:r>
      <w:r w:rsidR="00044108">
        <w:rPr>
          <w:rFonts w:ascii="Lato" w:hAnsi="Lato" w:cs="Times New Roman"/>
          <w:sz w:val="22"/>
        </w:rPr>
        <w:t>u</w:t>
      </w:r>
      <w:r w:rsidRPr="002558E4">
        <w:rPr>
          <w:rFonts w:ascii="Lato" w:hAnsi="Lato" w:cs="Times New Roman"/>
          <w:sz w:val="22"/>
        </w:rPr>
        <w:t>mowy, jeśli jest ono następstwem</w:t>
      </w:r>
      <w:r w:rsidR="002E7944">
        <w:rPr>
          <w:rFonts w:ascii="Lato" w:hAnsi="Lato" w:cs="Times New Roman"/>
          <w:sz w:val="22"/>
        </w:rPr>
        <w:t xml:space="preserve"> wystąpienia „siły wyższej” tj. z</w:t>
      </w:r>
      <w:r w:rsidR="00314931" w:rsidRPr="00314931">
        <w:rPr>
          <w:rFonts w:ascii="Lato" w:hAnsi="Lato" w:cs="Times New Roman"/>
          <w:sz w:val="22"/>
        </w:rPr>
        <w:t>darze</w:t>
      </w:r>
      <w:r w:rsidR="002E7944">
        <w:rPr>
          <w:rFonts w:ascii="Lato" w:hAnsi="Lato" w:cs="Times New Roman"/>
          <w:sz w:val="22"/>
        </w:rPr>
        <w:t>ń</w:t>
      </w:r>
      <w:r w:rsidR="00314931" w:rsidRPr="00314931">
        <w:rPr>
          <w:rFonts w:ascii="Lato" w:hAnsi="Lato" w:cs="Times New Roman"/>
          <w:sz w:val="22"/>
        </w:rPr>
        <w:t xml:space="preserve"> zewnętrzn</w:t>
      </w:r>
      <w:r w:rsidR="002E7944">
        <w:rPr>
          <w:rFonts w:ascii="Lato" w:hAnsi="Lato" w:cs="Times New Roman"/>
          <w:sz w:val="22"/>
        </w:rPr>
        <w:t>ych</w:t>
      </w:r>
      <w:r w:rsidR="00314931" w:rsidRPr="00314931">
        <w:rPr>
          <w:rFonts w:ascii="Lato" w:hAnsi="Lato" w:cs="Times New Roman"/>
          <w:sz w:val="22"/>
        </w:rPr>
        <w:t>, nadzwyczajn</w:t>
      </w:r>
      <w:r w:rsidR="002E7944">
        <w:rPr>
          <w:rFonts w:ascii="Lato" w:hAnsi="Lato" w:cs="Times New Roman"/>
          <w:sz w:val="22"/>
        </w:rPr>
        <w:t>ych</w:t>
      </w:r>
      <w:r w:rsidR="00314931" w:rsidRPr="00314931">
        <w:rPr>
          <w:rFonts w:ascii="Lato" w:hAnsi="Lato" w:cs="Times New Roman"/>
          <w:sz w:val="22"/>
        </w:rPr>
        <w:t>, niemożliw</w:t>
      </w:r>
      <w:r w:rsidR="002E7944">
        <w:rPr>
          <w:rFonts w:ascii="Lato" w:hAnsi="Lato" w:cs="Times New Roman"/>
          <w:sz w:val="22"/>
        </w:rPr>
        <w:t>ych</w:t>
      </w:r>
      <w:r w:rsidR="00314931" w:rsidRPr="00314931">
        <w:rPr>
          <w:rFonts w:ascii="Lato" w:hAnsi="Lato" w:cs="Times New Roman"/>
          <w:sz w:val="22"/>
        </w:rPr>
        <w:t xml:space="preserve"> do przewidzenia i zapobieżenia, </w:t>
      </w:r>
      <w:r w:rsidR="002E7944" w:rsidRPr="002E7944">
        <w:rPr>
          <w:rFonts w:ascii="Lato" w:hAnsi="Lato" w:cs="Times New Roman"/>
          <w:sz w:val="22"/>
        </w:rPr>
        <w:t>pozostających poza kontrolą Stron</w:t>
      </w:r>
      <w:r w:rsidR="002E7944">
        <w:rPr>
          <w:rFonts w:ascii="Lato" w:hAnsi="Lato" w:cs="Times New Roman"/>
          <w:sz w:val="22"/>
        </w:rPr>
        <w:t xml:space="preserve">, </w:t>
      </w:r>
      <w:r w:rsidR="00314931" w:rsidRPr="00314931">
        <w:rPr>
          <w:rFonts w:ascii="Lato" w:hAnsi="Lato" w:cs="Times New Roman"/>
          <w:sz w:val="22"/>
        </w:rPr>
        <w:t>które uniemożliwia</w:t>
      </w:r>
      <w:r w:rsidR="002E7944">
        <w:rPr>
          <w:rFonts w:ascii="Lato" w:hAnsi="Lato" w:cs="Times New Roman"/>
          <w:sz w:val="22"/>
        </w:rPr>
        <w:t>ją</w:t>
      </w:r>
      <w:r w:rsidR="00314931" w:rsidRPr="00314931">
        <w:rPr>
          <w:rFonts w:ascii="Lato" w:hAnsi="Lato" w:cs="Times New Roman"/>
          <w:sz w:val="22"/>
        </w:rPr>
        <w:t xml:space="preserve"> wykonanie zobowiązania</w:t>
      </w:r>
      <w:r w:rsidR="002E7944">
        <w:rPr>
          <w:rFonts w:ascii="Lato" w:hAnsi="Lato" w:cs="Times New Roman"/>
          <w:sz w:val="22"/>
        </w:rPr>
        <w:t>, pomimo zachowania należytej staranności</w:t>
      </w:r>
      <w:r w:rsidR="00743EDA">
        <w:rPr>
          <w:rFonts w:ascii="Lato" w:hAnsi="Lato" w:cs="Times New Roman"/>
          <w:sz w:val="22"/>
        </w:rPr>
        <w:t>.</w:t>
      </w:r>
    </w:p>
    <w:p w14:paraId="4620BD35" w14:textId="77777777" w:rsidR="002E7944" w:rsidRPr="00364872" w:rsidRDefault="002E7944" w:rsidP="002E7944">
      <w:pPr>
        <w:spacing w:line="276" w:lineRule="auto"/>
        <w:ind w:left="0" w:right="0" w:firstLine="0"/>
        <w:rPr>
          <w:rFonts w:ascii="Lato" w:hAnsi="Lato" w:cs="Times New Roman"/>
          <w:sz w:val="22"/>
        </w:rPr>
      </w:pPr>
    </w:p>
    <w:p w14:paraId="2D3D36D9" w14:textId="285F98C3" w:rsidR="00A22564" w:rsidRPr="002E501F" w:rsidRDefault="006E6E0D" w:rsidP="00A22564">
      <w:pPr>
        <w:spacing w:line="276" w:lineRule="auto"/>
        <w:ind w:left="426" w:right="0" w:firstLine="0"/>
        <w:jc w:val="center"/>
        <w:rPr>
          <w:rFonts w:ascii="Lato" w:hAnsi="Lato" w:cs="Times New Roman"/>
          <w:b/>
          <w:bCs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>§ 5.</w:t>
      </w:r>
    </w:p>
    <w:p w14:paraId="0710794A" w14:textId="3D719BA9" w:rsidR="006E6E0D" w:rsidRPr="002E501F" w:rsidRDefault="006E6E0D" w:rsidP="006E6E0D">
      <w:pPr>
        <w:spacing w:line="276" w:lineRule="auto"/>
        <w:ind w:left="426" w:right="0" w:firstLine="0"/>
        <w:jc w:val="center"/>
        <w:rPr>
          <w:rFonts w:ascii="Lato" w:hAnsi="Lato" w:cs="Times New Roman"/>
          <w:b/>
          <w:bCs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>ODSTĄPIENIE OD UMOWY</w:t>
      </w:r>
    </w:p>
    <w:p w14:paraId="598B472B" w14:textId="77777777" w:rsidR="006E6E0D" w:rsidRPr="002E501F" w:rsidRDefault="006E6E0D" w:rsidP="00123C3A">
      <w:pPr>
        <w:spacing w:line="276" w:lineRule="auto"/>
        <w:ind w:left="426" w:right="0" w:firstLine="0"/>
        <w:rPr>
          <w:rFonts w:ascii="Lato" w:hAnsi="Lato" w:cs="Times New Roman"/>
          <w:b/>
          <w:bCs/>
          <w:sz w:val="22"/>
        </w:rPr>
      </w:pPr>
    </w:p>
    <w:p w14:paraId="071950B7" w14:textId="2DA43F7C" w:rsidR="005F628D" w:rsidRPr="002E501F" w:rsidRDefault="00676BDF" w:rsidP="00123C3A">
      <w:pPr>
        <w:pStyle w:val="Akapitzlist"/>
        <w:numPr>
          <w:ilvl w:val="0"/>
          <w:numId w:val="14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Zamawiającemu przysługuje prawo do odstąpienia od umowy </w:t>
      </w:r>
      <w:r w:rsidR="00174505" w:rsidRPr="002E501F">
        <w:rPr>
          <w:rFonts w:ascii="Lato" w:hAnsi="Lato" w:cs="Times New Roman"/>
          <w:sz w:val="22"/>
        </w:rPr>
        <w:t>z przyczyn dotyczących Wykonawcy w terminie 30 dni od powzięcia wiadomości o następujących okolicznościach:</w:t>
      </w:r>
    </w:p>
    <w:p w14:paraId="5FB92266" w14:textId="0D750497" w:rsidR="00E30D23" w:rsidRPr="002E501F" w:rsidRDefault="00676BDF" w:rsidP="00174505">
      <w:pPr>
        <w:numPr>
          <w:ilvl w:val="1"/>
          <w:numId w:val="4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Wykonawca nie rozpoczął albo przerwał realizację przedmiotu umowy</w:t>
      </w:r>
      <w:r w:rsidR="00D006C0">
        <w:rPr>
          <w:rFonts w:ascii="Lato" w:hAnsi="Lato" w:cs="Times New Roman"/>
          <w:sz w:val="22"/>
        </w:rPr>
        <w:t>,</w:t>
      </w:r>
      <w:r w:rsidR="00174505" w:rsidRPr="002E501F">
        <w:rPr>
          <w:rFonts w:ascii="Lato" w:hAnsi="Lato" w:cs="Times New Roman"/>
          <w:sz w:val="22"/>
        </w:rPr>
        <w:t xml:space="preserve"> pomimo pisemnego wezwania do podjęcia lub kontynuacji przedmiotu umowy</w:t>
      </w:r>
      <w:r w:rsidRPr="002E501F">
        <w:rPr>
          <w:rFonts w:ascii="Lato" w:hAnsi="Lato" w:cs="Times New Roman"/>
          <w:sz w:val="22"/>
        </w:rPr>
        <w:t>;</w:t>
      </w:r>
      <w:r w:rsidR="00E30D23" w:rsidRPr="002E501F">
        <w:rPr>
          <w:rFonts w:ascii="Lato" w:hAnsi="Lato" w:cs="Times New Roman"/>
          <w:sz w:val="22"/>
        </w:rPr>
        <w:t xml:space="preserve"> </w:t>
      </w:r>
    </w:p>
    <w:p w14:paraId="5C699312" w14:textId="2A68DFAE" w:rsidR="00E30D23" w:rsidRDefault="00676BDF" w:rsidP="00023910">
      <w:pPr>
        <w:numPr>
          <w:ilvl w:val="1"/>
          <w:numId w:val="4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Wykonawca realizuje przedmiot zamówienia niezgodnie z postanowieniami umowy, przepisami prawa lub wskazówkami Zamawiającego</w:t>
      </w:r>
      <w:r w:rsidR="00174505" w:rsidRPr="002E501F">
        <w:rPr>
          <w:rFonts w:ascii="Lato" w:hAnsi="Lato" w:cs="Times New Roman"/>
          <w:sz w:val="22"/>
        </w:rPr>
        <w:t>, pomimo pisemnego wezwania do prawidłowego wykonywania przedmiotu umowy;</w:t>
      </w:r>
    </w:p>
    <w:p w14:paraId="18DCC6C2" w14:textId="3FCBCFC9" w:rsidR="00D006C0" w:rsidRPr="002E501F" w:rsidRDefault="00D006C0" w:rsidP="00023910">
      <w:pPr>
        <w:numPr>
          <w:ilvl w:val="1"/>
          <w:numId w:val="4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 w:rsidRPr="00D006C0">
        <w:rPr>
          <w:rFonts w:ascii="Lato" w:hAnsi="Lato" w:cs="Times New Roman"/>
          <w:sz w:val="22"/>
        </w:rPr>
        <w:t>stwierdzone w trakcie odbiorów wady będą skutkowały tym, że użytkowanie przedmiotu umowy zgodnie z przeznaczeniem będzie niemożliwe,</w:t>
      </w:r>
    </w:p>
    <w:p w14:paraId="570ACF09" w14:textId="2BD82936" w:rsidR="00174505" w:rsidRPr="002E501F" w:rsidRDefault="00044108" w:rsidP="00023910">
      <w:pPr>
        <w:numPr>
          <w:ilvl w:val="1"/>
          <w:numId w:val="4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>z</w:t>
      </w:r>
      <w:r w:rsidR="00174505" w:rsidRPr="002E501F">
        <w:rPr>
          <w:rFonts w:ascii="Lato" w:hAnsi="Lato" w:cs="Times New Roman"/>
          <w:sz w:val="22"/>
        </w:rPr>
        <w:t>ostanie złożony wniosek o rozwiązanie lub likwidację firmy Wykonawcy;</w:t>
      </w:r>
    </w:p>
    <w:p w14:paraId="2F6EF9C4" w14:textId="24247EB8" w:rsidR="00174505" w:rsidRPr="002E501F" w:rsidRDefault="00044108" w:rsidP="00023910">
      <w:pPr>
        <w:numPr>
          <w:ilvl w:val="1"/>
          <w:numId w:val="4"/>
        </w:numPr>
        <w:spacing w:line="276" w:lineRule="auto"/>
        <w:ind w:left="426" w:right="0" w:firstLine="0"/>
        <w:rPr>
          <w:rFonts w:ascii="Lato" w:hAnsi="Lato" w:cs="Times New Roman"/>
          <w:sz w:val="22"/>
        </w:rPr>
      </w:pPr>
      <w:r>
        <w:rPr>
          <w:rFonts w:ascii="Lato" w:hAnsi="Lato" w:cs="Times New Roman"/>
          <w:sz w:val="22"/>
        </w:rPr>
        <w:t>z</w:t>
      </w:r>
      <w:r w:rsidR="00174505" w:rsidRPr="002E501F">
        <w:rPr>
          <w:rFonts w:ascii="Lato" w:hAnsi="Lato" w:cs="Times New Roman"/>
          <w:sz w:val="22"/>
        </w:rPr>
        <w:t>ostanie wydany nakaz zajęcia majątku Wykonawcy, uniemożliwiający wykonanie umowy.</w:t>
      </w:r>
    </w:p>
    <w:p w14:paraId="2E874E99" w14:textId="7BB4DB1F" w:rsidR="009B5836" w:rsidRPr="002E501F" w:rsidRDefault="00174505" w:rsidP="00123C3A">
      <w:pPr>
        <w:pStyle w:val="Akapitzlist"/>
        <w:numPr>
          <w:ilvl w:val="0"/>
          <w:numId w:val="14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Zamawiający może odstąpić również od umowy, jeżeli zachodzi co najmniej jedna </w:t>
      </w:r>
      <w:r w:rsidR="005F0ACB" w:rsidRPr="002E501F">
        <w:rPr>
          <w:rFonts w:ascii="Lato" w:hAnsi="Lato" w:cs="Times New Roman"/>
          <w:sz w:val="22"/>
        </w:rPr>
        <w:br/>
      </w:r>
      <w:r w:rsidRPr="002E501F">
        <w:rPr>
          <w:rFonts w:ascii="Lato" w:hAnsi="Lato" w:cs="Times New Roman"/>
          <w:sz w:val="22"/>
        </w:rPr>
        <w:t xml:space="preserve">z okoliczności wskazanych w art. 456 ust. 1 </w:t>
      </w:r>
      <w:r w:rsidR="00030D5C" w:rsidRPr="002E501F">
        <w:rPr>
          <w:rFonts w:ascii="Lato" w:hAnsi="Lato" w:cs="Times New Roman"/>
          <w:sz w:val="22"/>
        </w:rPr>
        <w:t xml:space="preserve">Pzp </w:t>
      </w:r>
      <w:r w:rsidRPr="002E501F">
        <w:rPr>
          <w:rFonts w:ascii="Lato" w:hAnsi="Lato" w:cs="Times New Roman"/>
          <w:sz w:val="22"/>
        </w:rPr>
        <w:t xml:space="preserve">i na warunkach w nim określonych, </w:t>
      </w:r>
      <w:r w:rsidR="00E722A9" w:rsidRPr="002E501F">
        <w:rPr>
          <w:rFonts w:ascii="Lato" w:hAnsi="Lato" w:cs="Times New Roman"/>
          <w:sz w:val="22"/>
        </w:rPr>
        <w:br/>
      </w:r>
      <w:r w:rsidRPr="002E501F">
        <w:rPr>
          <w:rFonts w:ascii="Lato" w:hAnsi="Lato" w:cs="Times New Roman"/>
          <w:sz w:val="22"/>
        </w:rPr>
        <w:t xml:space="preserve">z uwzględnieniem postanowień niniejszej umowy. </w:t>
      </w:r>
    </w:p>
    <w:p w14:paraId="3482E5F4" w14:textId="271E0C52" w:rsidR="00A77B3F" w:rsidRDefault="00676BDF" w:rsidP="00FA7245">
      <w:pPr>
        <w:pStyle w:val="Akapitzlist"/>
        <w:numPr>
          <w:ilvl w:val="0"/>
          <w:numId w:val="14"/>
        </w:numPr>
        <w:spacing w:line="276" w:lineRule="auto"/>
        <w:ind w:left="426"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Odstąpienie od umowy powinno nastąpić </w:t>
      </w:r>
      <w:r w:rsidR="009B5836" w:rsidRPr="002E501F">
        <w:rPr>
          <w:rFonts w:ascii="Lato" w:hAnsi="Lato" w:cs="Times New Roman"/>
          <w:sz w:val="22"/>
        </w:rPr>
        <w:t>pod rygorem nieważności na piśmie</w:t>
      </w:r>
      <w:r w:rsidR="00D006C0">
        <w:rPr>
          <w:rFonts w:ascii="Lato" w:hAnsi="Lato" w:cs="Times New Roman"/>
          <w:sz w:val="22"/>
        </w:rPr>
        <w:t xml:space="preserve"> i powinno zawierać uzasadnienie.</w:t>
      </w:r>
    </w:p>
    <w:p w14:paraId="46767E2F" w14:textId="77777777" w:rsidR="00D006C0" w:rsidRDefault="00D006C0" w:rsidP="00D006C0">
      <w:pPr>
        <w:pStyle w:val="Akapitzlist"/>
        <w:numPr>
          <w:ilvl w:val="0"/>
          <w:numId w:val="14"/>
        </w:numPr>
        <w:ind w:left="426" w:hanging="426"/>
        <w:rPr>
          <w:rFonts w:ascii="Lato" w:hAnsi="Lato" w:cs="Times New Roman"/>
          <w:sz w:val="22"/>
        </w:rPr>
      </w:pPr>
      <w:r w:rsidRPr="00D006C0">
        <w:rPr>
          <w:rFonts w:ascii="Lato" w:hAnsi="Lato" w:cs="Times New Roman"/>
          <w:sz w:val="22"/>
        </w:rPr>
        <w:t>W przypadku odstąpienia od umowy</w:t>
      </w:r>
      <w:r>
        <w:rPr>
          <w:rFonts w:ascii="Lato" w:hAnsi="Lato" w:cs="Times New Roman"/>
          <w:sz w:val="22"/>
        </w:rPr>
        <w:t>,</w:t>
      </w:r>
      <w:r w:rsidRPr="00D006C0">
        <w:rPr>
          <w:rFonts w:ascii="Lato" w:hAnsi="Lato" w:cs="Times New Roman"/>
          <w:sz w:val="22"/>
        </w:rPr>
        <w:t xml:space="preserve"> Strony zobowiązane są do sporządzenia inwentaryzacji dotychczas wykonanych czynności.</w:t>
      </w:r>
    </w:p>
    <w:p w14:paraId="0530185A" w14:textId="12F98934" w:rsidR="00FA7245" w:rsidRDefault="00D006C0" w:rsidP="00D006C0">
      <w:pPr>
        <w:pStyle w:val="Akapitzlist"/>
        <w:numPr>
          <w:ilvl w:val="0"/>
          <w:numId w:val="14"/>
        </w:numPr>
        <w:ind w:left="426" w:hanging="426"/>
        <w:rPr>
          <w:rFonts w:ascii="Lato" w:hAnsi="Lato" w:cs="Times New Roman"/>
          <w:sz w:val="22"/>
        </w:rPr>
      </w:pPr>
      <w:r w:rsidRPr="00D006C0">
        <w:rPr>
          <w:rFonts w:ascii="Lato" w:hAnsi="Lato" w:cs="Times New Roman"/>
          <w:sz w:val="22"/>
        </w:rPr>
        <w:t>W przypadku odstąpienia od umowy</w:t>
      </w:r>
      <w:r w:rsidR="00044108">
        <w:rPr>
          <w:rFonts w:ascii="Lato" w:hAnsi="Lato" w:cs="Times New Roman"/>
          <w:sz w:val="22"/>
        </w:rPr>
        <w:t>,</w:t>
      </w:r>
      <w:r w:rsidRPr="00D006C0">
        <w:rPr>
          <w:rFonts w:ascii="Lato" w:hAnsi="Lato" w:cs="Times New Roman"/>
          <w:sz w:val="22"/>
        </w:rPr>
        <w:t xml:space="preserve"> Wykonawcy przysługuje wynagrodzenie wyłącznie za część prawidłowo wykonanego i odebranego przez Zamawiającego bez zastrzeżeń </w:t>
      </w:r>
      <w:r w:rsidR="00044108">
        <w:rPr>
          <w:rFonts w:ascii="Lato" w:hAnsi="Lato" w:cs="Times New Roman"/>
          <w:sz w:val="22"/>
        </w:rPr>
        <w:t>p</w:t>
      </w:r>
      <w:r w:rsidRPr="00D006C0">
        <w:rPr>
          <w:rFonts w:ascii="Lato" w:hAnsi="Lato" w:cs="Times New Roman"/>
          <w:sz w:val="22"/>
        </w:rPr>
        <w:t xml:space="preserve">rzedmiotu umowy. </w:t>
      </w:r>
    </w:p>
    <w:p w14:paraId="753DE823" w14:textId="77777777" w:rsidR="00CD6D58" w:rsidRDefault="00CD6D58" w:rsidP="00CD6D58">
      <w:pPr>
        <w:spacing w:line="276" w:lineRule="auto"/>
        <w:ind w:left="0" w:right="0" w:firstLine="0"/>
        <w:rPr>
          <w:rFonts w:ascii="Lato" w:hAnsi="Lato" w:cs="Times New Roman"/>
          <w:b/>
          <w:bCs/>
          <w:sz w:val="22"/>
        </w:rPr>
      </w:pPr>
    </w:p>
    <w:p w14:paraId="069B3316" w14:textId="0E5BDD1A" w:rsidR="00364872" w:rsidRPr="002E501F" w:rsidRDefault="00364872" w:rsidP="00364872">
      <w:pPr>
        <w:spacing w:line="276" w:lineRule="auto"/>
        <w:ind w:left="426" w:right="0" w:firstLine="0"/>
        <w:jc w:val="center"/>
        <w:rPr>
          <w:rFonts w:ascii="Lato" w:hAnsi="Lato" w:cs="Times New Roman"/>
          <w:b/>
          <w:bCs/>
          <w:sz w:val="22"/>
        </w:rPr>
      </w:pPr>
      <w:r w:rsidRPr="002E501F">
        <w:rPr>
          <w:rFonts w:ascii="Lato" w:hAnsi="Lato" w:cs="Times New Roman"/>
          <w:b/>
          <w:bCs/>
          <w:sz w:val="22"/>
        </w:rPr>
        <w:t xml:space="preserve">§ </w:t>
      </w:r>
      <w:r>
        <w:rPr>
          <w:rFonts w:ascii="Lato" w:hAnsi="Lato" w:cs="Times New Roman"/>
          <w:b/>
          <w:bCs/>
          <w:sz w:val="22"/>
        </w:rPr>
        <w:t>6</w:t>
      </w:r>
      <w:r w:rsidRPr="002E501F">
        <w:rPr>
          <w:rFonts w:ascii="Lato" w:hAnsi="Lato" w:cs="Times New Roman"/>
          <w:b/>
          <w:bCs/>
          <w:sz w:val="22"/>
        </w:rPr>
        <w:t>.</w:t>
      </w:r>
    </w:p>
    <w:p w14:paraId="0B03747D" w14:textId="6B29A69D" w:rsidR="00364872" w:rsidRPr="002E501F" w:rsidRDefault="00364872" w:rsidP="00364872">
      <w:pPr>
        <w:spacing w:line="276" w:lineRule="auto"/>
        <w:ind w:left="426" w:right="0" w:firstLine="0"/>
        <w:jc w:val="center"/>
        <w:rPr>
          <w:rFonts w:ascii="Lato" w:hAnsi="Lato" w:cs="Times New Roman"/>
          <w:b/>
          <w:bCs/>
          <w:sz w:val="22"/>
        </w:rPr>
      </w:pPr>
      <w:r>
        <w:rPr>
          <w:rFonts w:ascii="Lato" w:hAnsi="Lato" w:cs="Times New Roman"/>
          <w:b/>
          <w:bCs/>
          <w:sz w:val="22"/>
        </w:rPr>
        <w:t xml:space="preserve">ZMIANA </w:t>
      </w:r>
      <w:r w:rsidRPr="002E501F">
        <w:rPr>
          <w:rFonts w:ascii="Lato" w:hAnsi="Lato" w:cs="Times New Roman"/>
          <w:b/>
          <w:bCs/>
          <w:sz w:val="22"/>
        </w:rPr>
        <w:t>UMOWY</w:t>
      </w:r>
    </w:p>
    <w:p w14:paraId="5D4DA40B" w14:textId="77777777" w:rsidR="00364872" w:rsidRDefault="00364872" w:rsidP="00364872">
      <w:pPr>
        <w:rPr>
          <w:rFonts w:ascii="Lato" w:hAnsi="Lato" w:cs="Times New Roman"/>
          <w:sz w:val="22"/>
        </w:rPr>
      </w:pPr>
    </w:p>
    <w:p w14:paraId="1D18DAD1" w14:textId="77777777" w:rsidR="00364872" w:rsidRPr="00364872" w:rsidRDefault="00364872" w:rsidP="00364872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1.</w:t>
      </w:r>
      <w:r w:rsidRPr="00364872">
        <w:rPr>
          <w:rFonts w:ascii="Lato" w:hAnsi="Lato" w:cs="Times New Roman"/>
          <w:sz w:val="22"/>
        </w:rPr>
        <w:tab/>
        <w:t>Zmiana umowy jest możliwa w przypadkach określonych w art. 455 ustawy Pzp oraz określonych w niniejszej umowie.</w:t>
      </w:r>
    </w:p>
    <w:p w14:paraId="2A1FA6C7" w14:textId="11E4FCB4" w:rsidR="00364872" w:rsidRPr="00364872" w:rsidRDefault="00364872" w:rsidP="00743EDA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2.</w:t>
      </w:r>
      <w:r w:rsidRPr="00364872">
        <w:rPr>
          <w:rFonts w:ascii="Lato" w:hAnsi="Lato" w:cs="Times New Roman"/>
          <w:sz w:val="22"/>
        </w:rPr>
        <w:tab/>
        <w:t>Strony mają prawo do przedłużenia terminu zakończenia realizacji przedmiotu umowy</w:t>
      </w:r>
      <w:r w:rsidR="00235136">
        <w:rPr>
          <w:rFonts w:ascii="Lato" w:hAnsi="Lato" w:cs="Times New Roman"/>
          <w:sz w:val="22"/>
        </w:rPr>
        <w:br/>
      </w:r>
      <w:r w:rsidRPr="00364872">
        <w:rPr>
          <w:rFonts w:ascii="Lato" w:hAnsi="Lato" w:cs="Times New Roman"/>
          <w:sz w:val="22"/>
        </w:rPr>
        <w:t xml:space="preserve"> o okres trwania przyczyn, z powodu których będzie zagrożone dotrzymanie pierwotnego </w:t>
      </w:r>
      <w:r w:rsidRPr="00364872">
        <w:rPr>
          <w:rFonts w:ascii="Lato" w:hAnsi="Lato" w:cs="Times New Roman"/>
          <w:sz w:val="22"/>
        </w:rPr>
        <w:lastRenderedPageBreak/>
        <w:t>terminu zakończenia robót, w</w:t>
      </w:r>
      <w:r w:rsidR="00743EDA">
        <w:rPr>
          <w:rFonts w:ascii="Lato" w:hAnsi="Lato" w:cs="Times New Roman"/>
          <w:sz w:val="22"/>
        </w:rPr>
        <w:t xml:space="preserve"> sytuacji </w:t>
      </w:r>
      <w:r w:rsidRPr="00364872">
        <w:rPr>
          <w:rFonts w:ascii="Lato" w:hAnsi="Lato" w:cs="Times New Roman"/>
          <w:sz w:val="22"/>
        </w:rPr>
        <w:t xml:space="preserve">wystąpienia </w:t>
      </w:r>
      <w:r w:rsidR="002E7944">
        <w:rPr>
          <w:rFonts w:ascii="Lato" w:hAnsi="Lato" w:cs="Times New Roman"/>
          <w:sz w:val="22"/>
        </w:rPr>
        <w:t>„</w:t>
      </w:r>
      <w:r w:rsidRPr="00364872">
        <w:rPr>
          <w:rFonts w:ascii="Lato" w:hAnsi="Lato" w:cs="Times New Roman"/>
          <w:sz w:val="22"/>
        </w:rPr>
        <w:t>siły wyższej</w:t>
      </w:r>
      <w:r w:rsidR="002E7944">
        <w:rPr>
          <w:rFonts w:ascii="Lato" w:hAnsi="Lato" w:cs="Times New Roman"/>
          <w:sz w:val="22"/>
        </w:rPr>
        <w:t>”</w:t>
      </w:r>
      <w:r w:rsidRPr="00364872">
        <w:rPr>
          <w:rFonts w:ascii="Lato" w:hAnsi="Lato" w:cs="Times New Roman"/>
          <w:sz w:val="22"/>
        </w:rPr>
        <w:t xml:space="preserve"> uniemożliwiającej wykonanie przedmiotu </w:t>
      </w:r>
      <w:r w:rsidR="00D37D67">
        <w:rPr>
          <w:rFonts w:ascii="Lato" w:hAnsi="Lato" w:cs="Times New Roman"/>
          <w:sz w:val="22"/>
        </w:rPr>
        <w:t>u</w:t>
      </w:r>
      <w:r w:rsidRPr="00364872">
        <w:rPr>
          <w:rFonts w:ascii="Lato" w:hAnsi="Lato" w:cs="Times New Roman"/>
          <w:sz w:val="22"/>
        </w:rPr>
        <w:t xml:space="preserve">mowy </w:t>
      </w:r>
      <w:r w:rsidR="00D37D67">
        <w:rPr>
          <w:rFonts w:ascii="Lato" w:hAnsi="Lato" w:cs="Times New Roman"/>
          <w:sz w:val="22"/>
        </w:rPr>
        <w:t>w</w:t>
      </w:r>
      <w:r w:rsidR="00743EDA">
        <w:rPr>
          <w:rFonts w:ascii="Lato" w:hAnsi="Lato" w:cs="Times New Roman"/>
          <w:sz w:val="22"/>
        </w:rPr>
        <w:t xml:space="preserve"> terminie</w:t>
      </w:r>
      <w:r w:rsidR="00D37D67">
        <w:rPr>
          <w:rFonts w:ascii="Lato" w:hAnsi="Lato" w:cs="Times New Roman"/>
          <w:sz w:val="22"/>
        </w:rPr>
        <w:t xml:space="preserve"> </w:t>
      </w:r>
      <w:r w:rsidRPr="00364872">
        <w:rPr>
          <w:rFonts w:ascii="Lato" w:hAnsi="Lato" w:cs="Times New Roman"/>
          <w:sz w:val="22"/>
        </w:rPr>
        <w:t>zgodn</w:t>
      </w:r>
      <w:r w:rsidR="00D37D67">
        <w:rPr>
          <w:rFonts w:ascii="Lato" w:hAnsi="Lato" w:cs="Times New Roman"/>
          <w:sz w:val="22"/>
        </w:rPr>
        <w:t>y</w:t>
      </w:r>
      <w:r w:rsidR="00743EDA">
        <w:rPr>
          <w:rFonts w:ascii="Lato" w:hAnsi="Lato" w:cs="Times New Roman"/>
          <w:sz w:val="22"/>
        </w:rPr>
        <w:t>m</w:t>
      </w:r>
      <w:r w:rsidRPr="00364872">
        <w:rPr>
          <w:rFonts w:ascii="Lato" w:hAnsi="Lato" w:cs="Times New Roman"/>
          <w:sz w:val="22"/>
        </w:rPr>
        <w:t xml:space="preserve"> z jej postanowieniami.</w:t>
      </w:r>
    </w:p>
    <w:p w14:paraId="7B311E01" w14:textId="4DEB3F8B" w:rsidR="00364872" w:rsidRPr="00364872" w:rsidRDefault="00364872" w:rsidP="000851DC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3.</w:t>
      </w:r>
      <w:r w:rsidRPr="00364872">
        <w:rPr>
          <w:rFonts w:ascii="Lato" w:hAnsi="Lato" w:cs="Times New Roman"/>
          <w:sz w:val="22"/>
        </w:rPr>
        <w:tab/>
      </w:r>
      <w:r w:rsidR="00743EDA">
        <w:rPr>
          <w:rFonts w:ascii="Lato" w:hAnsi="Lato" w:cs="Times New Roman"/>
          <w:sz w:val="22"/>
        </w:rPr>
        <w:t>Strony są</w:t>
      </w:r>
      <w:r w:rsidRPr="00364872">
        <w:rPr>
          <w:rFonts w:ascii="Lato" w:hAnsi="Lato" w:cs="Times New Roman"/>
          <w:sz w:val="22"/>
        </w:rPr>
        <w:t xml:space="preserve"> uprawnion</w:t>
      </w:r>
      <w:r w:rsidR="00743EDA">
        <w:rPr>
          <w:rFonts w:ascii="Lato" w:hAnsi="Lato" w:cs="Times New Roman"/>
          <w:sz w:val="22"/>
        </w:rPr>
        <w:t>e</w:t>
      </w:r>
      <w:r w:rsidRPr="00364872">
        <w:rPr>
          <w:rFonts w:ascii="Lato" w:hAnsi="Lato" w:cs="Times New Roman"/>
          <w:sz w:val="22"/>
        </w:rPr>
        <w:t xml:space="preserve"> do</w:t>
      </w:r>
      <w:r w:rsidR="00743EDA">
        <w:rPr>
          <w:rFonts w:ascii="Lato" w:hAnsi="Lato" w:cs="Times New Roman"/>
          <w:sz w:val="22"/>
        </w:rPr>
        <w:t xml:space="preserve"> </w:t>
      </w:r>
      <w:r w:rsidRPr="00364872">
        <w:rPr>
          <w:rFonts w:ascii="Lato" w:hAnsi="Lato" w:cs="Times New Roman"/>
          <w:sz w:val="22"/>
        </w:rPr>
        <w:t>zmiany umowy w zakresie materiałów, parametrów technicznych, technologii wykonania robót budowlanych, sposobu i zakresu wykonania przedmiotu umowy</w:t>
      </w:r>
      <w:r w:rsidR="00235136">
        <w:rPr>
          <w:rFonts w:ascii="Lato" w:hAnsi="Lato" w:cs="Times New Roman"/>
          <w:sz w:val="22"/>
        </w:rPr>
        <w:t>,</w:t>
      </w:r>
      <w:r w:rsidRPr="00364872">
        <w:rPr>
          <w:rFonts w:ascii="Lato" w:hAnsi="Lato" w:cs="Times New Roman"/>
          <w:sz w:val="22"/>
        </w:rPr>
        <w:t xml:space="preserve"> w</w:t>
      </w:r>
      <w:r w:rsidR="000851DC">
        <w:rPr>
          <w:rFonts w:ascii="Lato" w:hAnsi="Lato" w:cs="Times New Roman"/>
          <w:sz w:val="22"/>
        </w:rPr>
        <w:t xml:space="preserve"> przypadku </w:t>
      </w:r>
      <w:r w:rsidRPr="00364872">
        <w:rPr>
          <w:rFonts w:ascii="Lato" w:hAnsi="Lato" w:cs="Times New Roman"/>
          <w:sz w:val="22"/>
        </w:rPr>
        <w:t>konieczności zrealizowania przedmiotu umowy przy zastosowaniu innych rozwiązań technicznych lub materiałowych ze względu na zmiany obowiązującego prawa</w:t>
      </w:r>
      <w:r w:rsidR="000851DC">
        <w:rPr>
          <w:rFonts w:ascii="Lato" w:hAnsi="Lato" w:cs="Times New Roman"/>
          <w:sz w:val="22"/>
        </w:rPr>
        <w:t xml:space="preserve"> lub </w:t>
      </w:r>
      <w:r w:rsidRPr="00364872">
        <w:rPr>
          <w:rFonts w:ascii="Lato" w:hAnsi="Lato" w:cs="Times New Roman"/>
          <w:sz w:val="22"/>
        </w:rPr>
        <w:t xml:space="preserve">wystąpienia </w:t>
      </w:r>
      <w:r w:rsidR="002E7944">
        <w:rPr>
          <w:rFonts w:ascii="Lato" w:hAnsi="Lato" w:cs="Times New Roman"/>
          <w:sz w:val="22"/>
        </w:rPr>
        <w:t>„</w:t>
      </w:r>
      <w:r w:rsidRPr="00364872">
        <w:rPr>
          <w:rFonts w:ascii="Lato" w:hAnsi="Lato" w:cs="Times New Roman"/>
          <w:sz w:val="22"/>
        </w:rPr>
        <w:t>siły wyższej</w:t>
      </w:r>
      <w:r w:rsidR="002E7944">
        <w:rPr>
          <w:rFonts w:ascii="Lato" w:hAnsi="Lato" w:cs="Times New Roman"/>
          <w:sz w:val="22"/>
        </w:rPr>
        <w:t>”</w:t>
      </w:r>
      <w:r w:rsidRPr="00364872">
        <w:rPr>
          <w:rFonts w:ascii="Lato" w:hAnsi="Lato" w:cs="Times New Roman"/>
          <w:sz w:val="22"/>
        </w:rPr>
        <w:t xml:space="preserve"> uniemożliwiającej wykonanie przedmiotu umowy </w:t>
      </w:r>
      <w:r w:rsidR="00235136">
        <w:rPr>
          <w:rFonts w:ascii="Lato" w:hAnsi="Lato" w:cs="Times New Roman"/>
          <w:sz w:val="22"/>
        </w:rPr>
        <w:br/>
      </w:r>
      <w:r w:rsidR="00D37D67">
        <w:rPr>
          <w:rFonts w:ascii="Lato" w:hAnsi="Lato" w:cs="Times New Roman"/>
          <w:sz w:val="22"/>
        </w:rPr>
        <w:t xml:space="preserve">w sposób </w:t>
      </w:r>
      <w:r w:rsidRPr="00364872">
        <w:rPr>
          <w:rFonts w:ascii="Lato" w:hAnsi="Lato" w:cs="Times New Roman"/>
          <w:sz w:val="22"/>
        </w:rPr>
        <w:t>zgodn</w:t>
      </w:r>
      <w:r w:rsidR="00D37D67">
        <w:rPr>
          <w:rFonts w:ascii="Lato" w:hAnsi="Lato" w:cs="Times New Roman"/>
          <w:sz w:val="22"/>
        </w:rPr>
        <w:t>y</w:t>
      </w:r>
      <w:r w:rsidRPr="00364872">
        <w:rPr>
          <w:rFonts w:ascii="Lato" w:hAnsi="Lato" w:cs="Times New Roman"/>
          <w:sz w:val="22"/>
        </w:rPr>
        <w:t xml:space="preserve"> z jej postanowieniami.</w:t>
      </w:r>
    </w:p>
    <w:p w14:paraId="2658F8A3" w14:textId="52FDE8BB" w:rsidR="00364872" w:rsidRPr="00364872" w:rsidRDefault="00364872" w:rsidP="00364872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4.</w:t>
      </w:r>
      <w:r w:rsidRPr="00364872">
        <w:rPr>
          <w:rFonts w:ascii="Lato" w:hAnsi="Lato" w:cs="Times New Roman"/>
          <w:sz w:val="22"/>
        </w:rPr>
        <w:tab/>
        <w:t xml:space="preserve">Wszelkie zmiany umowy są dokonywane przez umocowanych przedstawicieli Zamawiającego i Wykonawcy w formie pisemnej w drodze aneksu </w:t>
      </w:r>
      <w:r w:rsidR="00740E93">
        <w:rPr>
          <w:rFonts w:ascii="Lato" w:hAnsi="Lato" w:cs="Times New Roman"/>
          <w:sz w:val="22"/>
        </w:rPr>
        <w:t xml:space="preserve">do </w:t>
      </w:r>
      <w:r w:rsidRPr="00364872">
        <w:rPr>
          <w:rFonts w:ascii="Lato" w:hAnsi="Lato" w:cs="Times New Roman"/>
          <w:sz w:val="22"/>
        </w:rPr>
        <w:t>umowy, pod rygorem nieważności.</w:t>
      </w:r>
    </w:p>
    <w:p w14:paraId="3E474AD3" w14:textId="18BF4395" w:rsidR="00364872" w:rsidRPr="00364872" w:rsidRDefault="00364872" w:rsidP="00364872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5.</w:t>
      </w:r>
      <w:r w:rsidRPr="00364872">
        <w:rPr>
          <w:rFonts w:ascii="Lato" w:hAnsi="Lato" w:cs="Times New Roman"/>
          <w:sz w:val="22"/>
        </w:rPr>
        <w:tab/>
        <w:t>Jeżeli o zmianę postanowień umowy wnioskuje Wykonawca, przedkłada wniosek Zamawiającemu o dokonanie zmiany na co najmniej 14 dni przed zamierzonym wejściem w życie takiej zmiany. Wniosek powinien być należycie uzasadniony przez Wykonawcę</w:t>
      </w:r>
      <w:r w:rsidR="00235136">
        <w:rPr>
          <w:rFonts w:ascii="Lato" w:hAnsi="Lato" w:cs="Times New Roman"/>
          <w:sz w:val="22"/>
        </w:rPr>
        <w:br/>
      </w:r>
      <w:r w:rsidRPr="00364872">
        <w:rPr>
          <w:rFonts w:ascii="Lato" w:hAnsi="Lato" w:cs="Times New Roman"/>
          <w:sz w:val="22"/>
        </w:rPr>
        <w:t xml:space="preserve"> i zaakceptowany przez przedstawiciela Zamawiającego. Zmiana jest dopuszczalna w zakresie niezbędnym do prawidłowej realizacji przedmiotu umowy.</w:t>
      </w:r>
    </w:p>
    <w:p w14:paraId="53B78D3E" w14:textId="2C5C8B53" w:rsidR="00364872" w:rsidRPr="00364872" w:rsidRDefault="00364872" w:rsidP="0051173D">
      <w:pPr>
        <w:rPr>
          <w:rFonts w:ascii="Lato" w:hAnsi="Lato" w:cs="Times New Roman"/>
          <w:sz w:val="22"/>
        </w:rPr>
      </w:pPr>
      <w:r w:rsidRPr="00364872">
        <w:rPr>
          <w:rFonts w:ascii="Lato" w:hAnsi="Lato" w:cs="Times New Roman"/>
          <w:sz w:val="22"/>
        </w:rPr>
        <w:t>6.</w:t>
      </w:r>
      <w:r w:rsidRPr="00364872">
        <w:rPr>
          <w:rFonts w:ascii="Lato" w:hAnsi="Lato" w:cs="Times New Roman"/>
          <w:sz w:val="22"/>
        </w:rPr>
        <w:tab/>
        <w:t>Wszystkie powyższe zapisy stanowią katalog zmian, na które Zamawiający może wyrazić zgodę. Nie stanowią jednocześnie zobowiązania do wyrażenia takiej zgody.</w:t>
      </w:r>
    </w:p>
    <w:p w14:paraId="74052B6D" w14:textId="77777777" w:rsidR="002558E4" w:rsidRPr="002558E4" w:rsidRDefault="002558E4" w:rsidP="002558E4">
      <w:pPr>
        <w:rPr>
          <w:rFonts w:ascii="Lato" w:hAnsi="Lato" w:cs="Times New Roman"/>
          <w:sz w:val="22"/>
        </w:rPr>
      </w:pPr>
    </w:p>
    <w:p w14:paraId="41B83211" w14:textId="4A757ADA" w:rsidR="0090643A" w:rsidRPr="002E501F" w:rsidRDefault="0090643A" w:rsidP="0090643A">
      <w:pPr>
        <w:pStyle w:val="Nagwek1"/>
        <w:spacing w:after="0"/>
        <w:ind w:left="25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§ </w:t>
      </w:r>
      <w:r w:rsidR="00364872">
        <w:rPr>
          <w:rFonts w:ascii="Lato" w:hAnsi="Lato" w:cs="Times New Roman"/>
          <w:sz w:val="22"/>
        </w:rPr>
        <w:t>7</w:t>
      </w:r>
      <w:r w:rsidRPr="002E501F">
        <w:rPr>
          <w:rFonts w:ascii="Lato" w:hAnsi="Lato" w:cs="Times New Roman"/>
          <w:sz w:val="22"/>
        </w:rPr>
        <w:t>.</w:t>
      </w:r>
    </w:p>
    <w:p w14:paraId="52659FC0" w14:textId="77777777" w:rsidR="0090643A" w:rsidRPr="002E501F" w:rsidRDefault="0090643A" w:rsidP="0090643A">
      <w:pPr>
        <w:pStyle w:val="Nagwek1"/>
        <w:spacing w:after="0"/>
        <w:ind w:left="257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PODWYKONAWSTWO</w:t>
      </w:r>
    </w:p>
    <w:p w14:paraId="1302D88D" w14:textId="77777777" w:rsidR="0090643A" w:rsidRPr="002E501F" w:rsidRDefault="0090643A" w:rsidP="0090643A">
      <w:pPr>
        <w:rPr>
          <w:rFonts w:ascii="Lato" w:hAnsi="Lato" w:cs="Times New Roman"/>
          <w:sz w:val="22"/>
        </w:rPr>
      </w:pPr>
    </w:p>
    <w:p w14:paraId="1FAE5FF8" w14:textId="7A4BF069" w:rsidR="0090643A" w:rsidRPr="002E501F" w:rsidRDefault="0090643A" w:rsidP="00241B9A">
      <w:pPr>
        <w:numPr>
          <w:ilvl w:val="0"/>
          <w:numId w:val="5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>Wykonawca zobowiązuje się wykonać przedmiot umowy własnymi siłami lub Wykonawca powierzy Podwykonawcy ………………………………… (nazwa podmiotu, dane kontaktowe) zakres obejmujący następujące prace: ..............................................................................</w:t>
      </w:r>
      <w:r w:rsidR="00D37D67">
        <w:rPr>
          <w:rFonts w:ascii="Lato" w:hAnsi="Lato" w:cs="Times New Roman"/>
          <w:sz w:val="22"/>
        </w:rPr>
        <w:t>............................</w:t>
      </w:r>
    </w:p>
    <w:p w14:paraId="7FA4710D" w14:textId="7C907BD3" w:rsidR="0090643A" w:rsidRPr="002E501F" w:rsidRDefault="0090643A" w:rsidP="00241B9A">
      <w:pPr>
        <w:numPr>
          <w:ilvl w:val="0"/>
          <w:numId w:val="5"/>
        </w:numPr>
        <w:spacing w:line="276" w:lineRule="auto"/>
        <w:ind w:right="0" w:hanging="426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Zgodnie z oświadczeniem zawartym w ofercie Podwykonawca, o którym mowa </w:t>
      </w:r>
      <w:r w:rsidRPr="002E501F">
        <w:rPr>
          <w:rFonts w:ascii="Lato" w:hAnsi="Lato" w:cs="Times New Roman"/>
          <w:sz w:val="22"/>
        </w:rPr>
        <w:br/>
        <w:t xml:space="preserve">w ust. 1 jest /nie jest podmiotem, na zasoby, którego Wykonawca powołał się na zasadach określonych w art. 118 ust. 1 ustawy Pzp, w celu wykazania spełnienia warunków udziału </w:t>
      </w:r>
      <w:r w:rsidR="00235136">
        <w:rPr>
          <w:rFonts w:ascii="Lato" w:hAnsi="Lato" w:cs="Times New Roman"/>
          <w:sz w:val="22"/>
        </w:rPr>
        <w:br/>
      </w:r>
      <w:r w:rsidRPr="002E501F">
        <w:rPr>
          <w:rFonts w:ascii="Lato" w:hAnsi="Lato" w:cs="Times New Roman"/>
          <w:sz w:val="22"/>
        </w:rPr>
        <w:t>w postępowaniu.</w:t>
      </w:r>
    </w:p>
    <w:p w14:paraId="6291F642" w14:textId="0C62779B" w:rsidR="0090643A" w:rsidRPr="002E501F" w:rsidRDefault="0090643A" w:rsidP="00241B9A">
      <w:pPr>
        <w:numPr>
          <w:ilvl w:val="0"/>
          <w:numId w:val="5"/>
        </w:numPr>
        <w:spacing w:line="276" w:lineRule="auto"/>
        <w:ind w:right="0" w:hanging="426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sz w:val="22"/>
        </w:rPr>
        <w:t xml:space="preserve">W przypadku zmiany albo rezygnacji z Podwykonawcy, która dotyczy podmiotu na zasoby, którego Wykonawca powołał się na zasadach określonych w art. 118 ust. 1 Pzp w celu wykazania spełnienia warunków udziału w postępowaniu, Wykonawca jest zobowiązany wykazać </w:t>
      </w:r>
      <w:r w:rsidRPr="002E501F">
        <w:rPr>
          <w:rFonts w:ascii="Lato" w:hAnsi="Lato" w:cs="Times New Roman"/>
          <w:color w:val="auto"/>
          <w:sz w:val="22"/>
        </w:rPr>
        <w:t>Zamawiającemu, iż proponowany inny Podwykonawca lub Wykonawca samodzielnie spełnia je w stopniu nie mniejszym niż wymagany w trakcie postępowania o udzielenie zamówienia publicznego zgodnie z art. 462 ust. 7 Pzp.</w:t>
      </w:r>
      <w:r w:rsidR="00612DA9" w:rsidRPr="002E501F">
        <w:rPr>
          <w:rFonts w:ascii="Lato" w:hAnsi="Lato" w:cs="Times New Roman"/>
          <w:color w:val="auto"/>
          <w:sz w:val="22"/>
        </w:rPr>
        <w:t xml:space="preserve"> Przepis art. 122 Pzp stosuje się odpowiednio.</w:t>
      </w:r>
    </w:p>
    <w:p w14:paraId="14A1299B" w14:textId="7A311EBA" w:rsidR="0090643A" w:rsidRPr="002E501F" w:rsidRDefault="0090643A" w:rsidP="00241B9A">
      <w:pPr>
        <w:numPr>
          <w:ilvl w:val="0"/>
          <w:numId w:val="5"/>
        </w:numPr>
        <w:spacing w:line="276" w:lineRule="auto"/>
        <w:ind w:right="0" w:hanging="426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Użycie Podwykonawców</w:t>
      </w:r>
      <w:r w:rsidR="00B707F2">
        <w:rPr>
          <w:rFonts w:ascii="Lato" w:hAnsi="Lato" w:cs="Times New Roman"/>
          <w:color w:val="auto"/>
          <w:sz w:val="22"/>
        </w:rPr>
        <w:t xml:space="preserve"> </w:t>
      </w:r>
      <w:r w:rsidRPr="002E501F">
        <w:rPr>
          <w:rFonts w:ascii="Lato" w:hAnsi="Lato" w:cs="Times New Roman"/>
          <w:color w:val="auto"/>
          <w:sz w:val="22"/>
        </w:rPr>
        <w:t>wymagać będzie, w każdym takim przypadku, pisemnej zgody Zamawiającego. Za wszelkie zobowiązania wobec Podwykonawców odpowiedzialność poniesie Wykonawca.</w:t>
      </w:r>
    </w:p>
    <w:p w14:paraId="05C5DACE" w14:textId="0A06BAB7" w:rsidR="0090643A" w:rsidRPr="002E501F" w:rsidRDefault="0090643A" w:rsidP="00241B9A">
      <w:pPr>
        <w:numPr>
          <w:ilvl w:val="0"/>
          <w:numId w:val="5"/>
        </w:numPr>
        <w:spacing w:line="276" w:lineRule="auto"/>
        <w:ind w:right="0" w:hanging="426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Wykonawca, Podwykonawca lub dalszy Podwykonawca, zamierzający zawrzeć umowę o podwykonawstwo, której przedmiotem </w:t>
      </w:r>
      <w:r w:rsidR="00FA2253" w:rsidRPr="002E501F">
        <w:rPr>
          <w:rFonts w:ascii="Lato" w:hAnsi="Lato" w:cs="Times New Roman"/>
          <w:color w:val="auto"/>
          <w:sz w:val="22"/>
        </w:rPr>
        <w:t xml:space="preserve">jest </w:t>
      </w:r>
      <w:r w:rsidR="00E23707" w:rsidRPr="00E23707">
        <w:rPr>
          <w:rFonts w:ascii="Lato" w:hAnsi="Lato" w:cs="Times New Roman"/>
          <w:color w:val="auto"/>
          <w:sz w:val="22"/>
        </w:rPr>
        <w:t>demontaż istniejących okien i drzwi, dostaw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i montaż nowych okien i drzwi oraz wymian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parapetów wewnętrznych wraz z niezbędnymi robotami towarzyszącymi</w:t>
      </w:r>
      <w:r w:rsidRPr="002E501F">
        <w:rPr>
          <w:rFonts w:ascii="Lato" w:hAnsi="Lato" w:cs="Times New Roman"/>
          <w:color w:val="auto"/>
          <w:sz w:val="22"/>
        </w:rPr>
        <w:t>, zobowiązany jest w trakcie realizacji zamówienia publicznego, do przedłożenia Zamawiającemu projektu tej umowy</w:t>
      </w:r>
      <w:r w:rsidR="00612DA9" w:rsidRPr="002E501F">
        <w:rPr>
          <w:rFonts w:ascii="Lato" w:hAnsi="Lato" w:cs="Times New Roman"/>
          <w:color w:val="auto"/>
          <w:sz w:val="22"/>
        </w:rPr>
        <w:t>,</w:t>
      </w:r>
      <w:r w:rsidR="00612DA9" w:rsidRPr="002E501F">
        <w:rPr>
          <w:rFonts w:ascii="Lato" w:hAnsi="Lato"/>
          <w:color w:val="auto"/>
          <w:sz w:val="22"/>
        </w:rPr>
        <w:t xml:space="preserve"> </w:t>
      </w:r>
      <w:r w:rsidR="00612DA9" w:rsidRPr="002E501F">
        <w:rPr>
          <w:rFonts w:ascii="Lato" w:hAnsi="Lato" w:cs="Times New Roman"/>
          <w:color w:val="auto"/>
          <w:sz w:val="22"/>
        </w:rPr>
        <w:t>przy czym podwykonawca lub dalszy podwykonawca jest obowiązany dołączyć zgodę wykonawcy na zawarcie umowy o podwykonawstwo o treści zgodnej z projektem umowy</w:t>
      </w:r>
      <w:r w:rsidRPr="002E501F">
        <w:rPr>
          <w:rFonts w:ascii="Lato" w:hAnsi="Lato" w:cs="Times New Roman"/>
          <w:color w:val="auto"/>
          <w:sz w:val="22"/>
        </w:rPr>
        <w:t xml:space="preserve">. </w:t>
      </w:r>
      <w:r w:rsidR="00612DA9" w:rsidRPr="002E501F">
        <w:rPr>
          <w:rFonts w:ascii="Lato" w:hAnsi="Lato" w:cs="Times New Roman"/>
          <w:color w:val="auto"/>
          <w:sz w:val="22"/>
        </w:rPr>
        <w:t>Powyższ</w:t>
      </w:r>
      <w:r w:rsidR="00787333">
        <w:rPr>
          <w:rFonts w:ascii="Lato" w:hAnsi="Lato" w:cs="Times New Roman"/>
          <w:color w:val="auto"/>
          <w:sz w:val="22"/>
        </w:rPr>
        <w:t>y</w:t>
      </w:r>
      <w:r w:rsidR="00612DA9" w:rsidRPr="002E501F">
        <w:rPr>
          <w:rFonts w:ascii="Lato" w:hAnsi="Lato" w:cs="Times New Roman"/>
          <w:color w:val="auto"/>
          <w:sz w:val="22"/>
        </w:rPr>
        <w:t xml:space="preserve"> obowiązek dotyczy </w:t>
      </w:r>
      <w:r w:rsidRPr="002E501F">
        <w:rPr>
          <w:rFonts w:ascii="Lato" w:hAnsi="Lato" w:cs="Times New Roman"/>
          <w:color w:val="auto"/>
          <w:sz w:val="22"/>
        </w:rPr>
        <w:t>również zmiany umow</w:t>
      </w:r>
      <w:r w:rsidR="00612DA9" w:rsidRPr="002E501F">
        <w:rPr>
          <w:rFonts w:ascii="Lato" w:hAnsi="Lato" w:cs="Times New Roman"/>
          <w:color w:val="auto"/>
          <w:sz w:val="22"/>
        </w:rPr>
        <w:t xml:space="preserve">y. </w:t>
      </w:r>
    </w:p>
    <w:p w14:paraId="1267CCDB" w14:textId="4974BECE" w:rsidR="0090643A" w:rsidRPr="002E501F" w:rsidRDefault="0090643A" w:rsidP="00241B9A">
      <w:pPr>
        <w:pStyle w:val="Akapitzlist"/>
        <w:numPr>
          <w:ilvl w:val="0"/>
          <w:numId w:val="5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Zamawiający w terminie 3 dni liczonym od daty otrzymania kompletu dokumentów, o którym mowa w ust. 5</w:t>
      </w:r>
      <w:r w:rsidR="00B707F2">
        <w:rPr>
          <w:rFonts w:ascii="Lato" w:hAnsi="Lato" w:cs="Times New Roman"/>
          <w:color w:val="auto"/>
          <w:sz w:val="22"/>
        </w:rPr>
        <w:t>,</w:t>
      </w:r>
      <w:r w:rsidRPr="002E501F">
        <w:rPr>
          <w:rFonts w:ascii="Lato" w:hAnsi="Lato" w:cs="Times New Roman"/>
          <w:color w:val="auto"/>
          <w:sz w:val="22"/>
        </w:rPr>
        <w:t xml:space="preserve"> zgłosi pisemne zastrzeżeni</w:t>
      </w:r>
      <w:r w:rsidR="003014D2" w:rsidRPr="002E501F">
        <w:rPr>
          <w:rFonts w:ascii="Lato" w:hAnsi="Lato" w:cs="Times New Roman"/>
          <w:color w:val="auto"/>
          <w:sz w:val="22"/>
        </w:rPr>
        <w:t>a</w:t>
      </w:r>
      <w:r w:rsidRPr="002E501F">
        <w:rPr>
          <w:rFonts w:ascii="Lato" w:hAnsi="Lato" w:cs="Times New Roman"/>
          <w:color w:val="auto"/>
          <w:sz w:val="22"/>
        </w:rPr>
        <w:t xml:space="preserve"> </w:t>
      </w:r>
      <w:r w:rsidR="003014D2" w:rsidRPr="002E501F">
        <w:rPr>
          <w:rFonts w:ascii="Lato" w:hAnsi="Lato" w:cs="Times New Roman"/>
          <w:color w:val="auto"/>
          <w:sz w:val="22"/>
        </w:rPr>
        <w:t xml:space="preserve">lub sprzeciw </w:t>
      </w:r>
      <w:r w:rsidRPr="002E501F">
        <w:rPr>
          <w:rFonts w:ascii="Lato" w:hAnsi="Lato" w:cs="Times New Roman"/>
          <w:color w:val="auto"/>
          <w:sz w:val="22"/>
        </w:rPr>
        <w:t>do projektu umowy o podwykonawstwo</w:t>
      </w:r>
      <w:r w:rsidR="00612DA9" w:rsidRPr="002E501F">
        <w:rPr>
          <w:rFonts w:ascii="Lato" w:hAnsi="Lato" w:cs="Times New Roman"/>
          <w:color w:val="auto"/>
          <w:sz w:val="22"/>
        </w:rPr>
        <w:t xml:space="preserve"> (lub projektu </w:t>
      </w:r>
      <w:r w:rsidR="00554F77" w:rsidRPr="002E501F">
        <w:rPr>
          <w:rFonts w:ascii="Lato" w:hAnsi="Lato" w:cs="Times New Roman"/>
          <w:color w:val="auto"/>
          <w:sz w:val="22"/>
        </w:rPr>
        <w:t>aneksu do umowy)</w:t>
      </w:r>
      <w:r w:rsidRPr="002E501F">
        <w:rPr>
          <w:rFonts w:ascii="Lato" w:hAnsi="Lato" w:cs="Times New Roman"/>
          <w:color w:val="auto"/>
          <w:sz w:val="22"/>
        </w:rPr>
        <w:t xml:space="preserve">, której przedmiotem </w:t>
      </w:r>
      <w:r w:rsidR="00397334" w:rsidRPr="002E501F">
        <w:rPr>
          <w:rFonts w:ascii="Lato" w:hAnsi="Lato" w:cs="Times New Roman"/>
          <w:color w:val="auto"/>
          <w:sz w:val="22"/>
        </w:rPr>
        <w:t xml:space="preserve">jest </w:t>
      </w:r>
      <w:r w:rsidR="00E23707" w:rsidRPr="00E23707">
        <w:rPr>
          <w:rFonts w:ascii="Lato" w:hAnsi="Lato" w:cs="Times New Roman"/>
          <w:color w:val="auto"/>
          <w:sz w:val="22"/>
        </w:rPr>
        <w:t xml:space="preserve">demontaż </w:t>
      </w:r>
      <w:r w:rsidR="00E23707" w:rsidRPr="00E23707">
        <w:rPr>
          <w:rFonts w:ascii="Lato" w:hAnsi="Lato" w:cs="Times New Roman"/>
          <w:color w:val="auto"/>
          <w:sz w:val="22"/>
        </w:rPr>
        <w:lastRenderedPageBreak/>
        <w:t>istniejących okien i drzwi, dostaw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i montaż nowych okien i drzwi oraz wymian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parapetów wewnętrznych wraz z niezbędnymi robotami towarzyszącymi</w:t>
      </w:r>
      <w:r w:rsidRPr="002E501F">
        <w:rPr>
          <w:rFonts w:ascii="Lato" w:hAnsi="Lato" w:cs="Times New Roman"/>
          <w:color w:val="auto"/>
          <w:sz w:val="22"/>
        </w:rPr>
        <w:t>:</w:t>
      </w:r>
    </w:p>
    <w:p w14:paraId="20668DF7" w14:textId="0024D198" w:rsidR="00241B9A" w:rsidRPr="002E501F" w:rsidRDefault="00554F77" w:rsidP="00241B9A">
      <w:pPr>
        <w:numPr>
          <w:ilvl w:val="0"/>
          <w:numId w:val="35"/>
        </w:numPr>
        <w:spacing w:line="276" w:lineRule="auto"/>
        <w:ind w:right="0"/>
        <w:contextualSpacing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n</w:t>
      </w:r>
      <w:r w:rsidR="0090643A" w:rsidRPr="002E501F">
        <w:rPr>
          <w:rFonts w:ascii="Lato" w:hAnsi="Lato" w:cs="Times New Roman"/>
          <w:color w:val="auto"/>
          <w:sz w:val="22"/>
        </w:rPr>
        <w:t>iespełniającej</w:t>
      </w:r>
      <w:r w:rsidRPr="002E501F">
        <w:rPr>
          <w:rFonts w:ascii="Lato" w:hAnsi="Lato" w:cs="Times New Roman"/>
          <w:color w:val="auto"/>
          <w:sz w:val="22"/>
        </w:rPr>
        <w:t xml:space="preserve"> </w:t>
      </w:r>
      <w:r w:rsidR="0090643A" w:rsidRPr="002E501F">
        <w:rPr>
          <w:rFonts w:ascii="Lato" w:hAnsi="Lato" w:cs="Times New Roman"/>
          <w:color w:val="auto"/>
          <w:sz w:val="22"/>
        </w:rPr>
        <w:t xml:space="preserve"> wymagań</w:t>
      </w:r>
      <w:r w:rsidRPr="002E501F">
        <w:rPr>
          <w:rFonts w:ascii="Lato" w:hAnsi="Lato" w:cs="Times New Roman"/>
          <w:color w:val="auto"/>
          <w:sz w:val="22"/>
        </w:rPr>
        <w:t xml:space="preserve"> określonych w warunkach zamówienia, m.in.</w:t>
      </w:r>
      <w:r w:rsidR="0090643A" w:rsidRPr="002E501F">
        <w:rPr>
          <w:rFonts w:ascii="Lato" w:hAnsi="Lato" w:cs="Times New Roman"/>
          <w:color w:val="auto"/>
          <w:sz w:val="22"/>
        </w:rPr>
        <w:t>:</w:t>
      </w:r>
    </w:p>
    <w:p w14:paraId="0847E73A" w14:textId="6F4CD55B" w:rsidR="0090643A" w:rsidRPr="002E501F" w:rsidRDefault="0090643A" w:rsidP="00241B9A">
      <w:pPr>
        <w:pStyle w:val="Akapitzlist"/>
        <w:numPr>
          <w:ilvl w:val="0"/>
          <w:numId w:val="32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termin wykonania umowy o podwykonawstwo wykracza poza termin wykonania wskazany w § 1 ust. 2,</w:t>
      </w:r>
    </w:p>
    <w:p w14:paraId="497E4847" w14:textId="77777777" w:rsidR="0090643A" w:rsidRPr="002E501F" w:rsidRDefault="0090643A" w:rsidP="0090643A">
      <w:pPr>
        <w:numPr>
          <w:ilvl w:val="0"/>
          <w:numId w:val="32"/>
        </w:numPr>
        <w:spacing w:line="276" w:lineRule="auto"/>
        <w:ind w:right="0"/>
        <w:contextualSpacing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umowa zawiera zapisy uzależniające dokonanie zapłaty na rzecz Podwykonawcy od odbioru robót przez Zamawiającego lub od zapłaty należności Wykonawcy przez Zamawiającego,</w:t>
      </w:r>
    </w:p>
    <w:p w14:paraId="0CA7AC14" w14:textId="3F35BA20" w:rsidR="0090643A" w:rsidRPr="002E501F" w:rsidRDefault="0090643A" w:rsidP="0090643A">
      <w:pPr>
        <w:numPr>
          <w:ilvl w:val="0"/>
          <w:numId w:val="32"/>
        </w:numPr>
        <w:spacing w:line="276" w:lineRule="auto"/>
        <w:ind w:right="0"/>
        <w:contextualSpacing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umowa nie zawiera uregulowań dotyczących zawierania umów na </w:t>
      </w:r>
      <w:r w:rsidR="00E23707" w:rsidRPr="00E23707">
        <w:rPr>
          <w:rFonts w:ascii="Lato" w:hAnsi="Lato" w:cs="Times New Roman"/>
          <w:color w:val="auto"/>
          <w:sz w:val="22"/>
        </w:rPr>
        <w:t>demontaż istniejących okien i drzwi, dostawę i montaż nowych okien i drzwi oraz wymianę parapetów wewnętrznych wraz z niezbędnymi robotami towarzyszącymi</w:t>
      </w:r>
      <w:r w:rsidRPr="002E501F">
        <w:rPr>
          <w:rFonts w:ascii="Lato" w:hAnsi="Lato" w:cs="Times New Roman"/>
          <w:color w:val="auto"/>
          <w:sz w:val="22"/>
        </w:rPr>
        <w:t xml:space="preserve"> z dalszymi Podwykonawcami</w:t>
      </w:r>
      <w:r w:rsidR="00787333">
        <w:rPr>
          <w:rFonts w:ascii="Lato" w:hAnsi="Lato" w:cs="Times New Roman"/>
          <w:color w:val="auto"/>
          <w:sz w:val="22"/>
        </w:rPr>
        <w:t>,</w:t>
      </w:r>
      <w:r w:rsidRPr="002E501F">
        <w:rPr>
          <w:rFonts w:ascii="Lato" w:hAnsi="Lato" w:cs="Times New Roman"/>
          <w:color w:val="auto"/>
          <w:sz w:val="22"/>
        </w:rPr>
        <w:t xml:space="preserve"> w szczególności zapisów warunkujących podpisanie tych umów od zgody Wykonawcy,</w:t>
      </w:r>
    </w:p>
    <w:p w14:paraId="17813E67" w14:textId="1E253D52" w:rsidR="0090643A" w:rsidRPr="002E501F" w:rsidRDefault="0090643A" w:rsidP="0090643A">
      <w:pPr>
        <w:numPr>
          <w:ilvl w:val="0"/>
          <w:numId w:val="32"/>
        </w:numPr>
        <w:spacing w:line="276" w:lineRule="auto"/>
        <w:ind w:right="0"/>
        <w:contextualSpacing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umowa nie zawiera cen lub zawiera ceny wyższe niż zawarte w ofercie Wykonawcy</w:t>
      </w:r>
      <w:r w:rsidR="00787333">
        <w:rPr>
          <w:rFonts w:ascii="Lato" w:hAnsi="Lato" w:cs="Times New Roman"/>
          <w:color w:val="auto"/>
          <w:sz w:val="22"/>
        </w:rPr>
        <w:t>.</w:t>
      </w:r>
    </w:p>
    <w:p w14:paraId="5443C5AA" w14:textId="73945B4F" w:rsidR="0090643A" w:rsidRPr="002E501F" w:rsidRDefault="0090643A" w:rsidP="003014D2">
      <w:pPr>
        <w:pStyle w:val="Akapitzlist"/>
        <w:numPr>
          <w:ilvl w:val="0"/>
          <w:numId w:val="35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przewiduj</w:t>
      </w:r>
      <w:r w:rsidR="003014D2" w:rsidRPr="002E501F">
        <w:rPr>
          <w:rFonts w:ascii="Lato" w:hAnsi="Lato" w:cs="Times New Roman"/>
          <w:color w:val="auto"/>
          <w:sz w:val="22"/>
        </w:rPr>
        <w:t>ącej</w:t>
      </w:r>
      <w:r w:rsidRPr="002E501F">
        <w:rPr>
          <w:rFonts w:ascii="Lato" w:hAnsi="Lato" w:cs="Times New Roman"/>
          <w:color w:val="auto"/>
          <w:sz w:val="22"/>
        </w:rPr>
        <w:t xml:space="preserve"> termin zapłaty wynagrodzenia dłuższy niż </w:t>
      </w:r>
      <w:r w:rsidR="002D416A">
        <w:rPr>
          <w:rFonts w:ascii="Lato" w:hAnsi="Lato" w:cs="Times New Roman"/>
          <w:color w:val="auto"/>
          <w:sz w:val="22"/>
        </w:rPr>
        <w:t>21</w:t>
      </w:r>
      <w:r w:rsidRPr="002E501F">
        <w:rPr>
          <w:rFonts w:ascii="Lato" w:hAnsi="Lato" w:cs="Times New Roman"/>
          <w:color w:val="auto"/>
          <w:sz w:val="22"/>
        </w:rPr>
        <w:t xml:space="preserve"> dni od dnia doręczenia Wykonawcy</w:t>
      </w:r>
      <w:r w:rsidR="00554F77" w:rsidRPr="002E501F">
        <w:rPr>
          <w:rFonts w:ascii="Lato" w:hAnsi="Lato" w:cs="Times New Roman"/>
          <w:color w:val="auto"/>
          <w:sz w:val="22"/>
        </w:rPr>
        <w:t>, Podwykonawcy lub dalszemu podwykonawcy faktury lub rachunku</w:t>
      </w:r>
      <w:r w:rsidRPr="002E501F">
        <w:rPr>
          <w:rFonts w:ascii="Lato" w:hAnsi="Lato" w:cs="Times New Roman"/>
          <w:color w:val="auto"/>
          <w:sz w:val="22"/>
        </w:rPr>
        <w:t>.</w:t>
      </w:r>
    </w:p>
    <w:p w14:paraId="0F8DC755" w14:textId="1EC8BAC8" w:rsidR="003014D2" w:rsidRPr="002E501F" w:rsidRDefault="003014D2" w:rsidP="003014D2">
      <w:pPr>
        <w:pStyle w:val="Akapitzlist"/>
        <w:numPr>
          <w:ilvl w:val="0"/>
          <w:numId w:val="35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>zawierającej postanowienia niezgodne z art. 463 Pzp</w:t>
      </w:r>
      <w:r w:rsidR="00B707F2">
        <w:rPr>
          <w:rFonts w:ascii="Lato" w:hAnsi="Lato" w:cs="Times New Roman"/>
          <w:color w:val="auto"/>
          <w:sz w:val="22"/>
        </w:rPr>
        <w:t>.</w:t>
      </w:r>
    </w:p>
    <w:p w14:paraId="4702F934" w14:textId="6145D106" w:rsidR="0090643A" w:rsidRPr="002E501F" w:rsidRDefault="0090643A" w:rsidP="00241B9A">
      <w:pPr>
        <w:pStyle w:val="Akapitzlist"/>
        <w:numPr>
          <w:ilvl w:val="0"/>
          <w:numId w:val="5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Niezgłoszenie pisemnych zastrzeżeń </w:t>
      </w:r>
      <w:r w:rsidR="003014D2" w:rsidRPr="002E501F">
        <w:rPr>
          <w:rFonts w:ascii="Lato" w:hAnsi="Lato" w:cs="Times New Roman"/>
          <w:color w:val="auto"/>
          <w:sz w:val="22"/>
        </w:rPr>
        <w:t xml:space="preserve">lub sprzeciwu </w:t>
      </w:r>
      <w:r w:rsidRPr="002E501F">
        <w:rPr>
          <w:rFonts w:ascii="Lato" w:hAnsi="Lato" w:cs="Times New Roman"/>
          <w:color w:val="auto"/>
          <w:sz w:val="22"/>
        </w:rPr>
        <w:t xml:space="preserve">wobec przedłożonego projektu umowy lub jej zmiany, której przedmiotem </w:t>
      </w:r>
      <w:r w:rsidR="00CE29A5" w:rsidRPr="002E501F">
        <w:rPr>
          <w:rFonts w:ascii="Lato" w:hAnsi="Lato" w:cs="Times New Roman"/>
          <w:color w:val="auto"/>
          <w:sz w:val="22"/>
        </w:rPr>
        <w:t xml:space="preserve">jest </w:t>
      </w:r>
      <w:r w:rsidR="00E23707" w:rsidRPr="00E23707">
        <w:rPr>
          <w:rFonts w:ascii="Lato" w:hAnsi="Lato" w:cs="Times New Roman"/>
          <w:color w:val="auto"/>
          <w:sz w:val="22"/>
        </w:rPr>
        <w:t>demontaż istniejących okien i drzwi, dostaw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</w:t>
      </w:r>
      <w:r w:rsidR="00CA2965">
        <w:rPr>
          <w:rFonts w:ascii="Lato" w:hAnsi="Lato" w:cs="Times New Roman"/>
          <w:color w:val="auto"/>
          <w:sz w:val="22"/>
        </w:rPr>
        <w:br/>
      </w:r>
      <w:r w:rsidR="00E23707" w:rsidRPr="00E23707">
        <w:rPr>
          <w:rFonts w:ascii="Lato" w:hAnsi="Lato" w:cs="Times New Roman"/>
          <w:color w:val="auto"/>
          <w:sz w:val="22"/>
        </w:rPr>
        <w:t>i montaż nowych okien i drzwi oraz wymian</w:t>
      </w:r>
      <w:r w:rsidR="00E23707">
        <w:rPr>
          <w:rFonts w:ascii="Lato" w:hAnsi="Lato" w:cs="Times New Roman"/>
          <w:color w:val="auto"/>
          <w:sz w:val="22"/>
        </w:rPr>
        <w:t>a</w:t>
      </w:r>
      <w:r w:rsidR="00E23707" w:rsidRPr="00E23707">
        <w:rPr>
          <w:rFonts w:ascii="Lato" w:hAnsi="Lato" w:cs="Times New Roman"/>
          <w:color w:val="auto"/>
          <w:sz w:val="22"/>
        </w:rPr>
        <w:t xml:space="preserve"> parapetów wewnętrznych wraz z niezbędnymi robotami towarzyszącymi</w:t>
      </w:r>
      <w:r w:rsidRPr="002E501F">
        <w:rPr>
          <w:rFonts w:ascii="Lato" w:hAnsi="Lato" w:cs="Times New Roman"/>
          <w:color w:val="auto"/>
          <w:sz w:val="22"/>
        </w:rPr>
        <w:t>, w terminie określonym w ust. 6, uważa się za akceptację projektu umowy przez Zamawiającego.</w:t>
      </w:r>
    </w:p>
    <w:p w14:paraId="358BF954" w14:textId="54E0DC85" w:rsidR="008F6F66" w:rsidRPr="002E501F" w:rsidRDefault="008F6F66" w:rsidP="00241B9A">
      <w:pPr>
        <w:pStyle w:val="Akapitzlist"/>
        <w:numPr>
          <w:ilvl w:val="0"/>
          <w:numId w:val="5"/>
        </w:numPr>
        <w:spacing w:line="276" w:lineRule="auto"/>
        <w:ind w:right="0"/>
        <w:rPr>
          <w:rFonts w:ascii="Lato" w:hAnsi="Lato" w:cs="Times New Roman"/>
          <w:color w:val="auto"/>
          <w:sz w:val="22"/>
        </w:rPr>
      </w:pPr>
      <w:r w:rsidRPr="002E501F">
        <w:rPr>
          <w:rFonts w:ascii="Lato" w:hAnsi="Lato" w:cs="Times New Roman"/>
          <w:color w:val="auto"/>
          <w:sz w:val="22"/>
        </w:rPr>
        <w:t xml:space="preserve">Wykonawca obowiązany jest przedłożyć Zamawiającemu poświadczoną za zgodność </w:t>
      </w:r>
      <w:r w:rsidR="00CA2965">
        <w:rPr>
          <w:rFonts w:ascii="Lato" w:hAnsi="Lato" w:cs="Times New Roman"/>
          <w:color w:val="auto"/>
          <w:sz w:val="22"/>
        </w:rPr>
        <w:br/>
      </w:r>
      <w:r w:rsidRPr="002E501F">
        <w:rPr>
          <w:rFonts w:ascii="Lato" w:hAnsi="Lato" w:cs="Times New Roman"/>
          <w:color w:val="auto"/>
          <w:sz w:val="22"/>
        </w:rPr>
        <w:t>z oryginałem kopię umowy bądź aneksu do umowy z Podwykonawcą lub dalszym podwykonawcą, w terminie</w:t>
      </w:r>
      <w:r w:rsidR="00397334" w:rsidRPr="002E501F">
        <w:rPr>
          <w:rFonts w:ascii="Lato" w:hAnsi="Lato" w:cs="Times New Roman"/>
          <w:color w:val="auto"/>
          <w:sz w:val="22"/>
        </w:rPr>
        <w:t xml:space="preserve"> </w:t>
      </w:r>
      <w:r w:rsidR="00510AB3" w:rsidRPr="002E501F">
        <w:rPr>
          <w:rFonts w:ascii="Lato" w:hAnsi="Lato" w:cs="Times New Roman"/>
          <w:color w:val="auto"/>
          <w:sz w:val="22"/>
        </w:rPr>
        <w:t xml:space="preserve">7 dni od dnia jej zawarcia, z wyłączeniem umów </w:t>
      </w:r>
      <w:r w:rsidR="00CA2965">
        <w:rPr>
          <w:rFonts w:ascii="Lato" w:hAnsi="Lato" w:cs="Times New Roman"/>
          <w:color w:val="auto"/>
          <w:sz w:val="22"/>
        </w:rPr>
        <w:br/>
      </w:r>
      <w:r w:rsidR="00510AB3" w:rsidRPr="002E501F">
        <w:rPr>
          <w:rFonts w:ascii="Lato" w:hAnsi="Lato" w:cs="Times New Roman"/>
          <w:color w:val="auto"/>
          <w:sz w:val="22"/>
        </w:rPr>
        <w:t>o podwykonawstwo o wartości mniejszej niż 0,5% wartości umowy</w:t>
      </w:r>
      <w:r w:rsidRPr="002E501F">
        <w:rPr>
          <w:rFonts w:ascii="Lato" w:hAnsi="Lato" w:cs="Times New Roman"/>
          <w:color w:val="auto"/>
          <w:sz w:val="22"/>
        </w:rPr>
        <w:t>.</w:t>
      </w:r>
    </w:p>
    <w:p w14:paraId="34018B30" w14:textId="47DAC207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</w:t>
      </w:r>
      <w:r w:rsidR="00B708AA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 xml:space="preserve">amawiającemu umowę </w:t>
      </w:r>
      <w:r w:rsidR="00CA2965">
        <w:rPr>
          <w:rFonts w:ascii="Lato" w:hAnsi="Lato"/>
          <w:sz w:val="22"/>
        </w:rPr>
        <w:br/>
      </w:r>
      <w:r w:rsidRPr="00CA2965">
        <w:rPr>
          <w:rFonts w:ascii="Lato" w:hAnsi="Lato"/>
          <w:sz w:val="22"/>
        </w:rPr>
        <w:t>o podwykonawstwo, której przedmiotem są dostawy lub usługi, w przypadku uchylenia się od obowiązku zapłaty odpowiednio przez wykonawcę, podwykonawcę lub dalszego podwykonawcę.</w:t>
      </w:r>
    </w:p>
    <w:p w14:paraId="3A4590B9" w14:textId="20DD5A99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Wynagrodzenie, o którym mowa w ust. 9, dotyczy wyłącznie należności powstałych po zaakceptowaniu przez Zamawiającego umowy o podwykonawstwo, której przedmiotem są roboty budowlane, lub po przedłożeniu zamawiającemu poświadczonej za zgodność </w:t>
      </w:r>
      <w:r w:rsidR="00CA2965">
        <w:rPr>
          <w:rFonts w:ascii="Lato" w:hAnsi="Lato"/>
          <w:sz w:val="22"/>
        </w:rPr>
        <w:br/>
      </w:r>
      <w:r w:rsidRPr="00CA2965">
        <w:rPr>
          <w:rFonts w:ascii="Lato" w:hAnsi="Lato"/>
          <w:sz w:val="22"/>
        </w:rPr>
        <w:t>z oryginałem kopii umowy o podwykonawstwo, której przedmiotem są dostawy lub usługi.</w:t>
      </w:r>
    </w:p>
    <w:p w14:paraId="19CDCC58" w14:textId="344627B1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>Bezpośrednia zapłata obejmuje wyłącznie należne wynagrodzenie, bez odsetek, należnych podwykonawcy lub dalszemu podwykonawcy.</w:t>
      </w:r>
    </w:p>
    <w:p w14:paraId="07251C39" w14:textId="66E96EA1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Zamawiający, przed dokonaniem bezpośredniej zapłaty, jest obowiązany umożliwić </w:t>
      </w:r>
      <w:r w:rsidR="00CD6D58" w:rsidRPr="00CA2965">
        <w:rPr>
          <w:rFonts w:ascii="Lato" w:hAnsi="Lato"/>
          <w:sz w:val="22"/>
        </w:rPr>
        <w:t>W</w:t>
      </w:r>
      <w:r w:rsidRPr="00CA2965">
        <w:rPr>
          <w:rFonts w:ascii="Lato" w:hAnsi="Lato"/>
          <w:sz w:val="22"/>
        </w:rPr>
        <w:t xml:space="preserve">ykonawcy zgłoszenie, pisemnie, uwag dotyczących zasadności bezpośredniej zapłaty wynagrodzenia podwykonawcy lub dalszemu podwykonawcy. Zamawiający informuje </w:t>
      </w:r>
      <w:r w:rsidR="00CA2965">
        <w:rPr>
          <w:rFonts w:ascii="Lato" w:hAnsi="Lato"/>
          <w:sz w:val="22"/>
        </w:rPr>
        <w:br/>
      </w:r>
      <w:r w:rsidRPr="00CA2965">
        <w:rPr>
          <w:rFonts w:ascii="Lato" w:hAnsi="Lato"/>
          <w:sz w:val="22"/>
        </w:rPr>
        <w:t xml:space="preserve">o terminie zgłaszania uwag nie krótszym niż 7 dni od dnia doręczenia tej informacji. W uwagach nie można powoływać się na potrącenie roszczeń </w:t>
      </w:r>
      <w:r w:rsidR="00CD6D58" w:rsidRPr="00CA2965">
        <w:rPr>
          <w:rFonts w:ascii="Lato" w:hAnsi="Lato"/>
          <w:sz w:val="22"/>
        </w:rPr>
        <w:t>W</w:t>
      </w:r>
      <w:r w:rsidRPr="00CA2965">
        <w:rPr>
          <w:rFonts w:ascii="Lato" w:hAnsi="Lato"/>
          <w:sz w:val="22"/>
        </w:rPr>
        <w:t>ykonawcy względem podwykonawcy niezwiązanych z realizacją umowy o podwykonawstwo.</w:t>
      </w:r>
    </w:p>
    <w:p w14:paraId="35B8586D" w14:textId="5BEC04AC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W przypadku zgłoszenia uwag, o których mowa w ust. </w:t>
      </w:r>
      <w:r w:rsidR="00CD6D58" w:rsidRPr="00CA2965">
        <w:rPr>
          <w:rFonts w:ascii="Lato" w:hAnsi="Lato"/>
          <w:sz w:val="22"/>
        </w:rPr>
        <w:t>12</w:t>
      </w:r>
      <w:r w:rsidRPr="00CA2965">
        <w:rPr>
          <w:rFonts w:ascii="Lato" w:hAnsi="Lato"/>
          <w:sz w:val="22"/>
        </w:rPr>
        <w:t xml:space="preserve">, w terminie wskazanym przez </w:t>
      </w:r>
      <w:r w:rsidR="00CD6D58" w:rsidRPr="00CA2965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 xml:space="preserve">amawiającego, </w:t>
      </w:r>
      <w:r w:rsidR="00CD6D58" w:rsidRPr="00CA2965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>amawiający może:</w:t>
      </w:r>
    </w:p>
    <w:p w14:paraId="7C251D65" w14:textId="04DAE775" w:rsidR="00E50003" w:rsidRPr="00CA2965" w:rsidRDefault="00E50003" w:rsidP="00CD6D58">
      <w:pPr>
        <w:pStyle w:val="Akapitzlist"/>
        <w:ind w:left="426" w:firstLine="0"/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lastRenderedPageBreak/>
        <w:t xml:space="preserve">1) nie dokonać bezpośredniej zapłaty wynagrodzenia podwykonawcy lub dalszemu podwykonawcy, jeżeli </w:t>
      </w:r>
      <w:r w:rsidR="00CD6D58" w:rsidRPr="00CA2965">
        <w:rPr>
          <w:rFonts w:ascii="Lato" w:hAnsi="Lato"/>
          <w:sz w:val="22"/>
        </w:rPr>
        <w:t>W</w:t>
      </w:r>
      <w:r w:rsidRPr="00CA2965">
        <w:rPr>
          <w:rFonts w:ascii="Lato" w:hAnsi="Lato"/>
          <w:sz w:val="22"/>
        </w:rPr>
        <w:t>ykonawca wykaże niezasadność takiej zapłaty albo</w:t>
      </w:r>
    </w:p>
    <w:p w14:paraId="36E596B1" w14:textId="387AF45F" w:rsidR="00E50003" w:rsidRPr="00CA2965" w:rsidRDefault="00E50003" w:rsidP="00CD6D58">
      <w:pPr>
        <w:pStyle w:val="Akapitzlist"/>
        <w:ind w:left="426" w:firstLine="0"/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2) złożyć do depozytu sądowego kwotę potrzebną na pokrycie wynagrodzenia podwykonawcy lub dalszego podwykonawcy, w przypadku istnienia zasadniczej wątpliwości </w:t>
      </w:r>
      <w:r w:rsidR="00C36753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>amawiającego co do wysokości należnej zapłaty lub podmiotu, któremu płatność się należy, albo</w:t>
      </w:r>
    </w:p>
    <w:p w14:paraId="20D2C677" w14:textId="77777777" w:rsidR="00E50003" w:rsidRPr="00CA2965" w:rsidRDefault="00E50003" w:rsidP="00CD6D58">
      <w:pPr>
        <w:pStyle w:val="Akapitzlist"/>
        <w:ind w:left="426" w:firstLine="0"/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>3) dokonać bezpośredniej zapłaty wynagrodzenia podwykonawcy lub dalszemu podwykonawcy, jeżeli podwykonawca lub dalszy podwykonawca wykaże zasadność takiej zapłaty.</w:t>
      </w:r>
    </w:p>
    <w:p w14:paraId="5114859E" w14:textId="4BCF9F02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W przypadku dokonania bezpośredniej zapłaty podwykonawcy lub dalszemu podwykonawcy </w:t>
      </w:r>
      <w:r w:rsidR="00CD6D58" w:rsidRPr="00CA2965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 xml:space="preserve">amawiający potrąca kwotę wypłaconego wynagrodzenia z wynagrodzenia należnego </w:t>
      </w:r>
      <w:r w:rsidR="00CD6D58" w:rsidRPr="00CA2965">
        <w:rPr>
          <w:rFonts w:ascii="Lato" w:hAnsi="Lato"/>
          <w:sz w:val="22"/>
        </w:rPr>
        <w:t>W</w:t>
      </w:r>
      <w:r w:rsidRPr="00CA2965">
        <w:rPr>
          <w:rFonts w:ascii="Lato" w:hAnsi="Lato"/>
          <w:sz w:val="22"/>
        </w:rPr>
        <w:t>ykonawcy.</w:t>
      </w:r>
    </w:p>
    <w:p w14:paraId="1B56D5B1" w14:textId="5CC517D1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>Konieczność wielokrotnego dokonywania bezpośredniej zapłaty podwykonawcy lub dalszemu podwykonawcy lub konieczność dokonania bezpośrednich zapłat na sumę większą niż 5% wartości umowy</w:t>
      </w:r>
      <w:r w:rsidR="00CD6D58" w:rsidRPr="00CA2965">
        <w:rPr>
          <w:rFonts w:ascii="Lato" w:hAnsi="Lato"/>
          <w:sz w:val="22"/>
        </w:rPr>
        <w:t>,</w:t>
      </w:r>
      <w:r w:rsidRPr="00CA2965">
        <w:rPr>
          <w:rFonts w:ascii="Lato" w:hAnsi="Lato"/>
          <w:sz w:val="22"/>
        </w:rPr>
        <w:t xml:space="preserve"> może stanowić podstawę do odstąpienia od umowy.</w:t>
      </w:r>
    </w:p>
    <w:p w14:paraId="6D50B23A" w14:textId="258C4D3B" w:rsidR="00E50003" w:rsidRPr="00CA2965" w:rsidRDefault="00E50003" w:rsidP="00E50003">
      <w:pPr>
        <w:pStyle w:val="Akapitzlist"/>
        <w:numPr>
          <w:ilvl w:val="0"/>
          <w:numId w:val="5"/>
        </w:numPr>
        <w:rPr>
          <w:rFonts w:ascii="Lato" w:hAnsi="Lato"/>
          <w:sz w:val="22"/>
        </w:rPr>
      </w:pPr>
      <w:r w:rsidRPr="00CA2965">
        <w:rPr>
          <w:rFonts w:ascii="Lato" w:hAnsi="Lato"/>
          <w:sz w:val="22"/>
        </w:rPr>
        <w:t xml:space="preserve">Do zasad odpowiedzialności </w:t>
      </w:r>
      <w:r w:rsidR="00C36753">
        <w:rPr>
          <w:rFonts w:ascii="Lato" w:hAnsi="Lato"/>
          <w:sz w:val="22"/>
        </w:rPr>
        <w:t>Z</w:t>
      </w:r>
      <w:r w:rsidRPr="00CA2965">
        <w:rPr>
          <w:rFonts w:ascii="Lato" w:hAnsi="Lato"/>
          <w:sz w:val="22"/>
        </w:rPr>
        <w:t>amawiającego, wykonawcy, podwykonawcy lub dalszego podwykonawcy z tytułu wykonanych robót budowlanych stosuje się przepisy ustawy z dnia 23 kwietnia 1964 r. - Kodeks cywilny, jeżeli przepisy ustawy nie stanowią inaczej.</w:t>
      </w:r>
    </w:p>
    <w:p w14:paraId="581F0FB0" w14:textId="4A8FCCF4" w:rsidR="0090643A" w:rsidRPr="00CA2965" w:rsidRDefault="0090643A" w:rsidP="00E50003">
      <w:pPr>
        <w:spacing w:line="276" w:lineRule="auto"/>
        <w:ind w:left="426" w:right="0" w:firstLine="0"/>
        <w:contextualSpacing/>
        <w:rPr>
          <w:rFonts w:ascii="Lato" w:hAnsi="Lato" w:cs="Times New Roman"/>
          <w:color w:val="auto"/>
          <w:sz w:val="22"/>
        </w:rPr>
      </w:pPr>
    </w:p>
    <w:p w14:paraId="66F80EC9" w14:textId="77777777" w:rsidR="00397334" w:rsidRPr="002E501F" w:rsidRDefault="00397334" w:rsidP="00397334">
      <w:pPr>
        <w:spacing w:line="276" w:lineRule="auto"/>
        <w:ind w:left="426" w:right="0" w:firstLine="0"/>
        <w:contextualSpacing/>
        <w:rPr>
          <w:rFonts w:ascii="Lato" w:hAnsi="Lato" w:cs="Times New Roman"/>
          <w:color w:val="auto"/>
          <w:sz w:val="22"/>
        </w:rPr>
      </w:pPr>
    </w:p>
    <w:p w14:paraId="512CACB8" w14:textId="74B279C8" w:rsidR="005139BD" w:rsidRPr="002E501F" w:rsidRDefault="005139BD" w:rsidP="006642E1">
      <w:pPr>
        <w:tabs>
          <w:tab w:val="left" w:pos="284"/>
        </w:tabs>
        <w:spacing w:after="120" w:line="240" w:lineRule="auto"/>
        <w:ind w:left="284" w:right="0" w:hanging="284"/>
        <w:jc w:val="center"/>
        <w:rPr>
          <w:rStyle w:val="Teksttreci2Pogrubienie"/>
          <w:rFonts w:ascii="Lato" w:eastAsiaTheme="minorEastAsia" w:hAnsi="Lato" w:cs="Times New Roman"/>
          <w:b w:val="0"/>
          <w:bCs w:val="0"/>
          <w:color w:val="auto"/>
        </w:rPr>
      </w:pPr>
      <w:r w:rsidRPr="002E501F">
        <w:rPr>
          <w:rFonts w:ascii="Lato" w:hAnsi="Lato" w:cs="Times New Roman"/>
          <w:b/>
          <w:color w:val="auto"/>
          <w:sz w:val="22"/>
        </w:rPr>
        <w:t xml:space="preserve">§ </w:t>
      </w:r>
      <w:r w:rsidR="00364872">
        <w:rPr>
          <w:rFonts w:ascii="Lato" w:hAnsi="Lato" w:cs="Times New Roman"/>
          <w:b/>
          <w:color w:val="auto"/>
          <w:sz w:val="22"/>
        </w:rPr>
        <w:t>8</w:t>
      </w:r>
      <w:r w:rsidR="00321188" w:rsidRPr="002E501F">
        <w:rPr>
          <w:rFonts w:ascii="Lato" w:hAnsi="Lato" w:cs="Times New Roman"/>
          <w:b/>
          <w:color w:val="auto"/>
          <w:sz w:val="22"/>
        </w:rPr>
        <w:t>.</w:t>
      </w:r>
    </w:p>
    <w:p w14:paraId="1CE33E8D" w14:textId="1C115A58" w:rsidR="005139BD" w:rsidRPr="002E501F" w:rsidRDefault="00364872" w:rsidP="006642E1">
      <w:pPr>
        <w:pStyle w:val="Teksttreci80"/>
        <w:shd w:val="clear" w:color="auto" w:fill="auto"/>
        <w:tabs>
          <w:tab w:val="left" w:pos="284"/>
        </w:tabs>
        <w:spacing w:before="0" w:after="0" w:line="240" w:lineRule="auto"/>
        <w:ind w:left="284" w:right="-9" w:hanging="284"/>
        <w:rPr>
          <w:rFonts w:ascii="Lato" w:hAnsi="Lato" w:cs="Times New Roman"/>
          <w:b/>
          <w:sz w:val="22"/>
          <w:szCs w:val="22"/>
        </w:rPr>
      </w:pPr>
      <w:r>
        <w:rPr>
          <w:rFonts w:ascii="Lato" w:hAnsi="Lato" w:cs="Times New Roman"/>
          <w:b/>
          <w:sz w:val="22"/>
          <w:szCs w:val="22"/>
        </w:rPr>
        <w:t>OSOBY ZATRUDNIONE DO REALIZACJI PRZEDMIOTU UMOWY</w:t>
      </w:r>
    </w:p>
    <w:p w14:paraId="54E35946" w14:textId="77777777" w:rsidR="005139BD" w:rsidRPr="002E501F" w:rsidRDefault="005139BD" w:rsidP="00DF7C6D">
      <w:pPr>
        <w:pStyle w:val="Teksttreci80"/>
        <w:shd w:val="clear" w:color="auto" w:fill="auto"/>
        <w:tabs>
          <w:tab w:val="left" w:pos="284"/>
        </w:tabs>
        <w:spacing w:before="0" w:after="0" w:line="276" w:lineRule="auto"/>
        <w:ind w:left="284" w:right="-9" w:hanging="284"/>
        <w:jc w:val="both"/>
        <w:rPr>
          <w:rFonts w:ascii="Lato" w:hAnsi="Lato" w:cs="Times New Roman"/>
          <w:b/>
          <w:sz w:val="22"/>
          <w:szCs w:val="22"/>
        </w:rPr>
      </w:pPr>
    </w:p>
    <w:p w14:paraId="7359FDBA" w14:textId="2BE5021E" w:rsidR="00F67DCC" w:rsidRPr="002E501F" w:rsidRDefault="00F67DCC" w:rsidP="00F67DCC">
      <w:pPr>
        <w:pStyle w:val="Akapitzlist"/>
        <w:numPr>
          <w:ilvl w:val="0"/>
          <w:numId w:val="34"/>
        </w:numPr>
        <w:tabs>
          <w:tab w:val="left" w:pos="709"/>
        </w:tabs>
        <w:spacing w:after="60" w:line="276" w:lineRule="auto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 xml:space="preserve">Stosownie do treści art. 95 ust. 1 Pzp Zamawiający wymaga zatrudnienia przez Wykonawcę lub Podwykonawców </w:t>
      </w:r>
      <w:r w:rsidR="00435C84" w:rsidRPr="002E501F">
        <w:rPr>
          <w:rFonts w:ascii="Lato" w:hAnsi="Lato" w:cs="Times New Roman"/>
          <w:bCs/>
          <w:sz w:val="22"/>
        </w:rPr>
        <w:t xml:space="preserve">(jeśli będą wykonywać przedmiot umowy) </w:t>
      </w:r>
      <w:r w:rsidRPr="002E501F">
        <w:rPr>
          <w:rFonts w:ascii="Lato" w:hAnsi="Lato" w:cs="Times New Roman"/>
          <w:bCs/>
          <w:sz w:val="22"/>
        </w:rPr>
        <w:t xml:space="preserve">na podstawie umowy o pracę osób wykonujących czynności przy realizacji niniejszej umowy, polegające na wykonywaniu pracy w sposób określony w art. 22 § 1 ustawy z dnia 26 czerwca 1974 roku – Kodeks Pracy </w:t>
      </w:r>
      <w:r w:rsidR="0006413E" w:rsidRPr="002E501F">
        <w:rPr>
          <w:rFonts w:ascii="Lato" w:hAnsi="Lato" w:cs="Times New Roman"/>
          <w:bCs/>
          <w:sz w:val="22"/>
        </w:rPr>
        <w:t>(</w:t>
      </w:r>
      <w:r w:rsidRPr="002E501F">
        <w:rPr>
          <w:rFonts w:ascii="Lato" w:hAnsi="Lato" w:cs="Times New Roman"/>
          <w:bCs/>
          <w:sz w:val="22"/>
        </w:rPr>
        <w:t>t. j. Dz. U. z 202</w:t>
      </w:r>
      <w:r w:rsidR="00397334" w:rsidRPr="002E501F">
        <w:rPr>
          <w:rFonts w:ascii="Lato" w:hAnsi="Lato" w:cs="Times New Roman"/>
          <w:bCs/>
          <w:sz w:val="22"/>
        </w:rPr>
        <w:t>5</w:t>
      </w:r>
      <w:r w:rsidRPr="002E501F">
        <w:rPr>
          <w:rFonts w:ascii="Lato" w:hAnsi="Lato" w:cs="Times New Roman"/>
          <w:bCs/>
          <w:sz w:val="22"/>
        </w:rPr>
        <w:t xml:space="preserve"> r. poz. </w:t>
      </w:r>
      <w:r w:rsidR="00397334" w:rsidRPr="002E501F">
        <w:rPr>
          <w:rFonts w:ascii="Lato" w:hAnsi="Lato" w:cs="Times New Roman"/>
          <w:bCs/>
          <w:sz w:val="22"/>
        </w:rPr>
        <w:t>277</w:t>
      </w:r>
      <w:r w:rsidR="0006413E" w:rsidRPr="002E501F">
        <w:rPr>
          <w:rFonts w:ascii="Lato" w:hAnsi="Lato" w:cs="Times New Roman"/>
          <w:bCs/>
          <w:sz w:val="22"/>
        </w:rPr>
        <w:t>)</w:t>
      </w:r>
      <w:r w:rsidRPr="002E501F">
        <w:rPr>
          <w:rFonts w:ascii="Lato" w:hAnsi="Lato" w:cs="Times New Roman"/>
          <w:bCs/>
          <w:sz w:val="22"/>
        </w:rPr>
        <w:t xml:space="preserve">. Wykonawca jest zobowiązany zawrzeć w umowie o podwykonawstwo stosowne zapisy zobowiązujące Podwykonawców do zatrudnienia na umowę o pracę ww. osób. </w:t>
      </w:r>
    </w:p>
    <w:p w14:paraId="5E67B1B1" w14:textId="23C485A2" w:rsidR="00F67DCC" w:rsidRPr="002E501F" w:rsidRDefault="00F67DCC" w:rsidP="00B707F2">
      <w:pPr>
        <w:pStyle w:val="Akapitzlist"/>
        <w:numPr>
          <w:ilvl w:val="0"/>
          <w:numId w:val="34"/>
        </w:numPr>
        <w:tabs>
          <w:tab w:val="left" w:pos="709"/>
        </w:tabs>
        <w:spacing w:after="60" w:line="276" w:lineRule="auto"/>
        <w:ind w:left="426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 xml:space="preserve">Wykonawca zobowiązuje się zatrudnić na umowę o pracę </w:t>
      </w:r>
      <w:r w:rsidRPr="002E501F">
        <w:rPr>
          <w:rFonts w:ascii="Lato" w:hAnsi="Lato" w:cs="Times New Roman"/>
          <w:bCs/>
          <w:color w:val="auto"/>
          <w:sz w:val="22"/>
        </w:rPr>
        <w:t xml:space="preserve">osoby </w:t>
      </w:r>
      <w:r w:rsidRPr="002E501F">
        <w:rPr>
          <w:rFonts w:ascii="Lato" w:hAnsi="Lato" w:cs="Times New Roman"/>
          <w:bCs/>
          <w:sz w:val="22"/>
        </w:rPr>
        <w:t xml:space="preserve">bezpośrednio realizujące przedmiot zamówienia (pracowników fizycznych), co najmniej na czas realizacji umowy zawartej pomiędzy Wykonawcą a Zamawiającym. W przypadku rozwiązania stosunku pracy przed zakończeniem tego okresu, Wykonawca lub Podwykonawca zobowiązuje się do niezwłocznego zatrudnienia na to miejsce innych osób. </w:t>
      </w:r>
    </w:p>
    <w:p w14:paraId="1190D7E2" w14:textId="6D461EB6" w:rsidR="00F67DCC" w:rsidRPr="002E501F" w:rsidRDefault="00F67DCC" w:rsidP="00F67DCC">
      <w:pPr>
        <w:pStyle w:val="Akapitzlist"/>
        <w:numPr>
          <w:ilvl w:val="0"/>
          <w:numId w:val="33"/>
        </w:numPr>
        <w:tabs>
          <w:tab w:val="left" w:pos="709"/>
        </w:tabs>
        <w:spacing w:after="60" w:line="276" w:lineRule="auto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>Zamawiający zastrzega sobie możliwość kontroli zatrudnienia przez cały okres realizacji</w:t>
      </w:r>
      <w:r w:rsidR="00E03E34" w:rsidRPr="002E501F">
        <w:rPr>
          <w:rFonts w:ascii="Lato" w:hAnsi="Lato" w:cs="Times New Roman"/>
          <w:bCs/>
          <w:sz w:val="22"/>
        </w:rPr>
        <w:t xml:space="preserve"> </w:t>
      </w:r>
      <w:r w:rsidR="00AE7DC0" w:rsidRPr="002E501F">
        <w:rPr>
          <w:rFonts w:ascii="Lato" w:hAnsi="Lato" w:cs="Times New Roman"/>
          <w:bCs/>
          <w:sz w:val="22"/>
        </w:rPr>
        <w:t>przedmiotu umowy</w:t>
      </w:r>
      <w:r w:rsidRPr="002E501F">
        <w:rPr>
          <w:rFonts w:ascii="Lato" w:hAnsi="Lato" w:cs="Times New Roman"/>
          <w:bCs/>
          <w:sz w:val="22"/>
        </w:rPr>
        <w:t>.</w:t>
      </w:r>
    </w:p>
    <w:p w14:paraId="7CB6C2E7" w14:textId="2A143DEC" w:rsidR="00F67DCC" w:rsidRPr="002E501F" w:rsidRDefault="00F67DCC" w:rsidP="00F67DCC">
      <w:pPr>
        <w:pStyle w:val="Akapitzlist"/>
        <w:numPr>
          <w:ilvl w:val="0"/>
          <w:numId w:val="33"/>
        </w:numPr>
        <w:tabs>
          <w:tab w:val="left" w:pos="709"/>
        </w:tabs>
        <w:spacing w:after="60" w:line="276" w:lineRule="auto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>Wykonawca</w:t>
      </w:r>
      <w:r w:rsidR="00C3251A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w celu weryfikacji zatrudnienia na umowę o pracę osób bezpośrednio realizujących przedmiot </w:t>
      </w:r>
      <w:r w:rsidR="00AE7DC0" w:rsidRPr="002E501F">
        <w:rPr>
          <w:rFonts w:ascii="Lato" w:hAnsi="Lato" w:cs="Times New Roman"/>
          <w:bCs/>
          <w:sz w:val="22"/>
        </w:rPr>
        <w:t xml:space="preserve">umowy </w:t>
      </w:r>
      <w:r w:rsidRPr="002E501F">
        <w:rPr>
          <w:rFonts w:ascii="Lato" w:hAnsi="Lato" w:cs="Times New Roman"/>
          <w:bCs/>
          <w:sz w:val="22"/>
        </w:rPr>
        <w:t>(pracowników fizycznych), zobowiązany jest do przedłożenia niektórych lub wszystkich dokumentów, o których mowa w art. 438 ust. 2 ustawy Pzp, na każde żądania Zamawiającego w terminie 2 dni roboczych od wezwania.</w:t>
      </w:r>
      <w:r w:rsidR="00E722A9" w:rsidRPr="002E501F">
        <w:rPr>
          <w:rFonts w:ascii="Lato" w:hAnsi="Lato" w:cs="Times New Roman"/>
          <w:bCs/>
          <w:sz w:val="22"/>
        </w:rPr>
        <w:t xml:space="preserve"> </w:t>
      </w:r>
    </w:p>
    <w:p w14:paraId="230E947F" w14:textId="02EC7EC2" w:rsidR="00F67DCC" w:rsidRPr="002E501F" w:rsidRDefault="00F67DCC" w:rsidP="00D3096F">
      <w:pPr>
        <w:pStyle w:val="Akapitzlist"/>
        <w:numPr>
          <w:ilvl w:val="0"/>
          <w:numId w:val="33"/>
        </w:numPr>
        <w:tabs>
          <w:tab w:val="left" w:pos="709"/>
        </w:tabs>
        <w:spacing w:after="60" w:line="276" w:lineRule="auto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 xml:space="preserve">Wykonawca w terminie </w:t>
      </w:r>
      <w:r w:rsidR="00AE7DC0" w:rsidRPr="002E501F">
        <w:rPr>
          <w:rFonts w:ascii="Lato" w:hAnsi="Lato" w:cs="Times New Roman"/>
          <w:bCs/>
          <w:sz w:val="22"/>
        </w:rPr>
        <w:t>jednego</w:t>
      </w:r>
      <w:r w:rsidRPr="002E501F">
        <w:rPr>
          <w:rFonts w:ascii="Lato" w:hAnsi="Lato" w:cs="Times New Roman"/>
          <w:bCs/>
          <w:sz w:val="22"/>
        </w:rPr>
        <w:t xml:space="preserve"> d</w:t>
      </w:r>
      <w:r w:rsidR="00AE7DC0" w:rsidRPr="002E501F">
        <w:rPr>
          <w:rFonts w:ascii="Lato" w:hAnsi="Lato" w:cs="Times New Roman"/>
          <w:bCs/>
          <w:sz w:val="22"/>
        </w:rPr>
        <w:t>nia</w:t>
      </w:r>
      <w:r w:rsidR="002E501F">
        <w:rPr>
          <w:rFonts w:ascii="Lato" w:hAnsi="Lato" w:cs="Times New Roman"/>
          <w:bCs/>
          <w:sz w:val="22"/>
        </w:rPr>
        <w:t xml:space="preserve"> roboczego</w:t>
      </w:r>
      <w:r w:rsidRPr="002E501F">
        <w:rPr>
          <w:rFonts w:ascii="Lato" w:hAnsi="Lato" w:cs="Times New Roman"/>
          <w:bCs/>
          <w:sz w:val="22"/>
        </w:rPr>
        <w:t xml:space="preserve"> przed przystąpieniem do prac na terenie </w:t>
      </w:r>
      <w:r w:rsidR="00B707F2">
        <w:rPr>
          <w:rFonts w:ascii="Lato" w:hAnsi="Lato" w:cs="Times New Roman"/>
          <w:bCs/>
          <w:sz w:val="22"/>
        </w:rPr>
        <w:br/>
      </w:r>
      <w:r w:rsidR="00397334" w:rsidRPr="002E501F">
        <w:rPr>
          <w:rFonts w:ascii="Lato" w:hAnsi="Lato" w:cs="Times New Roman"/>
          <w:bCs/>
          <w:sz w:val="22"/>
        </w:rPr>
        <w:t>I</w:t>
      </w:r>
      <w:r w:rsidR="000851DC">
        <w:rPr>
          <w:rFonts w:ascii="Lato" w:hAnsi="Lato" w:cs="Times New Roman"/>
          <w:bCs/>
          <w:sz w:val="22"/>
        </w:rPr>
        <w:t xml:space="preserve">nstytucji </w:t>
      </w:r>
      <w:r w:rsidR="00397334" w:rsidRPr="002E501F">
        <w:rPr>
          <w:rFonts w:ascii="Lato" w:hAnsi="Lato" w:cs="Times New Roman"/>
          <w:bCs/>
          <w:sz w:val="22"/>
        </w:rPr>
        <w:t>Z</w:t>
      </w:r>
      <w:r w:rsidR="000851DC">
        <w:rPr>
          <w:rFonts w:ascii="Lato" w:hAnsi="Lato" w:cs="Times New Roman"/>
          <w:bCs/>
          <w:sz w:val="22"/>
        </w:rPr>
        <w:t>arządzającej programem</w:t>
      </w:r>
      <w:r w:rsidR="00397334" w:rsidRPr="002E501F">
        <w:rPr>
          <w:rFonts w:ascii="Lato" w:hAnsi="Lato" w:cs="Times New Roman"/>
          <w:bCs/>
          <w:sz w:val="22"/>
        </w:rPr>
        <w:t xml:space="preserve"> F</w:t>
      </w:r>
      <w:r w:rsidR="000851DC">
        <w:rPr>
          <w:rFonts w:ascii="Lato" w:hAnsi="Lato" w:cs="Times New Roman"/>
          <w:bCs/>
          <w:sz w:val="22"/>
        </w:rPr>
        <w:t xml:space="preserve">undusze </w:t>
      </w:r>
      <w:r w:rsidR="00397334" w:rsidRPr="002E501F">
        <w:rPr>
          <w:rFonts w:ascii="Lato" w:hAnsi="Lato" w:cs="Times New Roman"/>
          <w:bCs/>
          <w:sz w:val="22"/>
        </w:rPr>
        <w:t>E</w:t>
      </w:r>
      <w:r w:rsidR="000851DC">
        <w:rPr>
          <w:rFonts w:ascii="Lato" w:hAnsi="Lato" w:cs="Times New Roman"/>
          <w:bCs/>
          <w:sz w:val="22"/>
        </w:rPr>
        <w:t xml:space="preserve">uropejskie </w:t>
      </w:r>
      <w:r w:rsidR="00397334" w:rsidRPr="002E501F">
        <w:rPr>
          <w:rFonts w:ascii="Lato" w:hAnsi="Lato" w:cs="Times New Roman"/>
          <w:bCs/>
          <w:sz w:val="22"/>
        </w:rPr>
        <w:t>d</w:t>
      </w:r>
      <w:r w:rsidR="000851DC">
        <w:rPr>
          <w:rFonts w:ascii="Lato" w:hAnsi="Lato" w:cs="Times New Roman"/>
          <w:bCs/>
          <w:sz w:val="22"/>
        </w:rPr>
        <w:t xml:space="preserve">la </w:t>
      </w:r>
      <w:r w:rsidR="00397334" w:rsidRPr="002E501F">
        <w:rPr>
          <w:rFonts w:ascii="Lato" w:hAnsi="Lato" w:cs="Times New Roman"/>
          <w:bCs/>
          <w:sz w:val="22"/>
        </w:rPr>
        <w:t>P</w:t>
      </w:r>
      <w:r w:rsidR="000851DC">
        <w:rPr>
          <w:rFonts w:ascii="Lato" w:hAnsi="Lato" w:cs="Times New Roman"/>
          <w:bCs/>
          <w:sz w:val="22"/>
        </w:rPr>
        <w:t xml:space="preserve">odlaskiego </w:t>
      </w:r>
      <w:r w:rsidR="00397334" w:rsidRPr="002E501F">
        <w:rPr>
          <w:rFonts w:ascii="Lato" w:hAnsi="Lato" w:cs="Times New Roman"/>
          <w:bCs/>
          <w:sz w:val="22"/>
        </w:rPr>
        <w:t xml:space="preserve"> przy</w:t>
      </w:r>
      <w:r w:rsidRPr="002E501F">
        <w:rPr>
          <w:rFonts w:ascii="Lato" w:hAnsi="Lato" w:cs="Times New Roman"/>
          <w:bCs/>
          <w:sz w:val="22"/>
        </w:rPr>
        <w:t xml:space="preserve"> ul. Polesk</w:t>
      </w:r>
      <w:r w:rsidR="00397334" w:rsidRPr="002E501F">
        <w:rPr>
          <w:rFonts w:ascii="Lato" w:hAnsi="Lato" w:cs="Times New Roman"/>
          <w:bCs/>
          <w:sz w:val="22"/>
        </w:rPr>
        <w:t>iej</w:t>
      </w:r>
      <w:r w:rsidRPr="002E501F">
        <w:rPr>
          <w:rFonts w:ascii="Lato" w:hAnsi="Lato" w:cs="Times New Roman"/>
          <w:bCs/>
          <w:sz w:val="22"/>
        </w:rPr>
        <w:t xml:space="preserve"> 89</w:t>
      </w:r>
      <w:r w:rsidR="00397334" w:rsidRPr="002E501F">
        <w:rPr>
          <w:rFonts w:ascii="Lato" w:hAnsi="Lato" w:cs="Times New Roman"/>
          <w:bCs/>
          <w:sz w:val="22"/>
        </w:rPr>
        <w:t xml:space="preserve"> w </w:t>
      </w:r>
      <w:r w:rsidR="00AE7DC0" w:rsidRPr="002E501F">
        <w:rPr>
          <w:rFonts w:ascii="Lato" w:hAnsi="Lato" w:cs="Times New Roman"/>
          <w:bCs/>
          <w:sz w:val="22"/>
        </w:rPr>
        <w:t>Biały</w:t>
      </w:r>
      <w:r w:rsidR="00397334" w:rsidRPr="002E501F">
        <w:rPr>
          <w:rFonts w:ascii="Lato" w:hAnsi="Lato" w:cs="Times New Roman"/>
          <w:bCs/>
          <w:sz w:val="22"/>
        </w:rPr>
        <w:t>mstoku</w:t>
      </w:r>
      <w:r w:rsidR="00514FBD" w:rsidRPr="002E501F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przedłoży Zamawiającemu wykaz pracowników wykonujących bezpośrednie czynności związane z realizacją prac </w:t>
      </w:r>
      <w:r w:rsidR="00CE29A5" w:rsidRPr="002E501F">
        <w:rPr>
          <w:rFonts w:ascii="Lato" w:hAnsi="Lato" w:cs="Times New Roman"/>
          <w:bCs/>
          <w:sz w:val="22"/>
        </w:rPr>
        <w:t xml:space="preserve">polegających na </w:t>
      </w:r>
      <w:r w:rsidR="00E23707" w:rsidRPr="00E23707">
        <w:rPr>
          <w:rFonts w:ascii="Lato" w:hAnsi="Lato" w:cs="Times New Roman"/>
          <w:color w:val="auto"/>
          <w:sz w:val="22"/>
        </w:rPr>
        <w:t>demontaż</w:t>
      </w:r>
      <w:r w:rsidR="00E23707">
        <w:rPr>
          <w:rFonts w:ascii="Lato" w:hAnsi="Lato" w:cs="Times New Roman"/>
          <w:color w:val="auto"/>
          <w:sz w:val="22"/>
        </w:rPr>
        <w:t>u</w:t>
      </w:r>
      <w:r w:rsidR="00E23707" w:rsidRPr="00E23707">
        <w:rPr>
          <w:rFonts w:ascii="Lato" w:hAnsi="Lato" w:cs="Times New Roman"/>
          <w:color w:val="auto"/>
          <w:sz w:val="22"/>
        </w:rPr>
        <w:t xml:space="preserve"> istniejących okien i drzwi, dostaw</w:t>
      </w:r>
      <w:r w:rsidR="00E23707">
        <w:rPr>
          <w:rFonts w:ascii="Lato" w:hAnsi="Lato" w:cs="Times New Roman"/>
          <w:color w:val="auto"/>
          <w:sz w:val="22"/>
        </w:rPr>
        <w:t>ie</w:t>
      </w:r>
      <w:r w:rsidR="00E23707" w:rsidRPr="00E23707">
        <w:rPr>
          <w:rFonts w:ascii="Lato" w:hAnsi="Lato" w:cs="Times New Roman"/>
          <w:color w:val="auto"/>
          <w:sz w:val="22"/>
        </w:rPr>
        <w:t xml:space="preserve"> i montaż</w:t>
      </w:r>
      <w:r w:rsidR="00E23707">
        <w:rPr>
          <w:rFonts w:ascii="Lato" w:hAnsi="Lato" w:cs="Times New Roman"/>
          <w:color w:val="auto"/>
          <w:sz w:val="22"/>
        </w:rPr>
        <w:t>u</w:t>
      </w:r>
      <w:r w:rsidR="00E23707" w:rsidRPr="00E23707">
        <w:rPr>
          <w:rFonts w:ascii="Lato" w:hAnsi="Lato" w:cs="Times New Roman"/>
          <w:color w:val="auto"/>
          <w:sz w:val="22"/>
        </w:rPr>
        <w:t xml:space="preserve"> nowych okien i drzwi oraz wymian</w:t>
      </w:r>
      <w:r w:rsidR="00E23707">
        <w:rPr>
          <w:rFonts w:ascii="Lato" w:hAnsi="Lato" w:cs="Times New Roman"/>
          <w:color w:val="auto"/>
          <w:sz w:val="22"/>
        </w:rPr>
        <w:t>ie</w:t>
      </w:r>
      <w:r w:rsidR="00E23707" w:rsidRPr="00E23707">
        <w:rPr>
          <w:rFonts w:ascii="Lato" w:hAnsi="Lato" w:cs="Times New Roman"/>
          <w:color w:val="auto"/>
          <w:sz w:val="22"/>
        </w:rPr>
        <w:t xml:space="preserve"> parapetów wewnętrznych wraz z niezbędnymi robotami towarzyszącymi</w:t>
      </w:r>
      <w:r w:rsidR="00E23707" w:rsidRPr="002E501F">
        <w:rPr>
          <w:rFonts w:ascii="Lato" w:hAnsi="Lato" w:cs="Times New Roman"/>
          <w:bCs/>
          <w:sz w:val="22"/>
        </w:rPr>
        <w:t xml:space="preserve"> </w:t>
      </w:r>
      <w:r w:rsidRPr="002E501F">
        <w:rPr>
          <w:rFonts w:ascii="Lato" w:hAnsi="Lato" w:cs="Times New Roman"/>
          <w:bCs/>
          <w:sz w:val="22"/>
        </w:rPr>
        <w:t>wraz ze wskazaniem osób zatrudnionych w oparciu o umowę o pracę. Wykaz powinien zawierać imię i nazwisko pracownika</w:t>
      </w:r>
      <w:r w:rsidR="00397334" w:rsidRPr="002E501F">
        <w:rPr>
          <w:rFonts w:ascii="Lato" w:hAnsi="Lato" w:cs="Times New Roman"/>
          <w:bCs/>
          <w:sz w:val="22"/>
        </w:rPr>
        <w:t xml:space="preserve"> oraz</w:t>
      </w:r>
      <w:r w:rsidRPr="002E501F">
        <w:rPr>
          <w:rFonts w:ascii="Lato" w:hAnsi="Lato" w:cs="Times New Roman"/>
          <w:bCs/>
          <w:sz w:val="22"/>
        </w:rPr>
        <w:t xml:space="preserve"> informację</w:t>
      </w:r>
      <w:r w:rsidR="00C3251A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na jakiej podstawie jest dany pracownik zatrudniony.</w:t>
      </w:r>
      <w:r w:rsidR="00D3096F" w:rsidRPr="002E501F">
        <w:rPr>
          <w:rFonts w:ascii="Lato" w:hAnsi="Lato" w:cs="Times New Roman"/>
          <w:bCs/>
          <w:sz w:val="22"/>
        </w:rPr>
        <w:t xml:space="preserve"> </w:t>
      </w:r>
      <w:r w:rsidRPr="002E501F">
        <w:rPr>
          <w:rFonts w:ascii="Lato" w:hAnsi="Lato" w:cs="Times New Roman"/>
          <w:bCs/>
          <w:sz w:val="22"/>
        </w:rPr>
        <w:t>Wykonawca zobowiązany jest do przedstawienia Zamawiającemu</w:t>
      </w:r>
      <w:r w:rsidR="00C3251A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najpóźniej</w:t>
      </w:r>
      <w:r w:rsidR="00D3096F" w:rsidRPr="002E501F">
        <w:rPr>
          <w:rFonts w:ascii="Lato" w:hAnsi="Lato" w:cs="Times New Roman"/>
          <w:bCs/>
          <w:sz w:val="22"/>
        </w:rPr>
        <w:t xml:space="preserve"> </w:t>
      </w:r>
      <w:r w:rsidRPr="002E501F">
        <w:rPr>
          <w:rFonts w:ascii="Lato" w:hAnsi="Lato" w:cs="Times New Roman"/>
          <w:bCs/>
          <w:sz w:val="22"/>
        </w:rPr>
        <w:t xml:space="preserve">w ciągu 2 dni </w:t>
      </w:r>
      <w:r w:rsidRPr="002E501F">
        <w:rPr>
          <w:rFonts w:ascii="Lato" w:hAnsi="Lato" w:cs="Times New Roman"/>
          <w:bCs/>
          <w:sz w:val="22"/>
        </w:rPr>
        <w:lastRenderedPageBreak/>
        <w:t>roboczych od zaistnienia zmiany</w:t>
      </w:r>
      <w:r w:rsidR="00C3251A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zaktualizowanej listy osób zatrudnionych przy realizacji przedmiotu niniejszej umowy, z zachowaniem dotychczasowego poziomu zatrudnienia. </w:t>
      </w:r>
    </w:p>
    <w:p w14:paraId="016396EB" w14:textId="6CFDA3D1" w:rsidR="00F67DCC" w:rsidRPr="002E501F" w:rsidRDefault="00F67DCC" w:rsidP="00F67DCC">
      <w:pPr>
        <w:pStyle w:val="Akapitzlist"/>
        <w:numPr>
          <w:ilvl w:val="0"/>
          <w:numId w:val="33"/>
        </w:numPr>
        <w:tabs>
          <w:tab w:val="left" w:pos="709"/>
        </w:tabs>
        <w:spacing w:after="60" w:line="276" w:lineRule="auto"/>
        <w:rPr>
          <w:rFonts w:ascii="Lato" w:hAnsi="Lato" w:cs="Times New Roman"/>
          <w:bCs/>
          <w:sz w:val="22"/>
        </w:rPr>
      </w:pPr>
      <w:r w:rsidRPr="002E501F">
        <w:rPr>
          <w:rFonts w:ascii="Lato" w:hAnsi="Lato" w:cs="Times New Roman"/>
          <w:bCs/>
          <w:sz w:val="22"/>
        </w:rPr>
        <w:t>Nieprzedłożenie przez Wykonawcę dokumentów, o których mowa w ust. 5</w:t>
      </w:r>
      <w:r w:rsidR="00C3251A">
        <w:rPr>
          <w:rFonts w:ascii="Lato" w:hAnsi="Lato" w:cs="Times New Roman"/>
          <w:bCs/>
          <w:sz w:val="22"/>
        </w:rPr>
        <w:t>,</w:t>
      </w:r>
      <w:r w:rsidRPr="002E501F">
        <w:rPr>
          <w:rFonts w:ascii="Lato" w:hAnsi="Lato" w:cs="Times New Roman"/>
          <w:bCs/>
          <w:sz w:val="22"/>
        </w:rPr>
        <w:t xml:space="preserve"> będzie traktowane jako niedopełnienie obowiązku zatrudnienia pracowników na umowę o pracę oraz skutkować będzie naliczeniem kar umownych w wysokości określonej </w:t>
      </w:r>
      <w:r w:rsidR="00C24466">
        <w:rPr>
          <w:rFonts w:ascii="Lato" w:hAnsi="Lato" w:cs="Times New Roman"/>
          <w:bCs/>
          <w:sz w:val="22"/>
        </w:rPr>
        <w:br/>
      </w:r>
      <w:r w:rsidRPr="002E501F">
        <w:rPr>
          <w:rFonts w:ascii="Lato" w:hAnsi="Lato" w:cs="Times New Roman"/>
          <w:bCs/>
          <w:sz w:val="22"/>
        </w:rPr>
        <w:t xml:space="preserve">w § </w:t>
      </w:r>
      <w:r w:rsidR="00F91860" w:rsidRPr="002E501F">
        <w:rPr>
          <w:rFonts w:ascii="Lato" w:hAnsi="Lato" w:cs="Times New Roman"/>
          <w:bCs/>
          <w:sz w:val="22"/>
        </w:rPr>
        <w:t>4</w:t>
      </w:r>
      <w:r w:rsidRPr="002E501F">
        <w:rPr>
          <w:rFonts w:ascii="Lato" w:hAnsi="Lato" w:cs="Times New Roman"/>
          <w:bCs/>
          <w:sz w:val="22"/>
        </w:rPr>
        <w:t xml:space="preserve"> ust. 1 pkt </w:t>
      </w:r>
      <w:r w:rsidR="00F91860" w:rsidRPr="002E501F">
        <w:rPr>
          <w:rFonts w:ascii="Lato" w:hAnsi="Lato" w:cs="Times New Roman"/>
          <w:bCs/>
          <w:sz w:val="22"/>
        </w:rPr>
        <w:t>4)</w:t>
      </w:r>
      <w:r w:rsidRPr="002E501F">
        <w:rPr>
          <w:rFonts w:ascii="Lato" w:hAnsi="Lato" w:cs="Times New Roman"/>
          <w:bCs/>
          <w:sz w:val="22"/>
        </w:rPr>
        <w:t xml:space="preserve"> niniejszej umowy, a także zawiadomieniem Państwowej Inspekcji Pracy o podejrzeniu naruszenia zasad zatrudnienia na warunkach określonych w art. 22 § 1 Kodeksu pracy. </w:t>
      </w:r>
    </w:p>
    <w:p w14:paraId="2DFE0482" w14:textId="77777777" w:rsidR="00C3251A" w:rsidRDefault="00D3096F" w:rsidP="00C3251A">
      <w:pPr>
        <w:pStyle w:val="Akapitzlist"/>
        <w:numPr>
          <w:ilvl w:val="0"/>
          <w:numId w:val="33"/>
        </w:numPr>
        <w:rPr>
          <w:rFonts w:ascii="Lato" w:hAnsi="Lato" w:cs="Times New Roman"/>
          <w:bCs/>
          <w:sz w:val="22"/>
        </w:rPr>
      </w:pPr>
      <w:r w:rsidRPr="00C3251A">
        <w:rPr>
          <w:rFonts w:ascii="Lato" w:hAnsi="Lato" w:cs="Times New Roman"/>
          <w:bCs/>
          <w:sz w:val="22"/>
        </w:rPr>
        <w:t xml:space="preserve">Obowiązki określone w ust. 4-6 </w:t>
      </w:r>
      <w:r w:rsidR="00720745" w:rsidRPr="00C3251A">
        <w:rPr>
          <w:rFonts w:ascii="Lato" w:hAnsi="Lato" w:cs="Times New Roman"/>
          <w:bCs/>
          <w:sz w:val="22"/>
        </w:rPr>
        <w:t xml:space="preserve">dotyczą także </w:t>
      </w:r>
      <w:r w:rsidRPr="00C3251A">
        <w:rPr>
          <w:rFonts w:ascii="Lato" w:hAnsi="Lato" w:cs="Times New Roman"/>
          <w:bCs/>
          <w:sz w:val="22"/>
        </w:rPr>
        <w:t>Podwykonawców</w:t>
      </w:r>
      <w:r w:rsidR="00720745" w:rsidRPr="00C3251A">
        <w:rPr>
          <w:rFonts w:ascii="Lato" w:hAnsi="Lato" w:cs="Times New Roman"/>
          <w:bCs/>
          <w:sz w:val="22"/>
        </w:rPr>
        <w:t xml:space="preserve"> (jeśli będą wykonywać przedmiot umowy). </w:t>
      </w:r>
      <w:r w:rsidR="00C3251A" w:rsidRPr="00C3251A">
        <w:rPr>
          <w:rFonts w:ascii="Lato" w:hAnsi="Lato" w:cs="Times New Roman"/>
          <w:bCs/>
          <w:sz w:val="22"/>
        </w:rPr>
        <w:t xml:space="preserve"> </w:t>
      </w:r>
    </w:p>
    <w:p w14:paraId="354241BD" w14:textId="3490B1B4" w:rsidR="00C3251A" w:rsidRPr="00C3251A" w:rsidRDefault="00C3251A" w:rsidP="00C3251A">
      <w:pPr>
        <w:pStyle w:val="Akapitzlist"/>
        <w:numPr>
          <w:ilvl w:val="0"/>
          <w:numId w:val="33"/>
        </w:numPr>
        <w:rPr>
          <w:rFonts w:ascii="Lato" w:hAnsi="Lato" w:cs="Times New Roman"/>
          <w:bCs/>
          <w:sz w:val="22"/>
        </w:rPr>
      </w:pPr>
      <w:r w:rsidRPr="00C3251A">
        <w:rPr>
          <w:rFonts w:ascii="Lato" w:hAnsi="Lato" w:cs="Times New Roman"/>
          <w:bCs/>
          <w:sz w:val="22"/>
        </w:rPr>
        <w:t>Wykonawca jest odpowiedzialny za bezpieczeństwo i przestrzeganie obowiązujących przepisów w zakresie BHP i ppoż. Na terenie wykonywanych czynności/prac oraz innych obowiązków wynikających z powszechnie obowiązujących przepisów prawa, w szczególności w zakresie Kodeksu pracy.</w:t>
      </w:r>
    </w:p>
    <w:p w14:paraId="068E0571" w14:textId="3CE9D8B3" w:rsidR="00D3096F" w:rsidRDefault="002558E4" w:rsidP="002558E4">
      <w:pPr>
        <w:pStyle w:val="Akapitzlist"/>
        <w:numPr>
          <w:ilvl w:val="0"/>
          <w:numId w:val="33"/>
        </w:numPr>
        <w:rPr>
          <w:rFonts w:ascii="Lato" w:hAnsi="Lato" w:cs="Times New Roman"/>
          <w:bCs/>
          <w:sz w:val="22"/>
        </w:rPr>
      </w:pPr>
      <w:r w:rsidRPr="002558E4">
        <w:rPr>
          <w:rFonts w:ascii="Lato" w:hAnsi="Lato" w:cs="Times New Roman"/>
          <w:bCs/>
          <w:sz w:val="22"/>
        </w:rPr>
        <w:t>Zapisy niniejszego paragrafu nie dotyczą osób fizycznych prowadzących jednoosobowe działalności gospodarcze, które będą samodzielnie realizowały przedmiot umowy w zakresie czynności określonych przez Zamawiającego oraz nie dotyczą wspólników spółek osobowych, którzy będą samodzielnie świadczyli pracę w zakresie czynności określonych przez Zamawiającego</w:t>
      </w:r>
      <w:r>
        <w:rPr>
          <w:rFonts w:ascii="Lato" w:hAnsi="Lato" w:cs="Times New Roman"/>
          <w:bCs/>
          <w:sz w:val="22"/>
        </w:rPr>
        <w:t>.</w:t>
      </w:r>
    </w:p>
    <w:p w14:paraId="42450FA5" w14:textId="77777777" w:rsidR="002558E4" w:rsidRDefault="002558E4" w:rsidP="002558E4">
      <w:pPr>
        <w:rPr>
          <w:rFonts w:ascii="Lato" w:hAnsi="Lato" w:cs="Times New Roman"/>
          <w:bCs/>
          <w:sz w:val="22"/>
        </w:rPr>
      </w:pPr>
    </w:p>
    <w:p w14:paraId="4113D6C7" w14:textId="046EE9EA" w:rsidR="002B4460" w:rsidRDefault="002B4460" w:rsidP="002B4460">
      <w:pPr>
        <w:tabs>
          <w:tab w:val="center" w:pos="304"/>
          <w:tab w:val="center" w:pos="4321"/>
        </w:tabs>
        <w:spacing w:after="0" w:line="259" w:lineRule="auto"/>
        <w:ind w:left="0" w:right="0" w:firstLine="0"/>
        <w:jc w:val="center"/>
        <w:rPr>
          <w:rFonts w:ascii="Lato" w:hAnsi="Lato" w:cs="Times New Roman"/>
          <w:b/>
          <w:sz w:val="22"/>
        </w:rPr>
      </w:pPr>
      <w:r w:rsidRPr="002E501F">
        <w:rPr>
          <w:rFonts w:ascii="Lato" w:hAnsi="Lato" w:cs="Times New Roman"/>
          <w:b/>
          <w:sz w:val="22"/>
        </w:rPr>
        <w:t xml:space="preserve">§ </w:t>
      </w:r>
      <w:r w:rsidR="00364872">
        <w:rPr>
          <w:rFonts w:ascii="Lato" w:hAnsi="Lato" w:cs="Times New Roman"/>
          <w:b/>
          <w:sz w:val="22"/>
        </w:rPr>
        <w:t>9</w:t>
      </w:r>
      <w:r w:rsidRPr="002E501F">
        <w:rPr>
          <w:rFonts w:ascii="Lato" w:hAnsi="Lato" w:cs="Times New Roman"/>
          <w:b/>
          <w:sz w:val="22"/>
        </w:rPr>
        <w:t>.</w:t>
      </w:r>
    </w:p>
    <w:p w14:paraId="0A3A86BF" w14:textId="4EA6CFCE" w:rsidR="002B4460" w:rsidRPr="002E501F" w:rsidRDefault="002B4460" w:rsidP="002B4460">
      <w:pPr>
        <w:tabs>
          <w:tab w:val="center" w:pos="304"/>
          <w:tab w:val="center" w:pos="4321"/>
        </w:tabs>
        <w:spacing w:after="0" w:line="259" w:lineRule="auto"/>
        <w:ind w:left="0" w:right="0" w:firstLine="0"/>
        <w:jc w:val="center"/>
        <w:rPr>
          <w:rFonts w:ascii="Lato" w:hAnsi="Lato" w:cs="Times New Roman"/>
          <w:b/>
          <w:sz w:val="22"/>
        </w:rPr>
      </w:pPr>
      <w:r>
        <w:rPr>
          <w:rFonts w:ascii="Lato" w:hAnsi="Lato" w:cs="Times New Roman"/>
          <w:b/>
          <w:sz w:val="22"/>
        </w:rPr>
        <w:t>RĘKOJMIA I GWARANCJA</w:t>
      </w:r>
    </w:p>
    <w:p w14:paraId="72ABBA37" w14:textId="77777777" w:rsidR="002B4460" w:rsidRDefault="002B4460" w:rsidP="002558E4">
      <w:pPr>
        <w:rPr>
          <w:rFonts w:ascii="Lato" w:hAnsi="Lato" w:cs="Times New Roman"/>
          <w:bCs/>
          <w:sz w:val="22"/>
        </w:rPr>
      </w:pPr>
    </w:p>
    <w:p w14:paraId="704DAC93" w14:textId="65E3D534" w:rsidR="00F57C2E" w:rsidRDefault="002558E4" w:rsidP="00F57C2E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>Wykonawca udziela Zamawiającemu</w:t>
      </w:r>
      <w:r w:rsidR="002D416A">
        <w:rPr>
          <w:rFonts w:ascii="Lato" w:hAnsi="Lato" w:cs="Times New Roman"/>
          <w:bCs/>
          <w:sz w:val="22"/>
        </w:rPr>
        <w:t xml:space="preserve"> </w:t>
      </w:r>
      <w:r w:rsidRPr="00F57C2E">
        <w:rPr>
          <w:rFonts w:ascii="Lato" w:hAnsi="Lato" w:cs="Times New Roman"/>
          <w:bCs/>
          <w:sz w:val="22"/>
        </w:rPr>
        <w:t xml:space="preserve">gwarancji na </w:t>
      </w:r>
      <w:r w:rsidR="005E7408" w:rsidRPr="00F57C2E">
        <w:rPr>
          <w:rFonts w:ascii="Lato" w:hAnsi="Lato" w:cs="Times New Roman"/>
          <w:bCs/>
          <w:sz w:val="22"/>
        </w:rPr>
        <w:t>p</w:t>
      </w:r>
      <w:r w:rsidRPr="00F57C2E">
        <w:rPr>
          <w:rFonts w:ascii="Lato" w:hAnsi="Lato" w:cs="Times New Roman"/>
          <w:bCs/>
          <w:sz w:val="22"/>
        </w:rPr>
        <w:t xml:space="preserve">rzedmiot umowy na okres ……………. </w:t>
      </w:r>
      <w:r w:rsidR="005E7408" w:rsidRPr="00F57C2E">
        <w:rPr>
          <w:rFonts w:ascii="Lato" w:hAnsi="Lato" w:cs="Times New Roman"/>
          <w:bCs/>
          <w:sz w:val="22"/>
        </w:rPr>
        <w:t>miesięcy</w:t>
      </w:r>
      <w:r w:rsidRPr="00F57C2E">
        <w:rPr>
          <w:rFonts w:ascii="Lato" w:hAnsi="Lato" w:cs="Times New Roman"/>
          <w:bCs/>
          <w:sz w:val="22"/>
        </w:rPr>
        <w:t xml:space="preserve"> od chwili odbioru przedmiotu umowy na</w:t>
      </w:r>
      <w:r w:rsidR="005E7408" w:rsidRPr="00F57C2E">
        <w:rPr>
          <w:rFonts w:ascii="Lato" w:hAnsi="Lato" w:cs="Times New Roman"/>
          <w:bCs/>
          <w:sz w:val="22"/>
        </w:rPr>
        <w:t xml:space="preserve"> podstawie protokołu </w:t>
      </w:r>
      <w:r w:rsidRPr="00F57C2E">
        <w:rPr>
          <w:rFonts w:ascii="Lato" w:hAnsi="Lato" w:cs="Times New Roman"/>
          <w:bCs/>
          <w:sz w:val="22"/>
        </w:rPr>
        <w:t>odbior</w:t>
      </w:r>
      <w:r w:rsidR="005E7408" w:rsidRPr="00F57C2E">
        <w:rPr>
          <w:rFonts w:ascii="Lato" w:hAnsi="Lato" w:cs="Times New Roman"/>
          <w:bCs/>
          <w:sz w:val="22"/>
        </w:rPr>
        <w:t>u</w:t>
      </w:r>
      <w:r w:rsidRPr="00F57C2E">
        <w:rPr>
          <w:rFonts w:ascii="Lato" w:hAnsi="Lato" w:cs="Times New Roman"/>
          <w:bCs/>
          <w:sz w:val="22"/>
        </w:rPr>
        <w:t xml:space="preserve"> podpisanego bez zastrzeżeń. </w:t>
      </w:r>
    </w:p>
    <w:p w14:paraId="49631DC3" w14:textId="165D22DA" w:rsidR="00F57C2E" w:rsidRPr="002D416A" w:rsidRDefault="002558E4" w:rsidP="002D416A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>Zamawiając</w:t>
      </w:r>
      <w:r w:rsidR="002D416A">
        <w:rPr>
          <w:rFonts w:ascii="Lato" w:hAnsi="Lato" w:cs="Times New Roman"/>
          <w:bCs/>
          <w:sz w:val="22"/>
        </w:rPr>
        <w:t xml:space="preserve">emu przysługują </w:t>
      </w:r>
      <w:r w:rsidRPr="00F57C2E">
        <w:rPr>
          <w:rFonts w:ascii="Lato" w:hAnsi="Lato" w:cs="Times New Roman"/>
          <w:bCs/>
          <w:sz w:val="22"/>
        </w:rPr>
        <w:t xml:space="preserve">uprawnienia z tytułu rękojmi niezależnie od uprawnień </w:t>
      </w:r>
      <w:r w:rsidR="002D416A">
        <w:rPr>
          <w:rFonts w:ascii="Lato" w:hAnsi="Lato" w:cs="Times New Roman"/>
          <w:bCs/>
          <w:sz w:val="22"/>
        </w:rPr>
        <w:br/>
      </w:r>
      <w:r w:rsidRPr="00F57C2E">
        <w:rPr>
          <w:rFonts w:ascii="Lato" w:hAnsi="Lato" w:cs="Times New Roman"/>
          <w:bCs/>
          <w:sz w:val="22"/>
        </w:rPr>
        <w:t xml:space="preserve">z tytułu gwarancji. </w:t>
      </w:r>
    </w:p>
    <w:p w14:paraId="3CBF2187" w14:textId="77777777" w:rsidR="00F57C2E" w:rsidRDefault="002558E4" w:rsidP="00F57C2E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 xml:space="preserve">Wykonawca, w ramach gwarancji i rękojmi, zobowiązany jest do nieodpłatnego usunięcia wad przedmiotu umowy, a w przypadku ich nie usunięcia, poniesie koszty powstałej szkody. </w:t>
      </w:r>
    </w:p>
    <w:p w14:paraId="213CB3F2" w14:textId="0CC014B8" w:rsidR="00F57C2E" w:rsidRDefault="002558E4" w:rsidP="00F57C2E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 xml:space="preserve">O wykryciu wady przez Zamawiającego w okresie gwarancji i rękojmi, Zamawiający zawiadomi Wykonawcę na piśmie </w:t>
      </w:r>
      <w:r w:rsidR="000851DC">
        <w:rPr>
          <w:rFonts w:ascii="Lato" w:hAnsi="Lato" w:cs="Times New Roman"/>
          <w:bCs/>
          <w:sz w:val="22"/>
        </w:rPr>
        <w:t xml:space="preserve">lub e-mailem, </w:t>
      </w:r>
      <w:r w:rsidRPr="00F57C2E">
        <w:rPr>
          <w:rFonts w:ascii="Lato" w:hAnsi="Lato" w:cs="Times New Roman"/>
          <w:bCs/>
          <w:sz w:val="22"/>
        </w:rPr>
        <w:t>wzywając go do usunięcia wad w określonym przez siebie terminie, nie krótszym niż 14 dni od dnia zawiadomienia o istnieniu wady. Wykonawca nie może odmówić usunięcia wady. Usunięcie wady powinno nastąpić w drodze uzgodnień z Zamawiającym.</w:t>
      </w:r>
    </w:p>
    <w:p w14:paraId="050F6B54" w14:textId="77777777" w:rsidR="00F57C2E" w:rsidRDefault="002558E4" w:rsidP="00F57C2E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>W przypadku, gdy Wykonawca odmówi usunięcia wad lub nie usunie ich w terminie wyznaczonym przez Zamawiającego lub z okoliczności wynika, iż nie zdoła ich usunąć w tym terminie, Zamawiający ma prawo zlecić usunięcie tych wad osobie trzeciej na koszt i ryzyko Wykonawcy.</w:t>
      </w:r>
    </w:p>
    <w:p w14:paraId="3AAE2C57" w14:textId="547C747E" w:rsidR="000851DC" w:rsidRPr="00CD6D58" w:rsidRDefault="00F57C2E" w:rsidP="00CD6D58">
      <w:pPr>
        <w:pStyle w:val="Akapitzlist"/>
        <w:numPr>
          <w:ilvl w:val="0"/>
          <w:numId w:val="47"/>
        </w:numPr>
        <w:ind w:left="426" w:hanging="426"/>
        <w:rPr>
          <w:rFonts w:ascii="Lato" w:hAnsi="Lato" w:cs="Times New Roman"/>
          <w:bCs/>
          <w:sz w:val="22"/>
        </w:rPr>
      </w:pPr>
      <w:r w:rsidRPr="00F57C2E">
        <w:rPr>
          <w:rFonts w:ascii="Lato" w:hAnsi="Lato" w:cs="Times New Roman"/>
          <w:bCs/>
          <w:sz w:val="22"/>
        </w:rPr>
        <w:t>Zamawiający może dochodzić roszczeń z tytułu rękojmi lub gwarancji za wady także po upływie terminu rękojmi lub gwarancji, jeśli reklamował wadę przed upływem tych terminów.</w:t>
      </w:r>
    </w:p>
    <w:p w14:paraId="49B2FBBB" w14:textId="77777777" w:rsidR="000851DC" w:rsidRPr="002E501F" w:rsidRDefault="000851DC" w:rsidP="005139BD">
      <w:pPr>
        <w:pStyle w:val="Akapitzlist"/>
        <w:tabs>
          <w:tab w:val="left" w:pos="709"/>
        </w:tabs>
        <w:spacing w:after="60" w:line="276" w:lineRule="auto"/>
        <w:ind w:left="426" w:right="0" w:firstLine="0"/>
        <w:rPr>
          <w:rFonts w:ascii="Lato" w:eastAsia="Times New Roman" w:hAnsi="Lato" w:cs="Times New Roman"/>
          <w:sz w:val="22"/>
        </w:rPr>
      </w:pPr>
    </w:p>
    <w:p w14:paraId="03593B1A" w14:textId="74AD8550" w:rsidR="006E6E0D" w:rsidRPr="002E501F" w:rsidRDefault="00676BDF" w:rsidP="00023910">
      <w:pPr>
        <w:tabs>
          <w:tab w:val="center" w:pos="304"/>
          <w:tab w:val="center" w:pos="4321"/>
        </w:tabs>
        <w:spacing w:after="0" w:line="259" w:lineRule="auto"/>
        <w:ind w:left="0" w:right="0" w:firstLine="0"/>
        <w:jc w:val="center"/>
        <w:rPr>
          <w:rFonts w:ascii="Lato" w:hAnsi="Lato" w:cs="Times New Roman"/>
          <w:b/>
          <w:sz w:val="22"/>
        </w:rPr>
      </w:pPr>
      <w:r w:rsidRPr="002E501F">
        <w:rPr>
          <w:rFonts w:ascii="Lato" w:hAnsi="Lato" w:cs="Times New Roman"/>
          <w:b/>
          <w:sz w:val="22"/>
        </w:rPr>
        <w:t>§</w:t>
      </w:r>
      <w:r w:rsidR="00241B9A" w:rsidRPr="002E501F">
        <w:rPr>
          <w:rFonts w:ascii="Lato" w:hAnsi="Lato" w:cs="Times New Roman"/>
          <w:b/>
          <w:sz w:val="22"/>
        </w:rPr>
        <w:t xml:space="preserve"> </w:t>
      </w:r>
      <w:r w:rsidR="00F57C2E">
        <w:rPr>
          <w:rFonts w:ascii="Lato" w:hAnsi="Lato" w:cs="Times New Roman"/>
          <w:b/>
          <w:sz w:val="22"/>
        </w:rPr>
        <w:t>10</w:t>
      </w:r>
      <w:r w:rsidR="00321188" w:rsidRPr="002E501F">
        <w:rPr>
          <w:rFonts w:ascii="Lato" w:hAnsi="Lato" w:cs="Times New Roman"/>
          <w:b/>
          <w:sz w:val="22"/>
        </w:rPr>
        <w:t>.</w:t>
      </w:r>
    </w:p>
    <w:p w14:paraId="0ACB5018" w14:textId="3CBB953E" w:rsidR="005F628D" w:rsidRPr="002E501F" w:rsidRDefault="00676BDF" w:rsidP="00A22564">
      <w:pPr>
        <w:tabs>
          <w:tab w:val="center" w:pos="304"/>
          <w:tab w:val="center" w:pos="4321"/>
        </w:tabs>
        <w:spacing w:after="0" w:line="259" w:lineRule="auto"/>
        <w:ind w:left="0" w:right="0" w:firstLine="0"/>
        <w:jc w:val="center"/>
        <w:rPr>
          <w:rFonts w:ascii="Lato" w:hAnsi="Lato" w:cs="Times New Roman"/>
          <w:b/>
          <w:sz w:val="22"/>
        </w:rPr>
      </w:pPr>
      <w:r w:rsidRPr="002E501F">
        <w:rPr>
          <w:rFonts w:ascii="Lato" w:hAnsi="Lato" w:cs="Times New Roman"/>
          <w:b/>
          <w:sz w:val="22"/>
        </w:rPr>
        <w:t xml:space="preserve"> POSTANOWIENIA KOŃCOWE</w:t>
      </w:r>
    </w:p>
    <w:p w14:paraId="0018AD6B" w14:textId="77777777" w:rsidR="00A22564" w:rsidRPr="002E501F" w:rsidRDefault="00A22564" w:rsidP="002E501F">
      <w:pPr>
        <w:tabs>
          <w:tab w:val="left" w:pos="709"/>
        </w:tabs>
        <w:spacing w:after="60" w:line="276" w:lineRule="auto"/>
        <w:ind w:left="0" w:firstLine="0"/>
        <w:rPr>
          <w:rFonts w:ascii="Lato" w:hAnsi="Lato" w:cs="Times New Roman"/>
          <w:bCs/>
          <w:sz w:val="22"/>
        </w:rPr>
      </w:pPr>
    </w:p>
    <w:p w14:paraId="247548EB" w14:textId="77777777" w:rsidR="00A77B3F" w:rsidRDefault="00676BDF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t>Wszelkie zmiany i uzupełnienia postanowień niniejszej umowy wymagają zachowania formy pisemnej pod rygorem nieważności.</w:t>
      </w:r>
    </w:p>
    <w:p w14:paraId="571A3A59" w14:textId="117F33BB" w:rsidR="00A77B3F" w:rsidRDefault="00676BDF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lastRenderedPageBreak/>
        <w:t xml:space="preserve">Strony będą dążyć do ugodowego rozstrzygnięcia sporów, jakie mogą wyniknąć w trakcie realizacji niniejszej umowy. W przypadku nieosiągnięcia porozumienia, </w:t>
      </w:r>
      <w:r w:rsidR="00C3251A">
        <w:rPr>
          <w:rFonts w:ascii="Lato" w:hAnsi="Lato" w:cs="Times New Roman"/>
          <w:sz w:val="22"/>
        </w:rPr>
        <w:t>S</w:t>
      </w:r>
      <w:r w:rsidRPr="00A77B3F">
        <w:rPr>
          <w:rFonts w:ascii="Lato" w:hAnsi="Lato" w:cs="Times New Roman"/>
          <w:sz w:val="22"/>
        </w:rPr>
        <w:t>trony poddadzą spór pod rozstrzygnięcie sądowi powszechnemu właściwemu miejscowo dla siedziby Zamawiającego.</w:t>
      </w:r>
    </w:p>
    <w:p w14:paraId="60FD18C3" w14:textId="77777777" w:rsidR="00A77B3F" w:rsidRDefault="00676BDF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t xml:space="preserve">W sprawach nieuregulowanych niniejszą umową będą miały zastosowanie przepisy </w:t>
      </w:r>
      <w:r w:rsidR="00865B98" w:rsidRPr="00A77B3F">
        <w:rPr>
          <w:rFonts w:ascii="Lato" w:hAnsi="Lato" w:cs="Times New Roman"/>
          <w:sz w:val="22"/>
        </w:rPr>
        <w:t xml:space="preserve">ustawy Prawo Zamówień Publicznych, Kodeksu Pracy oraz </w:t>
      </w:r>
      <w:r w:rsidRPr="00A77B3F">
        <w:rPr>
          <w:rFonts w:ascii="Lato" w:hAnsi="Lato" w:cs="Times New Roman"/>
          <w:sz w:val="22"/>
        </w:rPr>
        <w:t>Kodeksu Cywilnego.</w:t>
      </w:r>
    </w:p>
    <w:p w14:paraId="19F9D4A2" w14:textId="2E4960D6" w:rsidR="00A77B3F" w:rsidRDefault="00676BDF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t xml:space="preserve">Umowę sporządzono w dwóch jednakowo brzmiących egzemplarzach, po jednym dla każdej ze </w:t>
      </w:r>
      <w:r w:rsidR="006F1028">
        <w:rPr>
          <w:rFonts w:ascii="Lato" w:hAnsi="Lato" w:cs="Times New Roman"/>
          <w:sz w:val="22"/>
        </w:rPr>
        <w:t>S</w:t>
      </w:r>
      <w:r w:rsidRPr="00A77B3F">
        <w:rPr>
          <w:rFonts w:ascii="Lato" w:hAnsi="Lato" w:cs="Times New Roman"/>
          <w:sz w:val="22"/>
        </w:rPr>
        <w:t>tron</w:t>
      </w:r>
      <w:r w:rsidR="006F1028">
        <w:rPr>
          <w:rFonts w:ascii="Lato" w:hAnsi="Lato" w:cs="Times New Roman"/>
          <w:sz w:val="22"/>
        </w:rPr>
        <w:t xml:space="preserve">, </w:t>
      </w:r>
      <w:r w:rsidR="006F1028" w:rsidRPr="006F1028">
        <w:rPr>
          <w:rFonts w:ascii="Lato" w:hAnsi="Lato" w:cs="Times New Roman"/>
          <w:sz w:val="22"/>
        </w:rPr>
        <w:t>chyba że zawarcie umowy następuje w formie elektronicznej poprzez złożenie oświadczeń woli w postaci elektronicznej opatrzonej kwalifikowanym podpisem elektronicznym.</w:t>
      </w:r>
    </w:p>
    <w:p w14:paraId="378B8794" w14:textId="7A9EA5AA" w:rsidR="000851DC" w:rsidRDefault="000851DC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0851DC">
        <w:rPr>
          <w:rFonts w:ascii="Lato" w:hAnsi="Lato" w:cs="Times New Roman"/>
          <w:sz w:val="22"/>
        </w:rPr>
        <w:t xml:space="preserve">Postanowienia ust. </w:t>
      </w:r>
      <w:r>
        <w:rPr>
          <w:rFonts w:ascii="Lato" w:hAnsi="Lato" w:cs="Times New Roman"/>
          <w:sz w:val="22"/>
        </w:rPr>
        <w:t>4</w:t>
      </w:r>
      <w:r w:rsidRPr="000851DC">
        <w:rPr>
          <w:rFonts w:ascii="Lato" w:hAnsi="Lato" w:cs="Times New Roman"/>
          <w:sz w:val="22"/>
        </w:rPr>
        <w:t xml:space="preserve"> mają również odpowiednie zastosowanie do zawarcia umowy z zastosowaniem zarówno formy pisemnej, jak i elektronicznej, wówczas tylko oświadczenie woli złożone w formie pisemnej sporządzane jest w dwóch egzemplarzach po jednym dla każdej ze stron.</w:t>
      </w:r>
    </w:p>
    <w:p w14:paraId="1BA6564A" w14:textId="4800278C" w:rsidR="006F1028" w:rsidRDefault="006F1028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6F1028">
        <w:rPr>
          <w:rFonts w:ascii="Lato" w:hAnsi="Lato" w:cs="Times New Roman"/>
          <w:sz w:val="22"/>
        </w:rPr>
        <w:t>Umowa wchodzi w życie z dniem jej podpisania, a w przypadku złożenia podpisów w różnych datach, za dzień podpisania umowy uważa się datę złożenia ostatniego podpisu.</w:t>
      </w:r>
    </w:p>
    <w:p w14:paraId="4F377585" w14:textId="77777777" w:rsidR="006F1028" w:rsidRPr="006F1028" w:rsidRDefault="006F1028" w:rsidP="006F1028">
      <w:pPr>
        <w:pStyle w:val="Akapitzlist"/>
        <w:numPr>
          <w:ilvl w:val="0"/>
          <w:numId w:val="45"/>
        </w:numPr>
        <w:rPr>
          <w:rFonts w:ascii="Lato" w:hAnsi="Lato" w:cs="Times New Roman"/>
          <w:sz w:val="22"/>
        </w:rPr>
      </w:pPr>
      <w:r w:rsidRPr="006F1028">
        <w:rPr>
          <w:rFonts w:ascii="Lato" w:hAnsi="Lato" w:cs="Times New Roman"/>
          <w:sz w:val="22"/>
        </w:rPr>
        <w:t>Zamawiający zastrzega sobie możliwość jednostronnego dokonania w umowie i protokole odbioru poprawy omyłek pisarskich lub błędów, które w żaden sposób nie wpływają na wzajemne obowiązki i uprawnienia Stron.</w:t>
      </w:r>
    </w:p>
    <w:p w14:paraId="23A1493C" w14:textId="5F383239" w:rsidR="006F1028" w:rsidRPr="006F1028" w:rsidRDefault="006F1028" w:rsidP="006F1028">
      <w:pPr>
        <w:pStyle w:val="Akapitzlist"/>
        <w:numPr>
          <w:ilvl w:val="0"/>
          <w:numId w:val="45"/>
        </w:numPr>
        <w:rPr>
          <w:rFonts w:ascii="Lato" w:hAnsi="Lato" w:cs="Times New Roman"/>
          <w:sz w:val="22"/>
        </w:rPr>
      </w:pPr>
      <w:r w:rsidRPr="006F1028">
        <w:rPr>
          <w:rFonts w:ascii="Lato" w:hAnsi="Lato" w:cs="Times New Roman"/>
          <w:sz w:val="22"/>
        </w:rPr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</w:t>
      </w:r>
    </w:p>
    <w:p w14:paraId="214E672B" w14:textId="77777777" w:rsidR="00A77B3F" w:rsidRDefault="00676BDF" w:rsidP="00A77B3F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t>Wszelkie załączniki do umowy stanowią jej integralną część.</w:t>
      </w:r>
    </w:p>
    <w:p w14:paraId="23716ADE" w14:textId="3E78F7EC" w:rsidR="00A338F3" w:rsidRPr="00CD6D58" w:rsidRDefault="00241B9A" w:rsidP="00CD6D58">
      <w:pPr>
        <w:pStyle w:val="Akapitzlist"/>
        <w:numPr>
          <w:ilvl w:val="0"/>
          <w:numId w:val="45"/>
        </w:numPr>
        <w:spacing w:line="276" w:lineRule="auto"/>
        <w:ind w:right="0"/>
        <w:rPr>
          <w:rFonts w:ascii="Lato" w:hAnsi="Lato" w:cs="Times New Roman"/>
          <w:sz w:val="22"/>
        </w:rPr>
      </w:pPr>
      <w:r w:rsidRPr="00A77B3F">
        <w:rPr>
          <w:rFonts w:ascii="Lato" w:hAnsi="Lato" w:cs="Times New Roman"/>
          <w:sz w:val="22"/>
        </w:rPr>
        <w:t>Zamówienie finansowane z</w:t>
      </w:r>
      <w:r w:rsidR="00CE29A5" w:rsidRPr="00A77B3F">
        <w:rPr>
          <w:rFonts w:ascii="Lato" w:hAnsi="Lato" w:cs="Times New Roman"/>
          <w:sz w:val="22"/>
        </w:rPr>
        <w:t xml:space="preserve"> </w:t>
      </w:r>
      <w:r w:rsidRPr="00A77B3F">
        <w:rPr>
          <w:rFonts w:ascii="Lato" w:hAnsi="Lato" w:cs="Times New Roman"/>
          <w:sz w:val="22"/>
        </w:rPr>
        <w:t>Europejskiego Funduszu Społecznego</w:t>
      </w:r>
      <w:r w:rsidR="00CE29A5" w:rsidRPr="00A77B3F">
        <w:rPr>
          <w:rFonts w:ascii="Lato" w:hAnsi="Lato" w:cs="Times New Roman"/>
          <w:sz w:val="22"/>
        </w:rPr>
        <w:t xml:space="preserve"> Plus</w:t>
      </w:r>
      <w:r w:rsidRPr="00A77B3F">
        <w:rPr>
          <w:rFonts w:ascii="Lato" w:hAnsi="Lato" w:cs="Times New Roman"/>
          <w:sz w:val="22"/>
        </w:rPr>
        <w:t xml:space="preserve"> oraz budżetu województwa w</w:t>
      </w:r>
      <w:r w:rsidR="00397334" w:rsidRPr="00A77B3F">
        <w:rPr>
          <w:rFonts w:ascii="Lato" w:hAnsi="Lato" w:cs="Times New Roman"/>
          <w:sz w:val="22"/>
        </w:rPr>
        <w:t xml:space="preserve"> ramach</w:t>
      </w:r>
      <w:r w:rsidRPr="00A77B3F">
        <w:rPr>
          <w:rFonts w:ascii="Lato" w:hAnsi="Lato" w:cs="Times New Roman"/>
          <w:sz w:val="22"/>
        </w:rPr>
        <w:t xml:space="preserve"> </w:t>
      </w:r>
      <w:r w:rsidR="00CE29A5" w:rsidRPr="00A77B3F">
        <w:rPr>
          <w:rFonts w:ascii="Lato" w:hAnsi="Lato" w:cs="Times New Roman"/>
          <w:sz w:val="22"/>
        </w:rPr>
        <w:t>p</w:t>
      </w:r>
      <w:r w:rsidRPr="00A77B3F">
        <w:rPr>
          <w:rFonts w:ascii="Lato" w:hAnsi="Lato" w:cs="Times New Roman"/>
          <w:sz w:val="22"/>
        </w:rPr>
        <w:t>rogramu Fundusze Europejskie dla Podlaskiego 2021-2027.</w:t>
      </w:r>
    </w:p>
    <w:p w14:paraId="73644979" w14:textId="77777777" w:rsidR="00A338F3" w:rsidRPr="002E501F" w:rsidRDefault="00A338F3" w:rsidP="00A12C44">
      <w:pPr>
        <w:ind w:left="426" w:right="0" w:firstLine="0"/>
        <w:rPr>
          <w:rFonts w:ascii="Lato" w:hAnsi="Lato" w:cs="Times New Roman"/>
          <w:sz w:val="22"/>
        </w:rPr>
      </w:pPr>
    </w:p>
    <w:p w14:paraId="224AEF00" w14:textId="4D742FF2" w:rsidR="000849C5" w:rsidRPr="002E501F" w:rsidRDefault="00676BDF" w:rsidP="002D416A">
      <w:pPr>
        <w:spacing w:after="194"/>
        <w:ind w:left="-15" w:right="0" w:firstLine="0"/>
        <w:jc w:val="center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ZAMAWIAJĄCY                                                       </w:t>
      </w:r>
      <w:r w:rsidR="00A12C44" w:rsidRPr="002E501F">
        <w:rPr>
          <w:rFonts w:ascii="Lato" w:hAnsi="Lato" w:cs="Times New Roman"/>
          <w:sz w:val="22"/>
        </w:rPr>
        <w:t xml:space="preserve">   </w:t>
      </w:r>
      <w:r w:rsidRPr="002E501F">
        <w:rPr>
          <w:rFonts w:ascii="Lato" w:hAnsi="Lato" w:cs="Times New Roman"/>
          <w:sz w:val="22"/>
        </w:rPr>
        <w:t xml:space="preserve">  WYKONAWCA</w:t>
      </w:r>
    </w:p>
    <w:p w14:paraId="6A2D47BF" w14:textId="08E1BA4F" w:rsidR="00397334" w:rsidRPr="002E501F" w:rsidRDefault="005C4856" w:rsidP="00E23707">
      <w:pPr>
        <w:spacing w:after="160" w:line="259" w:lineRule="auto"/>
        <w:ind w:left="0" w:right="0" w:firstLine="0"/>
        <w:jc w:val="left"/>
        <w:rPr>
          <w:rFonts w:ascii="Lato" w:hAnsi="Lato" w:cs="Times New Roman"/>
          <w:sz w:val="22"/>
        </w:rPr>
      </w:pPr>
      <w:r w:rsidRPr="002E501F">
        <w:rPr>
          <w:rFonts w:ascii="Lato" w:hAnsi="Lato" w:cs="Times New Roman"/>
          <w:sz w:val="22"/>
        </w:rPr>
        <w:t xml:space="preserve">    </w:t>
      </w:r>
      <w:r w:rsidR="00397334" w:rsidRPr="002E501F">
        <w:rPr>
          <w:rFonts w:ascii="Lato" w:hAnsi="Lato" w:cs="Times New Roman"/>
          <w:sz w:val="22"/>
        </w:rPr>
        <w:tab/>
      </w:r>
      <w:r w:rsidR="00397334" w:rsidRPr="002E501F">
        <w:rPr>
          <w:rFonts w:ascii="Lato" w:hAnsi="Lato" w:cs="Times New Roman"/>
          <w:sz w:val="22"/>
        </w:rPr>
        <w:tab/>
      </w:r>
      <w:r w:rsidRPr="002E501F">
        <w:rPr>
          <w:rFonts w:ascii="Lato" w:hAnsi="Lato" w:cs="Times New Roman"/>
          <w:sz w:val="22"/>
        </w:rPr>
        <w:t xml:space="preserve"> </w:t>
      </w:r>
      <w:r w:rsidR="000849C5" w:rsidRPr="002E501F">
        <w:rPr>
          <w:rFonts w:ascii="Lato" w:hAnsi="Lato" w:cs="Times New Roman"/>
          <w:sz w:val="22"/>
        </w:rPr>
        <w:t xml:space="preserve">………………………………… </w:t>
      </w:r>
      <w:r w:rsidR="000849C5" w:rsidRPr="002E501F">
        <w:rPr>
          <w:rFonts w:ascii="Lato" w:hAnsi="Lato" w:cs="Times New Roman"/>
          <w:sz w:val="22"/>
        </w:rPr>
        <w:tab/>
      </w:r>
      <w:r w:rsidR="000849C5" w:rsidRPr="002E501F">
        <w:rPr>
          <w:rFonts w:ascii="Lato" w:hAnsi="Lato" w:cs="Times New Roman"/>
          <w:sz w:val="22"/>
        </w:rPr>
        <w:tab/>
      </w:r>
      <w:r w:rsidR="000849C5" w:rsidRPr="002E501F">
        <w:rPr>
          <w:rFonts w:ascii="Lato" w:hAnsi="Lato" w:cs="Times New Roman"/>
          <w:sz w:val="22"/>
        </w:rPr>
        <w:tab/>
        <w:t>…………………………………</w:t>
      </w:r>
    </w:p>
    <w:p w14:paraId="66EE8167" w14:textId="77777777" w:rsidR="00397334" w:rsidRPr="002E501F" w:rsidRDefault="00397334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2"/>
        </w:rPr>
      </w:pPr>
    </w:p>
    <w:p w14:paraId="4E379230" w14:textId="77777777" w:rsidR="00397334" w:rsidRDefault="00397334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2"/>
        </w:rPr>
      </w:pPr>
    </w:p>
    <w:p w14:paraId="2E693B3F" w14:textId="77777777" w:rsidR="006F1028" w:rsidRDefault="006F1028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2"/>
        </w:rPr>
      </w:pPr>
    </w:p>
    <w:p w14:paraId="427CB34A" w14:textId="60BE97DF" w:rsidR="005C4856" w:rsidRPr="00CD6D58" w:rsidRDefault="00E30D23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0"/>
          <w:szCs w:val="20"/>
        </w:rPr>
      </w:pPr>
      <w:r w:rsidRPr="00CD6D58">
        <w:rPr>
          <w:rFonts w:ascii="Lato" w:hAnsi="Lato" w:cs="Times New Roman"/>
          <w:sz w:val="20"/>
          <w:szCs w:val="20"/>
        </w:rPr>
        <w:t>Załączniki:</w:t>
      </w:r>
    </w:p>
    <w:p w14:paraId="7F3F438A" w14:textId="5F6E99E5" w:rsidR="00316D32" w:rsidRPr="00CD6D58" w:rsidRDefault="00316D32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0"/>
          <w:szCs w:val="20"/>
        </w:rPr>
      </w:pPr>
      <w:r w:rsidRPr="00CD6D58">
        <w:rPr>
          <w:rFonts w:ascii="Lato" w:hAnsi="Lato" w:cs="Times New Roman"/>
          <w:sz w:val="20"/>
          <w:szCs w:val="20"/>
        </w:rPr>
        <w:t xml:space="preserve">1. Opis </w:t>
      </w:r>
      <w:r w:rsidR="00364872" w:rsidRPr="00CD6D58">
        <w:rPr>
          <w:rFonts w:ascii="Lato" w:hAnsi="Lato" w:cs="Times New Roman"/>
          <w:sz w:val="20"/>
          <w:szCs w:val="20"/>
        </w:rPr>
        <w:t>P</w:t>
      </w:r>
      <w:r w:rsidRPr="00CD6D58">
        <w:rPr>
          <w:rFonts w:ascii="Lato" w:hAnsi="Lato" w:cs="Times New Roman"/>
          <w:sz w:val="20"/>
          <w:szCs w:val="20"/>
        </w:rPr>
        <w:t xml:space="preserve">rzedmiotu </w:t>
      </w:r>
      <w:r w:rsidR="00364872" w:rsidRPr="00CD6D58">
        <w:rPr>
          <w:rFonts w:ascii="Lato" w:hAnsi="Lato" w:cs="Times New Roman"/>
          <w:sz w:val="20"/>
          <w:szCs w:val="20"/>
        </w:rPr>
        <w:t>Z</w:t>
      </w:r>
      <w:r w:rsidRPr="00CD6D58">
        <w:rPr>
          <w:rFonts w:ascii="Lato" w:hAnsi="Lato" w:cs="Times New Roman"/>
          <w:sz w:val="20"/>
          <w:szCs w:val="20"/>
        </w:rPr>
        <w:t>amówienia.</w:t>
      </w:r>
    </w:p>
    <w:p w14:paraId="44F6FCD1" w14:textId="0ACC6E47" w:rsidR="00E30D23" w:rsidRPr="00CD6D58" w:rsidRDefault="00316D32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0"/>
          <w:szCs w:val="20"/>
        </w:rPr>
      </w:pPr>
      <w:r w:rsidRPr="00CD6D58">
        <w:rPr>
          <w:rFonts w:ascii="Lato" w:hAnsi="Lato" w:cs="Times New Roman"/>
          <w:sz w:val="20"/>
          <w:szCs w:val="20"/>
        </w:rPr>
        <w:t>2</w:t>
      </w:r>
      <w:r w:rsidR="005C4856" w:rsidRPr="00CD6D58">
        <w:rPr>
          <w:rFonts w:ascii="Lato" w:hAnsi="Lato" w:cs="Times New Roman"/>
          <w:sz w:val="20"/>
          <w:szCs w:val="20"/>
        </w:rPr>
        <w:t xml:space="preserve">. </w:t>
      </w:r>
      <w:r w:rsidR="00A12C44" w:rsidRPr="00CD6D58">
        <w:rPr>
          <w:rFonts w:ascii="Lato" w:hAnsi="Lato" w:cs="Times New Roman"/>
          <w:sz w:val="20"/>
          <w:szCs w:val="20"/>
        </w:rPr>
        <w:t>Oferta Wykonawcy</w:t>
      </w:r>
      <w:r w:rsidR="00B707F2" w:rsidRPr="00CD6D58">
        <w:rPr>
          <w:rFonts w:ascii="Lato" w:hAnsi="Lato" w:cs="Times New Roman"/>
          <w:sz w:val="20"/>
          <w:szCs w:val="20"/>
        </w:rPr>
        <w:t>.</w:t>
      </w:r>
    </w:p>
    <w:p w14:paraId="2B67A828" w14:textId="77777777" w:rsidR="00A338F3" w:rsidRPr="002E501F" w:rsidRDefault="00A338F3" w:rsidP="005C4856">
      <w:pPr>
        <w:spacing w:after="0" w:line="240" w:lineRule="auto"/>
        <w:ind w:left="0" w:right="0" w:firstLine="0"/>
        <w:jc w:val="left"/>
        <w:rPr>
          <w:rFonts w:ascii="Lato" w:hAnsi="Lato" w:cs="Times New Roman"/>
          <w:sz w:val="22"/>
        </w:rPr>
      </w:pPr>
    </w:p>
    <w:sectPr w:rsidR="00A338F3" w:rsidRPr="002E501F" w:rsidSect="0023513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709" w:right="1409" w:bottom="1096" w:left="1420" w:header="708" w:footer="82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79A5" w14:textId="77777777" w:rsidR="00DA7801" w:rsidRDefault="00DA7801">
      <w:pPr>
        <w:spacing w:after="0" w:line="240" w:lineRule="auto"/>
      </w:pPr>
      <w:r>
        <w:separator/>
      </w:r>
    </w:p>
  </w:endnote>
  <w:endnote w:type="continuationSeparator" w:id="0">
    <w:p w14:paraId="06137297" w14:textId="77777777" w:rsidR="00DA7801" w:rsidRDefault="00DA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FC34" w14:textId="77777777" w:rsidR="005F628D" w:rsidRDefault="00676BDF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AA33" w14:textId="77777777" w:rsidR="005F628D" w:rsidRDefault="00676BDF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6A64" w14:textId="77777777" w:rsidR="005F628D" w:rsidRDefault="00676BDF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5EEB" w14:textId="77777777" w:rsidR="00DA7801" w:rsidRDefault="00DA7801">
      <w:pPr>
        <w:spacing w:after="0" w:line="240" w:lineRule="auto"/>
      </w:pPr>
      <w:r>
        <w:separator/>
      </w:r>
    </w:p>
  </w:footnote>
  <w:footnote w:type="continuationSeparator" w:id="0">
    <w:p w14:paraId="3FAC10C7" w14:textId="77777777" w:rsidR="00DA7801" w:rsidRDefault="00DA7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7256" w14:textId="77777777" w:rsidR="00123783" w:rsidRDefault="00123783" w:rsidP="00123783">
    <w:pPr>
      <w:pStyle w:val="Nagwek"/>
      <w:jc w:val="center"/>
    </w:pPr>
  </w:p>
  <w:p w14:paraId="518F2522" w14:textId="77777777" w:rsidR="00123783" w:rsidRDefault="001237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74C7" w14:textId="2C463C8C" w:rsidR="00123783" w:rsidRPr="00123783" w:rsidRDefault="00123783" w:rsidP="00123783">
    <w:pPr>
      <w:jc w:val="center"/>
      <w:rPr>
        <w:bCs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Arial" w:hAnsi="Arial" w:cs="Arial"/>
        <w:b w:val="0"/>
        <w:i w:val="0"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" w15:restartNumberingAfterBreak="0">
    <w:nsid w:val="0000001B"/>
    <w:multiLevelType w:val="multilevel"/>
    <w:tmpl w:val="7D42EA88"/>
    <w:name w:val="WW8Num33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</w:rPr>
    </w:lvl>
  </w:abstractNum>
  <w:abstractNum w:abstractNumId="4" w15:restartNumberingAfterBreak="0">
    <w:nsid w:val="0000001F"/>
    <w:multiLevelType w:val="multilevel"/>
    <w:tmpl w:val="D42C4B7A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Lato" w:hAnsi="Lato"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Lato" w:eastAsia="Calibri" w:hAnsi="Lato"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2C"/>
    <w:multiLevelType w:val="multilevel"/>
    <w:tmpl w:val="CB7E3C9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Lato" w:hAnsi="Lato" w:cs="Times New Roman" w:hint="default"/>
        <w:b w:val="0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030756AC"/>
    <w:multiLevelType w:val="hybridMultilevel"/>
    <w:tmpl w:val="8BB06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696F8F"/>
    <w:multiLevelType w:val="hybridMultilevel"/>
    <w:tmpl w:val="5F4C5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E5E32"/>
    <w:multiLevelType w:val="hybridMultilevel"/>
    <w:tmpl w:val="E4485F52"/>
    <w:lvl w:ilvl="0" w:tplc="479EC96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174E5A"/>
    <w:multiLevelType w:val="hybridMultilevel"/>
    <w:tmpl w:val="79D8D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3A7BA0"/>
    <w:multiLevelType w:val="hybridMultilevel"/>
    <w:tmpl w:val="BEFA06DA"/>
    <w:lvl w:ilvl="0" w:tplc="9C5039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A9650EB"/>
    <w:multiLevelType w:val="hybridMultilevel"/>
    <w:tmpl w:val="16D2E5EE"/>
    <w:lvl w:ilvl="0" w:tplc="EDFEDF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E087522"/>
    <w:multiLevelType w:val="hybridMultilevel"/>
    <w:tmpl w:val="BCB273C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03A2947"/>
    <w:multiLevelType w:val="multilevel"/>
    <w:tmpl w:val="AE240D28"/>
    <w:styleLink w:val="Biecalista1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Lato" w:eastAsia="Calibri" w:hAnsi="Lato"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4" w15:restartNumberingAfterBreak="0">
    <w:nsid w:val="12556A2C"/>
    <w:multiLevelType w:val="hybridMultilevel"/>
    <w:tmpl w:val="E0E0B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C3C74"/>
    <w:multiLevelType w:val="hybridMultilevel"/>
    <w:tmpl w:val="64EA0562"/>
    <w:lvl w:ilvl="0" w:tplc="EA36C202">
      <w:start w:val="1"/>
      <w:numFmt w:val="decimal"/>
      <w:lvlText w:val="%1."/>
      <w:lvlJc w:val="left"/>
      <w:pPr>
        <w:ind w:left="426"/>
      </w:pPr>
      <w:rPr>
        <w:rFonts w:ascii="Lato" w:eastAsia="Calibri" w:hAnsi="Lato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A20C3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AE43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10E60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E078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CAA5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4AEB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898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8049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30D06A6"/>
    <w:multiLevelType w:val="hybridMultilevel"/>
    <w:tmpl w:val="31C250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6B300E7"/>
    <w:multiLevelType w:val="hybridMultilevel"/>
    <w:tmpl w:val="3B2ED62A"/>
    <w:lvl w:ilvl="0" w:tplc="46629B46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22FC9"/>
    <w:multiLevelType w:val="hybridMultilevel"/>
    <w:tmpl w:val="A45C0B7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 w15:restartNumberingAfterBreak="0">
    <w:nsid w:val="1E403E2E"/>
    <w:multiLevelType w:val="hybridMultilevel"/>
    <w:tmpl w:val="648CB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34CAD"/>
    <w:multiLevelType w:val="hybridMultilevel"/>
    <w:tmpl w:val="D6F4D998"/>
    <w:lvl w:ilvl="0" w:tplc="0415000F">
      <w:start w:val="1"/>
      <w:numFmt w:val="decimal"/>
      <w:lvlText w:val="%1."/>
      <w:lvlJc w:val="left"/>
      <w:pPr>
        <w:ind w:left="42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8C3206">
      <w:start w:val="1"/>
      <w:numFmt w:val="decimal"/>
      <w:lvlText w:val="%2)"/>
      <w:lvlJc w:val="left"/>
      <w:pPr>
        <w:ind w:left="85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4E05D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E404C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A61CF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26870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7E29E8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9E411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12E4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B744119"/>
    <w:multiLevelType w:val="hybridMultilevel"/>
    <w:tmpl w:val="ECE84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07CF3"/>
    <w:multiLevelType w:val="hybridMultilevel"/>
    <w:tmpl w:val="DE3A0B7C"/>
    <w:lvl w:ilvl="0" w:tplc="EA1612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9276D"/>
    <w:multiLevelType w:val="hybridMultilevel"/>
    <w:tmpl w:val="5B3A1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55D4A"/>
    <w:multiLevelType w:val="hybridMultilevel"/>
    <w:tmpl w:val="66125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C52949"/>
    <w:multiLevelType w:val="multilevel"/>
    <w:tmpl w:val="7EB43B5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43A37B3"/>
    <w:multiLevelType w:val="hybridMultilevel"/>
    <w:tmpl w:val="0C72F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B19EB"/>
    <w:multiLevelType w:val="hybridMultilevel"/>
    <w:tmpl w:val="DB32BDBE"/>
    <w:lvl w:ilvl="0" w:tplc="C862CCA8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6" w:hanging="360"/>
      </w:pPr>
    </w:lvl>
    <w:lvl w:ilvl="2" w:tplc="0415001B" w:tentative="1">
      <w:start w:val="1"/>
      <w:numFmt w:val="lowerRoman"/>
      <w:lvlText w:val="%3."/>
      <w:lvlJc w:val="right"/>
      <w:pPr>
        <w:ind w:left="5346" w:hanging="180"/>
      </w:pPr>
    </w:lvl>
    <w:lvl w:ilvl="3" w:tplc="0415000F" w:tentative="1">
      <w:start w:val="1"/>
      <w:numFmt w:val="decimal"/>
      <w:lvlText w:val="%4."/>
      <w:lvlJc w:val="left"/>
      <w:pPr>
        <w:ind w:left="6066" w:hanging="360"/>
      </w:pPr>
    </w:lvl>
    <w:lvl w:ilvl="4" w:tplc="04150019" w:tentative="1">
      <w:start w:val="1"/>
      <w:numFmt w:val="lowerLetter"/>
      <w:lvlText w:val="%5."/>
      <w:lvlJc w:val="left"/>
      <w:pPr>
        <w:ind w:left="6786" w:hanging="360"/>
      </w:pPr>
    </w:lvl>
    <w:lvl w:ilvl="5" w:tplc="0415001B" w:tentative="1">
      <w:start w:val="1"/>
      <w:numFmt w:val="lowerRoman"/>
      <w:lvlText w:val="%6."/>
      <w:lvlJc w:val="right"/>
      <w:pPr>
        <w:ind w:left="7506" w:hanging="180"/>
      </w:pPr>
    </w:lvl>
    <w:lvl w:ilvl="6" w:tplc="0415000F" w:tentative="1">
      <w:start w:val="1"/>
      <w:numFmt w:val="decimal"/>
      <w:lvlText w:val="%7."/>
      <w:lvlJc w:val="left"/>
      <w:pPr>
        <w:ind w:left="8226" w:hanging="360"/>
      </w:pPr>
    </w:lvl>
    <w:lvl w:ilvl="7" w:tplc="04150019" w:tentative="1">
      <w:start w:val="1"/>
      <w:numFmt w:val="lowerLetter"/>
      <w:lvlText w:val="%8."/>
      <w:lvlJc w:val="left"/>
      <w:pPr>
        <w:ind w:left="8946" w:hanging="360"/>
      </w:pPr>
    </w:lvl>
    <w:lvl w:ilvl="8" w:tplc="0415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8" w15:restartNumberingAfterBreak="0">
    <w:nsid w:val="4C3B3C24"/>
    <w:multiLevelType w:val="hybridMultilevel"/>
    <w:tmpl w:val="FB5EEA7C"/>
    <w:lvl w:ilvl="0" w:tplc="C862CCA8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C20F0"/>
    <w:multiLevelType w:val="hybridMultilevel"/>
    <w:tmpl w:val="C14AA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A365F"/>
    <w:multiLevelType w:val="hybridMultilevel"/>
    <w:tmpl w:val="A104A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A147E9"/>
    <w:multiLevelType w:val="hybridMultilevel"/>
    <w:tmpl w:val="0764D4A4"/>
    <w:lvl w:ilvl="0" w:tplc="D5C69A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BC7177"/>
    <w:multiLevelType w:val="hybridMultilevel"/>
    <w:tmpl w:val="5D4EF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90F83"/>
    <w:multiLevelType w:val="hybridMultilevel"/>
    <w:tmpl w:val="88FE0C56"/>
    <w:lvl w:ilvl="0" w:tplc="C862CCA8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574C1"/>
    <w:multiLevelType w:val="hybridMultilevel"/>
    <w:tmpl w:val="269EF8EC"/>
    <w:lvl w:ilvl="0" w:tplc="7B281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97B21"/>
    <w:multiLevelType w:val="hybridMultilevel"/>
    <w:tmpl w:val="11E843BA"/>
    <w:lvl w:ilvl="0" w:tplc="B1B0319E">
      <w:start w:val="1"/>
      <w:numFmt w:val="decimal"/>
      <w:lvlText w:val="%1."/>
      <w:lvlJc w:val="left"/>
      <w:pPr>
        <w:ind w:left="426"/>
      </w:pPr>
      <w:rPr>
        <w:rFonts w:ascii="Lato" w:eastAsia="Calibri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2EE1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D6E4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2634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235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0BF4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800E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E88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A862E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CF42173"/>
    <w:multiLevelType w:val="hybridMultilevel"/>
    <w:tmpl w:val="22A0B178"/>
    <w:lvl w:ilvl="0" w:tplc="308CB59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7" w15:restartNumberingAfterBreak="0">
    <w:nsid w:val="70D272D9"/>
    <w:multiLevelType w:val="hybridMultilevel"/>
    <w:tmpl w:val="17021856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C716B"/>
    <w:multiLevelType w:val="hybridMultilevel"/>
    <w:tmpl w:val="344227B6"/>
    <w:lvl w:ilvl="0" w:tplc="1F766B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57F5657"/>
    <w:multiLevelType w:val="hybridMultilevel"/>
    <w:tmpl w:val="FE8014DC"/>
    <w:lvl w:ilvl="0" w:tplc="9A7E4868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9619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928E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EA96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8C42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B43F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C207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9EB8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5AC9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60611A4"/>
    <w:multiLevelType w:val="hybridMultilevel"/>
    <w:tmpl w:val="FF4A81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77460"/>
    <w:multiLevelType w:val="hybridMultilevel"/>
    <w:tmpl w:val="C5B64F22"/>
    <w:lvl w:ilvl="0" w:tplc="D9C262A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2" w15:restartNumberingAfterBreak="0">
    <w:nsid w:val="783E3CED"/>
    <w:multiLevelType w:val="hybridMultilevel"/>
    <w:tmpl w:val="2A4A9E5A"/>
    <w:lvl w:ilvl="0" w:tplc="52806A96">
      <w:start w:val="1"/>
      <w:numFmt w:val="decimal"/>
      <w:lvlText w:val="%1."/>
      <w:lvlJc w:val="left"/>
      <w:pPr>
        <w:ind w:left="426"/>
      </w:pPr>
      <w:rPr>
        <w:rFonts w:ascii="Lato" w:eastAsia="Calibri" w:hAnsi="Lato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B4660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4893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F1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9400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FE1FA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42A7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60E8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9E2F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968570E"/>
    <w:multiLevelType w:val="hybridMultilevel"/>
    <w:tmpl w:val="26482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952F9"/>
    <w:multiLevelType w:val="hybridMultilevel"/>
    <w:tmpl w:val="A45C0B78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5" w15:restartNumberingAfterBreak="0">
    <w:nsid w:val="7B937AC4"/>
    <w:multiLevelType w:val="hybridMultilevel"/>
    <w:tmpl w:val="34D89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33EB3"/>
    <w:multiLevelType w:val="hybridMultilevel"/>
    <w:tmpl w:val="4166650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29955490">
    <w:abstractNumId w:val="15"/>
  </w:num>
  <w:num w:numId="2" w16cid:durableId="1131679185">
    <w:abstractNumId w:val="42"/>
  </w:num>
  <w:num w:numId="3" w16cid:durableId="1908956479">
    <w:abstractNumId w:val="39"/>
  </w:num>
  <w:num w:numId="4" w16cid:durableId="1510758822">
    <w:abstractNumId w:val="20"/>
  </w:num>
  <w:num w:numId="5" w16cid:durableId="568854436">
    <w:abstractNumId w:val="35"/>
  </w:num>
  <w:num w:numId="6" w16cid:durableId="854925357">
    <w:abstractNumId w:val="18"/>
  </w:num>
  <w:num w:numId="7" w16cid:durableId="2064675600">
    <w:abstractNumId w:val="41"/>
  </w:num>
  <w:num w:numId="8" w16cid:durableId="1994214179">
    <w:abstractNumId w:val="24"/>
  </w:num>
  <w:num w:numId="9" w16cid:durableId="699475079">
    <w:abstractNumId w:val="43"/>
  </w:num>
  <w:num w:numId="10" w16cid:durableId="840698860">
    <w:abstractNumId w:val="7"/>
  </w:num>
  <w:num w:numId="11" w16cid:durableId="881555860">
    <w:abstractNumId w:val="21"/>
  </w:num>
  <w:num w:numId="12" w16cid:durableId="301078334">
    <w:abstractNumId w:val="29"/>
  </w:num>
  <w:num w:numId="13" w16cid:durableId="117379660">
    <w:abstractNumId w:val="36"/>
  </w:num>
  <w:num w:numId="14" w16cid:durableId="1398744296">
    <w:abstractNumId w:val="44"/>
  </w:num>
  <w:num w:numId="15" w16cid:durableId="1497455237">
    <w:abstractNumId w:val="30"/>
  </w:num>
  <w:num w:numId="16" w16cid:durableId="1942880983">
    <w:abstractNumId w:val="26"/>
  </w:num>
  <w:num w:numId="17" w16cid:durableId="439683742">
    <w:abstractNumId w:val="40"/>
  </w:num>
  <w:num w:numId="18" w16cid:durableId="287472939">
    <w:abstractNumId w:val="12"/>
  </w:num>
  <w:num w:numId="19" w16cid:durableId="896278283">
    <w:abstractNumId w:val="17"/>
  </w:num>
  <w:num w:numId="20" w16cid:durableId="779571518">
    <w:abstractNumId w:val="14"/>
  </w:num>
  <w:num w:numId="21" w16cid:durableId="629284549">
    <w:abstractNumId w:val="25"/>
  </w:num>
  <w:num w:numId="22" w16cid:durableId="340472770">
    <w:abstractNumId w:val="37"/>
  </w:num>
  <w:num w:numId="23" w16cid:durableId="1668022666">
    <w:abstractNumId w:val="32"/>
  </w:num>
  <w:num w:numId="24" w16cid:durableId="17286046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2032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71382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0724630">
    <w:abstractNumId w:val="0"/>
  </w:num>
  <w:num w:numId="28" w16cid:durableId="625353078">
    <w:abstractNumId w:val="1"/>
  </w:num>
  <w:num w:numId="29" w16cid:durableId="1527331543">
    <w:abstractNumId w:val="2"/>
  </w:num>
  <w:num w:numId="30" w16cid:durableId="1949770501">
    <w:abstractNumId w:val="19"/>
  </w:num>
  <w:num w:numId="31" w16cid:durableId="1224684537">
    <w:abstractNumId w:val="45"/>
  </w:num>
  <w:num w:numId="32" w16cid:durableId="1571041329">
    <w:abstractNumId w:val="11"/>
  </w:num>
  <w:num w:numId="33" w16cid:durableId="184174809">
    <w:abstractNumId w:val="4"/>
  </w:num>
  <w:num w:numId="34" w16cid:durableId="1611471631">
    <w:abstractNumId w:val="5"/>
  </w:num>
  <w:num w:numId="35" w16cid:durableId="1425030513">
    <w:abstractNumId w:val="31"/>
  </w:num>
  <w:num w:numId="36" w16cid:durableId="1001200911">
    <w:abstractNumId w:val="3"/>
  </w:num>
  <w:num w:numId="37" w16cid:durableId="1983652565">
    <w:abstractNumId w:val="46"/>
  </w:num>
  <w:num w:numId="38" w16cid:durableId="619386474">
    <w:abstractNumId w:val="38"/>
  </w:num>
  <w:num w:numId="39" w16cid:durableId="1819614732">
    <w:abstractNumId w:val="22"/>
  </w:num>
  <w:num w:numId="40" w16cid:durableId="181481793">
    <w:abstractNumId w:val="10"/>
  </w:num>
  <w:num w:numId="41" w16cid:durableId="2030788703">
    <w:abstractNumId w:val="27"/>
  </w:num>
  <w:num w:numId="42" w16cid:durableId="1018504389">
    <w:abstractNumId w:val="28"/>
  </w:num>
  <w:num w:numId="43" w16cid:durableId="767046691">
    <w:abstractNumId w:val="33"/>
  </w:num>
  <w:num w:numId="44" w16cid:durableId="1180509500">
    <w:abstractNumId w:val="13"/>
  </w:num>
  <w:num w:numId="45" w16cid:durableId="1472673271">
    <w:abstractNumId w:val="6"/>
  </w:num>
  <w:num w:numId="46" w16cid:durableId="1654411488">
    <w:abstractNumId w:val="34"/>
  </w:num>
  <w:num w:numId="47" w16cid:durableId="8168484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28D"/>
    <w:rsid w:val="000020FE"/>
    <w:rsid w:val="0000239C"/>
    <w:rsid w:val="00006748"/>
    <w:rsid w:val="00023910"/>
    <w:rsid w:val="00030D5C"/>
    <w:rsid w:val="00044108"/>
    <w:rsid w:val="0006413E"/>
    <w:rsid w:val="000849C5"/>
    <w:rsid w:val="000851DC"/>
    <w:rsid w:val="000B78F1"/>
    <w:rsid w:val="000F5D10"/>
    <w:rsid w:val="000F7280"/>
    <w:rsid w:val="00101619"/>
    <w:rsid w:val="001115F0"/>
    <w:rsid w:val="00123783"/>
    <w:rsid w:val="00123C3A"/>
    <w:rsid w:val="00140DEB"/>
    <w:rsid w:val="0017407D"/>
    <w:rsid w:val="00174505"/>
    <w:rsid w:val="00177672"/>
    <w:rsid w:val="001808D7"/>
    <w:rsid w:val="00183054"/>
    <w:rsid w:val="001A31EE"/>
    <w:rsid w:val="001A63F3"/>
    <w:rsid w:val="001B23F3"/>
    <w:rsid w:val="001C3E17"/>
    <w:rsid w:val="001D4B3B"/>
    <w:rsid w:val="001E200F"/>
    <w:rsid w:val="001F611F"/>
    <w:rsid w:val="002107E3"/>
    <w:rsid w:val="002178A9"/>
    <w:rsid w:val="00226F3D"/>
    <w:rsid w:val="00235136"/>
    <w:rsid w:val="00235267"/>
    <w:rsid w:val="00241B9A"/>
    <w:rsid w:val="002558E4"/>
    <w:rsid w:val="00255915"/>
    <w:rsid w:val="002719C9"/>
    <w:rsid w:val="002B0F17"/>
    <w:rsid w:val="002B4007"/>
    <w:rsid w:val="002B4460"/>
    <w:rsid w:val="002C29E6"/>
    <w:rsid w:val="002D416A"/>
    <w:rsid w:val="002D4D36"/>
    <w:rsid w:val="002D4D43"/>
    <w:rsid w:val="002D5C3F"/>
    <w:rsid w:val="002E3F7A"/>
    <w:rsid w:val="002E501F"/>
    <w:rsid w:val="002E7944"/>
    <w:rsid w:val="002F2AF2"/>
    <w:rsid w:val="003014D2"/>
    <w:rsid w:val="00314931"/>
    <w:rsid w:val="00316D32"/>
    <w:rsid w:val="00321188"/>
    <w:rsid w:val="00330C8B"/>
    <w:rsid w:val="00340022"/>
    <w:rsid w:val="00343406"/>
    <w:rsid w:val="00364872"/>
    <w:rsid w:val="00365972"/>
    <w:rsid w:val="00365B5D"/>
    <w:rsid w:val="003757E6"/>
    <w:rsid w:val="00385A40"/>
    <w:rsid w:val="00397334"/>
    <w:rsid w:val="003A19C8"/>
    <w:rsid w:val="003B2135"/>
    <w:rsid w:val="003B31B6"/>
    <w:rsid w:val="003D48D9"/>
    <w:rsid w:val="003D7A2D"/>
    <w:rsid w:val="00411215"/>
    <w:rsid w:val="00426FE1"/>
    <w:rsid w:val="00435C84"/>
    <w:rsid w:val="00440859"/>
    <w:rsid w:val="00454F88"/>
    <w:rsid w:val="00455F02"/>
    <w:rsid w:val="00464C9D"/>
    <w:rsid w:val="0048620B"/>
    <w:rsid w:val="0049196A"/>
    <w:rsid w:val="004A4AA2"/>
    <w:rsid w:val="004A7D90"/>
    <w:rsid w:val="004B0D9A"/>
    <w:rsid w:val="004C094B"/>
    <w:rsid w:val="004C0D45"/>
    <w:rsid w:val="00510AB3"/>
    <w:rsid w:val="0051173D"/>
    <w:rsid w:val="0051232E"/>
    <w:rsid w:val="005139BD"/>
    <w:rsid w:val="00514FBD"/>
    <w:rsid w:val="00533F6F"/>
    <w:rsid w:val="00535D94"/>
    <w:rsid w:val="00536FF5"/>
    <w:rsid w:val="00542784"/>
    <w:rsid w:val="00546D66"/>
    <w:rsid w:val="00554F77"/>
    <w:rsid w:val="0055674C"/>
    <w:rsid w:val="00584D53"/>
    <w:rsid w:val="00590370"/>
    <w:rsid w:val="005C301E"/>
    <w:rsid w:val="005C4856"/>
    <w:rsid w:val="005D1B61"/>
    <w:rsid w:val="005E717E"/>
    <w:rsid w:val="005E7408"/>
    <w:rsid w:val="005F0ACB"/>
    <w:rsid w:val="005F628D"/>
    <w:rsid w:val="00610DE7"/>
    <w:rsid w:val="006123D2"/>
    <w:rsid w:val="00612DA9"/>
    <w:rsid w:val="006273F5"/>
    <w:rsid w:val="0063091E"/>
    <w:rsid w:val="00641BE2"/>
    <w:rsid w:val="006623F9"/>
    <w:rsid w:val="006642E1"/>
    <w:rsid w:val="00676BDF"/>
    <w:rsid w:val="006A2F26"/>
    <w:rsid w:val="006A31A2"/>
    <w:rsid w:val="006A4B30"/>
    <w:rsid w:val="006B76C6"/>
    <w:rsid w:val="006C315C"/>
    <w:rsid w:val="006D742F"/>
    <w:rsid w:val="006E3672"/>
    <w:rsid w:val="006E39F2"/>
    <w:rsid w:val="006E6E0D"/>
    <w:rsid w:val="006F0B54"/>
    <w:rsid w:val="006F1028"/>
    <w:rsid w:val="007076D6"/>
    <w:rsid w:val="00712DA2"/>
    <w:rsid w:val="00716314"/>
    <w:rsid w:val="00720745"/>
    <w:rsid w:val="00725989"/>
    <w:rsid w:val="00727D5C"/>
    <w:rsid w:val="00733EE7"/>
    <w:rsid w:val="00740E93"/>
    <w:rsid w:val="00743EDA"/>
    <w:rsid w:val="0075278B"/>
    <w:rsid w:val="00753918"/>
    <w:rsid w:val="00787333"/>
    <w:rsid w:val="007A417D"/>
    <w:rsid w:val="007C3B15"/>
    <w:rsid w:val="007E164C"/>
    <w:rsid w:val="007E3101"/>
    <w:rsid w:val="007E44D6"/>
    <w:rsid w:val="00801486"/>
    <w:rsid w:val="00801B55"/>
    <w:rsid w:val="008032C5"/>
    <w:rsid w:val="00803B6B"/>
    <w:rsid w:val="0082019A"/>
    <w:rsid w:val="00827A3E"/>
    <w:rsid w:val="00837202"/>
    <w:rsid w:val="008528C6"/>
    <w:rsid w:val="00865B98"/>
    <w:rsid w:val="008A14A4"/>
    <w:rsid w:val="008A5F6B"/>
    <w:rsid w:val="008B6258"/>
    <w:rsid w:val="008B6A69"/>
    <w:rsid w:val="008B78C8"/>
    <w:rsid w:val="008E03DF"/>
    <w:rsid w:val="008E2C2C"/>
    <w:rsid w:val="008F6F66"/>
    <w:rsid w:val="0090643A"/>
    <w:rsid w:val="00920D48"/>
    <w:rsid w:val="00943E46"/>
    <w:rsid w:val="00963C0C"/>
    <w:rsid w:val="00967D70"/>
    <w:rsid w:val="00970D45"/>
    <w:rsid w:val="009822F6"/>
    <w:rsid w:val="009B03DD"/>
    <w:rsid w:val="009B1772"/>
    <w:rsid w:val="009B5836"/>
    <w:rsid w:val="009D2FC8"/>
    <w:rsid w:val="009E622F"/>
    <w:rsid w:val="009E7138"/>
    <w:rsid w:val="009F6C28"/>
    <w:rsid w:val="00A11572"/>
    <w:rsid w:val="00A12C44"/>
    <w:rsid w:val="00A22564"/>
    <w:rsid w:val="00A338F3"/>
    <w:rsid w:val="00A404A7"/>
    <w:rsid w:val="00A521FD"/>
    <w:rsid w:val="00A52E98"/>
    <w:rsid w:val="00A561C1"/>
    <w:rsid w:val="00A77B3F"/>
    <w:rsid w:val="00AD1EFD"/>
    <w:rsid w:val="00AD7CC9"/>
    <w:rsid w:val="00AE58A9"/>
    <w:rsid w:val="00AE7DC0"/>
    <w:rsid w:val="00AF4BD5"/>
    <w:rsid w:val="00B14BE4"/>
    <w:rsid w:val="00B707F2"/>
    <w:rsid w:val="00B708AA"/>
    <w:rsid w:val="00B74DC8"/>
    <w:rsid w:val="00B7653D"/>
    <w:rsid w:val="00B774D1"/>
    <w:rsid w:val="00B9208E"/>
    <w:rsid w:val="00BB6BD3"/>
    <w:rsid w:val="00BF2E48"/>
    <w:rsid w:val="00C177AD"/>
    <w:rsid w:val="00C24466"/>
    <w:rsid w:val="00C3251A"/>
    <w:rsid w:val="00C36753"/>
    <w:rsid w:val="00C4588D"/>
    <w:rsid w:val="00C529E0"/>
    <w:rsid w:val="00C64962"/>
    <w:rsid w:val="00C703C9"/>
    <w:rsid w:val="00C81A76"/>
    <w:rsid w:val="00CA2965"/>
    <w:rsid w:val="00CD6D58"/>
    <w:rsid w:val="00CE06A8"/>
    <w:rsid w:val="00CE29A5"/>
    <w:rsid w:val="00D006C0"/>
    <w:rsid w:val="00D055B7"/>
    <w:rsid w:val="00D12E4C"/>
    <w:rsid w:val="00D2528D"/>
    <w:rsid w:val="00D3096F"/>
    <w:rsid w:val="00D37D67"/>
    <w:rsid w:val="00D41C95"/>
    <w:rsid w:val="00D672AB"/>
    <w:rsid w:val="00D716B9"/>
    <w:rsid w:val="00D77EB5"/>
    <w:rsid w:val="00DA3E8D"/>
    <w:rsid w:val="00DA7801"/>
    <w:rsid w:val="00DB38CA"/>
    <w:rsid w:val="00DB533A"/>
    <w:rsid w:val="00DE0D42"/>
    <w:rsid w:val="00DF7C6D"/>
    <w:rsid w:val="00E008AD"/>
    <w:rsid w:val="00E03E34"/>
    <w:rsid w:val="00E10E9D"/>
    <w:rsid w:val="00E23707"/>
    <w:rsid w:val="00E30D23"/>
    <w:rsid w:val="00E4469F"/>
    <w:rsid w:val="00E46F93"/>
    <w:rsid w:val="00E50003"/>
    <w:rsid w:val="00E722A9"/>
    <w:rsid w:val="00E8626C"/>
    <w:rsid w:val="00EA4170"/>
    <w:rsid w:val="00EC07EA"/>
    <w:rsid w:val="00ED0F6C"/>
    <w:rsid w:val="00ED3CB0"/>
    <w:rsid w:val="00EE174F"/>
    <w:rsid w:val="00EF4B25"/>
    <w:rsid w:val="00F35FF8"/>
    <w:rsid w:val="00F57C2E"/>
    <w:rsid w:val="00F67DCC"/>
    <w:rsid w:val="00F91860"/>
    <w:rsid w:val="00FA1B46"/>
    <w:rsid w:val="00FA2253"/>
    <w:rsid w:val="00FA3BA7"/>
    <w:rsid w:val="00FA4FC8"/>
    <w:rsid w:val="00FA7245"/>
    <w:rsid w:val="00FC5ADD"/>
    <w:rsid w:val="00FD4231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FFD5D"/>
  <w15:docId w15:val="{5DCD035D-A429-423B-9CAA-D722EE59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6" w:lineRule="auto"/>
      <w:ind w:left="436" w:right="1" w:hanging="436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1"/>
      <w:ind w:left="10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C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Akapitzlist">
    <w:name w:val="List Paragraph"/>
    <w:aliases w:val="maz_wyliczenie,opis dzialania,K-P_odwolanie,A_wyliczenie,Akapit z listą 1,Numerowanie,List Paragraph,CW_Lista,Akapit z listą BS,Kolorowa lista — akcent 11,Nagłowek 3,L1,Preambuła,Dot pt,F5 List Paragraph,Recommendation,List Paragraph11"/>
    <w:basedOn w:val="Normalny"/>
    <w:link w:val="AkapitzlistZnak"/>
    <w:uiPriority w:val="99"/>
    <w:qFormat/>
    <w:rsid w:val="00E30D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30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0D23"/>
    <w:rPr>
      <w:rFonts w:ascii="Calibri" w:eastAsia="Calibri" w:hAnsi="Calibri" w:cs="Calibri"/>
      <w:color w:val="000000"/>
      <w:sz w:val="24"/>
    </w:rPr>
  </w:style>
  <w:style w:type="paragraph" w:styleId="Poprawka">
    <w:name w:val="Revision"/>
    <w:hidden/>
    <w:uiPriority w:val="99"/>
    <w:semiHidden/>
    <w:rsid w:val="006623F9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CW_Lista Znak,Akapit z listą BS Znak,Kolorowa lista — akcent 11 Znak,Nagłowek 3 Znak,L1 Znak"/>
    <w:link w:val="Akapitzlist"/>
    <w:uiPriority w:val="99"/>
    <w:qFormat/>
    <w:locked/>
    <w:rsid w:val="00753918"/>
    <w:rPr>
      <w:rFonts w:ascii="Calibri" w:eastAsia="Calibri" w:hAnsi="Calibri" w:cs="Calibri"/>
      <w:color w:val="000000"/>
      <w:sz w:val="24"/>
    </w:rPr>
  </w:style>
  <w:style w:type="character" w:customStyle="1" w:styleId="Teksttreci2Pogrubienie">
    <w:name w:val="Tekst treści (2) + Pogrubienie"/>
    <w:basedOn w:val="Domylnaczcionkaakapitu"/>
    <w:rsid w:val="00753918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11">
    <w:name w:val="Tekst treści (11)_"/>
    <w:basedOn w:val="Domylnaczcionkaakapitu"/>
    <w:link w:val="Teksttreci110"/>
    <w:rsid w:val="007539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11Georgia11pt">
    <w:name w:val="Tekst treści (11) + Georgia;11 pt"/>
    <w:basedOn w:val="Teksttreci11"/>
    <w:rsid w:val="00753918"/>
    <w:rPr>
      <w:rFonts w:ascii="Georgia" w:eastAsia="Georgia" w:hAnsi="Georgia" w:cs="Georgia"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Teksttreci110">
    <w:name w:val="Tekst treści (11)"/>
    <w:basedOn w:val="Normalny"/>
    <w:link w:val="Teksttreci11"/>
    <w:rsid w:val="00753918"/>
    <w:pPr>
      <w:widowControl w:val="0"/>
      <w:shd w:val="clear" w:color="auto" w:fill="FFFFFF"/>
      <w:spacing w:before="480" w:after="60" w:line="0" w:lineRule="atLeast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8">
    <w:name w:val="Tekst treści (8)_"/>
    <w:basedOn w:val="Domylnaczcionkaakapitu"/>
    <w:link w:val="Teksttreci80"/>
    <w:rsid w:val="005139BD"/>
    <w:rPr>
      <w:rFonts w:ascii="Franklin Gothic Heavy" w:eastAsia="Franklin Gothic Heavy" w:hAnsi="Franklin Gothic Heavy" w:cs="Franklin Gothic Heavy"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5139BD"/>
    <w:pPr>
      <w:widowControl w:val="0"/>
      <w:shd w:val="clear" w:color="auto" w:fill="FFFFFF"/>
      <w:spacing w:before="480" w:after="240" w:line="0" w:lineRule="atLeast"/>
      <w:ind w:left="0" w:right="0" w:firstLine="0"/>
      <w:jc w:val="center"/>
    </w:pPr>
    <w:rPr>
      <w:rFonts w:ascii="Franklin Gothic Heavy" w:eastAsia="Franklin Gothic Heavy" w:hAnsi="Franklin Gothic Heavy" w:cs="Franklin Gothic Heavy"/>
      <w:color w:val="auto"/>
      <w:sz w:val="19"/>
      <w:szCs w:val="19"/>
    </w:rPr>
  </w:style>
  <w:style w:type="character" w:customStyle="1" w:styleId="Teksttreci14">
    <w:name w:val="Tekst treści (14)_"/>
    <w:basedOn w:val="Domylnaczcionkaakapitu"/>
    <w:link w:val="Teksttreci140"/>
    <w:locked/>
    <w:rsid w:val="009D2FC8"/>
    <w:rPr>
      <w:rFonts w:ascii="Georgia" w:eastAsia="Georgia" w:hAnsi="Georgia" w:cs="Georgia"/>
      <w:b/>
      <w:bCs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9D2FC8"/>
    <w:pPr>
      <w:widowControl w:val="0"/>
      <w:shd w:val="clear" w:color="auto" w:fill="FFFFFF"/>
      <w:spacing w:before="480" w:after="300" w:line="0" w:lineRule="atLeast"/>
      <w:ind w:left="0" w:right="0" w:firstLine="0"/>
      <w:jc w:val="center"/>
    </w:pPr>
    <w:rPr>
      <w:rFonts w:ascii="Georgia" w:eastAsia="Georgia" w:hAnsi="Georgia" w:cs="Georgia"/>
      <w:b/>
      <w:bCs/>
      <w:color w:val="auto"/>
      <w:sz w:val="22"/>
    </w:rPr>
  </w:style>
  <w:style w:type="paragraph" w:styleId="Tekstpodstawowy">
    <w:name w:val="Body Text"/>
    <w:basedOn w:val="Normalny"/>
    <w:link w:val="TekstpodstawowyZnak"/>
    <w:rsid w:val="00140DEB"/>
    <w:pPr>
      <w:suppressAutoHyphens/>
      <w:overflowPunct w:val="0"/>
      <w:autoSpaceDE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40DEB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Default">
    <w:name w:val="Default"/>
    <w:rsid w:val="00140DE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3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3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3B6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B6B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C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A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AA2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AA2"/>
    <w:rPr>
      <w:vertAlign w:val="superscript"/>
    </w:rPr>
  </w:style>
  <w:style w:type="numbering" w:customStyle="1" w:styleId="Biecalista1">
    <w:name w:val="Bieżąca lista1"/>
    <w:uiPriority w:val="99"/>
    <w:rsid w:val="002E501F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47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759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943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47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343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72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10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167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2981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004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6.jpg@01DBCBEB.2DE224F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DF3F4-8970-4904-B3C2-F44AB5A1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4022</Words>
  <Characters>24132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finansowany ze środków Europejskiego Funduszu Rozwoju Regionalnego w ramach Pomocy Technicznej Regionalnego Programu Operacyjnego Województwa Podlaskiego na lata 2007-2013</vt:lpstr>
    </vt:vector>
  </TitlesOfParts>
  <Company/>
  <LinksUpToDate>false</LinksUpToDate>
  <CharactersWithSpaces>28098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finansowany ze środków Europejskiego Funduszu Rozwoju Regionalnego w ramach Pomocy Technicznej Regionalnego Programu Operacyjnego Województwa Podlaskiego na lata 2007-2013</dc:title>
  <dc:subject/>
  <dc:creator>Szumarski Kuba</dc:creator>
  <cp:keywords/>
  <cp:lastModifiedBy>Czułowski Łukasz</cp:lastModifiedBy>
  <cp:revision>21</cp:revision>
  <cp:lastPrinted>2026-04-29T08:06:00Z</cp:lastPrinted>
  <dcterms:created xsi:type="dcterms:W3CDTF">2026-03-19T13:19:00Z</dcterms:created>
  <dcterms:modified xsi:type="dcterms:W3CDTF">2026-04-29T12:10:00Z</dcterms:modified>
</cp:coreProperties>
</file>