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1D9E7" w14:textId="2F49BA4D" w:rsidR="008935E7" w:rsidRPr="00653463" w:rsidRDefault="008935E7" w:rsidP="00653463">
      <w:pPr>
        <w:spacing w:after="0" w:line="360" w:lineRule="auto"/>
        <w:rPr>
          <w:rFonts w:ascii="Calibri" w:hAnsi="Calibri" w:cs="Calibri"/>
          <w:b/>
        </w:rPr>
      </w:pPr>
      <w:r w:rsidRPr="00653463">
        <w:rPr>
          <w:rFonts w:ascii="Calibri" w:hAnsi="Calibri" w:cs="Calibri"/>
          <w:b/>
        </w:rPr>
        <w:t xml:space="preserve">Załącznik nr </w:t>
      </w:r>
      <w:r w:rsidR="000604DF" w:rsidRPr="00653463">
        <w:rPr>
          <w:rFonts w:ascii="Calibri" w:hAnsi="Calibri" w:cs="Calibri"/>
          <w:b/>
        </w:rPr>
        <w:t>3</w:t>
      </w:r>
      <w:r w:rsidRPr="00653463">
        <w:rPr>
          <w:rFonts w:ascii="Calibri" w:hAnsi="Calibri" w:cs="Calibri"/>
          <w:b/>
        </w:rPr>
        <w:t xml:space="preserve"> do SWZ</w:t>
      </w:r>
    </w:p>
    <w:p w14:paraId="442C498F" w14:textId="77777777" w:rsidR="00B56918" w:rsidRPr="00653463" w:rsidRDefault="00B56918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0" w:name="_Hlk65577197"/>
    </w:p>
    <w:p w14:paraId="2F240BB5" w14:textId="52E5596B" w:rsidR="0059528D" w:rsidRPr="00653463" w:rsidRDefault="0059528D" w:rsidP="00653463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1" w:name="_Hlk9244639"/>
      <w:bookmarkStart w:id="2" w:name="_Hlk46396802"/>
      <w:bookmarkStart w:id="3" w:name="_Hlk13220075"/>
      <w:r w:rsidRPr="00653463">
        <w:rPr>
          <w:rFonts w:ascii="Calibri" w:eastAsia="Times New Roman" w:hAnsi="Calibri" w:cs="Calibri"/>
          <w:b/>
          <w:lang w:eastAsia="pl-PL"/>
        </w:rPr>
        <w:t>OŚWIADCZENIE</w:t>
      </w:r>
    </w:p>
    <w:p w14:paraId="14E1F766" w14:textId="77777777" w:rsidR="0059528D" w:rsidRPr="00653463" w:rsidRDefault="0059528D" w:rsidP="00653463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653463">
        <w:rPr>
          <w:rFonts w:ascii="Calibri" w:eastAsia="Times New Roman" w:hAnsi="Calibri" w:cs="Calibri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63CAD139" w14:textId="77777777" w:rsidR="00B4485E" w:rsidRPr="00653463" w:rsidRDefault="00B4485E" w:rsidP="00653463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3BDCB2F6" w14:textId="616466DB" w:rsidR="0059528D" w:rsidRPr="00653463" w:rsidRDefault="0059528D" w:rsidP="00653463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53463">
        <w:rPr>
          <w:rFonts w:ascii="Calibri" w:eastAsia="Times New Roman" w:hAnsi="Calibri" w:cs="Calibri"/>
          <w:b/>
          <w:bCs/>
          <w:u w:val="single"/>
          <w:lang w:eastAsia="pl-PL"/>
        </w:rPr>
        <w:t xml:space="preserve">W ZAKRESIE </w:t>
      </w:r>
      <w:r w:rsidRPr="00653463">
        <w:rPr>
          <w:rFonts w:ascii="Calibri" w:eastAsia="Times New Roman" w:hAnsi="Calibri" w:cs="Calibri"/>
          <w:b/>
          <w:u w:val="single"/>
          <w:lang w:eastAsia="pl-PL"/>
        </w:rPr>
        <w:t>SPEŁNIANIA WARUNKÓW UDZIAŁU W POSTĘPOWANIU</w:t>
      </w:r>
      <w:r w:rsidRPr="00653463">
        <w:rPr>
          <w:rStyle w:val="Odwoanieprzypisudolnego"/>
          <w:rFonts w:ascii="Calibri" w:eastAsia="Times New Roman" w:hAnsi="Calibri" w:cs="Calibri"/>
          <w:b/>
          <w:u w:val="single"/>
          <w:lang w:eastAsia="pl-PL"/>
        </w:rPr>
        <w:footnoteReference w:id="1"/>
      </w:r>
    </w:p>
    <w:bookmarkEnd w:id="1"/>
    <w:bookmarkEnd w:id="2"/>
    <w:bookmarkEnd w:id="3"/>
    <w:p w14:paraId="54DF4BF2" w14:textId="77777777" w:rsidR="0059528D" w:rsidRPr="00653463" w:rsidRDefault="0059528D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53A17105" w14:textId="157155CA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53463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21061E26" w14:textId="0D4F2684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3463">
        <w:rPr>
          <w:rFonts w:ascii="Calibri" w:eastAsia="Times New Roman" w:hAnsi="Calibri" w:cs="Calibri"/>
          <w:b/>
          <w:lang w:eastAsia="pl-PL"/>
        </w:rPr>
        <w:t>Zarząd Infrastruktury Miejskiej w Słupsku</w:t>
      </w:r>
      <w:r w:rsidRPr="00653463">
        <w:rPr>
          <w:rFonts w:ascii="Calibri" w:eastAsia="Times New Roman" w:hAnsi="Calibri" w:cs="Calibri"/>
          <w:bCs/>
          <w:lang w:eastAsia="pl-PL"/>
        </w:rPr>
        <w:t xml:space="preserve">, 76-200 Słupsk, ul. </w:t>
      </w:r>
      <w:r w:rsidR="00E76A6C">
        <w:rPr>
          <w:rFonts w:ascii="Calibri" w:eastAsia="Times New Roman" w:hAnsi="Calibri" w:cs="Calibri"/>
          <w:bCs/>
          <w:lang w:eastAsia="pl-PL"/>
        </w:rPr>
        <w:t xml:space="preserve">Artura </w:t>
      </w:r>
      <w:r w:rsidR="00176F9C">
        <w:rPr>
          <w:rFonts w:ascii="Calibri" w:eastAsia="Times New Roman" w:hAnsi="Calibri" w:cs="Calibri"/>
          <w:bCs/>
          <w:lang w:eastAsia="pl-PL"/>
        </w:rPr>
        <w:t>Grottgera 13</w:t>
      </w:r>
      <w:r w:rsidRPr="00653463">
        <w:rPr>
          <w:rFonts w:ascii="Calibri" w:eastAsia="Times New Roman" w:hAnsi="Calibri" w:cs="Calibri"/>
          <w:bCs/>
          <w:lang w:eastAsia="pl-PL"/>
        </w:rPr>
        <w:t>,</w:t>
      </w:r>
    </w:p>
    <w:p w14:paraId="4833DB0C" w14:textId="421127F6" w:rsidR="00A54DBA" w:rsidRDefault="007147E8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>który działa</w:t>
      </w:r>
      <w:r w:rsidR="008935E7" w:rsidRPr="00653463">
        <w:rPr>
          <w:rFonts w:ascii="Calibri" w:eastAsia="Times New Roman" w:hAnsi="Calibri" w:cs="Calibri"/>
          <w:bCs/>
          <w:lang w:eastAsia="pl-PL"/>
        </w:rPr>
        <w:t xml:space="preserve"> w imieniu i na rzecz </w:t>
      </w:r>
      <w:r w:rsidR="008935E7" w:rsidRPr="00653463">
        <w:rPr>
          <w:rFonts w:ascii="Calibri" w:eastAsia="Times New Roman" w:hAnsi="Calibri" w:cs="Calibri"/>
          <w:b/>
          <w:lang w:eastAsia="pl-PL"/>
        </w:rPr>
        <w:t>Miasta Słupsk</w:t>
      </w:r>
      <w:r w:rsidR="008935E7" w:rsidRPr="00653463">
        <w:rPr>
          <w:rFonts w:ascii="Calibri" w:eastAsia="Times New Roman" w:hAnsi="Calibri" w:cs="Calibri"/>
          <w:bCs/>
          <w:lang w:eastAsia="pl-PL"/>
        </w:rPr>
        <w:t>,</w:t>
      </w:r>
      <w:r w:rsidR="00A54DBA">
        <w:rPr>
          <w:rFonts w:ascii="Calibri" w:eastAsia="Times New Roman" w:hAnsi="Calibri" w:cs="Calibri"/>
          <w:bCs/>
          <w:lang w:eastAsia="pl-PL"/>
        </w:rPr>
        <w:t xml:space="preserve"> </w:t>
      </w:r>
      <w:r w:rsidR="008935E7" w:rsidRPr="00653463">
        <w:rPr>
          <w:rFonts w:ascii="Calibri" w:eastAsia="Times New Roman" w:hAnsi="Calibri" w:cs="Calibri"/>
          <w:bCs/>
          <w:lang w:eastAsia="pl-PL"/>
        </w:rPr>
        <w:t>Plac Zwycięstwa 3, 76-200 Słupsk</w:t>
      </w:r>
    </w:p>
    <w:p w14:paraId="706EA679" w14:textId="1A5C01A1" w:rsidR="008935E7" w:rsidRPr="00A54DBA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 xml:space="preserve">Adres strony internetowej Zamawiającego: </w:t>
      </w:r>
      <w:hyperlink r:id="rId8" w:history="1">
        <w:r w:rsidR="00A54DBA" w:rsidRPr="006C7C10">
          <w:rPr>
            <w:rStyle w:val="Hipercze"/>
            <w:rFonts w:ascii="Calibri" w:eastAsia="Times New Roman" w:hAnsi="Calibri" w:cs="Calibri"/>
            <w:bCs/>
            <w:lang w:eastAsia="pl-PL"/>
          </w:rPr>
          <w:t>http://www.zimslupsk.p</w:t>
        </w:r>
        <w:r w:rsidR="00A54DBA" w:rsidRPr="006C7C10">
          <w:rPr>
            <w:rStyle w:val="Hipercze"/>
          </w:rPr>
          <w:t>l</w:t>
        </w:r>
      </w:hyperlink>
      <w:r w:rsidR="00A54DBA">
        <w:t xml:space="preserve"> </w:t>
      </w:r>
    </w:p>
    <w:p w14:paraId="5FF56C41" w14:textId="37C1BBD3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>Platforma zakupowa</w:t>
      </w:r>
      <w:r w:rsidRPr="00653463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  <w:hyperlink r:id="rId9" w:history="1">
        <w:r w:rsidR="00A54DBA" w:rsidRPr="006C7C10">
          <w:rPr>
            <w:rStyle w:val="Hipercze"/>
            <w:rFonts w:ascii="Calibri" w:eastAsia="Times New Roman" w:hAnsi="Calibri" w:cs="Calibri"/>
            <w:bCs/>
            <w:lang w:eastAsia="pl-PL"/>
          </w:rPr>
          <w:t>https://platformazakupowa.pl/pn/zimslups</w:t>
        </w:r>
        <w:r w:rsidR="00A54DBA" w:rsidRPr="006C7C10">
          <w:rPr>
            <w:rStyle w:val="Hipercze"/>
          </w:rPr>
          <w:t>k</w:t>
        </w:r>
      </w:hyperlink>
      <w:r w:rsidR="00A54DBA">
        <w:t xml:space="preserve"> </w:t>
      </w:r>
    </w:p>
    <w:p w14:paraId="6E04A2F1" w14:textId="2E36C47B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>Numer telefonu: +48 59 841 00 91</w:t>
      </w:r>
      <w:r w:rsidR="00A54DBA">
        <w:rPr>
          <w:rFonts w:ascii="Calibri" w:eastAsia="Times New Roman" w:hAnsi="Calibri" w:cs="Calibri"/>
          <w:bCs/>
          <w:lang w:eastAsia="pl-PL"/>
        </w:rPr>
        <w:t xml:space="preserve">; Adres </w:t>
      </w:r>
      <w:r w:rsidRPr="007147E8">
        <w:rPr>
          <w:rFonts w:ascii="Calibri" w:eastAsia="Times New Roman" w:hAnsi="Calibri" w:cs="Calibri"/>
          <w:bCs/>
          <w:lang w:eastAsia="pl-PL"/>
        </w:rPr>
        <w:t>e-mail:</w:t>
      </w:r>
      <w:r w:rsidR="00653463">
        <w:rPr>
          <w:rFonts w:ascii="Calibri" w:hAnsi="Calibri" w:cs="Calibri"/>
        </w:rPr>
        <w:t xml:space="preserve"> </w:t>
      </w:r>
      <w:hyperlink r:id="rId10" w:history="1">
        <w:r w:rsidR="00653463" w:rsidRPr="006578CD">
          <w:rPr>
            <w:rStyle w:val="Hipercze"/>
            <w:rFonts w:ascii="Calibri" w:hAnsi="Calibri" w:cs="Calibri"/>
          </w:rPr>
          <w:t>zamowienia@zimslupsk.pl</w:t>
        </w:r>
      </w:hyperlink>
      <w:r w:rsidR="00653463">
        <w:rPr>
          <w:rFonts w:ascii="Calibri" w:hAnsi="Calibri" w:cs="Calibri"/>
        </w:rPr>
        <w:t xml:space="preserve"> </w:t>
      </w:r>
      <w:r w:rsidRPr="00653463">
        <w:rPr>
          <w:rFonts w:ascii="Calibri" w:eastAsia="Times New Roman" w:hAnsi="Calibri" w:cs="Calibri"/>
          <w:bCs/>
          <w:lang w:eastAsia="pl-PL"/>
        </w:rPr>
        <w:t xml:space="preserve"> </w:t>
      </w:r>
      <w:r w:rsidRPr="00653463">
        <w:rPr>
          <w:rFonts w:ascii="Calibri" w:eastAsia="Calibri" w:hAnsi="Calibri" w:cs="Calibri"/>
          <w:bCs/>
        </w:rPr>
        <w:t xml:space="preserve"> </w:t>
      </w:r>
    </w:p>
    <w:p w14:paraId="6697348C" w14:textId="77777777" w:rsidR="00355AA0" w:rsidRPr="00355AA0" w:rsidRDefault="00355AA0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FB68EFC" w14:textId="26058910" w:rsidR="00F14ECF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5" w:name="_Hlk65576709"/>
      <w:bookmarkStart w:id="6" w:name="_Hlk64881583"/>
      <w:r w:rsidRPr="00653463">
        <w:rPr>
          <w:rFonts w:ascii="Calibri" w:eastAsia="Times New Roman" w:hAnsi="Calibri" w:cs="Calibri"/>
          <w:b/>
          <w:bCs/>
          <w:lang w:eastAsia="pl-PL"/>
        </w:rPr>
        <w:t>WYKONAWCA</w:t>
      </w:r>
      <w:r w:rsidR="00F14ECF">
        <w:rPr>
          <w:rFonts w:ascii="Calibri" w:eastAsia="Times New Roman" w:hAnsi="Calibri" w:cs="Calibri"/>
          <w:b/>
          <w:bCs/>
          <w:lang w:eastAsia="pl-PL"/>
        </w:rPr>
        <w:t xml:space="preserve"> / WYKONAWCA WSPÓLNIE UBIEGAJĄCY SIĘ O ZAMÓWIENIE / PODMIOT UDOSTĘPNIAJĄCY ZASOBY</w:t>
      </w:r>
      <w:r w:rsidR="00F14ECF">
        <w:rPr>
          <w:rStyle w:val="Odwoanieprzypisudolnego"/>
          <w:rFonts w:ascii="Calibri" w:eastAsia="Times New Roman" w:hAnsi="Calibri" w:cs="Calibri"/>
          <w:b/>
          <w:bCs/>
          <w:lang w:eastAsia="pl-PL"/>
        </w:rPr>
        <w:footnoteReference w:id="2"/>
      </w:r>
    </w:p>
    <w:p w14:paraId="7B75A548" w14:textId="7633CEB5" w:rsidR="007147E8" w:rsidRPr="007147E8" w:rsidRDefault="001E75DC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lang w:eastAsia="pl-PL"/>
        </w:rPr>
        <w:t>___________________________________________</w:t>
      </w:r>
      <w:r w:rsidR="0034256E">
        <w:rPr>
          <w:rFonts w:ascii="Calibri" w:eastAsia="Times New Roman" w:hAnsi="Calibri" w:cs="Calibri"/>
          <w:lang w:eastAsia="pl-PL"/>
        </w:rPr>
        <w:t>_____________</w:t>
      </w:r>
      <w:r w:rsidRPr="00653463">
        <w:rPr>
          <w:rFonts w:ascii="Calibri" w:eastAsia="Times New Roman" w:hAnsi="Calibri" w:cs="Calibri"/>
          <w:lang w:eastAsia="pl-PL"/>
        </w:rPr>
        <w:t>____</w:t>
      </w:r>
    </w:p>
    <w:p w14:paraId="0314F83A" w14:textId="6B023219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7" w:name="_Hlk19272628"/>
      <w:r w:rsidRPr="00653463">
        <w:rPr>
          <w:rFonts w:ascii="Calibri" w:eastAsia="Times New Roman" w:hAnsi="Calibri" w:cs="Calibri"/>
          <w:lang w:eastAsia="pl-PL"/>
        </w:rPr>
        <w:t xml:space="preserve">Nr telefonu: </w:t>
      </w:r>
      <w:r w:rsidR="001E75DC" w:rsidRPr="00653463">
        <w:rPr>
          <w:rFonts w:ascii="Calibri" w:eastAsia="Times New Roman" w:hAnsi="Calibri" w:cs="Calibri"/>
          <w:lang w:eastAsia="pl-PL"/>
        </w:rPr>
        <w:t>__________________</w:t>
      </w:r>
      <w:r w:rsidR="0034256E">
        <w:rPr>
          <w:rFonts w:ascii="Calibri" w:eastAsia="Times New Roman" w:hAnsi="Calibri" w:cs="Calibri"/>
          <w:lang w:eastAsia="pl-PL"/>
        </w:rPr>
        <w:t>__</w:t>
      </w:r>
      <w:r w:rsidRPr="00653463">
        <w:rPr>
          <w:rFonts w:ascii="Calibri" w:eastAsia="Times New Roman" w:hAnsi="Calibri" w:cs="Calibri"/>
          <w:lang w:eastAsia="pl-PL"/>
        </w:rPr>
        <w:t xml:space="preserve"> e-mail: </w:t>
      </w:r>
      <w:r w:rsidR="001E75DC" w:rsidRPr="00653463">
        <w:rPr>
          <w:rFonts w:ascii="Calibri" w:eastAsia="Times New Roman" w:hAnsi="Calibri" w:cs="Calibri"/>
          <w:lang w:eastAsia="pl-PL"/>
        </w:rPr>
        <w:t>___</w:t>
      </w:r>
      <w:r w:rsidR="0034256E">
        <w:rPr>
          <w:rFonts w:ascii="Calibri" w:eastAsia="Times New Roman" w:hAnsi="Calibri" w:cs="Calibri"/>
          <w:lang w:eastAsia="pl-PL"/>
        </w:rPr>
        <w:t>___________</w:t>
      </w:r>
      <w:r w:rsidR="001E75DC" w:rsidRPr="00653463">
        <w:rPr>
          <w:rFonts w:ascii="Calibri" w:eastAsia="Times New Roman" w:hAnsi="Calibri" w:cs="Calibri"/>
          <w:lang w:eastAsia="pl-PL"/>
        </w:rPr>
        <w:t>_________</w:t>
      </w:r>
    </w:p>
    <w:p w14:paraId="46A1C318" w14:textId="77777777" w:rsidR="00355AA0" w:rsidRPr="00355AA0" w:rsidRDefault="00355AA0" w:rsidP="00653463">
      <w:pPr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8" w:name="_Hlk65576762"/>
      <w:bookmarkEnd w:id="0"/>
      <w:bookmarkEnd w:id="5"/>
      <w:bookmarkEnd w:id="6"/>
      <w:bookmarkEnd w:id="7"/>
    </w:p>
    <w:p w14:paraId="316A354A" w14:textId="63339986" w:rsidR="007147E8" w:rsidRPr="00BE581D" w:rsidRDefault="00A322AD" w:rsidP="00BE581D">
      <w:pPr>
        <w:pStyle w:val="NormalnyWeb"/>
        <w:spacing w:beforeAutospacing="0" w:after="0" w:line="360" w:lineRule="auto"/>
        <w:rPr>
          <w:rFonts w:ascii="Calibri" w:eastAsia="Calibri" w:hAnsi="Calibri" w:cs="Calibri"/>
          <w:b/>
          <w:bCs/>
          <w:color w:val="000000"/>
          <w:sz w:val="16"/>
          <w:szCs w:val="16"/>
          <w:lang w:eastAsia="ar-SA"/>
        </w:rPr>
      </w:pPr>
      <w:r w:rsidRPr="0034256E">
        <w:rPr>
          <w:rFonts w:ascii="Calibri" w:hAnsi="Calibri" w:cs="Calibri"/>
          <w:sz w:val="22"/>
          <w:szCs w:val="22"/>
        </w:rPr>
        <w:t xml:space="preserve">Na potrzeby postępowania o udzielenie zamówienia publicznego prowadzonego w trybie podstawowym bez negocjacji </w:t>
      </w:r>
      <w:bookmarkStart w:id="9" w:name="_Hlk11741589"/>
      <w:r w:rsidRPr="0034256E">
        <w:rPr>
          <w:rFonts w:ascii="Calibri" w:hAnsi="Calibri" w:cs="Calibri"/>
          <w:sz w:val="22"/>
          <w:szCs w:val="22"/>
        </w:rPr>
        <w:t xml:space="preserve">(art. 275 pkt 1 ustawy Pzp) na </w:t>
      </w:r>
      <w:bookmarkStart w:id="10" w:name="_Hlk10791084"/>
      <w:r w:rsidRPr="0034256E">
        <w:rPr>
          <w:rFonts w:ascii="Calibri" w:hAnsi="Calibri" w:cs="Calibri"/>
          <w:sz w:val="22"/>
          <w:szCs w:val="22"/>
        </w:rPr>
        <w:t xml:space="preserve">wykonanie </w:t>
      </w:r>
      <w:bookmarkEnd w:id="9"/>
      <w:bookmarkEnd w:id="10"/>
      <w:r w:rsidR="007147E8">
        <w:rPr>
          <w:rFonts w:ascii="Calibri" w:hAnsi="Calibri" w:cs="Calibri"/>
          <w:bCs/>
          <w:sz w:val="22"/>
          <w:szCs w:val="22"/>
        </w:rPr>
        <w:t>usługi</w:t>
      </w:r>
      <w:r w:rsidR="007147E8" w:rsidRPr="00162E72">
        <w:rPr>
          <w:rFonts w:ascii="Calibri" w:hAnsi="Calibri" w:cs="Calibri"/>
          <w:bCs/>
          <w:sz w:val="22"/>
          <w:szCs w:val="22"/>
        </w:rPr>
        <w:t xml:space="preserve"> pn.</w:t>
      </w:r>
      <w:r w:rsidR="007147E8">
        <w:rPr>
          <w:rFonts w:ascii="Calibri" w:hAnsi="Calibri" w:cs="Calibri"/>
          <w:bCs/>
          <w:sz w:val="22"/>
          <w:szCs w:val="22"/>
        </w:rPr>
        <w:t xml:space="preserve"> </w:t>
      </w:r>
      <w:r w:rsidR="00BE581D" w:rsidRPr="00BE581D">
        <w:rPr>
          <w:rFonts w:ascii="Calibri" w:eastAsia="Calibri" w:hAnsi="Calibri"/>
          <w:b/>
          <w:color w:val="auto"/>
          <w:sz w:val="22"/>
          <w:szCs w:val="22"/>
          <w:lang w:eastAsia="en-US"/>
        </w:rPr>
        <w:t>Opracowanie dokumentacji projektowo-kosztorysowej pn. „Adaptacja i rozbudowa budynku przy ul. Henryka Pobożnego 21-22 na potrzeby utworzenia lokalnego centrum aktywności społecznej</w:t>
      </w:r>
      <w:r w:rsidR="0088007D">
        <w:rPr>
          <w:rFonts w:ascii="Calibri" w:eastAsia="Calibri" w:hAnsi="Calibri"/>
          <w:b/>
          <w:color w:val="auto"/>
          <w:sz w:val="22"/>
          <w:szCs w:val="22"/>
          <w:lang w:eastAsia="en-US"/>
        </w:rPr>
        <w:t>”</w:t>
      </w:r>
      <w:r w:rsidR="00BE581D" w:rsidRPr="00BE581D">
        <w:rPr>
          <w:rFonts w:ascii="Calibri" w:eastAsia="Calibri" w:hAnsi="Calibri"/>
          <w:b/>
          <w:color w:val="auto"/>
          <w:sz w:val="22"/>
          <w:szCs w:val="22"/>
          <w:lang w:eastAsia="en-US"/>
        </w:rPr>
        <w:t xml:space="preserve"> w ramach zadania inwestycyjnego pn. „Rozwój inwestycji Miasta Słupska- opracowanie dokumentacji projektowych - etap III</w:t>
      </w:r>
      <w:r w:rsidR="00BE581D">
        <w:rPr>
          <w:rFonts w:ascii="Calibri" w:eastAsia="Calibri" w:hAnsi="Calibri"/>
          <w:b/>
          <w:color w:val="auto"/>
          <w:sz w:val="22"/>
          <w:szCs w:val="22"/>
          <w:lang w:eastAsia="en-US"/>
        </w:rPr>
        <w:t xml:space="preserve">” </w:t>
      </w:r>
      <w:r w:rsidRPr="00CB43FB">
        <w:rPr>
          <w:rFonts w:ascii="Calibri" w:hAnsi="Calibri" w:cs="Calibri"/>
          <w:sz w:val="22"/>
          <w:szCs w:val="22"/>
        </w:rPr>
        <w:t>o</w:t>
      </w:r>
      <w:r w:rsidRPr="0034256E">
        <w:rPr>
          <w:rFonts w:ascii="Calibri" w:hAnsi="Calibri" w:cs="Calibri"/>
          <w:sz w:val="22"/>
          <w:szCs w:val="22"/>
        </w:rPr>
        <w:t>świadczam</w:t>
      </w:r>
      <w:r w:rsidR="007147E8">
        <w:rPr>
          <w:rFonts w:ascii="Calibri" w:hAnsi="Calibri" w:cs="Calibri"/>
          <w:sz w:val="22"/>
          <w:szCs w:val="22"/>
        </w:rPr>
        <w:t>(-y)</w:t>
      </w:r>
      <w:r w:rsidRPr="0034256E">
        <w:rPr>
          <w:rFonts w:ascii="Calibri" w:hAnsi="Calibri" w:cs="Calibri"/>
          <w:sz w:val="22"/>
          <w:szCs w:val="22"/>
        </w:rPr>
        <w:t>, że spełniam</w:t>
      </w:r>
      <w:r w:rsidR="007147E8">
        <w:rPr>
          <w:rFonts w:ascii="Calibri" w:hAnsi="Calibri" w:cs="Calibri"/>
          <w:sz w:val="22"/>
          <w:szCs w:val="22"/>
        </w:rPr>
        <w:t>(-y)</w:t>
      </w:r>
      <w:r w:rsidRPr="0034256E">
        <w:rPr>
          <w:rFonts w:ascii="Calibri" w:hAnsi="Calibri" w:cs="Calibri"/>
          <w:sz w:val="22"/>
          <w:szCs w:val="22"/>
        </w:rPr>
        <w:t xml:space="preserve"> warunki udziału w postępowaniu określone przez Zamawiającego w specyfikacji warunków zamówienia</w:t>
      </w:r>
      <w:r w:rsidR="00355AA0">
        <w:rPr>
          <w:rFonts w:ascii="Calibri" w:hAnsi="Calibri" w:cs="Calibri"/>
          <w:sz w:val="22"/>
          <w:szCs w:val="22"/>
        </w:rPr>
        <w:t xml:space="preserve"> </w:t>
      </w:r>
      <w:r w:rsidRPr="0034256E">
        <w:rPr>
          <w:rFonts w:ascii="Calibri" w:hAnsi="Calibri" w:cs="Calibri"/>
          <w:sz w:val="22"/>
          <w:szCs w:val="22"/>
        </w:rPr>
        <w:t xml:space="preserve">w rozdziale VII pkt </w:t>
      </w:r>
      <w:r w:rsidR="00BE581D">
        <w:rPr>
          <w:rFonts w:ascii="Calibri" w:hAnsi="Calibri" w:cs="Calibri"/>
          <w:sz w:val="22"/>
          <w:szCs w:val="22"/>
        </w:rPr>
        <w:t>2</w:t>
      </w:r>
      <w:r w:rsidRPr="0034256E">
        <w:rPr>
          <w:rFonts w:ascii="Calibri" w:hAnsi="Calibri" w:cs="Calibri"/>
          <w:sz w:val="22"/>
          <w:szCs w:val="22"/>
        </w:rPr>
        <w:t xml:space="preserve"> ppkt</w:t>
      </w:r>
      <w:r w:rsidR="00BE581D">
        <w:rPr>
          <w:rFonts w:ascii="Calibri" w:hAnsi="Calibri" w:cs="Calibri"/>
          <w:sz w:val="22"/>
          <w:szCs w:val="22"/>
        </w:rPr>
        <w:t xml:space="preserve"> 4</w:t>
      </w:r>
      <w:r w:rsidRPr="0034256E">
        <w:rPr>
          <w:rFonts w:ascii="Calibri" w:hAnsi="Calibri" w:cs="Calibri"/>
          <w:sz w:val="22"/>
          <w:szCs w:val="22"/>
        </w:rPr>
        <w:t xml:space="preserve"> lit. _____</w:t>
      </w:r>
      <w:r w:rsidR="0085396E" w:rsidRPr="0034256E">
        <w:rPr>
          <w:rFonts w:ascii="Calibri" w:hAnsi="Calibri" w:cs="Calibri"/>
          <w:sz w:val="22"/>
          <w:szCs w:val="22"/>
        </w:rPr>
        <w:t>_</w:t>
      </w:r>
      <w:r w:rsidR="007147E8">
        <w:rPr>
          <w:rFonts w:ascii="Calibri" w:hAnsi="Calibri" w:cs="Calibri"/>
          <w:sz w:val="22"/>
          <w:szCs w:val="22"/>
        </w:rPr>
        <w:t xml:space="preserve"> </w:t>
      </w:r>
      <w:r w:rsidRPr="00BE581D">
        <w:rPr>
          <w:rFonts w:ascii="Calibri" w:hAnsi="Calibri" w:cs="Calibri"/>
          <w:sz w:val="16"/>
          <w:szCs w:val="16"/>
        </w:rPr>
        <w:t>(należy wskazać konkretn</w:t>
      </w:r>
      <w:r w:rsidR="001946AE" w:rsidRPr="00BE581D">
        <w:rPr>
          <w:rFonts w:ascii="Calibri" w:hAnsi="Calibri" w:cs="Calibri"/>
          <w:sz w:val="16"/>
          <w:szCs w:val="16"/>
        </w:rPr>
        <w:t xml:space="preserve">y </w:t>
      </w:r>
      <w:r w:rsidR="009C2A91" w:rsidRPr="00BE581D">
        <w:rPr>
          <w:rFonts w:ascii="Calibri" w:hAnsi="Calibri" w:cs="Calibri"/>
          <w:sz w:val="16"/>
          <w:szCs w:val="16"/>
        </w:rPr>
        <w:t>punkt/punkty</w:t>
      </w:r>
      <w:r w:rsidR="001D4A9D">
        <w:rPr>
          <w:rFonts w:ascii="Calibri" w:hAnsi="Calibri" w:cs="Calibri"/>
          <w:sz w:val="16"/>
          <w:szCs w:val="16"/>
        </w:rPr>
        <w:t>/litera/litery</w:t>
      </w:r>
      <w:r w:rsidR="001946AE" w:rsidRPr="00BE581D">
        <w:rPr>
          <w:rFonts w:ascii="Calibri" w:hAnsi="Calibri" w:cs="Calibri"/>
          <w:sz w:val="16"/>
          <w:szCs w:val="16"/>
        </w:rPr>
        <w:t xml:space="preserve"> SWZ</w:t>
      </w:r>
      <w:r w:rsidRPr="00BE581D">
        <w:rPr>
          <w:rFonts w:ascii="Calibri" w:hAnsi="Calibri" w:cs="Calibri"/>
          <w:sz w:val="16"/>
          <w:szCs w:val="16"/>
        </w:rPr>
        <w:t>)</w:t>
      </w:r>
      <w:r w:rsidR="001946AE" w:rsidRPr="00BE581D">
        <w:rPr>
          <w:rFonts w:ascii="Calibri" w:hAnsi="Calibri" w:cs="Calibri"/>
          <w:sz w:val="16"/>
          <w:szCs w:val="16"/>
        </w:rPr>
        <w:t>,</w:t>
      </w:r>
    </w:p>
    <w:p w14:paraId="61398160" w14:textId="77777777" w:rsidR="00355AA0" w:rsidRDefault="00355AA0" w:rsidP="00355AA0">
      <w:pPr>
        <w:pStyle w:val="NormalnyWeb"/>
        <w:spacing w:beforeAutospacing="0" w:after="0" w:line="360" w:lineRule="auto"/>
        <w:ind w:left="284"/>
        <w:rPr>
          <w:rFonts w:ascii="Calibri" w:eastAsia="Calibri" w:hAnsi="Calibri" w:cs="Calibri"/>
          <w:b/>
          <w:bCs/>
          <w:color w:val="000000"/>
          <w:sz w:val="18"/>
          <w:szCs w:val="18"/>
          <w:lang w:eastAsia="ar-SA"/>
        </w:rPr>
      </w:pPr>
    </w:p>
    <w:p w14:paraId="4D8440CA" w14:textId="0BA563D3" w:rsidR="007610CF" w:rsidRPr="00653463" w:rsidRDefault="007610CF" w:rsidP="00D47615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11" w:name="_Hlk65577135"/>
      <w:bookmarkEnd w:id="8"/>
      <w:r w:rsidRPr="007147E8">
        <w:rPr>
          <w:rFonts w:ascii="Calibri" w:eastAsia="Times New Roman" w:hAnsi="Calibri" w:cs="Calibri"/>
          <w:b/>
          <w:bCs/>
          <w:lang w:eastAsia="pl-PL"/>
        </w:rPr>
        <w:t>OŚWIADCZENIE DOTYCZĄCE PODANYCH INFORMACJI:</w:t>
      </w:r>
    </w:p>
    <w:p w14:paraId="6A101006" w14:textId="4B626D2A" w:rsidR="00A50789" w:rsidRPr="00653463" w:rsidRDefault="007610CF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lang w:eastAsia="pl-PL"/>
        </w:rPr>
        <w:t>Oświadczam</w:t>
      </w:r>
      <w:r w:rsidR="007147E8">
        <w:rPr>
          <w:rFonts w:ascii="Calibri" w:eastAsia="Times New Roman" w:hAnsi="Calibri" w:cs="Calibri"/>
          <w:lang w:eastAsia="pl-PL"/>
        </w:rPr>
        <w:t>(-y)</w:t>
      </w:r>
      <w:r w:rsidRPr="00653463">
        <w:rPr>
          <w:rFonts w:ascii="Calibri" w:eastAsia="Times New Roman" w:hAnsi="Calibri" w:cs="Calibri"/>
          <w:lang w:eastAsia="pl-PL"/>
        </w:rPr>
        <w:t>, że wszystkie informacje podane w powyższych oświadczeniach są aktualne i zgodne z prawdą oraz zostały przedstawione z pełną świadomością konsekwencji wprowadzenia Zamawiającego w błąd przy przedstawianiu informacji</w:t>
      </w:r>
      <w:bookmarkEnd w:id="11"/>
      <w:r w:rsidRPr="00653463">
        <w:rPr>
          <w:rFonts w:ascii="Calibri" w:eastAsia="Times New Roman" w:hAnsi="Calibri" w:cs="Calibri"/>
          <w:lang w:eastAsia="pl-PL"/>
        </w:rPr>
        <w:t>.</w:t>
      </w:r>
    </w:p>
    <w:p w14:paraId="74547B4C" w14:textId="77777777" w:rsidR="00224A2D" w:rsidRDefault="00224A2D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14:paraId="26FCD4F9" w14:textId="4B32526C" w:rsidR="00D8428B" w:rsidRPr="00224A2D" w:rsidRDefault="00355AA0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  <w:r w:rsidRPr="00224A2D">
        <w:rPr>
          <w:rFonts w:ascii="Calibri" w:eastAsia="Times New Roman" w:hAnsi="Calibri" w:cs="Calibri"/>
          <w:b/>
          <w:bCs/>
          <w:lang w:eastAsia="pl-PL"/>
        </w:rPr>
        <w:t>D</w:t>
      </w:r>
      <w:r w:rsidR="00546121" w:rsidRPr="00224A2D">
        <w:rPr>
          <w:rFonts w:ascii="Calibri" w:eastAsia="Times New Roman" w:hAnsi="Calibri" w:cs="Calibri"/>
          <w:b/>
          <w:bCs/>
          <w:lang w:eastAsia="pl-PL"/>
        </w:rPr>
        <w:t>OKUMENT NALEŻY OPATRZYĆ KWALIFIKOWANYM PODPISEM ELEKTRONICZNYM, PODPISEM ZAUFANYM LUB PODPISEM OSOBISTYM.</w:t>
      </w:r>
      <w:r w:rsidR="007147E8" w:rsidRPr="00224A2D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546121" w:rsidRPr="00224A2D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D8428B" w:rsidRPr="00224A2D" w:rsidSect="007147E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40" w:right="1080" w:bottom="426" w:left="1080" w:header="426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9CB1" w14:textId="77777777" w:rsidR="003B7256" w:rsidRDefault="003B7256" w:rsidP="00597E0F">
      <w:pPr>
        <w:spacing w:after="0" w:line="240" w:lineRule="auto"/>
      </w:pPr>
      <w:r>
        <w:separator/>
      </w:r>
    </w:p>
  </w:endnote>
  <w:endnote w:type="continuationSeparator" w:id="0">
    <w:p w14:paraId="4011C67B" w14:textId="77777777" w:rsidR="003B7256" w:rsidRDefault="003B7256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16"/>
        <w:szCs w:val="16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1A876FD1" w:rsidR="000F374D" w:rsidRPr="00DB415F" w:rsidRDefault="000F374D">
            <w:pPr>
              <w:pStyle w:val="Stopka"/>
              <w:jc w:val="right"/>
              <w:rPr>
                <w:rFonts w:cstheme="minorHAnsi"/>
                <w:sz w:val="16"/>
                <w:szCs w:val="16"/>
              </w:rPr>
            </w:pPr>
            <w:r w:rsidRPr="00DB415F">
              <w:rPr>
                <w:rFonts w:cstheme="minorHAnsi"/>
                <w:sz w:val="16"/>
                <w:szCs w:val="16"/>
              </w:rPr>
              <w:t xml:space="preserve">Strona </w:t>
            </w:r>
            <w:r w:rsidRPr="00DB415F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DB415F">
              <w:rPr>
                <w:rFonts w:cstheme="minorHAnsi"/>
                <w:b/>
                <w:bCs/>
                <w:sz w:val="16"/>
                <w:szCs w:val="16"/>
              </w:rPr>
              <w:instrText>PAGE</w:instrText>
            </w:r>
            <w:r w:rsidRPr="00DB415F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DB415F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DB415F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DB415F">
              <w:rPr>
                <w:rFonts w:cstheme="minorHAnsi"/>
                <w:sz w:val="16"/>
                <w:szCs w:val="16"/>
              </w:rPr>
              <w:t xml:space="preserve"> z </w:t>
            </w:r>
            <w:r w:rsidRPr="00DB415F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DB415F">
              <w:rPr>
                <w:rFonts w:cstheme="minorHAnsi"/>
                <w:b/>
                <w:bCs/>
                <w:sz w:val="16"/>
                <w:szCs w:val="16"/>
              </w:rPr>
              <w:instrText>NUMPAGES</w:instrText>
            </w:r>
            <w:r w:rsidRPr="00DB415F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DB415F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DB415F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66707" w14:textId="77777777" w:rsidR="003B7256" w:rsidRDefault="003B7256" w:rsidP="00597E0F">
      <w:pPr>
        <w:spacing w:after="0" w:line="240" w:lineRule="auto"/>
      </w:pPr>
      <w:r>
        <w:separator/>
      </w:r>
    </w:p>
  </w:footnote>
  <w:footnote w:type="continuationSeparator" w:id="0">
    <w:p w14:paraId="4B54C3A1" w14:textId="77777777" w:rsidR="003B7256" w:rsidRDefault="003B7256" w:rsidP="00597E0F">
      <w:pPr>
        <w:spacing w:after="0" w:line="240" w:lineRule="auto"/>
      </w:pPr>
      <w:r>
        <w:continuationSeparator/>
      </w:r>
    </w:p>
  </w:footnote>
  <w:footnote w:id="1">
    <w:p w14:paraId="1CCA55F8" w14:textId="299D25BF" w:rsidR="0059528D" w:rsidRPr="00F14ECF" w:rsidRDefault="0059528D" w:rsidP="0059528D">
      <w:pPr>
        <w:pStyle w:val="Tekstprzypisudolnego"/>
        <w:jc w:val="both"/>
        <w:rPr>
          <w:rFonts w:cstheme="minorHAnsi"/>
          <w:sz w:val="16"/>
          <w:szCs w:val="16"/>
        </w:rPr>
      </w:pPr>
      <w:r w:rsidRPr="002C73EB">
        <w:rPr>
          <w:rStyle w:val="Odwoanieprzypisudolnego"/>
          <w:rFonts w:cstheme="minorHAnsi"/>
          <w:sz w:val="22"/>
          <w:szCs w:val="22"/>
        </w:rPr>
        <w:footnoteRef/>
      </w:r>
      <w:r w:rsidRPr="002C73EB">
        <w:rPr>
          <w:rFonts w:cstheme="minorHAnsi"/>
          <w:sz w:val="22"/>
          <w:szCs w:val="22"/>
        </w:rPr>
        <w:t xml:space="preserve"> </w:t>
      </w:r>
      <w:bookmarkStart w:id="4" w:name="_Hlk65585806"/>
      <w:r w:rsidR="00CB43FB">
        <w:rPr>
          <w:rFonts w:cstheme="minorHAnsi"/>
          <w:sz w:val="16"/>
          <w:szCs w:val="16"/>
        </w:rPr>
        <w:t>o</w:t>
      </w:r>
      <w:r w:rsidRPr="00F14ECF">
        <w:rPr>
          <w:rFonts w:cstheme="minorHAnsi"/>
          <w:sz w:val="16"/>
          <w:szCs w:val="16"/>
        </w:rPr>
        <w:t>świadczenie składane przez Wykonawcę</w:t>
      </w:r>
      <w:r w:rsidR="008C1589" w:rsidRPr="00F14ECF">
        <w:rPr>
          <w:rFonts w:cstheme="minorHAnsi"/>
          <w:sz w:val="16"/>
          <w:szCs w:val="16"/>
        </w:rPr>
        <w:t xml:space="preserve"> </w:t>
      </w:r>
      <w:r w:rsidRPr="00F14ECF">
        <w:rPr>
          <w:rFonts w:cstheme="minorHAnsi"/>
          <w:sz w:val="16"/>
          <w:szCs w:val="16"/>
        </w:rPr>
        <w:t>/</w:t>
      </w:r>
      <w:r w:rsidR="008C1589" w:rsidRPr="00F14ECF">
        <w:rPr>
          <w:rFonts w:cstheme="minorHAnsi"/>
          <w:sz w:val="16"/>
          <w:szCs w:val="16"/>
        </w:rPr>
        <w:t xml:space="preserve"> </w:t>
      </w:r>
      <w:r w:rsidRPr="00F14ECF">
        <w:rPr>
          <w:rFonts w:cstheme="minorHAnsi"/>
          <w:sz w:val="16"/>
          <w:szCs w:val="16"/>
        </w:rPr>
        <w:t>Wykonawców wspólnie ubiegających się o udzielenie zamów</w:t>
      </w:r>
      <w:r w:rsidR="006E6CAC">
        <w:rPr>
          <w:rFonts w:cstheme="minorHAnsi"/>
          <w:sz w:val="16"/>
          <w:szCs w:val="16"/>
        </w:rPr>
        <w:t>i</w:t>
      </w:r>
      <w:r w:rsidRPr="00F14ECF">
        <w:rPr>
          <w:rFonts w:cstheme="minorHAnsi"/>
          <w:sz w:val="16"/>
          <w:szCs w:val="16"/>
        </w:rPr>
        <w:t>enia</w:t>
      </w:r>
      <w:r w:rsidR="008C1589" w:rsidRPr="00F14ECF">
        <w:rPr>
          <w:rFonts w:cstheme="minorHAnsi"/>
          <w:sz w:val="16"/>
          <w:szCs w:val="16"/>
        </w:rPr>
        <w:t xml:space="preserve"> </w:t>
      </w:r>
      <w:r w:rsidRPr="00F14ECF">
        <w:rPr>
          <w:rFonts w:cstheme="minorHAnsi"/>
          <w:sz w:val="16"/>
          <w:szCs w:val="16"/>
        </w:rPr>
        <w:t>/</w:t>
      </w:r>
      <w:r w:rsidR="008C1589" w:rsidRPr="00F14ECF">
        <w:rPr>
          <w:rFonts w:cstheme="minorHAnsi"/>
          <w:sz w:val="16"/>
          <w:szCs w:val="16"/>
        </w:rPr>
        <w:t xml:space="preserve"> </w:t>
      </w:r>
      <w:r w:rsidRPr="00F14ECF">
        <w:rPr>
          <w:rFonts w:cstheme="minorHAnsi"/>
          <w:sz w:val="16"/>
          <w:szCs w:val="16"/>
        </w:rPr>
        <w:t>podmiot udostępniający zasoby</w:t>
      </w:r>
      <w:bookmarkEnd w:id="4"/>
    </w:p>
  </w:footnote>
  <w:footnote w:id="2">
    <w:p w14:paraId="6B2EC26D" w14:textId="2A2AABE5" w:rsidR="00F14ECF" w:rsidRDefault="00F14ECF">
      <w:pPr>
        <w:pStyle w:val="Tekstprzypisudolnego"/>
      </w:pPr>
      <w:r w:rsidRPr="002C73EB">
        <w:rPr>
          <w:rStyle w:val="Odwoanieprzypisudolnego"/>
          <w:rFonts w:cstheme="minorHAnsi"/>
          <w:b/>
          <w:bCs/>
          <w:sz w:val="22"/>
          <w:szCs w:val="22"/>
        </w:rPr>
        <w:footnoteRef/>
      </w:r>
      <w:r w:rsidR="002C73EB">
        <w:rPr>
          <w:rFonts w:cstheme="minorHAnsi"/>
          <w:sz w:val="16"/>
          <w:szCs w:val="16"/>
        </w:rPr>
        <w:t xml:space="preserve">  </w:t>
      </w:r>
      <w:r w:rsidR="00CB43FB">
        <w:rPr>
          <w:rFonts w:cstheme="minorHAnsi"/>
          <w:sz w:val="16"/>
          <w:szCs w:val="16"/>
        </w:rPr>
        <w:t>n</w:t>
      </w:r>
      <w:r w:rsidRPr="00F14ECF">
        <w:rPr>
          <w:rFonts w:cstheme="minorHAnsi"/>
          <w:sz w:val="16"/>
          <w:szCs w:val="16"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5AF8" w14:textId="74A6F9EE" w:rsidR="008569D4" w:rsidRPr="00355AA0" w:rsidRDefault="00247572" w:rsidP="008569D4">
    <w:pPr>
      <w:pStyle w:val="Nagwek"/>
    </w:pPr>
    <w:r w:rsidRPr="00355AA0">
      <w:t>ZP.261</w:t>
    </w:r>
    <w:r w:rsidR="00355AA0" w:rsidRPr="00355AA0">
      <w:t>.</w:t>
    </w:r>
    <w:r w:rsidR="00BE581D">
      <w:t>___</w:t>
    </w:r>
    <w:r w:rsidR="00355AA0" w:rsidRPr="00355AA0">
      <w:t>.</w:t>
    </w:r>
    <w:r w:rsidRPr="00355AA0">
      <w:t>202</w:t>
    </w:r>
    <w:r w:rsidR="00355AA0" w:rsidRPr="00355AA0">
      <w:t>6</w:t>
    </w:r>
    <w:r w:rsidRPr="00355AA0">
      <w:t>.Z</w:t>
    </w:r>
    <w:r w:rsidR="00355AA0" w:rsidRPr="00355AA0">
      <w:t>P2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9B8C" w14:textId="37FE839E" w:rsidR="00EA19EE" w:rsidRPr="007147E8" w:rsidRDefault="004E6BB3" w:rsidP="00A05348">
    <w:pPr>
      <w:pStyle w:val="Nagwek"/>
    </w:pPr>
    <w:r w:rsidRPr="00E21B6D">
      <w:t>ZP.261.</w:t>
    </w:r>
    <w:r w:rsidR="00E908C5">
      <w:t>16</w:t>
    </w:r>
    <w:r w:rsidRPr="00E21B6D">
      <w:t>.202</w:t>
    </w:r>
    <w:r w:rsidR="007147E8">
      <w:t>6</w:t>
    </w:r>
    <w:r w:rsidRPr="00E21B6D">
      <w:t>.ZP</w:t>
    </w:r>
    <w:r w:rsidR="007147E8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1EC17801"/>
    <w:multiLevelType w:val="hybridMultilevel"/>
    <w:tmpl w:val="9B86F08A"/>
    <w:lvl w:ilvl="0" w:tplc="CB50702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D6B735E"/>
    <w:multiLevelType w:val="hybridMultilevel"/>
    <w:tmpl w:val="FA60F5CC"/>
    <w:lvl w:ilvl="0" w:tplc="8BC6A5BE">
      <w:start w:val="1"/>
      <w:numFmt w:val="decimal"/>
      <w:lvlText w:val="%1)"/>
      <w:lvlJc w:val="left"/>
      <w:pPr>
        <w:ind w:left="77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9" w15:restartNumberingAfterBreak="0">
    <w:nsid w:val="3E2D1494"/>
    <w:multiLevelType w:val="hybridMultilevel"/>
    <w:tmpl w:val="DA404B2E"/>
    <w:lvl w:ilvl="0" w:tplc="B4324E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1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4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7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8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1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3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4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80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1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2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3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4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5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7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932241">
    <w:abstractNumId w:val="74"/>
  </w:num>
  <w:num w:numId="2" w16cid:durableId="973289716">
    <w:abstractNumId w:val="39"/>
  </w:num>
  <w:num w:numId="3" w16cid:durableId="185758574">
    <w:abstractNumId w:val="67"/>
  </w:num>
  <w:num w:numId="4" w16cid:durableId="237206005">
    <w:abstractNumId w:val="50"/>
  </w:num>
  <w:num w:numId="5" w16cid:durableId="1858425480">
    <w:abstractNumId w:val="47"/>
  </w:num>
  <w:num w:numId="6" w16cid:durableId="270937524">
    <w:abstractNumId w:val="82"/>
  </w:num>
  <w:num w:numId="7" w16cid:durableId="909387495">
    <w:abstractNumId w:val="19"/>
  </w:num>
  <w:num w:numId="8" w16cid:durableId="1518928451">
    <w:abstractNumId w:val="53"/>
  </w:num>
  <w:num w:numId="9" w16cid:durableId="976572487">
    <w:abstractNumId w:val="0"/>
  </w:num>
  <w:num w:numId="10" w16cid:durableId="1913927266">
    <w:abstractNumId w:val="1"/>
  </w:num>
  <w:num w:numId="11" w16cid:durableId="2081783428">
    <w:abstractNumId w:val="2"/>
  </w:num>
  <w:num w:numId="12" w16cid:durableId="1139032303">
    <w:abstractNumId w:val="3"/>
  </w:num>
  <w:num w:numId="13" w16cid:durableId="1649937929">
    <w:abstractNumId w:val="4"/>
  </w:num>
  <w:num w:numId="14" w16cid:durableId="1053770682">
    <w:abstractNumId w:val="7"/>
  </w:num>
  <w:num w:numId="15" w16cid:durableId="95954189">
    <w:abstractNumId w:val="9"/>
  </w:num>
  <w:num w:numId="16" w16cid:durableId="1531844338">
    <w:abstractNumId w:val="10"/>
  </w:num>
  <w:num w:numId="17" w16cid:durableId="342360099">
    <w:abstractNumId w:val="11"/>
  </w:num>
  <w:num w:numId="18" w16cid:durableId="542713430">
    <w:abstractNumId w:val="12"/>
  </w:num>
  <w:num w:numId="19" w16cid:durableId="911812318">
    <w:abstractNumId w:val="16"/>
  </w:num>
  <w:num w:numId="20" w16cid:durableId="695817304">
    <w:abstractNumId w:val="17"/>
  </w:num>
  <w:num w:numId="21" w16cid:durableId="1912617250">
    <w:abstractNumId w:val="18"/>
  </w:num>
  <w:num w:numId="22" w16cid:durableId="1945067698">
    <w:abstractNumId w:val="20"/>
  </w:num>
  <w:num w:numId="23" w16cid:durableId="1877817565">
    <w:abstractNumId w:val="21"/>
  </w:num>
  <w:num w:numId="24" w16cid:durableId="1824470868">
    <w:abstractNumId w:val="22"/>
  </w:num>
  <w:num w:numId="25" w16cid:durableId="1324890778">
    <w:abstractNumId w:val="23"/>
  </w:num>
  <w:num w:numId="26" w16cid:durableId="1012300055">
    <w:abstractNumId w:val="24"/>
  </w:num>
  <w:num w:numId="27" w16cid:durableId="27533111">
    <w:abstractNumId w:val="25"/>
  </w:num>
  <w:num w:numId="28" w16cid:durableId="2084646640">
    <w:abstractNumId w:val="52"/>
  </w:num>
  <w:num w:numId="29" w16cid:durableId="506752185">
    <w:abstractNumId w:val="78"/>
  </w:num>
  <w:num w:numId="30" w16cid:durableId="1263222002">
    <w:abstractNumId w:val="61"/>
  </w:num>
  <w:num w:numId="31" w16cid:durableId="1587570704">
    <w:abstractNumId w:val="64"/>
  </w:num>
  <w:num w:numId="32" w16cid:durableId="851989098">
    <w:abstractNumId w:val="35"/>
  </w:num>
  <w:num w:numId="33" w16cid:durableId="1543054445">
    <w:abstractNumId w:val="48"/>
  </w:num>
  <w:num w:numId="34" w16cid:durableId="597715624">
    <w:abstractNumId w:val="75"/>
  </w:num>
  <w:num w:numId="35" w16cid:durableId="1493258813">
    <w:abstractNumId w:val="46"/>
  </w:num>
  <w:num w:numId="36" w16cid:durableId="630597798">
    <w:abstractNumId w:val="86"/>
  </w:num>
  <w:num w:numId="37" w16cid:durableId="1920408605">
    <w:abstractNumId w:val="57"/>
  </w:num>
  <w:num w:numId="38" w16cid:durableId="1696737082">
    <w:abstractNumId w:val="40"/>
  </w:num>
  <w:num w:numId="39" w16cid:durableId="1883247255">
    <w:abstractNumId w:val="81"/>
  </w:num>
  <w:num w:numId="40" w16cid:durableId="1881935541">
    <w:abstractNumId w:val="72"/>
  </w:num>
  <w:num w:numId="41" w16cid:durableId="29646635">
    <w:abstractNumId w:val="36"/>
  </w:num>
  <w:num w:numId="42" w16cid:durableId="436873021">
    <w:abstractNumId w:val="88"/>
  </w:num>
  <w:num w:numId="43" w16cid:durableId="1523129641">
    <w:abstractNumId w:val="83"/>
  </w:num>
  <w:num w:numId="44" w16cid:durableId="573903252">
    <w:abstractNumId w:val="44"/>
  </w:num>
  <w:num w:numId="45" w16cid:durableId="729814342">
    <w:abstractNumId w:val="37"/>
  </w:num>
  <w:num w:numId="46" w16cid:durableId="2025672703">
    <w:abstractNumId w:val="77"/>
  </w:num>
  <w:num w:numId="47" w16cid:durableId="1316454354">
    <w:abstractNumId w:val="70"/>
  </w:num>
  <w:num w:numId="48" w16cid:durableId="1308784219">
    <w:abstractNumId w:val="56"/>
  </w:num>
  <w:num w:numId="49" w16cid:durableId="747842906">
    <w:abstractNumId w:val="85"/>
  </w:num>
  <w:num w:numId="50" w16cid:durableId="608440523">
    <w:abstractNumId w:val="60"/>
  </w:num>
  <w:num w:numId="51" w16cid:durableId="2000571742">
    <w:abstractNumId w:val="38"/>
  </w:num>
  <w:num w:numId="52" w16cid:durableId="414984388">
    <w:abstractNumId w:val="51"/>
  </w:num>
  <w:num w:numId="53" w16cid:durableId="1632712062">
    <w:abstractNumId w:val="90"/>
  </w:num>
  <w:num w:numId="54" w16cid:durableId="1480223883">
    <w:abstractNumId w:val="71"/>
  </w:num>
  <w:num w:numId="55" w16cid:durableId="1108358058">
    <w:abstractNumId w:val="66"/>
  </w:num>
  <w:num w:numId="56" w16cid:durableId="528030520">
    <w:abstractNumId w:val="69"/>
  </w:num>
  <w:num w:numId="57" w16cid:durableId="742800709">
    <w:abstractNumId w:val="80"/>
  </w:num>
  <w:num w:numId="58" w16cid:durableId="1965959880">
    <w:abstractNumId w:val="41"/>
  </w:num>
  <w:num w:numId="59" w16cid:durableId="1977560935">
    <w:abstractNumId w:val="79"/>
  </w:num>
  <w:num w:numId="60" w16cid:durableId="1491942312">
    <w:abstractNumId w:val="89"/>
  </w:num>
  <w:num w:numId="61" w16cid:durableId="1083645353">
    <w:abstractNumId w:val="87"/>
  </w:num>
  <w:num w:numId="62" w16cid:durableId="683093157">
    <w:abstractNumId w:val="62"/>
  </w:num>
  <w:num w:numId="63" w16cid:durableId="438716537">
    <w:abstractNumId w:val="68"/>
  </w:num>
  <w:num w:numId="64" w16cid:durableId="1446340892">
    <w:abstractNumId w:val="43"/>
  </w:num>
  <w:num w:numId="65" w16cid:durableId="1645544858">
    <w:abstractNumId w:val="42"/>
  </w:num>
  <w:num w:numId="66" w16cid:durableId="119275551">
    <w:abstractNumId w:val="54"/>
  </w:num>
  <w:num w:numId="67" w16cid:durableId="763654119">
    <w:abstractNumId w:val="55"/>
  </w:num>
  <w:num w:numId="68" w16cid:durableId="241179105">
    <w:abstractNumId w:val="76"/>
  </w:num>
  <w:num w:numId="69" w16cid:durableId="2096973659">
    <w:abstractNumId w:val="65"/>
  </w:num>
  <w:num w:numId="70" w16cid:durableId="1747460214">
    <w:abstractNumId w:val="49"/>
  </w:num>
  <w:num w:numId="71" w16cid:durableId="318653999">
    <w:abstractNumId w:val="59"/>
  </w:num>
  <w:num w:numId="72" w16cid:durableId="1192453892">
    <w:abstractNumId w:val="45"/>
  </w:num>
  <w:num w:numId="73" w16cid:durableId="950936372">
    <w:abstractNumId w:val="5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0BE"/>
    <w:rsid w:val="00015414"/>
    <w:rsid w:val="0001543A"/>
    <w:rsid w:val="000160F1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00"/>
    <w:rsid w:val="000375BE"/>
    <w:rsid w:val="000378FD"/>
    <w:rsid w:val="0004051F"/>
    <w:rsid w:val="00040ADE"/>
    <w:rsid w:val="00040FBB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4DF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B10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1A9D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5FD4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81C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503"/>
    <w:rsid w:val="00116E5E"/>
    <w:rsid w:val="00117410"/>
    <w:rsid w:val="00117498"/>
    <w:rsid w:val="00123294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2E03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609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6F9C"/>
    <w:rsid w:val="001770CF"/>
    <w:rsid w:val="0017715C"/>
    <w:rsid w:val="001778BC"/>
    <w:rsid w:val="00177AD1"/>
    <w:rsid w:val="00177B00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6AE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4A9D"/>
    <w:rsid w:val="001D5850"/>
    <w:rsid w:val="001D5AA6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B1C"/>
    <w:rsid w:val="001E3D16"/>
    <w:rsid w:val="001E3EDB"/>
    <w:rsid w:val="001E4238"/>
    <w:rsid w:val="001E5833"/>
    <w:rsid w:val="001E65CA"/>
    <w:rsid w:val="001E6ACA"/>
    <w:rsid w:val="001E6BBF"/>
    <w:rsid w:val="001E7226"/>
    <w:rsid w:val="001E75DC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0CD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4A2D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47572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CFC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3EB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56E"/>
    <w:rsid w:val="00342F70"/>
    <w:rsid w:val="00343428"/>
    <w:rsid w:val="00343F1D"/>
    <w:rsid w:val="00344EC1"/>
    <w:rsid w:val="00344F5D"/>
    <w:rsid w:val="0034513A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AA0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09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256"/>
    <w:rsid w:val="003B74AB"/>
    <w:rsid w:val="003B750A"/>
    <w:rsid w:val="003B762A"/>
    <w:rsid w:val="003B784D"/>
    <w:rsid w:val="003B78D4"/>
    <w:rsid w:val="003B7CB4"/>
    <w:rsid w:val="003B7FFB"/>
    <w:rsid w:val="003C0BD6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2F1C"/>
    <w:rsid w:val="00443BA1"/>
    <w:rsid w:val="00444689"/>
    <w:rsid w:val="004452D0"/>
    <w:rsid w:val="00446BC0"/>
    <w:rsid w:val="00446BD5"/>
    <w:rsid w:val="00446C96"/>
    <w:rsid w:val="00447036"/>
    <w:rsid w:val="004470D7"/>
    <w:rsid w:val="004478CC"/>
    <w:rsid w:val="00451686"/>
    <w:rsid w:val="004529E8"/>
    <w:rsid w:val="004543F6"/>
    <w:rsid w:val="004544FC"/>
    <w:rsid w:val="0045483E"/>
    <w:rsid w:val="00454BFA"/>
    <w:rsid w:val="00454C55"/>
    <w:rsid w:val="00455AC4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5EEE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A726A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1779"/>
    <w:rsid w:val="004E2417"/>
    <w:rsid w:val="004E2874"/>
    <w:rsid w:val="004E4049"/>
    <w:rsid w:val="004E41F1"/>
    <w:rsid w:val="004E4717"/>
    <w:rsid w:val="004E5025"/>
    <w:rsid w:val="004E539B"/>
    <w:rsid w:val="004E5D09"/>
    <w:rsid w:val="004E6BB3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E66"/>
    <w:rsid w:val="00535465"/>
    <w:rsid w:val="005355CC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6121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28D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AB5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05A2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69E0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157"/>
    <w:rsid w:val="005F53F4"/>
    <w:rsid w:val="005F5686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463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1639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2E8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9B4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3B35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6CAC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47E8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17FA4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56D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44C5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794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7B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199D"/>
    <w:rsid w:val="00843826"/>
    <w:rsid w:val="008438C3"/>
    <w:rsid w:val="008440CF"/>
    <w:rsid w:val="008442D9"/>
    <w:rsid w:val="00844FE2"/>
    <w:rsid w:val="00845949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263D"/>
    <w:rsid w:val="008537E7"/>
    <w:rsid w:val="0085396E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07D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5E7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9DF"/>
    <w:rsid w:val="008B3ACA"/>
    <w:rsid w:val="008B3BBE"/>
    <w:rsid w:val="008B3BC2"/>
    <w:rsid w:val="008B40D1"/>
    <w:rsid w:val="008B50BC"/>
    <w:rsid w:val="008B5400"/>
    <w:rsid w:val="008C1589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BF8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4B0E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07F6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56FDD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069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A91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29A6"/>
    <w:rsid w:val="009E2BC8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685D"/>
    <w:rsid w:val="009E749E"/>
    <w:rsid w:val="009E7829"/>
    <w:rsid w:val="009E7AAF"/>
    <w:rsid w:val="009E7ED8"/>
    <w:rsid w:val="009F0411"/>
    <w:rsid w:val="009F1BAE"/>
    <w:rsid w:val="009F1CEF"/>
    <w:rsid w:val="009F35D4"/>
    <w:rsid w:val="009F35F5"/>
    <w:rsid w:val="009F415A"/>
    <w:rsid w:val="009F510E"/>
    <w:rsid w:val="009F5AB3"/>
    <w:rsid w:val="009F6EB1"/>
    <w:rsid w:val="009F79AC"/>
    <w:rsid w:val="00A00AAA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348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5C9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428"/>
    <w:rsid w:val="00A30D3F"/>
    <w:rsid w:val="00A3113B"/>
    <w:rsid w:val="00A31177"/>
    <w:rsid w:val="00A312F1"/>
    <w:rsid w:val="00A318D0"/>
    <w:rsid w:val="00A322AD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5B3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DBA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171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0A3C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0F8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2E62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85E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375"/>
    <w:rsid w:val="00B56918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4EE4"/>
    <w:rsid w:val="00BA5519"/>
    <w:rsid w:val="00BA678B"/>
    <w:rsid w:val="00BA6810"/>
    <w:rsid w:val="00BA6B4A"/>
    <w:rsid w:val="00BA6CF0"/>
    <w:rsid w:val="00BA7106"/>
    <w:rsid w:val="00BA7C4E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A4E"/>
    <w:rsid w:val="00BD4D98"/>
    <w:rsid w:val="00BD667F"/>
    <w:rsid w:val="00BD6827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81D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7EE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71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1AA"/>
    <w:rsid w:val="00C61259"/>
    <w:rsid w:val="00C61889"/>
    <w:rsid w:val="00C618D1"/>
    <w:rsid w:val="00C61F23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666B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3F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7A9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253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6B6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501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15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28B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15F"/>
    <w:rsid w:val="00DB4382"/>
    <w:rsid w:val="00DB55A2"/>
    <w:rsid w:val="00DB5E72"/>
    <w:rsid w:val="00DB6346"/>
    <w:rsid w:val="00DB6E7B"/>
    <w:rsid w:val="00DB7125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091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097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A13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7AC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0A44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5D84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3F9B"/>
    <w:rsid w:val="00E75E2F"/>
    <w:rsid w:val="00E7672B"/>
    <w:rsid w:val="00E767A0"/>
    <w:rsid w:val="00E76A6C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8C5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908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5D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ECF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005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347"/>
    <w:rsid w:val="00F53FCE"/>
    <w:rsid w:val="00F540C1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552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631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89B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paragraph" w:styleId="NormalnyWeb">
    <w:name w:val="Normal (Web)"/>
    <w:basedOn w:val="Normalny"/>
    <w:qFormat/>
    <w:rsid w:val="006E6CAC"/>
    <w:pPr>
      <w:spacing w:beforeAutospacing="1" w:after="119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mslupsk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amowienia@zimslups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imslups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3179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Zim Slupsk</cp:lastModifiedBy>
  <cp:revision>247</cp:revision>
  <cp:lastPrinted>2026-05-06T06:10:00Z</cp:lastPrinted>
  <dcterms:created xsi:type="dcterms:W3CDTF">2020-04-27T20:49:00Z</dcterms:created>
  <dcterms:modified xsi:type="dcterms:W3CDTF">2026-05-06T06:12:00Z</dcterms:modified>
</cp:coreProperties>
</file>