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32D78" w14:textId="77777777" w:rsidR="004D43E1" w:rsidRPr="003834AE" w:rsidRDefault="00000000">
      <w:pPr>
        <w:jc w:val="center"/>
      </w:pPr>
      <w:r w:rsidRPr="003834AE">
        <w:rPr>
          <w:b/>
          <w:sz w:val="26"/>
        </w:rPr>
        <w:t>Załącznik nr 7</w:t>
      </w:r>
    </w:p>
    <w:p w14:paraId="419425E4" w14:textId="77777777" w:rsidR="004D43E1" w:rsidRPr="003834AE" w:rsidRDefault="00000000">
      <w:pPr>
        <w:jc w:val="center"/>
      </w:pPr>
      <w:r w:rsidRPr="003834AE">
        <w:rPr>
          <w:b/>
          <w:sz w:val="28"/>
        </w:rPr>
        <w:t>OŚWIADCZENIE DOTYCZĄCE PRZESŁANEK WYKLUCZENIA NA PODSTAWIE USTAWY SANKCYJNEJ</w:t>
      </w:r>
    </w:p>
    <w:p w14:paraId="6B7E78BD" w14:textId="77777777" w:rsidR="004D43E1" w:rsidRPr="003834AE" w:rsidRDefault="00000000">
      <w:pPr>
        <w:jc w:val="center"/>
      </w:pPr>
      <w:r w:rsidRPr="003834AE">
        <w:t>do Specyfikacji Warunków Zamówienia nr KI.271.4.2026</w:t>
      </w:r>
    </w:p>
    <w:p w14:paraId="6DEACD7D" w14:textId="77777777" w:rsidR="004D43E1" w:rsidRPr="003834AE" w:rsidRDefault="00000000">
      <w:pPr>
        <w:jc w:val="center"/>
      </w:pPr>
      <w:r w:rsidRPr="003834AE">
        <w:t>Dotyczy postępowania pn.:</w:t>
      </w:r>
      <w:r w:rsidRPr="003834AE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63DA24BA" w14:textId="77777777" w:rsidR="004D43E1" w:rsidRPr="003834AE" w:rsidRDefault="00000000">
      <w:r w:rsidRPr="003834AE">
        <w:rPr>
          <w:b/>
        </w:rPr>
        <w:t>Składane na wezwanie Zamawiającego przez Wykonawcę, którego oferta została najwyżej oceniona.</w:t>
      </w:r>
    </w:p>
    <w:p w14:paraId="42BFD833" w14:textId="77777777" w:rsidR="004D43E1" w:rsidRPr="003834AE" w:rsidRDefault="00000000">
      <w:r w:rsidRPr="003834AE">
        <w:rPr>
          <w:b/>
        </w:rPr>
        <w:t>Dane Wykonawcy:</w:t>
      </w:r>
    </w:p>
    <w:p w14:paraId="54D5F431" w14:textId="77777777" w:rsidR="004D43E1" w:rsidRPr="003834AE" w:rsidRDefault="00000000">
      <w:r w:rsidRPr="003834AE">
        <w:t>................................................................................................................................................................</w:t>
      </w:r>
    </w:p>
    <w:p w14:paraId="2F05E992" w14:textId="77777777" w:rsidR="004D43E1" w:rsidRPr="003834AE" w:rsidRDefault="00000000">
      <w:r w:rsidRPr="003834AE">
        <w:t>................................................................................................................................................................</w:t>
      </w:r>
    </w:p>
    <w:p w14:paraId="10DE63DA" w14:textId="77777777" w:rsidR="004D43E1" w:rsidRPr="003834AE" w:rsidRDefault="00000000">
      <w:r w:rsidRPr="003834AE">
        <w:t>................................................................................................................................................................</w:t>
      </w:r>
    </w:p>
    <w:p w14:paraId="3EA9658E" w14:textId="77777777" w:rsidR="004D43E1" w:rsidRPr="003834AE" w:rsidRDefault="00000000">
      <w:pPr>
        <w:pStyle w:val="Nagwek1"/>
      </w:pPr>
      <w:r w:rsidRPr="003834AE">
        <w:t>OŚWIADCZENIE DOTYCZĄCE PRZESŁANEK WYKLUCZENIA NA PODSTAWIE USTAWY SANKCYJNEJ</w:t>
      </w:r>
    </w:p>
    <w:p w14:paraId="03A9DDBE" w14:textId="77777777" w:rsidR="004D43E1" w:rsidRPr="003834AE" w:rsidRDefault="00000000">
      <w:r w:rsidRPr="003834AE">
        <w:t>Oświadczam, że na dzień złożenia niniejszego oświadczenia nie zachodzą wobec mnie przesłanki wykluczenia z postępowania określone w art. 7 ust. 1 ustawy z dnia 13 kwietnia 2022 r. o szczególnych rozwiązaniach w zakresie przeciwdziałania wspieraniu agresji na Ukrainę oraz służących ochronie bezpieczeństwa narodowego.</w:t>
      </w:r>
    </w:p>
    <w:p w14:paraId="26AC7DBE" w14:textId="77777777" w:rsidR="004D43E1" w:rsidRPr="003834AE" w:rsidRDefault="00000000">
      <w:r w:rsidRPr="003834AE">
        <w:t>Oświadczam, że informacje podane w oświadczeniu składanym wraz z ofertą w tym zakresie pozostają aktualne.</w:t>
      </w:r>
    </w:p>
    <w:p w14:paraId="4260B2F2" w14:textId="77777777" w:rsidR="004D43E1" w:rsidRPr="003834AE" w:rsidRDefault="00000000">
      <w:r w:rsidRPr="003834AE">
        <w:br/>
        <w:t>……………………, dnia …………………..                    ......................................................</w:t>
      </w:r>
      <w:r w:rsidRPr="003834AE">
        <w:br/>
      </w:r>
      <w:r w:rsidRPr="003834AE">
        <w:rPr>
          <w:sz w:val="16"/>
        </w:rPr>
        <w:t xml:space="preserve">                                                                      podpis elektroniczny Wykonawcy</w:t>
      </w:r>
    </w:p>
    <w:p w14:paraId="12BDCE5A" w14:textId="77777777" w:rsidR="004D43E1" w:rsidRDefault="00000000">
      <w:r w:rsidRPr="003834AE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4D43E1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0C69" w14:textId="77777777" w:rsidR="00BE0F3E" w:rsidRPr="003834AE" w:rsidRDefault="00BE0F3E">
      <w:pPr>
        <w:spacing w:after="0" w:line="240" w:lineRule="auto"/>
      </w:pPr>
      <w:r w:rsidRPr="003834AE">
        <w:separator/>
      </w:r>
    </w:p>
  </w:endnote>
  <w:endnote w:type="continuationSeparator" w:id="0">
    <w:p w14:paraId="24D5540D" w14:textId="77777777" w:rsidR="00BE0F3E" w:rsidRPr="003834AE" w:rsidRDefault="00BE0F3E">
      <w:pPr>
        <w:spacing w:after="0" w:line="240" w:lineRule="auto"/>
      </w:pPr>
      <w:r w:rsidRPr="003834A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616F" w14:textId="77777777" w:rsidR="004D43E1" w:rsidRPr="003834AE" w:rsidRDefault="00000000">
    <w:pPr>
      <w:pStyle w:val="Stopka"/>
      <w:jc w:val="center"/>
    </w:pPr>
    <w:r w:rsidRPr="003834AE">
      <w:rPr>
        <w:sz w:val="16"/>
      </w:rPr>
      <w:t xml:space="preserve">Zał. nr 7 – Oświadczenie dotyczące przesłanek wykluczenia na podstawie ustawy sankcyjnej | Strona </w:t>
    </w:r>
    <w:r w:rsidRPr="003834AE">
      <w:rPr>
        <w:sz w:val="16"/>
      </w:rPr>
      <w:fldChar w:fldCharType="begin"/>
    </w:r>
    <w:r w:rsidRPr="003834AE">
      <w:rPr>
        <w:sz w:val="16"/>
      </w:rPr>
      <w:instrText>PAGE</w:instrText>
    </w:r>
    <w:r w:rsidR="003834AE" w:rsidRPr="003834AE">
      <w:rPr>
        <w:sz w:val="16"/>
      </w:rPr>
      <w:fldChar w:fldCharType="separate"/>
    </w:r>
    <w:r w:rsidR="003834AE" w:rsidRPr="003834AE">
      <w:rPr>
        <w:sz w:val="16"/>
      </w:rPr>
      <w:t>1</w:t>
    </w:r>
    <w:r w:rsidRPr="003834AE">
      <w:rPr>
        <w:sz w:val="16"/>
      </w:rPr>
      <w:fldChar w:fldCharType="end"/>
    </w:r>
    <w:r w:rsidRPr="003834AE">
      <w:rPr>
        <w:sz w:val="16"/>
      </w:rPr>
      <w:t xml:space="preserve"> z </w:t>
    </w:r>
    <w:r w:rsidRPr="003834AE">
      <w:rPr>
        <w:sz w:val="16"/>
      </w:rPr>
      <w:fldChar w:fldCharType="begin"/>
    </w:r>
    <w:r w:rsidRPr="003834AE">
      <w:rPr>
        <w:sz w:val="16"/>
      </w:rPr>
      <w:instrText>NUMPAGES</w:instrText>
    </w:r>
    <w:r w:rsidR="003834AE" w:rsidRPr="003834AE">
      <w:rPr>
        <w:sz w:val="16"/>
      </w:rPr>
      <w:fldChar w:fldCharType="separate"/>
    </w:r>
    <w:r w:rsidR="003834AE" w:rsidRPr="003834AE">
      <w:rPr>
        <w:sz w:val="16"/>
      </w:rPr>
      <w:t>1</w:t>
    </w:r>
    <w:r w:rsidRPr="003834AE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86EA" w14:textId="77777777" w:rsidR="00BE0F3E" w:rsidRPr="003834AE" w:rsidRDefault="00BE0F3E">
      <w:pPr>
        <w:spacing w:after="0" w:line="240" w:lineRule="auto"/>
      </w:pPr>
      <w:r w:rsidRPr="003834AE">
        <w:separator/>
      </w:r>
    </w:p>
  </w:footnote>
  <w:footnote w:type="continuationSeparator" w:id="0">
    <w:p w14:paraId="1971803A" w14:textId="77777777" w:rsidR="00BE0F3E" w:rsidRPr="003834AE" w:rsidRDefault="00BE0F3E">
      <w:pPr>
        <w:spacing w:after="0" w:line="240" w:lineRule="auto"/>
      </w:pPr>
      <w:r w:rsidRPr="003834A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F390" w14:textId="77777777" w:rsidR="004D43E1" w:rsidRPr="003834AE" w:rsidRDefault="004D43E1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4D43E1" w:rsidRPr="003834AE" w14:paraId="09783D75" w14:textId="77777777">
      <w:trPr>
        <w:jc w:val="center"/>
      </w:trPr>
      <w:tc>
        <w:tcPr>
          <w:tcW w:w="1701" w:type="dxa"/>
          <w:vAlign w:val="center"/>
        </w:tcPr>
        <w:p w14:paraId="1ABCA0A0" w14:textId="77777777" w:rsidR="004D43E1" w:rsidRPr="003834AE" w:rsidRDefault="00000000">
          <w:pPr>
            <w:jc w:val="center"/>
          </w:pPr>
          <w:r w:rsidRPr="003834AE">
            <w:drawing>
              <wp:inline distT="0" distB="0" distL="0" distR="0" wp14:anchorId="430AFDAD" wp14:editId="17B2A559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516ACE46" w14:textId="77777777" w:rsidR="004D43E1" w:rsidRPr="003834AE" w:rsidRDefault="00000000">
          <w:r w:rsidRPr="003834AE">
            <w:rPr>
              <w:b/>
              <w:sz w:val="18"/>
            </w:rPr>
            <w:t>Zadanie finansowane ze środków budżetu państwa</w:t>
          </w:r>
          <w:r w:rsidRPr="003834AE">
            <w:rPr>
              <w:b/>
              <w:sz w:val="18"/>
            </w:rPr>
            <w:br/>
          </w:r>
          <w:r w:rsidRPr="003834AE">
            <w:rPr>
              <w:sz w:val="16"/>
            </w:rPr>
            <w:t>w ramach Programu Ochrony Ludności i Obrony Cywilnej</w:t>
          </w:r>
          <w:r w:rsidRPr="003834AE">
            <w:rPr>
              <w:sz w:val="16"/>
            </w:rPr>
            <w:br/>
            <w:t>Rozbudowa i przebudowa budynku usługowego w Fredropolu z przeznaczeniem na magazyn zasobów ochrony ludności</w:t>
          </w:r>
          <w:r w:rsidRPr="003834AE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4159129">
    <w:abstractNumId w:val="8"/>
  </w:num>
  <w:num w:numId="2" w16cid:durableId="408432373">
    <w:abstractNumId w:val="6"/>
  </w:num>
  <w:num w:numId="3" w16cid:durableId="960845569">
    <w:abstractNumId w:val="5"/>
  </w:num>
  <w:num w:numId="4" w16cid:durableId="1296835414">
    <w:abstractNumId w:val="4"/>
  </w:num>
  <w:num w:numId="5" w16cid:durableId="314143132">
    <w:abstractNumId w:val="7"/>
  </w:num>
  <w:num w:numId="6" w16cid:durableId="1015810478">
    <w:abstractNumId w:val="3"/>
  </w:num>
  <w:num w:numId="7" w16cid:durableId="543374008">
    <w:abstractNumId w:val="2"/>
  </w:num>
  <w:num w:numId="8" w16cid:durableId="270205321">
    <w:abstractNumId w:val="1"/>
  </w:num>
  <w:num w:numId="9" w16cid:durableId="519708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34AE"/>
    <w:rsid w:val="004D43E1"/>
    <w:rsid w:val="00AA1D8D"/>
    <w:rsid w:val="00B47730"/>
    <w:rsid w:val="00BE0F3E"/>
    <w:rsid w:val="00C21A9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305926"/>
  <w14:defaultImageDpi w14:val="300"/>
  <w15:docId w15:val="{9D8E3331-DF48-4262-817A-852B7721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3</cp:revision>
  <dcterms:created xsi:type="dcterms:W3CDTF">2013-12-23T23:15:00Z</dcterms:created>
  <dcterms:modified xsi:type="dcterms:W3CDTF">2026-04-30T13:57:00Z</dcterms:modified>
  <cp:category/>
</cp:coreProperties>
</file>