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0D17" w14:textId="77777777" w:rsidR="00A83D99" w:rsidRPr="002B5C6C" w:rsidRDefault="00000000">
      <w:pPr>
        <w:jc w:val="center"/>
      </w:pPr>
      <w:r w:rsidRPr="002B5C6C">
        <w:rPr>
          <w:b/>
          <w:sz w:val="26"/>
        </w:rPr>
        <w:t>Załącznik nr 5</w:t>
      </w:r>
    </w:p>
    <w:p w14:paraId="067DF5C3" w14:textId="77777777" w:rsidR="00A83D99" w:rsidRPr="002B5C6C" w:rsidRDefault="00000000">
      <w:pPr>
        <w:jc w:val="center"/>
      </w:pPr>
      <w:r w:rsidRPr="002B5C6C">
        <w:rPr>
          <w:b/>
          <w:sz w:val="28"/>
        </w:rPr>
        <w:t>OŚWIADCZENIE O BRAKU PODSTAW WYKLUCZENIA - PODMIOT TRZECI</w:t>
      </w:r>
    </w:p>
    <w:p w14:paraId="2949FB7B" w14:textId="77777777" w:rsidR="00A83D99" w:rsidRPr="002B5C6C" w:rsidRDefault="00000000">
      <w:pPr>
        <w:jc w:val="center"/>
      </w:pPr>
      <w:r w:rsidRPr="002B5C6C">
        <w:t>do Specyfikacji Warunków Zamówienia nr KI.271.4.2026</w:t>
      </w:r>
    </w:p>
    <w:p w14:paraId="164155A8" w14:textId="77777777" w:rsidR="00A83D99" w:rsidRPr="002B5C6C" w:rsidRDefault="00000000">
      <w:pPr>
        <w:jc w:val="center"/>
      </w:pPr>
      <w:r w:rsidRPr="002B5C6C">
        <w:t>Dotyczy postępowania pn.:</w:t>
      </w:r>
      <w:r w:rsidRPr="002B5C6C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637FDBCE" w14:textId="77777777" w:rsidR="00A83D99" w:rsidRPr="002B5C6C" w:rsidRDefault="00000000">
      <w:r w:rsidRPr="002B5C6C">
        <w:rPr>
          <w:b/>
        </w:rPr>
        <w:t>Składane wraz z ofertą, jeżeli Wykonawca polega na zasobach innego podmiotu.</w:t>
      </w:r>
    </w:p>
    <w:p w14:paraId="3B205C81" w14:textId="77777777" w:rsidR="00A83D99" w:rsidRPr="002B5C6C" w:rsidRDefault="00000000">
      <w:r w:rsidRPr="002B5C6C">
        <w:rPr>
          <w:b/>
        </w:rPr>
        <w:t>Dane podmiotu udostępniającego zasoby:</w:t>
      </w:r>
    </w:p>
    <w:p w14:paraId="6389A591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32A18A50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7A43E258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194F4E85" w14:textId="77777777" w:rsidR="00A83D99" w:rsidRPr="002B5C6C" w:rsidRDefault="00000000">
      <w:pPr>
        <w:pStyle w:val="Nagwek1"/>
      </w:pPr>
      <w:r w:rsidRPr="002B5C6C">
        <w:t>OŚWIADCZENIE PODMIOTU UDOSTĘPNIAJĄCEGO ZASOBY</w:t>
      </w:r>
    </w:p>
    <w:p w14:paraId="1284043C" w14:textId="77777777" w:rsidR="00A83D99" w:rsidRPr="002B5C6C" w:rsidRDefault="00000000">
      <w:r w:rsidRPr="002B5C6C">
        <w:t>o braku podstaw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DA322F3" w14:textId="77777777" w:rsidR="00A83D99" w:rsidRPr="002B5C6C" w:rsidRDefault="00000000">
      <w:r w:rsidRPr="002B5C6C">
        <w:t>Oświadczam, że nie zachodzą wobec podmiotu, który reprezentuję, przesłanki wykluczenia z postępowania określone w art. 7 ust. 1 wskazanej wyżej ustawy.</w:t>
      </w:r>
    </w:p>
    <w:p w14:paraId="2680A41D" w14:textId="77777777" w:rsidR="00A83D99" w:rsidRPr="002B5C6C" w:rsidRDefault="00000000">
      <w:r w:rsidRPr="002B5C6C">
        <w:rPr>
          <w:b/>
        </w:rPr>
        <w:t xml:space="preserve">☐ </w:t>
      </w:r>
      <w:r w:rsidRPr="002B5C6C">
        <w:t>NIE PODLEGA WYKLUCZENIU</w:t>
      </w:r>
    </w:p>
    <w:p w14:paraId="3024AC4D" w14:textId="77777777" w:rsidR="00A83D99" w:rsidRPr="002B5C6C" w:rsidRDefault="00000000">
      <w:r w:rsidRPr="002B5C6C">
        <w:rPr>
          <w:b/>
        </w:rPr>
        <w:t xml:space="preserve">☐ </w:t>
      </w:r>
      <w:r w:rsidRPr="002B5C6C">
        <w:t>PODLEGA WYKLUCZENIU</w:t>
      </w:r>
    </w:p>
    <w:p w14:paraId="09F2CF8E" w14:textId="77777777" w:rsidR="00A83D99" w:rsidRPr="002B5C6C" w:rsidRDefault="00000000">
      <w:r w:rsidRPr="002B5C6C">
        <w:t>W przypadku zaznaczenia „PODLEGA WYKLUCZENIU” należy wskazać podstawę i okoliczności:</w:t>
      </w:r>
    </w:p>
    <w:p w14:paraId="43113C4C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074314EB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33861EAA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3B532870" w14:textId="77777777" w:rsidR="00A83D99" w:rsidRPr="002B5C6C" w:rsidRDefault="00000000">
      <w:r w:rsidRPr="002B5C6C">
        <w:t>................................................................................................................................................................</w:t>
      </w:r>
    </w:p>
    <w:p w14:paraId="004331E0" w14:textId="77777777" w:rsidR="00A83D99" w:rsidRPr="002B5C6C" w:rsidRDefault="00000000">
      <w:r w:rsidRPr="002B5C6C">
        <w:t>Oświadczam, że informacje podane w niniejszym oświadczeniu są aktualne i zgodne z prawdą.</w:t>
      </w:r>
    </w:p>
    <w:p w14:paraId="2CDD020B" w14:textId="77777777" w:rsidR="00A83D99" w:rsidRPr="002B5C6C" w:rsidRDefault="00000000">
      <w:r w:rsidRPr="002B5C6C">
        <w:br/>
        <w:t>……………………, dnia …………………..                    ......................................................</w:t>
      </w:r>
      <w:r w:rsidRPr="002B5C6C">
        <w:br/>
      </w:r>
      <w:r w:rsidRPr="002B5C6C">
        <w:rPr>
          <w:sz w:val="16"/>
        </w:rPr>
        <w:t xml:space="preserve">                                                                      podpis elektroniczny podmiotu udostępniającego zasoby</w:t>
      </w:r>
    </w:p>
    <w:p w14:paraId="35A42528" w14:textId="77777777" w:rsidR="00A83D99" w:rsidRDefault="00000000">
      <w:r w:rsidRPr="002B5C6C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A83D99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24CE2" w14:textId="77777777" w:rsidR="004075F3" w:rsidRPr="002B5C6C" w:rsidRDefault="004075F3">
      <w:pPr>
        <w:spacing w:after="0" w:line="240" w:lineRule="auto"/>
      </w:pPr>
      <w:r w:rsidRPr="002B5C6C">
        <w:separator/>
      </w:r>
    </w:p>
  </w:endnote>
  <w:endnote w:type="continuationSeparator" w:id="0">
    <w:p w14:paraId="375223AC" w14:textId="77777777" w:rsidR="004075F3" w:rsidRPr="002B5C6C" w:rsidRDefault="004075F3">
      <w:pPr>
        <w:spacing w:after="0" w:line="240" w:lineRule="auto"/>
      </w:pPr>
      <w:r w:rsidRPr="002B5C6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F4C1" w14:textId="77777777" w:rsidR="00A83D99" w:rsidRPr="002B5C6C" w:rsidRDefault="00000000">
    <w:pPr>
      <w:pStyle w:val="Stopka"/>
      <w:jc w:val="center"/>
    </w:pPr>
    <w:r w:rsidRPr="002B5C6C">
      <w:rPr>
        <w:sz w:val="16"/>
      </w:rPr>
      <w:t xml:space="preserve">Zał. nr 5 – Oświadczenie o braku podstaw wykluczenia - podmiot trzeci | Strona </w:t>
    </w:r>
    <w:r w:rsidRPr="002B5C6C">
      <w:rPr>
        <w:sz w:val="16"/>
      </w:rPr>
      <w:fldChar w:fldCharType="begin"/>
    </w:r>
    <w:r w:rsidRPr="002B5C6C">
      <w:rPr>
        <w:sz w:val="16"/>
      </w:rPr>
      <w:instrText>PAGE</w:instrText>
    </w:r>
    <w:r w:rsidR="002B5C6C" w:rsidRPr="002B5C6C">
      <w:rPr>
        <w:sz w:val="16"/>
      </w:rPr>
      <w:fldChar w:fldCharType="separate"/>
    </w:r>
    <w:r w:rsidR="002B5C6C" w:rsidRPr="002B5C6C">
      <w:rPr>
        <w:sz w:val="16"/>
      </w:rPr>
      <w:t>1</w:t>
    </w:r>
    <w:r w:rsidRPr="002B5C6C">
      <w:rPr>
        <w:sz w:val="16"/>
      </w:rPr>
      <w:fldChar w:fldCharType="end"/>
    </w:r>
    <w:r w:rsidRPr="002B5C6C">
      <w:rPr>
        <w:sz w:val="16"/>
      </w:rPr>
      <w:t xml:space="preserve"> z </w:t>
    </w:r>
    <w:r w:rsidRPr="002B5C6C">
      <w:rPr>
        <w:sz w:val="16"/>
      </w:rPr>
      <w:fldChar w:fldCharType="begin"/>
    </w:r>
    <w:r w:rsidRPr="002B5C6C">
      <w:rPr>
        <w:sz w:val="16"/>
      </w:rPr>
      <w:instrText>NUMPAGES</w:instrText>
    </w:r>
    <w:r w:rsidR="002B5C6C" w:rsidRPr="002B5C6C">
      <w:rPr>
        <w:sz w:val="16"/>
      </w:rPr>
      <w:fldChar w:fldCharType="separate"/>
    </w:r>
    <w:r w:rsidR="002B5C6C" w:rsidRPr="002B5C6C">
      <w:rPr>
        <w:sz w:val="16"/>
      </w:rPr>
      <w:t>1</w:t>
    </w:r>
    <w:r w:rsidRPr="002B5C6C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6E1A" w14:textId="77777777" w:rsidR="004075F3" w:rsidRPr="002B5C6C" w:rsidRDefault="004075F3">
      <w:pPr>
        <w:spacing w:after="0" w:line="240" w:lineRule="auto"/>
      </w:pPr>
      <w:r w:rsidRPr="002B5C6C">
        <w:separator/>
      </w:r>
    </w:p>
  </w:footnote>
  <w:footnote w:type="continuationSeparator" w:id="0">
    <w:p w14:paraId="2823AC94" w14:textId="77777777" w:rsidR="004075F3" w:rsidRPr="002B5C6C" w:rsidRDefault="004075F3">
      <w:pPr>
        <w:spacing w:after="0" w:line="240" w:lineRule="auto"/>
      </w:pPr>
      <w:r w:rsidRPr="002B5C6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381D" w14:textId="77777777" w:rsidR="00A83D99" w:rsidRPr="002B5C6C" w:rsidRDefault="00A83D99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A83D99" w:rsidRPr="002B5C6C" w14:paraId="3BFA37D3" w14:textId="77777777">
      <w:trPr>
        <w:jc w:val="center"/>
      </w:trPr>
      <w:tc>
        <w:tcPr>
          <w:tcW w:w="1701" w:type="dxa"/>
          <w:vAlign w:val="center"/>
        </w:tcPr>
        <w:p w14:paraId="07AFACD8" w14:textId="77777777" w:rsidR="00A83D99" w:rsidRPr="002B5C6C" w:rsidRDefault="00000000">
          <w:pPr>
            <w:jc w:val="center"/>
          </w:pPr>
          <w:r w:rsidRPr="002B5C6C">
            <w:drawing>
              <wp:inline distT="0" distB="0" distL="0" distR="0" wp14:anchorId="1F8E2EAC" wp14:editId="2CA1526E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79869B21" w14:textId="77777777" w:rsidR="00A83D99" w:rsidRPr="002B5C6C" w:rsidRDefault="00000000">
          <w:r w:rsidRPr="002B5C6C">
            <w:rPr>
              <w:b/>
              <w:sz w:val="18"/>
            </w:rPr>
            <w:t>Zadanie finansowane ze środków budżetu państwa</w:t>
          </w:r>
          <w:r w:rsidRPr="002B5C6C">
            <w:rPr>
              <w:b/>
              <w:sz w:val="18"/>
            </w:rPr>
            <w:br/>
          </w:r>
          <w:r w:rsidRPr="002B5C6C">
            <w:rPr>
              <w:sz w:val="16"/>
            </w:rPr>
            <w:t>w ramach Programu Ochrony Ludności i Obrony Cywilnej</w:t>
          </w:r>
          <w:r w:rsidRPr="002B5C6C">
            <w:rPr>
              <w:sz w:val="16"/>
            </w:rPr>
            <w:br/>
            <w:t>Rozbudowa i przebudowa budynku usługowego w Fredropolu z przeznaczeniem na magazyn zasobów ochrony ludności</w:t>
          </w:r>
          <w:r w:rsidRPr="002B5C6C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6900987">
    <w:abstractNumId w:val="8"/>
  </w:num>
  <w:num w:numId="2" w16cid:durableId="1450127093">
    <w:abstractNumId w:val="6"/>
  </w:num>
  <w:num w:numId="3" w16cid:durableId="897016687">
    <w:abstractNumId w:val="5"/>
  </w:num>
  <w:num w:numId="4" w16cid:durableId="1147210157">
    <w:abstractNumId w:val="4"/>
  </w:num>
  <w:num w:numId="5" w16cid:durableId="2022462295">
    <w:abstractNumId w:val="7"/>
  </w:num>
  <w:num w:numId="6" w16cid:durableId="474030766">
    <w:abstractNumId w:val="3"/>
  </w:num>
  <w:num w:numId="7" w16cid:durableId="712078998">
    <w:abstractNumId w:val="2"/>
  </w:num>
  <w:num w:numId="8" w16cid:durableId="1434014820">
    <w:abstractNumId w:val="1"/>
  </w:num>
  <w:num w:numId="9" w16cid:durableId="125003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0BB4"/>
    <w:rsid w:val="0015074B"/>
    <w:rsid w:val="0029639D"/>
    <w:rsid w:val="002B5C6C"/>
    <w:rsid w:val="00326F90"/>
    <w:rsid w:val="004075F3"/>
    <w:rsid w:val="00A83D9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C18BB"/>
  <w14:defaultImageDpi w14:val="300"/>
  <w15:docId w15:val="{27B001D0-BEAF-459C-8325-C97E1C6E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2026-04-30T13:55:00Z</dcterms:modified>
  <cp:category/>
</cp:coreProperties>
</file>