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63311" w14:textId="77777777" w:rsidR="00140D21" w:rsidRPr="00832B2D" w:rsidRDefault="00000000">
      <w:pPr>
        <w:jc w:val="center"/>
      </w:pPr>
      <w:r w:rsidRPr="00832B2D">
        <w:rPr>
          <w:b/>
          <w:sz w:val="26"/>
        </w:rPr>
        <w:t>Załącznik nr 3</w:t>
      </w:r>
    </w:p>
    <w:p w14:paraId="4B31CE25" w14:textId="77777777" w:rsidR="00140D21" w:rsidRPr="00832B2D" w:rsidRDefault="00000000">
      <w:pPr>
        <w:jc w:val="center"/>
      </w:pPr>
      <w:r w:rsidRPr="00832B2D">
        <w:rPr>
          <w:b/>
          <w:sz w:val="28"/>
        </w:rPr>
        <w:t>OŚWIADCZENIE WSTĘPNE - PODMIOT UDOSTĘPNIAJĄCY ZASOBY</w:t>
      </w:r>
    </w:p>
    <w:p w14:paraId="50BE3968" w14:textId="77777777" w:rsidR="00140D21" w:rsidRPr="00832B2D" w:rsidRDefault="00000000">
      <w:pPr>
        <w:jc w:val="center"/>
      </w:pPr>
      <w:r w:rsidRPr="00832B2D">
        <w:t>do Specyfikacji Warunków Zamówienia nr KI.271.4.2026</w:t>
      </w:r>
    </w:p>
    <w:p w14:paraId="2CAD2E10" w14:textId="77777777" w:rsidR="00140D21" w:rsidRPr="00832B2D" w:rsidRDefault="00000000">
      <w:pPr>
        <w:jc w:val="center"/>
      </w:pPr>
      <w:r w:rsidRPr="00832B2D">
        <w:t>Dotyczy postępowania pn.:</w:t>
      </w:r>
      <w:r w:rsidRPr="00832B2D">
        <w:br/>
        <w:t>„Rozbudowa i przebudowa budynku usługowego w Fredropolu z przeznaczeniem na magazyn zasobów ochrony ludności w ramach Programu Ochrony Ludności i Obrony Cywilnej w formule zaprojektuj i wybuduj”</w:t>
      </w:r>
    </w:p>
    <w:p w14:paraId="0ACCE924" w14:textId="77777777" w:rsidR="00140D21" w:rsidRPr="00832B2D" w:rsidRDefault="00000000">
      <w:r w:rsidRPr="00832B2D">
        <w:rPr>
          <w:b/>
        </w:rPr>
        <w:t>Składane wraz z ofertą, jeżeli Wykonawca polega na zasobach innego podmiotu.</w:t>
      </w:r>
    </w:p>
    <w:p w14:paraId="7218CEEF" w14:textId="77777777" w:rsidR="00140D21" w:rsidRPr="00832B2D" w:rsidRDefault="00000000">
      <w:r w:rsidRPr="00832B2D">
        <w:rPr>
          <w:b/>
        </w:rPr>
        <w:t>Dane podmiotu udostępniającego zasoby:</w:t>
      </w:r>
    </w:p>
    <w:p w14:paraId="3CC7A441" w14:textId="77777777" w:rsidR="00140D21" w:rsidRPr="00832B2D" w:rsidRDefault="00000000">
      <w:r w:rsidRPr="00832B2D">
        <w:t>................................................................................................................................................................</w:t>
      </w:r>
    </w:p>
    <w:p w14:paraId="51F52E26" w14:textId="77777777" w:rsidR="00140D21" w:rsidRPr="00832B2D" w:rsidRDefault="00000000">
      <w:r w:rsidRPr="00832B2D">
        <w:t>................................................................................................................................................................</w:t>
      </w:r>
    </w:p>
    <w:p w14:paraId="45F84E28" w14:textId="77777777" w:rsidR="00140D21" w:rsidRPr="00832B2D" w:rsidRDefault="00000000">
      <w:r w:rsidRPr="00832B2D">
        <w:t>................................................................................................................................................................</w:t>
      </w:r>
    </w:p>
    <w:p w14:paraId="61DB3304" w14:textId="77777777" w:rsidR="00140D21" w:rsidRPr="00832B2D" w:rsidRDefault="00000000">
      <w:pPr>
        <w:pStyle w:val="Nagwek1"/>
      </w:pPr>
      <w:r w:rsidRPr="00832B2D">
        <w:t>OŚWIADCZENIE PODMIOTU UDOSTĘPNIAJĄCEGO ZASOBY</w:t>
      </w:r>
    </w:p>
    <w:p w14:paraId="3140FC2B" w14:textId="77777777" w:rsidR="00140D21" w:rsidRPr="00832B2D" w:rsidRDefault="00000000">
      <w:r w:rsidRPr="00832B2D">
        <w:t>składane na podstawie art. 125 ust. 1 w zw. z art. 125 ust. 5 ustawy Prawo zamówień publicznych, dotyczące spełniania warunków udziału w postępowaniu oraz braku podstaw wykluczenia.</w:t>
      </w:r>
    </w:p>
    <w:p w14:paraId="2516BDB0" w14:textId="77777777" w:rsidR="00140D21" w:rsidRPr="00832B2D" w:rsidRDefault="00000000">
      <w:r w:rsidRPr="00832B2D">
        <w:t>Oświadczam, że spełniam warunki udziału w postępowaniu określone w SWZ w następującym zakresie:</w:t>
      </w:r>
    </w:p>
    <w:p w14:paraId="7477C806" w14:textId="77777777" w:rsidR="00140D21" w:rsidRPr="00832B2D" w:rsidRDefault="00000000">
      <w:r w:rsidRPr="00832B2D">
        <w:t>................................................................................................................................................................</w:t>
      </w:r>
    </w:p>
    <w:p w14:paraId="32418C23" w14:textId="77777777" w:rsidR="00140D21" w:rsidRPr="00832B2D" w:rsidRDefault="00000000">
      <w:r w:rsidRPr="00832B2D">
        <w:t>................................................................................................................................................................</w:t>
      </w:r>
    </w:p>
    <w:p w14:paraId="17A9DB3B" w14:textId="77777777" w:rsidR="00140D21" w:rsidRPr="00832B2D" w:rsidRDefault="00000000">
      <w:r w:rsidRPr="00832B2D">
        <w:t>................................................................................................................................................................</w:t>
      </w:r>
    </w:p>
    <w:p w14:paraId="6A4C28F8" w14:textId="77777777" w:rsidR="00140D21" w:rsidRPr="00832B2D" w:rsidRDefault="00000000">
      <w:r w:rsidRPr="00832B2D">
        <w:t>Oświadczam, że nie podlegam wykluczeniu z postępowania na podstawie art. 108 ust. 1 ustawy Prawo zamówień publicznych.</w:t>
      </w:r>
    </w:p>
    <w:p w14:paraId="06CC9753" w14:textId="77777777" w:rsidR="00140D21" w:rsidRPr="00832B2D" w:rsidRDefault="00000000">
      <w:r w:rsidRPr="00832B2D">
        <w:rPr>
          <w:b/>
        </w:rPr>
        <w:t xml:space="preserve">☐ </w:t>
      </w:r>
      <w:r w:rsidRPr="00832B2D">
        <w:t>NIE PODLEGAM</w:t>
      </w:r>
    </w:p>
    <w:p w14:paraId="71D60DD6" w14:textId="77777777" w:rsidR="00140D21" w:rsidRPr="00832B2D" w:rsidRDefault="00000000">
      <w:r w:rsidRPr="00832B2D">
        <w:rPr>
          <w:b/>
        </w:rPr>
        <w:t xml:space="preserve">☐ </w:t>
      </w:r>
      <w:r w:rsidRPr="00832B2D">
        <w:t>PODLEGAM</w:t>
      </w:r>
    </w:p>
    <w:p w14:paraId="3BDDBDE8" w14:textId="77777777" w:rsidR="00140D21" w:rsidRPr="00832B2D" w:rsidRDefault="00000000">
      <w:r w:rsidRPr="00832B2D">
        <w:t xml:space="preserve">W przypadku odpowiedzi „PODLEGAM” należy wskazać podstawę wykluczenia oraz środki naprawcze podjęte na podstawie art. 110 ust. 2 ustawy </w:t>
      </w:r>
      <w:proofErr w:type="spellStart"/>
      <w:r w:rsidRPr="00832B2D">
        <w:t>Pzp</w:t>
      </w:r>
      <w:proofErr w:type="spellEnd"/>
      <w:r w:rsidRPr="00832B2D">
        <w:t>:</w:t>
      </w:r>
    </w:p>
    <w:p w14:paraId="44CB4E2A" w14:textId="77777777" w:rsidR="00140D21" w:rsidRPr="00832B2D" w:rsidRDefault="00000000">
      <w:r w:rsidRPr="00832B2D">
        <w:t>................................................................................................................................................................</w:t>
      </w:r>
    </w:p>
    <w:p w14:paraId="468275C7" w14:textId="77777777" w:rsidR="00140D21" w:rsidRPr="00832B2D" w:rsidRDefault="00000000">
      <w:r w:rsidRPr="00832B2D">
        <w:t>................................................................................................................................................................</w:t>
      </w:r>
    </w:p>
    <w:p w14:paraId="15ED28F0" w14:textId="77777777" w:rsidR="00140D21" w:rsidRPr="00832B2D" w:rsidRDefault="00000000">
      <w:r w:rsidRPr="00832B2D">
        <w:t>................................................................................................................................................................</w:t>
      </w:r>
    </w:p>
    <w:p w14:paraId="46484A44" w14:textId="77777777" w:rsidR="00140D21" w:rsidRPr="00832B2D" w:rsidRDefault="00000000">
      <w:r w:rsidRPr="00832B2D">
        <w:t>................................................................................................................................................................</w:t>
      </w:r>
    </w:p>
    <w:p w14:paraId="5E55ECB1" w14:textId="77777777" w:rsidR="00140D21" w:rsidRPr="00832B2D" w:rsidRDefault="00000000">
      <w:r w:rsidRPr="00832B2D">
        <w:lastRenderedPageBreak/>
        <w:t>Oświadczam, że wszystkie informacje podane w niniejszym oświadczeniu są aktualne i zgodne z prawdą oraz zostały przedstawione z pełną świadomością odpowiedzialności za wprowadzenie Zamawiającego w błąd przy przedstawianiu informacji.</w:t>
      </w:r>
    </w:p>
    <w:p w14:paraId="216621E9" w14:textId="77777777" w:rsidR="00140D21" w:rsidRPr="00832B2D" w:rsidRDefault="00000000">
      <w:r w:rsidRPr="00832B2D">
        <w:br/>
        <w:t>……………………, dnia …………………..                    ......................................................</w:t>
      </w:r>
      <w:r w:rsidRPr="00832B2D">
        <w:br/>
      </w:r>
      <w:r w:rsidRPr="00832B2D">
        <w:rPr>
          <w:sz w:val="16"/>
        </w:rPr>
        <w:t xml:space="preserve">                                                                      podpis elektroniczny podmiotu udostępniającego zasoby</w:t>
      </w:r>
    </w:p>
    <w:p w14:paraId="662FB8CA" w14:textId="77777777" w:rsidR="00140D21" w:rsidRDefault="00000000">
      <w:r w:rsidRPr="00832B2D">
        <w:rPr>
          <w:sz w:val="16"/>
        </w:rPr>
        <w:t>Dokument należy wypełnić i podpisać kwalifikowanym podpisem elektronicznym, podpisem zaufanym lub podpisem osobistym. Zamawiający zaleca zapisanie dokumentu w formacie PDF.</w:t>
      </w:r>
    </w:p>
    <w:sectPr w:rsidR="00140D21" w:rsidSect="00034616">
      <w:headerReference w:type="default" r:id="rId8"/>
      <w:footerReference w:type="default" r:id="rId9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51702" w14:textId="77777777" w:rsidR="00BC2D1B" w:rsidRPr="00832B2D" w:rsidRDefault="00BC2D1B">
      <w:pPr>
        <w:spacing w:after="0" w:line="240" w:lineRule="auto"/>
      </w:pPr>
      <w:r w:rsidRPr="00832B2D">
        <w:separator/>
      </w:r>
    </w:p>
  </w:endnote>
  <w:endnote w:type="continuationSeparator" w:id="0">
    <w:p w14:paraId="4C430E30" w14:textId="77777777" w:rsidR="00BC2D1B" w:rsidRPr="00832B2D" w:rsidRDefault="00BC2D1B">
      <w:pPr>
        <w:spacing w:after="0" w:line="240" w:lineRule="auto"/>
      </w:pPr>
      <w:r w:rsidRPr="00832B2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F7E9E" w14:textId="77777777" w:rsidR="00140D21" w:rsidRPr="00832B2D" w:rsidRDefault="00000000">
    <w:pPr>
      <w:pStyle w:val="Stopka"/>
      <w:jc w:val="center"/>
    </w:pPr>
    <w:r w:rsidRPr="00832B2D">
      <w:rPr>
        <w:sz w:val="16"/>
      </w:rPr>
      <w:t xml:space="preserve">Zał. nr 3 – Oświadczenie wstępne - podmiot udostępniający zasoby | Strona </w:t>
    </w:r>
    <w:r w:rsidRPr="00832B2D">
      <w:rPr>
        <w:sz w:val="16"/>
      </w:rPr>
      <w:fldChar w:fldCharType="begin"/>
    </w:r>
    <w:r w:rsidRPr="00832B2D">
      <w:rPr>
        <w:sz w:val="16"/>
      </w:rPr>
      <w:instrText>PAGE</w:instrText>
    </w:r>
    <w:r w:rsidR="00832B2D" w:rsidRPr="00832B2D">
      <w:rPr>
        <w:sz w:val="16"/>
      </w:rPr>
      <w:fldChar w:fldCharType="separate"/>
    </w:r>
    <w:r w:rsidR="00832B2D" w:rsidRPr="00832B2D">
      <w:rPr>
        <w:sz w:val="16"/>
      </w:rPr>
      <w:t>1</w:t>
    </w:r>
    <w:r w:rsidRPr="00832B2D">
      <w:rPr>
        <w:sz w:val="16"/>
      </w:rPr>
      <w:fldChar w:fldCharType="end"/>
    </w:r>
    <w:r w:rsidRPr="00832B2D">
      <w:rPr>
        <w:sz w:val="16"/>
      </w:rPr>
      <w:t xml:space="preserve"> z </w:t>
    </w:r>
    <w:r w:rsidRPr="00832B2D">
      <w:rPr>
        <w:sz w:val="16"/>
      </w:rPr>
      <w:fldChar w:fldCharType="begin"/>
    </w:r>
    <w:r w:rsidRPr="00832B2D">
      <w:rPr>
        <w:sz w:val="16"/>
      </w:rPr>
      <w:instrText>NUMPAGES</w:instrText>
    </w:r>
    <w:r w:rsidR="00832B2D" w:rsidRPr="00832B2D">
      <w:rPr>
        <w:sz w:val="16"/>
      </w:rPr>
      <w:fldChar w:fldCharType="separate"/>
    </w:r>
    <w:r w:rsidR="00832B2D" w:rsidRPr="00832B2D">
      <w:rPr>
        <w:sz w:val="16"/>
      </w:rPr>
      <w:t>2</w:t>
    </w:r>
    <w:r w:rsidRPr="00832B2D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C6543" w14:textId="77777777" w:rsidR="00BC2D1B" w:rsidRPr="00832B2D" w:rsidRDefault="00BC2D1B">
      <w:pPr>
        <w:spacing w:after="0" w:line="240" w:lineRule="auto"/>
      </w:pPr>
      <w:r w:rsidRPr="00832B2D">
        <w:separator/>
      </w:r>
    </w:p>
  </w:footnote>
  <w:footnote w:type="continuationSeparator" w:id="0">
    <w:p w14:paraId="560D53A6" w14:textId="77777777" w:rsidR="00BC2D1B" w:rsidRPr="00832B2D" w:rsidRDefault="00BC2D1B">
      <w:pPr>
        <w:spacing w:after="0" w:line="240" w:lineRule="auto"/>
      </w:pPr>
      <w:r w:rsidRPr="00832B2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448E4" w14:textId="77777777" w:rsidR="00140D21" w:rsidRPr="00832B2D" w:rsidRDefault="00140D21">
    <w:pPr>
      <w:pStyle w:val="Nagwek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701"/>
      <w:gridCol w:w="7938"/>
    </w:tblGrid>
    <w:tr w:rsidR="00140D21" w:rsidRPr="00832B2D" w14:paraId="2560FC6A" w14:textId="77777777">
      <w:trPr>
        <w:jc w:val="center"/>
      </w:trPr>
      <w:tc>
        <w:tcPr>
          <w:tcW w:w="1701" w:type="dxa"/>
          <w:vAlign w:val="center"/>
        </w:tcPr>
        <w:p w14:paraId="2A8D25A0" w14:textId="77777777" w:rsidR="00140D21" w:rsidRPr="00832B2D" w:rsidRDefault="00000000">
          <w:pPr>
            <w:jc w:val="center"/>
          </w:pPr>
          <w:r w:rsidRPr="00832B2D">
            <w:drawing>
              <wp:inline distT="0" distB="0" distL="0" distR="0" wp14:anchorId="110C1DAA" wp14:editId="18DAC2F9">
                <wp:extent cx="792000" cy="2683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lioc_logo_jasne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000" cy="268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vAlign w:val="center"/>
        </w:tcPr>
        <w:p w14:paraId="03E939F4" w14:textId="77777777" w:rsidR="00140D21" w:rsidRPr="00832B2D" w:rsidRDefault="00000000">
          <w:r w:rsidRPr="00832B2D">
            <w:rPr>
              <w:b/>
              <w:sz w:val="18"/>
            </w:rPr>
            <w:t>Zadanie finansowane ze środków budżetu państwa</w:t>
          </w:r>
          <w:r w:rsidRPr="00832B2D">
            <w:rPr>
              <w:b/>
              <w:sz w:val="18"/>
            </w:rPr>
            <w:br/>
          </w:r>
          <w:r w:rsidRPr="00832B2D">
            <w:rPr>
              <w:sz w:val="16"/>
            </w:rPr>
            <w:t>w ramach Programu Ochrony Ludności i Obrony Cywilnej</w:t>
          </w:r>
          <w:r w:rsidRPr="00832B2D">
            <w:rPr>
              <w:sz w:val="16"/>
            </w:rPr>
            <w:br/>
            <w:t>Rozbudowa i przebudowa budynku usługowego w Fredropolu z przeznaczeniem na magazyn zasobów ochrony ludności</w:t>
          </w:r>
          <w:r w:rsidRPr="00832B2D">
            <w:rPr>
              <w:sz w:val="16"/>
            </w:rPr>
            <w:br/>
            <w:t>KI.271.4.2026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12351679">
    <w:abstractNumId w:val="8"/>
  </w:num>
  <w:num w:numId="2" w16cid:durableId="508645208">
    <w:abstractNumId w:val="6"/>
  </w:num>
  <w:num w:numId="3" w16cid:durableId="839123933">
    <w:abstractNumId w:val="5"/>
  </w:num>
  <w:num w:numId="4" w16cid:durableId="1178811297">
    <w:abstractNumId w:val="4"/>
  </w:num>
  <w:num w:numId="5" w16cid:durableId="1085759871">
    <w:abstractNumId w:val="7"/>
  </w:num>
  <w:num w:numId="6" w16cid:durableId="1081564908">
    <w:abstractNumId w:val="3"/>
  </w:num>
  <w:num w:numId="7" w16cid:durableId="797530191">
    <w:abstractNumId w:val="2"/>
  </w:num>
  <w:num w:numId="8" w16cid:durableId="553321324">
    <w:abstractNumId w:val="1"/>
  </w:num>
  <w:num w:numId="9" w16cid:durableId="1414467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40D21"/>
    <w:rsid w:val="0015074B"/>
    <w:rsid w:val="00170C58"/>
    <w:rsid w:val="0029639D"/>
    <w:rsid w:val="00326F90"/>
    <w:rsid w:val="00832B2D"/>
    <w:rsid w:val="00AA1D8D"/>
    <w:rsid w:val="00B47730"/>
    <w:rsid w:val="00BC2D1B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E3F66"/>
  <w14:defaultImageDpi w14:val="300"/>
  <w15:docId w15:val="{B66530C3-E299-4FB5-80F2-113C7FE18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472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Sebastian Katek</cp:lastModifiedBy>
  <cp:revision>2</cp:revision>
  <dcterms:created xsi:type="dcterms:W3CDTF">2013-12-23T23:15:00Z</dcterms:created>
  <dcterms:modified xsi:type="dcterms:W3CDTF">2026-04-30T13:52:00Z</dcterms:modified>
  <cp:category/>
</cp:coreProperties>
</file>