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46CF" w14:textId="77777777" w:rsidR="00BA0328" w:rsidRPr="00212190" w:rsidRDefault="00000000">
      <w:pPr>
        <w:jc w:val="center"/>
      </w:pPr>
      <w:r w:rsidRPr="00212190">
        <w:rPr>
          <w:b/>
          <w:sz w:val="26"/>
        </w:rPr>
        <w:t>Załącznik nr 2</w:t>
      </w:r>
    </w:p>
    <w:p w14:paraId="784D429F" w14:textId="77777777" w:rsidR="00BA0328" w:rsidRPr="00212190" w:rsidRDefault="00000000">
      <w:pPr>
        <w:jc w:val="center"/>
      </w:pPr>
      <w:r w:rsidRPr="00212190">
        <w:rPr>
          <w:b/>
          <w:sz w:val="28"/>
        </w:rPr>
        <w:t>OŚWIADCZENIE WSTĘPNE - WYKONAWCA</w:t>
      </w:r>
    </w:p>
    <w:p w14:paraId="4701BC48" w14:textId="77777777" w:rsidR="00BA0328" w:rsidRPr="00212190" w:rsidRDefault="00000000">
      <w:pPr>
        <w:jc w:val="center"/>
      </w:pPr>
      <w:r w:rsidRPr="00212190">
        <w:t>do Specyfikacji Warunków Zamówienia nr KI.271.4.2026</w:t>
      </w:r>
    </w:p>
    <w:p w14:paraId="28A0ED00" w14:textId="77777777" w:rsidR="00BA0328" w:rsidRPr="00212190" w:rsidRDefault="00000000">
      <w:pPr>
        <w:jc w:val="center"/>
      </w:pPr>
      <w:r w:rsidRPr="00212190">
        <w:t>Dotyczy postępowania pn.:</w:t>
      </w:r>
      <w:r w:rsidRPr="00212190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40B0E07B" w14:textId="77777777" w:rsidR="00BA0328" w:rsidRPr="00212190" w:rsidRDefault="00000000">
      <w:r w:rsidRPr="00212190">
        <w:rPr>
          <w:b/>
        </w:rPr>
        <w:t>Składane wraz z ofertą.</w:t>
      </w:r>
    </w:p>
    <w:p w14:paraId="5CA0B376" w14:textId="77777777" w:rsidR="00BA0328" w:rsidRPr="00212190" w:rsidRDefault="00000000">
      <w:r w:rsidRPr="00212190">
        <w:rPr>
          <w:b/>
        </w:rPr>
        <w:t>Dane Wykonawcy:</w:t>
      </w:r>
    </w:p>
    <w:p w14:paraId="1C119B79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6A86301F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38F0F3D2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0EC6A1F9" w14:textId="77777777" w:rsidR="00BA0328" w:rsidRPr="00212190" w:rsidRDefault="00000000">
      <w:pPr>
        <w:pStyle w:val="Nagwek1"/>
      </w:pPr>
      <w:r w:rsidRPr="00212190">
        <w:t>OŚWIADCZENIE WYKONAWCY</w:t>
      </w:r>
    </w:p>
    <w:p w14:paraId="75408966" w14:textId="77777777" w:rsidR="00BA0328" w:rsidRPr="00212190" w:rsidRDefault="00000000">
      <w:r w:rsidRPr="00212190">
        <w:t>składane na podstawie art. 125 ust. 1 ustawy Prawo zamówień publicznych, dotyczące spełniania warunków udziału w postępowaniu oraz braku podstaw wykluczenia z postępowania.</w:t>
      </w:r>
    </w:p>
    <w:p w14:paraId="47E3F3E2" w14:textId="77777777" w:rsidR="00BA0328" w:rsidRPr="00212190" w:rsidRDefault="00000000">
      <w:pPr>
        <w:pStyle w:val="Nagwek2"/>
      </w:pPr>
      <w:r w:rsidRPr="00212190">
        <w:t>I. Oświadczenie o spełnianiu warunków udziału w postępowaniu</w:t>
      </w:r>
    </w:p>
    <w:p w14:paraId="0F0FF940" w14:textId="77777777" w:rsidR="00BA0328" w:rsidRPr="00212190" w:rsidRDefault="00000000">
      <w:r w:rsidRPr="00212190">
        <w:t>Oświadczam, że spełniam warunki udziału w postępowaniu określone w SWZ dla postępowania nr KI.271.4.2026.</w:t>
      </w:r>
    </w:p>
    <w:p w14:paraId="72D9BF0C" w14:textId="77777777" w:rsidR="00BA0328" w:rsidRPr="00212190" w:rsidRDefault="00000000">
      <w:r w:rsidRPr="00212190">
        <w:rPr>
          <w:b/>
        </w:rPr>
        <w:t xml:space="preserve">☐ </w:t>
      </w:r>
      <w:r w:rsidRPr="00212190">
        <w:t>TAK</w:t>
      </w:r>
    </w:p>
    <w:p w14:paraId="26833568" w14:textId="77777777" w:rsidR="00BA0328" w:rsidRPr="00212190" w:rsidRDefault="00000000">
      <w:r w:rsidRPr="00212190">
        <w:rPr>
          <w:b/>
        </w:rPr>
        <w:t xml:space="preserve">☐ </w:t>
      </w:r>
      <w:r w:rsidRPr="00212190">
        <w:t>NIE</w:t>
      </w:r>
    </w:p>
    <w:p w14:paraId="12A4AEFA" w14:textId="77777777" w:rsidR="00BA0328" w:rsidRPr="00212190" w:rsidRDefault="00000000">
      <w:r w:rsidRPr="00212190">
        <w:t>Oświadczam, że w celu wykazania spełniania warunków udziału w postępowaniu polegam na zasobach innych podmiotów:</w:t>
      </w:r>
    </w:p>
    <w:p w14:paraId="52D95847" w14:textId="77777777" w:rsidR="00BA0328" w:rsidRPr="00212190" w:rsidRDefault="00000000">
      <w:r w:rsidRPr="00212190">
        <w:rPr>
          <w:b/>
        </w:rPr>
        <w:t xml:space="preserve">☐ </w:t>
      </w:r>
      <w:r w:rsidRPr="00212190">
        <w:t>TAK</w:t>
      </w:r>
    </w:p>
    <w:p w14:paraId="771C831E" w14:textId="77777777" w:rsidR="00BA0328" w:rsidRPr="00212190" w:rsidRDefault="00000000">
      <w:r w:rsidRPr="00212190">
        <w:rPr>
          <w:b/>
        </w:rPr>
        <w:t xml:space="preserve">☐ </w:t>
      </w:r>
      <w:r w:rsidRPr="00212190">
        <w:t>NIE</w:t>
      </w:r>
    </w:p>
    <w:p w14:paraId="1BDF023F" w14:textId="77777777" w:rsidR="00BA0328" w:rsidRPr="00212190" w:rsidRDefault="00000000">
      <w:r w:rsidRPr="00212190">
        <w:t>W przypadku odpowiedzi „TAK” należy wskazać dane podmiotu oraz warunek, którego dotyczy udostępnienie zasobu:</w:t>
      </w:r>
    </w:p>
    <w:p w14:paraId="5565F78A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43D63C01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0CC8C829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0DB37F8D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3A30EF9B" w14:textId="77777777" w:rsidR="00BA0328" w:rsidRPr="00212190" w:rsidRDefault="00000000">
      <w:pPr>
        <w:pStyle w:val="Nagwek2"/>
      </w:pPr>
      <w:r w:rsidRPr="00212190">
        <w:lastRenderedPageBreak/>
        <w:t>II. Oświadczenie o braku podstaw wykluczenia</w:t>
      </w:r>
    </w:p>
    <w:p w14:paraId="0264EDAC" w14:textId="77777777" w:rsidR="00BA0328" w:rsidRPr="00212190" w:rsidRDefault="00000000">
      <w:r w:rsidRPr="00212190">
        <w:t>Oświadczam, że nie podlegam wykluczeniu z postępowania na podstawie art. 108 ust. 1 ustawy Prawo zamówień publicznych.</w:t>
      </w:r>
    </w:p>
    <w:p w14:paraId="74FE8339" w14:textId="77777777" w:rsidR="00BA0328" w:rsidRPr="00212190" w:rsidRDefault="00000000">
      <w:r w:rsidRPr="00212190">
        <w:rPr>
          <w:b/>
        </w:rPr>
        <w:t xml:space="preserve">☐ </w:t>
      </w:r>
      <w:r w:rsidRPr="00212190">
        <w:t>NIE PODLEGAM</w:t>
      </w:r>
    </w:p>
    <w:p w14:paraId="62FD1433" w14:textId="77777777" w:rsidR="00BA0328" w:rsidRPr="00212190" w:rsidRDefault="00000000">
      <w:r w:rsidRPr="00212190">
        <w:rPr>
          <w:b/>
        </w:rPr>
        <w:t xml:space="preserve">☐ </w:t>
      </w:r>
      <w:r w:rsidRPr="00212190">
        <w:t>PODLEGAM</w:t>
      </w:r>
    </w:p>
    <w:p w14:paraId="21FCC810" w14:textId="77777777" w:rsidR="00BA0328" w:rsidRPr="00212190" w:rsidRDefault="00000000">
      <w:r w:rsidRPr="00212190">
        <w:t xml:space="preserve">W przypadku odpowiedzi „PODLEGAM” należy wskazać podstawę wykluczenia oraz środki naprawcze podjęte na podstawie art. 110 ust. 2 ustawy </w:t>
      </w:r>
      <w:proofErr w:type="spellStart"/>
      <w:r w:rsidRPr="00212190">
        <w:t>Pzp</w:t>
      </w:r>
      <w:proofErr w:type="spellEnd"/>
      <w:r w:rsidRPr="00212190">
        <w:t>:</w:t>
      </w:r>
    </w:p>
    <w:p w14:paraId="7993D7FD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37D1FE5F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0E1846ED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54659F5A" w14:textId="77777777" w:rsidR="00BA0328" w:rsidRPr="00212190" w:rsidRDefault="00000000">
      <w:r w:rsidRPr="00212190">
        <w:t>................................................................................................................................................................</w:t>
      </w:r>
    </w:p>
    <w:p w14:paraId="599F34CF" w14:textId="77777777" w:rsidR="00BA0328" w:rsidRPr="00212190" w:rsidRDefault="00000000">
      <w:pPr>
        <w:pStyle w:val="Nagwek2"/>
      </w:pPr>
      <w:r w:rsidRPr="00212190">
        <w:t>III. Podwykonawcy</w:t>
      </w:r>
    </w:p>
    <w:p w14:paraId="4BB9BF5E" w14:textId="77777777" w:rsidR="00BA0328" w:rsidRPr="00212190" w:rsidRDefault="00000000">
      <w:r w:rsidRPr="00212190">
        <w:t>Oświadczam, że zamówienie zrealizuję przy udziale podwykonawców:</w:t>
      </w:r>
    </w:p>
    <w:p w14:paraId="2FEF4EA5" w14:textId="77777777" w:rsidR="00BA0328" w:rsidRPr="00212190" w:rsidRDefault="00000000">
      <w:r w:rsidRPr="00212190">
        <w:rPr>
          <w:b/>
        </w:rPr>
        <w:t xml:space="preserve">☐ </w:t>
      </w:r>
      <w:r w:rsidRPr="00212190">
        <w:t>TAK</w:t>
      </w:r>
    </w:p>
    <w:p w14:paraId="0AA8CD16" w14:textId="77777777" w:rsidR="00BA0328" w:rsidRPr="00212190" w:rsidRDefault="00000000">
      <w:r w:rsidRPr="00212190">
        <w:rPr>
          <w:b/>
        </w:rPr>
        <w:t xml:space="preserve">☐ </w:t>
      </w:r>
      <w:r w:rsidRPr="00212190">
        <w:t>NIE</w:t>
      </w:r>
    </w:p>
    <w:p w14:paraId="08D080DD" w14:textId="77777777" w:rsidR="00BA0328" w:rsidRPr="00212190" w:rsidRDefault="00000000">
      <w:r w:rsidRPr="00212190">
        <w:t>W przypadku odpowiedzi „TAK” należy wskazać podwykonawców, o ile są znani, oraz zakres powierzanych im prac:</w:t>
      </w:r>
    </w:p>
    <w:tbl>
      <w:tblPr>
        <w:tblStyle w:val="Tabela-Siatka"/>
        <w:tblW w:w="0" w:type="auto"/>
        <w:jc w:val="center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  <w:insideH w:val="single" w:sz="6" w:space="0" w:color="777777"/>
          <w:insideV w:val="single" w:sz="6" w:space="0" w:color="777777"/>
        </w:tblBorders>
        <w:tblLook w:val="04A0" w:firstRow="1" w:lastRow="0" w:firstColumn="1" w:lastColumn="0" w:noHBand="0" w:noVBand="1"/>
      </w:tblPr>
      <w:tblGrid>
        <w:gridCol w:w="2835"/>
        <w:gridCol w:w="2835"/>
        <w:gridCol w:w="3402"/>
      </w:tblGrid>
      <w:tr w:rsidR="00BA0328" w:rsidRPr="00212190" w14:paraId="245D29FF" w14:textId="77777777">
        <w:trPr>
          <w:jc w:val="center"/>
        </w:trPr>
        <w:tc>
          <w:tcPr>
            <w:tcW w:w="2835" w:type="dxa"/>
            <w:shd w:val="clear" w:color="auto" w:fill="E7F0E1"/>
          </w:tcPr>
          <w:p w14:paraId="41EC56C8" w14:textId="77777777" w:rsidR="00BA0328" w:rsidRPr="00212190" w:rsidRDefault="00000000">
            <w:pPr>
              <w:jc w:val="center"/>
            </w:pPr>
            <w:r w:rsidRPr="00212190">
              <w:rPr>
                <w:b/>
                <w:sz w:val="16"/>
              </w:rPr>
              <w:t>Nazwa / firma podwykonawcy</w:t>
            </w:r>
          </w:p>
        </w:tc>
        <w:tc>
          <w:tcPr>
            <w:tcW w:w="2835" w:type="dxa"/>
            <w:shd w:val="clear" w:color="auto" w:fill="E7F0E1"/>
          </w:tcPr>
          <w:p w14:paraId="22CA0ED9" w14:textId="77777777" w:rsidR="00BA0328" w:rsidRPr="00212190" w:rsidRDefault="00000000">
            <w:pPr>
              <w:jc w:val="center"/>
            </w:pPr>
            <w:r w:rsidRPr="00212190">
              <w:rPr>
                <w:b/>
                <w:sz w:val="16"/>
              </w:rPr>
              <w:t>Adres, NIP/KRS/</w:t>
            </w:r>
            <w:proofErr w:type="spellStart"/>
            <w:r w:rsidRPr="00212190">
              <w:rPr>
                <w:b/>
                <w:sz w:val="16"/>
              </w:rPr>
              <w:t>CEiDG</w:t>
            </w:r>
            <w:proofErr w:type="spellEnd"/>
          </w:p>
        </w:tc>
        <w:tc>
          <w:tcPr>
            <w:tcW w:w="3402" w:type="dxa"/>
            <w:shd w:val="clear" w:color="auto" w:fill="E7F0E1"/>
          </w:tcPr>
          <w:p w14:paraId="3CA86CA7" w14:textId="77777777" w:rsidR="00BA0328" w:rsidRPr="00212190" w:rsidRDefault="00000000">
            <w:pPr>
              <w:jc w:val="center"/>
            </w:pPr>
            <w:r w:rsidRPr="00212190">
              <w:rPr>
                <w:b/>
                <w:sz w:val="16"/>
              </w:rPr>
              <w:t>Zakres powierzany podwykonawcy</w:t>
            </w:r>
          </w:p>
        </w:tc>
      </w:tr>
      <w:tr w:rsidR="00BA0328" w:rsidRPr="00212190" w14:paraId="7128513F" w14:textId="77777777">
        <w:trPr>
          <w:jc w:val="center"/>
        </w:trPr>
        <w:tc>
          <w:tcPr>
            <w:tcW w:w="2835" w:type="dxa"/>
            <w:vAlign w:val="center"/>
          </w:tcPr>
          <w:p w14:paraId="2520E19F" w14:textId="77777777" w:rsidR="00BA0328" w:rsidRPr="00212190" w:rsidRDefault="00BA0328"/>
        </w:tc>
        <w:tc>
          <w:tcPr>
            <w:tcW w:w="2835" w:type="dxa"/>
            <w:vAlign w:val="center"/>
          </w:tcPr>
          <w:p w14:paraId="797C5D43" w14:textId="77777777" w:rsidR="00BA0328" w:rsidRPr="00212190" w:rsidRDefault="00BA0328"/>
        </w:tc>
        <w:tc>
          <w:tcPr>
            <w:tcW w:w="3402" w:type="dxa"/>
            <w:vAlign w:val="center"/>
          </w:tcPr>
          <w:p w14:paraId="3312BEA3" w14:textId="77777777" w:rsidR="00BA0328" w:rsidRPr="00212190" w:rsidRDefault="00BA0328"/>
        </w:tc>
      </w:tr>
      <w:tr w:rsidR="00BA0328" w:rsidRPr="00212190" w14:paraId="01B7C994" w14:textId="77777777">
        <w:trPr>
          <w:jc w:val="center"/>
        </w:trPr>
        <w:tc>
          <w:tcPr>
            <w:tcW w:w="2835" w:type="dxa"/>
            <w:vAlign w:val="center"/>
          </w:tcPr>
          <w:p w14:paraId="32C1DC84" w14:textId="77777777" w:rsidR="00BA0328" w:rsidRPr="00212190" w:rsidRDefault="00BA0328"/>
        </w:tc>
        <w:tc>
          <w:tcPr>
            <w:tcW w:w="2835" w:type="dxa"/>
            <w:vAlign w:val="center"/>
          </w:tcPr>
          <w:p w14:paraId="52358CE4" w14:textId="77777777" w:rsidR="00BA0328" w:rsidRPr="00212190" w:rsidRDefault="00BA0328"/>
        </w:tc>
        <w:tc>
          <w:tcPr>
            <w:tcW w:w="3402" w:type="dxa"/>
            <w:vAlign w:val="center"/>
          </w:tcPr>
          <w:p w14:paraId="6B6AF7F8" w14:textId="77777777" w:rsidR="00BA0328" w:rsidRPr="00212190" w:rsidRDefault="00BA0328"/>
        </w:tc>
      </w:tr>
      <w:tr w:rsidR="00BA0328" w:rsidRPr="00212190" w14:paraId="667F69B5" w14:textId="77777777">
        <w:trPr>
          <w:jc w:val="center"/>
        </w:trPr>
        <w:tc>
          <w:tcPr>
            <w:tcW w:w="2835" w:type="dxa"/>
            <w:vAlign w:val="center"/>
          </w:tcPr>
          <w:p w14:paraId="02BCD636" w14:textId="77777777" w:rsidR="00BA0328" w:rsidRPr="00212190" w:rsidRDefault="00BA0328"/>
        </w:tc>
        <w:tc>
          <w:tcPr>
            <w:tcW w:w="2835" w:type="dxa"/>
            <w:vAlign w:val="center"/>
          </w:tcPr>
          <w:p w14:paraId="217285E0" w14:textId="77777777" w:rsidR="00BA0328" w:rsidRPr="00212190" w:rsidRDefault="00BA0328"/>
        </w:tc>
        <w:tc>
          <w:tcPr>
            <w:tcW w:w="3402" w:type="dxa"/>
            <w:vAlign w:val="center"/>
          </w:tcPr>
          <w:p w14:paraId="4186ABF3" w14:textId="77777777" w:rsidR="00BA0328" w:rsidRPr="00212190" w:rsidRDefault="00BA0328"/>
        </w:tc>
      </w:tr>
    </w:tbl>
    <w:p w14:paraId="41073C31" w14:textId="77777777" w:rsidR="00BA0328" w:rsidRPr="00212190" w:rsidRDefault="00000000">
      <w:pPr>
        <w:pStyle w:val="Nagwek2"/>
      </w:pPr>
      <w:r w:rsidRPr="00212190">
        <w:t>IV. Oświadczenie końcowe</w:t>
      </w:r>
    </w:p>
    <w:p w14:paraId="4D9CEBCE" w14:textId="77777777" w:rsidR="00BA0328" w:rsidRPr="00212190" w:rsidRDefault="00000000">
      <w:r w:rsidRPr="00212190">
        <w:t>Oświadczam, że wszystkie informacje podane w niniejszym oświadczeniu są aktualne i zgodne z prawdą oraz zostały przedstawione z pełną świadomością odpowiedzialności za wprowadzenie Zamawiającego w błąd przy przedstawianiu informacji.</w:t>
      </w:r>
    </w:p>
    <w:p w14:paraId="180F2D08" w14:textId="77777777" w:rsidR="00BA0328" w:rsidRPr="00212190" w:rsidRDefault="00000000">
      <w:r w:rsidRPr="00212190">
        <w:br/>
        <w:t>……………………, dnia …………………..                    ......................................................</w:t>
      </w:r>
      <w:r w:rsidRPr="00212190">
        <w:br/>
      </w:r>
      <w:r w:rsidRPr="00212190">
        <w:rPr>
          <w:sz w:val="16"/>
        </w:rPr>
        <w:t xml:space="preserve">                                                                      podpis elektroniczny Wykonawcy</w:t>
      </w:r>
    </w:p>
    <w:p w14:paraId="193F54AA" w14:textId="77777777" w:rsidR="00BA0328" w:rsidRDefault="00000000">
      <w:r w:rsidRPr="00212190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BA0328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EFE55" w14:textId="77777777" w:rsidR="009952D9" w:rsidRPr="00212190" w:rsidRDefault="009952D9">
      <w:pPr>
        <w:spacing w:after="0" w:line="240" w:lineRule="auto"/>
      </w:pPr>
      <w:r w:rsidRPr="00212190">
        <w:separator/>
      </w:r>
    </w:p>
  </w:endnote>
  <w:endnote w:type="continuationSeparator" w:id="0">
    <w:p w14:paraId="6AE9B1FE" w14:textId="77777777" w:rsidR="009952D9" w:rsidRPr="00212190" w:rsidRDefault="009952D9">
      <w:pPr>
        <w:spacing w:after="0" w:line="240" w:lineRule="auto"/>
      </w:pPr>
      <w:r w:rsidRPr="0021219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44D5" w14:textId="77777777" w:rsidR="00BA0328" w:rsidRPr="00212190" w:rsidRDefault="00000000">
    <w:pPr>
      <w:pStyle w:val="Stopka"/>
      <w:jc w:val="center"/>
    </w:pPr>
    <w:r w:rsidRPr="00212190">
      <w:rPr>
        <w:sz w:val="16"/>
      </w:rPr>
      <w:t xml:space="preserve">Zał. nr 2 – Oświadczenie wstępne - Wykonawca | Strona </w:t>
    </w:r>
    <w:r w:rsidRPr="00212190">
      <w:rPr>
        <w:sz w:val="16"/>
      </w:rPr>
      <w:fldChar w:fldCharType="begin"/>
    </w:r>
    <w:r w:rsidRPr="00212190">
      <w:rPr>
        <w:sz w:val="16"/>
      </w:rPr>
      <w:instrText>PAGE</w:instrText>
    </w:r>
    <w:r w:rsidR="00212190" w:rsidRPr="00212190">
      <w:rPr>
        <w:sz w:val="16"/>
      </w:rPr>
      <w:fldChar w:fldCharType="separate"/>
    </w:r>
    <w:r w:rsidR="00212190" w:rsidRPr="00212190">
      <w:rPr>
        <w:sz w:val="16"/>
      </w:rPr>
      <w:t>1</w:t>
    </w:r>
    <w:r w:rsidRPr="00212190">
      <w:rPr>
        <w:sz w:val="16"/>
      </w:rPr>
      <w:fldChar w:fldCharType="end"/>
    </w:r>
    <w:r w:rsidRPr="00212190">
      <w:rPr>
        <w:sz w:val="16"/>
      </w:rPr>
      <w:t xml:space="preserve"> z </w:t>
    </w:r>
    <w:r w:rsidRPr="00212190">
      <w:rPr>
        <w:sz w:val="16"/>
      </w:rPr>
      <w:fldChar w:fldCharType="begin"/>
    </w:r>
    <w:r w:rsidRPr="00212190">
      <w:rPr>
        <w:sz w:val="16"/>
      </w:rPr>
      <w:instrText>NUMPAGES</w:instrText>
    </w:r>
    <w:r w:rsidR="00212190" w:rsidRPr="00212190">
      <w:rPr>
        <w:sz w:val="16"/>
      </w:rPr>
      <w:fldChar w:fldCharType="separate"/>
    </w:r>
    <w:r w:rsidR="00212190" w:rsidRPr="00212190">
      <w:rPr>
        <w:sz w:val="16"/>
      </w:rPr>
      <w:t>2</w:t>
    </w:r>
    <w:r w:rsidRPr="00212190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16F4" w14:textId="77777777" w:rsidR="009952D9" w:rsidRPr="00212190" w:rsidRDefault="009952D9">
      <w:pPr>
        <w:spacing w:after="0" w:line="240" w:lineRule="auto"/>
      </w:pPr>
      <w:r w:rsidRPr="00212190">
        <w:separator/>
      </w:r>
    </w:p>
  </w:footnote>
  <w:footnote w:type="continuationSeparator" w:id="0">
    <w:p w14:paraId="639F70F6" w14:textId="77777777" w:rsidR="009952D9" w:rsidRPr="00212190" w:rsidRDefault="009952D9">
      <w:pPr>
        <w:spacing w:after="0" w:line="240" w:lineRule="auto"/>
      </w:pPr>
      <w:r w:rsidRPr="0021219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15DFA" w14:textId="77777777" w:rsidR="00BA0328" w:rsidRPr="00212190" w:rsidRDefault="00BA0328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BA0328" w:rsidRPr="00212190" w14:paraId="1C929ADB" w14:textId="77777777">
      <w:trPr>
        <w:jc w:val="center"/>
      </w:trPr>
      <w:tc>
        <w:tcPr>
          <w:tcW w:w="1701" w:type="dxa"/>
          <w:vAlign w:val="center"/>
        </w:tcPr>
        <w:p w14:paraId="0DEF2FFE" w14:textId="77777777" w:rsidR="00BA0328" w:rsidRPr="00212190" w:rsidRDefault="00000000">
          <w:pPr>
            <w:jc w:val="center"/>
          </w:pPr>
          <w:r w:rsidRPr="00212190">
            <w:drawing>
              <wp:inline distT="0" distB="0" distL="0" distR="0" wp14:anchorId="084C7A84" wp14:editId="7904C363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2C10D39B" w14:textId="77777777" w:rsidR="00BA0328" w:rsidRPr="00212190" w:rsidRDefault="00000000">
          <w:r w:rsidRPr="00212190">
            <w:rPr>
              <w:b/>
              <w:sz w:val="18"/>
            </w:rPr>
            <w:t>Zadanie finansowane ze środków budżetu państwa</w:t>
          </w:r>
          <w:r w:rsidRPr="00212190">
            <w:rPr>
              <w:b/>
              <w:sz w:val="18"/>
            </w:rPr>
            <w:br/>
          </w:r>
          <w:r w:rsidRPr="00212190">
            <w:rPr>
              <w:sz w:val="16"/>
            </w:rPr>
            <w:t>w ramach Programu Ochrony Ludności i Obrony Cywilnej</w:t>
          </w:r>
          <w:r w:rsidRPr="00212190">
            <w:rPr>
              <w:sz w:val="16"/>
            </w:rPr>
            <w:br/>
            <w:t>Rozbudowa i przebudowa budynku usługowego w Fredropolu z przeznaczeniem na magazyn zasobów ochrony ludności</w:t>
          </w:r>
          <w:r w:rsidRPr="00212190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7420854">
    <w:abstractNumId w:val="8"/>
  </w:num>
  <w:num w:numId="2" w16cid:durableId="506218542">
    <w:abstractNumId w:val="6"/>
  </w:num>
  <w:num w:numId="3" w16cid:durableId="1000160238">
    <w:abstractNumId w:val="5"/>
  </w:num>
  <w:num w:numId="4" w16cid:durableId="1337070916">
    <w:abstractNumId w:val="4"/>
  </w:num>
  <w:num w:numId="5" w16cid:durableId="1699433693">
    <w:abstractNumId w:val="7"/>
  </w:num>
  <w:num w:numId="6" w16cid:durableId="416638726">
    <w:abstractNumId w:val="3"/>
  </w:num>
  <w:num w:numId="7" w16cid:durableId="1822846389">
    <w:abstractNumId w:val="2"/>
  </w:num>
  <w:num w:numId="8" w16cid:durableId="422841486">
    <w:abstractNumId w:val="1"/>
  </w:num>
  <w:num w:numId="9" w16cid:durableId="147267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0C58"/>
    <w:rsid w:val="00212190"/>
    <w:rsid w:val="0029639D"/>
    <w:rsid w:val="00326F90"/>
    <w:rsid w:val="009952D9"/>
    <w:rsid w:val="00AA1D8D"/>
    <w:rsid w:val="00B47730"/>
    <w:rsid w:val="00BA032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AA0E5"/>
  <w14:defaultImageDpi w14:val="300"/>
  <w15:docId w15:val="{B66530C3-E299-4FB5-80F2-113C7FE1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2026-04-30T13:50:00Z</dcterms:modified>
  <cp:category/>
</cp:coreProperties>
</file>