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62B1A" w14:textId="77777777" w:rsidR="0083582E" w:rsidRPr="00BA1E80" w:rsidRDefault="00000000">
      <w:pPr>
        <w:jc w:val="center"/>
      </w:pPr>
      <w:r w:rsidRPr="00BA1E80">
        <w:rPr>
          <w:b/>
          <w:sz w:val="26"/>
        </w:rPr>
        <w:t>Załącznik nr 1</w:t>
      </w:r>
    </w:p>
    <w:p w14:paraId="6B0B0E15" w14:textId="77777777" w:rsidR="00BA1E80" w:rsidRDefault="00BA1E80">
      <w:pPr>
        <w:jc w:val="center"/>
        <w:rPr>
          <w:b/>
          <w:sz w:val="28"/>
        </w:rPr>
      </w:pPr>
    </w:p>
    <w:p w14:paraId="18606482" w14:textId="17C49168" w:rsidR="0083582E" w:rsidRPr="00BA1E80" w:rsidRDefault="00000000">
      <w:pPr>
        <w:jc w:val="center"/>
      </w:pPr>
      <w:r w:rsidRPr="00BA1E80">
        <w:rPr>
          <w:b/>
          <w:sz w:val="28"/>
        </w:rPr>
        <w:t>FORMULARZ OFERTY</w:t>
      </w:r>
    </w:p>
    <w:p w14:paraId="44FC7D75" w14:textId="77777777" w:rsidR="0083582E" w:rsidRPr="00BA1E80" w:rsidRDefault="00000000">
      <w:pPr>
        <w:jc w:val="center"/>
      </w:pPr>
      <w:r w:rsidRPr="00BA1E80">
        <w:t>do Specyfikacji Warunków Zamówienia nr KI.271.4.2026</w:t>
      </w:r>
    </w:p>
    <w:p w14:paraId="2565CE1E" w14:textId="77777777" w:rsidR="0083582E" w:rsidRPr="00BA1E80" w:rsidRDefault="00000000">
      <w:pPr>
        <w:jc w:val="center"/>
      </w:pPr>
      <w:r w:rsidRPr="00BA1E80">
        <w:t>Dotyczy postępowania pn.:</w:t>
      </w:r>
      <w:r w:rsidRPr="00BA1E80">
        <w:br/>
        <w:t>„Rozbudowa i przebudowa budynku usługowego w Fredropolu z przeznaczeniem na magazyn zasobów ochrony ludności w ramach Programu Ochrony Ludności i Obrony Cywilnej w formule zaprojektuj i wybuduj”</w:t>
      </w:r>
    </w:p>
    <w:p w14:paraId="4DA11BDB" w14:textId="77777777" w:rsidR="0083582E" w:rsidRPr="00BA1E80" w:rsidRDefault="00000000">
      <w:r w:rsidRPr="00BA1E80">
        <w:rPr>
          <w:b/>
        </w:rPr>
        <w:t>Składany wraz z ofertą.</w:t>
      </w:r>
    </w:p>
    <w:p w14:paraId="38B67AEC" w14:textId="77777777" w:rsidR="0083582E" w:rsidRPr="00BA1E80" w:rsidRDefault="00000000">
      <w:r w:rsidRPr="00BA1E80">
        <w:rPr>
          <w:b/>
        </w:rPr>
        <w:t>Dane Wykonawcy:</w:t>
      </w:r>
    </w:p>
    <w:p w14:paraId="4B968BD2" w14:textId="77777777" w:rsidR="0083582E" w:rsidRPr="00BA1E80" w:rsidRDefault="00000000">
      <w:r w:rsidRPr="00BA1E80">
        <w:t>................................................................................................................................................................</w:t>
      </w:r>
    </w:p>
    <w:p w14:paraId="697EDA31" w14:textId="77777777" w:rsidR="0083582E" w:rsidRPr="00BA1E80" w:rsidRDefault="00000000">
      <w:r w:rsidRPr="00BA1E80">
        <w:t>................................................................................................................................................................</w:t>
      </w:r>
    </w:p>
    <w:p w14:paraId="42858103" w14:textId="77777777" w:rsidR="0083582E" w:rsidRPr="00BA1E80" w:rsidRDefault="00000000">
      <w:r w:rsidRPr="00BA1E80">
        <w:t>................................................................................................................................................................</w:t>
      </w:r>
    </w:p>
    <w:p w14:paraId="16B3298F" w14:textId="77777777" w:rsidR="0083582E" w:rsidRPr="00BA1E80" w:rsidRDefault="00000000">
      <w:r w:rsidRPr="00BA1E80">
        <w:t>NIP/PESEL: ........................................    KRS/</w:t>
      </w:r>
      <w:proofErr w:type="spellStart"/>
      <w:r w:rsidRPr="00BA1E80">
        <w:t>CEiDG</w:t>
      </w:r>
      <w:proofErr w:type="spellEnd"/>
      <w:r w:rsidRPr="00BA1E80">
        <w:t>: ........................................</w:t>
      </w:r>
    </w:p>
    <w:p w14:paraId="724E01C7" w14:textId="77777777" w:rsidR="0083582E" w:rsidRPr="00BA1E80" w:rsidRDefault="00000000">
      <w:r w:rsidRPr="00BA1E80">
        <w:t>Adres do korespondencji elektronicznej: ................................................................................................</w:t>
      </w:r>
    </w:p>
    <w:p w14:paraId="35A71D4A" w14:textId="77777777" w:rsidR="0083582E" w:rsidRPr="00BA1E80" w:rsidRDefault="00000000">
      <w:r w:rsidRPr="00BA1E80">
        <w:t>Gmina Fredropol</w:t>
      </w:r>
      <w:r w:rsidRPr="00BA1E80">
        <w:br/>
        <w:t>37-734 Fredropol 15</w:t>
      </w:r>
    </w:p>
    <w:p w14:paraId="671B6C3C" w14:textId="77777777" w:rsidR="0083582E" w:rsidRPr="00BA1E80" w:rsidRDefault="00000000">
      <w:pPr>
        <w:pStyle w:val="Nagwek1"/>
      </w:pPr>
      <w:r w:rsidRPr="00BA1E80">
        <w:t>FORMULARZ OFERTY</w:t>
      </w:r>
    </w:p>
    <w:p w14:paraId="22141729" w14:textId="77777777" w:rsidR="0083582E" w:rsidRPr="00BA1E80" w:rsidRDefault="00000000">
      <w:r w:rsidRPr="00BA1E80">
        <w:t>Dotyczy postępowania o udzielenie zamówienia publicznego w trybie podstawowym bez możliwości negocjacji pn.: „Rozbudowa i przebudowa budynku usługowego w Fredropolu z przeznaczeniem na magazyn zasobów ochrony ludności w ramach Programu Ochrony Ludności i Obrony Cywilnej w formule zaprojektuj i wybuduj”.</w:t>
      </w:r>
    </w:p>
    <w:p w14:paraId="77C93FCE" w14:textId="77777777" w:rsidR="0083582E" w:rsidRPr="00BA1E80" w:rsidRDefault="00000000">
      <w:r w:rsidRPr="00BA1E80">
        <w:t>Nawiązując do ogłoszonego postępowania o udzielenie zamówienia publicznego, oferujemy wykonanie przedmiotu zamówienia zgodnie z SWZ, Programem Funkcjonalno-Użytkowym, dokumentacją techniczną, projektowanymi postanowieniami umowy oraz załącznikami do SWZ za cenę:</w:t>
      </w:r>
    </w:p>
    <w:tbl>
      <w:tblPr>
        <w:tblStyle w:val="Tabela-Siatka"/>
        <w:tblW w:w="0" w:type="auto"/>
        <w:jc w:val="center"/>
        <w:tblBorders>
          <w:top w:val="single" w:sz="6" w:space="0" w:color="777777"/>
          <w:left w:val="single" w:sz="6" w:space="0" w:color="777777"/>
          <w:bottom w:val="single" w:sz="6" w:space="0" w:color="777777"/>
          <w:right w:val="single" w:sz="6" w:space="0" w:color="777777"/>
          <w:insideH w:val="single" w:sz="6" w:space="0" w:color="777777"/>
          <w:insideV w:val="single" w:sz="6" w:space="0" w:color="777777"/>
        </w:tblBorders>
        <w:tblLook w:val="04A0" w:firstRow="1" w:lastRow="0" w:firstColumn="1" w:lastColumn="0" w:noHBand="0" w:noVBand="1"/>
      </w:tblPr>
      <w:tblGrid>
        <w:gridCol w:w="3199"/>
        <w:gridCol w:w="7329"/>
      </w:tblGrid>
      <w:tr w:rsidR="0083582E" w:rsidRPr="00BA1E80" w14:paraId="4C067630" w14:textId="77777777">
        <w:trPr>
          <w:jc w:val="center"/>
        </w:trPr>
        <w:tc>
          <w:tcPr>
            <w:tcW w:w="5156" w:type="dxa"/>
          </w:tcPr>
          <w:p w14:paraId="7EA1BFB6" w14:textId="77777777" w:rsidR="0083582E" w:rsidRPr="00BA1E80" w:rsidRDefault="00000000">
            <w:r w:rsidRPr="00BA1E80">
              <w:t>Cena netto za realizację zamówienia</w:t>
            </w:r>
          </w:p>
        </w:tc>
        <w:tc>
          <w:tcPr>
            <w:tcW w:w="5156" w:type="dxa"/>
          </w:tcPr>
          <w:p w14:paraId="1E44AF51" w14:textId="77777777" w:rsidR="0083582E" w:rsidRPr="00BA1E80" w:rsidRDefault="00000000">
            <w:r w:rsidRPr="00BA1E80">
              <w:t>............................................................... zł</w:t>
            </w:r>
          </w:p>
        </w:tc>
      </w:tr>
      <w:tr w:rsidR="0083582E" w:rsidRPr="00BA1E80" w14:paraId="0F52265E" w14:textId="77777777">
        <w:trPr>
          <w:jc w:val="center"/>
        </w:trPr>
        <w:tc>
          <w:tcPr>
            <w:tcW w:w="5156" w:type="dxa"/>
          </w:tcPr>
          <w:p w14:paraId="2EF0FF62" w14:textId="77777777" w:rsidR="0083582E" w:rsidRPr="00BA1E80" w:rsidRDefault="00000000">
            <w:r w:rsidRPr="00BA1E80">
              <w:t>Podatek VAT</w:t>
            </w:r>
          </w:p>
        </w:tc>
        <w:tc>
          <w:tcPr>
            <w:tcW w:w="5156" w:type="dxa"/>
          </w:tcPr>
          <w:p w14:paraId="6E821450" w14:textId="77777777" w:rsidR="0083582E" w:rsidRPr="00BA1E80" w:rsidRDefault="00000000">
            <w:r w:rsidRPr="00BA1E80">
              <w:t>............................................................... zł</w:t>
            </w:r>
          </w:p>
        </w:tc>
      </w:tr>
      <w:tr w:rsidR="0083582E" w:rsidRPr="00BA1E80" w14:paraId="40CD2923" w14:textId="77777777">
        <w:trPr>
          <w:jc w:val="center"/>
        </w:trPr>
        <w:tc>
          <w:tcPr>
            <w:tcW w:w="5156" w:type="dxa"/>
            <w:shd w:val="clear" w:color="auto" w:fill="E7F0E1"/>
          </w:tcPr>
          <w:p w14:paraId="5D96ADCD" w14:textId="77777777" w:rsidR="0083582E" w:rsidRPr="00BA1E80" w:rsidRDefault="00000000">
            <w:r w:rsidRPr="00BA1E80">
              <w:t>Cena brutto za realizację zamówienia</w:t>
            </w:r>
          </w:p>
        </w:tc>
        <w:tc>
          <w:tcPr>
            <w:tcW w:w="5156" w:type="dxa"/>
            <w:shd w:val="clear" w:color="auto" w:fill="E7F0E1"/>
          </w:tcPr>
          <w:p w14:paraId="78968083" w14:textId="77777777" w:rsidR="0083582E" w:rsidRPr="00BA1E80" w:rsidRDefault="00000000">
            <w:r w:rsidRPr="00BA1E80">
              <w:t>............................................................... zł</w:t>
            </w:r>
          </w:p>
        </w:tc>
      </w:tr>
      <w:tr w:rsidR="0083582E" w:rsidRPr="00BA1E80" w14:paraId="6C639A53" w14:textId="77777777">
        <w:trPr>
          <w:jc w:val="center"/>
        </w:trPr>
        <w:tc>
          <w:tcPr>
            <w:tcW w:w="5156" w:type="dxa"/>
          </w:tcPr>
          <w:p w14:paraId="19AFEDD2" w14:textId="77777777" w:rsidR="0083582E" w:rsidRPr="00BA1E80" w:rsidRDefault="00000000">
            <w:r w:rsidRPr="00BA1E80">
              <w:t>Cena brutto słownie</w:t>
            </w:r>
          </w:p>
        </w:tc>
        <w:tc>
          <w:tcPr>
            <w:tcW w:w="5156" w:type="dxa"/>
          </w:tcPr>
          <w:p w14:paraId="0D435D6B" w14:textId="77777777" w:rsidR="0083582E" w:rsidRPr="00BA1E80" w:rsidRDefault="00000000">
            <w:r w:rsidRPr="00BA1E80">
              <w:t>................................................................................................................................</w:t>
            </w:r>
          </w:p>
        </w:tc>
      </w:tr>
      <w:tr w:rsidR="0083582E" w:rsidRPr="00BA1E80" w14:paraId="6424D6DA" w14:textId="77777777">
        <w:trPr>
          <w:jc w:val="center"/>
        </w:trPr>
        <w:tc>
          <w:tcPr>
            <w:tcW w:w="5156" w:type="dxa"/>
          </w:tcPr>
          <w:p w14:paraId="442454CB" w14:textId="77777777" w:rsidR="0083582E" w:rsidRPr="00BA1E80" w:rsidRDefault="00000000">
            <w:r w:rsidRPr="00BA1E80">
              <w:t>Koszt kwalifikowany wskazany w Załączniku nr 12</w:t>
            </w:r>
          </w:p>
        </w:tc>
        <w:tc>
          <w:tcPr>
            <w:tcW w:w="5156" w:type="dxa"/>
          </w:tcPr>
          <w:p w14:paraId="40D5C64A" w14:textId="77777777" w:rsidR="0083582E" w:rsidRPr="00BA1E80" w:rsidRDefault="00000000">
            <w:r w:rsidRPr="00BA1E80">
              <w:t>............................................................... zł</w:t>
            </w:r>
          </w:p>
        </w:tc>
      </w:tr>
      <w:tr w:rsidR="0083582E" w:rsidRPr="00BA1E80" w14:paraId="7D1437EB" w14:textId="77777777">
        <w:trPr>
          <w:jc w:val="center"/>
        </w:trPr>
        <w:tc>
          <w:tcPr>
            <w:tcW w:w="5156" w:type="dxa"/>
          </w:tcPr>
          <w:p w14:paraId="74535E75" w14:textId="77777777" w:rsidR="0083582E" w:rsidRPr="00BA1E80" w:rsidRDefault="00000000">
            <w:r w:rsidRPr="00BA1E80">
              <w:t>Koszt niekwalifikowany etapu 2026 wskazany w Załączniku nr 12</w:t>
            </w:r>
          </w:p>
        </w:tc>
        <w:tc>
          <w:tcPr>
            <w:tcW w:w="5156" w:type="dxa"/>
          </w:tcPr>
          <w:p w14:paraId="3D5B929C" w14:textId="77777777" w:rsidR="0083582E" w:rsidRPr="00BA1E80" w:rsidRDefault="00000000">
            <w:r w:rsidRPr="00BA1E80">
              <w:t>............................................................... zł</w:t>
            </w:r>
          </w:p>
        </w:tc>
      </w:tr>
    </w:tbl>
    <w:p w14:paraId="0BB23CFE" w14:textId="77777777" w:rsidR="0083582E" w:rsidRPr="00BA1E80" w:rsidRDefault="00000000">
      <w:r w:rsidRPr="00BA1E80">
        <w:rPr>
          <w:b/>
        </w:rPr>
        <w:lastRenderedPageBreak/>
        <w:t>Oświadczamy, że cena ofertowa jest zgodna z ceną wynikającą z kosztorysu ofertowego / tabeli rozliczeniowej kosztów kwalifikowanych i niekwalifikowanych, stanowiącej Załącznik nr 12 do SWZ.</w:t>
      </w:r>
    </w:p>
    <w:p w14:paraId="4FDA913F" w14:textId="77777777" w:rsidR="0083582E" w:rsidRPr="00BA1E80" w:rsidRDefault="00000000">
      <w:r w:rsidRPr="00BA1E80">
        <w:t>Okres rękojmi i gwarancji na cały przedmiot zamówienia wynosi:</w:t>
      </w:r>
    </w:p>
    <w:p w14:paraId="0F0307D7" w14:textId="77777777" w:rsidR="0083582E" w:rsidRPr="00BA1E80" w:rsidRDefault="00000000">
      <w:r w:rsidRPr="00BA1E80">
        <w:rPr>
          <w:b/>
        </w:rPr>
        <w:t xml:space="preserve">☐ </w:t>
      </w:r>
      <w:r w:rsidRPr="00BA1E80">
        <w:t>60 miesięcy</w:t>
      </w:r>
    </w:p>
    <w:p w14:paraId="02507071" w14:textId="77777777" w:rsidR="0083582E" w:rsidRPr="00BA1E80" w:rsidRDefault="00000000">
      <w:r w:rsidRPr="00BA1E80">
        <w:rPr>
          <w:b/>
        </w:rPr>
        <w:t xml:space="preserve">☐ </w:t>
      </w:r>
      <w:r w:rsidRPr="00BA1E80">
        <w:t>72 miesiące</w:t>
      </w:r>
    </w:p>
    <w:p w14:paraId="62F64E67" w14:textId="77777777" w:rsidR="0083582E" w:rsidRPr="00BA1E80" w:rsidRDefault="00000000">
      <w:r w:rsidRPr="00BA1E80">
        <w:rPr>
          <w:b/>
        </w:rPr>
        <w:t xml:space="preserve">☐ </w:t>
      </w:r>
      <w:r w:rsidRPr="00BA1E80">
        <w:t>84 miesiące</w:t>
      </w:r>
    </w:p>
    <w:p w14:paraId="1E2ABDD5" w14:textId="77777777" w:rsidR="0083582E" w:rsidRPr="00BA1E80" w:rsidRDefault="00000000">
      <w:r w:rsidRPr="00BA1E80">
        <w:t>W przypadku zaoferowania okresu dłuższego niż 84 miesiące Zamawiający przyjmie do oceny 84 miesiące, a do umowy okres faktycznie zaoferowany przez Wykonawcę.</w:t>
      </w:r>
    </w:p>
    <w:p w14:paraId="68C15AE2" w14:textId="77777777" w:rsidR="0083582E" w:rsidRPr="00BA1E80" w:rsidRDefault="00000000">
      <w:r w:rsidRPr="00BA1E80">
        <w:t>1. Oświadczamy, że uważamy się za związanych niniejszą ofertą przez 30 dni od dnia upływu terminu składania ofert.</w:t>
      </w:r>
    </w:p>
    <w:p w14:paraId="5CC88D61" w14:textId="77777777" w:rsidR="0083582E" w:rsidRPr="00BA1E80" w:rsidRDefault="00000000">
      <w:r w:rsidRPr="00BA1E80">
        <w:t>2. Oświadczamy, że w całości i bez zastrzeżeń akceptujemy warunki zawarte w projektowanych postanowieniach umowy i zobowiązujemy się, w przypadku wyboru naszej oferty, do zawarcia umowy na tych warunkach, w miejscu i terminie wyznaczonym przez Zamawiającego.</w:t>
      </w:r>
    </w:p>
    <w:p w14:paraId="14E4B70E" w14:textId="77777777" w:rsidR="0083582E" w:rsidRPr="00BA1E80" w:rsidRDefault="00000000">
      <w:r w:rsidRPr="00BA1E80">
        <w:t>3. Oświadczamy, że cena ofertowa zawiera wszystkie koszty wykonania zamówienia, w tym koszty dokumentacji projektowej, uzgodnień, decyzji, robót budowlanych, wyposażenia, oznakowania projektu, dokumentacji powykonawczej, odbiorów i wszystkich czynności wymaganych do osiągnięcia efektu rzeczowego.</w:t>
      </w:r>
    </w:p>
    <w:p w14:paraId="254F4E62" w14:textId="77777777" w:rsidR="0083582E" w:rsidRPr="00BA1E80" w:rsidRDefault="00000000">
      <w:r w:rsidRPr="00BA1E80">
        <w:t>4. Oświadczamy, że zapoznaliśmy się z Programem Funkcjonalno-Użytkowym, dokumentacją wyjściową, zasadami kwalifikowania kosztów oraz wymaganiem rozdzielenia kosztów kwalifikowanych i niekwalifikowanych.</w:t>
      </w:r>
    </w:p>
    <w:p w14:paraId="6E7EC537" w14:textId="77777777" w:rsidR="0083582E" w:rsidRPr="00BA1E80" w:rsidRDefault="00000000">
      <w:r w:rsidRPr="00BA1E80">
        <w:t>5. Oświadczamy, że wykonamy przedmiot zamówienia w terminie do dnia 30 września 2026 r.</w:t>
      </w:r>
    </w:p>
    <w:p w14:paraId="1060B0FD" w14:textId="77777777" w:rsidR="0083582E" w:rsidRPr="00BA1E80" w:rsidRDefault="00000000">
      <w:r w:rsidRPr="00BA1E80">
        <w:t>6. Oświadczamy, że przed zawarciem umowy wniesiemy zabezpieczenie należytego wykonania umowy w wysokości 5% ceny całkowitej brutto podanej w ofercie.</w:t>
      </w:r>
    </w:p>
    <w:p w14:paraId="6872A3DD" w14:textId="77777777" w:rsidR="0083582E" w:rsidRPr="00BA1E80" w:rsidRDefault="00000000">
      <w:r w:rsidRPr="00BA1E80">
        <w:t>7. Oświadczamy, że wypełniliśmy obowiązki informacyjne przewidziane w art. 13 lub art. 14 RODO wobec osób fizycznych, od których dane pozyskaliśmy bezpośrednio lub pośrednio w celu ubiegania się o udzielenie zamówienia.</w:t>
      </w:r>
    </w:p>
    <w:p w14:paraId="110539D8" w14:textId="77777777" w:rsidR="0083582E" w:rsidRPr="00BA1E80" w:rsidRDefault="00000000">
      <w:r w:rsidRPr="00BA1E80">
        <w:rPr>
          <w:b/>
        </w:rPr>
        <w:t>Zakres powierzany podwykonawcom:</w:t>
      </w:r>
    </w:p>
    <w:tbl>
      <w:tblPr>
        <w:tblStyle w:val="Tabela-Siatka"/>
        <w:tblW w:w="0" w:type="auto"/>
        <w:jc w:val="center"/>
        <w:tblBorders>
          <w:top w:val="single" w:sz="6" w:space="0" w:color="777777"/>
          <w:left w:val="single" w:sz="6" w:space="0" w:color="777777"/>
          <w:bottom w:val="single" w:sz="6" w:space="0" w:color="777777"/>
          <w:right w:val="single" w:sz="6" w:space="0" w:color="777777"/>
          <w:insideH w:val="single" w:sz="6" w:space="0" w:color="777777"/>
          <w:insideV w:val="single" w:sz="6" w:space="0" w:color="777777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83582E" w:rsidRPr="00BA1E80" w14:paraId="6718F438" w14:textId="77777777">
        <w:trPr>
          <w:jc w:val="center"/>
        </w:trPr>
        <w:tc>
          <w:tcPr>
            <w:tcW w:w="4536" w:type="dxa"/>
            <w:shd w:val="clear" w:color="auto" w:fill="E7F0E1"/>
          </w:tcPr>
          <w:p w14:paraId="1088BDCE" w14:textId="77777777" w:rsidR="0083582E" w:rsidRPr="00BA1E80" w:rsidRDefault="00000000">
            <w:pPr>
              <w:jc w:val="center"/>
            </w:pPr>
            <w:r w:rsidRPr="00BA1E80">
              <w:rPr>
                <w:b/>
                <w:sz w:val="16"/>
              </w:rPr>
              <w:t>Część / zakres zamówienia</w:t>
            </w:r>
          </w:p>
        </w:tc>
        <w:tc>
          <w:tcPr>
            <w:tcW w:w="4536" w:type="dxa"/>
            <w:shd w:val="clear" w:color="auto" w:fill="E7F0E1"/>
          </w:tcPr>
          <w:p w14:paraId="68E6535D" w14:textId="77777777" w:rsidR="0083582E" w:rsidRPr="00BA1E80" w:rsidRDefault="00000000">
            <w:pPr>
              <w:jc w:val="center"/>
            </w:pPr>
            <w:r w:rsidRPr="00BA1E80">
              <w:rPr>
                <w:b/>
                <w:sz w:val="16"/>
              </w:rPr>
              <w:t>Nazwa albo firma podwykonawcy, jeżeli jest znana</w:t>
            </w:r>
          </w:p>
        </w:tc>
      </w:tr>
      <w:tr w:rsidR="0083582E" w:rsidRPr="00BA1E80" w14:paraId="47D5F875" w14:textId="77777777">
        <w:trPr>
          <w:jc w:val="center"/>
        </w:trPr>
        <w:tc>
          <w:tcPr>
            <w:tcW w:w="4536" w:type="dxa"/>
            <w:vAlign w:val="center"/>
          </w:tcPr>
          <w:p w14:paraId="435DF597" w14:textId="77777777" w:rsidR="0083582E" w:rsidRPr="00BA1E80" w:rsidRDefault="0083582E"/>
        </w:tc>
        <w:tc>
          <w:tcPr>
            <w:tcW w:w="4536" w:type="dxa"/>
            <w:vAlign w:val="center"/>
          </w:tcPr>
          <w:p w14:paraId="06A37541" w14:textId="77777777" w:rsidR="0083582E" w:rsidRPr="00BA1E80" w:rsidRDefault="0083582E"/>
        </w:tc>
      </w:tr>
      <w:tr w:rsidR="0083582E" w:rsidRPr="00BA1E80" w14:paraId="17C88F70" w14:textId="77777777">
        <w:trPr>
          <w:jc w:val="center"/>
        </w:trPr>
        <w:tc>
          <w:tcPr>
            <w:tcW w:w="4536" w:type="dxa"/>
            <w:vAlign w:val="center"/>
          </w:tcPr>
          <w:p w14:paraId="76A98308" w14:textId="77777777" w:rsidR="0083582E" w:rsidRPr="00BA1E80" w:rsidRDefault="0083582E"/>
        </w:tc>
        <w:tc>
          <w:tcPr>
            <w:tcW w:w="4536" w:type="dxa"/>
            <w:vAlign w:val="center"/>
          </w:tcPr>
          <w:p w14:paraId="6014C4A3" w14:textId="77777777" w:rsidR="0083582E" w:rsidRPr="00BA1E80" w:rsidRDefault="0083582E"/>
        </w:tc>
      </w:tr>
      <w:tr w:rsidR="0083582E" w:rsidRPr="00BA1E80" w14:paraId="02D9CA08" w14:textId="77777777">
        <w:trPr>
          <w:jc w:val="center"/>
        </w:trPr>
        <w:tc>
          <w:tcPr>
            <w:tcW w:w="4536" w:type="dxa"/>
            <w:vAlign w:val="center"/>
          </w:tcPr>
          <w:p w14:paraId="04337696" w14:textId="77777777" w:rsidR="0083582E" w:rsidRPr="00BA1E80" w:rsidRDefault="0083582E"/>
        </w:tc>
        <w:tc>
          <w:tcPr>
            <w:tcW w:w="4536" w:type="dxa"/>
            <w:vAlign w:val="center"/>
          </w:tcPr>
          <w:p w14:paraId="45590320" w14:textId="77777777" w:rsidR="0083582E" w:rsidRPr="00BA1E80" w:rsidRDefault="0083582E"/>
        </w:tc>
      </w:tr>
    </w:tbl>
    <w:p w14:paraId="79F429EC" w14:textId="77777777" w:rsidR="00BA1E80" w:rsidRDefault="00BA1E80">
      <w:pPr>
        <w:rPr>
          <w:b/>
        </w:rPr>
      </w:pPr>
    </w:p>
    <w:p w14:paraId="42677012" w14:textId="77777777" w:rsidR="00BA1E80" w:rsidRDefault="00BA1E80">
      <w:pPr>
        <w:rPr>
          <w:b/>
        </w:rPr>
      </w:pPr>
    </w:p>
    <w:p w14:paraId="50983997" w14:textId="77777777" w:rsidR="00BA1E80" w:rsidRDefault="00BA1E80">
      <w:pPr>
        <w:rPr>
          <w:b/>
        </w:rPr>
      </w:pPr>
    </w:p>
    <w:p w14:paraId="6B507661" w14:textId="77777777" w:rsidR="00BA1E80" w:rsidRDefault="00BA1E80">
      <w:pPr>
        <w:rPr>
          <w:b/>
        </w:rPr>
      </w:pPr>
    </w:p>
    <w:p w14:paraId="3907E21D" w14:textId="77777777" w:rsidR="00BA1E80" w:rsidRDefault="00BA1E80">
      <w:pPr>
        <w:rPr>
          <w:b/>
        </w:rPr>
      </w:pPr>
    </w:p>
    <w:p w14:paraId="78283B7E" w14:textId="08DA47F9" w:rsidR="0083582E" w:rsidRPr="00BA1E80" w:rsidRDefault="00000000">
      <w:r w:rsidRPr="00BA1E80">
        <w:rPr>
          <w:b/>
        </w:rPr>
        <w:lastRenderedPageBreak/>
        <w:t>Rodzaj przedsiębiorstwa Wykonawcy:</w:t>
      </w:r>
    </w:p>
    <w:p w14:paraId="3A7F3F85" w14:textId="77777777" w:rsidR="0083582E" w:rsidRPr="00BA1E80" w:rsidRDefault="00000000">
      <w:r w:rsidRPr="00BA1E80">
        <w:rPr>
          <w:b/>
        </w:rPr>
        <w:t xml:space="preserve">☐ </w:t>
      </w:r>
      <w:r w:rsidRPr="00BA1E80">
        <w:t>mikroprzedsiębiorstwo</w:t>
      </w:r>
    </w:p>
    <w:p w14:paraId="3EB4ADB4" w14:textId="77777777" w:rsidR="0083582E" w:rsidRPr="00BA1E80" w:rsidRDefault="00000000">
      <w:r w:rsidRPr="00BA1E80">
        <w:rPr>
          <w:b/>
        </w:rPr>
        <w:t xml:space="preserve">☐ </w:t>
      </w:r>
      <w:r w:rsidRPr="00BA1E80">
        <w:t>małe przedsiębiorstwo</w:t>
      </w:r>
    </w:p>
    <w:p w14:paraId="3478AACF" w14:textId="77777777" w:rsidR="0083582E" w:rsidRDefault="00000000">
      <w:r w:rsidRPr="00BA1E80">
        <w:rPr>
          <w:b/>
        </w:rPr>
        <w:t xml:space="preserve">☐ </w:t>
      </w:r>
      <w:r w:rsidRPr="00BA1E80">
        <w:t>średnie przedsiębiorstwo</w:t>
      </w:r>
    </w:p>
    <w:p w14:paraId="36775D89" w14:textId="77777777" w:rsidR="00BA1E80" w:rsidRDefault="00BA1E80"/>
    <w:p w14:paraId="3230A727" w14:textId="77777777" w:rsidR="00BA1E80" w:rsidRPr="00BA1E80" w:rsidRDefault="00BA1E80"/>
    <w:p w14:paraId="143D8791" w14:textId="77777777" w:rsidR="0083582E" w:rsidRPr="00BA1E80" w:rsidRDefault="00000000">
      <w:r w:rsidRPr="00BA1E80">
        <w:br/>
        <w:t>……………………, dnia …………………..                    ......................................................</w:t>
      </w:r>
      <w:r w:rsidRPr="00BA1E80">
        <w:br/>
      </w:r>
      <w:r w:rsidRPr="00BA1E80">
        <w:rPr>
          <w:sz w:val="16"/>
        </w:rPr>
        <w:t xml:space="preserve">                                                                      podpis elektroniczny Wykonawcy</w:t>
      </w:r>
    </w:p>
    <w:p w14:paraId="17867A47" w14:textId="77777777" w:rsidR="0083582E" w:rsidRDefault="00000000">
      <w:r w:rsidRPr="00BA1E80">
        <w:rPr>
          <w:sz w:val="16"/>
        </w:rPr>
        <w:t>Dokument należy wypełnić i podpisać kwalifikowanym podpisem elektronicznym, podpisem zaufanym lub podpisem osobistym. Zamawiający zaleca zapisanie dokumentu w formacie PDF.</w:t>
      </w:r>
    </w:p>
    <w:sectPr w:rsidR="0083582E" w:rsidSect="00034616">
      <w:headerReference w:type="default" r:id="rId8"/>
      <w:footerReference w:type="default" r:id="rId9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1D7B2" w14:textId="77777777" w:rsidR="00386804" w:rsidRPr="00BA1E80" w:rsidRDefault="00386804">
      <w:pPr>
        <w:spacing w:after="0" w:line="240" w:lineRule="auto"/>
      </w:pPr>
      <w:r w:rsidRPr="00BA1E80">
        <w:separator/>
      </w:r>
    </w:p>
  </w:endnote>
  <w:endnote w:type="continuationSeparator" w:id="0">
    <w:p w14:paraId="1EE279FC" w14:textId="77777777" w:rsidR="00386804" w:rsidRPr="00BA1E80" w:rsidRDefault="00386804">
      <w:pPr>
        <w:spacing w:after="0" w:line="240" w:lineRule="auto"/>
      </w:pPr>
      <w:r w:rsidRPr="00BA1E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CC06F" w14:textId="77777777" w:rsidR="0083582E" w:rsidRPr="00BA1E80" w:rsidRDefault="00000000">
    <w:pPr>
      <w:pStyle w:val="Stopka"/>
      <w:jc w:val="center"/>
    </w:pPr>
    <w:r w:rsidRPr="00BA1E80">
      <w:rPr>
        <w:sz w:val="16"/>
      </w:rPr>
      <w:t xml:space="preserve">Zał. nr 1 – Formularz oferty | Strona </w:t>
    </w:r>
    <w:r w:rsidRPr="00BA1E80">
      <w:rPr>
        <w:sz w:val="16"/>
      </w:rPr>
      <w:fldChar w:fldCharType="begin"/>
    </w:r>
    <w:r w:rsidRPr="00BA1E80">
      <w:rPr>
        <w:sz w:val="16"/>
      </w:rPr>
      <w:instrText>PAGE</w:instrText>
    </w:r>
    <w:r w:rsidR="00BA1E80" w:rsidRPr="00BA1E80">
      <w:rPr>
        <w:sz w:val="16"/>
      </w:rPr>
      <w:fldChar w:fldCharType="separate"/>
    </w:r>
    <w:r w:rsidR="00BA1E80" w:rsidRPr="00BA1E80">
      <w:rPr>
        <w:sz w:val="16"/>
      </w:rPr>
      <w:t>1</w:t>
    </w:r>
    <w:r w:rsidRPr="00BA1E80">
      <w:rPr>
        <w:sz w:val="16"/>
      </w:rPr>
      <w:fldChar w:fldCharType="end"/>
    </w:r>
    <w:r w:rsidRPr="00BA1E80">
      <w:rPr>
        <w:sz w:val="16"/>
      </w:rPr>
      <w:t xml:space="preserve"> z </w:t>
    </w:r>
    <w:r w:rsidRPr="00BA1E80">
      <w:rPr>
        <w:sz w:val="16"/>
      </w:rPr>
      <w:fldChar w:fldCharType="begin"/>
    </w:r>
    <w:r w:rsidRPr="00BA1E80">
      <w:rPr>
        <w:sz w:val="16"/>
      </w:rPr>
      <w:instrText>NUMPAGES</w:instrText>
    </w:r>
    <w:r w:rsidR="00BA1E80" w:rsidRPr="00BA1E80">
      <w:rPr>
        <w:sz w:val="16"/>
      </w:rPr>
      <w:fldChar w:fldCharType="separate"/>
    </w:r>
    <w:r w:rsidR="00BA1E80" w:rsidRPr="00BA1E80">
      <w:rPr>
        <w:sz w:val="16"/>
      </w:rPr>
      <w:t>2</w:t>
    </w:r>
    <w:r w:rsidRPr="00BA1E80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56063" w14:textId="77777777" w:rsidR="00386804" w:rsidRPr="00BA1E80" w:rsidRDefault="00386804">
      <w:pPr>
        <w:spacing w:after="0" w:line="240" w:lineRule="auto"/>
      </w:pPr>
      <w:r w:rsidRPr="00BA1E80">
        <w:separator/>
      </w:r>
    </w:p>
  </w:footnote>
  <w:footnote w:type="continuationSeparator" w:id="0">
    <w:p w14:paraId="1A54F868" w14:textId="77777777" w:rsidR="00386804" w:rsidRPr="00BA1E80" w:rsidRDefault="00386804">
      <w:pPr>
        <w:spacing w:after="0" w:line="240" w:lineRule="auto"/>
      </w:pPr>
      <w:r w:rsidRPr="00BA1E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E81C3" w14:textId="77777777" w:rsidR="0083582E" w:rsidRPr="00BA1E80" w:rsidRDefault="0083582E">
    <w:pPr>
      <w:pStyle w:val="Nagwek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701"/>
      <w:gridCol w:w="7938"/>
    </w:tblGrid>
    <w:tr w:rsidR="0083582E" w:rsidRPr="00BA1E80" w14:paraId="22E5BAA9" w14:textId="77777777">
      <w:trPr>
        <w:jc w:val="center"/>
      </w:trPr>
      <w:tc>
        <w:tcPr>
          <w:tcW w:w="1701" w:type="dxa"/>
          <w:vAlign w:val="center"/>
        </w:tcPr>
        <w:p w14:paraId="2304E8B6" w14:textId="77777777" w:rsidR="0083582E" w:rsidRPr="00BA1E80" w:rsidRDefault="00000000">
          <w:pPr>
            <w:jc w:val="center"/>
          </w:pPr>
          <w:r w:rsidRPr="00BA1E80">
            <w:drawing>
              <wp:inline distT="0" distB="0" distL="0" distR="0" wp14:anchorId="2F9CB6D5" wp14:editId="2A1ED5A8">
                <wp:extent cx="792000" cy="2683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lioc_logo_jasn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000" cy="268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vAlign w:val="center"/>
        </w:tcPr>
        <w:p w14:paraId="0E6063EA" w14:textId="77777777" w:rsidR="0083582E" w:rsidRPr="00BA1E80" w:rsidRDefault="00000000">
          <w:r w:rsidRPr="00BA1E80">
            <w:rPr>
              <w:b/>
              <w:sz w:val="18"/>
            </w:rPr>
            <w:t>Zadanie finansowane ze środków budżetu państwa</w:t>
          </w:r>
          <w:r w:rsidRPr="00BA1E80">
            <w:rPr>
              <w:b/>
              <w:sz w:val="18"/>
            </w:rPr>
            <w:br/>
          </w:r>
          <w:r w:rsidRPr="00BA1E80">
            <w:rPr>
              <w:sz w:val="16"/>
            </w:rPr>
            <w:t>w ramach Programu Ochrony Ludności i Obrony Cywilnej</w:t>
          </w:r>
          <w:r w:rsidRPr="00BA1E80">
            <w:rPr>
              <w:sz w:val="16"/>
            </w:rPr>
            <w:br/>
            <w:t>Rozbudowa i przebudowa budynku usługowego w Fredropolu z przeznaczeniem na magazyn zasobów ochrony ludności</w:t>
          </w:r>
          <w:r w:rsidRPr="00BA1E80">
            <w:rPr>
              <w:sz w:val="16"/>
            </w:rPr>
            <w:br/>
            <w:t>KI.271.4.2026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58049591">
    <w:abstractNumId w:val="8"/>
  </w:num>
  <w:num w:numId="2" w16cid:durableId="1257401516">
    <w:abstractNumId w:val="6"/>
  </w:num>
  <w:num w:numId="3" w16cid:durableId="47145949">
    <w:abstractNumId w:val="5"/>
  </w:num>
  <w:num w:numId="4" w16cid:durableId="1198353734">
    <w:abstractNumId w:val="4"/>
  </w:num>
  <w:num w:numId="5" w16cid:durableId="1906333065">
    <w:abstractNumId w:val="7"/>
  </w:num>
  <w:num w:numId="6" w16cid:durableId="931857994">
    <w:abstractNumId w:val="3"/>
  </w:num>
  <w:num w:numId="7" w16cid:durableId="97877508">
    <w:abstractNumId w:val="2"/>
  </w:num>
  <w:num w:numId="8" w16cid:durableId="1704548897">
    <w:abstractNumId w:val="1"/>
  </w:num>
  <w:num w:numId="9" w16cid:durableId="717827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0C58"/>
    <w:rsid w:val="0029639D"/>
    <w:rsid w:val="00326F90"/>
    <w:rsid w:val="00386804"/>
    <w:rsid w:val="0083582E"/>
    <w:rsid w:val="00AA1D8D"/>
    <w:rsid w:val="00B47730"/>
    <w:rsid w:val="00BA1E8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D46DA2"/>
  <w14:defaultImageDpi w14:val="300"/>
  <w15:docId w15:val="{B66530C3-E299-4FB5-80F2-113C7FE18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682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Sebastian Katek</cp:lastModifiedBy>
  <cp:revision>2</cp:revision>
  <dcterms:created xsi:type="dcterms:W3CDTF">2013-12-23T23:15:00Z</dcterms:created>
  <dcterms:modified xsi:type="dcterms:W3CDTF">2026-04-30T13:47:00Z</dcterms:modified>
  <cp:category/>
</cp:coreProperties>
</file>