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1DA66" w14:textId="77777777" w:rsidR="00702F17" w:rsidRPr="00D8730D" w:rsidRDefault="00000000">
      <w:pPr>
        <w:jc w:val="center"/>
      </w:pPr>
      <w:r w:rsidRPr="00D8730D">
        <w:rPr>
          <w:b/>
          <w:sz w:val="26"/>
        </w:rPr>
        <w:t>Załącznik nr 10</w:t>
      </w:r>
    </w:p>
    <w:p w14:paraId="40F457BE" w14:textId="7100E881" w:rsidR="00702F17" w:rsidRPr="00D8730D" w:rsidRDefault="00000000">
      <w:pPr>
        <w:jc w:val="center"/>
      </w:pPr>
      <w:r w:rsidRPr="00D8730D">
        <w:rPr>
          <w:b/>
          <w:sz w:val="28"/>
        </w:rPr>
        <w:t>WYKAZ OSÓB</w:t>
      </w:r>
    </w:p>
    <w:p w14:paraId="78D6E1F2" w14:textId="77777777" w:rsidR="00702F17" w:rsidRPr="00D8730D" w:rsidRDefault="00000000">
      <w:pPr>
        <w:jc w:val="center"/>
      </w:pPr>
      <w:r w:rsidRPr="00D8730D">
        <w:t>do Specyfikacji Warunków Zamówienia nr KI.271.4.2026</w:t>
      </w:r>
    </w:p>
    <w:p w14:paraId="66A6FD85" w14:textId="77777777" w:rsidR="00702F17" w:rsidRPr="00D8730D" w:rsidRDefault="00000000">
      <w:pPr>
        <w:jc w:val="center"/>
      </w:pPr>
      <w:r w:rsidRPr="00D8730D">
        <w:t>Dotyczy postępowania pn.:</w:t>
      </w:r>
      <w:r w:rsidRPr="00D8730D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2F58B3DB" w14:textId="77777777" w:rsidR="00702F17" w:rsidRPr="00D8730D" w:rsidRDefault="00000000">
      <w:r w:rsidRPr="00D8730D">
        <w:rPr>
          <w:b/>
        </w:rPr>
        <w:t>Składane na wezwanie Zamawiającego przez Wykonawcę, którego oferta została najwyżej oceniona.</w:t>
      </w:r>
    </w:p>
    <w:p w14:paraId="78F8988B" w14:textId="77777777" w:rsidR="00702F17" w:rsidRPr="00D8730D" w:rsidRDefault="00000000">
      <w:r w:rsidRPr="00D8730D">
        <w:rPr>
          <w:b/>
        </w:rPr>
        <w:t>Dane Wykonawcy:</w:t>
      </w:r>
    </w:p>
    <w:p w14:paraId="74011157" w14:textId="77777777" w:rsidR="00702F17" w:rsidRPr="00D8730D" w:rsidRDefault="00000000">
      <w:r w:rsidRPr="00D8730D">
        <w:t>................................................................................................................................................................</w:t>
      </w:r>
    </w:p>
    <w:p w14:paraId="757A82DE" w14:textId="77777777" w:rsidR="00D8730D" w:rsidRDefault="00000000" w:rsidP="00D8730D">
      <w:r w:rsidRPr="00D8730D">
        <w:t>................................................................................................................................................................</w:t>
      </w:r>
    </w:p>
    <w:p w14:paraId="5EA53195" w14:textId="3B2BD7CF" w:rsidR="00702F17" w:rsidRPr="00D8730D" w:rsidRDefault="00000000" w:rsidP="00D8730D">
      <w:r w:rsidRPr="00D8730D">
        <w:rPr>
          <w:b/>
        </w:rPr>
        <w:t>WYKAZ OSÓB SKIEROWANYCH DO REALIZACJI ZAMÓWIENIA</w:t>
      </w:r>
    </w:p>
    <w:p w14:paraId="3C98AF4D" w14:textId="53CEA9C5" w:rsidR="00D8730D" w:rsidRPr="00D8730D" w:rsidRDefault="00000000">
      <w:r w:rsidRPr="00D8730D">
        <w:t>Wykaz osób, które będą uczestniczyć w wykonywaniu zamówienia, w szczególności odpowiedzialnych za projektowanie, kierowanie robotami budowlanymi i robotami branżowymi.</w:t>
      </w:r>
    </w:p>
    <w:tbl>
      <w:tblPr>
        <w:tblStyle w:val="Tabela-Siatka"/>
        <w:tblW w:w="0" w:type="auto"/>
        <w:jc w:val="center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  <w:insideH w:val="single" w:sz="6" w:space="0" w:color="777777"/>
          <w:insideV w:val="single" w:sz="6" w:space="0" w:color="777777"/>
        </w:tblBorders>
        <w:tblLook w:val="04A0" w:firstRow="1" w:lastRow="0" w:firstColumn="1" w:lastColumn="0" w:noHBand="0" w:noVBand="1"/>
      </w:tblPr>
      <w:tblGrid>
        <w:gridCol w:w="567"/>
        <w:gridCol w:w="1701"/>
        <w:gridCol w:w="2942"/>
        <w:gridCol w:w="1967"/>
        <w:gridCol w:w="1364"/>
        <w:gridCol w:w="1701"/>
      </w:tblGrid>
      <w:tr w:rsidR="00702F17" w:rsidRPr="00D8730D" w14:paraId="0C875F43" w14:textId="77777777" w:rsidTr="00D8730D">
        <w:trPr>
          <w:jc w:val="center"/>
        </w:trPr>
        <w:tc>
          <w:tcPr>
            <w:tcW w:w="567" w:type="dxa"/>
            <w:shd w:val="clear" w:color="auto" w:fill="E7F0E1"/>
          </w:tcPr>
          <w:p w14:paraId="05B294CF" w14:textId="77777777" w:rsidR="00702F17" w:rsidRPr="00D8730D" w:rsidRDefault="00000000">
            <w:pPr>
              <w:jc w:val="center"/>
            </w:pPr>
            <w:r w:rsidRPr="00D8730D">
              <w:rPr>
                <w:b/>
                <w:sz w:val="16"/>
              </w:rPr>
              <w:t>Lp.</w:t>
            </w:r>
          </w:p>
        </w:tc>
        <w:tc>
          <w:tcPr>
            <w:tcW w:w="1701" w:type="dxa"/>
            <w:shd w:val="clear" w:color="auto" w:fill="E7F0E1"/>
          </w:tcPr>
          <w:p w14:paraId="2F03867F" w14:textId="77777777" w:rsidR="00702F17" w:rsidRPr="00D8730D" w:rsidRDefault="00000000">
            <w:pPr>
              <w:jc w:val="center"/>
            </w:pPr>
            <w:r w:rsidRPr="00D8730D">
              <w:rPr>
                <w:b/>
                <w:sz w:val="16"/>
              </w:rPr>
              <w:t>Imię i nazwisko</w:t>
            </w:r>
          </w:p>
        </w:tc>
        <w:tc>
          <w:tcPr>
            <w:tcW w:w="2942" w:type="dxa"/>
            <w:shd w:val="clear" w:color="auto" w:fill="E7F0E1"/>
          </w:tcPr>
          <w:p w14:paraId="354B7093" w14:textId="77777777" w:rsidR="00702F17" w:rsidRPr="00D8730D" w:rsidRDefault="00000000">
            <w:pPr>
              <w:jc w:val="center"/>
            </w:pPr>
            <w:r w:rsidRPr="00D8730D">
              <w:rPr>
                <w:b/>
                <w:sz w:val="16"/>
              </w:rPr>
              <w:t>Funkcja / zakres czynności</w:t>
            </w:r>
          </w:p>
        </w:tc>
        <w:tc>
          <w:tcPr>
            <w:tcW w:w="1967" w:type="dxa"/>
            <w:shd w:val="clear" w:color="auto" w:fill="E7F0E1"/>
          </w:tcPr>
          <w:p w14:paraId="2A2A75B5" w14:textId="77777777" w:rsidR="00702F17" w:rsidRPr="00D8730D" w:rsidRDefault="00000000">
            <w:pPr>
              <w:jc w:val="center"/>
            </w:pPr>
            <w:r w:rsidRPr="00D8730D">
              <w:rPr>
                <w:b/>
                <w:sz w:val="16"/>
              </w:rPr>
              <w:t>Uprawnienia / specjalność / numer uprawnień</w:t>
            </w:r>
          </w:p>
        </w:tc>
        <w:tc>
          <w:tcPr>
            <w:tcW w:w="1364" w:type="dxa"/>
            <w:shd w:val="clear" w:color="auto" w:fill="E7F0E1"/>
          </w:tcPr>
          <w:p w14:paraId="39F268B9" w14:textId="77777777" w:rsidR="00702F17" w:rsidRPr="00D8730D" w:rsidRDefault="00000000">
            <w:pPr>
              <w:jc w:val="center"/>
            </w:pPr>
            <w:r w:rsidRPr="00D8730D">
              <w:rPr>
                <w:b/>
                <w:sz w:val="16"/>
              </w:rPr>
              <w:t>Doświadczenie</w:t>
            </w:r>
          </w:p>
        </w:tc>
        <w:tc>
          <w:tcPr>
            <w:tcW w:w="1701" w:type="dxa"/>
            <w:shd w:val="clear" w:color="auto" w:fill="E7F0E1"/>
          </w:tcPr>
          <w:p w14:paraId="23A859BD" w14:textId="77777777" w:rsidR="00702F17" w:rsidRPr="00D8730D" w:rsidRDefault="00000000">
            <w:pPr>
              <w:jc w:val="center"/>
            </w:pPr>
            <w:r w:rsidRPr="00D8730D">
              <w:rPr>
                <w:b/>
                <w:sz w:val="16"/>
              </w:rPr>
              <w:t>Podstawa dysponowania</w:t>
            </w:r>
          </w:p>
        </w:tc>
      </w:tr>
      <w:tr w:rsidR="00702F17" w:rsidRPr="00D8730D" w14:paraId="765AAAFD" w14:textId="77777777" w:rsidTr="00D8730D">
        <w:trPr>
          <w:jc w:val="center"/>
        </w:trPr>
        <w:tc>
          <w:tcPr>
            <w:tcW w:w="567" w:type="dxa"/>
            <w:vAlign w:val="center"/>
          </w:tcPr>
          <w:p w14:paraId="405E3846" w14:textId="77777777" w:rsidR="00702F17" w:rsidRPr="00D8730D" w:rsidRDefault="00000000">
            <w:r w:rsidRPr="00D8730D">
              <w:t>1</w:t>
            </w:r>
          </w:p>
        </w:tc>
        <w:tc>
          <w:tcPr>
            <w:tcW w:w="1701" w:type="dxa"/>
            <w:vAlign w:val="center"/>
          </w:tcPr>
          <w:p w14:paraId="79A1B256" w14:textId="77777777" w:rsidR="00702F17" w:rsidRPr="00D8730D" w:rsidRDefault="00702F17"/>
        </w:tc>
        <w:tc>
          <w:tcPr>
            <w:tcW w:w="2942" w:type="dxa"/>
            <w:vAlign w:val="center"/>
          </w:tcPr>
          <w:p w14:paraId="4B43966F" w14:textId="77777777" w:rsidR="00702F17" w:rsidRPr="00D8730D" w:rsidRDefault="00000000">
            <w:r w:rsidRPr="00D8730D">
              <w:t>Kierownik budowy – specjalność konstrukcyjno-budowlana bez ograniczeń</w:t>
            </w:r>
          </w:p>
        </w:tc>
        <w:tc>
          <w:tcPr>
            <w:tcW w:w="1967" w:type="dxa"/>
            <w:vAlign w:val="center"/>
          </w:tcPr>
          <w:p w14:paraId="7AEF10A3" w14:textId="77777777" w:rsidR="00702F17" w:rsidRPr="00D8730D" w:rsidRDefault="00702F17"/>
        </w:tc>
        <w:tc>
          <w:tcPr>
            <w:tcW w:w="1364" w:type="dxa"/>
            <w:vAlign w:val="center"/>
          </w:tcPr>
          <w:p w14:paraId="405E4822" w14:textId="77777777" w:rsidR="00702F17" w:rsidRPr="00D8730D" w:rsidRDefault="00702F17"/>
        </w:tc>
        <w:tc>
          <w:tcPr>
            <w:tcW w:w="1701" w:type="dxa"/>
            <w:vAlign w:val="center"/>
          </w:tcPr>
          <w:p w14:paraId="7C021132" w14:textId="77777777" w:rsidR="00702F17" w:rsidRPr="00D8730D" w:rsidRDefault="00702F17"/>
        </w:tc>
      </w:tr>
      <w:tr w:rsidR="00702F17" w:rsidRPr="00D8730D" w14:paraId="7CCCEA79" w14:textId="77777777" w:rsidTr="00D8730D">
        <w:trPr>
          <w:jc w:val="center"/>
        </w:trPr>
        <w:tc>
          <w:tcPr>
            <w:tcW w:w="567" w:type="dxa"/>
            <w:vAlign w:val="center"/>
          </w:tcPr>
          <w:p w14:paraId="0F5EA79F" w14:textId="77777777" w:rsidR="00702F17" w:rsidRPr="00D8730D" w:rsidRDefault="00000000">
            <w:r w:rsidRPr="00D8730D">
              <w:t>2</w:t>
            </w:r>
          </w:p>
        </w:tc>
        <w:tc>
          <w:tcPr>
            <w:tcW w:w="1701" w:type="dxa"/>
            <w:vAlign w:val="center"/>
          </w:tcPr>
          <w:p w14:paraId="3D512E0B" w14:textId="77777777" w:rsidR="00702F17" w:rsidRPr="00D8730D" w:rsidRDefault="00702F17"/>
        </w:tc>
        <w:tc>
          <w:tcPr>
            <w:tcW w:w="2942" w:type="dxa"/>
            <w:vAlign w:val="center"/>
          </w:tcPr>
          <w:p w14:paraId="6E602712" w14:textId="77777777" w:rsidR="00702F17" w:rsidRPr="00D8730D" w:rsidRDefault="00000000">
            <w:r w:rsidRPr="00D8730D">
              <w:t>Kierownik robót sanitarnych</w:t>
            </w:r>
          </w:p>
        </w:tc>
        <w:tc>
          <w:tcPr>
            <w:tcW w:w="1967" w:type="dxa"/>
            <w:vAlign w:val="center"/>
          </w:tcPr>
          <w:p w14:paraId="79C7DDE3" w14:textId="77777777" w:rsidR="00702F17" w:rsidRPr="00D8730D" w:rsidRDefault="00702F17"/>
        </w:tc>
        <w:tc>
          <w:tcPr>
            <w:tcW w:w="1364" w:type="dxa"/>
            <w:vAlign w:val="center"/>
          </w:tcPr>
          <w:p w14:paraId="03985384" w14:textId="77777777" w:rsidR="00702F17" w:rsidRPr="00D8730D" w:rsidRDefault="00702F17"/>
        </w:tc>
        <w:tc>
          <w:tcPr>
            <w:tcW w:w="1701" w:type="dxa"/>
            <w:vAlign w:val="center"/>
          </w:tcPr>
          <w:p w14:paraId="05C8A0C9" w14:textId="77777777" w:rsidR="00702F17" w:rsidRPr="00D8730D" w:rsidRDefault="00702F17"/>
        </w:tc>
      </w:tr>
      <w:tr w:rsidR="00702F17" w:rsidRPr="00D8730D" w14:paraId="5B86DF5D" w14:textId="77777777" w:rsidTr="00D8730D">
        <w:trPr>
          <w:jc w:val="center"/>
        </w:trPr>
        <w:tc>
          <w:tcPr>
            <w:tcW w:w="567" w:type="dxa"/>
            <w:vAlign w:val="center"/>
          </w:tcPr>
          <w:p w14:paraId="5C4C31A5" w14:textId="77777777" w:rsidR="00702F17" w:rsidRPr="00D8730D" w:rsidRDefault="00000000">
            <w:r w:rsidRPr="00D8730D">
              <w:t>3</w:t>
            </w:r>
          </w:p>
        </w:tc>
        <w:tc>
          <w:tcPr>
            <w:tcW w:w="1701" w:type="dxa"/>
            <w:vAlign w:val="center"/>
          </w:tcPr>
          <w:p w14:paraId="7219735C" w14:textId="77777777" w:rsidR="00702F17" w:rsidRPr="00D8730D" w:rsidRDefault="00702F17"/>
        </w:tc>
        <w:tc>
          <w:tcPr>
            <w:tcW w:w="2942" w:type="dxa"/>
            <w:vAlign w:val="center"/>
          </w:tcPr>
          <w:p w14:paraId="556B8A41" w14:textId="77777777" w:rsidR="00702F17" w:rsidRPr="00D8730D" w:rsidRDefault="00000000">
            <w:r w:rsidRPr="00D8730D">
              <w:t>Kierownik robót elektrycznych</w:t>
            </w:r>
          </w:p>
        </w:tc>
        <w:tc>
          <w:tcPr>
            <w:tcW w:w="1967" w:type="dxa"/>
            <w:vAlign w:val="center"/>
          </w:tcPr>
          <w:p w14:paraId="19A3C6F1" w14:textId="77777777" w:rsidR="00702F17" w:rsidRPr="00D8730D" w:rsidRDefault="00702F17"/>
        </w:tc>
        <w:tc>
          <w:tcPr>
            <w:tcW w:w="1364" w:type="dxa"/>
            <w:vAlign w:val="center"/>
          </w:tcPr>
          <w:p w14:paraId="3B13D189" w14:textId="77777777" w:rsidR="00702F17" w:rsidRPr="00D8730D" w:rsidRDefault="00702F17"/>
        </w:tc>
        <w:tc>
          <w:tcPr>
            <w:tcW w:w="1701" w:type="dxa"/>
            <w:vAlign w:val="center"/>
          </w:tcPr>
          <w:p w14:paraId="025A4147" w14:textId="77777777" w:rsidR="00702F17" w:rsidRPr="00D8730D" w:rsidRDefault="00702F17"/>
        </w:tc>
      </w:tr>
      <w:tr w:rsidR="00702F17" w:rsidRPr="00D8730D" w14:paraId="357048CC" w14:textId="77777777" w:rsidTr="00D8730D">
        <w:trPr>
          <w:jc w:val="center"/>
        </w:trPr>
        <w:tc>
          <w:tcPr>
            <w:tcW w:w="567" w:type="dxa"/>
            <w:vAlign w:val="center"/>
          </w:tcPr>
          <w:p w14:paraId="6033D0D2" w14:textId="77777777" w:rsidR="00702F17" w:rsidRPr="00D8730D" w:rsidRDefault="00000000">
            <w:r w:rsidRPr="00D8730D">
              <w:t>4</w:t>
            </w:r>
          </w:p>
        </w:tc>
        <w:tc>
          <w:tcPr>
            <w:tcW w:w="1701" w:type="dxa"/>
            <w:vAlign w:val="center"/>
          </w:tcPr>
          <w:p w14:paraId="3EDEF78F" w14:textId="77777777" w:rsidR="00702F17" w:rsidRPr="00D8730D" w:rsidRDefault="00702F17"/>
        </w:tc>
        <w:tc>
          <w:tcPr>
            <w:tcW w:w="2942" w:type="dxa"/>
            <w:vAlign w:val="center"/>
          </w:tcPr>
          <w:p w14:paraId="0ACBF8AD" w14:textId="77777777" w:rsidR="00702F17" w:rsidRPr="00D8730D" w:rsidRDefault="00000000">
            <w:r w:rsidRPr="00D8730D">
              <w:t>Projektant branży architektonicznej lub konstrukcyjno-budowlanej</w:t>
            </w:r>
          </w:p>
        </w:tc>
        <w:tc>
          <w:tcPr>
            <w:tcW w:w="1967" w:type="dxa"/>
            <w:vAlign w:val="center"/>
          </w:tcPr>
          <w:p w14:paraId="4E0FC283" w14:textId="77777777" w:rsidR="00702F17" w:rsidRPr="00D8730D" w:rsidRDefault="00702F17"/>
        </w:tc>
        <w:tc>
          <w:tcPr>
            <w:tcW w:w="1364" w:type="dxa"/>
            <w:vAlign w:val="center"/>
          </w:tcPr>
          <w:p w14:paraId="4DA6083C" w14:textId="77777777" w:rsidR="00702F17" w:rsidRPr="00D8730D" w:rsidRDefault="00702F17"/>
        </w:tc>
        <w:tc>
          <w:tcPr>
            <w:tcW w:w="1701" w:type="dxa"/>
            <w:vAlign w:val="center"/>
          </w:tcPr>
          <w:p w14:paraId="7596CE2B" w14:textId="77777777" w:rsidR="00702F17" w:rsidRPr="00D8730D" w:rsidRDefault="00702F17"/>
        </w:tc>
      </w:tr>
      <w:tr w:rsidR="00702F17" w:rsidRPr="00D8730D" w14:paraId="69E846EA" w14:textId="77777777" w:rsidTr="00D8730D">
        <w:trPr>
          <w:jc w:val="center"/>
        </w:trPr>
        <w:tc>
          <w:tcPr>
            <w:tcW w:w="567" w:type="dxa"/>
            <w:vAlign w:val="center"/>
          </w:tcPr>
          <w:p w14:paraId="2FA599A5" w14:textId="77777777" w:rsidR="00702F17" w:rsidRPr="00D8730D" w:rsidRDefault="00000000">
            <w:r w:rsidRPr="00D8730D">
              <w:t>5</w:t>
            </w:r>
          </w:p>
        </w:tc>
        <w:tc>
          <w:tcPr>
            <w:tcW w:w="1701" w:type="dxa"/>
            <w:vAlign w:val="center"/>
          </w:tcPr>
          <w:p w14:paraId="7F04191E" w14:textId="77777777" w:rsidR="00702F17" w:rsidRPr="00D8730D" w:rsidRDefault="00702F17"/>
        </w:tc>
        <w:tc>
          <w:tcPr>
            <w:tcW w:w="2942" w:type="dxa"/>
            <w:vAlign w:val="center"/>
          </w:tcPr>
          <w:p w14:paraId="5B448D5B" w14:textId="77777777" w:rsidR="00702F17" w:rsidRPr="00D8730D" w:rsidRDefault="00000000">
            <w:r w:rsidRPr="00D8730D">
              <w:t>Projektant branży sanitarnej</w:t>
            </w:r>
          </w:p>
        </w:tc>
        <w:tc>
          <w:tcPr>
            <w:tcW w:w="1967" w:type="dxa"/>
            <w:vAlign w:val="center"/>
          </w:tcPr>
          <w:p w14:paraId="6FEFC6D4" w14:textId="77777777" w:rsidR="00702F17" w:rsidRPr="00D8730D" w:rsidRDefault="00702F17"/>
        </w:tc>
        <w:tc>
          <w:tcPr>
            <w:tcW w:w="1364" w:type="dxa"/>
            <w:vAlign w:val="center"/>
          </w:tcPr>
          <w:p w14:paraId="5CABACFF" w14:textId="77777777" w:rsidR="00702F17" w:rsidRPr="00D8730D" w:rsidRDefault="00702F17"/>
        </w:tc>
        <w:tc>
          <w:tcPr>
            <w:tcW w:w="1701" w:type="dxa"/>
            <w:vAlign w:val="center"/>
          </w:tcPr>
          <w:p w14:paraId="4118A7C0" w14:textId="77777777" w:rsidR="00702F17" w:rsidRPr="00D8730D" w:rsidRDefault="00702F17"/>
        </w:tc>
      </w:tr>
      <w:tr w:rsidR="00702F17" w:rsidRPr="00D8730D" w14:paraId="58CF1BC3" w14:textId="77777777" w:rsidTr="00D8730D">
        <w:trPr>
          <w:jc w:val="center"/>
        </w:trPr>
        <w:tc>
          <w:tcPr>
            <w:tcW w:w="567" w:type="dxa"/>
            <w:vAlign w:val="center"/>
          </w:tcPr>
          <w:p w14:paraId="0EF57ADE" w14:textId="77777777" w:rsidR="00702F17" w:rsidRPr="00D8730D" w:rsidRDefault="00000000">
            <w:r w:rsidRPr="00D8730D">
              <w:t>6</w:t>
            </w:r>
          </w:p>
        </w:tc>
        <w:tc>
          <w:tcPr>
            <w:tcW w:w="1701" w:type="dxa"/>
            <w:vAlign w:val="center"/>
          </w:tcPr>
          <w:p w14:paraId="7A7753C9" w14:textId="77777777" w:rsidR="00702F17" w:rsidRPr="00D8730D" w:rsidRDefault="00702F17"/>
        </w:tc>
        <w:tc>
          <w:tcPr>
            <w:tcW w:w="2942" w:type="dxa"/>
            <w:vAlign w:val="center"/>
          </w:tcPr>
          <w:p w14:paraId="4ED64E9D" w14:textId="77777777" w:rsidR="00702F17" w:rsidRPr="00D8730D" w:rsidRDefault="00000000">
            <w:r w:rsidRPr="00D8730D">
              <w:t>Projektant branży elektrycznej</w:t>
            </w:r>
          </w:p>
        </w:tc>
        <w:tc>
          <w:tcPr>
            <w:tcW w:w="1967" w:type="dxa"/>
            <w:vAlign w:val="center"/>
          </w:tcPr>
          <w:p w14:paraId="0E92BBF9" w14:textId="77777777" w:rsidR="00702F17" w:rsidRPr="00D8730D" w:rsidRDefault="00702F17"/>
        </w:tc>
        <w:tc>
          <w:tcPr>
            <w:tcW w:w="1364" w:type="dxa"/>
            <w:vAlign w:val="center"/>
          </w:tcPr>
          <w:p w14:paraId="2E41F841" w14:textId="77777777" w:rsidR="00702F17" w:rsidRPr="00D8730D" w:rsidRDefault="00702F17"/>
        </w:tc>
        <w:tc>
          <w:tcPr>
            <w:tcW w:w="1701" w:type="dxa"/>
            <w:vAlign w:val="center"/>
          </w:tcPr>
          <w:p w14:paraId="33DDA351" w14:textId="77777777" w:rsidR="00702F17" w:rsidRPr="00D8730D" w:rsidRDefault="00702F17"/>
        </w:tc>
      </w:tr>
      <w:tr w:rsidR="00702F17" w:rsidRPr="00D8730D" w14:paraId="34F30103" w14:textId="77777777" w:rsidTr="00D8730D">
        <w:trPr>
          <w:jc w:val="center"/>
        </w:trPr>
        <w:tc>
          <w:tcPr>
            <w:tcW w:w="567" w:type="dxa"/>
            <w:vAlign w:val="center"/>
          </w:tcPr>
          <w:p w14:paraId="613F95F4" w14:textId="613CE519" w:rsidR="00702F17" w:rsidRPr="00D8730D" w:rsidRDefault="00D8730D">
            <w:r>
              <w:t>7</w:t>
            </w:r>
          </w:p>
        </w:tc>
        <w:tc>
          <w:tcPr>
            <w:tcW w:w="1701" w:type="dxa"/>
            <w:vAlign w:val="center"/>
          </w:tcPr>
          <w:p w14:paraId="5F688F60" w14:textId="77777777" w:rsidR="00702F17" w:rsidRPr="00D8730D" w:rsidRDefault="00702F17"/>
        </w:tc>
        <w:tc>
          <w:tcPr>
            <w:tcW w:w="2942" w:type="dxa"/>
            <w:vAlign w:val="center"/>
          </w:tcPr>
          <w:p w14:paraId="495138A1" w14:textId="77777777" w:rsidR="00702F17" w:rsidRPr="00D8730D" w:rsidRDefault="00000000">
            <w:r w:rsidRPr="00D8730D">
              <w:t>Inna osoba wskazana przez Wykonawcę</w:t>
            </w:r>
          </w:p>
        </w:tc>
        <w:tc>
          <w:tcPr>
            <w:tcW w:w="1967" w:type="dxa"/>
            <w:vAlign w:val="center"/>
          </w:tcPr>
          <w:p w14:paraId="4BF661C3" w14:textId="77777777" w:rsidR="00702F17" w:rsidRPr="00D8730D" w:rsidRDefault="00702F17"/>
        </w:tc>
        <w:tc>
          <w:tcPr>
            <w:tcW w:w="1364" w:type="dxa"/>
            <w:vAlign w:val="center"/>
          </w:tcPr>
          <w:p w14:paraId="4611578C" w14:textId="77777777" w:rsidR="00702F17" w:rsidRPr="00D8730D" w:rsidRDefault="00702F17"/>
        </w:tc>
        <w:tc>
          <w:tcPr>
            <w:tcW w:w="1701" w:type="dxa"/>
            <w:vAlign w:val="center"/>
          </w:tcPr>
          <w:p w14:paraId="22586A4E" w14:textId="77777777" w:rsidR="00702F17" w:rsidRPr="00D8730D" w:rsidRDefault="00702F17"/>
        </w:tc>
      </w:tr>
    </w:tbl>
    <w:p w14:paraId="3A2C6D93" w14:textId="77777777" w:rsidR="00D8730D" w:rsidRDefault="00000000">
      <w:r w:rsidRPr="00D8730D">
        <w:t>Zamawiający dopuszcza łączenie funkcji przez jedną osobę, jeżeli osoba ta posiada wymagane uprawnienia dla każdej z łączonych funkcji.</w:t>
      </w:r>
    </w:p>
    <w:p w14:paraId="203DB380" w14:textId="5C0EADBF" w:rsidR="00702F17" w:rsidRPr="00D8730D" w:rsidRDefault="00000000">
      <w:r w:rsidRPr="00D8730D">
        <w:t>Oświadczam, że wskazane powyżej osoby posiadają wymagane uprawnienia i kwalifikacje oraz będą uczestniczyć w wykonywaniu zamówienia.</w:t>
      </w:r>
    </w:p>
    <w:p w14:paraId="7A1BF243" w14:textId="55747D8A" w:rsidR="00702F17" w:rsidRPr="00D8730D" w:rsidRDefault="00000000">
      <w:r w:rsidRPr="00D8730D">
        <w:t>……………………, dnia …………………..                    ......................................................</w:t>
      </w:r>
      <w:r w:rsidRPr="00D8730D">
        <w:br/>
      </w:r>
      <w:r w:rsidRPr="00D8730D">
        <w:rPr>
          <w:sz w:val="16"/>
        </w:rPr>
        <w:t xml:space="preserve">                                                                      podpis elektroniczny Wykonawcy</w:t>
      </w:r>
    </w:p>
    <w:p w14:paraId="1D2A0075" w14:textId="77777777" w:rsidR="00702F17" w:rsidRDefault="00000000">
      <w:r w:rsidRPr="00D8730D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702F17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F6B07" w14:textId="77777777" w:rsidR="00BB0BD4" w:rsidRPr="00D8730D" w:rsidRDefault="00BB0BD4">
      <w:pPr>
        <w:spacing w:after="0" w:line="240" w:lineRule="auto"/>
      </w:pPr>
      <w:r w:rsidRPr="00D8730D">
        <w:separator/>
      </w:r>
    </w:p>
  </w:endnote>
  <w:endnote w:type="continuationSeparator" w:id="0">
    <w:p w14:paraId="4B205CEF" w14:textId="77777777" w:rsidR="00BB0BD4" w:rsidRPr="00D8730D" w:rsidRDefault="00BB0BD4">
      <w:pPr>
        <w:spacing w:after="0" w:line="240" w:lineRule="auto"/>
      </w:pPr>
      <w:r w:rsidRPr="00D8730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994B" w14:textId="77777777" w:rsidR="00702F17" w:rsidRPr="00D8730D" w:rsidRDefault="00000000">
    <w:pPr>
      <w:pStyle w:val="Stopka"/>
      <w:jc w:val="center"/>
    </w:pPr>
    <w:r w:rsidRPr="00D8730D">
      <w:rPr>
        <w:sz w:val="16"/>
      </w:rPr>
      <w:t xml:space="preserve">Zał. nr 10 – Wykaz osób | Strona </w:t>
    </w:r>
    <w:r w:rsidRPr="00D8730D">
      <w:rPr>
        <w:sz w:val="16"/>
      </w:rPr>
      <w:fldChar w:fldCharType="begin"/>
    </w:r>
    <w:r w:rsidRPr="00D8730D">
      <w:rPr>
        <w:sz w:val="16"/>
      </w:rPr>
      <w:instrText>PAGE</w:instrText>
    </w:r>
    <w:r w:rsidR="00D8730D" w:rsidRPr="00D8730D">
      <w:rPr>
        <w:sz w:val="16"/>
      </w:rPr>
      <w:fldChar w:fldCharType="separate"/>
    </w:r>
    <w:r w:rsidR="00D8730D" w:rsidRPr="00D8730D">
      <w:rPr>
        <w:sz w:val="16"/>
      </w:rPr>
      <w:t>1</w:t>
    </w:r>
    <w:r w:rsidRPr="00D8730D">
      <w:rPr>
        <w:sz w:val="16"/>
      </w:rPr>
      <w:fldChar w:fldCharType="end"/>
    </w:r>
    <w:r w:rsidRPr="00D8730D">
      <w:rPr>
        <w:sz w:val="16"/>
      </w:rPr>
      <w:t xml:space="preserve"> z </w:t>
    </w:r>
    <w:r w:rsidRPr="00D8730D">
      <w:rPr>
        <w:sz w:val="16"/>
      </w:rPr>
      <w:fldChar w:fldCharType="begin"/>
    </w:r>
    <w:r w:rsidRPr="00D8730D">
      <w:rPr>
        <w:sz w:val="16"/>
      </w:rPr>
      <w:instrText>NUMPAGES</w:instrText>
    </w:r>
    <w:r w:rsidR="00D8730D" w:rsidRPr="00D8730D">
      <w:rPr>
        <w:sz w:val="16"/>
      </w:rPr>
      <w:fldChar w:fldCharType="separate"/>
    </w:r>
    <w:r w:rsidR="00D8730D" w:rsidRPr="00D8730D">
      <w:rPr>
        <w:sz w:val="16"/>
      </w:rPr>
      <w:t>2</w:t>
    </w:r>
    <w:r w:rsidRPr="00D8730D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A53A4" w14:textId="77777777" w:rsidR="00BB0BD4" w:rsidRPr="00D8730D" w:rsidRDefault="00BB0BD4">
      <w:pPr>
        <w:spacing w:after="0" w:line="240" w:lineRule="auto"/>
      </w:pPr>
      <w:r w:rsidRPr="00D8730D">
        <w:separator/>
      </w:r>
    </w:p>
  </w:footnote>
  <w:footnote w:type="continuationSeparator" w:id="0">
    <w:p w14:paraId="48E5C83A" w14:textId="77777777" w:rsidR="00BB0BD4" w:rsidRPr="00D8730D" w:rsidRDefault="00BB0BD4">
      <w:pPr>
        <w:spacing w:after="0" w:line="240" w:lineRule="auto"/>
      </w:pPr>
      <w:r w:rsidRPr="00D8730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2D83" w14:textId="77777777" w:rsidR="00702F17" w:rsidRPr="00D8730D" w:rsidRDefault="00702F17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702F17" w:rsidRPr="00D8730D" w14:paraId="31E8ACA3" w14:textId="77777777">
      <w:trPr>
        <w:jc w:val="center"/>
      </w:trPr>
      <w:tc>
        <w:tcPr>
          <w:tcW w:w="1701" w:type="dxa"/>
          <w:vAlign w:val="center"/>
        </w:tcPr>
        <w:p w14:paraId="4F18DBB2" w14:textId="77777777" w:rsidR="00702F17" w:rsidRPr="00D8730D" w:rsidRDefault="00000000">
          <w:pPr>
            <w:jc w:val="center"/>
          </w:pPr>
          <w:r w:rsidRPr="00D8730D">
            <w:drawing>
              <wp:inline distT="0" distB="0" distL="0" distR="0" wp14:anchorId="467811F8" wp14:editId="07563FFF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07B12518" w14:textId="77777777" w:rsidR="00702F17" w:rsidRPr="00D8730D" w:rsidRDefault="00000000">
          <w:r w:rsidRPr="00D8730D">
            <w:rPr>
              <w:b/>
              <w:sz w:val="18"/>
            </w:rPr>
            <w:t>Zadanie finansowane ze środków budżetu państwa</w:t>
          </w:r>
          <w:r w:rsidRPr="00D8730D">
            <w:rPr>
              <w:b/>
              <w:sz w:val="18"/>
            </w:rPr>
            <w:br/>
          </w:r>
          <w:r w:rsidRPr="00D8730D">
            <w:rPr>
              <w:sz w:val="16"/>
            </w:rPr>
            <w:t>w ramach Programu Ochrony Ludności i Obrony Cywilnej</w:t>
          </w:r>
          <w:r w:rsidRPr="00D8730D">
            <w:rPr>
              <w:sz w:val="16"/>
            </w:rPr>
            <w:br/>
            <w:t>Rozbudowa i przebudowa budynku usługowego w Fredropolu z przeznaczeniem na magazyn zasobów ochrony ludności</w:t>
          </w:r>
          <w:r w:rsidRPr="00D8730D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1360226">
    <w:abstractNumId w:val="8"/>
  </w:num>
  <w:num w:numId="2" w16cid:durableId="258223721">
    <w:abstractNumId w:val="6"/>
  </w:num>
  <w:num w:numId="3" w16cid:durableId="2131388633">
    <w:abstractNumId w:val="5"/>
  </w:num>
  <w:num w:numId="4" w16cid:durableId="2101639784">
    <w:abstractNumId w:val="4"/>
  </w:num>
  <w:num w:numId="5" w16cid:durableId="975525877">
    <w:abstractNumId w:val="7"/>
  </w:num>
  <w:num w:numId="6" w16cid:durableId="750274763">
    <w:abstractNumId w:val="3"/>
  </w:num>
  <w:num w:numId="7" w16cid:durableId="1849052464">
    <w:abstractNumId w:val="2"/>
  </w:num>
  <w:num w:numId="8" w16cid:durableId="1967272973">
    <w:abstractNumId w:val="1"/>
  </w:num>
  <w:num w:numId="9" w16cid:durableId="1429234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4AC1"/>
    <w:rsid w:val="00702F17"/>
    <w:rsid w:val="00AA1D8D"/>
    <w:rsid w:val="00B47730"/>
    <w:rsid w:val="00BB0BD4"/>
    <w:rsid w:val="00CB0664"/>
    <w:rsid w:val="00D873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B8F8C"/>
  <w14:defaultImageDpi w14:val="300"/>
  <w15:docId w15:val="{A51C43FB-6D54-4BA1-94AD-DCEC9E62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2</cp:revision>
  <dcterms:created xsi:type="dcterms:W3CDTF">2013-12-23T23:15:00Z</dcterms:created>
  <dcterms:modified xsi:type="dcterms:W3CDTF">2026-04-30T14:04:00Z</dcterms:modified>
  <cp:category/>
</cp:coreProperties>
</file>