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FA58B" w14:textId="25F1CC4D" w:rsidR="000634B1" w:rsidRPr="00F9723B" w:rsidRDefault="000634B1" w:rsidP="00050E36">
      <w:pPr>
        <w:pStyle w:val="Nagwek"/>
        <w:tabs>
          <w:tab w:val="clear" w:pos="4680"/>
          <w:tab w:val="clear" w:pos="9360"/>
          <w:tab w:val="center" w:pos="4536"/>
          <w:tab w:val="right" w:pos="9072"/>
        </w:tabs>
        <w:jc w:val="right"/>
        <w:rPr>
          <w:rFonts w:ascii="Calibri" w:hAnsi="Calibri" w:cs="Calibri"/>
          <w:b/>
          <w:bCs/>
          <w:lang w:val="pl-PL"/>
        </w:rPr>
      </w:pPr>
      <w:r w:rsidRPr="00F9723B">
        <w:rPr>
          <w:rStyle w:val="Brak"/>
          <w:rFonts w:ascii="Calibri" w:hAnsi="Calibri" w:cs="Calibri"/>
          <w:b/>
          <w:bCs/>
          <w:lang w:val="pl-PL"/>
        </w:rPr>
        <w:t>Załącznik nr 9 do SWZ</w:t>
      </w:r>
    </w:p>
    <w:p w14:paraId="56ED7D9F" w14:textId="29F5CC69" w:rsidR="00487BEF" w:rsidRPr="00F9723B" w:rsidRDefault="00000000">
      <w:pPr>
        <w:pStyle w:val="Nagwek1"/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PROTOKÓŁ Z ODBYCIA WIZJI LOKALNEJ</w:t>
      </w:r>
    </w:p>
    <w:p w14:paraId="17194A0D" w14:textId="226622CA" w:rsidR="001E5B3D" w:rsidRPr="00F9723B" w:rsidRDefault="001E5B3D" w:rsidP="00641F52">
      <w:pPr>
        <w:rPr>
          <w:rFonts w:ascii="Calibri" w:hAnsi="Calibri" w:cs="Calibri"/>
          <w:b/>
          <w:bCs/>
          <w:lang w:val="pl-PL"/>
        </w:rPr>
      </w:pPr>
      <w:r w:rsidRPr="00F9723B">
        <w:rPr>
          <w:rFonts w:ascii="Calibri" w:hAnsi="Calibri" w:cs="Calibri"/>
          <w:lang w:val="pl-PL"/>
        </w:rPr>
        <w:t xml:space="preserve">Postępowanie: </w:t>
      </w:r>
      <w:r w:rsidRPr="00F9723B">
        <w:rPr>
          <w:rFonts w:ascii="Calibri" w:hAnsi="Calibri" w:cs="Calibri"/>
          <w:b/>
          <w:bCs/>
          <w:lang w:val="pl-PL"/>
        </w:rPr>
        <w:t>Modernizacja i rewitalizacja zabytkowego kompleksu przy ul. Narutowicza 60 w Łodzi, wraz z dostawą i montażem wyposażenia, z przeznaczeniem na Centrum Inicjatyw Prozdrowotnych i Społecznych oraz Multimedialne Muzeum Collegium Anatomicum, w formule „zaprojektuj i wybuduj”</w:t>
      </w:r>
    </w:p>
    <w:p w14:paraId="44DBC17A" w14:textId="2FB82C51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 xml:space="preserve">Numer postępowania: </w:t>
      </w:r>
      <w:r w:rsidR="00772C26" w:rsidRPr="00F9723B">
        <w:rPr>
          <w:rFonts w:ascii="Calibri" w:hAnsi="Calibri" w:cs="Calibri"/>
          <w:b/>
          <w:bCs/>
          <w:lang w:val="pl-PL"/>
        </w:rPr>
        <w:t>ZP/13/2026</w:t>
      </w:r>
    </w:p>
    <w:p w14:paraId="3D9A3113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Data wizji: [dd.mm.rrrr]</w:t>
      </w:r>
    </w:p>
    <w:p w14:paraId="5F5971E1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Godzina: [gg:mm]</w:t>
      </w:r>
    </w:p>
    <w:p w14:paraId="0572A5A0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Miejsce: Collegium Anatomicum, [adres]</w:t>
      </w:r>
    </w:p>
    <w:p w14:paraId="1A489949" w14:textId="77777777" w:rsidR="00487BEF" w:rsidRPr="00F9723B" w:rsidRDefault="00000000">
      <w:pPr>
        <w:pStyle w:val="Nagwek2"/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1. Dane Wykonawcy</w:t>
      </w:r>
    </w:p>
    <w:p w14:paraId="6E2D34CC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Nazwa Wykonawcy: _______________________________________________</w:t>
      </w:r>
    </w:p>
    <w:p w14:paraId="574F678D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Osoba uczestnicząca w wizji: ____________________________________</w:t>
      </w:r>
    </w:p>
    <w:p w14:paraId="1C44665D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 xml:space="preserve">Upoważnienie okazano:  </w:t>
      </w:r>
      <w:r w:rsidRPr="00F9723B">
        <w:rPr>
          <w:rFonts w:ascii="Segoe UI Symbol" w:hAnsi="Segoe UI Symbol" w:cs="Segoe UI Symbol"/>
          <w:lang w:val="pl-PL"/>
        </w:rPr>
        <w:t>☐</w:t>
      </w:r>
      <w:r w:rsidRPr="00F9723B">
        <w:rPr>
          <w:rFonts w:ascii="Calibri" w:hAnsi="Calibri" w:cs="Calibri"/>
          <w:lang w:val="pl-PL"/>
        </w:rPr>
        <w:t xml:space="preserve"> TAK   </w:t>
      </w:r>
      <w:r w:rsidRPr="00F9723B">
        <w:rPr>
          <w:rFonts w:ascii="Segoe UI Symbol" w:hAnsi="Segoe UI Symbol" w:cs="Segoe UI Symbol"/>
          <w:lang w:val="pl-PL"/>
        </w:rPr>
        <w:t>☐</w:t>
      </w:r>
      <w:r w:rsidRPr="00F9723B">
        <w:rPr>
          <w:rFonts w:ascii="Calibri" w:hAnsi="Calibri" w:cs="Calibri"/>
          <w:lang w:val="pl-PL"/>
        </w:rPr>
        <w:t xml:space="preserve"> NIE</w:t>
      </w:r>
    </w:p>
    <w:p w14:paraId="0717C4F9" w14:textId="77777777" w:rsidR="00487BEF" w:rsidRPr="00F9723B" w:rsidRDefault="00000000">
      <w:pPr>
        <w:pStyle w:val="Nagwek2"/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2. Potwierdzenie odbycia wizji</w:t>
      </w:r>
    </w:p>
    <w:p w14:paraId="35EC2700" w14:textId="77777777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Oświadczam, że odbyłem/odbyliśmy wizję lokalną zgodnie z wymogami SWZ.</w:t>
      </w:r>
    </w:p>
    <w:p w14:paraId="3FA0FAB9" w14:textId="77777777" w:rsidR="00487BEF" w:rsidRPr="00F9723B" w:rsidRDefault="00000000">
      <w:pPr>
        <w:pStyle w:val="Nagwek2"/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3. Podpisy</w:t>
      </w:r>
    </w:p>
    <w:p w14:paraId="1DBF6F3D" w14:textId="77777777" w:rsidR="00487BEF" w:rsidRPr="00F9723B" w:rsidRDefault="00000000" w:rsidP="00526D72">
      <w:pPr>
        <w:spacing w:before="360" w:after="480"/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Przedstawiciel Wykonawcy: _______________________________</w:t>
      </w:r>
    </w:p>
    <w:p w14:paraId="3411006D" w14:textId="2D7757C3" w:rsidR="00487BEF" w:rsidRPr="00F9723B" w:rsidRDefault="00000000">
      <w:pPr>
        <w:rPr>
          <w:rFonts w:ascii="Calibri" w:hAnsi="Calibri" w:cs="Calibri"/>
          <w:lang w:val="pl-PL"/>
        </w:rPr>
      </w:pPr>
      <w:r w:rsidRPr="00F9723B">
        <w:rPr>
          <w:rFonts w:ascii="Calibri" w:hAnsi="Calibri" w:cs="Calibri"/>
          <w:lang w:val="pl-PL"/>
        </w:rPr>
        <w:t>Przedstawiciel Zamawiającego: ____________________________</w:t>
      </w:r>
    </w:p>
    <w:sectPr w:rsidR="00487BEF" w:rsidRPr="00F9723B" w:rsidSect="00F9723B">
      <w:headerReference w:type="default" r:id="rId8"/>
      <w:footerReference w:type="default" r:id="rId9"/>
      <w:pgSz w:w="12240" w:h="15840"/>
      <w:pgMar w:top="1440" w:right="1800" w:bottom="1440" w:left="180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CDD1A" w14:textId="77777777" w:rsidR="00BC41D8" w:rsidRDefault="00BC41D8" w:rsidP="000634B1">
      <w:pPr>
        <w:spacing w:after="0" w:line="240" w:lineRule="auto"/>
      </w:pPr>
      <w:r>
        <w:separator/>
      </w:r>
    </w:p>
  </w:endnote>
  <w:endnote w:type="continuationSeparator" w:id="0">
    <w:p w14:paraId="141CE116" w14:textId="77777777" w:rsidR="00BC41D8" w:rsidRDefault="00BC41D8" w:rsidP="0006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8BEB" w14:textId="2D9D0060" w:rsidR="00050E36" w:rsidRDefault="00050E36">
    <w:pPr>
      <w:pStyle w:val="Stopka"/>
    </w:pPr>
    <w:r w:rsidRPr="00407CEA">
      <w:rPr>
        <w:noProof/>
      </w:rPr>
      <w:drawing>
        <wp:anchor distT="0" distB="0" distL="114300" distR="114300" simplePos="0" relativeHeight="251658240" behindDoc="0" locked="0" layoutInCell="1" allowOverlap="1" wp14:anchorId="7B242B8E" wp14:editId="5167A8F1">
          <wp:simplePos x="0" y="0"/>
          <wp:positionH relativeFrom="column">
            <wp:posOffset>1752600</wp:posOffset>
          </wp:positionH>
          <wp:positionV relativeFrom="paragraph">
            <wp:posOffset>-74295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C519" w14:textId="77777777" w:rsidR="00BC41D8" w:rsidRDefault="00BC41D8" w:rsidP="000634B1">
      <w:pPr>
        <w:spacing w:after="0" w:line="240" w:lineRule="auto"/>
      </w:pPr>
      <w:r>
        <w:separator/>
      </w:r>
    </w:p>
  </w:footnote>
  <w:footnote w:type="continuationSeparator" w:id="0">
    <w:p w14:paraId="6B0F4A51" w14:textId="77777777" w:rsidR="00BC41D8" w:rsidRDefault="00BC41D8" w:rsidP="0006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5ADC" w14:textId="39652C6E" w:rsidR="00F9723B" w:rsidRPr="00F9723B" w:rsidRDefault="00F9723B" w:rsidP="00F9723B">
    <w:pPr>
      <w:pStyle w:val="Nagwek"/>
      <w:rPr>
        <w:lang w:val="pl-PL"/>
      </w:rPr>
    </w:pPr>
    <w:r w:rsidRPr="00F9723B">
      <w:rPr>
        <w:noProof/>
        <w:lang w:val="pl-PL"/>
      </w:rPr>
      <w:drawing>
        <wp:inline distT="0" distB="0" distL="0" distR="0" wp14:anchorId="0E969D33" wp14:editId="403481D2">
          <wp:extent cx="5486400" cy="486410"/>
          <wp:effectExtent l="0" t="0" r="0" b="8890"/>
          <wp:docPr id="15343983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BF7FA4" w14:textId="77777777" w:rsidR="00F9723B" w:rsidRPr="00380DB3" w:rsidRDefault="00F9723B" w:rsidP="00F9723B">
    <w:pPr>
      <w:pStyle w:val="Nagwek"/>
      <w:jc w:val="center"/>
      <w:rPr>
        <w:rFonts w:cstheme="majorHAnsi"/>
        <w:lang w:val="pl-PL"/>
      </w:rPr>
    </w:pPr>
    <w:r w:rsidRPr="00380DB3">
      <w:rPr>
        <w:rFonts w:cstheme="majorHAnsi"/>
        <w:lang w:val="pl-PL"/>
      </w:rPr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69340EF8" w14:textId="329079A0" w:rsidR="00F9723B" w:rsidRPr="00380DB3" w:rsidRDefault="00F9723B" w:rsidP="00050E36">
    <w:pPr>
      <w:pStyle w:val="Nagwek"/>
      <w:spacing w:after="120"/>
      <w:jc w:val="center"/>
      <w:rPr>
        <w:rFonts w:cstheme="majorHAnsi"/>
        <w:lang w:val="pl-PL"/>
      </w:rPr>
    </w:pPr>
    <w:r w:rsidRPr="00380DB3">
      <w:rPr>
        <w:rFonts w:cstheme="majorHAnsi"/>
        <w:lang w:val="pl-PL"/>
      </w:rPr>
      <w:t>Umowa nr FELD.05.02-IZ.00-0023/25 -00 zawarta w dn. 21.11.2025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955700">
    <w:abstractNumId w:val="8"/>
  </w:num>
  <w:num w:numId="2" w16cid:durableId="808982198">
    <w:abstractNumId w:val="6"/>
  </w:num>
  <w:num w:numId="3" w16cid:durableId="1193767553">
    <w:abstractNumId w:val="5"/>
  </w:num>
  <w:num w:numId="4" w16cid:durableId="1323660530">
    <w:abstractNumId w:val="4"/>
  </w:num>
  <w:num w:numId="5" w16cid:durableId="548230390">
    <w:abstractNumId w:val="7"/>
  </w:num>
  <w:num w:numId="6" w16cid:durableId="1916279449">
    <w:abstractNumId w:val="3"/>
  </w:num>
  <w:num w:numId="7" w16cid:durableId="676885792">
    <w:abstractNumId w:val="2"/>
  </w:num>
  <w:num w:numId="8" w16cid:durableId="392706289">
    <w:abstractNumId w:val="1"/>
  </w:num>
  <w:num w:numId="9" w16cid:durableId="148258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0E36"/>
    <w:rsid w:val="0006063C"/>
    <w:rsid w:val="000634B1"/>
    <w:rsid w:val="00082EFD"/>
    <w:rsid w:val="0015074B"/>
    <w:rsid w:val="001E5B3D"/>
    <w:rsid w:val="0029639D"/>
    <w:rsid w:val="00303872"/>
    <w:rsid w:val="00326F90"/>
    <w:rsid w:val="00335194"/>
    <w:rsid w:val="00380DB3"/>
    <w:rsid w:val="00487BEF"/>
    <w:rsid w:val="004C23F6"/>
    <w:rsid w:val="004F1C58"/>
    <w:rsid w:val="0051518D"/>
    <w:rsid w:val="00526D72"/>
    <w:rsid w:val="00672246"/>
    <w:rsid w:val="006B32FD"/>
    <w:rsid w:val="00772C26"/>
    <w:rsid w:val="00A6399E"/>
    <w:rsid w:val="00AA1D8D"/>
    <w:rsid w:val="00B06173"/>
    <w:rsid w:val="00B47730"/>
    <w:rsid w:val="00BC41D8"/>
    <w:rsid w:val="00C27F2A"/>
    <w:rsid w:val="00CB0664"/>
    <w:rsid w:val="00E86ADD"/>
    <w:rsid w:val="00F9723B"/>
    <w:rsid w:val="00FC693F"/>
    <w:rsid w:val="00FD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30"/>
  <w15:docId w15:val="{72B70B23-C1A9-42C7-A27C-6B161B26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Brak">
    <w:name w:val="Brak"/>
    <w:rsid w:val="00063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Krzysztof Pałaszewski</cp:lastModifiedBy>
  <cp:revision>14</cp:revision>
  <dcterms:created xsi:type="dcterms:W3CDTF">2013-12-23T23:15:00Z</dcterms:created>
  <dcterms:modified xsi:type="dcterms:W3CDTF">2026-04-27T07:24:00Z</dcterms:modified>
  <cp:category/>
</cp:coreProperties>
</file>