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939D" w14:textId="77777777" w:rsidR="00707127" w:rsidRDefault="00000000">
      <w:pPr>
        <w:spacing w:after="120"/>
        <w:jc w:val="right"/>
      </w:pPr>
      <w:r>
        <w:rPr>
          <w:b/>
        </w:rPr>
        <w:t>Załącznik nr 4 do SWZ</w:t>
      </w:r>
    </w:p>
    <w:p w14:paraId="6F9BF3DB" w14:textId="77777777" w:rsidR="00707127" w:rsidRDefault="00000000">
      <w:pPr>
        <w:spacing w:after="40"/>
        <w:jc w:val="center"/>
      </w:pPr>
      <w:r>
        <w:rPr>
          <w:b/>
          <w:sz w:val="28"/>
        </w:rPr>
        <w:t>PROJEKT UMOWY</w:t>
      </w:r>
    </w:p>
    <w:p w14:paraId="4CE70248" w14:textId="77777777" w:rsidR="00707127" w:rsidRDefault="00000000">
      <w:pPr>
        <w:jc w:val="center"/>
      </w:pPr>
      <w:r>
        <w:rPr>
          <w:b/>
          <w:sz w:val="24"/>
        </w:rPr>
        <w:t>UMOWA NR PT.2370.55.2026</w:t>
      </w:r>
    </w:p>
    <w:p w14:paraId="554F6962" w14:textId="77777777" w:rsidR="00707127" w:rsidRDefault="00000000">
      <w:pPr>
        <w:spacing w:after="120"/>
      </w:pPr>
      <w:r>
        <w:t>zawarta w dniu .................................. 2026 r. w Słubicach, pomiędzy:</w:t>
      </w:r>
    </w:p>
    <w:p w14:paraId="628ABDA6" w14:textId="0A419631" w:rsidR="00707127" w:rsidRDefault="00000000">
      <w:pPr>
        <w:spacing w:after="120"/>
      </w:pPr>
      <w:r>
        <w:t xml:space="preserve">Skarbem Państwa – Komendantem Powiatowym Państwowej Straży Pożarnej w Słubicach, ul. Konstytucji 3 Maja 79, 69-100 Słubice, NIP 598-14-59-366, REGON 210971066, reprezentowanym przez </w:t>
      </w:r>
      <w:r>
        <w:rPr>
          <w:b/>
        </w:rPr>
        <w:t>st. bryg. mgr inż. Michała Borowego – Komendanta Powiatowego Państwowej Straży Pożarnej w</w:t>
      </w:r>
      <w:r w:rsidR="00BE67DC">
        <w:rPr>
          <w:b/>
        </w:rPr>
        <w:t> </w:t>
      </w:r>
      <w:r>
        <w:rPr>
          <w:b/>
        </w:rPr>
        <w:t>Słubicach</w:t>
      </w:r>
      <w:r>
        <w:t xml:space="preserve">, zwanym dalej </w:t>
      </w:r>
      <w:r>
        <w:rPr>
          <w:b/>
        </w:rPr>
        <w:t>„Zamawiającym”</w:t>
      </w:r>
    </w:p>
    <w:p w14:paraId="7F9A7C77" w14:textId="77777777" w:rsidR="00707127" w:rsidRDefault="00000000">
      <w:pPr>
        <w:spacing w:after="120"/>
        <w:jc w:val="center"/>
      </w:pPr>
      <w:r>
        <w:t>a</w:t>
      </w:r>
    </w:p>
    <w:p w14:paraId="64A5E866" w14:textId="77777777" w:rsidR="00707127" w:rsidRDefault="00000000">
      <w:pPr>
        <w:spacing w:after="20"/>
      </w:pPr>
      <w:r>
        <w:t>..............................................................................................................................................................</w:t>
      </w:r>
    </w:p>
    <w:p w14:paraId="4BD184F8" w14:textId="77777777" w:rsidR="00707127" w:rsidRDefault="00000000">
      <w:pPr>
        <w:spacing w:after="120"/>
        <w:jc w:val="center"/>
      </w:pPr>
      <w:r>
        <w:rPr>
          <w:i/>
          <w:sz w:val="18"/>
        </w:rPr>
        <w:t>(nazwa / firma, siedziba, adres, NIP, REGON / KRS lub CEiDG, dane reprezentacji)</w:t>
      </w:r>
    </w:p>
    <w:p w14:paraId="3FE6F7DC" w14:textId="77777777" w:rsidR="00707127" w:rsidRDefault="00000000">
      <w:pPr>
        <w:spacing w:after="80"/>
      </w:pPr>
      <w:r>
        <w:t xml:space="preserve">zwanym dalej </w:t>
      </w:r>
      <w:r>
        <w:rPr>
          <w:b/>
        </w:rPr>
        <w:t>„Wykonawcą”</w:t>
      </w:r>
      <w:r>
        <w:t>,</w:t>
      </w:r>
    </w:p>
    <w:p w14:paraId="1ABF7DA1" w14:textId="77777777" w:rsidR="00707127" w:rsidRDefault="00000000">
      <w:r>
        <w:t>zwanymi dalej łącznie „Stronami”.</w:t>
      </w:r>
    </w:p>
    <w:p w14:paraId="3F4340A3" w14:textId="77777777" w:rsidR="00707127" w:rsidRDefault="00000000">
      <w:pPr>
        <w:spacing w:after="160"/>
      </w:pPr>
      <w:r>
        <w:t>Strony oświadczają, że niniejsza umowa została zawarta w wyniku udzielenia zamówienia publicznego przeprowadzonego w trybie podstawowym bez negocjacji, na podstawie ustawy z dnia 11 września 2019 r. – Prawo zamówień publicznych, zwanej dalej „ustawą Pzp”.</w:t>
      </w:r>
    </w:p>
    <w:p w14:paraId="12137B12" w14:textId="77777777" w:rsidR="00707127" w:rsidRDefault="00000000" w:rsidP="008F45AD">
      <w:pPr>
        <w:spacing w:before="200" w:after="120"/>
        <w:jc w:val="center"/>
      </w:pPr>
      <w:r>
        <w:rPr>
          <w:b/>
          <w:sz w:val="23"/>
        </w:rPr>
        <w:t>§ 1. Przedmiot umowy</w:t>
      </w:r>
    </w:p>
    <w:p w14:paraId="10650A74" w14:textId="77777777" w:rsidR="00707127" w:rsidRDefault="00000000">
      <w:pPr>
        <w:spacing w:after="60"/>
      </w:pPr>
      <w:r>
        <w:rPr>
          <w:b/>
        </w:rPr>
        <w:t xml:space="preserve">1. </w:t>
      </w:r>
      <w:r>
        <w:t>Przedmiotem umowy jest sprzedaż, dostawa oraz przeniesienie na Zamawiającego własności 1 szt. fabrycznie nowego, nieeksploatowanego mikrobusu do przewozu osób, z możliwością wykorzystania podczas procesu ewakuacji ze stref zagrożenia i wykorzystania w sytuacjach różnego rodzaju kryzysów, zwanego dalej „pojazdem” lub „przedmiotem umowy”.</w:t>
      </w:r>
    </w:p>
    <w:p w14:paraId="0F4EBE5D" w14:textId="77777777" w:rsidR="00707127" w:rsidRDefault="00000000">
      <w:pPr>
        <w:spacing w:after="60"/>
      </w:pPr>
      <w:r>
        <w:rPr>
          <w:b/>
        </w:rPr>
        <w:t xml:space="preserve">2. </w:t>
      </w:r>
      <w:r>
        <w:t>Przedmiot umowy obejmuje w szczególności dostawę pojazdu wraz z kompletnym wyposażeniem wymaganym w Specyfikacji Warunków Zamówienia, w tym wyposażeniem podstawowym, dodatkowym, sygnalizacją świetlną i dźwiękową, radiotelefonem przewoźnym, oznakowaniem PSP, kompletem kół zimowych, dokumentacją, gwarancją oraz świadczeniami serwisowymi zaoferowanymi przez Wykonawcę.</w:t>
      </w:r>
    </w:p>
    <w:p w14:paraId="5AE9AE6E" w14:textId="77777777" w:rsidR="00707127" w:rsidRDefault="00000000">
      <w:pPr>
        <w:spacing w:after="60"/>
      </w:pPr>
      <w:r>
        <w:rPr>
          <w:b/>
        </w:rPr>
        <w:t xml:space="preserve">3. </w:t>
      </w:r>
      <w:r>
        <w:t>Szczegółowy zakres i parametry techniczne przedmiotu umowy określają:</w:t>
      </w:r>
    </w:p>
    <w:p w14:paraId="51D59816" w14:textId="77777777" w:rsidR="00707127" w:rsidRDefault="00000000">
      <w:pPr>
        <w:spacing w:after="40"/>
        <w:ind w:left="425" w:hanging="312"/>
      </w:pPr>
      <w:r>
        <w:rPr>
          <w:b/>
        </w:rPr>
        <w:t xml:space="preserve">1) </w:t>
      </w:r>
      <w:r>
        <w:t>Opis przedmiotu zamówienia – stanowiący załącznik nr 1 do umowy;</w:t>
      </w:r>
    </w:p>
    <w:p w14:paraId="0A3873F0" w14:textId="77777777" w:rsidR="00707127" w:rsidRDefault="00000000">
      <w:pPr>
        <w:spacing w:after="40"/>
        <w:ind w:left="425" w:hanging="312"/>
      </w:pPr>
      <w:r>
        <w:rPr>
          <w:b/>
        </w:rPr>
        <w:t xml:space="preserve">2) </w:t>
      </w:r>
      <w:r>
        <w:t>formularz ofertowy Wykonawcy – stanowiący załącznik nr 2 do umowy;</w:t>
      </w:r>
    </w:p>
    <w:p w14:paraId="32C47FE7" w14:textId="77777777" w:rsidR="00707127" w:rsidRDefault="00000000">
      <w:pPr>
        <w:spacing w:after="40"/>
        <w:ind w:left="425" w:hanging="312"/>
      </w:pPr>
      <w:r>
        <w:rPr>
          <w:b/>
        </w:rPr>
        <w:t xml:space="preserve">3) </w:t>
      </w:r>
      <w:r>
        <w:t>SWZ wraz z wyjaśnieniami i zmianami, jeżeli zostały udzielone lub wprowadzone przed upływem terminu składania ofert – w zakresie, w jakim odnoszą się do przedmiotu umowy.</w:t>
      </w:r>
    </w:p>
    <w:p w14:paraId="376B7FDC" w14:textId="77777777" w:rsidR="00707127" w:rsidRDefault="00000000">
      <w:pPr>
        <w:spacing w:after="60"/>
      </w:pPr>
      <w:r>
        <w:rPr>
          <w:b/>
        </w:rPr>
        <w:t xml:space="preserve">4. </w:t>
      </w:r>
      <w:r>
        <w:t>W przypadku rozbieżności pomiędzy dokumentami, o których mowa w ust. 3, pierwszeństwo mają postanowienia umowy, następnie OPZ, a następnie formularz ofertowy, chyba że z bezwzględnie obowiązujących przepisów prawa wynika inaczej.</w:t>
      </w:r>
    </w:p>
    <w:p w14:paraId="3214E494" w14:textId="77777777" w:rsidR="00707127" w:rsidRDefault="00000000" w:rsidP="008F45AD">
      <w:pPr>
        <w:spacing w:before="200" w:after="120"/>
        <w:jc w:val="center"/>
      </w:pPr>
      <w:r>
        <w:rPr>
          <w:b/>
          <w:sz w:val="23"/>
        </w:rPr>
        <w:t>§ 2. Oświadczenia Wykonawcy</w:t>
      </w:r>
    </w:p>
    <w:p w14:paraId="6691CA72" w14:textId="4E103C89" w:rsidR="00707127" w:rsidRDefault="00000000">
      <w:pPr>
        <w:spacing w:after="60"/>
      </w:pPr>
      <w:r>
        <w:rPr>
          <w:b/>
        </w:rPr>
        <w:t xml:space="preserve">1. </w:t>
      </w:r>
      <w:r>
        <w:t>Wykonawca oświadcza, że przedmiot umowy będzie fabrycznie nowy, kompletny, wolny od wad fizycznych i prawnych, sprawny technicznie, dopuszczony do obrotu i użytkowania zgodnie z</w:t>
      </w:r>
      <w:r w:rsidR="00BE67DC">
        <w:t> </w:t>
      </w:r>
      <w:r>
        <w:t>obowiązującymi przepisami prawa oraz zgodny z wymaganiami określonymi w umowie.</w:t>
      </w:r>
    </w:p>
    <w:p w14:paraId="0210589A" w14:textId="77777777" w:rsidR="00707127" w:rsidRDefault="00000000">
      <w:pPr>
        <w:spacing w:after="60"/>
      </w:pPr>
      <w:r>
        <w:rPr>
          <w:b/>
        </w:rPr>
        <w:lastRenderedPageBreak/>
        <w:t xml:space="preserve">2. </w:t>
      </w:r>
      <w:r>
        <w:t>Wykonawca oświadcza, że wszelkie elementy wyposażenia, urządzenia, akcesoria i materiały użyte do wykonania przedmiotu umowy będą nowe, pełnowartościowe oraz zgodne z wymaganiami producenta pojazdu i obowiązującymi przepisami.</w:t>
      </w:r>
    </w:p>
    <w:p w14:paraId="4823AF9C" w14:textId="77777777" w:rsidR="00707127" w:rsidRDefault="00000000">
      <w:pPr>
        <w:spacing w:after="60"/>
      </w:pPr>
      <w:r>
        <w:rPr>
          <w:b/>
        </w:rPr>
        <w:t xml:space="preserve">3. </w:t>
      </w:r>
      <w:r>
        <w:t>Wykonawca zobowiązuje się do bieżącej współpracy z Zamawiającym, w szczególności do udzielania informacji o stanie realizacji umowy, postępie prac adaptacyjnych oraz ewentualnych ryzykach mogących mieć wpływ na termin lub sposób wykonania umowy.</w:t>
      </w:r>
    </w:p>
    <w:p w14:paraId="1C14DF33" w14:textId="77777777" w:rsidR="00707127" w:rsidRDefault="00000000" w:rsidP="008F45AD">
      <w:pPr>
        <w:spacing w:before="200" w:after="120"/>
        <w:jc w:val="center"/>
      </w:pPr>
      <w:r>
        <w:rPr>
          <w:b/>
          <w:sz w:val="23"/>
        </w:rPr>
        <w:t>§ 3. Termin wykonania umowy</w:t>
      </w:r>
    </w:p>
    <w:p w14:paraId="67C364BE" w14:textId="74065EBD" w:rsidR="00707127" w:rsidRDefault="00000000">
      <w:pPr>
        <w:spacing w:after="60"/>
      </w:pPr>
      <w:r>
        <w:rPr>
          <w:b/>
        </w:rPr>
        <w:t xml:space="preserve">1. </w:t>
      </w:r>
      <w:r>
        <w:t>Wykonawca zobowiązuje się wykonać przedmiot umowy i dokonać jego odbioru faktycznego w</w:t>
      </w:r>
      <w:r w:rsidR="00BE67DC">
        <w:t> </w:t>
      </w:r>
      <w:r>
        <w:t>terminie do 3 miesięcy od dnia zawarcia umowy.</w:t>
      </w:r>
    </w:p>
    <w:p w14:paraId="4DFCB639" w14:textId="77777777" w:rsidR="00707127" w:rsidRDefault="00000000">
      <w:pPr>
        <w:spacing w:after="60"/>
      </w:pPr>
      <w:r>
        <w:rPr>
          <w:b/>
        </w:rPr>
        <w:t xml:space="preserve">2. </w:t>
      </w:r>
      <w:r>
        <w:t>Za termin wykonania umowy uważa się dzień podpisania przez Strony protokołu odbioru końcowego bez zastrzeżeń albo zastrzeżeń nieistotnych, niewpływających na możliwość zgodnego z przeznaczeniem użytkowania pojazdu, z zastrzeżeniem obowiązku ich usunięcia w terminie uzgodnionym w protokole.</w:t>
      </w:r>
    </w:p>
    <w:p w14:paraId="72E78371" w14:textId="77777777" w:rsidR="00707127" w:rsidRDefault="00000000">
      <w:pPr>
        <w:spacing w:after="60"/>
      </w:pPr>
      <w:r>
        <w:rPr>
          <w:b/>
        </w:rPr>
        <w:t xml:space="preserve">3. </w:t>
      </w:r>
      <w:r>
        <w:t>Wykonawca zawiadomi Zamawiającego na piśmie lub pocztą elektroniczną o gotowości do odbioru przedmiotu umowy z co najmniej 3-dniowym wyprzedzeniem.</w:t>
      </w:r>
    </w:p>
    <w:p w14:paraId="36AA84FB" w14:textId="77777777" w:rsidR="00707127" w:rsidRDefault="00000000" w:rsidP="008F45AD">
      <w:pPr>
        <w:spacing w:before="200" w:after="120"/>
        <w:jc w:val="center"/>
      </w:pPr>
      <w:r>
        <w:rPr>
          <w:b/>
          <w:sz w:val="23"/>
        </w:rPr>
        <w:t>§ 4. Cena i warunki płatności</w:t>
      </w:r>
    </w:p>
    <w:p w14:paraId="46BC5FA2" w14:textId="0A580150" w:rsidR="00707127" w:rsidRDefault="00000000">
      <w:pPr>
        <w:spacing w:after="60"/>
      </w:pPr>
      <w:r>
        <w:rPr>
          <w:b/>
        </w:rPr>
        <w:t xml:space="preserve">1. </w:t>
      </w:r>
      <w:r>
        <w:t>Za wykonanie przedmiotu umowy Zamawiający zapłaci Wykonawcy wynagrodzenie ryczałtowe w</w:t>
      </w:r>
      <w:r w:rsidR="00BE67DC">
        <w:t> </w:t>
      </w:r>
      <w:r>
        <w:t>łącznej wysokości:</w:t>
      </w:r>
    </w:p>
    <w:p w14:paraId="43ADAA82" w14:textId="77777777" w:rsidR="00707127" w:rsidRDefault="00000000">
      <w:pPr>
        <w:spacing w:after="40"/>
        <w:ind w:left="425" w:hanging="312"/>
      </w:pPr>
      <w:r>
        <w:rPr>
          <w:b/>
        </w:rPr>
        <w:t xml:space="preserve">1) </w:t>
      </w:r>
      <w:r>
        <w:t>netto: .................................................. zł;</w:t>
      </w:r>
    </w:p>
    <w:p w14:paraId="78732333" w14:textId="77777777" w:rsidR="00707127" w:rsidRDefault="00000000">
      <w:pPr>
        <w:spacing w:after="40"/>
        <w:ind w:left="425" w:hanging="312"/>
      </w:pPr>
      <w:r>
        <w:rPr>
          <w:b/>
        </w:rPr>
        <w:t xml:space="preserve">2) </w:t>
      </w:r>
      <w:r>
        <w:t>podatek VAT ......... %, tj. .................................................. zł;</w:t>
      </w:r>
    </w:p>
    <w:p w14:paraId="741A63E5" w14:textId="77777777" w:rsidR="00707127" w:rsidRDefault="00000000">
      <w:pPr>
        <w:spacing w:after="40"/>
        <w:ind w:left="425" w:hanging="312"/>
      </w:pPr>
      <w:r>
        <w:rPr>
          <w:b/>
        </w:rPr>
        <w:t xml:space="preserve">3) </w:t>
      </w:r>
      <w:r>
        <w:t>brutto: .................................................. zł</w:t>
      </w:r>
    </w:p>
    <w:p w14:paraId="33773883" w14:textId="77777777" w:rsidR="00707127" w:rsidRDefault="00000000">
      <w:pPr>
        <w:spacing w:after="80"/>
      </w:pPr>
      <w:r>
        <w:t>(słownie brutto: ..................................................................................................................................).</w:t>
      </w:r>
    </w:p>
    <w:p w14:paraId="7FBFB7DA" w14:textId="77777777" w:rsidR="00707127" w:rsidRDefault="00000000">
      <w:pPr>
        <w:spacing w:after="60"/>
      </w:pPr>
      <w:r>
        <w:rPr>
          <w:b/>
        </w:rPr>
        <w:t xml:space="preserve">2. </w:t>
      </w:r>
      <w:r>
        <w:t>Wynagrodzenie, o którym mowa w ust. 1, obejmuje wszelkie koszty związane z wykonaniem przedmiotu umowy, w tym w szczególności: koszt pojazdu, wyposażenia, adaptacji, oznakowania, przygotowania do rejestracji, transportu do miejsca odbioru wskazanego w umowie, dokumentacji, gwarancji oraz wszelkich świadczeń serwisowych objętych ofertą.</w:t>
      </w:r>
    </w:p>
    <w:p w14:paraId="78FD2439" w14:textId="77777777" w:rsidR="00707127" w:rsidRDefault="00000000">
      <w:pPr>
        <w:spacing w:after="60"/>
      </w:pPr>
      <w:r>
        <w:rPr>
          <w:b/>
        </w:rPr>
        <w:t xml:space="preserve">3. </w:t>
      </w:r>
      <w:r>
        <w:t>Zapłata wynagrodzenia nastąpi przelewem na rachunek bankowy Wykonawcy wskazany na fakturze, w terminie 30 dni od dnia doręczenia Zamawiającemu prawidłowo wystawionej faktury, po dokonaniu odbioru końcowego potwierdzonego protokołem odbioru.</w:t>
      </w:r>
    </w:p>
    <w:p w14:paraId="22638CA1" w14:textId="77777777" w:rsidR="00707127" w:rsidRDefault="00000000">
      <w:pPr>
        <w:spacing w:after="60"/>
      </w:pPr>
      <w:r>
        <w:rPr>
          <w:b/>
        </w:rPr>
        <w:t xml:space="preserve">4. </w:t>
      </w:r>
      <w:r>
        <w:t>Faktura może zostać wystawiona nie wcześniej niż po podpisaniu protokołu odbioru końcowego.</w:t>
      </w:r>
    </w:p>
    <w:p w14:paraId="6016C1F2" w14:textId="77777777" w:rsidR="00707127" w:rsidRDefault="00000000">
      <w:pPr>
        <w:spacing w:after="60"/>
      </w:pPr>
      <w:r>
        <w:rPr>
          <w:b/>
        </w:rPr>
        <w:t xml:space="preserve">5. </w:t>
      </w:r>
      <w:r>
        <w:t>Za dzień zapłaty uważa się dzień obciążenia rachunku bankowego Zamawiającego.</w:t>
      </w:r>
    </w:p>
    <w:p w14:paraId="641B495D" w14:textId="77777777" w:rsidR="00707127" w:rsidRDefault="00000000">
      <w:pPr>
        <w:spacing w:after="60"/>
      </w:pPr>
      <w:r>
        <w:rPr>
          <w:b/>
        </w:rPr>
        <w:t xml:space="preserve">6. </w:t>
      </w:r>
      <w:r>
        <w:t>Płatność będzie dokonana wyłącznie w złotych polskich.</w:t>
      </w:r>
    </w:p>
    <w:p w14:paraId="05DA5692" w14:textId="77777777" w:rsidR="00707127" w:rsidRDefault="00000000" w:rsidP="008F45AD">
      <w:pPr>
        <w:spacing w:before="200" w:after="120"/>
        <w:jc w:val="center"/>
      </w:pPr>
      <w:r>
        <w:rPr>
          <w:b/>
          <w:sz w:val="23"/>
        </w:rPr>
        <w:t>§ 5. Miejsce dostawy i odbiór przedmiotu umowy</w:t>
      </w:r>
    </w:p>
    <w:p w14:paraId="2437D417" w14:textId="77777777" w:rsidR="00707127" w:rsidRDefault="00000000">
      <w:pPr>
        <w:spacing w:after="60"/>
      </w:pPr>
      <w:r>
        <w:rPr>
          <w:b/>
        </w:rPr>
        <w:t xml:space="preserve">1. </w:t>
      </w:r>
      <w:r>
        <w:t>Miejscem odbioru przedmiotu umowy jest siedziba Zamawiającego, tj. Komenda Powiatowa Państwowej Straży Pożarnej w Słubicach, ul. Konstytucji 3 Maja 79, 69-100 Słubice, chyba że Strony uzgodnią na piśmie inne miejsce odbioru.</w:t>
      </w:r>
    </w:p>
    <w:p w14:paraId="0CD040EA" w14:textId="77777777" w:rsidR="00707127" w:rsidRDefault="00000000">
      <w:pPr>
        <w:spacing w:after="60"/>
      </w:pPr>
      <w:r>
        <w:rPr>
          <w:b/>
        </w:rPr>
        <w:t xml:space="preserve">2. </w:t>
      </w:r>
      <w:r>
        <w:t>Koszty i ryzyko transportu przedmiotu umowy do miejsca odbioru ponosi Wykonawca.</w:t>
      </w:r>
    </w:p>
    <w:p w14:paraId="2C56FA38" w14:textId="77777777" w:rsidR="00707127" w:rsidRDefault="00000000">
      <w:pPr>
        <w:spacing w:after="60"/>
      </w:pPr>
      <w:r>
        <w:rPr>
          <w:b/>
        </w:rPr>
        <w:t xml:space="preserve">3. </w:t>
      </w:r>
      <w:r>
        <w:t>W toku odbioru Zamawiający ma prawo sprawdzić zgodność przedmiotu umowy z umową, OPZ, formularzem ofertowym, wymaganiami technicznymi oraz kompletność dokumentów i wyposażenia.</w:t>
      </w:r>
    </w:p>
    <w:p w14:paraId="1FCA0C70" w14:textId="77777777" w:rsidR="00707127" w:rsidRDefault="00000000">
      <w:pPr>
        <w:spacing w:after="60"/>
      </w:pPr>
      <w:r>
        <w:rPr>
          <w:b/>
        </w:rPr>
        <w:t xml:space="preserve">4. </w:t>
      </w:r>
      <w:r>
        <w:t>Z czynności odbioru zostanie sporządzony protokół odbioru, podpisany przez przedstawicieli obu Stron.</w:t>
      </w:r>
    </w:p>
    <w:p w14:paraId="254BF337" w14:textId="77777777" w:rsidR="00707127" w:rsidRDefault="00000000">
      <w:pPr>
        <w:spacing w:after="60"/>
      </w:pPr>
      <w:r>
        <w:rPr>
          <w:b/>
        </w:rPr>
        <w:lastRenderedPageBreak/>
        <w:t xml:space="preserve">5. </w:t>
      </w:r>
      <w:r>
        <w:t>Jeżeli w toku odbioru zostaną stwierdzone wady, braki, niezgodności z umową lub brak wymaganych dokumentów, Zamawiający może:</w:t>
      </w:r>
    </w:p>
    <w:p w14:paraId="6DBE463E" w14:textId="77777777" w:rsidR="00707127" w:rsidRDefault="00000000">
      <w:pPr>
        <w:spacing w:after="40"/>
        <w:ind w:left="425" w:hanging="312"/>
      </w:pPr>
      <w:r>
        <w:rPr>
          <w:b/>
        </w:rPr>
        <w:t xml:space="preserve">1) </w:t>
      </w:r>
      <w:r>
        <w:t>odmówić odbioru przedmiotu umowy do czasu usunięcia stwierdzonych nieprawidłowości; albo</w:t>
      </w:r>
    </w:p>
    <w:p w14:paraId="37999A61" w14:textId="77777777" w:rsidR="00707127" w:rsidRDefault="00000000">
      <w:pPr>
        <w:spacing w:after="40"/>
        <w:ind w:left="425" w:hanging="312"/>
      </w:pPr>
      <w:r>
        <w:rPr>
          <w:b/>
        </w:rPr>
        <w:t xml:space="preserve">2) </w:t>
      </w:r>
      <w:r>
        <w:t>dokonać odbioru warunkowego, wyznaczając Wykonawcy termin na usunięcie stwierdzonych nieprawidłowości – jeżeli nie uniemożliwiają one zgodnego z przeznaczeniem użytkowania pojazdu.</w:t>
      </w:r>
    </w:p>
    <w:p w14:paraId="1AC45DC6" w14:textId="77777777" w:rsidR="00707127" w:rsidRDefault="00000000">
      <w:pPr>
        <w:spacing w:after="60"/>
      </w:pPr>
      <w:r>
        <w:rPr>
          <w:b/>
        </w:rPr>
        <w:t xml:space="preserve">6. </w:t>
      </w:r>
      <w:r>
        <w:t>Usunięcie wad, braków lub niezgodności stwierdzonych przy odbiorze następuje na koszt i ryzyko Wykonawcy.</w:t>
      </w:r>
    </w:p>
    <w:p w14:paraId="7A4E22EF" w14:textId="77777777" w:rsidR="00707127" w:rsidRDefault="00000000">
      <w:pPr>
        <w:spacing w:after="60"/>
      </w:pPr>
      <w:r>
        <w:rPr>
          <w:b/>
        </w:rPr>
        <w:t xml:space="preserve">7. </w:t>
      </w:r>
      <w:r>
        <w:t>Wraz z odbiorem końcowym Wykonawca wyda Zamawiającemu pojazd z uzupełnionymi płynami eksploatacyjnymi, pełnym zbiornikiem paliwa oraz z kompletem wyposażenia wymaganym umową.</w:t>
      </w:r>
    </w:p>
    <w:p w14:paraId="229F18E5" w14:textId="77777777" w:rsidR="00707127" w:rsidRDefault="00000000" w:rsidP="008F45AD">
      <w:pPr>
        <w:spacing w:before="200" w:after="120"/>
        <w:jc w:val="center"/>
      </w:pPr>
      <w:r>
        <w:rPr>
          <w:b/>
          <w:sz w:val="23"/>
        </w:rPr>
        <w:t>§ 6. Dokumentacja</w:t>
      </w:r>
    </w:p>
    <w:p w14:paraId="4C8ADC96" w14:textId="77777777" w:rsidR="00707127" w:rsidRDefault="00000000">
      <w:pPr>
        <w:spacing w:after="60"/>
      </w:pPr>
      <w:r>
        <w:rPr>
          <w:b/>
        </w:rPr>
        <w:t xml:space="preserve">1. </w:t>
      </w:r>
      <w:r>
        <w:t>Najpóźniej przy odbiorze przedmiotu umowy Wykonawca przekaże Zamawiającemu wszelkie dokumenty wymagane do prawidłowego użytkowania i rejestracji pojazdu, w szczególności:</w:t>
      </w:r>
    </w:p>
    <w:p w14:paraId="063D46B4" w14:textId="77777777" w:rsidR="00707127" w:rsidRDefault="00000000">
      <w:pPr>
        <w:spacing w:after="40"/>
        <w:ind w:left="425" w:hanging="312"/>
      </w:pPr>
      <w:r>
        <w:rPr>
          <w:b/>
        </w:rPr>
        <w:t xml:space="preserve">1) </w:t>
      </w:r>
      <w:r>
        <w:t>instrukcję obsługi pojazdu i zamontowanego wyposażenia w języku polskim;</w:t>
      </w:r>
    </w:p>
    <w:p w14:paraId="77CE238E" w14:textId="77777777" w:rsidR="00707127" w:rsidRDefault="00000000">
      <w:pPr>
        <w:spacing w:after="40"/>
        <w:ind w:left="425" w:hanging="312"/>
      </w:pPr>
      <w:r>
        <w:rPr>
          <w:b/>
        </w:rPr>
        <w:t xml:space="preserve">2) </w:t>
      </w:r>
      <w:r>
        <w:t>kartę gwarancyjną lub dokument gwarancyjny pojazdu oraz wyposażenia, o ile są wydawane;</w:t>
      </w:r>
    </w:p>
    <w:p w14:paraId="3A36F952" w14:textId="77777777" w:rsidR="00707127" w:rsidRDefault="00000000">
      <w:pPr>
        <w:spacing w:after="40"/>
        <w:ind w:left="425" w:hanging="312"/>
      </w:pPr>
      <w:r>
        <w:rPr>
          <w:b/>
        </w:rPr>
        <w:t xml:space="preserve">3) </w:t>
      </w:r>
      <w:r>
        <w:t>książkę serwisową lub równoważny dokument serwisowy;</w:t>
      </w:r>
    </w:p>
    <w:p w14:paraId="6A0786A5" w14:textId="77777777" w:rsidR="00707127" w:rsidRDefault="00000000">
      <w:pPr>
        <w:spacing w:after="40"/>
        <w:ind w:left="425" w:hanging="312"/>
      </w:pPr>
      <w:r>
        <w:rPr>
          <w:b/>
        </w:rPr>
        <w:t xml:space="preserve">4) </w:t>
      </w:r>
      <w:r>
        <w:t>dokumenty niezbędne do rejestracji pojazdu oraz dokumenty wymagane dla pojazdu uprzywilejowanego, zgodnie z obowiązującymi przepisami;</w:t>
      </w:r>
    </w:p>
    <w:p w14:paraId="3DC54933" w14:textId="77777777" w:rsidR="00707127" w:rsidRDefault="00000000">
      <w:pPr>
        <w:spacing w:after="40"/>
        <w:ind w:left="425" w:hanging="312"/>
      </w:pPr>
      <w:r>
        <w:rPr>
          <w:b/>
        </w:rPr>
        <w:t xml:space="preserve">5) </w:t>
      </w:r>
      <w:r>
        <w:t>dokumentację urządzeń i wyposażenia dodatkowego, w tym sygnalizacji i radiotelefonu, o ile jest wymagana;</w:t>
      </w:r>
    </w:p>
    <w:p w14:paraId="5495FA86" w14:textId="77777777" w:rsidR="00707127" w:rsidRDefault="00000000">
      <w:pPr>
        <w:spacing w:after="40"/>
        <w:ind w:left="425" w:hanging="312"/>
      </w:pPr>
      <w:r>
        <w:rPr>
          <w:b/>
        </w:rPr>
        <w:t xml:space="preserve">6) </w:t>
      </w:r>
      <w:r>
        <w:t>wykaz autoryzowanych stacji obsługi producenta pojazdu dostępnych na terytorium Rzeczypospolitej Polskiej lub wskazanie sposobu realizacji świadczeń gwarancyjnych i serwisowych.</w:t>
      </w:r>
    </w:p>
    <w:p w14:paraId="18B8CE15" w14:textId="77777777" w:rsidR="00707127" w:rsidRDefault="00000000">
      <w:pPr>
        <w:spacing w:after="60"/>
      </w:pPr>
      <w:r>
        <w:rPr>
          <w:b/>
        </w:rPr>
        <w:t xml:space="preserve">2. </w:t>
      </w:r>
      <w:r>
        <w:t>Wykonawca zobowiązuje się do współpracy z Zamawiającym w toku rejestracji pojazdu i do niezwłocznego uzupełnienia lub poprawienia dokumentów, jeżeli będzie to niezbędne do skutecznej rejestracji.</w:t>
      </w:r>
    </w:p>
    <w:p w14:paraId="04C6C896" w14:textId="77777777" w:rsidR="00707127" w:rsidRDefault="00000000" w:rsidP="008F45AD">
      <w:pPr>
        <w:spacing w:before="200" w:after="120"/>
        <w:jc w:val="center"/>
      </w:pPr>
      <w:r>
        <w:rPr>
          <w:b/>
          <w:sz w:val="23"/>
        </w:rPr>
        <w:t>§ 7. Gwarancja, rękojmia i świadczenia serwisowe</w:t>
      </w:r>
    </w:p>
    <w:p w14:paraId="5909C482" w14:textId="77777777" w:rsidR="00707127" w:rsidRDefault="00000000">
      <w:pPr>
        <w:spacing w:after="60"/>
      </w:pPr>
      <w:r>
        <w:rPr>
          <w:b/>
        </w:rPr>
        <w:t xml:space="preserve">1. </w:t>
      </w:r>
      <w:r>
        <w:t>Wykonawca udziela Zamawiającemu gwarancji ogólnej na pojazd na okres .......... miesięcy, bez limitu kilometrów, licząc od dnia podpisania protokołu odbioru końcowego.</w:t>
      </w:r>
    </w:p>
    <w:p w14:paraId="66C49AE5" w14:textId="77777777" w:rsidR="00707127" w:rsidRDefault="00000000">
      <w:pPr>
        <w:spacing w:after="60"/>
      </w:pPr>
      <w:r>
        <w:rPr>
          <w:b/>
        </w:rPr>
        <w:t xml:space="preserve">2. </w:t>
      </w:r>
      <w:r>
        <w:t>Rękojmia za wady jest równa okresowi gwarancji.</w:t>
      </w:r>
    </w:p>
    <w:p w14:paraId="1F774412" w14:textId="70A37474" w:rsidR="00707127" w:rsidRDefault="00000000">
      <w:pPr>
        <w:spacing w:after="60"/>
      </w:pPr>
      <w:r>
        <w:rPr>
          <w:b/>
        </w:rPr>
        <w:t xml:space="preserve">3. </w:t>
      </w:r>
      <w:r>
        <w:t>Wykonawca zobowiązuje się zapewnić bezpłatne serwisy wykonywane w autoryzowanej stacji obsługi producenta przez okres .......... miesięcy oraz do limitu .......... km, zgodnie z ofertą Wykonawcy.</w:t>
      </w:r>
    </w:p>
    <w:p w14:paraId="3D7B2A33" w14:textId="2005822B" w:rsidR="00707127" w:rsidRDefault="00000000">
      <w:pPr>
        <w:spacing w:after="60"/>
      </w:pPr>
      <w:r>
        <w:rPr>
          <w:b/>
        </w:rPr>
        <w:t xml:space="preserve">4. </w:t>
      </w:r>
      <w:r>
        <w:t>Przez bezpłatne serwisy Strony rozumieją co najmniej okresowe przeglądy olejowe obejmujące wymianę oleju silnikowego, filtra oleju oraz robociznę, zgodnie z warunkami oferty Wykonawcy.</w:t>
      </w:r>
    </w:p>
    <w:p w14:paraId="390EC131" w14:textId="77777777" w:rsidR="00707127" w:rsidRDefault="00000000">
      <w:pPr>
        <w:spacing w:after="60"/>
      </w:pPr>
      <w:r>
        <w:rPr>
          <w:b/>
        </w:rPr>
        <w:t xml:space="preserve">5. </w:t>
      </w:r>
      <w:r>
        <w:t>Wykonawca zobowiązuje się usunąć wady ujawnione w okresie gwarancji lub rękojmi w terminie nie dłuższym niż 14 dni od dnia zgłoszenia, chyba że z przyczyn technicznych niezależnych od Wykonawcy usunięcie wady w tym terminie nie będzie możliwe; w takim przypadku Wykonawca poinformuje Zamawiającego o przyczynach i wskaże realny termin usunięcia wady.</w:t>
      </w:r>
    </w:p>
    <w:p w14:paraId="06164667" w14:textId="77777777" w:rsidR="00707127" w:rsidRDefault="00000000">
      <w:pPr>
        <w:spacing w:after="60"/>
      </w:pPr>
      <w:r>
        <w:rPr>
          <w:b/>
        </w:rPr>
        <w:t xml:space="preserve">6. </w:t>
      </w:r>
      <w:r>
        <w:t>Jeżeli wada nie może zostać usunięta albo przedmiot umowy pomimo naprawy nie nadaje się do użytkowania zgodnie z przeznaczeniem, Wykonawca – według wyboru Zamawiającego – wymieni wadliwy element albo pojazd na wolny od wad, z zachowaniem co najmniej parametrów nie gorszych niż wynikające z umowy.</w:t>
      </w:r>
    </w:p>
    <w:p w14:paraId="1F97897A" w14:textId="77777777" w:rsidR="00707127" w:rsidRDefault="00000000">
      <w:pPr>
        <w:spacing w:after="60"/>
      </w:pPr>
      <w:r>
        <w:rPr>
          <w:b/>
        </w:rPr>
        <w:lastRenderedPageBreak/>
        <w:t xml:space="preserve">7. </w:t>
      </w:r>
      <w:r>
        <w:t>Okres gwarancji ulega przedłużeniu o czas, w którym Zamawiający nie mógł korzystać z pojazdu lub jego elementu z powodu wady objętej gwarancją.</w:t>
      </w:r>
    </w:p>
    <w:p w14:paraId="1381DFAB" w14:textId="77777777" w:rsidR="00707127" w:rsidRDefault="00000000" w:rsidP="008F45AD">
      <w:pPr>
        <w:spacing w:before="200" w:after="120"/>
        <w:jc w:val="center"/>
      </w:pPr>
      <w:r>
        <w:rPr>
          <w:b/>
          <w:sz w:val="23"/>
        </w:rPr>
        <w:t>§ 8. Osoby uprawnione do kontaktu</w:t>
      </w:r>
    </w:p>
    <w:p w14:paraId="786E6E7F" w14:textId="77777777" w:rsidR="00707127" w:rsidRDefault="00000000">
      <w:pPr>
        <w:spacing w:after="60"/>
      </w:pPr>
      <w:r>
        <w:rPr>
          <w:b/>
        </w:rPr>
        <w:t xml:space="preserve">1. </w:t>
      </w:r>
      <w:r>
        <w:t>Osobami uprawnionymi do bieżących kontaktów przy wykonywaniu umowy są:</w:t>
      </w:r>
    </w:p>
    <w:p w14:paraId="3F91F400" w14:textId="77777777" w:rsidR="00707127" w:rsidRDefault="00000000">
      <w:pPr>
        <w:spacing w:after="40"/>
        <w:ind w:left="425" w:hanging="312"/>
      </w:pPr>
      <w:r>
        <w:rPr>
          <w:b/>
        </w:rPr>
        <w:t xml:space="preserve">1) </w:t>
      </w:r>
      <w:r>
        <w:t>po stronie Zamawiającego: asp. Marcin Iwaszkiewicz, tel. 606 961 931, e-mail: m.iwaszkiewicz@straz.slubice.pl;</w:t>
      </w:r>
    </w:p>
    <w:p w14:paraId="5D4A7333" w14:textId="77777777" w:rsidR="00707127" w:rsidRDefault="00000000">
      <w:pPr>
        <w:spacing w:after="40"/>
        <w:ind w:left="425" w:hanging="312"/>
      </w:pPr>
      <w:r>
        <w:rPr>
          <w:b/>
        </w:rPr>
        <w:t xml:space="preserve">2) </w:t>
      </w:r>
      <w:r>
        <w:t>po stronie Wykonawcy: ........................................................................................................................</w:t>
      </w:r>
    </w:p>
    <w:p w14:paraId="0C324525" w14:textId="5D16740D" w:rsidR="00707127" w:rsidRDefault="00000000">
      <w:pPr>
        <w:spacing w:after="60"/>
      </w:pPr>
      <w:r>
        <w:rPr>
          <w:b/>
        </w:rPr>
        <w:t xml:space="preserve">2. </w:t>
      </w:r>
      <w:r>
        <w:t xml:space="preserve">Zmiana osób lub danych kontaktowych, o których mowa w ust. 1, nie wymaga zmiany umowy </w:t>
      </w:r>
      <w:r w:rsidR="00BE67DC">
        <w:t>I </w:t>
      </w:r>
      <w:r>
        <w:t>następuje poprzez pisemne lub elektroniczne powiadomienie drugiej Strony.</w:t>
      </w:r>
    </w:p>
    <w:p w14:paraId="7F935934" w14:textId="77777777" w:rsidR="00707127" w:rsidRDefault="00000000" w:rsidP="008F45AD">
      <w:pPr>
        <w:spacing w:before="200" w:after="120"/>
        <w:jc w:val="center"/>
      </w:pPr>
      <w:r>
        <w:rPr>
          <w:b/>
          <w:sz w:val="23"/>
        </w:rPr>
        <w:t>§ 9. Kary umowne i odstąpienie od umowy</w:t>
      </w:r>
    </w:p>
    <w:p w14:paraId="52D22C01" w14:textId="598DE4C8" w:rsidR="00707127" w:rsidRDefault="00000000">
      <w:pPr>
        <w:spacing w:after="60"/>
      </w:pPr>
      <w:r>
        <w:rPr>
          <w:b/>
        </w:rPr>
        <w:t xml:space="preserve">1. </w:t>
      </w:r>
      <w:r>
        <w:t>W przypadku zwłoki Wykonawcy w wykonaniu przedmiotu umowy w terminie określonym w § 3 ust. 1, Wykonawca zapłaci Zamawiającemu karę umowną w wysokości 0,05% wynagrodzenia brutto, o</w:t>
      </w:r>
      <w:r w:rsidR="00BE67DC">
        <w:t> </w:t>
      </w:r>
      <w:r>
        <w:t>którym mowa w § 4 ust. 1, za każdy rozpoczęty dzień zwłoki.</w:t>
      </w:r>
    </w:p>
    <w:p w14:paraId="63EF15FA" w14:textId="77777777" w:rsidR="00707127" w:rsidRDefault="00000000">
      <w:pPr>
        <w:spacing w:after="60"/>
      </w:pPr>
      <w:r>
        <w:rPr>
          <w:b/>
        </w:rPr>
        <w:t xml:space="preserve">2. </w:t>
      </w:r>
      <w:r>
        <w:t>W przypadku zwłoki Wykonawcy w usunięciu wad, braków lub niezgodności stwierdzonych przy odbiorze albo ujawnionych w okresie gwarancji lub rękojmi, Wykonawca zapłaci Zamawiającemu karę umowną w wysokości 0,03% wynagrodzenia brutto, o którym mowa w § 4 ust. 1, za każdy rozpoczęty dzień zwłoki.</w:t>
      </w:r>
    </w:p>
    <w:p w14:paraId="662AFC13" w14:textId="77777777" w:rsidR="00707127" w:rsidRDefault="00000000">
      <w:pPr>
        <w:spacing w:after="60"/>
      </w:pPr>
      <w:r>
        <w:rPr>
          <w:b/>
        </w:rPr>
        <w:t xml:space="preserve">3. </w:t>
      </w:r>
      <w:r>
        <w:t>W przypadku odstąpienia od umowy przez Zamawiającego z przyczyn leżących po stronie Wykonawcy albo odstąpienia od umowy przez Wykonawcę z przyczyn leżących po jego stronie, Wykonawca zapłaci Zamawiającemu karę umowną w wysokości 10% wynagrodzenia brutto, o którym mowa w § 4 ust. 1.</w:t>
      </w:r>
    </w:p>
    <w:p w14:paraId="1A154018" w14:textId="77777777" w:rsidR="00707127" w:rsidRDefault="00000000">
      <w:pPr>
        <w:spacing w:after="60"/>
      </w:pPr>
      <w:r>
        <w:rPr>
          <w:b/>
        </w:rPr>
        <w:t xml:space="preserve">4. </w:t>
      </w:r>
      <w:r>
        <w:t>Łączna wysokość kar umownych naliczonych Wykonawcy nie może przekroczyć 20% wynagrodzenia brutto, o którym mowa w § 4 ust. 1.</w:t>
      </w:r>
    </w:p>
    <w:p w14:paraId="3C488E5E" w14:textId="77777777" w:rsidR="00707127" w:rsidRDefault="00000000">
      <w:pPr>
        <w:spacing w:after="60"/>
      </w:pPr>
      <w:r>
        <w:rPr>
          <w:b/>
        </w:rPr>
        <w:t xml:space="preserve">5. </w:t>
      </w:r>
      <w:r>
        <w:t>Zamawiający może dochodzić odszkodowania przewyższającego wysokość zastrzeżonych kar umownych, na zasadach ogólnych.</w:t>
      </w:r>
    </w:p>
    <w:p w14:paraId="468A8816" w14:textId="77777777" w:rsidR="00707127" w:rsidRDefault="00000000">
      <w:pPr>
        <w:spacing w:after="60"/>
      </w:pPr>
      <w:r>
        <w:rPr>
          <w:b/>
        </w:rPr>
        <w:t xml:space="preserve">6. </w:t>
      </w:r>
      <w:r>
        <w:t>W przypadku opóźnienia Zamawiającego w zapłacie wynagrodzenia, Wykonawcy przysługują odsetki ustawowe za opóźnienie.</w:t>
      </w:r>
    </w:p>
    <w:p w14:paraId="4B9388F6" w14:textId="77777777" w:rsidR="00707127" w:rsidRDefault="00000000">
      <w:pPr>
        <w:spacing w:after="60"/>
      </w:pPr>
      <w:r>
        <w:rPr>
          <w:b/>
        </w:rPr>
        <w:t xml:space="preserve">7. </w:t>
      </w:r>
      <w:r>
        <w:t>Zamawiający może odstąpić od umowy w całości lub w części, jeżeli zwłoka Wykonawcy w wykonaniu przedmiotu umowy przekroczy 14 dni w stosunku do terminu określonego w § 3 ust. 1.</w:t>
      </w:r>
    </w:p>
    <w:p w14:paraId="75FA1E74" w14:textId="77777777" w:rsidR="00707127" w:rsidRDefault="00000000">
      <w:pPr>
        <w:spacing w:after="60"/>
      </w:pPr>
      <w:r>
        <w:rPr>
          <w:b/>
        </w:rPr>
        <w:t xml:space="preserve">8. </w:t>
      </w:r>
      <w:r>
        <w:t>Prawo odstąpienia, o którym mowa w ust. 7, Zamawiający może wykonać w terminie 30 dni od dnia powzięcia wiadomości o okoliczności uzasadniającej odstąpienie.</w:t>
      </w:r>
    </w:p>
    <w:p w14:paraId="176F4739" w14:textId="77777777" w:rsidR="00707127" w:rsidRDefault="00000000" w:rsidP="008F45AD">
      <w:pPr>
        <w:spacing w:before="200" w:after="120"/>
        <w:jc w:val="center"/>
      </w:pPr>
      <w:r>
        <w:rPr>
          <w:b/>
          <w:sz w:val="23"/>
        </w:rPr>
        <w:t>§ 10. Zmiany umowy</w:t>
      </w:r>
    </w:p>
    <w:p w14:paraId="230C0B95" w14:textId="77777777" w:rsidR="00707127" w:rsidRDefault="00000000">
      <w:pPr>
        <w:spacing w:after="60"/>
      </w:pPr>
      <w:r>
        <w:rPr>
          <w:b/>
        </w:rPr>
        <w:t xml:space="preserve">1. </w:t>
      </w:r>
      <w:r>
        <w:t>Zmiana postanowień umowy wymaga formy pisemnej pod rygorem nieważności.</w:t>
      </w:r>
    </w:p>
    <w:p w14:paraId="20251D9C" w14:textId="77777777" w:rsidR="00707127" w:rsidRDefault="00000000">
      <w:pPr>
        <w:spacing w:after="60"/>
      </w:pPr>
      <w:r>
        <w:rPr>
          <w:b/>
        </w:rPr>
        <w:t xml:space="preserve">2. </w:t>
      </w:r>
      <w:r>
        <w:t>Strony przewidują możliwość dokonania zmian umowy w przypadkach dopuszczonych przez ustawę Pzp, w szczególności na podstawie art. 455 ust. 1 pkt 1 ustawy Pzp, w następującym zakresie:</w:t>
      </w:r>
    </w:p>
    <w:p w14:paraId="4AEDB247" w14:textId="77777777" w:rsidR="00707127" w:rsidRDefault="00000000">
      <w:pPr>
        <w:spacing w:after="40"/>
        <w:ind w:left="425" w:hanging="312"/>
      </w:pPr>
      <w:r>
        <w:rPr>
          <w:b/>
        </w:rPr>
        <w:t xml:space="preserve">1) </w:t>
      </w:r>
      <w:r>
        <w:t>zmiany terminu wykonania umowy – w przypadku wystąpienia siły wyższej, przyczyn niezależnych od Stron albo okoliczności leżących po stronie Zamawiającego, które uniemożliwiają terminową realizację umowy;</w:t>
      </w:r>
    </w:p>
    <w:p w14:paraId="1BDD2802" w14:textId="77777777" w:rsidR="00707127" w:rsidRDefault="00000000">
      <w:pPr>
        <w:spacing w:after="40"/>
        <w:ind w:left="425" w:hanging="312"/>
      </w:pPr>
      <w:r>
        <w:rPr>
          <w:b/>
        </w:rPr>
        <w:t xml:space="preserve">2) </w:t>
      </w:r>
      <w:r>
        <w:t xml:space="preserve">zmiany modelu, wersji lub elementów wyposażenia pojazdu lub urządzeń – w przypadku zakończenia produkcji, braku dostępności na rynku lub wycofania z obrotu, pod warunkiem że rozwiązanie </w:t>
      </w:r>
      <w:r>
        <w:lastRenderedPageBreak/>
        <w:t>zamienne będzie równoważne lub lepsze funkcjonalnie i technicznie oraz nie spowoduje zwiększenia wynagrodzenia;</w:t>
      </w:r>
    </w:p>
    <w:p w14:paraId="0E54A2E1" w14:textId="77777777" w:rsidR="00707127" w:rsidRDefault="00000000">
      <w:pPr>
        <w:spacing w:after="40"/>
        <w:ind w:left="425" w:hanging="312"/>
      </w:pPr>
      <w:r>
        <w:rPr>
          <w:b/>
        </w:rPr>
        <w:t xml:space="preserve">3) </w:t>
      </w:r>
      <w:r>
        <w:t>zmiany sposobu lub miejsca odbioru – jeżeli będzie to uzasadnione organizacją realizacji umowy lub korzystne dla Zamawiającego;</w:t>
      </w:r>
    </w:p>
    <w:p w14:paraId="5FF95685" w14:textId="77777777" w:rsidR="00707127" w:rsidRDefault="00000000">
      <w:pPr>
        <w:spacing w:after="40"/>
        <w:ind w:left="425" w:hanging="312"/>
      </w:pPr>
      <w:r>
        <w:rPr>
          <w:b/>
        </w:rPr>
        <w:t xml:space="preserve">4) </w:t>
      </w:r>
      <w:r>
        <w:t>zmiany spowodowane zmianą przepisów prawa lub aktów wewnętrznych PSP mających wpływ na wykonanie przedmiotu umowy;</w:t>
      </w:r>
    </w:p>
    <w:p w14:paraId="7B7922C6" w14:textId="77777777" w:rsidR="00707127" w:rsidRDefault="00000000">
      <w:pPr>
        <w:spacing w:after="40"/>
        <w:ind w:left="425" w:hanging="312"/>
      </w:pPr>
      <w:r>
        <w:rPr>
          <w:b/>
        </w:rPr>
        <w:t xml:space="preserve">5) </w:t>
      </w:r>
      <w:r>
        <w:t>zmiany osób lub danych kontaktowych Stron oraz innych zmian o charakterze porządkowym, niewpływających na zakres świadczenia.</w:t>
      </w:r>
    </w:p>
    <w:p w14:paraId="71380CCC" w14:textId="77777777" w:rsidR="00707127" w:rsidRDefault="00000000">
      <w:pPr>
        <w:spacing w:after="60"/>
      </w:pPr>
      <w:r>
        <w:rPr>
          <w:b/>
        </w:rPr>
        <w:t xml:space="preserve">3. </w:t>
      </w:r>
      <w:r>
        <w:t>Zmiany umowy nie mogą prowadzić do zwiększenia wynagrodzenia Wykonawcy, chyba że ich dopuszczalność wynika wprost z bezwzględnie obowiązujących przepisów prawa.</w:t>
      </w:r>
    </w:p>
    <w:p w14:paraId="0E4FEC84" w14:textId="77777777" w:rsidR="00707127" w:rsidRDefault="00000000" w:rsidP="008F45AD">
      <w:pPr>
        <w:spacing w:before="200" w:after="120"/>
        <w:jc w:val="center"/>
      </w:pPr>
      <w:r>
        <w:rPr>
          <w:b/>
          <w:sz w:val="23"/>
        </w:rPr>
        <w:t>§ 11. Postanowienia dotyczące podwykonawców</w:t>
      </w:r>
    </w:p>
    <w:p w14:paraId="2B3147EA" w14:textId="77777777" w:rsidR="00707127" w:rsidRDefault="00000000">
      <w:pPr>
        <w:spacing w:after="60"/>
      </w:pPr>
      <w:r>
        <w:rPr>
          <w:b/>
        </w:rPr>
        <w:t xml:space="preserve">1. </w:t>
      </w:r>
      <w:r>
        <w:t>Wykonawca ponosi pełną odpowiedzialność za działania i zaniechania podwykonawców, jak za własne działania i zaniechania.</w:t>
      </w:r>
    </w:p>
    <w:p w14:paraId="1CA0AC2F" w14:textId="77777777" w:rsidR="00707127" w:rsidRDefault="00000000">
      <w:pPr>
        <w:spacing w:after="60"/>
      </w:pPr>
      <w:r>
        <w:rPr>
          <w:b/>
        </w:rPr>
        <w:t xml:space="preserve">2. </w:t>
      </w:r>
      <w:r>
        <w:t>Powierzenie wykonania części umowy podwykonawcy nie zwalnia Wykonawcy z odpowiedzialności za należyte wykonanie umowy.</w:t>
      </w:r>
    </w:p>
    <w:p w14:paraId="5AFA4830" w14:textId="77777777" w:rsidR="00707127" w:rsidRDefault="00000000" w:rsidP="008F45AD">
      <w:pPr>
        <w:spacing w:before="200" w:after="120"/>
        <w:jc w:val="center"/>
      </w:pPr>
      <w:r>
        <w:rPr>
          <w:b/>
          <w:sz w:val="23"/>
        </w:rPr>
        <w:t>§ 12. Postanowienia końcowe</w:t>
      </w:r>
    </w:p>
    <w:p w14:paraId="4EB02D5B" w14:textId="77777777" w:rsidR="00707127" w:rsidRDefault="00000000">
      <w:pPr>
        <w:spacing w:after="60"/>
      </w:pPr>
      <w:r>
        <w:rPr>
          <w:b/>
        </w:rPr>
        <w:t xml:space="preserve">1. </w:t>
      </w:r>
      <w:r>
        <w:t>W sprawach nieuregulowanych umową zastosowanie mają przepisy ustawy Pzp, Kodeksu cywilnego oraz inne właściwe przepisy prawa polskiego.</w:t>
      </w:r>
    </w:p>
    <w:p w14:paraId="57C8E6AE" w14:textId="77777777" w:rsidR="00707127" w:rsidRDefault="00000000">
      <w:pPr>
        <w:spacing w:after="60"/>
      </w:pPr>
      <w:r>
        <w:rPr>
          <w:b/>
        </w:rPr>
        <w:t xml:space="preserve">2. </w:t>
      </w:r>
      <w:r>
        <w:t>Spory wynikłe na tle wykonywania umowy Strony będą starały się rozstrzygać polubownie, a w razie braku porozumienia będą one rozstrzygane przez sąd powszechny właściwy miejscowo dla siedziby Zamawiającego.</w:t>
      </w:r>
    </w:p>
    <w:p w14:paraId="51468D42" w14:textId="77777777" w:rsidR="00707127" w:rsidRDefault="00000000">
      <w:pPr>
        <w:spacing w:after="60"/>
      </w:pPr>
      <w:r>
        <w:rPr>
          <w:b/>
        </w:rPr>
        <w:t xml:space="preserve">3. </w:t>
      </w:r>
      <w:r>
        <w:t>Umowa wchodzi w życie z dniem jej podpisania przez obie Strony.</w:t>
      </w:r>
    </w:p>
    <w:p w14:paraId="1AA5F3F9" w14:textId="77777777" w:rsidR="00707127" w:rsidRDefault="00000000">
      <w:pPr>
        <w:spacing w:after="60"/>
      </w:pPr>
      <w:r>
        <w:rPr>
          <w:b/>
        </w:rPr>
        <w:t xml:space="preserve">4. </w:t>
      </w:r>
      <w:r>
        <w:t>Umowa zostaje zawarta w postaci elektronicznej i opatrzona kwalifikowanym podpisem elektronicznym, podpisem zaufanym albo podpisem osobistym – zgodnie z obowiązującymi przepisami.</w:t>
      </w:r>
    </w:p>
    <w:p w14:paraId="6B8D4682" w14:textId="77777777" w:rsidR="00707127" w:rsidRDefault="00000000">
      <w:pPr>
        <w:spacing w:after="60"/>
      </w:pPr>
      <w:r>
        <w:rPr>
          <w:b/>
        </w:rPr>
        <w:t xml:space="preserve">5. </w:t>
      </w:r>
      <w:r>
        <w:t>Integralną część umowy stanowią następujące załączniki:</w:t>
      </w:r>
    </w:p>
    <w:p w14:paraId="25D6EC21" w14:textId="77777777" w:rsidR="00707127" w:rsidRDefault="00000000">
      <w:pPr>
        <w:spacing w:after="40"/>
        <w:ind w:left="425" w:hanging="312"/>
      </w:pPr>
      <w:r>
        <w:rPr>
          <w:b/>
        </w:rPr>
        <w:t xml:space="preserve">1) </w:t>
      </w:r>
      <w:r>
        <w:t>Załącznik nr 1 – Opis przedmiotu zamówienia;</w:t>
      </w:r>
    </w:p>
    <w:p w14:paraId="412D6E0D" w14:textId="77777777" w:rsidR="00707127" w:rsidRDefault="00000000">
      <w:pPr>
        <w:spacing w:after="40"/>
        <w:ind w:left="425" w:hanging="312"/>
      </w:pPr>
      <w:r>
        <w:rPr>
          <w:b/>
        </w:rPr>
        <w:t xml:space="preserve">2) </w:t>
      </w:r>
      <w:r>
        <w:t>Załącznik nr 2 – Formularz ofertowy Wykonawcy;</w:t>
      </w:r>
    </w:p>
    <w:p w14:paraId="06E3CE2E" w14:textId="77777777" w:rsidR="00707127" w:rsidRDefault="00000000">
      <w:pPr>
        <w:spacing w:after="40"/>
        <w:ind w:left="425" w:hanging="312"/>
      </w:pPr>
      <w:r>
        <w:rPr>
          <w:b/>
        </w:rPr>
        <w:t xml:space="preserve">3) </w:t>
      </w:r>
      <w:r>
        <w:t>Załącznik nr 3 – Wzór protokołu odbioru.</w:t>
      </w:r>
    </w:p>
    <w:p w14:paraId="6C696BF0" w14:textId="77777777" w:rsidR="00707127" w:rsidRDefault="00707127">
      <w:pPr>
        <w:spacing w:after="40"/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844"/>
        <w:gridCol w:w="4844"/>
      </w:tblGrid>
      <w:tr w:rsidR="00707127" w14:paraId="00F07C75" w14:textId="77777777">
        <w:trPr>
          <w:jc w:val="center"/>
        </w:trPr>
        <w:tc>
          <w:tcPr>
            <w:tcW w:w="4844" w:type="dxa"/>
            <w:vAlign w:val="center"/>
          </w:tcPr>
          <w:p w14:paraId="235EBCFE" w14:textId="77777777" w:rsidR="00707127" w:rsidRDefault="00000000">
            <w:pPr>
              <w:jc w:val="center"/>
            </w:pPr>
            <w:r>
              <w:rPr>
                <w:b/>
              </w:rPr>
              <w:t>ZAMAWIAJĄCY</w:t>
            </w:r>
          </w:p>
        </w:tc>
        <w:tc>
          <w:tcPr>
            <w:tcW w:w="4844" w:type="dxa"/>
            <w:vAlign w:val="center"/>
          </w:tcPr>
          <w:p w14:paraId="048517D8" w14:textId="77777777" w:rsidR="00707127" w:rsidRDefault="00000000">
            <w:pPr>
              <w:jc w:val="center"/>
            </w:pPr>
            <w:r>
              <w:rPr>
                <w:b/>
              </w:rPr>
              <w:t>WYKONAWCA</w:t>
            </w:r>
          </w:p>
        </w:tc>
      </w:tr>
      <w:tr w:rsidR="00707127" w14:paraId="7E2751CC" w14:textId="77777777">
        <w:trPr>
          <w:jc w:val="center"/>
        </w:trPr>
        <w:tc>
          <w:tcPr>
            <w:tcW w:w="4844" w:type="dxa"/>
            <w:vAlign w:val="center"/>
          </w:tcPr>
          <w:p w14:paraId="232C2D00" w14:textId="77777777" w:rsidR="008F45AD" w:rsidRDefault="00000000">
            <w:pPr>
              <w:jc w:val="center"/>
            </w:pPr>
            <w:r>
              <w:br/>
            </w:r>
            <w:r>
              <w:br/>
            </w:r>
          </w:p>
          <w:p w14:paraId="22137504" w14:textId="77777777" w:rsidR="008F45AD" w:rsidRDefault="008F45AD">
            <w:pPr>
              <w:jc w:val="center"/>
            </w:pPr>
          </w:p>
          <w:p w14:paraId="24E356D1" w14:textId="70C71F94" w:rsidR="00707127" w:rsidRDefault="00000000">
            <w:pPr>
              <w:jc w:val="center"/>
            </w:pPr>
            <w:r>
              <w:t>........................................................</w:t>
            </w:r>
          </w:p>
        </w:tc>
        <w:tc>
          <w:tcPr>
            <w:tcW w:w="4844" w:type="dxa"/>
            <w:vAlign w:val="center"/>
          </w:tcPr>
          <w:p w14:paraId="55648D8F" w14:textId="77777777" w:rsidR="008F45AD" w:rsidRDefault="00000000">
            <w:pPr>
              <w:jc w:val="center"/>
            </w:pPr>
            <w:r>
              <w:br/>
            </w:r>
            <w:r>
              <w:br/>
            </w:r>
          </w:p>
          <w:p w14:paraId="08E10F4C" w14:textId="77777777" w:rsidR="008F45AD" w:rsidRDefault="008F45AD">
            <w:pPr>
              <w:jc w:val="center"/>
            </w:pPr>
          </w:p>
          <w:p w14:paraId="40866040" w14:textId="0D97854A" w:rsidR="00707127" w:rsidRDefault="00000000">
            <w:pPr>
              <w:jc w:val="center"/>
            </w:pPr>
            <w:r>
              <w:t>........................................................</w:t>
            </w:r>
          </w:p>
        </w:tc>
      </w:tr>
    </w:tbl>
    <w:p w14:paraId="4579FFD6" w14:textId="77777777" w:rsidR="00707127" w:rsidRDefault="00000000">
      <w:r>
        <w:br w:type="page"/>
      </w:r>
    </w:p>
    <w:p w14:paraId="745890FA" w14:textId="77777777" w:rsidR="00707127" w:rsidRDefault="00000000">
      <w:pPr>
        <w:spacing w:after="160"/>
        <w:jc w:val="center"/>
      </w:pPr>
      <w:r>
        <w:rPr>
          <w:b/>
          <w:sz w:val="22"/>
        </w:rPr>
        <w:lastRenderedPageBreak/>
        <w:t>Załącznik nr 3 do umowy nr PT.2370.55.2026</w:t>
      </w:r>
    </w:p>
    <w:p w14:paraId="04BEB7AB" w14:textId="77777777" w:rsidR="00707127" w:rsidRDefault="00000000">
      <w:pPr>
        <w:jc w:val="center"/>
      </w:pPr>
      <w:r>
        <w:rPr>
          <w:b/>
          <w:sz w:val="26"/>
        </w:rPr>
        <w:t>PROTOKÓŁ ODBIORU</w:t>
      </w:r>
    </w:p>
    <w:p w14:paraId="2398BD84" w14:textId="77777777" w:rsidR="00707127" w:rsidRDefault="00000000">
      <w:pPr>
        <w:spacing w:after="160"/>
      </w:pPr>
      <w:r>
        <w:t>sporządzony w dniu .................................................. w ............................................................................................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742"/>
        <w:gridCol w:w="6163"/>
      </w:tblGrid>
      <w:tr w:rsidR="00707127" w14:paraId="6DB45E5B" w14:textId="77777777">
        <w:trPr>
          <w:jc w:val="center"/>
        </w:trPr>
        <w:tc>
          <w:tcPr>
            <w:tcW w:w="4844" w:type="dxa"/>
            <w:vAlign w:val="center"/>
          </w:tcPr>
          <w:p w14:paraId="35AB32BE" w14:textId="77777777" w:rsidR="00707127" w:rsidRDefault="00000000">
            <w:r>
              <w:rPr>
                <w:b/>
              </w:rPr>
              <w:t>Zamawiający</w:t>
            </w:r>
          </w:p>
        </w:tc>
        <w:tc>
          <w:tcPr>
            <w:tcW w:w="4844" w:type="dxa"/>
            <w:vAlign w:val="center"/>
          </w:tcPr>
          <w:p w14:paraId="03C668EF" w14:textId="77777777" w:rsidR="00707127" w:rsidRDefault="00000000">
            <w:r>
              <w:t>Komenda Powiatowa Państwowej Straży Pożarnej w Słubicach</w:t>
            </w:r>
          </w:p>
        </w:tc>
      </w:tr>
      <w:tr w:rsidR="00707127" w14:paraId="70A041D7" w14:textId="77777777">
        <w:trPr>
          <w:jc w:val="center"/>
        </w:trPr>
        <w:tc>
          <w:tcPr>
            <w:tcW w:w="4844" w:type="dxa"/>
            <w:vAlign w:val="center"/>
          </w:tcPr>
          <w:p w14:paraId="3B94B87A" w14:textId="77777777" w:rsidR="00707127" w:rsidRDefault="00000000">
            <w:r>
              <w:rPr>
                <w:b/>
              </w:rPr>
              <w:t>Wykonawca</w:t>
            </w:r>
          </w:p>
        </w:tc>
        <w:tc>
          <w:tcPr>
            <w:tcW w:w="4844" w:type="dxa"/>
            <w:vAlign w:val="center"/>
          </w:tcPr>
          <w:p w14:paraId="5375FE0E" w14:textId="77777777" w:rsidR="00707127" w:rsidRDefault="00000000">
            <w:r>
              <w:t>........................................................................................................................</w:t>
            </w:r>
          </w:p>
        </w:tc>
      </w:tr>
      <w:tr w:rsidR="00707127" w14:paraId="459AA83B" w14:textId="77777777">
        <w:trPr>
          <w:jc w:val="center"/>
        </w:trPr>
        <w:tc>
          <w:tcPr>
            <w:tcW w:w="4844" w:type="dxa"/>
            <w:vAlign w:val="center"/>
          </w:tcPr>
          <w:p w14:paraId="4F0ABE61" w14:textId="77777777" w:rsidR="00707127" w:rsidRDefault="00000000">
            <w:r>
              <w:rPr>
                <w:b/>
              </w:rPr>
              <w:t>Przedmiot odbioru</w:t>
            </w:r>
          </w:p>
        </w:tc>
        <w:tc>
          <w:tcPr>
            <w:tcW w:w="4844" w:type="dxa"/>
            <w:vAlign w:val="center"/>
          </w:tcPr>
          <w:p w14:paraId="6A367104" w14:textId="7C92B561" w:rsidR="00707127" w:rsidRDefault="00000000">
            <w:r>
              <w:t xml:space="preserve">1 szt. mikrobusu do przewozu osób, z możliwością wykorzystania podczas procesu ewakuacji ze stref zagrożenia </w:t>
            </w:r>
            <w:r w:rsidR="00AC6D70">
              <w:t>I </w:t>
            </w:r>
            <w:r>
              <w:t>wykorzystania w sytuacjach różnego rodzaju kryzysów</w:t>
            </w:r>
          </w:p>
        </w:tc>
      </w:tr>
      <w:tr w:rsidR="00707127" w14:paraId="06205125" w14:textId="77777777">
        <w:trPr>
          <w:jc w:val="center"/>
        </w:trPr>
        <w:tc>
          <w:tcPr>
            <w:tcW w:w="4844" w:type="dxa"/>
            <w:vAlign w:val="center"/>
          </w:tcPr>
          <w:p w14:paraId="5934A9FC" w14:textId="77777777" w:rsidR="00707127" w:rsidRDefault="00000000">
            <w:r>
              <w:rPr>
                <w:b/>
              </w:rPr>
              <w:t>Marka / model / wersja</w:t>
            </w:r>
          </w:p>
        </w:tc>
        <w:tc>
          <w:tcPr>
            <w:tcW w:w="4844" w:type="dxa"/>
            <w:vAlign w:val="center"/>
          </w:tcPr>
          <w:p w14:paraId="546A1E7C" w14:textId="77777777" w:rsidR="00707127" w:rsidRDefault="00000000">
            <w:r>
              <w:t>........................................................................................................................</w:t>
            </w:r>
          </w:p>
        </w:tc>
      </w:tr>
      <w:tr w:rsidR="00707127" w14:paraId="2D5191E6" w14:textId="77777777">
        <w:trPr>
          <w:jc w:val="center"/>
        </w:trPr>
        <w:tc>
          <w:tcPr>
            <w:tcW w:w="4844" w:type="dxa"/>
            <w:vAlign w:val="center"/>
          </w:tcPr>
          <w:p w14:paraId="20D5A09B" w14:textId="77777777" w:rsidR="00707127" w:rsidRDefault="00000000">
            <w:r>
              <w:rPr>
                <w:b/>
              </w:rPr>
              <w:t>Numer VIN</w:t>
            </w:r>
          </w:p>
        </w:tc>
        <w:tc>
          <w:tcPr>
            <w:tcW w:w="4844" w:type="dxa"/>
            <w:vAlign w:val="center"/>
          </w:tcPr>
          <w:p w14:paraId="3E7F1B92" w14:textId="77777777" w:rsidR="00707127" w:rsidRDefault="00000000">
            <w:r>
              <w:t>........................................................................................................................</w:t>
            </w:r>
          </w:p>
        </w:tc>
      </w:tr>
      <w:tr w:rsidR="00707127" w14:paraId="7DD53AB0" w14:textId="77777777">
        <w:trPr>
          <w:jc w:val="center"/>
        </w:trPr>
        <w:tc>
          <w:tcPr>
            <w:tcW w:w="4844" w:type="dxa"/>
            <w:vAlign w:val="center"/>
          </w:tcPr>
          <w:p w14:paraId="2D56E093" w14:textId="77777777" w:rsidR="00707127" w:rsidRDefault="00000000">
            <w:r>
              <w:rPr>
                <w:b/>
              </w:rPr>
              <w:t>Data dostawy</w:t>
            </w:r>
          </w:p>
        </w:tc>
        <w:tc>
          <w:tcPr>
            <w:tcW w:w="4844" w:type="dxa"/>
            <w:vAlign w:val="center"/>
          </w:tcPr>
          <w:p w14:paraId="78F22DD5" w14:textId="77777777" w:rsidR="00707127" w:rsidRDefault="00000000">
            <w:r>
              <w:t>........................................................................................................................</w:t>
            </w:r>
          </w:p>
        </w:tc>
      </w:tr>
      <w:tr w:rsidR="00707127" w14:paraId="26AAE995" w14:textId="77777777">
        <w:trPr>
          <w:jc w:val="center"/>
        </w:trPr>
        <w:tc>
          <w:tcPr>
            <w:tcW w:w="4844" w:type="dxa"/>
            <w:vAlign w:val="center"/>
          </w:tcPr>
          <w:p w14:paraId="78396AF2" w14:textId="77777777" w:rsidR="00707127" w:rsidRDefault="00000000">
            <w:r>
              <w:rPr>
                <w:b/>
              </w:rPr>
              <w:t>Wynik odbioru</w:t>
            </w:r>
          </w:p>
        </w:tc>
        <w:tc>
          <w:tcPr>
            <w:tcW w:w="4844" w:type="dxa"/>
            <w:vAlign w:val="center"/>
          </w:tcPr>
          <w:p w14:paraId="4DC8AD3D" w14:textId="77777777" w:rsidR="00707127" w:rsidRDefault="00000000">
            <w:r>
              <w:t>☐ bez zastrzeżeń    ☐ z zastrzeżeniami</w:t>
            </w:r>
          </w:p>
        </w:tc>
      </w:tr>
      <w:tr w:rsidR="00707127" w14:paraId="766920E2" w14:textId="77777777">
        <w:trPr>
          <w:jc w:val="center"/>
        </w:trPr>
        <w:tc>
          <w:tcPr>
            <w:tcW w:w="4844" w:type="dxa"/>
            <w:vAlign w:val="center"/>
          </w:tcPr>
          <w:p w14:paraId="05CFCC9A" w14:textId="77777777" w:rsidR="00707127" w:rsidRDefault="00000000">
            <w:r>
              <w:rPr>
                <w:b/>
              </w:rPr>
              <w:t>Uwagi / stwierdzone nieprawidłowości</w:t>
            </w:r>
          </w:p>
        </w:tc>
        <w:tc>
          <w:tcPr>
            <w:tcW w:w="4844" w:type="dxa"/>
            <w:vAlign w:val="center"/>
          </w:tcPr>
          <w:p w14:paraId="0FE8F0C3" w14:textId="77777777" w:rsidR="00707127" w:rsidRDefault="00000000">
            <w:r>
              <w:t>........................................................................................................................</w:t>
            </w:r>
            <w:r>
              <w:br/>
              <w:t>........................................................................................................................</w:t>
            </w:r>
          </w:p>
        </w:tc>
      </w:tr>
    </w:tbl>
    <w:p w14:paraId="3A1F7936" w14:textId="77777777" w:rsidR="00707127" w:rsidRDefault="00000000">
      <w:pPr>
        <w:spacing w:before="160" w:after="240"/>
      </w:pPr>
      <w:r>
        <w:t>Potwierdza się przekazanie wraz z pojazdem dokumentów, wyposażenia, kluczyków / kart, kompletu kół zimowych oraz innych elementów wymaganych umową.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844"/>
        <w:gridCol w:w="4844"/>
      </w:tblGrid>
      <w:tr w:rsidR="00707127" w14:paraId="63C2BF39" w14:textId="77777777">
        <w:trPr>
          <w:jc w:val="center"/>
        </w:trPr>
        <w:tc>
          <w:tcPr>
            <w:tcW w:w="4844" w:type="dxa"/>
            <w:vAlign w:val="center"/>
          </w:tcPr>
          <w:p w14:paraId="6479D0E0" w14:textId="77777777" w:rsidR="00707127" w:rsidRDefault="00000000">
            <w:pPr>
              <w:jc w:val="center"/>
            </w:pPr>
            <w:r>
              <w:rPr>
                <w:b/>
              </w:rPr>
              <w:t>ZAMAWIAJĄCY</w:t>
            </w:r>
          </w:p>
        </w:tc>
        <w:tc>
          <w:tcPr>
            <w:tcW w:w="4844" w:type="dxa"/>
            <w:vAlign w:val="center"/>
          </w:tcPr>
          <w:p w14:paraId="304F0D6C" w14:textId="77777777" w:rsidR="00707127" w:rsidRDefault="00000000">
            <w:pPr>
              <w:jc w:val="center"/>
            </w:pPr>
            <w:r>
              <w:rPr>
                <w:b/>
              </w:rPr>
              <w:t>WYKONAWCA</w:t>
            </w:r>
          </w:p>
        </w:tc>
      </w:tr>
      <w:tr w:rsidR="00707127" w14:paraId="4CEEF644" w14:textId="77777777">
        <w:trPr>
          <w:jc w:val="center"/>
        </w:trPr>
        <w:tc>
          <w:tcPr>
            <w:tcW w:w="4844" w:type="dxa"/>
            <w:vAlign w:val="center"/>
          </w:tcPr>
          <w:p w14:paraId="069E1962" w14:textId="77777777" w:rsidR="00BE67DC" w:rsidRDefault="00000000">
            <w:pPr>
              <w:jc w:val="center"/>
            </w:pPr>
            <w:r>
              <w:br/>
            </w:r>
            <w:r>
              <w:br/>
            </w:r>
          </w:p>
          <w:p w14:paraId="18BB2CE0" w14:textId="77777777" w:rsidR="00BE67DC" w:rsidRDefault="00BE67DC">
            <w:pPr>
              <w:jc w:val="center"/>
            </w:pPr>
          </w:p>
          <w:p w14:paraId="412EE97D" w14:textId="7A408855" w:rsidR="00707127" w:rsidRDefault="00000000">
            <w:pPr>
              <w:jc w:val="center"/>
            </w:pPr>
            <w:r>
              <w:t>........................................................</w:t>
            </w:r>
          </w:p>
        </w:tc>
        <w:tc>
          <w:tcPr>
            <w:tcW w:w="4844" w:type="dxa"/>
            <w:vAlign w:val="center"/>
          </w:tcPr>
          <w:p w14:paraId="4B6E0FDD" w14:textId="77777777" w:rsidR="00BE67DC" w:rsidRDefault="00000000">
            <w:pPr>
              <w:jc w:val="center"/>
            </w:pPr>
            <w:r>
              <w:br/>
            </w:r>
            <w:r>
              <w:br/>
            </w:r>
          </w:p>
          <w:p w14:paraId="76CCD66B" w14:textId="77777777" w:rsidR="00BE67DC" w:rsidRDefault="00BE67DC">
            <w:pPr>
              <w:jc w:val="center"/>
            </w:pPr>
          </w:p>
          <w:p w14:paraId="3FC03CF2" w14:textId="58635BFD" w:rsidR="00707127" w:rsidRDefault="00000000">
            <w:pPr>
              <w:jc w:val="center"/>
            </w:pPr>
            <w:r>
              <w:t>........................................................</w:t>
            </w:r>
          </w:p>
        </w:tc>
      </w:tr>
    </w:tbl>
    <w:p w14:paraId="066A6D31" w14:textId="77777777" w:rsidR="009A1D1D" w:rsidRDefault="009A1D1D"/>
    <w:sectPr w:rsidR="009A1D1D" w:rsidSect="00034616">
      <w:pgSz w:w="12240" w:h="15840"/>
      <w:pgMar w:top="1134" w:right="1134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38641182">
    <w:abstractNumId w:val="8"/>
  </w:num>
  <w:num w:numId="2" w16cid:durableId="973410093">
    <w:abstractNumId w:val="6"/>
  </w:num>
  <w:num w:numId="3" w16cid:durableId="682897962">
    <w:abstractNumId w:val="5"/>
  </w:num>
  <w:num w:numId="4" w16cid:durableId="65808560">
    <w:abstractNumId w:val="4"/>
  </w:num>
  <w:num w:numId="5" w16cid:durableId="1397391030">
    <w:abstractNumId w:val="7"/>
  </w:num>
  <w:num w:numId="6" w16cid:durableId="1238395664">
    <w:abstractNumId w:val="3"/>
  </w:num>
  <w:num w:numId="7" w16cid:durableId="824712030">
    <w:abstractNumId w:val="2"/>
  </w:num>
  <w:num w:numId="8" w16cid:durableId="993220268">
    <w:abstractNumId w:val="1"/>
  </w:num>
  <w:num w:numId="9" w16cid:durableId="1844736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F7C12"/>
    <w:rsid w:val="005B4F8F"/>
    <w:rsid w:val="006815E2"/>
    <w:rsid w:val="00707127"/>
    <w:rsid w:val="008F45AD"/>
    <w:rsid w:val="009A1D1D"/>
    <w:rsid w:val="009C12F0"/>
    <w:rsid w:val="00A36A7C"/>
    <w:rsid w:val="00AA1D8D"/>
    <w:rsid w:val="00AC6D70"/>
    <w:rsid w:val="00B47730"/>
    <w:rsid w:val="00BE67DC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17BE0F"/>
  <w14:defaultImageDpi w14:val="300"/>
  <w15:docId w15:val="{35FD7E2B-477B-44D8-A6D0-3A78588D7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Lato" w:eastAsia="Lato" w:hAnsi="Lato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2180</Words>
  <Characters>13081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15231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Marcin Iwaszkiewicz</cp:lastModifiedBy>
  <cp:revision>6</cp:revision>
  <dcterms:created xsi:type="dcterms:W3CDTF">2013-12-23T23:15:00Z</dcterms:created>
  <dcterms:modified xsi:type="dcterms:W3CDTF">2026-04-28T09:08:00Z</dcterms:modified>
  <cp:category/>
</cp:coreProperties>
</file>