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5100"/>
        <w:gridCol w:w="5100"/>
      </w:tblGrid>
      <w:tr>
        <w:tc>
          <w:tcPr>
            <w:tcW w:type="dxa" w:w="4819"/>
            <w:vAlign w:val="center"/>
          </w:tcPr>
          <w:p>
            <w:pPr>
              <w:spacing w:before="0" w:after="0"/>
              <w:jc w:val="left"/>
            </w:pPr>
            <w:r/>
            <w:r>
              <w:rPr>
                <w:rFonts w:ascii="Lato" w:hAnsi="Lato" w:eastAsia="Lato" w:cs="Lato"/>
                <w:b/>
                <w:sz w:val="20"/>
              </w:rPr>
              <w:t>PT.2370.55.2026</w:t>
            </w:r>
          </w:p>
        </w:tc>
        <w:tc>
          <w:tcPr>
            <w:tcW w:type="dxa" w:w="4819"/>
            <w:vAlign w:val="center"/>
          </w:tcPr>
          <w:p>
            <w:pPr>
              <w:spacing w:before="0" w:after="0"/>
              <w:jc w:val="right"/>
            </w:pPr>
            <w:r/>
            <w:r>
              <w:rPr>
                <w:rFonts w:ascii="Lato" w:hAnsi="Lato" w:eastAsia="Lato" w:cs="Lato"/>
                <w:b/>
                <w:sz w:val="20"/>
              </w:rPr>
              <w:t>Załącznik nr 3 do SWZ</w:t>
            </w:r>
          </w:p>
        </w:tc>
      </w:tr>
    </w:tbl>
    <w:p>
      <w:pPr>
        <w:spacing w:before="120" w:after="80"/>
        <w:jc w:val="center"/>
      </w:pPr>
      <w:r>
        <w:rPr>
          <w:rFonts w:ascii="Lato" w:hAnsi="Lato" w:eastAsia="Lato" w:cs="Lato"/>
          <w:b/>
          <w:sz w:val="29"/>
        </w:rPr>
        <w:t>FORMULARZ OFERTOWY</w:t>
      </w:r>
    </w:p>
    <w:p>
      <w:pPr>
        <w:spacing w:after="40"/>
        <w:jc w:val="center"/>
      </w:pPr>
      <w:r>
        <w:rPr>
          <w:rFonts w:ascii="Lato" w:hAnsi="Lato" w:eastAsia="Lato" w:cs="Lato"/>
          <w:sz w:val="20"/>
        </w:rPr>
        <w:t>w postępowaniu o udzielenie zamówienia publicznego</w:t>
      </w:r>
    </w:p>
    <w:p>
      <w:pPr>
        <w:jc w:val="center"/>
      </w:pPr>
      <w:r>
        <w:rPr>
          <w:rFonts w:ascii="Lato" w:hAnsi="Lato" w:eastAsia="Lato" w:cs="Lato"/>
          <w:b/>
          <w:sz w:val="20"/>
        </w:rPr>
        <w:t>pn. „Zakup 1 szt. mikrobusu do przewozu osób, z możliwością wykorzystania podczas procesu ewakuacji ze stref zagrożenia i wykorzystania w sytuacjach różnego rodzaju kryzysów”</w:t>
      </w:r>
    </w:p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I. Dane Wykonawcy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Nazwa / firma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NIP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Adres siedziby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REGON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KRS / CEIDG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Telefon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Adres e-mail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Osoba uprawniona do reprezentacji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Adres do korespondencji (jeżeli inny)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Data sporządzenia oferty</w:t>
            </w:r>
          </w:p>
        </w:tc>
        <w:tc>
          <w:tcPr>
            <w:tcW w:type="dxa" w:w="311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II. Cena oferty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928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Pozycja</w:t>
            </w:r>
          </w:p>
        </w:tc>
        <w:tc>
          <w:tcPr>
            <w:tcW w:type="dxa" w:w="2268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Kwota [zł]</w:t>
            </w:r>
          </w:p>
        </w:tc>
        <w:tc>
          <w:tcPr>
            <w:tcW w:type="dxa" w:w="1814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Stawka VAT</w:t>
            </w:r>
          </w:p>
        </w:tc>
        <w:tc>
          <w:tcPr>
            <w:tcW w:type="dxa" w:w="3402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Słownie</w:t>
            </w:r>
          </w:p>
        </w:tc>
      </w:tr>
      <w:tr>
        <w:tc>
          <w:tcPr>
            <w:tcW w:type="dxa" w:w="1928"/>
            <w:vAlign w:val="center"/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Wartość netto</w:t>
            </w:r>
          </w:p>
        </w:tc>
        <w:tc>
          <w:tcPr>
            <w:tcW w:type="dxa" w:w="226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814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3402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928"/>
            <w:vAlign w:val="center"/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Podatek VAT</w:t>
            </w:r>
          </w:p>
        </w:tc>
        <w:tc>
          <w:tcPr>
            <w:tcW w:type="dxa" w:w="226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814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.... %</w:t>
            </w:r>
          </w:p>
        </w:tc>
        <w:tc>
          <w:tcPr>
            <w:tcW w:type="dxa" w:w="3402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1928"/>
            <w:vAlign w:val="center"/>
            <w:shd w:fill="EFF6FB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Cena brutto</w:t>
            </w:r>
          </w:p>
        </w:tc>
        <w:tc>
          <w:tcPr>
            <w:tcW w:type="dxa" w:w="2268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814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3402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after="40"/>
      </w:pPr>
      <w:r>
        <w:rPr>
          <w:rFonts w:ascii="Lato" w:hAnsi="Lato" w:eastAsia="Lato" w:cs="Lato"/>
          <w:sz w:val="19"/>
        </w:rPr>
        <w:t>Oferuję wykonanie przedmiotu zamówienia za cenę całkowitą wskazaną powyżej. Cena obejmuje pełny zakres świadczenia określony w SWZ, OPZ i projekcie umowy, w tym wszelkie koszty dostawy, doposażenia, oznakowania, przygotowania do rejestracji, dokumentacji i innych czynności niezbędnych do prawidłowej realizacji zamówienia.</w:t>
      </w:r>
    </w:p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III. Dane oferowanego pojazdu i elementy podlegające ocenie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3400"/>
        <w:gridCol w:w="3400"/>
        <w:gridCol w:w="3400"/>
      </w:tblGrid>
      <w:tr>
        <w:tc>
          <w:tcPr>
            <w:tcW w:type="dxa" w:w="567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Lp.</w:t>
            </w:r>
          </w:p>
        </w:tc>
        <w:tc>
          <w:tcPr>
            <w:tcW w:type="dxa" w:w="3969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Zakres informacji</w:t>
            </w:r>
          </w:p>
        </w:tc>
        <w:tc>
          <w:tcPr>
            <w:tcW w:type="dxa" w:w="4989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Dane oferowane przez Wykonawcę</w:t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1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Marka / model / wersja oferowanego pojazdu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2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Rok produkcji pojazdu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minimum 2026</w:t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3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Liczba miejsc siedzących (w tym kierowca)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minimum 8</w:t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4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Pojemność skokowa silnika / moc / moment obrotowy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5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Skrzynia biegów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6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Okres gwarancji ogólnej na pojazd bez limitu kilometrów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.... miesięcy</w:t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7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Okres bezpłatnych serwisów olejowych w autoryzowanej stacji obsługi producenta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.... miesięcy, limit: .... km</w:t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8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Kolor powłoki lakierniczej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9</w:t>
            </w:r>
          </w:p>
        </w:tc>
        <w:tc>
          <w:tcPr>
            <w:tcW w:type="dxa" w:w="396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/>
                <w:sz w:val="19"/>
              </w:rPr>
              <w:t>Termin wykonania zamówienia</w:t>
            </w:r>
          </w:p>
        </w:tc>
        <w:tc>
          <w:tcPr>
            <w:tcW w:type="dxa" w:w="4989"/>
            <w:vAlign w:val="center"/>
            <w:tcMar>
              <w:top w:w="50" w:type="dxa"/>
              <w:start w:w="90" w:type="dxa"/>
              <w:bottom w:w="50" w:type="dxa"/>
              <w:end w:w="90" w:type="dxa"/>
            </w:tcMar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do 3 miesięcy od dnia podpisania umowy</w:t>
            </w:r>
          </w:p>
        </w:tc>
      </w:tr>
    </w:tbl>
    <w:p>
      <w:r>
        <w:rPr>
          <w:rFonts w:ascii="Lato" w:hAnsi="Lato" w:eastAsia="Lato" w:cs="Lato"/>
          <w:sz w:val="19"/>
        </w:rPr>
        <w:t>Oświadczam, że oferowany pojazd spełnia wszystkie wymagania określone przez Zamawiającego w SWZ i w OPZ.</w:t>
      </w:r>
    </w:p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IV. Oświadczenia Wykonawcy</w:t>
      </w:r>
    </w:p>
    <w:p>
      <w:pPr>
        <w:spacing w:after="20"/>
      </w:pPr>
      <w:r>
        <w:rPr>
          <w:rFonts w:ascii="Lato" w:hAnsi="Lato" w:eastAsia="Lato" w:cs="Lato"/>
          <w:b/>
          <w:sz w:val="20"/>
        </w:rPr>
        <w:t xml:space="preserve">• </w:t>
      </w:r>
      <w:r>
        <w:rPr>
          <w:rFonts w:ascii="Lato" w:hAnsi="Lato" w:eastAsia="Lato" w:cs="Lato"/>
          <w:sz w:val="19"/>
        </w:rPr>
        <w:t>Oświadczam, że zapoznałem(-am)/zapoznaliśmy się z treścią SWZ, załącznikami do SWZ, w tym projektem umowy, i przyjmuję(-emy) je bez zastrzeżeń.</w:t>
      </w:r>
    </w:p>
    <w:p>
      <w:pPr>
        <w:spacing w:after="20"/>
      </w:pPr>
      <w:r>
        <w:rPr>
          <w:rFonts w:ascii="Lato" w:hAnsi="Lato" w:eastAsia="Lato" w:cs="Lato"/>
          <w:b/>
          <w:sz w:val="20"/>
        </w:rPr>
        <w:t xml:space="preserve">• </w:t>
      </w:r>
      <w:r>
        <w:rPr>
          <w:rFonts w:ascii="Lato" w:hAnsi="Lato" w:eastAsia="Lato" w:cs="Lato"/>
          <w:sz w:val="19"/>
        </w:rPr>
        <w:t>Oświadczam, że w przypadku wyboru mojej / naszej oferty zobowiązuję(-emy) się do zawarcia umowy w miejscu i terminie wskazanym przez Zamawiającego.</w:t>
      </w:r>
    </w:p>
    <w:p>
      <w:pPr>
        <w:spacing w:after="20"/>
      </w:pPr>
      <w:r>
        <w:rPr>
          <w:rFonts w:ascii="Lato" w:hAnsi="Lato" w:eastAsia="Lato" w:cs="Lato"/>
          <w:b/>
          <w:sz w:val="20"/>
        </w:rPr>
        <w:t xml:space="preserve">• </w:t>
      </w:r>
      <w:r>
        <w:rPr>
          <w:rFonts w:ascii="Lato" w:hAnsi="Lato" w:eastAsia="Lato" w:cs="Lato"/>
          <w:sz w:val="19"/>
        </w:rPr>
        <w:t>Oświadczam, że jestem / jesteśmy związani ofertą do dnia 05.06.2026 r.</w:t>
      </w:r>
    </w:p>
    <w:p>
      <w:pPr>
        <w:spacing w:after="20"/>
      </w:pPr>
      <w:r>
        <w:rPr>
          <w:rFonts w:ascii="Lato" w:hAnsi="Lato" w:eastAsia="Lato" w:cs="Lato"/>
          <w:b/>
          <w:sz w:val="20"/>
        </w:rPr>
        <w:t xml:space="preserve">• </w:t>
      </w:r>
      <w:r>
        <w:rPr>
          <w:rFonts w:ascii="Lato" w:hAnsi="Lato" w:eastAsia="Lato" w:cs="Lato"/>
          <w:sz w:val="19"/>
        </w:rPr>
        <w:t>Oświadczam, że informacje zawarte w ofercie oraz załączonych dokumentach są aktualne i zgodne z prawdą.</w:t>
      </w:r>
    </w:p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V. Informacja dotycząca obowiązku podatkowego VAT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Oferta nie prowadzi do powstania u Zamawiającego obowiązku podatkowego zgodnie z przepisami o podatku od towarów i usług.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Oferta prowadzi do powstania u Zamawiającego obowiązku podatkowego zgodnie z przepisami o podatku od towarów i usług. W takim przypadku wskazuję poniżej wymagane informacje: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567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Lp.</w:t>
            </w:r>
          </w:p>
        </w:tc>
        <w:tc>
          <w:tcPr>
            <w:tcW w:type="dxa" w:w="3969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Nazwa towaru / usługi</w:t>
            </w:r>
          </w:p>
        </w:tc>
        <w:tc>
          <w:tcPr>
            <w:tcW w:type="dxa" w:w="2268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Wartość bez podatku [zł]</w:t>
            </w:r>
          </w:p>
        </w:tc>
        <w:tc>
          <w:tcPr>
            <w:tcW w:type="dxa" w:w="2381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Stawka podatku [%]</w:t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1</w:t>
            </w:r>
          </w:p>
        </w:tc>
        <w:tc>
          <w:tcPr>
            <w:tcW w:type="dxa" w:w="396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268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38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2</w:t>
            </w:r>
          </w:p>
        </w:tc>
        <w:tc>
          <w:tcPr>
            <w:tcW w:type="dxa" w:w="396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268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38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VI. Tajemnica przedsiębiorstwa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Żadna z informacji zawartych w ofercie nie stanowi tajemnicy przedsiębiorstwa.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Wskazane poniżej informacje zawarte w ofercie stanowią tajemnicę przedsiębiorstwa i nie mogą być udostępniane: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567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Lp.</w:t>
            </w:r>
          </w:p>
        </w:tc>
        <w:tc>
          <w:tcPr>
            <w:tcW w:type="dxa" w:w="3969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Zakres zastrzeżonych informacji</w:t>
            </w:r>
          </w:p>
        </w:tc>
        <w:tc>
          <w:tcPr>
            <w:tcW w:type="dxa" w:w="1701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Strona od</w:t>
            </w:r>
          </w:p>
        </w:tc>
        <w:tc>
          <w:tcPr>
            <w:tcW w:type="dxa" w:w="1701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Strona do</w:t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1</w:t>
            </w:r>
          </w:p>
        </w:tc>
        <w:tc>
          <w:tcPr>
            <w:tcW w:type="dxa" w:w="396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170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2550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2</w:t>
            </w:r>
          </w:p>
        </w:tc>
        <w:tc>
          <w:tcPr>
            <w:tcW w:type="dxa" w:w="2550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550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2550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r>
        <w:rPr>
          <w:rFonts w:ascii="Lato" w:hAnsi="Lato" w:eastAsia="Lato" w:cs="Lato"/>
          <w:b/>
          <w:sz w:val="19"/>
        </w:rPr>
        <w:t xml:space="preserve">Uzasadnienie zastrzeżenia tajemnicy przedsiębiorstwa: </w:t>
      </w:r>
      <w:r>
        <w:rPr>
          <w:rFonts w:ascii="Lato" w:hAnsi="Lato" w:eastAsia="Lato" w:cs="Lato"/>
          <w:sz w:val="19"/>
        </w:rPr>
        <w:t>.............................................................................................................................</w:t>
      </w:r>
    </w:p>
    <w:p>
      <w:r>
        <w:rPr>
          <w:rFonts w:ascii="Lato" w:hAnsi="Lato" w:eastAsia="Lato" w:cs="Lato"/>
          <w:i/>
          <w:sz w:val="17"/>
        </w:rPr>
        <w:t>Uwaga: brak wykazania zasadności zastrzeżenia lub niewystarczające uzasadnienie może skutkować uznaniem zastrzeżonych informacji za jawne.</w:t>
      </w:r>
    </w:p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VII. Podwykonawcy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Zamierzam / zamierzamy wykonać zamówienie siłami własnymi, bez udziału podwykonawców.</w:t>
      </w:r>
    </w:p>
    <w:p>
      <w:r>
        <w:rPr>
          <w:rFonts w:ascii="Lato" w:hAnsi="Lato" w:eastAsia="Lato" w:cs="Lato"/>
          <w:sz w:val="21"/>
        </w:rPr>
        <w:t xml:space="preserve">☐ </w:t>
      </w:r>
      <w:r>
        <w:rPr>
          <w:rFonts w:ascii="Lato" w:hAnsi="Lato" w:eastAsia="Lato" w:cs="Lato"/>
          <w:sz w:val="19"/>
        </w:rPr>
        <w:t>Zamierzam / zamierzamy powierzyć wykonanie części zamówienia podwykonawcom: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3400"/>
        <w:gridCol w:w="3400"/>
        <w:gridCol w:w="3400"/>
      </w:tblGrid>
      <w:tr>
        <w:tc>
          <w:tcPr>
            <w:tcW w:type="dxa" w:w="567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Lp.</w:t>
            </w:r>
          </w:p>
        </w:tc>
        <w:tc>
          <w:tcPr>
            <w:tcW w:type="dxa" w:w="4082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Zakres powierzany podwykonawcy</w:t>
            </w:r>
          </w:p>
        </w:tc>
        <w:tc>
          <w:tcPr>
            <w:tcW w:type="dxa" w:w="3969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Nazwa podwykonawcy (jeżeli jest znana)</w:t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1</w:t>
            </w:r>
          </w:p>
        </w:tc>
        <w:tc>
          <w:tcPr>
            <w:tcW w:type="dxa" w:w="4082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396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2</w:t>
            </w:r>
          </w:p>
        </w:tc>
        <w:tc>
          <w:tcPr>
            <w:tcW w:type="dxa" w:w="4082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396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VIII. Wykonawcy wspólnie ubiegający się o zamówienie (jeżeli dotyczy)</w:t>
      </w:r>
    </w:p>
    <w:p>
      <w:r>
        <w:rPr>
          <w:rFonts w:ascii="Lato" w:hAnsi="Lato" w:eastAsia="Lato" w:cs="Lato"/>
          <w:sz w:val="18"/>
        </w:rPr>
        <w:t>W przypadku oferty wspólnej należy wskazać, które dostawy wykonają poszczególni wykonawcy.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5100"/>
        <w:gridCol w:w="5100"/>
      </w:tblGrid>
      <w:tr>
        <w:tc>
          <w:tcPr>
            <w:tcW w:type="dxa" w:w="4195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Wykonawca</w:t>
            </w:r>
          </w:p>
        </w:tc>
        <w:tc>
          <w:tcPr>
            <w:tcW w:type="dxa" w:w="4422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Zakres realizowanej części zamówienia</w:t>
            </w:r>
          </w:p>
        </w:tc>
      </w:tr>
      <w:tr>
        <w:tc>
          <w:tcPr>
            <w:tcW w:type="dxa" w:w="4195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4422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  <w:tc>
          <w:tcPr>
            <w:tcW w:type="dxa" w:w="5100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IX. Status przedsiębiorcy</w:t>
      </w:r>
    </w:p>
    <w:tbl>
      <w:tblPr>
        <w:tblW w:type="auto" w:w="0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5100"/>
        <w:gridCol w:w="5100"/>
      </w:tblGrid>
      <w:tr>
        <w:tc>
          <w:tcPr>
            <w:tcW w:type="dxa" w:w="481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☐ mikroprzedsiębiorstwo</w:t>
            </w:r>
          </w:p>
        </w:tc>
        <w:tc>
          <w:tcPr>
            <w:tcW w:type="dxa" w:w="481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☐ małe przedsiębiorstwo</w:t>
            </w:r>
          </w:p>
        </w:tc>
      </w:tr>
      <w:tr>
        <w:tc>
          <w:tcPr>
            <w:tcW w:type="dxa" w:w="481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☐ średnie przedsiębiorstwo</w:t>
            </w:r>
          </w:p>
        </w:tc>
        <w:tc>
          <w:tcPr>
            <w:tcW w:type="dxa" w:w="4819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  <w:t>☐ duże przedsiębiorstwo</w:t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X. Załączniki do oferty</w:t>
      </w:r>
    </w:p>
    <w:p>
      <w:r>
        <w:rPr>
          <w:rFonts w:ascii="Lato" w:hAnsi="Lato" w:eastAsia="Lato" w:cs="Lato"/>
          <w:sz w:val="18"/>
        </w:rPr>
        <w:t>Proszę wymienić dokumenty / oświadczenia składane wraz z ofertą.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5100"/>
        <w:gridCol w:w="5100"/>
      </w:tblGrid>
      <w:tr>
        <w:tc>
          <w:tcPr>
            <w:tcW w:type="dxa" w:w="567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Lp.</w:t>
            </w:r>
          </w:p>
        </w:tc>
        <w:tc>
          <w:tcPr>
            <w:tcW w:type="dxa" w:w="8731"/>
            <w:vAlign w:val="center"/>
            <w:shd w:fill="D9EAF7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Nazwa dokumentu / oświadczenia</w:t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1</w:t>
            </w:r>
          </w:p>
        </w:tc>
        <w:tc>
          <w:tcPr>
            <w:tcW w:type="dxa" w:w="873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2</w:t>
            </w:r>
          </w:p>
        </w:tc>
        <w:tc>
          <w:tcPr>
            <w:tcW w:type="dxa" w:w="873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3</w:t>
            </w:r>
          </w:p>
        </w:tc>
        <w:tc>
          <w:tcPr>
            <w:tcW w:type="dxa" w:w="873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  <w:tr>
        <w:tc>
          <w:tcPr>
            <w:tcW w:type="dxa" w:w="567"/>
            <w:vAlign w:val="center"/>
            <w:shd w:fill="EFF6FB"/>
          </w:tcPr>
          <w:p>
            <w:pPr>
              <w:spacing w:before="0" w:after="0"/>
              <w:jc w:val="center"/>
            </w:pPr>
            <w:r/>
            <w:r>
              <w:rPr>
                <w:rFonts w:ascii="Lato" w:hAnsi="Lato" w:eastAsia="Lato" w:cs="Lato"/>
                <w:b/>
                <w:sz w:val="19"/>
              </w:rPr>
              <w:t>4</w:t>
            </w:r>
          </w:p>
        </w:tc>
        <w:tc>
          <w:tcPr>
            <w:tcW w:type="dxa" w:w="8731"/>
            <w:vAlign w:val="center"/>
          </w:tcPr>
          <w:p>
            <w:pPr>
              <w:spacing w:before="0" w:after="0"/>
            </w:pPr>
            <w:r/>
            <w:r>
              <w:rPr>
                <w:rFonts w:ascii="Lato" w:hAnsi="Lato" w:eastAsia="Lato" w:cs="Lato"/>
                <w:b w:val="0"/>
                <w:sz w:val="19"/>
              </w:rPr>
            </w:r>
          </w:p>
        </w:tc>
      </w:tr>
    </w:tbl>
    <w:p>
      <w:pPr>
        <w:spacing w:before="80" w:after="40"/>
        <w:shd w:fill="D9EAF7"/>
      </w:pPr>
      <w:r>
        <w:rPr>
          <w:rFonts w:ascii="Lato" w:hAnsi="Lato" w:eastAsia="Lato" w:cs="Lato"/>
          <w:b/>
          <w:sz w:val="20"/>
        </w:rPr>
        <w:t>XI. Oświadczenie RODO</w:t>
      </w:r>
    </w:p>
    <w:p>
      <w:r>
        <w:rPr>
          <w:rFonts w:ascii="Lato" w:hAnsi="Lato" w:eastAsia="Lato" w:cs="Lato"/>
          <w:sz w:val="19"/>
        </w:rPr>
        <w:t>Oświadczam, że wypełniłem(-am) obowiązki informacyjne przewidziane w art. 13 lub art. 14 RODO wobec osób fizycznych, od których dane osobowe bezpośrednio lub pośrednio pozyskałem(-am) w celu ubiegania się o udzielenie zamówienia publicznego w niniejszym postępowaniu.</w:t>
      </w:r>
    </w:p>
    <w:p>
      <w:r>
        <w:rPr>
          <w:rFonts w:ascii="Lato" w:hAnsi="Lato" w:eastAsia="Lato" w:cs="Lato"/>
          <w:i/>
          <w:sz w:val="17"/>
        </w:rPr>
        <w:t>Dokument należy opatrzyć kwalifikowanym podpisem elektronicznym, podpisem zaufanym albo podpisem osobistym.</w:t>
      </w:r>
    </w:p>
    <w:sectPr w:rsidR="00FC693F" w:rsidRPr="0006063C" w:rsidSect="00034616">
      <w:pgSz w:w="12240" w:h="15840"/>
      <w:pgMar w:top="794" w:right="1020" w:bottom="79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" w:hAnsi="Lato" w:eastAsia="Lato" w:cs="Lato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ectionHeader">
    <w:name w:val="SectionHeader"/>
    <w:rPr>
      <w:rFonts w:ascii="Lato" w:hAnsi="Lato" w:eastAsia="Lato" w:cs="Lato"/>
      <w:b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