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73"/>
        <w:gridCol w:w="4873"/>
      </w:tblGrid>
      <w:tr w:rsidR="00B10951" w14:paraId="33539AA8" w14:textId="77777777">
        <w:trPr>
          <w:jc w:val="center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CD732" w14:textId="77777777" w:rsidR="00B10951" w:rsidRDefault="00000000">
            <w:r>
              <w:rPr>
                <w:b/>
              </w:rPr>
              <w:t>PT.2370.55.2026</w: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85077" w14:textId="77777777" w:rsidR="00B10951" w:rsidRDefault="00000000">
            <w:pPr>
              <w:jc w:val="right"/>
            </w:pPr>
            <w:r>
              <w:rPr>
                <w:b/>
              </w:rPr>
              <w:t>Załącznik nr 2 do SWZ</w:t>
            </w:r>
          </w:p>
        </w:tc>
      </w:tr>
    </w:tbl>
    <w:p w14:paraId="2960E611" w14:textId="77777777" w:rsidR="00B10951" w:rsidRDefault="00B10951"/>
    <w:p w14:paraId="0566D526" w14:textId="77777777" w:rsidR="00B10951" w:rsidRDefault="00000000">
      <w:pPr>
        <w:jc w:val="center"/>
      </w:pPr>
      <w:r>
        <w:rPr>
          <w:b/>
          <w:sz w:val="28"/>
        </w:rPr>
        <w:t>OŚWIADCZENIE WYKONAWCY</w:t>
      </w:r>
    </w:p>
    <w:p w14:paraId="550BC468" w14:textId="77777777" w:rsidR="00B10951" w:rsidRDefault="00000000">
      <w:pPr>
        <w:jc w:val="center"/>
      </w:pPr>
      <w:r>
        <w:rPr>
          <w:b/>
          <w:sz w:val="22"/>
        </w:rPr>
        <w:t>dotyczące przesłanek wykluczenia oraz spełniania warunków udziału w postępowaniu</w:t>
      </w:r>
    </w:p>
    <w:p w14:paraId="3F7AAD10" w14:textId="77777777" w:rsidR="00B10951" w:rsidRDefault="00000000">
      <w:pPr>
        <w:jc w:val="center"/>
      </w:pPr>
      <w:r>
        <w:rPr>
          <w:i/>
          <w:color w:val="555555"/>
        </w:rPr>
        <w:t>składane na podstawie art. 125 ust. 1 ustawy Pzp</w:t>
      </w:r>
    </w:p>
    <w:p w14:paraId="604E0C23" w14:textId="77777777" w:rsidR="00B10951" w:rsidRDefault="00000000">
      <w:pPr>
        <w:spacing w:after="80"/>
      </w:pPr>
      <w:r>
        <w:rPr>
          <w:b/>
        </w:rPr>
        <w:t>Wskazać podmiot składający oświadczenie:</w:t>
      </w:r>
    </w:p>
    <w:p w14:paraId="2D3485F0" w14:textId="77777777" w:rsidR="00B10951" w:rsidRDefault="00000000">
      <w:pPr>
        <w:spacing w:after="20"/>
        <w:ind w:left="340"/>
      </w:pPr>
      <w:r>
        <w:t>☐ Wykonawca</w:t>
      </w:r>
    </w:p>
    <w:p w14:paraId="53031F41" w14:textId="77777777" w:rsidR="00B10951" w:rsidRDefault="00000000">
      <w:pPr>
        <w:spacing w:after="20"/>
        <w:ind w:left="340"/>
      </w:pPr>
      <w:r>
        <w:t>☐ Wykonawca wspólnie ubiegający się o udzielenie zamówienia</w:t>
      </w:r>
    </w:p>
    <w:p w14:paraId="39D2DD00" w14:textId="77777777" w:rsidR="00B10951" w:rsidRDefault="00000000">
      <w:pPr>
        <w:spacing w:after="20"/>
        <w:ind w:left="340"/>
      </w:pPr>
      <w:r>
        <w:t>☐ Podmiot udostępniający zasoby</w:t>
      </w:r>
    </w:p>
    <w:p w14:paraId="6975216A" w14:textId="77777777" w:rsidR="00B10951" w:rsidRDefault="00B1095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73"/>
        <w:gridCol w:w="4873"/>
      </w:tblGrid>
      <w:tr w:rsidR="00B10951" w14:paraId="7539EDF2" w14:textId="77777777">
        <w:trPr>
          <w:jc w:val="center"/>
        </w:trPr>
        <w:tc>
          <w:tcPr>
            <w:tcW w:w="4873" w:type="dxa"/>
            <w:tcBorders>
              <w:top w:val="single" w:sz="8" w:space="0" w:color="A6B8CC"/>
              <w:left w:val="single" w:sz="8" w:space="0" w:color="A6B8CC"/>
              <w:bottom w:val="single" w:sz="8" w:space="0" w:color="A6B8CC"/>
              <w:right w:val="single" w:sz="8" w:space="0" w:color="A6B8CC"/>
            </w:tcBorders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8FC63C" w14:textId="77777777" w:rsidR="00B10951" w:rsidRDefault="00000000">
            <w:r>
              <w:rPr>
                <w:b/>
                <w:sz w:val="20"/>
              </w:rPr>
              <w:t>Nazwa i adres podmiotu składającego oświadczenie</w:t>
            </w:r>
          </w:p>
        </w:tc>
        <w:tc>
          <w:tcPr>
            <w:tcW w:w="4873" w:type="dxa"/>
            <w:tcBorders>
              <w:top w:val="single" w:sz="8" w:space="0" w:color="A6B8CC"/>
              <w:left w:val="single" w:sz="8" w:space="0" w:color="A6B8CC"/>
              <w:bottom w:val="single" w:sz="8" w:space="0" w:color="A6B8CC"/>
              <w:right w:val="single" w:sz="8" w:space="0" w:color="A6B8CC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B4C6C3" w14:textId="77777777" w:rsidR="00B10951" w:rsidRDefault="00000000">
            <w:pPr>
              <w:spacing w:after="0"/>
            </w:pPr>
            <w:r>
              <w:br/>
            </w:r>
          </w:p>
        </w:tc>
      </w:tr>
      <w:tr w:rsidR="00B10951" w14:paraId="6FBADC4E" w14:textId="77777777">
        <w:trPr>
          <w:jc w:val="center"/>
        </w:trPr>
        <w:tc>
          <w:tcPr>
            <w:tcW w:w="4873" w:type="dxa"/>
            <w:tcBorders>
              <w:top w:val="single" w:sz="8" w:space="0" w:color="A6B8CC"/>
              <w:left w:val="single" w:sz="8" w:space="0" w:color="A6B8CC"/>
              <w:bottom w:val="single" w:sz="8" w:space="0" w:color="A6B8CC"/>
              <w:right w:val="single" w:sz="8" w:space="0" w:color="A6B8CC"/>
            </w:tcBorders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6A4537" w14:textId="77777777" w:rsidR="00B10951" w:rsidRDefault="00000000">
            <w:r>
              <w:rPr>
                <w:b/>
                <w:sz w:val="20"/>
              </w:rPr>
              <w:t>NIP, REGON</w:t>
            </w:r>
          </w:p>
        </w:tc>
        <w:tc>
          <w:tcPr>
            <w:tcW w:w="4873" w:type="dxa"/>
            <w:tcBorders>
              <w:top w:val="single" w:sz="8" w:space="0" w:color="A6B8CC"/>
              <w:left w:val="single" w:sz="8" w:space="0" w:color="A6B8CC"/>
              <w:bottom w:val="single" w:sz="8" w:space="0" w:color="A6B8CC"/>
              <w:right w:val="single" w:sz="8" w:space="0" w:color="A6B8CC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EE22D3" w14:textId="77777777" w:rsidR="00B10951" w:rsidRDefault="00000000">
            <w:pPr>
              <w:spacing w:after="0"/>
            </w:pPr>
            <w:r>
              <w:br/>
            </w:r>
          </w:p>
        </w:tc>
      </w:tr>
      <w:tr w:rsidR="00B10951" w14:paraId="0F2FB293" w14:textId="77777777">
        <w:trPr>
          <w:jc w:val="center"/>
        </w:trPr>
        <w:tc>
          <w:tcPr>
            <w:tcW w:w="4873" w:type="dxa"/>
            <w:tcBorders>
              <w:top w:val="single" w:sz="8" w:space="0" w:color="A6B8CC"/>
              <w:left w:val="single" w:sz="8" w:space="0" w:color="A6B8CC"/>
              <w:bottom w:val="single" w:sz="8" w:space="0" w:color="A6B8CC"/>
              <w:right w:val="single" w:sz="8" w:space="0" w:color="A6B8CC"/>
            </w:tcBorders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A28C80" w14:textId="77777777" w:rsidR="00B10951" w:rsidRDefault="00000000">
            <w:r>
              <w:rPr>
                <w:b/>
                <w:sz w:val="20"/>
              </w:rPr>
              <w:t>KRS / CEIDG</w:t>
            </w:r>
          </w:p>
        </w:tc>
        <w:tc>
          <w:tcPr>
            <w:tcW w:w="4873" w:type="dxa"/>
            <w:tcBorders>
              <w:top w:val="single" w:sz="8" w:space="0" w:color="A6B8CC"/>
              <w:left w:val="single" w:sz="8" w:space="0" w:color="A6B8CC"/>
              <w:bottom w:val="single" w:sz="8" w:space="0" w:color="A6B8CC"/>
              <w:right w:val="single" w:sz="8" w:space="0" w:color="A6B8CC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F5078E" w14:textId="77777777" w:rsidR="00B10951" w:rsidRDefault="00000000">
            <w:pPr>
              <w:spacing w:after="0"/>
            </w:pPr>
            <w:r>
              <w:br/>
            </w:r>
          </w:p>
        </w:tc>
      </w:tr>
      <w:tr w:rsidR="00B10951" w14:paraId="175FDC40" w14:textId="77777777">
        <w:trPr>
          <w:jc w:val="center"/>
        </w:trPr>
        <w:tc>
          <w:tcPr>
            <w:tcW w:w="4873" w:type="dxa"/>
            <w:tcBorders>
              <w:top w:val="single" w:sz="8" w:space="0" w:color="A6B8CC"/>
              <w:left w:val="single" w:sz="8" w:space="0" w:color="A6B8CC"/>
              <w:bottom w:val="single" w:sz="8" w:space="0" w:color="A6B8CC"/>
              <w:right w:val="single" w:sz="8" w:space="0" w:color="A6B8CC"/>
            </w:tcBorders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3E258BE" w14:textId="77777777" w:rsidR="00B10951" w:rsidRDefault="00000000">
            <w:r>
              <w:rPr>
                <w:b/>
                <w:sz w:val="20"/>
              </w:rPr>
              <w:t>Reprezentowany przez</w:t>
            </w:r>
            <w:r>
              <w:rPr>
                <w:b/>
                <w:sz w:val="20"/>
              </w:rPr>
              <w:br/>
              <w:t>(imię, nazwisko, stanowisko oraz podstawa do reprezentacji)</w:t>
            </w:r>
          </w:p>
        </w:tc>
        <w:tc>
          <w:tcPr>
            <w:tcW w:w="4873" w:type="dxa"/>
            <w:tcBorders>
              <w:top w:val="single" w:sz="8" w:space="0" w:color="A6B8CC"/>
              <w:left w:val="single" w:sz="8" w:space="0" w:color="A6B8CC"/>
              <w:bottom w:val="single" w:sz="8" w:space="0" w:color="A6B8CC"/>
              <w:right w:val="single" w:sz="8" w:space="0" w:color="A6B8CC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73325D" w14:textId="77777777" w:rsidR="00B10951" w:rsidRDefault="00000000">
            <w:pPr>
              <w:spacing w:after="0"/>
            </w:pPr>
            <w:r>
              <w:br/>
            </w:r>
            <w:r>
              <w:br/>
            </w:r>
          </w:p>
        </w:tc>
      </w:tr>
    </w:tbl>
    <w:p w14:paraId="53913B25" w14:textId="77777777" w:rsidR="00B10951" w:rsidRDefault="00B10951"/>
    <w:p w14:paraId="0596E79E" w14:textId="0463AD30" w:rsidR="00B10951" w:rsidRDefault="00000000">
      <w:pPr>
        <w:spacing w:after="120"/>
      </w:pPr>
      <w:r>
        <w:t xml:space="preserve">Na potrzeby postępowania o udzielenie zamówienia publicznego pn. </w:t>
      </w:r>
      <w:r>
        <w:rPr>
          <w:b/>
        </w:rPr>
        <w:t xml:space="preserve">„Zakup 1 szt. mikrobusu do przewozu osób, z możliwością wykorzystania podczas procesu ewakuacji ze stref zagrożenia </w:t>
      </w:r>
      <w:r w:rsidR="008F5735">
        <w:rPr>
          <w:b/>
        </w:rPr>
        <w:t>I </w:t>
      </w:r>
      <w:r>
        <w:rPr>
          <w:b/>
        </w:rPr>
        <w:t>wykorzystania w sytuacjach różnego rodzaju kryzysów”</w:t>
      </w:r>
      <w:r>
        <w:t>, oświadczam, co następuje:</w:t>
      </w:r>
    </w:p>
    <w:p w14:paraId="09403E77" w14:textId="77777777" w:rsidR="00B10951" w:rsidRDefault="00000000">
      <w:pPr>
        <w:spacing w:before="120" w:after="80"/>
      </w:pPr>
      <w:r>
        <w:rPr>
          <w:b/>
          <w:color w:val="173B63"/>
        </w:rPr>
        <w:t>I. OŚWIADCZENIE DOTYCZĄCE PODSTAW WYKLUCZENIA</w:t>
      </w:r>
    </w:p>
    <w:p w14:paraId="00A91933" w14:textId="77777777" w:rsidR="00B10951" w:rsidRDefault="00000000">
      <w:pPr>
        <w:spacing w:after="60"/>
        <w:ind w:left="227"/>
      </w:pPr>
      <w:r>
        <w:t>☐ Oświadczam, że nie podlegam wykluczeniu z postępowania na podstawie art. 108 ust. 1 ustawy Pzp.</w:t>
      </w:r>
    </w:p>
    <w:p w14:paraId="72387551" w14:textId="00ED0F4E" w:rsidR="00B10951" w:rsidRDefault="00000000">
      <w:pPr>
        <w:spacing w:after="60"/>
        <w:ind w:left="227"/>
      </w:pPr>
      <w:r>
        <w:t>☐ Oświadczam, że zachodzą w stosunku do mnie podstawy wykluczenia z postępowania na podstawie art. ........................................ ustawy Pzp (należy podać mającą zastosowanie podstawę wykluczenia spośród wymienionych w art. 108 ust. 1 pkt 1, 2, 5 lub 6 ustawy Pzp). Jednocześnie oświadczam, że w</w:t>
      </w:r>
      <w:r w:rsidR="008F5735">
        <w:t> </w:t>
      </w:r>
      <w:r>
        <w:t>związku z ww. okolicznością, na podstawie art. 110 ust. 2 ustawy Pzp podjąłem następujące środki naprawcze:</w:t>
      </w:r>
    </w:p>
    <w:p w14:paraId="7AF9A2AE" w14:textId="77777777" w:rsidR="00B10951" w:rsidRDefault="00000000">
      <w:pPr>
        <w:spacing w:after="40"/>
        <w:ind w:left="567"/>
      </w:pPr>
      <w:r>
        <w:rPr>
          <w:color w:val="666666"/>
        </w:rPr>
        <w:t>............................................................................................................................................................</w:t>
      </w:r>
    </w:p>
    <w:p w14:paraId="55E2D523" w14:textId="77777777" w:rsidR="00B10951" w:rsidRDefault="00000000">
      <w:pPr>
        <w:spacing w:after="100"/>
        <w:ind w:left="567"/>
      </w:pPr>
      <w:r>
        <w:rPr>
          <w:color w:val="666666"/>
        </w:rPr>
        <w:t>............................................................................................................................................................</w:t>
      </w:r>
    </w:p>
    <w:p w14:paraId="7A177727" w14:textId="77777777" w:rsidR="00B10951" w:rsidRDefault="00000000">
      <w:pPr>
        <w:spacing w:before="120" w:after="80"/>
      </w:pPr>
      <w:r>
        <w:rPr>
          <w:b/>
          <w:color w:val="173B63"/>
        </w:rPr>
        <w:t>II. OŚWIADCZENIE DOTYCZĄCE WARUNKÓW UDZIAŁU W POSTĘPOWANIU</w:t>
      </w:r>
    </w:p>
    <w:p w14:paraId="71431265" w14:textId="77777777" w:rsidR="00B10951" w:rsidRDefault="00000000">
      <w:pPr>
        <w:spacing w:after="80"/>
        <w:ind w:left="227"/>
      </w:pPr>
      <w:r>
        <w:t>Zamawiający nie określił warunków udziału w postępowaniu. Niniejsza część oświadczenia nie dotyczy.</w:t>
      </w:r>
    </w:p>
    <w:p w14:paraId="16DB6347" w14:textId="77777777" w:rsidR="00845FE2" w:rsidRDefault="00845FE2">
      <w:pPr>
        <w:spacing w:before="120" w:after="80"/>
        <w:rPr>
          <w:b/>
          <w:color w:val="173B63"/>
        </w:rPr>
      </w:pPr>
    </w:p>
    <w:p w14:paraId="35259704" w14:textId="161AA291" w:rsidR="00B10951" w:rsidRDefault="00000000">
      <w:pPr>
        <w:spacing w:before="120" w:after="80"/>
      </w:pPr>
      <w:r>
        <w:rPr>
          <w:b/>
          <w:color w:val="173B63"/>
        </w:rPr>
        <w:lastRenderedPageBreak/>
        <w:t>III. INFORMACJA DOTYCZĄCA PODMIOTOWYCH ŚRODKÓW DOWODOWYCH</w:t>
      </w:r>
    </w:p>
    <w:p w14:paraId="7E1F44B3" w14:textId="745D29CF" w:rsidR="00B10951" w:rsidRDefault="00000000">
      <w:pPr>
        <w:spacing w:after="60"/>
      </w:pPr>
      <w:r>
        <w:t xml:space="preserve">Oświadczam, że Zamawiający może uzyskać podmiotowe środki dowodowe za pomocą bezpłatnych </w:t>
      </w:r>
      <w:r w:rsidR="008F5735">
        <w:t>I </w:t>
      </w:r>
      <w:r>
        <w:t>ogólnodostępnych baz danych (jeżeli dotyczy, należy zaznaczyć właściwy kwadrat):</w:t>
      </w:r>
    </w:p>
    <w:p w14:paraId="109B757A" w14:textId="77777777" w:rsidR="00B10951" w:rsidRDefault="00000000">
      <w:pPr>
        <w:spacing w:after="20"/>
        <w:ind w:left="340"/>
      </w:pPr>
      <w:r>
        <w:t>☐ ekrs.ms.gov.pl – odpis z właściwego rejestru</w:t>
      </w:r>
    </w:p>
    <w:p w14:paraId="36F672E8" w14:textId="77777777" w:rsidR="00B10951" w:rsidRDefault="00000000">
      <w:pPr>
        <w:spacing w:after="20"/>
        <w:ind w:left="340"/>
      </w:pPr>
      <w:r>
        <w:t>☐ prod.ceidg.gov.pl – informacja z Centralnej Ewidencji i Informacji o Działalności Gospodarczej</w:t>
      </w:r>
    </w:p>
    <w:p w14:paraId="27A300DB" w14:textId="77777777" w:rsidR="00B10951" w:rsidRDefault="00000000">
      <w:pPr>
        <w:spacing w:after="20"/>
        <w:ind w:left="340"/>
      </w:pPr>
      <w:r>
        <w:t>☐ inny rejestr: ..............................................................................................................................</w:t>
      </w:r>
    </w:p>
    <w:p w14:paraId="33648B7B" w14:textId="77777777" w:rsidR="00B10951" w:rsidRDefault="00000000">
      <w:pPr>
        <w:spacing w:before="120" w:after="80"/>
      </w:pPr>
      <w:r>
        <w:rPr>
          <w:b/>
          <w:color w:val="173B63"/>
        </w:rPr>
        <w:t>IV. OŚWIADCZENIE DOTYCZĄCE PODANYCH INFORMACJI</w:t>
      </w:r>
    </w:p>
    <w:p w14:paraId="3347B0D2" w14:textId="77777777" w:rsidR="00B10951" w:rsidRDefault="00000000">
      <w:pPr>
        <w:spacing w:after="100"/>
      </w:pPr>
      <w: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746"/>
      </w:tblGrid>
      <w:tr w:rsidR="00B10951" w14:paraId="0D20CE38" w14:textId="77777777">
        <w:trPr>
          <w:jc w:val="center"/>
        </w:trPr>
        <w:tc>
          <w:tcPr>
            <w:tcW w:w="9746" w:type="dxa"/>
            <w:tcBorders>
              <w:top w:val="single" w:sz="8" w:space="0" w:color="D6DEE8"/>
              <w:left w:val="single" w:sz="8" w:space="0" w:color="D6DEE8"/>
              <w:bottom w:val="single" w:sz="8" w:space="0" w:color="D6DEE8"/>
              <w:right w:val="single" w:sz="8" w:space="0" w:color="D6DEE8"/>
            </w:tcBorders>
            <w:shd w:val="clear" w:color="auto" w:fill="F6F8FB"/>
            <w:tcMar>
              <w:top w:w="110" w:type="dxa"/>
              <w:left w:w="120" w:type="dxa"/>
              <w:bottom w:w="110" w:type="dxa"/>
              <w:right w:w="120" w:type="dxa"/>
            </w:tcMar>
          </w:tcPr>
          <w:p w14:paraId="60573889" w14:textId="77777777" w:rsidR="00B10951" w:rsidRDefault="00000000">
            <w:r>
              <w:rPr>
                <w:color w:val="4A5565"/>
                <w:sz w:val="19"/>
              </w:rPr>
              <w:t>Dokument należy opatrzyć kwalifikowanym podpisem elektronicznym, podpisem zaufanym albo podpisem osobistym przez osobę uprawnioną do reprezentowania podmiotu składającego oświadczenie.</w:t>
            </w:r>
          </w:p>
        </w:tc>
      </w:tr>
    </w:tbl>
    <w:p w14:paraId="3E93E3C8" w14:textId="77777777" w:rsidR="00B10951" w:rsidRDefault="00B10951"/>
    <w:p w14:paraId="4A96344A" w14:textId="77777777" w:rsidR="00B10951" w:rsidRDefault="00000000">
      <w:pPr>
        <w:spacing w:after="0"/>
      </w:pPr>
      <w:r>
        <w:rPr>
          <w:i/>
          <w:color w:val="666666"/>
          <w:sz w:val="19"/>
        </w:rPr>
        <w:t>* Jeżeli nie dotyczy, należy wpisać „nie dotyczy”.</w:t>
      </w:r>
    </w:p>
    <w:p w14:paraId="7F60E367" w14:textId="77777777" w:rsidR="00B10951" w:rsidRDefault="00000000">
      <w:pPr>
        <w:spacing w:after="0"/>
      </w:pPr>
      <w:r>
        <w:rPr>
          <w:i/>
          <w:color w:val="666666"/>
          <w:sz w:val="19"/>
        </w:rPr>
        <w:t>Uwaga: W przypadku wykonawców wspólnie ubiegających się o udzielenie zamówienia oświadczenie składa każdy z wykonawców wspólnie ubiegających się o zamówienie.</w:t>
      </w:r>
    </w:p>
    <w:sectPr w:rsidR="00B10951" w:rsidSect="00034616">
      <w:pgSz w:w="12240" w:h="15840"/>
      <w:pgMar w:top="1134" w:right="1247" w:bottom="102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03001702">
    <w:abstractNumId w:val="8"/>
  </w:num>
  <w:num w:numId="2" w16cid:durableId="1084454748">
    <w:abstractNumId w:val="6"/>
  </w:num>
  <w:num w:numId="3" w16cid:durableId="1484158206">
    <w:abstractNumId w:val="5"/>
  </w:num>
  <w:num w:numId="4" w16cid:durableId="636299635">
    <w:abstractNumId w:val="4"/>
  </w:num>
  <w:num w:numId="5" w16cid:durableId="1586955483">
    <w:abstractNumId w:val="7"/>
  </w:num>
  <w:num w:numId="6" w16cid:durableId="1372075477">
    <w:abstractNumId w:val="3"/>
  </w:num>
  <w:num w:numId="7" w16cid:durableId="2143381823">
    <w:abstractNumId w:val="2"/>
  </w:num>
  <w:num w:numId="8" w16cid:durableId="1034767451">
    <w:abstractNumId w:val="1"/>
  </w:num>
  <w:num w:numId="9" w16cid:durableId="547649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C1BD8"/>
    <w:rsid w:val="00550D54"/>
    <w:rsid w:val="00845FE2"/>
    <w:rsid w:val="008F5735"/>
    <w:rsid w:val="00AA1D8D"/>
    <w:rsid w:val="00B10951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4A20D6"/>
  <w14:defaultImageDpi w14:val="300"/>
  <w15:docId w15:val="{319F629C-61B6-4FAE-AF08-D23AB3F07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Lato" w:eastAsia="Lato" w:hAnsi="Lato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Marcin Iwaszkiewicz</cp:lastModifiedBy>
  <cp:revision>3</cp:revision>
  <dcterms:created xsi:type="dcterms:W3CDTF">2013-12-23T23:15:00Z</dcterms:created>
  <dcterms:modified xsi:type="dcterms:W3CDTF">2026-04-27T04:30:00Z</dcterms:modified>
  <cp:category/>
</cp:coreProperties>
</file>