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AEAD5" w14:textId="77777777" w:rsidR="006C0694" w:rsidRDefault="006C0694" w:rsidP="006C0694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350F9F5B" w14:textId="77777777" w:rsidR="006C0694" w:rsidRPr="00BB5E5D" w:rsidRDefault="006C0694" w:rsidP="006C0694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1</w:t>
      </w:r>
    </w:p>
    <w:p w14:paraId="336145D2" w14:textId="77777777" w:rsidR="006C0694" w:rsidRPr="00BB5E5D" w:rsidRDefault="006C0694" w:rsidP="006C0694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Specyfikacji Warunków Zamówienia</w:t>
      </w:r>
    </w:p>
    <w:p w14:paraId="35C04D83" w14:textId="77777777" w:rsidR="006C0694" w:rsidRPr="00BB5E5D" w:rsidRDefault="006C0694" w:rsidP="006C0694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nr TP-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10</w:t>
      </w: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/2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6</w:t>
      </w:r>
    </w:p>
    <w:p w14:paraId="2D6A6FF9" w14:textId="77777777" w:rsidR="006C0694" w:rsidRPr="00BB5E5D" w:rsidRDefault="006C0694" w:rsidP="006C0694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6756694A" w14:textId="77777777" w:rsidR="006C0694" w:rsidRPr="00BB5E5D" w:rsidRDefault="006C0694" w:rsidP="006C0694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1</w:t>
      </w:r>
    </w:p>
    <w:p w14:paraId="791220CF" w14:textId="77777777" w:rsidR="006C0694" w:rsidRPr="00B77646" w:rsidRDefault="006C0694" w:rsidP="006C0694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umowy nr TP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-10</w:t>
      </w: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/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26</w:t>
      </w:r>
    </w:p>
    <w:p w14:paraId="478198BD" w14:textId="77777777" w:rsidR="006C0694" w:rsidRDefault="006C0694" w:rsidP="006C0694">
      <w:pPr>
        <w:autoSpaceDE w:val="0"/>
        <w:jc w:val="center"/>
        <w:rPr>
          <w:rFonts w:ascii="Montserrat" w:hAnsi="Montserrat"/>
          <w:b/>
          <w:iCs/>
          <w:color w:val="000000" w:themeColor="text1"/>
          <w:lang w:eastAsia="zh-CN"/>
        </w:rPr>
      </w:pPr>
    </w:p>
    <w:p w14:paraId="51CD6818" w14:textId="77777777" w:rsidR="006C0694" w:rsidRPr="00354F8C" w:rsidRDefault="006C0694" w:rsidP="006C0694">
      <w:pPr>
        <w:autoSpaceDE w:val="0"/>
        <w:jc w:val="center"/>
        <w:rPr>
          <w:rFonts w:ascii="Montserrat" w:hAnsi="Montserrat"/>
          <w:b/>
          <w:iCs/>
          <w:color w:val="000000" w:themeColor="text1"/>
          <w:lang w:eastAsia="zh-CN"/>
        </w:rPr>
      </w:pPr>
      <w:r w:rsidRPr="00354F8C">
        <w:rPr>
          <w:rFonts w:ascii="Montserrat" w:hAnsi="Montserrat"/>
          <w:b/>
          <w:iCs/>
          <w:color w:val="000000" w:themeColor="text1"/>
          <w:lang w:eastAsia="zh-CN"/>
        </w:rPr>
        <w:t>SZCZEGÓŁOW</w:t>
      </w:r>
      <w:r>
        <w:rPr>
          <w:rFonts w:ascii="Montserrat" w:hAnsi="Montserrat"/>
          <w:b/>
          <w:iCs/>
          <w:color w:val="000000" w:themeColor="text1"/>
          <w:lang w:eastAsia="zh-CN"/>
        </w:rPr>
        <w:t>Y</w:t>
      </w:r>
      <w:r w:rsidRPr="00354F8C">
        <w:rPr>
          <w:rFonts w:ascii="Montserrat" w:hAnsi="Montserrat"/>
          <w:b/>
          <w:iCs/>
          <w:color w:val="000000" w:themeColor="text1"/>
          <w:lang w:eastAsia="zh-CN"/>
        </w:rPr>
        <w:t xml:space="preserve"> </w:t>
      </w:r>
      <w:r>
        <w:rPr>
          <w:rFonts w:ascii="Montserrat" w:hAnsi="Montserrat"/>
          <w:b/>
          <w:iCs/>
          <w:color w:val="000000" w:themeColor="text1"/>
          <w:lang w:eastAsia="zh-CN"/>
        </w:rPr>
        <w:t>OPIS</w:t>
      </w:r>
      <w:r w:rsidRPr="00354F8C">
        <w:rPr>
          <w:rFonts w:ascii="Montserrat" w:hAnsi="Montserrat"/>
          <w:b/>
          <w:iCs/>
          <w:color w:val="000000" w:themeColor="text1"/>
          <w:lang w:eastAsia="zh-CN"/>
        </w:rPr>
        <w:t xml:space="preserve"> PRZEDMIOTU ZAMÓWIENIA</w:t>
      </w:r>
    </w:p>
    <w:p w14:paraId="501F4DF7" w14:textId="77777777" w:rsidR="006C0694" w:rsidRPr="00345A15" w:rsidRDefault="006C0694" w:rsidP="006C0694">
      <w:pPr>
        <w:suppressAutoHyphens w:val="0"/>
        <w:spacing w:after="120"/>
        <w:rPr>
          <w:rFonts w:ascii="Montserrat" w:eastAsiaTheme="minorHAnsi" w:hAnsi="Montserrat"/>
          <w:b/>
          <w:iCs/>
          <w:sz w:val="22"/>
          <w:szCs w:val="22"/>
          <w:lang w:eastAsia="en-US"/>
        </w:rPr>
      </w:pPr>
    </w:p>
    <w:p w14:paraId="5BFED020" w14:textId="77777777" w:rsidR="006C0694" w:rsidRPr="000B183B" w:rsidRDefault="006C0694" w:rsidP="006C0694">
      <w:pPr>
        <w:suppressAutoHyphens w:val="0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ZAMAWIAJĄCY zastrzega sobie prawo weryfikacji deklarowanych parametrów </w:t>
      </w:r>
      <w:r w:rsidRPr="00A64D7B">
        <w:rPr>
          <w:rFonts w:ascii="Montserrat" w:hAnsi="Montserrat"/>
        </w:rPr>
        <w:br/>
        <w:t xml:space="preserve">z użyciem wszelkich dostępnych źródeł, w tym zapytanie bezpośrednio u producenta sprzętu. </w:t>
      </w:r>
    </w:p>
    <w:p w14:paraId="59833BD5" w14:textId="77777777" w:rsidR="006C0694" w:rsidRPr="00A64D7B" w:rsidRDefault="006C0694" w:rsidP="006C0694">
      <w:pPr>
        <w:jc w:val="both"/>
        <w:rPr>
          <w:rFonts w:ascii="Montserrat" w:hAnsi="Montserrat"/>
          <w:b/>
        </w:rPr>
      </w:pPr>
      <w:r w:rsidRPr="00A64D7B">
        <w:rPr>
          <w:rFonts w:ascii="Montserrat" w:hAnsi="Montserrat"/>
          <w:b/>
        </w:rPr>
        <w:t xml:space="preserve">Przedmiot zamówienia składa się z następujących elementów, których rodzaj, ilość </w:t>
      </w:r>
      <w:r w:rsidRPr="00A64D7B">
        <w:rPr>
          <w:rFonts w:ascii="Montserrat" w:hAnsi="Montserrat"/>
          <w:b/>
        </w:rPr>
        <w:br/>
        <w:t>i miejsce przeznaczenia przedstawiono w tabeli poniżej.</w:t>
      </w:r>
    </w:p>
    <w:p w14:paraId="1A9B3CEA" w14:textId="77777777" w:rsidR="006C0694" w:rsidRDefault="006C0694" w:rsidP="006C0694">
      <w:pPr>
        <w:spacing w:line="360" w:lineRule="auto"/>
        <w:rPr>
          <w:rFonts w:ascii="Montserrat" w:hAnsi="Montserrat"/>
          <w:b/>
        </w:rPr>
      </w:pPr>
    </w:p>
    <w:p w14:paraId="507C8B03" w14:textId="77777777" w:rsidR="006C0694" w:rsidRDefault="006C0694" w:rsidP="006C0694">
      <w:pPr>
        <w:spacing w:line="360" w:lineRule="auto"/>
        <w:rPr>
          <w:rFonts w:ascii="Montserrat" w:hAnsi="Montserrat"/>
          <w:b/>
        </w:rPr>
      </w:pPr>
      <w:r>
        <w:rPr>
          <w:rFonts w:ascii="Montserrat" w:hAnsi="Montserrat"/>
          <w:b/>
        </w:rPr>
        <w:t>Pakiet nr 1</w:t>
      </w:r>
    </w:p>
    <w:tbl>
      <w:tblPr>
        <w:tblW w:w="8482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813"/>
        <w:gridCol w:w="2513"/>
        <w:gridCol w:w="49"/>
        <w:gridCol w:w="139"/>
        <w:gridCol w:w="13"/>
        <w:gridCol w:w="1124"/>
        <w:gridCol w:w="138"/>
        <w:gridCol w:w="40"/>
        <w:gridCol w:w="93"/>
        <w:gridCol w:w="3560"/>
      </w:tblGrid>
      <w:tr w:rsidR="006C0694" w:rsidRPr="00A64D7B" w14:paraId="65E7B3A1" w14:textId="77777777" w:rsidTr="00A87ED0">
        <w:trPr>
          <w:trHeight w:val="73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4EDE029" w14:textId="77777777" w:rsidR="006C0694" w:rsidRPr="00A64D7B" w:rsidRDefault="006C0694" w:rsidP="00A87ED0">
            <w:pPr>
              <w:tabs>
                <w:tab w:val="left" w:pos="-426"/>
                <w:tab w:val="left" w:pos="110"/>
              </w:tabs>
              <w:snapToGrid w:val="0"/>
              <w:spacing w:line="276" w:lineRule="auto"/>
              <w:ind w:left="360" w:hanging="218"/>
              <w:jc w:val="center"/>
              <w:rPr>
                <w:rFonts w:ascii="Montserrat" w:hAnsi="Montserrat"/>
                <w:b/>
                <w:bCs/>
              </w:rPr>
            </w:pPr>
            <w:r w:rsidRPr="00A64D7B">
              <w:rPr>
                <w:rFonts w:ascii="Montserrat" w:hAnsi="Montserrat"/>
                <w:b/>
                <w:bCs/>
              </w:rPr>
              <w:t>L.p.</w:t>
            </w:r>
          </w:p>
        </w:tc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4BD5837" w14:textId="77777777" w:rsidR="006C0694" w:rsidRPr="00A64D7B" w:rsidRDefault="006C0694" w:rsidP="00A87ED0">
            <w:pPr>
              <w:tabs>
                <w:tab w:val="center" w:pos="4536"/>
                <w:tab w:val="right" w:pos="9072"/>
              </w:tabs>
              <w:snapToGrid w:val="0"/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Nazwa asortymentu</w:t>
            </w:r>
          </w:p>
        </w:tc>
        <w:tc>
          <w:tcPr>
            <w:tcW w:w="1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EEE0F39" w14:textId="77777777" w:rsidR="006C0694" w:rsidRPr="00A64D7B" w:rsidRDefault="006C0694" w:rsidP="00A87ED0">
            <w:pPr>
              <w:snapToGrid w:val="0"/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Ilość</w:t>
            </w:r>
          </w:p>
        </w:tc>
        <w:tc>
          <w:tcPr>
            <w:tcW w:w="3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CABDFE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Uwagi</w:t>
            </w:r>
          </w:p>
        </w:tc>
      </w:tr>
      <w:tr w:rsidR="006C0694" w:rsidRPr="00A64D7B" w14:paraId="68AD82B8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E31929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highlight w:val="lightGray"/>
                <w:lang w:eastAsia="ja-JP" w:bidi="fa-IR"/>
              </w:rPr>
            </w:pPr>
            <w:r w:rsidRPr="00A64D7B">
              <w:rPr>
                <w:rFonts w:ascii="Montserrat" w:eastAsia="Andale Sans UI" w:hAnsi="Montserrat"/>
                <w:b/>
                <w:kern w:val="3"/>
                <w:highlight w:val="lightGray"/>
                <w:lang w:eastAsia="ja-JP" w:bidi="fa-IR"/>
              </w:rPr>
              <w:t>1.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8DC11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A64D7B">
              <w:rPr>
                <w:rFonts w:ascii="Montserrat" w:hAnsi="Montserrat"/>
                <w:b/>
                <w:highlight w:val="lightGray"/>
              </w:rPr>
              <w:t>Parter – pomi</w:t>
            </w:r>
            <w:r>
              <w:rPr>
                <w:rFonts w:ascii="Montserrat" w:hAnsi="Montserrat"/>
                <w:b/>
                <w:highlight w:val="lightGray"/>
              </w:rPr>
              <w:t>eszczenie nr H21,</w:t>
            </w:r>
            <w:r w:rsidRPr="00147C1C">
              <w:rPr>
                <w:rFonts w:ascii="Montserrat" w:hAnsi="Montserrat"/>
                <w:b/>
                <w:color w:val="FF0000"/>
                <w:highlight w:val="lightGray"/>
              </w:rPr>
              <w:t xml:space="preserve"> </w:t>
            </w:r>
            <w:r>
              <w:rPr>
                <w:rFonts w:ascii="Montserrat" w:hAnsi="Montserrat"/>
                <w:b/>
                <w:highlight w:val="lightGray"/>
              </w:rPr>
              <w:t>Zakład Patomorfologii</w:t>
            </w:r>
            <w:r w:rsidRPr="00A64D7B">
              <w:rPr>
                <w:rFonts w:ascii="Montserrat" w:hAnsi="Montserrat"/>
                <w:b/>
                <w:highlight w:val="lightGray"/>
              </w:rPr>
              <w:t xml:space="preserve">, </w:t>
            </w:r>
            <w:r>
              <w:rPr>
                <w:rFonts w:ascii="Montserrat" w:hAnsi="Montserrat"/>
                <w:b/>
              </w:rPr>
              <w:t>CDITN</w:t>
            </w:r>
            <w:r w:rsidRPr="00A64D7B">
              <w:rPr>
                <w:rFonts w:ascii="Montserrat" w:hAnsi="Montserrat"/>
                <w:b/>
              </w:rPr>
              <w:t xml:space="preserve">, </w:t>
            </w:r>
          </w:p>
          <w:p w14:paraId="612F250E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</w:rPr>
              <w:t>budynek nr 8</w:t>
            </w:r>
            <w:r w:rsidRPr="00A64D7B">
              <w:rPr>
                <w:rFonts w:ascii="Montserrat" w:hAnsi="Montserrat"/>
                <w:b/>
              </w:rPr>
              <w:t xml:space="preserve"> </w:t>
            </w:r>
          </w:p>
        </w:tc>
      </w:tr>
      <w:tr w:rsidR="006C0694" w:rsidRPr="00A64D7B" w14:paraId="2663D9E0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7CB79D" w14:textId="77777777" w:rsidR="006C0694" w:rsidRPr="00D553C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1.1.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9CFC05" w14:textId="77777777" w:rsidR="006C0694" w:rsidRPr="00147C1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szafka mobilna </w:t>
            </w:r>
            <w:r>
              <w:rPr>
                <w:rFonts w:ascii="Montserrat" w:hAnsi="Montserrat"/>
                <w:bCs/>
              </w:rPr>
              <w:br/>
              <w:t xml:space="preserve">z szufladą 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D1A92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2 szt. 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7102D8" w14:textId="77777777" w:rsidR="006C0694" w:rsidRPr="00A53553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53553">
              <w:rPr>
                <w:rFonts w:ascii="Montserrat" w:hAnsi="Montserrat"/>
              </w:rPr>
              <w:t xml:space="preserve">szczegółowy opis znajduje się </w:t>
            </w:r>
          </w:p>
          <w:p w14:paraId="6F86EDF6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53553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13 </w:t>
            </w:r>
            <w:r w:rsidRPr="00A53553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1BB4158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AA223E" w14:textId="77777777" w:rsidR="006C0694" w:rsidRPr="00D553C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1.2.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F08363" w14:textId="77777777" w:rsidR="006C0694" w:rsidRPr="00147C1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regał otwarty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D1ECB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1 szt. 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32392" w14:textId="77777777" w:rsidR="006C0694" w:rsidRPr="00A53553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53553">
              <w:rPr>
                <w:rFonts w:ascii="Montserrat" w:hAnsi="Montserrat"/>
              </w:rPr>
              <w:t xml:space="preserve">szczegółowy opis znajduje się </w:t>
            </w:r>
          </w:p>
          <w:p w14:paraId="29385901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53553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5 </w:t>
            </w:r>
            <w:r w:rsidRPr="00A53553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E8288C3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C6BFD6" w14:textId="77777777" w:rsidR="006C0694" w:rsidRPr="00D553C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1.3.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BA39C0" w14:textId="77777777" w:rsidR="006C0694" w:rsidRPr="00147C1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regał na biurko 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65FC1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1 szt. 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D44343" w14:textId="77777777" w:rsidR="006C0694" w:rsidRPr="00A53553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53553">
              <w:rPr>
                <w:rFonts w:ascii="Montserrat" w:hAnsi="Montserrat"/>
              </w:rPr>
              <w:t xml:space="preserve">szczegółowy opis znajduje się </w:t>
            </w:r>
          </w:p>
          <w:p w14:paraId="69251424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53553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5 </w:t>
            </w:r>
            <w:r w:rsidRPr="00A53553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1B6F67D7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C578F6" w14:textId="77777777" w:rsidR="006C0694" w:rsidRPr="00A53553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A53553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BE19DC" w14:textId="77777777" w:rsidR="006C0694" w:rsidRPr="00A53553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A53553">
              <w:rPr>
                <w:rFonts w:ascii="Montserrat" w:hAnsi="Montserrat"/>
                <w:b/>
                <w:highlight w:val="lightGray"/>
              </w:rPr>
              <w:t>Parter – pomi</w:t>
            </w:r>
            <w:r>
              <w:rPr>
                <w:rFonts w:ascii="Montserrat" w:hAnsi="Montserrat"/>
                <w:b/>
                <w:highlight w:val="lightGray"/>
              </w:rPr>
              <w:t>eszczenie bez numer</w:t>
            </w:r>
            <w:r>
              <w:rPr>
                <w:rFonts w:ascii="Montserrat" w:hAnsi="Montserrat"/>
                <w:b/>
              </w:rPr>
              <w:t>u, informacja, CDITN</w:t>
            </w:r>
            <w:r w:rsidRPr="00A53553">
              <w:rPr>
                <w:rFonts w:ascii="Montserrat" w:hAnsi="Montserrat"/>
                <w:b/>
              </w:rPr>
              <w:t xml:space="preserve">, </w:t>
            </w:r>
          </w:p>
          <w:p w14:paraId="41F2D202" w14:textId="77777777" w:rsidR="006C0694" w:rsidRPr="00A53553" w:rsidRDefault="006C0694" w:rsidP="00A87ED0">
            <w:pPr>
              <w:spacing w:line="276" w:lineRule="auto"/>
              <w:rPr>
                <w:rFonts w:ascii="Montserrat" w:hAnsi="Montserrat"/>
                <w:b/>
                <w:i/>
              </w:rPr>
            </w:pPr>
            <w:r>
              <w:rPr>
                <w:rFonts w:ascii="Montserrat" w:hAnsi="Montserrat"/>
                <w:b/>
              </w:rPr>
              <w:t>budynek nr 8</w:t>
            </w:r>
            <w:r w:rsidRPr="00A53553">
              <w:rPr>
                <w:rFonts w:ascii="Montserrat" w:hAnsi="Montserrat"/>
                <w:b/>
              </w:rPr>
              <w:t xml:space="preserve"> </w:t>
            </w:r>
          </w:p>
        </w:tc>
      </w:tr>
      <w:tr w:rsidR="006C0694" w:rsidRPr="00A64D7B" w14:paraId="0DC465BD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BEF5B74" w14:textId="77777777" w:rsidR="006C0694" w:rsidRPr="00A53553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A53553">
              <w:rPr>
                <w:rFonts w:ascii="Montserrat" w:eastAsia="Andale Sans UI" w:hAnsi="Montserrat"/>
                <w:kern w:val="3"/>
                <w:lang w:eastAsia="ja-JP" w:bidi="fa-IR"/>
              </w:rPr>
              <w:t>2.1.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943B65" w14:textId="77777777" w:rsidR="006C0694" w:rsidRPr="00A53553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szafka zamykana 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76BC1" w14:textId="77777777" w:rsidR="006C0694" w:rsidRPr="00A53553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</w:t>
            </w:r>
            <w:r w:rsidRPr="00A53553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szt.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ADB1B2" w14:textId="77777777" w:rsidR="006C0694" w:rsidRPr="00A53553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53553">
              <w:rPr>
                <w:rFonts w:ascii="Montserrat" w:hAnsi="Montserrat"/>
              </w:rPr>
              <w:t xml:space="preserve">szczegółowy opis znajduje się </w:t>
            </w:r>
          </w:p>
          <w:p w14:paraId="7E86A066" w14:textId="77777777" w:rsidR="006C0694" w:rsidRPr="00A53553" w:rsidRDefault="006C0694" w:rsidP="00A87ED0">
            <w:pPr>
              <w:spacing w:line="276" w:lineRule="auto"/>
              <w:rPr>
                <w:rFonts w:ascii="Montserrat" w:hAnsi="Montserrat"/>
                <w:b/>
                <w:i/>
              </w:rPr>
            </w:pPr>
            <w:r w:rsidRPr="00A53553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6 </w:t>
            </w:r>
            <w:r w:rsidRPr="00A53553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25C0413D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7FC0BA" w14:textId="77777777" w:rsidR="006C0694" w:rsidRPr="00F32662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F32662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3.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117AD5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F32662">
              <w:rPr>
                <w:rFonts w:ascii="Montserrat" w:hAnsi="Montserrat"/>
                <w:b/>
                <w:highlight w:val="lightGray"/>
              </w:rPr>
              <w:t>Parter – pomiesz</w:t>
            </w:r>
            <w:r>
              <w:rPr>
                <w:rFonts w:ascii="Montserrat" w:hAnsi="Montserrat"/>
                <w:b/>
                <w:highlight w:val="lightGray"/>
              </w:rPr>
              <w:t>czenie nr 027A,</w:t>
            </w:r>
            <w:r>
              <w:rPr>
                <w:rFonts w:ascii="Montserrat" w:hAnsi="Montserrat"/>
                <w:b/>
              </w:rPr>
              <w:t xml:space="preserve"> Oddział Kliniczny Radioterapii,</w:t>
            </w:r>
          </w:p>
          <w:p w14:paraId="4BA2205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</w:rPr>
              <w:t>budynek nr 2</w:t>
            </w:r>
            <w:r w:rsidRPr="00F32662">
              <w:rPr>
                <w:rFonts w:ascii="Montserrat" w:hAnsi="Montserrat"/>
                <w:b/>
              </w:rPr>
              <w:t xml:space="preserve"> </w:t>
            </w:r>
          </w:p>
        </w:tc>
      </w:tr>
      <w:tr w:rsidR="006C0694" w:rsidRPr="00A64D7B" w14:paraId="6CDEDC9E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939681" w14:textId="77777777" w:rsidR="006C0694" w:rsidRPr="00F32662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F32662">
              <w:rPr>
                <w:rFonts w:ascii="Montserrat" w:eastAsia="Andale Sans UI" w:hAnsi="Montserrat"/>
                <w:kern w:val="3"/>
                <w:lang w:eastAsia="ja-JP" w:bidi="fa-IR"/>
              </w:rPr>
              <w:t>3.1.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01A86E" w14:textId="77777777" w:rsidR="006C0694" w:rsidRPr="00FD08D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</w:t>
            </w:r>
            <w:r w:rsidRPr="00FD08D8">
              <w:rPr>
                <w:rFonts w:ascii="Montserrat" w:hAnsi="Montserrat"/>
              </w:rPr>
              <w:t xml:space="preserve">iurko 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A76E70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  <w:highlight w:val="lightGray"/>
              </w:rPr>
            </w:pPr>
            <w:r>
              <w:rPr>
                <w:rFonts w:ascii="Montserrat" w:hAnsi="Montserrat"/>
              </w:rPr>
              <w:t>1</w:t>
            </w:r>
            <w:r w:rsidRPr="00A64D7B">
              <w:rPr>
                <w:rFonts w:ascii="Montserrat" w:hAnsi="Montserrat"/>
              </w:rPr>
              <w:t xml:space="preserve"> szt.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44766F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19805F90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>
              <w:rPr>
                <w:rFonts w:ascii="Montserrat" w:hAnsi="Montserrat"/>
              </w:rPr>
              <w:t>w punkcie 2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12959ABC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C29A47" w14:textId="77777777" w:rsidR="006C0694" w:rsidRPr="00F32662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3.2.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A55975" w14:textId="77777777" w:rsidR="006C0694" w:rsidRPr="00FD08D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d</w:t>
            </w:r>
            <w:r w:rsidRPr="00FD08D8">
              <w:rPr>
                <w:rFonts w:ascii="Montserrat" w:hAnsi="Montserrat"/>
              </w:rPr>
              <w:t xml:space="preserve">ostawka do biurka 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6591CE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975D6E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32E83DBF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3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C45F076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5DE9AE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3.3.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DA6158" w14:textId="77777777" w:rsidR="006C0694" w:rsidRPr="00FD08D8" w:rsidRDefault="006C0694" w:rsidP="00A87ED0">
            <w:pPr>
              <w:spacing w:line="276" w:lineRule="auto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k</w:t>
            </w:r>
            <w:r w:rsidRPr="00FD08D8">
              <w:rPr>
                <w:rFonts w:ascii="Montserrat" w:hAnsi="Montserrat"/>
              </w:rPr>
              <w:t>ontenerek</w:t>
            </w:r>
            <w:proofErr w:type="spellEnd"/>
            <w:r w:rsidRPr="00FD08D8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br/>
            </w:r>
            <w:r w:rsidRPr="00FD08D8">
              <w:rPr>
                <w:rFonts w:ascii="Montserrat" w:hAnsi="Montserrat"/>
              </w:rPr>
              <w:t>3</w:t>
            </w:r>
            <w:r w:rsidRPr="001C1CFE">
              <w:rPr>
                <w:rFonts w:ascii="Montserrat" w:hAnsi="Montserrat"/>
              </w:rPr>
              <w:t>-</w:t>
            </w:r>
            <w:r w:rsidRPr="00FD08D8">
              <w:rPr>
                <w:rFonts w:ascii="Montserrat" w:hAnsi="Montserrat"/>
              </w:rPr>
              <w:t>szufladowy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D56275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2EF52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2A7F9A0F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4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6E438B2D" w14:textId="77777777" w:rsidTr="00A87ED0">
        <w:trPr>
          <w:trHeight w:val="70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26D5DB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3.4.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E6F71E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szafka mobilna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A31B75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 szt.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611E02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11C93003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9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1ABEEFF5" w14:textId="77777777" w:rsidTr="00A87ED0">
        <w:trPr>
          <w:trHeight w:val="70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3F1E02" w14:textId="77777777" w:rsidR="006C0694" w:rsidRPr="007D1FA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7D1FAB">
              <w:rPr>
                <w:rFonts w:ascii="Montserrat" w:eastAsia="Andale Sans UI" w:hAnsi="Montserrat"/>
                <w:kern w:val="3"/>
                <w:lang w:eastAsia="ja-JP" w:bidi="fa-IR"/>
              </w:rPr>
              <w:t>3.5.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6EF27F" w14:textId="77777777" w:rsidR="006C0694" w:rsidRPr="007D1FA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</w:t>
            </w:r>
            <w:r w:rsidRPr="007D1FAB">
              <w:rPr>
                <w:rFonts w:ascii="Montserrat" w:hAnsi="Montserrat"/>
              </w:rPr>
              <w:t xml:space="preserve">zafa aktowa 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9955B" w14:textId="77777777" w:rsidR="006C0694" w:rsidRPr="007D1FAB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7D1FAB"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385C5" w14:textId="77777777" w:rsidR="006C0694" w:rsidRPr="007D1FA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7D1FAB">
              <w:rPr>
                <w:rFonts w:ascii="Montserrat" w:hAnsi="Montserrat"/>
              </w:rPr>
              <w:t xml:space="preserve">szczegółowy opis znajduje się </w:t>
            </w:r>
          </w:p>
          <w:p w14:paraId="45EFC755" w14:textId="77777777" w:rsidR="006C0694" w:rsidRPr="007D1FA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7D1FAB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>7</w:t>
            </w:r>
            <w:r w:rsidRPr="007D1FA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1DDB3091" w14:textId="77777777" w:rsidTr="00A87ED0">
        <w:trPr>
          <w:trHeight w:val="70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0848F2" w14:textId="77777777" w:rsidR="006C0694" w:rsidRPr="007D1FA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3.6.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E33592" w14:textId="77777777" w:rsidR="006C0694" w:rsidRPr="007D1FA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szafa wąska ubraniowa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EAB9" w14:textId="77777777" w:rsidR="006C0694" w:rsidRPr="007D1FAB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6 szt.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7608" w14:textId="77777777" w:rsidR="006C0694" w:rsidRPr="007D1FA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7D1FAB">
              <w:rPr>
                <w:rFonts w:ascii="Montserrat" w:hAnsi="Montserrat"/>
              </w:rPr>
              <w:t xml:space="preserve">szczegółowy opis znajduje się </w:t>
            </w:r>
          </w:p>
          <w:p w14:paraId="2CCBB493" w14:textId="77777777" w:rsidR="006C0694" w:rsidRPr="007D1FA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7D1FAB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>10</w:t>
            </w:r>
            <w:r w:rsidRPr="007D1FA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64D1FD67" w14:textId="77777777" w:rsidTr="00A87ED0">
        <w:trPr>
          <w:trHeight w:val="70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E2DC63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4</w:t>
            </w:r>
            <w:r w:rsidRPr="00F32662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2DC2E2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F32662">
              <w:rPr>
                <w:rFonts w:ascii="Montserrat" w:hAnsi="Montserrat"/>
                <w:b/>
                <w:highlight w:val="lightGray"/>
              </w:rPr>
              <w:t>Parter – pomiesz</w:t>
            </w:r>
            <w:r>
              <w:rPr>
                <w:rFonts w:ascii="Montserrat" w:hAnsi="Montserrat"/>
                <w:b/>
                <w:highlight w:val="lightGray"/>
              </w:rPr>
              <w:t>czenie nr 020,</w:t>
            </w:r>
            <w:r>
              <w:rPr>
                <w:rFonts w:ascii="Montserrat" w:hAnsi="Montserrat"/>
                <w:b/>
              </w:rPr>
              <w:t xml:space="preserve"> Oddział Kliniczny Radioterapii,</w:t>
            </w:r>
          </w:p>
          <w:p w14:paraId="449A0C2D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</w:rPr>
              <w:t>budynek nr 2</w:t>
            </w:r>
            <w:r w:rsidRPr="00F32662">
              <w:rPr>
                <w:rFonts w:ascii="Montserrat" w:hAnsi="Montserrat"/>
                <w:b/>
              </w:rPr>
              <w:t xml:space="preserve"> </w:t>
            </w:r>
          </w:p>
        </w:tc>
      </w:tr>
      <w:tr w:rsidR="006C0694" w:rsidRPr="00A64D7B" w14:paraId="5AA8F3AC" w14:textId="77777777" w:rsidTr="00A87ED0">
        <w:trPr>
          <w:trHeight w:val="701"/>
        </w:trPr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F33733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lastRenderedPageBreak/>
              <w:t>4.1.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99971E" w14:textId="77777777" w:rsidR="006C0694" w:rsidRPr="00FD08D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szafa magazynowa </w:t>
            </w:r>
          </w:p>
        </w:tc>
        <w:tc>
          <w:tcPr>
            <w:tcW w:w="159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47097A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 szt.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43744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54D06B15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7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34824C2B" w14:textId="77777777" w:rsidTr="00A87ED0">
        <w:trPr>
          <w:trHeight w:val="70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98EEAB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5</w:t>
            </w:r>
            <w:r w:rsidRPr="00F32662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08E026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F32662">
              <w:rPr>
                <w:rFonts w:ascii="Montserrat" w:hAnsi="Montserrat"/>
                <w:b/>
                <w:highlight w:val="lightGray"/>
              </w:rPr>
              <w:t>Parter – pomiesz</w:t>
            </w:r>
            <w:r>
              <w:rPr>
                <w:rFonts w:ascii="Montserrat" w:hAnsi="Montserrat"/>
                <w:b/>
                <w:highlight w:val="lightGray"/>
              </w:rPr>
              <w:t>czenie nr bez numeru,</w:t>
            </w:r>
            <w:r>
              <w:rPr>
                <w:rFonts w:ascii="Montserrat" w:hAnsi="Montserrat"/>
                <w:b/>
              </w:rPr>
              <w:t xml:space="preserve"> Oddział Kliniczny Radioterapii,</w:t>
            </w:r>
          </w:p>
          <w:p w14:paraId="2B8BFD54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</w:rPr>
              <w:t>budynek nr 2</w:t>
            </w:r>
            <w:r w:rsidRPr="00F32662">
              <w:rPr>
                <w:rFonts w:ascii="Montserrat" w:hAnsi="Montserrat"/>
                <w:b/>
              </w:rPr>
              <w:t xml:space="preserve"> </w:t>
            </w:r>
          </w:p>
        </w:tc>
      </w:tr>
      <w:tr w:rsidR="006C0694" w:rsidRPr="00A64D7B" w14:paraId="072A96F4" w14:textId="77777777" w:rsidTr="00A87ED0">
        <w:trPr>
          <w:trHeight w:val="70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B0E07F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5.1.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A11790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szafa wąska ubraniowa 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11EEB0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6 szt.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FECE0C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443382B8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10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1C50DEE7" w14:textId="77777777" w:rsidTr="00A87ED0">
        <w:trPr>
          <w:trHeight w:val="70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EDB469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5.2.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2EC23D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szafka </w:t>
            </w:r>
            <w:r w:rsidRPr="001C1CFE">
              <w:rPr>
                <w:rFonts w:ascii="Montserrat" w:hAnsi="Montserrat"/>
              </w:rPr>
              <w:t>1-osobowa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DE6A70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A62114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284FE6AA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9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3222C253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8400E8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6</w:t>
            </w:r>
            <w:r w:rsidRPr="00A64D7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23BEF1" w14:textId="77777777" w:rsidR="006C0694" w:rsidRPr="00EF05F4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>Parter – pomieszczenie nr 113, hol,</w:t>
            </w:r>
            <w:r w:rsidRPr="00A64D7B">
              <w:rPr>
                <w:rFonts w:ascii="Montserrat" w:hAnsi="Montserrat"/>
                <w:b/>
              </w:rPr>
              <w:t xml:space="preserve"> </w:t>
            </w:r>
            <w:r w:rsidRPr="00EF05F4">
              <w:rPr>
                <w:rFonts w:ascii="Montserrat" w:hAnsi="Montserrat"/>
                <w:b/>
              </w:rPr>
              <w:t>Dział Fizjoterapii Onkologicznej, ORO</w:t>
            </w:r>
          </w:p>
          <w:p w14:paraId="3A60E44A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EF05F4">
              <w:rPr>
                <w:rFonts w:ascii="Montserrat" w:hAnsi="Montserrat"/>
                <w:b/>
              </w:rPr>
              <w:t>budynek nr 10</w:t>
            </w:r>
          </w:p>
        </w:tc>
      </w:tr>
      <w:tr w:rsidR="006C0694" w:rsidRPr="00A64D7B" w14:paraId="00264378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85C304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6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>.1.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975AA0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lada recepcyjna 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C94CC" w14:textId="77777777" w:rsidR="006C0694" w:rsidRPr="000A5ACD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</w:t>
            </w:r>
            <w:r w:rsidRPr="000A5ACD">
              <w:rPr>
                <w:rFonts w:ascii="Montserrat" w:hAnsi="Montserrat"/>
              </w:rPr>
              <w:t xml:space="preserve"> szt.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54CE0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0A5ACD">
              <w:rPr>
                <w:rFonts w:ascii="Montserrat" w:hAnsi="Montserrat"/>
              </w:rPr>
              <w:t xml:space="preserve">szczegółowy opis znajduje się </w:t>
            </w:r>
          </w:p>
          <w:p w14:paraId="6042DD07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0A5ACD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23 </w:t>
            </w:r>
            <w:r w:rsidRPr="000A5ACD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15BBDCB0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F6F19D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6.2.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9FF584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kontenerek</w:t>
            </w:r>
            <w:proofErr w:type="spellEnd"/>
            <w:r>
              <w:rPr>
                <w:rFonts w:ascii="Montserrat" w:hAnsi="Montserrat"/>
              </w:rPr>
              <w:t xml:space="preserve"> </w:t>
            </w:r>
          </w:p>
          <w:p w14:paraId="459ABD3E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3-szufladowy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AC9C4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2 szt.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B40AB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0A5ACD">
              <w:rPr>
                <w:rFonts w:ascii="Montserrat" w:hAnsi="Montserrat"/>
              </w:rPr>
              <w:t xml:space="preserve">szczegółowy opis znajduje się </w:t>
            </w:r>
          </w:p>
          <w:p w14:paraId="3EEC9924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0A5ACD">
              <w:rPr>
                <w:rFonts w:ascii="Montserrat" w:hAnsi="Montserrat"/>
              </w:rPr>
              <w:t>w punkcie</w:t>
            </w:r>
            <w:r>
              <w:rPr>
                <w:rFonts w:ascii="Montserrat" w:hAnsi="Montserrat"/>
              </w:rPr>
              <w:t xml:space="preserve"> 4</w:t>
            </w:r>
            <w:r w:rsidRPr="000A5ACD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04EC7C58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0E00E9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6.3.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45D498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szafa aktowa 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9EEA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4CB9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0A5ACD">
              <w:rPr>
                <w:rFonts w:ascii="Montserrat" w:hAnsi="Montserrat"/>
              </w:rPr>
              <w:t xml:space="preserve">szczegółowy opis znajduje się </w:t>
            </w:r>
          </w:p>
          <w:p w14:paraId="37564D9E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0A5ACD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7 </w:t>
            </w:r>
            <w:r w:rsidRPr="000A5ACD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0DE36661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6AFC8E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6.4. </w:t>
            </w:r>
          </w:p>
        </w:tc>
        <w:tc>
          <w:tcPr>
            <w:tcW w:w="2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67C374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szafka nadstawka </w:t>
            </w:r>
          </w:p>
        </w:tc>
        <w:tc>
          <w:tcPr>
            <w:tcW w:w="1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21A53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AC2E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0A5ACD">
              <w:rPr>
                <w:rFonts w:ascii="Montserrat" w:hAnsi="Montserrat"/>
              </w:rPr>
              <w:t xml:space="preserve">szczegółowy opis znajduje się </w:t>
            </w:r>
          </w:p>
          <w:p w14:paraId="7A724C3B" w14:textId="77777777" w:rsidR="006C0694" w:rsidRPr="0021426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0A5ACD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11 </w:t>
            </w:r>
            <w:r w:rsidRPr="000A5ACD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9D003DD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DB3CED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7</w:t>
            </w:r>
            <w:r w:rsidRPr="00A64D7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BD37F2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A64D7B">
              <w:rPr>
                <w:rFonts w:ascii="Montserrat" w:hAnsi="Montserrat"/>
                <w:b/>
                <w:highlight w:val="lightGray"/>
              </w:rPr>
              <w:t xml:space="preserve">Parter – </w:t>
            </w:r>
            <w:r>
              <w:rPr>
                <w:rFonts w:ascii="Montserrat" w:hAnsi="Montserrat"/>
                <w:b/>
              </w:rPr>
              <w:t>pomieszczenie</w:t>
            </w:r>
            <w:r>
              <w:rPr>
                <w:rFonts w:ascii="Montserrat" w:hAnsi="Montserrat"/>
                <w:b/>
                <w:color w:val="FF0000"/>
              </w:rPr>
              <w:t xml:space="preserve"> </w:t>
            </w:r>
            <w:r w:rsidRPr="007B0F5B">
              <w:rPr>
                <w:rFonts w:ascii="Montserrat" w:hAnsi="Montserrat"/>
                <w:b/>
              </w:rPr>
              <w:t>nr</w:t>
            </w:r>
            <w:r>
              <w:rPr>
                <w:rFonts w:ascii="Montserrat" w:hAnsi="Montserrat"/>
                <w:b/>
              </w:rPr>
              <w:t xml:space="preserve"> 024,</w:t>
            </w:r>
            <w:r w:rsidRPr="007B0F5B">
              <w:rPr>
                <w:rFonts w:ascii="Montserrat" w:hAnsi="Montserrat"/>
                <w:b/>
              </w:rPr>
              <w:t xml:space="preserve"> </w:t>
            </w:r>
            <w:r>
              <w:rPr>
                <w:rFonts w:ascii="Montserrat" w:hAnsi="Montserrat"/>
                <w:b/>
              </w:rPr>
              <w:t xml:space="preserve">Konsylium Onkologiczne, </w:t>
            </w:r>
            <w:r w:rsidRPr="00A64D7B">
              <w:rPr>
                <w:rFonts w:ascii="Montserrat" w:hAnsi="Montserrat"/>
                <w:b/>
              </w:rPr>
              <w:t xml:space="preserve"> </w:t>
            </w:r>
          </w:p>
          <w:p w14:paraId="561835AD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</w:rPr>
              <w:t>budynek nr 4</w:t>
            </w:r>
            <w:r w:rsidRPr="00A64D7B">
              <w:rPr>
                <w:rFonts w:ascii="Montserrat" w:hAnsi="Montserrat"/>
                <w:b/>
              </w:rPr>
              <w:t xml:space="preserve"> </w:t>
            </w:r>
          </w:p>
        </w:tc>
      </w:tr>
      <w:tr w:rsidR="006C0694" w:rsidRPr="00A64D7B" w14:paraId="575157EC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312335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7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>.1.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4206DB6" w14:textId="77777777" w:rsidR="006C0694" w:rsidRPr="00F45E07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F45E07">
              <w:rPr>
                <w:rFonts w:ascii="Montserrat" w:hAnsi="Montserrat"/>
                <w:bCs/>
              </w:rPr>
              <w:t xml:space="preserve">biurko na stelażu metalowym 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1DC792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szt.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7DE775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69254EEA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  <w:i/>
              </w:rPr>
            </w:pPr>
            <w:r>
              <w:rPr>
                <w:rFonts w:ascii="Montserrat" w:hAnsi="Montserrat"/>
              </w:rPr>
              <w:t>w punkcie 1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12FF4244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A6EEAB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7.2.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1F1294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kontenerek</w:t>
            </w:r>
            <w:proofErr w:type="spellEnd"/>
            <w:r>
              <w:rPr>
                <w:rFonts w:ascii="Montserrat" w:hAnsi="Montserrat"/>
              </w:rPr>
              <w:t xml:space="preserve"> </w:t>
            </w:r>
          </w:p>
          <w:p w14:paraId="1C18864B" w14:textId="77777777" w:rsidR="006C0694" w:rsidRPr="00996D6D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bCs/>
              </w:rPr>
            </w:pPr>
            <w:r>
              <w:rPr>
                <w:rFonts w:ascii="Montserrat" w:hAnsi="Montserrat"/>
              </w:rPr>
              <w:t>3</w:t>
            </w:r>
            <w:r w:rsidRPr="001E4ACB">
              <w:rPr>
                <w:rFonts w:ascii="Montserrat" w:hAnsi="Montserrat"/>
              </w:rPr>
              <w:t>-szufladowy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E4AC81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2 szt. 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BAD91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6926DD28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4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5B116838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9DF268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7.3.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697976" w14:textId="77777777" w:rsidR="006C0694" w:rsidRPr="00F45E07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F45E07">
              <w:rPr>
                <w:rFonts w:ascii="Montserrat" w:hAnsi="Montserrat"/>
                <w:bCs/>
              </w:rPr>
              <w:t xml:space="preserve">szafa ubraniowo –aktowa 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65A379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1 szt. 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3D1951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450139C1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8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5428EFAC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D814A5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8.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9CD1CA" w14:textId="77777777" w:rsidR="006C0694" w:rsidRPr="00E97F45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>
              <w:rPr>
                <w:rFonts w:ascii="Montserrat" w:hAnsi="Montserrat"/>
                <w:b/>
              </w:rPr>
              <w:t xml:space="preserve">I piętro – pomieszczenie nr </w:t>
            </w:r>
            <w:r w:rsidRPr="007D1FAB">
              <w:rPr>
                <w:rFonts w:ascii="Montserrat" w:hAnsi="Montserrat"/>
                <w:b/>
              </w:rPr>
              <w:t xml:space="preserve">2.4, </w:t>
            </w:r>
            <w:r>
              <w:rPr>
                <w:rFonts w:ascii="Montserrat" w:hAnsi="Montserrat"/>
                <w:b/>
              </w:rPr>
              <w:t xml:space="preserve">Jadłodajnia Bogatka, </w:t>
            </w:r>
            <w:r>
              <w:rPr>
                <w:rFonts w:ascii="Montserrat" w:hAnsi="Montserrat"/>
                <w:b/>
              </w:rPr>
              <w:br/>
              <w:t>budynek nr</w:t>
            </w:r>
            <w:r>
              <w:rPr>
                <w:rFonts w:ascii="Montserrat" w:hAnsi="Montserrat"/>
                <w:b/>
                <w:color w:val="FF0000"/>
              </w:rPr>
              <w:t xml:space="preserve"> </w:t>
            </w:r>
            <w:r w:rsidRPr="007D1FAB">
              <w:rPr>
                <w:rFonts w:ascii="Montserrat" w:hAnsi="Montserrat"/>
                <w:b/>
              </w:rPr>
              <w:t>7</w:t>
            </w:r>
          </w:p>
        </w:tc>
      </w:tr>
      <w:tr w:rsidR="006C0694" w:rsidRPr="00A64D7B" w14:paraId="73424952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7F89A7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8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>.1.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D0A249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kontenerek</w:t>
            </w:r>
            <w:proofErr w:type="spellEnd"/>
            <w:r>
              <w:rPr>
                <w:rFonts w:ascii="Montserrat" w:hAnsi="Montserrat"/>
              </w:rPr>
              <w:t xml:space="preserve"> </w:t>
            </w:r>
          </w:p>
          <w:p w14:paraId="62EEA375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1E4ACB">
              <w:rPr>
                <w:rFonts w:ascii="Montserrat" w:hAnsi="Montserrat"/>
              </w:rPr>
              <w:t>3-szufladowy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01B0A4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szt. 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E28E6B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557E8F0A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w pu</w:t>
            </w:r>
            <w:r>
              <w:rPr>
                <w:rFonts w:ascii="Montserrat" w:hAnsi="Montserrat"/>
              </w:rPr>
              <w:t>nkcie 4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0B6D1973" w14:textId="77777777" w:rsidTr="00A87ED0">
        <w:trPr>
          <w:trHeight w:val="493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03D50F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9</w:t>
            </w:r>
            <w:r w:rsidRPr="00A64D7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B118D79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 xml:space="preserve">I Piętro – pomieszczenie nr 1.12, Dział </w:t>
            </w:r>
            <w:proofErr w:type="spellStart"/>
            <w:r>
              <w:rPr>
                <w:rFonts w:ascii="Montserrat" w:hAnsi="Montserrat"/>
                <w:b/>
              </w:rPr>
              <w:t>DIiBI</w:t>
            </w:r>
            <w:proofErr w:type="spellEnd"/>
            <w:r>
              <w:rPr>
                <w:rFonts w:ascii="Montserrat" w:hAnsi="Montserrat"/>
                <w:b/>
              </w:rPr>
              <w:t xml:space="preserve">, budynek nr </w:t>
            </w:r>
            <w:r w:rsidRPr="002C5BB7">
              <w:rPr>
                <w:rFonts w:ascii="Montserrat" w:hAnsi="Montserrat"/>
                <w:b/>
              </w:rPr>
              <w:t>9</w:t>
            </w:r>
          </w:p>
        </w:tc>
      </w:tr>
      <w:tr w:rsidR="006C0694" w:rsidRPr="00A64D7B" w14:paraId="05C8F7CB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7616FB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9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>.1.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5CA2F5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biurko na stelażu metalowym 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E44993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3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szt.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E76B91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19164104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  <w:i/>
              </w:rPr>
            </w:pPr>
            <w:r>
              <w:rPr>
                <w:rFonts w:ascii="Montserrat" w:hAnsi="Montserrat"/>
              </w:rPr>
              <w:t>w punkcie 1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1D281D24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D6E936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9.2.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BD7484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kontener 3-szufladowy</w:t>
            </w:r>
          </w:p>
        </w:tc>
        <w:tc>
          <w:tcPr>
            <w:tcW w:w="145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BB2C3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3 szt. 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75AF43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03D1A809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4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542450F5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F2A693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10</w:t>
            </w:r>
            <w:r w:rsidRPr="00A64D7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ED2D98" w14:textId="77777777" w:rsidR="006C0694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 xml:space="preserve">Parter – pomieszczenie nr </w:t>
            </w:r>
            <w:r w:rsidRPr="00C35E76">
              <w:rPr>
                <w:rFonts w:ascii="Montserrat" w:hAnsi="Montserrat"/>
                <w:b/>
              </w:rPr>
              <w:t xml:space="preserve">34, </w:t>
            </w:r>
            <w:r>
              <w:rPr>
                <w:rFonts w:ascii="Montserrat" w:hAnsi="Montserrat"/>
                <w:b/>
              </w:rPr>
              <w:t xml:space="preserve">pokój socjalny, Zakład Fizyki Medycznej, Oddział Kliniczny Radioterapii, </w:t>
            </w:r>
          </w:p>
          <w:p w14:paraId="36FAF20B" w14:textId="77777777" w:rsidR="006C0694" w:rsidRPr="00B12E30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>
              <w:rPr>
                <w:rFonts w:ascii="Montserrat" w:hAnsi="Montserrat"/>
                <w:b/>
              </w:rPr>
              <w:t>budynek nr 2</w:t>
            </w:r>
            <w:r w:rsidRPr="00A64D7B">
              <w:rPr>
                <w:rFonts w:ascii="Montserrat" w:hAnsi="Montserrat"/>
                <w:b/>
              </w:rPr>
              <w:t xml:space="preserve"> </w:t>
            </w:r>
          </w:p>
        </w:tc>
      </w:tr>
      <w:tr w:rsidR="006C0694" w:rsidRPr="00A64D7B" w14:paraId="5EA40ADD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42B35A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10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>.1</w:t>
            </w:r>
          </w:p>
        </w:tc>
        <w:tc>
          <w:tcPr>
            <w:tcW w:w="271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E75032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zabudowa kuchenna </w:t>
            </w:r>
          </w:p>
        </w:tc>
        <w:tc>
          <w:tcPr>
            <w:tcW w:w="130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FC7976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1 </w:t>
            </w:r>
            <w:proofErr w:type="spellStart"/>
            <w:r>
              <w:rPr>
                <w:rFonts w:ascii="Montserrat" w:eastAsia="Andale Sans UI" w:hAnsi="Montserrat"/>
                <w:kern w:val="3"/>
                <w:lang w:eastAsia="ja-JP" w:bidi="fa-IR"/>
              </w:rPr>
              <w:t>kpl</w:t>
            </w:r>
            <w:proofErr w:type="spellEnd"/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. </w:t>
            </w:r>
          </w:p>
        </w:tc>
        <w:tc>
          <w:tcPr>
            <w:tcW w:w="3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CC81E8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61A0532F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22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7461E454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41A37D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11.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29DF22" w14:textId="77777777" w:rsidR="006C0694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 xml:space="preserve">Parter – pomieszczenie nr </w:t>
            </w:r>
            <w:r w:rsidRPr="00F119DC">
              <w:rPr>
                <w:rFonts w:ascii="Montserrat" w:hAnsi="Montserrat"/>
                <w:b/>
              </w:rPr>
              <w:t>25</w:t>
            </w:r>
            <w:r>
              <w:rPr>
                <w:rFonts w:ascii="Montserrat" w:hAnsi="Montserrat"/>
                <w:b/>
              </w:rPr>
              <w:t>,</w:t>
            </w:r>
            <w:r w:rsidRPr="00B12E30">
              <w:rPr>
                <w:rFonts w:ascii="Montserrat" w:hAnsi="Montserrat"/>
                <w:b/>
                <w:color w:val="FF0000"/>
              </w:rPr>
              <w:t xml:space="preserve"> </w:t>
            </w:r>
            <w:r w:rsidRPr="00D62D66">
              <w:rPr>
                <w:rFonts w:ascii="Montserrat" w:hAnsi="Montserrat"/>
                <w:b/>
              </w:rPr>
              <w:t>pokój biurowy,</w:t>
            </w:r>
            <w:r>
              <w:rPr>
                <w:rFonts w:ascii="Montserrat" w:hAnsi="Montserrat"/>
                <w:b/>
              </w:rPr>
              <w:t xml:space="preserve"> Zakład Fizyki Medycznej, Oddział Kliniczny Radioterapii, </w:t>
            </w:r>
            <w:r>
              <w:rPr>
                <w:rFonts w:ascii="Montserrat" w:hAnsi="Montserrat"/>
                <w:b/>
              </w:rPr>
              <w:br/>
              <w:t>budynek nr 2</w:t>
            </w:r>
          </w:p>
        </w:tc>
      </w:tr>
      <w:tr w:rsidR="006C0694" w:rsidRPr="00A64D7B" w14:paraId="6A2DFAD5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816792" w14:textId="77777777" w:rsidR="006C0694" w:rsidRPr="00D62D66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D62D66">
              <w:rPr>
                <w:rFonts w:ascii="Montserrat" w:eastAsia="Andale Sans UI" w:hAnsi="Montserrat"/>
                <w:kern w:val="3"/>
                <w:lang w:eastAsia="ja-JP" w:bidi="fa-IR"/>
              </w:rPr>
              <w:t>11.1.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6F2C07" w14:textId="77777777" w:rsidR="006C0694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szafa narożna aktowa 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8AFCF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1 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>szt.</w:t>
            </w:r>
          </w:p>
        </w:tc>
        <w:tc>
          <w:tcPr>
            <w:tcW w:w="3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5291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05D57D20" w14:textId="77777777" w:rsidR="006C0694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</w:rPr>
              <w:t>w punkcie 16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045B66CE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FC9ECA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color w:val="FF0000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lastRenderedPageBreak/>
              <w:t>12.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6463F3" w14:textId="77777777" w:rsidR="006C0694" w:rsidRPr="00C103E7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>Parter – pomieszczenie nr 38,</w:t>
            </w:r>
            <w:r w:rsidRPr="00B12E30">
              <w:rPr>
                <w:rFonts w:ascii="Montserrat" w:hAnsi="Montserrat"/>
                <w:b/>
                <w:color w:val="FF0000"/>
              </w:rPr>
              <w:t xml:space="preserve"> </w:t>
            </w:r>
            <w:r w:rsidRPr="00D62D66">
              <w:rPr>
                <w:rFonts w:ascii="Montserrat" w:hAnsi="Montserrat"/>
                <w:b/>
              </w:rPr>
              <w:t>pokój biurowy,</w:t>
            </w:r>
            <w:r>
              <w:rPr>
                <w:rFonts w:ascii="Montserrat" w:hAnsi="Montserrat"/>
                <w:b/>
              </w:rPr>
              <w:t xml:space="preserve"> Zakład Fizyki Medycznej, Oddział Kliniczny Radioterapii, budynek nr 2</w:t>
            </w:r>
            <w:r w:rsidRPr="00A64D7B">
              <w:rPr>
                <w:rFonts w:ascii="Montserrat" w:hAnsi="Montserrat"/>
                <w:b/>
              </w:rPr>
              <w:t xml:space="preserve"> </w:t>
            </w:r>
          </w:p>
        </w:tc>
      </w:tr>
      <w:tr w:rsidR="006C0694" w:rsidRPr="00A64D7B" w14:paraId="1F6671B5" w14:textId="77777777" w:rsidTr="00A87ED0">
        <w:trPr>
          <w:trHeight w:val="291"/>
        </w:trPr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839FB6" w14:textId="77777777" w:rsidR="006C0694" w:rsidRPr="0035073D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12.1</w:t>
            </w:r>
            <w:r w:rsidRPr="0035073D">
              <w:rPr>
                <w:rFonts w:ascii="Montserrat" w:eastAsia="Andale Sans UI" w:hAnsi="Montserrat"/>
                <w:kern w:val="3"/>
                <w:lang w:eastAsia="ja-JP" w:bidi="fa-IR"/>
              </w:rPr>
              <w:t>.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92EFC4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szafa z drzwiami przesuwnymi (typu komandor)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052C90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1 szt. </w:t>
            </w: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8B5B9E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0F4684EF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17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22652B43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24FF07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A02293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13.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5873F3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>
              <w:rPr>
                <w:rFonts w:ascii="Montserrat" w:hAnsi="Montserrat"/>
                <w:b/>
                <w:highlight w:val="lightGray"/>
              </w:rPr>
              <w:t>I Piętro – pomieszczenie</w:t>
            </w:r>
            <w:r>
              <w:rPr>
                <w:rFonts w:ascii="Montserrat" w:hAnsi="Montserrat"/>
                <w:b/>
                <w:color w:val="FF0000"/>
                <w:highlight w:val="lightGray"/>
              </w:rPr>
              <w:t xml:space="preserve"> </w:t>
            </w:r>
            <w:r>
              <w:rPr>
                <w:rFonts w:ascii="Montserrat" w:hAnsi="Montserrat"/>
                <w:b/>
                <w:highlight w:val="lightGray"/>
              </w:rPr>
              <w:t>112, punkt pielęgniarski, Oddział Chirurgii Onkologicznej, budynek nr 3</w:t>
            </w:r>
          </w:p>
        </w:tc>
      </w:tr>
      <w:tr w:rsidR="006C0694" w:rsidRPr="00A64D7B" w14:paraId="11158071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397818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>1</w:t>
            </w:r>
            <w:r>
              <w:rPr>
                <w:rFonts w:ascii="Montserrat" w:eastAsia="Andale Sans UI" w:hAnsi="Montserrat"/>
                <w:kern w:val="3"/>
                <w:lang w:eastAsia="ja-JP" w:bidi="fa-IR"/>
              </w:rPr>
              <w:t>3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>.1.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C0E087" w14:textId="77777777" w:rsidR="006C0694" w:rsidRPr="00BB56C0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 xml:space="preserve">lada pielęgniarska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724A2D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945D7D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68D366A4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highlight w:val="lightGray"/>
              </w:rPr>
            </w:pPr>
            <w:r>
              <w:rPr>
                <w:rFonts w:ascii="Montserrat" w:hAnsi="Montserrat"/>
              </w:rPr>
              <w:t xml:space="preserve">w punkcie 23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0370CE44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ED20E2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13.2.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132990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szafka nadstawka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2E3A48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7E8748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771889F1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11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9E2D44D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A5AB32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13.3.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A56241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szafka gospodarcza -boksy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B6F6DB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2925F2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3DA18E74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6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27C903A9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F777DA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14</w:t>
            </w:r>
            <w:r w:rsidRPr="00B95C7F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BD8CA2" w14:textId="77777777" w:rsidR="006C0694" w:rsidRPr="00E2534B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  <w:highlight w:val="lightGray"/>
              </w:rPr>
              <w:t>I Piętro –</w:t>
            </w:r>
            <w:r>
              <w:rPr>
                <w:rFonts w:ascii="Montserrat" w:hAnsi="Montserrat"/>
                <w:b/>
                <w:highlight w:val="lightGray"/>
              </w:rPr>
              <w:t xml:space="preserve"> pomieszczenie nr 116, </w:t>
            </w:r>
            <w:r w:rsidRPr="002C5BB7">
              <w:rPr>
                <w:rFonts w:ascii="Montserrat" w:hAnsi="Montserrat"/>
                <w:b/>
                <w:highlight w:val="lightGray"/>
              </w:rPr>
              <w:t xml:space="preserve">magazyn, </w:t>
            </w:r>
            <w:r>
              <w:rPr>
                <w:rFonts w:ascii="Montserrat" w:hAnsi="Montserrat"/>
                <w:b/>
                <w:highlight w:val="lightGray"/>
              </w:rPr>
              <w:t xml:space="preserve">Oddział Anestezjologii </w:t>
            </w:r>
            <w:r>
              <w:rPr>
                <w:rFonts w:ascii="Montserrat" w:hAnsi="Montserrat"/>
                <w:b/>
                <w:highlight w:val="lightGray"/>
              </w:rPr>
              <w:br/>
              <w:t xml:space="preserve">i Intensywnej Terapii, budynek nr </w:t>
            </w:r>
            <w:r>
              <w:rPr>
                <w:rFonts w:ascii="Montserrat" w:hAnsi="Montserrat"/>
                <w:b/>
              </w:rPr>
              <w:t>3</w:t>
            </w:r>
          </w:p>
        </w:tc>
      </w:tr>
      <w:tr w:rsidR="006C0694" w:rsidRPr="00A64D7B" w14:paraId="69B4CC31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9E37F1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14</w:t>
            </w:r>
            <w:r w:rsidRPr="00A64D7B">
              <w:rPr>
                <w:rFonts w:ascii="Montserrat" w:eastAsia="Andale Sans UI" w:hAnsi="Montserrat"/>
                <w:kern w:val="3"/>
                <w:lang w:eastAsia="ja-JP" w:bidi="fa-IR"/>
              </w:rPr>
              <w:t>.1.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D518AF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szafa magazynowa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095EA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</w:t>
            </w:r>
            <w:r w:rsidRPr="00A64D7B">
              <w:rPr>
                <w:rFonts w:ascii="Montserrat" w:hAnsi="Montserrat"/>
              </w:rPr>
              <w:t xml:space="preserve">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40F85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4A74462B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7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69BAAB62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0A5535" w14:textId="77777777" w:rsidR="006C0694" w:rsidRPr="00A64D7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14.2.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73B131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szafka nadstawka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5D99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3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8449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29EFA5DC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11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4B2A225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4DACDD" w14:textId="77777777" w:rsidR="006C0694" w:rsidRPr="00E2534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15</w:t>
            </w:r>
            <w:r w:rsidRPr="00B95C7F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ED6117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  <w:b/>
                <w:highlight w:val="lightGray"/>
              </w:rPr>
              <w:t>I</w:t>
            </w:r>
            <w:r>
              <w:rPr>
                <w:rFonts w:ascii="Montserrat" w:hAnsi="Montserrat"/>
                <w:b/>
                <w:highlight w:val="lightGray"/>
              </w:rPr>
              <w:t>II</w:t>
            </w:r>
            <w:r w:rsidRPr="00A64D7B">
              <w:rPr>
                <w:rFonts w:ascii="Montserrat" w:hAnsi="Montserrat"/>
                <w:b/>
                <w:highlight w:val="lightGray"/>
              </w:rPr>
              <w:t xml:space="preserve"> Piętro –</w:t>
            </w:r>
            <w:r>
              <w:rPr>
                <w:rFonts w:ascii="Montserrat" w:hAnsi="Montserrat"/>
                <w:b/>
                <w:highlight w:val="lightGray"/>
              </w:rPr>
              <w:t xml:space="preserve"> pomieszczenie </w:t>
            </w:r>
            <w:r w:rsidRPr="002C5BB7">
              <w:rPr>
                <w:rFonts w:ascii="Montserrat" w:hAnsi="Montserrat"/>
                <w:b/>
                <w:highlight w:val="lightGray"/>
              </w:rPr>
              <w:t xml:space="preserve">317, </w:t>
            </w:r>
            <w:r>
              <w:rPr>
                <w:rFonts w:ascii="Montserrat" w:hAnsi="Montserrat"/>
                <w:b/>
                <w:highlight w:val="lightGray"/>
              </w:rPr>
              <w:t xml:space="preserve">pokój lekarski, Oddział Anestezjologii </w:t>
            </w:r>
            <w:r>
              <w:rPr>
                <w:rFonts w:ascii="Montserrat" w:hAnsi="Montserrat"/>
                <w:b/>
                <w:highlight w:val="lightGray"/>
              </w:rPr>
              <w:br/>
              <w:t xml:space="preserve">i Intensywnej Terapii, budynek nr </w:t>
            </w:r>
            <w:r>
              <w:rPr>
                <w:rFonts w:ascii="Montserrat" w:hAnsi="Montserrat"/>
                <w:b/>
              </w:rPr>
              <w:t>3</w:t>
            </w:r>
          </w:p>
        </w:tc>
      </w:tr>
      <w:tr w:rsidR="006C0694" w:rsidRPr="00A64D7B" w14:paraId="6053D8EE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0349C6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15</w:t>
            </w:r>
            <w:r w:rsidRPr="00F32662">
              <w:rPr>
                <w:rFonts w:ascii="Montserrat" w:eastAsia="Andale Sans UI" w:hAnsi="Montserrat"/>
                <w:kern w:val="3"/>
                <w:lang w:eastAsia="ja-JP" w:bidi="fa-IR"/>
              </w:rPr>
              <w:t>.1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31ECCD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93F58">
              <w:rPr>
                <w:rFonts w:ascii="Montserrat" w:hAnsi="Montserrat"/>
              </w:rPr>
              <w:t xml:space="preserve">biurko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562CF8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 1 </w:t>
            </w:r>
            <w:r w:rsidRPr="009B1D78">
              <w:rPr>
                <w:rFonts w:ascii="Montserrat" w:hAnsi="Montserrat"/>
              </w:rPr>
              <w:t xml:space="preserve">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07FE49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25B30858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2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3E1FA255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B60ED0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15.2.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62E7B3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proofErr w:type="spellStart"/>
            <w:r w:rsidRPr="00C93F58">
              <w:rPr>
                <w:rFonts w:ascii="Montserrat" w:hAnsi="Montserrat"/>
              </w:rPr>
              <w:t>kontenerek</w:t>
            </w:r>
            <w:proofErr w:type="spellEnd"/>
            <w:r w:rsidRPr="00C93F58">
              <w:rPr>
                <w:rFonts w:ascii="Montserrat" w:hAnsi="Montserrat"/>
              </w:rPr>
              <w:t xml:space="preserve"> 3</w:t>
            </w:r>
            <w:r>
              <w:rPr>
                <w:rFonts w:ascii="Montserrat" w:hAnsi="Montserrat"/>
              </w:rPr>
              <w:t>-</w:t>
            </w:r>
            <w:r w:rsidRPr="00C93F58">
              <w:rPr>
                <w:rFonts w:ascii="Montserrat" w:hAnsi="Montserrat"/>
              </w:rPr>
              <w:t>szufladowy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5FA954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</w:t>
            </w:r>
            <w:r w:rsidRPr="009B1D78">
              <w:rPr>
                <w:rFonts w:ascii="Montserrat" w:hAnsi="Montserrat"/>
              </w:rPr>
              <w:t xml:space="preserve">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EFB32F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35BA10B4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4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E37E726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A361A8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15.3.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E64E83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93F58">
              <w:rPr>
                <w:rFonts w:ascii="Montserrat" w:hAnsi="Montserrat"/>
              </w:rPr>
              <w:t>stół</w:t>
            </w:r>
            <w:r>
              <w:rPr>
                <w:rFonts w:ascii="Montserrat" w:hAnsi="Montserrat"/>
              </w:rPr>
              <w:t xml:space="preserve">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5EC151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</w:t>
            </w:r>
            <w:r w:rsidRPr="009B1D78">
              <w:rPr>
                <w:rFonts w:ascii="Montserrat" w:hAnsi="Montserrat"/>
              </w:rPr>
              <w:t xml:space="preserve">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2B3670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24D443C0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19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39F200F5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ABAB2B" w14:textId="77777777" w:rsidR="006C0694" w:rsidRPr="00C103E7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103E7">
              <w:rPr>
                <w:rFonts w:ascii="Montserrat" w:eastAsia="Andale Sans UI" w:hAnsi="Montserrat"/>
                <w:kern w:val="3"/>
                <w:lang w:eastAsia="ja-JP" w:bidi="fa-IR"/>
              </w:rPr>
              <w:t>15.4.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D26EF4" w14:textId="77777777" w:rsidR="006C0694" w:rsidRPr="00C103E7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77787B">
              <w:rPr>
                <w:rFonts w:ascii="Montserrat" w:hAnsi="Montserrat"/>
              </w:rPr>
              <w:t>szafa z drzwiami przesuwnymi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F77AC8" w14:textId="77777777" w:rsidR="006C0694" w:rsidRPr="00C103E7" w:rsidRDefault="006C0694" w:rsidP="00A87ED0">
            <w:pPr>
              <w:jc w:val="center"/>
              <w:rPr>
                <w:rFonts w:ascii="Montserrat" w:hAnsi="Montserrat"/>
              </w:rPr>
            </w:pPr>
            <w:r w:rsidRPr="00C103E7">
              <w:rPr>
                <w:rFonts w:ascii="Montserrat" w:hAnsi="Montserrat"/>
              </w:rPr>
              <w:t>1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2E131D" w14:textId="77777777" w:rsidR="006C0694" w:rsidRPr="00C103E7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103E7">
              <w:rPr>
                <w:rFonts w:ascii="Montserrat" w:hAnsi="Montserrat"/>
              </w:rPr>
              <w:t xml:space="preserve">szczegółowy opis znajduje się </w:t>
            </w:r>
          </w:p>
          <w:p w14:paraId="7FA00BCF" w14:textId="77777777" w:rsidR="006C0694" w:rsidRPr="00C103E7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103E7">
              <w:rPr>
                <w:rFonts w:ascii="Montserrat" w:hAnsi="Montserrat"/>
              </w:rPr>
              <w:t>w punkcie 15 poniżej tabeli</w:t>
            </w:r>
          </w:p>
        </w:tc>
      </w:tr>
      <w:tr w:rsidR="006C0694" w:rsidRPr="00A64D7B" w14:paraId="6E7E4BFE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1B7B1E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15.5.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4EE5A4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szafka gospodarcza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CCCA2D" w14:textId="77777777" w:rsidR="006C0694" w:rsidRPr="009B1D78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74F518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66EB5DE7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w punkcie</w:t>
            </w:r>
            <w:r>
              <w:rPr>
                <w:rFonts w:ascii="Montserrat" w:hAnsi="Montserrat"/>
              </w:rPr>
              <w:t xml:space="preserve"> 6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6903E28F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3650BF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15.6.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C4AACC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93F58">
              <w:rPr>
                <w:rFonts w:ascii="Montserrat" w:hAnsi="Montserrat"/>
              </w:rPr>
              <w:t>szafka wisz</w:t>
            </w:r>
            <w:r>
              <w:rPr>
                <w:rFonts w:ascii="Montserrat" w:hAnsi="Montserrat"/>
              </w:rPr>
              <w:t>ą</w:t>
            </w:r>
            <w:r w:rsidRPr="00C93F58">
              <w:rPr>
                <w:rFonts w:ascii="Montserrat" w:hAnsi="Montserrat"/>
              </w:rPr>
              <w:t xml:space="preserve">ca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D90DE2" w14:textId="77777777" w:rsidR="006C0694" w:rsidRPr="009B1D78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F64C4D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7FD9FE76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14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111BA927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178527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15.7.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5C1704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szafka łazienkowa </w:t>
            </w:r>
            <w:r>
              <w:rPr>
                <w:rFonts w:ascii="Montserrat" w:hAnsi="Montserrat"/>
              </w:rPr>
              <w:br/>
              <w:t xml:space="preserve">z blatem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EBB2DF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</w:t>
            </w:r>
            <w:r w:rsidRPr="009B1D78">
              <w:rPr>
                <w:rFonts w:ascii="Montserrat" w:hAnsi="Montserrat"/>
              </w:rPr>
              <w:t xml:space="preserve">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39D440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479097C8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12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C17B0A2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34FA4F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15.8.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738AEF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93F58">
              <w:rPr>
                <w:rFonts w:ascii="Montserrat" w:hAnsi="Montserrat"/>
              </w:rPr>
              <w:t xml:space="preserve">regał na książki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A5AB64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3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AD20DA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39D2190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5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D4EEA85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E0176F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15.9.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EFDC5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szafa 5-skrytkowa/boksy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E48F02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</w:t>
            </w:r>
            <w:r w:rsidRPr="00F32662">
              <w:rPr>
                <w:rFonts w:ascii="Montserrat" w:hAnsi="Montserrat"/>
              </w:rPr>
              <w:t xml:space="preserve">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4F094E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0C24DD6A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18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C88B5BF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87E74D" w14:textId="77777777" w:rsidR="006C0694" w:rsidRPr="00BF49CF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16</w:t>
            </w:r>
            <w:r w:rsidRPr="00BF49CF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C15FE6" w14:textId="77777777" w:rsidR="006C0694" w:rsidRPr="00BF49CF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 xml:space="preserve">Parter- Administracja, budynek nr 5 </w:t>
            </w:r>
          </w:p>
        </w:tc>
      </w:tr>
      <w:tr w:rsidR="006C0694" w:rsidRPr="00A64D7B" w14:paraId="38B4AE4E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B14D42" w14:textId="77777777" w:rsidR="006C0694" w:rsidRPr="00BF49CF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16</w:t>
            </w:r>
            <w:r w:rsidRPr="00BF49CF">
              <w:rPr>
                <w:rFonts w:ascii="Montserrat" w:eastAsia="Andale Sans UI" w:hAnsi="Montserrat"/>
                <w:kern w:val="3"/>
                <w:lang w:eastAsia="ja-JP" w:bidi="fa-IR"/>
              </w:rPr>
              <w:t>.1.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EDB3F7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biurko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1E0683" w14:textId="77777777" w:rsidR="006C0694" w:rsidRPr="00466134" w:rsidRDefault="006C0694" w:rsidP="00A87ED0">
            <w:pPr>
              <w:spacing w:line="276" w:lineRule="auto"/>
              <w:jc w:val="center"/>
              <w:rPr>
                <w:rFonts w:ascii="Montserrat" w:hAnsi="Montserrat"/>
                <w:highlight w:val="green"/>
              </w:rPr>
            </w:pPr>
            <w:r w:rsidRPr="0024303E">
              <w:rPr>
                <w:rFonts w:ascii="Montserrat" w:hAnsi="Montserrat"/>
              </w:rPr>
              <w:t>15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ECAC20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7D942DF9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2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678AB63B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8FC220" w14:textId="77777777" w:rsidR="006C0694" w:rsidRPr="00BF49CF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16</w:t>
            </w:r>
            <w:r w:rsidRPr="00BF49CF">
              <w:rPr>
                <w:rFonts w:ascii="Montserrat" w:eastAsia="Andale Sans UI" w:hAnsi="Montserrat"/>
                <w:kern w:val="3"/>
                <w:lang w:eastAsia="ja-JP" w:bidi="fa-IR"/>
              </w:rPr>
              <w:t>.2.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170CA8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proofErr w:type="spellStart"/>
            <w:r w:rsidRPr="00C93F58">
              <w:rPr>
                <w:rFonts w:ascii="Montserrat" w:hAnsi="Montserrat"/>
              </w:rPr>
              <w:t>kontenerek</w:t>
            </w:r>
            <w:proofErr w:type="spellEnd"/>
            <w:r w:rsidRPr="00C93F58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br/>
            </w:r>
            <w:r w:rsidRPr="00C93F58">
              <w:rPr>
                <w:rFonts w:ascii="Montserrat" w:hAnsi="Montserrat"/>
              </w:rPr>
              <w:t>3</w:t>
            </w:r>
            <w:r>
              <w:rPr>
                <w:rFonts w:ascii="Montserrat" w:hAnsi="Montserrat"/>
              </w:rPr>
              <w:t>-</w:t>
            </w:r>
            <w:r w:rsidRPr="00C93F58">
              <w:rPr>
                <w:rFonts w:ascii="Montserrat" w:hAnsi="Montserrat"/>
              </w:rPr>
              <w:t>szufladowy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4D6A5E" w14:textId="77777777" w:rsidR="006C0694" w:rsidRPr="00466134" w:rsidRDefault="006C0694" w:rsidP="00A87ED0">
            <w:pPr>
              <w:spacing w:line="276" w:lineRule="auto"/>
              <w:jc w:val="center"/>
              <w:rPr>
                <w:rFonts w:ascii="Montserrat" w:hAnsi="Montserrat"/>
                <w:highlight w:val="green"/>
              </w:rPr>
            </w:pPr>
            <w:r w:rsidRPr="00C04768">
              <w:rPr>
                <w:rFonts w:ascii="Montserrat" w:hAnsi="Montserrat"/>
              </w:rPr>
              <w:t xml:space="preserve">15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F649C1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52782E07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4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1D4CE31B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7DE0A8" w14:textId="77777777" w:rsidR="006C0694" w:rsidRPr="00BF49CF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16</w:t>
            </w:r>
            <w:r w:rsidRPr="00BF49CF">
              <w:rPr>
                <w:rFonts w:ascii="Montserrat" w:eastAsia="Andale Sans UI" w:hAnsi="Montserrat"/>
                <w:kern w:val="3"/>
                <w:lang w:eastAsia="ja-JP" w:bidi="fa-IR"/>
              </w:rPr>
              <w:t>.3.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206419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szafa aktowa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ACEF79" w14:textId="77777777" w:rsidR="006C0694" w:rsidRPr="00466134" w:rsidRDefault="006C0694" w:rsidP="00A87ED0">
            <w:pPr>
              <w:spacing w:line="276" w:lineRule="auto"/>
              <w:jc w:val="center"/>
              <w:rPr>
                <w:rFonts w:ascii="Montserrat" w:hAnsi="Montserrat"/>
                <w:highlight w:val="green"/>
              </w:rPr>
            </w:pPr>
            <w:r w:rsidRPr="00C04768">
              <w:rPr>
                <w:rFonts w:ascii="Montserrat" w:hAnsi="Montserrat"/>
              </w:rPr>
              <w:t>3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6BA702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41F2DE74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7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218F4C14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B149EB" w14:textId="77777777" w:rsidR="006C0694" w:rsidRPr="00BF49CF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16</w:t>
            </w:r>
            <w:r w:rsidRPr="00BF49CF">
              <w:rPr>
                <w:rFonts w:ascii="Montserrat" w:eastAsia="Andale Sans UI" w:hAnsi="Montserrat"/>
                <w:kern w:val="3"/>
                <w:lang w:eastAsia="ja-JP" w:bidi="fa-IR"/>
              </w:rPr>
              <w:t>.4.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6D7E50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szafka gospodarcza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93708C" w14:textId="77777777" w:rsidR="006C0694" w:rsidRPr="00466134" w:rsidRDefault="006C0694" w:rsidP="00A87ED0">
            <w:pPr>
              <w:spacing w:line="276" w:lineRule="auto"/>
              <w:jc w:val="center"/>
              <w:rPr>
                <w:rFonts w:ascii="Montserrat" w:hAnsi="Montserrat"/>
                <w:highlight w:val="green"/>
              </w:rPr>
            </w:pPr>
            <w:r w:rsidRPr="00C04768">
              <w:rPr>
                <w:rFonts w:ascii="Montserrat" w:hAnsi="Montserrat"/>
              </w:rPr>
              <w:t>3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516827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051569FA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6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1B772E1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664DD8" w14:textId="77777777" w:rsidR="006C0694" w:rsidRPr="007D1FAB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lastRenderedPageBreak/>
              <w:t>17</w:t>
            </w:r>
            <w:r w:rsidRPr="007D1FA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C52240" w14:textId="77777777" w:rsidR="006C0694" w:rsidRPr="007D1FAB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 xml:space="preserve">Parter, </w:t>
            </w:r>
            <w:r w:rsidRPr="007D1FAB">
              <w:rPr>
                <w:rFonts w:ascii="Montserrat" w:hAnsi="Montserrat"/>
                <w:b/>
              </w:rPr>
              <w:t>I piętro,</w:t>
            </w:r>
            <w:r>
              <w:rPr>
                <w:rFonts w:ascii="Montserrat" w:hAnsi="Montserrat"/>
                <w:b/>
              </w:rPr>
              <w:t xml:space="preserve"> pomieszczenie nr 0.16,1.03/1.05/1.07, </w:t>
            </w:r>
            <w:r w:rsidRPr="007D1FAB">
              <w:rPr>
                <w:rFonts w:ascii="Montserrat" w:hAnsi="Montserrat"/>
                <w:b/>
              </w:rPr>
              <w:t>Adm</w:t>
            </w:r>
            <w:r>
              <w:rPr>
                <w:rFonts w:ascii="Montserrat" w:hAnsi="Montserrat"/>
                <w:b/>
              </w:rPr>
              <w:t>in</w:t>
            </w:r>
            <w:r w:rsidRPr="007D1FAB">
              <w:rPr>
                <w:rFonts w:ascii="Montserrat" w:hAnsi="Montserrat"/>
                <w:b/>
              </w:rPr>
              <w:t>ist</w:t>
            </w:r>
            <w:r>
              <w:rPr>
                <w:rFonts w:ascii="Montserrat" w:hAnsi="Montserrat"/>
                <w:b/>
              </w:rPr>
              <w:t>ra</w:t>
            </w:r>
            <w:r w:rsidRPr="007D1FAB">
              <w:rPr>
                <w:rFonts w:ascii="Montserrat" w:hAnsi="Montserrat"/>
                <w:b/>
              </w:rPr>
              <w:t>cja,</w:t>
            </w:r>
          </w:p>
          <w:p w14:paraId="51BFAF5D" w14:textId="77777777" w:rsidR="006C0694" w:rsidRPr="007D1FA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7D1FAB">
              <w:rPr>
                <w:rFonts w:ascii="Montserrat" w:hAnsi="Montserrat"/>
                <w:b/>
              </w:rPr>
              <w:t xml:space="preserve">budynek nr </w:t>
            </w:r>
            <w:r>
              <w:rPr>
                <w:rFonts w:ascii="Montserrat" w:hAnsi="Montserrat"/>
                <w:b/>
              </w:rPr>
              <w:t>5</w:t>
            </w:r>
          </w:p>
        </w:tc>
      </w:tr>
      <w:tr w:rsidR="006C0694" w:rsidRPr="00A64D7B" w14:paraId="6A766BA2" w14:textId="77777777" w:rsidTr="00A87ED0">
        <w:trPr>
          <w:trHeight w:val="291"/>
        </w:trPr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BEF163" w14:textId="77777777" w:rsidR="006C0694" w:rsidRPr="00F162C7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17</w:t>
            </w:r>
            <w:r w:rsidRPr="00F162C7">
              <w:rPr>
                <w:rFonts w:ascii="Montserrat" w:eastAsia="Andale Sans UI" w:hAnsi="Montserrat"/>
                <w:kern w:val="3"/>
                <w:lang w:eastAsia="ja-JP" w:bidi="fa-IR"/>
              </w:rPr>
              <w:t>.1.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3F400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stół konferencyjno-gabinetowy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8816F3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</w:t>
            </w:r>
            <w:r w:rsidRPr="00F32662">
              <w:rPr>
                <w:rFonts w:ascii="Montserrat" w:hAnsi="Montserrat"/>
              </w:rPr>
              <w:t xml:space="preserve"> szt.</w:t>
            </w: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E529FE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6F88B436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</w:t>
            </w:r>
            <w:r>
              <w:rPr>
                <w:rFonts w:ascii="Montserrat" w:hAnsi="Montserrat"/>
              </w:rPr>
              <w:t xml:space="preserve">punkcie 20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0FDE14B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0C14F8" w14:textId="77777777" w:rsidR="006C0694" w:rsidRPr="00F162C7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17.2.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8D563E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nadstawka na szafę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3274CC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2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B77BA5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5B0F31FF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11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CB5E868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B8FC65" w14:textId="77777777" w:rsidR="006C0694" w:rsidRPr="006B0D89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6B0D89">
              <w:rPr>
                <w:rFonts w:ascii="Montserrat" w:eastAsia="Andale Sans UI" w:hAnsi="Montserrat"/>
                <w:kern w:val="3"/>
                <w:lang w:eastAsia="ja-JP" w:bidi="fa-IR"/>
              </w:rPr>
              <w:t>17.3.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B79C2A" w14:textId="77777777" w:rsidR="006C0694" w:rsidRPr="006B0D89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6B0D89">
              <w:rPr>
                <w:rFonts w:ascii="Montserrat" w:hAnsi="Montserrat"/>
              </w:rPr>
              <w:t>nadstawka na szafę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EEB932" w14:textId="77777777" w:rsidR="006C0694" w:rsidRPr="006B0D89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6B0D89"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438703" w14:textId="77777777" w:rsidR="006C0694" w:rsidRPr="006B0D89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6B0D89">
              <w:rPr>
                <w:rFonts w:ascii="Montserrat" w:hAnsi="Montserrat"/>
              </w:rPr>
              <w:t xml:space="preserve">szczegółowy opis znajduje się </w:t>
            </w:r>
          </w:p>
          <w:p w14:paraId="599F3B61" w14:textId="77777777" w:rsidR="006C0694" w:rsidRPr="006B0D89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6B0D89">
              <w:rPr>
                <w:rFonts w:ascii="Montserrat" w:hAnsi="Montserrat"/>
              </w:rPr>
              <w:t>w punkcie 11 poniżej tabeli</w:t>
            </w:r>
          </w:p>
        </w:tc>
      </w:tr>
      <w:tr w:rsidR="006C0694" w:rsidRPr="00A64D7B" w14:paraId="4F2B527D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A1B465" w14:textId="77777777" w:rsidR="006C0694" w:rsidRPr="00FE54B9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18</w:t>
            </w:r>
            <w:r w:rsidRPr="00FE54B9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9285FF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  <w:highlight w:val="lightGray"/>
              </w:rPr>
              <w:t>Parter</w:t>
            </w:r>
            <w:r w:rsidRPr="00A64D7B">
              <w:rPr>
                <w:rFonts w:ascii="Montserrat" w:hAnsi="Montserrat"/>
                <w:b/>
                <w:highlight w:val="lightGray"/>
              </w:rPr>
              <w:t xml:space="preserve"> –</w:t>
            </w:r>
            <w:r>
              <w:rPr>
                <w:rFonts w:ascii="Montserrat" w:hAnsi="Montserrat"/>
                <w:b/>
                <w:highlight w:val="lightGray"/>
              </w:rPr>
              <w:t xml:space="preserve"> pomieszczenie nr 8, pokój lekarzy, blok operacyjny, Oddział Chirurgii Onkologicznej, budynek nr </w:t>
            </w:r>
            <w:r>
              <w:rPr>
                <w:rFonts w:ascii="Montserrat" w:hAnsi="Montserrat"/>
                <w:b/>
              </w:rPr>
              <w:t>3</w:t>
            </w:r>
          </w:p>
        </w:tc>
      </w:tr>
      <w:tr w:rsidR="006C0694" w:rsidRPr="00A64D7B" w14:paraId="5A6E8E44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0870DB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18.1.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DE6D87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biurko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1CCA6E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8EB780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2F2285AA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2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5DADFA04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54B9CB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18.2.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687A95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kontenerek</w:t>
            </w:r>
            <w:proofErr w:type="spellEnd"/>
            <w:r>
              <w:rPr>
                <w:rFonts w:ascii="Montserrat" w:hAnsi="Montserrat"/>
              </w:rPr>
              <w:t xml:space="preserve"> </w:t>
            </w:r>
          </w:p>
          <w:p w14:paraId="0A339E2B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3-szufladowy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478ACB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2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A49045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6C3F9116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w punkcie</w:t>
            </w:r>
            <w:r>
              <w:rPr>
                <w:rFonts w:ascii="Montserrat" w:hAnsi="Montserrat"/>
              </w:rPr>
              <w:t xml:space="preserve"> 4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AD2CFF0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5D638F" w14:textId="77777777" w:rsidR="006C0694" w:rsidRPr="00F162C7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18.3.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C16BAB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szafa aktowa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4C6FBD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677FC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729EA2A7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7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90FCE05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7FF9FD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18.4.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A6238C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szafka 6</w:t>
            </w:r>
            <w:r w:rsidRPr="006B0D89">
              <w:rPr>
                <w:rFonts w:ascii="Montserrat" w:hAnsi="Montserrat"/>
              </w:rPr>
              <w:t>-skrytkowa</w:t>
            </w:r>
            <w:r>
              <w:rPr>
                <w:rFonts w:ascii="Montserrat" w:hAnsi="Montserrat"/>
              </w:rPr>
              <w:t xml:space="preserve">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AE7405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2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A5CC91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12A5ADF8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9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54C4CBDD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5F883B" w14:textId="77777777" w:rsidR="006C0694" w:rsidRPr="00FE54B9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19</w:t>
            </w:r>
            <w:r w:rsidRPr="00FE54B9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FA275B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  <w:highlight w:val="lightGray"/>
              </w:rPr>
              <w:t>Parter</w:t>
            </w:r>
            <w:r w:rsidRPr="00A64D7B">
              <w:rPr>
                <w:rFonts w:ascii="Montserrat" w:hAnsi="Montserrat"/>
                <w:b/>
                <w:highlight w:val="lightGray"/>
              </w:rPr>
              <w:t xml:space="preserve"> –</w:t>
            </w:r>
            <w:r>
              <w:rPr>
                <w:rFonts w:ascii="Montserrat" w:hAnsi="Montserrat"/>
                <w:b/>
                <w:highlight w:val="lightGray"/>
              </w:rPr>
              <w:t xml:space="preserve"> pomieszczenie nr 17, pokój oddziałowej, blok operacyjny, Oddział Chirurgii Onkologicznej, budynek nr </w:t>
            </w:r>
            <w:r>
              <w:rPr>
                <w:rFonts w:ascii="Montserrat" w:hAnsi="Montserrat"/>
                <w:b/>
              </w:rPr>
              <w:t>3</w:t>
            </w:r>
          </w:p>
        </w:tc>
      </w:tr>
      <w:tr w:rsidR="006C0694" w:rsidRPr="00A64D7B" w14:paraId="04DB77B8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CDB627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19.1.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D1B9FB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biurko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D8946B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2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C2BC96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06C9C01B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2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3A70B684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C9240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19.2.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D39B3C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kontenerek</w:t>
            </w:r>
            <w:proofErr w:type="spellEnd"/>
            <w:r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br/>
              <w:t>3-szufladowy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F71B8B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2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E8A007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0A500231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</w:t>
            </w:r>
            <w:r>
              <w:rPr>
                <w:rFonts w:ascii="Montserrat" w:hAnsi="Montserrat"/>
              </w:rPr>
              <w:t xml:space="preserve">punkcie 4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5C10DD7E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16BFF2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19.3.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CE6029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szafa aktowa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4BD60A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 szt.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5F32F9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2F333F51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7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904692C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0E072A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19.4</w:t>
            </w:r>
            <w:r w:rsidRPr="00F162C7">
              <w:rPr>
                <w:rFonts w:ascii="Montserrat" w:eastAsia="Andale Sans UI" w:hAnsi="Montserrat"/>
                <w:kern w:val="3"/>
                <w:lang w:eastAsia="ja-JP" w:bidi="fa-IR"/>
              </w:rPr>
              <w:t>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35884F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szafka gospodarcza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BB256D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97A190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391DD86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6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A26A1D4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4390D4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19.5.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17F8AC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stolik kwadratowy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ABA849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63F580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1BCE0871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21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3AC31982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1B267F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19.6. 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A09FDD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regał otwarty z półkami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21D74C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4D5BBE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33C57FC3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5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96C6C29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B65682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19.7</w:t>
            </w:r>
            <w:r w:rsidRPr="00F162C7">
              <w:rPr>
                <w:rFonts w:ascii="Montserrat" w:eastAsia="Andale Sans UI" w:hAnsi="Montserrat"/>
                <w:kern w:val="3"/>
                <w:lang w:eastAsia="ja-JP" w:bidi="fa-IR"/>
              </w:rPr>
              <w:t>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21A19B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szafka 1-osobowa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416BC3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6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CFD103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73922A44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9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0A6975FC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7E4BAA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19.8.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29B2BF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szafa wąska ubraniowa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BAF1C6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6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DA0F18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0F820794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10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32A7832C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E00763" w14:textId="77777777" w:rsidR="006C0694" w:rsidRPr="005E26D1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20.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881557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  <w:highlight w:val="lightGray"/>
              </w:rPr>
              <w:t>Parter</w:t>
            </w:r>
            <w:r w:rsidRPr="00A64D7B">
              <w:rPr>
                <w:rFonts w:ascii="Montserrat" w:hAnsi="Montserrat"/>
                <w:b/>
                <w:highlight w:val="lightGray"/>
              </w:rPr>
              <w:t xml:space="preserve"> –</w:t>
            </w:r>
            <w:r>
              <w:rPr>
                <w:rFonts w:ascii="Montserrat" w:hAnsi="Montserrat"/>
                <w:b/>
                <w:highlight w:val="lightGray"/>
              </w:rPr>
              <w:t xml:space="preserve"> pomieszczenie nr 0.05, pokój biurowy, Administracja, </w:t>
            </w:r>
            <w:r>
              <w:rPr>
                <w:rFonts w:ascii="Montserrat" w:hAnsi="Montserrat"/>
                <w:b/>
                <w:highlight w:val="lightGray"/>
              </w:rPr>
              <w:br/>
              <w:t xml:space="preserve">budynek nr </w:t>
            </w:r>
            <w:r>
              <w:rPr>
                <w:rFonts w:ascii="Montserrat" w:hAnsi="Montserrat"/>
                <w:b/>
              </w:rPr>
              <w:t>5</w:t>
            </w:r>
          </w:p>
        </w:tc>
      </w:tr>
      <w:tr w:rsidR="006C0694" w:rsidRPr="00A64D7B" w14:paraId="365F80D6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5FFD48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20.1</w:t>
            </w:r>
            <w:r w:rsidRPr="00F162C7">
              <w:rPr>
                <w:rFonts w:ascii="Montserrat" w:eastAsia="Andale Sans UI" w:hAnsi="Montserrat"/>
                <w:kern w:val="3"/>
                <w:lang w:eastAsia="ja-JP" w:bidi="fa-IR"/>
              </w:rPr>
              <w:t>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84AC3F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biurko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D08E60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F3007F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7066E4A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2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81DB3F5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DE7061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20.2</w:t>
            </w:r>
            <w:r w:rsidRPr="00F162C7">
              <w:rPr>
                <w:rFonts w:ascii="Montserrat" w:eastAsia="Andale Sans UI" w:hAnsi="Montserrat"/>
                <w:kern w:val="3"/>
                <w:lang w:eastAsia="ja-JP" w:bidi="fa-IR"/>
              </w:rPr>
              <w:t>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89FC8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kontenerek</w:t>
            </w:r>
            <w:proofErr w:type="spellEnd"/>
            <w:r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br/>
              <w:t>3-szufladowy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A97EDD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74CA7D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3888EDF5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4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35BB7810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8DA3AF" w14:textId="77777777" w:rsidR="006C0694" w:rsidRPr="009154D1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9154D1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21.</w:t>
            </w:r>
          </w:p>
        </w:tc>
        <w:tc>
          <w:tcPr>
            <w:tcW w:w="76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CD36C9" w14:textId="77777777" w:rsidR="006C0694" w:rsidRPr="009154D1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9154D1">
              <w:rPr>
                <w:rFonts w:ascii="Montserrat" w:hAnsi="Montserrat"/>
                <w:b/>
              </w:rPr>
              <w:t>Parter</w:t>
            </w:r>
            <w:r>
              <w:rPr>
                <w:rFonts w:ascii="Montserrat" w:hAnsi="Montserrat"/>
                <w:b/>
              </w:rPr>
              <w:t xml:space="preserve"> </w:t>
            </w:r>
            <w:r w:rsidRPr="009154D1">
              <w:rPr>
                <w:rFonts w:ascii="Montserrat" w:hAnsi="Montserrat"/>
                <w:b/>
              </w:rPr>
              <w:t>-</w:t>
            </w:r>
            <w:r>
              <w:rPr>
                <w:rFonts w:ascii="Montserrat" w:hAnsi="Montserrat"/>
                <w:b/>
              </w:rPr>
              <w:t xml:space="preserve"> </w:t>
            </w:r>
            <w:r w:rsidRPr="009154D1">
              <w:rPr>
                <w:rFonts w:ascii="Montserrat" w:hAnsi="Montserrat"/>
                <w:b/>
              </w:rPr>
              <w:t xml:space="preserve">pomieszczenie P7, pokój kierownika przychodni CDITN, </w:t>
            </w:r>
            <w:r>
              <w:rPr>
                <w:rFonts w:ascii="Montserrat" w:hAnsi="Montserrat"/>
                <w:b/>
              </w:rPr>
              <w:br/>
            </w:r>
            <w:r w:rsidRPr="009154D1">
              <w:rPr>
                <w:rFonts w:ascii="Montserrat" w:hAnsi="Montserrat"/>
                <w:b/>
              </w:rPr>
              <w:t>budynek nr 8</w:t>
            </w:r>
          </w:p>
        </w:tc>
      </w:tr>
      <w:tr w:rsidR="006C0694" w:rsidRPr="00A64D7B" w14:paraId="724BA4A7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F9DCBE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21.1.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966A8B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biurko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824AB6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86BFD"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78F764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64B797E9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2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256EFD62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F880CB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21.2.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71DBC4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kontenerek</w:t>
            </w:r>
            <w:proofErr w:type="spellEnd"/>
            <w:r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br/>
              <w:t>3-szufladowy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08B6E2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86BFD"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5CDD48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1FA2038D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4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BFF93D5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FB652E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21.3.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65619E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szafa aktowa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5E9DF2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86BFD"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DE4BE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5F134BB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lastRenderedPageBreak/>
              <w:t xml:space="preserve">w punkcie 7 </w:t>
            </w:r>
            <w:r w:rsidRPr="00F32662">
              <w:rPr>
                <w:rFonts w:ascii="Montserrat" w:hAnsi="Montserrat"/>
              </w:rPr>
              <w:t>poniżej tabeli</w:t>
            </w:r>
          </w:p>
          <w:p w14:paraId="024C810D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6C0694" w:rsidRPr="00A64D7B" w14:paraId="2EC030CC" w14:textId="77777777" w:rsidTr="00A87ED0">
        <w:trPr>
          <w:trHeight w:val="291"/>
        </w:trPr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D7307E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lastRenderedPageBreak/>
              <w:t>21.4.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6C21A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szafka gospodarcza 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53A8E8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86BFD"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83B0AF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3A1E12B3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6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60F202EA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1CDECC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21.5.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9C0609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stolik kwadratowy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A05D84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86BFD"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30470E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0E229D1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21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0A5B6BAB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66B4FF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21.6.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3A5EAB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szafa aktowa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4EC3A0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2 </w:t>
            </w:r>
            <w:r w:rsidRPr="00B86BFD">
              <w:rPr>
                <w:rFonts w:ascii="Montserrat" w:hAnsi="Montserrat"/>
              </w:rPr>
              <w:t xml:space="preserve">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B3B47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651FA720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7 p</w:t>
            </w:r>
            <w:r w:rsidRPr="00F32662">
              <w:rPr>
                <w:rFonts w:ascii="Montserrat" w:hAnsi="Montserrat"/>
              </w:rPr>
              <w:t>oniżej tabeli</w:t>
            </w:r>
          </w:p>
        </w:tc>
      </w:tr>
      <w:tr w:rsidR="006C0694" w:rsidRPr="00A64D7B" w14:paraId="0863CBAE" w14:textId="77777777" w:rsidTr="00A87ED0">
        <w:trPr>
          <w:trHeight w:val="291"/>
        </w:trPr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3E27F4" w14:textId="77777777" w:rsidR="006C0694" w:rsidRPr="00FE363E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highlight w:val="green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21.7</w:t>
            </w:r>
            <w:r w:rsidRPr="00F162C7">
              <w:rPr>
                <w:rFonts w:ascii="Montserrat" w:eastAsia="Andale Sans UI" w:hAnsi="Montserrat"/>
                <w:kern w:val="3"/>
                <w:lang w:eastAsia="ja-JP" w:bidi="fa-IR"/>
              </w:rPr>
              <w:t>.</w:t>
            </w:r>
          </w:p>
        </w:tc>
        <w:tc>
          <w:tcPr>
            <w:tcW w:w="2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8FBB9F" w14:textId="77777777" w:rsidR="006C0694" w:rsidRPr="00C93F58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szafka 1-osobowa 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1D7F87" w14:textId="77777777" w:rsidR="006C0694" w:rsidRPr="00F32662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szt. </w:t>
            </w:r>
          </w:p>
        </w:tc>
        <w:tc>
          <w:tcPr>
            <w:tcW w:w="383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B243C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13DFB65D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</w:rPr>
              <w:t xml:space="preserve">w punkcie 9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</w:tbl>
    <w:p w14:paraId="77898708" w14:textId="77777777" w:rsidR="006C0694" w:rsidRDefault="006C0694" w:rsidP="006C0694">
      <w:pPr>
        <w:spacing w:line="360" w:lineRule="auto"/>
        <w:rPr>
          <w:rFonts w:ascii="Montserrat" w:hAnsi="Montserrat"/>
          <w:b/>
        </w:rPr>
      </w:pPr>
    </w:p>
    <w:p w14:paraId="720E4047" w14:textId="77777777" w:rsidR="006C0694" w:rsidRPr="00A64D7B" w:rsidRDefault="006C0694" w:rsidP="006C0694">
      <w:pPr>
        <w:spacing w:line="360" w:lineRule="auto"/>
        <w:rPr>
          <w:rFonts w:ascii="Montserrat" w:hAnsi="Montserrat"/>
          <w:b/>
        </w:rPr>
      </w:pPr>
      <w:r>
        <w:rPr>
          <w:rFonts w:ascii="Montserrat" w:hAnsi="Montserrat"/>
          <w:b/>
        </w:rPr>
        <w:t xml:space="preserve">Pakiet nr 2 </w:t>
      </w:r>
    </w:p>
    <w:tbl>
      <w:tblPr>
        <w:tblW w:w="8482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805"/>
        <w:gridCol w:w="8"/>
        <w:gridCol w:w="2496"/>
        <w:gridCol w:w="49"/>
        <w:gridCol w:w="153"/>
        <w:gridCol w:w="1137"/>
        <w:gridCol w:w="3834"/>
      </w:tblGrid>
      <w:tr w:rsidR="006C0694" w:rsidRPr="00A64D7B" w14:paraId="7411E96A" w14:textId="77777777" w:rsidTr="00A87ED0">
        <w:trPr>
          <w:trHeight w:val="737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7C4E618" w14:textId="77777777" w:rsidR="006C0694" w:rsidRPr="00C43B3C" w:rsidRDefault="006C0694" w:rsidP="00A87ED0">
            <w:pPr>
              <w:tabs>
                <w:tab w:val="left" w:pos="-426"/>
                <w:tab w:val="left" w:pos="110"/>
              </w:tabs>
              <w:snapToGrid w:val="0"/>
              <w:spacing w:line="276" w:lineRule="auto"/>
              <w:ind w:left="360" w:hanging="218"/>
              <w:jc w:val="center"/>
              <w:rPr>
                <w:rFonts w:ascii="Montserrat" w:hAnsi="Montserrat"/>
                <w:b/>
                <w:bCs/>
              </w:rPr>
            </w:pPr>
            <w:r w:rsidRPr="00C43B3C">
              <w:rPr>
                <w:rFonts w:ascii="Montserrat" w:hAnsi="Montserrat"/>
                <w:b/>
                <w:bCs/>
              </w:rPr>
              <w:t>L.p.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7BBFBC3" w14:textId="77777777" w:rsidR="006C0694" w:rsidRPr="00C43B3C" w:rsidRDefault="006C0694" w:rsidP="00A87ED0">
            <w:pPr>
              <w:tabs>
                <w:tab w:val="center" w:pos="4536"/>
                <w:tab w:val="right" w:pos="9072"/>
              </w:tabs>
              <w:snapToGrid w:val="0"/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C43B3C">
              <w:rPr>
                <w:rFonts w:ascii="Montserrat" w:hAnsi="Montserrat"/>
                <w:b/>
              </w:rPr>
              <w:t>Nazwa asortymentu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1B647E7" w14:textId="77777777" w:rsidR="006C0694" w:rsidRPr="00C43B3C" w:rsidRDefault="006C0694" w:rsidP="00A87ED0">
            <w:pPr>
              <w:snapToGrid w:val="0"/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C43B3C">
              <w:rPr>
                <w:rFonts w:ascii="Montserrat" w:hAnsi="Montserrat"/>
                <w:b/>
              </w:rPr>
              <w:t>Ilość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F11727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Uwagi</w:t>
            </w:r>
          </w:p>
        </w:tc>
      </w:tr>
      <w:tr w:rsidR="006C0694" w:rsidRPr="00A64D7B" w14:paraId="196668E6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3474D3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highlight w:val="lightGray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highlight w:val="lightGray"/>
                <w:lang w:eastAsia="ja-JP" w:bidi="fa-IR"/>
              </w:rPr>
              <w:t>1.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72C374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 xml:space="preserve">Parter – pomieszczenie nr H21, Zakład Patomorfologii, </w:t>
            </w:r>
            <w:r w:rsidRPr="00C43B3C">
              <w:rPr>
                <w:rFonts w:ascii="Montserrat" w:hAnsi="Montserrat"/>
                <w:b/>
              </w:rPr>
              <w:t xml:space="preserve">CDITN, </w:t>
            </w:r>
          </w:p>
          <w:p w14:paraId="66C11C45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  <w:b/>
              </w:rPr>
              <w:t xml:space="preserve">budynek nr 8 </w:t>
            </w:r>
          </w:p>
        </w:tc>
      </w:tr>
      <w:tr w:rsidR="006C0694" w:rsidRPr="00A64D7B" w14:paraId="63CEB39E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D2ED44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1.1.</w:t>
            </w:r>
          </w:p>
        </w:tc>
        <w:tc>
          <w:tcPr>
            <w:tcW w:w="25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E4F58A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C43B3C">
              <w:rPr>
                <w:rFonts w:ascii="Montserrat" w:hAnsi="Montserrat"/>
                <w:bCs/>
              </w:rPr>
              <w:t xml:space="preserve">otel obrotowy </w:t>
            </w:r>
            <w:r w:rsidRPr="00C43B3C">
              <w:rPr>
                <w:rFonts w:ascii="Montserrat" w:hAnsi="Montserrat"/>
                <w:bCs/>
              </w:rPr>
              <w:br/>
              <w:t>z zagłówkiem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C6C93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1CE1B2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5AF428D1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5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682B6D39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D8F24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F90A47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 xml:space="preserve">Parter – pomieszczenie nr A24, </w:t>
            </w:r>
            <w:r w:rsidRPr="00C43B3C">
              <w:rPr>
                <w:rFonts w:ascii="Montserrat" w:hAnsi="Montserrat"/>
                <w:b/>
              </w:rPr>
              <w:t>Apteka, CDITN</w:t>
            </w:r>
          </w:p>
          <w:p w14:paraId="580C3A75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i/>
              </w:rPr>
            </w:pPr>
            <w:r w:rsidRPr="00C43B3C">
              <w:rPr>
                <w:rFonts w:ascii="Montserrat" w:hAnsi="Montserrat"/>
                <w:b/>
              </w:rPr>
              <w:t xml:space="preserve">budynek nr 8 </w:t>
            </w:r>
          </w:p>
        </w:tc>
      </w:tr>
      <w:tr w:rsidR="006C0694" w:rsidRPr="00A64D7B" w14:paraId="0B9D962B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0A11ED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2.1.</w:t>
            </w:r>
          </w:p>
        </w:tc>
        <w:tc>
          <w:tcPr>
            <w:tcW w:w="25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5E925B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k</w:t>
            </w:r>
            <w:r w:rsidRPr="00C43B3C">
              <w:rPr>
                <w:rFonts w:ascii="Montserrat" w:hAnsi="Montserrat"/>
              </w:rPr>
              <w:t xml:space="preserve">rzesło tapicerowane 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17E0F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8EDC67D" w14:textId="77777777" w:rsidR="006C0694" w:rsidRPr="00A53553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53553">
              <w:rPr>
                <w:rFonts w:ascii="Montserrat" w:hAnsi="Montserrat"/>
              </w:rPr>
              <w:t xml:space="preserve">szczegółowy opis znajduje się </w:t>
            </w:r>
          </w:p>
          <w:p w14:paraId="44E4765D" w14:textId="77777777" w:rsidR="006C0694" w:rsidRPr="00A53553" w:rsidRDefault="006C0694" w:rsidP="00A87ED0">
            <w:pPr>
              <w:spacing w:line="276" w:lineRule="auto"/>
              <w:rPr>
                <w:rFonts w:ascii="Montserrat" w:hAnsi="Montserrat"/>
                <w:b/>
                <w:i/>
              </w:rPr>
            </w:pPr>
            <w:r w:rsidRPr="00A53553">
              <w:rPr>
                <w:rFonts w:ascii="Montserrat" w:hAnsi="Montserrat"/>
              </w:rPr>
              <w:t>w punkcie</w:t>
            </w:r>
            <w:r>
              <w:rPr>
                <w:rFonts w:ascii="Montserrat" w:hAnsi="Montserrat"/>
              </w:rPr>
              <w:t xml:space="preserve"> 1</w:t>
            </w:r>
            <w:r w:rsidRPr="00A53553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46178359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96B4EE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3.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A7E8FA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>Parter – pomieszczenie nr 027A,</w:t>
            </w:r>
            <w:r w:rsidRPr="00C43B3C">
              <w:rPr>
                <w:rFonts w:ascii="Montserrat" w:hAnsi="Montserrat"/>
                <w:b/>
              </w:rPr>
              <w:t xml:space="preserve"> Oddział Kliniczny Radioterapii,</w:t>
            </w:r>
          </w:p>
          <w:p w14:paraId="63A1827B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  <w:b/>
              </w:rPr>
              <w:t>budynek nr 2</w:t>
            </w:r>
          </w:p>
        </w:tc>
      </w:tr>
      <w:tr w:rsidR="006C0694" w:rsidRPr="00A64D7B" w14:paraId="6DF452EB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16BEEF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3.1.</w:t>
            </w:r>
          </w:p>
        </w:tc>
        <w:tc>
          <w:tcPr>
            <w:tcW w:w="25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A782E1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C43B3C">
              <w:rPr>
                <w:rFonts w:ascii="Montserrat" w:hAnsi="Montserrat"/>
                <w:bCs/>
              </w:rPr>
              <w:t xml:space="preserve">otel obrotowy </w:t>
            </w:r>
            <w:r w:rsidRPr="00C43B3C">
              <w:rPr>
                <w:rFonts w:ascii="Montserrat" w:hAnsi="Montserrat"/>
                <w:bCs/>
              </w:rPr>
              <w:br/>
              <w:t>z zagłówkiem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3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54EA73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  <w:highlight w:val="lightGray"/>
              </w:rPr>
            </w:pPr>
            <w:r w:rsidRPr="00C43B3C">
              <w:rPr>
                <w:rFonts w:ascii="Montserrat" w:hAnsi="Montserrat"/>
              </w:rPr>
              <w:t>1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B3093B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5E75F2E6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>
              <w:rPr>
                <w:rFonts w:ascii="Montserrat" w:hAnsi="Montserrat"/>
              </w:rPr>
              <w:t>w punkcie 5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27DB959C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1DFAC1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3.2.</w:t>
            </w:r>
          </w:p>
        </w:tc>
        <w:tc>
          <w:tcPr>
            <w:tcW w:w="25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29A1D9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rzesło plastikowe</w:t>
            </w:r>
          </w:p>
        </w:tc>
        <w:tc>
          <w:tcPr>
            <w:tcW w:w="13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2AC3F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>2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069905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55292E21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3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5623B231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07518C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4.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D03376" w14:textId="77777777" w:rsidR="006C0694" w:rsidRPr="00C04768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C43B3C">
              <w:rPr>
                <w:rFonts w:ascii="Montserrat" w:hAnsi="Montserrat"/>
                <w:b/>
              </w:rPr>
              <w:t xml:space="preserve">I Piętro – pomieszczenie nr 113, Dział </w:t>
            </w:r>
            <w:r>
              <w:rPr>
                <w:rFonts w:ascii="Montserrat" w:hAnsi="Montserrat"/>
                <w:b/>
              </w:rPr>
              <w:t>Fizjoterapii O</w:t>
            </w:r>
            <w:r w:rsidRPr="00C04768">
              <w:rPr>
                <w:rFonts w:ascii="Montserrat" w:hAnsi="Montserrat"/>
                <w:b/>
              </w:rPr>
              <w:t>nkologicznej, ORO</w:t>
            </w:r>
          </w:p>
          <w:p w14:paraId="73531A45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C04768">
              <w:rPr>
                <w:rFonts w:ascii="Montserrat" w:hAnsi="Montserrat"/>
                <w:b/>
              </w:rPr>
              <w:t>budynek nr 10</w:t>
            </w:r>
          </w:p>
        </w:tc>
      </w:tr>
      <w:tr w:rsidR="006C0694" w:rsidRPr="00A64D7B" w14:paraId="6921D351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77D5A6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4.1.</w:t>
            </w:r>
          </w:p>
        </w:tc>
        <w:tc>
          <w:tcPr>
            <w:tcW w:w="25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4BFE99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rzesło plastikowe</w:t>
            </w:r>
          </w:p>
        </w:tc>
        <w:tc>
          <w:tcPr>
            <w:tcW w:w="13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2FD64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>4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F9595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0A5ACD">
              <w:rPr>
                <w:rFonts w:ascii="Montserrat" w:hAnsi="Montserrat"/>
              </w:rPr>
              <w:t xml:space="preserve">szczegółowy opis znajduje się </w:t>
            </w:r>
          </w:p>
          <w:p w14:paraId="21CA4E12" w14:textId="77777777" w:rsidR="006C0694" w:rsidRPr="000A5ACD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0A5ACD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3 </w:t>
            </w:r>
            <w:r w:rsidRPr="000A5ACD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67BA76BD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B4AEE7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5.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BA6C403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  <w:b/>
              </w:rPr>
              <w:t>Parter – pomi</w:t>
            </w:r>
            <w:r>
              <w:rPr>
                <w:rFonts w:ascii="Montserrat" w:hAnsi="Montserrat"/>
                <w:b/>
              </w:rPr>
              <w:t>eszczenie nr 118</w:t>
            </w:r>
            <w:r w:rsidRPr="00C43B3C">
              <w:rPr>
                <w:rFonts w:ascii="Montserrat" w:hAnsi="Montserrat"/>
                <w:b/>
              </w:rPr>
              <w:t xml:space="preserve">, </w:t>
            </w:r>
            <w:r w:rsidRPr="00EB1068">
              <w:rPr>
                <w:rFonts w:ascii="Montserrat" w:hAnsi="Montserrat"/>
                <w:b/>
              </w:rPr>
              <w:t>Oddział Chirurgii</w:t>
            </w:r>
            <w:r>
              <w:rPr>
                <w:rFonts w:ascii="Montserrat" w:hAnsi="Montserrat"/>
                <w:b/>
              </w:rPr>
              <w:t xml:space="preserve"> Onkologicznej </w:t>
            </w:r>
            <w:r w:rsidRPr="00C43B3C">
              <w:rPr>
                <w:rFonts w:ascii="Montserrat" w:hAnsi="Montserrat"/>
                <w:b/>
              </w:rPr>
              <w:br/>
              <w:t xml:space="preserve">budynek nr 3 </w:t>
            </w:r>
          </w:p>
        </w:tc>
      </w:tr>
      <w:tr w:rsidR="006C0694" w:rsidRPr="00A64D7B" w14:paraId="19B73AB0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6A0DB8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5.1.</w:t>
            </w:r>
          </w:p>
        </w:tc>
        <w:tc>
          <w:tcPr>
            <w:tcW w:w="25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9D3C9D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C43B3C">
              <w:rPr>
                <w:rFonts w:ascii="Montserrat" w:hAnsi="Montserrat"/>
                <w:bCs/>
              </w:rPr>
              <w:t xml:space="preserve">otel obrotowy </w:t>
            </w:r>
            <w:r w:rsidRPr="00C43B3C">
              <w:rPr>
                <w:rFonts w:ascii="Montserrat" w:hAnsi="Montserrat"/>
                <w:bCs/>
              </w:rPr>
              <w:br/>
              <w:t>z zagłówkiem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B14BF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C7C8B1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636AF7F4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5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39C6B863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532CC2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6.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E8D883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</w:rPr>
              <w:t xml:space="preserve">I Piętro – pomieszczenie nr 103, </w:t>
            </w:r>
            <w:r>
              <w:rPr>
                <w:rFonts w:ascii="Montserrat" w:hAnsi="Montserrat"/>
                <w:b/>
              </w:rPr>
              <w:t xml:space="preserve">Odcinek </w:t>
            </w:r>
            <w:r w:rsidRPr="00BB3939">
              <w:rPr>
                <w:rFonts w:ascii="Montserrat" w:hAnsi="Montserrat"/>
                <w:b/>
              </w:rPr>
              <w:t>Intensywn</w:t>
            </w:r>
            <w:r>
              <w:rPr>
                <w:rFonts w:ascii="Montserrat" w:hAnsi="Montserrat"/>
                <w:b/>
              </w:rPr>
              <w:t>ego</w:t>
            </w:r>
            <w:r w:rsidRPr="00BB3939">
              <w:rPr>
                <w:rFonts w:ascii="Montserrat" w:hAnsi="Montserrat"/>
                <w:b/>
              </w:rPr>
              <w:t xml:space="preserve"> Nadz</w:t>
            </w:r>
            <w:r>
              <w:rPr>
                <w:rFonts w:ascii="Montserrat" w:hAnsi="Montserrat"/>
                <w:b/>
              </w:rPr>
              <w:t xml:space="preserve">oru </w:t>
            </w:r>
            <w:r w:rsidRPr="00BB3939">
              <w:rPr>
                <w:rFonts w:ascii="Montserrat" w:hAnsi="Montserrat"/>
                <w:b/>
              </w:rPr>
              <w:t>Pooperacyjn</w:t>
            </w:r>
            <w:r>
              <w:rPr>
                <w:rFonts w:ascii="Montserrat" w:hAnsi="Montserrat"/>
                <w:b/>
              </w:rPr>
              <w:t>ego</w:t>
            </w:r>
            <w:r w:rsidRPr="00BB3939">
              <w:rPr>
                <w:rFonts w:ascii="Montserrat" w:hAnsi="Montserrat"/>
                <w:b/>
              </w:rPr>
              <w:t xml:space="preserve">, </w:t>
            </w:r>
            <w:r w:rsidRPr="00C43B3C">
              <w:rPr>
                <w:rFonts w:ascii="Montserrat" w:hAnsi="Montserrat"/>
                <w:b/>
              </w:rPr>
              <w:t xml:space="preserve">Oddział Chirurgii Onkologicznej, budynek nr 3 </w:t>
            </w:r>
          </w:p>
        </w:tc>
      </w:tr>
      <w:tr w:rsidR="006C0694" w:rsidRPr="00A64D7B" w14:paraId="2D32FA8F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9C7A8C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6.1.</w:t>
            </w:r>
          </w:p>
        </w:tc>
        <w:tc>
          <w:tcPr>
            <w:tcW w:w="25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160966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rzesło obrotowe tapicerowane 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738545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4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C5B2B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71D255D0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w pu</w:t>
            </w:r>
            <w:r>
              <w:rPr>
                <w:rFonts w:ascii="Montserrat" w:hAnsi="Montserrat"/>
              </w:rPr>
              <w:t>nkcie 4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0D5021DB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C30C4E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6.2.</w:t>
            </w:r>
          </w:p>
        </w:tc>
        <w:tc>
          <w:tcPr>
            <w:tcW w:w="25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BBC356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hAnsi="Montserrat"/>
                <w:bCs/>
              </w:rPr>
              <w:t xml:space="preserve">Fotel obrotowy </w:t>
            </w:r>
            <w:r w:rsidRPr="00C43B3C">
              <w:rPr>
                <w:rFonts w:ascii="Montserrat" w:hAnsi="Montserrat"/>
                <w:bCs/>
              </w:rPr>
              <w:br/>
              <w:t>z zagłówkiem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17A28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1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8280D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6B253431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w pu</w:t>
            </w:r>
            <w:r>
              <w:rPr>
                <w:rFonts w:ascii="Montserrat" w:hAnsi="Montserrat"/>
              </w:rPr>
              <w:t xml:space="preserve">nkcie 5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25F5ACA3" w14:textId="77777777" w:rsidTr="00A87ED0">
        <w:trPr>
          <w:trHeight w:val="493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2F9152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7.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E6CA8E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C43B3C">
              <w:rPr>
                <w:rFonts w:ascii="Montserrat" w:hAnsi="Montserrat"/>
                <w:b/>
              </w:rPr>
              <w:t>I Piętro – pomieszczenie nr 1.12</w:t>
            </w:r>
            <w:r>
              <w:rPr>
                <w:rFonts w:ascii="Montserrat" w:hAnsi="Montserrat"/>
                <w:b/>
              </w:rPr>
              <w:t xml:space="preserve">, </w:t>
            </w:r>
            <w:proofErr w:type="spellStart"/>
            <w:r>
              <w:rPr>
                <w:rFonts w:ascii="Montserrat" w:hAnsi="Montserrat"/>
                <w:b/>
              </w:rPr>
              <w:t>DIiBI</w:t>
            </w:r>
            <w:proofErr w:type="spellEnd"/>
            <w:r w:rsidRPr="006822A0">
              <w:rPr>
                <w:rFonts w:ascii="Montserrat" w:hAnsi="Montserrat"/>
                <w:b/>
              </w:rPr>
              <w:t>,</w:t>
            </w:r>
            <w:r w:rsidRPr="00C43B3C">
              <w:rPr>
                <w:rFonts w:ascii="Montserrat" w:hAnsi="Montserrat"/>
                <w:b/>
              </w:rPr>
              <w:t xml:space="preserve"> </w:t>
            </w:r>
            <w:r w:rsidRPr="00C43B3C">
              <w:rPr>
                <w:rFonts w:ascii="Montserrat" w:hAnsi="Montserrat"/>
                <w:b/>
              </w:rPr>
              <w:br/>
              <w:t>budynek nr 9</w:t>
            </w:r>
          </w:p>
        </w:tc>
      </w:tr>
      <w:tr w:rsidR="006C0694" w:rsidRPr="00A64D7B" w14:paraId="38596CEC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ECB737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7.1.</w:t>
            </w:r>
          </w:p>
        </w:tc>
        <w:tc>
          <w:tcPr>
            <w:tcW w:w="25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3D9632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C43B3C">
              <w:rPr>
                <w:rFonts w:ascii="Montserrat" w:hAnsi="Montserrat"/>
                <w:bCs/>
              </w:rPr>
              <w:t>otel obrotowy z zagłówkiem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B7AE24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3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A07AD8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61955136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b/>
                <w:i/>
              </w:rPr>
            </w:pPr>
            <w:r>
              <w:rPr>
                <w:rFonts w:ascii="Montserrat" w:hAnsi="Montserrat"/>
              </w:rPr>
              <w:t>w punkcie 5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0B320BB0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B45E38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8.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8F64EE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</w:rPr>
              <w:t xml:space="preserve">I piętro – pomieszczenie nr 124, Oddział Kliniczny Radioterapii,  </w:t>
            </w:r>
          </w:p>
          <w:p w14:paraId="531FEF74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C43B3C">
              <w:rPr>
                <w:rFonts w:ascii="Montserrat" w:hAnsi="Montserrat"/>
                <w:b/>
              </w:rPr>
              <w:lastRenderedPageBreak/>
              <w:t xml:space="preserve">budynek nr 4 </w:t>
            </w:r>
          </w:p>
        </w:tc>
      </w:tr>
      <w:tr w:rsidR="006C0694" w:rsidRPr="00A64D7B" w14:paraId="14B867F7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F70A8C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lastRenderedPageBreak/>
              <w:t>8.1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5C6BC3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f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otel rozkładany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9ED595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3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748262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75BAA77D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6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66FCF235" w14:textId="77777777" w:rsidTr="00A87ED0">
        <w:trPr>
          <w:trHeight w:val="291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792475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9.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78590C" w14:textId="77777777" w:rsidR="006C0694" w:rsidRPr="00C74616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 xml:space="preserve">I piętro – </w:t>
            </w:r>
            <w:r w:rsidRPr="00C43B3C">
              <w:rPr>
                <w:rFonts w:ascii="Montserrat" w:hAnsi="Montserrat"/>
                <w:b/>
              </w:rPr>
              <w:t>pomieszczenie nr 106-109,111,120-121, Pracownia Brachyterapii, Oddział Kliniczny Radioterapii</w:t>
            </w:r>
            <w:r>
              <w:rPr>
                <w:rFonts w:ascii="Montserrat" w:hAnsi="Montserrat"/>
                <w:b/>
              </w:rPr>
              <w:t>,</w:t>
            </w:r>
            <w:r w:rsidRPr="00C43B3C">
              <w:rPr>
                <w:rFonts w:ascii="Montserrat" w:hAnsi="Montserrat"/>
                <w:b/>
              </w:rPr>
              <w:t xml:space="preserve"> budynek nr 2</w:t>
            </w:r>
          </w:p>
        </w:tc>
      </w:tr>
      <w:tr w:rsidR="006C0694" w:rsidRPr="00A64D7B" w14:paraId="206C5FE4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E4C039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9.1.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AF0826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C43B3C">
              <w:rPr>
                <w:rFonts w:ascii="Montserrat" w:hAnsi="Montserrat"/>
                <w:bCs/>
              </w:rPr>
              <w:t>otel obrotowy</w:t>
            </w:r>
            <w:r w:rsidRPr="00C43B3C">
              <w:rPr>
                <w:rFonts w:ascii="Montserrat" w:hAnsi="Montserrat"/>
                <w:bCs/>
              </w:rPr>
              <w:br/>
              <w:t xml:space="preserve"> z zagłówkiem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D8718B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20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88D63C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758F95A2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5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4395910E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A76100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10.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413F86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 xml:space="preserve">Parter – </w:t>
            </w:r>
            <w:r w:rsidRPr="00C43B3C">
              <w:rPr>
                <w:rFonts w:ascii="Montserrat" w:hAnsi="Montserrat"/>
                <w:b/>
              </w:rPr>
              <w:t xml:space="preserve">pomieszczenie nr 024A, Konsylium Onkologiczne,  </w:t>
            </w:r>
          </w:p>
          <w:p w14:paraId="0A2EE1B5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</w:rPr>
              <w:t>budynek nr 4</w:t>
            </w:r>
          </w:p>
        </w:tc>
      </w:tr>
      <w:tr w:rsidR="006C0694" w:rsidRPr="00A64D7B" w14:paraId="07294FC9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EA97AE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10.1.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C9E6FF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C43B3C">
              <w:rPr>
                <w:rFonts w:ascii="Montserrat" w:hAnsi="Montserrat"/>
                <w:bCs/>
              </w:rPr>
              <w:t xml:space="preserve">otel obrotowy </w:t>
            </w:r>
            <w:r w:rsidRPr="00C43B3C">
              <w:rPr>
                <w:rFonts w:ascii="Montserrat" w:hAnsi="Montserrat"/>
                <w:bCs/>
              </w:rPr>
              <w:br/>
              <w:t>z zagłówkiem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AF96FC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>1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400CEC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643CAF98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  <w:highlight w:val="lightGray"/>
              </w:rPr>
            </w:pPr>
            <w:r>
              <w:rPr>
                <w:rFonts w:ascii="Montserrat" w:hAnsi="Montserrat"/>
              </w:rPr>
              <w:t xml:space="preserve">w punkcie 5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12C11E7A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E68545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11.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938B32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>I piętro –</w:t>
            </w:r>
            <w:r w:rsidRPr="00C43B3C">
              <w:rPr>
                <w:rFonts w:ascii="Montserrat" w:hAnsi="Montserrat"/>
                <w:b/>
              </w:rPr>
              <w:t xml:space="preserve"> pomieszczenie nr 113, Oddział Onkologii Klinicznej, CDITN </w:t>
            </w:r>
          </w:p>
          <w:p w14:paraId="0B4FE2EC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</w:rPr>
              <w:t>budynek nr 8</w:t>
            </w:r>
          </w:p>
        </w:tc>
      </w:tr>
      <w:tr w:rsidR="006C0694" w:rsidRPr="00A64D7B" w14:paraId="33128643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BADE47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11.1.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EE06DC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</w:t>
            </w:r>
            <w:r w:rsidRPr="00C43B3C">
              <w:rPr>
                <w:rFonts w:ascii="Montserrat" w:hAnsi="Montserrat"/>
              </w:rPr>
              <w:t xml:space="preserve">ofa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A0130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>1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C4B0E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16B82FE8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8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0F4D42EE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B58DE8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11.2.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11E7C2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krzesło stacjonarne </w:t>
            </w:r>
            <w:r>
              <w:rPr>
                <w:rFonts w:ascii="Montserrat" w:hAnsi="Montserrat"/>
              </w:rPr>
              <w:br/>
              <w:t xml:space="preserve">z podłokietnikiem </w:t>
            </w:r>
            <w:r>
              <w:rPr>
                <w:rFonts w:ascii="Montserrat" w:hAnsi="Montserrat"/>
              </w:rPr>
              <w:br/>
              <w:t>(sztaplowane)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4B53A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 xml:space="preserve">3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92AF1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5D513438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2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3CFDC465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0D5E3C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12.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E4D8FE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>II piętro –</w:t>
            </w:r>
            <w:r>
              <w:rPr>
                <w:rFonts w:ascii="Montserrat" w:hAnsi="Montserrat"/>
                <w:b/>
              </w:rPr>
              <w:t xml:space="preserve"> pomieszczenie nr 213</w:t>
            </w:r>
            <w:r w:rsidRPr="00C43B3C">
              <w:rPr>
                <w:rFonts w:ascii="Montserrat" w:hAnsi="Montserrat"/>
                <w:b/>
              </w:rPr>
              <w:t xml:space="preserve">, Oddział Onkologii Klinicznej, CDITN </w:t>
            </w:r>
          </w:p>
          <w:p w14:paraId="67658720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  <w:b/>
              </w:rPr>
              <w:t>budynek nr 8</w:t>
            </w:r>
          </w:p>
        </w:tc>
      </w:tr>
      <w:tr w:rsidR="006C0694" w:rsidRPr="00A64D7B" w14:paraId="28A8ED28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643480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12.1.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3EFC3A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</w:rPr>
              <w:t xml:space="preserve">sofa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5EFBF0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  <w:b/>
                <w:highlight w:val="lightGray"/>
              </w:rPr>
            </w:pPr>
            <w:r w:rsidRPr="00C43B3C">
              <w:rPr>
                <w:rFonts w:ascii="Montserrat" w:hAnsi="Montserrat"/>
              </w:rPr>
              <w:t>1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F3E8DF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7239A62C" w14:textId="77777777" w:rsidR="006C0694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>
              <w:rPr>
                <w:rFonts w:ascii="Montserrat" w:hAnsi="Montserrat"/>
              </w:rPr>
              <w:t>w punkcie 8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736AF1B3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9EE514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12.2.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C73065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krzesło stacjonarne </w:t>
            </w:r>
            <w:r>
              <w:rPr>
                <w:rFonts w:ascii="Montserrat" w:hAnsi="Montserrat"/>
              </w:rPr>
              <w:br/>
              <w:t xml:space="preserve">z podłokietnikiem </w:t>
            </w:r>
            <w:r>
              <w:rPr>
                <w:rFonts w:ascii="Montserrat" w:hAnsi="Montserrat"/>
              </w:rPr>
              <w:br/>
              <w:t xml:space="preserve">(sztaplowane)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985D8C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>3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4988F2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59177185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 2</w:t>
            </w:r>
            <w:r w:rsidRPr="00A64D7B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1AF65DD6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C75FEE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6822A0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13.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B809B3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>
              <w:rPr>
                <w:rFonts w:ascii="Montserrat" w:hAnsi="Montserrat"/>
                <w:b/>
                <w:highlight w:val="lightGray"/>
              </w:rPr>
              <w:t>Parter, I, II piętro</w:t>
            </w:r>
            <w:r>
              <w:rPr>
                <w:rFonts w:ascii="Montserrat" w:hAnsi="Montserrat"/>
                <w:b/>
              </w:rPr>
              <w:t xml:space="preserve"> </w:t>
            </w:r>
            <w:r w:rsidRPr="00C43B3C">
              <w:rPr>
                <w:rFonts w:ascii="Montserrat" w:hAnsi="Montserrat"/>
                <w:b/>
                <w:highlight w:val="lightGray"/>
              </w:rPr>
              <w:t>–</w:t>
            </w:r>
            <w:r>
              <w:rPr>
                <w:rFonts w:ascii="Montserrat" w:hAnsi="Montserrat"/>
                <w:b/>
              </w:rPr>
              <w:t xml:space="preserve"> </w:t>
            </w:r>
            <w:r w:rsidRPr="006822A0">
              <w:rPr>
                <w:rFonts w:ascii="Montserrat" w:hAnsi="Montserrat"/>
                <w:b/>
              </w:rPr>
              <w:t>korytarz</w:t>
            </w:r>
            <w:r w:rsidRPr="00C43B3C">
              <w:rPr>
                <w:rFonts w:ascii="Montserrat" w:hAnsi="Montserrat"/>
                <w:b/>
              </w:rPr>
              <w:t xml:space="preserve">, Oddział Onkologii Klinicznej, CDITN </w:t>
            </w:r>
          </w:p>
          <w:p w14:paraId="0658E283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  <w:b/>
              </w:rPr>
              <w:t>budynek nr 8</w:t>
            </w:r>
          </w:p>
        </w:tc>
      </w:tr>
      <w:tr w:rsidR="006C0694" w:rsidRPr="00A64D7B" w14:paraId="369E5D96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7A8E97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13.1.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BD2B5F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 xml:space="preserve">szezlong dla pacjentów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5A05F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>6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63394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7E059126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9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06944CEB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7903DA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13.2.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95C385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 xml:space="preserve">krzesło do poczekalni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AB2F0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 xml:space="preserve">120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F7111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szczegółowy opis znajduje się </w:t>
            </w:r>
          </w:p>
          <w:p w14:paraId="4E113E6A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 punkcie</w:t>
            </w:r>
            <w:r w:rsidRPr="00A64D7B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 xml:space="preserve">2 </w:t>
            </w:r>
            <w:r w:rsidRPr="00A64D7B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35BC385E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5786C7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 xml:space="preserve">14. 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DA24A1" w14:textId="77777777" w:rsidR="006C0694" w:rsidRPr="00554C56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C43B3C">
              <w:rPr>
                <w:rFonts w:ascii="Montserrat" w:hAnsi="Montserrat"/>
                <w:b/>
              </w:rPr>
              <w:t>Parter – pomieszczenie b</w:t>
            </w:r>
            <w:r>
              <w:rPr>
                <w:rFonts w:ascii="Montserrat" w:hAnsi="Montserrat"/>
                <w:b/>
              </w:rPr>
              <w:t xml:space="preserve">ez </w:t>
            </w:r>
            <w:r w:rsidRPr="00C43B3C">
              <w:rPr>
                <w:rFonts w:ascii="Montserrat" w:hAnsi="Montserrat"/>
                <w:b/>
              </w:rPr>
              <w:t>n</w:t>
            </w:r>
            <w:r>
              <w:rPr>
                <w:rFonts w:ascii="Montserrat" w:hAnsi="Montserrat"/>
                <w:b/>
              </w:rPr>
              <w:t>umeru,</w:t>
            </w:r>
            <w:r w:rsidRPr="00C43B3C">
              <w:rPr>
                <w:rFonts w:ascii="Montserrat" w:hAnsi="Montserrat"/>
                <w:b/>
              </w:rPr>
              <w:t xml:space="preserve"> Zakład Diagnostyki Laboratoryjnej, CDITN budynek nr 8</w:t>
            </w:r>
          </w:p>
        </w:tc>
      </w:tr>
      <w:tr w:rsidR="006C0694" w:rsidRPr="00A64D7B" w14:paraId="6BFA445B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CB2CB7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14.1.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7F35A8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k</w:t>
            </w:r>
            <w:r w:rsidRPr="00C43B3C">
              <w:rPr>
                <w:rFonts w:ascii="Montserrat" w:hAnsi="Montserrat"/>
              </w:rPr>
              <w:t xml:space="preserve">rzesło tapicerowane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4B50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>24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41BB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szczegółowy opis znajduje się </w:t>
            </w:r>
          </w:p>
          <w:p w14:paraId="69AEA4EF" w14:textId="77777777" w:rsidR="006C0694" w:rsidRPr="00A64D7B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>1</w:t>
            </w:r>
            <w:r w:rsidRPr="00F32662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0BD0D427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1D4799" w14:textId="77777777" w:rsidR="006C0694" w:rsidRPr="006822A0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6822A0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15.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50B231" w14:textId="77777777" w:rsidR="006C0694" w:rsidRPr="006822A0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6822A0">
              <w:rPr>
                <w:rFonts w:ascii="Montserrat" w:hAnsi="Montserrat"/>
                <w:b/>
              </w:rPr>
              <w:t>Parter – Administracja, budynek nr 5</w:t>
            </w:r>
          </w:p>
        </w:tc>
      </w:tr>
      <w:tr w:rsidR="006C0694" w:rsidRPr="00A64D7B" w14:paraId="09BA418D" w14:textId="77777777" w:rsidTr="00A87ED0">
        <w:trPr>
          <w:trHeight w:val="291"/>
        </w:trPr>
        <w:tc>
          <w:tcPr>
            <w:tcW w:w="8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67812E" w14:textId="77777777" w:rsidR="006C0694" w:rsidRPr="006822A0" w:rsidRDefault="006C0694" w:rsidP="00A87ED0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6822A0">
              <w:rPr>
                <w:rFonts w:ascii="Montserrat" w:eastAsia="Andale Sans UI" w:hAnsi="Montserrat"/>
                <w:kern w:val="3"/>
                <w:lang w:eastAsia="ja-JP" w:bidi="fa-IR"/>
              </w:rPr>
              <w:t>15.1.</w:t>
            </w:r>
          </w:p>
        </w:tc>
        <w:tc>
          <w:tcPr>
            <w:tcW w:w="269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D3B793" w14:textId="77777777" w:rsidR="006C0694" w:rsidRPr="006822A0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6822A0">
              <w:rPr>
                <w:rFonts w:ascii="Montserrat" w:hAnsi="Montserrat"/>
                <w:bCs/>
              </w:rPr>
              <w:t xml:space="preserve">otel obrotowy </w:t>
            </w:r>
          </w:p>
          <w:p w14:paraId="2B365187" w14:textId="77777777" w:rsidR="006C0694" w:rsidRPr="006822A0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6822A0">
              <w:rPr>
                <w:rFonts w:ascii="Montserrat" w:hAnsi="Montserrat"/>
                <w:bCs/>
              </w:rPr>
              <w:t>z zagłówkiem</w:t>
            </w:r>
            <w:r w:rsidRPr="006822A0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E27AB0" w14:textId="77777777" w:rsidR="006C0694" w:rsidRPr="006822A0" w:rsidRDefault="006C0694" w:rsidP="00A87ED0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6822A0">
              <w:rPr>
                <w:rFonts w:ascii="Montserrat" w:hAnsi="Montserrat"/>
              </w:rPr>
              <w:t>15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899930" w14:textId="77777777" w:rsidR="006C0694" w:rsidRPr="006822A0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6822A0">
              <w:rPr>
                <w:rFonts w:ascii="Montserrat" w:hAnsi="Montserrat"/>
              </w:rPr>
              <w:t xml:space="preserve">szczegółowy opis znajduje się </w:t>
            </w:r>
          </w:p>
          <w:p w14:paraId="3DC6ABD1" w14:textId="77777777" w:rsidR="006C0694" w:rsidRPr="006822A0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6822A0">
              <w:rPr>
                <w:rFonts w:ascii="Montserrat" w:hAnsi="Montserrat"/>
              </w:rPr>
              <w:t>w punkcie 5 poniżej tabeli</w:t>
            </w:r>
          </w:p>
        </w:tc>
      </w:tr>
      <w:tr w:rsidR="006C0694" w:rsidRPr="00A64D7B" w14:paraId="70B8BA53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7182C8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16.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B31437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C43B3C">
              <w:rPr>
                <w:rFonts w:ascii="Montserrat" w:hAnsi="Montserrat"/>
                <w:b/>
              </w:rPr>
              <w:t>I piętro,</w:t>
            </w:r>
            <w:r>
              <w:rPr>
                <w:rFonts w:ascii="Montserrat" w:hAnsi="Montserrat"/>
                <w:b/>
              </w:rPr>
              <w:t xml:space="preserve"> pomieszczenie nr 1.03/1.05/1.07</w:t>
            </w:r>
            <w:r w:rsidRPr="00C43B3C">
              <w:rPr>
                <w:rFonts w:ascii="Montserrat" w:hAnsi="Montserrat"/>
                <w:b/>
              </w:rPr>
              <w:t>. Administracja,</w:t>
            </w:r>
          </w:p>
          <w:p w14:paraId="4B1B487D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C43B3C">
              <w:rPr>
                <w:rFonts w:ascii="Montserrat" w:hAnsi="Montserrat"/>
                <w:b/>
              </w:rPr>
              <w:t>budynek nr 5</w:t>
            </w:r>
          </w:p>
        </w:tc>
      </w:tr>
      <w:tr w:rsidR="006C0694" w:rsidRPr="00A64D7B" w14:paraId="63A5650B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D0F6F6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16.1.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9F4276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fotel gabinetowy</w:t>
            </w:r>
            <w:r w:rsidRPr="00C43B3C">
              <w:rPr>
                <w:rFonts w:ascii="Montserrat" w:hAnsi="Montserrat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C595E3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8</w:t>
            </w:r>
            <w:r w:rsidRPr="00C43B3C">
              <w:rPr>
                <w:rFonts w:ascii="Montserrat" w:hAnsi="Montserrat"/>
              </w:rPr>
              <w:t xml:space="preserve">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140A52" w14:textId="77777777" w:rsidR="006C0694" w:rsidRPr="006822A0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6822A0">
              <w:rPr>
                <w:rFonts w:ascii="Montserrat" w:hAnsi="Montserrat"/>
              </w:rPr>
              <w:t xml:space="preserve">szczegółowy opis znajduje się </w:t>
            </w:r>
          </w:p>
          <w:p w14:paraId="2EDCB200" w14:textId="77777777" w:rsidR="006C0694" w:rsidRPr="006822A0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6822A0">
              <w:rPr>
                <w:rFonts w:ascii="Montserrat" w:hAnsi="Montserrat"/>
              </w:rPr>
              <w:t>w punkcie 7 poniżej tabeli</w:t>
            </w:r>
          </w:p>
        </w:tc>
      </w:tr>
      <w:tr w:rsidR="006C0694" w:rsidRPr="00A64D7B" w14:paraId="1A7E18D6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2235EE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16.2.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7BCA9F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fotel konferencyjny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190377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16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A6AD91" w14:textId="77777777" w:rsidR="006C0694" w:rsidRPr="006822A0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6822A0">
              <w:rPr>
                <w:rFonts w:ascii="Montserrat" w:hAnsi="Montserrat"/>
              </w:rPr>
              <w:t xml:space="preserve">szczegółowy opis znajduje się </w:t>
            </w:r>
          </w:p>
          <w:p w14:paraId="215D7C81" w14:textId="77777777" w:rsidR="006C0694" w:rsidRPr="006822A0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6822A0">
              <w:rPr>
                <w:rFonts w:ascii="Montserrat" w:hAnsi="Montserrat"/>
              </w:rPr>
              <w:t>w punkcie 7 poniżej tabeli</w:t>
            </w:r>
          </w:p>
        </w:tc>
      </w:tr>
      <w:tr w:rsidR="006C0694" w:rsidRPr="00A64D7B" w14:paraId="781F658A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B9784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 xml:space="preserve">17. 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40919F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>Parter – pomieszczenie nr 8,</w:t>
            </w:r>
            <w:r>
              <w:rPr>
                <w:rFonts w:ascii="Montserrat" w:hAnsi="Montserrat"/>
                <w:b/>
                <w:highlight w:val="lightGray"/>
              </w:rPr>
              <w:t xml:space="preserve"> </w:t>
            </w:r>
            <w:r w:rsidRPr="00C43B3C">
              <w:rPr>
                <w:rFonts w:ascii="Montserrat" w:hAnsi="Montserrat"/>
                <w:b/>
                <w:highlight w:val="lightGray"/>
              </w:rPr>
              <w:t xml:space="preserve">pokój lekarski, blok operacyjny, Oddział Chirurgii Onkologicznej, budynek nr </w:t>
            </w:r>
            <w:r w:rsidRPr="00C43B3C">
              <w:rPr>
                <w:rFonts w:ascii="Montserrat" w:hAnsi="Montserrat"/>
                <w:b/>
              </w:rPr>
              <w:t>3</w:t>
            </w:r>
          </w:p>
        </w:tc>
      </w:tr>
      <w:tr w:rsidR="006C0694" w:rsidRPr="00A64D7B" w14:paraId="2B5EB21D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8744CF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17.1.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67A5C5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hAnsi="Montserrat"/>
                <w:bCs/>
              </w:rPr>
              <w:t xml:space="preserve">fotel obrotowy </w:t>
            </w:r>
            <w:r w:rsidRPr="00C43B3C">
              <w:rPr>
                <w:rFonts w:ascii="Montserrat" w:hAnsi="Montserrat"/>
                <w:bCs/>
              </w:rPr>
              <w:br/>
              <w:t>z zagłówkiem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4F57F9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>2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EECA65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szczegółowy opis znajduje się</w:t>
            </w:r>
          </w:p>
          <w:p w14:paraId="1BD73D7D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>5</w:t>
            </w:r>
            <w:r w:rsidRPr="00F32662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6C1E3213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E3C3DF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lastRenderedPageBreak/>
              <w:t>18.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DE2AD6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 xml:space="preserve">Parter – pomieszczenie nr 17, pokój pielęgniarki oddziałowej, blok operacyjny, Oddział Chirurgii Onkologicznej, budynek nr </w:t>
            </w:r>
            <w:r w:rsidRPr="00C43B3C">
              <w:rPr>
                <w:rFonts w:ascii="Montserrat" w:hAnsi="Montserrat"/>
                <w:b/>
              </w:rPr>
              <w:t>3</w:t>
            </w:r>
          </w:p>
        </w:tc>
      </w:tr>
      <w:tr w:rsidR="006C0694" w:rsidRPr="00A64D7B" w14:paraId="105643CE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73F70A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18.1.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D92974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hAnsi="Montserrat"/>
                <w:bCs/>
              </w:rPr>
              <w:t xml:space="preserve">fotel obrotowy </w:t>
            </w:r>
            <w:r w:rsidRPr="00C43B3C">
              <w:rPr>
                <w:rFonts w:ascii="Montserrat" w:hAnsi="Montserrat"/>
                <w:bCs/>
              </w:rPr>
              <w:br/>
              <w:t>z zagłówkiem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18136B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>2 szt.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ADC643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szczegółowy opis znajduje się</w:t>
            </w:r>
          </w:p>
          <w:p w14:paraId="6D9BE2BC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>5</w:t>
            </w:r>
            <w:r w:rsidRPr="00F32662">
              <w:rPr>
                <w:rFonts w:ascii="Montserrat" w:hAnsi="Montserrat"/>
              </w:rPr>
              <w:t xml:space="preserve"> poniżej tabeli</w:t>
            </w:r>
          </w:p>
        </w:tc>
      </w:tr>
      <w:tr w:rsidR="006C0694" w:rsidRPr="00A64D7B" w14:paraId="65C991FB" w14:textId="77777777" w:rsidTr="00A87ED0">
        <w:trPr>
          <w:trHeight w:val="291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73F2E7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18.2.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3A632E" w14:textId="77777777" w:rsidR="006C0694" w:rsidRPr="00C43B3C" w:rsidRDefault="006C0694" w:rsidP="00A87ED0">
            <w:pPr>
              <w:spacing w:line="276" w:lineRule="auto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rzesło plastikowe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FBBEB2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 xml:space="preserve">4 szt.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CF6431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szczegółowy opis znajduje się</w:t>
            </w:r>
          </w:p>
          <w:p w14:paraId="1C43881D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3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1F7528C5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F23509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19.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E94E7E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  <w:b/>
                <w:highlight w:val="lightGray"/>
              </w:rPr>
              <w:t xml:space="preserve">Parter – poczekalnia, Izba Przyjęć, Oddział Chirurgii Onkologicznej, budynek nr </w:t>
            </w:r>
            <w:r w:rsidRPr="00C43B3C">
              <w:rPr>
                <w:rFonts w:ascii="Montserrat" w:hAnsi="Montserrat"/>
                <w:b/>
              </w:rPr>
              <w:t>3</w:t>
            </w:r>
          </w:p>
        </w:tc>
      </w:tr>
      <w:tr w:rsidR="006C0694" w:rsidRPr="00A64D7B" w14:paraId="77988D31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A9C935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19.1.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98E692" w14:textId="77777777" w:rsidR="006C0694" w:rsidRPr="00C43B3C" w:rsidRDefault="006C0694" w:rsidP="00A87ED0">
            <w:pPr>
              <w:spacing w:line="276" w:lineRule="auto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krzesło plastikowe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D253AB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 xml:space="preserve">25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E09ECA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szczegółowy opis znajduje się</w:t>
            </w:r>
          </w:p>
          <w:p w14:paraId="133872CB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 xml:space="preserve">w punkcie </w:t>
            </w:r>
            <w:r>
              <w:rPr>
                <w:rFonts w:ascii="Montserrat" w:hAnsi="Montserrat"/>
              </w:rPr>
              <w:t xml:space="preserve">3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01C05E5F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6D7A87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19.2.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024BE9" w14:textId="77777777" w:rsidR="006C0694" w:rsidRPr="00C43B3C" w:rsidRDefault="006C0694" w:rsidP="00A87ED0">
            <w:pPr>
              <w:spacing w:line="276" w:lineRule="auto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krzesło do poczekalni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26EC55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43B3C">
              <w:rPr>
                <w:rFonts w:ascii="Montserrat" w:hAnsi="Montserrat"/>
              </w:rPr>
              <w:t xml:space="preserve">15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4545AF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szczegółowy opis znajduje się</w:t>
            </w:r>
          </w:p>
          <w:p w14:paraId="588F0504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2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26BD79B6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F115EA" w14:textId="77777777" w:rsidR="006C0694" w:rsidRPr="005E26D1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42668A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20.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E27CB6" w14:textId="77777777" w:rsidR="006C0694" w:rsidRDefault="006C0694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>
              <w:rPr>
                <w:rFonts w:ascii="Montserrat" w:hAnsi="Montserrat"/>
                <w:b/>
                <w:highlight w:val="lightGray"/>
              </w:rPr>
              <w:t>Parter</w:t>
            </w:r>
            <w:r w:rsidRPr="00A64D7B">
              <w:rPr>
                <w:rFonts w:ascii="Montserrat" w:hAnsi="Montserrat"/>
                <w:b/>
                <w:highlight w:val="lightGray"/>
              </w:rPr>
              <w:t xml:space="preserve"> –</w:t>
            </w:r>
            <w:r>
              <w:rPr>
                <w:rFonts w:ascii="Montserrat" w:hAnsi="Montserrat"/>
                <w:b/>
                <w:highlight w:val="lightGray"/>
              </w:rPr>
              <w:t xml:space="preserve"> pomieszczenie nr 0.05, pokój biurowy, Administracja, </w:t>
            </w:r>
          </w:p>
          <w:p w14:paraId="5DD746A1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  <w:highlight w:val="lightGray"/>
              </w:rPr>
              <w:t xml:space="preserve">budynek nr </w:t>
            </w:r>
            <w:r>
              <w:rPr>
                <w:rFonts w:ascii="Montserrat" w:hAnsi="Montserrat"/>
                <w:b/>
              </w:rPr>
              <w:t>5</w:t>
            </w:r>
          </w:p>
        </w:tc>
      </w:tr>
      <w:tr w:rsidR="006C0694" w:rsidRPr="00A64D7B" w14:paraId="0946283E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F3122F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20.1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0D7177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C43B3C">
              <w:rPr>
                <w:rFonts w:ascii="Montserrat" w:hAnsi="Montserrat"/>
                <w:bCs/>
              </w:rPr>
              <w:t xml:space="preserve">otel obrotowy </w:t>
            </w:r>
            <w:r w:rsidRPr="00C43B3C">
              <w:rPr>
                <w:rFonts w:ascii="Montserrat" w:hAnsi="Montserrat"/>
                <w:bCs/>
              </w:rPr>
              <w:br/>
              <w:t>z zagłówkiem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C69447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</w:t>
            </w:r>
            <w:r w:rsidRPr="00C43B3C">
              <w:rPr>
                <w:rFonts w:ascii="Montserrat" w:hAnsi="Montserrat"/>
              </w:rPr>
              <w:t xml:space="preserve">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3374E3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szczegółowy opis znajduje się</w:t>
            </w:r>
          </w:p>
          <w:p w14:paraId="2D17E8AE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5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7FBBDA2D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827B82" w14:textId="77777777" w:rsidR="006C0694" w:rsidRPr="0042668A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42668A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21.</w:t>
            </w:r>
          </w:p>
        </w:tc>
        <w:tc>
          <w:tcPr>
            <w:tcW w:w="767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C911C8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  <w:highlight w:val="lightGray"/>
              </w:rPr>
              <w:t>Parter</w:t>
            </w:r>
            <w:r w:rsidRPr="00A64D7B">
              <w:rPr>
                <w:rFonts w:ascii="Montserrat" w:hAnsi="Montserrat"/>
                <w:b/>
                <w:highlight w:val="lightGray"/>
              </w:rPr>
              <w:t xml:space="preserve"> –</w:t>
            </w:r>
            <w:r>
              <w:rPr>
                <w:rFonts w:ascii="Montserrat" w:hAnsi="Montserrat"/>
                <w:b/>
                <w:highlight w:val="lightGray"/>
              </w:rPr>
              <w:t xml:space="preserve"> pomieszczenie nr P7, pokój kierownika, Przyszpitalna Przychodnia Onkologiczna, CDITN, </w:t>
            </w:r>
            <w:r>
              <w:rPr>
                <w:rFonts w:ascii="Montserrat" w:hAnsi="Montserrat"/>
                <w:b/>
                <w:highlight w:val="lightGray"/>
              </w:rPr>
              <w:br/>
              <w:t xml:space="preserve">budynek nr </w:t>
            </w:r>
            <w:r>
              <w:rPr>
                <w:rFonts w:ascii="Montserrat" w:hAnsi="Montserrat"/>
                <w:b/>
              </w:rPr>
              <w:t>8</w:t>
            </w:r>
          </w:p>
        </w:tc>
      </w:tr>
      <w:tr w:rsidR="006C0694" w:rsidRPr="00A64D7B" w14:paraId="6AD5D706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ADFD36" w14:textId="77777777" w:rsidR="006C0694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21.1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D7ED0B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  <w:bCs/>
              </w:rPr>
            </w:pPr>
            <w:r w:rsidRPr="00C43B3C">
              <w:rPr>
                <w:rFonts w:ascii="Montserrat" w:hAnsi="Montserrat"/>
                <w:bCs/>
              </w:rPr>
              <w:t xml:space="preserve">fotel obrotowy </w:t>
            </w:r>
            <w:r w:rsidRPr="00C43B3C">
              <w:rPr>
                <w:rFonts w:ascii="Montserrat" w:hAnsi="Montserrat"/>
                <w:bCs/>
              </w:rPr>
              <w:br/>
              <w:t>z zagłówkiem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AD6C1A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</w:t>
            </w:r>
            <w:r w:rsidRPr="00C43B3C">
              <w:rPr>
                <w:rFonts w:ascii="Montserrat" w:hAnsi="Montserrat"/>
              </w:rPr>
              <w:t xml:space="preserve">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1908A0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szczegółowy opis znajduje się</w:t>
            </w:r>
          </w:p>
          <w:p w14:paraId="3E6CB12D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5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  <w:tr w:rsidR="006C0694" w:rsidRPr="00A64D7B" w14:paraId="5F2C641C" w14:textId="77777777" w:rsidTr="00A87ED0">
        <w:trPr>
          <w:trHeight w:val="291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A6EC8E" w14:textId="77777777" w:rsidR="006C0694" w:rsidRPr="00C43B3C" w:rsidRDefault="006C0694" w:rsidP="00A87ED0">
            <w:pPr>
              <w:widowControl w:val="0"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21.2</w:t>
            </w:r>
            <w:r w:rsidRPr="00C43B3C">
              <w:rPr>
                <w:rFonts w:ascii="Montserrat" w:eastAsia="Andale Sans UI" w:hAnsi="Montserrat"/>
                <w:kern w:val="3"/>
                <w:lang w:eastAsia="ja-JP" w:bidi="fa-IR"/>
              </w:rPr>
              <w:t>.</w:t>
            </w:r>
          </w:p>
        </w:tc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CDC24E" w14:textId="77777777" w:rsidR="006C0694" w:rsidRPr="00C43B3C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 xml:space="preserve">krzesło tapicerowane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A3DF16" w14:textId="77777777" w:rsidR="006C0694" w:rsidRPr="00C43B3C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</w:t>
            </w:r>
            <w:r w:rsidRPr="00C43B3C">
              <w:rPr>
                <w:rFonts w:ascii="Montserrat" w:hAnsi="Montserrat"/>
              </w:rPr>
              <w:t xml:space="preserve"> szt. </w:t>
            </w:r>
          </w:p>
        </w:tc>
        <w:tc>
          <w:tcPr>
            <w:tcW w:w="3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B2240A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2662">
              <w:rPr>
                <w:rFonts w:ascii="Montserrat" w:hAnsi="Montserrat"/>
              </w:rPr>
              <w:t>szczegółowy opis znajduje się</w:t>
            </w:r>
          </w:p>
          <w:p w14:paraId="601D4D53" w14:textId="77777777" w:rsidR="006C0694" w:rsidRPr="00F32662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w punkcie 1 </w:t>
            </w:r>
            <w:r w:rsidRPr="00F32662">
              <w:rPr>
                <w:rFonts w:ascii="Montserrat" w:hAnsi="Montserrat"/>
              </w:rPr>
              <w:t>poniżej tabeli</w:t>
            </w:r>
          </w:p>
        </w:tc>
      </w:tr>
    </w:tbl>
    <w:p w14:paraId="450962C9" w14:textId="77777777" w:rsidR="006C0694" w:rsidRDefault="006C0694" w:rsidP="006C0694">
      <w:pPr>
        <w:spacing w:after="120" w:line="276" w:lineRule="auto"/>
        <w:rPr>
          <w:rFonts w:ascii="Montserrat" w:hAnsi="Montserrat"/>
          <w:b/>
        </w:rPr>
      </w:pPr>
      <w:r>
        <w:rPr>
          <w:rFonts w:ascii="Montserrat" w:hAnsi="Montserrat"/>
          <w:b/>
        </w:rPr>
        <w:br/>
      </w:r>
    </w:p>
    <w:p w14:paraId="141F7FFB" w14:textId="77777777" w:rsidR="006C0694" w:rsidRPr="00A64D7B" w:rsidRDefault="006C0694" w:rsidP="006C0694">
      <w:pPr>
        <w:spacing w:after="120" w:line="276" w:lineRule="auto"/>
        <w:jc w:val="center"/>
        <w:rPr>
          <w:rFonts w:ascii="Montserrat" w:hAnsi="Montserrat"/>
          <w:b/>
        </w:rPr>
      </w:pPr>
      <w:r w:rsidRPr="00A64D7B">
        <w:rPr>
          <w:rFonts w:ascii="Montserrat" w:hAnsi="Montserrat"/>
          <w:b/>
        </w:rPr>
        <w:t>SZCZEGÓŁOWY OPIS PRZEDMIOTU ZAMÓWIENIA.</w:t>
      </w:r>
    </w:p>
    <w:p w14:paraId="177D7430" w14:textId="77777777" w:rsidR="006C0694" w:rsidRDefault="006C0694" w:rsidP="006C0694">
      <w:pPr>
        <w:jc w:val="both"/>
        <w:rPr>
          <w:rFonts w:ascii="Montserrat" w:hAnsi="Montserrat"/>
          <w:b/>
        </w:rPr>
      </w:pPr>
      <w:r w:rsidRPr="00A64D7B">
        <w:rPr>
          <w:rFonts w:ascii="Montserrat" w:hAnsi="Montserrat"/>
          <w:b/>
        </w:rPr>
        <w:t xml:space="preserve">Poniższe warunki stanowią wymagania odcinające, graniczne. </w:t>
      </w:r>
      <w:r w:rsidRPr="00AA2CC3">
        <w:rPr>
          <w:rFonts w:ascii="Montserrat" w:hAnsi="Montserrat"/>
          <w:b/>
        </w:rPr>
        <w:t xml:space="preserve">Niespełnienie </w:t>
      </w:r>
    </w:p>
    <w:p w14:paraId="42DF0B29" w14:textId="77777777" w:rsidR="006C0694" w:rsidRDefault="006C0694" w:rsidP="006C0694">
      <w:pPr>
        <w:jc w:val="both"/>
        <w:rPr>
          <w:rFonts w:ascii="Montserrat" w:hAnsi="Montserrat"/>
          <w:b/>
        </w:rPr>
      </w:pPr>
      <w:r w:rsidRPr="00A64D7B">
        <w:rPr>
          <w:rFonts w:ascii="Montserrat" w:hAnsi="Montserrat"/>
          <w:b/>
        </w:rPr>
        <w:t>choćby jednego z poniżej wymienionych wymagań spowoduje odmowę podpisania protokołu zdawczo – odbiorczego i odstąpienie od umowy</w:t>
      </w:r>
      <w:r>
        <w:rPr>
          <w:rFonts w:ascii="Montserrat" w:hAnsi="Montserrat"/>
          <w:b/>
        </w:rPr>
        <w:t xml:space="preserve"> z przyczyn, za które</w:t>
      </w:r>
    </w:p>
    <w:p w14:paraId="01BC06CE" w14:textId="77777777" w:rsidR="006C0694" w:rsidRPr="00A64D7B" w:rsidRDefault="006C0694" w:rsidP="006C0694">
      <w:pPr>
        <w:rPr>
          <w:rFonts w:ascii="Montserrat" w:hAnsi="Montserrat"/>
          <w:b/>
        </w:rPr>
      </w:pPr>
      <w:r>
        <w:rPr>
          <w:rFonts w:ascii="Montserrat" w:hAnsi="Montserrat"/>
          <w:b/>
        </w:rPr>
        <w:t xml:space="preserve">odpowiada </w:t>
      </w:r>
      <w:r w:rsidRPr="00A64D7B">
        <w:rPr>
          <w:rFonts w:ascii="Montserrat" w:hAnsi="Montserrat"/>
          <w:b/>
        </w:rPr>
        <w:t>WYKONAWCA.</w:t>
      </w:r>
      <w:r>
        <w:rPr>
          <w:rFonts w:ascii="Montserrat" w:hAnsi="Montserrat"/>
          <w:b/>
        </w:rPr>
        <w:br/>
      </w:r>
    </w:p>
    <w:p w14:paraId="255DB752" w14:textId="77777777" w:rsidR="006C0694" w:rsidRDefault="006C0694" w:rsidP="006C0694">
      <w:pPr>
        <w:spacing w:after="120"/>
        <w:jc w:val="both"/>
        <w:rPr>
          <w:rFonts w:ascii="Montserrat" w:hAnsi="Montserrat"/>
          <w:b/>
        </w:rPr>
      </w:pPr>
      <w:r w:rsidRPr="00A64D7B">
        <w:rPr>
          <w:rFonts w:ascii="Montserrat" w:hAnsi="Montserrat"/>
          <w:b/>
        </w:rPr>
        <w:t xml:space="preserve">Ogólne wymagania dotyczące elementów wyposażenia </w:t>
      </w:r>
      <w:r>
        <w:rPr>
          <w:rFonts w:ascii="Montserrat" w:hAnsi="Montserrat"/>
          <w:b/>
        </w:rPr>
        <w:t>dla pakietu nr 1</w:t>
      </w:r>
    </w:p>
    <w:p w14:paraId="174E9E42" w14:textId="77777777" w:rsidR="006C0694" w:rsidRPr="00A64D7B" w:rsidRDefault="006C0694" w:rsidP="006C0694">
      <w:pPr>
        <w:spacing w:after="120"/>
        <w:jc w:val="both"/>
        <w:rPr>
          <w:rFonts w:ascii="Montserrat" w:hAnsi="Montserrat"/>
          <w:b/>
        </w:rPr>
      </w:pPr>
      <w:r>
        <w:rPr>
          <w:rFonts w:ascii="Montserrat" w:hAnsi="Montserrat"/>
          <w:b/>
        </w:rPr>
        <w:t xml:space="preserve"> </w:t>
      </w:r>
      <w:r w:rsidRPr="00A64D7B">
        <w:rPr>
          <w:rFonts w:ascii="Montserrat" w:hAnsi="Montserrat"/>
          <w:b/>
        </w:rPr>
        <w:t>– szafy, szafki,</w:t>
      </w:r>
      <w:r>
        <w:rPr>
          <w:rFonts w:ascii="Montserrat" w:hAnsi="Montserrat"/>
          <w:b/>
        </w:rPr>
        <w:t xml:space="preserve"> biurka,</w:t>
      </w:r>
      <w:r w:rsidRPr="00A64D7B">
        <w:rPr>
          <w:rFonts w:ascii="Montserrat" w:hAnsi="Montserrat"/>
          <w:b/>
        </w:rPr>
        <w:t xml:space="preserve"> regały, zabudowy: </w:t>
      </w:r>
    </w:p>
    <w:p w14:paraId="3E1A0FCF" w14:textId="77777777" w:rsidR="006C0694" w:rsidRPr="00A64D7B" w:rsidRDefault="006C0694" w:rsidP="006C0694">
      <w:pPr>
        <w:jc w:val="both"/>
        <w:rPr>
          <w:rFonts w:ascii="Montserrat" w:hAnsi="Montserrat"/>
          <w:b/>
          <w:color w:val="FF0000"/>
        </w:rPr>
      </w:pPr>
    </w:p>
    <w:p w14:paraId="08DD5D22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korpusy wykonane z płyty wiórowej trzywarstwowej wg DIN 68765, pokrytej obustronnie melaminą; gęstość płyty: min. 720 kg/m</w:t>
      </w:r>
      <w:r w:rsidRPr="00A64D7B">
        <w:rPr>
          <w:rFonts w:ascii="Montserrat" w:hAnsi="Montserrat"/>
          <w:vertAlign w:val="superscript"/>
        </w:rPr>
        <w:t>3</w:t>
      </w:r>
      <w:r w:rsidRPr="00A64D7B">
        <w:rPr>
          <w:rFonts w:ascii="Montserrat" w:hAnsi="Montserrat"/>
        </w:rPr>
        <w:t>; klasa higieniczności E1</w:t>
      </w:r>
      <w:r>
        <w:rPr>
          <w:rFonts w:ascii="Montserrat" w:hAnsi="Montserrat"/>
        </w:rPr>
        <w:t>;</w:t>
      </w:r>
    </w:p>
    <w:p w14:paraId="2F4A882A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fronty wykonane z płyty wiórowej trzywarstwowej wg DIN 68765, pokrytej obustronnie melaminą; gęstość płyty: min. 720 kg/m</w:t>
      </w:r>
      <w:r w:rsidRPr="00A64D7B">
        <w:rPr>
          <w:rFonts w:ascii="Montserrat" w:hAnsi="Montserrat"/>
          <w:vertAlign w:val="superscript"/>
        </w:rPr>
        <w:t>3</w:t>
      </w:r>
      <w:r w:rsidRPr="00A64D7B">
        <w:rPr>
          <w:rFonts w:ascii="Montserrat" w:hAnsi="Montserrat"/>
        </w:rPr>
        <w:t>; klasa higieniczności E1</w:t>
      </w:r>
      <w:r>
        <w:rPr>
          <w:rFonts w:ascii="Montserrat" w:hAnsi="Montserrat"/>
        </w:rPr>
        <w:t>;</w:t>
      </w:r>
    </w:p>
    <w:p w14:paraId="5956908B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wieniec dolny i górny wykonane z płyty wiórowej trzywarstwowej wg DIN 68765 </w:t>
      </w:r>
      <w:r w:rsidRPr="00A64D7B">
        <w:rPr>
          <w:rFonts w:ascii="Montserrat" w:hAnsi="Montserrat"/>
        </w:rPr>
        <w:br/>
        <w:t>o grubości min. 25 mm, pokrytej obustronnie melaminą; gęstość płyty: min. 660 kg/m</w:t>
      </w:r>
      <w:r w:rsidRPr="00A64D7B">
        <w:rPr>
          <w:rFonts w:ascii="Montserrat" w:hAnsi="Montserrat"/>
          <w:vertAlign w:val="superscript"/>
        </w:rPr>
        <w:t>3</w:t>
      </w:r>
      <w:r w:rsidRPr="00A64D7B">
        <w:rPr>
          <w:rFonts w:ascii="Montserrat" w:hAnsi="Montserrat"/>
        </w:rPr>
        <w:t>; klasa higieniczności E1</w:t>
      </w:r>
      <w:r>
        <w:rPr>
          <w:rFonts w:ascii="Montserrat" w:hAnsi="Montserrat"/>
        </w:rPr>
        <w:t>;</w:t>
      </w:r>
    </w:p>
    <w:p w14:paraId="68F403CD" w14:textId="77777777" w:rsidR="006C0694" w:rsidRDefault="006C0694" w:rsidP="006C0694">
      <w:pPr>
        <w:numPr>
          <w:ilvl w:val="0"/>
          <w:numId w:val="69"/>
        </w:num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półki wykonane z płyty wiórowej trzywarstwowej wg DIN 68765 o grubości min. 18 mm, pokrytej obustronnie melaminą; gęstość płyty: min. 720 kg/m</w:t>
      </w:r>
      <w:r w:rsidRPr="00A64D7B">
        <w:rPr>
          <w:rFonts w:ascii="Montserrat" w:hAnsi="Montserrat"/>
          <w:vertAlign w:val="superscript"/>
        </w:rPr>
        <w:t>3</w:t>
      </w:r>
      <w:r w:rsidRPr="00A64D7B">
        <w:rPr>
          <w:rFonts w:ascii="Montserrat" w:hAnsi="Montserrat"/>
        </w:rPr>
        <w:t>; klasa higieniczności E1; półki mocowane systemem zapadkowym, uniemożliwiającym ich</w:t>
      </w:r>
      <w:r>
        <w:rPr>
          <w:rFonts w:ascii="Montserrat" w:hAnsi="Montserrat"/>
        </w:rPr>
        <w:t xml:space="preserve"> </w:t>
      </w:r>
      <w:r w:rsidRPr="00A64D7B">
        <w:rPr>
          <w:rFonts w:ascii="Montserrat" w:hAnsi="Montserrat"/>
        </w:rPr>
        <w:t>przypadkowe wysunięcie</w:t>
      </w:r>
      <w:r>
        <w:rPr>
          <w:rFonts w:ascii="Montserrat" w:hAnsi="Montserrat"/>
        </w:rPr>
        <w:t>;</w:t>
      </w:r>
    </w:p>
    <w:p w14:paraId="7442D178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nośność półek: dla szaf aktowych przy szerokości półki około 800 mm minimum 30 kg, dla półki o szerokości około 1000 mm minimum 40 kg, dla szaf magazynowych/gospodarczych przy szerokości około 800 mm minimum 40 kg;  </w:t>
      </w:r>
    </w:p>
    <w:p w14:paraId="426AEE6A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uppressAutoHyphens w:val="0"/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lastRenderedPageBreak/>
        <w:t>boki szaf</w:t>
      </w:r>
      <w:r>
        <w:rPr>
          <w:rFonts w:ascii="Montserrat" w:hAnsi="Montserrat"/>
        </w:rPr>
        <w:t xml:space="preserve"> i </w:t>
      </w:r>
      <w:r w:rsidRPr="00A64D7B">
        <w:rPr>
          <w:rFonts w:ascii="Montserrat" w:hAnsi="Montserrat"/>
        </w:rPr>
        <w:t>regałów posiadają otwory do regulacji wysokości półek na całej wysokości, odległość pomiędzy otworami wynosi</w:t>
      </w:r>
      <w:r>
        <w:rPr>
          <w:rFonts w:ascii="Montserrat" w:hAnsi="Montserrat"/>
        </w:rPr>
        <w:t>:</w:t>
      </w:r>
      <w:r w:rsidRPr="00A64D7B">
        <w:rPr>
          <w:rFonts w:ascii="Montserrat" w:hAnsi="Montserrat"/>
        </w:rPr>
        <w:t xml:space="preserve"> max. 30 mm</w:t>
      </w:r>
      <w:r>
        <w:rPr>
          <w:rFonts w:ascii="Montserrat" w:hAnsi="Montserrat"/>
        </w:rPr>
        <w:t>;</w:t>
      </w:r>
    </w:p>
    <w:p w14:paraId="1B49423C" w14:textId="77777777" w:rsidR="006C0694" w:rsidRPr="00DF2727" w:rsidRDefault="006C0694" w:rsidP="006C0694">
      <w:pPr>
        <w:numPr>
          <w:ilvl w:val="0"/>
          <w:numId w:val="69"/>
        </w:numPr>
        <w:tabs>
          <w:tab w:val="left" w:pos="426"/>
        </w:tabs>
        <w:suppressAutoHyphens w:val="0"/>
        <w:spacing w:after="120"/>
        <w:ind w:left="426" w:hanging="426"/>
        <w:jc w:val="both"/>
        <w:rPr>
          <w:rFonts w:ascii="Montserrat" w:hAnsi="Montserrat"/>
        </w:rPr>
      </w:pPr>
      <w:r w:rsidRPr="00DF2727">
        <w:rPr>
          <w:rFonts w:ascii="Montserrat" w:hAnsi="Montserrat"/>
        </w:rPr>
        <w:t>plecy mebli wykonane z płyty HDF grubości 18 mm, w kolorze białym, (18mm to min grubość)</w:t>
      </w:r>
      <w:r>
        <w:rPr>
          <w:rFonts w:ascii="Montserrat" w:hAnsi="Montserrat"/>
        </w:rPr>
        <w:t>;</w:t>
      </w:r>
    </w:p>
    <w:p w14:paraId="647EB696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uppressAutoHyphens w:val="0"/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krawędzie płyt od strony miejsc widocznych (korpusy i fronty) wykończone </w:t>
      </w:r>
      <w:r>
        <w:rPr>
          <w:rFonts w:ascii="Montserrat" w:hAnsi="Montserrat"/>
        </w:rPr>
        <w:t>obrzeże</w:t>
      </w:r>
      <w:r w:rsidRPr="00A64D7B">
        <w:rPr>
          <w:rFonts w:ascii="Montserrat" w:hAnsi="Montserrat"/>
        </w:rPr>
        <w:t xml:space="preserve"> PV</w:t>
      </w:r>
      <w:r>
        <w:rPr>
          <w:rFonts w:ascii="Montserrat" w:hAnsi="Montserrat"/>
        </w:rPr>
        <w:t>C</w:t>
      </w:r>
      <w:r w:rsidRPr="00A64D7B">
        <w:rPr>
          <w:rFonts w:ascii="Montserrat" w:hAnsi="Montserrat"/>
        </w:rPr>
        <w:t xml:space="preserve"> o grubości 2 mm w kolorze płyty, wszystkie krawędzie doklejek są zaoblone</w:t>
      </w:r>
      <w:r>
        <w:rPr>
          <w:rFonts w:ascii="Montserrat" w:hAnsi="Montserrat"/>
        </w:rPr>
        <w:t>;</w:t>
      </w:r>
    </w:p>
    <w:p w14:paraId="6C2F7A92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uppressAutoHyphens w:val="0"/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uchwyty we frontach szafek w kolorze alu</w:t>
      </w:r>
      <w:r>
        <w:rPr>
          <w:rFonts w:ascii="Montserrat" w:hAnsi="Montserrat"/>
        </w:rPr>
        <w:t>minium</w:t>
      </w:r>
      <w:r w:rsidRPr="00A64D7B">
        <w:rPr>
          <w:rFonts w:ascii="Montserrat" w:hAnsi="Montserrat"/>
        </w:rPr>
        <w:t xml:space="preserve">, łukowate lub o innym kształcie pozbawionym ostrych załamań i krawędzi, do akceptacji Zamawiającego </w:t>
      </w:r>
      <w:r w:rsidRPr="00A64D7B">
        <w:rPr>
          <w:rFonts w:ascii="Montserrat" w:hAnsi="Montserrat"/>
        </w:rPr>
        <w:br/>
        <w:t>min. 3 rodzaje do wyboru</w:t>
      </w:r>
      <w:r>
        <w:rPr>
          <w:rFonts w:ascii="Montserrat" w:hAnsi="Montserrat"/>
        </w:rPr>
        <w:t>;</w:t>
      </w:r>
    </w:p>
    <w:p w14:paraId="747E2A52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uppressAutoHyphens w:val="0"/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zawiasy montowane do wewnątrz, nierdzewne, mocowane na wkręty, mechanizm pozwalający na wypinanie drzwi oraz na regulację elementów frontowych </w:t>
      </w:r>
      <w:r>
        <w:rPr>
          <w:rFonts w:ascii="Montserrat" w:hAnsi="Montserrat"/>
        </w:rPr>
        <w:t>w trzech płaszczyznach</w:t>
      </w:r>
      <w:r w:rsidRPr="00A64D7B">
        <w:rPr>
          <w:rFonts w:ascii="Montserrat" w:hAnsi="Montserrat"/>
        </w:rPr>
        <w:t>; kąt otwarcia min. 95</w:t>
      </w:r>
      <w:r w:rsidRPr="00A64D7B">
        <w:rPr>
          <w:rFonts w:ascii="Montserrat" w:hAnsi="Montserrat"/>
          <w:vertAlign w:val="superscript"/>
        </w:rPr>
        <w:t>o</w:t>
      </w:r>
      <w:r w:rsidRPr="00A64D7B">
        <w:rPr>
          <w:rFonts w:ascii="Montserrat" w:hAnsi="Montserrat"/>
        </w:rPr>
        <w:t>, zalecany 110</w:t>
      </w:r>
      <w:r w:rsidRPr="00A64D7B">
        <w:rPr>
          <w:rFonts w:ascii="Montserrat" w:hAnsi="Montserrat"/>
          <w:vertAlign w:val="superscript"/>
        </w:rPr>
        <w:t>o</w:t>
      </w:r>
      <w:r w:rsidRPr="00A64D7B">
        <w:rPr>
          <w:rFonts w:ascii="Montserrat" w:hAnsi="Montserrat"/>
        </w:rPr>
        <w:t>, mechanizm zamykania ze sprężyną, g</w:t>
      </w:r>
      <w:r w:rsidRPr="00A64D7B">
        <w:rPr>
          <w:rFonts w:ascii="Montserrat" w:hAnsi="Montserrat"/>
          <w:lang w:eastAsia="pl-PL"/>
        </w:rPr>
        <w:t>warantowana wytrzymałość zawiasów min. 80 ty</w:t>
      </w:r>
      <w:r>
        <w:rPr>
          <w:rFonts w:ascii="Montserrat" w:hAnsi="Montserrat"/>
          <w:lang w:eastAsia="pl-PL"/>
        </w:rPr>
        <w:t>s</w:t>
      </w:r>
      <w:r w:rsidRPr="00A64D7B">
        <w:rPr>
          <w:rFonts w:ascii="Montserrat" w:hAnsi="Montserrat"/>
          <w:lang w:eastAsia="pl-PL"/>
        </w:rPr>
        <w:t>. cykli (udokumentowane certyfikatem);</w:t>
      </w:r>
      <w:r>
        <w:rPr>
          <w:rFonts w:ascii="Montserrat" w:hAnsi="Montserrat"/>
          <w:lang w:eastAsia="pl-PL"/>
        </w:rPr>
        <w:t xml:space="preserve"> </w:t>
      </w:r>
      <w:r w:rsidRPr="00A64D7B">
        <w:rPr>
          <w:rFonts w:ascii="Montserrat" w:hAnsi="Montserrat"/>
          <w:lang w:eastAsia="pl-PL"/>
        </w:rPr>
        <w:t>system cichego domykania</w:t>
      </w:r>
      <w:r>
        <w:rPr>
          <w:rFonts w:ascii="Montserrat" w:hAnsi="Montserrat"/>
          <w:lang w:eastAsia="pl-PL"/>
        </w:rPr>
        <w:t>;</w:t>
      </w:r>
    </w:p>
    <w:p w14:paraId="272A9296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uppressAutoHyphens w:val="0"/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  <w:lang w:eastAsia="pl-PL"/>
        </w:rPr>
        <w:t>w</w:t>
      </w:r>
      <w:r w:rsidRPr="00A64D7B">
        <w:rPr>
          <w:rFonts w:ascii="Montserrat" w:hAnsi="Montserrat"/>
        </w:rPr>
        <w:t xml:space="preserve">szystkie szuflady </w:t>
      </w:r>
      <w:r>
        <w:rPr>
          <w:rFonts w:ascii="Montserrat" w:hAnsi="Montserrat"/>
        </w:rPr>
        <w:t>wyposażone</w:t>
      </w:r>
      <w:r w:rsidRPr="00A64D7B">
        <w:rPr>
          <w:rFonts w:ascii="Montserrat" w:hAnsi="Montserrat"/>
        </w:rPr>
        <w:t xml:space="preserve"> w metalowe prowadnice kulkowe, z ogranicznikiem wysuwu zapobiegającym wypadaniu, prowadnice wytrzymałe na obciążenie min. 30 kg</w:t>
      </w:r>
      <w:r>
        <w:rPr>
          <w:rFonts w:ascii="Montserrat" w:hAnsi="Montserrat"/>
        </w:rPr>
        <w:t>;</w:t>
      </w:r>
    </w:p>
    <w:p w14:paraId="274655A4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uppressAutoHyphens w:val="0"/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szafy</w:t>
      </w:r>
      <w:r>
        <w:rPr>
          <w:rFonts w:ascii="Montserrat" w:hAnsi="Montserrat"/>
        </w:rPr>
        <w:t xml:space="preserve"> i </w:t>
      </w:r>
      <w:r w:rsidRPr="00A64D7B">
        <w:rPr>
          <w:rFonts w:ascii="Montserrat" w:hAnsi="Montserrat"/>
        </w:rPr>
        <w:t xml:space="preserve">regały </w:t>
      </w:r>
      <w:r>
        <w:rPr>
          <w:rFonts w:ascii="Montserrat" w:hAnsi="Montserrat"/>
        </w:rPr>
        <w:t>osadzon</w:t>
      </w:r>
      <w:r w:rsidRPr="00A64D7B">
        <w:rPr>
          <w:rFonts w:ascii="Montserrat" w:hAnsi="Montserrat"/>
        </w:rPr>
        <w:t xml:space="preserve">e na nóżkach o wysokości ok. 10 cm, wyposażonych </w:t>
      </w:r>
      <w:r w:rsidRPr="00A64D7B">
        <w:rPr>
          <w:rFonts w:ascii="Montserrat" w:hAnsi="Montserrat"/>
        </w:rPr>
        <w:br/>
        <w:t xml:space="preserve">w regulatory wysokości; nóżki wykonane z blachy </w:t>
      </w:r>
      <w:r>
        <w:rPr>
          <w:rFonts w:ascii="Montserrat" w:hAnsi="Montserrat"/>
        </w:rPr>
        <w:t>stalowej</w:t>
      </w:r>
      <w:r w:rsidRPr="00A64D7B">
        <w:rPr>
          <w:rFonts w:ascii="Montserrat" w:hAnsi="Montserrat"/>
        </w:rPr>
        <w:t xml:space="preserve"> malowanej proszkowo</w:t>
      </w:r>
      <w:r>
        <w:rPr>
          <w:rFonts w:ascii="Montserrat" w:hAnsi="Montserrat"/>
        </w:rPr>
        <w:t xml:space="preserve"> na kolor </w:t>
      </w:r>
      <w:r w:rsidRPr="00A64D7B">
        <w:rPr>
          <w:rFonts w:ascii="Montserrat" w:hAnsi="Montserrat"/>
        </w:rPr>
        <w:t>RAL 7035, o przekroju okrągłym o średnicy około 3 cm</w:t>
      </w:r>
      <w:r>
        <w:rPr>
          <w:rFonts w:ascii="Montserrat" w:hAnsi="Montserrat"/>
        </w:rPr>
        <w:t>;</w:t>
      </w:r>
    </w:p>
    <w:p w14:paraId="5050438D" w14:textId="77777777" w:rsidR="006C0694" w:rsidRPr="00A64D7B" w:rsidRDefault="006C0694" w:rsidP="006C0694">
      <w:pPr>
        <w:numPr>
          <w:ilvl w:val="0"/>
          <w:numId w:val="69"/>
        </w:num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kolorystyka mebli do uzgodnienia na podstawie dostarczonych wzorników kolorów oferowanych przez Producenta w ilości min. 15 </w:t>
      </w:r>
      <w:r>
        <w:rPr>
          <w:rFonts w:ascii="Montserrat" w:hAnsi="Montserrat"/>
        </w:rPr>
        <w:t>dekorów;</w:t>
      </w:r>
    </w:p>
    <w:p w14:paraId="323C634C" w14:textId="77777777" w:rsidR="006C0694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  <w:r>
        <w:rPr>
          <w:rFonts w:ascii="Montserrat" w:hAnsi="Montserrat"/>
        </w:rPr>
        <w:br/>
      </w:r>
      <w:r w:rsidRPr="00231A41">
        <w:rPr>
          <w:rFonts w:ascii="Montserrat" w:hAnsi="Montserrat"/>
          <w:b/>
          <w:bCs/>
        </w:rPr>
        <w:t>UWAGA:</w:t>
      </w:r>
      <w:r>
        <w:rPr>
          <w:rFonts w:ascii="Montserrat" w:hAnsi="Montserrat"/>
        </w:rPr>
        <w:t xml:space="preserve"> </w:t>
      </w:r>
      <w:r w:rsidRPr="00231A41">
        <w:rPr>
          <w:rFonts w:ascii="Montserrat" w:hAnsi="Montserrat"/>
        </w:rPr>
        <w:t>Wyposażenie przeznaczone do intensywnej eksploatacji w budynkach użyteczności publicznej. Meble muszą posiadać certyfikat zgodności z normą dotyczącą jakości mebli biurowych PN-EN 14073-2 (lub równoważn</w:t>
      </w:r>
      <w:r>
        <w:rPr>
          <w:rFonts w:ascii="Montserrat" w:hAnsi="Montserrat"/>
        </w:rPr>
        <w:t>ej</w:t>
      </w:r>
      <w:r w:rsidRPr="00231A41">
        <w:rPr>
          <w:rFonts w:ascii="Montserrat" w:hAnsi="Montserrat"/>
        </w:rPr>
        <w:t xml:space="preserve">), wystawiony przez niezależną jednostkę certyfikującą posiadającą akredytację PCA (Polskie Centrum Akredytacji). Certyfikat należy załączyć wraz z dostawą. Ze względu na jakość, wytrzymałość </w:t>
      </w:r>
      <w:r>
        <w:rPr>
          <w:rFonts w:ascii="Montserrat" w:hAnsi="Montserrat"/>
        </w:rPr>
        <w:br/>
      </w:r>
      <w:r w:rsidRPr="00231A41">
        <w:rPr>
          <w:rFonts w:ascii="Montserrat" w:hAnsi="Montserrat"/>
        </w:rPr>
        <w:t>i powtarzalność, szafy muszą być klejone i ściskane na prasie w procesie technologicznym w fabryce oraz dostarczane do Zamawiającego</w:t>
      </w:r>
      <w:r>
        <w:rPr>
          <w:rFonts w:ascii="Montserrat" w:hAnsi="Montserrat"/>
        </w:rPr>
        <w:t xml:space="preserve"> w ustalonych terminach.</w:t>
      </w:r>
    </w:p>
    <w:p w14:paraId="51BA23BD" w14:textId="77777777" w:rsidR="006C0694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/>
        </w:rPr>
      </w:pPr>
      <w:r>
        <w:rPr>
          <w:rFonts w:ascii="Montserrat" w:hAnsi="Montserrat"/>
          <w:b/>
        </w:rPr>
        <w:br/>
      </w:r>
      <w:r w:rsidRPr="006B196A">
        <w:rPr>
          <w:rFonts w:ascii="Montserrat" w:hAnsi="Montserrat"/>
          <w:b/>
          <w:bCs/>
        </w:rPr>
        <w:t>1. Biurko</w:t>
      </w:r>
      <w:r w:rsidRPr="006B196A">
        <w:rPr>
          <w:rFonts w:ascii="Montserrat" w:hAnsi="Montserrat"/>
          <w:b/>
        </w:rPr>
        <w:t xml:space="preserve"> na stelażu metalowym – wymagania:</w:t>
      </w:r>
    </w:p>
    <w:p w14:paraId="6CF9EE49" w14:textId="77777777" w:rsidR="006C0694" w:rsidRPr="00D659F2" w:rsidRDefault="006C0694" w:rsidP="006C0694">
      <w:pPr>
        <w:pStyle w:val="Akapitzlist"/>
        <w:numPr>
          <w:ilvl w:val="0"/>
          <w:numId w:val="116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/>
        </w:rPr>
      </w:pPr>
      <w:r w:rsidRPr="00D659F2">
        <w:rPr>
          <w:rFonts w:ascii="Montserrat" w:hAnsi="Montserrat"/>
          <w:bCs/>
        </w:rPr>
        <w:t>wymiary całkowite – szerokość x głębokość x wysokość [mm]</w:t>
      </w:r>
      <w:r w:rsidRPr="00D659F2">
        <w:rPr>
          <w:rFonts w:ascii="Montserrat" w:hAnsi="Montserrat"/>
        </w:rPr>
        <w:t xml:space="preserve"> </w:t>
      </w:r>
      <w:r w:rsidRPr="00D659F2">
        <w:rPr>
          <w:rFonts w:ascii="Montserrat" w:hAnsi="Montserrat"/>
          <w:bCs/>
        </w:rPr>
        <w:t>poniżej w tabeli,</w:t>
      </w:r>
    </w:p>
    <w:p w14:paraId="4B37648C" w14:textId="77777777" w:rsidR="006C0694" w:rsidRPr="00D659F2" w:rsidRDefault="006C0694" w:rsidP="006C0694">
      <w:pPr>
        <w:pStyle w:val="Akapitzlist"/>
        <w:numPr>
          <w:ilvl w:val="0"/>
          <w:numId w:val="116"/>
        </w:numPr>
        <w:tabs>
          <w:tab w:val="left" w:pos="426"/>
        </w:tabs>
        <w:spacing w:after="120"/>
        <w:contextualSpacing w:val="0"/>
        <w:rPr>
          <w:rFonts w:ascii="Montserrat" w:hAnsi="Montserrat"/>
          <w:bCs/>
        </w:rPr>
      </w:pPr>
      <w:r w:rsidRPr="00D659F2">
        <w:rPr>
          <w:rFonts w:ascii="Montserrat" w:hAnsi="Montserrat"/>
          <w:bCs/>
        </w:rPr>
        <w:t xml:space="preserve">łączna ilość: 4 sztuki; </w:t>
      </w:r>
    </w:p>
    <w:p w14:paraId="27193CC8" w14:textId="77777777" w:rsidR="006C0694" w:rsidRPr="00D659F2" w:rsidRDefault="006C0694" w:rsidP="006C0694">
      <w:pPr>
        <w:pStyle w:val="Akapitzlist"/>
        <w:numPr>
          <w:ilvl w:val="0"/>
          <w:numId w:val="116"/>
        </w:numPr>
        <w:tabs>
          <w:tab w:val="left" w:pos="426"/>
        </w:tabs>
        <w:spacing w:after="120"/>
        <w:contextualSpacing w:val="0"/>
        <w:rPr>
          <w:rFonts w:ascii="Montserrat" w:hAnsi="Montserrat"/>
          <w:bCs/>
        </w:rPr>
      </w:pPr>
      <w:r w:rsidRPr="00D659F2">
        <w:rPr>
          <w:rFonts w:ascii="Montserrat" w:hAnsi="Montserrat"/>
        </w:rPr>
        <w:t xml:space="preserve">miejsce ustawienia/montażu: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2575"/>
        <w:gridCol w:w="2168"/>
        <w:gridCol w:w="3054"/>
      </w:tblGrid>
      <w:tr w:rsidR="006C0694" w:rsidRPr="00A64D7B" w14:paraId="714221A5" w14:textId="77777777" w:rsidTr="00A87ED0">
        <w:trPr>
          <w:trHeight w:val="405"/>
          <w:jc w:val="center"/>
        </w:trPr>
        <w:tc>
          <w:tcPr>
            <w:tcW w:w="1314" w:type="dxa"/>
            <w:vAlign w:val="center"/>
          </w:tcPr>
          <w:p w14:paraId="0E3D8A0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649" w:type="dxa"/>
            <w:vAlign w:val="center"/>
          </w:tcPr>
          <w:p w14:paraId="69E5831D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183" w:type="dxa"/>
            <w:vAlign w:val="center"/>
          </w:tcPr>
          <w:p w14:paraId="24E3D57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3140" w:type="dxa"/>
            <w:vAlign w:val="center"/>
          </w:tcPr>
          <w:p w14:paraId="538004B9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4EA2C69E" w14:textId="77777777" w:rsidTr="00A87ED0">
        <w:trPr>
          <w:trHeight w:val="803"/>
          <w:jc w:val="center"/>
        </w:trPr>
        <w:tc>
          <w:tcPr>
            <w:tcW w:w="1314" w:type="dxa"/>
            <w:vAlign w:val="center"/>
          </w:tcPr>
          <w:p w14:paraId="11119B2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649" w:type="dxa"/>
            <w:vAlign w:val="center"/>
          </w:tcPr>
          <w:p w14:paraId="6B78C88E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183" w:type="dxa"/>
            <w:vAlign w:val="center"/>
          </w:tcPr>
          <w:p w14:paraId="13B2D6B1" w14:textId="77777777" w:rsidR="006C0694" w:rsidRPr="005C5457" w:rsidRDefault="006C0694" w:rsidP="00A87ED0">
            <w:pPr>
              <w:pStyle w:val="Akapitzlist"/>
              <w:rPr>
                <w:rFonts w:ascii="Montserrat" w:hAnsi="Montserrat"/>
              </w:rPr>
            </w:pPr>
            <w:r w:rsidRPr="005C5457">
              <w:rPr>
                <w:rFonts w:ascii="Montserrat" w:hAnsi="Montserrat"/>
              </w:rPr>
              <w:t>12</w:t>
            </w:r>
            <w:r>
              <w:rPr>
                <w:rFonts w:ascii="Montserrat" w:hAnsi="Montserrat"/>
              </w:rPr>
              <w:t xml:space="preserve"> I piętro, budynek nr </w:t>
            </w:r>
            <w:r w:rsidRPr="005C5457">
              <w:rPr>
                <w:rFonts w:ascii="Montserrat" w:hAnsi="Montserrat"/>
              </w:rPr>
              <w:t xml:space="preserve">9, </w:t>
            </w:r>
            <w:proofErr w:type="spellStart"/>
            <w:r>
              <w:rPr>
                <w:rFonts w:ascii="Montserrat" w:hAnsi="Montserrat"/>
              </w:rPr>
              <w:t>DIiBI</w:t>
            </w:r>
            <w:proofErr w:type="spellEnd"/>
          </w:p>
        </w:tc>
        <w:tc>
          <w:tcPr>
            <w:tcW w:w="3140" w:type="dxa"/>
            <w:vAlign w:val="center"/>
          </w:tcPr>
          <w:p w14:paraId="4EE2F56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3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73EC631A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16</w:t>
            </w:r>
            <w:r w:rsidRPr="00A64D7B">
              <w:rPr>
                <w:rFonts w:ascii="Montserrat" w:hAnsi="Montserrat"/>
                <w:bCs/>
              </w:rPr>
              <w:t>00x800x760</w:t>
            </w:r>
          </w:p>
        </w:tc>
      </w:tr>
      <w:tr w:rsidR="006C0694" w:rsidRPr="00A64D7B" w14:paraId="05D109F5" w14:textId="77777777" w:rsidTr="00A87ED0">
        <w:trPr>
          <w:trHeight w:val="828"/>
          <w:jc w:val="center"/>
        </w:trPr>
        <w:tc>
          <w:tcPr>
            <w:tcW w:w="1314" w:type="dxa"/>
            <w:vAlign w:val="center"/>
          </w:tcPr>
          <w:p w14:paraId="55AA8412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2.</w:t>
            </w:r>
          </w:p>
        </w:tc>
        <w:tc>
          <w:tcPr>
            <w:tcW w:w="2649" w:type="dxa"/>
            <w:vAlign w:val="center"/>
          </w:tcPr>
          <w:p w14:paraId="09999D3B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183" w:type="dxa"/>
            <w:vAlign w:val="center"/>
          </w:tcPr>
          <w:p w14:paraId="6531891E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024, parter, budynek nr 4 Konsylium onkologiczne</w:t>
            </w:r>
          </w:p>
        </w:tc>
        <w:tc>
          <w:tcPr>
            <w:tcW w:w="3140" w:type="dxa"/>
            <w:vAlign w:val="center"/>
          </w:tcPr>
          <w:p w14:paraId="386635F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4430238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1400x600x73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</w:tbl>
    <w:p w14:paraId="3F77A9C9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  <w:bCs/>
        </w:rPr>
      </w:pPr>
    </w:p>
    <w:p w14:paraId="6CB95D2F" w14:textId="77777777" w:rsidR="006C0694" w:rsidRPr="00D659F2" w:rsidRDefault="006C0694" w:rsidP="006C0694">
      <w:pPr>
        <w:pStyle w:val="Akapitzlist"/>
        <w:numPr>
          <w:ilvl w:val="0"/>
          <w:numId w:val="116"/>
        </w:numPr>
        <w:tabs>
          <w:tab w:val="left" w:pos="426"/>
        </w:tabs>
        <w:ind w:hanging="294"/>
        <w:contextualSpacing w:val="0"/>
        <w:jc w:val="both"/>
        <w:rPr>
          <w:rFonts w:ascii="Montserrat" w:hAnsi="Montserrat"/>
          <w:bCs/>
          <w:caps/>
        </w:rPr>
      </w:pPr>
      <w:r w:rsidRPr="00D659F2">
        <w:rPr>
          <w:rFonts w:ascii="Montserrat" w:hAnsi="Montserrat"/>
          <w:bCs/>
        </w:rPr>
        <w:t>opis elementów:</w:t>
      </w:r>
    </w:p>
    <w:p w14:paraId="1E38B3C3" w14:textId="77777777" w:rsidR="006C0694" w:rsidRPr="00A64D7B" w:rsidRDefault="006C0694" w:rsidP="006C0694">
      <w:pPr>
        <w:tabs>
          <w:tab w:val="left" w:pos="426"/>
        </w:tabs>
        <w:ind w:left="1146"/>
        <w:jc w:val="both"/>
        <w:rPr>
          <w:rFonts w:ascii="Montserrat" w:hAnsi="Montserrat"/>
          <w:bCs/>
          <w:caps/>
        </w:rPr>
      </w:pPr>
    </w:p>
    <w:p w14:paraId="0054F1AC" w14:textId="77777777" w:rsidR="006C0694" w:rsidRPr="00231A41" w:rsidRDefault="006C0694" w:rsidP="006C0694">
      <w:pPr>
        <w:pStyle w:val="xdf3vjf"/>
        <w:numPr>
          <w:ilvl w:val="0"/>
          <w:numId w:val="114"/>
        </w:numPr>
        <w:shd w:val="clear" w:color="auto" w:fill="FFFFFF"/>
        <w:spacing w:before="0" w:beforeAutospacing="0" w:after="120" w:afterAutospacing="0"/>
        <w:jc w:val="both"/>
        <w:rPr>
          <w:rFonts w:ascii="Montserrat" w:hAnsi="Montserrat" w:cs="Arial"/>
          <w:color w:val="0A0A0A"/>
          <w:sz w:val="20"/>
          <w:szCs w:val="20"/>
        </w:rPr>
      </w:pPr>
      <w:r w:rsidRPr="00231A41">
        <w:rPr>
          <w:rStyle w:val="xt286pc"/>
          <w:rFonts w:ascii="Montserrat" w:hAnsi="Montserrat" w:cs="Arial"/>
          <w:color w:val="0A0A0A"/>
          <w:sz w:val="20"/>
          <w:szCs w:val="20"/>
        </w:rPr>
        <w:lastRenderedPageBreak/>
        <w:t>blat wykonany z płyty wiórowej o grubości min. 36 mm, trójwarstwowej, w klasie higieniczności E1, pokrytej obustronnie melaminą o podwyższonej odporności na ścieranie;</w:t>
      </w:r>
    </w:p>
    <w:p w14:paraId="55C7FEF1" w14:textId="77777777" w:rsidR="006C0694" w:rsidRPr="00231A41" w:rsidRDefault="006C0694" w:rsidP="006C0694">
      <w:pPr>
        <w:pStyle w:val="xdf3vjf"/>
        <w:numPr>
          <w:ilvl w:val="0"/>
          <w:numId w:val="114"/>
        </w:numPr>
        <w:shd w:val="clear" w:color="auto" w:fill="FFFFFF"/>
        <w:spacing w:before="0" w:beforeAutospacing="0" w:after="120" w:afterAutospacing="0"/>
        <w:jc w:val="both"/>
        <w:rPr>
          <w:rFonts w:ascii="Montserrat" w:hAnsi="Montserrat" w:cs="Arial"/>
          <w:color w:val="0A0A0A"/>
          <w:sz w:val="20"/>
          <w:szCs w:val="20"/>
        </w:rPr>
      </w:pPr>
      <w:r w:rsidRPr="00231A41">
        <w:rPr>
          <w:rStyle w:val="xt286pc"/>
          <w:rFonts w:ascii="Montserrat" w:hAnsi="Montserrat" w:cs="Arial"/>
          <w:color w:val="0A0A0A"/>
          <w:sz w:val="20"/>
          <w:szCs w:val="20"/>
        </w:rPr>
        <w:t>biurko oparte na stelażu metalowym;</w:t>
      </w:r>
    </w:p>
    <w:p w14:paraId="748C4AE0" w14:textId="77777777" w:rsidR="006C0694" w:rsidRPr="00231A41" w:rsidRDefault="006C0694" w:rsidP="006C0694">
      <w:pPr>
        <w:pStyle w:val="xdf3vjf"/>
        <w:numPr>
          <w:ilvl w:val="0"/>
          <w:numId w:val="114"/>
        </w:numPr>
        <w:shd w:val="clear" w:color="auto" w:fill="FFFFFF"/>
        <w:spacing w:before="0" w:beforeAutospacing="0" w:after="120" w:afterAutospacing="0"/>
        <w:jc w:val="both"/>
        <w:rPr>
          <w:rFonts w:ascii="Montserrat" w:hAnsi="Montserrat" w:cs="Arial"/>
          <w:color w:val="0A0A0A"/>
          <w:sz w:val="20"/>
          <w:szCs w:val="20"/>
        </w:rPr>
      </w:pPr>
      <w:r w:rsidRPr="00231A41">
        <w:rPr>
          <w:rStyle w:val="xt286pc"/>
          <w:rFonts w:ascii="Montserrat" w:hAnsi="Montserrat" w:cs="Arial"/>
          <w:color w:val="0A0A0A"/>
          <w:sz w:val="20"/>
          <w:szCs w:val="20"/>
        </w:rPr>
        <w:t>biurko wyposażone w półkę/koszyk na okablowanie;</w:t>
      </w:r>
    </w:p>
    <w:p w14:paraId="45216E1C" w14:textId="77777777" w:rsidR="006C0694" w:rsidRPr="00231A41" w:rsidRDefault="006C0694" w:rsidP="006C0694">
      <w:pPr>
        <w:pStyle w:val="xdf3vjf"/>
        <w:numPr>
          <w:ilvl w:val="0"/>
          <w:numId w:val="114"/>
        </w:numPr>
        <w:shd w:val="clear" w:color="auto" w:fill="FFFFFF"/>
        <w:spacing w:before="0" w:beforeAutospacing="0" w:after="120" w:afterAutospacing="0"/>
        <w:jc w:val="both"/>
        <w:rPr>
          <w:rFonts w:ascii="Montserrat" w:hAnsi="Montserrat" w:cs="Arial"/>
          <w:color w:val="0A0A0A"/>
          <w:sz w:val="20"/>
          <w:szCs w:val="20"/>
        </w:rPr>
      </w:pPr>
      <w:r w:rsidRPr="00231A41">
        <w:rPr>
          <w:rStyle w:val="xt286pc"/>
          <w:rFonts w:ascii="Montserrat" w:hAnsi="Montserrat" w:cs="Arial"/>
          <w:color w:val="0A0A0A"/>
          <w:sz w:val="20"/>
          <w:szCs w:val="20"/>
        </w:rPr>
        <w:t xml:space="preserve">wszystkie wąskie krawędzie oklejone obrzeżem PVC/ABS o grubości min. 2 mm, </w:t>
      </w:r>
      <w:r>
        <w:rPr>
          <w:rStyle w:val="xt286pc"/>
          <w:rFonts w:ascii="Montserrat" w:hAnsi="Montserrat" w:cs="Arial"/>
          <w:color w:val="0A0A0A"/>
          <w:sz w:val="20"/>
          <w:szCs w:val="20"/>
        </w:rPr>
        <w:br/>
      </w:r>
      <w:r w:rsidRPr="00231A41">
        <w:rPr>
          <w:rStyle w:val="xt286pc"/>
          <w:rFonts w:ascii="Montserrat" w:hAnsi="Montserrat" w:cs="Arial"/>
          <w:color w:val="0A0A0A"/>
          <w:sz w:val="20"/>
          <w:szCs w:val="20"/>
        </w:rPr>
        <w:t>w kolorze identycznym jak płyta;</w:t>
      </w:r>
    </w:p>
    <w:p w14:paraId="2E89F008" w14:textId="77777777" w:rsidR="006C0694" w:rsidRPr="00231A41" w:rsidRDefault="006C0694" w:rsidP="006C0694">
      <w:pPr>
        <w:pStyle w:val="xdf3vjf"/>
        <w:numPr>
          <w:ilvl w:val="0"/>
          <w:numId w:val="114"/>
        </w:numPr>
        <w:shd w:val="clear" w:color="auto" w:fill="FFFFFF"/>
        <w:spacing w:before="0" w:beforeAutospacing="0" w:after="120" w:afterAutospacing="0"/>
        <w:jc w:val="both"/>
        <w:rPr>
          <w:rFonts w:ascii="Montserrat" w:hAnsi="Montserrat" w:cs="Arial"/>
          <w:color w:val="0A0A0A"/>
          <w:sz w:val="20"/>
          <w:szCs w:val="20"/>
        </w:rPr>
      </w:pPr>
      <w:r w:rsidRPr="00231A41">
        <w:rPr>
          <w:rStyle w:val="xt286pc"/>
          <w:rFonts w:ascii="Montserrat" w:hAnsi="Montserrat" w:cs="Arial"/>
          <w:color w:val="0A0A0A"/>
          <w:sz w:val="20"/>
          <w:szCs w:val="20"/>
        </w:rPr>
        <w:t>nośność konstrukcji: min. 200 kg;</w:t>
      </w:r>
    </w:p>
    <w:p w14:paraId="7CCA1DCC" w14:textId="77777777" w:rsidR="006C0694" w:rsidRPr="00231A41" w:rsidRDefault="006C0694" w:rsidP="006C0694">
      <w:pPr>
        <w:pStyle w:val="xdf3vjf"/>
        <w:numPr>
          <w:ilvl w:val="0"/>
          <w:numId w:val="114"/>
        </w:numPr>
        <w:shd w:val="clear" w:color="auto" w:fill="FFFFFF"/>
        <w:spacing w:before="0" w:beforeAutospacing="0" w:after="120" w:afterAutospacing="0"/>
        <w:jc w:val="both"/>
        <w:rPr>
          <w:rFonts w:ascii="Montserrat" w:hAnsi="Montserrat" w:cs="Arial"/>
          <w:color w:val="0A0A0A"/>
          <w:sz w:val="20"/>
          <w:szCs w:val="20"/>
        </w:rPr>
      </w:pPr>
      <w:r w:rsidRPr="00231A41">
        <w:rPr>
          <w:rStyle w:val="xt286pc"/>
          <w:rFonts w:ascii="Montserrat" w:hAnsi="Montserrat" w:cs="Arial"/>
          <w:color w:val="0A0A0A"/>
          <w:sz w:val="20"/>
          <w:szCs w:val="20"/>
        </w:rPr>
        <w:t>kolorystyka płyty do uzgodnienia na podstawie wzorników Producenta (dostępnych min. 15 dekorów).</w:t>
      </w:r>
    </w:p>
    <w:p w14:paraId="70E61278" w14:textId="77777777" w:rsidR="006C0694" w:rsidRDefault="006C0694" w:rsidP="006C0694">
      <w:pPr>
        <w:rPr>
          <w:color w:val="FF0000"/>
          <w:sz w:val="22"/>
          <w:szCs w:val="22"/>
        </w:rPr>
      </w:pPr>
    </w:p>
    <w:p w14:paraId="455F6D12" w14:textId="77777777" w:rsidR="006C0694" w:rsidRDefault="006C0694" w:rsidP="006C0694">
      <w:pPr>
        <w:tabs>
          <w:tab w:val="left" w:pos="426"/>
        </w:tabs>
        <w:spacing w:after="120"/>
        <w:rPr>
          <w:rFonts w:ascii="Montserrat" w:hAnsi="Montserrat"/>
          <w:b/>
        </w:rPr>
      </w:pPr>
      <w:r>
        <w:rPr>
          <w:rFonts w:ascii="Montserrat" w:hAnsi="Montserrat"/>
          <w:b/>
          <w:bCs/>
        </w:rPr>
        <w:t>2</w:t>
      </w:r>
      <w:r w:rsidRPr="00300F3B">
        <w:rPr>
          <w:rFonts w:ascii="Montserrat" w:hAnsi="Montserrat"/>
          <w:b/>
          <w:bCs/>
        </w:rPr>
        <w:t>. Biurko</w:t>
      </w:r>
      <w:r w:rsidRPr="00300F3B">
        <w:rPr>
          <w:rFonts w:ascii="Montserrat" w:hAnsi="Montserrat"/>
          <w:b/>
        </w:rPr>
        <w:t xml:space="preserve"> – wymagania:</w:t>
      </w:r>
      <w:r>
        <w:rPr>
          <w:rFonts w:ascii="Montserrat" w:hAnsi="Montserrat"/>
          <w:b/>
        </w:rPr>
        <w:t xml:space="preserve"> </w:t>
      </w:r>
    </w:p>
    <w:p w14:paraId="78E81F88" w14:textId="77777777" w:rsidR="006C0694" w:rsidRPr="00D659F2" w:rsidRDefault="006C0694" w:rsidP="006C0694">
      <w:pPr>
        <w:pStyle w:val="Akapitzlist"/>
        <w:numPr>
          <w:ilvl w:val="0"/>
          <w:numId w:val="115"/>
        </w:numPr>
        <w:tabs>
          <w:tab w:val="left" w:pos="709"/>
        </w:tabs>
        <w:spacing w:after="120"/>
        <w:ind w:hanging="294"/>
        <w:contextualSpacing w:val="0"/>
        <w:rPr>
          <w:rFonts w:ascii="Montserrat" w:hAnsi="Montserrat"/>
          <w:bCs/>
        </w:rPr>
      </w:pPr>
      <w:r w:rsidRPr="00D659F2">
        <w:rPr>
          <w:rFonts w:ascii="Montserrat" w:hAnsi="Montserrat"/>
          <w:bCs/>
        </w:rPr>
        <w:t>wymiary całkowite – szerokość x głębokość x wysokość [mm] poniżej w tabeli,</w:t>
      </w:r>
    </w:p>
    <w:p w14:paraId="7C0E95FF" w14:textId="77777777" w:rsidR="006C0694" w:rsidRPr="00D659F2" w:rsidRDefault="006C0694" w:rsidP="006C0694">
      <w:pPr>
        <w:pStyle w:val="Akapitzlist"/>
        <w:numPr>
          <w:ilvl w:val="0"/>
          <w:numId w:val="115"/>
        </w:numPr>
        <w:tabs>
          <w:tab w:val="left" w:pos="709"/>
        </w:tabs>
        <w:spacing w:after="120"/>
        <w:ind w:hanging="294"/>
        <w:contextualSpacing w:val="0"/>
        <w:rPr>
          <w:rFonts w:ascii="Montserrat" w:hAnsi="Montserrat"/>
          <w:bCs/>
        </w:rPr>
      </w:pPr>
      <w:r w:rsidRPr="00D659F2">
        <w:rPr>
          <w:rFonts w:ascii="Montserrat" w:hAnsi="Montserrat"/>
          <w:bCs/>
        </w:rPr>
        <w:t xml:space="preserve">łączna ilość: 23 sztuk; </w:t>
      </w:r>
    </w:p>
    <w:p w14:paraId="569D3F90" w14:textId="77777777" w:rsidR="006C0694" w:rsidRPr="00D659F2" w:rsidRDefault="006C0694" w:rsidP="006C0694">
      <w:pPr>
        <w:pStyle w:val="Akapitzlist"/>
        <w:numPr>
          <w:ilvl w:val="0"/>
          <w:numId w:val="115"/>
        </w:numPr>
        <w:tabs>
          <w:tab w:val="left" w:pos="709"/>
        </w:tabs>
        <w:spacing w:after="120"/>
        <w:ind w:hanging="294"/>
        <w:contextualSpacing w:val="0"/>
        <w:rPr>
          <w:rFonts w:ascii="Montserrat" w:hAnsi="Montserrat"/>
          <w:bCs/>
        </w:rPr>
      </w:pPr>
      <w:r w:rsidRPr="00D659F2">
        <w:rPr>
          <w:rFonts w:ascii="Montserrat" w:hAnsi="Montserrat"/>
        </w:rPr>
        <w:t xml:space="preserve">miejsce ustawienia/montażu: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2577"/>
        <w:gridCol w:w="2163"/>
        <w:gridCol w:w="3056"/>
      </w:tblGrid>
      <w:tr w:rsidR="006C0694" w:rsidRPr="00A64D7B" w14:paraId="49DE54BB" w14:textId="77777777" w:rsidTr="00A87ED0">
        <w:trPr>
          <w:trHeight w:val="405"/>
          <w:jc w:val="center"/>
        </w:trPr>
        <w:tc>
          <w:tcPr>
            <w:tcW w:w="1314" w:type="dxa"/>
            <w:vAlign w:val="center"/>
          </w:tcPr>
          <w:p w14:paraId="699C4EC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649" w:type="dxa"/>
            <w:vAlign w:val="center"/>
          </w:tcPr>
          <w:p w14:paraId="2C861AF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183" w:type="dxa"/>
            <w:vAlign w:val="center"/>
          </w:tcPr>
          <w:p w14:paraId="2FC5D2F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3140" w:type="dxa"/>
            <w:vAlign w:val="center"/>
          </w:tcPr>
          <w:p w14:paraId="533C42D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3BD1C8D7" w14:textId="77777777" w:rsidTr="00A87ED0">
        <w:trPr>
          <w:trHeight w:val="803"/>
          <w:jc w:val="center"/>
        </w:trPr>
        <w:tc>
          <w:tcPr>
            <w:tcW w:w="1314" w:type="dxa"/>
            <w:vAlign w:val="center"/>
          </w:tcPr>
          <w:p w14:paraId="71655D1A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1.</w:t>
            </w:r>
          </w:p>
        </w:tc>
        <w:tc>
          <w:tcPr>
            <w:tcW w:w="2649" w:type="dxa"/>
            <w:vAlign w:val="center"/>
          </w:tcPr>
          <w:p w14:paraId="58B1A01C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183" w:type="dxa"/>
            <w:vAlign w:val="center"/>
          </w:tcPr>
          <w:p w14:paraId="31584124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0.27A, parter, budynek nr 2</w:t>
            </w:r>
          </w:p>
        </w:tc>
        <w:tc>
          <w:tcPr>
            <w:tcW w:w="3140" w:type="dxa"/>
            <w:vAlign w:val="center"/>
          </w:tcPr>
          <w:p w14:paraId="21C7DC4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0B5AF766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1200x65</w:t>
            </w:r>
            <w:r w:rsidRPr="00A64D7B">
              <w:rPr>
                <w:rFonts w:ascii="Montserrat" w:hAnsi="Montserrat"/>
                <w:bCs/>
              </w:rPr>
              <w:t>0x760</w:t>
            </w:r>
          </w:p>
        </w:tc>
      </w:tr>
      <w:tr w:rsidR="006C0694" w:rsidRPr="00A64D7B" w14:paraId="31D397F3" w14:textId="77777777" w:rsidTr="00A87ED0">
        <w:trPr>
          <w:trHeight w:val="828"/>
          <w:jc w:val="center"/>
        </w:trPr>
        <w:tc>
          <w:tcPr>
            <w:tcW w:w="1314" w:type="dxa"/>
            <w:vAlign w:val="center"/>
          </w:tcPr>
          <w:p w14:paraId="7A12B033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2.</w:t>
            </w:r>
          </w:p>
        </w:tc>
        <w:tc>
          <w:tcPr>
            <w:tcW w:w="2649" w:type="dxa"/>
            <w:vAlign w:val="center"/>
          </w:tcPr>
          <w:p w14:paraId="39FE9B66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183" w:type="dxa"/>
            <w:vAlign w:val="center"/>
          </w:tcPr>
          <w:p w14:paraId="779C7018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317</w:t>
            </w:r>
            <w:r w:rsidRPr="00A64D7B">
              <w:rPr>
                <w:rFonts w:ascii="Montserrat" w:hAnsi="Montserrat"/>
              </w:rPr>
              <w:t xml:space="preserve">, </w:t>
            </w:r>
            <w:r>
              <w:rPr>
                <w:rFonts w:ascii="Montserrat" w:hAnsi="Montserrat"/>
              </w:rPr>
              <w:t>III piętro, budynek nr 3</w:t>
            </w:r>
          </w:p>
        </w:tc>
        <w:tc>
          <w:tcPr>
            <w:tcW w:w="3140" w:type="dxa"/>
            <w:vAlign w:val="center"/>
          </w:tcPr>
          <w:p w14:paraId="478532F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5C011D72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1300x6</w:t>
            </w:r>
            <w:r w:rsidRPr="00A64D7B">
              <w:rPr>
                <w:rFonts w:ascii="Montserrat" w:hAnsi="Montserrat"/>
                <w:bCs/>
              </w:rPr>
              <w:t>00x760</w:t>
            </w:r>
          </w:p>
        </w:tc>
      </w:tr>
      <w:tr w:rsidR="006C0694" w:rsidRPr="00A64D7B" w14:paraId="003D17EF" w14:textId="77777777" w:rsidTr="00A87ED0">
        <w:trPr>
          <w:trHeight w:val="828"/>
          <w:jc w:val="center"/>
        </w:trPr>
        <w:tc>
          <w:tcPr>
            <w:tcW w:w="1314" w:type="dxa"/>
            <w:vAlign w:val="center"/>
          </w:tcPr>
          <w:p w14:paraId="1D791095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3.</w:t>
            </w:r>
          </w:p>
        </w:tc>
        <w:tc>
          <w:tcPr>
            <w:tcW w:w="2649" w:type="dxa"/>
            <w:vAlign w:val="center"/>
          </w:tcPr>
          <w:p w14:paraId="487DECA9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183" w:type="dxa"/>
            <w:vAlign w:val="center"/>
          </w:tcPr>
          <w:p w14:paraId="21ECE2A4" w14:textId="77777777" w:rsidR="006C0694" w:rsidRPr="00E36EC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parter, </w:t>
            </w:r>
            <w:r>
              <w:rPr>
                <w:rFonts w:ascii="Montserrat" w:hAnsi="Montserrat"/>
              </w:rPr>
              <w:br/>
              <w:t>budynek nr 5</w:t>
            </w:r>
          </w:p>
        </w:tc>
        <w:tc>
          <w:tcPr>
            <w:tcW w:w="3140" w:type="dxa"/>
            <w:vAlign w:val="center"/>
          </w:tcPr>
          <w:p w14:paraId="17BF7FDA" w14:textId="77777777" w:rsidR="006C0694" w:rsidRPr="00E36EC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15</w:t>
            </w:r>
            <w:r w:rsidRPr="00E36EC4">
              <w:rPr>
                <w:rFonts w:ascii="Montserrat" w:hAnsi="Montserrat"/>
                <w:bCs/>
              </w:rPr>
              <w:t xml:space="preserve"> szt.</w:t>
            </w:r>
          </w:p>
          <w:p w14:paraId="2898929B" w14:textId="77777777" w:rsidR="006C0694" w:rsidRPr="00E36EC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36EC4">
              <w:rPr>
                <w:rFonts w:ascii="Montserrat" w:hAnsi="Montserrat"/>
                <w:bCs/>
              </w:rPr>
              <w:t>14</w:t>
            </w:r>
            <w:r>
              <w:rPr>
                <w:rFonts w:ascii="Montserrat" w:hAnsi="Montserrat"/>
                <w:bCs/>
              </w:rPr>
              <w:t>00x70</w:t>
            </w:r>
            <w:r w:rsidRPr="00E36EC4">
              <w:rPr>
                <w:rFonts w:ascii="Montserrat" w:hAnsi="Montserrat"/>
                <w:bCs/>
              </w:rPr>
              <w:t>0x760</w:t>
            </w:r>
          </w:p>
        </w:tc>
      </w:tr>
      <w:tr w:rsidR="006C0694" w:rsidRPr="00A64D7B" w14:paraId="5D89B411" w14:textId="77777777" w:rsidTr="00A87ED0">
        <w:trPr>
          <w:trHeight w:val="828"/>
          <w:jc w:val="center"/>
        </w:trPr>
        <w:tc>
          <w:tcPr>
            <w:tcW w:w="1314" w:type="dxa"/>
            <w:vAlign w:val="center"/>
          </w:tcPr>
          <w:p w14:paraId="42CBD436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4.</w:t>
            </w:r>
          </w:p>
        </w:tc>
        <w:tc>
          <w:tcPr>
            <w:tcW w:w="2649" w:type="dxa"/>
            <w:vAlign w:val="center"/>
          </w:tcPr>
          <w:p w14:paraId="2098F1CA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183" w:type="dxa"/>
            <w:vAlign w:val="center"/>
          </w:tcPr>
          <w:p w14:paraId="26808FE7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8,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3140" w:type="dxa"/>
            <w:vAlign w:val="center"/>
          </w:tcPr>
          <w:p w14:paraId="2D1D4944" w14:textId="77777777" w:rsidR="006C0694" w:rsidRPr="00E36EC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</w:t>
            </w:r>
            <w:r w:rsidRPr="00E36EC4">
              <w:rPr>
                <w:rFonts w:ascii="Montserrat" w:hAnsi="Montserrat"/>
                <w:bCs/>
              </w:rPr>
              <w:t xml:space="preserve"> szt.</w:t>
            </w:r>
          </w:p>
          <w:p w14:paraId="57907FF5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36EC4">
              <w:rPr>
                <w:rFonts w:ascii="Montserrat" w:hAnsi="Montserrat"/>
                <w:bCs/>
              </w:rPr>
              <w:t>14</w:t>
            </w:r>
            <w:r>
              <w:rPr>
                <w:rFonts w:ascii="Montserrat" w:hAnsi="Montserrat"/>
                <w:bCs/>
              </w:rPr>
              <w:t>00x70</w:t>
            </w:r>
            <w:r w:rsidRPr="00E36EC4">
              <w:rPr>
                <w:rFonts w:ascii="Montserrat" w:hAnsi="Montserrat"/>
                <w:bCs/>
              </w:rPr>
              <w:t>0x760</w:t>
            </w:r>
          </w:p>
        </w:tc>
      </w:tr>
      <w:tr w:rsidR="006C0694" w:rsidRPr="00A64D7B" w14:paraId="30DB58CE" w14:textId="77777777" w:rsidTr="00A87ED0">
        <w:trPr>
          <w:trHeight w:val="828"/>
          <w:jc w:val="center"/>
        </w:trPr>
        <w:tc>
          <w:tcPr>
            <w:tcW w:w="1314" w:type="dxa"/>
            <w:vAlign w:val="center"/>
          </w:tcPr>
          <w:p w14:paraId="06CDD6C2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5.</w:t>
            </w:r>
          </w:p>
        </w:tc>
        <w:tc>
          <w:tcPr>
            <w:tcW w:w="2649" w:type="dxa"/>
            <w:vAlign w:val="center"/>
          </w:tcPr>
          <w:p w14:paraId="21B47724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183" w:type="dxa"/>
            <w:vAlign w:val="center"/>
          </w:tcPr>
          <w:p w14:paraId="234B6F6E" w14:textId="77777777" w:rsidR="006C0694" w:rsidRPr="00E36EC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17,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3140" w:type="dxa"/>
            <w:vAlign w:val="center"/>
          </w:tcPr>
          <w:p w14:paraId="1FFE9027" w14:textId="77777777" w:rsidR="006C0694" w:rsidRPr="00E36EC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</w:t>
            </w:r>
            <w:r w:rsidRPr="00E36EC4">
              <w:rPr>
                <w:rFonts w:ascii="Montserrat" w:hAnsi="Montserrat"/>
                <w:bCs/>
              </w:rPr>
              <w:t xml:space="preserve"> szt.</w:t>
            </w:r>
          </w:p>
          <w:p w14:paraId="03ECDCB2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36EC4">
              <w:rPr>
                <w:rFonts w:ascii="Montserrat" w:hAnsi="Montserrat"/>
                <w:bCs/>
              </w:rPr>
              <w:t>14</w:t>
            </w:r>
            <w:r>
              <w:rPr>
                <w:rFonts w:ascii="Montserrat" w:hAnsi="Montserrat"/>
                <w:bCs/>
              </w:rPr>
              <w:t>00x70</w:t>
            </w:r>
            <w:r w:rsidRPr="00E36EC4">
              <w:rPr>
                <w:rFonts w:ascii="Montserrat" w:hAnsi="Montserrat"/>
                <w:bCs/>
              </w:rPr>
              <w:t>0x760</w:t>
            </w:r>
          </w:p>
        </w:tc>
      </w:tr>
      <w:tr w:rsidR="006C0694" w:rsidRPr="00A64D7B" w14:paraId="1E8191DE" w14:textId="77777777" w:rsidTr="00A87ED0">
        <w:trPr>
          <w:trHeight w:val="828"/>
          <w:jc w:val="center"/>
        </w:trPr>
        <w:tc>
          <w:tcPr>
            <w:tcW w:w="1314" w:type="dxa"/>
            <w:vAlign w:val="center"/>
          </w:tcPr>
          <w:p w14:paraId="69EA9CE4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6.</w:t>
            </w:r>
          </w:p>
        </w:tc>
        <w:tc>
          <w:tcPr>
            <w:tcW w:w="2649" w:type="dxa"/>
            <w:vAlign w:val="center"/>
          </w:tcPr>
          <w:p w14:paraId="6891D0A9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2183" w:type="dxa"/>
            <w:vAlign w:val="center"/>
          </w:tcPr>
          <w:p w14:paraId="3CFECA92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0.05, parter, budynek nr 5 </w:t>
            </w:r>
          </w:p>
        </w:tc>
        <w:tc>
          <w:tcPr>
            <w:tcW w:w="3140" w:type="dxa"/>
            <w:vAlign w:val="center"/>
          </w:tcPr>
          <w:p w14:paraId="15AE2174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54460D85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36EC4">
              <w:rPr>
                <w:rFonts w:ascii="Montserrat" w:hAnsi="Montserrat"/>
                <w:bCs/>
              </w:rPr>
              <w:t>14</w:t>
            </w:r>
            <w:r>
              <w:rPr>
                <w:rFonts w:ascii="Montserrat" w:hAnsi="Montserrat"/>
                <w:bCs/>
              </w:rPr>
              <w:t>00x70</w:t>
            </w:r>
            <w:r w:rsidRPr="00E36EC4">
              <w:rPr>
                <w:rFonts w:ascii="Montserrat" w:hAnsi="Montserrat"/>
                <w:bCs/>
              </w:rPr>
              <w:t>0x760</w:t>
            </w:r>
          </w:p>
        </w:tc>
      </w:tr>
      <w:tr w:rsidR="006C0694" w:rsidRPr="00A64D7B" w14:paraId="10448799" w14:textId="77777777" w:rsidTr="00A87ED0">
        <w:trPr>
          <w:trHeight w:val="828"/>
          <w:jc w:val="center"/>
        </w:trPr>
        <w:tc>
          <w:tcPr>
            <w:tcW w:w="1314" w:type="dxa"/>
            <w:vAlign w:val="center"/>
          </w:tcPr>
          <w:p w14:paraId="6BC5B05C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7.</w:t>
            </w:r>
          </w:p>
        </w:tc>
        <w:tc>
          <w:tcPr>
            <w:tcW w:w="2649" w:type="dxa"/>
            <w:vAlign w:val="center"/>
          </w:tcPr>
          <w:p w14:paraId="1A0BBAE7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2183" w:type="dxa"/>
            <w:vAlign w:val="center"/>
          </w:tcPr>
          <w:p w14:paraId="4F0DDE99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P7, parter, budynek nr 8</w:t>
            </w:r>
          </w:p>
        </w:tc>
        <w:tc>
          <w:tcPr>
            <w:tcW w:w="3140" w:type="dxa"/>
            <w:vAlign w:val="center"/>
          </w:tcPr>
          <w:p w14:paraId="622173A3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385E2F2C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36EC4">
              <w:rPr>
                <w:rFonts w:ascii="Montserrat" w:hAnsi="Montserrat"/>
                <w:bCs/>
              </w:rPr>
              <w:t>14</w:t>
            </w:r>
            <w:r>
              <w:rPr>
                <w:rFonts w:ascii="Montserrat" w:hAnsi="Montserrat"/>
                <w:bCs/>
              </w:rPr>
              <w:t>00x70</w:t>
            </w:r>
            <w:r w:rsidRPr="00E36EC4">
              <w:rPr>
                <w:rFonts w:ascii="Montserrat" w:hAnsi="Montserrat"/>
                <w:bCs/>
              </w:rPr>
              <w:t>0x760</w:t>
            </w:r>
          </w:p>
        </w:tc>
      </w:tr>
    </w:tbl>
    <w:p w14:paraId="3012BF8A" w14:textId="77777777" w:rsidR="006C0694" w:rsidRDefault="006C0694" w:rsidP="006C0694">
      <w:pPr>
        <w:tabs>
          <w:tab w:val="left" w:pos="426"/>
        </w:tabs>
        <w:jc w:val="both"/>
        <w:rPr>
          <w:rFonts w:ascii="Montserrat" w:hAnsi="Montserrat"/>
          <w:bCs/>
        </w:rPr>
      </w:pPr>
    </w:p>
    <w:p w14:paraId="5A4AEB7F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  <w:bCs/>
        </w:rPr>
      </w:pPr>
    </w:p>
    <w:p w14:paraId="0739433A" w14:textId="77777777" w:rsidR="006C0694" w:rsidRPr="00C62F37" w:rsidRDefault="006C0694" w:rsidP="006C0694">
      <w:pPr>
        <w:numPr>
          <w:ilvl w:val="0"/>
          <w:numId w:val="115"/>
        </w:numPr>
        <w:tabs>
          <w:tab w:val="left" w:pos="426"/>
        </w:tabs>
        <w:ind w:hanging="294"/>
        <w:jc w:val="both"/>
        <w:rPr>
          <w:rFonts w:ascii="Montserrat" w:hAnsi="Montserrat"/>
          <w:bCs/>
          <w:caps/>
        </w:rPr>
      </w:pPr>
      <w:r w:rsidRPr="00C62F37">
        <w:rPr>
          <w:rFonts w:ascii="Montserrat" w:hAnsi="Montserrat"/>
          <w:bCs/>
        </w:rPr>
        <w:t>opis elementów:</w:t>
      </w:r>
    </w:p>
    <w:p w14:paraId="3AD4C49D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  <w:bCs/>
        </w:rPr>
      </w:pPr>
    </w:p>
    <w:p w14:paraId="0F878BE3" w14:textId="77777777" w:rsidR="006C0694" w:rsidRPr="009B35D3" w:rsidRDefault="006C0694" w:rsidP="006C0694">
      <w:pPr>
        <w:pStyle w:val="Akapitzlist"/>
        <w:numPr>
          <w:ilvl w:val="0"/>
          <w:numId w:val="117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9B35D3">
        <w:rPr>
          <w:rFonts w:ascii="Montserrat" w:hAnsi="Montserrat"/>
        </w:rPr>
        <w:t xml:space="preserve">blat wykonany z płyty wiórowej, o grubości min. 36 mm, trójwarstwowej </w:t>
      </w:r>
      <w:r w:rsidRPr="009B35D3">
        <w:rPr>
          <w:rFonts w:ascii="Montserrat" w:hAnsi="Montserrat"/>
        </w:rPr>
        <w:br/>
        <w:t>w klasie higienicznej E1 pokrytej obustronnie warstwą melaminy o podwyższonej odporności na ścieranie;</w:t>
      </w:r>
    </w:p>
    <w:p w14:paraId="5E0E3690" w14:textId="77777777" w:rsidR="006C0694" w:rsidRPr="00A64D7B" w:rsidRDefault="006C0694" w:rsidP="006C0694">
      <w:pPr>
        <w:numPr>
          <w:ilvl w:val="1"/>
          <w:numId w:val="99"/>
        </w:numPr>
        <w:tabs>
          <w:tab w:val="left" w:pos="851"/>
        </w:tabs>
        <w:suppressAutoHyphens w:val="0"/>
        <w:spacing w:after="120"/>
        <w:ind w:left="714" w:hanging="357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biurko oparte na płytach bocznych wiórowych o grubości min. 36</w:t>
      </w:r>
      <w:r>
        <w:rPr>
          <w:rFonts w:ascii="Montserrat" w:hAnsi="Montserrat"/>
        </w:rPr>
        <w:t xml:space="preserve"> </w:t>
      </w:r>
      <w:r w:rsidRPr="00A64D7B">
        <w:rPr>
          <w:rFonts w:ascii="Montserrat" w:hAnsi="Montserrat"/>
        </w:rPr>
        <w:t>mm</w:t>
      </w:r>
      <w:r>
        <w:rPr>
          <w:rFonts w:ascii="Montserrat" w:hAnsi="Montserrat"/>
        </w:rPr>
        <w:t>;</w:t>
      </w:r>
    </w:p>
    <w:p w14:paraId="62502DDE" w14:textId="77777777" w:rsidR="006C0694" w:rsidRPr="00A64D7B" w:rsidRDefault="006C0694" w:rsidP="006C0694">
      <w:pPr>
        <w:numPr>
          <w:ilvl w:val="1"/>
          <w:numId w:val="99"/>
        </w:numPr>
        <w:tabs>
          <w:tab w:val="left" w:pos="851"/>
        </w:tabs>
        <w:suppressAutoHyphens w:val="0"/>
        <w:spacing w:after="120"/>
        <w:ind w:left="714" w:hanging="357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lastRenderedPageBreak/>
        <w:t>biurko posiada w tzw. tylnej części płytę o wysokości 250 mm – usztywniającą konstrukcję biurka, zamontowaną od blatu</w:t>
      </w:r>
      <w:r>
        <w:rPr>
          <w:rFonts w:ascii="Montserrat" w:hAnsi="Montserrat"/>
        </w:rPr>
        <w:t>;</w:t>
      </w:r>
    </w:p>
    <w:p w14:paraId="38FC8BA5" w14:textId="77777777" w:rsidR="006C0694" w:rsidRPr="00A64D7B" w:rsidRDefault="006C0694" w:rsidP="006C0694">
      <w:pPr>
        <w:numPr>
          <w:ilvl w:val="1"/>
          <w:numId w:val="99"/>
        </w:numPr>
        <w:tabs>
          <w:tab w:val="left" w:pos="851"/>
        </w:tabs>
        <w:suppressAutoHyphens w:val="0"/>
        <w:spacing w:after="120"/>
        <w:ind w:left="714" w:hanging="357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wszystkie wąskie krawędzie oklejone doklejką w kolorze identycznym jak płyta grubości minimum 2 mm</w:t>
      </w:r>
      <w:r>
        <w:rPr>
          <w:rFonts w:ascii="Montserrat" w:hAnsi="Montserrat"/>
        </w:rPr>
        <w:t>;</w:t>
      </w:r>
    </w:p>
    <w:p w14:paraId="4B86054B" w14:textId="77777777" w:rsidR="006C0694" w:rsidRDefault="006C0694" w:rsidP="006C0694">
      <w:pPr>
        <w:numPr>
          <w:ilvl w:val="1"/>
          <w:numId w:val="99"/>
        </w:numPr>
        <w:tabs>
          <w:tab w:val="left" w:pos="851"/>
        </w:tabs>
        <w:suppressAutoHyphens w:val="0"/>
        <w:spacing w:after="120"/>
        <w:ind w:left="714" w:hanging="357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nośność całości konstrukcji min. 200 kg</w:t>
      </w:r>
      <w:r>
        <w:rPr>
          <w:rFonts w:ascii="Montserrat" w:hAnsi="Montserrat"/>
        </w:rPr>
        <w:t>;</w:t>
      </w:r>
    </w:p>
    <w:p w14:paraId="6F85EB9B" w14:textId="77777777" w:rsidR="006C0694" w:rsidRPr="00F86810" w:rsidRDefault="006C0694" w:rsidP="006C0694">
      <w:pPr>
        <w:numPr>
          <w:ilvl w:val="1"/>
          <w:numId w:val="99"/>
        </w:numPr>
        <w:tabs>
          <w:tab w:val="left" w:pos="851"/>
        </w:tabs>
        <w:suppressAutoHyphens w:val="0"/>
        <w:spacing w:after="120"/>
        <w:ind w:left="714" w:hanging="357"/>
        <w:jc w:val="both"/>
        <w:rPr>
          <w:rFonts w:ascii="Montserrat" w:hAnsi="Montserrat"/>
        </w:rPr>
      </w:pPr>
      <w:r w:rsidRPr="00F86810">
        <w:rPr>
          <w:rFonts w:ascii="Montserrat" w:hAnsi="Montserrat"/>
        </w:rPr>
        <w:t>kolorystyka płyty do uzgodnienia na podstawie dostarczonych wzorników Producenta.</w:t>
      </w:r>
    </w:p>
    <w:p w14:paraId="7FAC7F95" w14:textId="77777777" w:rsidR="006C0694" w:rsidRPr="00A64D7B" w:rsidRDefault="006C0694" w:rsidP="006C0694">
      <w:pPr>
        <w:tabs>
          <w:tab w:val="left" w:pos="851"/>
        </w:tabs>
        <w:suppressAutoHyphens w:val="0"/>
        <w:spacing w:after="120"/>
        <w:ind w:left="851"/>
        <w:jc w:val="both"/>
        <w:rPr>
          <w:rFonts w:ascii="Montserrat" w:hAnsi="Montserrat"/>
        </w:rPr>
      </w:pPr>
    </w:p>
    <w:p w14:paraId="17A77516" w14:textId="77777777" w:rsidR="006C0694" w:rsidRPr="00A64D7B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</w:rPr>
      </w:pPr>
      <w:r w:rsidRPr="00A64D7B">
        <w:rPr>
          <w:rFonts w:ascii="Montserrat" w:hAnsi="Montserrat"/>
          <w:b/>
          <w:bCs/>
          <w:caps/>
        </w:rPr>
        <w:t>3.</w:t>
      </w:r>
      <w:r>
        <w:rPr>
          <w:rFonts w:ascii="Montserrat" w:hAnsi="Montserrat"/>
          <w:b/>
          <w:bCs/>
          <w:caps/>
        </w:rPr>
        <w:t xml:space="preserve"> </w:t>
      </w:r>
      <w:r>
        <w:rPr>
          <w:rFonts w:ascii="Montserrat" w:hAnsi="Montserrat"/>
          <w:b/>
        </w:rPr>
        <w:t>Dostawka biurka</w:t>
      </w:r>
      <w:r w:rsidRPr="00A64D7B">
        <w:rPr>
          <w:rFonts w:ascii="Montserrat" w:hAnsi="Montserrat"/>
          <w:b/>
        </w:rPr>
        <w:t xml:space="preserve"> </w:t>
      </w:r>
      <w:r>
        <w:rPr>
          <w:rFonts w:ascii="Montserrat" w:hAnsi="Montserrat"/>
          <w:b/>
        </w:rPr>
        <w:t xml:space="preserve">- </w:t>
      </w:r>
      <w:r w:rsidRPr="00A64D7B">
        <w:rPr>
          <w:rFonts w:ascii="Montserrat" w:hAnsi="Montserrat"/>
          <w:b/>
        </w:rPr>
        <w:t>wymagania:</w:t>
      </w:r>
    </w:p>
    <w:p w14:paraId="0E438D82" w14:textId="77777777" w:rsidR="006C0694" w:rsidRPr="007A460B" w:rsidRDefault="006C0694" w:rsidP="006C0694">
      <w:pPr>
        <w:pStyle w:val="Akapitzlist"/>
        <w:numPr>
          <w:ilvl w:val="0"/>
          <w:numId w:val="101"/>
        </w:numPr>
        <w:tabs>
          <w:tab w:val="left" w:pos="426"/>
          <w:tab w:val="center" w:pos="4536"/>
          <w:tab w:val="right" w:pos="9072"/>
        </w:tabs>
        <w:spacing w:after="120"/>
        <w:ind w:hanging="294"/>
        <w:contextualSpacing w:val="0"/>
        <w:jc w:val="both"/>
        <w:rPr>
          <w:rFonts w:ascii="Montserrat" w:hAnsi="Montserrat"/>
          <w:bCs/>
          <w:caps/>
        </w:rPr>
      </w:pPr>
      <w:r w:rsidRPr="007A460B">
        <w:rPr>
          <w:rFonts w:ascii="Montserrat" w:hAnsi="Montserrat"/>
          <w:bCs/>
        </w:rPr>
        <w:t xml:space="preserve">wymiary całkowite – </w:t>
      </w:r>
      <w:r w:rsidRPr="007A460B">
        <w:rPr>
          <w:rFonts w:ascii="Montserrat" w:hAnsi="Montserrat"/>
        </w:rPr>
        <w:t xml:space="preserve">długość x szerokość (głębokość) x wysokość [mm] poniżej </w:t>
      </w:r>
      <w:r>
        <w:rPr>
          <w:rFonts w:ascii="Montserrat" w:hAnsi="Montserrat"/>
        </w:rPr>
        <w:br/>
      </w:r>
      <w:r w:rsidRPr="007A460B">
        <w:rPr>
          <w:rFonts w:ascii="Montserrat" w:hAnsi="Montserrat"/>
        </w:rPr>
        <w:t>w tabeli</w:t>
      </w:r>
      <w:r>
        <w:rPr>
          <w:rFonts w:ascii="Montserrat" w:hAnsi="Montserrat"/>
        </w:rPr>
        <w:t>;</w:t>
      </w:r>
    </w:p>
    <w:p w14:paraId="509876C3" w14:textId="77777777" w:rsidR="006C0694" w:rsidRPr="007A460B" w:rsidRDefault="006C0694" w:rsidP="006C0694">
      <w:pPr>
        <w:pStyle w:val="Akapitzlist"/>
        <w:numPr>
          <w:ilvl w:val="0"/>
          <w:numId w:val="101"/>
        </w:numPr>
        <w:tabs>
          <w:tab w:val="left" w:pos="426"/>
        </w:tabs>
        <w:spacing w:after="120"/>
        <w:ind w:hanging="294"/>
        <w:contextualSpacing w:val="0"/>
        <w:jc w:val="both"/>
        <w:rPr>
          <w:rFonts w:ascii="Montserrat" w:hAnsi="Montserrat"/>
        </w:rPr>
      </w:pPr>
      <w:r w:rsidRPr="007A460B">
        <w:rPr>
          <w:rFonts w:ascii="Montserrat" w:hAnsi="Montserrat"/>
        </w:rPr>
        <w:t>łączna ilość: 1 sztuka</w:t>
      </w:r>
      <w:r>
        <w:rPr>
          <w:rFonts w:ascii="Montserrat" w:hAnsi="Montserrat"/>
        </w:rPr>
        <w:t>;</w:t>
      </w:r>
      <w:r w:rsidRPr="007A460B">
        <w:rPr>
          <w:rFonts w:ascii="Montserrat" w:hAnsi="Montserrat"/>
        </w:rPr>
        <w:t xml:space="preserve"> </w:t>
      </w:r>
    </w:p>
    <w:p w14:paraId="0410FC12" w14:textId="77777777" w:rsidR="006C0694" w:rsidRPr="007A460B" w:rsidRDefault="006C0694" w:rsidP="006C0694">
      <w:pPr>
        <w:pStyle w:val="Akapitzlist"/>
        <w:numPr>
          <w:ilvl w:val="0"/>
          <w:numId w:val="101"/>
        </w:numPr>
        <w:tabs>
          <w:tab w:val="left" w:pos="426"/>
        </w:tabs>
        <w:spacing w:after="120"/>
        <w:ind w:hanging="294"/>
        <w:contextualSpacing w:val="0"/>
        <w:jc w:val="both"/>
        <w:rPr>
          <w:rFonts w:ascii="Montserrat" w:hAnsi="Montserrat"/>
        </w:rPr>
      </w:pPr>
      <w:r w:rsidRPr="007A460B">
        <w:rPr>
          <w:rFonts w:ascii="Montserrat" w:hAnsi="Montserrat"/>
        </w:rPr>
        <w:t xml:space="preserve">miejsce ustawienia/montażu: </w:t>
      </w:r>
    </w:p>
    <w:p w14:paraId="1AA3013A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975"/>
        <w:gridCol w:w="2265"/>
        <w:gridCol w:w="1988"/>
      </w:tblGrid>
      <w:tr w:rsidR="006C0694" w:rsidRPr="00A64D7B" w14:paraId="1BC000DE" w14:textId="77777777" w:rsidTr="00A87ED0">
        <w:trPr>
          <w:trHeight w:val="405"/>
          <w:jc w:val="center"/>
        </w:trPr>
        <w:tc>
          <w:tcPr>
            <w:tcW w:w="1555" w:type="dxa"/>
            <w:vAlign w:val="center"/>
          </w:tcPr>
          <w:p w14:paraId="7A72DAD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975" w:type="dxa"/>
            <w:vAlign w:val="center"/>
          </w:tcPr>
          <w:p w14:paraId="23437DD2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65" w:type="dxa"/>
            <w:vAlign w:val="center"/>
          </w:tcPr>
          <w:p w14:paraId="6F3EAED6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1988" w:type="dxa"/>
            <w:vAlign w:val="center"/>
          </w:tcPr>
          <w:p w14:paraId="52C647D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1856A7AC" w14:textId="77777777" w:rsidTr="00A87ED0">
        <w:trPr>
          <w:trHeight w:val="1058"/>
          <w:jc w:val="center"/>
        </w:trPr>
        <w:tc>
          <w:tcPr>
            <w:tcW w:w="1555" w:type="dxa"/>
            <w:vAlign w:val="center"/>
          </w:tcPr>
          <w:p w14:paraId="2FEE09BC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975" w:type="dxa"/>
            <w:vAlign w:val="center"/>
          </w:tcPr>
          <w:p w14:paraId="59F836E7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65" w:type="dxa"/>
            <w:vAlign w:val="center"/>
          </w:tcPr>
          <w:p w14:paraId="225F324F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0.27A, parter, budynek nr 2</w:t>
            </w:r>
          </w:p>
        </w:tc>
        <w:tc>
          <w:tcPr>
            <w:tcW w:w="1988" w:type="dxa"/>
            <w:vAlign w:val="center"/>
          </w:tcPr>
          <w:p w14:paraId="3919B3E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1szt.</w:t>
            </w:r>
          </w:p>
          <w:p w14:paraId="2A16748A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1700x60</w:t>
            </w:r>
            <w:r w:rsidRPr="00A64D7B">
              <w:rPr>
                <w:rFonts w:ascii="Montserrat" w:hAnsi="Montserrat"/>
                <w:bCs/>
              </w:rPr>
              <w:t>0x760</w:t>
            </w:r>
          </w:p>
          <w:p w14:paraId="3A8195A5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</w:p>
        </w:tc>
      </w:tr>
    </w:tbl>
    <w:p w14:paraId="4F6B24F6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5C75C30A" w14:textId="77777777" w:rsidR="006C0694" w:rsidRPr="00A64D7B" w:rsidRDefault="006C0694" w:rsidP="006C0694">
      <w:pPr>
        <w:tabs>
          <w:tab w:val="left" w:pos="426"/>
        </w:tabs>
        <w:spacing w:after="120"/>
        <w:ind w:left="709" w:hanging="283"/>
        <w:jc w:val="both"/>
        <w:rPr>
          <w:rFonts w:ascii="Montserrat" w:hAnsi="Montserrat"/>
          <w:bCs/>
          <w:caps/>
        </w:rPr>
      </w:pPr>
      <w:r w:rsidRPr="00A64D7B">
        <w:rPr>
          <w:rFonts w:ascii="Montserrat" w:hAnsi="Montserrat"/>
          <w:bCs/>
        </w:rPr>
        <w:t>4)</w:t>
      </w:r>
      <w:r w:rsidRPr="00A64D7B">
        <w:rPr>
          <w:rFonts w:ascii="Montserrat" w:hAnsi="Montserrat"/>
          <w:bCs/>
        </w:rPr>
        <w:tab/>
        <w:t>opis elementów:</w:t>
      </w:r>
    </w:p>
    <w:p w14:paraId="2CC83006" w14:textId="77777777" w:rsidR="006C0694" w:rsidRPr="00A64D7B" w:rsidRDefault="006C0694" w:rsidP="006C0694">
      <w:pPr>
        <w:numPr>
          <w:ilvl w:val="1"/>
          <w:numId w:val="100"/>
        </w:num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blat wykonany z płyty wiórowej, o grubości min. </w:t>
      </w:r>
      <w:r>
        <w:rPr>
          <w:rFonts w:ascii="Montserrat" w:hAnsi="Montserrat"/>
        </w:rPr>
        <w:t>36 mm</w:t>
      </w:r>
      <w:r w:rsidRPr="00A64D7B">
        <w:rPr>
          <w:rFonts w:ascii="Montserrat" w:hAnsi="Montserrat"/>
        </w:rPr>
        <w:t xml:space="preserve">, trójwarstwowej </w:t>
      </w:r>
      <w:r w:rsidRPr="00A64D7B">
        <w:rPr>
          <w:rFonts w:ascii="Montserrat" w:hAnsi="Montserrat"/>
        </w:rPr>
        <w:br/>
        <w:t>w</w:t>
      </w:r>
      <w:r>
        <w:rPr>
          <w:rFonts w:ascii="Montserrat" w:hAnsi="Montserrat"/>
        </w:rPr>
        <w:t xml:space="preserve"> </w:t>
      </w:r>
      <w:r w:rsidRPr="00A64D7B">
        <w:rPr>
          <w:rFonts w:ascii="Montserrat" w:hAnsi="Montserrat"/>
        </w:rPr>
        <w:t>klasie higien</w:t>
      </w:r>
      <w:r>
        <w:rPr>
          <w:rFonts w:ascii="Montserrat" w:hAnsi="Montserrat"/>
        </w:rPr>
        <w:t>iczności</w:t>
      </w:r>
      <w:r w:rsidRPr="00A64D7B">
        <w:rPr>
          <w:rFonts w:ascii="Montserrat" w:hAnsi="Montserrat"/>
        </w:rPr>
        <w:t xml:space="preserve"> E1 pokrytej obustronnie warstwą melaminy </w:t>
      </w:r>
      <w:r w:rsidRPr="00A64D7B">
        <w:rPr>
          <w:rFonts w:ascii="Montserrat" w:hAnsi="Montserrat"/>
        </w:rPr>
        <w:br/>
        <w:t>o podwyższonej odporności na ścieranie</w:t>
      </w:r>
      <w:r>
        <w:rPr>
          <w:rFonts w:ascii="Montserrat" w:hAnsi="Montserrat"/>
        </w:rPr>
        <w:t>;</w:t>
      </w:r>
    </w:p>
    <w:p w14:paraId="16E72468" w14:textId="77777777" w:rsidR="006C0694" w:rsidRPr="00A64D7B" w:rsidRDefault="006C0694" w:rsidP="006C0694">
      <w:pPr>
        <w:numPr>
          <w:ilvl w:val="1"/>
          <w:numId w:val="100"/>
        </w:num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wszystkie wąskie krawędzie oklejone doklejką w kolorze identycznym jak płyta grubości minimum 2 mm</w:t>
      </w:r>
      <w:r>
        <w:rPr>
          <w:rFonts w:ascii="Montserrat" w:hAnsi="Montserrat"/>
        </w:rPr>
        <w:t>;</w:t>
      </w:r>
    </w:p>
    <w:p w14:paraId="3C6C7589" w14:textId="77777777" w:rsidR="006C0694" w:rsidRPr="00A64D7B" w:rsidRDefault="006C0694" w:rsidP="006C0694">
      <w:pPr>
        <w:numPr>
          <w:ilvl w:val="1"/>
          <w:numId w:val="100"/>
        </w:num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nośność całości konstrukcji min. 200 kg</w:t>
      </w:r>
      <w:r>
        <w:rPr>
          <w:rFonts w:ascii="Montserrat" w:hAnsi="Montserrat"/>
        </w:rPr>
        <w:t>;</w:t>
      </w:r>
    </w:p>
    <w:p w14:paraId="27E5D4C0" w14:textId="77777777" w:rsidR="006C0694" w:rsidRPr="00A64D7B" w:rsidRDefault="006C0694" w:rsidP="006C0694">
      <w:pPr>
        <w:numPr>
          <w:ilvl w:val="1"/>
          <w:numId w:val="100"/>
        </w:num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kolorystyka płyty do uzgodnienia na podstawie dostarczonych wzorników Producenta.</w:t>
      </w:r>
    </w:p>
    <w:p w14:paraId="371F8445" w14:textId="77777777" w:rsidR="006C0694" w:rsidRPr="00A64D7B" w:rsidRDefault="006C0694" w:rsidP="006C0694">
      <w:pPr>
        <w:tabs>
          <w:tab w:val="left" w:pos="851"/>
        </w:tabs>
        <w:suppressAutoHyphens w:val="0"/>
        <w:spacing w:after="120"/>
        <w:ind w:left="851"/>
        <w:jc w:val="both"/>
        <w:rPr>
          <w:rFonts w:ascii="Montserrat" w:hAnsi="Montserrat"/>
        </w:rPr>
      </w:pPr>
    </w:p>
    <w:p w14:paraId="4F221F96" w14:textId="77777777" w:rsidR="006C0694" w:rsidRPr="00A64D7B" w:rsidRDefault="006C0694" w:rsidP="006C0694">
      <w:pPr>
        <w:tabs>
          <w:tab w:val="left" w:pos="426"/>
        </w:tabs>
        <w:spacing w:after="120"/>
        <w:ind w:left="426" w:hanging="425"/>
        <w:jc w:val="both"/>
        <w:rPr>
          <w:rFonts w:ascii="Montserrat" w:hAnsi="Montserrat"/>
          <w:b/>
        </w:rPr>
      </w:pPr>
      <w:r w:rsidRPr="00956F47">
        <w:rPr>
          <w:rFonts w:ascii="Montserrat" w:hAnsi="Montserrat"/>
          <w:b/>
          <w:bCs/>
          <w:caps/>
        </w:rPr>
        <w:t>4.</w:t>
      </w:r>
      <w:r w:rsidRPr="00956F47">
        <w:rPr>
          <w:rFonts w:ascii="Montserrat" w:hAnsi="Montserrat"/>
          <w:b/>
          <w:bCs/>
          <w:caps/>
        </w:rPr>
        <w:tab/>
      </w:r>
      <w:proofErr w:type="spellStart"/>
      <w:r>
        <w:rPr>
          <w:rFonts w:ascii="Montserrat" w:hAnsi="Montserrat"/>
          <w:b/>
          <w:bCs/>
        </w:rPr>
        <w:t>Kontenerek</w:t>
      </w:r>
      <w:proofErr w:type="spellEnd"/>
      <w:r>
        <w:rPr>
          <w:rFonts w:ascii="Montserrat" w:hAnsi="Montserrat"/>
          <w:b/>
          <w:bCs/>
        </w:rPr>
        <w:t xml:space="preserve"> 3-szufladowy - </w:t>
      </w:r>
      <w:r w:rsidRPr="00956F47">
        <w:rPr>
          <w:rFonts w:ascii="Montserrat" w:hAnsi="Montserrat"/>
          <w:b/>
          <w:bCs/>
        </w:rPr>
        <w:t>w</w:t>
      </w:r>
      <w:r w:rsidRPr="00956F47">
        <w:rPr>
          <w:rFonts w:ascii="Montserrat" w:hAnsi="Montserrat"/>
          <w:b/>
        </w:rPr>
        <w:t>ymagania:</w:t>
      </w:r>
    </w:p>
    <w:p w14:paraId="6B229322" w14:textId="77777777" w:rsidR="006C0694" w:rsidRPr="007A460B" w:rsidRDefault="006C0694" w:rsidP="006C0694">
      <w:pPr>
        <w:pStyle w:val="Akapitzlist"/>
        <w:numPr>
          <w:ilvl w:val="0"/>
          <w:numId w:val="102"/>
        </w:numPr>
        <w:tabs>
          <w:tab w:val="left" w:pos="426"/>
        </w:tabs>
        <w:spacing w:after="120"/>
        <w:ind w:hanging="294"/>
        <w:contextualSpacing w:val="0"/>
        <w:rPr>
          <w:rFonts w:ascii="Montserrat" w:hAnsi="Montserrat"/>
          <w:bCs/>
        </w:rPr>
      </w:pPr>
      <w:r w:rsidRPr="007A460B">
        <w:rPr>
          <w:rFonts w:ascii="Montserrat" w:hAnsi="Montserrat"/>
          <w:bCs/>
        </w:rPr>
        <w:t>wymiary: głębokość x wysokość x szerokość</w:t>
      </w:r>
      <w:r w:rsidRPr="007A460B">
        <w:rPr>
          <w:rFonts w:ascii="Montserrat" w:hAnsi="Montserrat"/>
        </w:rPr>
        <w:t xml:space="preserve"> [mm] poniżej w tabeli, </w:t>
      </w:r>
      <w:r w:rsidRPr="007A460B">
        <w:rPr>
          <w:rFonts w:ascii="Montserrat" w:hAnsi="Montserrat"/>
          <w:bCs/>
        </w:rPr>
        <w:br/>
        <w:t>poniżej w tabeli</w:t>
      </w:r>
      <w:r>
        <w:rPr>
          <w:rFonts w:ascii="Montserrat" w:hAnsi="Montserrat"/>
          <w:bCs/>
        </w:rPr>
        <w:t>;</w:t>
      </w:r>
    </w:p>
    <w:p w14:paraId="287370CB" w14:textId="77777777" w:rsidR="006C0694" w:rsidRPr="007A460B" w:rsidRDefault="006C0694" w:rsidP="006C0694">
      <w:pPr>
        <w:pStyle w:val="Akapitzlist"/>
        <w:numPr>
          <w:ilvl w:val="0"/>
          <w:numId w:val="102"/>
        </w:numPr>
        <w:tabs>
          <w:tab w:val="left" w:pos="426"/>
        </w:tabs>
        <w:spacing w:after="120"/>
        <w:ind w:hanging="294"/>
        <w:contextualSpacing w:val="0"/>
        <w:jc w:val="both"/>
        <w:rPr>
          <w:rFonts w:ascii="Montserrat" w:hAnsi="Montserrat"/>
        </w:rPr>
      </w:pPr>
      <w:r w:rsidRPr="007A460B">
        <w:rPr>
          <w:rFonts w:ascii="Montserrat" w:hAnsi="Montserrat"/>
        </w:rPr>
        <w:t>łączna ilość: 31 sztuk</w:t>
      </w:r>
      <w:r>
        <w:rPr>
          <w:rFonts w:ascii="Montserrat" w:hAnsi="Montserrat"/>
        </w:rPr>
        <w:t>;</w:t>
      </w:r>
    </w:p>
    <w:p w14:paraId="6FBAF5E2" w14:textId="77777777" w:rsidR="006C0694" w:rsidRDefault="006C0694" w:rsidP="006C0694">
      <w:pPr>
        <w:pStyle w:val="Akapitzlist"/>
        <w:numPr>
          <w:ilvl w:val="0"/>
          <w:numId w:val="102"/>
        </w:numPr>
        <w:tabs>
          <w:tab w:val="left" w:pos="426"/>
        </w:tabs>
        <w:spacing w:after="120"/>
        <w:ind w:hanging="294"/>
        <w:contextualSpacing w:val="0"/>
        <w:jc w:val="both"/>
        <w:rPr>
          <w:rFonts w:ascii="Montserrat" w:hAnsi="Montserrat"/>
        </w:rPr>
      </w:pPr>
      <w:r w:rsidRPr="007A460B">
        <w:rPr>
          <w:rFonts w:ascii="Montserrat" w:hAnsi="Montserrat"/>
        </w:rPr>
        <w:t>miejsce ustawienia/montażu:</w:t>
      </w:r>
    </w:p>
    <w:p w14:paraId="7277CCA5" w14:textId="77777777" w:rsidR="006C0694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</w:p>
    <w:p w14:paraId="78F2C55B" w14:textId="77777777" w:rsidR="006C0694" w:rsidRPr="002C7984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</w:p>
    <w:tbl>
      <w:tblPr>
        <w:tblpPr w:leftFromText="141" w:rightFromText="141" w:vertAnchor="text" w:horzAnchor="margin" w:tblpY="8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2712"/>
        <w:gridCol w:w="2208"/>
        <w:gridCol w:w="2771"/>
      </w:tblGrid>
      <w:tr w:rsidR="006C0694" w:rsidRPr="00A64D7B" w14:paraId="4E07FDC9" w14:textId="77777777" w:rsidTr="00A87ED0">
        <w:trPr>
          <w:trHeight w:val="405"/>
        </w:trPr>
        <w:tc>
          <w:tcPr>
            <w:tcW w:w="1424" w:type="dxa"/>
            <w:vAlign w:val="center"/>
          </w:tcPr>
          <w:p w14:paraId="148A3829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1599395D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323A6EAA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06B44D59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00003431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239FF98A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lastRenderedPageBreak/>
              <w:t>1.</w:t>
            </w:r>
          </w:p>
        </w:tc>
        <w:tc>
          <w:tcPr>
            <w:tcW w:w="2790" w:type="dxa"/>
            <w:vAlign w:val="center"/>
          </w:tcPr>
          <w:p w14:paraId="4B34DDBA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462B040F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1.12 I piętro, budynek nr </w:t>
            </w:r>
            <w:r w:rsidRPr="003C32B1">
              <w:rPr>
                <w:rFonts w:ascii="Montserrat" w:hAnsi="Montserrat"/>
              </w:rPr>
              <w:t>9,</w:t>
            </w:r>
            <w:r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br/>
              <w:t>IT</w:t>
            </w:r>
          </w:p>
        </w:tc>
        <w:tc>
          <w:tcPr>
            <w:tcW w:w="2842" w:type="dxa"/>
            <w:vAlign w:val="center"/>
          </w:tcPr>
          <w:p w14:paraId="7B4784F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3 </w:t>
            </w:r>
            <w:r w:rsidRPr="00A64D7B">
              <w:rPr>
                <w:rFonts w:ascii="Montserrat" w:hAnsi="Montserrat"/>
                <w:bCs/>
              </w:rPr>
              <w:t>szt.</w:t>
            </w:r>
          </w:p>
          <w:p w14:paraId="01C50FEA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41C0EA73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22DEE76A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2.</w:t>
            </w:r>
          </w:p>
        </w:tc>
        <w:tc>
          <w:tcPr>
            <w:tcW w:w="2790" w:type="dxa"/>
            <w:vAlign w:val="center"/>
          </w:tcPr>
          <w:p w14:paraId="5C608D0A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7F0FA936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024, parter, budynek nr 4 WZT</w:t>
            </w:r>
          </w:p>
        </w:tc>
        <w:tc>
          <w:tcPr>
            <w:tcW w:w="2842" w:type="dxa"/>
            <w:vAlign w:val="center"/>
          </w:tcPr>
          <w:p w14:paraId="16DB666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2</w:t>
            </w:r>
            <w:r>
              <w:rPr>
                <w:rFonts w:ascii="Montserrat" w:hAnsi="Montserrat"/>
                <w:bCs/>
              </w:rPr>
              <w:t xml:space="preserve"> </w:t>
            </w:r>
            <w:r w:rsidRPr="00A64D7B">
              <w:rPr>
                <w:rFonts w:ascii="Montserrat" w:hAnsi="Montserrat"/>
                <w:bCs/>
              </w:rPr>
              <w:t>szt.</w:t>
            </w:r>
          </w:p>
          <w:p w14:paraId="79F4DCA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420x550</w:t>
            </w:r>
            <w:r w:rsidRPr="00A64D7B">
              <w:rPr>
                <w:rFonts w:ascii="Montserrat" w:hAnsi="Montserrat"/>
                <w:bCs/>
              </w:rPr>
              <w:t>x65</w:t>
            </w:r>
            <w:r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6EB394C1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20EF0F3A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3.</w:t>
            </w:r>
          </w:p>
        </w:tc>
        <w:tc>
          <w:tcPr>
            <w:tcW w:w="2790" w:type="dxa"/>
            <w:vAlign w:val="center"/>
          </w:tcPr>
          <w:p w14:paraId="0E27E88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recepcja</w:t>
            </w:r>
          </w:p>
        </w:tc>
        <w:tc>
          <w:tcPr>
            <w:tcW w:w="2230" w:type="dxa"/>
            <w:vAlign w:val="center"/>
          </w:tcPr>
          <w:p w14:paraId="2C116A2D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113, parter, budynek nr 10</w:t>
            </w:r>
            <w:r>
              <w:rPr>
                <w:rFonts w:ascii="Montserrat" w:hAnsi="Montserrat"/>
              </w:rPr>
              <w:br/>
              <w:t>ORO</w:t>
            </w:r>
          </w:p>
        </w:tc>
        <w:tc>
          <w:tcPr>
            <w:tcW w:w="2842" w:type="dxa"/>
            <w:vAlign w:val="center"/>
          </w:tcPr>
          <w:p w14:paraId="33230AFA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2 szt.</w:t>
            </w:r>
          </w:p>
          <w:p w14:paraId="6268EF5C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519A93E1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7A5EA55F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4.</w:t>
            </w:r>
          </w:p>
        </w:tc>
        <w:tc>
          <w:tcPr>
            <w:tcW w:w="2790" w:type="dxa"/>
            <w:vAlign w:val="center"/>
          </w:tcPr>
          <w:p w14:paraId="1BFB380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0FA24562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2.4 I piętro, budynek nr 7</w:t>
            </w:r>
          </w:p>
          <w:p w14:paraId="5F4C8157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Jadłodajnia Bogatka </w:t>
            </w:r>
          </w:p>
        </w:tc>
        <w:tc>
          <w:tcPr>
            <w:tcW w:w="2842" w:type="dxa"/>
            <w:vAlign w:val="center"/>
          </w:tcPr>
          <w:p w14:paraId="150ABE0D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5829AB39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66362275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32280757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5.</w:t>
            </w:r>
          </w:p>
        </w:tc>
        <w:tc>
          <w:tcPr>
            <w:tcW w:w="2790" w:type="dxa"/>
            <w:vAlign w:val="center"/>
          </w:tcPr>
          <w:p w14:paraId="44AE5DF6" w14:textId="77777777" w:rsidR="006C0694" w:rsidRPr="00D37606" w:rsidRDefault="006C0694" w:rsidP="00A87ED0">
            <w:pPr>
              <w:jc w:val="center"/>
              <w:rPr>
                <w:rFonts w:ascii="Montserrat" w:hAnsi="Montserrat"/>
                <w:strike/>
              </w:rPr>
            </w:pPr>
            <w:r w:rsidRPr="00A64D7B">
              <w:rPr>
                <w:rFonts w:ascii="Montserrat" w:hAnsi="Montserrat"/>
              </w:rPr>
              <w:t>pokój biurowy</w:t>
            </w:r>
          </w:p>
        </w:tc>
        <w:tc>
          <w:tcPr>
            <w:tcW w:w="2230" w:type="dxa"/>
            <w:vAlign w:val="center"/>
          </w:tcPr>
          <w:p w14:paraId="70577989" w14:textId="77777777" w:rsidR="006C0694" w:rsidRPr="00D37606" w:rsidRDefault="006C0694" w:rsidP="00A87ED0">
            <w:pPr>
              <w:ind w:left="360"/>
              <w:jc w:val="center"/>
              <w:rPr>
                <w:rFonts w:ascii="Montserrat" w:hAnsi="Montserrat"/>
                <w:strike/>
              </w:rPr>
            </w:pPr>
            <w:r>
              <w:rPr>
                <w:rFonts w:ascii="Montserrat" w:hAnsi="Montserrat"/>
              </w:rPr>
              <w:t>0.27A, parter, budynek nr 2</w:t>
            </w:r>
          </w:p>
        </w:tc>
        <w:tc>
          <w:tcPr>
            <w:tcW w:w="2842" w:type="dxa"/>
            <w:vAlign w:val="center"/>
          </w:tcPr>
          <w:p w14:paraId="66DE6E6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7E3F874A" w14:textId="77777777" w:rsidR="006C0694" w:rsidRPr="00D37606" w:rsidRDefault="006C0694" w:rsidP="00A87ED0">
            <w:pPr>
              <w:jc w:val="center"/>
              <w:rPr>
                <w:rFonts w:ascii="Montserrat" w:hAnsi="Montserrat"/>
                <w:bCs/>
                <w:strike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47A3FD2B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45D4D704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6.</w:t>
            </w:r>
          </w:p>
        </w:tc>
        <w:tc>
          <w:tcPr>
            <w:tcW w:w="2790" w:type="dxa"/>
            <w:vAlign w:val="center"/>
          </w:tcPr>
          <w:p w14:paraId="11499F9B" w14:textId="77777777" w:rsidR="006C0694" w:rsidRPr="000C5FA2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</w:t>
            </w:r>
            <w:r w:rsidRPr="000C5FA2">
              <w:rPr>
                <w:rFonts w:ascii="Montserrat" w:hAnsi="Montserrat"/>
              </w:rPr>
              <w:t xml:space="preserve">okój lekarski </w:t>
            </w:r>
          </w:p>
        </w:tc>
        <w:tc>
          <w:tcPr>
            <w:tcW w:w="2230" w:type="dxa"/>
            <w:vAlign w:val="center"/>
          </w:tcPr>
          <w:p w14:paraId="507CA70B" w14:textId="77777777" w:rsidR="006C0694" w:rsidRPr="000C5FA2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317</w:t>
            </w:r>
            <w:r w:rsidRPr="000C5FA2">
              <w:rPr>
                <w:rFonts w:ascii="Montserrat" w:hAnsi="Montserrat"/>
              </w:rPr>
              <w:t xml:space="preserve">, III piętro, budynek nr 3 </w:t>
            </w:r>
          </w:p>
        </w:tc>
        <w:tc>
          <w:tcPr>
            <w:tcW w:w="2842" w:type="dxa"/>
            <w:vAlign w:val="center"/>
          </w:tcPr>
          <w:p w14:paraId="5921318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6974F9E7" w14:textId="77777777" w:rsidR="006C0694" w:rsidRPr="00D37606" w:rsidRDefault="006C0694" w:rsidP="00A87ED0">
            <w:pPr>
              <w:jc w:val="center"/>
              <w:rPr>
                <w:rFonts w:ascii="Montserrat" w:hAnsi="Montserrat"/>
                <w:bCs/>
                <w:strike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79DB657A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793423D3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7.</w:t>
            </w:r>
          </w:p>
        </w:tc>
        <w:tc>
          <w:tcPr>
            <w:tcW w:w="2790" w:type="dxa"/>
            <w:vAlign w:val="center"/>
          </w:tcPr>
          <w:p w14:paraId="604F413F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5B8707CB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parter,</w:t>
            </w:r>
          </w:p>
          <w:p w14:paraId="6642E4E3" w14:textId="77777777" w:rsidR="006C0694" w:rsidRPr="00E36EC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5</w:t>
            </w:r>
          </w:p>
        </w:tc>
        <w:tc>
          <w:tcPr>
            <w:tcW w:w="2842" w:type="dxa"/>
            <w:vAlign w:val="center"/>
          </w:tcPr>
          <w:p w14:paraId="2F53D91E" w14:textId="77777777" w:rsidR="006C0694" w:rsidRPr="00C15CB1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15</w:t>
            </w:r>
            <w:r w:rsidRPr="00C15CB1">
              <w:rPr>
                <w:rFonts w:ascii="Montserrat" w:hAnsi="Montserrat"/>
                <w:bCs/>
              </w:rPr>
              <w:t xml:space="preserve"> szt.</w:t>
            </w:r>
          </w:p>
          <w:p w14:paraId="3EBD2904" w14:textId="77777777" w:rsidR="006C0694" w:rsidRPr="00C15CB1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1BC4B1C6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70D0F027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8.</w:t>
            </w:r>
          </w:p>
        </w:tc>
        <w:tc>
          <w:tcPr>
            <w:tcW w:w="2790" w:type="dxa"/>
            <w:vAlign w:val="center"/>
          </w:tcPr>
          <w:p w14:paraId="1A9A0BAB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2230" w:type="dxa"/>
            <w:vAlign w:val="center"/>
          </w:tcPr>
          <w:p w14:paraId="22BE7092" w14:textId="77777777" w:rsidR="006C0694" w:rsidRPr="00E36EC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8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2842" w:type="dxa"/>
            <w:vAlign w:val="center"/>
          </w:tcPr>
          <w:p w14:paraId="7EF15585" w14:textId="77777777" w:rsidR="006C0694" w:rsidRPr="00C15CB1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</w:t>
            </w:r>
            <w:r w:rsidRPr="00C15CB1">
              <w:rPr>
                <w:rFonts w:ascii="Montserrat" w:hAnsi="Montserrat"/>
                <w:bCs/>
              </w:rPr>
              <w:t xml:space="preserve"> szt.</w:t>
            </w:r>
          </w:p>
          <w:p w14:paraId="0B6AD046" w14:textId="77777777" w:rsidR="006C0694" w:rsidRPr="00C15CB1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38EEBFB4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63E4B013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9.</w:t>
            </w:r>
          </w:p>
        </w:tc>
        <w:tc>
          <w:tcPr>
            <w:tcW w:w="2790" w:type="dxa"/>
            <w:vAlign w:val="center"/>
          </w:tcPr>
          <w:p w14:paraId="5743BD1D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5CBAF72C" w14:textId="77777777" w:rsidR="006C0694" w:rsidRPr="000C5FA2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17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2842" w:type="dxa"/>
            <w:vAlign w:val="center"/>
          </w:tcPr>
          <w:p w14:paraId="0BA93392" w14:textId="77777777" w:rsidR="006C0694" w:rsidRPr="00C15CB1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</w:t>
            </w:r>
            <w:r w:rsidRPr="00C15CB1">
              <w:rPr>
                <w:rFonts w:ascii="Montserrat" w:hAnsi="Montserrat"/>
                <w:bCs/>
              </w:rPr>
              <w:t xml:space="preserve"> szt.</w:t>
            </w:r>
          </w:p>
          <w:p w14:paraId="752C20A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7CAC09E8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3A3D260C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10.</w:t>
            </w:r>
          </w:p>
        </w:tc>
        <w:tc>
          <w:tcPr>
            <w:tcW w:w="2790" w:type="dxa"/>
            <w:vAlign w:val="center"/>
          </w:tcPr>
          <w:p w14:paraId="56E9630A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2230" w:type="dxa"/>
            <w:vAlign w:val="center"/>
          </w:tcPr>
          <w:p w14:paraId="528957D0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0.05, parter, budynek nr 5 </w:t>
            </w:r>
          </w:p>
        </w:tc>
        <w:tc>
          <w:tcPr>
            <w:tcW w:w="2842" w:type="dxa"/>
            <w:vAlign w:val="center"/>
          </w:tcPr>
          <w:p w14:paraId="79FAB6F4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22499A2A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09AC7D72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6F050283" w14:textId="77777777" w:rsidR="006C0694" w:rsidRPr="00E650AD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650AD">
              <w:rPr>
                <w:rFonts w:ascii="Montserrat" w:hAnsi="Montserrat"/>
                <w:bCs/>
              </w:rPr>
              <w:t>11.</w:t>
            </w:r>
          </w:p>
        </w:tc>
        <w:tc>
          <w:tcPr>
            <w:tcW w:w="2790" w:type="dxa"/>
            <w:vAlign w:val="center"/>
          </w:tcPr>
          <w:p w14:paraId="2E3E57E6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2230" w:type="dxa"/>
            <w:vAlign w:val="center"/>
          </w:tcPr>
          <w:p w14:paraId="28BED338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P7, parter, budynek nr 8</w:t>
            </w:r>
          </w:p>
        </w:tc>
        <w:tc>
          <w:tcPr>
            <w:tcW w:w="2842" w:type="dxa"/>
            <w:vAlign w:val="center"/>
          </w:tcPr>
          <w:p w14:paraId="3BB9DBD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6432BDE9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420x550x60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</w:tbl>
    <w:p w14:paraId="3955442C" w14:textId="77777777" w:rsidR="006C0694" w:rsidRDefault="006C0694" w:rsidP="006C0694">
      <w:p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</w:p>
    <w:p w14:paraId="172529F3" w14:textId="77777777" w:rsidR="006C0694" w:rsidRDefault="006C0694" w:rsidP="006C0694">
      <w:p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</w:p>
    <w:p w14:paraId="07C6FA37" w14:textId="77777777" w:rsidR="006C0694" w:rsidRDefault="006C0694" w:rsidP="006C0694">
      <w:p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</w:p>
    <w:p w14:paraId="7779C686" w14:textId="77777777" w:rsidR="006C0694" w:rsidRDefault="006C0694" w:rsidP="006C0694">
      <w:p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</w:p>
    <w:p w14:paraId="15C20BE0" w14:textId="77777777" w:rsidR="006C0694" w:rsidRPr="00A64D7B" w:rsidRDefault="006C0694" w:rsidP="006C0694">
      <w:p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4) opis przedmiotu: </w:t>
      </w:r>
    </w:p>
    <w:p w14:paraId="504E5A54" w14:textId="77777777" w:rsidR="006C0694" w:rsidRPr="002C7984" w:rsidRDefault="006C0694" w:rsidP="006C0694">
      <w:pPr>
        <w:pStyle w:val="Akapitzlist"/>
        <w:numPr>
          <w:ilvl w:val="0"/>
          <w:numId w:val="11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 xml:space="preserve">kontener dostawny </w:t>
      </w:r>
      <w:proofErr w:type="spellStart"/>
      <w:r w:rsidRPr="002C7984">
        <w:rPr>
          <w:rFonts w:ascii="Montserrat" w:hAnsi="Montserrat"/>
        </w:rPr>
        <w:t>podblatowy</w:t>
      </w:r>
      <w:proofErr w:type="spellEnd"/>
      <w:r>
        <w:rPr>
          <w:rFonts w:ascii="Montserrat" w:hAnsi="Montserrat"/>
        </w:rPr>
        <w:t>;</w:t>
      </w:r>
    </w:p>
    <w:p w14:paraId="68EC2D11" w14:textId="77777777" w:rsidR="006C0694" w:rsidRPr="002C7984" w:rsidRDefault="006C0694" w:rsidP="006C0694">
      <w:pPr>
        <w:pStyle w:val="Akapitzlist"/>
        <w:numPr>
          <w:ilvl w:val="0"/>
          <w:numId w:val="11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lastRenderedPageBreak/>
        <w:t xml:space="preserve">korpusy z płyty </w:t>
      </w:r>
      <w:proofErr w:type="spellStart"/>
      <w:r w:rsidRPr="002C7984">
        <w:rPr>
          <w:rFonts w:ascii="Montserrat" w:hAnsi="Montserrat"/>
        </w:rPr>
        <w:t>melaminowanej</w:t>
      </w:r>
      <w:proofErr w:type="spellEnd"/>
      <w:r w:rsidRPr="002C7984">
        <w:rPr>
          <w:rFonts w:ascii="Montserrat" w:hAnsi="Montserrat"/>
        </w:rPr>
        <w:t>;</w:t>
      </w:r>
    </w:p>
    <w:p w14:paraId="4789DC3D" w14:textId="77777777" w:rsidR="006C0694" w:rsidRPr="00C62F37" w:rsidRDefault="006C0694" w:rsidP="006C0694">
      <w:pPr>
        <w:pStyle w:val="Akapitzlist"/>
        <w:numPr>
          <w:ilvl w:val="0"/>
          <w:numId w:val="11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 xml:space="preserve">szuflady metalowe na prowadnicach kulowych (łożyskowych) wyposażony </w:t>
      </w:r>
      <w:r>
        <w:rPr>
          <w:rFonts w:ascii="Montserrat" w:hAnsi="Montserrat"/>
        </w:rPr>
        <w:t xml:space="preserve">              </w:t>
      </w:r>
      <w:r>
        <w:rPr>
          <w:rFonts w:ascii="Montserrat" w:hAnsi="Montserrat"/>
        </w:rPr>
        <w:br/>
      </w:r>
      <w:r w:rsidRPr="00C62F37">
        <w:rPr>
          <w:rFonts w:ascii="Montserrat" w:hAnsi="Montserrat"/>
        </w:rPr>
        <w:t>w</w:t>
      </w:r>
      <w:r>
        <w:rPr>
          <w:rFonts w:ascii="Montserrat" w:hAnsi="Montserrat"/>
        </w:rPr>
        <w:t xml:space="preserve"> </w:t>
      </w:r>
      <w:r w:rsidRPr="00C62F37">
        <w:rPr>
          <w:rFonts w:ascii="Montserrat" w:hAnsi="Montserrat"/>
        </w:rPr>
        <w:t xml:space="preserve">piórnik; całość zamykana zamkiem centralnym (system klucza głównego </w:t>
      </w:r>
      <w:r w:rsidRPr="00C62F37">
        <w:rPr>
          <w:rFonts w:ascii="Montserrat" w:hAnsi="Montserrat"/>
        </w:rPr>
        <w:br/>
        <w:t>- MASTER KEY);</w:t>
      </w:r>
    </w:p>
    <w:p w14:paraId="0ED2DBB1" w14:textId="77777777" w:rsidR="006C0694" w:rsidRPr="002C7984" w:rsidRDefault="006C0694" w:rsidP="006C0694">
      <w:pPr>
        <w:pStyle w:val="Akapitzlist"/>
        <w:numPr>
          <w:ilvl w:val="0"/>
          <w:numId w:val="11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uchwyty z aluminium anodowanego;</w:t>
      </w:r>
    </w:p>
    <w:p w14:paraId="4A42CC5F" w14:textId="77777777" w:rsidR="006C0694" w:rsidRPr="002C7984" w:rsidRDefault="006C0694" w:rsidP="006C0694">
      <w:pPr>
        <w:pStyle w:val="Akapitzlist"/>
        <w:numPr>
          <w:ilvl w:val="0"/>
          <w:numId w:val="11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kółka z bieżnikiem dostosowane do użytkowania na powierzchniach twardych (wykładziny PVC), lecz nierysujących powierzchni</w:t>
      </w:r>
      <w:r>
        <w:rPr>
          <w:rFonts w:ascii="Montserrat" w:hAnsi="Montserrat"/>
        </w:rPr>
        <w:t>;</w:t>
      </w:r>
    </w:p>
    <w:p w14:paraId="7FA745C1" w14:textId="77777777" w:rsidR="006C0694" w:rsidRPr="002C7984" w:rsidRDefault="006C0694" w:rsidP="006C0694">
      <w:pPr>
        <w:pStyle w:val="Akapitzlist"/>
        <w:numPr>
          <w:ilvl w:val="0"/>
          <w:numId w:val="11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kolorystyka płyty do uzgodnienia na podstawie wzorników Producenta.</w:t>
      </w:r>
    </w:p>
    <w:p w14:paraId="4F2BF6DF" w14:textId="77777777" w:rsidR="006C0694" w:rsidRPr="00A64D7B" w:rsidRDefault="006C0694" w:rsidP="006C0694">
      <w:pPr>
        <w:tabs>
          <w:tab w:val="left" w:pos="426"/>
        </w:tabs>
        <w:ind w:left="1146"/>
        <w:jc w:val="both"/>
        <w:rPr>
          <w:rFonts w:ascii="Montserrat" w:hAnsi="Montserrat"/>
          <w:bCs/>
          <w:caps/>
        </w:rPr>
      </w:pPr>
    </w:p>
    <w:p w14:paraId="64AAA94B" w14:textId="77777777" w:rsidR="006C0694" w:rsidRPr="00A64D7B" w:rsidRDefault="006C0694" w:rsidP="006C0694">
      <w:pPr>
        <w:tabs>
          <w:tab w:val="left" w:pos="426"/>
        </w:tabs>
        <w:spacing w:after="100" w:afterAutospacing="1"/>
        <w:jc w:val="both"/>
        <w:rPr>
          <w:rFonts w:ascii="Montserrat" w:hAnsi="Montserrat"/>
          <w:bCs/>
          <w:caps/>
        </w:rPr>
      </w:pPr>
      <w:r w:rsidRPr="00A64D7B">
        <w:rPr>
          <w:rFonts w:ascii="Montserrat" w:hAnsi="Montserrat"/>
          <w:bCs/>
          <w:caps/>
        </w:rPr>
        <w:t>5)</w:t>
      </w:r>
      <w:r w:rsidRPr="00A64D7B">
        <w:rPr>
          <w:rFonts w:ascii="Montserrat" w:hAnsi="Montserrat"/>
          <w:bCs/>
          <w:caps/>
        </w:rPr>
        <w:tab/>
      </w:r>
      <w:r w:rsidRPr="00A64D7B">
        <w:rPr>
          <w:rFonts w:ascii="Montserrat" w:hAnsi="Montserrat"/>
          <w:bCs/>
        </w:rPr>
        <w:t>kształt poglądowy</w:t>
      </w:r>
      <w:r w:rsidRPr="00A64D7B">
        <w:rPr>
          <w:rFonts w:ascii="Montserrat" w:hAnsi="Montserrat"/>
          <w:bCs/>
          <w:caps/>
        </w:rPr>
        <w:t>:</w:t>
      </w:r>
    </w:p>
    <w:p w14:paraId="022D8BC0" w14:textId="77777777" w:rsidR="006C0694" w:rsidRPr="00A64D7B" w:rsidRDefault="006C0694" w:rsidP="006C0694">
      <w:pPr>
        <w:tabs>
          <w:tab w:val="left" w:pos="426"/>
        </w:tabs>
        <w:spacing w:after="120"/>
        <w:ind w:left="360"/>
        <w:jc w:val="both"/>
        <w:rPr>
          <w:rFonts w:ascii="Montserrat" w:hAnsi="Montserrat"/>
          <w:bCs/>
        </w:rPr>
      </w:pPr>
      <w:r w:rsidRPr="00A64D7B">
        <w:rPr>
          <w:rFonts w:ascii="Montserrat" w:hAnsi="Montserrat"/>
          <w:noProof/>
          <w:color w:val="FF0000"/>
          <w:lang w:eastAsia="pl-PL"/>
        </w:rPr>
        <w:drawing>
          <wp:inline distT="0" distB="0" distL="0" distR="0" wp14:anchorId="680747B7" wp14:editId="7A5731AF">
            <wp:extent cx="792804" cy="906448"/>
            <wp:effectExtent l="0" t="0" r="7620" b="8255"/>
            <wp:docPr id="6" name="Obraz 40" descr="ko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ko1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404" cy="91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6EEA3" w14:textId="77777777" w:rsidR="006C0694" w:rsidRPr="00A64D7B" w:rsidRDefault="006C0694" w:rsidP="006C0694">
      <w:pPr>
        <w:tabs>
          <w:tab w:val="left" w:pos="851"/>
        </w:tabs>
        <w:suppressAutoHyphens w:val="0"/>
        <w:spacing w:after="120"/>
        <w:ind w:left="851"/>
        <w:jc w:val="both"/>
        <w:rPr>
          <w:rFonts w:ascii="Montserrat" w:hAnsi="Montserrat"/>
        </w:rPr>
      </w:pPr>
    </w:p>
    <w:p w14:paraId="2A0DAB4D" w14:textId="77777777" w:rsidR="006C0694" w:rsidRPr="00A64D7B" w:rsidRDefault="006C0694" w:rsidP="006C0694">
      <w:pPr>
        <w:tabs>
          <w:tab w:val="left" w:pos="851"/>
        </w:tabs>
        <w:suppressAutoHyphens w:val="0"/>
        <w:spacing w:after="120"/>
        <w:ind w:left="851"/>
        <w:jc w:val="both"/>
        <w:rPr>
          <w:rFonts w:ascii="Montserrat" w:hAnsi="Montserrat"/>
        </w:rPr>
      </w:pPr>
    </w:p>
    <w:p w14:paraId="69716969" w14:textId="77777777" w:rsidR="006C0694" w:rsidRPr="00D37606" w:rsidRDefault="006C0694" w:rsidP="006C0694">
      <w:pPr>
        <w:tabs>
          <w:tab w:val="left" w:pos="426"/>
        </w:tabs>
        <w:spacing w:after="120"/>
        <w:ind w:left="426" w:hanging="425"/>
        <w:jc w:val="both"/>
        <w:rPr>
          <w:rFonts w:ascii="Montserrat" w:hAnsi="Montserrat"/>
          <w:bCs/>
          <w:strike/>
        </w:rPr>
      </w:pPr>
      <w:r>
        <w:rPr>
          <w:rFonts w:ascii="Montserrat" w:hAnsi="Montserrat"/>
          <w:b/>
          <w:bCs/>
          <w:caps/>
        </w:rPr>
        <w:t xml:space="preserve">5. </w:t>
      </w:r>
      <w:r>
        <w:rPr>
          <w:rFonts w:ascii="Montserrat" w:hAnsi="Montserrat"/>
          <w:b/>
          <w:bCs/>
        </w:rPr>
        <w:t>Regał na książki/regał otwarty z półkami/regał na biurko – wymagania:</w:t>
      </w:r>
    </w:p>
    <w:p w14:paraId="3EE5C314" w14:textId="77777777" w:rsidR="006C0694" w:rsidRPr="002C7984" w:rsidRDefault="006C0694" w:rsidP="006C0694">
      <w:pPr>
        <w:pStyle w:val="Akapitzlist"/>
        <w:numPr>
          <w:ilvl w:val="0"/>
          <w:numId w:val="119"/>
        </w:numPr>
        <w:tabs>
          <w:tab w:val="left" w:pos="426"/>
        </w:tabs>
        <w:spacing w:after="120"/>
        <w:contextualSpacing w:val="0"/>
        <w:rPr>
          <w:rFonts w:ascii="Montserrat" w:hAnsi="Montserrat"/>
          <w:bCs/>
        </w:rPr>
      </w:pPr>
      <w:r w:rsidRPr="002C7984">
        <w:rPr>
          <w:rFonts w:ascii="Montserrat" w:hAnsi="Montserrat"/>
          <w:bCs/>
        </w:rPr>
        <w:t>wymiary: głębokość x wysokość x szerokość</w:t>
      </w:r>
      <w:r w:rsidRPr="002C7984">
        <w:rPr>
          <w:rFonts w:ascii="Montserrat" w:hAnsi="Montserrat"/>
        </w:rPr>
        <w:t xml:space="preserve"> [mm] poniżej w tabeli, </w:t>
      </w:r>
      <w:r w:rsidRPr="002C7984">
        <w:rPr>
          <w:rFonts w:ascii="Montserrat" w:hAnsi="Montserrat"/>
          <w:bCs/>
        </w:rPr>
        <w:t>poniżej w tabeli;</w:t>
      </w:r>
    </w:p>
    <w:p w14:paraId="0F799941" w14:textId="77777777" w:rsidR="006C0694" w:rsidRPr="002C7984" w:rsidRDefault="006C0694" w:rsidP="006C0694">
      <w:pPr>
        <w:pStyle w:val="Akapitzlist"/>
        <w:numPr>
          <w:ilvl w:val="0"/>
          <w:numId w:val="119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łączna ilość: 6 sztuk;</w:t>
      </w:r>
    </w:p>
    <w:p w14:paraId="46F914ED" w14:textId="77777777" w:rsidR="006C0694" w:rsidRPr="002C7984" w:rsidRDefault="006C0694" w:rsidP="006C0694">
      <w:pPr>
        <w:pStyle w:val="Akapitzlist"/>
        <w:numPr>
          <w:ilvl w:val="0"/>
          <w:numId w:val="119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 xml:space="preserve">miejsce ustawienia/montażu: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2706"/>
        <w:gridCol w:w="2221"/>
        <w:gridCol w:w="2771"/>
      </w:tblGrid>
      <w:tr w:rsidR="006C0694" w:rsidRPr="00A64D7B" w14:paraId="1F19CEF2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5CA4986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1" w:type="dxa"/>
            <w:vAlign w:val="center"/>
          </w:tcPr>
          <w:p w14:paraId="31783649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6BC75A32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3" w:type="dxa"/>
            <w:vAlign w:val="center"/>
          </w:tcPr>
          <w:p w14:paraId="59DC1B89" w14:textId="77777777" w:rsidR="006C0694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  <w:p w14:paraId="6C193BD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</w:p>
        </w:tc>
      </w:tr>
      <w:tr w:rsidR="006C0694" w:rsidRPr="00A64D7B" w14:paraId="3EDD036A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3C24EEF5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1" w:type="dxa"/>
            <w:vAlign w:val="center"/>
          </w:tcPr>
          <w:p w14:paraId="6FF00D0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</w:t>
            </w:r>
            <w:r>
              <w:rPr>
                <w:rFonts w:ascii="Montserrat" w:hAnsi="Montserrat"/>
              </w:rPr>
              <w:t>lekarski</w:t>
            </w:r>
          </w:p>
        </w:tc>
        <w:tc>
          <w:tcPr>
            <w:tcW w:w="2230" w:type="dxa"/>
            <w:vAlign w:val="center"/>
          </w:tcPr>
          <w:p w14:paraId="6731F368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317</w:t>
            </w:r>
            <w:r w:rsidRPr="000C5FA2">
              <w:rPr>
                <w:rFonts w:ascii="Montserrat" w:hAnsi="Montserrat"/>
              </w:rPr>
              <w:t>, III piętro, budynek nr 3</w:t>
            </w:r>
          </w:p>
        </w:tc>
        <w:tc>
          <w:tcPr>
            <w:tcW w:w="2843" w:type="dxa"/>
            <w:vAlign w:val="center"/>
          </w:tcPr>
          <w:p w14:paraId="0253B979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3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60FEFE84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400x1900x800</w:t>
            </w:r>
          </w:p>
          <w:p w14:paraId="31770A9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 xml:space="preserve">regał na książki </w:t>
            </w:r>
          </w:p>
        </w:tc>
      </w:tr>
      <w:tr w:rsidR="006C0694" w:rsidRPr="00A64D7B" w14:paraId="606A1CB6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3FD8CFD3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2. </w:t>
            </w:r>
          </w:p>
        </w:tc>
        <w:tc>
          <w:tcPr>
            <w:tcW w:w="2791" w:type="dxa"/>
            <w:vAlign w:val="center"/>
          </w:tcPr>
          <w:p w14:paraId="7BA9B514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lekarski </w:t>
            </w:r>
          </w:p>
        </w:tc>
        <w:tc>
          <w:tcPr>
            <w:tcW w:w="2230" w:type="dxa"/>
            <w:vAlign w:val="center"/>
          </w:tcPr>
          <w:p w14:paraId="3894C1E4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H21, parter,</w:t>
            </w:r>
          </w:p>
          <w:p w14:paraId="3DDF2AF5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8</w:t>
            </w:r>
          </w:p>
          <w:p w14:paraId="357FDEC2" w14:textId="77777777" w:rsidR="006C0694" w:rsidRPr="000C5FA2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Zakład Patomorfologii</w:t>
            </w:r>
          </w:p>
        </w:tc>
        <w:tc>
          <w:tcPr>
            <w:tcW w:w="2843" w:type="dxa"/>
            <w:vAlign w:val="center"/>
          </w:tcPr>
          <w:p w14:paraId="05918595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3ABE5515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580x</w:t>
            </w:r>
            <w:r w:rsidRPr="00EB1068">
              <w:rPr>
                <w:rFonts w:ascii="Montserrat" w:hAnsi="Montserrat"/>
                <w:bCs/>
              </w:rPr>
              <w:t>250</w:t>
            </w:r>
            <w:r>
              <w:rPr>
                <w:rFonts w:ascii="Montserrat" w:hAnsi="Montserrat"/>
                <w:bCs/>
              </w:rPr>
              <w:t>x900</w:t>
            </w:r>
          </w:p>
          <w:p w14:paraId="32D2EA0F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regał otwarty z półkami </w:t>
            </w:r>
          </w:p>
        </w:tc>
      </w:tr>
      <w:tr w:rsidR="006C0694" w:rsidRPr="00A64D7B" w14:paraId="596B6C1F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61DC5519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3. </w:t>
            </w:r>
          </w:p>
        </w:tc>
        <w:tc>
          <w:tcPr>
            <w:tcW w:w="2791" w:type="dxa"/>
            <w:vAlign w:val="center"/>
          </w:tcPr>
          <w:p w14:paraId="5CB977E6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lekarski</w:t>
            </w:r>
          </w:p>
        </w:tc>
        <w:tc>
          <w:tcPr>
            <w:tcW w:w="2230" w:type="dxa"/>
            <w:vAlign w:val="center"/>
          </w:tcPr>
          <w:p w14:paraId="523987E6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H21, parter,</w:t>
            </w:r>
          </w:p>
          <w:p w14:paraId="041F5820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8</w:t>
            </w:r>
          </w:p>
          <w:p w14:paraId="418487BC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Zakład Patomorfologii</w:t>
            </w:r>
          </w:p>
        </w:tc>
        <w:tc>
          <w:tcPr>
            <w:tcW w:w="2843" w:type="dxa"/>
            <w:vAlign w:val="center"/>
          </w:tcPr>
          <w:p w14:paraId="14581569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123A1605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540x260x500</w:t>
            </w:r>
            <w:r>
              <w:rPr>
                <w:rFonts w:ascii="Montserrat" w:hAnsi="Montserrat"/>
                <w:bCs/>
              </w:rPr>
              <w:br/>
              <w:t xml:space="preserve">regał na biurko </w:t>
            </w:r>
          </w:p>
        </w:tc>
      </w:tr>
      <w:tr w:rsidR="006C0694" w:rsidRPr="00A64D7B" w14:paraId="44FD01DD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091FC4D8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4.</w:t>
            </w:r>
          </w:p>
        </w:tc>
        <w:tc>
          <w:tcPr>
            <w:tcW w:w="2791" w:type="dxa"/>
            <w:vAlign w:val="center"/>
          </w:tcPr>
          <w:p w14:paraId="22CF554F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pielęgniarki oddziałowej </w:t>
            </w:r>
          </w:p>
        </w:tc>
        <w:tc>
          <w:tcPr>
            <w:tcW w:w="2230" w:type="dxa"/>
            <w:vAlign w:val="center"/>
          </w:tcPr>
          <w:p w14:paraId="07086C14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17, parter</w:t>
            </w:r>
          </w:p>
          <w:p w14:paraId="6926ED77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blok operacyjny, budynek nr 3</w:t>
            </w:r>
          </w:p>
        </w:tc>
        <w:tc>
          <w:tcPr>
            <w:tcW w:w="2843" w:type="dxa"/>
            <w:vAlign w:val="center"/>
          </w:tcPr>
          <w:p w14:paraId="1570E2E6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26BD3DEA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780x290x1900</w:t>
            </w:r>
            <w:r>
              <w:rPr>
                <w:rFonts w:ascii="Montserrat" w:hAnsi="Montserrat"/>
                <w:bCs/>
              </w:rPr>
              <w:br/>
              <w:t>regał otwarty z półkami</w:t>
            </w:r>
          </w:p>
        </w:tc>
      </w:tr>
    </w:tbl>
    <w:p w14:paraId="393D5C8B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  <w:color w:val="FF0000"/>
        </w:rPr>
      </w:pPr>
    </w:p>
    <w:p w14:paraId="0214117F" w14:textId="77777777" w:rsidR="006C0694" w:rsidRPr="002C7984" w:rsidRDefault="006C0694" w:rsidP="006C0694">
      <w:pPr>
        <w:pStyle w:val="Akapitzlist"/>
        <w:numPr>
          <w:ilvl w:val="0"/>
          <w:numId w:val="119"/>
        </w:numPr>
        <w:tabs>
          <w:tab w:val="left" w:pos="426"/>
        </w:tabs>
        <w:contextualSpacing w:val="0"/>
        <w:jc w:val="both"/>
        <w:rPr>
          <w:rFonts w:ascii="Montserrat" w:hAnsi="Montserrat"/>
          <w:bCs/>
          <w:caps/>
        </w:rPr>
      </w:pPr>
      <w:r w:rsidRPr="002C7984">
        <w:rPr>
          <w:rFonts w:ascii="Montserrat" w:hAnsi="Montserrat"/>
          <w:bCs/>
        </w:rPr>
        <w:t>opis elementów</w:t>
      </w:r>
      <w:r w:rsidRPr="002C7984">
        <w:rPr>
          <w:rFonts w:ascii="Montserrat" w:hAnsi="Montserrat"/>
          <w:bCs/>
          <w:caps/>
        </w:rPr>
        <w:t xml:space="preserve">: </w:t>
      </w:r>
    </w:p>
    <w:p w14:paraId="56EFF62C" w14:textId="77777777" w:rsidR="006C0694" w:rsidRPr="00A64D7B" w:rsidRDefault="006C0694" w:rsidP="006C0694">
      <w:pPr>
        <w:tabs>
          <w:tab w:val="left" w:pos="426"/>
        </w:tabs>
        <w:ind w:left="1146"/>
        <w:jc w:val="both"/>
        <w:rPr>
          <w:rFonts w:ascii="Montserrat" w:hAnsi="Montserrat"/>
          <w:b/>
          <w:bCs/>
          <w:caps/>
        </w:rPr>
      </w:pPr>
    </w:p>
    <w:p w14:paraId="4EC3E94D" w14:textId="77777777" w:rsidR="006C0694" w:rsidRPr="00AE58EF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AE58EF">
        <w:rPr>
          <w:rFonts w:ascii="Montserrat" w:hAnsi="Montserrat"/>
        </w:rPr>
        <w:t xml:space="preserve">regał otwarty wyposażony w 2 regulowane półkami; </w:t>
      </w:r>
    </w:p>
    <w:p w14:paraId="4CDA0E5B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AE58EF">
        <w:rPr>
          <w:rFonts w:ascii="Montserrat" w:hAnsi="Montserrat"/>
        </w:rPr>
        <w:t>regał na książki wyposażony w 5 półek; na nóżkach z aluminium;</w:t>
      </w:r>
    </w:p>
    <w:p w14:paraId="64659BAA" w14:textId="77777777" w:rsidR="006C0694" w:rsidRPr="00457A81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457A81">
        <w:rPr>
          <w:rFonts w:ascii="Montserrat" w:hAnsi="Montserrat"/>
        </w:rPr>
        <w:t>regał otwarty wyposażony w 4 półki; na nóżkach z aluminium</w:t>
      </w:r>
      <w:r>
        <w:rPr>
          <w:rFonts w:ascii="Montserrat" w:hAnsi="Montserrat"/>
        </w:rPr>
        <w:t>;</w:t>
      </w:r>
    </w:p>
    <w:p w14:paraId="2911A419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  <w:bCs/>
        </w:rPr>
        <w:lastRenderedPageBreak/>
        <w:t>regał na biurko wyposażony w 2 półki; bez nóżek;</w:t>
      </w:r>
    </w:p>
    <w:p w14:paraId="24D116AB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półki w regale na książki regulowane skokowo;</w:t>
      </w:r>
      <w:r w:rsidRPr="00A64D7B">
        <w:rPr>
          <w:rFonts w:ascii="Montserrat" w:hAnsi="Montserrat"/>
        </w:rPr>
        <w:t xml:space="preserve"> </w:t>
      </w:r>
    </w:p>
    <w:p w14:paraId="045F71D2" w14:textId="77777777" w:rsidR="006C0694" w:rsidRPr="00545D08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tył każdego regału wzmocniony plecami z płyty;</w:t>
      </w:r>
    </w:p>
    <w:p w14:paraId="5C9E34A4" w14:textId="77777777" w:rsidR="006C0694" w:rsidRPr="00777988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kolorystyka płyty do uzgodnienia na podstawie wzorników </w:t>
      </w:r>
      <w:r>
        <w:rPr>
          <w:rFonts w:ascii="Montserrat" w:hAnsi="Montserrat"/>
        </w:rPr>
        <w:t xml:space="preserve">Producenta. </w:t>
      </w:r>
    </w:p>
    <w:p w14:paraId="3C566FFD" w14:textId="77777777" w:rsidR="006C0694" w:rsidRPr="00A64D7B" w:rsidRDefault="006C0694" w:rsidP="006C0694">
      <w:pPr>
        <w:tabs>
          <w:tab w:val="left" w:pos="426"/>
        </w:tabs>
        <w:spacing w:after="120"/>
        <w:ind w:left="360"/>
        <w:jc w:val="both"/>
        <w:rPr>
          <w:rFonts w:ascii="Montserrat" w:hAnsi="Montserrat"/>
          <w:bCs/>
        </w:rPr>
      </w:pPr>
    </w:p>
    <w:p w14:paraId="5B1312C7" w14:textId="77777777" w:rsidR="006C0694" w:rsidRPr="00A64D7B" w:rsidRDefault="006C0694" w:rsidP="006C0694">
      <w:pPr>
        <w:tabs>
          <w:tab w:val="left" w:pos="426"/>
        </w:tabs>
        <w:spacing w:after="120"/>
        <w:ind w:left="426" w:hanging="425"/>
        <w:jc w:val="both"/>
        <w:rPr>
          <w:rFonts w:ascii="Montserrat" w:hAnsi="Montserrat"/>
          <w:b/>
        </w:rPr>
      </w:pPr>
      <w:r>
        <w:rPr>
          <w:rFonts w:ascii="Montserrat" w:hAnsi="Montserrat"/>
          <w:b/>
          <w:bCs/>
          <w:caps/>
        </w:rPr>
        <w:t xml:space="preserve">6. </w:t>
      </w:r>
      <w:r w:rsidRPr="00A64D7B">
        <w:rPr>
          <w:rFonts w:ascii="Montserrat" w:hAnsi="Montserrat"/>
          <w:b/>
          <w:bCs/>
          <w:caps/>
        </w:rPr>
        <w:t>S</w:t>
      </w:r>
      <w:r>
        <w:rPr>
          <w:rFonts w:ascii="Montserrat" w:hAnsi="Montserrat"/>
          <w:b/>
          <w:bCs/>
        </w:rPr>
        <w:t>zafka zamykana/gospodarcza/</w:t>
      </w:r>
      <w:r w:rsidRPr="00A64D7B">
        <w:rPr>
          <w:rFonts w:ascii="Montserrat" w:hAnsi="Montserrat"/>
          <w:b/>
          <w:bCs/>
        </w:rPr>
        <w:t xml:space="preserve"> - w</w:t>
      </w:r>
      <w:r w:rsidRPr="00A64D7B">
        <w:rPr>
          <w:rFonts w:ascii="Montserrat" w:hAnsi="Montserrat"/>
          <w:b/>
        </w:rPr>
        <w:t>ymagania:</w:t>
      </w:r>
    </w:p>
    <w:p w14:paraId="05C43C48" w14:textId="77777777" w:rsidR="006C0694" w:rsidRPr="002C7984" w:rsidRDefault="006C0694" w:rsidP="006C0694">
      <w:pPr>
        <w:pStyle w:val="Akapitzlist"/>
        <w:numPr>
          <w:ilvl w:val="0"/>
          <w:numId w:val="120"/>
        </w:numPr>
        <w:tabs>
          <w:tab w:val="left" w:pos="284"/>
        </w:tabs>
        <w:spacing w:after="120"/>
        <w:contextualSpacing w:val="0"/>
        <w:rPr>
          <w:rFonts w:ascii="Montserrat" w:hAnsi="Montserrat"/>
          <w:bCs/>
        </w:rPr>
      </w:pPr>
      <w:r w:rsidRPr="002C7984">
        <w:rPr>
          <w:rFonts w:ascii="Montserrat" w:hAnsi="Montserrat"/>
          <w:bCs/>
        </w:rPr>
        <w:t>wymiary: głębokość x wysokość x szerokość</w:t>
      </w:r>
      <w:r w:rsidRPr="002C7984">
        <w:rPr>
          <w:rFonts w:ascii="Montserrat" w:hAnsi="Montserrat"/>
        </w:rPr>
        <w:t xml:space="preserve"> [mm], poniżej w tabeli;</w:t>
      </w:r>
      <w:r w:rsidRPr="002C7984">
        <w:rPr>
          <w:rFonts w:ascii="Montserrat" w:hAnsi="Montserrat"/>
          <w:bCs/>
        </w:rPr>
        <w:t xml:space="preserve"> poniżej w tabeli;</w:t>
      </w:r>
    </w:p>
    <w:p w14:paraId="54493D6B" w14:textId="77777777" w:rsidR="006C0694" w:rsidRPr="002C7984" w:rsidRDefault="006C0694" w:rsidP="006C0694">
      <w:pPr>
        <w:pStyle w:val="Akapitzlist"/>
        <w:numPr>
          <w:ilvl w:val="0"/>
          <w:numId w:val="120"/>
        </w:numPr>
        <w:tabs>
          <w:tab w:val="left" w:pos="284"/>
        </w:tabs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 xml:space="preserve">łączna ilość: 8 sztuk; </w:t>
      </w:r>
    </w:p>
    <w:p w14:paraId="18C6129B" w14:textId="77777777" w:rsidR="006C0694" w:rsidRPr="002C7984" w:rsidRDefault="006C0694" w:rsidP="006C0694">
      <w:pPr>
        <w:pStyle w:val="Akapitzlist"/>
        <w:numPr>
          <w:ilvl w:val="0"/>
          <w:numId w:val="120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 xml:space="preserve">miejsce ustawienia/montażu: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854"/>
        <w:gridCol w:w="2069"/>
        <w:gridCol w:w="2771"/>
      </w:tblGrid>
      <w:tr w:rsidR="006C0694" w:rsidRPr="00A64D7B" w14:paraId="7137D80E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01C48AE5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936" w:type="dxa"/>
            <w:vAlign w:val="center"/>
          </w:tcPr>
          <w:p w14:paraId="6C112AB6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084" w:type="dxa"/>
            <w:vAlign w:val="center"/>
          </w:tcPr>
          <w:p w14:paraId="69A078C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4C47954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0FDF24FC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0668818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936" w:type="dxa"/>
            <w:vAlign w:val="center"/>
          </w:tcPr>
          <w:p w14:paraId="723EF0C9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punkt informacyjny</w:t>
            </w:r>
          </w:p>
        </w:tc>
        <w:tc>
          <w:tcPr>
            <w:tcW w:w="2084" w:type="dxa"/>
            <w:vAlign w:val="center"/>
          </w:tcPr>
          <w:p w14:paraId="73A844CE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korytarz</w:t>
            </w:r>
            <w:r>
              <w:rPr>
                <w:rFonts w:ascii="Montserrat" w:hAnsi="Montserrat"/>
              </w:rPr>
              <w:br/>
            </w:r>
            <w:r w:rsidRPr="00A64D7B">
              <w:rPr>
                <w:rFonts w:ascii="Montserrat" w:hAnsi="Montserrat"/>
              </w:rPr>
              <w:t xml:space="preserve">budynek nr </w:t>
            </w:r>
            <w:r>
              <w:rPr>
                <w:rFonts w:ascii="Montserrat" w:hAnsi="Montserrat"/>
              </w:rPr>
              <w:t>8</w:t>
            </w:r>
          </w:p>
        </w:tc>
        <w:tc>
          <w:tcPr>
            <w:tcW w:w="2842" w:type="dxa"/>
            <w:vAlign w:val="center"/>
          </w:tcPr>
          <w:p w14:paraId="1964815C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3FC356E7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600x450x72</w:t>
            </w:r>
            <w:r w:rsidRPr="00A64D7B">
              <w:rPr>
                <w:rFonts w:ascii="Montserrat" w:hAnsi="Montserrat"/>
                <w:bCs/>
              </w:rPr>
              <w:t>0</w:t>
            </w:r>
          </w:p>
          <w:p w14:paraId="43E9A366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szafka zamykana</w:t>
            </w:r>
          </w:p>
          <w:p w14:paraId="752E64D5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</w:p>
        </w:tc>
      </w:tr>
      <w:tr w:rsidR="006C0694" w:rsidRPr="00A64D7B" w14:paraId="29E7228A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7E9A96B5" w14:textId="77777777" w:rsidR="006C0694" w:rsidRPr="00BC725B" w:rsidRDefault="006C0694" w:rsidP="00A87ED0">
            <w:pPr>
              <w:jc w:val="center"/>
              <w:rPr>
                <w:rFonts w:ascii="Montserrat" w:hAnsi="Montserrat"/>
              </w:rPr>
            </w:pPr>
            <w:r w:rsidRPr="00BC725B">
              <w:rPr>
                <w:rFonts w:ascii="Montserrat" w:hAnsi="Montserrat"/>
              </w:rPr>
              <w:t>2.</w:t>
            </w:r>
          </w:p>
        </w:tc>
        <w:tc>
          <w:tcPr>
            <w:tcW w:w="2936" w:type="dxa"/>
            <w:vAlign w:val="center"/>
          </w:tcPr>
          <w:p w14:paraId="0B94A2AE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lekarski</w:t>
            </w:r>
          </w:p>
        </w:tc>
        <w:tc>
          <w:tcPr>
            <w:tcW w:w="2084" w:type="dxa"/>
            <w:vAlign w:val="center"/>
          </w:tcPr>
          <w:p w14:paraId="6031A9AD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317, III piętro,</w:t>
            </w:r>
          </w:p>
          <w:p w14:paraId="6C474216" w14:textId="77777777" w:rsidR="006C0694" w:rsidRPr="00A8306C" w:rsidRDefault="006C0694" w:rsidP="00A87ED0">
            <w:pPr>
              <w:spacing w:line="276" w:lineRule="auto"/>
              <w:jc w:val="center"/>
              <w:rPr>
                <w:rFonts w:ascii="Montserrat" w:hAnsi="Montserrat"/>
                <w:b/>
                <w:highlight w:val="green"/>
              </w:rPr>
            </w:pPr>
            <w:r w:rsidRPr="000C5FA2">
              <w:rPr>
                <w:rFonts w:ascii="Montserrat" w:hAnsi="Montserrat"/>
              </w:rPr>
              <w:t>budynek nr 3</w:t>
            </w:r>
          </w:p>
        </w:tc>
        <w:tc>
          <w:tcPr>
            <w:tcW w:w="2842" w:type="dxa"/>
            <w:vAlign w:val="center"/>
          </w:tcPr>
          <w:p w14:paraId="04BF49F2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EF26DC">
              <w:rPr>
                <w:rFonts w:ascii="Montserrat" w:hAnsi="Montserrat"/>
                <w:bCs/>
              </w:rPr>
              <w:t xml:space="preserve">1 szt. </w:t>
            </w:r>
            <w:r>
              <w:rPr>
                <w:rFonts w:ascii="Montserrat" w:hAnsi="Montserrat"/>
                <w:bCs/>
              </w:rPr>
              <w:br/>
              <w:t>700x250x1075</w:t>
            </w:r>
          </w:p>
          <w:p w14:paraId="39847772" w14:textId="77777777" w:rsidR="006C0694" w:rsidRDefault="006C0694" w:rsidP="00A87ED0">
            <w:pPr>
              <w:jc w:val="center"/>
              <w:rPr>
                <w:rFonts w:ascii="Montserrat" w:hAnsi="Montserrat"/>
                <w:bCs/>
                <w:highlight w:val="green"/>
              </w:rPr>
            </w:pPr>
            <w:r>
              <w:rPr>
                <w:rFonts w:ascii="Montserrat" w:hAnsi="Montserrat"/>
                <w:bCs/>
              </w:rPr>
              <w:t>szafka gospodarcza</w:t>
            </w:r>
            <w:r>
              <w:rPr>
                <w:rFonts w:ascii="Montserrat" w:hAnsi="Montserrat"/>
                <w:bCs/>
                <w:highlight w:val="green"/>
              </w:rPr>
              <w:br/>
            </w:r>
          </w:p>
        </w:tc>
      </w:tr>
      <w:tr w:rsidR="006C0694" w:rsidRPr="00A64D7B" w14:paraId="762220A8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2324BE9C" w14:textId="77777777" w:rsidR="006C0694" w:rsidRPr="00BC725B" w:rsidRDefault="006C0694" w:rsidP="00A87ED0">
            <w:pPr>
              <w:jc w:val="center"/>
              <w:rPr>
                <w:rFonts w:ascii="Montserrat" w:hAnsi="Montserrat"/>
              </w:rPr>
            </w:pPr>
            <w:r w:rsidRPr="00BC725B">
              <w:rPr>
                <w:rFonts w:ascii="Montserrat" w:hAnsi="Montserrat"/>
              </w:rPr>
              <w:t>3.</w:t>
            </w:r>
          </w:p>
        </w:tc>
        <w:tc>
          <w:tcPr>
            <w:tcW w:w="2936" w:type="dxa"/>
            <w:vAlign w:val="center"/>
          </w:tcPr>
          <w:p w14:paraId="53B11C2B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socjalny</w:t>
            </w:r>
          </w:p>
        </w:tc>
        <w:tc>
          <w:tcPr>
            <w:tcW w:w="2084" w:type="dxa"/>
            <w:vAlign w:val="center"/>
          </w:tcPr>
          <w:p w14:paraId="4C9291FC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112 I</w:t>
            </w:r>
            <w:r w:rsidRPr="000C5FA2">
              <w:rPr>
                <w:rFonts w:ascii="Montserrat" w:hAnsi="Montserrat"/>
              </w:rPr>
              <w:t xml:space="preserve"> piętro, budynek nr 3</w:t>
            </w:r>
          </w:p>
        </w:tc>
        <w:tc>
          <w:tcPr>
            <w:tcW w:w="2842" w:type="dxa"/>
            <w:vAlign w:val="center"/>
          </w:tcPr>
          <w:p w14:paraId="2DF74DC2" w14:textId="77777777" w:rsidR="006C0694" w:rsidRPr="00A8306C" w:rsidRDefault="006C0694" w:rsidP="00A87ED0">
            <w:pPr>
              <w:jc w:val="center"/>
              <w:rPr>
                <w:rFonts w:ascii="Montserrat" w:hAnsi="Montserrat"/>
                <w:bCs/>
                <w:highlight w:val="green"/>
              </w:rPr>
            </w:pPr>
            <w:r w:rsidRPr="00EF26DC">
              <w:rPr>
                <w:rFonts w:ascii="Montserrat" w:hAnsi="Montserrat"/>
                <w:bCs/>
              </w:rPr>
              <w:t>1 szt.</w:t>
            </w:r>
          </w:p>
          <w:p w14:paraId="036EE3D2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400x400x1100</w:t>
            </w:r>
          </w:p>
          <w:p w14:paraId="5026A8A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szafka gospodarcza (</w:t>
            </w:r>
            <w:r w:rsidRPr="00E258B1">
              <w:rPr>
                <w:rFonts w:ascii="Montserrat" w:hAnsi="Montserrat"/>
                <w:bCs/>
              </w:rPr>
              <w:t>boksy</w:t>
            </w:r>
            <w:r>
              <w:rPr>
                <w:rFonts w:ascii="Montserrat" w:hAnsi="Montserrat"/>
                <w:bCs/>
              </w:rPr>
              <w:t>)</w:t>
            </w:r>
          </w:p>
        </w:tc>
      </w:tr>
      <w:tr w:rsidR="006C0694" w:rsidRPr="00A64D7B" w14:paraId="25B93431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164BBA21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4.</w:t>
            </w:r>
          </w:p>
        </w:tc>
        <w:tc>
          <w:tcPr>
            <w:tcW w:w="2936" w:type="dxa"/>
            <w:vAlign w:val="center"/>
          </w:tcPr>
          <w:p w14:paraId="72304972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084" w:type="dxa"/>
            <w:vAlign w:val="center"/>
          </w:tcPr>
          <w:p w14:paraId="417E82DD" w14:textId="77777777" w:rsidR="006C0694" w:rsidRPr="00E36EC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parter, </w:t>
            </w:r>
            <w:r>
              <w:rPr>
                <w:rFonts w:ascii="Montserrat" w:hAnsi="Montserrat"/>
              </w:rPr>
              <w:br/>
              <w:t>budynek nr 5</w:t>
            </w:r>
          </w:p>
        </w:tc>
        <w:tc>
          <w:tcPr>
            <w:tcW w:w="2842" w:type="dxa"/>
            <w:vAlign w:val="center"/>
          </w:tcPr>
          <w:p w14:paraId="2D6F3A38" w14:textId="77777777" w:rsidR="006C0694" w:rsidRPr="00A8306C" w:rsidRDefault="006C0694" w:rsidP="00A87ED0">
            <w:pPr>
              <w:jc w:val="center"/>
              <w:rPr>
                <w:rFonts w:ascii="Montserrat" w:hAnsi="Montserrat"/>
                <w:bCs/>
                <w:highlight w:val="green"/>
              </w:rPr>
            </w:pPr>
            <w:r>
              <w:rPr>
                <w:rFonts w:ascii="Montserrat" w:hAnsi="Montserrat"/>
                <w:bCs/>
              </w:rPr>
              <w:t>3</w:t>
            </w:r>
            <w:r w:rsidRPr="00C15CB1">
              <w:rPr>
                <w:rFonts w:ascii="Montserrat" w:hAnsi="Montserrat"/>
                <w:bCs/>
              </w:rPr>
              <w:t xml:space="preserve"> szt.</w:t>
            </w:r>
            <w:r w:rsidRPr="00C15CB1">
              <w:rPr>
                <w:rFonts w:ascii="Montserrat" w:hAnsi="Montserrat"/>
                <w:bCs/>
              </w:rPr>
              <w:br/>
              <w:t>800x450x800</w:t>
            </w:r>
            <w:r>
              <w:rPr>
                <w:rFonts w:ascii="Montserrat" w:hAnsi="Montserrat"/>
                <w:bCs/>
                <w:highlight w:val="green"/>
              </w:rPr>
              <w:br/>
            </w:r>
            <w:r>
              <w:rPr>
                <w:rFonts w:ascii="Montserrat" w:hAnsi="Montserrat"/>
                <w:bCs/>
              </w:rPr>
              <w:t>szafka gospodarcza</w:t>
            </w:r>
          </w:p>
          <w:p w14:paraId="1F193955" w14:textId="77777777" w:rsidR="006C0694" w:rsidRPr="00C15CB1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</w:tc>
      </w:tr>
      <w:tr w:rsidR="006C0694" w:rsidRPr="00A64D7B" w14:paraId="67953CB6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4D140C20" w14:textId="77777777" w:rsidR="006C0694" w:rsidRPr="00BC725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5.</w:t>
            </w:r>
          </w:p>
        </w:tc>
        <w:tc>
          <w:tcPr>
            <w:tcW w:w="2936" w:type="dxa"/>
            <w:vAlign w:val="center"/>
          </w:tcPr>
          <w:p w14:paraId="1521F6AD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084" w:type="dxa"/>
            <w:vAlign w:val="center"/>
          </w:tcPr>
          <w:p w14:paraId="53011686" w14:textId="77777777" w:rsidR="006C0694" w:rsidRPr="00E36EC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17,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2842" w:type="dxa"/>
            <w:vAlign w:val="center"/>
          </w:tcPr>
          <w:p w14:paraId="6BC9FE0D" w14:textId="77777777" w:rsidR="006C0694" w:rsidRPr="00A8306C" w:rsidRDefault="006C0694" w:rsidP="00A87ED0">
            <w:pPr>
              <w:jc w:val="center"/>
              <w:rPr>
                <w:rFonts w:ascii="Montserrat" w:hAnsi="Montserrat"/>
                <w:bCs/>
                <w:highlight w:val="green"/>
              </w:rPr>
            </w:pPr>
            <w:r>
              <w:rPr>
                <w:rFonts w:ascii="Montserrat" w:hAnsi="Montserrat"/>
                <w:bCs/>
              </w:rPr>
              <w:t>1 szt.</w:t>
            </w:r>
            <w:r>
              <w:rPr>
                <w:rFonts w:ascii="Montserrat" w:hAnsi="Montserrat"/>
                <w:bCs/>
              </w:rPr>
              <w:br/>
              <w:t>800x420x81</w:t>
            </w:r>
            <w:r w:rsidRPr="00C15CB1">
              <w:rPr>
                <w:rFonts w:ascii="Montserrat" w:hAnsi="Montserrat"/>
                <w:bCs/>
              </w:rPr>
              <w:t>0</w:t>
            </w:r>
            <w:r>
              <w:rPr>
                <w:rFonts w:ascii="Montserrat" w:hAnsi="Montserrat"/>
                <w:bCs/>
                <w:highlight w:val="green"/>
              </w:rPr>
              <w:br/>
            </w:r>
            <w:r>
              <w:rPr>
                <w:rFonts w:ascii="Montserrat" w:hAnsi="Montserrat"/>
                <w:bCs/>
              </w:rPr>
              <w:t>szafka gospodarcza</w:t>
            </w:r>
          </w:p>
          <w:p w14:paraId="3F241DBA" w14:textId="77777777" w:rsidR="006C0694" w:rsidRPr="00C15CB1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</w:tc>
      </w:tr>
      <w:tr w:rsidR="006C0694" w:rsidRPr="00A64D7B" w14:paraId="2585B0DD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634711A5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6.</w:t>
            </w:r>
          </w:p>
        </w:tc>
        <w:tc>
          <w:tcPr>
            <w:tcW w:w="2936" w:type="dxa"/>
            <w:vAlign w:val="center"/>
          </w:tcPr>
          <w:p w14:paraId="387CC6A0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084" w:type="dxa"/>
            <w:vAlign w:val="center"/>
          </w:tcPr>
          <w:p w14:paraId="25DCC03E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P7, parter, </w:t>
            </w:r>
            <w:r>
              <w:rPr>
                <w:rFonts w:ascii="Montserrat" w:hAnsi="Montserrat"/>
              </w:rPr>
              <w:br/>
              <w:t>przychodnia</w:t>
            </w:r>
          </w:p>
          <w:p w14:paraId="20C7D561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8</w:t>
            </w:r>
          </w:p>
        </w:tc>
        <w:tc>
          <w:tcPr>
            <w:tcW w:w="2842" w:type="dxa"/>
            <w:vAlign w:val="center"/>
          </w:tcPr>
          <w:p w14:paraId="2D51AF53" w14:textId="77777777" w:rsidR="006C0694" w:rsidRPr="00A8306C" w:rsidRDefault="006C0694" w:rsidP="00A87ED0">
            <w:pPr>
              <w:jc w:val="center"/>
              <w:rPr>
                <w:rFonts w:ascii="Montserrat" w:hAnsi="Montserrat"/>
                <w:bCs/>
                <w:highlight w:val="green"/>
              </w:rPr>
            </w:pPr>
            <w:r>
              <w:rPr>
                <w:rFonts w:ascii="Montserrat" w:hAnsi="Montserrat"/>
                <w:bCs/>
              </w:rPr>
              <w:t>1 szt.</w:t>
            </w:r>
            <w:r>
              <w:rPr>
                <w:rFonts w:ascii="Montserrat" w:hAnsi="Montserrat"/>
                <w:bCs/>
              </w:rPr>
              <w:br/>
              <w:t>800x420x81</w:t>
            </w:r>
            <w:r w:rsidRPr="00C15CB1">
              <w:rPr>
                <w:rFonts w:ascii="Montserrat" w:hAnsi="Montserrat"/>
                <w:bCs/>
              </w:rPr>
              <w:t>0</w:t>
            </w:r>
            <w:r>
              <w:rPr>
                <w:rFonts w:ascii="Montserrat" w:hAnsi="Montserrat"/>
                <w:bCs/>
                <w:highlight w:val="green"/>
              </w:rPr>
              <w:br/>
            </w:r>
            <w:r>
              <w:rPr>
                <w:rFonts w:ascii="Montserrat" w:hAnsi="Montserrat"/>
                <w:bCs/>
              </w:rPr>
              <w:t>szafka gospodarcza</w:t>
            </w:r>
          </w:p>
          <w:p w14:paraId="31BFC8C3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</w:tc>
      </w:tr>
    </w:tbl>
    <w:p w14:paraId="14DEE7D4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  <w:color w:val="FF0000"/>
        </w:rPr>
      </w:pPr>
    </w:p>
    <w:p w14:paraId="467065D0" w14:textId="77777777" w:rsidR="006C0694" w:rsidRPr="002C7984" w:rsidRDefault="006C0694" w:rsidP="006C0694">
      <w:pPr>
        <w:pStyle w:val="Akapitzlist"/>
        <w:numPr>
          <w:ilvl w:val="0"/>
          <w:numId w:val="120"/>
        </w:numPr>
        <w:tabs>
          <w:tab w:val="left" w:pos="426"/>
        </w:tabs>
        <w:contextualSpacing w:val="0"/>
        <w:jc w:val="both"/>
        <w:rPr>
          <w:rFonts w:ascii="Montserrat" w:hAnsi="Montserrat"/>
          <w:bCs/>
          <w:caps/>
        </w:rPr>
      </w:pPr>
      <w:r w:rsidRPr="002C7984">
        <w:rPr>
          <w:rFonts w:ascii="Montserrat" w:hAnsi="Montserrat"/>
          <w:bCs/>
        </w:rPr>
        <w:t>opis elementów</w:t>
      </w:r>
      <w:r w:rsidRPr="002C7984">
        <w:rPr>
          <w:rFonts w:ascii="Montserrat" w:hAnsi="Montserrat"/>
          <w:bCs/>
          <w:caps/>
        </w:rPr>
        <w:t xml:space="preserve">: </w:t>
      </w:r>
    </w:p>
    <w:p w14:paraId="60FEC66F" w14:textId="77777777" w:rsidR="006C0694" w:rsidRDefault="006C0694" w:rsidP="006C0694">
      <w:pPr>
        <w:tabs>
          <w:tab w:val="left" w:pos="426"/>
        </w:tabs>
        <w:jc w:val="both"/>
        <w:rPr>
          <w:rFonts w:ascii="Montserrat" w:hAnsi="Montserrat"/>
          <w:bCs/>
          <w:caps/>
        </w:rPr>
      </w:pPr>
    </w:p>
    <w:p w14:paraId="290F836A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  <w:bCs/>
          <w:caps/>
        </w:rPr>
      </w:pPr>
      <w:r>
        <w:rPr>
          <w:rFonts w:ascii="Montserrat" w:hAnsi="Montserrat"/>
          <w:bCs/>
          <w:caps/>
        </w:rPr>
        <w:t xml:space="preserve">szafka zamykana: </w:t>
      </w:r>
    </w:p>
    <w:p w14:paraId="53315359" w14:textId="77777777" w:rsidR="006C0694" w:rsidRPr="00A64D7B" w:rsidRDefault="006C0694" w:rsidP="006C0694">
      <w:pPr>
        <w:tabs>
          <w:tab w:val="left" w:pos="426"/>
        </w:tabs>
        <w:ind w:left="1146"/>
        <w:jc w:val="both"/>
        <w:rPr>
          <w:rFonts w:ascii="Montserrat" w:hAnsi="Montserrat"/>
          <w:b/>
          <w:bCs/>
          <w:caps/>
        </w:rPr>
      </w:pPr>
    </w:p>
    <w:p w14:paraId="26574F01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 szafka wolnostojąca </w:t>
      </w:r>
      <w:proofErr w:type="spellStart"/>
      <w:r>
        <w:rPr>
          <w:rFonts w:ascii="Montserrat" w:hAnsi="Montserrat"/>
        </w:rPr>
        <w:t>podblatowa</w:t>
      </w:r>
      <w:proofErr w:type="spellEnd"/>
      <w:r>
        <w:rPr>
          <w:rFonts w:ascii="Montserrat" w:hAnsi="Montserrat"/>
        </w:rPr>
        <w:t xml:space="preserve"> osadzona na nóżkach; </w:t>
      </w:r>
    </w:p>
    <w:p w14:paraId="7E7EB2C0" w14:textId="77777777" w:rsidR="006C0694" w:rsidRPr="002077C5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 zamek centralny;</w:t>
      </w:r>
    </w:p>
    <w:p w14:paraId="5D9C6456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 uchwyt</w:t>
      </w:r>
      <w:r w:rsidRPr="00A64D7B">
        <w:rPr>
          <w:rFonts w:ascii="Montserrat" w:hAnsi="Montserrat"/>
        </w:rPr>
        <w:t xml:space="preserve"> z aluminium anodowanego</w:t>
      </w:r>
      <w:r>
        <w:rPr>
          <w:rFonts w:ascii="Montserrat" w:hAnsi="Montserrat"/>
        </w:rPr>
        <w:t>;</w:t>
      </w:r>
    </w:p>
    <w:p w14:paraId="53C2295B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Wnętrze szafki bez półek;</w:t>
      </w:r>
    </w:p>
    <w:p w14:paraId="5AB97A66" w14:textId="77777777" w:rsidR="006C0694" w:rsidRPr="00D57342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D57342">
        <w:rPr>
          <w:rFonts w:ascii="Montserrat" w:hAnsi="Montserrat"/>
        </w:rPr>
        <w:t xml:space="preserve">kolorystyka płyty do uzgodnienia na podstawie wzorników </w:t>
      </w:r>
      <w:r>
        <w:rPr>
          <w:rFonts w:ascii="Montserrat" w:hAnsi="Montserrat"/>
        </w:rPr>
        <w:t>dostarczonych</w:t>
      </w:r>
      <w:r w:rsidRPr="00D57342">
        <w:rPr>
          <w:rFonts w:ascii="Montserrat" w:hAnsi="Montserrat"/>
        </w:rPr>
        <w:t xml:space="preserve"> przez Producenta.</w:t>
      </w:r>
    </w:p>
    <w:p w14:paraId="18997BF1" w14:textId="77777777" w:rsidR="006C0694" w:rsidRDefault="006C0694" w:rsidP="006C0694">
      <w:p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  <w:r>
        <w:rPr>
          <w:rFonts w:ascii="Montserrat" w:hAnsi="Montserrat"/>
        </w:rPr>
        <w:lastRenderedPageBreak/>
        <w:t xml:space="preserve">SZAFKA GOSPODARCZA: </w:t>
      </w:r>
    </w:p>
    <w:p w14:paraId="53347AB5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szafka wolnostojąca osadzona na nóżkach;</w:t>
      </w:r>
    </w:p>
    <w:p w14:paraId="1F544766" w14:textId="77777777" w:rsidR="006C0694" w:rsidRPr="002077C5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zamek centralny;</w:t>
      </w:r>
    </w:p>
    <w:p w14:paraId="7F43DF21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uchwyt</w:t>
      </w:r>
      <w:r w:rsidRPr="00A64D7B">
        <w:rPr>
          <w:rFonts w:ascii="Montserrat" w:hAnsi="Montserrat"/>
        </w:rPr>
        <w:t xml:space="preserve"> z aluminium anodowanego</w:t>
      </w:r>
      <w:r>
        <w:rPr>
          <w:rFonts w:ascii="Montserrat" w:hAnsi="Montserrat"/>
        </w:rPr>
        <w:t>;</w:t>
      </w:r>
    </w:p>
    <w:p w14:paraId="69D3F557" w14:textId="77777777" w:rsidR="006C0694" w:rsidRPr="00A64D7B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wewnątrz 2 półki regulowane skokowo; </w:t>
      </w:r>
    </w:p>
    <w:p w14:paraId="0377EA4B" w14:textId="77777777" w:rsidR="006C0694" w:rsidRPr="006C602A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>kolorystyka płyty do uzgodnienia na po</w:t>
      </w:r>
      <w:r>
        <w:rPr>
          <w:rFonts w:ascii="Montserrat" w:hAnsi="Montserrat"/>
        </w:rPr>
        <w:t>dstawie wzorników dostarczonych przez Producenta.</w:t>
      </w:r>
    </w:p>
    <w:p w14:paraId="2A63F100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572157DA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  <w:r w:rsidRPr="002077C5">
        <w:rPr>
          <w:rFonts w:ascii="Montserrat" w:hAnsi="Montserrat"/>
          <w:b/>
          <w:bCs/>
          <w:caps/>
        </w:rPr>
        <w:t>7. S</w:t>
      </w:r>
      <w:r>
        <w:rPr>
          <w:rFonts w:ascii="Montserrat" w:hAnsi="Montserrat"/>
          <w:b/>
          <w:bCs/>
        </w:rPr>
        <w:t xml:space="preserve">zafa aktowa/magazynowa </w:t>
      </w:r>
      <w:r w:rsidRPr="002077C5">
        <w:rPr>
          <w:rFonts w:ascii="Montserrat" w:hAnsi="Montserrat"/>
          <w:b/>
        </w:rPr>
        <w:t>– wymagania:</w:t>
      </w:r>
    </w:p>
    <w:p w14:paraId="353431A5" w14:textId="77777777" w:rsidR="006C0694" w:rsidRPr="007A460B" w:rsidRDefault="006C0694" w:rsidP="006C0694">
      <w:pPr>
        <w:pStyle w:val="Akapitzlist"/>
        <w:numPr>
          <w:ilvl w:val="0"/>
          <w:numId w:val="103"/>
        </w:numPr>
        <w:tabs>
          <w:tab w:val="left" w:pos="284"/>
        </w:tabs>
        <w:spacing w:after="120"/>
        <w:contextualSpacing w:val="0"/>
        <w:rPr>
          <w:rFonts w:ascii="Montserrat" w:hAnsi="Montserrat"/>
          <w:bCs/>
        </w:rPr>
      </w:pPr>
      <w:r w:rsidRPr="007A460B">
        <w:rPr>
          <w:rFonts w:ascii="Montserrat" w:hAnsi="Montserrat"/>
          <w:bCs/>
        </w:rPr>
        <w:t>wymiary</w:t>
      </w:r>
      <w:r w:rsidRPr="007A460B">
        <w:rPr>
          <w:rFonts w:ascii="Montserrat" w:hAnsi="Montserrat"/>
          <w:bCs/>
          <w:caps/>
        </w:rPr>
        <w:t xml:space="preserve"> </w:t>
      </w:r>
      <w:r w:rsidRPr="007A460B">
        <w:rPr>
          <w:rFonts w:ascii="Montserrat" w:hAnsi="Montserrat"/>
          <w:bCs/>
        </w:rPr>
        <w:t>całkowite – szerokość x głębokość x wysokość [mm] poniżej w tabeli,                   poniżej w tabeli;</w:t>
      </w:r>
    </w:p>
    <w:p w14:paraId="2E614C8D" w14:textId="77777777" w:rsidR="006C0694" w:rsidRPr="007A460B" w:rsidRDefault="006C0694" w:rsidP="006C0694">
      <w:pPr>
        <w:pStyle w:val="Akapitzlist"/>
        <w:numPr>
          <w:ilvl w:val="0"/>
          <w:numId w:val="103"/>
        </w:numPr>
        <w:tabs>
          <w:tab w:val="left" w:pos="426"/>
        </w:tabs>
        <w:spacing w:after="120"/>
        <w:contextualSpacing w:val="0"/>
        <w:rPr>
          <w:rFonts w:ascii="Montserrat" w:hAnsi="Montserrat"/>
          <w:bCs/>
        </w:rPr>
      </w:pPr>
      <w:r w:rsidRPr="007A460B">
        <w:rPr>
          <w:rFonts w:ascii="Montserrat" w:hAnsi="Montserrat"/>
        </w:rPr>
        <w:t>łączna ilość: 14 sztuk;</w:t>
      </w:r>
    </w:p>
    <w:p w14:paraId="65C28D3E" w14:textId="77777777" w:rsidR="006C0694" w:rsidRPr="007A460B" w:rsidRDefault="006C0694" w:rsidP="006C0694">
      <w:pPr>
        <w:pStyle w:val="Akapitzlist"/>
        <w:numPr>
          <w:ilvl w:val="0"/>
          <w:numId w:val="103"/>
        </w:numPr>
        <w:tabs>
          <w:tab w:val="left" w:pos="426"/>
        </w:tabs>
        <w:spacing w:after="120"/>
        <w:contextualSpacing w:val="0"/>
        <w:rPr>
          <w:rFonts w:ascii="Montserrat" w:hAnsi="Montserrat"/>
        </w:rPr>
      </w:pPr>
      <w:r w:rsidRPr="007A460B">
        <w:rPr>
          <w:rFonts w:ascii="Montserrat" w:hAnsi="Montserrat"/>
        </w:rPr>
        <w:t xml:space="preserve">miejsce ustawienia/montażu: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2722"/>
        <w:gridCol w:w="2205"/>
        <w:gridCol w:w="2771"/>
      </w:tblGrid>
      <w:tr w:rsidR="006C0694" w:rsidRPr="00A64D7B" w14:paraId="068D05CE" w14:textId="77777777" w:rsidTr="00A87ED0">
        <w:trPr>
          <w:trHeight w:val="397"/>
          <w:jc w:val="center"/>
        </w:trPr>
        <w:tc>
          <w:tcPr>
            <w:tcW w:w="1364" w:type="dxa"/>
            <w:vAlign w:val="center"/>
          </w:tcPr>
          <w:p w14:paraId="73B1836C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22" w:type="dxa"/>
            <w:vAlign w:val="center"/>
          </w:tcPr>
          <w:p w14:paraId="7C0BC8C2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05" w:type="dxa"/>
            <w:vAlign w:val="center"/>
          </w:tcPr>
          <w:p w14:paraId="6B21A47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771" w:type="dxa"/>
            <w:vAlign w:val="center"/>
          </w:tcPr>
          <w:p w14:paraId="04B09D3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419D1935" w14:textId="77777777" w:rsidTr="00A87ED0">
        <w:trPr>
          <w:trHeight w:val="1037"/>
          <w:jc w:val="center"/>
        </w:trPr>
        <w:tc>
          <w:tcPr>
            <w:tcW w:w="1364" w:type="dxa"/>
            <w:vAlign w:val="center"/>
          </w:tcPr>
          <w:p w14:paraId="6B245EBD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22" w:type="dxa"/>
            <w:vAlign w:val="center"/>
          </w:tcPr>
          <w:p w14:paraId="6D536D9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recepcja</w:t>
            </w:r>
          </w:p>
        </w:tc>
        <w:tc>
          <w:tcPr>
            <w:tcW w:w="2205" w:type="dxa"/>
            <w:vAlign w:val="center"/>
          </w:tcPr>
          <w:p w14:paraId="34A15B6F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113, parter, budynek nr 10</w:t>
            </w:r>
            <w:r>
              <w:rPr>
                <w:rFonts w:ascii="Montserrat" w:hAnsi="Montserrat"/>
              </w:rPr>
              <w:br/>
              <w:t>ORO</w:t>
            </w:r>
          </w:p>
        </w:tc>
        <w:tc>
          <w:tcPr>
            <w:tcW w:w="2771" w:type="dxa"/>
            <w:vAlign w:val="center"/>
          </w:tcPr>
          <w:p w14:paraId="2D3D6FB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28F48B44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800x</w:t>
            </w:r>
            <w:r w:rsidRPr="00AA2AE7">
              <w:rPr>
                <w:rFonts w:ascii="Montserrat" w:hAnsi="Montserrat"/>
                <w:bCs/>
              </w:rPr>
              <w:t>420x</w:t>
            </w:r>
            <w:r>
              <w:rPr>
                <w:rFonts w:ascii="Montserrat" w:hAnsi="Montserrat"/>
                <w:bCs/>
              </w:rPr>
              <w:t>200</w:t>
            </w:r>
            <w:r w:rsidRPr="00A64D7B">
              <w:rPr>
                <w:rFonts w:ascii="Montserrat" w:hAnsi="Montserrat"/>
                <w:bCs/>
              </w:rPr>
              <w:t xml:space="preserve">0 </w:t>
            </w:r>
          </w:p>
          <w:p w14:paraId="488F6EDE" w14:textId="77777777" w:rsidR="006C0694" w:rsidRPr="002077C5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 xml:space="preserve">szafa </w:t>
            </w:r>
            <w:r>
              <w:rPr>
                <w:rFonts w:ascii="Montserrat" w:hAnsi="Montserrat"/>
                <w:bCs/>
              </w:rPr>
              <w:t>aktowa</w:t>
            </w:r>
          </w:p>
        </w:tc>
      </w:tr>
      <w:tr w:rsidR="006C0694" w:rsidRPr="00A64D7B" w14:paraId="7180FCD0" w14:textId="77777777" w:rsidTr="00A87ED0">
        <w:trPr>
          <w:trHeight w:val="1037"/>
          <w:jc w:val="center"/>
        </w:trPr>
        <w:tc>
          <w:tcPr>
            <w:tcW w:w="1364" w:type="dxa"/>
            <w:vAlign w:val="center"/>
          </w:tcPr>
          <w:p w14:paraId="42DCE8EF" w14:textId="77777777" w:rsidR="006C0694" w:rsidRPr="002077C5" w:rsidRDefault="006C0694" w:rsidP="00A87ED0">
            <w:pPr>
              <w:jc w:val="center"/>
              <w:rPr>
                <w:rFonts w:ascii="Montserrat" w:hAnsi="Montserrat"/>
              </w:rPr>
            </w:pPr>
            <w:r w:rsidRPr="002077C5">
              <w:rPr>
                <w:rFonts w:ascii="Montserrat" w:hAnsi="Montserrat"/>
              </w:rPr>
              <w:t>2.</w:t>
            </w:r>
          </w:p>
        </w:tc>
        <w:tc>
          <w:tcPr>
            <w:tcW w:w="2722" w:type="dxa"/>
            <w:vAlign w:val="center"/>
          </w:tcPr>
          <w:p w14:paraId="2FE0FB22" w14:textId="77777777" w:rsidR="006C0694" w:rsidRPr="002077C5" w:rsidRDefault="006C0694" w:rsidP="00A87ED0">
            <w:pPr>
              <w:jc w:val="center"/>
              <w:rPr>
                <w:rFonts w:ascii="Montserrat" w:hAnsi="Montserrat"/>
              </w:rPr>
            </w:pPr>
            <w:r w:rsidRPr="002077C5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05" w:type="dxa"/>
            <w:vAlign w:val="center"/>
          </w:tcPr>
          <w:p w14:paraId="650F06D0" w14:textId="77777777" w:rsidR="006C0694" w:rsidRPr="002077C5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0.27A, parter, budynek nr 2</w:t>
            </w:r>
          </w:p>
        </w:tc>
        <w:tc>
          <w:tcPr>
            <w:tcW w:w="2771" w:type="dxa"/>
            <w:vAlign w:val="center"/>
          </w:tcPr>
          <w:p w14:paraId="0C855400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</w:t>
            </w:r>
            <w:r w:rsidRPr="002077C5">
              <w:rPr>
                <w:rFonts w:ascii="Montserrat" w:hAnsi="Montserrat"/>
                <w:bCs/>
              </w:rPr>
              <w:t xml:space="preserve"> szt.</w:t>
            </w:r>
          </w:p>
          <w:p w14:paraId="71F42FD5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800x420x200</w:t>
            </w:r>
            <w:r w:rsidRPr="00A64D7B">
              <w:rPr>
                <w:rFonts w:ascii="Montserrat" w:hAnsi="Montserrat"/>
                <w:bCs/>
              </w:rPr>
              <w:t xml:space="preserve">0 </w:t>
            </w:r>
          </w:p>
          <w:p w14:paraId="3FDBE22F" w14:textId="77777777" w:rsidR="006C0694" w:rsidRPr="002077C5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szafa aktowa</w:t>
            </w:r>
          </w:p>
        </w:tc>
      </w:tr>
      <w:tr w:rsidR="006C0694" w:rsidRPr="00A64D7B" w14:paraId="48E5BFF0" w14:textId="77777777" w:rsidTr="00A87ED0">
        <w:trPr>
          <w:trHeight w:val="1037"/>
          <w:jc w:val="center"/>
        </w:trPr>
        <w:tc>
          <w:tcPr>
            <w:tcW w:w="1364" w:type="dxa"/>
            <w:vAlign w:val="center"/>
          </w:tcPr>
          <w:p w14:paraId="7C6FAC4C" w14:textId="77777777" w:rsidR="006C0694" w:rsidRPr="002077C5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3.</w:t>
            </w:r>
          </w:p>
        </w:tc>
        <w:tc>
          <w:tcPr>
            <w:tcW w:w="2722" w:type="dxa"/>
            <w:vAlign w:val="center"/>
          </w:tcPr>
          <w:p w14:paraId="6331DFCF" w14:textId="77777777" w:rsidR="006C0694" w:rsidRPr="002077C5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pomieszczenie magazynowe </w:t>
            </w:r>
          </w:p>
        </w:tc>
        <w:tc>
          <w:tcPr>
            <w:tcW w:w="2205" w:type="dxa"/>
            <w:vAlign w:val="center"/>
          </w:tcPr>
          <w:p w14:paraId="0B640050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116, I</w:t>
            </w:r>
            <w:r w:rsidRPr="000C5FA2">
              <w:rPr>
                <w:rFonts w:ascii="Montserrat" w:hAnsi="Montserrat"/>
              </w:rPr>
              <w:t xml:space="preserve"> piętro, budynek nr 3</w:t>
            </w:r>
          </w:p>
        </w:tc>
        <w:tc>
          <w:tcPr>
            <w:tcW w:w="2771" w:type="dxa"/>
            <w:vAlign w:val="center"/>
          </w:tcPr>
          <w:p w14:paraId="166CB70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3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63B7848D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775x550x190</w:t>
            </w:r>
            <w:r w:rsidRPr="00A64D7B">
              <w:rPr>
                <w:rFonts w:ascii="Montserrat" w:hAnsi="Montserrat"/>
                <w:bCs/>
              </w:rPr>
              <w:t xml:space="preserve">0 </w:t>
            </w:r>
          </w:p>
          <w:p w14:paraId="126507B7" w14:textId="77777777" w:rsidR="006C0694" w:rsidRPr="002077C5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 xml:space="preserve">szafa </w:t>
            </w:r>
            <w:r>
              <w:rPr>
                <w:rFonts w:ascii="Montserrat" w:hAnsi="Montserrat"/>
                <w:bCs/>
              </w:rPr>
              <w:t>magazynowa</w:t>
            </w:r>
          </w:p>
        </w:tc>
      </w:tr>
      <w:tr w:rsidR="006C0694" w:rsidRPr="00A64D7B" w14:paraId="1122F56C" w14:textId="77777777" w:rsidTr="00A87ED0">
        <w:trPr>
          <w:trHeight w:val="1037"/>
          <w:jc w:val="center"/>
        </w:trPr>
        <w:tc>
          <w:tcPr>
            <w:tcW w:w="1364" w:type="dxa"/>
            <w:vAlign w:val="center"/>
          </w:tcPr>
          <w:p w14:paraId="31012677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4.</w:t>
            </w:r>
          </w:p>
        </w:tc>
        <w:tc>
          <w:tcPr>
            <w:tcW w:w="2722" w:type="dxa"/>
            <w:vAlign w:val="center"/>
          </w:tcPr>
          <w:p w14:paraId="142D79A0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pomieszczenie magazynowe</w:t>
            </w:r>
          </w:p>
        </w:tc>
        <w:tc>
          <w:tcPr>
            <w:tcW w:w="2205" w:type="dxa"/>
            <w:vAlign w:val="center"/>
          </w:tcPr>
          <w:p w14:paraId="2F9FB329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020, parter, budynek nr 2</w:t>
            </w:r>
          </w:p>
        </w:tc>
        <w:tc>
          <w:tcPr>
            <w:tcW w:w="2771" w:type="dxa"/>
            <w:vAlign w:val="center"/>
          </w:tcPr>
          <w:p w14:paraId="1CA9030A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szt. </w:t>
            </w:r>
            <w:r>
              <w:rPr>
                <w:rFonts w:ascii="Montserrat" w:hAnsi="Montserrat"/>
                <w:bCs/>
              </w:rPr>
              <w:br/>
              <w:t>950x600x2000</w:t>
            </w:r>
          </w:p>
          <w:p w14:paraId="1AE653A1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szafa magazynowa</w:t>
            </w:r>
          </w:p>
        </w:tc>
      </w:tr>
      <w:tr w:rsidR="006C0694" w:rsidRPr="00A64D7B" w14:paraId="7B2A4377" w14:textId="77777777" w:rsidTr="00A87ED0">
        <w:trPr>
          <w:trHeight w:val="1037"/>
          <w:jc w:val="center"/>
        </w:trPr>
        <w:tc>
          <w:tcPr>
            <w:tcW w:w="1364" w:type="dxa"/>
            <w:vAlign w:val="center"/>
          </w:tcPr>
          <w:p w14:paraId="052DF0FA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5.</w:t>
            </w:r>
          </w:p>
        </w:tc>
        <w:tc>
          <w:tcPr>
            <w:tcW w:w="2722" w:type="dxa"/>
            <w:vAlign w:val="center"/>
          </w:tcPr>
          <w:p w14:paraId="4E8257E6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05" w:type="dxa"/>
            <w:vAlign w:val="center"/>
          </w:tcPr>
          <w:p w14:paraId="7972EB6B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parter,</w:t>
            </w:r>
          </w:p>
          <w:p w14:paraId="48BE520B" w14:textId="77777777" w:rsidR="006C0694" w:rsidRPr="00E36EC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5</w:t>
            </w:r>
          </w:p>
        </w:tc>
        <w:tc>
          <w:tcPr>
            <w:tcW w:w="2771" w:type="dxa"/>
            <w:vAlign w:val="center"/>
          </w:tcPr>
          <w:p w14:paraId="485E58AC" w14:textId="77777777" w:rsidR="006C0694" w:rsidRDefault="006C0694" w:rsidP="00A87ED0">
            <w:pPr>
              <w:rPr>
                <w:rFonts w:ascii="Montserrat" w:hAnsi="Montserrat"/>
                <w:bCs/>
                <w:highlight w:val="green"/>
              </w:rPr>
            </w:pPr>
          </w:p>
          <w:p w14:paraId="667C8ECE" w14:textId="77777777" w:rsidR="006C0694" w:rsidRPr="00DE3260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3</w:t>
            </w:r>
            <w:r w:rsidRPr="00DE3260">
              <w:rPr>
                <w:rFonts w:ascii="Montserrat" w:hAnsi="Montserrat"/>
                <w:bCs/>
              </w:rPr>
              <w:t xml:space="preserve"> szt.</w:t>
            </w:r>
          </w:p>
          <w:p w14:paraId="537F6A3F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800x420x200</w:t>
            </w:r>
            <w:r w:rsidRPr="00A64D7B">
              <w:rPr>
                <w:rFonts w:ascii="Montserrat" w:hAnsi="Montserrat"/>
                <w:bCs/>
              </w:rPr>
              <w:t xml:space="preserve">0 </w:t>
            </w:r>
          </w:p>
          <w:p w14:paraId="5A1BE4ED" w14:textId="77777777" w:rsidR="006C0694" w:rsidRPr="00DB0B8E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 xml:space="preserve">szafa </w:t>
            </w:r>
            <w:r>
              <w:rPr>
                <w:rFonts w:ascii="Montserrat" w:hAnsi="Montserrat"/>
                <w:bCs/>
              </w:rPr>
              <w:t>aktowa</w:t>
            </w:r>
          </w:p>
        </w:tc>
      </w:tr>
      <w:tr w:rsidR="006C0694" w:rsidRPr="00A64D7B" w14:paraId="04C1C653" w14:textId="77777777" w:rsidTr="00A87ED0">
        <w:trPr>
          <w:trHeight w:val="1037"/>
          <w:jc w:val="center"/>
        </w:trPr>
        <w:tc>
          <w:tcPr>
            <w:tcW w:w="1364" w:type="dxa"/>
            <w:vAlign w:val="center"/>
          </w:tcPr>
          <w:p w14:paraId="1F6B3799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6.</w:t>
            </w:r>
          </w:p>
        </w:tc>
        <w:tc>
          <w:tcPr>
            <w:tcW w:w="2722" w:type="dxa"/>
            <w:vAlign w:val="center"/>
          </w:tcPr>
          <w:p w14:paraId="6F40BCB9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2205" w:type="dxa"/>
            <w:vAlign w:val="center"/>
          </w:tcPr>
          <w:p w14:paraId="219504BD" w14:textId="77777777" w:rsidR="006C0694" w:rsidRPr="00E36EC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8,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2771" w:type="dxa"/>
            <w:vAlign w:val="center"/>
          </w:tcPr>
          <w:p w14:paraId="6CE38021" w14:textId="77777777" w:rsidR="006C0694" w:rsidRPr="00DE3260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</w:t>
            </w:r>
            <w:r w:rsidRPr="00DE3260">
              <w:rPr>
                <w:rFonts w:ascii="Montserrat" w:hAnsi="Montserrat"/>
                <w:bCs/>
              </w:rPr>
              <w:t>szt.</w:t>
            </w:r>
          </w:p>
          <w:p w14:paraId="6EB7580A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800x420x200</w:t>
            </w:r>
            <w:r w:rsidRPr="00A64D7B">
              <w:rPr>
                <w:rFonts w:ascii="Montserrat" w:hAnsi="Montserrat"/>
                <w:bCs/>
              </w:rPr>
              <w:t xml:space="preserve">0 </w:t>
            </w:r>
          </w:p>
          <w:p w14:paraId="0AB960C3" w14:textId="77777777" w:rsidR="006C0694" w:rsidRPr="00DB0B8E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 xml:space="preserve">szafa </w:t>
            </w:r>
            <w:r>
              <w:rPr>
                <w:rFonts w:ascii="Montserrat" w:hAnsi="Montserrat"/>
                <w:bCs/>
              </w:rPr>
              <w:t>aktowa</w:t>
            </w:r>
          </w:p>
        </w:tc>
      </w:tr>
      <w:tr w:rsidR="006C0694" w:rsidRPr="00A64D7B" w14:paraId="49ABB9B1" w14:textId="77777777" w:rsidTr="00A87ED0">
        <w:trPr>
          <w:trHeight w:val="1037"/>
          <w:jc w:val="center"/>
        </w:trPr>
        <w:tc>
          <w:tcPr>
            <w:tcW w:w="1364" w:type="dxa"/>
            <w:vAlign w:val="center"/>
          </w:tcPr>
          <w:p w14:paraId="18E21B72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7.</w:t>
            </w:r>
          </w:p>
        </w:tc>
        <w:tc>
          <w:tcPr>
            <w:tcW w:w="2722" w:type="dxa"/>
            <w:vAlign w:val="center"/>
          </w:tcPr>
          <w:p w14:paraId="3543AE38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05" w:type="dxa"/>
            <w:vAlign w:val="center"/>
          </w:tcPr>
          <w:p w14:paraId="007F70F7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17,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2771" w:type="dxa"/>
            <w:vAlign w:val="center"/>
          </w:tcPr>
          <w:p w14:paraId="341D664F" w14:textId="77777777" w:rsidR="006C0694" w:rsidRDefault="006C0694" w:rsidP="00A87ED0">
            <w:pPr>
              <w:rPr>
                <w:rFonts w:ascii="Montserrat" w:hAnsi="Montserrat"/>
                <w:bCs/>
                <w:highlight w:val="green"/>
              </w:rPr>
            </w:pPr>
          </w:p>
          <w:p w14:paraId="66EAAF7A" w14:textId="77777777" w:rsidR="006C0694" w:rsidRPr="00DE3260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</w:t>
            </w:r>
            <w:r w:rsidRPr="00DE3260">
              <w:rPr>
                <w:rFonts w:ascii="Montserrat" w:hAnsi="Montserrat"/>
                <w:bCs/>
              </w:rPr>
              <w:t>szt.</w:t>
            </w:r>
          </w:p>
          <w:p w14:paraId="545ACB4D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800x420x2000</w:t>
            </w:r>
            <w:r w:rsidRPr="00A64D7B">
              <w:rPr>
                <w:rFonts w:ascii="Montserrat" w:hAnsi="Montserrat"/>
                <w:bCs/>
              </w:rPr>
              <w:t xml:space="preserve"> </w:t>
            </w:r>
          </w:p>
          <w:p w14:paraId="3A362164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 xml:space="preserve">szafa </w:t>
            </w:r>
            <w:r>
              <w:rPr>
                <w:rFonts w:ascii="Montserrat" w:hAnsi="Montserrat"/>
                <w:bCs/>
              </w:rPr>
              <w:t>aktowa</w:t>
            </w:r>
          </w:p>
        </w:tc>
      </w:tr>
      <w:tr w:rsidR="006C0694" w:rsidRPr="00A64D7B" w14:paraId="47E78D6C" w14:textId="77777777" w:rsidTr="00A87ED0">
        <w:trPr>
          <w:trHeight w:val="1037"/>
          <w:jc w:val="center"/>
        </w:trPr>
        <w:tc>
          <w:tcPr>
            <w:tcW w:w="1364" w:type="dxa"/>
            <w:vAlign w:val="center"/>
          </w:tcPr>
          <w:p w14:paraId="5BFF9643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8.</w:t>
            </w:r>
          </w:p>
        </w:tc>
        <w:tc>
          <w:tcPr>
            <w:tcW w:w="2722" w:type="dxa"/>
            <w:vAlign w:val="center"/>
          </w:tcPr>
          <w:p w14:paraId="773475CF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05" w:type="dxa"/>
            <w:vAlign w:val="center"/>
          </w:tcPr>
          <w:p w14:paraId="32986E80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P7, parter, </w:t>
            </w:r>
            <w:r>
              <w:rPr>
                <w:rFonts w:ascii="Montserrat" w:hAnsi="Montserrat"/>
              </w:rPr>
              <w:br/>
              <w:t>przychodnia</w:t>
            </w:r>
          </w:p>
          <w:p w14:paraId="1CD3F859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8</w:t>
            </w:r>
          </w:p>
        </w:tc>
        <w:tc>
          <w:tcPr>
            <w:tcW w:w="2771" w:type="dxa"/>
            <w:vAlign w:val="center"/>
          </w:tcPr>
          <w:p w14:paraId="0AEB2BA0" w14:textId="77777777" w:rsidR="006C0694" w:rsidRPr="00DE3260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  <w:highlight w:val="green"/>
              </w:rPr>
              <w:br/>
            </w:r>
            <w:r>
              <w:rPr>
                <w:rFonts w:ascii="Montserrat" w:hAnsi="Montserrat"/>
                <w:bCs/>
              </w:rPr>
              <w:t xml:space="preserve">1 </w:t>
            </w:r>
            <w:r w:rsidRPr="00DE3260">
              <w:rPr>
                <w:rFonts w:ascii="Montserrat" w:hAnsi="Montserrat"/>
                <w:bCs/>
              </w:rPr>
              <w:t>szt.</w:t>
            </w:r>
          </w:p>
          <w:p w14:paraId="7AF562ED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800x420x2000</w:t>
            </w:r>
            <w:r w:rsidRPr="00A64D7B">
              <w:rPr>
                <w:rFonts w:ascii="Montserrat" w:hAnsi="Montserrat"/>
                <w:bCs/>
              </w:rPr>
              <w:t xml:space="preserve"> </w:t>
            </w:r>
          </w:p>
          <w:p w14:paraId="32E11B14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 xml:space="preserve">szafa </w:t>
            </w:r>
            <w:r>
              <w:rPr>
                <w:rFonts w:ascii="Montserrat" w:hAnsi="Montserrat"/>
                <w:bCs/>
              </w:rPr>
              <w:t>aktowa</w:t>
            </w:r>
          </w:p>
          <w:p w14:paraId="00D8A736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+</w:t>
            </w:r>
          </w:p>
          <w:p w14:paraId="12936709" w14:textId="77777777" w:rsidR="006C0694" w:rsidRPr="00DE3260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lastRenderedPageBreak/>
              <w:t xml:space="preserve">2 </w:t>
            </w:r>
            <w:r w:rsidRPr="00DE3260">
              <w:rPr>
                <w:rFonts w:ascii="Montserrat" w:hAnsi="Montserrat"/>
                <w:bCs/>
              </w:rPr>
              <w:t>szt.</w:t>
            </w:r>
          </w:p>
          <w:p w14:paraId="3BE48263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600x420x2000</w:t>
            </w:r>
            <w:r w:rsidRPr="00A64D7B">
              <w:rPr>
                <w:rFonts w:ascii="Montserrat" w:hAnsi="Montserrat"/>
                <w:bCs/>
              </w:rPr>
              <w:t xml:space="preserve"> </w:t>
            </w:r>
          </w:p>
          <w:p w14:paraId="486AE532" w14:textId="77777777" w:rsidR="006C0694" w:rsidRPr="00DB0B8E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 xml:space="preserve">szafa </w:t>
            </w:r>
            <w:r>
              <w:rPr>
                <w:rFonts w:ascii="Montserrat" w:hAnsi="Montserrat"/>
                <w:bCs/>
              </w:rPr>
              <w:t>aktowa</w:t>
            </w:r>
          </w:p>
        </w:tc>
      </w:tr>
    </w:tbl>
    <w:p w14:paraId="19295568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61BE4335" w14:textId="77777777" w:rsidR="006C0694" w:rsidRPr="007A460B" w:rsidRDefault="006C0694" w:rsidP="006C0694">
      <w:pPr>
        <w:pStyle w:val="Akapitzlist"/>
        <w:numPr>
          <w:ilvl w:val="0"/>
          <w:numId w:val="103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7A460B">
        <w:rPr>
          <w:rFonts w:ascii="Montserrat" w:hAnsi="Montserrat"/>
          <w:bCs/>
        </w:rPr>
        <w:t>opis elementów:</w:t>
      </w:r>
    </w:p>
    <w:p w14:paraId="5B252C95" w14:textId="77777777" w:rsidR="006C0694" w:rsidRPr="003511F6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426" w:hanging="142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 szafa o wysokości 2000 mm, wyposażona w 5</w:t>
      </w:r>
      <w:r w:rsidRPr="00A64D7B">
        <w:rPr>
          <w:rFonts w:ascii="Montserrat" w:hAnsi="Montserrat"/>
        </w:rPr>
        <w:t xml:space="preserve"> pół</w:t>
      </w:r>
      <w:r>
        <w:rPr>
          <w:rFonts w:ascii="Montserrat" w:hAnsi="Montserrat"/>
        </w:rPr>
        <w:t>e</w:t>
      </w:r>
      <w:r w:rsidRPr="00A64D7B">
        <w:rPr>
          <w:rFonts w:ascii="Montserrat" w:hAnsi="Montserrat"/>
        </w:rPr>
        <w:t>k</w:t>
      </w:r>
      <w:r>
        <w:rPr>
          <w:rFonts w:ascii="Montserrat" w:hAnsi="Montserrat"/>
        </w:rPr>
        <w:t xml:space="preserve"> (6 poziomów/przestrzeni na segregatory lub inne przedmioty;</w:t>
      </w:r>
    </w:p>
    <w:p w14:paraId="3C2C3249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426" w:hanging="142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 </w:t>
      </w:r>
      <w:r w:rsidRPr="00A64D7B">
        <w:rPr>
          <w:rFonts w:ascii="Montserrat" w:hAnsi="Montserrat"/>
        </w:rPr>
        <w:t>wieniec górny i dolny z płyty o grubości 36</w:t>
      </w:r>
      <w:r>
        <w:rPr>
          <w:rFonts w:ascii="Montserrat" w:hAnsi="Montserrat"/>
        </w:rPr>
        <w:t xml:space="preserve"> </w:t>
      </w:r>
      <w:r w:rsidRPr="00A64D7B">
        <w:rPr>
          <w:rFonts w:ascii="Montserrat" w:hAnsi="Montserrat"/>
        </w:rPr>
        <w:t>mm</w:t>
      </w:r>
      <w:r>
        <w:rPr>
          <w:rFonts w:ascii="Montserrat" w:hAnsi="Montserrat"/>
        </w:rPr>
        <w:t>;</w:t>
      </w:r>
    </w:p>
    <w:p w14:paraId="0691F26A" w14:textId="77777777" w:rsidR="006C0694" w:rsidRPr="00A64D7B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426" w:hanging="142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 półki regulowane skokowo;</w:t>
      </w:r>
    </w:p>
    <w:p w14:paraId="280D8275" w14:textId="77777777" w:rsidR="006C0694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426" w:hanging="142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 </w:t>
      </w:r>
      <w:r w:rsidRPr="00A64D7B">
        <w:rPr>
          <w:rFonts w:ascii="Montserrat" w:hAnsi="Montserrat"/>
        </w:rPr>
        <w:t xml:space="preserve">zamek baskwilowy, system </w:t>
      </w:r>
      <w:r>
        <w:rPr>
          <w:rFonts w:ascii="Montserrat" w:hAnsi="Montserrat"/>
        </w:rPr>
        <w:t>M</w:t>
      </w:r>
      <w:r w:rsidRPr="00A64D7B">
        <w:rPr>
          <w:rFonts w:ascii="Montserrat" w:hAnsi="Montserrat"/>
        </w:rPr>
        <w:t xml:space="preserve">aster </w:t>
      </w:r>
      <w:proofErr w:type="spellStart"/>
      <w:r>
        <w:rPr>
          <w:rFonts w:ascii="Montserrat" w:hAnsi="Montserrat"/>
        </w:rPr>
        <w:t>K</w:t>
      </w:r>
      <w:r w:rsidRPr="00A64D7B">
        <w:rPr>
          <w:rFonts w:ascii="Montserrat" w:hAnsi="Montserrat"/>
        </w:rPr>
        <w:t>ey</w:t>
      </w:r>
      <w:proofErr w:type="spellEnd"/>
      <w:r>
        <w:rPr>
          <w:rFonts w:ascii="Montserrat" w:hAnsi="Montserrat"/>
        </w:rPr>
        <w:t>;</w:t>
      </w:r>
    </w:p>
    <w:p w14:paraId="295293F4" w14:textId="77777777" w:rsidR="006C0694" w:rsidRPr="002C18C3" w:rsidRDefault="006C0694" w:rsidP="006C0694">
      <w:pPr>
        <w:numPr>
          <w:ilvl w:val="1"/>
          <w:numId w:val="73"/>
        </w:numPr>
        <w:tabs>
          <w:tab w:val="left" w:pos="851"/>
        </w:tabs>
        <w:suppressAutoHyphens w:val="0"/>
        <w:spacing w:after="120"/>
        <w:ind w:left="426" w:hanging="142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 </w:t>
      </w:r>
      <w:r w:rsidRPr="002C18C3">
        <w:rPr>
          <w:rFonts w:ascii="Montserrat" w:hAnsi="Montserrat"/>
        </w:rPr>
        <w:t>kolorystyka płyty do uzgodnienia na podstawie wzorników Producenta.</w:t>
      </w:r>
    </w:p>
    <w:p w14:paraId="6002BC20" w14:textId="77777777" w:rsidR="006C0694" w:rsidRDefault="006C0694" w:rsidP="006C0694">
      <w:pPr>
        <w:tabs>
          <w:tab w:val="left" w:pos="567"/>
        </w:tabs>
        <w:suppressAutoHyphens w:val="0"/>
        <w:spacing w:after="120"/>
        <w:jc w:val="both"/>
        <w:rPr>
          <w:rFonts w:ascii="Montserrat" w:hAnsi="Montserrat"/>
          <w:b/>
          <w:bCs/>
          <w:i/>
          <w:iCs/>
          <w:strike/>
        </w:rPr>
      </w:pPr>
    </w:p>
    <w:p w14:paraId="63F7F236" w14:textId="77777777" w:rsidR="006C0694" w:rsidRPr="00A059E8" w:rsidRDefault="006C0694" w:rsidP="006C0694">
      <w:pPr>
        <w:tabs>
          <w:tab w:val="left" w:pos="567"/>
        </w:tabs>
        <w:suppressAutoHyphens w:val="0"/>
        <w:spacing w:after="120"/>
        <w:jc w:val="both"/>
        <w:rPr>
          <w:rFonts w:ascii="Montserrat" w:hAnsi="Montserrat"/>
        </w:rPr>
      </w:pPr>
      <w:r w:rsidRPr="00047542">
        <w:rPr>
          <w:rFonts w:ascii="Montserrat" w:hAnsi="Montserrat"/>
          <w:b/>
          <w:bCs/>
          <w:caps/>
        </w:rPr>
        <w:t>8.</w:t>
      </w:r>
      <w:r>
        <w:rPr>
          <w:rFonts w:ascii="Montserrat" w:hAnsi="Montserrat"/>
          <w:b/>
          <w:bCs/>
          <w:caps/>
        </w:rPr>
        <w:t xml:space="preserve"> </w:t>
      </w:r>
      <w:r w:rsidRPr="00047542">
        <w:rPr>
          <w:rFonts w:ascii="Montserrat" w:hAnsi="Montserrat"/>
          <w:b/>
          <w:bCs/>
          <w:caps/>
        </w:rPr>
        <w:t>S</w:t>
      </w:r>
      <w:r w:rsidRPr="00047542">
        <w:rPr>
          <w:rFonts w:ascii="Montserrat" w:hAnsi="Montserrat"/>
          <w:b/>
          <w:bCs/>
        </w:rPr>
        <w:t>zafa ubraniowo-aktowa</w:t>
      </w:r>
      <w:r w:rsidRPr="00047542">
        <w:rPr>
          <w:rFonts w:ascii="Montserrat" w:hAnsi="Montserrat"/>
          <w:b/>
        </w:rPr>
        <w:t xml:space="preserve"> – wymagania:</w:t>
      </w:r>
    </w:p>
    <w:p w14:paraId="3A13F29C" w14:textId="77777777" w:rsidR="006C0694" w:rsidRPr="002C7984" w:rsidRDefault="006C0694" w:rsidP="006C0694">
      <w:pPr>
        <w:pStyle w:val="Akapitzlist"/>
        <w:numPr>
          <w:ilvl w:val="0"/>
          <w:numId w:val="121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2C7984">
        <w:rPr>
          <w:rFonts w:ascii="Montserrat" w:hAnsi="Montserrat"/>
          <w:bCs/>
        </w:rPr>
        <w:t>wymiary całkowite – szerokość x głębokość x wysokość [mm] poniżej w tabeli;</w:t>
      </w:r>
    </w:p>
    <w:p w14:paraId="2A4F2137" w14:textId="77777777" w:rsidR="006C0694" w:rsidRPr="002C7984" w:rsidRDefault="006C0694" w:rsidP="006C0694">
      <w:pPr>
        <w:pStyle w:val="Akapitzlist"/>
        <w:numPr>
          <w:ilvl w:val="0"/>
          <w:numId w:val="121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łączna ilość: 1 sztuka;</w:t>
      </w:r>
    </w:p>
    <w:p w14:paraId="38BA0CF4" w14:textId="77777777" w:rsidR="006C0694" w:rsidRPr="002C7984" w:rsidRDefault="006C0694" w:rsidP="006C0694">
      <w:pPr>
        <w:pStyle w:val="Akapitzlist"/>
        <w:numPr>
          <w:ilvl w:val="0"/>
          <w:numId w:val="121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 xml:space="preserve">miejsce ustawienia/montażu: </w:t>
      </w:r>
    </w:p>
    <w:p w14:paraId="548FBB8A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2706"/>
        <w:gridCol w:w="2214"/>
        <w:gridCol w:w="2775"/>
      </w:tblGrid>
      <w:tr w:rsidR="006C0694" w:rsidRPr="00A64D7B" w14:paraId="1486A048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291A813D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78DCCE6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49E77666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4FB60264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6EAE542E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0BBF977E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0" w:type="dxa"/>
            <w:vAlign w:val="center"/>
          </w:tcPr>
          <w:p w14:paraId="50236C21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79F80008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024, parter, budynek nr 4 Konsylium Onkologiczne</w:t>
            </w:r>
          </w:p>
        </w:tc>
        <w:tc>
          <w:tcPr>
            <w:tcW w:w="2842" w:type="dxa"/>
            <w:vAlign w:val="center"/>
          </w:tcPr>
          <w:p w14:paraId="3A262F23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65EB31D9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800x</w:t>
            </w:r>
            <w:r w:rsidRPr="002F156D">
              <w:rPr>
                <w:rFonts w:ascii="Montserrat" w:hAnsi="Montserrat"/>
                <w:bCs/>
              </w:rPr>
              <w:t>420x</w:t>
            </w:r>
            <w:r>
              <w:rPr>
                <w:rFonts w:ascii="Montserrat" w:hAnsi="Montserrat"/>
                <w:bCs/>
              </w:rPr>
              <w:t>200</w:t>
            </w:r>
            <w:r w:rsidRPr="00A64D7B">
              <w:rPr>
                <w:rFonts w:ascii="Montserrat" w:hAnsi="Montserrat"/>
                <w:bCs/>
              </w:rPr>
              <w:t xml:space="preserve">0 </w:t>
            </w:r>
          </w:p>
          <w:p w14:paraId="0AE42D66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  <w:bCs/>
              </w:rPr>
              <w:t xml:space="preserve"> </w:t>
            </w:r>
          </w:p>
        </w:tc>
      </w:tr>
    </w:tbl>
    <w:p w14:paraId="30E05668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295FAAA0" w14:textId="77777777" w:rsidR="006C0694" w:rsidRPr="007A460B" w:rsidRDefault="006C0694" w:rsidP="006C0694">
      <w:pPr>
        <w:pStyle w:val="Akapitzlist"/>
        <w:numPr>
          <w:ilvl w:val="0"/>
          <w:numId w:val="121"/>
        </w:numPr>
        <w:tabs>
          <w:tab w:val="left" w:pos="284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7A460B">
        <w:rPr>
          <w:rFonts w:ascii="Montserrat" w:hAnsi="Montserrat"/>
          <w:bCs/>
        </w:rPr>
        <w:t>opis elementów:</w:t>
      </w:r>
    </w:p>
    <w:p w14:paraId="5621839B" w14:textId="77777777" w:rsidR="006C0694" w:rsidRPr="002C7984" w:rsidRDefault="006C0694" w:rsidP="006C0694">
      <w:pPr>
        <w:pStyle w:val="Akapitzlist"/>
        <w:numPr>
          <w:ilvl w:val="0"/>
          <w:numId w:val="123"/>
        </w:numPr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szafa przeznaczona do przechowywania odzieży i akt;</w:t>
      </w:r>
    </w:p>
    <w:p w14:paraId="5EC2B616" w14:textId="77777777" w:rsidR="006C0694" w:rsidRPr="002C7984" w:rsidRDefault="006C0694" w:rsidP="006C0694">
      <w:pPr>
        <w:pStyle w:val="Akapitzlist"/>
        <w:numPr>
          <w:ilvl w:val="0"/>
          <w:numId w:val="122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 xml:space="preserve">podział pionowy wnętrza 50/50; lewa strona wyposażona w 5 półek z możliwością regulacji wysokości; prawa strona </w:t>
      </w:r>
      <w:r w:rsidRPr="002C7984">
        <w:rPr>
          <w:rStyle w:val="xt286pc"/>
          <w:rFonts w:ascii="Montserrat" w:hAnsi="Montserrat" w:cs="Arial"/>
          <w:color w:val="0A0A0A"/>
        </w:rPr>
        <w:t>przeznaczona na odzież: w górnej części znajduje się półka (z wolną przestrzenią nad nią o wysokości ok. 40 cm), natomiast pod półką (w odległości ok. 20 cm) zamontowany drążek ubraniowy</w:t>
      </w:r>
      <w:r w:rsidRPr="002C7984">
        <w:rPr>
          <w:rStyle w:val="xt286pc"/>
          <w:rFonts w:ascii="Arial" w:hAnsi="Arial" w:cs="Arial"/>
          <w:color w:val="0A0A0A"/>
        </w:rPr>
        <w:t>;</w:t>
      </w:r>
    </w:p>
    <w:p w14:paraId="6ED04F98" w14:textId="77777777" w:rsidR="006C0694" w:rsidRPr="002C7984" w:rsidRDefault="006C0694" w:rsidP="006C0694">
      <w:pPr>
        <w:pStyle w:val="Akapitzlist"/>
        <w:numPr>
          <w:ilvl w:val="0"/>
          <w:numId w:val="122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wieniec górny i dolny z płyty o grubości 36 mm;</w:t>
      </w:r>
    </w:p>
    <w:p w14:paraId="488A5FBF" w14:textId="77777777" w:rsidR="006C0694" w:rsidRPr="002C7984" w:rsidRDefault="006C0694" w:rsidP="006C0694">
      <w:pPr>
        <w:pStyle w:val="Akapitzlist"/>
        <w:numPr>
          <w:ilvl w:val="0"/>
          <w:numId w:val="122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kolorystyka płyty do uzgodnienia na podstawie wzorników oferowanych przez Producenta.</w:t>
      </w:r>
    </w:p>
    <w:p w14:paraId="7F880105" w14:textId="77777777" w:rsidR="006C0694" w:rsidRPr="007A2587" w:rsidRDefault="006C0694" w:rsidP="006C0694">
      <w:pPr>
        <w:tabs>
          <w:tab w:val="left" w:pos="851"/>
        </w:tabs>
        <w:suppressAutoHyphens w:val="0"/>
        <w:spacing w:after="120"/>
        <w:ind w:left="426"/>
        <w:jc w:val="both"/>
        <w:rPr>
          <w:rFonts w:ascii="Montserrat" w:hAnsi="Montserrat"/>
        </w:rPr>
      </w:pPr>
    </w:p>
    <w:p w14:paraId="1F9C0678" w14:textId="77777777" w:rsidR="006C0694" w:rsidRPr="00A64D7B" w:rsidRDefault="006C0694" w:rsidP="006C0694">
      <w:pPr>
        <w:tabs>
          <w:tab w:val="left" w:pos="426"/>
        </w:tabs>
        <w:spacing w:after="120"/>
        <w:ind w:left="426" w:hanging="426"/>
        <w:rPr>
          <w:rFonts w:ascii="Montserrat" w:hAnsi="Montserrat"/>
          <w:b/>
        </w:rPr>
      </w:pPr>
      <w:r w:rsidRPr="007F2DCE">
        <w:rPr>
          <w:rFonts w:ascii="Montserrat" w:hAnsi="Montserrat"/>
          <w:b/>
          <w:bCs/>
          <w:caps/>
        </w:rPr>
        <w:t xml:space="preserve">9. </w:t>
      </w:r>
      <w:r w:rsidRPr="002A4987">
        <w:rPr>
          <w:rFonts w:ascii="Montserrat" w:hAnsi="Montserrat"/>
          <w:b/>
        </w:rPr>
        <w:t>S</w:t>
      </w:r>
      <w:r w:rsidRPr="007F2DCE">
        <w:rPr>
          <w:rFonts w:ascii="Montserrat" w:hAnsi="Montserrat"/>
          <w:b/>
        </w:rPr>
        <w:t>zafka mobilna/ szafka 6</w:t>
      </w:r>
      <w:r>
        <w:rPr>
          <w:rFonts w:ascii="Montserrat" w:hAnsi="Montserrat"/>
          <w:b/>
        </w:rPr>
        <w:t>-</w:t>
      </w:r>
      <w:r w:rsidRPr="007F2DCE">
        <w:rPr>
          <w:rFonts w:ascii="Montserrat" w:hAnsi="Montserrat"/>
          <w:b/>
        </w:rPr>
        <w:t>skrytkowa/szafka 1</w:t>
      </w:r>
      <w:r>
        <w:rPr>
          <w:rFonts w:ascii="Montserrat" w:hAnsi="Montserrat"/>
          <w:b/>
        </w:rPr>
        <w:t>-</w:t>
      </w:r>
      <w:r w:rsidRPr="007F2DCE">
        <w:rPr>
          <w:rFonts w:ascii="Montserrat" w:hAnsi="Montserrat"/>
          <w:b/>
        </w:rPr>
        <w:t>osobowa - wymagania:</w:t>
      </w:r>
    </w:p>
    <w:p w14:paraId="3FB0E191" w14:textId="77777777" w:rsidR="006C0694" w:rsidRPr="002C7984" w:rsidRDefault="006C0694" w:rsidP="006C0694">
      <w:pPr>
        <w:pStyle w:val="Akapitzlist"/>
        <w:numPr>
          <w:ilvl w:val="0"/>
          <w:numId w:val="124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2C7984">
        <w:rPr>
          <w:rFonts w:ascii="Montserrat" w:hAnsi="Montserrat"/>
          <w:bCs/>
        </w:rPr>
        <w:t xml:space="preserve">wymiary całkowite – </w:t>
      </w:r>
      <w:r w:rsidRPr="002C7984">
        <w:rPr>
          <w:rFonts w:ascii="Montserrat" w:hAnsi="Montserrat"/>
        </w:rPr>
        <w:t>szerokość x głębokość x wysokość [mm] poniżej w tabeli;</w:t>
      </w:r>
    </w:p>
    <w:p w14:paraId="7FCA4573" w14:textId="77777777" w:rsidR="006C0694" w:rsidRPr="002C7984" w:rsidRDefault="006C0694" w:rsidP="006C0694">
      <w:pPr>
        <w:pStyle w:val="Akapitzlist"/>
        <w:numPr>
          <w:ilvl w:val="0"/>
          <w:numId w:val="124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łączna ilość: 11 sztuk;</w:t>
      </w:r>
    </w:p>
    <w:p w14:paraId="0DD73B73" w14:textId="77777777" w:rsidR="006C0694" w:rsidRPr="002C7984" w:rsidRDefault="006C0694" w:rsidP="006C0694">
      <w:pPr>
        <w:pStyle w:val="Akapitzlist"/>
        <w:numPr>
          <w:ilvl w:val="0"/>
          <w:numId w:val="124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miejsce ustawienia/montażu:</w:t>
      </w:r>
    </w:p>
    <w:p w14:paraId="15106932" w14:textId="77777777" w:rsidR="006C0694" w:rsidRPr="00A64D7B" w:rsidRDefault="006C0694" w:rsidP="006C0694">
      <w:pPr>
        <w:tabs>
          <w:tab w:val="left" w:pos="426"/>
        </w:tabs>
        <w:spacing w:after="120"/>
        <w:ind w:left="720"/>
        <w:jc w:val="both"/>
        <w:rPr>
          <w:rFonts w:ascii="Montserrat" w:hAnsi="Montserr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709"/>
        <w:gridCol w:w="2207"/>
        <w:gridCol w:w="2777"/>
      </w:tblGrid>
      <w:tr w:rsidR="006C0694" w:rsidRPr="00A64D7B" w14:paraId="3E40DB43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31A0626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1" w:type="dxa"/>
            <w:vAlign w:val="center"/>
          </w:tcPr>
          <w:p w14:paraId="70EBEEF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263A987A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3" w:type="dxa"/>
            <w:vAlign w:val="center"/>
          </w:tcPr>
          <w:p w14:paraId="30F83CCA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608DB7F6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592876ED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lastRenderedPageBreak/>
              <w:t>1.</w:t>
            </w:r>
          </w:p>
        </w:tc>
        <w:tc>
          <w:tcPr>
            <w:tcW w:w="2791" w:type="dxa"/>
            <w:vAlign w:val="center"/>
          </w:tcPr>
          <w:p w14:paraId="006736EC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szatnia</w:t>
            </w:r>
          </w:p>
        </w:tc>
        <w:tc>
          <w:tcPr>
            <w:tcW w:w="2230" w:type="dxa"/>
            <w:vAlign w:val="center"/>
          </w:tcPr>
          <w:p w14:paraId="12B2A087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0.27A, parter, budynek nr 2</w:t>
            </w:r>
          </w:p>
        </w:tc>
        <w:tc>
          <w:tcPr>
            <w:tcW w:w="2843" w:type="dxa"/>
            <w:vAlign w:val="center"/>
          </w:tcPr>
          <w:p w14:paraId="69C515A3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szt. </w:t>
            </w:r>
            <w:r>
              <w:rPr>
                <w:rFonts w:ascii="Montserrat" w:hAnsi="Montserrat"/>
                <w:bCs/>
              </w:rPr>
              <w:br/>
              <w:t>720x</w:t>
            </w:r>
            <w:r w:rsidRPr="002F156D">
              <w:rPr>
                <w:rFonts w:ascii="Montserrat" w:hAnsi="Montserrat"/>
                <w:bCs/>
              </w:rPr>
              <w:t>550x</w:t>
            </w:r>
            <w:r>
              <w:rPr>
                <w:rFonts w:ascii="Montserrat" w:hAnsi="Montserrat"/>
                <w:bCs/>
              </w:rPr>
              <w:t>2000</w:t>
            </w:r>
          </w:p>
          <w:p w14:paraId="48DBF812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szafka mobilna </w:t>
            </w:r>
          </w:p>
          <w:p w14:paraId="39C89F22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</w:tc>
      </w:tr>
      <w:tr w:rsidR="006C0694" w:rsidRPr="00A64D7B" w14:paraId="35564FBF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37D745B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</w:t>
            </w:r>
            <w:r w:rsidRPr="00A64D7B">
              <w:rPr>
                <w:rFonts w:ascii="Montserrat" w:hAnsi="Montserrat"/>
              </w:rPr>
              <w:t>.</w:t>
            </w:r>
          </w:p>
        </w:tc>
        <w:tc>
          <w:tcPr>
            <w:tcW w:w="2791" w:type="dxa"/>
            <w:vAlign w:val="center"/>
          </w:tcPr>
          <w:p w14:paraId="58994B4D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szatnia</w:t>
            </w:r>
          </w:p>
        </w:tc>
        <w:tc>
          <w:tcPr>
            <w:tcW w:w="2230" w:type="dxa"/>
            <w:vAlign w:val="center"/>
          </w:tcPr>
          <w:p w14:paraId="0BEAA510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8,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2843" w:type="dxa"/>
            <w:vAlign w:val="center"/>
          </w:tcPr>
          <w:p w14:paraId="43CB135B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2 szt. </w:t>
            </w:r>
            <w:r>
              <w:rPr>
                <w:rFonts w:ascii="Montserrat" w:hAnsi="Montserrat"/>
                <w:bCs/>
              </w:rPr>
              <w:br/>
              <w:t>600x550x2000</w:t>
            </w:r>
            <w:r>
              <w:rPr>
                <w:rFonts w:ascii="Montserrat" w:hAnsi="Montserrat"/>
                <w:bCs/>
              </w:rPr>
              <w:br/>
            </w:r>
            <w:r>
              <w:rPr>
                <w:rFonts w:ascii="Montserrat" w:hAnsi="Montserrat"/>
              </w:rPr>
              <w:t>szafka 6-</w:t>
            </w:r>
            <w:r w:rsidRPr="00462A15">
              <w:rPr>
                <w:rFonts w:ascii="Montserrat" w:hAnsi="Montserrat"/>
              </w:rPr>
              <w:t>skrytkowa</w:t>
            </w:r>
          </w:p>
          <w:p w14:paraId="60B25AE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</w:tc>
      </w:tr>
      <w:tr w:rsidR="006C0694" w:rsidRPr="00A64D7B" w14:paraId="6F0D4A80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4B3E2794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3.</w:t>
            </w:r>
          </w:p>
        </w:tc>
        <w:tc>
          <w:tcPr>
            <w:tcW w:w="2791" w:type="dxa"/>
            <w:vAlign w:val="center"/>
          </w:tcPr>
          <w:p w14:paraId="2A8146C3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szatnia</w:t>
            </w:r>
          </w:p>
        </w:tc>
        <w:tc>
          <w:tcPr>
            <w:tcW w:w="2230" w:type="dxa"/>
            <w:vAlign w:val="center"/>
          </w:tcPr>
          <w:p w14:paraId="3C847331" w14:textId="77777777" w:rsidR="006C0694" w:rsidRPr="0019026A" w:rsidRDefault="006C0694" w:rsidP="00A87ED0">
            <w:pPr>
              <w:ind w:left="360"/>
              <w:jc w:val="center"/>
              <w:rPr>
                <w:rFonts w:ascii="Montserrat" w:hAnsi="Montserrat"/>
                <w:highlight w:val="yellow"/>
              </w:rPr>
            </w:pPr>
            <w:r>
              <w:rPr>
                <w:rFonts w:ascii="Montserrat" w:hAnsi="Montserrat"/>
              </w:rPr>
              <w:t xml:space="preserve">17,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2843" w:type="dxa"/>
            <w:vAlign w:val="center"/>
          </w:tcPr>
          <w:p w14:paraId="4043FC29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6 szt. </w:t>
            </w:r>
            <w:r>
              <w:rPr>
                <w:rFonts w:ascii="Montserrat" w:hAnsi="Montserrat"/>
                <w:bCs/>
              </w:rPr>
              <w:br/>
              <w:t>250x290x1900</w:t>
            </w:r>
          </w:p>
          <w:p w14:paraId="0B2D972D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szafka 1-osobowa </w:t>
            </w:r>
          </w:p>
        </w:tc>
      </w:tr>
      <w:tr w:rsidR="006C0694" w:rsidRPr="00A64D7B" w14:paraId="6A780CF3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6BEFF055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4.</w:t>
            </w:r>
          </w:p>
        </w:tc>
        <w:tc>
          <w:tcPr>
            <w:tcW w:w="2791" w:type="dxa"/>
            <w:vAlign w:val="center"/>
          </w:tcPr>
          <w:p w14:paraId="6EE3D301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3522BD62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P7, parter </w:t>
            </w:r>
          </w:p>
          <w:p w14:paraId="10C8215C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przychodnia </w:t>
            </w:r>
          </w:p>
          <w:p w14:paraId="68B48835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8</w:t>
            </w:r>
          </w:p>
        </w:tc>
        <w:tc>
          <w:tcPr>
            <w:tcW w:w="2843" w:type="dxa"/>
            <w:vAlign w:val="center"/>
          </w:tcPr>
          <w:p w14:paraId="70DA4586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br/>
              <w:t xml:space="preserve">1 szt. </w:t>
            </w:r>
          </w:p>
          <w:p w14:paraId="00AA1195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250x290x1900</w:t>
            </w:r>
          </w:p>
          <w:p w14:paraId="177123D3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szafka 1-osobowa</w:t>
            </w:r>
          </w:p>
        </w:tc>
      </w:tr>
      <w:tr w:rsidR="006C0694" w:rsidRPr="00A64D7B" w14:paraId="0325F810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1A95AD92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5.</w:t>
            </w:r>
          </w:p>
        </w:tc>
        <w:tc>
          <w:tcPr>
            <w:tcW w:w="2791" w:type="dxa"/>
            <w:vAlign w:val="center"/>
          </w:tcPr>
          <w:p w14:paraId="7B306964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szatnia</w:t>
            </w:r>
          </w:p>
        </w:tc>
        <w:tc>
          <w:tcPr>
            <w:tcW w:w="2230" w:type="dxa"/>
            <w:vAlign w:val="center"/>
          </w:tcPr>
          <w:p w14:paraId="0B4819BE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b.nr, parter, budynek nr 2</w:t>
            </w:r>
          </w:p>
        </w:tc>
        <w:tc>
          <w:tcPr>
            <w:tcW w:w="2843" w:type="dxa"/>
            <w:vAlign w:val="center"/>
          </w:tcPr>
          <w:p w14:paraId="68103D9A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szt. </w:t>
            </w:r>
            <w:r>
              <w:rPr>
                <w:rFonts w:ascii="Montserrat" w:hAnsi="Montserrat"/>
                <w:bCs/>
              </w:rPr>
              <w:br/>
              <w:t>250x290x1900</w:t>
            </w:r>
          </w:p>
          <w:p w14:paraId="521823E5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szafka 1-osobowa</w:t>
            </w:r>
          </w:p>
        </w:tc>
      </w:tr>
    </w:tbl>
    <w:p w14:paraId="62AA388E" w14:textId="77777777" w:rsidR="006C0694" w:rsidRPr="002A4987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37488903" w14:textId="77777777" w:rsidR="006C0694" w:rsidRPr="002A4987" w:rsidRDefault="006C0694" w:rsidP="006C0694">
      <w:pPr>
        <w:pStyle w:val="Akapitzlist"/>
        <w:numPr>
          <w:ilvl w:val="0"/>
          <w:numId w:val="124"/>
        </w:numPr>
        <w:spacing w:after="120"/>
        <w:contextualSpacing w:val="0"/>
        <w:jc w:val="both"/>
        <w:rPr>
          <w:rFonts w:ascii="Montserrat" w:hAnsi="Montserrat"/>
        </w:rPr>
      </w:pPr>
      <w:r w:rsidRPr="002A4987">
        <w:rPr>
          <w:rFonts w:ascii="Montserrat" w:hAnsi="Montserrat"/>
          <w:bCs/>
        </w:rPr>
        <w:t>opis elementów:</w:t>
      </w:r>
    </w:p>
    <w:p w14:paraId="74BD185F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korpus wykonany z płyty wiórowej, trójwarstwowej, o grubości 18 mm;</w:t>
      </w:r>
    </w:p>
    <w:p w14:paraId="155CDE04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 w:cs="Segoe UI"/>
          <w:lang w:eastAsia="pl-PL"/>
        </w:rPr>
        <w:t>wieńce górny i dolny wykonane z płyty wiórowej laminowanej gr. 36 mm;</w:t>
      </w:r>
    </w:p>
    <w:p w14:paraId="26BDE957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 w:cs="Segoe UI"/>
          <w:lang w:eastAsia="pl-PL"/>
        </w:rPr>
        <w:t>plecy z płyty HDF, wpuszczane w rowek korpusu;</w:t>
      </w:r>
    </w:p>
    <w:p w14:paraId="5EAD76AF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426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 w:cs="Segoe UI"/>
          <w:lang w:eastAsia="pl-PL"/>
        </w:rPr>
        <w:t>obrzeża elementów zewnętrznych zabezpieczone okleiną PVC gr. min. 2 mm, elementy wewnętrzne min. 0,8 mm;</w:t>
      </w:r>
    </w:p>
    <w:p w14:paraId="3FAF0DBD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k</w:t>
      </w:r>
      <w:r w:rsidRPr="002C7984">
        <w:rPr>
          <w:rFonts w:ascii="Montserrat" w:hAnsi="Montserrat" w:cs="Segoe UI"/>
          <w:lang w:eastAsia="pl-PL"/>
        </w:rPr>
        <w:t>onstrukcja skręcana mechanicznie, przystosowana do intensywnego użytkowania;</w:t>
      </w:r>
    </w:p>
    <w:p w14:paraId="39AED04C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  <w:tab w:val="left" w:pos="851"/>
        </w:tabs>
        <w:suppressAutoHyphens w:val="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w</w:t>
      </w:r>
      <w:r w:rsidRPr="002C7984">
        <w:rPr>
          <w:rFonts w:ascii="Montserrat" w:hAnsi="Montserrat" w:cs="Segoe UI"/>
          <w:lang w:eastAsia="pl-PL"/>
        </w:rPr>
        <w:t xml:space="preserve"> górnej części wydzielona zamykana przestrzeń (oddzielona przegrodą z płyty OSB), </w:t>
      </w:r>
    </w:p>
    <w:p w14:paraId="0279B5C6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  <w:tab w:val="left" w:pos="851"/>
        </w:tabs>
        <w:suppressAutoHyphens w:val="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 w:cs="Segoe UI"/>
          <w:lang w:eastAsia="pl-PL"/>
        </w:rPr>
        <w:t>z osobnym frontem;</w:t>
      </w:r>
    </w:p>
    <w:p w14:paraId="123F2F52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 w:cs="Segoe UI"/>
          <w:lang w:eastAsia="pl-PL"/>
        </w:rPr>
        <w:t>drzwi pełne, na zawiasach puszkowych z regulacją w trzech płaszczyznach;</w:t>
      </w:r>
    </w:p>
    <w:p w14:paraId="1D070DB9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 w:cs="Segoe UI"/>
          <w:lang w:eastAsia="pl-PL"/>
        </w:rPr>
        <w:t>każde drzwi wyposażone w zamek meblowy indywidualny (kluczowy);</w:t>
      </w:r>
    </w:p>
    <w:p w14:paraId="32A62DC7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 w:cs="Segoe UI"/>
          <w:lang w:eastAsia="pl-PL"/>
        </w:rPr>
        <w:t>szafka posadowiona na kółkach regulowanych o wysokości 100 mm (H=100 mm), umożliwiających poziomowanie/stabilizacje;</w:t>
      </w:r>
      <w:r w:rsidRPr="002C7984">
        <w:rPr>
          <w:rFonts w:ascii="Montserrat" w:hAnsi="Montserrat"/>
        </w:rPr>
        <w:t xml:space="preserve"> </w:t>
      </w:r>
    </w:p>
    <w:p w14:paraId="2C36EE48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s</w:t>
      </w:r>
      <w:r w:rsidRPr="002C7984">
        <w:rPr>
          <w:rFonts w:ascii="Montserrat" w:hAnsi="Montserrat" w:cs="Segoe UI"/>
          <w:lang w:eastAsia="pl-PL"/>
        </w:rPr>
        <w:t>zafka mobilna trzydrzwiowa, niezależne komory, na kółkach;</w:t>
      </w:r>
    </w:p>
    <w:p w14:paraId="52600278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color w:val="FF0000"/>
        </w:rPr>
      </w:pPr>
      <w:r w:rsidRPr="002C7984">
        <w:rPr>
          <w:rFonts w:ascii="Montserrat" w:hAnsi="Montserrat" w:cs="Segoe UI"/>
          <w:lang w:eastAsia="pl-PL"/>
        </w:rPr>
        <w:t>szafka 6-skrytkowa – 3 drzwi po lewej stronie, 3 drzwi po prawej;</w:t>
      </w:r>
      <w:r w:rsidRPr="002C7984">
        <w:rPr>
          <w:rFonts w:ascii="Montserrat" w:hAnsi="Montserrat" w:cs="Segoe UI"/>
          <w:color w:val="FF0000"/>
          <w:lang w:eastAsia="pl-PL"/>
        </w:rPr>
        <w:t xml:space="preserve"> </w:t>
      </w:r>
    </w:p>
    <w:p w14:paraId="484B85EB" w14:textId="77777777" w:rsidR="006C0694" w:rsidRPr="002C7984" w:rsidRDefault="006C0694" w:rsidP="006C0694">
      <w:pPr>
        <w:pStyle w:val="Akapitzlist"/>
        <w:numPr>
          <w:ilvl w:val="0"/>
          <w:numId w:val="125"/>
        </w:numPr>
        <w:tabs>
          <w:tab w:val="left" w:pos="284"/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C7984">
        <w:rPr>
          <w:rFonts w:ascii="Montserrat" w:hAnsi="Montserrat"/>
        </w:rPr>
        <w:t>kolorystyka płyty do uzgodnienia na podstawie wzorników dostarczonych przez   Producenta.</w:t>
      </w:r>
    </w:p>
    <w:p w14:paraId="145D576C" w14:textId="77777777" w:rsidR="006C0694" w:rsidRPr="00B4715E" w:rsidRDefault="006C0694" w:rsidP="006C0694">
      <w:pPr>
        <w:tabs>
          <w:tab w:val="left" w:pos="851"/>
        </w:tabs>
        <w:suppressAutoHyphens w:val="0"/>
        <w:spacing w:after="120"/>
        <w:ind w:left="426"/>
        <w:jc w:val="both"/>
        <w:rPr>
          <w:rFonts w:ascii="Montserrat" w:hAnsi="Montserrat"/>
        </w:rPr>
      </w:pPr>
    </w:p>
    <w:p w14:paraId="5BEF95E9" w14:textId="77777777" w:rsidR="006C0694" w:rsidRPr="00A64D7B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</w:rPr>
      </w:pPr>
      <w:r>
        <w:rPr>
          <w:rFonts w:ascii="Montserrat" w:hAnsi="Montserrat"/>
          <w:b/>
          <w:bCs/>
          <w:caps/>
        </w:rPr>
        <w:t>10</w:t>
      </w:r>
      <w:r w:rsidRPr="00A64D7B">
        <w:rPr>
          <w:rFonts w:ascii="Montserrat" w:hAnsi="Montserrat"/>
          <w:b/>
          <w:bCs/>
          <w:caps/>
        </w:rPr>
        <w:t>.</w:t>
      </w:r>
      <w:r w:rsidRPr="00190CD8">
        <w:rPr>
          <w:rFonts w:ascii="Montserrat" w:hAnsi="Montserrat"/>
          <w:b/>
          <w:bCs/>
          <w:caps/>
        </w:rPr>
        <w:t xml:space="preserve"> </w:t>
      </w:r>
      <w:r w:rsidRPr="00190CD8">
        <w:rPr>
          <w:rFonts w:ascii="Montserrat" w:hAnsi="Montserrat"/>
          <w:b/>
        </w:rPr>
        <w:t>Szafa</w:t>
      </w:r>
      <w:r>
        <w:rPr>
          <w:rFonts w:ascii="Montserrat" w:hAnsi="Montserrat"/>
          <w:b/>
        </w:rPr>
        <w:t xml:space="preserve"> wąska ubraniowa </w:t>
      </w:r>
      <w:r w:rsidRPr="00A64D7B">
        <w:rPr>
          <w:rFonts w:ascii="Montserrat" w:hAnsi="Montserrat"/>
          <w:b/>
        </w:rPr>
        <w:t>- wymagania:</w:t>
      </w:r>
    </w:p>
    <w:p w14:paraId="1156F705" w14:textId="77777777" w:rsidR="006C0694" w:rsidRPr="007A460B" w:rsidRDefault="006C0694" w:rsidP="006C0694">
      <w:pPr>
        <w:pStyle w:val="Akapitzlist"/>
        <w:numPr>
          <w:ilvl w:val="0"/>
          <w:numId w:val="104"/>
        </w:numPr>
        <w:tabs>
          <w:tab w:val="left" w:pos="284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7A460B">
        <w:rPr>
          <w:rFonts w:ascii="Montserrat" w:hAnsi="Montserrat"/>
          <w:bCs/>
        </w:rPr>
        <w:t xml:space="preserve">wymiary całkowite – </w:t>
      </w:r>
      <w:r w:rsidRPr="007A460B">
        <w:rPr>
          <w:rFonts w:ascii="Montserrat" w:hAnsi="Montserrat"/>
        </w:rPr>
        <w:t xml:space="preserve">długość x szerokość (głębokość) x wysokość [mm] poniżej </w:t>
      </w:r>
      <w:r>
        <w:rPr>
          <w:rFonts w:ascii="Montserrat" w:hAnsi="Montserrat"/>
        </w:rPr>
        <w:br/>
      </w:r>
      <w:r w:rsidRPr="007A460B">
        <w:rPr>
          <w:rFonts w:ascii="Montserrat" w:hAnsi="Montserrat"/>
        </w:rPr>
        <w:t>w tabeli;</w:t>
      </w:r>
    </w:p>
    <w:p w14:paraId="504F3975" w14:textId="77777777" w:rsidR="006C0694" w:rsidRPr="007A460B" w:rsidRDefault="006C0694" w:rsidP="006C0694">
      <w:pPr>
        <w:pStyle w:val="Akapitzlist"/>
        <w:numPr>
          <w:ilvl w:val="0"/>
          <w:numId w:val="104"/>
        </w:numPr>
        <w:tabs>
          <w:tab w:val="left" w:pos="284"/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7A460B">
        <w:rPr>
          <w:rFonts w:ascii="Montserrat" w:hAnsi="Montserrat"/>
        </w:rPr>
        <w:t>łączna ilość: 18 sztuk;</w:t>
      </w:r>
    </w:p>
    <w:p w14:paraId="0A5C11A7" w14:textId="77777777" w:rsidR="006C0694" w:rsidRPr="007A460B" w:rsidRDefault="006C0694" w:rsidP="006C0694">
      <w:pPr>
        <w:pStyle w:val="Akapitzlist"/>
        <w:numPr>
          <w:ilvl w:val="0"/>
          <w:numId w:val="104"/>
        </w:numPr>
        <w:tabs>
          <w:tab w:val="left" w:pos="284"/>
        </w:tabs>
        <w:spacing w:after="120"/>
        <w:contextualSpacing w:val="0"/>
        <w:jc w:val="both"/>
        <w:rPr>
          <w:rFonts w:ascii="Montserrat" w:hAnsi="Montserrat"/>
        </w:rPr>
      </w:pPr>
      <w:r w:rsidRPr="007A460B">
        <w:rPr>
          <w:rFonts w:ascii="Montserrat" w:hAnsi="Montserrat"/>
        </w:rPr>
        <w:t xml:space="preserve">miejsce ustawienia/montażu: </w:t>
      </w:r>
    </w:p>
    <w:p w14:paraId="091DE679" w14:textId="77777777" w:rsidR="006C0694" w:rsidRPr="00A64D7B" w:rsidRDefault="006C0694" w:rsidP="006C0694">
      <w:pPr>
        <w:tabs>
          <w:tab w:val="left" w:pos="426"/>
        </w:tabs>
        <w:spacing w:after="120"/>
        <w:ind w:left="720"/>
        <w:jc w:val="both"/>
        <w:rPr>
          <w:rFonts w:ascii="Montserrat" w:hAnsi="Montserr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709"/>
        <w:gridCol w:w="2207"/>
        <w:gridCol w:w="2777"/>
      </w:tblGrid>
      <w:tr w:rsidR="006C0694" w:rsidRPr="00A64D7B" w14:paraId="3857C41B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5B1F6947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lastRenderedPageBreak/>
              <w:t>lp.</w:t>
            </w:r>
          </w:p>
        </w:tc>
        <w:tc>
          <w:tcPr>
            <w:tcW w:w="2791" w:type="dxa"/>
            <w:vAlign w:val="center"/>
          </w:tcPr>
          <w:p w14:paraId="5F16A0E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0227D58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3" w:type="dxa"/>
            <w:vAlign w:val="center"/>
          </w:tcPr>
          <w:p w14:paraId="4D365495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3F5B5D3D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1A0B0079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1.</w:t>
            </w:r>
          </w:p>
        </w:tc>
        <w:tc>
          <w:tcPr>
            <w:tcW w:w="2791" w:type="dxa"/>
            <w:vAlign w:val="center"/>
          </w:tcPr>
          <w:p w14:paraId="331DF26E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szatnia</w:t>
            </w:r>
          </w:p>
        </w:tc>
        <w:tc>
          <w:tcPr>
            <w:tcW w:w="2230" w:type="dxa"/>
            <w:vAlign w:val="center"/>
          </w:tcPr>
          <w:p w14:paraId="1EEA42F3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0.27A, parter, budynek nr 2</w:t>
            </w:r>
          </w:p>
        </w:tc>
        <w:tc>
          <w:tcPr>
            <w:tcW w:w="2843" w:type="dxa"/>
            <w:vAlign w:val="center"/>
          </w:tcPr>
          <w:p w14:paraId="1C1727B7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6 szt. </w:t>
            </w:r>
            <w:r>
              <w:rPr>
                <w:rFonts w:ascii="Montserrat" w:hAnsi="Montserrat"/>
                <w:bCs/>
              </w:rPr>
              <w:br/>
              <w:t>300x600x2000</w:t>
            </w:r>
          </w:p>
        </w:tc>
      </w:tr>
      <w:tr w:rsidR="006C0694" w:rsidRPr="00A64D7B" w14:paraId="05B48FDD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2F14CB1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2.</w:t>
            </w:r>
          </w:p>
        </w:tc>
        <w:tc>
          <w:tcPr>
            <w:tcW w:w="2791" w:type="dxa"/>
            <w:vAlign w:val="center"/>
          </w:tcPr>
          <w:p w14:paraId="4BC1358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szatnia</w:t>
            </w:r>
          </w:p>
        </w:tc>
        <w:tc>
          <w:tcPr>
            <w:tcW w:w="2230" w:type="dxa"/>
            <w:vAlign w:val="center"/>
          </w:tcPr>
          <w:p w14:paraId="4E308BDC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17,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2843" w:type="dxa"/>
            <w:vAlign w:val="center"/>
          </w:tcPr>
          <w:p w14:paraId="377259C1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6 szt. </w:t>
            </w:r>
            <w:r>
              <w:rPr>
                <w:rFonts w:ascii="Montserrat" w:hAnsi="Montserrat"/>
                <w:bCs/>
              </w:rPr>
              <w:br/>
              <w:t>300x300x1900</w:t>
            </w:r>
          </w:p>
          <w:p w14:paraId="38EA0AF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</w:tc>
      </w:tr>
      <w:tr w:rsidR="006C0694" w:rsidRPr="00A64D7B" w14:paraId="675C7336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7AFFBFBD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3.</w:t>
            </w:r>
          </w:p>
        </w:tc>
        <w:tc>
          <w:tcPr>
            <w:tcW w:w="2791" w:type="dxa"/>
            <w:vAlign w:val="center"/>
          </w:tcPr>
          <w:p w14:paraId="406BA72D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szatnia</w:t>
            </w:r>
          </w:p>
        </w:tc>
        <w:tc>
          <w:tcPr>
            <w:tcW w:w="2230" w:type="dxa"/>
            <w:vAlign w:val="center"/>
          </w:tcPr>
          <w:p w14:paraId="7CF94A60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b.nr, parter, budynek nr 2</w:t>
            </w:r>
          </w:p>
        </w:tc>
        <w:tc>
          <w:tcPr>
            <w:tcW w:w="2843" w:type="dxa"/>
            <w:vAlign w:val="center"/>
          </w:tcPr>
          <w:p w14:paraId="02A74DB3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6 szt. </w:t>
            </w:r>
            <w:r>
              <w:rPr>
                <w:rFonts w:ascii="Montserrat" w:hAnsi="Montserrat"/>
                <w:bCs/>
              </w:rPr>
              <w:br/>
              <w:t>300x600x2000</w:t>
            </w:r>
          </w:p>
        </w:tc>
      </w:tr>
    </w:tbl>
    <w:p w14:paraId="60BCDEBF" w14:textId="77777777" w:rsidR="006C0694" w:rsidRPr="005A394A" w:rsidRDefault="006C0694" w:rsidP="006C0694">
      <w:pPr>
        <w:tabs>
          <w:tab w:val="left" w:pos="426"/>
        </w:tabs>
        <w:spacing w:after="120"/>
        <w:ind w:left="720"/>
        <w:jc w:val="both"/>
        <w:rPr>
          <w:rFonts w:ascii="Montserrat" w:hAnsi="Montserrat"/>
          <w:strike/>
        </w:rPr>
      </w:pPr>
      <w:r w:rsidRPr="005A394A">
        <w:rPr>
          <w:rFonts w:ascii="Montserrat" w:hAnsi="Montserrat"/>
          <w:strike/>
        </w:rPr>
        <w:t xml:space="preserve"> </w:t>
      </w:r>
    </w:p>
    <w:p w14:paraId="48BA2718" w14:textId="77777777" w:rsidR="006C0694" w:rsidRPr="00CD7C44" w:rsidRDefault="006C0694" w:rsidP="006C0694">
      <w:pPr>
        <w:pStyle w:val="Akapitzlist"/>
        <w:numPr>
          <w:ilvl w:val="0"/>
          <w:numId w:val="104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5A394A">
        <w:rPr>
          <w:rFonts w:ascii="Montserrat" w:hAnsi="Montserrat"/>
          <w:bCs/>
        </w:rPr>
        <w:t>opis elementów:</w:t>
      </w:r>
    </w:p>
    <w:p w14:paraId="287A982A" w14:textId="77777777" w:rsidR="006C0694" w:rsidRPr="000062C1" w:rsidRDefault="006C0694" w:rsidP="006C0694">
      <w:pPr>
        <w:pStyle w:val="Akapitzlist"/>
        <w:numPr>
          <w:ilvl w:val="0"/>
          <w:numId w:val="12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k</w:t>
      </w:r>
      <w:r w:rsidRPr="000062C1">
        <w:rPr>
          <w:rFonts w:ascii="Montserrat" w:hAnsi="Montserrat" w:cs="Segoe UI"/>
          <w:lang w:eastAsia="pl-PL"/>
        </w:rPr>
        <w:t>orpus wykonany z płyty wiórowej laminowanej gr. 18 mm;</w:t>
      </w:r>
    </w:p>
    <w:p w14:paraId="022C51F0" w14:textId="77777777" w:rsidR="006C0694" w:rsidRPr="000062C1" w:rsidRDefault="006C0694" w:rsidP="006C0694">
      <w:pPr>
        <w:pStyle w:val="Akapitzlist"/>
        <w:numPr>
          <w:ilvl w:val="0"/>
          <w:numId w:val="12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w</w:t>
      </w:r>
      <w:r w:rsidRPr="000062C1">
        <w:rPr>
          <w:rFonts w:ascii="Montserrat" w:hAnsi="Montserrat" w:cs="Segoe UI"/>
          <w:lang w:eastAsia="pl-PL"/>
        </w:rPr>
        <w:t>ieńce górny i dolny z płyty wiórowej laminowanej gr. 36 mm;</w:t>
      </w:r>
    </w:p>
    <w:p w14:paraId="79500D05" w14:textId="77777777" w:rsidR="006C0694" w:rsidRPr="000062C1" w:rsidRDefault="006C0694" w:rsidP="006C0694">
      <w:pPr>
        <w:pStyle w:val="Akapitzlist"/>
        <w:numPr>
          <w:ilvl w:val="0"/>
          <w:numId w:val="12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 w:cs="Segoe UI"/>
          <w:lang w:eastAsia="pl-PL"/>
        </w:rPr>
        <w:t>plecy z płyty HDF wpuszczane w rowek korpusu;</w:t>
      </w:r>
    </w:p>
    <w:p w14:paraId="0F1078CD" w14:textId="77777777" w:rsidR="006C0694" w:rsidRPr="000062C1" w:rsidRDefault="006C0694" w:rsidP="006C0694">
      <w:pPr>
        <w:pStyle w:val="Akapitzlist"/>
        <w:numPr>
          <w:ilvl w:val="0"/>
          <w:numId w:val="12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 w:cs="Segoe UI"/>
          <w:lang w:eastAsia="pl-PL"/>
        </w:rPr>
        <w:t>obrzeża zewnętrzne zabezpieczone okleiną PVC gr. min. 2 mm;</w:t>
      </w:r>
    </w:p>
    <w:p w14:paraId="05F6FDF5" w14:textId="77777777" w:rsidR="006C0694" w:rsidRPr="000062C1" w:rsidRDefault="006C0694" w:rsidP="006C0694">
      <w:pPr>
        <w:pStyle w:val="Akapitzlist"/>
        <w:numPr>
          <w:ilvl w:val="0"/>
          <w:numId w:val="12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d</w:t>
      </w:r>
      <w:r w:rsidRPr="000062C1">
        <w:rPr>
          <w:rFonts w:ascii="Montserrat" w:hAnsi="Montserrat" w:cs="Segoe UI"/>
          <w:lang w:eastAsia="pl-PL"/>
        </w:rPr>
        <w:t>rzwi pełne, na zawiasach puszkowych z regulacją;</w:t>
      </w:r>
    </w:p>
    <w:p w14:paraId="6F795D4B" w14:textId="77777777" w:rsidR="006C0694" w:rsidRPr="000062C1" w:rsidRDefault="006C0694" w:rsidP="006C0694">
      <w:pPr>
        <w:pStyle w:val="Akapitzlist"/>
        <w:numPr>
          <w:ilvl w:val="0"/>
          <w:numId w:val="12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 w:cs="Segoe UI"/>
          <w:lang w:eastAsia="pl-PL"/>
        </w:rPr>
        <w:t>szafka zamykana na zamek meblowy indywidualny (kluczowy);</w:t>
      </w:r>
    </w:p>
    <w:p w14:paraId="1DFCF66B" w14:textId="77777777" w:rsidR="006C0694" w:rsidRPr="000062C1" w:rsidRDefault="006C0694" w:rsidP="006C0694">
      <w:pPr>
        <w:pStyle w:val="Akapitzlist"/>
        <w:numPr>
          <w:ilvl w:val="0"/>
          <w:numId w:val="12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w</w:t>
      </w:r>
      <w:r w:rsidRPr="000062C1">
        <w:rPr>
          <w:rFonts w:ascii="Montserrat" w:hAnsi="Montserrat" w:cs="Segoe UI"/>
          <w:lang w:eastAsia="pl-PL"/>
        </w:rPr>
        <w:t>nętrze wyposażone w drążek ubraniowy metalowy i 2 półki wewnętrzne z płyty 18 mm;</w:t>
      </w:r>
    </w:p>
    <w:p w14:paraId="0C861734" w14:textId="77777777" w:rsidR="006C0694" w:rsidRPr="000062C1" w:rsidRDefault="006C0694" w:rsidP="006C0694">
      <w:pPr>
        <w:pStyle w:val="Akapitzlist"/>
        <w:numPr>
          <w:ilvl w:val="0"/>
          <w:numId w:val="126"/>
        </w:numPr>
        <w:tabs>
          <w:tab w:val="left" w:pos="709"/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k</w:t>
      </w:r>
      <w:r w:rsidRPr="000062C1">
        <w:rPr>
          <w:rFonts w:ascii="Montserrat" w:hAnsi="Montserrat" w:cs="Segoe UI"/>
          <w:lang w:eastAsia="pl-PL"/>
        </w:rPr>
        <w:t>onstrukcja przystosowana do użytkowania w pomieszczeniach o podwyższonej eksploatacji (szatnie);</w:t>
      </w:r>
    </w:p>
    <w:p w14:paraId="0F34DF70" w14:textId="77777777" w:rsidR="006C0694" w:rsidRPr="000062C1" w:rsidRDefault="006C0694" w:rsidP="006C0694">
      <w:pPr>
        <w:pStyle w:val="Akapitzlist"/>
        <w:numPr>
          <w:ilvl w:val="0"/>
          <w:numId w:val="12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kolorystyka płyty do uzgodnienia na podstawie wzorników oferowanych przez Producenta.</w:t>
      </w:r>
    </w:p>
    <w:p w14:paraId="7A6C9257" w14:textId="77777777" w:rsidR="006C0694" w:rsidRPr="00190CD8" w:rsidRDefault="006C0694" w:rsidP="006C0694">
      <w:pPr>
        <w:tabs>
          <w:tab w:val="left" w:pos="851"/>
        </w:tabs>
        <w:suppressAutoHyphens w:val="0"/>
        <w:spacing w:after="120"/>
        <w:ind w:left="426"/>
        <w:jc w:val="both"/>
        <w:rPr>
          <w:rFonts w:ascii="Montserrat" w:hAnsi="Montserrat"/>
        </w:rPr>
      </w:pPr>
    </w:p>
    <w:p w14:paraId="32371ED3" w14:textId="77777777" w:rsidR="006C0694" w:rsidRPr="006E442A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</w:rPr>
      </w:pPr>
      <w:r w:rsidRPr="000F2D0E">
        <w:rPr>
          <w:rFonts w:ascii="Montserrat" w:hAnsi="Montserrat"/>
          <w:b/>
          <w:bCs/>
          <w:caps/>
        </w:rPr>
        <w:t xml:space="preserve">11. </w:t>
      </w:r>
      <w:r w:rsidRPr="000F2D0E">
        <w:rPr>
          <w:rFonts w:ascii="Montserrat" w:hAnsi="Montserrat"/>
          <w:b/>
        </w:rPr>
        <w:t>Szafka nadstawka - wymagania:</w:t>
      </w:r>
    </w:p>
    <w:p w14:paraId="07A64B04" w14:textId="77777777" w:rsidR="006C0694" w:rsidRPr="00BF6410" w:rsidRDefault="006C0694" w:rsidP="006C0694">
      <w:pPr>
        <w:pStyle w:val="Akapitzlist"/>
        <w:numPr>
          <w:ilvl w:val="0"/>
          <w:numId w:val="105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BF6410">
        <w:rPr>
          <w:rFonts w:ascii="Montserrat" w:hAnsi="Montserrat"/>
          <w:bCs/>
        </w:rPr>
        <w:t xml:space="preserve">wymiary całkowite – </w:t>
      </w:r>
      <w:r w:rsidRPr="00BF6410">
        <w:rPr>
          <w:rFonts w:ascii="Montserrat" w:hAnsi="Montserrat"/>
        </w:rPr>
        <w:t>szerokość x głębokość x wysokość [mm], poniżej w tabeli</w:t>
      </w:r>
      <w:r>
        <w:rPr>
          <w:rFonts w:ascii="Montserrat" w:hAnsi="Montserrat"/>
        </w:rPr>
        <w:t>;</w:t>
      </w:r>
      <w:r w:rsidRPr="00BF6410">
        <w:rPr>
          <w:rFonts w:ascii="Montserrat" w:hAnsi="Montserrat"/>
        </w:rPr>
        <w:t xml:space="preserve"> </w:t>
      </w:r>
    </w:p>
    <w:p w14:paraId="11987B13" w14:textId="77777777" w:rsidR="006C0694" w:rsidRPr="00BF6410" w:rsidRDefault="006C0694" w:rsidP="006C0694">
      <w:pPr>
        <w:pStyle w:val="Akapitzlist"/>
        <w:numPr>
          <w:ilvl w:val="0"/>
          <w:numId w:val="105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F6410">
        <w:rPr>
          <w:rFonts w:ascii="Montserrat" w:hAnsi="Montserrat"/>
        </w:rPr>
        <w:t>łączna ilość: 8 sztuk</w:t>
      </w:r>
      <w:r>
        <w:rPr>
          <w:rFonts w:ascii="Montserrat" w:hAnsi="Montserrat"/>
        </w:rPr>
        <w:t>;</w:t>
      </w:r>
    </w:p>
    <w:p w14:paraId="21B6383C" w14:textId="77777777" w:rsidR="006C0694" w:rsidRPr="00BF6410" w:rsidRDefault="006C0694" w:rsidP="006C0694">
      <w:pPr>
        <w:pStyle w:val="Akapitzlist"/>
        <w:numPr>
          <w:ilvl w:val="0"/>
          <w:numId w:val="105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F6410">
        <w:rPr>
          <w:rFonts w:ascii="Montserrat" w:hAnsi="Montserrat"/>
        </w:rPr>
        <w:t xml:space="preserve">miejsce ustawienia/montażu: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2724"/>
        <w:gridCol w:w="2205"/>
        <w:gridCol w:w="2768"/>
      </w:tblGrid>
      <w:tr w:rsidR="006C0694" w:rsidRPr="00A64D7B" w14:paraId="02D8EF7B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66980F57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729169A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4F8E03FA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163B7A8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3F3F3C24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5767F203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0" w:type="dxa"/>
            <w:vAlign w:val="center"/>
          </w:tcPr>
          <w:p w14:paraId="49BC3D0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recepcja</w:t>
            </w:r>
          </w:p>
        </w:tc>
        <w:tc>
          <w:tcPr>
            <w:tcW w:w="2230" w:type="dxa"/>
            <w:vAlign w:val="center"/>
          </w:tcPr>
          <w:p w14:paraId="557D06A9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113, parter, budynek nr 10</w:t>
            </w:r>
            <w:r>
              <w:rPr>
                <w:rFonts w:ascii="Montserrat" w:hAnsi="Montserrat"/>
              </w:rPr>
              <w:br/>
              <w:t>ORO</w:t>
            </w:r>
          </w:p>
        </w:tc>
        <w:tc>
          <w:tcPr>
            <w:tcW w:w="2842" w:type="dxa"/>
            <w:vAlign w:val="center"/>
          </w:tcPr>
          <w:p w14:paraId="38755D2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09849B1C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940C28">
              <w:rPr>
                <w:rFonts w:ascii="Montserrat" w:hAnsi="Montserrat"/>
                <w:bCs/>
              </w:rPr>
              <w:t>1250x550x700</w:t>
            </w:r>
          </w:p>
        </w:tc>
      </w:tr>
      <w:tr w:rsidR="006C0694" w:rsidRPr="00A64D7B" w14:paraId="6D6B6C1A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77F3090A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2. </w:t>
            </w:r>
          </w:p>
        </w:tc>
        <w:tc>
          <w:tcPr>
            <w:tcW w:w="2790" w:type="dxa"/>
            <w:vAlign w:val="center"/>
          </w:tcPr>
          <w:p w14:paraId="41AECE47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socjalny</w:t>
            </w:r>
          </w:p>
        </w:tc>
        <w:tc>
          <w:tcPr>
            <w:tcW w:w="2230" w:type="dxa"/>
            <w:vAlign w:val="center"/>
          </w:tcPr>
          <w:p w14:paraId="6A2C4731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112, I</w:t>
            </w:r>
            <w:r w:rsidRPr="000C5FA2">
              <w:rPr>
                <w:rFonts w:ascii="Montserrat" w:hAnsi="Montserrat"/>
              </w:rPr>
              <w:t xml:space="preserve"> piętro, budynek nr 3</w:t>
            </w:r>
          </w:p>
        </w:tc>
        <w:tc>
          <w:tcPr>
            <w:tcW w:w="2842" w:type="dxa"/>
            <w:vAlign w:val="center"/>
          </w:tcPr>
          <w:p w14:paraId="3FB414F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7A962737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1300x460x42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11C8210B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4D1F1CDA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lastRenderedPageBreak/>
              <w:t xml:space="preserve">3. </w:t>
            </w:r>
          </w:p>
        </w:tc>
        <w:tc>
          <w:tcPr>
            <w:tcW w:w="2790" w:type="dxa"/>
            <w:vAlign w:val="center"/>
          </w:tcPr>
          <w:p w14:paraId="3DA2B754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pomieszczenie magazynowe</w:t>
            </w:r>
          </w:p>
        </w:tc>
        <w:tc>
          <w:tcPr>
            <w:tcW w:w="2230" w:type="dxa"/>
            <w:vAlign w:val="center"/>
          </w:tcPr>
          <w:p w14:paraId="265FED14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116, I</w:t>
            </w:r>
            <w:r w:rsidRPr="000C5FA2">
              <w:rPr>
                <w:rFonts w:ascii="Montserrat" w:hAnsi="Montserrat"/>
              </w:rPr>
              <w:t xml:space="preserve"> piętro, budynek nr 3</w:t>
            </w:r>
          </w:p>
        </w:tc>
        <w:tc>
          <w:tcPr>
            <w:tcW w:w="2842" w:type="dxa"/>
            <w:vAlign w:val="center"/>
          </w:tcPr>
          <w:p w14:paraId="4916F0C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3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101F09D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775x550x75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  <w:tr w:rsidR="006C0694" w:rsidRPr="00A64D7B" w14:paraId="65D3EA9D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45A86A7A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4.</w:t>
            </w:r>
          </w:p>
        </w:tc>
        <w:tc>
          <w:tcPr>
            <w:tcW w:w="2790" w:type="dxa"/>
            <w:vAlign w:val="center"/>
          </w:tcPr>
          <w:p w14:paraId="6909AF19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338F37B0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1.06, parter, </w:t>
            </w:r>
          </w:p>
          <w:p w14:paraId="18581A1B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5</w:t>
            </w:r>
          </w:p>
        </w:tc>
        <w:tc>
          <w:tcPr>
            <w:tcW w:w="2842" w:type="dxa"/>
            <w:vAlign w:val="center"/>
          </w:tcPr>
          <w:p w14:paraId="06EE3602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 szt.</w:t>
            </w:r>
          </w:p>
          <w:p w14:paraId="7B9AA70A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800x420x750</w:t>
            </w:r>
          </w:p>
          <w:p w14:paraId="7707334D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+ 1 szt. </w:t>
            </w:r>
          </w:p>
          <w:p w14:paraId="6A47F6CC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600x420x750</w:t>
            </w:r>
          </w:p>
        </w:tc>
      </w:tr>
    </w:tbl>
    <w:p w14:paraId="0DDC8891" w14:textId="77777777" w:rsidR="006C0694" w:rsidRPr="00A64D7B" w:rsidRDefault="006C0694" w:rsidP="006C0694">
      <w:pPr>
        <w:tabs>
          <w:tab w:val="left" w:pos="426"/>
        </w:tabs>
        <w:spacing w:after="120"/>
        <w:ind w:left="720"/>
        <w:jc w:val="both"/>
        <w:rPr>
          <w:rFonts w:ascii="Montserrat" w:hAnsi="Montserrat"/>
        </w:rPr>
      </w:pPr>
    </w:p>
    <w:p w14:paraId="606FDBFF" w14:textId="77777777" w:rsidR="006C0694" w:rsidRPr="000F2D0E" w:rsidRDefault="006C0694" w:rsidP="006C0694">
      <w:pPr>
        <w:pStyle w:val="Akapitzlist"/>
        <w:numPr>
          <w:ilvl w:val="0"/>
          <w:numId w:val="105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BF6410">
        <w:rPr>
          <w:rFonts w:ascii="Montserrat" w:hAnsi="Montserrat"/>
          <w:bCs/>
        </w:rPr>
        <w:t xml:space="preserve">opis elementów: </w:t>
      </w:r>
    </w:p>
    <w:p w14:paraId="3E579DC1" w14:textId="77777777" w:rsidR="006C0694" w:rsidRPr="000062C1" w:rsidRDefault="006C0694" w:rsidP="006C0694">
      <w:pPr>
        <w:pStyle w:val="Akapitzlist"/>
        <w:numPr>
          <w:ilvl w:val="0"/>
          <w:numId w:val="127"/>
        </w:numPr>
        <w:tabs>
          <w:tab w:val="left" w:pos="426"/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0062C1">
        <w:rPr>
          <w:rFonts w:ascii="Montserrat" w:hAnsi="Montserrat"/>
        </w:rPr>
        <w:t>szafka przeznaczona do przechowywania artykułów gospodarczych;</w:t>
      </w:r>
    </w:p>
    <w:p w14:paraId="424BBFF8" w14:textId="77777777" w:rsidR="006C0694" w:rsidRPr="000062C1" w:rsidRDefault="006C0694" w:rsidP="006C0694">
      <w:pPr>
        <w:pStyle w:val="Akapitzlist"/>
        <w:numPr>
          <w:ilvl w:val="0"/>
          <w:numId w:val="127"/>
        </w:numPr>
        <w:tabs>
          <w:tab w:val="left" w:pos="426"/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0062C1">
        <w:rPr>
          <w:rFonts w:ascii="Montserrat" w:hAnsi="Montserrat"/>
        </w:rPr>
        <w:t>szafka dwudrzwiowa, zamykana na zamek meblowy;</w:t>
      </w:r>
    </w:p>
    <w:p w14:paraId="6F10522D" w14:textId="77777777" w:rsidR="006C0694" w:rsidRPr="000062C1" w:rsidRDefault="006C0694" w:rsidP="006C0694">
      <w:pPr>
        <w:pStyle w:val="Akapitzlist"/>
        <w:numPr>
          <w:ilvl w:val="0"/>
          <w:numId w:val="127"/>
        </w:numPr>
        <w:tabs>
          <w:tab w:val="left" w:pos="426"/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0062C1">
        <w:rPr>
          <w:rFonts w:ascii="Montserrat" w:hAnsi="Montserrat"/>
        </w:rPr>
        <w:t>wnętrze wyposażone w 1 półkę;</w:t>
      </w:r>
    </w:p>
    <w:p w14:paraId="602D7451" w14:textId="77777777" w:rsidR="006C0694" w:rsidRPr="000062C1" w:rsidRDefault="006C0694" w:rsidP="006C0694">
      <w:pPr>
        <w:pStyle w:val="Akapitzlist"/>
        <w:numPr>
          <w:ilvl w:val="0"/>
          <w:numId w:val="127"/>
        </w:numPr>
        <w:tabs>
          <w:tab w:val="left" w:pos="426"/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0062C1">
        <w:rPr>
          <w:rFonts w:ascii="Montserrat" w:hAnsi="Montserrat"/>
        </w:rPr>
        <w:t>możliwość skokowej regulacji wysokości półek w systemie co 32 mm (nie dotyczy półek konstrukcyjnych); standard wysokości OH;</w:t>
      </w:r>
    </w:p>
    <w:p w14:paraId="4AD43DE3" w14:textId="77777777" w:rsidR="006C0694" w:rsidRPr="000062C1" w:rsidRDefault="006C0694" w:rsidP="006C0694">
      <w:pPr>
        <w:pStyle w:val="Akapitzlist"/>
        <w:numPr>
          <w:ilvl w:val="0"/>
          <w:numId w:val="127"/>
        </w:numPr>
        <w:tabs>
          <w:tab w:val="left" w:pos="426"/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0062C1">
        <w:rPr>
          <w:rFonts w:ascii="Montserrat" w:hAnsi="Montserrat"/>
        </w:rPr>
        <w:t>wieniec górny oraz dolny wykonany z płyty o grubości min. 36 mm;</w:t>
      </w:r>
    </w:p>
    <w:p w14:paraId="4B570DF9" w14:textId="77777777" w:rsidR="006C0694" w:rsidRPr="000062C1" w:rsidRDefault="006C0694" w:rsidP="006C0694">
      <w:pPr>
        <w:pStyle w:val="Akapitzlist"/>
        <w:numPr>
          <w:ilvl w:val="0"/>
          <w:numId w:val="127"/>
        </w:numPr>
        <w:tabs>
          <w:tab w:val="left" w:pos="426"/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0062C1">
        <w:rPr>
          <w:rFonts w:ascii="Montserrat" w:hAnsi="Montserrat"/>
        </w:rPr>
        <w:t>kolorystyka płyty do uzgodnienia na podstawie wzorników Producenta.</w:t>
      </w:r>
    </w:p>
    <w:p w14:paraId="65BFE17F" w14:textId="77777777" w:rsidR="006C0694" w:rsidRPr="00EF73EE" w:rsidRDefault="006C0694" w:rsidP="006C0694">
      <w:pPr>
        <w:tabs>
          <w:tab w:val="left" w:pos="851"/>
        </w:tabs>
        <w:suppressAutoHyphens w:val="0"/>
        <w:spacing w:after="120"/>
        <w:rPr>
          <w:rFonts w:ascii="Montserrat" w:hAnsi="Montserrat"/>
          <w:color w:val="FF0000"/>
        </w:rPr>
      </w:pPr>
      <w:r w:rsidRPr="000A672E">
        <w:rPr>
          <w:rFonts w:ascii="Montserrat" w:hAnsi="Montserrat"/>
        </w:rPr>
        <w:br/>
      </w:r>
      <w:r w:rsidRPr="00EF73EE">
        <w:rPr>
          <w:rFonts w:ascii="Montserrat" w:hAnsi="Montserrat"/>
          <w:b/>
          <w:bCs/>
          <w:caps/>
        </w:rPr>
        <w:t>12. S</w:t>
      </w:r>
      <w:r w:rsidRPr="00EF73EE">
        <w:rPr>
          <w:rFonts w:ascii="Montserrat" w:hAnsi="Montserrat"/>
          <w:b/>
          <w:bCs/>
        </w:rPr>
        <w:t>zafka łazienkowa z blatem - w</w:t>
      </w:r>
      <w:r w:rsidRPr="00EF73EE">
        <w:rPr>
          <w:rFonts w:ascii="Montserrat" w:hAnsi="Montserrat"/>
          <w:b/>
        </w:rPr>
        <w:t>ymagania:</w:t>
      </w:r>
    </w:p>
    <w:p w14:paraId="0D3AAF63" w14:textId="77777777" w:rsidR="006C0694" w:rsidRPr="00BF6410" w:rsidRDefault="006C0694" w:rsidP="006C0694">
      <w:pPr>
        <w:pStyle w:val="Akapitzlist"/>
        <w:numPr>
          <w:ilvl w:val="0"/>
          <w:numId w:val="106"/>
        </w:numPr>
        <w:tabs>
          <w:tab w:val="left" w:pos="426"/>
        </w:tabs>
        <w:spacing w:after="120"/>
        <w:contextualSpacing w:val="0"/>
        <w:rPr>
          <w:rFonts w:ascii="Montserrat" w:hAnsi="Montserrat"/>
          <w:bCs/>
        </w:rPr>
      </w:pPr>
      <w:r w:rsidRPr="00BF6410">
        <w:rPr>
          <w:rFonts w:ascii="Montserrat" w:hAnsi="Montserrat"/>
          <w:bCs/>
        </w:rPr>
        <w:t>wymiary: głębokość x wysokość x szerokość</w:t>
      </w:r>
      <w:r w:rsidRPr="00BF6410">
        <w:rPr>
          <w:rFonts w:ascii="Montserrat" w:hAnsi="Montserrat"/>
        </w:rPr>
        <w:t xml:space="preserve"> [mm]poniżej w tabeli,</w:t>
      </w:r>
    </w:p>
    <w:p w14:paraId="1F67322C" w14:textId="77777777" w:rsidR="006C0694" w:rsidRPr="00BF6410" w:rsidRDefault="006C0694" w:rsidP="006C0694">
      <w:pPr>
        <w:pStyle w:val="Akapitzlist"/>
        <w:numPr>
          <w:ilvl w:val="0"/>
          <w:numId w:val="106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F6410">
        <w:rPr>
          <w:rFonts w:ascii="Montserrat" w:hAnsi="Montserrat"/>
        </w:rPr>
        <w:t xml:space="preserve">łączna ilość: 1 sztuka, </w:t>
      </w:r>
    </w:p>
    <w:p w14:paraId="54FC8738" w14:textId="77777777" w:rsidR="006C0694" w:rsidRPr="00BF6410" w:rsidRDefault="006C0694" w:rsidP="006C0694">
      <w:pPr>
        <w:pStyle w:val="Akapitzlist"/>
        <w:numPr>
          <w:ilvl w:val="0"/>
          <w:numId w:val="106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F6410">
        <w:rPr>
          <w:rFonts w:ascii="Montserrat" w:hAnsi="Montserrat"/>
        </w:rPr>
        <w:t xml:space="preserve">miejsce ustawienia/montażu: </w:t>
      </w:r>
    </w:p>
    <w:p w14:paraId="76DC42E3" w14:textId="77777777" w:rsidR="006C0694" w:rsidRPr="00A64D7B" w:rsidRDefault="006C0694" w:rsidP="006C0694">
      <w:pPr>
        <w:tabs>
          <w:tab w:val="left" w:pos="426"/>
        </w:tabs>
        <w:spacing w:after="120"/>
        <w:ind w:left="360" w:hanging="360"/>
        <w:jc w:val="both"/>
        <w:rPr>
          <w:rFonts w:ascii="Montserrat" w:hAnsi="Montserr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2712"/>
        <w:gridCol w:w="2207"/>
        <w:gridCol w:w="2772"/>
      </w:tblGrid>
      <w:tr w:rsidR="006C0694" w:rsidRPr="00A64D7B" w14:paraId="0D4D4FAD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7AFEEC9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1" w:type="dxa"/>
            <w:vAlign w:val="center"/>
          </w:tcPr>
          <w:p w14:paraId="20C7F71D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325FD04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3" w:type="dxa"/>
            <w:vAlign w:val="center"/>
          </w:tcPr>
          <w:p w14:paraId="20C6FFBA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7AB0DAA4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69F64FCD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1" w:type="dxa"/>
            <w:vAlign w:val="center"/>
          </w:tcPr>
          <w:p w14:paraId="29604EE7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lekarski</w:t>
            </w:r>
          </w:p>
        </w:tc>
        <w:tc>
          <w:tcPr>
            <w:tcW w:w="2230" w:type="dxa"/>
            <w:vAlign w:val="center"/>
          </w:tcPr>
          <w:p w14:paraId="6EBFCF2E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317, III piętro,</w:t>
            </w:r>
          </w:p>
          <w:p w14:paraId="4F7BFAB1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3</w:t>
            </w:r>
          </w:p>
        </w:tc>
        <w:tc>
          <w:tcPr>
            <w:tcW w:w="2843" w:type="dxa"/>
            <w:vAlign w:val="center"/>
          </w:tcPr>
          <w:p w14:paraId="624D303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463EA41D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470x300x860</w:t>
            </w:r>
          </w:p>
          <w:p w14:paraId="6C2ABDFB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+</w:t>
            </w:r>
            <w:r>
              <w:rPr>
                <w:rFonts w:ascii="Montserrat" w:hAnsi="Montserrat"/>
                <w:bCs/>
              </w:rPr>
              <w:br/>
              <w:t>blat</w:t>
            </w:r>
          </w:p>
          <w:p w14:paraId="3EC73108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1200x600</w:t>
            </w:r>
          </w:p>
        </w:tc>
      </w:tr>
    </w:tbl>
    <w:p w14:paraId="6DC0C481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  <w:color w:val="FF0000"/>
        </w:rPr>
      </w:pPr>
    </w:p>
    <w:p w14:paraId="173F7DAE" w14:textId="77777777" w:rsidR="006C0694" w:rsidRPr="00BF6410" w:rsidRDefault="006C0694" w:rsidP="006C0694">
      <w:pPr>
        <w:pStyle w:val="Akapitzlist"/>
        <w:numPr>
          <w:ilvl w:val="0"/>
          <w:numId w:val="106"/>
        </w:numPr>
        <w:tabs>
          <w:tab w:val="left" w:pos="426"/>
        </w:tabs>
        <w:contextualSpacing w:val="0"/>
        <w:jc w:val="both"/>
        <w:rPr>
          <w:rFonts w:ascii="Montserrat" w:hAnsi="Montserrat"/>
          <w:bCs/>
          <w:caps/>
        </w:rPr>
      </w:pPr>
      <w:r w:rsidRPr="00BF6410">
        <w:rPr>
          <w:rFonts w:ascii="Montserrat" w:hAnsi="Montserrat"/>
          <w:bCs/>
        </w:rPr>
        <w:t>opis elementów</w:t>
      </w:r>
      <w:r w:rsidRPr="00BF6410">
        <w:rPr>
          <w:rFonts w:ascii="Montserrat" w:hAnsi="Montserrat"/>
          <w:bCs/>
          <w:caps/>
        </w:rPr>
        <w:t xml:space="preserve">: </w:t>
      </w:r>
    </w:p>
    <w:p w14:paraId="79C53694" w14:textId="77777777" w:rsidR="006C0694" w:rsidRPr="00A64D7B" w:rsidRDefault="006C0694" w:rsidP="006C0694">
      <w:pPr>
        <w:tabs>
          <w:tab w:val="left" w:pos="1146"/>
        </w:tabs>
        <w:ind w:left="1146"/>
        <w:jc w:val="both"/>
        <w:rPr>
          <w:rFonts w:ascii="Montserrat" w:hAnsi="Montserrat"/>
          <w:b/>
          <w:bCs/>
          <w:caps/>
        </w:rPr>
      </w:pPr>
    </w:p>
    <w:p w14:paraId="1DCBB8B7" w14:textId="77777777" w:rsidR="006C0694" w:rsidRPr="000062C1" w:rsidRDefault="006C0694" w:rsidP="006C0694">
      <w:pPr>
        <w:pStyle w:val="Akapitzlist"/>
        <w:numPr>
          <w:ilvl w:val="0"/>
          <w:numId w:val="128"/>
        </w:numPr>
        <w:tabs>
          <w:tab w:val="left" w:pos="567"/>
          <w:tab w:val="left" w:pos="1146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 xml:space="preserve">szafka wolnostojąca </w:t>
      </w:r>
      <w:proofErr w:type="spellStart"/>
      <w:r w:rsidRPr="000062C1">
        <w:rPr>
          <w:rFonts w:ascii="Montserrat" w:hAnsi="Montserrat"/>
        </w:rPr>
        <w:t>podblatowa</w:t>
      </w:r>
      <w:proofErr w:type="spellEnd"/>
      <w:r w:rsidRPr="000062C1">
        <w:rPr>
          <w:rFonts w:ascii="Montserrat" w:hAnsi="Montserrat"/>
        </w:rPr>
        <w:t xml:space="preserve"> osadzana na nóżkach możliwością poziomowania; </w:t>
      </w:r>
    </w:p>
    <w:p w14:paraId="2B79FC27" w14:textId="77777777" w:rsidR="006C0694" w:rsidRPr="000062C1" w:rsidRDefault="006C0694" w:rsidP="006C0694">
      <w:pPr>
        <w:pStyle w:val="Akapitzlist"/>
        <w:numPr>
          <w:ilvl w:val="0"/>
          <w:numId w:val="128"/>
        </w:numPr>
        <w:tabs>
          <w:tab w:val="left" w:pos="567"/>
          <w:tab w:val="left" w:pos="1146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zamek centralny;</w:t>
      </w:r>
    </w:p>
    <w:p w14:paraId="01CB3C70" w14:textId="77777777" w:rsidR="006C0694" w:rsidRPr="000062C1" w:rsidRDefault="006C0694" w:rsidP="006C0694">
      <w:pPr>
        <w:pStyle w:val="Akapitzlist"/>
        <w:numPr>
          <w:ilvl w:val="0"/>
          <w:numId w:val="12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uchwyt z aluminium anodowanego;</w:t>
      </w:r>
    </w:p>
    <w:p w14:paraId="6CDA471D" w14:textId="77777777" w:rsidR="006C0694" w:rsidRPr="000062C1" w:rsidRDefault="006C0694" w:rsidP="006C0694">
      <w:pPr>
        <w:pStyle w:val="Akapitzlist"/>
        <w:numPr>
          <w:ilvl w:val="0"/>
          <w:numId w:val="12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kolorystyka płyty do uzgodnienia na podstawie wzorników Producenta.</w:t>
      </w:r>
    </w:p>
    <w:p w14:paraId="0CE706BF" w14:textId="77777777" w:rsidR="006C0694" w:rsidRPr="00A64D7B" w:rsidRDefault="006C0694" w:rsidP="006C0694">
      <w:p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</w:p>
    <w:p w14:paraId="15FA8476" w14:textId="77777777" w:rsidR="006C0694" w:rsidRPr="00A64D7B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</w:rPr>
      </w:pPr>
      <w:r>
        <w:rPr>
          <w:rFonts w:ascii="Montserrat" w:hAnsi="Montserrat"/>
          <w:b/>
          <w:bCs/>
          <w:caps/>
        </w:rPr>
        <w:t>13.</w:t>
      </w:r>
      <w:r>
        <w:rPr>
          <w:rFonts w:ascii="Montserrat" w:hAnsi="Montserrat"/>
          <w:b/>
          <w:bCs/>
          <w:caps/>
        </w:rPr>
        <w:tab/>
        <w:t>S</w:t>
      </w:r>
      <w:r>
        <w:rPr>
          <w:rFonts w:ascii="Montserrat" w:hAnsi="Montserrat"/>
          <w:b/>
          <w:bCs/>
        </w:rPr>
        <w:t xml:space="preserve">zafka mobilna z szufladą </w:t>
      </w:r>
      <w:r w:rsidRPr="00A64D7B">
        <w:rPr>
          <w:rFonts w:ascii="Montserrat" w:hAnsi="Montserrat"/>
          <w:b/>
          <w:bCs/>
        </w:rPr>
        <w:t xml:space="preserve"> </w:t>
      </w:r>
      <w:r w:rsidRPr="00A64D7B">
        <w:rPr>
          <w:rFonts w:ascii="Montserrat" w:hAnsi="Montserrat"/>
          <w:b/>
        </w:rPr>
        <w:t xml:space="preserve"> – wymagania:</w:t>
      </w:r>
    </w:p>
    <w:p w14:paraId="46B869C0" w14:textId="77777777" w:rsidR="006C0694" w:rsidRPr="00BF6410" w:rsidRDefault="006C0694" w:rsidP="006C0694">
      <w:pPr>
        <w:pStyle w:val="Akapitzlist"/>
        <w:numPr>
          <w:ilvl w:val="0"/>
          <w:numId w:val="107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BF6410">
        <w:rPr>
          <w:rFonts w:ascii="Montserrat" w:hAnsi="Montserrat"/>
          <w:bCs/>
        </w:rPr>
        <w:t xml:space="preserve">wymiary całkowite – szerokość x głębokość x wysokość [mm] poniżej w tabeli, </w:t>
      </w:r>
    </w:p>
    <w:p w14:paraId="2BBDBE26" w14:textId="77777777" w:rsidR="006C0694" w:rsidRPr="00BF6410" w:rsidRDefault="006C0694" w:rsidP="006C0694">
      <w:pPr>
        <w:pStyle w:val="Akapitzlist"/>
        <w:numPr>
          <w:ilvl w:val="0"/>
          <w:numId w:val="107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F6410">
        <w:rPr>
          <w:rFonts w:ascii="Montserrat" w:hAnsi="Montserrat"/>
        </w:rPr>
        <w:t>łączna ilość: 2 sztuki,</w:t>
      </w:r>
    </w:p>
    <w:p w14:paraId="293471A7" w14:textId="77777777" w:rsidR="006C0694" w:rsidRPr="00BF6410" w:rsidRDefault="006C0694" w:rsidP="006C0694">
      <w:pPr>
        <w:pStyle w:val="Akapitzlist"/>
        <w:numPr>
          <w:ilvl w:val="0"/>
          <w:numId w:val="107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F6410">
        <w:rPr>
          <w:rFonts w:ascii="Montserrat" w:hAnsi="Montserrat"/>
        </w:rPr>
        <w:t xml:space="preserve">miejsce ustawienia/montażu: </w:t>
      </w:r>
    </w:p>
    <w:p w14:paraId="5BF8CFD6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706"/>
        <w:gridCol w:w="2221"/>
        <w:gridCol w:w="2767"/>
      </w:tblGrid>
      <w:tr w:rsidR="006C0694" w:rsidRPr="00A64D7B" w14:paraId="31B1192B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734A191C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lastRenderedPageBreak/>
              <w:t>lp.</w:t>
            </w:r>
          </w:p>
        </w:tc>
        <w:tc>
          <w:tcPr>
            <w:tcW w:w="2790" w:type="dxa"/>
            <w:vAlign w:val="center"/>
          </w:tcPr>
          <w:p w14:paraId="7CB2353D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5BB15EE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3E933DA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7B255299" w14:textId="77777777" w:rsidTr="00A87ED0">
        <w:trPr>
          <w:trHeight w:val="1076"/>
          <w:jc w:val="center"/>
        </w:trPr>
        <w:tc>
          <w:tcPr>
            <w:tcW w:w="1424" w:type="dxa"/>
            <w:vAlign w:val="center"/>
          </w:tcPr>
          <w:p w14:paraId="721F56DE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0" w:type="dxa"/>
            <w:vAlign w:val="center"/>
          </w:tcPr>
          <w:p w14:paraId="37547118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</w:t>
            </w:r>
            <w:r w:rsidRPr="009E766F">
              <w:rPr>
                <w:rFonts w:ascii="Montserrat" w:hAnsi="Montserrat"/>
              </w:rPr>
              <w:t>opisowy</w:t>
            </w:r>
          </w:p>
        </w:tc>
        <w:tc>
          <w:tcPr>
            <w:tcW w:w="2230" w:type="dxa"/>
            <w:vAlign w:val="center"/>
          </w:tcPr>
          <w:p w14:paraId="3D8375AB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</w:p>
          <w:p w14:paraId="7745F3B0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H21, parter,</w:t>
            </w:r>
            <w:r>
              <w:rPr>
                <w:rFonts w:ascii="Montserrat" w:hAnsi="Montserrat"/>
              </w:rPr>
              <w:br/>
              <w:t>Zakład Patomorfologii</w:t>
            </w:r>
          </w:p>
          <w:p w14:paraId="51A2AD95" w14:textId="77777777" w:rsidR="006C0694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budynek nr 8 </w:t>
            </w:r>
          </w:p>
          <w:p w14:paraId="68EA16B3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</w:p>
        </w:tc>
        <w:tc>
          <w:tcPr>
            <w:tcW w:w="2842" w:type="dxa"/>
            <w:vAlign w:val="center"/>
          </w:tcPr>
          <w:p w14:paraId="7775CE9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7D83FAA1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940x430x70</w:t>
            </w:r>
            <w:r w:rsidRPr="00A64D7B">
              <w:rPr>
                <w:rFonts w:ascii="Montserrat" w:hAnsi="Montserrat"/>
                <w:bCs/>
              </w:rPr>
              <w:t>0</w:t>
            </w:r>
          </w:p>
          <w:p w14:paraId="4B32E919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</w:p>
        </w:tc>
      </w:tr>
    </w:tbl>
    <w:p w14:paraId="61DEB4B6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37C79125" w14:textId="77777777" w:rsidR="006C0694" w:rsidRPr="00BF6410" w:rsidRDefault="006C0694" w:rsidP="006C0694">
      <w:pPr>
        <w:pStyle w:val="Akapitzlist"/>
        <w:numPr>
          <w:ilvl w:val="0"/>
          <w:numId w:val="107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BF6410">
        <w:rPr>
          <w:rFonts w:ascii="Montserrat" w:hAnsi="Montserrat"/>
          <w:bCs/>
        </w:rPr>
        <w:t>opis elementów:</w:t>
      </w:r>
    </w:p>
    <w:p w14:paraId="7E1808E9" w14:textId="77777777" w:rsidR="006C0694" w:rsidRPr="000062C1" w:rsidRDefault="006C0694" w:rsidP="006C0694">
      <w:pPr>
        <w:pStyle w:val="Akapitzlist"/>
        <w:numPr>
          <w:ilvl w:val="0"/>
          <w:numId w:val="129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szafka mobilna na kółkach jezdnych, nierysujących powierzchni twardych;</w:t>
      </w:r>
    </w:p>
    <w:p w14:paraId="7B1AD5FE" w14:textId="77777777" w:rsidR="006C0694" w:rsidRPr="000062C1" w:rsidRDefault="006C0694" w:rsidP="006C0694">
      <w:pPr>
        <w:pStyle w:val="Akapitzlist"/>
        <w:numPr>
          <w:ilvl w:val="0"/>
          <w:numId w:val="129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obudowa i drzwi wykonane z płyty wiórowej, trójwarstwowej, grubości 18 mm;</w:t>
      </w:r>
    </w:p>
    <w:p w14:paraId="4F905B26" w14:textId="77777777" w:rsidR="006C0694" w:rsidRPr="000062C1" w:rsidRDefault="006C0694" w:rsidP="006C0694">
      <w:pPr>
        <w:pStyle w:val="Akapitzlist"/>
        <w:numPr>
          <w:ilvl w:val="0"/>
          <w:numId w:val="129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szafka zamykana dwiema parami drzwi;</w:t>
      </w:r>
    </w:p>
    <w:p w14:paraId="70058D9B" w14:textId="77777777" w:rsidR="006C0694" w:rsidRPr="000062C1" w:rsidRDefault="006C0694" w:rsidP="006C0694">
      <w:pPr>
        <w:pStyle w:val="Akapitzlist"/>
        <w:numPr>
          <w:ilvl w:val="0"/>
          <w:numId w:val="129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szafka ma łącznie 1 półkę;</w:t>
      </w:r>
    </w:p>
    <w:p w14:paraId="2016541E" w14:textId="77777777" w:rsidR="006C0694" w:rsidRPr="000062C1" w:rsidRDefault="006C0694" w:rsidP="006C0694">
      <w:pPr>
        <w:pStyle w:val="Akapitzlist"/>
        <w:numPr>
          <w:ilvl w:val="0"/>
          <w:numId w:val="129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wieniec górny i dolny z płyty o grubości 36 mm;</w:t>
      </w:r>
    </w:p>
    <w:p w14:paraId="13A5D074" w14:textId="77777777" w:rsidR="006C0694" w:rsidRPr="000062C1" w:rsidRDefault="006C0694" w:rsidP="006C0694">
      <w:pPr>
        <w:pStyle w:val="Akapitzlist"/>
        <w:numPr>
          <w:ilvl w:val="0"/>
          <w:numId w:val="129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szafka posiada szufladę w górnej części szafki;</w:t>
      </w:r>
    </w:p>
    <w:p w14:paraId="5B3AA58A" w14:textId="77777777" w:rsidR="006C0694" w:rsidRPr="000062C1" w:rsidRDefault="006C0694" w:rsidP="006C0694">
      <w:pPr>
        <w:pStyle w:val="Akapitzlist"/>
        <w:numPr>
          <w:ilvl w:val="0"/>
          <w:numId w:val="129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kolorystyka płyty do uzgodnienia na podstawie wzorników Producenta.</w:t>
      </w:r>
    </w:p>
    <w:p w14:paraId="73ED9032" w14:textId="77777777" w:rsidR="006C0694" w:rsidRPr="00A64D7B" w:rsidRDefault="006C0694" w:rsidP="006C0694">
      <w:pPr>
        <w:tabs>
          <w:tab w:val="left" w:pos="851"/>
          <w:tab w:val="left" w:pos="2504"/>
        </w:tabs>
        <w:suppressAutoHyphens w:val="0"/>
        <w:spacing w:after="120"/>
        <w:ind w:left="1146"/>
        <w:jc w:val="both"/>
        <w:rPr>
          <w:rFonts w:ascii="Montserrat" w:hAnsi="Montserrat"/>
        </w:rPr>
      </w:pPr>
      <w:r>
        <w:rPr>
          <w:rFonts w:ascii="Montserrat" w:hAnsi="Montserrat"/>
        </w:rPr>
        <w:tab/>
      </w:r>
    </w:p>
    <w:p w14:paraId="7BC1D209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  <w:r>
        <w:rPr>
          <w:rFonts w:ascii="Montserrat" w:hAnsi="Montserrat"/>
          <w:b/>
          <w:bCs/>
          <w:caps/>
        </w:rPr>
        <w:t>14</w:t>
      </w:r>
      <w:r w:rsidRPr="00D37606">
        <w:rPr>
          <w:rFonts w:ascii="Montserrat" w:hAnsi="Montserrat"/>
          <w:b/>
          <w:bCs/>
          <w:caps/>
        </w:rPr>
        <w:t>. S</w:t>
      </w:r>
      <w:r w:rsidRPr="00D37606">
        <w:rPr>
          <w:rFonts w:ascii="Montserrat" w:hAnsi="Montserrat"/>
          <w:b/>
        </w:rPr>
        <w:t>zafka wisząca</w:t>
      </w:r>
      <w:r>
        <w:rPr>
          <w:rFonts w:ascii="Montserrat" w:hAnsi="Montserrat"/>
          <w:b/>
        </w:rPr>
        <w:t xml:space="preserve"> </w:t>
      </w:r>
      <w:r w:rsidRPr="00D37606">
        <w:rPr>
          <w:rFonts w:ascii="Montserrat" w:hAnsi="Montserrat"/>
          <w:b/>
        </w:rPr>
        <w:t>– wymagania:</w:t>
      </w:r>
    </w:p>
    <w:p w14:paraId="55A3977B" w14:textId="77777777" w:rsidR="006C0694" w:rsidRPr="00A64D7B" w:rsidRDefault="006C0694" w:rsidP="006C0694">
      <w:pPr>
        <w:numPr>
          <w:ilvl w:val="1"/>
          <w:numId w:val="108"/>
        </w:num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  <w:r w:rsidRPr="00A64D7B">
        <w:rPr>
          <w:rFonts w:ascii="Montserrat" w:hAnsi="Montserrat"/>
          <w:bCs/>
        </w:rPr>
        <w:t>wymiary całkowite – szeroko</w:t>
      </w:r>
      <w:r>
        <w:rPr>
          <w:rFonts w:ascii="Montserrat" w:hAnsi="Montserrat"/>
          <w:bCs/>
        </w:rPr>
        <w:t>ść x głębokość x wysokość [mm]poniżej w tabeli;</w:t>
      </w:r>
    </w:p>
    <w:p w14:paraId="7FF73F64" w14:textId="77777777" w:rsidR="006C0694" w:rsidRPr="00A64D7B" w:rsidRDefault="006C0694" w:rsidP="006C0694">
      <w:pPr>
        <w:numPr>
          <w:ilvl w:val="1"/>
          <w:numId w:val="108"/>
        </w:num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  <w:r>
        <w:rPr>
          <w:rFonts w:ascii="Montserrat" w:hAnsi="Montserrat"/>
          <w:bCs/>
        </w:rPr>
        <w:t xml:space="preserve"> łączna ilość:</w:t>
      </w:r>
      <w:r w:rsidRPr="00A64D7B">
        <w:rPr>
          <w:rFonts w:ascii="Montserrat" w:hAnsi="Montserrat"/>
          <w:bCs/>
        </w:rPr>
        <w:t xml:space="preserve"> </w:t>
      </w:r>
      <w:r>
        <w:rPr>
          <w:rFonts w:ascii="Montserrat" w:hAnsi="Montserrat"/>
          <w:bCs/>
        </w:rPr>
        <w:t xml:space="preserve">1 </w:t>
      </w:r>
      <w:r w:rsidRPr="00A64D7B">
        <w:rPr>
          <w:rFonts w:ascii="Montserrat" w:hAnsi="Montserrat"/>
          <w:bCs/>
        </w:rPr>
        <w:t>sztuk</w:t>
      </w:r>
      <w:r>
        <w:rPr>
          <w:rFonts w:ascii="Montserrat" w:hAnsi="Montserrat"/>
          <w:bCs/>
        </w:rPr>
        <w:t>a;</w:t>
      </w:r>
    </w:p>
    <w:p w14:paraId="4B47ED3E" w14:textId="77777777" w:rsidR="006C0694" w:rsidRPr="00A64D7B" w:rsidRDefault="006C0694" w:rsidP="006C0694">
      <w:pPr>
        <w:numPr>
          <w:ilvl w:val="1"/>
          <w:numId w:val="108"/>
        </w:num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  <w:r w:rsidRPr="00A64D7B">
        <w:rPr>
          <w:rFonts w:ascii="Montserrat" w:hAnsi="Montserrat"/>
        </w:rPr>
        <w:t xml:space="preserve">miejsce ustawienia/montażu: </w:t>
      </w:r>
    </w:p>
    <w:p w14:paraId="21653E90" w14:textId="77777777" w:rsidR="006C0694" w:rsidRPr="00A64D7B" w:rsidRDefault="006C0694" w:rsidP="006C0694">
      <w:pPr>
        <w:tabs>
          <w:tab w:val="left" w:pos="426"/>
        </w:tabs>
        <w:spacing w:after="120"/>
        <w:ind w:left="1440"/>
        <w:jc w:val="both"/>
        <w:rPr>
          <w:rFonts w:ascii="Montserrat" w:hAnsi="Montserrat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2711"/>
        <w:gridCol w:w="2207"/>
        <w:gridCol w:w="2773"/>
      </w:tblGrid>
      <w:tr w:rsidR="006C0694" w:rsidRPr="00A64D7B" w14:paraId="79C03E9A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441DE863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4A690225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398419A9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1BD9488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41941FF9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5F2E98CC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0" w:type="dxa"/>
            <w:vAlign w:val="center"/>
          </w:tcPr>
          <w:p w14:paraId="19A8B7E2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lekarski</w:t>
            </w:r>
            <w:r w:rsidRPr="00A64D7B">
              <w:rPr>
                <w:rFonts w:ascii="Montserrat" w:hAnsi="Montserrat"/>
              </w:rPr>
              <w:t xml:space="preserve"> </w:t>
            </w:r>
          </w:p>
        </w:tc>
        <w:tc>
          <w:tcPr>
            <w:tcW w:w="2230" w:type="dxa"/>
            <w:vAlign w:val="center"/>
          </w:tcPr>
          <w:p w14:paraId="78A3108C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317, III</w:t>
            </w:r>
            <w:r w:rsidRPr="000C5FA2">
              <w:rPr>
                <w:rFonts w:ascii="Montserrat" w:hAnsi="Montserrat"/>
              </w:rPr>
              <w:t xml:space="preserve"> piętro, budynek nr 3</w:t>
            </w:r>
          </w:p>
        </w:tc>
        <w:tc>
          <w:tcPr>
            <w:tcW w:w="2842" w:type="dxa"/>
            <w:vAlign w:val="center"/>
          </w:tcPr>
          <w:p w14:paraId="22BEB496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  <w:p w14:paraId="09229D5C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670x400x40</w:t>
            </w:r>
            <w:r w:rsidRPr="00A64D7B">
              <w:rPr>
                <w:rFonts w:ascii="Montserrat" w:hAnsi="Montserrat"/>
                <w:bCs/>
              </w:rPr>
              <w:t>0</w:t>
            </w:r>
          </w:p>
          <w:p w14:paraId="0FFB951C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</w:tc>
      </w:tr>
    </w:tbl>
    <w:p w14:paraId="6A9B7443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</w:p>
    <w:p w14:paraId="68C82240" w14:textId="77777777" w:rsidR="006C0694" w:rsidRPr="00BF6410" w:rsidRDefault="006C0694" w:rsidP="006C0694">
      <w:pPr>
        <w:pStyle w:val="Akapitzlist"/>
        <w:numPr>
          <w:ilvl w:val="0"/>
          <w:numId w:val="109"/>
        </w:numPr>
        <w:tabs>
          <w:tab w:val="left" w:pos="426"/>
        </w:tabs>
        <w:ind w:firstLine="426"/>
        <w:contextualSpacing w:val="0"/>
        <w:jc w:val="both"/>
        <w:rPr>
          <w:rFonts w:ascii="Montserrat" w:hAnsi="Montserrat"/>
          <w:bCs/>
          <w:caps/>
        </w:rPr>
      </w:pPr>
      <w:r w:rsidRPr="00BF6410">
        <w:rPr>
          <w:rFonts w:ascii="Montserrat" w:hAnsi="Montserrat"/>
          <w:bCs/>
        </w:rPr>
        <w:t>opis elementów:</w:t>
      </w:r>
    </w:p>
    <w:p w14:paraId="60D6F160" w14:textId="77777777" w:rsidR="006C0694" w:rsidRPr="00A64D7B" w:rsidRDefault="006C0694" w:rsidP="006C0694">
      <w:pPr>
        <w:tabs>
          <w:tab w:val="left" w:pos="426"/>
        </w:tabs>
        <w:ind w:left="1440"/>
        <w:jc w:val="both"/>
        <w:rPr>
          <w:rFonts w:ascii="Montserrat" w:hAnsi="Montserrat"/>
          <w:bCs/>
          <w:caps/>
        </w:rPr>
      </w:pPr>
    </w:p>
    <w:p w14:paraId="30F6E0F1" w14:textId="77777777" w:rsidR="006C0694" w:rsidRPr="000062C1" w:rsidRDefault="006C0694" w:rsidP="006C0694">
      <w:pPr>
        <w:pStyle w:val="Akapitzlist"/>
        <w:numPr>
          <w:ilvl w:val="0"/>
          <w:numId w:val="130"/>
        </w:numPr>
        <w:tabs>
          <w:tab w:val="left" w:pos="709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obudowa i fronty wykonane z płyty wiórowej, trójwarstwowej, grubości 18 mm;</w:t>
      </w:r>
    </w:p>
    <w:p w14:paraId="0A205B11" w14:textId="77777777" w:rsidR="006C0694" w:rsidRPr="000062C1" w:rsidRDefault="006C0694" w:rsidP="006C0694">
      <w:pPr>
        <w:pStyle w:val="Akapitzlist"/>
        <w:numPr>
          <w:ilvl w:val="0"/>
          <w:numId w:val="130"/>
        </w:numPr>
        <w:tabs>
          <w:tab w:val="left" w:pos="709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 xml:space="preserve">szafka zamykana na jedną parę drzwi, zamek meblowy (kluczowy); </w:t>
      </w:r>
    </w:p>
    <w:p w14:paraId="165242AA" w14:textId="77777777" w:rsidR="006C0694" w:rsidRPr="000062C1" w:rsidRDefault="006C0694" w:rsidP="006C0694">
      <w:pPr>
        <w:pStyle w:val="Akapitzlist"/>
        <w:numPr>
          <w:ilvl w:val="0"/>
          <w:numId w:val="130"/>
        </w:numPr>
        <w:tabs>
          <w:tab w:val="left" w:pos="709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szafka wyposażona w 1 półkę;</w:t>
      </w:r>
    </w:p>
    <w:p w14:paraId="6CD44308" w14:textId="77777777" w:rsidR="006C0694" w:rsidRPr="000062C1" w:rsidRDefault="006C0694" w:rsidP="006C0694">
      <w:pPr>
        <w:pStyle w:val="Akapitzlist"/>
        <w:numPr>
          <w:ilvl w:val="0"/>
          <w:numId w:val="130"/>
        </w:numPr>
        <w:tabs>
          <w:tab w:val="left" w:pos="709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wieniec górny i dolny z płyty o grubości 36 mm;</w:t>
      </w:r>
    </w:p>
    <w:p w14:paraId="261C6A7E" w14:textId="77777777" w:rsidR="006C0694" w:rsidRDefault="006C0694" w:rsidP="006C0694">
      <w:pPr>
        <w:pStyle w:val="Akapitzlist"/>
        <w:numPr>
          <w:ilvl w:val="0"/>
          <w:numId w:val="130"/>
        </w:numPr>
        <w:tabs>
          <w:tab w:val="left" w:pos="709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t>kolorystyka płyty do uzgodnienia na podstawie wzorników Producenta.</w:t>
      </w:r>
    </w:p>
    <w:p w14:paraId="2B2E1C7F" w14:textId="77777777" w:rsidR="006C0694" w:rsidRPr="000062C1" w:rsidRDefault="006C0694" w:rsidP="006C0694">
      <w:pPr>
        <w:pStyle w:val="Akapitzlist"/>
        <w:tabs>
          <w:tab w:val="left" w:pos="709"/>
        </w:tabs>
        <w:suppressAutoHyphens w:val="0"/>
        <w:spacing w:after="120"/>
        <w:jc w:val="both"/>
        <w:rPr>
          <w:rFonts w:ascii="Montserrat" w:hAnsi="Montserrat"/>
        </w:rPr>
      </w:pPr>
      <w:r w:rsidRPr="000062C1">
        <w:rPr>
          <w:rFonts w:ascii="Montserrat" w:hAnsi="Montserrat"/>
        </w:rPr>
        <w:br/>
      </w:r>
    </w:p>
    <w:p w14:paraId="2307FADF" w14:textId="77777777" w:rsidR="006C0694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/>
        </w:rPr>
      </w:pPr>
      <w:r w:rsidRPr="00E23D50">
        <w:rPr>
          <w:rFonts w:ascii="Montserrat" w:hAnsi="Montserrat"/>
          <w:b/>
          <w:bCs/>
          <w:caps/>
        </w:rPr>
        <w:t>1</w:t>
      </w:r>
      <w:r>
        <w:rPr>
          <w:rFonts w:ascii="Montserrat" w:hAnsi="Montserrat"/>
          <w:b/>
          <w:bCs/>
          <w:caps/>
        </w:rPr>
        <w:t>5</w:t>
      </w:r>
      <w:r w:rsidRPr="00E23D50">
        <w:rPr>
          <w:rFonts w:ascii="Montserrat" w:hAnsi="Montserrat"/>
          <w:b/>
          <w:bCs/>
          <w:caps/>
        </w:rPr>
        <w:t xml:space="preserve">. </w:t>
      </w:r>
      <w:r>
        <w:rPr>
          <w:rFonts w:ascii="Montserrat" w:hAnsi="Montserrat"/>
          <w:b/>
        </w:rPr>
        <w:t xml:space="preserve">Szafa </w:t>
      </w:r>
      <w:r w:rsidRPr="00A35A3D">
        <w:rPr>
          <w:rFonts w:ascii="Montserrat" w:hAnsi="Montserrat"/>
          <w:b/>
        </w:rPr>
        <w:t>z drzwiami przesuwnymi</w:t>
      </w:r>
      <w:r>
        <w:rPr>
          <w:rFonts w:ascii="Montserrat" w:hAnsi="Montserrat"/>
          <w:b/>
        </w:rPr>
        <w:t xml:space="preserve"> – wymagania: </w:t>
      </w:r>
    </w:p>
    <w:p w14:paraId="04300279" w14:textId="77777777" w:rsidR="006C0694" w:rsidRPr="00BF6410" w:rsidRDefault="006C0694" w:rsidP="006C0694">
      <w:pPr>
        <w:pStyle w:val="Akapitzlist"/>
        <w:numPr>
          <w:ilvl w:val="0"/>
          <w:numId w:val="110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F6410">
        <w:rPr>
          <w:rFonts w:ascii="Montserrat" w:hAnsi="Montserrat"/>
          <w:bCs/>
        </w:rPr>
        <w:t>wymiary całkowite – szerokość x głębokość x wysokość [mm]poniżej w tabeli</w:t>
      </w:r>
      <w:r>
        <w:rPr>
          <w:rFonts w:ascii="Montserrat" w:hAnsi="Montserrat"/>
          <w:bCs/>
        </w:rPr>
        <w:t>;</w:t>
      </w:r>
    </w:p>
    <w:p w14:paraId="40DB9E0B" w14:textId="77777777" w:rsidR="006C0694" w:rsidRPr="00BF6410" w:rsidRDefault="006C0694" w:rsidP="006C0694">
      <w:pPr>
        <w:pStyle w:val="Akapitzlist"/>
        <w:numPr>
          <w:ilvl w:val="0"/>
          <w:numId w:val="110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BF6410">
        <w:rPr>
          <w:rFonts w:ascii="Montserrat" w:hAnsi="Montserrat"/>
          <w:bCs/>
        </w:rPr>
        <w:t>łączna ilość: 1 sztuka</w:t>
      </w:r>
      <w:r>
        <w:rPr>
          <w:rFonts w:ascii="Montserrat" w:hAnsi="Montserrat"/>
          <w:bCs/>
        </w:rPr>
        <w:t>;</w:t>
      </w:r>
    </w:p>
    <w:p w14:paraId="444AEDC7" w14:textId="77777777" w:rsidR="006C0694" w:rsidRPr="00BF6410" w:rsidRDefault="006C0694" w:rsidP="006C0694">
      <w:pPr>
        <w:pStyle w:val="Akapitzlist"/>
        <w:numPr>
          <w:ilvl w:val="0"/>
          <w:numId w:val="110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BF6410">
        <w:rPr>
          <w:rFonts w:ascii="Montserrat" w:hAnsi="Montserrat"/>
        </w:rPr>
        <w:lastRenderedPageBreak/>
        <w:t xml:space="preserve">miejsce ustawienia/montażu: </w:t>
      </w:r>
    </w:p>
    <w:p w14:paraId="0990C6B6" w14:textId="77777777" w:rsidR="006C0694" w:rsidRPr="00A64D7B" w:rsidRDefault="006C0694" w:rsidP="006C0694">
      <w:pPr>
        <w:tabs>
          <w:tab w:val="left" w:pos="426"/>
        </w:tabs>
        <w:spacing w:after="120"/>
        <w:ind w:left="1440"/>
        <w:jc w:val="both"/>
        <w:rPr>
          <w:rFonts w:ascii="Montserrat" w:hAnsi="Montserrat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724"/>
        <w:gridCol w:w="2211"/>
        <w:gridCol w:w="2748"/>
      </w:tblGrid>
      <w:tr w:rsidR="006C0694" w:rsidRPr="00A64D7B" w14:paraId="18A6EA85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1223D85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042E1E47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784C3985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1F479835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4F87A2ED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567FABC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0" w:type="dxa"/>
            <w:vAlign w:val="center"/>
          </w:tcPr>
          <w:p w14:paraId="7AEF0694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lekarski </w:t>
            </w:r>
          </w:p>
        </w:tc>
        <w:tc>
          <w:tcPr>
            <w:tcW w:w="2230" w:type="dxa"/>
            <w:vAlign w:val="center"/>
          </w:tcPr>
          <w:p w14:paraId="3EDC489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3749B4">
              <w:rPr>
                <w:rFonts w:ascii="Montserrat" w:hAnsi="Montserrat"/>
              </w:rPr>
              <w:t xml:space="preserve">317, III piętro, </w:t>
            </w:r>
            <w:r w:rsidRPr="003749B4">
              <w:rPr>
                <w:rFonts w:ascii="Montserrat" w:hAnsi="Montserrat"/>
              </w:rPr>
              <w:br/>
              <w:t>budynek nr 3</w:t>
            </w:r>
            <w:r>
              <w:rPr>
                <w:rFonts w:ascii="Montserrat" w:hAnsi="Montserrat"/>
              </w:rPr>
              <w:t xml:space="preserve"> </w:t>
            </w:r>
          </w:p>
        </w:tc>
        <w:tc>
          <w:tcPr>
            <w:tcW w:w="2842" w:type="dxa"/>
            <w:vAlign w:val="center"/>
          </w:tcPr>
          <w:p w14:paraId="23D88C43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4589B8E9" w14:textId="77777777" w:rsidR="006C0694" w:rsidRPr="00603966" w:rsidRDefault="006C0694" w:rsidP="00A87ED0">
            <w:pPr>
              <w:jc w:val="center"/>
              <w:rPr>
                <w:rFonts w:ascii="Montserrat" w:hAnsi="Montserrat"/>
              </w:rPr>
            </w:pPr>
            <w:r w:rsidRPr="004571EE">
              <w:rPr>
                <w:rFonts w:ascii="Montserrat" w:hAnsi="Montserrat"/>
                <w:color w:val="212121"/>
                <w:lang w:eastAsia="pl-PL"/>
              </w:rPr>
              <w:t xml:space="preserve">1820 x 600 x 2450 </w:t>
            </w:r>
          </w:p>
        </w:tc>
      </w:tr>
    </w:tbl>
    <w:p w14:paraId="21824799" w14:textId="77777777" w:rsidR="006C0694" w:rsidRPr="00603966" w:rsidRDefault="006C0694" w:rsidP="006C0694">
      <w:pPr>
        <w:tabs>
          <w:tab w:val="left" w:pos="426"/>
        </w:tabs>
        <w:jc w:val="both"/>
        <w:rPr>
          <w:rFonts w:ascii="Montserrat" w:hAnsi="Montserrat"/>
          <w:bCs/>
          <w:caps/>
        </w:rPr>
      </w:pPr>
    </w:p>
    <w:p w14:paraId="1E0188D5" w14:textId="77777777" w:rsidR="006C0694" w:rsidRPr="00254717" w:rsidRDefault="006C0694" w:rsidP="006C0694">
      <w:pPr>
        <w:pStyle w:val="Akapitzlist"/>
        <w:numPr>
          <w:ilvl w:val="0"/>
          <w:numId w:val="110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254717">
        <w:rPr>
          <w:rFonts w:ascii="Montserrat" w:hAnsi="Montserrat"/>
          <w:bCs/>
        </w:rPr>
        <w:t>opis elementów:</w:t>
      </w:r>
    </w:p>
    <w:p w14:paraId="3BEB1B76" w14:textId="77777777" w:rsidR="006C0694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603966">
        <w:rPr>
          <w:rFonts w:ascii="Montserrat" w:hAnsi="Montserrat"/>
        </w:rPr>
        <w:t>k</w:t>
      </w:r>
      <w:r w:rsidRPr="004571EE">
        <w:rPr>
          <w:rFonts w:ascii="Montserrat" w:hAnsi="Montserrat" w:cs="Segoe UI"/>
          <w:color w:val="212121"/>
          <w:lang w:eastAsia="pl-PL"/>
        </w:rPr>
        <w:t>orpus wykonany z płyty wiórowej laminowanej gr. 18 mm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45894DAA" w14:textId="77777777" w:rsidR="006C0694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w</w:t>
      </w:r>
      <w:r w:rsidRPr="004571EE">
        <w:rPr>
          <w:rFonts w:ascii="Montserrat" w:hAnsi="Montserrat" w:cs="Segoe UI"/>
          <w:color w:val="212121"/>
          <w:lang w:eastAsia="pl-PL"/>
        </w:rPr>
        <w:t>ieńce górny i dolny z płyty wiórowej laminowanej gr. 36 mm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3F755DC1" w14:textId="77777777" w:rsidR="006C0694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p</w:t>
      </w:r>
      <w:r w:rsidRPr="004571EE">
        <w:rPr>
          <w:rFonts w:ascii="Montserrat" w:hAnsi="Montserrat" w:cs="Segoe UI"/>
          <w:color w:val="212121"/>
          <w:lang w:eastAsia="pl-PL"/>
        </w:rPr>
        <w:t>lecy</w:t>
      </w:r>
      <w:r>
        <w:rPr>
          <w:rFonts w:ascii="Montserrat" w:hAnsi="Montserrat" w:cs="Segoe UI"/>
          <w:color w:val="212121"/>
          <w:lang w:eastAsia="pl-PL"/>
        </w:rPr>
        <w:t xml:space="preserve"> wykonane</w:t>
      </w:r>
      <w:r w:rsidRPr="004571EE">
        <w:rPr>
          <w:rFonts w:ascii="Montserrat" w:hAnsi="Montserrat" w:cs="Segoe UI"/>
          <w:color w:val="212121"/>
          <w:lang w:eastAsia="pl-PL"/>
        </w:rPr>
        <w:t xml:space="preserve"> z płyty HDF wpuszczane w rowek korpusu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149A9DA4" w14:textId="77777777" w:rsidR="006C0694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o</w:t>
      </w:r>
      <w:r w:rsidRPr="004571EE">
        <w:rPr>
          <w:rFonts w:ascii="Montserrat" w:hAnsi="Montserrat" w:cs="Segoe UI"/>
          <w:color w:val="212121"/>
          <w:lang w:eastAsia="pl-PL"/>
        </w:rPr>
        <w:t>brzeża zewnętrzne zabezpieczone okleiną PV</w:t>
      </w:r>
      <w:r>
        <w:rPr>
          <w:rFonts w:ascii="Montserrat" w:hAnsi="Montserrat" w:cs="Segoe UI"/>
          <w:color w:val="212121"/>
          <w:lang w:eastAsia="pl-PL"/>
        </w:rPr>
        <w:t>C</w:t>
      </w:r>
      <w:r w:rsidRPr="004571EE">
        <w:rPr>
          <w:rFonts w:ascii="Montserrat" w:hAnsi="Montserrat" w:cs="Segoe UI"/>
          <w:color w:val="212121"/>
          <w:lang w:eastAsia="pl-PL"/>
        </w:rPr>
        <w:t xml:space="preserve"> min. 2 mm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0A9E5EF8" w14:textId="77777777" w:rsidR="006C0694" w:rsidRPr="00254717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d</w:t>
      </w:r>
      <w:r w:rsidRPr="004571EE">
        <w:rPr>
          <w:rFonts w:ascii="Montserrat" w:hAnsi="Montserrat" w:cs="Segoe UI"/>
          <w:color w:val="212121"/>
          <w:lang w:eastAsia="pl-PL"/>
        </w:rPr>
        <w:t xml:space="preserve">rzwi przesuwne w systemie jezdnym </w:t>
      </w:r>
      <w:proofErr w:type="spellStart"/>
      <w:r w:rsidRPr="004571EE">
        <w:rPr>
          <w:rFonts w:ascii="Montserrat" w:hAnsi="Montserrat" w:cs="Segoe UI"/>
          <w:color w:val="212121"/>
          <w:lang w:eastAsia="pl-PL"/>
        </w:rPr>
        <w:t>górno</w:t>
      </w:r>
      <w:proofErr w:type="spellEnd"/>
      <w:r w:rsidRPr="004571EE">
        <w:rPr>
          <w:rFonts w:ascii="Montserrat" w:hAnsi="Montserrat" w:cs="Segoe UI"/>
          <w:color w:val="212121"/>
          <w:lang w:eastAsia="pl-PL"/>
        </w:rPr>
        <w:t>-dolnym, skrzydła w ramie</w:t>
      </w:r>
      <w:r>
        <w:rPr>
          <w:rFonts w:ascii="Montserrat" w:hAnsi="Montserrat"/>
        </w:rPr>
        <w:t xml:space="preserve"> </w:t>
      </w:r>
      <w:r w:rsidRPr="00254717">
        <w:rPr>
          <w:rFonts w:ascii="Montserrat" w:hAnsi="Montserrat" w:cs="Segoe UI"/>
          <w:color w:val="212121"/>
          <w:lang w:eastAsia="pl-PL"/>
        </w:rPr>
        <w:t>z profilu aluminiowego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78AE0105" w14:textId="77777777" w:rsidR="006C0694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s</w:t>
      </w:r>
      <w:r w:rsidRPr="004571EE">
        <w:rPr>
          <w:rFonts w:ascii="Montserrat" w:hAnsi="Montserrat" w:cs="Segoe UI"/>
          <w:color w:val="212121"/>
          <w:lang w:eastAsia="pl-PL"/>
        </w:rPr>
        <w:t>ystem przesuwny z prowadnicą dolną i górną, wyposażony w ograniczniki oraz zabezpieczenie przed wypadaniem skrzydeł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466A0E1C" w14:textId="77777777" w:rsidR="006C0694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w</w:t>
      </w:r>
      <w:r w:rsidRPr="004571EE">
        <w:rPr>
          <w:rFonts w:ascii="Montserrat" w:hAnsi="Montserrat" w:cs="Segoe UI"/>
          <w:color w:val="212121"/>
          <w:lang w:eastAsia="pl-PL"/>
        </w:rPr>
        <w:t>nętrze wyposażone w półki i szuflady – układ do ustalenia z Zamawiającym na etapie realizacji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6DAC1439" w14:textId="77777777" w:rsidR="006C0694" w:rsidRPr="00A35A3D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d</w:t>
      </w:r>
      <w:r w:rsidRPr="004571EE">
        <w:rPr>
          <w:rFonts w:ascii="Montserrat" w:hAnsi="Montserrat" w:cs="Segoe UI"/>
          <w:color w:val="212121"/>
          <w:lang w:eastAsia="pl-PL"/>
        </w:rPr>
        <w:t>opuszcza się konfigurację modułową wnętrza (półki regulowane, prowadnice szuflad</w:t>
      </w:r>
      <w:r>
        <w:rPr>
          <w:rFonts w:ascii="Montserrat" w:hAnsi="Montserrat" w:cs="Segoe UI"/>
          <w:color w:val="212121"/>
          <w:lang w:eastAsia="pl-PL"/>
        </w:rPr>
        <w:t xml:space="preserve"> kulkowe lub z cichym </w:t>
      </w:r>
      <w:proofErr w:type="spellStart"/>
      <w:r>
        <w:rPr>
          <w:rFonts w:ascii="Montserrat" w:hAnsi="Montserrat" w:cs="Segoe UI"/>
          <w:color w:val="212121"/>
          <w:lang w:eastAsia="pl-PL"/>
        </w:rPr>
        <w:t>domykiem</w:t>
      </w:r>
      <w:proofErr w:type="spellEnd"/>
      <w:r>
        <w:rPr>
          <w:rFonts w:ascii="Montserrat" w:hAnsi="Montserrat" w:cs="Segoe UI"/>
          <w:color w:val="212121"/>
          <w:lang w:eastAsia="pl-PL"/>
        </w:rPr>
        <w:t>;</w:t>
      </w:r>
    </w:p>
    <w:p w14:paraId="7D90B68E" w14:textId="77777777" w:rsidR="006C0694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CB5E25">
        <w:rPr>
          <w:rFonts w:ascii="Montserrat" w:hAnsi="Montserrat"/>
        </w:rPr>
        <w:t>regulacja wysokości półek skokowa +/-32 mm, standard OH (nie d</w:t>
      </w:r>
      <w:r>
        <w:rPr>
          <w:rFonts w:ascii="Montserrat" w:hAnsi="Montserrat"/>
        </w:rPr>
        <w:t>otyczy półek konstrukcyjnych</w:t>
      </w:r>
      <w:r w:rsidRPr="00356135">
        <w:rPr>
          <w:rFonts w:ascii="Montserrat" w:hAnsi="Montserrat"/>
        </w:rPr>
        <w:t>), 6</w:t>
      </w:r>
      <w:r>
        <w:rPr>
          <w:rFonts w:ascii="Montserrat" w:hAnsi="Montserrat"/>
        </w:rPr>
        <w:t xml:space="preserve"> p</w:t>
      </w:r>
      <w:r w:rsidRPr="00356135">
        <w:rPr>
          <w:rFonts w:ascii="Montserrat" w:hAnsi="Montserrat"/>
        </w:rPr>
        <w:t>ółek</w:t>
      </w:r>
      <w:r>
        <w:rPr>
          <w:rFonts w:ascii="Montserrat" w:hAnsi="Montserrat"/>
        </w:rPr>
        <w:t>;</w:t>
      </w:r>
    </w:p>
    <w:p w14:paraId="33B85C80" w14:textId="77777777" w:rsidR="006C0694" w:rsidRPr="002B4A44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bCs/>
          <w:caps/>
        </w:rPr>
      </w:pPr>
      <w:r w:rsidRPr="002B4A44">
        <w:rPr>
          <w:rFonts w:ascii="Montserrat" w:hAnsi="Montserrat"/>
        </w:rPr>
        <w:t xml:space="preserve">kolorystyka </w:t>
      </w:r>
      <w:r w:rsidRPr="000F2D0E">
        <w:rPr>
          <w:rFonts w:ascii="Montserrat" w:hAnsi="Montserrat"/>
        </w:rPr>
        <w:t>płyty do uzgodnienia na podstawie wzorników Producenta</w:t>
      </w:r>
      <w:r>
        <w:rPr>
          <w:rFonts w:ascii="Montserrat" w:hAnsi="Montserrat"/>
        </w:rPr>
        <w:t>.</w:t>
      </w:r>
    </w:p>
    <w:p w14:paraId="42C1582B" w14:textId="77777777" w:rsidR="006C0694" w:rsidRDefault="006C0694" w:rsidP="006C0694">
      <w:pPr>
        <w:tabs>
          <w:tab w:val="left" w:pos="426"/>
        </w:tabs>
        <w:jc w:val="both"/>
        <w:rPr>
          <w:rFonts w:ascii="Montserrat" w:hAnsi="Montserrat"/>
          <w:bCs/>
        </w:rPr>
      </w:pPr>
    </w:p>
    <w:p w14:paraId="0E602FE8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  <w:bCs/>
          <w:caps/>
        </w:rPr>
      </w:pPr>
    </w:p>
    <w:p w14:paraId="1B1A994C" w14:textId="77777777" w:rsidR="006C0694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/>
        </w:rPr>
      </w:pPr>
      <w:r w:rsidRPr="00E23D50">
        <w:rPr>
          <w:rFonts w:ascii="Montserrat" w:hAnsi="Montserrat"/>
          <w:b/>
          <w:bCs/>
          <w:caps/>
        </w:rPr>
        <w:t>1</w:t>
      </w:r>
      <w:r>
        <w:rPr>
          <w:rFonts w:ascii="Montserrat" w:hAnsi="Montserrat"/>
          <w:b/>
          <w:bCs/>
          <w:caps/>
        </w:rPr>
        <w:t>6</w:t>
      </w:r>
      <w:r w:rsidRPr="00E23D50">
        <w:rPr>
          <w:rFonts w:ascii="Montserrat" w:hAnsi="Montserrat"/>
          <w:b/>
          <w:bCs/>
          <w:caps/>
        </w:rPr>
        <w:t xml:space="preserve">. </w:t>
      </w:r>
      <w:r>
        <w:rPr>
          <w:rFonts w:ascii="Montserrat" w:hAnsi="Montserrat"/>
          <w:b/>
        </w:rPr>
        <w:t xml:space="preserve">Szafa aktowa narożna – wymagania: </w:t>
      </w:r>
    </w:p>
    <w:p w14:paraId="6677AD0F" w14:textId="77777777" w:rsidR="006C0694" w:rsidRPr="00F0754A" w:rsidRDefault="006C0694" w:rsidP="006C0694">
      <w:pPr>
        <w:pStyle w:val="Akapitzlist"/>
        <w:numPr>
          <w:ilvl w:val="0"/>
          <w:numId w:val="170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F0754A">
        <w:rPr>
          <w:rFonts w:ascii="Montserrat" w:hAnsi="Montserrat"/>
          <w:bCs/>
        </w:rPr>
        <w:t>wymiary całkowite – szerokość x głębokość x wysokość [mm], poniżej w tabeli;</w:t>
      </w:r>
    </w:p>
    <w:p w14:paraId="1836F7FC" w14:textId="77777777" w:rsidR="006C0694" w:rsidRPr="00F0754A" w:rsidRDefault="006C0694" w:rsidP="006C0694">
      <w:pPr>
        <w:pStyle w:val="Akapitzlist"/>
        <w:numPr>
          <w:ilvl w:val="0"/>
          <w:numId w:val="170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F0754A">
        <w:rPr>
          <w:rFonts w:ascii="Montserrat" w:hAnsi="Montserrat"/>
          <w:bCs/>
        </w:rPr>
        <w:t>łączna ilość: 1 szt., /</w:t>
      </w:r>
      <w:r>
        <w:rPr>
          <w:rFonts w:ascii="Montserrat" w:hAnsi="Montserrat"/>
          <w:bCs/>
        </w:rPr>
        <w:t xml:space="preserve"> </w:t>
      </w:r>
      <w:r w:rsidRPr="00F0754A">
        <w:rPr>
          <w:rFonts w:ascii="Montserrat" w:hAnsi="Montserrat"/>
          <w:bCs/>
        </w:rPr>
        <w:t xml:space="preserve">1 </w:t>
      </w:r>
      <w:proofErr w:type="spellStart"/>
      <w:r w:rsidRPr="00F0754A">
        <w:rPr>
          <w:rFonts w:ascii="Montserrat" w:hAnsi="Montserrat"/>
          <w:bCs/>
        </w:rPr>
        <w:t>kpl</w:t>
      </w:r>
      <w:proofErr w:type="spellEnd"/>
      <w:r w:rsidRPr="00F0754A">
        <w:rPr>
          <w:rFonts w:ascii="Montserrat" w:hAnsi="Montserrat"/>
          <w:bCs/>
        </w:rPr>
        <w:t>;</w:t>
      </w:r>
    </w:p>
    <w:p w14:paraId="0FD448BB" w14:textId="77777777" w:rsidR="006C0694" w:rsidRPr="00F0754A" w:rsidRDefault="006C0694" w:rsidP="006C0694">
      <w:pPr>
        <w:pStyle w:val="Akapitzlist"/>
        <w:numPr>
          <w:ilvl w:val="0"/>
          <w:numId w:val="170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F0754A">
        <w:rPr>
          <w:rFonts w:ascii="Montserrat" w:hAnsi="Montserrat"/>
        </w:rPr>
        <w:t xml:space="preserve">miejsce ustawienia/montażu: </w:t>
      </w:r>
    </w:p>
    <w:p w14:paraId="5DF6DAAA" w14:textId="77777777" w:rsidR="006C0694" w:rsidRPr="00A64D7B" w:rsidRDefault="006C0694" w:rsidP="006C0694">
      <w:pPr>
        <w:tabs>
          <w:tab w:val="left" w:pos="426"/>
        </w:tabs>
        <w:spacing w:after="120"/>
        <w:ind w:left="1440"/>
        <w:jc w:val="both"/>
        <w:rPr>
          <w:rFonts w:ascii="Montserrat" w:hAnsi="Montserrat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724"/>
        <w:gridCol w:w="2211"/>
        <w:gridCol w:w="2748"/>
      </w:tblGrid>
      <w:tr w:rsidR="006C0694" w:rsidRPr="00A64D7B" w14:paraId="12DE39A3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622F9674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56ABD32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18D0786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10A7DD37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4F9BE60B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7255CD98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0" w:type="dxa"/>
            <w:vAlign w:val="center"/>
          </w:tcPr>
          <w:p w14:paraId="60BD46F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2230" w:type="dxa"/>
            <w:vAlign w:val="center"/>
          </w:tcPr>
          <w:p w14:paraId="585755CE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25 parter,</w:t>
            </w:r>
          </w:p>
          <w:p w14:paraId="298399E7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Zakład Fizyki Medycznej, budynek nr 2  </w:t>
            </w:r>
          </w:p>
        </w:tc>
        <w:tc>
          <w:tcPr>
            <w:tcW w:w="2842" w:type="dxa"/>
            <w:vAlign w:val="center"/>
          </w:tcPr>
          <w:p w14:paraId="38B3F322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szt./1 </w:t>
            </w:r>
            <w:proofErr w:type="spellStart"/>
            <w:r>
              <w:rPr>
                <w:rFonts w:ascii="Montserrat" w:hAnsi="Montserrat"/>
                <w:bCs/>
              </w:rPr>
              <w:t>kpl</w:t>
            </w:r>
            <w:proofErr w:type="spellEnd"/>
          </w:p>
          <w:p w14:paraId="6A832C6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  <w:p w14:paraId="454A5496" w14:textId="77777777" w:rsidR="006C0694" w:rsidRPr="00603966" w:rsidRDefault="006C0694" w:rsidP="00A87ED0">
            <w:pPr>
              <w:jc w:val="center"/>
              <w:rPr>
                <w:rFonts w:ascii="Montserrat" w:hAnsi="Montserrat"/>
              </w:rPr>
            </w:pPr>
          </w:p>
        </w:tc>
      </w:tr>
    </w:tbl>
    <w:p w14:paraId="2AD50EE3" w14:textId="77777777" w:rsidR="006C0694" w:rsidRDefault="006C0694" w:rsidP="006C0694">
      <w:pPr>
        <w:tabs>
          <w:tab w:val="left" w:pos="426"/>
        </w:tabs>
        <w:jc w:val="both"/>
        <w:rPr>
          <w:rFonts w:ascii="Montserrat" w:hAnsi="Montserrat"/>
          <w:bCs/>
          <w:caps/>
        </w:rPr>
      </w:pPr>
    </w:p>
    <w:p w14:paraId="4AA8DA9A" w14:textId="77777777" w:rsidR="006C0694" w:rsidRPr="00603966" w:rsidRDefault="006C0694" w:rsidP="006C0694">
      <w:pPr>
        <w:tabs>
          <w:tab w:val="left" w:pos="426"/>
        </w:tabs>
        <w:jc w:val="both"/>
        <w:rPr>
          <w:rFonts w:ascii="Montserrat" w:hAnsi="Montserrat"/>
          <w:bCs/>
          <w:caps/>
        </w:rPr>
      </w:pPr>
    </w:p>
    <w:p w14:paraId="4AD7325E" w14:textId="77777777" w:rsidR="006C0694" w:rsidRPr="00A61FFD" w:rsidRDefault="006C0694" w:rsidP="006C0694">
      <w:pPr>
        <w:pStyle w:val="Akapitzlist"/>
        <w:numPr>
          <w:ilvl w:val="0"/>
          <w:numId w:val="170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A61FFD">
        <w:rPr>
          <w:rFonts w:ascii="Montserrat" w:hAnsi="Montserrat"/>
          <w:bCs/>
        </w:rPr>
        <w:t>opis elementów:</w:t>
      </w:r>
    </w:p>
    <w:p w14:paraId="3CB4139E" w14:textId="77777777" w:rsidR="006C0694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hanging="720"/>
        <w:jc w:val="both"/>
        <w:rPr>
          <w:rFonts w:ascii="Montserrat" w:hAnsi="Montserrat"/>
        </w:rPr>
      </w:pPr>
      <w:r w:rsidRPr="00BF448C">
        <w:rPr>
          <w:rFonts w:ascii="Montserrat" w:hAnsi="Montserrat"/>
        </w:rPr>
        <w:t>k</w:t>
      </w:r>
      <w:r w:rsidRPr="004571EE">
        <w:rPr>
          <w:rFonts w:ascii="Montserrat" w:hAnsi="Montserrat"/>
          <w:bCs/>
          <w:color w:val="212121"/>
          <w:lang w:eastAsia="pl-PL"/>
        </w:rPr>
        <w:t>onstrukcja modułowa zbudowana z modułów o szerokości 800 mm</w:t>
      </w:r>
      <w:r>
        <w:rPr>
          <w:rFonts w:ascii="Montserrat" w:hAnsi="Montserrat"/>
          <w:bCs/>
          <w:color w:val="212121"/>
          <w:lang w:eastAsia="pl-PL"/>
        </w:rPr>
        <w:t>.;</w:t>
      </w:r>
    </w:p>
    <w:p w14:paraId="63617B93" w14:textId="77777777" w:rsidR="006C0694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 w:cs="Segoe UI"/>
          <w:color w:val="212121"/>
          <w:lang w:eastAsia="pl-PL"/>
        </w:rPr>
        <w:t>s</w:t>
      </w:r>
      <w:r w:rsidRPr="004571EE">
        <w:rPr>
          <w:rFonts w:ascii="Montserrat" w:hAnsi="Montserrat" w:cs="Segoe UI"/>
          <w:color w:val="212121"/>
          <w:lang w:eastAsia="pl-PL"/>
        </w:rPr>
        <w:t>zafa narożna zestawiona z modułów prostych o szerokości 800 mm, tworzących</w:t>
      </w:r>
      <w:r>
        <w:rPr>
          <w:rFonts w:ascii="Montserrat" w:hAnsi="Montserrat" w:cs="Segoe UI"/>
          <w:color w:val="212121"/>
          <w:lang w:eastAsia="pl-PL"/>
        </w:rPr>
        <w:t xml:space="preserve"> </w:t>
      </w:r>
      <w:r w:rsidRPr="004571EE">
        <w:rPr>
          <w:rFonts w:ascii="Montserrat" w:hAnsi="Montserrat" w:cs="Segoe UI"/>
          <w:color w:val="212121"/>
          <w:lang w:eastAsia="pl-PL"/>
        </w:rPr>
        <w:t>układ w kształcie litery „L”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2DCE94D0" w14:textId="77777777" w:rsidR="006C0694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hanging="720"/>
        <w:jc w:val="both"/>
        <w:rPr>
          <w:rFonts w:ascii="Montserrat" w:hAnsi="Montserrat"/>
        </w:rPr>
      </w:pPr>
      <w:r>
        <w:rPr>
          <w:rFonts w:ascii="Montserrat" w:hAnsi="Montserrat"/>
        </w:rPr>
        <w:lastRenderedPageBreak/>
        <w:t>k</w:t>
      </w:r>
      <w:r w:rsidRPr="004571EE">
        <w:rPr>
          <w:rFonts w:ascii="Montserrat" w:hAnsi="Montserrat" w:cs="Segoe UI"/>
          <w:color w:val="212121"/>
          <w:lang w:eastAsia="pl-PL"/>
        </w:rPr>
        <w:t>orpus z płyty wiórowej laminowanej gr. 18 mm.</w:t>
      </w:r>
      <w:r>
        <w:rPr>
          <w:rFonts w:ascii="Montserrat" w:hAnsi="Montserrat"/>
        </w:rPr>
        <w:t>;</w:t>
      </w:r>
    </w:p>
    <w:p w14:paraId="692FC44E" w14:textId="77777777" w:rsidR="006C0694" w:rsidRPr="00BF448C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hanging="720"/>
        <w:jc w:val="both"/>
        <w:rPr>
          <w:rFonts w:ascii="Montserrat" w:hAnsi="Montserrat"/>
        </w:rPr>
      </w:pPr>
      <w:r>
        <w:rPr>
          <w:rFonts w:ascii="Montserrat" w:hAnsi="Montserrat"/>
        </w:rPr>
        <w:t>w</w:t>
      </w:r>
      <w:r>
        <w:rPr>
          <w:rFonts w:ascii="Montserrat" w:hAnsi="Montserrat" w:cs="Segoe UI"/>
          <w:color w:val="212121"/>
          <w:lang w:eastAsia="pl-PL"/>
        </w:rPr>
        <w:t>ieńce górne i dolne gr. 36 mm.;</w:t>
      </w:r>
    </w:p>
    <w:p w14:paraId="688ACEE2" w14:textId="77777777" w:rsidR="006C0694" w:rsidRPr="00BF448C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hanging="720"/>
        <w:jc w:val="both"/>
        <w:rPr>
          <w:rFonts w:ascii="Montserrat" w:hAnsi="Montserrat"/>
        </w:rPr>
      </w:pPr>
      <w:r>
        <w:rPr>
          <w:rFonts w:ascii="Montserrat" w:hAnsi="Montserrat"/>
        </w:rPr>
        <w:t>p</w:t>
      </w:r>
      <w:r w:rsidRPr="004571EE">
        <w:rPr>
          <w:rFonts w:ascii="Montserrat" w:hAnsi="Montserrat" w:cs="Segoe UI"/>
          <w:color w:val="212121"/>
          <w:lang w:eastAsia="pl-PL"/>
        </w:rPr>
        <w:t>lecy</w:t>
      </w:r>
      <w:r>
        <w:rPr>
          <w:rFonts w:ascii="Montserrat" w:hAnsi="Montserrat" w:cs="Segoe UI"/>
          <w:color w:val="212121"/>
          <w:lang w:eastAsia="pl-PL"/>
        </w:rPr>
        <w:t xml:space="preserve"> z płyty HDF wpuszczane w rowek korpusu;</w:t>
      </w:r>
    </w:p>
    <w:p w14:paraId="302F992E" w14:textId="77777777" w:rsidR="006C0694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hanging="720"/>
        <w:jc w:val="both"/>
        <w:rPr>
          <w:rFonts w:ascii="Montserrat" w:hAnsi="Montserrat"/>
        </w:rPr>
      </w:pPr>
      <w:r>
        <w:rPr>
          <w:rFonts w:ascii="Montserrat" w:hAnsi="Montserrat"/>
        </w:rPr>
        <w:t>o</w:t>
      </w:r>
      <w:r w:rsidRPr="004571EE">
        <w:rPr>
          <w:rFonts w:ascii="Montserrat" w:hAnsi="Montserrat" w:cs="Segoe UI"/>
          <w:color w:val="212121"/>
          <w:lang w:eastAsia="pl-PL"/>
        </w:rPr>
        <w:t>brzeża PV</w:t>
      </w:r>
      <w:r>
        <w:rPr>
          <w:rFonts w:ascii="Montserrat" w:hAnsi="Montserrat" w:cs="Segoe UI"/>
          <w:color w:val="212121"/>
          <w:lang w:eastAsia="pl-PL"/>
        </w:rPr>
        <w:t>C</w:t>
      </w:r>
      <w:r w:rsidRPr="004571EE">
        <w:rPr>
          <w:rFonts w:ascii="Montserrat" w:hAnsi="Montserrat" w:cs="Segoe UI"/>
          <w:color w:val="212121"/>
          <w:lang w:eastAsia="pl-PL"/>
        </w:rPr>
        <w:t xml:space="preserve"> min. 2 mm.</w:t>
      </w:r>
      <w:r>
        <w:rPr>
          <w:rFonts w:ascii="Montserrat" w:hAnsi="Montserrat"/>
        </w:rPr>
        <w:t>;</w:t>
      </w:r>
    </w:p>
    <w:p w14:paraId="2D1454D3" w14:textId="77777777" w:rsidR="006C0694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w</w:t>
      </w:r>
      <w:r w:rsidRPr="004571EE">
        <w:rPr>
          <w:rFonts w:ascii="Montserrat" w:hAnsi="Montserrat" w:cs="Segoe UI"/>
          <w:color w:val="212121"/>
          <w:lang w:eastAsia="pl-PL"/>
        </w:rPr>
        <w:t>nętrze wyposażone w półki przystosowane do przechowywania dokumentów formatu A4 (nośność dostosow</w:t>
      </w:r>
      <w:r>
        <w:rPr>
          <w:rFonts w:ascii="Montserrat" w:hAnsi="Montserrat" w:cs="Segoe UI"/>
          <w:color w:val="212121"/>
          <w:lang w:eastAsia="pl-PL"/>
        </w:rPr>
        <w:t>ana do obciążenia dokumentacją);</w:t>
      </w:r>
    </w:p>
    <w:p w14:paraId="0006F7B3" w14:textId="77777777" w:rsidR="006C0694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hanging="720"/>
        <w:jc w:val="both"/>
        <w:rPr>
          <w:rFonts w:ascii="Montserrat" w:hAnsi="Montserrat"/>
        </w:rPr>
      </w:pPr>
      <w:r>
        <w:rPr>
          <w:rFonts w:ascii="Montserrat" w:hAnsi="Montserrat"/>
        </w:rPr>
        <w:t>fronty (d</w:t>
      </w:r>
      <w:r w:rsidRPr="004571EE">
        <w:rPr>
          <w:rFonts w:ascii="Montserrat" w:hAnsi="Montserrat" w:cs="Segoe UI"/>
          <w:color w:val="212121"/>
          <w:lang w:eastAsia="pl-PL"/>
        </w:rPr>
        <w:t>rzwi</w:t>
      </w:r>
      <w:r>
        <w:rPr>
          <w:rFonts w:ascii="Montserrat" w:hAnsi="Montserrat" w:cs="Segoe UI"/>
          <w:color w:val="212121"/>
          <w:lang w:eastAsia="pl-PL"/>
        </w:rPr>
        <w:t>)</w:t>
      </w:r>
      <w:r w:rsidRPr="004571EE">
        <w:rPr>
          <w:rFonts w:ascii="Montserrat" w:hAnsi="Montserrat" w:cs="Segoe UI"/>
          <w:color w:val="212121"/>
          <w:lang w:eastAsia="pl-PL"/>
        </w:rPr>
        <w:t xml:space="preserve"> skrzydłowe lub przesuwne – do ustalenia z Zamawiającym.</w:t>
      </w:r>
      <w:r>
        <w:rPr>
          <w:rFonts w:ascii="Montserrat" w:hAnsi="Montserrat"/>
        </w:rPr>
        <w:t>;</w:t>
      </w:r>
    </w:p>
    <w:p w14:paraId="265947B9" w14:textId="77777777" w:rsidR="006C0694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/>
        </w:rPr>
        <w:t>k</w:t>
      </w:r>
      <w:r w:rsidRPr="004571EE">
        <w:rPr>
          <w:rFonts w:ascii="Montserrat" w:hAnsi="Montserrat" w:cs="Segoe UI"/>
          <w:color w:val="212121"/>
          <w:lang w:eastAsia="pl-PL"/>
        </w:rPr>
        <w:t xml:space="preserve">onstrukcja umożliwiająca stabilne połączenie modułów w narożniku oraz </w:t>
      </w:r>
      <w:proofErr w:type="spellStart"/>
      <w:r w:rsidRPr="004571EE">
        <w:rPr>
          <w:rFonts w:ascii="Montserrat" w:hAnsi="Montserrat" w:cs="Segoe UI"/>
          <w:color w:val="212121"/>
          <w:lang w:eastAsia="pl-PL"/>
        </w:rPr>
        <w:t>kotwienie</w:t>
      </w:r>
      <w:proofErr w:type="spellEnd"/>
      <w:r w:rsidRPr="004571EE">
        <w:rPr>
          <w:rFonts w:ascii="Montserrat" w:hAnsi="Montserrat" w:cs="Segoe UI"/>
          <w:color w:val="212121"/>
          <w:lang w:eastAsia="pl-PL"/>
        </w:rPr>
        <w:t xml:space="preserve"> do ściany (jeżeli wymagane</w:t>
      </w:r>
      <w:r>
        <w:rPr>
          <w:rFonts w:ascii="Montserrat" w:hAnsi="Montserrat" w:cs="Segoe UI"/>
          <w:color w:val="212121"/>
          <w:lang w:eastAsia="pl-PL"/>
        </w:rPr>
        <w:t xml:space="preserve"> ze względów bezpieczeństwa</w:t>
      </w:r>
      <w:r w:rsidRPr="004571EE">
        <w:rPr>
          <w:rFonts w:ascii="Montserrat" w:hAnsi="Montserrat" w:cs="Segoe UI"/>
          <w:color w:val="212121"/>
          <w:lang w:eastAsia="pl-PL"/>
        </w:rPr>
        <w:t>)</w:t>
      </w:r>
      <w:r>
        <w:rPr>
          <w:rFonts w:ascii="Montserrat" w:hAnsi="Montserrat" w:cs="Segoe UI"/>
          <w:color w:val="212121"/>
          <w:lang w:eastAsia="pl-PL"/>
        </w:rPr>
        <w:t>;</w:t>
      </w:r>
      <w:r w:rsidRPr="00BF448C">
        <w:rPr>
          <w:rFonts w:ascii="Montserrat" w:hAnsi="Montserrat"/>
        </w:rPr>
        <w:t xml:space="preserve"> </w:t>
      </w:r>
    </w:p>
    <w:p w14:paraId="4A2158CD" w14:textId="77777777" w:rsidR="006C0694" w:rsidRPr="00A61FFD" w:rsidRDefault="006C0694" w:rsidP="006C0694">
      <w:pPr>
        <w:numPr>
          <w:ilvl w:val="1"/>
          <w:numId w:val="87"/>
        </w:numPr>
        <w:tabs>
          <w:tab w:val="left" w:pos="709"/>
        </w:tabs>
        <w:suppressAutoHyphens w:val="0"/>
        <w:spacing w:after="120"/>
        <w:ind w:hanging="720"/>
        <w:jc w:val="both"/>
        <w:rPr>
          <w:rFonts w:ascii="Montserrat" w:hAnsi="Montserrat"/>
        </w:rPr>
      </w:pPr>
      <w:r w:rsidRPr="00A61FFD">
        <w:rPr>
          <w:rFonts w:ascii="Montserrat" w:hAnsi="Montserrat"/>
        </w:rPr>
        <w:t xml:space="preserve">kolorystyka </w:t>
      </w:r>
      <w:r w:rsidRPr="000F2D0E">
        <w:rPr>
          <w:rFonts w:ascii="Montserrat" w:hAnsi="Montserrat"/>
        </w:rPr>
        <w:t>płyty do uzgodnienia na podstawie wzorników Producenta</w:t>
      </w:r>
      <w:r w:rsidRPr="00A61FFD">
        <w:rPr>
          <w:rFonts w:ascii="Montserrat" w:hAnsi="Montserrat"/>
        </w:rPr>
        <w:t>.</w:t>
      </w:r>
    </w:p>
    <w:p w14:paraId="7C589AB8" w14:textId="77777777" w:rsidR="006C0694" w:rsidRPr="00BF448C" w:rsidRDefault="006C0694" w:rsidP="006C0694">
      <w:p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</w:p>
    <w:p w14:paraId="6E347469" w14:textId="77777777" w:rsidR="006C0694" w:rsidRDefault="006C0694" w:rsidP="006C0694">
      <w:pPr>
        <w:shd w:val="clear" w:color="auto" w:fill="FFFFFF"/>
        <w:suppressAutoHyphens w:val="0"/>
        <w:rPr>
          <w:rFonts w:ascii="Aptos" w:hAnsi="Aptos" w:cs="Segoe UI"/>
          <w:color w:val="212121"/>
          <w:lang w:eastAsia="pl-PL"/>
        </w:rPr>
      </w:pPr>
    </w:p>
    <w:p w14:paraId="6D62CBD0" w14:textId="77777777" w:rsidR="006C0694" w:rsidRDefault="006C0694" w:rsidP="006C0694">
      <w:pPr>
        <w:shd w:val="clear" w:color="auto" w:fill="FFFFFF"/>
        <w:suppressAutoHyphens w:val="0"/>
        <w:rPr>
          <w:rFonts w:ascii="Aptos" w:hAnsi="Aptos" w:cs="Segoe UI"/>
          <w:color w:val="212121"/>
          <w:lang w:eastAsia="pl-PL"/>
        </w:rPr>
      </w:pPr>
    </w:p>
    <w:p w14:paraId="0231EB85" w14:textId="77777777" w:rsidR="006C0694" w:rsidRPr="009C1D68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color w:val="FF0000"/>
        </w:rPr>
      </w:pPr>
      <w:r w:rsidRPr="00E23D50">
        <w:rPr>
          <w:rFonts w:ascii="Montserrat" w:hAnsi="Montserrat"/>
          <w:b/>
          <w:bCs/>
          <w:caps/>
        </w:rPr>
        <w:t>1</w:t>
      </w:r>
      <w:r>
        <w:rPr>
          <w:rFonts w:ascii="Montserrat" w:hAnsi="Montserrat"/>
          <w:b/>
          <w:bCs/>
          <w:caps/>
        </w:rPr>
        <w:t>7</w:t>
      </w:r>
      <w:r w:rsidRPr="00E23D50">
        <w:rPr>
          <w:rFonts w:ascii="Montserrat" w:hAnsi="Montserrat"/>
          <w:b/>
          <w:bCs/>
          <w:caps/>
        </w:rPr>
        <w:t xml:space="preserve">. </w:t>
      </w:r>
      <w:r>
        <w:rPr>
          <w:rFonts w:ascii="Montserrat" w:hAnsi="Montserrat"/>
          <w:b/>
        </w:rPr>
        <w:t>Szafa z drzwiami przesuwnymi (typu Komandor) – wymagania:</w:t>
      </w:r>
    </w:p>
    <w:p w14:paraId="5024F1A8" w14:textId="77777777" w:rsidR="006C0694" w:rsidRPr="00A35A3D" w:rsidRDefault="006C0694" w:rsidP="006C0694">
      <w:pPr>
        <w:pStyle w:val="Akapitzlist"/>
        <w:numPr>
          <w:ilvl w:val="1"/>
          <w:numId w:val="111"/>
        </w:numPr>
        <w:tabs>
          <w:tab w:val="left" w:pos="851"/>
        </w:tabs>
        <w:spacing w:after="120"/>
        <w:ind w:left="567" w:hanging="283"/>
        <w:contextualSpacing w:val="0"/>
        <w:jc w:val="both"/>
        <w:rPr>
          <w:rFonts w:ascii="Montserrat" w:hAnsi="Montserrat"/>
          <w:bCs/>
        </w:rPr>
      </w:pPr>
      <w:r>
        <w:rPr>
          <w:rFonts w:ascii="Montserrat" w:hAnsi="Montserrat"/>
          <w:bCs/>
        </w:rPr>
        <w:t xml:space="preserve"> </w:t>
      </w:r>
      <w:r w:rsidRPr="00A35A3D">
        <w:rPr>
          <w:rFonts w:ascii="Montserrat" w:hAnsi="Montserrat"/>
          <w:bCs/>
        </w:rPr>
        <w:t>wymiary całkowite – szeroko</w:t>
      </w:r>
      <w:r>
        <w:rPr>
          <w:rFonts w:ascii="Montserrat" w:hAnsi="Montserrat"/>
          <w:bCs/>
        </w:rPr>
        <w:t>ść x głębokość x wysokość [mm], poniżej w tabeli</w:t>
      </w:r>
    </w:p>
    <w:p w14:paraId="3457978C" w14:textId="77777777" w:rsidR="006C0694" w:rsidRPr="00A64D7B" w:rsidRDefault="006C0694" w:rsidP="006C0694">
      <w:pPr>
        <w:numPr>
          <w:ilvl w:val="1"/>
          <w:numId w:val="111"/>
        </w:numPr>
        <w:tabs>
          <w:tab w:val="left" w:pos="426"/>
        </w:tabs>
        <w:spacing w:after="120"/>
        <w:ind w:left="567" w:hanging="283"/>
        <w:jc w:val="both"/>
        <w:rPr>
          <w:rFonts w:ascii="Montserrat" w:hAnsi="Montserrat"/>
          <w:bCs/>
        </w:rPr>
      </w:pPr>
      <w:r>
        <w:rPr>
          <w:rFonts w:ascii="Montserrat" w:hAnsi="Montserrat"/>
          <w:bCs/>
        </w:rPr>
        <w:t xml:space="preserve"> łączna ilość: 1 sztuka;</w:t>
      </w:r>
    </w:p>
    <w:p w14:paraId="1F5D945A" w14:textId="77777777" w:rsidR="006C0694" w:rsidRPr="00A64D7B" w:rsidRDefault="006C0694" w:rsidP="006C0694">
      <w:pPr>
        <w:numPr>
          <w:ilvl w:val="1"/>
          <w:numId w:val="111"/>
        </w:numPr>
        <w:tabs>
          <w:tab w:val="left" w:pos="426"/>
        </w:tabs>
        <w:spacing w:after="120"/>
        <w:ind w:left="567" w:hanging="283"/>
        <w:jc w:val="both"/>
        <w:rPr>
          <w:rFonts w:ascii="Montserrat" w:hAnsi="Montserrat"/>
          <w:bCs/>
        </w:rPr>
      </w:pPr>
      <w:r>
        <w:rPr>
          <w:rFonts w:ascii="Montserrat" w:hAnsi="Montserrat"/>
        </w:rPr>
        <w:t xml:space="preserve"> </w:t>
      </w:r>
      <w:r w:rsidRPr="00A64D7B">
        <w:rPr>
          <w:rFonts w:ascii="Montserrat" w:hAnsi="Montserrat"/>
        </w:rPr>
        <w:t xml:space="preserve">miejsce ustawienia/montażu: </w:t>
      </w:r>
    </w:p>
    <w:p w14:paraId="641106E7" w14:textId="77777777" w:rsidR="006C0694" w:rsidRPr="00A64D7B" w:rsidRDefault="006C0694" w:rsidP="006C0694">
      <w:pPr>
        <w:tabs>
          <w:tab w:val="left" w:pos="426"/>
        </w:tabs>
        <w:spacing w:after="120"/>
        <w:ind w:left="1440"/>
        <w:jc w:val="both"/>
        <w:rPr>
          <w:rFonts w:ascii="Montserrat" w:hAnsi="Montserrat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724"/>
        <w:gridCol w:w="2211"/>
        <w:gridCol w:w="2748"/>
      </w:tblGrid>
      <w:tr w:rsidR="006C0694" w:rsidRPr="00C103E7" w14:paraId="386A123E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7C42AD52" w14:textId="77777777" w:rsidR="006C0694" w:rsidRPr="00C103E7" w:rsidRDefault="006C0694" w:rsidP="00A87ED0">
            <w:pPr>
              <w:jc w:val="center"/>
              <w:rPr>
                <w:rFonts w:ascii="Montserrat" w:hAnsi="Montserrat"/>
              </w:rPr>
            </w:pPr>
            <w:r w:rsidRPr="00C103E7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25002817" w14:textId="77777777" w:rsidR="006C0694" w:rsidRPr="00C103E7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C103E7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120EB33B" w14:textId="77777777" w:rsidR="006C0694" w:rsidRPr="00C103E7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C103E7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58FE8CBD" w14:textId="77777777" w:rsidR="006C0694" w:rsidRPr="00C103E7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C103E7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C103E7" w14:paraId="7F7E99CC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584A975C" w14:textId="77777777" w:rsidR="006C0694" w:rsidRPr="00C103E7" w:rsidRDefault="006C0694" w:rsidP="00A87ED0">
            <w:pPr>
              <w:jc w:val="center"/>
              <w:rPr>
                <w:rFonts w:ascii="Montserrat" w:hAnsi="Montserrat"/>
              </w:rPr>
            </w:pPr>
            <w:r w:rsidRPr="00C103E7">
              <w:rPr>
                <w:rFonts w:ascii="Montserrat" w:hAnsi="Montserrat"/>
              </w:rPr>
              <w:t>1.</w:t>
            </w:r>
          </w:p>
        </w:tc>
        <w:tc>
          <w:tcPr>
            <w:tcW w:w="2790" w:type="dxa"/>
            <w:vAlign w:val="center"/>
          </w:tcPr>
          <w:p w14:paraId="409D7F29" w14:textId="77777777" w:rsidR="006C0694" w:rsidRPr="00C103E7" w:rsidRDefault="006C0694" w:rsidP="00A87ED0">
            <w:pPr>
              <w:jc w:val="center"/>
              <w:rPr>
                <w:rFonts w:ascii="Montserrat" w:hAnsi="Montserrat"/>
              </w:rPr>
            </w:pPr>
            <w:r w:rsidRPr="00C103E7">
              <w:rPr>
                <w:rFonts w:ascii="Montserrat" w:hAnsi="Montserrat"/>
              </w:rPr>
              <w:t>pokój biurowy</w:t>
            </w:r>
          </w:p>
        </w:tc>
        <w:tc>
          <w:tcPr>
            <w:tcW w:w="2230" w:type="dxa"/>
            <w:vAlign w:val="center"/>
          </w:tcPr>
          <w:p w14:paraId="75242075" w14:textId="77777777" w:rsidR="006C0694" w:rsidRPr="00C103E7" w:rsidRDefault="006C0694" w:rsidP="00A87ED0">
            <w:pPr>
              <w:jc w:val="center"/>
              <w:rPr>
                <w:rFonts w:ascii="Montserrat" w:hAnsi="Montserrat"/>
              </w:rPr>
            </w:pPr>
            <w:r w:rsidRPr="00C103E7">
              <w:rPr>
                <w:rFonts w:ascii="Montserrat" w:hAnsi="Montserrat"/>
              </w:rPr>
              <w:t>38, parter,</w:t>
            </w:r>
          </w:p>
          <w:p w14:paraId="05FE1D2C" w14:textId="77777777" w:rsidR="006C0694" w:rsidRPr="00C103E7" w:rsidRDefault="006C0694" w:rsidP="00A87ED0">
            <w:pPr>
              <w:jc w:val="center"/>
              <w:rPr>
                <w:rFonts w:ascii="Montserrat" w:hAnsi="Montserrat"/>
              </w:rPr>
            </w:pPr>
            <w:r w:rsidRPr="00C103E7">
              <w:rPr>
                <w:rFonts w:ascii="Montserrat" w:hAnsi="Montserrat"/>
              </w:rPr>
              <w:t xml:space="preserve">Zakład Fizyki Medycznej, budynek nr 2  </w:t>
            </w:r>
          </w:p>
        </w:tc>
        <w:tc>
          <w:tcPr>
            <w:tcW w:w="2842" w:type="dxa"/>
            <w:vAlign w:val="center"/>
          </w:tcPr>
          <w:p w14:paraId="00B1CD6C" w14:textId="77777777" w:rsidR="006C0694" w:rsidRPr="00C103E7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C103E7">
              <w:rPr>
                <w:rFonts w:ascii="Montserrat" w:hAnsi="Montserrat"/>
                <w:bCs/>
              </w:rPr>
              <w:t>1 szt.</w:t>
            </w:r>
          </w:p>
          <w:p w14:paraId="402250B2" w14:textId="77777777" w:rsidR="006C0694" w:rsidRPr="00C103E7" w:rsidRDefault="006C0694" w:rsidP="00A87ED0">
            <w:pPr>
              <w:jc w:val="center"/>
              <w:rPr>
                <w:rFonts w:ascii="Montserrat" w:hAnsi="Montserrat"/>
              </w:rPr>
            </w:pPr>
            <w:r w:rsidRPr="00C103E7">
              <w:rPr>
                <w:rFonts w:ascii="Montserrat" w:hAnsi="Montserrat"/>
                <w:color w:val="212121"/>
                <w:lang w:eastAsia="pl-PL"/>
              </w:rPr>
              <w:t>2400 x 500 x 2500</w:t>
            </w:r>
          </w:p>
        </w:tc>
      </w:tr>
    </w:tbl>
    <w:p w14:paraId="36DF2A4F" w14:textId="77777777" w:rsidR="006C0694" w:rsidRPr="00C103E7" w:rsidRDefault="006C0694" w:rsidP="006C0694">
      <w:pPr>
        <w:tabs>
          <w:tab w:val="left" w:pos="426"/>
        </w:tabs>
        <w:jc w:val="both"/>
        <w:rPr>
          <w:rFonts w:ascii="Montserrat" w:hAnsi="Montserrat"/>
          <w:bCs/>
          <w:caps/>
        </w:rPr>
      </w:pPr>
    </w:p>
    <w:p w14:paraId="2A66F4A3" w14:textId="77777777" w:rsidR="006C0694" w:rsidRDefault="006C0694" w:rsidP="006C0694">
      <w:pPr>
        <w:tabs>
          <w:tab w:val="left" w:pos="426"/>
        </w:tabs>
        <w:spacing w:after="120"/>
        <w:ind w:left="720" w:hanging="436"/>
        <w:jc w:val="both"/>
        <w:rPr>
          <w:rFonts w:ascii="Montserrat" w:hAnsi="Montserrat"/>
          <w:bCs/>
        </w:rPr>
      </w:pPr>
      <w:r w:rsidRPr="00C103E7">
        <w:rPr>
          <w:rFonts w:ascii="Montserrat" w:hAnsi="Montserrat"/>
        </w:rPr>
        <w:t xml:space="preserve">4)   </w:t>
      </w:r>
      <w:r w:rsidRPr="00C103E7">
        <w:rPr>
          <w:rFonts w:ascii="Montserrat" w:hAnsi="Montserrat"/>
          <w:bCs/>
        </w:rPr>
        <w:t>opis elementów:</w:t>
      </w:r>
    </w:p>
    <w:p w14:paraId="4AC3E62F" w14:textId="77777777" w:rsidR="006C0694" w:rsidRPr="002B4E5F" w:rsidRDefault="006C0694" w:rsidP="006C0694">
      <w:pPr>
        <w:pStyle w:val="Akapitzlist"/>
        <w:numPr>
          <w:ilvl w:val="0"/>
          <w:numId w:val="13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B4E5F">
        <w:rPr>
          <w:rFonts w:ascii="Montserrat" w:hAnsi="Montserrat"/>
        </w:rPr>
        <w:t>k</w:t>
      </w:r>
      <w:r w:rsidRPr="002B4E5F">
        <w:rPr>
          <w:rFonts w:ascii="Montserrat" w:hAnsi="Montserrat" w:cs="Segoe UI"/>
          <w:color w:val="212121"/>
          <w:lang w:eastAsia="pl-PL"/>
        </w:rPr>
        <w:t>orpus z płyty wiórowej laminowanej gr. 18 mm;</w:t>
      </w:r>
    </w:p>
    <w:p w14:paraId="5862722A" w14:textId="77777777" w:rsidR="006C0694" w:rsidRPr="002B4E5F" w:rsidRDefault="006C0694" w:rsidP="006C0694">
      <w:pPr>
        <w:pStyle w:val="Akapitzlist"/>
        <w:numPr>
          <w:ilvl w:val="0"/>
          <w:numId w:val="13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B4E5F">
        <w:rPr>
          <w:rFonts w:ascii="Montserrat" w:hAnsi="Montserrat" w:cs="Segoe UI"/>
          <w:color w:val="212121"/>
          <w:lang w:eastAsia="pl-PL"/>
        </w:rPr>
        <w:t>wieńce górny i dolny z płyty gr. 36 mm;</w:t>
      </w:r>
    </w:p>
    <w:p w14:paraId="53C28DF9" w14:textId="77777777" w:rsidR="006C0694" w:rsidRPr="002B4E5F" w:rsidRDefault="006C0694" w:rsidP="006C0694">
      <w:pPr>
        <w:pStyle w:val="Akapitzlist"/>
        <w:numPr>
          <w:ilvl w:val="0"/>
          <w:numId w:val="13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B4E5F">
        <w:rPr>
          <w:rFonts w:ascii="Montserrat" w:hAnsi="Montserrat" w:cs="Segoe UI"/>
          <w:color w:val="212121"/>
          <w:lang w:eastAsia="pl-PL"/>
        </w:rPr>
        <w:t>plecy z płyty HDF wpuszczane w rowek;</w:t>
      </w:r>
    </w:p>
    <w:p w14:paraId="69CD65B1" w14:textId="77777777" w:rsidR="006C0694" w:rsidRPr="002B4E5F" w:rsidRDefault="006C0694" w:rsidP="006C0694">
      <w:pPr>
        <w:pStyle w:val="Akapitzlist"/>
        <w:numPr>
          <w:ilvl w:val="0"/>
          <w:numId w:val="13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B4E5F">
        <w:rPr>
          <w:rFonts w:ascii="Montserrat" w:hAnsi="Montserrat" w:cs="Segoe UI"/>
          <w:color w:val="212121"/>
          <w:lang w:eastAsia="pl-PL"/>
        </w:rPr>
        <w:t>obrzeża PVC min. 2 mm;</w:t>
      </w:r>
    </w:p>
    <w:p w14:paraId="07C32826" w14:textId="77777777" w:rsidR="006C0694" w:rsidRPr="002B4E5F" w:rsidRDefault="006C0694" w:rsidP="006C0694">
      <w:pPr>
        <w:pStyle w:val="Akapitzlist"/>
        <w:numPr>
          <w:ilvl w:val="0"/>
          <w:numId w:val="13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B4E5F">
        <w:rPr>
          <w:rFonts w:ascii="Montserrat" w:hAnsi="Montserrat" w:cs="Segoe UI"/>
          <w:color w:val="212121"/>
          <w:lang w:eastAsia="pl-PL"/>
        </w:rPr>
        <w:t xml:space="preserve">drzwi przesuwne w systemie aluminiowym (profile aluminiowe), system jezdny </w:t>
      </w:r>
      <w:proofErr w:type="spellStart"/>
      <w:r w:rsidRPr="002B4E5F">
        <w:rPr>
          <w:rFonts w:ascii="Montserrat" w:hAnsi="Montserrat" w:cs="Segoe UI"/>
          <w:color w:val="212121"/>
          <w:lang w:eastAsia="pl-PL"/>
        </w:rPr>
        <w:t>górno</w:t>
      </w:r>
      <w:proofErr w:type="spellEnd"/>
      <w:r w:rsidRPr="002B4E5F">
        <w:rPr>
          <w:rFonts w:ascii="Montserrat" w:hAnsi="Montserrat" w:cs="Segoe UI"/>
          <w:color w:val="212121"/>
          <w:lang w:eastAsia="pl-PL"/>
        </w:rPr>
        <w:t>-dolny z ogranicznikami;</w:t>
      </w:r>
    </w:p>
    <w:p w14:paraId="64E7DC0C" w14:textId="77777777" w:rsidR="006C0694" w:rsidRPr="002B4E5F" w:rsidRDefault="006C0694" w:rsidP="006C0694">
      <w:pPr>
        <w:pStyle w:val="Akapitzlist"/>
        <w:numPr>
          <w:ilvl w:val="0"/>
          <w:numId w:val="13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B4E5F">
        <w:rPr>
          <w:rFonts w:ascii="Montserrat" w:hAnsi="Montserrat" w:cs="Segoe UI"/>
          <w:color w:val="212121"/>
          <w:lang w:eastAsia="pl-PL"/>
        </w:rPr>
        <w:t>wnętrze wyposażone w półki / przegrody – układ do ustalenia z Zamawiającym;</w:t>
      </w:r>
    </w:p>
    <w:p w14:paraId="2DF19293" w14:textId="77777777" w:rsidR="006C0694" w:rsidRPr="002B4E5F" w:rsidRDefault="006C0694" w:rsidP="006C0694">
      <w:pPr>
        <w:pStyle w:val="Akapitzlist"/>
        <w:numPr>
          <w:ilvl w:val="0"/>
          <w:numId w:val="13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2B4E5F">
        <w:rPr>
          <w:rFonts w:ascii="Montserrat" w:hAnsi="Montserrat" w:cs="Segoe UI"/>
          <w:color w:val="212121"/>
          <w:lang w:eastAsia="pl-PL"/>
        </w:rPr>
        <w:t>konstrukcja przystosowana do zabudowy stałej w pomieszczeniach </w:t>
      </w:r>
      <w:r w:rsidRPr="002B4E5F">
        <w:rPr>
          <w:rFonts w:ascii="Montserrat" w:hAnsi="Montserrat" w:cs="Segoe UI"/>
          <w:lang w:eastAsia="pl-PL"/>
        </w:rPr>
        <w:t xml:space="preserve">biurowych </w:t>
      </w:r>
      <w:r w:rsidRPr="002B4E5F">
        <w:rPr>
          <w:rFonts w:ascii="Montserrat" w:hAnsi="Montserrat" w:cs="Segoe UI"/>
          <w:color w:val="212121"/>
          <w:lang w:eastAsia="pl-PL"/>
        </w:rPr>
        <w:t>lub socjalnych;</w:t>
      </w:r>
    </w:p>
    <w:p w14:paraId="2790DF8E" w14:textId="77777777" w:rsidR="006C0694" w:rsidRDefault="006C0694" w:rsidP="006C0694">
      <w:pPr>
        <w:pStyle w:val="Akapitzlist"/>
        <w:numPr>
          <w:ilvl w:val="0"/>
          <w:numId w:val="131"/>
        </w:numPr>
        <w:tabs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2B4E5F">
        <w:rPr>
          <w:rFonts w:ascii="Montserrat" w:hAnsi="Montserrat"/>
        </w:rPr>
        <w:t>kolorystyka płyty do uzgodnienia na podstawie wzorników oferowanych przez Producenta.</w:t>
      </w:r>
    </w:p>
    <w:p w14:paraId="7BDD0F5E" w14:textId="77777777" w:rsidR="006C0694" w:rsidRPr="002B4E5F" w:rsidRDefault="006C0694" w:rsidP="006C0694">
      <w:pPr>
        <w:pStyle w:val="Akapitzlist"/>
        <w:tabs>
          <w:tab w:val="left" w:pos="851"/>
        </w:tabs>
        <w:suppressAutoHyphens w:val="0"/>
        <w:spacing w:after="120"/>
        <w:rPr>
          <w:rFonts w:ascii="Montserrat" w:hAnsi="Montserrat"/>
        </w:rPr>
      </w:pPr>
    </w:p>
    <w:p w14:paraId="6AA37F9C" w14:textId="77777777" w:rsidR="006C0694" w:rsidRPr="005C7F8B" w:rsidRDefault="006C0694" w:rsidP="006C0694">
      <w:pPr>
        <w:tabs>
          <w:tab w:val="left" w:pos="851"/>
        </w:tabs>
        <w:suppressAutoHyphens w:val="0"/>
        <w:spacing w:after="120"/>
        <w:ind w:left="1146"/>
        <w:jc w:val="both"/>
        <w:rPr>
          <w:rFonts w:ascii="Montserrat" w:hAnsi="Montserrat"/>
        </w:rPr>
      </w:pPr>
    </w:p>
    <w:p w14:paraId="1D636442" w14:textId="77777777" w:rsidR="006C0694" w:rsidRPr="00A35A3D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/>
        </w:rPr>
      </w:pPr>
      <w:r w:rsidRPr="00E23D50">
        <w:rPr>
          <w:rFonts w:ascii="Montserrat" w:hAnsi="Montserrat"/>
          <w:b/>
          <w:bCs/>
          <w:caps/>
        </w:rPr>
        <w:t>1</w:t>
      </w:r>
      <w:r>
        <w:rPr>
          <w:rFonts w:ascii="Montserrat" w:hAnsi="Montserrat"/>
          <w:b/>
          <w:bCs/>
          <w:caps/>
        </w:rPr>
        <w:t>8</w:t>
      </w:r>
      <w:r w:rsidRPr="00E23D50">
        <w:rPr>
          <w:rFonts w:ascii="Montserrat" w:hAnsi="Montserrat"/>
          <w:b/>
          <w:bCs/>
          <w:caps/>
        </w:rPr>
        <w:t xml:space="preserve">. </w:t>
      </w:r>
      <w:r w:rsidRPr="00C45870">
        <w:rPr>
          <w:rFonts w:ascii="Montserrat" w:hAnsi="Montserrat"/>
          <w:b/>
        </w:rPr>
        <w:t xml:space="preserve">Szafa </w:t>
      </w:r>
      <w:r>
        <w:rPr>
          <w:rFonts w:ascii="Montserrat" w:hAnsi="Montserrat"/>
          <w:b/>
          <w:bCs/>
          <w:color w:val="212121"/>
          <w:lang w:eastAsia="pl-PL"/>
        </w:rPr>
        <w:t>5-skrytkowa</w:t>
      </w:r>
      <w:r w:rsidRPr="00C45870">
        <w:rPr>
          <w:rFonts w:ascii="Montserrat" w:hAnsi="Montserrat"/>
          <w:b/>
        </w:rPr>
        <w:t xml:space="preserve"> – wymagania:</w:t>
      </w:r>
      <w:r>
        <w:rPr>
          <w:rFonts w:ascii="Montserrat" w:hAnsi="Montserrat"/>
          <w:b/>
        </w:rPr>
        <w:t xml:space="preserve"> </w:t>
      </w:r>
    </w:p>
    <w:p w14:paraId="0909F0A0" w14:textId="77777777" w:rsidR="006C0694" w:rsidRPr="002B4E5F" w:rsidRDefault="006C0694" w:rsidP="006C0694">
      <w:pPr>
        <w:pStyle w:val="Akapitzlist"/>
        <w:numPr>
          <w:ilvl w:val="0"/>
          <w:numId w:val="132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2B4E5F">
        <w:rPr>
          <w:rFonts w:ascii="Montserrat" w:hAnsi="Montserrat"/>
          <w:bCs/>
        </w:rPr>
        <w:t>wymiary całkowite – szerokość x głębokość x wysokość [mm]poniżej w tabeli;</w:t>
      </w:r>
    </w:p>
    <w:p w14:paraId="5D60E9E3" w14:textId="77777777" w:rsidR="006C0694" w:rsidRPr="002B4E5F" w:rsidRDefault="006C0694" w:rsidP="006C0694">
      <w:pPr>
        <w:pStyle w:val="Akapitzlist"/>
        <w:numPr>
          <w:ilvl w:val="0"/>
          <w:numId w:val="132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2B4E5F">
        <w:rPr>
          <w:rFonts w:ascii="Montserrat" w:hAnsi="Montserrat"/>
          <w:bCs/>
        </w:rPr>
        <w:t>łączna ilość: 2 sztuki;</w:t>
      </w:r>
    </w:p>
    <w:p w14:paraId="69F99968" w14:textId="77777777" w:rsidR="006C0694" w:rsidRPr="002B4E5F" w:rsidRDefault="006C0694" w:rsidP="006C0694">
      <w:pPr>
        <w:pStyle w:val="Akapitzlist"/>
        <w:numPr>
          <w:ilvl w:val="0"/>
          <w:numId w:val="132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2B4E5F">
        <w:rPr>
          <w:rFonts w:ascii="Montserrat" w:hAnsi="Montserrat"/>
        </w:rPr>
        <w:lastRenderedPageBreak/>
        <w:t xml:space="preserve">miejsce ustawienia/montażu: </w:t>
      </w:r>
    </w:p>
    <w:p w14:paraId="277F12DC" w14:textId="77777777" w:rsidR="006C0694" w:rsidRPr="00A64D7B" w:rsidRDefault="006C0694" w:rsidP="006C0694">
      <w:pPr>
        <w:tabs>
          <w:tab w:val="left" w:pos="426"/>
        </w:tabs>
        <w:spacing w:after="120"/>
        <w:ind w:left="1440"/>
        <w:jc w:val="both"/>
        <w:rPr>
          <w:rFonts w:ascii="Montserrat" w:hAnsi="Montserrat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724"/>
        <w:gridCol w:w="2211"/>
        <w:gridCol w:w="2748"/>
      </w:tblGrid>
      <w:tr w:rsidR="006C0694" w:rsidRPr="00A64D7B" w14:paraId="744FA86D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510340DC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04DC27F2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0CF5113C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30A2E59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38B4A713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2EFD491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0" w:type="dxa"/>
            <w:vAlign w:val="center"/>
          </w:tcPr>
          <w:p w14:paraId="45EAF6EA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2230" w:type="dxa"/>
            <w:vAlign w:val="center"/>
          </w:tcPr>
          <w:p w14:paraId="620F41E0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317, III piętro, </w:t>
            </w:r>
          </w:p>
          <w:p w14:paraId="7E5F2A87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Oddział Chirurgii Onkologicznej </w:t>
            </w:r>
          </w:p>
          <w:p w14:paraId="23EF7C6C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budynek nr 3  </w:t>
            </w:r>
          </w:p>
        </w:tc>
        <w:tc>
          <w:tcPr>
            <w:tcW w:w="2842" w:type="dxa"/>
            <w:vAlign w:val="center"/>
          </w:tcPr>
          <w:p w14:paraId="35850CFB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 szt.</w:t>
            </w:r>
          </w:p>
          <w:p w14:paraId="4C4FD98A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  <w:p w14:paraId="2E59739A" w14:textId="77777777" w:rsidR="006C0694" w:rsidRPr="00BF448C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color w:val="212121"/>
                <w:lang w:eastAsia="pl-PL"/>
              </w:rPr>
              <w:t>800 x 400 x 20</w:t>
            </w:r>
            <w:r w:rsidRPr="004571EE">
              <w:rPr>
                <w:rFonts w:ascii="Montserrat" w:hAnsi="Montserrat"/>
                <w:color w:val="212121"/>
                <w:lang w:eastAsia="pl-PL"/>
              </w:rPr>
              <w:t>00 mm</w:t>
            </w:r>
          </w:p>
        </w:tc>
      </w:tr>
    </w:tbl>
    <w:p w14:paraId="057A4C5D" w14:textId="77777777" w:rsidR="006C0694" w:rsidRPr="00603966" w:rsidRDefault="006C0694" w:rsidP="006C0694">
      <w:pPr>
        <w:tabs>
          <w:tab w:val="left" w:pos="426"/>
        </w:tabs>
        <w:jc w:val="both"/>
        <w:rPr>
          <w:rFonts w:ascii="Montserrat" w:hAnsi="Montserrat"/>
          <w:bCs/>
          <w:caps/>
        </w:rPr>
      </w:pPr>
    </w:p>
    <w:p w14:paraId="3FD031B3" w14:textId="77777777" w:rsidR="006C0694" w:rsidRDefault="006C0694" w:rsidP="006C0694">
      <w:pPr>
        <w:tabs>
          <w:tab w:val="left" w:pos="426"/>
        </w:tabs>
        <w:spacing w:after="120"/>
        <w:ind w:left="720" w:hanging="294"/>
        <w:jc w:val="both"/>
        <w:rPr>
          <w:rFonts w:ascii="Montserrat" w:hAnsi="Montserrat"/>
          <w:bCs/>
        </w:rPr>
      </w:pPr>
      <w:r w:rsidRPr="00A64D7B">
        <w:rPr>
          <w:rFonts w:ascii="Montserrat" w:hAnsi="Montserrat"/>
        </w:rPr>
        <w:t xml:space="preserve">4) </w:t>
      </w:r>
      <w:r>
        <w:rPr>
          <w:rFonts w:ascii="Montserrat" w:hAnsi="Montserrat"/>
        </w:rPr>
        <w:t xml:space="preserve"> </w:t>
      </w:r>
      <w:r w:rsidRPr="00A64D7B">
        <w:rPr>
          <w:rFonts w:ascii="Montserrat" w:hAnsi="Montserrat"/>
          <w:bCs/>
        </w:rPr>
        <w:t>opis elementów:</w:t>
      </w:r>
    </w:p>
    <w:p w14:paraId="310F766C" w14:textId="77777777" w:rsidR="006C0694" w:rsidRPr="00435168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435168">
        <w:rPr>
          <w:rFonts w:ascii="Montserrat" w:hAnsi="Montserrat"/>
        </w:rPr>
        <w:t>k</w:t>
      </w:r>
      <w:r w:rsidRPr="00435168">
        <w:rPr>
          <w:rFonts w:ascii="Montserrat" w:hAnsi="Montserrat" w:cs="Segoe UI"/>
          <w:color w:val="212121"/>
          <w:lang w:eastAsia="pl-PL"/>
        </w:rPr>
        <w:t>orpus</w:t>
      </w:r>
      <w:r w:rsidRPr="004571EE">
        <w:rPr>
          <w:rFonts w:ascii="Montserrat" w:hAnsi="Montserrat" w:cs="Segoe UI"/>
          <w:color w:val="212121"/>
          <w:lang w:eastAsia="pl-PL"/>
        </w:rPr>
        <w:t xml:space="preserve"> z płyty wiórowej laminowanej gr. 18 mm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393ED145" w14:textId="77777777" w:rsidR="006C0694" w:rsidRPr="00435168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 w:cs="Segoe UI"/>
          <w:color w:val="212121"/>
          <w:lang w:eastAsia="pl-PL"/>
        </w:rPr>
        <w:t>w</w:t>
      </w:r>
      <w:r w:rsidRPr="004571EE">
        <w:rPr>
          <w:rFonts w:ascii="Montserrat" w:hAnsi="Montserrat" w:cs="Segoe UI"/>
          <w:color w:val="212121"/>
          <w:lang w:eastAsia="pl-PL"/>
        </w:rPr>
        <w:t>ieńce górny i dolny z płyty gr. 36 mm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39EF1B35" w14:textId="77777777" w:rsidR="006C0694" w:rsidRPr="00435168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 w:cs="Segoe UI"/>
          <w:color w:val="212121"/>
          <w:lang w:eastAsia="pl-PL"/>
        </w:rPr>
        <w:t>p</w:t>
      </w:r>
      <w:r w:rsidRPr="004571EE">
        <w:rPr>
          <w:rFonts w:ascii="Montserrat" w:hAnsi="Montserrat" w:cs="Segoe UI"/>
          <w:color w:val="212121"/>
          <w:lang w:eastAsia="pl-PL"/>
        </w:rPr>
        <w:t>lecy z płyty HDF wpuszczane w rowek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24F3A39C" w14:textId="77777777" w:rsidR="006C0694" w:rsidRPr="00435168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 w:cs="Segoe UI"/>
          <w:color w:val="212121"/>
          <w:lang w:eastAsia="pl-PL"/>
        </w:rPr>
        <w:t>o</w:t>
      </w:r>
      <w:r w:rsidRPr="004571EE">
        <w:rPr>
          <w:rFonts w:ascii="Montserrat" w:hAnsi="Montserrat" w:cs="Segoe UI"/>
          <w:color w:val="212121"/>
          <w:lang w:eastAsia="pl-PL"/>
        </w:rPr>
        <w:t>brzeża P</w:t>
      </w:r>
      <w:r>
        <w:rPr>
          <w:rFonts w:ascii="Montserrat" w:hAnsi="Montserrat" w:cs="Segoe UI"/>
          <w:color w:val="212121"/>
          <w:lang w:eastAsia="pl-PL"/>
        </w:rPr>
        <w:t>VC</w:t>
      </w:r>
      <w:r w:rsidRPr="004571EE">
        <w:rPr>
          <w:rFonts w:ascii="Montserrat" w:hAnsi="Montserrat" w:cs="Segoe UI"/>
          <w:color w:val="212121"/>
          <w:lang w:eastAsia="pl-PL"/>
        </w:rPr>
        <w:t xml:space="preserve"> min. 2 mm na elementach zewnętrznych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31D86BF8" w14:textId="77777777" w:rsidR="006C0694" w:rsidRPr="00435168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 w:cs="Segoe UI"/>
          <w:color w:val="212121"/>
          <w:lang w:eastAsia="pl-PL"/>
        </w:rPr>
        <w:t>s</w:t>
      </w:r>
      <w:r w:rsidRPr="004571EE">
        <w:rPr>
          <w:rFonts w:ascii="Montserrat" w:hAnsi="Montserrat" w:cs="Segoe UI"/>
          <w:color w:val="212121"/>
          <w:lang w:eastAsia="pl-PL"/>
        </w:rPr>
        <w:t>zafa podzielona na 5 niezależnych skrytek zamykanych indywidualnie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56B2C9D5" w14:textId="77777777" w:rsidR="006C0694" w:rsidRPr="00435168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 w:cs="Segoe UI"/>
          <w:color w:val="212121"/>
          <w:lang w:eastAsia="pl-PL"/>
        </w:rPr>
        <w:t>d</w:t>
      </w:r>
      <w:r w:rsidRPr="004571EE">
        <w:rPr>
          <w:rFonts w:ascii="Montserrat" w:hAnsi="Montserrat" w:cs="Segoe UI"/>
          <w:color w:val="212121"/>
          <w:lang w:eastAsia="pl-PL"/>
        </w:rPr>
        <w:t>rzwi pełne, na zawiasach puszkowych z regulacją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23F5C7D2" w14:textId="77777777" w:rsidR="006C0694" w:rsidRPr="00435168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 w:cs="Segoe UI"/>
          <w:color w:val="212121"/>
          <w:lang w:eastAsia="pl-PL"/>
        </w:rPr>
        <w:t>k</w:t>
      </w:r>
      <w:r w:rsidRPr="004571EE">
        <w:rPr>
          <w:rFonts w:ascii="Montserrat" w:hAnsi="Montserrat" w:cs="Segoe UI"/>
          <w:color w:val="212121"/>
          <w:lang w:eastAsia="pl-PL"/>
        </w:rPr>
        <w:t xml:space="preserve">ażda skrytka wyposażona w zamek </w:t>
      </w:r>
      <w:r w:rsidRPr="00435168">
        <w:rPr>
          <w:rFonts w:ascii="Montserrat" w:hAnsi="Montserrat" w:cs="Segoe UI"/>
          <w:color w:val="212121"/>
          <w:lang w:eastAsia="pl-PL"/>
        </w:rPr>
        <w:t>meblowy indywidualny (kluczowy)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26FF9C28" w14:textId="77777777" w:rsidR="006C0694" w:rsidRPr="00435168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>
        <w:rPr>
          <w:rFonts w:ascii="Montserrat" w:hAnsi="Montserrat" w:cs="Segoe UI"/>
          <w:color w:val="212121"/>
          <w:lang w:eastAsia="pl-PL"/>
        </w:rPr>
        <w:t>k</w:t>
      </w:r>
      <w:r w:rsidRPr="004571EE">
        <w:rPr>
          <w:rFonts w:ascii="Montserrat" w:hAnsi="Montserrat" w:cs="Segoe UI"/>
          <w:color w:val="212121"/>
          <w:lang w:eastAsia="pl-PL"/>
        </w:rPr>
        <w:t>onstrukcja przystosowana do intensywnego użytkowania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37166E58" w14:textId="77777777" w:rsidR="006C0694" w:rsidRDefault="006C0694" w:rsidP="006C0694">
      <w:pPr>
        <w:numPr>
          <w:ilvl w:val="1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</w:rPr>
      </w:pPr>
      <w:r w:rsidRPr="005C7F8B">
        <w:rPr>
          <w:rFonts w:ascii="Montserrat" w:hAnsi="Montserrat"/>
        </w:rPr>
        <w:t>kolorystyka płyty do uzgodnienia na podstawi wzorników oferowanych przez Producenta.</w:t>
      </w:r>
    </w:p>
    <w:p w14:paraId="7293E834" w14:textId="77777777" w:rsidR="006C0694" w:rsidRPr="00E650AD" w:rsidRDefault="006C0694" w:rsidP="006C0694">
      <w:pPr>
        <w:tabs>
          <w:tab w:val="left" w:pos="851"/>
        </w:tabs>
        <w:suppressAutoHyphens w:val="0"/>
        <w:spacing w:after="120"/>
        <w:ind w:left="709"/>
        <w:jc w:val="both"/>
        <w:rPr>
          <w:rFonts w:ascii="Montserrat" w:hAnsi="Montserrat"/>
        </w:rPr>
      </w:pPr>
    </w:p>
    <w:p w14:paraId="2F40029C" w14:textId="77777777" w:rsidR="006C0694" w:rsidRPr="00A64D7B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</w:rPr>
      </w:pPr>
      <w:r>
        <w:rPr>
          <w:rFonts w:ascii="Montserrat" w:hAnsi="Montserrat"/>
          <w:b/>
          <w:bCs/>
          <w:caps/>
        </w:rPr>
        <w:t>19</w:t>
      </w:r>
      <w:r w:rsidRPr="00A64D7B">
        <w:rPr>
          <w:rFonts w:ascii="Montserrat" w:hAnsi="Montserrat"/>
          <w:b/>
          <w:bCs/>
          <w:caps/>
        </w:rPr>
        <w:t xml:space="preserve">. </w:t>
      </w:r>
      <w:r>
        <w:rPr>
          <w:rFonts w:ascii="Montserrat" w:hAnsi="Montserrat"/>
          <w:b/>
        </w:rPr>
        <w:t xml:space="preserve">Stół </w:t>
      </w:r>
      <w:r w:rsidRPr="00A64D7B">
        <w:rPr>
          <w:rFonts w:ascii="Montserrat" w:hAnsi="Montserrat"/>
          <w:b/>
        </w:rPr>
        <w:t>- wymagania:</w:t>
      </w:r>
      <w:r>
        <w:rPr>
          <w:rFonts w:ascii="Montserrat" w:hAnsi="Montserrat"/>
          <w:b/>
        </w:rPr>
        <w:t xml:space="preserve"> </w:t>
      </w:r>
    </w:p>
    <w:p w14:paraId="45B0EDEB" w14:textId="77777777" w:rsidR="006C0694" w:rsidRPr="00300D0E" w:rsidRDefault="006C0694" w:rsidP="006C0694">
      <w:pPr>
        <w:pStyle w:val="Akapitzlist"/>
        <w:numPr>
          <w:ilvl w:val="0"/>
          <w:numId w:val="133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300D0E">
        <w:rPr>
          <w:rFonts w:ascii="Montserrat" w:hAnsi="Montserrat"/>
          <w:bCs/>
        </w:rPr>
        <w:t xml:space="preserve">wymiary całkowite – </w:t>
      </w:r>
      <w:r w:rsidRPr="00300D0E">
        <w:rPr>
          <w:rFonts w:ascii="Montserrat" w:hAnsi="Montserrat"/>
        </w:rPr>
        <w:t xml:space="preserve">długość x szerokość (głębokość) x wysokość [mm]: poniżej </w:t>
      </w:r>
      <w:r>
        <w:rPr>
          <w:rFonts w:ascii="Montserrat" w:hAnsi="Montserrat"/>
        </w:rPr>
        <w:br/>
      </w:r>
      <w:r w:rsidRPr="00300D0E">
        <w:rPr>
          <w:rFonts w:ascii="Montserrat" w:hAnsi="Montserrat"/>
        </w:rPr>
        <w:t>w tabeli;</w:t>
      </w:r>
    </w:p>
    <w:p w14:paraId="2FA422A5" w14:textId="77777777" w:rsidR="006C0694" w:rsidRPr="00300D0E" w:rsidRDefault="006C0694" w:rsidP="006C0694">
      <w:pPr>
        <w:pStyle w:val="Akapitzlist"/>
        <w:numPr>
          <w:ilvl w:val="0"/>
          <w:numId w:val="133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łączna ilość: 1 sztuka;</w:t>
      </w:r>
    </w:p>
    <w:p w14:paraId="46D1D85A" w14:textId="77777777" w:rsidR="006C0694" w:rsidRPr="00300D0E" w:rsidRDefault="006C0694" w:rsidP="006C0694">
      <w:pPr>
        <w:pStyle w:val="Akapitzlist"/>
        <w:numPr>
          <w:ilvl w:val="0"/>
          <w:numId w:val="133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 xml:space="preserve">miejsce ustawienia/montażu: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0"/>
        <w:gridCol w:w="2710"/>
        <w:gridCol w:w="2207"/>
        <w:gridCol w:w="2775"/>
      </w:tblGrid>
      <w:tr w:rsidR="006C0694" w:rsidRPr="00A64D7B" w14:paraId="0A4BA1D0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7B65C85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1" w:type="dxa"/>
            <w:vAlign w:val="center"/>
          </w:tcPr>
          <w:p w14:paraId="0AC29A2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66A18697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3" w:type="dxa"/>
            <w:vAlign w:val="center"/>
          </w:tcPr>
          <w:p w14:paraId="5DB52B5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0F801652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128B64CF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1" w:type="dxa"/>
            <w:vAlign w:val="center"/>
          </w:tcPr>
          <w:p w14:paraId="08A70E2D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0BD797F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317,</w:t>
            </w:r>
            <w:r w:rsidRPr="000C5FA2">
              <w:rPr>
                <w:rFonts w:ascii="Montserrat" w:hAnsi="Montserrat"/>
              </w:rPr>
              <w:t xml:space="preserve"> III piętro, budynek nr 3</w:t>
            </w:r>
          </w:p>
        </w:tc>
        <w:tc>
          <w:tcPr>
            <w:tcW w:w="2843" w:type="dxa"/>
            <w:vAlign w:val="center"/>
          </w:tcPr>
          <w:p w14:paraId="68EC7F84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53E4E709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1000x650x760</w:t>
            </w:r>
          </w:p>
        </w:tc>
      </w:tr>
    </w:tbl>
    <w:p w14:paraId="3FE4F74B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 </w:t>
      </w:r>
    </w:p>
    <w:p w14:paraId="4DEFD83B" w14:textId="77777777" w:rsidR="006C0694" w:rsidRPr="007A31D8" w:rsidRDefault="006C0694" w:rsidP="006C0694">
      <w:pPr>
        <w:pStyle w:val="Akapitzlist"/>
        <w:numPr>
          <w:ilvl w:val="0"/>
          <w:numId w:val="133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7A31D8">
        <w:rPr>
          <w:rFonts w:ascii="Montserrat" w:hAnsi="Montserrat"/>
          <w:bCs/>
        </w:rPr>
        <w:t>opis elementów:</w:t>
      </w:r>
    </w:p>
    <w:p w14:paraId="05471D10" w14:textId="77777777" w:rsidR="006C0694" w:rsidRPr="00300D0E" w:rsidRDefault="006C0694" w:rsidP="006C0694">
      <w:pPr>
        <w:pStyle w:val="Akapitzlist"/>
        <w:numPr>
          <w:ilvl w:val="0"/>
          <w:numId w:val="134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nóżki stalowe malowane proszkowo;</w:t>
      </w:r>
    </w:p>
    <w:p w14:paraId="1432A92F" w14:textId="77777777" w:rsidR="006C0694" w:rsidRPr="00300D0E" w:rsidRDefault="006C0694" w:rsidP="006C0694">
      <w:pPr>
        <w:pStyle w:val="Akapitzlist"/>
        <w:numPr>
          <w:ilvl w:val="0"/>
          <w:numId w:val="134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blat wykonany z płyty wiórowej trójwarstwowej, grubości 18 mm;</w:t>
      </w:r>
    </w:p>
    <w:p w14:paraId="769136A7" w14:textId="77777777" w:rsidR="006C0694" w:rsidRPr="00300D0E" w:rsidRDefault="006C0694" w:rsidP="006C0694">
      <w:pPr>
        <w:pStyle w:val="Akapitzlist"/>
        <w:numPr>
          <w:ilvl w:val="0"/>
          <w:numId w:val="134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kolorystyka płyty do uzgodnienia na podstawie wzorników oferowanych przez Producenta.</w:t>
      </w:r>
    </w:p>
    <w:p w14:paraId="3BEAA8EB" w14:textId="77777777" w:rsidR="006C0694" w:rsidRPr="00A64D7B" w:rsidRDefault="006C0694" w:rsidP="006C0694">
      <w:pPr>
        <w:tabs>
          <w:tab w:val="left" w:pos="851"/>
        </w:tabs>
        <w:suppressAutoHyphens w:val="0"/>
        <w:spacing w:after="120"/>
        <w:ind w:left="644"/>
        <w:jc w:val="both"/>
        <w:rPr>
          <w:rFonts w:ascii="Montserrat" w:hAnsi="Montserrat"/>
        </w:rPr>
      </w:pPr>
    </w:p>
    <w:p w14:paraId="345F09C7" w14:textId="77777777" w:rsidR="006C0694" w:rsidRPr="001405F6" w:rsidRDefault="006C0694" w:rsidP="006C0694">
      <w:pPr>
        <w:suppressAutoHyphens w:val="0"/>
        <w:spacing w:before="100" w:beforeAutospacing="1" w:after="100" w:afterAutospacing="1"/>
        <w:rPr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lastRenderedPageBreak/>
        <w:drawing>
          <wp:inline distT="0" distB="0" distL="0" distR="0" wp14:anchorId="7E1A1097" wp14:editId="48FB612C">
            <wp:extent cx="1947959" cy="1947959"/>
            <wp:effectExtent l="0" t="0" r="0" b="0"/>
            <wp:docPr id="32" name="Obraz 32" descr="C:\Users\APNIEW~1\AppData\Local\Temp\{9E28C11E-4157-4C70-B014-4BBA6D94E712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PNIEW~1\AppData\Local\Temp\{9E28C11E-4157-4C70-B014-4BBA6D94E712}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798" cy="1947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6D8EE" w14:textId="77777777" w:rsidR="006C0694" w:rsidRPr="009303D4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</w:rPr>
      </w:pPr>
      <w:r w:rsidRPr="009303D4">
        <w:rPr>
          <w:rFonts w:ascii="Montserrat" w:hAnsi="Montserrat"/>
          <w:b/>
          <w:bCs/>
          <w:caps/>
        </w:rPr>
        <w:t xml:space="preserve">20. </w:t>
      </w:r>
      <w:r>
        <w:rPr>
          <w:rFonts w:ascii="Montserrat" w:hAnsi="Montserrat"/>
          <w:b/>
        </w:rPr>
        <w:t>Stół konferencyjno-</w:t>
      </w:r>
      <w:r w:rsidRPr="009303D4">
        <w:rPr>
          <w:rFonts w:ascii="Montserrat" w:hAnsi="Montserrat"/>
          <w:b/>
        </w:rPr>
        <w:t>gabinetowy</w:t>
      </w:r>
      <w:r w:rsidRPr="00151563">
        <w:rPr>
          <w:rFonts w:ascii="Montserrat" w:hAnsi="Montserrat"/>
          <w:b/>
        </w:rPr>
        <w:t xml:space="preserve"> –</w:t>
      </w:r>
      <w:r w:rsidRPr="00151563">
        <w:rPr>
          <w:rFonts w:ascii="Montserrat" w:hAnsi="Montserrat"/>
          <w:bCs/>
        </w:rPr>
        <w:t xml:space="preserve"> </w:t>
      </w:r>
      <w:r w:rsidRPr="009303D4">
        <w:rPr>
          <w:rFonts w:ascii="Montserrat" w:hAnsi="Montserrat"/>
          <w:b/>
        </w:rPr>
        <w:t xml:space="preserve">wymagania: </w:t>
      </w:r>
    </w:p>
    <w:p w14:paraId="4ABD00CC" w14:textId="77777777" w:rsidR="006C0694" w:rsidRPr="00300D0E" w:rsidRDefault="006C0694" w:rsidP="006C0694">
      <w:pPr>
        <w:pStyle w:val="Akapitzlist"/>
        <w:numPr>
          <w:ilvl w:val="0"/>
          <w:numId w:val="135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300D0E">
        <w:rPr>
          <w:rFonts w:ascii="Montserrat" w:hAnsi="Montserrat"/>
          <w:bCs/>
        </w:rPr>
        <w:t xml:space="preserve">wymiary całkowite – </w:t>
      </w:r>
      <w:r w:rsidRPr="00300D0E">
        <w:rPr>
          <w:rFonts w:ascii="Montserrat" w:hAnsi="Montserrat"/>
        </w:rPr>
        <w:t xml:space="preserve">długość x szerokość (głębokość) x wysokość [mm]: poniżej </w:t>
      </w:r>
      <w:r>
        <w:rPr>
          <w:rFonts w:ascii="Montserrat" w:hAnsi="Montserrat"/>
        </w:rPr>
        <w:br/>
      </w:r>
      <w:r w:rsidRPr="00300D0E">
        <w:rPr>
          <w:rFonts w:ascii="Montserrat" w:hAnsi="Montserrat"/>
        </w:rPr>
        <w:t xml:space="preserve">w tabeli </w:t>
      </w:r>
    </w:p>
    <w:p w14:paraId="4FD45FE2" w14:textId="77777777" w:rsidR="006C0694" w:rsidRPr="00300D0E" w:rsidRDefault="006C0694" w:rsidP="006C0694">
      <w:pPr>
        <w:pStyle w:val="Akapitzlist"/>
        <w:numPr>
          <w:ilvl w:val="0"/>
          <w:numId w:val="135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łączna ilość: 3 sztuki</w:t>
      </w:r>
    </w:p>
    <w:p w14:paraId="216F4FC6" w14:textId="77777777" w:rsidR="006C0694" w:rsidRPr="00300D0E" w:rsidRDefault="006C0694" w:rsidP="006C0694">
      <w:pPr>
        <w:pStyle w:val="Akapitzlist"/>
        <w:numPr>
          <w:ilvl w:val="0"/>
          <w:numId w:val="135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 xml:space="preserve">miejsce ustawienia/montażu: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709"/>
        <w:gridCol w:w="2207"/>
        <w:gridCol w:w="2777"/>
      </w:tblGrid>
      <w:tr w:rsidR="006C0694" w:rsidRPr="00A64D7B" w14:paraId="60792A1B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46541D45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1" w:type="dxa"/>
            <w:vAlign w:val="center"/>
          </w:tcPr>
          <w:p w14:paraId="23F3BEB4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58E7C2AD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3" w:type="dxa"/>
            <w:vAlign w:val="center"/>
          </w:tcPr>
          <w:p w14:paraId="4E24450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6AB64324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235144B9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1" w:type="dxa"/>
            <w:vAlign w:val="center"/>
          </w:tcPr>
          <w:p w14:paraId="7FC62ACB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gabinet biurowy</w:t>
            </w:r>
          </w:p>
        </w:tc>
        <w:tc>
          <w:tcPr>
            <w:tcW w:w="2230" w:type="dxa"/>
            <w:vAlign w:val="center"/>
          </w:tcPr>
          <w:p w14:paraId="7064B9C9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1.03, I piętro, budynek nr 5</w:t>
            </w:r>
          </w:p>
        </w:tc>
        <w:tc>
          <w:tcPr>
            <w:tcW w:w="2843" w:type="dxa"/>
            <w:vAlign w:val="center"/>
          </w:tcPr>
          <w:p w14:paraId="63384097" w14:textId="77777777" w:rsidR="006C0694" w:rsidRPr="009303D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9303D4">
              <w:rPr>
                <w:rFonts w:ascii="Montserrat" w:hAnsi="Montserrat"/>
                <w:bCs/>
              </w:rPr>
              <w:t>1 szt.</w:t>
            </w:r>
          </w:p>
          <w:p w14:paraId="0012C257" w14:textId="77777777" w:rsidR="006C0694" w:rsidRPr="009303D4" w:rsidRDefault="006C0694" w:rsidP="00A87ED0">
            <w:pPr>
              <w:jc w:val="center"/>
              <w:rPr>
                <w:rFonts w:ascii="Montserrat" w:hAnsi="Montserrat"/>
              </w:rPr>
            </w:pPr>
            <w:r w:rsidRPr="009303D4">
              <w:rPr>
                <w:rFonts w:ascii="Montserrat" w:hAnsi="Montserrat"/>
              </w:rPr>
              <w:t>2000x850x760</w:t>
            </w:r>
          </w:p>
        </w:tc>
      </w:tr>
      <w:tr w:rsidR="006C0694" w:rsidRPr="00A64D7B" w14:paraId="1E663B89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6D3ABD7A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2.</w:t>
            </w:r>
          </w:p>
        </w:tc>
        <w:tc>
          <w:tcPr>
            <w:tcW w:w="2791" w:type="dxa"/>
            <w:vAlign w:val="center"/>
          </w:tcPr>
          <w:p w14:paraId="0183F366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gabinet biurowy</w:t>
            </w:r>
          </w:p>
        </w:tc>
        <w:tc>
          <w:tcPr>
            <w:tcW w:w="2230" w:type="dxa"/>
            <w:vAlign w:val="center"/>
          </w:tcPr>
          <w:p w14:paraId="3E1D501E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1.05, I piętro, budynek nr 5</w:t>
            </w:r>
          </w:p>
        </w:tc>
        <w:tc>
          <w:tcPr>
            <w:tcW w:w="2843" w:type="dxa"/>
            <w:vAlign w:val="center"/>
          </w:tcPr>
          <w:p w14:paraId="0597745B" w14:textId="77777777" w:rsidR="006C0694" w:rsidRPr="009303D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9303D4">
              <w:rPr>
                <w:rFonts w:ascii="Montserrat" w:hAnsi="Montserrat"/>
                <w:bCs/>
              </w:rPr>
              <w:t xml:space="preserve">1 szt. </w:t>
            </w:r>
          </w:p>
          <w:p w14:paraId="1E5783C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</w:rPr>
              <w:t>18</w:t>
            </w:r>
            <w:r w:rsidRPr="009303D4">
              <w:rPr>
                <w:rFonts w:ascii="Montserrat" w:hAnsi="Montserrat"/>
              </w:rPr>
              <w:t>00x850x760</w:t>
            </w:r>
          </w:p>
        </w:tc>
      </w:tr>
      <w:tr w:rsidR="006C0694" w:rsidRPr="00A64D7B" w14:paraId="1BF59730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5306C7FE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3.</w:t>
            </w:r>
          </w:p>
        </w:tc>
        <w:tc>
          <w:tcPr>
            <w:tcW w:w="2791" w:type="dxa"/>
            <w:vAlign w:val="center"/>
          </w:tcPr>
          <w:p w14:paraId="46333137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gabinet biurowy</w:t>
            </w:r>
          </w:p>
        </w:tc>
        <w:tc>
          <w:tcPr>
            <w:tcW w:w="2230" w:type="dxa"/>
            <w:vAlign w:val="center"/>
          </w:tcPr>
          <w:p w14:paraId="34F3F1EF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1. 06, I piętro, budynek nr 5</w:t>
            </w:r>
          </w:p>
        </w:tc>
        <w:tc>
          <w:tcPr>
            <w:tcW w:w="2843" w:type="dxa"/>
            <w:vAlign w:val="center"/>
          </w:tcPr>
          <w:p w14:paraId="0D952755" w14:textId="77777777" w:rsidR="006C0694" w:rsidRPr="009303D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9303D4">
              <w:rPr>
                <w:rFonts w:ascii="Montserrat" w:hAnsi="Montserrat"/>
                <w:bCs/>
              </w:rPr>
              <w:t xml:space="preserve">1 szt. </w:t>
            </w:r>
          </w:p>
          <w:p w14:paraId="2E12A2A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</w:rPr>
              <w:t>18</w:t>
            </w:r>
            <w:r w:rsidRPr="009303D4">
              <w:rPr>
                <w:rFonts w:ascii="Montserrat" w:hAnsi="Montserrat"/>
              </w:rPr>
              <w:t>00x850x760</w:t>
            </w:r>
          </w:p>
        </w:tc>
      </w:tr>
    </w:tbl>
    <w:p w14:paraId="37B5D5B8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 </w:t>
      </w:r>
    </w:p>
    <w:p w14:paraId="55D4C00B" w14:textId="77777777" w:rsidR="006C0694" w:rsidRPr="00300D0E" w:rsidRDefault="006C0694" w:rsidP="006C0694">
      <w:pPr>
        <w:pStyle w:val="Akapitzlist"/>
        <w:numPr>
          <w:ilvl w:val="0"/>
          <w:numId w:val="135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300D0E">
        <w:rPr>
          <w:rFonts w:ascii="Montserrat" w:hAnsi="Montserrat"/>
          <w:bCs/>
        </w:rPr>
        <w:t>opis elementów:</w:t>
      </w:r>
    </w:p>
    <w:p w14:paraId="5DD85BC8" w14:textId="77777777" w:rsidR="006C0694" w:rsidRPr="00300D0E" w:rsidRDefault="006C0694" w:rsidP="006C0694">
      <w:pPr>
        <w:pStyle w:val="Akapitzlist"/>
        <w:numPr>
          <w:ilvl w:val="0"/>
          <w:numId w:val="13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nóżki stalowe malowane proszkowo;</w:t>
      </w:r>
    </w:p>
    <w:p w14:paraId="5045F62D" w14:textId="77777777" w:rsidR="006C0694" w:rsidRPr="00300D0E" w:rsidRDefault="006C0694" w:rsidP="006C0694">
      <w:pPr>
        <w:pStyle w:val="Akapitzlist"/>
        <w:numPr>
          <w:ilvl w:val="0"/>
          <w:numId w:val="13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blat wykonany z płyty wiórowej, trójwarstwowej, grubości 18 mm;</w:t>
      </w:r>
    </w:p>
    <w:p w14:paraId="2701F31E" w14:textId="77777777" w:rsidR="006C0694" w:rsidRPr="00300D0E" w:rsidRDefault="006C0694" w:rsidP="006C0694">
      <w:pPr>
        <w:pStyle w:val="Akapitzlist"/>
        <w:numPr>
          <w:ilvl w:val="0"/>
          <w:numId w:val="136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kolorystyka płyty do uzgodnienia na podstawie wzorników oferowanych przez Producenta.</w:t>
      </w:r>
    </w:p>
    <w:p w14:paraId="10D8866A" w14:textId="77777777" w:rsidR="006C0694" w:rsidRPr="009303D4" w:rsidRDefault="006C0694" w:rsidP="006C0694">
      <w:pPr>
        <w:pStyle w:val="NormalnyWeb"/>
        <w:rPr>
          <w:sz w:val="24"/>
          <w:szCs w:val="24"/>
          <w:lang w:eastAsia="pl-PL"/>
        </w:rPr>
      </w:pPr>
      <w:r>
        <w:rPr>
          <w:rFonts w:ascii="Montserrat" w:hAnsi="Montserrat"/>
          <w:color w:val="FF0000"/>
        </w:rPr>
        <w:lastRenderedPageBreak/>
        <w:br/>
      </w:r>
      <w:r>
        <w:rPr>
          <w:noProof/>
          <w:sz w:val="24"/>
          <w:szCs w:val="24"/>
          <w:lang w:eastAsia="pl-PL"/>
        </w:rPr>
        <w:drawing>
          <wp:inline distT="0" distB="0" distL="0" distR="0" wp14:anchorId="6ECBB99C" wp14:editId="189C93B4">
            <wp:extent cx="2759103" cy="1845604"/>
            <wp:effectExtent l="0" t="0" r="3175" b="2540"/>
            <wp:docPr id="1" name="Obraz 1" descr="C:\Users\apniewska\Desktop\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niewska\Desktop\image0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425" cy="1864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9530B" w14:textId="77777777" w:rsidR="006C0694" w:rsidRPr="007D78BA" w:rsidRDefault="006C0694" w:rsidP="006C0694">
      <w:pPr>
        <w:tabs>
          <w:tab w:val="left" w:pos="851"/>
        </w:tabs>
        <w:suppressAutoHyphens w:val="0"/>
        <w:spacing w:after="120"/>
        <w:ind w:left="927"/>
        <w:jc w:val="both"/>
        <w:rPr>
          <w:rFonts w:ascii="Montserrat" w:hAnsi="Montserrat"/>
          <w:color w:val="FF0000"/>
        </w:rPr>
      </w:pPr>
    </w:p>
    <w:p w14:paraId="43E3B239" w14:textId="77777777" w:rsidR="006C0694" w:rsidRPr="00A64D7B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</w:rPr>
      </w:pPr>
      <w:r>
        <w:rPr>
          <w:rFonts w:ascii="Montserrat" w:hAnsi="Montserrat"/>
          <w:b/>
          <w:bCs/>
          <w:caps/>
        </w:rPr>
        <w:t>21</w:t>
      </w:r>
      <w:r w:rsidRPr="00A64D7B">
        <w:rPr>
          <w:rFonts w:ascii="Montserrat" w:hAnsi="Montserrat"/>
          <w:b/>
          <w:bCs/>
          <w:caps/>
        </w:rPr>
        <w:t xml:space="preserve">. </w:t>
      </w:r>
      <w:r>
        <w:rPr>
          <w:rFonts w:ascii="Montserrat" w:hAnsi="Montserrat"/>
          <w:b/>
        </w:rPr>
        <w:t xml:space="preserve">Stolik kwadratowy </w:t>
      </w:r>
      <w:r w:rsidRPr="00A64D7B">
        <w:rPr>
          <w:rFonts w:ascii="Montserrat" w:hAnsi="Montserrat"/>
          <w:bCs/>
        </w:rPr>
        <w:t xml:space="preserve">– </w:t>
      </w:r>
      <w:r w:rsidRPr="00A64D7B">
        <w:rPr>
          <w:rFonts w:ascii="Montserrat" w:hAnsi="Montserrat"/>
          <w:b/>
        </w:rPr>
        <w:t>wymagania:</w:t>
      </w:r>
      <w:r>
        <w:rPr>
          <w:rFonts w:ascii="Montserrat" w:hAnsi="Montserrat"/>
          <w:b/>
        </w:rPr>
        <w:t xml:space="preserve"> </w:t>
      </w:r>
    </w:p>
    <w:p w14:paraId="11391DC2" w14:textId="77777777" w:rsidR="006C0694" w:rsidRPr="00300D0E" w:rsidRDefault="006C0694" w:rsidP="006C0694">
      <w:pPr>
        <w:pStyle w:val="Akapitzlist"/>
        <w:numPr>
          <w:ilvl w:val="0"/>
          <w:numId w:val="137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300D0E">
        <w:rPr>
          <w:rFonts w:ascii="Montserrat" w:hAnsi="Montserrat"/>
          <w:bCs/>
        </w:rPr>
        <w:t xml:space="preserve">wymiary całkowite – </w:t>
      </w:r>
      <w:r w:rsidRPr="00300D0E">
        <w:rPr>
          <w:rFonts w:ascii="Montserrat" w:hAnsi="Montserrat"/>
        </w:rPr>
        <w:t xml:space="preserve">długość x szerokość (głębokość) x wysokość [mm]: poniżej </w:t>
      </w:r>
      <w:r>
        <w:rPr>
          <w:rFonts w:ascii="Montserrat" w:hAnsi="Montserrat"/>
        </w:rPr>
        <w:br/>
      </w:r>
      <w:r w:rsidRPr="00300D0E">
        <w:rPr>
          <w:rFonts w:ascii="Montserrat" w:hAnsi="Montserrat"/>
        </w:rPr>
        <w:t xml:space="preserve">w tabeli; </w:t>
      </w:r>
    </w:p>
    <w:p w14:paraId="57376847" w14:textId="77777777" w:rsidR="006C0694" w:rsidRPr="00300D0E" w:rsidRDefault="006C0694" w:rsidP="006C0694">
      <w:pPr>
        <w:pStyle w:val="Akapitzlist"/>
        <w:numPr>
          <w:ilvl w:val="0"/>
          <w:numId w:val="137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łączna ilość: 2 sztuki;</w:t>
      </w:r>
    </w:p>
    <w:p w14:paraId="03A84C9B" w14:textId="77777777" w:rsidR="006C0694" w:rsidRPr="00300D0E" w:rsidRDefault="006C0694" w:rsidP="006C0694">
      <w:pPr>
        <w:pStyle w:val="Akapitzlist"/>
        <w:numPr>
          <w:ilvl w:val="0"/>
          <w:numId w:val="137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 xml:space="preserve">miejsce ustawienia/montażu: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2712"/>
        <w:gridCol w:w="2207"/>
        <w:gridCol w:w="2772"/>
      </w:tblGrid>
      <w:tr w:rsidR="006C0694" w:rsidRPr="00A64D7B" w14:paraId="1689B248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6A8F7D7E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1" w:type="dxa"/>
            <w:vAlign w:val="center"/>
          </w:tcPr>
          <w:p w14:paraId="1DCE4AE7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0E1C4AA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3" w:type="dxa"/>
            <w:vAlign w:val="center"/>
          </w:tcPr>
          <w:p w14:paraId="6E679345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7B25D72D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3B894382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1" w:type="dxa"/>
            <w:vAlign w:val="center"/>
          </w:tcPr>
          <w:p w14:paraId="1BEF936B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lekarski</w:t>
            </w:r>
          </w:p>
        </w:tc>
        <w:tc>
          <w:tcPr>
            <w:tcW w:w="2230" w:type="dxa"/>
            <w:vAlign w:val="center"/>
          </w:tcPr>
          <w:p w14:paraId="50F72465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17, parter, </w:t>
            </w:r>
            <w:r>
              <w:rPr>
                <w:rFonts w:ascii="Montserrat" w:hAnsi="Montserrat"/>
              </w:rPr>
              <w:br/>
              <w:t>blok operacyjny budynek 3</w:t>
            </w:r>
          </w:p>
        </w:tc>
        <w:tc>
          <w:tcPr>
            <w:tcW w:w="2843" w:type="dxa"/>
            <w:vAlign w:val="center"/>
          </w:tcPr>
          <w:p w14:paraId="343C1D32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szt. </w:t>
            </w:r>
            <w:r>
              <w:rPr>
                <w:rFonts w:ascii="Montserrat" w:hAnsi="Montserrat"/>
                <w:bCs/>
              </w:rPr>
              <w:br/>
              <w:t>700x700x850</w:t>
            </w:r>
          </w:p>
          <w:p w14:paraId="0138CD3A" w14:textId="77777777" w:rsidR="006C0694" w:rsidRPr="00EC0EA6" w:rsidRDefault="006C0694" w:rsidP="00A87ED0">
            <w:pPr>
              <w:jc w:val="center"/>
              <w:rPr>
                <w:rFonts w:ascii="Montserrat" w:hAnsi="Montserrat"/>
                <w:strike/>
              </w:rPr>
            </w:pPr>
          </w:p>
        </w:tc>
      </w:tr>
      <w:tr w:rsidR="006C0694" w:rsidRPr="00A64D7B" w14:paraId="45C07D4B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75BCC086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2.</w:t>
            </w:r>
          </w:p>
        </w:tc>
        <w:tc>
          <w:tcPr>
            <w:tcW w:w="2791" w:type="dxa"/>
            <w:vAlign w:val="center"/>
          </w:tcPr>
          <w:p w14:paraId="6532BEB4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30" w:type="dxa"/>
            <w:vAlign w:val="center"/>
          </w:tcPr>
          <w:p w14:paraId="66CADA20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P7, parter, </w:t>
            </w:r>
            <w:r>
              <w:rPr>
                <w:rFonts w:ascii="Montserrat" w:hAnsi="Montserrat"/>
              </w:rPr>
              <w:br/>
              <w:t>przychodnia,</w:t>
            </w:r>
          </w:p>
          <w:p w14:paraId="0F1EFC8F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8</w:t>
            </w:r>
          </w:p>
        </w:tc>
        <w:tc>
          <w:tcPr>
            <w:tcW w:w="2843" w:type="dxa"/>
            <w:vAlign w:val="center"/>
          </w:tcPr>
          <w:p w14:paraId="32CBA1E3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szt. </w:t>
            </w:r>
            <w:r>
              <w:rPr>
                <w:rFonts w:ascii="Montserrat" w:hAnsi="Montserrat"/>
                <w:bCs/>
              </w:rPr>
              <w:br/>
              <w:t>700x700x850</w:t>
            </w:r>
          </w:p>
          <w:p w14:paraId="490E542F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</w:p>
        </w:tc>
      </w:tr>
    </w:tbl>
    <w:p w14:paraId="04938782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  <w:r w:rsidRPr="00A64D7B">
        <w:rPr>
          <w:rFonts w:ascii="Montserrat" w:hAnsi="Montserrat"/>
        </w:rPr>
        <w:t xml:space="preserve"> </w:t>
      </w:r>
    </w:p>
    <w:p w14:paraId="2AC230DD" w14:textId="77777777" w:rsidR="006C0694" w:rsidRPr="00300D0E" w:rsidRDefault="006C0694" w:rsidP="006C0694">
      <w:pPr>
        <w:pStyle w:val="Akapitzlist"/>
        <w:numPr>
          <w:ilvl w:val="0"/>
          <w:numId w:val="137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300D0E">
        <w:rPr>
          <w:rFonts w:ascii="Montserrat" w:hAnsi="Montserrat"/>
        </w:rPr>
        <w:t xml:space="preserve"> </w:t>
      </w:r>
      <w:r w:rsidRPr="00300D0E">
        <w:rPr>
          <w:rFonts w:ascii="Montserrat" w:hAnsi="Montserrat"/>
          <w:bCs/>
        </w:rPr>
        <w:t>opis elementów:</w:t>
      </w:r>
    </w:p>
    <w:p w14:paraId="76D94F52" w14:textId="77777777" w:rsidR="006C0694" w:rsidRPr="00300D0E" w:rsidRDefault="006C0694" w:rsidP="006C0694">
      <w:pPr>
        <w:pStyle w:val="Akapitzlist"/>
        <w:numPr>
          <w:ilvl w:val="0"/>
          <w:numId w:val="13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noga stalowa malowana proszkowo;</w:t>
      </w:r>
    </w:p>
    <w:p w14:paraId="09C4F01B" w14:textId="77777777" w:rsidR="006C0694" w:rsidRPr="00300D0E" w:rsidRDefault="006C0694" w:rsidP="006C0694">
      <w:pPr>
        <w:pStyle w:val="Akapitzlist"/>
        <w:numPr>
          <w:ilvl w:val="0"/>
          <w:numId w:val="13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blat wykonane z płyty wiórowej, trójwarstwowej, grubości 18 mm;</w:t>
      </w:r>
    </w:p>
    <w:p w14:paraId="633C0443" w14:textId="77777777" w:rsidR="006C0694" w:rsidRPr="00300D0E" w:rsidRDefault="006C0694" w:rsidP="006C0694">
      <w:pPr>
        <w:pStyle w:val="Akapitzlist"/>
        <w:numPr>
          <w:ilvl w:val="0"/>
          <w:numId w:val="13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blat kwadratowy 600*600;</w:t>
      </w:r>
    </w:p>
    <w:p w14:paraId="107C70FC" w14:textId="77777777" w:rsidR="006C0694" w:rsidRPr="00300D0E" w:rsidRDefault="006C0694" w:rsidP="006C0694">
      <w:pPr>
        <w:pStyle w:val="Akapitzlist"/>
        <w:numPr>
          <w:ilvl w:val="0"/>
          <w:numId w:val="13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kolorystyka płyty do uzgodnienia na podstawie wzorników oferowanych przez Producenta.</w:t>
      </w:r>
    </w:p>
    <w:p w14:paraId="11072394" w14:textId="77777777" w:rsidR="006C0694" w:rsidRPr="000B2F66" w:rsidRDefault="006C0694" w:rsidP="006C0694">
      <w:pPr>
        <w:tabs>
          <w:tab w:val="left" w:pos="851"/>
        </w:tabs>
        <w:suppressAutoHyphens w:val="0"/>
        <w:spacing w:after="120"/>
        <w:jc w:val="both"/>
        <w:rPr>
          <w:rFonts w:ascii="Montserrat" w:hAnsi="Montserrat"/>
        </w:rPr>
      </w:pPr>
      <w:r w:rsidRPr="000B2F66">
        <w:rPr>
          <w:rFonts w:ascii="Montserrat" w:hAnsi="Montserrat"/>
          <w:b/>
        </w:rPr>
        <w:br/>
      </w:r>
      <w:r w:rsidRPr="00655D4B">
        <w:rPr>
          <w:rFonts w:ascii="Montserrat" w:hAnsi="Montserrat"/>
          <w:b/>
          <w:bCs/>
          <w:caps/>
        </w:rPr>
        <w:t xml:space="preserve">22. </w:t>
      </w:r>
      <w:r w:rsidRPr="00655D4B">
        <w:rPr>
          <w:rFonts w:ascii="Montserrat" w:hAnsi="Montserrat"/>
          <w:b/>
        </w:rPr>
        <w:t xml:space="preserve">Zabudowa kuchenna </w:t>
      </w:r>
      <w:r w:rsidRPr="00A64D7B">
        <w:rPr>
          <w:rFonts w:ascii="Montserrat" w:hAnsi="Montserrat"/>
          <w:bCs/>
        </w:rPr>
        <w:t xml:space="preserve">– </w:t>
      </w:r>
      <w:r w:rsidRPr="00655D4B">
        <w:rPr>
          <w:rFonts w:ascii="Montserrat" w:hAnsi="Montserrat"/>
          <w:b/>
        </w:rPr>
        <w:t>wymagania:</w:t>
      </w:r>
      <w:r w:rsidRPr="000B2F66">
        <w:rPr>
          <w:rFonts w:ascii="Montserrat" w:hAnsi="Montserrat"/>
          <w:b/>
        </w:rPr>
        <w:t xml:space="preserve"> </w:t>
      </w:r>
    </w:p>
    <w:p w14:paraId="59ECA8CD" w14:textId="77777777" w:rsidR="006C0694" w:rsidRPr="00300D0E" w:rsidRDefault="006C0694" w:rsidP="006C0694">
      <w:pPr>
        <w:pStyle w:val="Akapitzlist"/>
        <w:numPr>
          <w:ilvl w:val="0"/>
          <w:numId w:val="139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300D0E">
        <w:rPr>
          <w:rFonts w:ascii="Montserrat" w:hAnsi="Montserrat"/>
          <w:bCs/>
        </w:rPr>
        <w:t xml:space="preserve">wymiary całkowite – </w:t>
      </w:r>
      <w:r w:rsidRPr="00300D0E">
        <w:rPr>
          <w:rFonts w:ascii="Montserrat" w:hAnsi="Montserrat"/>
        </w:rPr>
        <w:t xml:space="preserve">długość x szerokość (głębokość) x wysokość [mm]: poniżej </w:t>
      </w:r>
      <w:r>
        <w:rPr>
          <w:rFonts w:ascii="Montserrat" w:hAnsi="Montserrat"/>
        </w:rPr>
        <w:br/>
      </w:r>
      <w:r w:rsidRPr="00300D0E">
        <w:rPr>
          <w:rFonts w:ascii="Montserrat" w:hAnsi="Montserrat"/>
        </w:rPr>
        <w:t>w tabeli,</w:t>
      </w:r>
    </w:p>
    <w:p w14:paraId="6714979D" w14:textId="77777777" w:rsidR="006C0694" w:rsidRPr="00300D0E" w:rsidRDefault="006C0694" w:rsidP="006C0694">
      <w:pPr>
        <w:pStyle w:val="Akapitzlist"/>
        <w:numPr>
          <w:ilvl w:val="0"/>
          <w:numId w:val="139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łączna ilość: 1 zestaw</w:t>
      </w:r>
      <w:r>
        <w:rPr>
          <w:rFonts w:ascii="Montserrat" w:hAnsi="Montserrat"/>
        </w:rPr>
        <w:t>;</w:t>
      </w:r>
    </w:p>
    <w:p w14:paraId="1C094565" w14:textId="77777777" w:rsidR="006C0694" w:rsidRDefault="006C0694" w:rsidP="006C0694">
      <w:pPr>
        <w:pStyle w:val="Akapitzlist"/>
        <w:numPr>
          <w:ilvl w:val="0"/>
          <w:numId w:val="139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 xml:space="preserve">miejsce ustawienia/montażu: </w:t>
      </w:r>
    </w:p>
    <w:p w14:paraId="2AB7E1A0" w14:textId="77777777" w:rsidR="006C0694" w:rsidRPr="00300D0E" w:rsidRDefault="006C0694" w:rsidP="006C0694">
      <w:pPr>
        <w:pStyle w:val="Akapitzlist"/>
        <w:tabs>
          <w:tab w:val="left" w:pos="426"/>
        </w:tabs>
        <w:spacing w:after="120"/>
        <w:jc w:val="both"/>
        <w:rPr>
          <w:rFonts w:ascii="Montserrat" w:hAnsi="Montserra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0"/>
        <w:gridCol w:w="2709"/>
        <w:gridCol w:w="2207"/>
        <w:gridCol w:w="2776"/>
      </w:tblGrid>
      <w:tr w:rsidR="006C0694" w:rsidRPr="00A64D7B" w14:paraId="02519EC8" w14:textId="77777777" w:rsidTr="00A87ED0">
        <w:trPr>
          <w:trHeight w:val="405"/>
        </w:trPr>
        <w:tc>
          <w:tcPr>
            <w:tcW w:w="1424" w:type="dxa"/>
            <w:vAlign w:val="center"/>
          </w:tcPr>
          <w:p w14:paraId="6B5777DC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159E30B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70C02882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16DEF45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550ECDB4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10450FF6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lastRenderedPageBreak/>
              <w:t>1.</w:t>
            </w:r>
          </w:p>
        </w:tc>
        <w:tc>
          <w:tcPr>
            <w:tcW w:w="2790" w:type="dxa"/>
            <w:vAlign w:val="center"/>
          </w:tcPr>
          <w:p w14:paraId="448217C7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socjalny</w:t>
            </w:r>
            <w:r w:rsidRPr="00A64D7B">
              <w:rPr>
                <w:rFonts w:ascii="Montserrat" w:hAnsi="Montserrat"/>
              </w:rPr>
              <w:t xml:space="preserve"> </w:t>
            </w:r>
          </w:p>
        </w:tc>
        <w:tc>
          <w:tcPr>
            <w:tcW w:w="2230" w:type="dxa"/>
            <w:vAlign w:val="center"/>
          </w:tcPr>
          <w:p w14:paraId="4DD6FBBE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34, </w:t>
            </w:r>
            <w:r>
              <w:rPr>
                <w:rFonts w:ascii="Montserrat" w:hAnsi="Montserrat"/>
              </w:rPr>
              <w:br/>
              <w:t>Zakład Fizyki Medycznej</w:t>
            </w:r>
            <w:r>
              <w:rPr>
                <w:rFonts w:ascii="Montserrat" w:hAnsi="Montserrat"/>
              </w:rPr>
              <w:br/>
            </w:r>
            <w:r w:rsidRPr="00A64D7B">
              <w:rPr>
                <w:rFonts w:ascii="Montserrat" w:hAnsi="Montserrat"/>
              </w:rPr>
              <w:t xml:space="preserve">budynek nr </w:t>
            </w:r>
            <w:r>
              <w:rPr>
                <w:rFonts w:ascii="Montserrat" w:hAnsi="Montserrat"/>
              </w:rPr>
              <w:t>2</w:t>
            </w:r>
          </w:p>
          <w:p w14:paraId="4B8488AE" w14:textId="77777777" w:rsidR="006C0694" w:rsidRPr="00A64D7B" w:rsidRDefault="006C0694" w:rsidP="00A87ED0">
            <w:pPr>
              <w:ind w:left="360"/>
              <w:jc w:val="center"/>
              <w:rPr>
                <w:rFonts w:ascii="Montserrat" w:hAnsi="Montserrat"/>
              </w:rPr>
            </w:pPr>
          </w:p>
        </w:tc>
        <w:tc>
          <w:tcPr>
            <w:tcW w:w="2842" w:type="dxa"/>
            <w:vAlign w:val="center"/>
          </w:tcPr>
          <w:p w14:paraId="367C613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</w:t>
            </w:r>
            <w:proofErr w:type="spellStart"/>
            <w:r>
              <w:rPr>
                <w:rFonts w:ascii="Montserrat" w:hAnsi="Montserrat"/>
                <w:bCs/>
              </w:rPr>
              <w:t>kpl</w:t>
            </w:r>
            <w:proofErr w:type="spellEnd"/>
            <w:r w:rsidRPr="00A64D7B">
              <w:rPr>
                <w:rFonts w:ascii="Montserrat" w:hAnsi="Montserrat"/>
                <w:bCs/>
              </w:rPr>
              <w:t>.</w:t>
            </w:r>
            <w:r>
              <w:rPr>
                <w:rFonts w:ascii="Montserrat" w:hAnsi="Montserrat"/>
                <w:bCs/>
              </w:rPr>
              <w:t xml:space="preserve"> </w:t>
            </w:r>
          </w:p>
          <w:p w14:paraId="5CA9507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1400x320x40</w:t>
            </w:r>
            <w:r w:rsidRPr="00A64D7B">
              <w:rPr>
                <w:rFonts w:ascii="Montserrat" w:hAnsi="Montserrat"/>
                <w:bCs/>
              </w:rPr>
              <w:t>0</w:t>
            </w:r>
            <w:r>
              <w:rPr>
                <w:rFonts w:ascii="Montserrat" w:hAnsi="Montserrat"/>
                <w:bCs/>
              </w:rPr>
              <w:br/>
              <w:t>szafki wiszące</w:t>
            </w:r>
            <w:r>
              <w:rPr>
                <w:rFonts w:ascii="Montserrat" w:hAnsi="Montserrat"/>
                <w:bCs/>
              </w:rPr>
              <w:br/>
              <w:t xml:space="preserve">+ </w:t>
            </w:r>
            <w:r>
              <w:rPr>
                <w:rFonts w:ascii="Montserrat" w:hAnsi="Montserrat"/>
                <w:bCs/>
              </w:rPr>
              <w:br/>
              <w:t>1kpl</w:t>
            </w:r>
            <w:r w:rsidRPr="00A64D7B">
              <w:rPr>
                <w:rFonts w:ascii="Montserrat" w:hAnsi="Montserrat"/>
                <w:bCs/>
              </w:rPr>
              <w:t>.</w:t>
            </w:r>
            <w:r>
              <w:rPr>
                <w:rFonts w:ascii="Montserrat" w:hAnsi="Montserrat"/>
                <w:bCs/>
              </w:rPr>
              <w:t xml:space="preserve"> </w:t>
            </w:r>
          </w:p>
          <w:p w14:paraId="667FEF5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1400x600x86</w:t>
            </w:r>
            <w:r w:rsidRPr="00A64D7B">
              <w:rPr>
                <w:rFonts w:ascii="Montserrat" w:hAnsi="Montserrat"/>
                <w:bCs/>
              </w:rPr>
              <w:t>0</w:t>
            </w:r>
            <w:r>
              <w:rPr>
                <w:rFonts w:ascii="Montserrat" w:hAnsi="Montserrat"/>
                <w:bCs/>
              </w:rPr>
              <w:br/>
              <w:t>szafki stojące</w:t>
            </w:r>
            <w:r>
              <w:rPr>
                <w:rFonts w:ascii="Montserrat" w:hAnsi="Montserrat"/>
                <w:bCs/>
              </w:rPr>
              <w:br/>
            </w:r>
          </w:p>
        </w:tc>
      </w:tr>
    </w:tbl>
    <w:p w14:paraId="33F64317" w14:textId="77777777" w:rsidR="006C0694" w:rsidRPr="00A64D7B" w:rsidRDefault="006C0694" w:rsidP="006C0694">
      <w:pPr>
        <w:tabs>
          <w:tab w:val="left" w:pos="426"/>
        </w:tabs>
        <w:spacing w:after="120"/>
        <w:ind w:left="720"/>
        <w:jc w:val="both"/>
        <w:rPr>
          <w:rFonts w:ascii="Montserrat" w:hAnsi="Montserrat"/>
          <w:color w:val="FF0000"/>
        </w:rPr>
      </w:pPr>
      <w:r w:rsidRPr="00A64D7B">
        <w:rPr>
          <w:rFonts w:ascii="Montserrat" w:hAnsi="Montserrat"/>
        </w:rPr>
        <w:t xml:space="preserve"> </w:t>
      </w:r>
    </w:p>
    <w:p w14:paraId="097894E3" w14:textId="77777777" w:rsidR="006C0694" w:rsidRPr="003E781A" w:rsidRDefault="006C0694" w:rsidP="006C0694">
      <w:pPr>
        <w:pStyle w:val="Akapitzlist"/>
        <w:numPr>
          <w:ilvl w:val="0"/>
          <w:numId w:val="113"/>
        </w:numPr>
        <w:tabs>
          <w:tab w:val="left" w:pos="426"/>
        </w:tabs>
        <w:spacing w:after="120"/>
        <w:ind w:left="709" w:hanging="283"/>
        <w:contextualSpacing w:val="0"/>
        <w:jc w:val="both"/>
        <w:rPr>
          <w:rFonts w:ascii="Montserrat" w:hAnsi="Montserrat"/>
          <w:bCs/>
        </w:rPr>
      </w:pPr>
      <w:r w:rsidRPr="003E781A">
        <w:rPr>
          <w:rFonts w:ascii="Montserrat" w:hAnsi="Montserrat"/>
          <w:bCs/>
        </w:rPr>
        <w:t>opis elementów:</w:t>
      </w:r>
    </w:p>
    <w:p w14:paraId="71F47F89" w14:textId="77777777" w:rsidR="006C0694" w:rsidRPr="00300D0E" w:rsidRDefault="006C0694" w:rsidP="006C0694">
      <w:pPr>
        <w:pStyle w:val="Akapitzlist"/>
        <w:numPr>
          <w:ilvl w:val="0"/>
          <w:numId w:val="140"/>
        </w:numPr>
        <w:tabs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300D0E">
        <w:rPr>
          <w:rFonts w:ascii="Montserrat" w:hAnsi="Montserrat"/>
        </w:rPr>
        <w:t>zabudowę kuchenną stanowi komplet szafek wiszących i stojących z blatem kuchennym:</w:t>
      </w:r>
    </w:p>
    <w:p w14:paraId="4BCD9804" w14:textId="77777777" w:rsidR="006C0694" w:rsidRDefault="006C0694" w:rsidP="006C0694">
      <w:pPr>
        <w:numPr>
          <w:ilvl w:val="1"/>
          <w:numId w:val="112"/>
        </w:numPr>
        <w:tabs>
          <w:tab w:val="left" w:pos="851"/>
        </w:tabs>
        <w:suppressAutoHyphens w:val="0"/>
        <w:spacing w:after="120"/>
        <w:ind w:hanging="12"/>
        <w:rPr>
          <w:rFonts w:ascii="Montserrat" w:hAnsi="Montserrat"/>
        </w:rPr>
      </w:pPr>
      <w:r w:rsidRPr="00655D4B">
        <w:rPr>
          <w:rFonts w:ascii="Montserrat" w:hAnsi="Montserrat"/>
        </w:rPr>
        <w:t xml:space="preserve">szafka wisząca o wymiarach </w:t>
      </w:r>
      <w:r w:rsidRPr="00655D4B">
        <w:rPr>
          <w:rFonts w:ascii="Montserrat" w:hAnsi="Montserrat"/>
          <w:bCs/>
        </w:rPr>
        <w:t>1000x320x400</w:t>
      </w:r>
      <w:r w:rsidRPr="00655D4B">
        <w:rPr>
          <w:rFonts w:ascii="Montserrat" w:hAnsi="Montserrat"/>
        </w:rPr>
        <w:t xml:space="preserve"> – 1 szt. zamykana, dwudrzwiowa</w:t>
      </w:r>
      <w:r>
        <w:rPr>
          <w:rFonts w:ascii="Montserrat" w:hAnsi="Montserrat"/>
        </w:rPr>
        <w:t>;</w:t>
      </w:r>
    </w:p>
    <w:p w14:paraId="294DA500" w14:textId="77777777" w:rsidR="006C0694" w:rsidRPr="00655D4B" w:rsidRDefault="006C0694" w:rsidP="006C0694">
      <w:pPr>
        <w:numPr>
          <w:ilvl w:val="1"/>
          <w:numId w:val="112"/>
        </w:numPr>
        <w:tabs>
          <w:tab w:val="left" w:pos="851"/>
        </w:tabs>
        <w:suppressAutoHyphens w:val="0"/>
        <w:spacing w:after="120"/>
        <w:ind w:hanging="12"/>
        <w:rPr>
          <w:rFonts w:ascii="Montserrat" w:hAnsi="Montserrat"/>
        </w:rPr>
      </w:pPr>
      <w:r w:rsidRPr="00655D4B">
        <w:rPr>
          <w:rFonts w:ascii="Montserrat" w:hAnsi="Montserrat"/>
        </w:rPr>
        <w:t xml:space="preserve">szafka wisząca o wymiarach </w:t>
      </w:r>
      <w:r w:rsidRPr="00655D4B">
        <w:rPr>
          <w:rFonts w:ascii="Montserrat" w:hAnsi="Montserrat"/>
          <w:bCs/>
        </w:rPr>
        <w:t>400x320x400 – 1 szt. zamykana, jednodrzwiowa</w:t>
      </w:r>
      <w:r>
        <w:rPr>
          <w:rFonts w:ascii="Montserrat" w:hAnsi="Montserrat"/>
          <w:bCs/>
        </w:rPr>
        <w:t>;</w:t>
      </w:r>
    </w:p>
    <w:p w14:paraId="22BFB8C9" w14:textId="77777777" w:rsidR="006C0694" w:rsidRDefault="006C0694" w:rsidP="006C0694">
      <w:pPr>
        <w:numPr>
          <w:ilvl w:val="1"/>
          <w:numId w:val="112"/>
        </w:numPr>
        <w:tabs>
          <w:tab w:val="left" w:pos="851"/>
        </w:tabs>
        <w:suppressAutoHyphens w:val="0"/>
        <w:spacing w:after="120"/>
        <w:ind w:hanging="12"/>
        <w:rPr>
          <w:rFonts w:ascii="Montserrat" w:hAnsi="Montserrat"/>
        </w:rPr>
      </w:pPr>
      <w:r w:rsidRPr="00655D4B">
        <w:rPr>
          <w:rFonts w:ascii="Montserrat" w:hAnsi="Montserrat"/>
        </w:rPr>
        <w:t xml:space="preserve">szafka stojąca o wymiarach </w:t>
      </w:r>
      <w:r w:rsidRPr="00655D4B">
        <w:rPr>
          <w:rFonts w:ascii="Montserrat" w:hAnsi="Montserrat"/>
          <w:bCs/>
        </w:rPr>
        <w:t xml:space="preserve">1000x600x860 </w:t>
      </w:r>
      <w:r w:rsidRPr="00655D4B">
        <w:rPr>
          <w:rFonts w:ascii="Montserrat" w:hAnsi="Montserrat"/>
        </w:rPr>
        <w:t>– 1 szt., zamykana, dwudrzwiowa</w:t>
      </w:r>
      <w:r>
        <w:rPr>
          <w:rFonts w:ascii="Montserrat" w:hAnsi="Montserrat"/>
        </w:rPr>
        <w:t>;</w:t>
      </w:r>
    </w:p>
    <w:p w14:paraId="3020AAF2" w14:textId="77777777" w:rsidR="006C0694" w:rsidRDefault="006C0694" w:rsidP="006C0694">
      <w:pPr>
        <w:numPr>
          <w:ilvl w:val="1"/>
          <w:numId w:val="112"/>
        </w:numPr>
        <w:tabs>
          <w:tab w:val="left" w:pos="1418"/>
        </w:tabs>
        <w:suppressAutoHyphens w:val="0"/>
        <w:spacing w:after="120"/>
        <w:ind w:left="1418" w:hanging="284"/>
        <w:rPr>
          <w:rFonts w:ascii="Montserrat" w:hAnsi="Montserrat"/>
        </w:rPr>
      </w:pPr>
      <w:r w:rsidRPr="00655D4B">
        <w:rPr>
          <w:rFonts w:ascii="Montserrat" w:hAnsi="Montserrat"/>
        </w:rPr>
        <w:t xml:space="preserve">szafka stojąca o wymiarach 400x600x860 – 1 szt. </w:t>
      </w:r>
      <w:r>
        <w:rPr>
          <w:rFonts w:ascii="Montserrat" w:hAnsi="Montserrat"/>
        </w:rPr>
        <w:t>Wyposażona w cztery szuflady;</w:t>
      </w:r>
    </w:p>
    <w:p w14:paraId="704ADB08" w14:textId="77777777" w:rsidR="006C0694" w:rsidRPr="00300D0E" w:rsidRDefault="006C0694" w:rsidP="006C0694">
      <w:pPr>
        <w:pStyle w:val="Akapitzlist"/>
        <w:numPr>
          <w:ilvl w:val="0"/>
          <w:numId w:val="141"/>
        </w:numPr>
        <w:tabs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300D0E">
        <w:rPr>
          <w:rFonts w:ascii="Montserrat" w:hAnsi="Montserrat"/>
        </w:rPr>
        <w:t>wykonane z płyty wiórowej, trójwarstwowej, grubości 18 mm;</w:t>
      </w:r>
    </w:p>
    <w:p w14:paraId="02C1A8F0" w14:textId="77777777" w:rsidR="006C0694" w:rsidRPr="00300D0E" w:rsidRDefault="006C0694" w:rsidP="006C0694">
      <w:pPr>
        <w:pStyle w:val="Akapitzlist"/>
        <w:numPr>
          <w:ilvl w:val="0"/>
          <w:numId w:val="14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wieniec górny i dolny z płyty o grubości 36 mm;</w:t>
      </w:r>
    </w:p>
    <w:p w14:paraId="5A7AA95F" w14:textId="77777777" w:rsidR="006C0694" w:rsidRPr="00300D0E" w:rsidRDefault="006C0694" w:rsidP="006C0694">
      <w:pPr>
        <w:pStyle w:val="Akapitzlist"/>
        <w:numPr>
          <w:ilvl w:val="0"/>
          <w:numId w:val="14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blat kuchenny o długości 1400 x 600 mm;</w:t>
      </w:r>
    </w:p>
    <w:p w14:paraId="2EC08578" w14:textId="77777777" w:rsidR="006C0694" w:rsidRPr="00300D0E" w:rsidRDefault="006C0694" w:rsidP="006C0694">
      <w:pPr>
        <w:pStyle w:val="Akapitzlist"/>
        <w:numPr>
          <w:ilvl w:val="0"/>
          <w:numId w:val="141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300D0E">
        <w:rPr>
          <w:rFonts w:ascii="Montserrat" w:hAnsi="Montserrat"/>
        </w:rPr>
        <w:t>kolorystyka płyty do uzgodnienia na podstawie wzorników oferowanych przez Producenta.</w:t>
      </w:r>
    </w:p>
    <w:p w14:paraId="2ACD22EA" w14:textId="77777777" w:rsidR="006C0694" w:rsidRPr="00B46072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  <w:r>
        <w:rPr>
          <w:rFonts w:ascii="Montserrat" w:hAnsi="Montserrat"/>
          <w:b/>
        </w:rPr>
        <w:br/>
      </w:r>
      <w:r>
        <w:rPr>
          <w:rFonts w:ascii="Montserrat" w:hAnsi="Montserrat"/>
          <w:b/>
        </w:rPr>
        <w:br/>
      </w:r>
      <w:r>
        <w:rPr>
          <w:rFonts w:ascii="Montserrat" w:hAnsi="Montserrat"/>
          <w:b/>
          <w:bCs/>
          <w:caps/>
        </w:rPr>
        <w:t>23</w:t>
      </w:r>
      <w:r w:rsidRPr="00B46072">
        <w:rPr>
          <w:rFonts w:ascii="Montserrat" w:hAnsi="Montserrat"/>
          <w:b/>
          <w:bCs/>
          <w:caps/>
        </w:rPr>
        <w:t xml:space="preserve">. </w:t>
      </w:r>
      <w:r>
        <w:rPr>
          <w:rFonts w:ascii="Montserrat" w:hAnsi="Montserrat"/>
          <w:b/>
        </w:rPr>
        <w:t>L</w:t>
      </w:r>
      <w:r w:rsidRPr="00B46072">
        <w:rPr>
          <w:rFonts w:ascii="Montserrat" w:hAnsi="Montserrat"/>
          <w:b/>
        </w:rPr>
        <w:t>ada</w:t>
      </w:r>
      <w:r>
        <w:rPr>
          <w:rFonts w:ascii="Montserrat" w:hAnsi="Montserrat"/>
          <w:b/>
        </w:rPr>
        <w:t xml:space="preserve"> recepcyjna/zabudowa pielęgniarska </w:t>
      </w:r>
      <w:r w:rsidRPr="00B46072">
        <w:rPr>
          <w:rFonts w:ascii="Montserrat" w:hAnsi="Montserrat"/>
          <w:b/>
        </w:rPr>
        <w:t>– wymagania:</w:t>
      </w:r>
    </w:p>
    <w:p w14:paraId="1AC12814" w14:textId="77777777" w:rsidR="006C0694" w:rsidRPr="00300D0E" w:rsidRDefault="006C0694" w:rsidP="006C0694">
      <w:pPr>
        <w:pStyle w:val="Akapitzlist"/>
        <w:numPr>
          <w:ilvl w:val="0"/>
          <w:numId w:val="142"/>
        </w:numPr>
        <w:shd w:val="clear" w:color="auto" w:fill="FFFFFF"/>
        <w:suppressAutoHyphens w:val="0"/>
        <w:contextualSpacing w:val="0"/>
        <w:rPr>
          <w:rFonts w:ascii="Montserrat" w:hAnsi="Montserrat" w:cs="Segoe UI"/>
          <w:color w:val="212121"/>
          <w:sz w:val="22"/>
          <w:szCs w:val="22"/>
          <w:lang w:eastAsia="pl-PL"/>
        </w:rPr>
      </w:pPr>
      <w:r w:rsidRPr="00300D0E">
        <w:rPr>
          <w:rFonts w:ascii="Montserrat" w:hAnsi="Montserrat"/>
          <w:bCs/>
        </w:rPr>
        <w:t xml:space="preserve">wymiary całkowite – szerokość x głębokość x wysokość [mm]: </w:t>
      </w:r>
      <w:r w:rsidRPr="00300D0E">
        <w:rPr>
          <w:rFonts w:ascii="Montserrat" w:hAnsi="Montserrat"/>
        </w:rPr>
        <w:t xml:space="preserve">poniżej </w:t>
      </w:r>
      <w:r w:rsidRPr="00300D0E">
        <w:rPr>
          <w:rFonts w:ascii="Montserrat" w:hAnsi="Montserrat"/>
        </w:rPr>
        <w:br/>
        <w:t>w tabeli;</w:t>
      </w:r>
    </w:p>
    <w:p w14:paraId="7F2B3C29" w14:textId="77777777" w:rsidR="006C0694" w:rsidRPr="00300D0E" w:rsidRDefault="006C0694" w:rsidP="006C0694">
      <w:pPr>
        <w:pStyle w:val="Akapitzlist"/>
        <w:numPr>
          <w:ilvl w:val="0"/>
          <w:numId w:val="142"/>
        </w:numPr>
        <w:shd w:val="clear" w:color="auto" w:fill="FFFFFF"/>
        <w:suppressAutoHyphens w:val="0"/>
        <w:contextualSpacing w:val="0"/>
        <w:rPr>
          <w:rFonts w:ascii="Montserrat" w:hAnsi="Montserrat" w:cs="Segoe UI"/>
          <w:color w:val="212121"/>
          <w:sz w:val="22"/>
          <w:szCs w:val="22"/>
          <w:lang w:eastAsia="pl-PL"/>
        </w:rPr>
      </w:pPr>
      <w:r w:rsidRPr="00300D0E">
        <w:rPr>
          <w:rFonts w:ascii="Montserrat" w:hAnsi="Montserrat"/>
          <w:bCs/>
        </w:rPr>
        <w:t>łączna ilość: 2 sztuki;</w:t>
      </w:r>
    </w:p>
    <w:p w14:paraId="38AFFA3D" w14:textId="77777777" w:rsidR="006C0694" w:rsidRPr="00300D0E" w:rsidRDefault="006C0694" w:rsidP="006C0694">
      <w:pPr>
        <w:pStyle w:val="Akapitzlist"/>
        <w:numPr>
          <w:ilvl w:val="0"/>
          <w:numId w:val="142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300D0E">
        <w:rPr>
          <w:rFonts w:ascii="Montserrat" w:hAnsi="Montserrat"/>
        </w:rPr>
        <w:t xml:space="preserve">miejsce ustawienia/montażu: </w:t>
      </w:r>
    </w:p>
    <w:p w14:paraId="521FCE0D" w14:textId="77777777" w:rsidR="006C0694" w:rsidRPr="00A64D7B" w:rsidRDefault="006C0694" w:rsidP="006C0694">
      <w:pPr>
        <w:tabs>
          <w:tab w:val="left" w:pos="426"/>
        </w:tabs>
        <w:spacing w:after="120"/>
        <w:ind w:left="1440"/>
        <w:jc w:val="both"/>
        <w:rPr>
          <w:rFonts w:ascii="Montserrat" w:hAnsi="Montserrat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2790"/>
        <w:gridCol w:w="2230"/>
        <w:gridCol w:w="2842"/>
      </w:tblGrid>
      <w:tr w:rsidR="006C0694" w:rsidRPr="00A64D7B" w14:paraId="472CB970" w14:textId="77777777" w:rsidTr="00A87ED0">
        <w:trPr>
          <w:trHeight w:val="405"/>
          <w:jc w:val="center"/>
        </w:trPr>
        <w:tc>
          <w:tcPr>
            <w:tcW w:w="750" w:type="dxa"/>
            <w:vAlign w:val="center"/>
          </w:tcPr>
          <w:p w14:paraId="2930A509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0" w:type="dxa"/>
            <w:vAlign w:val="center"/>
          </w:tcPr>
          <w:p w14:paraId="4A381BB7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658C2654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2" w:type="dxa"/>
            <w:vAlign w:val="center"/>
          </w:tcPr>
          <w:p w14:paraId="4CA73F1A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6F03212D" w14:textId="77777777" w:rsidTr="00A87ED0">
        <w:trPr>
          <w:trHeight w:val="1058"/>
          <w:jc w:val="center"/>
        </w:trPr>
        <w:tc>
          <w:tcPr>
            <w:tcW w:w="750" w:type="dxa"/>
            <w:vAlign w:val="center"/>
          </w:tcPr>
          <w:p w14:paraId="19D2D43B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0" w:type="dxa"/>
            <w:vAlign w:val="center"/>
          </w:tcPr>
          <w:p w14:paraId="4824AD68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punkt</w:t>
            </w:r>
            <w:r w:rsidRPr="00A64D7B">
              <w:rPr>
                <w:rFonts w:ascii="Montserrat" w:hAnsi="Montserrat"/>
              </w:rPr>
              <w:t xml:space="preserve"> pielęgniarsk</w:t>
            </w:r>
            <w:r>
              <w:rPr>
                <w:rFonts w:ascii="Montserrat" w:hAnsi="Montserrat"/>
              </w:rPr>
              <w:t>i</w:t>
            </w:r>
          </w:p>
        </w:tc>
        <w:tc>
          <w:tcPr>
            <w:tcW w:w="2230" w:type="dxa"/>
            <w:vAlign w:val="center"/>
          </w:tcPr>
          <w:p w14:paraId="421D3DAE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112</w:t>
            </w:r>
            <w:r w:rsidRPr="00A64D7B">
              <w:rPr>
                <w:rFonts w:ascii="Montserrat" w:hAnsi="Montserrat"/>
              </w:rPr>
              <w:t>,</w:t>
            </w:r>
            <w:r>
              <w:rPr>
                <w:rFonts w:ascii="Montserrat" w:hAnsi="Montserrat"/>
              </w:rPr>
              <w:t xml:space="preserve"> </w:t>
            </w:r>
            <w:r w:rsidRPr="00A64D7B">
              <w:rPr>
                <w:rFonts w:ascii="Montserrat" w:hAnsi="Montserrat"/>
              </w:rPr>
              <w:t xml:space="preserve">I piętro, </w:t>
            </w:r>
            <w:r>
              <w:rPr>
                <w:rFonts w:ascii="Montserrat" w:hAnsi="Montserrat"/>
              </w:rPr>
              <w:br/>
            </w:r>
            <w:r w:rsidRPr="00A64D7B">
              <w:rPr>
                <w:rFonts w:ascii="Montserrat" w:hAnsi="Montserrat"/>
              </w:rPr>
              <w:t>budynek nr 3</w:t>
            </w:r>
          </w:p>
        </w:tc>
        <w:tc>
          <w:tcPr>
            <w:tcW w:w="2842" w:type="dxa"/>
            <w:vAlign w:val="center"/>
          </w:tcPr>
          <w:p w14:paraId="76D4205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42E890AD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170</w:t>
            </w:r>
            <w:r w:rsidRPr="00A64D7B">
              <w:rPr>
                <w:rFonts w:ascii="Montserrat" w:hAnsi="Montserrat"/>
                <w:bCs/>
              </w:rPr>
              <w:t>0x</w:t>
            </w:r>
            <w:r>
              <w:rPr>
                <w:rFonts w:ascii="Montserrat" w:hAnsi="Montserrat"/>
                <w:bCs/>
              </w:rPr>
              <w:t>800x1700</w:t>
            </w:r>
          </w:p>
        </w:tc>
      </w:tr>
      <w:tr w:rsidR="006C0694" w:rsidRPr="00A64D7B" w14:paraId="1529114D" w14:textId="77777777" w:rsidTr="00A87ED0">
        <w:trPr>
          <w:trHeight w:val="1058"/>
          <w:jc w:val="center"/>
        </w:trPr>
        <w:tc>
          <w:tcPr>
            <w:tcW w:w="750" w:type="dxa"/>
            <w:vAlign w:val="center"/>
          </w:tcPr>
          <w:p w14:paraId="661C9D8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2.</w:t>
            </w:r>
          </w:p>
        </w:tc>
        <w:tc>
          <w:tcPr>
            <w:tcW w:w="2790" w:type="dxa"/>
            <w:vAlign w:val="center"/>
          </w:tcPr>
          <w:p w14:paraId="72D335E7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recepcja</w:t>
            </w:r>
          </w:p>
        </w:tc>
        <w:tc>
          <w:tcPr>
            <w:tcW w:w="2230" w:type="dxa"/>
            <w:vAlign w:val="center"/>
          </w:tcPr>
          <w:p w14:paraId="2BC7C92B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113, parter, </w:t>
            </w:r>
          </w:p>
          <w:p w14:paraId="2A7D3FFA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10</w:t>
            </w:r>
            <w:r>
              <w:rPr>
                <w:rFonts w:ascii="Montserrat" w:hAnsi="Montserrat"/>
              </w:rPr>
              <w:br/>
              <w:t>ORO</w:t>
            </w:r>
          </w:p>
        </w:tc>
        <w:tc>
          <w:tcPr>
            <w:tcW w:w="2842" w:type="dxa"/>
            <w:vAlign w:val="center"/>
          </w:tcPr>
          <w:p w14:paraId="220C2CF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A64D7B">
              <w:rPr>
                <w:rFonts w:ascii="Montserrat" w:hAnsi="Montserrat"/>
                <w:bCs/>
              </w:rPr>
              <w:t>1 szt.</w:t>
            </w:r>
          </w:p>
          <w:p w14:paraId="4826D794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2600x800x110</w:t>
            </w:r>
            <w:r w:rsidRPr="00A64D7B">
              <w:rPr>
                <w:rFonts w:ascii="Montserrat" w:hAnsi="Montserrat"/>
                <w:bCs/>
              </w:rPr>
              <w:t>0</w:t>
            </w:r>
          </w:p>
        </w:tc>
      </w:tr>
    </w:tbl>
    <w:p w14:paraId="638963DA" w14:textId="77777777" w:rsidR="006C0694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</w:p>
    <w:p w14:paraId="28C89AD5" w14:textId="77777777" w:rsidR="006C0694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</w:p>
    <w:p w14:paraId="32E8A1CA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</w:p>
    <w:p w14:paraId="21939601" w14:textId="77777777" w:rsidR="006C0694" w:rsidRPr="00300D0E" w:rsidRDefault="006C0694" w:rsidP="006C0694">
      <w:pPr>
        <w:pStyle w:val="Akapitzlist"/>
        <w:numPr>
          <w:ilvl w:val="0"/>
          <w:numId w:val="142"/>
        </w:numPr>
        <w:tabs>
          <w:tab w:val="left" w:pos="426"/>
        </w:tabs>
        <w:contextualSpacing w:val="0"/>
        <w:jc w:val="both"/>
        <w:rPr>
          <w:rFonts w:ascii="Montserrat" w:hAnsi="Montserrat"/>
          <w:bCs/>
          <w:caps/>
        </w:rPr>
      </w:pPr>
      <w:r w:rsidRPr="00300D0E">
        <w:rPr>
          <w:rFonts w:ascii="Montserrat" w:hAnsi="Montserrat"/>
          <w:bCs/>
        </w:rPr>
        <w:t>opis elementów:</w:t>
      </w:r>
    </w:p>
    <w:p w14:paraId="35EE731D" w14:textId="77777777" w:rsidR="006C0694" w:rsidRPr="00A64D7B" w:rsidRDefault="006C0694" w:rsidP="006C0694">
      <w:pPr>
        <w:tabs>
          <w:tab w:val="left" w:pos="426"/>
        </w:tabs>
        <w:ind w:left="1440"/>
        <w:jc w:val="both"/>
        <w:rPr>
          <w:rFonts w:ascii="Montserrat" w:hAnsi="Montserrat"/>
          <w:bCs/>
          <w:caps/>
        </w:rPr>
      </w:pPr>
    </w:p>
    <w:p w14:paraId="17C2F5B5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/>
          <w:b/>
        </w:rPr>
        <w:lastRenderedPageBreak/>
        <w:t>ladę - zabudowę pielęgniarską stanowi</w:t>
      </w:r>
      <w:r w:rsidRPr="00537BEB">
        <w:rPr>
          <w:rFonts w:ascii="Montserrat" w:hAnsi="Montserrat"/>
        </w:rPr>
        <w:t xml:space="preserve">: </w:t>
      </w:r>
      <w:r w:rsidRPr="00537BEB">
        <w:rPr>
          <w:rFonts w:ascii="Montserrat" w:hAnsi="Montserrat" w:cs="Segoe UI"/>
          <w:color w:val="212121"/>
          <w:lang w:eastAsia="pl-PL"/>
        </w:rPr>
        <w:t>lada główna 1700 × 700 mm</w:t>
      </w:r>
      <w:r w:rsidRPr="00537BEB">
        <w:rPr>
          <w:rFonts w:ascii="Montserrat" w:hAnsi="Montserrat"/>
        </w:rPr>
        <w:t xml:space="preserve">, </w:t>
      </w:r>
      <w:r w:rsidRPr="00537BEB">
        <w:rPr>
          <w:rFonts w:ascii="Montserrat" w:hAnsi="Montserrat" w:cs="Segoe UI"/>
          <w:color w:val="212121"/>
          <w:lang w:eastAsia="pl-PL"/>
        </w:rPr>
        <w:t>pomocnik boczny 1000 × 400 mm</w:t>
      </w:r>
      <w:r w:rsidRPr="00537BEB">
        <w:rPr>
          <w:rFonts w:ascii="Montserrat" w:hAnsi="Montserrat"/>
        </w:rPr>
        <w:t xml:space="preserve">, </w:t>
      </w:r>
      <w:r w:rsidRPr="00537BEB">
        <w:rPr>
          <w:rFonts w:ascii="Montserrat" w:hAnsi="Montserrat" w:cs="Segoe UI"/>
          <w:color w:val="212121"/>
          <w:lang w:eastAsia="pl-PL"/>
        </w:rPr>
        <w:t>nadstawka na blat z oświetleniem LED;</w:t>
      </w:r>
    </w:p>
    <w:p w14:paraId="2D58CFE3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/>
          <w:bCs/>
          <w:color w:val="212121"/>
          <w:lang w:eastAsia="pl-PL"/>
        </w:rPr>
        <w:t>lada główna</w:t>
      </w:r>
      <w:r w:rsidRPr="00537BEB">
        <w:rPr>
          <w:rFonts w:ascii="Montserrat" w:hAnsi="Montserrat"/>
        </w:rPr>
        <w:t xml:space="preserve">, </w:t>
      </w:r>
      <w:r w:rsidRPr="00537BEB">
        <w:rPr>
          <w:rFonts w:ascii="Montserrat" w:hAnsi="Montserrat"/>
          <w:bCs/>
          <w:color w:val="212121"/>
          <w:lang w:eastAsia="pl-PL"/>
        </w:rPr>
        <w:t>wymiary:</w:t>
      </w:r>
      <w:r w:rsidRPr="00537BEB">
        <w:rPr>
          <w:rFonts w:ascii="Montserrat" w:hAnsi="Montserrat"/>
          <w:b/>
          <w:bCs/>
          <w:color w:val="212121"/>
          <w:lang w:eastAsia="pl-PL"/>
        </w:rPr>
        <w:t xml:space="preserve"> </w:t>
      </w:r>
      <w:r w:rsidRPr="00537BEB">
        <w:rPr>
          <w:rFonts w:ascii="Montserrat" w:hAnsi="Montserrat" w:cs="Segoe UI"/>
          <w:color w:val="212121"/>
          <w:lang w:eastAsia="pl-PL"/>
        </w:rPr>
        <w:t>szerokość: 1700 mm,</w:t>
      </w:r>
      <w:r w:rsidRPr="00537BEB">
        <w:rPr>
          <w:rFonts w:ascii="Montserrat" w:hAnsi="Montserrat"/>
        </w:rPr>
        <w:t xml:space="preserve"> </w:t>
      </w:r>
      <w:r w:rsidRPr="00537BEB">
        <w:rPr>
          <w:rFonts w:ascii="Montserrat" w:hAnsi="Montserrat" w:cs="Segoe UI"/>
          <w:color w:val="212121"/>
          <w:lang w:eastAsia="pl-PL"/>
        </w:rPr>
        <w:t>głębokość: 700 mm</w:t>
      </w:r>
      <w:r w:rsidRPr="00537BEB">
        <w:rPr>
          <w:rFonts w:ascii="Montserrat" w:hAnsi="Montserrat"/>
        </w:rPr>
        <w:t xml:space="preserve">, </w:t>
      </w:r>
      <w:r w:rsidRPr="00537BEB">
        <w:rPr>
          <w:rFonts w:ascii="Montserrat" w:hAnsi="Montserrat" w:cs="Segoe UI"/>
          <w:color w:val="212121"/>
          <w:lang w:eastAsia="pl-PL"/>
        </w:rPr>
        <w:t>wysokość: 760 mm</w:t>
      </w:r>
    </w:p>
    <w:p w14:paraId="432BF49B" w14:textId="77777777" w:rsidR="006C0694" w:rsidRPr="00537BEB" w:rsidRDefault="006C0694" w:rsidP="006C0694">
      <w:pPr>
        <w:tabs>
          <w:tab w:val="left" w:pos="851"/>
        </w:tabs>
        <w:suppressAutoHyphens w:val="0"/>
        <w:spacing w:after="120"/>
        <w:ind w:left="426"/>
        <w:jc w:val="both"/>
        <w:rPr>
          <w:rFonts w:ascii="Montserrat" w:hAnsi="Montserrat"/>
        </w:rPr>
      </w:pPr>
      <w:r w:rsidRPr="00537BEB">
        <w:rPr>
          <w:rFonts w:ascii="Montserrat" w:hAnsi="Montserrat"/>
          <w:b/>
          <w:bCs/>
          <w:lang w:eastAsia="pl-PL"/>
        </w:rPr>
        <w:t>k</w:t>
      </w:r>
      <w:r w:rsidRPr="00537BEB">
        <w:rPr>
          <w:rFonts w:ascii="Montserrat" w:hAnsi="Montserrat"/>
          <w:b/>
          <w:bCs/>
          <w:color w:val="212121"/>
          <w:lang w:eastAsia="pl-PL"/>
        </w:rPr>
        <w:t>onstrukcja:</w:t>
      </w:r>
    </w:p>
    <w:p w14:paraId="0853C08B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 xml:space="preserve">wszystkie elementy konstrukcyjne wykonane z płyty wiórowej laminowanej </w:t>
      </w:r>
      <w:r w:rsidRPr="00537BEB">
        <w:rPr>
          <w:rFonts w:ascii="Montserrat" w:hAnsi="Montserrat" w:cs="Segoe UI"/>
          <w:color w:val="212121"/>
          <w:lang w:eastAsia="pl-PL"/>
        </w:rPr>
        <w:br/>
        <w:t>o grubości 18 mm</w:t>
      </w:r>
      <w:r>
        <w:rPr>
          <w:rFonts w:ascii="Montserrat" w:hAnsi="Montserrat"/>
        </w:rPr>
        <w:t>;</w:t>
      </w:r>
    </w:p>
    <w:p w14:paraId="100E4CFF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przód w formie pełnej osłony do poziomu podłogi</w:t>
      </w:r>
      <w:r>
        <w:rPr>
          <w:rFonts w:ascii="Montserrat" w:hAnsi="Montserrat"/>
        </w:rPr>
        <w:t>;</w:t>
      </w:r>
    </w:p>
    <w:p w14:paraId="0FAC8478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elementy dekoracyjne wykonane z płyty 18 mm</w:t>
      </w:r>
      <w:r>
        <w:rPr>
          <w:rFonts w:ascii="Montserrat" w:hAnsi="Montserrat"/>
        </w:rPr>
        <w:t>;</w:t>
      </w:r>
    </w:p>
    <w:p w14:paraId="68629B0D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plecy wykonane z płyty laminowanej 18 mm (pełne, konstrukcyjne – brak elementów HDF)</w:t>
      </w:r>
      <w:r>
        <w:rPr>
          <w:rFonts w:ascii="Montserrat" w:hAnsi="Montserrat"/>
        </w:rPr>
        <w:t>;</w:t>
      </w:r>
    </w:p>
    <w:p w14:paraId="29E3290D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cokół konstrukcyjny cofnięty, wys. ok. 100 mm</w:t>
      </w:r>
      <w:r>
        <w:rPr>
          <w:rFonts w:ascii="Montserrat" w:hAnsi="Montserrat"/>
        </w:rPr>
        <w:t>;</w:t>
      </w:r>
    </w:p>
    <w:p w14:paraId="0AAA9DB6" w14:textId="77777777" w:rsidR="006C0694" w:rsidRPr="00537BEB" w:rsidRDefault="006C0694" w:rsidP="006C0694">
      <w:pPr>
        <w:tabs>
          <w:tab w:val="left" w:pos="851"/>
        </w:tabs>
        <w:suppressAutoHyphens w:val="0"/>
        <w:spacing w:after="120"/>
        <w:ind w:left="426"/>
        <w:jc w:val="both"/>
        <w:rPr>
          <w:rFonts w:ascii="Montserrat" w:hAnsi="Montserrat"/>
          <w:b/>
        </w:rPr>
      </w:pPr>
      <w:r w:rsidRPr="00537BEB">
        <w:rPr>
          <w:rFonts w:ascii="Montserrat" w:hAnsi="Montserrat"/>
          <w:b/>
          <w:bCs/>
          <w:color w:val="212121"/>
          <w:lang w:eastAsia="pl-PL"/>
        </w:rPr>
        <w:t>blat:</w:t>
      </w:r>
    </w:p>
    <w:p w14:paraId="4E70F541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blat wykonany z płyty o grubości 36 m</w:t>
      </w:r>
      <w:r>
        <w:rPr>
          <w:rFonts w:ascii="Montserrat" w:hAnsi="Montserrat" w:cs="Segoe UI"/>
          <w:color w:val="212121"/>
          <w:lang w:eastAsia="pl-PL"/>
        </w:rPr>
        <w:t>m</w:t>
      </w:r>
      <w:r>
        <w:rPr>
          <w:rFonts w:ascii="Montserrat" w:hAnsi="Montserrat"/>
        </w:rPr>
        <w:t>;</w:t>
      </w:r>
    </w:p>
    <w:p w14:paraId="5E7DA9E9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obrzeże ABS 2 mm</w:t>
      </w:r>
      <w:r>
        <w:rPr>
          <w:rFonts w:ascii="Montserrat" w:hAnsi="Montserrat"/>
        </w:rPr>
        <w:t>;</w:t>
      </w:r>
    </w:p>
    <w:p w14:paraId="15EC2DAF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połączenia niewidoczne od strony użytkownika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20A1447B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krawędzie zabezpieczone przed wilgocią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65CCD51C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/>
          <w:bCs/>
          <w:color w:val="212121"/>
          <w:lang w:eastAsia="pl-PL"/>
        </w:rPr>
        <w:t>pomocnik boczny,</w:t>
      </w:r>
      <w:r w:rsidRPr="00537BEB">
        <w:rPr>
          <w:rFonts w:ascii="Montserrat" w:hAnsi="Montserrat"/>
        </w:rPr>
        <w:t xml:space="preserve"> </w:t>
      </w:r>
      <w:r w:rsidRPr="00537BEB">
        <w:rPr>
          <w:rFonts w:ascii="Montserrat" w:hAnsi="Montserrat"/>
          <w:b/>
          <w:bCs/>
          <w:color w:val="212121"/>
          <w:lang w:eastAsia="pl-PL"/>
        </w:rPr>
        <w:t>wymiary:</w:t>
      </w:r>
      <w:r w:rsidRPr="00537BEB">
        <w:rPr>
          <w:rFonts w:ascii="Montserrat" w:hAnsi="Montserrat"/>
        </w:rPr>
        <w:t xml:space="preserve"> </w:t>
      </w:r>
      <w:r w:rsidRPr="00537BEB">
        <w:rPr>
          <w:rFonts w:ascii="Montserrat" w:hAnsi="Montserrat" w:cs="Segoe UI"/>
          <w:color w:val="212121"/>
          <w:lang w:eastAsia="pl-PL"/>
        </w:rPr>
        <w:t>szerokość: 1000 mm</w:t>
      </w:r>
      <w:r w:rsidRPr="00537BEB">
        <w:rPr>
          <w:rFonts w:ascii="Montserrat" w:hAnsi="Montserrat"/>
        </w:rPr>
        <w:t>, g</w:t>
      </w:r>
      <w:r w:rsidRPr="00537BEB">
        <w:rPr>
          <w:rFonts w:ascii="Montserrat" w:hAnsi="Montserrat" w:cs="Segoe UI"/>
          <w:color w:val="212121"/>
          <w:lang w:eastAsia="pl-PL"/>
        </w:rPr>
        <w:t>łębokość: 400 mm,</w:t>
      </w:r>
      <w:r w:rsidRPr="00537BEB">
        <w:rPr>
          <w:rFonts w:ascii="Montserrat" w:hAnsi="Montserrat"/>
        </w:rPr>
        <w:t xml:space="preserve"> </w:t>
      </w:r>
      <w:r w:rsidRPr="00537BEB">
        <w:rPr>
          <w:rFonts w:ascii="Montserrat" w:hAnsi="Montserrat" w:cs="Segoe UI"/>
          <w:color w:val="212121"/>
          <w:lang w:eastAsia="pl-PL"/>
        </w:rPr>
        <w:t>wysokość: zgodna z wysokością blatu biurka (760 mm lub wg ustaleń)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7E187660" w14:textId="77777777" w:rsidR="006C0694" w:rsidRPr="00537BEB" w:rsidRDefault="006C0694" w:rsidP="006C0694">
      <w:pPr>
        <w:tabs>
          <w:tab w:val="left" w:pos="851"/>
        </w:tabs>
        <w:suppressAutoHyphens w:val="0"/>
        <w:spacing w:after="120"/>
        <w:ind w:left="426"/>
        <w:jc w:val="both"/>
        <w:rPr>
          <w:rFonts w:ascii="Montserrat" w:hAnsi="Montserrat"/>
        </w:rPr>
      </w:pPr>
      <w:r w:rsidRPr="00537BEB">
        <w:rPr>
          <w:rFonts w:ascii="Montserrat" w:hAnsi="Montserrat"/>
          <w:b/>
          <w:bCs/>
          <w:color w:val="212121"/>
          <w:lang w:eastAsia="pl-PL"/>
        </w:rPr>
        <w:t>konstrukcja:</w:t>
      </w:r>
    </w:p>
    <w:p w14:paraId="0B822D99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korpus w całości z płyty laminowanej 18 mm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1C1C0FA4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plecy z płyty laminowanej 18 mm (pełne)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7B90BDDF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półki z płyty 18 mm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7AD11629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półki regulowane na metalowych podporach z blokadą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424C105D" w14:textId="77777777" w:rsidR="006C0694" w:rsidRPr="00537BEB" w:rsidRDefault="006C0694" w:rsidP="006C0694">
      <w:pPr>
        <w:tabs>
          <w:tab w:val="left" w:pos="851"/>
        </w:tabs>
        <w:suppressAutoHyphens w:val="0"/>
        <w:spacing w:after="120"/>
        <w:ind w:left="426"/>
        <w:jc w:val="both"/>
        <w:rPr>
          <w:rFonts w:ascii="Montserrat" w:hAnsi="Montserrat"/>
          <w:b/>
        </w:rPr>
      </w:pPr>
      <w:r w:rsidRPr="00537BEB">
        <w:rPr>
          <w:rFonts w:ascii="Montserrat" w:hAnsi="Montserrat"/>
          <w:b/>
          <w:bCs/>
          <w:color w:val="212121"/>
          <w:lang w:eastAsia="pl-PL"/>
        </w:rPr>
        <w:t>blat:</w:t>
      </w:r>
    </w:p>
    <w:p w14:paraId="7B1CA828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blat górny o grubości 36 mm</w:t>
      </w:r>
      <w:r>
        <w:rPr>
          <w:rFonts w:ascii="Montserrat" w:hAnsi="Montserrat"/>
        </w:rPr>
        <w:t>;</w:t>
      </w:r>
    </w:p>
    <w:p w14:paraId="156C07B6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</w:rPr>
      </w:pPr>
      <w:r w:rsidRPr="00537BEB">
        <w:rPr>
          <w:rFonts w:ascii="Montserrat" w:hAnsi="Montserrat" w:cs="Segoe UI"/>
          <w:color w:val="212121"/>
          <w:lang w:eastAsia="pl-PL"/>
        </w:rPr>
        <w:t>obrzeże ABS 2 mm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6C708A49" w14:textId="77777777" w:rsidR="006C0694" w:rsidRDefault="006C0694" w:rsidP="006C0694">
      <w:p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/>
          <w:b/>
          <w:bCs/>
          <w:color w:val="212121"/>
          <w:lang w:eastAsia="pl-PL"/>
        </w:rPr>
        <w:t>nadstawka na blat</w:t>
      </w:r>
      <w:r w:rsidRPr="00537BEB">
        <w:rPr>
          <w:rFonts w:ascii="Montserrat" w:hAnsi="Montserrat"/>
          <w:b/>
        </w:rPr>
        <w:t xml:space="preserve">; </w:t>
      </w:r>
    </w:p>
    <w:p w14:paraId="34760310" w14:textId="77777777" w:rsidR="006C0694" w:rsidRPr="00CE750B" w:rsidRDefault="006C0694" w:rsidP="006C0694">
      <w:pPr>
        <w:pStyle w:val="Akapitzlist"/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contextualSpacing w:val="0"/>
        <w:jc w:val="both"/>
        <w:rPr>
          <w:rFonts w:ascii="Montserrat" w:hAnsi="Montserrat"/>
          <w:b/>
        </w:rPr>
      </w:pPr>
      <w:r w:rsidRPr="00CE750B">
        <w:rPr>
          <w:rFonts w:ascii="Montserrat" w:hAnsi="Montserrat"/>
          <w:bCs/>
          <w:color w:val="212121"/>
          <w:lang w:eastAsia="pl-PL"/>
        </w:rPr>
        <w:t>Wymiary:</w:t>
      </w:r>
      <w:r w:rsidRPr="00CE750B">
        <w:rPr>
          <w:rFonts w:ascii="Montserrat" w:hAnsi="Montserrat"/>
          <w:b/>
        </w:rPr>
        <w:t xml:space="preserve"> </w:t>
      </w:r>
      <w:r w:rsidRPr="00CE750B">
        <w:rPr>
          <w:rFonts w:ascii="Montserrat" w:hAnsi="Montserrat" w:cs="Segoe UI"/>
          <w:color w:val="212121"/>
          <w:lang w:eastAsia="pl-PL"/>
        </w:rPr>
        <w:t>wysokość: 400 mm,</w:t>
      </w:r>
      <w:r w:rsidRPr="00CE750B">
        <w:rPr>
          <w:rFonts w:ascii="Montserrat" w:hAnsi="Montserrat"/>
          <w:b/>
        </w:rPr>
        <w:t xml:space="preserve"> </w:t>
      </w:r>
      <w:r w:rsidRPr="00CE750B">
        <w:rPr>
          <w:rFonts w:ascii="Montserrat" w:hAnsi="Montserrat" w:cs="Segoe UI"/>
          <w:color w:val="212121"/>
          <w:lang w:eastAsia="pl-PL"/>
        </w:rPr>
        <w:t>szerokość dopasowana do szerokości blatu</w:t>
      </w:r>
      <w:r w:rsidRPr="00CE750B">
        <w:rPr>
          <w:rFonts w:ascii="Montserrat" w:hAnsi="Montserrat"/>
          <w:b/>
        </w:rPr>
        <w:t xml:space="preserve">, </w:t>
      </w:r>
      <w:r w:rsidRPr="00CE750B">
        <w:rPr>
          <w:rFonts w:ascii="Montserrat" w:hAnsi="Montserrat" w:cs="Segoe UI"/>
          <w:color w:val="212121"/>
          <w:lang w:eastAsia="pl-PL"/>
        </w:rPr>
        <w:t>głębokość ok. 250–300 mm;</w:t>
      </w:r>
    </w:p>
    <w:p w14:paraId="2E60500F" w14:textId="77777777" w:rsidR="006C0694" w:rsidRDefault="006C0694" w:rsidP="006C0694">
      <w:p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/>
          <w:b/>
          <w:bCs/>
          <w:color w:val="212121"/>
          <w:lang w:eastAsia="pl-PL"/>
        </w:rPr>
        <w:t>konstrukcja:</w:t>
      </w:r>
      <w:r w:rsidRPr="00537BEB">
        <w:rPr>
          <w:rFonts w:ascii="Montserrat" w:hAnsi="Montserrat"/>
          <w:b/>
        </w:rPr>
        <w:t xml:space="preserve"> </w:t>
      </w:r>
    </w:p>
    <w:p w14:paraId="3FEC21B9" w14:textId="77777777" w:rsidR="006C0694" w:rsidRPr="00CE750B" w:rsidRDefault="006C0694" w:rsidP="006C0694">
      <w:pPr>
        <w:pStyle w:val="Akapitzlist"/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contextualSpacing w:val="0"/>
        <w:jc w:val="both"/>
        <w:rPr>
          <w:rFonts w:ascii="Montserrat" w:hAnsi="Montserrat"/>
          <w:b/>
        </w:rPr>
      </w:pPr>
      <w:r w:rsidRPr="00CE750B">
        <w:rPr>
          <w:rFonts w:ascii="Montserrat" w:hAnsi="Montserrat" w:cs="Segoe UI"/>
          <w:color w:val="212121"/>
          <w:lang w:eastAsia="pl-PL"/>
        </w:rPr>
        <w:t>korpus oraz przegrody z płyty laminowanej 18 mm,</w:t>
      </w:r>
      <w:r w:rsidRPr="00CE750B">
        <w:rPr>
          <w:rFonts w:ascii="Montserrat" w:hAnsi="Montserrat"/>
          <w:b/>
        </w:rPr>
        <w:t xml:space="preserve"> </w:t>
      </w:r>
      <w:r w:rsidRPr="00CE750B">
        <w:rPr>
          <w:rFonts w:ascii="Montserrat" w:hAnsi="Montserrat" w:cs="Segoe UI"/>
          <w:color w:val="212121"/>
          <w:lang w:eastAsia="pl-PL"/>
        </w:rPr>
        <w:t>półki z płyty 18 mm</w:t>
      </w:r>
      <w:r w:rsidRPr="00CE750B">
        <w:rPr>
          <w:rFonts w:ascii="Montserrat" w:hAnsi="Montserrat"/>
          <w:b/>
        </w:rPr>
        <w:t xml:space="preserve">; </w:t>
      </w:r>
      <w:r w:rsidRPr="00CE750B">
        <w:rPr>
          <w:rFonts w:ascii="Montserrat" w:hAnsi="Montserrat" w:cs="Segoe UI"/>
          <w:color w:val="212121"/>
          <w:lang w:eastAsia="pl-PL"/>
        </w:rPr>
        <w:t>brak elementów HDF;</w:t>
      </w:r>
    </w:p>
    <w:p w14:paraId="60D67A9D" w14:textId="77777777" w:rsidR="006C0694" w:rsidRPr="00537BEB" w:rsidRDefault="006C0694" w:rsidP="006C0694">
      <w:pPr>
        <w:tabs>
          <w:tab w:val="left" w:pos="851"/>
        </w:tabs>
        <w:suppressAutoHyphens w:val="0"/>
        <w:spacing w:after="120"/>
        <w:ind w:left="426"/>
        <w:jc w:val="both"/>
        <w:rPr>
          <w:rFonts w:ascii="Montserrat" w:hAnsi="Montserrat"/>
          <w:b/>
        </w:rPr>
      </w:pPr>
      <w:r w:rsidRPr="00537BEB">
        <w:rPr>
          <w:rFonts w:ascii="Montserrat" w:hAnsi="Montserrat"/>
          <w:b/>
          <w:bCs/>
          <w:color w:val="212121"/>
          <w:lang w:eastAsia="pl-PL"/>
        </w:rPr>
        <w:t>blat górny nadstawki:</w:t>
      </w:r>
      <w:r w:rsidRPr="00537BEB">
        <w:rPr>
          <w:rFonts w:ascii="Montserrat" w:hAnsi="Montserrat"/>
          <w:b/>
        </w:rPr>
        <w:t xml:space="preserve"> </w:t>
      </w:r>
      <w:r w:rsidRPr="00537BEB">
        <w:rPr>
          <w:rFonts w:ascii="Montserrat" w:hAnsi="Montserrat" w:cs="Segoe UI"/>
          <w:color w:val="212121"/>
          <w:lang w:eastAsia="pl-PL"/>
        </w:rPr>
        <w:t>płyta o grubości 36 mm,</w:t>
      </w:r>
      <w:r w:rsidRPr="00537BEB">
        <w:rPr>
          <w:rFonts w:ascii="Montserrat" w:hAnsi="Montserrat"/>
          <w:b/>
        </w:rPr>
        <w:t xml:space="preserve"> </w:t>
      </w:r>
      <w:r w:rsidRPr="00537BEB">
        <w:rPr>
          <w:rFonts w:ascii="Montserrat" w:hAnsi="Montserrat" w:cs="Segoe UI"/>
          <w:color w:val="212121"/>
          <w:lang w:eastAsia="pl-PL"/>
        </w:rPr>
        <w:t>obrzeże ABS 2 mm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1F2AD305" w14:textId="77777777" w:rsidR="006C0694" w:rsidRPr="00537BEB" w:rsidRDefault="006C0694" w:rsidP="006C0694">
      <w:pPr>
        <w:tabs>
          <w:tab w:val="left" w:pos="851"/>
        </w:tabs>
        <w:suppressAutoHyphens w:val="0"/>
        <w:spacing w:after="120"/>
        <w:ind w:firstLine="426"/>
        <w:jc w:val="both"/>
        <w:rPr>
          <w:rFonts w:ascii="Montserrat" w:hAnsi="Montserrat"/>
          <w:b/>
        </w:rPr>
      </w:pPr>
      <w:r w:rsidRPr="00537BEB">
        <w:rPr>
          <w:rFonts w:ascii="Montserrat" w:hAnsi="Montserrat"/>
          <w:b/>
          <w:bCs/>
          <w:color w:val="212121"/>
          <w:lang w:eastAsia="pl-PL"/>
        </w:rPr>
        <w:t>oświetlenie:</w:t>
      </w:r>
    </w:p>
    <w:p w14:paraId="48EE3591" w14:textId="77777777" w:rsidR="006C0694" w:rsidRPr="00537BEB" w:rsidRDefault="006C0694" w:rsidP="006C0694">
      <w:pPr>
        <w:numPr>
          <w:ilvl w:val="0"/>
          <w:numId w:val="98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taśma LED 12V lub 24V</w:t>
      </w:r>
    </w:p>
    <w:p w14:paraId="7589D1D7" w14:textId="77777777" w:rsidR="006C0694" w:rsidRPr="00537BEB" w:rsidRDefault="006C0694" w:rsidP="006C0694">
      <w:pPr>
        <w:numPr>
          <w:ilvl w:val="0"/>
          <w:numId w:val="98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barwa neutralna ok. 4000K</w:t>
      </w:r>
    </w:p>
    <w:p w14:paraId="434420F6" w14:textId="77777777" w:rsidR="006C0694" w:rsidRPr="00537BEB" w:rsidRDefault="006C0694" w:rsidP="006C0694">
      <w:pPr>
        <w:numPr>
          <w:ilvl w:val="0"/>
          <w:numId w:val="98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profil aluminiowy z kloszem mlecznym</w:t>
      </w:r>
    </w:p>
    <w:p w14:paraId="27B160F3" w14:textId="77777777" w:rsidR="006C0694" w:rsidRPr="00537BEB" w:rsidRDefault="006C0694" w:rsidP="006C0694">
      <w:pPr>
        <w:numPr>
          <w:ilvl w:val="0"/>
          <w:numId w:val="98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zasilacz ukryty w konstrukcji</w:t>
      </w:r>
    </w:p>
    <w:p w14:paraId="5AE10D1D" w14:textId="77777777" w:rsidR="006C0694" w:rsidRPr="00537BEB" w:rsidRDefault="006C0694" w:rsidP="006C0694">
      <w:pPr>
        <w:numPr>
          <w:ilvl w:val="0"/>
          <w:numId w:val="98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włącznik zintegrowany</w:t>
      </w:r>
    </w:p>
    <w:p w14:paraId="06C0EC47" w14:textId="77777777" w:rsidR="006C0694" w:rsidRPr="00537BEB" w:rsidRDefault="006C0694" w:rsidP="006C0694">
      <w:pPr>
        <w:shd w:val="clear" w:color="auto" w:fill="FFFFFF"/>
        <w:suppressAutoHyphens w:val="0"/>
        <w:rPr>
          <w:rFonts w:ascii="Montserrat" w:hAnsi="Montserrat"/>
          <w:color w:val="212121"/>
          <w:lang w:eastAsia="pl-PL"/>
        </w:rPr>
      </w:pPr>
      <w:r w:rsidRPr="00537BEB">
        <w:rPr>
          <w:rFonts w:ascii="Montserrat" w:hAnsi="Montserrat"/>
          <w:color w:val="212121"/>
          <w:lang w:eastAsia="pl-PL"/>
        </w:rPr>
        <w:t xml:space="preserve">            Instalacja wykonana zgodnie z obowiązującymi normami, przewody</w:t>
      </w:r>
      <w:r w:rsidRPr="00537BEB">
        <w:rPr>
          <w:rFonts w:ascii="Montserrat" w:hAnsi="Montserrat"/>
          <w:color w:val="212121"/>
          <w:lang w:eastAsia="pl-PL"/>
        </w:rPr>
        <w:br/>
        <w:t xml:space="preserve">            prowadzone w sposób niewidoczny.</w:t>
      </w:r>
    </w:p>
    <w:p w14:paraId="323511FF" w14:textId="77777777" w:rsidR="006C0694" w:rsidRPr="00537BEB" w:rsidRDefault="006C0694" w:rsidP="006C0694">
      <w:pPr>
        <w:shd w:val="clear" w:color="auto" w:fill="FFFFFF"/>
        <w:suppressAutoHyphens w:val="0"/>
        <w:rPr>
          <w:rFonts w:ascii="Montserrat" w:hAnsi="Montserrat"/>
          <w:color w:val="212121"/>
          <w:lang w:eastAsia="pl-PL"/>
        </w:rPr>
      </w:pPr>
    </w:p>
    <w:p w14:paraId="390031F0" w14:textId="77777777" w:rsidR="006C0694" w:rsidRDefault="006C0694" w:rsidP="006C0694">
      <w:pPr>
        <w:tabs>
          <w:tab w:val="left" w:pos="851"/>
        </w:tabs>
        <w:suppressAutoHyphens w:val="0"/>
        <w:spacing w:after="120"/>
        <w:ind w:firstLine="426"/>
        <w:jc w:val="both"/>
        <w:rPr>
          <w:rFonts w:ascii="Montserrat" w:hAnsi="Montserrat"/>
          <w:b/>
        </w:rPr>
      </w:pPr>
      <w:r w:rsidRPr="00537BEB">
        <w:rPr>
          <w:rFonts w:ascii="Montserrat" w:hAnsi="Montserrat"/>
          <w:b/>
          <w:bCs/>
          <w:color w:val="212121"/>
          <w:lang w:eastAsia="pl-PL"/>
        </w:rPr>
        <w:lastRenderedPageBreak/>
        <w:t>materiały górnej nadstawki:</w:t>
      </w:r>
      <w:r w:rsidRPr="00537BEB">
        <w:rPr>
          <w:rFonts w:ascii="Montserrat" w:hAnsi="Montserrat"/>
          <w:b/>
        </w:rPr>
        <w:t xml:space="preserve"> </w:t>
      </w:r>
    </w:p>
    <w:p w14:paraId="578896E8" w14:textId="77777777" w:rsidR="006C0694" w:rsidRPr="00CE750B" w:rsidRDefault="006C0694" w:rsidP="006C0694">
      <w:pPr>
        <w:pStyle w:val="Akapitzlist"/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927" w:hanging="501"/>
        <w:contextualSpacing w:val="0"/>
        <w:jc w:val="both"/>
        <w:rPr>
          <w:rFonts w:ascii="Montserrat" w:hAnsi="Montserrat"/>
          <w:b/>
        </w:rPr>
      </w:pPr>
      <w:r w:rsidRPr="00CE750B">
        <w:rPr>
          <w:rFonts w:ascii="Montserrat" w:hAnsi="Montserrat" w:cs="Segoe UI"/>
          <w:color w:val="212121"/>
          <w:lang w:eastAsia="pl-PL"/>
        </w:rPr>
        <w:t>płyta wiórowa laminowana, klasa emisji E1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2E123081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 w:cs="Segoe UI"/>
          <w:color w:val="212121"/>
          <w:lang w:eastAsia="pl-PL"/>
        </w:rPr>
        <w:t>wszystkie elementy konstrukcyjne z płyty 18 mm</w:t>
      </w:r>
      <w:r>
        <w:rPr>
          <w:rFonts w:ascii="Montserrat" w:hAnsi="Montserrat"/>
          <w:b/>
        </w:rPr>
        <w:t>;</w:t>
      </w:r>
    </w:p>
    <w:p w14:paraId="0ADB7FC3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 w:cs="Segoe UI"/>
          <w:color w:val="212121"/>
          <w:lang w:eastAsia="pl-PL"/>
        </w:rPr>
        <w:t>wszystkie blaty (lada, pomocnik, nadstawka) z płyty 36 mm</w:t>
      </w:r>
      <w:r>
        <w:rPr>
          <w:rFonts w:ascii="Montserrat" w:hAnsi="Montserrat"/>
          <w:b/>
        </w:rPr>
        <w:t>;</w:t>
      </w:r>
    </w:p>
    <w:p w14:paraId="21C1067A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 w:cs="Segoe UI"/>
          <w:color w:val="212121"/>
          <w:lang w:eastAsia="pl-PL"/>
        </w:rPr>
        <w:t>obrzeża ABS 2 mm na elementach widocznych</w:t>
      </w:r>
      <w:r w:rsidRPr="00537BEB">
        <w:rPr>
          <w:rFonts w:ascii="Montserrat" w:hAnsi="Montserrat"/>
          <w:b/>
        </w:rPr>
        <w:t xml:space="preserve">, </w:t>
      </w:r>
      <w:r w:rsidRPr="00537BEB">
        <w:rPr>
          <w:rFonts w:ascii="Montserrat" w:hAnsi="Montserrat" w:cs="Segoe UI"/>
          <w:color w:val="212121"/>
          <w:lang w:eastAsia="pl-PL"/>
        </w:rPr>
        <w:t>okucia renomowanych producentów lub równoważne</w:t>
      </w:r>
      <w:r>
        <w:rPr>
          <w:rFonts w:ascii="Montserrat" w:hAnsi="Montserrat"/>
          <w:b/>
        </w:rPr>
        <w:t>;</w:t>
      </w:r>
    </w:p>
    <w:p w14:paraId="0522375D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 w:cs="Segoe UI"/>
          <w:color w:val="212121"/>
          <w:lang w:eastAsia="pl-PL"/>
        </w:rPr>
        <w:t>montaż w miejscu wskazanym przez Zamawiającego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0CB29160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 w:cs="Segoe UI"/>
          <w:color w:val="212121"/>
          <w:lang w:eastAsia="pl-PL"/>
        </w:rPr>
        <w:t>skręcanie konstrukcji przy użyciu systemowych łączników meblowych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397FD842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 w:cs="Segoe UI"/>
          <w:color w:val="212121"/>
          <w:lang w:eastAsia="pl-PL"/>
        </w:rPr>
        <w:t>poziomowanie zabudowy</w:t>
      </w:r>
      <w:r>
        <w:rPr>
          <w:rFonts w:ascii="Montserrat" w:hAnsi="Montserrat"/>
          <w:b/>
        </w:rPr>
        <w:t>;</w:t>
      </w:r>
    </w:p>
    <w:p w14:paraId="78982148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 w:cs="Segoe UI"/>
          <w:color w:val="212121"/>
          <w:lang w:eastAsia="pl-PL"/>
        </w:rPr>
        <w:t>trwałe zespolenie elementów</w:t>
      </w:r>
      <w:r>
        <w:rPr>
          <w:rFonts w:ascii="Montserrat" w:hAnsi="Montserrat"/>
          <w:b/>
        </w:rPr>
        <w:t>;</w:t>
      </w:r>
    </w:p>
    <w:p w14:paraId="7F41C808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 w:cs="Segoe UI"/>
          <w:color w:val="212121"/>
          <w:lang w:eastAsia="pl-PL"/>
        </w:rPr>
        <w:t>zabezpieczenie przed przesuwaniem</w:t>
      </w:r>
      <w:r>
        <w:rPr>
          <w:rFonts w:ascii="Montserrat" w:hAnsi="Montserrat" w:cs="Segoe UI"/>
          <w:color w:val="212121"/>
          <w:lang w:eastAsia="pl-PL"/>
        </w:rPr>
        <w:t>;</w:t>
      </w:r>
    </w:p>
    <w:p w14:paraId="19A3C4EF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851" w:hanging="425"/>
        <w:jc w:val="both"/>
        <w:rPr>
          <w:rFonts w:ascii="Montserrat" w:hAnsi="Montserrat"/>
          <w:b/>
        </w:rPr>
      </w:pPr>
      <w:r w:rsidRPr="00537BEB">
        <w:rPr>
          <w:rFonts w:ascii="Montserrat" w:hAnsi="Montserrat" w:cs="Segoe UI"/>
          <w:color w:val="212121"/>
          <w:lang w:eastAsia="pl-PL"/>
        </w:rPr>
        <w:t>podłączenie i uruchomienie oświetlenia LED.</w:t>
      </w:r>
    </w:p>
    <w:p w14:paraId="3AC6B933" w14:textId="77777777" w:rsidR="006C0694" w:rsidRPr="00537BEB" w:rsidRDefault="006C0694" w:rsidP="006C0694">
      <w:pPr>
        <w:tabs>
          <w:tab w:val="left" w:pos="851"/>
        </w:tabs>
        <w:suppressAutoHyphens w:val="0"/>
        <w:spacing w:after="120"/>
        <w:jc w:val="both"/>
        <w:rPr>
          <w:rFonts w:ascii="Montserrat" w:hAnsi="Montserrat"/>
          <w:b/>
        </w:rPr>
      </w:pPr>
    </w:p>
    <w:p w14:paraId="74BBB217" w14:textId="77777777" w:rsidR="006C0694" w:rsidRPr="00CE750B" w:rsidRDefault="006C0694" w:rsidP="006C0694">
      <w:pPr>
        <w:tabs>
          <w:tab w:val="left" w:pos="851"/>
        </w:tabs>
        <w:suppressAutoHyphens w:val="0"/>
        <w:spacing w:after="120"/>
        <w:ind w:firstLine="426"/>
        <w:jc w:val="both"/>
        <w:rPr>
          <w:rFonts w:ascii="Montserrat" w:hAnsi="Montserrat"/>
          <w:b/>
          <w:u w:val="single"/>
        </w:rPr>
      </w:pPr>
      <w:r w:rsidRPr="00CE750B">
        <w:rPr>
          <w:rFonts w:ascii="Montserrat" w:hAnsi="Montserrat"/>
          <w:b/>
          <w:u w:val="single"/>
        </w:rPr>
        <w:t>ladę - zabudowę recepcyjną – stanowi:</w:t>
      </w:r>
    </w:p>
    <w:p w14:paraId="5FAC1104" w14:textId="77777777" w:rsidR="006C0694" w:rsidRPr="00537BEB" w:rsidRDefault="006C0694" w:rsidP="006C0694">
      <w:pPr>
        <w:pStyle w:val="Akapitzlist"/>
        <w:numPr>
          <w:ilvl w:val="0"/>
          <w:numId w:val="143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zabudowa dolna oddzielająca pacjentów od personelu z dwoma stanowiskami pracy</w:t>
      </w:r>
      <w:r>
        <w:rPr>
          <w:rFonts w:ascii="Montserrat" w:hAnsi="Montserrat" w:cs="Segoe UI"/>
          <w:color w:val="212121"/>
          <w:lang w:eastAsia="pl-PL"/>
        </w:rPr>
        <w:t>;</w:t>
      </w:r>
      <w:r w:rsidRPr="00537BEB">
        <w:rPr>
          <w:rFonts w:ascii="Montserrat" w:hAnsi="Montserrat" w:cs="Segoe UI"/>
          <w:color w:val="212121"/>
          <w:lang w:eastAsia="pl-PL"/>
        </w:rPr>
        <w:br/>
        <w:t xml:space="preserve">uwaga: zabudowa wymaga weryfikacji wymiarów na miejscu, montaż </w:t>
      </w:r>
      <w:r w:rsidRPr="00537BEB">
        <w:rPr>
          <w:rFonts w:ascii="Montserrat" w:hAnsi="Montserrat" w:cs="Segoe UI"/>
          <w:color w:val="212121"/>
          <w:lang w:eastAsia="pl-PL"/>
        </w:rPr>
        <w:br/>
        <w:t xml:space="preserve">i dopasowanie części górnej z szybą bezpieczną, celem </w:t>
      </w:r>
      <w:r w:rsidRPr="00537BEB">
        <w:rPr>
          <w:rFonts w:ascii="Montserrat" w:hAnsi="Montserrat"/>
          <w:u w:val="single"/>
        </w:rPr>
        <w:t>i</w:t>
      </w:r>
      <w:r w:rsidRPr="00537BEB">
        <w:rPr>
          <w:rFonts w:ascii="Montserrat" w:hAnsi="Montserrat" w:cs="Segoe UI"/>
          <w:color w:val="212121"/>
          <w:lang w:eastAsia="pl-PL"/>
        </w:rPr>
        <w:t xml:space="preserve">ntegracji nowej zabudowy </w:t>
      </w:r>
      <w:r w:rsidRPr="00537BEB">
        <w:rPr>
          <w:rFonts w:ascii="Montserrat" w:hAnsi="Montserrat" w:cs="Segoe UI"/>
          <w:color w:val="212121"/>
          <w:lang w:eastAsia="pl-PL"/>
        </w:rPr>
        <w:br/>
        <w:t>z szybą z poprzedniego rozwiązania, w miejscu istniejącej z uwzględnieniem zmiany ustawienia zabudowy w recepcji;</w:t>
      </w:r>
    </w:p>
    <w:p w14:paraId="6715BF9C" w14:textId="77777777" w:rsidR="006C0694" w:rsidRPr="00537BEB" w:rsidRDefault="006C0694" w:rsidP="006C0694">
      <w:pPr>
        <w:pStyle w:val="Akapitzlist"/>
        <w:numPr>
          <w:ilvl w:val="0"/>
          <w:numId w:val="143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szerokość całkowita: 2600 mm, wysokość blatu roboczego: 760 mm, głębokość zgodna z ustaleniami po pomiarze w obiekcie;</w:t>
      </w:r>
    </w:p>
    <w:p w14:paraId="4864B8DC" w14:textId="77777777" w:rsidR="006C0694" w:rsidRPr="00537BEB" w:rsidRDefault="006C0694" w:rsidP="006C0694">
      <w:pPr>
        <w:pStyle w:val="Akapitzlist"/>
        <w:numPr>
          <w:ilvl w:val="0"/>
          <w:numId w:val="143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wszystkie elementy konstrukcyjne wykonane z płyty wiórowej laminowanej gr. 18 mm;</w:t>
      </w:r>
    </w:p>
    <w:p w14:paraId="5B14AD0E" w14:textId="77777777" w:rsidR="006C0694" w:rsidRPr="00537BEB" w:rsidRDefault="006C0694" w:rsidP="006C0694">
      <w:pPr>
        <w:pStyle w:val="Akapitzlist"/>
        <w:numPr>
          <w:ilvl w:val="0"/>
          <w:numId w:val="143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plecy pełne z płyty laminowanej 18 mm;</w:t>
      </w:r>
    </w:p>
    <w:p w14:paraId="433FE9D2" w14:textId="77777777" w:rsidR="006C0694" w:rsidRPr="00537BEB" w:rsidRDefault="006C0694" w:rsidP="006C0694">
      <w:pPr>
        <w:pStyle w:val="Akapitzlist"/>
        <w:numPr>
          <w:ilvl w:val="0"/>
          <w:numId w:val="143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przegrody konstrukcyjne z płyty 18 mm</w:t>
      </w:r>
      <w:r w:rsidRPr="00537BEB">
        <w:rPr>
          <w:rFonts w:ascii="Montserrat" w:hAnsi="Montserrat"/>
          <w:u w:val="single"/>
        </w:rPr>
        <w:t>;</w:t>
      </w:r>
    </w:p>
    <w:p w14:paraId="05FA012C" w14:textId="77777777" w:rsidR="006C0694" w:rsidRPr="00537BEB" w:rsidRDefault="006C0694" w:rsidP="006C0694">
      <w:pPr>
        <w:pStyle w:val="Akapitzlist"/>
        <w:numPr>
          <w:ilvl w:val="0"/>
          <w:numId w:val="143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zabudowa dolna pełna, oddzielająca strefę pacjenta od strefy obsługi</w:t>
      </w:r>
      <w:r w:rsidRPr="00537BEB">
        <w:rPr>
          <w:rFonts w:ascii="Montserrat" w:hAnsi="Montserrat"/>
          <w:u w:val="single"/>
        </w:rPr>
        <w:t>;</w:t>
      </w:r>
    </w:p>
    <w:p w14:paraId="630BAD54" w14:textId="77777777" w:rsidR="006C0694" w:rsidRPr="00537BEB" w:rsidRDefault="006C0694" w:rsidP="006C0694">
      <w:pPr>
        <w:pStyle w:val="Akapitzlist"/>
        <w:numPr>
          <w:ilvl w:val="0"/>
          <w:numId w:val="143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/>
          <w:bCs/>
          <w:color w:val="212121"/>
          <w:lang w:eastAsia="pl-PL"/>
        </w:rPr>
        <w:t xml:space="preserve">blat roboczy wykonany z </w:t>
      </w:r>
      <w:r w:rsidRPr="00537BEB">
        <w:rPr>
          <w:rFonts w:ascii="Montserrat" w:hAnsi="Montserrat" w:cs="Segoe UI"/>
          <w:color w:val="212121"/>
          <w:lang w:eastAsia="pl-PL"/>
        </w:rPr>
        <w:t>płyty gr. 36 mm</w:t>
      </w:r>
      <w:r w:rsidRPr="00537BEB">
        <w:rPr>
          <w:rFonts w:ascii="Montserrat" w:hAnsi="Montserrat"/>
          <w:u w:val="single"/>
        </w:rPr>
        <w:t xml:space="preserve">; </w:t>
      </w:r>
    </w:p>
    <w:p w14:paraId="52056022" w14:textId="77777777" w:rsidR="006C0694" w:rsidRPr="00537BEB" w:rsidRDefault="006C0694" w:rsidP="006C0694">
      <w:pPr>
        <w:pStyle w:val="Akapitzlist"/>
        <w:numPr>
          <w:ilvl w:val="0"/>
          <w:numId w:val="143"/>
        </w:numPr>
        <w:shd w:val="clear" w:color="auto" w:fill="FFFFFF"/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color w:val="212121"/>
          <w:lang w:eastAsia="pl-PL"/>
        </w:rPr>
      </w:pPr>
      <w:r w:rsidRPr="00537BEB">
        <w:rPr>
          <w:rFonts w:ascii="Montserrat" w:hAnsi="Montserrat"/>
          <w:bCs/>
          <w:color w:val="212121"/>
          <w:lang w:eastAsia="pl-PL"/>
        </w:rPr>
        <w:t xml:space="preserve">dwustanowiskowy, </w:t>
      </w:r>
      <w:r w:rsidRPr="00537BEB">
        <w:rPr>
          <w:rFonts w:ascii="Montserrat" w:hAnsi="Montserrat"/>
          <w:color w:val="212121"/>
          <w:lang w:eastAsia="pl-PL"/>
        </w:rPr>
        <w:t>każde stanowisko o szerokości 1050 mm;</w:t>
      </w:r>
    </w:p>
    <w:p w14:paraId="3345D26B" w14:textId="77777777" w:rsidR="006C0694" w:rsidRPr="00537BEB" w:rsidRDefault="006C0694" w:rsidP="006C0694">
      <w:pPr>
        <w:pStyle w:val="Akapitzlist"/>
        <w:numPr>
          <w:ilvl w:val="0"/>
          <w:numId w:val="143"/>
        </w:numPr>
        <w:shd w:val="clear" w:color="auto" w:fill="FFFFFF"/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  <w:color w:val="212121"/>
          <w:lang w:eastAsia="pl-PL"/>
        </w:rPr>
      </w:pPr>
      <w:r w:rsidRPr="00537BEB">
        <w:rPr>
          <w:rFonts w:ascii="Montserrat" w:hAnsi="Montserrat"/>
          <w:bCs/>
          <w:color w:val="212121"/>
          <w:lang w:eastAsia="pl-PL"/>
        </w:rPr>
        <w:t>wyposażenie każdego stanowiska stanowi</w:t>
      </w:r>
      <w:r w:rsidRPr="00537BEB">
        <w:rPr>
          <w:rFonts w:ascii="Montserrat" w:hAnsi="Montserrat"/>
          <w:b/>
          <w:bCs/>
          <w:color w:val="212121"/>
          <w:lang w:eastAsia="pl-PL"/>
        </w:rPr>
        <w:t xml:space="preserve"> </w:t>
      </w:r>
      <w:r w:rsidRPr="00537BEB">
        <w:rPr>
          <w:rFonts w:ascii="Montserrat" w:hAnsi="Montserrat" w:cs="Segoe UI"/>
          <w:color w:val="212121"/>
          <w:lang w:eastAsia="pl-PL"/>
        </w:rPr>
        <w:t xml:space="preserve">kontener </w:t>
      </w:r>
      <w:proofErr w:type="spellStart"/>
      <w:r w:rsidRPr="00537BEB">
        <w:rPr>
          <w:rFonts w:ascii="Montserrat" w:hAnsi="Montserrat" w:cs="Segoe UI"/>
          <w:color w:val="212121"/>
          <w:lang w:eastAsia="pl-PL"/>
        </w:rPr>
        <w:t>podbiurkowy</w:t>
      </w:r>
      <w:proofErr w:type="spellEnd"/>
      <w:r w:rsidRPr="00537BEB">
        <w:rPr>
          <w:rFonts w:ascii="Montserrat" w:hAnsi="Montserrat" w:cs="Segoe UI"/>
          <w:color w:val="212121"/>
          <w:lang w:eastAsia="pl-PL"/>
        </w:rPr>
        <w:t xml:space="preserve"> (2 szt. łącznie dla dwóch stanowisk), wysuwana półka na klawiaturę,</w:t>
      </w:r>
      <w:r w:rsidRPr="00537BEB">
        <w:rPr>
          <w:rFonts w:ascii="Montserrat" w:hAnsi="Montserrat"/>
          <w:color w:val="212121"/>
          <w:lang w:eastAsia="pl-PL"/>
        </w:rPr>
        <w:t xml:space="preserve"> </w:t>
      </w:r>
      <w:r w:rsidRPr="00537BEB">
        <w:rPr>
          <w:rFonts w:ascii="Montserrat" w:hAnsi="Montserrat" w:cs="Segoe UI"/>
          <w:color w:val="212121"/>
          <w:lang w:eastAsia="pl-PL"/>
        </w:rPr>
        <w:t>elementy/półki/przegrody na druki i dokumentację;</w:t>
      </w:r>
    </w:p>
    <w:p w14:paraId="18A61316" w14:textId="77777777" w:rsidR="006C0694" w:rsidRPr="00537BEB" w:rsidRDefault="006C0694" w:rsidP="006C0694">
      <w:pPr>
        <w:shd w:val="clear" w:color="auto" w:fill="FFFFFF"/>
        <w:suppressAutoHyphens w:val="0"/>
        <w:rPr>
          <w:rFonts w:ascii="Montserrat" w:hAnsi="Montserrat"/>
          <w:color w:val="212121"/>
          <w:lang w:eastAsia="pl-PL"/>
        </w:rPr>
      </w:pPr>
      <w:r w:rsidRPr="00537BEB">
        <w:rPr>
          <w:rFonts w:ascii="Montserrat" w:hAnsi="Montserrat"/>
          <w:bCs/>
          <w:color w:val="212121"/>
          <w:lang w:eastAsia="pl-PL"/>
        </w:rPr>
        <w:t>Kontenery:</w:t>
      </w:r>
    </w:p>
    <w:p w14:paraId="36370005" w14:textId="77777777" w:rsidR="006C0694" w:rsidRPr="00537BEB" w:rsidRDefault="006C0694" w:rsidP="006C0694">
      <w:pPr>
        <w:numPr>
          <w:ilvl w:val="0"/>
          <w:numId w:val="96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korpus z płyty 18 mm</w:t>
      </w:r>
    </w:p>
    <w:p w14:paraId="77088F2A" w14:textId="77777777" w:rsidR="006C0694" w:rsidRPr="00537BEB" w:rsidRDefault="006C0694" w:rsidP="006C0694">
      <w:pPr>
        <w:numPr>
          <w:ilvl w:val="0"/>
          <w:numId w:val="96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min. 3 szuflady</w:t>
      </w:r>
    </w:p>
    <w:p w14:paraId="1E6925D0" w14:textId="77777777" w:rsidR="006C0694" w:rsidRPr="00537BEB" w:rsidRDefault="006C0694" w:rsidP="006C0694">
      <w:pPr>
        <w:numPr>
          <w:ilvl w:val="0"/>
          <w:numId w:val="96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prowadnice kulkowe, pełen wysuw</w:t>
      </w:r>
    </w:p>
    <w:p w14:paraId="42DC513D" w14:textId="77777777" w:rsidR="006C0694" w:rsidRPr="00537BEB" w:rsidRDefault="006C0694" w:rsidP="006C0694">
      <w:pPr>
        <w:numPr>
          <w:ilvl w:val="0"/>
          <w:numId w:val="96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zamek centralny</w:t>
      </w:r>
    </w:p>
    <w:p w14:paraId="19255F3D" w14:textId="77777777" w:rsidR="006C0694" w:rsidRPr="00537BEB" w:rsidRDefault="006C0694" w:rsidP="006C0694">
      <w:pPr>
        <w:numPr>
          <w:ilvl w:val="0"/>
          <w:numId w:val="96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kółka jezdne (min. 2 z blokadą)</w:t>
      </w:r>
    </w:p>
    <w:p w14:paraId="49C364FA" w14:textId="77777777" w:rsidR="006C0694" w:rsidRPr="00537BEB" w:rsidRDefault="006C0694" w:rsidP="006C0694">
      <w:pPr>
        <w:shd w:val="clear" w:color="auto" w:fill="FFFFFF"/>
        <w:suppressAutoHyphens w:val="0"/>
        <w:rPr>
          <w:rFonts w:ascii="Montserrat" w:hAnsi="Montserrat"/>
          <w:color w:val="212121"/>
          <w:lang w:eastAsia="pl-PL"/>
        </w:rPr>
      </w:pPr>
      <w:r w:rsidRPr="00537BEB">
        <w:rPr>
          <w:rFonts w:ascii="Montserrat" w:hAnsi="Montserrat"/>
          <w:bCs/>
          <w:color w:val="212121"/>
          <w:lang w:eastAsia="pl-PL"/>
        </w:rPr>
        <w:t>Półki na klawiaturę:</w:t>
      </w:r>
    </w:p>
    <w:p w14:paraId="68059F0A" w14:textId="77777777" w:rsidR="006C0694" w:rsidRPr="00537BEB" w:rsidRDefault="006C0694" w:rsidP="006C0694">
      <w:pPr>
        <w:numPr>
          <w:ilvl w:val="0"/>
          <w:numId w:val="97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płyta 18 mm</w:t>
      </w:r>
    </w:p>
    <w:p w14:paraId="3AB322C4" w14:textId="77777777" w:rsidR="006C0694" w:rsidRPr="00537BEB" w:rsidRDefault="006C0694" w:rsidP="006C0694">
      <w:pPr>
        <w:numPr>
          <w:ilvl w:val="0"/>
          <w:numId w:val="97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prowadnice kulkowe</w:t>
      </w:r>
    </w:p>
    <w:p w14:paraId="054994C5" w14:textId="77777777" w:rsidR="006C0694" w:rsidRPr="00537BEB" w:rsidRDefault="006C0694" w:rsidP="006C0694">
      <w:pPr>
        <w:numPr>
          <w:ilvl w:val="0"/>
          <w:numId w:val="97"/>
        </w:numPr>
        <w:shd w:val="clear" w:color="auto" w:fill="FFFFFF"/>
        <w:suppressAutoHyphens w:val="0"/>
        <w:rPr>
          <w:rFonts w:ascii="Montserrat" w:hAnsi="Montserrat" w:cs="Segoe UI"/>
          <w:color w:val="212121"/>
          <w:lang w:eastAsia="pl-PL"/>
        </w:rPr>
      </w:pPr>
      <w:r w:rsidRPr="00537BEB">
        <w:rPr>
          <w:rFonts w:ascii="Montserrat" w:hAnsi="Montserrat" w:cs="Segoe UI"/>
          <w:color w:val="212121"/>
          <w:lang w:eastAsia="pl-PL"/>
        </w:rPr>
        <w:t>montaż pod blatem roboczym,</w:t>
      </w:r>
      <w:r w:rsidRPr="00537BEB">
        <w:rPr>
          <w:rFonts w:ascii="Montserrat" w:hAnsi="Montserrat" w:cs="Segoe UI"/>
          <w:color w:val="212121"/>
          <w:lang w:eastAsia="pl-PL"/>
        </w:rPr>
        <w:br/>
      </w:r>
    </w:p>
    <w:p w14:paraId="72DCFBB1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część górna stanowi zabudowę z szybą, wysokość zabudowy szklanej wynosi 800mm powyżej blatu, z podziałem na dwa stanowiska po 1050mm;</w:t>
      </w:r>
    </w:p>
    <w:p w14:paraId="22B0A2FF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/>
          <w:bCs/>
          <w:color w:val="212121"/>
          <w:lang w:eastAsia="pl-PL"/>
        </w:rPr>
        <w:lastRenderedPageBreak/>
        <w:t xml:space="preserve">szyba wykonana jest ze szkła bezpiecznego (hartowanego lub </w:t>
      </w:r>
      <w:proofErr w:type="spellStart"/>
      <w:r w:rsidRPr="00537BEB">
        <w:rPr>
          <w:rFonts w:ascii="Montserrat" w:hAnsi="Montserrat"/>
          <w:bCs/>
          <w:color w:val="212121"/>
          <w:lang w:eastAsia="pl-PL"/>
        </w:rPr>
        <w:t>lamonowanego</w:t>
      </w:r>
      <w:proofErr w:type="spellEnd"/>
      <w:r w:rsidRPr="00537BEB">
        <w:rPr>
          <w:rFonts w:ascii="Montserrat" w:hAnsi="Montserrat"/>
          <w:bCs/>
          <w:color w:val="212121"/>
          <w:lang w:eastAsia="pl-PL"/>
        </w:rPr>
        <w:t>), krawędzie szlifowane,</w:t>
      </w:r>
      <w:r w:rsidRPr="00537BEB">
        <w:rPr>
          <w:rFonts w:ascii="Montserrat" w:hAnsi="Montserrat" w:cs="Segoe UI"/>
          <w:color w:val="212121"/>
          <w:lang w:eastAsia="pl-PL"/>
        </w:rPr>
        <w:t xml:space="preserve"> montaż w systemowych uchwytach lub profilach aluminiowych</w:t>
      </w:r>
      <w:r w:rsidRPr="00537BEB">
        <w:rPr>
          <w:rFonts w:ascii="Montserrat" w:hAnsi="Montserrat"/>
          <w:u w:val="single"/>
        </w:rPr>
        <w:t>;</w:t>
      </w:r>
    </w:p>
    <w:p w14:paraId="6D69E77A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mocowanie do istniejącej lady zgodnie z warunkami technicznymi obiektu;</w:t>
      </w:r>
    </w:p>
    <w:p w14:paraId="12E2212B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/>
          <w:color w:val="212121"/>
          <w:lang w:eastAsia="pl-PL"/>
        </w:rPr>
        <w:t>część górna stanowi kontynuację istniejącej lady – należy ją przenieść i dopasować do nowego układu;</w:t>
      </w:r>
    </w:p>
    <w:p w14:paraId="081F2D31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/>
          <w:bCs/>
          <w:color w:val="212121"/>
          <w:lang w:eastAsia="pl-PL"/>
        </w:rPr>
        <w:t>dopasowanie do istniejącej zabudowy;</w:t>
      </w:r>
    </w:p>
    <w:p w14:paraId="2F15579D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brakujące elementy konstrukcyjne należy wykonać i dopasować do istniejącej nowej lady;</w:t>
      </w:r>
    </w:p>
    <w:p w14:paraId="60CEFF52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kolorystyka i materiały muszą być zgodne z istniejącą zabudową;</w:t>
      </w:r>
    </w:p>
    <w:p w14:paraId="0025CC1A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przed realizacją Wykonawca zobowiązany jest do wykonania szczegółowej inwentaryzacji pomieszczenia;</w:t>
      </w:r>
    </w:p>
    <w:p w14:paraId="4513B6B8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wszystkie wymiary należy zweryfikować na obiekcie;</w:t>
      </w:r>
    </w:p>
    <w:p w14:paraId="2055904E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po wykonaniu pomiarów Wykonawca przedstawi Zamawiającemu projekt techniczny do akceptacji;</w:t>
      </w:r>
    </w:p>
    <w:p w14:paraId="0D8DD1F0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/>
          <w:color w:val="212121"/>
          <w:lang w:eastAsia="pl-PL"/>
        </w:rPr>
        <w:t>realizacja możliwa wyłącznie po zatwierdzeniu projektu;</w:t>
      </w:r>
    </w:p>
    <w:p w14:paraId="14BB9040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płyta wiórowa laminowana, klasa emisji E1;</w:t>
      </w:r>
    </w:p>
    <w:p w14:paraId="7A99933B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wszystkie elementy konstrukcyjne z płyty 18 mm;</w:t>
      </w:r>
    </w:p>
    <w:p w14:paraId="70B2302C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blaty robocze gr. 36 mm;</w:t>
      </w:r>
    </w:p>
    <w:p w14:paraId="7EEEFDFE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obrzeża ABS 2 mm na elementach widocznych;</w:t>
      </w:r>
    </w:p>
    <w:p w14:paraId="3192FCC6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/>
          <w:u w:val="single"/>
        </w:rPr>
        <w:t>o</w:t>
      </w:r>
      <w:r w:rsidRPr="00537BEB">
        <w:rPr>
          <w:rFonts w:ascii="Montserrat" w:hAnsi="Montserrat" w:cs="Segoe UI"/>
          <w:color w:val="212121"/>
          <w:lang w:eastAsia="pl-PL"/>
        </w:rPr>
        <w:t>kucia renomowanych producentów lub równoważne;</w:t>
      </w:r>
    </w:p>
    <w:p w14:paraId="6EF80960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montaż w miejscu wskazanym przez Zamawiającego;</w:t>
      </w:r>
    </w:p>
    <w:p w14:paraId="3C8C92B9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poziomowanie konstrukcji;</w:t>
      </w:r>
    </w:p>
    <w:p w14:paraId="77E59DF1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trwałe zespolenie elementów;</w:t>
      </w:r>
    </w:p>
    <w:p w14:paraId="3EE9257B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bezpieczny montaż szyby;</w:t>
      </w:r>
    </w:p>
    <w:p w14:paraId="114FAE23" w14:textId="77777777" w:rsidR="006C0694" w:rsidRPr="00537BEB" w:rsidRDefault="006C0694" w:rsidP="006C0694">
      <w:pPr>
        <w:numPr>
          <w:ilvl w:val="0"/>
          <w:numId w:val="87"/>
        </w:numPr>
        <w:tabs>
          <w:tab w:val="left" w:pos="851"/>
        </w:tabs>
        <w:suppressAutoHyphens w:val="0"/>
        <w:spacing w:after="120"/>
        <w:ind w:left="709" w:hanging="283"/>
        <w:jc w:val="both"/>
        <w:rPr>
          <w:rFonts w:ascii="Montserrat" w:hAnsi="Montserrat"/>
          <w:u w:val="single"/>
        </w:rPr>
      </w:pPr>
      <w:r w:rsidRPr="00537BEB">
        <w:rPr>
          <w:rFonts w:ascii="Montserrat" w:hAnsi="Montserrat" w:cs="Segoe UI"/>
          <w:color w:val="212121"/>
          <w:lang w:eastAsia="pl-PL"/>
        </w:rPr>
        <w:t>uporządkowanie miejsca montażu po zakończeniu prac</w:t>
      </w:r>
    </w:p>
    <w:p w14:paraId="38D82F03" w14:textId="77777777" w:rsidR="006C0694" w:rsidRDefault="006C0694" w:rsidP="006C0694">
      <w:pPr>
        <w:spacing w:after="120"/>
        <w:jc w:val="both"/>
        <w:rPr>
          <w:b/>
          <w:bCs/>
          <w:sz w:val="36"/>
          <w:szCs w:val="36"/>
          <w:lang w:eastAsia="pl-PL"/>
        </w:rPr>
      </w:pPr>
    </w:p>
    <w:p w14:paraId="589045B4" w14:textId="77777777" w:rsidR="006C0694" w:rsidRPr="00A64D7B" w:rsidRDefault="006C0694" w:rsidP="006C0694">
      <w:pPr>
        <w:spacing w:after="120"/>
        <w:jc w:val="both"/>
        <w:rPr>
          <w:rFonts w:ascii="Montserrat" w:hAnsi="Montserrat"/>
          <w:b/>
        </w:rPr>
      </w:pPr>
      <w:r>
        <w:rPr>
          <w:rFonts w:ascii="Montserrat" w:hAnsi="Montserrat"/>
          <w:b/>
        </w:rPr>
        <w:t>W</w:t>
      </w:r>
      <w:r w:rsidRPr="00A64D7B">
        <w:rPr>
          <w:rFonts w:ascii="Montserrat" w:hAnsi="Montserrat"/>
          <w:b/>
        </w:rPr>
        <w:t xml:space="preserve">ymagania dotyczące elementów wyposażenia </w:t>
      </w:r>
      <w:r>
        <w:rPr>
          <w:rFonts w:ascii="Montserrat" w:hAnsi="Montserrat"/>
          <w:b/>
        </w:rPr>
        <w:t>dla pakietu nr 2 – krzesła, fotele</w:t>
      </w:r>
      <w:r w:rsidRPr="00A64D7B">
        <w:rPr>
          <w:rFonts w:ascii="Montserrat" w:hAnsi="Montserrat"/>
          <w:b/>
        </w:rPr>
        <w:t xml:space="preserve">: </w:t>
      </w:r>
    </w:p>
    <w:p w14:paraId="31CEEC66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/>
        </w:rPr>
      </w:pPr>
    </w:p>
    <w:p w14:paraId="6A4FCF02" w14:textId="77777777" w:rsidR="006C0694" w:rsidRPr="00A64D7B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</w:rPr>
      </w:pPr>
      <w:r w:rsidRPr="006E5EDB">
        <w:rPr>
          <w:rFonts w:ascii="Montserrat" w:hAnsi="Montserrat"/>
          <w:b/>
          <w:bCs/>
        </w:rPr>
        <w:t xml:space="preserve">1. Krzesło tapicerowane </w:t>
      </w:r>
      <w:r w:rsidRPr="006E5EDB">
        <w:rPr>
          <w:rFonts w:ascii="Montserrat" w:hAnsi="Montserrat"/>
          <w:b/>
        </w:rPr>
        <w:t xml:space="preserve">– wymagania: </w:t>
      </w:r>
    </w:p>
    <w:p w14:paraId="12C56449" w14:textId="77777777" w:rsidR="006C0694" w:rsidRPr="00B75785" w:rsidRDefault="006C0694" w:rsidP="006C0694">
      <w:pPr>
        <w:pStyle w:val="Akapitzlist"/>
        <w:numPr>
          <w:ilvl w:val="0"/>
          <w:numId w:val="144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B75785">
        <w:rPr>
          <w:rFonts w:ascii="Montserrat" w:hAnsi="Montserrat"/>
          <w:bCs/>
        </w:rPr>
        <w:t xml:space="preserve">wymiary całkowite – szerokość x głębokość x wysokość [mm] poniżej w tabeli </w:t>
      </w:r>
    </w:p>
    <w:p w14:paraId="39A4EEDB" w14:textId="77777777" w:rsidR="006C0694" w:rsidRPr="00B75785" w:rsidRDefault="006C0694" w:rsidP="006C0694">
      <w:pPr>
        <w:pStyle w:val="Akapitzlist"/>
        <w:numPr>
          <w:ilvl w:val="0"/>
          <w:numId w:val="144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łączna ilość: </w:t>
      </w:r>
      <w:r>
        <w:rPr>
          <w:rFonts w:ascii="Montserrat" w:hAnsi="Montserrat"/>
        </w:rPr>
        <w:t>26</w:t>
      </w:r>
      <w:r w:rsidRPr="00B75785">
        <w:rPr>
          <w:rFonts w:ascii="Montserrat" w:hAnsi="Montserrat"/>
        </w:rPr>
        <w:t xml:space="preserve"> sztuk;</w:t>
      </w:r>
    </w:p>
    <w:p w14:paraId="076C1317" w14:textId="77777777" w:rsidR="006C0694" w:rsidRPr="00B75785" w:rsidRDefault="006C0694" w:rsidP="006C0694">
      <w:pPr>
        <w:pStyle w:val="Akapitzlist"/>
        <w:numPr>
          <w:ilvl w:val="0"/>
          <w:numId w:val="144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miejsce ustawienia/montażu: </w:t>
      </w:r>
    </w:p>
    <w:p w14:paraId="5825106D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726"/>
        <w:gridCol w:w="2211"/>
        <w:gridCol w:w="2747"/>
      </w:tblGrid>
      <w:tr w:rsidR="006C0694" w:rsidRPr="00A64D7B" w14:paraId="0E07CDB5" w14:textId="77777777" w:rsidTr="00A87ED0">
        <w:trPr>
          <w:trHeight w:val="405"/>
        </w:trPr>
        <w:tc>
          <w:tcPr>
            <w:tcW w:w="1378" w:type="dxa"/>
            <w:vAlign w:val="center"/>
          </w:tcPr>
          <w:p w14:paraId="20F412D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26" w:type="dxa"/>
            <w:vAlign w:val="center"/>
          </w:tcPr>
          <w:p w14:paraId="4E83BBDD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11" w:type="dxa"/>
            <w:vAlign w:val="center"/>
          </w:tcPr>
          <w:p w14:paraId="2ECAED7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747" w:type="dxa"/>
            <w:vAlign w:val="center"/>
          </w:tcPr>
          <w:p w14:paraId="3A05DD4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6A1C6DA4" w14:textId="77777777" w:rsidTr="00A87ED0">
        <w:trPr>
          <w:trHeight w:val="1058"/>
        </w:trPr>
        <w:tc>
          <w:tcPr>
            <w:tcW w:w="1378" w:type="dxa"/>
            <w:vAlign w:val="center"/>
          </w:tcPr>
          <w:p w14:paraId="5C6B6075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26" w:type="dxa"/>
            <w:vAlign w:val="center"/>
          </w:tcPr>
          <w:p w14:paraId="1E606231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poczekalnia</w:t>
            </w:r>
          </w:p>
        </w:tc>
        <w:tc>
          <w:tcPr>
            <w:tcW w:w="2211" w:type="dxa"/>
            <w:vAlign w:val="center"/>
          </w:tcPr>
          <w:p w14:paraId="72A3A4AD" w14:textId="77777777" w:rsidR="006C0694" w:rsidRPr="00613957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C3423B">
              <w:rPr>
                <w:rFonts w:ascii="Montserrat" w:hAnsi="Montserrat"/>
              </w:rPr>
              <w:t>Za</w:t>
            </w:r>
            <w:r>
              <w:rPr>
                <w:rFonts w:ascii="Montserrat" w:hAnsi="Montserrat"/>
              </w:rPr>
              <w:t>kład Diagnostyki Laboratoryjnej</w:t>
            </w:r>
            <w:r>
              <w:rPr>
                <w:rFonts w:ascii="Montserrat" w:hAnsi="Montserrat"/>
              </w:rPr>
              <w:br/>
            </w:r>
            <w:r w:rsidRPr="00A64D7B">
              <w:rPr>
                <w:rFonts w:ascii="Montserrat" w:hAnsi="Montserrat"/>
              </w:rPr>
              <w:t>budynek nr 8</w:t>
            </w:r>
          </w:p>
        </w:tc>
        <w:tc>
          <w:tcPr>
            <w:tcW w:w="2747" w:type="dxa"/>
            <w:vAlign w:val="center"/>
          </w:tcPr>
          <w:p w14:paraId="0AF16781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24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</w:p>
        </w:tc>
      </w:tr>
      <w:tr w:rsidR="006C0694" w:rsidRPr="00A64D7B" w14:paraId="7C2CC3A8" w14:textId="77777777" w:rsidTr="00A87ED0">
        <w:trPr>
          <w:trHeight w:val="1058"/>
        </w:trPr>
        <w:tc>
          <w:tcPr>
            <w:tcW w:w="1378" w:type="dxa"/>
            <w:vAlign w:val="center"/>
          </w:tcPr>
          <w:p w14:paraId="5FA72C1B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lastRenderedPageBreak/>
              <w:t>2.</w:t>
            </w:r>
          </w:p>
        </w:tc>
        <w:tc>
          <w:tcPr>
            <w:tcW w:w="2726" w:type="dxa"/>
            <w:vAlign w:val="center"/>
          </w:tcPr>
          <w:p w14:paraId="2B53E77E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szatnia</w:t>
            </w:r>
          </w:p>
        </w:tc>
        <w:tc>
          <w:tcPr>
            <w:tcW w:w="2211" w:type="dxa"/>
            <w:vAlign w:val="center"/>
          </w:tcPr>
          <w:p w14:paraId="4CE4A4E3" w14:textId="77777777" w:rsidR="006C0694" w:rsidRPr="00C3423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A24, </w:t>
            </w:r>
            <w:r w:rsidRPr="00C3423B">
              <w:rPr>
                <w:rFonts w:ascii="Montserrat" w:hAnsi="Montserrat"/>
              </w:rPr>
              <w:t xml:space="preserve">parter </w:t>
            </w:r>
            <w:r w:rsidRPr="00C3423B">
              <w:rPr>
                <w:rFonts w:ascii="Montserrat" w:hAnsi="Montserrat"/>
              </w:rPr>
              <w:br/>
              <w:t>budynek nr 8</w:t>
            </w:r>
          </w:p>
        </w:tc>
        <w:tc>
          <w:tcPr>
            <w:tcW w:w="2747" w:type="dxa"/>
            <w:vAlign w:val="center"/>
          </w:tcPr>
          <w:p w14:paraId="7A9689AE" w14:textId="77777777" w:rsidR="006C0694" w:rsidRPr="00A64D7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szt. </w:t>
            </w:r>
          </w:p>
        </w:tc>
      </w:tr>
      <w:tr w:rsidR="006C0694" w:rsidRPr="00A64D7B" w14:paraId="0D189CDE" w14:textId="77777777" w:rsidTr="00A87ED0">
        <w:trPr>
          <w:trHeight w:val="1058"/>
        </w:trPr>
        <w:tc>
          <w:tcPr>
            <w:tcW w:w="1378" w:type="dxa"/>
            <w:vAlign w:val="center"/>
          </w:tcPr>
          <w:p w14:paraId="5C5AF027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3.</w:t>
            </w:r>
          </w:p>
        </w:tc>
        <w:tc>
          <w:tcPr>
            <w:tcW w:w="2726" w:type="dxa"/>
            <w:vAlign w:val="center"/>
          </w:tcPr>
          <w:p w14:paraId="27BBE634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2211" w:type="dxa"/>
            <w:vAlign w:val="center"/>
          </w:tcPr>
          <w:p w14:paraId="6E7B3127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P7, parter</w:t>
            </w:r>
          </w:p>
          <w:p w14:paraId="0719A453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8</w:t>
            </w:r>
          </w:p>
        </w:tc>
        <w:tc>
          <w:tcPr>
            <w:tcW w:w="2747" w:type="dxa"/>
            <w:vAlign w:val="center"/>
          </w:tcPr>
          <w:p w14:paraId="7DC1C111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 szt. </w:t>
            </w:r>
          </w:p>
        </w:tc>
      </w:tr>
    </w:tbl>
    <w:p w14:paraId="0446B583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27AE134C" w14:textId="77777777" w:rsidR="006C0694" w:rsidRPr="00B75785" w:rsidRDefault="006C0694" w:rsidP="006C0694">
      <w:pPr>
        <w:pStyle w:val="Akapitzlist"/>
        <w:numPr>
          <w:ilvl w:val="0"/>
          <w:numId w:val="144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B75785">
        <w:rPr>
          <w:rFonts w:ascii="Montserrat" w:hAnsi="Montserrat"/>
          <w:bCs/>
        </w:rPr>
        <w:t>opis elementów:</w:t>
      </w:r>
    </w:p>
    <w:p w14:paraId="5C2700A2" w14:textId="77777777" w:rsidR="006C0694" w:rsidRPr="00B75785" w:rsidRDefault="006C0694" w:rsidP="006C0694">
      <w:pPr>
        <w:pStyle w:val="Akapitzlist"/>
        <w:numPr>
          <w:ilvl w:val="0"/>
          <w:numId w:val="145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krzesło na metalowej płozie;</w:t>
      </w:r>
    </w:p>
    <w:p w14:paraId="5F501F44" w14:textId="77777777" w:rsidR="006C0694" w:rsidRPr="00B75785" w:rsidRDefault="006C0694" w:rsidP="006C0694">
      <w:pPr>
        <w:pStyle w:val="Akapitzlist"/>
        <w:numPr>
          <w:ilvl w:val="0"/>
          <w:numId w:val="145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siedzisko i oparcie miękkie tapicerowane </w:t>
      </w:r>
      <w:proofErr w:type="spellStart"/>
      <w:r w:rsidRPr="00B75785">
        <w:rPr>
          <w:rFonts w:ascii="Montserrat" w:hAnsi="Montserrat"/>
        </w:rPr>
        <w:t>eko</w:t>
      </w:r>
      <w:proofErr w:type="spellEnd"/>
      <w:r w:rsidRPr="00B75785">
        <w:rPr>
          <w:rFonts w:ascii="Montserrat" w:hAnsi="Montserrat"/>
        </w:rPr>
        <w:t xml:space="preserve"> – skajem;</w:t>
      </w:r>
    </w:p>
    <w:p w14:paraId="1FCC5A6F" w14:textId="77777777" w:rsidR="006C0694" w:rsidRPr="00B75785" w:rsidRDefault="006C0694" w:rsidP="006C0694">
      <w:pPr>
        <w:pStyle w:val="Akapitzlist"/>
        <w:numPr>
          <w:ilvl w:val="0"/>
          <w:numId w:val="145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możliwość sztaplowania krzeseł;</w:t>
      </w:r>
    </w:p>
    <w:p w14:paraId="7DB608EC" w14:textId="77777777" w:rsidR="006C0694" w:rsidRPr="00B75785" w:rsidRDefault="006C0694" w:rsidP="006C0694">
      <w:pPr>
        <w:pStyle w:val="Akapitzlist"/>
        <w:numPr>
          <w:ilvl w:val="0"/>
          <w:numId w:val="145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elementy metalowe chromowane;</w:t>
      </w:r>
    </w:p>
    <w:p w14:paraId="4B813334" w14:textId="77777777" w:rsidR="006C0694" w:rsidRPr="00B75785" w:rsidRDefault="006C0694" w:rsidP="006C0694">
      <w:pPr>
        <w:pStyle w:val="Akapitzlist"/>
        <w:numPr>
          <w:ilvl w:val="0"/>
          <w:numId w:val="145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atest badań wytrzymałościowych;</w:t>
      </w:r>
    </w:p>
    <w:p w14:paraId="36963A44" w14:textId="77777777" w:rsidR="006C0694" w:rsidRPr="00B75785" w:rsidRDefault="006C0694" w:rsidP="006C0694">
      <w:pPr>
        <w:pStyle w:val="Akapitzlist"/>
        <w:numPr>
          <w:ilvl w:val="0"/>
          <w:numId w:val="145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kolorystyka tapicerki do uzgodnienia na podstawie wzorników oferowanych przez Producenta.</w:t>
      </w:r>
    </w:p>
    <w:p w14:paraId="3C461D84" w14:textId="77777777" w:rsidR="006C0694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  <w:bCs/>
        </w:rPr>
      </w:pPr>
      <w:r w:rsidRPr="00A64D7B">
        <w:rPr>
          <w:rFonts w:ascii="Montserrat" w:hAnsi="Montserrat"/>
          <w:noProof/>
          <w:lang w:eastAsia="pl-PL"/>
        </w:rPr>
        <mc:AlternateContent>
          <mc:Choice Requires="wps">
            <w:drawing>
              <wp:inline distT="0" distB="0" distL="0" distR="0" wp14:anchorId="49DB27F2" wp14:editId="77985AA8">
                <wp:extent cx="302260" cy="302260"/>
                <wp:effectExtent l="0" t="0" r="0" b="0"/>
                <wp:docPr id="9" name="Prostokąt 9" descr="Krzesło Sylwia 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B4116D" id="Prostokąt 9" o:spid="_x0000_s1026" alt="Krzesło Sylwia S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l-PL"/>
        </w:rPr>
        <w:drawing>
          <wp:inline distT="0" distB="0" distL="0" distR="0" wp14:anchorId="2ADAE6E1" wp14:editId="61B64E86">
            <wp:extent cx="1016758" cy="1466300"/>
            <wp:effectExtent l="0" t="0" r="0" b="635"/>
            <wp:docPr id="16" name="Obraz 16" descr="https://d3hrfv6hmcqa82.cloudfront.net/bigProductImageLowerQuality/images/product/krzeslo-sylwia-s-19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3hrfv6hmcqa82.cloudfront.net/bigProductImageLowerQuality/images/product/krzeslo-sylwia-s-192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895" cy="14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4D7B">
        <w:rPr>
          <w:rFonts w:ascii="Montserrat" w:hAnsi="Montserrat"/>
          <w:noProof/>
          <w:lang w:eastAsia="pl-PL"/>
        </w:rPr>
        <w:drawing>
          <wp:inline distT="0" distB="0" distL="0" distR="0" wp14:anchorId="3C522FB4" wp14:editId="37FCD658">
            <wp:extent cx="2282024" cy="2282024"/>
            <wp:effectExtent l="0" t="0" r="4445" b="4445"/>
            <wp:docPr id="25" name="Obraz 25" descr="C:\Users\apniewska\AppData\Local\Packages\Microsoft.Windows.Photos_8wekyb3d8bbwe\TempState\ShareServiceTempFolder\krzeslo-sylwia-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pniewska\AppData\Local\Packages\Microsoft.Windows.Photos_8wekyb3d8bbwe\TempState\ShareServiceTempFolder\krzeslo-sylwia-s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881" cy="2281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7307C" w14:textId="77777777" w:rsidR="006C0694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  <w:bCs/>
        </w:rPr>
      </w:pPr>
    </w:p>
    <w:p w14:paraId="083BF598" w14:textId="77777777" w:rsidR="006C0694" w:rsidRDefault="006C0694" w:rsidP="006C0694">
      <w:pPr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  <w:bCs/>
        </w:rPr>
      </w:pPr>
    </w:p>
    <w:p w14:paraId="7F4974F3" w14:textId="77777777" w:rsidR="006C0694" w:rsidRPr="00A64D7B" w:rsidRDefault="006C0694" w:rsidP="006C0694">
      <w:pPr>
        <w:tabs>
          <w:tab w:val="left" w:pos="0"/>
        </w:tabs>
        <w:spacing w:after="120"/>
        <w:jc w:val="both"/>
        <w:rPr>
          <w:rFonts w:ascii="Montserrat" w:hAnsi="Montserrat"/>
          <w:b/>
        </w:rPr>
      </w:pPr>
      <w:r>
        <w:rPr>
          <w:rFonts w:ascii="Montserrat" w:hAnsi="Montserrat"/>
          <w:lang w:eastAsia="pl-PL"/>
        </w:rPr>
        <w:br/>
      </w:r>
      <w:r>
        <w:rPr>
          <w:rFonts w:ascii="Montserrat" w:hAnsi="Montserrat"/>
          <w:b/>
          <w:bCs/>
        </w:rPr>
        <w:t>2. Krzesło do poczekalni</w:t>
      </w:r>
      <w:r w:rsidRPr="00A64D7B">
        <w:rPr>
          <w:rFonts w:ascii="Montserrat" w:hAnsi="Montserrat"/>
          <w:b/>
          <w:bCs/>
        </w:rPr>
        <w:t xml:space="preserve"> </w:t>
      </w:r>
      <w:r>
        <w:rPr>
          <w:rFonts w:ascii="Montserrat" w:hAnsi="Montserrat"/>
          <w:b/>
          <w:bCs/>
        </w:rPr>
        <w:t xml:space="preserve">/krzesło stacjonarne z podłokietnikiem </w:t>
      </w:r>
      <w:r w:rsidRPr="00A64D7B">
        <w:rPr>
          <w:rFonts w:ascii="Montserrat" w:hAnsi="Montserrat"/>
          <w:b/>
        </w:rPr>
        <w:t>– wymagania:</w:t>
      </w:r>
    </w:p>
    <w:p w14:paraId="401878FA" w14:textId="77777777" w:rsidR="006C0694" w:rsidRPr="00B75785" w:rsidRDefault="006C0694" w:rsidP="006C0694">
      <w:pPr>
        <w:pStyle w:val="Akapitzlist"/>
        <w:numPr>
          <w:ilvl w:val="0"/>
          <w:numId w:val="146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B75785">
        <w:rPr>
          <w:rFonts w:ascii="Montserrat" w:hAnsi="Montserrat"/>
          <w:bCs/>
        </w:rPr>
        <w:t>wymiary całkowite – szerokość x głębokość x wysokość [mm]: wymiary na rysunku;</w:t>
      </w:r>
    </w:p>
    <w:p w14:paraId="05E5DB7A" w14:textId="77777777" w:rsidR="006C0694" w:rsidRPr="00B75785" w:rsidRDefault="006C0694" w:rsidP="006C0694">
      <w:pPr>
        <w:pStyle w:val="Akapitzlist"/>
        <w:numPr>
          <w:ilvl w:val="0"/>
          <w:numId w:val="146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łączna ilość: 141 sztuk;</w:t>
      </w:r>
    </w:p>
    <w:p w14:paraId="5E2183D4" w14:textId="77777777" w:rsidR="006C0694" w:rsidRPr="00B75785" w:rsidRDefault="006C0694" w:rsidP="006C0694">
      <w:pPr>
        <w:pStyle w:val="Akapitzlist"/>
        <w:numPr>
          <w:ilvl w:val="0"/>
          <w:numId w:val="146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miejsce ustawienia/montażu: </w:t>
      </w:r>
    </w:p>
    <w:p w14:paraId="46CB31CF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2711"/>
        <w:gridCol w:w="2205"/>
        <w:gridCol w:w="2782"/>
      </w:tblGrid>
      <w:tr w:rsidR="006C0694" w:rsidRPr="00A64D7B" w14:paraId="0197F1D9" w14:textId="77777777" w:rsidTr="00A87ED0">
        <w:trPr>
          <w:trHeight w:val="405"/>
        </w:trPr>
        <w:tc>
          <w:tcPr>
            <w:tcW w:w="1424" w:type="dxa"/>
            <w:vAlign w:val="center"/>
          </w:tcPr>
          <w:p w14:paraId="7C42AB36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1" w:type="dxa"/>
            <w:vAlign w:val="center"/>
          </w:tcPr>
          <w:p w14:paraId="24AF2EBB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6FA0760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3" w:type="dxa"/>
            <w:vAlign w:val="center"/>
          </w:tcPr>
          <w:p w14:paraId="79DBD56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6619F1B0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3D25C250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 w:rsidRPr="00A64D7B">
              <w:rPr>
                <w:rFonts w:ascii="Montserrat" w:hAnsi="Montserrat"/>
              </w:rPr>
              <w:t>1.</w:t>
            </w:r>
          </w:p>
        </w:tc>
        <w:tc>
          <w:tcPr>
            <w:tcW w:w="2791" w:type="dxa"/>
            <w:vAlign w:val="center"/>
          </w:tcPr>
          <w:p w14:paraId="6C9C3E8B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korytarz </w:t>
            </w:r>
          </w:p>
        </w:tc>
        <w:tc>
          <w:tcPr>
            <w:tcW w:w="2230" w:type="dxa"/>
            <w:vAlign w:val="center"/>
          </w:tcPr>
          <w:p w14:paraId="41184ABD" w14:textId="77777777" w:rsidR="006C0694" w:rsidRPr="00613957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I </w:t>
            </w:r>
            <w:proofErr w:type="spellStart"/>
            <w:r>
              <w:rPr>
                <w:rFonts w:ascii="Montserrat" w:hAnsi="Montserrat"/>
              </w:rPr>
              <w:t>i</w:t>
            </w:r>
            <w:proofErr w:type="spellEnd"/>
            <w:r>
              <w:rPr>
                <w:rFonts w:ascii="Montserrat" w:hAnsi="Montserrat"/>
              </w:rPr>
              <w:t xml:space="preserve"> II p. </w:t>
            </w:r>
            <w:r>
              <w:rPr>
                <w:rFonts w:ascii="Montserrat" w:hAnsi="Montserrat"/>
              </w:rPr>
              <w:br/>
              <w:t xml:space="preserve">Oddział Onkologii Klinicznej </w:t>
            </w:r>
            <w:r>
              <w:rPr>
                <w:rFonts w:ascii="Montserrat" w:hAnsi="Montserrat"/>
              </w:rPr>
              <w:br/>
            </w:r>
            <w:r w:rsidRPr="00A64D7B">
              <w:rPr>
                <w:rFonts w:ascii="Montserrat" w:hAnsi="Montserrat"/>
              </w:rPr>
              <w:t>budynek nr 8</w:t>
            </w:r>
          </w:p>
        </w:tc>
        <w:tc>
          <w:tcPr>
            <w:tcW w:w="2843" w:type="dxa"/>
            <w:vAlign w:val="center"/>
          </w:tcPr>
          <w:p w14:paraId="5BF81265" w14:textId="77777777" w:rsidR="006C0694" w:rsidRDefault="006C0694" w:rsidP="00A87ED0">
            <w:pPr>
              <w:jc w:val="center"/>
              <w:rPr>
                <w:rFonts w:ascii="Montserrat" w:hAnsi="Montserrat"/>
                <w:b/>
                <w:bCs/>
              </w:rPr>
            </w:pPr>
            <w:r>
              <w:rPr>
                <w:rFonts w:ascii="Montserrat" w:hAnsi="Montserrat"/>
                <w:bCs/>
              </w:rPr>
              <w:t>120</w:t>
            </w:r>
            <w:r w:rsidRPr="00A64D7B">
              <w:rPr>
                <w:rFonts w:ascii="Montserrat" w:hAnsi="Montserrat"/>
                <w:bCs/>
              </w:rPr>
              <w:t xml:space="preserve"> szt.</w:t>
            </w:r>
            <w:r>
              <w:rPr>
                <w:rFonts w:ascii="Montserrat" w:hAnsi="Montserrat"/>
                <w:b/>
                <w:bCs/>
              </w:rPr>
              <w:t xml:space="preserve"> </w:t>
            </w:r>
          </w:p>
          <w:p w14:paraId="56E68F72" w14:textId="77777777" w:rsidR="006C0694" w:rsidRPr="005A485B" w:rsidRDefault="006C0694" w:rsidP="00A87ED0">
            <w:pPr>
              <w:jc w:val="center"/>
              <w:rPr>
                <w:rFonts w:ascii="Montserrat" w:hAnsi="Montserrat"/>
              </w:rPr>
            </w:pPr>
            <w:r w:rsidRPr="005A485B">
              <w:rPr>
                <w:rFonts w:ascii="Montserrat" w:hAnsi="Montserrat"/>
                <w:bCs/>
              </w:rPr>
              <w:t xml:space="preserve">Krzesło do poczekalni </w:t>
            </w:r>
            <w:r w:rsidRPr="005A485B">
              <w:rPr>
                <w:rFonts w:ascii="Montserrat" w:hAnsi="Montserrat"/>
              </w:rPr>
              <w:t xml:space="preserve"> </w:t>
            </w:r>
          </w:p>
        </w:tc>
      </w:tr>
      <w:tr w:rsidR="006C0694" w:rsidRPr="00A64D7B" w14:paraId="6B336431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0C59CEA6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lastRenderedPageBreak/>
              <w:t>2.</w:t>
            </w:r>
          </w:p>
        </w:tc>
        <w:tc>
          <w:tcPr>
            <w:tcW w:w="2791" w:type="dxa"/>
            <w:vAlign w:val="center"/>
          </w:tcPr>
          <w:p w14:paraId="6C596462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poczekalnia</w:t>
            </w:r>
          </w:p>
        </w:tc>
        <w:tc>
          <w:tcPr>
            <w:tcW w:w="2230" w:type="dxa"/>
            <w:vAlign w:val="center"/>
          </w:tcPr>
          <w:p w14:paraId="3C6CF8A4" w14:textId="77777777" w:rsidR="006C0694" w:rsidRPr="00C3423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parter, Izba Przyjęć </w:t>
            </w:r>
            <w:r>
              <w:rPr>
                <w:rFonts w:ascii="Montserrat" w:hAnsi="Montserrat"/>
              </w:rPr>
              <w:br/>
              <w:t>budynek nr 3</w:t>
            </w:r>
          </w:p>
        </w:tc>
        <w:tc>
          <w:tcPr>
            <w:tcW w:w="2843" w:type="dxa"/>
            <w:vAlign w:val="center"/>
          </w:tcPr>
          <w:p w14:paraId="3B8B7AEE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 xml:space="preserve">15 szt. </w:t>
            </w:r>
          </w:p>
          <w:p w14:paraId="70F7BDA5" w14:textId="77777777" w:rsidR="006C0694" w:rsidRPr="005A485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k</w:t>
            </w:r>
            <w:r w:rsidRPr="005A485B">
              <w:rPr>
                <w:rFonts w:ascii="Montserrat" w:hAnsi="Montserrat"/>
                <w:bCs/>
              </w:rPr>
              <w:t xml:space="preserve">rzesło do poczekalni </w:t>
            </w:r>
            <w:r w:rsidRPr="005A485B">
              <w:rPr>
                <w:rFonts w:ascii="Montserrat" w:hAnsi="Montserrat"/>
              </w:rPr>
              <w:t xml:space="preserve"> </w:t>
            </w:r>
          </w:p>
        </w:tc>
      </w:tr>
      <w:tr w:rsidR="006C0694" w:rsidRPr="00A64D7B" w14:paraId="431954F1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2D979261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3.</w:t>
            </w:r>
          </w:p>
        </w:tc>
        <w:tc>
          <w:tcPr>
            <w:tcW w:w="2791" w:type="dxa"/>
            <w:vAlign w:val="center"/>
          </w:tcPr>
          <w:p w14:paraId="2AD76057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B6EB0">
              <w:rPr>
                <w:rFonts w:ascii="Montserrat" w:hAnsi="Montserrat"/>
              </w:rPr>
              <w:t xml:space="preserve">punkt pielęgniarski </w:t>
            </w:r>
          </w:p>
        </w:tc>
        <w:tc>
          <w:tcPr>
            <w:tcW w:w="2230" w:type="dxa"/>
            <w:vAlign w:val="center"/>
          </w:tcPr>
          <w:p w14:paraId="2397BFED" w14:textId="77777777" w:rsidR="006C0694" w:rsidRPr="00BB6EB0" w:rsidRDefault="006C0694" w:rsidP="00A87ED0">
            <w:pPr>
              <w:jc w:val="center"/>
              <w:rPr>
                <w:rFonts w:ascii="Montserrat" w:hAnsi="Montserrat"/>
              </w:rPr>
            </w:pPr>
          </w:p>
          <w:p w14:paraId="0FAAA42B" w14:textId="77777777" w:rsidR="006C0694" w:rsidRPr="00BB6EB0" w:rsidRDefault="006C0694" w:rsidP="00A87ED0">
            <w:pPr>
              <w:jc w:val="center"/>
              <w:rPr>
                <w:rFonts w:ascii="Montserrat" w:hAnsi="Montserrat"/>
              </w:rPr>
            </w:pPr>
            <w:r w:rsidRPr="00BB6EB0">
              <w:rPr>
                <w:rFonts w:ascii="Montserrat" w:hAnsi="Montserrat"/>
              </w:rPr>
              <w:t xml:space="preserve">113, I piętro, </w:t>
            </w:r>
          </w:p>
          <w:p w14:paraId="2068BA86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 w:rsidRPr="00BB6EB0">
              <w:rPr>
                <w:rFonts w:ascii="Montserrat" w:hAnsi="Montserrat"/>
              </w:rPr>
              <w:t>budynek nr 8</w:t>
            </w:r>
          </w:p>
        </w:tc>
        <w:tc>
          <w:tcPr>
            <w:tcW w:w="2843" w:type="dxa"/>
            <w:vAlign w:val="center"/>
          </w:tcPr>
          <w:p w14:paraId="6CC8634B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BB6EB0">
              <w:rPr>
                <w:rFonts w:ascii="Montserrat" w:hAnsi="Montserrat"/>
                <w:bCs/>
              </w:rPr>
              <w:t>3 szt.</w:t>
            </w:r>
          </w:p>
          <w:p w14:paraId="5E96326C" w14:textId="77777777" w:rsidR="006C0694" w:rsidRPr="005A485B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5A485B">
              <w:rPr>
                <w:rFonts w:ascii="Montserrat" w:hAnsi="Montserrat"/>
                <w:bCs/>
              </w:rPr>
              <w:t xml:space="preserve">krzesło stacjonarne </w:t>
            </w:r>
            <w:r>
              <w:rPr>
                <w:rFonts w:ascii="Montserrat" w:hAnsi="Montserrat"/>
                <w:bCs/>
              </w:rPr>
              <w:br/>
            </w:r>
            <w:r w:rsidRPr="005A485B">
              <w:rPr>
                <w:rFonts w:ascii="Montserrat" w:hAnsi="Montserrat"/>
                <w:bCs/>
              </w:rPr>
              <w:t xml:space="preserve">z podłokietnikiem  </w:t>
            </w:r>
            <w:r w:rsidRPr="005A485B">
              <w:rPr>
                <w:rFonts w:ascii="Montserrat" w:hAnsi="Montserrat"/>
              </w:rPr>
              <w:t xml:space="preserve"> </w:t>
            </w:r>
          </w:p>
        </w:tc>
      </w:tr>
      <w:tr w:rsidR="006C0694" w:rsidRPr="00A64D7B" w14:paraId="304ABB11" w14:textId="77777777" w:rsidTr="00A87ED0">
        <w:trPr>
          <w:trHeight w:val="1058"/>
        </w:trPr>
        <w:tc>
          <w:tcPr>
            <w:tcW w:w="1424" w:type="dxa"/>
            <w:vAlign w:val="center"/>
          </w:tcPr>
          <w:p w14:paraId="3DDC771F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4.</w:t>
            </w:r>
          </w:p>
        </w:tc>
        <w:tc>
          <w:tcPr>
            <w:tcW w:w="2791" w:type="dxa"/>
            <w:vAlign w:val="center"/>
          </w:tcPr>
          <w:p w14:paraId="4DD2A45F" w14:textId="77777777" w:rsidR="006C0694" w:rsidRPr="00BB6EB0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B6EB0">
              <w:rPr>
                <w:rFonts w:ascii="Montserrat" w:hAnsi="Montserrat"/>
              </w:rPr>
              <w:t>punkt pielęgniarski</w:t>
            </w:r>
          </w:p>
        </w:tc>
        <w:tc>
          <w:tcPr>
            <w:tcW w:w="2230" w:type="dxa"/>
            <w:vAlign w:val="center"/>
          </w:tcPr>
          <w:p w14:paraId="24F8AEA0" w14:textId="77777777" w:rsidR="006C0694" w:rsidRPr="00BB6EB0" w:rsidRDefault="006C0694" w:rsidP="00A87ED0">
            <w:pPr>
              <w:jc w:val="center"/>
              <w:rPr>
                <w:rFonts w:ascii="Montserrat" w:hAnsi="Montserrat"/>
              </w:rPr>
            </w:pPr>
            <w:r w:rsidRPr="00BB6EB0">
              <w:rPr>
                <w:rFonts w:ascii="Montserrat" w:hAnsi="Montserrat"/>
              </w:rPr>
              <w:t>228, II piętro budynek nr 8</w:t>
            </w:r>
          </w:p>
        </w:tc>
        <w:tc>
          <w:tcPr>
            <w:tcW w:w="2843" w:type="dxa"/>
            <w:vAlign w:val="center"/>
          </w:tcPr>
          <w:p w14:paraId="734FE8FE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BB6EB0">
              <w:rPr>
                <w:rFonts w:ascii="Montserrat" w:hAnsi="Montserrat"/>
                <w:bCs/>
              </w:rPr>
              <w:t>3 szt.</w:t>
            </w:r>
          </w:p>
          <w:p w14:paraId="5BAA534E" w14:textId="77777777" w:rsidR="006C0694" w:rsidRPr="00BB6EB0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5A485B">
              <w:rPr>
                <w:rFonts w:ascii="Montserrat" w:hAnsi="Montserrat"/>
                <w:bCs/>
              </w:rPr>
              <w:t xml:space="preserve">krzesło stacjonarne </w:t>
            </w:r>
            <w:r>
              <w:rPr>
                <w:rFonts w:ascii="Montserrat" w:hAnsi="Montserrat"/>
                <w:bCs/>
              </w:rPr>
              <w:br/>
            </w:r>
            <w:r w:rsidRPr="005A485B">
              <w:rPr>
                <w:rFonts w:ascii="Montserrat" w:hAnsi="Montserrat"/>
                <w:bCs/>
              </w:rPr>
              <w:t xml:space="preserve">z podłokietnikiem  </w:t>
            </w:r>
            <w:r w:rsidRPr="005A485B">
              <w:rPr>
                <w:rFonts w:ascii="Montserrat" w:hAnsi="Montserrat"/>
              </w:rPr>
              <w:t xml:space="preserve"> </w:t>
            </w:r>
          </w:p>
        </w:tc>
      </w:tr>
    </w:tbl>
    <w:p w14:paraId="3DF74BF3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53297BC6" w14:textId="77777777" w:rsidR="006C0694" w:rsidRPr="00B75785" w:rsidRDefault="006C0694" w:rsidP="006C0694">
      <w:pPr>
        <w:pStyle w:val="Akapitzlist"/>
        <w:numPr>
          <w:ilvl w:val="0"/>
          <w:numId w:val="146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B75785">
        <w:rPr>
          <w:rFonts w:ascii="Montserrat" w:hAnsi="Montserrat"/>
          <w:bCs/>
        </w:rPr>
        <w:t>opis elementów:</w:t>
      </w:r>
    </w:p>
    <w:p w14:paraId="797E343E" w14:textId="77777777" w:rsidR="006C0694" w:rsidRPr="00B75785" w:rsidRDefault="006C0694" w:rsidP="006C0694">
      <w:pPr>
        <w:pStyle w:val="Akapitzlist"/>
        <w:numPr>
          <w:ilvl w:val="0"/>
          <w:numId w:val="147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krzesło na metalowej płozie;</w:t>
      </w:r>
    </w:p>
    <w:p w14:paraId="79A71C24" w14:textId="77777777" w:rsidR="006C0694" w:rsidRPr="00B75785" w:rsidRDefault="006C0694" w:rsidP="006C0694">
      <w:pPr>
        <w:pStyle w:val="Akapitzlist"/>
        <w:numPr>
          <w:ilvl w:val="0"/>
          <w:numId w:val="147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siedzisko i oparcie miękkie tapicerowane </w:t>
      </w:r>
      <w:proofErr w:type="spellStart"/>
      <w:r w:rsidRPr="00B75785">
        <w:rPr>
          <w:rFonts w:ascii="Montserrat" w:hAnsi="Montserrat"/>
        </w:rPr>
        <w:t>eko</w:t>
      </w:r>
      <w:proofErr w:type="spellEnd"/>
      <w:r w:rsidRPr="00B75785">
        <w:rPr>
          <w:rFonts w:ascii="Montserrat" w:hAnsi="Montserrat"/>
        </w:rPr>
        <w:t xml:space="preserve"> – skajem;</w:t>
      </w:r>
    </w:p>
    <w:p w14:paraId="1AEF8764" w14:textId="77777777" w:rsidR="006C0694" w:rsidRPr="00B75785" w:rsidRDefault="006C0694" w:rsidP="006C0694">
      <w:pPr>
        <w:pStyle w:val="Akapitzlist"/>
        <w:numPr>
          <w:ilvl w:val="0"/>
          <w:numId w:val="147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możliwość sztaplowania krzeseł;</w:t>
      </w:r>
    </w:p>
    <w:p w14:paraId="7229D9F9" w14:textId="77777777" w:rsidR="006C0694" w:rsidRPr="00B75785" w:rsidRDefault="006C0694" w:rsidP="006C0694">
      <w:pPr>
        <w:pStyle w:val="Akapitzlist"/>
        <w:numPr>
          <w:ilvl w:val="0"/>
          <w:numId w:val="147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elementy metalowe chromowane;</w:t>
      </w:r>
    </w:p>
    <w:p w14:paraId="4A9C0CB5" w14:textId="77777777" w:rsidR="006C0694" w:rsidRPr="00B75785" w:rsidRDefault="006C0694" w:rsidP="006C0694">
      <w:pPr>
        <w:pStyle w:val="Akapitzlist"/>
        <w:numPr>
          <w:ilvl w:val="0"/>
          <w:numId w:val="147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atest badań wytrzymałościowych;</w:t>
      </w:r>
    </w:p>
    <w:p w14:paraId="5FA06148" w14:textId="77777777" w:rsidR="006C0694" w:rsidRPr="00B75785" w:rsidRDefault="006C0694" w:rsidP="006C0694">
      <w:pPr>
        <w:pStyle w:val="Akapitzlist"/>
        <w:numPr>
          <w:ilvl w:val="0"/>
          <w:numId w:val="148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  <w:bCs/>
        </w:rPr>
        <w:t xml:space="preserve">krzesło stacjonarne z podłokietnikiem - podparcie pleców z elastycznej siatki; </w:t>
      </w:r>
      <w:r w:rsidRPr="00B75785">
        <w:rPr>
          <w:rFonts w:ascii="Montserrat" w:hAnsi="Montserrat"/>
        </w:rPr>
        <w:t xml:space="preserve"> </w:t>
      </w:r>
    </w:p>
    <w:p w14:paraId="26C0E5B8" w14:textId="77777777" w:rsidR="006C0694" w:rsidRPr="00B75785" w:rsidRDefault="006C0694" w:rsidP="006C0694">
      <w:pPr>
        <w:pStyle w:val="Akapitzlist"/>
        <w:numPr>
          <w:ilvl w:val="0"/>
          <w:numId w:val="148"/>
        </w:numPr>
        <w:tabs>
          <w:tab w:val="left" w:pos="851"/>
        </w:tabs>
        <w:suppressAutoHyphens w:val="0"/>
        <w:spacing w:after="120"/>
        <w:contextualSpacing w:val="0"/>
        <w:rPr>
          <w:rFonts w:ascii="Montserrat" w:hAnsi="Montserrat"/>
        </w:rPr>
      </w:pPr>
      <w:r w:rsidRPr="00B75785">
        <w:rPr>
          <w:rFonts w:ascii="Montserrat" w:hAnsi="Montserrat"/>
        </w:rPr>
        <w:t>kolorystyka tapicerki do uzgodnienia na podstawie wzorników oferowanych przez Producenta.</w:t>
      </w:r>
      <w:r w:rsidRPr="00B75785">
        <w:rPr>
          <w:rFonts w:ascii="Montserrat" w:hAnsi="Montserrat"/>
        </w:rPr>
        <w:br/>
      </w:r>
      <w:r w:rsidRPr="00B75785">
        <w:rPr>
          <w:rFonts w:ascii="Montserrat" w:hAnsi="Montserrat"/>
        </w:rPr>
        <w:br/>
      </w:r>
    </w:p>
    <w:p w14:paraId="51398029" w14:textId="77777777" w:rsidR="006C0694" w:rsidRDefault="006C0694" w:rsidP="006C0694">
      <w:pPr>
        <w:tabs>
          <w:tab w:val="left" w:pos="851"/>
        </w:tabs>
        <w:suppressAutoHyphens w:val="0"/>
        <w:spacing w:after="120"/>
        <w:ind w:left="1146"/>
        <w:rPr>
          <w:rFonts w:ascii="Montserrat" w:hAnsi="Montserrat"/>
        </w:rPr>
      </w:pPr>
      <w:r w:rsidRPr="00A64D7B">
        <w:rPr>
          <w:rFonts w:ascii="Montserrat" w:hAnsi="Montserrat"/>
          <w:noProof/>
          <w:lang w:eastAsia="pl-PL"/>
        </w:rPr>
        <w:drawing>
          <wp:inline distT="0" distB="0" distL="0" distR="0" wp14:anchorId="79B7D285" wp14:editId="1C142F61">
            <wp:extent cx="2108579" cy="2108579"/>
            <wp:effectExtent l="0" t="0" r="6350" b="6350"/>
            <wp:docPr id="8" name="Obraz 8" descr="C:\Users\apniewska\AppData\Local\Packages\Microsoft.Windows.Photos_8wekyb3d8bbwe\TempState\ShareServiceTempFolder\krzeslo-so-one-cf-lb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apniewska\AppData\Local\Packages\Microsoft.Windows.Photos_8wekyb3d8bbwe\TempState\ShareServiceTempFolder\krzeslo-so-one-cf-lb (2)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73" cy="2112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4D7B">
        <w:rPr>
          <w:rFonts w:ascii="Montserrat" w:hAnsi="Montserrat"/>
          <w:noProof/>
          <w:lang w:eastAsia="pl-PL"/>
        </w:rPr>
        <w:drawing>
          <wp:inline distT="0" distB="0" distL="0" distR="0" wp14:anchorId="4D6A67D7" wp14:editId="061E8783">
            <wp:extent cx="1542197" cy="1542197"/>
            <wp:effectExtent l="0" t="0" r="1270" b="1270"/>
            <wp:docPr id="10" name="Obraz 10" descr="C:\Users\apniewska\AppData\Local\Packages\Microsoft.Windows.Photos_8wekyb3d8bbwe\TempState\ShareServiceTempFolder\krzeslo-so-one-cf-l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pniewska\AppData\Local\Packages\Microsoft.Windows.Photos_8wekyb3d8bbwe\TempState\ShareServiceTempFolder\krzeslo-so-one-cf-lb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150" cy="154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" w:hAnsi="Montserrat"/>
        </w:rPr>
        <w:br/>
      </w:r>
    </w:p>
    <w:p w14:paraId="25F68734" w14:textId="77777777" w:rsidR="006C0694" w:rsidRDefault="006C0694" w:rsidP="006C0694">
      <w:pPr>
        <w:pStyle w:val="NormalnyWeb"/>
        <w:rPr>
          <w:color w:val="FF0000"/>
          <w:sz w:val="28"/>
          <w:szCs w:val="24"/>
          <w:lang w:eastAsia="pl-PL"/>
        </w:rPr>
      </w:pPr>
      <w:r w:rsidRPr="0029270C">
        <w:rPr>
          <w:rFonts w:ascii="Montserrat" w:hAnsi="Montserrat"/>
          <w:sz w:val="22"/>
        </w:rPr>
        <w:br/>
      </w:r>
      <w:r w:rsidRPr="0029270C">
        <w:rPr>
          <w:color w:val="FF0000"/>
          <w:sz w:val="28"/>
          <w:szCs w:val="24"/>
          <w:lang w:eastAsia="pl-PL"/>
        </w:rPr>
        <w:t xml:space="preserve"> </w:t>
      </w:r>
      <w:r>
        <w:rPr>
          <w:noProof/>
          <w:lang w:eastAsia="pl-PL"/>
        </w:rPr>
        <w:drawing>
          <wp:inline distT="0" distB="0" distL="0" distR="0" wp14:anchorId="5C416F59" wp14:editId="5559A377">
            <wp:extent cx="3011981" cy="1576317"/>
            <wp:effectExtent l="0" t="0" r="0" b="5080"/>
            <wp:docPr id="11" name="Obraz 11" descr="https://www.centrumkrzesel.pl/web/uploads/opisy/ORLANDO_lux_steel_cf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entrumkrzesel.pl/web/uploads/opisy/ORLANDO_lux_steel_cfp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067" cy="1576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D955A" w14:textId="77777777" w:rsidR="006C0694" w:rsidRDefault="006C0694" w:rsidP="006C0694">
      <w:pPr>
        <w:rPr>
          <w:rFonts w:ascii="Montserrat" w:hAnsi="Montserrat"/>
          <w:lang w:eastAsia="pl-PL"/>
        </w:rPr>
      </w:pPr>
    </w:p>
    <w:p w14:paraId="07479822" w14:textId="77777777" w:rsidR="006C0694" w:rsidRPr="00A64D7B" w:rsidRDefault="006C0694" w:rsidP="006C0694">
      <w:pPr>
        <w:rPr>
          <w:rFonts w:ascii="Montserrat" w:hAnsi="Montserrat"/>
          <w:lang w:eastAsia="pl-PL"/>
        </w:rPr>
      </w:pPr>
    </w:p>
    <w:p w14:paraId="60A3FC55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/>
        </w:rPr>
      </w:pPr>
      <w:r w:rsidRPr="00A64D7B">
        <w:rPr>
          <w:rFonts w:ascii="Montserrat" w:hAnsi="Montserrat" w:cs="Arial"/>
          <w:color w:val="707070"/>
          <w:lang w:eastAsia="pl-PL"/>
        </w:rPr>
        <w:t> </w:t>
      </w:r>
      <w:r>
        <w:rPr>
          <w:rFonts w:ascii="Montserrat" w:hAnsi="Montserrat"/>
          <w:b/>
          <w:bCs/>
          <w:caps/>
        </w:rPr>
        <w:t>3.</w:t>
      </w:r>
      <w:r w:rsidRPr="00A64D7B">
        <w:rPr>
          <w:rFonts w:ascii="Montserrat" w:hAnsi="Montserrat"/>
          <w:b/>
          <w:bCs/>
          <w:caps/>
        </w:rPr>
        <w:tab/>
      </w:r>
      <w:r>
        <w:rPr>
          <w:rFonts w:ascii="Montserrat" w:hAnsi="Montserrat"/>
          <w:b/>
          <w:bCs/>
        </w:rPr>
        <w:t>Krzesło plastikowe</w:t>
      </w:r>
      <w:r w:rsidRPr="00A64D7B">
        <w:rPr>
          <w:rFonts w:ascii="Montserrat" w:hAnsi="Montserrat"/>
          <w:b/>
        </w:rPr>
        <w:t xml:space="preserve"> – wymagania:</w:t>
      </w:r>
    </w:p>
    <w:p w14:paraId="0E143AA0" w14:textId="77777777" w:rsidR="006C0694" w:rsidRPr="00B75785" w:rsidRDefault="006C0694" w:rsidP="006C0694">
      <w:pPr>
        <w:pStyle w:val="Akapitzlist"/>
        <w:numPr>
          <w:ilvl w:val="0"/>
          <w:numId w:val="149"/>
        </w:numPr>
        <w:tabs>
          <w:tab w:val="left" w:pos="426"/>
          <w:tab w:val="center" w:pos="4536"/>
          <w:tab w:val="right" w:pos="9072"/>
        </w:tabs>
        <w:spacing w:after="120"/>
        <w:contextualSpacing w:val="0"/>
        <w:jc w:val="both"/>
        <w:rPr>
          <w:rFonts w:ascii="Montserrat" w:hAnsi="Montserrat"/>
          <w:bCs/>
          <w:caps/>
        </w:rPr>
      </w:pPr>
      <w:r w:rsidRPr="00B75785">
        <w:rPr>
          <w:rFonts w:ascii="Montserrat" w:hAnsi="Montserrat"/>
          <w:bCs/>
        </w:rPr>
        <w:t xml:space="preserve">wymiary całkowite – szerokość x głębokość x wysokość [mm]: </w:t>
      </w:r>
    </w:p>
    <w:p w14:paraId="3919B543" w14:textId="77777777" w:rsidR="006C0694" w:rsidRPr="00B75785" w:rsidRDefault="006C0694" w:rsidP="006C0694">
      <w:pPr>
        <w:pStyle w:val="Akapitzlist"/>
        <w:numPr>
          <w:ilvl w:val="0"/>
          <w:numId w:val="149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łączna ilość: 35 sztuk;</w:t>
      </w:r>
    </w:p>
    <w:p w14:paraId="2A4B9A77" w14:textId="77777777" w:rsidR="006C0694" w:rsidRPr="00B75785" w:rsidRDefault="006C0694" w:rsidP="006C0694">
      <w:pPr>
        <w:pStyle w:val="Akapitzlist"/>
        <w:numPr>
          <w:ilvl w:val="0"/>
          <w:numId w:val="149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miejsce ustawienia/montażu: </w:t>
      </w:r>
    </w:p>
    <w:p w14:paraId="317199E1" w14:textId="77777777" w:rsidR="006C0694" w:rsidRPr="00A64D7B" w:rsidRDefault="006C0694" w:rsidP="006C0694">
      <w:pPr>
        <w:tabs>
          <w:tab w:val="left" w:pos="426"/>
        </w:tabs>
        <w:jc w:val="both"/>
        <w:rPr>
          <w:rFonts w:ascii="Montserrat" w:hAnsi="Montserr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2"/>
        <w:gridCol w:w="2711"/>
        <w:gridCol w:w="2203"/>
        <w:gridCol w:w="2786"/>
      </w:tblGrid>
      <w:tr w:rsidR="006C0694" w:rsidRPr="00A64D7B" w14:paraId="6A009D8A" w14:textId="77777777" w:rsidTr="00A87ED0">
        <w:trPr>
          <w:trHeight w:val="405"/>
          <w:jc w:val="center"/>
        </w:trPr>
        <w:tc>
          <w:tcPr>
            <w:tcW w:w="1424" w:type="dxa"/>
            <w:vAlign w:val="center"/>
          </w:tcPr>
          <w:p w14:paraId="6E290DA0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91" w:type="dxa"/>
            <w:vAlign w:val="center"/>
          </w:tcPr>
          <w:p w14:paraId="37FC9881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230" w:type="dxa"/>
            <w:vAlign w:val="center"/>
          </w:tcPr>
          <w:p w14:paraId="70735D8F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843" w:type="dxa"/>
            <w:vAlign w:val="center"/>
          </w:tcPr>
          <w:p w14:paraId="14D928D8" w14:textId="77777777" w:rsidR="006C0694" w:rsidRPr="00A64D7B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A64D7B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A64D7B" w14:paraId="6994B84A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34A8A461" w14:textId="77777777" w:rsidR="006C0694" w:rsidRPr="00A64D7B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1.</w:t>
            </w:r>
          </w:p>
        </w:tc>
        <w:tc>
          <w:tcPr>
            <w:tcW w:w="2791" w:type="dxa"/>
            <w:vAlign w:val="center"/>
          </w:tcPr>
          <w:p w14:paraId="44B6F0A2" w14:textId="77777777" w:rsidR="006C0694" w:rsidRPr="00A64D7B" w:rsidRDefault="006C0694" w:rsidP="00A87ED0">
            <w:pPr>
              <w:spacing w:line="276" w:lineRule="auto"/>
              <w:jc w:val="center"/>
              <w:rPr>
                <w:rFonts w:ascii="Montserrat" w:hAnsi="Montserrat"/>
                <w:b/>
                <w:highlight w:val="lightGray"/>
              </w:rPr>
            </w:pPr>
            <w:r>
              <w:rPr>
                <w:rFonts w:ascii="Montserrat" w:hAnsi="Montserrat"/>
              </w:rPr>
              <w:t>gabinet lekarski</w:t>
            </w:r>
          </w:p>
        </w:tc>
        <w:tc>
          <w:tcPr>
            <w:tcW w:w="2230" w:type="dxa"/>
            <w:vAlign w:val="center"/>
          </w:tcPr>
          <w:p w14:paraId="393A570F" w14:textId="77777777" w:rsidR="006C0694" w:rsidRPr="00A53553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113, </w:t>
            </w:r>
            <w:r w:rsidRPr="00A53553">
              <w:rPr>
                <w:rFonts w:ascii="Montserrat" w:hAnsi="Montserrat"/>
              </w:rPr>
              <w:t>Dział fizjoterapii onkologicznej</w:t>
            </w:r>
            <w:r>
              <w:rPr>
                <w:rFonts w:ascii="Montserrat" w:hAnsi="Montserrat"/>
              </w:rPr>
              <w:t>,</w:t>
            </w:r>
          </w:p>
          <w:p w14:paraId="0E2ABCFC" w14:textId="77777777" w:rsidR="006C0694" w:rsidRPr="00A53553" w:rsidRDefault="006C0694" w:rsidP="00A87ED0">
            <w:pPr>
              <w:ind w:left="360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  </w:t>
            </w:r>
            <w:r w:rsidRPr="00A53553">
              <w:rPr>
                <w:rFonts w:ascii="Montserrat" w:hAnsi="Montserrat"/>
              </w:rPr>
              <w:t xml:space="preserve">budynek nr </w:t>
            </w:r>
            <w:r w:rsidRPr="00726CF6">
              <w:rPr>
                <w:rFonts w:ascii="Montserrat" w:hAnsi="Montserrat"/>
              </w:rPr>
              <w:t>10</w:t>
            </w:r>
          </w:p>
        </w:tc>
        <w:tc>
          <w:tcPr>
            <w:tcW w:w="2843" w:type="dxa"/>
            <w:vAlign w:val="center"/>
          </w:tcPr>
          <w:p w14:paraId="18A0BD8E" w14:textId="77777777" w:rsidR="006C0694" w:rsidRPr="005A7F0C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4</w:t>
            </w:r>
            <w:r w:rsidRPr="005A7F0C">
              <w:rPr>
                <w:rFonts w:ascii="Montserrat" w:hAnsi="Montserrat"/>
                <w:bCs/>
              </w:rPr>
              <w:t xml:space="preserve"> szt. </w:t>
            </w:r>
          </w:p>
        </w:tc>
      </w:tr>
      <w:tr w:rsidR="006C0694" w:rsidRPr="00A64D7B" w14:paraId="3333E860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096EE892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2.</w:t>
            </w:r>
          </w:p>
        </w:tc>
        <w:tc>
          <w:tcPr>
            <w:tcW w:w="2791" w:type="dxa"/>
            <w:vAlign w:val="center"/>
          </w:tcPr>
          <w:p w14:paraId="7EDCDBE9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gabinet lekarski</w:t>
            </w:r>
          </w:p>
        </w:tc>
        <w:tc>
          <w:tcPr>
            <w:tcW w:w="2230" w:type="dxa"/>
            <w:vAlign w:val="center"/>
          </w:tcPr>
          <w:p w14:paraId="79ED86A8" w14:textId="77777777" w:rsidR="006C0694" w:rsidRPr="00A53553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0.27A, parter, budynek nr 2</w:t>
            </w:r>
          </w:p>
        </w:tc>
        <w:tc>
          <w:tcPr>
            <w:tcW w:w="2843" w:type="dxa"/>
            <w:vAlign w:val="center"/>
          </w:tcPr>
          <w:p w14:paraId="2853D58A" w14:textId="77777777" w:rsidR="006C0694" w:rsidRPr="004270DA" w:rsidRDefault="006C0694" w:rsidP="006C0694">
            <w:pPr>
              <w:pStyle w:val="Akapitzlist"/>
              <w:numPr>
                <w:ilvl w:val="1"/>
                <w:numId w:val="97"/>
              </w:numPr>
              <w:contextualSpacing w:val="0"/>
              <w:rPr>
                <w:rFonts w:ascii="Montserrat" w:hAnsi="Montserrat"/>
                <w:bCs/>
              </w:rPr>
            </w:pPr>
            <w:r w:rsidRPr="004270DA">
              <w:rPr>
                <w:rFonts w:ascii="Montserrat" w:hAnsi="Montserrat"/>
                <w:bCs/>
              </w:rPr>
              <w:t xml:space="preserve">szt. </w:t>
            </w:r>
          </w:p>
        </w:tc>
      </w:tr>
      <w:tr w:rsidR="006C0694" w:rsidRPr="00A64D7B" w14:paraId="75E8F732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69666B29" w14:textId="77777777" w:rsidR="006C0694" w:rsidRPr="001601F0" w:rsidRDefault="006C0694" w:rsidP="00A87ED0">
            <w:pPr>
              <w:jc w:val="center"/>
              <w:rPr>
                <w:rFonts w:ascii="Montserrat" w:hAnsi="Montserrat"/>
              </w:rPr>
            </w:pPr>
            <w:r w:rsidRPr="001601F0">
              <w:rPr>
                <w:rFonts w:ascii="Montserrat" w:hAnsi="Montserrat"/>
              </w:rPr>
              <w:t>3.</w:t>
            </w:r>
          </w:p>
        </w:tc>
        <w:tc>
          <w:tcPr>
            <w:tcW w:w="2791" w:type="dxa"/>
            <w:vAlign w:val="center"/>
          </w:tcPr>
          <w:p w14:paraId="1929FE41" w14:textId="77777777" w:rsidR="006C0694" w:rsidRPr="001601F0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1601F0">
              <w:rPr>
                <w:rFonts w:ascii="Montserrat" w:hAnsi="Montserrat"/>
              </w:rPr>
              <w:t xml:space="preserve">   punkt koordynatora </w:t>
            </w:r>
          </w:p>
        </w:tc>
        <w:tc>
          <w:tcPr>
            <w:tcW w:w="2230" w:type="dxa"/>
            <w:vAlign w:val="center"/>
          </w:tcPr>
          <w:p w14:paraId="7B0BCED7" w14:textId="77777777" w:rsidR="006C0694" w:rsidRPr="001601F0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17, </w:t>
            </w:r>
            <w:r w:rsidRPr="001601F0">
              <w:rPr>
                <w:rFonts w:ascii="Montserrat" w:hAnsi="Montserrat"/>
              </w:rPr>
              <w:t xml:space="preserve">parter, </w:t>
            </w:r>
          </w:p>
          <w:p w14:paraId="0F0AF609" w14:textId="77777777" w:rsidR="006C0694" w:rsidRPr="001601F0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1601F0">
              <w:rPr>
                <w:rFonts w:ascii="Montserrat" w:hAnsi="Montserrat"/>
              </w:rPr>
              <w:t xml:space="preserve">budynek nr 3 </w:t>
            </w:r>
          </w:p>
        </w:tc>
        <w:tc>
          <w:tcPr>
            <w:tcW w:w="2843" w:type="dxa"/>
            <w:vAlign w:val="center"/>
          </w:tcPr>
          <w:p w14:paraId="328D6859" w14:textId="77777777" w:rsidR="006C0694" w:rsidRPr="001601F0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1601F0">
              <w:rPr>
                <w:rFonts w:ascii="Montserrat" w:hAnsi="Montserrat"/>
                <w:bCs/>
              </w:rPr>
              <w:t xml:space="preserve">4 szt. </w:t>
            </w:r>
          </w:p>
        </w:tc>
      </w:tr>
      <w:tr w:rsidR="006C0694" w:rsidRPr="00A64D7B" w14:paraId="3EA61A0E" w14:textId="77777777" w:rsidTr="00A87ED0">
        <w:trPr>
          <w:trHeight w:val="1058"/>
          <w:jc w:val="center"/>
        </w:trPr>
        <w:tc>
          <w:tcPr>
            <w:tcW w:w="1424" w:type="dxa"/>
            <w:vAlign w:val="center"/>
          </w:tcPr>
          <w:p w14:paraId="05602357" w14:textId="77777777" w:rsidR="006C0694" w:rsidRPr="001601F0" w:rsidRDefault="006C0694" w:rsidP="00A87ED0">
            <w:pPr>
              <w:jc w:val="center"/>
              <w:rPr>
                <w:rFonts w:ascii="Montserrat" w:hAnsi="Montserrat"/>
              </w:rPr>
            </w:pPr>
            <w:r w:rsidRPr="001601F0">
              <w:rPr>
                <w:rFonts w:ascii="Montserrat" w:hAnsi="Montserrat"/>
              </w:rPr>
              <w:t>4.</w:t>
            </w:r>
          </w:p>
        </w:tc>
        <w:tc>
          <w:tcPr>
            <w:tcW w:w="2791" w:type="dxa"/>
            <w:vAlign w:val="center"/>
          </w:tcPr>
          <w:p w14:paraId="543882EB" w14:textId="77777777" w:rsidR="006C0694" w:rsidRPr="001601F0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1601F0">
              <w:rPr>
                <w:rFonts w:ascii="Montserrat" w:hAnsi="Montserrat"/>
              </w:rPr>
              <w:t>poczekalnia</w:t>
            </w:r>
          </w:p>
        </w:tc>
        <w:tc>
          <w:tcPr>
            <w:tcW w:w="2230" w:type="dxa"/>
            <w:vAlign w:val="center"/>
          </w:tcPr>
          <w:p w14:paraId="170341B2" w14:textId="77777777" w:rsidR="006C0694" w:rsidRPr="001601F0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</w:t>
            </w:r>
            <w:r w:rsidRPr="001601F0">
              <w:rPr>
                <w:rFonts w:ascii="Montserrat" w:hAnsi="Montserrat"/>
              </w:rPr>
              <w:t>arter, Izba Przyjęć</w:t>
            </w:r>
          </w:p>
          <w:p w14:paraId="72FC18B6" w14:textId="77777777" w:rsidR="006C0694" w:rsidRPr="001601F0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1601F0">
              <w:rPr>
                <w:rFonts w:ascii="Montserrat" w:hAnsi="Montserrat"/>
              </w:rPr>
              <w:t xml:space="preserve">Budynek nr 3  </w:t>
            </w:r>
          </w:p>
        </w:tc>
        <w:tc>
          <w:tcPr>
            <w:tcW w:w="2843" w:type="dxa"/>
            <w:vAlign w:val="center"/>
          </w:tcPr>
          <w:p w14:paraId="4C4CF028" w14:textId="77777777" w:rsidR="006C0694" w:rsidRPr="001601F0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 w:rsidRPr="001601F0">
              <w:rPr>
                <w:rFonts w:ascii="Montserrat" w:hAnsi="Montserrat"/>
                <w:bCs/>
              </w:rPr>
              <w:t xml:space="preserve">25 szt. </w:t>
            </w:r>
          </w:p>
        </w:tc>
      </w:tr>
    </w:tbl>
    <w:p w14:paraId="054257AB" w14:textId="77777777" w:rsidR="006C0694" w:rsidRPr="00A64D7B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5D29E0A9" w14:textId="77777777" w:rsidR="006C0694" w:rsidRPr="00B75785" w:rsidRDefault="006C0694" w:rsidP="006C0694">
      <w:pPr>
        <w:pStyle w:val="Akapitzlist"/>
        <w:numPr>
          <w:ilvl w:val="0"/>
          <w:numId w:val="149"/>
        </w:numPr>
        <w:tabs>
          <w:tab w:val="left" w:pos="426"/>
        </w:tabs>
        <w:spacing w:after="120"/>
        <w:contextualSpacing w:val="0"/>
        <w:jc w:val="both"/>
        <w:rPr>
          <w:rFonts w:ascii="Montserrat" w:hAnsi="Montserrat"/>
          <w:bCs/>
        </w:rPr>
      </w:pPr>
      <w:r w:rsidRPr="00B75785">
        <w:rPr>
          <w:rFonts w:ascii="Montserrat" w:hAnsi="Montserrat"/>
          <w:bCs/>
        </w:rPr>
        <w:t>opis elementów:</w:t>
      </w:r>
    </w:p>
    <w:p w14:paraId="2A9C8D4F" w14:textId="77777777" w:rsidR="006C0694" w:rsidRPr="00B75785" w:rsidRDefault="006C0694" w:rsidP="006C0694">
      <w:pPr>
        <w:pStyle w:val="Akapitzlist"/>
        <w:numPr>
          <w:ilvl w:val="0"/>
          <w:numId w:val="150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siedzisko i oparcie z tworzywa PP + włókno szklane; </w:t>
      </w:r>
    </w:p>
    <w:p w14:paraId="52E5E857" w14:textId="77777777" w:rsidR="006C0694" w:rsidRPr="00B75785" w:rsidRDefault="006C0694" w:rsidP="006C0694">
      <w:pPr>
        <w:pStyle w:val="Akapitzlist"/>
        <w:numPr>
          <w:ilvl w:val="0"/>
          <w:numId w:val="150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stelaż chromowany wykonany ze stalowego pręta o średnicy 12mm;</w:t>
      </w:r>
    </w:p>
    <w:p w14:paraId="590F26DF" w14:textId="77777777" w:rsidR="006C0694" w:rsidRPr="00B75785" w:rsidRDefault="006C0694" w:rsidP="006C0694">
      <w:pPr>
        <w:pStyle w:val="Akapitzlist"/>
        <w:numPr>
          <w:ilvl w:val="0"/>
          <w:numId w:val="150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stopki uniwersalne, chroniące podłogę oraz redukujące hałas podczas przesuwania; </w:t>
      </w:r>
    </w:p>
    <w:p w14:paraId="35532DFA" w14:textId="77777777" w:rsidR="006C0694" w:rsidRPr="00B75785" w:rsidRDefault="006C0694" w:rsidP="006C0694">
      <w:pPr>
        <w:pStyle w:val="Akapitzlist"/>
        <w:numPr>
          <w:ilvl w:val="0"/>
          <w:numId w:val="150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maksymalne statyczne obciążenie 136 kg;</w:t>
      </w:r>
    </w:p>
    <w:p w14:paraId="5317980D" w14:textId="77777777" w:rsidR="006C0694" w:rsidRPr="00B75785" w:rsidRDefault="006C0694" w:rsidP="006C0694">
      <w:pPr>
        <w:pStyle w:val="Akapitzlist"/>
        <w:numPr>
          <w:ilvl w:val="0"/>
          <w:numId w:val="150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atest badań wytrzymałościowych;</w:t>
      </w:r>
    </w:p>
    <w:p w14:paraId="4B310875" w14:textId="77777777" w:rsidR="006C0694" w:rsidRPr="00B75785" w:rsidRDefault="006C0694" w:rsidP="006C0694">
      <w:pPr>
        <w:pStyle w:val="Akapitzlist"/>
        <w:numPr>
          <w:ilvl w:val="0"/>
          <w:numId w:val="150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siedzisko z nakładką tapicerowaną, pianka cięta o gęstości 40kg/m</w:t>
      </w:r>
      <w:r w:rsidRPr="00B75785">
        <w:rPr>
          <w:rFonts w:ascii="Montserrat" w:hAnsi="Montserrat"/>
          <w:vertAlign w:val="superscript"/>
        </w:rPr>
        <w:t>3</w:t>
      </w:r>
      <w:r w:rsidRPr="00B75785">
        <w:rPr>
          <w:rFonts w:ascii="Montserrat" w:hAnsi="Montserrat"/>
        </w:rPr>
        <w:t>;</w:t>
      </w:r>
    </w:p>
    <w:p w14:paraId="331E5343" w14:textId="77777777" w:rsidR="006C0694" w:rsidRPr="00B75785" w:rsidRDefault="006C0694" w:rsidP="006C0694">
      <w:pPr>
        <w:pStyle w:val="Akapitzlist"/>
        <w:numPr>
          <w:ilvl w:val="0"/>
          <w:numId w:val="150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kolorystyka tapicerki do uzgodnienia na podstawie wzorników oferowanych przez Producenta.</w:t>
      </w:r>
    </w:p>
    <w:p w14:paraId="2D6CF441" w14:textId="77777777" w:rsidR="006C0694" w:rsidRPr="00A64D7B" w:rsidRDefault="006C0694" w:rsidP="006C0694">
      <w:pPr>
        <w:tabs>
          <w:tab w:val="left" w:pos="851"/>
        </w:tabs>
        <w:suppressAutoHyphens w:val="0"/>
        <w:spacing w:after="120"/>
        <w:ind w:left="851"/>
        <w:jc w:val="both"/>
        <w:rPr>
          <w:rFonts w:ascii="Montserrat" w:hAnsi="Montserrat"/>
        </w:rPr>
      </w:pPr>
    </w:p>
    <w:p w14:paraId="47E31CF5" w14:textId="77777777" w:rsidR="006C0694" w:rsidRDefault="006C0694" w:rsidP="006C0694">
      <w:pPr>
        <w:tabs>
          <w:tab w:val="left" w:pos="426"/>
        </w:tabs>
        <w:spacing w:after="120"/>
        <w:ind w:left="426"/>
        <w:jc w:val="both"/>
        <w:rPr>
          <w:rFonts w:ascii="Montserrat" w:hAnsi="Montserrat"/>
          <w:b/>
        </w:rPr>
      </w:pPr>
      <w:r w:rsidRPr="00A64D7B">
        <w:rPr>
          <w:rFonts w:ascii="Montserrat" w:hAnsi="Montserrat"/>
          <w:noProof/>
          <w:lang w:eastAsia="pl-PL"/>
        </w:rPr>
        <w:lastRenderedPageBreak/>
        <w:drawing>
          <wp:inline distT="0" distB="0" distL="0" distR="0" wp14:anchorId="6AE0E8EA" wp14:editId="51544D4C">
            <wp:extent cx="2130839" cy="2130839"/>
            <wp:effectExtent l="0" t="0" r="3175" b="3175"/>
            <wp:docPr id="18" name="Obraz 18" descr="https://umstahl.pl/img/products/10/64/6_max.jpg?v=1727252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mstahl.pl/img/products/10/64/6_max.jpg?v=172725210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13" cy="2132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4D7B">
        <w:rPr>
          <w:rFonts w:ascii="Montserrat" w:hAnsi="Montserrat"/>
          <w:noProof/>
          <w:lang w:eastAsia="pl-PL"/>
        </w:rPr>
        <w:drawing>
          <wp:inline distT="0" distB="0" distL="0" distR="0" wp14:anchorId="2A2632DA" wp14:editId="1679B1A9">
            <wp:extent cx="2601637" cy="1781092"/>
            <wp:effectExtent l="0" t="0" r="8255" b="0"/>
            <wp:docPr id="19" name="Obraz 19" descr="https://umstahl.pl/img/openwork-wymia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mstahl.pl/img/openwork-wymiary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933" cy="1783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" w:hAnsi="Montserrat"/>
          <w:b/>
        </w:rPr>
        <w:br/>
      </w:r>
      <w:r>
        <w:rPr>
          <w:rFonts w:ascii="Montserrat" w:hAnsi="Montserrat"/>
          <w:b/>
        </w:rPr>
        <w:br/>
      </w:r>
    </w:p>
    <w:p w14:paraId="6EDAB772" w14:textId="77777777" w:rsidR="006C0694" w:rsidRPr="00A64D7B" w:rsidRDefault="006C0694" w:rsidP="006C0694">
      <w:pPr>
        <w:tabs>
          <w:tab w:val="left" w:pos="426"/>
        </w:tabs>
        <w:spacing w:after="120"/>
        <w:ind w:left="426"/>
        <w:jc w:val="both"/>
        <w:rPr>
          <w:rFonts w:ascii="Montserrat" w:hAnsi="Montserrat"/>
          <w:b/>
        </w:rPr>
      </w:pPr>
    </w:p>
    <w:p w14:paraId="57BC8573" w14:textId="77777777" w:rsidR="006C0694" w:rsidRPr="008A0F14" w:rsidRDefault="006C0694" w:rsidP="006C0694">
      <w:pPr>
        <w:pStyle w:val="Stopka"/>
        <w:tabs>
          <w:tab w:val="left" w:pos="426"/>
        </w:tabs>
        <w:spacing w:after="120"/>
        <w:ind w:left="426" w:hanging="426"/>
        <w:jc w:val="both"/>
        <w:rPr>
          <w:rFonts w:ascii="Montserrat" w:hAnsi="Montserrat"/>
          <w:b/>
          <w:sz w:val="22"/>
          <w:szCs w:val="22"/>
        </w:rPr>
      </w:pPr>
      <w:r w:rsidRPr="008A0F14">
        <w:rPr>
          <w:rFonts w:ascii="Montserrat" w:hAnsi="Montserrat"/>
          <w:b/>
          <w:bCs/>
          <w:caps/>
        </w:rPr>
        <w:t xml:space="preserve"> </w:t>
      </w:r>
      <w:r w:rsidRPr="008A0F14">
        <w:rPr>
          <w:rFonts w:ascii="Montserrat" w:hAnsi="Montserrat"/>
          <w:b/>
        </w:rPr>
        <w:t xml:space="preserve"> </w:t>
      </w:r>
      <w:r>
        <w:rPr>
          <w:rFonts w:ascii="Montserrat" w:hAnsi="Montserrat"/>
          <w:b/>
        </w:rPr>
        <w:t>4</w:t>
      </w:r>
      <w:r w:rsidRPr="008A0F14">
        <w:rPr>
          <w:rFonts w:ascii="Montserrat" w:hAnsi="Montserrat"/>
          <w:b/>
        </w:rPr>
        <w:t xml:space="preserve">. </w:t>
      </w:r>
      <w:r w:rsidRPr="008A0F14">
        <w:rPr>
          <w:rFonts w:ascii="Montserrat" w:hAnsi="Montserrat"/>
          <w:b/>
          <w:bCs/>
          <w:caps/>
          <w:sz w:val="22"/>
          <w:szCs w:val="22"/>
        </w:rPr>
        <w:t>K</w:t>
      </w:r>
      <w:r w:rsidRPr="008A0F14">
        <w:rPr>
          <w:rFonts w:ascii="Montserrat" w:hAnsi="Montserrat"/>
          <w:b/>
          <w:bCs/>
          <w:sz w:val="22"/>
          <w:szCs w:val="22"/>
        </w:rPr>
        <w:t>rzesło obrotowe</w:t>
      </w:r>
      <w:r w:rsidRPr="008A0F14">
        <w:rPr>
          <w:rFonts w:ascii="Montserrat" w:hAnsi="Montserrat"/>
          <w:b/>
          <w:sz w:val="22"/>
          <w:szCs w:val="22"/>
        </w:rPr>
        <w:t xml:space="preserve"> tapicerowane – wymagania:</w:t>
      </w:r>
    </w:p>
    <w:p w14:paraId="7658827D" w14:textId="77777777" w:rsidR="006C0694" w:rsidRPr="00C77841" w:rsidRDefault="006C0694" w:rsidP="006C0694">
      <w:pPr>
        <w:pStyle w:val="Stopka"/>
        <w:numPr>
          <w:ilvl w:val="0"/>
          <w:numId w:val="151"/>
        </w:numPr>
        <w:tabs>
          <w:tab w:val="left" w:pos="426"/>
        </w:tabs>
        <w:spacing w:after="120"/>
        <w:ind w:left="714" w:hanging="357"/>
        <w:rPr>
          <w:rFonts w:ascii="Montserrat" w:hAnsi="Montserrat"/>
          <w:bCs/>
          <w:caps/>
        </w:rPr>
      </w:pPr>
      <w:r>
        <w:rPr>
          <w:rFonts w:ascii="Montserrat" w:hAnsi="Montserrat"/>
          <w:bCs/>
        </w:rPr>
        <w:t>w</w:t>
      </w:r>
      <w:r w:rsidRPr="00C77841">
        <w:rPr>
          <w:rFonts w:ascii="Montserrat" w:hAnsi="Montserrat"/>
          <w:bCs/>
        </w:rPr>
        <w:t xml:space="preserve">ymiary: </w:t>
      </w:r>
      <w:r w:rsidRPr="00C77841">
        <w:rPr>
          <w:rFonts w:ascii="Montserrat" w:hAnsi="Montserrat"/>
        </w:rPr>
        <w:t xml:space="preserve">wysokość siedziska: 48-60 cm, głębokość siedziska: 42-50 cm, szerokość siedziska: 46 cm, wysokość produktu: 92-110 cm, głębokość produktu: 64 cm, szerokość produktu: 64 cm </w:t>
      </w:r>
      <w:r w:rsidRPr="00C77841">
        <w:rPr>
          <w:rFonts w:ascii="Montserrat" w:hAnsi="Montserrat"/>
          <w:bCs/>
          <w:caps/>
        </w:rPr>
        <w:t xml:space="preserve">± 2 </w:t>
      </w:r>
      <w:r w:rsidRPr="00C77841">
        <w:rPr>
          <w:rFonts w:ascii="Montserrat" w:hAnsi="Montserrat"/>
          <w:bCs/>
        </w:rPr>
        <w:t>cm dla wszystkich wymiarów</w:t>
      </w:r>
      <w:r>
        <w:rPr>
          <w:rFonts w:ascii="Montserrat" w:hAnsi="Montserrat"/>
          <w:bCs/>
        </w:rPr>
        <w:t>;</w:t>
      </w:r>
    </w:p>
    <w:p w14:paraId="3C92DCF6" w14:textId="77777777" w:rsidR="006C0694" w:rsidRPr="00B75785" w:rsidRDefault="006C0694" w:rsidP="006C0694">
      <w:pPr>
        <w:pStyle w:val="Akapitzlist"/>
        <w:numPr>
          <w:ilvl w:val="0"/>
          <w:numId w:val="151"/>
        </w:numPr>
        <w:tabs>
          <w:tab w:val="left" w:pos="426"/>
        </w:tabs>
        <w:spacing w:after="120"/>
        <w:ind w:left="714" w:hanging="357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łączna ilość: 4 sztuki</w:t>
      </w:r>
      <w:r>
        <w:rPr>
          <w:rFonts w:ascii="Montserrat" w:hAnsi="Montserrat"/>
        </w:rPr>
        <w:t>;</w:t>
      </w:r>
    </w:p>
    <w:p w14:paraId="6933A467" w14:textId="77777777" w:rsidR="006C0694" w:rsidRPr="00B75785" w:rsidRDefault="006C0694" w:rsidP="006C0694">
      <w:pPr>
        <w:pStyle w:val="Akapitzlist"/>
        <w:numPr>
          <w:ilvl w:val="0"/>
          <w:numId w:val="151"/>
        </w:numPr>
        <w:tabs>
          <w:tab w:val="left" w:pos="426"/>
        </w:tabs>
        <w:spacing w:after="120"/>
        <w:ind w:left="714" w:hanging="357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miejsce ustawienia/montażu: </w:t>
      </w:r>
    </w:p>
    <w:tbl>
      <w:tblPr>
        <w:tblpPr w:leftFromText="141" w:rightFromText="141" w:vertAnchor="text" w:horzAnchor="margin" w:tblpXSpec="center" w:tblpY="5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3013"/>
        <w:gridCol w:w="2770"/>
        <w:gridCol w:w="1563"/>
      </w:tblGrid>
      <w:tr w:rsidR="006C0694" w:rsidRPr="00C77841" w14:paraId="05B59178" w14:textId="77777777" w:rsidTr="00A87ED0">
        <w:trPr>
          <w:trHeight w:val="413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F7DA" w14:textId="77777777" w:rsidR="006C0694" w:rsidRPr="00C77841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C77841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70BD" w14:textId="77777777" w:rsidR="006C0694" w:rsidRPr="00C77841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C77841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D6F4" w14:textId="77777777" w:rsidR="006C0694" w:rsidRPr="00C77841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C77841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35BE" w14:textId="77777777" w:rsidR="006C0694" w:rsidRPr="00C77841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C77841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C77841" w14:paraId="0F79C799" w14:textId="77777777" w:rsidTr="00A87ED0">
        <w:trPr>
          <w:trHeight w:val="458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5B19" w14:textId="77777777" w:rsidR="006C0694" w:rsidRPr="00C77841" w:rsidRDefault="006C0694" w:rsidP="00A87ED0">
            <w:pPr>
              <w:jc w:val="center"/>
              <w:rPr>
                <w:rFonts w:ascii="Montserrat" w:hAnsi="Montserrat"/>
              </w:rPr>
            </w:pPr>
            <w:r w:rsidRPr="00C77841">
              <w:rPr>
                <w:rFonts w:ascii="Montserrat" w:hAnsi="Montserrat"/>
              </w:rPr>
              <w:t>1.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91E5" w14:textId="77777777" w:rsidR="006C0694" w:rsidRPr="00C77841" w:rsidRDefault="006C0694" w:rsidP="00A87ED0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Odcinek </w:t>
            </w:r>
            <w:r>
              <w:rPr>
                <w:rFonts w:ascii="Montserrat" w:hAnsi="Montserrat"/>
              </w:rPr>
              <w:br/>
              <w:t>Intensywnego Nadzoru Pooperacyjnego</w:t>
            </w:r>
            <w:r w:rsidRPr="00C77841">
              <w:rPr>
                <w:rFonts w:ascii="Montserrat" w:hAnsi="Montserrat"/>
              </w:rPr>
              <w:t xml:space="preserve"> 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C06E" w14:textId="77777777" w:rsidR="006C0694" w:rsidRPr="00C77841" w:rsidRDefault="006C0694" w:rsidP="00A87ED0">
            <w:pPr>
              <w:jc w:val="center"/>
              <w:rPr>
                <w:rFonts w:ascii="Montserrat" w:hAnsi="Montserrat"/>
              </w:rPr>
            </w:pPr>
            <w:r w:rsidRPr="00C77841">
              <w:rPr>
                <w:rFonts w:ascii="Montserrat" w:hAnsi="Montserrat"/>
              </w:rPr>
              <w:t>I piętro, OPK 103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0551" w14:textId="77777777" w:rsidR="006C0694" w:rsidRPr="00C77841" w:rsidRDefault="006C0694" w:rsidP="00A87ED0">
            <w:pPr>
              <w:jc w:val="center"/>
              <w:rPr>
                <w:rFonts w:ascii="Montserrat" w:hAnsi="Montserrat"/>
              </w:rPr>
            </w:pPr>
            <w:r w:rsidRPr="00C77841">
              <w:rPr>
                <w:rFonts w:ascii="Montserrat" w:hAnsi="Montserrat"/>
              </w:rPr>
              <w:t>4</w:t>
            </w:r>
            <w:r>
              <w:rPr>
                <w:rFonts w:ascii="Montserrat" w:hAnsi="Montserrat"/>
              </w:rPr>
              <w:t xml:space="preserve"> szt.</w:t>
            </w:r>
          </w:p>
        </w:tc>
      </w:tr>
    </w:tbl>
    <w:p w14:paraId="4DEB03E2" w14:textId="77777777" w:rsidR="006C0694" w:rsidRPr="00C77841" w:rsidRDefault="006C0694" w:rsidP="006C0694">
      <w:pPr>
        <w:pStyle w:val="Stopka"/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</w:p>
    <w:p w14:paraId="4C00E3FF" w14:textId="77777777" w:rsidR="006C0694" w:rsidRPr="00DC62E3" w:rsidRDefault="006C0694" w:rsidP="006C0694">
      <w:pPr>
        <w:pStyle w:val="Stopka"/>
        <w:numPr>
          <w:ilvl w:val="0"/>
          <w:numId w:val="151"/>
        </w:numPr>
        <w:tabs>
          <w:tab w:val="left" w:pos="426"/>
        </w:tabs>
        <w:spacing w:after="120"/>
        <w:jc w:val="both"/>
        <w:rPr>
          <w:rFonts w:ascii="Montserrat" w:hAnsi="Montserrat"/>
          <w:bCs/>
        </w:rPr>
      </w:pPr>
      <w:r>
        <w:rPr>
          <w:rFonts w:ascii="Montserrat" w:hAnsi="Montserrat"/>
          <w:bCs/>
        </w:rPr>
        <w:t>o</w:t>
      </w:r>
      <w:r w:rsidRPr="00C77841">
        <w:rPr>
          <w:rFonts w:ascii="Montserrat" w:hAnsi="Montserrat"/>
          <w:bCs/>
        </w:rPr>
        <w:t>pis elementów:</w:t>
      </w:r>
    </w:p>
    <w:p w14:paraId="593780E1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</w:rPr>
        <w:t xml:space="preserve">Krzesło obrotowe wyposażone w siłownik gazowy umożliwiający regulację wysokości i zapewniający sprężystość siedziska w najniższym położeniu, </w:t>
      </w:r>
      <w:r w:rsidRPr="00B75785">
        <w:rPr>
          <w:rFonts w:ascii="Montserrat" w:hAnsi="Montserrat"/>
          <w:lang w:eastAsia="pl-PL"/>
        </w:rPr>
        <w:t>siłownik gazowy zapewnia płynną regulację wysokości siedziska, obudowa amortyzatora czarna;</w:t>
      </w:r>
    </w:p>
    <w:p w14:paraId="41583060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  <w:lang w:eastAsia="pl-PL"/>
        </w:rPr>
        <w:t>siedzisko krzesła wykonane ze sklejki drzewa liściastego, wyściełane integralną pianką poliuretanową o gęstości 60 kg/m</w:t>
      </w:r>
      <w:r w:rsidRPr="00B75785">
        <w:rPr>
          <w:rFonts w:ascii="Montserrat" w:hAnsi="Montserrat"/>
          <w:vertAlign w:val="superscript"/>
          <w:lang w:eastAsia="pl-PL"/>
        </w:rPr>
        <w:t>3</w:t>
      </w:r>
      <w:r w:rsidRPr="00B75785">
        <w:rPr>
          <w:rFonts w:ascii="Montserrat" w:hAnsi="Montserrat"/>
          <w:lang w:eastAsia="pl-PL"/>
        </w:rPr>
        <w:t>, wykonaną w technologii wtryskowej, gwarantującą wysoką odporność na odkształcenia;</w:t>
      </w:r>
    </w:p>
    <w:p w14:paraId="6F449748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</w:rPr>
        <w:t>ergonomiczne wyprofilowane siedzisko z tapicerowaną poduszką g</w:t>
      </w:r>
      <w:r w:rsidRPr="00B75785">
        <w:rPr>
          <w:rFonts w:ascii="Montserrat" w:hAnsi="Montserrat"/>
          <w:lang w:eastAsia="pl-PL"/>
        </w:rPr>
        <w:t>warantuje maksymalny komfort siedzenia;</w:t>
      </w:r>
    </w:p>
    <w:p w14:paraId="356C9F24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</w:rPr>
        <w:t xml:space="preserve">synchroniczny mechanizm z regulacją kąta między oparciem, a siedziskiem, </w:t>
      </w:r>
      <w:r w:rsidRPr="00B75785">
        <w:rPr>
          <w:rFonts w:ascii="Montserrat" w:hAnsi="Montserrat"/>
        </w:rPr>
        <w:br/>
        <w:t>z możliwością ustawienia w 7 pozycjach i regulacją o 5° do przodu;</w:t>
      </w:r>
    </w:p>
    <w:p w14:paraId="2321F6D4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  <w:lang w:eastAsia="pl-PL"/>
        </w:rPr>
        <w:t xml:space="preserve">regulacja synchronicznego odchylania oparcia / siedziska z możliwością dostosowania sprężystości odchylenia oparcia do ciężaru siedzącego posiada dodatkową funkcją wysuwu siedziska; </w:t>
      </w:r>
    </w:p>
    <w:p w14:paraId="6906F92E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</w:rPr>
        <w:t>regulacja siły nacisku na oparcie w zależności od wagi użytkownika;</w:t>
      </w:r>
    </w:p>
    <w:p w14:paraId="4B925591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  <w:lang w:eastAsia="pl-PL"/>
        </w:rPr>
        <w:t>oparcie krzesła regulowane, całe tapicerowane z wewnętrznym plastikiem, plastik wewnętrzny jest elementem elastycznym, dostosowującym się do ruchów siedzącego, wyklejony wylewaną w formie pianką o gęstości 55 kg/m</w:t>
      </w:r>
      <w:r w:rsidRPr="00B75785">
        <w:rPr>
          <w:rFonts w:ascii="Montserrat" w:hAnsi="Montserrat"/>
          <w:vertAlign w:val="superscript"/>
          <w:lang w:eastAsia="pl-PL"/>
        </w:rPr>
        <w:t>3</w:t>
      </w:r>
      <w:r w:rsidRPr="00B75785">
        <w:rPr>
          <w:rFonts w:ascii="Montserrat" w:hAnsi="Montserrat"/>
          <w:lang w:eastAsia="pl-PL"/>
        </w:rPr>
        <w:t>;</w:t>
      </w:r>
    </w:p>
    <w:p w14:paraId="47E97F2E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</w:rPr>
        <w:lastRenderedPageBreak/>
        <w:t>podłokietniki posiadają regulację wysokości</w:t>
      </w:r>
      <w:r w:rsidRPr="00B75785">
        <w:rPr>
          <w:rFonts w:ascii="Montserrat" w:hAnsi="Montserrat"/>
          <w:lang w:eastAsia="pl-PL"/>
        </w:rPr>
        <w:t xml:space="preserve"> góra-dół (zakres regulacji 100 mm), regulacja odległości od siedziska (zakres regulacji: 19 mm na stronę), nakładka poliuretanowa;</w:t>
      </w:r>
    </w:p>
    <w:p w14:paraId="63C0E9F1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  <w:lang w:eastAsia="pl-PL"/>
        </w:rPr>
        <w:t>kolor stelaża podłokietnika: czarny;</w:t>
      </w:r>
    </w:p>
    <w:p w14:paraId="7ADBA168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</w:rPr>
        <w:t>stelaż krzesła chromowany;</w:t>
      </w:r>
    </w:p>
    <w:p w14:paraId="56CC1156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  <w:lang w:eastAsia="pl-PL"/>
        </w:rPr>
      </w:pPr>
      <w:r w:rsidRPr="00B75785">
        <w:rPr>
          <w:rFonts w:ascii="Montserrat" w:hAnsi="Montserrat"/>
          <w:lang w:eastAsia="pl-PL"/>
        </w:rPr>
        <w:t xml:space="preserve">podstawa pięcioramienna w trzech wersjach kolorystycznych: czarna (tworzywo), lakierowana proszkowo na kolor metalik lub chromowana (polerowane aluminium);           </w:t>
      </w:r>
    </w:p>
    <w:p w14:paraId="6DC1E223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 xml:space="preserve">kółka jezdne do podłóg miękkich (dywanowych) lub twardych (drewnianych </w:t>
      </w:r>
      <w:r w:rsidRPr="00B75785">
        <w:rPr>
          <w:rFonts w:ascii="Montserrat" w:hAnsi="Montserrat"/>
        </w:rPr>
        <w:br/>
        <w:t>i z tworzywa);</w:t>
      </w:r>
    </w:p>
    <w:p w14:paraId="420D4702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k</w:t>
      </w:r>
      <w:r w:rsidRPr="00B75785">
        <w:rPr>
          <w:rFonts w:ascii="Montserrat" w:hAnsi="Montserrat"/>
          <w:lang w:eastAsia="pl-PL"/>
        </w:rPr>
        <w:t>ażde kółko jest wyposażone w hamulec, który zapobiega „odjeżdżaniu” krzesła bez obciążenia;</w:t>
      </w:r>
    </w:p>
    <w:p w14:paraId="1269FFF4" w14:textId="77777777" w:rsidR="006C0694" w:rsidRPr="00B75785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  <w:lang w:eastAsia="pl-PL"/>
        </w:rPr>
        <w:t>waga brutto: 18,5 kg,</w:t>
      </w:r>
    </w:p>
    <w:p w14:paraId="078D0085" w14:textId="77777777" w:rsidR="006C0694" w:rsidRPr="00A65883" w:rsidRDefault="006C0694" w:rsidP="006C0694">
      <w:pPr>
        <w:pStyle w:val="Akapitzlist"/>
        <w:numPr>
          <w:ilvl w:val="0"/>
          <w:numId w:val="152"/>
        </w:numPr>
        <w:tabs>
          <w:tab w:val="left" w:pos="851"/>
        </w:tabs>
        <w:suppressAutoHyphens w:val="0"/>
        <w:spacing w:after="120"/>
        <w:contextualSpacing w:val="0"/>
        <w:jc w:val="both"/>
        <w:rPr>
          <w:rFonts w:ascii="Montserrat" w:hAnsi="Montserrat"/>
        </w:rPr>
      </w:pPr>
      <w:r w:rsidRPr="00B75785">
        <w:rPr>
          <w:rFonts w:ascii="Montserrat" w:hAnsi="Montserrat"/>
        </w:rPr>
        <w:t>kolorystyka tapicerki do uzgodnienia na podstawie wzorników oferowanych przez Producenta.</w:t>
      </w:r>
    </w:p>
    <w:p w14:paraId="4759AFBB" w14:textId="77777777" w:rsidR="006C0694" w:rsidRPr="00C77841" w:rsidRDefault="006C0694" w:rsidP="006C0694">
      <w:pPr>
        <w:spacing w:after="120"/>
        <w:ind w:left="425" w:hanging="425"/>
        <w:jc w:val="both"/>
        <w:rPr>
          <w:rFonts w:ascii="Montserrat" w:hAnsi="Montserrat"/>
          <w:lang w:eastAsia="pl-PL"/>
        </w:rPr>
      </w:pPr>
      <w:r w:rsidRPr="00C77841">
        <w:rPr>
          <w:rFonts w:ascii="Montserrat" w:hAnsi="Montserrat"/>
          <w:bCs/>
        </w:rPr>
        <w:t>5)</w:t>
      </w:r>
      <w:r w:rsidRPr="00C77841">
        <w:rPr>
          <w:rFonts w:ascii="Montserrat" w:hAnsi="Montserrat"/>
          <w:bCs/>
        </w:rPr>
        <w:tab/>
        <w:t>Sugerowany kształt:</w:t>
      </w:r>
    </w:p>
    <w:p w14:paraId="56B7625D" w14:textId="77777777" w:rsidR="006C0694" w:rsidRPr="008A0F14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/>
          <w:bCs/>
          <w:color w:val="FF0000"/>
          <w:sz w:val="22"/>
          <w:szCs w:val="22"/>
        </w:rPr>
      </w:pPr>
      <w:r w:rsidRPr="008A0F14">
        <w:rPr>
          <w:rFonts w:ascii="Montserrat" w:hAnsi="Montserrat"/>
          <w:noProof/>
          <w:color w:val="FF0000"/>
          <w:sz w:val="22"/>
          <w:szCs w:val="22"/>
          <w:lang w:eastAsia="pl-PL"/>
        </w:rPr>
        <w:drawing>
          <wp:inline distT="0" distB="0" distL="0" distR="0" wp14:anchorId="55A1596A" wp14:editId="29F01A1D">
            <wp:extent cx="1558290" cy="1955800"/>
            <wp:effectExtent l="0" t="0" r="3810" b="6350"/>
            <wp:docPr id="24" name="Obraz 24" descr="http://www.profim.pl/upload/pliki/img_big/5441ceded52816656efa9177c89d113b.jpg">
              <a:hlinkClick xmlns:a="http://schemas.openxmlformats.org/drawingml/2006/main" r:id="rId15" tooltip="Close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3" descr="http://www.profim.pl/upload/pliki/img_big/5441ceded52816656efa9177c89d113b.jpg">
                      <a:hlinkClick r:id="rId15" tooltip="Close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F14">
        <w:rPr>
          <w:rFonts w:ascii="Montserrat" w:hAnsi="Montserrat"/>
          <w:b/>
          <w:noProof/>
          <w:color w:val="FF0000"/>
          <w:sz w:val="22"/>
          <w:szCs w:val="22"/>
          <w:lang w:eastAsia="pl-PL"/>
        </w:rPr>
        <w:drawing>
          <wp:inline distT="0" distB="0" distL="0" distR="0" wp14:anchorId="7B26A5DF" wp14:editId="14B645F7">
            <wp:extent cx="1383665" cy="1971675"/>
            <wp:effectExtent l="0" t="0" r="6985" b="9525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F14">
        <w:rPr>
          <w:rFonts w:ascii="Montserrat" w:hAnsi="Montserrat"/>
          <w:b/>
          <w:noProof/>
          <w:color w:val="FF0000"/>
          <w:sz w:val="22"/>
          <w:szCs w:val="22"/>
          <w:lang w:eastAsia="pl-PL"/>
        </w:rPr>
        <w:drawing>
          <wp:inline distT="0" distB="0" distL="0" distR="0" wp14:anchorId="2FA6C237" wp14:editId="2B757546">
            <wp:extent cx="1590040" cy="2162810"/>
            <wp:effectExtent l="0" t="0" r="0" b="889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216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563EC" w14:textId="77777777" w:rsidR="006C0694" w:rsidRPr="008A0F14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/>
          <w:bCs/>
          <w:color w:val="FF0000"/>
          <w:sz w:val="22"/>
          <w:szCs w:val="22"/>
        </w:rPr>
      </w:pPr>
    </w:p>
    <w:p w14:paraId="05174249" w14:textId="77777777" w:rsidR="006C0694" w:rsidRPr="008A0F14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/>
          <w:bCs/>
          <w:color w:val="FF0000"/>
          <w:sz w:val="22"/>
          <w:szCs w:val="22"/>
        </w:rPr>
      </w:pPr>
      <w:r w:rsidRPr="008A0F14">
        <w:rPr>
          <w:rFonts w:ascii="Montserrat" w:hAnsi="Montserrat"/>
          <w:b/>
          <w:noProof/>
          <w:color w:val="FF0000"/>
          <w:sz w:val="22"/>
          <w:szCs w:val="22"/>
          <w:lang w:eastAsia="pl-PL"/>
        </w:rPr>
        <w:drawing>
          <wp:inline distT="0" distB="0" distL="0" distR="0" wp14:anchorId="5420C83C" wp14:editId="08AE7C6B">
            <wp:extent cx="1431290" cy="723265"/>
            <wp:effectExtent l="0" t="0" r="0" b="635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68D0F" w14:textId="77777777" w:rsidR="006C0694" w:rsidRPr="00A45300" w:rsidRDefault="006C0694" w:rsidP="006C0694">
      <w:pPr>
        <w:rPr>
          <w:rFonts w:ascii="Montserrat" w:hAnsi="Montserrat"/>
        </w:rPr>
      </w:pPr>
      <w:r w:rsidRPr="00A45300">
        <w:rPr>
          <w:rFonts w:ascii="Montserrat" w:hAnsi="Montserrat"/>
          <w:lang w:eastAsia="pl-PL"/>
        </w:rPr>
        <w:t>Chrom (aluminium polerowane)</w:t>
      </w:r>
    </w:p>
    <w:p w14:paraId="5B6E6E89" w14:textId="77777777" w:rsidR="006C0694" w:rsidRPr="008A0F14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/>
          <w:bCs/>
          <w:color w:val="FF0000"/>
          <w:sz w:val="22"/>
          <w:szCs w:val="22"/>
        </w:rPr>
      </w:pPr>
    </w:p>
    <w:p w14:paraId="369361CD" w14:textId="77777777" w:rsidR="006C0694" w:rsidRPr="008A0F14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/>
          <w:bCs/>
          <w:color w:val="FF0000"/>
          <w:sz w:val="22"/>
          <w:szCs w:val="22"/>
        </w:rPr>
      </w:pPr>
      <w:r w:rsidRPr="008A0F14">
        <w:rPr>
          <w:rFonts w:ascii="Montserrat" w:hAnsi="Montserrat"/>
          <w:b/>
          <w:noProof/>
          <w:color w:val="FF0000"/>
          <w:sz w:val="22"/>
          <w:szCs w:val="22"/>
          <w:lang w:eastAsia="pl-PL"/>
        </w:rPr>
        <w:drawing>
          <wp:inline distT="0" distB="0" distL="0" distR="0" wp14:anchorId="28E7C773" wp14:editId="5EDB518E">
            <wp:extent cx="715645" cy="930275"/>
            <wp:effectExtent l="0" t="0" r="8255" b="317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BBBC1" w14:textId="77777777" w:rsidR="006C0694" w:rsidRPr="008A0F14" w:rsidRDefault="006C0694" w:rsidP="006C0694">
      <w:pPr>
        <w:rPr>
          <w:rFonts w:ascii="Montserrat" w:hAnsi="Montserrat"/>
        </w:rPr>
      </w:pPr>
      <w:r w:rsidRPr="008A0F14">
        <w:rPr>
          <w:rFonts w:ascii="Montserrat" w:hAnsi="Montserrat"/>
          <w:sz w:val="22"/>
          <w:szCs w:val="22"/>
          <w:lang w:eastAsia="pl-PL"/>
        </w:rPr>
        <w:t xml:space="preserve">Podłokietnik </w:t>
      </w:r>
    </w:p>
    <w:p w14:paraId="75FEC37C" w14:textId="77777777" w:rsidR="006C0694" w:rsidRDefault="006C0694" w:rsidP="006C0694">
      <w:pPr>
        <w:tabs>
          <w:tab w:val="left" w:pos="426"/>
        </w:tabs>
        <w:spacing w:after="120"/>
        <w:jc w:val="both"/>
        <w:rPr>
          <w:rFonts w:ascii="Montserrat" w:hAnsi="Montserrat"/>
        </w:rPr>
      </w:pPr>
      <w:r>
        <w:rPr>
          <w:rFonts w:ascii="Montserrat" w:hAnsi="Montserrat"/>
        </w:rPr>
        <w:br/>
      </w:r>
    </w:p>
    <w:p w14:paraId="499E6D39" w14:textId="77777777" w:rsidR="006C0694" w:rsidRPr="00C77841" w:rsidRDefault="006C0694" w:rsidP="006C0694">
      <w:pPr>
        <w:pStyle w:val="Stopka"/>
        <w:numPr>
          <w:ilvl w:val="1"/>
          <w:numId w:val="56"/>
        </w:numPr>
        <w:tabs>
          <w:tab w:val="left" w:pos="284"/>
        </w:tabs>
        <w:jc w:val="both"/>
        <w:rPr>
          <w:rFonts w:ascii="Montserrat" w:hAnsi="Montserrat"/>
          <w:b/>
          <w:bCs/>
        </w:rPr>
      </w:pPr>
      <w:r w:rsidRPr="00C77841">
        <w:rPr>
          <w:rFonts w:ascii="Montserrat" w:hAnsi="Montserrat"/>
          <w:b/>
          <w:bCs/>
        </w:rPr>
        <w:t>Fotel obrotowy z zagłówkiem</w:t>
      </w:r>
      <w:r>
        <w:rPr>
          <w:rFonts w:ascii="Montserrat" w:hAnsi="Montserrat"/>
          <w:b/>
          <w:bCs/>
        </w:rPr>
        <w:t xml:space="preserve"> </w:t>
      </w:r>
      <w:r w:rsidRPr="00C77841">
        <w:rPr>
          <w:rFonts w:ascii="Montserrat" w:hAnsi="Montserrat"/>
          <w:b/>
          <w:bCs/>
          <w:caps/>
        </w:rPr>
        <w:t>–</w:t>
      </w:r>
      <w:r w:rsidRPr="00C77841">
        <w:rPr>
          <w:rFonts w:ascii="Montserrat" w:hAnsi="Montserrat"/>
          <w:b/>
          <w:bCs/>
        </w:rPr>
        <w:t xml:space="preserve"> wymagania:</w:t>
      </w:r>
    </w:p>
    <w:p w14:paraId="5DD1033D" w14:textId="77777777" w:rsidR="006C0694" w:rsidRPr="00C77841" w:rsidRDefault="006C0694" w:rsidP="006C0694">
      <w:pPr>
        <w:pStyle w:val="Stopka"/>
        <w:tabs>
          <w:tab w:val="left" w:pos="567"/>
        </w:tabs>
        <w:jc w:val="both"/>
        <w:rPr>
          <w:rFonts w:ascii="Montserrat" w:hAnsi="Montserrat"/>
          <w:bCs/>
          <w:caps/>
        </w:rPr>
      </w:pPr>
    </w:p>
    <w:p w14:paraId="36762BB4" w14:textId="77777777" w:rsidR="006C0694" w:rsidRPr="00C6368E" w:rsidRDefault="006C0694" w:rsidP="006C0694">
      <w:pPr>
        <w:pStyle w:val="Akapitzlist"/>
        <w:numPr>
          <w:ilvl w:val="0"/>
          <w:numId w:val="153"/>
        </w:numPr>
        <w:spacing w:after="120" w:line="276" w:lineRule="auto"/>
        <w:ind w:left="714" w:hanging="357"/>
        <w:contextualSpacing w:val="0"/>
        <w:jc w:val="both"/>
        <w:rPr>
          <w:rFonts w:ascii="Montserrat" w:hAnsi="Montserrat"/>
          <w:bCs/>
          <w:caps/>
        </w:rPr>
      </w:pPr>
      <w:r w:rsidRPr="00C6368E">
        <w:rPr>
          <w:rFonts w:ascii="Montserrat" w:hAnsi="Montserrat"/>
          <w:bCs/>
        </w:rPr>
        <w:t>wymiary</w:t>
      </w:r>
      <w:r w:rsidRPr="00C6368E">
        <w:rPr>
          <w:rFonts w:ascii="Montserrat" w:hAnsi="Montserrat"/>
          <w:bCs/>
          <w:caps/>
        </w:rPr>
        <w:t>:</w:t>
      </w:r>
      <w:r w:rsidRPr="00C6368E">
        <w:rPr>
          <w:rFonts w:ascii="Montserrat" w:hAnsi="Montserrat"/>
          <w:bCs/>
        </w:rPr>
        <w:t xml:space="preserve"> </w:t>
      </w:r>
      <w:r w:rsidRPr="00C6368E">
        <w:rPr>
          <w:rFonts w:ascii="Montserrat" w:hAnsi="Montserrat"/>
        </w:rPr>
        <w:t>wysokość siedziska: 60 cm, głębokość siedziska: 50 cm, szerokość siedziska: 53 cm, wysokość produktu: 110 cm, głębokość produktu: 65 cm, szerokość produktu: 62 cm;</w:t>
      </w:r>
    </w:p>
    <w:p w14:paraId="6E776B7C" w14:textId="77777777" w:rsidR="006C0694" w:rsidRPr="00C77841" w:rsidRDefault="006C0694" w:rsidP="006C0694">
      <w:pPr>
        <w:pStyle w:val="Akapitzlist"/>
        <w:numPr>
          <w:ilvl w:val="0"/>
          <w:numId w:val="153"/>
        </w:numPr>
        <w:tabs>
          <w:tab w:val="left" w:pos="426"/>
        </w:tabs>
        <w:spacing w:after="120" w:line="276" w:lineRule="auto"/>
        <w:ind w:left="714" w:hanging="357"/>
        <w:contextualSpacing w:val="0"/>
        <w:jc w:val="both"/>
        <w:rPr>
          <w:rFonts w:ascii="Montserrat" w:hAnsi="Montserrat"/>
        </w:rPr>
      </w:pPr>
      <w:r w:rsidRPr="00C77841">
        <w:rPr>
          <w:rFonts w:ascii="Montserrat" w:hAnsi="Montserrat"/>
        </w:rPr>
        <w:lastRenderedPageBreak/>
        <w:t xml:space="preserve">ilość: </w:t>
      </w:r>
      <w:r>
        <w:rPr>
          <w:rFonts w:ascii="Montserrat" w:hAnsi="Montserrat"/>
        </w:rPr>
        <w:t>49</w:t>
      </w:r>
      <w:r w:rsidRPr="00C77841">
        <w:rPr>
          <w:rFonts w:ascii="Montserrat" w:hAnsi="Montserrat"/>
        </w:rPr>
        <w:t xml:space="preserve"> sztuk</w:t>
      </w:r>
      <w:r>
        <w:rPr>
          <w:rFonts w:ascii="Montserrat" w:hAnsi="Montserrat"/>
        </w:rPr>
        <w:t>;</w:t>
      </w:r>
    </w:p>
    <w:p w14:paraId="76635EBE" w14:textId="77777777" w:rsidR="006C0694" w:rsidRPr="00C77841" w:rsidRDefault="006C0694" w:rsidP="006C0694">
      <w:pPr>
        <w:pStyle w:val="Akapitzlist"/>
        <w:numPr>
          <w:ilvl w:val="0"/>
          <w:numId w:val="153"/>
        </w:numPr>
        <w:tabs>
          <w:tab w:val="left" w:pos="426"/>
        </w:tabs>
        <w:spacing w:after="120" w:line="276" w:lineRule="auto"/>
        <w:ind w:left="714" w:hanging="357"/>
        <w:contextualSpacing w:val="0"/>
        <w:jc w:val="both"/>
        <w:rPr>
          <w:rFonts w:ascii="Montserrat" w:hAnsi="Montserrat"/>
        </w:rPr>
      </w:pPr>
      <w:r w:rsidRPr="00C77841">
        <w:rPr>
          <w:rFonts w:ascii="Montserrat" w:hAnsi="Montserrat"/>
        </w:rPr>
        <w:t>miejsce ustawienia/montażu:</w:t>
      </w:r>
    </w:p>
    <w:tbl>
      <w:tblPr>
        <w:tblpPr w:leftFromText="141" w:rightFromText="141" w:vertAnchor="text" w:horzAnchor="margin" w:tblpXSpec="center" w:tblpY="5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548"/>
        <w:gridCol w:w="3405"/>
        <w:gridCol w:w="1423"/>
      </w:tblGrid>
      <w:tr w:rsidR="006C0694" w:rsidRPr="008A0F14" w14:paraId="1CF4E263" w14:textId="77777777" w:rsidTr="00A87ED0">
        <w:trPr>
          <w:trHeight w:val="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9209" w14:textId="77777777" w:rsidR="006C0694" w:rsidRPr="008A0F14" w:rsidRDefault="006C0694" w:rsidP="00A87ED0">
            <w:pPr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8A0F14">
              <w:rPr>
                <w:rFonts w:ascii="Montserrat" w:hAnsi="Montserrat"/>
                <w:b/>
                <w:sz w:val="22"/>
                <w:szCs w:val="22"/>
              </w:rPr>
              <w:t>lp.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5C95" w14:textId="77777777" w:rsidR="006C0694" w:rsidRPr="008A0F14" w:rsidRDefault="006C0694" w:rsidP="00A87ED0">
            <w:pPr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8A0F14">
              <w:rPr>
                <w:rFonts w:ascii="Montserrat" w:hAnsi="Montserrat"/>
                <w:b/>
                <w:sz w:val="22"/>
                <w:szCs w:val="22"/>
              </w:rPr>
              <w:t>miejsce ustawienia / montażu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7686" w14:textId="77777777" w:rsidR="006C0694" w:rsidRPr="008A0F14" w:rsidRDefault="006C0694" w:rsidP="00A87ED0">
            <w:pPr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8A0F14">
              <w:rPr>
                <w:rFonts w:ascii="Montserrat" w:hAnsi="Montserrat"/>
                <w:b/>
                <w:sz w:val="22"/>
                <w:szCs w:val="22"/>
              </w:rPr>
              <w:t>nr pomieszczenia, nazwa kondygnacji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EDEF" w14:textId="77777777" w:rsidR="006C0694" w:rsidRPr="008A0F14" w:rsidRDefault="006C0694" w:rsidP="00A87ED0">
            <w:pPr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8A0F14">
              <w:rPr>
                <w:rFonts w:ascii="Montserrat" w:hAnsi="Montserrat"/>
                <w:b/>
                <w:sz w:val="22"/>
                <w:szCs w:val="22"/>
              </w:rPr>
              <w:t>liczba sztuk</w:t>
            </w:r>
          </w:p>
        </w:tc>
      </w:tr>
      <w:tr w:rsidR="006C0694" w:rsidRPr="008A0F14" w14:paraId="1502F860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AD7A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1.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2665" w14:textId="77777777" w:rsidR="006C0694" w:rsidRPr="008A0F14" w:rsidRDefault="006C0694" w:rsidP="00A87ED0">
            <w:pPr>
              <w:spacing w:line="276" w:lineRule="auto"/>
              <w:rPr>
                <w:rFonts w:ascii="Montserrat" w:hAnsi="Montserrat"/>
                <w:sz w:val="22"/>
                <w:szCs w:val="22"/>
              </w:rPr>
            </w:pPr>
            <w:r>
              <w:rPr>
                <w:rFonts w:ascii="Montserrat" w:hAnsi="Montserrat"/>
              </w:rPr>
              <w:t xml:space="preserve">pokój opisowy </w:t>
            </w:r>
          </w:p>
          <w:p w14:paraId="136EBAF3" w14:textId="77777777" w:rsidR="006C0694" w:rsidRPr="008A0F14" w:rsidRDefault="006C0694" w:rsidP="00A87ED0">
            <w:pPr>
              <w:rPr>
                <w:rFonts w:ascii="Montserrat" w:hAnsi="Montserrat"/>
                <w:sz w:val="22"/>
                <w:szCs w:val="22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AFFB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H21, parter,</w:t>
            </w:r>
          </w:p>
          <w:p w14:paraId="0D99F067" w14:textId="77777777" w:rsidR="006C0694" w:rsidRPr="008A0F14" w:rsidRDefault="006C0694" w:rsidP="00A87ED0">
            <w:pPr>
              <w:spacing w:line="276" w:lineRule="auto"/>
              <w:jc w:val="center"/>
              <w:rPr>
                <w:rFonts w:ascii="Montserrat" w:hAnsi="Montserrat"/>
                <w:highlight w:val="lightGray"/>
              </w:rPr>
            </w:pPr>
            <w:r>
              <w:rPr>
                <w:rFonts w:ascii="Montserrat" w:hAnsi="Montserrat"/>
              </w:rPr>
              <w:t>Zakład Patomorfologii</w:t>
            </w:r>
            <w:r w:rsidRPr="008A0F14">
              <w:rPr>
                <w:rFonts w:ascii="Montserrat" w:hAnsi="Montserrat"/>
              </w:rPr>
              <w:t>,</w:t>
            </w:r>
          </w:p>
          <w:p w14:paraId="65A84614" w14:textId="77777777" w:rsidR="006C0694" w:rsidRPr="008A0F14" w:rsidRDefault="006C0694" w:rsidP="00A87ED0">
            <w:pPr>
              <w:jc w:val="center"/>
              <w:rPr>
                <w:rFonts w:ascii="Montserrat" w:hAnsi="Montserrat"/>
                <w:sz w:val="22"/>
                <w:szCs w:val="22"/>
              </w:rPr>
            </w:pPr>
            <w:r w:rsidRPr="008A0F14">
              <w:rPr>
                <w:rFonts w:ascii="Montserrat" w:hAnsi="Montserrat"/>
              </w:rPr>
              <w:t>budynek nr 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62FB" w14:textId="77777777" w:rsidR="006C0694" w:rsidRPr="00593EC4" w:rsidRDefault="006C0694" w:rsidP="00A87ED0">
            <w:pPr>
              <w:jc w:val="center"/>
              <w:rPr>
                <w:rFonts w:ascii="Montserrat" w:hAnsi="Montserrat"/>
              </w:rPr>
            </w:pPr>
            <w:r w:rsidRPr="00593EC4">
              <w:rPr>
                <w:rFonts w:ascii="Montserrat" w:hAnsi="Montserrat"/>
              </w:rPr>
              <w:t>1 szt.</w:t>
            </w:r>
          </w:p>
        </w:tc>
      </w:tr>
      <w:tr w:rsidR="006C0694" w:rsidRPr="008A0F14" w14:paraId="1E5B2358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2F67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2.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428F" w14:textId="77777777" w:rsidR="006C0694" w:rsidRPr="008A0F1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lekarski 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2E02" w14:textId="77777777" w:rsidR="006C0694" w:rsidRPr="008A0F1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027A, parter,</w:t>
            </w:r>
            <w:r w:rsidRPr="008A0F14">
              <w:rPr>
                <w:rFonts w:ascii="Montserrat" w:hAnsi="Montserrat"/>
              </w:rPr>
              <w:br/>
              <w:t xml:space="preserve">Pracownia Brachyterapii, </w:t>
            </w:r>
            <w:r w:rsidRPr="008A0F14">
              <w:rPr>
                <w:rFonts w:ascii="Montserrat" w:hAnsi="Montserrat"/>
              </w:rPr>
              <w:br/>
              <w:t>budynek nr 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D633" w14:textId="77777777" w:rsidR="006C0694" w:rsidRPr="008A0F14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 </w:t>
            </w:r>
            <w:r w:rsidRPr="008A0F14">
              <w:rPr>
                <w:rFonts w:ascii="Montserrat" w:hAnsi="Montserrat"/>
              </w:rPr>
              <w:t>szt.</w:t>
            </w:r>
          </w:p>
        </w:tc>
      </w:tr>
      <w:tr w:rsidR="006C0694" w:rsidRPr="008A0F14" w14:paraId="68A09546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9F04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3.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3133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lekarski 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35B7" w14:textId="77777777" w:rsidR="006C0694" w:rsidRDefault="006C0694" w:rsidP="00A87ED0">
            <w:pPr>
              <w:jc w:val="center"/>
              <w:rPr>
                <w:rFonts w:ascii="Montserrat" w:hAnsi="Montserrat"/>
              </w:rPr>
            </w:pPr>
            <w:r w:rsidRPr="00291CE7">
              <w:rPr>
                <w:rFonts w:ascii="Montserrat" w:hAnsi="Montserrat"/>
              </w:rPr>
              <w:t xml:space="preserve">106-109, 111, 120-121, </w:t>
            </w:r>
            <w:r w:rsidRPr="00291CE7">
              <w:rPr>
                <w:rFonts w:ascii="Montserrat" w:hAnsi="Montserrat"/>
              </w:rPr>
              <w:br/>
              <w:t>I piętro</w:t>
            </w:r>
            <w:r w:rsidRPr="008A0F14">
              <w:rPr>
                <w:rFonts w:ascii="Montserrat" w:hAnsi="Montserrat"/>
              </w:rPr>
              <w:br/>
              <w:t xml:space="preserve">Pracownia Brachyterapii, </w:t>
            </w:r>
            <w:r w:rsidRPr="008A0F14">
              <w:rPr>
                <w:rFonts w:ascii="Montserrat" w:hAnsi="Montserrat"/>
              </w:rPr>
              <w:br/>
              <w:t>budynek nr 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6C33" w14:textId="77777777" w:rsidR="006C0694" w:rsidRPr="00793FDA" w:rsidRDefault="006C0694" w:rsidP="00A87ED0">
            <w:pPr>
              <w:jc w:val="center"/>
              <w:rPr>
                <w:rFonts w:ascii="Montserrat" w:hAnsi="Montserrat"/>
              </w:rPr>
            </w:pPr>
            <w:r w:rsidRPr="00793FDA">
              <w:rPr>
                <w:rFonts w:ascii="Montserrat" w:hAnsi="Montserrat"/>
              </w:rPr>
              <w:t>20 szt.</w:t>
            </w:r>
          </w:p>
        </w:tc>
      </w:tr>
      <w:tr w:rsidR="006C0694" w:rsidRPr="008A0F14" w14:paraId="7B990FB2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99D6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4.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9DCE" w14:textId="77777777" w:rsidR="006C0694" w:rsidRPr="008A0F14" w:rsidRDefault="006C0694" w:rsidP="00A87ED0">
            <w:pPr>
              <w:spacing w:line="276" w:lineRule="auto"/>
              <w:rPr>
                <w:rFonts w:ascii="Montserrat" w:hAnsi="Montserrat"/>
                <w:highlight w:val="lightGray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B371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parter, 0.24</w:t>
            </w:r>
          </w:p>
          <w:p w14:paraId="6EBBB417" w14:textId="77777777" w:rsidR="006C0694" w:rsidRPr="008A0F14" w:rsidRDefault="006C0694" w:rsidP="00A87ED0">
            <w:pPr>
              <w:spacing w:line="276" w:lineRule="auto"/>
              <w:jc w:val="center"/>
              <w:rPr>
                <w:rFonts w:ascii="Montserrat" w:hAnsi="Montserrat"/>
                <w:highlight w:val="lightGray"/>
              </w:rPr>
            </w:pPr>
            <w:r w:rsidRPr="008A0F14">
              <w:rPr>
                <w:rFonts w:ascii="Montserrat" w:hAnsi="Montserrat"/>
              </w:rPr>
              <w:t>Konsylium Onkologiczne</w:t>
            </w:r>
          </w:p>
          <w:p w14:paraId="31F8BF7B" w14:textId="77777777" w:rsidR="006C0694" w:rsidRPr="008A0F14" w:rsidRDefault="006C0694" w:rsidP="00A87ED0">
            <w:pPr>
              <w:jc w:val="center"/>
              <w:rPr>
                <w:rFonts w:ascii="Montserrat" w:hAnsi="Montserrat"/>
              </w:rPr>
            </w:pPr>
            <w:r w:rsidRPr="008A0F14">
              <w:rPr>
                <w:rFonts w:ascii="Montserrat" w:hAnsi="Montserrat"/>
              </w:rPr>
              <w:t>budynek nr 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588" w14:textId="77777777" w:rsidR="006C0694" w:rsidRPr="00593EC4" w:rsidRDefault="006C0694" w:rsidP="00A87ED0">
            <w:pPr>
              <w:jc w:val="center"/>
              <w:rPr>
                <w:rFonts w:ascii="Montserrat" w:hAnsi="Montserrat"/>
              </w:rPr>
            </w:pPr>
            <w:r w:rsidRPr="00593EC4">
              <w:rPr>
                <w:rFonts w:ascii="Montserrat" w:hAnsi="Montserrat"/>
              </w:rPr>
              <w:t>1 szt.</w:t>
            </w:r>
          </w:p>
        </w:tc>
      </w:tr>
      <w:tr w:rsidR="006C0694" w:rsidRPr="008A0F14" w14:paraId="3B3846CA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0FD5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5.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3513" w14:textId="77777777" w:rsidR="006C0694" w:rsidRPr="008A0F1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pokój biurowy 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D372" w14:textId="77777777" w:rsidR="006C0694" w:rsidRPr="008A0F1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E36EC4">
              <w:rPr>
                <w:rFonts w:ascii="Montserrat" w:hAnsi="Montserrat"/>
              </w:rPr>
              <w:t xml:space="preserve">parter, </w:t>
            </w:r>
            <w:r>
              <w:rPr>
                <w:rFonts w:ascii="Montserrat" w:hAnsi="Montserrat"/>
              </w:rPr>
              <w:br/>
              <w:t>budynek 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A96F" w14:textId="77777777" w:rsidR="006C0694" w:rsidRPr="005A7F0C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15</w:t>
            </w:r>
            <w:r w:rsidRPr="005A7F0C">
              <w:rPr>
                <w:rFonts w:ascii="Montserrat" w:hAnsi="Montserrat"/>
                <w:bCs/>
              </w:rPr>
              <w:t xml:space="preserve"> szt.</w:t>
            </w:r>
          </w:p>
          <w:p w14:paraId="1B94EC41" w14:textId="77777777" w:rsidR="006C0694" w:rsidRPr="00593EC4" w:rsidRDefault="006C0694" w:rsidP="00A87ED0">
            <w:pPr>
              <w:jc w:val="center"/>
              <w:rPr>
                <w:rFonts w:ascii="Montserrat" w:hAnsi="Montserrat"/>
              </w:rPr>
            </w:pPr>
          </w:p>
        </w:tc>
      </w:tr>
      <w:tr w:rsidR="006C0694" w:rsidRPr="008A0F14" w14:paraId="42B29478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90AA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6.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CF6F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8A9A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I piętro,</w:t>
            </w:r>
          </w:p>
          <w:p w14:paraId="4B35EF0A" w14:textId="77777777" w:rsidR="006C0694" w:rsidRPr="00E36EC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DIiBI</w:t>
            </w:r>
            <w:proofErr w:type="spellEnd"/>
            <w:r>
              <w:rPr>
                <w:rFonts w:ascii="Montserrat" w:hAnsi="Montserrat"/>
              </w:rPr>
              <w:t xml:space="preserve">, </w:t>
            </w:r>
            <w:r>
              <w:rPr>
                <w:rFonts w:ascii="Montserrat" w:hAnsi="Montserrat"/>
              </w:rPr>
              <w:br/>
              <w:t>budynek nr 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3C34" w14:textId="77777777" w:rsidR="006C0694" w:rsidRPr="005A7F0C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3 szt.</w:t>
            </w:r>
          </w:p>
        </w:tc>
      </w:tr>
      <w:tr w:rsidR="006C0694" w:rsidRPr="008A0F14" w14:paraId="27FC5080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A9EA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7.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6C8C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F7F8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0.05, parter, </w:t>
            </w:r>
            <w:r>
              <w:rPr>
                <w:rFonts w:ascii="Montserrat" w:hAnsi="Montserrat"/>
              </w:rPr>
              <w:br/>
              <w:t>budynek nr 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DF61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 szt.</w:t>
            </w:r>
          </w:p>
        </w:tc>
      </w:tr>
      <w:tr w:rsidR="006C0694" w:rsidRPr="008A0F14" w14:paraId="277513B8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0430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8.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5612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9F98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118, I piętro </w:t>
            </w:r>
          </w:p>
          <w:p w14:paraId="0A0366C2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budynek nr 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E077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 szt.</w:t>
            </w:r>
          </w:p>
        </w:tc>
      </w:tr>
      <w:tr w:rsidR="006C0694" w:rsidRPr="008A0F14" w14:paraId="1DE0AA95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2F31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9.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513B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0387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103, I piętro</w:t>
            </w:r>
          </w:p>
          <w:p w14:paraId="262A0346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budynek nr 8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54DE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 szt.</w:t>
            </w:r>
          </w:p>
        </w:tc>
      </w:tr>
      <w:tr w:rsidR="006C0694" w:rsidRPr="008A0F14" w14:paraId="0E7A874A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D91D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10.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1636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E5F1" w14:textId="77777777" w:rsidR="006C0694" w:rsidRDefault="006C0694" w:rsidP="00A87ED0">
            <w:pPr>
              <w:pStyle w:val="Stopka"/>
              <w:tabs>
                <w:tab w:val="left" w:pos="426"/>
              </w:tabs>
              <w:jc w:val="both"/>
              <w:rPr>
                <w:rFonts w:ascii="Montserrat" w:hAnsi="Montserrat"/>
                <w:bCs/>
              </w:rPr>
            </w:pPr>
          </w:p>
          <w:p w14:paraId="78141D99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 xml:space="preserve">8, parter, </w:t>
            </w:r>
            <w:r w:rsidRPr="009556B9">
              <w:rPr>
                <w:rFonts w:ascii="Montserrat" w:hAnsi="Montserrat"/>
                <w:bCs/>
              </w:rPr>
              <w:t>bud</w:t>
            </w:r>
            <w:r>
              <w:rPr>
                <w:rFonts w:ascii="Montserrat" w:hAnsi="Montserrat"/>
                <w:bCs/>
              </w:rPr>
              <w:t>ynek</w:t>
            </w:r>
            <w:r w:rsidRPr="009556B9">
              <w:rPr>
                <w:rFonts w:ascii="Montserrat" w:hAnsi="Montserrat"/>
                <w:bCs/>
              </w:rPr>
              <w:t xml:space="preserve"> nr 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68A0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 szt.</w:t>
            </w:r>
          </w:p>
        </w:tc>
      </w:tr>
      <w:tr w:rsidR="006C0694" w:rsidRPr="008A0F14" w14:paraId="7A099A91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C81A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11.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32FD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75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17, parter, budynek nr 3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D282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2 szt.</w:t>
            </w:r>
          </w:p>
        </w:tc>
      </w:tr>
      <w:tr w:rsidR="006C0694" w:rsidRPr="008A0F14" w14:paraId="66496580" w14:textId="77777777" w:rsidTr="00A87ED0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A89B" w14:textId="77777777" w:rsidR="006C0694" w:rsidRPr="00E650AD" w:rsidRDefault="006C0694" w:rsidP="00A87ED0">
            <w:pPr>
              <w:jc w:val="center"/>
              <w:rPr>
                <w:rFonts w:ascii="Montserrat" w:hAnsi="Montserrat"/>
              </w:rPr>
            </w:pPr>
            <w:r w:rsidRPr="00E650AD">
              <w:rPr>
                <w:rFonts w:ascii="Montserrat" w:hAnsi="Montserrat"/>
              </w:rPr>
              <w:t>12.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2CEE" w14:textId="77777777" w:rsidR="006C0694" w:rsidRDefault="006C0694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pokój biurowy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9282" w14:textId="77777777" w:rsidR="006C0694" w:rsidRDefault="006C0694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9556B9">
              <w:rPr>
                <w:rFonts w:ascii="Montserrat" w:hAnsi="Montserrat"/>
                <w:bCs/>
              </w:rPr>
              <w:t>P7, parter</w:t>
            </w:r>
            <w:r>
              <w:rPr>
                <w:rFonts w:ascii="Montserrat" w:hAnsi="Montserrat"/>
                <w:bCs/>
              </w:rPr>
              <w:t xml:space="preserve">, </w:t>
            </w:r>
            <w:r w:rsidRPr="009556B9">
              <w:rPr>
                <w:rFonts w:ascii="Montserrat" w:hAnsi="Montserrat"/>
                <w:bCs/>
              </w:rPr>
              <w:t>budynku nr 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5C5E" w14:textId="77777777" w:rsidR="006C0694" w:rsidRDefault="006C0694" w:rsidP="00A87ED0">
            <w:pPr>
              <w:jc w:val="center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1 szt.</w:t>
            </w:r>
          </w:p>
        </w:tc>
      </w:tr>
    </w:tbl>
    <w:p w14:paraId="28C7DA4F" w14:textId="77777777" w:rsidR="006C0694" w:rsidRDefault="006C0694" w:rsidP="006C0694">
      <w:pPr>
        <w:pStyle w:val="Akapitzlist"/>
        <w:tabs>
          <w:tab w:val="left" w:pos="426"/>
        </w:tabs>
        <w:ind w:left="0"/>
        <w:jc w:val="both"/>
        <w:rPr>
          <w:rFonts w:ascii="Montserrat" w:hAnsi="Montserrat"/>
          <w:sz w:val="22"/>
          <w:szCs w:val="22"/>
        </w:rPr>
      </w:pPr>
    </w:p>
    <w:p w14:paraId="160ED760" w14:textId="77777777" w:rsidR="006C0694" w:rsidRDefault="006C0694" w:rsidP="006C0694">
      <w:pPr>
        <w:pStyle w:val="Akapitzlist"/>
        <w:tabs>
          <w:tab w:val="left" w:pos="426"/>
        </w:tabs>
        <w:ind w:left="0"/>
        <w:jc w:val="both"/>
        <w:rPr>
          <w:rFonts w:ascii="Montserrat" w:hAnsi="Montserrat"/>
          <w:sz w:val="22"/>
          <w:szCs w:val="22"/>
        </w:rPr>
      </w:pPr>
    </w:p>
    <w:p w14:paraId="52694D13" w14:textId="77777777" w:rsidR="006C0694" w:rsidRDefault="006C0694" w:rsidP="006C0694">
      <w:pPr>
        <w:pStyle w:val="Akapitzlist"/>
        <w:tabs>
          <w:tab w:val="left" w:pos="426"/>
        </w:tabs>
        <w:ind w:left="0"/>
        <w:jc w:val="both"/>
        <w:rPr>
          <w:rFonts w:ascii="Montserrat" w:hAnsi="Montserrat"/>
          <w:sz w:val="22"/>
          <w:szCs w:val="22"/>
        </w:rPr>
      </w:pPr>
    </w:p>
    <w:p w14:paraId="2CBEAB85" w14:textId="77777777" w:rsidR="006C0694" w:rsidRDefault="006C0694" w:rsidP="006C0694">
      <w:pPr>
        <w:pStyle w:val="Akapitzlist"/>
        <w:tabs>
          <w:tab w:val="left" w:pos="426"/>
        </w:tabs>
        <w:ind w:left="0"/>
        <w:jc w:val="both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br/>
      </w:r>
      <w:r>
        <w:rPr>
          <w:rFonts w:ascii="Montserrat" w:hAnsi="Montserrat"/>
          <w:sz w:val="22"/>
          <w:szCs w:val="22"/>
        </w:rPr>
        <w:br/>
      </w:r>
    </w:p>
    <w:p w14:paraId="29C6CA16" w14:textId="77777777" w:rsidR="006C0694" w:rsidRDefault="006C0694" w:rsidP="006C0694">
      <w:pPr>
        <w:pStyle w:val="Stopka"/>
        <w:tabs>
          <w:tab w:val="left" w:pos="567"/>
        </w:tabs>
        <w:jc w:val="both"/>
        <w:rPr>
          <w:rFonts w:ascii="Montserrat" w:hAnsi="Montserrat"/>
          <w:bCs/>
          <w:caps/>
          <w:sz w:val="22"/>
          <w:szCs w:val="22"/>
        </w:rPr>
      </w:pPr>
    </w:p>
    <w:p w14:paraId="4A436D62" w14:textId="77777777" w:rsidR="006C0694" w:rsidRPr="008A0F14" w:rsidRDefault="006C0694" w:rsidP="006C0694">
      <w:pPr>
        <w:pStyle w:val="Stopka"/>
        <w:tabs>
          <w:tab w:val="left" w:pos="567"/>
        </w:tabs>
        <w:jc w:val="both"/>
        <w:rPr>
          <w:rFonts w:ascii="Montserrat" w:hAnsi="Montserrat"/>
          <w:bCs/>
          <w:caps/>
          <w:sz w:val="22"/>
          <w:szCs w:val="22"/>
        </w:rPr>
      </w:pPr>
    </w:p>
    <w:p w14:paraId="17C815B5" w14:textId="77777777" w:rsidR="006C0694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Cs/>
        </w:rPr>
      </w:pPr>
    </w:p>
    <w:p w14:paraId="71F570B5" w14:textId="77777777" w:rsidR="006C0694" w:rsidRDefault="006C0694" w:rsidP="006C0694">
      <w:pPr>
        <w:pStyle w:val="Stopka"/>
        <w:numPr>
          <w:ilvl w:val="0"/>
          <w:numId w:val="153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C93307">
        <w:rPr>
          <w:rFonts w:ascii="Montserrat" w:hAnsi="Montserrat"/>
          <w:bCs/>
        </w:rPr>
        <w:t>opis elementów:</w:t>
      </w:r>
    </w:p>
    <w:p w14:paraId="6FF1B32E" w14:textId="77777777" w:rsidR="006C0694" w:rsidRPr="00C93307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Cs/>
        </w:rPr>
      </w:pPr>
    </w:p>
    <w:p w14:paraId="2673ED6A" w14:textId="77777777" w:rsidR="006C0694" w:rsidRPr="00C93307" w:rsidRDefault="006C0694" w:rsidP="006C0694">
      <w:pPr>
        <w:pStyle w:val="NormalnyWeb"/>
        <w:numPr>
          <w:ilvl w:val="0"/>
          <w:numId w:val="154"/>
        </w:numPr>
        <w:tabs>
          <w:tab w:val="left" w:pos="851"/>
        </w:tabs>
        <w:jc w:val="both"/>
        <w:rPr>
          <w:rFonts w:ascii="Montserrat" w:hAnsi="Montserrat"/>
        </w:rPr>
      </w:pPr>
      <w:r w:rsidRPr="00C93307">
        <w:rPr>
          <w:rFonts w:ascii="Montserrat" w:hAnsi="Montserrat"/>
        </w:rPr>
        <w:t>fotel obrotowy wyposażony w siłownik gazowy komfortowo regulujący wysokość siedziska</w:t>
      </w:r>
      <w:r>
        <w:rPr>
          <w:rFonts w:ascii="Montserrat" w:hAnsi="Montserrat"/>
        </w:rPr>
        <w:t>;</w:t>
      </w:r>
    </w:p>
    <w:p w14:paraId="4867BF2B" w14:textId="77777777" w:rsidR="006C0694" w:rsidRPr="00C93307" w:rsidRDefault="006C0694" w:rsidP="006C0694">
      <w:pPr>
        <w:pStyle w:val="NormalnyWeb"/>
        <w:numPr>
          <w:ilvl w:val="0"/>
          <w:numId w:val="154"/>
        </w:numPr>
        <w:tabs>
          <w:tab w:val="left" w:pos="851"/>
        </w:tabs>
        <w:jc w:val="both"/>
        <w:rPr>
          <w:rFonts w:ascii="Montserrat" w:hAnsi="Montserrat"/>
        </w:rPr>
      </w:pPr>
      <w:r w:rsidRPr="00C93307">
        <w:rPr>
          <w:rFonts w:ascii="Montserrat" w:hAnsi="Montserrat"/>
        </w:rPr>
        <w:t>mechanizm</w:t>
      </w:r>
      <w:r>
        <w:rPr>
          <w:rFonts w:ascii="Montserrat" w:hAnsi="Montserrat"/>
        </w:rPr>
        <w:t xml:space="preserve"> </w:t>
      </w:r>
      <w:proofErr w:type="spellStart"/>
      <w:r w:rsidRPr="00C93307">
        <w:rPr>
          <w:rFonts w:ascii="Montserrat" w:hAnsi="Montserrat"/>
        </w:rPr>
        <w:t>synchrodynamiczny</w:t>
      </w:r>
      <w:proofErr w:type="spellEnd"/>
      <w:r w:rsidRPr="00C93307">
        <w:rPr>
          <w:rFonts w:ascii="Montserrat" w:hAnsi="Montserrat"/>
        </w:rPr>
        <w:t xml:space="preserve"> gwarantujący dynamiczne siedzenie dzięki automatycznemu dopasowaniu ruchów siedziska i oparcia do wagi użytkownika</w:t>
      </w:r>
      <w:r>
        <w:rPr>
          <w:rFonts w:ascii="Montserrat" w:hAnsi="Montserrat"/>
        </w:rPr>
        <w:t>;</w:t>
      </w:r>
    </w:p>
    <w:p w14:paraId="4F1DAF49" w14:textId="77777777" w:rsidR="006C0694" w:rsidRPr="00C93307" w:rsidRDefault="006C0694" w:rsidP="006C0694">
      <w:pPr>
        <w:pStyle w:val="NormalnyWeb"/>
        <w:numPr>
          <w:ilvl w:val="0"/>
          <w:numId w:val="154"/>
        </w:numPr>
        <w:tabs>
          <w:tab w:val="left" w:pos="851"/>
        </w:tabs>
        <w:jc w:val="both"/>
        <w:rPr>
          <w:rFonts w:ascii="Montserrat" w:hAnsi="Montserrat"/>
        </w:rPr>
      </w:pPr>
      <w:r w:rsidRPr="00C93307">
        <w:rPr>
          <w:rFonts w:ascii="Montserrat" w:hAnsi="Montserrat"/>
        </w:rPr>
        <w:t>elastyczne oparcie z profilowanego tworzywa, typu siateczka</w:t>
      </w:r>
      <w:r>
        <w:rPr>
          <w:rFonts w:ascii="Montserrat" w:hAnsi="Montserrat"/>
        </w:rPr>
        <w:t>;</w:t>
      </w:r>
    </w:p>
    <w:p w14:paraId="40DA551E" w14:textId="77777777" w:rsidR="006C0694" w:rsidRPr="00C93307" w:rsidRDefault="006C0694" w:rsidP="006C0694">
      <w:pPr>
        <w:pStyle w:val="NormalnyWeb"/>
        <w:numPr>
          <w:ilvl w:val="0"/>
          <w:numId w:val="154"/>
        </w:numPr>
        <w:tabs>
          <w:tab w:val="left" w:pos="851"/>
        </w:tabs>
        <w:jc w:val="both"/>
        <w:rPr>
          <w:rFonts w:ascii="Montserrat" w:hAnsi="Montserrat"/>
        </w:rPr>
      </w:pPr>
      <w:r w:rsidRPr="00C93307">
        <w:rPr>
          <w:rFonts w:ascii="Montserrat" w:hAnsi="Montserrat"/>
        </w:rPr>
        <w:t>profilowane siedzisko z tapicerowaną poduszką</w:t>
      </w:r>
      <w:r>
        <w:rPr>
          <w:rFonts w:ascii="Montserrat" w:hAnsi="Montserrat"/>
        </w:rPr>
        <w:t>;</w:t>
      </w:r>
    </w:p>
    <w:p w14:paraId="13003253" w14:textId="77777777" w:rsidR="006C0694" w:rsidRPr="00C93307" w:rsidRDefault="006C0694" w:rsidP="006C0694">
      <w:pPr>
        <w:pStyle w:val="NormalnyWeb"/>
        <w:numPr>
          <w:ilvl w:val="0"/>
          <w:numId w:val="154"/>
        </w:numPr>
        <w:tabs>
          <w:tab w:val="left" w:pos="851"/>
        </w:tabs>
        <w:jc w:val="both"/>
        <w:rPr>
          <w:rFonts w:ascii="Montserrat" w:hAnsi="Montserrat"/>
        </w:rPr>
      </w:pPr>
      <w:r w:rsidRPr="00C93307">
        <w:rPr>
          <w:rFonts w:ascii="Montserrat" w:hAnsi="Montserrat"/>
        </w:rPr>
        <w:t>podłokietniki z regulacją wysokości, szerokości i głębokości</w:t>
      </w:r>
      <w:r>
        <w:rPr>
          <w:rFonts w:ascii="Montserrat" w:hAnsi="Montserrat"/>
        </w:rPr>
        <w:t>;</w:t>
      </w:r>
    </w:p>
    <w:p w14:paraId="09974624" w14:textId="77777777" w:rsidR="006C0694" w:rsidRPr="00C93307" w:rsidRDefault="006C0694" w:rsidP="006C0694">
      <w:pPr>
        <w:pStyle w:val="NormalnyWeb"/>
        <w:numPr>
          <w:ilvl w:val="0"/>
          <w:numId w:val="154"/>
        </w:numPr>
        <w:tabs>
          <w:tab w:val="left" w:pos="851"/>
        </w:tabs>
        <w:jc w:val="both"/>
        <w:rPr>
          <w:rFonts w:ascii="Montserrat" w:hAnsi="Montserrat"/>
        </w:rPr>
      </w:pPr>
      <w:r w:rsidRPr="00C93307">
        <w:rPr>
          <w:rFonts w:ascii="Montserrat" w:hAnsi="Montserrat"/>
        </w:rPr>
        <w:t>krzyżak wykonany z aluminium polerowanego lub malowany proszkowo</w:t>
      </w:r>
      <w:r>
        <w:rPr>
          <w:rFonts w:ascii="Montserrat" w:hAnsi="Montserrat"/>
        </w:rPr>
        <w:t>;</w:t>
      </w:r>
    </w:p>
    <w:p w14:paraId="0B6A7819" w14:textId="77777777" w:rsidR="006C0694" w:rsidRPr="00B6467E" w:rsidRDefault="006C0694" w:rsidP="006C0694">
      <w:pPr>
        <w:pStyle w:val="NormalnyWeb"/>
        <w:numPr>
          <w:ilvl w:val="0"/>
          <w:numId w:val="154"/>
        </w:numPr>
        <w:tabs>
          <w:tab w:val="left" w:pos="851"/>
        </w:tabs>
        <w:jc w:val="both"/>
        <w:rPr>
          <w:rFonts w:ascii="Montserrat" w:hAnsi="Montserrat"/>
        </w:rPr>
      </w:pPr>
      <w:r w:rsidRPr="00C93307">
        <w:rPr>
          <w:rFonts w:ascii="Montserrat" w:hAnsi="Montserrat"/>
        </w:rPr>
        <w:t xml:space="preserve">kółka jezdne do podłóg miękkich (dywanowych) lub twardych (drewnianych </w:t>
      </w:r>
      <w:r>
        <w:rPr>
          <w:rFonts w:ascii="Montserrat" w:hAnsi="Montserrat"/>
        </w:rPr>
        <w:br/>
      </w:r>
      <w:r w:rsidRPr="00C93307">
        <w:rPr>
          <w:rFonts w:ascii="Montserrat" w:hAnsi="Montserrat"/>
        </w:rPr>
        <w:t>i z tworzywa).</w:t>
      </w:r>
    </w:p>
    <w:p w14:paraId="0E8E0039" w14:textId="77777777" w:rsidR="006C0694" w:rsidRPr="008A0F14" w:rsidRDefault="006C0694" w:rsidP="006C0694">
      <w:pPr>
        <w:pStyle w:val="NormalnyWeb"/>
        <w:ind w:left="567"/>
        <w:jc w:val="both"/>
        <w:rPr>
          <w:rFonts w:ascii="Montserrat" w:hAnsi="Montserrat"/>
          <w:sz w:val="22"/>
          <w:szCs w:val="22"/>
        </w:rPr>
      </w:pPr>
    </w:p>
    <w:p w14:paraId="78AB3377" w14:textId="77777777" w:rsidR="006C0694" w:rsidRPr="008A0F14" w:rsidRDefault="006C0694" w:rsidP="006C0694">
      <w:pPr>
        <w:pStyle w:val="Stopka"/>
        <w:tabs>
          <w:tab w:val="left" w:pos="426"/>
        </w:tabs>
        <w:spacing w:after="100" w:afterAutospacing="1"/>
        <w:jc w:val="both"/>
        <w:rPr>
          <w:rFonts w:ascii="Montserrat" w:hAnsi="Montserrat"/>
          <w:bCs/>
          <w:caps/>
          <w:sz w:val="22"/>
          <w:szCs w:val="22"/>
        </w:rPr>
      </w:pPr>
      <w:r w:rsidRPr="00ED2E38">
        <w:rPr>
          <w:rFonts w:ascii="Montserrat" w:hAnsi="Montserrat"/>
          <w:bCs/>
        </w:rPr>
        <w:t>5)</w:t>
      </w:r>
      <w:r w:rsidRPr="008A0F14">
        <w:rPr>
          <w:rFonts w:ascii="Montserrat" w:hAnsi="Montserrat"/>
          <w:bCs/>
          <w:sz w:val="22"/>
          <w:szCs w:val="22"/>
        </w:rPr>
        <w:tab/>
        <w:t>sugerowany kształt:</w:t>
      </w:r>
    </w:p>
    <w:p w14:paraId="5AE2553D" w14:textId="77777777" w:rsidR="006C0694" w:rsidRPr="00F87B92" w:rsidRDefault="006C0694" w:rsidP="006C0694">
      <w:pPr>
        <w:pStyle w:val="NormalnyWeb"/>
        <w:rPr>
          <w:rFonts w:ascii="Montserrat" w:hAnsi="Montserrat"/>
          <w:sz w:val="24"/>
          <w:szCs w:val="24"/>
          <w:lang w:eastAsia="pl-PL"/>
        </w:rPr>
      </w:pPr>
      <w:r w:rsidRPr="008A0F14">
        <w:rPr>
          <w:rFonts w:ascii="Montserrat" w:hAnsi="Montserrat"/>
        </w:rPr>
        <w:lastRenderedPageBreak/>
        <w:t xml:space="preserve"> </w:t>
      </w:r>
      <w:r w:rsidRPr="008A0F14">
        <w:rPr>
          <w:rFonts w:ascii="Montserrat" w:hAnsi="Montserrat"/>
          <w:noProof/>
          <w:sz w:val="24"/>
          <w:szCs w:val="24"/>
          <w:lang w:eastAsia="pl-PL"/>
        </w:rPr>
        <w:drawing>
          <wp:inline distT="0" distB="0" distL="0" distR="0" wp14:anchorId="1ED49911" wp14:editId="5D00EAE7">
            <wp:extent cx="1405719" cy="2152314"/>
            <wp:effectExtent l="0" t="0" r="4445" b="635"/>
            <wp:docPr id="29" name="Obraz 29" descr="C:\Users\APNIEW~1\AppData\Local\Temp\{2CDBF26D-6061-4FAD-9CD4-13BEDCB4FB5A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PNIEW~1\AppData\Local\Temp\{2CDBF26D-6061-4FAD-9CD4-13BEDCB4FB5A}.tmp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888" cy="215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CEC7D" w14:textId="77777777" w:rsidR="006C0694" w:rsidRDefault="006C0694" w:rsidP="006C0694">
      <w:pPr>
        <w:rPr>
          <w:rFonts w:ascii="Montserrat" w:hAnsi="Montserrat"/>
          <w:color w:val="FF0000"/>
          <w:sz w:val="22"/>
          <w:szCs w:val="22"/>
        </w:rPr>
      </w:pPr>
    </w:p>
    <w:p w14:paraId="17393D65" w14:textId="77777777" w:rsidR="006C0694" w:rsidRPr="008A0F14" w:rsidRDefault="006C0694" w:rsidP="006C0694">
      <w:pPr>
        <w:rPr>
          <w:rFonts w:ascii="Montserrat" w:hAnsi="Montserrat"/>
          <w:color w:val="FF0000"/>
          <w:sz w:val="22"/>
          <w:szCs w:val="22"/>
        </w:rPr>
      </w:pPr>
    </w:p>
    <w:p w14:paraId="09F51832" w14:textId="77777777" w:rsidR="006C0694" w:rsidRPr="00C27E56" w:rsidRDefault="006C0694" w:rsidP="006C0694">
      <w:pPr>
        <w:pStyle w:val="Stopka"/>
        <w:tabs>
          <w:tab w:val="left" w:pos="567"/>
        </w:tabs>
        <w:ind w:left="360" w:hanging="360"/>
        <w:jc w:val="both"/>
        <w:rPr>
          <w:rFonts w:ascii="Montserrat" w:hAnsi="Montserrat"/>
          <w:b/>
          <w:bCs/>
          <w:sz w:val="22"/>
          <w:szCs w:val="22"/>
        </w:rPr>
      </w:pPr>
      <w:r>
        <w:rPr>
          <w:rFonts w:ascii="Montserrat" w:hAnsi="Montserrat"/>
          <w:b/>
          <w:bCs/>
          <w:sz w:val="22"/>
          <w:szCs w:val="22"/>
        </w:rPr>
        <w:t>6.</w:t>
      </w:r>
      <w:r w:rsidRPr="00C27E56">
        <w:rPr>
          <w:rFonts w:ascii="Montserrat" w:hAnsi="Montserrat"/>
          <w:b/>
          <w:bCs/>
          <w:sz w:val="22"/>
          <w:szCs w:val="22"/>
        </w:rPr>
        <w:t xml:space="preserve"> Fotel </w:t>
      </w:r>
      <w:r>
        <w:rPr>
          <w:rFonts w:ascii="Montserrat" w:hAnsi="Montserrat"/>
          <w:b/>
          <w:bCs/>
          <w:sz w:val="22"/>
          <w:szCs w:val="22"/>
        </w:rPr>
        <w:t>rozkładany</w:t>
      </w:r>
      <w:r w:rsidRPr="00C27E56">
        <w:rPr>
          <w:rFonts w:ascii="Montserrat" w:hAnsi="Montserrat"/>
          <w:b/>
          <w:bCs/>
          <w:caps/>
          <w:sz w:val="22"/>
          <w:szCs w:val="22"/>
        </w:rPr>
        <w:t xml:space="preserve"> –</w:t>
      </w:r>
      <w:r w:rsidRPr="00C27E56">
        <w:rPr>
          <w:rFonts w:ascii="Montserrat" w:hAnsi="Montserrat"/>
          <w:b/>
          <w:bCs/>
          <w:sz w:val="22"/>
          <w:szCs w:val="22"/>
        </w:rPr>
        <w:t xml:space="preserve"> wymagania:</w:t>
      </w:r>
    </w:p>
    <w:p w14:paraId="1AADFB1A" w14:textId="77777777" w:rsidR="006C0694" w:rsidRPr="00C27E56" w:rsidRDefault="006C0694" w:rsidP="006C0694">
      <w:pPr>
        <w:pStyle w:val="Stopka"/>
        <w:tabs>
          <w:tab w:val="left" w:pos="567"/>
        </w:tabs>
        <w:jc w:val="both"/>
        <w:rPr>
          <w:rFonts w:ascii="Montserrat" w:hAnsi="Montserrat"/>
          <w:bCs/>
          <w:caps/>
          <w:sz w:val="22"/>
          <w:szCs w:val="22"/>
        </w:rPr>
      </w:pPr>
    </w:p>
    <w:p w14:paraId="1F86CC1F" w14:textId="77777777" w:rsidR="006C0694" w:rsidRPr="005A1EF9" w:rsidRDefault="006C0694" w:rsidP="006C0694">
      <w:pPr>
        <w:pStyle w:val="Akapitzlist"/>
        <w:numPr>
          <w:ilvl w:val="0"/>
          <w:numId w:val="155"/>
        </w:numPr>
        <w:suppressAutoHyphens w:val="0"/>
        <w:contextualSpacing w:val="0"/>
        <w:rPr>
          <w:rFonts w:ascii="Montserrat" w:hAnsi="Montserrat"/>
          <w:bCs/>
          <w:caps/>
          <w:sz w:val="22"/>
          <w:szCs w:val="22"/>
        </w:rPr>
      </w:pPr>
      <w:r w:rsidRPr="00C6368E">
        <w:rPr>
          <w:rFonts w:ascii="Montserrat" w:hAnsi="Montserrat"/>
          <w:bCs/>
        </w:rPr>
        <w:t>wymiary całkowite</w:t>
      </w:r>
      <w:r w:rsidRPr="00C6368E">
        <w:rPr>
          <w:rFonts w:ascii="Montserrat" w:hAnsi="Montserrat"/>
          <w:bCs/>
          <w:caps/>
        </w:rPr>
        <w:t xml:space="preserve">: </w:t>
      </w:r>
    </w:p>
    <w:p w14:paraId="1151732B" w14:textId="77777777" w:rsidR="006C0694" w:rsidRPr="00C6368E" w:rsidRDefault="006C0694" w:rsidP="006C0694">
      <w:pPr>
        <w:pStyle w:val="Akapitzlist"/>
        <w:numPr>
          <w:ilvl w:val="0"/>
          <w:numId w:val="156"/>
        </w:numPr>
        <w:suppressAutoHyphens w:val="0"/>
        <w:contextualSpacing w:val="0"/>
        <w:rPr>
          <w:rFonts w:ascii="Montserrat" w:hAnsi="Montserrat"/>
          <w:bCs/>
          <w:caps/>
        </w:rPr>
      </w:pPr>
      <w:r w:rsidRPr="00C6368E">
        <w:rPr>
          <w:rFonts w:ascii="Montserrat" w:hAnsi="Montserrat" w:cs="Arial"/>
          <w:color w:val="121212"/>
          <w:lang w:eastAsia="pl-PL"/>
        </w:rPr>
        <w:t xml:space="preserve">wersja złożona: </w:t>
      </w:r>
    </w:p>
    <w:p w14:paraId="7CBBEB0B" w14:textId="77777777" w:rsidR="006C0694" w:rsidRPr="00B60A04" w:rsidRDefault="006C0694" w:rsidP="006C0694">
      <w:pPr>
        <w:pStyle w:val="Akapitzlist"/>
        <w:numPr>
          <w:ilvl w:val="0"/>
          <w:numId w:val="158"/>
        </w:numPr>
        <w:suppressAutoHyphens w:val="0"/>
        <w:contextualSpacing w:val="0"/>
        <w:rPr>
          <w:rFonts w:ascii="Montserrat" w:hAnsi="Montserrat" w:cs="Arial"/>
          <w:color w:val="121212"/>
          <w:lang w:eastAsia="pl-PL"/>
        </w:rPr>
      </w:pPr>
      <w:r w:rsidRPr="00B60A04">
        <w:rPr>
          <w:rFonts w:ascii="Montserrat" w:hAnsi="Montserrat" w:cs="Arial"/>
          <w:color w:val="121212"/>
          <w:lang w:eastAsia="pl-PL"/>
        </w:rPr>
        <w:t>szerokość bez podłokietników: 63 cm</w:t>
      </w:r>
    </w:p>
    <w:p w14:paraId="50350E90" w14:textId="77777777" w:rsidR="006C0694" w:rsidRPr="00B60A04" w:rsidRDefault="006C0694" w:rsidP="006C0694">
      <w:pPr>
        <w:pStyle w:val="Akapitzlist"/>
        <w:numPr>
          <w:ilvl w:val="0"/>
          <w:numId w:val="158"/>
        </w:numPr>
        <w:suppressAutoHyphens w:val="0"/>
        <w:contextualSpacing w:val="0"/>
        <w:rPr>
          <w:rFonts w:ascii="Montserrat" w:hAnsi="Montserrat" w:cs="Arial"/>
          <w:color w:val="121212"/>
          <w:lang w:eastAsia="pl-PL"/>
        </w:rPr>
      </w:pPr>
      <w:r w:rsidRPr="00B60A04">
        <w:rPr>
          <w:rFonts w:ascii="Montserrat" w:hAnsi="Montserrat" w:cs="Arial"/>
          <w:color w:val="121212"/>
          <w:lang w:eastAsia="pl-PL"/>
        </w:rPr>
        <w:t>szerokość z podłokietnikami: 76 cm</w:t>
      </w:r>
    </w:p>
    <w:p w14:paraId="1E7C9709" w14:textId="77777777" w:rsidR="006C0694" w:rsidRPr="00B60A04" w:rsidRDefault="006C0694" w:rsidP="006C0694">
      <w:pPr>
        <w:pStyle w:val="Akapitzlist"/>
        <w:numPr>
          <w:ilvl w:val="0"/>
          <w:numId w:val="158"/>
        </w:numPr>
        <w:suppressAutoHyphens w:val="0"/>
        <w:contextualSpacing w:val="0"/>
        <w:rPr>
          <w:rFonts w:ascii="Montserrat" w:hAnsi="Montserrat" w:cs="Arial"/>
          <w:color w:val="121212"/>
          <w:lang w:eastAsia="pl-PL"/>
        </w:rPr>
      </w:pPr>
      <w:r w:rsidRPr="00B60A04">
        <w:rPr>
          <w:rFonts w:ascii="Montserrat" w:hAnsi="Montserrat" w:cs="Arial"/>
          <w:color w:val="121212"/>
          <w:lang w:eastAsia="pl-PL"/>
        </w:rPr>
        <w:t>wysokość: 97 cm</w:t>
      </w:r>
    </w:p>
    <w:p w14:paraId="2CBAFD40" w14:textId="77777777" w:rsidR="006C0694" w:rsidRDefault="006C0694" w:rsidP="006C0694">
      <w:pPr>
        <w:pStyle w:val="Akapitzlist"/>
        <w:numPr>
          <w:ilvl w:val="0"/>
          <w:numId w:val="158"/>
        </w:numPr>
        <w:suppressAutoHyphens w:val="0"/>
        <w:contextualSpacing w:val="0"/>
        <w:rPr>
          <w:rFonts w:ascii="Montserrat" w:hAnsi="Montserrat" w:cs="Arial"/>
          <w:color w:val="121212"/>
          <w:lang w:eastAsia="pl-PL"/>
        </w:rPr>
      </w:pPr>
      <w:r w:rsidRPr="00B60A04">
        <w:rPr>
          <w:rFonts w:ascii="Montserrat" w:hAnsi="Montserrat" w:cs="Arial"/>
          <w:color w:val="121212"/>
          <w:lang w:eastAsia="pl-PL"/>
        </w:rPr>
        <w:t>długość: 98 cm</w:t>
      </w:r>
    </w:p>
    <w:p w14:paraId="1C9256F2" w14:textId="77777777" w:rsidR="006C0694" w:rsidRDefault="006C0694" w:rsidP="006C0694">
      <w:pPr>
        <w:pStyle w:val="Akapitzlist"/>
        <w:suppressAutoHyphens w:val="0"/>
        <w:rPr>
          <w:rFonts w:ascii="Montserrat" w:hAnsi="Montserrat" w:cs="Arial"/>
          <w:color w:val="121212"/>
          <w:lang w:eastAsia="pl-PL"/>
        </w:rPr>
      </w:pPr>
    </w:p>
    <w:p w14:paraId="351E3B76" w14:textId="77777777" w:rsidR="006C0694" w:rsidRPr="00C6368E" w:rsidRDefault="006C0694" w:rsidP="006C0694">
      <w:pPr>
        <w:pStyle w:val="Akapitzlist"/>
        <w:numPr>
          <w:ilvl w:val="0"/>
          <w:numId w:val="157"/>
        </w:numPr>
        <w:suppressAutoHyphens w:val="0"/>
        <w:ind w:left="709" w:hanging="283"/>
        <w:contextualSpacing w:val="0"/>
        <w:rPr>
          <w:rFonts w:ascii="Montserrat" w:hAnsi="Montserrat" w:cs="Arial"/>
          <w:color w:val="121212"/>
          <w:lang w:eastAsia="pl-PL"/>
        </w:rPr>
      </w:pPr>
      <w:r w:rsidRPr="00C6368E">
        <w:rPr>
          <w:rFonts w:ascii="Montserrat" w:hAnsi="Montserrat" w:cs="Arial"/>
          <w:color w:val="121212"/>
          <w:lang w:eastAsia="pl-PL"/>
        </w:rPr>
        <w:t>wersja rozłożona:</w:t>
      </w:r>
    </w:p>
    <w:p w14:paraId="63DBE486" w14:textId="77777777" w:rsidR="006C0694" w:rsidRDefault="006C0694" w:rsidP="006C0694">
      <w:pPr>
        <w:pStyle w:val="Akapitzlist"/>
        <w:numPr>
          <w:ilvl w:val="0"/>
          <w:numId w:val="159"/>
        </w:numPr>
        <w:suppressAutoHyphens w:val="0"/>
        <w:ind w:firstLine="414"/>
        <w:contextualSpacing w:val="0"/>
        <w:rPr>
          <w:rFonts w:ascii="Montserrat" w:hAnsi="Montserrat" w:cs="Arial"/>
          <w:color w:val="121212"/>
          <w:lang w:eastAsia="pl-PL"/>
        </w:rPr>
      </w:pPr>
      <w:r w:rsidRPr="00C6368E">
        <w:rPr>
          <w:rFonts w:ascii="Montserrat" w:hAnsi="Montserrat" w:cs="Arial"/>
          <w:color w:val="121212"/>
          <w:lang w:eastAsia="pl-PL"/>
        </w:rPr>
        <w:t>szerokość bez podłokietników: 63 cm</w:t>
      </w:r>
    </w:p>
    <w:p w14:paraId="05DACD89" w14:textId="77777777" w:rsidR="006C0694" w:rsidRDefault="006C0694" w:rsidP="006C0694">
      <w:pPr>
        <w:pStyle w:val="Akapitzlist"/>
        <w:numPr>
          <w:ilvl w:val="0"/>
          <w:numId w:val="159"/>
        </w:numPr>
        <w:suppressAutoHyphens w:val="0"/>
        <w:ind w:firstLine="414"/>
        <w:contextualSpacing w:val="0"/>
        <w:rPr>
          <w:rFonts w:ascii="Montserrat" w:hAnsi="Montserrat" w:cs="Arial"/>
          <w:color w:val="121212"/>
          <w:lang w:eastAsia="pl-PL"/>
        </w:rPr>
      </w:pPr>
      <w:r w:rsidRPr="00C6368E">
        <w:rPr>
          <w:rFonts w:ascii="Montserrat" w:hAnsi="Montserrat" w:cs="Arial"/>
          <w:color w:val="121212"/>
          <w:lang w:eastAsia="pl-PL"/>
        </w:rPr>
        <w:t>szerokość z podłokietnikami: 76 cm</w:t>
      </w:r>
    </w:p>
    <w:p w14:paraId="360BC6FA" w14:textId="77777777" w:rsidR="006C0694" w:rsidRDefault="006C0694" w:rsidP="006C0694">
      <w:pPr>
        <w:pStyle w:val="Akapitzlist"/>
        <w:numPr>
          <w:ilvl w:val="0"/>
          <w:numId w:val="159"/>
        </w:numPr>
        <w:suppressAutoHyphens w:val="0"/>
        <w:ind w:firstLine="414"/>
        <w:contextualSpacing w:val="0"/>
        <w:rPr>
          <w:rFonts w:ascii="Montserrat" w:hAnsi="Montserrat" w:cs="Arial"/>
          <w:color w:val="121212"/>
          <w:lang w:eastAsia="pl-PL"/>
        </w:rPr>
      </w:pPr>
      <w:r w:rsidRPr="00C6368E">
        <w:rPr>
          <w:rFonts w:ascii="Montserrat" w:hAnsi="Montserrat" w:cs="Arial"/>
          <w:color w:val="121212"/>
          <w:lang w:eastAsia="pl-PL"/>
        </w:rPr>
        <w:t>wysokość bez podłokietników: 36 cm</w:t>
      </w:r>
    </w:p>
    <w:p w14:paraId="7CDD4639" w14:textId="77777777" w:rsidR="006C0694" w:rsidRDefault="006C0694" w:rsidP="006C0694">
      <w:pPr>
        <w:pStyle w:val="Akapitzlist"/>
        <w:numPr>
          <w:ilvl w:val="0"/>
          <w:numId w:val="159"/>
        </w:numPr>
        <w:suppressAutoHyphens w:val="0"/>
        <w:ind w:firstLine="414"/>
        <w:contextualSpacing w:val="0"/>
        <w:rPr>
          <w:rFonts w:ascii="Montserrat" w:hAnsi="Montserrat" w:cs="Arial"/>
          <w:color w:val="121212"/>
          <w:lang w:eastAsia="pl-PL"/>
        </w:rPr>
      </w:pPr>
      <w:r w:rsidRPr="00C6368E">
        <w:rPr>
          <w:rFonts w:ascii="Montserrat" w:hAnsi="Montserrat" w:cs="Arial"/>
          <w:color w:val="121212"/>
          <w:lang w:eastAsia="pl-PL"/>
        </w:rPr>
        <w:t>długość: 193 cm</w:t>
      </w:r>
    </w:p>
    <w:p w14:paraId="4FDBFE01" w14:textId="77777777" w:rsidR="006C0694" w:rsidRDefault="006C0694" w:rsidP="006C0694">
      <w:pPr>
        <w:pStyle w:val="Akapitzlist"/>
        <w:numPr>
          <w:ilvl w:val="0"/>
          <w:numId w:val="159"/>
        </w:numPr>
        <w:suppressAutoHyphens w:val="0"/>
        <w:ind w:firstLine="414"/>
        <w:contextualSpacing w:val="0"/>
        <w:rPr>
          <w:rFonts w:ascii="Montserrat" w:hAnsi="Montserrat" w:cs="Arial"/>
          <w:color w:val="121212"/>
          <w:lang w:eastAsia="pl-PL"/>
        </w:rPr>
      </w:pPr>
      <w:r w:rsidRPr="00C6368E">
        <w:rPr>
          <w:rFonts w:ascii="Montserrat" w:hAnsi="Montserrat" w:cs="Arial"/>
          <w:color w:val="121212"/>
          <w:lang w:eastAsia="pl-PL"/>
        </w:rPr>
        <w:t>grubość materaca ± 6-8 cm </w:t>
      </w:r>
    </w:p>
    <w:p w14:paraId="45AC4B99" w14:textId="77777777" w:rsidR="006C0694" w:rsidRPr="005A1EF9" w:rsidRDefault="006C0694" w:rsidP="006C0694">
      <w:pPr>
        <w:pStyle w:val="Akapitzlist"/>
        <w:numPr>
          <w:ilvl w:val="0"/>
          <w:numId w:val="159"/>
        </w:numPr>
        <w:suppressAutoHyphens w:val="0"/>
        <w:ind w:firstLine="414"/>
        <w:contextualSpacing w:val="0"/>
        <w:rPr>
          <w:rFonts w:ascii="Montserrat" w:hAnsi="Montserrat" w:cs="Arial"/>
          <w:color w:val="121212"/>
          <w:lang w:eastAsia="pl-PL"/>
        </w:rPr>
      </w:pPr>
      <w:r w:rsidRPr="00C6368E">
        <w:rPr>
          <w:rFonts w:ascii="Montserrat" w:hAnsi="Montserrat" w:cs="Arial"/>
          <w:color w:val="121212"/>
          <w:lang w:eastAsia="pl-PL"/>
        </w:rPr>
        <w:t>maksymalne obciążenie 150 kg.</w:t>
      </w:r>
    </w:p>
    <w:p w14:paraId="7DDD013F" w14:textId="77777777" w:rsidR="006C0694" w:rsidRPr="00B60A04" w:rsidRDefault="006C0694" w:rsidP="006C0694">
      <w:pPr>
        <w:pStyle w:val="Akapitzlist"/>
        <w:numPr>
          <w:ilvl w:val="0"/>
          <w:numId w:val="155"/>
        </w:numPr>
        <w:tabs>
          <w:tab w:val="left" w:pos="426"/>
        </w:tabs>
        <w:spacing w:after="120"/>
        <w:ind w:left="714" w:hanging="357"/>
        <w:contextualSpacing w:val="0"/>
        <w:jc w:val="both"/>
        <w:rPr>
          <w:rFonts w:ascii="Montserrat" w:hAnsi="Montserrat"/>
        </w:rPr>
      </w:pPr>
      <w:r w:rsidRPr="00B60A04">
        <w:rPr>
          <w:rFonts w:ascii="Montserrat" w:hAnsi="Montserrat"/>
        </w:rPr>
        <w:t>ilość: 3 sztuki,</w:t>
      </w:r>
    </w:p>
    <w:p w14:paraId="2285D7D5" w14:textId="77777777" w:rsidR="006C0694" w:rsidRDefault="006C0694" w:rsidP="006C0694">
      <w:pPr>
        <w:pStyle w:val="Akapitzlist"/>
        <w:numPr>
          <w:ilvl w:val="0"/>
          <w:numId w:val="155"/>
        </w:numPr>
        <w:tabs>
          <w:tab w:val="left" w:pos="426"/>
        </w:tabs>
        <w:spacing w:after="120"/>
        <w:ind w:left="714" w:hanging="357"/>
        <w:contextualSpacing w:val="0"/>
        <w:jc w:val="both"/>
        <w:rPr>
          <w:rFonts w:ascii="Montserrat" w:hAnsi="Montserrat"/>
        </w:rPr>
      </w:pPr>
      <w:r w:rsidRPr="00C6368E">
        <w:rPr>
          <w:rFonts w:ascii="Montserrat" w:hAnsi="Montserrat"/>
        </w:rPr>
        <w:t xml:space="preserve">miejsce ustawienia/montażu: </w:t>
      </w:r>
    </w:p>
    <w:p w14:paraId="03B5C94B" w14:textId="77777777" w:rsidR="006C0694" w:rsidRDefault="006C0694" w:rsidP="006C0694">
      <w:pPr>
        <w:tabs>
          <w:tab w:val="left" w:pos="851"/>
        </w:tabs>
        <w:jc w:val="both"/>
        <w:rPr>
          <w:rFonts w:ascii="Montserrat" w:hAnsi="Montserrat"/>
        </w:rPr>
      </w:pPr>
    </w:p>
    <w:p w14:paraId="6FF7FD96" w14:textId="77777777" w:rsidR="006C0694" w:rsidRPr="00B60A04" w:rsidRDefault="006C0694" w:rsidP="006C0694">
      <w:pPr>
        <w:tabs>
          <w:tab w:val="left" w:pos="851"/>
        </w:tabs>
        <w:jc w:val="both"/>
        <w:rPr>
          <w:rFonts w:ascii="Montserrat" w:hAnsi="Montserrat"/>
        </w:rPr>
      </w:pPr>
    </w:p>
    <w:tbl>
      <w:tblPr>
        <w:tblpPr w:leftFromText="141" w:rightFromText="141" w:vertAnchor="text" w:horzAnchor="margin" w:tblpXSpec="center" w:tblpY="1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2778"/>
        <w:gridCol w:w="2749"/>
        <w:gridCol w:w="1551"/>
      </w:tblGrid>
      <w:tr w:rsidR="006C0694" w:rsidRPr="00B60A04" w14:paraId="505FCE65" w14:textId="77777777" w:rsidTr="00A87ED0">
        <w:trPr>
          <w:trHeight w:val="42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5E4D" w14:textId="77777777" w:rsidR="006C0694" w:rsidRPr="00B60A04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B60A04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7EB8" w14:textId="77777777" w:rsidR="006C0694" w:rsidRPr="00B60A04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B60A04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5560" w14:textId="77777777" w:rsidR="006C0694" w:rsidRPr="00B60A04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B60A04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1984" w14:textId="77777777" w:rsidR="006C0694" w:rsidRPr="00B60A04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B60A04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B60A04" w14:paraId="1C896BC5" w14:textId="77777777" w:rsidTr="00A87ED0">
        <w:trPr>
          <w:trHeight w:val="46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D2AF" w14:textId="77777777" w:rsidR="006C0694" w:rsidRPr="00B60A04" w:rsidRDefault="006C0694" w:rsidP="00A87ED0">
            <w:pPr>
              <w:jc w:val="center"/>
              <w:rPr>
                <w:rFonts w:ascii="Montserrat" w:hAnsi="Montserrat"/>
              </w:rPr>
            </w:pPr>
            <w:r w:rsidRPr="00B60A04">
              <w:rPr>
                <w:rFonts w:ascii="Montserrat" w:hAnsi="Montserrat"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3CD2" w14:textId="77777777" w:rsidR="006C0694" w:rsidRPr="00B60A04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B60A04">
              <w:rPr>
                <w:rFonts w:ascii="Montserrat" w:hAnsi="Montserrat"/>
              </w:rPr>
              <w:t xml:space="preserve">punkt pielęgniarski 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156F" w14:textId="77777777" w:rsidR="006C0694" w:rsidRPr="00B60A04" w:rsidRDefault="006C0694" w:rsidP="00A87ED0">
            <w:pPr>
              <w:jc w:val="center"/>
              <w:rPr>
                <w:rFonts w:ascii="Montserrat" w:hAnsi="Montserrat"/>
              </w:rPr>
            </w:pPr>
            <w:r w:rsidRPr="00B60A04">
              <w:rPr>
                <w:rFonts w:ascii="Montserrat" w:hAnsi="Montserrat"/>
              </w:rPr>
              <w:t xml:space="preserve">124, Oddział </w:t>
            </w:r>
          </w:p>
          <w:p w14:paraId="2FCD38AA" w14:textId="77777777" w:rsidR="006C0694" w:rsidRPr="00B60A04" w:rsidRDefault="006C0694" w:rsidP="00A87ED0">
            <w:pPr>
              <w:jc w:val="center"/>
              <w:rPr>
                <w:rFonts w:ascii="Montserrat" w:hAnsi="Montserrat"/>
              </w:rPr>
            </w:pPr>
            <w:r w:rsidRPr="00B60A04">
              <w:rPr>
                <w:rFonts w:ascii="Montserrat" w:hAnsi="Montserrat"/>
              </w:rPr>
              <w:t>Kliniczny Radioterapii,</w:t>
            </w:r>
          </w:p>
          <w:p w14:paraId="6F03969D" w14:textId="77777777" w:rsidR="006C0694" w:rsidRPr="00B60A04" w:rsidRDefault="006C0694" w:rsidP="00A87ED0">
            <w:pPr>
              <w:jc w:val="center"/>
              <w:rPr>
                <w:rFonts w:ascii="Montserrat" w:hAnsi="Montserrat"/>
              </w:rPr>
            </w:pPr>
            <w:r w:rsidRPr="00B60A04">
              <w:rPr>
                <w:rFonts w:ascii="Montserrat" w:hAnsi="Montserrat"/>
              </w:rPr>
              <w:t>budynek nr 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0276" w14:textId="77777777" w:rsidR="006C0694" w:rsidRPr="00B60A04" w:rsidRDefault="006C0694" w:rsidP="00A87ED0">
            <w:pPr>
              <w:jc w:val="center"/>
              <w:rPr>
                <w:rFonts w:ascii="Montserrat" w:hAnsi="Montserrat"/>
              </w:rPr>
            </w:pPr>
            <w:r w:rsidRPr="00B60A04">
              <w:rPr>
                <w:rFonts w:ascii="Montserrat" w:hAnsi="Montserrat"/>
              </w:rPr>
              <w:t xml:space="preserve">3 szt. </w:t>
            </w:r>
          </w:p>
        </w:tc>
      </w:tr>
    </w:tbl>
    <w:p w14:paraId="5EF824A1" w14:textId="77777777" w:rsidR="006C0694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Cs/>
        </w:rPr>
      </w:pPr>
    </w:p>
    <w:p w14:paraId="70A219F0" w14:textId="77777777" w:rsidR="006C0694" w:rsidRPr="00C6368E" w:rsidRDefault="006C0694" w:rsidP="006C0694">
      <w:pPr>
        <w:pStyle w:val="Stopka"/>
        <w:numPr>
          <w:ilvl w:val="0"/>
          <w:numId w:val="155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C6368E">
        <w:rPr>
          <w:rFonts w:ascii="Montserrat" w:hAnsi="Montserrat"/>
          <w:bCs/>
        </w:rPr>
        <w:t>opis elementów:</w:t>
      </w:r>
    </w:p>
    <w:p w14:paraId="15CA0A25" w14:textId="77777777" w:rsidR="006C0694" w:rsidRPr="00B60A04" w:rsidRDefault="006C0694" w:rsidP="006C0694">
      <w:pPr>
        <w:pStyle w:val="NormalnyWeb"/>
        <w:numPr>
          <w:ilvl w:val="0"/>
          <w:numId w:val="160"/>
        </w:numPr>
        <w:tabs>
          <w:tab w:val="left" w:pos="851"/>
        </w:tabs>
        <w:jc w:val="both"/>
        <w:rPr>
          <w:rFonts w:ascii="Montserrat" w:hAnsi="Montserrat"/>
        </w:rPr>
      </w:pPr>
      <w:r w:rsidRPr="00B60A04">
        <w:rPr>
          <w:rFonts w:ascii="Montserrat" w:hAnsi="Montserrat" w:cs="Arial"/>
          <w:color w:val="121212"/>
        </w:rPr>
        <w:t>wielofunkcyjny fotel rozkładany</w:t>
      </w:r>
      <w:r>
        <w:rPr>
          <w:rFonts w:ascii="Montserrat" w:hAnsi="Montserrat" w:cs="Arial"/>
          <w:color w:val="121212"/>
        </w:rPr>
        <w:t>;</w:t>
      </w:r>
    </w:p>
    <w:p w14:paraId="02F3EDF5" w14:textId="77777777" w:rsidR="006C0694" w:rsidRPr="00B60A04" w:rsidRDefault="006C0694" w:rsidP="006C0694">
      <w:pPr>
        <w:pStyle w:val="NormalnyWeb"/>
        <w:numPr>
          <w:ilvl w:val="0"/>
          <w:numId w:val="160"/>
        </w:numPr>
        <w:tabs>
          <w:tab w:val="left" w:pos="851"/>
        </w:tabs>
        <w:jc w:val="both"/>
        <w:rPr>
          <w:rFonts w:ascii="Montserrat" w:hAnsi="Montserrat"/>
        </w:rPr>
      </w:pPr>
      <w:r w:rsidRPr="00B60A04">
        <w:rPr>
          <w:rFonts w:ascii="Montserrat" w:hAnsi="Montserrat" w:cs="Arial"/>
          <w:color w:val="121212"/>
        </w:rPr>
        <w:t xml:space="preserve">rama stalowa, wykonana z wysokogatunkowej stali medycznej malowanej proszkowo. Takie rozwiązanie gwarantuje odporność na intensywne użytkowanie </w:t>
      </w:r>
      <w:r>
        <w:rPr>
          <w:rFonts w:ascii="Montserrat" w:hAnsi="Montserrat" w:cs="Arial"/>
          <w:color w:val="121212"/>
        </w:rPr>
        <w:br/>
      </w:r>
      <w:r w:rsidRPr="00B60A04">
        <w:rPr>
          <w:rFonts w:ascii="Montserrat" w:hAnsi="Montserrat" w:cs="Arial"/>
          <w:color w:val="121212"/>
        </w:rPr>
        <w:t>w warunkach szpitalnych oraz na regularną dezynfekcję silnymi środkami chemicznymi</w:t>
      </w:r>
      <w:r>
        <w:rPr>
          <w:rFonts w:ascii="Montserrat" w:hAnsi="Montserrat" w:cs="Arial"/>
          <w:color w:val="121212"/>
        </w:rPr>
        <w:t>;</w:t>
      </w:r>
    </w:p>
    <w:p w14:paraId="62FC928A" w14:textId="77777777" w:rsidR="006C0694" w:rsidRPr="00B60A04" w:rsidRDefault="006C0694" w:rsidP="006C0694">
      <w:pPr>
        <w:pStyle w:val="NormalnyWeb"/>
        <w:numPr>
          <w:ilvl w:val="0"/>
          <w:numId w:val="160"/>
        </w:numPr>
        <w:tabs>
          <w:tab w:val="left" w:pos="851"/>
        </w:tabs>
        <w:jc w:val="both"/>
        <w:rPr>
          <w:rFonts w:ascii="Montserrat" w:hAnsi="Montserrat"/>
        </w:rPr>
      </w:pPr>
      <w:r w:rsidRPr="00B60A04">
        <w:rPr>
          <w:rFonts w:ascii="Montserrat" w:hAnsi="Montserrat" w:cs="Arial"/>
          <w:color w:val="121212"/>
        </w:rPr>
        <w:t xml:space="preserve">system regulacji oparty na </w:t>
      </w:r>
      <w:proofErr w:type="spellStart"/>
      <w:r w:rsidRPr="00B60A04">
        <w:rPr>
          <w:rFonts w:ascii="Montserrat" w:hAnsi="Montserrat" w:cs="Arial"/>
          <w:color w:val="121212"/>
        </w:rPr>
        <w:t>rastomacie</w:t>
      </w:r>
      <w:proofErr w:type="spellEnd"/>
      <w:r w:rsidRPr="00B60A04">
        <w:rPr>
          <w:rFonts w:ascii="Montserrat" w:hAnsi="Montserrat" w:cs="Arial"/>
          <w:color w:val="121212"/>
        </w:rPr>
        <w:t xml:space="preserve"> umożliwia precyzyjne ustawienie oparcia w 12 różnych pozycjach, obejmujących pełen zakres od pozycji siedzącej, przez półleżącą, aż po całkowicie płaską powierzchnię do spania</w:t>
      </w:r>
      <w:r>
        <w:rPr>
          <w:rFonts w:ascii="Montserrat" w:hAnsi="Montserrat" w:cs="Arial"/>
          <w:color w:val="121212"/>
        </w:rPr>
        <w:t>;</w:t>
      </w:r>
    </w:p>
    <w:p w14:paraId="0E8E9D5E" w14:textId="77777777" w:rsidR="006C0694" w:rsidRPr="00B60A04" w:rsidRDefault="006C0694" w:rsidP="006C0694">
      <w:pPr>
        <w:pStyle w:val="NormalnyWeb"/>
        <w:numPr>
          <w:ilvl w:val="0"/>
          <w:numId w:val="160"/>
        </w:numPr>
        <w:tabs>
          <w:tab w:val="left" w:pos="851"/>
        </w:tabs>
        <w:jc w:val="both"/>
        <w:rPr>
          <w:rFonts w:ascii="Montserrat" w:hAnsi="Montserrat"/>
        </w:rPr>
      </w:pPr>
      <w:r w:rsidRPr="00B60A04">
        <w:rPr>
          <w:rFonts w:ascii="Montserrat" w:hAnsi="Montserrat"/>
        </w:rPr>
        <w:t xml:space="preserve">wyposażony w </w:t>
      </w:r>
      <w:r w:rsidRPr="00B60A04">
        <w:rPr>
          <w:rFonts w:ascii="Montserrat" w:hAnsi="Montserrat" w:cs="Arial"/>
          <w:color w:val="121212"/>
        </w:rPr>
        <w:t>ergonomiczne podłokietniki</w:t>
      </w:r>
      <w:r>
        <w:rPr>
          <w:rFonts w:ascii="Montserrat" w:hAnsi="Montserrat" w:cs="Arial"/>
          <w:color w:val="121212"/>
        </w:rPr>
        <w:t>;</w:t>
      </w:r>
      <w:r w:rsidRPr="00B60A04">
        <w:rPr>
          <w:rFonts w:ascii="Montserrat" w:hAnsi="Montserrat" w:cs="Arial"/>
          <w:color w:val="121212"/>
        </w:rPr>
        <w:t xml:space="preserve"> </w:t>
      </w:r>
    </w:p>
    <w:p w14:paraId="1037D27A" w14:textId="77777777" w:rsidR="006C0694" w:rsidRPr="00B60A04" w:rsidRDefault="006C0694" w:rsidP="006C0694">
      <w:pPr>
        <w:pStyle w:val="NormalnyWeb"/>
        <w:numPr>
          <w:ilvl w:val="0"/>
          <w:numId w:val="160"/>
        </w:numPr>
        <w:tabs>
          <w:tab w:val="left" w:pos="851"/>
        </w:tabs>
        <w:jc w:val="both"/>
        <w:rPr>
          <w:rFonts w:ascii="Montserrat" w:hAnsi="Montserrat"/>
        </w:rPr>
      </w:pPr>
      <w:r w:rsidRPr="00B60A04">
        <w:rPr>
          <w:rFonts w:ascii="Montserrat" w:hAnsi="Montserrat" w:cs="Arial"/>
          <w:color w:val="121212"/>
        </w:rPr>
        <w:t xml:space="preserve">posiada pojemnika na rzeczy osobiste, umieszczonego pod siedziskiem, co ułatwia przechowywanie podręcznych przedmiotów w zasięgu ręki. </w:t>
      </w:r>
    </w:p>
    <w:p w14:paraId="4892560E" w14:textId="77777777" w:rsidR="006C0694" w:rsidRPr="00B60A04" w:rsidRDefault="006C0694" w:rsidP="006C0694">
      <w:pPr>
        <w:pStyle w:val="NormalnyWeb"/>
        <w:ind w:left="567"/>
        <w:rPr>
          <w:rFonts w:ascii="Montserrat" w:hAnsi="Montserrat"/>
        </w:rPr>
      </w:pPr>
    </w:p>
    <w:p w14:paraId="30FC38B8" w14:textId="77777777" w:rsidR="006C0694" w:rsidRPr="00C27E56" w:rsidRDefault="006C0694" w:rsidP="006C0694">
      <w:pPr>
        <w:pStyle w:val="Stopka"/>
        <w:numPr>
          <w:ilvl w:val="0"/>
          <w:numId w:val="94"/>
        </w:numPr>
        <w:tabs>
          <w:tab w:val="left" w:pos="426"/>
        </w:tabs>
        <w:spacing w:after="100" w:afterAutospacing="1"/>
        <w:ind w:left="709" w:hanging="283"/>
        <w:rPr>
          <w:rFonts w:ascii="Montserrat" w:hAnsi="Montserrat"/>
          <w:bCs/>
          <w:sz w:val="22"/>
          <w:szCs w:val="22"/>
        </w:rPr>
      </w:pPr>
      <w:r w:rsidRPr="00B60A04">
        <w:rPr>
          <w:rFonts w:ascii="Montserrat" w:hAnsi="Montserrat"/>
          <w:bCs/>
        </w:rPr>
        <w:lastRenderedPageBreak/>
        <w:t>Sugerowany kształt:</w:t>
      </w:r>
      <w:r w:rsidRPr="00B60A04">
        <w:rPr>
          <w:rFonts w:ascii="Montserrat" w:hAnsi="Montserrat"/>
          <w:bCs/>
        </w:rPr>
        <w:br/>
      </w:r>
      <w:r w:rsidRPr="00C27E56">
        <w:rPr>
          <w:rFonts w:ascii="Montserrat" w:hAnsi="Montserrat"/>
          <w:bCs/>
          <w:sz w:val="22"/>
          <w:szCs w:val="22"/>
        </w:rPr>
        <w:br/>
      </w:r>
      <w:r w:rsidRPr="00C27E56">
        <w:rPr>
          <w:rFonts w:ascii="Montserrat" w:hAnsi="Montserrat"/>
          <w:noProof/>
          <w:lang w:eastAsia="pl-PL"/>
        </w:rPr>
        <w:drawing>
          <wp:inline distT="0" distB="0" distL="0" distR="0" wp14:anchorId="074095EF" wp14:editId="53C4A885">
            <wp:extent cx="2979550" cy="1860605"/>
            <wp:effectExtent l="0" t="0" r="0" b="6350"/>
            <wp:docPr id="30" name="Obraz 30" descr="Wymiary rozłożonego fotela Koala dla opieku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Wymiary rozłożonego fotela Koala dla opiekuna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507" cy="1860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7E56">
        <w:rPr>
          <w:rFonts w:ascii="Montserrat" w:hAnsi="Montserrat"/>
          <w:bCs/>
          <w:sz w:val="22"/>
          <w:szCs w:val="22"/>
        </w:rPr>
        <w:t xml:space="preserve">  </w:t>
      </w:r>
      <w:r w:rsidRPr="00C27E56">
        <w:rPr>
          <w:rFonts w:ascii="Montserrat" w:hAnsi="Montserrat"/>
          <w:bCs/>
          <w:sz w:val="22"/>
          <w:szCs w:val="22"/>
        </w:rPr>
        <w:br/>
      </w:r>
    </w:p>
    <w:p w14:paraId="5718B852" w14:textId="77777777" w:rsidR="006C0694" w:rsidRDefault="006C0694" w:rsidP="006C0694">
      <w:pPr>
        <w:pStyle w:val="Stopka"/>
        <w:tabs>
          <w:tab w:val="left" w:pos="567"/>
        </w:tabs>
        <w:ind w:left="360"/>
        <w:jc w:val="both"/>
        <w:rPr>
          <w:rFonts w:ascii="Montserrat" w:hAnsi="Montserrat"/>
          <w:b/>
          <w:bCs/>
          <w:sz w:val="22"/>
          <w:szCs w:val="22"/>
        </w:rPr>
      </w:pPr>
      <w:r w:rsidRPr="00C27E56">
        <w:rPr>
          <w:rFonts w:ascii="Montserrat" w:hAnsi="Montserrat"/>
          <w:noProof/>
          <w:lang w:eastAsia="pl-PL"/>
        </w:rPr>
        <w:drawing>
          <wp:inline distT="0" distB="0" distL="0" distR="0" wp14:anchorId="3A81E716" wp14:editId="248AF8A2">
            <wp:extent cx="3363402" cy="2100305"/>
            <wp:effectExtent l="0" t="0" r="8890" b="0"/>
            <wp:docPr id="31" name="Obraz 31" descr="Wymiary złożonego fotela Koala dla opieku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Wymiary złożonego fotela Koala dla opiekuna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700" cy="2100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3F495" w14:textId="77777777" w:rsidR="006C0694" w:rsidRDefault="006C0694" w:rsidP="006C0694">
      <w:pPr>
        <w:pStyle w:val="Stopka"/>
        <w:tabs>
          <w:tab w:val="left" w:pos="567"/>
        </w:tabs>
        <w:jc w:val="both"/>
        <w:rPr>
          <w:rFonts w:ascii="Montserrat" w:hAnsi="Montserrat"/>
          <w:b/>
          <w:bCs/>
          <w:sz w:val="22"/>
          <w:szCs w:val="22"/>
        </w:rPr>
      </w:pPr>
    </w:p>
    <w:p w14:paraId="17AAED52" w14:textId="77777777" w:rsidR="006C0694" w:rsidRPr="00F31786" w:rsidRDefault="006C0694" w:rsidP="006C0694">
      <w:pPr>
        <w:pStyle w:val="Stopka"/>
        <w:tabs>
          <w:tab w:val="left" w:pos="567"/>
        </w:tabs>
        <w:ind w:left="360"/>
        <w:jc w:val="both"/>
        <w:rPr>
          <w:rFonts w:ascii="Montserrat" w:hAnsi="Montserrat"/>
          <w:b/>
          <w:bCs/>
        </w:rPr>
      </w:pPr>
      <w:r>
        <w:rPr>
          <w:rFonts w:ascii="Montserrat" w:hAnsi="Montserrat"/>
          <w:bCs/>
          <w:caps/>
          <w:sz w:val="22"/>
          <w:szCs w:val="22"/>
        </w:rPr>
        <w:br/>
      </w:r>
      <w:r w:rsidRPr="00F31786">
        <w:rPr>
          <w:rFonts w:ascii="Montserrat" w:hAnsi="Montserrat"/>
          <w:b/>
          <w:bCs/>
        </w:rPr>
        <w:t xml:space="preserve">7. Fotel gabinetowy/konferencyjny </w:t>
      </w:r>
      <w:r w:rsidRPr="00F31786">
        <w:rPr>
          <w:rFonts w:ascii="Montserrat" w:hAnsi="Montserrat"/>
          <w:b/>
          <w:bCs/>
          <w:caps/>
        </w:rPr>
        <w:t>–</w:t>
      </w:r>
      <w:r w:rsidRPr="00F31786">
        <w:rPr>
          <w:rFonts w:ascii="Montserrat" w:hAnsi="Montserrat"/>
          <w:b/>
          <w:bCs/>
        </w:rPr>
        <w:t xml:space="preserve"> wymagania:</w:t>
      </w:r>
    </w:p>
    <w:p w14:paraId="135F1991" w14:textId="77777777" w:rsidR="006C0694" w:rsidRPr="00F31786" w:rsidRDefault="006C0694" w:rsidP="006C0694">
      <w:pPr>
        <w:pStyle w:val="Stopka"/>
        <w:tabs>
          <w:tab w:val="left" w:pos="567"/>
        </w:tabs>
        <w:jc w:val="both"/>
        <w:rPr>
          <w:rFonts w:ascii="Montserrat" w:hAnsi="Montserrat"/>
          <w:bCs/>
          <w:caps/>
        </w:rPr>
      </w:pPr>
    </w:p>
    <w:p w14:paraId="42647AAF" w14:textId="77777777" w:rsidR="006C0694" w:rsidRPr="00D6415D" w:rsidRDefault="006C0694" w:rsidP="006C0694">
      <w:pPr>
        <w:pStyle w:val="Akapitzlist"/>
        <w:numPr>
          <w:ilvl w:val="0"/>
          <w:numId w:val="161"/>
        </w:numPr>
        <w:suppressAutoHyphens w:val="0"/>
        <w:spacing w:line="278" w:lineRule="auto"/>
        <w:ind w:left="714" w:hanging="357"/>
        <w:contextualSpacing w:val="0"/>
        <w:rPr>
          <w:rFonts w:ascii="Montserrat" w:hAnsi="Montserrat"/>
        </w:rPr>
      </w:pPr>
      <w:r w:rsidRPr="00D6415D">
        <w:rPr>
          <w:rFonts w:ascii="Montserrat" w:hAnsi="Montserrat"/>
          <w:bCs/>
        </w:rPr>
        <w:t>wymiary całkowite</w:t>
      </w:r>
      <w:r w:rsidRPr="00D6415D">
        <w:rPr>
          <w:rFonts w:ascii="Montserrat" w:hAnsi="Montserrat"/>
          <w:bCs/>
          <w:caps/>
        </w:rPr>
        <w:t xml:space="preserve"> </w:t>
      </w:r>
      <w:r w:rsidRPr="00D6415D">
        <w:rPr>
          <w:rFonts w:ascii="Montserrat" w:hAnsi="Montserrat"/>
        </w:rPr>
        <w:t xml:space="preserve">w opisie poniżej </w:t>
      </w:r>
    </w:p>
    <w:p w14:paraId="23C36F75" w14:textId="77777777" w:rsidR="006C0694" w:rsidRPr="00C6368E" w:rsidRDefault="006C0694" w:rsidP="006C0694">
      <w:pPr>
        <w:pStyle w:val="Akapitzlist"/>
        <w:numPr>
          <w:ilvl w:val="0"/>
          <w:numId w:val="161"/>
        </w:numPr>
        <w:suppressAutoHyphens w:val="0"/>
        <w:ind w:left="714" w:hanging="357"/>
        <w:contextualSpacing w:val="0"/>
        <w:rPr>
          <w:rFonts w:ascii="Montserrat" w:hAnsi="Montserrat"/>
          <w:bCs/>
          <w:caps/>
        </w:rPr>
      </w:pPr>
      <w:r w:rsidRPr="00C6368E">
        <w:rPr>
          <w:rFonts w:ascii="Montserrat" w:hAnsi="Montserrat"/>
        </w:rPr>
        <w:t>ilość: 24 sztuki,</w:t>
      </w:r>
    </w:p>
    <w:p w14:paraId="1B9793DA" w14:textId="77777777" w:rsidR="006C0694" w:rsidRPr="00C6368E" w:rsidRDefault="006C0694" w:rsidP="006C0694">
      <w:pPr>
        <w:pStyle w:val="Akapitzlist"/>
        <w:numPr>
          <w:ilvl w:val="0"/>
          <w:numId w:val="161"/>
        </w:numPr>
        <w:tabs>
          <w:tab w:val="left" w:pos="426"/>
        </w:tabs>
        <w:contextualSpacing w:val="0"/>
        <w:jc w:val="both"/>
        <w:rPr>
          <w:rFonts w:ascii="Montserrat" w:hAnsi="Montserrat"/>
        </w:rPr>
      </w:pPr>
      <w:r w:rsidRPr="00C6368E">
        <w:rPr>
          <w:rFonts w:ascii="Montserrat" w:hAnsi="Montserrat"/>
        </w:rPr>
        <w:t xml:space="preserve">miejsce ustawienia/montażu: </w:t>
      </w:r>
    </w:p>
    <w:p w14:paraId="210FDC74" w14:textId="77777777" w:rsidR="006C0694" w:rsidRPr="00F31786" w:rsidRDefault="006C0694" w:rsidP="006C0694">
      <w:pPr>
        <w:pStyle w:val="Akapitzlist"/>
        <w:tabs>
          <w:tab w:val="left" w:pos="851"/>
        </w:tabs>
        <w:ind w:left="1080"/>
        <w:jc w:val="both"/>
        <w:rPr>
          <w:rFonts w:ascii="Montserrat" w:hAnsi="Montserrat"/>
        </w:rPr>
      </w:pPr>
    </w:p>
    <w:tbl>
      <w:tblPr>
        <w:tblpPr w:leftFromText="141" w:rightFromText="141" w:vertAnchor="text" w:horzAnchor="margin" w:tblpXSpec="center" w:tblpY="1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2593"/>
        <w:gridCol w:w="2883"/>
        <w:gridCol w:w="1877"/>
      </w:tblGrid>
      <w:tr w:rsidR="006C0694" w:rsidRPr="00F31786" w14:paraId="7CBE22AF" w14:textId="77777777" w:rsidTr="00A87ED0">
        <w:trPr>
          <w:trHeight w:val="432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01D7" w14:textId="77777777" w:rsidR="006C0694" w:rsidRPr="00F31786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31786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7BAF" w14:textId="77777777" w:rsidR="006C0694" w:rsidRPr="00F31786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31786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B5AD" w14:textId="77777777" w:rsidR="006C0694" w:rsidRPr="00F31786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31786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842B" w14:textId="77777777" w:rsidR="006C0694" w:rsidRPr="00F31786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31786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F31786" w14:paraId="28734211" w14:textId="77777777" w:rsidTr="00A87ED0">
        <w:trPr>
          <w:trHeight w:val="479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9534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1.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B40B" w14:textId="77777777" w:rsidR="006C0694" w:rsidRPr="00F31786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gabinet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0720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1.03, I piętro,</w:t>
            </w:r>
            <w:r w:rsidRPr="00F31786">
              <w:rPr>
                <w:rFonts w:ascii="Montserrat" w:hAnsi="Montserrat"/>
              </w:rPr>
              <w:br/>
              <w:t>budynek nr 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3DA7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8 szt.</w:t>
            </w:r>
          </w:p>
          <w:p w14:paraId="0AD50025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f</w:t>
            </w:r>
            <w:r w:rsidRPr="00F31786">
              <w:rPr>
                <w:rFonts w:ascii="Montserrat" w:hAnsi="Montserrat"/>
              </w:rPr>
              <w:t>otel gabinetowy</w:t>
            </w:r>
          </w:p>
        </w:tc>
      </w:tr>
      <w:tr w:rsidR="006C0694" w:rsidRPr="00F31786" w14:paraId="67B1A3AE" w14:textId="77777777" w:rsidTr="00A87ED0">
        <w:trPr>
          <w:trHeight w:val="479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499C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2.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1CB" w14:textId="77777777" w:rsidR="006C0694" w:rsidRPr="00F31786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gabinet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36B6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1.05, I piętro,</w:t>
            </w:r>
            <w:r w:rsidRPr="00F31786">
              <w:rPr>
                <w:rFonts w:ascii="Montserrat" w:hAnsi="Montserrat"/>
              </w:rPr>
              <w:br/>
              <w:t>budynek nr 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8F0C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8 szt.</w:t>
            </w:r>
          </w:p>
          <w:p w14:paraId="41C2C2A2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f</w:t>
            </w:r>
            <w:r w:rsidRPr="00F31786">
              <w:rPr>
                <w:rFonts w:ascii="Montserrat" w:hAnsi="Montserrat"/>
              </w:rPr>
              <w:t>otel konferencyjny</w:t>
            </w:r>
          </w:p>
        </w:tc>
      </w:tr>
      <w:tr w:rsidR="006C0694" w:rsidRPr="00F31786" w14:paraId="358CE5F0" w14:textId="77777777" w:rsidTr="00A87ED0">
        <w:trPr>
          <w:trHeight w:val="479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3A75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3.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51B9" w14:textId="77777777" w:rsidR="006C0694" w:rsidRPr="00F31786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gabinet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2163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1.07</w:t>
            </w:r>
            <w:r>
              <w:rPr>
                <w:rFonts w:ascii="Montserrat" w:hAnsi="Montserrat"/>
              </w:rPr>
              <w:t>,</w:t>
            </w:r>
            <w:r w:rsidRPr="00F31786">
              <w:rPr>
                <w:rFonts w:ascii="Montserrat" w:hAnsi="Montserrat"/>
              </w:rPr>
              <w:t xml:space="preserve"> I piętro,</w:t>
            </w:r>
            <w:r w:rsidRPr="00F31786">
              <w:rPr>
                <w:rFonts w:ascii="Montserrat" w:hAnsi="Montserrat"/>
              </w:rPr>
              <w:br/>
              <w:t>budynek nr 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47C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 w:rsidRPr="00F31786">
              <w:rPr>
                <w:rFonts w:ascii="Montserrat" w:hAnsi="Montserrat"/>
              </w:rPr>
              <w:t>8 szt.</w:t>
            </w:r>
          </w:p>
          <w:p w14:paraId="4F9F83B7" w14:textId="77777777" w:rsidR="006C0694" w:rsidRPr="00F31786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fotel </w:t>
            </w:r>
            <w:r w:rsidRPr="00F31786">
              <w:rPr>
                <w:rFonts w:ascii="Montserrat" w:hAnsi="Montserrat"/>
              </w:rPr>
              <w:t>konferencyjny</w:t>
            </w:r>
          </w:p>
        </w:tc>
      </w:tr>
    </w:tbl>
    <w:p w14:paraId="795DF596" w14:textId="77777777" w:rsidR="006C0694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Cs/>
        </w:rPr>
      </w:pPr>
    </w:p>
    <w:p w14:paraId="24A36DAF" w14:textId="77777777" w:rsidR="006C0694" w:rsidRPr="00F31786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Cs/>
        </w:rPr>
      </w:pPr>
    </w:p>
    <w:p w14:paraId="2CB3A585" w14:textId="77777777" w:rsidR="006C0694" w:rsidRPr="00F31786" w:rsidRDefault="006C0694" w:rsidP="006C0694">
      <w:pPr>
        <w:pStyle w:val="Stopka"/>
        <w:numPr>
          <w:ilvl w:val="0"/>
          <w:numId w:val="95"/>
        </w:numPr>
        <w:tabs>
          <w:tab w:val="left" w:pos="426"/>
        </w:tabs>
        <w:ind w:left="709" w:hanging="283"/>
        <w:jc w:val="both"/>
        <w:rPr>
          <w:rFonts w:ascii="Montserrat" w:hAnsi="Montserrat"/>
          <w:bCs/>
        </w:rPr>
      </w:pPr>
      <w:r w:rsidRPr="00F31786">
        <w:rPr>
          <w:rFonts w:ascii="Montserrat" w:hAnsi="Montserrat"/>
          <w:bCs/>
        </w:rPr>
        <w:t>opis elementów:</w:t>
      </w:r>
    </w:p>
    <w:p w14:paraId="02E1BC15" w14:textId="77777777" w:rsidR="006C0694" w:rsidRPr="00A65883" w:rsidRDefault="006C0694" w:rsidP="006C0694">
      <w:pPr>
        <w:pStyle w:val="Stopka"/>
        <w:numPr>
          <w:ilvl w:val="0"/>
          <w:numId w:val="157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  <w:u w:val="single"/>
        </w:rPr>
        <w:t>fotel gabinetowy - wymagania</w:t>
      </w:r>
      <w:r w:rsidRPr="00A65883">
        <w:rPr>
          <w:rFonts w:ascii="Montserrat" w:hAnsi="Montserrat"/>
          <w:bCs/>
        </w:rPr>
        <w:t xml:space="preserve"> </w:t>
      </w:r>
    </w:p>
    <w:p w14:paraId="28F92029" w14:textId="77777777" w:rsidR="006C0694" w:rsidRPr="00A65883" w:rsidRDefault="006C0694" w:rsidP="006C0694">
      <w:pPr>
        <w:pStyle w:val="Stopka"/>
        <w:tabs>
          <w:tab w:val="left" w:pos="426"/>
        </w:tabs>
        <w:ind w:left="1080"/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 xml:space="preserve">wymiary: </w:t>
      </w:r>
    </w:p>
    <w:p w14:paraId="78539704" w14:textId="77777777" w:rsidR="006C0694" w:rsidRPr="00A65883" w:rsidRDefault="006C0694" w:rsidP="006C0694">
      <w:pPr>
        <w:pStyle w:val="Stopka"/>
        <w:tabs>
          <w:tab w:val="left" w:pos="426"/>
        </w:tabs>
        <w:ind w:left="1080" w:firstLine="338"/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wysokość całkowita: 1005 mm</w:t>
      </w:r>
    </w:p>
    <w:p w14:paraId="39D5684B" w14:textId="77777777" w:rsidR="006C0694" w:rsidRPr="00A65883" w:rsidRDefault="006C0694" w:rsidP="006C0694">
      <w:pPr>
        <w:pStyle w:val="Stopka"/>
        <w:tabs>
          <w:tab w:val="left" w:pos="426"/>
        </w:tabs>
        <w:ind w:left="1418"/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lastRenderedPageBreak/>
        <w:t>wysokość siedziska: 595 mm, szerokość całkowita 575 mm, głębokość całkowita 570 mm;</w:t>
      </w:r>
    </w:p>
    <w:p w14:paraId="4B0ED831" w14:textId="77777777" w:rsidR="006C0694" w:rsidRPr="00A65883" w:rsidRDefault="006C0694" w:rsidP="006C0694">
      <w:pPr>
        <w:pStyle w:val="Stopka"/>
        <w:tabs>
          <w:tab w:val="left" w:pos="426"/>
        </w:tabs>
        <w:ind w:left="1080" w:firstLine="338"/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wysokość od podłoża do siedziska: 410 mm;</w:t>
      </w:r>
    </w:p>
    <w:p w14:paraId="1388AC91" w14:textId="77777777" w:rsidR="006C0694" w:rsidRPr="00A65883" w:rsidRDefault="006C0694" w:rsidP="006C0694">
      <w:pPr>
        <w:pStyle w:val="Stopka"/>
        <w:tabs>
          <w:tab w:val="left" w:pos="426"/>
        </w:tabs>
        <w:ind w:left="1080" w:firstLine="338"/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szerokość przekroju ramy 22 mm;</w:t>
      </w:r>
    </w:p>
    <w:p w14:paraId="7D50E534" w14:textId="77777777" w:rsidR="006C0694" w:rsidRPr="00A65883" w:rsidRDefault="006C0694" w:rsidP="006C0694">
      <w:pPr>
        <w:pStyle w:val="Stopka"/>
        <w:numPr>
          <w:ilvl w:val="0"/>
          <w:numId w:val="171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płoza, stal malowana proszkowo, RAL 9005,</w:t>
      </w:r>
    </w:p>
    <w:p w14:paraId="2375F461" w14:textId="77777777" w:rsidR="006C0694" w:rsidRPr="00A65883" w:rsidRDefault="006C0694" w:rsidP="006C0694">
      <w:pPr>
        <w:pStyle w:val="Stopka"/>
        <w:numPr>
          <w:ilvl w:val="0"/>
          <w:numId w:val="171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oparcie tapicerowane wysokie,</w:t>
      </w:r>
    </w:p>
    <w:p w14:paraId="7F2CE3B5" w14:textId="77777777" w:rsidR="006C0694" w:rsidRPr="00A65883" w:rsidRDefault="006C0694" w:rsidP="006C0694">
      <w:pPr>
        <w:pStyle w:val="Stopka"/>
        <w:numPr>
          <w:ilvl w:val="0"/>
          <w:numId w:val="171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 xml:space="preserve">siedzisko tapicerowane, </w:t>
      </w:r>
    </w:p>
    <w:p w14:paraId="782898FA" w14:textId="77777777" w:rsidR="006C0694" w:rsidRPr="00A65883" w:rsidRDefault="006C0694" w:rsidP="006C0694">
      <w:pPr>
        <w:pStyle w:val="Stopka"/>
        <w:numPr>
          <w:ilvl w:val="0"/>
          <w:numId w:val="171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podłokietniki zintegrowane z rama, otwarte do tyłu, metalowe,</w:t>
      </w:r>
    </w:p>
    <w:p w14:paraId="4881A355" w14:textId="77777777" w:rsidR="006C0694" w:rsidRPr="00F31786" w:rsidRDefault="006C0694" w:rsidP="006C0694">
      <w:pPr>
        <w:pStyle w:val="Stopka"/>
        <w:numPr>
          <w:ilvl w:val="0"/>
          <w:numId w:val="171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nakładka podłokietnika ze sklejki</w:t>
      </w:r>
    </w:p>
    <w:p w14:paraId="3063DF1A" w14:textId="77777777" w:rsidR="006C0694" w:rsidRPr="00F31786" w:rsidRDefault="006C0694" w:rsidP="006C0694">
      <w:pPr>
        <w:pStyle w:val="Stopka"/>
        <w:tabs>
          <w:tab w:val="left" w:pos="426"/>
        </w:tabs>
        <w:ind w:left="1080"/>
        <w:jc w:val="both"/>
        <w:rPr>
          <w:rFonts w:ascii="Montserrat" w:hAnsi="Montserrat"/>
          <w:bCs/>
        </w:rPr>
      </w:pPr>
    </w:p>
    <w:p w14:paraId="0272BF84" w14:textId="77777777" w:rsidR="006C0694" w:rsidRDefault="006C0694" w:rsidP="006C0694">
      <w:pPr>
        <w:pStyle w:val="Stopka"/>
        <w:tabs>
          <w:tab w:val="left" w:pos="426"/>
        </w:tabs>
        <w:ind w:left="1080"/>
        <w:jc w:val="both"/>
        <w:rPr>
          <w:rFonts w:ascii="Montserrat" w:hAnsi="Montserrat"/>
          <w:bCs/>
          <w:sz w:val="22"/>
          <w:szCs w:val="22"/>
        </w:rPr>
      </w:pPr>
    </w:p>
    <w:p w14:paraId="0729E0FB" w14:textId="77777777" w:rsidR="006C0694" w:rsidRDefault="006C0694" w:rsidP="006C0694">
      <w:pPr>
        <w:pStyle w:val="Stopka"/>
        <w:tabs>
          <w:tab w:val="left" w:pos="426"/>
        </w:tabs>
        <w:ind w:left="1080"/>
        <w:jc w:val="both"/>
        <w:rPr>
          <w:rFonts w:ascii="Montserrat" w:hAnsi="Montserrat"/>
          <w:bCs/>
          <w:sz w:val="22"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7116D4" wp14:editId="47856A6E">
                <wp:simplePos x="0" y="0"/>
                <wp:positionH relativeFrom="column">
                  <wp:posOffset>141826</wp:posOffset>
                </wp:positionH>
                <wp:positionV relativeFrom="paragraph">
                  <wp:posOffset>2005054</wp:posOffset>
                </wp:positionV>
                <wp:extent cx="3895725" cy="500932"/>
                <wp:effectExtent l="0" t="0" r="28575" b="13970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5725" cy="5009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734D6" id="Prostokąt 12" o:spid="_x0000_s1026" style="position:absolute;margin-left:11.15pt;margin-top:157.9pt;width:306.7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" fillcolor="window" strokecolor="window" strokeweight="2pt"/>
            </w:pict>
          </mc:Fallback>
        </mc:AlternateContent>
      </w:r>
      <w:r>
        <w:rPr>
          <w:noProof/>
          <w:lang w:eastAsia="pl-PL"/>
        </w:rPr>
        <w:drawing>
          <wp:inline distT="0" distB="0" distL="0" distR="0" wp14:anchorId="6450C644" wp14:editId="09D31A6A">
            <wp:extent cx="3244133" cy="2160749"/>
            <wp:effectExtent l="0" t="0" r="0" b="0"/>
            <wp:docPr id="7" name="Obraz 7" descr="Krzesło So-One CFA UPH Nowy Styl - ModneKrzesla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rzesło So-One CFA UPH Nowy Styl - ModneKrzesla.pl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029" cy="216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8AF3C" w14:textId="77777777" w:rsidR="006C0694" w:rsidRDefault="006C0694" w:rsidP="006C0694">
      <w:pPr>
        <w:pStyle w:val="Stopka"/>
        <w:tabs>
          <w:tab w:val="left" w:pos="426"/>
        </w:tabs>
        <w:ind w:left="1080"/>
        <w:jc w:val="both"/>
        <w:rPr>
          <w:rFonts w:ascii="Montserrat" w:hAnsi="Montserrat"/>
          <w:bCs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02A903B7" wp14:editId="29004798">
            <wp:extent cx="1828800" cy="2321560"/>
            <wp:effectExtent l="0" t="0" r="0" b="2540"/>
            <wp:docPr id="5" name="Obraz 5" descr="Nowy Styl Krzesło Flesco Cfa Uph Z Podłokietnikami - Ceny i opinie -  Ceneo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owy Styl Krzesło Flesco Cfa Uph Z Podłokietnikami - Ceny i opinie -  Ceneo.pl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" w:hAnsi="Montserrat"/>
          <w:bCs/>
          <w:sz w:val="22"/>
          <w:szCs w:val="22"/>
        </w:rPr>
        <w:t xml:space="preserve"> </w:t>
      </w:r>
    </w:p>
    <w:p w14:paraId="1E578E85" w14:textId="77777777" w:rsidR="006C0694" w:rsidRPr="007D5C07" w:rsidRDefault="006C0694" w:rsidP="006C0694">
      <w:pPr>
        <w:pStyle w:val="Stopka"/>
        <w:tabs>
          <w:tab w:val="left" w:pos="426"/>
        </w:tabs>
        <w:jc w:val="both"/>
        <w:rPr>
          <w:rFonts w:ascii="Montserrat" w:hAnsi="Montserrat"/>
          <w:bCs/>
          <w:sz w:val="22"/>
          <w:szCs w:val="22"/>
        </w:rPr>
      </w:pPr>
    </w:p>
    <w:p w14:paraId="20034714" w14:textId="77777777" w:rsidR="006C0694" w:rsidRPr="00A65883" w:rsidRDefault="006C0694" w:rsidP="006C0694">
      <w:pPr>
        <w:pStyle w:val="Stopka"/>
        <w:numPr>
          <w:ilvl w:val="0"/>
          <w:numId w:val="157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  <w:u w:val="single"/>
        </w:rPr>
        <w:t xml:space="preserve">fotel konferencyjny </w:t>
      </w:r>
      <w:r w:rsidRPr="00A65883">
        <w:rPr>
          <w:rFonts w:ascii="Montserrat" w:hAnsi="Montserrat"/>
          <w:bCs/>
        </w:rPr>
        <w:t xml:space="preserve">- wymagania </w:t>
      </w:r>
    </w:p>
    <w:p w14:paraId="38CA9E09" w14:textId="77777777" w:rsidR="006C0694" w:rsidRPr="00A65883" w:rsidRDefault="006C0694" w:rsidP="006C0694">
      <w:pPr>
        <w:pStyle w:val="Stopka"/>
        <w:tabs>
          <w:tab w:val="left" w:pos="426"/>
        </w:tabs>
        <w:ind w:left="1080"/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 xml:space="preserve">wymiary: </w:t>
      </w:r>
    </w:p>
    <w:p w14:paraId="501D9BF5" w14:textId="77777777" w:rsidR="006C0694" w:rsidRPr="00A65883" w:rsidRDefault="006C0694" w:rsidP="006C0694">
      <w:pPr>
        <w:pStyle w:val="Stopka"/>
        <w:tabs>
          <w:tab w:val="left" w:pos="426"/>
        </w:tabs>
        <w:ind w:left="1080" w:firstLine="338"/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wysokość całkowita: 965 mm</w:t>
      </w:r>
    </w:p>
    <w:p w14:paraId="1AF4D3EF" w14:textId="77777777" w:rsidR="006C0694" w:rsidRPr="00A65883" w:rsidRDefault="006C0694" w:rsidP="006C0694">
      <w:pPr>
        <w:pStyle w:val="Stopka"/>
        <w:tabs>
          <w:tab w:val="left" w:pos="426"/>
        </w:tabs>
        <w:ind w:left="1418"/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wysokość siedziska: 465 mm, szerokość całkowita 630 mm, głębokość całkowita 625 mm, szerokość przekroju ramy 22 mm</w:t>
      </w:r>
    </w:p>
    <w:p w14:paraId="3D7327B4" w14:textId="77777777" w:rsidR="006C0694" w:rsidRPr="00A65883" w:rsidRDefault="006C0694" w:rsidP="006C0694">
      <w:pPr>
        <w:pStyle w:val="Stopka"/>
        <w:numPr>
          <w:ilvl w:val="0"/>
          <w:numId w:val="172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płoza, stal malowana proszkowo, RAL 9005,</w:t>
      </w:r>
    </w:p>
    <w:p w14:paraId="05C700DB" w14:textId="77777777" w:rsidR="006C0694" w:rsidRPr="00A65883" w:rsidRDefault="006C0694" w:rsidP="006C0694">
      <w:pPr>
        <w:pStyle w:val="Stopka"/>
        <w:numPr>
          <w:ilvl w:val="0"/>
          <w:numId w:val="172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oparcie tapicerowane wysokie,</w:t>
      </w:r>
    </w:p>
    <w:p w14:paraId="3E788A94" w14:textId="77777777" w:rsidR="006C0694" w:rsidRPr="00A65883" w:rsidRDefault="006C0694" w:rsidP="006C0694">
      <w:pPr>
        <w:pStyle w:val="Stopka"/>
        <w:numPr>
          <w:ilvl w:val="0"/>
          <w:numId w:val="172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 xml:space="preserve">siedzisko tapicerowane, </w:t>
      </w:r>
    </w:p>
    <w:p w14:paraId="3169325F" w14:textId="77777777" w:rsidR="006C0694" w:rsidRPr="00A65883" w:rsidRDefault="006C0694" w:rsidP="006C0694">
      <w:pPr>
        <w:pStyle w:val="Stopka"/>
        <w:numPr>
          <w:ilvl w:val="0"/>
          <w:numId w:val="172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podłokietniki zintegrowane z rama, otwarte do tyłu, metalowe,</w:t>
      </w:r>
    </w:p>
    <w:p w14:paraId="2BBE41DA" w14:textId="77777777" w:rsidR="006C0694" w:rsidRPr="00A65883" w:rsidRDefault="006C0694" w:rsidP="006C0694">
      <w:pPr>
        <w:pStyle w:val="Stopka"/>
        <w:numPr>
          <w:ilvl w:val="0"/>
          <w:numId w:val="172"/>
        </w:numPr>
        <w:tabs>
          <w:tab w:val="left" w:pos="426"/>
        </w:tabs>
        <w:jc w:val="both"/>
        <w:rPr>
          <w:rFonts w:ascii="Montserrat" w:hAnsi="Montserrat"/>
          <w:bCs/>
        </w:rPr>
      </w:pPr>
      <w:r w:rsidRPr="00A65883">
        <w:rPr>
          <w:rFonts w:ascii="Montserrat" w:hAnsi="Montserrat"/>
          <w:bCs/>
        </w:rPr>
        <w:t>nakładka podłokietnika ze sklejki</w:t>
      </w:r>
    </w:p>
    <w:p w14:paraId="3CF10BC8" w14:textId="77777777" w:rsidR="006C0694" w:rsidRDefault="006C0694" w:rsidP="006C0694">
      <w:pPr>
        <w:pStyle w:val="Stopka"/>
        <w:tabs>
          <w:tab w:val="left" w:pos="426"/>
        </w:tabs>
        <w:ind w:left="1080"/>
        <w:jc w:val="both"/>
        <w:rPr>
          <w:rFonts w:ascii="Montserrat" w:hAnsi="Montserrat"/>
          <w:bCs/>
          <w:sz w:val="22"/>
          <w:szCs w:val="22"/>
        </w:rPr>
      </w:pPr>
      <w:r>
        <w:rPr>
          <w:noProof/>
          <w:lang w:eastAsia="pl-PL"/>
        </w:rPr>
        <w:lastRenderedPageBreak/>
        <w:drawing>
          <wp:inline distT="0" distB="0" distL="0" distR="0" wp14:anchorId="0AC749F9" wp14:editId="24FB8F54">
            <wp:extent cx="1900132" cy="2415193"/>
            <wp:effectExtent l="0" t="0" r="5080" b="4445"/>
            <wp:docPr id="4" name="Obraz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071" cy="2417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DCB5B" w14:textId="77777777" w:rsidR="006C0694" w:rsidRPr="000E6504" w:rsidRDefault="006C0694" w:rsidP="006C0694">
      <w:pPr>
        <w:pStyle w:val="Stopka"/>
        <w:tabs>
          <w:tab w:val="left" w:pos="426"/>
        </w:tabs>
        <w:ind w:left="1080"/>
        <w:jc w:val="both"/>
        <w:rPr>
          <w:rFonts w:ascii="Montserrat" w:hAnsi="Montserrat"/>
          <w:bCs/>
          <w:sz w:val="22"/>
          <w:szCs w:val="22"/>
        </w:rPr>
      </w:pPr>
    </w:p>
    <w:p w14:paraId="574F116A" w14:textId="77777777" w:rsidR="006C0694" w:rsidRPr="00F6289A" w:rsidRDefault="006C0694" w:rsidP="006C0694">
      <w:pPr>
        <w:pStyle w:val="Stopka"/>
        <w:tabs>
          <w:tab w:val="left" w:pos="567"/>
        </w:tabs>
        <w:ind w:left="360"/>
        <w:jc w:val="both"/>
        <w:rPr>
          <w:rFonts w:ascii="Montserrat" w:hAnsi="Montserrat"/>
          <w:b/>
          <w:bCs/>
        </w:rPr>
      </w:pPr>
      <w:r w:rsidRPr="00F6289A">
        <w:rPr>
          <w:rFonts w:ascii="Montserrat" w:hAnsi="Montserrat"/>
          <w:b/>
          <w:bCs/>
        </w:rPr>
        <w:t xml:space="preserve">8. Sofa </w:t>
      </w:r>
      <w:r w:rsidRPr="00F6289A">
        <w:rPr>
          <w:rFonts w:ascii="Montserrat" w:hAnsi="Montserrat"/>
          <w:b/>
          <w:bCs/>
          <w:caps/>
        </w:rPr>
        <w:t>–</w:t>
      </w:r>
      <w:r w:rsidRPr="00F6289A">
        <w:rPr>
          <w:rFonts w:ascii="Montserrat" w:hAnsi="Montserrat"/>
          <w:b/>
          <w:bCs/>
        </w:rPr>
        <w:t xml:space="preserve"> wymagania:</w:t>
      </w:r>
    </w:p>
    <w:p w14:paraId="0F5BE18F" w14:textId="77777777" w:rsidR="006C0694" w:rsidRPr="00F6289A" w:rsidRDefault="006C0694" w:rsidP="006C0694">
      <w:pPr>
        <w:pStyle w:val="Stopka"/>
        <w:tabs>
          <w:tab w:val="left" w:pos="567"/>
        </w:tabs>
        <w:jc w:val="both"/>
        <w:rPr>
          <w:rFonts w:ascii="Montserrat" w:hAnsi="Montserrat"/>
          <w:bCs/>
          <w:caps/>
        </w:rPr>
      </w:pPr>
    </w:p>
    <w:p w14:paraId="52E8DA74" w14:textId="77777777" w:rsidR="006C0694" w:rsidRPr="00A60471" w:rsidRDefault="006C0694" w:rsidP="006C0694">
      <w:pPr>
        <w:pStyle w:val="Akapitzlist"/>
        <w:numPr>
          <w:ilvl w:val="0"/>
          <w:numId w:val="162"/>
        </w:numPr>
        <w:suppressAutoHyphens w:val="0"/>
        <w:spacing w:after="120" w:line="276" w:lineRule="auto"/>
        <w:ind w:left="851" w:hanging="284"/>
        <w:contextualSpacing w:val="0"/>
        <w:rPr>
          <w:rFonts w:ascii="Montserrat" w:hAnsi="Montserrat"/>
        </w:rPr>
      </w:pPr>
      <w:r w:rsidRPr="00A60471">
        <w:rPr>
          <w:rFonts w:ascii="Montserrat" w:hAnsi="Montserrat"/>
          <w:bCs/>
        </w:rPr>
        <w:t>wymiary całkowite</w:t>
      </w:r>
      <w:r w:rsidRPr="00A60471">
        <w:rPr>
          <w:rFonts w:ascii="Montserrat" w:hAnsi="Montserrat"/>
          <w:bCs/>
          <w:caps/>
        </w:rPr>
        <w:t xml:space="preserve">: </w:t>
      </w:r>
      <w:r w:rsidRPr="00A60471">
        <w:rPr>
          <w:rFonts w:ascii="Montserrat" w:hAnsi="Montserrat"/>
          <w:bCs/>
          <w:caps/>
        </w:rPr>
        <w:br/>
      </w:r>
      <w:r>
        <w:rPr>
          <w:rFonts w:ascii="Montserrat" w:hAnsi="Montserrat"/>
        </w:rPr>
        <w:t>s</w:t>
      </w:r>
      <w:r w:rsidRPr="00A60471">
        <w:rPr>
          <w:rFonts w:ascii="Montserrat" w:hAnsi="Montserrat"/>
        </w:rPr>
        <w:t xml:space="preserve">zerokość całkowita: </w:t>
      </w:r>
      <w:r w:rsidRPr="00A60471">
        <w:rPr>
          <w:rFonts w:ascii="Montserrat" w:hAnsi="Montserrat"/>
          <w:bCs/>
        </w:rPr>
        <w:t>200 cm</w:t>
      </w:r>
      <w:r w:rsidRPr="00A60471">
        <w:rPr>
          <w:rFonts w:ascii="Montserrat" w:hAnsi="Montserrat"/>
        </w:rPr>
        <w:t xml:space="preserve"> </w:t>
      </w:r>
      <w:r>
        <w:rPr>
          <w:rFonts w:ascii="Montserrat" w:hAnsi="Montserrat"/>
        </w:rPr>
        <w:br/>
        <w:t>g</w:t>
      </w:r>
      <w:r w:rsidRPr="00A60471">
        <w:rPr>
          <w:rFonts w:ascii="Montserrat" w:hAnsi="Montserrat"/>
        </w:rPr>
        <w:t xml:space="preserve">łębokość całkowita: </w:t>
      </w:r>
      <w:r w:rsidRPr="00A60471">
        <w:rPr>
          <w:rFonts w:ascii="Montserrat" w:hAnsi="Montserrat"/>
          <w:bCs/>
        </w:rPr>
        <w:t>60</w:t>
      </w:r>
      <w:r>
        <w:rPr>
          <w:rFonts w:ascii="Montserrat" w:hAnsi="Montserrat"/>
          <w:bCs/>
        </w:rPr>
        <w:t xml:space="preserve"> </w:t>
      </w:r>
      <w:r w:rsidRPr="00A60471">
        <w:rPr>
          <w:rFonts w:ascii="Montserrat" w:hAnsi="Montserrat"/>
          <w:bCs/>
        </w:rPr>
        <w:t>–</w:t>
      </w:r>
      <w:r>
        <w:rPr>
          <w:rFonts w:ascii="Montserrat" w:hAnsi="Montserrat"/>
          <w:bCs/>
        </w:rPr>
        <w:t xml:space="preserve"> </w:t>
      </w:r>
      <w:r w:rsidRPr="00A60471">
        <w:rPr>
          <w:rFonts w:ascii="Montserrat" w:hAnsi="Montserrat"/>
          <w:bCs/>
        </w:rPr>
        <w:t>70 cm</w:t>
      </w:r>
      <w:r w:rsidRPr="00A60471">
        <w:rPr>
          <w:rFonts w:ascii="Montserrat" w:hAnsi="Montserrat"/>
        </w:rPr>
        <w:t xml:space="preserve"> </w:t>
      </w:r>
      <w:r>
        <w:rPr>
          <w:rFonts w:ascii="Montserrat" w:hAnsi="Montserrat"/>
        </w:rPr>
        <w:br/>
        <w:t>w</w:t>
      </w:r>
      <w:r w:rsidRPr="00A60471">
        <w:rPr>
          <w:rFonts w:ascii="Montserrat" w:hAnsi="Montserrat"/>
        </w:rPr>
        <w:t xml:space="preserve">ysokość: </w:t>
      </w:r>
      <w:r w:rsidRPr="00A60471">
        <w:rPr>
          <w:rFonts w:ascii="Montserrat" w:hAnsi="Montserrat"/>
          <w:bCs/>
        </w:rPr>
        <w:t>ok. 88</w:t>
      </w:r>
      <w:r>
        <w:rPr>
          <w:rFonts w:ascii="Montserrat" w:hAnsi="Montserrat"/>
          <w:bCs/>
        </w:rPr>
        <w:t xml:space="preserve"> </w:t>
      </w:r>
      <w:r w:rsidRPr="00A60471">
        <w:rPr>
          <w:rFonts w:ascii="Montserrat" w:hAnsi="Montserrat"/>
          <w:bCs/>
        </w:rPr>
        <w:t>–</w:t>
      </w:r>
      <w:r>
        <w:rPr>
          <w:rFonts w:ascii="Montserrat" w:hAnsi="Montserrat"/>
          <w:bCs/>
        </w:rPr>
        <w:t xml:space="preserve"> </w:t>
      </w:r>
      <w:r w:rsidRPr="00A60471">
        <w:rPr>
          <w:rFonts w:ascii="Montserrat" w:hAnsi="Montserrat"/>
          <w:bCs/>
        </w:rPr>
        <w:t>120 cm</w:t>
      </w:r>
    </w:p>
    <w:p w14:paraId="4A117420" w14:textId="77777777" w:rsidR="006C0694" w:rsidRPr="00A60471" w:rsidRDefault="006C0694" w:rsidP="006C0694">
      <w:pPr>
        <w:pStyle w:val="Akapitzlist"/>
        <w:numPr>
          <w:ilvl w:val="0"/>
          <w:numId w:val="162"/>
        </w:numPr>
        <w:suppressAutoHyphens w:val="0"/>
        <w:spacing w:after="120" w:line="276" w:lineRule="auto"/>
        <w:ind w:left="851" w:hanging="284"/>
        <w:contextualSpacing w:val="0"/>
        <w:rPr>
          <w:rFonts w:ascii="Montserrat" w:hAnsi="Montserrat"/>
        </w:rPr>
      </w:pPr>
      <w:r w:rsidRPr="00A60471">
        <w:rPr>
          <w:rFonts w:ascii="Montserrat" w:hAnsi="Montserrat"/>
        </w:rPr>
        <w:t>ilość: 2 sztuki,</w:t>
      </w:r>
    </w:p>
    <w:p w14:paraId="1AA0BD41" w14:textId="77777777" w:rsidR="006C0694" w:rsidRDefault="006C0694" w:rsidP="006C0694">
      <w:pPr>
        <w:pStyle w:val="Akapitzlist"/>
        <w:numPr>
          <w:ilvl w:val="0"/>
          <w:numId w:val="162"/>
        </w:numPr>
        <w:suppressAutoHyphens w:val="0"/>
        <w:spacing w:after="120" w:line="276" w:lineRule="auto"/>
        <w:ind w:left="851" w:hanging="284"/>
        <w:contextualSpacing w:val="0"/>
        <w:rPr>
          <w:rFonts w:ascii="Montserrat" w:hAnsi="Montserrat"/>
        </w:rPr>
      </w:pPr>
      <w:r w:rsidRPr="00A60471">
        <w:rPr>
          <w:rFonts w:ascii="Montserrat" w:hAnsi="Montserrat"/>
        </w:rPr>
        <w:t xml:space="preserve">miejsce ustawienia/montażu: </w:t>
      </w:r>
    </w:p>
    <w:p w14:paraId="238920FC" w14:textId="77777777" w:rsidR="006C0694" w:rsidRPr="00ED2E38" w:rsidRDefault="006C0694" w:rsidP="006C0694">
      <w:pPr>
        <w:pStyle w:val="Akapitzlist"/>
        <w:suppressAutoHyphens w:val="0"/>
        <w:spacing w:after="120" w:line="276" w:lineRule="auto"/>
        <w:ind w:left="851"/>
        <w:rPr>
          <w:rFonts w:ascii="Montserrat" w:hAnsi="Montserrat"/>
        </w:rPr>
      </w:pPr>
    </w:p>
    <w:tbl>
      <w:tblPr>
        <w:tblpPr w:leftFromText="141" w:rightFromText="141" w:vertAnchor="text" w:horzAnchor="margin" w:tblpXSpec="center" w:tblpY="1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2310"/>
        <w:gridCol w:w="2387"/>
        <w:gridCol w:w="3420"/>
      </w:tblGrid>
      <w:tr w:rsidR="006C0694" w:rsidRPr="00F6289A" w14:paraId="09D41A14" w14:textId="77777777" w:rsidTr="00A87ED0">
        <w:trPr>
          <w:trHeight w:val="40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2A21" w14:textId="77777777" w:rsidR="006C0694" w:rsidRPr="00F6289A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6289A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11E1" w14:textId="77777777" w:rsidR="006C0694" w:rsidRPr="00F6289A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6289A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88B4" w14:textId="77777777" w:rsidR="006C0694" w:rsidRPr="00F6289A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6289A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426D" w14:textId="77777777" w:rsidR="006C0694" w:rsidRPr="00F6289A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6289A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F6289A" w14:paraId="290E9E69" w14:textId="77777777" w:rsidTr="00A87ED0">
        <w:trPr>
          <w:trHeight w:val="453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39DF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1.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FA39" w14:textId="77777777" w:rsidR="006C0694" w:rsidRPr="00F6289A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 xml:space="preserve">punkt pielęgniarski 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5139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113, I piętro,</w:t>
            </w:r>
            <w:r w:rsidRPr="00F6289A">
              <w:rPr>
                <w:rFonts w:ascii="Montserrat" w:hAnsi="Montserrat"/>
              </w:rPr>
              <w:br/>
              <w:t xml:space="preserve">Oddział </w:t>
            </w:r>
          </w:p>
          <w:p w14:paraId="1A69BC92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Onkologii Klinicznej budynek nr 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DDBE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 xml:space="preserve">1 szt. </w:t>
            </w:r>
          </w:p>
        </w:tc>
      </w:tr>
      <w:tr w:rsidR="006C0694" w:rsidRPr="00F6289A" w14:paraId="7B765613" w14:textId="77777777" w:rsidTr="00A87ED0">
        <w:trPr>
          <w:trHeight w:val="453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FA90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2.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26AE" w14:textId="77777777" w:rsidR="006C0694" w:rsidRPr="00F6289A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punkt pielęgniarski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95CF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F6074">
              <w:rPr>
                <w:rFonts w:ascii="Montserrat" w:hAnsi="Montserrat"/>
              </w:rPr>
              <w:t>213</w:t>
            </w:r>
            <w:r>
              <w:rPr>
                <w:rFonts w:ascii="Montserrat" w:hAnsi="Montserrat"/>
              </w:rPr>
              <w:t>,</w:t>
            </w:r>
            <w:r w:rsidRPr="00F6289A">
              <w:rPr>
                <w:rFonts w:ascii="Montserrat" w:hAnsi="Montserrat"/>
              </w:rPr>
              <w:t xml:space="preserve"> II piętro,</w:t>
            </w:r>
            <w:r w:rsidRPr="00F6289A">
              <w:rPr>
                <w:rFonts w:ascii="Montserrat" w:hAnsi="Montserrat"/>
              </w:rPr>
              <w:br/>
              <w:t xml:space="preserve">Oddział </w:t>
            </w:r>
          </w:p>
          <w:p w14:paraId="097413AC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Onkologii Klinicznej budynek nr 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6F6C" w14:textId="77777777" w:rsidR="006C0694" w:rsidRPr="000E6504" w:rsidRDefault="006C0694" w:rsidP="006C0694">
            <w:pPr>
              <w:pStyle w:val="Akapitzlist"/>
              <w:numPr>
                <w:ilvl w:val="3"/>
                <w:numId w:val="96"/>
              </w:numPr>
              <w:contextualSpacing w:val="0"/>
              <w:jc w:val="center"/>
              <w:rPr>
                <w:rFonts w:ascii="Montserrat" w:hAnsi="Montserrat"/>
              </w:rPr>
            </w:pPr>
            <w:r w:rsidRPr="000E6504">
              <w:rPr>
                <w:rFonts w:ascii="Montserrat" w:hAnsi="Montserrat"/>
              </w:rPr>
              <w:t>szt.</w:t>
            </w:r>
          </w:p>
        </w:tc>
      </w:tr>
    </w:tbl>
    <w:p w14:paraId="05D120ED" w14:textId="77777777" w:rsidR="006C0694" w:rsidRPr="00F6289A" w:rsidRDefault="006C0694" w:rsidP="006C0694">
      <w:pPr>
        <w:pStyle w:val="Stopka"/>
        <w:numPr>
          <w:ilvl w:val="0"/>
          <w:numId w:val="162"/>
        </w:numPr>
        <w:tabs>
          <w:tab w:val="clear" w:pos="4536"/>
          <w:tab w:val="left" w:pos="426"/>
        </w:tabs>
        <w:jc w:val="both"/>
        <w:rPr>
          <w:rFonts w:ascii="Montserrat" w:hAnsi="Montserrat"/>
          <w:bCs/>
        </w:rPr>
      </w:pPr>
      <w:r w:rsidRPr="00F6289A">
        <w:rPr>
          <w:rFonts w:ascii="Montserrat" w:hAnsi="Montserrat"/>
          <w:bCs/>
        </w:rPr>
        <w:t>opis elementów:</w:t>
      </w:r>
    </w:p>
    <w:p w14:paraId="42E8C7B0" w14:textId="77777777" w:rsidR="006C0694" w:rsidRPr="00F6289A" w:rsidRDefault="006C0694" w:rsidP="006C0694">
      <w:pPr>
        <w:pStyle w:val="Stopka"/>
        <w:tabs>
          <w:tab w:val="left" w:pos="426"/>
        </w:tabs>
        <w:ind w:left="720"/>
        <w:jc w:val="both"/>
        <w:rPr>
          <w:rFonts w:ascii="Montserrat" w:hAnsi="Montserrat"/>
          <w:b/>
        </w:rPr>
      </w:pPr>
    </w:p>
    <w:p w14:paraId="77418F7D" w14:textId="77777777" w:rsidR="006C0694" w:rsidRPr="00F6289A" w:rsidRDefault="006C0694" w:rsidP="006C0694">
      <w:pPr>
        <w:pStyle w:val="NormalnyWeb"/>
        <w:numPr>
          <w:ilvl w:val="0"/>
          <w:numId w:val="164"/>
        </w:numPr>
        <w:tabs>
          <w:tab w:val="left" w:pos="851"/>
        </w:tabs>
        <w:jc w:val="both"/>
        <w:rPr>
          <w:rFonts w:ascii="Montserrat" w:hAnsi="Montserrat"/>
        </w:rPr>
      </w:pPr>
      <w:r w:rsidRPr="00F6289A">
        <w:rPr>
          <w:rFonts w:ascii="Montserrat" w:hAnsi="Montserrat" w:cs="Arial"/>
          <w:color w:val="121212"/>
        </w:rPr>
        <w:t xml:space="preserve">sofa </w:t>
      </w:r>
      <w:r w:rsidRPr="00F6289A">
        <w:rPr>
          <w:rFonts w:ascii="Montserrat" w:hAnsi="Montserrat" w:cs="Arial"/>
          <w:color w:val="000000"/>
          <w:lang w:eastAsia="pl-PL"/>
        </w:rPr>
        <w:t>3-</w:t>
      </w:r>
      <w:r>
        <w:rPr>
          <w:rFonts w:ascii="Montserrat" w:hAnsi="Montserrat" w:cs="Arial"/>
          <w:color w:val="000000"/>
          <w:lang w:eastAsia="pl-PL"/>
        </w:rPr>
        <w:t>osobowa;</w:t>
      </w:r>
    </w:p>
    <w:p w14:paraId="292AA579" w14:textId="77777777" w:rsidR="006C0694" w:rsidRPr="00F6289A" w:rsidRDefault="006C0694" w:rsidP="006C0694">
      <w:pPr>
        <w:pStyle w:val="NormalnyWeb"/>
        <w:numPr>
          <w:ilvl w:val="0"/>
          <w:numId w:val="164"/>
        </w:numPr>
        <w:tabs>
          <w:tab w:val="left" w:pos="851"/>
        </w:tabs>
        <w:jc w:val="both"/>
        <w:rPr>
          <w:rFonts w:ascii="Montserrat" w:hAnsi="Montserrat"/>
        </w:rPr>
      </w:pPr>
      <w:r w:rsidRPr="00F6289A">
        <w:rPr>
          <w:rFonts w:ascii="Montserrat" w:hAnsi="Montserrat" w:cs="Arial"/>
          <w:color w:val="121212"/>
        </w:rPr>
        <w:t xml:space="preserve">stelaż - rama stalowa o </w:t>
      </w:r>
      <w:r w:rsidRPr="00F6289A">
        <w:rPr>
          <w:rFonts w:ascii="Montserrat" w:hAnsi="Montserrat"/>
        </w:rPr>
        <w:t xml:space="preserve">przekroju ok.  </w:t>
      </w:r>
      <w:r w:rsidRPr="00F6289A">
        <w:rPr>
          <w:rFonts w:ascii="Montserrat" w:hAnsi="Montserrat"/>
          <w:bCs/>
        </w:rPr>
        <w:t>50 x 50 mm</w:t>
      </w:r>
      <w:r w:rsidRPr="00F6289A">
        <w:rPr>
          <w:rFonts w:ascii="Montserrat" w:hAnsi="Montserrat" w:cs="Arial"/>
          <w:color w:val="121212"/>
        </w:rPr>
        <w:t>, malowana proszkowo w kolorze RAL 9006, odporna na zarysowania i korozję</w:t>
      </w:r>
      <w:r>
        <w:rPr>
          <w:rFonts w:ascii="Montserrat" w:hAnsi="Montserrat" w:cs="Arial"/>
          <w:color w:val="121212"/>
        </w:rPr>
        <w:t>;</w:t>
      </w:r>
    </w:p>
    <w:p w14:paraId="641ADE8F" w14:textId="77777777" w:rsidR="006C0694" w:rsidRPr="00F6289A" w:rsidRDefault="006C0694" w:rsidP="006C0694">
      <w:pPr>
        <w:pStyle w:val="NormalnyWeb"/>
        <w:numPr>
          <w:ilvl w:val="0"/>
          <w:numId w:val="164"/>
        </w:numPr>
        <w:tabs>
          <w:tab w:val="left" w:pos="851"/>
        </w:tabs>
        <w:jc w:val="both"/>
        <w:rPr>
          <w:rFonts w:ascii="Montserrat" w:hAnsi="Montserrat"/>
        </w:rPr>
      </w:pPr>
      <w:r w:rsidRPr="00F6289A">
        <w:rPr>
          <w:rFonts w:ascii="Montserrat" w:hAnsi="Montserrat"/>
        </w:rPr>
        <w:t>konstrukcja nośna siedziska: płyta meblowa</w:t>
      </w:r>
      <w:r>
        <w:rPr>
          <w:rFonts w:ascii="Montserrat" w:hAnsi="Montserrat"/>
        </w:rPr>
        <w:t>;</w:t>
      </w:r>
    </w:p>
    <w:p w14:paraId="75D8F85A" w14:textId="77777777" w:rsidR="006C0694" w:rsidRPr="00F6289A" w:rsidRDefault="006C0694" w:rsidP="006C0694">
      <w:pPr>
        <w:pStyle w:val="NormalnyWeb"/>
        <w:numPr>
          <w:ilvl w:val="0"/>
          <w:numId w:val="164"/>
        </w:numPr>
        <w:tabs>
          <w:tab w:val="left" w:pos="851"/>
        </w:tabs>
        <w:jc w:val="both"/>
        <w:rPr>
          <w:rFonts w:ascii="Montserrat" w:hAnsi="Montserrat"/>
        </w:rPr>
      </w:pPr>
      <w:r w:rsidRPr="00F6289A">
        <w:rPr>
          <w:rFonts w:ascii="Montserrat" w:hAnsi="Montserrat"/>
        </w:rPr>
        <w:t>wypełnienie:</w:t>
      </w:r>
      <w:r w:rsidRPr="00F6289A">
        <w:t xml:space="preserve"> </w:t>
      </w:r>
      <w:r w:rsidRPr="00F6289A">
        <w:rPr>
          <w:rFonts w:ascii="Montserrat" w:hAnsi="Montserrat"/>
        </w:rPr>
        <w:t>pianka tapicerska o podwyższonej gęstości (min. T30 lub równoważna) o właściwościach trudnopalnych</w:t>
      </w:r>
      <w:r>
        <w:rPr>
          <w:rFonts w:ascii="Montserrat" w:hAnsi="Montserrat"/>
        </w:rPr>
        <w:t>;</w:t>
      </w:r>
    </w:p>
    <w:p w14:paraId="1FBC7DD2" w14:textId="77777777" w:rsidR="006C0694" w:rsidRPr="00F6289A" w:rsidRDefault="006C0694" w:rsidP="006C0694">
      <w:pPr>
        <w:pStyle w:val="NormalnyWeb"/>
        <w:numPr>
          <w:ilvl w:val="0"/>
          <w:numId w:val="164"/>
        </w:numPr>
        <w:tabs>
          <w:tab w:val="left" w:pos="851"/>
        </w:tabs>
        <w:jc w:val="both"/>
        <w:rPr>
          <w:rFonts w:ascii="Montserrat" w:hAnsi="Montserrat"/>
        </w:rPr>
      </w:pPr>
      <w:r w:rsidRPr="00F6289A">
        <w:rPr>
          <w:rFonts w:ascii="Montserrat" w:hAnsi="Montserrat"/>
        </w:rPr>
        <w:t>oparcie:</w:t>
      </w:r>
      <w:r w:rsidRPr="00F6289A">
        <w:t xml:space="preserve"> </w:t>
      </w:r>
      <w:r w:rsidRPr="00F6289A">
        <w:rPr>
          <w:rFonts w:ascii="Montserrat" w:hAnsi="Montserrat"/>
        </w:rPr>
        <w:t xml:space="preserve">zintegrowane lub poduszki </w:t>
      </w:r>
      <w:proofErr w:type="spellStart"/>
      <w:r w:rsidRPr="00F6289A">
        <w:rPr>
          <w:rFonts w:ascii="Montserrat" w:hAnsi="Montserrat"/>
        </w:rPr>
        <w:t>oparciowe</w:t>
      </w:r>
      <w:proofErr w:type="spellEnd"/>
      <w:r w:rsidRPr="00F6289A">
        <w:rPr>
          <w:rFonts w:ascii="Montserrat" w:hAnsi="Montserrat"/>
        </w:rPr>
        <w:t>, zapewniające komfort użytkowania, boczki sofy cofnięte od krawędzi siedziska</w:t>
      </w:r>
      <w:r>
        <w:rPr>
          <w:rFonts w:ascii="Montserrat" w:hAnsi="Montserrat"/>
        </w:rPr>
        <w:t>,</w:t>
      </w:r>
      <w:r w:rsidRPr="00F6289A">
        <w:rPr>
          <w:rFonts w:ascii="Montserrat" w:hAnsi="Montserrat"/>
        </w:rPr>
        <w:t xml:space="preserve"> aby umożliwić siadanie z boku sofy, dopuszczalne oparcie z regulowanym zagłówkiem</w:t>
      </w:r>
      <w:r>
        <w:rPr>
          <w:rFonts w:ascii="Montserrat" w:hAnsi="Montserrat"/>
        </w:rPr>
        <w:t>;</w:t>
      </w:r>
    </w:p>
    <w:p w14:paraId="1D33B523" w14:textId="77777777" w:rsidR="006C0694" w:rsidRDefault="006C0694" w:rsidP="006C0694">
      <w:pPr>
        <w:pStyle w:val="NormalnyWeb"/>
        <w:numPr>
          <w:ilvl w:val="0"/>
          <w:numId w:val="164"/>
        </w:numPr>
        <w:tabs>
          <w:tab w:val="left" w:pos="851"/>
        </w:tabs>
        <w:jc w:val="both"/>
        <w:rPr>
          <w:rFonts w:ascii="Montserrat" w:hAnsi="Montserrat"/>
        </w:rPr>
      </w:pPr>
      <w:r w:rsidRPr="00F6289A">
        <w:rPr>
          <w:rFonts w:ascii="Montserrat" w:hAnsi="Montserrat"/>
        </w:rPr>
        <w:t>tapicerka z tkaniny o wysokiej odporności na ścieranie (</w:t>
      </w:r>
      <w:r w:rsidRPr="00F6289A">
        <w:rPr>
          <w:rFonts w:ascii="Montserrat" w:hAnsi="Montserrat"/>
          <w:bCs/>
        </w:rPr>
        <w:t xml:space="preserve">300 000 cykli </w:t>
      </w:r>
      <w:proofErr w:type="spellStart"/>
      <w:r w:rsidRPr="00F6289A">
        <w:rPr>
          <w:rFonts w:ascii="Montserrat" w:hAnsi="Montserrat"/>
          <w:bCs/>
        </w:rPr>
        <w:t>Martindale</w:t>
      </w:r>
      <w:proofErr w:type="spellEnd"/>
      <w:r w:rsidRPr="00F6289A">
        <w:rPr>
          <w:rFonts w:ascii="Montserrat" w:hAnsi="Montserrat"/>
          <w:b/>
          <w:bCs/>
        </w:rPr>
        <w:t xml:space="preserve"> </w:t>
      </w:r>
      <w:r w:rsidRPr="00F6289A">
        <w:rPr>
          <w:rFonts w:ascii="Montserrat" w:hAnsi="Montserrat"/>
        </w:rPr>
        <w:t>lub równoważne).</w:t>
      </w:r>
    </w:p>
    <w:p w14:paraId="63B8BD01" w14:textId="77777777" w:rsidR="006C0694" w:rsidRDefault="006C0694" w:rsidP="006C0694">
      <w:pPr>
        <w:pStyle w:val="NormalnyWeb"/>
        <w:numPr>
          <w:ilvl w:val="0"/>
          <w:numId w:val="164"/>
        </w:numPr>
        <w:tabs>
          <w:tab w:val="left" w:pos="851"/>
        </w:tabs>
        <w:jc w:val="both"/>
        <w:rPr>
          <w:rFonts w:ascii="Montserrat" w:hAnsi="Montserrat"/>
        </w:rPr>
      </w:pPr>
      <w:r w:rsidRPr="00E650AD">
        <w:rPr>
          <w:rFonts w:ascii="Montserrat" w:hAnsi="Montserrat"/>
        </w:rPr>
        <w:t xml:space="preserve">skład: warstwa wierzchnia: 100% PERMABLOK3® (winyl/uretan), podkład: 100% Hi-Loft2TM poliester, gramaturze minimum </w:t>
      </w:r>
      <w:r w:rsidRPr="00E650AD">
        <w:rPr>
          <w:rFonts w:ascii="Montserrat" w:hAnsi="Montserrat"/>
          <w:bCs/>
        </w:rPr>
        <w:t>650 g/m2</w:t>
      </w:r>
    </w:p>
    <w:p w14:paraId="4137BF88" w14:textId="77777777" w:rsidR="006C0694" w:rsidRPr="00E650AD" w:rsidRDefault="006C0694" w:rsidP="006C0694">
      <w:pPr>
        <w:pStyle w:val="NormalnyWeb"/>
        <w:numPr>
          <w:ilvl w:val="0"/>
          <w:numId w:val="164"/>
        </w:numPr>
        <w:tabs>
          <w:tab w:val="left" w:pos="851"/>
        </w:tabs>
        <w:jc w:val="both"/>
        <w:rPr>
          <w:rFonts w:ascii="Montserrat" w:hAnsi="Montserrat"/>
        </w:rPr>
      </w:pPr>
      <w:r w:rsidRPr="00E650AD">
        <w:rPr>
          <w:rFonts w:ascii="Montserrat" w:hAnsi="Montserrat"/>
        </w:rPr>
        <w:t>kolorystyka tapicerki do uzgodnienia na podstawie wzorników oferowanych przez Producenta.</w:t>
      </w:r>
    </w:p>
    <w:p w14:paraId="12BB9B07" w14:textId="77777777" w:rsidR="006C0694" w:rsidRPr="00ED2E38" w:rsidRDefault="006C0694" w:rsidP="006C0694">
      <w:pPr>
        <w:pStyle w:val="NormalnyWeb"/>
        <w:tabs>
          <w:tab w:val="left" w:pos="851"/>
        </w:tabs>
        <w:ind w:left="851"/>
        <w:jc w:val="both"/>
        <w:rPr>
          <w:rFonts w:ascii="Montserrat" w:hAnsi="Montserrat"/>
        </w:rPr>
      </w:pPr>
    </w:p>
    <w:p w14:paraId="42370E1F" w14:textId="77777777" w:rsidR="006C0694" w:rsidRPr="00F6289A" w:rsidRDefault="006C0694" w:rsidP="006C0694">
      <w:pPr>
        <w:pStyle w:val="Akapitzlist"/>
        <w:numPr>
          <w:ilvl w:val="0"/>
          <w:numId w:val="165"/>
        </w:numPr>
        <w:contextualSpacing w:val="0"/>
      </w:pPr>
      <w:r w:rsidRPr="00ED2E38">
        <w:rPr>
          <w:rFonts w:ascii="Montserrat" w:hAnsi="Montserrat"/>
        </w:rPr>
        <w:t>s</w:t>
      </w:r>
      <w:r w:rsidRPr="00ED2E38">
        <w:rPr>
          <w:rFonts w:ascii="Montserrat" w:hAnsi="Montserrat"/>
          <w:bCs/>
        </w:rPr>
        <w:t>ugerowany kształt:</w:t>
      </w:r>
    </w:p>
    <w:p w14:paraId="5525860A" w14:textId="77777777" w:rsidR="006C0694" w:rsidRPr="00DC29A0" w:rsidRDefault="006C0694" w:rsidP="006C0694">
      <w:pPr>
        <w:pStyle w:val="NormalnyWeb"/>
        <w:tabs>
          <w:tab w:val="left" w:pos="851"/>
        </w:tabs>
        <w:ind w:left="1080"/>
        <w:rPr>
          <w:rFonts w:ascii="Montserrat" w:hAnsi="Montserrat"/>
          <w:sz w:val="22"/>
          <w:szCs w:val="22"/>
        </w:rPr>
      </w:pPr>
      <w:r w:rsidRPr="00DC29A0">
        <w:rPr>
          <w:rFonts w:ascii="Montserrat" w:hAnsi="Montserrat"/>
          <w:bCs/>
          <w:sz w:val="22"/>
          <w:szCs w:val="22"/>
        </w:rPr>
        <w:br/>
      </w:r>
      <w:r>
        <w:rPr>
          <w:b/>
          <w:bCs/>
          <w:noProof/>
          <w:sz w:val="32"/>
          <w:szCs w:val="32"/>
          <w:lang w:eastAsia="pl-PL"/>
        </w:rPr>
        <w:drawing>
          <wp:inline distT="0" distB="0" distL="0" distR="0" wp14:anchorId="75ACBBB2" wp14:editId="7EA98011">
            <wp:extent cx="2051436" cy="1367623"/>
            <wp:effectExtent l="0" t="0" r="6350" b="4445"/>
            <wp:docPr id="2093463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463472" name="Obraz 2093463472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5927" cy="1370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4121D" w14:textId="77777777" w:rsidR="006C0694" w:rsidRDefault="006C0694" w:rsidP="006C0694">
      <w:pPr>
        <w:pStyle w:val="Stopka"/>
        <w:tabs>
          <w:tab w:val="left" w:pos="426"/>
        </w:tabs>
        <w:spacing w:after="100" w:afterAutospacing="1"/>
        <w:ind w:left="360"/>
        <w:jc w:val="both"/>
        <w:rPr>
          <w:rFonts w:ascii="Montserrat" w:hAnsi="Montserrat"/>
          <w:bCs/>
          <w:caps/>
          <w:sz w:val="22"/>
          <w:szCs w:val="22"/>
        </w:rPr>
      </w:pPr>
    </w:p>
    <w:p w14:paraId="1A87AC44" w14:textId="77777777" w:rsidR="006C0694" w:rsidRPr="00F6289A" w:rsidRDefault="006C0694" w:rsidP="006C0694">
      <w:pPr>
        <w:pStyle w:val="Stopka"/>
        <w:tabs>
          <w:tab w:val="left" w:pos="567"/>
        </w:tabs>
        <w:jc w:val="both"/>
        <w:rPr>
          <w:rFonts w:ascii="Montserrat" w:hAnsi="Montserrat"/>
          <w:b/>
          <w:bCs/>
        </w:rPr>
      </w:pPr>
      <w:r w:rsidRPr="00F6289A">
        <w:rPr>
          <w:rFonts w:ascii="Montserrat" w:hAnsi="Montserrat"/>
          <w:b/>
          <w:bCs/>
        </w:rPr>
        <w:t>9.</w:t>
      </w:r>
      <w:r>
        <w:rPr>
          <w:rFonts w:ascii="Montserrat" w:hAnsi="Montserrat"/>
          <w:b/>
          <w:bCs/>
        </w:rPr>
        <w:t xml:space="preserve"> </w:t>
      </w:r>
      <w:r w:rsidRPr="00F6289A">
        <w:rPr>
          <w:rFonts w:ascii="Montserrat" w:hAnsi="Montserrat"/>
          <w:b/>
          <w:bCs/>
        </w:rPr>
        <w:t xml:space="preserve">Szezlong </w:t>
      </w:r>
      <w:r w:rsidRPr="00F6289A">
        <w:rPr>
          <w:rFonts w:ascii="Montserrat" w:hAnsi="Montserrat"/>
          <w:b/>
          <w:bCs/>
          <w:caps/>
        </w:rPr>
        <w:t>–</w:t>
      </w:r>
      <w:r w:rsidRPr="00F6289A">
        <w:rPr>
          <w:rFonts w:ascii="Montserrat" w:hAnsi="Montserrat"/>
          <w:b/>
          <w:bCs/>
        </w:rPr>
        <w:t xml:space="preserve"> wymagania:</w:t>
      </w:r>
    </w:p>
    <w:p w14:paraId="61E87C5A" w14:textId="77777777" w:rsidR="006C0694" w:rsidRPr="00F6289A" w:rsidRDefault="006C0694" w:rsidP="006C0694">
      <w:pPr>
        <w:pStyle w:val="Stopka"/>
        <w:tabs>
          <w:tab w:val="left" w:pos="567"/>
        </w:tabs>
        <w:jc w:val="both"/>
        <w:rPr>
          <w:rFonts w:ascii="Montserrat" w:hAnsi="Montserrat"/>
          <w:bCs/>
          <w:caps/>
        </w:rPr>
      </w:pPr>
    </w:p>
    <w:p w14:paraId="2EF765C2" w14:textId="77777777" w:rsidR="006C0694" w:rsidRPr="00A60471" w:rsidRDefault="006C0694" w:rsidP="006C0694">
      <w:pPr>
        <w:pStyle w:val="Akapitzlist"/>
        <w:numPr>
          <w:ilvl w:val="0"/>
          <w:numId w:val="166"/>
        </w:numPr>
        <w:ind w:hanging="294"/>
        <w:contextualSpacing w:val="0"/>
        <w:rPr>
          <w:rFonts w:ascii="Montserrat" w:hAnsi="Montserrat"/>
          <w:bCs/>
          <w:caps/>
        </w:rPr>
      </w:pPr>
      <w:r w:rsidRPr="00A60471">
        <w:rPr>
          <w:rFonts w:ascii="Montserrat" w:hAnsi="Montserrat"/>
          <w:bCs/>
        </w:rPr>
        <w:t>wymiary całkowite</w:t>
      </w:r>
      <w:r w:rsidRPr="00A60471">
        <w:rPr>
          <w:rFonts w:ascii="Montserrat" w:hAnsi="Montserrat"/>
          <w:bCs/>
          <w:caps/>
        </w:rPr>
        <w:t xml:space="preserve">: </w:t>
      </w:r>
      <w:r w:rsidRPr="00A60471">
        <w:rPr>
          <w:rFonts w:ascii="Montserrat" w:hAnsi="Montserrat"/>
          <w:bCs/>
          <w:caps/>
        </w:rPr>
        <w:br/>
      </w:r>
      <w:r w:rsidRPr="00A60471">
        <w:rPr>
          <w:rFonts w:ascii="Montserrat" w:hAnsi="Montserrat" w:cs="Arial"/>
          <w:color w:val="000000"/>
          <w:lang w:eastAsia="pl-PL"/>
        </w:rPr>
        <w:t>szerokość: 60-70 cm, wysokość: 85 cm, wysokość siedziska 43 cm, głębokość siedziska 45 cm,</w:t>
      </w:r>
      <w:r w:rsidRPr="00A60471">
        <w:rPr>
          <w:b/>
          <w:bCs/>
        </w:rPr>
        <w:t xml:space="preserve"> </w:t>
      </w:r>
    </w:p>
    <w:p w14:paraId="64078DE1" w14:textId="77777777" w:rsidR="006C0694" w:rsidRPr="00A60471" w:rsidRDefault="006C0694" w:rsidP="006C0694">
      <w:pPr>
        <w:pStyle w:val="Akapitzlist"/>
        <w:numPr>
          <w:ilvl w:val="0"/>
          <w:numId w:val="166"/>
        </w:numPr>
        <w:suppressAutoHyphens w:val="0"/>
        <w:contextualSpacing w:val="0"/>
        <w:rPr>
          <w:rFonts w:ascii="Montserrat" w:hAnsi="Montserrat"/>
          <w:bCs/>
          <w:caps/>
        </w:rPr>
      </w:pPr>
      <w:r w:rsidRPr="00A60471">
        <w:rPr>
          <w:rFonts w:ascii="Montserrat" w:hAnsi="Montserrat"/>
        </w:rPr>
        <w:t>ilość: 6 sztuki,</w:t>
      </w:r>
    </w:p>
    <w:p w14:paraId="10DAD8BE" w14:textId="77777777" w:rsidR="006C0694" w:rsidRPr="00A60471" w:rsidRDefault="006C0694" w:rsidP="006C0694">
      <w:pPr>
        <w:pStyle w:val="Akapitzlist"/>
        <w:numPr>
          <w:ilvl w:val="0"/>
          <w:numId w:val="166"/>
        </w:numPr>
        <w:tabs>
          <w:tab w:val="left" w:pos="426"/>
        </w:tabs>
        <w:contextualSpacing w:val="0"/>
        <w:jc w:val="both"/>
        <w:rPr>
          <w:rFonts w:ascii="Montserrat" w:hAnsi="Montserrat"/>
        </w:rPr>
      </w:pPr>
      <w:r w:rsidRPr="00A60471">
        <w:rPr>
          <w:rFonts w:ascii="Montserrat" w:hAnsi="Montserrat"/>
        </w:rPr>
        <w:t xml:space="preserve">miejsce ustawienia/montażu: </w:t>
      </w:r>
    </w:p>
    <w:p w14:paraId="36B9A8FF" w14:textId="77777777" w:rsidR="006C0694" w:rsidRPr="00F6289A" w:rsidRDefault="006C0694" w:rsidP="006C0694">
      <w:pPr>
        <w:pStyle w:val="Akapitzlist"/>
        <w:tabs>
          <w:tab w:val="left" w:pos="851"/>
        </w:tabs>
        <w:ind w:left="1080"/>
        <w:jc w:val="both"/>
        <w:rPr>
          <w:rFonts w:ascii="Montserrat" w:hAnsi="Montserrat"/>
        </w:rPr>
      </w:pPr>
    </w:p>
    <w:tbl>
      <w:tblPr>
        <w:tblpPr w:leftFromText="141" w:rightFromText="141" w:vertAnchor="text" w:horzAnchor="margin" w:tblpXSpec="center" w:tblpY="1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48"/>
        <w:gridCol w:w="3230"/>
        <w:gridCol w:w="2126"/>
      </w:tblGrid>
      <w:tr w:rsidR="006C0694" w:rsidRPr="00F6289A" w14:paraId="22FEEDE5" w14:textId="77777777" w:rsidTr="00A87ED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0C6A" w14:textId="77777777" w:rsidR="006C0694" w:rsidRPr="00F6289A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6289A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06D0" w14:textId="77777777" w:rsidR="006C0694" w:rsidRPr="00F6289A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6289A">
              <w:rPr>
                <w:rFonts w:ascii="Montserrat" w:hAnsi="Montserrat"/>
                <w:b/>
              </w:rPr>
              <w:t>miejsce ustawienia / montażu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3E44" w14:textId="77777777" w:rsidR="006C0694" w:rsidRPr="00F6289A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6289A">
              <w:rPr>
                <w:rFonts w:ascii="Montserrat" w:hAnsi="Montserrat"/>
                <w:b/>
              </w:rPr>
              <w:t>nr pomieszczenia, nazwa kondygnacji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9556" w14:textId="77777777" w:rsidR="006C0694" w:rsidRPr="00F6289A" w:rsidRDefault="006C0694" w:rsidP="00A87ED0">
            <w:pPr>
              <w:jc w:val="center"/>
              <w:rPr>
                <w:rFonts w:ascii="Montserrat" w:hAnsi="Montserrat"/>
                <w:b/>
              </w:rPr>
            </w:pPr>
            <w:r w:rsidRPr="00F6289A">
              <w:rPr>
                <w:rFonts w:ascii="Montserrat" w:hAnsi="Montserrat"/>
                <w:b/>
              </w:rPr>
              <w:t>liczba sztuk</w:t>
            </w:r>
          </w:p>
        </w:tc>
      </w:tr>
      <w:tr w:rsidR="006C0694" w:rsidRPr="00F6289A" w14:paraId="61F8FF93" w14:textId="77777777" w:rsidTr="00A87ED0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2204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1.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B34A" w14:textId="77777777" w:rsidR="006C0694" w:rsidRPr="00F6289A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 xml:space="preserve">poczekalnia 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14CB" w14:textId="77777777" w:rsidR="006C0694" w:rsidRPr="00F6289A" w:rsidRDefault="006C0694" w:rsidP="00A87ED0">
            <w:pPr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 xml:space="preserve">parter, </w:t>
            </w:r>
            <w:r>
              <w:rPr>
                <w:rFonts w:ascii="Montserrat" w:hAnsi="Montserrat"/>
              </w:rPr>
              <w:t>Izba Przyjęć,</w:t>
            </w:r>
            <w:r w:rsidRPr="00F6289A">
              <w:rPr>
                <w:rFonts w:ascii="Montserrat" w:hAnsi="Montserrat"/>
              </w:rPr>
              <w:t xml:space="preserve"> </w:t>
            </w:r>
            <w:r w:rsidRPr="00F6289A">
              <w:rPr>
                <w:rFonts w:ascii="Montserrat" w:hAnsi="Montserrat"/>
              </w:rPr>
              <w:br/>
              <w:t>Oddział Onkologii Klinicznej budynek nr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93C6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 xml:space="preserve">3 szt. </w:t>
            </w:r>
          </w:p>
        </w:tc>
      </w:tr>
      <w:tr w:rsidR="006C0694" w:rsidRPr="00F6289A" w14:paraId="3A002411" w14:textId="77777777" w:rsidTr="00A87ED0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92EE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2.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76D9" w14:textId="77777777" w:rsidR="006C0694" w:rsidRPr="00F6289A" w:rsidRDefault="006C0694" w:rsidP="00A87ED0">
            <w:pPr>
              <w:spacing w:line="276" w:lineRule="auto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 xml:space="preserve">poczekalnia 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3A20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I piętro,</w:t>
            </w:r>
            <w:r>
              <w:rPr>
                <w:rFonts w:ascii="Montserrat" w:hAnsi="Montserrat"/>
              </w:rPr>
              <w:t xml:space="preserve"> </w:t>
            </w:r>
            <w:r w:rsidRPr="00F6289A">
              <w:rPr>
                <w:rFonts w:ascii="Montserrat" w:hAnsi="Montserrat"/>
              </w:rPr>
              <w:t xml:space="preserve">Oddział </w:t>
            </w:r>
          </w:p>
          <w:p w14:paraId="3D3CA88E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 w:rsidRPr="00F6289A">
              <w:rPr>
                <w:rFonts w:ascii="Montserrat" w:hAnsi="Montserrat"/>
              </w:rPr>
              <w:t>Onkologii Klinicznej</w:t>
            </w:r>
            <w:r>
              <w:rPr>
                <w:rFonts w:ascii="Montserrat" w:hAnsi="Montserrat"/>
              </w:rPr>
              <w:br/>
            </w:r>
            <w:r w:rsidRPr="00F6289A">
              <w:rPr>
                <w:rFonts w:ascii="Montserrat" w:hAnsi="Montserrat"/>
              </w:rPr>
              <w:t xml:space="preserve"> budynek nr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1BA3" w14:textId="77777777" w:rsidR="006C0694" w:rsidRPr="00F6289A" w:rsidRDefault="006C0694" w:rsidP="00A87ED0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 szt.</w:t>
            </w:r>
          </w:p>
        </w:tc>
      </w:tr>
    </w:tbl>
    <w:p w14:paraId="32747093" w14:textId="77777777" w:rsidR="006C0694" w:rsidRPr="006D1CBB" w:rsidRDefault="006C0694" w:rsidP="006C0694">
      <w:pPr>
        <w:pStyle w:val="Stopka"/>
        <w:numPr>
          <w:ilvl w:val="2"/>
          <w:numId w:val="167"/>
        </w:numPr>
        <w:tabs>
          <w:tab w:val="left" w:pos="426"/>
        </w:tabs>
        <w:ind w:left="709" w:hanging="283"/>
        <w:jc w:val="both"/>
        <w:rPr>
          <w:rFonts w:ascii="Montserrat" w:hAnsi="Montserrat"/>
          <w:bCs/>
        </w:rPr>
      </w:pPr>
      <w:r w:rsidRPr="006D1CBB">
        <w:rPr>
          <w:rFonts w:ascii="Montserrat" w:hAnsi="Montserrat"/>
          <w:bCs/>
        </w:rPr>
        <w:t>opis elementów:</w:t>
      </w:r>
    </w:p>
    <w:p w14:paraId="380F8D6C" w14:textId="77777777" w:rsidR="006C0694" w:rsidRPr="00F6289A" w:rsidRDefault="006C0694" w:rsidP="006C0694">
      <w:pPr>
        <w:pStyle w:val="Stopka"/>
        <w:tabs>
          <w:tab w:val="left" w:pos="426"/>
        </w:tabs>
        <w:ind w:left="720"/>
        <w:jc w:val="both"/>
        <w:rPr>
          <w:rFonts w:ascii="Montserrat" w:hAnsi="Montserrat"/>
          <w:b/>
        </w:rPr>
      </w:pPr>
    </w:p>
    <w:p w14:paraId="47B12FCA" w14:textId="77777777" w:rsidR="006C0694" w:rsidRPr="00571489" w:rsidRDefault="006C0694" w:rsidP="006C0694">
      <w:pPr>
        <w:pStyle w:val="Akapitzlist"/>
        <w:numPr>
          <w:ilvl w:val="0"/>
          <w:numId w:val="168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 xml:space="preserve">konstrukcja wewnętrzna wykonana z </w:t>
      </w:r>
      <w:r w:rsidRPr="00571489">
        <w:rPr>
          <w:rFonts w:ascii="Montserrat" w:hAnsi="Montserrat"/>
          <w:bCs/>
        </w:rPr>
        <w:t>litego drewna, sklejki lub stali</w:t>
      </w:r>
      <w:r w:rsidRPr="00571489">
        <w:rPr>
          <w:rFonts w:ascii="Montserrat" w:hAnsi="Montserrat"/>
        </w:rPr>
        <w:t xml:space="preserve"> zapewniającej odpowiednią sztywność i trwałość;</w:t>
      </w:r>
    </w:p>
    <w:p w14:paraId="73834420" w14:textId="77777777" w:rsidR="006C0694" w:rsidRPr="00571489" w:rsidRDefault="006C0694" w:rsidP="006C0694">
      <w:pPr>
        <w:pStyle w:val="Akapitzlist"/>
        <w:numPr>
          <w:ilvl w:val="0"/>
          <w:numId w:val="168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 xml:space="preserve">konstrukcja oparta na metalowej podstawie wykonanej z profilu stalowego </w:t>
      </w:r>
      <w:r>
        <w:rPr>
          <w:rFonts w:ascii="Montserrat" w:hAnsi="Montserrat"/>
        </w:rPr>
        <w:br/>
      </w:r>
      <w:r w:rsidRPr="00571489">
        <w:rPr>
          <w:rFonts w:ascii="Montserrat" w:hAnsi="Montserrat"/>
        </w:rPr>
        <w:t>o wymiarach ok.  50*50 mm malowana proszkowo (kolor do wyboru przez Zamawiającego);</w:t>
      </w:r>
    </w:p>
    <w:p w14:paraId="0DD98779" w14:textId="77777777" w:rsidR="006C0694" w:rsidRPr="00571489" w:rsidRDefault="006C0694" w:rsidP="006C0694">
      <w:pPr>
        <w:pStyle w:val="Akapitzlist"/>
        <w:numPr>
          <w:ilvl w:val="0"/>
          <w:numId w:val="168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>elementy konstrukcyjne zabezpieczone przed odkształceniem;</w:t>
      </w:r>
    </w:p>
    <w:p w14:paraId="6D2EEC92" w14:textId="77777777" w:rsidR="006C0694" w:rsidRPr="00571489" w:rsidRDefault="006C0694" w:rsidP="006C0694">
      <w:pPr>
        <w:pStyle w:val="Akapitzlist"/>
        <w:numPr>
          <w:ilvl w:val="0"/>
          <w:numId w:val="168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>stabilna podstawa zapewniająca bezpieczeństwo użytkowania;</w:t>
      </w:r>
    </w:p>
    <w:p w14:paraId="3C367F0C" w14:textId="77777777" w:rsidR="006C0694" w:rsidRPr="00571489" w:rsidRDefault="006C0694" w:rsidP="006C0694">
      <w:pPr>
        <w:pStyle w:val="Akapitzlist"/>
        <w:numPr>
          <w:ilvl w:val="0"/>
          <w:numId w:val="168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  <w:bCs/>
        </w:rPr>
        <w:t>elementy tapicerowane</w:t>
      </w:r>
      <w:r w:rsidRPr="00571489">
        <w:rPr>
          <w:rFonts w:ascii="Montserrat" w:hAnsi="Montserrat"/>
        </w:rPr>
        <w:t>, szezlong składa się z następujących elementów:</w:t>
      </w:r>
    </w:p>
    <w:p w14:paraId="11B4B951" w14:textId="77777777" w:rsidR="006C0694" w:rsidRPr="00571489" w:rsidRDefault="006C0694" w:rsidP="006C0694">
      <w:pPr>
        <w:pStyle w:val="Akapitzlist"/>
        <w:numPr>
          <w:ilvl w:val="0"/>
          <w:numId w:val="168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>siedzisko w całości tapicerowane;</w:t>
      </w:r>
    </w:p>
    <w:p w14:paraId="5D36169D" w14:textId="77777777" w:rsidR="006C0694" w:rsidRPr="00571489" w:rsidRDefault="006C0694" w:rsidP="006C0694">
      <w:pPr>
        <w:pStyle w:val="Akapitzlist"/>
        <w:numPr>
          <w:ilvl w:val="0"/>
          <w:numId w:val="168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>oparcie z boku ławeczki (prawa lub lewa strona do ustalenia z Zamawiającym);</w:t>
      </w:r>
    </w:p>
    <w:p w14:paraId="7F0E7C18" w14:textId="77777777" w:rsidR="006C0694" w:rsidRPr="00571489" w:rsidRDefault="006C0694" w:rsidP="006C0694">
      <w:pPr>
        <w:pStyle w:val="Akapitzlist"/>
        <w:numPr>
          <w:ilvl w:val="0"/>
          <w:numId w:val="168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>dodatkowo poduszka w kształcie walca;</w:t>
      </w:r>
    </w:p>
    <w:p w14:paraId="69BB969C" w14:textId="77777777" w:rsidR="006C0694" w:rsidRPr="00571489" w:rsidRDefault="006C0694" w:rsidP="006C0694">
      <w:pPr>
        <w:pStyle w:val="Akapitzlist"/>
        <w:numPr>
          <w:ilvl w:val="0"/>
          <w:numId w:val="169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  <w:bCs/>
        </w:rPr>
        <w:t>wypełnienie</w:t>
      </w:r>
      <w:r w:rsidRPr="00571489">
        <w:rPr>
          <w:rFonts w:ascii="Montserrat" w:hAnsi="Montserrat"/>
        </w:rPr>
        <w:t xml:space="preserve"> </w:t>
      </w:r>
      <w:r w:rsidRPr="00571489">
        <w:rPr>
          <w:rFonts w:ascii="Montserrat" w:hAnsi="Montserrat"/>
          <w:bCs/>
        </w:rPr>
        <w:t>pianka poliuretanowa o wysokiej gęstości</w:t>
      </w:r>
      <w:r w:rsidRPr="00571489">
        <w:rPr>
          <w:rFonts w:ascii="Montserrat" w:hAnsi="Montserrat"/>
        </w:rPr>
        <w:t xml:space="preserve">, odporna na odkształcenia przy intensywnym użytkowaniu, parametry pianki: gęstość min. </w:t>
      </w:r>
      <w:r w:rsidRPr="00571489">
        <w:rPr>
          <w:rFonts w:ascii="Montserrat" w:hAnsi="Montserrat"/>
          <w:bCs/>
        </w:rPr>
        <w:t>30–35 kg/m³</w:t>
      </w:r>
      <w:r w:rsidRPr="00571489">
        <w:rPr>
          <w:rFonts w:ascii="Montserrat" w:hAnsi="Montserrat"/>
        </w:rPr>
        <w:t>, twardość dobrana do mebli użytkowych (komfort siedzenia);</w:t>
      </w:r>
    </w:p>
    <w:p w14:paraId="5C8DBC1B" w14:textId="77777777" w:rsidR="006C0694" w:rsidRPr="00571489" w:rsidRDefault="006C0694" w:rsidP="006C0694">
      <w:pPr>
        <w:pStyle w:val="Akapitzlist"/>
        <w:numPr>
          <w:ilvl w:val="0"/>
          <w:numId w:val="169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  <w:bCs/>
        </w:rPr>
        <w:lastRenderedPageBreak/>
        <w:t>Tkanina tapicerska</w:t>
      </w:r>
      <w:r w:rsidRPr="00571489">
        <w:rPr>
          <w:rFonts w:ascii="Montserrat" w:hAnsi="Montserrat"/>
        </w:rPr>
        <w:t xml:space="preserve"> powinna być wykonana z materiału przeznaczonego do zastosowań medycznych, materiał musi spełniać następujące parametry: </w:t>
      </w:r>
      <w:r w:rsidRPr="00571489">
        <w:rPr>
          <w:rFonts w:ascii="Montserrat" w:hAnsi="Montserrat"/>
          <w:bCs/>
        </w:rPr>
        <w:t>rodzaj:</w:t>
      </w:r>
      <w:r w:rsidRPr="00571489">
        <w:rPr>
          <w:rFonts w:ascii="Montserrat" w:hAnsi="Montserrat"/>
        </w:rPr>
        <w:t xml:space="preserve"> winyl medyczny / skaj medyczny, </w:t>
      </w:r>
      <w:r w:rsidRPr="00571489">
        <w:rPr>
          <w:rFonts w:ascii="Montserrat" w:hAnsi="Montserrat"/>
          <w:bCs/>
        </w:rPr>
        <w:t>gramatura:</w:t>
      </w:r>
      <w:r w:rsidRPr="00571489">
        <w:rPr>
          <w:rFonts w:ascii="Montserrat" w:hAnsi="Montserrat"/>
        </w:rPr>
        <w:t xml:space="preserve"> min. </w:t>
      </w:r>
      <w:r w:rsidRPr="00571489">
        <w:rPr>
          <w:rFonts w:ascii="Montserrat" w:hAnsi="Montserrat"/>
          <w:bCs/>
        </w:rPr>
        <w:t>650 /m²</w:t>
      </w:r>
      <w:r w:rsidRPr="00571489">
        <w:rPr>
          <w:rFonts w:ascii="Montserrat" w:hAnsi="Montserrat"/>
        </w:rPr>
        <w:t>;</w:t>
      </w:r>
    </w:p>
    <w:p w14:paraId="4476450E" w14:textId="77777777" w:rsidR="006C0694" w:rsidRPr="00571489" w:rsidRDefault="006C0694" w:rsidP="006C0694">
      <w:pPr>
        <w:pStyle w:val="Akapitzlist"/>
        <w:numPr>
          <w:ilvl w:val="0"/>
          <w:numId w:val="169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>tapicerka z tkaniny o wysokiej odporności na ścieranie (</w:t>
      </w:r>
      <w:r w:rsidRPr="00571489">
        <w:rPr>
          <w:rFonts w:ascii="Montserrat" w:hAnsi="Montserrat"/>
          <w:bCs/>
        </w:rPr>
        <w:t xml:space="preserve">300 000 cykli </w:t>
      </w:r>
      <w:proofErr w:type="spellStart"/>
      <w:r w:rsidRPr="00571489">
        <w:rPr>
          <w:rFonts w:ascii="Montserrat" w:hAnsi="Montserrat"/>
          <w:bCs/>
        </w:rPr>
        <w:t>Martindale</w:t>
      </w:r>
      <w:proofErr w:type="spellEnd"/>
      <w:r w:rsidRPr="00571489">
        <w:rPr>
          <w:rFonts w:ascii="Montserrat" w:hAnsi="Montserrat"/>
          <w:bCs/>
        </w:rPr>
        <w:t xml:space="preserve"> </w:t>
      </w:r>
      <w:r w:rsidRPr="00571489">
        <w:rPr>
          <w:rFonts w:ascii="Montserrat" w:hAnsi="Montserrat"/>
        </w:rPr>
        <w:t>lub równoważne);</w:t>
      </w:r>
    </w:p>
    <w:p w14:paraId="0843FD7C" w14:textId="77777777" w:rsidR="006C0694" w:rsidRPr="00571489" w:rsidRDefault="006C0694" w:rsidP="006C0694">
      <w:pPr>
        <w:pStyle w:val="Akapitzlist"/>
        <w:numPr>
          <w:ilvl w:val="0"/>
          <w:numId w:val="169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 xml:space="preserve">skład: warstwa wierzchnia: 100% PERMABLOK3® (winyl/uretan), podkład: 100% Hi-Loft2TM poliester, o gramaturze minimum </w:t>
      </w:r>
      <w:r w:rsidRPr="00571489">
        <w:rPr>
          <w:rFonts w:ascii="Montserrat" w:hAnsi="Montserrat"/>
          <w:bCs/>
        </w:rPr>
        <w:t>650 g/m2</w:t>
      </w:r>
      <w:r w:rsidRPr="00571489">
        <w:rPr>
          <w:rFonts w:ascii="Montserrat" w:hAnsi="Montserrat"/>
        </w:rPr>
        <w:t xml:space="preserve">, </w:t>
      </w:r>
      <w:r w:rsidRPr="00571489">
        <w:rPr>
          <w:rFonts w:ascii="Montserrat" w:hAnsi="Montserrat"/>
          <w:bCs/>
        </w:rPr>
        <w:t>właściwości:</w:t>
      </w:r>
      <w:r w:rsidRPr="00571489">
        <w:rPr>
          <w:rFonts w:ascii="Montserrat" w:hAnsi="Montserrat"/>
        </w:rPr>
        <w:t xml:space="preserve"> powłoka antybakteryjna, powłoka antygrzybiczna, odporność na plamy, łatwość czyszczenia, </w:t>
      </w:r>
      <w:r w:rsidRPr="00571489">
        <w:rPr>
          <w:rFonts w:ascii="Montserrat" w:hAnsi="Montserrat"/>
          <w:bCs/>
        </w:rPr>
        <w:t>certyfikaty i normy (lub równoważne):</w:t>
      </w:r>
      <w:r w:rsidRPr="00571489">
        <w:rPr>
          <w:rFonts w:ascii="Montserrat" w:hAnsi="Montserrat"/>
        </w:rPr>
        <w:t xml:space="preserve"> EN 1021-1/EN 1021-2 – odporność na zapalenie;</w:t>
      </w:r>
    </w:p>
    <w:p w14:paraId="336037E5" w14:textId="77777777" w:rsidR="006C0694" w:rsidRPr="008A00A7" w:rsidRDefault="006C0694" w:rsidP="006C0694">
      <w:pPr>
        <w:pStyle w:val="Akapitzlist"/>
        <w:numPr>
          <w:ilvl w:val="0"/>
          <w:numId w:val="169"/>
        </w:numPr>
        <w:suppressAutoHyphens w:val="0"/>
        <w:spacing w:after="160" w:line="278" w:lineRule="auto"/>
        <w:contextualSpacing w:val="0"/>
        <w:jc w:val="both"/>
        <w:rPr>
          <w:rFonts w:ascii="Montserrat" w:hAnsi="Montserrat"/>
        </w:rPr>
      </w:pPr>
      <w:r w:rsidRPr="00571489">
        <w:rPr>
          <w:rFonts w:ascii="Montserrat" w:hAnsi="Montserrat"/>
        </w:rPr>
        <w:t>kolorystyka tapicerki do uzgodnienia na podstawie wzorników oferowanych przez Producenta.</w:t>
      </w:r>
    </w:p>
    <w:p w14:paraId="0D4D085D" w14:textId="77777777" w:rsidR="006C0694" w:rsidRPr="00571489" w:rsidRDefault="006C0694" w:rsidP="006C0694">
      <w:pPr>
        <w:pStyle w:val="NormalnyWeb"/>
        <w:numPr>
          <w:ilvl w:val="1"/>
          <w:numId w:val="167"/>
        </w:numPr>
        <w:tabs>
          <w:tab w:val="left" w:pos="709"/>
          <w:tab w:val="left" w:pos="1134"/>
        </w:tabs>
        <w:ind w:hanging="1014"/>
        <w:rPr>
          <w:rFonts w:ascii="Montserrat" w:hAnsi="Montserrat"/>
        </w:rPr>
      </w:pPr>
      <w:r w:rsidRPr="00F6289A">
        <w:rPr>
          <w:rFonts w:ascii="Montserrat" w:hAnsi="Montserrat"/>
          <w:bCs/>
        </w:rPr>
        <w:t>sugerowany kształt:</w:t>
      </w:r>
    </w:p>
    <w:p w14:paraId="5F4685CA" w14:textId="77777777" w:rsidR="006C0694" w:rsidRPr="000B183B" w:rsidRDefault="006C0694" w:rsidP="006C0694">
      <w:pPr>
        <w:suppressAutoHyphens w:val="0"/>
        <w:spacing w:before="100" w:beforeAutospacing="1" w:after="100" w:afterAutospacing="1"/>
        <w:rPr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 wp14:anchorId="47A2F54D" wp14:editId="51A95ED1">
            <wp:extent cx="2584174" cy="1723275"/>
            <wp:effectExtent l="0" t="0" r="6985" b="0"/>
            <wp:docPr id="15" name="Obraz 15" descr="C:\Users\apniewska\Desktop\pobier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pniewska\Desktop\pobierz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260" cy="173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78474" w14:textId="77777777" w:rsidR="006C0694" w:rsidRDefault="006C0694" w:rsidP="006C0694">
      <w:pPr>
        <w:autoSpaceDE w:val="0"/>
        <w:rPr>
          <w:rFonts w:ascii="Montserrat" w:hAnsi="Montserrat"/>
          <w:i/>
          <w:iCs/>
          <w:color w:val="009999"/>
          <w:lang w:eastAsia="zh-CN"/>
        </w:rPr>
      </w:pPr>
    </w:p>
    <w:p w14:paraId="7CF12975" w14:textId="77777777" w:rsidR="006C0694" w:rsidRPr="00BB5E5D" w:rsidRDefault="006C0694" w:rsidP="006C0694">
      <w:pPr>
        <w:autoSpaceDE w:val="0"/>
        <w:rPr>
          <w:rFonts w:ascii="Montserrat" w:hAnsi="Montserrat"/>
          <w:i/>
          <w:iCs/>
          <w:color w:val="009999"/>
          <w:lang w:eastAsia="zh-CN"/>
        </w:rPr>
      </w:pPr>
    </w:p>
    <w:p w14:paraId="4AD06D1B" w14:textId="77777777" w:rsidR="006C0694" w:rsidRPr="00BB5E5D" w:rsidRDefault="006C0694" w:rsidP="006C0694">
      <w:pPr>
        <w:autoSpaceDE w:val="0"/>
        <w:rPr>
          <w:rFonts w:ascii="Montserrat" w:hAnsi="Montserrat"/>
          <w:i/>
          <w:iCs/>
          <w:color w:val="009999"/>
          <w:lang w:eastAsia="zh-CN"/>
        </w:rPr>
      </w:pP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4175"/>
        <w:gridCol w:w="4472"/>
      </w:tblGrid>
      <w:tr w:rsidR="006C0694" w:rsidRPr="00BB5E5D" w14:paraId="5E07B067" w14:textId="77777777" w:rsidTr="00A87ED0">
        <w:trPr>
          <w:trHeight w:val="80"/>
          <w:jc w:val="center"/>
        </w:trPr>
        <w:tc>
          <w:tcPr>
            <w:tcW w:w="4175" w:type="dxa"/>
            <w:vAlign w:val="bottom"/>
          </w:tcPr>
          <w:p w14:paraId="38F68B89" w14:textId="77777777" w:rsidR="006C0694" w:rsidRPr="00BB5E5D" w:rsidRDefault="006C0694" w:rsidP="00A87ED0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4472" w:type="dxa"/>
            <w:vAlign w:val="bottom"/>
          </w:tcPr>
          <w:p w14:paraId="6553E1BB" w14:textId="77777777" w:rsidR="006C0694" w:rsidRPr="00BB5E5D" w:rsidRDefault="006C0694" w:rsidP="00A87ED0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BB5E5D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BB5E5D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516E4C22" w14:textId="3012ACF2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Gothic"/>
    <w:charset w:val="02"/>
    <w:family w:val="auto"/>
    <w:pitch w:val="default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E)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ヒラギノ角ゴ Pro W3">
    <w:altName w:val="Times New Roman"/>
    <w:panose1 w:val="00000000000000000000"/>
    <w:charset w:val="80"/>
    <w:family w:val="roman"/>
    <w:notTrueType/>
    <w:pitch w:val="default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1C06A82"/>
    <w:lvl w:ilvl="0">
      <w:start w:val="1"/>
      <w:numFmt w:val="bullet"/>
      <w:pStyle w:val="Listapunktowana5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C72614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34C3A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BE8E0544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z w:val="22"/>
        <w:szCs w:val="22"/>
      </w:rPr>
    </w:lvl>
  </w:abstractNum>
  <w:abstractNum w:abstractNumId="4" w15:restartNumberingAfterBreak="0">
    <w:nsid w:val="0000000B"/>
    <w:multiLevelType w:val="multilevel"/>
    <w:tmpl w:val="66089E4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bCs/>
        <w:i w:val="0"/>
        <w:iCs w:val="0"/>
        <w:color w:val="000000" w:themeColor="text1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4F806D8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3"/>
    <w:multiLevelType w:val="multilevel"/>
    <w:tmpl w:val="00000013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9" w15:restartNumberingAfterBreak="0">
    <w:nsid w:val="00000014"/>
    <w:multiLevelType w:val="singleLevel"/>
    <w:tmpl w:val="00000014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i w:val="0"/>
        <w:strike w:val="0"/>
        <w:dstrike w:val="0"/>
        <w:color w:val="000000"/>
      </w:rPr>
    </w:lvl>
  </w:abstractNum>
  <w:abstractNum w:abstractNumId="10" w15:restartNumberingAfterBreak="0">
    <w:nsid w:val="00000015"/>
    <w:multiLevelType w:val="multilevel"/>
    <w:tmpl w:val="E17E1D00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11" w15:restartNumberingAfterBreak="0">
    <w:nsid w:val="00000017"/>
    <w:multiLevelType w:val="singleLevel"/>
    <w:tmpl w:val="5E8E0BDC"/>
    <w:lvl w:ilvl="0">
      <w:start w:val="2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hint="default"/>
        <w:b w:val="0"/>
        <w:color w:val="000000"/>
      </w:rPr>
    </w:lvl>
  </w:abstractNum>
  <w:abstractNum w:abstractNumId="12" w15:restartNumberingAfterBreak="0">
    <w:nsid w:val="0000001C"/>
    <w:multiLevelType w:val="multilevel"/>
    <w:tmpl w:val="5A503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0000047"/>
    <w:multiLevelType w:val="multilevel"/>
    <w:tmpl w:val="758E5866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ascii="Montserrat" w:eastAsia="Times New Roman" w:hAnsi="Montserrat" w:cs="Times New Roman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137FC9"/>
    <w:multiLevelType w:val="hybridMultilevel"/>
    <w:tmpl w:val="D1567D48"/>
    <w:name w:val="WW8Num36223222"/>
    <w:lvl w:ilvl="0" w:tplc="A80A0C34">
      <w:start w:val="1"/>
      <w:numFmt w:val="decimal"/>
      <w:lvlText w:val="%1)"/>
      <w:lvlJc w:val="left"/>
      <w:pPr>
        <w:ind w:left="21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70" w:hanging="360"/>
      </w:pPr>
    </w:lvl>
    <w:lvl w:ilvl="2" w:tplc="0415001B" w:tentative="1">
      <w:start w:val="1"/>
      <w:numFmt w:val="lowerRoman"/>
      <w:lvlText w:val="%3."/>
      <w:lvlJc w:val="right"/>
      <w:pPr>
        <w:ind w:left="3590" w:hanging="180"/>
      </w:pPr>
    </w:lvl>
    <w:lvl w:ilvl="3" w:tplc="0415000F" w:tentative="1">
      <w:start w:val="1"/>
      <w:numFmt w:val="decimal"/>
      <w:lvlText w:val="%4."/>
      <w:lvlJc w:val="left"/>
      <w:pPr>
        <w:ind w:left="4310" w:hanging="360"/>
      </w:pPr>
    </w:lvl>
    <w:lvl w:ilvl="4" w:tplc="04150019" w:tentative="1">
      <w:start w:val="1"/>
      <w:numFmt w:val="lowerLetter"/>
      <w:lvlText w:val="%5."/>
      <w:lvlJc w:val="left"/>
      <w:pPr>
        <w:ind w:left="5030" w:hanging="360"/>
      </w:pPr>
    </w:lvl>
    <w:lvl w:ilvl="5" w:tplc="0415001B" w:tentative="1">
      <w:start w:val="1"/>
      <w:numFmt w:val="lowerRoman"/>
      <w:lvlText w:val="%6."/>
      <w:lvlJc w:val="right"/>
      <w:pPr>
        <w:ind w:left="5750" w:hanging="180"/>
      </w:pPr>
    </w:lvl>
    <w:lvl w:ilvl="6" w:tplc="0415000F" w:tentative="1">
      <w:start w:val="1"/>
      <w:numFmt w:val="decimal"/>
      <w:lvlText w:val="%7."/>
      <w:lvlJc w:val="left"/>
      <w:pPr>
        <w:ind w:left="6470" w:hanging="360"/>
      </w:pPr>
    </w:lvl>
    <w:lvl w:ilvl="7" w:tplc="04150019" w:tentative="1">
      <w:start w:val="1"/>
      <w:numFmt w:val="lowerLetter"/>
      <w:lvlText w:val="%8."/>
      <w:lvlJc w:val="left"/>
      <w:pPr>
        <w:ind w:left="7190" w:hanging="360"/>
      </w:pPr>
    </w:lvl>
    <w:lvl w:ilvl="8" w:tplc="0415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5" w15:restartNumberingAfterBreak="0">
    <w:nsid w:val="00574642"/>
    <w:multiLevelType w:val="multilevel"/>
    <w:tmpl w:val="AE929A9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1FB3736"/>
    <w:multiLevelType w:val="hybridMultilevel"/>
    <w:tmpl w:val="EE6C446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31B5D7C"/>
    <w:multiLevelType w:val="hybridMultilevel"/>
    <w:tmpl w:val="DE700B24"/>
    <w:lvl w:ilvl="0" w:tplc="FFFFFFFF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328408C"/>
    <w:multiLevelType w:val="hybridMultilevel"/>
    <w:tmpl w:val="D64CD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3A92A23"/>
    <w:multiLevelType w:val="hybridMultilevel"/>
    <w:tmpl w:val="94E45A3E"/>
    <w:lvl w:ilvl="0" w:tplc="0FB02692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44509D7"/>
    <w:multiLevelType w:val="hybridMultilevel"/>
    <w:tmpl w:val="1520D728"/>
    <w:lvl w:ilvl="0" w:tplc="9D403CF0">
      <w:start w:val="1"/>
      <w:numFmt w:val="decimal"/>
      <w:lvlText w:val="%1."/>
      <w:lvlJc w:val="left"/>
      <w:pPr>
        <w:ind w:left="360" w:hanging="360"/>
      </w:pPr>
      <w:rPr>
        <w:rFonts w:ascii="Montserrat" w:eastAsia="Times New Roman" w:hAnsi="Montserrat" w:cs="Arial"/>
        <w:b w:val="0"/>
        <w:bCs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4E85FFB"/>
    <w:multiLevelType w:val="hybridMultilevel"/>
    <w:tmpl w:val="5EA8E4D8"/>
    <w:lvl w:ilvl="0" w:tplc="941CA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182036"/>
    <w:multiLevelType w:val="hybridMultilevel"/>
    <w:tmpl w:val="C7AA7F1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53D1D9D"/>
    <w:multiLevelType w:val="hybridMultilevel"/>
    <w:tmpl w:val="4E581ACE"/>
    <w:lvl w:ilvl="0" w:tplc="1408DD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5FA7870"/>
    <w:multiLevelType w:val="multilevel"/>
    <w:tmpl w:val="A6E2CB6E"/>
    <w:lvl w:ilvl="0">
      <w:start w:val="4"/>
      <w:numFmt w:val="decimal"/>
      <w:lvlText w:val="%1)"/>
      <w:lvlJc w:val="left"/>
      <w:pPr>
        <w:tabs>
          <w:tab w:val="num" w:pos="363"/>
        </w:tabs>
        <w:ind w:left="0" w:firstLine="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065925D5"/>
    <w:multiLevelType w:val="hybridMultilevel"/>
    <w:tmpl w:val="37A63A16"/>
    <w:lvl w:ilvl="0" w:tplc="19960F7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DD508A"/>
    <w:multiLevelType w:val="hybridMultilevel"/>
    <w:tmpl w:val="7FA08D98"/>
    <w:lvl w:ilvl="0" w:tplc="DD021FE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7F4411A"/>
    <w:multiLevelType w:val="hybridMultilevel"/>
    <w:tmpl w:val="A476D61E"/>
    <w:lvl w:ilvl="0" w:tplc="7356214C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E2E61C8C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8" w15:restartNumberingAfterBreak="0">
    <w:nsid w:val="094A0B43"/>
    <w:multiLevelType w:val="hybridMultilevel"/>
    <w:tmpl w:val="87149730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9860AE1"/>
    <w:multiLevelType w:val="hybridMultilevel"/>
    <w:tmpl w:val="1346E9E2"/>
    <w:lvl w:ilvl="0" w:tplc="42D66E8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9FB1DC5"/>
    <w:multiLevelType w:val="hybridMultilevel"/>
    <w:tmpl w:val="815660A6"/>
    <w:lvl w:ilvl="0" w:tplc="4580A4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0B666E25"/>
    <w:multiLevelType w:val="hybridMultilevel"/>
    <w:tmpl w:val="960A88A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C276FAE"/>
    <w:multiLevelType w:val="hybridMultilevel"/>
    <w:tmpl w:val="73504178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C747AE5"/>
    <w:multiLevelType w:val="multilevel"/>
    <w:tmpl w:val="09F07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C787707"/>
    <w:multiLevelType w:val="hybridMultilevel"/>
    <w:tmpl w:val="1F92A7D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CAB22A8"/>
    <w:multiLevelType w:val="hybridMultilevel"/>
    <w:tmpl w:val="9BA462FE"/>
    <w:name w:val="WW8Num922"/>
    <w:lvl w:ilvl="0" w:tplc="50068370">
      <w:start w:val="1"/>
      <w:numFmt w:val="bullet"/>
      <w:lvlText w:val=""/>
      <w:lvlJc w:val="left"/>
      <w:pPr>
        <w:ind w:left="18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36" w15:restartNumberingAfterBreak="0">
    <w:nsid w:val="0D0766C2"/>
    <w:multiLevelType w:val="multilevel"/>
    <w:tmpl w:val="730E45D0"/>
    <w:name w:val="WW8Num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ontserrat" w:hAnsi="Montserrat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</w:abstractNum>
  <w:abstractNum w:abstractNumId="37" w15:restartNumberingAfterBreak="0">
    <w:nsid w:val="0EC84DD8"/>
    <w:multiLevelType w:val="hybridMultilevel"/>
    <w:tmpl w:val="A4C81E48"/>
    <w:lvl w:ilvl="0" w:tplc="E6C005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E447A0"/>
    <w:multiLevelType w:val="hybridMultilevel"/>
    <w:tmpl w:val="2F206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07F7B11"/>
    <w:multiLevelType w:val="multilevel"/>
    <w:tmpl w:val="0D4C9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3292EE7"/>
    <w:multiLevelType w:val="hybridMultilevel"/>
    <w:tmpl w:val="AB6E303E"/>
    <w:lvl w:ilvl="0" w:tplc="D4265A1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363693D"/>
    <w:multiLevelType w:val="hybridMultilevel"/>
    <w:tmpl w:val="453C6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11461F"/>
    <w:multiLevelType w:val="hybridMultilevel"/>
    <w:tmpl w:val="50844AF6"/>
    <w:lvl w:ilvl="0" w:tplc="472CB8F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6520BDC"/>
    <w:multiLevelType w:val="hybridMultilevel"/>
    <w:tmpl w:val="406618F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8495CAE"/>
    <w:multiLevelType w:val="hybridMultilevel"/>
    <w:tmpl w:val="926CA3BA"/>
    <w:lvl w:ilvl="0" w:tplc="87F8B1A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D847B3"/>
    <w:multiLevelType w:val="hybridMultilevel"/>
    <w:tmpl w:val="F2F66834"/>
    <w:lvl w:ilvl="0" w:tplc="307697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2C70BB"/>
    <w:multiLevelType w:val="hybridMultilevel"/>
    <w:tmpl w:val="282EEC56"/>
    <w:lvl w:ilvl="0" w:tplc="3B22E25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94B7F94"/>
    <w:multiLevelType w:val="hybridMultilevel"/>
    <w:tmpl w:val="415CC37A"/>
    <w:lvl w:ilvl="0" w:tplc="BEFC454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D41032"/>
    <w:multiLevelType w:val="hybridMultilevel"/>
    <w:tmpl w:val="2DA0C766"/>
    <w:lvl w:ilvl="0" w:tplc="EA648E32">
      <w:start w:val="1"/>
      <w:numFmt w:val="decimal"/>
      <w:lvlText w:val="%1)"/>
      <w:lvlJc w:val="left"/>
      <w:pPr>
        <w:ind w:left="1495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 w15:restartNumberingAfterBreak="0">
    <w:nsid w:val="1A974EF8"/>
    <w:multiLevelType w:val="hybridMultilevel"/>
    <w:tmpl w:val="2E283F30"/>
    <w:lvl w:ilvl="0" w:tplc="E070E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B485E4E"/>
    <w:multiLevelType w:val="hybridMultilevel"/>
    <w:tmpl w:val="57BC246E"/>
    <w:lvl w:ilvl="0" w:tplc="9FBEC0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32F435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ED6AB0"/>
    <w:multiLevelType w:val="multilevel"/>
    <w:tmpl w:val="5052B23E"/>
    <w:lvl w:ilvl="0">
      <w:start w:val="15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  <w:i w:val="0"/>
        <w: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2" w15:restartNumberingAfterBreak="0">
    <w:nsid w:val="1D1F6CDC"/>
    <w:multiLevelType w:val="hybridMultilevel"/>
    <w:tmpl w:val="E6E2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E519A6"/>
    <w:multiLevelType w:val="hybridMultilevel"/>
    <w:tmpl w:val="93EE8FF6"/>
    <w:lvl w:ilvl="0" w:tplc="D868A0F0">
      <w:start w:val="1"/>
      <w:numFmt w:val="decimal"/>
      <w:lvlText w:val="%1."/>
      <w:lvlJc w:val="left"/>
      <w:pPr>
        <w:ind w:left="7023" w:hanging="360"/>
      </w:pPr>
    </w:lvl>
    <w:lvl w:ilvl="1" w:tplc="04150019" w:tentative="1">
      <w:start w:val="1"/>
      <w:numFmt w:val="lowerLetter"/>
      <w:lvlText w:val="%2."/>
      <w:lvlJc w:val="left"/>
      <w:pPr>
        <w:ind w:left="7743" w:hanging="360"/>
      </w:pPr>
    </w:lvl>
    <w:lvl w:ilvl="2" w:tplc="0415001B" w:tentative="1">
      <w:start w:val="1"/>
      <w:numFmt w:val="lowerRoman"/>
      <w:lvlText w:val="%3."/>
      <w:lvlJc w:val="right"/>
      <w:pPr>
        <w:ind w:left="8463" w:hanging="180"/>
      </w:pPr>
    </w:lvl>
    <w:lvl w:ilvl="3" w:tplc="0415000F" w:tentative="1">
      <w:start w:val="1"/>
      <w:numFmt w:val="decimal"/>
      <w:lvlText w:val="%4."/>
      <w:lvlJc w:val="left"/>
      <w:pPr>
        <w:ind w:left="9183" w:hanging="360"/>
      </w:pPr>
    </w:lvl>
    <w:lvl w:ilvl="4" w:tplc="04150019" w:tentative="1">
      <w:start w:val="1"/>
      <w:numFmt w:val="lowerLetter"/>
      <w:lvlText w:val="%5."/>
      <w:lvlJc w:val="left"/>
      <w:pPr>
        <w:ind w:left="9903" w:hanging="360"/>
      </w:pPr>
    </w:lvl>
    <w:lvl w:ilvl="5" w:tplc="0415001B" w:tentative="1">
      <w:start w:val="1"/>
      <w:numFmt w:val="lowerRoman"/>
      <w:lvlText w:val="%6."/>
      <w:lvlJc w:val="right"/>
      <w:pPr>
        <w:ind w:left="10623" w:hanging="180"/>
      </w:pPr>
    </w:lvl>
    <w:lvl w:ilvl="6" w:tplc="0415000F" w:tentative="1">
      <w:start w:val="1"/>
      <w:numFmt w:val="decimal"/>
      <w:lvlText w:val="%7."/>
      <w:lvlJc w:val="left"/>
      <w:pPr>
        <w:ind w:left="11343" w:hanging="360"/>
      </w:pPr>
    </w:lvl>
    <w:lvl w:ilvl="7" w:tplc="04150019" w:tentative="1">
      <w:start w:val="1"/>
      <w:numFmt w:val="lowerLetter"/>
      <w:lvlText w:val="%8."/>
      <w:lvlJc w:val="left"/>
      <w:pPr>
        <w:ind w:left="12063" w:hanging="360"/>
      </w:pPr>
    </w:lvl>
    <w:lvl w:ilvl="8" w:tplc="0415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4" w15:restartNumberingAfterBreak="0">
    <w:nsid w:val="1E8F087C"/>
    <w:multiLevelType w:val="hybridMultilevel"/>
    <w:tmpl w:val="5A6697F4"/>
    <w:lvl w:ilvl="0" w:tplc="FEEAEB2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50833"/>
    <w:multiLevelType w:val="hybridMultilevel"/>
    <w:tmpl w:val="66006C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0591D79"/>
    <w:multiLevelType w:val="multilevel"/>
    <w:tmpl w:val="45A2BF9C"/>
    <w:lvl w:ilvl="0">
      <w:start w:val="1"/>
      <w:numFmt w:val="decimal"/>
      <w:lvlText w:val="%1."/>
      <w:lvlJc w:val="left"/>
      <w:pPr>
        <w:ind w:left="590" w:firstLine="0"/>
      </w:pPr>
      <w:rPr>
        <w:rFonts w:ascii="Montserrat" w:eastAsia="Courier New" w:hAnsi="Montserrat" w:cs="Times New Roman"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ind w:left="851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2224" w:firstLine="0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ind w:left="1844" w:firstLine="0"/>
      </w:pPr>
      <w:rPr>
        <w:rFonts w:ascii="Calibri" w:eastAsia="Courier New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13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285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57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29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1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7" w15:restartNumberingAfterBreak="0">
    <w:nsid w:val="209D6A70"/>
    <w:multiLevelType w:val="hybridMultilevel"/>
    <w:tmpl w:val="25D2365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0B45086"/>
    <w:multiLevelType w:val="singleLevel"/>
    <w:tmpl w:val="406CDEA8"/>
    <w:lvl w:ilvl="0">
      <w:start w:val="5"/>
      <w:numFmt w:val="decimal"/>
      <w:pStyle w:val="Punktnumerowany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9" w15:restartNumberingAfterBreak="0">
    <w:nsid w:val="2113018D"/>
    <w:multiLevelType w:val="multilevel"/>
    <w:tmpl w:val="F300F0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trike w:val="0"/>
        <w:d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22D4CF4"/>
    <w:multiLevelType w:val="hybridMultilevel"/>
    <w:tmpl w:val="F4EA3C66"/>
    <w:lvl w:ilvl="0" w:tplc="9ACE356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Montserrat" w:eastAsia="Times New Roman" w:hAnsi="Montserrat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3A063AF"/>
    <w:multiLevelType w:val="hybridMultilevel"/>
    <w:tmpl w:val="B1F80A56"/>
    <w:lvl w:ilvl="0" w:tplc="9C887F8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992EC5"/>
    <w:multiLevelType w:val="hybridMultilevel"/>
    <w:tmpl w:val="04523F44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5893DA1"/>
    <w:multiLevelType w:val="hybridMultilevel"/>
    <w:tmpl w:val="2E668BE4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5C47FA4"/>
    <w:multiLevelType w:val="hybridMultilevel"/>
    <w:tmpl w:val="31922C6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6780531"/>
    <w:multiLevelType w:val="multilevel"/>
    <w:tmpl w:val="B0C648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6" w15:restartNumberingAfterBreak="0">
    <w:nsid w:val="26DE3C38"/>
    <w:multiLevelType w:val="hybridMultilevel"/>
    <w:tmpl w:val="03D2CFC8"/>
    <w:lvl w:ilvl="0" w:tplc="276E2D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81278A"/>
    <w:multiLevelType w:val="hybridMultilevel"/>
    <w:tmpl w:val="28B0445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7A65045"/>
    <w:multiLevelType w:val="hybridMultilevel"/>
    <w:tmpl w:val="38D0032C"/>
    <w:lvl w:ilvl="0" w:tplc="F9F6E8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8557A70"/>
    <w:multiLevelType w:val="hybridMultilevel"/>
    <w:tmpl w:val="D15EB35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A4A163A"/>
    <w:multiLevelType w:val="hybridMultilevel"/>
    <w:tmpl w:val="B7F821DE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BC73869"/>
    <w:multiLevelType w:val="hybridMultilevel"/>
    <w:tmpl w:val="189C9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C0E56AB"/>
    <w:multiLevelType w:val="hybridMultilevel"/>
    <w:tmpl w:val="96FEFE76"/>
    <w:lvl w:ilvl="0" w:tplc="CED8B3C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D2A6D65"/>
    <w:multiLevelType w:val="hybridMultilevel"/>
    <w:tmpl w:val="51DA66F6"/>
    <w:lvl w:ilvl="0" w:tplc="558C5CB0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4" w15:restartNumberingAfterBreak="0">
    <w:nsid w:val="2E583431"/>
    <w:multiLevelType w:val="hybridMultilevel"/>
    <w:tmpl w:val="C324CF64"/>
    <w:lvl w:ilvl="0" w:tplc="4D6694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F3E0BFD"/>
    <w:multiLevelType w:val="hybridMultilevel"/>
    <w:tmpl w:val="2772A328"/>
    <w:lvl w:ilvl="0" w:tplc="9578B8B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1AF3C54"/>
    <w:multiLevelType w:val="hybridMultilevel"/>
    <w:tmpl w:val="9070C2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658B2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1D56AE6"/>
    <w:multiLevelType w:val="hybridMultilevel"/>
    <w:tmpl w:val="9594B65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2BA349F"/>
    <w:multiLevelType w:val="hybridMultilevel"/>
    <w:tmpl w:val="F912B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2C56059"/>
    <w:multiLevelType w:val="multilevel"/>
    <w:tmpl w:val="07A25530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80" w15:restartNumberingAfterBreak="0">
    <w:nsid w:val="347F38E5"/>
    <w:multiLevelType w:val="hybridMultilevel"/>
    <w:tmpl w:val="DF74173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63287D"/>
    <w:multiLevelType w:val="hybridMultilevel"/>
    <w:tmpl w:val="2E98FA4E"/>
    <w:lvl w:ilvl="0" w:tplc="064A961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67C5F2F"/>
    <w:multiLevelType w:val="hybridMultilevel"/>
    <w:tmpl w:val="8CEA6B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368E2E54"/>
    <w:multiLevelType w:val="multilevel"/>
    <w:tmpl w:val="40CAEE2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84" w15:restartNumberingAfterBreak="0">
    <w:nsid w:val="384872C1"/>
    <w:multiLevelType w:val="hybridMultilevel"/>
    <w:tmpl w:val="65746D3E"/>
    <w:lvl w:ilvl="0" w:tplc="9FBEC02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5" w15:restartNumberingAfterBreak="0">
    <w:nsid w:val="39A65A33"/>
    <w:multiLevelType w:val="hybridMultilevel"/>
    <w:tmpl w:val="64D0E27C"/>
    <w:lvl w:ilvl="0" w:tplc="19B467B2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9AE0977"/>
    <w:multiLevelType w:val="hybridMultilevel"/>
    <w:tmpl w:val="AF70D166"/>
    <w:lvl w:ilvl="0" w:tplc="3F506B22">
      <w:start w:val="4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AA628AB"/>
    <w:multiLevelType w:val="hybridMultilevel"/>
    <w:tmpl w:val="AB1E472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8" w15:restartNumberingAfterBreak="0">
    <w:nsid w:val="3C956F9E"/>
    <w:multiLevelType w:val="hybridMultilevel"/>
    <w:tmpl w:val="A46C76F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CD86E2C"/>
    <w:multiLevelType w:val="multilevel"/>
    <w:tmpl w:val="60CA79D2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96"/>
        </w:tabs>
        <w:ind w:left="796" w:hanging="360"/>
      </w:pPr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b w:val="0"/>
        <w:bCs w:val="0"/>
        <w:sz w:val="22"/>
        <w:szCs w:val="22"/>
      </w:rPr>
    </w:lvl>
  </w:abstractNum>
  <w:abstractNum w:abstractNumId="90" w15:restartNumberingAfterBreak="0">
    <w:nsid w:val="3DE77C35"/>
    <w:multiLevelType w:val="hybridMultilevel"/>
    <w:tmpl w:val="86A4A140"/>
    <w:lvl w:ilvl="0" w:tplc="9FBEC02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1" w15:restartNumberingAfterBreak="0">
    <w:nsid w:val="3E4A4F94"/>
    <w:multiLevelType w:val="hybridMultilevel"/>
    <w:tmpl w:val="0010DDC4"/>
    <w:lvl w:ilvl="0" w:tplc="567AD8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EE174BB"/>
    <w:multiLevelType w:val="hybridMultilevel"/>
    <w:tmpl w:val="FA38EB72"/>
    <w:name w:val="WW8Num5922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118743F"/>
    <w:multiLevelType w:val="hybridMultilevel"/>
    <w:tmpl w:val="A7B0B4B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30D0F69"/>
    <w:multiLevelType w:val="multilevel"/>
    <w:tmpl w:val="8E92FB20"/>
    <w:lvl w:ilvl="0">
      <w:start w:val="5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95" w15:restartNumberingAfterBreak="0">
    <w:nsid w:val="45E1043C"/>
    <w:multiLevelType w:val="hybridMultilevel"/>
    <w:tmpl w:val="29C01B20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6E32695"/>
    <w:multiLevelType w:val="multilevel"/>
    <w:tmpl w:val="820A606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F828BF"/>
    <w:multiLevelType w:val="hybridMultilevel"/>
    <w:tmpl w:val="E65E2EBA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8745745"/>
    <w:multiLevelType w:val="hybridMultilevel"/>
    <w:tmpl w:val="6D084464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88550A5"/>
    <w:multiLevelType w:val="hybridMultilevel"/>
    <w:tmpl w:val="5D24B4B0"/>
    <w:lvl w:ilvl="0" w:tplc="F4421F9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A223483"/>
    <w:multiLevelType w:val="hybridMultilevel"/>
    <w:tmpl w:val="8C62F9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59541F"/>
    <w:multiLevelType w:val="hybridMultilevel"/>
    <w:tmpl w:val="D37CFC0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C8A016E"/>
    <w:multiLevelType w:val="multilevel"/>
    <w:tmpl w:val="FF8403CE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03" w15:restartNumberingAfterBreak="0">
    <w:nsid w:val="511E32C4"/>
    <w:multiLevelType w:val="hybridMultilevel"/>
    <w:tmpl w:val="A0E06364"/>
    <w:lvl w:ilvl="0" w:tplc="9920D29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F00C7B"/>
    <w:multiLevelType w:val="hybridMultilevel"/>
    <w:tmpl w:val="FA8EE066"/>
    <w:lvl w:ilvl="0" w:tplc="4580A4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" w15:restartNumberingAfterBreak="0">
    <w:nsid w:val="5493628A"/>
    <w:multiLevelType w:val="hybridMultilevel"/>
    <w:tmpl w:val="1FD6A4F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 w15:restartNumberingAfterBreak="0">
    <w:nsid w:val="562F14C3"/>
    <w:multiLevelType w:val="hybridMultilevel"/>
    <w:tmpl w:val="4A16BC9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356D27"/>
    <w:multiLevelType w:val="hybridMultilevel"/>
    <w:tmpl w:val="6310F66A"/>
    <w:lvl w:ilvl="0" w:tplc="DB109018">
      <w:start w:val="1"/>
      <w:numFmt w:val="decimal"/>
      <w:lvlText w:val="%1."/>
      <w:lvlJc w:val="center"/>
      <w:pPr>
        <w:tabs>
          <w:tab w:val="num" w:pos="0"/>
        </w:tabs>
        <w:ind w:left="1146" w:hanging="360"/>
      </w:pPr>
      <w:rPr>
        <w:rFonts w:ascii="Montserrat" w:eastAsia="Times New Roman" w:hAnsi="Montserra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511A90"/>
    <w:multiLevelType w:val="hybridMultilevel"/>
    <w:tmpl w:val="6764BDCE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5C4A5E"/>
    <w:multiLevelType w:val="hybridMultilevel"/>
    <w:tmpl w:val="1E0292F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7E95FB6"/>
    <w:multiLevelType w:val="hybridMultilevel"/>
    <w:tmpl w:val="30881BA4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90265D7"/>
    <w:multiLevelType w:val="multilevel"/>
    <w:tmpl w:val="E37A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5A57018E"/>
    <w:multiLevelType w:val="multilevel"/>
    <w:tmpl w:val="B942B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3" w15:restartNumberingAfterBreak="0">
    <w:nsid w:val="5AFE7963"/>
    <w:multiLevelType w:val="hybridMultilevel"/>
    <w:tmpl w:val="2B7CA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CCC4D89"/>
    <w:multiLevelType w:val="hybridMultilevel"/>
    <w:tmpl w:val="34D657E0"/>
    <w:lvl w:ilvl="0" w:tplc="9FBEC0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5D5558C6"/>
    <w:multiLevelType w:val="multilevel"/>
    <w:tmpl w:val="DE3A04A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6" w15:restartNumberingAfterBreak="0">
    <w:nsid w:val="5DB11C9F"/>
    <w:multiLevelType w:val="hybridMultilevel"/>
    <w:tmpl w:val="647667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 w15:restartNumberingAfterBreak="0">
    <w:nsid w:val="5E193D3F"/>
    <w:multiLevelType w:val="hybridMultilevel"/>
    <w:tmpl w:val="5AE6AEB8"/>
    <w:lvl w:ilvl="0" w:tplc="52DE639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EEF494B"/>
    <w:multiLevelType w:val="hybridMultilevel"/>
    <w:tmpl w:val="EF30B5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9" w15:restartNumberingAfterBreak="0">
    <w:nsid w:val="5F2568AD"/>
    <w:multiLevelType w:val="hybridMultilevel"/>
    <w:tmpl w:val="9904C34C"/>
    <w:lvl w:ilvl="0" w:tplc="4E1E3E2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0739A8"/>
    <w:multiLevelType w:val="multilevel"/>
    <w:tmpl w:val="BE323B6E"/>
    <w:styleLink w:val="WW8Num1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lowerLetter"/>
      <w:lvlText w:val="%2)"/>
      <w:lvlJc w:val="right"/>
      <w:pPr>
        <w:ind w:left="1080" w:hanging="360"/>
      </w:pPr>
      <w:rPr>
        <w:rFonts w:hint="default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121" w15:restartNumberingAfterBreak="0">
    <w:nsid w:val="609C1355"/>
    <w:multiLevelType w:val="hybridMultilevel"/>
    <w:tmpl w:val="3B28CA86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0AE4B12"/>
    <w:multiLevelType w:val="hybridMultilevel"/>
    <w:tmpl w:val="A4061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1182B87"/>
    <w:multiLevelType w:val="hybridMultilevel"/>
    <w:tmpl w:val="6D780B04"/>
    <w:lvl w:ilvl="0" w:tplc="40DCB5F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17F0369"/>
    <w:multiLevelType w:val="hybridMultilevel"/>
    <w:tmpl w:val="8D8A5C34"/>
    <w:lvl w:ilvl="0" w:tplc="93406C5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5" w15:restartNumberingAfterBreak="0">
    <w:nsid w:val="61C21B9B"/>
    <w:multiLevelType w:val="hybridMultilevel"/>
    <w:tmpl w:val="75606CAE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1D167F1"/>
    <w:multiLevelType w:val="hybridMultilevel"/>
    <w:tmpl w:val="4BD47A2C"/>
    <w:lvl w:ilvl="0" w:tplc="44E6860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2B75D4A"/>
    <w:multiLevelType w:val="hybridMultilevel"/>
    <w:tmpl w:val="77CADFD0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38A7A39"/>
    <w:multiLevelType w:val="hybridMultilevel"/>
    <w:tmpl w:val="8C22770C"/>
    <w:lvl w:ilvl="0" w:tplc="9E383C24">
      <w:start w:val="1"/>
      <w:numFmt w:val="decimal"/>
      <w:lvlText w:val="%1)"/>
      <w:lvlJc w:val="left"/>
      <w:pPr>
        <w:ind w:left="1146" w:hanging="360"/>
      </w:pPr>
      <w:rPr>
        <w:rFonts w:ascii="Montserrat" w:eastAsia="Times New Roman" w:hAnsi="Montserrat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64392BB3"/>
    <w:multiLevelType w:val="hybridMultilevel"/>
    <w:tmpl w:val="78385DB0"/>
    <w:lvl w:ilvl="0" w:tplc="86BA2A28">
      <w:start w:val="1"/>
      <w:numFmt w:val="decimal"/>
      <w:lvlText w:val="%1)"/>
      <w:lvlJc w:val="left"/>
      <w:pPr>
        <w:ind w:left="2629" w:hanging="360"/>
      </w:pPr>
      <w:rPr>
        <w:rFonts w:ascii="Montserrat" w:eastAsia="Times New Roman" w:hAnsi="Montserrat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45E324B"/>
    <w:multiLevelType w:val="hybridMultilevel"/>
    <w:tmpl w:val="6C4074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48A46E7"/>
    <w:multiLevelType w:val="hybridMultilevel"/>
    <w:tmpl w:val="A27AC97C"/>
    <w:lvl w:ilvl="0" w:tplc="19401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4C65708"/>
    <w:multiLevelType w:val="hybridMultilevel"/>
    <w:tmpl w:val="2D0EB86A"/>
    <w:lvl w:ilvl="0" w:tplc="32F435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3" w15:restartNumberingAfterBreak="0">
    <w:nsid w:val="64D21E69"/>
    <w:multiLevelType w:val="hybridMultilevel"/>
    <w:tmpl w:val="AD9AA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63A0F5A"/>
    <w:multiLevelType w:val="multilevel"/>
    <w:tmpl w:val="7B782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ontserrat" w:eastAsia="Times New Roman" w:hAnsi="Montserrat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5" w15:restartNumberingAfterBreak="0">
    <w:nsid w:val="66B506DB"/>
    <w:multiLevelType w:val="hybridMultilevel"/>
    <w:tmpl w:val="E9E203E2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6C14A9B"/>
    <w:multiLevelType w:val="multilevel"/>
    <w:tmpl w:val="AE962FF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67B01D63"/>
    <w:multiLevelType w:val="hybridMultilevel"/>
    <w:tmpl w:val="386CD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7D82964"/>
    <w:multiLevelType w:val="hybridMultilevel"/>
    <w:tmpl w:val="664E1D48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67DA52C3"/>
    <w:multiLevelType w:val="hybridMultilevel"/>
    <w:tmpl w:val="D4462B0A"/>
    <w:lvl w:ilvl="0" w:tplc="7DEC501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A367A31"/>
    <w:multiLevelType w:val="hybridMultilevel"/>
    <w:tmpl w:val="06949E74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A643ED3"/>
    <w:multiLevelType w:val="multilevel"/>
    <w:tmpl w:val="1968349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2" w15:restartNumberingAfterBreak="0">
    <w:nsid w:val="6A644619"/>
    <w:multiLevelType w:val="hybridMultilevel"/>
    <w:tmpl w:val="7DACD1E2"/>
    <w:lvl w:ilvl="0" w:tplc="7BEA4AE6">
      <w:start w:val="5"/>
      <w:numFmt w:val="decimal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6A742965"/>
    <w:multiLevelType w:val="hybridMultilevel"/>
    <w:tmpl w:val="7D84CC9E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A7D1055"/>
    <w:multiLevelType w:val="multilevel"/>
    <w:tmpl w:val="915CE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6B7B23E2"/>
    <w:multiLevelType w:val="multilevel"/>
    <w:tmpl w:val="79621BE6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ascii="Montserrat" w:eastAsia="Times New Roman" w:hAnsi="Montserrat" w:cs="Times New Roman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6" w15:restartNumberingAfterBreak="0">
    <w:nsid w:val="6BDE60FE"/>
    <w:multiLevelType w:val="hybridMultilevel"/>
    <w:tmpl w:val="567EB734"/>
    <w:name w:val="WW8Num203"/>
    <w:lvl w:ilvl="0" w:tplc="F7E4725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C4B35D2"/>
    <w:multiLevelType w:val="hybridMultilevel"/>
    <w:tmpl w:val="B0E498B8"/>
    <w:lvl w:ilvl="0" w:tplc="A1CECFF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9E4349"/>
    <w:multiLevelType w:val="hybridMultilevel"/>
    <w:tmpl w:val="FF3AFE9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8082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D786CAA"/>
    <w:multiLevelType w:val="multilevel"/>
    <w:tmpl w:val="A9966220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0" w15:restartNumberingAfterBreak="0">
    <w:nsid w:val="6DD834AA"/>
    <w:multiLevelType w:val="multilevel"/>
    <w:tmpl w:val="59CA11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1" w15:restartNumberingAfterBreak="0">
    <w:nsid w:val="6E156E3B"/>
    <w:multiLevelType w:val="hybridMultilevel"/>
    <w:tmpl w:val="167E5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E8A7814"/>
    <w:multiLevelType w:val="hybridMultilevel"/>
    <w:tmpl w:val="35ECFD2C"/>
    <w:name w:val="WW8Num592"/>
    <w:lvl w:ilvl="0" w:tplc="269A5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3" w15:restartNumberingAfterBreak="0">
    <w:nsid w:val="6EAB6CFC"/>
    <w:multiLevelType w:val="multilevel"/>
    <w:tmpl w:val="A8C062B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Montserrat" w:hAnsi="Montserrat" w:hint="default"/>
        <w:b w:val="0"/>
        <w:bCs w:val="0"/>
        <w:i w:val="0"/>
        <w:iCs w:val="0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154" w15:restartNumberingAfterBreak="0">
    <w:nsid w:val="6EB43C9B"/>
    <w:multiLevelType w:val="hybridMultilevel"/>
    <w:tmpl w:val="E9BC5166"/>
    <w:lvl w:ilvl="0" w:tplc="DE5AA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03D17EC"/>
    <w:multiLevelType w:val="hybridMultilevel"/>
    <w:tmpl w:val="B91AC674"/>
    <w:lvl w:ilvl="0" w:tplc="C0B8EA4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1C26C65"/>
    <w:multiLevelType w:val="multilevel"/>
    <w:tmpl w:val="B9A6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72044D69"/>
    <w:multiLevelType w:val="hybridMultilevel"/>
    <w:tmpl w:val="08E0B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2056788"/>
    <w:multiLevelType w:val="hybridMultilevel"/>
    <w:tmpl w:val="3EBAE324"/>
    <w:lvl w:ilvl="0" w:tplc="FFFFFFFF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9FBEC02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485AA">
      <w:start w:val="4"/>
      <w:numFmt w:val="bullet"/>
      <w:lvlText w:val="-"/>
      <w:lvlJc w:val="left"/>
      <w:pPr>
        <w:ind w:left="3600" w:hanging="360"/>
      </w:pPr>
      <w:rPr>
        <w:rFonts w:ascii="Montserrat" w:eastAsia="Times New Roman" w:hAnsi="Montserrat" w:cs="Times New Roman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5285DDB"/>
    <w:multiLevelType w:val="hybridMultilevel"/>
    <w:tmpl w:val="DA3A67C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58D6ABF"/>
    <w:multiLevelType w:val="hybridMultilevel"/>
    <w:tmpl w:val="D060B190"/>
    <w:lvl w:ilvl="0" w:tplc="FFFFFFFF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88082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5C96C5E"/>
    <w:multiLevelType w:val="multilevel"/>
    <w:tmpl w:val="8062D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Montserrat" w:eastAsia="Times New Roman" w:hAnsi="Montserrat" w:cs="Times New Roman"/>
        <w:b w:val="0"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2" w15:restartNumberingAfterBreak="0">
    <w:nsid w:val="766125D9"/>
    <w:multiLevelType w:val="hybridMultilevel"/>
    <w:tmpl w:val="1E38C35A"/>
    <w:lvl w:ilvl="0" w:tplc="7AB03D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6A13DF1"/>
    <w:multiLevelType w:val="multilevel"/>
    <w:tmpl w:val="FF783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164" w15:restartNumberingAfterBreak="0">
    <w:nsid w:val="770F5EC2"/>
    <w:multiLevelType w:val="hybridMultilevel"/>
    <w:tmpl w:val="ED70A4D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71A5FAF"/>
    <w:multiLevelType w:val="hybridMultilevel"/>
    <w:tmpl w:val="F4D64626"/>
    <w:lvl w:ilvl="0" w:tplc="8332998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6" w15:restartNumberingAfterBreak="0">
    <w:nsid w:val="77DC0896"/>
    <w:multiLevelType w:val="hybridMultilevel"/>
    <w:tmpl w:val="143C83A6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84B3AA7"/>
    <w:multiLevelType w:val="hybridMultilevel"/>
    <w:tmpl w:val="A4B2B34A"/>
    <w:lvl w:ilvl="0" w:tplc="FC085AC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8A05F06"/>
    <w:multiLevelType w:val="hybridMultilevel"/>
    <w:tmpl w:val="32122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E3E63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8C45AF7"/>
    <w:multiLevelType w:val="hybridMultilevel"/>
    <w:tmpl w:val="0D028068"/>
    <w:lvl w:ilvl="0" w:tplc="4DC8428A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903385C"/>
    <w:multiLevelType w:val="hybridMultilevel"/>
    <w:tmpl w:val="1F2A19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97A0789"/>
    <w:multiLevelType w:val="hybridMultilevel"/>
    <w:tmpl w:val="6A603AF2"/>
    <w:lvl w:ilvl="0" w:tplc="B09CCBDA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2" w15:restartNumberingAfterBreak="0">
    <w:nsid w:val="7BDA36B3"/>
    <w:multiLevelType w:val="multilevel"/>
    <w:tmpl w:val="D9506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3" w15:restartNumberingAfterBreak="0">
    <w:nsid w:val="7C0817A7"/>
    <w:multiLevelType w:val="hybridMultilevel"/>
    <w:tmpl w:val="36E440F4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0D1A8B"/>
    <w:multiLevelType w:val="hybridMultilevel"/>
    <w:tmpl w:val="0A7C956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599110">
    <w:abstractNumId w:val="4"/>
  </w:num>
  <w:num w:numId="2" w16cid:durableId="1019936970">
    <w:abstractNumId w:val="6"/>
  </w:num>
  <w:num w:numId="3" w16cid:durableId="199628745">
    <w:abstractNumId w:val="12"/>
  </w:num>
  <w:num w:numId="4" w16cid:durableId="1943492515">
    <w:abstractNumId w:val="129"/>
  </w:num>
  <w:num w:numId="5" w16cid:durableId="167445879">
    <w:abstractNumId w:val="172"/>
  </w:num>
  <w:num w:numId="6" w16cid:durableId="1309820130">
    <w:abstractNumId w:val="2"/>
  </w:num>
  <w:num w:numId="7" w16cid:durableId="2045014895">
    <w:abstractNumId w:val="1"/>
  </w:num>
  <w:num w:numId="8" w16cid:durableId="348141311">
    <w:abstractNumId w:val="0"/>
  </w:num>
  <w:num w:numId="9" w16cid:durableId="61098897">
    <w:abstractNumId w:val="171"/>
  </w:num>
  <w:num w:numId="10" w16cid:durableId="1502895679">
    <w:abstractNumId w:val="152"/>
  </w:num>
  <w:num w:numId="11" w16cid:durableId="1931231248">
    <w:abstractNumId w:val="92"/>
  </w:num>
  <w:num w:numId="12" w16cid:durableId="131337492">
    <w:abstractNumId w:val="49"/>
  </w:num>
  <w:num w:numId="13" w16cid:durableId="1965188973">
    <w:abstractNumId w:val="68"/>
  </w:num>
  <w:num w:numId="14" w16cid:durableId="287857306">
    <w:abstractNumId w:val="53"/>
  </w:num>
  <w:num w:numId="15" w16cid:durableId="1915509011">
    <w:abstractNumId w:val="135"/>
  </w:num>
  <w:num w:numId="16" w16cid:durableId="1521776724">
    <w:abstractNumId w:val="41"/>
  </w:num>
  <w:num w:numId="17" w16cid:durableId="1396970076">
    <w:abstractNumId w:val="91"/>
  </w:num>
  <w:num w:numId="18" w16cid:durableId="751390803">
    <w:abstractNumId w:val="168"/>
  </w:num>
  <w:num w:numId="19" w16cid:durableId="2135445035">
    <w:abstractNumId w:val="42"/>
  </w:num>
  <w:num w:numId="20" w16cid:durableId="770586849">
    <w:abstractNumId w:val="48"/>
  </w:num>
  <w:num w:numId="21" w16cid:durableId="19598448">
    <w:abstractNumId w:val="19"/>
  </w:num>
  <w:num w:numId="22" w16cid:durableId="1012531391">
    <w:abstractNumId w:val="62"/>
  </w:num>
  <w:num w:numId="23" w16cid:durableId="1693721931">
    <w:abstractNumId w:val="96"/>
  </w:num>
  <w:num w:numId="24" w16cid:durableId="491145534">
    <w:abstractNumId w:val="83"/>
  </w:num>
  <w:num w:numId="25" w16cid:durableId="715130957">
    <w:abstractNumId w:val="115"/>
  </w:num>
  <w:num w:numId="26" w16cid:durableId="1304235467">
    <w:abstractNumId w:val="146"/>
  </w:num>
  <w:num w:numId="27" w16cid:durableId="1955166403">
    <w:abstractNumId w:val="5"/>
  </w:num>
  <w:num w:numId="28" w16cid:durableId="1978145795">
    <w:abstractNumId w:val="73"/>
  </w:num>
  <w:num w:numId="29" w16cid:durableId="82773472">
    <w:abstractNumId w:val="150"/>
  </w:num>
  <w:num w:numId="30" w16cid:durableId="596406040">
    <w:abstractNumId w:val="79"/>
  </w:num>
  <w:num w:numId="31" w16cid:durableId="287207335">
    <w:abstractNumId w:val="102"/>
  </w:num>
  <w:num w:numId="32" w16cid:durableId="970667370">
    <w:abstractNumId w:val="134"/>
  </w:num>
  <w:num w:numId="33" w16cid:durableId="626932685">
    <w:abstractNumId w:val="51"/>
  </w:num>
  <w:num w:numId="34" w16cid:durableId="1875582041">
    <w:abstractNumId w:val="163"/>
  </w:num>
  <w:num w:numId="35" w16cid:durableId="1183789463">
    <w:abstractNumId w:val="161"/>
  </w:num>
  <w:num w:numId="36" w16cid:durableId="1888570051">
    <w:abstractNumId w:val="120"/>
  </w:num>
  <w:num w:numId="37" w16cid:durableId="305671206">
    <w:abstractNumId w:val="46"/>
  </w:num>
  <w:num w:numId="38" w16cid:durableId="2123500323">
    <w:abstractNumId w:val="20"/>
  </w:num>
  <w:num w:numId="39" w16cid:durableId="272328270">
    <w:abstractNumId w:val="74"/>
  </w:num>
  <w:num w:numId="40" w16cid:durableId="1292592019">
    <w:abstractNumId w:val="11"/>
  </w:num>
  <w:num w:numId="41" w16cid:durableId="885675648">
    <w:abstractNumId w:val="165"/>
  </w:num>
  <w:num w:numId="42" w16cid:durableId="107704509">
    <w:abstractNumId w:val="76"/>
  </w:num>
  <w:num w:numId="43" w16cid:durableId="981692877">
    <w:abstractNumId w:val="66"/>
  </w:num>
  <w:num w:numId="44" w16cid:durableId="1295212469">
    <w:abstractNumId w:val="60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37438186">
    <w:abstractNumId w:val="65"/>
  </w:num>
  <w:num w:numId="46" w16cid:durableId="838934408">
    <w:abstractNumId w:val="94"/>
  </w:num>
  <w:num w:numId="47" w16cid:durableId="36977530">
    <w:abstractNumId w:val="131"/>
  </w:num>
  <w:num w:numId="48" w16cid:durableId="580258518">
    <w:abstractNumId w:val="167"/>
  </w:num>
  <w:num w:numId="49" w16cid:durableId="735786593">
    <w:abstractNumId w:val="154"/>
  </w:num>
  <w:num w:numId="50" w16cid:durableId="734427711">
    <w:abstractNumId w:val="87"/>
  </w:num>
  <w:num w:numId="51" w16cid:durableId="1420324745">
    <w:abstractNumId w:val="75"/>
  </w:num>
  <w:num w:numId="52" w16cid:durableId="1386027108">
    <w:abstractNumId w:val="85"/>
  </w:num>
  <w:num w:numId="53" w16cid:durableId="732239939">
    <w:abstractNumId w:val="141"/>
  </w:num>
  <w:num w:numId="54" w16cid:durableId="1804543844">
    <w:abstractNumId w:val="8"/>
  </w:num>
  <w:num w:numId="55" w16cid:durableId="1501387523">
    <w:abstractNumId w:val="45"/>
  </w:num>
  <w:num w:numId="56" w16cid:durableId="849679853">
    <w:abstractNumId w:val="13"/>
  </w:num>
  <w:num w:numId="57" w16cid:durableId="1547258191">
    <w:abstractNumId w:val="3"/>
  </w:num>
  <w:num w:numId="58" w16cid:durableId="2049136981">
    <w:abstractNumId w:val="7"/>
  </w:num>
  <w:num w:numId="59" w16cid:durableId="943733518">
    <w:abstractNumId w:val="9"/>
  </w:num>
  <w:num w:numId="60" w16cid:durableId="1832675210">
    <w:abstractNumId w:val="10"/>
  </w:num>
  <w:num w:numId="61" w16cid:durableId="510805313">
    <w:abstractNumId w:val="126"/>
  </w:num>
  <w:num w:numId="62" w16cid:durableId="357465072">
    <w:abstractNumId w:val="117"/>
  </w:num>
  <w:num w:numId="63" w16cid:durableId="1756629080">
    <w:abstractNumId w:val="132"/>
  </w:num>
  <w:num w:numId="64" w16cid:durableId="240527228">
    <w:abstractNumId w:val="27"/>
  </w:num>
  <w:num w:numId="65" w16cid:durableId="1082860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16252819">
    <w:abstractNumId w:val="112"/>
  </w:num>
  <w:num w:numId="67" w16cid:durableId="531264383">
    <w:abstractNumId w:val="107"/>
  </w:num>
  <w:num w:numId="68" w16cid:durableId="902714950">
    <w:abstractNumId w:val="58"/>
    <w:lvlOverride w:ilvl="0">
      <w:startOverride w:val="5"/>
    </w:lvlOverride>
  </w:num>
  <w:num w:numId="69" w16cid:durableId="1876502960">
    <w:abstractNumId w:val="124"/>
  </w:num>
  <w:num w:numId="70" w16cid:durableId="699553392">
    <w:abstractNumId w:val="59"/>
  </w:num>
  <w:num w:numId="71" w16cid:durableId="1351877762">
    <w:abstractNumId w:val="128"/>
  </w:num>
  <w:num w:numId="72" w16cid:durableId="1946839592">
    <w:abstractNumId w:val="37"/>
  </w:num>
  <w:num w:numId="73" w16cid:durableId="1845625638">
    <w:abstractNumId w:val="158"/>
  </w:num>
  <w:num w:numId="74" w16cid:durableId="144272112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371611297">
    <w:abstractNumId w:val="89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303509666">
    <w:abstractNumId w:val="116"/>
  </w:num>
  <w:num w:numId="77" w16cid:durableId="2070111192">
    <w:abstractNumId w:val="127"/>
  </w:num>
  <w:num w:numId="78" w16cid:durableId="1935160600">
    <w:abstractNumId w:val="151"/>
  </w:num>
  <w:num w:numId="79" w16cid:durableId="1106316478">
    <w:abstractNumId w:val="166"/>
  </w:num>
  <w:num w:numId="80" w16cid:durableId="529688061">
    <w:abstractNumId w:val="173"/>
  </w:num>
  <w:num w:numId="81" w16cid:durableId="1049496093">
    <w:abstractNumId w:val="118"/>
  </w:num>
  <w:num w:numId="82" w16cid:durableId="359671029">
    <w:abstractNumId w:val="16"/>
  </w:num>
  <w:num w:numId="83" w16cid:durableId="20508415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624330">
    <w:abstractNumId w:val="35"/>
  </w:num>
  <w:num w:numId="85" w16cid:durableId="1085421439">
    <w:abstractNumId w:val="14"/>
  </w:num>
  <w:num w:numId="86" w16cid:durableId="1968773907">
    <w:abstractNumId w:val="145"/>
  </w:num>
  <w:num w:numId="87" w16cid:durableId="593129881">
    <w:abstractNumId w:val="50"/>
  </w:num>
  <w:num w:numId="88" w16cid:durableId="1465930811">
    <w:abstractNumId w:val="121"/>
  </w:num>
  <w:num w:numId="89" w16cid:durableId="875774047">
    <w:abstractNumId w:val="104"/>
  </w:num>
  <w:num w:numId="90" w16cid:durableId="201669806">
    <w:abstractNumId w:val="56"/>
  </w:num>
  <w:num w:numId="91" w16cid:durableId="2098018917">
    <w:abstractNumId w:val="105"/>
  </w:num>
  <w:num w:numId="92" w16cid:durableId="65957050">
    <w:abstractNumId w:val="33"/>
  </w:num>
  <w:num w:numId="93" w16cid:durableId="65500399">
    <w:abstractNumId w:val="30"/>
  </w:num>
  <w:num w:numId="94" w16cid:durableId="758794799">
    <w:abstractNumId w:val="142"/>
  </w:num>
  <w:num w:numId="95" w16cid:durableId="1902863643">
    <w:abstractNumId w:val="40"/>
  </w:num>
  <w:num w:numId="96" w16cid:durableId="934242334">
    <w:abstractNumId w:val="111"/>
  </w:num>
  <w:num w:numId="97" w16cid:durableId="360282723">
    <w:abstractNumId w:val="156"/>
  </w:num>
  <w:num w:numId="98" w16cid:durableId="11230003">
    <w:abstractNumId w:val="39"/>
  </w:num>
  <w:num w:numId="99" w16cid:durableId="1804033514">
    <w:abstractNumId w:val="148"/>
  </w:num>
  <w:num w:numId="100" w16cid:durableId="2133862926">
    <w:abstractNumId w:val="160"/>
  </w:num>
  <w:num w:numId="101" w16cid:durableId="2113471041">
    <w:abstractNumId w:val="100"/>
  </w:num>
  <w:num w:numId="102" w16cid:durableId="1012537872">
    <w:abstractNumId w:val="18"/>
  </w:num>
  <w:num w:numId="103" w16cid:durableId="1549410922">
    <w:abstractNumId w:val="123"/>
  </w:num>
  <w:num w:numId="104" w16cid:durableId="395668113">
    <w:abstractNumId w:val="155"/>
  </w:num>
  <w:num w:numId="105" w16cid:durableId="1031683661">
    <w:abstractNumId w:val="139"/>
  </w:num>
  <w:num w:numId="106" w16cid:durableId="1013604068">
    <w:abstractNumId w:val="78"/>
  </w:num>
  <w:num w:numId="107" w16cid:durableId="182911533">
    <w:abstractNumId w:val="47"/>
  </w:num>
  <w:num w:numId="108" w16cid:durableId="1627849916">
    <w:abstractNumId w:val="149"/>
  </w:num>
  <w:num w:numId="109" w16cid:durableId="1576088802">
    <w:abstractNumId w:val="24"/>
  </w:num>
  <w:num w:numId="110" w16cid:durableId="103574131">
    <w:abstractNumId w:val="23"/>
  </w:num>
  <w:num w:numId="111" w16cid:durableId="1757365772">
    <w:abstractNumId w:val="138"/>
  </w:num>
  <w:num w:numId="112" w16cid:durableId="1544246611">
    <w:abstractNumId w:val="17"/>
  </w:num>
  <w:num w:numId="113" w16cid:durableId="832524813">
    <w:abstractNumId w:val="86"/>
  </w:num>
  <w:num w:numId="114" w16cid:durableId="2053340809">
    <w:abstractNumId w:val="43"/>
  </w:num>
  <w:num w:numId="115" w16cid:durableId="1685014212">
    <w:abstractNumId w:val="122"/>
  </w:num>
  <w:num w:numId="116" w16cid:durableId="487090728">
    <w:abstractNumId w:val="109"/>
  </w:num>
  <w:num w:numId="117" w16cid:durableId="1776051741">
    <w:abstractNumId w:val="63"/>
  </w:num>
  <w:num w:numId="118" w16cid:durableId="437213758">
    <w:abstractNumId w:val="70"/>
  </w:num>
  <w:num w:numId="119" w16cid:durableId="993873871">
    <w:abstractNumId w:val="119"/>
  </w:num>
  <w:num w:numId="120" w16cid:durableId="2063823052">
    <w:abstractNumId w:val="147"/>
  </w:num>
  <w:num w:numId="121" w16cid:durableId="1797867909">
    <w:abstractNumId w:val="170"/>
  </w:num>
  <w:num w:numId="122" w16cid:durableId="998190787">
    <w:abstractNumId w:val="88"/>
  </w:num>
  <w:num w:numId="123" w16cid:durableId="1422217504">
    <w:abstractNumId w:val="34"/>
  </w:num>
  <w:num w:numId="124" w16cid:durableId="386733328">
    <w:abstractNumId w:val="162"/>
  </w:num>
  <w:num w:numId="125" w16cid:durableId="1938978088">
    <w:abstractNumId w:val="110"/>
  </w:num>
  <w:num w:numId="126" w16cid:durableId="1573277684">
    <w:abstractNumId w:val="22"/>
  </w:num>
  <w:num w:numId="127" w16cid:durableId="459417608">
    <w:abstractNumId w:val="95"/>
  </w:num>
  <w:num w:numId="128" w16cid:durableId="390154259">
    <w:abstractNumId w:val="28"/>
  </w:num>
  <w:num w:numId="129" w16cid:durableId="788936245">
    <w:abstractNumId w:val="97"/>
  </w:num>
  <w:num w:numId="130" w16cid:durableId="324937117">
    <w:abstractNumId w:val="64"/>
  </w:num>
  <w:num w:numId="131" w16cid:durableId="1477452397">
    <w:abstractNumId w:val="159"/>
  </w:num>
  <w:num w:numId="132" w16cid:durableId="33700639">
    <w:abstractNumId w:val="137"/>
  </w:num>
  <w:num w:numId="133" w16cid:durableId="1691032004">
    <w:abstractNumId w:val="81"/>
  </w:num>
  <w:num w:numId="134" w16cid:durableId="1338000917">
    <w:abstractNumId w:val="57"/>
  </w:num>
  <w:num w:numId="135" w16cid:durableId="1958482168">
    <w:abstractNumId w:val="44"/>
  </w:num>
  <w:num w:numId="136" w16cid:durableId="743182438">
    <w:abstractNumId w:val="31"/>
  </w:num>
  <w:num w:numId="137" w16cid:durableId="1115321663">
    <w:abstractNumId w:val="113"/>
  </w:num>
  <w:num w:numId="138" w16cid:durableId="1100105386">
    <w:abstractNumId w:val="67"/>
  </w:num>
  <w:num w:numId="139" w16cid:durableId="1086613940">
    <w:abstractNumId w:val="55"/>
  </w:num>
  <w:num w:numId="140" w16cid:durableId="217252041">
    <w:abstractNumId w:val="106"/>
  </w:num>
  <w:num w:numId="141" w16cid:durableId="215509983">
    <w:abstractNumId w:val="174"/>
  </w:num>
  <w:num w:numId="142" w16cid:durableId="1931506980">
    <w:abstractNumId w:val="103"/>
  </w:num>
  <w:num w:numId="143" w16cid:durableId="70126123">
    <w:abstractNumId w:val="77"/>
  </w:num>
  <w:num w:numId="144" w16cid:durableId="1132871320">
    <w:abstractNumId w:val="72"/>
  </w:num>
  <w:num w:numId="145" w16cid:durableId="2121993117">
    <w:abstractNumId w:val="164"/>
  </w:num>
  <w:num w:numId="146" w16cid:durableId="620265376">
    <w:abstractNumId w:val="54"/>
  </w:num>
  <w:num w:numId="147" w16cid:durableId="1563635158">
    <w:abstractNumId w:val="69"/>
  </w:num>
  <w:num w:numId="148" w16cid:durableId="842012226">
    <w:abstractNumId w:val="108"/>
  </w:num>
  <w:num w:numId="149" w16cid:durableId="1162813737">
    <w:abstractNumId w:val="25"/>
  </w:num>
  <w:num w:numId="150" w16cid:durableId="1952348743">
    <w:abstractNumId w:val="140"/>
  </w:num>
  <w:num w:numId="151" w16cid:durableId="423109454">
    <w:abstractNumId w:val="99"/>
  </w:num>
  <w:num w:numId="152" w16cid:durableId="1136870434">
    <w:abstractNumId w:val="125"/>
  </w:num>
  <w:num w:numId="153" w16cid:durableId="1318337523">
    <w:abstractNumId w:val="21"/>
  </w:num>
  <w:num w:numId="154" w16cid:durableId="1000036704">
    <w:abstractNumId w:val="101"/>
  </w:num>
  <w:num w:numId="155" w16cid:durableId="671108800">
    <w:abstractNumId w:val="29"/>
  </w:num>
  <w:num w:numId="156" w16cid:durableId="522010748">
    <w:abstractNumId w:val="38"/>
  </w:num>
  <w:num w:numId="157" w16cid:durableId="809248103">
    <w:abstractNumId w:val="82"/>
  </w:num>
  <w:num w:numId="158" w16cid:durableId="1237084758">
    <w:abstractNumId w:val="114"/>
  </w:num>
  <w:num w:numId="159" w16cid:durableId="942305688">
    <w:abstractNumId w:val="98"/>
  </w:num>
  <w:num w:numId="160" w16cid:durableId="607276403">
    <w:abstractNumId w:val="80"/>
  </w:num>
  <w:num w:numId="161" w16cid:durableId="1181774456">
    <w:abstractNumId w:val="52"/>
  </w:num>
  <w:num w:numId="162" w16cid:durableId="426268196">
    <w:abstractNumId w:val="61"/>
  </w:num>
  <w:num w:numId="163" w16cid:durableId="2093894267">
    <w:abstractNumId w:val="136"/>
  </w:num>
  <w:num w:numId="164" w16cid:durableId="1961452693">
    <w:abstractNumId w:val="32"/>
  </w:num>
  <w:num w:numId="165" w16cid:durableId="237397868">
    <w:abstractNumId w:val="169"/>
  </w:num>
  <w:num w:numId="166" w16cid:durableId="742022543">
    <w:abstractNumId w:val="157"/>
  </w:num>
  <w:num w:numId="167" w16cid:durableId="580061385">
    <w:abstractNumId w:val="15"/>
  </w:num>
  <w:num w:numId="168" w16cid:durableId="114565890">
    <w:abstractNumId w:val="93"/>
  </w:num>
  <w:num w:numId="169" w16cid:durableId="583881657">
    <w:abstractNumId w:val="143"/>
  </w:num>
  <w:num w:numId="170" w16cid:durableId="1069352066">
    <w:abstractNumId w:val="26"/>
  </w:num>
  <w:num w:numId="171" w16cid:durableId="850609503">
    <w:abstractNumId w:val="84"/>
  </w:num>
  <w:num w:numId="172" w16cid:durableId="322899269">
    <w:abstractNumId w:val="90"/>
  </w:num>
  <w:num w:numId="173" w16cid:durableId="1692874657">
    <w:abstractNumId w:val="133"/>
  </w:num>
  <w:num w:numId="174" w16cid:durableId="1007752795">
    <w:abstractNumId w:val="130"/>
  </w:num>
  <w:num w:numId="175" w16cid:durableId="1711342929">
    <w:abstractNumId w:val="153"/>
  </w:num>
  <w:num w:numId="176" w16cid:durableId="1238857921">
    <w:abstractNumId w:val="1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9F"/>
    <w:rsid w:val="00013691"/>
    <w:rsid w:val="00042956"/>
    <w:rsid w:val="000C7E64"/>
    <w:rsid w:val="001844B4"/>
    <w:rsid w:val="001A7220"/>
    <w:rsid w:val="001C55B8"/>
    <w:rsid w:val="002D0A93"/>
    <w:rsid w:val="002D4A8E"/>
    <w:rsid w:val="00462451"/>
    <w:rsid w:val="00484C6D"/>
    <w:rsid w:val="004B205E"/>
    <w:rsid w:val="00585C23"/>
    <w:rsid w:val="005D22AA"/>
    <w:rsid w:val="0060327C"/>
    <w:rsid w:val="00682203"/>
    <w:rsid w:val="006B2C9F"/>
    <w:rsid w:val="006C0694"/>
    <w:rsid w:val="009A09D2"/>
    <w:rsid w:val="00AF29E2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99AFB-F5C1-4D1E-B634-A6F398C59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694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B2C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B2C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6B2C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6B2C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6B2C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6B2C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6B2C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6B2C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6B2C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C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B2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6B2C9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6B2C9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6B2C9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6B2C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6B2C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6B2C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6B2C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6B2C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6B2C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6B2C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6B2C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2C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2C9F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6B2C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2C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C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C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2C9F"/>
    <w:rPr>
      <w:b/>
      <w:bCs/>
      <w:smallCaps/>
      <w:color w:val="2F5496" w:themeColor="accent1" w:themeShade="BF"/>
      <w:spacing w:val="5"/>
    </w:rPr>
  </w:style>
  <w:style w:type="paragraph" w:customStyle="1" w:styleId="Tekstpodstawowywcity31">
    <w:name w:val="Tekst podstawowy wcięty 31"/>
    <w:basedOn w:val="Normalny"/>
    <w:qFormat/>
    <w:rsid w:val="006C0694"/>
    <w:pPr>
      <w:ind w:left="720"/>
      <w:jc w:val="both"/>
    </w:pPr>
    <w:rPr>
      <w:rFonts w:ascii="Arial" w:hAnsi="Arial" w:cs="StarSymbol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6C06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C0694"/>
    <w:rPr>
      <w:rFonts w:ascii="Times New Roman" w:eastAsia="Times New Roman" w:hAnsi="Times New Roman"/>
      <w:szCs w:val="20"/>
      <w:lang w:eastAsia="ar-SA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06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0694"/>
    <w:rPr>
      <w:rFonts w:ascii="Times New Roman" w:eastAsia="Times New Roman" w:hAnsi="Times New Roman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qFormat/>
    <w:rsid w:val="006C06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0694"/>
    <w:rPr>
      <w:rFonts w:ascii="Times New Roman" w:eastAsia="Times New Roman" w:hAnsi="Times New Roman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069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694"/>
    <w:rPr>
      <w:rFonts w:ascii="Tahoma" w:eastAsia="Calibri" w:hAnsi="Tahoma"/>
      <w:sz w:val="16"/>
      <w:szCs w:val="16"/>
      <w:lang w:eastAsia="ar-SA"/>
    </w:rPr>
  </w:style>
  <w:style w:type="character" w:styleId="Odwoanieprzypisudolnego">
    <w:name w:val="footnote reference"/>
    <w:rsid w:val="006C0694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rsid w:val="006C0694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qFormat/>
    <w:rsid w:val="006C0694"/>
    <w:rPr>
      <w:rFonts w:ascii="Times New Roman" w:eastAsia="Times New Roman" w:hAnsi="Times New Roman"/>
      <w:szCs w:val="20"/>
      <w:lang w:eastAsia="ar-SA"/>
    </w:rPr>
  </w:style>
  <w:style w:type="character" w:styleId="Hipercze">
    <w:name w:val="Hyperlink"/>
    <w:unhideWhenUsed/>
    <w:rsid w:val="006C0694"/>
    <w:rPr>
      <w:color w:val="0000FF"/>
      <w:u w:val="single"/>
    </w:rPr>
  </w:style>
  <w:style w:type="paragraph" w:customStyle="1" w:styleId="Zawartotabeli">
    <w:name w:val="Zawartość tabeli"/>
    <w:basedOn w:val="Normalny"/>
    <w:rsid w:val="006C0694"/>
    <w:pPr>
      <w:suppressLineNumbers/>
    </w:pPr>
  </w:style>
  <w:style w:type="paragraph" w:styleId="NormalnyWeb">
    <w:name w:val="Normal (Web)"/>
    <w:basedOn w:val="Normalny"/>
    <w:uiPriority w:val="99"/>
    <w:qFormat/>
    <w:rsid w:val="006C0694"/>
  </w:style>
  <w:style w:type="paragraph" w:customStyle="1" w:styleId="WYCZYFORMATOWANIE">
    <w:name w:val="WYCZY?? FORMATOWANIE"/>
    <w:basedOn w:val="NormalnyWeb"/>
    <w:uiPriority w:val="99"/>
    <w:rsid w:val="006C0694"/>
    <w:pPr>
      <w:spacing w:before="280"/>
      <w:jc w:val="both"/>
    </w:pPr>
    <w:rPr>
      <w:b/>
      <w:color w:val="000000"/>
    </w:rPr>
  </w:style>
  <w:style w:type="paragraph" w:customStyle="1" w:styleId="Tekstpodstawowywcity21">
    <w:name w:val="Tekst podstawowy wcięty 21"/>
    <w:basedOn w:val="Normalny"/>
    <w:rsid w:val="006C0694"/>
    <w:pPr>
      <w:spacing w:line="360" w:lineRule="auto"/>
      <w:ind w:left="723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6C0694"/>
    <w:pPr>
      <w:spacing w:line="360" w:lineRule="auto"/>
      <w:jc w:val="both"/>
    </w:pPr>
    <w:rPr>
      <w:color w:val="000000"/>
      <w:sz w:val="22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6C0694"/>
  </w:style>
  <w:style w:type="paragraph" w:customStyle="1" w:styleId="ZnakZnakZnakZnakZnakZnakZnak">
    <w:name w:val="Znak Znak Znak Znak Znak Znak Znak"/>
    <w:basedOn w:val="Normalny"/>
    <w:rsid w:val="006C0694"/>
    <w:pPr>
      <w:suppressAutoHyphens w:val="0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C0694"/>
    <w:pPr>
      <w:spacing w:after="0" w:line="240" w:lineRule="auto"/>
    </w:pPr>
    <w:rPr>
      <w:rFonts w:ascii="Calibri" w:eastAsia="Calibri" w:hAnsi="Calibri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6C069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C0694"/>
    <w:rPr>
      <w:rFonts w:ascii="Times New Roman" w:eastAsia="Times New Roman" w:hAnsi="Times New Roman"/>
      <w:szCs w:val="20"/>
      <w:lang w:eastAsia="ar-SA"/>
    </w:rPr>
  </w:style>
  <w:style w:type="paragraph" w:customStyle="1" w:styleId="StandardowyArial11">
    <w:name w:val="Standardowy + Arial 11"/>
    <w:basedOn w:val="Normalny"/>
    <w:qFormat/>
    <w:rsid w:val="006C0694"/>
    <w:pPr>
      <w:autoSpaceDE w:val="0"/>
      <w:autoSpaceDN w:val="0"/>
      <w:spacing w:before="60" w:after="60"/>
      <w:ind w:left="720" w:hanging="360"/>
      <w:jc w:val="both"/>
    </w:pPr>
    <w:rPr>
      <w:rFonts w:ascii="Arial" w:hAnsi="Arial" w:cs="Arial"/>
      <w:sz w:val="22"/>
      <w:szCs w:val="22"/>
      <w:lang w:eastAsia="pl-PL"/>
    </w:rPr>
  </w:style>
  <w:style w:type="character" w:styleId="Odwoaniedokomentarza">
    <w:name w:val="annotation reference"/>
    <w:unhideWhenUsed/>
    <w:rsid w:val="006C0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069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0694"/>
    <w:rPr>
      <w:rFonts w:ascii="Times New Roman" w:eastAsia="Times New Roman" w:hAnsi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6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694"/>
    <w:rPr>
      <w:rFonts w:ascii="Times New Roman" w:eastAsia="Times New Roman" w:hAnsi="Times New Roman"/>
      <w:b/>
      <w:bCs/>
      <w:szCs w:val="20"/>
      <w:lang w:eastAsia="ar-SA"/>
    </w:rPr>
  </w:style>
  <w:style w:type="paragraph" w:customStyle="1" w:styleId="Standard">
    <w:name w:val="Standard"/>
    <w:link w:val="StandardZnak"/>
    <w:rsid w:val="006C06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andarduser">
    <w:name w:val="Standard (user)"/>
    <w:rsid w:val="006C06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/>
      <w:color w:val="000000"/>
      <w:kern w:val="3"/>
      <w:sz w:val="24"/>
      <w:szCs w:val="24"/>
      <w:lang w:val="en-US" w:eastAsia="zh-CN" w:bidi="en-US"/>
    </w:rPr>
  </w:style>
  <w:style w:type="paragraph" w:customStyle="1" w:styleId="Default">
    <w:name w:val="Default"/>
    <w:basedOn w:val="Standard"/>
    <w:qFormat/>
    <w:rsid w:val="006C0694"/>
    <w:pPr>
      <w:autoSpaceDE w:val="0"/>
    </w:pPr>
    <w:rPr>
      <w:rFonts w:eastAsia="Times New Roman" w:cs="Times New Roman"/>
      <w:color w:val="000000"/>
    </w:rPr>
  </w:style>
  <w:style w:type="paragraph" w:styleId="Tekstpodstawowy2">
    <w:name w:val="Body Text 2"/>
    <w:basedOn w:val="Normalny"/>
    <w:link w:val="Tekstpodstawowy2Znak"/>
    <w:unhideWhenUsed/>
    <w:qFormat/>
    <w:rsid w:val="006C06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qFormat/>
    <w:rsid w:val="006C0694"/>
    <w:rPr>
      <w:rFonts w:ascii="Times New Roman" w:eastAsia="Times New Roman" w:hAnsi="Times New Roman"/>
      <w:szCs w:val="20"/>
      <w:lang w:eastAsia="ar-SA"/>
    </w:rPr>
  </w:style>
  <w:style w:type="paragraph" w:customStyle="1" w:styleId="Styl1">
    <w:name w:val="Styl1"/>
    <w:basedOn w:val="Normalny"/>
    <w:rsid w:val="006C0694"/>
    <w:pPr>
      <w:snapToGrid w:val="0"/>
      <w:jc w:val="both"/>
    </w:pPr>
    <w:rPr>
      <w:sz w:val="22"/>
      <w:szCs w:val="22"/>
    </w:rPr>
  </w:style>
  <w:style w:type="character" w:customStyle="1" w:styleId="st1">
    <w:name w:val="st1"/>
    <w:basedOn w:val="Domylnaczcionkaakapitu"/>
    <w:rsid w:val="006C0694"/>
  </w:style>
  <w:style w:type="character" w:customStyle="1" w:styleId="Domylnaczcionkaakapitu1">
    <w:name w:val="Domyślna czcionka akapitu1"/>
    <w:qFormat/>
    <w:rsid w:val="006C0694"/>
  </w:style>
  <w:style w:type="paragraph" w:customStyle="1" w:styleId="Normalny1">
    <w:name w:val="Normalny1"/>
    <w:rsid w:val="006C0694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kapitzlist1">
    <w:name w:val="Akapit z listą1"/>
    <w:basedOn w:val="Normalny"/>
    <w:rsid w:val="006C0694"/>
    <w:pPr>
      <w:spacing w:line="100" w:lineRule="atLeast"/>
      <w:ind w:left="708"/>
    </w:pPr>
    <w:rPr>
      <w:rFonts w:eastAsia="Calibri"/>
      <w:lang w:eastAsia="zh-CN"/>
    </w:rPr>
  </w:style>
  <w:style w:type="paragraph" w:customStyle="1" w:styleId="WW-Domylnie">
    <w:name w:val="WW-Domyślnie"/>
    <w:qFormat/>
    <w:rsid w:val="006C0694"/>
    <w:pPr>
      <w:suppressAutoHyphens/>
      <w:spacing w:after="0" w:line="100" w:lineRule="atLeast"/>
    </w:pPr>
    <w:rPr>
      <w:rFonts w:ascii="Times New Roman" w:eastAsia="Times New Roman" w:hAnsi="Times New Roman"/>
      <w:szCs w:val="20"/>
      <w:lang w:eastAsia="zh-CN"/>
    </w:rPr>
  </w:style>
  <w:style w:type="character" w:styleId="Pogrubienie">
    <w:name w:val="Strong"/>
    <w:uiPriority w:val="22"/>
    <w:qFormat/>
    <w:rsid w:val="006C0694"/>
    <w:rPr>
      <w:b/>
      <w:bCs/>
    </w:rPr>
  </w:style>
  <w:style w:type="character" w:customStyle="1" w:styleId="luchili">
    <w:name w:val="luc_hili"/>
    <w:basedOn w:val="Domylnaczcionkaakapitu"/>
    <w:rsid w:val="006C0694"/>
  </w:style>
  <w:style w:type="paragraph" w:styleId="Tekstprzypisukocowego">
    <w:name w:val="endnote text"/>
    <w:basedOn w:val="Normalny"/>
    <w:link w:val="TekstprzypisukocowegoZnak"/>
    <w:semiHidden/>
    <w:unhideWhenUsed/>
    <w:rsid w:val="006C0694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C0694"/>
    <w:rPr>
      <w:rFonts w:ascii="Times New Roman" w:eastAsia="Times New Roman" w:hAnsi="Times New Roman"/>
      <w:szCs w:val="20"/>
      <w:lang w:eastAsia="ar-SA"/>
    </w:rPr>
  </w:style>
  <w:style w:type="character" w:styleId="Odwoanieprzypisukocowego">
    <w:name w:val="endnote reference"/>
    <w:semiHidden/>
    <w:unhideWhenUsed/>
    <w:rsid w:val="006C0694"/>
    <w:rPr>
      <w:vertAlign w:val="superscript"/>
    </w:rPr>
  </w:style>
  <w:style w:type="paragraph" w:styleId="Bezodstpw">
    <w:name w:val="No Spacing"/>
    <w:qFormat/>
    <w:rsid w:val="006C0694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customStyle="1" w:styleId="Akapitzlist2">
    <w:name w:val="Akapit z listą2"/>
    <w:basedOn w:val="Normalny"/>
    <w:rsid w:val="006C0694"/>
    <w:pPr>
      <w:ind w:left="708"/>
    </w:pPr>
    <w:rPr>
      <w:rFonts w:eastAsia="Calibri"/>
    </w:rPr>
  </w:style>
  <w:style w:type="paragraph" w:customStyle="1" w:styleId="western">
    <w:name w:val="western"/>
    <w:basedOn w:val="Normalny"/>
    <w:rsid w:val="006C0694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rsid w:val="006C0694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67">
    <w:name w:val="xl67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6C0694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0">
    <w:name w:val="xl70"/>
    <w:basedOn w:val="Normalny"/>
    <w:rsid w:val="006C069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1">
    <w:name w:val="xl71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6C069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4">
    <w:name w:val="xl74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5">
    <w:name w:val="xl75"/>
    <w:basedOn w:val="Normalny"/>
    <w:rsid w:val="006C069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6">
    <w:name w:val="xl76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7">
    <w:name w:val="xl77"/>
    <w:basedOn w:val="Normalny"/>
    <w:rsid w:val="006C069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8">
    <w:name w:val="xl78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0">
    <w:name w:val="xl80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1">
    <w:name w:val="xl81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3">
    <w:name w:val="xl83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4">
    <w:name w:val="xl84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6">
    <w:name w:val="xl86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6C069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9">
    <w:name w:val="xl89"/>
    <w:basedOn w:val="Normalny"/>
    <w:rsid w:val="006C069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90">
    <w:name w:val="xl90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1">
    <w:name w:val="xl91"/>
    <w:basedOn w:val="Normalny"/>
    <w:rsid w:val="006C0694"/>
    <w:pP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2">
    <w:name w:val="xl92"/>
    <w:basedOn w:val="Normalny"/>
    <w:rsid w:val="006C069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3">
    <w:name w:val="xl93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6C0694"/>
    <w:pPr>
      <w:suppressAutoHyphens w:val="0"/>
      <w:spacing w:before="60" w:line="360" w:lineRule="auto"/>
      <w:jc w:val="both"/>
    </w:pPr>
    <w:rPr>
      <w:rFonts w:ascii="Arial" w:hAnsi="Arial" w:cs="Arial"/>
      <w:sz w:val="24"/>
      <w:lang w:eastAsia="pl-PL"/>
    </w:rPr>
  </w:style>
  <w:style w:type="paragraph" w:customStyle="1" w:styleId="tekstwstpny">
    <w:name w:val="tekst wstępny"/>
    <w:basedOn w:val="Normalny"/>
    <w:uiPriority w:val="99"/>
    <w:rsid w:val="006C0694"/>
    <w:pPr>
      <w:autoSpaceDE w:val="0"/>
      <w:autoSpaceDN w:val="0"/>
      <w:spacing w:before="60" w:after="60"/>
    </w:pPr>
    <w:rPr>
      <w:rFonts w:ascii="Arial" w:hAnsi="Arial" w:cs="Arial"/>
      <w:sz w:val="22"/>
      <w:szCs w:val="2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0694"/>
  </w:style>
  <w:style w:type="paragraph" w:customStyle="1" w:styleId="Tekstpodstawowy22">
    <w:name w:val="Tekst podstawowy 22"/>
    <w:basedOn w:val="Normalny"/>
    <w:rsid w:val="006C069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WW-Zwykytekst">
    <w:name w:val="WW-Zwykły tekst"/>
    <w:basedOn w:val="Normalny"/>
    <w:rsid w:val="006C0694"/>
    <w:pPr>
      <w:suppressLineNumbers/>
    </w:pPr>
    <w:rPr>
      <w:rFonts w:ascii="Courier New" w:hAnsi="Courier New"/>
      <w:sz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6C069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C0694"/>
    <w:rPr>
      <w:rFonts w:ascii="Times New Roman" w:eastAsia="Times New Roman" w:hAnsi="Times New Roman"/>
      <w:szCs w:val="20"/>
      <w:lang w:eastAsia="ar-SA"/>
    </w:rPr>
  </w:style>
  <w:style w:type="paragraph" w:customStyle="1" w:styleId="Tekstpodstawowy23">
    <w:name w:val="Tekst podstawowy 23"/>
    <w:basedOn w:val="Normalny"/>
    <w:rsid w:val="006C069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Tekstpodstawowywcity22">
    <w:name w:val="Tekst podstawowy wcięty 22"/>
    <w:basedOn w:val="Normalny"/>
    <w:rsid w:val="006C069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sz w:val="24"/>
      <w:lang w:eastAsia="pl-PL"/>
    </w:rPr>
  </w:style>
  <w:style w:type="paragraph" w:customStyle="1" w:styleId="Domylnie">
    <w:name w:val="Domyślnie"/>
    <w:rsid w:val="006C0694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customStyle="1" w:styleId="Tekstpodstawowywcity32">
    <w:name w:val="Tekst podstawowy wcięty 32"/>
    <w:basedOn w:val="Normalny"/>
    <w:rsid w:val="006C069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284" w:hanging="29"/>
      <w:jc w:val="both"/>
      <w:textAlignment w:val="baseline"/>
    </w:pPr>
    <w:rPr>
      <w:sz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6C069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C0694"/>
    <w:rPr>
      <w:rFonts w:ascii="Times New Roman" w:eastAsia="Times New Roman" w:hAnsi="Times New Roman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6C0694"/>
    <w:rPr>
      <w:color w:val="800080"/>
      <w:u w:val="single"/>
    </w:rPr>
  </w:style>
  <w:style w:type="character" w:customStyle="1" w:styleId="Tekstpodstawowywcity3Znak">
    <w:name w:val="Tekst podstawowy wcięty 3 Znak"/>
    <w:semiHidden/>
    <w:rsid w:val="006C0694"/>
    <w:rPr>
      <w:rFonts w:ascii="CG Times (WE)" w:eastAsia="Times New Roman" w:hAnsi="CG Times (WE)"/>
      <w:sz w:val="24"/>
    </w:rPr>
  </w:style>
  <w:style w:type="paragraph" w:styleId="Tekstpodstawowywcity3">
    <w:name w:val="Body Text Indent 3"/>
    <w:basedOn w:val="Normalny"/>
    <w:link w:val="Tekstpodstawowywcity3Znak1"/>
    <w:semiHidden/>
    <w:qFormat/>
    <w:rsid w:val="006C0694"/>
    <w:pPr>
      <w:suppressAutoHyphens w:val="0"/>
      <w:ind w:left="567"/>
      <w:jc w:val="both"/>
    </w:pPr>
    <w:rPr>
      <w:rFonts w:ascii="CG Times (WE)" w:hAnsi="CG Times (WE)"/>
      <w:sz w:val="24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qFormat/>
    <w:rsid w:val="006C0694"/>
    <w:rPr>
      <w:rFonts w:ascii="CG Times (WE)" w:eastAsia="Times New Roman" w:hAnsi="CG Times (WE)"/>
      <w:sz w:val="24"/>
      <w:szCs w:val="20"/>
      <w:lang w:eastAsia="ar-SA"/>
    </w:rPr>
  </w:style>
  <w:style w:type="character" w:customStyle="1" w:styleId="StopkaZnak1">
    <w:name w:val="Stopka Znak1"/>
    <w:rsid w:val="006C06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rsid w:val="006C0694"/>
    <w:pPr>
      <w:suppressAutoHyphens w:val="0"/>
      <w:ind w:left="993"/>
    </w:pPr>
    <w:rPr>
      <w:rFonts w:ascii="CG Times (WE)" w:hAnsi="CG Times (WE)"/>
      <w:sz w:val="24"/>
      <w:lang w:eastAsia="pl-PL"/>
    </w:rPr>
  </w:style>
  <w:style w:type="paragraph" w:styleId="Legenda">
    <w:name w:val="caption"/>
    <w:basedOn w:val="Normalny"/>
    <w:next w:val="Normalny"/>
    <w:qFormat/>
    <w:rsid w:val="006C0694"/>
    <w:pPr>
      <w:suppressAutoHyphens w:val="0"/>
      <w:ind w:left="284"/>
    </w:pPr>
    <w:rPr>
      <w:rFonts w:ascii="Arial" w:hAnsi="Arial" w:cs="Arial"/>
      <w:sz w:val="24"/>
      <w:lang w:eastAsia="pl-PL"/>
    </w:rPr>
  </w:style>
  <w:style w:type="character" w:customStyle="1" w:styleId="ZwykytekstZnak">
    <w:name w:val="Zwykły tekst Znak"/>
    <w:uiPriority w:val="99"/>
    <w:rsid w:val="006C0694"/>
    <w:rPr>
      <w:rFonts w:ascii="Courier New" w:eastAsia="Times New Roman" w:hAnsi="Courier New" w:cs="Courier New"/>
    </w:rPr>
  </w:style>
  <w:style w:type="paragraph" w:styleId="Zwykytekst">
    <w:name w:val="Plain Text"/>
    <w:basedOn w:val="Normalny"/>
    <w:link w:val="ZwykytekstZnak1"/>
    <w:uiPriority w:val="99"/>
    <w:rsid w:val="006C0694"/>
    <w:pPr>
      <w:suppressAutoHyphens w:val="0"/>
    </w:pPr>
    <w:rPr>
      <w:rFonts w:ascii="Courier New" w:hAnsi="Courier New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6C0694"/>
    <w:rPr>
      <w:rFonts w:ascii="Courier New" w:eastAsia="Times New Roman" w:hAnsi="Courier New"/>
      <w:szCs w:val="20"/>
      <w:lang w:eastAsia="ar-SA"/>
    </w:rPr>
  </w:style>
  <w:style w:type="character" w:customStyle="1" w:styleId="BezodstpwZnak">
    <w:name w:val="Bez odstępów Znak"/>
    <w:rsid w:val="006C0694"/>
    <w:rPr>
      <w:sz w:val="22"/>
      <w:szCs w:val="22"/>
      <w:lang w:eastAsia="en-US" w:bidi="ar-SA"/>
    </w:rPr>
  </w:style>
  <w:style w:type="character" w:customStyle="1" w:styleId="NagwekZnak1">
    <w:name w:val="Nagłówek Znak1"/>
    <w:rsid w:val="006C0694"/>
    <w:rPr>
      <w:rFonts w:cs="Calibri"/>
      <w:lang w:eastAsia="ar-SA"/>
    </w:rPr>
  </w:style>
  <w:style w:type="paragraph" w:styleId="Lista2">
    <w:name w:val="List 2"/>
    <w:basedOn w:val="Normalny"/>
    <w:semiHidden/>
    <w:unhideWhenUsed/>
    <w:rsid w:val="006C0694"/>
    <w:pPr>
      <w:suppressAutoHyphens w:val="0"/>
      <w:ind w:left="566" w:hanging="283"/>
      <w:contextualSpacing/>
    </w:pPr>
    <w:rPr>
      <w:lang w:eastAsia="pl-PL"/>
    </w:rPr>
  </w:style>
  <w:style w:type="paragraph" w:styleId="Lista3">
    <w:name w:val="List 3"/>
    <w:basedOn w:val="Normalny"/>
    <w:semiHidden/>
    <w:unhideWhenUsed/>
    <w:rsid w:val="006C0694"/>
    <w:pPr>
      <w:suppressAutoHyphens w:val="0"/>
      <w:ind w:left="849" w:hanging="283"/>
      <w:contextualSpacing/>
    </w:pPr>
    <w:rPr>
      <w:lang w:eastAsia="pl-PL"/>
    </w:rPr>
  </w:style>
  <w:style w:type="paragraph" w:styleId="Lista4">
    <w:name w:val="List 4"/>
    <w:basedOn w:val="Normalny"/>
    <w:semiHidden/>
    <w:unhideWhenUsed/>
    <w:rsid w:val="006C0694"/>
    <w:pPr>
      <w:suppressAutoHyphens w:val="0"/>
      <w:ind w:left="1132" w:hanging="283"/>
      <w:contextualSpacing/>
    </w:pPr>
    <w:rPr>
      <w:lang w:eastAsia="pl-PL"/>
    </w:rPr>
  </w:style>
  <w:style w:type="paragraph" w:styleId="Lista5">
    <w:name w:val="List 5"/>
    <w:basedOn w:val="Normalny"/>
    <w:semiHidden/>
    <w:unhideWhenUsed/>
    <w:rsid w:val="006C0694"/>
    <w:pPr>
      <w:suppressAutoHyphens w:val="0"/>
      <w:ind w:left="1415" w:hanging="283"/>
      <w:contextualSpacing/>
    </w:pPr>
    <w:rPr>
      <w:lang w:eastAsia="pl-PL"/>
    </w:rPr>
  </w:style>
  <w:style w:type="paragraph" w:styleId="Listapunktowana2">
    <w:name w:val="List Bullet 2"/>
    <w:basedOn w:val="Normalny"/>
    <w:semiHidden/>
    <w:unhideWhenUsed/>
    <w:rsid w:val="006C0694"/>
    <w:pPr>
      <w:numPr>
        <w:numId w:val="6"/>
      </w:numPr>
      <w:tabs>
        <w:tab w:val="clear" w:pos="643"/>
      </w:tabs>
      <w:suppressAutoHyphens w:val="0"/>
      <w:ind w:left="0" w:firstLine="0"/>
      <w:contextualSpacing/>
    </w:pPr>
    <w:rPr>
      <w:lang w:eastAsia="pl-PL"/>
    </w:rPr>
  </w:style>
  <w:style w:type="paragraph" w:styleId="Listapunktowana3">
    <w:name w:val="List Bullet 3"/>
    <w:basedOn w:val="Normalny"/>
    <w:semiHidden/>
    <w:unhideWhenUsed/>
    <w:rsid w:val="006C0694"/>
    <w:pPr>
      <w:numPr>
        <w:numId w:val="7"/>
      </w:numPr>
      <w:tabs>
        <w:tab w:val="clear" w:pos="926"/>
        <w:tab w:val="num" w:pos="360"/>
      </w:tabs>
      <w:suppressAutoHyphens w:val="0"/>
      <w:ind w:left="0" w:firstLine="0"/>
      <w:contextualSpacing/>
    </w:pPr>
    <w:rPr>
      <w:lang w:eastAsia="pl-PL"/>
    </w:rPr>
  </w:style>
  <w:style w:type="paragraph" w:styleId="Listapunktowana5">
    <w:name w:val="List Bullet 5"/>
    <w:basedOn w:val="Normalny"/>
    <w:semiHidden/>
    <w:unhideWhenUsed/>
    <w:rsid w:val="006C0694"/>
    <w:pPr>
      <w:numPr>
        <w:numId w:val="8"/>
      </w:numPr>
      <w:tabs>
        <w:tab w:val="clear" w:pos="1634"/>
        <w:tab w:val="num" w:pos="360"/>
      </w:tabs>
      <w:suppressAutoHyphens w:val="0"/>
      <w:ind w:left="0" w:firstLine="0"/>
      <w:contextualSpacing/>
    </w:pPr>
    <w:rPr>
      <w:lang w:eastAsia="pl-PL"/>
    </w:rPr>
  </w:style>
  <w:style w:type="paragraph" w:styleId="Lista-kontynuacja2">
    <w:name w:val="List Continue 2"/>
    <w:basedOn w:val="Normalny"/>
    <w:semiHidden/>
    <w:unhideWhenUsed/>
    <w:rsid w:val="006C0694"/>
    <w:pPr>
      <w:suppressAutoHyphens w:val="0"/>
      <w:spacing w:after="120"/>
      <w:ind w:left="566"/>
      <w:contextualSpacing/>
    </w:pPr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6C0694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6C0694"/>
    <w:rPr>
      <w:rFonts w:ascii="Times New Roman" w:eastAsia="Times New Roman" w:hAnsi="Times New Roman"/>
      <w:szCs w:val="20"/>
      <w:lang w:eastAsia="pl-PL"/>
    </w:rPr>
  </w:style>
  <w:style w:type="character" w:customStyle="1" w:styleId="PlandokumentuZnak">
    <w:name w:val="Plan dokumentu Znak"/>
    <w:semiHidden/>
    <w:rsid w:val="006C0694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semiHidden/>
    <w:rsid w:val="006C0694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6C0694"/>
    <w:pPr>
      <w:spacing w:after="0" w:line="240" w:lineRule="auto"/>
    </w:pPr>
    <w:rPr>
      <w:rFonts w:ascii="Calibri" w:eastAsia="Calibri" w:hAnsi="Calibri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rsid w:val="006C0694"/>
    <w:pPr>
      <w:keepNext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6C0694"/>
    <w:pPr>
      <w:ind w:left="200" w:hanging="200"/>
    </w:pPr>
  </w:style>
  <w:style w:type="paragraph" w:styleId="Nagwekindeksu">
    <w:name w:val="index heading"/>
    <w:basedOn w:val="Normalny"/>
    <w:next w:val="Indeks1"/>
    <w:uiPriority w:val="99"/>
    <w:semiHidden/>
    <w:rsid w:val="006C0694"/>
    <w:pPr>
      <w:suppressAutoHyphens w:val="0"/>
    </w:pPr>
    <w:rPr>
      <w:lang w:eastAsia="pl-PL"/>
    </w:rPr>
  </w:style>
  <w:style w:type="character" w:customStyle="1" w:styleId="dane1">
    <w:name w:val="dane1"/>
    <w:rsid w:val="006C0694"/>
    <w:rPr>
      <w:color w:val="0000CD"/>
    </w:rPr>
  </w:style>
  <w:style w:type="paragraph" w:customStyle="1" w:styleId="pkt">
    <w:name w:val="pkt"/>
    <w:basedOn w:val="Normalny"/>
    <w:link w:val="pktZnak"/>
    <w:rsid w:val="006C0694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6C0694"/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rsid w:val="006C0694"/>
    <w:rPr>
      <w:rFonts w:ascii="Segoe UI" w:hAnsi="Segoe UI"/>
      <w:sz w:val="16"/>
      <w:szCs w:val="16"/>
    </w:rPr>
  </w:style>
  <w:style w:type="character" w:customStyle="1" w:styleId="MapadokumentuZnak">
    <w:name w:val="Mapa dokumentu Znak"/>
    <w:link w:val="Mapadokumentu1"/>
    <w:uiPriority w:val="99"/>
    <w:semiHidden/>
    <w:rsid w:val="006C0694"/>
    <w:rPr>
      <w:rFonts w:ascii="Segoe UI" w:eastAsia="Times New Roman" w:hAnsi="Segoe UI"/>
      <w:sz w:val="16"/>
      <w:szCs w:val="16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6C0694"/>
    <w:rPr>
      <w:i/>
      <w:iCs/>
      <w:color w:val="FF0000"/>
      <w:sz w:val="22"/>
      <w:u w:val="single"/>
    </w:rPr>
  </w:style>
  <w:style w:type="paragraph" w:customStyle="1" w:styleId="NormalnyWeb1">
    <w:name w:val="Normalny (Web)1"/>
    <w:basedOn w:val="Normalny"/>
    <w:rsid w:val="006C0694"/>
    <w:pPr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lang w:eastAsia="pl-PL"/>
    </w:rPr>
  </w:style>
  <w:style w:type="character" w:customStyle="1" w:styleId="FontStyle73">
    <w:name w:val="Font Style73"/>
    <w:rsid w:val="006C0694"/>
    <w:rPr>
      <w:rFonts w:ascii="Arial Narrow" w:hAnsi="Arial Narrow"/>
      <w:b/>
      <w:bCs/>
      <w:smallCaps/>
      <w:sz w:val="20"/>
      <w:szCs w:val="20"/>
    </w:rPr>
  </w:style>
  <w:style w:type="paragraph" w:customStyle="1" w:styleId="abody">
    <w:name w:val="a) body"/>
    <w:rsid w:val="006C0694"/>
    <w:pPr>
      <w:tabs>
        <w:tab w:val="left" w:pos="720"/>
        <w:tab w:val="left" w:pos="109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076"/>
      </w:tabs>
      <w:spacing w:before="40" w:after="40" w:line="240" w:lineRule="auto"/>
      <w:ind w:left="379" w:hanging="379"/>
    </w:pPr>
    <w:rPr>
      <w:rFonts w:ascii="Arial" w:eastAsia="ヒラギノ角ゴ Pro W3" w:hAnsi="Arial"/>
      <w:color w:val="00000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6C0694"/>
    <w:pPr>
      <w:ind w:left="283" w:hanging="283"/>
      <w:contextualSpacing/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6C0694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6C0694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6C0694"/>
    <w:pPr>
      <w:spacing w:after="0" w:line="240" w:lineRule="auto"/>
    </w:pPr>
    <w:rPr>
      <w:rFonts w:ascii="Times New Roman" w:eastAsia="Times New Roman" w:hAnsi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6C0694"/>
  </w:style>
  <w:style w:type="paragraph" w:customStyle="1" w:styleId="text-justify">
    <w:name w:val="text-justify"/>
    <w:basedOn w:val="Normalny"/>
    <w:rsid w:val="006C069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6C0694"/>
  </w:style>
  <w:style w:type="paragraph" w:customStyle="1" w:styleId="font5">
    <w:name w:val="font5"/>
    <w:basedOn w:val="Normalny"/>
    <w:rsid w:val="006C069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6C069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6C069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u w:val="single"/>
      <w:lang w:eastAsia="pl-PL"/>
    </w:rPr>
  </w:style>
  <w:style w:type="paragraph" w:customStyle="1" w:styleId="xl65">
    <w:name w:val="xl65"/>
    <w:basedOn w:val="Normalny"/>
    <w:rsid w:val="006C0694"/>
    <w:pPr>
      <w:suppressAutoHyphens w:val="0"/>
      <w:spacing w:before="100" w:beforeAutospacing="1" w:after="100" w:afterAutospacing="1"/>
      <w:textAlignment w:val="top"/>
    </w:pPr>
    <w:rPr>
      <w:color w:val="000000"/>
      <w:sz w:val="16"/>
      <w:szCs w:val="16"/>
      <w:lang w:eastAsia="pl-PL"/>
    </w:rPr>
  </w:style>
  <w:style w:type="paragraph" w:customStyle="1" w:styleId="xl100">
    <w:name w:val="xl100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1">
    <w:name w:val="xl101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02">
    <w:name w:val="xl102"/>
    <w:basedOn w:val="Normalny"/>
    <w:rsid w:val="006C069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3">
    <w:name w:val="xl103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4">
    <w:name w:val="xl104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6C069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6C069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8">
    <w:name w:val="xl108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rsid w:val="006C069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rsid w:val="006C069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rsid w:val="006C069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2">
    <w:name w:val="xl112"/>
    <w:basedOn w:val="Normalny"/>
    <w:rsid w:val="006C069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3">
    <w:name w:val="xl113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4">
    <w:name w:val="xl114"/>
    <w:basedOn w:val="Normalny"/>
    <w:rsid w:val="006C069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5">
    <w:name w:val="xl115"/>
    <w:basedOn w:val="Normalny"/>
    <w:rsid w:val="006C069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6">
    <w:name w:val="xl116"/>
    <w:basedOn w:val="Normalny"/>
    <w:rsid w:val="006C069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7">
    <w:name w:val="xl117"/>
    <w:basedOn w:val="Normalny"/>
    <w:rsid w:val="006C069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6C069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0">
    <w:name w:val="xl120"/>
    <w:basedOn w:val="Normalny"/>
    <w:rsid w:val="006C0694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21">
    <w:name w:val="xl121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2">
    <w:name w:val="xl122"/>
    <w:basedOn w:val="Normalny"/>
    <w:rsid w:val="006C06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3">
    <w:name w:val="xl123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4">
    <w:name w:val="xl124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5">
    <w:name w:val="xl125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6">
    <w:name w:val="xl126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7">
    <w:name w:val="xl127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8">
    <w:name w:val="xl128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9">
    <w:name w:val="xl129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0">
    <w:name w:val="xl130"/>
    <w:basedOn w:val="Normalny"/>
    <w:rsid w:val="006C06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1">
    <w:name w:val="xl131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2">
    <w:name w:val="xl132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3">
    <w:name w:val="xl133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4">
    <w:name w:val="xl134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5">
    <w:name w:val="xl135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6">
    <w:name w:val="xl136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7">
    <w:name w:val="xl137"/>
    <w:basedOn w:val="Normalny"/>
    <w:rsid w:val="006C069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8">
    <w:name w:val="xl138"/>
    <w:basedOn w:val="Normalny"/>
    <w:rsid w:val="006C069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rsid w:val="006C069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1">
    <w:name w:val="xl141"/>
    <w:basedOn w:val="Normalny"/>
    <w:rsid w:val="006C069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2">
    <w:name w:val="xl142"/>
    <w:basedOn w:val="Normalny"/>
    <w:rsid w:val="006C069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3">
    <w:name w:val="xl143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4">
    <w:name w:val="xl144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5">
    <w:name w:val="xl145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6">
    <w:name w:val="xl146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7">
    <w:name w:val="xl147"/>
    <w:basedOn w:val="Normalny"/>
    <w:rsid w:val="006C069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rsid w:val="006C069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9">
    <w:name w:val="xl149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50">
    <w:name w:val="xl150"/>
    <w:basedOn w:val="Normalny"/>
    <w:rsid w:val="006C069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1">
    <w:name w:val="xl151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4">
    <w:name w:val="xl154"/>
    <w:basedOn w:val="Normalny"/>
    <w:rsid w:val="006C069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5">
    <w:name w:val="xl155"/>
    <w:basedOn w:val="Normalny"/>
    <w:rsid w:val="006C069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6">
    <w:name w:val="xl156"/>
    <w:basedOn w:val="Normalny"/>
    <w:rsid w:val="006C069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7">
    <w:name w:val="xl157"/>
    <w:basedOn w:val="Normalny"/>
    <w:rsid w:val="006C069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8">
    <w:name w:val="xl158"/>
    <w:basedOn w:val="Normalny"/>
    <w:rsid w:val="006C0694"/>
    <w:pPr>
      <w:suppressAutoHyphens w:val="0"/>
      <w:spacing w:before="100" w:beforeAutospacing="1" w:after="100" w:afterAutospacing="1"/>
      <w:jc w:val="right"/>
    </w:pPr>
    <w:rPr>
      <w:color w:val="800080"/>
      <w:sz w:val="16"/>
      <w:szCs w:val="16"/>
      <w:lang w:eastAsia="pl-PL"/>
    </w:rPr>
  </w:style>
  <w:style w:type="paragraph" w:customStyle="1" w:styleId="xl159">
    <w:name w:val="xl159"/>
    <w:basedOn w:val="Normalny"/>
    <w:rsid w:val="006C0694"/>
    <w:pPr>
      <w:suppressAutoHyphens w:val="0"/>
      <w:spacing w:before="100" w:beforeAutospacing="1" w:after="100" w:afterAutospacing="1"/>
    </w:pPr>
    <w:rPr>
      <w:b/>
      <w:bCs/>
      <w:color w:val="FF0000"/>
      <w:sz w:val="16"/>
      <w:szCs w:val="16"/>
      <w:lang w:eastAsia="pl-PL"/>
    </w:rPr>
  </w:style>
  <w:style w:type="paragraph" w:customStyle="1" w:styleId="xl160">
    <w:name w:val="xl160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1">
    <w:name w:val="xl161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2">
    <w:name w:val="xl162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4">
    <w:name w:val="xl164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5">
    <w:name w:val="xl165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6">
    <w:name w:val="xl166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7">
    <w:name w:val="xl167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68">
    <w:name w:val="xl168"/>
    <w:basedOn w:val="Normalny"/>
    <w:rsid w:val="006C069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9">
    <w:name w:val="xl169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0">
    <w:name w:val="xl170"/>
    <w:basedOn w:val="Normalny"/>
    <w:rsid w:val="006C069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1">
    <w:name w:val="xl171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2">
    <w:name w:val="xl172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pl-PL"/>
    </w:rPr>
  </w:style>
  <w:style w:type="paragraph" w:customStyle="1" w:styleId="xl173">
    <w:name w:val="xl173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4">
    <w:name w:val="xl174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5">
    <w:name w:val="xl175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6">
    <w:name w:val="xl176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7">
    <w:name w:val="xl177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8">
    <w:name w:val="xl178"/>
    <w:basedOn w:val="Normalny"/>
    <w:rsid w:val="006C069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9">
    <w:name w:val="xl179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0">
    <w:name w:val="xl180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81">
    <w:name w:val="xl181"/>
    <w:basedOn w:val="Normalny"/>
    <w:rsid w:val="006C069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2">
    <w:name w:val="xl182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3">
    <w:name w:val="xl183"/>
    <w:basedOn w:val="Normalny"/>
    <w:rsid w:val="006C069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4">
    <w:name w:val="xl184"/>
    <w:basedOn w:val="Normalny"/>
    <w:rsid w:val="006C0694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5">
    <w:name w:val="xl185"/>
    <w:basedOn w:val="Normalny"/>
    <w:rsid w:val="006C0694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6">
    <w:name w:val="xl186"/>
    <w:basedOn w:val="Normalny"/>
    <w:rsid w:val="006C069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7">
    <w:name w:val="xl187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89">
    <w:name w:val="xl189"/>
    <w:basedOn w:val="Normalny"/>
    <w:rsid w:val="006C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90">
    <w:name w:val="xl190"/>
    <w:basedOn w:val="Normalny"/>
    <w:rsid w:val="006C06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91">
    <w:name w:val="xl191"/>
    <w:basedOn w:val="Normalny"/>
    <w:rsid w:val="006C0694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</w:pPr>
    <w:rPr>
      <w:rFonts w:ascii="Times New Roman1" w:hAnsi="Times New Roman1"/>
      <w:b/>
      <w:bCs/>
      <w:lang w:eastAsia="pl-PL"/>
    </w:rPr>
  </w:style>
  <w:style w:type="paragraph" w:customStyle="1" w:styleId="xl192">
    <w:name w:val="xl192"/>
    <w:basedOn w:val="Normalny"/>
    <w:rsid w:val="006C0694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1" w:hAnsi="Times New Roman1"/>
      <w:b/>
      <w:bCs/>
      <w:lang w:eastAsia="pl-PL"/>
    </w:rPr>
  </w:style>
  <w:style w:type="paragraph" w:customStyle="1" w:styleId="Textbodyuser">
    <w:name w:val="Text body (user)"/>
    <w:basedOn w:val="Standarduser"/>
    <w:rsid w:val="006C0694"/>
    <w:pPr>
      <w:spacing w:after="120"/>
    </w:pPr>
    <w:rPr>
      <w:color w:val="auto"/>
      <w:lang w:val="pl-PL" w:eastAsia="pl-PL" w:bidi="ar-SA"/>
    </w:rPr>
  </w:style>
  <w:style w:type="paragraph" w:customStyle="1" w:styleId="Textbody">
    <w:name w:val="Text body"/>
    <w:basedOn w:val="Standard"/>
    <w:rsid w:val="006C0694"/>
    <w:pPr>
      <w:widowControl/>
      <w:spacing w:after="120" w:line="244" w:lineRule="auto"/>
    </w:pPr>
    <w:rPr>
      <w:rFonts w:ascii="Calibri" w:eastAsia="SimSun" w:hAnsi="Calibri" w:cs="Calibri"/>
      <w:sz w:val="22"/>
      <w:szCs w:val="22"/>
      <w:lang w:val="pl-PL" w:eastAsia="en-US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694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6C0694"/>
    <w:pPr>
      <w:numPr>
        <w:numId w:val="23"/>
      </w:numPr>
    </w:pPr>
  </w:style>
  <w:style w:type="character" w:customStyle="1" w:styleId="ng-binding">
    <w:name w:val="ng-binding"/>
    <w:basedOn w:val="Domylnaczcionkaakapitu"/>
    <w:rsid w:val="006C069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C0694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6C0694"/>
    <w:rPr>
      <w:rFonts w:ascii="Courier New" w:hAnsi="Courier New"/>
      <w:color w:val="000000"/>
      <w:sz w:val="24"/>
      <w:szCs w:val="24"/>
    </w:rPr>
  </w:style>
  <w:style w:type="paragraph" w:customStyle="1" w:styleId="Punkt">
    <w:name w:val="Punkt"/>
    <w:basedOn w:val="Tekstpodstawowy"/>
    <w:rsid w:val="006C0694"/>
    <w:pPr>
      <w:tabs>
        <w:tab w:val="num" w:pos="993"/>
      </w:tabs>
      <w:suppressAutoHyphens w:val="0"/>
      <w:spacing w:after="160"/>
      <w:ind w:left="993" w:hanging="709"/>
      <w:jc w:val="both"/>
    </w:pPr>
    <w:rPr>
      <w:rFonts w:ascii="Arial" w:hAnsi="Arial"/>
      <w:sz w:val="22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C0694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C0694"/>
    <w:rPr>
      <w:color w:val="605E5C"/>
      <w:shd w:val="clear" w:color="auto" w:fill="E1DFDD"/>
    </w:rPr>
  </w:style>
  <w:style w:type="numbering" w:customStyle="1" w:styleId="WW8Num1">
    <w:name w:val="WW8Num1"/>
    <w:basedOn w:val="Bezlisty"/>
    <w:rsid w:val="006C0694"/>
    <w:pPr>
      <w:numPr>
        <w:numId w:val="36"/>
      </w:numPr>
    </w:pPr>
  </w:style>
  <w:style w:type="paragraph" w:customStyle="1" w:styleId="1">
    <w:name w:val="1"/>
    <w:basedOn w:val="Normalny"/>
    <w:next w:val="Mapadokumentu1"/>
    <w:unhideWhenUsed/>
    <w:rsid w:val="006C0694"/>
    <w:pPr>
      <w:suppressAutoHyphens w:val="0"/>
    </w:pPr>
    <w:rPr>
      <w:rFonts w:ascii="Tahoma" w:hAnsi="Tahoma"/>
      <w:sz w:val="16"/>
      <w:szCs w:val="16"/>
    </w:rPr>
  </w:style>
  <w:style w:type="character" w:customStyle="1" w:styleId="markedcontent">
    <w:name w:val="markedcontent"/>
    <w:basedOn w:val="Domylnaczcionkaakapitu"/>
    <w:rsid w:val="006C0694"/>
  </w:style>
  <w:style w:type="paragraph" w:customStyle="1" w:styleId="Zawartotabeli0">
    <w:name w:val="Zawartoœæ tabeli"/>
    <w:basedOn w:val="Normalny"/>
    <w:rsid w:val="006C0694"/>
  </w:style>
  <w:style w:type="character" w:customStyle="1" w:styleId="Teksttreci">
    <w:name w:val="Tekst treści_"/>
    <w:link w:val="Teksttreci1"/>
    <w:uiPriority w:val="99"/>
    <w:locked/>
    <w:rsid w:val="006C0694"/>
    <w:rPr>
      <w:rFonts w:ascii="Arial" w:hAnsi="Arial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0694"/>
    <w:pPr>
      <w:widowControl w:val="0"/>
      <w:shd w:val="clear" w:color="auto" w:fill="FFFFFF"/>
      <w:suppressAutoHyphens w:val="0"/>
      <w:spacing w:before="360" w:after="780" w:line="326" w:lineRule="exact"/>
      <w:ind w:hanging="420"/>
      <w:jc w:val="center"/>
    </w:pPr>
    <w:rPr>
      <w:rFonts w:ascii="Arial" w:eastAsiaTheme="minorHAnsi" w:hAnsi="Arial"/>
      <w:sz w:val="19"/>
      <w:szCs w:val="22"/>
      <w:lang w:eastAsia="en-US"/>
    </w:rPr>
  </w:style>
  <w:style w:type="paragraph" w:customStyle="1" w:styleId="TitleStyle">
    <w:name w:val="TitleStyle"/>
    <w:rsid w:val="006C0694"/>
    <w:pPr>
      <w:spacing w:after="200" w:line="240" w:lineRule="auto"/>
    </w:pPr>
    <w:rPr>
      <w:rFonts w:ascii="Times New Roman" w:eastAsia="Times New Roman" w:hAnsi="Times New Roman"/>
      <w:b/>
      <w:color w:val="000000" w:themeColor="text1"/>
      <w:sz w:val="24"/>
      <w:lang w:eastAsia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C0694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6C0694"/>
    <w:rPr>
      <w:color w:val="605E5C"/>
      <w:shd w:val="clear" w:color="auto" w:fill="E1DFDD"/>
    </w:rPr>
  </w:style>
  <w:style w:type="character" w:customStyle="1" w:styleId="TematkomentarzaZnak1">
    <w:name w:val="Temat komentarza Znak1"/>
    <w:basedOn w:val="TekstkomentarzaZnak"/>
    <w:uiPriority w:val="99"/>
    <w:semiHidden/>
    <w:rsid w:val="006C0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6C0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g-scope">
    <w:name w:val="ng-scope"/>
    <w:basedOn w:val="Normalny"/>
    <w:rsid w:val="006C069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C069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C0694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zwciciem2Znak1">
    <w:name w:val="Tekst podstawowy z wcięciem 2 Znak1"/>
    <w:basedOn w:val="TekstpodstawowywcityZnak"/>
    <w:uiPriority w:val="99"/>
    <w:semiHidden/>
    <w:rsid w:val="006C069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kumentuZnak2">
    <w:name w:val="Mapa dokumentu Znak2"/>
    <w:basedOn w:val="Domylnaczcionkaakapitu"/>
    <w:uiPriority w:val="99"/>
    <w:semiHidden/>
    <w:rsid w:val="006C069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rak">
    <w:name w:val="Brak"/>
    <w:rsid w:val="006C0694"/>
  </w:style>
  <w:style w:type="paragraph" w:customStyle="1" w:styleId="Style39">
    <w:name w:val="Style39"/>
    <w:basedOn w:val="Normalny"/>
    <w:uiPriority w:val="99"/>
    <w:rsid w:val="006C0694"/>
    <w:pPr>
      <w:widowControl w:val="0"/>
      <w:suppressAutoHyphens w:val="0"/>
      <w:autoSpaceDE w:val="0"/>
      <w:autoSpaceDN w:val="0"/>
      <w:adjustRightInd w:val="0"/>
      <w:spacing w:line="293" w:lineRule="exact"/>
      <w:jc w:val="both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FontStyle42">
    <w:name w:val="Font Style42"/>
    <w:basedOn w:val="Domylnaczcionkaakapitu"/>
    <w:uiPriority w:val="99"/>
    <w:rsid w:val="006C0694"/>
    <w:rPr>
      <w:rFonts w:ascii="Calibri" w:hAnsi="Calibri" w:cs="Calibri"/>
      <w:sz w:val="22"/>
      <w:szCs w:val="22"/>
    </w:rPr>
  </w:style>
  <w:style w:type="paragraph" w:customStyle="1" w:styleId="DomylneA">
    <w:name w:val="Domyślne A"/>
    <w:rsid w:val="006C069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2"/>
      <w:u w:color="000000"/>
      <w:bdr w:val="nil"/>
      <w:lang w:eastAsia="pl-PL"/>
    </w:rPr>
  </w:style>
  <w:style w:type="paragraph" w:customStyle="1" w:styleId="TreA">
    <w:name w:val="Treść A"/>
    <w:rsid w:val="006C069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eastAsia="pl-PL"/>
    </w:rPr>
  </w:style>
  <w:style w:type="paragraph" w:customStyle="1" w:styleId="Punktnumerowany">
    <w:name w:val="Punkt numerowany"/>
    <w:basedOn w:val="Normalny"/>
    <w:rsid w:val="006C0694"/>
    <w:pPr>
      <w:numPr>
        <w:numId w:val="68"/>
      </w:numPr>
      <w:tabs>
        <w:tab w:val="clear" w:pos="360"/>
      </w:tabs>
      <w:suppressAutoHyphens w:val="0"/>
      <w:spacing w:before="120"/>
      <w:ind w:left="0" w:firstLine="0"/>
      <w:jc w:val="both"/>
    </w:pPr>
    <w:rPr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C0694"/>
    <w:rPr>
      <w:i/>
      <w:iCs/>
    </w:rPr>
  </w:style>
  <w:style w:type="character" w:customStyle="1" w:styleId="ng-scope1">
    <w:name w:val="ng-scope1"/>
    <w:basedOn w:val="Domylnaczcionkaakapitu"/>
    <w:rsid w:val="006C0694"/>
  </w:style>
  <w:style w:type="character" w:customStyle="1" w:styleId="FontStyle23">
    <w:name w:val="Font Style23"/>
    <w:rsid w:val="006C0694"/>
    <w:rPr>
      <w:rFonts w:ascii="Arial" w:hAnsi="Arial" w:cs="Arial"/>
      <w:sz w:val="22"/>
      <w:szCs w:val="22"/>
    </w:rPr>
  </w:style>
  <w:style w:type="paragraph" w:customStyle="1" w:styleId="Style2">
    <w:name w:val="Style2"/>
    <w:basedOn w:val="Normalny"/>
    <w:rsid w:val="006C0694"/>
    <w:pPr>
      <w:widowControl w:val="0"/>
      <w:suppressAutoHyphens w:val="0"/>
      <w:autoSpaceDE w:val="0"/>
      <w:spacing w:line="252" w:lineRule="exact"/>
    </w:pPr>
    <w:rPr>
      <w:sz w:val="24"/>
      <w:szCs w:val="24"/>
    </w:rPr>
  </w:style>
  <w:style w:type="paragraph" w:customStyle="1" w:styleId="Style24">
    <w:name w:val="Style24"/>
    <w:basedOn w:val="Normalny"/>
    <w:rsid w:val="006C0694"/>
    <w:pPr>
      <w:widowControl w:val="0"/>
      <w:suppressAutoHyphens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eastAsia="pl-PL"/>
    </w:rPr>
  </w:style>
  <w:style w:type="paragraph" w:customStyle="1" w:styleId="Style25">
    <w:name w:val="Style25"/>
    <w:basedOn w:val="Normalny"/>
    <w:rsid w:val="006C0694"/>
    <w:pPr>
      <w:widowControl w:val="0"/>
      <w:suppressAutoHyphens w:val="0"/>
      <w:autoSpaceDE w:val="0"/>
      <w:autoSpaceDN w:val="0"/>
      <w:adjustRightInd w:val="0"/>
      <w:spacing w:line="326" w:lineRule="exact"/>
      <w:ind w:hanging="288"/>
      <w:jc w:val="both"/>
    </w:pPr>
    <w:rPr>
      <w:rFonts w:ascii="Bookman Old Style" w:hAnsi="Bookman Old Style"/>
      <w:sz w:val="24"/>
      <w:szCs w:val="24"/>
      <w:lang w:eastAsia="pl-PL"/>
    </w:rPr>
  </w:style>
  <w:style w:type="paragraph" w:customStyle="1" w:styleId="Style28">
    <w:name w:val="Style28"/>
    <w:basedOn w:val="Normalny"/>
    <w:rsid w:val="006C0694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rFonts w:ascii="Bookman Old Style" w:hAnsi="Bookman Old Style"/>
      <w:sz w:val="24"/>
      <w:szCs w:val="24"/>
      <w:lang w:eastAsia="pl-PL"/>
    </w:rPr>
  </w:style>
  <w:style w:type="character" w:customStyle="1" w:styleId="FontStyle32">
    <w:name w:val="Font Style32"/>
    <w:rsid w:val="006C0694"/>
    <w:rPr>
      <w:rFonts w:ascii="Bookman Old Style" w:hAnsi="Bookman Old Style" w:cs="Bookman Old Style" w:hint="default"/>
      <w:b/>
      <w:bCs/>
      <w:sz w:val="18"/>
      <w:szCs w:val="18"/>
    </w:rPr>
  </w:style>
  <w:style w:type="character" w:customStyle="1" w:styleId="FontStyle33">
    <w:name w:val="Font Style33"/>
    <w:rsid w:val="006C0694"/>
    <w:rPr>
      <w:rFonts w:ascii="Bookman Old Style" w:hAnsi="Bookman Old Style" w:cs="Bookman Old Style" w:hint="default"/>
      <w:sz w:val="18"/>
      <w:szCs w:val="18"/>
    </w:rPr>
  </w:style>
  <w:style w:type="character" w:customStyle="1" w:styleId="FontStyle39">
    <w:name w:val="Font Style39"/>
    <w:rsid w:val="006C0694"/>
    <w:rPr>
      <w:rFonts w:ascii="Franklin Gothic Heavy" w:hAnsi="Franklin Gothic Heavy" w:cs="Franklin Gothic Heavy" w:hint="default"/>
      <w:sz w:val="18"/>
      <w:szCs w:val="18"/>
    </w:rPr>
  </w:style>
  <w:style w:type="paragraph" w:customStyle="1" w:styleId="TableContents">
    <w:name w:val="Table Contents"/>
    <w:basedOn w:val="Standard"/>
    <w:rsid w:val="006C0694"/>
    <w:pPr>
      <w:suppressLineNumbers/>
      <w:autoSpaceDN/>
    </w:pPr>
    <w:rPr>
      <w:rFonts w:eastAsia="Arial Unicode MS" w:cs="Times New Roman"/>
      <w:color w:val="000000"/>
      <w:kern w:val="1"/>
      <w:lang w:val="en-US" w:eastAsia="en-US" w:bidi="en-US"/>
    </w:rPr>
  </w:style>
  <w:style w:type="paragraph" w:customStyle="1" w:styleId="Nagwek11">
    <w:name w:val="Nagłówek 11"/>
    <w:basedOn w:val="Normalny"/>
    <w:next w:val="Textbody"/>
    <w:rsid w:val="006C0694"/>
    <w:pPr>
      <w:keepNext/>
      <w:widowControl w:val="0"/>
      <w:spacing w:before="240" w:after="283"/>
      <w:textAlignment w:val="baseline"/>
    </w:pPr>
    <w:rPr>
      <w:rFonts w:eastAsia="Arial Unicode MS" w:cs="Tahoma"/>
      <w:b/>
      <w:bCs/>
      <w:color w:val="000000"/>
      <w:kern w:val="1"/>
      <w:sz w:val="48"/>
      <w:szCs w:val="48"/>
      <w:lang w:val="en-US" w:eastAsia="en-US" w:bidi="en-US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6C0694"/>
    <w:pPr>
      <w:pBdr>
        <w:bottom w:val="single" w:sz="6" w:space="1" w:color="auto"/>
      </w:pBdr>
      <w:suppressAutoHyphens w:val="0"/>
      <w:jc w:val="center"/>
    </w:pPr>
    <w:rPr>
      <w:rFonts w:ascii="Arial" w:hAnsi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6C0694"/>
    <w:rPr>
      <w:rFonts w:ascii="Arial" w:eastAsia="Times New Roman" w:hAnsi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C0694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C0694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6C0694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proddesc9">
    <w:name w:val="proddesc9"/>
    <w:basedOn w:val="Domylnaczcionkaakapitu"/>
    <w:rsid w:val="006C0694"/>
  </w:style>
  <w:style w:type="character" w:customStyle="1" w:styleId="prodprice9">
    <w:name w:val="prodprice9"/>
    <w:rsid w:val="006C0694"/>
    <w:rPr>
      <w:strike w:val="0"/>
      <w:dstrike w:val="0"/>
      <w:sz w:val="35"/>
      <w:szCs w:val="35"/>
      <w:u w:val="none"/>
      <w:effect w:val="none"/>
    </w:rPr>
  </w:style>
  <w:style w:type="character" w:customStyle="1" w:styleId="arrow">
    <w:name w:val="arrow"/>
    <w:basedOn w:val="Domylnaczcionkaakapitu"/>
    <w:rsid w:val="006C0694"/>
  </w:style>
  <w:style w:type="paragraph" w:customStyle="1" w:styleId="productdescription">
    <w:name w:val="product_description"/>
    <w:basedOn w:val="Normalny"/>
    <w:rsid w:val="006C069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Numerstrony">
    <w:name w:val="page number"/>
    <w:basedOn w:val="Domylnaczcionkaakapitu"/>
    <w:rsid w:val="006C0694"/>
  </w:style>
  <w:style w:type="paragraph" w:customStyle="1" w:styleId="tekstost">
    <w:name w:val="tekst ost"/>
    <w:basedOn w:val="Normalny"/>
    <w:rsid w:val="006C0694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lang w:eastAsia="pl-PL"/>
    </w:rPr>
  </w:style>
  <w:style w:type="paragraph" w:customStyle="1" w:styleId="Style1">
    <w:name w:val="Style 1"/>
    <w:rsid w:val="006C06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WW8Num9z0">
    <w:name w:val="WW8Num9z0"/>
    <w:rsid w:val="006C0694"/>
    <w:rPr>
      <w:rFonts w:ascii="Symbol" w:hAnsi="Symbol"/>
      <w:sz w:val="18"/>
      <w:szCs w:val="18"/>
    </w:rPr>
  </w:style>
  <w:style w:type="character" w:customStyle="1" w:styleId="StandardZnak">
    <w:name w:val="Standard Znak"/>
    <w:link w:val="Standard"/>
    <w:rsid w:val="006C069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694"/>
    <w:rPr>
      <w:color w:val="605E5C"/>
      <w:shd w:val="clear" w:color="auto" w:fill="E1DFDD"/>
    </w:rPr>
  </w:style>
  <w:style w:type="character" w:customStyle="1" w:styleId="pipf-measurements-modalproduct-measurement-name">
    <w:name w:val="pipf-measurements-modal__product-measurement-name"/>
    <w:basedOn w:val="Domylnaczcionkaakapitu"/>
    <w:rsid w:val="006C0694"/>
  </w:style>
  <w:style w:type="character" w:customStyle="1" w:styleId="pipf-product-details-modalheader">
    <w:name w:val="pipf-product-details-modal__header"/>
    <w:basedOn w:val="Domylnaczcionkaakapitu"/>
    <w:rsid w:val="006C0694"/>
  </w:style>
  <w:style w:type="paragraph" w:customStyle="1" w:styleId="pipf-product-details-modallabel">
    <w:name w:val="pipf-product-details-modal__label"/>
    <w:basedOn w:val="Normalny"/>
    <w:rsid w:val="006C069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msonormal">
    <w:name w:val="x_msonormal"/>
    <w:basedOn w:val="Normalny"/>
    <w:rsid w:val="006C069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df3vjf">
    <w:name w:val="x_df3vjf"/>
    <w:basedOn w:val="Normalny"/>
    <w:rsid w:val="006C069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xt286pc">
    <w:name w:val="x_t286pc"/>
    <w:basedOn w:val="Domylnaczcionkaakapitu"/>
    <w:rsid w:val="006C0694"/>
  </w:style>
  <w:style w:type="table" w:customStyle="1" w:styleId="Tabela-Siatka3">
    <w:name w:val="Tabela - Siatka3"/>
    <w:basedOn w:val="Standardowy"/>
    <w:next w:val="Tabela-Siatka"/>
    <w:uiPriority w:val="59"/>
    <w:rsid w:val="006C0694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hyperlink" Target="http://www.profim.pl/produkt,89,fotel-obrotowy.html" TargetMode="External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8063</Words>
  <Characters>48382</Characters>
  <Application>Microsoft Office Word</Application>
  <DocSecurity>0</DocSecurity>
  <Lines>403</Lines>
  <Paragraphs>112</Paragraphs>
  <ScaleCrop>false</ScaleCrop>
  <Company/>
  <LinksUpToDate>false</LinksUpToDate>
  <CharactersWithSpaces>56333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2026-04-27T06:50:00Z</dcterms:created>
  <dcterms:modified xsi:type="dcterms:W3CDTF">2026-04-27T06:54:00Z</dcterms:modified>
</cp:coreProperties>
</file>