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5F83" w14:textId="6A609C74" w:rsidR="00533357" w:rsidRPr="00746A37" w:rsidRDefault="00533357" w:rsidP="00533357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746A37">
        <w:rPr>
          <w:rFonts w:ascii="Arial" w:hAnsi="Arial" w:cs="Arial"/>
          <w:b/>
          <w:bCs/>
          <w:sz w:val="20"/>
          <w:szCs w:val="20"/>
          <w:u w:val="single"/>
        </w:rPr>
        <w:t xml:space="preserve">Wykonawca </w:t>
      </w:r>
      <w:r w:rsidR="006E12D4" w:rsidRPr="00746A37">
        <w:rPr>
          <w:rFonts w:ascii="Arial" w:hAnsi="Arial" w:cs="Arial"/>
          <w:b/>
          <w:bCs/>
          <w:sz w:val="20"/>
          <w:szCs w:val="20"/>
          <w:u w:val="single"/>
        </w:rPr>
        <w:t>składa na wezwanie Zamawiającego</w:t>
      </w:r>
      <w:r w:rsidRPr="00746A37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5828EEDC" w14:textId="77777777" w:rsidR="00746A37" w:rsidRDefault="00746A37" w:rsidP="006E12D4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7093D88" w14:textId="2AD212D3" w:rsidR="006E12D4" w:rsidRPr="00746A37" w:rsidRDefault="00803E47" w:rsidP="006E12D4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6A37">
        <w:rPr>
          <w:rFonts w:ascii="Arial" w:hAnsi="Arial" w:cs="Arial"/>
          <w:b/>
          <w:sz w:val="20"/>
          <w:szCs w:val="20"/>
        </w:rPr>
        <w:t xml:space="preserve">OŚWIADCZENIE </w:t>
      </w:r>
    </w:p>
    <w:p w14:paraId="7BEC5D42" w14:textId="0AFE2D05" w:rsidR="006E12D4" w:rsidRPr="00746A37" w:rsidRDefault="006E12D4" w:rsidP="006E12D4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6A37">
        <w:rPr>
          <w:rFonts w:ascii="Arial" w:hAnsi="Arial" w:cs="Arial"/>
          <w:b/>
          <w:bCs/>
          <w:sz w:val="20"/>
          <w:szCs w:val="20"/>
        </w:rPr>
        <w:t xml:space="preserve">Wykonawcy </w:t>
      </w:r>
      <w:r w:rsidRPr="00746A37">
        <w:rPr>
          <w:rFonts w:ascii="Arial" w:hAnsi="Arial" w:cs="Arial"/>
          <w:b/>
          <w:bCs/>
          <w:sz w:val="20"/>
          <w:szCs w:val="20"/>
          <w:u w:val="single"/>
        </w:rPr>
        <w:t>o aktualności informacji</w:t>
      </w:r>
      <w:r w:rsidRPr="00746A37">
        <w:rPr>
          <w:rFonts w:ascii="Arial" w:hAnsi="Arial" w:cs="Arial"/>
          <w:b/>
          <w:bCs/>
          <w:sz w:val="20"/>
          <w:szCs w:val="20"/>
        </w:rPr>
        <w:t xml:space="preserve"> zawartych w oświadczeniu, </w:t>
      </w:r>
      <w:r w:rsidRPr="00746A37">
        <w:rPr>
          <w:rFonts w:ascii="Arial" w:hAnsi="Arial" w:cs="Arial"/>
          <w:b/>
          <w:bCs/>
          <w:sz w:val="20"/>
          <w:szCs w:val="20"/>
        </w:rPr>
        <w:br/>
        <w:t xml:space="preserve">o którym mowa w art. 125 ust 1 ustawy </w:t>
      </w:r>
      <w:proofErr w:type="spellStart"/>
      <w:r w:rsidRPr="00746A37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746A37">
        <w:rPr>
          <w:rFonts w:ascii="Arial" w:hAnsi="Arial" w:cs="Arial"/>
          <w:b/>
          <w:bCs/>
          <w:sz w:val="20"/>
          <w:szCs w:val="20"/>
        </w:rPr>
        <w:t xml:space="preserve"> w zakresie podstaw wykluczenia z postępowania wskazanych przez Zamawiającego</w:t>
      </w:r>
    </w:p>
    <w:p w14:paraId="35C29F51" w14:textId="7762D33B" w:rsidR="006E12D4" w:rsidRPr="00746A37" w:rsidRDefault="006E12D4" w:rsidP="006E12D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6A37">
        <w:rPr>
          <w:rFonts w:ascii="Arial" w:hAnsi="Arial" w:cs="Arial"/>
          <w:b/>
          <w:sz w:val="20"/>
          <w:szCs w:val="20"/>
        </w:rPr>
        <w:t>POTWIERDZAJĄCE BRAK PODSTAW WYKLUCZENIA Z POSTĘPOWANIA</w:t>
      </w:r>
      <w:r w:rsidR="00D7713E">
        <w:rPr>
          <w:rFonts w:ascii="Arial" w:hAnsi="Arial" w:cs="Arial"/>
          <w:b/>
          <w:sz w:val="20"/>
          <w:szCs w:val="20"/>
        </w:rPr>
        <w:t xml:space="preserve"> I SPEŁNIANIA WARUNKÓW UDZIAŁU W POSTĘPOWANIU</w:t>
      </w:r>
    </w:p>
    <w:p w14:paraId="3143501E" w14:textId="4114E9B3" w:rsidR="00803E47" w:rsidRPr="00746A37" w:rsidRDefault="00803E47" w:rsidP="00803E4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E655B79" w14:textId="4AE65D91" w:rsidR="00803E47" w:rsidRPr="00746A37" w:rsidRDefault="00803E47" w:rsidP="00803E4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6A37">
        <w:rPr>
          <w:rFonts w:ascii="Arial" w:hAnsi="Arial" w:cs="Arial"/>
          <w:b/>
          <w:sz w:val="20"/>
          <w:szCs w:val="20"/>
        </w:rPr>
        <w:t xml:space="preserve">Wykonawca </w:t>
      </w:r>
    </w:p>
    <w:p w14:paraId="091B1BB3" w14:textId="77777777" w:rsidR="00803E47" w:rsidRPr="00746A37" w:rsidRDefault="00803E47" w:rsidP="00803E47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6A37">
        <w:rPr>
          <w:rFonts w:ascii="Arial" w:hAnsi="Arial" w:cs="Arial"/>
          <w:b/>
          <w:sz w:val="20"/>
          <w:szCs w:val="20"/>
        </w:rPr>
        <w:t>……………………………………………….………………………</w:t>
      </w:r>
    </w:p>
    <w:p w14:paraId="70025B45" w14:textId="77777777" w:rsidR="00803E47" w:rsidRPr="00746A37" w:rsidRDefault="00803E47" w:rsidP="00803E47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6A37">
        <w:rPr>
          <w:rFonts w:ascii="Arial" w:hAnsi="Arial" w:cs="Arial"/>
          <w:sz w:val="20"/>
          <w:szCs w:val="20"/>
        </w:rPr>
        <w:t xml:space="preserve"> (</w:t>
      </w:r>
      <w:r w:rsidRPr="00746A37">
        <w:rPr>
          <w:rFonts w:ascii="Arial" w:hAnsi="Arial" w:cs="Arial"/>
          <w:i/>
          <w:sz w:val="20"/>
          <w:szCs w:val="20"/>
        </w:rPr>
        <w:t>pełna nazwa/firma, adres, NIP/PESEL, KRS/</w:t>
      </w:r>
      <w:proofErr w:type="spellStart"/>
      <w:r w:rsidRPr="00746A3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46A37">
        <w:rPr>
          <w:rFonts w:ascii="Arial" w:hAnsi="Arial" w:cs="Arial"/>
          <w:i/>
          <w:sz w:val="20"/>
          <w:szCs w:val="20"/>
        </w:rPr>
        <w:t xml:space="preserve">) </w:t>
      </w:r>
      <w:r w:rsidRPr="00746A37">
        <w:rPr>
          <w:rFonts w:ascii="Arial" w:hAnsi="Arial" w:cs="Arial"/>
          <w:b/>
          <w:sz w:val="20"/>
          <w:szCs w:val="20"/>
        </w:rPr>
        <w:t xml:space="preserve"> </w:t>
      </w:r>
    </w:p>
    <w:p w14:paraId="25745D94" w14:textId="77777777" w:rsidR="00803E47" w:rsidRPr="00746A37" w:rsidRDefault="00803E47" w:rsidP="00803E47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46A37">
        <w:rPr>
          <w:rFonts w:ascii="Arial" w:hAnsi="Arial" w:cs="Arial"/>
          <w:sz w:val="20"/>
          <w:szCs w:val="20"/>
        </w:rPr>
        <w:t xml:space="preserve">reprezentowany przez: </w:t>
      </w:r>
    </w:p>
    <w:p w14:paraId="7C36C5D0" w14:textId="77777777" w:rsidR="00803E47" w:rsidRPr="00746A37" w:rsidRDefault="00803E47" w:rsidP="00803E4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6A37">
        <w:rPr>
          <w:rFonts w:ascii="Arial" w:hAnsi="Arial" w:cs="Arial"/>
          <w:b/>
          <w:sz w:val="20"/>
          <w:szCs w:val="20"/>
        </w:rPr>
        <w:t>……………………………………………</w:t>
      </w:r>
    </w:p>
    <w:p w14:paraId="5C4FAE9A" w14:textId="2E4C78C8" w:rsidR="00803E47" w:rsidRPr="00746A37" w:rsidRDefault="00803E47" w:rsidP="00803E47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746A37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77EA3577" w14:textId="1754F062" w:rsidR="00803E47" w:rsidRPr="00746A37" w:rsidRDefault="00803E47" w:rsidP="00803E47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746A37">
        <w:rPr>
          <w:rFonts w:ascii="Arial" w:hAnsi="Arial" w:cs="Arial"/>
          <w:i/>
          <w:sz w:val="20"/>
          <w:szCs w:val="20"/>
        </w:rPr>
        <w:t xml:space="preserve"> </w:t>
      </w:r>
    </w:p>
    <w:p w14:paraId="62AE6DA2" w14:textId="77777777" w:rsidR="00DB6098" w:rsidRPr="004A45ED" w:rsidRDefault="00DB6098" w:rsidP="00803E47">
      <w:pPr>
        <w:spacing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4A45ED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Pr="004A45ED">
        <w:rPr>
          <w:rFonts w:ascii="Arial" w:hAnsi="Arial" w:cs="Arial"/>
          <w:b/>
          <w:bCs/>
          <w:sz w:val="20"/>
          <w:szCs w:val="20"/>
        </w:rPr>
        <w:t>Zakup i dostawa ciągnika rolniczego na potrzeby PZD w Toruniu</w:t>
      </w:r>
      <w:r w:rsidRPr="004A45ED">
        <w:rPr>
          <w:rFonts w:ascii="Arial" w:hAnsi="Arial" w:cs="Arial"/>
          <w:b/>
          <w:bCs/>
          <w:i/>
          <w:iCs/>
          <w:sz w:val="20"/>
          <w:szCs w:val="20"/>
        </w:rPr>
        <w:t>”</w:t>
      </w:r>
    </w:p>
    <w:p w14:paraId="01E8C006" w14:textId="4E606278" w:rsidR="00803E47" w:rsidRPr="00746A37" w:rsidRDefault="001850E8" w:rsidP="00803E4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803E47" w:rsidRPr="00746A37">
        <w:rPr>
          <w:rFonts w:ascii="Arial" w:hAnsi="Arial" w:cs="Arial"/>
          <w:b/>
          <w:sz w:val="20"/>
          <w:szCs w:val="20"/>
        </w:rPr>
        <w:t xml:space="preserve">świadczam, co następuje:  </w:t>
      </w:r>
    </w:p>
    <w:p w14:paraId="49DF3758" w14:textId="4AD02873" w:rsidR="006E12D4" w:rsidRPr="00746A37" w:rsidRDefault="006E12D4" w:rsidP="006E12D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46A37">
        <w:rPr>
          <w:rFonts w:ascii="Arial" w:hAnsi="Arial" w:cs="Arial"/>
          <w:sz w:val="20"/>
          <w:szCs w:val="20"/>
        </w:rPr>
        <w:t xml:space="preserve">Oświadczam, że informacje zawarte w oświadczeniu złożonym wraz z ofertą </w:t>
      </w:r>
      <w:r w:rsidRPr="00746A37">
        <w:rPr>
          <w:rFonts w:ascii="Arial" w:hAnsi="Arial" w:cs="Arial"/>
          <w:sz w:val="20"/>
          <w:szCs w:val="20"/>
        </w:rPr>
        <w:br/>
        <w:t>w ww. postępowaniu o udzielenie zamówienia w zakresie podstaw wykluczenia i spełniania warunków udziału w postępowaniu</w:t>
      </w:r>
    </w:p>
    <w:p w14:paraId="135B076F" w14:textId="1BC96F33" w:rsidR="006E12D4" w:rsidRPr="00746A37" w:rsidRDefault="006E12D4" w:rsidP="006E12D4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46A37">
        <w:rPr>
          <w:rFonts w:ascii="Arial" w:hAnsi="Arial" w:cs="Arial"/>
          <w:b/>
          <w:sz w:val="20"/>
          <w:szCs w:val="20"/>
          <w:u w:val="single"/>
        </w:rPr>
        <w:t>są nadal aktualne.</w:t>
      </w:r>
    </w:p>
    <w:p w14:paraId="5E43BD9C" w14:textId="77777777" w:rsidR="007E2C19" w:rsidRPr="007E2C19" w:rsidRDefault="007E2C19" w:rsidP="007E2C1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/>
          <w:bCs/>
          <w:spacing w:val="4"/>
          <w:sz w:val="18"/>
          <w:szCs w:val="18"/>
          <w:lang w:eastAsia="pl-PL"/>
        </w:rPr>
      </w:pPr>
      <w:r w:rsidRPr="007E2C19">
        <w:rPr>
          <w:rFonts w:ascii="Arial" w:eastAsia="Times New Roman" w:hAnsi="Arial" w:cs="Arial"/>
          <w:b/>
          <w:bCs/>
          <w:spacing w:val="4"/>
          <w:sz w:val="18"/>
          <w:szCs w:val="18"/>
          <w:lang w:eastAsia="pl-PL"/>
        </w:rPr>
        <w:t>Oświadczam, że:</w:t>
      </w:r>
    </w:p>
    <w:p w14:paraId="67CDFF9B" w14:textId="77777777" w:rsidR="007E2C19" w:rsidRPr="00431081" w:rsidRDefault="007E2C19" w:rsidP="007E2C19">
      <w:pPr>
        <w:widowControl w:val="0"/>
        <w:spacing w:before="240"/>
        <w:jc w:val="both"/>
        <w:rPr>
          <w:rFonts w:ascii="Arial" w:hAnsi="Arial" w:cs="Arial"/>
          <w:sz w:val="20"/>
          <w:szCs w:val="20"/>
        </w:rPr>
      </w:pPr>
      <w:r w:rsidRPr="00431081">
        <w:rPr>
          <w:rFonts w:ascii="Arial" w:hAnsi="Arial" w:cs="Arial"/>
          <w:sz w:val="20"/>
          <w:szCs w:val="20"/>
        </w:rPr>
        <w:t xml:space="preserve">1. </w:t>
      </w:r>
      <w:r w:rsidRPr="00431081">
        <w:rPr>
          <w:rFonts w:ascii="Arial" w:hAnsi="Arial" w:cs="Arial"/>
          <w:b/>
          <w:sz w:val="20"/>
          <w:szCs w:val="20"/>
        </w:rPr>
        <w:t>nie należymy</w:t>
      </w:r>
      <w:r w:rsidRPr="00431081">
        <w:rPr>
          <w:rStyle w:val="Domylnaczcionkaakapitu1"/>
          <w:rFonts w:ascii="Arial" w:hAnsi="Arial" w:cs="Arial"/>
          <w:bCs/>
          <w:sz w:val="20"/>
          <w:szCs w:val="20"/>
        </w:rPr>
        <w:t>*</w:t>
      </w:r>
      <w:r w:rsidRPr="00431081">
        <w:rPr>
          <w:rFonts w:ascii="Arial" w:hAnsi="Arial" w:cs="Arial"/>
          <w:sz w:val="20"/>
          <w:szCs w:val="20"/>
        </w:rPr>
        <w:t xml:space="preserve">  do tej samej grupy kapitałowej, w rozumieniu ustawy z dnia 16 lutego</w:t>
      </w:r>
      <w:r>
        <w:rPr>
          <w:rFonts w:ascii="Arial" w:hAnsi="Arial" w:cs="Arial"/>
          <w:sz w:val="20"/>
          <w:szCs w:val="20"/>
        </w:rPr>
        <w:t xml:space="preserve"> </w:t>
      </w:r>
      <w:r w:rsidRPr="00431081">
        <w:rPr>
          <w:rFonts w:ascii="Arial" w:hAnsi="Arial" w:cs="Arial"/>
          <w:sz w:val="20"/>
          <w:szCs w:val="20"/>
        </w:rPr>
        <w:t xml:space="preserve">2007 r. o ochronie konkurencji i konsumentów (t. j. Dz. U. z 2020 r. poz. 1076 z </w:t>
      </w:r>
      <w:proofErr w:type="spellStart"/>
      <w:r w:rsidRPr="00431081">
        <w:rPr>
          <w:rFonts w:ascii="Arial" w:hAnsi="Arial" w:cs="Arial"/>
          <w:sz w:val="20"/>
          <w:szCs w:val="20"/>
        </w:rPr>
        <w:t>późn</w:t>
      </w:r>
      <w:proofErr w:type="spellEnd"/>
      <w:r w:rsidRPr="00431081">
        <w:rPr>
          <w:rFonts w:ascii="Arial" w:hAnsi="Arial" w:cs="Arial"/>
          <w:sz w:val="20"/>
          <w:szCs w:val="20"/>
        </w:rPr>
        <w:t>. zm.) w stosunku do Wykonawców, którzy złożyli odrębne oferty w niniejszym postępowaniu o udzielenie zamówienia publicznego.</w:t>
      </w:r>
    </w:p>
    <w:p w14:paraId="64D3D9C3" w14:textId="77777777" w:rsidR="007E2C19" w:rsidRPr="00431081" w:rsidRDefault="007E2C19" w:rsidP="007E2C19">
      <w:pPr>
        <w:widowControl w:val="0"/>
        <w:spacing w:before="240"/>
        <w:jc w:val="both"/>
        <w:rPr>
          <w:rFonts w:ascii="Arial" w:hAnsi="Arial" w:cs="Arial"/>
          <w:sz w:val="20"/>
          <w:szCs w:val="20"/>
        </w:rPr>
      </w:pPr>
      <w:r w:rsidRPr="00431081">
        <w:rPr>
          <w:rFonts w:ascii="Arial" w:hAnsi="Arial" w:cs="Arial"/>
          <w:sz w:val="20"/>
          <w:szCs w:val="20"/>
        </w:rPr>
        <w:t xml:space="preserve">2. </w:t>
      </w:r>
      <w:r w:rsidRPr="00431081">
        <w:rPr>
          <w:rFonts w:ascii="Arial" w:hAnsi="Arial" w:cs="Arial"/>
          <w:b/>
          <w:sz w:val="20"/>
          <w:szCs w:val="20"/>
        </w:rPr>
        <w:t>należymy</w:t>
      </w:r>
      <w:r w:rsidRPr="00431081">
        <w:rPr>
          <w:rStyle w:val="Domylnaczcionkaakapitu1"/>
          <w:rFonts w:ascii="Arial" w:hAnsi="Arial" w:cs="Arial"/>
          <w:bCs/>
          <w:sz w:val="20"/>
          <w:szCs w:val="20"/>
        </w:rPr>
        <w:t>*</w:t>
      </w:r>
      <w:r w:rsidRPr="00431081">
        <w:rPr>
          <w:rFonts w:ascii="Arial" w:hAnsi="Arial" w:cs="Arial"/>
          <w:sz w:val="20"/>
          <w:szCs w:val="20"/>
        </w:rPr>
        <w:t xml:space="preserve"> do grupy kapitałowej, w rozumieniu ustawy z dnia 16 lutego 2007 r. o ochronie konkurencji i konsumentów (t. j. Dz. U. z 2020 r. poz. 1076 z </w:t>
      </w:r>
      <w:proofErr w:type="spellStart"/>
      <w:r w:rsidRPr="00431081">
        <w:rPr>
          <w:rFonts w:ascii="Arial" w:hAnsi="Arial" w:cs="Arial"/>
          <w:sz w:val="20"/>
          <w:szCs w:val="20"/>
        </w:rPr>
        <w:t>późn</w:t>
      </w:r>
      <w:proofErr w:type="spellEnd"/>
      <w:r w:rsidRPr="00431081">
        <w:rPr>
          <w:rFonts w:ascii="Arial" w:hAnsi="Arial" w:cs="Arial"/>
          <w:sz w:val="20"/>
          <w:szCs w:val="20"/>
        </w:rPr>
        <w:t>. zm.), z innym Wykonawcą, który złożył odrębną ofertę w niniejszym postępowaniu o udzielenie zamówienia publicznego:</w:t>
      </w:r>
    </w:p>
    <w:p w14:paraId="2E5602BB" w14:textId="77777777" w:rsidR="007E2C19" w:rsidRPr="00431081" w:rsidRDefault="007E2C19" w:rsidP="007E2C19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431081">
        <w:rPr>
          <w:rFonts w:ascii="Arial" w:hAnsi="Arial" w:cs="Arial"/>
          <w:sz w:val="20"/>
          <w:szCs w:val="20"/>
        </w:rPr>
        <w:t>1)………………………………………………………………………………</w:t>
      </w:r>
    </w:p>
    <w:p w14:paraId="34B38132" w14:textId="77777777" w:rsidR="007E2C19" w:rsidRPr="00431081" w:rsidRDefault="007E2C19" w:rsidP="007E2C19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431081">
        <w:rPr>
          <w:rFonts w:ascii="Arial" w:hAnsi="Arial" w:cs="Arial"/>
          <w:sz w:val="20"/>
          <w:szCs w:val="20"/>
        </w:rPr>
        <w:t>2)………………………………………………………………………………</w:t>
      </w:r>
    </w:p>
    <w:p w14:paraId="65703D05" w14:textId="77777777" w:rsidR="007E2C19" w:rsidRPr="00431081" w:rsidRDefault="007E2C19" w:rsidP="007E2C19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431081">
        <w:rPr>
          <w:rFonts w:ascii="Arial" w:hAnsi="Arial" w:cs="Arial"/>
          <w:sz w:val="20"/>
          <w:szCs w:val="20"/>
        </w:rPr>
        <w:t>3)……………………………………………………………………………… .</w:t>
      </w:r>
    </w:p>
    <w:p w14:paraId="1DE1CB33" w14:textId="77777777" w:rsidR="007E2C19" w:rsidRPr="00431081" w:rsidRDefault="007E2C19" w:rsidP="007E2C19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31081">
        <w:rPr>
          <w:rFonts w:ascii="Arial" w:hAnsi="Arial" w:cs="Arial"/>
          <w:sz w:val="20"/>
          <w:szCs w:val="20"/>
        </w:rPr>
        <w:t>Jednocześnie przekładam następujące dokumenty lub informacje potwierdzające przygotowanie oferty niezależnie od innego Wykonawcy należącego do tej samej grupy kapitałowej:</w:t>
      </w:r>
    </w:p>
    <w:p w14:paraId="44B14F0F" w14:textId="77777777" w:rsidR="00803E47" w:rsidRPr="00746A37" w:rsidRDefault="00803E47" w:rsidP="00803E47">
      <w:pPr>
        <w:spacing w:line="240" w:lineRule="auto"/>
        <w:rPr>
          <w:rFonts w:ascii="Arial" w:hAnsi="Arial" w:cs="Arial"/>
          <w:sz w:val="20"/>
          <w:szCs w:val="20"/>
          <w:lang w:eastAsia="en-GB"/>
        </w:rPr>
      </w:pPr>
    </w:p>
    <w:p w14:paraId="6132D833" w14:textId="5A565A8F" w:rsidR="00803E47" w:rsidRPr="00746A37" w:rsidRDefault="00803E47" w:rsidP="00803E4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6A37">
        <w:rPr>
          <w:rFonts w:ascii="Arial" w:hAnsi="Arial" w:cs="Arial"/>
          <w:b/>
          <w:sz w:val="20"/>
          <w:szCs w:val="20"/>
        </w:rPr>
        <w:lastRenderedPageBreak/>
        <w:t>Oświadczam,</w:t>
      </w:r>
      <w:r w:rsidRPr="00746A37">
        <w:rPr>
          <w:rFonts w:ascii="Arial" w:hAnsi="Arial" w:cs="Arial"/>
          <w:sz w:val="20"/>
          <w:szCs w:val="20"/>
        </w:rPr>
        <w:t xml:space="preserve"> że wszystkie informacje podane w powyższych oświadczeniach są aktualne </w:t>
      </w:r>
      <w:r w:rsidRPr="00746A37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27B5998" w14:textId="77777777" w:rsidR="00803E47" w:rsidRPr="00746A37" w:rsidRDefault="00803E47" w:rsidP="00803E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right" w:tblpY="205"/>
        <w:tblW w:w="0" w:type="auto"/>
        <w:tblLook w:val="04A0" w:firstRow="1" w:lastRow="0" w:firstColumn="1" w:lastColumn="0" w:noHBand="0" w:noVBand="1"/>
      </w:tblPr>
      <w:tblGrid>
        <w:gridCol w:w="5385"/>
      </w:tblGrid>
      <w:tr w:rsidR="001850E8" w14:paraId="3EBA249F" w14:textId="77777777" w:rsidTr="00C56619">
        <w:trPr>
          <w:trHeight w:val="1159"/>
        </w:trPr>
        <w:tc>
          <w:tcPr>
            <w:tcW w:w="5385" w:type="dxa"/>
          </w:tcPr>
          <w:p w14:paraId="098150F5" w14:textId="77777777" w:rsidR="001850E8" w:rsidRPr="00591140" w:rsidRDefault="001850E8" w:rsidP="00C56619">
            <w:pPr>
              <w:suppressAutoHyphens/>
              <w:spacing w:before="120" w:after="120"/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</w:pPr>
            <w:r w:rsidRPr="00591140"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  <w:t>Cyfrowe odwzorowanie podpisu przedstawiciela Wykonawcy opatrzone:</w:t>
            </w:r>
          </w:p>
          <w:p w14:paraId="410B886B" w14:textId="77777777" w:rsidR="001850E8" w:rsidRDefault="001850E8" w:rsidP="00C56619">
            <w:pPr>
              <w:suppressAutoHyphens/>
              <w:spacing w:before="120" w:after="120"/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</w:pPr>
            <w:r w:rsidRPr="00591140"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  <w:t xml:space="preserve">kwalifikowanym podpisem elektronicznym/ </w:t>
            </w:r>
          </w:p>
          <w:p w14:paraId="727D3A4C" w14:textId="77777777" w:rsidR="001850E8" w:rsidRPr="00591140" w:rsidRDefault="001850E8" w:rsidP="00C56619">
            <w:pPr>
              <w:suppressAutoHyphens/>
              <w:spacing w:before="120" w:after="120"/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</w:pPr>
            <w:r w:rsidRPr="00591140"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  <w:t>podpisem zaufanym/ elektronicznym podpisem osobistym:</w:t>
            </w:r>
          </w:p>
          <w:p w14:paraId="4932761C" w14:textId="77777777" w:rsidR="001850E8" w:rsidRDefault="001850E8" w:rsidP="00C56619">
            <w:pPr>
              <w:suppressAutoHyphens/>
              <w:spacing w:before="120" w:after="120"/>
              <w:rPr>
                <w:rFonts w:ascii="Arial" w:eastAsia="Times New Roman" w:hAnsi="Arial" w:cs="Arial"/>
                <w:spacing w:val="4"/>
                <w:sz w:val="16"/>
                <w:szCs w:val="16"/>
                <w:lang w:eastAsia="pl-PL"/>
              </w:rPr>
            </w:pPr>
          </w:p>
          <w:p w14:paraId="2FE9FDCB" w14:textId="77777777" w:rsidR="001850E8" w:rsidRDefault="001850E8" w:rsidP="00C56619">
            <w:pPr>
              <w:spacing w:before="120" w:after="12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  <w:lang w:eastAsia="pl-PL"/>
              </w:rPr>
              <w:t>………………………………………………………………………………</w:t>
            </w:r>
          </w:p>
        </w:tc>
      </w:tr>
    </w:tbl>
    <w:p w14:paraId="6722E76E" w14:textId="5690500B" w:rsidR="00803E47" w:rsidRDefault="00803E47" w:rsidP="00533357">
      <w:pPr>
        <w:ind w:right="141"/>
        <w:jc w:val="both"/>
        <w:rPr>
          <w:rFonts w:ascii="Arial" w:hAnsi="Arial" w:cs="Arial"/>
          <w:b/>
          <w:sz w:val="20"/>
          <w:szCs w:val="20"/>
        </w:rPr>
      </w:pPr>
    </w:p>
    <w:p w14:paraId="795B9AFF" w14:textId="4A562325" w:rsidR="001850E8" w:rsidRDefault="001850E8" w:rsidP="00533357">
      <w:pPr>
        <w:ind w:right="141"/>
        <w:jc w:val="both"/>
        <w:rPr>
          <w:rFonts w:ascii="Arial" w:hAnsi="Arial" w:cs="Arial"/>
          <w:b/>
          <w:sz w:val="20"/>
          <w:szCs w:val="20"/>
        </w:rPr>
      </w:pPr>
    </w:p>
    <w:p w14:paraId="658F1BAE" w14:textId="3E25C8DD" w:rsidR="001850E8" w:rsidRDefault="001850E8" w:rsidP="00533357">
      <w:pPr>
        <w:ind w:right="141"/>
        <w:jc w:val="both"/>
        <w:rPr>
          <w:rFonts w:ascii="Arial" w:hAnsi="Arial" w:cs="Arial"/>
          <w:b/>
          <w:sz w:val="20"/>
          <w:szCs w:val="20"/>
        </w:rPr>
      </w:pPr>
    </w:p>
    <w:p w14:paraId="4A979A48" w14:textId="35068763" w:rsidR="001850E8" w:rsidRDefault="001850E8" w:rsidP="00533357">
      <w:pPr>
        <w:ind w:right="141"/>
        <w:jc w:val="both"/>
        <w:rPr>
          <w:rFonts w:ascii="Arial" w:hAnsi="Arial" w:cs="Arial"/>
          <w:b/>
          <w:sz w:val="20"/>
          <w:szCs w:val="20"/>
        </w:rPr>
      </w:pPr>
    </w:p>
    <w:p w14:paraId="5684A287" w14:textId="395BEC69" w:rsidR="001850E8" w:rsidRDefault="001850E8" w:rsidP="00533357">
      <w:pPr>
        <w:ind w:right="141"/>
        <w:jc w:val="both"/>
        <w:rPr>
          <w:rFonts w:ascii="Arial" w:hAnsi="Arial" w:cs="Arial"/>
          <w:b/>
          <w:sz w:val="20"/>
          <w:szCs w:val="20"/>
        </w:rPr>
      </w:pPr>
    </w:p>
    <w:p w14:paraId="57091F52" w14:textId="77777777" w:rsidR="001850E8" w:rsidRPr="00746A37" w:rsidRDefault="001850E8" w:rsidP="00533357">
      <w:pPr>
        <w:ind w:right="141"/>
        <w:jc w:val="both"/>
        <w:rPr>
          <w:rFonts w:ascii="Arial" w:hAnsi="Arial" w:cs="Arial"/>
          <w:b/>
          <w:sz w:val="20"/>
          <w:szCs w:val="20"/>
        </w:rPr>
      </w:pPr>
    </w:p>
    <w:sectPr w:rsidR="001850E8" w:rsidRPr="00746A37" w:rsidSect="003D734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B5AF2" w14:textId="77777777" w:rsidR="00A2524D" w:rsidRDefault="00A2524D" w:rsidP="000E44E7">
      <w:pPr>
        <w:spacing w:after="0" w:line="240" w:lineRule="auto"/>
      </w:pPr>
      <w:r>
        <w:separator/>
      </w:r>
    </w:p>
  </w:endnote>
  <w:endnote w:type="continuationSeparator" w:id="0">
    <w:p w14:paraId="797ECF90" w14:textId="77777777" w:rsidR="00A2524D" w:rsidRDefault="00A2524D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7E1B2" w14:textId="77777777" w:rsidR="00A2524D" w:rsidRDefault="00A2524D" w:rsidP="000E44E7">
      <w:pPr>
        <w:spacing w:after="0" w:line="240" w:lineRule="auto"/>
      </w:pPr>
      <w:r>
        <w:separator/>
      </w:r>
    </w:p>
  </w:footnote>
  <w:footnote w:type="continuationSeparator" w:id="0">
    <w:p w14:paraId="2AED212D" w14:textId="77777777" w:rsidR="00A2524D" w:rsidRDefault="00A2524D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D39C" w14:textId="5903113A" w:rsidR="00A054A3" w:rsidRDefault="00A054A3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357F" w14:textId="3EF7AF87" w:rsidR="00A054A3" w:rsidRDefault="00A054A3" w:rsidP="008870D8">
    <w:pPr>
      <w:pStyle w:val="Nagwek"/>
      <w:tabs>
        <w:tab w:val="clear" w:pos="4536"/>
        <w:tab w:val="left" w:pos="2552"/>
        <w:tab w:val="center" w:pos="3402"/>
      </w:tabs>
      <w:jc w:val="center"/>
      <w:rPr>
        <w:rFonts w:cs="Calibri"/>
        <w:noProof/>
        <w:sz w:val="8"/>
        <w:szCs w:val="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2759541">
    <w:abstractNumId w:val="92"/>
  </w:num>
  <w:num w:numId="2" w16cid:durableId="705716649">
    <w:abstractNumId w:val="69"/>
  </w:num>
  <w:num w:numId="3" w16cid:durableId="1538159234">
    <w:abstractNumId w:val="0"/>
  </w:num>
  <w:num w:numId="4" w16cid:durableId="161703728">
    <w:abstractNumId w:val="67"/>
    <w:lvlOverride w:ilvl="0">
      <w:startOverride w:val="1"/>
    </w:lvlOverride>
  </w:num>
  <w:num w:numId="5" w16cid:durableId="1131749443">
    <w:abstractNumId w:val="54"/>
    <w:lvlOverride w:ilvl="0">
      <w:startOverride w:val="1"/>
    </w:lvlOverride>
  </w:num>
  <w:num w:numId="6" w16cid:durableId="611741538">
    <w:abstractNumId w:val="38"/>
  </w:num>
  <w:num w:numId="7" w16cid:durableId="1321731860">
    <w:abstractNumId w:val="58"/>
  </w:num>
  <w:num w:numId="8" w16cid:durableId="224410734">
    <w:abstractNumId w:val="44"/>
  </w:num>
  <w:num w:numId="9" w16cid:durableId="1538739792">
    <w:abstractNumId w:val="59"/>
  </w:num>
  <w:num w:numId="10" w16cid:durableId="1121653375">
    <w:abstractNumId w:val="42"/>
  </w:num>
  <w:num w:numId="11" w16cid:durableId="713768687">
    <w:abstractNumId w:val="32"/>
  </w:num>
  <w:num w:numId="12" w16cid:durableId="954286095">
    <w:abstractNumId w:val="49"/>
  </w:num>
  <w:num w:numId="13" w16cid:durableId="932204771">
    <w:abstractNumId w:val="40"/>
  </w:num>
  <w:num w:numId="14" w16cid:durableId="2054842194">
    <w:abstractNumId w:val="30"/>
  </w:num>
  <w:num w:numId="15" w16cid:durableId="617181978">
    <w:abstractNumId w:val="19"/>
  </w:num>
  <w:num w:numId="16" w16cid:durableId="574821169">
    <w:abstractNumId w:val="56"/>
  </w:num>
  <w:num w:numId="17" w16cid:durableId="1646935955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391730647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216815348">
    <w:abstractNumId w:val="93"/>
  </w:num>
  <w:num w:numId="20" w16cid:durableId="1777483003">
    <w:abstractNumId w:val="65"/>
  </w:num>
  <w:num w:numId="21" w16cid:durableId="56167058">
    <w:abstractNumId w:val="10"/>
  </w:num>
  <w:num w:numId="22" w16cid:durableId="1532494192">
    <w:abstractNumId w:val="45"/>
  </w:num>
  <w:num w:numId="23" w16cid:durableId="508565921">
    <w:abstractNumId w:val="90"/>
  </w:num>
  <w:num w:numId="24" w16cid:durableId="665783203">
    <w:abstractNumId w:val="75"/>
  </w:num>
  <w:num w:numId="25" w16cid:durableId="90514422">
    <w:abstractNumId w:val="81"/>
  </w:num>
  <w:num w:numId="26" w16cid:durableId="2043313961">
    <w:abstractNumId w:val="1"/>
  </w:num>
  <w:num w:numId="27" w16cid:durableId="1162238146">
    <w:abstractNumId w:val="50"/>
  </w:num>
  <w:num w:numId="28" w16cid:durableId="972444324">
    <w:abstractNumId w:val="60"/>
  </w:num>
  <w:num w:numId="29" w16cid:durableId="996348484">
    <w:abstractNumId w:val="95"/>
  </w:num>
  <w:num w:numId="30" w16cid:durableId="284777737">
    <w:abstractNumId w:val="47"/>
  </w:num>
  <w:num w:numId="31" w16cid:durableId="1120148656">
    <w:abstractNumId w:val="12"/>
  </w:num>
  <w:num w:numId="32" w16cid:durableId="2094693968">
    <w:abstractNumId w:val="76"/>
  </w:num>
  <w:num w:numId="33" w16cid:durableId="1537036288">
    <w:abstractNumId w:val="25"/>
  </w:num>
  <w:num w:numId="34" w16cid:durableId="1885949055">
    <w:abstractNumId w:val="55"/>
  </w:num>
  <w:num w:numId="35" w16cid:durableId="504711201">
    <w:abstractNumId w:val="79"/>
  </w:num>
  <w:num w:numId="36" w16cid:durableId="2065445166">
    <w:abstractNumId w:val="17"/>
  </w:num>
  <w:num w:numId="37" w16cid:durableId="1356538479">
    <w:abstractNumId w:val="85"/>
  </w:num>
  <w:num w:numId="38" w16cid:durableId="981348477">
    <w:abstractNumId w:val="13"/>
  </w:num>
  <w:num w:numId="39" w16cid:durableId="1966350627">
    <w:abstractNumId w:val="14"/>
  </w:num>
  <w:num w:numId="40" w16cid:durableId="1590696329">
    <w:abstractNumId w:val="34"/>
  </w:num>
  <w:num w:numId="41" w16cid:durableId="809177811">
    <w:abstractNumId w:val="78"/>
  </w:num>
  <w:num w:numId="42" w16cid:durableId="1330403186">
    <w:abstractNumId w:val="39"/>
  </w:num>
  <w:num w:numId="43" w16cid:durableId="135297039">
    <w:abstractNumId w:val="36"/>
  </w:num>
  <w:num w:numId="44" w16cid:durableId="337775028">
    <w:abstractNumId w:val="61"/>
  </w:num>
  <w:num w:numId="45" w16cid:durableId="1777600391">
    <w:abstractNumId w:val="91"/>
  </w:num>
  <w:num w:numId="46" w16cid:durableId="860826663">
    <w:abstractNumId w:val="9"/>
  </w:num>
  <w:num w:numId="47" w16cid:durableId="931549453">
    <w:abstractNumId w:val="82"/>
  </w:num>
  <w:num w:numId="48" w16cid:durableId="1932815100">
    <w:abstractNumId w:val="46"/>
  </w:num>
  <w:num w:numId="49" w16cid:durableId="959147069">
    <w:abstractNumId w:val="32"/>
  </w:num>
  <w:num w:numId="50" w16cid:durableId="81530587">
    <w:abstractNumId w:val="87"/>
  </w:num>
  <w:num w:numId="51" w16cid:durableId="1873640570">
    <w:abstractNumId w:val="84"/>
  </w:num>
  <w:num w:numId="52" w16cid:durableId="1158612274">
    <w:abstractNumId w:val="68"/>
  </w:num>
  <w:num w:numId="53" w16cid:durableId="662859001">
    <w:abstractNumId w:val="5"/>
  </w:num>
  <w:num w:numId="54" w16cid:durableId="528763821">
    <w:abstractNumId w:val="88"/>
  </w:num>
  <w:num w:numId="55" w16cid:durableId="1582133421">
    <w:abstractNumId w:val="6"/>
  </w:num>
  <w:num w:numId="56" w16cid:durableId="1738481267">
    <w:abstractNumId w:val="89"/>
  </w:num>
  <w:num w:numId="57" w16cid:durableId="1068721630">
    <w:abstractNumId w:val="22"/>
  </w:num>
  <w:num w:numId="58" w16cid:durableId="1185050990">
    <w:abstractNumId w:val="62"/>
  </w:num>
  <w:num w:numId="59" w16cid:durableId="1166360185">
    <w:abstractNumId w:val="48"/>
  </w:num>
  <w:num w:numId="60" w16cid:durableId="1300499129">
    <w:abstractNumId w:val="11"/>
  </w:num>
  <w:num w:numId="61" w16cid:durableId="2102749842">
    <w:abstractNumId w:val="72"/>
  </w:num>
  <w:num w:numId="62" w16cid:durableId="665665251">
    <w:abstractNumId w:val="43"/>
  </w:num>
  <w:num w:numId="63" w16cid:durableId="1420712558">
    <w:abstractNumId w:val="94"/>
  </w:num>
  <w:num w:numId="64" w16cid:durableId="1333338046">
    <w:abstractNumId w:val="77"/>
  </w:num>
  <w:num w:numId="65" w16cid:durableId="706562350">
    <w:abstractNumId w:val="70"/>
  </w:num>
  <w:num w:numId="66" w16cid:durableId="1004821142">
    <w:abstractNumId w:val="53"/>
  </w:num>
  <w:num w:numId="67" w16cid:durableId="277759932">
    <w:abstractNumId w:val="57"/>
  </w:num>
  <w:num w:numId="68" w16cid:durableId="1815291179">
    <w:abstractNumId w:val="7"/>
  </w:num>
  <w:num w:numId="69" w16cid:durableId="2062240699">
    <w:abstractNumId w:val="20"/>
  </w:num>
  <w:num w:numId="70" w16cid:durableId="2083284564">
    <w:abstractNumId w:val="21"/>
  </w:num>
  <w:num w:numId="71" w16cid:durableId="769547294">
    <w:abstractNumId w:val="51"/>
  </w:num>
  <w:num w:numId="72" w16cid:durableId="1050806559">
    <w:abstractNumId w:val="31"/>
  </w:num>
  <w:num w:numId="73" w16cid:durableId="1827889863">
    <w:abstractNumId w:val="37"/>
  </w:num>
  <w:num w:numId="74" w16cid:durableId="1519200873">
    <w:abstractNumId w:val="4"/>
  </w:num>
  <w:num w:numId="75" w16cid:durableId="187253433">
    <w:abstractNumId w:val="96"/>
  </w:num>
  <w:num w:numId="76" w16cid:durableId="398334968">
    <w:abstractNumId w:val="24"/>
  </w:num>
  <w:num w:numId="77" w16cid:durableId="1961649501">
    <w:abstractNumId w:val="35"/>
  </w:num>
  <w:num w:numId="78" w16cid:durableId="590620600">
    <w:abstractNumId w:val="33"/>
  </w:num>
  <w:num w:numId="79" w16cid:durableId="1267811599">
    <w:abstractNumId w:val="8"/>
  </w:num>
  <w:num w:numId="80" w16cid:durableId="512769403">
    <w:abstractNumId w:val="73"/>
  </w:num>
  <w:num w:numId="81" w16cid:durableId="1541821961">
    <w:abstractNumId w:val="15"/>
  </w:num>
  <w:num w:numId="82" w16cid:durableId="547882454">
    <w:abstractNumId w:val="64"/>
  </w:num>
  <w:num w:numId="83" w16cid:durableId="1144349947">
    <w:abstractNumId w:val="23"/>
  </w:num>
  <w:num w:numId="84" w16cid:durableId="1698047606">
    <w:abstractNumId w:val="86"/>
  </w:num>
  <w:num w:numId="85" w16cid:durableId="242491821">
    <w:abstractNumId w:val="3"/>
  </w:num>
  <w:num w:numId="86" w16cid:durableId="854926201">
    <w:abstractNumId w:val="29"/>
  </w:num>
  <w:num w:numId="87" w16cid:durableId="1811169326">
    <w:abstractNumId w:val="80"/>
  </w:num>
  <w:num w:numId="88" w16cid:durableId="1253469967">
    <w:abstractNumId w:val="26"/>
  </w:num>
  <w:num w:numId="89" w16cid:durableId="2086217588">
    <w:abstractNumId w:val="18"/>
  </w:num>
  <w:num w:numId="90" w16cid:durableId="1099983321">
    <w:abstractNumId w:val="83"/>
  </w:num>
  <w:num w:numId="91" w16cid:durableId="1961447885">
    <w:abstractNumId w:val="63"/>
  </w:num>
  <w:num w:numId="92" w16cid:durableId="1782408927">
    <w:abstractNumId w:val="27"/>
  </w:num>
  <w:num w:numId="93" w16cid:durableId="1369910111">
    <w:abstractNumId w:val="28"/>
  </w:num>
  <w:num w:numId="94" w16cid:durableId="1228951955">
    <w:abstractNumId w:val="52"/>
  </w:num>
  <w:num w:numId="95" w16cid:durableId="924801205">
    <w:abstractNumId w:val="71"/>
  </w:num>
  <w:num w:numId="96" w16cid:durableId="1681351809">
    <w:abstractNumId w:val="16"/>
  </w:num>
  <w:num w:numId="97" w16cid:durableId="482086497">
    <w:abstractNumId w:val="66"/>
  </w:num>
  <w:num w:numId="98" w16cid:durableId="769815210">
    <w:abstractNumId w:val="41"/>
  </w:num>
  <w:num w:numId="99" w16cid:durableId="759519610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8454A"/>
    <w:rsid w:val="00093DC3"/>
    <w:rsid w:val="0009763B"/>
    <w:rsid w:val="00097939"/>
    <w:rsid w:val="000A19B4"/>
    <w:rsid w:val="000A571D"/>
    <w:rsid w:val="000A6865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D7597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4941"/>
    <w:rsid w:val="001258C8"/>
    <w:rsid w:val="001327B8"/>
    <w:rsid w:val="0013353D"/>
    <w:rsid w:val="001370FF"/>
    <w:rsid w:val="00140575"/>
    <w:rsid w:val="001415D0"/>
    <w:rsid w:val="00141820"/>
    <w:rsid w:val="00142889"/>
    <w:rsid w:val="00143152"/>
    <w:rsid w:val="00147A63"/>
    <w:rsid w:val="001511C6"/>
    <w:rsid w:val="00152245"/>
    <w:rsid w:val="00153D48"/>
    <w:rsid w:val="00155C19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7D5"/>
    <w:rsid w:val="00180E7C"/>
    <w:rsid w:val="00180EE2"/>
    <w:rsid w:val="0018167C"/>
    <w:rsid w:val="0018343E"/>
    <w:rsid w:val="001850E8"/>
    <w:rsid w:val="0018617F"/>
    <w:rsid w:val="00187456"/>
    <w:rsid w:val="00187A7B"/>
    <w:rsid w:val="001909BA"/>
    <w:rsid w:val="0019142C"/>
    <w:rsid w:val="00193106"/>
    <w:rsid w:val="00193D20"/>
    <w:rsid w:val="00195C6C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3F2"/>
    <w:rsid w:val="00237F2A"/>
    <w:rsid w:val="00247794"/>
    <w:rsid w:val="00253E74"/>
    <w:rsid w:val="00255C56"/>
    <w:rsid w:val="00256B2F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04A1"/>
    <w:rsid w:val="002C1EAE"/>
    <w:rsid w:val="002C5F11"/>
    <w:rsid w:val="002C7280"/>
    <w:rsid w:val="002C74ED"/>
    <w:rsid w:val="002D0961"/>
    <w:rsid w:val="002E62FF"/>
    <w:rsid w:val="002F140A"/>
    <w:rsid w:val="002F24AE"/>
    <w:rsid w:val="002F3E9A"/>
    <w:rsid w:val="002F48D8"/>
    <w:rsid w:val="00300BE6"/>
    <w:rsid w:val="00304DE2"/>
    <w:rsid w:val="00306161"/>
    <w:rsid w:val="00306EF7"/>
    <w:rsid w:val="003128D3"/>
    <w:rsid w:val="00317548"/>
    <w:rsid w:val="00317A9D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7261A"/>
    <w:rsid w:val="003750CB"/>
    <w:rsid w:val="0037538A"/>
    <w:rsid w:val="00375664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25D5"/>
    <w:rsid w:val="003A55E8"/>
    <w:rsid w:val="003A7AE5"/>
    <w:rsid w:val="003B0D76"/>
    <w:rsid w:val="003C18F2"/>
    <w:rsid w:val="003C1CBC"/>
    <w:rsid w:val="003C387E"/>
    <w:rsid w:val="003C4A72"/>
    <w:rsid w:val="003C58DC"/>
    <w:rsid w:val="003D10AF"/>
    <w:rsid w:val="003D59A6"/>
    <w:rsid w:val="003D7346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033F"/>
    <w:rsid w:val="00447903"/>
    <w:rsid w:val="00451026"/>
    <w:rsid w:val="004520A7"/>
    <w:rsid w:val="00452988"/>
    <w:rsid w:val="00452D34"/>
    <w:rsid w:val="00455386"/>
    <w:rsid w:val="004562EA"/>
    <w:rsid w:val="004569C6"/>
    <w:rsid w:val="00456CD7"/>
    <w:rsid w:val="00463A92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971C1"/>
    <w:rsid w:val="004A04CB"/>
    <w:rsid w:val="004A1A09"/>
    <w:rsid w:val="004A3F92"/>
    <w:rsid w:val="004A45ED"/>
    <w:rsid w:val="004A7684"/>
    <w:rsid w:val="004B0C7B"/>
    <w:rsid w:val="004B17EB"/>
    <w:rsid w:val="004B3037"/>
    <w:rsid w:val="004B4CB0"/>
    <w:rsid w:val="004C212E"/>
    <w:rsid w:val="004C5C2D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067B1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577AB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980"/>
    <w:rsid w:val="005F4F62"/>
    <w:rsid w:val="006014E1"/>
    <w:rsid w:val="006044EE"/>
    <w:rsid w:val="00605F59"/>
    <w:rsid w:val="00607FA7"/>
    <w:rsid w:val="00614F81"/>
    <w:rsid w:val="006176A7"/>
    <w:rsid w:val="00625025"/>
    <w:rsid w:val="006265B7"/>
    <w:rsid w:val="006271DF"/>
    <w:rsid w:val="00627228"/>
    <w:rsid w:val="00630473"/>
    <w:rsid w:val="006321C7"/>
    <w:rsid w:val="0063460D"/>
    <w:rsid w:val="00634794"/>
    <w:rsid w:val="00635A77"/>
    <w:rsid w:val="0063668E"/>
    <w:rsid w:val="0064380D"/>
    <w:rsid w:val="0064699F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B3A"/>
    <w:rsid w:val="00662F81"/>
    <w:rsid w:val="006639CF"/>
    <w:rsid w:val="00665ACD"/>
    <w:rsid w:val="0067013F"/>
    <w:rsid w:val="006711D0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5256"/>
    <w:rsid w:val="006965E8"/>
    <w:rsid w:val="006977CF"/>
    <w:rsid w:val="00697802"/>
    <w:rsid w:val="006A06F7"/>
    <w:rsid w:val="006A47DC"/>
    <w:rsid w:val="006B0C4F"/>
    <w:rsid w:val="006C057B"/>
    <w:rsid w:val="006C1E84"/>
    <w:rsid w:val="006C3DF6"/>
    <w:rsid w:val="006C4BC6"/>
    <w:rsid w:val="006C521A"/>
    <w:rsid w:val="006D0317"/>
    <w:rsid w:val="006D1386"/>
    <w:rsid w:val="006D35B2"/>
    <w:rsid w:val="006D4B56"/>
    <w:rsid w:val="006D7E91"/>
    <w:rsid w:val="006E12D4"/>
    <w:rsid w:val="006E298B"/>
    <w:rsid w:val="006E2C65"/>
    <w:rsid w:val="006E3A5E"/>
    <w:rsid w:val="006E441D"/>
    <w:rsid w:val="006E67C4"/>
    <w:rsid w:val="006F2A86"/>
    <w:rsid w:val="007041C7"/>
    <w:rsid w:val="00710052"/>
    <w:rsid w:val="00711136"/>
    <w:rsid w:val="00711150"/>
    <w:rsid w:val="00711477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6A37"/>
    <w:rsid w:val="00747A1A"/>
    <w:rsid w:val="0075400F"/>
    <w:rsid w:val="007557A6"/>
    <w:rsid w:val="00763B5A"/>
    <w:rsid w:val="00766D42"/>
    <w:rsid w:val="00766DCF"/>
    <w:rsid w:val="007724E8"/>
    <w:rsid w:val="007744F8"/>
    <w:rsid w:val="00774EC3"/>
    <w:rsid w:val="007753E4"/>
    <w:rsid w:val="00776456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B35FC"/>
    <w:rsid w:val="007C06D6"/>
    <w:rsid w:val="007C1F35"/>
    <w:rsid w:val="007C414E"/>
    <w:rsid w:val="007C6B6F"/>
    <w:rsid w:val="007C7587"/>
    <w:rsid w:val="007D5E6A"/>
    <w:rsid w:val="007D6B60"/>
    <w:rsid w:val="007D6CCE"/>
    <w:rsid w:val="007E11D1"/>
    <w:rsid w:val="007E27BA"/>
    <w:rsid w:val="007E2C19"/>
    <w:rsid w:val="007E69B1"/>
    <w:rsid w:val="007F0815"/>
    <w:rsid w:val="007F0E1C"/>
    <w:rsid w:val="007F3167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1607"/>
    <w:rsid w:val="00833279"/>
    <w:rsid w:val="008334B8"/>
    <w:rsid w:val="008370DC"/>
    <w:rsid w:val="008378F8"/>
    <w:rsid w:val="00841775"/>
    <w:rsid w:val="00843083"/>
    <w:rsid w:val="00846EB4"/>
    <w:rsid w:val="00852D33"/>
    <w:rsid w:val="008544FE"/>
    <w:rsid w:val="00857A13"/>
    <w:rsid w:val="00860939"/>
    <w:rsid w:val="00865977"/>
    <w:rsid w:val="00865A42"/>
    <w:rsid w:val="00867E91"/>
    <w:rsid w:val="00873052"/>
    <w:rsid w:val="008736AD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B080D"/>
    <w:rsid w:val="008C2E86"/>
    <w:rsid w:val="008C3C4C"/>
    <w:rsid w:val="008C6B09"/>
    <w:rsid w:val="008C739E"/>
    <w:rsid w:val="008D1A0E"/>
    <w:rsid w:val="008D1FEF"/>
    <w:rsid w:val="008D2688"/>
    <w:rsid w:val="008D28D0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1E51"/>
    <w:rsid w:val="00914EA7"/>
    <w:rsid w:val="00915A6B"/>
    <w:rsid w:val="0091766B"/>
    <w:rsid w:val="00917838"/>
    <w:rsid w:val="00920B08"/>
    <w:rsid w:val="00921B7E"/>
    <w:rsid w:val="00925760"/>
    <w:rsid w:val="00926D4F"/>
    <w:rsid w:val="009279D8"/>
    <w:rsid w:val="00932CEF"/>
    <w:rsid w:val="009333C8"/>
    <w:rsid w:val="00933531"/>
    <w:rsid w:val="009408C1"/>
    <w:rsid w:val="00940F6A"/>
    <w:rsid w:val="00941E3D"/>
    <w:rsid w:val="00942CB3"/>
    <w:rsid w:val="00944DDF"/>
    <w:rsid w:val="00945915"/>
    <w:rsid w:val="00951E16"/>
    <w:rsid w:val="009536B2"/>
    <w:rsid w:val="009537F8"/>
    <w:rsid w:val="009547B9"/>
    <w:rsid w:val="00954C67"/>
    <w:rsid w:val="00965017"/>
    <w:rsid w:val="00965FEE"/>
    <w:rsid w:val="009716DE"/>
    <w:rsid w:val="00974697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0483"/>
    <w:rsid w:val="009E5203"/>
    <w:rsid w:val="009E6E9C"/>
    <w:rsid w:val="009F0560"/>
    <w:rsid w:val="009F0875"/>
    <w:rsid w:val="009F25D8"/>
    <w:rsid w:val="009F43B6"/>
    <w:rsid w:val="00A017B6"/>
    <w:rsid w:val="00A02E7C"/>
    <w:rsid w:val="00A03456"/>
    <w:rsid w:val="00A054A3"/>
    <w:rsid w:val="00A060C5"/>
    <w:rsid w:val="00A15ECA"/>
    <w:rsid w:val="00A23398"/>
    <w:rsid w:val="00A2524D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637D8"/>
    <w:rsid w:val="00A77737"/>
    <w:rsid w:val="00A80FA8"/>
    <w:rsid w:val="00A833C8"/>
    <w:rsid w:val="00A835CE"/>
    <w:rsid w:val="00A86079"/>
    <w:rsid w:val="00A86D35"/>
    <w:rsid w:val="00A92158"/>
    <w:rsid w:val="00A96FF6"/>
    <w:rsid w:val="00A97959"/>
    <w:rsid w:val="00AA0486"/>
    <w:rsid w:val="00AA1D15"/>
    <w:rsid w:val="00AA50C7"/>
    <w:rsid w:val="00AA7D46"/>
    <w:rsid w:val="00AC06BA"/>
    <w:rsid w:val="00AC0956"/>
    <w:rsid w:val="00AC2382"/>
    <w:rsid w:val="00AC55C8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BD1"/>
    <w:rsid w:val="00B13414"/>
    <w:rsid w:val="00B14598"/>
    <w:rsid w:val="00B146CA"/>
    <w:rsid w:val="00B15263"/>
    <w:rsid w:val="00B17F41"/>
    <w:rsid w:val="00B22381"/>
    <w:rsid w:val="00B24DBD"/>
    <w:rsid w:val="00B27832"/>
    <w:rsid w:val="00B27A4B"/>
    <w:rsid w:val="00B30B62"/>
    <w:rsid w:val="00B34333"/>
    <w:rsid w:val="00B35EC8"/>
    <w:rsid w:val="00B4097C"/>
    <w:rsid w:val="00B42E4D"/>
    <w:rsid w:val="00B47687"/>
    <w:rsid w:val="00B47B12"/>
    <w:rsid w:val="00B53603"/>
    <w:rsid w:val="00B53924"/>
    <w:rsid w:val="00B6276C"/>
    <w:rsid w:val="00B64FA6"/>
    <w:rsid w:val="00B66564"/>
    <w:rsid w:val="00B671FD"/>
    <w:rsid w:val="00B6762B"/>
    <w:rsid w:val="00B71E56"/>
    <w:rsid w:val="00B75CC5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6DD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0A9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36EBD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7713E"/>
    <w:rsid w:val="00D81FD7"/>
    <w:rsid w:val="00DB003A"/>
    <w:rsid w:val="00DB23BD"/>
    <w:rsid w:val="00DB274D"/>
    <w:rsid w:val="00DB335E"/>
    <w:rsid w:val="00DB6098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070F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43E50"/>
    <w:rsid w:val="00F50108"/>
    <w:rsid w:val="00F57698"/>
    <w:rsid w:val="00F57FD9"/>
    <w:rsid w:val="00F60141"/>
    <w:rsid w:val="00F66BF1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C04E4"/>
    <w:rsid w:val="00FC6ECF"/>
    <w:rsid w:val="00FC7E20"/>
    <w:rsid w:val="00FD03B3"/>
    <w:rsid w:val="00FD42E9"/>
    <w:rsid w:val="00FD44DE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1807D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807D5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Sebastian</cp:lastModifiedBy>
  <cp:revision>40</cp:revision>
  <cp:lastPrinted>2021-04-01T08:40:00Z</cp:lastPrinted>
  <dcterms:created xsi:type="dcterms:W3CDTF">2022-03-04T08:59:00Z</dcterms:created>
  <dcterms:modified xsi:type="dcterms:W3CDTF">2026-04-20T10:20:00Z</dcterms:modified>
</cp:coreProperties>
</file>