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CC7C6" w14:textId="251A288A" w:rsidR="000656E0" w:rsidRPr="007F0AA8" w:rsidRDefault="000656E0" w:rsidP="00071E7E">
      <w:pPr>
        <w:spacing w:after="0" w:line="360" w:lineRule="auto"/>
        <w:rPr>
          <w:rFonts w:ascii="Calibri" w:hAnsi="Calibri" w:cs="Calibri"/>
          <w:bCs/>
        </w:rPr>
      </w:pPr>
      <w:bookmarkStart w:id="0" w:name="_Hlk65573094"/>
      <w:r w:rsidRPr="007F0AA8">
        <w:rPr>
          <w:rFonts w:ascii="Calibri" w:hAnsi="Calibri" w:cs="Calibri"/>
          <w:bCs/>
        </w:rPr>
        <w:t xml:space="preserve">Załącznik nr </w:t>
      </w:r>
      <w:r w:rsidR="00E875E3" w:rsidRPr="007F0AA8">
        <w:rPr>
          <w:rFonts w:ascii="Calibri" w:hAnsi="Calibri" w:cs="Calibri"/>
          <w:bCs/>
        </w:rPr>
        <w:t>6</w:t>
      </w:r>
      <w:r w:rsidRPr="007F0AA8">
        <w:rPr>
          <w:rFonts w:ascii="Calibri" w:hAnsi="Calibri" w:cs="Calibri"/>
          <w:bCs/>
        </w:rPr>
        <w:t xml:space="preserve"> do SWZ</w:t>
      </w:r>
    </w:p>
    <w:p w14:paraId="08F8F7EC" w14:textId="77777777" w:rsidR="00560BCF" w:rsidRPr="00071E7E" w:rsidRDefault="00560BCF" w:rsidP="00071E7E">
      <w:pPr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bookmarkStart w:id="1" w:name="_Hlk65573155"/>
      <w:bookmarkStart w:id="2" w:name="_Hlk9244639"/>
      <w:bookmarkStart w:id="3" w:name="_Hlk46396802"/>
      <w:bookmarkStart w:id="4" w:name="_Hlk13220075"/>
    </w:p>
    <w:bookmarkEnd w:id="1"/>
    <w:p w14:paraId="5832882F" w14:textId="19CABB6F" w:rsidR="00C60123" w:rsidRPr="00611796" w:rsidRDefault="00C60123" w:rsidP="00C60123">
      <w:pPr>
        <w:spacing w:after="120" w:line="360" w:lineRule="auto"/>
        <w:rPr>
          <w:rFonts w:cstheme="minorHAnsi"/>
          <w:b/>
        </w:rPr>
      </w:pPr>
      <w:r w:rsidRPr="00611796">
        <w:rPr>
          <w:rFonts w:cstheme="minorHAnsi"/>
          <w:b/>
        </w:rPr>
        <w:t xml:space="preserve">Oświadczenia </w:t>
      </w:r>
      <w:r w:rsidR="005C2626">
        <w:rPr>
          <w:rFonts w:cstheme="minorHAnsi"/>
          <w:b/>
        </w:rPr>
        <w:t>podmiotu udost</w:t>
      </w:r>
      <w:r w:rsidR="00862C37">
        <w:rPr>
          <w:rFonts w:cstheme="minorHAnsi"/>
          <w:b/>
        </w:rPr>
        <w:t>ę</w:t>
      </w:r>
      <w:r w:rsidR="005C2626">
        <w:rPr>
          <w:rFonts w:cstheme="minorHAnsi"/>
          <w:b/>
        </w:rPr>
        <w:t>pniającego zasoby</w:t>
      </w:r>
      <w:r w:rsidRPr="00611796">
        <w:rPr>
          <w:rFonts w:cstheme="minorHAnsi"/>
          <w:b/>
        </w:rPr>
        <w:t xml:space="preserve"> </w:t>
      </w:r>
    </w:p>
    <w:p w14:paraId="259F64F8" w14:textId="77777777" w:rsidR="00C60123" w:rsidRPr="00611796" w:rsidRDefault="00C60123" w:rsidP="0095562C">
      <w:pPr>
        <w:spacing w:after="0" w:line="360" w:lineRule="auto"/>
        <w:rPr>
          <w:rFonts w:cstheme="minorHAnsi"/>
          <w:b/>
          <w:caps/>
        </w:rPr>
      </w:pPr>
      <w:r w:rsidRPr="00611796">
        <w:rPr>
          <w:rFonts w:cstheme="minorHAnsi"/>
          <w:b/>
        </w:rPr>
        <w:t xml:space="preserve">DOTYCZĄCE PRZESŁANEK WYKLUCZENIA Z ART. 5K ROZPORZĄDZENIA 833/2014 ORAZ ART. 7 UST. 1 USTAWY </w:t>
      </w:r>
      <w:r w:rsidRPr="00611796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342BF24D" w14:textId="77777777" w:rsidR="00E875E3" w:rsidRPr="0095562C" w:rsidRDefault="00C60123" w:rsidP="0095562C">
      <w:pPr>
        <w:spacing w:after="0" w:line="360" w:lineRule="auto"/>
        <w:rPr>
          <w:rFonts w:cstheme="minorHAnsi"/>
          <w:b/>
          <w:u w:val="single"/>
        </w:rPr>
      </w:pPr>
      <w:r w:rsidRPr="0095562C">
        <w:rPr>
          <w:rFonts w:cstheme="minorHAnsi"/>
          <w:b/>
          <w:u w:val="single"/>
        </w:rPr>
        <w:t xml:space="preserve">składane na podstawie art. 125 ust. </w:t>
      </w:r>
      <w:r w:rsidR="005C2626" w:rsidRPr="0095562C">
        <w:rPr>
          <w:rFonts w:cstheme="minorHAnsi"/>
          <w:b/>
          <w:u w:val="single"/>
        </w:rPr>
        <w:t>5</w:t>
      </w:r>
      <w:r w:rsidRPr="0095562C">
        <w:rPr>
          <w:rFonts w:cstheme="minorHAnsi"/>
          <w:b/>
          <w:u w:val="single"/>
        </w:rPr>
        <w:t xml:space="preserve"> ustawy Pzp</w:t>
      </w:r>
      <w:r w:rsidR="00B81AA9" w:rsidRPr="0095562C">
        <w:rPr>
          <w:rFonts w:cstheme="minorHAnsi"/>
          <w:b/>
          <w:u w:val="single"/>
        </w:rPr>
        <w:t xml:space="preserve">, </w:t>
      </w:r>
    </w:p>
    <w:p w14:paraId="63F727E0" w14:textId="58D5F9E2" w:rsidR="0095562C" w:rsidRPr="000D4049" w:rsidRDefault="00C03C95" w:rsidP="0095562C">
      <w:pPr>
        <w:spacing w:after="0" w:line="36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kern w:val="1"/>
          <w:lang w:eastAsia="zh-CN"/>
        </w:rPr>
        <w:t>n</w:t>
      </w:r>
      <w:r w:rsidRPr="00B620D1">
        <w:rPr>
          <w:rFonts w:eastAsia="Times New Roman" w:cs="Calibri"/>
          <w:kern w:val="1"/>
          <w:lang w:eastAsia="zh-CN"/>
        </w:rPr>
        <w:t>a potrzeby postępowania o udzielenie zamówienia publicznego</w:t>
      </w:r>
      <w:r>
        <w:rPr>
          <w:rFonts w:eastAsia="Times New Roman" w:cs="Calibri"/>
          <w:kern w:val="1"/>
          <w:lang w:eastAsia="zh-CN"/>
        </w:rPr>
        <w:t xml:space="preserve"> prowadzonego w trybie przetargu nieograniczonego</w:t>
      </w:r>
      <w:r w:rsidR="003478E1">
        <w:rPr>
          <w:rFonts w:eastAsia="Times New Roman" w:cs="Calibri"/>
          <w:kern w:val="1"/>
          <w:lang w:eastAsia="zh-CN"/>
        </w:rPr>
        <w:t xml:space="preserve"> </w:t>
      </w:r>
      <w:r w:rsidR="00E13D7F">
        <w:rPr>
          <w:rFonts w:eastAsia="Times New Roman" w:cs="Calibri"/>
          <w:kern w:val="1"/>
          <w:lang w:eastAsia="zh-CN"/>
        </w:rPr>
        <w:t xml:space="preserve">(art. 132 ustawy Pzp) </w:t>
      </w:r>
      <w:r w:rsidR="003478E1">
        <w:rPr>
          <w:rFonts w:eastAsia="Times New Roman" w:cs="Calibri"/>
          <w:kern w:val="1"/>
          <w:lang w:eastAsia="zh-CN"/>
        </w:rPr>
        <w:t xml:space="preserve">na </w:t>
      </w:r>
      <w:bookmarkStart w:id="5" w:name="_Hlk35345378"/>
      <w:bookmarkStart w:id="6" w:name="_Hlk10791084"/>
      <w:r w:rsidR="0095562C">
        <w:rPr>
          <w:rFonts w:eastAsia="Times New Roman" w:cs="Calibri"/>
          <w:bCs/>
          <w:lang w:eastAsia="pl-PL"/>
        </w:rPr>
        <w:t xml:space="preserve">wykonanie usługi </w:t>
      </w:r>
      <w:r w:rsidR="0095562C" w:rsidRPr="00B831FF">
        <w:rPr>
          <w:rFonts w:eastAsia="Times New Roman" w:cs="Calibri"/>
          <w:bCs/>
          <w:lang w:eastAsia="pl-PL"/>
        </w:rPr>
        <w:t>pn</w:t>
      </w:r>
      <w:bookmarkEnd w:id="5"/>
      <w:bookmarkEnd w:id="6"/>
      <w:r w:rsidR="0095562C" w:rsidRPr="00B831FF">
        <w:rPr>
          <w:rFonts w:eastAsia="Times New Roman" w:cs="Calibri"/>
          <w:bCs/>
          <w:lang w:eastAsia="pl-PL"/>
        </w:rPr>
        <w:t>.</w:t>
      </w:r>
      <w:r w:rsidR="0095562C" w:rsidRPr="00B831FF">
        <w:rPr>
          <w:rFonts w:eastAsia="Times New Roman" w:cs="Calibri"/>
          <w:b/>
          <w:bCs/>
          <w:lang w:eastAsia="pl-PL"/>
        </w:rPr>
        <w:t xml:space="preserve"> </w:t>
      </w:r>
      <w:r w:rsidR="007F0AA8">
        <w:rPr>
          <w:rFonts w:cs="Calibri"/>
        </w:rPr>
        <w:t>REALIZACJA PRAC OGRODNICZYCH ZWI</w:t>
      </w:r>
      <w:r w:rsidR="00862C37">
        <w:rPr>
          <w:rFonts w:cs="Calibri"/>
        </w:rPr>
        <w:t>Ą</w:t>
      </w:r>
      <w:r w:rsidR="007F0AA8">
        <w:rPr>
          <w:rFonts w:cs="Calibri"/>
        </w:rPr>
        <w:t>Z</w:t>
      </w:r>
      <w:r w:rsidR="00862C37">
        <w:rPr>
          <w:rFonts w:cs="Calibri"/>
        </w:rPr>
        <w:t xml:space="preserve">ANYCH </w:t>
      </w:r>
      <w:r w:rsidR="007F0AA8">
        <w:rPr>
          <w:rFonts w:cs="Calibri"/>
        </w:rPr>
        <w:t>Z UTRZYMANIEM ZIELENI NA TERENACH ZARZ</w:t>
      </w:r>
      <w:r w:rsidR="00862C37">
        <w:rPr>
          <w:rFonts w:cs="Calibri"/>
        </w:rPr>
        <w:t>Ą</w:t>
      </w:r>
      <w:r w:rsidR="007F0AA8">
        <w:rPr>
          <w:rFonts w:cs="Calibri"/>
        </w:rPr>
        <w:t>DZANYCH I ADMINISTROWANYCH PRZEZ ZARZĄD INFRASTRUKTURY MIEJSKIEJ W SŁUPSKU</w:t>
      </w:r>
    </w:p>
    <w:p w14:paraId="42B4D078" w14:textId="1BC1A4FA" w:rsidR="00560BCF" w:rsidRPr="00071E7E" w:rsidRDefault="00560BCF" w:rsidP="0095562C">
      <w:pPr>
        <w:spacing w:before="120" w:after="0" w:line="360" w:lineRule="auto"/>
        <w:rPr>
          <w:rFonts w:ascii="Calibri" w:eastAsia="Times New Roman" w:hAnsi="Calibri" w:cs="Calibri"/>
          <w:b/>
          <w:lang w:eastAsia="pl-PL"/>
        </w:rPr>
      </w:pPr>
    </w:p>
    <w:p w14:paraId="6184334A" w14:textId="524BD846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/>
          <w:lang w:eastAsia="pl-PL"/>
        </w:rPr>
      </w:pPr>
      <w:r w:rsidRPr="00071E7E">
        <w:rPr>
          <w:rFonts w:ascii="Calibri" w:eastAsia="Times New Roman" w:hAnsi="Calibri" w:cs="Calibri"/>
          <w:b/>
          <w:lang w:eastAsia="pl-PL"/>
        </w:rPr>
        <w:t xml:space="preserve">ZAMAWIAJĄCY: </w:t>
      </w:r>
    </w:p>
    <w:p w14:paraId="1CB35AEA" w14:textId="77777777" w:rsidR="007F0AA8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bookmarkStart w:id="7" w:name="_Hlk530657609"/>
      <w:r w:rsidRPr="00071E7E">
        <w:rPr>
          <w:rFonts w:ascii="Calibri" w:eastAsia="Times New Roman" w:hAnsi="Calibri" w:cs="Calibri"/>
          <w:b/>
          <w:lang w:eastAsia="pl-PL"/>
        </w:rPr>
        <w:t>Zarząd Infrastruktury Miejskiej w Słupsku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, 76-200 Słupsk, ul. </w:t>
      </w:r>
      <w:r w:rsidR="00931F17">
        <w:rPr>
          <w:rFonts w:ascii="Calibri" w:eastAsia="Times New Roman" w:hAnsi="Calibri" w:cs="Calibri"/>
          <w:bCs/>
          <w:lang w:eastAsia="pl-PL"/>
        </w:rPr>
        <w:t>Artura Grottgera 13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  <w:r w:rsidR="007F0AA8">
        <w:rPr>
          <w:rFonts w:ascii="Calibri" w:eastAsia="Times New Roman" w:hAnsi="Calibri" w:cs="Calibri"/>
          <w:bCs/>
          <w:lang w:eastAsia="pl-PL"/>
        </w:rPr>
        <w:t xml:space="preserve"> </w:t>
      </w:r>
    </w:p>
    <w:p w14:paraId="3C367778" w14:textId="2F50311E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proofErr w:type="gramStart"/>
      <w:r w:rsidRPr="00071E7E">
        <w:rPr>
          <w:rFonts w:ascii="Calibri" w:eastAsia="Times New Roman" w:hAnsi="Calibri" w:cs="Calibri"/>
          <w:bCs/>
          <w:lang w:eastAsia="pl-PL"/>
        </w:rPr>
        <w:t>który  działa</w:t>
      </w:r>
      <w:proofErr w:type="gramEnd"/>
      <w:r w:rsidRPr="00071E7E">
        <w:rPr>
          <w:rFonts w:ascii="Calibri" w:eastAsia="Times New Roman" w:hAnsi="Calibri" w:cs="Calibri"/>
          <w:bCs/>
          <w:lang w:eastAsia="pl-PL"/>
        </w:rPr>
        <w:t xml:space="preserve"> w imieniu i na rzecz </w:t>
      </w:r>
      <w:r w:rsidRPr="00071E7E">
        <w:rPr>
          <w:rFonts w:ascii="Calibri" w:eastAsia="Times New Roman" w:hAnsi="Calibri" w:cs="Calibri"/>
          <w:b/>
          <w:lang w:eastAsia="pl-PL"/>
        </w:rPr>
        <w:t>Miasta Słupsk</w:t>
      </w:r>
      <w:r w:rsidRPr="00071E7E">
        <w:rPr>
          <w:rFonts w:ascii="Calibri" w:eastAsia="Times New Roman" w:hAnsi="Calibri" w:cs="Calibri"/>
          <w:bCs/>
          <w:lang w:eastAsia="pl-PL"/>
        </w:rPr>
        <w:t>,</w:t>
      </w:r>
      <w:r w:rsidR="007F0AA8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>Plac Zwycięstwa 3, 76-200 Słupsk</w:t>
      </w:r>
      <w:bookmarkEnd w:id="7"/>
    </w:p>
    <w:p w14:paraId="230D9B56" w14:textId="25428D3A" w:rsidR="00931F17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 xml:space="preserve">Adres strony internetowej Zamawiającego: </w:t>
      </w:r>
      <w:hyperlink r:id="rId8" w:history="1"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http://www.zimslupsk.pl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</w:p>
    <w:p w14:paraId="4C963AA1" w14:textId="5416705F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u w:val="single"/>
          <w:lang w:eastAsia="pl-PL"/>
        </w:rPr>
      </w:pPr>
      <w:bookmarkStart w:id="8" w:name="_Hlk36806734"/>
      <w:r w:rsidRPr="00071E7E">
        <w:rPr>
          <w:rFonts w:ascii="Calibri" w:eastAsia="Times New Roman" w:hAnsi="Calibri" w:cs="Calibri"/>
          <w:bCs/>
          <w:lang w:eastAsia="pl-PL"/>
        </w:rPr>
        <w:t>Platforma zakupowa</w:t>
      </w:r>
      <w:r w:rsidRPr="00071E7E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  <w:bookmarkEnd w:id="8"/>
      <w:r w:rsidR="00931F17">
        <w:rPr>
          <w:rFonts w:ascii="Calibri" w:eastAsia="Times New Roman" w:hAnsi="Calibri" w:cs="Calibri"/>
          <w:bCs/>
          <w:lang w:eastAsia="pl-PL"/>
        </w:rPr>
        <w:fldChar w:fldCharType="begin"/>
      </w:r>
      <w:r w:rsidR="00931F17">
        <w:rPr>
          <w:rFonts w:ascii="Calibri" w:eastAsia="Times New Roman" w:hAnsi="Calibri" w:cs="Calibri"/>
          <w:bCs/>
          <w:lang w:eastAsia="pl-PL"/>
        </w:rPr>
        <w:instrText>HYPERLINK "</w:instrText>
      </w:r>
      <w:r w:rsidR="00931F17" w:rsidRPr="00931F17">
        <w:rPr>
          <w:rFonts w:ascii="Calibri" w:eastAsia="Times New Roman" w:hAnsi="Calibri" w:cs="Calibri"/>
          <w:bCs/>
          <w:lang w:eastAsia="pl-PL"/>
        </w:rPr>
        <w:instrText>https://platformazakupowa.pl/pn/zimslupsk</w:instrText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instrText>k</w:instrText>
      </w:r>
      <w:r w:rsidR="00931F17">
        <w:rPr>
          <w:rFonts w:ascii="Calibri" w:eastAsia="Times New Roman" w:hAnsi="Calibri" w:cs="Calibri"/>
          <w:bCs/>
          <w:lang w:eastAsia="pl-PL"/>
        </w:rPr>
        <w:instrText>"</w:instrText>
      </w:r>
      <w:r w:rsidR="00931F17">
        <w:rPr>
          <w:rFonts w:ascii="Calibri" w:eastAsia="Times New Roman" w:hAnsi="Calibri" w:cs="Calibri"/>
          <w:bCs/>
          <w:lang w:eastAsia="pl-PL"/>
        </w:rPr>
      </w:r>
      <w:r w:rsidR="00931F17">
        <w:rPr>
          <w:rFonts w:ascii="Calibri" w:eastAsia="Times New Roman" w:hAnsi="Calibri" w:cs="Calibri"/>
          <w:bCs/>
          <w:lang w:eastAsia="pl-PL"/>
        </w:rPr>
        <w:fldChar w:fldCharType="separate"/>
      </w:r>
      <w:r w:rsidR="00931F17" w:rsidRPr="002838DB">
        <w:rPr>
          <w:rStyle w:val="Hipercze"/>
          <w:rFonts w:ascii="Calibri" w:eastAsia="Times New Roman" w:hAnsi="Calibri" w:cs="Calibri"/>
          <w:bCs/>
          <w:lang w:eastAsia="pl-PL"/>
        </w:rPr>
        <w:t>https://platformazakupowa.pl/pn/zimslupskk</w:t>
      </w:r>
      <w:r w:rsidR="00931F17">
        <w:rPr>
          <w:rFonts w:ascii="Calibri" w:eastAsia="Times New Roman" w:hAnsi="Calibri" w:cs="Calibri"/>
          <w:bCs/>
          <w:lang w:eastAsia="pl-PL"/>
        </w:rPr>
        <w:fldChar w:fldCharType="end"/>
      </w:r>
      <w:r w:rsidR="00931F17">
        <w:rPr>
          <w:rFonts w:ascii="Calibri" w:eastAsia="Times New Roman" w:hAnsi="Calibri" w:cs="Calibri"/>
          <w:bCs/>
          <w:u w:val="single"/>
          <w:lang w:eastAsia="pl-PL"/>
        </w:rPr>
        <w:t xml:space="preserve"> </w:t>
      </w:r>
    </w:p>
    <w:p w14:paraId="44307249" w14:textId="33A16E93" w:rsidR="00B9081E" w:rsidRPr="00071E7E" w:rsidRDefault="00B9081E" w:rsidP="00071E7E">
      <w:pPr>
        <w:suppressAutoHyphens/>
        <w:spacing w:after="0" w:line="360" w:lineRule="auto"/>
        <w:rPr>
          <w:rFonts w:ascii="Calibri" w:eastAsia="Times New Roman" w:hAnsi="Calibri" w:cs="Calibri"/>
          <w:bCs/>
          <w:lang w:eastAsia="pl-PL"/>
        </w:rPr>
      </w:pPr>
      <w:r w:rsidRPr="00071E7E">
        <w:rPr>
          <w:rFonts w:ascii="Calibri" w:eastAsia="Times New Roman" w:hAnsi="Calibri" w:cs="Calibri"/>
          <w:bCs/>
          <w:lang w:eastAsia="pl-PL"/>
        </w:rPr>
        <w:t>Numer telefonu: +48 59 841 00 91</w:t>
      </w:r>
      <w:r w:rsidR="00931F17">
        <w:rPr>
          <w:rFonts w:ascii="Calibri" w:eastAsia="Times New Roman" w:hAnsi="Calibri" w:cs="Calibri"/>
          <w:bCs/>
          <w:lang w:eastAsia="pl-PL"/>
        </w:rPr>
        <w:t xml:space="preserve">; </w:t>
      </w:r>
      <w:r w:rsidRPr="007F0AA8">
        <w:rPr>
          <w:rFonts w:ascii="Calibri" w:eastAsia="Times New Roman" w:hAnsi="Calibri" w:cs="Calibri"/>
          <w:bCs/>
          <w:lang w:eastAsia="pl-PL"/>
        </w:rPr>
        <w:t xml:space="preserve">e-mail: </w:t>
      </w:r>
      <w:hyperlink r:id="rId9" w:history="1">
        <w:r w:rsidR="00931F17" w:rsidRPr="007F0AA8">
          <w:rPr>
            <w:rStyle w:val="Hipercze"/>
            <w:rFonts w:ascii="Calibri" w:eastAsia="Times New Roman" w:hAnsi="Calibri" w:cs="Calibri"/>
            <w:bCs/>
            <w:lang w:eastAsia="pl-PL"/>
          </w:rPr>
          <w:t>zamowienia@zimslupsk.</w:t>
        </w:r>
        <w:r w:rsidR="00931F17" w:rsidRPr="002838DB">
          <w:rPr>
            <w:rStyle w:val="Hipercze"/>
            <w:rFonts w:ascii="Calibri" w:eastAsia="Times New Roman" w:hAnsi="Calibri" w:cs="Calibri"/>
            <w:bCs/>
            <w:lang w:eastAsia="pl-PL"/>
          </w:rPr>
          <w:t>pl</w:t>
        </w:r>
      </w:hyperlink>
      <w:r w:rsidR="00931F17">
        <w:rPr>
          <w:rStyle w:val="Hipercze"/>
          <w:rFonts w:ascii="Calibri" w:eastAsia="Times New Roman" w:hAnsi="Calibri" w:cs="Calibri"/>
          <w:bCs/>
          <w:color w:val="auto"/>
          <w:lang w:eastAsia="pl-PL"/>
        </w:rPr>
        <w:t xml:space="preserve"> </w:t>
      </w:r>
      <w:r w:rsidRPr="00071E7E">
        <w:rPr>
          <w:rFonts w:ascii="Calibri" w:eastAsia="Times New Roman" w:hAnsi="Calibri" w:cs="Calibri"/>
          <w:bCs/>
          <w:lang w:eastAsia="pl-PL"/>
        </w:rPr>
        <w:t xml:space="preserve"> </w:t>
      </w:r>
      <w:r w:rsidRPr="00071E7E">
        <w:rPr>
          <w:rFonts w:ascii="Calibri" w:eastAsia="Calibri" w:hAnsi="Calibri" w:cs="Calibri"/>
          <w:bCs/>
        </w:rPr>
        <w:t xml:space="preserve"> </w:t>
      </w:r>
    </w:p>
    <w:bookmarkEnd w:id="0"/>
    <w:bookmarkEnd w:id="2"/>
    <w:bookmarkEnd w:id="3"/>
    <w:bookmarkEnd w:id="4"/>
    <w:p w14:paraId="6B998100" w14:textId="77777777" w:rsidR="00931F17" w:rsidRDefault="00931F17" w:rsidP="005728BE">
      <w:pPr>
        <w:suppressAutoHyphens/>
        <w:spacing w:after="0" w:line="360" w:lineRule="auto"/>
        <w:rPr>
          <w:rFonts w:eastAsia="Times New Roman"/>
          <w:b/>
          <w:sz w:val="24"/>
          <w:szCs w:val="24"/>
          <w:lang w:eastAsia="pl-PL"/>
        </w:rPr>
      </w:pPr>
    </w:p>
    <w:p w14:paraId="7BCB5C13" w14:textId="77777777" w:rsidR="00790628" w:rsidRPr="0011183C" w:rsidRDefault="00790628" w:rsidP="00790628">
      <w:pPr>
        <w:spacing w:after="0" w:line="360" w:lineRule="auto"/>
        <w:rPr>
          <w:rFonts w:cstheme="minorHAnsi"/>
          <w:b/>
        </w:rPr>
      </w:pPr>
      <w:r w:rsidRPr="0011183C">
        <w:rPr>
          <w:rFonts w:cstheme="minorHAnsi"/>
          <w:b/>
        </w:rPr>
        <w:t>Podmiot udostępniający zasoby:</w:t>
      </w:r>
    </w:p>
    <w:p w14:paraId="43983C43" w14:textId="3CE6C0AE" w:rsidR="00790628" w:rsidRPr="0011183C" w:rsidRDefault="00790628" w:rsidP="00790628">
      <w:pPr>
        <w:spacing w:after="0" w:line="360" w:lineRule="auto"/>
        <w:ind w:right="4076"/>
        <w:rPr>
          <w:rFonts w:cstheme="minorHAnsi"/>
        </w:rPr>
      </w:pPr>
      <w:r>
        <w:rPr>
          <w:rFonts w:cstheme="minorHAnsi"/>
        </w:rPr>
        <w:t>___________________________________________________</w:t>
      </w:r>
    </w:p>
    <w:p w14:paraId="424CBDD1" w14:textId="5291CC4D" w:rsidR="00790628" w:rsidRPr="00790628" w:rsidRDefault="00790628" w:rsidP="00790628">
      <w:pPr>
        <w:spacing w:after="0" w:line="360" w:lineRule="auto"/>
        <w:ind w:right="3650"/>
        <w:rPr>
          <w:rFonts w:cstheme="minorHAnsi"/>
          <w:i/>
          <w:sz w:val="18"/>
          <w:szCs w:val="18"/>
        </w:rPr>
      </w:pPr>
      <w:r w:rsidRPr="00790628">
        <w:rPr>
          <w:rFonts w:cstheme="minorHAnsi"/>
          <w:i/>
          <w:sz w:val="18"/>
          <w:szCs w:val="18"/>
        </w:rPr>
        <w:t>(pełna nazwa/firma, adres, w zależności od</w:t>
      </w:r>
      <w:r>
        <w:rPr>
          <w:rFonts w:cstheme="minorHAnsi"/>
          <w:i/>
          <w:sz w:val="18"/>
          <w:szCs w:val="18"/>
        </w:rPr>
        <w:t xml:space="preserve"> </w:t>
      </w:r>
      <w:r w:rsidRPr="00790628">
        <w:rPr>
          <w:rFonts w:cstheme="minorHAnsi"/>
          <w:i/>
          <w:sz w:val="18"/>
          <w:szCs w:val="18"/>
        </w:rPr>
        <w:t>podmiotu: NIP/PESEL, KRS/CEiDG)</w:t>
      </w:r>
    </w:p>
    <w:p w14:paraId="151ACED9" w14:textId="77777777" w:rsidR="00790628" w:rsidRDefault="00790628" w:rsidP="00790628">
      <w:pPr>
        <w:spacing w:after="0" w:line="360" w:lineRule="auto"/>
        <w:rPr>
          <w:rFonts w:cstheme="minorHAnsi"/>
          <w:u w:val="single"/>
        </w:rPr>
      </w:pPr>
    </w:p>
    <w:p w14:paraId="407E1F18" w14:textId="77777777" w:rsidR="00790628" w:rsidRDefault="00790628" w:rsidP="00790628">
      <w:pPr>
        <w:spacing w:after="0" w:line="360" w:lineRule="auto"/>
        <w:rPr>
          <w:rFonts w:cstheme="minorHAnsi"/>
          <w:u w:val="single"/>
        </w:rPr>
      </w:pPr>
      <w:r w:rsidRPr="0011183C">
        <w:rPr>
          <w:rFonts w:cstheme="minorHAnsi"/>
          <w:u w:val="single"/>
        </w:rPr>
        <w:t>reprezentowany przez:</w:t>
      </w:r>
    </w:p>
    <w:p w14:paraId="417BA167" w14:textId="1D894C73" w:rsidR="00790628" w:rsidRDefault="00C23605" w:rsidP="00C23605">
      <w:pPr>
        <w:spacing w:after="0" w:line="360" w:lineRule="auto"/>
        <w:rPr>
          <w:rFonts w:cstheme="minorHAnsi"/>
          <w:u w:val="single"/>
        </w:rPr>
      </w:pPr>
      <w:r>
        <w:rPr>
          <w:rFonts w:cstheme="minorHAnsi"/>
          <w:u w:val="single"/>
        </w:rPr>
        <w:t>__________________________________________________</w:t>
      </w:r>
    </w:p>
    <w:p w14:paraId="3EEBC369" w14:textId="2CE47273" w:rsidR="00790628" w:rsidRPr="00995902" w:rsidRDefault="00CB4528" w:rsidP="00995902">
      <w:pPr>
        <w:spacing w:after="0" w:line="360" w:lineRule="auto"/>
        <w:rPr>
          <w:rFonts w:cstheme="minorHAnsi"/>
          <w:i/>
          <w:iCs/>
          <w:sz w:val="18"/>
          <w:szCs w:val="18"/>
        </w:rPr>
      </w:pPr>
      <w:r w:rsidRPr="007F0AA8">
        <w:rPr>
          <w:rFonts w:cstheme="minorHAnsi"/>
          <w:i/>
          <w:iCs/>
          <w:sz w:val="18"/>
          <w:szCs w:val="18"/>
        </w:rPr>
        <w:t>(</w:t>
      </w:r>
      <w:r>
        <w:rPr>
          <w:rFonts w:cstheme="minorHAnsi"/>
          <w:i/>
          <w:iCs/>
          <w:sz w:val="18"/>
          <w:szCs w:val="18"/>
        </w:rPr>
        <w:t>imię, nazwisko, stanowisko/podstawa do reprezentacji)</w:t>
      </w:r>
    </w:p>
    <w:p w14:paraId="2181479A" w14:textId="77777777" w:rsidR="005728BE" w:rsidRPr="00B620D1" w:rsidRDefault="005728BE" w:rsidP="005728BE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</w:p>
    <w:p w14:paraId="1390C9A2" w14:textId="33808E6C" w:rsidR="00CA7AB6" w:rsidRDefault="005E4457" w:rsidP="009E7FE0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  <w:r>
        <w:rPr>
          <w:rFonts w:eastAsia="Times New Roman" w:cs="Calibri"/>
          <w:kern w:val="1"/>
          <w:lang w:eastAsia="zh-CN"/>
        </w:rPr>
        <w:t>O</w:t>
      </w:r>
      <w:r w:rsidR="005728BE" w:rsidRPr="00B620D1">
        <w:rPr>
          <w:rFonts w:eastAsia="Times New Roman" w:cs="Calibri"/>
          <w:kern w:val="1"/>
          <w:lang w:eastAsia="zh-CN"/>
        </w:rPr>
        <w:t>świadczam</w:t>
      </w:r>
      <w:r w:rsidR="0048207B">
        <w:rPr>
          <w:rFonts w:eastAsia="Times New Roman" w:cs="Calibri"/>
          <w:kern w:val="1"/>
          <w:lang w:eastAsia="zh-CN"/>
        </w:rPr>
        <w:t>(-y)</w:t>
      </w:r>
      <w:r w:rsidR="005728BE" w:rsidRPr="00B620D1">
        <w:rPr>
          <w:rFonts w:eastAsia="Times New Roman" w:cs="Calibri"/>
          <w:kern w:val="1"/>
          <w:lang w:eastAsia="zh-CN"/>
        </w:rPr>
        <w:t xml:space="preserve">, </w:t>
      </w:r>
      <w:r w:rsidR="009E7FE0">
        <w:rPr>
          <w:rFonts w:eastAsia="Times New Roman" w:cs="Calibri"/>
          <w:kern w:val="1"/>
          <w:lang w:eastAsia="zh-CN"/>
        </w:rPr>
        <w:t>co następuje:</w:t>
      </w:r>
    </w:p>
    <w:p w14:paraId="006BF878" w14:textId="69B31086" w:rsidR="001F7C50" w:rsidRPr="0011183C" w:rsidRDefault="001F7C50" w:rsidP="001F7C50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</w:rPr>
      </w:pPr>
      <w:r w:rsidRPr="0011183C">
        <w:rPr>
          <w:rFonts w:cstheme="minorHAnsi"/>
          <w:b/>
        </w:rPr>
        <w:t>OŚWIADCZENIA DOTYCZĄCE PODMIOTU UDOST</w:t>
      </w:r>
      <w:r w:rsidR="00862C37">
        <w:rPr>
          <w:rFonts w:cstheme="minorHAnsi"/>
          <w:b/>
        </w:rPr>
        <w:t>Ę</w:t>
      </w:r>
      <w:r w:rsidRPr="0011183C">
        <w:rPr>
          <w:rFonts w:cstheme="minorHAnsi"/>
          <w:b/>
        </w:rPr>
        <w:t>PNIAJĄCEGO ZASOBY:</w:t>
      </w:r>
    </w:p>
    <w:p w14:paraId="4927C199" w14:textId="420A70E4" w:rsidR="001F7C50" w:rsidRPr="0011183C" w:rsidRDefault="001F7C50" w:rsidP="007F0AA8">
      <w:pPr>
        <w:pStyle w:val="Akapitzlist"/>
        <w:numPr>
          <w:ilvl w:val="0"/>
          <w:numId w:val="74"/>
        </w:numPr>
        <w:spacing w:before="360" w:after="0" w:line="360" w:lineRule="auto"/>
        <w:ind w:left="426" w:hanging="426"/>
        <w:rPr>
          <w:rFonts w:cstheme="minorHAnsi"/>
          <w:b/>
          <w:bCs/>
        </w:rPr>
      </w:pPr>
      <w:r w:rsidRPr="0011183C">
        <w:rPr>
          <w:rFonts w:cstheme="minorHAnsi"/>
        </w:rPr>
        <w:t>Oświadczam</w:t>
      </w:r>
      <w:r w:rsidR="00862C37">
        <w:rPr>
          <w:rFonts w:cstheme="minorHAnsi"/>
        </w:rPr>
        <w:t>(-y)</w:t>
      </w:r>
      <w:r w:rsidRPr="0011183C">
        <w:rPr>
          <w:rFonts w:cstheme="minorHAnsi"/>
        </w:rPr>
        <w:t>, że nie zachodzą w stosunku do mnie przesłanki wykluczenia z postępowania na podstawie art. 5k rozporządzenia Rady (UE) nr 833/2014 z dnia 31</w:t>
      </w:r>
      <w:r w:rsidR="007F0AA8">
        <w:rPr>
          <w:rFonts w:cstheme="minorHAnsi"/>
        </w:rPr>
        <w:t>.07.</w:t>
      </w:r>
      <w:r w:rsidRPr="0011183C">
        <w:rPr>
          <w:rFonts w:cstheme="minorHAnsi"/>
        </w:rPr>
        <w:t xml:space="preserve">2014 r. dotyczącego środków ograniczających w związku z działaniami Rosji destabilizującymi sytuację na Ukrainie </w:t>
      </w:r>
      <w:r w:rsidR="00862C37" w:rsidRPr="00611796">
        <w:rPr>
          <w:rFonts w:cstheme="minorHAnsi"/>
        </w:rPr>
        <w:t>(Dz. U. UE</w:t>
      </w:r>
      <w:r w:rsidR="00862C37">
        <w:rPr>
          <w:rFonts w:cstheme="minorHAnsi"/>
        </w:rPr>
        <w:t>.</w:t>
      </w:r>
      <w:r w:rsidR="00862C37" w:rsidRPr="00611796">
        <w:rPr>
          <w:rFonts w:cstheme="minorHAnsi"/>
        </w:rPr>
        <w:t xml:space="preserve"> L</w:t>
      </w:r>
      <w:r w:rsidR="00862C37">
        <w:rPr>
          <w:rFonts w:cstheme="minorHAnsi"/>
        </w:rPr>
        <w:t xml:space="preserve">. z 2014 r. Nr </w:t>
      </w:r>
      <w:r w:rsidR="00862C37" w:rsidRPr="00611796">
        <w:rPr>
          <w:rFonts w:cstheme="minorHAnsi"/>
        </w:rPr>
        <w:t>229, str. 1</w:t>
      </w:r>
      <w:r w:rsidR="00862C37">
        <w:rPr>
          <w:rFonts w:cstheme="minorHAnsi"/>
        </w:rPr>
        <w:t xml:space="preserve"> z </w:t>
      </w:r>
      <w:proofErr w:type="spellStart"/>
      <w:r w:rsidR="00862C37">
        <w:rPr>
          <w:rFonts w:cstheme="minorHAnsi"/>
        </w:rPr>
        <w:t>póżn</w:t>
      </w:r>
      <w:proofErr w:type="spellEnd"/>
      <w:r w:rsidR="00862C37">
        <w:rPr>
          <w:rFonts w:cstheme="minorHAnsi"/>
        </w:rPr>
        <w:t>. zm.</w:t>
      </w:r>
      <w:r w:rsidR="00862C37" w:rsidRPr="00611796">
        <w:rPr>
          <w:rFonts w:cstheme="minorHAnsi"/>
        </w:rPr>
        <w:t>)</w:t>
      </w:r>
      <w:r w:rsidRPr="0011183C">
        <w:rPr>
          <w:rFonts w:cstheme="minorHAnsi"/>
        </w:rPr>
        <w:t>, dalej: rozporządzenie 833/2014, w brzmieniu nadanym rozporządzeniem Rady (UE) 202</w:t>
      </w:r>
      <w:r w:rsidR="00DC4C9E">
        <w:rPr>
          <w:rFonts w:cstheme="minorHAnsi"/>
        </w:rPr>
        <w:t>5</w:t>
      </w:r>
      <w:r w:rsidRPr="0011183C">
        <w:rPr>
          <w:rFonts w:cstheme="minorHAnsi"/>
        </w:rPr>
        <w:t>/</w:t>
      </w:r>
      <w:r w:rsidR="00DC4C9E">
        <w:rPr>
          <w:rFonts w:cstheme="minorHAnsi"/>
        </w:rPr>
        <w:t>2033 z dnia 23.10.2025 r.</w:t>
      </w:r>
      <w:r w:rsidRPr="0011183C">
        <w:rPr>
          <w:rFonts w:cstheme="minorHAnsi"/>
        </w:rPr>
        <w:t xml:space="preserve"> w sprawie zmiany rozporządzenia (UE) nr 833/2014 </w:t>
      </w:r>
      <w:r w:rsidRPr="0011183C">
        <w:rPr>
          <w:rFonts w:cstheme="minorHAnsi"/>
        </w:rPr>
        <w:lastRenderedPageBreak/>
        <w:t xml:space="preserve">dotyczącego środków ograniczających w związku z działaniami Rosji destabilizującymi sytuację na Ukrainie </w:t>
      </w:r>
      <w:r w:rsidR="00862C37" w:rsidRPr="00611796">
        <w:rPr>
          <w:rFonts w:cstheme="minorHAnsi"/>
        </w:rPr>
        <w:t>(Dz. U. UE</w:t>
      </w:r>
      <w:r w:rsidR="00862C37">
        <w:rPr>
          <w:rFonts w:cstheme="minorHAnsi"/>
        </w:rPr>
        <w:t>.</w:t>
      </w:r>
      <w:r w:rsidR="00862C37" w:rsidRPr="00611796">
        <w:rPr>
          <w:rFonts w:cstheme="minorHAnsi"/>
        </w:rPr>
        <w:t xml:space="preserve"> L</w:t>
      </w:r>
      <w:r w:rsidR="00862C37">
        <w:rPr>
          <w:rFonts w:cstheme="minorHAnsi"/>
        </w:rPr>
        <w:t>.</w:t>
      </w:r>
      <w:r w:rsidR="00862C37" w:rsidRPr="00611796">
        <w:rPr>
          <w:rFonts w:cstheme="minorHAnsi"/>
        </w:rPr>
        <w:t xml:space="preserve"> </w:t>
      </w:r>
      <w:r w:rsidR="00862C37">
        <w:rPr>
          <w:rFonts w:cstheme="minorHAnsi"/>
        </w:rPr>
        <w:t>z 2025 r. poz. 2033)</w:t>
      </w:r>
      <w:r w:rsidRPr="0011183C">
        <w:rPr>
          <w:rFonts w:cstheme="minorHAnsi"/>
        </w:rPr>
        <w:t>, dalej: rozporządzenie 202</w:t>
      </w:r>
      <w:r w:rsidR="00DC4C9E">
        <w:rPr>
          <w:rFonts w:cstheme="minorHAnsi"/>
        </w:rPr>
        <w:t>5</w:t>
      </w:r>
      <w:r w:rsidRPr="0011183C">
        <w:rPr>
          <w:rFonts w:cstheme="minorHAnsi"/>
        </w:rPr>
        <w:t>/</w:t>
      </w:r>
      <w:r w:rsidR="00DC4C9E">
        <w:rPr>
          <w:rFonts w:cstheme="minorHAnsi"/>
        </w:rPr>
        <w:t>2033</w:t>
      </w:r>
      <w:r w:rsidRPr="0011183C">
        <w:rPr>
          <w:rStyle w:val="Odwoanieprzypisudolnego"/>
          <w:rFonts w:cstheme="minorHAnsi"/>
        </w:rPr>
        <w:footnoteReference w:id="1"/>
      </w:r>
      <w:r w:rsidR="00862C37">
        <w:rPr>
          <w:rFonts w:cstheme="minorHAnsi"/>
        </w:rPr>
        <w:t>.</w:t>
      </w:r>
    </w:p>
    <w:p w14:paraId="153AF8A8" w14:textId="3078035A" w:rsidR="001F7C50" w:rsidRPr="0011183C" w:rsidRDefault="001F7C50" w:rsidP="007F0AA8">
      <w:pPr>
        <w:pStyle w:val="NormalnyWeb"/>
        <w:numPr>
          <w:ilvl w:val="0"/>
          <w:numId w:val="74"/>
        </w:numPr>
        <w:spacing w:after="0" w:line="360" w:lineRule="auto"/>
        <w:ind w:left="426" w:hanging="426"/>
        <w:rPr>
          <w:rFonts w:asciiTheme="minorHAnsi" w:hAnsiTheme="minorHAnsi" w:cstheme="minorHAnsi"/>
          <w:b/>
          <w:bCs/>
          <w:sz w:val="22"/>
          <w:szCs w:val="22"/>
        </w:rPr>
      </w:pPr>
      <w:r w:rsidRPr="0011183C">
        <w:rPr>
          <w:rFonts w:asciiTheme="minorHAnsi" w:hAnsiTheme="minorHAnsi" w:cstheme="minorHAnsi"/>
          <w:sz w:val="22"/>
          <w:szCs w:val="22"/>
        </w:rPr>
        <w:t>Oświadczam</w:t>
      </w:r>
      <w:r w:rsidR="00862C37">
        <w:rPr>
          <w:rFonts w:asciiTheme="minorHAnsi" w:hAnsiTheme="minorHAnsi" w:cstheme="minorHAnsi"/>
          <w:sz w:val="22"/>
          <w:szCs w:val="22"/>
        </w:rPr>
        <w:t>(-y)</w:t>
      </w:r>
      <w:r w:rsidRPr="0011183C">
        <w:rPr>
          <w:rFonts w:asciiTheme="minorHAnsi" w:hAnsiTheme="minorHAnsi" w:cstheme="minorHAnsi"/>
          <w:sz w:val="22"/>
          <w:szCs w:val="22"/>
        </w:rPr>
        <w:t xml:space="preserve">, że nie zachodzą w stosunku do mnie przesłanki wykluczenia z postępowania na podstawie art. </w:t>
      </w:r>
      <w:r w:rsidRPr="0011183C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11183C">
        <w:rPr>
          <w:rFonts w:asciiTheme="minorHAnsi" w:hAnsiTheme="minorHAnsi" w:cstheme="minorHAnsi"/>
          <w:color w:val="222222"/>
          <w:sz w:val="22"/>
          <w:szCs w:val="22"/>
        </w:rPr>
        <w:t>z dnia 13</w:t>
      </w:r>
      <w:r w:rsidR="007F0AA8">
        <w:rPr>
          <w:rFonts w:asciiTheme="minorHAnsi" w:hAnsiTheme="minorHAnsi" w:cstheme="minorHAnsi"/>
          <w:color w:val="222222"/>
          <w:sz w:val="22"/>
          <w:szCs w:val="22"/>
        </w:rPr>
        <w:t>.04.</w:t>
      </w:r>
      <w:r w:rsidRPr="0011183C">
        <w:rPr>
          <w:rFonts w:asciiTheme="minorHAnsi" w:hAnsiTheme="minorHAnsi" w:cstheme="minorHAnsi"/>
          <w:color w:val="222222"/>
          <w:sz w:val="22"/>
          <w:szCs w:val="22"/>
        </w:rPr>
        <w:t>2022 r.</w:t>
      </w:r>
      <w:r w:rsidRPr="0011183C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1183C">
        <w:rPr>
          <w:rFonts w:asciiTheme="minorHAnsi" w:hAnsiTheme="minorHAnsi" w:cstheme="minorHAnsi"/>
          <w:color w:val="222222"/>
          <w:sz w:val="22"/>
          <w:szCs w:val="22"/>
        </w:rPr>
        <w:t>(</w:t>
      </w:r>
      <w:r w:rsidR="00862C37">
        <w:rPr>
          <w:rFonts w:asciiTheme="minorHAnsi" w:hAnsiTheme="minorHAnsi" w:cstheme="minorHAnsi"/>
          <w:color w:val="222222"/>
          <w:sz w:val="22"/>
          <w:szCs w:val="22"/>
        </w:rPr>
        <w:t xml:space="preserve">t.j. </w:t>
      </w:r>
      <w:r w:rsidRPr="0011183C">
        <w:rPr>
          <w:rFonts w:asciiTheme="minorHAnsi" w:hAnsiTheme="minorHAnsi" w:cstheme="minorHAnsi"/>
          <w:color w:val="222222"/>
          <w:sz w:val="22"/>
          <w:szCs w:val="22"/>
        </w:rPr>
        <w:t xml:space="preserve">Dz. U. </w:t>
      </w:r>
      <w:r w:rsidR="00DC4C9E">
        <w:rPr>
          <w:rFonts w:asciiTheme="minorHAnsi" w:hAnsiTheme="minorHAnsi" w:cstheme="minorHAnsi"/>
          <w:color w:val="222222"/>
          <w:sz w:val="22"/>
          <w:szCs w:val="22"/>
        </w:rPr>
        <w:t xml:space="preserve">z 2025 r. </w:t>
      </w:r>
      <w:r w:rsidRPr="0011183C">
        <w:rPr>
          <w:rFonts w:asciiTheme="minorHAnsi" w:hAnsiTheme="minorHAnsi" w:cstheme="minorHAnsi"/>
          <w:color w:val="222222"/>
          <w:sz w:val="22"/>
          <w:szCs w:val="22"/>
        </w:rPr>
        <w:t xml:space="preserve">poz. </w:t>
      </w:r>
      <w:r w:rsidR="00DC4C9E">
        <w:rPr>
          <w:rFonts w:asciiTheme="minorHAnsi" w:hAnsiTheme="minorHAnsi" w:cstheme="minorHAnsi"/>
          <w:color w:val="222222"/>
          <w:sz w:val="22"/>
          <w:szCs w:val="22"/>
        </w:rPr>
        <w:t>514</w:t>
      </w:r>
      <w:r w:rsidR="00862C37">
        <w:rPr>
          <w:rFonts w:asciiTheme="minorHAnsi" w:hAnsiTheme="minorHAnsi" w:cstheme="minorHAnsi"/>
          <w:color w:val="222222"/>
          <w:sz w:val="22"/>
          <w:szCs w:val="22"/>
        </w:rPr>
        <w:t>)</w:t>
      </w:r>
      <w:r w:rsidRPr="0011183C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  <w:r w:rsidR="00862C37">
        <w:rPr>
          <w:rFonts w:asciiTheme="minorHAnsi" w:hAnsiTheme="minorHAnsi" w:cstheme="minorHAnsi"/>
          <w:color w:val="222222"/>
          <w:sz w:val="22"/>
          <w:szCs w:val="22"/>
        </w:rPr>
        <w:t>.</w:t>
      </w:r>
    </w:p>
    <w:p w14:paraId="1261FD75" w14:textId="77777777" w:rsidR="001F7C50" w:rsidRPr="0011183C" w:rsidRDefault="001F7C50" w:rsidP="001F7C50">
      <w:pPr>
        <w:spacing w:after="0" w:line="360" w:lineRule="auto"/>
        <w:ind w:left="5664" w:firstLine="708"/>
        <w:rPr>
          <w:rFonts w:cstheme="minorHAnsi"/>
          <w:i/>
        </w:rPr>
      </w:pPr>
    </w:p>
    <w:p w14:paraId="54451C5D" w14:textId="77777777" w:rsidR="001F7C50" w:rsidRPr="0011183C" w:rsidRDefault="001F7C50" w:rsidP="001F7C50">
      <w:pPr>
        <w:shd w:val="clear" w:color="auto" w:fill="BFBFBF" w:themeFill="background1" w:themeFillShade="BF"/>
        <w:spacing w:after="0" w:line="360" w:lineRule="auto"/>
        <w:rPr>
          <w:rFonts w:cstheme="minorHAnsi"/>
          <w:b/>
        </w:rPr>
      </w:pPr>
      <w:r w:rsidRPr="0011183C">
        <w:rPr>
          <w:rFonts w:cstheme="minorHAnsi"/>
          <w:b/>
        </w:rPr>
        <w:t>OŚWIADCZENIE DOTYCZĄCE PODANYCH INFORMACJI:</w:t>
      </w:r>
    </w:p>
    <w:p w14:paraId="7A5DF1BA" w14:textId="77777777" w:rsidR="001F7C50" w:rsidRPr="0011183C" w:rsidRDefault="001F7C50" w:rsidP="001F7C50">
      <w:pPr>
        <w:spacing w:after="0" w:line="360" w:lineRule="auto"/>
        <w:rPr>
          <w:rFonts w:cstheme="minorHAnsi"/>
          <w:b/>
        </w:rPr>
      </w:pPr>
    </w:p>
    <w:p w14:paraId="010F5387" w14:textId="11D11309" w:rsidR="001F7C50" w:rsidRPr="0011183C" w:rsidRDefault="001F7C50" w:rsidP="001F7C50">
      <w:pPr>
        <w:spacing w:after="0" w:line="360" w:lineRule="auto"/>
        <w:rPr>
          <w:rFonts w:cstheme="minorHAnsi"/>
        </w:rPr>
      </w:pPr>
      <w:r w:rsidRPr="0011183C">
        <w:rPr>
          <w:rFonts w:cstheme="minorHAnsi"/>
        </w:rPr>
        <w:t>Oświadczam</w:t>
      </w:r>
      <w:r w:rsidR="00862C37">
        <w:rPr>
          <w:rFonts w:cstheme="minorHAnsi"/>
        </w:rPr>
        <w:t>(-y)</w:t>
      </w:r>
      <w:r w:rsidRPr="0011183C">
        <w:rPr>
          <w:rFonts w:cstheme="minorHAnsi"/>
        </w:rPr>
        <w:t>, że wszystkie informacje podane w powyższych oświadczeniach są aktualne i zgodne z prawdą oraz zostały przedstawione z pełną świadomością konsekwencji wprowadzenia</w:t>
      </w:r>
      <w:r w:rsidR="00862C37">
        <w:rPr>
          <w:rFonts w:cstheme="minorHAnsi"/>
        </w:rPr>
        <w:t xml:space="preserve"> Z</w:t>
      </w:r>
      <w:r w:rsidRPr="0011183C">
        <w:rPr>
          <w:rFonts w:cstheme="minorHAnsi"/>
        </w:rPr>
        <w:t>amawiającego w błąd przy przedstawianiu informacji.</w:t>
      </w:r>
    </w:p>
    <w:p w14:paraId="44040556" w14:textId="77777777" w:rsidR="001F7C50" w:rsidRPr="0011183C" w:rsidRDefault="001F7C50" w:rsidP="001F7C50">
      <w:pPr>
        <w:spacing w:after="0" w:line="360" w:lineRule="auto"/>
        <w:rPr>
          <w:rFonts w:cstheme="minorHAnsi"/>
        </w:rPr>
      </w:pPr>
    </w:p>
    <w:p w14:paraId="6EE1A81E" w14:textId="77777777" w:rsidR="001F7C50" w:rsidRDefault="001F7C50" w:rsidP="001F7C50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06056A07" w14:textId="77777777" w:rsidR="001F7C50" w:rsidRDefault="001F7C50" w:rsidP="001F7C50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</w:p>
    <w:p w14:paraId="694D7CEC" w14:textId="1F73F822" w:rsidR="001F7C50" w:rsidRPr="00B512B9" w:rsidRDefault="001F7C50" w:rsidP="001F7C50">
      <w:pPr>
        <w:tabs>
          <w:tab w:val="left" w:pos="0"/>
        </w:tabs>
        <w:suppressAutoHyphens/>
        <w:spacing w:after="0" w:line="360" w:lineRule="auto"/>
        <w:ind w:right="57"/>
        <w:rPr>
          <w:rFonts w:ascii="Calibri" w:eastAsia="Times New Roman" w:hAnsi="Calibri" w:cs="Calibri"/>
          <w:b/>
          <w:bCs/>
          <w:lang w:eastAsia="pl-PL"/>
        </w:rPr>
      </w:pPr>
      <w:r w:rsidRPr="00B512B9">
        <w:rPr>
          <w:rFonts w:ascii="Calibri" w:eastAsia="Times New Roman" w:hAnsi="Calibri" w:cs="Calibri"/>
          <w:b/>
          <w:bCs/>
          <w:lang w:eastAsia="pl-PL"/>
        </w:rPr>
        <w:t>DOKUMENT NALEŻY OPATRZYĆ KWALIFIKOWANYM PODPISEM ELEKTRONICZNYM</w:t>
      </w:r>
      <w:r w:rsidR="007F0AA8">
        <w:rPr>
          <w:rFonts w:ascii="Calibri" w:eastAsia="Times New Roman" w:hAnsi="Calibri" w:cs="Calibri"/>
          <w:b/>
          <w:bCs/>
          <w:lang w:eastAsia="pl-PL"/>
        </w:rPr>
        <w:t>.</w:t>
      </w:r>
    </w:p>
    <w:p w14:paraId="5CBE5661" w14:textId="77777777" w:rsidR="001F7C50" w:rsidRPr="0011183C" w:rsidRDefault="001F7C50" w:rsidP="001F7C50">
      <w:pPr>
        <w:spacing w:line="360" w:lineRule="auto"/>
        <w:rPr>
          <w:rFonts w:cstheme="minorHAnsi"/>
          <w:i/>
        </w:rPr>
      </w:pPr>
      <w:r w:rsidRPr="00B512B9">
        <w:rPr>
          <w:rFonts w:ascii="Calibri" w:eastAsia="Times New Roman" w:hAnsi="Calibri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</w:p>
    <w:p w14:paraId="0B20FF7E" w14:textId="77777777" w:rsidR="001F7C50" w:rsidRDefault="001F7C50" w:rsidP="009E7FE0">
      <w:pPr>
        <w:suppressAutoHyphens/>
        <w:spacing w:after="0" w:line="360" w:lineRule="auto"/>
        <w:rPr>
          <w:rFonts w:eastAsia="Times New Roman" w:cs="Calibri"/>
          <w:kern w:val="1"/>
          <w:lang w:eastAsia="zh-CN"/>
        </w:rPr>
      </w:pPr>
    </w:p>
    <w:sectPr w:rsidR="001F7C50" w:rsidSect="00E875E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51" w:right="1080" w:bottom="851" w:left="1080" w:header="284" w:footer="4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D61ED" w14:textId="77777777" w:rsidR="003A7D9F" w:rsidRDefault="003A7D9F" w:rsidP="00597E0F">
      <w:pPr>
        <w:spacing w:after="0" w:line="240" w:lineRule="auto"/>
      </w:pPr>
      <w:r>
        <w:separator/>
      </w:r>
    </w:p>
  </w:endnote>
  <w:endnote w:type="continuationSeparator" w:id="0">
    <w:p w14:paraId="28265750" w14:textId="77777777" w:rsidR="003A7D9F" w:rsidRDefault="003A7D9F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EndPr/>
        <w:sdtContent>
          <w:p w14:paraId="04A67E26" w14:textId="1710108D" w:rsidR="00EA19EE" w:rsidRPr="00F221CE" w:rsidRDefault="000F374D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</w:t>
            </w:r>
            <w:r w:rsidR="000B1AAC">
              <w:rPr>
                <w:sz w:val="16"/>
                <w:szCs w:val="16"/>
              </w:rPr>
              <w:t xml:space="preserve">                                                                       </w:t>
            </w:r>
          </w:p>
          <w:p w14:paraId="024234BA" w14:textId="3649EF5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18"/>
        <w:szCs w:val="18"/>
      </w:rPr>
      <w:id w:val="1116030749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A4C5F2" w14:textId="77777777" w:rsidR="000F374D" w:rsidRPr="005A4BFD" w:rsidRDefault="000F374D">
            <w:pPr>
              <w:pStyle w:val="Stopka"/>
              <w:jc w:val="right"/>
              <w:rPr>
                <w:rFonts w:cstheme="minorHAnsi"/>
                <w:sz w:val="18"/>
                <w:szCs w:val="18"/>
              </w:rPr>
            </w:pPr>
            <w:r w:rsidRPr="005A4BFD">
              <w:rPr>
                <w:rFonts w:cstheme="minorHAnsi"/>
                <w:sz w:val="18"/>
                <w:szCs w:val="18"/>
              </w:rPr>
              <w:t xml:space="preserve">Strona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PAGE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  <w:r w:rsidRPr="005A4BFD">
              <w:rPr>
                <w:rFonts w:cstheme="minorHAnsi"/>
                <w:sz w:val="18"/>
                <w:szCs w:val="18"/>
              </w:rPr>
              <w:t xml:space="preserve"> z </w:t>
            </w:r>
            <w:r w:rsidRPr="005A4BFD">
              <w:rPr>
                <w:rFonts w:cstheme="minorHAnsi"/>
                <w:sz w:val="18"/>
                <w:szCs w:val="18"/>
              </w:rPr>
              <w:fldChar w:fldCharType="begin"/>
            </w:r>
            <w:r w:rsidRPr="005A4BFD">
              <w:rPr>
                <w:rFonts w:cstheme="minorHAnsi"/>
                <w:sz w:val="18"/>
                <w:szCs w:val="18"/>
              </w:rPr>
              <w:instrText>NUMPAGES</w:instrText>
            </w:r>
            <w:r w:rsidRPr="005A4BFD">
              <w:rPr>
                <w:rFonts w:cstheme="minorHAnsi"/>
                <w:sz w:val="18"/>
                <w:szCs w:val="18"/>
              </w:rPr>
              <w:fldChar w:fldCharType="separate"/>
            </w:r>
            <w:r w:rsidRPr="005A4BFD">
              <w:rPr>
                <w:rFonts w:cstheme="minorHAnsi"/>
                <w:sz w:val="18"/>
                <w:szCs w:val="18"/>
              </w:rPr>
              <w:t>2</w:t>
            </w:r>
            <w:r w:rsidRPr="005A4BFD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E4E0E" w14:textId="77777777" w:rsidR="003A7D9F" w:rsidRDefault="003A7D9F" w:rsidP="00597E0F">
      <w:pPr>
        <w:spacing w:after="0" w:line="240" w:lineRule="auto"/>
      </w:pPr>
      <w:r>
        <w:separator/>
      </w:r>
    </w:p>
  </w:footnote>
  <w:footnote w:type="continuationSeparator" w:id="0">
    <w:p w14:paraId="5A3FC41F" w14:textId="77777777" w:rsidR="003A7D9F" w:rsidRDefault="003A7D9F" w:rsidP="00597E0F">
      <w:pPr>
        <w:spacing w:after="0" w:line="240" w:lineRule="auto"/>
      </w:pPr>
      <w:r>
        <w:continuationSeparator/>
      </w:r>
    </w:p>
  </w:footnote>
  <w:footnote w:id="1">
    <w:p w14:paraId="0D04AF9E" w14:textId="5137FD11" w:rsidR="001F7C50" w:rsidRPr="00DC4C9E" w:rsidRDefault="001F7C50" w:rsidP="002118EA">
      <w:pPr>
        <w:pStyle w:val="Tekstprzypisudolnego"/>
        <w:rPr>
          <w:rFonts w:ascii="Arial" w:hAnsi="Arial" w:cs="Arial"/>
          <w:sz w:val="16"/>
          <w:szCs w:val="16"/>
        </w:rPr>
      </w:pPr>
      <w:r w:rsidRPr="00DC4C9E">
        <w:rPr>
          <w:rStyle w:val="Odwoanieprzypisudolnego"/>
          <w:rFonts w:ascii="Arial" w:hAnsi="Arial" w:cs="Arial"/>
        </w:rPr>
        <w:footnoteRef/>
      </w:r>
      <w:r w:rsidRPr="00DC4C9E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</w:t>
      </w:r>
      <w:r w:rsidR="002118EA">
        <w:rPr>
          <w:rFonts w:ascii="Arial" w:hAnsi="Arial" w:cs="Arial"/>
          <w:sz w:val="16"/>
          <w:szCs w:val="16"/>
        </w:rPr>
        <w:t>5</w:t>
      </w:r>
      <w:r w:rsidRPr="00DC4C9E">
        <w:rPr>
          <w:rFonts w:ascii="Arial" w:hAnsi="Arial" w:cs="Arial"/>
          <w:sz w:val="16"/>
          <w:szCs w:val="16"/>
        </w:rPr>
        <w:t>/</w:t>
      </w:r>
      <w:r w:rsidR="002118EA">
        <w:rPr>
          <w:rFonts w:ascii="Arial" w:hAnsi="Arial" w:cs="Arial"/>
          <w:sz w:val="16"/>
          <w:szCs w:val="16"/>
        </w:rPr>
        <w:t>2033</w:t>
      </w:r>
      <w:r w:rsidRPr="00DC4C9E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</w:t>
      </w:r>
      <w:r w:rsidR="002118EA">
        <w:rPr>
          <w:rFonts w:ascii="Arial" w:hAnsi="Arial" w:cs="Arial"/>
          <w:sz w:val="16"/>
          <w:szCs w:val="16"/>
        </w:rPr>
        <w:t>1</w:t>
      </w:r>
      <w:r w:rsidRPr="00DC4C9E">
        <w:rPr>
          <w:rFonts w:ascii="Arial" w:hAnsi="Arial" w:cs="Arial"/>
          <w:sz w:val="16"/>
          <w:szCs w:val="16"/>
        </w:rPr>
        <w:t>0 ust. 1</w:t>
      </w:r>
      <w:r w:rsidR="002118EA">
        <w:rPr>
          <w:rFonts w:ascii="Arial" w:hAnsi="Arial" w:cs="Arial"/>
          <w:sz w:val="16"/>
          <w:szCs w:val="16"/>
        </w:rPr>
        <w:t xml:space="preserve"> i</w:t>
      </w:r>
      <w:r w:rsidRPr="00DC4C9E">
        <w:rPr>
          <w:rFonts w:ascii="Arial" w:hAnsi="Arial" w:cs="Arial"/>
          <w:sz w:val="16"/>
          <w:szCs w:val="16"/>
        </w:rPr>
        <w:t xml:space="preserve"> 3, </w:t>
      </w:r>
      <w:r w:rsidR="002118EA">
        <w:rPr>
          <w:rFonts w:ascii="Arial" w:hAnsi="Arial" w:cs="Arial"/>
          <w:sz w:val="16"/>
          <w:szCs w:val="16"/>
        </w:rPr>
        <w:t xml:space="preserve">art. 10 </w:t>
      </w:r>
      <w:r w:rsidRPr="00DC4C9E">
        <w:rPr>
          <w:rFonts w:ascii="Arial" w:hAnsi="Arial" w:cs="Arial"/>
          <w:sz w:val="16"/>
          <w:szCs w:val="16"/>
        </w:rPr>
        <w:t xml:space="preserve">ust. 6 lit. a)–e), </w:t>
      </w:r>
      <w:r w:rsidR="002118EA">
        <w:rPr>
          <w:rFonts w:ascii="Arial" w:hAnsi="Arial" w:cs="Arial"/>
          <w:sz w:val="16"/>
          <w:szCs w:val="16"/>
        </w:rPr>
        <w:t xml:space="preserve">art.10 </w:t>
      </w:r>
      <w:r w:rsidRPr="00DC4C9E">
        <w:rPr>
          <w:rFonts w:ascii="Arial" w:hAnsi="Arial" w:cs="Arial"/>
          <w:sz w:val="16"/>
          <w:szCs w:val="16"/>
        </w:rPr>
        <w:t xml:space="preserve">ust. 8, 9 i 10, art. 11, 12, 13 i 14 dyrektywy 2014/23/UE, art. 7 </w:t>
      </w:r>
      <w:r w:rsidR="002118EA">
        <w:rPr>
          <w:rFonts w:ascii="Arial" w:hAnsi="Arial" w:cs="Arial"/>
          <w:sz w:val="16"/>
          <w:szCs w:val="16"/>
        </w:rPr>
        <w:t>lit. a)-d), art.</w:t>
      </w:r>
      <w:r w:rsidRPr="00DC4C9E">
        <w:rPr>
          <w:rFonts w:ascii="Arial" w:hAnsi="Arial" w:cs="Arial"/>
          <w:sz w:val="16"/>
          <w:szCs w:val="16"/>
        </w:rPr>
        <w:t> 8, art.10 lit. b)–f) i lit. h)–j) dyrektywy 2014/24/UE, art.</w:t>
      </w:r>
      <w:r w:rsidR="002118EA">
        <w:rPr>
          <w:rFonts w:ascii="Arial" w:hAnsi="Arial" w:cs="Arial"/>
          <w:sz w:val="16"/>
          <w:szCs w:val="16"/>
        </w:rPr>
        <w:t xml:space="preserve"> </w:t>
      </w:r>
      <w:r w:rsidRPr="00DC4C9E">
        <w:rPr>
          <w:rFonts w:ascii="Arial" w:hAnsi="Arial" w:cs="Arial"/>
          <w:sz w:val="16"/>
          <w:szCs w:val="16"/>
        </w:rPr>
        <w:t>18, art. 21 lit. b)–e) i lit. g)–i), art. 29 i 30 dyrektywy 2014/25/UE oraz art. 13 lit. a)–d), lit. f)–h) i lit. j) dyrektywy 2009/81/WE na rzecz lub z udziałem:</w:t>
      </w:r>
    </w:p>
    <w:p w14:paraId="07D1F4DA" w14:textId="7E0A817B" w:rsidR="001F7C50" w:rsidRPr="00DC4C9E" w:rsidRDefault="001F7C50" w:rsidP="002118EA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r w:rsidRPr="00DC4C9E">
        <w:rPr>
          <w:rFonts w:ascii="Arial" w:hAnsi="Arial" w:cs="Arial"/>
          <w:sz w:val="16"/>
          <w:szCs w:val="16"/>
        </w:rPr>
        <w:t>obywateli rosyjskich</w:t>
      </w:r>
      <w:r w:rsidR="002118EA">
        <w:rPr>
          <w:rFonts w:ascii="Arial" w:hAnsi="Arial" w:cs="Arial"/>
          <w:sz w:val="16"/>
          <w:szCs w:val="16"/>
        </w:rPr>
        <w:t xml:space="preserve">, osób fizycznych zamieszkałych w Rosji lub osób </w:t>
      </w:r>
      <w:r w:rsidRPr="00DC4C9E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1CAB085E" w14:textId="61EBC4C1" w:rsidR="001F7C50" w:rsidRPr="00DC4C9E" w:rsidRDefault="001F7C50" w:rsidP="002118EA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r w:rsidRPr="00DC4C9E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118EA">
        <w:rPr>
          <w:rFonts w:ascii="Arial" w:hAnsi="Arial" w:cs="Arial"/>
          <w:sz w:val="16"/>
          <w:szCs w:val="16"/>
        </w:rPr>
        <w:t xml:space="preserve">osoby fizycznej lub prawnej, </w:t>
      </w:r>
      <w:r w:rsidRPr="00DC4C9E">
        <w:rPr>
          <w:rFonts w:ascii="Arial" w:hAnsi="Arial" w:cs="Arial"/>
          <w:sz w:val="16"/>
          <w:szCs w:val="16"/>
        </w:rPr>
        <w:t>podmiotu</w:t>
      </w:r>
      <w:r w:rsidR="002118EA">
        <w:rPr>
          <w:rFonts w:ascii="Arial" w:hAnsi="Arial" w:cs="Arial"/>
          <w:sz w:val="16"/>
          <w:szCs w:val="16"/>
        </w:rPr>
        <w:t xml:space="preserve"> lub organu</w:t>
      </w:r>
      <w:r w:rsidRPr="00DC4C9E">
        <w:rPr>
          <w:rFonts w:ascii="Arial" w:hAnsi="Arial" w:cs="Arial"/>
          <w:sz w:val="16"/>
          <w:szCs w:val="16"/>
        </w:rPr>
        <w:t>, o który</w:t>
      </w:r>
      <w:r w:rsidR="002118EA">
        <w:rPr>
          <w:rFonts w:ascii="Arial" w:hAnsi="Arial" w:cs="Arial"/>
          <w:sz w:val="16"/>
          <w:szCs w:val="16"/>
        </w:rPr>
        <w:t>ch</w:t>
      </w:r>
      <w:r w:rsidRPr="00DC4C9E">
        <w:rPr>
          <w:rFonts w:ascii="Arial" w:hAnsi="Arial" w:cs="Arial"/>
          <w:sz w:val="16"/>
          <w:szCs w:val="16"/>
        </w:rPr>
        <w:t xml:space="preserve"> mowa w lit. a) niniejszego ustępu; lub</w:t>
      </w:r>
    </w:p>
    <w:p w14:paraId="686CC853" w14:textId="3FA71C52" w:rsidR="001F7C50" w:rsidRPr="00DC4C9E" w:rsidRDefault="001F7C50" w:rsidP="002118EA">
      <w:pPr>
        <w:pStyle w:val="Tekstprzypisudolnego"/>
        <w:numPr>
          <w:ilvl w:val="0"/>
          <w:numId w:val="73"/>
        </w:numPr>
        <w:rPr>
          <w:rFonts w:ascii="Arial" w:hAnsi="Arial" w:cs="Arial"/>
          <w:sz w:val="16"/>
          <w:szCs w:val="16"/>
        </w:rPr>
      </w:pPr>
      <w:r w:rsidRPr="00DC4C9E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2118EA">
        <w:rPr>
          <w:rFonts w:ascii="Arial" w:hAnsi="Arial" w:cs="Arial"/>
          <w:sz w:val="16"/>
          <w:szCs w:val="16"/>
        </w:rPr>
        <w:t xml:space="preserve">osoby fizycznej lub prawnej, </w:t>
      </w:r>
      <w:r w:rsidRPr="00DC4C9E">
        <w:rPr>
          <w:rFonts w:ascii="Arial" w:hAnsi="Arial" w:cs="Arial"/>
          <w:sz w:val="16"/>
          <w:szCs w:val="16"/>
        </w:rPr>
        <w:t>podmiotu</w:t>
      </w:r>
      <w:r w:rsidR="002118EA">
        <w:rPr>
          <w:rFonts w:ascii="Arial" w:hAnsi="Arial" w:cs="Arial"/>
          <w:sz w:val="16"/>
          <w:szCs w:val="16"/>
        </w:rPr>
        <w:t xml:space="preserve"> lub organu</w:t>
      </w:r>
      <w:r w:rsidRPr="00DC4C9E">
        <w:rPr>
          <w:rFonts w:ascii="Arial" w:hAnsi="Arial" w:cs="Arial"/>
          <w:sz w:val="16"/>
          <w:szCs w:val="16"/>
        </w:rPr>
        <w:t>, o który</w:t>
      </w:r>
      <w:r w:rsidR="002118EA">
        <w:rPr>
          <w:rFonts w:ascii="Arial" w:hAnsi="Arial" w:cs="Arial"/>
          <w:sz w:val="16"/>
          <w:szCs w:val="16"/>
        </w:rPr>
        <w:t>ch</w:t>
      </w:r>
      <w:r w:rsidRPr="00DC4C9E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304E119D" w14:textId="77777777" w:rsidR="001F7C50" w:rsidRPr="00DC4C9E" w:rsidRDefault="001F7C50" w:rsidP="002118EA">
      <w:pPr>
        <w:pStyle w:val="Tekstprzypisudolnego"/>
        <w:rPr>
          <w:rFonts w:ascii="Arial" w:hAnsi="Arial" w:cs="Arial"/>
          <w:sz w:val="16"/>
          <w:szCs w:val="16"/>
        </w:rPr>
      </w:pPr>
      <w:r w:rsidRPr="00DC4C9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DC4C9E">
        <w:rPr>
          <w:rFonts w:ascii="Arial" w:hAnsi="Arial" w:cs="Arial"/>
          <w:sz w:val="16"/>
          <w:szCs w:val="16"/>
        </w:rPr>
        <w:t>przypadku</w:t>
      </w:r>
      <w:proofErr w:type="gramEnd"/>
      <w:r w:rsidRPr="00DC4C9E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3E06785F" w14:textId="730A7215" w:rsidR="001F7C50" w:rsidRPr="00DC4C9E" w:rsidRDefault="001F7C50" w:rsidP="002118EA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C4C9E">
        <w:rPr>
          <w:rStyle w:val="Odwoanieprzypisudolnego"/>
          <w:rFonts w:ascii="Arial" w:hAnsi="Arial" w:cs="Arial"/>
          <w:sz w:val="20"/>
          <w:szCs w:val="20"/>
        </w:rPr>
        <w:footnoteRef/>
      </w:r>
      <w:r w:rsidRPr="00DC4C9E">
        <w:rPr>
          <w:rFonts w:ascii="Arial" w:hAnsi="Arial" w:cs="Arial"/>
          <w:sz w:val="20"/>
          <w:szCs w:val="20"/>
        </w:rPr>
        <w:t xml:space="preserve"> </w:t>
      </w:r>
      <w:r w:rsidRPr="00DC4C9E">
        <w:rPr>
          <w:rFonts w:ascii="Arial" w:hAnsi="Arial" w:cs="Arial"/>
          <w:sz w:val="16"/>
          <w:szCs w:val="16"/>
        </w:rPr>
        <w:t>Zgodnie z treścią art. 7 ust. 1 ustawy z dnia 13</w:t>
      </w:r>
      <w:r w:rsidR="002118EA">
        <w:rPr>
          <w:rFonts w:ascii="Arial" w:hAnsi="Arial" w:cs="Arial"/>
          <w:sz w:val="16"/>
          <w:szCs w:val="16"/>
        </w:rPr>
        <w:t>.04.</w:t>
      </w:r>
      <w:r w:rsidRPr="00DC4C9E">
        <w:rPr>
          <w:rFonts w:ascii="Arial" w:hAnsi="Arial" w:cs="Arial"/>
          <w:sz w:val="16"/>
          <w:szCs w:val="16"/>
        </w:rPr>
        <w:t xml:space="preserve">2022 r. </w:t>
      </w:r>
      <w:r w:rsidRPr="00DC4C9E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DC4C9E">
        <w:rPr>
          <w:rFonts w:ascii="Arial" w:hAnsi="Arial" w:cs="Arial"/>
          <w:sz w:val="16"/>
          <w:szCs w:val="16"/>
        </w:rPr>
        <w:t xml:space="preserve">z </w:t>
      </w:r>
      <w:r w:rsidRPr="00DC4C9E">
        <w:rPr>
          <w:rFonts w:ascii="Arial" w:eastAsia="Times New Roman" w:hAnsi="Arial" w:cs="Arial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944A12B" w14:textId="24B7E40D" w:rsidR="001F7C50" w:rsidRDefault="001F7C50" w:rsidP="002118EA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2118EA">
        <w:rPr>
          <w:rFonts w:ascii="Arial" w:eastAsia="Times New Roman" w:hAnsi="Arial" w:cs="Arial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8E79B20" w14:textId="524804FC" w:rsidR="001F7C50" w:rsidRDefault="001F7C50" w:rsidP="002118EA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2118EA">
        <w:rPr>
          <w:rFonts w:ascii="Arial" w:eastAsia="Times New Roman" w:hAnsi="Arial" w:cs="Arial"/>
          <w:sz w:val="16"/>
          <w:szCs w:val="16"/>
          <w:lang w:eastAsia="pl-PL"/>
        </w:rPr>
        <w:t xml:space="preserve">wykonawcę oraz uczestnika konkursu, którego beneficjentem rzeczywistym w rozumieniu ustawy z dnia </w:t>
      </w:r>
      <w:r w:rsidR="002118EA">
        <w:rPr>
          <w:rFonts w:ascii="Arial" w:eastAsia="Times New Roman" w:hAnsi="Arial" w:cs="Arial"/>
          <w:sz w:val="16"/>
          <w:szCs w:val="16"/>
          <w:lang w:eastAsia="pl-PL"/>
        </w:rPr>
        <w:t>01.03.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2018 r. o przeciwdziałaniu praniu pieniędzy oraz finansowaniu terroryzmu (</w:t>
      </w:r>
      <w:r w:rsidR="00862C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t.j. </w:t>
      </w:r>
      <w:r w:rsidR="00862C37"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 w:rsidR="00862C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="00862C37" w:rsidRPr="003567C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862C3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</w:t>
      </w:r>
      <w:r w:rsidR="002118EA">
        <w:rPr>
          <w:rFonts w:ascii="Arial" w:eastAsia="Times New Roman" w:hAnsi="Arial" w:cs="Arial"/>
          <w:sz w:val="16"/>
          <w:szCs w:val="16"/>
          <w:lang w:eastAsia="pl-PL"/>
        </w:rPr>
        <w:t>.02.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2022 r., o ile została wpisana na listę na podstawie decyzji w sprawie wpisu na listę rozstrzygającej o zastosowaniu środka, o którym mowa w art. 1 pkt 3 ustawy;</w:t>
      </w:r>
    </w:p>
    <w:p w14:paraId="683716C7" w14:textId="613012ED" w:rsidR="001F7C50" w:rsidRPr="002118EA" w:rsidRDefault="001F7C50" w:rsidP="002118EA">
      <w:pPr>
        <w:pStyle w:val="Akapitzlist"/>
        <w:numPr>
          <w:ilvl w:val="0"/>
          <w:numId w:val="75"/>
        </w:num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2118EA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jednostką dominującą w rozumieniu art. 3 ust. 1 pkt 37 ustawy z dnia 29</w:t>
      </w:r>
      <w:r w:rsidR="00B60062">
        <w:rPr>
          <w:rFonts w:ascii="Arial" w:eastAsia="Times New Roman" w:hAnsi="Arial" w:cs="Arial"/>
          <w:sz w:val="16"/>
          <w:szCs w:val="16"/>
          <w:lang w:eastAsia="pl-PL"/>
        </w:rPr>
        <w:t>.09.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1994 r. o rachunkowości (</w:t>
      </w:r>
      <w:r w:rsidR="00B60062">
        <w:rPr>
          <w:rFonts w:ascii="Arial" w:eastAsia="Times New Roman" w:hAnsi="Arial" w:cs="Arial"/>
          <w:sz w:val="16"/>
          <w:szCs w:val="16"/>
          <w:lang w:eastAsia="pl-PL"/>
        </w:rPr>
        <w:t xml:space="preserve">t.j. 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Dz. U. z 202</w:t>
      </w:r>
      <w:r w:rsidR="00B60062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 xml:space="preserve"> r. poz. </w:t>
      </w:r>
      <w:r w:rsidR="00B60062">
        <w:rPr>
          <w:rFonts w:ascii="Arial" w:eastAsia="Times New Roman" w:hAnsi="Arial" w:cs="Arial"/>
          <w:sz w:val="16"/>
          <w:szCs w:val="16"/>
          <w:lang w:eastAsia="pl-PL"/>
        </w:rPr>
        <w:t>120 z późn. zm.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</w:t>
      </w:r>
      <w:r w:rsidR="00B60062">
        <w:rPr>
          <w:rFonts w:ascii="Arial" w:eastAsia="Times New Roman" w:hAnsi="Arial" w:cs="Arial"/>
          <w:sz w:val="16"/>
          <w:szCs w:val="16"/>
          <w:lang w:eastAsia="pl-PL"/>
        </w:rPr>
        <w:t>.02.</w:t>
      </w:r>
      <w:r w:rsidRPr="002118EA">
        <w:rPr>
          <w:rFonts w:ascii="Arial" w:eastAsia="Times New Roman" w:hAnsi="Arial" w:cs="Arial"/>
          <w:sz w:val="16"/>
          <w:szCs w:val="16"/>
          <w:lang w:eastAsia="pl-PL"/>
        </w:rPr>
        <w:t>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5AF8" w14:textId="3841BDE6" w:rsidR="008569D4" w:rsidRPr="008569D4" w:rsidRDefault="008569D4" w:rsidP="008569D4">
    <w:pPr>
      <w:pStyle w:val="Nagwek"/>
      <w:rPr>
        <w:bCs/>
      </w:rPr>
    </w:pPr>
    <w:r w:rsidRPr="00B03AB6">
      <w:rPr>
        <w:bCs/>
      </w:rPr>
      <w:t>ZP.261</w:t>
    </w:r>
    <w:r w:rsidR="00775188">
      <w:rPr>
        <w:bCs/>
      </w:rPr>
      <w:t>.</w:t>
    </w:r>
    <w:r w:rsidR="002A7085">
      <w:rPr>
        <w:bCs/>
      </w:rPr>
      <w:t>14</w:t>
    </w:r>
    <w:r w:rsidR="00775188">
      <w:rPr>
        <w:bCs/>
      </w:rPr>
      <w:t>.</w:t>
    </w:r>
    <w:r w:rsidRPr="00B03AB6">
      <w:rPr>
        <w:bCs/>
      </w:rPr>
      <w:t>202</w:t>
    </w:r>
    <w:r w:rsidR="002A7085">
      <w:rPr>
        <w:bCs/>
      </w:rPr>
      <w:t>6</w:t>
    </w:r>
    <w:r w:rsidRPr="00B03AB6">
      <w:rPr>
        <w:bCs/>
      </w:rPr>
      <w:t>.ZP</w:t>
    </w:r>
    <w:r w:rsidR="006B027B">
      <w:rPr>
        <w:bCs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A936F" w14:textId="7C70BAB7" w:rsidR="006349C9" w:rsidRPr="00071E7E" w:rsidRDefault="008569D4" w:rsidP="0075742A">
    <w:pPr>
      <w:pStyle w:val="Nagwek"/>
      <w:rPr>
        <w:rFonts w:ascii="Calibri" w:hAnsi="Calibri" w:cs="Calibri"/>
        <w:bCs/>
      </w:rPr>
    </w:pPr>
    <w:bookmarkStart w:id="9" w:name="_Hlk63341377"/>
    <w:bookmarkStart w:id="10" w:name="_Hlk63341378"/>
    <w:bookmarkStart w:id="11" w:name="_Hlk65656163"/>
    <w:bookmarkStart w:id="12" w:name="_Hlk65656164"/>
    <w:bookmarkStart w:id="13" w:name="_Hlk65656166"/>
    <w:bookmarkStart w:id="14" w:name="_Hlk65656167"/>
    <w:r w:rsidRPr="00B03AB6">
      <w:rPr>
        <w:rFonts w:ascii="Calibri" w:hAnsi="Calibri" w:cs="Calibri"/>
        <w:bCs/>
      </w:rPr>
      <w:t>ZP.261</w:t>
    </w:r>
    <w:r w:rsidR="00775188">
      <w:rPr>
        <w:rFonts w:ascii="Calibri" w:hAnsi="Calibri" w:cs="Calibri"/>
        <w:bCs/>
      </w:rPr>
      <w:t>.</w:t>
    </w:r>
    <w:r w:rsidR="002A7085">
      <w:rPr>
        <w:rFonts w:ascii="Calibri" w:hAnsi="Calibri" w:cs="Calibri"/>
        <w:bCs/>
      </w:rPr>
      <w:t>14</w:t>
    </w:r>
    <w:r w:rsidR="00775188">
      <w:rPr>
        <w:rFonts w:ascii="Calibri" w:hAnsi="Calibri" w:cs="Calibri"/>
        <w:bCs/>
      </w:rPr>
      <w:t>.</w:t>
    </w:r>
    <w:r w:rsidRPr="00B03AB6">
      <w:rPr>
        <w:rFonts w:ascii="Calibri" w:hAnsi="Calibri" w:cs="Calibri"/>
        <w:bCs/>
      </w:rPr>
      <w:t>202</w:t>
    </w:r>
    <w:r w:rsidR="007F0AA8">
      <w:rPr>
        <w:rFonts w:ascii="Calibri" w:hAnsi="Calibri" w:cs="Calibri"/>
        <w:bCs/>
      </w:rPr>
      <w:t>6</w:t>
    </w:r>
    <w:r w:rsidRPr="00B03AB6">
      <w:rPr>
        <w:rFonts w:ascii="Calibri" w:hAnsi="Calibri" w:cs="Calibri"/>
        <w:bCs/>
      </w:rPr>
      <w:t>.ZP</w:t>
    </w:r>
    <w:bookmarkEnd w:id="9"/>
    <w:bookmarkEnd w:id="10"/>
    <w:bookmarkEnd w:id="11"/>
    <w:bookmarkEnd w:id="12"/>
    <w:bookmarkEnd w:id="13"/>
    <w:bookmarkEnd w:id="14"/>
    <w:r w:rsidR="00641A9E">
      <w:rPr>
        <w:rFonts w:ascii="Calibri" w:hAnsi="Calibri" w:cs="Calibri"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8C22969"/>
    <w:multiLevelType w:val="hybridMultilevel"/>
    <w:tmpl w:val="8E224348"/>
    <w:lvl w:ilvl="0" w:tplc="50D8C9F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1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3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6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9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1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E424517"/>
    <w:multiLevelType w:val="hybridMultilevel"/>
    <w:tmpl w:val="8AD8FEA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4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5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8" w15:restartNumberingAfterBreak="0">
    <w:nsid w:val="34236451"/>
    <w:multiLevelType w:val="hybridMultilevel"/>
    <w:tmpl w:val="6B3C47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61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4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7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8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71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3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4" w15:restartNumberingAfterBreak="0">
    <w:nsid w:val="5AB81952"/>
    <w:multiLevelType w:val="hybridMultilevel"/>
    <w:tmpl w:val="4C9C5C20"/>
    <w:lvl w:ilvl="0" w:tplc="B83082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7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81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3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5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6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9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2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7045758">
    <w:abstractNumId w:val="75"/>
  </w:num>
  <w:num w:numId="2" w16cid:durableId="554508640">
    <w:abstractNumId w:val="40"/>
  </w:num>
  <w:num w:numId="3" w16cid:durableId="1753316418">
    <w:abstractNumId w:val="67"/>
  </w:num>
  <w:num w:numId="4" w16cid:durableId="463158112">
    <w:abstractNumId w:val="50"/>
  </w:num>
  <w:num w:numId="5" w16cid:durableId="201787661">
    <w:abstractNumId w:val="47"/>
  </w:num>
  <w:num w:numId="6" w16cid:durableId="1511065013">
    <w:abstractNumId w:val="83"/>
  </w:num>
  <w:num w:numId="7" w16cid:durableId="1518500169">
    <w:abstractNumId w:val="19"/>
  </w:num>
  <w:num w:numId="8" w16cid:durableId="728963897">
    <w:abstractNumId w:val="54"/>
  </w:num>
  <w:num w:numId="9" w16cid:durableId="1654405090">
    <w:abstractNumId w:val="0"/>
  </w:num>
  <w:num w:numId="10" w16cid:durableId="27488324">
    <w:abstractNumId w:val="1"/>
  </w:num>
  <w:num w:numId="11" w16cid:durableId="1108044579">
    <w:abstractNumId w:val="2"/>
  </w:num>
  <w:num w:numId="12" w16cid:durableId="182016905">
    <w:abstractNumId w:val="3"/>
  </w:num>
  <w:num w:numId="13" w16cid:durableId="407384514">
    <w:abstractNumId w:val="4"/>
  </w:num>
  <w:num w:numId="14" w16cid:durableId="1918326167">
    <w:abstractNumId w:val="7"/>
  </w:num>
  <w:num w:numId="15" w16cid:durableId="362294086">
    <w:abstractNumId w:val="9"/>
  </w:num>
  <w:num w:numId="16" w16cid:durableId="1316185438">
    <w:abstractNumId w:val="10"/>
  </w:num>
  <w:num w:numId="17" w16cid:durableId="794829588">
    <w:abstractNumId w:val="11"/>
  </w:num>
  <w:num w:numId="18" w16cid:durableId="944728006">
    <w:abstractNumId w:val="12"/>
  </w:num>
  <w:num w:numId="19" w16cid:durableId="723020211">
    <w:abstractNumId w:val="16"/>
  </w:num>
  <w:num w:numId="20" w16cid:durableId="737899955">
    <w:abstractNumId w:val="17"/>
  </w:num>
  <w:num w:numId="21" w16cid:durableId="2019767621">
    <w:abstractNumId w:val="18"/>
  </w:num>
  <w:num w:numId="22" w16cid:durableId="1434398733">
    <w:abstractNumId w:val="20"/>
  </w:num>
  <w:num w:numId="23" w16cid:durableId="1079181907">
    <w:abstractNumId w:val="21"/>
  </w:num>
  <w:num w:numId="24" w16cid:durableId="1793667073">
    <w:abstractNumId w:val="22"/>
  </w:num>
  <w:num w:numId="25" w16cid:durableId="977103260">
    <w:abstractNumId w:val="23"/>
  </w:num>
  <w:num w:numId="26" w16cid:durableId="1573081450">
    <w:abstractNumId w:val="24"/>
  </w:num>
  <w:num w:numId="27" w16cid:durableId="1774782118">
    <w:abstractNumId w:val="25"/>
  </w:num>
  <w:num w:numId="28" w16cid:durableId="951741763">
    <w:abstractNumId w:val="52"/>
  </w:num>
  <w:num w:numId="29" w16cid:durableId="1818764394">
    <w:abstractNumId w:val="79"/>
  </w:num>
  <w:num w:numId="30" w16cid:durableId="434330342">
    <w:abstractNumId w:val="61"/>
  </w:num>
  <w:num w:numId="31" w16cid:durableId="130707565">
    <w:abstractNumId w:val="64"/>
  </w:num>
  <w:num w:numId="32" w16cid:durableId="1476223056">
    <w:abstractNumId w:val="35"/>
  </w:num>
  <w:num w:numId="33" w16cid:durableId="554050180">
    <w:abstractNumId w:val="48"/>
  </w:num>
  <w:num w:numId="34" w16cid:durableId="1505777357">
    <w:abstractNumId w:val="76"/>
  </w:num>
  <w:num w:numId="35" w16cid:durableId="766773537">
    <w:abstractNumId w:val="46"/>
  </w:num>
  <w:num w:numId="36" w16cid:durableId="1331984533">
    <w:abstractNumId w:val="88"/>
  </w:num>
  <w:num w:numId="37" w16cid:durableId="607541001">
    <w:abstractNumId w:val="59"/>
  </w:num>
  <w:num w:numId="38" w16cid:durableId="1414552384">
    <w:abstractNumId w:val="41"/>
  </w:num>
  <w:num w:numId="39" w16cid:durableId="539437421">
    <w:abstractNumId w:val="82"/>
  </w:num>
  <w:num w:numId="40" w16cid:durableId="1702049128">
    <w:abstractNumId w:val="72"/>
  </w:num>
  <w:num w:numId="41" w16cid:durableId="1018240145">
    <w:abstractNumId w:val="37"/>
  </w:num>
  <w:num w:numId="42" w16cid:durableId="2005669528">
    <w:abstractNumId w:val="90"/>
  </w:num>
  <w:num w:numId="43" w16cid:durableId="267352294">
    <w:abstractNumId w:val="84"/>
  </w:num>
  <w:num w:numId="44" w16cid:durableId="124348534">
    <w:abstractNumId w:val="45"/>
  </w:num>
  <w:num w:numId="45" w16cid:durableId="671878072">
    <w:abstractNumId w:val="38"/>
  </w:num>
  <w:num w:numId="46" w16cid:durableId="1391153088">
    <w:abstractNumId w:val="78"/>
  </w:num>
  <w:num w:numId="47" w16cid:durableId="831020473">
    <w:abstractNumId w:val="70"/>
  </w:num>
  <w:num w:numId="48" w16cid:durableId="528760654">
    <w:abstractNumId w:val="57"/>
  </w:num>
  <w:num w:numId="49" w16cid:durableId="1916161350">
    <w:abstractNumId w:val="86"/>
  </w:num>
  <w:num w:numId="50" w16cid:durableId="417017114">
    <w:abstractNumId w:val="60"/>
  </w:num>
  <w:num w:numId="51" w16cid:durableId="932712847">
    <w:abstractNumId w:val="39"/>
  </w:num>
  <w:num w:numId="52" w16cid:durableId="392386468">
    <w:abstractNumId w:val="51"/>
  </w:num>
  <w:num w:numId="53" w16cid:durableId="209730809">
    <w:abstractNumId w:val="92"/>
  </w:num>
  <w:num w:numId="54" w16cid:durableId="725221973">
    <w:abstractNumId w:val="71"/>
  </w:num>
  <w:num w:numId="55" w16cid:durableId="294988902">
    <w:abstractNumId w:val="66"/>
  </w:num>
  <w:num w:numId="56" w16cid:durableId="919292163">
    <w:abstractNumId w:val="69"/>
  </w:num>
  <w:num w:numId="57" w16cid:durableId="1049691854">
    <w:abstractNumId w:val="81"/>
  </w:num>
  <w:num w:numId="58" w16cid:durableId="549457941">
    <w:abstractNumId w:val="42"/>
  </w:num>
  <w:num w:numId="59" w16cid:durableId="931204957">
    <w:abstractNumId w:val="80"/>
  </w:num>
  <w:num w:numId="60" w16cid:durableId="1893301187">
    <w:abstractNumId w:val="91"/>
  </w:num>
  <w:num w:numId="61" w16cid:durableId="465395418">
    <w:abstractNumId w:val="89"/>
  </w:num>
  <w:num w:numId="62" w16cid:durableId="1664889536">
    <w:abstractNumId w:val="62"/>
  </w:num>
  <w:num w:numId="63" w16cid:durableId="152114049">
    <w:abstractNumId w:val="68"/>
  </w:num>
  <w:num w:numId="64" w16cid:durableId="1412044679">
    <w:abstractNumId w:val="44"/>
  </w:num>
  <w:num w:numId="65" w16cid:durableId="210382028">
    <w:abstractNumId w:val="43"/>
  </w:num>
  <w:num w:numId="66" w16cid:durableId="1053501030">
    <w:abstractNumId w:val="55"/>
  </w:num>
  <w:num w:numId="67" w16cid:durableId="1647471198">
    <w:abstractNumId w:val="56"/>
  </w:num>
  <w:num w:numId="68" w16cid:durableId="825243327">
    <w:abstractNumId w:val="77"/>
  </w:num>
  <w:num w:numId="69" w16cid:durableId="1458256096">
    <w:abstractNumId w:val="65"/>
  </w:num>
  <w:num w:numId="70" w16cid:durableId="1929150228">
    <w:abstractNumId w:val="49"/>
  </w:num>
  <w:num w:numId="71" w16cid:durableId="1834375898">
    <w:abstractNumId w:val="36"/>
  </w:num>
  <w:num w:numId="72" w16cid:durableId="2040276613">
    <w:abstractNumId w:val="53"/>
  </w:num>
  <w:num w:numId="73" w16cid:durableId="101729133">
    <w:abstractNumId w:val="87"/>
  </w:num>
  <w:num w:numId="74" w16cid:durableId="1747996259">
    <w:abstractNumId w:val="74"/>
  </w:num>
  <w:num w:numId="75" w16cid:durableId="346517008">
    <w:abstractNumId w:val="5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0DDF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523"/>
    <w:rsid w:val="00052A34"/>
    <w:rsid w:val="00052FAC"/>
    <w:rsid w:val="000544EA"/>
    <w:rsid w:val="00054AA2"/>
    <w:rsid w:val="000554B4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820"/>
    <w:rsid w:val="00063972"/>
    <w:rsid w:val="00064117"/>
    <w:rsid w:val="00064DCA"/>
    <w:rsid w:val="000656E0"/>
    <w:rsid w:val="00065862"/>
    <w:rsid w:val="000666BD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1E7E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E0D"/>
    <w:rsid w:val="0009348E"/>
    <w:rsid w:val="0009352B"/>
    <w:rsid w:val="00094D9F"/>
    <w:rsid w:val="000952A8"/>
    <w:rsid w:val="000952F4"/>
    <w:rsid w:val="00095566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A7400"/>
    <w:rsid w:val="000A7D0F"/>
    <w:rsid w:val="000B0068"/>
    <w:rsid w:val="000B06F5"/>
    <w:rsid w:val="000B0B9E"/>
    <w:rsid w:val="000B0FAC"/>
    <w:rsid w:val="000B1A4C"/>
    <w:rsid w:val="000B1AA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3307"/>
    <w:rsid w:val="000C4672"/>
    <w:rsid w:val="000C46A8"/>
    <w:rsid w:val="000C4FDD"/>
    <w:rsid w:val="000C50DC"/>
    <w:rsid w:val="000C5558"/>
    <w:rsid w:val="000C56E8"/>
    <w:rsid w:val="000C5FD4"/>
    <w:rsid w:val="000C619A"/>
    <w:rsid w:val="000C66B8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43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74D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619"/>
    <w:rsid w:val="00103792"/>
    <w:rsid w:val="00103B7F"/>
    <w:rsid w:val="00104C2A"/>
    <w:rsid w:val="0010567C"/>
    <w:rsid w:val="00105B28"/>
    <w:rsid w:val="001060C9"/>
    <w:rsid w:val="0010624A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46B2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30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50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8EA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1DA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4FC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6"/>
    <w:rsid w:val="00254A6B"/>
    <w:rsid w:val="00254BF3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E4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085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07DE7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41F"/>
    <w:rsid w:val="00344EC1"/>
    <w:rsid w:val="00344F5D"/>
    <w:rsid w:val="0034544D"/>
    <w:rsid w:val="003458A9"/>
    <w:rsid w:val="0034693C"/>
    <w:rsid w:val="00346E5B"/>
    <w:rsid w:val="0034701E"/>
    <w:rsid w:val="0034764B"/>
    <w:rsid w:val="003478E1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221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1FF2"/>
    <w:rsid w:val="003A24A5"/>
    <w:rsid w:val="003A2668"/>
    <w:rsid w:val="003A44F4"/>
    <w:rsid w:val="003A5940"/>
    <w:rsid w:val="003A5BCA"/>
    <w:rsid w:val="003A6514"/>
    <w:rsid w:val="003A78BF"/>
    <w:rsid w:val="003A7D9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50A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C58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28B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231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6E7C"/>
    <w:rsid w:val="00457DC6"/>
    <w:rsid w:val="004606D2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07B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0FD4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475"/>
    <w:rsid w:val="004D5AF9"/>
    <w:rsid w:val="004D5D4D"/>
    <w:rsid w:val="004D5FFF"/>
    <w:rsid w:val="004D60E2"/>
    <w:rsid w:val="004D6726"/>
    <w:rsid w:val="004D6CAA"/>
    <w:rsid w:val="004D73EC"/>
    <w:rsid w:val="004D761B"/>
    <w:rsid w:val="004D76AA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B0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84F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01C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18E"/>
    <w:rsid w:val="0053426A"/>
    <w:rsid w:val="005348D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A36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092"/>
    <w:rsid w:val="00557118"/>
    <w:rsid w:val="00557C87"/>
    <w:rsid w:val="00557CBE"/>
    <w:rsid w:val="0056011B"/>
    <w:rsid w:val="00560423"/>
    <w:rsid w:val="005607BB"/>
    <w:rsid w:val="00560BB5"/>
    <w:rsid w:val="00560BCF"/>
    <w:rsid w:val="00561606"/>
    <w:rsid w:val="005621CD"/>
    <w:rsid w:val="00562F8E"/>
    <w:rsid w:val="00563083"/>
    <w:rsid w:val="0056469D"/>
    <w:rsid w:val="00564743"/>
    <w:rsid w:val="00564C7D"/>
    <w:rsid w:val="00565A54"/>
    <w:rsid w:val="00565D1D"/>
    <w:rsid w:val="005661B2"/>
    <w:rsid w:val="005661EB"/>
    <w:rsid w:val="0056628D"/>
    <w:rsid w:val="0056652C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8BE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77"/>
    <w:rsid w:val="00587DA6"/>
    <w:rsid w:val="00591E97"/>
    <w:rsid w:val="005927C7"/>
    <w:rsid w:val="005927F0"/>
    <w:rsid w:val="00592E59"/>
    <w:rsid w:val="00594959"/>
    <w:rsid w:val="0059562E"/>
    <w:rsid w:val="00595D8F"/>
    <w:rsid w:val="00595DF1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BFD"/>
    <w:rsid w:val="005A4ED9"/>
    <w:rsid w:val="005A5071"/>
    <w:rsid w:val="005A51F1"/>
    <w:rsid w:val="005A5676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626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13C"/>
    <w:rsid w:val="005E4217"/>
    <w:rsid w:val="005E43AE"/>
    <w:rsid w:val="005E4457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1D9E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49C9"/>
    <w:rsid w:val="00637216"/>
    <w:rsid w:val="0063721D"/>
    <w:rsid w:val="00637CEC"/>
    <w:rsid w:val="00637E51"/>
    <w:rsid w:val="00640B19"/>
    <w:rsid w:val="00641A9E"/>
    <w:rsid w:val="006424C8"/>
    <w:rsid w:val="0064351E"/>
    <w:rsid w:val="00643623"/>
    <w:rsid w:val="00643CA9"/>
    <w:rsid w:val="006440DA"/>
    <w:rsid w:val="006448C6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4A25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3D2D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B8A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27B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2F3A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1741E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AE"/>
    <w:rsid w:val="007420F3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42A"/>
    <w:rsid w:val="00757EB9"/>
    <w:rsid w:val="00760EDF"/>
    <w:rsid w:val="007610CF"/>
    <w:rsid w:val="007617A3"/>
    <w:rsid w:val="00761D8C"/>
    <w:rsid w:val="007625DC"/>
    <w:rsid w:val="0076333F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188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628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E6E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5EAF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0AA8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5D7"/>
    <w:rsid w:val="008046C9"/>
    <w:rsid w:val="00804D32"/>
    <w:rsid w:val="008064A5"/>
    <w:rsid w:val="00807AEB"/>
    <w:rsid w:val="00810090"/>
    <w:rsid w:val="008106FD"/>
    <w:rsid w:val="008113F6"/>
    <w:rsid w:val="00812115"/>
    <w:rsid w:val="00813B07"/>
    <w:rsid w:val="00813DA4"/>
    <w:rsid w:val="008144F0"/>
    <w:rsid w:val="008145D1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9D4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2C37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3F65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B7FA0"/>
    <w:rsid w:val="008C214F"/>
    <w:rsid w:val="008C2C34"/>
    <w:rsid w:val="008C39BC"/>
    <w:rsid w:val="008C4224"/>
    <w:rsid w:val="008C42FC"/>
    <w:rsid w:val="008C4A2F"/>
    <w:rsid w:val="008C4CEF"/>
    <w:rsid w:val="008C5327"/>
    <w:rsid w:val="008C6646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1C7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17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0FE5"/>
    <w:rsid w:val="00941967"/>
    <w:rsid w:val="00941B7D"/>
    <w:rsid w:val="00941C9E"/>
    <w:rsid w:val="009421CF"/>
    <w:rsid w:val="00942F0B"/>
    <w:rsid w:val="0094307C"/>
    <w:rsid w:val="0094323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62C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5902"/>
    <w:rsid w:val="009963FE"/>
    <w:rsid w:val="00996573"/>
    <w:rsid w:val="0099663B"/>
    <w:rsid w:val="009967D4"/>
    <w:rsid w:val="009967E3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E7FE0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C5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4FBB"/>
    <w:rsid w:val="00A55296"/>
    <w:rsid w:val="00A55748"/>
    <w:rsid w:val="00A55756"/>
    <w:rsid w:val="00A55A32"/>
    <w:rsid w:val="00A55C1C"/>
    <w:rsid w:val="00A56374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1A9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45B3"/>
    <w:rsid w:val="00AD5507"/>
    <w:rsid w:val="00AD56BB"/>
    <w:rsid w:val="00AD7A9D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3AB6"/>
    <w:rsid w:val="00B051D8"/>
    <w:rsid w:val="00B053A3"/>
    <w:rsid w:val="00B068AB"/>
    <w:rsid w:val="00B068D5"/>
    <w:rsid w:val="00B06BA9"/>
    <w:rsid w:val="00B074A5"/>
    <w:rsid w:val="00B10160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27C1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062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A8"/>
    <w:rsid w:val="00B746F1"/>
    <w:rsid w:val="00B74988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0E22"/>
    <w:rsid w:val="00B81355"/>
    <w:rsid w:val="00B814C1"/>
    <w:rsid w:val="00B8150A"/>
    <w:rsid w:val="00B81AA9"/>
    <w:rsid w:val="00B81E70"/>
    <w:rsid w:val="00B82217"/>
    <w:rsid w:val="00B822C5"/>
    <w:rsid w:val="00B82AD4"/>
    <w:rsid w:val="00B83B31"/>
    <w:rsid w:val="00B85BAC"/>
    <w:rsid w:val="00B85C5A"/>
    <w:rsid w:val="00B86729"/>
    <w:rsid w:val="00B86836"/>
    <w:rsid w:val="00B86B04"/>
    <w:rsid w:val="00B86E50"/>
    <w:rsid w:val="00B874EE"/>
    <w:rsid w:val="00B87543"/>
    <w:rsid w:val="00B875F4"/>
    <w:rsid w:val="00B8795C"/>
    <w:rsid w:val="00B9081E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460"/>
    <w:rsid w:val="00B96C7C"/>
    <w:rsid w:val="00BA0037"/>
    <w:rsid w:val="00BA0069"/>
    <w:rsid w:val="00BA050F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1B38"/>
    <w:rsid w:val="00BF2034"/>
    <w:rsid w:val="00BF35D7"/>
    <w:rsid w:val="00BF3933"/>
    <w:rsid w:val="00BF4132"/>
    <w:rsid w:val="00BF4DBE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3C95"/>
    <w:rsid w:val="00C04D2A"/>
    <w:rsid w:val="00C0507F"/>
    <w:rsid w:val="00C05259"/>
    <w:rsid w:val="00C055BF"/>
    <w:rsid w:val="00C05B2A"/>
    <w:rsid w:val="00C10318"/>
    <w:rsid w:val="00C10990"/>
    <w:rsid w:val="00C10AFB"/>
    <w:rsid w:val="00C11AD4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605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E3B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5AC"/>
    <w:rsid w:val="00C55684"/>
    <w:rsid w:val="00C55FC1"/>
    <w:rsid w:val="00C568E7"/>
    <w:rsid w:val="00C56B80"/>
    <w:rsid w:val="00C57536"/>
    <w:rsid w:val="00C57A5D"/>
    <w:rsid w:val="00C57A97"/>
    <w:rsid w:val="00C60123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5D87"/>
    <w:rsid w:val="00C66156"/>
    <w:rsid w:val="00C67200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AEE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6940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AB6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528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A0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2D2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5B4"/>
    <w:rsid w:val="00D37E1A"/>
    <w:rsid w:val="00D40467"/>
    <w:rsid w:val="00D40668"/>
    <w:rsid w:val="00D41C90"/>
    <w:rsid w:val="00D4272A"/>
    <w:rsid w:val="00D42F63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6DC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546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778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C9E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23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3D7F"/>
    <w:rsid w:val="00E1407C"/>
    <w:rsid w:val="00E141F0"/>
    <w:rsid w:val="00E14990"/>
    <w:rsid w:val="00E14A2A"/>
    <w:rsid w:val="00E15412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B46"/>
    <w:rsid w:val="00E22CD3"/>
    <w:rsid w:val="00E23030"/>
    <w:rsid w:val="00E23353"/>
    <w:rsid w:val="00E2363F"/>
    <w:rsid w:val="00E237F2"/>
    <w:rsid w:val="00E23B92"/>
    <w:rsid w:val="00E23C48"/>
    <w:rsid w:val="00E23C66"/>
    <w:rsid w:val="00E245B0"/>
    <w:rsid w:val="00E254DE"/>
    <w:rsid w:val="00E25C26"/>
    <w:rsid w:val="00E26302"/>
    <w:rsid w:val="00E2774A"/>
    <w:rsid w:val="00E3011A"/>
    <w:rsid w:val="00E30345"/>
    <w:rsid w:val="00E30660"/>
    <w:rsid w:val="00E30987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2503"/>
    <w:rsid w:val="00E8325A"/>
    <w:rsid w:val="00E84862"/>
    <w:rsid w:val="00E8532B"/>
    <w:rsid w:val="00E86097"/>
    <w:rsid w:val="00E86F72"/>
    <w:rsid w:val="00E86F73"/>
    <w:rsid w:val="00E875E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4C61"/>
    <w:rsid w:val="00ED52B5"/>
    <w:rsid w:val="00ED5A93"/>
    <w:rsid w:val="00ED5BBC"/>
    <w:rsid w:val="00ED605E"/>
    <w:rsid w:val="00ED70A4"/>
    <w:rsid w:val="00ED7504"/>
    <w:rsid w:val="00ED7F79"/>
    <w:rsid w:val="00EE11C8"/>
    <w:rsid w:val="00EE29B5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3AD"/>
    <w:rsid w:val="00F46622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379"/>
    <w:rsid w:val="00F816FF"/>
    <w:rsid w:val="00F81ADB"/>
    <w:rsid w:val="00F81FD4"/>
    <w:rsid w:val="00F8330B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401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94F"/>
    <w:rsid w:val="00FC7D4E"/>
    <w:rsid w:val="00FD0168"/>
    <w:rsid w:val="00FD0CBB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styleId="Nierozpoznanawzmianka">
    <w:name w:val="Unresolved Mention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  <w:style w:type="paragraph" w:styleId="NormalnyWeb">
    <w:name w:val="Normal (Web)"/>
    <w:basedOn w:val="Normalny"/>
    <w:uiPriority w:val="99"/>
    <w:unhideWhenUsed/>
    <w:rsid w:val="009E7FE0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mslupsk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zamowienia@zimslupsk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A923-A81F-4E74-B01D-C07A1E794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437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Mariusz Lisiewicz</dc:creator>
  <cp:lastModifiedBy>Zim Slupsk</cp:lastModifiedBy>
  <cp:revision>56</cp:revision>
  <cp:lastPrinted>2024-07-24T07:43:00Z</cp:lastPrinted>
  <dcterms:created xsi:type="dcterms:W3CDTF">2021-02-22T08:36:00Z</dcterms:created>
  <dcterms:modified xsi:type="dcterms:W3CDTF">2026-04-10T08:16:00Z</dcterms:modified>
</cp:coreProperties>
</file>