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8B77D" w14:textId="77777777" w:rsidR="00E126CB" w:rsidRPr="008252F7" w:rsidRDefault="00E126CB" w:rsidP="00BE5279">
      <w:pPr>
        <w:pStyle w:val="Tekstkomentarza"/>
        <w:spacing w:line="276" w:lineRule="auto"/>
        <w:jc w:val="right"/>
        <w:rPr>
          <w:rFonts w:ascii="Arial" w:hAnsi="Arial" w:cs="Arial"/>
          <w:b/>
          <w:sz w:val="10"/>
          <w:szCs w:val="10"/>
        </w:rPr>
      </w:pPr>
      <w:bookmarkStart w:id="0" w:name="_Hlk76472534"/>
      <w:bookmarkStart w:id="1" w:name="_Hlk197516652"/>
    </w:p>
    <w:p w14:paraId="07ED8664" w14:textId="07193E53" w:rsidR="001D4899" w:rsidRPr="00024DBC" w:rsidRDefault="001D4899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t>Załącznik nr 2</w:t>
      </w:r>
      <w:r w:rsidR="00E43928" w:rsidRPr="00024DBC">
        <w:rPr>
          <w:rFonts w:ascii="Arial" w:hAnsi="Arial" w:cs="Arial"/>
          <w:b/>
        </w:rPr>
        <w:t>a</w:t>
      </w:r>
      <w:r w:rsidRPr="00024DBC">
        <w:rPr>
          <w:rFonts w:ascii="Arial" w:hAnsi="Arial" w:cs="Arial"/>
          <w:b/>
        </w:rPr>
        <w:t xml:space="preserve"> do SWZ </w:t>
      </w:r>
    </w:p>
    <w:p w14:paraId="73DA2F80" w14:textId="77777777" w:rsidR="00815B0C" w:rsidRPr="00024DBC" w:rsidRDefault="00815B0C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7BCE52B4" w14:textId="77777777" w:rsidTr="00D60485">
        <w:trPr>
          <w:trHeight w:val="437"/>
        </w:trPr>
        <w:tc>
          <w:tcPr>
            <w:tcW w:w="7824" w:type="dxa"/>
          </w:tcPr>
          <w:p w14:paraId="492CC081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4E1F705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3547C611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1D864BA0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5958E8F8" w14:textId="77777777" w:rsidTr="00D60485">
        <w:trPr>
          <w:trHeight w:val="378"/>
        </w:trPr>
        <w:tc>
          <w:tcPr>
            <w:tcW w:w="7850" w:type="dxa"/>
          </w:tcPr>
          <w:p w14:paraId="440FFD9C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34812443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2EE48A3" w14:textId="4F508359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(nazwa albo imię i nazwisko Wykonawcy) - powielić tyle </w:t>
      </w:r>
      <w:r w:rsidR="00354C8F" w:rsidRPr="00024DBC">
        <w:rPr>
          <w:rFonts w:ascii="Arial" w:hAnsi="Arial" w:cs="Arial"/>
          <w:i/>
          <w:iCs/>
          <w:sz w:val="16"/>
          <w:szCs w:val="16"/>
        </w:rPr>
        <w:t>razy,</w:t>
      </w:r>
      <w:r w:rsidRPr="00024DBC">
        <w:rPr>
          <w:rFonts w:ascii="Arial" w:hAnsi="Arial" w:cs="Arial"/>
          <w:i/>
          <w:iCs/>
          <w:sz w:val="16"/>
          <w:szCs w:val="16"/>
        </w:rPr>
        <w:t xml:space="preserve"> ile potrzeba</w:t>
      </w:r>
    </w:p>
    <w:p w14:paraId="4A656730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5F287195" w14:textId="77777777" w:rsidTr="00D60485">
        <w:trPr>
          <w:trHeight w:val="451"/>
        </w:trPr>
        <w:tc>
          <w:tcPr>
            <w:tcW w:w="7850" w:type="dxa"/>
          </w:tcPr>
          <w:p w14:paraId="2F346B57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906A65A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D9A4562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12649BCB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3D19AEA1" w14:textId="77777777" w:rsidTr="00D60485">
        <w:trPr>
          <w:trHeight w:val="450"/>
        </w:trPr>
        <w:tc>
          <w:tcPr>
            <w:tcW w:w="7913" w:type="dxa"/>
            <w:vAlign w:val="center"/>
          </w:tcPr>
          <w:p w14:paraId="38B97065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34890098" w14:textId="77777777" w:rsidTr="00D60485">
        <w:trPr>
          <w:trHeight w:val="439"/>
        </w:trPr>
        <w:tc>
          <w:tcPr>
            <w:tcW w:w="7913" w:type="dxa"/>
            <w:vAlign w:val="center"/>
          </w:tcPr>
          <w:p w14:paraId="1D4D2B76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B24C0A" w:rsidRPr="00024DBC" w14:paraId="254C7010" w14:textId="77777777" w:rsidTr="00D60485">
        <w:trPr>
          <w:trHeight w:val="439"/>
        </w:trPr>
        <w:tc>
          <w:tcPr>
            <w:tcW w:w="7913" w:type="dxa"/>
            <w:vAlign w:val="center"/>
          </w:tcPr>
          <w:p w14:paraId="06E89FF0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0073E04C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223433D6" w14:textId="77777777" w:rsidTr="00D60485">
        <w:trPr>
          <w:trHeight w:val="467"/>
        </w:trPr>
        <w:tc>
          <w:tcPr>
            <w:tcW w:w="7925" w:type="dxa"/>
          </w:tcPr>
          <w:p w14:paraId="787065D9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B00366A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DD38CC8" w14:textId="77777777" w:rsidR="009B549E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47B55C7A" w14:textId="6ED9B7A3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13A995F4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1E589F91" w14:textId="77777777" w:rsidTr="00D60485">
        <w:trPr>
          <w:trHeight w:val="503"/>
        </w:trPr>
        <w:tc>
          <w:tcPr>
            <w:tcW w:w="7913" w:type="dxa"/>
          </w:tcPr>
          <w:p w14:paraId="6BEA7F1D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E1B74B2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8EE3B6B" w14:textId="63BC54AB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Adres </w:t>
      </w:r>
      <w:r w:rsidR="00F27DD0" w:rsidRPr="00024DBC">
        <w:rPr>
          <w:rFonts w:ascii="Arial" w:hAnsi="Arial" w:cs="Arial"/>
          <w:i/>
          <w:iCs/>
          <w:sz w:val="16"/>
          <w:szCs w:val="16"/>
        </w:rPr>
        <w:t>e-mail,</w:t>
      </w:r>
      <w:r w:rsidRPr="00024DBC">
        <w:rPr>
          <w:rFonts w:ascii="Arial" w:hAnsi="Arial" w:cs="Arial"/>
          <w:i/>
          <w:iCs/>
          <w:sz w:val="16"/>
          <w:szCs w:val="16"/>
        </w:rPr>
        <w:t xml:space="preserve"> na który Zamawiający ma przesyłać korespondencję</w:t>
      </w:r>
    </w:p>
    <w:p w14:paraId="766A451F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6D0A21D4" w14:textId="77777777" w:rsidTr="00490CCD">
        <w:trPr>
          <w:trHeight w:val="441"/>
        </w:trPr>
        <w:tc>
          <w:tcPr>
            <w:tcW w:w="7963" w:type="dxa"/>
          </w:tcPr>
          <w:p w14:paraId="65EA9A84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7436954A" w14:textId="77777777" w:rsidR="00B24C0A" w:rsidRPr="00024DBC" w:rsidRDefault="00B24C0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38C0BC39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520A9411" w14:textId="77777777" w:rsidR="00B24C0A" w:rsidRPr="00024DBC" w:rsidRDefault="00B24C0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p w14:paraId="367DF3C0" w14:textId="6F82F37D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 xml:space="preserve">Zamawiający: </w:t>
      </w:r>
      <w:r w:rsidR="00783DFF" w:rsidRPr="00024DBC">
        <w:rPr>
          <w:rFonts w:ascii="Arial" w:hAnsi="Arial" w:cs="Arial"/>
          <w:b/>
          <w:bCs/>
          <w:sz w:val="22"/>
          <w:szCs w:val="22"/>
        </w:rPr>
        <w:t>Gmina</w:t>
      </w:r>
      <w:r w:rsidR="005A0530" w:rsidRPr="00024DBC">
        <w:rPr>
          <w:rFonts w:ascii="Arial" w:hAnsi="Arial" w:cs="Arial"/>
          <w:b/>
          <w:bCs/>
          <w:sz w:val="22"/>
          <w:szCs w:val="22"/>
        </w:rPr>
        <w:t xml:space="preserve"> Miasta Radomia</w:t>
      </w:r>
    </w:p>
    <w:p w14:paraId="36F399E0" w14:textId="77777777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3A6301DD" w14:textId="77777777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034B4CD0" w14:textId="5BAA53A9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</w:t>
      </w:r>
      <w:r w:rsidR="00F26B9F" w:rsidRPr="00024DBC">
        <w:rPr>
          <w:rFonts w:ascii="Arial" w:hAnsi="Arial" w:cs="Arial"/>
          <w:b/>
          <w:bCs/>
          <w:sz w:val="22"/>
          <w:szCs w:val="22"/>
        </w:rPr>
        <w:t>0</w:t>
      </w:r>
      <w:r w:rsidRPr="00024DBC">
        <w:rPr>
          <w:rFonts w:ascii="Arial" w:hAnsi="Arial" w:cs="Arial"/>
          <w:b/>
          <w:bCs/>
          <w:sz w:val="22"/>
          <w:szCs w:val="22"/>
        </w:rPr>
        <w:t>0 Radom</w:t>
      </w:r>
    </w:p>
    <w:p w14:paraId="4269A65B" w14:textId="77777777" w:rsidR="005C7059" w:rsidRPr="00024DBC" w:rsidRDefault="005C7059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45C5DB4" w14:textId="77777777" w:rsidR="009B549E" w:rsidRPr="00024DBC" w:rsidRDefault="009B549E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14B5FC36" w14:textId="77777777" w:rsidR="00C6395A" w:rsidRPr="00024DBC" w:rsidRDefault="00C6395A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1 ZAMÓWIENIA</w:t>
      </w:r>
    </w:p>
    <w:p w14:paraId="58C9F38F" w14:textId="77777777" w:rsidR="005C7059" w:rsidRPr="00024DBC" w:rsidRDefault="005C7059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</w:rPr>
      </w:pPr>
    </w:p>
    <w:p w14:paraId="01B2510B" w14:textId="77777777" w:rsidR="00B24C0A" w:rsidRPr="00024DBC" w:rsidRDefault="00B24C0A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30DBD276" w14:textId="77777777" w:rsidR="00B24C0A" w:rsidRPr="00024DBC" w:rsidRDefault="00B24C0A" w:rsidP="00BE5279">
      <w:pPr>
        <w:widowControl w:val="0"/>
        <w:numPr>
          <w:ilvl w:val="0"/>
          <w:numId w:val="45"/>
        </w:numPr>
        <w:tabs>
          <w:tab w:val="clear" w:pos="720"/>
          <w:tab w:val="num" w:pos="284"/>
          <w:tab w:val="num" w:pos="1353"/>
        </w:tabs>
        <w:autoSpaceDE w:val="0"/>
        <w:autoSpaceDN w:val="0"/>
        <w:adjustRightInd w:val="0"/>
        <w:spacing w:line="276" w:lineRule="auto"/>
        <w:ind w:left="284" w:right="68" w:hanging="295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7C25CCF0" w14:textId="77777777" w:rsidR="00B24C0A" w:rsidRPr="00024DBC" w:rsidRDefault="00B24C0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22B4C700" w14:textId="77777777" w:rsidTr="00515E48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655E0B0B" w14:textId="77777777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bookmarkStart w:id="2" w:name="_Hlk72406319"/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5051E8A3" w14:textId="3324B6C9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71569C3D" w14:textId="77777777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374E360A" w14:textId="77777777" w:rsidTr="00515E48">
        <w:trPr>
          <w:trHeight w:val="321"/>
        </w:trPr>
        <w:tc>
          <w:tcPr>
            <w:tcW w:w="394" w:type="pct"/>
            <w:vAlign w:val="center"/>
          </w:tcPr>
          <w:p w14:paraId="0C4301C7" w14:textId="77777777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1F6E9FDB" w14:textId="51EB8D88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71F74CE7" w14:textId="2D98539C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515E48" w:rsidRPr="00024DBC" w14:paraId="03B497DD" w14:textId="77777777" w:rsidTr="00515E48">
        <w:trPr>
          <w:trHeight w:val="1000"/>
        </w:trPr>
        <w:tc>
          <w:tcPr>
            <w:tcW w:w="394" w:type="pct"/>
            <w:vAlign w:val="center"/>
          </w:tcPr>
          <w:p w14:paraId="4E7BE018" w14:textId="77777777" w:rsidR="00515E48" w:rsidRPr="00024DBC" w:rsidRDefault="00515E48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DAA76D" w14:textId="77777777" w:rsidR="00515E48" w:rsidRPr="00024DBC" w:rsidRDefault="00515E48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155421FE" w14:textId="2F55C59C" w:rsidR="00515E48" w:rsidRPr="00024DBC" w:rsidRDefault="00515E48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w Rozdziale V SWZ w zakresie części 1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57A8D9B3" w14:textId="3A1C17AE" w:rsidR="00515E48" w:rsidRPr="00024DBC" w:rsidRDefault="00515E48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</w:t>
            </w:r>
            <w:r w:rsidR="00D85411" w:rsidRPr="00024DBC">
              <w:rPr>
                <w:rFonts w:ascii="Arial" w:hAnsi="Arial" w:cs="Arial"/>
                <w:iCs/>
                <w:sz w:val="20"/>
              </w:rPr>
              <w:t>____</w:t>
            </w:r>
            <w:r w:rsidRPr="00024DBC">
              <w:rPr>
                <w:rFonts w:ascii="Arial" w:hAnsi="Arial" w:cs="Arial"/>
                <w:iCs/>
                <w:sz w:val="20"/>
              </w:rPr>
              <w:t>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  <w:bookmarkEnd w:id="2"/>
    </w:tbl>
    <w:p w14:paraId="671146C1" w14:textId="77777777" w:rsidR="00B24C0A" w:rsidRPr="00024DBC" w:rsidRDefault="00B24C0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1CD44557" w14:textId="77777777" w:rsidR="00B24C0A" w:rsidRPr="00024DBC" w:rsidRDefault="00B24C0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sprzedaż towaru (usługi) podlega obciążeniu podatkiem od towarów i usług, z uwzględnieniem pkt. 6 Rozdziału XXII SWZ. </w:t>
      </w:r>
    </w:p>
    <w:p w14:paraId="25CE8F20" w14:textId="1A8F2EF3" w:rsidR="00537897" w:rsidRPr="00024DBC" w:rsidRDefault="001D4899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0"/>
          <w:szCs w:val="10"/>
        </w:rPr>
      </w:pPr>
      <w:r w:rsidRPr="00024DBC">
        <w:rPr>
          <w:rFonts w:ascii="Arial" w:hAnsi="Arial" w:cs="Arial"/>
          <w:sz w:val="16"/>
          <w:szCs w:val="16"/>
        </w:rPr>
        <w:lastRenderedPageBreak/>
        <w:t xml:space="preserve"> </w:t>
      </w:r>
    </w:p>
    <w:p w14:paraId="6D067313" w14:textId="1D18927E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</w:t>
      </w:r>
      <w:r w:rsidR="003C472A" w:rsidRPr="00024DBC">
        <w:rPr>
          <w:rFonts w:ascii="Arial" w:hAnsi="Arial" w:cs="Arial"/>
          <w:b/>
          <w:sz w:val="18"/>
          <w:szCs w:val="18"/>
        </w:rPr>
        <w:t xml:space="preserve">t.j. </w:t>
      </w:r>
      <w:r w:rsidR="00E2327F" w:rsidRPr="00024DBC">
        <w:rPr>
          <w:rFonts w:ascii="Arial" w:hAnsi="Arial" w:cs="Arial"/>
          <w:b/>
          <w:sz w:val="18"/>
          <w:szCs w:val="18"/>
        </w:rPr>
        <w:t>Dz.</w:t>
      </w:r>
      <w:r w:rsidR="00442691" w:rsidRPr="00024DBC">
        <w:rPr>
          <w:rFonts w:ascii="Arial" w:hAnsi="Arial" w:cs="Arial"/>
          <w:b/>
          <w:sz w:val="18"/>
          <w:szCs w:val="18"/>
        </w:rPr>
        <w:t xml:space="preserve"> </w:t>
      </w:r>
      <w:r w:rsidR="00E2327F" w:rsidRPr="00024DBC">
        <w:rPr>
          <w:rFonts w:ascii="Arial" w:hAnsi="Arial" w:cs="Arial"/>
          <w:b/>
          <w:sz w:val="18"/>
          <w:szCs w:val="18"/>
        </w:rPr>
        <w:t xml:space="preserve">U. z </w:t>
      </w:r>
      <w:r w:rsidR="003C472A" w:rsidRPr="00024DBC">
        <w:rPr>
          <w:rFonts w:ascii="Arial" w:hAnsi="Arial" w:cs="Arial"/>
          <w:b/>
          <w:sz w:val="18"/>
          <w:szCs w:val="18"/>
        </w:rPr>
        <w:t>2024</w:t>
      </w:r>
      <w:r w:rsidR="00887994" w:rsidRPr="00024DBC">
        <w:rPr>
          <w:rFonts w:ascii="Arial" w:hAnsi="Arial" w:cs="Arial"/>
          <w:b/>
          <w:sz w:val="18"/>
          <w:szCs w:val="18"/>
        </w:rPr>
        <w:t xml:space="preserve"> </w:t>
      </w:r>
      <w:r w:rsidR="003C472A" w:rsidRPr="00024DBC">
        <w:rPr>
          <w:rFonts w:ascii="Arial" w:hAnsi="Arial" w:cs="Arial"/>
          <w:b/>
          <w:sz w:val="18"/>
          <w:szCs w:val="18"/>
        </w:rPr>
        <w:t>r. poz. 361 i 852</w:t>
      </w:r>
      <w:r w:rsidRPr="00024DBC">
        <w:rPr>
          <w:rFonts w:ascii="Arial" w:hAnsi="Arial" w:cs="Arial"/>
          <w:b/>
          <w:sz w:val="18"/>
          <w:szCs w:val="18"/>
        </w:rPr>
        <w:t>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2B79965E" w14:textId="77777777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0"/>
          <w:szCs w:val="10"/>
        </w:rPr>
      </w:pPr>
    </w:p>
    <w:p w14:paraId="0FF07098" w14:textId="292ED720" w:rsidR="00C6395A" w:rsidRPr="00024DBC" w:rsidRDefault="00C6395A" w:rsidP="00BE5279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161C211B" w14:textId="77777777" w:rsidR="00C6395A" w:rsidRPr="00024DBC" w:rsidRDefault="00C6395A" w:rsidP="00BE5279">
      <w:pPr>
        <w:shd w:val="clear" w:color="auto" w:fill="FFFFFF" w:themeFill="background1"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502ED0E4" w14:textId="77777777" w:rsidR="00C6395A" w:rsidRPr="00024DBC" w:rsidRDefault="00C6395A" w:rsidP="00BE5279">
      <w:pPr>
        <w:shd w:val="clear" w:color="auto" w:fill="FFFFFF" w:themeFill="background1"/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2F108AA1" w14:textId="77777777" w:rsidR="00C6395A" w:rsidRPr="00024DBC" w:rsidRDefault="00C6395A" w:rsidP="00BE5279">
      <w:pPr>
        <w:pStyle w:val="Akapitzlist"/>
        <w:shd w:val="clear" w:color="auto" w:fill="FFFFFF" w:themeFill="background1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28A30720" w14:textId="77777777" w:rsidR="00C6395A" w:rsidRPr="00024DBC" w:rsidRDefault="00C6395A" w:rsidP="00BE5279">
      <w:pPr>
        <w:pStyle w:val="Akapitzlist"/>
        <w:shd w:val="clear" w:color="auto" w:fill="FFFFFF" w:themeFill="background1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115518CA" w14:textId="77777777" w:rsidR="00C6395A" w:rsidRPr="00024DBC" w:rsidRDefault="00C6395A" w:rsidP="00BE5279">
      <w:pPr>
        <w:pStyle w:val="Akapitzlist"/>
        <w:shd w:val="clear" w:color="auto" w:fill="FFFFFF" w:themeFill="background1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59065B51" w14:textId="77777777" w:rsidR="00815B0C" w:rsidRPr="00024DBC" w:rsidRDefault="00815B0C" w:rsidP="00BE5279">
      <w:pPr>
        <w:pStyle w:val="Akapitzlist"/>
        <w:shd w:val="clear" w:color="auto" w:fill="FFFFFF" w:themeFill="background1"/>
        <w:spacing w:after="0"/>
        <w:jc w:val="both"/>
        <w:rPr>
          <w:rFonts w:ascii="Arial" w:hAnsi="Arial" w:cs="Arial"/>
          <w:sz w:val="10"/>
          <w:szCs w:val="10"/>
        </w:rPr>
      </w:pPr>
    </w:p>
    <w:p w14:paraId="08A4BFC6" w14:textId="77777777" w:rsidR="00C6395A" w:rsidRPr="00024DBC" w:rsidRDefault="00C6395A" w:rsidP="001227B0">
      <w:pPr>
        <w:shd w:val="clear" w:color="auto" w:fill="FFFFFF" w:themeFill="background1"/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77C671AB" w14:textId="77777777" w:rsidR="00815B0C" w:rsidRPr="00024DBC" w:rsidRDefault="00815B0C" w:rsidP="00BE5279">
      <w:pPr>
        <w:shd w:val="clear" w:color="auto" w:fill="FFFFFF" w:themeFill="background1"/>
        <w:tabs>
          <w:tab w:val="num" w:pos="284"/>
        </w:tabs>
        <w:spacing w:line="276" w:lineRule="auto"/>
        <w:ind w:left="284" w:hanging="284"/>
        <w:rPr>
          <w:rFonts w:ascii="Arial" w:hAnsi="Arial" w:cs="Arial"/>
          <w:b/>
          <w:sz w:val="10"/>
          <w:szCs w:val="10"/>
        </w:rPr>
      </w:pPr>
    </w:p>
    <w:p w14:paraId="335DBFDC" w14:textId="77777777" w:rsidR="00C6395A" w:rsidRPr="00024DBC" w:rsidRDefault="00C6395A" w:rsidP="00BE5279">
      <w:pPr>
        <w:numPr>
          <w:ilvl w:val="0"/>
          <w:numId w:val="59"/>
        </w:numPr>
        <w:shd w:val="clear" w:color="auto" w:fill="FFFFFF" w:themeFill="background1"/>
        <w:tabs>
          <w:tab w:val="clear" w:pos="720"/>
          <w:tab w:val="num" w:pos="360"/>
        </w:tabs>
        <w:spacing w:line="276" w:lineRule="auto"/>
        <w:ind w:left="284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2E9625DA" w14:textId="48BEF9A3" w:rsidR="00C6395A" w:rsidRPr="00024DBC" w:rsidRDefault="00C6395A" w:rsidP="00BE5279">
      <w:pPr>
        <w:shd w:val="clear" w:color="auto" w:fill="FFFFFF" w:themeFill="background1"/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</w:t>
      </w:r>
      <w:r w:rsidR="00815B0C" w:rsidRPr="00024DBC">
        <w:rPr>
          <w:rFonts w:ascii="Arial" w:eastAsia="Calibri" w:hAnsi="Arial" w:cs="Arial"/>
          <w:b/>
          <w:sz w:val="20"/>
          <w:lang w:eastAsia="en-US"/>
        </w:rPr>
        <w:t xml:space="preserve">5 </w:t>
      </w:r>
      <w:r w:rsidR="00455E23" w:rsidRPr="00024DBC">
        <w:rPr>
          <w:rFonts w:ascii="Arial" w:eastAsia="Calibri" w:hAnsi="Arial" w:cs="Arial"/>
          <w:b/>
          <w:sz w:val="20"/>
          <w:lang w:eastAsia="en-US"/>
        </w:rPr>
        <w:t xml:space="preserve">osób </w:t>
      </w:r>
      <w:r w:rsidR="00815B0C" w:rsidRPr="00024DBC">
        <w:rPr>
          <w:rFonts w:ascii="Arial" w:eastAsia="Calibri" w:hAnsi="Arial" w:cs="Arial"/>
          <w:b/>
          <w:sz w:val="20"/>
          <w:lang w:eastAsia="en-US"/>
        </w:rPr>
        <w:t xml:space="preserve">i </w:t>
      </w:r>
      <w:r w:rsidR="00CB2A3B" w:rsidRPr="00024DBC">
        <w:rPr>
          <w:rFonts w:ascii="Arial" w:eastAsia="Calibri" w:hAnsi="Arial" w:cs="Arial"/>
          <w:b/>
          <w:sz w:val="20"/>
          <w:lang w:eastAsia="en-US"/>
        </w:rPr>
        <w:t>więcej</w:t>
      </w:r>
      <w:r w:rsidR="00F27DD0" w:rsidRPr="00024DBC">
        <w:rPr>
          <w:rFonts w:ascii="Arial" w:eastAsia="Calibri" w:hAnsi="Arial" w:cs="Arial"/>
          <w:b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3EEF2D9A" w14:textId="2936916D" w:rsidR="00C6395A" w:rsidRPr="00024DBC" w:rsidRDefault="00C6395A" w:rsidP="00BE5279">
      <w:pPr>
        <w:shd w:val="clear" w:color="auto" w:fill="FFFFFF" w:themeFill="background1"/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78B53E3D" w14:textId="1C1557B1" w:rsidR="00C6395A" w:rsidRPr="00024DBC" w:rsidRDefault="00C6395A" w:rsidP="00BE5279">
      <w:pPr>
        <w:shd w:val="clear" w:color="auto" w:fill="FFFFFF" w:themeFill="background1"/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5C21AD6F" w14:textId="04100E9F" w:rsidR="00C6395A" w:rsidRPr="00024DBC" w:rsidRDefault="00C6395A" w:rsidP="00BE5279">
      <w:pPr>
        <w:shd w:val="clear" w:color="auto" w:fill="FFFFFF" w:themeFill="background1"/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13075E28" w14:textId="5FFA02F8" w:rsidR="00C6395A" w:rsidRPr="00024DBC" w:rsidRDefault="00C6395A" w:rsidP="00BE5279">
      <w:pPr>
        <w:shd w:val="clear" w:color="auto" w:fill="FFFFFF" w:themeFill="background1"/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5136E83F" w14:textId="77777777" w:rsidR="00C6395A" w:rsidRPr="00024DBC" w:rsidRDefault="00C6395A" w:rsidP="00BE5279">
      <w:pPr>
        <w:pStyle w:val="Akapitzlist"/>
        <w:shd w:val="clear" w:color="auto" w:fill="FFFFFF" w:themeFill="background1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4278A0BD" w14:textId="77777777" w:rsidR="00C6395A" w:rsidRPr="00024DBC" w:rsidRDefault="00C6395A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28BB430F" w14:textId="77777777" w:rsidR="00C6395A" w:rsidRPr="00024DBC" w:rsidRDefault="00C6395A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33086C78" w14:textId="77777777" w:rsidR="00C6395A" w:rsidRPr="00024DBC" w:rsidRDefault="00C6395A" w:rsidP="001227B0">
      <w:pPr>
        <w:pStyle w:val="Akapitzlist"/>
        <w:tabs>
          <w:tab w:val="num" w:pos="1353"/>
        </w:tabs>
        <w:spacing w:after="0"/>
        <w:ind w:left="284" w:right="70" w:firstLine="425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6493BD42" w14:textId="77777777" w:rsidR="00815B0C" w:rsidRPr="00024DBC" w:rsidRDefault="00815B0C" w:rsidP="00BE5279">
      <w:pPr>
        <w:pStyle w:val="Akapitzlist"/>
        <w:tabs>
          <w:tab w:val="num" w:pos="1353"/>
        </w:tabs>
        <w:spacing w:after="0"/>
        <w:ind w:left="284" w:right="70"/>
        <w:jc w:val="both"/>
        <w:rPr>
          <w:rFonts w:ascii="Arial" w:hAnsi="Arial" w:cs="Arial"/>
          <w:b/>
          <w:bCs/>
          <w:sz w:val="20"/>
        </w:rPr>
      </w:pPr>
    </w:p>
    <w:p w14:paraId="65388EAA" w14:textId="3555BCE2" w:rsidR="001D4899" w:rsidRPr="00024DBC" w:rsidRDefault="001D4899" w:rsidP="00BE5279">
      <w:pPr>
        <w:numPr>
          <w:ilvl w:val="0"/>
          <w:numId w:val="60"/>
        </w:numPr>
        <w:tabs>
          <w:tab w:val="clear" w:pos="720"/>
          <w:tab w:val="num" w:pos="360"/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45C5FAE8" w14:textId="77777777" w:rsidR="001D4899" w:rsidRPr="00024DBC" w:rsidRDefault="001D4899" w:rsidP="00BE5279">
      <w:pPr>
        <w:numPr>
          <w:ilvl w:val="0"/>
          <w:numId w:val="60"/>
        </w:numPr>
        <w:tabs>
          <w:tab w:val="clear" w:pos="720"/>
          <w:tab w:val="num" w:pos="360"/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57376661" w14:textId="77777777" w:rsidR="001D4899" w:rsidRPr="00024DBC" w:rsidRDefault="001D4899" w:rsidP="00BE5279">
      <w:pPr>
        <w:numPr>
          <w:ilvl w:val="0"/>
          <w:numId w:val="60"/>
        </w:numPr>
        <w:tabs>
          <w:tab w:val="clear" w:pos="720"/>
          <w:tab w:val="num" w:pos="360"/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8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035F77C0" w14:textId="77777777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0081B26F" w14:textId="77777777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0AA6E9D9" w14:textId="77777777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4065F30A" w14:textId="77777777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2229975F" w14:textId="03F58276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</w:t>
      </w:r>
      <w:r w:rsidR="003D28E7" w:rsidRPr="00024DBC">
        <w:rPr>
          <w:rFonts w:ascii="Arial" w:hAnsi="Arial" w:cs="Arial"/>
          <w:iCs/>
          <w:sz w:val="20"/>
        </w:rPr>
        <w:t>ustawy z dnia 11 września 2019 r. – Prawo zamówień publicznych (t.j.</w:t>
      </w:r>
      <w:r w:rsidR="007F7E9C" w:rsidRPr="00024DBC">
        <w:rPr>
          <w:rFonts w:ascii="Arial" w:hAnsi="Arial" w:cs="Arial"/>
          <w:sz w:val="20"/>
        </w:rPr>
        <w:t xml:space="preserve"> </w:t>
      </w:r>
      <w:r w:rsidR="007F7E9C" w:rsidRPr="00024DBC">
        <w:rPr>
          <w:rFonts w:ascii="Arial" w:hAnsi="Arial" w:cs="Arial"/>
          <w:iCs/>
          <w:sz w:val="20"/>
        </w:rPr>
        <w:t xml:space="preserve">Dz. U. z 2024 r. poz. </w:t>
      </w:r>
      <w:r w:rsidR="00586F40" w:rsidRPr="00024DBC">
        <w:rPr>
          <w:rFonts w:ascii="Arial" w:hAnsi="Arial" w:cs="Arial"/>
          <w:iCs/>
          <w:sz w:val="20"/>
        </w:rPr>
        <w:t>1320 z późn. zm.</w:t>
      </w:r>
      <w:r w:rsidR="003D28E7" w:rsidRPr="00024DBC">
        <w:rPr>
          <w:rFonts w:ascii="Arial" w:hAnsi="Arial" w:cs="Arial"/>
          <w:iCs/>
          <w:sz w:val="20"/>
        </w:rPr>
        <w:t xml:space="preserve">) </w:t>
      </w:r>
      <w:r w:rsidRPr="00024DBC">
        <w:rPr>
          <w:rFonts w:ascii="Arial" w:hAnsi="Arial" w:cs="Arial"/>
          <w:iCs/>
          <w:sz w:val="20"/>
        </w:rPr>
        <w:t>informuję, że wybór mojej oferty:</w:t>
      </w:r>
    </w:p>
    <w:p w14:paraId="30A0D34E" w14:textId="1B28971B" w:rsidR="001D4899" w:rsidRPr="00024DBC" w:rsidRDefault="001D4899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="0070533B"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24D72F3B" w14:textId="7F39A153" w:rsidR="001D4899" w:rsidRPr="00024DBC" w:rsidRDefault="001D4899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="0070533B"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6E3BA061" w14:textId="27FDF6EA" w:rsidR="001D4899" w:rsidRPr="00024DBC" w:rsidRDefault="000F207D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</w:t>
      </w:r>
      <w:r w:rsidR="00FD61EE" w:rsidRPr="00024DBC">
        <w:rPr>
          <w:rFonts w:ascii="Arial" w:hAnsi="Arial" w:cs="Arial"/>
          <w:iCs/>
          <w:sz w:val="20"/>
        </w:rPr>
        <w:t>**)</w:t>
      </w:r>
      <w:r w:rsidR="001D4899" w:rsidRPr="00024DBC">
        <w:rPr>
          <w:rFonts w:ascii="Arial" w:hAnsi="Arial" w:cs="Arial"/>
          <w:iCs/>
          <w:sz w:val="20"/>
        </w:rPr>
        <w:t>.</w:t>
      </w:r>
    </w:p>
    <w:p w14:paraId="0084A10E" w14:textId="146C1C2E" w:rsidR="001D4899" w:rsidRPr="00024DBC" w:rsidRDefault="00FD61EE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="001D4899" w:rsidRPr="00024DBC">
        <w:rPr>
          <w:rFonts w:ascii="Arial" w:hAnsi="Arial" w:cs="Arial"/>
          <w:b/>
          <w:sz w:val="20"/>
        </w:rPr>
        <w:t>należy zaznaczyć właściwe)</w:t>
      </w:r>
    </w:p>
    <w:p w14:paraId="464A40D1" w14:textId="060264C5" w:rsidR="00FD61EE" w:rsidRPr="00024DBC" w:rsidRDefault="00FD61EE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7B233447" w14:textId="77777777" w:rsidR="004C0889" w:rsidRPr="00024DBC" w:rsidRDefault="004C0889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bookmarkStart w:id="3" w:name="_Hlk78144613"/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22F16CF3" w14:textId="77777777" w:rsidR="00537B45" w:rsidRPr="00024DBC" w:rsidRDefault="00537B45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</w:p>
    <w:p w14:paraId="03574BEA" w14:textId="77777777" w:rsidR="00FD61EE" w:rsidRPr="00024DBC" w:rsidRDefault="00FD61EE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10998FB8" w14:textId="58053458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="00162116" w:rsidRPr="00024DBC">
        <w:rPr>
          <w:rFonts w:ascii="Arial" w:hAnsi="Arial" w:cs="Arial"/>
          <w:b/>
          <w:sz w:val="20"/>
        </w:rPr>
        <w:t xml:space="preserve"> </w:t>
      </w:r>
      <w:r w:rsidR="00FD61EE" w:rsidRPr="00024DBC">
        <w:rPr>
          <w:rFonts w:ascii="Arial" w:hAnsi="Arial" w:cs="Arial"/>
          <w:sz w:val="20"/>
        </w:rPr>
        <w:t>**</w:t>
      </w:r>
      <w:r w:rsidR="00FD61EE" w:rsidRPr="00024DBC">
        <w:rPr>
          <w:rFonts w:ascii="Arial" w:hAnsi="Arial" w:cs="Arial"/>
          <w:b/>
          <w:sz w:val="20"/>
        </w:rPr>
        <w:t>*</w:t>
      </w:r>
      <w:r w:rsidRPr="00024DBC">
        <w:rPr>
          <w:rFonts w:ascii="Arial" w:hAnsi="Arial" w:cs="Arial"/>
          <w:b/>
          <w:sz w:val="20"/>
        </w:rPr>
        <w:t>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7E41B00D" w14:textId="77777777" w:rsidTr="003F0076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B3186" w14:textId="77777777" w:rsidR="001D4899" w:rsidRPr="00024DBC" w:rsidRDefault="001D4899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7DDEA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913C7" w14:textId="77777777" w:rsidR="001D4899" w:rsidRPr="00024DBC" w:rsidRDefault="001D4899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94DC" w14:textId="77777777" w:rsidR="001D4899" w:rsidRPr="00024DBC" w:rsidRDefault="001D4899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24236E0D" w14:textId="77777777" w:rsidR="001D4899" w:rsidRPr="00024DBC" w:rsidRDefault="001D4899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3CB7E1DF" w14:textId="77777777" w:rsidTr="003F0076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90BEB6E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53B135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C1F45A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C80014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75A32ED5" w14:textId="77777777" w:rsidTr="003F0076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610359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A5748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33900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98A7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06AC270D" w14:textId="77777777" w:rsidTr="003F0076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89E70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2E84F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6EC54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0CE2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1D4899" w:rsidRPr="00024DBC" w14:paraId="7E45B4F3" w14:textId="77777777" w:rsidTr="003F0076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62D566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A15BF6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9ECB" w14:textId="77777777" w:rsidR="001D4899" w:rsidRPr="00024DBC" w:rsidRDefault="001D4899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CA25A63" w14:textId="77777777" w:rsidR="00537B45" w:rsidRPr="00024DBC" w:rsidRDefault="00537B45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533BBAFF" w14:textId="18298A11" w:rsidR="001D4899" w:rsidRPr="00024DBC" w:rsidRDefault="00FD61EE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="001D4899" w:rsidRPr="00024DBC">
        <w:rPr>
          <w:rFonts w:ascii="Arial" w:hAnsi="Arial" w:cs="Arial"/>
          <w:sz w:val="20"/>
        </w:rPr>
        <w:t xml:space="preserve"> </w:t>
      </w:r>
      <w:r w:rsidR="001D4899"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79566499" w14:textId="77777777" w:rsidR="00537B45" w:rsidRPr="00024DBC" w:rsidRDefault="00537B45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4C7ECEBF" w14:textId="77777777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329A8447" w14:textId="37FE9CAC" w:rsidR="00DD72E1" w:rsidRPr="00024DBC" w:rsidRDefault="00DD72E1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bookmarkStart w:id="4" w:name="_Hlk103600394"/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  <w:bookmarkEnd w:id="4"/>
    </w:p>
    <w:p w14:paraId="37CE512D" w14:textId="6CD16438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010CF262" w14:textId="77777777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68BB5491" w14:textId="77777777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75A83D01" w14:textId="77777777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52393E1B" w14:textId="77777777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79107DA1" w14:textId="2F350194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 xml:space="preserve">inny rodzaj </w:t>
      </w:r>
      <w:r w:rsidR="000F207D" w:rsidRPr="00024DBC">
        <w:rPr>
          <w:rFonts w:ascii="Arial" w:hAnsi="Arial" w:cs="Arial"/>
          <w:sz w:val="20"/>
        </w:rPr>
        <w:t>______________________________________________________________________</w:t>
      </w:r>
    </w:p>
    <w:p w14:paraId="08B071F1" w14:textId="77777777" w:rsidR="001D4899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183B5C84" w14:textId="77777777" w:rsidR="00B62E58" w:rsidRPr="00024DBC" w:rsidRDefault="001D4899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740FE61E" w14:textId="6E0E7853" w:rsidR="001D4899" w:rsidRPr="00024DBC" w:rsidRDefault="00C660B5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="001D4899"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="001D4899"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7D22B7B5" w14:textId="1D2E9B51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</w:t>
      </w:r>
      <w:r w:rsidR="000F0110" w:rsidRPr="00024DBC">
        <w:rPr>
          <w:rFonts w:ascii="Arial" w:hAnsi="Arial" w:cs="Arial"/>
          <w:sz w:val="20"/>
        </w:rPr>
        <w:t xml:space="preserve">z dnia 11 września 2019r. – Prawo zamówień publicznych (t. j. </w:t>
      </w:r>
      <w:r w:rsidR="007F7E9C" w:rsidRPr="00024DBC">
        <w:rPr>
          <w:rFonts w:ascii="Arial" w:hAnsi="Arial" w:cs="Arial"/>
          <w:sz w:val="20"/>
        </w:rPr>
        <w:t xml:space="preserve">Dz. U. z 2024 r. poz. </w:t>
      </w:r>
      <w:r w:rsidR="00586F40" w:rsidRPr="00024DBC">
        <w:rPr>
          <w:rFonts w:ascii="Arial" w:hAnsi="Arial" w:cs="Arial"/>
          <w:sz w:val="20"/>
        </w:rPr>
        <w:t>1320 z późn. zm.</w:t>
      </w:r>
      <w:r w:rsidR="000F0110" w:rsidRPr="00024DBC">
        <w:rPr>
          <w:rFonts w:ascii="Arial" w:hAnsi="Arial" w:cs="Arial"/>
          <w:sz w:val="20"/>
        </w:rPr>
        <w:t>)</w:t>
      </w:r>
      <w:r w:rsidR="003D28E7"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>zastrzec, iż Zamawiający nie będzie mógł udostępnić informacji stanowiących tajemnicę przedsiębiorstwa w rozumieniu przepisów ustawy z dnia 16 kwietnia 1993 r. o zwalczaniu nieuczciwej konkurencji (</w:t>
      </w:r>
      <w:r w:rsidR="00D57D8F" w:rsidRPr="00024DBC">
        <w:rPr>
          <w:rFonts w:ascii="Arial" w:hAnsi="Arial" w:cs="Arial"/>
          <w:sz w:val="20"/>
        </w:rPr>
        <w:t xml:space="preserve">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F27DD0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  <w:bookmarkEnd w:id="3"/>
    </w:p>
    <w:p w14:paraId="37EE9F61" w14:textId="528BEBC7" w:rsidR="001D4899" w:rsidRPr="00024DBC" w:rsidRDefault="001D4899" w:rsidP="00BE5279">
      <w:pPr>
        <w:numPr>
          <w:ilvl w:val="0"/>
          <w:numId w:val="60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1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</w:t>
      </w:r>
      <w:r w:rsidR="00FD61EE" w:rsidRPr="00024DBC">
        <w:rPr>
          <w:rFonts w:ascii="Arial" w:hAnsi="Arial" w:cs="Arial"/>
          <w:b/>
          <w:sz w:val="20"/>
        </w:rPr>
        <w:t>****</w:t>
      </w:r>
      <w:r w:rsidR="004C1879" w:rsidRPr="00024DBC">
        <w:rPr>
          <w:rFonts w:ascii="Arial" w:hAnsi="Arial" w:cs="Arial"/>
          <w:b/>
          <w:sz w:val="20"/>
        </w:rPr>
        <w:t>)</w:t>
      </w:r>
    </w:p>
    <w:p w14:paraId="03A626C2" w14:textId="77777777" w:rsidR="00537B45" w:rsidRPr="00024DBC" w:rsidRDefault="00537B45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58651332" w14:textId="7AAE169B" w:rsidR="001D4899" w:rsidRPr="00024DBC" w:rsidRDefault="00FD61EE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>****</w:t>
      </w:r>
      <w:r w:rsidR="004C1879" w:rsidRPr="00024DBC">
        <w:rPr>
          <w:rFonts w:ascii="Arial" w:hAnsi="Arial" w:cs="Arial"/>
          <w:b/>
          <w:sz w:val="20"/>
        </w:rPr>
        <w:t>)</w:t>
      </w:r>
      <w:r w:rsidR="00EC6540" w:rsidRPr="00024DBC">
        <w:rPr>
          <w:rFonts w:ascii="Arial" w:hAnsi="Arial" w:cs="Arial"/>
          <w:b/>
          <w:sz w:val="20"/>
        </w:rPr>
        <w:t xml:space="preserve"> </w:t>
      </w:r>
      <w:r w:rsidR="001D4899"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19EEC7" w14:textId="77777777" w:rsidR="00537B45" w:rsidRPr="00024DBC" w:rsidRDefault="00537B45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693D2C3A" w14:textId="77777777" w:rsidR="00537B45" w:rsidRPr="00024DBC" w:rsidRDefault="00537B45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444A1B93" w14:textId="77777777" w:rsidR="00537B45" w:rsidRPr="00024DBC" w:rsidRDefault="00537B45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1BCA9D45" w14:textId="77777777" w:rsidR="00537B45" w:rsidRPr="00024DBC" w:rsidRDefault="00537B45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0C9AD947" w14:textId="2E11E939" w:rsidR="001D4899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75F6DCFA" w14:textId="3C2AF1F4" w:rsidR="000F207D" w:rsidRPr="00024DBC" w:rsidRDefault="001D4899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  <w:bookmarkEnd w:id="0"/>
    </w:p>
    <w:p w14:paraId="2577C6A9" w14:textId="77777777" w:rsidR="003C0AAC" w:rsidRPr="00024DBC" w:rsidRDefault="003C0AA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E1264A1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9AB65FB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bookmarkEnd w:id="1"/>
    <w:p w14:paraId="44894565" w14:textId="7E6FA258" w:rsidR="00367F30" w:rsidRPr="00024DBC" w:rsidRDefault="00367F30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 xml:space="preserve">Załącznik nr 2b do SWZ </w:t>
      </w:r>
    </w:p>
    <w:p w14:paraId="33529A9E" w14:textId="77777777" w:rsidR="000A139A" w:rsidRPr="00024DBC" w:rsidRDefault="000A139A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1E50F2F3" w14:textId="77777777" w:rsidTr="00793665">
        <w:trPr>
          <w:trHeight w:val="437"/>
        </w:trPr>
        <w:tc>
          <w:tcPr>
            <w:tcW w:w="7824" w:type="dxa"/>
          </w:tcPr>
          <w:p w14:paraId="6138025D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3CBF9F59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285110C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65EBB8BF" w14:textId="5DD783BA" w:rsidR="00367F30" w:rsidRPr="00024DBC" w:rsidRDefault="003604E1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  <w:r w:rsidRPr="00024DBC">
        <w:rPr>
          <w:rFonts w:ascii="Arial" w:hAnsi="Arial" w:cs="Arial"/>
          <w:sz w:val="10"/>
          <w:szCs w:val="10"/>
        </w:rPr>
        <w:t>5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7B969C04" w14:textId="77777777" w:rsidTr="00793665">
        <w:trPr>
          <w:trHeight w:val="378"/>
        </w:trPr>
        <w:tc>
          <w:tcPr>
            <w:tcW w:w="7850" w:type="dxa"/>
          </w:tcPr>
          <w:p w14:paraId="1F1B6ADB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79DF0382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5BEC4727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(nazwa albo imię i nazwisko Wykonawcy) - powielić tyle razy ile potrzeba</w:t>
      </w:r>
    </w:p>
    <w:p w14:paraId="12728D32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0D1CE871" w14:textId="77777777" w:rsidTr="00793665">
        <w:trPr>
          <w:trHeight w:val="451"/>
        </w:trPr>
        <w:tc>
          <w:tcPr>
            <w:tcW w:w="7850" w:type="dxa"/>
          </w:tcPr>
          <w:p w14:paraId="4F9F6B77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31EA85D4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90DE309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14CB9BA6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5A21F3F5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621EFECD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7E491556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6398F703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367F30" w:rsidRPr="00024DBC" w14:paraId="13D4873F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54C48FFC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5B55476A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sz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342F61A8" w14:textId="77777777" w:rsidTr="00793665">
        <w:trPr>
          <w:trHeight w:val="467"/>
        </w:trPr>
        <w:tc>
          <w:tcPr>
            <w:tcW w:w="7925" w:type="dxa"/>
          </w:tcPr>
          <w:p w14:paraId="71A18AF1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D5C2CCB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8C231D1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6CFDD2D9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608ECA50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0B599201" w14:textId="77777777" w:rsidTr="00793665">
        <w:trPr>
          <w:trHeight w:val="503"/>
        </w:trPr>
        <w:tc>
          <w:tcPr>
            <w:tcW w:w="7913" w:type="dxa"/>
          </w:tcPr>
          <w:p w14:paraId="60F44616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631B0D5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0642F3CD" w14:textId="47B2F9BE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Adres </w:t>
      </w:r>
      <w:r w:rsidR="00F27DD0" w:rsidRPr="00024DBC">
        <w:rPr>
          <w:rFonts w:ascii="Arial" w:hAnsi="Arial" w:cs="Arial"/>
          <w:i/>
          <w:iCs/>
          <w:sz w:val="16"/>
          <w:szCs w:val="16"/>
        </w:rPr>
        <w:t>e-mail,</w:t>
      </w:r>
      <w:r w:rsidRPr="00024DBC">
        <w:rPr>
          <w:rFonts w:ascii="Arial" w:hAnsi="Arial" w:cs="Arial"/>
          <w:i/>
          <w:iCs/>
          <w:sz w:val="16"/>
          <w:szCs w:val="16"/>
        </w:rPr>
        <w:t xml:space="preserve"> na który Zamawiający ma przesyłać korespondencję</w:t>
      </w:r>
    </w:p>
    <w:p w14:paraId="518FC53B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38CF03D2" w14:textId="77777777" w:rsidTr="00793665">
        <w:trPr>
          <w:trHeight w:val="441"/>
        </w:trPr>
        <w:tc>
          <w:tcPr>
            <w:tcW w:w="7963" w:type="dxa"/>
          </w:tcPr>
          <w:p w14:paraId="138E4666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42F61FD" w14:textId="77777777" w:rsidR="00367F30" w:rsidRPr="00024DBC" w:rsidRDefault="00367F30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78D2721E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3C70D924" w14:textId="77777777" w:rsidR="00367F30" w:rsidRPr="00024DBC" w:rsidRDefault="00367F30" w:rsidP="00BE5279">
      <w:pPr>
        <w:spacing w:line="276" w:lineRule="auto"/>
        <w:ind w:left="284" w:right="68"/>
        <w:rPr>
          <w:rFonts w:ascii="Arial" w:hAnsi="Arial" w:cs="Arial"/>
          <w:sz w:val="20"/>
        </w:rPr>
      </w:pPr>
    </w:p>
    <w:p w14:paraId="52696951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30FA31B4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095181BD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16EADDBE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4B4990B3" w14:textId="77777777" w:rsidR="00367F30" w:rsidRPr="00024DBC" w:rsidRDefault="00367F30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6040F23A" w14:textId="77777777" w:rsidR="00367F30" w:rsidRPr="00024DBC" w:rsidRDefault="00367F30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369974AF" w14:textId="0C6C07F0" w:rsidR="00367F30" w:rsidRPr="00024DBC" w:rsidRDefault="00367F30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2 ZAMÓWIENIA</w:t>
      </w:r>
    </w:p>
    <w:p w14:paraId="381E40B5" w14:textId="77777777" w:rsidR="00367F30" w:rsidRPr="00024DBC" w:rsidRDefault="00367F30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sz w:val="14"/>
          <w:szCs w:val="14"/>
        </w:rPr>
      </w:pPr>
    </w:p>
    <w:p w14:paraId="7BA51F24" w14:textId="77777777" w:rsidR="00367F30" w:rsidRPr="00024DBC" w:rsidRDefault="00367F30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  <w:u w:val="single"/>
        </w:rPr>
      </w:pPr>
    </w:p>
    <w:p w14:paraId="08A89B8C" w14:textId="77777777" w:rsidR="00367F30" w:rsidRPr="00024DBC" w:rsidRDefault="00367F30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4763F9E3" w14:textId="77777777" w:rsidR="00367F30" w:rsidRPr="00024DBC" w:rsidRDefault="00367F30" w:rsidP="00BE5279">
      <w:pPr>
        <w:widowControl w:val="0"/>
        <w:numPr>
          <w:ilvl w:val="0"/>
          <w:numId w:val="80"/>
        </w:numPr>
        <w:tabs>
          <w:tab w:val="clear" w:pos="720"/>
          <w:tab w:val="num" w:pos="360"/>
          <w:tab w:val="num" w:pos="1353"/>
        </w:tabs>
        <w:autoSpaceDE w:val="0"/>
        <w:autoSpaceDN w:val="0"/>
        <w:adjustRightInd w:val="0"/>
        <w:spacing w:line="276" w:lineRule="auto"/>
        <w:ind w:left="426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617663DC" w14:textId="77777777" w:rsidR="00367F30" w:rsidRPr="00024DBC" w:rsidRDefault="00367F30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670C9FEC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15E1EC6E" w14:textId="77777777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1737F4F5" w14:textId="77777777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58BD08EF" w14:textId="77777777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000F59CE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6A601E89" w14:textId="77777777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04806D00" w14:textId="77777777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4DE25CCF" w14:textId="7845AA6A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367F30" w:rsidRPr="00024DBC" w14:paraId="4E2C89EE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67F4D6D3" w14:textId="77777777" w:rsidR="00367F30" w:rsidRPr="00024DBC" w:rsidRDefault="00367F30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E25630" w14:textId="77777777" w:rsidR="00367F30" w:rsidRPr="00024DBC" w:rsidRDefault="00367F30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24114861" w14:textId="129DFFFE" w:rsidR="00367F30" w:rsidRPr="00024DBC" w:rsidRDefault="00367F30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w Rozdziale V SWZ w zakresie części 2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46127C04" w14:textId="77777777" w:rsidR="00367F30" w:rsidRPr="00024DBC" w:rsidRDefault="00367F30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1DB45F8E" w14:textId="77777777" w:rsidR="00367F30" w:rsidRPr="00024DBC" w:rsidRDefault="00367F30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2BC29A3C" w14:textId="77777777" w:rsidR="00367F30" w:rsidRPr="00024DBC" w:rsidRDefault="00367F30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</w:r>
      <w:r w:rsidRPr="00024DBC">
        <w:rPr>
          <w:rFonts w:ascii="Arial" w:hAnsi="Arial" w:cs="Arial"/>
          <w:sz w:val="16"/>
          <w:szCs w:val="16"/>
        </w:rPr>
        <w:lastRenderedPageBreak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sprzedaż towaru (usługi) podlega obciążeniu podatkiem od towarów i usług, z uwzględnieniem pkt. 6 Rozdziału XXII SWZ. </w:t>
      </w:r>
    </w:p>
    <w:p w14:paraId="63A3CCDB" w14:textId="77777777" w:rsidR="00367F30" w:rsidRPr="00024DBC" w:rsidRDefault="00367F30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t xml:space="preserve"> </w:t>
      </w:r>
    </w:p>
    <w:p w14:paraId="1DF6DE54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22BBFE28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8"/>
          <w:szCs w:val="18"/>
        </w:rPr>
      </w:pPr>
    </w:p>
    <w:p w14:paraId="2111FC81" w14:textId="77777777" w:rsidR="00367F30" w:rsidRPr="00024DBC" w:rsidRDefault="00367F30" w:rsidP="00BE5279">
      <w:pPr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4A10AEA3" w14:textId="77777777" w:rsidR="00367F30" w:rsidRPr="00024DBC" w:rsidRDefault="00367F30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7D0891E1" w14:textId="77777777" w:rsidR="00367F30" w:rsidRPr="00024DBC" w:rsidRDefault="00367F30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4CD16FCE" w14:textId="77777777" w:rsidR="00367F30" w:rsidRPr="00024DBC" w:rsidRDefault="00367F30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19BB1079" w14:textId="77777777" w:rsidR="00367F30" w:rsidRPr="00024DBC" w:rsidRDefault="00367F30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3873B53E" w14:textId="77777777" w:rsidR="00367F30" w:rsidRPr="00024DBC" w:rsidRDefault="00367F30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6934103C" w14:textId="77777777" w:rsidR="009E5F3C" w:rsidRPr="00024DBC" w:rsidRDefault="009E5F3C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49FCE9B5" w14:textId="77777777" w:rsidR="00367F30" w:rsidRPr="00024DBC" w:rsidRDefault="00367F30" w:rsidP="001227B0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51442A57" w14:textId="77777777" w:rsidR="009E5F3C" w:rsidRPr="00024DBC" w:rsidRDefault="009E5F3C" w:rsidP="00BE5279">
      <w:pPr>
        <w:tabs>
          <w:tab w:val="num" w:pos="284"/>
        </w:tabs>
        <w:spacing w:line="276" w:lineRule="auto"/>
        <w:ind w:left="284" w:hanging="284"/>
        <w:rPr>
          <w:rFonts w:ascii="Arial" w:hAnsi="Arial" w:cs="Arial"/>
          <w:b/>
          <w:sz w:val="20"/>
        </w:rPr>
      </w:pPr>
    </w:p>
    <w:p w14:paraId="069EAAF6" w14:textId="77777777" w:rsidR="00367F30" w:rsidRPr="00024DBC" w:rsidRDefault="00367F30" w:rsidP="00BE5279">
      <w:pPr>
        <w:numPr>
          <w:ilvl w:val="0"/>
          <w:numId w:val="81"/>
        </w:numPr>
        <w:tabs>
          <w:tab w:val="clear" w:pos="720"/>
          <w:tab w:val="num" w:pos="360"/>
        </w:tabs>
        <w:spacing w:line="276" w:lineRule="auto"/>
        <w:ind w:left="426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1011498E" w14:textId="7622D685" w:rsidR="00367F30" w:rsidRPr="00024DBC" w:rsidRDefault="00367F30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 osób </w:t>
      </w:r>
      <w:r w:rsidR="007B345E" w:rsidRPr="00024DBC">
        <w:rPr>
          <w:rFonts w:ascii="Arial" w:eastAsia="Calibri" w:hAnsi="Arial" w:cs="Arial"/>
          <w:b/>
          <w:sz w:val="20"/>
          <w:lang w:eastAsia="en-US"/>
        </w:rPr>
        <w:t>i więcej</w:t>
      </w:r>
      <w:r w:rsidR="007B345E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023F8A2E" w14:textId="77777777" w:rsidR="00367F30" w:rsidRPr="00024DBC" w:rsidRDefault="00367F30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5AA4C606" w14:textId="77777777" w:rsidR="00367F30" w:rsidRPr="00024DBC" w:rsidRDefault="00367F30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7E4DC0AD" w14:textId="77777777" w:rsidR="00367F30" w:rsidRPr="00024DBC" w:rsidRDefault="00367F30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07E59E4B" w14:textId="77777777" w:rsidR="00367F30" w:rsidRPr="00024DBC" w:rsidRDefault="00367F30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0EF65706" w14:textId="77777777" w:rsidR="00367F30" w:rsidRPr="00024DBC" w:rsidRDefault="00367F30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1B75485D" w14:textId="77777777" w:rsidR="00367F30" w:rsidRPr="00024DBC" w:rsidRDefault="00367F30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7D65E0B0" w14:textId="77777777" w:rsidR="00367F30" w:rsidRPr="00024DBC" w:rsidRDefault="00367F30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4869B606" w14:textId="77777777" w:rsidR="00367F30" w:rsidRPr="00024DBC" w:rsidRDefault="00367F30" w:rsidP="001227B0">
      <w:pPr>
        <w:pStyle w:val="Akapitzlist"/>
        <w:tabs>
          <w:tab w:val="num" w:pos="1353"/>
        </w:tabs>
        <w:spacing w:after="0"/>
        <w:ind w:left="284" w:right="70" w:firstLine="425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039A5DA6" w14:textId="77777777" w:rsidR="001227B0" w:rsidRPr="00024DBC" w:rsidRDefault="001227B0" w:rsidP="001227B0">
      <w:pPr>
        <w:pStyle w:val="Akapitzlist"/>
        <w:tabs>
          <w:tab w:val="num" w:pos="1353"/>
        </w:tabs>
        <w:spacing w:after="0"/>
        <w:ind w:left="284" w:right="70" w:firstLine="425"/>
        <w:jc w:val="both"/>
        <w:rPr>
          <w:rFonts w:ascii="Arial" w:hAnsi="Arial" w:cs="Arial"/>
          <w:b/>
          <w:bCs/>
          <w:sz w:val="10"/>
          <w:szCs w:val="10"/>
        </w:rPr>
      </w:pPr>
    </w:p>
    <w:p w14:paraId="1A78E836" w14:textId="77777777" w:rsidR="00367F30" w:rsidRPr="00024DBC" w:rsidRDefault="00367F30" w:rsidP="00BE5279">
      <w:pPr>
        <w:numPr>
          <w:ilvl w:val="0"/>
          <w:numId w:val="82"/>
        </w:numPr>
        <w:tabs>
          <w:tab w:val="clear" w:pos="720"/>
          <w:tab w:val="num" w:pos="360"/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2B7125E7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2EC7D0EE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9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42A71546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1EE7FDF7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4506B6E9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2DA3DBBE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0231CC5D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4B79B213" w14:textId="77777777" w:rsidR="00367F30" w:rsidRPr="00024DBC" w:rsidRDefault="00367F30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16B155C7" w14:textId="77777777" w:rsidR="00367F30" w:rsidRPr="00024DBC" w:rsidRDefault="00367F30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2C3479BA" w14:textId="77777777" w:rsidR="00367F30" w:rsidRPr="00024DBC" w:rsidRDefault="00367F30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742EA484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3C6A54E3" w14:textId="77777777" w:rsidR="00367F30" w:rsidRPr="00024DBC" w:rsidRDefault="00367F30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564768E6" w14:textId="77777777" w:rsidR="00367F30" w:rsidRPr="00024DBC" w:rsidRDefault="00367F30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0C9010A1" w14:textId="77777777" w:rsidR="00367F30" w:rsidRPr="00024DBC" w:rsidRDefault="00367F30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  <w:u w:val="single"/>
        </w:rPr>
      </w:pPr>
    </w:p>
    <w:p w14:paraId="0DDAB87F" w14:textId="77777777" w:rsidR="00367F30" w:rsidRPr="00024DBC" w:rsidRDefault="00367F30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1AE4A8F8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56BFEE99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32FAD9" w14:textId="77777777" w:rsidR="00367F30" w:rsidRPr="00024DBC" w:rsidRDefault="00367F30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E3EFC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30F75" w14:textId="77777777" w:rsidR="00367F30" w:rsidRPr="00024DBC" w:rsidRDefault="00367F30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4C109" w14:textId="77777777" w:rsidR="00367F30" w:rsidRPr="00024DBC" w:rsidRDefault="00367F30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6AEE65B0" w14:textId="77777777" w:rsidR="00367F30" w:rsidRPr="00024DBC" w:rsidRDefault="00367F30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31557634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313F86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5EA649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1E179C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7C9463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5B4FCFB8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4735F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ACC1E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5751D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7AF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20577487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0BC4F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4DCD9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92282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F7A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367F30" w:rsidRPr="00024DBC" w14:paraId="1080C042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1E2447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628B56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85063" w14:textId="77777777" w:rsidR="00367F30" w:rsidRPr="00024DBC" w:rsidRDefault="00367F30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65C52BC" w14:textId="77777777" w:rsidR="00367F30" w:rsidRPr="00024DBC" w:rsidRDefault="00367F30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0EDEB6F7" w14:textId="77777777" w:rsidR="00367F30" w:rsidRPr="00024DBC" w:rsidRDefault="00367F30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111DCBD8" w14:textId="77777777" w:rsidR="00367F30" w:rsidRPr="00024DBC" w:rsidRDefault="00367F30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3F21D418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0FD26028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14BFA44B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170E88D9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23A497C5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7C5F171C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6706965D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02C35E1B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1BFDF000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77ED00B2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5A40B58F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7F820364" w14:textId="062B203C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F27DD0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39C9085E" w14:textId="77777777" w:rsidR="00367F30" w:rsidRPr="00024DBC" w:rsidRDefault="00367F30" w:rsidP="00BE5279">
      <w:pPr>
        <w:numPr>
          <w:ilvl w:val="0"/>
          <w:numId w:val="82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2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7052CD7F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33A268B0" w14:textId="77777777" w:rsidR="00367F30" w:rsidRPr="00024DBC" w:rsidRDefault="00367F30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537F79" w14:textId="65920E20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      </w:t>
      </w:r>
    </w:p>
    <w:p w14:paraId="604E1CD9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5C271050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61A9A7A6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44917C4C" w14:textId="77777777" w:rsidR="00367F30" w:rsidRPr="00024DBC" w:rsidRDefault="00367F30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3658796E" w14:textId="77777777" w:rsidR="002F30F5" w:rsidRPr="00024DBC" w:rsidRDefault="002F30F5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1166015B" w14:textId="77777777" w:rsidR="002F30F5" w:rsidRPr="00024DBC" w:rsidRDefault="002F30F5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18444827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60541218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4B141A4E" w14:textId="0E90B3F2" w:rsidR="001566F7" w:rsidRPr="00024DBC" w:rsidRDefault="001566F7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 xml:space="preserve">Załącznik nr 2c do SWZ </w:t>
      </w:r>
    </w:p>
    <w:p w14:paraId="0F8C1610" w14:textId="77777777" w:rsidR="00D13142" w:rsidRPr="00024DBC" w:rsidRDefault="00D13142" w:rsidP="00BE5279">
      <w:pPr>
        <w:pStyle w:val="Tekstkomentarza"/>
        <w:spacing w:line="276" w:lineRule="auto"/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01AFA4A5" w14:textId="77777777" w:rsidTr="00793665">
        <w:trPr>
          <w:trHeight w:val="437"/>
        </w:trPr>
        <w:tc>
          <w:tcPr>
            <w:tcW w:w="7824" w:type="dxa"/>
          </w:tcPr>
          <w:p w14:paraId="5D41F714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46B0A4D0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A4C02B1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61101558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76F2CDC2" w14:textId="77777777" w:rsidTr="00793665">
        <w:trPr>
          <w:trHeight w:val="378"/>
        </w:trPr>
        <w:tc>
          <w:tcPr>
            <w:tcW w:w="7850" w:type="dxa"/>
          </w:tcPr>
          <w:p w14:paraId="410FC808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579A670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5BCC78B8" w14:textId="6AF57581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(nazwa albo imię i nazwisko Wykonawcy) - powielić tyle </w:t>
      </w:r>
      <w:r w:rsidR="00474045" w:rsidRPr="00024DBC">
        <w:rPr>
          <w:rFonts w:ascii="Arial" w:hAnsi="Arial" w:cs="Arial"/>
          <w:i/>
          <w:iCs/>
          <w:sz w:val="16"/>
          <w:szCs w:val="16"/>
        </w:rPr>
        <w:t>razy,</w:t>
      </w:r>
      <w:r w:rsidRPr="00024DBC">
        <w:rPr>
          <w:rFonts w:ascii="Arial" w:hAnsi="Arial" w:cs="Arial"/>
          <w:i/>
          <w:iCs/>
          <w:sz w:val="16"/>
          <w:szCs w:val="16"/>
        </w:rPr>
        <w:t xml:space="preserve"> ile potrzeba</w:t>
      </w:r>
    </w:p>
    <w:p w14:paraId="4E4024C0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74E921CD" w14:textId="77777777" w:rsidTr="00793665">
        <w:trPr>
          <w:trHeight w:val="451"/>
        </w:trPr>
        <w:tc>
          <w:tcPr>
            <w:tcW w:w="7850" w:type="dxa"/>
          </w:tcPr>
          <w:p w14:paraId="0DCEC7E6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0D7767B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EC29C80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7AFAAB0B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519E15E4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7D80CF4F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6A97EC9F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38BA9FF9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1566F7" w:rsidRPr="00024DBC" w14:paraId="58894087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615D6F72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247D6C43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0A38335B" w14:textId="77777777" w:rsidTr="00793665">
        <w:trPr>
          <w:trHeight w:val="467"/>
        </w:trPr>
        <w:tc>
          <w:tcPr>
            <w:tcW w:w="7925" w:type="dxa"/>
          </w:tcPr>
          <w:p w14:paraId="7AAF0B6C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28561A35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916E434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6E3D76EE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470872B6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166FBF4B" w14:textId="77777777" w:rsidTr="00793665">
        <w:trPr>
          <w:trHeight w:val="503"/>
        </w:trPr>
        <w:tc>
          <w:tcPr>
            <w:tcW w:w="7913" w:type="dxa"/>
          </w:tcPr>
          <w:p w14:paraId="2A257979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7AB1EA20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580A68DA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Adres e-mail na który Zamawiający ma przesyłać korespondencję</w:t>
      </w:r>
    </w:p>
    <w:p w14:paraId="22654D69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213F55CB" w14:textId="77777777" w:rsidTr="00793665">
        <w:trPr>
          <w:trHeight w:val="441"/>
        </w:trPr>
        <w:tc>
          <w:tcPr>
            <w:tcW w:w="7963" w:type="dxa"/>
          </w:tcPr>
          <w:p w14:paraId="2357834C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6F54BF64" w14:textId="77777777" w:rsidR="001566F7" w:rsidRPr="00024DBC" w:rsidRDefault="001566F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5CB06F8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28D710BE" w14:textId="77777777" w:rsidR="001566F7" w:rsidRPr="00024DBC" w:rsidRDefault="001566F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p w14:paraId="5F1FF6F6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68522371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32268B5B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0BBCEBB7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69AB9429" w14:textId="77777777" w:rsidR="001566F7" w:rsidRPr="00024DBC" w:rsidRDefault="001566F7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765FCA13" w14:textId="77777777" w:rsidR="001566F7" w:rsidRPr="00024DBC" w:rsidRDefault="001566F7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3D82B4B" w14:textId="72BD1600" w:rsidR="001566F7" w:rsidRPr="00024DBC" w:rsidRDefault="001566F7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 xml:space="preserve">OFERTA DLA CZĘŚCI </w:t>
      </w:r>
      <w:r w:rsidR="00456116" w:rsidRPr="00024DBC">
        <w:rPr>
          <w:rFonts w:ascii="Arial" w:hAnsi="Arial" w:cs="Arial"/>
          <w:b/>
          <w:bCs/>
          <w:sz w:val="20"/>
        </w:rPr>
        <w:t>3</w:t>
      </w:r>
      <w:r w:rsidRPr="00024DBC">
        <w:rPr>
          <w:rFonts w:ascii="Arial" w:hAnsi="Arial" w:cs="Arial"/>
          <w:b/>
          <w:bCs/>
          <w:sz w:val="20"/>
        </w:rPr>
        <w:t xml:space="preserve"> ZAMÓWIENIA</w:t>
      </w:r>
    </w:p>
    <w:p w14:paraId="2701C7C5" w14:textId="77777777" w:rsidR="001566F7" w:rsidRPr="00024DBC" w:rsidRDefault="001566F7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sz w:val="14"/>
          <w:szCs w:val="14"/>
        </w:rPr>
      </w:pPr>
    </w:p>
    <w:p w14:paraId="0A599D26" w14:textId="77777777" w:rsidR="001566F7" w:rsidRPr="00024DBC" w:rsidRDefault="001566F7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  <w:u w:val="single"/>
        </w:rPr>
      </w:pPr>
    </w:p>
    <w:p w14:paraId="2AEE6058" w14:textId="77777777" w:rsidR="001566F7" w:rsidRPr="00024DBC" w:rsidRDefault="001566F7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15F2E9E3" w14:textId="77777777" w:rsidR="001566F7" w:rsidRPr="00024DBC" w:rsidRDefault="001566F7" w:rsidP="00BE5279">
      <w:pPr>
        <w:widowControl w:val="0"/>
        <w:numPr>
          <w:ilvl w:val="0"/>
          <w:numId w:val="83"/>
        </w:numPr>
        <w:tabs>
          <w:tab w:val="clear" w:pos="720"/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23035BBE" w14:textId="77777777" w:rsidR="001566F7" w:rsidRPr="00024DBC" w:rsidRDefault="001566F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550AB08C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52E35D4A" w14:textId="77777777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777ED4D8" w14:textId="77777777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57B85110" w14:textId="77777777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428E333A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1623CD9E" w14:textId="77777777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7693E94E" w14:textId="77777777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236A5D68" w14:textId="6EAF0B29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1566F7" w:rsidRPr="00024DBC" w14:paraId="6AEA5303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645006BE" w14:textId="77777777" w:rsidR="001566F7" w:rsidRPr="00024DBC" w:rsidRDefault="001566F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1F9C95" w14:textId="77777777" w:rsidR="001566F7" w:rsidRPr="00024DBC" w:rsidRDefault="001566F7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70C7001B" w14:textId="761A674A" w:rsidR="001566F7" w:rsidRPr="00024DBC" w:rsidRDefault="001566F7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w Rozdziale V SWZ w zakresie części </w:t>
            </w:r>
            <w:r w:rsidR="00456116"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D5BEEF1" w14:textId="77777777" w:rsidR="001566F7" w:rsidRPr="00024DBC" w:rsidRDefault="001566F7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3A7F9486" w14:textId="77777777" w:rsidR="001566F7" w:rsidRPr="00024DBC" w:rsidRDefault="001566F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4B71AB07" w14:textId="77777777" w:rsidR="001566F7" w:rsidRPr="00024DBC" w:rsidRDefault="001566F7" w:rsidP="00173274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426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sprzedaż towaru (usługi) podlega obciążeniu podatkiem od towarów i usług, z uwzględnieniem pkt. 6 Rozdziału XXII SWZ. </w:t>
      </w:r>
    </w:p>
    <w:p w14:paraId="62BAF6EB" w14:textId="77777777" w:rsidR="001566F7" w:rsidRPr="00024DBC" w:rsidRDefault="001566F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lastRenderedPageBreak/>
        <w:t xml:space="preserve"> </w:t>
      </w:r>
    </w:p>
    <w:p w14:paraId="399F8B3C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38AD4BEC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8"/>
          <w:szCs w:val="18"/>
        </w:rPr>
      </w:pPr>
    </w:p>
    <w:p w14:paraId="6B466F61" w14:textId="77777777" w:rsidR="001566F7" w:rsidRPr="00024DBC" w:rsidRDefault="001566F7" w:rsidP="00173274">
      <w:pPr>
        <w:spacing w:line="276" w:lineRule="auto"/>
        <w:ind w:left="284" w:hanging="284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082BC37E" w14:textId="77777777" w:rsidR="001566F7" w:rsidRPr="00024DBC" w:rsidRDefault="001566F7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11F777F1" w14:textId="77777777" w:rsidR="001566F7" w:rsidRPr="00024DBC" w:rsidRDefault="001566F7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5DC110BF" w14:textId="77777777" w:rsidR="001566F7" w:rsidRPr="00024DBC" w:rsidRDefault="001566F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52AC5211" w14:textId="77777777" w:rsidR="001566F7" w:rsidRPr="00024DBC" w:rsidRDefault="001566F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37D5387C" w14:textId="77777777" w:rsidR="001566F7" w:rsidRPr="00024DBC" w:rsidRDefault="001566F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4F89C843" w14:textId="77777777" w:rsidR="00F116A0" w:rsidRPr="00024DBC" w:rsidRDefault="00F116A0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09E4AC84" w14:textId="77777777" w:rsidR="001566F7" w:rsidRPr="00024DBC" w:rsidRDefault="001566F7" w:rsidP="009C4099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3A9163B7" w14:textId="77777777" w:rsidR="00F116A0" w:rsidRPr="00024DBC" w:rsidRDefault="00F116A0" w:rsidP="00BE5279">
      <w:pPr>
        <w:tabs>
          <w:tab w:val="num" w:pos="284"/>
        </w:tabs>
        <w:spacing w:line="276" w:lineRule="auto"/>
        <w:ind w:left="284" w:hanging="284"/>
        <w:rPr>
          <w:rFonts w:ascii="Arial" w:hAnsi="Arial" w:cs="Arial"/>
          <w:b/>
          <w:sz w:val="10"/>
          <w:szCs w:val="10"/>
        </w:rPr>
      </w:pPr>
    </w:p>
    <w:p w14:paraId="24BAF1A9" w14:textId="77777777" w:rsidR="001566F7" w:rsidRPr="00024DBC" w:rsidRDefault="001566F7" w:rsidP="00173274">
      <w:pPr>
        <w:numPr>
          <w:ilvl w:val="0"/>
          <w:numId w:val="84"/>
        </w:numPr>
        <w:tabs>
          <w:tab w:val="clear" w:pos="720"/>
        </w:tabs>
        <w:spacing w:line="276" w:lineRule="auto"/>
        <w:ind w:left="426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32D5B298" w14:textId="4620688B" w:rsidR="001566F7" w:rsidRPr="00024DBC" w:rsidRDefault="001566F7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 </w:t>
      </w:r>
      <w:r w:rsidR="000458A4" w:rsidRPr="00024DBC">
        <w:rPr>
          <w:rFonts w:ascii="Arial" w:eastAsia="Calibri" w:hAnsi="Arial" w:cs="Arial"/>
          <w:b/>
          <w:sz w:val="20"/>
          <w:lang w:eastAsia="en-US"/>
        </w:rPr>
        <w:t>osób</w:t>
      </w:r>
      <w:r w:rsidR="000458A4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="000458A4" w:rsidRPr="00024DBC">
        <w:rPr>
          <w:rFonts w:ascii="Arial" w:eastAsia="Calibri" w:hAnsi="Arial" w:cs="Arial"/>
          <w:b/>
          <w:sz w:val="20"/>
          <w:lang w:eastAsia="en-US"/>
        </w:rPr>
        <w:t>i więcej</w:t>
      </w:r>
      <w:r w:rsidR="000458A4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4B312EA9" w14:textId="77777777" w:rsidR="001566F7" w:rsidRPr="00024DBC" w:rsidRDefault="001566F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38D7E123" w14:textId="77777777" w:rsidR="001566F7" w:rsidRPr="00024DBC" w:rsidRDefault="001566F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4CE4CA17" w14:textId="77777777" w:rsidR="001566F7" w:rsidRPr="00024DBC" w:rsidRDefault="001566F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0029AE0D" w14:textId="77777777" w:rsidR="001566F7" w:rsidRPr="00024DBC" w:rsidRDefault="001566F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5A06C618" w14:textId="77777777" w:rsidR="001566F7" w:rsidRPr="00024DBC" w:rsidRDefault="001566F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50EA685A" w14:textId="77777777" w:rsidR="001566F7" w:rsidRPr="00024DBC" w:rsidRDefault="001566F7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4BB2208F" w14:textId="77777777" w:rsidR="001566F7" w:rsidRPr="00024DBC" w:rsidRDefault="001566F7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0B97DBF4" w14:textId="77777777" w:rsidR="001566F7" w:rsidRPr="00024DBC" w:rsidRDefault="001566F7" w:rsidP="009C4099">
      <w:pPr>
        <w:pStyle w:val="Akapitzlist"/>
        <w:tabs>
          <w:tab w:val="num" w:pos="1353"/>
        </w:tabs>
        <w:spacing w:after="0"/>
        <w:ind w:left="284" w:right="70" w:firstLine="425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3E0F6643" w14:textId="77777777" w:rsidR="00D176E2" w:rsidRPr="00024DBC" w:rsidRDefault="00D176E2" w:rsidP="00BE5279">
      <w:pPr>
        <w:pStyle w:val="Akapitzlist"/>
        <w:tabs>
          <w:tab w:val="num" w:pos="1353"/>
        </w:tabs>
        <w:spacing w:after="0"/>
        <w:ind w:left="284" w:right="70"/>
        <w:jc w:val="both"/>
        <w:rPr>
          <w:rFonts w:ascii="Arial" w:hAnsi="Arial" w:cs="Arial"/>
          <w:b/>
          <w:bCs/>
          <w:sz w:val="20"/>
        </w:rPr>
      </w:pPr>
    </w:p>
    <w:p w14:paraId="5BDDD67D" w14:textId="77777777" w:rsidR="001566F7" w:rsidRPr="00024DBC" w:rsidRDefault="001566F7" w:rsidP="00BE5279">
      <w:pPr>
        <w:numPr>
          <w:ilvl w:val="0"/>
          <w:numId w:val="85"/>
        </w:numPr>
        <w:tabs>
          <w:tab w:val="clear" w:pos="720"/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687A51C0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379F1282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10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6C95E44F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4D6497CB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27203292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1940CD21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660A2668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2E703F32" w14:textId="77777777" w:rsidR="001566F7" w:rsidRPr="00024DBC" w:rsidRDefault="001566F7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23352BB8" w14:textId="77777777" w:rsidR="001566F7" w:rsidRPr="00024DBC" w:rsidRDefault="001566F7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49DB016B" w14:textId="77777777" w:rsidR="001566F7" w:rsidRPr="00024DBC" w:rsidRDefault="001566F7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71D23BF6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29534142" w14:textId="77777777" w:rsidR="001566F7" w:rsidRPr="00024DBC" w:rsidRDefault="001566F7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79FB423C" w14:textId="77777777" w:rsidR="001566F7" w:rsidRPr="00024DBC" w:rsidRDefault="001566F7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37290004" w14:textId="77777777" w:rsidR="001566F7" w:rsidRPr="00024DBC" w:rsidRDefault="001566F7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  <w:u w:val="single"/>
        </w:rPr>
      </w:pPr>
    </w:p>
    <w:p w14:paraId="3AF27BFC" w14:textId="77777777" w:rsidR="001566F7" w:rsidRPr="00024DBC" w:rsidRDefault="001566F7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038B46EC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1B488C88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C6D15" w14:textId="77777777" w:rsidR="001566F7" w:rsidRPr="00024DBC" w:rsidRDefault="001566F7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16B95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932BB" w14:textId="77777777" w:rsidR="001566F7" w:rsidRPr="00024DBC" w:rsidRDefault="001566F7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16A9" w14:textId="77777777" w:rsidR="001566F7" w:rsidRPr="00024DBC" w:rsidRDefault="001566F7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5A8E2C5B" w14:textId="77777777" w:rsidR="001566F7" w:rsidRPr="00024DBC" w:rsidRDefault="001566F7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0339436D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43FF58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A7A6D0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B75D38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7FF725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67AD4737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C5F2D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C0C22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A231C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A9D6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60544FA4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1E5F7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01E87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00D2B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E238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1566F7" w:rsidRPr="00024DBC" w14:paraId="466B4E01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80237E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DE553D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78F568" w14:textId="77777777" w:rsidR="001566F7" w:rsidRPr="00024DBC" w:rsidRDefault="001566F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D9C512F" w14:textId="77777777" w:rsidR="001566F7" w:rsidRPr="00024DBC" w:rsidRDefault="001566F7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10E3433B" w14:textId="77777777" w:rsidR="001566F7" w:rsidRPr="00024DBC" w:rsidRDefault="001566F7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7996E906" w14:textId="77777777" w:rsidR="001566F7" w:rsidRPr="00024DBC" w:rsidRDefault="001566F7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2D768D08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380D3D81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6EFD5048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06FDD2DF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528F5A1A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60806DE9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3A057503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7E66C71B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47F160E7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121F4EC5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561D8EAB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46F70B51" w14:textId="0DE0643A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F63C81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0E79EA10" w14:textId="77777777" w:rsidR="001566F7" w:rsidRPr="00024DBC" w:rsidRDefault="001566F7" w:rsidP="00BE5279">
      <w:pPr>
        <w:numPr>
          <w:ilvl w:val="0"/>
          <w:numId w:val="85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3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76150DCC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20BF4ED6" w14:textId="77777777" w:rsidR="001566F7" w:rsidRPr="00024DBC" w:rsidRDefault="001566F7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4027CE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4956" w:right="70" w:hanging="4956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</w:t>
      </w:r>
    </w:p>
    <w:p w14:paraId="55DE3021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47E94AAA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5BE24315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123468FA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7FAC0B52" w14:textId="77777777" w:rsidR="001566F7" w:rsidRPr="00024DBC" w:rsidRDefault="001566F7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1207055D" w14:textId="77777777" w:rsidR="001566F7" w:rsidRPr="00024DBC" w:rsidRDefault="001566F7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99FDAB5" w14:textId="77777777" w:rsidR="001566F7" w:rsidRPr="00024DBC" w:rsidRDefault="001566F7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0589E6A3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11181326" w14:textId="144711FE" w:rsidR="00080B6E" w:rsidRPr="00024DBC" w:rsidRDefault="00080B6E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 xml:space="preserve">Załącznik nr 2d do SWZ </w:t>
      </w:r>
    </w:p>
    <w:p w14:paraId="17489722" w14:textId="77777777" w:rsidR="00D77F0E" w:rsidRPr="00024DBC" w:rsidRDefault="00D77F0E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7D3FB792" w14:textId="77777777" w:rsidTr="00793665">
        <w:trPr>
          <w:trHeight w:val="437"/>
        </w:trPr>
        <w:tc>
          <w:tcPr>
            <w:tcW w:w="7824" w:type="dxa"/>
          </w:tcPr>
          <w:p w14:paraId="63A36634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E94CB16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0725F2B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0EB9A34E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10A7FF1E" w14:textId="77777777" w:rsidTr="00793665">
        <w:trPr>
          <w:trHeight w:val="378"/>
        </w:trPr>
        <w:tc>
          <w:tcPr>
            <w:tcW w:w="7850" w:type="dxa"/>
          </w:tcPr>
          <w:p w14:paraId="02BAA109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4CC08480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7F2D97F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(nazwa albo imię i nazwisko Wykonawcy) - powielić tyle razy, ile potrzeba</w:t>
      </w:r>
    </w:p>
    <w:p w14:paraId="5A8EAE6F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29FC675F" w14:textId="77777777" w:rsidTr="00793665">
        <w:trPr>
          <w:trHeight w:val="451"/>
        </w:trPr>
        <w:tc>
          <w:tcPr>
            <w:tcW w:w="7850" w:type="dxa"/>
          </w:tcPr>
          <w:p w14:paraId="2EC6B53D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823A1A1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53165EBC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1C3D271E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6C2154AD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7112750D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6CD4CE5D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55BA72D9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080B6E" w:rsidRPr="00024DBC" w14:paraId="324887C3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3AFDB654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238D161D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186D1B86" w14:textId="77777777" w:rsidTr="00793665">
        <w:trPr>
          <w:trHeight w:val="467"/>
        </w:trPr>
        <w:tc>
          <w:tcPr>
            <w:tcW w:w="7925" w:type="dxa"/>
          </w:tcPr>
          <w:p w14:paraId="76961AF1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77948988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CC5938F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32BAB169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3F34E887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3D4DB99A" w14:textId="77777777" w:rsidTr="00793665">
        <w:trPr>
          <w:trHeight w:val="503"/>
        </w:trPr>
        <w:tc>
          <w:tcPr>
            <w:tcW w:w="7913" w:type="dxa"/>
          </w:tcPr>
          <w:p w14:paraId="6BC965A5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284D6CA5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69D6239B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Adres e-mail na który Zamawiający ma przesyłać korespondencję</w:t>
      </w:r>
    </w:p>
    <w:p w14:paraId="5720E945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0EAED4DC" w14:textId="77777777" w:rsidTr="00793665">
        <w:trPr>
          <w:trHeight w:val="441"/>
        </w:trPr>
        <w:tc>
          <w:tcPr>
            <w:tcW w:w="7963" w:type="dxa"/>
          </w:tcPr>
          <w:p w14:paraId="24A1CE7D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6E7B63C1" w14:textId="77777777" w:rsidR="00080B6E" w:rsidRPr="00024DBC" w:rsidRDefault="00080B6E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6428A535" w14:textId="77777777" w:rsidR="00080B6E" w:rsidRPr="00024DBC" w:rsidRDefault="00080B6E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48F650D4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</w:p>
    <w:p w14:paraId="2C87BD05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6E6B20C9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1ED5B329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0746F45B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4818ECF9" w14:textId="77777777" w:rsidR="00080B6E" w:rsidRPr="00024DBC" w:rsidRDefault="00080B6E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7F47E2D9" w14:textId="77777777" w:rsidR="00080B6E" w:rsidRPr="00024DBC" w:rsidRDefault="00080B6E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03D6893C" w14:textId="3DA675E6" w:rsidR="00080B6E" w:rsidRPr="00024DBC" w:rsidRDefault="00080B6E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4 ZAMÓWIENIA</w:t>
      </w:r>
    </w:p>
    <w:p w14:paraId="585B7393" w14:textId="77777777" w:rsidR="00080B6E" w:rsidRPr="00024DBC" w:rsidRDefault="00080B6E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sz w:val="14"/>
          <w:szCs w:val="14"/>
        </w:rPr>
      </w:pPr>
    </w:p>
    <w:p w14:paraId="476DB1C2" w14:textId="77777777" w:rsidR="00080B6E" w:rsidRPr="00024DBC" w:rsidRDefault="00080B6E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  <w:u w:val="single"/>
        </w:rPr>
      </w:pPr>
    </w:p>
    <w:p w14:paraId="564933C5" w14:textId="77777777" w:rsidR="00080B6E" w:rsidRPr="00024DBC" w:rsidRDefault="00080B6E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5153F3AB" w14:textId="77777777" w:rsidR="00080B6E" w:rsidRPr="00024DBC" w:rsidRDefault="00080B6E" w:rsidP="00BE5279">
      <w:pPr>
        <w:widowControl w:val="0"/>
        <w:numPr>
          <w:ilvl w:val="0"/>
          <w:numId w:val="86"/>
        </w:numPr>
        <w:tabs>
          <w:tab w:val="clear" w:pos="720"/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1CB7BE91" w14:textId="77777777" w:rsidR="00080B6E" w:rsidRPr="00024DBC" w:rsidRDefault="00080B6E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56A0E5BA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5016732D" w14:textId="77777777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084D6F86" w14:textId="77777777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1DBC29EB" w14:textId="77777777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5C56D579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7599E3BD" w14:textId="77777777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2BC2BB54" w14:textId="77777777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68994E1E" w14:textId="1B463BFB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80B6E" w:rsidRPr="00024DBC" w14:paraId="79E9A49B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0A487779" w14:textId="77777777" w:rsidR="00080B6E" w:rsidRPr="00024DBC" w:rsidRDefault="00080B6E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1C21BE" w14:textId="77777777" w:rsidR="00080B6E" w:rsidRPr="00024DBC" w:rsidRDefault="00080B6E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6747461F" w14:textId="1745CB4C" w:rsidR="00080B6E" w:rsidRPr="00024DBC" w:rsidRDefault="00080B6E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w Rozdziale V SWZ w zakresie części 4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459F3C5" w14:textId="77777777" w:rsidR="00080B6E" w:rsidRPr="00024DBC" w:rsidRDefault="00080B6E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135CB88F" w14:textId="77777777" w:rsidR="00080B6E" w:rsidRPr="00024DBC" w:rsidRDefault="00080B6E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67210F4D" w14:textId="77777777" w:rsidR="00080B6E" w:rsidRPr="00024DBC" w:rsidRDefault="00080B6E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</w:t>
      </w:r>
      <w:r w:rsidRPr="00024DBC">
        <w:rPr>
          <w:rFonts w:ascii="Arial" w:hAnsi="Arial" w:cs="Arial"/>
          <w:sz w:val="16"/>
          <w:szCs w:val="16"/>
        </w:rPr>
        <w:lastRenderedPageBreak/>
        <w:t xml:space="preserve">sprzedaż towaru (usługi) podlega obciążeniu podatkiem od towarów i usług, z uwzględnieniem pkt. 6 Rozdziału XXII SWZ. </w:t>
      </w:r>
    </w:p>
    <w:p w14:paraId="7A54F681" w14:textId="77777777" w:rsidR="00080B6E" w:rsidRPr="00024DBC" w:rsidRDefault="00080B6E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t xml:space="preserve"> </w:t>
      </w:r>
    </w:p>
    <w:p w14:paraId="2881A488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1091BE04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8"/>
          <w:szCs w:val="18"/>
        </w:rPr>
      </w:pPr>
    </w:p>
    <w:p w14:paraId="4233534E" w14:textId="77777777" w:rsidR="00080B6E" w:rsidRPr="00024DBC" w:rsidRDefault="00080B6E" w:rsidP="00BE5279">
      <w:pPr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460FA57C" w14:textId="77777777" w:rsidR="00080B6E" w:rsidRPr="00024DBC" w:rsidRDefault="00080B6E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614C7131" w14:textId="77777777" w:rsidR="00080B6E" w:rsidRPr="00024DBC" w:rsidRDefault="00080B6E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4C9F5B43" w14:textId="77777777" w:rsidR="00080B6E" w:rsidRPr="00024DBC" w:rsidRDefault="00080B6E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187CF9DA" w14:textId="77777777" w:rsidR="00080B6E" w:rsidRPr="00024DBC" w:rsidRDefault="00080B6E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0D89D1E0" w14:textId="77777777" w:rsidR="00080B6E" w:rsidRPr="00024DBC" w:rsidRDefault="00080B6E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2542CDCE" w14:textId="77777777" w:rsidR="00D12832" w:rsidRPr="00024DBC" w:rsidRDefault="00D12832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7B454242" w14:textId="77777777" w:rsidR="00080B6E" w:rsidRPr="00024DBC" w:rsidRDefault="00080B6E" w:rsidP="00D12832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77E907C8" w14:textId="77777777" w:rsidR="00D12832" w:rsidRPr="00024DBC" w:rsidRDefault="00D12832" w:rsidP="00BE5279">
      <w:pPr>
        <w:tabs>
          <w:tab w:val="num" w:pos="284"/>
        </w:tabs>
        <w:spacing w:line="276" w:lineRule="auto"/>
        <w:ind w:left="284" w:hanging="284"/>
        <w:rPr>
          <w:rFonts w:ascii="Arial" w:hAnsi="Arial" w:cs="Arial"/>
          <w:b/>
          <w:sz w:val="20"/>
        </w:rPr>
      </w:pPr>
    </w:p>
    <w:p w14:paraId="2B0BCD8C" w14:textId="77777777" w:rsidR="00080B6E" w:rsidRPr="00024DBC" w:rsidRDefault="00080B6E" w:rsidP="00BE5279">
      <w:pPr>
        <w:numPr>
          <w:ilvl w:val="0"/>
          <w:numId w:val="87"/>
        </w:numPr>
        <w:tabs>
          <w:tab w:val="clear" w:pos="720"/>
        </w:tabs>
        <w:spacing w:line="276" w:lineRule="auto"/>
        <w:ind w:left="426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7ED9392A" w14:textId="570B87DC" w:rsidR="00080B6E" w:rsidRPr="00024DBC" w:rsidRDefault="00080B6E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</w:t>
      </w:r>
      <w:r w:rsidR="00F1012A" w:rsidRPr="00024DBC">
        <w:rPr>
          <w:rFonts w:ascii="Arial" w:eastAsia="Calibri" w:hAnsi="Arial" w:cs="Arial"/>
          <w:b/>
          <w:sz w:val="20"/>
          <w:lang w:eastAsia="en-US"/>
        </w:rPr>
        <w:t xml:space="preserve"> i więcej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</w:t>
      </w:r>
      <w:r w:rsidR="00845D13" w:rsidRPr="00024DBC">
        <w:rPr>
          <w:rFonts w:ascii="Arial" w:eastAsia="Calibri" w:hAnsi="Arial" w:cs="Arial"/>
          <w:b/>
          <w:sz w:val="20"/>
          <w:lang w:eastAsia="en-US"/>
        </w:rPr>
        <w:t>osób</w:t>
      </w:r>
      <w:r w:rsidR="00845D13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6E730122" w14:textId="77777777" w:rsidR="00080B6E" w:rsidRPr="00024DBC" w:rsidRDefault="00080B6E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4CFF5F60" w14:textId="77777777" w:rsidR="00080B6E" w:rsidRPr="00024DBC" w:rsidRDefault="00080B6E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7BFAC09C" w14:textId="77777777" w:rsidR="00080B6E" w:rsidRPr="00024DBC" w:rsidRDefault="00080B6E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5DBC1F99" w14:textId="77777777" w:rsidR="00080B6E" w:rsidRPr="00024DBC" w:rsidRDefault="00080B6E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15152566" w14:textId="77777777" w:rsidR="00080B6E" w:rsidRPr="00024DBC" w:rsidRDefault="00080B6E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67487459" w14:textId="77777777" w:rsidR="00080B6E" w:rsidRPr="00024DBC" w:rsidRDefault="00080B6E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61A4604F" w14:textId="77777777" w:rsidR="00080B6E" w:rsidRPr="00024DBC" w:rsidRDefault="00080B6E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7A0F98B4" w14:textId="77777777" w:rsidR="00080B6E" w:rsidRPr="00024DBC" w:rsidRDefault="00080B6E" w:rsidP="00D12832">
      <w:pPr>
        <w:pStyle w:val="Akapitzlist"/>
        <w:tabs>
          <w:tab w:val="num" w:pos="1353"/>
        </w:tabs>
        <w:spacing w:after="0"/>
        <w:ind w:left="851" w:right="70" w:hanging="142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44005D91" w14:textId="77777777" w:rsidR="00D12832" w:rsidRPr="00024DBC" w:rsidRDefault="00D12832" w:rsidP="00BE5279">
      <w:pPr>
        <w:pStyle w:val="Akapitzlist"/>
        <w:tabs>
          <w:tab w:val="num" w:pos="1353"/>
        </w:tabs>
        <w:spacing w:after="0"/>
        <w:ind w:left="284" w:right="70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436221B5" w14:textId="77777777" w:rsidR="00080B6E" w:rsidRPr="00024DBC" w:rsidRDefault="00080B6E" w:rsidP="00BE5279">
      <w:pPr>
        <w:numPr>
          <w:ilvl w:val="0"/>
          <w:numId w:val="88"/>
        </w:numPr>
        <w:tabs>
          <w:tab w:val="clear" w:pos="720"/>
          <w:tab w:val="num" w:pos="1353"/>
        </w:tabs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26B40162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62A5E444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11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1132F27A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6A8CE9C4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3AF0EDED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47E48240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2465B355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6C9D94CD" w14:textId="77777777" w:rsidR="00080B6E" w:rsidRPr="00024DBC" w:rsidRDefault="00080B6E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74625CE7" w14:textId="77777777" w:rsidR="00080B6E" w:rsidRPr="00024DBC" w:rsidRDefault="00080B6E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7C93016D" w14:textId="77777777" w:rsidR="00080B6E" w:rsidRPr="00024DBC" w:rsidRDefault="00080B6E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2EAAA803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63FC46D7" w14:textId="77777777" w:rsidR="00080B6E" w:rsidRPr="00024DBC" w:rsidRDefault="00080B6E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60369872" w14:textId="77777777" w:rsidR="00080B6E" w:rsidRPr="00024DBC" w:rsidRDefault="00080B6E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29832E4C" w14:textId="77777777" w:rsidR="00080B6E" w:rsidRPr="00024DBC" w:rsidRDefault="00080B6E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  <w:u w:val="single"/>
        </w:rPr>
      </w:pPr>
    </w:p>
    <w:p w14:paraId="2893EE21" w14:textId="77777777" w:rsidR="00080B6E" w:rsidRPr="00024DBC" w:rsidRDefault="00080B6E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4E233DA1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295AAD4D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003AEE" w14:textId="77777777" w:rsidR="00080B6E" w:rsidRPr="00024DBC" w:rsidRDefault="00080B6E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19673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59962" w14:textId="77777777" w:rsidR="00080B6E" w:rsidRPr="00024DBC" w:rsidRDefault="00080B6E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3C1D" w14:textId="77777777" w:rsidR="00080B6E" w:rsidRPr="00024DBC" w:rsidRDefault="00080B6E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5410F382" w14:textId="77777777" w:rsidR="00080B6E" w:rsidRPr="00024DBC" w:rsidRDefault="00080B6E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2149093A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B72C1B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23C614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729E91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3A0E71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5E2B6838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3B96F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D961D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4B89E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5652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0D6D6A32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A23DB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E5789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0E77B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22D0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080B6E" w:rsidRPr="00024DBC" w14:paraId="1ADAC7ED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8FB178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981000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AADCF" w14:textId="77777777" w:rsidR="00080B6E" w:rsidRPr="00024DBC" w:rsidRDefault="00080B6E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6348DE3" w14:textId="77777777" w:rsidR="00080B6E" w:rsidRPr="00024DBC" w:rsidRDefault="00080B6E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39341F8C" w14:textId="77777777" w:rsidR="00080B6E" w:rsidRPr="00024DBC" w:rsidRDefault="00080B6E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1FAB0EC9" w14:textId="77777777" w:rsidR="00080B6E" w:rsidRPr="00024DBC" w:rsidRDefault="00080B6E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0062EF18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6E7B166D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031841F9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54A79E62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3D7406E5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27396240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5F7AE9AB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09633CB6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3F1CC1B2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4D3FB09D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1F6766E8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5CE38D06" w14:textId="7471C0A3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F63C81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20A6089B" w14:textId="77777777" w:rsidR="00080B6E" w:rsidRPr="00024DBC" w:rsidRDefault="00080B6E" w:rsidP="00BE5279">
      <w:pPr>
        <w:numPr>
          <w:ilvl w:val="0"/>
          <w:numId w:val="8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4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1CA4EB97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7DEECC0E" w14:textId="77777777" w:rsidR="00080B6E" w:rsidRPr="00024DBC" w:rsidRDefault="00080B6E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D172ADF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4956" w:right="70" w:hanging="4956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</w:t>
      </w:r>
    </w:p>
    <w:p w14:paraId="61910700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13C67E51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40E8B1CF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39FA1782" w14:textId="77777777" w:rsidR="00080B6E" w:rsidRPr="00024DBC" w:rsidRDefault="00080B6E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1CA92006" w14:textId="77777777" w:rsidR="00080B6E" w:rsidRPr="00024DBC" w:rsidRDefault="00080B6E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08D1B56" w14:textId="77777777" w:rsidR="00080B6E" w:rsidRPr="00024DBC" w:rsidRDefault="00080B6E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2511FEB" w14:textId="77777777" w:rsidR="00080B6E" w:rsidRPr="00024DBC" w:rsidRDefault="00080B6E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DFE7C62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4791C417" w14:textId="1661B8E2" w:rsidR="000E558A" w:rsidRPr="00024DBC" w:rsidRDefault="000E558A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 xml:space="preserve">Załącznik nr 2e do SWZ </w:t>
      </w:r>
    </w:p>
    <w:p w14:paraId="6D992618" w14:textId="77777777" w:rsidR="00F1121B" w:rsidRPr="00024DBC" w:rsidRDefault="00F1121B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0CD63D88" w14:textId="77777777" w:rsidTr="00793665">
        <w:trPr>
          <w:trHeight w:val="437"/>
        </w:trPr>
        <w:tc>
          <w:tcPr>
            <w:tcW w:w="7824" w:type="dxa"/>
          </w:tcPr>
          <w:p w14:paraId="3E1C8777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6785A34A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2033040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1F5EB050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49C6A50C" w14:textId="77777777" w:rsidTr="00793665">
        <w:trPr>
          <w:trHeight w:val="378"/>
        </w:trPr>
        <w:tc>
          <w:tcPr>
            <w:tcW w:w="7850" w:type="dxa"/>
          </w:tcPr>
          <w:p w14:paraId="0E9EB539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799AFC1C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64B6A655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(nazwa albo imię i nazwisko Wykonawcy) - powielić tyle razy, ile potrzeba</w:t>
      </w:r>
    </w:p>
    <w:p w14:paraId="4E17F713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530534DF" w14:textId="77777777" w:rsidTr="00793665">
        <w:trPr>
          <w:trHeight w:val="451"/>
        </w:trPr>
        <w:tc>
          <w:tcPr>
            <w:tcW w:w="7850" w:type="dxa"/>
          </w:tcPr>
          <w:p w14:paraId="086E78D6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11E508F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09CA2E53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2C5FDB6E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4B7B36A9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7471C40E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26DBD2DE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50ECC8AF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0E558A" w:rsidRPr="00024DBC" w14:paraId="4BE56CE1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5A355AB3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3B8EC423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51FF6604" w14:textId="77777777" w:rsidTr="00793665">
        <w:trPr>
          <w:trHeight w:val="467"/>
        </w:trPr>
        <w:tc>
          <w:tcPr>
            <w:tcW w:w="7925" w:type="dxa"/>
          </w:tcPr>
          <w:p w14:paraId="6F0748BB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57E1BDB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DF98FE7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7A1272B2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30C71871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5A2AB231" w14:textId="77777777" w:rsidTr="00793665">
        <w:trPr>
          <w:trHeight w:val="503"/>
        </w:trPr>
        <w:tc>
          <w:tcPr>
            <w:tcW w:w="7913" w:type="dxa"/>
          </w:tcPr>
          <w:p w14:paraId="6101719A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F7016E3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3302F6B1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Adres e-mail na który Zamawiający ma przesyłać korespondencję</w:t>
      </w:r>
    </w:p>
    <w:p w14:paraId="13BEA591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6B584FCB" w14:textId="77777777" w:rsidTr="00793665">
        <w:trPr>
          <w:trHeight w:val="441"/>
        </w:trPr>
        <w:tc>
          <w:tcPr>
            <w:tcW w:w="7963" w:type="dxa"/>
          </w:tcPr>
          <w:p w14:paraId="13E2672C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6F9CBF00" w14:textId="77777777" w:rsidR="000E558A" w:rsidRPr="00024DBC" w:rsidRDefault="000E558A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35FA150F" w14:textId="77777777" w:rsidR="000E558A" w:rsidRPr="00024DBC" w:rsidRDefault="000E558A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5A1186F8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</w:p>
    <w:p w14:paraId="6D73BD78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0C389B95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72B567AF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3457AC7F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22814ACC" w14:textId="77777777" w:rsidR="000E558A" w:rsidRPr="00024DBC" w:rsidRDefault="000E558A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51F3299" w14:textId="77777777" w:rsidR="000E558A" w:rsidRPr="00024DBC" w:rsidRDefault="000E558A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28E50428" w14:textId="3B7252A8" w:rsidR="000E558A" w:rsidRPr="00024DBC" w:rsidRDefault="000E558A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5 ZAMÓWIENIA</w:t>
      </w:r>
    </w:p>
    <w:p w14:paraId="74DD2D92" w14:textId="77777777" w:rsidR="000E558A" w:rsidRPr="00024DBC" w:rsidRDefault="000E558A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sz w:val="14"/>
          <w:szCs w:val="14"/>
        </w:rPr>
      </w:pPr>
    </w:p>
    <w:p w14:paraId="642A3F56" w14:textId="77777777" w:rsidR="000E558A" w:rsidRPr="00024DBC" w:rsidRDefault="000E558A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  <w:u w:val="single"/>
        </w:rPr>
      </w:pPr>
    </w:p>
    <w:p w14:paraId="43CCA57A" w14:textId="77777777" w:rsidR="000E558A" w:rsidRPr="00024DBC" w:rsidRDefault="000E558A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1CF50DFE" w14:textId="77777777" w:rsidR="000E558A" w:rsidRPr="00024DBC" w:rsidRDefault="000E558A" w:rsidP="00BE5279">
      <w:pPr>
        <w:widowControl w:val="0"/>
        <w:numPr>
          <w:ilvl w:val="0"/>
          <w:numId w:val="89"/>
        </w:numPr>
        <w:tabs>
          <w:tab w:val="clear" w:pos="720"/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0026867E" w14:textId="77777777" w:rsidR="000E558A" w:rsidRPr="00024DBC" w:rsidRDefault="000E558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13C6AC97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6102529C" w14:textId="77777777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3128056A" w14:textId="77777777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67647418" w14:textId="77777777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4A2018EE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47D7D799" w14:textId="77777777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3E76F202" w14:textId="77777777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742F0001" w14:textId="3C2EB182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E558A" w:rsidRPr="00024DBC" w14:paraId="2EF04B83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4C6931F6" w14:textId="77777777" w:rsidR="000E558A" w:rsidRPr="00024DBC" w:rsidRDefault="000E558A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AE797D" w14:textId="77777777" w:rsidR="000E558A" w:rsidRPr="00024DBC" w:rsidRDefault="000E558A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1277A96C" w14:textId="5C548205" w:rsidR="000E558A" w:rsidRPr="00024DBC" w:rsidRDefault="000E558A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w Rozdziale V SWZ w zakresie części 5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3AB5533" w14:textId="77777777" w:rsidR="000E558A" w:rsidRPr="00024DBC" w:rsidRDefault="000E558A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538DAD17" w14:textId="77777777" w:rsidR="000E558A" w:rsidRPr="00024DBC" w:rsidRDefault="000E558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7D3636A6" w14:textId="77777777" w:rsidR="000E558A" w:rsidRPr="00024DBC" w:rsidRDefault="000E558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</w:t>
      </w:r>
      <w:r w:rsidRPr="00024DBC">
        <w:rPr>
          <w:rFonts w:ascii="Arial" w:hAnsi="Arial" w:cs="Arial"/>
          <w:sz w:val="16"/>
          <w:szCs w:val="16"/>
        </w:rPr>
        <w:lastRenderedPageBreak/>
        <w:t xml:space="preserve">sprzedaż towaru (usługi) podlega obciążeniu podatkiem od towarów i usług, z uwzględnieniem pkt. 6 Rozdziału XXII SWZ. </w:t>
      </w:r>
    </w:p>
    <w:p w14:paraId="23DB82B4" w14:textId="77777777" w:rsidR="000E558A" w:rsidRPr="00024DBC" w:rsidRDefault="000E558A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t xml:space="preserve"> </w:t>
      </w:r>
    </w:p>
    <w:p w14:paraId="37320BBB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15F8E4B2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8"/>
          <w:szCs w:val="18"/>
        </w:rPr>
      </w:pPr>
    </w:p>
    <w:p w14:paraId="086A3963" w14:textId="77777777" w:rsidR="000E558A" w:rsidRPr="00024DBC" w:rsidRDefault="000E558A" w:rsidP="00BE5279">
      <w:pPr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6E2851B2" w14:textId="77777777" w:rsidR="000E558A" w:rsidRPr="00024DBC" w:rsidRDefault="000E558A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1BD3057D" w14:textId="77777777" w:rsidR="000E558A" w:rsidRPr="00024DBC" w:rsidRDefault="000E558A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09864E93" w14:textId="77777777" w:rsidR="000E558A" w:rsidRPr="00024DBC" w:rsidRDefault="000E558A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00811FCB" w14:textId="77777777" w:rsidR="000E558A" w:rsidRPr="00024DBC" w:rsidRDefault="000E558A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74AD5FAC" w14:textId="77777777" w:rsidR="000E558A" w:rsidRPr="00024DBC" w:rsidRDefault="000E558A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20AFFE59" w14:textId="77777777" w:rsidR="006707D3" w:rsidRPr="00024DBC" w:rsidRDefault="006707D3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3A3C3AC7" w14:textId="77777777" w:rsidR="000E558A" w:rsidRPr="00024DBC" w:rsidRDefault="000E558A" w:rsidP="006707D3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2F154B57" w14:textId="77777777" w:rsidR="006707D3" w:rsidRPr="00024DBC" w:rsidRDefault="006707D3" w:rsidP="006707D3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sz w:val="20"/>
        </w:rPr>
      </w:pPr>
    </w:p>
    <w:p w14:paraId="33A7BBE3" w14:textId="77777777" w:rsidR="000E558A" w:rsidRPr="00024DBC" w:rsidRDefault="000E558A" w:rsidP="00BE5279">
      <w:pPr>
        <w:numPr>
          <w:ilvl w:val="0"/>
          <w:numId w:val="90"/>
        </w:numPr>
        <w:tabs>
          <w:tab w:val="clear" w:pos="720"/>
        </w:tabs>
        <w:spacing w:line="276" w:lineRule="auto"/>
        <w:ind w:left="426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44DFB3E7" w14:textId="7DA0C3A2" w:rsidR="000E558A" w:rsidRPr="00024DBC" w:rsidRDefault="000E558A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 </w:t>
      </w:r>
      <w:r w:rsidR="00B21788" w:rsidRPr="00024DBC">
        <w:rPr>
          <w:rFonts w:ascii="Arial" w:eastAsia="Calibri" w:hAnsi="Arial" w:cs="Arial"/>
          <w:b/>
          <w:sz w:val="20"/>
          <w:lang w:eastAsia="en-US"/>
        </w:rPr>
        <w:t>osób</w:t>
      </w:r>
      <w:r w:rsidR="00B21788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="00B21788" w:rsidRPr="00024DBC">
        <w:rPr>
          <w:rFonts w:ascii="Arial" w:eastAsia="Calibri" w:hAnsi="Arial" w:cs="Arial"/>
          <w:b/>
          <w:sz w:val="20"/>
          <w:lang w:eastAsia="en-US"/>
        </w:rPr>
        <w:t>i więcej</w:t>
      </w:r>
      <w:r w:rsidR="00B21788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550586D9" w14:textId="77777777" w:rsidR="000E558A" w:rsidRPr="00024DBC" w:rsidRDefault="000E558A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50131C2E" w14:textId="77777777" w:rsidR="000E558A" w:rsidRPr="00024DBC" w:rsidRDefault="000E558A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082CF964" w14:textId="77777777" w:rsidR="000E558A" w:rsidRPr="00024DBC" w:rsidRDefault="000E558A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40681B4A" w14:textId="77777777" w:rsidR="000E558A" w:rsidRPr="00024DBC" w:rsidRDefault="000E558A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74EBB4EE" w14:textId="77777777" w:rsidR="000E558A" w:rsidRPr="00024DBC" w:rsidRDefault="000E558A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11890081" w14:textId="77777777" w:rsidR="000E558A" w:rsidRPr="00024DBC" w:rsidRDefault="000E558A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4FE51A05" w14:textId="77777777" w:rsidR="000E558A" w:rsidRPr="00024DBC" w:rsidRDefault="000E558A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232424C2" w14:textId="77777777" w:rsidR="000E558A" w:rsidRPr="00024DBC" w:rsidRDefault="000E558A" w:rsidP="006707D3">
      <w:pPr>
        <w:pStyle w:val="Akapitzlist"/>
        <w:tabs>
          <w:tab w:val="num" w:pos="1353"/>
        </w:tabs>
        <w:spacing w:after="0"/>
        <w:ind w:left="284" w:right="70" w:firstLine="425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7DCDA5D0" w14:textId="77777777" w:rsidR="006707D3" w:rsidRPr="00024DBC" w:rsidRDefault="006707D3" w:rsidP="006707D3">
      <w:pPr>
        <w:pStyle w:val="Akapitzlist"/>
        <w:tabs>
          <w:tab w:val="num" w:pos="1353"/>
        </w:tabs>
        <w:spacing w:after="0"/>
        <w:ind w:left="284" w:right="70" w:firstLine="425"/>
        <w:jc w:val="both"/>
        <w:rPr>
          <w:rFonts w:ascii="Arial" w:hAnsi="Arial" w:cs="Arial"/>
          <w:b/>
          <w:bCs/>
          <w:sz w:val="20"/>
        </w:rPr>
      </w:pPr>
    </w:p>
    <w:p w14:paraId="3CA2F261" w14:textId="77777777" w:rsidR="000E558A" w:rsidRPr="00024DBC" w:rsidRDefault="000E558A" w:rsidP="00BE5279">
      <w:pPr>
        <w:numPr>
          <w:ilvl w:val="0"/>
          <w:numId w:val="91"/>
        </w:numPr>
        <w:tabs>
          <w:tab w:val="clear" w:pos="720"/>
          <w:tab w:val="left" w:pos="360"/>
          <w:tab w:val="num" w:pos="1353"/>
        </w:tabs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52394D27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7B51A9CE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12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06EC3F79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304BAD58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6245DF22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2D8E1736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3F1D2FC2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5DBE07B5" w14:textId="77777777" w:rsidR="000E558A" w:rsidRPr="00024DBC" w:rsidRDefault="000E558A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5E3A899D" w14:textId="77777777" w:rsidR="000E558A" w:rsidRPr="00024DBC" w:rsidRDefault="000E558A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06BE243B" w14:textId="77777777" w:rsidR="000E558A" w:rsidRPr="00024DBC" w:rsidRDefault="000E558A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478096E4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2B299028" w14:textId="77777777" w:rsidR="000E558A" w:rsidRPr="00024DBC" w:rsidRDefault="000E558A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748C1483" w14:textId="77777777" w:rsidR="000E558A" w:rsidRPr="00024DBC" w:rsidRDefault="000E558A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3CFBD875" w14:textId="77777777" w:rsidR="000E558A" w:rsidRPr="00024DBC" w:rsidRDefault="000E558A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</w:p>
    <w:p w14:paraId="24ABC584" w14:textId="77777777" w:rsidR="000E558A" w:rsidRPr="00024DBC" w:rsidRDefault="000E558A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6CC51797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2C054D5F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6F65D" w14:textId="77777777" w:rsidR="000E558A" w:rsidRPr="00024DBC" w:rsidRDefault="000E558A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62706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3F7D5" w14:textId="77777777" w:rsidR="000E558A" w:rsidRPr="00024DBC" w:rsidRDefault="000E558A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7A60" w14:textId="77777777" w:rsidR="000E558A" w:rsidRPr="00024DBC" w:rsidRDefault="000E558A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4C7E801A" w14:textId="77777777" w:rsidR="000E558A" w:rsidRPr="00024DBC" w:rsidRDefault="000E558A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30684A00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2760CE0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D8E5A2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CEE6625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D181AA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7F2B96AB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BA390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EA2AF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3BF1C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75D1B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0EA78B08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0115C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6DE59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CD3B4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24BEC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0E558A" w:rsidRPr="00024DBC" w14:paraId="6D26ED71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8D73C5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9F1971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FEBD4" w14:textId="77777777" w:rsidR="000E558A" w:rsidRPr="00024DBC" w:rsidRDefault="000E558A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970088E" w14:textId="77777777" w:rsidR="000E558A" w:rsidRPr="00024DBC" w:rsidRDefault="000E558A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2A04F6D8" w14:textId="77777777" w:rsidR="000E558A" w:rsidRPr="00024DBC" w:rsidRDefault="000E558A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1B7E8C58" w14:textId="77777777" w:rsidR="000E558A" w:rsidRPr="00024DBC" w:rsidRDefault="000E558A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60DAD792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468CE071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258B382D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68F6EA1E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63805D95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4E93116B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7B100C1C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31AD90FF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6AA0662B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267C702A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0EE7CE5B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6DE43D64" w14:textId="4AF81690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F63C81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68141857" w14:textId="77777777" w:rsidR="000E558A" w:rsidRPr="00024DBC" w:rsidRDefault="000E558A" w:rsidP="00BE5279">
      <w:pPr>
        <w:numPr>
          <w:ilvl w:val="0"/>
          <w:numId w:val="91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5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65F6BAEA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456D7FC5" w14:textId="77777777" w:rsidR="000E558A" w:rsidRPr="00024DBC" w:rsidRDefault="000E558A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4CB7D77" w14:textId="103B6034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4956" w:right="70" w:hanging="4956"/>
        <w:rPr>
          <w:rFonts w:ascii="Arial" w:hAnsi="Arial" w:cs="Arial"/>
          <w:sz w:val="16"/>
          <w:szCs w:val="16"/>
        </w:rPr>
      </w:pPr>
    </w:p>
    <w:p w14:paraId="7255BA34" w14:textId="0BEE4B8B" w:rsidR="000E558A" w:rsidRPr="00024DBC" w:rsidRDefault="000E558A" w:rsidP="006707D3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    </w:t>
      </w:r>
      <w:r w:rsidR="006707D3" w:rsidRPr="00024DBC">
        <w:rPr>
          <w:rFonts w:ascii="Arial" w:hAnsi="Arial" w:cs="Arial"/>
          <w:sz w:val="16"/>
          <w:szCs w:val="16"/>
        </w:rPr>
        <w:tab/>
      </w:r>
    </w:p>
    <w:p w14:paraId="5DD56316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5E47291E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6B0153D7" w14:textId="77777777" w:rsidR="000E558A" w:rsidRPr="00024DBC" w:rsidRDefault="000E558A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396FEEA3" w14:textId="77777777" w:rsidR="000E558A" w:rsidRPr="00024DBC" w:rsidRDefault="000E558A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C686305" w14:textId="77777777" w:rsidR="000E558A" w:rsidRPr="00024DBC" w:rsidRDefault="000E558A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EFD88A3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75B63624" w14:textId="77777777" w:rsidR="003C478F" w:rsidRPr="00024DBC" w:rsidRDefault="003C478F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45E0B8C1" w14:textId="7F6F8E62" w:rsidR="004459A6" w:rsidRPr="00024DBC" w:rsidRDefault="004459A6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>Załącznik nr 2f do SWZ</w:t>
      </w:r>
    </w:p>
    <w:p w14:paraId="42F19D78" w14:textId="77777777" w:rsidR="00A06126" w:rsidRPr="00024DBC" w:rsidRDefault="00A06126" w:rsidP="00BE5279">
      <w:pPr>
        <w:pStyle w:val="Tekstkomentarza"/>
        <w:spacing w:line="276" w:lineRule="auto"/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10C97EC1" w14:textId="77777777" w:rsidTr="00793665">
        <w:trPr>
          <w:trHeight w:val="437"/>
        </w:trPr>
        <w:tc>
          <w:tcPr>
            <w:tcW w:w="7824" w:type="dxa"/>
          </w:tcPr>
          <w:p w14:paraId="591CA12C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3A6005C1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D106A16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19C29BC5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27A97A1E" w14:textId="77777777" w:rsidTr="00793665">
        <w:trPr>
          <w:trHeight w:val="378"/>
        </w:trPr>
        <w:tc>
          <w:tcPr>
            <w:tcW w:w="7850" w:type="dxa"/>
          </w:tcPr>
          <w:p w14:paraId="59DE9CDF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4C34FBB7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BBE9430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(nazwa albo imię i nazwisko Wykonawcy) - powielić tyle razy, ile potrzeba</w:t>
      </w:r>
    </w:p>
    <w:p w14:paraId="4947AD42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30B283EF" w14:textId="77777777" w:rsidTr="00793665">
        <w:trPr>
          <w:trHeight w:val="451"/>
        </w:trPr>
        <w:tc>
          <w:tcPr>
            <w:tcW w:w="7850" w:type="dxa"/>
          </w:tcPr>
          <w:p w14:paraId="5DCEA32D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B56EC42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B7C2723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74F65635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6A7E6C37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2956300F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1C077C67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0F0A5FBD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4459A6" w:rsidRPr="00024DBC" w14:paraId="2D58BEF1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663C2B5F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40A1FED0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6F634267" w14:textId="77777777" w:rsidTr="00793665">
        <w:trPr>
          <w:trHeight w:val="467"/>
        </w:trPr>
        <w:tc>
          <w:tcPr>
            <w:tcW w:w="7925" w:type="dxa"/>
          </w:tcPr>
          <w:p w14:paraId="21B9548C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DED3050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DF76559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26F7F1F5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110A09B1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54884A46" w14:textId="77777777" w:rsidTr="00793665">
        <w:trPr>
          <w:trHeight w:val="503"/>
        </w:trPr>
        <w:tc>
          <w:tcPr>
            <w:tcW w:w="7913" w:type="dxa"/>
          </w:tcPr>
          <w:p w14:paraId="49227BEE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4AF92EE1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0B9645C9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Adres e-mail na który Zamawiający ma przesyłać korespondencję</w:t>
      </w:r>
    </w:p>
    <w:p w14:paraId="1EFFE825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1D1051A8" w14:textId="77777777" w:rsidTr="00793665">
        <w:trPr>
          <w:trHeight w:val="441"/>
        </w:trPr>
        <w:tc>
          <w:tcPr>
            <w:tcW w:w="7963" w:type="dxa"/>
          </w:tcPr>
          <w:p w14:paraId="5A7988CA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38193D0" w14:textId="77777777" w:rsidR="004459A6" w:rsidRPr="00024DBC" w:rsidRDefault="004459A6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6194B43" w14:textId="77777777" w:rsidR="004459A6" w:rsidRPr="00024DBC" w:rsidRDefault="004459A6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4FA8F939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</w:p>
    <w:p w14:paraId="206DE90F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3392A6C3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1C14572A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5360B54E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40186361" w14:textId="77777777" w:rsidR="004459A6" w:rsidRPr="00024DBC" w:rsidRDefault="004459A6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02A94540" w14:textId="77777777" w:rsidR="004459A6" w:rsidRPr="00024DBC" w:rsidRDefault="004459A6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32D266E4" w14:textId="5D27AD7C" w:rsidR="004459A6" w:rsidRPr="00024DBC" w:rsidRDefault="004459A6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6 ZAMÓWIENIA</w:t>
      </w:r>
    </w:p>
    <w:p w14:paraId="4CC20CF9" w14:textId="77777777" w:rsidR="004459A6" w:rsidRPr="00024DBC" w:rsidRDefault="004459A6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sz w:val="14"/>
          <w:szCs w:val="14"/>
        </w:rPr>
      </w:pPr>
    </w:p>
    <w:p w14:paraId="6D1D7CBD" w14:textId="77777777" w:rsidR="004459A6" w:rsidRPr="00024DBC" w:rsidRDefault="004459A6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1F475DF7" w14:textId="77777777" w:rsidR="004459A6" w:rsidRPr="00024DBC" w:rsidRDefault="004459A6" w:rsidP="00BE5279">
      <w:pPr>
        <w:widowControl w:val="0"/>
        <w:numPr>
          <w:ilvl w:val="0"/>
          <w:numId w:val="92"/>
        </w:numPr>
        <w:tabs>
          <w:tab w:val="clear" w:pos="720"/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0FEC9796" w14:textId="77777777" w:rsidR="004459A6" w:rsidRPr="00024DBC" w:rsidRDefault="004459A6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7524DF16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02801A95" w14:textId="77777777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07886561" w14:textId="77777777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16A5E3E7" w14:textId="77777777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46341929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228F3935" w14:textId="77777777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6B9258D4" w14:textId="77777777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6866AE28" w14:textId="09CB02F9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4459A6" w:rsidRPr="00024DBC" w14:paraId="3332A97C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57B6118F" w14:textId="77777777" w:rsidR="004459A6" w:rsidRPr="00024DBC" w:rsidRDefault="004459A6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CC88B7" w14:textId="77777777" w:rsidR="004459A6" w:rsidRPr="00024DBC" w:rsidRDefault="004459A6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07A5D8A8" w14:textId="2503BC27" w:rsidR="004459A6" w:rsidRPr="00024DBC" w:rsidRDefault="004459A6" w:rsidP="00BE5279">
            <w:pPr>
              <w:tabs>
                <w:tab w:val="num" w:pos="-2622"/>
              </w:tabs>
              <w:spacing w:line="276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w Rozdziale V SWZ w zakresie części 6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00756865" w14:textId="77777777" w:rsidR="004459A6" w:rsidRPr="00024DBC" w:rsidRDefault="004459A6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399CB5C4" w14:textId="77777777" w:rsidR="004459A6" w:rsidRPr="00024DBC" w:rsidRDefault="004459A6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4BF5FCA0" w14:textId="77777777" w:rsidR="004459A6" w:rsidRPr="00024DBC" w:rsidRDefault="004459A6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sprzedaż towaru (usługi) podlega obciążeniu podatkiem od towarów i usług, z uwzględnieniem pkt. 6 Rozdziału XXII SWZ. </w:t>
      </w:r>
    </w:p>
    <w:p w14:paraId="36E9752B" w14:textId="77777777" w:rsidR="004459A6" w:rsidRPr="00024DBC" w:rsidRDefault="004459A6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lastRenderedPageBreak/>
        <w:t xml:space="preserve"> </w:t>
      </w:r>
    </w:p>
    <w:p w14:paraId="3540D3CE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130A4FDE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8"/>
          <w:szCs w:val="18"/>
        </w:rPr>
      </w:pPr>
    </w:p>
    <w:p w14:paraId="0DA6BCD0" w14:textId="77777777" w:rsidR="004459A6" w:rsidRPr="00024DBC" w:rsidRDefault="004459A6" w:rsidP="00BE5279">
      <w:pPr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50A61DC6" w14:textId="77777777" w:rsidR="004459A6" w:rsidRPr="00024DBC" w:rsidRDefault="004459A6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0FD12733" w14:textId="77777777" w:rsidR="004459A6" w:rsidRPr="00024DBC" w:rsidRDefault="004459A6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65D98313" w14:textId="0B100B28" w:rsidR="004459A6" w:rsidRPr="00024DBC" w:rsidRDefault="004459A6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64866EE7" w14:textId="77777777" w:rsidR="004459A6" w:rsidRPr="00024DBC" w:rsidRDefault="004459A6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14598F8D" w14:textId="77777777" w:rsidR="004459A6" w:rsidRPr="00024DBC" w:rsidRDefault="004459A6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7919299F" w14:textId="77777777" w:rsidR="00434F18" w:rsidRPr="00024DBC" w:rsidRDefault="00434F18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4AE4E2D2" w14:textId="77777777" w:rsidR="004459A6" w:rsidRPr="00024DBC" w:rsidRDefault="004459A6" w:rsidP="00434F18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3AB51AB6" w14:textId="77777777" w:rsidR="00434F18" w:rsidRPr="00024DBC" w:rsidRDefault="00434F18" w:rsidP="00434F18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sz w:val="10"/>
          <w:szCs w:val="10"/>
        </w:rPr>
      </w:pPr>
    </w:p>
    <w:p w14:paraId="49DE80E2" w14:textId="77777777" w:rsidR="004459A6" w:rsidRPr="00024DBC" w:rsidRDefault="004459A6" w:rsidP="00BE5279">
      <w:pPr>
        <w:numPr>
          <w:ilvl w:val="0"/>
          <w:numId w:val="93"/>
        </w:numPr>
        <w:tabs>
          <w:tab w:val="clear" w:pos="720"/>
        </w:tabs>
        <w:spacing w:line="276" w:lineRule="auto"/>
        <w:ind w:left="284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78033BD5" w14:textId="4D73F1F1" w:rsidR="004459A6" w:rsidRPr="00024DBC" w:rsidRDefault="004459A6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 </w:t>
      </w:r>
      <w:r w:rsidR="00B21788" w:rsidRPr="00024DBC">
        <w:rPr>
          <w:rFonts w:ascii="Arial" w:eastAsia="Calibri" w:hAnsi="Arial" w:cs="Arial"/>
          <w:b/>
          <w:sz w:val="20"/>
          <w:lang w:eastAsia="en-US"/>
        </w:rPr>
        <w:t>osób</w:t>
      </w:r>
      <w:r w:rsidR="00B21788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="00B21788" w:rsidRPr="00024DBC">
        <w:rPr>
          <w:rFonts w:ascii="Arial" w:eastAsia="Calibri" w:hAnsi="Arial" w:cs="Arial"/>
          <w:b/>
          <w:sz w:val="20"/>
          <w:lang w:eastAsia="en-US"/>
        </w:rPr>
        <w:t>i więcej</w:t>
      </w:r>
      <w:r w:rsidR="00B21788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2F1B6380" w14:textId="77777777" w:rsidR="004459A6" w:rsidRPr="00024DBC" w:rsidRDefault="004459A6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48C4E890" w14:textId="77777777" w:rsidR="004459A6" w:rsidRPr="00024DBC" w:rsidRDefault="004459A6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451AA598" w14:textId="77777777" w:rsidR="004459A6" w:rsidRPr="00024DBC" w:rsidRDefault="004459A6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2A4F846C" w14:textId="77777777" w:rsidR="004459A6" w:rsidRPr="00024DBC" w:rsidRDefault="004459A6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4797F2A9" w14:textId="77777777" w:rsidR="004459A6" w:rsidRPr="00024DBC" w:rsidRDefault="004459A6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2B45058D" w14:textId="77777777" w:rsidR="004459A6" w:rsidRPr="00024DBC" w:rsidRDefault="004459A6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2A1578CA" w14:textId="77777777" w:rsidR="004459A6" w:rsidRPr="00024DBC" w:rsidRDefault="004459A6" w:rsidP="00434F18">
      <w:pPr>
        <w:pStyle w:val="Akapitzlist"/>
        <w:tabs>
          <w:tab w:val="num" w:pos="1353"/>
        </w:tabs>
        <w:spacing w:after="0"/>
        <w:ind w:left="709" w:right="70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1FF3137B" w14:textId="77777777" w:rsidR="00434F18" w:rsidRPr="00024DBC" w:rsidRDefault="00434F18" w:rsidP="00BE5279">
      <w:pPr>
        <w:pStyle w:val="Akapitzlist"/>
        <w:tabs>
          <w:tab w:val="num" w:pos="1353"/>
        </w:tabs>
        <w:spacing w:after="0"/>
        <w:ind w:left="284" w:right="70"/>
        <w:jc w:val="both"/>
        <w:rPr>
          <w:rFonts w:ascii="Arial" w:hAnsi="Arial" w:cs="Arial"/>
          <w:b/>
          <w:bCs/>
          <w:sz w:val="10"/>
          <w:szCs w:val="10"/>
        </w:rPr>
      </w:pPr>
    </w:p>
    <w:p w14:paraId="14C79FEC" w14:textId="77777777" w:rsidR="004459A6" w:rsidRPr="00024DBC" w:rsidRDefault="004459A6" w:rsidP="00BE5279">
      <w:pPr>
        <w:numPr>
          <w:ilvl w:val="0"/>
          <w:numId w:val="94"/>
        </w:numPr>
        <w:tabs>
          <w:tab w:val="clear" w:pos="720"/>
          <w:tab w:val="left" w:pos="360"/>
          <w:tab w:val="num" w:pos="1353"/>
        </w:tabs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494EDF99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71E4D9A1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13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737DE8A6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40532F8D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525408D1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7CE31689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2EE47317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0D2013CC" w14:textId="77777777" w:rsidR="004459A6" w:rsidRPr="00024DBC" w:rsidRDefault="004459A6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22A435CE" w14:textId="77777777" w:rsidR="004459A6" w:rsidRPr="00024DBC" w:rsidRDefault="004459A6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10B0D843" w14:textId="77777777" w:rsidR="004459A6" w:rsidRPr="00024DBC" w:rsidRDefault="004459A6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6B652D32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2383D379" w14:textId="77777777" w:rsidR="004459A6" w:rsidRPr="00024DBC" w:rsidRDefault="004459A6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135489A0" w14:textId="77777777" w:rsidR="004459A6" w:rsidRPr="00024DBC" w:rsidRDefault="004459A6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2D30693C" w14:textId="77777777" w:rsidR="004459A6" w:rsidRPr="00024DBC" w:rsidRDefault="004459A6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  <w:u w:val="single"/>
        </w:rPr>
      </w:pPr>
    </w:p>
    <w:p w14:paraId="3541FFC9" w14:textId="77777777" w:rsidR="004459A6" w:rsidRPr="00024DBC" w:rsidRDefault="004459A6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3FFE8575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5262928C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29F44" w14:textId="77777777" w:rsidR="004459A6" w:rsidRPr="00024DBC" w:rsidRDefault="004459A6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AB4D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C7A44" w14:textId="77777777" w:rsidR="004459A6" w:rsidRPr="00024DBC" w:rsidRDefault="004459A6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FB" w14:textId="77777777" w:rsidR="004459A6" w:rsidRPr="00024DBC" w:rsidRDefault="004459A6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529FAAA6" w14:textId="77777777" w:rsidR="004459A6" w:rsidRPr="00024DBC" w:rsidRDefault="004459A6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4B4A3449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9CE272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FA8043B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BB73CF3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A173C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0316B3E5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C4A60A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2BF73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77551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9CC2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4142755E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FFD95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0091C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A48B2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3A01F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4459A6" w:rsidRPr="00024DBC" w14:paraId="2A071065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9D6227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CB4531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A262B" w14:textId="77777777" w:rsidR="004459A6" w:rsidRPr="00024DBC" w:rsidRDefault="004459A6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C0CC52F" w14:textId="77777777" w:rsidR="004459A6" w:rsidRPr="00024DBC" w:rsidRDefault="004459A6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40F59BC1" w14:textId="77777777" w:rsidR="004459A6" w:rsidRPr="00024DBC" w:rsidRDefault="004459A6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2965025F" w14:textId="77777777" w:rsidR="004459A6" w:rsidRPr="00024DBC" w:rsidRDefault="004459A6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2318C663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087F8F92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20B39215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23F7F264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7A1ABA18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6E622DC4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4782AC91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7B2313F5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0BC1A3AE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1EB0FF7D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07461782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27009970" w14:textId="2A867B24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F63C81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5D0B34E7" w14:textId="77777777" w:rsidR="004459A6" w:rsidRPr="00024DBC" w:rsidRDefault="004459A6" w:rsidP="00BE5279">
      <w:pPr>
        <w:numPr>
          <w:ilvl w:val="0"/>
          <w:numId w:val="94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6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11F96C3F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28BA56B3" w14:textId="77777777" w:rsidR="004459A6" w:rsidRPr="00024DBC" w:rsidRDefault="004459A6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CD225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4956" w:right="70" w:hanging="4956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</w:t>
      </w:r>
    </w:p>
    <w:p w14:paraId="375B74E2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4A9FE109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7288F56D" w14:textId="77777777" w:rsidR="004459A6" w:rsidRPr="00024DBC" w:rsidRDefault="004459A6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3BB22D5C" w14:textId="77777777" w:rsidR="004459A6" w:rsidRPr="00024DBC" w:rsidRDefault="004459A6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26846CA" w14:textId="77777777" w:rsidR="004459A6" w:rsidRPr="00024DBC" w:rsidRDefault="004459A6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5117A46" w14:textId="77777777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F976122" w14:textId="77777777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6D2C653" w14:textId="0916EB41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 xml:space="preserve">Załącznik nr 2g do SWZ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1A7E3211" w14:textId="77777777" w:rsidTr="00793665">
        <w:trPr>
          <w:trHeight w:val="437"/>
        </w:trPr>
        <w:tc>
          <w:tcPr>
            <w:tcW w:w="7824" w:type="dxa"/>
          </w:tcPr>
          <w:p w14:paraId="2F0F2DE1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745FCE67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76537856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7B3C63FD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6A045903" w14:textId="77777777" w:rsidTr="00793665">
        <w:trPr>
          <w:trHeight w:val="378"/>
        </w:trPr>
        <w:tc>
          <w:tcPr>
            <w:tcW w:w="7850" w:type="dxa"/>
          </w:tcPr>
          <w:p w14:paraId="56D4DEB7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3F70EB6C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43D7AC92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(nazwa albo imię i nazwisko Wykonawcy) - powielić tyle razy, ile potrzeba</w:t>
      </w:r>
    </w:p>
    <w:p w14:paraId="440426C5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777DBA8C" w14:textId="77777777" w:rsidTr="00793665">
        <w:trPr>
          <w:trHeight w:val="451"/>
        </w:trPr>
        <w:tc>
          <w:tcPr>
            <w:tcW w:w="7850" w:type="dxa"/>
          </w:tcPr>
          <w:p w14:paraId="6E502336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363D20B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D6A82CC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6A28A259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145C64EB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33E93328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68002D5F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3798479D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304C33" w:rsidRPr="00024DBC" w14:paraId="57FBA590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69D97F75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6C0B5B07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607F3414" w14:textId="77777777" w:rsidTr="00793665">
        <w:trPr>
          <w:trHeight w:val="467"/>
        </w:trPr>
        <w:tc>
          <w:tcPr>
            <w:tcW w:w="7925" w:type="dxa"/>
          </w:tcPr>
          <w:p w14:paraId="0AB013F5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FFA4D96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0AFDD323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4699A075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0EAD91EE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69EEB17E" w14:textId="77777777" w:rsidTr="00793665">
        <w:trPr>
          <w:trHeight w:val="503"/>
        </w:trPr>
        <w:tc>
          <w:tcPr>
            <w:tcW w:w="7913" w:type="dxa"/>
          </w:tcPr>
          <w:p w14:paraId="33C420BE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628E53B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051C1D4C" w14:textId="09AF4BA3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Adres </w:t>
      </w:r>
      <w:r w:rsidR="00455E23" w:rsidRPr="00024DBC">
        <w:rPr>
          <w:rFonts w:ascii="Arial" w:hAnsi="Arial" w:cs="Arial"/>
          <w:i/>
          <w:iCs/>
          <w:sz w:val="16"/>
          <w:szCs w:val="16"/>
        </w:rPr>
        <w:t>e-mail,</w:t>
      </w:r>
      <w:r w:rsidRPr="00024DBC">
        <w:rPr>
          <w:rFonts w:ascii="Arial" w:hAnsi="Arial" w:cs="Arial"/>
          <w:i/>
          <w:iCs/>
          <w:sz w:val="16"/>
          <w:szCs w:val="16"/>
        </w:rPr>
        <w:t xml:space="preserve"> na który Zamawiający ma przesyłać korespondencję</w:t>
      </w:r>
    </w:p>
    <w:p w14:paraId="229C9D04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5336B3B7" w14:textId="77777777" w:rsidTr="00793665">
        <w:trPr>
          <w:trHeight w:val="441"/>
        </w:trPr>
        <w:tc>
          <w:tcPr>
            <w:tcW w:w="7963" w:type="dxa"/>
          </w:tcPr>
          <w:p w14:paraId="6D4062F7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5A2186A1" w14:textId="77777777" w:rsidR="00304C33" w:rsidRPr="00024DBC" w:rsidRDefault="00304C33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74995C87" w14:textId="77777777" w:rsidR="00304C33" w:rsidRPr="00024DBC" w:rsidRDefault="00304C33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4C4BC423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10"/>
          <w:szCs w:val="10"/>
        </w:rPr>
      </w:pPr>
    </w:p>
    <w:p w14:paraId="11B0473D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32A99E71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30302021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414D6BFA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5234356E" w14:textId="77777777" w:rsidR="00304C33" w:rsidRPr="00024DBC" w:rsidRDefault="00304C33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37F28E1C" w14:textId="77777777" w:rsidR="00304C33" w:rsidRPr="00024DBC" w:rsidRDefault="00304C33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6F429725" w14:textId="6EA8AD67" w:rsidR="00304C33" w:rsidRPr="00024DBC" w:rsidRDefault="00304C33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7 ZAMÓWIENIA</w:t>
      </w:r>
    </w:p>
    <w:p w14:paraId="68AD5183" w14:textId="77777777" w:rsidR="00304C33" w:rsidRPr="00024DBC" w:rsidRDefault="00304C33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sz w:val="14"/>
          <w:szCs w:val="14"/>
        </w:rPr>
      </w:pPr>
    </w:p>
    <w:p w14:paraId="5C1CFE28" w14:textId="77777777" w:rsidR="00304C33" w:rsidRPr="00024DBC" w:rsidRDefault="00304C33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  <w:u w:val="single"/>
        </w:rPr>
      </w:pPr>
    </w:p>
    <w:p w14:paraId="5F4F3020" w14:textId="77777777" w:rsidR="00304C33" w:rsidRPr="00024DBC" w:rsidRDefault="00304C33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7BF63588" w14:textId="77777777" w:rsidR="00304C33" w:rsidRPr="00024DBC" w:rsidRDefault="00304C33" w:rsidP="00BE5279">
      <w:pPr>
        <w:widowControl w:val="0"/>
        <w:numPr>
          <w:ilvl w:val="0"/>
          <w:numId w:val="95"/>
        </w:numPr>
        <w:tabs>
          <w:tab w:val="clear" w:pos="720"/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2F70908D" w14:textId="77777777" w:rsidR="00304C33" w:rsidRPr="00024DBC" w:rsidRDefault="00304C33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3763B489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0C664BAA" w14:textId="77777777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4B717573" w14:textId="77777777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5AB39B8F" w14:textId="77777777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5FFBAD1A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0711C1B7" w14:textId="77777777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4F414A11" w14:textId="77777777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16C35E0C" w14:textId="78F9BC7E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AA47B1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304C33" w:rsidRPr="00024DBC" w14:paraId="0350FE0D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552CA7DE" w14:textId="77777777" w:rsidR="00304C33" w:rsidRPr="00024DBC" w:rsidRDefault="00304C33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30DF4B" w14:textId="77777777" w:rsidR="00304C33" w:rsidRPr="00024DBC" w:rsidRDefault="00304C33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46F30C73" w14:textId="296F5545" w:rsidR="00304C33" w:rsidRPr="00024DBC" w:rsidRDefault="00304C33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w Rozdziale V SWZ w zakresie części 7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75316733" w14:textId="77777777" w:rsidR="00304C33" w:rsidRPr="00024DBC" w:rsidRDefault="00304C33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552EE933" w14:textId="77777777" w:rsidR="00304C33" w:rsidRPr="00024DBC" w:rsidRDefault="00304C33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03B53761" w14:textId="77777777" w:rsidR="00304C33" w:rsidRPr="00024DBC" w:rsidRDefault="00304C33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sprzedaż towaru (usługi) podlega obciążeniu podatkiem od towarów i usług, z uwzględnieniem pkt. 6 Rozdziału XXII SWZ. </w:t>
      </w:r>
    </w:p>
    <w:p w14:paraId="5A1A334B" w14:textId="77777777" w:rsidR="00304C33" w:rsidRPr="00024DBC" w:rsidRDefault="00304C33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t xml:space="preserve"> </w:t>
      </w:r>
    </w:p>
    <w:p w14:paraId="3A2EA0C9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lastRenderedPageBreak/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29DAFF03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0"/>
          <w:szCs w:val="10"/>
        </w:rPr>
      </w:pPr>
    </w:p>
    <w:p w14:paraId="5175CE36" w14:textId="77777777" w:rsidR="00304C33" w:rsidRPr="00024DBC" w:rsidRDefault="00304C33" w:rsidP="00BE5279">
      <w:pPr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2F74C955" w14:textId="77777777" w:rsidR="00304C33" w:rsidRPr="00024DBC" w:rsidRDefault="00304C33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2E5C81F2" w14:textId="77777777" w:rsidR="00304C33" w:rsidRPr="00024DBC" w:rsidRDefault="00304C33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2DF1E001" w14:textId="77777777" w:rsidR="00304C33" w:rsidRPr="00024DBC" w:rsidRDefault="00304C33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332B5DF5" w14:textId="77777777" w:rsidR="00304C33" w:rsidRPr="00024DBC" w:rsidRDefault="00304C33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21C04072" w14:textId="77777777" w:rsidR="00304C33" w:rsidRPr="00024DBC" w:rsidRDefault="00304C33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6CCD9B66" w14:textId="77777777" w:rsidR="00D97478" w:rsidRPr="00024DBC" w:rsidRDefault="00D97478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677510FB" w14:textId="77777777" w:rsidR="00304C33" w:rsidRPr="00024DBC" w:rsidRDefault="00304C33" w:rsidP="00D97478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00F1FD1D" w14:textId="77777777" w:rsidR="00D97478" w:rsidRPr="00024DBC" w:rsidRDefault="00D97478" w:rsidP="00D97478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sz w:val="10"/>
          <w:szCs w:val="10"/>
        </w:rPr>
      </w:pPr>
    </w:p>
    <w:p w14:paraId="11195689" w14:textId="77777777" w:rsidR="00304C33" w:rsidRPr="00024DBC" w:rsidRDefault="00304C33" w:rsidP="00BE5279">
      <w:pPr>
        <w:numPr>
          <w:ilvl w:val="0"/>
          <w:numId w:val="96"/>
        </w:numPr>
        <w:tabs>
          <w:tab w:val="clear" w:pos="720"/>
        </w:tabs>
        <w:spacing w:line="276" w:lineRule="auto"/>
        <w:ind w:left="426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14198816" w14:textId="7A594268" w:rsidR="00304C33" w:rsidRPr="00024DBC" w:rsidRDefault="00304C33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 </w:t>
      </w:r>
      <w:r w:rsidR="005E02EF" w:rsidRPr="00024DBC">
        <w:rPr>
          <w:rFonts w:ascii="Arial" w:eastAsia="Calibri" w:hAnsi="Arial" w:cs="Arial"/>
          <w:b/>
          <w:sz w:val="20"/>
          <w:lang w:eastAsia="en-US"/>
        </w:rPr>
        <w:t>osób</w:t>
      </w:r>
      <w:r w:rsidR="005E02EF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="005E02EF" w:rsidRPr="00024DBC">
        <w:rPr>
          <w:rFonts w:ascii="Arial" w:eastAsia="Calibri" w:hAnsi="Arial" w:cs="Arial"/>
          <w:b/>
          <w:sz w:val="20"/>
          <w:lang w:eastAsia="en-US"/>
        </w:rPr>
        <w:t>i więcej</w:t>
      </w:r>
      <w:r w:rsidR="005E02EF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32865DF4" w14:textId="77777777" w:rsidR="00304C33" w:rsidRPr="00024DBC" w:rsidRDefault="00304C33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67CF28B0" w14:textId="77777777" w:rsidR="00304C33" w:rsidRPr="00024DBC" w:rsidRDefault="00304C33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1158D9FB" w14:textId="77777777" w:rsidR="00304C33" w:rsidRPr="00024DBC" w:rsidRDefault="00304C33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18AF3732" w14:textId="77777777" w:rsidR="00304C33" w:rsidRPr="00024DBC" w:rsidRDefault="00304C33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14E537CF" w14:textId="77777777" w:rsidR="00304C33" w:rsidRPr="00024DBC" w:rsidRDefault="00304C33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64C865F3" w14:textId="77777777" w:rsidR="00D97478" w:rsidRPr="00024DBC" w:rsidRDefault="00D97478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21114F5A" w14:textId="77777777" w:rsidR="00304C33" w:rsidRPr="00024DBC" w:rsidRDefault="00304C33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301DE904" w14:textId="77777777" w:rsidR="00304C33" w:rsidRPr="00024DBC" w:rsidRDefault="00304C33" w:rsidP="00D97478">
      <w:pPr>
        <w:pStyle w:val="Akapitzlist"/>
        <w:tabs>
          <w:tab w:val="num" w:pos="1353"/>
        </w:tabs>
        <w:spacing w:after="0"/>
        <w:ind w:left="284" w:right="70" w:firstLine="567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3F21C197" w14:textId="77777777" w:rsidR="00D97478" w:rsidRPr="00024DBC" w:rsidRDefault="00D97478" w:rsidP="00D97478">
      <w:pPr>
        <w:pStyle w:val="Akapitzlist"/>
        <w:tabs>
          <w:tab w:val="num" w:pos="1353"/>
        </w:tabs>
        <w:spacing w:after="0"/>
        <w:ind w:left="284" w:right="70" w:firstLine="567"/>
        <w:jc w:val="both"/>
        <w:rPr>
          <w:rFonts w:ascii="Arial" w:hAnsi="Arial" w:cs="Arial"/>
          <w:b/>
          <w:bCs/>
          <w:sz w:val="10"/>
          <w:szCs w:val="10"/>
        </w:rPr>
      </w:pPr>
    </w:p>
    <w:p w14:paraId="06811693" w14:textId="77777777" w:rsidR="00304C33" w:rsidRPr="00024DBC" w:rsidRDefault="00304C33" w:rsidP="00BE5279">
      <w:pPr>
        <w:numPr>
          <w:ilvl w:val="0"/>
          <w:numId w:val="97"/>
        </w:numPr>
        <w:tabs>
          <w:tab w:val="clear" w:pos="720"/>
          <w:tab w:val="left" w:pos="360"/>
          <w:tab w:val="num" w:pos="1353"/>
        </w:tabs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214BA9E5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6EC17B46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14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0FA31868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7EEBF783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3D836376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748B7DE8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266A1788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4F1585C3" w14:textId="77777777" w:rsidR="00304C33" w:rsidRPr="00024DBC" w:rsidRDefault="00304C33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07B95D04" w14:textId="77777777" w:rsidR="00304C33" w:rsidRPr="00024DBC" w:rsidRDefault="00304C33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6D320764" w14:textId="77777777" w:rsidR="00304C33" w:rsidRPr="00024DBC" w:rsidRDefault="00304C33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33527639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7D8E3BF3" w14:textId="77777777" w:rsidR="00304C33" w:rsidRPr="00024DBC" w:rsidRDefault="00304C33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549ED1E9" w14:textId="77777777" w:rsidR="00304C33" w:rsidRPr="00024DBC" w:rsidRDefault="00304C33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6BE7C291" w14:textId="77777777" w:rsidR="00304C33" w:rsidRPr="00024DBC" w:rsidRDefault="00304C33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  <w:u w:val="single"/>
        </w:rPr>
      </w:pPr>
    </w:p>
    <w:p w14:paraId="3520163C" w14:textId="77777777" w:rsidR="00304C33" w:rsidRPr="00024DBC" w:rsidRDefault="00304C33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2B01C275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2CD07DD4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DC0FE" w14:textId="77777777" w:rsidR="00304C33" w:rsidRPr="00024DBC" w:rsidRDefault="00304C33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1BCD8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68BF4" w14:textId="77777777" w:rsidR="00304C33" w:rsidRPr="00024DBC" w:rsidRDefault="00304C33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CF2F" w14:textId="77777777" w:rsidR="00304C33" w:rsidRPr="00024DBC" w:rsidRDefault="00304C33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26BFF2C0" w14:textId="77777777" w:rsidR="00304C33" w:rsidRPr="00024DBC" w:rsidRDefault="00304C33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7464115B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77EBD5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9F1E98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765B3B8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AC4F1E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4751892A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AB9A2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05324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27D5F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07190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38707B9E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7E0A9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2630D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DEB148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DC8B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304C33" w:rsidRPr="00024DBC" w14:paraId="6A81FBC5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431BF0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93A139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CFC25" w14:textId="77777777" w:rsidR="00304C33" w:rsidRPr="00024DBC" w:rsidRDefault="00304C33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7A496BA" w14:textId="77777777" w:rsidR="00304C33" w:rsidRPr="00024DBC" w:rsidRDefault="00304C33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20370F1A" w14:textId="77777777" w:rsidR="00304C33" w:rsidRPr="00024DBC" w:rsidRDefault="00304C33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7B4B0E64" w14:textId="77777777" w:rsidR="00304C33" w:rsidRPr="00024DBC" w:rsidRDefault="00304C33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09740A24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43B5CBA3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30520DC6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56E72B70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7D7A3E9A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55C08EC2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57318935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2269A334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49A6B96A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1C23E1D7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279BAFC7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1AB32163" w14:textId="43283896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455E23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6514A05D" w14:textId="77777777" w:rsidR="00304C33" w:rsidRPr="00024DBC" w:rsidRDefault="00304C33" w:rsidP="00BE5279">
      <w:pPr>
        <w:numPr>
          <w:ilvl w:val="0"/>
          <w:numId w:val="97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7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635901F9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68ADA6C4" w14:textId="77777777" w:rsidR="00304C33" w:rsidRPr="00024DBC" w:rsidRDefault="00304C33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EDB81A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54BCB867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66FB2407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4BA20DDD" w14:textId="77777777" w:rsidR="00304C33" w:rsidRPr="00024DBC" w:rsidRDefault="00304C33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5B1FDD3B" w14:textId="77777777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EBFA8DD" w14:textId="77777777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5DBC28B" w14:textId="77777777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B8201D4" w14:textId="77777777" w:rsidR="00304C33" w:rsidRPr="00024DBC" w:rsidRDefault="00304C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048134E1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15F4D650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484AE098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</w:p>
    <w:p w14:paraId="4B8054FC" w14:textId="6CCE7AD3" w:rsidR="005108D7" w:rsidRPr="00024DBC" w:rsidRDefault="005108D7" w:rsidP="00BE5279">
      <w:pPr>
        <w:pStyle w:val="Tekstkomentarza"/>
        <w:spacing w:line="276" w:lineRule="auto"/>
        <w:jc w:val="right"/>
        <w:rPr>
          <w:rFonts w:ascii="Arial" w:hAnsi="Arial" w:cs="Arial"/>
          <w:b/>
        </w:rPr>
      </w:pPr>
      <w:r w:rsidRPr="00024DBC">
        <w:rPr>
          <w:rFonts w:ascii="Arial" w:hAnsi="Arial" w:cs="Arial"/>
          <w:b/>
        </w:rPr>
        <w:lastRenderedPageBreak/>
        <w:t xml:space="preserve">Załącznik nr 2h do SWZ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</w:tblGrid>
      <w:tr w:rsidR="00C07F25" w:rsidRPr="00024DBC" w14:paraId="3FF8583C" w14:textId="77777777" w:rsidTr="00793665">
        <w:trPr>
          <w:trHeight w:val="437"/>
        </w:trPr>
        <w:tc>
          <w:tcPr>
            <w:tcW w:w="7824" w:type="dxa"/>
          </w:tcPr>
          <w:p w14:paraId="15492DFA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33758EE9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355DDC99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upoważniona do reprezentacji Wykonawcy/-ów i podpisująca ofertę)</w:t>
      </w:r>
    </w:p>
    <w:p w14:paraId="6CE4BB83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790CB259" w14:textId="77777777" w:rsidTr="00793665">
        <w:trPr>
          <w:trHeight w:val="378"/>
        </w:trPr>
        <w:tc>
          <w:tcPr>
            <w:tcW w:w="7850" w:type="dxa"/>
          </w:tcPr>
          <w:p w14:paraId="1DFA79F1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2D24D503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7722ED80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(nazwa albo imię i nazwisko Wykonawcy) - powielić tyle razy, ile potrzeba</w:t>
      </w:r>
    </w:p>
    <w:p w14:paraId="11FE3A5E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</w:tblGrid>
      <w:tr w:rsidR="00C07F25" w:rsidRPr="00024DBC" w14:paraId="04BBE7EB" w14:textId="77777777" w:rsidTr="00793665">
        <w:trPr>
          <w:trHeight w:val="451"/>
        </w:trPr>
        <w:tc>
          <w:tcPr>
            <w:tcW w:w="7850" w:type="dxa"/>
          </w:tcPr>
          <w:p w14:paraId="6111ED28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07C3FC8A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37BCD52C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(siedziba albo miejsce zamieszkania i adres Wykonawcy)</w:t>
      </w:r>
    </w:p>
    <w:p w14:paraId="624AD8AB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441B1F03" w14:textId="77777777" w:rsidTr="00793665">
        <w:trPr>
          <w:trHeight w:val="450"/>
        </w:trPr>
        <w:tc>
          <w:tcPr>
            <w:tcW w:w="7913" w:type="dxa"/>
            <w:vAlign w:val="center"/>
          </w:tcPr>
          <w:p w14:paraId="6C66F03C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NIP:</w:t>
            </w:r>
          </w:p>
        </w:tc>
      </w:tr>
      <w:tr w:rsidR="00C07F25" w:rsidRPr="00024DBC" w14:paraId="0B21D09E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5F81A19C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REGON:</w:t>
            </w:r>
          </w:p>
        </w:tc>
      </w:tr>
      <w:tr w:rsidR="005108D7" w:rsidRPr="00024DBC" w14:paraId="3FAAEB1A" w14:textId="77777777" w:rsidTr="00793665">
        <w:trPr>
          <w:trHeight w:val="439"/>
        </w:trPr>
        <w:tc>
          <w:tcPr>
            <w:tcW w:w="7913" w:type="dxa"/>
            <w:vAlign w:val="center"/>
          </w:tcPr>
          <w:p w14:paraId="2B4CE2F0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sz w:val="20"/>
                <w:szCs w:val="22"/>
              </w:rPr>
              <w:t>Tel.</w:t>
            </w:r>
          </w:p>
        </w:tc>
      </w:tr>
    </w:tbl>
    <w:p w14:paraId="1B0A1D17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</w:tblGrid>
      <w:tr w:rsidR="00C07F25" w:rsidRPr="00024DBC" w14:paraId="726ED7DB" w14:textId="77777777" w:rsidTr="00793665">
        <w:trPr>
          <w:trHeight w:val="467"/>
        </w:trPr>
        <w:tc>
          <w:tcPr>
            <w:tcW w:w="7925" w:type="dxa"/>
          </w:tcPr>
          <w:p w14:paraId="6E0AAA42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2A329AF1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215BD144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W przypadku wykonawców ubiegających się wspólnie o udzielenie zamówienia                                               </w:t>
      </w:r>
    </w:p>
    <w:p w14:paraId="5A77D5F9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(w tym spółki cywilne) należy wskazać ustanowionego pełnomocnika (lidera)</w:t>
      </w:r>
    </w:p>
    <w:p w14:paraId="42589B1B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</w:tblGrid>
      <w:tr w:rsidR="00C07F25" w:rsidRPr="00024DBC" w14:paraId="66456EDE" w14:textId="77777777" w:rsidTr="00793665">
        <w:trPr>
          <w:trHeight w:val="503"/>
        </w:trPr>
        <w:tc>
          <w:tcPr>
            <w:tcW w:w="7913" w:type="dxa"/>
          </w:tcPr>
          <w:p w14:paraId="5C4338FE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19EE4E7A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0BB1E9B" w14:textId="4EFD0E94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 xml:space="preserve">Adres </w:t>
      </w:r>
      <w:r w:rsidR="00910659" w:rsidRPr="00024DBC">
        <w:rPr>
          <w:rFonts w:ascii="Arial" w:hAnsi="Arial" w:cs="Arial"/>
          <w:i/>
          <w:iCs/>
          <w:sz w:val="16"/>
          <w:szCs w:val="16"/>
        </w:rPr>
        <w:t>e-mail,</w:t>
      </w:r>
      <w:r w:rsidRPr="00024DBC">
        <w:rPr>
          <w:rFonts w:ascii="Arial" w:hAnsi="Arial" w:cs="Arial"/>
          <w:i/>
          <w:iCs/>
          <w:sz w:val="16"/>
          <w:szCs w:val="16"/>
        </w:rPr>
        <w:t xml:space="preserve"> na który Zamawiający ma przesyłać korespondencję</w:t>
      </w:r>
    </w:p>
    <w:p w14:paraId="7591DF9F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3"/>
      </w:tblGrid>
      <w:tr w:rsidR="00C07F25" w:rsidRPr="00024DBC" w14:paraId="133FE6A4" w14:textId="77777777" w:rsidTr="00793665">
        <w:trPr>
          <w:trHeight w:val="441"/>
        </w:trPr>
        <w:tc>
          <w:tcPr>
            <w:tcW w:w="7963" w:type="dxa"/>
          </w:tcPr>
          <w:p w14:paraId="783CC341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  <w:p w14:paraId="4E1B956A" w14:textId="77777777" w:rsidR="005108D7" w:rsidRPr="00024DBC" w:rsidRDefault="005108D7" w:rsidP="00BE5279">
            <w:pPr>
              <w:spacing w:line="276" w:lineRule="auto"/>
              <w:ind w:right="68"/>
              <w:rPr>
                <w:rFonts w:ascii="Arial" w:eastAsia="Calibri" w:hAnsi="Arial" w:cs="Arial"/>
                <w:sz w:val="20"/>
                <w:szCs w:val="22"/>
              </w:rPr>
            </w:pPr>
          </w:p>
        </w:tc>
      </w:tr>
    </w:tbl>
    <w:p w14:paraId="157FE0F8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(osoba odpowiedzialna za kontakty z Zamawiającym)</w:t>
      </w:r>
    </w:p>
    <w:p w14:paraId="65E65731" w14:textId="77777777" w:rsidR="005108D7" w:rsidRPr="00024DBC" w:rsidRDefault="005108D7" w:rsidP="00BE5279">
      <w:pPr>
        <w:spacing w:line="276" w:lineRule="auto"/>
        <w:ind w:left="284" w:right="68"/>
        <w:rPr>
          <w:rFonts w:ascii="Arial" w:hAnsi="Arial" w:cs="Arial"/>
          <w:sz w:val="10"/>
          <w:szCs w:val="10"/>
        </w:rPr>
      </w:pPr>
    </w:p>
    <w:p w14:paraId="50ABEF7B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10"/>
          <w:szCs w:val="10"/>
        </w:rPr>
      </w:pPr>
    </w:p>
    <w:p w14:paraId="6F0F251C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Zamawiający: Gmina Miasta Radomia</w:t>
      </w:r>
    </w:p>
    <w:p w14:paraId="330FA4CD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Adres do korespondencji: Urząd Miejski w Radomiu</w:t>
      </w:r>
    </w:p>
    <w:p w14:paraId="7A32093C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Biuro Zamówień Publicznych</w:t>
      </w:r>
    </w:p>
    <w:p w14:paraId="6C994EE9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right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>ul. Jana Kilińskiego 30, 26-600 Radom</w:t>
      </w:r>
    </w:p>
    <w:p w14:paraId="50753442" w14:textId="77777777" w:rsidR="005108D7" w:rsidRPr="00024DBC" w:rsidRDefault="005108D7" w:rsidP="00BE5279">
      <w:pPr>
        <w:widowControl w:val="0"/>
        <w:autoSpaceDE w:val="0"/>
        <w:spacing w:line="276" w:lineRule="auto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3B62AC4E" w14:textId="77777777" w:rsidR="005108D7" w:rsidRPr="00024DBC" w:rsidRDefault="005108D7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3790E7E" w14:textId="76DC9EC5" w:rsidR="005108D7" w:rsidRPr="00024DBC" w:rsidRDefault="005108D7" w:rsidP="00BE5279">
      <w:pPr>
        <w:widowControl w:val="0"/>
        <w:autoSpaceDE w:val="0"/>
        <w:spacing w:line="276" w:lineRule="auto"/>
        <w:jc w:val="center"/>
        <w:outlineLvl w:val="0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OFERTA DLA CZĘŚCI 8 ZAMÓWIENIA</w:t>
      </w:r>
    </w:p>
    <w:p w14:paraId="06848913" w14:textId="77777777" w:rsidR="005108D7" w:rsidRPr="00024DBC" w:rsidRDefault="005108D7" w:rsidP="00BE5279">
      <w:pPr>
        <w:widowControl w:val="0"/>
        <w:autoSpaceDE w:val="0"/>
        <w:spacing w:line="276" w:lineRule="auto"/>
        <w:jc w:val="both"/>
        <w:outlineLvl w:val="0"/>
        <w:rPr>
          <w:rFonts w:ascii="Arial" w:hAnsi="Arial" w:cs="Arial"/>
          <w:bCs/>
          <w:i/>
          <w:iCs/>
          <w:sz w:val="10"/>
          <w:szCs w:val="10"/>
          <w:u w:val="single"/>
        </w:rPr>
      </w:pPr>
    </w:p>
    <w:p w14:paraId="258B48FD" w14:textId="77777777" w:rsidR="005108D7" w:rsidRPr="00024DBC" w:rsidRDefault="005108D7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6B7BD664" w14:textId="77777777" w:rsidR="005108D7" w:rsidRPr="00024DBC" w:rsidRDefault="005108D7" w:rsidP="00BE5279">
      <w:pPr>
        <w:widowControl w:val="0"/>
        <w:numPr>
          <w:ilvl w:val="0"/>
          <w:numId w:val="100"/>
        </w:numPr>
        <w:tabs>
          <w:tab w:val="clear" w:pos="720"/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08DCBB49" w14:textId="77777777" w:rsidR="005108D7" w:rsidRPr="00024DBC" w:rsidRDefault="005108D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-11" w:right="68"/>
        <w:jc w:val="both"/>
        <w:rPr>
          <w:rFonts w:ascii="Arial" w:hAnsi="Arial" w:cs="Arial"/>
          <w:sz w:val="12"/>
          <w:szCs w:val="12"/>
        </w:rPr>
      </w:pPr>
    </w:p>
    <w:tbl>
      <w:tblPr>
        <w:tblW w:w="47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47"/>
        <w:gridCol w:w="3257"/>
      </w:tblGrid>
      <w:tr w:rsidR="00C07F25" w:rsidRPr="00024DBC" w14:paraId="462A099F" w14:textId="77777777" w:rsidTr="00793665">
        <w:trPr>
          <w:trHeight w:val="834"/>
        </w:trPr>
        <w:tc>
          <w:tcPr>
            <w:tcW w:w="394" w:type="pct"/>
            <w:shd w:val="clear" w:color="auto" w:fill="E7E6E6" w:themeFill="background2"/>
            <w:vAlign w:val="center"/>
          </w:tcPr>
          <w:p w14:paraId="170983DD" w14:textId="77777777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42" w:type="pct"/>
            <w:shd w:val="clear" w:color="auto" w:fill="E7E6E6" w:themeFill="background2"/>
            <w:vAlign w:val="center"/>
          </w:tcPr>
          <w:p w14:paraId="63146C6E" w14:textId="77777777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1764" w:type="pct"/>
            <w:shd w:val="clear" w:color="auto" w:fill="E7E6E6" w:themeFill="background2"/>
            <w:vAlign w:val="center"/>
          </w:tcPr>
          <w:p w14:paraId="2190AC2D" w14:textId="77777777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>w zł</w:t>
            </w:r>
          </w:p>
        </w:tc>
      </w:tr>
      <w:tr w:rsidR="00C07F25" w:rsidRPr="00024DBC" w14:paraId="4E377ADB" w14:textId="77777777" w:rsidTr="00793665">
        <w:trPr>
          <w:trHeight w:val="321"/>
        </w:trPr>
        <w:tc>
          <w:tcPr>
            <w:tcW w:w="394" w:type="pct"/>
            <w:vAlign w:val="center"/>
          </w:tcPr>
          <w:p w14:paraId="55BFF958" w14:textId="77777777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2842" w:type="pct"/>
            <w:vAlign w:val="center"/>
          </w:tcPr>
          <w:p w14:paraId="40CD83FA" w14:textId="77777777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1764" w:type="pct"/>
            <w:vAlign w:val="center"/>
          </w:tcPr>
          <w:p w14:paraId="274CF3F3" w14:textId="3491D27F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(</w:t>
            </w:r>
            <w:r w:rsidR="00B51F3C"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5108D7" w:rsidRPr="00024DBC" w14:paraId="5EA71114" w14:textId="77777777" w:rsidTr="00793665">
        <w:trPr>
          <w:trHeight w:val="1000"/>
        </w:trPr>
        <w:tc>
          <w:tcPr>
            <w:tcW w:w="394" w:type="pct"/>
            <w:vAlign w:val="center"/>
          </w:tcPr>
          <w:p w14:paraId="41710BA2" w14:textId="77777777" w:rsidR="005108D7" w:rsidRPr="00024DBC" w:rsidRDefault="005108D7" w:rsidP="00BE5279">
            <w:pPr>
              <w:spacing w:line="276" w:lineRule="auto"/>
              <w:ind w:right="-2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D82B28" w14:textId="77777777" w:rsidR="005108D7" w:rsidRPr="00024DBC" w:rsidRDefault="005108D7" w:rsidP="00BE5279">
            <w:pPr>
              <w:spacing w:line="276" w:lineRule="auto"/>
              <w:ind w:right="-2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Pomoce dydaktyczne i sprzęt dydaktyczny opisany </w:t>
            </w:r>
          </w:p>
          <w:p w14:paraId="07FC6731" w14:textId="7D8FB66E" w:rsidR="005108D7" w:rsidRPr="00024DBC" w:rsidRDefault="005108D7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w Rozdziale V SWZ w zakresie części </w:t>
            </w:r>
            <w:r w:rsidR="00CE16D9"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>8</w:t>
            </w:r>
            <w:r w:rsidRPr="00024DB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zamówienia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790F651D" w14:textId="77777777" w:rsidR="005108D7" w:rsidRPr="00024DBC" w:rsidRDefault="005108D7" w:rsidP="00BE5279">
            <w:pPr>
              <w:tabs>
                <w:tab w:val="num" w:pos="-262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24DBC">
              <w:rPr>
                <w:rFonts w:ascii="Arial" w:hAnsi="Arial" w:cs="Arial"/>
                <w:iCs/>
                <w:sz w:val="20"/>
              </w:rPr>
              <w:t>__________________</w:t>
            </w:r>
            <w:r w:rsidRPr="00024DB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*)</w:t>
            </w:r>
          </w:p>
        </w:tc>
      </w:tr>
    </w:tbl>
    <w:p w14:paraId="4A471CBC" w14:textId="77777777" w:rsidR="005108D7" w:rsidRPr="00024DBC" w:rsidRDefault="005108D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bCs/>
          <w:sz w:val="14"/>
          <w:szCs w:val="14"/>
          <w:lang w:val="x-none" w:eastAsia="x-none"/>
        </w:rPr>
      </w:pPr>
    </w:p>
    <w:p w14:paraId="2526246D" w14:textId="77777777" w:rsidR="005108D7" w:rsidRPr="00024DBC" w:rsidRDefault="005108D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b/>
          <w:sz w:val="16"/>
          <w:szCs w:val="16"/>
          <w:lang w:val="x-none" w:eastAsia="x-none"/>
        </w:rPr>
        <w:t>*)</w:t>
      </w:r>
      <w:r w:rsidRPr="00024DBC">
        <w:rPr>
          <w:rFonts w:ascii="Arial" w:hAnsi="Arial" w:cs="Arial"/>
          <w:b/>
          <w:sz w:val="16"/>
          <w:szCs w:val="16"/>
          <w:lang w:eastAsia="x-none"/>
        </w:rPr>
        <w:t xml:space="preserve"> </w:t>
      </w:r>
      <w:r w:rsidRPr="00024DBC">
        <w:rPr>
          <w:rFonts w:ascii="Arial" w:hAnsi="Arial" w:cs="Arial"/>
          <w:sz w:val="16"/>
          <w:szCs w:val="16"/>
        </w:rPr>
        <w:t xml:space="preserve">Cenę ofertową stanowi łączna cena jaką Zamawiający jest obowiązany zapłacić Wykonawcy za wykonanie czynności opisanych </w:t>
      </w:r>
      <w:r w:rsidRPr="00024DBC">
        <w:rPr>
          <w:rFonts w:ascii="Arial" w:hAnsi="Arial" w:cs="Arial"/>
          <w:sz w:val="16"/>
          <w:szCs w:val="16"/>
        </w:rPr>
        <w:br/>
        <w:t xml:space="preserve">w Rozdziale V SWZ </w:t>
      </w:r>
      <w:r w:rsidRPr="00024DBC">
        <w:rPr>
          <w:rFonts w:ascii="Arial" w:hAnsi="Arial" w:cs="Arial"/>
          <w:bCs/>
          <w:sz w:val="16"/>
          <w:szCs w:val="16"/>
        </w:rPr>
        <w:t>i projekcie umowy</w:t>
      </w:r>
      <w:r w:rsidRPr="00024DBC">
        <w:rPr>
          <w:rFonts w:ascii="Arial" w:hAnsi="Arial" w:cs="Arial"/>
          <w:sz w:val="16"/>
          <w:szCs w:val="16"/>
        </w:rPr>
        <w:t xml:space="preserve">. W cenie uwzględnia się podatek od towarów i usług, jeżeli na podstawie odrębnych przepisów sprzedaż towaru (usługi) podlega obciążeniu podatkiem od towarów i usług, z uwzględnieniem pkt. 6 Rozdziału XXII SWZ. </w:t>
      </w:r>
    </w:p>
    <w:p w14:paraId="4350320E" w14:textId="77777777" w:rsidR="005108D7" w:rsidRPr="00024DBC" w:rsidRDefault="005108D7" w:rsidP="00BE5279">
      <w:pPr>
        <w:widowControl w:val="0"/>
        <w:tabs>
          <w:tab w:val="num" w:pos="1353"/>
        </w:tabs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16"/>
          <w:szCs w:val="16"/>
        </w:rPr>
        <w:t xml:space="preserve"> </w:t>
      </w:r>
    </w:p>
    <w:p w14:paraId="769D0F5C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284" w:right="68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18"/>
          <w:szCs w:val="18"/>
        </w:rPr>
        <w:lastRenderedPageBreak/>
        <w:t xml:space="preserve">UWAGA!!! W sytuacji, gdy wybór oferty </w:t>
      </w:r>
      <w:r w:rsidRPr="00024DBC">
        <w:rPr>
          <w:rFonts w:ascii="Arial" w:hAnsi="Arial" w:cs="Arial"/>
          <w:b/>
          <w:iCs/>
          <w:sz w:val="18"/>
          <w:szCs w:val="18"/>
        </w:rPr>
        <w:t xml:space="preserve">będzie prowadził </w:t>
      </w:r>
      <w:r w:rsidRPr="00024DBC">
        <w:rPr>
          <w:rFonts w:ascii="Arial" w:hAnsi="Arial" w:cs="Arial"/>
          <w:b/>
          <w:sz w:val="18"/>
          <w:szCs w:val="18"/>
        </w:rPr>
        <w:t>do powstania u Zamawiającego obowiązku podatkowego zgodnie z ustawą z dnia 11 marca 2004 r. o podatku od towarów i usług (t.j. Dz. U. z 2024 r. poz. 361 i 852), tj. w sytuacji opisanej w pkt. 6 Rozdziału XXII SWZ, Wykonawca zobowiązany jest podać wartość przedmiotu zamówienia bez kwoty podatku, którego obowiązek zapłaty leży po stronie Zamawiającego.</w:t>
      </w:r>
      <w:r w:rsidRPr="00024DBC">
        <w:rPr>
          <w:rFonts w:ascii="Arial" w:hAnsi="Arial" w:cs="Arial"/>
          <w:sz w:val="18"/>
          <w:szCs w:val="18"/>
        </w:rPr>
        <w:t xml:space="preserve"> </w:t>
      </w:r>
    </w:p>
    <w:p w14:paraId="0263392E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right="68"/>
        <w:jc w:val="both"/>
        <w:rPr>
          <w:rFonts w:ascii="Arial" w:hAnsi="Arial" w:cs="Arial"/>
          <w:sz w:val="18"/>
          <w:szCs w:val="18"/>
        </w:rPr>
      </w:pPr>
    </w:p>
    <w:p w14:paraId="33955DD2" w14:textId="77777777" w:rsidR="005108D7" w:rsidRPr="00024DBC" w:rsidRDefault="005108D7" w:rsidP="00BE5279">
      <w:pPr>
        <w:spacing w:line="276" w:lineRule="auto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ascii="Arial" w:hAnsi="Arial" w:cs="Arial"/>
          <w:b/>
          <w:bCs/>
          <w:sz w:val="20"/>
        </w:rPr>
        <w:t>2.</w:t>
      </w:r>
      <w:r w:rsidRPr="00024DBC">
        <w:rPr>
          <w:rFonts w:ascii="Arial" w:hAnsi="Arial" w:cs="Arial"/>
          <w:sz w:val="20"/>
        </w:rPr>
        <w:t xml:space="preserve"> Oświadczam, że </w:t>
      </w:r>
      <w:r w:rsidRPr="00024DBC">
        <w:rPr>
          <w:rFonts w:ascii="Arial" w:hAnsi="Arial" w:cs="Arial"/>
          <w:b/>
          <w:bCs/>
          <w:sz w:val="20"/>
        </w:rPr>
        <w:t xml:space="preserve">dostarczę </w:t>
      </w:r>
      <w:r w:rsidRPr="00024DBC">
        <w:rPr>
          <w:rFonts w:ascii="Arial" w:hAnsi="Arial" w:cs="Arial"/>
          <w:sz w:val="20"/>
        </w:rPr>
        <w:t xml:space="preserve">przedmiot zamówienia w terminie: </w:t>
      </w:r>
    </w:p>
    <w:p w14:paraId="043D1F68" w14:textId="77777777" w:rsidR="005108D7" w:rsidRPr="00024DBC" w:rsidRDefault="005108D7" w:rsidP="00BE5279">
      <w:pPr>
        <w:spacing w:line="276" w:lineRule="auto"/>
        <w:ind w:left="284"/>
        <w:jc w:val="both"/>
        <w:rPr>
          <w:rFonts w:ascii="Arial" w:hAnsi="Arial" w:cs="Arial"/>
          <w:b/>
          <w:sz w:val="8"/>
          <w:szCs w:val="8"/>
        </w:rPr>
      </w:pPr>
    </w:p>
    <w:p w14:paraId="37EA824B" w14:textId="77777777" w:rsidR="005108D7" w:rsidRPr="00024DBC" w:rsidRDefault="005108D7" w:rsidP="00BE5279">
      <w:pPr>
        <w:spacing w:line="276" w:lineRule="auto"/>
        <w:ind w:left="720"/>
        <w:jc w:val="both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sz w:val="20"/>
          <w:lang w:eastAsia="en-US"/>
        </w:rPr>
        <w:t>7</w:t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/>
          <w:bCs/>
          <w:sz w:val="20"/>
          <w:lang w:eastAsia="en-US"/>
        </w:rPr>
        <w:t xml:space="preserve">dni </w:t>
      </w:r>
      <w:r w:rsidRPr="00024DBC">
        <w:rPr>
          <w:rFonts w:ascii="Arial" w:eastAsia="Calibri" w:hAnsi="Arial" w:cs="Arial"/>
          <w:bCs/>
          <w:sz w:val="20"/>
          <w:lang w:eastAsia="en-US"/>
        </w:rPr>
        <w:t>od dnia podpisania umowy</w:t>
      </w:r>
      <w:r w:rsidRPr="00024DBC">
        <w:rPr>
          <w:rFonts w:ascii="Arial" w:eastAsia="Calibri" w:hAnsi="Arial" w:cs="Arial"/>
          <w:sz w:val="20"/>
          <w:lang w:eastAsia="en-US"/>
        </w:rPr>
        <w:t xml:space="preserve"> (35 pkt.)</w:t>
      </w:r>
    </w:p>
    <w:p w14:paraId="3A9542D9" w14:textId="77777777" w:rsidR="005108D7" w:rsidRPr="00024DBC" w:rsidRDefault="005108D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14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(25 pkt.)</w:t>
      </w:r>
    </w:p>
    <w:p w14:paraId="0B32633D" w14:textId="77777777" w:rsidR="005108D7" w:rsidRPr="00024DBC" w:rsidRDefault="005108D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>2</w:t>
      </w:r>
      <w:r w:rsidRPr="00024DBC">
        <w:rPr>
          <w:rFonts w:ascii="Arial" w:hAnsi="Arial" w:cs="Arial"/>
          <w:b/>
          <w:sz w:val="20"/>
        </w:rPr>
        <w:t>1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(15 pkt.)</w:t>
      </w:r>
    </w:p>
    <w:p w14:paraId="2715DDEC" w14:textId="77777777" w:rsidR="005108D7" w:rsidRPr="00024DBC" w:rsidRDefault="005108D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30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bCs/>
          <w:sz w:val="20"/>
        </w:rPr>
        <w:t xml:space="preserve">dni </w:t>
      </w:r>
      <w:r w:rsidRPr="00024DBC">
        <w:rPr>
          <w:rFonts w:ascii="Arial" w:hAnsi="Arial" w:cs="Arial"/>
          <w:bCs/>
          <w:sz w:val="20"/>
        </w:rPr>
        <w:t>od dnia podpisania umowy</w:t>
      </w:r>
      <w:r w:rsidRPr="00024DBC">
        <w:rPr>
          <w:rFonts w:ascii="Arial" w:hAnsi="Arial" w:cs="Arial"/>
          <w:sz w:val="20"/>
        </w:rPr>
        <w:t xml:space="preserve"> (0 pkt.)</w:t>
      </w:r>
    </w:p>
    <w:p w14:paraId="062F7619" w14:textId="77777777" w:rsidR="002D5CED" w:rsidRPr="00024DBC" w:rsidRDefault="002D5CED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0CEF7A82" w14:textId="77777777" w:rsidR="005108D7" w:rsidRPr="00024DBC" w:rsidRDefault="005108D7" w:rsidP="002D5CED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2BA87BB4" w14:textId="77777777" w:rsidR="002D5CED" w:rsidRPr="00024DBC" w:rsidRDefault="002D5CED" w:rsidP="002D5CED">
      <w:pPr>
        <w:tabs>
          <w:tab w:val="num" w:pos="284"/>
        </w:tabs>
        <w:spacing w:line="276" w:lineRule="auto"/>
        <w:ind w:left="284" w:firstLine="425"/>
        <w:rPr>
          <w:rFonts w:ascii="Arial" w:hAnsi="Arial" w:cs="Arial"/>
          <w:b/>
          <w:sz w:val="10"/>
          <w:szCs w:val="10"/>
        </w:rPr>
      </w:pPr>
    </w:p>
    <w:p w14:paraId="5A3B838C" w14:textId="77777777" w:rsidR="005108D7" w:rsidRPr="00024DBC" w:rsidRDefault="005108D7" w:rsidP="00BE5279">
      <w:pPr>
        <w:numPr>
          <w:ilvl w:val="0"/>
          <w:numId w:val="99"/>
        </w:numPr>
        <w:tabs>
          <w:tab w:val="clear" w:pos="720"/>
        </w:tabs>
        <w:spacing w:line="276" w:lineRule="auto"/>
        <w:ind w:left="284" w:right="-1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>Oświadczam, że:</w:t>
      </w:r>
    </w:p>
    <w:p w14:paraId="38328626" w14:textId="0503A95E" w:rsidR="005108D7" w:rsidRPr="00024DBC" w:rsidRDefault="005108D7" w:rsidP="00BE5279">
      <w:pPr>
        <w:spacing w:line="276" w:lineRule="auto"/>
        <w:ind w:left="720"/>
        <w:rPr>
          <w:rFonts w:ascii="Arial" w:eastAsia="Calibri" w:hAnsi="Arial" w:cs="Arial"/>
          <w:sz w:val="20"/>
          <w:lang w:eastAsia="en-US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5 </w:t>
      </w:r>
      <w:r w:rsidR="00D07BFF" w:rsidRPr="00024DBC">
        <w:rPr>
          <w:rFonts w:ascii="Arial" w:eastAsia="Calibri" w:hAnsi="Arial" w:cs="Arial"/>
          <w:b/>
          <w:sz w:val="20"/>
          <w:lang w:eastAsia="en-US"/>
        </w:rPr>
        <w:t>osób</w:t>
      </w:r>
      <w:r w:rsidR="00D07BFF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="00D07BFF" w:rsidRPr="00024DBC">
        <w:rPr>
          <w:rFonts w:ascii="Arial" w:eastAsia="Calibri" w:hAnsi="Arial" w:cs="Arial"/>
          <w:b/>
          <w:sz w:val="20"/>
          <w:lang w:eastAsia="en-US"/>
        </w:rPr>
        <w:t>i więcej</w:t>
      </w:r>
      <w:r w:rsidR="00D07BFF" w:rsidRPr="00024DBC">
        <w:rPr>
          <w:rFonts w:ascii="Arial" w:eastAsia="Calibri" w:hAnsi="Arial" w:cs="Arial"/>
          <w:bCs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(5 pkt.)</w:t>
      </w:r>
    </w:p>
    <w:p w14:paraId="0551360D" w14:textId="77777777" w:rsidR="005108D7" w:rsidRPr="00024DBC" w:rsidRDefault="005108D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4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(4 pkt.)</w:t>
      </w:r>
    </w:p>
    <w:p w14:paraId="179346D3" w14:textId="77777777" w:rsidR="005108D7" w:rsidRPr="00024DBC" w:rsidRDefault="005108D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3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(3 pkt.)</w:t>
      </w:r>
    </w:p>
    <w:p w14:paraId="0810C5AD" w14:textId="77777777" w:rsidR="005108D7" w:rsidRPr="00024DBC" w:rsidRDefault="005108D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2 osoby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(2 pkt.)</w:t>
      </w:r>
    </w:p>
    <w:p w14:paraId="067C3A18" w14:textId="77777777" w:rsidR="005108D7" w:rsidRPr="00024DBC" w:rsidRDefault="005108D7" w:rsidP="00BE5279">
      <w:pPr>
        <w:spacing w:line="276" w:lineRule="auto"/>
        <w:ind w:left="720"/>
        <w:rPr>
          <w:rFonts w:ascii="Arial" w:hAnsi="Arial" w:cs="Arial"/>
          <w:b/>
          <w:sz w:val="8"/>
          <w:szCs w:val="8"/>
        </w:rPr>
      </w:pPr>
      <w:r w:rsidRPr="00024DBC">
        <w:rPr>
          <w:rFonts w:eastAsia="Calibri"/>
        </w:rPr>
        <w:sym w:font="Wingdings 2" w:char="F0A3"/>
      </w:r>
      <w:r w:rsidRPr="00024DBC">
        <w:rPr>
          <w:rFonts w:ascii="Arial" w:eastAsia="Calibri" w:hAnsi="Arial" w:cs="Arial"/>
          <w:sz w:val="20"/>
          <w:lang w:eastAsia="en-US"/>
        </w:rPr>
        <w:t xml:space="preserve"> </w:t>
      </w:r>
      <w:r w:rsidRPr="00024DBC">
        <w:rPr>
          <w:rFonts w:ascii="Arial" w:eastAsia="Calibri" w:hAnsi="Arial" w:cs="Arial"/>
          <w:bCs/>
          <w:sz w:val="20"/>
          <w:lang w:eastAsia="en-US"/>
        </w:rPr>
        <w:t>zatrudniam</w:t>
      </w:r>
      <w:r w:rsidRPr="00024DBC">
        <w:rPr>
          <w:rFonts w:ascii="Arial" w:eastAsia="Calibri" w:hAnsi="Arial" w:cs="Arial"/>
          <w:b/>
          <w:sz w:val="20"/>
          <w:lang w:eastAsia="en-US"/>
        </w:rPr>
        <w:t xml:space="preserve"> 1 osobę</w:t>
      </w:r>
      <w:r w:rsidRPr="00024DBC">
        <w:rPr>
          <w:rFonts w:ascii="Arial" w:eastAsia="Calibri" w:hAnsi="Arial" w:cs="Arial"/>
          <w:bCs/>
          <w:sz w:val="20"/>
          <w:lang w:eastAsia="en-US"/>
        </w:rPr>
        <w:t xml:space="preserve"> z grup defaworyzowanych</w:t>
      </w:r>
      <w:r w:rsidRPr="00024DBC">
        <w:rPr>
          <w:rFonts w:ascii="Arial" w:eastAsia="Calibri" w:hAnsi="Arial" w:cs="Arial"/>
          <w:sz w:val="20"/>
          <w:lang w:eastAsia="en-US"/>
        </w:rPr>
        <w:t xml:space="preserve"> (1 pkt.)</w:t>
      </w:r>
    </w:p>
    <w:p w14:paraId="66CD5FB1" w14:textId="77777777" w:rsidR="005108D7" w:rsidRPr="00024DBC" w:rsidRDefault="005108D7" w:rsidP="00BE5279">
      <w:pPr>
        <w:pStyle w:val="Akapitzlist"/>
        <w:spacing w:after="0"/>
        <w:jc w:val="both"/>
        <w:rPr>
          <w:rFonts w:ascii="Arial" w:hAnsi="Arial" w:cs="Arial"/>
          <w:sz w:val="20"/>
        </w:rPr>
      </w:pPr>
      <w:r w:rsidRPr="00024DBC"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b/>
          <w:sz w:val="20"/>
        </w:rPr>
        <w:t>nie zatrudniam osób</w:t>
      </w:r>
      <w:r w:rsidRPr="00024DBC">
        <w:rPr>
          <w:rFonts w:ascii="Arial" w:hAnsi="Arial" w:cs="Arial"/>
          <w:bCs/>
          <w:sz w:val="20"/>
        </w:rPr>
        <w:t xml:space="preserve"> z grup defaworyzowanych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(0 pkt.)</w:t>
      </w:r>
    </w:p>
    <w:p w14:paraId="6FDCF33F" w14:textId="77777777" w:rsidR="005108D7" w:rsidRPr="00024DBC" w:rsidRDefault="005108D7" w:rsidP="00BE5279">
      <w:pPr>
        <w:pStyle w:val="Akapitzlist"/>
        <w:spacing w:after="0"/>
        <w:jc w:val="both"/>
        <w:rPr>
          <w:rFonts w:ascii="Arial" w:hAnsi="Arial" w:cs="Arial"/>
          <w:sz w:val="10"/>
          <w:szCs w:val="10"/>
        </w:rPr>
      </w:pPr>
    </w:p>
    <w:p w14:paraId="0A6CB1F3" w14:textId="77777777" w:rsidR="005108D7" w:rsidRPr="00024DBC" w:rsidRDefault="005108D7" w:rsidP="00BE5279">
      <w:pPr>
        <w:pStyle w:val="Akapitzlist"/>
        <w:spacing w:after="0"/>
        <w:jc w:val="both"/>
        <w:rPr>
          <w:rFonts w:ascii="Arial" w:hAnsi="Arial" w:cs="Arial"/>
          <w:sz w:val="4"/>
          <w:szCs w:val="4"/>
        </w:rPr>
      </w:pPr>
    </w:p>
    <w:p w14:paraId="06F366B6" w14:textId="77777777" w:rsidR="005108D7" w:rsidRPr="00024DBC" w:rsidRDefault="005108D7" w:rsidP="002D5CED">
      <w:pPr>
        <w:pStyle w:val="Akapitzlist"/>
        <w:tabs>
          <w:tab w:val="num" w:pos="1353"/>
        </w:tabs>
        <w:spacing w:after="0"/>
        <w:ind w:left="709" w:right="70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(należy zaznaczyć jeden, właściwy wariant)</w:t>
      </w:r>
    </w:p>
    <w:p w14:paraId="4FF9EE7C" w14:textId="77777777" w:rsidR="002D5CED" w:rsidRPr="00024DBC" w:rsidRDefault="002D5CED" w:rsidP="00BE5279">
      <w:pPr>
        <w:pStyle w:val="Akapitzlist"/>
        <w:tabs>
          <w:tab w:val="num" w:pos="1353"/>
        </w:tabs>
        <w:spacing w:after="0"/>
        <w:ind w:left="284" w:right="70"/>
        <w:jc w:val="both"/>
        <w:rPr>
          <w:rFonts w:ascii="Arial" w:hAnsi="Arial" w:cs="Arial"/>
          <w:b/>
          <w:bCs/>
          <w:sz w:val="10"/>
          <w:szCs w:val="10"/>
        </w:rPr>
      </w:pPr>
    </w:p>
    <w:p w14:paraId="42B806C5" w14:textId="77777777" w:rsidR="005108D7" w:rsidRPr="00024DBC" w:rsidRDefault="005108D7" w:rsidP="00BE5279">
      <w:pPr>
        <w:numPr>
          <w:ilvl w:val="0"/>
          <w:numId w:val="98"/>
        </w:numPr>
        <w:tabs>
          <w:tab w:val="clear" w:pos="720"/>
          <w:tab w:val="left" w:pos="360"/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28E88551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zrealizuję zamówienie zgodnie z SWZ i projektem Umowy.</w:t>
      </w:r>
    </w:p>
    <w:p w14:paraId="7B4F2E6B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iż akceptuję warunki korzystania z </w:t>
      </w:r>
      <w:hyperlink r:id="rId15" w:history="1">
        <w:r w:rsidRPr="00024DBC">
          <w:rPr>
            <w:rFonts w:ascii="Arial" w:hAnsi="Arial" w:cs="Arial"/>
            <w:sz w:val="20"/>
            <w:u w:val="single"/>
          </w:rPr>
          <w:t>platformazakupowa.pl</w:t>
        </w:r>
      </w:hyperlink>
      <w:r w:rsidRPr="00024DBC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27B4AF57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59B768CE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6C3C9C9F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024DBC">
        <w:rPr>
          <w:rFonts w:ascii="Arial" w:hAnsi="Arial" w:cs="Arial"/>
          <w:b/>
          <w:bCs/>
          <w:sz w:val="20"/>
        </w:rPr>
        <w:t>w miejscu i terminie wskazanym przez Zamawiającego</w:t>
      </w:r>
      <w:r w:rsidRPr="00024DBC">
        <w:rPr>
          <w:rFonts w:ascii="Arial" w:hAnsi="Arial" w:cs="Arial"/>
          <w:sz w:val="20"/>
        </w:rPr>
        <w:t>.</w:t>
      </w:r>
    </w:p>
    <w:p w14:paraId="6C516E47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024DBC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0B009700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iCs/>
          <w:sz w:val="20"/>
        </w:rPr>
        <w:t xml:space="preserve"> Składając niniejszą ofertę, zgodnie z art. 225 ust. 1 ustawy z dnia 11 września 2019 r. – Prawo zamówień publicznych (t.j.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iCs/>
          <w:sz w:val="20"/>
        </w:rPr>
        <w:t>Dz. U. z 2024 r. poz. 1320 z późn. zm.) informuję, że wybór mojej oferty:</w:t>
      </w:r>
    </w:p>
    <w:p w14:paraId="30ADA28F" w14:textId="77777777" w:rsidR="005108D7" w:rsidRPr="00024DBC" w:rsidRDefault="005108D7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nie będzie </w:t>
      </w:r>
      <w:r w:rsidRPr="00024DBC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10420D56" w14:textId="77777777" w:rsidR="005108D7" w:rsidRPr="00024DBC" w:rsidRDefault="005108D7" w:rsidP="00BE5279">
      <w:pPr>
        <w:suppressAutoHyphens/>
        <w:spacing w:line="276" w:lineRule="auto"/>
        <w:ind w:left="567" w:hanging="283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sz w:val="20"/>
        </w:rPr>
        <w:sym w:font="Wingdings 2" w:char="F0A3"/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20"/>
        </w:rPr>
        <w:tab/>
      </w:r>
      <w:r w:rsidRPr="00024DBC">
        <w:rPr>
          <w:rFonts w:ascii="Arial" w:hAnsi="Arial" w:cs="Arial"/>
          <w:b/>
          <w:iCs/>
          <w:sz w:val="20"/>
        </w:rPr>
        <w:t xml:space="preserve">będzie </w:t>
      </w:r>
      <w:r w:rsidRPr="00024DBC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5106575C" w14:textId="77777777" w:rsidR="005108D7" w:rsidRPr="00024DBC" w:rsidRDefault="005108D7" w:rsidP="00BE5279">
      <w:pPr>
        <w:suppressAutoHyphens/>
        <w:spacing w:line="276" w:lineRule="auto"/>
        <w:ind w:left="709"/>
        <w:jc w:val="both"/>
        <w:rPr>
          <w:rFonts w:ascii="Arial" w:hAnsi="Arial" w:cs="Arial"/>
          <w:iCs/>
          <w:sz w:val="20"/>
        </w:rPr>
      </w:pPr>
      <w:r w:rsidRPr="00024DBC">
        <w:rPr>
          <w:rFonts w:ascii="Arial" w:hAnsi="Arial" w:cs="Arial"/>
          <w:iCs/>
          <w:sz w:val="20"/>
        </w:rPr>
        <w:t>______________________________________________________________________________________________________________________________________________________________**).</w:t>
      </w:r>
    </w:p>
    <w:p w14:paraId="7B524A52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(</w:t>
      </w:r>
      <w:r w:rsidRPr="00024DBC">
        <w:rPr>
          <w:rFonts w:ascii="Arial" w:hAnsi="Arial" w:cs="Arial"/>
          <w:b/>
          <w:sz w:val="20"/>
        </w:rPr>
        <w:t>należy zaznaczyć właściwe)</w:t>
      </w:r>
    </w:p>
    <w:p w14:paraId="1EFA2D31" w14:textId="77777777" w:rsidR="005108D7" w:rsidRPr="00024DBC" w:rsidRDefault="005108D7" w:rsidP="00BE5279">
      <w:pPr>
        <w:suppressAutoHyphens/>
        <w:spacing w:line="276" w:lineRule="auto"/>
        <w:ind w:left="567"/>
        <w:jc w:val="both"/>
        <w:rPr>
          <w:rFonts w:ascii="Arial" w:hAnsi="Arial" w:cs="Arial"/>
          <w:iCs/>
          <w:sz w:val="18"/>
          <w:szCs w:val="18"/>
        </w:rPr>
      </w:pPr>
      <w:r w:rsidRPr="00024DBC">
        <w:rPr>
          <w:rFonts w:ascii="Arial" w:hAnsi="Arial" w:cs="Arial"/>
          <w:iCs/>
          <w:sz w:val="20"/>
        </w:rPr>
        <w:t xml:space="preserve">**) </w:t>
      </w:r>
      <w:r w:rsidRPr="00024DBC">
        <w:rPr>
          <w:rFonts w:ascii="Arial" w:hAnsi="Arial" w:cs="Arial"/>
          <w:sz w:val="18"/>
          <w:szCs w:val="18"/>
        </w:rPr>
        <w:t>n</w:t>
      </w:r>
      <w:r w:rsidRPr="00024DBC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7EA47EF3" w14:textId="77777777" w:rsidR="005108D7" w:rsidRPr="00024DBC" w:rsidRDefault="005108D7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07A71B6E" w14:textId="77777777" w:rsidR="005108D7" w:rsidRPr="00024DBC" w:rsidRDefault="005108D7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20"/>
          <w:u w:val="single"/>
        </w:rPr>
      </w:pPr>
    </w:p>
    <w:p w14:paraId="30D3F4D9" w14:textId="77777777" w:rsidR="005108D7" w:rsidRPr="00024DBC" w:rsidRDefault="005108D7" w:rsidP="00BE5279">
      <w:pPr>
        <w:suppressAutoHyphens/>
        <w:spacing w:line="276" w:lineRule="auto"/>
        <w:ind w:left="284"/>
        <w:jc w:val="both"/>
        <w:rPr>
          <w:rFonts w:ascii="Arial" w:hAnsi="Arial" w:cs="Arial"/>
          <w:b/>
          <w:bCs/>
          <w:iCs/>
          <w:sz w:val="4"/>
          <w:szCs w:val="4"/>
          <w:u w:val="single"/>
        </w:rPr>
      </w:pPr>
    </w:p>
    <w:p w14:paraId="4E64F0EA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zamierzam powierzyć podwykonawcom następujące części zamówienia:</w:t>
      </w:r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C07F25" w:rsidRPr="00024DBC" w14:paraId="6707E640" w14:textId="77777777" w:rsidTr="00793665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B10CF" w14:textId="77777777" w:rsidR="005108D7" w:rsidRPr="00024DBC" w:rsidRDefault="005108D7" w:rsidP="00BE5279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099D6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A68E7" w14:textId="77777777" w:rsidR="005108D7" w:rsidRPr="00024DBC" w:rsidRDefault="005108D7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024DBC">
              <w:rPr>
                <w:rFonts w:ascii="Arial" w:eastAsia="MS Mincho" w:hAnsi="Arial" w:cs="Arial"/>
                <w:b/>
              </w:rPr>
              <w:t>Wartość brutto (</w:t>
            </w:r>
            <w:r w:rsidRPr="00024DBC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74EAA" w14:textId="77777777" w:rsidR="005108D7" w:rsidRPr="00024DBC" w:rsidRDefault="005108D7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1511CD91" w14:textId="77777777" w:rsidR="005108D7" w:rsidRPr="00024DBC" w:rsidRDefault="005108D7" w:rsidP="00BE5279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024DBC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C07F25" w:rsidRPr="00024DBC" w14:paraId="2C24753C" w14:textId="77777777" w:rsidTr="00793665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5191665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7CDECF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77C74EE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E9E1C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4</w:t>
            </w:r>
          </w:p>
        </w:tc>
      </w:tr>
      <w:tr w:rsidR="00C07F25" w:rsidRPr="00024DBC" w14:paraId="690AF2C2" w14:textId="77777777" w:rsidTr="0079366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24934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F1188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04660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C503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C07F25" w:rsidRPr="00024DBC" w14:paraId="02D7B1DB" w14:textId="77777777" w:rsidTr="00793665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FE141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024DBC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16037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50381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70C8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5108D7" w:rsidRPr="00024DBC" w14:paraId="02F96B17" w14:textId="77777777" w:rsidTr="00793665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CEC227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  <w:r w:rsidRPr="00024DBC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FB105C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F811F" w14:textId="77777777" w:rsidR="005108D7" w:rsidRPr="00024DBC" w:rsidRDefault="005108D7" w:rsidP="00BE5279">
            <w:pPr>
              <w:pStyle w:val="Zwykytekst3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58E0941" w14:textId="77777777" w:rsidR="005108D7" w:rsidRPr="00024DBC" w:rsidRDefault="005108D7" w:rsidP="00BE5279">
      <w:pPr>
        <w:spacing w:line="276" w:lineRule="auto"/>
        <w:ind w:right="70"/>
        <w:jc w:val="both"/>
        <w:rPr>
          <w:rFonts w:ascii="Arial" w:hAnsi="Arial" w:cs="Arial"/>
          <w:sz w:val="20"/>
        </w:rPr>
      </w:pPr>
    </w:p>
    <w:p w14:paraId="2505C96D" w14:textId="77777777" w:rsidR="005108D7" w:rsidRPr="00024DBC" w:rsidRDefault="005108D7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sz w:val="20"/>
        </w:rPr>
        <w:t>**</w:t>
      </w:r>
      <w:r w:rsidRPr="00024DBC">
        <w:rPr>
          <w:rFonts w:ascii="Arial" w:hAnsi="Arial" w:cs="Arial"/>
          <w:b/>
          <w:sz w:val="20"/>
        </w:rPr>
        <w:t>*)</w:t>
      </w:r>
      <w:r w:rsidRPr="00024DBC">
        <w:rPr>
          <w:rFonts w:ascii="Arial" w:hAnsi="Arial" w:cs="Arial"/>
          <w:sz w:val="20"/>
        </w:rPr>
        <w:t xml:space="preserve"> </w:t>
      </w:r>
      <w:r w:rsidRPr="00024DBC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6A0D17A9" w14:textId="77777777" w:rsidR="005108D7" w:rsidRPr="00024DBC" w:rsidRDefault="005108D7" w:rsidP="00BE5279">
      <w:pPr>
        <w:spacing w:line="276" w:lineRule="auto"/>
        <w:ind w:right="70"/>
        <w:jc w:val="both"/>
        <w:rPr>
          <w:rFonts w:ascii="Arial" w:hAnsi="Arial" w:cs="Arial"/>
          <w:sz w:val="18"/>
          <w:szCs w:val="18"/>
        </w:rPr>
      </w:pPr>
    </w:p>
    <w:p w14:paraId="1351B006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Oświadczam, że jestem </w:t>
      </w:r>
      <w:r w:rsidRPr="00024DBC">
        <w:rPr>
          <w:rFonts w:ascii="Arial" w:hAnsi="Arial" w:cs="Arial"/>
          <w:b/>
          <w:sz w:val="20"/>
        </w:rPr>
        <w:t>(należy zaznaczyć właściwe):</w:t>
      </w:r>
    </w:p>
    <w:p w14:paraId="3FDA92CC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3F3E73ED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mikroprzedsiębiorstwem</w:t>
      </w:r>
    </w:p>
    <w:p w14:paraId="59F22071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małym przedsiębiorstwem</w:t>
      </w:r>
    </w:p>
    <w:p w14:paraId="38D3649F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  <w:lang w:val="x-none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  <w:t>średnim przedsiębiorstwem</w:t>
      </w:r>
    </w:p>
    <w:p w14:paraId="20C7EBE0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jednoosobowa działalność gospodarcza</w:t>
      </w:r>
    </w:p>
    <w:p w14:paraId="30B0A81F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osoba fizyczna nieprowadząca działalności gospodarczej</w:t>
      </w:r>
    </w:p>
    <w:p w14:paraId="042E8C80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20"/>
        </w:rPr>
      </w:pPr>
      <w:r w:rsidRPr="00024DBC">
        <w:rPr>
          <w:rFonts w:ascii="Segoe UI Symbol" w:hAnsi="Segoe UI Symbol" w:cs="Segoe UI Symbol"/>
          <w:sz w:val="20"/>
        </w:rPr>
        <w:t>☐</w:t>
      </w:r>
      <w:r w:rsidRPr="00024DBC">
        <w:rPr>
          <w:rFonts w:ascii="Arial" w:hAnsi="Arial" w:cs="Arial"/>
          <w:sz w:val="20"/>
          <w:lang w:val="x-none"/>
        </w:rPr>
        <w:tab/>
      </w:r>
      <w:r w:rsidRPr="00024DBC">
        <w:rPr>
          <w:rFonts w:ascii="Arial" w:hAnsi="Arial" w:cs="Arial"/>
          <w:sz w:val="20"/>
        </w:rPr>
        <w:t>inny rodzaj ______________________________________________________________________</w:t>
      </w:r>
    </w:p>
    <w:p w14:paraId="08D0B8CF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4A4E9A6A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4486BDB5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024DBC">
        <w:rPr>
          <w:rFonts w:ascii="Arial" w:hAnsi="Arial" w:cs="Arial"/>
          <w:b/>
          <w:i/>
          <w:sz w:val="16"/>
          <w:szCs w:val="16"/>
        </w:rPr>
        <w:t>Średnie</w:t>
      </w:r>
      <w:r w:rsidRPr="00024DBC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024DBC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0028A37F" w14:textId="706E9F9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 Zostałam (-em) poinformowana (-y), że nie później niż w terminie składania ofert mogę, zgodnie z art. 18 ust. 3 ustawy z dnia 11 września 2019r. – Prawo zamówień publicznych (t. j. Dz. U. z 2024 r. poz. 1320 z późn. zm.) zastrzec, iż Zamawiający nie będzie mógł udostępnić informacji stanowiących tajemnicę przedsiębiorstwa w rozumieniu przepisów ustawy z dnia 16 kwietnia 1993 r. o zwalczaniu nieuczciwej konkurencji (t.j. Dz. U. z </w:t>
      </w:r>
      <w:r w:rsidR="00EE6207" w:rsidRPr="00024DBC">
        <w:rPr>
          <w:rFonts w:ascii="Arial" w:hAnsi="Arial" w:cs="Arial"/>
          <w:sz w:val="20"/>
          <w:shd w:val="clear" w:color="auto" w:fill="FFFFFF"/>
        </w:rPr>
        <w:t>2026 r. poz.</w:t>
      </w:r>
      <w:r w:rsidR="00455E23" w:rsidRPr="00024DBC">
        <w:rPr>
          <w:rFonts w:ascii="Arial" w:hAnsi="Arial" w:cs="Arial"/>
          <w:sz w:val="20"/>
          <w:shd w:val="clear" w:color="auto" w:fill="FFFFFF"/>
        </w:rPr>
        <w:t xml:space="preserve"> </w:t>
      </w:r>
      <w:r w:rsidR="00EE6207" w:rsidRPr="00024DBC">
        <w:rPr>
          <w:rFonts w:ascii="Arial" w:hAnsi="Arial" w:cs="Arial"/>
          <w:sz w:val="20"/>
          <w:shd w:val="clear" w:color="auto" w:fill="FFFFFF"/>
        </w:rPr>
        <w:t>85</w:t>
      </w:r>
      <w:r w:rsidRPr="00024DBC">
        <w:rPr>
          <w:rFonts w:ascii="Arial" w:hAnsi="Arial" w:cs="Arial"/>
          <w:sz w:val="20"/>
        </w:rPr>
        <w:t>), po uprzednim wykazaniu przeze mnie, nie później jednak niż w terminie składania ofert, że zastrzeżone informacje stanowią tajemnicę przedsiębiorstwa.</w:t>
      </w:r>
    </w:p>
    <w:p w14:paraId="3214F157" w14:textId="77777777" w:rsidR="005108D7" w:rsidRPr="00024DBC" w:rsidRDefault="005108D7" w:rsidP="00BE5279">
      <w:pPr>
        <w:numPr>
          <w:ilvl w:val="0"/>
          <w:numId w:val="98"/>
        </w:numPr>
        <w:tabs>
          <w:tab w:val="num" w:pos="1353"/>
        </w:tabs>
        <w:spacing w:line="276" w:lineRule="auto"/>
        <w:ind w:left="284" w:right="70" w:hanging="284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b/>
          <w:sz w:val="20"/>
        </w:rPr>
        <w:t xml:space="preserve"> Oświadczam, że wypełniłem obowiązki informacyjne przewidziane w art. 13 lub art. 14 RODO</w:t>
      </w:r>
      <w:r w:rsidRPr="00024DBC">
        <w:rPr>
          <w:rStyle w:val="Odwoanieprzypisudolnego"/>
          <w:rFonts w:ascii="Arial" w:hAnsi="Arial" w:cs="Arial"/>
          <w:b/>
          <w:sz w:val="20"/>
        </w:rPr>
        <w:footnoteReference w:id="8"/>
      </w:r>
      <w:r w:rsidRPr="00024DBC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****)</w:t>
      </w:r>
    </w:p>
    <w:p w14:paraId="687B64E8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b/>
          <w:sz w:val="20"/>
        </w:rPr>
      </w:pPr>
    </w:p>
    <w:p w14:paraId="60DAF963" w14:textId="77777777" w:rsidR="005108D7" w:rsidRPr="00024DBC" w:rsidRDefault="005108D7" w:rsidP="00BE5279">
      <w:pPr>
        <w:spacing w:line="276" w:lineRule="auto"/>
        <w:ind w:left="284" w:right="70"/>
        <w:jc w:val="both"/>
        <w:rPr>
          <w:rFonts w:ascii="Arial" w:hAnsi="Arial" w:cs="Arial"/>
          <w:sz w:val="18"/>
          <w:szCs w:val="18"/>
        </w:rPr>
      </w:pPr>
      <w:r w:rsidRPr="00024DBC">
        <w:rPr>
          <w:rFonts w:ascii="Arial" w:hAnsi="Arial" w:cs="Arial"/>
          <w:b/>
          <w:sz w:val="20"/>
        </w:rPr>
        <w:t xml:space="preserve">****) </w:t>
      </w:r>
      <w:r w:rsidRPr="00024DBC">
        <w:rPr>
          <w:rFonts w:ascii="Arial" w:hAnsi="Arial"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B9E3463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4956" w:right="70" w:hanging="4956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</w:t>
      </w:r>
    </w:p>
    <w:p w14:paraId="540E207D" w14:textId="6D709B70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 xml:space="preserve">    </w:t>
      </w:r>
    </w:p>
    <w:p w14:paraId="7BF95FEE" w14:textId="77777777" w:rsidR="00A26DA2" w:rsidRPr="00024DBC" w:rsidRDefault="00A26DA2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3D01444F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4963"/>
        <w:rPr>
          <w:rFonts w:ascii="Arial" w:hAnsi="Arial" w:cs="Arial"/>
          <w:sz w:val="16"/>
          <w:szCs w:val="16"/>
        </w:rPr>
      </w:pPr>
    </w:p>
    <w:p w14:paraId="74A66FED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6"/>
          <w:szCs w:val="6"/>
        </w:rPr>
      </w:pPr>
      <w:r w:rsidRPr="00024DBC">
        <w:rPr>
          <w:rFonts w:ascii="Arial" w:hAnsi="Arial" w:cs="Arial"/>
          <w:sz w:val="16"/>
          <w:szCs w:val="16"/>
        </w:rPr>
        <w:t>Podpis Wykonawcy lub Pełnomocnika</w:t>
      </w:r>
      <w:r w:rsidRPr="00024DBC">
        <w:rPr>
          <w:rFonts w:ascii="Arial" w:hAnsi="Arial" w:cs="Arial"/>
          <w:sz w:val="16"/>
          <w:szCs w:val="16"/>
        </w:rPr>
        <w:br/>
      </w:r>
    </w:p>
    <w:p w14:paraId="3020C026" w14:textId="77777777" w:rsidR="005108D7" w:rsidRPr="00024DBC" w:rsidRDefault="005108D7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7C4D3BA1" w14:textId="77777777" w:rsidR="005108D7" w:rsidRPr="00024DBC" w:rsidRDefault="005108D7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ACA5FBE" w14:textId="77777777" w:rsidR="005108D7" w:rsidRPr="00024DBC" w:rsidRDefault="005108D7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20F8C9CB" w14:textId="77777777" w:rsidR="00CD2F6E" w:rsidRPr="00024DBC" w:rsidRDefault="00CD2F6E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D38554A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592DFA4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5B22C39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B3EAE40" w14:textId="2E9A6F72" w:rsidR="001D4899" w:rsidRPr="00024DBC" w:rsidRDefault="001D4899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  <w:r w:rsidRPr="00024DBC">
        <w:rPr>
          <w:rFonts w:ascii="Arial" w:eastAsia="Calibri" w:hAnsi="Arial" w:cs="Arial"/>
          <w:b/>
        </w:rPr>
        <w:lastRenderedPageBreak/>
        <w:t>Załącznik nr 3 do SWZ</w:t>
      </w:r>
    </w:p>
    <w:p w14:paraId="0EAFB554" w14:textId="77777777" w:rsidR="001D4899" w:rsidRPr="00024DBC" w:rsidRDefault="001D4899" w:rsidP="00BE5279">
      <w:pPr>
        <w:pStyle w:val="Tekstkomentarza"/>
        <w:spacing w:line="276" w:lineRule="auto"/>
        <w:ind w:firstLine="7655"/>
        <w:rPr>
          <w:rFonts w:ascii="Arial" w:eastAsia="Calibri" w:hAnsi="Arial" w:cs="Arial"/>
          <w:bCs/>
          <w:i/>
          <w:iCs/>
          <w:sz w:val="16"/>
          <w:szCs w:val="16"/>
        </w:rPr>
      </w:pPr>
      <w:r w:rsidRPr="00024DBC">
        <w:rPr>
          <w:rFonts w:ascii="Arial" w:eastAsia="Calibri" w:hAnsi="Arial" w:cs="Arial"/>
          <w:bCs/>
          <w:i/>
          <w:iCs/>
          <w:sz w:val="16"/>
          <w:szCs w:val="16"/>
        </w:rPr>
        <w:t>(składany wraz z ofertą)</w:t>
      </w:r>
    </w:p>
    <w:p w14:paraId="0C6EBDD3" w14:textId="77777777" w:rsidR="000F207D" w:rsidRPr="00024DBC" w:rsidRDefault="000F207D" w:rsidP="00BE5279">
      <w:pPr>
        <w:tabs>
          <w:tab w:val="num" w:pos="-2552"/>
          <w:tab w:val="num" w:pos="-1620"/>
          <w:tab w:val="num" w:pos="-1260"/>
          <w:tab w:val="left" w:pos="14595"/>
        </w:tabs>
        <w:spacing w:line="276" w:lineRule="auto"/>
        <w:ind w:firstLine="7513"/>
        <w:jc w:val="right"/>
        <w:rPr>
          <w:rFonts w:ascii="Arial" w:hAnsi="Arial" w:cs="Arial"/>
          <w:i/>
          <w:sz w:val="15"/>
          <w:szCs w:val="15"/>
        </w:rPr>
      </w:pPr>
      <w:r w:rsidRPr="00024DBC">
        <w:rPr>
          <w:rFonts w:ascii="Arial" w:hAnsi="Arial" w:cs="Arial"/>
          <w:i/>
          <w:sz w:val="15"/>
          <w:szCs w:val="15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</w:tblGrid>
      <w:tr w:rsidR="00C07F25" w:rsidRPr="00024DBC" w14:paraId="1BCBBC3E" w14:textId="77777777" w:rsidTr="00263767">
        <w:tc>
          <w:tcPr>
            <w:tcW w:w="7650" w:type="dxa"/>
          </w:tcPr>
          <w:p w14:paraId="0F74F596" w14:textId="77777777" w:rsidR="000F207D" w:rsidRPr="00024DBC" w:rsidRDefault="000F207D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14FE3C3C" w14:textId="77777777" w:rsidR="000F207D" w:rsidRPr="00024DBC" w:rsidRDefault="000F207D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78597ADF" w14:textId="77777777" w:rsidR="000F207D" w:rsidRPr="00024DBC" w:rsidRDefault="000F207D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38F91739" w14:textId="62C7CE2D" w:rsidR="000F207D" w:rsidRPr="00024DBC" w:rsidRDefault="000F207D" w:rsidP="00BE5279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14:paraId="46FCA6F8" w14:textId="77777777" w:rsidR="000F207D" w:rsidRPr="00024DBC" w:rsidRDefault="000F207D" w:rsidP="00BE527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u w:val="single"/>
        </w:rPr>
      </w:pPr>
    </w:p>
    <w:p w14:paraId="70ABDDF4" w14:textId="77777777" w:rsidR="000F207D" w:rsidRPr="00024DBC" w:rsidRDefault="000F207D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  <w:sz w:val="18"/>
          <w:szCs w:val="18"/>
        </w:rPr>
      </w:pPr>
    </w:p>
    <w:p w14:paraId="6057A555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24DBC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1D6EA611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wykonawcy/wykonawcy ubiegającego się o zamówienie wspólnie z innymi wykonawcami </w:t>
      </w:r>
    </w:p>
    <w:p w14:paraId="38E59B24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(niepotrzebne skreślić)</w:t>
      </w:r>
    </w:p>
    <w:p w14:paraId="5B7D7A0F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77C08450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FA0DC5C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49329375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 xml:space="preserve">- składane na podstawie art. 125 ust 1 ustawy Pzp  </w:t>
      </w:r>
    </w:p>
    <w:p w14:paraId="344FC7C5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sz w:val="20"/>
        </w:rPr>
      </w:pPr>
    </w:p>
    <w:p w14:paraId="73AFA95B" w14:textId="3D9B9720" w:rsidR="00A228E6" w:rsidRPr="00024DBC" w:rsidRDefault="00A228E6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b/>
          <w:bCs/>
          <w:i/>
          <w:iCs/>
          <w:sz w:val="20"/>
        </w:rPr>
      </w:pPr>
      <w:bookmarkStart w:id="5" w:name="_Hlk66801942"/>
      <w:r w:rsidRPr="00024DBC">
        <w:rPr>
          <w:rFonts w:ascii="Arial" w:hAnsi="Arial" w:cs="Arial"/>
          <w:sz w:val="20"/>
        </w:rPr>
        <w:t>Na potrzeby postępowania o udzielenie zamówienia publicznego</w:t>
      </w:r>
      <w:r w:rsidRPr="00024DBC">
        <w:rPr>
          <w:rFonts w:ascii="Arial" w:hAnsi="Arial" w:cs="Arial"/>
          <w:b/>
          <w:bCs/>
          <w:sz w:val="20"/>
        </w:rPr>
        <w:t xml:space="preserve"> </w:t>
      </w:r>
      <w:bookmarkStart w:id="6" w:name="_Hlk103758026"/>
      <w:r w:rsidR="00434B64" w:rsidRPr="00024DBC">
        <w:rPr>
          <w:rFonts w:ascii="Arial" w:hAnsi="Arial" w:cs="Arial"/>
          <w:b/>
          <w:bCs/>
          <w:sz w:val="20"/>
        </w:rPr>
        <w:t>na dostawę pomocy dydaktycznych i sprzętu dydaktycznego w ramach projektu „Moja Droga do Włączenia – wsparcie edukacji włączającej w Radomiu”</w:t>
      </w:r>
      <w:r w:rsidRPr="00024DBC">
        <w:rPr>
          <w:rFonts w:ascii="Arial" w:hAnsi="Arial" w:cs="Arial"/>
          <w:b/>
          <w:bCs/>
          <w:sz w:val="20"/>
        </w:rPr>
        <w:t>,</w:t>
      </w:r>
      <w:bookmarkEnd w:id="6"/>
      <w:r w:rsidRPr="00024DBC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024DBC">
        <w:rPr>
          <w:rFonts w:ascii="Arial" w:hAnsi="Arial" w:cs="Arial"/>
          <w:sz w:val="20"/>
        </w:rPr>
        <w:t>stosownie do treści art. 125 ust. 1 ustawy z dnia 11 września 2019r. - Prawo zamówień publicznych (t.j.</w:t>
      </w:r>
      <w:r w:rsidR="007F7E9C" w:rsidRPr="00024DBC">
        <w:rPr>
          <w:rFonts w:ascii="Arial" w:hAnsi="Arial" w:cs="Arial"/>
          <w:sz w:val="20"/>
        </w:rPr>
        <w:t xml:space="preserve"> Dz. U. z 2024 r. poz. </w:t>
      </w:r>
      <w:r w:rsidR="00586F40" w:rsidRPr="00024DBC">
        <w:rPr>
          <w:rFonts w:ascii="Arial" w:hAnsi="Arial" w:cs="Arial"/>
          <w:sz w:val="20"/>
        </w:rPr>
        <w:t>1320 z późn. zm.</w:t>
      </w:r>
      <w:r w:rsidRPr="00024DBC">
        <w:rPr>
          <w:rFonts w:ascii="Arial" w:hAnsi="Arial" w:cs="Arial"/>
          <w:sz w:val="20"/>
        </w:rPr>
        <w:t>)</w:t>
      </w:r>
      <w:bookmarkEnd w:id="5"/>
      <w:r w:rsidRPr="00024DBC">
        <w:rPr>
          <w:rFonts w:ascii="Arial" w:hAnsi="Arial" w:cs="Arial"/>
          <w:b/>
          <w:sz w:val="20"/>
        </w:rPr>
        <w:t xml:space="preserve"> </w:t>
      </w:r>
      <w:r w:rsidRPr="00024DBC">
        <w:rPr>
          <w:rFonts w:ascii="Arial" w:hAnsi="Arial" w:cs="Arial"/>
          <w:sz w:val="20"/>
        </w:rPr>
        <w:t xml:space="preserve">– dalej „ustawa Pzp” </w:t>
      </w:r>
      <w:r w:rsidRPr="00024DBC">
        <w:rPr>
          <w:rFonts w:ascii="Arial" w:hAnsi="Arial" w:cs="Arial"/>
          <w:b/>
          <w:bCs/>
          <w:sz w:val="20"/>
        </w:rPr>
        <w:t>oświadczam</w:t>
      </w:r>
      <w:r w:rsidRPr="00024DBC">
        <w:rPr>
          <w:rFonts w:ascii="Arial" w:hAnsi="Arial" w:cs="Arial"/>
          <w:sz w:val="20"/>
        </w:rPr>
        <w:t xml:space="preserve">, </w:t>
      </w:r>
      <w:r w:rsidRPr="00024DBC">
        <w:rPr>
          <w:rFonts w:ascii="Arial" w:hAnsi="Arial" w:cs="Arial"/>
          <w:b/>
          <w:bCs/>
          <w:sz w:val="20"/>
        </w:rPr>
        <w:t xml:space="preserve">co następuje:  </w:t>
      </w:r>
    </w:p>
    <w:p w14:paraId="3500EB44" w14:textId="77777777" w:rsidR="00A228E6" w:rsidRPr="00024DBC" w:rsidRDefault="00A228E6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9663"/>
      </w:tblGrid>
      <w:tr w:rsidR="00E050BE" w:rsidRPr="00024DBC" w14:paraId="7B486CCA" w14:textId="77777777" w:rsidTr="004833DC">
        <w:trPr>
          <w:trHeight w:val="578"/>
        </w:trPr>
        <w:tc>
          <w:tcPr>
            <w:tcW w:w="9670" w:type="dxa"/>
            <w:shd w:val="clear" w:color="auto" w:fill="D0CECE"/>
            <w:vAlign w:val="center"/>
          </w:tcPr>
          <w:p w14:paraId="7F4E560F" w14:textId="77777777" w:rsidR="00A228E6" w:rsidRPr="00024DBC" w:rsidRDefault="00A228E6" w:rsidP="00BE527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2"/>
              </w:rPr>
            </w:pPr>
            <w:bookmarkStart w:id="7" w:name="_Hlk66727200"/>
            <w:r w:rsidRPr="00024DBC">
              <w:rPr>
                <w:rFonts w:ascii="Arial" w:eastAsia="Calibri" w:hAnsi="Arial" w:cs="Arial"/>
                <w:b/>
                <w:sz w:val="20"/>
                <w:szCs w:val="22"/>
              </w:rPr>
              <w:t xml:space="preserve">Jeżeli podmiot, w imieniu którego składane jest oświadczenie nie podlega wykluczeniu </w:t>
            </w:r>
          </w:p>
        </w:tc>
      </w:tr>
      <w:bookmarkEnd w:id="7"/>
    </w:tbl>
    <w:p w14:paraId="24827E97" w14:textId="77777777" w:rsidR="00A228E6" w:rsidRPr="00024DBC" w:rsidRDefault="00A228E6" w:rsidP="00BE527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3D3F2E6A" w14:textId="77777777" w:rsidR="00A228E6" w:rsidRPr="00024DBC" w:rsidRDefault="00A228E6" w:rsidP="00BE5279">
      <w:pPr>
        <w:pStyle w:val="Akapitzlist"/>
        <w:numPr>
          <w:ilvl w:val="1"/>
          <w:numId w:val="44"/>
        </w:numPr>
        <w:tabs>
          <w:tab w:val="clear" w:pos="1440"/>
          <w:tab w:val="num" w:pos="142"/>
        </w:tabs>
        <w:spacing w:after="0"/>
        <w:ind w:left="284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że </w:t>
      </w:r>
      <w:r w:rsidRPr="00024DBC">
        <w:rPr>
          <w:rFonts w:ascii="Arial" w:hAnsi="Arial" w:cs="Arial"/>
          <w:b/>
          <w:bCs/>
          <w:sz w:val="20"/>
        </w:rPr>
        <w:t>nie podlegam wykluczeniu</w:t>
      </w:r>
      <w:r w:rsidRPr="00024DBC">
        <w:rPr>
          <w:rFonts w:ascii="Arial" w:hAnsi="Arial" w:cs="Arial"/>
          <w:sz w:val="20"/>
        </w:rPr>
        <w:t xml:space="preserve"> z postępowania na podstawie art. 108 ust. 1 ustawy Pzp.</w:t>
      </w:r>
    </w:p>
    <w:p w14:paraId="42F2D54F" w14:textId="24B5717C" w:rsidR="00A228E6" w:rsidRPr="00024DBC" w:rsidRDefault="00A228E6" w:rsidP="00BE5279">
      <w:pPr>
        <w:pStyle w:val="Akapitzlist"/>
        <w:numPr>
          <w:ilvl w:val="1"/>
          <w:numId w:val="44"/>
        </w:numPr>
        <w:tabs>
          <w:tab w:val="clear" w:pos="1440"/>
          <w:tab w:val="num" w:pos="142"/>
        </w:tabs>
        <w:spacing w:after="0"/>
        <w:ind w:left="284" w:hanging="284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Oświadczam, że </w:t>
      </w:r>
      <w:r w:rsidRPr="00024DBC">
        <w:rPr>
          <w:rFonts w:ascii="Arial" w:hAnsi="Arial" w:cs="Arial"/>
          <w:b/>
          <w:bCs/>
          <w:sz w:val="20"/>
        </w:rPr>
        <w:t>nie zachodzą</w:t>
      </w:r>
      <w:r w:rsidRPr="00024DBC">
        <w:rPr>
          <w:rFonts w:ascii="Arial" w:hAnsi="Arial" w:cs="Arial"/>
          <w:sz w:val="20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131406" w:rsidRPr="00024DBC">
        <w:rPr>
          <w:rFonts w:ascii="Arial" w:hAnsi="Arial" w:cs="Arial"/>
          <w:sz w:val="20"/>
        </w:rPr>
        <w:t>(t.j. Dz. U. z 202</w:t>
      </w:r>
      <w:r w:rsidR="009C7E2C" w:rsidRPr="00024DBC">
        <w:rPr>
          <w:rFonts w:ascii="Arial" w:hAnsi="Arial" w:cs="Arial"/>
          <w:sz w:val="20"/>
        </w:rPr>
        <w:t>5</w:t>
      </w:r>
      <w:r w:rsidR="00131406" w:rsidRPr="00024DBC">
        <w:rPr>
          <w:rFonts w:ascii="Arial" w:hAnsi="Arial" w:cs="Arial"/>
          <w:sz w:val="20"/>
        </w:rPr>
        <w:t xml:space="preserve">r. poz. </w:t>
      </w:r>
      <w:r w:rsidR="009B535D" w:rsidRPr="00024DBC">
        <w:rPr>
          <w:rFonts w:ascii="Arial" w:hAnsi="Arial" w:cs="Arial"/>
          <w:sz w:val="20"/>
        </w:rPr>
        <w:t>514) *</w:t>
      </w:r>
      <w:r w:rsidRPr="00024DBC">
        <w:rPr>
          <w:rFonts w:ascii="Arial" w:hAnsi="Arial" w:cs="Arial"/>
          <w:sz w:val="20"/>
        </w:rPr>
        <w:t>.</w:t>
      </w:r>
    </w:p>
    <w:p w14:paraId="78EE1D99" w14:textId="77777777" w:rsidR="00A228E6" w:rsidRPr="00024DBC" w:rsidRDefault="00A228E6" w:rsidP="00BE5279">
      <w:pPr>
        <w:pStyle w:val="Akapitzlist"/>
        <w:spacing w:after="0"/>
        <w:ind w:left="0"/>
        <w:jc w:val="both"/>
        <w:rPr>
          <w:rFonts w:ascii="Arial" w:hAnsi="Arial" w:cs="Arial"/>
          <w:sz w:val="16"/>
          <w:szCs w:val="18"/>
        </w:rPr>
      </w:pPr>
      <w:r w:rsidRPr="00024DBC">
        <w:rPr>
          <w:rFonts w:ascii="Arial" w:hAnsi="Arial" w:cs="Arial"/>
          <w:sz w:val="16"/>
          <w:szCs w:val="18"/>
        </w:rPr>
        <w:t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85B52D4" w14:textId="180BB94E" w:rsidR="007877E7" w:rsidRPr="00024DBC" w:rsidRDefault="007877E7" w:rsidP="00BE5279">
      <w:pPr>
        <w:pStyle w:val="Akapitzlist"/>
        <w:spacing w:after="0"/>
        <w:ind w:left="284" w:hanging="284"/>
        <w:jc w:val="both"/>
        <w:rPr>
          <w:rFonts w:ascii="Arial" w:hAnsi="Arial" w:cs="Arial"/>
          <w:sz w:val="16"/>
          <w:szCs w:val="18"/>
        </w:rPr>
      </w:pPr>
      <w:r w:rsidRPr="00024DBC">
        <w:rPr>
          <w:rFonts w:ascii="Arial" w:hAnsi="Arial" w:cs="Arial"/>
          <w:sz w:val="16"/>
          <w:szCs w:val="18"/>
        </w:rPr>
        <w:t>1)</w:t>
      </w:r>
      <w:r w:rsidRPr="00024DBC">
        <w:rPr>
          <w:rFonts w:ascii="Arial" w:hAnsi="Arial" w:cs="Arial"/>
          <w:sz w:val="16"/>
          <w:szCs w:val="18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856E8D" w14:textId="723CFA4E" w:rsidR="007877E7" w:rsidRPr="00024DBC" w:rsidRDefault="007877E7" w:rsidP="00BE5279">
      <w:pPr>
        <w:pStyle w:val="Akapitzlist"/>
        <w:spacing w:after="0"/>
        <w:ind w:left="284" w:hanging="284"/>
        <w:jc w:val="both"/>
        <w:rPr>
          <w:rFonts w:ascii="Arial" w:hAnsi="Arial" w:cs="Arial"/>
          <w:sz w:val="16"/>
          <w:szCs w:val="18"/>
        </w:rPr>
      </w:pPr>
      <w:r w:rsidRPr="00024DBC">
        <w:rPr>
          <w:rFonts w:ascii="Arial" w:hAnsi="Arial" w:cs="Arial"/>
          <w:sz w:val="16"/>
          <w:szCs w:val="18"/>
        </w:rPr>
        <w:t>2)</w:t>
      </w:r>
      <w:r w:rsidRPr="00024DBC">
        <w:rPr>
          <w:rFonts w:ascii="Arial" w:hAnsi="Arial" w:cs="Arial"/>
          <w:sz w:val="16"/>
          <w:szCs w:val="18"/>
        </w:rPr>
        <w:tab/>
        <w:t xml:space="preserve">wykonawcę oraz uczestnika konkursu, którego beneficjentem rzeczywistym w rozumieniu ustawy z dnia 1 marca 2018r. </w:t>
      </w:r>
      <w:r w:rsidRPr="00024DBC">
        <w:rPr>
          <w:rFonts w:ascii="Arial" w:hAnsi="Arial" w:cs="Arial"/>
          <w:sz w:val="16"/>
          <w:szCs w:val="18"/>
        </w:rPr>
        <w:br/>
        <w:t xml:space="preserve">o przeciwdziałaniu praniu pieniędzy oraz finansowaniu terroryzmu </w:t>
      </w:r>
      <w:r w:rsidR="00131406" w:rsidRPr="00024DBC">
        <w:rPr>
          <w:rFonts w:ascii="Arial" w:hAnsi="Arial" w:cs="Arial"/>
          <w:sz w:val="16"/>
          <w:szCs w:val="18"/>
        </w:rPr>
        <w:t>(</w:t>
      </w:r>
      <w:r w:rsidR="004902F0" w:rsidRPr="00024DBC">
        <w:rPr>
          <w:rFonts w:ascii="Arial" w:hAnsi="Arial" w:cs="Arial"/>
          <w:sz w:val="16"/>
          <w:szCs w:val="18"/>
        </w:rPr>
        <w:t>tj. Dz. U. z 2023r. poz. 1124 ze zm.</w:t>
      </w:r>
      <w:r w:rsidR="00131406" w:rsidRPr="00024DBC">
        <w:rPr>
          <w:rFonts w:ascii="Arial" w:hAnsi="Arial" w:cs="Arial"/>
          <w:sz w:val="16"/>
          <w:szCs w:val="18"/>
        </w:rPr>
        <w:t xml:space="preserve">) </w:t>
      </w:r>
      <w:r w:rsidRPr="00024DBC">
        <w:rPr>
          <w:rFonts w:ascii="Arial" w:hAnsi="Arial" w:cs="Arial"/>
          <w:sz w:val="16"/>
          <w:szCs w:val="18"/>
        </w:rPr>
        <w:t xml:space="preserve"> jest osoba wymieniona </w:t>
      </w:r>
      <w:r w:rsidR="008C35FA" w:rsidRPr="00024DBC">
        <w:rPr>
          <w:rFonts w:ascii="Arial" w:hAnsi="Arial" w:cs="Arial"/>
          <w:sz w:val="16"/>
          <w:szCs w:val="18"/>
        </w:rPr>
        <w:br/>
      </w:r>
      <w:r w:rsidRPr="00024DBC">
        <w:rPr>
          <w:rFonts w:ascii="Arial" w:hAnsi="Arial" w:cs="Arial"/>
          <w:sz w:val="16"/>
          <w:szCs w:val="18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4B5EDB" w14:textId="06D48EA0" w:rsidR="002207BE" w:rsidRPr="00024DBC" w:rsidRDefault="007877E7" w:rsidP="00BE5279">
      <w:pPr>
        <w:pStyle w:val="Akapitzlist"/>
        <w:spacing w:after="0"/>
        <w:ind w:left="284" w:hanging="284"/>
        <w:jc w:val="both"/>
        <w:rPr>
          <w:rFonts w:ascii="Arial" w:hAnsi="Arial" w:cs="Arial"/>
          <w:sz w:val="16"/>
          <w:szCs w:val="18"/>
        </w:rPr>
      </w:pPr>
      <w:r w:rsidRPr="00024DBC">
        <w:rPr>
          <w:rFonts w:ascii="Arial" w:hAnsi="Arial" w:cs="Arial"/>
          <w:sz w:val="16"/>
          <w:szCs w:val="18"/>
        </w:rPr>
        <w:t>3)</w:t>
      </w:r>
      <w:r w:rsidRPr="00024DBC">
        <w:rPr>
          <w:rFonts w:ascii="Arial" w:hAnsi="Arial" w:cs="Arial"/>
          <w:sz w:val="16"/>
          <w:szCs w:val="18"/>
        </w:rPr>
        <w:tab/>
        <w:t xml:space="preserve">wykonawcę oraz uczestnika konkursu, którego jednostką dominującą w rozumieniu art. 3 ust. 1 pkt 37 ustawy z dnia 29 września 1994 r. o rachunkowości </w:t>
      </w:r>
      <w:r w:rsidR="00131406" w:rsidRPr="00024DBC">
        <w:rPr>
          <w:rFonts w:ascii="Arial" w:hAnsi="Arial" w:cs="Arial"/>
          <w:sz w:val="16"/>
          <w:szCs w:val="18"/>
        </w:rPr>
        <w:t>(</w:t>
      </w:r>
      <w:r w:rsidR="004902F0" w:rsidRPr="00024DBC">
        <w:rPr>
          <w:rFonts w:ascii="Arial" w:hAnsi="Arial" w:cs="Arial"/>
          <w:sz w:val="16"/>
          <w:szCs w:val="18"/>
        </w:rPr>
        <w:t>tj. Dz. U. z 2023r. poz. 120, 295 i 1598 oraz z 2024r. poz. 619, 1685, 1863</w:t>
      </w:r>
      <w:r w:rsidR="00131406" w:rsidRPr="00024DBC">
        <w:rPr>
          <w:rFonts w:ascii="Arial" w:hAnsi="Arial" w:cs="Arial"/>
          <w:sz w:val="16"/>
          <w:szCs w:val="18"/>
        </w:rPr>
        <w:t>)</w:t>
      </w:r>
      <w:r w:rsidRPr="00024DBC">
        <w:rPr>
          <w:rFonts w:ascii="Arial" w:hAnsi="Arial" w:cs="Arial"/>
          <w:sz w:val="16"/>
          <w:szCs w:val="18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F280036" w14:textId="77777777" w:rsidR="00AC3B13" w:rsidRPr="00024DBC" w:rsidRDefault="00AC3B13" w:rsidP="00BE5279">
      <w:pPr>
        <w:pStyle w:val="Akapitzlist"/>
        <w:spacing w:after="0"/>
        <w:ind w:left="284" w:hanging="284"/>
        <w:jc w:val="both"/>
        <w:rPr>
          <w:rFonts w:ascii="Arial" w:hAnsi="Arial" w:cs="Arial"/>
          <w:sz w:val="16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9663"/>
      </w:tblGrid>
      <w:tr w:rsidR="00E050BE" w:rsidRPr="00024DBC" w14:paraId="19233741" w14:textId="77777777" w:rsidTr="00B448F4">
        <w:trPr>
          <w:trHeight w:val="578"/>
        </w:trPr>
        <w:tc>
          <w:tcPr>
            <w:tcW w:w="9663" w:type="dxa"/>
            <w:shd w:val="clear" w:color="auto" w:fill="D0CECE"/>
            <w:vAlign w:val="center"/>
          </w:tcPr>
          <w:p w14:paraId="280BEDE7" w14:textId="77777777" w:rsidR="00A228E6" w:rsidRPr="00024DBC" w:rsidRDefault="00A228E6" w:rsidP="00BE527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2"/>
              </w:rPr>
            </w:pPr>
            <w:bookmarkStart w:id="8" w:name="_Hlk66727248"/>
            <w:r w:rsidRPr="00024DBC">
              <w:rPr>
                <w:rFonts w:ascii="Arial" w:eastAsia="Calibri" w:hAnsi="Arial" w:cs="Arial"/>
                <w:b/>
                <w:sz w:val="20"/>
                <w:szCs w:val="22"/>
              </w:rPr>
              <w:t xml:space="preserve">Jeżeli podmiot, w imieniu którego składane jest oświadczenie podlega wykluczeniu </w:t>
            </w:r>
          </w:p>
          <w:p w14:paraId="6CB28EF5" w14:textId="2F5081E5" w:rsidR="00A228E6" w:rsidRPr="00024DBC" w:rsidRDefault="00A228E6" w:rsidP="00BE527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bCs/>
                <w:i/>
                <w:iCs/>
                <w:sz w:val="16"/>
                <w:szCs w:val="18"/>
              </w:rPr>
              <w:t>(</w:t>
            </w:r>
            <w:r w:rsidR="00531067" w:rsidRPr="00024DBC">
              <w:rPr>
                <w:rFonts w:ascii="Arial" w:eastAsia="Calibri" w:hAnsi="Arial" w:cs="Arial"/>
                <w:bCs/>
                <w:i/>
                <w:iCs/>
                <w:sz w:val="16"/>
                <w:szCs w:val="18"/>
              </w:rPr>
              <w:t>wypełnić,</w:t>
            </w:r>
            <w:r w:rsidRPr="00024DBC">
              <w:rPr>
                <w:rFonts w:ascii="Arial" w:eastAsia="Calibri" w:hAnsi="Arial" w:cs="Arial"/>
                <w:bCs/>
                <w:i/>
                <w:iCs/>
                <w:sz w:val="16"/>
                <w:szCs w:val="18"/>
              </w:rPr>
              <w:t xml:space="preserve"> jeżeli dotyczy)</w:t>
            </w:r>
          </w:p>
        </w:tc>
      </w:tr>
      <w:bookmarkEnd w:id="8"/>
    </w:tbl>
    <w:p w14:paraId="770B81F7" w14:textId="77777777" w:rsidR="00A228E6" w:rsidRPr="00024DBC" w:rsidRDefault="00A228E6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0F85DA44" w14:textId="7522DC44" w:rsidR="00A228E6" w:rsidRPr="00024DBC" w:rsidRDefault="00A228E6" w:rsidP="00BE5279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024DBC">
        <w:rPr>
          <w:rFonts w:ascii="Arial" w:hAnsi="Arial" w:cs="Arial"/>
          <w:sz w:val="20"/>
        </w:rPr>
        <w:t xml:space="preserve">Oświadczam, że </w:t>
      </w:r>
      <w:r w:rsidRPr="00024DBC">
        <w:rPr>
          <w:rFonts w:ascii="Arial" w:hAnsi="Arial" w:cs="Arial"/>
          <w:b/>
          <w:bCs/>
          <w:sz w:val="20"/>
        </w:rPr>
        <w:t>zachodzą w stosunku do mnie podstawy wykluczenia</w:t>
      </w:r>
      <w:r w:rsidRPr="00024DBC">
        <w:rPr>
          <w:rFonts w:ascii="Arial" w:hAnsi="Arial" w:cs="Arial"/>
          <w:sz w:val="20"/>
        </w:rPr>
        <w:t xml:space="preserve"> z postępowania na podstawie </w:t>
      </w:r>
      <w:r w:rsidRPr="00024DBC">
        <w:rPr>
          <w:rFonts w:ascii="Arial" w:hAnsi="Arial" w:cs="Arial"/>
          <w:sz w:val="20"/>
        </w:rPr>
        <w:br/>
        <w:t xml:space="preserve">art. </w:t>
      </w:r>
      <w:r w:rsidR="00C12128" w:rsidRPr="00024DBC">
        <w:rPr>
          <w:rFonts w:ascii="Arial" w:hAnsi="Arial" w:cs="Arial"/>
          <w:b/>
          <w:sz w:val="20"/>
        </w:rPr>
        <w:t>________________</w:t>
      </w:r>
      <w:r w:rsidRPr="00024DBC">
        <w:rPr>
          <w:rFonts w:ascii="Arial" w:hAnsi="Arial" w:cs="Arial"/>
          <w:sz w:val="20"/>
        </w:rPr>
        <w:t xml:space="preserve"> ustawy Pzp </w:t>
      </w:r>
    </w:p>
    <w:p w14:paraId="1D132E29" w14:textId="77777777" w:rsidR="00A228E6" w:rsidRPr="00024DBC" w:rsidRDefault="00A228E6" w:rsidP="00BE5279">
      <w:pPr>
        <w:spacing w:line="276" w:lineRule="auto"/>
        <w:jc w:val="both"/>
        <w:rPr>
          <w:rFonts w:ascii="Arial" w:hAnsi="Arial" w:cs="Arial"/>
          <w:b/>
          <w:bCs/>
          <w:sz w:val="20"/>
        </w:rPr>
      </w:pPr>
    </w:p>
    <w:p w14:paraId="03DE8B01" w14:textId="4B9F2912" w:rsidR="00A228E6" w:rsidRPr="00024DBC" w:rsidRDefault="00902D33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lastRenderedPageBreak/>
        <w:t xml:space="preserve">Jednocześnie oświadczam, że w związku z ww. okolicznością, na podstawie art. 110 ust. 2 ustawy Pzp podjąłem następujące środki naprawcze </w:t>
      </w:r>
      <w:r w:rsidRPr="00024DBC">
        <w:rPr>
          <w:rFonts w:ascii="Arial" w:hAnsi="Arial" w:cs="Arial"/>
          <w:i/>
          <w:iCs/>
          <w:sz w:val="16"/>
          <w:szCs w:val="16"/>
        </w:rPr>
        <w:t>(środki naprawcze można wykazać tylko w przypadku podstawy wykluczenia z art. 108 ust. 1 pkt. 1, 2 i 5 ustawy Pzp)</w:t>
      </w:r>
      <w:r w:rsidRPr="00024DBC">
        <w:rPr>
          <w:rFonts w:ascii="Arial" w:hAnsi="Arial" w:cs="Arial"/>
          <w:sz w:val="20"/>
        </w:rPr>
        <w:t>:</w:t>
      </w:r>
      <w:r w:rsidR="00A228E6" w:rsidRPr="00024DBC">
        <w:rPr>
          <w:rFonts w:ascii="Arial" w:hAnsi="Arial" w:cs="Arial"/>
          <w:sz w:val="20"/>
        </w:rPr>
        <w:t xml:space="preserve"> </w:t>
      </w:r>
    </w:p>
    <w:p w14:paraId="0B874A02" w14:textId="2BD98BC0" w:rsidR="00A228E6" w:rsidRPr="00024DBC" w:rsidRDefault="0072556A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____________________________________________________________________________________________________________________________________________________________________________</w:t>
      </w:r>
    </w:p>
    <w:p w14:paraId="602EDB62" w14:textId="77777777" w:rsidR="00A228E6" w:rsidRPr="00024DBC" w:rsidRDefault="00A228E6" w:rsidP="00BE5279">
      <w:pPr>
        <w:spacing w:line="276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771"/>
      </w:tblGrid>
      <w:tr w:rsidR="00E050BE" w:rsidRPr="00024DBC" w14:paraId="23411EE7" w14:textId="77777777" w:rsidTr="00902D33">
        <w:trPr>
          <w:trHeight w:val="424"/>
        </w:trPr>
        <w:tc>
          <w:tcPr>
            <w:tcW w:w="9771" w:type="dxa"/>
            <w:shd w:val="clear" w:color="auto" w:fill="BFBFBF"/>
            <w:vAlign w:val="center"/>
          </w:tcPr>
          <w:p w14:paraId="4678CC44" w14:textId="77777777" w:rsidR="00A228E6" w:rsidRPr="00024DBC" w:rsidRDefault="00A228E6" w:rsidP="00BE52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7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2"/>
              </w:rPr>
            </w:pPr>
            <w:r w:rsidRPr="00024DBC">
              <w:rPr>
                <w:rFonts w:ascii="Arial" w:eastAsia="Calibri" w:hAnsi="Arial" w:cs="Arial"/>
                <w:b/>
                <w:bCs/>
                <w:iCs/>
                <w:sz w:val="20"/>
                <w:szCs w:val="22"/>
              </w:rPr>
              <w:t>Oświadczenie dotyczące podanych informacji:</w:t>
            </w:r>
          </w:p>
        </w:tc>
      </w:tr>
    </w:tbl>
    <w:p w14:paraId="144B415D" w14:textId="77777777" w:rsidR="00A228E6" w:rsidRPr="00024DBC" w:rsidRDefault="00A228E6" w:rsidP="00BE5279">
      <w:pPr>
        <w:spacing w:line="276" w:lineRule="auto"/>
        <w:jc w:val="both"/>
        <w:rPr>
          <w:rFonts w:ascii="Arial" w:hAnsi="Arial" w:cs="Arial"/>
          <w:b/>
          <w:sz w:val="20"/>
        </w:rPr>
      </w:pPr>
    </w:p>
    <w:p w14:paraId="26173E2A" w14:textId="212FFFE5" w:rsidR="00A228E6" w:rsidRPr="00024DBC" w:rsidRDefault="00A228E6" w:rsidP="00BE5279">
      <w:pPr>
        <w:spacing w:line="276" w:lineRule="auto"/>
        <w:jc w:val="both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4B89FA2" w14:textId="77777777" w:rsidR="00A228E6" w:rsidRPr="00024DBC" w:rsidRDefault="00A228E6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20556676" w14:textId="77777777" w:rsidR="00A228E6" w:rsidRPr="00024DBC" w:rsidRDefault="00A228E6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6320160F" w14:textId="77777777" w:rsidR="000877BF" w:rsidRPr="00024DBC" w:rsidRDefault="000877BF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1BBF034C" w14:textId="77777777" w:rsidR="000877BF" w:rsidRPr="00024DBC" w:rsidRDefault="000877BF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3C502469" w14:textId="77777777" w:rsidR="00C12128" w:rsidRPr="00024DBC" w:rsidRDefault="00C12128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2225F3FF" w14:textId="77777777" w:rsidR="00C12128" w:rsidRPr="00024DBC" w:rsidRDefault="00C12128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2C7097DB" w14:textId="77777777" w:rsidR="00C12128" w:rsidRPr="00024DBC" w:rsidRDefault="00C12128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6C3C4826" w14:textId="77777777" w:rsidR="00C12128" w:rsidRPr="00024DBC" w:rsidRDefault="00C12128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73068169" w14:textId="77777777" w:rsidR="00C12128" w:rsidRPr="00024DBC" w:rsidRDefault="00C12128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61DB570F" w14:textId="790FED10" w:rsidR="00A228E6" w:rsidRPr="00024DBC" w:rsidRDefault="00A228E6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i/>
          <w:sz w:val="18"/>
          <w:szCs w:val="18"/>
        </w:rPr>
        <w:tab/>
        <w:t xml:space="preserve">              </w:t>
      </w:r>
      <w:r w:rsidRPr="00024DBC">
        <w:rPr>
          <w:rFonts w:ascii="Arial" w:hAnsi="Arial" w:cs="Arial"/>
          <w:sz w:val="16"/>
          <w:szCs w:val="16"/>
        </w:rPr>
        <w:t xml:space="preserve">Podpis </w:t>
      </w:r>
    </w:p>
    <w:p w14:paraId="36A7C97E" w14:textId="77777777" w:rsidR="00A228E6" w:rsidRPr="00024DBC" w:rsidRDefault="00A228E6" w:rsidP="00BE5279">
      <w:pPr>
        <w:widowControl w:val="0"/>
        <w:autoSpaceDE w:val="0"/>
        <w:autoSpaceDN w:val="0"/>
        <w:adjustRightInd w:val="0"/>
        <w:spacing w:line="276" w:lineRule="auto"/>
        <w:ind w:left="4254" w:firstLine="709"/>
        <w:rPr>
          <w:rFonts w:ascii="Arial" w:hAnsi="Arial" w:cs="Arial"/>
          <w:sz w:val="16"/>
          <w:szCs w:val="16"/>
        </w:rPr>
      </w:pPr>
    </w:p>
    <w:p w14:paraId="5DE9C7F4" w14:textId="77777777" w:rsidR="00A228E6" w:rsidRPr="00024DBC" w:rsidRDefault="00A228E6" w:rsidP="00BE5279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="Arial" w:hAnsi="Arial" w:cs="Arial"/>
          <w:i/>
          <w:sz w:val="16"/>
          <w:szCs w:val="16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07C74D9F" w14:textId="77777777" w:rsidR="00E93DB0" w:rsidRPr="00024DBC" w:rsidRDefault="00E93DB0" w:rsidP="00BE5279">
      <w:pPr>
        <w:widowControl w:val="0"/>
        <w:autoSpaceDE w:val="0"/>
        <w:autoSpaceDN w:val="0"/>
        <w:adjustRightInd w:val="0"/>
        <w:spacing w:line="276" w:lineRule="auto"/>
        <w:ind w:left="6096" w:hanging="1701"/>
        <w:jc w:val="right"/>
        <w:rPr>
          <w:rFonts w:ascii="Arial" w:eastAsia="Calibri" w:hAnsi="Arial" w:cs="Arial"/>
          <w:b/>
          <w:sz w:val="20"/>
        </w:rPr>
      </w:pPr>
      <w:bookmarkStart w:id="9" w:name="_DV_M4300"/>
      <w:bookmarkStart w:id="10" w:name="_DV_M4301"/>
      <w:bookmarkStart w:id="11" w:name="_DV_M4307"/>
      <w:bookmarkStart w:id="12" w:name="_DV_M4308"/>
      <w:bookmarkStart w:id="13" w:name="_DV_M4309"/>
      <w:bookmarkStart w:id="14" w:name="_DV_M4310"/>
      <w:bookmarkStart w:id="15" w:name="_DV_M4311"/>
      <w:bookmarkStart w:id="16" w:name="_DV_M4312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CCC85B" w14:textId="77777777" w:rsidR="00FD5DF0" w:rsidRPr="00024DBC" w:rsidRDefault="00FD5DF0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2CB8456F" w14:textId="77777777" w:rsidR="00FD5DF0" w:rsidRPr="00024DBC" w:rsidRDefault="00FD5DF0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3584966" w14:textId="77777777" w:rsidR="00FD5DF0" w:rsidRPr="00024DBC" w:rsidRDefault="00FD5DF0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AEE1CCB" w14:textId="77777777" w:rsidR="00FD5DF0" w:rsidRPr="00024DBC" w:rsidRDefault="00FD5DF0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AD022AD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EE948D0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0E17ACE7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32EA778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5CEF1FB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4B0DB19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9641C2A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F2E9E49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2662040F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2810CE9E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3898529" w14:textId="77777777" w:rsidR="009A0B1C" w:rsidRPr="00024DBC" w:rsidRDefault="009A0B1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2D5DA06B" w14:textId="77777777" w:rsidR="009A0B1C" w:rsidRPr="00024DBC" w:rsidRDefault="009A0B1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773C43A" w14:textId="77777777" w:rsidR="009A0B1C" w:rsidRPr="00024DBC" w:rsidRDefault="009A0B1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016B4A14" w14:textId="77777777" w:rsidR="009A0B1C" w:rsidRPr="00024DBC" w:rsidRDefault="009A0B1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FA631FC" w14:textId="77777777" w:rsidR="009A0B1C" w:rsidRPr="00024DBC" w:rsidRDefault="009A0B1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3FBCFFD" w14:textId="77777777" w:rsidR="00501CB3" w:rsidRPr="00024DBC" w:rsidRDefault="00501CB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1737A22" w14:textId="77777777" w:rsidR="00501CB3" w:rsidRPr="00024DBC" w:rsidRDefault="00501CB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71C2822" w14:textId="77777777" w:rsidR="00501CB3" w:rsidRPr="00024DBC" w:rsidRDefault="00501CB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2AC8A04" w14:textId="77777777" w:rsidR="00501CB3" w:rsidRPr="00024DBC" w:rsidRDefault="00501CB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0C7331EF" w14:textId="77777777" w:rsidR="00501CB3" w:rsidRPr="00024DBC" w:rsidRDefault="00501CB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115058BE" w14:textId="77777777" w:rsidR="00501CB3" w:rsidRPr="00024DBC" w:rsidRDefault="00501CB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A3734CE" w14:textId="77777777" w:rsidR="00C14129" w:rsidRPr="00024DBC" w:rsidRDefault="00C14129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CD78AB4" w14:textId="77777777" w:rsidR="00C14129" w:rsidRPr="00024DBC" w:rsidRDefault="00C14129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1BE2990" w14:textId="77777777" w:rsidR="00902D33" w:rsidRPr="00024DBC" w:rsidRDefault="00902D33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855F30D" w14:textId="77777777" w:rsidR="005A13A5" w:rsidRPr="00024DBC" w:rsidRDefault="005A13A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5FFE8DD" w14:textId="4F576F4E" w:rsidR="001D4899" w:rsidRPr="00024DBC" w:rsidRDefault="001D4899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  <w:r w:rsidRPr="00024DBC">
        <w:rPr>
          <w:rFonts w:ascii="Arial" w:eastAsia="Calibri" w:hAnsi="Arial" w:cs="Arial"/>
          <w:b/>
        </w:rPr>
        <w:lastRenderedPageBreak/>
        <w:t xml:space="preserve">Załącznik nr </w:t>
      </w:r>
      <w:r w:rsidR="00AC3B13" w:rsidRPr="00024DBC">
        <w:rPr>
          <w:rFonts w:ascii="Arial" w:eastAsia="Calibri" w:hAnsi="Arial" w:cs="Arial"/>
          <w:b/>
        </w:rPr>
        <w:t>4</w:t>
      </w:r>
      <w:r w:rsidRPr="00024DBC">
        <w:rPr>
          <w:rFonts w:ascii="Arial" w:eastAsia="Calibri" w:hAnsi="Arial" w:cs="Arial"/>
          <w:b/>
        </w:rPr>
        <w:t xml:space="preserve"> do SWZ</w:t>
      </w:r>
    </w:p>
    <w:p w14:paraId="08215DB2" w14:textId="5801B4F8" w:rsidR="00B64367" w:rsidRPr="00024DBC" w:rsidRDefault="00B64367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  <w:r w:rsidRPr="00024DBC">
        <w:rPr>
          <w:rFonts w:ascii="Arial" w:hAnsi="Arial" w:cs="Arial"/>
          <w:i/>
          <w:iCs/>
          <w:sz w:val="16"/>
          <w:szCs w:val="16"/>
        </w:rPr>
        <w:t>(składany na wezwanie Zamawiającego)</w:t>
      </w:r>
    </w:p>
    <w:p w14:paraId="0862016E" w14:textId="77777777" w:rsidR="0072556A" w:rsidRPr="00024DBC" w:rsidRDefault="0072556A" w:rsidP="00BE5279">
      <w:pPr>
        <w:tabs>
          <w:tab w:val="num" w:pos="-2552"/>
          <w:tab w:val="num" w:pos="-1620"/>
          <w:tab w:val="num" w:pos="-1260"/>
          <w:tab w:val="left" w:pos="14595"/>
        </w:tabs>
        <w:spacing w:line="276" w:lineRule="auto"/>
        <w:ind w:firstLine="7513"/>
        <w:jc w:val="right"/>
        <w:rPr>
          <w:rFonts w:ascii="Arial" w:hAnsi="Arial" w:cs="Arial"/>
          <w:i/>
          <w:sz w:val="15"/>
          <w:szCs w:val="15"/>
        </w:rPr>
      </w:pPr>
      <w:r w:rsidRPr="00024DBC">
        <w:rPr>
          <w:rFonts w:ascii="Arial" w:hAnsi="Arial" w:cs="Arial"/>
          <w:i/>
          <w:sz w:val="15"/>
          <w:szCs w:val="15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</w:tblGrid>
      <w:tr w:rsidR="00C07F25" w:rsidRPr="00024DBC" w14:paraId="54512848" w14:textId="77777777" w:rsidTr="00263767">
        <w:tc>
          <w:tcPr>
            <w:tcW w:w="7650" w:type="dxa"/>
          </w:tcPr>
          <w:p w14:paraId="32DD8253" w14:textId="77777777" w:rsidR="0072556A" w:rsidRPr="00024DBC" w:rsidRDefault="0072556A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76DD7631" w14:textId="77777777" w:rsidR="0072556A" w:rsidRPr="00024DBC" w:rsidRDefault="0072556A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290C34C5" w14:textId="77777777" w:rsidR="0072556A" w:rsidRPr="00024DBC" w:rsidRDefault="0072556A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6B6C851C" w14:textId="3D168597" w:rsidR="0072556A" w:rsidRPr="00024DBC" w:rsidRDefault="0072556A" w:rsidP="00BE5279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14:paraId="3D3B633B" w14:textId="77777777" w:rsidR="0072556A" w:rsidRPr="00024DBC" w:rsidRDefault="0072556A" w:rsidP="00BE527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u w:val="single"/>
        </w:rPr>
      </w:pPr>
    </w:p>
    <w:p w14:paraId="7CFBE4D6" w14:textId="77777777" w:rsidR="00BE55BD" w:rsidRPr="00024DBC" w:rsidRDefault="00BE55BD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0E5E8436" w14:textId="77777777" w:rsidR="00B96919" w:rsidRPr="00024DBC" w:rsidRDefault="00B96919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14C59DBF" w14:textId="77777777" w:rsidR="00B96919" w:rsidRPr="00024DBC" w:rsidRDefault="00B96919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6686D65B" w14:textId="77777777" w:rsidR="00BE55BD" w:rsidRPr="00024DBC" w:rsidRDefault="00BE55BD" w:rsidP="00BE527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OŚWIADCZENIE O AKTUALNOŚCI INFORMACJI ZAWARTYCH W OŚWIADCZENIU, O KTÓRYM MOWA W ART. 125 UST. 1 USTAWY PZP</w:t>
      </w:r>
    </w:p>
    <w:p w14:paraId="5DDA618F" w14:textId="0666E49E" w:rsidR="00BE55BD" w:rsidRPr="00024DBC" w:rsidRDefault="00BE55BD" w:rsidP="00BE5279">
      <w:pPr>
        <w:spacing w:line="276" w:lineRule="auto"/>
        <w:jc w:val="center"/>
        <w:rPr>
          <w:rFonts w:ascii="Arial" w:hAnsi="Arial" w:cs="Arial"/>
          <w:sz w:val="20"/>
        </w:rPr>
      </w:pPr>
      <w:r w:rsidRPr="00024DBC">
        <w:rPr>
          <w:rFonts w:ascii="Arial" w:hAnsi="Arial" w:cs="Arial"/>
          <w:sz w:val="20"/>
        </w:rPr>
        <w:t xml:space="preserve">wykonawcy/wykonawcy ubiegającego się o zamówienie wspólnie z innymi wykonawcami </w:t>
      </w:r>
      <w:r w:rsidRPr="00024DBC">
        <w:rPr>
          <w:rFonts w:ascii="Arial" w:hAnsi="Arial" w:cs="Arial"/>
          <w:i/>
          <w:iCs/>
          <w:sz w:val="16"/>
          <w:szCs w:val="16"/>
        </w:rPr>
        <w:t>(niepotrzebne skreślić)</w:t>
      </w:r>
    </w:p>
    <w:p w14:paraId="1DDD987F" w14:textId="77777777" w:rsidR="00BE55BD" w:rsidRPr="00024DBC" w:rsidRDefault="00BE55BD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5930090A" w14:textId="77777777" w:rsidR="00BE55BD" w:rsidRPr="00024DBC" w:rsidRDefault="00BE55BD" w:rsidP="00BE5279">
      <w:pPr>
        <w:spacing w:line="276" w:lineRule="auto"/>
        <w:jc w:val="both"/>
        <w:rPr>
          <w:rFonts w:ascii="Arial" w:hAnsi="Arial" w:cs="Arial"/>
          <w:sz w:val="20"/>
        </w:rPr>
      </w:pPr>
    </w:p>
    <w:p w14:paraId="60183FA8" w14:textId="4EAE31F7" w:rsidR="00BE55BD" w:rsidRPr="00024DBC" w:rsidRDefault="00BE55BD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sz w:val="20"/>
        </w:rPr>
        <w:t xml:space="preserve">Na potrzeby postępowania o udzielenie zamówienia publicznego </w:t>
      </w:r>
      <w:r w:rsidR="007C2C6F" w:rsidRPr="00024DBC">
        <w:rPr>
          <w:rFonts w:ascii="Arial" w:hAnsi="Arial" w:cs="Arial"/>
          <w:b/>
          <w:bCs/>
          <w:sz w:val="20"/>
        </w:rPr>
        <w:t xml:space="preserve">na dostawę pomocy </w:t>
      </w:r>
      <w:r w:rsidR="00434B64" w:rsidRPr="00024DBC">
        <w:rPr>
          <w:rFonts w:ascii="Arial" w:hAnsi="Arial" w:cs="Arial"/>
          <w:b/>
          <w:bCs/>
          <w:sz w:val="20"/>
        </w:rPr>
        <w:t>dydaktycznych i sprzętu dydaktycznego w ramach projektu „Moja Droga do Włączenia – wsparcie edukacji włączającej w Radomiu”</w:t>
      </w:r>
      <w:r w:rsidRPr="00024DBC">
        <w:rPr>
          <w:rFonts w:ascii="Arial" w:hAnsi="Arial" w:cs="Arial"/>
          <w:b/>
          <w:bCs/>
          <w:i/>
          <w:iCs/>
          <w:sz w:val="20"/>
        </w:rPr>
        <w:t>,</w:t>
      </w:r>
      <w:r w:rsidRPr="00024DBC">
        <w:rPr>
          <w:rFonts w:ascii="Arial" w:hAnsi="Arial" w:cs="Arial"/>
          <w:i/>
          <w:iCs/>
          <w:sz w:val="20"/>
        </w:rPr>
        <w:t xml:space="preserve"> </w:t>
      </w:r>
      <w:r w:rsidRPr="00024DBC">
        <w:rPr>
          <w:rFonts w:ascii="Arial" w:hAnsi="Arial" w:cs="Arial"/>
          <w:sz w:val="20"/>
        </w:rPr>
        <w:t xml:space="preserve">stosownie do treści art. 125 ust. 1 ustawy z dnia 11 września 2019r. - Prawo zamówień publicznych (t.j. </w:t>
      </w:r>
      <w:r w:rsidR="007F7E9C" w:rsidRPr="00024DBC">
        <w:rPr>
          <w:rFonts w:ascii="Arial" w:hAnsi="Arial" w:cs="Arial"/>
          <w:sz w:val="20"/>
        </w:rPr>
        <w:t>Dz. U. z 2024</w:t>
      </w:r>
      <w:r w:rsidR="00E2725D" w:rsidRPr="00024DBC">
        <w:rPr>
          <w:rFonts w:ascii="Arial" w:hAnsi="Arial" w:cs="Arial"/>
          <w:sz w:val="20"/>
        </w:rPr>
        <w:t xml:space="preserve"> </w:t>
      </w:r>
      <w:r w:rsidR="007F7E9C" w:rsidRPr="00024DBC">
        <w:rPr>
          <w:rFonts w:ascii="Arial" w:hAnsi="Arial" w:cs="Arial"/>
          <w:sz w:val="20"/>
        </w:rPr>
        <w:t xml:space="preserve">r. poz. </w:t>
      </w:r>
      <w:r w:rsidR="00586F40" w:rsidRPr="00024DBC">
        <w:rPr>
          <w:rFonts w:ascii="Arial" w:hAnsi="Arial" w:cs="Arial"/>
          <w:sz w:val="20"/>
        </w:rPr>
        <w:t>1320 z późn. zm.</w:t>
      </w:r>
      <w:r w:rsidRPr="00024DBC">
        <w:rPr>
          <w:rFonts w:ascii="Arial" w:hAnsi="Arial" w:cs="Arial"/>
          <w:sz w:val="20"/>
        </w:rPr>
        <w:t xml:space="preserve">) – dalej „ustawa Pzp” </w:t>
      </w:r>
      <w:r w:rsidR="00902D33" w:rsidRPr="00024DBC">
        <w:rPr>
          <w:rFonts w:ascii="Arial" w:hAnsi="Arial" w:cs="Arial"/>
          <w:b/>
          <w:bCs/>
          <w:sz w:val="20"/>
        </w:rPr>
        <w:t>oświadczam, że informacje zawarte w oświadczeniu</w:t>
      </w:r>
      <w:r w:rsidR="00902D33" w:rsidRPr="00024DBC">
        <w:rPr>
          <w:rFonts w:ascii="Arial" w:hAnsi="Arial" w:cs="Arial"/>
          <w:bCs/>
          <w:sz w:val="20"/>
        </w:rPr>
        <w:t xml:space="preserve">, o którym mowa w art. 125 ust. 1 ustawy Pzp w zakresie podstaw wykluczenia z postępowania wskazanych przez zamawiającego, o których mowa </w:t>
      </w:r>
      <w:r w:rsidR="00902D33" w:rsidRPr="00024DBC">
        <w:rPr>
          <w:rFonts w:ascii="Arial" w:hAnsi="Arial" w:cs="Arial"/>
          <w:b/>
          <w:bCs/>
          <w:sz w:val="20"/>
        </w:rPr>
        <w:t>w</w:t>
      </w:r>
      <w:r w:rsidR="00902D33" w:rsidRPr="00024DBC">
        <w:rPr>
          <w:rFonts w:ascii="Arial" w:hAnsi="Arial" w:cs="Arial"/>
          <w:sz w:val="20"/>
        </w:rPr>
        <w:t xml:space="preserve"> </w:t>
      </w:r>
      <w:r w:rsidR="00902D33" w:rsidRPr="00024DBC">
        <w:rPr>
          <w:rFonts w:ascii="Arial" w:hAnsi="Arial" w:cs="Arial"/>
          <w:b/>
          <w:bCs/>
          <w:sz w:val="20"/>
        </w:rPr>
        <w:t>art. 108 ust. 1 ustawy Pzp,</w:t>
      </w:r>
    </w:p>
    <w:p w14:paraId="799C8897" w14:textId="77777777" w:rsidR="00BE55BD" w:rsidRPr="00024DBC" w:rsidRDefault="00BE55BD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024DBC">
        <w:rPr>
          <w:rFonts w:ascii="Arial" w:hAnsi="Arial" w:cs="Arial"/>
          <w:b/>
          <w:bCs/>
          <w:sz w:val="20"/>
        </w:rPr>
        <w:t xml:space="preserve">są: </w:t>
      </w:r>
    </w:p>
    <w:p w14:paraId="05310EC2" w14:textId="77777777" w:rsidR="00BE55BD" w:rsidRPr="00024DBC" w:rsidRDefault="00BE55BD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sym w:font="Wingdings 2" w:char="F0A3"/>
      </w:r>
      <w:r w:rsidRPr="00024DBC">
        <w:rPr>
          <w:rFonts w:ascii="Arial" w:hAnsi="Arial" w:cs="Arial"/>
          <w:b/>
          <w:bCs/>
          <w:sz w:val="20"/>
        </w:rPr>
        <w:t xml:space="preserve"> aktualne</w:t>
      </w:r>
    </w:p>
    <w:p w14:paraId="67200C36" w14:textId="77777777" w:rsidR="00BE55BD" w:rsidRPr="00024DBC" w:rsidRDefault="00BE55BD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sym w:font="Wingdings 2" w:char="F0A3"/>
      </w:r>
      <w:r w:rsidRPr="00024DBC">
        <w:rPr>
          <w:rFonts w:ascii="Arial" w:hAnsi="Arial" w:cs="Arial"/>
          <w:b/>
          <w:bCs/>
          <w:sz w:val="20"/>
        </w:rPr>
        <w:t xml:space="preserve"> nieaktualne</w:t>
      </w:r>
    </w:p>
    <w:p w14:paraId="246DFD31" w14:textId="77777777" w:rsidR="00BE55BD" w:rsidRPr="00024DBC" w:rsidRDefault="00BE55BD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bCs/>
          <w:sz w:val="20"/>
        </w:rPr>
      </w:pPr>
      <w:r w:rsidRPr="00024DBC">
        <w:rPr>
          <w:rFonts w:ascii="Arial" w:hAnsi="Arial" w:cs="Arial"/>
          <w:b/>
          <w:bCs/>
          <w:sz w:val="20"/>
        </w:rPr>
        <w:t>należy zaznaczyć właściwe</w:t>
      </w:r>
    </w:p>
    <w:p w14:paraId="2A971027" w14:textId="77777777" w:rsidR="00BE55BD" w:rsidRPr="00024DBC" w:rsidRDefault="00BE55BD" w:rsidP="00BE5279">
      <w:pPr>
        <w:tabs>
          <w:tab w:val="left" w:pos="331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C47DE5" w14:textId="77777777" w:rsidR="0072556A" w:rsidRPr="00024DBC" w:rsidRDefault="0072556A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07103256" w14:textId="77777777" w:rsidR="0072556A" w:rsidRPr="00024DBC" w:rsidRDefault="0072556A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114A42A3" w14:textId="77777777" w:rsidR="0072556A" w:rsidRPr="00024DBC" w:rsidRDefault="0072556A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1D85D452" w14:textId="77777777" w:rsidR="0072556A" w:rsidRPr="00024DBC" w:rsidRDefault="0072556A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53A8F8D6" w14:textId="77777777" w:rsidR="0072556A" w:rsidRPr="00024DBC" w:rsidRDefault="0072556A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1BF6BE5B" w14:textId="77777777" w:rsidR="0072556A" w:rsidRPr="00024DBC" w:rsidRDefault="0072556A" w:rsidP="00BE5279">
      <w:pPr>
        <w:widowControl w:val="0"/>
        <w:autoSpaceDE w:val="0"/>
        <w:autoSpaceDN w:val="0"/>
        <w:adjustRightInd w:val="0"/>
        <w:spacing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6C835F19" w14:textId="7B1A3526" w:rsidR="00BE55BD" w:rsidRPr="00024DBC" w:rsidRDefault="00BE55BD" w:rsidP="00BE5279">
      <w:pPr>
        <w:widowControl w:val="0"/>
        <w:autoSpaceDE w:val="0"/>
        <w:autoSpaceDN w:val="0"/>
        <w:adjustRightInd w:val="0"/>
        <w:spacing w:line="276" w:lineRule="auto"/>
        <w:ind w:left="5812"/>
        <w:jc w:val="center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>Podpis</w:t>
      </w:r>
    </w:p>
    <w:p w14:paraId="06E437A6" w14:textId="77777777" w:rsidR="00BE55BD" w:rsidRPr="00024DBC" w:rsidRDefault="00BE55BD" w:rsidP="00BE5279">
      <w:pPr>
        <w:widowControl w:val="0"/>
        <w:autoSpaceDE w:val="0"/>
        <w:autoSpaceDN w:val="0"/>
        <w:adjustRightInd w:val="0"/>
        <w:spacing w:line="276" w:lineRule="auto"/>
        <w:ind w:left="5812"/>
        <w:jc w:val="center"/>
        <w:rPr>
          <w:rFonts w:ascii="Arial" w:hAnsi="Arial" w:cs="Arial"/>
          <w:sz w:val="6"/>
          <w:szCs w:val="6"/>
        </w:rPr>
      </w:pPr>
    </w:p>
    <w:p w14:paraId="73C44120" w14:textId="5DFB34B9" w:rsidR="001D4899" w:rsidRPr="00024DBC" w:rsidRDefault="00BE55BD" w:rsidP="00BE5279">
      <w:pPr>
        <w:tabs>
          <w:tab w:val="num" w:pos="-2552"/>
          <w:tab w:val="num" w:pos="-1620"/>
          <w:tab w:val="num" w:pos="-1260"/>
          <w:tab w:val="left" w:pos="14595"/>
        </w:tabs>
        <w:spacing w:line="276" w:lineRule="auto"/>
        <w:ind w:left="5812"/>
        <w:jc w:val="center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4B0351AD" w14:textId="09228297" w:rsidR="00B147C0" w:rsidRPr="00024DBC" w:rsidRDefault="00B147C0" w:rsidP="00BE5279">
      <w:pPr>
        <w:pStyle w:val="Tekstkomentarza"/>
        <w:spacing w:line="276" w:lineRule="auto"/>
        <w:jc w:val="right"/>
        <w:rPr>
          <w:rFonts w:ascii="Arial" w:hAnsi="Arial" w:cs="Arial"/>
          <w:sz w:val="16"/>
          <w:szCs w:val="16"/>
        </w:rPr>
      </w:pPr>
    </w:p>
    <w:p w14:paraId="0BF8851E" w14:textId="58179475" w:rsidR="00BE55BD" w:rsidRPr="00024DBC" w:rsidRDefault="00BE55BD" w:rsidP="00BE5279">
      <w:pPr>
        <w:pStyle w:val="Tekstkomentarza"/>
        <w:spacing w:line="276" w:lineRule="auto"/>
        <w:jc w:val="right"/>
        <w:rPr>
          <w:rFonts w:ascii="Arial" w:hAnsi="Arial" w:cs="Arial"/>
          <w:sz w:val="16"/>
          <w:szCs w:val="16"/>
        </w:rPr>
      </w:pPr>
    </w:p>
    <w:p w14:paraId="601EDC80" w14:textId="4F13C95D" w:rsidR="00DD72E1" w:rsidRPr="00024DBC" w:rsidRDefault="00DD72E1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9DA3409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C3A5690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E9A9C33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C780DD4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A89A905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4C96C34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7140654C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4F7726C1" w14:textId="77777777" w:rsidR="00F95600" w:rsidRPr="00024DBC" w:rsidRDefault="00F95600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3006B875" w14:textId="77777777" w:rsidR="00D6355A" w:rsidRPr="00024DBC" w:rsidRDefault="00D6355A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A70DD49" w14:textId="77777777" w:rsidR="00FD188F" w:rsidRPr="00024DBC" w:rsidRDefault="00FD188F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A8ED67C" w14:textId="77777777" w:rsidR="00D6355A" w:rsidRPr="00024DBC" w:rsidRDefault="00D6355A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A173ADB" w14:textId="77777777" w:rsidR="00D6355A" w:rsidRPr="00024DBC" w:rsidRDefault="00D6355A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29C2A985" w14:textId="77777777" w:rsidR="004C79FC" w:rsidRPr="00024DBC" w:rsidRDefault="004C79F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6A1956C8" w14:textId="77777777" w:rsidR="004C79FC" w:rsidRPr="00024DBC" w:rsidRDefault="004C79F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02C67818" w14:textId="77777777" w:rsidR="004C79FC" w:rsidRPr="00024DBC" w:rsidRDefault="004C79FC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</w:rPr>
      </w:pPr>
    </w:p>
    <w:p w14:paraId="536D3647" w14:textId="77777777" w:rsidR="005A13A5" w:rsidRPr="00024DBC" w:rsidRDefault="005A13A5" w:rsidP="0017682D">
      <w:pPr>
        <w:pStyle w:val="Tekstkomentarza"/>
        <w:spacing w:line="276" w:lineRule="auto"/>
        <w:ind w:firstLine="6379"/>
        <w:jc w:val="center"/>
        <w:rPr>
          <w:rFonts w:ascii="Arial" w:eastAsia="Calibri" w:hAnsi="Arial" w:cs="Arial"/>
          <w:b/>
        </w:rPr>
      </w:pPr>
    </w:p>
    <w:p w14:paraId="6994E6F7" w14:textId="445A3342" w:rsidR="00C84955" w:rsidRPr="00024DBC" w:rsidRDefault="00C84955" w:rsidP="0017682D">
      <w:pPr>
        <w:pStyle w:val="Tekstkomentarza"/>
        <w:spacing w:line="276" w:lineRule="auto"/>
        <w:ind w:firstLine="6379"/>
        <w:jc w:val="center"/>
        <w:rPr>
          <w:rFonts w:ascii="Arial" w:eastAsia="Calibri" w:hAnsi="Arial" w:cs="Arial"/>
          <w:b/>
        </w:rPr>
      </w:pPr>
      <w:r w:rsidRPr="00024DBC">
        <w:rPr>
          <w:rFonts w:ascii="Arial" w:eastAsia="Calibri" w:hAnsi="Arial" w:cs="Arial"/>
          <w:b/>
        </w:rPr>
        <w:lastRenderedPageBreak/>
        <w:t>Załącznik nr 5 do SWZ</w:t>
      </w:r>
    </w:p>
    <w:p w14:paraId="7A36A268" w14:textId="3B7E4E7C" w:rsidR="00CC157C" w:rsidRPr="00024DBC" w:rsidRDefault="006F2481" w:rsidP="00501DF8">
      <w:pPr>
        <w:pStyle w:val="Tekstkomentarza"/>
        <w:spacing w:line="276" w:lineRule="auto"/>
        <w:ind w:firstLine="5812"/>
        <w:rPr>
          <w:rFonts w:ascii="Arial" w:eastAsia="Calibri" w:hAnsi="Arial" w:cs="Arial"/>
          <w:bCs/>
          <w:i/>
          <w:iCs/>
          <w:sz w:val="16"/>
          <w:szCs w:val="16"/>
        </w:rPr>
      </w:pPr>
      <w:r w:rsidRPr="00024DBC">
        <w:rPr>
          <w:rFonts w:ascii="Arial" w:eastAsia="Calibri" w:hAnsi="Arial" w:cs="Arial"/>
          <w:bCs/>
          <w:i/>
          <w:iCs/>
          <w:sz w:val="16"/>
          <w:szCs w:val="16"/>
        </w:rPr>
        <w:t xml:space="preserve">   </w:t>
      </w:r>
      <w:r w:rsidR="00CC157C" w:rsidRPr="00024DBC">
        <w:rPr>
          <w:rFonts w:ascii="Arial" w:eastAsia="Calibri" w:hAnsi="Arial" w:cs="Arial"/>
          <w:bCs/>
          <w:i/>
          <w:iCs/>
          <w:sz w:val="16"/>
          <w:szCs w:val="16"/>
        </w:rPr>
        <w:t>(składany</w:t>
      </w:r>
      <w:r w:rsidR="00501DF8" w:rsidRPr="00024DBC">
        <w:rPr>
          <w:rFonts w:ascii="Arial" w:eastAsia="Calibri" w:hAnsi="Arial" w:cs="Arial"/>
          <w:bCs/>
          <w:i/>
          <w:iCs/>
          <w:sz w:val="16"/>
          <w:szCs w:val="16"/>
        </w:rPr>
        <w:t xml:space="preserve">, jeśli dotyczy </w:t>
      </w:r>
      <w:r w:rsidR="00F75B20" w:rsidRPr="00024DBC">
        <w:rPr>
          <w:rFonts w:ascii="Arial" w:eastAsia="Calibri" w:hAnsi="Arial" w:cs="Arial"/>
          <w:bCs/>
          <w:i/>
          <w:iCs/>
          <w:sz w:val="16"/>
          <w:szCs w:val="16"/>
        </w:rPr>
        <w:t>przed podpisaniem umowy</w:t>
      </w:r>
      <w:r w:rsidR="00CC157C" w:rsidRPr="00024DBC">
        <w:rPr>
          <w:rFonts w:ascii="Arial" w:eastAsia="Calibri" w:hAnsi="Arial" w:cs="Arial"/>
          <w:bCs/>
          <w:i/>
          <w:iCs/>
          <w:sz w:val="16"/>
          <w:szCs w:val="16"/>
        </w:rPr>
        <w:t>)</w:t>
      </w:r>
    </w:p>
    <w:p w14:paraId="767743F9" w14:textId="1EAF5BC1" w:rsidR="00E35FC5" w:rsidRPr="00024DBC" w:rsidRDefault="006F2481" w:rsidP="00BE5279">
      <w:pPr>
        <w:pStyle w:val="Tekstkomentarza"/>
        <w:spacing w:line="276" w:lineRule="auto"/>
        <w:jc w:val="right"/>
        <w:rPr>
          <w:rFonts w:ascii="Arial" w:hAnsi="Arial" w:cs="Arial"/>
          <w:i/>
          <w:sz w:val="15"/>
          <w:szCs w:val="15"/>
        </w:rPr>
      </w:pPr>
      <w:r w:rsidRPr="00024DBC">
        <w:rPr>
          <w:rFonts w:ascii="Arial" w:hAnsi="Arial" w:cs="Arial"/>
          <w:i/>
          <w:sz w:val="15"/>
          <w:szCs w:val="15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</w:tblGrid>
      <w:tr w:rsidR="00C07F25" w:rsidRPr="00024DBC" w14:paraId="36747D42" w14:textId="77777777" w:rsidTr="00793665">
        <w:tc>
          <w:tcPr>
            <w:tcW w:w="7650" w:type="dxa"/>
          </w:tcPr>
          <w:p w14:paraId="31B14583" w14:textId="67CB240E" w:rsidR="00C84955" w:rsidRPr="00024DBC" w:rsidRDefault="00C84955" w:rsidP="00EA69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78C4726D" w14:textId="77777777" w:rsidR="00C84955" w:rsidRPr="00024DBC" w:rsidRDefault="00C84955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2366B683" w14:textId="77777777" w:rsidR="00C84955" w:rsidRPr="00024DBC" w:rsidRDefault="00C84955" w:rsidP="00BE52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2DF61343" w14:textId="77777777" w:rsidR="00C84955" w:rsidRPr="00024DBC" w:rsidRDefault="00C84955" w:rsidP="00BE5279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024DBC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14:paraId="544DB35A" w14:textId="77777777" w:rsidR="00C84955" w:rsidRPr="00024DBC" w:rsidRDefault="00C84955" w:rsidP="00BE527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0"/>
          <w:szCs w:val="10"/>
          <w:u w:val="single"/>
        </w:rPr>
      </w:pPr>
    </w:p>
    <w:p w14:paraId="43E65E82" w14:textId="77777777" w:rsidR="00C84955" w:rsidRPr="00024DBC" w:rsidRDefault="00C84955" w:rsidP="00BE5279">
      <w:pPr>
        <w:pStyle w:val="Tekstkomentarza"/>
        <w:spacing w:line="276" w:lineRule="auto"/>
        <w:jc w:val="right"/>
        <w:rPr>
          <w:rFonts w:ascii="Arial" w:eastAsia="Calibri" w:hAnsi="Arial" w:cs="Arial"/>
          <w:b/>
          <w:sz w:val="10"/>
          <w:szCs w:val="10"/>
        </w:rPr>
      </w:pPr>
    </w:p>
    <w:p w14:paraId="77C480C2" w14:textId="77777777" w:rsidR="00C84955" w:rsidRPr="00024DBC" w:rsidRDefault="00C84955" w:rsidP="00BE5279">
      <w:pPr>
        <w:pStyle w:val="Tekstkomentarza"/>
        <w:spacing w:line="276" w:lineRule="auto"/>
        <w:jc w:val="center"/>
        <w:rPr>
          <w:rFonts w:ascii="Arial" w:eastAsia="Calibri" w:hAnsi="Arial" w:cs="Arial"/>
          <w:bCs/>
          <w:i/>
          <w:iCs/>
          <w:sz w:val="16"/>
          <w:szCs w:val="16"/>
        </w:rPr>
      </w:pPr>
      <w:r w:rsidRPr="00024DBC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488C8305" w14:textId="77777777" w:rsidR="00C84955" w:rsidRPr="00024DBC" w:rsidRDefault="00C84955" w:rsidP="00BE5279">
      <w:pPr>
        <w:pStyle w:val="Tekstkomentarza"/>
        <w:spacing w:line="276" w:lineRule="auto"/>
        <w:rPr>
          <w:rFonts w:ascii="Arial" w:eastAsia="Calibri" w:hAnsi="Arial" w:cs="Arial"/>
          <w:bCs/>
          <w:sz w:val="10"/>
          <w:szCs w:val="10"/>
        </w:rPr>
      </w:pPr>
    </w:p>
    <w:p w14:paraId="62D97A15" w14:textId="470CA375" w:rsidR="00C84955" w:rsidRPr="00024DBC" w:rsidRDefault="00C84955" w:rsidP="00357451">
      <w:pPr>
        <w:pStyle w:val="Tekstkomentarza"/>
        <w:spacing w:line="276" w:lineRule="auto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Na potrzeby postępowania o udzielenie zamówienia publicznego </w:t>
      </w:r>
      <w:r w:rsidR="00924938" w:rsidRPr="00024DBC">
        <w:rPr>
          <w:rFonts w:ascii="Arial" w:hAnsi="Arial" w:cs="Arial"/>
          <w:b/>
          <w:bCs/>
        </w:rPr>
        <w:t>na dostawę pomocy dydaktycznych i sprzętu dydaktycznego w ramach projektu „Moja Droga do Włączenia – wsparcie edukacji włączającej w Radomiu”</w:t>
      </w:r>
      <w:r w:rsidR="00924938" w:rsidRPr="00024DBC">
        <w:rPr>
          <w:rFonts w:ascii="Arial" w:hAnsi="Arial" w:cs="Arial"/>
          <w:b/>
          <w:bCs/>
          <w:i/>
          <w:iCs/>
        </w:rPr>
        <w:t>,</w:t>
      </w:r>
      <w:r w:rsidRPr="00024DBC">
        <w:rPr>
          <w:rFonts w:ascii="Arial" w:hAnsi="Arial" w:cs="Arial"/>
          <w:i/>
          <w:iCs/>
        </w:rPr>
        <w:t xml:space="preserve"> </w:t>
      </w:r>
      <w:r w:rsidRPr="00024DBC">
        <w:rPr>
          <w:rFonts w:ascii="Arial" w:hAnsi="Arial" w:cs="Arial"/>
        </w:rPr>
        <w:t xml:space="preserve">oświadczam, że nasza firma/instytucja zatrudnia osoby należące do grup defaworyzowanych na rynku pracy, w rozumieniu obowiązujących przepisów krajowych oraz unijnych, wymienionych w </w:t>
      </w:r>
      <w:r w:rsidRPr="00024DBC">
        <w:rPr>
          <w:rFonts w:ascii="Arial" w:eastAsia="Calibri" w:hAnsi="Arial" w:cs="Arial"/>
        </w:rPr>
        <w:t>art. 94 ust. 1 ustawy Pzp,</w:t>
      </w:r>
      <w:r w:rsidRPr="00024DBC">
        <w:rPr>
          <w:rFonts w:ascii="Arial" w:hAnsi="Arial" w:cs="Arial"/>
        </w:rPr>
        <w:t xml:space="preserve"> </w:t>
      </w:r>
      <w:r w:rsidR="009879C2" w:rsidRPr="00024DBC">
        <w:rPr>
          <w:rFonts w:ascii="Arial" w:hAnsi="Arial" w:cs="Arial"/>
        </w:rPr>
        <w:t>w szczególności:</w:t>
      </w:r>
    </w:p>
    <w:p w14:paraId="15AE8EED" w14:textId="77777777" w:rsidR="00137F77" w:rsidRPr="00024DBC" w:rsidRDefault="00137F77" w:rsidP="00357451">
      <w:pPr>
        <w:pStyle w:val="Tekstkomentarza"/>
        <w:spacing w:line="276" w:lineRule="auto"/>
        <w:rPr>
          <w:rFonts w:ascii="Arial" w:hAnsi="Arial" w:cs="Arial"/>
          <w:sz w:val="10"/>
          <w:szCs w:val="10"/>
        </w:rPr>
      </w:pPr>
    </w:p>
    <w:p w14:paraId="56A75FFB" w14:textId="016DBB43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niepełnosprawnych w rozumieniu </w:t>
      </w:r>
      <w:hyperlink r:id="rId16" w:anchor="/document/16798906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024DBC">
        <w:rPr>
          <w:rFonts w:ascii="Arial" w:hAnsi="Arial" w:cs="Arial"/>
        </w:rPr>
        <w:t xml:space="preserve"> z dnia 27 sierpnia 1997 r. o rehabilitacji zawodowej i</w:t>
      </w:r>
      <w:r w:rsidR="009879C2" w:rsidRPr="00024DBC">
        <w:rPr>
          <w:rFonts w:ascii="Arial" w:hAnsi="Arial" w:cs="Arial"/>
        </w:rPr>
        <w:t> </w:t>
      </w:r>
      <w:r w:rsidRPr="00024DBC">
        <w:rPr>
          <w:rFonts w:ascii="Arial" w:hAnsi="Arial" w:cs="Arial"/>
        </w:rPr>
        <w:t>społecznej oraz zatrudnianiu osób niepełnosprawnych,</w:t>
      </w:r>
    </w:p>
    <w:p w14:paraId="793CDFF2" w14:textId="04058F9B" w:rsidR="00137F77" w:rsidRPr="00024DBC" w:rsidRDefault="00357451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>bezrobotnych</w:t>
      </w:r>
      <w:r w:rsidR="00137F77" w:rsidRPr="00024DBC">
        <w:rPr>
          <w:rFonts w:ascii="Arial" w:hAnsi="Arial" w:cs="Arial"/>
        </w:rPr>
        <w:t xml:space="preserve"> w rozumieniu </w:t>
      </w:r>
      <w:hyperlink r:id="rId17" w:anchor="/document/22143772" w:history="1">
        <w:r w:rsidR="00137F77" w:rsidRPr="00024DBC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="00137F77" w:rsidRPr="00024DBC">
        <w:rPr>
          <w:rFonts w:ascii="Arial" w:hAnsi="Arial" w:cs="Arial"/>
        </w:rPr>
        <w:t xml:space="preserve"> z dnia 20 marca 2025 r. o rynku pracy i służbach zatrudnienia,</w:t>
      </w:r>
    </w:p>
    <w:p w14:paraId="4F910F3B" w14:textId="7BA78EF5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poszukujących pracy, niepozostających w zatrudnieniu lub niewykonujących innej pracy zarobkowej, w rozumieniu </w:t>
      </w:r>
      <w:hyperlink r:id="rId18" w:anchor="/document/22143772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024DBC">
        <w:rPr>
          <w:rFonts w:ascii="Arial" w:hAnsi="Arial" w:cs="Arial"/>
        </w:rPr>
        <w:t xml:space="preserve"> z dnia 20 marca 2025 r. o rynku pracy i służbach zatrudnienia,</w:t>
      </w:r>
    </w:p>
    <w:p w14:paraId="6B648C8A" w14:textId="5224524A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usamodzielnianych, o których mowa w </w:t>
      </w:r>
      <w:hyperlink r:id="rId19" w:anchor="/document/17720793?unitId=art(140)ust(1)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art. 140 ust. 1</w:t>
        </w:r>
      </w:hyperlink>
      <w:r w:rsidRPr="00024DBC">
        <w:rPr>
          <w:rFonts w:ascii="Arial" w:hAnsi="Arial" w:cs="Arial"/>
        </w:rPr>
        <w:t xml:space="preserve"> i </w:t>
      </w:r>
      <w:hyperlink r:id="rId20" w:anchor="/document/17720793?unitId=art(140)ust(2)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2</w:t>
        </w:r>
      </w:hyperlink>
      <w:r w:rsidRPr="00024DBC">
        <w:rPr>
          <w:rFonts w:ascii="Arial" w:hAnsi="Arial" w:cs="Arial"/>
        </w:rPr>
        <w:t xml:space="preserve"> ustawy z dnia 9 czerwca 2011 r. o</w:t>
      </w:r>
      <w:r w:rsidR="00292866" w:rsidRPr="00024DBC">
        <w:rPr>
          <w:rFonts w:ascii="Arial" w:hAnsi="Arial" w:cs="Arial"/>
        </w:rPr>
        <w:t> </w:t>
      </w:r>
      <w:r w:rsidRPr="00024DBC">
        <w:rPr>
          <w:rFonts w:ascii="Arial" w:hAnsi="Arial" w:cs="Arial"/>
        </w:rPr>
        <w:t>wspieraniu rodziny i systemie pieczy zastępczej,</w:t>
      </w:r>
    </w:p>
    <w:p w14:paraId="767DC22A" w14:textId="0E5CC416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pozbawionych wolności lub zwalnianych z zakładów karnych, o których mowa w </w:t>
      </w:r>
      <w:hyperlink r:id="rId21" w:anchor="/document/16798687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024DBC">
        <w:rPr>
          <w:rFonts w:ascii="Arial" w:hAnsi="Arial" w:cs="Arial"/>
        </w:rPr>
        <w:t xml:space="preserve"> z dnia 6 czerwca 1997 r. - Kodeks karny wykonawczy</w:t>
      </w:r>
      <w:r w:rsidR="00614493" w:rsidRPr="00024DBC">
        <w:rPr>
          <w:rFonts w:ascii="Arial" w:hAnsi="Arial" w:cs="Arial"/>
        </w:rPr>
        <w:t>,</w:t>
      </w:r>
      <w:r w:rsidRPr="00024DBC">
        <w:rPr>
          <w:rFonts w:ascii="Arial" w:hAnsi="Arial" w:cs="Arial"/>
        </w:rPr>
        <w:t xml:space="preserve"> mających trudności w integracji ze środowiskiem,</w:t>
      </w:r>
    </w:p>
    <w:p w14:paraId="6965DDC9" w14:textId="5B8940FF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z zaburzeniami psychicznymi w rozumieniu </w:t>
      </w:r>
      <w:hyperlink r:id="rId22" w:anchor="/document/16796239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024DBC">
        <w:rPr>
          <w:rFonts w:ascii="Arial" w:hAnsi="Arial" w:cs="Arial"/>
        </w:rPr>
        <w:t xml:space="preserve"> z dnia 19 sierpnia 1994 r. o ochronie zdrowia psychicznego,</w:t>
      </w:r>
    </w:p>
    <w:p w14:paraId="3863458B" w14:textId="4506F0B6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bezdomnych w rozumieniu </w:t>
      </w:r>
      <w:hyperlink r:id="rId23" w:anchor="/document/17087802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024DBC">
        <w:rPr>
          <w:rFonts w:ascii="Arial" w:hAnsi="Arial" w:cs="Arial"/>
        </w:rPr>
        <w:t xml:space="preserve"> z dnia 12 marca 2004 r. o pomocy społecznej,</w:t>
      </w:r>
    </w:p>
    <w:p w14:paraId="00C9FAE5" w14:textId="5E83060A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osób, które uzyskały w Rzeczypospolitej Polskiej status uchodźcy lub ochronę uzupełniającą, o których mowa w </w:t>
      </w:r>
      <w:hyperlink r:id="rId24" w:anchor="/document/17041683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024DBC">
        <w:rPr>
          <w:rFonts w:ascii="Arial" w:hAnsi="Arial" w:cs="Arial"/>
        </w:rPr>
        <w:t xml:space="preserve"> z dnia 13 czerwca 2003 r. o udzielaniu cudzoziemcom ochrony na terytorium Rzeczypospolitej Polskiej,</w:t>
      </w:r>
    </w:p>
    <w:p w14:paraId="34DDF39E" w14:textId="39EA1278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>osób do 30. roku życia oraz po ukończeniu 50. roku życia, posiadających status osoby poszukującej pracy, bez zatrudnienia,</w:t>
      </w:r>
    </w:p>
    <w:p w14:paraId="0F4F08FD" w14:textId="5B167C81" w:rsidR="00137F77" w:rsidRPr="00024DBC" w:rsidRDefault="00137F77" w:rsidP="00357451">
      <w:pPr>
        <w:pStyle w:val="Tekstkomentarza"/>
        <w:numPr>
          <w:ilvl w:val="3"/>
          <w:numId w:val="105"/>
        </w:numPr>
        <w:spacing w:line="276" w:lineRule="auto"/>
        <w:ind w:left="567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osób będących członkami mniejszości znajdującej się w niekorzystnej sytuacji, w szczególności będących członkami mniejszości narodowych i etnicznych w rozumieniu </w:t>
      </w:r>
      <w:hyperlink r:id="rId25" w:anchor="/document/17156617" w:history="1">
        <w:r w:rsidRPr="00024DBC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024DBC">
        <w:rPr>
          <w:rFonts w:ascii="Arial" w:hAnsi="Arial" w:cs="Arial"/>
        </w:rPr>
        <w:t xml:space="preserve"> z dnia 6 stycznia 2005 r. o mniejszościach narodowych i etnicznych oraz o języku regionalnym</w:t>
      </w:r>
    </w:p>
    <w:p w14:paraId="4DA28CF2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  <w:sz w:val="10"/>
          <w:szCs w:val="10"/>
        </w:rPr>
      </w:pPr>
    </w:p>
    <w:p w14:paraId="7005FF12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</w:rPr>
      </w:pPr>
      <w:r w:rsidRPr="00024DBC">
        <w:rPr>
          <w:rFonts w:ascii="Arial" w:hAnsi="Arial" w:cs="Arial"/>
        </w:rPr>
        <w:t>Na dzień złożenia niniejszego oświadczenia, zatrudniamy:</w:t>
      </w:r>
    </w:p>
    <w:p w14:paraId="3117499B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</w:rPr>
      </w:pPr>
      <w:r w:rsidRPr="00024DBC">
        <w:rPr>
          <w:rFonts w:ascii="Arial" w:hAnsi="Arial" w:cs="Arial"/>
        </w:rPr>
        <w:t xml:space="preserve">_____________ </w:t>
      </w:r>
      <w:r w:rsidRPr="00024DBC">
        <w:rPr>
          <w:rFonts w:ascii="Arial" w:hAnsi="Arial" w:cs="Arial"/>
          <w:i/>
          <w:iCs/>
          <w:sz w:val="16"/>
          <w:szCs w:val="16"/>
        </w:rPr>
        <w:t>[liczba]</w:t>
      </w:r>
      <w:r w:rsidRPr="00024DBC">
        <w:rPr>
          <w:rFonts w:ascii="Arial" w:hAnsi="Arial" w:cs="Arial"/>
          <w:sz w:val="16"/>
          <w:szCs w:val="16"/>
        </w:rPr>
        <w:t xml:space="preserve"> </w:t>
      </w:r>
      <w:r w:rsidRPr="00024DBC">
        <w:rPr>
          <w:rFonts w:ascii="Arial" w:hAnsi="Arial" w:cs="Arial"/>
        </w:rPr>
        <w:t xml:space="preserve">osób spełniających powyższe kryteria, co stanowi ________________ </w:t>
      </w:r>
      <w:r w:rsidRPr="00024DBC">
        <w:rPr>
          <w:rFonts w:ascii="Arial" w:hAnsi="Arial" w:cs="Arial"/>
          <w:i/>
          <w:iCs/>
          <w:sz w:val="16"/>
          <w:szCs w:val="16"/>
        </w:rPr>
        <w:t>[procent]</w:t>
      </w:r>
      <w:r w:rsidRPr="00024DBC">
        <w:rPr>
          <w:rFonts w:ascii="Arial" w:hAnsi="Arial" w:cs="Arial"/>
        </w:rPr>
        <w:t xml:space="preserve"> % ogólnego zatrudnienia.</w:t>
      </w:r>
    </w:p>
    <w:p w14:paraId="656F80B8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  <w:sz w:val="10"/>
          <w:szCs w:val="10"/>
        </w:rPr>
      </w:pPr>
    </w:p>
    <w:p w14:paraId="01AA02A4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</w:rPr>
      </w:pPr>
      <w:r w:rsidRPr="00024DBC">
        <w:rPr>
          <w:rFonts w:ascii="Arial" w:hAnsi="Arial" w:cs="Arial"/>
        </w:rPr>
        <w:t>Zatrudnienie to ma charakter:</w:t>
      </w:r>
    </w:p>
    <w:p w14:paraId="7234015A" w14:textId="123862F7" w:rsidR="00C84955" w:rsidRPr="00024DBC" w:rsidRDefault="00C84955" w:rsidP="00BE5279">
      <w:pPr>
        <w:pStyle w:val="Tekstkomentarza"/>
        <w:spacing w:line="276" w:lineRule="auto"/>
        <w:ind w:left="284"/>
        <w:rPr>
          <w:rFonts w:ascii="Arial" w:hAnsi="Arial" w:cs="Arial"/>
        </w:rPr>
      </w:pPr>
      <w:r w:rsidRPr="00024DBC">
        <w:rPr>
          <w:rFonts w:ascii="Segoe UI Symbol" w:hAnsi="Segoe UI Symbol" w:cs="Segoe UI Symbol"/>
        </w:rPr>
        <w:t>☐</w:t>
      </w:r>
      <w:r w:rsidRPr="00024DBC">
        <w:rPr>
          <w:rFonts w:ascii="Arial" w:hAnsi="Arial" w:cs="Arial"/>
        </w:rPr>
        <w:t xml:space="preserve"> umowy o pracę</w:t>
      </w:r>
      <w:r w:rsidR="00464544" w:rsidRPr="00024DBC">
        <w:rPr>
          <w:rFonts w:ascii="Arial" w:hAnsi="Arial" w:cs="Arial"/>
        </w:rPr>
        <w:t xml:space="preserve"> </w:t>
      </w:r>
    </w:p>
    <w:p w14:paraId="5024C73E" w14:textId="77777777" w:rsidR="00C84955" w:rsidRPr="00024DBC" w:rsidRDefault="00C84955" w:rsidP="00BE5279">
      <w:pPr>
        <w:pStyle w:val="Tekstkomentarza"/>
        <w:spacing w:line="276" w:lineRule="auto"/>
        <w:ind w:left="284"/>
        <w:rPr>
          <w:rFonts w:ascii="Arial" w:hAnsi="Arial" w:cs="Arial"/>
        </w:rPr>
      </w:pPr>
      <w:r w:rsidRPr="00024DBC">
        <w:rPr>
          <w:rFonts w:ascii="Segoe UI Symbol" w:hAnsi="Segoe UI Symbol" w:cs="Segoe UI Symbol"/>
        </w:rPr>
        <w:t>☐</w:t>
      </w:r>
      <w:r w:rsidRPr="00024DBC">
        <w:rPr>
          <w:rFonts w:ascii="Arial" w:hAnsi="Arial" w:cs="Arial"/>
        </w:rPr>
        <w:t xml:space="preserve"> umowy cywilnoprawnej</w:t>
      </w:r>
    </w:p>
    <w:p w14:paraId="2DFC69F8" w14:textId="77777777" w:rsidR="00C84955" w:rsidRPr="00024DBC" w:rsidRDefault="00C84955" w:rsidP="00BE5279">
      <w:pPr>
        <w:pStyle w:val="Tekstkomentarza"/>
        <w:spacing w:line="276" w:lineRule="auto"/>
        <w:ind w:left="284"/>
        <w:rPr>
          <w:rFonts w:ascii="Arial" w:hAnsi="Arial" w:cs="Arial"/>
        </w:rPr>
      </w:pPr>
      <w:r w:rsidRPr="00024DBC">
        <w:rPr>
          <w:rFonts w:ascii="Segoe UI Symbol" w:hAnsi="Segoe UI Symbol" w:cs="Segoe UI Symbol"/>
        </w:rPr>
        <w:t>☐</w:t>
      </w:r>
      <w:r w:rsidRPr="00024DBC">
        <w:rPr>
          <w:rFonts w:ascii="Arial" w:hAnsi="Arial" w:cs="Arial"/>
        </w:rPr>
        <w:t xml:space="preserve"> inne (proszę wskazać): ___________________________________________________________</w:t>
      </w:r>
    </w:p>
    <w:p w14:paraId="477A1DC5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  <w:sz w:val="10"/>
          <w:szCs w:val="10"/>
        </w:rPr>
      </w:pPr>
    </w:p>
    <w:p w14:paraId="32D4DDC4" w14:textId="77777777" w:rsidR="00C84955" w:rsidRPr="00024DBC" w:rsidRDefault="00C84955" w:rsidP="00BE5279">
      <w:pPr>
        <w:pStyle w:val="Tekstkomentarza"/>
        <w:spacing w:line="276" w:lineRule="auto"/>
        <w:rPr>
          <w:rFonts w:ascii="Arial" w:hAnsi="Arial" w:cs="Arial"/>
        </w:rPr>
      </w:pPr>
      <w:r w:rsidRPr="00024DBC">
        <w:rPr>
          <w:rFonts w:ascii="Arial" w:hAnsi="Arial" w:cs="Arial"/>
        </w:rPr>
        <w:t>Oświadczam, że informacje podane powyżej są zgodne ze stanem faktycznym i posiadam dokumenty potwierdzające status zatrudnionych osób w zakresie przynależności do grup defaworyzowanych, które mogę okazać na żądanie Zamawiającego / Instytucji Pośredniczącej.</w:t>
      </w:r>
    </w:p>
    <w:p w14:paraId="434A88D7" w14:textId="77777777" w:rsidR="00C84955" w:rsidRPr="00024DBC" w:rsidRDefault="00C84955" w:rsidP="00BE5279">
      <w:pPr>
        <w:pStyle w:val="Tekstkomentarza"/>
        <w:spacing w:line="276" w:lineRule="auto"/>
        <w:rPr>
          <w:rFonts w:ascii="Arial" w:eastAsia="Calibri" w:hAnsi="Arial" w:cs="Arial"/>
          <w:b/>
        </w:rPr>
      </w:pPr>
    </w:p>
    <w:p w14:paraId="1D706D36" w14:textId="77777777" w:rsidR="00C84955" w:rsidRPr="00024DBC" w:rsidRDefault="00C84955" w:rsidP="00BE5279">
      <w:pPr>
        <w:widowControl w:val="0"/>
        <w:autoSpaceDE w:val="0"/>
        <w:autoSpaceDN w:val="0"/>
        <w:adjustRightInd w:val="0"/>
        <w:spacing w:line="276" w:lineRule="auto"/>
        <w:ind w:left="5812"/>
        <w:jc w:val="center"/>
        <w:rPr>
          <w:rFonts w:ascii="Arial" w:hAnsi="Arial" w:cs="Arial"/>
          <w:sz w:val="16"/>
          <w:szCs w:val="16"/>
        </w:rPr>
      </w:pPr>
      <w:r w:rsidRPr="00024DBC">
        <w:rPr>
          <w:rFonts w:ascii="Arial" w:hAnsi="Arial" w:cs="Arial"/>
          <w:sz w:val="16"/>
          <w:szCs w:val="16"/>
        </w:rPr>
        <w:t>Podpis</w:t>
      </w:r>
    </w:p>
    <w:p w14:paraId="7D1A6091" w14:textId="77777777" w:rsidR="00C84955" w:rsidRPr="00024DBC" w:rsidRDefault="00C84955" w:rsidP="00BE5279">
      <w:pPr>
        <w:widowControl w:val="0"/>
        <w:autoSpaceDE w:val="0"/>
        <w:autoSpaceDN w:val="0"/>
        <w:adjustRightInd w:val="0"/>
        <w:spacing w:line="276" w:lineRule="auto"/>
        <w:ind w:left="5812"/>
        <w:jc w:val="center"/>
        <w:rPr>
          <w:rFonts w:ascii="Arial" w:hAnsi="Arial" w:cs="Arial"/>
          <w:sz w:val="6"/>
          <w:szCs w:val="6"/>
        </w:rPr>
      </w:pPr>
    </w:p>
    <w:p w14:paraId="77F7A477" w14:textId="77777777" w:rsidR="00C84955" w:rsidRPr="00823719" w:rsidRDefault="00C84955" w:rsidP="00BE5279">
      <w:pPr>
        <w:tabs>
          <w:tab w:val="num" w:pos="-2552"/>
          <w:tab w:val="num" w:pos="-1620"/>
          <w:tab w:val="num" w:pos="-1260"/>
          <w:tab w:val="left" w:pos="14595"/>
        </w:tabs>
        <w:spacing w:line="276" w:lineRule="auto"/>
        <w:ind w:left="5812"/>
        <w:jc w:val="center"/>
        <w:rPr>
          <w:rFonts w:ascii="Arial" w:hAnsi="Arial" w:cs="Arial"/>
          <w:b/>
          <w:bCs/>
          <w:iCs/>
          <w:sz w:val="20"/>
        </w:rPr>
      </w:pPr>
      <w:r w:rsidRPr="00024DBC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55E4FDD9" w14:textId="77777777" w:rsidR="00B96919" w:rsidRPr="00823719" w:rsidRDefault="00B96919" w:rsidP="00BE5279">
      <w:pPr>
        <w:pStyle w:val="Tekstkomentarza"/>
        <w:spacing w:line="276" w:lineRule="auto"/>
        <w:rPr>
          <w:rFonts w:ascii="Arial" w:eastAsia="Calibri" w:hAnsi="Arial" w:cs="Arial"/>
          <w:b/>
        </w:rPr>
      </w:pPr>
    </w:p>
    <w:sectPr w:rsidR="00B96919" w:rsidRPr="00823719" w:rsidSect="00A012C9">
      <w:headerReference w:type="default" r:id="rId26"/>
      <w:footerReference w:type="default" r:id="rId27"/>
      <w:footnotePr>
        <w:numRestart w:val="eachPage"/>
      </w:footnotePr>
      <w:type w:val="continuous"/>
      <w:pgSz w:w="11906" w:h="16838"/>
      <w:pgMar w:top="1134" w:right="991" w:bottom="1134" w:left="1134" w:header="284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A353" w14:textId="77777777" w:rsidR="00BF2AA4" w:rsidRDefault="00BF2AA4">
      <w:r>
        <w:separator/>
      </w:r>
    </w:p>
  </w:endnote>
  <w:endnote w:type="continuationSeparator" w:id="0">
    <w:p w14:paraId="0A2C6F75" w14:textId="77777777" w:rsidR="00BF2AA4" w:rsidRDefault="00BF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9F04" w14:textId="77777777" w:rsidR="00793665" w:rsidRPr="002E3D20" w:rsidRDefault="00793665">
    <w:pPr>
      <w:pStyle w:val="Stopka"/>
      <w:jc w:val="center"/>
      <w:rPr>
        <w:rFonts w:ascii="Arial" w:hAnsi="Arial" w:cs="Arial"/>
        <w:sz w:val="20"/>
        <w:szCs w:val="16"/>
      </w:rPr>
    </w:pPr>
    <w:r w:rsidRPr="002E3D20">
      <w:rPr>
        <w:rFonts w:ascii="Arial" w:hAnsi="Arial" w:cs="Arial"/>
        <w:sz w:val="20"/>
        <w:szCs w:val="16"/>
      </w:rPr>
      <w:t xml:space="preserve">Strona </w:t>
    </w:r>
    <w:r w:rsidRPr="002E3D20">
      <w:rPr>
        <w:rFonts w:ascii="Arial" w:hAnsi="Arial" w:cs="Arial"/>
        <w:sz w:val="20"/>
        <w:szCs w:val="16"/>
      </w:rPr>
      <w:fldChar w:fldCharType="begin"/>
    </w:r>
    <w:r w:rsidRPr="002E3D20">
      <w:rPr>
        <w:rFonts w:ascii="Arial" w:hAnsi="Arial" w:cs="Arial"/>
        <w:sz w:val="20"/>
        <w:szCs w:val="16"/>
      </w:rPr>
      <w:instrText>PAGE   \* MERGEFORMAT</w:instrText>
    </w:r>
    <w:r w:rsidRPr="002E3D20">
      <w:rPr>
        <w:rFonts w:ascii="Arial" w:hAnsi="Arial" w:cs="Arial"/>
        <w:sz w:val="20"/>
        <w:szCs w:val="16"/>
      </w:rPr>
      <w:fldChar w:fldCharType="separate"/>
    </w:r>
    <w:r>
      <w:rPr>
        <w:rFonts w:ascii="Arial" w:hAnsi="Arial" w:cs="Arial"/>
        <w:noProof/>
        <w:sz w:val="20"/>
        <w:szCs w:val="16"/>
      </w:rPr>
      <w:t>21</w:t>
    </w:r>
    <w:r w:rsidRPr="002E3D20">
      <w:rPr>
        <w:rFonts w:ascii="Arial" w:hAnsi="Arial" w:cs="Arial"/>
        <w:sz w:val="20"/>
        <w:szCs w:val="16"/>
      </w:rPr>
      <w:fldChar w:fldCharType="end"/>
    </w:r>
  </w:p>
  <w:p w14:paraId="233E3878" w14:textId="77777777" w:rsidR="00793665" w:rsidRDefault="00793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66FA" w14:textId="77777777" w:rsidR="00BF2AA4" w:rsidRDefault="00BF2AA4">
      <w:r>
        <w:separator/>
      </w:r>
    </w:p>
  </w:footnote>
  <w:footnote w:type="continuationSeparator" w:id="0">
    <w:p w14:paraId="3CFB4BFD" w14:textId="77777777" w:rsidR="00BF2AA4" w:rsidRDefault="00BF2AA4">
      <w:r>
        <w:continuationSeparator/>
      </w:r>
    </w:p>
  </w:footnote>
  <w:footnote w:id="1">
    <w:p w14:paraId="250F34A2" w14:textId="77777777" w:rsidR="00793665" w:rsidRPr="00C05CAC" w:rsidRDefault="00793665" w:rsidP="001D4899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C5A4627" w14:textId="77777777" w:rsidR="00793665" w:rsidRPr="00C05CAC" w:rsidRDefault="00793665" w:rsidP="00367F30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63B3417" w14:textId="77777777" w:rsidR="00793665" w:rsidRPr="00C05CAC" w:rsidRDefault="00793665" w:rsidP="001566F7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A64B0BD" w14:textId="77777777" w:rsidR="00793665" w:rsidRPr="00C05CAC" w:rsidRDefault="00793665" w:rsidP="00080B6E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2CFA472F" w14:textId="77777777" w:rsidR="00793665" w:rsidRPr="00C05CAC" w:rsidRDefault="00793665" w:rsidP="000E558A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B3C4AAA" w14:textId="77777777" w:rsidR="00793665" w:rsidRPr="00C05CAC" w:rsidRDefault="00793665" w:rsidP="004459A6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22FAB1A7" w14:textId="77777777" w:rsidR="00793665" w:rsidRPr="00C05CAC" w:rsidRDefault="00793665" w:rsidP="00304C33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73783EC1" w14:textId="77777777" w:rsidR="00793665" w:rsidRPr="00C05CAC" w:rsidRDefault="00793665" w:rsidP="005108D7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A3CA" w14:textId="31959930" w:rsidR="00793665" w:rsidRPr="00A012C9" w:rsidRDefault="00793665" w:rsidP="004E5C60">
    <w:pPr>
      <w:pStyle w:val="Nagwek"/>
      <w:rPr>
        <w:rFonts w:ascii="Arial" w:hAnsi="Arial" w:cs="Arial"/>
        <w:b/>
        <w:iCs/>
        <w:color w:val="000000"/>
        <w:sz w:val="10"/>
        <w:szCs w:val="10"/>
      </w:rPr>
    </w:pPr>
  </w:p>
  <w:p w14:paraId="35228615" w14:textId="08C34E1E" w:rsidR="00793665" w:rsidRDefault="00793665" w:rsidP="004E5C60">
    <w:pPr>
      <w:pStyle w:val="Nagwek"/>
      <w:rPr>
        <w:rFonts w:ascii="Arial" w:hAnsi="Arial" w:cs="Arial"/>
        <w:b/>
        <w:iCs/>
        <w:color w:val="000000"/>
        <w:sz w:val="20"/>
      </w:rPr>
    </w:pPr>
    <w:r>
      <w:rPr>
        <w:noProof/>
      </w:rPr>
      <w:drawing>
        <wp:inline distT="0" distB="0" distL="0" distR="0" wp14:anchorId="47987BA3" wp14:editId="3FCBF288">
          <wp:extent cx="5760720" cy="473075"/>
          <wp:effectExtent l="0" t="0" r="0" b="3175"/>
          <wp:docPr id="13537875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684456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3978A0" w14:textId="77777777" w:rsidR="00793665" w:rsidRPr="00FF6E2E" w:rsidRDefault="00793665" w:rsidP="004E5C60">
    <w:pPr>
      <w:pStyle w:val="Nagwek"/>
      <w:rPr>
        <w:rFonts w:ascii="Arial" w:hAnsi="Arial" w:cs="Arial"/>
        <w:b/>
        <w:iCs/>
        <w:color w:val="000000"/>
        <w:sz w:val="10"/>
        <w:szCs w:val="10"/>
      </w:rPr>
    </w:pPr>
  </w:p>
  <w:p w14:paraId="193C7000" w14:textId="7B0B1DE4" w:rsidR="00793665" w:rsidRDefault="00793665" w:rsidP="004E5C60">
    <w:pPr>
      <w:pStyle w:val="Nagwek"/>
      <w:rPr>
        <w:rFonts w:ascii="Arial" w:hAnsi="Arial" w:cs="Arial"/>
        <w:b/>
        <w:iCs/>
        <w:color w:val="000000"/>
        <w:sz w:val="20"/>
      </w:rPr>
    </w:pPr>
    <w:r w:rsidRPr="003B3E80">
      <w:rPr>
        <w:rFonts w:ascii="Arial" w:hAnsi="Arial" w:cs="Arial"/>
        <w:b/>
        <w:iCs/>
        <w:color w:val="000000"/>
        <w:sz w:val="20"/>
      </w:rPr>
      <w:t>BZP.271.1.</w:t>
    </w:r>
    <w:r>
      <w:rPr>
        <w:rFonts w:ascii="Arial" w:hAnsi="Arial" w:cs="Arial"/>
        <w:b/>
        <w:iCs/>
        <w:color w:val="000000"/>
        <w:sz w:val="20"/>
      </w:rPr>
      <w:t>79</w:t>
    </w:r>
    <w:r w:rsidRPr="003B3E80">
      <w:rPr>
        <w:rFonts w:ascii="Arial" w:hAnsi="Arial" w:cs="Arial"/>
        <w:b/>
        <w:iCs/>
        <w:color w:val="000000"/>
        <w:sz w:val="20"/>
      </w:rPr>
      <w:t>.202</w:t>
    </w:r>
    <w:r>
      <w:rPr>
        <w:rFonts w:ascii="Arial" w:hAnsi="Arial" w:cs="Arial"/>
        <w:b/>
        <w:iCs/>
        <w:color w:val="000000"/>
        <w:sz w:val="20"/>
      </w:rPr>
      <w:t>6</w:t>
    </w:r>
    <w:r w:rsidRPr="003B3E80">
      <w:rPr>
        <w:rFonts w:ascii="Arial" w:hAnsi="Arial" w:cs="Arial"/>
        <w:b/>
        <w:iCs/>
        <w:color w:val="000000"/>
        <w:sz w:val="20"/>
      </w:rPr>
      <w:t>.</w:t>
    </w:r>
    <w:r>
      <w:rPr>
        <w:rFonts w:ascii="Arial" w:hAnsi="Arial" w:cs="Arial"/>
        <w:b/>
        <w:iCs/>
        <w:color w:val="000000"/>
        <w:sz w:val="20"/>
      </w:rPr>
      <w:t>AK</w:t>
    </w:r>
  </w:p>
  <w:p w14:paraId="18040185" w14:textId="77777777" w:rsidR="00793665" w:rsidRPr="00887FC7" w:rsidRDefault="00793665" w:rsidP="004E5C60">
    <w:pPr>
      <w:pStyle w:val="Nagwek"/>
      <w:rPr>
        <w:rFonts w:ascii="Arial" w:hAnsi="Arial" w:cs="Arial"/>
        <w:b/>
        <w:i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54C712A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)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8D28B756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1AAEC7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7"/>
    <w:multiLevelType w:val="multilevel"/>
    <w:tmpl w:val="E0B4F86C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8"/>
    <w:multiLevelType w:val="singleLevel"/>
    <w:tmpl w:val="AC3CFAE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7" w15:restartNumberingAfterBreak="0">
    <w:nsid w:val="00000009"/>
    <w:multiLevelType w:val="multilevel"/>
    <w:tmpl w:val="D5140E4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/>
        <w:i w:val="0"/>
        <w:sz w:val="20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E3165530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rial"/>
        <w:b/>
        <w:i w:val="0"/>
        <w:sz w:val="20"/>
        <w:szCs w:val="16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ascii="Neo Sans Pro" w:eastAsia="Calibri" w:hAnsi="Neo Sans Pro" w:cs="Aria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000000B"/>
    <w:multiLevelType w:val="multilevel"/>
    <w:tmpl w:val="8DB02F3E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C"/>
    <w:multiLevelType w:val="singleLevel"/>
    <w:tmpl w:val="0000000C"/>
    <w:name w:val="WW8Num40"/>
    <w:lvl w:ilvl="0">
      <w:start w:val="1"/>
      <w:numFmt w:val="lowerLetter"/>
      <w:lvlText w:val="%1)"/>
      <w:lvlJc w:val="left"/>
      <w:pPr>
        <w:tabs>
          <w:tab w:val="num" w:pos="1472"/>
        </w:tabs>
        <w:ind w:left="2912" w:hanging="360"/>
      </w:pPr>
      <w:rPr>
        <w:rFonts w:ascii="Trebuchet MS" w:eastAsia="Times New Roman" w:hAnsi="Trebuchet MS" w:cs="Arial"/>
        <w:sz w:val="16"/>
        <w:szCs w:val="16"/>
      </w:rPr>
    </w:lvl>
  </w:abstractNum>
  <w:abstractNum w:abstractNumId="11" w15:restartNumberingAfterBreak="0">
    <w:nsid w:val="00000015"/>
    <w:multiLevelType w:val="multilevel"/>
    <w:tmpl w:val="2D94E0BA"/>
    <w:name w:val="WW8Num21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b/>
        <w:bCs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01D56FB9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F25430"/>
    <w:multiLevelType w:val="hybridMultilevel"/>
    <w:tmpl w:val="37FE7146"/>
    <w:lvl w:ilvl="0" w:tplc="05DACD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F94839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8E06C3"/>
    <w:multiLevelType w:val="hybridMultilevel"/>
    <w:tmpl w:val="0C240B96"/>
    <w:lvl w:ilvl="0" w:tplc="F0B296F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1F1185"/>
    <w:multiLevelType w:val="hybridMultilevel"/>
    <w:tmpl w:val="97F07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A6767E"/>
    <w:multiLevelType w:val="multilevel"/>
    <w:tmpl w:val="0D18D5B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>
      <w:start w:val="1"/>
      <w:numFmt w:val="decimal"/>
      <w:isLgl/>
      <w:lvlText w:val="%1.%2."/>
      <w:lvlJc w:val="left"/>
      <w:pPr>
        <w:ind w:left="2405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10EE3E25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6B60F1"/>
    <w:multiLevelType w:val="multilevel"/>
    <w:tmpl w:val="F82AF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0" w15:restartNumberingAfterBreak="0">
    <w:nsid w:val="11912CF6"/>
    <w:multiLevelType w:val="hybridMultilevel"/>
    <w:tmpl w:val="1812F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154361B5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8A7C0A"/>
    <w:multiLevelType w:val="hybridMultilevel"/>
    <w:tmpl w:val="67E2B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7D7D56"/>
    <w:multiLevelType w:val="hybridMultilevel"/>
    <w:tmpl w:val="F5E88D62"/>
    <w:lvl w:ilvl="0" w:tplc="499EC82E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3E3B91"/>
    <w:multiLevelType w:val="hybridMultilevel"/>
    <w:tmpl w:val="F472764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1C940EBB"/>
    <w:multiLevelType w:val="hybridMultilevel"/>
    <w:tmpl w:val="B1F6A02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1D5D353F"/>
    <w:multiLevelType w:val="multilevel"/>
    <w:tmpl w:val="8D1015E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  <w:u w:val="none"/>
      </w:rPr>
    </w:lvl>
  </w:abstractNum>
  <w:abstractNum w:abstractNumId="28" w15:restartNumberingAfterBreak="0">
    <w:nsid w:val="1DAC7B71"/>
    <w:multiLevelType w:val="hybridMultilevel"/>
    <w:tmpl w:val="0FCAFA92"/>
    <w:lvl w:ilvl="0" w:tplc="3CA62E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1E5C55"/>
    <w:multiLevelType w:val="hybridMultilevel"/>
    <w:tmpl w:val="5EF08EF6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A269FD2">
      <w:start w:val="1"/>
      <w:numFmt w:val="lowerLetter"/>
      <w:lvlText w:val="%2)"/>
      <w:lvlJc w:val="left"/>
      <w:pPr>
        <w:ind w:left="3141" w:hanging="360"/>
      </w:pPr>
      <w:rPr>
        <w:b/>
        <w:bCs/>
      </w:rPr>
    </w:lvl>
    <w:lvl w:ilvl="2" w:tplc="C3F05EBA">
      <w:start w:val="1"/>
      <w:numFmt w:val="decimal"/>
      <w:lvlText w:val="%3."/>
      <w:lvlJc w:val="left"/>
      <w:pPr>
        <w:ind w:left="40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20EF2642"/>
    <w:multiLevelType w:val="hybridMultilevel"/>
    <w:tmpl w:val="C9CAC6CC"/>
    <w:lvl w:ilvl="0" w:tplc="04150017">
      <w:start w:val="1"/>
      <w:numFmt w:val="lowerLetter"/>
      <w:lvlText w:val="%1)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1" w15:restartNumberingAfterBreak="0">
    <w:nsid w:val="21805376"/>
    <w:multiLevelType w:val="hybridMultilevel"/>
    <w:tmpl w:val="102A5FF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820A68"/>
    <w:multiLevelType w:val="hybridMultilevel"/>
    <w:tmpl w:val="285CB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34C5B99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36E6B59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E54301"/>
    <w:multiLevelType w:val="multilevel"/>
    <w:tmpl w:val="5C98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3E954AB"/>
    <w:multiLevelType w:val="multilevel"/>
    <w:tmpl w:val="AD90E4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3196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8" w15:restartNumberingAfterBreak="0">
    <w:nsid w:val="245B689F"/>
    <w:multiLevelType w:val="hybridMultilevel"/>
    <w:tmpl w:val="0164CFC4"/>
    <w:lvl w:ilvl="0" w:tplc="4ACAB256">
      <w:start w:val="1"/>
      <w:numFmt w:val="decimal"/>
      <w:lvlText w:val="%1)"/>
      <w:lvlJc w:val="left"/>
      <w:pPr>
        <w:ind w:left="1353" w:hanging="360"/>
      </w:pPr>
      <w:rPr>
        <w:b w:val="0"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43C83"/>
    <w:multiLevelType w:val="multilevel"/>
    <w:tmpl w:val="3C42FEAE"/>
    <w:lvl w:ilvl="0">
      <w:start w:val="5"/>
      <w:numFmt w:val="decimal"/>
      <w:lvlText w:val="%1."/>
      <w:lvlJc w:val="left"/>
      <w:pPr>
        <w:ind w:left="1775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87" w:hanging="1800"/>
      </w:pPr>
      <w:rPr>
        <w:rFonts w:hint="default"/>
      </w:rPr>
    </w:lvl>
  </w:abstractNum>
  <w:abstractNum w:abstractNumId="40" w15:restartNumberingAfterBreak="0">
    <w:nsid w:val="24B201BD"/>
    <w:multiLevelType w:val="multilevel"/>
    <w:tmpl w:val="E20EC8F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264C6F72"/>
    <w:multiLevelType w:val="multilevel"/>
    <w:tmpl w:val="51E63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42" w15:restartNumberingAfterBreak="0">
    <w:nsid w:val="275F2F0C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173AB2"/>
    <w:multiLevelType w:val="hybridMultilevel"/>
    <w:tmpl w:val="5450D28A"/>
    <w:lvl w:ilvl="0" w:tplc="B8C4AF30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7650BC"/>
    <w:multiLevelType w:val="hybridMultilevel"/>
    <w:tmpl w:val="104CAAFA"/>
    <w:lvl w:ilvl="0" w:tplc="3B360F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ED2978"/>
    <w:multiLevelType w:val="hybridMultilevel"/>
    <w:tmpl w:val="A1C0D07C"/>
    <w:lvl w:ilvl="0" w:tplc="AC4A22FA">
      <w:start w:val="1"/>
      <w:numFmt w:val="lowerLetter"/>
      <w:lvlText w:val="%1)"/>
      <w:lvlJc w:val="left"/>
      <w:pPr>
        <w:ind w:left="1854" w:hanging="360"/>
      </w:pPr>
      <w:rPr>
        <w:rFonts w:ascii="Arial" w:eastAsia="SimSun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2A8A36AB"/>
    <w:multiLevelType w:val="multilevel"/>
    <w:tmpl w:val="115EA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ACE4BD7"/>
    <w:multiLevelType w:val="hybridMultilevel"/>
    <w:tmpl w:val="4852E4A8"/>
    <w:lvl w:ilvl="0" w:tplc="A6849436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AFA6596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B9822E7"/>
    <w:multiLevelType w:val="hybridMultilevel"/>
    <w:tmpl w:val="59B02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EC3177"/>
    <w:multiLevelType w:val="hybridMultilevel"/>
    <w:tmpl w:val="5D527C7A"/>
    <w:lvl w:ilvl="0" w:tplc="D62035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2D097BEF"/>
    <w:multiLevelType w:val="hybridMultilevel"/>
    <w:tmpl w:val="B5B8D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E41402D"/>
    <w:multiLevelType w:val="multilevel"/>
    <w:tmpl w:val="4EB4B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ormalnyVerdana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2E6B7378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25F30D2"/>
    <w:multiLevelType w:val="hybridMultilevel"/>
    <w:tmpl w:val="5388234C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338F20B0"/>
    <w:multiLevelType w:val="hybridMultilevel"/>
    <w:tmpl w:val="83945440"/>
    <w:lvl w:ilvl="0" w:tplc="C96016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346A08FC"/>
    <w:multiLevelType w:val="multilevel"/>
    <w:tmpl w:val="F5F089FE"/>
    <w:name w:val="WW8Num272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352469E8"/>
    <w:multiLevelType w:val="hybridMultilevel"/>
    <w:tmpl w:val="F20C68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8" w15:restartNumberingAfterBreak="0">
    <w:nsid w:val="37127ADA"/>
    <w:multiLevelType w:val="multilevel"/>
    <w:tmpl w:val="EE6C4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89621B9"/>
    <w:multiLevelType w:val="hybridMultilevel"/>
    <w:tmpl w:val="E4DC82F0"/>
    <w:lvl w:ilvl="0" w:tplc="A2AAE07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267C67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A4704D4"/>
    <w:multiLevelType w:val="hybridMultilevel"/>
    <w:tmpl w:val="BA025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A8E0867"/>
    <w:multiLevelType w:val="hybridMultilevel"/>
    <w:tmpl w:val="654A61B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8C6CA3A4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B654E5D"/>
    <w:multiLevelType w:val="hybridMultilevel"/>
    <w:tmpl w:val="5F82886A"/>
    <w:lvl w:ilvl="0" w:tplc="E8CEAA22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7052EF"/>
    <w:multiLevelType w:val="hybridMultilevel"/>
    <w:tmpl w:val="896A2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9D1245"/>
    <w:multiLevelType w:val="hybridMultilevel"/>
    <w:tmpl w:val="8BBC19DA"/>
    <w:lvl w:ilvl="0" w:tplc="08B20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 w:themeColor="text1"/>
      </w:rPr>
    </w:lvl>
    <w:lvl w:ilvl="1" w:tplc="A096316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 w15:restartNumberingAfterBreak="0">
    <w:nsid w:val="3D9F328B"/>
    <w:multiLevelType w:val="hybridMultilevel"/>
    <w:tmpl w:val="B122FEA2"/>
    <w:lvl w:ilvl="0" w:tplc="3CA03502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="Arial" w:hAnsi="Arial" w:cs="Aria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67" w15:restartNumberingAfterBreak="0">
    <w:nsid w:val="4024792B"/>
    <w:multiLevelType w:val="hybridMultilevel"/>
    <w:tmpl w:val="042A170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8" w15:restartNumberingAfterBreak="0">
    <w:nsid w:val="450B6A04"/>
    <w:multiLevelType w:val="hybridMultilevel"/>
    <w:tmpl w:val="02BA14E4"/>
    <w:lvl w:ilvl="0" w:tplc="D4069232">
      <w:start w:val="14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0E6DC6"/>
    <w:multiLevelType w:val="hybridMultilevel"/>
    <w:tmpl w:val="A9301B10"/>
    <w:lvl w:ilvl="0" w:tplc="990CDF42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9C41E8"/>
    <w:multiLevelType w:val="hybridMultilevel"/>
    <w:tmpl w:val="FFE6BAFE"/>
    <w:lvl w:ilvl="0" w:tplc="575A6DA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7793CDF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EC6563"/>
    <w:multiLevelType w:val="hybridMultilevel"/>
    <w:tmpl w:val="8528B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D725250"/>
    <w:multiLevelType w:val="multilevel"/>
    <w:tmpl w:val="9F087A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E457D93"/>
    <w:multiLevelType w:val="multilevel"/>
    <w:tmpl w:val="7ED8A50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5" w15:restartNumberingAfterBreak="0">
    <w:nsid w:val="4E543FEA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040EA7"/>
    <w:multiLevelType w:val="hybridMultilevel"/>
    <w:tmpl w:val="5CB025D4"/>
    <w:name w:val="WW8Num1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0034BD3"/>
    <w:multiLevelType w:val="hybridMultilevel"/>
    <w:tmpl w:val="37181884"/>
    <w:lvl w:ilvl="0" w:tplc="04150017">
      <w:start w:val="1"/>
      <w:numFmt w:val="lowerLetter"/>
      <w:lvlText w:val="%1)"/>
      <w:lvlJc w:val="left"/>
      <w:pPr>
        <w:ind w:left="644" w:hanging="360"/>
      </w:pPr>
      <w:rPr>
        <w:b/>
        <w:bCs w:val="0"/>
      </w:rPr>
    </w:lvl>
    <w:lvl w:ilvl="1" w:tplc="7B2E2762">
      <w:start w:val="1"/>
      <w:numFmt w:val="decimal"/>
      <w:lvlText w:val="%2."/>
      <w:lvlJc w:val="left"/>
      <w:pPr>
        <w:ind w:left="1364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05875AB"/>
    <w:multiLevelType w:val="hybridMultilevel"/>
    <w:tmpl w:val="E2428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F54278"/>
    <w:multiLevelType w:val="hybridMultilevel"/>
    <w:tmpl w:val="7B5C112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56143D5"/>
    <w:multiLevelType w:val="hybridMultilevel"/>
    <w:tmpl w:val="DB108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5C814C8"/>
    <w:multiLevelType w:val="hybridMultilevel"/>
    <w:tmpl w:val="51186CF4"/>
    <w:lvl w:ilvl="0" w:tplc="5D66718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F34045"/>
    <w:multiLevelType w:val="hybridMultilevel"/>
    <w:tmpl w:val="6A28E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92E0042"/>
    <w:multiLevelType w:val="multilevel"/>
    <w:tmpl w:val="87D213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4" w15:restartNumberingAfterBreak="0">
    <w:nsid w:val="59F66A05"/>
    <w:multiLevelType w:val="hybridMultilevel"/>
    <w:tmpl w:val="DDD6EAA0"/>
    <w:lvl w:ilvl="0" w:tplc="B9880A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1E0D05"/>
    <w:multiLevelType w:val="multilevel"/>
    <w:tmpl w:val="FD7AEC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Neo Sans Pro" w:eastAsia="Times New Roman" w:hAnsi="Neo Sans Pro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AA70930"/>
    <w:multiLevelType w:val="hybridMultilevel"/>
    <w:tmpl w:val="6534EE8A"/>
    <w:lvl w:ilvl="0" w:tplc="97DC5F6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5C5A3747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D915145"/>
    <w:multiLevelType w:val="hybridMultilevel"/>
    <w:tmpl w:val="7444E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DF30876"/>
    <w:multiLevelType w:val="multilevel"/>
    <w:tmpl w:val="91D8767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trike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0" w15:restartNumberingAfterBreak="0">
    <w:nsid w:val="5E291BE1"/>
    <w:multiLevelType w:val="multilevel"/>
    <w:tmpl w:val="23363B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5F4B055C"/>
    <w:multiLevelType w:val="hybridMultilevel"/>
    <w:tmpl w:val="FC98F1B0"/>
    <w:lvl w:ilvl="0" w:tplc="B1827B84">
      <w:start w:val="1"/>
      <w:numFmt w:val="decimal"/>
      <w:lvlText w:val="%1)"/>
      <w:lvlJc w:val="left"/>
      <w:pPr>
        <w:ind w:left="433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5050" w:hanging="360"/>
      </w:pPr>
    </w:lvl>
    <w:lvl w:ilvl="2" w:tplc="FFFFFFFF" w:tentative="1">
      <w:start w:val="1"/>
      <w:numFmt w:val="lowerRoman"/>
      <w:lvlText w:val="%3."/>
      <w:lvlJc w:val="right"/>
      <w:pPr>
        <w:ind w:left="5770" w:hanging="180"/>
      </w:pPr>
    </w:lvl>
    <w:lvl w:ilvl="3" w:tplc="FFFFFFFF" w:tentative="1">
      <w:start w:val="1"/>
      <w:numFmt w:val="decimal"/>
      <w:lvlText w:val="%4."/>
      <w:lvlJc w:val="left"/>
      <w:pPr>
        <w:ind w:left="6490" w:hanging="360"/>
      </w:pPr>
    </w:lvl>
    <w:lvl w:ilvl="4" w:tplc="FFFFFFFF" w:tentative="1">
      <w:start w:val="1"/>
      <w:numFmt w:val="lowerLetter"/>
      <w:lvlText w:val="%5."/>
      <w:lvlJc w:val="left"/>
      <w:pPr>
        <w:ind w:left="7210" w:hanging="360"/>
      </w:pPr>
    </w:lvl>
    <w:lvl w:ilvl="5" w:tplc="FFFFFFFF" w:tentative="1">
      <w:start w:val="1"/>
      <w:numFmt w:val="lowerRoman"/>
      <w:lvlText w:val="%6."/>
      <w:lvlJc w:val="right"/>
      <w:pPr>
        <w:ind w:left="7930" w:hanging="180"/>
      </w:pPr>
    </w:lvl>
    <w:lvl w:ilvl="6" w:tplc="FFFFFFFF" w:tentative="1">
      <w:start w:val="1"/>
      <w:numFmt w:val="decimal"/>
      <w:lvlText w:val="%7."/>
      <w:lvlJc w:val="left"/>
      <w:pPr>
        <w:ind w:left="8650" w:hanging="360"/>
      </w:pPr>
    </w:lvl>
    <w:lvl w:ilvl="7" w:tplc="FFFFFFFF" w:tentative="1">
      <w:start w:val="1"/>
      <w:numFmt w:val="lowerLetter"/>
      <w:lvlText w:val="%8."/>
      <w:lvlJc w:val="left"/>
      <w:pPr>
        <w:ind w:left="9370" w:hanging="360"/>
      </w:pPr>
    </w:lvl>
    <w:lvl w:ilvl="8" w:tplc="FFFFFFFF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92" w15:restartNumberingAfterBreak="0">
    <w:nsid w:val="5F5B7DA1"/>
    <w:multiLevelType w:val="hybridMultilevel"/>
    <w:tmpl w:val="AC90BEEA"/>
    <w:lvl w:ilvl="0" w:tplc="BFB884C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FDF300E"/>
    <w:multiLevelType w:val="hybridMultilevel"/>
    <w:tmpl w:val="9140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246D5B"/>
    <w:multiLevelType w:val="hybridMultilevel"/>
    <w:tmpl w:val="3B769AB8"/>
    <w:lvl w:ilvl="0" w:tplc="61125F4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5F2307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8867B8"/>
    <w:multiLevelType w:val="hybridMultilevel"/>
    <w:tmpl w:val="7444E70A"/>
    <w:lvl w:ilvl="0" w:tplc="26C48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596790E"/>
    <w:multiLevelType w:val="multilevel"/>
    <w:tmpl w:val="A72A8AEC"/>
    <w:name w:val="WW8Num27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67AA3100"/>
    <w:multiLevelType w:val="hybridMultilevel"/>
    <w:tmpl w:val="8E26B1DC"/>
    <w:name w:val="WW8Num2724"/>
    <w:lvl w:ilvl="0" w:tplc="D160EBE2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7AB67F0"/>
    <w:multiLevelType w:val="hybridMultilevel"/>
    <w:tmpl w:val="D4C668D2"/>
    <w:name w:val="WW8Num12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D2255C"/>
    <w:multiLevelType w:val="hybridMultilevel"/>
    <w:tmpl w:val="FB023F5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692C13C0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95B1152"/>
    <w:multiLevelType w:val="hybridMultilevel"/>
    <w:tmpl w:val="5DC840AE"/>
    <w:lvl w:ilvl="0" w:tplc="C8341CAA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 w15:restartNumberingAfterBreak="0">
    <w:nsid w:val="6A910665"/>
    <w:multiLevelType w:val="hybridMultilevel"/>
    <w:tmpl w:val="1A8CB0F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6C525E02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7C1C16"/>
    <w:multiLevelType w:val="multilevel"/>
    <w:tmpl w:val="6F662370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F71EA2"/>
    <w:multiLevelType w:val="hybridMultilevel"/>
    <w:tmpl w:val="A7B44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CFA0E43"/>
    <w:multiLevelType w:val="hybridMultilevel"/>
    <w:tmpl w:val="88AA8110"/>
    <w:lvl w:ilvl="0" w:tplc="E5A6B3DE">
      <w:start w:val="14"/>
      <w:numFmt w:val="decimal"/>
      <w:lvlText w:val="%1."/>
      <w:lvlJc w:val="left"/>
      <w:pPr>
        <w:ind w:left="142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744E7A"/>
    <w:multiLevelType w:val="hybridMultilevel"/>
    <w:tmpl w:val="50C64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09C5A2A"/>
    <w:multiLevelType w:val="hybridMultilevel"/>
    <w:tmpl w:val="3CB68506"/>
    <w:lvl w:ilvl="0" w:tplc="D28E3418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3380DDB"/>
    <w:multiLevelType w:val="hybridMultilevel"/>
    <w:tmpl w:val="94BC67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4633FE7"/>
    <w:multiLevelType w:val="hybridMultilevel"/>
    <w:tmpl w:val="9432AEB8"/>
    <w:lvl w:ilvl="0" w:tplc="120CA7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4B21E65"/>
    <w:multiLevelType w:val="hybridMultilevel"/>
    <w:tmpl w:val="29A29AF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C2BC5B12">
      <w:start w:val="1"/>
      <w:numFmt w:val="decimal"/>
      <w:lvlText w:val="%3)"/>
      <w:lvlJc w:val="left"/>
      <w:pPr>
        <w:ind w:left="2907" w:hanging="360"/>
      </w:pPr>
      <w:rPr>
        <w:b/>
        <w:bCs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3" w15:restartNumberingAfterBreak="0">
    <w:nsid w:val="77484CCC"/>
    <w:multiLevelType w:val="hybridMultilevel"/>
    <w:tmpl w:val="8D5EB692"/>
    <w:lvl w:ilvl="0" w:tplc="B734F23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7C925A8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80113EB"/>
    <w:multiLevelType w:val="hybridMultilevel"/>
    <w:tmpl w:val="9432AEB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8872ABF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34F14"/>
    <w:multiLevelType w:val="hybridMultilevel"/>
    <w:tmpl w:val="884C687E"/>
    <w:lvl w:ilvl="0" w:tplc="19CC1CE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C7578C"/>
    <w:multiLevelType w:val="hybridMultilevel"/>
    <w:tmpl w:val="569AE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DD823DE"/>
    <w:multiLevelType w:val="hybridMultilevel"/>
    <w:tmpl w:val="3B769AB8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EC51459"/>
    <w:multiLevelType w:val="hybridMultilevel"/>
    <w:tmpl w:val="268E6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899814">
    <w:abstractNumId w:val="105"/>
  </w:num>
  <w:num w:numId="2" w16cid:durableId="861363136">
    <w:abstractNumId w:val="52"/>
  </w:num>
  <w:num w:numId="3" w16cid:durableId="394859953">
    <w:abstractNumId w:val="109"/>
  </w:num>
  <w:num w:numId="4" w16cid:durableId="2131388550">
    <w:abstractNumId w:val="102"/>
  </w:num>
  <w:num w:numId="5" w16cid:durableId="53359296">
    <w:abstractNumId w:val="77"/>
  </w:num>
  <w:num w:numId="6" w16cid:durableId="1461996294">
    <w:abstractNumId w:val="58"/>
  </w:num>
  <w:num w:numId="7" w16cid:durableId="36854559">
    <w:abstractNumId w:val="15"/>
  </w:num>
  <w:num w:numId="8" w16cid:durableId="1250845447">
    <w:abstractNumId w:val="19"/>
  </w:num>
  <w:num w:numId="9" w16cid:durableId="1481313462">
    <w:abstractNumId w:val="112"/>
  </w:num>
  <w:num w:numId="10" w16cid:durableId="1634478395">
    <w:abstractNumId w:val="29"/>
  </w:num>
  <w:num w:numId="11" w16cid:durableId="2021854650">
    <w:abstractNumId w:val="89"/>
  </w:num>
  <w:num w:numId="12" w16cid:durableId="1991474505">
    <w:abstractNumId w:val="117"/>
  </w:num>
  <w:num w:numId="13" w16cid:durableId="1324580219">
    <w:abstractNumId w:val="40"/>
  </w:num>
  <w:num w:numId="14" w16cid:durableId="2050837022">
    <w:abstractNumId w:val="92"/>
  </w:num>
  <w:num w:numId="15" w16cid:durableId="1713069056">
    <w:abstractNumId w:val="86"/>
  </w:num>
  <w:num w:numId="16" w16cid:durableId="1055740475">
    <w:abstractNumId w:val="26"/>
  </w:num>
  <w:num w:numId="17" w16cid:durableId="1890336621">
    <w:abstractNumId w:val="38"/>
  </w:num>
  <w:num w:numId="18" w16cid:durableId="619534027">
    <w:abstractNumId w:val="21"/>
  </w:num>
  <w:num w:numId="19" w16cid:durableId="1354499376">
    <w:abstractNumId w:val="43"/>
  </w:num>
  <w:num w:numId="20" w16cid:durableId="1630015741">
    <w:abstractNumId w:val="81"/>
  </w:num>
  <w:num w:numId="21" w16cid:durableId="6817784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177513">
    <w:abstractNumId w:val="45"/>
  </w:num>
  <w:num w:numId="23" w16cid:durableId="427848492">
    <w:abstractNumId w:val="74"/>
  </w:num>
  <w:num w:numId="24" w16cid:durableId="2036030990">
    <w:abstractNumId w:val="25"/>
  </w:num>
  <w:num w:numId="25" w16cid:durableId="2120946544">
    <w:abstractNumId w:val="24"/>
  </w:num>
  <w:num w:numId="26" w16cid:durableId="1293637540">
    <w:abstractNumId w:val="30"/>
  </w:num>
  <w:num w:numId="27" w16cid:durableId="552079958">
    <w:abstractNumId w:val="63"/>
  </w:num>
  <w:num w:numId="28" w16cid:durableId="397827141">
    <w:abstractNumId w:val="13"/>
  </w:num>
  <w:num w:numId="29" w16cid:durableId="1263221111">
    <w:abstractNumId w:val="47"/>
  </w:num>
  <w:num w:numId="30" w16cid:durableId="2098020170">
    <w:abstractNumId w:val="27"/>
  </w:num>
  <w:num w:numId="31" w16cid:durableId="1603148951">
    <w:abstractNumId w:val="113"/>
  </w:num>
  <w:num w:numId="32" w16cid:durableId="2026394300">
    <w:abstractNumId w:val="28"/>
  </w:num>
  <w:num w:numId="33" w16cid:durableId="1204556663">
    <w:abstractNumId w:val="41"/>
  </w:num>
  <w:num w:numId="34" w16cid:durableId="128598989">
    <w:abstractNumId w:val="61"/>
  </w:num>
  <w:num w:numId="35" w16cid:durableId="546794203">
    <w:abstractNumId w:val="83"/>
  </w:num>
  <w:num w:numId="36" w16cid:durableId="962808364">
    <w:abstractNumId w:val="84"/>
  </w:num>
  <w:num w:numId="37" w16cid:durableId="1323192555">
    <w:abstractNumId w:val="103"/>
  </w:num>
  <w:num w:numId="38" w16cid:durableId="750347770">
    <w:abstractNumId w:val="110"/>
  </w:num>
  <w:num w:numId="39" w16cid:durableId="352151275">
    <w:abstractNumId w:val="33"/>
  </w:num>
  <w:num w:numId="40" w16cid:durableId="23019608">
    <w:abstractNumId w:val="69"/>
  </w:num>
  <w:num w:numId="41" w16cid:durableId="1730575070">
    <w:abstractNumId w:val="68"/>
  </w:num>
  <w:num w:numId="42" w16cid:durableId="650258686">
    <w:abstractNumId w:val="39"/>
  </w:num>
  <w:num w:numId="43" w16cid:durableId="622349312">
    <w:abstractNumId w:val="37"/>
  </w:num>
  <w:num w:numId="44" w16cid:durableId="152359133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3696002">
    <w:abstractNumId w:val="96"/>
  </w:num>
  <w:num w:numId="46" w16cid:durableId="176963564">
    <w:abstractNumId w:val="91"/>
  </w:num>
  <w:num w:numId="47" w16cid:durableId="1391077761">
    <w:abstractNumId w:val="79"/>
  </w:num>
  <w:num w:numId="48" w16cid:durableId="545796923">
    <w:abstractNumId w:val="100"/>
  </w:num>
  <w:num w:numId="49" w16cid:durableId="2113890420">
    <w:abstractNumId w:val="59"/>
  </w:num>
  <w:num w:numId="50" w16cid:durableId="1572885665">
    <w:abstractNumId w:val="62"/>
  </w:num>
  <w:num w:numId="51" w16cid:durableId="601036596">
    <w:abstractNumId w:val="54"/>
  </w:num>
  <w:num w:numId="52" w16cid:durableId="1311910742">
    <w:abstractNumId w:val="73"/>
  </w:num>
  <w:num w:numId="53" w16cid:durableId="719280895">
    <w:abstractNumId w:val="90"/>
  </w:num>
  <w:num w:numId="54" w16cid:durableId="1183202794">
    <w:abstractNumId w:val="93"/>
  </w:num>
  <w:num w:numId="55" w16cid:durableId="236400231">
    <w:abstractNumId w:val="55"/>
  </w:num>
  <w:num w:numId="56" w16cid:durableId="518009814">
    <w:abstractNumId w:val="70"/>
  </w:num>
  <w:num w:numId="57" w16cid:durableId="714474684">
    <w:abstractNumId w:val="107"/>
  </w:num>
  <w:num w:numId="58" w16cid:durableId="467236969">
    <w:abstractNumId w:val="17"/>
  </w:num>
  <w:num w:numId="59" w16cid:durableId="1676304679">
    <w:abstractNumId w:val="111"/>
  </w:num>
  <w:num w:numId="60" w16cid:durableId="265238948">
    <w:abstractNumId w:val="94"/>
  </w:num>
  <w:num w:numId="61" w16cid:durableId="1061249804">
    <w:abstractNumId w:val="82"/>
  </w:num>
  <w:num w:numId="62" w16cid:durableId="375859943">
    <w:abstractNumId w:val="118"/>
  </w:num>
  <w:num w:numId="63" w16cid:durableId="481505054">
    <w:abstractNumId w:val="72"/>
  </w:num>
  <w:num w:numId="64" w16cid:durableId="20226608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34225036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8080923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17064860">
    <w:abstractNumId w:val="120"/>
  </w:num>
  <w:num w:numId="68" w16cid:durableId="1281566844">
    <w:abstractNumId w:val="66"/>
  </w:num>
  <w:num w:numId="69" w16cid:durableId="123695492">
    <w:abstractNumId w:val="44"/>
  </w:num>
  <w:num w:numId="70" w16cid:durableId="1388921045">
    <w:abstractNumId w:val="108"/>
  </w:num>
  <w:num w:numId="71" w16cid:durableId="2093042565">
    <w:abstractNumId w:val="80"/>
  </w:num>
  <w:num w:numId="72" w16cid:durableId="2129352097">
    <w:abstractNumId w:val="51"/>
  </w:num>
  <w:num w:numId="73" w16cid:durableId="1465192180">
    <w:abstractNumId w:val="20"/>
  </w:num>
  <w:num w:numId="74" w16cid:durableId="172964731">
    <w:abstractNumId w:val="78"/>
  </w:num>
  <w:num w:numId="75" w16cid:durableId="1420440536">
    <w:abstractNumId w:val="49"/>
  </w:num>
  <w:num w:numId="76" w16cid:durableId="683752694">
    <w:abstractNumId w:val="23"/>
  </w:num>
  <w:num w:numId="77" w16cid:durableId="2068262039">
    <w:abstractNumId w:val="64"/>
  </w:num>
  <w:num w:numId="78" w16cid:durableId="1062752256">
    <w:abstractNumId w:val="46"/>
  </w:num>
  <w:num w:numId="79" w16cid:durableId="969629659">
    <w:abstractNumId w:val="36"/>
  </w:num>
  <w:num w:numId="80" w16cid:durableId="988436939">
    <w:abstractNumId w:val="60"/>
  </w:num>
  <w:num w:numId="81" w16cid:durableId="861938639">
    <w:abstractNumId w:val="95"/>
  </w:num>
  <w:num w:numId="82" w16cid:durableId="1396391387">
    <w:abstractNumId w:val="114"/>
  </w:num>
  <w:num w:numId="83" w16cid:durableId="1064793504">
    <w:abstractNumId w:val="48"/>
  </w:num>
  <w:num w:numId="84" w16cid:durableId="1197890452">
    <w:abstractNumId w:val="104"/>
  </w:num>
  <w:num w:numId="85" w16cid:durableId="107243988">
    <w:abstractNumId w:val="14"/>
  </w:num>
  <w:num w:numId="86" w16cid:durableId="173422182">
    <w:abstractNumId w:val="12"/>
  </w:num>
  <w:num w:numId="87" w16cid:durableId="407264481">
    <w:abstractNumId w:val="115"/>
  </w:num>
  <w:num w:numId="88" w16cid:durableId="484325858">
    <w:abstractNumId w:val="75"/>
  </w:num>
  <w:num w:numId="89" w16cid:durableId="1159004195">
    <w:abstractNumId w:val="88"/>
  </w:num>
  <w:num w:numId="90" w16cid:durableId="685905318">
    <w:abstractNumId w:val="101"/>
  </w:num>
  <w:num w:numId="91" w16cid:durableId="1779055912">
    <w:abstractNumId w:val="116"/>
  </w:num>
  <w:num w:numId="92" w16cid:durableId="997074811">
    <w:abstractNumId w:val="53"/>
  </w:num>
  <w:num w:numId="93" w16cid:durableId="1809468226">
    <w:abstractNumId w:val="35"/>
  </w:num>
  <w:num w:numId="94" w16cid:durableId="1782187242">
    <w:abstractNumId w:val="119"/>
  </w:num>
  <w:num w:numId="95" w16cid:durableId="1923417161">
    <w:abstractNumId w:val="34"/>
  </w:num>
  <w:num w:numId="96" w16cid:durableId="1767186240">
    <w:abstractNumId w:val="22"/>
  </w:num>
  <w:num w:numId="97" w16cid:durableId="1745957674">
    <w:abstractNumId w:val="42"/>
  </w:num>
  <w:num w:numId="98" w16cid:durableId="2079284925">
    <w:abstractNumId w:val="18"/>
  </w:num>
  <w:num w:numId="99" w16cid:durableId="1002977729">
    <w:abstractNumId w:val="71"/>
  </w:num>
  <w:num w:numId="100" w16cid:durableId="754939534">
    <w:abstractNumId w:val="87"/>
  </w:num>
  <w:num w:numId="101" w16cid:durableId="1492407167">
    <w:abstractNumId w:val="106"/>
  </w:num>
  <w:num w:numId="102" w16cid:durableId="1276719411">
    <w:abstractNumId w:val="67"/>
  </w:num>
  <w:num w:numId="103" w16cid:durableId="632634624">
    <w:abstractNumId w:val="31"/>
  </w:num>
  <w:num w:numId="104" w16cid:durableId="1194884040">
    <w:abstractNumId w:val="16"/>
  </w:num>
  <w:num w:numId="105" w16cid:durableId="2033459478">
    <w:abstractNumId w:val="32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DE4"/>
    <w:rsid w:val="00000390"/>
    <w:rsid w:val="00000505"/>
    <w:rsid w:val="00000D54"/>
    <w:rsid w:val="00001093"/>
    <w:rsid w:val="000011B2"/>
    <w:rsid w:val="00001822"/>
    <w:rsid w:val="00001E53"/>
    <w:rsid w:val="00002543"/>
    <w:rsid w:val="000029B1"/>
    <w:rsid w:val="00002D70"/>
    <w:rsid w:val="00003114"/>
    <w:rsid w:val="0000374F"/>
    <w:rsid w:val="00003BF5"/>
    <w:rsid w:val="00003C69"/>
    <w:rsid w:val="00003FB3"/>
    <w:rsid w:val="000047AA"/>
    <w:rsid w:val="00004C05"/>
    <w:rsid w:val="000051D7"/>
    <w:rsid w:val="000059A2"/>
    <w:rsid w:val="0000662D"/>
    <w:rsid w:val="00006772"/>
    <w:rsid w:val="0000681E"/>
    <w:rsid w:val="00006B3E"/>
    <w:rsid w:val="00007034"/>
    <w:rsid w:val="000072E5"/>
    <w:rsid w:val="00007721"/>
    <w:rsid w:val="0001024F"/>
    <w:rsid w:val="000104BB"/>
    <w:rsid w:val="0001057A"/>
    <w:rsid w:val="00010713"/>
    <w:rsid w:val="00011474"/>
    <w:rsid w:val="00011630"/>
    <w:rsid w:val="000128A3"/>
    <w:rsid w:val="00013B8F"/>
    <w:rsid w:val="00014365"/>
    <w:rsid w:val="000144AB"/>
    <w:rsid w:val="00014791"/>
    <w:rsid w:val="00014948"/>
    <w:rsid w:val="000154F1"/>
    <w:rsid w:val="00015855"/>
    <w:rsid w:val="000174AD"/>
    <w:rsid w:val="000179CA"/>
    <w:rsid w:val="000207A4"/>
    <w:rsid w:val="00020BAF"/>
    <w:rsid w:val="00020E52"/>
    <w:rsid w:val="000211B6"/>
    <w:rsid w:val="00021E68"/>
    <w:rsid w:val="000224A0"/>
    <w:rsid w:val="0002259C"/>
    <w:rsid w:val="000239D7"/>
    <w:rsid w:val="00024C1A"/>
    <w:rsid w:val="00024DBC"/>
    <w:rsid w:val="00025292"/>
    <w:rsid w:val="00025809"/>
    <w:rsid w:val="00025B30"/>
    <w:rsid w:val="00025D4D"/>
    <w:rsid w:val="00025F46"/>
    <w:rsid w:val="000261B4"/>
    <w:rsid w:val="00026568"/>
    <w:rsid w:val="00026678"/>
    <w:rsid w:val="000266A8"/>
    <w:rsid w:val="00027322"/>
    <w:rsid w:val="00030400"/>
    <w:rsid w:val="00031168"/>
    <w:rsid w:val="00031305"/>
    <w:rsid w:val="00031704"/>
    <w:rsid w:val="000317A5"/>
    <w:rsid w:val="0003194D"/>
    <w:rsid w:val="00032A0F"/>
    <w:rsid w:val="00033237"/>
    <w:rsid w:val="0003348D"/>
    <w:rsid w:val="00033714"/>
    <w:rsid w:val="000337E7"/>
    <w:rsid w:val="00034896"/>
    <w:rsid w:val="000349AC"/>
    <w:rsid w:val="0003520F"/>
    <w:rsid w:val="000358B6"/>
    <w:rsid w:val="00035F90"/>
    <w:rsid w:val="0003612B"/>
    <w:rsid w:val="0003630C"/>
    <w:rsid w:val="0003673F"/>
    <w:rsid w:val="00037875"/>
    <w:rsid w:val="00040172"/>
    <w:rsid w:val="0004034B"/>
    <w:rsid w:val="00040C48"/>
    <w:rsid w:val="00040C86"/>
    <w:rsid w:val="00040D59"/>
    <w:rsid w:val="00040E55"/>
    <w:rsid w:val="00042A74"/>
    <w:rsid w:val="00042E6F"/>
    <w:rsid w:val="00042EDE"/>
    <w:rsid w:val="000432E4"/>
    <w:rsid w:val="0004352A"/>
    <w:rsid w:val="000437D3"/>
    <w:rsid w:val="00043811"/>
    <w:rsid w:val="00043A12"/>
    <w:rsid w:val="00043B4A"/>
    <w:rsid w:val="00044A08"/>
    <w:rsid w:val="00045091"/>
    <w:rsid w:val="0004544E"/>
    <w:rsid w:val="000458A4"/>
    <w:rsid w:val="00045D10"/>
    <w:rsid w:val="000466FD"/>
    <w:rsid w:val="00046A21"/>
    <w:rsid w:val="00046B0C"/>
    <w:rsid w:val="00046BAA"/>
    <w:rsid w:val="0004767C"/>
    <w:rsid w:val="00047B3F"/>
    <w:rsid w:val="0005000D"/>
    <w:rsid w:val="00050054"/>
    <w:rsid w:val="000506EF"/>
    <w:rsid w:val="00051BE6"/>
    <w:rsid w:val="00051EAE"/>
    <w:rsid w:val="000521F4"/>
    <w:rsid w:val="000522C9"/>
    <w:rsid w:val="000524BE"/>
    <w:rsid w:val="00052EE0"/>
    <w:rsid w:val="00053333"/>
    <w:rsid w:val="00053657"/>
    <w:rsid w:val="000539E6"/>
    <w:rsid w:val="00053A51"/>
    <w:rsid w:val="00053ACC"/>
    <w:rsid w:val="00053C59"/>
    <w:rsid w:val="0005456E"/>
    <w:rsid w:val="000547B2"/>
    <w:rsid w:val="00054B77"/>
    <w:rsid w:val="00055125"/>
    <w:rsid w:val="00055669"/>
    <w:rsid w:val="00055C5D"/>
    <w:rsid w:val="00055EFD"/>
    <w:rsid w:val="00055F28"/>
    <w:rsid w:val="0005615F"/>
    <w:rsid w:val="000565C9"/>
    <w:rsid w:val="000568A0"/>
    <w:rsid w:val="00057633"/>
    <w:rsid w:val="00057884"/>
    <w:rsid w:val="000578BF"/>
    <w:rsid w:val="00057AD6"/>
    <w:rsid w:val="00057CBA"/>
    <w:rsid w:val="00057D5C"/>
    <w:rsid w:val="000600CA"/>
    <w:rsid w:val="000608C6"/>
    <w:rsid w:val="00060FC1"/>
    <w:rsid w:val="000617FF"/>
    <w:rsid w:val="00061887"/>
    <w:rsid w:val="000618A7"/>
    <w:rsid w:val="000618CD"/>
    <w:rsid w:val="00061EC9"/>
    <w:rsid w:val="000623B5"/>
    <w:rsid w:val="0006293B"/>
    <w:rsid w:val="00062A51"/>
    <w:rsid w:val="000631D1"/>
    <w:rsid w:val="00063CDB"/>
    <w:rsid w:val="00063EE0"/>
    <w:rsid w:val="00064D6A"/>
    <w:rsid w:val="00064DAC"/>
    <w:rsid w:val="00065113"/>
    <w:rsid w:val="000651C4"/>
    <w:rsid w:val="000656B7"/>
    <w:rsid w:val="000656DA"/>
    <w:rsid w:val="00065792"/>
    <w:rsid w:val="00065883"/>
    <w:rsid w:val="00065EA7"/>
    <w:rsid w:val="0006617C"/>
    <w:rsid w:val="000663F1"/>
    <w:rsid w:val="00066B39"/>
    <w:rsid w:val="00066E78"/>
    <w:rsid w:val="0006714D"/>
    <w:rsid w:val="000671CC"/>
    <w:rsid w:val="0007030C"/>
    <w:rsid w:val="000704BE"/>
    <w:rsid w:val="000705D6"/>
    <w:rsid w:val="000709C2"/>
    <w:rsid w:val="00071C41"/>
    <w:rsid w:val="00071F22"/>
    <w:rsid w:val="00071FCC"/>
    <w:rsid w:val="000721F9"/>
    <w:rsid w:val="0007226E"/>
    <w:rsid w:val="00072331"/>
    <w:rsid w:val="00072A5C"/>
    <w:rsid w:val="00072B22"/>
    <w:rsid w:val="00072C6E"/>
    <w:rsid w:val="00072DEE"/>
    <w:rsid w:val="000733A2"/>
    <w:rsid w:val="00073E65"/>
    <w:rsid w:val="00074003"/>
    <w:rsid w:val="0007429E"/>
    <w:rsid w:val="00075526"/>
    <w:rsid w:val="000759EC"/>
    <w:rsid w:val="00075AC7"/>
    <w:rsid w:val="00075B36"/>
    <w:rsid w:val="00075D3B"/>
    <w:rsid w:val="00075F55"/>
    <w:rsid w:val="000761D0"/>
    <w:rsid w:val="000763D7"/>
    <w:rsid w:val="000764B1"/>
    <w:rsid w:val="000766C7"/>
    <w:rsid w:val="00076ADA"/>
    <w:rsid w:val="00077910"/>
    <w:rsid w:val="000802F4"/>
    <w:rsid w:val="00080438"/>
    <w:rsid w:val="000808D2"/>
    <w:rsid w:val="00080A2E"/>
    <w:rsid w:val="00080B6E"/>
    <w:rsid w:val="00080C84"/>
    <w:rsid w:val="00080D74"/>
    <w:rsid w:val="00081496"/>
    <w:rsid w:val="00082762"/>
    <w:rsid w:val="000827F4"/>
    <w:rsid w:val="000829C0"/>
    <w:rsid w:val="00082D8E"/>
    <w:rsid w:val="00082EEA"/>
    <w:rsid w:val="000835B3"/>
    <w:rsid w:val="000845B6"/>
    <w:rsid w:val="00085049"/>
    <w:rsid w:val="000856CE"/>
    <w:rsid w:val="00085A30"/>
    <w:rsid w:val="00086853"/>
    <w:rsid w:val="000877BF"/>
    <w:rsid w:val="000879F9"/>
    <w:rsid w:val="00087AEB"/>
    <w:rsid w:val="000900EB"/>
    <w:rsid w:val="00090401"/>
    <w:rsid w:val="00090572"/>
    <w:rsid w:val="000905A1"/>
    <w:rsid w:val="00090D2F"/>
    <w:rsid w:val="00090FE9"/>
    <w:rsid w:val="0009166D"/>
    <w:rsid w:val="000917C4"/>
    <w:rsid w:val="00091924"/>
    <w:rsid w:val="000926C1"/>
    <w:rsid w:val="00092743"/>
    <w:rsid w:val="00092F06"/>
    <w:rsid w:val="000934EA"/>
    <w:rsid w:val="00093941"/>
    <w:rsid w:val="00093B10"/>
    <w:rsid w:val="00094893"/>
    <w:rsid w:val="00094B75"/>
    <w:rsid w:val="00094EEA"/>
    <w:rsid w:val="00096362"/>
    <w:rsid w:val="00096BCF"/>
    <w:rsid w:val="00097ACA"/>
    <w:rsid w:val="00097F3D"/>
    <w:rsid w:val="000A05CA"/>
    <w:rsid w:val="000A0705"/>
    <w:rsid w:val="000A0843"/>
    <w:rsid w:val="000A1352"/>
    <w:rsid w:val="000A139A"/>
    <w:rsid w:val="000A30F9"/>
    <w:rsid w:val="000A3CC0"/>
    <w:rsid w:val="000A497A"/>
    <w:rsid w:val="000A497D"/>
    <w:rsid w:val="000A4BC1"/>
    <w:rsid w:val="000A51DA"/>
    <w:rsid w:val="000A5EF0"/>
    <w:rsid w:val="000A6247"/>
    <w:rsid w:val="000A651B"/>
    <w:rsid w:val="000A6574"/>
    <w:rsid w:val="000A6772"/>
    <w:rsid w:val="000A67A9"/>
    <w:rsid w:val="000A6919"/>
    <w:rsid w:val="000A6EC3"/>
    <w:rsid w:val="000A772C"/>
    <w:rsid w:val="000A7EFC"/>
    <w:rsid w:val="000B0375"/>
    <w:rsid w:val="000B0600"/>
    <w:rsid w:val="000B0DA9"/>
    <w:rsid w:val="000B1053"/>
    <w:rsid w:val="000B13F8"/>
    <w:rsid w:val="000B15E5"/>
    <w:rsid w:val="000B1621"/>
    <w:rsid w:val="000B1820"/>
    <w:rsid w:val="000B1A4D"/>
    <w:rsid w:val="000B1F77"/>
    <w:rsid w:val="000B209C"/>
    <w:rsid w:val="000B219F"/>
    <w:rsid w:val="000B22AB"/>
    <w:rsid w:val="000B27EA"/>
    <w:rsid w:val="000B31E7"/>
    <w:rsid w:val="000B3817"/>
    <w:rsid w:val="000B39A8"/>
    <w:rsid w:val="000B3B0A"/>
    <w:rsid w:val="000B3E15"/>
    <w:rsid w:val="000B3EFF"/>
    <w:rsid w:val="000B4D03"/>
    <w:rsid w:val="000B552B"/>
    <w:rsid w:val="000B567C"/>
    <w:rsid w:val="000B5AFD"/>
    <w:rsid w:val="000B628F"/>
    <w:rsid w:val="000B62C7"/>
    <w:rsid w:val="000B6A90"/>
    <w:rsid w:val="000B6ED4"/>
    <w:rsid w:val="000B6FAC"/>
    <w:rsid w:val="000B769B"/>
    <w:rsid w:val="000B79CC"/>
    <w:rsid w:val="000C024C"/>
    <w:rsid w:val="000C042C"/>
    <w:rsid w:val="000C0CF2"/>
    <w:rsid w:val="000C1F78"/>
    <w:rsid w:val="000C1F98"/>
    <w:rsid w:val="000C2475"/>
    <w:rsid w:val="000C28B5"/>
    <w:rsid w:val="000C2E5B"/>
    <w:rsid w:val="000C310B"/>
    <w:rsid w:val="000C36B3"/>
    <w:rsid w:val="000C3710"/>
    <w:rsid w:val="000C3936"/>
    <w:rsid w:val="000C3984"/>
    <w:rsid w:val="000C3A28"/>
    <w:rsid w:val="000C40F2"/>
    <w:rsid w:val="000C4221"/>
    <w:rsid w:val="000C4239"/>
    <w:rsid w:val="000C49C4"/>
    <w:rsid w:val="000C518D"/>
    <w:rsid w:val="000C5C07"/>
    <w:rsid w:val="000C74B0"/>
    <w:rsid w:val="000D0C11"/>
    <w:rsid w:val="000D0E2D"/>
    <w:rsid w:val="000D1428"/>
    <w:rsid w:val="000D203D"/>
    <w:rsid w:val="000D293E"/>
    <w:rsid w:val="000D293F"/>
    <w:rsid w:val="000D2A29"/>
    <w:rsid w:val="000D321E"/>
    <w:rsid w:val="000D42DE"/>
    <w:rsid w:val="000D4F9A"/>
    <w:rsid w:val="000D524B"/>
    <w:rsid w:val="000D5254"/>
    <w:rsid w:val="000D5305"/>
    <w:rsid w:val="000D532D"/>
    <w:rsid w:val="000D5C2D"/>
    <w:rsid w:val="000D66DA"/>
    <w:rsid w:val="000D670E"/>
    <w:rsid w:val="000D6E4E"/>
    <w:rsid w:val="000D75B9"/>
    <w:rsid w:val="000D7CD5"/>
    <w:rsid w:val="000E003A"/>
    <w:rsid w:val="000E0C11"/>
    <w:rsid w:val="000E0D6C"/>
    <w:rsid w:val="000E21C7"/>
    <w:rsid w:val="000E242A"/>
    <w:rsid w:val="000E2488"/>
    <w:rsid w:val="000E2D1D"/>
    <w:rsid w:val="000E3451"/>
    <w:rsid w:val="000E364B"/>
    <w:rsid w:val="000E3745"/>
    <w:rsid w:val="000E3F97"/>
    <w:rsid w:val="000E4162"/>
    <w:rsid w:val="000E44AF"/>
    <w:rsid w:val="000E4929"/>
    <w:rsid w:val="000E4C22"/>
    <w:rsid w:val="000E4F35"/>
    <w:rsid w:val="000E5022"/>
    <w:rsid w:val="000E52D7"/>
    <w:rsid w:val="000E558A"/>
    <w:rsid w:val="000E56B6"/>
    <w:rsid w:val="000E5AA1"/>
    <w:rsid w:val="000E63B1"/>
    <w:rsid w:val="000E64F9"/>
    <w:rsid w:val="000E66AC"/>
    <w:rsid w:val="000E6788"/>
    <w:rsid w:val="000E68C1"/>
    <w:rsid w:val="000E7048"/>
    <w:rsid w:val="000E7783"/>
    <w:rsid w:val="000E7849"/>
    <w:rsid w:val="000E78DE"/>
    <w:rsid w:val="000E7C6A"/>
    <w:rsid w:val="000E7D8D"/>
    <w:rsid w:val="000E7F17"/>
    <w:rsid w:val="000F0110"/>
    <w:rsid w:val="000F09C0"/>
    <w:rsid w:val="000F1552"/>
    <w:rsid w:val="000F1876"/>
    <w:rsid w:val="000F1A7F"/>
    <w:rsid w:val="000F1ACD"/>
    <w:rsid w:val="000F1B69"/>
    <w:rsid w:val="000F207D"/>
    <w:rsid w:val="000F2545"/>
    <w:rsid w:val="000F28CA"/>
    <w:rsid w:val="000F2972"/>
    <w:rsid w:val="000F3247"/>
    <w:rsid w:val="000F3768"/>
    <w:rsid w:val="000F3AD5"/>
    <w:rsid w:val="000F4234"/>
    <w:rsid w:val="000F4801"/>
    <w:rsid w:val="000F4BDB"/>
    <w:rsid w:val="000F4CD1"/>
    <w:rsid w:val="000F53DD"/>
    <w:rsid w:val="000F6074"/>
    <w:rsid w:val="000F6BCE"/>
    <w:rsid w:val="000F6F6A"/>
    <w:rsid w:val="000F70D1"/>
    <w:rsid w:val="000F78B8"/>
    <w:rsid w:val="000F7CD8"/>
    <w:rsid w:val="001007B9"/>
    <w:rsid w:val="00100DA7"/>
    <w:rsid w:val="001011A2"/>
    <w:rsid w:val="001012F9"/>
    <w:rsid w:val="00101372"/>
    <w:rsid w:val="001014B3"/>
    <w:rsid w:val="001016DD"/>
    <w:rsid w:val="00101BE1"/>
    <w:rsid w:val="00101F3E"/>
    <w:rsid w:val="0010201D"/>
    <w:rsid w:val="001027D9"/>
    <w:rsid w:val="00102B43"/>
    <w:rsid w:val="00102C0E"/>
    <w:rsid w:val="0010372F"/>
    <w:rsid w:val="00103C0C"/>
    <w:rsid w:val="00103D62"/>
    <w:rsid w:val="001046DD"/>
    <w:rsid w:val="00104B0E"/>
    <w:rsid w:val="00104BB2"/>
    <w:rsid w:val="00104D28"/>
    <w:rsid w:val="00104E75"/>
    <w:rsid w:val="0010611E"/>
    <w:rsid w:val="001061AB"/>
    <w:rsid w:val="001062E3"/>
    <w:rsid w:val="001063AF"/>
    <w:rsid w:val="00106CAA"/>
    <w:rsid w:val="0011063B"/>
    <w:rsid w:val="0011172D"/>
    <w:rsid w:val="0011180C"/>
    <w:rsid w:val="001121D5"/>
    <w:rsid w:val="001127D3"/>
    <w:rsid w:val="001127E9"/>
    <w:rsid w:val="00112BB1"/>
    <w:rsid w:val="00113767"/>
    <w:rsid w:val="0011379C"/>
    <w:rsid w:val="00113A48"/>
    <w:rsid w:val="00114341"/>
    <w:rsid w:val="00114CA5"/>
    <w:rsid w:val="00115189"/>
    <w:rsid w:val="00115199"/>
    <w:rsid w:val="00115247"/>
    <w:rsid w:val="00115367"/>
    <w:rsid w:val="001158FF"/>
    <w:rsid w:val="0011606B"/>
    <w:rsid w:val="0011667C"/>
    <w:rsid w:val="00116893"/>
    <w:rsid w:val="00117A10"/>
    <w:rsid w:val="001206AF"/>
    <w:rsid w:val="00120818"/>
    <w:rsid w:val="00120BED"/>
    <w:rsid w:val="00120CF2"/>
    <w:rsid w:val="00120D3B"/>
    <w:rsid w:val="001210BD"/>
    <w:rsid w:val="00121FEC"/>
    <w:rsid w:val="001227B0"/>
    <w:rsid w:val="001227C4"/>
    <w:rsid w:val="00122D62"/>
    <w:rsid w:val="00122FA1"/>
    <w:rsid w:val="0012310A"/>
    <w:rsid w:val="0012365D"/>
    <w:rsid w:val="00123777"/>
    <w:rsid w:val="001237D1"/>
    <w:rsid w:val="001241AE"/>
    <w:rsid w:val="00124F5F"/>
    <w:rsid w:val="00125082"/>
    <w:rsid w:val="001250E5"/>
    <w:rsid w:val="00125C2B"/>
    <w:rsid w:val="00125D2F"/>
    <w:rsid w:val="0012612C"/>
    <w:rsid w:val="00126632"/>
    <w:rsid w:val="00126CAC"/>
    <w:rsid w:val="00127047"/>
    <w:rsid w:val="00127416"/>
    <w:rsid w:val="001276ED"/>
    <w:rsid w:val="00127784"/>
    <w:rsid w:val="00127791"/>
    <w:rsid w:val="00127ABB"/>
    <w:rsid w:val="00127C8A"/>
    <w:rsid w:val="00127D9D"/>
    <w:rsid w:val="00127E6F"/>
    <w:rsid w:val="001309D7"/>
    <w:rsid w:val="00130C60"/>
    <w:rsid w:val="001312F7"/>
    <w:rsid w:val="00131406"/>
    <w:rsid w:val="0013290E"/>
    <w:rsid w:val="001333D2"/>
    <w:rsid w:val="001342C4"/>
    <w:rsid w:val="00134AA1"/>
    <w:rsid w:val="001350C5"/>
    <w:rsid w:val="00135396"/>
    <w:rsid w:val="00135987"/>
    <w:rsid w:val="00135A9A"/>
    <w:rsid w:val="001368EE"/>
    <w:rsid w:val="001377AB"/>
    <w:rsid w:val="0013782C"/>
    <w:rsid w:val="00137EB9"/>
    <w:rsid w:val="00137F77"/>
    <w:rsid w:val="00140020"/>
    <w:rsid w:val="001402A6"/>
    <w:rsid w:val="0014073F"/>
    <w:rsid w:val="001408AE"/>
    <w:rsid w:val="00140AD9"/>
    <w:rsid w:val="00140D92"/>
    <w:rsid w:val="00140F47"/>
    <w:rsid w:val="00141B5C"/>
    <w:rsid w:val="0014215D"/>
    <w:rsid w:val="001425A8"/>
    <w:rsid w:val="00142F5B"/>
    <w:rsid w:val="00142FFF"/>
    <w:rsid w:val="0014390D"/>
    <w:rsid w:val="001439BB"/>
    <w:rsid w:val="00144245"/>
    <w:rsid w:val="001442B1"/>
    <w:rsid w:val="001444A0"/>
    <w:rsid w:val="00144962"/>
    <w:rsid w:val="00144BB2"/>
    <w:rsid w:val="00144D85"/>
    <w:rsid w:val="00145DE9"/>
    <w:rsid w:val="00146F7A"/>
    <w:rsid w:val="0014704F"/>
    <w:rsid w:val="001478EB"/>
    <w:rsid w:val="00147C83"/>
    <w:rsid w:val="00147DEB"/>
    <w:rsid w:val="001509A4"/>
    <w:rsid w:val="00150B97"/>
    <w:rsid w:val="00150BE1"/>
    <w:rsid w:val="0015130E"/>
    <w:rsid w:val="00152088"/>
    <w:rsid w:val="00152A4E"/>
    <w:rsid w:val="00152B8B"/>
    <w:rsid w:val="001530B9"/>
    <w:rsid w:val="00153523"/>
    <w:rsid w:val="00153D90"/>
    <w:rsid w:val="00153FB7"/>
    <w:rsid w:val="0015400A"/>
    <w:rsid w:val="00154A0D"/>
    <w:rsid w:val="00154C30"/>
    <w:rsid w:val="001553B0"/>
    <w:rsid w:val="00155774"/>
    <w:rsid w:val="001559CC"/>
    <w:rsid w:val="0015609C"/>
    <w:rsid w:val="001561A7"/>
    <w:rsid w:val="00156210"/>
    <w:rsid w:val="001566F7"/>
    <w:rsid w:val="00156B5D"/>
    <w:rsid w:val="00157EFA"/>
    <w:rsid w:val="001604FA"/>
    <w:rsid w:val="00161367"/>
    <w:rsid w:val="001618B9"/>
    <w:rsid w:val="00161B48"/>
    <w:rsid w:val="00162116"/>
    <w:rsid w:val="001627A1"/>
    <w:rsid w:val="00163804"/>
    <w:rsid w:val="001639EC"/>
    <w:rsid w:val="00164392"/>
    <w:rsid w:val="00165210"/>
    <w:rsid w:val="001653DD"/>
    <w:rsid w:val="0016560F"/>
    <w:rsid w:val="001656D5"/>
    <w:rsid w:val="001662FA"/>
    <w:rsid w:val="00166A2A"/>
    <w:rsid w:val="00166EEA"/>
    <w:rsid w:val="00166FBB"/>
    <w:rsid w:val="00167781"/>
    <w:rsid w:val="00167A23"/>
    <w:rsid w:val="001703C0"/>
    <w:rsid w:val="00170FA7"/>
    <w:rsid w:val="001710DE"/>
    <w:rsid w:val="001714D0"/>
    <w:rsid w:val="00171723"/>
    <w:rsid w:val="0017173A"/>
    <w:rsid w:val="00171991"/>
    <w:rsid w:val="00172199"/>
    <w:rsid w:val="001721D1"/>
    <w:rsid w:val="00172424"/>
    <w:rsid w:val="00172756"/>
    <w:rsid w:val="00172FA3"/>
    <w:rsid w:val="00173087"/>
    <w:rsid w:val="00173274"/>
    <w:rsid w:val="001737B0"/>
    <w:rsid w:val="00173A6D"/>
    <w:rsid w:val="00174418"/>
    <w:rsid w:val="001744E1"/>
    <w:rsid w:val="00174511"/>
    <w:rsid w:val="00175322"/>
    <w:rsid w:val="0017547C"/>
    <w:rsid w:val="00175AE9"/>
    <w:rsid w:val="00175FC9"/>
    <w:rsid w:val="00176596"/>
    <w:rsid w:val="0017682D"/>
    <w:rsid w:val="001775F0"/>
    <w:rsid w:val="00177F82"/>
    <w:rsid w:val="00177FD8"/>
    <w:rsid w:val="00180378"/>
    <w:rsid w:val="001803AB"/>
    <w:rsid w:val="001808EF"/>
    <w:rsid w:val="00180CAF"/>
    <w:rsid w:val="001811B3"/>
    <w:rsid w:val="00181626"/>
    <w:rsid w:val="0018162E"/>
    <w:rsid w:val="0018186E"/>
    <w:rsid w:val="00181DC0"/>
    <w:rsid w:val="00181F33"/>
    <w:rsid w:val="00182155"/>
    <w:rsid w:val="00182302"/>
    <w:rsid w:val="0018236D"/>
    <w:rsid w:val="001825DF"/>
    <w:rsid w:val="00182750"/>
    <w:rsid w:val="00182C27"/>
    <w:rsid w:val="0018344C"/>
    <w:rsid w:val="0018386C"/>
    <w:rsid w:val="00183A77"/>
    <w:rsid w:val="0018420C"/>
    <w:rsid w:val="001847B5"/>
    <w:rsid w:val="001849B8"/>
    <w:rsid w:val="00184DB7"/>
    <w:rsid w:val="00184E52"/>
    <w:rsid w:val="00185118"/>
    <w:rsid w:val="001854A9"/>
    <w:rsid w:val="001854EE"/>
    <w:rsid w:val="00186F56"/>
    <w:rsid w:val="001871A8"/>
    <w:rsid w:val="00187505"/>
    <w:rsid w:val="00187DA7"/>
    <w:rsid w:val="0019049B"/>
    <w:rsid w:val="00190A77"/>
    <w:rsid w:val="00190B9F"/>
    <w:rsid w:val="00191D69"/>
    <w:rsid w:val="001921A9"/>
    <w:rsid w:val="001922B0"/>
    <w:rsid w:val="001927AB"/>
    <w:rsid w:val="00192FC1"/>
    <w:rsid w:val="00194097"/>
    <w:rsid w:val="0019485C"/>
    <w:rsid w:val="00194B72"/>
    <w:rsid w:val="00194F42"/>
    <w:rsid w:val="001954CC"/>
    <w:rsid w:val="00195779"/>
    <w:rsid w:val="00195CE1"/>
    <w:rsid w:val="00196222"/>
    <w:rsid w:val="001963D8"/>
    <w:rsid w:val="0019678B"/>
    <w:rsid w:val="00196BF3"/>
    <w:rsid w:val="00197463"/>
    <w:rsid w:val="00197676"/>
    <w:rsid w:val="00197720"/>
    <w:rsid w:val="0019797F"/>
    <w:rsid w:val="001A0144"/>
    <w:rsid w:val="001A0AA8"/>
    <w:rsid w:val="001A0B26"/>
    <w:rsid w:val="001A152D"/>
    <w:rsid w:val="001A1E48"/>
    <w:rsid w:val="001A222A"/>
    <w:rsid w:val="001A3136"/>
    <w:rsid w:val="001A3C3D"/>
    <w:rsid w:val="001A4119"/>
    <w:rsid w:val="001A4648"/>
    <w:rsid w:val="001A50A7"/>
    <w:rsid w:val="001A50E4"/>
    <w:rsid w:val="001A572D"/>
    <w:rsid w:val="001A66F5"/>
    <w:rsid w:val="001A6CAB"/>
    <w:rsid w:val="001A6F1C"/>
    <w:rsid w:val="001A70B6"/>
    <w:rsid w:val="001A740D"/>
    <w:rsid w:val="001A7605"/>
    <w:rsid w:val="001A78C6"/>
    <w:rsid w:val="001A7E23"/>
    <w:rsid w:val="001B04AA"/>
    <w:rsid w:val="001B0FE7"/>
    <w:rsid w:val="001B17F2"/>
    <w:rsid w:val="001B1A81"/>
    <w:rsid w:val="001B1DF7"/>
    <w:rsid w:val="001B1EEA"/>
    <w:rsid w:val="001B22EA"/>
    <w:rsid w:val="001B237A"/>
    <w:rsid w:val="001B2B11"/>
    <w:rsid w:val="001B2C2B"/>
    <w:rsid w:val="001B332E"/>
    <w:rsid w:val="001B3BD7"/>
    <w:rsid w:val="001B43F2"/>
    <w:rsid w:val="001B447A"/>
    <w:rsid w:val="001B4A35"/>
    <w:rsid w:val="001B4E64"/>
    <w:rsid w:val="001B525F"/>
    <w:rsid w:val="001B61E8"/>
    <w:rsid w:val="001B635A"/>
    <w:rsid w:val="001B6D6D"/>
    <w:rsid w:val="001B7400"/>
    <w:rsid w:val="001B7AE6"/>
    <w:rsid w:val="001B7D6D"/>
    <w:rsid w:val="001B7F7D"/>
    <w:rsid w:val="001C0B15"/>
    <w:rsid w:val="001C0B95"/>
    <w:rsid w:val="001C12D6"/>
    <w:rsid w:val="001C12EE"/>
    <w:rsid w:val="001C1F77"/>
    <w:rsid w:val="001C2A45"/>
    <w:rsid w:val="001C3175"/>
    <w:rsid w:val="001C332D"/>
    <w:rsid w:val="001C3C87"/>
    <w:rsid w:val="001C3F16"/>
    <w:rsid w:val="001C427E"/>
    <w:rsid w:val="001C4494"/>
    <w:rsid w:val="001C4CC9"/>
    <w:rsid w:val="001C4E60"/>
    <w:rsid w:val="001C518C"/>
    <w:rsid w:val="001C561A"/>
    <w:rsid w:val="001C60F0"/>
    <w:rsid w:val="001C6261"/>
    <w:rsid w:val="001C68EE"/>
    <w:rsid w:val="001C6B27"/>
    <w:rsid w:val="001C7302"/>
    <w:rsid w:val="001C73F1"/>
    <w:rsid w:val="001C74C1"/>
    <w:rsid w:val="001C76E0"/>
    <w:rsid w:val="001C7E3F"/>
    <w:rsid w:val="001D0260"/>
    <w:rsid w:val="001D0657"/>
    <w:rsid w:val="001D06CA"/>
    <w:rsid w:val="001D0787"/>
    <w:rsid w:val="001D0AE3"/>
    <w:rsid w:val="001D0B92"/>
    <w:rsid w:val="001D10D8"/>
    <w:rsid w:val="001D17A6"/>
    <w:rsid w:val="001D26D6"/>
    <w:rsid w:val="001D27EE"/>
    <w:rsid w:val="001D2C33"/>
    <w:rsid w:val="001D2DD0"/>
    <w:rsid w:val="001D3F50"/>
    <w:rsid w:val="001D4452"/>
    <w:rsid w:val="001D4899"/>
    <w:rsid w:val="001D5574"/>
    <w:rsid w:val="001D576A"/>
    <w:rsid w:val="001D5C8C"/>
    <w:rsid w:val="001D5E24"/>
    <w:rsid w:val="001D6A0C"/>
    <w:rsid w:val="001D7976"/>
    <w:rsid w:val="001E06E4"/>
    <w:rsid w:val="001E0A7A"/>
    <w:rsid w:val="001E1C1A"/>
    <w:rsid w:val="001E21D9"/>
    <w:rsid w:val="001E222A"/>
    <w:rsid w:val="001E281C"/>
    <w:rsid w:val="001E2B60"/>
    <w:rsid w:val="001E301A"/>
    <w:rsid w:val="001E35A2"/>
    <w:rsid w:val="001E370F"/>
    <w:rsid w:val="001E4371"/>
    <w:rsid w:val="001E4478"/>
    <w:rsid w:val="001E4535"/>
    <w:rsid w:val="001E46CB"/>
    <w:rsid w:val="001E46F2"/>
    <w:rsid w:val="001E596B"/>
    <w:rsid w:val="001E5A6D"/>
    <w:rsid w:val="001E5EB2"/>
    <w:rsid w:val="001E5F2D"/>
    <w:rsid w:val="001E6439"/>
    <w:rsid w:val="001E6720"/>
    <w:rsid w:val="001E704D"/>
    <w:rsid w:val="001F00CF"/>
    <w:rsid w:val="001F0544"/>
    <w:rsid w:val="001F057B"/>
    <w:rsid w:val="001F0B60"/>
    <w:rsid w:val="001F1120"/>
    <w:rsid w:val="001F11B3"/>
    <w:rsid w:val="001F1267"/>
    <w:rsid w:val="001F1454"/>
    <w:rsid w:val="001F1D5E"/>
    <w:rsid w:val="001F1DBF"/>
    <w:rsid w:val="001F1F73"/>
    <w:rsid w:val="001F2A82"/>
    <w:rsid w:val="001F2F2D"/>
    <w:rsid w:val="001F3A16"/>
    <w:rsid w:val="001F4269"/>
    <w:rsid w:val="001F43D9"/>
    <w:rsid w:val="001F4424"/>
    <w:rsid w:val="001F4E2E"/>
    <w:rsid w:val="001F5264"/>
    <w:rsid w:val="001F58C8"/>
    <w:rsid w:val="001F5BEB"/>
    <w:rsid w:val="001F62C2"/>
    <w:rsid w:val="001F6DDB"/>
    <w:rsid w:val="001F6E73"/>
    <w:rsid w:val="001F6F4C"/>
    <w:rsid w:val="001F7C13"/>
    <w:rsid w:val="001F7FCA"/>
    <w:rsid w:val="00200100"/>
    <w:rsid w:val="002007EA"/>
    <w:rsid w:val="00200C3B"/>
    <w:rsid w:val="00201047"/>
    <w:rsid w:val="00201401"/>
    <w:rsid w:val="00201599"/>
    <w:rsid w:val="00202139"/>
    <w:rsid w:val="0020270B"/>
    <w:rsid w:val="0020367D"/>
    <w:rsid w:val="00203AB4"/>
    <w:rsid w:val="00203DEE"/>
    <w:rsid w:val="0020448D"/>
    <w:rsid w:val="00204614"/>
    <w:rsid w:val="002050B8"/>
    <w:rsid w:val="00205118"/>
    <w:rsid w:val="00205558"/>
    <w:rsid w:val="002058AB"/>
    <w:rsid w:val="00205BC4"/>
    <w:rsid w:val="00205CBD"/>
    <w:rsid w:val="00205E38"/>
    <w:rsid w:val="00206383"/>
    <w:rsid w:val="002065B0"/>
    <w:rsid w:val="00206B18"/>
    <w:rsid w:val="002070FC"/>
    <w:rsid w:val="0020754B"/>
    <w:rsid w:val="002077C8"/>
    <w:rsid w:val="002077ED"/>
    <w:rsid w:val="002078A9"/>
    <w:rsid w:val="00207950"/>
    <w:rsid w:val="00207C8E"/>
    <w:rsid w:val="00207DAC"/>
    <w:rsid w:val="00211809"/>
    <w:rsid w:val="0021186B"/>
    <w:rsid w:val="002119A4"/>
    <w:rsid w:val="00211A76"/>
    <w:rsid w:val="00211FDB"/>
    <w:rsid w:val="00212243"/>
    <w:rsid w:val="00212480"/>
    <w:rsid w:val="002128CB"/>
    <w:rsid w:val="002134C5"/>
    <w:rsid w:val="00213790"/>
    <w:rsid w:val="00213B7F"/>
    <w:rsid w:val="00213CC6"/>
    <w:rsid w:val="00213F6F"/>
    <w:rsid w:val="00213F92"/>
    <w:rsid w:val="00214043"/>
    <w:rsid w:val="00214272"/>
    <w:rsid w:val="00214EA6"/>
    <w:rsid w:val="002168DD"/>
    <w:rsid w:val="00216CE0"/>
    <w:rsid w:val="002178BA"/>
    <w:rsid w:val="00217C65"/>
    <w:rsid w:val="002207BE"/>
    <w:rsid w:val="002208B4"/>
    <w:rsid w:val="00220999"/>
    <w:rsid w:val="00222031"/>
    <w:rsid w:val="0022234A"/>
    <w:rsid w:val="00222C02"/>
    <w:rsid w:val="00222E49"/>
    <w:rsid w:val="002232E1"/>
    <w:rsid w:val="00223423"/>
    <w:rsid w:val="002237C8"/>
    <w:rsid w:val="00223C62"/>
    <w:rsid w:val="00223CF3"/>
    <w:rsid w:val="00223ECC"/>
    <w:rsid w:val="00224809"/>
    <w:rsid w:val="00224966"/>
    <w:rsid w:val="00224A82"/>
    <w:rsid w:val="00225459"/>
    <w:rsid w:val="00226093"/>
    <w:rsid w:val="00226216"/>
    <w:rsid w:val="00226492"/>
    <w:rsid w:val="00226757"/>
    <w:rsid w:val="002267A7"/>
    <w:rsid w:val="002267F7"/>
    <w:rsid w:val="00226CB2"/>
    <w:rsid w:val="00226D8E"/>
    <w:rsid w:val="00226DA7"/>
    <w:rsid w:val="0022710C"/>
    <w:rsid w:val="002274E6"/>
    <w:rsid w:val="00227DD0"/>
    <w:rsid w:val="002303BB"/>
    <w:rsid w:val="002307C0"/>
    <w:rsid w:val="00230CCF"/>
    <w:rsid w:val="00230E5F"/>
    <w:rsid w:val="00230F08"/>
    <w:rsid w:val="002328FC"/>
    <w:rsid w:val="00232939"/>
    <w:rsid w:val="00232C40"/>
    <w:rsid w:val="00233012"/>
    <w:rsid w:val="00233122"/>
    <w:rsid w:val="00233908"/>
    <w:rsid w:val="00233AA3"/>
    <w:rsid w:val="00233AFD"/>
    <w:rsid w:val="00233BBF"/>
    <w:rsid w:val="00233BCA"/>
    <w:rsid w:val="0023414E"/>
    <w:rsid w:val="0023420B"/>
    <w:rsid w:val="00235579"/>
    <w:rsid w:val="00235684"/>
    <w:rsid w:val="002357E2"/>
    <w:rsid w:val="00236339"/>
    <w:rsid w:val="0023648D"/>
    <w:rsid w:val="00236B63"/>
    <w:rsid w:val="00237202"/>
    <w:rsid w:val="002373C8"/>
    <w:rsid w:val="00237511"/>
    <w:rsid w:val="0023752E"/>
    <w:rsid w:val="00237DF8"/>
    <w:rsid w:val="00237E6F"/>
    <w:rsid w:val="00237F6B"/>
    <w:rsid w:val="00240113"/>
    <w:rsid w:val="002401B5"/>
    <w:rsid w:val="002407CD"/>
    <w:rsid w:val="00240CA1"/>
    <w:rsid w:val="00240FA3"/>
    <w:rsid w:val="00241226"/>
    <w:rsid w:val="0024164A"/>
    <w:rsid w:val="00241868"/>
    <w:rsid w:val="00241D40"/>
    <w:rsid w:val="00241ECE"/>
    <w:rsid w:val="00241F07"/>
    <w:rsid w:val="00242865"/>
    <w:rsid w:val="00242B0E"/>
    <w:rsid w:val="00242FED"/>
    <w:rsid w:val="002438BE"/>
    <w:rsid w:val="00243B3C"/>
    <w:rsid w:val="00243E0E"/>
    <w:rsid w:val="00244473"/>
    <w:rsid w:val="002445CF"/>
    <w:rsid w:val="00244C50"/>
    <w:rsid w:val="00244F58"/>
    <w:rsid w:val="00245E20"/>
    <w:rsid w:val="0024611F"/>
    <w:rsid w:val="002462EF"/>
    <w:rsid w:val="002469CB"/>
    <w:rsid w:val="00246B12"/>
    <w:rsid w:val="00246C7B"/>
    <w:rsid w:val="00246DEB"/>
    <w:rsid w:val="00247517"/>
    <w:rsid w:val="00247B84"/>
    <w:rsid w:val="00247C69"/>
    <w:rsid w:val="00247D7F"/>
    <w:rsid w:val="0025015B"/>
    <w:rsid w:val="002501EF"/>
    <w:rsid w:val="00250E48"/>
    <w:rsid w:val="002511F8"/>
    <w:rsid w:val="00251200"/>
    <w:rsid w:val="002513AC"/>
    <w:rsid w:val="0025146B"/>
    <w:rsid w:val="002517DF"/>
    <w:rsid w:val="00253087"/>
    <w:rsid w:val="002534DE"/>
    <w:rsid w:val="002536B9"/>
    <w:rsid w:val="002539DE"/>
    <w:rsid w:val="00253E59"/>
    <w:rsid w:val="002552DC"/>
    <w:rsid w:val="00255993"/>
    <w:rsid w:val="00255ACB"/>
    <w:rsid w:val="00255E16"/>
    <w:rsid w:val="00256354"/>
    <w:rsid w:val="00256FC4"/>
    <w:rsid w:val="0025738D"/>
    <w:rsid w:val="00257A79"/>
    <w:rsid w:val="00257B42"/>
    <w:rsid w:val="00257BCF"/>
    <w:rsid w:val="00257C64"/>
    <w:rsid w:val="00257FA1"/>
    <w:rsid w:val="00260102"/>
    <w:rsid w:val="0026099C"/>
    <w:rsid w:val="00260DB3"/>
    <w:rsid w:val="00261912"/>
    <w:rsid w:val="00261B66"/>
    <w:rsid w:val="00261BE1"/>
    <w:rsid w:val="00261D00"/>
    <w:rsid w:val="0026252C"/>
    <w:rsid w:val="00262574"/>
    <w:rsid w:val="00262EA8"/>
    <w:rsid w:val="00262EBF"/>
    <w:rsid w:val="00262FE0"/>
    <w:rsid w:val="002631D9"/>
    <w:rsid w:val="0026348E"/>
    <w:rsid w:val="002635AB"/>
    <w:rsid w:val="00263767"/>
    <w:rsid w:val="00263790"/>
    <w:rsid w:val="00263CC1"/>
    <w:rsid w:val="002641C0"/>
    <w:rsid w:val="00264211"/>
    <w:rsid w:val="00264380"/>
    <w:rsid w:val="00265765"/>
    <w:rsid w:val="00265A0D"/>
    <w:rsid w:val="00265BEB"/>
    <w:rsid w:val="00266639"/>
    <w:rsid w:val="0026690F"/>
    <w:rsid w:val="00266CE6"/>
    <w:rsid w:val="002700F3"/>
    <w:rsid w:val="00270117"/>
    <w:rsid w:val="00270257"/>
    <w:rsid w:val="0027025A"/>
    <w:rsid w:val="00270330"/>
    <w:rsid w:val="00270554"/>
    <w:rsid w:val="0027097D"/>
    <w:rsid w:val="0027153C"/>
    <w:rsid w:val="00271866"/>
    <w:rsid w:val="002718D9"/>
    <w:rsid w:val="00271D7D"/>
    <w:rsid w:val="00272035"/>
    <w:rsid w:val="00272061"/>
    <w:rsid w:val="00272172"/>
    <w:rsid w:val="00272EE8"/>
    <w:rsid w:val="00272F01"/>
    <w:rsid w:val="002734EC"/>
    <w:rsid w:val="0027383D"/>
    <w:rsid w:val="002743F1"/>
    <w:rsid w:val="00274A27"/>
    <w:rsid w:val="00275278"/>
    <w:rsid w:val="0027530F"/>
    <w:rsid w:val="00275C4D"/>
    <w:rsid w:val="002765D9"/>
    <w:rsid w:val="00276AFC"/>
    <w:rsid w:val="002770EF"/>
    <w:rsid w:val="0027727A"/>
    <w:rsid w:val="00277667"/>
    <w:rsid w:val="00280946"/>
    <w:rsid w:val="00280A4E"/>
    <w:rsid w:val="00280FEE"/>
    <w:rsid w:val="00281927"/>
    <w:rsid w:val="002823FD"/>
    <w:rsid w:val="00282654"/>
    <w:rsid w:val="002831E6"/>
    <w:rsid w:val="00283544"/>
    <w:rsid w:val="00284009"/>
    <w:rsid w:val="0028513E"/>
    <w:rsid w:val="00285281"/>
    <w:rsid w:val="002853A1"/>
    <w:rsid w:val="00285406"/>
    <w:rsid w:val="002855E8"/>
    <w:rsid w:val="002856A2"/>
    <w:rsid w:val="002857B2"/>
    <w:rsid w:val="00285EB2"/>
    <w:rsid w:val="002863AC"/>
    <w:rsid w:val="002867F6"/>
    <w:rsid w:val="00286D56"/>
    <w:rsid w:val="0028701B"/>
    <w:rsid w:val="00287238"/>
    <w:rsid w:val="002872DC"/>
    <w:rsid w:val="00287E09"/>
    <w:rsid w:val="00287F78"/>
    <w:rsid w:val="0029063B"/>
    <w:rsid w:val="00291AE2"/>
    <w:rsid w:val="00292866"/>
    <w:rsid w:val="00292DBE"/>
    <w:rsid w:val="00293AF5"/>
    <w:rsid w:val="00293F06"/>
    <w:rsid w:val="002942A4"/>
    <w:rsid w:val="00294716"/>
    <w:rsid w:val="00294787"/>
    <w:rsid w:val="00294AB8"/>
    <w:rsid w:val="00295096"/>
    <w:rsid w:val="002952BF"/>
    <w:rsid w:val="00295593"/>
    <w:rsid w:val="00296128"/>
    <w:rsid w:val="00296782"/>
    <w:rsid w:val="00296D52"/>
    <w:rsid w:val="00296F31"/>
    <w:rsid w:val="00297217"/>
    <w:rsid w:val="0029757D"/>
    <w:rsid w:val="002976B0"/>
    <w:rsid w:val="002A03E6"/>
    <w:rsid w:val="002A3289"/>
    <w:rsid w:val="002A365E"/>
    <w:rsid w:val="002A3ADB"/>
    <w:rsid w:val="002A42FD"/>
    <w:rsid w:val="002A4999"/>
    <w:rsid w:val="002A54B9"/>
    <w:rsid w:val="002A56FC"/>
    <w:rsid w:val="002A589F"/>
    <w:rsid w:val="002A59C6"/>
    <w:rsid w:val="002A6460"/>
    <w:rsid w:val="002A6778"/>
    <w:rsid w:val="002A68AE"/>
    <w:rsid w:val="002A6A87"/>
    <w:rsid w:val="002A6B07"/>
    <w:rsid w:val="002A6D28"/>
    <w:rsid w:val="002A6FFC"/>
    <w:rsid w:val="002A73F1"/>
    <w:rsid w:val="002A75D1"/>
    <w:rsid w:val="002A7972"/>
    <w:rsid w:val="002A7A8E"/>
    <w:rsid w:val="002B06F6"/>
    <w:rsid w:val="002B0E33"/>
    <w:rsid w:val="002B117D"/>
    <w:rsid w:val="002B1EC8"/>
    <w:rsid w:val="002B2AC2"/>
    <w:rsid w:val="002B2F83"/>
    <w:rsid w:val="002B3717"/>
    <w:rsid w:val="002B3AA4"/>
    <w:rsid w:val="002B4456"/>
    <w:rsid w:val="002B4946"/>
    <w:rsid w:val="002B4F98"/>
    <w:rsid w:val="002B50B0"/>
    <w:rsid w:val="002B5A2B"/>
    <w:rsid w:val="002B5E7F"/>
    <w:rsid w:val="002B6AD5"/>
    <w:rsid w:val="002B6BD3"/>
    <w:rsid w:val="002B6E8B"/>
    <w:rsid w:val="002B7B69"/>
    <w:rsid w:val="002B7BE7"/>
    <w:rsid w:val="002B7C48"/>
    <w:rsid w:val="002C0615"/>
    <w:rsid w:val="002C1112"/>
    <w:rsid w:val="002C1130"/>
    <w:rsid w:val="002C1643"/>
    <w:rsid w:val="002C17A2"/>
    <w:rsid w:val="002C1882"/>
    <w:rsid w:val="002C2201"/>
    <w:rsid w:val="002C2401"/>
    <w:rsid w:val="002C2AF7"/>
    <w:rsid w:val="002C2F97"/>
    <w:rsid w:val="002C3236"/>
    <w:rsid w:val="002C336C"/>
    <w:rsid w:val="002C3374"/>
    <w:rsid w:val="002C3B50"/>
    <w:rsid w:val="002C40B9"/>
    <w:rsid w:val="002C4A57"/>
    <w:rsid w:val="002C4FFC"/>
    <w:rsid w:val="002C54B5"/>
    <w:rsid w:val="002C57D8"/>
    <w:rsid w:val="002C5829"/>
    <w:rsid w:val="002C595F"/>
    <w:rsid w:val="002C5F2F"/>
    <w:rsid w:val="002C71EF"/>
    <w:rsid w:val="002C7A12"/>
    <w:rsid w:val="002D0D3B"/>
    <w:rsid w:val="002D133F"/>
    <w:rsid w:val="002D144E"/>
    <w:rsid w:val="002D197B"/>
    <w:rsid w:val="002D1AF9"/>
    <w:rsid w:val="002D1B50"/>
    <w:rsid w:val="002D1C6B"/>
    <w:rsid w:val="002D298F"/>
    <w:rsid w:val="002D2A08"/>
    <w:rsid w:val="002D2FDF"/>
    <w:rsid w:val="002D3194"/>
    <w:rsid w:val="002D337B"/>
    <w:rsid w:val="002D3690"/>
    <w:rsid w:val="002D3C6C"/>
    <w:rsid w:val="002D4140"/>
    <w:rsid w:val="002D4275"/>
    <w:rsid w:val="002D42AD"/>
    <w:rsid w:val="002D44CC"/>
    <w:rsid w:val="002D4BAD"/>
    <w:rsid w:val="002D4EF4"/>
    <w:rsid w:val="002D50D0"/>
    <w:rsid w:val="002D5CED"/>
    <w:rsid w:val="002D6116"/>
    <w:rsid w:val="002D660B"/>
    <w:rsid w:val="002D688D"/>
    <w:rsid w:val="002D6C8A"/>
    <w:rsid w:val="002D7866"/>
    <w:rsid w:val="002D78EC"/>
    <w:rsid w:val="002D7ADA"/>
    <w:rsid w:val="002D7B13"/>
    <w:rsid w:val="002E00E0"/>
    <w:rsid w:val="002E08D9"/>
    <w:rsid w:val="002E107F"/>
    <w:rsid w:val="002E2054"/>
    <w:rsid w:val="002E20C1"/>
    <w:rsid w:val="002E2561"/>
    <w:rsid w:val="002E274A"/>
    <w:rsid w:val="002E278B"/>
    <w:rsid w:val="002E28B3"/>
    <w:rsid w:val="002E2A3F"/>
    <w:rsid w:val="002E38B7"/>
    <w:rsid w:val="002E3A9B"/>
    <w:rsid w:val="002E3D20"/>
    <w:rsid w:val="002E4BDF"/>
    <w:rsid w:val="002E5AF5"/>
    <w:rsid w:val="002E5CE1"/>
    <w:rsid w:val="002E634B"/>
    <w:rsid w:val="002E75B6"/>
    <w:rsid w:val="002E790C"/>
    <w:rsid w:val="002E7966"/>
    <w:rsid w:val="002E7E78"/>
    <w:rsid w:val="002F0609"/>
    <w:rsid w:val="002F06F7"/>
    <w:rsid w:val="002F07D7"/>
    <w:rsid w:val="002F0840"/>
    <w:rsid w:val="002F08A1"/>
    <w:rsid w:val="002F1048"/>
    <w:rsid w:val="002F1671"/>
    <w:rsid w:val="002F18A7"/>
    <w:rsid w:val="002F1DA1"/>
    <w:rsid w:val="002F2269"/>
    <w:rsid w:val="002F2400"/>
    <w:rsid w:val="002F26E7"/>
    <w:rsid w:val="002F2BA9"/>
    <w:rsid w:val="002F2E76"/>
    <w:rsid w:val="002F2EBB"/>
    <w:rsid w:val="002F30F5"/>
    <w:rsid w:val="002F3502"/>
    <w:rsid w:val="002F3516"/>
    <w:rsid w:val="002F4AE4"/>
    <w:rsid w:val="002F5A5B"/>
    <w:rsid w:val="002F6AE3"/>
    <w:rsid w:val="002F6C8B"/>
    <w:rsid w:val="002F7E53"/>
    <w:rsid w:val="002F7EE9"/>
    <w:rsid w:val="00300EB0"/>
    <w:rsid w:val="003010CA"/>
    <w:rsid w:val="003013AC"/>
    <w:rsid w:val="0030150E"/>
    <w:rsid w:val="00301EF0"/>
    <w:rsid w:val="00302201"/>
    <w:rsid w:val="0030254E"/>
    <w:rsid w:val="00302916"/>
    <w:rsid w:val="00303B35"/>
    <w:rsid w:val="0030431B"/>
    <w:rsid w:val="00304C33"/>
    <w:rsid w:val="00305169"/>
    <w:rsid w:val="003054E7"/>
    <w:rsid w:val="003057AC"/>
    <w:rsid w:val="00306872"/>
    <w:rsid w:val="00306D43"/>
    <w:rsid w:val="0030744C"/>
    <w:rsid w:val="00307FB0"/>
    <w:rsid w:val="0031013D"/>
    <w:rsid w:val="003108C3"/>
    <w:rsid w:val="003114EC"/>
    <w:rsid w:val="00311935"/>
    <w:rsid w:val="003121A0"/>
    <w:rsid w:val="00312B7B"/>
    <w:rsid w:val="00312DA6"/>
    <w:rsid w:val="0031395B"/>
    <w:rsid w:val="003139D1"/>
    <w:rsid w:val="0031409A"/>
    <w:rsid w:val="00314A05"/>
    <w:rsid w:val="00314C46"/>
    <w:rsid w:val="00315534"/>
    <w:rsid w:val="0031574C"/>
    <w:rsid w:val="00315EF8"/>
    <w:rsid w:val="00315F49"/>
    <w:rsid w:val="003163D9"/>
    <w:rsid w:val="003163E8"/>
    <w:rsid w:val="0031666B"/>
    <w:rsid w:val="00317434"/>
    <w:rsid w:val="00317AEF"/>
    <w:rsid w:val="00317DA7"/>
    <w:rsid w:val="00320282"/>
    <w:rsid w:val="00320CBD"/>
    <w:rsid w:val="00321352"/>
    <w:rsid w:val="003218DC"/>
    <w:rsid w:val="00321B5F"/>
    <w:rsid w:val="00322347"/>
    <w:rsid w:val="003235CD"/>
    <w:rsid w:val="0032366E"/>
    <w:rsid w:val="003239C3"/>
    <w:rsid w:val="00323E68"/>
    <w:rsid w:val="00323F5A"/>
    <w:rsid w:val="00324254"/>
    <w:rsid w:val="003245C7"/>
    <w:rsid w:val="0032473B"/>
    <w:rsid w:val="00324F79"/>
    <w:rsid w:val="00325A75"/>
    <w:rsid w:val="00326BEE"/>
    <w:rsid w:val="00326CF0"/>
    <w:rsid w:val="00327148"/>
    <w:rsid w:val="003273D6"/>
    <w:rsid w:val="003275D3"/>
    <w:rsid w:val="00327BAE"/>
    <w:rsid w:val="003304FC"/>
    <w:rsid w:val="0033072B"/>
    <w:rsid w:val="00331812"/>
    <w:rsid w:val="0033198B"/>
    <w:rsid w:val="00331BB3"/>
    <w:rsid w:val="00331CB7"/>
    <w:rsid w:val="003322C9"/>
    <w:rsid w:val="003326E7"/>
    <w:rsid w:val="00332B0D"/>
    <w:rsid w:val="00332DE8"/>
    <w:rsid w:val="00332E1E"/>
    <w:rsid w:val="00332F6C"/>
    <w:rsid w:val="003332B4"/>
    <w:rsid w:val="003340BE"/>
    <w:rsid w:val="00334349"/>
    <w:rsid w:val="00334523"/>
    <w:rsid w:val="00334871"/>
    <w:rsid w:val="00334950"/>
    <w:rsid w:val="00334A52"/>
    <w:rsid w:val="00335126"/>
    <w:rsid w:val="003361F8"/>
    <w:rsid w:val="003362FA"/>
    <w:rsid w:val="00336CDF"/>
    <w:rsid w:val="0033768D"/>
    <w:rsid w:val="0033771D"/>
    <w:rsid w:val="003377F1"/>
    <w:rsid w:val="00337D71"/>
    <w:rsid w:val="00340523"/>
    <w:rsid w:val="003405C0"/>
    <w:rsid w:val="003407FE"/>
    <w:rsid w:val="003408EA"/>
    <w:rsid w:val="0034091F"/>
    <w:rsid w:val="0034109E"/>
    <w:rsid w:val="0034116B"/>
    <w:rsid w:val="00341B08"/>
    <w:rsid w:val="00341CAA"/>
    <w:rsid w:val="00341D5D"/>
    <w:rsid w:val="00341EB1"/>
    <w:rsid w:val="003422BD"/>
    <w:rsid w:val="00342475"/>
    <w:rsid w:val="003435F2"/>
    <w:rsid w:val="003439CF"/>
    <w:rsid w:val="00344085"/>
    <w:rsid w:val="0034475B"/>
    <w:rsid w:val="003448F3"/>
    <w:rsid w:val="00344CDC"/>
    <w:rsid w:val="00344EB9"/>
    <w:rsid w:val="0034527F"/>
    <w:rsid w:val="0034658B"/>
    <w:rsid w:val="00346797"/>
    <w:rsid w:val="0034724B"/>
    <w:rsid w:val="003476BE"/>
    <w:rsid w:val="00347A09"/>
    <w:rsid w:val="003501DD"/>
    <w:rsid w:val="00350D6C"/>
    <w:rsid w:val="003513DF"/>
    <w:rsid w:val="003515F6"/>
    <w:rsid w:val="003520A6"/>
    <w:rsid w:val="0035259F"/>
    <w:rsid w:val="003537E8"/>
    <w:rsid w:val="003541C4"/>
    <w:rsid w:val="003549CE"/>
    <w:rsid w:val="00354B28"/>
    <w:rsid w:val="00354C8F"/>
    <w:rsid w:val="00354FB7"/>
    <w:rsid w:val="00355041"/>
    <w:rsid w:val="00355176"/>
    <w:rsid w:val="003551EC"/>
    <w:rsid w:val="00355DAB"/>
    <w:rsid w:val="00356282"/>
    <w:rsid w:val="0035664D"/>
    <w:rsid w:val="00356846"/>
    <w:rsid w:val="00356C93"/>
    <w:rsid w:val="00356D8B"/>
    <w:rsid w:val="00357422"/>
    <w:rsid w:val="00357451"/>
    <w:rsid w:val="00357890"/>
    <w:rsid w:val="003578D1"/>
    <w:rsid w:val="00357BA5"/>
    <w:rsid w:val="00357FAF"/>
    <w:rsid w:val="003604E1"/>
    <w:rsid w:val="00360DAA"/>
    <w:rsid w:val="00361B1C"/>
    <w:rsid w:val="003628C6"/>
    <w:rsid w:val="00362C63"/>
    <w:rsid w:val="00363382"/>
    <w:rsid w:val="003635CF"/>
    <w:rsid w:val="00363623"/>
    <w:rsid w:val="00363B5D"/>
    <w:rsid w:val="00363E30"/>
    <w:rsid w:val="0036420A"/>
    <w:rsid w:val="003642F5"/>
    <w:rsid w:val="00364341"/>
    <w:rsid w:val="00364698"/>
    <w:rsid w:val="00364AA9"/>
    <w:rsid w:val="00364D9B"/>
    <w:rsid w:val="003653DD"/>
    <w:rsid w:val="00365781"/>
    <w:rsid w:val="003668BB"/>
    <w:rsid w:val="00366A2A"/>
    <w:rsid w:val="00366CB2"/>
    <w:rsid w:val="00366CDD"/>
    <w:rsid w:val="00367F30"/>
    <w:rsid w:val="00370C33"/>
    <w:rsid w:val="0037167C"/>
    <w:rsid w:val="00371BBE"/>
    <w:rsid w:val="00371BE5"/>
    <w:rsid w:val="0037213C"/>
    <w:rsid w:val="003723F9"/>
    <w:rsid w:val="00373255"/>
    <w:rsid w:val="00373432"/>
    <w:rsid w:val="00373BF4"/>
    <w:rsid w:val="00373CC5"/>
    <w:rsid w:val="00373E61"/>
    <w:rsid w:val="00374165"/>
    <w:rsid w:val="0037446A"/>
    <w:rsid w:val="003753AF"/>
    <w:rsid w:val="003756EC"/>
    <w:rsid w:val="00375826"/>
    <w:rsid w:val="00375E77"/>
    <w:rsid w:val="00376AD1"/>
    <w:rsid w:val="00376E1C"/>
    <w:rsid w:val="0037761B"/>
    <w:rsid w:val="00377759"/>
    <w:rsid w:val="00377B30"/>
    <w:rsid w:val="00377D12"/>
    <w:rsid w:val="00377F26"/>
    <w:rsid w:val="0038016C"/>
    <w:rsid w:val="00380876"/>
    <w:rsid w:val="00380B1B"/>
    <w:rsid w:val="00380C74"/>
    <w:rsid w:val="003812EE"/>
    <w:rsid w:val="00381AA5"/>
    <w:rsid w:val="00381ABD"/>
    <w:rsid w:val="003820B0"/>
    <w:rsid w:val="003832E3"/>
    <w:rsid w:val="00383776"/>
    <w:rsid w:val="00383CF1"/>
    <w:rsid w:val="003841D2"/>
    <w:rsid w:val="00384C85"/>
    <w:rsid w:val="00384EA8"/>
    <w:rsid w:val="00386722"/>
    <w:rsid w:val="00386ED1"/>
    <w:rsid w:val="00387A9D"/>
    <w:rsid w:val="00387B15"/>
    <w:rsid w:val="00387D3C"/>
    <w:rsid w:val="00387F71"/>
    <w:rsid w:val="00387FA3"/>
    <w:rsid w:val="00390028"/>
    <w:rsid w:val="0039040F"/>
    <w:rsid w:val="003904A8"/>
    <w:rsid w:val="00390D4B"/>
    <w:rsid w:val="00390E7F"/>
    <w:rsid w:val="00391F2A"/>
    <w:rsid w:val="00392573"/>
    <w:rsid w:val="00392FD5"/>
    <w:rsid w:val="003934DB"/>
    <w:rsid w:val="00393526"/>
    <w:rsid w:val="0039460B"/>
    <w:rsid w:val="00395822"/>
    <w:rsid w:val="00396138"/>
    <w:rsid w:val="00396EB3"/>
    <w:rsid w:val="0039776D"/>
    <w:rsid w:val="003A0170"/>
    <w:rsid w:val="003A019F"/>
    <w:rsid w:val="003A0286"/>
    <w:rsid w:val="003A059A"/>
    <w:rsid w:val="003A0F1A"/>
    <w:rsid w:val="003A0F91"/>
    <w:rsid w:val="003A1CBE"/>
    <w:rsid w:val="003A1E59"/>
    <w:rsid w:val="003A2B48"/>
    <w:rsid w:val="003A2CB3"/>
    <w:rsid w:val="003A328F"/>
    <w:rsid w:val="003A4313"/>
    <w:rsid w:val="003A512E"/>
    <w:rsid w:val="003A612A"/>
    <w:rsid w:val="003A6463"/>
    <w:rsid w:val="003A6677"/>
    <w:rsid w:val="003A73EF"/>
    <w:rsid w:val="003A755A"/>
    <w:rsid w:val="003A7838"/>
    <w:rsid w:val="003A785E"/>
    <w:rsid w:val="003A7FB5"/>
    <w:rsid w:val="003B0583"/>
    <w:rsid w:val="003B05E2"/>
    <w:rsid w:val="003B08A2"/>
    <w:rsid w:val="003B09FA"/>
    <w:rsid w:val="003B0F1B"/>
    <w:rsid w:val="003B1143"/>
    <w:rsid w:val="003B1523"/>
    <w:rsid w:val="003B1830"/>
    <w:rsid w:val="003B18B5"/>
    <w:rsid w:val="003B1968"/>
    <w:rsid w:val="003B1C6E"/>
    <w:rsid w:val="003B1CA3"/>
    <w:rsid w:val="003B1D16"/>
    <w:rsid w:val="003B1D1B"/>
    <w:rsid w:val="003B1EE8"/>
    <w:rsid w:val="003B2BDD"/>
    <w:rsid w:val="003B2CE9"/>
    <w:rsid w:val="003B2F14"/>
    <w:rsid w:val="003B385A"/>
    <w:rsid w:val="003B3DF7"/>
    <w:rsid w:val="003B3E80"/>
    <w:rsid w:val="003B3F4B"/>
    <w:rsid w:val="003B516D"/>
    <w:rsid w:val="003B53F1"/>
    <w:rsid w:val="003B5912"/>
    <w:rsid w:val="003B5E5D"/>
    <w:rsid w:val="003B72F1"/>
    <w:rsid w:val="003B7594"/>
    <w:rsid w:val="003B7C01"/>
    <w:rsid w:val="003B7EEE"/>
    <w:rsid w:val="003C0AAC"/>
    <w:rsid w:val="003C1E18"/>
    <w:rsid w:val="003C1FD8"/>
    <w:rsid w:val="003C2971"/>
    <w:rsid w:val="003C3880"/>
    <w:rsid w:val="003C3F41"/>
    <w:rsid w:val="003C44D4"/>
    <w:rsid w:val="003C472A"/>
    <w:rsid w:val="003C478F"/>
    <w:rsid w:val="003C48CE"/>
    <w:rsid w:val="003C50DA"/>
    <w:rsid w:val="003C515E"/>
    <w:rsid w:val="003C5267"/>
    <w:rsid w:val="003C5495"/>
    <w:rsid w:val="003C5510"/>
    <w:rsid w:val="003C5D2F"/>
    <w:rsid w:val="003C5D4F"/>
    <w:rsid w:val="003C6A1F"/>
    <w:rsid w:val="003C7A9E"/>
    <w:rsid w:val="003D1525"/>
    <w:rsid w:val="003D228D"/>
    <w:rsid w:val="003D2464"/>
    <w:rsid w:val="003D27E7"/>
    <w:rsid w:val="003D28E7"/>
    <w:rsid w:val="003D2CA2"/>
    <w:rsid w:val="003D300F"/>
    <w:rsid w:val="003D3F9C"/>
    <w:rsid w:val="003D450F"/>
    <w:rsid w:val="003D473F"/>
    <w:rsid w:val="003D492F"/>
    <w:rsid w:val="003D5C06"/>
    <w:rsid w:val="003D5C74"/>
    <w:rsid w:val="003D5FDE"/>
    <w:rsid w:val="003D66C2"/>
    <w:rsid w:val="003D6722"/>
    <w:rsid w:val="003D6BE8"/>
    <w:rsid w:val="003D6D8F"/>
    <w:rsid w:val="003D71A5"/>
    <w:rsid w:val="003D7835"/>
    <w:rsid w:val="003D7B17"/>
    <w:rsid w:val="003D7B5E"/>
    <w:rsid w:val="003E0095"/>
    <w:rsid w:val="003E0098"/>
    <w:rsid w:val="003E020C"/>
    <w:rsid w:val="003E0908"/>
    <w:rsid w:val="003E0D99"/>
    <w:rsid w:val="003E0E85"/>
    <w:rsid w:val="003E0F5C"/>
    <w:rsid w:val="003E1040"/>
    <w:rsid w:val="003E15A6"/>
    <w:rsid w:val="003E1E54"/>
    <w:rsid w:val="003E23E8"/>
    <w:rsid w:val="003E260E"/>
    <w:rsid w:val="003E26E0"/>
    <w:rsid w:val="003E2C57"/>
    <w:rsid w:val="003E3248"/>
    <w:rsid w:val="003E390A"/>
    <w:rsid w:val="003E3B6D"/>
    <w:rsid w:val="003E3FB6"/>
    <w:rsid w:val="003E49DB"/>
    <w:rsid w:val="003E4D82"/>
    <w:rsid w:val="003E52E0"/>
    <w:rsid w:val="003E5ACC"/>
    <w:rsid w:val="003E5EB7"/>
    <w:rsid w:val="003E6FB1"/>
    <w:rsid w:val="003E70AF"/>
    <w:rsid w:val="003E786A"/>
    <w:rsid w:val="003E7A75"/>
    <w:rsid w:val="003F0076"/>
    <w:rsid w:val="003F0A89"/>
    <w:rsid w:val="003F0E63"/>
    <w:rsid w:val="003F1962"/>
    <w:rsid w:val="003F1AD0"/>
    <w:rsid w:val="003F1E66"/>
    <w:rsid w:val="003F1FBB"/>
    <w:rsid w:val="003F2682"/>
    <w:rsid w:val="003F2B95"/>
    <w:rsid w:val="003F2BF7"/>
    <w:rsid w:val="003F3310"/>
    <w:rsid w:val="003F3A5B"/>
    <w:rsid w:val="003F3A82"/>
    <w:rsid w:val="003F3E11"/>
    <w:rsid w:val="003F41C8"/>
    <w:rsid w:val="003F4B81"/>
    <w:rsid w:val="003F572D"/>
    <w:rsid w:val="003F5C76"/>
    <w:rsid w:val="003F5CBF"/>
    <w:rsid w:val="003F70AB"/>
    <w:rsid w:val="003F7789"/>
    <w:rsid w:val="003F7E75"/>
    <w:rsid w:val="00400095"/>
    <w:rsid w:val="00400B49"/>
    <w:rsid w:val="00400BC1"/>
    <w:rsid w:val="00401000"/>
    <w:rsid w:val="004010CB"/>
    <w:rsid w:val="004010D3"/>
    <w:rsid w:val="004011EC"/>
    <w:rsid w:val="004028A5"/>
    <w:rsid w:val="00402A71"/>
    <w:rsid w:val="00403195"/>
    <w:rsid w:val="00403381"/>
    <w:rsid w:val="00403884"/>
    <w:rsid w:val="00403F75"/>
    <w:rsid w:val="00404056"/>
    <w:rsid w:val="00404932"/>
    <w:rsid w:val="004051CA"/>
    <w:rsid w:val="004053FE"/>
    <w:rsid w:val="00405528"/>
    <w:rsid w:val="00406519"/>
    <w:rsid w:val="00406672"/>
    <w:rsid w:val="0040667F"/>
    <w:rsid w:val="00406F85"/>
    <w:rsid w:val="0040764E"/>
    <w:rsid w:val="00407AF7"/>
    <w:rsid w:val="00410577"/>
    <w:rsid w:val="004109E1"/>
    <w:rsid w:val="00411153"/>
    <w:rsid w:val="0041158B"/>
    <w:rsid w:val="004117FE"/>
    <w:rsid w:val="00411E70"/>
    <w:rsid w:val="00411F8B"/>
    <w:rsid w:val="004136FD"/>
    <w:rsid w:val="00413A58"/>
    <w:rsid w:val="00413E69"/>
    <w:rsid w:val="0041423F"/>
    <w:rsid w:val="00414305"/>
    <w:rsid w:val="00414502"/>
    <w:rsid w:val="0041597F"/>
    <w:rsid w:val="00415D1C"/>
    <w:rsid w:val="00415F1A"/>
    <w:rsid w:val="004162F4"/>
    <w:rsid w:val="00416522"/>
    <w:rsid w:val="004165C1"/>
    <w:rsid w:val="00417CB3"/>
    <w:rsid w:val="00417D1C"/>
    <w:rsid w:val="00417FA7"/>
    <w:rsid w:val="00420010"/>
    <w:rsid w:val="0042019D"/>
    <w:rsid w:val="00420683"/>
    <w:rsid w:val="00420985"/>
    <w:rsid w:val="00420F3D"/>
    <w:rsid w:val="00421B36"/>
    <w:rsid w:val="0042219A"/>
    <w:rsid w:val="00422E59"/>
    <w:rsid w:val="004232C0"/>
    <w:rsid w:val="004235DA"/>
    <w:rsid w:val="004244B0"/>
    <w:rsid w:val="00424605"/>
    <w:rsid w:val="00424853"/>
    <w:rsid w:val="004249FD"/>
    <w:rsid w:val="00425525"/>
    <w:rsid w:val="004257A5"/>
    <w:rsid w:val="00425AEC"/>
    <w:rsid w:val="00425F00"/>
    <w:rsid w:val="0042619C"/>
    <w:rsid w:val="004262E5"/>
    <w:rsid w:val="004269DA"/>
    <w:rsid w:val="004278BD"/>
    <w:rsid w:val="00427E1B"/>
    <w:rsid w:val="00427EDF"/>
    <w:rsid w:val="004305BF"/>
    <w:rsid w:val="00430EEA"/>
    <w:rsid w:val="004310A0"/>
    <w:rsid w:val="00431812"/>
    <w:rsid w:val="004326E8"/>
    <w:rsid w:val="00432900"/>
    <w:rsid w:val="00432E47"/>
    <w:rsid w:val="004332CC"/>
    <w:rsid w:val="00433A59"/>
    <w:rsid w:val="00434193"/>
    <w:rsid w:val="004341AB"/>
    <w:rsid w:val="00434A8A"/>
    <w:rsid w:val="00434B64"/>
    <w:rsid w:val="00434B77"/>
    <w:rsid w:val="00434F18"/>
    <w:rsid w:val="004354E5"/>
    <w:rsid w:val="00435A91"/>
    <w:rsid w:val="00435D74"/>
    <w:rsid w:val="0043619A"/>
    <w:rsid w:val="0043796F"/>
    <w:rsid w:val="00437EEC"/>
    <w:rsid w:val="004403DE"/>
    <w:rsid w:val="00440B9E"/>
    <w:rsid w:val="00440F7D"/>
    <w:rsid w:val="004412D6"/>
    <w:rsid w:val="00441C84"/>
    <w:rsid w:val="00442577"/>
    <w:rsid w:val="004425A2"/>
    <w:rsid w:val="00442691"/>
    <w:rsid w:val="004427D2"/>
    <w:rsid w:val="00442A42"/>
    <w:rsid w:val="00442D5F"/>
    <w:rsid w:val="00442E55"/>
    <w:rsid w:val="00442ECE"/>
    <w:rsid w:val="00443144"/>
    <w:rsid w:val="004439C8"/>
    <w:rsid w:val="00443B0A"/>
    <w:rsid w:val="00444273"/>
    <w:rsid w:val="00444481"/>
    <w:rsid w:val="00444838"/>
    <w:rsid w:val="004448A8"/>
    <w:rsid w:val="00444F80"/>
    <w:rsid w:val="00445113"/>
    <w:rsid w:val="004459A6"/>
    <w:rsid w:val="00445AC8"/>
    <w:rsid w:val="00445BC1"/>
    <w:rsid w:val="004500F0"/>
    <w:rsid w:val="00450B29"/>
    <w:rsid w:val="00450D4F"/>
    <w:rsid w:val="004512C0"/>
    <w:rsid w:val="00451367"/>
    <w:rsid w:val="0045182F"/>
    <w:rsid w:val="00451F2F"/>
    <w:rsid w:val="004525D1"/>
    <w:rsid w:val="00452E74"/>
    <w:rsid w:val="00453DB7"/>
    <w:rsid w:val="00453DD2"/>
    <w:rsid w:val="00454258"/>
    <w:rsid w:val="00454F3C"/>
    <w:rsid w:val="00455E23"/>
    <w:rsid w:val="00456116"/>
    <w:rsid w:val="004568E6"/>
    <w:rsid w:val="00456CDA"/>
    <w:rsid w:val="00456DC7"/>
    <w:rsid w:val="0045780B"/>
    <w:rsid w:val="00457A41"/>
    <w:rsid w:val="00460287"/>
    <w:rsid w:val="0046070A"/>
    <w:rsid w:val="004609FC"/>
    <w:rsid w:val="00461C6C"/>
    <w:rsid w:val="00461E37"/>
    <w:rsid w:val="00462397"/>
    <w:rsid w:val="0046272F"/>
    <w:rsid w:val="00462CBD"/>
    <w:rsid w:val="004631E1"/>
    <w:rsid w:val="004632BB"/>
    <w:rsid w:val="00463704"/>
    <w:rsid w:val="004637D0"/>
    <w:rsid w:val="00463D60"/>
    <w:rsid w:val="004641C5"/>
    <w:rsid w:val="00464544"/>
    <w:rsid w:val="00464945"/>
    <w:rsid w:val="00464DAB"/>
    <w:rsid w:val="00464FDF"/>
    <w:rsid w:val="0046607D"/>
    <w:rsid w:val="0046647C"/>
    <w:rsid w:val="0046662A"/>
    <w:rsid w:val="00466B13"/>
    <w:rsid w:val="00466F0D"/>
    <w:rsid w:val="004679EF"/>
    <w:rsid w:val="00467DFA"/>
    <w:rsid w:val="00470453"/>
    <w:rsid w:val="004705CD"/>
    <w:rsid w:val="00470D71"/>
    <w:rsid w:val="00470D92"/>
    <w:rsid w:val="0047124C"/>
    <w:rsid w:val="00471D18"/>
    <w:rsid w:val="00472257"/>
    <w:rsid w:val="00472F3C"/>
    <w:rsid w:val="004734BF"/>
    <w:rsid w:val="00473A81"/>
    <w:rsid w:val="00474045"/>
    <w:rsid w:val="004744B5"/>
    <w:rsid w:val="00474CB6"/>
    <w:rsid w:val="0047547B"/>
    <w:rsid w:val="00475FE2"/>
    <w:rsid w:val="0047687B"/>
    <w:rsid w:val="00476B2F"/>
    <w:rsid w:val="00477AD0"/>
    <w:rsid w:val="00480153"/>
    <w:rsid w:val="0048054A"/>
    <w:rsid w:val="00480C17"/>
    <w:rsid w:val="004817A3"/>
    <w:rsid w:val="00481945"/>
    <w:rsid w:val="00481C03"/>
    <w:rsid w:val="00482224"/>
    <w:rsid w:val="004828A1"/>
    <w:rsid w:val="00482AB8"/>
    <w:rsid w:val="00483119"/>
    <w:rsid w:val="004833DC"/>
    <w:rsid w:val="0048377E"/>
    <w:rsid w:val="00483A6E"/>
    <w:rsid w:val="004847CB"/>
    <w:rsid w:val="00484B35"/>
    <w:rsid w:val="00484CD2"/>
    <w:rsid w:val="00484F1A"/>
    <w:rsid w:val="004851C0"/>
    <w:rsid w:val="00485548"/>
    <w:rsid w:val="00485569"/>
    <w:rsid w:val="00486A36"/>
    <w:rsid w:val="00486BF4"/>
    <w:rsid w:val="00487875"/>
    <w:rsid w:val="004902F0"/>
    <w:rsid w:val="00490733"/>
    <w:rsid w:val="00490CCD"/>
    <w:rsid w:val="00490FF7"/>
    <w:rsid w:val="00491E27"/>
    <w:rsid w:val="00492CCA"/>
    <w:rsid w:val="00492CCC"/>
    <w:rsid w:val="00492EF0"/>
    <w:rsid w:val="00493262"/>
    <w:rsid w:val="0049397C"/>
    <w:rsid w:val="00493ECC"/>
    <w:rsid w:val="00494042"/>
    <w:rsid w:val="004944FD"/>
    <w:rsid w:val="00495206"/>
    <w:rsid w:val="004955DD"/>
    <w:rsid w:val="00495BA7"/>
    <w:rsid w:val="004964B9"/>
    <w:rsid w:val="00496B50"/>
    <w:rsid w:val="00497070"/>
    <w:rsid w:val="004971AE"/>
    <w:rsid w:val="00497731"/>
    <w:rsid w:val="004977FB"/>
    <w:rsid w:val="00497EA8"/>
    <w:rsid w:val="00497F27"/>
    <w:rsid w:val="004A00A2"/>
    <w:rsid w:val="004A069C"/>
    <w:rsid w:val="004A15B2"/>
    <w:rsid w:val="004A18A9"/>
    <w:rsid w:val="004A1A80"/>
    <w:rsid w:val="004A1ADC"/>
    <w:rsid w:val="004A1C5A"/>
    <w:rsid w:val="004A21DF"/>
    <w:rsid w:val="004A33E0"/>
    <w:rsid w:val="004A3E7C"/>
    <w:rsid w:val="004A3EB9"/>
    <w:rsid w:val="004A524E"/>
    <w:rsid w:val="004A5377"/>
    <w:rsid w:val="004A5764"/>
    <w:rsid w:val="004A5A1D"/>
    <w:rsid w:val="004A5A6D"/>
    <w:rsid w:val="004A5B24"/>
    <w:rsid w:val="004A5FE8"/>
    <w:rsid w:val="004A6067"/>
    <w:rsid w:val="004A60F7"/>
    <w:rsid w:val="004A6813"/>
    <w:rsid w:val="004A6BF0"/>
    <w:rsid w:val="004A6FD3"/>
    <w:rsid w:val="004A7415"/>
    <w:rsid w:val="004A77CB"/>
    <w:rsid w:val="004A7C48"/>
    <w:rsid w:val="004A7DFE"/>
    <w:rsid w:val="004B09B7"/>
    <w:rsid w:val="004B0B5A"/>
    <w:rsid w:val="004B0FA4"/>
    <w:rsid w:val="004B13E3"/>
    <w:rsid w:val="004B175E"/>
    <w:rsid w:val="004B17A9"/>
    <w:rsid w:val="004B1C41"/>
    <w:rsid w:val="004B1DC6"/>
    <w:rsid w:val="004B1FD7"/>
    <w:rsid w:val="004B26BF"/>
    <w:rsid w:val="004B2EF6"/>
    <w:rsid w:val="004B3A14"/>
    <w:rsid w:val="004B3A5B"/>
    <w:rsid w:val="004B4EE4"/>
    <w:rsid w:val="004B4EF3"/>
    <w:rsid w:val="004B5248"/>
    <w:rsid w:val="004B5433"/>
    <w:rsid w:val="004B56D4"/>
    <w:rsid w:val="004B5891"/>
    <w:rsid w:val="004B5A2D"/>
    <w:rsid w:val="004B5EB6"/>
    <w:rsid w:val="004B629A"/>
    <w:rsid w:val="004B688C"/>
    <w:rsid w:val="004B6EA8"/>
    <w:rsid w:val="004B72EC"/>
    <w:rsid w:val="004B7EC5"/>
    <w:rsid w:val="004C0125"/>
    <w:rsid w:val="004C0889"/>
    <w:rsid w:val="004C0A38"/>
    <w:rsid w:val="004C14C7"/>
    <w:rsid w:val="004C1879"/>
    <w:rsid w:val="004C24FA"/>
    <w:rsid w:val="004C2839"/>
    <w:rsid w:val="004C4578"/>
    <w:rsid w:val="004C4B5A"/>
    <w:rsid w:val="004C5282"/>
    <w:rsid w:val="004C572C"/>
    <w:rsid w:val="004C5CB7"/>
    <w:rsid w:val="004C5FBF"/>
    <w:rsid w:val="004C6D2B"/>
    <w:rsid w:val="004C79FC"/>
    <w:rsid w:val="004D0021"/>
    <w:rsid w:val="004D0492"/>
    <w:rsid w:val="004D0694"/>
    <w:rsid w:val="004D08CA"/>
    <w:rsid w:val="004D0CA4"/>
    <w:rsid w:val="004D1A81"/>
    <w:rsid w:val="004D257A"/>
    <w:rsid w:val="004D2D5F"/>
    <w:rsid w:val="004D38EB"/>
    <w:rsid w:val="004D3D81"/>
    <w:rsid w:val="004D4274"/>
    <w:rsid w:val="004D4507"/>
    <w:rsid w:val="004D4582"/>
    <w:rsid w:val="004D4C76"/>
    <w:rsid w:val="004D5386"/>
    <w:rsid w:val="004D53C1"/>
    <w:rsid w:val="004D5B98"/>
    <w:rsid w:val="004D5CD1"/>
    <w:rsid w:val="004D614C"/>
    <w:rsid w:val="004D61CF"/>
    <w:rsid w:val="004D66A8"/>
    <w:rsid w:val="004D6B02"/>
    <w:rsid w:val="004D7075"/>
    <w:rsid w:val="004D7922"/>
    <w:rsid w:val="004D7CE1"/>
    <w:rsid w:val="004E0128"/>
    <w:rsid w:val="004E02BD"/>
    <w:rsid w:val="004E0CFE"/>
    <w:rsid w:val="004E0D98"/>
    <w:rsid w:val="004E0E3D"/>
    <w:rsid w:val="004E12AB"/>
    <w:rsid w:val="004E1499"/>
    <w:rsid w:val="004E1714"/>
    <w:rsid w:val="004E2607"/>
    <w:rsid w:val="004E2C37"/>
    <w:rsid w:val="004E2FB6"/>
    <w:rsid w:val="004E30BF"/>
    <w:rsid w:val="004E37B8"/>
    <w:rsid w:val="004E397D"/>
    <w:rsid w:val="004E3A79"/>
    <w:rsid w:val="004E3EA1"/>
    <w:rsid w:val="004E3ED7"/>
    <w:rsid w:val="004E3FE3"/>
    <w:rsid w:val="004E4291"/>
    <w:rsid w:val="004E443F"/>
    <w:rsid w:val="004E462A"/>
    <w:rsid w:val="004E5808"/>
    <w:rsid w:val="004E5C60"/>
    <w:rsid w:val="004E5F4F"/>
    <w:rsid w:val="004E6A2F"/>
    <w:rsid w:val="004E7098"/>
    <w:rsid w:val="004E73C6"/>
    <w:rsid w:val="004E778E"/>
    <w:rsid w:val="004E7CD5"/>
    <w:rsid w:val="004F02A7"/>
    <w:rsid w:val="004F08C5"/>
    <w:rsid w:val="004F0961"/>
    <w:rsid w:val="004F0B5D"/>
    <w:rsid w:val="004F0F52"/>
    <w:rsid w:val="004F1606"/>
    <w:rsid w:val="004F1E58"/>
    <w:rsid w:val="004F2159"/>
    <w:rsid w:val="004F2213"/>
    <w:rsid w:val="004F2603"/>
    <w:rsid w:val="004F295D"/>
    <w:rsid w:val="004F2A28"/>
    <w:rsid w:val="004F3055"/>
    <w:rsid w:val="004F3928"/>
    <w:rsid w:val="004F413C"/>
    <w:rsid w:val="004F41B9"/>
    <w:rsid w:val="004F44AF"/>
    <w:rsid w:val="004F45AE"/>
    <w:rsid w:val="004F47CA"/>
    <w:rsid w:val="004F4B29"/>
    <w:rsid w:val="004F516A"/>
    <w:rsid w:val="004F51F6"/>
    <w:rsid w:val="004F522C"/>
    <w:rsid w:val="004F533F"/>
    <w:rsid w:val="004F5523"/>
    <w:rsid w:val="004F5C7D"/>
    <w:rsid w:val="004F6627"/>
    <w:rsid w:val="004F66B0"/>
    <w:rsid w:val="004F675E"/>
    <w:rsid w:val="004F6E8C"/>
    <w:rsid w:val="004F70B3"/>
    <w:rsid w:val="004F71EA"/>
    <w:rsid w:val="004F729C"/>
    <w:rsid w:val="004F74C9"/>
    <w:rsid w:val="004F764D"/>
    <w:rsid w:val="004F7A85"/>
    <w:rsid w:val="00500497"/>
    <w:rsid w:val="00500A51"/>
    <w:rsid w:val="005015EC"/>
    <w:rsid w:val="0050168B"/>
    <w:rsid w:val="005016B5"/>
    <w:rsid w:val="00501CB3"/>
    <w:rsid w:val="00501DF8"/>
    <w:rsid w:val="00501FEA"/>
    <w:rsid w:val="00502666"/>
    <w:rsid w:val="005029F6"/>
    <w:rsid w:val="00502F8C"/>
    <w:rsid w:val="00503841"/>
    <w:rsid w:val="005039AC"/>
    <w:rsid w:val="005039AD"/>
    <w:rsid w:val="00503F83"/>
    <w:rsid w:val="00504699"/>
    <w:rsid w:val="005051F0"/>
    <w:rsid w:val="005056F0"/>
    <w:rsid w:val="005058D2"/>
    <w:rsid w:val="00505CA5"/>
    <w:rsid w:val="00506451"/>
    <w:rsid w:val="005064E3"/>
    <w:rsid w:val="00506582"/>
    <w:rsid w:val="00506A51"/>
    <w:rsid w:val="00506D49"/>
    <w:rsid w:val="00507210"/>
    <w:rsid w:val="00507277"/>
    <w:rsid w:val="00507D1A"/>
    <w:rsid w:val="005100CC"/>
    <w:rsid w:val="005102D9"/>
    <w:rsid w:val="005108D7"/>
    <w:rsid w:val="005114B0"/>
    <w:rsid w:val="00511583"/>
    <w:rsid w:val="005115C9"/>
    <w:rsid w:val="00511B26"/>
    <w:rsid w:val="00511D2E"/>
    <w:rsid w:val="005124F2"/>
    <w:rsid w:val="005126C8"/>
    <w:rsid w:val="0051290E"/>
    <w:rsid w:val="00512A60"/>
    <w:rsid w:val="00512E45"/>
    <w:rsid w:val="0051322B"/>
    <w:rsid w:val="00513239"/>
    <w:rsid w:val="00513620"/>
    <w:rsid w:val="005136C2"/>
    <w:rsid w:val="00513AE8"/>
    <w:rsid w:val="00513C50"/>
    <w:rsid w:val="00513D08"/>
    <w:rsid w:val="00513DEC"/>
    <w:rsid w:val="00513F2E"/>
    <w:rsid w:val="005153F8"/>
    <w:rsid w:val="0051590F"/>
    <w:rsid w:val="00515C96"/>
    <w:rsid w:val="00515D50"/>
    <w:rsid w:val="00515E48"/>
    <w:rsid w:val="00516A06"/>
    <w:rsid w:val="00516A43"/>
    <w:rsid w:val="00516A92"/>
    <w:rsid w:val="0051725C"/>
    <w:rsid w:val="005173A0"/>
    <w:rsid w:val="005174E4"/>
    <w:rsid w:val="00517BE9"/>
    <w:rsid w:val="00517BEB"/>
    <w:rsid w:val="00517D32"/>
    <w:rsid w:val="0052038A"/>
    <w:rsid w:val="00520501"/>
    <w:rsid w:val="00520908"/>
    <w:rsid w:val="00520A1D"/>
    <w:rsid w:val="00521609"/>
    <w:rsid w:val="00521D79"/>
    <w:rsid w:val="005221D2"/>
    <w:rsid w:val="00522F3E"/>
    <w:rsid w:val="0052321A"/>
    <w:rsid w:val="0052350A"/>
    <w:rsid w:val="0052467E"/>
    <w:rsid w:val="00524A59"/>
    <w:rsid w:val="00524ABD"/>
    <w:rsid w:val="00524DFB"/>
    <w:rsid w:val="00524F14"/>
    <w:rsid w:val="00525792"/>
    <w:rsid w:val="0052669B"/>
    <w:rsid w:val="005268DC"/>
    <w:rsid w:val="005277EB"/>
    <w:rsid w:val="00527C5C"/>
    <w:rsid w:val="00527D6A"/>
    <w:rsid w:val="005301B6"/>
    <w:rsid w:val="005303FF"/>
    <w:rsid w:val="005306D6"/>
    <w:rsid w:val="00530D9E"/>
    <w:rsid w:val="00531052"/>
    <w:rsid w:val="00531067"/>
    <w:rsid w:val="005317C9"/>
    <w:rsid w:val="00531864"/>
    <w:rsid w:val="00531B13"/>
    <w:rsid w:val="0053200D"/>
    <w:rsid w:val="005320F4"/>
    <w:rsid w:val="00532CCC"/>
    <w:rsid w:val="00532D2C"/>
    <w:rsid w:val="0053317B"/>
    <w:rsid w:val="00533325"/>
    <w:rsid w:val="00533D3D"/>
    <w:rsid w:val="00533E7E"/>
    <w:rsid w:val="00533EF0"/>
    <w:rsid w:val="00534677"/>
    <w:rsid w:val="00534751"/>
    <w:rsid w:val="005347C3"/>
    <w:rsid w:val="00534966"/>
    <w:rsid w:val="00534A65"/>
    <w:rsid w:val="00534F10"/>
    <w:rsid w:val="00535542"/>
    <w:rsid w:val="005359B6"/>
    <w:rsid w:val="00535EB2"/>
    <w:rsid w:val="00536203"/>
    <w:rsid w:val="00536B69"/>
    <w:rsid w:val="00536D27"/>
    <w:rsid w:val="0053702A"/>
    <w:rsid w:val="005376E0"/>
    <w:rsid w:val="00537897"/>
    <w:rsid w:val="00537B45"/>
    <w:rsid w:val="00540745"/>
    <w:rsid w:val="005409D2"/>
    <w:rsid w:val="00540B5B"/>
    <w:rsid w:val="005413C2"/>
    <w:rsid w:val="005416E1"/>
    <w:rsid w:val="0054171E"/>
    <w:rsid w:val="00542D49"/>
    <w:rsid w:val="00543197"/>
    <w:rsid w:val="005448B2"/>
    <w:rsid w:val="00544BF0"/>
    <w:rsid w:val="00545225"/>
    <w:rsid w:val="005452C8"/>
    <w:rsid w:val="00545390"/>
    <w:rsid w:val="0054558F"/>
    <w:rsid w:val="00545A1F"/>
    <w:rsid w:val="00546059"/>
    <w:rsid w:val="005466E4"/>
    <w:rsid w:val="005468A4"/>
    <w:rsid w:val="0054691E"/>
    <w:rsid w:val="00546A6A"/>
    <w:rsid w:val="00546E36"/>
    <w:rsid w:val="00546F93"/>
    <w:rsid w:val="00547105"/>
    <w:rsid w:val="0054763F"/>
    <w:rsid w:val="00547787"/>
    <w:rsid w:val="0054780D"/>
    <w:rsid w:val="0054798A"/>
    <w:rsid w:val="005500DB"/>
    <w:rsid w:val="0055041A"/>
    <w:rsid w:val="005504DC"/>
    <w:rsid w:val="005508F9"/>
    <w:rsid w:val="0055090D"/>
    <w:rsid w:val="0055255F"/>
    <w:rsid w:val="0055286C"/>
    <w:rsid w:val="00552D86"/>
    <w:rsid w:val="0055360D"/>
    <w:rsid w:val="00554CDC"/>
    <w:rsid w:val="0055508C"/>
    <w:rsid w:val="00555111"/>
    <w:rsid w:val="00555319"/>
    <w:rsid w:val="00555A96"/>
    <w:rsid w:val="00556700"/>
    <w:rsid w:val="0055693B"/>
    <w:rsid w:val="00556B2D"/>
    <w:rsid w:val="00556B88"/>
    <w:rsid w:val="00556FD0"/>
    <w:rsid w:val="00560A31"/>
    <w:rsid w:val="00560D03"/>
    <w:rsid w:val="005610CA"/>
    <w:rsid w:val="00561230"/>
    <w:rsid w:val="005614FE"/>
    <w:rsid w:val="00561501"/>
    <w:rsid w:val="00561522"/>
    <w:rsid w:val="005615BA"/>
    <w:rsid w:val="005617BA"/>
    <w:rsid w:val="0056202E"/>
    <w:rsid w:val="005627E0"/>
    <w:rsid w:val="00562F9B"/>
    <w:rsid w:val="00563605"/>
    <w:rsid w:val="00564B3F"/>
    <w:rsid w:val="00564B43"/>
    <w:rsid w:val="0056546D"/>
    <w:rsid w:val="00565871"/>
    <w:rsid w:val="00565F9C"/>
    <w:rsid w:val="0056627F"/>
    <w:rsid w:val="005667CA"/>
    <w:rsid w:val="005669F6"/>
    <w:rsid w:val="00566CDC"/>
    <w:rsid w:val="005678E6"/>
    <w:rsid w:val="00567D5F"/>
    <w:rsid w:val="00570586"/>
    <w:rsid w:val="00570A36"/>
    <w:rsid w:val="00570A3F"/>
    <w:rsid w:val="0057110B"/>
    <w:rsid w:val="00571C0E"/>
    <w:rsid w:val="00571D65"/>
    <w:rsid w:val="00571F91"/>
    <w:rsid w:val="005722C4"/>
    <w:rsid w:val="00572519"/>
    <w:rsid w:val="00572B29"/>
    <w:rsid w:val="00572E56"/>
    <w:rsid w:val="0057337D"/>
    <w:rsid w:val="005735B9"/>
    <w:rsid w:val="00573B62"/>
    <w:rsid w:val="00573DFC"/>
    <w:rsid w:val="005742B8"/>
    <w:rsid w:val="0057483D"/>
    <w:rsid w:val="005748FF"/>
    <w:rsid w:val="00574B43"/>
    <w:rsid w:val="00574D93"/>
    <w:rsid w:val="005753E0"/>
    <w:rsid w:val="005759BA"/>
    <w:rsid w:val="00575C33"/>
    <w:rsid w:val="005769DD"/>
    <w:rsid w:val="00576A12"/>
    <w:rsid w:val="00576F28"/>
    <w:rsid w:val="00577484"/>
    <w:rsid w:val="005776FE"/>
    <w:rsid w:val="00577751"/>
    <w:rsid w:val="00577B1F"/>
    <w:rsid w:val="00577B9A"/>
    <w:rsid w:val="0058000F"/>
    <w:rsid w:val="00580160"/>
    <w:rsid w:val="0058075D"/>
    <w:rsid w:val="005807AD"/>
    <w:rsid w:val="00580B25"/>
    <w:rsid w:val="00580C67"/>
    <w:rsid w:val="0058172C"/>
    <w:rsid w:val="00581AF0"/>
    <w:rsid w:val="00582180"/>
    <w:rsid w:val="0058235B"/>
    <w:rsid w:val="005825AB"/>
    <w:rsid w:val="00582653"/>
    <w:rsid w:val="00582D91"/>
    <w:rsid w:val="005836DC"/>
    <w:rsid w:val="00583D0E"/>
    <w:rsid w:val="00583D62"/>
    <w:rsid w:val="00583E14"/>
    <w:rsid w:val="00584965"/>
    <w:rsid w:val="00585378"/>
    <w:rsid w:val="00586781"/>
    <w:rsid w:val="00586969"/>
    <w:rsid w:val="005869EE"/>
    <w:rsid w:val="00586E32"/>
    <w:rsid w:val="00586F40"/>
    <w:rsid w:val="00587228"/>
    <w:rsid w:val="00587416"/>
    <w:rsid w:val="00587500"/>
    <w:rsid w:val="0058750F"/>
    <w:rsid w:val="00591435"/>
    <w:rsid w:val="00592111"/>
    <w:rsid w:val="005924DD"/>
    <w:rsid w:val="005927FF"/>
    <w:rsid w:val="0059313E"/>
    <w:rsid w:val="00593599"/>
    <w:rsid w:val="005938A1"/>
    <w:rsid w:val="00593E02"/>
    <w:rsid w:val="00593F5A"/>
    <w:rsid w:val="00594642"/>
    <w:rsid w:val="00594A31"/>
    <w:rsid w:val="00595089"/>
    <w:rsid w:val="0059518D"/>
    <w:rsid w:val="00595338"/>
    <w:rsid w:val="00595C2F"/>
    <w:rsid w:val="00595F74"/>
    <w:rsid w:val="0059603E"/>
    <w:rsid w:val="00596B6C"/>
    <w:rsid w:val="00596BBA"/>
    <w:rsid w:val="00596F03"/>
    <w:rsid w:val="00597193"/>
    <w:rsid w:val="0059760B"/>
    <w:rsid w:val="0059788C"/>
    <w:rsid w:val="00597E38"/>
    <w:rsid w:val="00597E92"/>
    <w:rsid w:val="00597EA3"/>
    <w:rsid w:val="005A001B"/>
    <w:rsid w:val="005A0266"/>
    <w:rsid w:val="005A0530"/>
    <w:rsid w:val="005A0D5E"/>
    <w:rsid w:val="005A0E55"/>
    <w:rsid w:val="005A13A5"/>
    <w:rsid w:val="005A2A95"/>
    <w:rsid w:val="005A3324"/>
    <w:rsid w:val="005A37F3"/>
    <w:rsid w:val="005A44DD"/>
    <w:rsid w:val="005A499A"/>
    <w:rsid w:val="005A4AEB"/>
    <w:rsid w:val="005A4EA5"/>
    <w:rsid w:val="005A51FC"/>
    <w:rsid w:val="005A5561"/>
    <w:rsid w:val="005A5D2C"/>
    <w:rsid w:val="005A6097"/>
    <w:rsid w:val="005A7027"/>
    <w:rsid w:val="005A70FD"/>
    <w:rsid w:val="005B0059"/>
    <w:rsid w:val="005B05BF"/>
    <w:rsid w:val="005B0A36"/>
    <w:rsid w:val="005B117E"/>
    <w:rsid w:val="005B1661"/>
    <w:rsid w:val="005B195B"/>
    <w:rsid w:val="005B1B29"/>
    <w:rsid w:val="005B1B2A"/>
    <w:rsid w:val="005B1BC5"/>
    <w:rsid w:val="005B206A"/>
    <w:rsid w:val="005B2B01"/>
    <w:rsid w:val="005B2F2A"/>
    <w:rsid w:val="005B31C1"/>
    <w:rsid w:val="005B3DEB"/>
    <w:rsid w:val="005B44F4"/>
    <w:rsid w:val="005B4E0E"/>
    <w:rsid w:val="005B5024"/>
    <w:rsid w:val="005B519A"/>
    <w:rsid w:val="005B574D"/>
    <w:rsid w:val="005B5C12"/>
    <w:rsid w:val="005B5CFB"/>
    <w:rsid w:val="005B6CA7"/>
    <w:rsid w:val="005B7514"/>
    <w:rsid w:val="005C11CD"/>
    <w:rsid w:val="005C1B8F"/>
    <w:rsid w:val="005C1DFE"/>
    <w:rsid w:val="005C1E50"/>
    <w:rsid w:val="005C1FEF"/>
    <w:rsid w:val="005C23E0"/>
    <w:rsid w:val="005C2F6C"/>
    <w:rsid w:val="005C35C2"/>
    <w:rsid w:val="005C362E"/>
    <w:rsid w:val="005C3AE1"/>
    <w:rsid w:val="005C43B8"/>
    <w:rsid w:val="005C48D1"/>
    <w:rsid w:val="005C4AA0"/>
    <w:rsid w:val="005C5454"/>
    <w:rsid w:val="005C5A28"/>
    <w:rsid w:val="005C5DAB"/>
    <w:rsid w:val="005C7059"/>
    <w:rsid w:val="005C793F"/>
    <w:rsid w:val="005C7DDB"/>
    <w:rsid w:val="005D0232"/>
    <w:rsid w:val="005D04E1"/>
    <w:rsid w:val="005D0760"/>
    <w:rsid w:val="005D079E"/>
    <w:rsid w:val="005D0CB7"/>
    <w:rsid w:val="005D1AD6"/>
    <w:rsid w:val="005D1D27"/>
    <w:rsid w:val="005D21EB"/>
    <w:rsid w:val="005D2B9A"/>
    <w:rsid w:val="005D2F8B"/>
    <w:rsid w:val="005D320F"/>
    <w:rsid w:val="005D3C54"/>
    <w:rsid w:val="005D3D5E"/>
    <w:rsid w:val="005D3DD3"/>
    <w:rsid w:val="005D47BC"/>
    <w:rsid w:val="005D5579"/>
    <w:rsid w:val="005D6728"/>
    <w:rsid w:val="005D67A8"/>
    <w:rsid w:val="005D777B"/>
    <w:rsid w:val="005D7F38"/>
    <w:rsid w:val="005E015D"/>
    <w:rsid w:val="005E02EF"/>
    <w:rsid w:val="005E0D30"/>
    <w:rsid w:val="005E0D86"/>
    <w:rsid w:val="005E10D1"/>
    <w:rsid w:val="005E160B"/>
    <w:rsid w:val="005E1A8E"/>
    <w:rsid w:val="005E1AD6"/>
    <w:rsid w:val="005E2668"/>
    <w:rsid w:val="005E2810"/>
    <w:rsid w:val="005E29D4"/>
    <w:rsid w:val="005E3C5E"/>
    <w:rsid w:val="005E3E8D"/>
    <w:rsid w:val="005E4C0F"/>
    <w:rsid w:val="005E4DA8"/>
    <w:rsid w:val="005E602C"/>
    <w:rsid w:val="005E7B18"/>
    <w:rsid w:val="005E7D90"/>
    <w:rsid w:val="005E7DF6"/>
    <w:rsid w:val="005F1A6A"/>
    <w:rsid w:val="005F2578"/>
    <w:rsid w:val="005F26CF"/>
    <w:rsid w:val="005F2901"/>
    <w:rsid w:val="005F2A62"/>
    <w:rsid w:val="005F2A72"/>
    <w:rsid w:val="005F2AD5"/>
    <w:rsid w:val="005F2D60"/>
    <w:rsid w:val="005F4EC8"/>
    <w:rsid w:val="005F51F9"/>
    <w:rsid w:val="005F5414"/>
    <w:rsid w:val="005F5541"/>
    <w:rsid w:val="005F5672"/>
    <w:rsid w:val="005F586A"/>
    <w:rsid w:val="005F5D47"/>
    <w:rsid w:val="005F645F"/>
    <w:rsid w:val="005F6DE1"/>
    <w:rsid w:val="005F73ED"/>
    <w:rsid w:val="005F782A"/>
    <w:rsid w:val="005F797B"/>
    <w:rsid w:val="005F7D1C"/>
    <w:rsid w:val="006003C4"/>
    <w:rsid w:val="006006CA"/>
    <w:rsid w:val="00600842"/>
    <w:rsid w:val="00600941"/>
    <w:rsid w:val="00600B60"/>
    <w:rsid w:val="00600EC7"/>
    <w:rsid w:val="0060100A"/>
    <w:rsid w:val="006011EB"/>
    <w:rsid w:val="0060171D"/>
    <w:rsid w:val="00601C8C"/>
    <w:rsid w:val="0060260C"/>
    <w:rsid w:val="006026C7"/>
    <w:rsid w:val="00602968"/>
    <w:rsid w:val="00602DAE"/>
    <w:rsid w:val="0060308E"/>
    <w:rsid w:val="006037F8"/>
    <w:rsid w:val="00603B9B"/>
    <w:rsid w:val="00603C66"/>
    <w:rsid w:val="00603FAD"/>
    <w:rsid w:val="00604621"/>
    <w:rsid w:val="00604855"/>
    <w:rsid w:val="00605390"/>
    <w:rsid w:val="00605703"/>
    <w:rsid w:val="00605C93"/>
    <w:rsid w:val="00605EB8"/>
    <w:rsid w:val="00605F14"/>
    <w:rsid w:val="00605F3C"/>
    <w:rsid w:val="006062CF"/>
    <w:rsid w:val="00606AA2"/>
    <w:rsid w:val="006076C4"/>
    <w:rsid w:val="00607776"/>
    <w:rsid w:val="00607E74"/>
    <w:rsid w:val="006103A6"/>
    <w:rsid w:val="00610F34"/>
    <w:rsid w:val="006111AA"/>
    <w:rsid w:val="00611E8F"/>
    <w:rsid w:val="00612CD9"/>
    <w:rsid w:val="00613010"/>
    <w:rsid w:val="006134FD"/>
    <w:rsid w:val="00613544"/>
    <w:rsid w:val="006135DE"/>
    <w:rsid w:val="00613BE3"/>
    <w:rsid w:val="00613D22"/>
    <w:rsid w:val="00614493"/>
    <w:rsid w:val="00614499"/>
    <w:rsid w:val="0061449F"/>
    <w:rsid w:val="0061469F"/>
    <w:rsid w:val="00614D17"/>
    <w:rsid w:val="00614E66"/>
    <w:rsid w:val="00615402"/>
    <w:rsid w:val="00615626"/>
    <w:rsid w:val="00616F29"/>
    <w:rsid w:val="00617629"/>
    <w:rsid w:val="0061774F"/>
    <w:rsid w:val="0061799E"/>
    <w:rsid w:val="0062003B"/>
    <w:rsid w:val="00620607"/>
    <w:rsid w:val="00620BC0"/>
    <w:rsid w:val="006213A4"/>
    <w:rsid w:val="00621569"/>
    <w:rsid w:val="0062249D"/>
    <w:rsid w:val="006224D8"/>
    <w:rsid w:val="00622566"/>
    <w:rsid w:val="0062316E"/>
    <w:rsid w:val="00623408"/>
    <w:rsid w:val="00623AFD"/>
    <w:rsid w:val="00623B08"/>
    <w:rsid w:val="006241BE"/>
    <w:rsid w:val="006241D7"/>
    <w:rsid w:val="00624BF9"/>
    <w:rsid w:val="00624FD5"/>
    <w:rsid w:val="006259C6"/>
    <w:rsid w:val="00625F3D"/>
    <w:rsid w:val="006267CB"/>
    <w:rsid w:val="00626FCF"/>
    <w:rsid w:val="0062709E"/>
    <w:rsid w:val="006273E2"/>
    <w:rsid w:val="0062763D"/>
    <w:rsid w:val="0062771E"/>
    <w:rsid w:val="00627EBC"/>
    <w:rsid w:val="00630465"/>
    <w:rsid w:val="00630D4D"/>
    <w:rsid w:val="00631DB2"/>
    <w:rsid w:val="00631F0C"/>
    <w:rsid w:val="006328B3"/>
    <w:rsid w:val="006334F5"/>
    <w:rsid w:val="006343A8"/>
    <w:rsid w:val="00634D57"/>
    <w:rsid w:val="00634E8D"/>
    <w:rsid w:val="00634E92"/>
    <w:rsid w:val="00634F7C"/>
    <w:rsid w:val="00635CF1"/>
    <w:rsid w:val="00635D09"/>
    <w:rsid w:val="0063633D"/>
    <w:rsid w:val="006367DB"/>
    <w:rsid w:val="00636C13"/>
    <w:rsid w:val="00636C1F"/>
    <w:rsid w:val="00636CAF"/>
    <w:rsid w:val="00636CE8"/>
    <w:rsid w:val="00636E44"/>
    <w:rsid w:val="00637031"/>
    <w:rsid w:val="00637764"/>
    <w:rsid w:val="00640021"/>
    <w:rsid w:val="006407C3"/>
    <w:rsid w:val="00640F0A"/>
    <w:rsid w:val="00641027"/>
    <w:rsid w:val="006410A0"/>
    <w:rsid w:val="00641273"/>
    <w:rsid w:val="006418FF"/>
    <w:rsid w:val="00641E74"/>
    <w:rsid w:val="0064296F"/>
    <w:rsid w:val="00643125"/>
    <w:rsid w:val="0064333B"/>
    <w:rsid w:val="006434FB"/>
    <w:rsid w:val="0064378C"/>
    <w:rsid w:val="00643903"/>
    <w:rsid w:val="00643D84"/>
    <w:rsid w:val="006444AB"/>
    <w:rsid w:val="006446A8"/>
    <w:rsid w:val="00645217"/>
    <w:rsid w:val="006453B4"/>
    <w:rsid w:val="00645618"/>
    <w:rsid w:val="00646004"/>
    <w:rsid w:val="00646B13"/>
    <w:rsid w:val="0064717E"/>
    <w:rsid w:val="006502A5"/>
    <w:rsid w:val="00650384"/>
    <w:rsid w:val="00650796"/>
    <w:rsid w:val="0065175D"/>
    <w:rsid w:val="00651ACA"/>
    <w:rsid w:val="00651BF8"/>
    <w:rsid w:val="00651C8F"/>
    <w:rsid w:val="00652C27"/>
    <w:rsid w:val="006533BB"/>
    <w:rsid w:val="0065370B"/>
    <w:rsid w:val="00654541"/>
    <w:rsid w:val="00654551"/>
    <w:rsid w:val="0065472C"/>
    <w:rsid w:val="00654B61"/>
    <w:rsid w:val="00654BBD"/>
    <w:rsid w:val="0065570A"/>
    <w:rsid w:val="00655945"/>
    <w:rsid w:val="00655A21"/>
    <w:rsid w:val="00655DED"/>
    <w:rsid w:val="006562C4"/>
    <w:rsid w:val="0065636E"/>
    <w:rsid w:val="006565DF"/>
    <w:rsid w:val="00656712"/>
    <w:rsid w:val="00656BD2"/>
    <w:rsid w:val="00657176"/>
    <w:rsid w:val="0065748D"/>
    <w:rsid w:val="006578B8"/>
    <w:rsid w:val="00657F36"/>
    <w:rsid w:val="006603FF"/>
    <w:rsid w:val="00660507"/>
    <w:rsid w:val="0066096E"/>
    <w:rsid w:val="00660CE9"/>
    <w:rsid w:val="006612D4"/>
    <w:rsid w:val="006615BB"/>
    <w:rsid w:val="00661C1D"/>
    <w:rsid w:val="006628A3"/>
    <w:rsid w:val="00663372"/>
    <w:rsid w:val="006633E1"/>
    <w:rsid w:val="0066349F"/>
    <w:rsid w:val="0066404A"/>
    <w:rsid w:val="00664526"/>
    <w:rsid w:val="00664C19"/>
    <w:rsid w:val="00665074"/>
    <w:rsid w:val="00665213"/>
    <w:rsid w:val="006656B6"/>
    <w:rsid w:val="00665823"/>
    <w:rsid w:val="00665924"/>
    <w:rsid w:val="006665AC"/>
    <w:rsid w:val="0066663C"/>
    <w:rsid w:val="00666C21"/>
    <w:rsid w:val="00666CEF"/>
    <w:rsid w:val="006670D1"/>
    <w:rsid w:val="0066746F"/>
    <w:rsid w:val="006678A5"/>
    <w:rsid w:val="006707D3"/>
    <w:rsid w:val="00670841"/>
    <w:rsid w:val="0067089A"/>
    <w:rsid w:val="00670F6B"/>
    <w:rsid w:val="00671202"/>
    <w:rsid w:val="00671241"/>
    <w:rsid w:val="00671315"/>
    <w:rsid w:val="00672258"/>
    <w:rsid w:val="006725F9"/>
    <w:rsid w:val="00673180"/>
    <w:rsid w:val="0067357A"/>
    <w:rsid w:val="006737A3"/>
    <w:rsid w:val="006738F7"/>
    <w:rsid w:val="00673B4E"/>
    <w:rsid w:val="00673F12"/>
    <w:rsid w:val="006741B1"/>
    <w:rsid w:val="0067464B"/>
    <w:rsid w:val="00674A72"/>
    <w:rsid w:val="00674B31"/>
    <w:rsid w:val="00674DE8"/>
    <w:rsid w:val="00675793"/>
    <w:rsid w:val="00676A6B"/>
    <w:rsid w:val="00676C8A"/>
    <w:rsid w:val="00676D21"/>
    <w:rsid w:val="0067717F"/>
    <w:rsid w:val="006776D8"/>
    <w:rsid w:val="00677862"/>
    <w:rsid w:val="006779E4"/>
    <w:rsid w:val="00677F5B"/>
    <w:rsid w:val="00677FF4"/>
    <w:rsid w:val="00680329"/>
    <w:rsid w:val="006804EC"/>
    <w:rsid w:val="00680E25"/>
    <w:rsid w:val="006811C9"/>
    <w:rsid w:val="00681342"/>
    <w:rsid w:val="0068163E"/>
    <w:rsid w:val="00681919"/>
    <w:rsid w:val="00681E7B"/>
    <w:rsid w:val="00681EFC"/>
    <w:rsid w:val="00682012"/>
    <w:rsid w:val="00682277"/>
    <w:rsid w:val="006828E1"/>
    <w:rsid w:val="0068341C"/>
    <w:rsid w:val="00683440"/>
    <w:rsid w:val="0068359B"/>
    <w:rsid w:val="00683858"/>
    <w:rsid w:val="00684DA7"/>
    <w:rsid w:val="0068589F"/>
    <w:rsid w:val="00685E7E"/>
    <w:rsid w:val="00686034"/>
    <w:rsid w:val="00686419"/>
    <w:rsid w:val="00686B9B"/>
    <w:rsid w:val="00686BAD"/>
    <w:rsid w:val="00686C7C"/>
    <w:rsid w:val="0068796B"/>
    <w:rsid w:val="00687E9F"/>
    <w:rsid w:val="0069028A"/>
    <w:rsid w:val="006903B7"/>
    <w:rsid w:val="00690518"/>
    <w:rsid w:val="0069083F"/>
    <w:rsid w:val="00690C94"/>
    <w:rsid w:val="00690D25"/>
    <w:rsid w:val="00690E25"/>
    <w:rsid w:val="0069107C"/>
    <w:rsid w:val="00691281"/>
    <w:rsid w:val="00691697"/>
    <w:rsid w:val="006926BF"/>
    <w:rsid w:val="00692EC6"/>
    <w:rsid w:val="0069327F"/>
    <w:rsid w:val="00693682"/>
    <w:rsid w:val="00693FB1"/>
    <w:rsid w:val="00694333"/>
    <w:rsid w:val="006943A3"/>
    <w:rsid w:val="006947CE"/>
    <w:rsid w:val="00694FDA"/>
    <w:rsid w:val="006950E9"/>
    <w:rsid w:val="0069524E"/>
    <w:rsid w:val="00695689"/>
    <w:rsid w:val="006959EE"/>
    <w:rsid w:val="00695CD5"/>
    <w:rsid w:val="00695EC0"/>
    <w:rsid w:val="0069619C"/>
    <w:rsid w:val="006961DB"/>
    <w:rsid w:val="0069679B"/>
    <w:rsid w:val="006967A4"/>
    <w:rsid w:val="0069683C"/>
    <w:rsid w:val="006969B8"/>
    <w:rsid w:val="006975D4"/>
    <w:rsid w:val="00697848"/>
    <w:rsid w:val="006979BD"/>
    <w:rsid w:val="00697E09"/>
    <w:rsid w:val="00697FBC"/>
    <w:rsid w:val="006A030F"/>
    <w:rsid w:val="006A064C"/>
    <w:rsid w:val="006A090F"/>
    <w:rsid w:val="006A0AD5"/>
    <w:rsid w:val="006A0BA3"/>
    <w:rsid w:val="006A0EDB"/>
    <w:rsid w:val="006A11DE"/>
    <w:rsid w:val="006A19EB"/>
    <w:rsid w:val="006A1D21"/>
    <w:rsid w:val="006A1DDC"/>
    <w:rsid w:val="006A1F4E"/>
    <w:rsid w:val="006A1F78"/>
    <w:rsid w:val="006A2269"/>
    <w:rsid w:val="006A2856"/>
    <w:rsid w:val="006A28AE"/>
    <w:rsid w:val="006A2D41"/>
    <w:rsid w:val="006A2DC3"/>
    <w:rsid w:val="006A2F20"/>
    <w:rsid w:val="006A3409"/>
    <w:rsid w:val="006A3461"/>
    <w:rsid w:val="006A3DE2"/>
    <w:rsid w:val="006A418A"/>
    <w:rsid w:val="006A486C"/>
    <w:rsid w:val="006A4AFF"/>
    <w:rsid w:val="006A4E73"/>
    <w:rsid w:val="006A5746"/>
    <w:rsid w:val="006A5778"/>
    <w:rsid w:val="006A5803"/>
    <w:rsid w:val="006A58FE"/>
    <w:rsid w:val="006A59D2"/>
    <w:rsid w:val="006A5A81"/>
    <w:rsid w:val="006A5C23"/>
    <w:rsid w:val="006A6735"/>
    <w:rsid w:val="006A6921"/>
    <w:rsid w:val="006A7257"/>
    <w:rsid w:val="006A75D5"/>
    <w:rsid w:val="006A76CA"/>
    <w:rsid w:val="006A7841"/>
    <w:rsid w:val="006A7F40"/>
    <w:rsid w:val="006B03D6"/>
    <w:rsid w:val="006B12A8"/>
    <w:rsid w:val="006B1537"/>
    <w:rsid w:val="006B16E8"/>
    <w:rsid w:val="006B1CA0"/>
    <w:rsid w:val="006B2873"/>
    <w:rsid w:val="006B2A7D"/>
    <w:rsid w:val="006B3C7F"/>
    <w:rsid w:val="006B3E75"/>
    <w:rsid w:val="006B49AE"/>
    <w:rsid w:val="006B4B84"/>
    <w:rsid w:val="006B6169"/>
    <w:rsid w:val="006B63C7"/>
    <w:rsid w:val="006B6A25"/>
    <w:rsid w:val="006B6B8D"/>
    <w:rsid w:val="006B6DEE"/>
    <w:rsid w:val="006B6EE7"/>
    <w:rsid w:val="006B6FF9"/>
    <w:rsid w:val="006B76CE"/>
    <w:rsid w:val="006C0576"/>
    <w:rsid w:val="006C0659"/>
    <w:rsid w:val="006C06CD"/>
    <w:rsid w:val="006C0D7A"/>
    <w:rsid w:val="006C0E0F"/>
    <w:rsid w:val="006C0F89"/>
    <w:rsid w:val="006C1125"/>
    <w:rsid w:val="006C116A"/>
    <w:rsid w:val="006C14EA"/>
    <w:rsid w:val="006C1E9D"/>
    <w:rsid w:val="006C1FB2"/>
    <w:rsid w:val="006C2179"/>
    <w:rsid w:val="006C2D3E"/>
    <w:rsid w:val="006C3314"/>
    <w:rsid w:val="006C3CA2"/>
    <w:rsid w:val="006C43AB"/>
    <w:rsid w:val="006C4818"/>
    <w:rsid w:val="006C49E3"/>
    <w:rsid w:val="006C5DE8"/>
    <w:rsid w:val="006C64DD"/>
    <w:rsid w:val="006C656C"/>
    <w:rsid w:val="006C6845"/>
    <w:rsid w:val="006C6CAD"/>
    <w:rsid w:val="006C7A52"/>
    <w:rsid w:val="006C7E3A"/>
    <w:rsid w:val="006D0034"/>
    <w:rsid w:val="006D0443"/>
    <w:rsid w:val="006D079A"/>
    <w:rsid w:val="006D097D"/>
    <w:rsid w:val="006D1655"/>
    <w:rsid w:val="006D1689"/>
    <w:rsid w:val="006D1866"/>
    <w:rsid w:val="006D1E36"/>
    <w:rsid w:val="006D20D2"/>
    <w:rsid w:val="006D22AC"/>
    <w:rsid w:val="006D245F"/>
    <w:rsid w:val="006D2588"/>
    <w:rsid w:val="006D2A96"/>
    <w:rsid w:val="006D2CF0"/>
    <w:rsid w:val="006D3253"/>
    <w:rsid w:val="006D36E7"/>
    <w:rsid w:val="006D4D95"/>
    <w:rsid w:val="006D500C"/>
    <w:rsid w:val="006D5394"/>
    <w:rsid w:val="006D5622"/>
    <w:rsid w:val="006D5832"/>
    <w:rsid w:val="006D5B97"/>
    <w:rsid w:val="006D5BDC"/>
    <w:rsid w:val="006D5BE5"/>
    <w:rsid w:val="006D600C"/>
    <w:rsid w:val="006D6661"/>
    <w:rsid w:val="006D6750"/>
    <w:rsid w:val="006D67F1"/>
    <w:rsid w:val="006D701F"/>
    <w:rsid w:val="006D734C"/>
    <w:rsid w:val="006D750C"/>
    <w:rsid w:val="006D75D3"/>
    <w:rsid w:val="006D7944"/>
    <w:rsid w:val="006D7C0A"/>
    <w:rsid w:val="006E0065"/>
    <w:rsid w:val="006E00D3"/>
    <w:rsid w:val="006E012B"/>
    <w:rsid w:val="006E0651"/>
    <w:rsid w:val="006E072D"/>
    <w:rsid w:val="006E0968"/>
    <w:rsid w:val="006E0D3A"/>
    <w:rsid w:val="006E0DB2"/>
    <w:rsid w:val="006E115C"/>
    <w:rsid w:val="006E2399"/>
    <w:rsid w:val="006E2802"/>
    <w:rsid w:val="006E2859"/>
    <w:rsid w:val="006E31B1"/>
    <w:rsid w:val="006E31B2"/>
    <w:rsid w:val="006E31DA"/>
    <w:rsid w:val="006E52BF"/>
    <w:rsid w:val="006E56B4"/>
    <w:rsid w:val="006E57D0"/>
    <w:rsid w:val="006E5A8E"/>
    <w:rsid w:val="006E5ABA"/>
    <w:rsid w:val="006E5F9F"/>
    <w:rsid w:val="006E624C"/>
    <w:rsid w:val="006E6AA8"/>
    <w:rsid w:val="006E6CF3"/>
    <w:rsid w:val="006E7382"/>
    <w:rsid w:val="006E741E"/>
    <w:rsid w:val="006E7868"/>
    <w:rsid w:val="006E7AB7"/>
    <w:rsid w:val="006E7FA4"/>
    <w:rsid w:val="006F0569"/>
    <w:rsid w:val="006F077C"/>
    <w:rsid w:val="006F087A"/>
    <w:rsid w:val="006F0C77"/>
    <w:rsid w:val="006F0F16"/>
    <w:rsid w:val="006F1860"/>
    <w:rsid w:val="006F1C6D"/>
    <w:rsid w:val="006F1D49"/>
    <w:rsid w:val="006F1E91"/>
    <w:rsid w:val="006F20C6"/>
    <w:rsid w:val="006F2107"/>
    <w:rsid w:val="006F2257"/>
    <w:rsid w:val="006F2481"/>
    <w:rsid w:val="006F248C"/>
    <w:rsid w:val="006F32D0"/>
    <w:rsid w:val="006F3850"/>
    <w:rsid w:val="006F3BB3"/>
    <w:rsid w:val="006F3FAA"/>
    <w:rsid w:val="006F3FFE"/>
    <w:rsid w:val="006F463F"/>
    <w:rsid w:val="006F49EA"/>
    <w:rsid w:val="006F4B4C"/>
    <w:rsid w:val="006F4B77"/>
    <w:rsid w:val="006F5142"/>
    <w:rsid w:val="006F51CD"/>
    <w:rsid w:val="006F55D8"/>
    <w:rsid w:val="006F57B6"/>
    <w:rsid w:val="006F640F"/>
    <w:rsid w:val="006F648B"/>
    <w:rsid w:val="006F65FD"/>
    <w:rsid w:val="006F679B"/>
    <w:rsid w:val="006F6D6E"/>
    <w:rsid w:val="006F70DD"/>
    <w:rsid w:val="006F72BE"/>
    <w:rsid w:val="006F7529"/>
    <w:rsid w:val="007000A0"/>
    <w:rsid w:val="00700429"/>
    <w:rsid w:val="00700826"/>
    <w:rsid w:val="00700945"/>
    <w:rsid w:val="0070122D"/>
    <w:rsid w:val="007014D5"/>
    <w:rsid w:val="00701958"/>
    <w:rsid w:val="00701A21"/>
    <w:rsid w:val="00701B06"/>
    <w:rsid w:val="0070207A"/>
    <w:rsid w:val="00702ACF"/>
    <w:rsid w:val="00702FD4"/>
    <w:rsid w:val="0070355E"/>
    <w:rsid w:val="007036F7"/>
    <w:rsid w:val="007038F8"/>
    <w:rsid w:val="0070391E"/>
    <w:rsid w:val="00703DF3"/>
    <w:rsid w:val="0070428B"/>
    <w:rsid w:val="0070450B"/>
    <w:rsid w:val="00704DB6"/>
    <w:rsid w:val="007050A2"/>
    <w:rsid w:val="0070533B"/>
    <w:rsid w:val="007057C3"/>
    <w:rsid w:val="00705994"/>
    <w:rsid w:val="0070622F"/>
    <w:rsid w:val="007069A7"/>
    <w:rsid w:val="007072E4"/>
    <w:rsid w:val="00707574"/>
    <w:rsid w:val="0070781F"/>
    <w:rsid w:val="007079CE"/>
    <w:rsid w:val="00710585"/>
    <w:rsid w:val="00710CCC"/>
    <w:rsid w:val="00710E8F"/>
    <w:rsid w:val="00711018"/>
    <w:rsid w:val="007110A2"/>
    <w:rsid w:val="007114F4"/>
    <w:rsid w:val="007117D4"/>
    <w:rsid w:val="00711A2A"/>
    <w:rsid w:val="00711B43"/>
    <w:rsid w:val="00711DAC"/>
    <w:rsid w:val="00711F1F"/>
    <w:rsid w:val="007123C1"/>
    <w:rsid w:val="0071277F"/>
    <w:rsid w:val="00712905"/>
    <w:rsid w:val="00712DE3"/>
    <w:rsid w:val="00713051"/>
    <w:rsid w:val="007147A2"/>
    <w:rsid w:val="00714D51"/>
    <w:rsid w:val="00715612"/>
    <w:rsid w:val="00715A45"/>
    <w:rsid w:val="00715AE8"/>
    <w:rsid w:val="00715E45"/>
    <w:rsid w:val="00716015"/>
    <w:rsid w:val="00716C85"/>
    <w:rsid w:val="00717078"/>
    <w:rsid w:val="0071791A"/>
    <w:rsid w:val="00717AAC"/>
    <w:rsid w:val="00717C4D"/>
    <w:rsid w:val="00717EB8"/>
    <w:rsid w:val="007204C9"/>
    <w:rsid w:val="00720AD8"/>
    <w:rsid w:val="00720D67"/>
    <w:rsid w:val="00720FFA"/>
    <w:rsid w:val="007210EC"/>
    <w:rsid w:val="00721781"/>
    <w:rsid w:val="00721784"/>
    <w:rsid w:val="007219F3"/>
    <w:rsid w:val="00722320"/>
    <w:rsid w:val="007224DC"/>
    <w:rsid w:val="007225DF"/>
    <w:rsid w:val="00722797"/>
    <w:rsid w:val="00723400"/>
    <w:rsid w:val="0072340C"/>
    <w:rsid w:val="00723680"/>
    <w:rsid w:val="007237B9"/>
    <w:rsid w:val="00724121"/>
    <w:rsid w:val="00724447"/>
    <w:rsid w:val="00724B8B"/>
    <w:rsid w:val="0072556A"/>
    <w:rsid w:val="007259BA"/>
    <w:rsid w:val="007260F8"/>
    <w:rsid w:val="007261D7"/>
    <w:rsid w:val="0072658F"/>
    <w:rsid w:val="00726AA4"/>
    <w:rsid w:val="00726FDF"/>
    <w:rsid w:val="00727ADF"/>
    <w:rsid w:val="007304E2"/>
    <w:rsid w:val="007304FC"/>
    <w:rsid w:val="00730863"/>
    <w:rsid w:val="00730941"/>
    <w:rsid w:val="00730D5F"/>
    <w:rsid w:val="00731007"/>
    <w:rsid w:val="00731C9F"/>
    <w:rsid w:val="00731D90"/>
    <w:rsid w:val="0073219D"/>
    <w:rsid w:val="00732769"/>
    <w:rsid w:val="0073283E"/>
    <w:rsid w:val="00734226"/>
    <w:rsid w:val="00734705"/>
    <w:rsid w:val="00734C7D"/>
    <w:rsid w:val="00735162"/>
    <w:rsid w:val="007359B0"/>
    <w:rsid w:val="00735D53"/>
    <w:rsid w:val="00735FE4"/>
    <w:rsid w:val="007362E8"/>
    <w:rsid w:val="00737100"/>
    <w:rsid w:val="00737117"/>
    <w:rsid w:val="0073711B"/>
    <w:rsid w:val="007372AA"/>
    <w:rsid w:val="0073734F"/>
    <w:rsid w:val="00737680"/>
    <w:rsid w:val="0073798E"/>
    <w:rsid w:val="00740374"/>
    <w:rsid w:val="007406F7"/>
    <w:rsid w:val="0074076C"/>
    <w:rsid w:val="00740AA8"/>
    <w:rsid w:val="00741626"/>
    <w:rsid w:val="007419EB"/>
    <w:rsid w:val="00741DEB"/>
    <w:rsid w:val="00742237"/>
    <w:rsid w:val="007423CE"/>
    <w:rsid w:val="00743450"/>
    <w:rsid w:val="00743541"/>
    <w:rsid w:val="00743C78"/>
    <w:rsid w:val="00744219"/>
    <w:rsid w:val="00744CDE"/>
    <w:rsid w:val="00744DDC"/>
    <w:rsid w:val="00745274"/>
    <w:rsid w:val="00745347"/>
    <w:rsid w:val="00745AB6"/>
    <w:rsid w:val="00745C65"/>
    <w:rsid w:val="00745C80"/>
    <w:rsid w:val="00746755"/>
    <w:rsid w:val="007468C9"/>
    <w:rsid w:val="00746ACD"/>
    <w:rsid w:val="0074704E"/>
    <w:rsid w:val="00747224"/>
    <w:rsid w:val="007476FE"/>
    <w:rsid w:val="00747AE8"/>
    <w:rsid w:val="00747AF0"/>
    <w:rsid w:val="00750552"/>
    <w:rsid w:val="0075070D"/>
    <w:rsid w:val="00750AEE"/>
    <w:rsid w:val="00750DE0"/>
    <w:rsid w:val="00750FD5"/>
    <w:rsid w:val="0075153F"/>
    <w:rsid w:val="00751D34"/>
    <w:rsid w:val="00752366"/>
    <w:rsid w:val="0075266F"/>
    <w:rsid w:val="00752674"/>
    <w:rsid w:val="007528A6"/>
    <w:rsid w:val="00752FA2"/>
    <w:rsid w:val="00753058"/>
    <w:rsid w:val="0075351C"/>
    <w:rsid w:val="00753881"/>
    <w:rsid w:val="00753B5C"/>
    <w:rsid w:val="0075451B"/>
    <w:rsid w:val="007546B1"/>
    <w:rsid w:val="00754E08"/>
    <w:rsid w:val="007552F5"/>
    <w:rsid w:val="00755763"/>
    <w:rsid w:val="00755DE2"/>
    <w:rsid w:val="0075617C"/>
    <w:rsid w:val="00756771"/>
    <w:rsid w:val="007572DA"/>
    <w:rsid w:val="00757530"/>
    <w:rsid w:val="007578D0"/>
    <w:rsid w:val="00757956"/>
    <w:rsid w:val="00757D91"/>
    <w:rsid w:val="00757DBA"/>
    <w:rsid w:val="00757EC0"/>
    <w:rsid w:val="00760171"/>
    <w:rsid w:val="007602F8"/>
    <w:rsid w:val="00760518"/>
    <w:rsid w:val="007611C7"/>
    <w:rsid w:val="00761291"/>
    <w:rsid w:val="007614D7"/>
    <w:rsid w:val="0076151B"/>
    <w:rsid w:val="00761E6D"/>
    <w:rsid w:val="00762523"/>
    <w:rsid w:val="007626ED"/>
    <w:rsid w:val="00762EF7"/>
    <w:rsid w:val="00762F66"/>
    <w:rsid w:val="007631F2"/>
    <w:rsid w:val="00763305"/>
    <w:rsid w:val="0076353A"/>
    <w:rsid w:val="00763820"/>
    <w:rsid w:val="00763ABD"/>
    <w:rsid w:val="00763D5A"/>
    <w:rsid w:val="00764068"/>
    <w:rsid w:val="00764643"/>
    <w:rsid w:val="007646B4"/>
    <w:rsid w:val="00764C00"/>
    <w:rsid w:val="00764EEF"/>
    <w:rsid w:val="007655B8"/>
    <w:rsid w:val="00765E45"/>
    <w:rsid w:val="007664D1"/>
    <w:rsid w:val="00766A60"/>
    <w:rsid w:val="00766C1E"/>
    <w:rsid w:val="00766EE5"/>
    <w:rsid w:val="0076796C"/>
    <w:rsid w:val="00770133"/>
    <w:rsid w:val="00770953"/>
    <w:rsid w:val="00770C3F"/>
    <w:rsid w:val="00770D79"/>
    <w:rsid w:val="00771114"/>
    <w:rsid w:val="007712A3"/>
    <w:rsid w:val="0077184E"/>
    <w:rsid w:val="00771D98"/>
    <w:rsid w:val="0077236C"/>
    <w:rsid w:val="00772381"/>
    <w:rsid w:val="00772521"/>
    <w:rsid w:val="00772A92"/>
    <w:rsid w:val="00772AF9"/>
    <w:rsid w:val="00772BC0"/>
    <w:rsid w:val="00772E5C"/>
    <w:rsid w:val="00773B58"/>
    <w:rsid w:val="0077400C"/>
    <w:rsid w:val="007745A4"/>
    <w:rsid w:val="00774C50"/>
    <w:rsid w:val="00774FC9"/>
    <w:rsid w:val="007757EC"/>
    <w:rsid w:val="00775D5D"/>
    <w:rsid w:val="00776571"/>
    <w:rsid w:val="007765F6"/>
    <w:rsid w:val="00776C67"/>
    <w:rsid w:val="007773EA"/>
    <w:rsid w:val="00777445"/>
    <w:rsid w:val="00777789"/>
    <w:rsid w:val="007801D5"/>
    <w:rsid w:val="00780430"/>
    <w:rsid w:val="00780E6C"/>
    <w:rsid w:val="0078137B"/>
    <w:rsid w:val="00781468"/>
    <w:rsid w:val="00781740"/>
    <w:rsid w:val="007819AD"/>
    <w:rsid w:val="00781A62"/>
    <w:rsid w:val="00781C63"/>
    <w:rsid w:val="00782239"/>
    <w:rsid w:val="007822C7"/>
    <w:rsid w:val="00783013"/>
    <w:rsid w:val="00783B40"/>
    <w:rsid w:val="00783DFF"/>
    <w:rsid w:val="0078519A"/>
    <w:rsid w:val="00786218"/>
    <w:rsid w:val="007867FD"/>
    <w:rsid w:val="00786873"/>
    <w:rsid w:val="007869F0"/>
    <w:rsid w:val="007877E7"/>
    <w:rsid w:val="00787FAB"/>
    <w:rsid w:val="00790636"/>
    <w:rsid w:val="0079066A"/>
    <w:rsid w:val="00790C61"/>
    <w:rsid w:val="00790CBF"/>
    <w:rsid w:val="007914E1"/>
    <w:rsid w:val="00791B6B"/>
    <w:rsid w:val="00792412"/>
    <w:rsid w:val="0079263F"/>
    <w:rsid w:val="007927E7"/>
    <w:rsid w:val="00792EF3"/>
    <w:rsid w:val="00793114"/>
    <w:rsid w:val="00793665"/>
    <w:rsid w:val="00793CD7"/>
    <w:rsid w:val="00793D21"/>
    <w:rsid w:val="007940BB"/>
    <w:rsid w:val="00794454"/>
    <w:rsid w:val="0079480A"/>
    <w:rsid w:val="007949DF"/>
    <w:rsid w:val="007950D0"/>
    <w:rsid w:val="0079522C"/>
    <w:rsid w:val="00795A70"/>
    <w:rsid w:val="00795C2D"/>
    <w:rsid w:val="00795EEF"/>
    <w:rsid w:val="00796087"/>
    <w:rsid w:val="0079632C"/>
    <w:rsid w:val="00796445"/>
    <w:rsid w:val="00796B8D"/>
    <w:rsid w:val="00797E71"/>
    <w:rsid w:val="007A02F2"/>
    <w:rsid w:val="007A043D"/>
    <w:rsid w:val="007A0605"/>
    <w:rsid w:val="007A0ACE"/>
    <w:rsid w:val="007A1227"/>
    <w:rsid w:val="007A17DB"/>
    <w:rsid w:val="007A209A"/>
    <w:rsid w:val="007A217B"/>
    <w:rsid w:val="007A21D8"/>
    <w:rsid w:val="007A299E"/>
    <w:rsid w:val="007A2C3C"/>
    <w:rsid w:val="007A2DCD"/>
    <w:rsid w:val="007A3507"/>
    <w:rsid w:val="007A368E"/>
    <w:rsid w:val="007A379E"/>
    <w:rsid w:val="007A396B"/>
    <w:rsid w:val="007A3FA8"/>
    <w:rsid w:val="007A441B"/>
    <w:rsid w:val="007A48C9"/>
    <w:rsid w:val="007A4A24"/>
    <w:rsid w:val="007A4A52"/>
    <w:rsid w:val="007A4DF0"/>
    <w:rsid w:val="007A4E9C"/>
    <w:rsid w:val="007A6035"/>
    <w:rsid w:val="007A665A"/>
    <w:rsid w:val="007A68E8"/>
    <w:rsid w:val="007A68F0"/>
    <w:rsid w:val="007A7F5D"/>
    <w:rsid w:val="007B0454"/>
    <w:rsid w:val="007B056D"/>
    <w:rsid w:val="007B079F"/>
    <w:rsid w:val="007B0B34"/>
    <w:rsid w:val="007B0BD1"/>
    <w:rsid w:val="007B0D3B"/>
    <w:rsid w:val="007B0D48"/>
    <w:rsid w:val="007B0F3D"/>
    <w:rsid w:val="007B146E"/>
    <w:rsid w:val="007B156C"/>
    <w:rsid w:val="007B1823"/>
    <w:rsid w:val="007B1A67"/>
    <w:rsid w:val="007B1ABE"/>
    <w:rsid w:val="007B23C7"/>
    <w:rsid w:val="007B252A"/>
    <w:rsid w:val="007B2790"/>
    <w:rsid w:val="007B2E7F"/>
    <w:rsid w:val="007B345E"/>
    <w:rsid w:val="007B406D"/>
    <w:rsid w:val="007B4150"/>
    <w:rsid w:val="007B4364"/>
    <w:rsid w:val="007B5070"/>
    <w:rsid w:val="007B522A"/>
    <w:rsid w:val="007B5560"/>
    <w:rsid w:val="007B5888"/>
    <w:rsid w:val="007B5C51"/>
    <w:rsid w:val="007B5F7F"/>
    <w:rsid w:val="007B5FBF"/>
    <w:rsid w:val="007B601E"/>
    <w:rsid w:val="007B64CF"/>
    <w:rsid w:val="007B6B9C"/>
    <w:rsid w:val="007B7068"/>
    <w:rsid w:val="007B72A1"/>
    <w:rsid w:val="007B765A"/>
    <w:rsid w:val="007B7EE0"/>
    <w:rsid w:val="007B7F1D"/>
    <w:rsid w:val="007B7F5F"/>
    <w:rsid w:val="007C056A"/>
    <w:rsid w:val="007C0B4D"/>
    <w:rsid w:val="007C180D"/>
    <w:rsid w:val="007C1DA3"/>
    <w:rsid w:val="007C1DDC"/>
    <w:rsid w:val="007C2144"/>
    <w:rsid w:val="007C2C6F"/>
    <w:rsid w:val="007C3E41"/>
    <w:rsid w:val="007C4154"/>
    <w:rsid w:val="007C4632"/>
    <w:rsid w:val="007C4CF7"/>
    <w:rsid w:val="007C603B"/>
    <w:rsid w:val="007C64DF"/>
    <w:rsid w:val="007C65AD"/>
    <w:rsid w:val="007C6683"/>
    <w:rsid w:val="007C69B4"/>
    <w:rsid w:val="007C6EF9"/>
    <w:rsid w:val="007C727A"/>
    <w:rsid w:val="007C7507"/>
    <w:rsid w:val="007C7CE2"/>
    <w:rsid w:val="007D05F2"/>
    <w:rsid w:val="007D07B1"/>
    <w:rsid w:val="007D08C1"/>
    <w:rsid w:val="007D0C75"/>
    <w:rsid w:val="007D10A8"/>
    <w:rsid w:val="007D186C"/>
    <w:rsid w:val="007D20F3"/>
    <w:rsid w:val="007D239F"/>
    <w:rsid w:val="007D23DA"/>
    <w:rsid w:val="007D25DD"/>
    <w:rsid w:val="007D29C6"/>
    <w:rsid w:val="007D2ED6"/>
    <w:rsid w:val="007D312F"/>
    <w:rsid w:val="007D3173"/>
    <w:rsid w:val="007D3278"/>
    <w:rsid w:val="007D3AA8"/>
    <w:rsid w:val="007D3D18"/>
    <w:rsid w:val="007D3DEC"/>
    <w:rsid w:val="007D4634"/>
    <w:rsid w:val="007D4A0D"/>
    <w:rsid w:val="007D554F"/>
    <w:rsid w:val="007D6008"/>
    <w:rsid w:val="007D6F71"/>
    <w:rsid w:val="007D731A"/>
    <w:rsid w:val="007D74C5"/>
    <w:rsid w:val="007D7643"/>
    <w:rsid w:val="007D776D"/>
    <w:rsid w:val="007D7CE2"/>
    <w:rsid w:val="007D7E8F"/>
    <w:rsid w:val="007E0580"/>
    <w:rsid w:val="007E092C"/>
    <w:rsid w:val="007E0C55"/>
    <w:rsid w:val="007E1883"/>
    <w:rsid w:val="007E188D"/>
    <w:rsid w:val="007E1ABD"/>
    <w:rsid w:val="007E1BDD"/>
    <w:rsid w:val="007E1D38"/>
    <w:rsid w:val="007E1D5A"/>
    <w:rsid w:val="007E22CE"/>
    <w:rsid w:val="007E2472"/>
    <w:rsid w:val="007E2DB6"/>
    <w:rsid w:val="007E32AB"/>
    <w:rsid w:val="007E35AB"/>
    <w:rsid w:val="007E3730"/>
    <w:rsid w:val="007E400A"/>
    <w:rsid w:val="007E42CD"/>
    <w:rsid w:val="007E45F5"/>
    <w:rsid w:val="007E4B1A"/>
    <w:rsid w:val="007E4B91"/>
    <w:rsid w:val="007E4BE2"/>
    <w:rsid w:val="007E50B3"/>
    <w:rsid w:val="007E528F"/>
    <w:rsid w:val="007E52B7"/>
    <w:rsid w:val="007E56BB"/>
    <w:rsid w:val="007E5D7B"/>
    <w:rsid w:val="007E5E77"/>
    <w:rsid w:val="007E78F9"/>
    <w:rsid w:val="007E7B68"/>
    <w:rsid w:val="007F05FA"/>
    <w:rsid w:val="007F0C11"/>
    <w:rsid w:val="007F0E0C"/>
    <w:rsid w:val="007F1197"/>
    <w:rsid w:val="007F1205"/>
    <w:rsid w:val="007F14D8"/>
    <w:rsid w:val="007F1842"/>
    <w:rsid w:val="007F18B8"/>
    <w:rsid w:val="007F291F"/>
    <w:rsid w:val="007F29A6"/>
    <w:rsid w:val="007F372C"/>
    <w:rsid w:val="007F37E7"/>
    <w:rsid w:val="007F394E"/>
    <w:rsid w:val="007F3D53"/>
    <w:rsid w:val="007F43A1"/>
    <w:rsid w:val="007F44A1"/>
    <w:rsid w:val="007F4DBF"/>
    <w:rsid w:val="007F609B"/>
    <w:rsid w:val="007F60FB"/>
    <w:rsid w:val="007F6296"/>
    <w:rsid w:val="007F6937"/>
    <w:rsid w:val="007F70DE"/>
    <w:rsid w:val="007F7108"/>
    <w:rsid w:val="007F720A"/>
    <w:rsid w:val="007F75F3"/>
    <w:rsid w:val="007F7885"/>
    <w:rsid w:val="007F7D7F"/>
    <w:rsid w:val="007F7E9C"/>
    <w:rsid w:val="008000A4"/>
    <w:rsid w:val="008001E6"/>
    <w:rsid w:val="00800263"/>
    <w:rsid w:val="00800653"/>
    <w:rsid w:val="00800B90"/>
    <w:rsid w:val="00800E38"/>
    <w:rsid w:val="0080270B"/>
    <w:rsid w:val="00802BCD"/>
    <w:rsid w:val="00802F41"/>
    <w:rsid w:val="008031EA"/>
    <w:rsid w:val="008035A1"/>
    <w:rsid w:val="00803707"/>
    <w:rsid w:val="008038C7"/>
    <w:rsid w:val="00803938"/>
    <w:rsid w:val="0080398E"/>
    <w:rsid w:val="00804374"/>
    <w:rsid w:val="0080438A"/>
    <w:rsid w:val="00804C20"/>
    <w:rsid w:val="00804E8E"/>
    <w:rsid w:val="008056CD"/>
    <w:rsid w:val="00805A74"/>
    <w:rsid w:val="00805C0A"/>
    <w:rsid w:val="0080738B"/>
    <w:rsid w:val="00807CCF"/>
    <w:rsid w:val="00807E41"/>
    <w:rsid w:val="0081002C"/>
    <w:rsid w:val="0081023D"/>
    <w:rsid w:val="0081033F"/>
    <w:rsid w:val="00810DE5"/>
    <w:rsid w:val="008116BD"/>
    <w:rsid w:val="00812C9A"/>
    <w:rsid w:val="00812D3A"/>
    <w:rsid w:val="00812EDB"/>
    <w:rsid w:val="008133A3"/>
    <w:rsid w:val="008133DB"/>
    <w:rsid w:val="008138F1"/>
    <w:rsid w:val="00813AC8"/>
    <w:rsid w:val="00814462"/>
    <w:rsid w:val="008146CD"/>
    <w:rsid w:val="00814B0D"/>
    <w:rsid w:val="0081500C"/>
    <w:rsid w:val="008153CD"/>
    <w:rsid w:val="00815B0C"/>
    <w:rsid w:val="00815D49"/>
    <w:rsid w:val="00815D86"/>
    <w:rsid w:val="00815E5D"/>
    <w:rsid w:val="00816B0C"/>
    <w:rsid w:val="00816F4F"/>
    <w:rsid w:val="008178BA"/>
    <w:rsid w:val="00817A5B"/>
    <w:rsid w:val="00817FC4"/>
    <w:rsid w:val="00820089"/>
    <w:rsid w:val="0082009C"/>
    <w:rsid w:val="008205DB"/>
    <w:rsid w:val="00820C6A"/>
    <w:rsid w:val="00820D58"/>
    <w:rsid w:val="00820F94"/>
    <w:rsid w:val="0082214B"/>
    <w:rsid w:val="00822B74"/>
    <w:rsid w:val="0082314A"/>
    <w:rsid w:val="00823719"/>
    <w:rsid w:val="00823EE7"/>
    <w:rsid w:val="00824076"/>
    <w:rsid w:val="00824870"/>
    <w:rsid w:val="00824F37"/>
    <w:rsid w:val="008252F7"/>
    <w:rsid w:val="00825820"/>
    <w:rsid w:val="0082602D"/>
    <w:rsid w:val="00826148"/>
    <w:rsid w:val="008265F2"/>
    <w:rsid w:val="0082790C"/>
    <w:rsid w:val="00827A3D"/>
    <w:rsid w:val="00827F85"/>
    <w:rsid w:val="008302E2"/>
    <w:rsid w:val="00830CE9"/>
    <w:rsid w:val="00831035"/>
    <w:rsid w:val="008316B9"/>
    <w:rsid w:val="00831A82"/>
    <w:rsid w:val="00831BF0"/>
    <w:rsid w:val="0083266D"/>
    <w:rsid w:val="0083409A"/>
    <w:rsid w:val="008341D2"/>
    <w:rsid w:val="00834373"/>
    <w:rsid w:val="0083447D"/>
    <w:rsid w:val="00834906"/>
    <w:rsid w:val="00835044"/>
    <w:rsid w:val="0083546C"/>
    <w:rsid w:val="008356EE"/>
    <w:rsid w:val="00835B1A"/>
    <w:rsid w:val="00837137"/>
    <w:rsid w:val="00837BBA"/>
    <w:rsid w:val="00837F4C"/>
    <w:rsid w:val="00837FC3"/>
    <w:rsid w:val="0084031F"/>
    <w:rsid w:val="0084037C"/>
    <w:rsid w:val="00840E32"/>
    <w:rsid w:val="008412A2"/>
    <w:rsid w:val="0084142A"/>
    <w:rsid w:val="00841795"/>
    <w:rsid w:val="0084186E"/>
    <w:rsid w:val="00841B3C"/>
    <w:rsid w:val="00841D9D"/>
    <w:rsid w:val="00841EE9"/>
    <w:rsid w:val="00841F64"/>
    <w:rsid w:val="00841FAE"/>
    <w:rsid w:val="008428DB"/>
    <w:rsid w:val="0084340F"/>
    <w:rsid w:val="008438C3"/>
    <w:rsid w:val="00843ECC"/>
    <w:rsid w:val="008440B7"/>
    <w:rsid w:val="00844605"/>
    <w:rsid w:val="0084463F"/>
    <w:rsid w:val="00844722"/>
    <w:rsid w:val="00845248"/>
    <w:rsid w:val="008454E0"/>
    <w:rsid w:val="008455AB"/>
    <w:rsid w:val="00845D13"/>
    <w:rsid w:val="00845DF3"/>
    <w:rsid w:val="0084625E"/>
    <w:rsid w:val="008463B1"/>
    <w:rsid w:val="0084670C"/>
    <w:rsid w:val="00846993"/>
    <w:rsid w:val="00846F34"/>
    <w:rsid w:val="00847089"/>
    <w:rsid w:val="008470F2"/>
    <w:rsid w:val="0084790C"/>
    <w:rsid w:val="00847956"/>
    <w:rsid w:val="00847BB2"/>
    <w:rsid w:val="00847BEB"/>
    <w:rsid w:val="008501A5"/>
    <w:rsid w:val="008506D6"/>
    <w:rsid w:val="00850860"/>
    <w:rsid w:val="00851F58"/>
    <w:rsid w:val="00852109"/>
    <w:rsid w:val="0085243B"/>
    <w:rsid w:val="00852585"/>
    <w:rsid w:val="00852A01"/>
    <w:rsid w:val="00852A17"/>
    <w:rsid w:val="00852D81"/>
    <w:rsid w:val="0085381A"/>
    <w:rsid w:val="0085385B"/>
    <w:rsid w:val="00853ADD"/>
    <w:rsid w:val="00853D7C"/>
    <w:rsid w:val="00853D8A"/>
    <w:rsid w:val="00854295"/>
    <w:rsid w:val="008544F5"/>
    <w:rsid w:val="0085453F"/>
    <w:rsid w:val="00854B98"/>
    <w:rsid w:val="00855420"/>
    <w:rsid w:val="00855796"/>
    <w:rsid w:val="00856065"/>
    <w:rsid w:val="0085654F"/>
    <w:rsid w:val="00856CB0"/>
    <w:rsid w:val="0085733E"/>
    <w:rsid w:val="00857403"/>
    <w:rsid w:val="00857654"/>
    <w:rsid w:val="008601FA"/>
    <w:rsid w:val="0086031E"/>
    <w:rsid w:val="00860523"/>
    <w:rsid w:val="0086053E"/>
    <w:rsid w:val="008607FD"/>
    <w:rsid w:val="00860E8A"/>
    <w:rsid w:val="0086114F"/>
    <w:rsid w:val="00861B7B"/>
    <w:rsid w:val="00863300"/>
    <w:rsid w:val="00863A9A"/>
    <w:rsid w:val="008640CB"/>
    <w:rsid w:val="00864140"/>
    <w:rsid w:val="00864C17"/>
    <w:rsid w:val="00864F2B"/>
    <w:rsid w:val="00865902"/>
    <w:rsid w:val="0086654A"/>
    <w:rsid w:val="0086655D"/>
    <w:rsid w:val="00866C40"/>
    <w:rsid w:val="00866CDA"/>
    <w:rsid w:val="0086748B"/>
    <w:rsid w:val="00867A31"/>
    <w:rsid w:val="00867CF1"/>
    <w:rsid w:val="008702A0"/>
    <w:rsid w:val="0087067F"/>
    <w:rsid w:val="00870E15"/>
    <w:rsid w:val="00871224"/>
    <w:rsid w:val="008713DA"/>
    <w:rsid w:val="008718BF"/>
    <w:rsid w:val="00871F0B"/>
    <w:rsid w:val="0087236D"/>
    <w:rsid w:val="008731AA"/>
    <w:rsid w:val="0087339D"/>
    <w:rsid w:val="00873B94"/>
    <w:rsid w:val="00873D48"/>
    <w:rsid w:val="00873E9B"/>
    <w:rsid w:val="008741A9"/>
    <w:rsid w:val="008742CA"/>
    <w:rsid w:val="008743DA"/>
    <w:rsid w:val="00874753"/>
    <w:rsid w:val="00874829"/>
    <w:rsid w:val="0087482F"/>
    <w:rsid w:val="00875859"/>
    <w:rsid w:val="00876926"/>
    <w:rsid w:val="00876D59"/>
    <w:rsid w:val="008774F2"/>
    <w:rsid w:val="008776F0"/>
    <w:rsid w:val="00877B5E"/>
    <w:rsid w:val="00877FFE"/>
    <w:rsid w:val="0088042E"/>
    <w:rsid w:val="00880796"/>
    <w:rsid w:val="00880A85"/>
    <w:rsid w:val="0088139A"/>
    <w:rsid w:val="00881C4B"/>
    <w:rsid w:val="00881CD9"/>
    <w:rsid w:val="00881D73"/>
    <w:rsid w:val="00881F71"/>
    <w:rsid w:val="00882383"/>
    <w:rsid w:val="008832DA"/>
    <w:rsid w:val="00883A60"/>
    <w:rsid w:val="00883D78"/>
    <w:rsid w:val="00884221"/>
    <w:rsid w:val="008842B4"/>
    <w:rsid w:val="008851BC"/>
    <w:rsid w:val="008852E0"/>
    <w:rsid w:val="0088540E"/>
    <w:rsid w:val="00886017"/>
    <w:rsid w:val="00886A93"/>
    <w:rsid w:val="00886E25"/>
    <w:rsid w:val="00887778"/>
    <w:rsid w:val="00887994"/>
    <w:rsid w:val="00887FC7"/>
    <w:rsid w:val="0089031F"/>
    <w:rsid w:val="008903E7"/>
    <w:rsid w:val="00890497"/>
    <w:rsid w:val="008905E4"/>
    <w:rsid w:val="0089093A"/>
    <w:rsid w:val="00890AA5"/>
    <w:rsid w:val="00890CEF"/>
    <w:rsid w:val="00890F60"/>
    <w:rsid w:val="00891629"/>
    <w:rsid w:val="00891B1C"/>
    <w:rsid w:val="00891B64"/>
    <w:rsid w:val="00891E05"/>
    <w:rsid w:val="0089205C"/>
    <w:rsid w:val="0089206D"/>
    <w:rsid w:val="0089261F"/>
    <w:rsid w:val="00892F68"/>
    <w:rsid w:val="00893064"/>
    <w:rsid w:val="008930AC"/>
    <w:rsid w:val="00893591"/>
    <w:rsid w:val="00893B7D"/>
    <w:rsid w:val="00893D8A"/>
    <w:rsid w:val="0089456A"/>
    <w:rsid w:val="00895432"/>
    <w:rsid w:val="0089544C"/>
    <w:rsid w:val="0089582C"/>
    <w:rsid w:val="00895BD3"/>
    <w:rsid w:val="00896648"/>
    <w:rsid w:val="00896BC4"/>
    <w:rsid w:val="0089710B"/>
    <w:rsid w:val="00897688"/>
    <w:rsid w:val="0089786E"/>
    <w:rsid w:val="00897888"/>
    <w:rsid w:val="00897D2A"/>
    <w:rsid w:val="00897E37"/>
    <w:rsid w:val="00897FD4"/>
    <w:rsid w:val="008A0724"/>
    <w:rsid w:val="008A087F"/>
    <w:rsid w:val="008A14CB"/>
    <w:rsid w:val="008A15E5"/>
    <w:rsid w:val="008A1817"/>
    <w:rsid w:val="008A1990"/>
    <w:rsid w:val="008A1F2D"/>
    <w:rsid w:val="008A2972"/>
    <w:rsid w:val="008A29C7"/>
    <w:rsid w:val="008A37AE"/>
    <w:rsid w:val="008A3AAF"/>
    <w:rsid w:val="008A3DD6"/>
    <w:rsid w:val="008A413C"/>
    <w:rsid w:val="008A4D7F"/>
    <w:rsid w:val="008A5341"/>
    <w:rsid w:val="008A5534"/>
    <w:rsid w:val="008A55D3"/>
    <w:rsid w:val="008A5AEE"/>
    <w:rsid w:val="008A6030"/>
    <w:rsid w:val="008A6173"/>
    <w:rsid w:val="008A628E"/>
    <w:rsid w:val="008A6C3D"/>
    <w:rsid w:val="008A6D8B"/>
    <w:rsid w:val="008A7C56"/>
    <w:rsid w:val="008B0439"/>
    <w:rsid w:val="008B0542"/>
    <w:rsid w:val="008B0A9E"/>
    <w:rsid w:val="008B0AC2"/>
    <w:rsid w:val="008B0C2B"/>
    <w:rsid w:val="008B0F23"/>
    <w:rsid w:val="008B17CC"/>
    <w:rsid w:val="008B1A0F"/>
    <w:rsid w:val="008B279B"/>
    <w:rsid w:val="008B295A"/>
    <w:rsid w:val="008B2B57"/>
    <w:rsid w:val="008B2CD1"/>
    <w:rsid w:val="008B32EA"/>
    <w:rsid w:val="008B356A"/>
    <w:rsid w:val="008B38D9"/>
    <w:rsid w:val="008B3A9E"/>
    <w:rsid w:val="008B44AB"/>
    <w:rsid w:val="008B4EB3"/>
    <w:rsid w:val="008B52DF"/>
    <w:rsid w:val="008B537C"/>
    <w:rsid w:val="008B58CB"/>
    <w:rsid w:val="008B5963"/>
    <w:rsid w:val="008B5B62"/>
    <w:rsid w:val="008B61A3"/>
    <w:rsid w:val="008B673F"/>
    <w:rsid w:val="008B718B"/>
    <w:rsid w:val="008B77FB"/>
    <w:rsid w:val="008B7B1B"/>
    <w:rsid w:val="008B7EA9"/>
    <w:rsid w:val="008C03B5"/>
    <w:rsid w:val="008C2014"/>
    <w:rsid w:val="008C2493"/>
    <w:rsid w:val="008C29EA"/>
    <w:rsid w:val="008C35FA"/>
    <w:rsid w:val="008C393F"/>
    <w:rsid w:val="008C3BB4"/>
    <w:rsid w:val="008C46C1"/>
    <w:rsid w:val="008C47F9"/>
    <w:rsid w:val="008C4BF3"/>
    <w:rsid w:val="008C4DF8"/>
    <w:rsid w:val="008C50C3"/>
    <w:rsid w:val="008C5297"/>
    <w:rsid w:val="008C5BB6"/>
    <w:rsid w:val="008C5D2A"/>
    <w:rsid w:val="008C6229"/>
    <w:rsid w:val="008C651D"/>
    <w:rsid w:val="008C66AC"/>
    <w:rsid w:val="008C67A2"/>
    <w:rsid w:val="008C67E4"/>
    <w:rsid w:val="008C712F"/>
    <w:rsid w:val="008D02BD"/>
    <w:rsid w:val="008D035B"/>
    <w:rsid w:val="008D0456"/>
    <w:rsid w:val="008D0894"/>
    <w:rsid w:val="008D1010"/>
    <w:rsid w:val="008D1040"/>
    <w:rsid w:val="008D185E"/>
    <w:rsid w:val="008D2394"/>
    <w:rsid w:val="008D2864"/>
    <w:rsid w:val="008D34AF"/>
    <w:rsid w:val="008D3EFF"/>
    <w:rsid w:val="008D406A"/>
    <w:rsid w:val="008D41C7"/>
    <w:rsid w:val="008D4276"/>
    <w:rsid w:val="008D43FE"/>
    <w:rsid w:val="008D4557"/>
    <w:rsid w:val="008D4705"/>
    <w:rsid w:val="008D4ED6"/>
    <w:rsid w:val="008D5012"/>
    <w:rsid w:val="008D502F"/>
    <w:rsid w:val="008D5D5D"/>
    <w:rsid w:val="008D60D3"/>
    <w:rsid w:val="008D64B5"/>
    <w:rsid w:val="008D65A1"/>
    <w:rsid w:val="008D681B"/>
    <w:rsid w:val="008D69C8"/>
    <w:rsid w:val="008D6D09"/>
    <w:rsid w:val="008D6D14"/>
    <w:rsid w:val="008D70C7"/>
    <w:rsid w:val="008D74EF"/>
    <w:rsid w:val="008E00C1"/>
    <w:rsid w:val="008E011F"/>
    <w:rsid w:val="008E0267"/>
    <w:rsid w:val="008E034E"/>
    <w:rsid w:val="008E05B4"/>
    <w:rsid w:val="008E0682"/>
    <w:rsid w:val="008E0867"/>
    <w:rsid w:val="008E0A6A"/>
    <w:rsid w:val="008E0C4B"/>
    <w:rsid w:val="008E0D21"/>
    <w:rsid w:val="008E11CB"/>
    <w:rsid w:val="008E1DEA"/>
    <w:rsid w:val="008E24EE"/>
    <w:rsid w:val="008E2DC5"/>
    <w:rsid w:val="008E2E8A"/>
    <w:rsid w:val="008E31A5"/>
    <w:rsid w:val="008E3474"/>
    <w:rsid w:val="008E3974"/>
    <w:rsid w:val="008E4B0A"/>
    <w:rsid w:val="008E4C29"/>
    <w:rsid w:val="008E5637"/>
    <w:rsid w:val="008E57E5"/>
    <w:rsid w:val="008E5AD4"/>
    <w:rsid w:val="008E60E4"/>
    <w:rsid w:val="008E62C3"/>
    <w:rsid w:val="008E7530"/>
    <w:rsid w:val="008E7F8D"/>
    <w:rsid w:val="008F02F1"/>
    <w:rsid w:val="008F02F7"/>
    <w:rsid w:val="008F0C5F"/>
    <w:rsid w:val="008F0CFC"/>
    <w:rsid w:val="008F0EB6"/>
    <w:rsid w:val="008F19A6"/>
    <w:rsid w:val="008F2175"/>
    <w:rsid w:val="008F2697"/>
    <w:rsid w:val="008F2714"/>
    <w:rsid w:val="008F282A"/>
    <w:rsid w:val="008F29D8"/>
    <w:rsid w:val="008F2BAB"/>
    <w:rsid w:val="008F2E13"/>
    <w:rsid w:val="008F303F"/>
    <w:rsid w:val="008F3052"/>
    <w:rsid w:val="008F332B"/>
    <w:rsid w:val="008F3546"/>
    <w:rsid w:val="008F3A53"/>
    <w:rsid w:val="008F3AC4"/>
    <w:rsid w:val="008F3B09"/>
    <w:rsid w:val="008F5614"/>
    <w:rsid w:val="008F5887"/>
    <w:rsid w:val="008F59FE"/>
    <w:rsid w:val="008F6402"/>
    <w:rsid w:val="008F6E90"/>
    <w:rsid w:val="008F7092"/>
    <w:rsid w:val="008F70DC"/>
    <w:rsid w:val="008F71B2"/>
    <w:rsid w:val="008F7AD3"/>
    <w:rsid w:val="008F7B22"/>
    <w:rsid w:val="008F7E7A"/>
    <w:rsid w:val="008F7F94"/>
    <w:rsid w:val="00900288"/>
    <w:rsid w:val="00900894"/>
    <w:rsid w:val="00900DF3"/>
    <w:rsid w:val="00901EA0"/>
    <w:rsid w:val="00901F7C"/>
    <w:rsid w:val="009022CD"/>
    <w:rsid w:val="00902D33"/>
    <w:rsid w:val="00903221"/>
    <w:rsid w:val="00903353"/>
    <w:rsid w:val="00903690"/>
    <w:rsid w:val="009040BA"/>
    <w:rsid w:val="00905731"/>
    <w:rsid w:val="00905805"/>
    <w:rsid w:val="00905DD0"/>
    <w:rsid w:val="00905DE3"/>
    <w:rsid w:val="009065E3"/>
    <w:rsid w:val="00906930"/>
    <w:rsid w:val="00906A04"/>
    <w:rsid w:val="00906AEE"/>
    <w:rsid w:val="00906F6B"/>
    <w:rsid w:val="00907008"/>
    <w:rsid w:val="0090714A"/>
    <w:rsid w:val="00907727"/>
    <w:rsid w:val="00907C43"/>
    <w:rsid w:val="00907D43"/>
    <w:rsid w:val="00907DEE"/>
    <w:rsid w:val="00910495"/>
    <w:rsid w:val="009104FD"/>
    <w:rsid w:val="00910659"/>
    <w:rsid w:val="009109C3"/>
    <w:rsid w:val="00910B33"/>
    <w:rsid w:val="00910D5D"/>
    <w:rsid w:val="00910EEE"/>
    <w:rsid w:val="0091110C"/>
    <w:rsid w:val="00911A1F"/>
    <w:rsid w:val="00911BEB"/>
    <w:rsid w:val="00911C99"/>
    <w:rsid w:val="00912572"/>
    <w:rsid w:val="00912833"/>
    <w:rsid w:val="009128BC"/>
    <w:rsid w:val="00912C57"/>
    <w:rsid w:val="00912D3E"/>
    <w:rsid w:val="00913AFE"/>
    <w:rsid w:val="0091488E"/>
    <w:rsid w:val="00914C3F"/>
    <w:rsid w:val="00914D2A"/>
    <w:rsid w:val="00914EEA"/>
    <w:rsid w:val="009151F1"/>
    <w:rsid w:val="00915504"/>
    <w:rsid w:val="00915794"/>
    <w:rsid w:val="00916147"/>
    <w:rsid w:val="00916305"/>
    <w:rsid w:val="00916B98"/>
    <w:rsid w:val="0091723B"/>
    <w:rsid w:val="009176AD"/>
    <w:rsid w:val="00917C78"/>
    <w:rsid w:val="0092027B"/>
    <w:rsid w:val="00920519"/>
    <w:rsid w:val="00920838"/>
    <w:rsid w:val="00920C1A"/>
    <w:rsid w:val="00920D97"/>
    <w:rsid w:val="009215B3"/>
    <w:rsid w:val="00921BAD"/>
    <w:rsid w:val="00921FFC"/>
    <w:rsid w:val="009226E5"/>
    <w:rsid w:val="00922EB3"/>
    <w:rsid w:val="00923292"/>
    <w:rsid w:val="009233D7"/>
    <w:rsid w:val="00923429"/>
    <w:rsid w:val="009238EE"/>
    <w:rsid w:val="00923B56"/>
    <w:rsid w:val="00924938"/>
    <w:rsid w:val="00924BE5"/>
    <w:rsid w:val="00924DDF"/>
    <w:rsid w:val="009251F3"/>
    <w:rsid w:val="0092526D"/>
    <w:rsid w:val="00925389"/>
    <w:rsid w:val="009254C0"/>
    <w:rsid w:val="00925826"/>
    <w:rsid w:val="00925D11"/>
    <w:rsid w:val="00925F65"/>
    <w:rsid w:val="00925FD3"/>
    <w:rsid w:val="0092629C"/>
    <w:rsid w:val="009264A0"/>
    <w:rsid w:val="00927199"/>
    <w:rsid w:val="0092791B"/>
    <w:rsid w:val="00927CBE"/>
    <w:rsid w:val="0093013D"/>
    <w:rsid w:val="009301E6"/>
    <w:rsid w:val="009302C0"/>
    <w:rsid w:val="00930307"/>
    <w:rsid w:val="00930374"/>
    <w:rsid w:val="0093037E"/>
    <w:rsid w:val="00930649"/>
    <w:rsid w:val="009307A5"/>
    <w:rsid w:val="0093087C"/>
    <w:rsid w:val="00930BEF"/>
    <w:rsid w:val="00931905"/>
    <w:rsid w:val="00931AAC"/>
    <w:rsid w:val="00932A52"/>
    <w:rsid w:val="00932BE0"/>
    <w:rsid w:val="00933173"/>
    <w:rsid w:val="009337AC"/>
    <w:rsid w:val="00933C0A"/>
    <w:rsid w:val="00934992"/>
    <w:rsid w:val="00934B99"/>
    <w:rsid w:val="00935B59"/>
    <w:rsid w:val="00935E67"/>
    <w:rsid w:val="0093640B"/>
    <w:rsid w:val="00936792"/>
    <w:rsid w:val="00936C17"/>
    <w:rsid w:val="0093795D"/>
    <w:rsid w:val="009400E9"/>
    <w:rsid w:val="00940610"/>
    <w:rsid w:val="00940F20"/>
    <w:rsid w:val="00940F68"/>
    <w:rsid w:val="00940FC6"/>
    <w:rsid w:val="00941A30"/>
    <w:rsid w:val="00942129"/>
    <w:rsid w:val="00942325"/>
    <w:rsid w:val="00942444"/>
    <w:rsid w:val="009424BE"/>
    <w:rsid w:val="009426C2"/>
    <w:rsid w:val="00942951"/>
    <w:rsid w:val="009429AD"/>
    <w:rsid w:val="00944247"/>
    <w:rsid w:val="009443AE"/>
    <w:rsid w:val="009443B2"/>
    <w:rsid w:val="009444D9"/>
    <w:rsid w:val="009451F1"/>
    <w:rsid w:val="00945463"/>
    <w:rsid w:val="00945B32"/>
    <w:rsid w:val="00945F71"/>
    <w:rsid w:val="00946325"/>
    <w:rsid w:val="00946986"/>
    <w:rsid w:val="00946FEB"/>
    <w:rsid w:val="00947050"/>
    <w:rsid w:val="00947200"/>
    <w:rsid w:val="00947560"/>
    <w:rsid w:val="0094768D"/>
    <w:rsid w:val="009476D7"/>
    <w:rsid w:val="00947ECC"/>
    <w:rsid w:val="00947F5A"/>
    <w:rsid w:val="00947FCD"/>
    <w:rsid w:val="009504BB"/>
    <w:rsid w:val="009504C9"/>
    <w:rsid w:val="0095061E"/>
    <w:rsid w:val="00950C96"/>
    <w:rsid w:val="00951864"/>
    <w:rsid w:val="00951CC0"/>
    <w:rsid w:val="00952053"/>
    <w:rsid w:val="00952361"/>
    <w:rsid w:val="00952BA5"/>
    <w:rsid w:val="00952BB3"/>
    <w:rsid w:val="00953133"/>
    <w:rsid w:val="009531BD"/>
    <w:rsid w:val="00953486"/>
    <w:rsid w:val="0095385B"/>
    <w:rsid w:val="00953CFE"/>
    <w:rsid w:val="00953FD3"/>
    <w:rsid w:val="00954042"/>
    <w:rsid w:val="009545FD"/>
    <w:rsid w:val="00954852"/>
    <w:rsid w:val="00954BA7"/>
    <w:rsid w:val="00954BB8"/>
    <w:rsid w:val="00954C10"/>
    <w:rsid w:val="00955142"/>
    <w:rsid w:val="009554E4"/>
    <w:rsid w:val="009554E9"/>
    <w:rsid w:val="009558FA"/>
    <w:rsid w:val="00955983"/>
    <w:rsid w:val="00955AC3"/>
    <w:rsid w:val="00956CA1"/>
    <w:rsid w:val="00956D36"/>
    <w:rsid w:val="00956DAB"/>
    <w:rsid w:val="0095719C"/>
    <w:rsid w:val="00957622"/>
    <w:rsid w:val="00957B11"/>
    <w:rsid w:val="00957DFB"/>
    <w:rsid w:val="00957E75"/>
    <w:rsid w:val="0096027A"/>
    <w:rsid w:val="00960367"/>
    <w:rsid w:val="009603DB"/>
    <w:rsid w:val="0096045D"/>
    <w:rsid w:val="00960571"/>
    <w:rsid w:val="00960BD6"/>
    <w:rsid w:val="00961303"/>
    <w:rsid w:val="0096146D"/>
    <w:rsid w:val="009625CC"/>
    <w:rsid w:val="00962963"/>
    <w:rsid w:val="00962987"/>
    <w:rsid w:val="009629CF"/>
    <w:rsid w:val="00963068"/>
    <w:rsid w:val="0096319E"/>
    <w:rsid w:val="0096322A"/>
    <w:rsid w:val="00963377"/>
    <w:rsid w:val="009633B8"/>
    <w:rsid w:val="0096411A"/>
    <w:rsid w:val="009644E8"/>
    <w:rsid w:val="0096474F"/>
    <w:rsid w:val="00964959"/>
    <w:rsid w:val="0096518C"/>
    <w:rsid w:val="00965738"/>
    <w:rsid w:val="009661C3"/>
    <w:rsid w:val="0096637F"/>
    <w:rsid w:val="009666F6"/>
    <w:rsid w:val="00966720"/>
    <w:rsid w:val="00966742"/>
    <w:rsid w:val="00967807"/>
    <w:rsid w:val="0096791B"/>
    <w:rsid w:val="00967BA3"/>
    <w:rsid w:val="00967D6B"/>
    <w:rsid w:val="00970064"/>
    <w:rsid w:val="009713C0"/>
    <w:rsid w:val="009717E2"/>
    <w:rsid w:val="00971B1D"/>
    <w:rsid w:val="00971EA3"/>
    <w:rsid w:val="00971EEF"/>
    <w:rsid w:val="0097203A"/>
    <w:rsid w:val="0097224A"/>
    <w:rsid w:val="009725C4"/>
    <w:rsid w:val="009726A7"/>
    <w:rsid w:val="00972C96"/>
    <w:rsid w:val="009730A5"/>
    <w:rsid w:val="009748BE"/>
    <w:rsid w:val="00974D0D"/>
    <w:rsid w:val="009750CA"/>
    <w:rsid w:val="009755D1"/>
    <w:rsid w:val="009765D0"/>
    <w:rsid w:val="00976680"/>
    <w:rsid w:val="00976A6C"/>
    <w:rsid w:val="009772F0"/>
    <w:rsid w:val="009775D2"/>
    <w:rsid w:val="00977605"/>
    <w:rsid w:val="00977730"/>
    <w:rsid w:val="009777B0"/>
    <w:rsid w:val="00977850"/>
    <w:rsid w:val="00977B23"/>
    <w:rsid w:val="00977BD6"/>
    <w:rsid w:val="0098021A"/>
    <w:rsid w:val="00981E78"/>
    <w:rsid w:val="00982118"/>
    <w:rsid w:val="009827A6"/>
    <w:rsid w:val="00982F95"/>
    <w:rsid w:val="00982FF7"/>
    <w:rsid w:val="00983C9E"/>
    <w:rsid w:val="00983DA9"/>
    <w:rsid w:val="00984EF5"/>
    <w:rsid w:val="0098517D"/>
    <w:rsid w:val="009851FB"/>
    <w:rsid w:val="0098578D"/>
    <w:rsid w:val="00985F45"/>
    <w:rsid w:val="0098626C"/>
    <w:rsid w:val="00986356"/>
    <w:rsid w:val="00986406"/>
    <w:rsid w:val="00986870"/>
    <w:rsid w:val="009868C5"/>
    <w:rsid w:val="00986AF3"/>
    <w:rsid w:val="009871AC"/>
    <w:rsid w:val="0098784B"/>
    <w:rsid w:val="0098799C"/>
    <w:rsid w:val="009879C2"/>
    <w:rsid w:val="00987D84"/>
    <w:rsid w:val="00990161"/>
    <w:rsid w:val="00990366"/>
    <w:rsid w:val="009903BA"/>
    <w:rsid w:val="00990C70"/>
    <w:rsid w:val="009911D5"/>
    <w:rsid w:val="0099150E"/>
    <w:rsid w:val="009916F0"/>
    <w:rsid w:val="009918B9"/>
    <w:rsid w:val="0099228B"/>
    <w:rsid w:val="009922D4"/>
    <w:rsid w:val="00992E39"/>
    <w:rsid w:val="00992F3A"/>
    <w:rsid w:val="00993224"/>
    <w:rsid w:val="00993E35"/>
    <w:rsid w:val="0099498A"/>
    <w:rsid w:val="00994BE4"/>
    <w:rsid w:val="009958D4"/>
    <w:rsid w:val="00995C9F"/>
    <w:rsid w:val="00996233"/>
    <w:rsid w:val="00996756"/>
    <w:rsid w:val="009968FD"/>
    <w:rsid w:val="0099745C"/>
    <w:rsid w:val="009A05BE"/>
    <w:rsid w:val="009A0B1C"/>
    <w:rsid w:val="009A0CFE"/>
    <w:rsid w:val="009A0E81"/>
    <w:rsid w:val="009A0E92"/>
    <w:rsid w:val="009A11D3"/>
    <w:rsid w:val="009A1452"/>
    <w:rsid w:val="009A1532"/>
    <w:rsid w:val="009A19B3"/>
    <w:rsid w:val="009A20F5"/>
    <w:rsid w:val="009A2AC3"/>
    <w:rsid w:val="009A2CDA"/>
    <w:rsid w:val="009A2F83"/>
    <w:rsid w:val="009A328D"/>
    <w:rsid w:val="009A47FF"/>
    <w:rsid w:val="009A4F33"/>
    <w:rsid w:val="009A5BCC"/>
    <w:rsid w:val="009A5F4E"/>
    <w:rsid w:val="009A68E1"/>
    <w:rsid w:val="009A6EB6"/>
    <w:rsid w:val="009A7022"/>
    <w:rsid w:val="009A7179"/>
    <w:rsid w:val="009A721B"/>
    <w:rsid w:val="009A77FC"/>
    <w:rsid w:val="009A7D53"/>
    <w:rsid w:val="009B0243"/>
    <w:rsid w:val="009B08F4"/>
    <w:rsid w:val="009B0B14"/>
    <w:rsid w:val="009B0C97"/>
    <w:rsid w:val="009B0C9E"/>
    <w:rsid w:val="009B0E6F"/>
    <w:rsid w:val="009B0F1A"/>
    <w:rsid w:val="009B1044"/>
    <w:rsid w:val="009B121F"/>
    <w:rsid w:val="009B1B29"/>
    <w:rsid w:val="009B2374"/>
    <w:rsid w:val="009B2B7D"/>
    <w:rsid w:val="009B2BBD"/>
    <w:rsid w:val="009B30A6"/>
    <w:rsid w:val="009B3236"/>
    <w:rsid w:val="009B3255"/>
    <w:rsid w:val="009B3396"/>
    <w:rsid w:val="009B33C9"/>
    <w:rsid w:val="009B33CF"/>
    <w:rsid w:val="009B3471"/>
    <w:rsid w:val="009B34EA"/>
    <w:rsid w:val="009B4064"/>
    <w:rsid w:val="009B451C"/>
    <w:rsid w:val="009B4A83"/>
    <w:rsid w:val="009B4E0E"/>
    <w:rsid w:val="009B535D"/>
    <w:rsid w:val="009B549E"/>
    <w:rsid w:val="009B56D8"/>
    <w:rsid w:val="009B62CD"/>
    <w:rsid w:val="009B6943"/>
    <w:rsid w:val="009B6D53"/>
    <w:rsid w:val="009B73B0"/>
    <w:rsid w:val="009B7482"/>
    <w:rsid w:val="009B7503"/>
    <w:rsid w:val="009C01E7"/>
    <w:rsid w:val="009C14A7"/>
    <w:rsid w:val="009C18D3"/>
    <w:rsid w:val="009C1BE6"/>
    <w:rsid w:val="009C1D49"/>
    <w:rsid w:val="009C2FCE"/>
    <w:rsid w:val="009C34AF"/>
    <w:rsid w:val="009C394B"/>
    <w:rsid w:val="009C3B27"/>
    <w:rsid w:val="009C3BE2"/>
    <w:rsid w:val="009C4099"/>
    <w:rsid w:val="009C41D9"/>
    <w:rsid w:val="009C4F68"/>
    <w:rsid w:val="009C53EB"/>
    <w:rsid w:val="009C550E"/>
    <w:rsid w:val="009C55E4"/>
    <w:rsid w:val="009C69EC"/>
    <w:rsid w:val="009C79A5"/>
    <w:rsid w:val="009C7C41"/>
    <w:rsid w:val="009C7CB8"/>
    <w:rsid w:val="009C7CBC"/>
    <w:rsid w:val="009C7E2C"/>
    <w:rsid w:val="009D01FE"/>
    <w:rsid w:val="009D04CC"/>
    <w:rsid w:val="009D097D"/>
    <w:rsid w:val="009D0E4F"/>
    <w:rsid w:val="009D12CD"/>
    <w:rsid w:val="009D1937"/>
    <w:rsid w:val="009D272E"/>
    <w:rsid w:val="009D28BB"/>
    <w:rsid w:val="009D29FE"/>
    <w:rsid w:val="009D2CA4"/>
    <w:rsid w:val="009D3134"/>
    <w:rsid w:val="009D31ED"/>
    <w:rsid w:val="009D3631"/>
    <w:rsid w:val="009D39BE"/>
    <w:rsid w:val="009D3B3E"/>
    <w:rsid w:val="009D3C41"/>
    <w:rsid w:val="009D4100"/>
    <w:rsid w:val="009D46A3"/>
    <w:rsid w:val="009D46D7"/>
    <w:rsid w:val="009D47FC"/>
    <w:rsid w:val="009D4ACA"/>
    <w:rsid w:val="009D5386"/>
    <w:rsid w:val="009D56D4"/>
    <w:rsid w:val="009D58E6"/>
    <w:rsid w:val="009D5AA2"/>
    <w:rsid w:val="009D5B25"/>
    <w:rsid w:val="009D6954"/>
    <w:rsid w:val="009D6EDF"/>
    <w:rsid w:val="009D6F4C"/>
    <w:rsid w:val="009D7123"/>
    <w:rsid w:val="009D7385"/>
    <w:rsid w:val="009D77D5"/>
    <w:rsid w:val="009E0062"/>
    <w:rsid w:val="009E00E7"/>
    <w:rsid w:val="009E0B2D"/>
    <w:rsid w:val="009E0DFA"/>
    <w:rsid w:val="009E157A"/>
    <w:rsid w:val="009E2CFB"/>
    <w:rsid w:val="009E2FCF"/>
    <w:rsid w:val="009E3053"/>
    <w:rsid w:val="009E3AF2"/>
    <w:rsid w:val="009E4148"/>
    <w:rsid w:val="009E4397"/>
    <w:rsid w:val="009E45A0"/>
    <w:rsid w:val="009E4F08"/>
    <w:rsid w:val="009E509D"/>
    <w:rsid w:val="009E532E"/>
    <w:rsid w:val="009E5945"/>
    <w:rsid w:val="009E5D19"/>
    <w:rsid w:val="009E5F3C"/>
    <w:rsid w:val="009E607C"/>
    <w:rsid w:val="009E638A"/>
    <w:rsid w:val="009E63A2"/>
    <w:rsid w:val="009E69DB"/>
    <w:rsid w:val="009E7762"/>
    <w:rsid w:val="009F0BE8"/>
    <w:rsid w:val="009F116A"/>
    <w:rsid w:val="009F1DB6"/>
    <w:rsid w:val="009F2589"/>
    <w:rsid w:val="009F25CF"/>
    <w:rsid w:val="009F27D4"/>
    <w:rsid w:val="009F280A"/>
    <w:rsid w:val="009F3065"/>
    <w:rsid w:val="009F334E"/>
    <w:rsid w:val="009F3573"/>
    <w:rsid w:val="009F370E"/>
    <w:rsid w:val="009F3F83"/>
    <w:rsid w:val="009F405F"/>
    <w:rsid w:val="009F42A5"/>
    <w:rsid w:val="009F4563"/>
    <w:rsid w:val="009F45FE"/>
    <w:rsid w:val="009F4CBE"/>
    <w:rsid w:val="009F500C"/>
    <w:rsid w:val="009F670F"/>
    <w:rsid w:val="009F67C0"/>
    <w:rsid w:val="009F6F74"/>
    <w:rsid w:val="009F71AE"/>
    <w:rsid w:val="009F724D"/>
    <w:rsid w:val="009F7370"/>
    <w:rsid w:val="009F797D"/>
    <w:rsid w:val="009F7B24"/>
    <w:rsid w:val="009F7D70"/>
    <w:rsid w:val="00A00796"/>
    <w:rsid w:val="00A009EE"/>
    <w:rsid w:val="00A00A7B"/>
    <w:rsid w:val="00A00C52"/>
    <w:rsid w:val="00A0116A"/>
    <w:rsid w:val="00A012C9"/>
    <w:rsid w:val="00A012DC"/>
    <w:rsid w:val="00A016FA"/>
    <w:rsid w:val="00A01931"/>
    <w:rsid w:val="00A01AEA"/>
    <w:rsid w:val="00A01C1B"/>
    <w:rsid w:val="00A0255E"/>
    <w:rsid w:val="00A02681"/>
    <w:rsid w:val="00A02C92"/>
    <w:rsid w:val="00A03F6C"/>
    <w:rsid w:val="00A044C4"/>
    <w:rsid w:val="00A0489D"/>
    <w:rsid w:val="00A04D4D"/>
    <w:rsid w:val="00A04E63"/>
    <w:rsid w:val="00A05259"/>
    <w:rsid w:val="00A05E7C"/>
    <w:rsid w:val="00A05E9F"/>
    <w:rsid w:val="00A06116"/>
    <w:rsid w:val="00A06126"/>
    <w:rsid w:val="00A06273"/>
    <w:rsid w:val="00A06D81"/>
    <w:rsid w:val="00A075C8"/>
    <w:rsid w:val="00A07A27"/>
    <w:rsid w:val="00A07BB4"/>
    <w:rsid w:val="00A07D16"/>
    <w:rsid w:val="00A07F80"/>
    <w:rsid w:val="00A1064E"/>
    <w:rsid w:val="00A1067E"/>
    <w:rsid w:val="00A109E8"/>
    <w:rsid w:val="00A112BF"/>
    <w:rsid w:val="00A116AF"/>
    <w:rsid w:val="00A117B7"/>
    <w:rsid w:val="00A11D37"/>
    <w:rsid w:val="00A11E14"/>
    <w:rsid w:val="00A1283E"/>
    <w:rsid w:val="00A131EA"/>
    <w:rsid w:val="00A13401"/>
    <w:rsid w:val="00A136EA"/>
    <w:rsid w:val="00A14235"/>
    <w:rsid w:val="00A14491"/>
    <w:rsid w:val="00A144C1"/>
    <w:rsid w:val="00A14555"/>
    <w:rsid w:val="00A1485E"/>
    <w:rsid w:val="00A14ADC"/>
    <w:rsid w:val="00A15563"/>
    <w:rsid w:val="00A157A8"/>
    <w:rsid w:val="00A16501"/>
    <w:rsid w:val="00A1663D"/>
    <w:rsid w:val="00A16844"/>
    <w:rsid w:val="00A16E9A"/>
    <w:rsid w:val="00A172A5"/>
    <w:rsid w:val="00A17490"/>
    <w:rsid w:val="00A175F0"/>
    <w:rsid w:val="00A17663"/>
    <w:rsid w:val="00A206E7"/>
    <w:rsid w:val="00A21225"/>
    <w:rsid w:val="00A21881"/>
    <w:rsid w:val="00A22041"/>
    <w:rsid w:val="00A227A9"/>
    <w:rsid w:val="00A228E6"/>
    <w:rsid w:val="00A22A84"/>
    <w:rsid w:val="00A22AEA"/>
    <w:rsid w:val="00A22C4C"/>
    <w:rsid w:val="00A2354D"/>
    <w:rsid w:val="00A23C92"/>
    <w:rsid w:val="00A24406"/>
    <w:rsid w:val="00A245BC"/>
    <w:rsid w:val="00A249F1"/>
    <w:rsid w:val="00A24B29"/>
    <w:rsid w:val="00A24D74"/>
    <w:rsid w:val="00A25713"/>
    <w:rsid w:val="00A25BA7"/>
    <w:rsid w:val="00A25CE3"/>
    <w:rsid w:val="00A26062"/>
    <w:rsid w:val="00A260A1"/>
    <w:rsid w:val="00A263DB"/>
    <w:rsid w:val="00A26CA4"/>
    <w:rsid w:val="00A26DA2"/>
    <w:rsid w:val="00A27450"/>
    <w:rsid w:val="00A278AB"/>
    <w:rsid w:val="00A27A0E"/>
    <w:rsid w:val="00A27ABE"/>
    <w:rsid w:val="00A30056"/>
    <w:rsid w:val="00A3061D"/>
    <w:rsid w:val="00A30739"/>
    <w:rsid w:val="00A310B0"/>
    <w:rsid w:val="00A31A7D"/>
    <w:rsid w:val="00A31B78"/>
    <w:rsid w:val="00A31C36"/>
    <w:rsid w:val="00A325ED"/>
    <w:rsid w:val="00A32642"/>
    <w:rsid w:val="00A3290F"/>
    <w:rsid w:val="00A32B3B"/>
    <w:rsid w:val="00A32BD8"/>
    <w:rsid w:val="00A32DC6"/>
    <w:rsid w:val="00A33522"/>
    <w:rsid w:val="00A33AEF"/>
    <w:rsid w:val="00A34307"/>
    <w:rsid w:val="00A3476E"/>
    <w:rsid w:val="00A35901"/>
    <w:rsid w:val="00A36268"/>
    <w:rsid w:val="00A36B55"/>
    <w:rsid w:val="00A375EF"/>
    <w:rsid w:val="00A37C3D"/>
    <w:rsid w:val="00A37F45"/>
    <w:rsid w:val="00A405FF"/>
    <w:rsid w:val="00A40BEB"/>
    <w:rsid w:val="00A4118F"/>
    <w:rsid w:val="00A41474"/>
    <w:rsid w:val="00A414FC"/>
    <w:rsid w:val="00A41C89"/>
    <w:rsid w:val="00A42B45"/>
    <w:rsid w:val="00A42E49"/>
    <w:rsid w:val="00A42EBD"/>
    <w:rsid w:val="00A4320F"/>
    <w:rsid w:val="00A4359C"/>
    <w:rsid w:val="00A4379B"/>
    <w:rsid w:val="00A43BE0"/>
    <w:rsid w:val="00A43D85"/>
    <w:rsid w:val="00A44175"/>
    <w:rsid w:val="00A44886"/>
    <w:rsid w:val="00A453A4"/>
    <w:rsid w:val="00A45BCF"/>
    <w:rsid w:val="00A45EFF"/>
    <w:rsid w:val="00A460AC"/>
    <w:rsid w:val="00A4670D"/>
    <w:rsid w:val="00A46FBC"/>
    <w:rsid w:val="00A47B30"/>
    <w:rsid w:val="00A47DF2"/>
    <w:rsid w:val="00A51769"/>
    <w:rsid w:val="00A522DF"/>
    <w:rsid w:val="00A5265A"/>
    <w:rsid w:val="00A5309F"/>
    <w:rsid w:val="00A530E1"/>
    <w:rsid w:val="00A53419"/>
    <w:rsid w:val="00A53753"/>
    <w:rsid w:val="00A539A9"/>
    <w:rsid w:val="00A53DB2"/>
    <w:rsid w:val="00A54AD6"/>
    <w:rsid w:val="00A54BC3"/>
    <w:rsid w:val="00A5531D"/>
    <w:rsid w:val="00A55A71"/>
    <w:rsid w:val="00A5616D"/>
    <w:rsid w:val="00A5636D"/>
    <w:rsid w:val="00A56A88"/>
    <w:rsid w:val="00A57902"/>
    <w:rsid w:val="00A607A7"/>
    <w:rsid w:val="00A60A15"/>
    <w:rsid w:val="00A60BD2"/>
    <w:rsid w:val="00A6140E"/>
    <w:rsid w:val="00A618DE"/>
    <w:rsid w:val="00A61AB2"/>
    <w:rsid w:val="00A61BD1"/>
    <w:rsid w:val="00A62459"/>
    <w:rsid w:val="00A625B4"/>
    <w:rsid w:val="00A633E5"/>
    <w:rsid w:val="00A63A14"/>
    <w:rsid w:val="00A64DDC"/>
    <w:rsid w:val="00A64EE7"/>
    <w:rsid w:val="00A65061"/>
    <w:rsid w:val="00A653D9"/>
    <w:rsid w:val="00A65692"/>
    <w:rsid w:val="00A659C8"/>
    <w:rsid w:val="00A65B71"/>
    <w:rsid w:val="00A65C48"/>
    <w:rsid w:val="00A65F1D"/>
    <w:rsid w:val="00A66021"/>
    <w:rsid w:val="00A66048"/>
    <w:rsid w:val="00A6666F"/>
    <w:rsid w:val="00A66ABC"/>
    <w:rsid w:val="00A67640"/>
    <w:rsid w:val="00A67A89"/>
    <w:rsid w:val="00A67D16"/>
    <w:rsid w:val="00A7028F"/>
    <w:rsid w:val="00A70564"/>
    <w:rsid w:val="00A70903"/>
    <w:rsid w:val="00A70932"/>
    <w:rsid w:val="00A70B1B"/>
    <w:rsid w:val="00A717BF"/>
    <w:rsid w:val="00A71CE8"/>
    <w:rsid w:val="00A726BE"/>
    <w:rsid w:val="00A72874"/>
    <w:rsid w:val="00A73740"/>
    <w:rsid w:val="00A7381F"/>
    <w:rsid w:val="00A7438F"/>
    <w:rsid w:val="00A747BB"/>
    <w:rsid w:val="00A75029"/>
    <w:rsid w:val="00A7509E"/>
    <w:rsid w:val="00A75894"/>
    <w:rsid w:val="00A7666D"/>
    <w:rsid w:val="00A76829"/>
    <w:rsid w:val="00A7691A"/>
    <w:rsid w:val="00A76C16"/>
    <w:rsid w:val="00A76CDB"/>
    <w:rsid w:val="00A76E36"/>
    <w:rsid w:val="00A771FD"/>
    <w:rsid w:val="00A77316"/>
    <w:rsid w:val="00A77659"/>
    <w:rsid w:val="00A77B2B"/>
    <w:rsid w:val="00A77C67"/>
    <w:rsid w:val="00A77EFF"/>
    <w:rsid w:val="00A80239"/>
    <w:rsid w:val="00A80322"/>
    <w:rsid w:val="00A80626"/>
    <w:rsid w:val="00A807E0"/>
    <w:rsid w:val="00A80AD8"/>
    <w:rsid w:val="00A81D20"/>
    <w:rsid w:val="00A8231E"/>
    <w:rsid w:val="00A824FA"/>
    <w:rsid w:val="00A828EB"/>
    <w:rsid w:val="00A82DAE"/>
    <w:rsid w:val="00A84186"/>
    <w:rsid w:val="00A8436A"/>
    <w:rsid w:val="00A843B6"/>
    <w:rsid w:val="00A84718"/>
    <w:rsid w:val="00A84F8F"/>
    <w:rsid w:val="00A8544D"/>
    <w:rsid w:val="00A8605C"/>
    <w:rsid w:val="00A866FB"/>
    <w:rsid w:val="00A86E58"/>
    <w:rsid w:val="00A87073"/>
    <w:rsid w:val="00A8775C"/>
    <w:rsid w:val="00A9004A"/>
    <w:rsid w:val="00A90526"/>
    <w:rsid w:val="00A9088F"/>
    <w:rsid w:val="00A911BA"/>
    <w:rsid w:val="00A91530"/>
    <w:rsid w:val="00A917A9"/>
    <w:rsid w:val="00A917B2"/>
    <w:rsid w:val="00A91805"/>
    <w:rsid w:val="00A91B3C"/>
    <w:rsid w:val="00A91EBD"/>
    <w:rsid w:val="00A9392F"/>
    <w:rsid w:val="00A93934"/>
    <w:rsid w:val="00A93C35"/>
    <w:rsid w:val="00A94315"/>
    <w:rsid w:val="00A943A3"/>
    <w:rsid w:val="00A94995"/>
    <w:rsid w:val="00A9512F"/>
    <w:rsid w:val="00A9596A"/>
    <w:rsid w:val="00A95983"/>
    <w:rsid w:val="00A95A47"/>
    <w:rsid w:val="00A95DB4"/>
    <w:rsid w:val="00A96825"/>
    <w:rsid w:val="00A9691C"/>
    <w:rsid w:val="00A96923"/>
    <w:rsid w:val="00A97088"/>
    <w:rsid w:val="00A97517"/>
    <w:rsid w:val="00A97641"/>
    <w:rsid w:val="00A97936"/>
    <w:rsid w:val="00A9799F"/>
    <w:rsid w:val="00A97BE7"/>
    <w:rsid w:val="00AA007A"/>
    <w:rsid w:val="00AA0453"/>
    <w:rsid w:val="00AA118A"/>
    <w:rsid w:val="00AA1704"/>
    <w:rsid w:val="00AA17FF"/>
    <w:rsid w:val="00AA1C8A"/>
    <w:rsid w:val="00AA1D5D"/>
    <w:rsid w:val="00AA21A2"/>
    <w:rsid w:val="00AA260E"/>
    <w:rsid w:val="00AA2960"/>
    <w:rsid w:val="00AA2CD9"/>
    <w:rsid w:val="00AA2F0E"/>
    <w:rsid w:val="00AA3054"/>
    <w:rsid w:val="00AA3716"/>
    <w:rsid w:val="00AA3A95"/>
    <w:rsid w:val="00AA4587"/>
    <w:rsid w:val="00AA4684"/>
    <w:rsid w:val="00AA47B1"/>
    <w:rsid w:val="00AA4822"/>
    <w:rsid w:val="00AA515E"/>
    <w:rsid w:val="00AA5364"/>
    <w:rsid w:val="00AA53FE"/>
    <w:rsid w:val="00AA5AA5"/>
    <w:rsid w:val="00AA5CCD"/>
    <w:rsid w:val="00AA68D6"/>
    <w:rsid w:val="00AA6CA6"/>
    <w:rsid w:val="00AA7304"/>
    <w:rsid w:val="00AA7741"/>
    <w:rsid w:val="00AA7BFF"/>
    <w:rsid w:val="00AA7F0C"/>
    <w:rsid w:val="00AB01B7"/>
    <w:rsid w:val="00AB07BE"/>
    <w:rsid w:val="00AB0A7A"/>
    <w:rsid w:val="00AB0BB7"/>
    <w:rsid w:val="00AB0DE3"/>
    <w:rsid w:val="00AB1576"/>
    <w:rsid w:val="00AB320F"/>
    <w:rsid w:val="00AB33DB"/>
    <w:rsid w:val="00AB348A"/>
    <w:rsid w:val="00AB38D9"/>
    <w:rsid w:val="00AB3B6C"/>
    <w:rsid w:val="00AB3C39"/>
    <w:rsid w:val="00AB3DC8"/>
    <w:rsid w:val="00AB3E10"/>
    <w:rsid w:val="00AB4B69"/>
    <w:rsid w:val="00AB4C38"/>
    <w:rsid w:val="00AB5BD9"/>
    <w:rsid w:val="00AB5C7E"/>
    <w:rsid w:val="00AB68A8"/>
    <w:rsid w:val="00AB6BE1"/>
    <w:rsid w:val="00AB6D22"/>
    <w:rsid w:val="00AB6E2F"/>
    <w:rsid w:val="00AB7390"/>
    <w:rsid w:val="00AB77F5"/>
    <w:rsid w:val="00AB7F01"/>
    <w:rsid w:val="00AC08CC"/>
    <w:rsid w:val="00AC1028"/>
    <w:rsid w:val="00AC114B"/>
    <w:rsid w:val="00AC11F2"/>
    <w:rsid w:val="00AC140E"/>
    <w:rsid w:val="00AC1643"/>
    <w:rsid w:val="00AC1CC2"/>
    <w:rsid w:val="00AC1DE1"/>
    <w:rsid w:val="00AC2659"/>
    <w:rsid w:val="00AC2717"/>
    <w:rsid w:val="00AC2A9C"/>
    <w:rsid w:val="00AC3B13"/>
    <w:rsid w:val="00AC3D01"/>
    <w:rsid w:val="00AC40F2"/>
    <w:rsid w:val="00AC4650"/>
    <w:rsid w:val="00AC50DC"/>
    <w:rsid w:val="00AC6733"/>
    <w:rsid w:val="00AC67CE"/>
    <w:rsid w:val="00AC7026"/>
    <w:rsid w:val="00AC713F"/>
    <w:rsid w:val="00AC720F"/>
    <w:rsid w:val="00AC758E"/>
    <w:rsid w:val="00AC7865"/>
    <w:rsid w:val="00AC78A2"/>
    <w:rsid w:val="00AC7924"/>
    <w:rsid w:val="00AC7C30"/>
    <w:rsid w:val="00AD06ED"/>
    <w:rsid w:val="00AD0E01"/>
    <w:rsid w:val="00AD0F9D"/>
    <w:rsid w:val="00AD12D0"/>
    <w:rsid w:val="00AD13FD"/>
    <w:rsid w:val="00AD2322"/>
    <w:rsid w:val="00AD3FBB"/>
    <w:rsid w:val="00AD430A"/>
    <w:rsid w:val="00AD45D8"/>
    <w:rsid w:val="00AD50D1"/>
    <w:rsid w:val="00AD52E1"/>
    <w:rsid w:val="00AD5348"/>
    <w:rsid w:val="00AD5789"/>
    <w:rsid w:val="00AD6410"/>
    <w:rsid w:val="00AD6A1B"/>
    <w:rsid w:val="00AD6BE6"/>
    <w:rsid w:val="00AD70D8"/>
    <w:rsid w:val="00AD7408"/>
    <w:rsid w:val="00AD74C1"/>
    <w:rsid w:val="00AD7C22"/>
    <w:rsid w:val="00AE0475"/>
    <w:rsid w:val="00AE0D16"/>
    <w:rsid w:val="00AE0F4C"/>
    <w:rsid w:val="00AE13D3"/>
    <w:rsid w:val="00AE1971"/>
    <w:rsid w:val="00AE1AC8"/>
    <w:rsid w:val="00AE1EB3"/>
    <w:rsid w:val="00AE2040"/>
    <w:rsid w:val="00AE3462"/>
    <w:rsid w:val="00AE3891"/>
    <w:rsid w:val="00AE42AD"/>
    <w:rsid w:val="00AE577F"/>
    <w:rsid w:val="00AE5BAF"/>
    <w:rsid w:val="00AE5F26"/>
    <w:rsid w:val="00AE6E53"/>
    <w:rsid w:val="00AE72BF"/>
    <w:rsid w:val="00AE74B2"/>
    <w:rsid w:val="00AE7605"/>
    <w:rsid w:val="00AE7D71"/>
    <w:rsid w:val="00AF031B"/>
    <w:rsid w:val="00AF04F9"/>
    <w:rsid w:val="00AF1F8F"/>
    <w:rsid w:val="00AF2342"/>
    <w:rsid w:val="00AF2552"/>
    <w:rsid w:val="00AF330E"/>
    <w:rsid w:val="00AF3324"/>
    <w:rsid w:val="00AF3497"/>
    <w:rsid w:val="00AF407C"/>
    <w:rsid w:val="00AF42C6"/>
    <w:rsid w:val="00AF55D5"/>
    <w:rsid w:val="00AF5801"/>
    <w:rsid w:val="00AF583C"/>
    <w:rsid w:val="00AF596F"/>
    <w:rsid w:val="00AF5F25"/>
    <w:rsid w:val="00AF5FC3"/>
    <w:rsid w:val="00AF669E"/>
    <w:rsid w:val="00AF69F1"/>
    <w:rsid w:val="00AF70E6"/>
    <w:rsid w:val="00AF7422"/>
    <w:rsid w:val="00AF7B78"/>
    <w:rsid w:val="00AF7C66"/>
    <w:rsid w:val="00AF7ECD"/>
    <w:rsid w:val="00B000E3"/>
    <w:rsid w:val="00B00836"/>
    <w:rsid w:val="00B00AB8"/>
    <w:rsid w:val="00B013C2"/>
    <w:rsid w:val="00B015DF"/>
    <w:rsid w:val="00B01A10"/>
    <w:rsid w:val="00B01A71"/>
    <w:rsid w:val="00B02683"/>
    <w:rsid w:val="00B028B7"/>
    <w:rsid w:val="00B02AD9"/>
    <w:rsid w:val="00B03C2E"/>
    <w:rsid w:val="00B04096"/>
    <w:rsid w:val="00B0439D"/>
    <w:rsid w:val="00B044EB"/>
    <w:rsid w:val="00B0472D"/>
    <w:rsid w:val="00B053B5"/>
    <w:rsid w:val="00B05557"/>
    <w:rsid w:val="00B057F1"/>
    <w:rsid w:val="00B05C48"/>
    <w:rsid w:val="00B05E56"/>
    <w:rsid w:val="00B063DC"/>
    <w:rsid w:val="00B06A40"/>
    <w:rsid w:val="00B06BFC"/>
    <w:rsid w:val="00B0776B"/>
    <w:rsid w:val="00B079BB"/>
    <w:rsid w:val="00B112F4"/>
    <w:rsid w:val="00B11334"/>
    <w:rsid w:val="00B116F9"/>
    <w:rsid w:val="00B11CA3"/>
    <w:rsid w:val="00B11F63"/>
    <w:rsid w:val="00B1267A"/>
    <w:rsid w:val="00B12A93"/>
    <w:rsid w:val="00B138C9"/>
    <w:rsid w:val="00B13B4F"/>
    <w:rsid w:val="00B147C0"/>
    <w:rsid w:val="00B151E5"/>
    <w:rsid w:val="00B153CE"/>
    <w:rsid w:val="00B156BA"/>
    <w:rsid w:val="00B157CC"/>
    <w:rsid w:val="00B159EE"/>
    <w:rsid w:val="00B15EA4"/>
    <w:rsid w:val="00B16593"/>
    <w:rsid w:val="00B173ED"/>
    <w:rsid w:val="00B17C4C"/>
    <w:rsid w:val="00B207A1"/>
    <w:rsid w:val="00B20A75"/>
    <w:rsid w:val="00B20C6C"/>
    <w:rsid w:val="00B20D6A"/>
    <w:rsid w:val="00B2145F"/>
    <w:rsid w:val="00B214F3"/>
    <w:rsid w:val="00B21674"/>
    <w:rsid w:val="00B21788"/>
    <w:rsid w:val="00B21B2A"/>
    <w:rsid w:val="00B21E76"/>
    <w:rsid w:val="00B22101"/>
    <w:rsid w:val="00B228FD"/>
    <w:rsid w:val="00B2292A"/>
    <w:rsid w:val="00B22B60"/>
    <w:rsid w:val="00B22D4E"/>
    <w:rsid w:val="00B23320"/>
    <w:rsid w:val="00B2395B"/>
    <w:rsid w:val="00B23C2F"/>
    <w:rsid w:val="00B23E1B"/>
    <w:rsid w:val="00B2421D"/>
    <w:rsid w:val="00B246A4"/>
    <w:rsid w:val="00B24C0A"/>
    <w:rsid w:val="00B25091"/>
    <w:rsid w:val="00B256CB"/>
    <w:rsid w:val="00B25790"/>
    <w:rsid w:val="00B2582A"/>
    <w:rsid w:val="00B26063"/>
    <w:rsid w:val="00B26338"/>
    <w:rsid w:val="00B266D0"/>
    <w:rsid w:val="00B26BA8"/>
    <w:rsid w:val="00B26BFD"/>
    <w:rsid w:val="00B27364"/>
    <w:rsid w:val="00B27D11"/>
    <w:rsid w:val="00B27DB9"/>
    <w:rsid w:val="00B30033"/>
    <w:rsid w:val="00B31114"/>
    <w:rsid w:val="00B3142F"/>
    <w:rsid w:val="00B320B1"/>
    <w:rsid w:val="00B321BD"/>
    <w:rsid w:val="00B32344"/>
    <w:rsid w:val="00B32469"/>
    <w:rsid w:val="00B32589"/>
    <w:rsid w:val="00B32737"/>
    <w:rsid w:val="00B32738"/>
    <w:rsid w:val="00B32894"/>
    <w:rsid w:val="00B32B40"/>
    <w:rsid w:val="00B33085"/>
    <w:rsid w:val="00B33CFF"/>
    <w:rsid w:val="00B342A9"/>
    <w:rsid w:val="00B344D1"/>
    <w:rsid w:val="00B34612"/>
    <w:rsid w:val="00B34762"/>
    <w:rsid w:val="00B352A0"/>
    <w:rsid w:val="00B35394"/>
    <w:rsid w:val="00B360E4"/>
    <w:rsid w:val="00B365DB"/>
    <w:rsid w:val="00B36E3C"/>
    <w:rsid w:val="00B37D8C"/>
    <w:rsid w:val="00B40675"/>
    <w:rsid w:val="00B407D5"/>
    <w:rsid w:val="00B40A08"/>
    <w:rsid w:val="00B40A76"/>
    <w:rsid w:val="00B40AAC"/>
    <w:rsid w:val="00B417FC"/>
    <w:rsid w:val="00B419F3"/>
    <w:rsid w:val="00B41E5F"/>
    <w:rsid w:val="00B4234E"/>
    <w:rsid w:val="00B4260D"/>
    <w:rsid w:val="00B42C90"/>
    <w:rsid w:val="00B42ECC"/>
    <w:rsid w:val="00B43107"/>
    <w:rsid w:val="00B43953"/>
    <w:rsid w:val="00B441A2"/>
    <w:rsid w:val="00B44393"/>
    <w:rsid w:val="00B448F4"/>
    <w:rsid w:val="00B44A01"/>
    <w:rsid w:val="00B44DFF"/>
    <w:rsid w:val="00B455D8"/>
    <w:rsid w:val="00B46ABF"/>
    <w:rsid w:val="00B46B4B"/>
    <w:rsid w:val="00B46EE4"/>
    <w:rsid w:val="00B50129"/>
    <w:rsid w:val="00B508D2"/>
    <w:rsid w:val="00B50A26"/>
    <w:rsid w:val="00B51237"/>
    <w:rsid w:val="00B51239"/>
    <w:rsid w:val="00B51289"/>
    <w:rsid w:val="00B51297"/>
    <w:rsid w:val="00B51316"/>
    <w:rsid w:val="00B519B2"/>
    <w:rsid w:val="00B51B05"/>
    <w:rsid w:val="00B51D73"/>
    <w:rsid w:val="00B51F3C"/>
    <w:rsid w:val="00B5279B"/>
    <w:rsid w:val="00B534C6"/>
    <w:rsid w:val="00B53CC5"/>
    <w:rsid w:val="00B5454D"/>
    <w:rsid w:val="00B54723"/>
    <w:rsid w:val="00B54784"/>
    <w:rsid w:val="00B547F3"/>
    <w:rsid w:val="00B54A62"/>
    <w:rsid w:val="00B55295"/>
    <w:rsid w:val="00B55845"/>
    <w:rsid w:val="00B55CA6"/>
    <w:rsid w:val="00B560E3"/>
    <w:rsid w:val="00B56A57"/>
    <w:rsid w:val="00B572CB"/>
    <w:rsid w:val="00B573BE"/>
    <w:rsid w:val="00B574E2"/>
    <w:rsid w:val="00B576D9"/>
    <w:rsid w:val="00B5788F"/>
    <w:rsid w:val="00B579AC"/>
    <w:rsid w:val="00B60353"/>
    <w:rsid w:val="00B60488"/>
    <w:rsid w:val="00B60563"/>
    <w:rsid w:val="00B60884"/>
    <w:rsid w:val="00B60AA8"/>
    <w:rsid w:val="00B60ABD"/>
    <w:rsid w:val="00B61073"/>
    <w:rsid w:val="00B6115F"/>
    <w:rsid w:val="00B624C3"/>
    <w:rsid w:val="00B6283B"/>
    <w:rsid w:val="00B62E58"/>
    <w:rsid w:val="00B630F1"/>
    <w:rsid w:val="00B64367"/>
    <w:rsid w:val="00B64CCB"/>
    <w:rsid w:val="00B6535C"/>
    <w:rsid w:val="00B65535"/>
    <w:rsid w:val="00B658D5"/>
    <w:rsid w:val="00B673F3"/>
    <w:rsid w:val="00B678DA"/>
    <w:rsid w:val="00B67E7F"/>
    <w:rsid w:val="00B67F99"/>
    <w:rsid w:val="00B701B5"/>
    <w:rsid w:val="00B7031C"/>
    <w:rsid w:val="00B70948"/>
    <w:rsid w:val="00B70A62"/>
    <w:rsid w:val="00B70AEE"/>
    <w:rsid w:val="00B70B36"/>
    <w:rsid w:val="00B7133F"/>
    <w:rsid w:val="00B715B3"/>
    <w:rsid w:val="00B717BA"/>
    <w:rsid w:val="00B71C63"/>
    <w:rsid w:val="00B720C2"/>
    <w:rsid w:val="00B72665"/>
    <w:rsid w:val="00B729D9"/>
    <w:rsid w:val="00B72D08"/>
    <w:rsid w:val="00B737A1"/>
    <w:rsid w:val="00B7407F"/>
    <w:rsid w:val="00B74E5A"/>
    <w:rsid w:val="00B75A1C"/>
    <w:rsid w:val="00B75DAD"/>
    <w:rsid w:val="00B7613D"/>
    <w:rsid w:val="00B765C9"/>
    <w:rsid w:val="00B768A9"/>
    <w:rsid w:val="00B76A53"/>
    <w:rsid w:val="00B80948"/>
    <w:rsid w:val="00B80DC8"/>
    <w:rsid w:val="00B81AB9"/>
    <w:rsid w:val="00B81B3F"/>
    <w:rsid w:val="00B81D81"/>
    <w:rsid w:val="00B81DC2"/>
    <w:rsid w:val="00B82311"/>
    <w:rsid w:val="00B824AD"/>
    <w:rsid w:val="00B82ACF"/>
    <w:rsid w:val="00B83973"/>
    <w:rsid w:val="00B845E0"/>
    <w:rsid w:val="00B84990"/>
    <w:rsid w:val="00B84E52"/>
    <w:rsid w:val="00B853D5"/>
    <w:rsid w:val="00B853F8"/>
    <w:rsid w:val="00B865BD"/>
    <w:rsid w:val="00B86C3F"/>
    <w:rsid w:val="00B86D63"/>
    <w:rsid w:val="00B87475"/>
    <w:rsid w:val="00B9016F"/>
    <w:rsid w:val="00B90335"/>
    <w:rsid w:val="00B90ECB"/>
    <w:rsid w:val="00B91204"/>
    <w:rsid w:val="00B918FF"/>
    <w:rsid w:val="00B91A3D"/>
    <w:rsid w:val="00B9277D"/>
    <w:rsid w:val="00B9348D"/>
    <w:rsid w:val="00B93821"/>
    <w:rsid w:val="00B9441A"/>
    <w:rsid w:val="00B948C6"/>
    <w:rsid w:val="00B94B2B"/>
    <w:rsid w:val="00B9508F"/>
    <w:rsid w:val="00B9527C"/>
    <w:rsid w:val="00B9555B"/>
    <w:rsid w:val="00B956BA"/>
    <w:rsid w:val="00B956FE"/>
    <w:rsid w:val="00B957DC"/>
    <w:rsid w:val="00B958E2"/>
    <w:rsid w:val="00B95C0E"/>
    <w:rsid w:val="00B967C6"/>
    <w:rsid w:val="00B96919"/>
    <w:rsid w:val="00B96A52"/>
    <w:rsid w:val="00B97AE3"/>
    <w:rsid w:val="00BA0569"/>
    <w:rsid w:val="00BA0CD3"/>
    <w:rsid w:val="00BA11AC"/>
    <w:rsid w:val="00BA18A8"/>
    <w:rsid w:val="00BA1900"/>
    <w:rsid w:val="00BA1AD2"/>
    <w:rsid w:val="00BA2ED7"/>
    <w:rsid w:val="00BA4135"/>
    <w:rsid w:val="00BA4454"/>
    <w:rsid w:val="00BA4E48"/>
    <w:rsid w:val="00BA4F47"/>
    <w:rsid w:val="00BA6F84"/>
    <w:rsid w:val="00BA7408"/>
    <w:rsid w:val="00BA78FF"/>
    <w:rsid w:val="00BA7C65"/>
    <w:rsid w:val="00BB0149"/>
    <w:rsid w:val="00BB0B44"/>
    <w:rsid w:val="00BB1020"/>
    <w:rsid w:val="00BB12B7"/>
    <w:rsid w:val="00BB150B"/>
    <w:rsid w:val="00BB1812"/>
    <w:rsid w:val="00BB1A47"/>
    <w:rsid w:val="00BB1C2A"/>
    <w:rsid w:val="00BB2051"/>
    <w:rsid w:val="00BB21FF"/>
    <w:rsid w:val="00BB2B2F"/>
    <w:rsid w:val="00BB31A3"/>
    <w:rsid w:val="00BB32F2"/>
    <w:rsid w:val="00BB3866"/>
    <w:rsid w:val="00BB43F6"/>
    <w:rsid w:val="00BB4505"/>
    <w:rsid w:val="00BB45DD"/>
    <w:rsid w:val="00BB4653"/>
    <w:rsid w:val="00BB46F9"/>
    <w:rsid w:val="00BB62E3"/>
    <w:rsid w:val="00BB6716"/>
    <w:rsid w:val="00BB6C6E"/>
    <w:rsid w:val="00BB6E35"/>
    <w:rsid w:val="00BB6EB1"/>
    <w:rsid w:val="00BB708C"/>
    <w:rsid w:val="00BB7475"/>
    <w:rsid w:val="00BC04DB"/>
    <w:rsid w:val="00BC076B"/>
    <w:rsid w:val="00BC0BDB"/>
    <w:rsid w:val="00BC1152"/>
    <w:rsid w:val="00BC1594"/>
    <w:rsid w:val="00BC2483"/>
    <w:rsid w:val="00BC2D9C"/>
    <w:rsid w:val="00BC32E6"/>
    <w:rsid w:val="00BC3569"/>
    <w:rsid w:val="00BC411A"/>
    <w:rsid w:val="00BC4122"/>
    <w:rsid w:val="00BC47B6"/>
    <w:rsid w:val="00BC5197"/>
    <w:rsid w:val="00BC5714"/>
    <w:rsid w:val="00BC5E33"/>
    <w:rsid w:val="00BC6332"/>
    <w:rsid w:val="00BC6795"/>
    <w:rsid w:val="00BC6DD6"/>
    <w:rsid w:val="00BC78BD"/>
    <w:rsid w:val="00BC7B6A"/>
    <w:rsid w:val="00BC7E82"/>
    <w:rsid w:val="00BD0004"/>
    <w:rsid w:val="00BD00C2"/>
    <w:rsid w:val="00BD05CA"/>
    <w:rsid w:val="00BD089B"/>
    <w:rsid w:val="00BD0B6B"/>
    <w:rsid w:val="00BD0DCC"/>
    <w:rsid w:val="00BD11DA"/>
    <w:rsid w:val="00BD1E9E"/>
    <w:rsid w:val="00BD1F92"/>
    <w:rsid w:val="00BD2A0A"/>
    <w:rsid w:val="00BD2B80"/>
    <w:rsid w:val="00BD31D7"/>
    <w:rsid w:val="00BD3309"/>
    <w:rsid w:val="00BD33BB"/>
    <w:rsid w:val="00BD461A"/>
    <w:rsid w:val="00BD47DA"/>
    <w:rsid w:val="00BD4C7F"/>
    <w:rsid w:val="00BD4E9E"/>
    <w:rsid w:val="00BD50DE"/>
    <w:rsid w:val="00BD5499"/>
    <w:rsid w:val="00BD5515"/>
    <w:rsid w:val="00BD6363"/>
    <w:rsid w:val="00BD6437"/>
    <w:rsid w:val="00BD65DF"/>
    <w:rsid w:val="00BD6BB9"/>
    <w:rsid w:val="00BD6E49"/>
    <w:rsid w:val="00BD7172"/>
    <w:rsid w:val="00BD73A3"/>
    <w:rsid w:val="00BE091E"/>
    <w:rsid w:val="00BE0C0E"/>
    <w:rsid w:val="00BE1273"/>
    <w:rsid w:val="00BE2A2A"/>
    <w:rsid w:val="00BE35B9"/>
    <w:rsid w:val="00BE3CBC"/>
    <w:rsid w:val="00BE3F1A"/>
    <w:rsid w:val="00BE4D63"/>
    <w:rsid w:val="00BE4E48"/>
    <w:rsid w:val="00BE5279"/>
    <w:rsid w:val="00BE55B9"/>
    <w:rsid w:val="00BE55BD"/>
    <w:rsid w:val="00BE55D9"/>
    <w:rsid w:val="00BE64DA"/>
    <w:rsid w:val="00BE70FE"/>
    <w:rsid w:val="00BE7449"/>
    <w:rsid w:val="00BE763C"/>
    <w:rsid w:val="00BE7D00"/>
    <w:rsid w:val="00BE7E37"/>
    <w:rsid w:val="00BF02DC"/>
    <w:rsid w:val="00BF0407"/>
    <w:rsid w:val="00BF0811"/>
    <w:rsid w:val="00BF1121"/>
    <w:rsid w:val="00BF1261"/>
    <w:rsid w:val="00BF1267"/>
    <w:rsid w:val="00BF1689"/>
    <w:rsid w:val="00BF1A3B"/>
    <w:rsid w:val="00BF1EE3"/>
    <w:rsid w:val="00BF209F"/>
    <w:rsid w:val="00BF27F1"/>
    <w:rsid w:val="00BF2AA4"/>
    <w:rsid w:val="00BF2B89"/>
    <w:rsid w:val="00BF3B2D"/>
    <w:rsid w:val="00BF3B67"/>
    <w:rsid w:val="00BF4AE4"/>
    <w:rsid w:val="00BF55EC"/>
    <w:rsid w:val="00BF601C"/>
    <w:rsid w:val="00BF63B1"/>
    <w:rsid w:val="00BF6446"/>
    <w:rsid w:val="00BF6919"/>
    <w:rsid w:val="00BF6A75"/>
    <w:rsid w:val="00BF72F8"/>
    <w:rsid w:val="00BF7588"/>
    <w:rsid w:val="00BF79DC"/>
    <w:rsid w:val="00C002A2"/>
    <w:rsid w:val="00C0054E"/>
    <w:rsid w:val="00C00F5B"/>
    <w:rsid w:val="00C00FC7"/>
    <w:rsid w:val="00C0138C"/>
    <w:rsid w:val="00C01B1F"/>
    <w:rsid w:val="00C01BC1"/>
    <w:rsid w:val="00C02AAC"/>
    <w:rsid w:val="00C02C33"/>
    <w:rsid w:val="00C02CBB"/>
    <w:rsid w:val="00C02F50"/>
    <w:rsid w:val="00C035EC"/>
    <w:rsid w:val="00C0361F"/>
    <w:rsid w:val="00C03723"/>
    <w:rsid w:val="00C03ED0"/>
    <w:rsid w:val="00C03F4C"/>
    <w:rsid w:val="00C04236"/>
    <w:rsid w:val="00C046B9"/>
    <w:rsid w:val="00C049D4"/>
    <w:rsid w:val="00C04FC3"/>
    <w:rsid w:val="00C04FCC"/>
    <w:rsid w:val="00C05179"/>
    <w:rsid w:val="00C05368"/>
    <w:rsid w:val="00C05726"/>
    <w:rsid w:val="00C05C00"/>
    <w:rsid w:val="00C061DA"/>
    <w:rsid w:val="00C0694F"/>
    <w:rsid w:val="00C06C84"/>
    <w:rsid w:val="00C06CEC"/>
    <w:rsid w:val="00C06D2F"/>
    <w:rsid w:val="00C07030"/>
    <w:rsid w:val="00C071BF"/>
    <w:rsid w:val="00C072A1"/>
    <w:rsid w:val="00C072E0"/>
    <w:rsid w:val="00C07A55"/>
    <w:rsid w:val="00C07A68"/>
    <w:rsid w:val="00C07D46"/>
    <w:rsid w:val="00C07F25"/>
    <w:rsid w:val="00C10223"/>
    <w:rsid w:val="00C10741"/>
    <w:rsid w:val="00C11007"/>
    <w:rsid w:val="00C11A67"/>
    <w:rsid w:val="00C11FB6"/>
    <w:rsid w:val="00C12070"/>
    <w:rsid w:val="00C12128"/>
    <w:rsid w:val="00C1246D"/>
    <w:rsid w:val="00C126F7"/>
    <w:rsid w:val="00C128BC"/>
    <w:rsid w:val="00C12F89"/>
    <w:rsid w:val="00C1370D"/>
    <w:rsid w:val="00C1406D"/>
    <w:rsid w:val="00C14129"/>
    <w:rsid w:val="00C14824"/>
    <w:rsid w:val="00C14B75"/>
    <w:rsid w:val="00C15AC9"/>
    <w:rsid w:val="00C15DC2"/>
    <w:rsid w:val="00C1644F"/>
    <w:rsid w:val="00C1657D"/>
    <w:rsid w:val="00C16AB6"/>
    <w:rsid w:val="00C16B4E"/>
    <w:rsid w:val="00C175BB"/>
    <w:rsid w:val="00C17D5E"/>
    <w:rsid w:val="00C2009D"/>
    <w:rsid w:val="00C200CA"/>
    <w:rsid w:val="00C204C0"/>
    <w:rsid w:val="00C2083E"/>
    <w:rsid w:val="00C208FA"/>
    <w:rsid w:val="00C20C60"/>
    <w:rsid w:val="00C20E48"/>
    <w:rsid w:val="00C214B5"/>
    <w:rsid w:val="00C22273"/>
    <w:rsid w:val="00C2256E"/>
    <w:rsid w:val="00C22776"/>
    <w:rsid w:val="00C233CA"/>
    <w:rsid w:val="00C2422C"/>
    <w:rsid w:val="00C242B2"/>
    <w:rsid w:val="00C246C4"/>
    <w:rsid w:val="00C24A21"/>
    <w:rsid w:val="00C25002"/>
    <w:rsid w:val="00C25307"/>
    <w:rsid w:val="00C259F8"/>
    <w:rsid w:val="00C25AFB"/>
    <w:rsid w:val="00C25D29"/>
    <w:rsid w:val="00C2714B"/>
    <w:rsid w:val="00C27362"/>
    <w:rsid w:val="00C27D52"/>
    <w:rsid w:val="00C30776"/>
    <w:rsid w:val="00C312DF"/>
    <w:rsid w:val="00C315CA"/>
    <w:rsid w:val="00C320BA"/>
    <w:rsid w:val="00C331C5"/>
    <w:rsid w:val="00C33626"/>
    <w:rsid w:val="00C33DE9"/>
    <w:rsid w:val="00C33DF2"/>
    <w:rsid w:val="00C33EA9"/>
    <w:rsid w:val="00C349B9"/>
    <w:rsid w:val="00C351B1"/>
    <w:rsid w:val="00C35DEE"/>
    <w:rsid w:val="00C364BF"/>
    <w:rsid w:val="00C3665A"/>
    <w:rsid w:val="00C36AE0"/>
    <w:rsid w:val="00C36E0A"/>
    <w:rsid w:val="00C372D8"/>
    <w:rsid w:val="00C37B4C"/>
    <w:rsid w:val="00C403BB"/>
    <w:rsid w:val="00C40AFB"/>
    <w:rsid w:val="00C40E7B"/>
    <w:rsid w:val="00C40EF9"/>
    <w:rsid w:val="00C41700"/>
    <w:rsid w:val="00C417D0"/>
    <w:rsid w:val="00C419B4"/>
    <w:rsid w:val="00C429D1"/>
    <w:rsid w:val="00C42E05"/>
    <w:rsid w:val="00C42F74"/>
    <w:rsid w:val="00C4350E"/>
    <w:rsid w:val="00C43BFA"/>
    <w:rsid w:val="00C43C4A"/>
    <w:rsid w:val="00C44C35"/>
    <w:rsid w:val="00C44C67"/>
    <w:rsid w:val="00C44FC3"/>
    <w:rsid w:val="00C44FDF"/>
    <w:rsid w:val="00C4514F"/>
    <w:rsid w:val="00C45C3E"/>
    <w:rsid w:val="00C45C99"/>
    <w:rsid w:val="00C45FBF"/>
    <w:rsid w:val="00C46590"/>
    <w:rsid w:val="00C46BA2"/>
    <w:rsid w:val="00C46D77"/>
    <w:rsid w:val="00C470C8"/>
    <w:rsid w:val="00C470DF"/>
    <w:rsid w:val="00C47106"/>
    <w:rsid w:val="00C477E2"/>
    <w:rsid w:val="00C50167"/>
    <w:rsid w:val="00C507CE"/>
    <w:rsid w:val="00C508DE"/>
    <w:rsid w:val="00C50940"/>
    <w:rsid w:val="00C517AC"/>
    <w:rsid w:val="00C51960"/>
    <w:rsid w:val="00C52490"/>
    <w:rsid w:val="00C533E7"/>
    <w:rsid w:val="00C5366B"/>
    <w:rsid w:val="00C5425D"/>
    <w:rsid w:val="00C542F0"/>
    <w:rsid w:val="00C54392"/>
    <w:rsid w:val="00C5459A"/>
    <w:rsid w:val="00C547E9"/>
    <w:rsid w:val="00C548A7"/>
    <w:rsid w:val="00C54F94"/>
    <w:rsid w:val="00C552B1"/>
    <w:rsid w:val="00C552E7"/>
    <w:rsid w:val="00C553C9"/>
    <w:rsid w:val="00C5559B"/>
    <w:rsid w:val="00C5566E"/>
    <w:rsid w:val="00C569AF"/>
    <w:rsid w:val="00C56D4E"/>
    <w:rsid w:val="00C56E15"/>
    <w:rsid w:val="00C57244"/>
    <w:rsid w:val="00C60BC7"/>
    <w:rsid w:val="00C60CFE"/>
    <w:rsid w:val="00C6172F"/>
    <w:rsid w:val="00C621FF"/>
    <w:rsid w:val="00C6256B"/>
    <w:rsid w:val="00C62BEC"/>
    <w:rsid w:val="00C6395A"/>
    <w:rsid w:val="00C64613"/>
    <w:rsid w:val="00C647F3"/>
    <w:rsid w:val="00C64A32"/>
    <w:rsid w:val="00C64EC2"/>
    <w:rsid w:val="00C651E8"/>
    <w:rsid w:val="00C65733"/>
    <w:rsid w:val="00C660B5"/>
    <w:rsid w:val="00C6628B"/>
    <w:rsid w:val="00C664E5"/>
    <w:rsid w:val="00C66596"/>
    <w:rsid w:val="00C66AD6"/>
    <w:rsid w:val="00C66D63"/>
    <w:rsid w:val="00C707AD"/>
    <w:rsid w:val="00C71074"/>
    <w:rsid w:val="00C71D63"/>
    <w:rsid w:val="00C71EDE"/>
    <w:rsid w:val="00C721C0"/>
    <w:rsid w:val="00C721CD"/>
    <w:rsid w:val="00C73016"/>
    <w:rsid w:val="00C7311F"/>
    <w:rsid w:val="00C7324F"/>
    <w:rsid w:val="00C73A03"/>
    <w:rsid w:val="00C74306"/>
    <w:rsid w:val="00C74915"/>
    <w:rsid w:val="00C74F53"/>
    <w:rsid w:val="00C7586B"/>
    <w:rsid w:val="00C75E4C"/>
    <w:rsid w:val="00C76168"/>
    <w:rsid w:val="00C76F67"/>
    <w:rsid w:val="00C7738F"/>
    <w:rsid w:val="00C773C1"/>
    <w:rsid w:val="00C774C0"/>
    <w:rsid w:val="00C775FF"/>
    <w:rsid w:val="00C77E3B"/>
    <w:rsid w:val="00C80A4F"/>
    <w:rsid w:val="00C80F4C"/>
    <w:rsid w:val="00C81EFD"/>
    <w:rsid w:val="00C82274"/>
    <w:rsid w:val="00C82319"/>
    <w:rsid w:val="00C82D8D"/>
    <w:rsid w:val="00C83826"/>
    <w:rsid w:val="00C83A9F"/>
    <w:rsid w:val="00C84112"/>
    <w:rsid w:val="00C843F2"/>
    <w:rsid w:val="00C84955"/>
    <w:rsid w:val="00C849BB"/>
    <w:rsid w:val="00C84E8E"/>
    <w:rsid w:val="00C85DA1"/>
    <w:rsid w:val="00C85DF7"/>
    <w:rsid w:val="00C86426"/>
    <w:rsid w:val="00C87167"/>
    <w:rsid w:val="00C87C3A"/>
    <w:rsid w:val="00C87DC9"/>
    <w:rsid w:val="00C901F7"/>
    <w:rsid w:val="00C906B3"/>
    <w:rsid w:val="00C90E1A"/>
    <w:rsid w:val="00C910FC"/>
    <w:rsid w:val="00C910FE"/>
    <w:rsid w:val="00C917DC"/>
    <w:rsid w:val="00C91A9B"/>
    <w:rsid w:val="00C91CD4"/>
    <w:rsid w:val="00C91F21"/>
    <w:rsid w:val="00C91F8E"/>
    <w:rsid w:val="00C92173"/>
    <w:rsid w:val="00C92CA7"/>
    <w:rsid w:val="00C92DD5"/>
    <w:rsid w:val="00C92E22"/>
    <w:rsid w:val="00C933C3"/>
    <w:rsid w:val="00C93CB4"/>
    <w:rsid w:val="00C9432F"/>
    <w:rsid w:val="00C94602"/>
    <w:rsid w:val="00C948C9"/>
    <w:rsid w:val="00C94FA6"/>
    <w:rsid w:val="00C95DCA"/>
    <w:rsid w:val="00C95F6D"/>
    <w:rsid w:val="00C965EC"/>
    <w:rsid w:val="00C9697B"/>
    <w:rsid w:val="00C96AFD"/>
    <w:rsid w:val="00C9728A"/>
    <w:rsid w:val="00C97334"/>
    <w:rsid w:val="00C9735D"/>
    <w:rsid w:val="00C97EAB"/>
    <w:rsid w:val="00CA1068"/>
    <w:rsid w:val="00CA1865"/>
    <w:rsid w:val="00CA1C7A"/>
    <w:rsid w:val="00CA2233"/>
    <w:rsid w:val="00CA225E"/>
    <w:rsid w:val="00CA229C"/>
    <w:rsid w:val="00CA2802"/>
    <w:rsid w:val="00CA295F"/>
    <w:rsid w:val="00CA2DCE"/>
    <w:rsid w:val="00CA2F75"/>
    <w:rsid w:val="00CA5406"/>
    <w:rsid w:val="00CA5410"/>
    <w:rsid w:val="00CA60FB"/>
    <w:rsid w:val="00CA615C"/>
    <w:rsid w:val="00CA62F5"/>
    <w:rsid w:val="00CA6799"/>
    <w:rsid w:val="00CA6B66"/>
    <w:rsid w:val="00CA73FC"/>
    <w:rsid w:val="00CA78C3"/>
    <w:rsid w:val="00CA7E55"/>
    <w:rsid w:val="00CB0697"/>
    <w:rsid w:val="00CB06C7"/>
    <w:rsid w:val="00CB099E"/>
    <w:rsid w:val="00CB09FE"/>
    <w:rsid w:val="00CB0BFB"/>
    <w:rsid w:val="00CB1514"/>
    <w:rsid w:val="00CB2484"/>
    <w:rsid w:val="00CB2A3B"/>
    <w:rsid w:val="00CB3107"/>
    <w:rsid w:val="00CB3217"/>
    <w:rsid w:val="00CB49DD"/>
    <w:rsid w:val="00CB4BEE"/>
    <w:rsid w:val="00CB587A"/>
    <w:rsid w:val="00CB58D3"/>
    <w:rsid w:val="00CB61ED"/>
    <w:rsid w:val="00CB652D"/>
    <w:rsid w:val="00CB6780"/>
    <w:rsid w:val="00CB6A95"/>
    <w:rsid w:val="00CB6D97"/>
    <w:rsid w:val="00CB713B"/>
    <w:rsid w:val="00CB76A9"/>
    <w:rsid w:val="00CB7C2F"/>
    <w:rsid w:val="00CC0242"/>
    <w:rsid w:val="00CC027A"/>
    <w:rsid w:val="00CC0487"/>
    <w:rsid w:val="00CC083D"/>
    <w:rsid w:val="00CC0C51"/>
    <w:rsid w:val="00CC0FD2"/>
    <w:rsid w:val="00CC11B6"/>
    <w:rsid w:val="00CC157C"/>
    <w:rsid w:val="00CC164D"/>
    <w:rsid w:val="00CC189F"/>
    <w:rsid w:val="00CC1AF0"/>
    <w:rsid w:val="00CC206C"/>
    <w:rsid w:val="00CC207B"/>
    <w:rsid w:val="00CC2AA7"/>
    <w:rsid w:val="00CC2C9F"/>
    <w:rsid w:val="00CC2F25"/>
    <w:rsid w:val="00CC32B0"/>
    <w:rsid w:val="00CC343F"/>
    <w:rsid w:val="00CC3BF9"/>
    <w:rsid w:val="00CC3C10"/>
    <w:rsid w:val="00CC47B4"/>
    <w:rsid w:val="00CC4A11"/>
    <w:rsid w:val="00CC4B29"/>
    <w:rsid w:val="00CC4D44"/>
    <w:rsid w:val="00CC4D5D"/>
    <w:rsid w:val="00CC50E9"/>
    <w:rsid w:val="00CC5E9A"/>
    <w:rsid w:val="00CC5FA8"/>
    <w:rsid w:val="00CC662A"/>
    <w:rsid w:val="00CC6883"/>
    <w:rsid w:val="00CC7673"/>
    <w:rsid w:val="00CC7706"/>
    <w:rsid w:val="00CC7C10"/>
    <w:rsid w:val="00CC7E78"/>
    <w:rsid w:val="00CD008C"/>
    <w:rsid w:val="00CD0689"/>
    <w:rsid w:val="00CD0B24"/>
    <w:rsid w:val="00CD0D42"/>
    <w:rsid w:val="00CD0FF5"/>
    <w:rsid w:val="00CD167E"/>
    <w:rsid w:val="00CD17B9"/>
    <w:rsid w:val="00CD1942"/>
    <w:rsid w:val="00CD1D50"/>
    <w:rsid w:val="00CD26AC"/>
    <w:rsid w:val="00CD2C29"/>
    <w:rsid w:val="00CD2CDC"/>
    <w:rsid w:val="00CD2F6E"/>
    <w:rsid w:val="00CD335D"/>
    <w:rsid w:val="00CD36F6"/>
    <w:rsid w:val="00CD3D94"/>
    <w:rsid w:val="00CD4728"/>
    <w:rsid w:val="00CD4EF0"/>
    <w:rsid w:val="00CD51B2"/>
    <w:rsid w:val="00CD58B7"/>
    <w:rsid w:val="00CD63D1"/>
    <w:rsid w:val="00CD65F1"/>
    <w:rsid w:val="00CD6B42"/>
    <w:rsid w:val="00CD6C2A"/>
    <w:rsid w:val="00CD7086"/>
    <w:rsid w:val="00CD7261"/>
    <w:rsid w:val="00CD727E"/>
    <w:rsid w:val="00CD74FE"/>
    <w:rsid w:val="00CD7C10"/>
    <w:rsid w:val="00CD7CE6"/>
    <w:rsid w:val="00CE045A"/>
    <w:rsid w:val="00CE0835"/>
    <w:rsid w:val="00CE09B3"/>
    <w:rsid w:val="00CE0D89"/>
    <w:rsid w:val="00CE16D9"/>
    <w:rsid w:val="00CE1C34"/>
    <w:rsid w:val="00CE2445"/>
    <w:rsid w:val="00CE261A"/>
    <w:rsid w:val="00CE2778"/>
    <w:rsid w:val="00CE2F52"/>
    <w:rsid w:val="00CE3ED8"/>
    <w:rsid w:val="00CE47FE"/>
    <w:rsid w:val="00CE4AAE"/>
    <w:rsid w:val="00CE5853"/>
    <w:rsid w:val="00CE6C6C"/>
    <w:rsid w:val="00CE7507"/>
    <w:rsid w:val="00CE763E"/>
    <w:rsid w:val="00CE76DF"/>
    <w:rsid w:val="00CE775D"/>
    <w:rsid w:val="00CE7772"/>
    <w:rsid w:val="00CE7853"/>
    <w:rsid w:val="00CE7DEF"/>
    <w:rsid w:val="00CF06A0"/>
    <w:rsid w:val="00CF088A"/>
    <w:rsid w:val="00CF0FDD"/>
    <w:rsid w:val="00CF1A40"/>
    <w:rsid w:val="00CF1FEC"/>
    <w:rsid w:val="00CF241D"/>
    <w:rsid w:val="00CF339C"/>
    <w:rsid w:val="00CF3675"/>
    <w:rsid w:val="00CF462A"/>
    <w:rsid w:val="00CF4C1C"/>
    <w:rsid w:val="00CF4F69"/>
    <w:rsid w:val="00CF5D71"/>
    <w:rsid w:val="00CF5F39"/>
    <w:rsid w:val="00CF62E3"/>
    <w:rsid w:val="00CF6851"/>
    <w:rsid w:val="00CF6B3E"/>
    <w:rsid w:val="00CF6E5B"/>
    <w:rsid w:val="00CF77B8"/>
    <w:rsid w:val="00D001F7"/>
    <w:rsid w:val="00D00205"/>
    <w:rsid w:val="00D00B9F"/>
    <w:rsid w:val="00D00E33"/>
    <w:rsid w:val="00D0179E"/>
    <w:rsid w:val="00D0192C"/>
    <w:rsid w:val="00D01AA0"/>
    <w:rsid w:val="00D025CE"/>
    <w:rsid w:val="00D02830"/>
    <w:rsid w:val="00D0293B"/>
    <w:rsid w:val="00D036BF"/>
    <w:rsid w:val="00D03BD9"/>
    <w:rsid w:val="00D03F6D"/>
    <w:rsid w:val="00D0420F"/>
    <w:rsid w:val="00D04743"/>
    <w:rsid w:val="00D04AF9"/>
    <w:rsid w:val="00D04EB2"/>
    <w:rsid w:val="00D054D7"/>
    <w:rsid w:val="00D06F2A"/>
    <w:rsid w:val="00D07837"/>
    <w:rsid w:val="00D07A00"/>
    <w:rsid w:val="00D07B62"/>
    <w:rsid w:val="00D07BFF"/>
    <w:rsid w:val="00D07FA4"/>
    <w:rsid w:val="00D10128"/>
    <w:rsid w:val="00D104E5"/>
    <w:rsid w:val="00D11656"/>
    <w:rsid w:val="00D11CFF"/>
    <w:rsid w:val="00D11D0C"/>
    <w:rsid w:val="00D11DAD"/>
    <w:rsid w:val="00D11F15"/>
    <w:rsid w:val="00D11FA1"/>
    <w:rsid w:val="00D12832"/>
    <w:rsid w:val="00D12DE4"/>
    <w:rsid w:val="00D13142"/>
    <w:rsid w:val="00D13D3E"/>
    <w:rsid w:val="00D1437D"/>
    <w:rsid w:val="00D14BC3"/>
    <w:rsid w:val="00D14E9D"/>
    <w:rsid w:val="00D14EBE"/>
    <w:rsid w:val="00D15762"/>
    <w:rsid w:val="00D157B7"/>
    <w:rsid w:val="00D161D1"/>
    <w:rsid w:val="00D1728C"/>
    <w:rsid w:val="00D172F0"/>
    <w:rsid w:val="00D17389"/>
    <w:rsid w:val="00D176E2"/>
    <w:rsid w:val="00D1788F"/>
    <w:rsid w:val="00D17C7B"/>
    <w:rsid w:val="00D20136"/>
    <w:rsid w:val="00D20AD1"/>
    <w:rsid w:val="00D20D47"/>
    <w:rsid w:val="00D2102B"/>
    <w:rsid w:val="00D212C1"/>
    <w:rsid w:val="00D220CD"/>
    <w:rsid w:val="00D221E9"/>
    <w:rsid w:val="00D22D44"/>
    <w:rsid w:val="00D230CD"/>
    <w:rsid w:val="00D2320D"/>
    <w:rsid w:val="00D23213"/>
    <w:rsid w:val="00D235A4"/>
    <w:rsid w:val="00D23A3A"/>
    <w:rsid w:val="00D23B6E"/>
    <w:rsid w:val="00D23E28"/>
    <w:rsid w:val="00D24216"/>
    <w:rsid w:val="00D2447F"/>
    <w:rsid w:val="00D2500D"/>
    <w:rsid w:val="00D254F9"/>
    <w:rsid w:val="00D25733"/>
    <w:rsid w:val="00D25821"/>
    <w:rsid w:val="00D25891"/>
    <w:rsid w:val="00D25BAF"/>
    <w:rsid w:val="00D261B2"/>
    <w:rsid w:val="00D2626F"/>
    <w:rsid w:val="00D262B2"/>
    <w:rsid w:val="00D26975"/>
    <w:rsid w:val="00D26F40"/>
    <w:rsid w:val="00D270A1"/>
    <w:rsid w:val="00D271D7"/>
    <w:rsid w:val="00D306D7"/>
    <w:rsid w:val="00D309F8"/>
    <w:rsid w:val="00D30A60"/>
    <w:rsid w:val="00D30B85"/>
    <w:rsid w:val="00D30FE9"/>
    <w:rsid w:val="00D31146"/>
    <w:rsid w:val="00D3139C"/>
    <w:rsid w:val="00D31449"/>
    <w:rsid w:val="00D314BE"/>
    <w:rsid w:val="00D31734"/>
    <w:rsid w:val="00D329EB"/>
    <w:rsid w:val="00D32AD7"/>
    <w:rsid w:val="00D33752"/>
    <w:rsid w:val="00D3376F"/>
    <w:rsid w:val="00D33E74"/>
    <w:rsid w:val="00D34488"/>
    <w:rsid w:val="00D34AC9"/>
    <w:rsid w:val="00D35733"/>
    <w:rsid w:val="00D35A9D"/>
    <w:rsid w:val="00D35C32"/>
    <w:rsid w:val="00D35EC1"/>
    <w:rsid w:val="00D362E4"/>
    <w:rsid w:val="00D36C96"/>
    <w:rsid w:val="00D36E7A"/>
    <w:rsid w:val="00D3726B"/>
    <w:rsid w:val="00D376BE"/>
    <w:rsid w:val="00D37AA7"/>
    <w:rsid w:val="00D37D1C"/>
    <w:rsid w:val="00D40343"/>
    <w:rsid w:val="00D407C8"/>
    <w:rsid w:val="00D40A3C"/>
    <w:rsid w:val="00D41614"/>
    <w:rsid w:val="00D41814"/>
    <w:rsid w:val="00D42275"/>
    <w:rsid w:val="00D430A3"/>
    <w:rsid w:val="00D43397"/>
    <w:rsid w:val="00D43419"/>
    <w:rsid w:val="00D437AB"/>
    <w:rsid w:val="00D4396D"/>
    <w:rsid w:val="00D4452F"/>
    <w:rsid w:val="00D445BC"/>
    <w:rsid w:val="00D44604"/>
    <w:rsid w:val="00D44B7D"/>
    <w:rsid w:val="00D44D3F"/>
    <w:rsid w:val="00D452A8"/>
    <w:rsid w:val="00D45597"/>
    <w:rsid w:val="00D464EE"/>
    <w:rsid w:val="00D468FF"/>
    <w:rsid w:val="00D46AAB"/>
    <w:rsid w:val="00D46BEC"/>
    <w:rsid w:val="00D475C3"/>
    <w:rsid w:val="00D47A1C"/>
    <w:rsid w:val="00D47A9A"/>
    <w:rsid w:val="00D47BAD"/>
    <w:rsid w:val="00D50013"/>
    <w:rsid w:val="00D51032"/>
    <w:rsid w:val="00D5191B"/>
    <w:rsid w:val="00D51A1D"/>
    <w:rsid w:val="00D51AE9"/>
    <w:rsid w:val="00D51AFC"/>
    <w:rsid w:val="00D51D0B"/>
    <w:rsid w:val="00D5290E"/>
    <w:rsid w:val="00D5320F"/>
    <w:rsid w:val="00D5385A"/>
    <w:rsid w:val="00D53BA0"/>
    <w:rsid w:val="00D53EA4"/>
    <w:rsid w:val="00D53F07"/>
    <w:rsid w:val="00D54049"/>
    <w:rsid w:val="00D548CE"/>
    <w:rsid w:val="00D54CFD"/>
    <w:rsid w:val="00D54D47"/>
    <w:rsid w:val="00D54DAE"/>
    <w:rsid w:val="00D54ED5"/>
    <w:rsid w:val="00D551D8"/>
    <w:rsid w:val="00D55A4E"/>
    <w:rsid w:val="00D560B3"/>
    <w:rsid w:val="00D56529"/>
    <w:rsid w:val="00D572C4"/>
    <w:rsid w:val="00D5774B"/>
    <w:rsid w:val="00D57A2F"/>
    <w:rsid w:val="00D57D8F"/>
    <w:rsid w:val="00D6008D"/>
    <w:rsid w:val="00D6020C"/>
    <w:rsid w:val="00D60210"/>
    <w:rsid w:val="00D6033C"/>
    <w:rsid w:val="00D6039D"/>
    <w:rsid w:val="00D60485"/>
    <w:rsid w:val="00D60587"/>
    <w:rsid w:val="00D60880"/>
    <w:rsid w:val="00D60B81"/>
    <w:rsid w:val="00D60C30"/>
    <w:rsid w:val="00D6115D"/>
    <w:rsid w:val="00D623ED"/>
    <w:rsid w:val="00D62980"/>
    <w:rsid w:val="00D63491"/>
    <w:rsid w:val="00D6355A"/>
    <w:rsid w:val="00D63B19"/>
    <w:rsid w:val="00D63DE6"/>
    <w:rsid w:val="00D63F6E"/>
    <w:rsid w:val="00D641ED"/>
    <w:rsid w:val="00D64895"/>
    <w:rsid w:val="00D64E1C"/>
    <w:rsid w:val="00D65BDB"/>
    <w:rsid w:val="00D65FEE"/>
    <w:rsid w:val="00D66F8F"/>
    <w:rsid w:val="00D670A8"/>
    <w:rsid w:val="00D670CB"/>
    <w:rsid w:val="00D671C6"/>
    <w:rsid w:val="00D70337"/>
    <w:rsid w:val="00D711CD"/>
    <w:rsid w:val="00D7182B"/>
    <w:rsid w:val="00D71A4D"/>
    <w:rsid w:val="00D73375"/>
    <w:rsid w:val="00D73599"/>
    <w:rsid w:val="00D735AD"/>
    <w:rsid w:val="00D73658"/>
    <w:rsid w:val="00D73A74"/>
    <w:rsid w:val="00D73D63"/>
    <w:rsid w:val="00D740F7"/>
    <w:rsid w:val="00D74126"/>
    <w:rsid w:val="00D74303"/>
    <w:rsid w:val="00D755D9"/>
    <w:rsid w:val="00D76261"/>
    <w:rsid w:val="00D76668"/>
    <w:rsid w:val="00D76C5E"/>
    <w:rsid w:val="00D76E93"/>
    <w:rsid w:val="00D7734B"/>
    <w:rsid w:val="00D77D6D"/>
    <w:rsid w:val="00D77E4B"/>
    <w:rsid w:val="00D77F0E"/>
    <w:rsid w:val="00D80044"/>
    <w:rsid w:val="00D80142"/>
    <w:rsid w:val="00D80689"/>
    <w:rsid w:val="00D807F1"/>
    <w:rsid w:val="00D80907"/>
    <w:rsid w:val="00D80C12"/>
    <w:rsid w:val="00D80CB1"/>
    <w:rsid w:val="00D80D59"/>
    <w:rsid w:val="00D82145"/>
    <w:rsid w:val="00D8293A"/>
    <w:rsid w:val="00D830E0"/>
    <w:rsid w:val="00D83C60"/>
    <w:rsid w:val="00D844C5"/>
    <w:rsid w:val="00D849A3"/>
    <w:rsid w:val="00D84FDA"/>
    <w:rsid w:val="00D850A4"/>
    <w:rsid w:val="00D85372"/>
    <w:rsid w:val="00D85411"/>
    <w:rsid w:val="00D85648"/>
    <w:rsid w:val="00D856EA"/>
    <w:rsid w:val="00D86C1F"/>
    <w:rsid w:val="00D86FB3"/>
    <w:rsid w:val="00D87022"/>
    <w:rsid w:val="00D90438"/>
    <w:rsid w:val="00D90635"/>
    <w:rsid w:val="00D90CA7"/>
    <w:rsid w:val="00D90F32"/>
    <w:rsid w:val="00D915D2"/>
    <w:rsid w:val="00D917BD"/>
    <w:rsid w:val="00D9183E"/>
    <w:rsid w:val="00D91AD2"/>
    <w:rsid w:val="00D91E91"/>
    <w:rsid w:val="00D9215D"/>
    <w:rsid w:val="00D922F1"/>
    <w:rsid w:val="00D92707"/>
    <w:rsid w:val="00D939DD"/>
    <w:rsid w:val="00D943F0"/>
    <w:rsid w:val="00D94BD4"/>
    <w:rsid w:val="00D952BF"/>
    <w:rsid w:val="00D95467"/>
    <w:rsid w:val="00D954BD"/>
    <w:rsid w:val="00D9594D"/>
    <w:rsid w:val="00D95ACD"/>
    <w:rsid w:val="00D95D08"/>
    <w:rsid w:val="00D96042"/>
    <w:rsid w:val="00D96045"/>
    <w:rsid w:val="00D960FE"/>
    <w:rsid w:val="00D9617A"/>
    <w:rsid w:val="00D96A67"/>
    <w:rsid w:val="00D96D56"/>
    <w:rsid w:val="00D97191"/>
    <w:rsid w:val="00D97400"/>
    <w:rsid w:val="00D97478"/>
    <w:rsid w:val="00D976AF"/>
    <w:rsid w:val="00D97A8D"/>
    <w:rsid w:val="00D97D75"/>
    <w:rsid w:val="00DA022C"/>
    <w:rsid w:val="00DA04CE"/>
    <w:rsid w:val="00DA0573"/>
    <w:rsid w:val="00DA2079"/>
    <w:rsid w:val="00DA29C3"/>
    <w:rsid w:val="00DA4205"/>
    <w:rsid w:val="00DA4781"/>
    <w:rsid w:val="00DA4910"/>
    <w:rsid w:val="00DA53CB"/>
    <w:rsid w:val="00DA5599"/>
    <w:rsid w:val="00DA5D68"/>
    <w:rsid w:val="00DA5E07"/>
    <w:rsid w:val="00DA5E71"/>
    <w:rsid w:val="00DA64FC"/>
    <w:rsid w:val="00DA672B"/>
    <w:rsid w:val="00DA6F7E"/>
    <w:rsid w:val="00DA70D8"/>
    <w:rsid w:val="00DA74B5"/>
    <w:rsid w:val="00DA76BD"/>
    <w:rsid w:val="00DA7BFA"/>
    <w:rsid w:val="00DA7D01"/>
    <w:rsid w:val="00DB0025"/>
    <w:rsid w:val="00DB01C4"/>
    <w:rsid w:val="00DB074F"/>
    <w:rsid w:val="00DB0D08"/>
    <w:rsid w:val="00DB1923"/>
    <w:rsid w:val="00DB1DD1"/>
    <w:rsid w:val="00DB1EFF"/>
    <w:rsid w:val="00DB2706"/>
    <w:rsid w:val="00DB2BD9"/>
    <w:rsid w:val="00DB30A0"/>
    <w:rsid w:val="00DB31D5"/>
    <w:rsid w:val="00DB32B9"/>
    <w:rsid w:val="00DB3643"/>
    <w:rsid w:val="00DB369F"/>
    <w:rsid w:val="00DB3A4E"/>
    <w:rsid w:val="00DB4032"/>
    <w:rsid w:val="00DB5064"/>
    <w:rsid w:val="00DB63AB"/>
    <w:rsid w:val="00DB673D"/>
    <w:rsid w:val="00DB69E3"/>
    <w:rsid w:val="00DB7F73"/>
    <w:rsid w:val="00DC0135"/>
    <w:rsid w:val="00DC0D3C"/>
    <w:rsid w:val="00DC0E6F"/>
    <w:rsid w:val="00DC0F9A"/>
    <w:rsid w:val="00DC1655"/>
    <w:rsid w:val="00DC17F2"/>
    <w:rsid w:val="00DC1D9C"/>
    <w:rsid w:val="00DC1DF2"/>
    <w:rsid w:val="00DC2457"/>
    <w:rsid w:val="00DC2ACA"/>
    <w:rsid w:val="00DC3032"/>
    <w:rsid w:val="00DC3187"/>
    <w:rsid w:val="00DC3294"/>
    <w:rsid w:val="00DC3564"/>
    <w:rsid w:val="00DC35EF"/>
    <w:rsid w:val="00DC3D91"/>
    <w:rsid w:val="00DC3DF4"/>
    <w:rsid w:val="00DC46BE"/>
    <w:rsid w:val="00DC4A3F"/>
    <w:rsid w:val="00DC4B75"/>
    <w:rsid w:val="00DC4C0C"/>
    <w:rsid w:val="00DC4DA7"/>
    <w:rsid w:val="00DC5912"/>
    <w:rsid w:val="00DC5AF3"/>
    <w:rsid w:val="00DC6442"/>
    <w:rsid w:val="00DC6795"/>
    <w:rsid w:val="00DC69B6"/>
    <w:rsid w:val="00DC6C93"/>
    <w:rsid w:val="00DC6E48"/>
    <w:rsid w:val="00DD0155"/>
    <w:rsid w:val="00DD04A1"/>
    <w:rsid w:val="00DD1BFD"/>
    <w:rsid w:val="00DD2012"/>
    <w:rsid w:val="00DD2287"/>
    <w:rsid w:val="00DD27EE"/>
    <w:rsid w:val="00DD35FF"/>
    <w:rsid w:val="00DD394F"/>
    <w:rsid w:val="00DD3992"/>
    <w:rsid w:val="00DD3E07"/>
    <w:rsid w:val="00DD4111"/>
    <w:rsid w:val="00DD466A"/>
    <w:rsid w:val="00DD4AF5"/>
    <w:rsid w:val="00DD4B6E"/>
    <w:rsid w:val="00DD50EA"/>
    <w:rsid w:val="00DD57A9"/>
    <w:rsid w:val="00DD58B4"/>
    <w:rsid w:val="00DD5D36"/>
    <w:rsid w:val="00DD6241"/>
    <w:rsid w:val="00DD673F"/>
    <w:rsid w:val="00DD72E1"/>
    <w:rsid w:val="00DD7AE6"/>
    <w:rsid w:val="00DD7B8E"/>
    <w:rsid w:val="00DD7E76"/>
    <w:rsid w:val="00DE03DF"/>
    <w:rsid w:val="00DE056E"/>
    <w:rsid w:val="00DE1C56"/>
    <w:rsid w:val="00DE2B15"/>
    <w:rsid w:val="00DE2D64"/>
    <w:rsid w:val="00DE2EEF"/>
    <w:rsid w:val="00DE3332"/>
    <w:rsid w:val="00DE347D"/>
    <w:rsid w:val="00DE4095"/>
    <w:rsid w:val="00DE40BE"/>
    <w:rsid w:val="00DE4340"/>
    <w:rsid w:val="00DE487C"/>
    <w:rsid w:val="00DE4B66"/>
    <w:rsid w:val="00DE4EEE"/>
    <w:rsid w:val="00DE4F3A"/>
    <w:rsid w:val="00DE4FBC"/>
    <w:rsid w:val="00DE5388"/>
    <w:rsid w:val="00DE59FA"/>
    <w:rsid w:val="00DE5D04"/>
    <w:rsid w:val="00DE5EA6"/>
    <w:rsid w:val="00DE629C"/>
    <w:rsid w:val="00DE6386"/>
    <w:rsid w:val="00DE6840"/>
    <w:rsid w:val="00DE7012"/>
    <w:rsid w:val="00DE7156"/>
    <w:rsid w:val="00DE7365"/>
    <w:rsid w:val="00DE757C"/>
    <w:rsid w:val="00DE77F6"/>
    <w:rsid w:val="00DF0068"/>
    <w:rsid w:val="00DF092A"/>
    <w:rsid w:val="00DF0D13"/>
    <w:rsid w:val="00DF1609"/>
    <w:rsid w:val="00DF1DCC"/>
    <w:rsid w:val="00DF1FE1"/>
    <w:rsid w:val="00DF23B3"/>
    <w:rsid w:val="00DF24E2"/>
    <w:rsid w:val="00DF2886"/>
    <w:rsid w:val="00DF2ACA"/>
    <w:rsid w:val="00DF356D"/>
    <w:rsid w:val="00DF39E6"/>
    <w:rsid w:val="00DF39FC"/>
    <w:rsid w:val="00DF3B64"/>
    <w:rsid w:val="00DF3CD4"/>
    <w:rsid w:val="00DF40AF"/>
    <w:rsid w:val="00DF45DC"/>
    <w:rsid w:val="00DF4A08"/>
    <w:rsid w:val="00DF5114"/>
    <w:rsid w:val="00DF5349"/>
    <w:rsid w:val="00DF577B"/>
    <w:rsid w:val="00DF590C"/>
    <w:rsid w:val="00DF59A4"/>
    <w:rsid w:val="00DF62C7"/>
    <w:rsid w:val="00DF73C5"/>
    <w:rsid w:val="00DF773E"/>
    <w:rsid w:val="00DF7898"/>
    <w:rsid w:val="00DF7C9D"/>
    <w:rsid w:val="00E00A65"/>
    <w:rsid w:val="00E01886"/>
    <w:rsid w:val="00E022CB"/>
    <w:rsid w:val="00E02F7F"/>
    <w:rsid w:val="00E034F6"/>
    <w:rsid w:val="00E0478C"/>
    <w:rsid w:val="00E04BA2"/>
    <w:rsid w:val="00E04F83"/>
    <w:rsid w:val="00E050BE"/>
    <w:rsid w:val="00E05109"/>
    <w:rsid w:val="00E056E0"/>
    <w:rsid w:val="00E059AB"/>
    <w:rsid w:val="00E05C42"/>
    <w:rsid w:val="00E063AB"/>
    <w:rsid w:val="00E06544"/>
    <w:rsid w:val="00E067C6"/>
    <w:rsid w:val="00E06F60"/>
    <w:rsid w:val="00E07413"/>
    <w:rsid w:val="00E077CB"/>
    <w:rsid w:val="00E10256"/>
    <w:rsid w:val="00E106E0"/>
    <w:rsid w:val="00E10746"/>
    <w:rsid w:val="00E10760"/>
    <w:rsid w:val="00E10AB4"/>
    <w:rsid w:val="00E10F77"/>
    <w:rsid w:val="00E115CF"/>
    <w:rsid w:val="00E11A88"/>
    <w:rsid w:val="00E11B3D"/>
    <w:rsid w:val="00E1245D"/>
    <w:rsid w:val="00E12485"/>
    <w:rsid w:val="00E126CB"/>
    <w:rsid w:val="00E135FD"/>
    <w:rsid w:val="00E13618"/>
    <w:rsid w:val="00E13A87"/>
    <w:rsid w:val="00E13C43"/>
    <w:rsid w:val="00E144C5"/>
    <w:rsid w:val="00E149EA"/>
    <w:rsid w:val="00E14EA1"/>
    <w:rsid w:val="00E15642"/>
    <w:rsid w:val="00E15689"/>
    <w:rsid w:val="00E15AD4"/>
    <w:rsid w:val="00E16163"/>
    <w:rsid w:val="00E161DF"/>
    <w:rsid w:val="00E16DC5"/>
    <w:rsid w:val="00E172A3"/>
    <w:rsid w:val="00E20033"/>
    <w:rsid w:val="00E204D9"/>
    <w:rsid w:val="00E208B8"/>
    <w:rsid w:val="00E21110"/>
    <w:rsid w:val="00E215AE"/>
    <w:rsid w:val="00E21F9D"/>
    <w:rsid w:val="00E224EF"/>
    <w:rsid w:val="00E22AB6"/>
    <w:rsid w:val="00E2327F"/>
    <w:rsid w:val="00E23A5B"/>
    <w:rsid w:val="00E23C5F"/>
    <w:rsid w:val="00E23D0A"/>
    <w:rsid w:val="00E23E24"/>
    <w:rsid w:val="00E248D0"/>
    <w:rsid w:val="00E248F8"/>
    <w:rsid w:val="00E24CAD"/>
    <w:rsid w:val="00E2545A"/>
    <w:rsid w:val="00E256CB"/>
    <w:rsid w:val="00E25D40"/>
    <w:rsid w:val="00E2668F"/>
    <w:rsid w:val="00E26797"/>
    <w:rsid w:val="00E269AE"/>
    <w:rsid w:val="00E26ED8"/>
    <w:rsid w:val="00E26FD0"/>
    <w:rsid w:val="00E2725D"/>
    <w:rsid w:val="00E2735F"/>
    <w:rsid w:val="00E2762D"/>
    <w:rsid w:val="00E307A8"/>
    <w:rsid w:val="00E30B9A"/>
    <w:rsid w:val="00E31183"/>
    <w:rsid w:val="00E31DEC"/>
    <w:rsid w:val="00E31F13"/>
    <w:rsid w:val="00E31F2E"/>
    <w:rsid w:val="00E323F0"/>
    <w:rsid w:val="00E3328B"/>
    <w:rsid w:val="00E33421"/>
    <w:rsid w:val="00E335DE"/>
    <w:rsid w:val="00E34698"/>
    <w:rsid w:val="00E35FC5"/>
    <w:rsid w:val="00E36385"/>
    <w:rsid w:val="00E36688"/>
    <w:rsid w:val="00E36A7E"/>
    <w:rsid w:val="00E36B93"/>
    <w:rsid w:val="00E37177"/>
    <w:rsid w:val="00E37B87"/>
    <w:rsid w:val="00E37B8B"/>
    <w:rsid w:val="00E37CDF"/>
    <w:rsid w:val="00E37FB0"/>
    <w:rsid w:val="00E40175"/>
    <w:rsid w:val="00E40B01"/>
    <w:rsid w:val="00E40EF0"/>
    <w:rsid w:val="00E41370"/>
    <w:rsid w:val="00E414DE"/>
    <w:rsid w:val="00E4179E"/>
    <w:rsid w:val="00E41B14"/>
    <w:rsid w:val="00E421C2"/>
    <w:rsid w:val="00E43928"/>
    <w:rsid w:val="00E43BAB"/>
    <w:rsid w:val="00E43D90"/>
    <w:rsid w:val="00E447E9"/>
    <w:rsid w:val="00E4484C"/>
    <w:rsid w:val="00E448C5"/>
    <w:rsid w:val="00E44FA3"/>
    <w:rsid w:val="00E451A7"/>
    <w:rsid w:val="00E45611"/>
    <w:rsid w:val="00E457A2"/>
    <w:rsid w:val="00E45C87"/>
    <w:rsid w:val="00E46C9C"/>
    <w:rsid w:val="00E471A5"/>
    <w:rsid w:val="00E4770A"/>
    <w:rsid w:val="00E47924"/>
    <w:rsid w:val="00E47E23"/>
    <w:rsid w:val="00E504CE"/>
    <w:rsid w:val="00E509AF"/>
    <w:rsid w:val="00E518F8"/>
    <w:rsid w:val="00E51B34"/>
    <w:rsid w:val="00E528EC"/>
    <w:rsid w:val="00E531F1"/>
    <w:rsid w:val="00E53511"/>
    <w:rsid w:val="00E535FC"/>
    <w:rsid w:val="00E5368E"/>
    <w:rsid w:val="00E54313"/>
    <w:rsid w:val="00E54467"/>
    <w:rsid w:val="00E54ECE"/>
    <w:rsid w:val="00E55236"/>
    <w:rsid w:val="00E56238"/>
    <w:rsid w:val="00E571AB"/>
    <w:rsid w:val="00E57232"/>
    <w:rsid w:val="00E57650"/>
    <w:rsid w:val="00E600B8"/>
    <w:rsid w:val="00E60E25"/>
    <w:rsid w:val="00E613DC"/>
    <w:rsid w:val="00E6178B"/>
    <w:rsid w:val="00E61800"/>
    <w:rsid w:val="00E61DC7"/>
    <w:rsid w:val="00E62A2E"/>
    <w:rsid w:val="00E6308E"/>
    <w:rsid w:val="00E6320E"/>
    <w:rsid w:val="00E633D5"/>
    <w:rsid w:val="00E63727"/>
    <w:rsid w:val="00E639EC"/>
    <w:rsid w:val="00E64A1B"/>
    <w:rsid w:val="00E654F6"/>
    <w:rsid w:val="00E65FA1"/>
    <w:rsid w:val="00E6610E"/>
    <w:rsid w:val="00E663D5"/>
    <w:rsid w:val="00E665CF"/>
    <w:rsid w:val="00E66774"/>
    <w:rsid w:val="00E676BC"/>
    <w:rsid w:val="00E679EF"/>
    <w:rsid w:val="00E67A8F"/>
    <w:rsid w:val="00E704F6"/>
    <w:rsid w:val="00E70C6F"/>
    <w:rsid w:val="00E70E05"/>
    <w:rsid w:val="00E7126E"/>
    <w:rsid w:val="00E7143A"/>
    <w:rsid w:val="00E71F11"/>
    <w:rsid w:val="00E721E0"/>
    <w:rsid w:val="00E721FE"/>
    <w:rsid w:val="00E722B3"/>
    <w:rsid w:val="00E72AC6"/>
    <w:rsid w:val="00E735DA"/>
    <w:rsid w:val="00E735E7"/>
    <w:rsid w:val="00E73D00"/>
    <w:rsid w:val="00E741CF"/>
    <w:rsid w:val="00E741E7"/>
    <w:rsid w:val="00E743E8"/>
    <w:rsid w:val="00E7454A"/>
    <w:rsid w:val="00E745ED"/>
    <w:rsid w:val="00E7480C"/>
    <w:rsid w:val="00E74958"/>
    <w:rsid w:val="00E74BD7"/>
    <w:rsid w:val="00E751ED"/>
    <w:rsid w:val="00E75B28"/>
    <w:rsid w:val="00E75FA2"/>
    <w:rsid w:val="00E7663E"/>
    <w:rsid w:val="00E766C3"/>
    <w:rsid w:val="00E76818"/>
    <w:rsid w:val="00E76E64"/>
    <w:rsid w:val="00E773EF"/>
    <w:rsid w:val="00E77869"/>
    <w:rsid w:val="00E77D2D"/>
    <w:rsid w:val="00E77E36"/>
    <w:rsid w:val="00E800FF"/>
    <w:rsid w:val="00E80410"/>
    <w:rsid w:val="00E80C85"/>
    <w:rsid w:val="00E810CF"/>
    <w:rsid w:val="00E81930"/>
    <w:rsid w:val="00E81973"/>
    <w:rsid w:val="00E81D63"/>
    <w:rsid w:val="00E81E2A"/>
    <w:rsid w:val="00E81EF9"/>
    <w:rsid w:val="00E822A2"/>
    <w:rsid w:val="00E82721"/>
    <w:rsid w:val="00E82735"/>
    <w:rsid w:val="00E830C7"/>
    <w:rsid w:val="00E83374"/>
    <w:rsid w:val="00E83418"/>
    <w:rsid w:val="00E83CD4"/>
    <w:rsid w:val="00E83FC5"/>
    <w:rsid w:val="00E8430F"/>
    <w:rsid w:val="00E84A78"/>
    <w:rsid w:val="00E84F5A"/>
    <w:rsid w:val="00E851D4"/>
    <w:rsid w:val="00E8566B"/>
    <w:rsid w:val="00E8580C"/>
    <w:rsid w:val="00E85A55"/>
    <w:rsid w:val="00E85BA4"/>
    <w:rsid w:val="00E85E1B"/>
    <w:rsid w:val="00E85FBD"/>
    <w:rsid w:val="00E86044"/>
    <w:rsid w:val="00E87211"/>
    <w:rsid w:val="00E8751A"/>
    <w:rsid w:val="00E877F7"/>
    <w:rsid w:val="00E87BA1"/>
    <w:rsid w:val="00E90012"/>
    <w:rsid w:val="00E9049B"/>
    <w:rsid w:val="00E919DC"/>
    <w:rsid w:val="00E91E13"/>
    <w:rsid w:val="00E92098"/>
    <w:rsid w:val="00E928FE"/>
    <w:rsid w:val="00E933A9"/>
    <w:rsid w:val="00E9353C"/>
    <w:rsid w:val="00E9367D"/>
    <w:rsid w:val="00E93A93"/>
    <w:rsid w:val="00E93DB0"/>
    <w:rsid w:val="00E94210"/>
    <w:rsid w:val="00E951E8"/>
    <w:rsid w:val="00E95298"/>
    <w:rsid w:val="00E95438"/>
    <w:rsid w:val="00E95A2C"/>
    <w:rsid w:val="00E95DA5"/>
    <w:rsid w:val="00E95DFE"/>
    <w:rsid w:val="00E960AC"/>
    <w:rsid w:val="00E96ED3"/>
    <w:rsid w:val="00E97077"/>
    <w:rsid w:val="00E97A33"/>
    <w:rsid w:val="00EA04B2"/>
    <w:rsid w:val="00EA04D6"/>
    <w:rsid w:val="00EA05F9"/>
    <w:rsid w:val="00EA097B"/>
    <w:rsid w:val="00EA0BAD"/>
    <w:rsid w:val="00EA1061"/>
    <w:rsid w:val="00EA15C6"/>
    <w:rsid w:val="00EA1D36"/>
    <w:rsid w:val="00EA1D5B"/>
    <w:rsid w:val="00EA20BE"/>
    <w:rsid w:val="00EA22E1"/>
    <w:rsid w:val="00EA2AF1"/>
    <w:rsid w:val="00EA2CEB"/>
    <w:rsid w:val="00EA3150"/>
    <w:rsid w:val="00EA3F7B"/>
    <w:rsid w:val="00EA4C36"/>
    <w:rsid w:val="00EA504A"/>
    <w:rsid w:val="00EA5146"/>
    <w:rsid w:val="00EA5526"/>
    <w:rsid w:val="00EA56B5"/>
    <w:rsid w:val="00EA61DA"/>
    <w:rsid w:val="00EA65FA"/>
    <w:rsid w:val="00EA69AC"/>
    <w:rsid w:val="00EA6AC6"/>
    <w:rsid w:val="00EA71B4"/>
    <w:rsid w:val="00EA752A"/>
    <w:rsid w:val="00EA7691"/>
    <w:rsid w:val="00EA7E58"/>
    <w:rsid w:val="00EB0392"/>
    <w:rsid w:val="00EB1475"/>
    <w:rsid w:val="00EB15EF"/>
    <w:rsid w:val="00EB27BD"/>
    <w:rsid w:val="00EB2D90"/>
    <w:rsid w:val="00EB32A1"/>
    <w:rsid w:val="00EB32B2"/>
    <w:rsid w:val="00EB3561"/>
    <w:rsid w:val="00EB366E"/>
    <w:rsid w:val="00EB3803"/>
    <w:rsid w:val="00EB4261"/>
    <w:rsid w:val="00EB4276"/>
    <w:rsid w:val="00EB482C"/>
    <w:rsid w:val="00EB485B"/>
    <w:rsid w:val="00EB52AE"/>
    <w:rsid w:val="00EB5410"/>
    <w:rsid w:val="00EB5505"/>
    <w:rsid w:val="00EB56A7"/>
    <w:rsid w:val="00EB59BA"/>
    <w:rsid w:val="00EB5A4F"/>
    <w:rsid w:val="00EB5B99"/>
    <w:rsid w:val="00EB601E"/>
    <w:rsid w:val="00EB657D"/>
    <w:rsid w:val="00EB6585"/>
    <w:rsid w:val="00EB6F04"/>
    <w:rsid w:val="00EB6F70"/>
    <w:rsid w:val="00EB7925"/>
    <w:rsid w:val="00EC0829"/>
    <w:rsid w:val="00EC0CCC"/>
    <w:rsid w:val="00EC1990"/>
    <w:rsid w:val="00EC1F74"/>
    <w:rsid w:val="00EC2844"/>
    <w:rsid w:val="00EC2D1F"/>
    <w:rsid w:val="00EC32B1"/>
    <w:rsid w:val="00EC3385"/>
    <w:rsid w:val="00EC33B5"/>
    <w:rsid w:val="00EC3E59"/>
    <w:rsid w:val="00EC41DA"/>
    <w:rsid w:val="00EC445C"/>
    <w:rsid w:val="00EC467A"/>
    <w:rsid w:val="00EC6268"/>
    <w:rsid w:val="00EC6540"/>
    <w:rsid w:val="00EC6B4A"/>
    <w:rsid w:val="00EC6F1A"/>
    <w:rsid w:val="00EC7A23"/>
    <w:rsid w:val="00EC7A4A"/>
    <w:rsid w:val="00EC7F6A"/>
    <w:rsid w:val="00ED1682"/>
    <w:rsid w:val="00ED1EEF"/>
    <w:rsid w:val="00ED1EFF"/>
    <w:rsid w:val="00ED1F54"/>
    <w:rsid w:val="00ED22B9"/>
    <w:rsid w:val="00ED2A4D"/>
    <w:rsid w:val="00ED2C76"/>
    <w:rsid w:val="00ED2EDA"/>
    <w:rsid w:val="00ED31B8"/>
    <w:rsid w:val="00ED3334"/>
    <w:rsid w:val="00ED33F5"/>
    <w:rsid w:val="00ED366C"/>
    <w:rsid w:val="00ED45CD"/>
    <w:rsid w:val="00ED4917"/>
    <w:rsid w:val="00ED53C1"/>
    <w:rsid w:val="00ED5A11"/>
    <w:rsid w:val="00ED5EC7"/>
    <w:rsid w:val="00ED6A3F"/>
    <w:rsid w:val="00ED6DE2"/>
    <w:rsid w:val="00ED74E2"/>
    <w:rsid w:val="00ED75AB"/>
    <w:rsid w:val="00ED7837"/>
    <w:rsid w:val="00ED7D4A"/>
    <w:rsid w:val="00ED7EB3"/>
    <w:rsid w:val="00ED7F68"/>
    <w:rsid w:val="00EE000C"/>
    <w:rsid w:val="00EE0B47"/>
    <w:rsid w:val="00EE1AE9"/>
    <w:rsid w:val="00EE1C1F"/>
    <w:rsid w:val="00EE1CAE"/>
    <w:rsid w:val="00EE24B3"/>
    <w:rsid w:val="00EE310A"/>
    <w:rsid w:val="00EE3379"/>
    <w:rsid w:val="00EE392D"/>
    <w:rsid w:val="00EE3990"/>
    <w:rsid w:val="00EE3D02"/>
    <w:rsid w:val="00EE3F06"/>
    <w:rsid w:val="00EE428E"/>
    <w:rsid w:val="00EE4D82"/>
    <w:rsid w:val="00EE5083"/>
    <w:rsid w:val="00EE5AD3"/>
    <w:rsid w:val="00EE5D57"/>
    <w:rsid w:val="00EE5FD0"/>
    <w:rsid w:val="00EE6207"/>
    <w:rsid w:val="00EE6B54"/>
    <w:rsid w:val="00EE6C37"/>
    <w:rsid w:val="00EE712C"/>
    <w:rsid w:val="00EE7813"/>
    <w:rsid w:val="00EF006B"/>
    <w:rsid w:val="00EF022B"/>
    <w:rsid w:val="00EF0631"/>
    <w:rsid w:val="00EF0E50"/>
    <w:rsid w:val="00EF10D7"/>
    <w:rsid w:val="00EF1107"/>
    <w:rsid w:val="00EF1227"/>
    <w:rsid w:val="00EF1607"/>
    <w:rsid w:val="00EF1B14"/>
    <w:rsid w:val="00EF1F83"/>
    <w:rsid w:val="00EF2074"/>
    <w:rsid w:val="00EF2266"/>
    <w:rsid w:val="00EF2465"/>
    <w:rsid w:val="00EF2D95"/>
    <w:rsid w:val="00EF38CA"/>
    <w:rsid w:val="00EF395C"/>
    <w:rsid w:val="00EF3B84"/>
    <w:rsid w:val="00EF4455"/>
    <w:rsid w:val="00EF464F"/>
    <w:rsid w:val="00EF46C0"/>
    <w:rsid w:val="00EF46DA"/>
    <w:rsid w:val="00EF4964"/>
    <w:rsid w:val="00EF4A11"/>
    <w:rsid w:val="00EF4ECC"/>
    <w:rsid w:val="00EF5080"/>
    <w:rsid w:val="00EF57B5"/>
    <w:rsid w:val="00EF5A5C"/>
    <w:rsid w:val="00EF7415"/>
    <w:rsid w:val="00EF7915"/>
    <w:rsid w:val="00EF7EFC"/>
    <w:rsid w:val="00F0000C"/>
    <w:rsid w:val="00F000A5"/>
    <w:rsid w:val="00F00C72"/>
    <w:rsid w:val="00F00D40"/>
    <w:rsid w:val="00F00DE2"/>
    <w:rsid w:val="00F012E6"/>
    <w:rsid w:val="00F01403"/>
    <w:rsid w:val="00F01502"/>
    <w:rsid w:val="00F01734"/>
    <w:rsid w:val="00F01EB4"/>
    <w:rsid w:val="00F02399"/>
    <w:rsid w:val="00F029EF"/>
    <w:rsid w:val="00F02A19"/>
    <w:rsid w:val="00F031F1"/>
    <w:rsid w:val="00F03344"/>
    <w:rsid w:val="00F036FB"/>
    <w:rsid w:val="00F03876"/>
    <w:rsid w:val="00F03B4D"/>
    <w:rsid w:val="00F03D8D"/>
    <w:rsid w:val="00F04495"/>
    <w:rsid w:val="00F04902"/>
    <w:rsid w:val="00F04979"/>
    <w:rsid w:val="00F0499A"/>
    <w:rsid w:val="00F04C1B"/>
    <w:rsid w:val="00F051B1"/>
    <w:rsid w:val="00F06239"/>
    <w:rsid w:val="00F062CF"/>
    <w:rsid w:val="00F0661E"/>
    <w:rsid w:val="00F06E58"/>
    <w:rsid w:val="00F07DE1"/>
    <w:rsid w:val="00F1012A"/>
    <w:rsid w:val="00F102A0"/>
    <w:rsid w:val="00F10A40"/>
    <w:rsid w:val="00F1121B"/>
    <w:rsid w:val="00F114F3"/>
    <w:rsid w:val="00F1167B"/>
    <w:rsid w:val="00F116A0"/>
    <w:rsid w:val="00F11C0D"/>
    <w:rsid w:val="00F11C4A"/>
    <w:rsid w:val="00F124BE"/>
    <w:rsid w:val="00F12B59"/>
    <w:rsid w:val="00F12E2A"/>
    <w:rsid w:val="00F13903"/>
    <w:rsid w:val="00F14247"/>
    <w:rsid w:val="00F146DD"/>
    <w:rsid w:val="00F1470C"/>
    <w:rsid w:val="00F14A92"/>
    <w:rsid w:val="00F14B1A"/>
    <w:rsid w:val="00F14EC5"/>
    <w:rsid w:val="00F15AD1"/>
    <w:rsid w:val="00F15DC7"/>
    <w:rsid w:val="00F162A2"/>
    <w:rsid w:val="00F16369"/>
    <w:rsid w:val="00F165B4"/>
    <w:rsid w:val="00F17183"/>
    <w:rsid w:val="00F1727C"/>
    <w:rsid w:val="00F1740A"/>
    <w:rsid w:val="00F2006D"/>
    <w:rsid w:val="00F21584"/>
    <w:rsid w:val="00F21F3D"/>
    <w:rsid w:val="00F22298"/>
    <w:rsid w:val="00F22742"/>
    <w:rsid w:val="00F22C13"/>
    <w:rsid w:val="00F2363D"/>
    <w:rsid w:val="00F2379E"/>
    <w:rsid w:val="00F2397E"/>
    <w:rsid w:val="00F239B2"/>
    <w:rsid w:val="00F240F8"/>
    <w:rsid w:val="00F24306"/>
    <w:rsid w:val="00F244C6"/>
    <w:rsid w:val="00F2567C"/>
    <w:rsid w:val="00F2670A"/>
    <w:rsid w:val="00F26B15"/>
    <w:rsid w:val="00F26B9F"/>
    <w:rsid w:val="00F273CF"/>
    <w:rsid w:val="00F27DD0"/>
    <w:rsid w:val="00F3026C"/>
    <w:rsid w:val="00F30314"/>
    <w:rsid w:val="00F30580"/>
    <w:rsid w:val="00F30913"/>
    <w:rsid w:val="00F3118D"/>
    <w:rsid w:val="00F31C8F"/>
    <w:rsid w:val="00F31D24"/>
    <w:rsid w:val="00F32332"/>
    <w:rsid w:val="00F3260E"/>
    <w:rsid w:val="00F330D5"/>
    <w:rsid w:val="00F3315A"/>
    <w:rsid w:val="00F33AE4"/>
    <w:rsid w:val="00F33B42"/>
    <w:rsid w:val="00F33D39"/>
    <w:rsid w:val="00F33EC0"/>
    <w:rsid w:val="00F33ED6"/>
    <w:rsid w:val="00F3476C"/>
    <w:rsid w:val="00F34C9D"/>
    <w:rsid w:val="00F353A5"/>
    <w:rsid w:val="00F356A9"/>
    <w:rsid w:val="00F3660D"/>
    <w:rsid w:val="00F36853"/>
    <w:rsid w:val="00F36F4B"/>
    <w:rsid w:val="00F376DF"/>
    <w:rsid w:val="00F40256"/>
    <w:rsid w:val="00F40A3C"/>
    <w:rsid w:val="00F40BF2"/>
    <w:rsid w:val="00F40C97"/>
    <w:rsid w:val="00F42146"/>
    <w:rsid w:val="00F4253B"/>
    <w:rsid w:val="00F429EE"/>
    <w:rsid w:val="00F4463C"/>
    <w:rsid w:val="00F44940"/>
    <w:rsid w:val="00F44BB7"/>
    <w:rsid w:val="00F45984"/>
    <w:rsid w:val="00F4670D"/>
    <w:rsid w:val="00F46734"/>
    <w:rsid w:val="00F47631"/>
    <w:rsid w:val="00F47AED"/>
    <w:rsid w:val="00F47D1C"/>
    <w:rsid w:val="00F47E59"/>
    <w:rsid w:val="00F50130"/>
    <w:rsid w:val="00F50247"/>
    <w:rsid w:val="00F50EB9"/>
    <w:rsid w:val="00F51275"/>
    <w:rsid w:val="00F51C57"/>
    <w:rsid w:val="00F52281"/>
    <w:rsid w:val="00F52491"/>
    <w:rsid w:val="00F52883"/>
    <w:rsid w:val="00F5299B"/>
    <w:rsid w:val="00F52C86"/>
    <w:rsid w:val="00F52ED8"/>
    <w:rsid w:val="00F5363D"/>
    <w:rsid w:val="00F539A3"/>
    <w:rsid w:val="00F53B7D"/>
    <w:rsid w:val="00F53ECB"/>
    <w:rsid w:val="00F543B5"/>
    <w:rsid w:val="00F54406"/>
    <w:rsid w:val="00F54775"/>
    <w:rsid w:val="00F54FC1"/>
    <w:rsid w:val="00F55262"/>
    <w:rsid w:val="00F553D7"/>
    <w:rsid w:val="00F554F9"/>
    <w:rsid w:val="00F55BBC"/>
    <w:rsid w:val="00F55BD1"/>
    <w:rsid w:val="00F56103"/>
    <w:rsid w:val="00F564C3"/>
    <w:rsid w:val="00F57018"/>
    <w:rsid w:val="00F57345"/>
    <w:rsid w:val="00F573B9"/>
    <w:rsid w:val="00F5776E"/>
    <w:rsid w:val="00F60422"/>
    <w:rsid w:val="00F6069D"/>
    <w:rsid w:val="00F607F5"/>
    <w:rsid w:val="00F609E5"/>
    <w:rsid w:val="00F60BBD"/>
    <w:rsid w:val="00F60CE0"/>
    <w:rsid w:val="00F60DFA"/>
    <w:rsid w:val="00F61145"/>
    <w:rsid w:val="00F621D3"/>
    <w:rsid w:val="00F62475"/>
    <w:rsid w:val="00F624A5"/>
    <w:rsid w:val="00F62B9A"/>
    <w:rsid w:val="00F62C34"/>
    <w:rsid w:val="00F62F2D"/>
    <w:rsid w:val="00F635A8"/>
    <w:rsid w:val="00F63A36"/>
    <w:rsid w:val="00F63A89"/>
    <w:rsid w:val="00F63C81"/>
    <w:rsid w:val="00F63DD4"/>
    <w:rsid w:val="00F63E93"/>
    <w:rsid w:val="00F6428D"/>
    <w:rsid w:val="00F645AD"/>
    <w:rsid w:val="00F6460A"/>
    <w:rsid w:val="00F6486F"/>
    <w:rsid w:val="00F649D4"/>
    <w:rsid w:val="00F6557B"/>
    <w:rsid w:val="00F65BAA"/>
    <w:rsid w:val="00F65E37"/>
    <w:rsid w:val="00F65E98"/>
    <w:rsid w:val="00F6649E"/>
    <w:rsid w:val="00F66735"/>
    <w:rsid w:val="00F66BD2"/>
    <w:rsid w:val="00F670BC"/>
    <w:rsid w:val="00F67251"/>
    <w:rsid w:val="00F67536"/>
    <w:rsid w:val="00F67B7A"/>
    <w:rsid w:val="00F67CBC"/>
    <w:rsid w:val="00F70259"/>
    <w:rsid w:val="00F704EC"/>
    <w:rsid w:val="00F70970"/>
    <w:rsid w:val="00F71629"/>
    <w:rsid w:val="00F71C89"/>
    <w:rsid w:val="00F72305"/>
    <w:rsid w:val="00F724E5"/>
    <w:rsid w:val="00F72C33"/>
    <w:rsid w:val="00F736F5"/>
    <w:rsid w:val="00F73D92"/>
    <w:rsid w:val="00F74094"/>
    <w:rsid w:val="00F74176"/>
    <w:rsid w:val="00F752CC"/>
    <w:rsid w:val="00F75B20"/>
    <w:rsid w:val="00F75B3A"/>
    <w:rsid w:val="00F7608E"/>
    <w:rsid w:val="00F76604"/>
    <w:rsid w:val="00F766C8"/>
    <w:rsid w:val="00F766CB"/>
    <w:rsid w:val="00F770EF"/>
    <w:rsid w:val="00F775C9"/>
    <w:rsid w:val="00F8028A"/>
    <w:rsid w:val="00F80582"/>
    <w:rsid w:val="00F80A32"/>
    <w:rsid w:val="00F8110B"/>
    <w:rsid w:val="00F817BC"/>
    <w:rsid w:val="00F81FE9"/>
    <w:rsid w:val="00F82699"/>
    <w:rsid w:val="00F829D5"/>
    <w:rsid w:val="00F82E8B"/>
    <w:rsid w:val="00F83146"/>
    <w:rsid w:val="00F83431"/>
    <w:rsid w:val="00F83547"/>
    <w:rsid w:val="00F83625"/>
    <w:rsid w:val="00F83B15"/>
    <w:rsid w:val="00F84EE3"/>
    <w:rsid w:val="00F851B8"/>
    <w:rsid w:val="00F85466"/>
    <w:rsid w:val="00F85ADA"/>
    <w:rsid w:val="00F85C16"/>
    <w:rsid w:val="00F86524"/>
    <w:rsid w:val="00F86615"/>
    <w:rsid w:val="00F86E72"/>
    <w:rsid w:val="00F87308"/>
    <w:rsid w:val="00F87390"/>
    <w:rsid w:val="00F8783C"/>
    <w:rsid w:val="00F87B02"/>
    <w:rsid w:val="00F87C85"/>
    <w:rsid w:val="00F87E3E"/>
    <w:rsid w:val="00F90244"/>
    <w:rsid w:val="00F9036E"/>
    <w:rsid w:val="00F905F6"/>
    <w:rsid w:val="00F90C4C"/>
    <w:rsid w:val="00F90C5B"/>
    <w:rsid w:val="00F916DF"/>
    <w:rsid w:val="00F91947"/>
    <w:rsid w:val="00F919EF"/>
    <w:rsid w:val="00F922B7"/>
    <w:rsid w:val="00F92548"/>
    <w:rsid w:val="00F94973"/>
    <w:rsid w:val="00F949FD"/>
    <w:rsid w:val="00F94B24"/>
    <w:rsid w:val="00F94F85"/>
    <w:rsid w:val="00F95085"/>
    <w:rsid w:val="00F95185"/>
    <w:rsid w:val="00F95600"/>
    <w:rsid w:val="00F9627A"/>
    <w:rsid w:val="00F963A4"/>
    <w:rsid w:val="00F96F49"/>
    <w:rsid w:val="00F97036"/>
    <w:rsid w:val="00F97413"/>
    <w:rsid w:val="00F975C6"/>
    <w:rsid w:val="00F976CF"/>
    <w:rsid w:val="00F976D2"/>
    <w:rsid w:val="00F9774F"/>
    <w:rsid w:val="00F97BA0"/>
    <w:rsid w:val="00F97D87"/>
    <w:rsid w:val="00FA0350"/>
    <w:rsid w:val="00FA06A7"/>
    <w:rsid w:val="00FA0974"/>
    <w:rsid w:val="00FA0BD2"/>
    <w:rsid w:val="00FA0D31"/>
    <w:rsid w:val="00FA1BE3"/>
    <w:rsid w:val="00FA2C78"/>
    <w:rsid w:val="00FA2EAE"/>
    <w:rsid w:val="00FA2F6A"/>
    <w:rsid w:val="00FA450B"/>
    <w:rsid w:val="00FA4770"/>
    <w:rsid w:val="00FA4C32"/>
    <w:rsid w:val="00FA4E10"/>
    <w:rsid w:val="00FA505B"/>
    <w:rsid w:val="00FA5101"/>
    <w:rsid w:val="00FA539F"/>
    <w:rsid w:val="00FA5696"/>
    <w:rsid w:val="00FA5E37"/>
    <w:rsid w:val="00FA6055"/>
    <w:rsid w:val="00FA6116"/>
    <w:rsid w:val="00FA6230"/>
    <w:rsid w:val="00FA6322"/>
    <w:rsid w:val="00FA67E9"/>
    <w:rsid w:val="00FA745F"/>
    <w:rsid w:val="00FA759E"/>
    <w:rsid w:val="00FA7895"/>
    <w:rsid w:val="00FA7EF4"/>
    <w:rsid w:val="00FB015D"/>
    <w:rsid w:val="00FB02F3"/>
    <w:rsid w:val="00FB06A7"/>
    <w:rsid w:val="00FB085E"/>
    <w:rsid w:val="00FB1B42"/>
    <w:rsid w:val="00FB1C28"/>
    <w:rsid w:val="00FB1CFD"/>
    <w:rsid w:val="00FB1F00"/>
    <w:rsid w:val="00FB216A"/>
    <w:rsid w:val="00FB2503"/>
    <w:rsid w:val="00FB2A8F"/>
    <w:rsid w:val="00FB3D5C"/>
    <w:rsid w:val="00FB46DA"/>
    <w:rsid w:val="00FB49CB"/>
    <w:rsid w:val="00FB49FE"/>
    <w:rsid w:val="00FB4C94"/>
    <w:rsid w:val="00FB4CA6"/>
    <w:rsid w:val="00FB58B6"/>
    <w:rsid w:val="00FB5BE5"/>
    <w:rsid w:val="00FB60C6"/>
    <w:rsid w:val="00FB6326"/>
    <w:rsid w:val="00FB65B1"/>
    <w:rsid w:val="00FB669D"/>
    <w:rsid w:val="00FB6BFB"/>
    <w:rsid w:val="00FB7102"/>
    <w:rsid w:val="00FB76D8"/>
    <w:rsid w:val="00FB7977"/>
    <w:rsid w:val="00FB7F56"/>
    <w:rsid w:val="00FC05AE"/>
    <w:rsid w:val="00FC0AB2"/>
    <w:rsid w:val="00FC1DB1"/>
    <w:rsid w:val="00FC1E8B"/>
    <w:rsid w:val="00FC2F95"/>
    <w:rsid w:val="00FC36A3"/>
    <w:rsid w:val="00FC3923"/>
    <w:rsid w:val="00FC3B6B"/>
    <w:rsid w:val="00FC3B86"/>
    <w:rsid w:val="00FC3EB0"/>
    <w:rsid w:val="00FC3EC6"/>
    <w:rsid w:val="00FC4303"/>
    <w:rsid w:val="00FC5514"/>
    <w:rsid w:val="00FC572D"/>
    <w:rsid w:val="00FC5A84"/>
    <w:rsid w:val="00FC5FB8"/>
    <w:rsid w:val="00FC62E3"/>
    <w:rsid w:val="00FC67DD"/>
    <w:rsid w:val="00FC7253"/>
    <w:rsid w:val="00FC7629"/>
    <w:rsid w:val="00FC76F4"/>
    <w:rsid w:val="00FC77B7"/>
    <w:rsid w:val="00FC7B48"/>
    <w:rsid w:val="00FC7D75"/>
    <w:rsid w:val="00FD0049"/>
    <w:rsid w:val="00FD06EC"/>
    <w:rsid w:val="00FD0719"/>
    <w:rsid w:val="00FD085B"/>
    <w:rsid w:val="00FD0B29"/>
    <w:rsid w:val="00FD1172"/>
    <w:rsid w:val="00FD188F"/>
    <w:rsid w:val="00FD197B"/>
    <w:rsid w:val="00FD2087"/>
    <w:rsid w:val="00FD246A"/>
    <w:rsid w:val="00FD2600"/>
    <w:rsid w:val="00FD2B9E"/>
    <w:rsid w:val="00FD2D20"/>
    <w:rsid w:val="00FD3316"/>
    <w:rsid w:val="00FD3A3D"/>
    <w:rsid w:val="00FD3A43"/>
    <w:rsid w:val="00FD45F2"/>
    <w:rsid w:val="00FD4870"/>
    <w:rsid w:val="00FD585A"/>
    <w:rsid w:val="00FD5B65"/>
    <w:rsid w:val="00FD5DF0"/>
    <w:rsid w:val="00FD61EE"/>
    <w:rsid w:val="00FD6282"/>
    <w:rsid w:val="00FD6526"/>
    <w:rsid w:val="00FE013C"/>
    <w:rsid w:val="00FE0878"/>
    <w:rsid w:val="00FE0B54"/>
    <w:rsid w:val="00FE1374"/>
    <w:rsid w:val="00FE14F4"/>
    <w:rsid w:val="00FE1616"/>
    <w:rsid w:val="00FE1C10"/>
    <w:rsid w:val="00FE2036"/>
    <w:rsid w:val="00FE2AED"/>
    <w:rsid w:val="00FE2B8D"/>
    <w:rsid w:val="00FE31D1"/>
    <w:rsid w:val="00FE3FAA"/>
    <w:rsid w:val="00FE462E"/>
    <w:rsid w:val="00FE4B36"/>
    <w:rsid w:val="00FE4D25"/>
    <w:rsid w:val="00FE4FE9"/>
    <w:rsid w:val="00FE507E"/>
    <w:rsid w:val="00FE5384"/>
    <w:rsid w:val="00FE5970"/>
    <w:rsid w:val="00FE5EF7"/>
    <w:rsid w:val="00FE5F4A"/>
    <w:rsid w:val="00FE5FE8"/>
    <w:rsid w:val="00FE6590"/>
    <w:rsid w:val="00FE67D5"/>
    <w:rsid w:val="00FE69D9"/>
    <w:rsid w:val="00FE6ADC"/>
    <w:rsid w:val="00FE7097"/>
    <w:rsid w:val="00FE77E1"/>
    <w:rsid w:val="00FE7DAA"/>
    <w:rsid w:val="00FF0063"/>
    <w:rsid w:val="00FF036F"/>
    <w:rsid w:val="00FF0AD7"/>
    <w:rsid w:val="00FF1AED"/>
    <w:rsid w:val="00FF2143"/>
    <w:rsid w:val="00FF236B"/>
    <w:rsid w:val="00FF3A98"/>
    <w:rsid w:val="00FF3AC9"/>
    <w:rsid w:val="00FF3D8F"/>
    <w:rsid w:val="00FF3F33"/>
    <w:rsid w:val="00FF41F6"/>
    <w:rsid w:val="00FF46AB"/>
    <w:rsid w:val="00FF4B64"/>
    <w:rsid w:val="00FF4FD5"/>
    <w:rsid w:val="00FF617C"/>
    <w:rsid w:val="00FF6660"/>
    <w:rsid w:val="00FF68B3"/>
    <w:rsid w:val="00FF6908"/>
    <w:rsid w:val="00FF691E"/>
    <w:rsid w:val="00FF6A4C"/>
    <w:rsid w:val="00FF6E2E"/>
    <w:rsid w:val="00FF6ED1"/>
    <w:rsid w:val="00FF7378"/>
    <w:rsid w:val="00FF78AF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25D55"/>
  <w15:chartTrackingRefBased/>
  <w15:docId w15:val="{F91C7073-F286-4649-9BAD-2D2270797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87994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4512C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12D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2D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autoRedefine/>
    <w:qFormat/>
    <w:rsid w:val="003E3FB6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Cs w:val="24"/>
    </w:rPr>
  </w:style>
  <w:style w:type="paragraph" w:styleId="Nagwek5">
    <w:name w:val="heading 5"/>
    <w:basedOn w:val="Normalny"/>
    <w:next w:val="Normalny"/>
    <w:qFormat/>
    <w:rsid w:val="00D12D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E3FB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3E3FB6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link w:val="Nagwek8Znak"/>
    <w:qFormat/>
    <w:rsid w:val="00D12DE4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Nagwek9">
    <w:name w:val="heading 9"/>
    <w:basedOn w:val="Normalny"/>
    <w:next w:val="Normalny"/>
    <w:qFormat/>
    <w:rsid w:val="00D12D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12DE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12DE4"/>
    <w:pPr>
      <w:ind w:left="851" w:hanging="851"/>
    </w:pPr>
  </w:style>
  <w:style w:type="paragraph" w:styleId="Tekstpodstawowy">
    <w:name w:val="Body Text"/>
    <w:basedOn w:val="Normalny"/>
    <w:link w:val="TekstpodstawowyZnak"/>
    <w:rsid w:val="00D12DE4"/>
    <w:rPr>
      <w:b/>
    </w:rPr>
  </w:style>
  <w:style w:type="character" w:styleId="Numerstrony">
    <w:name w:val="page number"/>
    <w:basedOn w:val="Domylnaczcionkaakapitu"/>
    <w:rsid w:val="00D12DE4"/>
  </w:style>
  <w:style w:type="character" w:styleId="Hipercze">
    <w:name w:val="Hyperlink"/>
    <w:rsid w:val="00D12DE4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D12D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12DE4"/>
    <w:rPr>
      <w:sz w:val="16"/>
      <w:szCs w:val="16"/>
      <w:lang w:val="pl-PL" w:eastAsia="pl-PL" w:bidi="ar-SA"/>
    </w:rPr>
  </w:style>
  <w:style w:type="numbering" w:customStyle="1" w:styleId="Styl2">
    <w:name w:val="Styl2"/>
    <w:rsid w:val="00D12DE4"/>
    <w:pPr>
      <w:numPr>
        <w:numId w:val="1"/>
      </w:numPr>
    </w:pPr>
  </w:style>
  <w:style w:type="character" w:customStyle="1" w:styleId="Nagwek8Znak">
    <w:name w:val="Nagłówek 8 Znak"/>
    <w:link w:val="Nagwek8"/>
    <w:semiHidden/>
    <w:rsid w:val="00D12DE4"/>
    <w:rPr>
      <w:rFonts w:ascii="Calibri" w:hAnsi="Calibri"/>
      <w:i/>
      <w:iCs/>
      <w:sz w:val="24"/>
      <w:szCs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12DE4"/>
    <w:pPr>
      <w:suppressAutoHyphens/>
    </w:pPr>
  </w:style>
  <w:style w:type="character" w:customStyle="1" w:styleId="StopkaZnak">
    <w:name w:val="Stopka Znak"/>
    <w:link w:val="Stopka"/>
    <w:uiPriority w:val="99"/>
    <w:rsid w:val="00D12DE4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0808D2"/>
    <w:pPr>
      <w:tabs>
        <w:tab w:val="center" w:pos="4536"/>
        <w:tab w:val="right" w:pos="9072"/>
      </w:tabs>
    </w:pPr>
  </w:style>
  <w:style w:type="paragraph" w:customStyle="1" w:styleId="Znak1ZnakZnakZnakZnakZnakZnak">
    <w:name w:val="Znak1 Znak Znak Znak Znak Znak Znak"/>
    <w:basedOn w:val="Normalny"/>
    <w:rsid w:val="007B64CF"/>
    <w:rPr>
      <w:szCs w:val="24"/>
    </w:rPr>
  </w:style>
  <w:style w:type="paragraph" w:customStyle="1" w:styleId="ZnakZnak2">
    <w:name w:val="Znak Znak2"/>
    <w:basedOn w:val="Normalny"/>
    <w:rsid w:val="00967D6B"/>
    <w:rPr>
      <w:szCs w:val="24"/>
    </w:rPr>
  </w:style>
  <w:style w:type="character" w:customStyle="1" w:styleId="Nagwek1Znak">
    <w:name w:val="Nagłówek 1 Znak"/>
    <w:link w:val="Nagwek1"/>
    <w:rsid w:val="004512C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NormalnyVerdana">
    <w:name w:val="Normalny + Verdana"/>
    <w:aliases w:val="9 pt"/>
    <w:basedOn w:val="Normalny"/>
    <w:rsid w:val="004512C0"/>
    <w:pPr>
      <w:numPr>
        <w:ilvl w:val="1"/>
        <w:numId w:val="2"/>
      </w:numPr>
    </w:pPr>
    <w:rPr>
      <w:rFonts w:ascii="Verdana" w:hAnsi="Verdana"/>
      <w:sz w:val="18"/>
      <w:szCs w:val="18"/>
    </w:rPr>
  </w:style>
  <w:style w:type="character" w:customStyle="1" w:styleId="Nagwek7Znak">
    <w:name w:val="Nagłówek 7 Znak"/>
    <w:link w:val="Nagwek7"/>
    <w:semiHidden/>
    <w:rsid w:val="003E3FB6"/>
    <w:rPr>
      <w:rFonts w:ascii="Calibri" w:eastAsia="Times New Roman" w:hAnsi="Calibri" w:cs="Times New Roman"/>
      <w:sz w:val="24"/>
      <w:szCs w:val="24"/>
    </w:rPr>
  </w:style>
  <w:style w:type="character" w:customStyle="1" w:styleId="Nagwek4Znak">
    <w:name w:val="Nagłówek 4 Znak"/>
    <w:link w:val="Nagwek4"/>
    <w:rsid w:val="003E3FB6"/>
    <w:rPr>
      <w:bCs/>
      <w:sz w:val="24"/>
      <w:szCs w:val="24"/>
    </w:rPr>
  </w:style>
  <w:style w:type="character" w:customStyle="1" w:styleId="Nagwek6Znak">
    <w:name w:val="Nagłówek 6 Znak"/>
    <w:link w:val="Nagwek6"/>
    <w:rsid w:val="003E3FB6"/>
    <w:rPr>
      <w:b/>
      <w:bCs/>
      <w:sz w:val="22"/>
      <w:szCs w:val="22"/>
    </w:rPr>
  </w:style>
  <w:style w:type="paragraph" w:customStyle="1" w:styleId="pkt">
    <w:name w:val="pkt"/>
    <w:basedOn w:val="Normalny"/>
    <w:rsid w:val="003E3FB6"/>
    <w:pPr>
      <w:spacing w:before="60" w:after="60"/>
      <w:ind w:left="851" w:hanging="295"/>
      <w:jc w:val="both"/>
    </w:pPr>
  </w:style>
  <w:style w:type="paragraph" w:styleId="Tytu">
    <w:name w:val="Title"/>
    <w:basedOn w:val="Normalny"/>
    <w:next w:val="Normalny"/>
    <w:link w:val="TytuZnak"/>
    <w:autoRedefine/>
    <w:qFormat/>
    <w:rsid w:val="003E3FB6"/>
    <w:pPr>
      <w:spacing w:before="240" w:after="60"/>
      <w:jc w:val="center"/>
      <w:outlineLvl w:val="0"/>
    </w:pPr>
    <w:rPr>
      <w:rFonts w:ascii="Palatino Linotype" w:hAnsi="Palatino Linotype" w:cs="Arial"/>
      <w:b/>
      <w:bCs/>
      <w:kern w:val="28"/>
      <w:sz w:val="28"/>
      <w:szCs w:val="28"/>
    </w:rPr>
  </w:style>
  <w:style w:type="character" w:customStyle="1" w:styleId="TytuZnak">
    <w:name w:val="Tytuł Znak"/>
    <w:link w:val="Tytu"/>
    <w:rsid w:val="003E3FB6"/>
    <w:rPr>
      <w:rFonts w:ascii="Palatino Linotype" w:hAnsi="Palatino Linotype" w:cs="Arial"/>
      <w:b/>
      <w:bCs/>
      <w:kern w:val="28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rsid w:val="003E3FB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FB6"/>
  </w:style>
  <w:style w:type="paragraph" w:styleId="Tematkomentarza">
    <w:name w:val="annotation subject"/>
    <w:basedOn w:val="Tekstkomentarza"/>
    <w:next w:val="Tekstkomentarza"/>
    <w:link w:val="TematkomentarzaZnak"/>
    <w:rsid w:val="003E3FB6"/>
    <w:rPr>
      <w:b/>
      <w:bCs/>
    </w:rPr>
  </w:style>
  <w:style w:type="character" w:customStyle="1" w:styleId="TematkomentarzaZnak">
    <w:name w:val="Temat komentarza Znak"/>
    <w:link w:val="Tematkomentarza"/>
    <w:rsid w:val="003E3FB6"/>
    <w:rPr>
      <w:b/>
      <w:bCs/>
    </w:rPr>
  </w:style>
  <w:style w:type="paragraph" w:styleId="Akapitzlist">
    <w:name w:val="List Paragraph"/>
    <w:aliases w:val="Numerowanie,Akapit z listą BS,Kolorowa lista — akcent 11,L1,Akapit z listą5,T_SZ_List Paragraph,normalny tekst,CW_Lista,Colorful List Accent 1,Akapit z listą4,Średnia siatka 1 — akcent 21,sw tekst,Wypunktowanie,Colorful List - Accent 11,l"/>
    <w:basedOn w:val="Normalny"/>
    <w:link w:val="AkapitzlistZnak"/>
    <w:uiPriority w:val="34"/>
    <w:qFormat/>
    <w:rsid w:val="003E3FB6"/>
    <w:pPr>
      <w:suppressAutoHyphens/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3E3FB6"/>
    <w:pPr>
      <w:widowControl w:val="0"/>
      <w:suppressLineNumbers/>
      <w:suppressAutoHyphens/>
    </w:pPr>
    <w:rPr>
      <w:rFonts w:eastAsia="SimSun" w:cs="Mangal"/>
      <w:kern w:val="1"/>
      <w:szCs w:val="24"/>
      <w:lang w:eastAsia="hi-IN" w:bidi="hi-IN"/>
    </w:rPr>
  </w:style>
  <w:style w:type="character" w:customStyle="1" w:styleId="TekstpodstawowyZnak">
    <w:name w:val="Tekst podstawowy Znak"/>
    <w:link w:val="Tekstpodstawowy"/>
    <w:rsid w:val="00ED2A4D"/>
    <w:rPr>
      <w:b/>
      <w:sz w:val="24"/>
    </w:rPr>
  </w:style>
  <w:style w:type="paragraph" w:styleId="Zwykytekst">
    <w:name w:val="Plain Text"/>
    <w:basedOn w:val="Normalny"/>
    <w:link w:val="ZwykytekstZnak"/>
    <w:unhideWhenUsed/>
    <w:rsid w:val="00F50130"/>
    <w:rPr>
      <w:rFonts w:ascii="Courier New" w:hAnsi="Courier New" w:cs="Courier New"/>
      <w:sz w:val="20"/>
    </w:rPr>
  </w:style>
  <w:style w:type="character" w:customStyle="1" w:styleId="ZwykytekstZnak">
    <w:name w:val="Zwykły tekst Znak"/>
    <w:link w:val="Zwykytekst"/>
    <w:rsid w:val="00F50130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rsid w:val="002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296128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B27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D77D6D"/>
    <w:pPr>
      <w:suppressAutoHyphens/>
      <w:autoSpaceDE w:val="0"/>
    </w:pPr>
    <w:rPr>
      <w:rFonts w:ascii="Palatino Linotype" w:eastAsia="Calibri" w:hAnsi="Palatino Linotype" w:cs="Palatino Linotype"/>
      <w:color w:val="000000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0B15E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WW8Num7z3">
    <w:name w:val="WW8Num7z3"/>
    <w:rsid w:val="00B33CFF"/>
    <w:rPr>
      <w:rFonts w:ascii="Symbol" w:hAnsi="Symbol" w:cs="Symbol"/>
    </w:rPr>
  </w:style>
  <w:style w:type="table" w:styleId="Tabela-Siatka">
    <w:name w:val="Table Grid"/>
    <w:basedOn w:val="Standardowy"/>
    <w:uiPriority w:val="59"/>
    <w:rsid w:val="00C312D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rsid w:val="0079066A"/>
    <w:rPr>
      <w:rFonts w:ascii="Arial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rsid w:val="00FE69D9"/>
    <w:rPr>
      <w:sz w:val="16"/>
      <w:szCs w:val="16"/>
    </w:rPr>
  </w:style>
  <w:style w:type="paragraph" w:styleId="Poprawka">
    <w:name w:val="Revision"/>
    <w:hidden/>
    <w:uiPriority w:val="99"/>
    <w:semiHidden/>
    <w:rsid w:val="00FE69D9"/>
    <w:rPr>
      <w:sz w:val="24"/>
    </w:rPr>
  </w:style>
  <w:style w:type="paragraph" w:styleId="Tekstpodstawowy2">
    <w:name w:val="Body Text 2"/>
    <w:basedOn w:val="Normalny"/>
    <w:link w:val="Tekstpodstawowy2Znak"/>
    <w:rsid w:val="00A5341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A53419"/>
    <w:rPr>
      <w:sz w:val="24"/>
    </w:rPr>
  </w:style>
  <w:style w:type="character" w:customStyle="1" w:styleId="TekstpodstawowywcityZnak">
    <w:name w:val="Tekst podstawowy wcięty Znak"/>
    <w:link w:val="Tekstpodstawowywcity"/>
    <w:rsid w:val="00EF46DA"/>
    <w:rPr>
      <w:sz w:val="24"/>
    </w:rPr>
  </w:style>
  <w:style w:type="paragraph" w:styleId="Tekstprzypisukocowego">
    <w:name w:val="endnote text"/>
    <w:basedOn w:val="Normalny"/>
    <w:link w:val="TekstprzypisukocowegoZnak"/>
    <w:rsid w:val="001227C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227C4"/>
  </w:style>
  <w:style w:type="character" w:styleId="Odwoanieprzypisukocowego">
    <w:name w:val="endnote reference"/>
    <w:rsid w:val="001227C4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5F5414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1E596B"/>
    <w:rPr>
      <w:sz w:val="24"/>
    </w:rPr>
  </w:style>
  <w:style w:type="paragraph" w:styleId="NormalnyWeb">
    <w:name w:val="Normal (Web)"/>
    <w:basedOn w:val="Normalny"/>
    <w:uiPriority w:val="99"/>
    <w:rsid w:val="00C94602"/>
    <w:rPr>
      <w:szCs w:val="24"/>
    </w:rPr>
  </w:style>
  <w:style w:type="character" w:customStyle="1" w:styleId="AkapitzlistZnak">
    <w:name w:val="Akapit z listą Znak"/>
    <w:aliases w:val="Numerowanie Znak,Akapit z listą BS Znak,Kolorowa lista — akcent 11 Znak,L1 Znak,Akapit z listą5 Znak,T_SZ_List Paragraph Znak,normalny tekst Znak,CW_Lista Znak,Colorful List Accent 1 Znak,Akapit z listą4 Znak,sw tekst Znak,l Znak"/>
    <w:link w:val="Akapitzlist"/>
    <w:uiPriority w:val="34"/>
    <w:qFormat/>
    <w:locked/>
    <w:rsid w:val="00AC1643"/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alb">
    <w:name w:val="a_lb"/>
    <w:rsid w:val="00090401"/>
    <w:rPr>
      <w:rFonts w:cs="Times New Roman"/>
    </w:rPr>
  </w:style>
  <w:style w:type="paragraph" w:customStyle="1" w:styleId="text-justify">
    <w:name w:val="text-justify"/>
    <w:basedOn w:val="Normalny"/>
    <w:rsid w:val="00090401"/>
    <w:pPr>
      <w:spacing w:before="100" w:beforeAutospacing="1" w:after="100" w:afterAutospacing="1"/>
    </w:pPr>
    <w:rPr>
      <w:szCs w:val="24"/>
    </w:rPr>
  </w:style>
  <w:style w:type="character" w:customStyle="1" w:styleId="fn-ref">
    <w:name w:val="fn-ref"/>
    <w:rsid w:val="00090401"/>
  </w:style>
  <w:style w:type="paragraph" w:customStyle="1" w:styleId="Akapitzlist21">
    <w:name w:val="Akapit z listą21"/>
    <w:basedOn w:val="Normalny"/>
    <w:uiPriority w:val="99"/>
    <w:rsid w:val="00A70903"/>
    <w:pPr>
      <w:ind w:left="720"/>
    </w:pPr>
    <w:rPr>
      <w:sz w:val="20"/>
    </w:rPr>
  </w:style>
  <w:style w:type="paragraph" w:customStyle="1" w:styleId="CM38">
    <w:name w:val="CM38"/>
    <w:basedOn w:val="Normalny"/>
    <w:next w:val="Normalny"/>
    <w:uiPriority w:val="99"/>
    <w:rsid w:val="00BF79DC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03BD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3BD9"/>
  </w:style>
  <w:style w:type="character" w:styleId="Odwoanieprzypisudolnego">
    <w:name w:val="footnote reference"/>
    <w:uiPriority w:val="99"/>
    <w:rsid w:val="00D03BD9"/>
    <w:rPr>
      <w:vertAlign w:val="superscript"/>
    </w:rPr>
  </w:style>
  <w:style w:type="character" w:styleId="UyteHipercze">
    <w:name w:val="FollowedHyperlink"/>
    <w:rsid w:val="008E31A5"/>
    <w:rPr>
      <w:color w:val="954F72"/>
      <w:u w:val="single"/>
    </w:rPr>
  </w:style>
  <w:style w:type="paragraph" w:customStyle="1" w:styleId="Text1">
    <w:name w:val="Text 1"/>
    <w:basedOn w:val="Normalny"/>
    <w:rsid w:val="00AA3054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A3054"/>
    <w:pPr>
      <w:numPr>
        <w:numId w:val="3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A3054"/>
    <w:pPr>
      <w:numPr>
        <w:ilvl w:val="1"/>
        <w:numId w:val="3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A3054"/>
    <w:pPr>
      <w:numPr>
        <w:ilvl w:val="2"/>
        <w:numId w:val="3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A3054"/>
    <w:pPr>
      <w:numPr>
        <w:ilvl w:val="3"/>
        <w:numId w:val="3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A3054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A3054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A3054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Zwykytekst3">
    <w:name w:val="Zwykły tekst3"/>
    <w:basedOn w:val="Normalny"/>
    <w:rsid w:val="003D7835"/>
    <w:pPr>
      <w:suppressAutoHyphens/>
      <w:jc w:val="center"/>
    </w:pPr>
    <w:rPr>
      <w:rFonts w:ascii="Courier New" w:hAnsi="Courier New" w:cs="Courier New"/>
      <w:sz w:val="20"/>
      <w:lang w:eastAsia="ar-SA"/>
    </w:rPr>
  </w:style>
  <w:style w:type="paragraph" w:customStyle="1" w:styleId="WW-Zwykytekst">
    <w:name w:val="WW-Zwykły tekst"/>
    <w:basedOn w:val="Normalny"/>
    <w:rsid w:val="00E54467"/>
    <w:pPr>
      <w:suppressAutoHyphens/>
    </w:pPr>
    <w:rPr>
      <w:rFonts w:ascii="Courier New" w:hAnsi="Courier New"/>
      <w:sz w:val="20"/>
      <w:lang w:eastAsia="ar-SA"/>
    </w:rPr>
  </w:style>
  <w:style w:type="character" w:customStyle="1" w:styleId="dane1">
    <w:name w:val="dane1"/>
    <w:uiPriority w:val="99"/>
    <w:rsid w:val="001D4899"/>
    <w:rPr>
      <w:color w:val="0000C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489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rsid w:val="001D4899"/>
  </w:style>
  <w:style w:type="paragraph" w:styleId="Spistreci2">
    <w:name w:val="toc 2"/>
    <w:basedOn w:val="Normalny"/>
    <w:next w:val="Normalny"/>
    <w:autoRedefine/>
    <w:uiPriority w:val="39"/>
    <w:rsid w:val="001D4899"/>
    <w:pPr>
      <w:ind w:left="240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D48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1D4899"/>
    <w:rPr>
      <w:sz w:val="16"/>
      <w:szCs w:val="16"/>
      <w:lang w:val="x-none" w:eastAsia="x-none"/>
    </w:rPr>
  </w:style>
  <w:style w:type="character" w:customStyle="1" w:styleId="apple-style-span">
    <w:name w:val="apple-style-span"/>
    <w:basedOn w:val="Domylnaczcionkaakapitu"/>
    <w:rsid w:val="00FB085E"/>
  </w:style>
  <w:style w:type="paragraph" w:customStyle="1" w:styleId="Znak1ZnakZnakZnakZnakZnakZnak6">
    <w:name w:val="Znak1 Znak Znak Znak Znak Znak Znak6"/>
    <w:basedOn w:val="Normalny"/>
    <w:rsid w:val="003304FC"/>
    <w:rPr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1D5B"/>
    <w:rPr>
      <w:color w:val="605E5C"/>
      <w:shd w:val="clear" w:color="auto" w:fill="E1DFDD"/>
    </w:rPr>
  </w:style>
  <w:style w:type="paragraph" w:customStyle="1" w:styleId="Znak1ZnakZnakZnakZnakZnakZnak5">
    <w:name w:val="Znak1 Znak Znak Znak Znak Znak Znak5"/>
    <w:basedOn w:val="Normalny"/>
    <w:rsid w:val="00F029EF"/>
    <w:rPr>
      <w:szCs w:val="24"/>
    </w:rPr>
  </w:style>
  <w:style w:type="paragraph" w:customStyle="1" w:styleId="Znak1ZnakZnakZnakZnakZnakZnak4">
    <w:name w:val="Znak1 Znak Znak Znak Znak Znak Znak4"/>
    <w:basedOn w:val="Normalny"/>
    <w:rsid w:val="00DC4A3F"/>
    <w:rPr>
      <w:szCs w:val="24"/>
    </w:rPr>
  </w:style>
  <w:style w:type="paragraph" w:customStyle="1" w:styleId="Znak1ZnakZnakZnakZnakZnakZnak3">
    <w:name w:val="Znak1 Znak Znak Znak Znak Znak Znak3"/>
    <w:basedOn w:val="Normalny"/>
    <w:rsid w:val="00F85466"/>
    <w:rPr>
      <w:szCs w:val="24"/>
    </w:rPr>
  </w:style>
  <w:style w:type="paragraph" w:customStyle="1" w:styleId="Znak1ZnakZnakZnakZnakZnakZnak2">
    <w:name w:val="Znak1 Znak Znak Znak Znak Znak Znak2"/>
    <w:basedOn w:val="Normalny"/>
    <w:rsid w:val="003C0AAC"/>
    <w:rPr>
      <w:szCs w:val="24"/>
    </w:rPr>
  </w:style>
  <w:style w:type="character" w:customStyle="1" w:styleId="WW8Num8z0">
    <w:name w:val="WW8Num8z0"/>
    <w:rsid w:val="00B70AEE"/>
    <w:rPr>
      <w:rFonts w:cs="Arial"/>
      <w:b/>
    </w:rPr>
  </w:style>
  <w:style w:type="paragraph" w:customStyle="1" w:styleId="Znak1ZnakZnakZnakZnakZnakZnak1">
    <w:name w:val="Znak1 Znak Znak Znak Znak Znak Znak1"/>
    <w:basedOn w:val="Normalny"/>
    <w:rsid w:val="003C1E18"/>
    <w:rPr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B28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F7789"/>
    <w:rPr>
      <w:rFonts w:ascii="Arial" w:hAnsi="Arial" w:cs="Arial"/>
      <w:b/>
      <w:bCs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3F7789"/>
    <w:rPr>
      <w:b/>
      <w:bCs/>
    </w:rPr>
  </w:style>
  <w:style w:type="character" w:customStyle="1" w:styleId="scxw185959254">
    <w:name w:val="scxw185959254"/>
    <w:basedOn w:val="Domylnaczcionkaakapitu"/>
    <w:rsid w:val="00144962"/>
  </w:style>
  <w:style w:type="paragraph" w:customStyle="1" w:styleId="Znak1ZnakZnakZnakZnakZnakZnak0">
    <w:name w:val="Znak1 Znak Znak Znak Znak Znak Znak"/>
    <w:basedOn w:val="Normalny"/>
    <w:rsid w:val="00285281"/>
    <w:rPr>
      <w:szCs w:val="24"/>
    </w:rPr>
  </w:style>
  <w:style w:type="paragraph" w:customStyle="1" w:styleId="Znak1ZnakZnakZnakZnakZnakZnak7">
    <w:name w:val="Znak1 Znak Znak Znak Znak Znak Znak"/>
    <w:basedOn w:val="Normalny"/>
    <w:rsid w:val="007C056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platformazakupowa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hyperlink" Target="https://platformazakupowa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6D2F-DBED-44E9-ADE8-898BBBFD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28</Pages>
  <Words>10035</Words>
  <Characters>60216</Characters>
  <Application>Microsoft Office Word</Application>
  <DocSecurity>0</DocSecurity>
  <Lines>501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Microsoft</Company>
  <LinksUpToDate>false</LinksUpToDate>
  <CharactersWithSpaces>70111</CharactersWithSpaces>
  <SharedDoc>false</SharedDoc>
  <HLinks>
    <vt:vector size="240" baseType="variant">
      <vt:variant>
        <vt:i4>6225998</vt:i4>
      </vt:variant>
      <vt:variant>
        <vt:i4>117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1703976</vt:i4>
      </vt:variant>
      <vt:variant>
        <vt:i4>114</vt:i4>
      </vt:variant>
      <vt:variant>
        <vt:i4>0</vt:i4>
      </vt:variant>
      <vt:variant>
        <vt:i4>5</vt:i4>
      </vt:variant>
      <vt:variant>
        <vt:lpwstr>mailto:bod@umradom.pl</vt:lpwstr>
      </vt:variant>
      <vt:variant>
        <vt:lpwstr/>
      </vt:variant>
      <vt:variant>
        <vt:i4>65654</vt:i4>
      </vt:variant>
      <vt:variant>
        <vt:i4>111</vt:i4>
      </vt:variant>
      <vt:variant>
        <vt:i4>0</vt:i4>
      </vt:variant>
      <vt:variant>
        <vt:i4>5</vt:i4>
      </vt:variant>
      <vt:variant>
        <vt:lpwstr>mailto:iod.kontakt@umradom.pl</vt:lpwstr>
      </vt:variant>
      <vt:variant>
        <vt:lpwstr/>
      </vt:variant>
      <vt:variant>
        <vt:i4>2162728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https://platformazakupowa.pl/transakcja/585967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102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99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2162728</vt:i4>
      </vt:variant>
      <vt:variant>
        <vt:i4>96</vt:i4>
      </vt:variant>
      <vt:variant>
        <vt:i4>0</vt:i4>
      </vt:variant>
      <vt:variant>
        <vt:i4>5</vt:i4>
      </vt:variant>
      <vt:variant>
        <vt:lpwstr>https://platformazakupowa.pl/transakcja/585967</vt:lpwstr>
      </vt:variant>
      <vt:variant>
        <vt:lpwstr/>
      </vt:variant>
      <vt:variant>
        <vt:i4>4390926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8257552</vt:i4>
      </vt:variant>
      <vt:variant>
        <vt:i4>84</vt:i4>
      </vt:variant>
      <vt:variant>
        <vt:i4>0</vt:i4>
      </vt:variant>
      <vt:variant>
        <vt:i4>5</vt:i4>
      </vt:variant>
      <vt:variant>
        <vt:lpwstr>mailto:m.czerwiak@umradom.pl</vt:lpwstr>
      </vt:variant>
      <vt:variant>
        <vt:lpwstr/>
      </vt:variant>
      <vt:variant>
        <vt:i4>4390926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2752574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917565</vt:i4>
      </vt:variant>
      <vt:variant>
        <vt:i4>57</vt:i4>
      </vt:variant>
      <vt:variant>
        <vt:i4>0</vt:i4>
      </vt:variant>
      <vt:variant>
        <vt:i4>5</vt:i4>
      </vt:variant>
      <vt:variant>
        <vt:lpwstr>mailto:bzp@umradom.pl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2162728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https://platformazakupowa.pl/transakcja/585967</vt:lpwstr>
      </vt:variant>
      <vt:variant>
        <vt:lpwstr/>
      </vt:variant>
      <vt:variant>
        <vt:i4>393298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3735610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/document/16798683?unitId=art(250(a))&amp;cm=DOCUMENT</vt:lpwstr>
      </vt:variant>
      <vt:variant>
        <vt:i4>786452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2162728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https://platformazakupowa.pl/transakcja/585967</vt:lpwstr>
      </vt:variant>
      <vt:variant>
        <vt:lpwstr/>
      </vt:variant>
      <vt:variant>
        <vt:i4>2162728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https://platformazakupowa.pl/transakcja/585967</vt:lpwstr>
      </vt:variant>
      <vt:variant>
        <vt:lpwstr/>
      </vt:variant>
      <vt:variant>
        <vt:i4>917565</vt:i4>
      </vt:variant>
      <vt:variant>
        <vt:i4>0</vt:i4>
      </vt:variant>
      <vt:variant>
        <vt:i4>0</vt:i4>
      </vt:variant>
      <vt:variant>
        <vt:i4>5</vt:i4>
      </vt:variant>
      <vt:variant>
        <vt:lpwstr>mailto:bzp@umradom.pl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Twoja nazwa użytkownika</dc:creator>
  <cp:keywords/>
  <dc:description/>
  <cp:lastModifiedBy>AGNIESZKA KOTOWSKA</cp:lastModifiedBy>
  <cp:revision>189</cp:revision>
  <cp:lastPrinted>2026-04-22T11:45:00Z</cp:lastPrinted>
  <dcterms:created xsi:type="dcterms:W3CDTF">2026-04-21T12:35:00Z</dcterms:created>
  <dcterms:modified xsi:type="dcterms:W3CDTF">2026-04-22T11:53:00Z</dcterms:modified>
</cp:coreProperties>
</file>