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213C" w14:textId="77777777" w:rsidR="00054FE5" w:rsidRPr="00F70DD7" w:rsidRDefault="00054FE5" w:rsidP="00054FE5">
      <w:pPr>
        <w:pStyle w:val="Tytu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3177D6" w14:textId="2E3CAC96" w:rsidR="00054FE5" w:rsidRPr="00F70DD7" w:rsidRDefault="00054FE5" w:rsidP="00054FE5">
      <w:pPr>
        <w:pStyle w:val="Tytu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70DD7">
        <w:rPr>
          <w:rFonts w:ascii="Times New Roman" w:hAnsi="Times New Roman" w:cs="Times New Roman"/>
          <w:sz w:val="24"/>
          <w:szCs w:val="24"/>
        </w:rPr>
        <w:t>UMOWA Nr CZMZ/........ / 202</w:t>
      </w:r>
      <w:r w:rsidR="002337FF" w:rsidRPr="00F70DD7">
        <w:rPr>
          <w:rFonts w:ascii="Times New Roman" w:hAnsi="Times New Roman" w:cs="Times New Roman"/>
          <w:sz w:val="24"/>
          <w:szCs w:val="24"/>
        </w:rPr>
        <w:t>6</w:t>
      </w:r>
      <w:r w:rsidRPr="00F70DD7">
        <w:rPr>
          <w:rFonts w:ascii="Times New Roman" w:hAnsi="Times New Roman" w:cs="Times New Roman"/>
          <w:sz w:val="24"/>
          <w:szCs w:val="24"/>
        </w:rPr>
        <w:t xml:space="preserve"> PROJEKT</w:t>
      </w:r>
    </w:p>
    <w:p w14:paraId="42E9D10D" w14:textId="0C96BD76" w:rsidR="00CB2A06" w:rsidRPr="00DC69FB" w:rsidRDefault="00CB2A06" w:rsidP="00AA1318">
      <w:pPr>
        <w:pStyle w:val="Domylnie"/>
        <w:spacing w:before="120" w:after="120"/>
        <w:jc w:val="both"/>
      </w:pPr>
      <w:r w:rsidRPr="00DC69FB">
        <w:t>zawarta w dniu …………………..</w:t>
      </w:r>
    </w:p>
    <w:p w14:paraId="7ECF2D8C" w14:textId="1F12B21E" w:rsidR="00054FE5" w:rsidRPr="00DC69FB" w:rsidRDefault="002337FF" w:rsidP="00AA1318">
      <w:pPr>
        <w:pStyle w:val="Domylnie"/>
        <w:spacing w:before="120" w:after="120"/>
        <w:jc w:val="both"/>
      </w:pPr>
      <w:r w:rsidRPr="00DC69FB">
        <w:rPr>
          <w:b/>
        </w:rPr>
        <w:t>Centrum Zdrowia Mazowsza Zachodniego Spółka z ograniczoną odpowiedzialnością</w:t>
      </w:r>
      <w:r w:rsidRPr="00DC69FB">
        <w:t xml:space="preserve"> </w:t>
      </w:r>
      <w:r w:rsidRPr="00DC69FB">
        <w:br/>
        <w:t>z siedzibą w Żyrardowie 96-300 przy ul. Limanowskiego 30, posiadającą NIP:</w:t>
      </w:r>
      <w:r w:rsidRPr="00DC69FB">
        <w:rPr>
          <w:color w:val="FF0000"/>
        </w:rPr>
        <w:t xml:space="preserve"> </w:t>
      </w:r>
      <w:r w:rsidRPr="00DC69FB">
        <w:t>838-184-36-03,</w:t>
      </w:r>
      <w:r w:rsidRPr="00DC69FB">
        <w:rPr>
          <w:color w:val="FF0000"/>
        </w:rPr>
        <w:t xml:space="preserve"> </w:t>
      </w:r>
      <w:r w:rsidRPr="00DC69FB">
        <w:t>REGON: 143149671,</w:t>
      </w:r>
      <w:r w:rsidRPr="00DC69FB">
        <w:rPr>
          <w:color w:val="FF0000"/>
        </w:rPr>
        <w:t xml:space="preserve"> </w:t>
      </w:r>
      <w:r w:rsidRPr="00DC69FB">
        <w:t>zarejestrowanym w Sądzie Rejonowym dla Łodzi – Śródmieścia, XX Wydział Gospodarczy Krajowego Rejestru Sądowego pod numerem</w:t>
      </w:r>
      <w:r w:rsidRPr="00DC69FB">
        <w:rPr>
          <w:color w:val="FF0000"/>
        </w:rPr>
        <w:t xml:space="preserve"> </w:t>
      </w:r>
      <w:r w:rsidRPr="00DC69FB">
        <w:t xml:space="preserve">KRS: 0000390318, reprezentowanym przez: </w:t>
      </w:r>
      <w:r w:rsidRPr="00DC69FB">
        <w:rPr>
          <w:b/>
          <w:bCs/>
        </w:rPr>
        <w:t>Marcina Plutę</w:t>
      </w:r>
      <w:r w:rsidRPr="00DC69FB">
        <w:t xml:space="preserve"> –</w:t>
      </w:r>
      <w:r w:rsidRPr="00DC69FB">
        <w:rPr>
          <w:bCs/>
        </w:rPr>
        <w:t xml:space="preserve"> Prezesa Zarządu, zwanego dalej </w:t>
      </w:r>
      <w:r w:rsidRPr="00DC69FB">
        <w:rPr>
          <w:b/>
          <w:bCs/>
        </w:rPr>
        <w:t xml:space="preserve">Zamawiającym </w:t>
      </w:r>
      <w:r w:rsidRPr="00DC69FB">
        <w:rPr>
          <w:bCs/>
        </w:rPr>
        <w:t>lub</w:t>
      </w:r>
      <w:r w:rsidRPr="00DC69FB">
        <w:rPr>
          <w:b/>
          <w:bCs/>
        </w:rPr>
        <w:t xml:space="preserve"> CZMZ,</w:t>
      </w:r>
    </w:p>
    <w:p w14:paraId="7AFA5BBC" w14:textId="77777777" w:rsidR="00054FE5" w:rsidRPr="00DC69FB" w:rsidRDefault="00054FE5" w:rsidP="00054FE5">
      <w:pPr>
        <w:pStyle w:val="Domylnie"/>
        <w:spacing w:before="120" w:after="120"/>
        <w:jc w:val="both"/>
      </w:pPr>
      <w:r w:rsidRPr="00DC69FB">
        <w:rPr>
          <w:bCs/>
        </w:rPr>
        <w:t>oraz</w:t>
      </w:r>
    </w:p>
    <w:p w14:paraId="719E3667" w14:textId="77777777" w:rsidR="00054FE5" w:rsidRPr="00DC69FB" w:rsidRDefault="00054FE5" w:rsidP="00054FE5">
      <w:pPr>
        <w:pStyle w:val="Wcicietekstu"/>
        <w:ind w:left="0"/>
      </w:pPr>
      <w:r w:rsidRPr="00DC69FB">
        <w:rPr>
          <w:b/>
        </w:rPr>
        <w:t xml:space="preserve">Wykonawcą </w:t>
      </w:r>
      <w:r w:rsidRPr="00DC69FB">
        <w:t>z siedzibą w …………. 00-000 przy ul. …………., posiadającą NIP 000-00-00-000, REGON 00000000, zarejestrowaną w Sądzie Rejonowym w ……………. Wydział Gospodarczy Krajowego Rejestru Sądowego pod numerem 0000000 / wpisaną do ewidencji działalności gospodarczej prowadzonej przez ……….. pod numerem ………….,</w:t>
      </w:r>
      <w:r w:rsidRPr="00DC69FB">
        <w:rPr>
          <w:b/>
        </w:rPr>
        <w:t xml:space="preserve"> </w:t>
      </w:r>
      <w:r w:rsidRPr="00DC69FB">
        <w:t xml:space="preserve">reprezentowaną przez: </w:t>
      </w:r>
      <w:r w:rsidRPr="00DC69FB">
        <w:rPr>
          <w:b/>
        </w:rPr>
        <w:t xml:space="preserve">……………. </w:t>
      </w:r>
      <w:r w:rsidRPr="00DC69FB">
        <w:t>– …............................</w:t>
      </w:r>
    </w:p>
    <w:p w14:paraId="5D99F80A" w14:textId="77777777" w:rsidR="00054FE5" w:rsidRPr="00DC69FB" w:rsidRDefault="00054FE5" w:rsidP="00054FE5">
      <w:pPr>
        <w:pStyle w:val="Wcicietekstu"/>
        <w:ind w:left="0"/>
      </w:pPr>
      <w:r w:rsidRPr="00DC69FB">
        <w:t>oraz</w:t>
      </w:r>
    </w:p>
    <w:p w14:paraId="76CD83C0" w14:textId="77777777" w:rsidR="00054FE5" w:rsidRPr="00DC69FB" w:rsidRDefault="00054FE5" w:rsidP="00054FE5">
      <w:pPr>
        <w:pStyle w:val="Wcicietekstu"/>
        <w:ind w:left="0"/>
      </w:pPr>
      <w:r w:rsidRPr="00DC69FB">
        <w:rPr>
          <w:b/>
        </w:rPr>
        <w:t xml:space="preserve">………………… </w:t>
      </w:r>
      <w:r w:rsidRPr="00DC69FB">
        <w:t xml:space="preserve">– …......................................, zwaną dalej </w:t>
      </w:r>
      <w:r w:rsidRPr="00DC69FB">
        <w:rPr>
          <w:b/>
          <w:bCs/>
        </w:rPr>
        <w:t xml:space="preserve">Wykonawcą, </w:t>
      </w:r>
    </w:p>
    <w:p w14:paraId="45446113" w14:textId="77777777" w:rsidR="00054FE5" w:rsidRPr="00DC69FB" w:rsidRDefault="00054FE5" w:rsidP="00054FE5">
      <w:pPr>
        <w:pStyle w:val="Tekstpodstawowy3"/>
        <w:suppressAutoHyphens w:val="0"/>
        <w:spacing w:after="0" w:line="276" w:lineRule="auto"/>
        <w:ind w:left="357"/>
        <w:jc w:val="both"/>
        <w:rPr>
          <w:color w:val="000000"/>
          <w:sz w:val="24"/>
          <w:szCs w:val="24"/>
        </w:rPr>
      </w:pPr>
    </w:p>
    <w:p w14:paraId="5D9AAFE1" w14:textId="2A451064" w:rsidR="00D75618" w:rsidRPr="00DC69FB" w:rsidRDefault="00054FE5" w:rsidP="00D75618">
      <w:pPr>
        <w:jc w:val="both"/>
      </w:pPr>
      <w:r w:rsidRPr="00DC69FB">
        <w:t>W wyniku przeprowadzonego postępowania o udzielenie zamówienia publicznego w trybie podstawowym zgodnie z art. 275 pkt 1  ustawy z dnia 11 września 2019 r. Prawa zamówień publicznych (Dz. U. z 2024</w:t>
      </w:r>
      <w:r w:rsidR="00615CCE" w:rsidRPr="00DC69FB">
        <w:t xml:space="preserve"> </w:t>
      </w:r>
      <w:r w:rsidRPr="00DC69FB">
        <w:t xml:space="preserve">r.; poz. 1320, z </w:t>
      </w:r>
      <w:proofErr w:type="spellStart"/>
      <w:r w:rsidRPr="00DC69FB">
        <w:t>późn</w:t>
      </w:r>
      <w:proofErr w:type="spellEnd"/>
      <w:r w:rsidRPr="00DC69FB">
        <w:t xml:space="preserve">. </w:t>
      </w:r>
      <w:proofErr w:type="spellStart"/>
      <w:r w:rsidRPr="00DC69FB">
        <w:t>zm</w:t>
      </w:r>
      <w:proofErr w:type="spellEnd"/>
      <w:r w:rsidRPr="00DC69FB">
        <w:t xml:space="preserve">), </w:t>
      </w:r>
      <w:r w:rsidR="000B1460" w:rsidRPr="00DC69FB">
        <w:rPr>
          <w:rFonts w:eastAsia="Times New Roman"/>
          <w:lang w:eastAsia="ar-SA"/>
        </w:rPr>
        <w:t xml:space="preserve">zwanej dalej </w:t>
      </w:r>
      <w:proofErr w:type="spellStart"/>
      <w:r w:rsidR="000B1460" w:rsidRPr="00DC69FB">
        <w:rPr>
          <w:rFonts w:eastAsia="Times New Roman"/>
          <w:lang w:eastAsia="ar-SA"/>
        </w:rPr>
        <w:t>Pzp</w:t>
      </w:r>
      <w:proofErr w:type="spellEnd"/>
      <w:r w:rsidR="000B1460" w:rsidRPr="00DC69FB">
        <w:rPr>
          <w:rFonts w:eastAsia="Times New Roman"/>
          <w:lang w:eastAsia="ar-SA"/>
        </w:rPr>
        <w:t xml:space="preserve">, w związku z postanowieniami Specyfikacji Warunków Zamówienia na </w:t>
      </w:r>
      <w:r w:rsidR="000B1460" w:rsidRPr="00DC69FB">
        <w:rPr>
          <w:rFonts w:eastAsiaTheme="minorHAnsi"/>
          <w:b/>
          <w:kern w:val="2"/>
          <w:lang w:eastAsia="en-US"/>
          <w14:ligatures w14:val="standardContextual"/>
        </w:rPr>
        <w:t xml:space="preserve">Dostawę sprzętu komputerowego dla Centrum Wsparcia Badań Klinicznych </w:t>
      </w:r>
      <w:r w:rsidR="000B1460" w:rsidRPr="00DC69FB">
        <w:rPr>
          <w:rFonts w:eastAsia="Times New Roman"/>
          <w:lang w:eastAsia="ar-SA"/>
        </w:rPr>
        <w:t xml:space="preserve">w ramach projektu: </w:t>
      </w:r>
      <w:r w:rsidR="000B1460" w:rsidRPr="00DC69FB">
        <w:rPr>
          <w:b/>
          <w:bCs/>
        </w:rPr>
        <w:t xml:space="preserve">Realizacja inwestycji w ramach Krajowego Planu Odbudowy i Zwiększenia Odporności (KPO) w zakresie inwestycji D3.1.1 Kompleksowy Rozwój Badań w Zakresie Nauk Medycznych i Nauk o Zdrowiu, numer </w:t>
      </w:r>
      <w:r w:rsidR="000B1460" w:rsidRPr="00DC69FB">
        <w:t>wniosku KPOD.07.07-IW.07-0278/24 pn. "</w:t>
      </w:r>
      <w:r w:rsidR="000B1460" w:rsidRPr="00DC69FB">
        <w:rPr>
          <w:b/>
          <w:bCs/>
          <w:shd w:val="clear" w:color="auto" w:fill="FFFFFF"/>
        </w:rPr>
        <w:t>Centrum Wsparcia Badań Klinicznych dla Mazowsza Zachodniego.</w:t>
      </w:r>
      <w:r w:rsidR="00D75618" w:rsidRPr="00DC69FB">
        <w:t xml:space="preserve"> Strony postanowiły zawrzeć umowę następującej treści:</w:t>
      </w:r>
    </w:p>
    <w:p w14:paraId="18CB85B1" w14:textId="125A38E3" w:rsidR="000B1460" w:rsidRPr="00DC69FB" w:rsidRDefault="000B1460" w:rsidP="000B1460">
      <w:pPr>
        <w:jc w:val="both"/>
      </w:pPr>
    </w:p>
    <w:p w14:paraId="46F89019" w14:textId="77777777" w:rsidR="00E9388C" w:rsidRPr="00DC69FB" w:rsidRDefault="00E9388C" w:rsidP="00E9388C">
      <w:pPr>
        <w:spacing w:line="276" w:lineRule="auto"/>
        <w:jc w:val="both"/>
      </w:pPr>
    </w:p>
    <w:p w14:paraId="7BDE54BD" w14:textId="42E0ABF5" w:rsidR="00A967A5" w:rsidRPr="00DC69FB" w:rsidRDefault="00A967A5" w:rsidP="009718E1">
      <w:pPr>
        <w:jc w:val="center"/>
        <w:rPr>
          <w:b/>
          <w:color w:val="000000"/>
        </w:rPr>
      </w:pPr>
      <w:r w:rsidRPr="00DC69FB">
        <w:rPr>
          <w:color w:val="000000"/>
        </w:rPr>
        <w:t xml:space="preserve">     </w:t>
      </w:r>
      <w:r w:rsidRPr="00DC69FB">
        <w:rPr>
          <w:b/>
          <w:color w:val="000000"/>
        </w:rPr>
        <w:t>§ 1</w:t>
      </w:r>
    </w:p>
    <w:p w14:paraId="603762CD" w14:textId="14E2EB0A" w:rsidR="00F66D8E" w:rsidRPr="00DC69FB" w:rsidRDefault="00F66D8E" w:rsidP="009718E1">
      <w:pPr>
        <w:jc w:val="center"/>
        <w:rPr>
          <w:b/>
          <w:color w:val="000000"/>
        </w:rPr>
      </w:pPr>
      <w:r w:rsidRPr="00DC69FB">
        <w:rPr>
          <w:b/>
          <w:color w:val="000000"/>
        </w:rPr>
        <w:t>PRZEDMIOT UMOWY</w:t>
      </w:r>
    </w:p>
    <w:p w14:paraId="5026EECE" w14:textId="77777777" w:rsidR="00F66D8E" w:rsidRPr="00DC69FB" w:rsidRDefault="00F66D8E" w:rsidP="009718E1">
      <w:pPr>
        <w:jc w:val="center"/>
        <w:rPr>
          <w:b/>
          <w:color w:val="000000"/>
        </w:rPr>
      </w:pPr>
    </w:p>
    <w:p w14:paraId="2B38E1E5" w14:textId="33B66C9C" w:rsidR="00A967A5" w:rsidRPr="00DC69FB" w:rsidRDefault="00A967A5" w:rsidP="0057281E">
      <w:pPr>
        <w:numPr>
          <w:ilvl w:val="0"/>
          <w:numId w:val="5"/>
        </w:numPr>
        <w:shd w:val="clear" w:color="auto" w:fill="FFFFFF"/>
        <w:ind w:left="284" w:hanging="284"/>
        <w:jc w:val="both"/>
        <w:rPr>
          <w:rFonts w:eastAsia="Calibri"/>
          <w:b/>
          <w:lang w:eastAsia="en-US"/>
        </w:rPr>
      </w:pPr>
      <w:r w:rsidRPr="00DC69FB">
        <w:t>Przedmiotem niniejszej umowy jest</w:t>
      </w:r>
      <w:r w:rsidRPr="00DC69FB">
        <w:rPr>
          <w:b/>
        </w:rPr>
        <w:t xml:space="preserve"> </w:t>
      </w:r>
      <w:r w:rsidR="000053DF" w:rsidRPr="00DC69FB">
        <w:rPr>
          <w:b/>
        </w:rPr>
        <w:t>D</w:t>
      </w:r>
      <w:r w:rsidRPr="00DC69FB">
        <w:rPr>
          <w:b/>
        </w:rPr>
        <w:t xml:space="preserve">ostawa </w:t>
      </w:r>
      <w:r w:rsidR="000053DF" w:rsidRPr="00DC69FB">
        <w:rPr>
          <w:b/>
        </w:rPr>
        <w:t>sprzętu</w:t>
      </w:r>
      <w:r w:rsidR="00EE0C7A" w:rsidRPr="00DC69FB">
        <w:rPr>
          <w:b/>
        </w:rPr>
        <w:t xml:space="preserve"> </w:t>
      </w:r>
      <w:r w:rsidR="00EC0041" w:rsidRPr="00DC69FB">
        <w:rPr>
          <w:b/>
        </w:rPr>
        <w:t>informatycznego</w:t>
      </w:r>
      <w:r w:rsidR="00EE0C7A" w:rsidRPr="00DC69FB">
        <w:rPr>
          <w:b/>
        </w:rPr>
        <w:t xml:space="preserve"> dla Centrum Wsparcia Badań Klinicznych</w:t>
      </w:r>
      <w:r w:rsidR="00054FE5" w:rsidRPr="00DC69FB">
        <w:rPr>
          <w:b/>
        </w:rPr>
        <w:t xml:space="preserve">, </w:t>
      </w:r>
      <w:r w:rsidRPr="00DC69FB">
        <w:t xml:space="preserve">zgodnie ze złożoną ofertą (dalej, jako </w:t>
      </w:r>
      <w:r w:rsidRPr="00DC69FB">
        <w:rPr>
          <w:b/>
        </w:rPr>
        <w:t>Przedmiot umowy)</w:t>
      </w:r>
      <w:r w:rsidRPr="00DC69FB">
        <w:t>.</w:t>
      </w:r>
    </w:p>
    <w:p w14:paraId="403EDFDD" w14:textId="4600E61E" w:rsidR="00A967A5" w:rsidRPr="00DC69FB" w:rsidRDefault="00A967A5" w:rsidP="0057281E">
      <w:pPr>
        <w:numPr>
          <w:ilvl w:val="0"/>
          <w:numId w:val="5"/>
        </w:numPr>
        <w:shd w:val="clear" w:color="auto" w:fill="FFFFFF"/>
        <w:ind w:left="284" w:hanging="284"/>
        <w:jc w:val="both"/>
        <w:rPr>
          <w:rFonts w:eastAsia="Calibri"/>
          <w:b/>
          <w:lang w:eastAsia="en-US"/>
        </w:rPr>
      </w:pPr>
      <w:r w:rsidRPr="00DC69FB">
        <w:t>W</w:t>
      </w:r>
      <w:r w:rsidRPr="00DC69FB">
        <w:rPr>
          <w:rFonts w:eastAsia="Calibri"/>
          <w:lang w:eastAsia="en-US"/>
        </w:rPr>
        <w:t xml:space="preserve">ykonawca zobowiązuje do sprzedaży Przedmiotu umowy, dostawy (obejmującej wniesienie do pomieszczenia) </w:t>
      </w:r>
      <w:r w:rsidRPr="00DC69FB">
        <w:rPr>
          <w:rFonts w:eastAsia="Calibri"/>
          <w:b/>
          <w:lang w:eastAsia="en-US"/>
        </w:rPr>
        <w:t xml:space="preserve">w </w:t>
      </w:r>
      <w:r w:rsidRPr="00624C0F">
        <w:rPr>
          <w:rFonts w:eastAsia="Calibri"/>
          <w:b/>
          <w:color w:val="EE0000"/>
          <w:lang w:eastAsia="en-US"/>
        </w:rPr>
        <w:t xml:space="preserve">terminie </w:t>
      </w:r>
      <w:r w:rsidR="005936B0" w:rsidRPr="00624C0F">
        <w:rPr>
          <w:rFonts w:eastAsia="Calibri"/>
          <w:b/>
          <w:color w:val="EE0000"/>
          <w:lang w:eastAsia="en-US"/>
        </w:rPr>
        <w:t>14 dni od daty podpisania umowy</w:t>
      </w:r>
      <w:r w:rsidR="000B1460" w:rsidRPr="00DC69FB">
        <w:rPr>
          <w:rFonts w:eastAsia="Calibri"/>
          <w:b/>
          <w:lang w:eastAsia="en-US"/>
        </w:rPr>
        <w:t>.</w:t>
      </w:r>
      <w:r w:rsidR="0057281E" w:rsidRPr="00DC69FB">
        <w:rPr>
          <w:rFonts w:eastAsia="Times New Roman"/>
          <w:bCs/>
          <w:lang w:eastAsia="ar-SA"/>
        </w:rPr>
        <w:t xml:space="preserve"> Termin wykonania przedmiotu umowy może ulec wyłącznie skróceniu.</w:t>
      </w:r>
    </w:p>
    <w:p w14:paraId="471EFAAD" w14:textId="3ACB5F31" w:rsidR="00A967A5" w:rsidRPr="007F2C65" w:rsidRDefault="00A967A5" w:rsidP="00A967A5">
      <w:pPr>
        <w:numPr>
          <w:ilvl w:val="0"/>
          <w:numId w:val="5"/>
        </w:numPr>
        <w:shd w:val="clear" w:color="auto" w:fill="FFFFFF"/>
        <w:spacing w:line="276" w:lineRule="auto"/>
        <w:ind w:left="284" w:hanging="284"/>
        <w:contextualSpacing/>
        <w:jc w:val="both"/>
        <w:rPr>
          <w:color w:val="EE0000"/>
        </w:rPr>
      </w:pPr>
      <w:r w:rsidRPr="00DC69FB">
        <w:rPr>
          <w:rFonts w:eastAsia="Calibri"/>
          <w:lang w:eastAsia="en-US"/>
        </w:rPr>
        <w:t>Wykonawca zobowiązuje się do dostarczenia Przedmiotu umowy własnym transportem i na własny koszt i ryzyko w miejsce wskazane przez Zamawiającego</w:t>
      </w:r>
      <w:r w:rsidR="007F2C65">
        <w:rPr>
          <w:rFonts w:eastAsia="Calibri"/>
          <w:lang w:eastAsia="en-US"/>
        </w:rPr>
        <w:t>.</w:t>
      </w:r>
    </w:p>
    <w:p w14:paraId="22215747" w14:textId="022E6C39" w:rsidR="007F2C65" w:rsidRPr="007F2C65" w:rsidRDefault="007F2C65" w:rsidP="00A967A5">
      <w:pPr>
        <w:numPr>
          <w:ilvl w:val="0"/>
          <w:numId w:val="5"/>
        </w:numPr>
        <w:shd w:val="clear" w:color="auto" w:fill="FFFFFF"/>
        <w:spacing w:line="276" w:lineRule="auto"/>
        <w:ind w:left="284" w:hanging="284"/>
        <w:contextualSpacing/>
        <w:jc w:val="both"/>
        <w:rPr>
          <w:color w:val="EE0000"/>
        </w:rPr>
      </w:pPr>
      <w:r w:rsidRPr="007F2C65">
        <w:rPr>
          <w:rFonts w:eastAsia="Calibri"/>
          <w:color w:val="EE0000"/>
          <w:lang w:eastAsia="en-US"/>
        </w:rPr>
        <w:t>Zakres Umowy obejmuje także montaż, instalację, wstępną konfigurację dostarczonych sprzętów oraz przeszkolenie pracowników.</w:t>
      </w:r>
    </w:p>
    <w:p w14:paraId="0A838D14" w14:textId="50628C2D" w:rsidR="00A967A5" w:rsidRPr="00DC69FB" w:rsidRDefault="00A967A5" w:rsidP="00A967A5">
      <w:pPr>
        <w:numPr>
          <w:ilvl w:val="0"/>
          <w:numId w:val="5"/>
        </w:numPr>
        <w:shd w:val="clear" w:color="auto" w:fill="FFFFFF"/>
        <w:spacing w:line="276" w:lineRule="auto"/>
        <w:ind w:left="284" w:hanging="284"/>
        <w:contextualSpacing/>
        <w:jc w:val="both"/>
      </w:pPr>
      <w:r w:rsidRPr="00DC69FB">
        <w:rPr>
          <w:rFonts w:eastAsia="Calibri"/>
          <w:lang w:eastAsia="en-US"/>
        </w:rPr>
        <w:lastRenderedPageBreak/>
        <w:t>Wykonawca zapewnia, że dostarczone Zamawiającemu Przedmiot umowy będzie fabrycznie nowe i wolne od wad fizycznych i prawnych; nigdy wcześniej nieużywany i pochodzi z autoryzowanego kanału dystrybucji producenta na terenie Polski, a także objęty jest gwarancją producenta.</w:t>
      </w:r>
    </w:p>
    <w:p w14:paraId="5FB0034B" w14:textId="5C523ABF" w:rsidR="000053DF" w:rsidRPr="00DC69FB" w:rsidRDefault="00A967A5" w:rsidP="00054FE5">
      <w:pPr>
        <w:numPr>
          <w:ilvl w:val="0"/>
          <w:numId w:val="5"/>
        </w:numPr>
        <w:shd w:val="clear" w:color="auto" w:fill="FFFFFF"/>
        <w:spacing w:line="276" w:lineRule="auto"/>
        <w:ind w:left="284" w:hanging="284"/>
        <w:jc w:val="both"/>
      </w:pPr>
      <w:r w:rsidRPr="00DC69FB">
        <w:rPr>
          <w:rFonts w:eastAsia="Calibri"/>
          <w:lang w:eastAsia="en-US"/>
        </w:rPr>
        <w:t>Koszt ubezpieczenia Przedmiotu umowy na czas transportu (o ile wykonawca uzna tego rodzaju ubezpieczenie za konieczne) oraz od momentu dostawy Przedmiotu umowy do siedziby Zamawiającego do chwili podpisania protokołu odbioru</w:t>
      </w:r>
      <w:r w:rsidR="00002796" w:rsidRPr="00DC69FB">
        <w:rPr>
          <w:rFonts w:eastAsia="Calibri"/>
          <w:lang w:eastAsia="en-US"/>
        </w:rPr>
        <w:t xml:space="preserve"> ponosi Wykonawca</w:t>
      </w:r>
      <w:r w:rsidRPr="00DC69FB">
        <w:rPr>
          <w:rFonts w:eastAsia="Calibri"/>
          <w:lang w:eastAsia="en-US"/>
        </w:rPr>
        <w:t>.</w:t>
      </w:r>
    </w:p>
    <w:p w14:paraId="12D61FEF" w14:textId="77777777" w:rsidR="00A967A5" w:rsidRPr="00DC69FB" w:rsidRDefault="00A967A5" w:rsidP="00A967A5">
      <w:pPr>
        <w:ind w:left="426"/>
        <w:jc w:val="center"/>
        <w:rPr>
          <w:b/>
        </w:rPr>
      </w:pPr>
    </w:p>
    <w:p w14:paraId="372CEC0C" w14:textId="6B833FA0" w:rsidR="00054FE5" w:rsidRPr="00DC69FB" w:rsidRDefault="00A967A5" w:rsidP="009718E1">
      <w:pPr>
        <w:ind w:left="426"/>
        <w:jc w:val="center"/>
        <w:rPr>
          <w:b/>
        </w:rPr>
      </w:pPr>
      <w:r w:rsidRPr="00DC69FB">
        <w:rPr>
          <w:b/>
        </w:rPr>
        <w:t xml:space="preserve">§ </w:t>
      </w:r>
      <w:r w:rsidR="00054FE5" w:rsidRPr="00DC69FB">
        <w:rPr>
          <w:b/>
        </w:rPr>
        <w:t>2</w:t>
      </w:r>
    </w:p>
    <w:p w14:paraId="4611089C" w14:textId="77777777" w:rsidR="00F66D8E" w:rsidRPr="00DC69FB" w:rsidRDefault="00F66D8E" w:rsidP="009718E1">
      <w:pPr>
        <w:ind w:left="426"/>
        <w:jc w:val="center"/>
        <w:rPr>
          <w:b/>
        </w:rPr>
      </w:pPr>
    </w:p>
    <w:p w14:paraId="3339F9A4" w14:textId="77777777" w:rsidR="00A967A5" w:rsidRPr="00DC69FB" w:rsidRDefault="00A967A5" w:rsidP="00A967A5">
      <w:pPr>
        <w:numPr>
          <w:ilvl w:val="0"/>
          <w:numId w:val="3"/>
        </w:numPr>
        <w:tabs>
          <w:tab w:val="clear" w:pos="720"/>
          <w:tab w:val="num" w:pos="426"/>
        </w:tabs>
        <w:ind w:left="426" w:hanging="284"/>
        <w:jc w:val="both"/>
      </w:pPr>
      <w:r w:rsidRPr="00DC69FB">
        <w:t>Po dostarczeniu zamówionych Przedmiotów umowy, następuje ich przyjęcie przez Zamawiającego na podstawie protokołu odbioru. Przyjęcie, o którym mowa w zdaniu poprzedzającym, może być poprzedzone badaniem ilościowo – asortymentowym                                i jakościowym dostarczonych Przedmiotów umowy. Przedstawiciel Wykonawcy upoważniony jest do obecności podczas tych czynności.</w:t>
      </w:r>
    </w:p>
    <w:p w14:paraId="522AD348" w14:textId="77777777" w:rsidR="00A967A5" w:rsidRPr="00DC69FB" w:rsidRDefault="00A967A5" w:rsidP="00A967A5">
      <w:pPr>
        <w:numPr>
          <w:ilvl w:val="0"/>
          <w:numId w:val="3"/>
        </w:numPr>
        <w:tabs>
          <w:tab w:val="clear" w:pos="720"/>
          <w:tab w:val="num" w:pos="426"/>
        </w:tabs>
        <w:ind w:left="426" w:hanging="284"/>
        <w:jc w:val="both"/>
      </w:pPr>
      <w:r w:rsidRPr="00DC69FB">
        <w:rPr>
          <w:rFonts w:eastAsia="Calibri"/>
        </w:rPr>
        <w:t xml:space="preserve">Wykonawca zobowiązuje się dostarczać Zamawiającemu wszelkie dokumenty dotyczące Sprzętu niezbędne do jego prawidłowej eksploatacji, sporządzone w języku polskim lub angielskim, w tym w szczególności instrukcję obsługi oraz dokumenty gwarancyjne </w:t>
      </w:r>
      <w:r w:rsidRPr="00DC69FB">
        <w:t>Przedmiotu umowy</w:t>
      </w:r>
      <w:r w:rsidRPr="00DC69FB">
        <w:rPr>
          <w:rFonts w:eastAsia="Calibri"/>
        </w:rPr>
        <w:t xml:space="preserve"> niezbędne do zabezpieczenia Zamawiającego przed wszelkimi roszczeniami ze strony osób trzecich z tytułu naruszenia praw własności intelektualnej, w tym w szczególności praw autorskich, patentowych, praw ochronnych na znak towarowy, licencji nie później niż w dniu dostarczenia Zamawiającemu </w:t>
      </w:r>
      <w:r w:rsidRPr="00DC69FB">
        <w:t>Przedmiotu umowy</w:t>
      </w:r>
      <w:r w:rsidRPr="00DC69FB">
        <w:rPr>
          <w:rFonts w:eastAsia="Calibri"/>
        </w:rPr>
        <w:t>.</w:t>
      </w:r>
    </w:p>
    <w:p w14:paraId="4FF84EAB" w14:textId="77777777" w:rsidR="00A967A5" w:rsidRPr="00DC69FB" w:rsidRDefault="00A967A5" w:rsidP="00A967A5">
      <w:pPr>
        <w:numPr>
          <w:ilvl w:val="0"/>
          <w:numId w:val="3"/>
        </w:numPr>
        <w:tabs>
          <w:tab w:val="clear" w:pos="720"/>
          <w:tab w:val="num" w:pos="426"/>
        </w:tabs>
        <w:ind w:left="426" w:hanging="284"/>
        <w:jc w:val="both"/>
      </w:pPr>
      <w:r w:rsidRPr="00DC69FB">
        <w:rPr>
          <w:rFonts w:eastAsia="Calibri"/>
        </w:rPr>
        <w:t xml:space="preserve">W razie zgłoszenia przez Zamawiającego uwag lub zastrzeżeń odnośnie funkcjonowania </w:t>
      </w:r>
      <w:r w:rsidRPr="00DC69FB">
        <w:t>Przedmiotu umowy</w:t>
      </w:r>
      <w:r w:rsidRPr="00DC69FB">
        <w:rPr>
          <w:rFonts w:eastAsia="Calibri"/>
        </w:rPr>
        <w:t>, Wykonawca zobowiązuje się, niezwłocznie, nie później jednakże niż                       w terminie 7 dni, do usunięcia wszelkich nieprawidłowości – w takim przypadku protokół odbioru Sprzętu zostanie podpisany po usunięciu wszelkich nieprawidłowości.</w:t>
      </w:r>
    </w:p>
    <w:p w14:paraId="03EEC3FA" w14:textId="77777777" w:rsidR="00A967A5" w:rsidRPr="00DC69FB" w:rsidRDefault="00A967A5" w:rsidP="00A967A5">
      <w:pPr>
        <w:numPr>
          <w:ilvl w:val="0"/>
          <w:numId w:val="3"/>
        </w:numPr>
        <w:tabs>
          <w:tab w:val="clear" w:pos="720"/>
        </w:tabs>
        <w:ind w:left="142" w:firstLine="0"/>
        <w:jc w:val="both"/>
      </w:pPr>
      <w:r w:rsidRPr="00DC69FB">
        <w:rPr>
          <w:rFonts w:eastAsia="Calibri"/>
        </w:rPr>
        <w:t xml:space="preserve"> Osobami uprawnionymi do podpisania protokołu końcowego są:</w:t>
      </w:r>
    </w:p>
    <w:p w14:paraId="79E0F6BA" w14:textId="77777777" w:rsidR="00A967A5" w:rsidRPr="00DC69FB" w:rsidRDefault="00A967A5" w:rsidP="00A967A5">
      <w:pPr>
        <w:ind w:left="426"/>
        <w:jc w:val="both"/>
        <w:rPr>
          <w:rFonts w:eastAsia="Calibri"/>
        </w:rPr>
      </w:pPr>
      <w:r w:rsidRPr="00DC69FB">
        <w:rPr>
          <w:rFonts w:eastAsia="Calibri"/>
        </w:rPr>
        <w:t xml:space="preserve"> </w:t>
      </w:r>
      <w:bookmarkStart w:id="0" w:name="_Hlk209773566"/>
      <w:r w:rsidRPr="00DC69FB">
        <w:rPr>
          <w:rFonts w:eastAsia="Calibri"/>
        </w:rPr>
        <w:t>- ze strony Wykonawcy: ___________________________________</w:t>
      </w:r>
      <w:bookmarkEnd w:id="0"/>
    </w:p>
    <w:p w14:paraId="46664484" w14:textId="34A8EFBF" w:rsidR="00A967A5" w:rsidRPr="00DC69FB" w:rsidRDefault="00054FE5" w:rsidP="00054FE5">
      <w:pPr>
        <w:ind w:left="426"/>
        <w:jc w:val="both"/>
        <w:rPr>
          <w:rFonts w:eastAsia="Calibri"/>
        </w:rPr>
      </w:pPr>
      <w:r w:rsidRPr="00DC69FB">
        <w:rPr>
          <w:rFonts w:eastAsia="Calibri"/>
        </w:rPr>
        <w:t>- ze strony Zamawiającego: ___________________________________</w:t>
      </w:r>
    </w:p>
    <w:p w14:paraId="5134555D" w14:textId="77777777" w:rsidR="00A967A5" w:rsidRPr="00DC69FB" w:rsidRDefault="00A967A5" w:rsidP="00A967A5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284"/>
        <w:jc w:val="both"/>
        <w:rPr>
          <w:rFonts w:eastAsia="Calibri"/>
          <w:lang w:eastAsia="en-US"/>
        </w:rPr>
      </w:pPr>
      <w:r w:rsidRPr="00DC69FB">
        <w:rPr>
          <w:rFonts w:eastAsia="Calibri"/>
          <w:lang w:eastAsia="en-US"/>
        </w:rPr>
        <w:t>Zamawiającemu przysługuje prawo odmowy przyj</w:t>
      </w:r>
      <w:r w:rsidRPr="00DC69FB">
        <w:rPr>
          <w:rFonts w:eastAsia="TimesNewRoman"/>
          <w:lang w:eastAsia="en-US"/>
        </w:rPr>
        <w:t>ę</w:t>
      </w:r>
      <w:r w:rsidRPr="00DC69FB">
        <w:rPr>
          <w:rFonts w:eastAsia="Calibri"/>
          <w:lang w:eastAsia="en-US"/>
        </w:rPr>
        <w:t xml:space="preserve">cia dostarczonego </w:t>
      </w:r>
      <w:r w:rsidRPr="00DC69FB">
        <w:t>Przedmiotu umowy</w:t>
      </w:r>
      <w:r w:rsidRPr="00DC69FB">
        <w:rPr>
          <w:rFonts w:eastAsia="Calibri"/>
          <w:lang w:eastAsia="en-US"/>
        </w:rPr>
        <w:t xml:space="preserve">                      i </w:t>
      </w:r>
      <w:r w:rsidRPr="00DC69FB">
        <w:rPr>
          <w:rFonts w:eastAsia="TimesNewRoman"/>
          <w:lang w:eastAsia="en-US"/>
        </w:rPr>
        <w:t xml:space="preserve">żądania </w:t>
      </w:r>
      <w:r w:rsidRPr="00DC69FB">
        <w:rPr>
          <w:rFonts w:eastAsia="Calibri"/>
          <w:lang w:eastAsia="en-US"/>
        </w:rPr>
        <w:t>wymiany na Sprzęt i wolny od wad w przypadku:</w:t>
      </w:r>
    </w:p>
    <w:p w14:paraId="5FBBBC9B" w14:textId="77777777" w:rsidR="00A967A5" w:rsidRPr="00DC69FB" w:rsidRDefault="00A967A5" w:rsidP="00A967A5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C69FB">
        <w:rPr>
          <w:rFonts w:eastAsia="Calibri"/>
          <w:lang w:eastAsia="en-US"/>
        </w:rPr>
        <w:t xml:space="preserve">  dostarczenia </w:t>
      </w:r>
      <w:r w:rsidRPr="00DC69FB">
        <w:t>Przedmiotu umowy</w:t>
      </w:r>
      <w:r w:rsidRPr="00DC69FB">
        <w:rPr>
          <w:rFonts w:eastAsia="Calibri"/>
          <w:lang w:eastAsia="en-US"/>
        </w:rPr>
        <w:t xml:space="preserve"> niewła</w:t>
      </w:r>
      <w:r w:rsidRPr="00DC69FB">
        <w:rPr>
          <w:rFonts w:eastAsia="TimesNewRoman"/>
          <w:lang w:eastAsia="en-US"/>
        </w:rPr>
        <w:t>ś</w:t>
      </w:r>
      <w:r w:rsidRPr="00DC69FB">
        <w:rPr>
          <w:rFonts w:eastAsia="Calibri"/>
          <w:lang w:eastAsia="en-US"/>
        </w:rPr>
        <w:t>ciwej jako</w:t>
      </w:r>
      <w:r w:rsidRPr="00DC69FB">
        <w:rPr>
          <w:rFonts w:eastAsia="TimesNewRoman"/>
          <w:lang w:eastAsia="en-US"/>
        </w:rPr>
        <w:t>ś</w:t>
      </w:r>
      <w:r w:rsidRPr="00DC69FB">
        <w:rPr>
          <w:rFonts w:eastAsia="Calibri"/>
          <w:lang w:eastAsia="en-US"/>
        </w:rPr>
        <w:t xml:space="preserve">ci </w:t>
      </w:r>
      <w:r w:rsidRPr="00DC69FB">
        <w:t>lub niezgodnego                      z właściwościami, które winien posiadać,</w:t>
      </w:r>
    </w:p>
    <w:p w14:paraId="403F6EC2" w14:textId="77777777" w:rsidR="00A967A5" w:rsidRPr="00DC69FB" w:rsidRDefault="00A967A5" w:rsidP="00A967A5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C69FB">
        <w:rPr>
          <w:rFonts w:eastAsia="Calibri"/>
          <w:lang w:eastAsia="en-US"/>
        </w:rPr>
        <w:t xml:space="preserve">  dostarczenia </w:t>
      </w:r>
      <w:r w:rsidRPr="00DC69FB">
        <w:t>Przedmiotu umowy</w:t>
      </w:r>
      <w:r w:rsidRPr="00DC69FB">
        <w:rPr>
          <w:rFonts w:eastAsia="Calibri"/>
          <w:lang w:eastAsia="en-US"/>
        </w:rPr>
        <w:t xml:space="preserve"> niezgodnego z zamówieniem.</w:t>
      </w:r>
    </w:p>
    <w:p w14:paraId="5C88EA42" w14:textId="77777777" w:rsidR="00A967A5" w:rsidRPr="00DD16F5" w:rsidRDefault="00A967A5" w:rsidP="00A967A5">
      <w:pPr>
        <w:numPr>
          <w:ilvl w:val="0"/>
          <w:numId w:val="3"/>
        </w:numPr>
        <w:tabs>
          <w:tab w:val="clear" w:pos="720"/>
          <w:tab w:val="num" w:pos="426"/>
        </w:tabs>
        <w:ind w:left="284" w:hanging="142"/>
        <w:jc w:val="both"/>
        <w:rPr>
          <w:rFonts w:eastAsia="Calibri"/>
          <w:color w:val="EE0000"/>
        </w:rPr>
      </w:pPr>
      <w:r w:rsidRPr="00DD16F5">
        <w:rPr>
          <w:color w:val="EE0000"/>
        </w:rPr>
        <w:t xml:space="preserve">Okres gwarancji wynosi………………………. liczony </w:t>
      </w:r>
      <w:r w:rsidRPr="00DD16F5">
        <w:rPr>
          <w:rFonts w:eastAsia="Calibri"/>
          <w:color w:val="EE0000"/>
          <w:lang w:eastAsia="en-US"/>
        </w:rPr>
        <w:t>od dnia realizacji tj. podpisania protokołu końcowego.</w:t>
      </w:r>
    </w:p>
    <w:p w14:paraId="77059563" w14:textId="77777777" w:rsidR="00F47A7F" w:rsidRPr="00DC69FB" w:rsidRDefault="00F47A7F" w:rsidP="00F47A7F">
      <w:pPr>
        <w:ind w:left="284"/>
        <w:jc w:val="both"/>
        <w:rPr>
          <w:rFonts w:eastAsia="Calibri"/>
        </w:rPr>
      </w:pPr>
    </w:p>
    <w:p w14:paraId="0B8FC165" w14:textId="0F16D314" w:rsidR="00A967A5" w:rsidRPr="00DC69FB" w:rsidRDefault="00A967A5" w:rsidP="00A967A5">
      <w:pPr>
        <w:ind w:left="426"/>
        <w:jc w:val="center"/>
        <w:rPr>
          <w:b/>
        </w:rPr>
      </w:pPr>
      <w:r w:rsidRPr="00DC69FB">
        <w:rPr>
          <w:b/>
        </w:rPr>
        <w:t xml:space="preserve">§ </w:t>
      </w:r>
      <w:r w:rsidR="00722328" w:rsidRPr="00DC69FB">
        <w:rPr>
          <w:b/>
        </w:rPr>
        <w:t>3</w:t>
      </w:r>
      <w:r w:rsidRPr="00DC69FB">
        <w:rPr>
          <w:b/>
        </w:rPr>
        <w:t xml:space="preserve">. </w:t>
      </w:r>
    </w:p>
    <w:p w14:paraId="671E4265" w14:textId="44C71E8A" w:rsidR="00F66D8E" w:rsidRPr="00DC69FB" w:rsidRDefault="00F66D8E" w:rsidP="00A967A5">
      <w:pPr>
        <w:ind w:left="426"/>
        <w:jc w:val="center"/>
        <w:rPr>
          <w:b/>
        </w:rPr>
      </w:pPr>
      <w:r w:rsidRPr="00DC69FB">
        <w:rPr>
          <w:b/>
        </w:rPr>
        <w:t>WYNAGRODZENIE</w:t>
      </w:r>
    </w:p>
    <w:p w14:paraId="53348325" w14:textId="77777777" w:rsidR="00F66D8E" w:rsidRPr="00DC69FB" w:rsidRDefault="00F66D8E" w:rsidP="00A967A5">
      <w:pPr>
        <w:ind w:left="426"/>
        <w:jc w:val="center"/>
        <w:rPr>
          <w:b/>
        </w:rPr>
      </w:pPr>
    </w:p>
    <w:p w14:paraId="24FAE3E2" w14:textId="77777777" w:rsidR="00A967A5" w:rsidRPr="00DC69FB" w:rsidRDefault="00A967A5" w:rsidP="00A967A5">
      <w:pPr>
        <w:numPr>
          <w:ilvl w:val="0"/>
          <w:numId w:val="4"/>
        </w:numPr>
        <w:tabs>
          <w:tab w:val="clear" w:pos="720"/>
        </w:tabs>
        <w:ind w:left="426"/>
        <w:rPr>
          <w:u w:val="single"/>
        </w:rPr>
      </w:pPr>
      <w:r w:rsidRPr="00DC69FB">
        <w:t>Całkowita wartość Przedmiotu umowy, których sprzedaż i dostawa jest przedmiotem niniejszej umowy wynosi:</w:t>
      </w:r>
    </w:p>
    <w:p w14:paraId="085CD6F2" w14:textId="77777777" w:rsidR="00A967A5" w:rsidRPr="00DC69FB" w:rsidRDefault="00A967A5" w:rsidP="00A967A5">
      <w:pPr>
        <w:pStyle w:val="Default"/>
        <w:ind w:left="426"/>
      </w:pPr>
      <w:r w:rsidRPr="00DC69FB">
        <w:t xml:space="preserve">…………… zł netto słownie: …………………………………………. </w:t>
      </w:r>
    </w:p>
    <w:p w14:paraId="6CAEAA13" w14:textId="77777777" w:rsidR="00A967A5" w:rsidRPr="00DC69FB" w:rsidRDefault="00A967A5" w:rsidP="00A967A5">
      <w:pPr>
        <w:ind w:left="426"/>
      </w:pPr>
      <w:r w:rsidRPr="00DC69FB">
        <w:t>…………… zł brutto słownie: ……………………………………….</w:t>
      </w:r>
    </w:p>
    <w:p w14:paraId="51D00FF5" w14:textId="2C07895C" w:rsidR="00F47A7F" w:rsidRPr="00DC69FB" w:rsidRDefault="00A967A5" w:rsidP="00400892">
      <w:pPr>
        <w:ind w:left="426"/>
      </w:pPr>
      <w:r w:rsidRPr="00DC69FB">
        <w:t xml:space="preserve">w tym podatek od towarów i usług VAT wg stawki ….% </w:t>
      </w:r>
    </w:p>
    <w:p w14:paraId="6F6B92C6" w14:textId="77777777" w:rsidR="00400892" w:rsidRPr="00DC69FB" w:rsidRDefault="00A967A5" w:rsidP="00A967A5">
      <w:pPr>
        <w:numPr>
          <w:ilvl w:val="0"/>
          <w:numId w:val="4"/>
        </w:numPr>
        <w:tabs>
          <w:tab w:val="clear" w:pos="720"/>
          <w:tab w:val="num" w:pos="426"/>
        </w:tabs>
        <w:spacing w:line="240" w:lineRule="atLeast"/>
        <w:ind w:left="426" w:hanging="284"/>
        <w:jc w:val="both"/>
        <w:rPr>
          <w:color w:val="000000"/>
          <w:lang w:eastAsia="en-US"/>
        </w:rPr>
      </w:pPr>
      <w:r w:rsidRPr="00DC69FB">
        <w:rPr>
          <w:color w:val="000000"/>
        </w:rPr>
        <w:t>Zapłata za zamówiony i dostarczony asortyment będący przedmiotem umowy</w:t>
      </w:r>
      <w:r w:rsidRPr="00DC69FB">
        <w:t xml:space="preserve"> płatna będzie na podstawie prawidłowo wystawionej przez Wykonawcę faktury VAT</w:t>
      </w:r>
      <w:r w:rsidR="00F47A7F" w:rsidRPr="00DC69FB">
        <w:t>,</w:t>
      </w:r>
      <w:r w:rsidRPr="00DC69FB">
        <w:rPr>
          <w:rStyle w:val="object"/>
        </w:rPr>
        <w:t xml:space="preserve"> </w:t>
      </w:r>
      <w:r w:rsidRPr="00DC69FB">
        <w:t xml:space="preserve"> w terminie </w:t>
      </w:r>
      <w:r w:rsidRPr="00DC69FB">
        <w:lastRenderedPageBreak/>
        <w:t xml:space="preserve">do 60 dni od dnia otrzymania przedmiotowej faktury przez zamawiającego, na rachunek bankowy Wykonawcy wskazany na fakturze.  </w:t>
      </w:r>
    </w:p>
    <w:p w14:paraId="15D6BE70" w14:textId="2E349AAC" w:rsidR="00277F01" w:rsidRPr="00DC69FB" w:rsidRDefault="00277F01" w:rsidP="00277F01">
      <w:pPr>
        <w:numPr>
          <w:ilvl w:val="0"/>
          <w:numId w:val="4"/>
        </w:numPr>
        <w:tabs>
          <w:tab w:val="clear" w:pos="720"/>
          <w:tab w:val="num" w:pos="426"/>
        </w:tabs>
        <w:spacing w:line="240" w:lineRule="atLeast"/>
        <w:ind w:left="426" w:hanging="284"/>
        <w:jc w:val="both"/>
        <w:rPr>
          <w:color w:val="000000"/>
          <w:lang w:eastAsia="en-US"/>
        </w:rPr>
      </w:pPr>
      <w:r w:rsidRPr="00DC69FB">
        <w:t xml:space="preserve">W związku z wejściem w życie obowiązku korzystania z </w:t>
      </w:r>
      <w:proofErr w:type="spellStart"/>
      <w:r w:rsidRPr="00DC69FB">
        <w:t>KSeF</w:t>
      </w:r>
      <w:proofErr w:type="spellEnd"/>
      <w:r w:rsidRPr="00DC69FB">
        <w:t xml:space="preserve">, wszystkie faktury ustrukturyzowane, dokumentujące transakcje objęte tym systemem, będą wystawiane i przesyłane Wykonawcę/Dostawcę/Sprzedawcę* oraz odbierane przez Zamawiającego/Odbiorcę/Kupującego* wyłącznie za pośrednictwem </w:t>
      </w:r>
      <w:proofErr w:type="spellStart"/>
      <w:r w:rsidRPr="00DC69FB">
        <w:t>KSeF</w:t>
      </w:r>
      <w:proofErr w:type="spellEnd"/>
      <w:r w:rsidRPr="00DC69FB">
        <w:t>.</w:t>
      </w:r>
    </w:p>
    <w:p w14:paraId="506A3742" w14:textId="160DE5C6" w:rsidR="00277F01" w:rsidRPr="00DC69FB" w:rsidRDefault="00277F01" w:rsidP="00277F01">
      <w:pPr>
        <w:numPr>
          <w:ilvl w:val="0"/>
          <w:numId w:val="4"/>
        </w:numPr>
        <w:tabs>
          <w:tab w:val="clear" w:pos="720"/>
          <w:tab w:val="num" w:pos="426"/>
        </w:tabs>
        <w:spacing w:line="240" w:lineRule="atLeast"/>
        <w:ind w:left="426" w:hanging="284"/>
        <w:jc w:val="both"/>
        <w:rPr>
          <w:color w:val="000000"/>
          <w:lang w:eastAsia="en-US"/>
        </w:rPr>
      </w:pPr>
      <w:r w:rsidRPr="00DC69FB">
        <w:t xml:space="preserve">W przypadku wystąpienia awarii Krajowego Systemu e-Faktur po stronie systemu, potwierdzonej komunikatem udostępnionym przez ministra właściwego do spraw finansów publicznych, uniemożliwiającej wystawienie faktury ustrukturyzowanej w </w:t>
      </w:r>
      <w:proofErr w:type="spellStart"/>
      <w:r w:rsidRPr="00DC69FB">
        <w:t>KSeF</w:t>
      </w:r>
      <w:proofErr w:type="spellEnd"/>
      <w:r w:rsidRPr="00DC69FB">
        <w:t>, na czas trwania przeszkody faktury będą wystawiane w formie elektronicznej jako pliki PDF i przesyłane z adresu e-mail faktury@szpitalzyrardow.pl</w:t>
      </w:r>
    </w:p>
    <w:p w14:paraId="0CEAB024" w14:textId="552BD2FB" w:rsidR="00400892" w:rsidRPr="00DC69FB" w:rsidRDefault="00400892" w:rsidP="00400892">
      <w:pPr>
        <w:numPr>
          <w:ilvl w:val="0"/>
          <w:numId w:val="4"/>
        </w:numPr>
        <w:tabs>
          <w:tab w:val="clear" w:pos="720"/>
          <w:tab w:val="num" w:pos="426"/>
        </w:tabs>
        <w:spacing w:line="240" w:lineRule="atLeast"/>
        <w:ind w:left="426" w:hanging="284"/>
        <w:jc w:val="both"/>
        <w:rPr>
          <w:color w:val="000000"/>
          <w:lang w:eastAsia="en-US"/>
        </w:rPr>
      </w:pPr>
      <w:r w:rsidRPr="00DC69FB">
        <w:rPr>
          <w:rFonts w:eastAsia="Times New Roman"/>
          <w:color w:val="00000A"/>
        </w:rPr>
        <w:t>Opóźnienie w zapłacie przekraczające 30 dni skutkować będzie powstaniem po stronie Wykonawcy prawa do postawienia kwoty ceny w stan natychmiastowej wymagalności oraz żądania zapłaty całości niezapłaconej ceny. Jednakże powyższe winno być uprzedzone  wezwaniem do zapłaty wystawionym przez Wykonawcę w stosunku do Zamawiającego.</w:t>
      </w:r>
    </w:p>
    <w:p w14:paraId="69D90282" w14:textId="77777777" w:rsidR="00A967A5" w:rsidRPr="00DC69FB" w:rsidRDefault="00A967A5" w:rsidP="00400892">
      <w:pPr>
        <w:numPr>
          <w:ilvl w:val="0"/>
          <w:numId w:val="4"/>
        </w:numPr>
        <w:tabs>
          <w:tab w:val="clear" w:pos="720"/>
          <w:tab w:val="num" w:pos="426"/>
        </w:tabs>
        <w:spacing w:line="240" w:lineRule="atLeast"/>
        <w:ind w:left="426" w:hanging="284"/>
        <w:jc w:val="both"/>
        <w:rPr>
          <w:color w:val="000000"/>
          <w:lang w:eastAsia="en-US"/>
        </w:rPr>
      </w:pPr>
      <w:r w:rsidRPr="00DC69FB">
        <w:rPr>
          <w:rFonts w:eastAsia="Calibri"/>
          <w:lang w:eastAsia="en-US"/>
        </w:rPr>
        <w:t>Wykonawca nie może bez uprzedniego uzyskania pisemnej zgody Zamawiającego przenieść wierzytelności przysługujących mu wobec Zamawiającego, a wynikających z niniejszej umowy na rzecz jakiegokolwiek podmiotu trzeciego.</w:t>
      </w:r>
    </w:p>
    <w:p w14:paraId="45422BEA" w14:textId="77777777" w:rsidR="00A967A5" w:rsidRPr="00DC69FB" w:rsidRDefault="00A967A5" w:rsidP="00A967A5">
      <w:pPr>
        <w:spacing w:line="240" w:lineRule="atLeast"/>
        <w:ind w:left="426"/>
        <w:contextualSpacing/>
        <w:rPr>
          <w:rFonts w:eastAsia="Calibri"/>
          <w:highlight w:val="yellow"/>
          <w:lang w:eastAsia="en-US"/>
        </w:rPr>
      </w:pPr>
    </w:p>
    <w:p w14:paraId="169B7F0F" w14:textId="2271DABF" w:rsidR="00A967A5" w:rsidRPr="00DC69FB" w:rsidRDefault="00A967A5" w:rsidP="00A967A5">
      <w:pPr>
        <w:ind w:left="426"/>
        <w:jc w:val="center"/>
        <w:rPr>
          <w:b/>
        </w:rPr>
      </w:pPr>
      <w:r w:rsidRPr="00DC69FB">
        <w:rPr>
          <w:b/>
        </w:rPr>
        <w:t xml:space="preserve">§ </w:t>
      </w:r>
      <w:r w:rsidR="00722328" w:rsidRPr="00DC69FB">
        <w:rPr>
          <w:b/>
        </w:rPr>
        <w:t>4</w:t>
      </w:r>
      <w:r w:rsidR="00D75618" w:rsidRPr="00DC69FB">
        <w:rPr>
          <w:b/>
        </w:rPr>
        <w:t xml:space="preserve"> </w:t>
      </w:r>
    </w:p>
    <w:p w14:paraId="5E3F3B17" w14:textId="36AC8CB5" w:rsidR="00D75618" w:rsidRPr="00DC69FB" w:rsidRDefault="00D75618" w:rsidP="00A967A5">
      <w:pPr>
        <w:ind w:left="426"/>
        <w:jc w:val="center"/>
        <w:rPr>
          <w:b/>
        </w:rPr>
      </w:pPr>
      <w:r w:rsidRPr="00DC69FB">
        <w:rPr>
          <w:b/>
        </w:rPr>
        <w:t>KARY UMOWNE</w:t>
      </w:r>
    </w:p>
    <w:p w14:paraId="73E9FA2E" w14:textId="77777777" w:rsidR="00D75618" w:rsidRPr="00DC69FB" w:rsidRDefault="00D75618" w:rsidP="00A967A5">
      <w:pPr>
        <w:ind w:left="426"/>
        <w:jc w:val="center"/>
        <w:rPr>
          <w:b/>
        </w:rPr>
      </w:pPr>
    </w:p>
    <w:p w14:paraId="66662E20" w14:textId="77777777" w:rsidR="00A967A5" w:rsidRPr="00DC69FB" w:rsidRDefault="00A967A5" w:rsidP="00A967A5">
      <w:pPr>
        <w:numPr>
          <w:ilvl w:val="0"/>
          <w:numId w:val="7"/>
        </w:numPr>
        <w:tabs>
          <w:tab w:val="num" w:pos="426"/>
        </w:tabs>
        <w:contextualSpacing/>
        <w:jc w:val="both"/>
        <w:rPr>
          <w:lang w:eastAsia="x-none"/>
        </w:rPr>
      </w:pPr>
      <w:r w:rsidRPr="00DC69FB">
        <w:rPr>
          <w:lang w:eastAsia="x-none"/>
        </w:rPr>
        <w:t>W razie niewykonania lub nienależytego wykonania Umowy Wykonawca zobowiązuje się zapłacić Zamawiającemu kary umowne:</w:t>
      </w:r>
    </w:p>
    <w:p w14:paraId="79046CFE" w14:textId="77777777" w:rsidR="00A967A5" w:rsidRPr="00DC69FB" w:rsidRDefault="00A967A5" w:rsidP="00A967A5">
      <w:pPr>
        <w:numPr>
          <w:ilvl w:val="1"/>
          <w:numId w:val="7"/>
        </w:numPr>
        <w:tabs>
          <w:tab w:val="num" w:pos="1212"/>
        </w:tabs>
        <w:contextualSpacing/>
        <w:jc w:val="both"/>
        <w:rPr>
          <w:lang w:eastAsia="x-none"/>
        </w:rPr>
      </w:pPr>
      <w:r w:rsidRPr="00DC69FB">
        <w:rPr>
          <w:bCs/>
          <w:lang w:eastAsia="x-none"/>
        </w:rPr>
        <w:t>za zwłokę w wykonaniu umowy w wysoko</w:t>
      </w:r>
      <w:r w:rsidRPr="00DC69FB">
        <w:rPr>
          <w:rFonts w:eastAsia="TimesNewRoman"/>
          <w:bCs/>
          <w:lang w:eastAsia="x-none"/>
        </w:rPr>
        <w:t>ś</w:t>
      </w:r>
      <w:r w:rsidRPr="00DC69FB">
        <w:rPr>
          <w:bCs/>
          <w:lang w:eastAsia="x-none"/>
        </w:rPr>
        <w:t>ci 0,1 % warto</w:t>
      </w:r>
      <w:r w:rsidRPr="00DC69FB">
        <w:rPr>
          <w:rFonts w:eastAsia="TimesNewRoman"/>
          <w:bCs/>
          <w:lang w:eastAsia="x-none"/>
        </w:rPr>
        <w:t>ś</w:t>
      </w:r>
      <w:r w:rsidRPr="00DC69FB">
        <w:rPr>
          <w:bCs/>
          <w:lang w:eastAsia="x-none"/>
        </w:rPr>
        <w:t>ci umowy brutto za każdy dzie</w:t>
      </w:r>
      <w:r w:rsidRPr="00DC69FB">
        <w:rPr>
          <w:rFonts w:eastAsia="TimesNewRoman"/>
          <w:bCs/>
          <w:lang w:eastAsia="x-none"/>
        </w:rPr>
        <w:t xml:space="preserve">ń kalendarzowy </w:t>
      </w:r>
      <w:r w:rsidRPr="00DC69FB">
        <w:rPr>
          <w:bCs/>
          <w:lang w:eastAsia="x-none"/>
        </w:rPr>
        <w:t>zwłoki,</w:t>
      </w:r>
    </w:p>
    <w:p w14:paraId="39D657A4" w14:textId="6EF3C11B" w:rsidR="00A967A5" w:rsidRPr="00DC69FB" w:rsidRDefault="00A967A5" w:rsidP="00A967A5">
      <w:pPr>
        <w:numPr>
          <w:ilvl w:val="1"/>
          <w:numId w:val="7"/>
        </w:numPr>
        <w:tabs>
          <w:tab w:val="num" w:pos="1212"/>
        </w:tabs>
        <w:contextualSpacing/>
        <w:jc w:val="both"/>
        <w:rPr>
          <w:lang w:eastAsia="x-none"/>
        </w:rPr>
      </w:pPr>
      <w:r w:rsidRPr="00DC69FB">
        <w:rPr>
          <w:bCs/>
          <w:lang w:eastAsia="x-none"/>
        </w:rPr>
        <w:t>z tytułu odst</w:t>
      </w:r>
      <w:r w:rsidRPr="00DC69FB">
        <w:rPr>
          <w:rFonts w:eastAsia="TimesNewRoman"/>
          <w:bCs/>
          <w:lang w:eastAsia="x-none"/>
        </w:rPr>
        <w:t>ą</w:t>
      </w:r>
      <w:r w:rsidRPr="00DC69FB">
        <w:rPr>
          <w:bCs/>
          <w:lang w:eastAsia="x-none"/>
        </w:rPr>
        <w:t>pienia od umowy lub rozwi</w:t>
      </w:r>
      <w:r w:rsidRPr="00DC69FB">
        <w:rPr>
          <w:rFonts w:eastAsia="TimesNewRoman"/>
          <w:bCs/>
          <w:lang w:eastAsia="x-none"/>
        </w:rPr>
        <w:t>ą</w:t>
      </w:r>
      <w:r w:rsidRPr="00DC69FB">
        <w:rPr>
          <w:bCs/>
          <w:lang w:eastAsia="x-none"/>
        </w:rPr>
        <w:t>zania umowy przez któr</w:t>
      </w:r>
      <w:r w:rsidRPr="00DC69FB">
        <w:rPr>
          <w:rFonts w:eastAsia="TimesNewRoman"/>
          <w:bCs/>
          <w:lang w:eastAsia="x-none"/>
        </w:rPr>
        <w:t>ą</w:t>
      </w:r>
      <w:r w:rsidRPr="00DC69FB">
        <w:rPr>
          <w:bCs/>
          <w:lang w:eastAsia="x-none"/>
        </w:rPr>
        <w:t>kolwiek ze stron   z przyczyn zależnych od Wykonawcy w wysoko</w:t>
      </w:r>
      <w:r w:rsidRPr="00DC69FB">
        <w:rPr>
          <w:rFonts w:eastAsia="TimesNewRoman"/>
          <w:bCs/>
          <w:lang w:eastAsia="x-none"/>
        </w:rPr>
        <w:t>ś</w:t>
      </w:r>
      <w:r w:rsidRPr="00DC69FB">
        <w:rPr>
          <w:bCs/>
          <w:lang w:eastAsia="x-none"/>
        </w:rPr>
        <w:t>ci 5 % warto</w:t>
      </w:r>
      <w:r w:rsidRPr="00DC69FB">
        <w:rPr>
          <w:rFonts w:eastAsia="TimesNewRoman"/>
          <w:bCs/>
          <w:lang w:eastAsia="x-none"/>
        </w:rPr>
        <w:t>ś</w:t>
      </w:r>
      <w:r w:rsidRPr="00DC69FB">
        <w:rPr>
          <w:bCs/>
          <w:lang w:eastAsia="x-none"/>
        </w:rPr>
        <w:t xml:space="preserve">ci umowy.   </w:t>
      </w:r>
    </w:p>
    <w:p w14:paraId="6EED02B8" w14:textId="77777777" w:rsidR="00A967A5" w:rsidRPr="00DC69FB" w:rsidRDefault="00A967A5" w:rsidP="00A967A5">
      <w:pPr>
        <w:numPr>
          <w:ilvl w:val="0"/>
          <w:numId w:val="7"/>
        </w:numPr>
        <w:tabs>
          <w:tab w:val="num" w:pos="426"/>
        </w:tabs>
        <w:contextualSpacing/>
        <w:jc w:val="both"/>
        <w:rPr>
          <w:lang w:eastAsia="x-none"/>
        </w:rPr>
      </w:pPr>
      <w:r w:rsidRPr="00DC69FB">
        <w:rPr>
          <w:lang w:eastAsia="x-none"/>
        </w:rPr>
        <w:t>Zamawiający, niezależnie od zapłaty kar umownych, ma prawo dochodzić odszkodowania uzupełniającego na zasadach Kodeksu Cywilnego, jeżeli szkoda przewyższy wysokość zastrzeżonych kar umownych.</w:t>
      </w:r>
    </w:p>
    <w:p w14:paraId="158E4C60" w14:textId="77777777" w:rsidR="00A967A5" w:rsidRPr="00DC69FB" w:rsidRDefault="00A967A5" w:rsidP="00A967A5">
      <w:pPr>
        <w:numPr>
          <w:ilvl w:val="0"/>
          <w:numId w:val="7"/>
        </w:numPr>
        <w:tabs>
          <w:tab w:val="num" w:pos="426"/>
        </w:tabs>
        <w:contextualSpacing/>
        <w:jc w:val="both"/>
        <w:rPr>
          <w:lang w:eastAsia="x-none"/>
        </w:rPr>
      </w:pPr>
      <w:r w:rsidRPr="00DC69FB">
        <w:rPr>
          <w:lang w:eastAsia="x-none"/>
        </w:rPr>
        <w:t>Łączna maksymalna wysokość naliczonych kar umownych nie może przekroczyć 20% wynagrodzenia brutto należnego Wykonawcy.</w:t>
      </w:r>
    </w:p>
    <w:p w14:paraId="0F14B859" w14:textId="77777777" w:rsidR="00A967A5" w:rsidRPr="00DC69FB" w:rsidRDefault="00A967A5" w:rsidP="00A967A5">
      <w:pPr>
        <w:numPr>
          <w:ilvl w:val="0"/>
          <w:numId w:val="7"/>
        </w:numPr>
        <w:tabs>
          <w:tab w:val="num" w:pos="426"/>
        </w:tabs>
        <w:contextualSpacing/>
        <w:jc w:val="both"/>
        <w:rPr>
          <w:lang w:eastAsia="x-none"/>
        </w:rPr>
      </w:pPr>
      <w:r w:rsidRPr="00DC69FB">
        <w:rPr>
          <w:lang w:eastAsia="x-none"/>
        </w:rPr>
        <w:t>Zamawiający zobowiązuje się do zapłaty na rzecz Wykonawcy kary umownej w przypadku nieuzasadnionego zerwania niniejszej umowy - w takiej sytuacji Zamawiający zapłaci na rzecz Wykonawcy karę umowną w wysokości 5 % łącznej wartości brutto umowy.</w:t>
      </w:r>
    </w:p>
    <w:p w14:paraId="28F0EE06" w14:textId="77777777" w:rsidR="00A967A5" w:rsidRPr="00DC69FB" w:rsidRDefault="00A967A5" w:rsidP="00A967A5">
      <w:pPr>
        <w:numPr>
          <w:ilvl w:val="0"/>
          <w:numId w:val="7"/>
        </w:numPr>
        <w:tabs>
          <w:tab w:val="num" w:pos="426"/>
        </w:tabs>
        <w:jc w:val="both"/>
      </w:pPr>
      <w:r w:rsidRPr="00DC69FB">
        <w:t>Kary umowne wynikające z postanowień niniejszej umowy płatne będą przelewem na rachunek bankowy Zamawiającego w terminie 30 dni od daty wezwania Wykonawcy do ich zapłaty.</w:t>
      </w:r>
    </w:p>
    <w:p w14:paraId="221124CE" w14:textId="77777777" w:rsidR="009718E1" w:rsidRPr="00DC69FB" w:rsidRDefault="009718E1" w:rsidP="009718E1">
      <w:pPr>
        <w:ind w:left="720"/>
        <w:jc w:val="both"/>
      </w:pPr>
    </w:p>
    <w:p w14:paraId="3DE81ECB" w14:textId="6E34DE56" w:rsidR="00A967A5" w:rsidRPr="00DC69FB" w:rsidRDefault="00A967A5" w:rsidP="00A967A5">
      <w:pPr>
        <w:ind w:left="426"/>
        <w:jc w:val="center"/>
        <w:rPr>
          <w:b/>
        </w:rPr>
      </w:pPr>
      <w:r w:rsidRPr="00DC69FB">
        <w:rPr>
          <w:b/>
        </w:rPr>
        <w:t xml:space="preserve">§ </w:t>
      </w:r>
      <w:r w:rsidR="00722328" w:rsidRPr="00DC69FB">
        <w:rPr>
          <w:b/>
        </w:rPr>
        <w:t>5</w:t>
      </w:r>
    </w:p>
    <w:p w14:paraId="2A24D489" w14:textId="14F6C305" w:rsidR="00D75618" w:rsidRPr="00DC69FB" w:rsidRDefault="00D75618" w:rsidP="00A967A5">
      <w:pPr>
        <w:ind w:left="426"/>
        <w:jc w:val="center"/>
        <w:rPr>
          <w:b/>
        </w:rPr>
      </w:pPr>
      <w:r w:rsidRPr="00DC69FB">
        <w:rPr>
          <w:b/>
        </w:rPr>
        <w:t>OSOBY ODPOWIEDZIALNE ZA UMOWĘ</w:t>
      </w:r>
    </w:p>
    <w:p w14:paraId="127A661D" w14:textId="77777777" w:rsidR="00D75618" w:rsidRPr="00DC69FB" w:rsidRDefault="00D75618" w:rsidP="00A967A5">
      <w:pPr>
        <w:ind w:left="426"/>
        <w:jc w:val="center"/>
        <w:rPr>
          <w:b/>
        </w:rPr>
      </w:pPr>
    </w:p>
    <w:p w14:paraId="0CF21795" w14:textId="77777777" w:rsidR="00A967A5" w:rsidRPr="00DC69FB" w:rsidRDefault="00A967A5" w:rsidP="00A967A5">
      <w:pPr>
        <w:numPr>
          <w:ilvl w:val="0"/>
          <w:numId w:val="1"/>
        </w:numPr>
        <w:tabs>
          <w:tab w:val="clear" w:pos="720"/>
        </w:tabs>
        <w:spacing w:line="240" w:lineRule="atLeast"/>
        <w:ind w:left="142" w:firstLine="0"/>
      </w:pPr>
      <w:r w:rsidRPr="00DC69FB">
        <w:t>Osobami odpowiedzialnymi za realizację niniejszej umowy są:</w:t>
      </w:r>
    </w:p>
    <w:p w14:paraId="3E7F6DB2" w14:textId="77777777" w:rsidR="00A967A5" w:rsidRPr="00DC69FB" w:rsidRDefault="00A967A5" w:rsidP="00A967A5">
      <w:pPr>
        <w:spacing w:line="240" w:lineRule="atLeast"/>
        <w:ind w:left="426"/>
      </w:pPr>
      <w:r w:rsidRPr="00DC69FB">
        <w:t>- ze strony Wykonawcy:  ..........................................</w:t>
      </w:r>
      <w:proofErr w:type="spellStart"/>
      <w:r w:rsidRPr="00DC69FB">
        <w:t>tel</w:t>
      </w:r>
      <w:proofErr w:type="spellEnd"/>
      <w:r w:rsidRPr="00DC69FB">
        <w:t>…………………………………….</w:t>
      </w:r>
    </w:p>
    <w:p w14:paraId="39A012D7" w14:textId="6DD9BC32" w:rsidR="00A967A5" w:rsidRPr="00DC69FB" w:rsidRDefault="00A967A5" w:rsidP="00A967A5">
      <w:pPr>
        <w:spacing w:line="240" w:lineRule="atLeast"/>
        <w:ind w:left="426"/>
      </w:pPr>
      <w:r w:rsidRPr="00DC69FB">
        <w:lastRenderedPageBreak/>
        <w:t xml:space="preserve">- ze strony Zamawiającego: </w:t>
      </w:r>
      <w:r w:rsidR="00F47A7F" w:rsidRPr="00DC69FB">
        <w:t>………………………….</w:t>
      </w:r>
      <w:r w:rsidRPr="00DC69FB">
        <w:t xml:space="preserve">tel. </w:t>
      </w:r>
      <w:r w:rsidR="00F47A7F" w:rsidRPr="00DC69FB">
        <w:t>……………………………………..</w:t>
      </w:r>
    </w:p>
    <w:p w14:paraId="4CFF9F64" w14:textId="77777777" w:rsidR="00A967A5" w:rsidRPr="00DC69FB" w:rsidRDefault="00A967A5" w:rsidP="00A967A5">
      <w:pPr>
        <w:numPr>
          <w:ilvl w:val="0"/>
          <w:numId w:val="1"/>
        </w:numPr>
        <w:tabs>
          <w:tab w:val="clear" w:pos="720"/>
        </w:tabs>
        <w:spacing w:line="240" w:lineRule="atLeast"/>
        <w:ind w:left="426" w:hanging="284"/>
        <w:rPr>
          <w:b/>
        </w:rPr>
      </w:pPr>
      <w:r w:rsidRPr="00DC69FB">
        <w:t>W razie zmiany danych osób odpowiedzialnych za realizację niniejszej umowy każda ze stron zobowiązuje się powiadomić o tych zmianach drugą stronę na piśmie. Zmiana wywołuje skutek z chwilą poinformowania o niej drugiej strony.</w:t>
      </w:r>
    </w:p>
    <w:p w14:paraId="35AA90D6" w14:textId="77777777" w:rsidR="009718E1" w:rsidRPr="00DC69FB" w:rsidRDefault="009718E1" w:rsidP="00A967A5">
      <w:pPr>
        <w:spacing w:line="240" w:lineRule="atLeast"/>
        <w:ind w:left="426"/>
        <w:jc w:val="center"/>
      </w:pPr>
    </w:p>
    <w:p w14:paraId="034D711A" w14:textId="77777777" w:rsidR="00D75618" w:rsidRPr="00DC69FB" w:rsidRDefault="00D75618" w:rsidP="00A967A5">
      <w:pPr>
        <w:spacing w:line="240" w:lineRule="atLeast"/>
        <w:ind w:left="426"/>
        <w:jc w:val="center"/>
      </w:pPr>
    </w:p>
    <w:p w14:paraId="542F4CEF" w14:textId="20E772DD" w:rsidR="000B1460" w:rsidRPr="00DC69FB" w:rsidRDefault="000B1460" w:rsidP="000B1460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§ 6</w:t>
      </w:r>
    </w:p>
    <w:p w14:paraId="35A7555A" w14:textId="77777777" w:rsidR="000B1460" w:rsidRPr="00DC69FB" w:rsidRDefault="000B1460" w:rsidP="000B1460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ZMIANY UMOWY</w:t>
      </w:r>
    </w:p>
    <w:p w14:paraId="2739326B" w14:textId="77777777" w:rsidR="00D75618" w:rsidRPr="00DC69FB" w:rsidRDefault="00D75618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lang w:eastAsia="zh-CN"/>
        </w:rPr>
      </w:pPr>
    </w:p>
    <w:p w14:paraId="6F822014" w14:textId="77777777" w:rsidR="000B1460" w:rsidRPr="00DC69FB" w:rsidRDefault="000B1460" w:rsidP="00D75618">
      <w:pPr>
        <w:numPr>
          <w:ilvl w:val="0"/>
          <w:numId w:val="13"/>
        </w:numPr>
        <w:tabs>
          <w:tab w:val="num" w:pos="697"/>
        </w:tabs>
        <w:suppressAutoHyphens/>
        <w:overflowPunct w:val="0"/>
        <w:autoSpaceDE w:val="0"/>
        <w:ind w:left="697" w:hanging="555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Zmiany umowy mogą być dokonywane: na zasadach art. 455 ust. 1 pkt 2 i ust. 2 oraz 4 ustawy PZP  i w ramach art. 455 ust. 1 pkt 1 ustawy PZP:</w:t>
      </w:r>
    </w:p>
    <w:p w14:paraId="6E159CEB" w14:textId="77777777" w:rsidR="000B1460" w:rsidRPr="00DC69FB" w:rsidRDefault="000B1460" w:rsidP="00D75618">
      <w:pPr>
        <w:numPr>
          <w:ilvl w:val="0"/>
          <w:numId w:val="12"/>
        </w:numPr>
        <w:tabs>
          <w:tab w:val="left" w:pos="994"/>
          <w:tab w:val="left" w:leader="dot" w:pos="6804"/>
          <w:tab w:val="right" w:leader="dot" w:pos="9720"/>
        </w:tabs>
        <w:suppressAutoHyphens/>
        <w:overflowPunct w:val="0"/>
        <w:autoSpaceDE w:val="0"/>
        <w:ind w:left="994" w:hanging="294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z powodu okoliczności siły wyższej, np. wystąpienia zdarzenia losowego wywołanego przez czynniki zewnętrzne, którego nie można było przewidzieć z pewnością, w szczególności zagrażającego bezpośrednio życiu lub zdrowiu ludzi lub grożącego powstaniem szkody w znacznych rozmiarach;</w:t>
      </w:r>
    </w:p>
    <w:p w14:paraId="4E31D4BD" w14:textId="77777777" w:rsidR="000B1460" w:rsidRPr="00DC69FB" w:rsidRDefault="000B1460" w:rsidP="00D75618">
      <w:pPr>
        <w:numPr>
          <w:ilvl w:val="0"/>
          <w:numId w:val="12"/>
        </w:numPr>
        <w:tabs>
          <w:tab w:val="left" w:pos="994"/>
          <w:tab w:val="left" w:leader="dot" w:pos="6804"/>
          <w:tab w:val="right" w:leader="dot" w:pos="9720"/>
        </w:tabs>
        <w:suppressAutoHyphens/>
        <w:overflowPunct w:val="0"/>
        <w:autoSpaceDE w:val="0"/>
        <w:ind w:left="994" w:hanging="294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w przypadku ustawowych zmian przepisów podatkowych mających wpływ na cenę;</w:t>
      </w:r>
    </w:p>
    <w:p w14:paraId="68BB29C1" w14:textId="77777777" w:rsidR="000B1460" w:rsidRPr="00DC69FB" w:rsidRDefault="000B1460" w:rsidP="00D75618">
      <w:pPr>
        <w:numPr>
          <w:ilvl w:val="0"/>
          <w:numId w:val="12"/>
        </w:numPr>
        <w:tabs>
          <w:tab w:val="left" w:pos="994"/>
          <w:tab w:val="left" w:leader="dot" w:pos="6804"/>
          <w:tab w:val="right" w:leader="dot" w:pos="9720"/>
        </w:tabs>
        <w:suppressAutoHyphens/>
        <w:overflowPunct w:val="0"/>
        <w:autoSpaceDE w:val="0"/>
        <w:ind w:left="994" w:hanging="294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gdy zaistnieje konieczność aktualizacji rozwiązań z uwagi na postęp technologiczny lub zmiany obowiązujących przepisów dotyczących przedmiotu umowy;</w:t>
      </w:r>
    </w:p>
    <w:p w14:paraId="6F3DBBCF" w14:textId="77777777" w:rsidR="000B1460" w:rsidRPr="00DC69FB" w:rsidRDefault="000B1460" w:rsidP="00D75618">
      <w:pPr>
        <w:numPr>
          <w:ilvl w:val="0"/>
          <w:numId w:val="12"/>
        </w:numPr>
        <w:tabs>
          <w:tab w:val="left" w:pos="994"/>
          <w:tab w:val="left" w:leader="dot" w:pos="6804"/>
          <w:tab w:val="right" w:leader="dot" w:pos="9720"/>
        </w:tabs>
        <w:suppressAutoHyphens/>
        <w:overflowPunct w:val="0"/>
        <w:autoSpaceDE w:val="0"/>
        <w:ind w:left="994" w:hanging="294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w przypadkach wystąpienia innych okoliczności, których Strony, działając z należytą starannością nie mogły przewidzieć przed zawarciem niniejszej umowy.</w:t>
      </w:r>
    </w:p>
    <w:p w14:paraId="2E5AE737" w14:textId="77777777" w:rsidR="000B1460" w:rsidRPr="00DC69FB" w:rsidRDefault="000B1460" w:rsidP="00D75618">
      <w:pPr>
        <w:numPr>
          <w:ilvl w:val="0"/>
          <w:numId w:val="13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 xml:space="preserve">Wszelkie zmiany umowy mogą być dokonane wyłącznie zgodnie z treścią przepisu art. 454 i następnych </w:t>
      </w:r>
      <w:proofErr w:type="spellStart"/>
      <w:r w:rsidRPr="00DC69FB">
        <w:rPr>
          <w:rFonts w:eastAsia="Times New Roman"/>
          <w:lang w:eastAsia="zh-CN"/>
        </w:rPr>
        <w:t>Pzp</w:t>
      </w:r>
      <w:proofErr w:type="spellEnd"/>
      <w:r w:rsidRPr="00DC69FB">
        <w:rPr>
          <w:rFonts w:eastAsia="Times New Roman"/>
          <w:lang w:eastAsia="zh-CN"/>
        </w:rPr>
        <w:t>., wymagają formy pisemnej lub formy dokumentowej pod rygorem nieważności.</w:t>
      </w:r>
    </w:p>
    <w:p w14:paraId="7064FBEC" w14:textId="77777777" w:rsidR="000B1460" w:rsidRPr="00DC69FB" w:rsidRDefault="000B1460" w:rsidP="00D75618">
      <w:pPr>
        <w:numPr>
          <w:ilvl w:val="0"/>
          <w:numId w:val="13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ahoma"/>
          <w:lang w:eastAsia="zh-CN"/>
        </w:rPr>
      </w:pPr>
      <w:r w:rsidRPr="00DC69FB">
        <w:rPr>
          <w:rFonts w:eastAsia="Tahoma"/>
          <w:lang w:eastAsia="zh-CN"/>
        </w:rPr>
        <w:t xml:space="preserve">Każda ze stron zobowiązana jest: </w:t>
      </w:r>
    </w:p>
    <w:p w14:paraId="6D218FDB" w14:textId="77777777" w:rsidR="000B1460" w:rsidRPr="00DC69FB" w:rsidRDefault="000B1460" w:rsidP="00D75618">
      <w:pPr>
        <w:numPr>
          <w:ilvl w:val="0"/>
          <w:numId w:val="20"/>
        </w:numPr>
        <w:tabs>
          <w:tab w:val="left" w:pos="567"/>
        </w:tabs>
        <w:suppressAutoHyphens/>
        <w:overflowPunct w:val="0"/>
        <w:autoSpaceDE w:val="0"/>
        <w:jc w:val="both"/>
        <w:textAlignment w:val="baseline"/>
        <w:rPr>
          <w:rFonts w:eastAsia="Tahoma"/>
          <w:lang w:eastAsia="zh-CN"/>
        </w:rPr>
      </w:pPr>
      <w:r w:rsidRPr="00DC69FB">
        <w:rPr>
          <w:rFonts w:eastAsia="Tahoma"/>
          <w:lang w:eastAsia="zh-CN"/>
        </w:rPr>
        <w:t xml:space="preserve">powiadomić niezwłocznie drugą stronę o zmianach </w:t>
      </w:r>
      <w:proofErr w:type="spellStart"/>
      <w:r w:rsidRPr="00DC69FB">
        <w:rPr>
          <w:rFonts w:eastAsia="Tahoma"/>
          <w:lang w:eastAsia="zh-CN"/>
        </w:rPr>
        <w:t>organizacyjno</w:t>
      </w:r>
      <w:proofErr w:type="spellEnd"/>
      <w:r w:rsidRPr="00DC69FB">
        <w:rPr>
          <w:rFonts w:eastAsia="Tahoma"/>
          <w:lang w:eastAsia="zh-CN"/>
        </w:rPr>
        <w:t xml:space="preserve"> – prawnych, które miały miejsce w okresie związania umową, jeśli mają wpływ na realizację umowy lub sposób wystawiania dokumentów rozliczeniowych,</w:t>
      </w:r>
    </w:p>
    <w:p w14:paraId="5C339F4D" w14:textId="53F82857" w:rsidR="000B1460" w:rsidRPr="00DC69FB" w:rsidRDefault="000B1460" w:rsidP="00D75618">
      <w:pPr>
        <w:numPr>
          <w:ilvl w:val="0"/>
          <w:numId w:val="20"/>
        </w:numPr>
        <w:tabs>
          <w:tab w:val="left" w:pos="567"/>
        </w:tabs>
        <w:suppressAutoHyphens/>
        <w:overflowPunct w:val="0"/>
        <w:autoSpaceDE w:val="0"/>
        <w:jc w:val="both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ahoma"/>
          <w:lang w:eastAsia="zh-CN"/>
        </w:rPr>
        <w:t>złożyć komplet  dokumentów  wskazujących  następcę  prawnego.</w:t>
      </w:r>
    </w:p>
    <w:p w14:paraId="236B056D" w14:textId="77777777" w:rsidR="000B1460" w:rsidRPr="00DC69FB" w:rsidRDefault="000B1460" w:rsidP="00D75618">
      <w:pPr>
        <w:tabs>
          <w:tab w:val="left" w:pos="567"/>
        </w:tabs>
        <w:suppressAutoHyphens/>
        <w:overflowPunct w:val="0"/>
        <w:autoSpaceDE w:val="0"/>
        <w:jc w:val="both"/>
        <w:textAlignment w:val="baseline"/>
        <w:rPr>
          <w:rFonts w:eastAsia="Times New Roman"/>
          <w:b/>
          <w:lang w:eastAsia="zh-CN"/>
        </w:rPr>
      </w:pPr>
    </w:p>
    <w:p w14:paraId="4373228A" w14:textId="3EB0C623" w:rsidR="000B1460" w:rsidRPr="00DC69FB" w:rsidRDefault="000B1460" w:rsidP="00D75618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§ 7</w:t>
      </w:r>
    </w:p>
    <w:p w14:paraId="3300F29B" w14:textId="77777777" w:rsidR="000B1460" w:rsidRPr="00DC69FB" w:rsidRDefault="000B1460" w:rsidP="00D75618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ZASADY PRZETWARZANIA DANYCH OSOBOWYCH</w:t>
      </w:r>
    </w:p>
    <w:p w14:paraId="55C5C1BB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/>
          <w:lang w:eastAsia="zh-CN"/>
        </w:rPr>
      </w:pPr>
    </w:p>
    <w:p w14:paraId="4668026B" w14:textId="77777777" w:rsidR="000B1460" w:rsidRPr="00DC69FB" w:rsidRDefault="000B1460" w:rsidP="00D75618">
      <w:pPr>
        <w:numPr>
          <w:ilvl w:val="0"/>
          <w:numId w:val="16"/>
        </w:numPr>
        <w:tabs>
          <w:tab w:val="clear" w:pos="360"/>
          <w:tab w:val="num" w:pos="700"/>
        </w:tabs>
        <w:suppressAutoHyphens/>
        <w:overflowPunct w:val="0"/>
        <w:autoSpaceDE w:val="0"/>
        <w:ind w:left="700"/>
        <w:contextualSpacing/>
        <w:jc w:val="both"/>
        <w:textAlignment w:val="baseline"/>
        <w:rPr>
          <w:rFonts w:eastAsia="Times New Roman"/>
          <w:lang w:eastAsia="zh-CN"/>
        </w:rPr>
      </w:pPr>
      <w:bookmarkStart w:id="1" w:name="_Hlk138926262"/>
      <w:r w:rsidRPr="00DC69FB">
        <w:rPr>
          <w:rFonts w:eastAsia="Times New Roman"/>
          <w:lang w:eastAsia="zh-CN"/>
        </w:rPr>
        <w:t>Zgodnie z treścią Rozporządzenia Parlamentu Europejskiego i Rady (UE) 2016/679 z dnia 27 kwietnia 2016 r. w sprawie ochrony osób fizycznych w związku z przetwarzaniem danych osobowych i w sprawie swobodnego przepływu takich danych oraz uchylenia dyrektywy 95/46/WE (dalej: Rozporządzenie lub RODO), Strony ustalają, iż w związku z zawarciem i realizacją niniejszej umowy będą wzajemnie przetwarzać dane osobowe osób uczestniczących w zawarciu i realizacji niniejszej umowy. Żadna ze Stron nie będzie wykorzystywać tych danych w celu innym niż zawarcie i realizacja niniejszej umowy.</w:t>
      </w:r>
    </w:p>
    <w:p w14:paraId="1F31A21B" w14:textId="77777777" w:rsidR="000B1460" w:rsidRPr="00DC69FB" w:rsidRDefault="000B1460" w:rsidP="00D75618">
      <w:pPr>
        <w:numPr>
          <w:ilvl w:val="0"/>
          <w:numId w:val="16"/>
        </w:numPr>
        <w:tabs>
          <w:tab w:val="clear" w:pos="360"/>
          <w:tab w:val="num" w:pos="700"/>
        </w:tabs>
        <w:suppressAutoHyphens/>
        <w:overflowPunct w:val="0"/>
        <w:autoSpaceDE w:val="0"/>
        <w:ind w:left="70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Każda ze Stron oświadcza, że osoby uczestniczące w realizacji umowy zapoznały się i dysponują informacjami dotyczącymi przetwarzania ich danych osobowych przez drugą Stronę na potrzeby realizacji niniejszej umowy, określonymi w ust. 3.</w:t>
      </w:r>
    </w:p>
    <w:p w14:paraId="4E24BA7A" w14:textId="77777777" w:rsidR="000B1460" w:rsidRPr="00DC69FB" w:rsidRDefault="000B1460" w:rsidP="00D75618">
      <w:pPr>
        <w:numPr>
          <w:ilvl w:val="0"/>
          <w:numId w:val="16"/>
        </w:numPr>
        <w:tabs>
          <w:tab w:val="clear" w:pos="360"/>
          <w:tab w:val="num" w:pos="700"/>
        </w:tabs>
        <w:suppressAutoHyphens/>
        <w:overflowPunct w:val="0"/>
        <w:autoSpaceDE w:val="0"/>
        <w:ind w:left="70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Zgodnie z treścią art. 13 i 14 RODO, Strony informują, iż:</w:t>
      </w:r>
    </w:p>
    <w:p w14:paraId="7212BDE6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spacing w:val="-4"/>
          <w:lang w:eastAsia="zh-CN"/>
        </w:rPr>
        <w:t>Zamawiający jest administratorem danych osobowych w odniesieniu do osoby/osób ze strony Wykonawcy.</w:t>
      </w:r>
    </w:p>
    <w:p w14:paraId="540C09C1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lastRenderedPageBreak/>
        <w:t>Zamawiający jest administratorem danych osobowych w odniesieniu do osób ze strony Wykonawcy.</w:t>
      </w:r>
    </w:p>
    <w:p w14:paraId="6CDF0BD9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Dane osobowe osób będących Stronami niniejszej umowy (jeżeli są osobami fizycznymi) przetwarzane są na podstawie art. 6 ust. 1 lit. b RODO w celu zawarcia i realizacji niniejszej umowy, a w przypadku reprezentantów Stron niniejszej umowy i osób wyznaczonych do kontaktów roboczych, odpowiedzialnych za koordynację i realizację niniejszej umowy oraz pozostałych wskazanych w ust. 1 niniejszego paragrafu na podstawie art. 6 ust. 1 lit. f RODO, w celu związanym z zawarciem i realizacją niniejszej umowy, a także w celu ustalenia, dochodzenia lub obrony przed ewentualnymi roszczeniami z tytułu realizacji niniejszej umowy.</w:t>
      </w:r>
    </w:p>
    <w:p w14:paraId="43D682C3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Źródłem pochodzenia danych osobowych są wzajemnie wobec siebie Strony niniejszej umowy. Kategorie odnośnych danych osobowych zawierają w sobie dane osobowe określone w niniejszej umowie lub inne dane kontaktowe niezbędne do realizacji niniejszej umowy.</w:t>
      </w:r>
    </w:p>
    <w:p w14:paraId="1763414B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Dane osobowe będą przetwarzane przez Strony przez okres realizacji niniejszej umowy, a po jej rozwiązaniu lub wygaśnięciu przez okres wynikający z przepisów rachunkowo-podatkowych. Okresy te mogą zostać przedłużone w przypadku potrzeby ustalenia, dochodzenia lub obrony przed roszczeniami z tytułu realizacji niniejszej umowy.</w:t>
      </w:r>
    </w:p>
    <w:p w14:paraId="55CC948A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Osoby wymienione w ust. 3 pkt 3 posiadają prawo do:</w:t>
      </w:r>
    </w:p>
    <w:p w14:paraId="246B581D" w14:textId="77777777" w:rsidR="000B1460" w:rsidRPr="00DC69FB" w:rsidRDefault="000B1460" w:rsidP="00D75618">
      <w:pPr>
        <w:numPr>
          <w:ilvl w:val="0"/>
          <w:numId w:val="15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dostępu do treści swoich danych osobowych,</w:t>
      </w:r>
    </w:p>
    <w:p w14:paraId="45200C2E" w14:textId="77777777" w:rsidR="000B1460" w:rsidRPr="00DC69FB" w:rsidRDefault="000B1460" w:rsidP="00D75618">
      <w:pPr>
        <w:numPr>
          <w:ilvl w:val="0"/>
          <w:numId w:val="15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sprostowania swoich danych osobowych,</w:t>
      </w:r>
    </w:p>
    <w:p w14:paraId="79800AA9" w14:textId="77777777" w:rsidR="000B1460" w:rsidRPr="00DC69FB" w:rsidRDefault="000B1460" w:rsidP="00D75618">
      <w:pPr>
        <w:numPr>
          <w:ilvl w:val="0"/>
          <w:numId w:val="15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usunięcia swoich danych osobowych,</w:t>
      </w:r>
    </w:p>
    <w:p w14:paraId="40260050" w14:textId="77777777" w:rsidR="000B1460" w:rsidRPr="00DC69FB" w:rsidRDefault="000B1460" w:rsidP="00D75618">
      <w:pPr>
        <w:numPr>
          <w:ilvl w:val="0"/>
          <w:numId w:val="15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ograniczenia przetwarzania swoich danych osobowych,</w:t>
      </w:r>
    </w:p>
    <w:p w14:paraId="0CE6CDEA" w14:textId="77777777" w:rsidR="000B1460" w:rsidRPr="00DC69FB" w:rsidRDefault="000B1460" w:rsidP="00D75618">
      <w:pPr>
        <w:numPr>
          <w:ilvl w:val="0"/>
          <w:numId w:val="15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przenoszenia swoich danych osobowych,</w:t>
      </w:r>
    </w:p>
    <w:p w14:paraId="0D763D1D" w14:textId="77777777" w:rsidR="000B1460" w:rsidRPr="00DC69FB" w:rsidRDefault="000B1460" w:rsidP="00D75618">
      <w:pPr>
        <w:numPr>
          <w:ilvl w:val="0"/>
          <w:numId w:val="15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wniesienia sprzeciwu wobec przetwarzania swoich danych osobowych.</w:t>
      </w:r>
    </w:p>
    <w:p w14:paraId="0C13305E" w14:textId="77777777" w:rsidR="000B1460" w:rsidRPr="00DC69FB" w:rsidRDefault="000B1460" w:rsidP="00D75618">
      <w:pPr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spacing w:val="-2"/>
          <w:lang w:eastAsia="zh-CN"/>
        </w:rPr>
        <w:t>w sytuacjach ściśle określonych w przepisach RODO. Wskazane uprawnienia można zrealizować poprzez kontakt, o którym mowa w pkt 8.</w:t>
      </w:r>
    </w:p>
    <w:p w14:paraId="57334DC7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Niezależnie od powyższego osoby te mają również prawo wniesienia skargi do Prezesa Urzędu Ochrony Danych Osobowych, gdy uznają, iż przetwarzanie danych osobowych ich dotyczących narusza przepisy RODO.</w:t>
      </w:r>
    </w:p>
    <w:p w14:paraId="663BBE02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Z Inspektorem Ochrony Danych Osobowych lub osobą odpowiedzialną za ochronę danych osobowych można kontaktować się:</w:t>
      </w:r>
    </w:p>
    <w:p w14:paraId="1CF53017" w14:textId="77777777" w:rsidR="000B1460" w:rsidRPr="00DC69FB" w:rsidRDefault="000B1460" w:rsidP="00D75618">
      <w:pPr>
        <w:numPr>
          <w:ilvl w:val="0"/>
          <w:numId w:val="14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z ramienia Odbiorcy za pośrednictwem poczty elektronicznej, pod adresem: iodo@szpitalzyrardow.pl a także pocztą tradycyjną na adres Centrum Zdrowia Mazowsza Zachodniego sp. z o. o.  ul. Limanowskiego 30, 96-300 Żyrardów</w:t>
      </w:r>
    </w:p>
    <w:p w14:paraId="0542A246" w14:textId="77777777" w:rsidR="000B1460" w:rsidRPr="00DC69FB" w:rsidRDefault="000B1460" w:rsidP="00D75618">
      <w:pPr>
        <w:numPr>
          <w:ilvl w:val="0"/>
          <w:numId w:val="14"/>
        </w:numPr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z ramienia Wykonawcy za pośrednictwem poczty elektronicznej, pod adresem:</w:t>
      </w:r>
    </w:p>
    <w:p w14:paraId="68580895" w14:textId="77777777" w:rsidR="000B1460" w:rsidRPr="00DC69FB" w:rsidRDefault="000B1460" w:rsidP="00D75618">
      <w:pPr>
        <w:tabs>
          <w:tab w:val="left" w:leader="dot" w:pos="4678"/>
        </w:tabs>
        <w:suppressAutoHyphens/>
        <w:overflowPunct w:val="0"/>
        <w:autoSpaceDE w:val="0"/>
        <w:ind w:left="998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…………………….., a także pocztą tradycyjną na adres ………………………………………</w:t>
      </w:r>
    </w:p>
    <w:p w14:paraId="144E1BF7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Podanie danych osobowych jest warunkiem zawarcia i realizacji niniejszej Umowy, ich niepodanie może uniemożliwić jej zawarcie lub realizację.</w:t>
      </w:r>
    </w:p>
    <w:p w14:paraId="1393926C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spacing w:val="-2"/>
          <w:lang w:eastAsia="zh-CN"/>
        </w:rPr>
        <w:t>Dane osobowe nie będą poddawane profilowaniu ani zautomatyzowanemu podejmowaniu decyzji.</w:t>
      </w:r>
    </w:p>
    <w:p w14:paraId="1F64FBD9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Strony nie będą przekazywać danych osobowych do państwa trzeciego lub organizacji międzynarodowej z zastrzeżeniem, że jeżeli przekazanie takie okaże się konieczne dla realizacji niniejszej umowy, może mieć miejsce wyłącznie po pisemnym powiadomieniu drugiej Strony oraz z zachowaniem odpowiednich zabezpieczeń wskazanych w art. 46 RODO.</w:t>
      </w:r>
    </w:p>
    <w:p w14:paraId="001E79AB" w14:textId="77777777" w:rsidR="000B1460" w:rsidRPr="00DC69FB" w:rsidRDefault="000B1460" w:rsidP="00D75618">
      <w:pPr>
        <w:numPr>
          <w:ilvl w:val="0"/>
          <w:numId w:val="11"/>
        </w:num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lastRenderedPageBreak/>
        <w:t>Odbiorcami danych osobowych mogą być: organy administracji publicznej, jeżeli obowiązek udostępnienia danych wynika z obowiązujących przepisów prawa, podmioty świadczące usługi prawne na rzecz Stron oraz inne podmioty świadczące usługi na zlecenie Stron w zakresie oraz celu zgodnym z niniejszą umową.</w:t>
      </w:r>
      <w:bookmarkEnd w:id="1"/>
    </w:p>
    <w:p w14:paraId="464C14EA" w14:textId="77777777" w:rsidR="000B1460" w:rsidRPr="00DC69FB" w:rsidRDefault="000B1460" w:rsidP="00D75618">
      <w:pPr>
        <w:tabs>
          <w:tab w:val="left" w:pos="714"/>
        </w:tabs>
        <w:suppressAutoHyphens/>
        <w:overflowPunct w:val="0"/>
        <w:autoSpaceDE w:val="0"/>
        <w:ind w:left="714"/>
        <w:contextualSpacing/>
        <w:jc w:val="both"/>
        <w:textAlignment w:val="baseline"/>
        <w:rPr>
          <w:rFonts w:eastAsia="Times New Roman"/>
          <w:lang w:eastAsia="zh-CN"/>
        </w:rPr>
      </w:pPr>
    </w:p>
    <w:p w14:paraId="2C2E53B0" w14:textId="66E35E16" w:rsidR="000B1460" w:rsidRPr="00DC69FB" w:rsidRDefault="000B1460" w:rsidP="00D75618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bookmarkStart w:id="2" w:name="_Hlk217043954"/>
      <w:r w:rsidRPr="00DC69FB">
        <w:rPr>
          <w:rFonts w:eastAsia="Times New Roman"/>
          <w:b/>
          <w:lang w:eastAsia="zh-CN"/>
        </w:rPr>
        <w:t>§ 8</w:t>
      </w:r>
    </w:p>
    <w:bookmarkEnd w:id="2"/>
    <w:p w14:paraId="19A0C836" w14:textId="3B9D61A3" w:rsidR="000B1460" w:rsidRPr="00DC69FB" w:rsidRDefault="000B1460" w:rsidP="00D75618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Poufność danych i informacji</w:t>
      </w:r>
    </w:p>
    <w:p w14:paraId="4C925001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/>
          <w:lang w:eastAsia="zh-CN"/>
        </w:rPr>
      </w:pPr>
    </w:p>
    <w:p w14:paraId="482D73C4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/>
          <w:lang w:eastAsia="zh-CN"/>
        </w:rPr>
        <w:t>1.</w:t>
      </w:r>
      <w:r w:rsidRPr="00DC69FB">
        <w:rPr>
          <w:rFonts w:eastAsia="Times New Roman"/>
          <w:bCs/>
          <w:lang w:eastAsia="zh-CN"/>
        </w:rPr>
        <w:tab/>
        <w:t xml:space="preserve">Wykonawca zobowiązuje się do zachowania w poufności wszystkich informacji w szczególności dotyczących Zamawiającego oraz jego pacjentów, uczestników badań klinicznych, personelu, współpracowników i podmiotów współpracujących z Zamawiającym, jakie Wykonawca uzyska w toku realizacji Umowy. </w:t>
      </w:r>
    </w:p>
    <w:p w14:paraId="12BF103B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>2.</w:t>
      </w:r>
      <w:r w:rsidRPr="00DC69FB">
        <w:rPr>
          <w:rFonts w:eastAsia="Times New Roman"/>
          <w:bCs/>
          <w:lang w:eastAsia="zh-CN"/>
        </w:rPr>
        <w:tab/>
        <w:t xml:space="preserve">Wszelkie informacje o Zamawiającym uzyskane przez Wykonawcę w związku z realizacją Przedmiotu Umowy mogą być wykorzystane tylko w celu jego wykonania. </w:t>
      </w:r>
    </w:p>
    <w:p w14:paraId="46DE5BBC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>3.</w:t>
      </w:r>
      <w:r w:rsidRPr="00DC69FB">
        <w:rPr>
          <w:rFonts w:eastAsia="Times New Roman"/>
          <w:bCs/>
          <w:lang w:eastAsia="zh-CN"/>
        </w:rPr>
        <w:tab/>
        <w:t xml:space="preserve">Obowiązek określony w ust. 1 i 2 nie dotyczy: </w:t>
      </w:r>
    </w:p>
    <w:p w14:paraId="5B720CE4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>3.1.</w:t>
      </w:r>
      <w:r w:rsidRPr="00DC69FB">
        <w:rPr>
          <w:rFonts w:eastAsia="Times New Roman"/>
          <w:bCs/>
          <w:lang w:eastAsia="zh-CN"/>
        </w:rPr>
        <w:tab/>
        <w:t xml:space="preserve">informacji publicznie dostępnych, </w:t>
      </w:r>
    </w:p>
    <w:p w14:paraId="41657F9D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>3.2.</w:t>
      </w:r>
      <w:r w:rsidRPr="00DC69FB">
        <w:rPr>
          <w:rFonts w:eastAsia="Times New Roman"/>
          <w:bCs/>
          <w:lang w:eastAsia="zh-CN"/>
        </w:rPr>
        <w:tab/>
        <w:t xml:space="preserve">informacji, które były znane Stronie przed otrzymaniem od drugiej Strony i nie były objęte zobowiązaniem do poufności względem jakiegokolwiek podmiotu, </w:t>
      </w:r>
    </w:p>
    <w:p w14:paraId="6DDD7C61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>3.3.</w:t>
      </w:r>
      <w:r w:rsidRPr="00DC69FB">
        <w:rPr>
          <w:rFonts w:eastAsia="Times New Roman"/>
          <w:bCs/>
          <w:lang w:eastAsia="zh-CN"/>
        </w:rPr>
        <w:tab/>
        <w:t xml:space="preserve">obowiązku ujawnienia wynikającego z przepisów powszechnie obowiązujących. </w:t>
      </w:r>
    </w:p>
    <w:p w14:paraId="64F986FA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>4.</w:t>
      </w:r>
      <w:r w:rsidRPr="00DC69FB">
        <w:rPr>
          <w:rFonts w:eastAsia="Times New Roman"/>
          <w:bCs/>
          <w:lang w:eastAsia="zh-CN"/>
        </w:rPr>
        <w:tab/>
        <w:t xml:space="preserve">Zobowiązanie do zachowania poufności nie stoi na przeszkodzie ujawnieniu informacji na uprawnione żądanie sądu lub organu administracji oraz w postępowaniu sądowym lub administracyjnym, jeżeli jest to potrzebne dla jego rozstrzygnięcia i przy zachowaniu możliwych środków ochrony ujawnianych informacji przed ich publicznym rozpowszechnieniem – po uprzednim pisemnym poinformowaniu drugiej Strony o żądaniu ujawnienia. </w:t>
      </w:r>
    </w:p>
    <w:p w14:paraId="53BC1AD5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>5.</w:t>
      </w:r>
      <w:r w:rsidRPr="00DC69FB">
        <w:rPr>
          <w:rFonts w:eastAsia="Times New Roman"/>
          <w:bCs/>
          <w:lang w:eastAsia="zh-CN"/>
        </w:rPr>
        <w:tab/>
        <w:t xml:space="preserve">Wykonawca odpowiada za podjęcie i zapewnienie wszelkich niezbędnych środków zapewniających dochowanie zasady poufności, określonej w ust. 1 i 2, przez swoich pracowników i Podwykonawców. </w:t>
      </w:r>
    </w:p>
    <w:p w14:paraId="725E3A70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 xml:space="preserve">6. W chwili, gdy dane osobowe, w których posiadanie wszedł Wykonawca nie będą już konieczne do realizacji Umowy, a także na każde żądanie Zamawiającego, Wykonawca zwróci Zamawiającemu wszelkie nośniki zawierające dane lub zniszczy dane, przy zachowaniu obowiązujących w tym zakresie przepisów. W żadnym przypadku nośniki, na których znajdowały się dane nie mogą zostać udostępnione osobom trzecim bez uprzedniego ich usunięcia w sposób nieodwracalny. </w:t>
      </w:r>
    </w:p>
    <w:p w14:paraId="23F4CB75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 xml:space="preserve">7. Wykonawca oświadcza, że poinformował osoby, których dane zostały podane w treści Umowy </w:t>
      </w:r>
    </w:p>
    <w:p w14:paraId="012E0938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Cs/>
          <w:lang w:eastAsia="zh-CN"/>
        </w:rPr>
      </w:pPr>
      <w:r w:rsidRPr="00DC69FB">
        <w:rPr>
          <w:rFonts w:eastAsia="Times New Roman"/>
          <w:bCs/>
          <w:lang w:eastAsia="zh-CN"/>
        </w:rPr>
        <w:t>o przekazaniu ich danych do Zamawiającego oraz przekazał im informacje, o których mowa załączniku nr….  (Klauzula informacyjna dla osób reprezentujących Wykonawcę).</w:t>
      </w:r>
    </w:p>
    <w:p w14:paraId="40FAC48A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/>
          <w:lang w:eastAsia="zh-CN"/>
        </w:rPr>
      </w:pPr>
    </w:p>
    <w:p w14:paraId="51EFB907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/>
          <w:lang w:eastAsia="zh-CN"/>
        </w:rPr>
      </w:pPr>
    </w:p>
    <w:p w14:paraId="35C1822D" w14:textId="1FCC49C5" w:rsidR="000B1460" w:rsidRPr="00DC69FB" w:rsidRDefault="000B1460" w:rsidP="00D75618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§ 9</w:t>
      </w:r>
    </w:p>
    <w:p w14:paraId="5BABCC7E" w14:textId="77777777" w:rsidR="000B1460" w:rsidRPr="00DC69FB" w:rsidRDefault="000B1460" w:rsidP="00D75618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POSTANOWIENIA DOTYCZĄCE SPORÓW</w:t>
      </w:r>
    </w:p>
    <w:p w14:paraId="5683D6FF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lang w:eastAsia="zh-CN"/>
        </w:rPr>
      </w:pPr>
    </w:p>
    <w:p w14:paraId="68D0D6F0" w14:textId="77777777" w:rsidR="000B1460" w:rsidRPr="00DC69FB" w:rsidRDefault="000B1460" w:rsidP="00D75618">
      <w:pPr>
        <w:numPr>
          <w:ilvl w:val="0"/>
          <w:numId w:val="17"/>
        </w:numPr>
        <w:tabs>
          <w:tab w:val="clear" w:pos="357"/>
          <w:tab w:val="left" w:pos="284"/>
          <w:tab w:val="num" w:pos="697"/>
        </w:tabs>
        <w:suppressAutoHyphens/>
        <w:overflowPunct w:val="0"/>
        <w:autoSpaceDE w:val="0"/>
        <w:ind w:left="624" w:hanging="284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 xml:space="preserve">Ewentualne spory powstałe na tle realizacji umowy (po wyczerpaniu drogi polubownego załatwienia sporu), Strony poddają się pod rozstrzygnięcie właściwego dla siedziby Zamawiającego. </w:t>
      </w:r>
    </w:p>
    <w:p w14:paraId="5FA60720" w14:textId="39997F8F" w:rsidR="000B1460" w:rsidRPr="00DC69FB" w:rsidRDefault="000B1460" w:rsidP="00D75618">
      <w:pPr>
        <w:numPr>
          <w:ilvl w:val="0"/>
          <w:numId w:val="17"/>
        </w:numPr>
        <w:tabs>
          <w:tab w:val="clear" w:pos="357"/>
          <w:tab w:val="left" w:pos="284"/>
          <w:tab w:val="num" w:pos="697"/>
        </w:tabs>
        <w:suppressAutoHyphens/>
        <w:overflowPunct w:val="0"/>
        <w:autoSpaceDE w:val="0"/>
        <w:ind w:left="624" w:hanging="284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spacing w:val="-2"/>
          <w:lang w:eastAsia="zh-CN"/>
        </w:rPr>
        <w:lastRenderedPageBreak/>
        <w:t xml:space="preserve">W sprawach nieuregulowanych postanowieniami niniejszej umowy, zastosowanie mieć będą przepisy </w:t>
      </w:r>
      <w:proofErr w:type="spellStart"/>
      <w:r w:rsidRPr="00DC69FB">
        <w:rPr>
          <w:rFonts w:eastAsia="Times New Roman"/>
          <w:spacing w:val="-2"/>
          <w:lang w:eastAsia="zh-CN"/>
        </w:rPr>
        <w:t>Pzp</w:t>
      </w:r>
      <w:proofErr w:type="spellEnd"/>
      <w:r w:rsidRPr="00DC69FB">
        <w:rPr>
          <w:rFonts w:eastAsia="Times New Roman"/>
          <w:spacing w:val="-2"/>
          <w:lang w:eastAsia="zh-CN"/>
        </w:rPr>
        <w:t xml:space="preserve"> oraz Kodeksu cywilnego (ustawa z dnia 23.04.1964 r., Dz. U. z 2025 r. poz., 1071, </w:t>
      </w:r>
      <w:proofErr w:type="spellStart"/>
      <w:r w:rsidRPr="00DC69FB">
        <w:rPr>
          <w:rFonts w:eastAsia="Times New Roman"/>
          <w:spacing w:val="-2"/>
          <w:lang w:eastAsia="zh-CN"/>
        </w:rPr>
        <w:t>t.j</w:t>
      </w:r>
      <w:proofErr w:type="spellEnd"/>
      <w:r w:rsidRPr="00DC69FB">
        <w:rPr>
          <w:rFonts w:eastAsia="Times New Roman"/>
          <w:spacing w:val="-2"/>
          <w:lang w:eastAsia="zh-CN"/>
        </w:rPr>
        <w:t>. ze zm.)</w:t>
      </w:r>
    </w:p>
    <w:p w14:paraId="78EE2CD2" w14:textId="77777777" w:rsidR="00D75618" w:rsidRPr="00DC69FB" w:rsidRDefault="00D75618" w:rsidP="00D75618">
      <w:pPr>
        <w:tabs>
          <w:tab w:val="left" w:pos="284"/>
        </w:tabs>
        <w:suppressAutoHyphens/>
        <w:overflowPunct w:val="0"/>
        <w:autoSpaceDE w:val="0"/>
        <w:ind w:left="624"/>
        <w:jc w:val="both"/>
        <w:textAlignment w:val="baseline"/>
        <w:rPr>
          <w:rFonts w:eastAsia="Times New Roman"/>
          <w:lang w:eastAsia="zh-CN"/>
        </w:rPr>
      </w:pPr>
    </w:p>
    <w:p w14:paraId="7F6C47D7" w14:textId="57BEB817" w:rsidR="000B1460" w:rsidRPr="00DC69FB" w:rsidRDefault="000B1460" w:rsidP="00D75618">
      <w:pPr>
        <w:ind w:left="360"/>
        <w:jc w:val="center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§ 10</w:t>
      </w:r>
    </w:p>
    <w:p w14:paraId="780CEE8D" w14:textId="77777777" w:rsidR="000B1460" w:rsidRPr="00DC69FB" w:rsidRDefault="000B1460" w:rsidP="00D75618">
      <w:pPr>
        <w:suppressAutoHyphens/>
        <w:overflowPunct w:val="0"/>
        <w:autoSpaceDE w:val="0"/>
        <w:ind w:left="36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ZASADA DNSH</w:t>
      </w:r>
    </w:p>
    <w:p w14:paraId="00DFC9B7" w14:textId="77777777" w:rsidR="000B1460" w:rsidRPr="00DC69FB" w:rsidRDefault="000B1460" w:rsidP="00D75618">
      <w:pPr>
        <w:suppressAutoHyphens/>
        <w:overflowPunct w:val="0"/>
        <w:autoSpaceDE w:val="0"/>
        <w:ind w:left="360"/>
        <w:jc w:val="both"/>
        <w:textAlignment w:val="baseline"/>
        <w:rPr>
          <w:rFonts w:eastAsia="Times New Roman"/>
          <w:b/>
          <w:lang w:eastAsia="zh-CN"/>
        </w:rPr>
      </w:pPr>
    </w:p>
    <w:p w14:paraId="23288359" w14:textId="77777777" w:rsidR="000B1460" w:rsidRPr="00DC69FB" w:rsidRDefault="000B1460" w:rsidP="00D75618">
      <w:pPr>
        <w:numPr>
          <w:ilvl w:val="0"/>
          <w:numId w:val="18"/>
        </w:numPr>
        <w:tabs>
          <w:tab w:val="num" w:pos="2520"/>
        </w:tabs>
        <w:suppressAutoHyphens/>
        <w:overflowPunct w:val="0"/>
        <w:autoSpaceDE w:val="0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Calibri"/>
          <w:lang w:val="x-none" w:eastAsia="en-US"/>
        </w:rPr>
        <w:t>Zamówienie</w:t>
      </w:r>
      <w:r w:rsidRPr="00DC69FB">
        <w:rPr>
          <w:rFonts w:eastAsia="Times New Roman"/>
          <w:lang w:eastAsia="zh-CN"/>
        </w:rPr>
        <w:t xml:space="preserve"> realizowane jest w ramach Krajowego Planu Odbudowy i Zwiększania Odporności  zgodnie z rozporządzeniem (UE) 2021/241. i podlega obowiązkowi zgodności z zasadą DNSH („nie czyń poważnych szkód” z ang. Do No </w:t>
      </w:r>
      <w:proofErr w:type="spellStart"/>
      <w:r w:rsidRPr="00DC69FB">
        <w:rPr>
          <w:rFonts w:eastAsia="Times New Roman"/>
          <w:lang w:eastAsia="zh-CN"/>
        </w:rPr>
        <w:t>Significant</w:t>
      </w:r>
      <w:proofErr w:type="spellEnd"/>
      <w:r w:rsidRPr="00DC69FB">
        <w:rPr>
          <w:rFonts w:eastAsia="Times New Roman"/>
          <w:lang w:eastAsia="zh-CN"/>
        </w:rPr>
        <w:t xml:space="preserve"> </w:t>
      </w:r>
      <w:proofErr w:type="spellStart"/>
      <w:r w:rsidRPr="00DC69FB">
        <w:rPr>
          <w:rFonts w:eastAsia="Times New Roman"/>
          <w:lang w:eastAsia="zh-CN"/>
        </w:rPr>
        <w:t>Harm</w:t>
      </w:r>
      <w:proofErr w:type="spellEnd"/>
      <w:r w:rsidRPr="00DC69FB">
        <w:rPr>
          <w:rFonts w:eastAsia="Times New Roman"/>
          <w:lang w:eastAsia="zh-CN"/>
        </w:rPr>
        <w:t>). Wykonawca zobowiązany jest do realizacji przedmiotu zamówienia w sposób, który nie powoduje znaczącej szkody dla któregokolwiek z celów środowiskowych określonych w art. 17 rozporządzenia 2020/852 (taksonomia UE).</w:t>
      </w:r>
    </w:p>
    <w:p w14:paraId="6443A500" w14:textId="77777777" w:rsidR="000B1460" w:rsidRPr="00DC69FB" w:rsidRDefault="000B1460" w:rsidP="00D75618">
      <w:pPr>
        <w:numPr>
          <w:ilvl w:val="0"/>
          <w:numId w:val="18"/>
        </w:numPr>
        <w:tabs>
          <w:tab w:val="num" w:pos="2520"/>
        </w:tabs>
        <w:suppressAutoHyphens/>
        <w:overflowPunct w:val="0"/>
        <w:autoSpaceDE w:val="0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 xml:space="preserve">Strony oświadczają, że realizacja przedmiotu niniejszej umowy nie spowoduje poważnych szkód w odniesieniu do celów środowiskowych wynikających z art. 9 Rozporządzenia Parlamentu Europejskiego i Rady (UE) 2020/852 z dnia 18 czerwca 2020 r. w sprawie ustanowienia ram ułatwiających zrównoważone inwestycje, zmieniające rozporządzenie (UE) 20192088 (Dz. Urz. UE L 198 z 22.6.2020 s.13). </w:t>
      </w:r>
    </w:p>
    <w:p w14:paraId="217ECC48" w14:textId="046AAE2B" w:rsidR="000B1460" w:rsidRPr="00DC69FB" w:rsidRDefault="000B1460" w:rsidP="00D75618">
      <w:pPr>
        <w:numPr>
          <w:ilvl w:val="0"/>
          <w:numId w:val="18"/>
        </w:numPr>
        <w:tabs>
          <w:tab w:val="num" w:pos="567"/>
        </w:tabs>
        <w:suppressAutoHyphens/>
        <w:overflowPunct w:val="0"/>
        <w:autoSpaceDE w:val="0"/>
        <w:contextualSpacing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 xml:space="preserve">Wykonawca jest zobowiązany do spełnienia dodatkowych wymagań w zakresie przestrzegania zasady DNSH ujętych w SWZ. </w:t>
      </w:r>
    </w:p>
    <w:p w14:paraId="530C7327" w14:textId="77777777" w:rsidR="000B1460" w:rsidRPr="00DC69FB" w:rsidRDefault="000B1460" w:rsidP="00D75618">
      <w:pPr>
        <w:tabs>
          <w:tab w:val="num" w:pos="567"/>
        </w:tabs>
        <w:suppressAutoHyphens/>
        <w:overflowPunct w:val="0"/>
        <w:autoSpaceDE w:val="0"/>
        <w:ind w:left="530"/>
        <w:contextualSpacing/>
        <w:jc w:val="both"/>
        <w:textAlignment w:val="baseline"/>
        <w:rPr>
          <w:rFonts w:eastAsia="Times New Roman"/>
          <w:lang w:eastAsia="zh-CN"/>
        </w:rPr>
      </w:pPr>
    </w:p>
    <w:p w14:paraId="186FA300" w14:textId="6A868CAC" w:rsidR="000B1460" w:rsidRPr="00DC69FB" w:rsidRDefault="000B1460" w:rsidP="00D75618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§ 11</w:t>
      </w:r>
    </w:p>
    <w:p w14:paraId="0DCCFD5C" w14:textId="77777777" w:rsidR="000B1460" w:rsidRPr="00DC69FB" w:rsidRDefault="000B1460" w:rsidP="00D75618">
      <w:pPr>
        <w:suppressAutoHyphens/>
        <w:overflowPunct w:val="0"/>
        <w:autoSpaceDE w:val="0"/>
        <w:jc w:val="center"/>
        <w:textAlignment w:val="baseline"/>
        <w:rPr>
          <w:rFonts w:eastAsia="Times New Roman"/>
          <w:b/>
          <w:lang w:eastAsia="zh-CN"/>
        </w:rPr>
      </w:pPr>
      <w:r w:rsidRPr="00DC69FB">
        <w:rPr>
          <w:rFonts w:eastAsia="Times New Roman"/>
          <w:b/>
          <w:lang w:eastAsia="zh-CN"/>
        </w:rPr>
        <w:t>LICZBA EGEMPLARZY</w:t>
      </w:r>
    </w:p>
    <w:p w14:paraId="2F5E4C72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b/>
          <w:lang w:eastAsia="zh-CN"/>
        </w:rPr>
      </w:pPr>
    </w:p>
    <w:p w14:paraId="0C207B68" w14:textId="77777777" w:rsidR="000B1460" w:rsidRPr="00DC69FB" w:rsidRDefault="000B1460" w:rsidP="00D75618">
      <w:pPr>
        <w:numPr>
          <w:ilvl w:val="0"/>
          <w:numId w:val="19"/>
        </w:numPr>
        <w:suppressAutoHyphens/>
        <w:overflowPunct w:val="0"/>
        <w:autoSpaceDE w:val="0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 xml:space="preserve">Umowę sporządzono w trzech jednobrzmiących egzemplarzach: dwa egzemplarze dla Zamawiającego, jeden egzemplarz dla Wykonawcy. </w:t>
      </w:r>
    </w:p>
    <w:p w14:paraId="552AF51C" w14:textId="77777777" w:rsidR="000B1460" w:rsidRDefault="000B1460" w:rsidP="00D75618">
      <w:pPr>
        <w:numPr>
          <w:ilvl w:val="0"/>
          <w:numId w:val="19"/>
        </w:numPr>
        <w:suppressAutoHyphens/>
        <w:overflowPunct w:val="0"/>
        <w:autoSpaceDE w:val="0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 xml:space="preserve">Załącznikami do umowy są: </w:t>
      </w:r>
    </w:p>
    <w:p w14:paraId="7F22519C" w14:textId="77777777" w:rsidR="00DC69FB" w:rsidRPr="00DC69FB" w:rsidRDefault="00DC69FB" w:rsidP="00DC69FB">
      <w:pPr>
        <w:suppressAutoHyphens/>
        <w:overflowPunct w:val="0"/>
        <w:autoSpaceDE w:val="0"/>
        <w:ind w:left="427"/>
        <w:jc w:val="both"/>
        <w:textAlignment w:val="baseline"/>
        <w:rPr>
          <w:rFonts w:eastAsia="Times New Roman"/>
          <w:lang w:eastAsia="zh-CN"/>
        </w:rPr>
      </w:pPr>
    </w:p>
    <w:p w14:paraId="6C0A1314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 xml:space="preserve">Specyfikacja warunków zamówienia. </w:t>
      </w:r>
    </w:p>
    <w:p w14:paraId="598AD349" w14:textId="77777777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lang w:eastAsia="zh-CN"/>
        </w:rPr>
      </w:pPr>
      <w:r w:rsidRPr="00DC69FB">
        <w:rPr>
          <w:rFonts w:eastAsia="Times New Roman"/>
          <w:lang w:eastAsia="zh-CN"/>
        </w:rPr>
        <w:t>Złożona oferta</w:t>
      </w:r>
    </w:p>
    <w:p w14:paraId="3DD87C73" w14:textId="4FA76E08" w:rsidR="000B1460" w:rsidRPr="00DC69FB" w:rsidRDefault="000B1460" w:rsidP="00D75618">
      <w:pPr>
        <w:suppressAutoHyphens/>
        <w:overflowPunct w:val="0"/>
        <w:autoSpaceDE w:val="0"/>
        <w:jc w:val="both"/>
        <w:textAlignment w:val="baseline"/>
        <w:rPr>
          <w:rFonts w:eastAsia="Times New Roman"/>
          <w:lang w:eastAsia="zh-CN"/>
        </w:rPr>
      </w:pPr>
    </w:p>
    <w:p w14:paraId="5FFB3567" w14:textId="77777777" w:rsidR="000B1460" w:rsidRPr="00DC69FB" w:rsidRDefault="000B1460" w:rsidP="000B1460">
      <w:pPr>
        <w:ind w:left="426"/>
        <w:jc w:val="center"/>
      </w:pPr>
    </w:p>
    <w:p w14:paraId="09C97B84" w14:textId="77777777" w:rsidR="000B1460" w:rsidRPr="00DC69FB" w:rsidRDefault="000B1460" w:rsidP="000B1460">
      <w:pPr>
        <w:ind w:left="426"/>
        <w:jc w:val="center"/>
      </w:pPr>
    </w:p>
    <w:p w14:paraId="1E627637" w14:textId="77777777" w:rsidR="00A967A5" w:rsidRPr="00DC69FB" w:rsidRDefault="00A967A5" w:rsidP="000B1460">
      <w:pPr>
        <w:autoSpaceDE w:val="0"/>
        <w:autoSpaceDN w:val="0"/>
        <w:adjustRightInd w:val="0"/>
        <w:ind w:left="426"/>
        <w:rPr>
          <w:color w:val="000000"/>
        </w:rPr>
      </w:pPr>
    </w:p>
    <w:p w14:paraId="4D383FA5" w14:textId="77777777" w:rsidR="000053DF" w:rsidRPr="00DC69FB" w:rsidRDefault="000053DF" w:rsidP="000B1460">
      <w:pPr>
        <w:autoSpaceDE w:val="0"/>
        <w:autoSpaceDN w:val="0"/>
        <w:adjustRightInd w:val="0"/>
        <w:ind w:left="426"/>
        <w:rPr>
          <w:color w:val="000000"/>
        </w:rPr>
      </w:pPr>
    </w:p>
    <w:p w14:paraId="1870247C" w14:textId="77777777" w:rsidR="00551C4B" w:rsidRPr="002337FF" w:rsidRDefault="00551C4B" w:rsidP="000B1460">
      <w:pPr>
        <w:autoSpaceDE w:val="0"/>
        <w:autoSpaceDN w:val="0"/>
        <w:adjustRightInd w:val="0"/>
        <w:ind w:left="426"/>
        <w:rPr>
          <w:color w:val="000000"/>
        </w:rPr>
      </w:pPr>
    </w:p>
    <w:p w14:paraId="425DDCA5" w14:textId="77777777" w:rsidR="00A967A5" w:rsidRPr="002337FF" w:rsidRDefault="00A967A5" w:rsidP="000B1460">
      <w:pPr>
        <w:ind w:left="426" w:hanging="709"/>
        <w:rPr>
          <w:b/>
          <w:color w:val="000000"/>
        </w:rPr>
      </w:pPr>
    </w:p>
    <w:p w14:paraId="25E6766B" w14:textId="77777777" w:rsidR="00A967A5" w:rsidRPr="002337FF" w:rsidRDefault="00A967A5" w:rsidP="000B1460">
      <w:pPr>
        <w:ind w:left="426" w:hanging="709"/>
        <w:rPr>
          <w:b/>
        </w:rPr>
      </w:pPr>
      <w:r w:rsidRPr="002337FF">
        <w:rPr>
          <w:b/>
          <w:color w:val="000000"/>
        </w:rPr>
        <w:t xml:space="preserve">           Zamawiający: </w:t>
      </w:r>
      <w:r w:rsidRPr="002337FF">
        <w:rPr>
          <w:b/>
          <w:color w:val="000000"/>
        </w:rPr>
        <w:tab/>
      </w:r>
      <w:r w:rsidRPr="002337FF">
        <w:rPr>
          <w:b/>
          <w:color w:val="000000"/>
        </w:rPr>
        <w:tab/>
        <w:t xml:space="preserve">                                                                     Wykonawca:</w:t>
      </w:r>
      <w:r w:rsidRPr="002337FF">
        <w:rPr>
          <w:b/>
          <w:color w:val="000000"/>
        </w:rPr>
        <w:br/>
      </w:r>
    </w:p>
    <w:p w14:paraId="15599D7F" w14:textId="77777777" w:rsidR="00A967A5" w:rsidRPr="002337FF" w:rsidRDefault="00A967A5" w:rsidP="000B1460">
      <w:pPr>
        <w:ind w:left="426" w:hanging="709"/>
        <w:rPr>
          <w:b/>
        </w:rPr>
      </w:pPr>
    </w:p>
    <w:p w14:paraId="29FBD493" w14:textId="77777777" w:rsidR="00A967A5" w:rsidRPr="002337FF" w:rsidRDefault="00A967A5" w:rsidP="000B1460">
      <w:pPr>
        <w:ind w:left="426" w:hanging="709"/>
        <w:rPr>
          <w:b/>
        </w:rPr>
      </w:pPr>
    </w:p>
    <w:p w14:paraId="3D16D129" w14:textId="77777777" w:rsidR="00A967A5" w:rsidRPr="002337FF" w:rsidRDefault="00A967A5" w:rsidP="000B1460">
      <w:pPr>
        <w:ind w:left="426" w:hanging="709"/>
        <w:rPr>
          <w:b/>
        </w:rPr>
      </w:pPr>
    </w:p>
    <w:p w14:paraId="2F62EFDB" w14:textId="77777777" w:rsidR="00A967A5" w:rsidRPr="002337FF" w:rsidRDefault="00A967A5" w:rsidP="000B1460">
      <w:pPr>
        <w:ind w:left="426" w:hanging="709"/>
        <w:rPr>
          <w:b/>
        </w:rPr>
      </w:pPr>
    </w:p>
    <w:p w14:paraId="019875DC" w14:textId="77777777" w:rsidR="00A967A5" w:rsidRPr="002337FF" w:rsidRDefault="00A967A5" w:rsidP="000B1460">
      <w:pPr>
        <w:ind w:left="426" w:hanging="709"/>
        <w:rPr>
          <w:b/>
        </w:rPr>
      </w:pPr>
    </w:p>
    <w:p w14:paraId="50EE2F78" w14:textId="77777777" w:rsidR="00A967A5" w:rsidRPr="002337FF" w:rsidRDefault="00A967A5" w:rsidP="000B1460">
      <w:pPr>
        <w:ind w:left="426" w:hanging="709"/>
        <w:rPr>
          <w:b/>
        </w:rPr>
      </w:pPr>
    </w:p>
    <w:p w14:paraId="5C9FF16D" w14:textId="77777777" w:rsidR="00A967A5" w:rsidRPr="002337FF" w:rsidRDefault="00A967A5" w:rsidP="000B1460">
      <w:pPr>
        <w:ind w:left="426" w:hanging="709"/>
        <w:rPr>
          <w:b/>
        </w:rPr>
      </w:pPr>
    </w:p>
    <w:p w14:paraId="7EFDB7F0" w14:textId="77777777" w:rsidR="00A967A5" w:rsidRPr="002337FF" w:rsidRDefault="00A967A5" w:rsidP="000B1460">
      <w:pPr>
        <w:ind w:left="426" w:hanging="709"/>
        <w:rPr>
          <w:b/>
        </w:rPr>
      </w:pPr>
    </w:p>
    <w:p w14:paraId="66866E1E" w14:textId="77777777" w:rsidR="00A967A5" w:rsidRPr="002337FF" w:rsidRDefault="00A967A5" w:rsidP="000B1460">
      <w:pPr>
        <w:ind w:left="426" w:hanging="709"/>
        <w:rPr>
          <w:b/>
        </w:rPr>
      </w:pPr>
    </w:p>
    <w:p w14:paraId="4E3B5F85" w14:textId="77777777" w:rsidR="00A967A5" w:rsidRPr="002337FF" w:rsidRDefault="00A967A5" w:rsidP="000B1460">
      <w:pPr>
        <w:ind w:left="426" w:hanging="709"/>
        <w:rPr>
          <w:b/>
        </w:rPr>
      </w:pPr>
    </w:p>
    <w:p w14:paraId="56CC5D5D" w14:textId="77777777" w:rsidR="00A967A5" w:rsidRPr="002337FF" w:rsidRDefault="00A967A5" w:rsidP="000B1460">
      <w:pPr>
        <w:ind w:left="426" w:hanging="709"/>
        <w:rPr>
          <w:b/>
        </w:rPr>
      </w:pPr>
    </w:p>
    <w:p w14:paraId="79268FC6" w14:textId="77777777" w:rsidR="00A967A5" w:rsidRPr="002337FF" w:rsidRDefault="00A967A5" w:rsidP="000B1460">
      <w:pPr>
        <w:ind w:left="426" w:hanging="709"/>
        <w:rPr>
          <w:b/>
        </w:rPr>
      </w:pPr>
    </w:p>
    <w:p w14:paraId="57669AB6" w14:textId="77777777" w:rsidR="00A967A5" w:rsidRPr="002337FF" w:rsidRDefault="00A967A5" w:rsidP="000B1460">
      <w:pPr>
        <w:ind w:left="426" w:hanging="709"/>
        <w:rPr>
          <w:b/>
        </w:rPr>
      </w:pPr>
    </w:p>
    <w:p w14:paraId="29269482" w14:textId="77777777" w:rsidR="00862006" w:rsidRPr="002337FF" w:rsidRDefault="00862006" w:rsidP="000B1460"/>
    <w:sectPr w:rsidR="00862006" w:rsidRPr="002337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A5992" w14:textId="77777777" w:rsidR="00916886" w:rsidRDefault="00916886" w:rsidP="00CF1AE7">
      <w:r>
        <w:separator/>
      </w:r>
    </w:p>
  </w:endnote>
  <w:endnote w:type="continuationSeparator" w:id="0">
    <w:p w14:paraId="7D5B6C50" w14:textId="77777777" w:rsidR="00916886" w:rsidRDefault="00916886" w:rsidP="00CF1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50A84" w14:textId="77777777" w:rsidR="00916886" w:rsidRDefault="00916886" w:rsidP="00CF1AE7">
      <w:r>
        <w:separator/>
      </w:r>
    </w:p>
  </w:footnote>
  <w:footnote w:type="continuationSeparator" w:id="0">
    <w:p w14:paraId="162786EA" w14:textId="77777777" w:rsidR="00916886" w:rsidRDefault="00916886" w:rsidP="00CF1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E227F" w14:textId="1D8A3AA4" w:rsidR="00CF1AE7" w:rsidRDefault="00CF1AE7">
    <w:pPr>
      <w:pStyle w:val="Nagwek"/>
      <w:rPr>
        <w:sz w:val="20"/>
        <w:szCs w:val="20"/>
      </w:rPr>
    </w:pPr>
    <w:r>
      <w:rPr>
        <w:sz w:val="20"/>
        <w:szCs w:val="20"/>
      </w:rPr>
      <w:t xml:space="preserve">Znak sprawy: </w:t>
    </w:r>
    <w:r w:rsidRPr="00194B01">
      <w:rPr>
        <w:sz w:val="20"/>
        <w:szCs w:val="20"/>
      </w:rPr>
      <w:t>CZMZ/2500/</w:t>
    </w:r>
    <w:r w:rsidR="002337FF">
      <w:rPr>
        <w:sz w:val="20"/>
        <w:szCs w:val="20"/>
      </w:rPr>
      <w:t>1</w:t>
    </w:r>
    <w:r w:rsidR="005936B0">
      <w:rPr>
        <w:sz w:val="20"/>
        <w:szCs w:val="20"/>
      </w:rPr>
      <w:t>8</w:t>
    </w:r>
    <w:r>
      <w:rPr>
        <w:sz w:val="20"/>
        <w:szCs w:val="20"/>
      </w:rPr>
      <w:t>/202</w:t>
    </w:r>
    <w:r w:rsidR="002337FF">
      <w:rPr>
        <w:sz w:val="20"/>
        <w:szCs w:val="20"/>
      </w:rPr>
      <w:t>6</w:t>
    </w:r>
    <w:r w:rsidRPr="00253465">
      <w:rPr>
        <w:sz w:val="20"/>
        <w:szCs w:val="20"/>
      </w:rPr>
      <w:t xml:space="preserve">  </w:t>
    </w:r>
    <w:r>
      <w:rPr>
        <w:sz w:val="20"/>
        <w:szCs w:val="20"/>
      </w:rPr>
      <w:t xml:space="preserve">                                                                                Załącznik nr 4 do S</w:t>
    </w:r>
    <w:r w:rsidRPr="00253465">
      <w:rPr>
        <w:sz w:val="20"/>
        <w:szCs w:val="20"/>
      </w:rPr>
      <w:t>WZ</w:t>
    </w:r>
  </w:p>
  <w:p w14:paraId="1FCB11FB" w14:textId="50A45C5D" w:rsidR="00657DB4" w:rsidRDefault="001F4AF2">
    <w:pPr>
      <w:pStyle w:val="Nagwek"/>
    </w:pPr>
    <w:r>
      <w:rPr>
        <w:i/>
        <w:iCs/>
        <w:noProof/>
        <w:color w:val="808080"/>
      </w:rPr>
      <w:drawing>
        <wp:inline distT="0" distB="0" distL="0" distR="0" wp14:anchorId="10224D1A" wp14:editId="46512E49">
          <wp:extent cx="5760720" cy="650960"/>
          <wp:effectExtent l="0" t="0" r="0" b="0"/>
          <wp:docPr id="10318216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5011686" name="Obraz 1075011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0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b w:val="0"/>
        <w:szCs w:val="24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lowerLetter"/>
      <w:lvlText w:val="%1)"/>
      <w:lvlJc w:val="left"/>
      <w:pPr>
        <w:tabs>
          <w:tab w:val="num" w:pos="641"/>
        </w:tabs>
        <w:ind w:left="641" w:hanging="284"/>
      </w:pPr>
      <w:rPr>
        <w:rFonts w:hint="default"/>
        <w:b w:val="0"/>
        <w:color w:val="000000"/>
        <w:szCs w:val="24"/>
      </w:rPr>
    </w:lvl>
  </w:abstractNum>
  <w:abstractNum w:abstractNumId="2" w15:restartNumberingAfterBreak="0">
    <w:nsid w:val="00000009"/>
    <w:multiLevelType w:val="singleLevel"/>
    <w:tmpl w:val="19EE0A2C"/>
    <w:name w:val="WW8Num1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auto"/>
      </w:rPr>
    </w:lvl>
  </w:abstractNum>
  <w:abstractNum w:abstractNumId="3" w15:restartNumberingAfterBreak="0">
    <w:nsid w:val="0000000D"/>
    <w:multiLevelType w:val="singleLevel"/>
    <w:tmpl w:val="5B287BD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4" w15:restartNumberingAfterBreak="0">
    <w:nsid w:val="00000011"/>
    <w:multiLevelType w:val="singleLevel"/>
    <w:tmpl w:val="00000011"/>
    <w:name w:val="WW8Num20"/>
    <w:lvl w:ilvl="0">
      <w:start w:val="1"/>
      <w:numFmt w:val="lowerLetter"/>
      <w:lvlText w:val="%1)"/>
      <w:lvlJc w:val="left"/>
      <w:pPr>
        <w:tabs>
          <w:tab w:val="num" w:pos="998"/>
        </w:tabs>
        <w:ind w:left="998" w:hanging="284"/>
      </w:pPr>
      <w:rPr>
        <w:rFonts w:hint="default"/>
      </w:rPr>
    </w:lvl>
  </w:abstractNum>
  <w:abstractNum w:abstractNumId="5" w15:restartNumberingAfterBreak="0">
    <w:nsid w:val="00000012"/>
    <w:multiLevelType w:val="single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998"/>
        </w:tabs>
        <w:ind w:left="998" w:hanging="284"/>
      </w:pPr>
      <w:rPr>
        <w:rFonts w:hint="default"/>
      </w:rPr>
    </w:lvl>
  </w:abstractNum>
  <w:abstractNum w:abstractNumId="6" w15:restartNumberingAfterBreak="0">
    <w:nsid w:val="00000013"/>
    <w:multiLevelType w:val="single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0000018"/>
    <w:multiLevelType w:val="singleLevel"/>
    <w:tmpl w:val="00000018"/>
    <w:name w:val="WW8Num4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</w:abstractNum>
  <w:abstractNum w:abstractNumId="8" w15:restartNumberingAfterBreak="0">
    <w:nsid w:val="01304567"/>
    <w:multiLevelType w:val="hybridMultilevel"/>
    <w:tmpl w:val="DF102A26"/>
    <w:lvl w:ilvl="0" w:tplc="47143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1FE1FCA"/>
    <w:multiLevelType w:val="singleLevel"/>
    <w:tmpl w:val="7CC2B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07520041"/>
    <w:multiLevelType w:val="hybridMultilevel"/>
    <w:tmpl w:val="D4988C56"/>
    <w:lvl w:ilvl="0" w:tplc="0415000F">
      <w:start w:val="1"/>
      <w:numFmt w:val="decimal"/>
      <w:lvlText w:val="%1.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278A255C"/>
    <w:multiLevelType w:val="hybridMultilevel"/>
    <w:tmpl w:val="28022664"/>
    <w:lvl w:ilvl="0" w:tplc="0415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6EB22B7A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  <w:strike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77929290">
      <w:start w:val="1"/>
      <w:numFmt w:val="lowerLetter"/>
      <w:lvlText w:val="%4)"/>
      <w:lvlJc w:val="left"/>
      <w:pPr>
        <w:tabs>
          <w:tab w:val="num" w:pos="3050"/>
        </w:tabs>
        <w:ind w:left="305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12" w15:restartNumberingAfterBreak="0">
    <w:nsid w:val="2BA212CB"/>
    <w:multiLevelType w:val="hybridMultilevel"/>
    <w:tmpl w:val="15CA48B2"/>
    <w:lvl w:ilvl="0" w:tplc="2FB6A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C5024"/>
    <w:multiLevelType w:val="multilevel"/>
    <w:tmpl w:val="E1FE797A"/>
    <w:lvl w:ilvl="0">
      <w:start w:val="1"/>
      <w:numFmt w:val="lowerLetter"/>
      <w:lvlText w:val="%1)"/>
      <w:lvlJc w:val="left"/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9E5817"/>
    <w:multiLevelType w:val="hybridMultilevel"/>
    <w:tmpl w:val="774AF150"/>
    <w:lvl w:ilvl="0" w:tplc="7D7EBB6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C1F58"/>
    <w:multiLevelType w:val="hybridMultilevel"/>
    <w:tmpl w:val="B4107A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7049D6"/>
    <w:multiLevelType w:val="hybridMultilevel"/>
    <w:tmpl w:val="471446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53137"/>
    <w:multiLevelType w:val="hybridMultilevel"/>
    <w:tmpl w:val="8354C6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DE5D20"/>
    <w:multiLevelType w:val="hybridMultilevel"/>
    <w:tmpl w:val="DAFEBD8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07F3B"/>
    <w:multiLevelType w:val="hybridMultilevel"/>
    <w:tmpl w:val="94C4B12A"/>
    <w:lvl w:ilvl="0" w:tplc="2B0A79E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408F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04E7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2A6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7CD6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1C3D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5856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E2CE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56B3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1E37FA"/>
    <w:multiLevelType w:val="hybridMultilevel"/>
    <w:tmpl w:val="F35498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F864B8"/>
    <w:multiLevelType w:val="hybridMultilevel"/>
    <w:tmpl w:val="8B000B6C"/>
    <w:lvl w:ilvl="0" w:tplc="221CE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87396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3059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43309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0856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8461696">
    <w:abstractNumId w:val="12"/>
  </w:num>
  <w:num w:numId="6" w16cid:durableId="1772702843">
    <w:abstractNumId w:val="18"/>
  </w:num>
  <w:num w:numId="7" w16cid:durableId="296836036">
    <w:abstractNumId w:val="20"/>
  </w:num>
  <w:num w:numId="8" w16cid:durableId="109473016">
    <w:abstractNumId w:val="14"/>
  </w:num>
  <w:num w:numId="9" w16cid:durableId="1479614655">
    <w:abstractNumId w:val="16"/>
  </w:num>
  <w:num w:numId="10" w16cid:durableId="557979235">
    <w:abstractNumId w:val="10"/>
  </w:num>
  <w:num w:numId="11" w16cid:durableId="293098286">
    <w:abstractNumId w:val="0"/>
  </w:num>
  <w:num w:numId="12" w16cid:durableId="1122773768">
    <w:abstractNumId w:val="1"/>
  </w:num>
  <w:num w:numId="13" w16cid:durableId="281496699">
    <w:abstractNumId w:val="2"/>
  </w:num>
  <w:num w:numId="14" w16cid:durableId="2145196021">
    <w:abstractNumId w:val="4"/>
  </w:num>
  <w:num w:numId="15" w16cid:durableId="1355957601">
    <w:abstractNumId w:val="5"/>
  </w:num>
  <w:num w:numId="16" w16cid:durableId="1613631265">
    <w:abstractNumId w:val="6"/>
  </w:num>
  <w:num w:numId="17" w16cid:durableId="678390727">
    <w:abstractNumId w:val="7"/>
  </w:num>
  <w:num w:numId="18" w16cid:durableId="2115200713">
    <w:abstractNumId w:val="11"/>
  </w:num>
  <w:num w:numId="19" w16cid:durableId="612711373">
    <w:abstractNumId w:val="19"/>
  </w:num>
  <w:num w:numId="20" w16cid:durableId="1268922766">
    <w:abstractNumId w:val="13"/>
  </w:num>
  <w:num w:numId="21" w16cid:durableId="772897756">
    <w:abstractNumId w:val="9"/>
    <w:lvlOverride w:ilvl="0">
      <w:startOverride w:val="1"/>
    </w:lvlOverride>
  </w:num>
  <w:num w:numId="22" w16cid:durableId="634331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905"/>
    <w:rsid w:val="00002796"/>
    <w:rsid w:val="000053DF"/>
    <w:rsid w:val="0000779A"/>
    <w:rsid w:val="00036F16"/>
    <w:rsid w:val="00054FE5"/>
    <w:rsid w:val="00092011"/>
    <w:rsid w:val="000A7E28"/>
    <w:rsid w:val="000B1460"/>
    <w:rsid w:val="00190AE5"/>
    <w:rsid w:val="001A4A77"/>
    <w:rsid w:val="001B7905"/>
    <w:rsid w:val="001F4AF2"/>
    <w:rsid w:val="002337FF"/>
    <w:rsid w:val="00242F5B"/>
    <w:rsid w:val="00255CB3"/>
    <w:rsid w:val="00277F01"/>
    <w:rsid w:val="00280908"/>
    <w:rsid w:val="002F11B9"/>
    <w:rsid w:val="00361DE3"/>
    <w:rsid w:val="00396E6E"/>
    <w:rsid w:val="00400892"/>
    <w:rsid w:val="004602DF"/>
    <w:rsid w:val="00476B68"/>
    <w:rsid w:val="004F516E"/>
    <w:rsid w:val="00551C4B"/>
    <w:rsid w:val="0057281E"/>
    <w:rsid w:val="005936B0"/>
    <w:rsid w:val="005A36ED"/>
    <w:rsid w:val="005D5804"/>
    <w:rsid w:val="00615CCE"/>
    <w:rsid w:val="00624C0F"/>
    <w:rsid w:val="00657DB4"/>
    <w:rsid w:val="006A5095"/>
    <w:rsid w:val="006C4D01"/>
    <w:rsid w:val="006F676B"/>
    <w:rsid w:val="00722328"/>
    <w:rsid w:val="00761363"/>
    <w:rsid w:val="007A6520"/>
    <w:rsid w:val="007B2269"/>
    <w:rsid w:val="007B35AA"/>
    <w:rsid w:val="007F2C65"/>
    <w:rsid w:val="00856C77"/>
    <w:rsid w:val="00862006"/>
    <w:rsid w:val="00876D8B"/>
    <w:rsid w:val="008B230F"/>
    <w:rsid w:val="00916886"/>
    <w:rsid w:val="009320E0"/>
    <w:rsid w:val="00936AD3"/>
    <w:rsid w:val="00964D80"/>
    <w:rsid w:val="009718E1"/>
    <w:rsid w:val="009D0481"/>
    <w:rsid w:val="00A05F30"/>
    <w:rsid w:val="00A967A5"/>
    <w:rsid w:val="00AA1318"/>
    <w:rsid w:val="00B91029"/>
    <w:rsid w:val="00BD16AF"/>
    <w:rsid w:val="00C968CF"/>
    <w:rsid w:val="00C979B5"/>
    <w:rsid w:val="00CB2A06"/>
    <w:rsid w:val="00CB47B7"/>
    <w:rsid w:val="00CF1AE7"/>
    <w:rsid w:val="00D3353B"/>
    <w:rsid w:val="00D75618"/>
    <w:rsid w:val="00DC69FB"/>
    <w:rsid w:val="00DD16F5"/>
    <w:rsid w:val="00E01D40"/>
    <w:rsid w:val="00E9388C"/>
    <w:rsid w:val="00EC0041"/>
    <w:rsid w:val="00EE0C7A"/>
    <w:rsid w:val="00F47A7F"/>
    <w:rsid w:val="00F66D8E"/>
    <w:rsid w:val="00F70DD7"/>
    <w:rsid w:val="00FB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E3422"/>
  <w15:chartTrackingRefBased/>
  <w15:docId w15:val="{C42AC9A2-ABDE-4300-AAE1-0043BA3A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7A5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79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79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79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79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79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79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79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79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79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79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79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79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79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79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79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79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79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7905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Title Char"/>
    <w:basedOn w:val="Normalny"/>
    <w:next w:val="Normalny"/>
    <w:link w:val="TytuZnak"/>
    <w:qFormat/>
    <w:rsid w:val="001B79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Title Char Znak"/>
    <w:basedOn w:val="Domylnaczcionkaakapitu"/>
    <w:link w:val="Tytu"/>
    <w:rsid w:val="001B7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79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7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79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7905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sw tekst,Adresat stanowisko,Akapit z listą BS,List Paragraph,Tabela,lp1,Preambuła,Bulleted list,Odstavec,Podsis rysunku,normalny tekst"/>
    <w:basedOn w:val="Normalny"/>
    <w:link w:val="AkapitzlistZnak"/>
    <w:uiPriority w:val="34"/>
    <w:qFormat/>
    <w:rsid w:val="001B79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79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79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79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790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rsid w:val="00A967A5"/>
    <w:rPr>
      <w:rFonts w:cs="Times New Roman"/>
      <w:color w:val="FF0000"/>
      <w:u w:val="single" w:color="FF0000"/>
    </w:rPr>
  </w:style>
  <w:style w:type="paragraph" w:styleId="Zwykytekst">
    <w:name w:val="Plain Text"/>
    <w:basedOn w:val="Normalny"/>
    <w:link w:val="ZwykytekstZnak"/>
    <w:rsid w:val="00A967A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967A5"/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qFormat/>
    <w:rsid w:val="00A967A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sw tekst Znak,Adresat stanowisko Znak,Akapit z listą BS Znak,List Paragraph Znak,Tabela Znak"/>
    <w:link w:val="Akapitzlist"/>
    <w:uiPriority w:val="34"/>
    <w:qFormat/>
    <w:locked/>
    <w:rsid w:val="00A967A5"/>
  </w:style>
  <w:style w:type="character" w:customStyle="1" w:styleId="object">
    <w:name w:val="object"/>
    <w:rsid w:val="00A967A5"/>
  </w:style>
  <w:style w:type="paragraph" w:styleId="Nagwek">
    <w:name w:val="header"/>
    <w:basedOn w:val="Normalny"/>
    <w:link w:val="NagwekZnak"/>
    <w:uiPriority w:val="99"/>
    <w:unhideWhenUsed/>
    <w:rsid w:val="00CF1A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1AE7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1A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1AE7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omylnie">
    <w:name w:val="Domyślnie"/>
    <w:qFormat/>
    <w:rsid w:val="00054FE5"/>
    <w:pPr>
      <w:tabs>
        <w:tab w:val="left" w:pos="708"/>
      </w:tabs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rsid w:val="00054FE5"/>
    <w:pPr>
      <w:suppressAutoHyphens/>
      <w:spacing w:after="120"/>
    </w:pPr>
    <w:rPr>
      <w:rFonts w:eastAsia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54FE5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Wcicietekstu">
    <w:name w:val="Wcięcie tekstu"/>
    <w:basedOn w:val="Domylnie"/>
    <w:rsid w:val="00054FE5"/>
    <w:pPr>
      <w:ind w:left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2520</Words>
  <Characters>15126</Characters>
  <Application>Microsoft Office Word</Application>
  <DocSecurity>0</DocSecurity>
  <Lines>126</Lines>
  <Paragraphs>35</Paragraphs>
  <ScaleCrop>false</ScaleCrop>
  <Company/>
  <LinksUpToDate>false</LinksUpToDate>
  <CharactersWithSpaces>17611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Licencje CZMZ</dc:creator>
  <cp:keywords/>
  <dc:description/>
  <cp:lastModifiedBy>Justyna Koźbiał</cp:lastModifiedBy>
  <cp:revision>92</cp:revision>
  <dcterms:created xsi:type="dcterms:W3CDTF">2025-09-23T12:26:00Z</dcterms:created>
  <dcterms:modified xsi:type="dcterms:W3CDTF">2026-04-21T09:07:00Z</dcterms:modified>
</cp:coreProperties>
</file>