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45" w:rsidRPr="00497C22" w:rsidRDefault="00EF07C6" w:rsidP="008C7BCB">
      <w:pPr>
        <w:keepNext/>
        <w:keepLines/>
        <w:suppressAutoHyphens/>
        <w:autoSpaceDN w:val="0"/>
        <w:ind w:right="56"/>
        <w:textAlignment w:val="baseline"/>
        <w:outlineLvl w:val="6"/>
        <w:rPr>
          <w:rFonts w:ascii="Calibri" w:hAnsi="Calibri" w:cs="Calibri"/>
          <w:lang w:eastAsia="ar-SA"/>
        </w:rPr>
      </w:pPr>
      <w:r w:rsidRPr="00EF07C6">
        <w:rPr>
          <w:rFonts w:asciiTheme="minorHAnsi" w:hAnsiTheme="minorHAnsi" w:cstheme="minorHAns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alt="" style="position:absolute;margin-left:187.1pt;margin-top:9.6pt;width:64.15pt;height:43.35pt;z-index:251659264;mso-wrap-edited:f;mso-width-percent:0;mso-height-percent:0;mso-wrap-distance-left:9.05pt;mso-wrap-distance-right:9.05pt;mso-position-horizontal:absolute;mso-position-horizontal-relative:text;mso-position-vertical:absolute;mso-position-vertical-relative:text;mso-width-percent:0;mso-height-percent:0" filled="t">
            <v:fill color2="black"/>
            <v:imagedata r:id="rId8" o:title=""/>
            <w10:wrap type="topAndBottom"/>
          </v:shape>
          <o:OLEObject Type="Embed" ProgID="PBrush" ShapeID="_x0000_s2051" DrawAspect="Content" ObjectID="_1837757252" r:id="rId9"/>
        </w:pict>
      </w:r>
    </w:p>
    <w:p w:rsidR="00365BDD" w:rsidRPr="00497C22" w:rsidRDefault="00365BDD" w:rsidP="008C7BCB">
      <w:pPr>
        <w:keepNext/>
        <w:keepLines/>
        <w:suppressAutoHyphens/>
        <w:autoSpaceDN w:val="0"/>
        <w:ind w:right="56"/>
        <w:textAlignment w:val="baseline"/>
        <w:outlineLvl w:val="6"/>
        <w:rPr>
          <w:rFonts w:ascii="Calibri" w:hAnsi="Calibri" w:cs="Calibri"/>
          <w:lang w:eastAsia="ar-SA"/>
        </w:rPr>
      </w:pPr>
    </w:p>
    <w:p w:rsidR="00363B0D" w:rsidRPr="00497C22" w:rsidRDefault="00363B0D" w:rsidP="008C7BCB">
      <w:pPr>
        <w:ind w:right="56"/>
        <w:rPr>
          <w:rFonts w:ascii="Calibri" w:hAnsi="Calibri" w:cs="Calibri"/>
          <w:b/>
          <w:smallCaps/>
          <w:spacing w:val="28"/>
          <w:szCs w:val="20"/>
        </w:rPr>
      </w:pPr>
    </w:p>
    <w:p w:rsidR="00363B0D" w:rsidRPr="00497C22" w:rsidRDefault="00363B0D" w:rsidP="008C7BCB">
      <w:pPr>
        <w:autoSpaceDE w:val="0"/>
        <w:ind w:right="56"/>
        <w:jc w:val="center"/>
        <w:rPr>
          <w:rFonts w:ascii="Calibri" w:hAnsi="Calibri" w:cs="Calibri"/>
          <w:b/>
          <w:smallCaps/>
          <w:spacing w:val="28"/>
          <w:sz w:val="4"/>
          <w:szCs w:val="4"/>
        </w:rPr>
      </w:pPr>
    </w:p>
    <w:p w:rsidR="00363B0D" w:rsidRPr="00497C22" w:rsidRDefault="00363B0D" w:rsidP="008C7BCB">
      <w:pPr>
        <w:autoSpaceDE w:val="0"/>
        <w:ind w:right="56"/>
        <w:jc w:val="center"/>
        <w:rPr>
          <w:rFonts w:ascii="Calibri" w:hAnsi="Calibri" w:cs="Calibri"/>
          <w:b/>
          <w:smallCaps/>
          <w:spacing w:val="28"/>
          <w:sz w:val="4"/>
          <w:szCs w:val="4"/>
        </w:rPr>
      </w:pPr>
    </w:p>
    <w:p w:rsidR="009C4E57" w:rsidRPr="00497C22" w:rsidRDefault="009C4E57" w:rsidP="00AE3680">
      <w:pPr>
        <w:jc w:val="right"/>
        <w:rPr>
          <w:rFonts w:ascii="Calibri" w:hAnsi="Calibri" w:cs="Calibri"/>
        </w:rPr>
      </w:pPr>
      <w:r w:rsidRPr="00497C22">
        <w:rPr>
          <w:rFonts w:ascii="Calibri" w:hAnsi="Calibri" w:cs="Calibri"/>
        </w:rPr>
        <w:t>Załącznik nr 2 do SWZ</w:t>
      </w:r>
    </w:p>
    <w:p w:rsidR="009C4E57" w:rsidRPr="00497C22" w:rsidRDefault="009C4E57" w:rsidP="00AE3680">
      <w:pPr>
        <w:tabs>
          <w:tab w:val="decimal" w:leader="dot" w:pos="4620"/>
          <w:tab w:val="decimal" w:leader="dot" w:pos="4680"/>
        </w:tabs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ab/>
      </w:r>
      <w:r w:rsidRPr="00497C22">
        <w:rPr>
          <w:rFonts w:ascii="Calibri" w:hAnsi="Calibri" w:cs="Calibri"/>
        </w:rPr>
        <w:tab/>
        <w:t xml:space="preserve">                                  </w:t>
      </w:r>
    </w:p>
    <w:p w:rsidR="009C4E57" w:rsidRPr="00497C22" w:rsidRDefault="009C4E57" w:rsidP="008C23D9">
      <w:pPr>
        <w:tabs>
          <w:tab w:val="center" w:pos="2268"/>
        </w:tabs>
        <w:jc w:val="both"/>
        <w:rPr>
          <w:rFonts w:ascii="Calibri" w:hAnsi="Calibri" w:cs="Calibri"/>
          <w:i/>
        </w:rPr>
      </w:pPr>
      <w:r w:rsidRPr="00497C22">
        <w:rPr>
          <w:rFonts w:ascii="Calibri" w:hAnsi="Calibri" w:cs="Calibri"/>
        </w:rPr>
        <w:t xml:space="preserve"> </w:t>
      </w:r>
      <w:r w:rsidRPr="00497C22">
        <w:rPr>
          <w:rFonts w:ascii="Calibri" w:hAnsi="Calibri" w:cs="Calibri"/>
        </w:rPr>
        <w:tab/>
      </w:r>
      <w:r w:rsidRPr="00497C22">
        <w:rPr>
          <w:rFonts w:ascii="Calibri" w:hAnsi="Calibri" w:cs="Calibri"/>
          <w:i/>
        </w:rPr>
        <w:t>(Nazwa i adres Wykonawcy)</w:t>
      </w:r>
      <w:r w:rsidRPr="00497C22">
        <w:rPr>
          <w:rFonts w:ascii="Calibri" w:hAnsi="Calibri" w:cs="Calibri"/>
          <w:b/>
        </w:rPr>
        <w:t xml:space="preserve">                                                  </w:t>
      </w:r>
    </w:p>
    <w:p w:rsidR="009C4E57" w:rsidRPr="00497C22" w:rsidRDefault="009C4E57" w:rsidP="00AE3680">
      <w:pPr>
        <w:tabs>
          <w:tab w:val="decimal" w:leader="dot" w:pos="4680"/>
        </w:tabs>
        <w:jc w:val="both"/>
        <w:rPr>
          <w:rFonts w:ascii="Calibri" w:hAnsi="Calibri" w:cs="Calibri"/>
          <w:lang w:val="de-DE"/>
        </w:rPr>
      </w:pPr>
      <w:r w:rsidRPr="00497C22">
        <w:rPr>
          <w:rFonts w:ascii="Calibri" w:hAnsi="Calibri" w:cs="Calibri"/>
          <w:lang w:val="de-DE"/>
        </w:rPr>
        <w:t>NR NIP / KRS: ……………………………..</w:t>
      </w:r>
    </w:p>
    <w:p w:rsidR="009C4E57" w:rsidRPr="00497C22" w:rsidRDefault="009C4E57" w:rsidP="00AE3680">
      <w:pPr>
        <w:tabs>
          <w:tab w:val="decimal" w:leader="dot" w:pos="4680"/>
        </w:tabs>
        <w:jc w:val="both"/>
        <w:rPr>
          <w:rFonts w:ascii="Calibri" w:hAnsi="Calibri" w:cs="Calibri"/>
          <w:lang w:val="de-DE"/>
        </w:rPr>
      </w:pPr>
      <w:r w:rsidRPr="00497C22">
        <w:rPr>
          <w:rFonts w:ascii="Calibri" w:hAnsi="Calibri" w:cs="Calibri"/>
          <w:lang w:val="de-DE"/>
        </w:rPr>
        <w:t>REGON: ………………………………..…..</w:t>
      </w:r>
    </w:p>
    <w:p w:rsidR="009C4E57" w:rsidRPr="00497C22" w:rsidRDefault="009C4E57" w:rsidP="00AE3680">
      <w:pPr>
        <w:tabs>
          <w:tab w:val="decimal" w:leader="dot" w:pos="4680"/>
        </w:tabs>
        <w:jc w:val="both"/>
        <w:rPr>
          <w:rFonts w:ascii="Calibri" w:hAnsi="Calibri" w:cs="Calibri"/>
          <w:lang w:val="de-DE"/>
        </w:rPr>
      </w:pPr>
      <w:r w:rsidRPr="00497C22">
        <w:rPr>
          <w:rFonts w:ascii="Calibri" w:hAnsi="Calibri" w:cs="Calibri"/>
          <w:lang w:val="de-DE"/>
        </w:rPr>
        <w:t xml:space="preserve">Telefon / Fax: ………………………………  </w:t>
      </w:r>
    </w:p>
    <w:p w:rsidR="009C4E57" w:rsidRPr="008C23D9" w:rsidRDefault="009C4E57" w:rsidP="008C23D9">
      <w:pPr>
        <w:tabs>
          <w:tab w:val="decimal" w:leader="dot" w:pos="4680"/>
        </w:tabs>
        <w:jc w:val="both"/>
        <w:rPr>
          <w:rFonts w:ascii="Calibri" w:hAnsi="Calibri" w:cs="Calibri"/>
          <w:lang w:val="de-DE"/>
        </w:rPr>
      </w:pPr>
      <w:proofErr w:type="spellStart"/>
      <w:r w:rsidRPr="00497C22">
        <w:rPr>
          <w:rFonts w:ascii="Calibri" w:hAnsi="Calibri" w:cs="Calibri"/>
          <w:lang w:val="de-DE"/>
        </w:rPr>
        <w:t>adres</w:t>
      </w:r>
      <w:proofErr w:type="spellEnd"/>
      <w:r w:rsidRPr="00497C22">
        <w:rPr>
          <w:rFonts w:ascii="Calibri" w:hAnsi="Calibri" w:cs="Calibri"/>
          <w:lang w:val="de-DE"/>
        </w:rPr>
        <w:t xml:space="preserve"> e-</w:t>
      </w:r>
      <w:proofErr w:type="spellStart"/>
      <w:r w:rsidRPr="00497C22">
        <w:rPr>
          <w:rFonts w:ascii="Calibri" w:hAnsi="Calibri" w:cs="Calibri"/>
          <w:lang w:val="de-DE"/>
        </w:rPr>
        <w:t>mail</w:t>
      </w:r>
      <w:proofErr w:type="spellEnd"/>
      <w:r w:rsidRPr="00497C22">
        <w:rPr>
          <w:rFonts w:ascii="Calibri" w:hAnsi="Calibri" w:cs="Calibri"/>
          <w:lang w:val="de-DE"/>
        </w:rPr>
        <w:t xml:space="preserve">: ………………………….….                     </w:t>
      </w:r>
    </w:p>
    <w:p w:rsidR="009C4E57" w:rsidRPr="008C23D9" w:rsidRDefault="009C4E57" w:rsidP="008C23D9">
      <w:pPr>
        <w:jc w:val="right"/>
        <w:rPr>
          <w:rFonts w:ascii="Calibri" w:hAnsi="Calibri" w:cs="Calibri"/>
          <w:b/>
          <w:bCs/>
          <w:lang w:val="de-DE"/>
        </w:rPr>
      </w:pPr>
      <w:r w:rsidRPr="00497C22">
        <w:rPr>
          <w:rFonts w:ascii="Calibri" w:hAnsi="Calibri" w:cs="Calibri"/>
          <w:b/>
          <w:bCs/>
          <w:lang w:val="de-DE"/>
        </w:rPr>
        <w:t xml:space="preserve">                                                                                                                                                </w:t>
      </w:r>
      <w:proofErr w:type="spellStart"/>
      <w:r w:rsidRPr="00497C22">
        <w:rPr>
          <w:rFonts w:ascii="Calibri" w:hAnsi="Calibri" w:cs="Calibri"/>
          <w:b/>
          <w:bCs/>
          <w:lang w:val="de-DE"/>
        </w:rPr>
        <w:t>Zamawiający</w:t>
      </w:r>
      <w:proofErr w:type="spellEnd"/>
      <w:r w:rsidRPr="00497C22">
        <w:rPr>
          <w:rFonts w:ascii="Calibri" w:hAnsi="Calibri" w:cs="Calibri"/>
          <w:b/>
          <w:bCs/>
          <w:lang w:val="de-DE"/>
        </w:rPr>
        <w:t xml:space="preserve">: </w:t>
      </w:r>
    </w:p>
    <w:p w:rsidR="009C4E57" w:rsidRPr="00497C22" w:rsidRDefault="009C4E57" w:rsidP="00AE3680">
      <w:pPr>
        <w:jc w:val="right"/>
        <w:rPr>
          <w:rFonts w:ascii="Calibri" w:hAnsi="Calibri" w:cs="Calibri"/>
          <w:b/>
        </w:rPr>
      </w:pPr>
      <w:r w:rsidRPr="00497C22">
        <w:rPr>
          <w:rFonts w:ascii="Calibri" w:hAnsi="Calibri" w:cs="Calibri"/>
          <w:b/>
        </w:rPr>
        <w:t xml:space="preserve">Samodzielny Publiczny Zakład Opieki Zdrowotnej w Myślenicach </w:t>
      </w:r>
    </w:p>
    <w:p w:rsidR="009C4E57" w:rsidRPr="00497C22" w:rsidRDefault="009C4E57" w:rsidP="00E31977">
      <w:pPr>
        <w:jc w:val="right"/>
        <w:rPr>
          <w:rFonts w:ascii="Calibri" w:hAnsi="Calibri" w:cs="Calibri"/>
          <w:b/>
          <w:bCs/>
        </w:rPr>
      </w:pPr>
      <w:r w:rsidRPr="00497C22">
        <w:rPr>
          <w:rFonts w:ascii="Calibri" w:hAnsi="Calibri" w:cs="Calibri"/>
          <w:b/>
          <w:bCs/>
        </w:rPr>
        <w:t>32-400 Myślenice</w:t>
      </w:r>
      <w:r w:rsidR="00E31977" w:rsidRPr="00497C22">
        <w:rPr>
          <w:rFonts w:ascii="Calibri" w:hAnsi="Calibri" w:cs="Calibri"/>
          <w:b/>
          <w:bCs/>
        </w:rPr>
        <w:t xml:space="preserve">, </w:t>
      </w:r>
      <w:r w:rsidRPr="00497C22">
        <w:rPr>
          <w:rFonts w:ascii="Calibri" w:hAnsi="Calibri" w:cs="Calibri"/>
          <w:b/>
          <w:bCs/>
        </w:rPr>
        <w:t>ul. Szpitalna 2</w:t>
      </w:r>
    </w:p>
    <w:p w:rsidR="002B2409" w:rsidRPr="00497C22" w:rsidRDefault="002B2409" w:rsidP="002B2409">
      <w:pPr>
        <w:suppressAutoHyphens/>
        <w:ind w:right="56"/>
        <w:jc w:val="both"/>
        <w:rPr>
          <w:rFonts w:ascii="Arial" w:hAnsi="Arial" w:cs="Arial"/>
          <w:b/>
        </w:rPr>
      </w:pPr>
    </w:p>
    <w:p w:rsidR="00D355F4" w:rsidRPr="00497C22" w:rsidRDefault="00D355F4" w:rsidP="00D355F4">
      <w:pPr>
        <w:ind w:right="56"/>
        <w:jc w:val="center"/>
        <w:rPr>
          <w:rFonts w:ascii="Arial" w:hAnsi="Arial" w:cs="Arial"/>
          <w:b/>
        </w:rPr>
      </w:pPr>
      <w:r w:rsidRPr="00497C22">
        <w:rPr>
          <w:rFonts w:ascii="Arial" w:hAnsi="Arial" w:cs="Arial"/>
          <w:b/>
        </w:rPr>
        <w:t xml:space="preserve">Dostawy </w:t>
      </w:r>
      <w:proofErr w:type="spellStart"/>
      <w:r>
        <w:rPr>
          <w:rFonts w:ascii="Arial" w:hAnsi="Arial" w:cs="Arial"/>
          <w:b/>
        </w:rPr>
        <w:t>niesterylnych</w:t>
      </w:r>
      <w:proofErr w:type="spellEnd"/>
      <w:r>
        <w:rPr>
          <w:rFonts w:ascii="Arial" w:hAnsi="Arial" w:cs="Arial"/>
          <w:b/>
        </w:rPr>
        <w:t xml:space="preserve"> materiałów jednorazowego użytku</w:t>
      </w:r>
    </w:p>
    <w:p w:rsidR="00A471BF" w:rsidRPr="00497C22" w:rsidRDefault="00A471BF" w:rsidP="00AE3680">
      <w:pPr>
        <w:rPr>
          <w:rFonts w:ascii="Calibri" w:hAnsi="Calibri" w:cs="Calibri"/>
          <w:u w:val="single"/>
        </w:rPr>
      </w:pPr>
    </w:p>
    <w:p w:rsidR="009C4E57" w:rsidRPr="00497C22" w:rsidRDefault="009C4E57" w:rsidP="00BF7CEC">
      <w:pPr>
        <w:keepNext/>
        <w:jc w:val="center"/>
        <w:outlineLvl w:val="0"/>
        <w:rPr>
          <w:rFonts w:ascii="Calibri" w:hAnsi="Calibri" w:cs="Calibri"/>
          <w:b/>
          <w:u w:val="single"/>
        </w:rPr>
      </w:pPr>
      <w:r w:rsidRPr="00497C22">
        <w:rPr>
          <w:rFonts w:ascii="Calibri" w:hAnsi="Calibri" w:cs="Calibri"/>
          <w:b/>
          <w:u w:val="single"/>
        </w:rPr>
        <w:t>FORMULARZ OFERTY</w:t>
      </w:r>
    </w:p>
    <w:p w:rsidR="009C4E57" w:rsidRPr="00497C22" w:rsidRDefault="009C4E57" w:rsidP="00FB4F5E">
      <w:pPr>
        <w:jc w:val="center"/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dla zamówienia publicznego </w:t>
      </w:r>
    </w:p>
    <w:p w:rsidR="002B2409" w:rsidRPr="008C23D9" w:rsidRDefault="009C4E57" w:rsidP="008C23D9">
      <w:pPr>
        <w:jc w:val="center"/>
        <w:rPr>
          <w:rFonts w:ascii="Calibri" w:hAnsi="Calibri" w:cs="Calibri"/>
          <w:b/>
        </w:rPr>
      </w:pPr>
      <w:r w:rsidRPr="00497C22">
        <w:rPr>
          <w:rFonts w:ascii="Calibri" w:hAnsi="Calibri" w:cs="Calibri"/>
          <w:b/>
        </w:rPr>
        <w:t xml:space="preserve">nr </w:t>
      </w:r>
      <w:r w:rsidR="00AD7B9A">
        <w:rPr>
          <w:rFonts w:ascii="Calibri" w:hAnsi="Calibri" w:cs="Calibri"/>
          <w:b/>
        </w:rPr>
        <w:t>9</w:t>
      </w:r>
      <w:r w:rsidRPr="00497C22">
        <w:rPr>
          <w:rFonts w:ascii="Calibri" w:hAnsi="Calibri" w:cs="Calibri"/>
          <w:b/>
        </w:rPr>
        <w:t>/PN/2</w:t>
      </w:r>
      <w:r w:rsidR="00AD7B9A">
        <w:rPr>
          <w:rFonts w:ascii="Calibri" w:hAnsi="Calibri" w:cs="Calibri"/>
          <w:b/>
        </w:rPr>
        <w:t>6</w:t>
      </w:r>
    </w:p>
    <w:p w:rsidR="00C57903" w:rsidRPr="00497C22" w:rsidRDefault="00C57903" w:rsidP="000A6726">
      <w:pPr>
        <w:ind w:right="56"/>
        <w:jc w:val="both"/>
        <w:rPr>
          <w:rFonts w:ascii="Arial" w:hAnsi="Arial" w:cs="Arial"/>
          <w:b/>
        </w:rPr>
      </w:pPr>
      <w:r w:rsidRPr="00497C22">
        <w:rPr>
          <w:rFonts w:ascii="Arial" w:hAnsi="Arial" w:cs="Arial"/>
          <w:b/>
        </w:rPr>
        <w:t>Część nr 1</w:t>
      </w:r>
    </w:p>
    <w:p w:rsidR="000A6726" w:rsidRPr="00497C22" w:rsidRDefault="000A6726" w:rsidP="000A6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0A6726" w:rsidRPr="00497C22" w:rsidRDefault="000A6726" w:rsidP="000A6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0A6726" w:rsidRPr="00497C22" w:rsidRDefault="000A6726" w:rsidP="000A6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Podatek </w:t>
      </w:r>
      <w:proofErr w:type="spellStart"/>
      <w:r w:rsidRPr="00497C22">
        <w:rPr>
          <w:rFonts w:ascii="Calibri" w:hAnsi="Calibri" w:cs="Calibri"/>
        </w:rPr>
        <w:t>VAT………w</w:t>
      </w:r>
      <w:proofErr w:type="spellEnd"/>
      <w:r w:rsidRPr="00497C22">
        <w:rPr>
          <w:rFonts w:ascii="Calibri" w:hAnsi="Calibri" w:cs="Calibri"/>
        </w:rPr>
        <w:t xml:space="preserve"> </w:t>
      </w:r>
      <w:proofErr w:type="spellStart"/>
      <w:r w:rsidRPr="00497C22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0A6726" w:rsidRPr="00497C22" w:rsidRDefault="000A6726" w:rsidP="000A6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Słownie </w:t>
      </w:r>
      <w:proofErr w:type="spellStart"/>
      <w:r w:rsidRPr="00497C22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0A6726" w:rsidRPr="00497C22" w:rsidRDefault="000A6726" w:rsidP="000A6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brutto .................................................................................. zł.</w:t>
      </w:r>
    </w:p>
    <w:p w:rsidR="00DB511F" w:rsidRPr="00497C22" w:rsidRDefault="000A6726" w:rsidP="000A6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497C22">
        <w:rPr>
          <w:rFonts w:ascii="Calibri" w:hAnsi="Calibri" w:cs="Calibri"/>
        </w:rPr>
        <w:br/>
      </w:r>
    </w:p>
    <w:p w:rsidR="00C57903" w:rsidRPr="00497C22" w:rsidRDefault="00C57903" w:rsidP="000A6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Termin realizacji zamówienia cito……………..</w:t>
      </w:r>
    </w:p>
    <w:p w:rsidR="000A6726" w:rsidRPr="00497C22" w:rsidRDefault="000A6726" w:rsidP="000A6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Do oferty dołączono wypełniony zgodnie z instrukcją załącznik nr 1</w:t>
      </w:r>
    </w:p>
    <w:p w:rsidR="00C57903" w:rsidRPr="00497C22" w:rsidRDefault="00C57903" w:rsidP="00C57903">
      <w:pPr>
        <w:ind w:right="56"/>
        <w:jc w:val="both"/>
        <w:rPr>
          <w:rFonts w:ascii="Arial" w:hAnsi="Arial" w:cs="Arial"/>
          <w:b/>
        </w:rPr>
      </w:pPr>
      <w:r w:rsidRPr="00497C22">
        <w:rPr>
          <w:rFonts w:ascii="Arial" w:hAnsi="Arial" w:cs="Arial"/>
          <w:b/>
        </w:rPr>
        <w:t>Część nr 2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Podatek </w:t>
      </w:r>
      <w:proofErr w:type="spellStart"/>
      <w:r w:rsidRPr="00497C22">
        <w:rPr>
          <w:rFonts w:ascii="Calibri" w:hAnsi="Calibri" w:cs="Calibri"/>
        </w:rPr>
        <w:t>VAT………w</w:t>
      </w:r>
      <w:proofErr w:type="spellEnd"/>
      <w:r w:rsidRPr="00497C22">
        <w:rPr>
          <w:rFonts w:ascii="Calibri" w:hAnsi="Calibri" w:cs="Calibri"/>
        </w:rPr>
        <w:t xml:space="preserve"> </w:t>
      </w:r>
      <w:proofErr w:type="spellStart"/>
      <w:r w:rsidRPr="00497C22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Słownie </w:t>
      </w:r>
      <w:proofErr w:type="spellStart"/>
      <w:r w:rsidRPr="00497C22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brutto .................................................................................. zł.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497C22">
        <w:rPr>
          <w:rFonts w:ascii="Calibri" w:hAnsi="Calibri" w:cs="Calibri"/>
        </w:rPr>
        <w:br/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Termin realizacji zamówienia cito……………..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Do oferty dołączono wypełniony zgodnie z instrukcją załącznik nr 1</w:t>
      </w:r>
    </w:p>
    <w:p w:rsidR="00C57903" w:rsidRPr="00497C22" w:rsidRDefault="00C57903" w:rsidP="00C57903">
      <w:pPr>
        <w:ind w:right="56"/>
        <w:jc w:val="both"/>
        <w:rPr>
          <w:rFonts w:ascii="Arial" w:hAnsi="Arial" w:cs="Arial"/>
          <w:b/>
        </w:rPr>
      </w:pPr>
      <w:r w:rsidRPr="00497C22">
        <w:rPr>
          <w:rFonts w:ascii="Arial" w:hAnsi="Arial" w:cs="Arial"/>
          <w:b/>
        </w:rPr>
        <w:t>Część nr 3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Podatek </w:t>
      </w:r>
      <w:proofErr w:type="spellStart"/>
      <w:r w:rsidRPr="00497C22">
        <w:rPr>
          <w:rFonts w:ascii="Calibri" w:hAnsi="Calibri" w:cs="Calibri"/>
        </w:rPr>
        <w:t>VAT………w</w:t>
      </w:r>
      <w:proofErr w:type="spellEnd"/>
      <w:r w:rsidRPr="00497C22">
        <w:rPr>
          <w:rFonts w:ascii="Calibri" w:hAnsi="Calibri" w:cs="Calibri"/>
        </w:rPr>
        <w:t xml:space="preserve"> </w:t>
      </w:r>
      <w:proofErr w:type="spellStart"/>
      <w:r w:rsidRPr="00497C22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Słownie </w:t>
      </w:r>
      <w:proofErr w:type="spellStart"/>
      <w:r w:rsidRPr="00497C22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brutto .................................................................................. zł.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lastRenderedPageBreak/>
        <w:t>słownie brutto ....................................................................................................................... zł.</w:t>
      </w:r>
      <w:r w:rsidRPr="00497C22">
        <w:rPr>
          <w:rFonts w:ascii="Calibri" w:hAnsi="Calibri" w:cs="Calibri"/>
        </w:rPr>
        <w:br/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Termin realizacji zamówienia cito……………..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Do oferty dołączono wypełniony zgodnie z instrukcją załącznik nr 1</w:t>
      </w:r>
    </w:p>
    <w:p w:rsidR="00C57903" w:rsidRPr="00497C22" w:rsidRDefault="00C57903" w:rsidP="000A6726">
      <w:pPr>
        <w:ind w:right="56"/>
        <w:jc w:val="both"/>
        <w:rPr>
          <w:rFonts w:ascii="Arial" w:hAnsi="Arial" w:cs="Arial"/>
          <w:b/>
        </w:rPr>
      </w:pPr>
    </w:p>
    <w:p w:rsidR="0089199E" w:rsidRDefault="0089199E" w:rsidP="00C57903">
      <w:pPr>
        <w:ind w:right="56"/>
        <w:jc w:val="both"/>
        <w:rPr>
          <w:rFonts w:ascii="Arial" w:hAnsi="Arial" w:cs="Arial"/>
          <w:b/>
        </w:rPr>
      </w:pPr>
    </w:p>
    <w:p w:rsidR="00C57903" w:rsidRPr="00497C22" w:rsidRDefault="00C57903" w:rsidP="00C57903">
      <w:pPr>
        <w:ind w:right="56"/>
        <w:jc w:val="both"/>
        <w:rPr>
          <w:rFonts w:ascii="Arial" w:hAnsi="Arial" w:cs="Arial"/>
          <w:b/>
        </w:rPr>
      </w:pPr>
      <w:r w:rsidRPr="00497C22">
        <w:rPr>
          <w:rFonts w:ascii="Arial" w:hAnsi="Arial" w:cs="Arial"/>
          <w:b/>
        </w:rPr>
        <w:t>Część nr 4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Zamówienie wykonamy za cenę netto: .................................................................... zł. 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słownie netto ........................................................................................................................ zł.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Podatek </w:t>
      </w:r>
      <w:proofErr w:type="spellStart"/>
      <w:r w:rsidRPr="00497C22">
        <w:rPr>
          <w:rFonts w:ascii="Calibri" w:hAnsi="Calibri" w:cs="Calibri"/>
        </w:rPr>
        <w:t>VAT………w</w:t>
      </w:r>
      <w:proofErr w:type="spellEnd"/>
      <w:r w:rsidRPr="00497C22">
        <w:rPr>
          <w:rFonts w:ascii="Calibri" w:hAnsi="Calibri" w:cs="Calibri"/>
        </w:rPr>
        <w:t xml:space="preserve"> </w:t>
      </w:r>
      <w:proofErr w:type="spellStart"/>
      <w:r w:rsidRPr="00497C22">
        <w:rPr>
          <w:rFonts w:ascii="Calibri" w:hAnsi="Calibri" w:cs="Calibri"/>
        </w:rPr>
        <w:t>kwocie………………………………………………………………zł</w:t>
      </w:r>
      <w:proofErr w:type="spellEnd"/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Słownie </w:t>
      </w:r>
      <w:proofErr w:type="spellStart"/>
      <w:r w:rsidRPr="00497C22">
        <w:rPr>
          <w:rFonts w:ascii="Calibri" w:hAnsi="Calibri" w:cs="Calibri"/>
        </w:rPr>
        <w:t>podatek……………………………………………………………………………..zł</w:t>
      </w:r>
      <w:proofErr w:type="spellEnd"/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brutto .................................................................................. zł.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słownie brutto ....................................................................................................................... zł.</w:t>
      </w:r>
      <w:r w:rsidRPr="00497C22">
        <w:rPr>
          <w:rFonts w:ascii="Calibri" w:hAnsi="Calibri" w:cs="Calibri"/>
        </w:rPr>
        <w:br/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Termin realizacji zamówienia cito……………..</w:t>
      </w:r>
    </w:p>
    <w:p w:rsidR="00C57903" w:rsidRPr="00497C22" w:rsidRDefault="00C57903" w:rsidP="00C57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97C22">
        <w:rPr>
          <w:rFonts w:ascii="Calibri" w:hAnsi="Calibri" w:cs="Calibri"/>
        </w:rPr>
        <w:t>Do oferty dołączono wypełniony zgodnie z instrukcją załącznik nr 1</w:t>
      </w:r>
    </w:p>
    <w:p w:rsidR="00C57903" w:rsidRPr="00497C22" w:rsidRDefault="00C57903" w:rsidP="000A6726">
      <w:pPr>
        <w:ind w:right="56"/>
        <w:jc w:val="both"/>
        <w:rPr>
          <w:rFonts w:ascii="Arial" w:hAnsi="Arial" w:cs="Arial"/>
          <w:b/>
        </w:rPr>
      </w:pPr>
    </w:p>
    <w:p w:rsidR="00746321" w:rsidRPr="00497C22" w:rsidRDefault="009C4E57" w:rsidP="00B93475">
      <w:pPr>
        <w:pStyle w:val="Akapitzlist"/>
        <w:numPr>
          <w:ilvl w:val="0"/>
          <w:numId w:val="25"/>
        </w:numPr>
        <w:tabs>
          <w:tab w:val="left" w:pos="284"/>
        </w:tabs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Informujemy, że złożona oferta </w:t>
      </w:r>
      <w:r w:rsidRPr="00497C22">
        <w:rPr>
          <w:rFonts w:ascii="Calibri" w:hAnsi="Calibri" w:cs="Calibri"/>
          <w:b/>
        </w:rPr>
        <w:t>nie będzie/będzie</w:t>
      </w:r>
      <w:r w:rsidRPr="00497C22">
        <w:rPr>
          <w:rFonts w:ascii="Calibri" w:hAnsi="Calibri" w:cs="Calibri"/>
          <w:b/>
          <w:vertAlign w:val="superscript"/>
        </w:rPr>
        <w:t>1)</w:t>
      </w:r>
      <w:r w:rsidRPr="00497C22">
        <w:rPr>
          <w:rFonts w:ascii="Calibri" w:hAnsi="Calibri" w:cs="Calibri"/>
          <w:vertAlign w:val="superscript"/>
        </w:rPr>
        <w:t xml:space="preserve"> </w:t>
      </w:r>
      <w:r w:rsidRPr="00497C22">
        <w:rPr>
          <w:rFonts w:ascii="Calibri" w:hAnsi="Calibri" w:cs="Calibri"/>
        </w:rPr>
        <w:t xml:space="preserve">prowadzić do powstania u Zamawiającego obowiązku podatkowego, o którym mowa w art. </w:t>
      </w:r>
      <w:r w:rsidR="00746321" w:rsidRPr="00497C22">
        <w:rPr>
          <w:rFonts w:ascii="Calibri" w:hAnsi="Calibri" w:cs="Calibri"/>
        </w:rPr>
        <w:t>225</w:t>
      </w:r>
      <w:r w:rsidRPr="00497C22">
        <w:rPr>
          <w:rFonts w:ascii="Calibri" w:hAnsi="Calibri" w:cs="Calibri"/>
        </w:rPr>
        <w:t xml:space="preserve"> ust. </w:t>
      </w:r>
      <w:r w:rsidR="00746321" w:rsidRPr="00497C22">
        <w:rPr>
          <w:rFonts w:ascii="Calibri" w:hAnsi="Calibri" w:cs="Calibri"/>
        </w:rPr>
        <w:t>1 ustawy</w:t>
      </w:r>
      <w:r w:rsidRPr="00497C22">
        <w:rPr>
          <w:rFonts w:ascii="Calibri" w:hAnsi="Calibri" w:cs="Calibri"/>
        </w:rPr>
        <w:t xml:space="preserve"> Prawo zamówień publicznych (tekst jednolity Dz. U. z  </w:t>
      </w:r>
      <w:r w:rsidR="00691274" w:rsidRPr="00497C22">
        <w:rPr>
          <w:rFonts w:ascii="Calibri" w:hAnsi="Calibri" w:cs="Calibri"/>
        </w:rPr>
        <w:t>2024</w:t>
      </w:r>
      <w:r w:rsidRPr="00497C22">
        <w:rPr>
          <w:rFonts w:ascii="Calibri" w:hAnsi="Calibri" w:cs="Calibri"/>
        </w:rPr>
        <w:t xml:space="preserve">r., poz. </w:t>
      </w:r>
      <w:r w:rsidR="00BF7CEC" w:rsidRPr="00497C22">
        <w:rPr>
          <w:rFonts w:ascii="Calibri" w:hAnsi="Calibri" w:cs="Calibri"/>
        </w:rPr>
        <w:t>1</w:t>
      </w:r>
      <w:r w:rsidR="00691274" w:rsidRPr="00497C22">
        <w:rPr>
          <w:rFonts w:ascii="Calibri" w:hAnsi="Calibri" w:cs="Calibri"/>
        </w:rPr>
        <w:t>320</w:t>
      </w:r>
      <w:r w:rsidR="00746321" w:rsidRPr="00497C22">
        <w:rPr>
          <w:rFonts w:ascii="Calibri" w:hAnsi="Calibri" w:cs="Calibri"/>
        </w:rPr>
        <w:t>, ze zm.)</w:t>
      </w:r>
      <w:r w:rsidRPr="00497C22">
        <w:rPr>
          <w:rFonts w:ascii="Calibri" w:hAnsi="Calibri" w:cs="Calibri"/>
        </w:rPr>
        <w:t xml:space="preserve">. </w:t>
      </w:r>
    </w:p>
    <w:p w:rsidR="00746321" w:rsidRPr="00497C22" w:rsidRDefault="009C4E57" w:rsidP="00B93475">
      <w:pPr>
        <w:pStyle w:val="Akapitzlist"/>
        <w:numPr>
          <w:ilvl w:val="0"/>
          <w:numId w:val="25"/>
        </w:numPr>
        <w:tabs>
          <w:tab w:val="left" w:pos="284"/>
        </w:tabs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Informujemy, że Wykonawca jest </w:t>
      </w:r>
      <w:r w:rsidRPr="00497C22">
        <w:rPr>
          <w:rFonts w:ascii="Calibri" w:hAnsi="Calibri" w:cs="Calibri"/>
          <w:b/>
        </w:rPr>
        <w:t>małym/średnim/dużym</w:t>
      </w:r>
      <w:r w:rsidRPr="00497C22">
        <w:rPr>
          <w:rFonts w:ascii="Calibri" w:hAnsi="Calibri" w:cs="Calibri"/>
          <w:b/>
          <w:vertAlign w:val="superscript"/>
        </w:rPr>
        <w:t>2)</w:t>
      </w:r>
      <w:r w:rsidRPr="00497C22">
        <w:rPr>
          <w:rFonts w:ascii="Calibri" w:hAnsi="Calibri" w:cs="Calibri"/>
          <w:b/>
        </w:rPr>
        <w:t xml:space="preserve"> przedsiębiorstwem</w:t>
      </w:r>
      <w:r w:rsidRPr="00497C22">
        <w:rPr>
          <w:rFonts w:ascii="Calibri" w:hAnsi="Calibri" w:cs="Calibri"/>
        </w:rPr>
        <w:t xml:space="preserve">. (w przypadku oferty wspólnej informację należy odnieść do Lidera składającego ofertę w postępowaniu) </w:t>
      </w:r>
    </w:p>
    <w:p w:rsidR="00746321" w:rsidRPr="00497C22" w:rsidRDefault="009C4E57" w:rsidP="00B93475">
      <w:pPr>
        <w:pStyle w:val="Akapitzlist"/>
        <w:numPr>
          <w:ilvl w:val="0"/>
          <w:numId w:val="25"/>
        </w:numPr>
        <w:tabs>
          <w:tab w:val="left" w:pos="284"/>
        </w:tabs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>Oświadczamy, że projekt umowy, stanowiący załącznik</w:t>
      </w:r>
      <w:r w:rsidRPr="00497C22">
        <w:rPr>
          <w:rFonts w:ascii="Calibri" w:hAnsi="Calibri" w:cs="Calibri"/>
          <w:b/>
        </w:rPr>
        <w:t xml:space="preserve"> </w:t>
      </w:r>
      <w:r w:rsidRPr="00497C22">
        <w:rPr>
          <w:rFonts w:ascii="Calibri" w:hAnsi="Calibri" w:cs="Calibri"/>
        </w:rPr>
        <w:t>do Specyfikacji Warunków Zamówi</w:t>
      </w:r>
      <w:r w:rsidRPr="00497C22">
        <w:rPr>
          <w:rFonts w:ascii="Calibri" w:hAnsi="Calibri" w:cs="Calibri"/>
        </w:rPr>
        <w:t>e</w:t>
      </w:r>
      <w:r w:rsidRPr="00497C22">
        <w:rPr>
          <w:rFonts w:ascii="Calibri" w:hAnsi="Calibri" w:cs="Calibri"/>
        </w:rPr>
        <w:t>nia, został przez nas zaakceptowany.</w:t>
      </w:r>
    </w:p>
    <w:p w:rsidR="00C47AE9" w:rsidRPr="00AD7B9A" w:rsidRDefault="009C4E57" w:rsidP="00D355F4">
      <w:pPr>
        <w:pStyle w:val="Akapitzlist"/>
        <w:numPr>
          <w:ilvl w:val="0"/>
          <w:numId w:val="25"/>
        </w:numPr>
        <w:tabs>
          <w:tab w:val="left" w:pos="284"/>
        </w:tabs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  <w:bCs/>
        </w:rPr>
        <w:t xml:space="preserve">Oświadczamy, że zamówienie zrealizujemy </w:t>
      </w:r>
      <w:r w:rsidRPr="00497C22">
        <w:rPr>
          <w:rFonts w:ascii="Calibri" w:hAnsi="Calibri" w:cs="Calibri"/>
          <w:b/>
          <w:bCs/>
        </w:rPr>
        <w:t>samodzielnie/przy udziale</w:t>
      </w:r>
      <w:r w:rsidRPr="00497C22">
        <w:rPr>
          <w:rFonts w:ascii="Calibri" w:hAnsi="Calibri" w:cs="Calibri"/>
          <w:b/>
        </w:rPr>
        <w:t xml:space="preserve"> </w:t>
      </w:r>
      <w:r w:rsidRPr="00497C22">
        <w:rPr>
          <w:rFonts w:ascii="Calibri" w:hAnsi="Calibri" w:cs="Calibri"/>
          <w:b/>
          <w:bCs/>
        </w:rPr>
        <w:t>podwykonawców</w:t>
      </w:r>
      <w:r w:rsidRPr="00497C22">
        <w:rPr>
          <w:rFonts w:ascii="Calibri" w:hAnsi="Calibri" w:cs="Calibri"/>
        </w:rPr>
        <w:t>, powierzając im wykonanie następujących części zamówienia</w:t>
      </w:r>
      <w:r w:rsidRPr="00497C22">
        <w:rPr>
          <w:rFonts w:ascii="Calibri" w:hAnsi="Calibri" w:cs="Calibri"/>
          <w:b/>
        </w:rPr>
        <w:t xml:space="preserve"> </w:t>
      </w:r>
      <w:r w:rsidRPr="00497C22">
        <w:rPr>
          <w:rFonts w:ascii="Calibri" w:hAnsi="Calibri" w:cs="Calibri"/>
          <w:b/>
          <w:vertAlign w:val="superscript"/>
        </w:rPr>
        <w:t>2)</w:t>
      </w:r>
      <w:r w:rsidRPr="00497C22">
        <w:rPr>
          <w:rFonts w:ascii="Calibri" w:hAnsi="Calibri" w:cs="Calibri"/>
        </w:rPr>
        <w:t>:</w:t>
      </w:r>
    </w:p>
    <w:tbl>
      <w:tblPr>
        <w:tblpPr w:leftFromText="141" w:rightFromText="141" w:vertAnchor="text" w:horzAnchor="margin" w:tblpXSpec="center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8"/>
        <w:gridCol w:w="3406"/>
        <w:gridCol w:w="3106"/>
      </w:tblGrid>
      <w:tr w:rsidR="00084D1D" w:rsidRPr="00497C22" w:rsidTr="003C6A47">
        <w:tc>
          <w:tcPr>
            <w:tcW w:w="3108" w:type="dxa"/>
            <w:vAlign w:val="center"/>
          </w:tcPr>
          <w:p w:rsidR="009C4E57" w:rsidRPr="00497C22" w:rsidRDefault="009C4E57" w:rsidP="00AE3680">
            <w:pPr>
              <w:jc w:val="center"/>
              <w:rPr>
                <w:rFonts w:ascii="Calibri" w:hAnsi="Calibri" w:cs="Calibri"/>
                <w:b/>
              </w:rPr>
            </w:pPr>
            <w:r w:rsidRPr="00497C22">
              <w:rPr>
                <w:rFonts w:ascii="Calibri" w:hAnsi="Calibri" w:cs="Calibri"/>
                <w:b/>
              </w:rPr>
              <w:t>Firma podwykonawcy</w:t>
            </w:r>
          </w:p>
        </w:tc>
        <w:tc>
          <w:tcPr>
            <w:tcW w:w="3406" w:type="dxa"/>
          </w:tcPr>
          <w:p w:rsidR="009C4E57" w:rsidRPr="00497C22" w:rsidRDefault="009C4E57" w:rsidP="00AE3680">
            <w:pPr>
              <w:jc w:val="center"/>
              <w:rPr>
                <w:rFonts w:ascii="Calibri" w:hAnsi="Calibri" w:cs="Calibri"/>
                <w:b/>
              </w:rPr>
            </w:pPr>
            <w:r w:rsidRPr="00497C22">
              <w:rPr>
                <w:rFonts w:ascii="Calibri" w:hAnsi="Calibri" w:cs="Calibri"/>
                <w:b/>
              </w:rPr>
              <w:t>Część zamówienia, której w</w:t>
            </w:r>
            <w:r w:rsidRPr="00497C22">
              <w:rPr>
                <w:rFonts w:ascii="Calibri" w:hAnsi="Calibri" w:cs="Calibri"/>
                <w:b/>
              </w:rPr>
              <w:t>y</w:t>
            </w:r>
            <w:r w:rsidRPr="00497C22">
              <w:rPr>
                <w:rFonts w:ascii="Calibri" w:hAnsi="Calibri" w:cs="Calibri"/>
                <w:b/>
              </w:rPr>
              <w:t xml:space="preserve">konanie Wykonawca zamierza powierzyć podwykonawcy </w:t>
            </w:r>
          </w:p>
        </w:tc>
        <w:tc>
          <w:tcPr>
            <w:tcW w:w="3106" w:type="dxa"/>
          </w:tcPr>
          <w:p w:rsidR="009C4E57" w:rsidRPr="00497C22" w:rsidRDefault="009C4E57" w:rsidP="00AE3680">
            <w:pPr>
              <w:jc w:val="center"/>
              <w:rPr>
                <w:rFonts w:ascii="Calibri" w:hAnsi="Calibri" w:cs="Calibri"/>
                <w:b/>
              </w:rPr>
            </w:pPr>
            <w:r w:rsidRPr="00497C22">
              <w:rPr>
                <w:rFonts w:ascii="Calibri" w:hAnsi="Calibri" w:cs="Calibri"/>
                <w:b/>
              </w:rPr>
              <w:t>Wartość lub procentowa część zamówienia, jaka z</w:t>
            </w:r>
            <w:r w:rsidRPr="00497C22">
              <w:rPr>
                <w:rFonts w:ascii="Calibri" w:hAnsi="Calibri" w:cs="Calibri"/>
                <w:b/>
              </w:rPr>
              <w:t>o</w:t>
            </w:r>
            <w:r w:rsidRPr="00497C22">
              <w:rPr>
                <w:rFonts w:ascii="Calibri" w:hAnsi="Calibri" w:cs="Calibri"/>
                <w:b/>
              </w:rPr>
              <w:t>stanie powierzona podw</w:t>
            </w:r>
            <w:r w:rsidRPr="00497C22">
              <w:rPr>
                <w:rFonts w:ascii="Calibri" w:hAnsi="Calibri" w:cs="Calibri"/>
                <w:b/>
              </w:rPr>
              <w:t>y</w:t>
            </w:r>
            <w:r w:rsidRPr="00497C22">
              <w:rPr>
                <w:rFonts w:ascii="Calibri" w:hAnsi="Calibri" w:cs="Calibri"/>
                <w:b/>
              </w:rPr>
              <w:t>konawcy</w:t>
            </w:r>
          </w:p>
        </w:tc>
      </w:tr>
      <w:tr w:rsidR="00084D1D" w:rsidRPr="00497C22" w:rsidTr="003C6A47">
        <w:trPr>
          <w:trHeight w:val="421"/>
        </w:trPr>
        <w:tc>
          <w:tcPr>
            <w:tcW w:w="3108" w:type="dxa"/>
          </w:tcPr>
          <w:p w:rsidR="009C4E57" w:rsidRPr="00497C22" w:rsidRDefault="009C4E57" w:rsidP="00AE3680">
            <w:pPr>
              <w:rPr>
                <w:rFonts w:ascii="Calibri" w:hAnsi="Calibri" w:cs="Calibri"/>
              </w:rPr>
            </w:pPr>
          </w:p>
          <w:p w:rsidR="009C4E57" w:rsidRPr="00497C22" w:rsidRDefault="009C4E57" w:rsidP="00AE3680">
            <w:pPr>
              <w:rPr>
                <w:rFonts w:ascii="Calibri" w:hAnsi="Calibri" w:cs="Calibri"/>
              </w:rPr>
            </w:pPr>
          </w:p>
        </w:tc>
        <w:tc>
          <w:tcPr>
            <w:tcW w:w="3406" w:type="dxa"/>
          </w:tcPr>
          <w:p w:rsidR="009C4E57" w:rsidRPr="00497C22" w:rsidRDefault="009C4E57" w:rsidP="00AE3680">
            <w:pPr>
              <w:rPr>
                <w:rFonts w:ascii="Calibri" w:hAnsi="Calibri" w:cs="Calibri"/>
              </w:rPr>
            </w:pPr>
          </w:p>
        </w:tc>
        <w:tc>
          <w:tcPr>
            <w:tcW w:w="3106" w:type="dxa"/>
          </w:tcPr>
          <w:p w:rsidR="009C4E57" w:rsidRPr="00497C22" w:rsidRDefault="009C4E57" w:rsidP="00AE3680">
            <w:pPr>
              <w:rPr>
                <w:rFonts w:ascii="Calibri" w:hAnsi="Calibri" w:cs="Calibri"/>
              </w:rPr>
            </w:pPr>
          </w:p>
        </w:tc>
      </w:tr>
      <w:tr w:rsidR="00084D1D" w:rsidRPr="00497C22" w:rsidTr="003C6A47">
        <w:trPr>
          <w:trHeight w:val="492"/>
        </w:trPr>
        <w:tc>
          <w:tcPr>
            <w:tcW w:w="3108" w:type="dxa"/>
          </w:tcPr>
          <w:p w:rsidR="009C4E57" w:rsidRPr="00497C22" w:rsidRDefault="009C4E57" w:rsidP="00AE3680">
            <w:pPr>
              <w:rPr>
                <w:rFonts w:ascii="Calibri" w:hAnsi="Calibri" w:cs="Calibri"/>
              </w:rPr>
            </w:pPr>
          </w:p>
          <w:p w:rsidR="009C4E57" w:rsidRPr="00497C22" w:rsidRDefault="009C4E57" w:rsidP="00AE3680">
            <w:pPr>
              <w:rPr>
                <w:rFonts w:ascii="Calibri" w:hAnsi="Calibri" w:cs="Calibri"/>
              </w:rPr>
            </w:pPr>
          </w:p>
        </w:tc>
        <w:tc>
          <w:tcPr>
            <w:tcW w:w="3406" w:type="dxa"/>
          </w:tcPr>
          <w:p w:rsidR="009C4E57" w:rsidRPr="00497C22" w:rsidRDefault="009C4E57" w:rsidP="00AE3680">
            <w:pPr>
              <w:rPr>
                <w:rFonts w:ascii="Calibri" w:hAnsi="Calibri" w:cs="Calibri"/>
              </w:rPr>
            </w:pPr>
          </w:p>
        </w:tc>
        <w:tc>
          <w:tcPr>
            <w:tcW w:w="3106" w:type="dxa"/>
          </w:tcPr>
          <w:p w:rsidR="009C4E57" w:rsidRPr="00497C22" w:rsidRDefault="009C4E57" w:rsidP="00AE3680">
            <w:pPr>
              <w:rPr>
                <w:rFonts w:ascii="Calibri" w:hAnsi="Calibri" w:cs="Calibri"/>
              </w:rPr>
            </w:pPr>
          </w:p>
        </w:tc>
      </w:tr>
    </w:tbl>
    <w:p w:rsidR="009C4E57" w:rsidRPr="00497C22" w:rsidRDefault="009C4E57" w:rsidP="00AE3680">
      <w:pPr>
        <w:jc w:val="both"/>
        <w:rPr>
          <w:rFonts w:ascii="Calibri" w:hAnsi="Calibri" w:cs="Calibri"/>
        </w:rPr>
      </w:pPr>
    </w:p>
    <w:p w:rsidR="00C87B3C" w:rsidRPr="00497C22" w:rsidRDefault="009C4E57" w:rsidP="00B93475">
      <w:pPr>
        <w:numPr>
          <w:ilvl w:val="0"/>
          <w:numId w:val="25"/>
        </w:numPr>
        <w:ind w:left="426" w:hanging="426"/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>Oświadczamy, że zapoznaliśmy się ze Specyfikacją Warunków Zamówienia i nie wnosimy do niej zastrzeżeń.</w:t>
      </w:r>
      <w:r w:rsidRPr="00497C22">
        <w:rPr>
          <w:rFonts w:ascii="Calibri" w:hAnsi="Calibri" w:cs="Calibri"/>
          <w:bCs/>
        </w:rPr>
        <w:t xml:space="preserve">       </w:t>
      </w:r>
    </w:p>
    <w:p w:rsidR="00C87B3C" w:rsidRPr="00497C22" w:rsidRDefault="00C87B3C" w:rsidP="00C87B3C">
      <w:pPr>
        <w:contextualSpacing/>
        <w:jc w:val="both"/>
        <w:rPr>
          <w:rFonts w:ascii="Calibri" w:hAnsi="Calibri" w:cs="Calibri"/>
          <w:bCs/>
        </w:rPr>
      </w:pPr>
      <w:r w:rsidRPr="00497C22">
        <w:rPr>
          <w:rFonts w:ascii="Calibri" w:hAnsi="Calibri" w:cs="Calibri"/>
          <w:b/>
          <w:bCs/>
        </w:rPr>
        <w:t>*wypełnić jeżeli dotyczy</w:t>
      </w:r>
    </w:p>
    <w:p w:rsidR="009C4E57" w:rsidRPr="00497C22" w:rsidRDefault="000570F1" w:rsidP="00C87B3C">
      <w:pPr>
        <w:tabs>
          <w:tab w:val="left" w:pos="284"/>
          <w:tab w:val="left" w:pos="426"/>
          <w:tab w:val="left" w:pos="709"/>
        </w:tabs>
        <w:contextualSpacing/>
        <w:jc w:val="both"/>
        <w:rPr>
          <w:rFonts w:ascii="Calibri" w:hAnsi="Calibri" w:cs="Calibri"/>
          <w:bCs/>
        </w:rPr>
      </w:pPr>
      <w:r w:rsidRPr="00497C22">
        <w:rPr>
          <w:rFonts w:ascii="Calibri" w:hAnsi="Calibri" w:cs="Calibri"/>
          <w:bCs/>
        </w:rPr>
        <w:t>6</w:t>
      </w:r>
      <w:r w:rsidR="00C87B3C" w:rsidRPr="00497C22">
        <w:rPr>
          <w:rFonts w:ascii="Calibri" w:hAnsi="Calibri" w:cs="Calibri"/>
          <w:bCs/>
        </w:rPr>
        <w:t xml:space="preserve">.    </w:t>
      </w:r>
      <w:r w:rsidR="00C87B3C" w:rsidRPr="00497C22">
        <w:rPr>
          <w:rFonts w:ascii="Calibri" w:hAnsi="Calibri" w:cs="Calibri"/>
        </w:rPr>
        <w:t>Dokumenty stanowiące tajemnicę przedsiębiorstwa zawarte są w pliku pod nazwą ………………………  (wypełnić, jeżeli dotyczy).</w:t>
      </w:r>
      <w:r w:rsidR="009C4E57" w:rsidRPr="00497C22">
        <w:rPr>
          <w:rFonts w:ascii="Calibri" w:hAnsi="Calibri" w:cs="Calibri"/>
          <w:bCs/>
        </w:rPr>
        <w:t xml:space="preserve"> </w:t>
      </w:r>
    </w:p>
    <w:p w:rsidR="00E337A6" w:rsidRPr="00497C22" w:rsidRDefault="00E337A6" w:rsidP="00AE3680">
      <w:pPr>
        <w:jc w:val="center"/>
        <w:rPr>
          <w:rFonts w:ascii="Calibri" w:hAnsi="Calibri" w:cs="Calibri"/>
        </w:rPr>
      </w:pPr>
    </w:p>
    <w:p w:rsidR="009C4E57" w:rsidRPr="00497C22" w:rsidRDefault="009C4E57" w:rsidP="00AE3680">
      <w:pPr>
        <w:jc w:val="center"/>
        <w:rPr>
          <w:rFonts w:ascii="Calibri" w:hAnsi="Calibri" w:cs="Calibri"/>
        </w:rPr>
      </w:pPr>
      <w:r w:rsidRPr="00497C22">
        <w:rPr>
          <w:rFonts w:ascii="Calibri" w:hAnsi="Calibri" w:cs="Calibri"/>
        </w:rPr>
        <w:t>....................... ,data  .................                             .......................................................................</w:t>
      </w:r>
    </w:p>
    <w:p w:rsidR="009C4E57" w:rsidRPr="00497C22" w:rsidRDefault="009C4E57" w:rsidP="00746321">
      <w:pPr>
        <w:tabs>
          <w:tab w:val="left" w:pos="7088"/>
        </w:tabs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Podpis </w:t>
      </w:r>
      <w:r w:rsidR="00746321" w:rsidRPr="00497C22">
        <w:rPr>
          <w:rFonts w:ascii="Calibri" w:hAnsi="Calibri" w:cs="Calibri"/>
        </w:rPr>
        <w:t>elektroniczny</w:t>
      </w:r>
    </w:p>
    <w:p w:rsidR="00013EF8" w:rsidRPr="00497C22" w:rsidRDefault="00013EF8" w:rsidP="00C87B3C">
      <w:pPr>
        <w:rPr>
          <w:rFonts w:ascii="Calibri" w:hAnsi="Calibri" w:cs="Calibri"/>
        </w:rPr>
      </w:pPr>
    </w:p>
    <w:p w:rsidR="00013EF8" w:rsidRPr="00497C22" w:rsidRDefault="00013EF8" w:rsidP="00C87B3C">
      <w:pPr>
        <w:rPr>
          <w:rFonts w:ascii="Calibri" w:hAnsi="Calibri" w:cs="Calibri"/>
        </w:rPr>
      </w:pPr>
    </w:p>
    <w:p w:rsidR="00E337A6" w:rsidRPr="00497C22" w:rsidRDefault="00E337A6" w:rsidP="00C87B3C">
      <w:pPr>
        <w:rPr>
          <w:rFonts w:ascii="Calibri" w:hAnsi="Calibri" w:cs="Calibri"/>
        </w:rPr>
      </w:pPr>
    </w:p>
    <w:p w:rsidR="009C4E57" w:rsidRPr="00497C22" w:rsidRDefault="009C4E57" w:rsidP="00B93475">
      <w:pPr>
        <w:numPr>
          <w:ilvl w:val="0"/>
          <w:numId w:val="26"/>
        </w:numPr>
        <w:ind w:left="442" w:hanging="357"/>
        <w:jc w:val="both"/>
        <w:rPr>
          <w:rFonts w:ascii="Calibri" w:hAnsi="Calibri" w:cs="Calibri"/>
          <w:sz w:val="13"/>
          <w:szCs w:val="13"/>
        </w:rPr>
      </w:pPr>
      <w:r w:rsidRPr="00497C22">
        <w:rPr>
          <w:rFonts w:ascii="Calibri" w:hAnsi="Calibri" w:cs="Calibri"/>
          <w:sz w:val="13"/>
          <w:szCs w:val="13"/>
        </w:rPr>
        <w:t xml:space="preserve">niewłaściwe skreślić - Art. 225 ust. 1 ustawy Prawo zamówień publicznych (tekst jednolity Dz. U. z </w:t>
      </w:r>
      <w:r w:rsidR="007D721A">
        <w:rPr>
          <w:rFonts w:ascii="Calibri" w:hAnsi="Calibri" w:cs="Calibri"/>
          <w:sz w:val="13"/>
          <w:szCs w:val="13"/>
        </w:rPr>
        <w:t>2024</w:t>
      </w:r>
      <w:r w:rsidRPr="00497C22">
        <w:rPr>
          <w:rFonts w:ascii="Calibri" w:hAnsi="Calibri" w:cs="Calibri"/>
          <w:sz w:val="13"/>
          <w:szCs w:val="13"/>
        </w:rPr>
        <w:t xml:space="preserve"> r., poz. </w:t>
      </w:r>
      <w:r w:rsidR="00A271AA" w:rsidRPr="00497C22">
        <w:rPr>
          <w:rFonts w:ascii="Calibri" w:hAnsi="Calibri" w:cs="Calibri"/>
          <w:sz w:val="13"/>
          <w:szCs w:val="13"/>
        </w:rPr>
        <w:t>1</w:t>
      </w:r>
      <w:r w:rsidR="007D721A">
        <w:rPr>
          <w:rFonts w:ascii="Calibri" w:hAnsi="Calibri" w:cs="Calibri"/>
          <w:sz w:val="13"/>
          <w:szCs w:val="13"/>
        </w:rPr>
        <w:t>320</w:t>
      </w:r>
      <w:r w:rsidRPr="00497C22">
        <w:rPr>
          <w:rFonts w:ascii="Calibri" w:hAnsi="Calibri" w:cs="Calibri"/>
          <w:sz w:val="13"/>
          <w:szCs w:val="13"/>
        </w:rPr>
        <w:t xml:space="preserve">, </w:t>
      </w:r>
      <w:r w:rsidRPr="00497C22">
        <w:rPr>
          <w:rFonts w:ascii="Calibri" w:hAnsi="Calibri" w:cs="Calibri"/>
          <w:bCs/>
          <w:sz w:val="13"/>
          <w:szCs w:val="13"/>
        </w:rPr>
        <w:t xml:space="preserve">z </w:t>
      </w:r>
      <w:proofErr w:type="spellStart"/>
      <w:r w:rsidRPr="00497C22">
        <w:rPr>
          <w:rFonts w:ascii="Calibri" w:hAnsi="Calibri" w:cs="Calibri"/>
          <w:bCs/>
          <w:sz w:val="13"/>
          <w:szCs w:val="13"/>
        </w:rPr>
        <w:t>późn</w:t>
      </w:r>
      <w:proofErr w:type="spellEnd"/>
      <w:r w:rsidRPr="00497C22">
        <w:rPr>
          <w:rFonts w:ascii="Calibri" w:hAnsi="Calibri" w:cs="Calibri"/>
          <w:bCs/>
          <w:sz w:val="13"/>
          <w:szCs w:val="13"/>
        </w:rPr>
        <w:t>. zm.</w:t>
      </w:r>
      <w:r w:rsidRPr="00497C22">
        <w:rPr>
          <w:rFonts w:ascii="Calibri" w:hAnsi="Calibri" w:cs="Calibri"/>
          <w:sz w:val="13"/>
          <w:szCs w:val="13"/>
        </w:rPr>
        <w:t xml:space="preserve">) – Jeżeli została złożona oferta, której wybór prowadziłby do powstania u zamawiającego obowiązku podatkowego zgodnie z ustawą z dnia 11 marca 2004 r. o podatku od towarów i usług (Dz. U. z 2018 r. poz. 2174, z </w:t>
      </w:r>
      <w:proofErr w:type="spellStart"/>
      <w:r w:rsidRPr="00497C22">
        <w:rPr>
          <w:rFonts w:ascii="Calibri" w:hAnsi="Calibri" w:cs="Calibri"/>
          <w:sz w:val="13"/>
          <w:szCs w:val="13"/>
        </w:rPr>
        <w:t>późn</w:t>
      </w:r>
      <w:proofErr w:type="spellEnd"/>
      <w:r w:rsidRPr="00497C22">
        <w:rPr>
          <w:rFonts w:ascii="Calibri" w:hAnsi="Calibri" w:cs="Calibri"/>
          <w:sz w:val="13"/>
          <w:szCs w:val="13"/>
        </w:rPr>
        <w:t xml:space="preserve">. </w:t>
      </w:r>
      <w:r w:rsidRPr="00497C22">
        <w:rPr>
          <w:rFonts w:ascii="Calibri" w:hAnsi="Calibri" w:cs="Calibri"/>
          <w:sz w:val="13"/>
          <w:szCs w:val="13"/>
        </w:rPr>
        <w:lastRenderedPageBreak/>
        <w:t>zm.15)), dla celów zastosowania kryterium ceny lub kosztu zamawiający dolicza do przedstawionej w tej ofercie ceny kwotę podatku od towarów i usług, którą miałby obowi</w:t>
      </w:r>
      <w:r w:rsidRPr="00497C22">
        <w:rPr>
          <w:rFonts w:ascii="Calibri" w:hAnsi="Calibri" w:cs="Calibri"/>
          <w:sz w:val="13"/>
          <w:szCs w:val="13"/>
        </w:rPr>
        <w:t>ą</w:t>
      </w:r>
      <w:r w:rsidRPr="00497C22">
        <w:rPr>
          <w:rFonts w:ascii="Calibri" w:hAnsi="Calibri" w:cs="Calibri"/>
          <w:sz w:val="13"/>
          <w:szCs w:val="13"/>
        </w:rPr>
        <w:t>zek rozliczyć.</w:t>
      </w:r>
    </w:p>
    <w:p w:rsidR="009C4E57" w:rsidRPr="00497C22" w:rsidRDefault="009C4E57" w:rsidP="00B93475">
      <w:pPr>
        <w:numPr>
          <w:ilvl w:val="0"/>
          <w:numId w:val="26"/>
        </w:numPr>
        <w:ind w:left="442" w:hanging="357"/>
        <w:jc w:val="both"/>
        <w:rPr>
          <w:rFonts w:ascii="Calibri" w:hAnsi="Calibri" w:cs="Calibri"/>
          <w:sz w:val="13"/>
          <w:szCs w:val="13"/>
        </w:rPr>
      </w:pPr>
      <w:r w:rsidRPr="00497C22">
        <w:rPr>
          <w:rFonts w:ascii="Calibri" w:hAnsi="Calibri" w:cs="Calibri"/>
          <w:sz w:val="13"/>
          <w:szCs w:val="13"/>
        </w:rPr>
        <w:t>niewłaściwe skreślić</w:t>
      </w:r>
    </w:p>
    <w:p w:rsidR="00C87B3C" w:rsidRPr="00497C22" w:rsidRDefault="009C4E57" w:rsidP="00024FA5">
      <w:pPr>
        <w:jc w:val="right"/>
        <w:rPr>
          <w:rFonts w:ascii="Calibri" w:hAnsi="Calibri" w:cs="Calibri"/>
          <w:bCs/>
          <w:lang w:eastAsia="zh-CN"/>
        </w:rPr>
      </w:pPr>
      <w:r w:rsidRPr="00497C22">
        <w:rPr>
          <w:rFonts w:ascii="Calibri" w:eastAsia="Calibri" w:hAnsi="Calibri" w:cs="Calibri"/>
          <w:lang w:eastAsia="en-US"/>
        </w:rPr>
        <w:br w:type="page"/>
      </w:r>
      <w:r w:rsidRPr="00497C22">
        <w:rPr>
          <w:rFonts w:ascii="Calibri" w:hAnsi="Calibri" w:cs="Calibri"/>
          <w:bCs/>
          <w:lang w:eastAsia="zh-CN"/>
        </w:rPr>
        <w:lastRenderedPageBreak/>
        <w:t>Załącznik nr 3 do SWZ</w:t>
      </w:r>
    </w:p>
    <w:p w:rsidR="00C87B3C" w:rsidRPr="00497C22" w:rsidRDefault="00C87B3C" w:rsidP="00C87B3C">
      <w:pPr>
        <w:pStyle w:val="Annexetitre"/>
        <w:rPr>
          <w:rFonts w:ascii="Calibri" w:hAnsi="Calibri" w:cs="Calibri"/>
          <w:caps/>
          <w:sz w:val="20"/>
          <w:szCs w:val="20"/>
          <w:u w:val="none"/>
        </w:rPr>
      </w:pPr>
      <w:r w:rsidRPr="00497C22">
        <w:rPr>
          <w:rFonts w:ascii="Calibri" w:hAnsi="Calibri" w:cs="Calibri"/>
          <w:caps/>
          <w:sz w:val="20"/>
          <w:szCs w:val="20"/>
          <w:u w:val="none"/>
        </w:rPr>
        <w:t>Standardowy formularz jednolitego europejskiego dokumentu zamówienia</w:t>
      </w:r>
    </w:p>
    <w:p w:rsidR="00C87B3C" w:rsidRPr="00497C22" w:rsidRDefault="00C87B3C" w:rsidP="00C87B3C">
      <w:pPr>
        <w:pStyle w:val="ChapterTitle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>Część I: Informacje dotyczące postępowania o udzielenie zamówienia oraz instytucji zamawiającej lub podmiotu z</w:t>
      </w:r>
      <w:r w:rsidRPr="00497C22">
        <w:rPr>
          <w:rFonts w:ascii="Calibri" w:hAnsi="Calibri" w:cs="Calibri"/>
          <w:sz w:val="20"/>
          <w:szCs w:val="20"/>
        </w:rPr>
        <w:t>a</w:t>
      </w:r>
      <w:r w:rsidRPr="00497C22">
        <w:rPr>
          <w:rFonts w:ascii="Calibri" w:hAnsi="Calibri" w:cs="Calibri"/>
          <w:sz w:val="20"/>
          <w:szCs w:val="20"/>
        </w:rPr>
        <w:t>mawiającego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497C22">
        <w:rPr>
          <w:rFonts w:ascii="Calibri" w:hAnsi="Calibri" w:cs="Calibri"/>
          <w:w w:val="0"/>
          <w:sz w:val="20"/>
          <w:szCs w:val="20"/>
        </w:rPr>
        <w:t xml:space="preserve"> </w:t>
      </w:r>
      <w:r w:rsidRPr="00497C22">
        <w:rPr>
          <w:rFonts w:ascii="Calibri" w:hAnsi="Calibri" w:cs="Calibri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</w:t>
      </w:r>
      <w:r w:rsidRPr="00497C22">
        <w:rPr>
          <w:rFonts w:ascii="Calibri" w:hAnsi="Calibri" w:cs="Calibri"/>
          <w:b/>
          <w:i/>
          <w:w w:val="0"/>
          <w:sz w:val="20"/>
          <w:szCs w:val="20"/>
        </w:rPr>
        <w:t>o</w:t>
      </w:r>
      <w:r w:rsidRPr="00497C22">
        <w:rPr>
          <w:rFonts w:ascii="Calibri" w:hAnsi="Calibri" w:cs="Calibri"/>
          <w:b/>
          <w:i/>
          <w:w w:val="0"/>
          <w:sz w:val="20"/>
          <w:szCs w:val="20"/>
        </w:rPr>
        <w:t>rzystany zostanie elektroniczny serwis poświęcony jednolitemu europejskiemu dokumentowi zamówienia</w:t>
      </w:r>
      <w:r w:rsidRPr="00497C22">
        <w:rPr>
          <w:rStyle w:val="Odwoanieprzypisudolnego"/>
          <w:rFonts w:ascii="Calibri" w:hAnsi="Calibri" w:cs="Calibri"/>
          <w:b/>
          <w:i/>
          <w:w w:val="0"/>
          <w:sz w:val="20"/>
          <w:szCs w:val="20"/>
        </w:rPr>
        <w:footnoteReference w:id="1"/>
      </w:r>
      <w:r w:rsidRPr="00497C22">
        <w:rPr>
          <w:rFonts w:ascii="Calibri" w:hAnsi="Calibri" w:cs="Calibri"/>
          <w:b/>
          <w:i/>
          <w:w w:val="0"/>
          <w:sz w:val="20"/>
          <w:szCs w:val="20"/>
        </w:rPr>
        <w:t>.</w:t>
      </w:r>
      <w:r w:rsidRPr="00497C22">
        <w:rPr>
          <w:rFonts w:ascii="Calibri" w:hAnsi="Calibri" w:cs="Calibri"/>
          <w:b/>
          <w:w w:val="0"/>
          <w:sz w:val="20"/>
          <w:szCs w:val="20"/>
        </w:rPr>
        <w:t xml:space="preserve"> </w:t>
      </w:r>
      <w:r w:rsidRPr="00497C22">
        <w:rPr>
          <w:rFonts w:ascii="Calibri" w:hAnsi="Calibri" w:cs="Calibri"/>
          <w:b/>
          <w:sz w:val="20"/>
          <w:szCs w:val="20"/>
        </w:rPr>
        <w:t>Adres publikacyjny stosownego ogłoszenia</w:t>
      </w:r>
      <w:r w:rsidRPr="00497C22">
        <w:rPr>
          <w:rStyle w:val="Odwoanieprzypisudolnego"/>
          <w:rFonts w:ascii="Calibri" w:hAnsi="Calibri" w:cs="Calibri"/>
          <w:b/>
          <w:i/>
          <w:sz w:val="20"/>
          <w:szCs w:val="20"/>
        </w:rPr>
        <w:footnoteReference w:id="2"/>
      </w:r>
      <w:r w:rsidRPr="00497C22">
        <w:rPr>
          <w:rFonts w:ascii="Calibri" w:hAnsi="Calibri" w:cs="Calibri"/>
          <w:b/>
          <w:sz w:val="20"/>
          <w:szCs w:val="20"/>
        </w:rPr>
        <w:t xml:space="preserve"> w Dzienniku Urzędowym Unii Europejskiej: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proofErr w:type="spellStart"/>
      <w:r w:rsidRPr="00497C22">
        <w:rPr>
          <w:rFonts w:ascii="Calibri" w:hAnsi="Calibri" w:cs="Calibri"/>
          <w:b/>
          <w:sz w:val="20"/>
          <w:szCs w:val="20"/>
        </w:rPr>
        <w:t>Dz.U</w:t>
      </w:r>
      <w:proofErr w:type="spellEnd"/>
      <w:r w:rsidRPr="00497C22">
        <w:rPr>
          <w:rFonts w:ascii="Calibri" w:hAnsi="Calibri" w:cs="Calibri"/>
          <w:b/>
          <w:sz w:val="20"/>
          <w:szCs w:val="20"/>
        </w:rPr>
        <w:t xml:space="preserve">. UE S numer [], data [], strona [], 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497C22">
        <w:rPr>
          <w:rFonts w:ascii="Calibri" w:hAnsi="Calibri" w:cs="Calibri"/>
          <w:b/>
          <w:sz w:val="20"/>
          <w:szCs w:val="20"/>
        </w:rPr>
        <w:t xml:space="preserve">Numer ogłoszenia w </w:t>
      </w:r>
      <w:proofErr w:type="spellStart"/>
      <w:r w:rsidRPr="00497C22">
        <w:rPr>
          <w:rFonts w:ascii="Calibri" w:hAnsi="Calibri" w:cs="Calibri"/>
          <w:b/>
          <w:sz w:val="20"/>
          <w:szCs w:val="20"/>
        </w:rPr>
        <w:t>Dz.U</w:t>
      </w:r>
      <w:proofErr w:type="spellEnd"/>
      <w:r w:rsidRPr="00497C22">
        <w:rPr>
          <w:rFonts w:ascii="Calibri" w:hAnsi="Calibri" w:cs="Calibri"/>
          <w:b/>
          <w:sz w:val="20"/>
          <w:szCs w:val="20"/>
        </w:rPr>
        <w:t>. S: [ ][ ][ ][ ]/S [ ][ ][ ]–[ ][ ][ ][ ][ ][ ][ ]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 xml:space="preserve">Jeżeli nie opublikowano zaproszenia do ubiegania się o zamówienie w </w:t>
      </w:r>
      <w:proofErr w:type="spellStart"/>
      <w:r w:rsidRPr="00497C22">
        <w:rPr>
          <w:rFonts w:ascii="Calibri" w:hAnsi="Calibri" w:cs="Calibri"/>
          <w:b/>
          <w:w w:val="0"/>
          <w:sz w:val="20"/>
          <w:szCs w:val="20"/>
        </w:rPr>
        <w:t>Dz.U</w:t>
      </w:r>
      <w:proofErr w:type="spellEnd"/>
      <w:r w:rsidRPr="00497C22">
        <w:rPr>
          <w:rFonts w:ascii="Calibri" w:hAnsi="Calibri" w:cs="Calibri"/>
          <w:b/>
          <w:w w:val="0"/>
          <w:sz w:val="20"/>
          <w:szCs w:val="20"/>
        </w:rPr>
        <w:t>., instytucja zamawiająca lub podmiot zamawiający muszą wypełnić informacje umożliwiające jednoznaczne zidentyfikowanie postępowania o udzielenie zamówienia: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497C22">
        <w:rPr>
          <w:rFonts w:ascii="Calibri" w:hAnsi="Calibri" w:cs="Calibri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Informacje na temat postępowania o udzielenie zamówienia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Informacje wymagane w części I zostaną automatycznie wyszukane, pod warunkiem że wyżej wymieniony elektr</w:t>
      </w:r>
      <w:r w:rsidRPr="00497C22">
        <w:rPr>
          <w:rFonts w:ascii="Calibri" w:hAnsi="Calibri" w:cs="Calibri"/>
          <w:b/>
          <w:w w:val="0"/>
          <w:sz w:val="20"/>
          <w:szCs w:val="20"/>
        </w:rPr>
        <w:t>o</w:t>
      </w:r>
      <w:r w:rsidRPr="00497C22">
        <w:rPr>
          <w:rFonts w:ascii="Calibri" w:hAnsi="Calibri" w:cs="Calibri"/>
          <w:b/>
          <w:w w:val="0"/>
          <w:sz w:val="20"/>
          <w:szCs w:val="20"/>
        </w:rPr>
        <w:t>niczny serwis poświęcony jednolitemu europejskiemu dokumentowi zamówienia zostanie wykorzystany do utworz</w:t>
      </w:r>
      <w:r w:rsidRPr="00497C22">
        <w:rPr>
          <w:rFonts w:ascii="Calibri" w:hAnsi="Calibri" w:cs="Calibri"/>
          <w:b/>
          <w:w w:val="0"/>
          <w:sz w:val="20"/>
          <w:szCs w:val="20"/>
        </w:rPr>
        <w:t>e</w:t>
      </w:r>
      <w:r w:rsidRPr="00497C22">
        <w:rPr>
          <w:rFonts w:ascii="Calibri" w:hAnsi="Calibri" w:cs="Calibri"/>
          <w:b/>
          <w:w w:val="0"/>
          <w:sz w:val="20"/>
          <w:szCs w:val="20"/>
        </w:rPr>
        <w:t>nia i wypełnienia tego dokumentu. W przeciwnym przypadku informacje te musi wypełnić wykonawca.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387"/>
      </w:tblGrid>
      <w:tr w:rsidR="00C87B3C" w:rsidRPr="00497C22" w:rsidTr="00024FA5">
        <w:trPr>
          <w:trHeight w:val="349"/>
        </w:trPr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Tożsamość zamawiającego</w:t>
            </w:r>
            <w:r w:rsidRPr="00497C22">
              <w:rPr>
                <w:rStyle w:val="Odwoanieprzypisudolnego"/>
                <w:rFonts w:ascii="Calibri" w:hAnsi="Calibri" w:cs="Calibri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5387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rPr>
          <w:trHeight w:val="349"/>
        </w:trPr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Nazwa: </w:t>
            </w:r>
          </w:p>
        </w:tc>
        <w:tc>
          <w:tcPr>
            <w:tcW w:w="5387" w:type="dxa"/>
          </w:tcPr>
          <w:p w:rsidR="00C87B3C" w:rsidRPr="00497C22" w:rsidRDefault="00EA51D2" w:rsidP="00EA51D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Samodzielny Publiczny Zakład Opieki Zdrowotnej w Myślen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cach</w:t>
            </w:r>
          </w:p>
        </w:tc>
      </w:tr>
      <w:tr w:rsidR="00C87B3C" w:rsidRPr="00497C22" w:rsidTr="00024FA5">
        <w:trPr>
          <w:trHeight w:val="485"/>
        </w:trPr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5387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i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rPr>
          <w:trHeight w:val="484"/>
        </w:trPr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Tytuł lub krótki opis udzielanego zamówienia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"/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5387" w:type="dxa"/>
          </w:tcPr>
          <w:p w:rsidR="00C87B3C" w:rsidRPr="00497C22" w:rsidRDefault="00EA51D2" w:rsidP="00EA51D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Dostawy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niesterylnych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materiałów jednorazowego użytku</w:t>
            </w:r>
          </w:p>
        </w:tc>
      </w:tr>
      <w:tr w:rsidR="00C87B3C" w:rsidRPr="00497C22" w:rsidTr="00024FA5">
        <w:trPr>
          <w:trHeight w:val="484"/>
        </w:trPr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Numer referencyjny nadany sprawie przez instytucję zamawiającą lub podmiot zamawiający (</w:t>
            </w:r>
            <w:r w:rsidRPr="00497C22">
              <w:rPr>
                <w:rFonts w:ascii="Calibri" w:hAnsi="Calibri" w:cs="Calibri"/>
                <w:i/>
                <w:sz w:val="20"/>
                <w:szCs w:val="20"/>
              </w:rPr>
              <w:t>jeżeli dot</w:t>
            </w:r>
            <w:r w:rsidRPr="00497C22">
              <w:rPr>
                <w:rFonts w:ascii="Calibri" w:hAnsi="Calibri" w:cs="Calibri"/>
                <w:i/>
                <w:sz w:val="20"/>
                <w:szCs w:val="20"/>
              </w:rPr>
              <w:t>y</w:t>
            </w:r>
            <w:r w:rsidRPr="00497C22">
              <w:rPr>
                <w:rFonts w:ascii="Calibri" w:hAnsi="Calibri" w:cs="Calibri"/>
                <w:i/>
                <w:sz w:val="20"/>
                <w:szCs w:val="20"/>
              </w:rPr>
              <w:t>czy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)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5"/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5387" w:type="dxa"/>
          </w:tcPr>
          <w:p w:rsidR="00C87B3C" w:rsidRPr="00497C22" w:rsidRDefault="00EA51D2" w:rsidP="00EA51D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[9/PN/2026</w:t>
            </w:r>
          </w:p>
        </w:tc>
      </w:tr>
    </w:tbl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497C22">
        <w:rPr>
          <w:rFonts w:ascii="Calibri" w:hAnsi="Calibri" w:cs="Calibri"/>
          <w:b/>
          <w:i/>
          <w:sz w:val="20"/>
          <w:szCs w:val="20"/>
        </w:rPr>
        <w:t>.</w:t>
      </w:r>
    </w:p>
    <w:p w:rsidR="00C87B3C" w:rsidRPr="00497C22" w:rsidRDefault="00C87B3C" w:rsidP="00C87B3C">
      <w:pPr>
        <w:pStyle w:val="ChapterTitle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>Część II: Informacje dotyczące wykonawcy</w:t>
      </w:r>
    </w:p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A: Informacje na temat wykonawcy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529"/>
      </w:tblGrid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Identyfikacja: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Nazwa: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   ]</w:t>
            </w:r>
          </w:p>
        </w:tc>
      </w:tr>
      <w:tr w:rsidR="00C87B3C" w:rsidRPr="00497C22" w:rsidTr="00024FA5">
        <w:trPr>
          <w:trHeight w:val="1372"/>
        </w:trPr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Numer VAT, jeżeli dotyczy: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Jeżeli numer VAT nie ma zastosowania, proszę podać inny krajowy numer identyfikacyjny, jeżeli jest wym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gany i ma zastosowanie.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   ]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   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Adres pocztowy: 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24FA5">
        <w:trPr>
          <w:trHeight w:val="1552"/>
        </w:trPr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Osoba lub osoby wyznaczone do kontaktów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6"/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Telefon: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Adres e-mail: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Adres internetowy (adres </w:t>
            </w:r>
            <w:proofErr w:type="spellStart"/>
            <w:r w:rsidRPr="00497C22">
              <w:rPr>
                <w:rFonts w:ascii="Calibri" w:hAnsi="Calibri" w:cs="Calibri"/>
                <w:sz w:val="20"/>
                <w:szCs w:val="20"/>
              </w:rPr>
              <w:t>www</w:t>
            </w:r>
            <w:proofErr w:type="spellEnd"/>
            <w:r w:rsidRPr="00497C22">
              <w:rPr>
                <w:rFonts w:ascii="Calibri" w:hAnsi="Calibri" w:cs="Calibri"/>
                <w:sz w:val="20"/>
                <w:szCs w:val="20"/>
              </w:rPr>
              <w:t>) (</w:t>
            </w:r>
            <w:r w:rsidRPr="00497C22">
              <w:rPr>
                <w:rFonts w:ascii="Calibri" w:hAnsi="Calibri" w:cs="Calibri"/>
                <w:i/>
                <w:sz w:val="20"/>
                <w:szCs w:val="20"/>
              </w:rPr>
              <w:t>jeżeli dotyczy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):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Informacje ogólne: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Czy wykonawca jest </w:t>
            </w:r>
            <w:proofErr w:type="spellStart"/>
            <w:r w:rsidRPr="00497C22">
              <w:rPr>
                <w:rFonts w:ascii="Calibri" w:hAnsi="Calibri" w:cs="Calibri"/>
                <w:sz w:val="20"/>
                <w:szCs w:val="20"/>
              </w:rPr>
              <w:t>mikroprzedsiębiorstwem</w:t>
            </w:r>
            <w:proofErr w:type="spellEnd"/>
            <w:r w:rsidRPr="00497C22">
              <w:rPr>
                <w:rFonts w:ascii="Calibri" w:hAnsi="Calibri" w:cs="Calibri"/>
                <w:sz w:val="20"/>
                <w:szCs w:val="20"/>
              </w:rPr>
              <w:t xml:space="preserve"> bądź małym lub średnim przedsiębiorstwem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7"/>
            </w:r>
            <w:r w:rsidRPr="00497C22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  <w:u w:val="single"/>
              </w:rPr>
              <w:t>Jedynie w przypadku gdy zamówienie jest zastrzeż</w:t>
            </w:r>
            <w:r w:rsidRPr="00497C22">
              <w:rPr>
                <w:rFonts w:ascii="Calibri" w:hAnsi="Calibri" w:cs="Calibri"/>
                <w:b/>
                <w:sz w:val="20"/>
                <w:szCs w:val="20"/>
                <w:u w:val="single"/>
              </w:rPr>
              <w:t>o</w:t>
            </w:r>
            <w:r w:rsidRPr="00497C22">
              <w:rPr>
                <w:rFonts w:ascii="Calibri" w:hAnsi="Calibri" w:cs="Calibri"/>
                <w:b/>
                <w:sz w:val="20"/>
                <w:szCs w:val="20"/>
                <w:u w:val="single"/>
              </w:rPr>
              <w:t>ne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  <w:u w:val="single"/>
              </w:rPr>
              <w:footnoteReference w:id="8"/>
            </w:r>
            <w:r w:rsidRPr="00497C22">
              <w:rPr>
                <w:rFonts w:ascii="Calibri" w:hAnsi="Calibri" w:cs="Calibri"/>
                <w:b/>
                <w:sz w:val="20"/>
                <w:szCs w:val="20"/>
                <w:u w:val="single"/>
              </w:rPr>
              <w:t>: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czy wykonawca jest zakładem pracy chronionej, „przedsiębiorstwem społecznym”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9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lub czy będzie realizował zamówienie w ramach programów zatru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nienia chronionego?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tak,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jaki jest odpowiedni odsetek pracowników niepełn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sprawnych lub </w:t>
            </w:r>
            <w:proofErr w:type="spellStart"/>
            <w:r w:rsidRPr="00497C22">
              <w:rPr>
                <w:rFonts w:ascii="Calibri" w:hAnsi="Calibri" w:cs="Calibri"/>
                <w:sz w:val="20"/>
                <w:szCs w:val="20"/>
              </w:rPr>
              <w:t>defaworyzowanych</w:t>
            </w:r>
            <w:proofErr w:type="spellEnd"/>
            <w:r w:rsidRPr="00497C22">
              <w:rPr>
                <w:rFonts w:ascii="Calibri" w:hAnsi="Calibri" w:cs="Calibri"/>
                <w:sz w:val="20"/>
                <w:szCs w:val="20"/>
              </w:rPr>
              <w:t>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jest to wymagane, proszę określić, do której kategorii lub których kategorii pracowników niepełn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sprawnych lub </w:t>
            </w:r>
            <w:proofErr w:type="spellStart"/>
            <w:r w:rsidRPr="00497C22">
              <w:rPr>
                <w:rFonts w:ascii="Calibri" w:hAnsi="Calibri" w:cs="Calibri"/>
                <w:sz w:val="20"/>
                <w:szCs w:val="20"/>
              </w:rPr>
              <w:t>defaworyzowanych</w:t>
            </w:r>
            <w:proofErr w:type="spellEnd"/>
            <w:r w:rsidRPr="00497C22">
              <w:rPr>
                <w:rFonts w:ascii="Calibri" w:hAnsi="Calibri" w:cs="Calibri"/>
                <w:sz w:val="20"/>
                <w:szCs w:val="20"/>
              </w:rPr>
              <w:t xml:space="preserve"> należą dani pr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cownicy.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[….]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Jeżeli dotyczy, czy wykonawca jest wpisany do urz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ę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dowego wykazu zatwierdzonych wykonawców lub posiada równoważne zaświadczenie (np. w ramach krajowego systemu (wstępnego) kwalifikowania)?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 [] Nie dotyczy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Proszę udzielić odpowiedzi w pozostałych fragme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n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 xml:space="preserve">tach niniejszej sekcji, w sekcji B i, w odpowiednich przypadkach, sekcji C niniejszej części, uzupełnić część V (w stosownych przypadkach) oraz w każdym przypadku wypełnić i podpisać część VI. </w:t>
            </w:r>
          </w:p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a) Proszę podać nazwę wykazu lub zaświadczenia i odpowiedni numer rejestracyjny lub numer zaświa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czenia, jeżeli dotyczy: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b) Jeżeli poświadczenie wpisu do wykazu lub wydania </w:t>
            </w: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zaświadczenia jest dostępne w formie elektronicznej, proszę podać: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c) Proszę podać dane referencyjne stanowiące po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stawę wpisu do wykazu lub wydania zaświadczenia oraz, w stosownych przypadkach, klasyfikację nadaną w urzędowym wykazie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0"/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497C22">
              <w:rPr>
                <w:rFonts w:ascii="Calibri" w:hAnsi="Calibri" w:cs="Calibri"/>
                <w:b/>
                <w:i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e) Czy wykonawca będzie w stanie przedstawić 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świadczenie odnoszące się do płatności składek na ubezpieczenie społeczne i podatków lub przedstawić informacje, które umożliwią instytucji zamawiającej lub podmiotowi zamawiającemu uzyskanie tego 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świadczenia bezpośrednio za pomocą bezpłatnej kr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jowej bazy danych w dowolnym państwie członko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skim?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i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a)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b) (adres internetowy, wydający urząd lub organ, dokładne dane referencyjne dokumentacji):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[……][……][……][……]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c)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d) 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e) 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[……][……][……][……]</w:t>
            </w:r>
          </w:p>
        </w:tc>
      </w:tr>
      <w:tr w:rsidR="00C87B3C" w:rsidRPr="00497C22" w:rsidTr="00024FA5">
        <w:trPr>
          <w:trHeight w:val="266"/>
        </w:trPr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Czy wykonawca bierze udział w postępowaniu o udzielenie zamówienia wspólnie z innymi wykona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cami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1"/>
            </w:r>
            <w:r w:rsidRPr="00497C22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C87B3C" w:rsidRPr="00497C22" w:rsidTr="00024FA5">
        <w:tc>
          <w:tcPr>
            <w:tcW w:w="10173" w:type="dxa"/>
            <w:gridSpan w:val="2"/>
            <w:shd w:val="clear" w:color="auto" w:fill="BFBFBF"/>
          </w:tcPr>
          <w:p w:rsidR="00C87B3C" w:rsidRPr="00497C22" w:rsidRDefault="00C87B3C" w:rsidP="000570F1">
            <w:pPr>
              <w:pStyle w:val="Text1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Jeżeli tak, proszę dopilnować, aby pozostali uczestnicy przedstawili odrębne jednolite europejskie dokumenty zamówi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nia.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 Proszę wskazać pozostałych wykonawców bior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ą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cych wspólnie udział w postępowaniu o udzielenie zamówienia: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a):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b):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c): [……]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Części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W stosownych przypadkach wskazanie części zam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ó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wienia, w odniesieniu do której (których) wykonawca zamierza złożyć ofertę.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pStyle w:val="Text1"/>
              <w:ind w:left="0"/>
              <w:jc w:val="lef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   ]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B: Informacje na temat przedstawicieli wykonawcy</w:t>
      </w:r>
    </w:p>
    <w:p w:rsidR="00C87B3C" w:rsidRPr="00497C22" w:rsidRDefault="00C87B3C" w:rsidP="0002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rPr>
          <w:rFonts w:ascii="Calibri" w:hAnsi="Calibri" w:cs="Calibri"/>
          <w:i/>
          <w:sz w:val="20"/>
          <w:szCs w:val="20"/>
        </w:rPr>
      </w:pPr>
      <w:r w:rsidRPr="00497C22">
        <w:rPr>
          <w:rFonts w:ascii="Calibri" w:hAnsi="Calibri" w:cs="Calibri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497C22">
        <w:rPr>
          <w:rFonts w:ascii="Calibri" w:hAnsi="Calibri" w:cs="Calibri"/>
          <w:i/>
          <w:sz w:val="20"/>
          <w:szCs w:val="20"/>
        </w:rPr>
        <w:t>ych</w:t>
      </w:r>
      <w:proofErr w:type="spellEnd"/>
      <w:r w:rsidRPr="00497C22">
        <w:rPr>
          <w:rFonts w:ascii="Calibri" w:hAnsi="Calibri" w:cs="Calibri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529"/>
      </w:tblGrid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Osoby upoważnione do reprezentowania, o ile istni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ją: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Imię i nazwisko, 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[……],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Stanowisko/Działający(-a) jako: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Adres pocztowy: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Telefon: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Adres e-mail: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W razie potrzeby proszę podać szczegółowe inform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cje dotyczące przedstawicielstwa (jego form, zakresu, celu itd.):</w:t>
            </w:r>
          </w:p>
        </w:tc>
        <w:tc>
          <w:tcPr>
            <w:tcW w:w="5529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C: Informacje na temat polegania na zdolności innych podmiotów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387"/>
      </w:tblGrid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5387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Czy wykonawca polega na zdolności innych podmi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tów w celu spełnienia kryteriów kwalifikacji określ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nych poniżej w części IV oraz (ewentualnych) kryt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riów i zasad określonych poniżej w części V? </w:t>
            </w:r>
          </w:p>
        </w:tc>
        <w:tc>
          <w:tcPr>
            <w:tcW w:w="5387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</w:tbl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b/>
          <w:sz w:val="20"/>
          <w:szCs w:val="20"/>
        </w:rPr>
        <w:t>Jeżeli tak</w:t>
      </w:r>
      <w:r w:rsidRPr="00497C22">
        <w:rPr>
          <w:rFonts w:ascii="Calibri" w:hAnsi="Calibri" w:cs="Calibri"/>
          <w:sz w:val="20"/>
          <w:szCs w:val="20"/>
        </w:rPr>
        <w:t xml:space="preserve">, proszę przedstawić – </w:t>
      </w:r>
      <w:r w:rsidRPr="00497C22">
        <w:rPr>
          <w:rFonts w:ascii="Calibri" w:hAnsi="Calibri" w:cs="Calibri"/>
          <w:b/>
          <w:sz w:val="20"/>
          <w:szCs w:val="20"/>
        </w:rPr>
        <w:t>dla każdego</w:t>
      </w:r>
      <w:r w:rsidRPr="00497C22">
        <w:rPr>
          <w:rFonts w:ascii="Calibri" w:hAnsi="Calibri" w:cs="Calibri"/>
          <w:sz w:val="20"/>
          <w:szCs w:val="20"/>
        </w:rPr>
        <w:t xml:space="preserve"> z podmiotów, których to dotyczy – odrębny formularz jednolitego europe</w:t>
      </w:r>
      <w:r w:rsidRPr="00497C22">
        <w:rPr>
          <w:rFonts w:ascii="Calibri" w:hAnsi="Calibri" w:cs="Calibri"/>
          <w:sz w:val="20"/>
          <w:szCs w:val="20"/>
        </w:rPr>
        <w:t>j</w:t>
      </w:r>
      <w:r w:rsidRPr="00497C22">
        <w:rPr>
          <w:rFonts w:ascii="Calibri" w:hAnsi="Calibri" w:cs="Calibri"/>
          <w:sz w:val="20"/>
          <w:szCs w:val="20"/>
        </w:rPr>
        <w:t xml:space="preserve">skiego dokumentu zamówienia zawierający informacje wymagane w </w:t>
      </w:r>
      <w:r w:rsidRPr="00497C22">
        <w:rPr>
          <w:rFonts w:ascii="Calibri" w:hAnsi="Calibri" w:cs="Calibri"/>
          <w:b/>
          <w:sz w:val="20"/>
          <w:szCs w:val="20"/>
        </w:rPr>
        <w:t>niniejszej części sekcja A i B oraz w części III</w:t>
      </w:r>
      <w:r w:rsidRPr="00497C22">
        <w:rPr>
          <w:rFonts w:ascii="Calibri" w:hAnsi="Calibri" w:cs="Calibri"/>
          <w:sz w:val="20"/>
          <w:szCs w:val="20"/>
        </w:rPr>
        <w:t>, nal</w:t>
      </w:r>
      <w:r w:rsidRPr="00497C22">
        <w:rPr>
          <w:rFonts w:ascii="Calibri" w:hAnsi="Calibri" w:cs="Calibri"/>
          <w:sz w:val="20"/>
          <w:szCs w:val="20"/>
        </w:rPr>
        <w:t>e</w:t>
      </w:r>
      <w:r w:rsidRPr="00497C22">
        <w:rPr>
          <w:rFonts w:ascii="Calibri" w:hAnsi="Calibri" w:cs="Calibri"/>
          <w:sz w:val="20"/>
          <w:szCs w:val="20"/>
        </w:rPr>
        <w:t xml:space="preserve">życie wypełniony i podpisany przez dane podmioty. </w:t>
      </w:r>
      <w:r w:rsidRPr="00497C22">
        <w:rPr>
          <w:rFonts w:ascii="Calibri" w:hAnsi="Calibri" w:cs="Calibri"/>
          <w:sz w:val="20"/>
          <w:szCs w:val="20"/>
        </w:rPr>
        <w:br/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</w:t>
      </w:r>
      <w:r w:rsidRPr="00497C22">
        <w:rPr>
          <w:rFonts w:ascii="Calibri" w:hAnsi="Calibri" w:cs="Calibri"/>
          <w:sz w:val="20"/>
          <w:szCs w:val="20"/>
        </w:rPr>
        <w:t>o</w:t>
      </w:r>
      <w:r w:rsidRPr="00497C22">
        <w:rPr>
          <w:rFonts w:ascii="Calibri" w:hAnsi="Calibri" w:cs="Calibri"/>
          <w:sz w:val="20"/>
          <w:szCs w:val="20"/>
        </w:rPr>
        <w:t xml:space="preserve">nanie robót budowlanych. </w:t>
      </w:r>
      <w:r w:rsidRPr="00497C22">
        <w:rPr>
          <w:rFonts w:ascii="Calibri" w:hAnsi="Calibri" w:cs="Calibri"/>
          <w:sz w:val="20"/>
          <w:szCs w:val="20"/>
        </w:rPr>
        <w:br/>
        <w:t>O ile ma to znaczenie dla określonych zdolności, na których polega wykonawca, proszę dołączyć – dla każdego z podmi</w:t>
      </w:r>
      <w:r w:rsidRPr="00497C22">
        <w:rPr>
          <w:rFonts w:ascii="Calibri" w:hAnsi="Calibri" w:cs="Calibri"/>
          <w:sz w:val="20"/>
          <w:szCs w:val="20"/>
        </w:rPr>
        <w:t>o</w:t>
      </w:r>
      <w:r w:rsidRPr="00497C22">
        <w:rPr>
          <w:rFonts w:ascii="Calibri" w:hAnsi="Calibri" w:cs="Calibri"/>
          <w:sz w:val="20"/>
          <w:szCs w:val="20"/>
        </w:rPr>
        <w:t>tów, których to dotyczy – informacje wymagane w częściach IV i V</w:t>
      </w:r>
      <w:r w:rsidRPr="00497C22">
        <w:rPr>
          <w:rStyle w:val="Odwoanieprzypisudolnego"/>
          <w:rFonts w:ascii="Calibri" w:hAnsi="Calibri" w:cs="Calibri"/>
          <w:sz w:val="20"/>
          <w:szCs w:val="20"/>
        </w:rPr>
        <w:footnoteReference w:id="12"/>
      </w:r>
      <w:r w:rsidRPr="00497C22">
        <w:rPr>
          <w:rFonts w:ascii="Calibri" w:hAnsi="Calibri" w:cs="Calibri"/>
          <w:sz w:val="20"/>
          <w:szCs w:val="20"/>
        </w:rPr>
        <w:t>.</w:t>
      </w:r>
    </w:p>
    <w:p w:rsidR="00C87B3C" w:rsidRPr="00497C22" w:rsidRDefault="00C87B3C" w:rsidP="00C87B3C">
      <w:pPr>
        <w:pStyle w:val="ChapterTitle"/>
        <w:rPr>
          <w:rFonts w:ascii="Calibri" w:hAnsi="Calibri" w:cs="Calibri"/>
          <w:b w:val="0"/>
          <w:smallCaps/>
          <w:sz w:val="20"/>
          <w:szCs w:val="20"/>
          <w:u w:val="single"/>
        </w:rPr>
      </w:pPr>
      <w:r w:rsidRPr="00497C22">
        <w:rPr>
          <w:rFonts w:ascii="Calibri" w:hAnsi="Calibri" w:cs="Calibri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C87B3C" w:rsidRPr="00497C22" w:rsidRDefault="00C87B3C" w:rsidP="00C87B3C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387"/>
      </w:tblGrid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Podwykonawstwo:</w:t>
            </w:r>
          </w:p>
        </w:tc>
        <w:tc>
          <w:tcPr>
            <w:tcW w:w="5387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Czy wykonawca zamierza zlecić osobom trzecim po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wykonawstwo jakiejkolwiek części zamówienia?</w:t>
            </w:r>
          </w:p>
        </w:tc>
        <w:tc>
          <w:tcPr>
            <w:tcW w:w="5387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Jeżeli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tak i o ile jest to wiadome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podać wykaz prop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nowanych podwykonawców: </w:t>
            </w: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[…]</w:t>
            </w:r>
          </w:p>
        </w:tc>
      </w:tr>
    </w:tbl>
    <w:p w:rsidR="00C87B3C" w:rsidRPr="00497C22" w:rsidRDefault="00C87B3C" w:rsidP="00C87B3C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 xml:space="preserve">Jeżeli instytucja zamawiająca lub podmiot zamawiający wyraźnie żąda przedstawienia tych informacji </w:t>
      </w:r>
      <w:r w:rsidRPr="00497C22">
        <w:rPr>
          <w:rFonts w:ascii="Calibri" w:hAnsi="Calibri" w:cs="Calibri"/>
          <w:b w:val="0"/>
          <w:sz w:val="20"/>
          <w:szCs w:val="20"/>
        </w:rPr>
        <w:t>oprócz info</w:t>
      </w:r>
      <w:r w:rsidRPr="00497C22">
        <w:rPr>
          <w:rFonts w:ascii="Calibri" w:hAnsi="Calibri" w:cs="Calibri"/>
          <w:b w:val="0"/>
          <w:sz w:val="20"/>
          <w:szCs w:val="20"/>
        </w:rPr>
        <w:t>r</w:t>
      </w:r>
      <w:r w:rsidRPr="00497C22">
        <w:rPr>
          <w:rFonts w:ascii="Calibri" w:hAnsi="Calibri" w:cs="Calibri"/>
          <w:b w:val="0"/>
          <w:sz w:val="20"/>
          <w:szCs w:val="20"/>
        </w:rPr>
        <w:t xml:space="preserve">macji </w:t>
      </w:r>
      <w:r w:rsidRPr="00497C22">
        <w:rPr>
          <w:rFonts w:ascii="Calibri" w:hAnsi="Calibri" w:cs="Calibri"/>
          <w:sz w:val="20"/>
          <w:szCs w:val="20"/>
        </w:rPr>
        <w:t>wymaganych w niniejszej sekcji, proszę przedstawić – dla każdego podwykonawcy (każdej kategorii podwyk</w:t>
      </w:r>
      <w:r w:rsidRPr="00497C22">
        <w:rPr>
          <w:rFonts w:ascii="Calibri" w:hAnsi="Calibri" w:cs="Calibri"/>
          <w:sz w:val="20"/>
          <w:szCs w:val="20"/>
        </w:rPr>
        <w:t>o</w:t>
      </w:r>
      <w:r w:rsidRPr="00497C22">
        <w:rPr>
          <w:rFonts w:ascii="Calibri" w:hAnsi="Calibri" w:cs="Calibri"/>
          <w:sz w:val="20"/>
          <w:szCs w:val="20"/>
        </w:rPr>
        <w:t>nawców), których to dotyczy – informacje wymagane w niniejszej części sekcja A i B oraz w części III.</w:t>
      </w:r>
    </w:p>
    <w:p w:rsidR="00C87B3C" w:rsidRPr="00497C22" w:rsidRDefault="00C87B3C" w:rsidP="00C87B3C">
      <w:pPr>
        <w:spacing w:after="160" w:line="259" w:lineRule="auto"/>
        <w:rPr>
          <w:rFonts w:ascii="Calibri" w:hAnsi="Calibri" w:cs="Calibri"/>
          <w:b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br w:type="page"/>
      </w:r>
    </w:p>
    <w:p w:rsidR="00C87B3C" w:rsidRPr="00497C22" w:rsidRDefault="00C87B3C" w:rsidP="00C87B3C">
      <w:pPr>
        <w:pStyle w:val="ChapterTitle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lastRenderedPageBreak/>
        <w:t>Część III: Podstawy wykluczenia</w:t>
      </w:r>
    </w:p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A: Podstawy związane z wyrokami skazującymi za przestępstwo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>W art. 57 ust. 1 dyrektywy 2014/24/UE określono następujące powody wykluczenia:</w:t>
      </w:r>
    </w:p>
    <w:p w:rsidR="00C87B3C" w:rsidRPr="00497C22" w:rsidRDefault="00C87B3C" w:rsidP="00845339">
      <w:pPr>
        <w:pStyle w:val="NumPar1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 xml:space="preserve">udział w </w:t>
      </w:r>
      <w:r w:rsidRPr="00497C22">
        <w:rPr>
          <w:rFonts w:ascii="Calibri" w:hAnsi="Calibri" w:cs="Calibri"/>
          <w:b/>
          <w:sz w:val="20"/>
          <w:szCs w:val="20"/>
        </w:rPr>
        <w:t>organizacji przestępczej</w:t>
      </w:r>
      <w:r w:rsidRPr="00497C22">
        <w:rPr>
          <w:rStyle w:val="Odwoanieprzypisudolnego"/>
          <w:rFonts w:ascii="Calibri" w:hAnsi="Calibri" w:cs="Calibri"/>
          <w:b/>
          <w:sz w:val="20"/>
          <w:szCs w:val="20"/>
        </w:rPr>
        <w:footnoteReference w:id="13"/>
      </w:r>
      <w:r w:rsidRPr="00497C22">
        <w:rPr>
          <w:rFonts w:ascii="Calibri" w:hAnsi="Calibri" w:cs="Calibri"/>
          <w:sz w:val="20"/>
          <w:szCs w:val="20"/>
        </w:rPr>
        <w:t>;</w:t>
      </w:r>
    </w:p>
    <w:p w:rsidR="00C87B3C" w:rsidRPr="00497C22" w:rsidRDefault="00C87B3C" w:rsidP="00C87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497C22">
        <w:rPr>
          <w:rFonts w:ascii="Calibri" w:hAnsi="Calibri" w:cs="Calibri"/>
          <w:b/>
          <w:sz w:val="20"/>
          <w:szCs w:val="20"/>
        </w:rPr>
        <w:t>korupcja</w:t>
      </w:r>
      <w:r w:rsidRPr="00497C22">
        <w:rPr>
          <w:rStyle w:val="Odwoanieprzypisudolnego"/>
          <w:rFonts w:ascii="Calibri" w:hAnsi="Calibri" w:cs="Calibri"/>
          <w:b/>
          <w:sz w:val="20"/>
          <w:szCs w:val="20"/>
        </w:rPr>
        <w:footnoteReference w:id="14"/>
      </w:r>
      <w:r w:rsidRPr="00497C22">
        <w:rPr>
          <w:rFonts w:ascii="Calibri" w:hAnsi="Calibri" w:cs="Calibri"/>
          <w:sz w:val="20"/>
          <w:szCs w:val="20"/>
        </w:rPr>
        <w:t>;</w:t>
      </w:r>
    </w:p>
    <w:p w:rsidR="00C87B3C" w:rsidRPr="00497C22" w:rsidRDefault="00C87B3C" w:rsidP="00C87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bookmarkStart w:id="1" w:name="_DV_M1264"/>
      <w:bookmarkEnd w:id="1"/>
      <w:r w:rsidRPr="00497C22">
        <w:rPr>
          <w:rFonts w:ascii="Calibri" w:hAnsi="Calibri" w:cs="Calibri"/>
          <w:b/>
          <w:w w:val="0"/>
          <w:sz w:val="20"/>
          <w:szCs w:val="20"/>
        </w:rPr>
        <w:t>nadużycie finansowe</w:t>
      </w:r>
      <w:r w:rsidRPr="00497C22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5"/>
      </w:r>
      <w:r w:rsidRPr="00497C22">
        <w:rPr>
          <w:rFonts w:ascii="Calibri" w:hAnsi="Calibri" w:cs="Calibri"/>
          <w:w w:val="0"/>
          <w:sz w:val="20"/>
          <w:szCs w:val="20"/>
        </w:rPr>
        <w:t>;</w:t>
      </w:r>
      <w:bookmarkStart w:id="2" w:name="_DV_M1266"/>
      <w:bookmarkEnd w:id="2"/>
    </w:p>
    <w:p w:rsidR="00C87B3C" w:rsidRPr="00497C22" w:rsidRDefault="00C87B3C" w:rsidP="00C87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497C22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6"/>
      </w:r>
    </w:p>
    <w:p w:rsidR="00C87B3C" w:rsidRPr="00497C22" w:rsidRDefault="00C87B3C" w:rsidP="00C87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  <w:lang w:eastAsia="fr-BE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pranie pieniędzy lub finansowanie terroryzmu</w:t>
      </w:r>
      <w:r w:rsidRPr="00497C22">
        <w:rPr>
          <w:rStyle w:val="Odwoanieprzypisudolnego"/>
          <w:rFonts w:ascii="Calibri" w:hAnsi="Calibri" w:cs="Calibri"/>
          <w:b/>
          <w:w w:val="0"/>
          <w:sz w:val="20"/>
          <w:szCs w:val="20"/>
        </w:rPr>
        <w:footnoteReference w:id="17"/>
      </w:r>
    </w:p>
    <w:p w:rsidR="00C87B3C" w:rsidRPr="00497C22" w:rsidRDefault="00C87B3C" w:rsidP="00C87B3C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w w:val="0"/>
          <w:sz w:val="20"/>
          <w:szCs w:val="20"/>
        </w:rPr>
      </w:pPr>
      <w:r w:rsidRPr="00497C22">
        <w:rPr>
          <w:rFonts w:ascii="Calibri" w:hAnsi="Calibri" w:cs="Calibri"/>
          <w:b/>
          <w:sz w:val="20"/>
          <w:szCs w:val="20"/>
        </w:rPr>
        <w:t>praca dzieci</w:t>
      </w:r>
      <w:r w:rsidRPr="00497C22">
        <w:rPr>
          <w:rFonts w:ascii="Calibri" w:hAnsi="Calibri" w:cs="Calibri"/>
          <w:sz w:val="20"/>
          <w:szCs w:val="20"/>
        </w:rPr>
        <w:t xml:space="preserve"> i inne formy </w:t>
      </w:r>
      <w:r w:rsidRPr="00497C22">
        <w:rPr>
          <w:rFonts w:ascii="Calibri" w:hAnsi="Calibri" w:cs="Calibri"/>
          <w:b/>
          <w:sz w:val="20"/>
          <w:szCs w:val="20"/>
        </w:rPr>
        <w:t>handlu ludźmi</w:t>
      </w:r>
      <w:r w:rsidRPr="00497C22">
        <w:rPr>
          <w:rStyle w:val="Odwoanieprzypisudolnego"/>
          <w:rFonts w:ascii="Calibri" w:hAnsi="Calibri" w:cs="Calibri"/>
          <w:b/>
          <w:sz w:val="20"/>
          <w:szCs w:val="20"/>
        </w:rPr>
        <w:footnoteReference w:id="18"/>
      </w:r>
      <w:r w:rsidRPr="00497C22">
        <w:rPr>
          <w:rFonts w:ascii="Calibri" w:hAnsi="Calibri" w:cs="Calibri"/>
          <w:sz w:val="20"/>
          <w:szCs w:val="20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961"/>
      </w:tblGrid>
      <w:tr w:rsidR="00C87B3C" w:rsidRPr="00497C22" w:rsidTr="00024FA5">
        <w:tc>
          <w:tcPr>
            <w:tcW w:w="5070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Podstawy związane z wyrokami skazującymi za przestę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stwo na podstawie przepisów krajowych stanowiących wdrożenie podstaw określonych w art. 57 ust. 1 wsp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mnianej dyrektywy:</w:t>
            </w:r>
          </w:p>
        </w:tc>
        <w:tc>
          <w:tcPr>
            <w:tcW w:w="4961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5070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Czy w stosunku do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samego wykonawcy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bądź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jakiejkolwiek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osoby będącej członkiem organów administracyjnych, 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rządzających lub nadzorczych wykonawcy, lub posiadającej w przedsiębiorstwie wykonawcy uprawnienia do repreze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towania, uprawnienia decyzyjne lub kontrolne,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wydany został prawomocny wyrok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z jednego z wyżej wymieni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nych powodów, orzeczeniem sprzed najwyżej pięciu lat lub w którym okres wykluczenia określony bezpośrednio w wyroku nadal obowiązuje? </w:t>
            </w:r>
          </w:p>
        </w:tc>
        <w:tc>
          <w:tcPr>
            <w:tcW w:w="4961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 (adres internetowy, wyd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jący urząd lub organ, dokładne dane referencyjne dok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u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mentacji):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[……][……][……][……]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9"/>
            </w:r>
          </w:p>
        </w:tc>
      </w:tr>
      <w:tr w:rsidR="00C87B3C" w:rsidRPr="00497C22" w:rsidTr="00024FA5">
        <w:tc>
          <w:tcPr>
            <w:tcW w:w="5070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podać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0"/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 wskazać, kto został skazany [ ];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961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 data: [   ], punkt(-y): [   ], powód(-ody): [   ]</w:t>
            </w:r>
            <w:r w:rsidRPr="00497C22"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c) długość okresu wykluczenia [……] oraz punkt(-y), któr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go(-</w:t>
            </w:r>
            <w:proofErr w:type="spellStart"/>
            <w:r w:rsidRPr="00497C22">
              <w:rPr>
                <w:rFonts w:ascii="Calibri" w:hAnsi="Calibri" w:cs="Calibri"/>
                <w:sz w:val="20"/>
                <w:szCs w:val="20"/>
              </w:rPr>
              <w:t>ych</w:t>
            </w:r>
            <w:proofErr w:type="spellEnd"/>
            <w:r w:rsidRPr="00497C22">
              <w:rPr>
                <w:rFonts w:ascii="Calibri" w:hAnsi="Calibri" w:cs="Calibri"/>
                <w:sz w:val="20"/>
                <w:szCs w:val="20"/>
              </w:rPr>
              <w:t>) to dotyczy.</w:t>
            </w: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 (adres internetowy, wyd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jący urząd lub organ, dokładne dane referencyjne dok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u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mentacji): [……][……][……][……]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1"/>
            </w:r>
          </w:p>
        </w:tc>
      </w:tr>
      <w:tr w:rsidR="00C87B3C" w:rsidRPr="00497C22" w:rsidTr="00024FA5">
        <w:tc>
          <w:tcPr>
            <w:tcW w:w="5070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W przypadku skazania, czy wykonawca przedsięwziął środki w celu wykazania swojej rzetelności pomimo istnienia 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powiedniej podstawy wykluczenia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2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(„</w:t>
            </w:r>
            <w:r w:rsidRPr="00497C22">
              <w:rPr>
                <w:rStyle w:val="NormalBoldChar"/>
                <w:rFonts w:ascii="Calibri" w:eastAsia="Calibri" w:hAnsi="Calibri" w:cs="Calibri"/>
                <w:b w:val="0"/>
                <w:sz w:val="20"/>
                <w:szCs w:val="20"/>
              </w:rPr>
              <w:t>samooczyszczenie”)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4961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[] Tak [] Nie </w:t>
            </w:r>
          </w:p>
        </w:tc>
      </w:tr>
      <w:tr w:rsidR="00C87B3C" w:rsidRPr="00497C22" w:rsidTr="00024FA5">
        <w:tc>
          <w:tcPr>
            <w:tcW w:w="5070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Jeżeli tak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, proszę opisać przedsięwzięte środki</w:t>
            </w:r>
            <w:r w:rsidRPr="00497C22">
              <w:rPr>
                <w:rStyle w:val="Odwoanieprzypisudolnego"/>
                <w:rFonts w:ascii="Calibri" w:hAnsi="Calibri" w:cs="Calibri"/>
                <w:w w:val="0"/>
                <w:sz w:val="20"/>
                <w:szCs w:val="20"/>
              </w:rPr>
              <w:footnoteReference w:id="23"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:</w:t>
            </w:r>
          </w:p>
        </w:tc>
        <w:tc>
          <w:tcPr>
            <w:tcW w:w="4961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w w:val="0"/>
          <w:sz w:val="20"/>
          <w:szCs w:val="20"/>
        </w:rPr>
      </w:pPr>
      <w:r w:rsidRPr="00497C22">
        <w:rPr>
          <w:rFonts w:ascii="Calibri" w:hAnsi="Calibri" w:cs="Calibri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322"/>
        <w:gridCol w:w="3065"/>
      </w:tblGrid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5387" w:type="dxa"/>
            <w:gridSpan w:val="2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Czy wykonawca wywiązał się ze wszystkich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obowią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ków dotyczących płatności podatków lub składek na ubezpieczenie społeczne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387" w:type="dxa"/>
            <w:gridSpan w:val="2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C87B3C" w:rsidRPr="00497C22" w:rsidTr="00024FA5">
        <w:trPr>
          <w:trHeight w:val="470"/>
        </w:trPr>
        <w:tc>
          <w:tcPr>
            <w:tcW w:w="4644" w:type="dxa"/>
            <w:vMerge w:val="restart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wskazać: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 państwo lub państwo członkowskie, którego to dotyczy;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 jakiej kwoty to dotyczy?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c) w jaki sposób zostało ustalone to naruszenie ob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wiązków: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1) w trybie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decyzji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sądowej lub administracyjnej:</w:t>
            </w:r>
          </w:p>
          <w:p w:rsidR="00C87B3C" w:rsidRPr="00497C22" w:rsidRDefault="00C87B3C" w:rsidP="000570F1">
            <w:pPr>
              <w:pStyle w:val="Tiret1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Czy ta decyzja jest ostateczna i wi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ą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żąca?</w:t>
            </w:r>
          </w:p>
          <w:p w:rsidR="00C87B3C" w:rsidRPr="00497C22" w:rsidRDefault="00C87B3C" w:rsidP="00845339">
            <w:pPr>
              <w:pStyle w:val="Tiret1"/>
              <w:numPr>
                <w:ilvl w:val="0"/>
                <w:numId w:val="36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Proszę podać datę wyroku lub dec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zji.</w:t>
            </w:r>
          </w:p>
          <w:p w:rsidR="00C87B3C" w:rsidRPr="00497C22" w:rsidRDefault="00C87B3C" w:rsidP="00845339">
            <w:pPr>
              <w:pStyle w:val="Tiret1"/>
              <w:numPr>
                <w:ilvl w:val="0"/>
                <w:numId w:val="36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W przypadku wyroku,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 ile została w nim bezpośrednio określona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dł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u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gość okresu wykluczenia:</w:t>
            </w:r>
          </w:p>
          <w:p w:rsidR="00C87B3C" w:rsidRPr="00497C22" w:rsidRDefault="00C87B3C" w:rsidP="000570F1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2) w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inny sposób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? Proszę sprecyzować, w jaki:</w:t>
            </w: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ą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ce porozumienia w celu spłaty tych należności, obe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j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mujące w stosownych przypadkach narosłe odsetki lub grzywny?</w:t>
            </w:r>
          </w:p>
        </w:tc>
        <w:tc>
          <w:tcPr>
            <w:tcW w:w="2322" w:type="dxa"/>
          </w:tcPr>
          <w:p w:rsidR="00C87B3C" w:rsidRPr="00497C22" w:rsidRDefault="00C87B3C" w:rsidP="000570F1">
            <w:pPr>
              <w:pStyle w:val="Tiret1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Podatki</w:t>
            </w:r>
          </w:p>
        </w:tc>
        <w:tc>
          <w:tcPr>
            <w:tcW w:w="3065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Składki na ubezpieczenia społec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ne</w:t>
            </w:r>
          </w:p>
        </w:tc>
      </w:tr>
      <w:tr w:rsidR="00C87B3C" w:rsidRPr="00497C22" w:rsidTr="00024FA5">
        <w:trPr>
          <w:trHeight w:val="1977"/>
        </w:trPr>
        <w:tc>
          <w:tcPr>
            <w:tcW w:w="4644" w:type="dxa"/>
            <w:vMerge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c1) [] Tak [] Nie</w:t>
            </w:r>
          </w:p>
          <w:p w:rsidR="00C87B3C" w:rsidRPr="00497C22" w:rsidRDefault="00C87B3C" w:rsidP="000570F1">
            <w:pPr>
              <w:pStyle w:val="Tiret0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  <w:p w:rsidR="00C87B3C" w:rsidRPr="00497C22" w:rsidRDefault="00C87B3C" w:rsidP="00845339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845339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0570F1">
            <w:pPr>
              <w:pStyle w:val="Tiret0"/>
              <w:numPr>
                <w:ilvl w:val="0"/>
                <w:numId w:val="0"/>
              </w:numPr>
              <w:rPr>
                <w:rFonts w:ascii="Calibri" w:hAnsi="Calibri" w:cs="Calibri"/>
                <w:sz w:val="20"/>
                <w:szCs w:val="20"/>
              </w:rPr>
            </w:pP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c2) [ …]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  <w:t>d) [] Tak [] Nie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3065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c1) [] Tak [] Nie</w:t>
            </w:r>
          </w:p>
          <w:p w:rsidR="00C87B3C" w:rsidRPr="00497C22" w:rsidRDefault="00C87B3C" w:rsidP="00845339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  <w:p w:rsidR="00C87B3C" w:rsidRPr="00497C22" w:rsidRDefault="00C87B3C" w:rsidP="00845339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845339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0570F1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c2) [ …]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  <w:t>d) [] Tak [] Nie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, proszę podać szczeg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ó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łowe informacje na ten temat: [……]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387" w:type="dxa"/>
            <w:gridSpan w:val="2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t xml:space="preserve"> 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4"/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[……][……][……]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C: Podstawy związane z niewypłacalnością, konfliktem interesów lub wykroczeniami zawodowymi</w:t>
      </w:r>
      <w:r w:rsidRPr="00497C22">
        <w:rPr>
          <w:rStyle w:val="Odwoanieprzypisudolnego"/>
          <w:rFonts w:ascii="Calibri" w:hAnsi="Calibri" w:cs="Calibri"/>
          <w:b w:val="0"/>
          <w:sz w:val="20"/>
          <w:szCs w:val="20"/>
        </w:rPr>
        <w:footnoteReference w:id="25"/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Należy zauważyć, że do celów niniejszego zamówienia niektóre z poniższych podstaw wykluczenia mogą być zdef</w:t>
      </w:r>
      <w:r w:rsidRPr="00497C22">
        <w:rPr>
          <w:rFonts w:ascii="Calibri" w:hAnsi="Calibri" w:cs="Calibri"/>
          <w:b/>
          <w:w w:val="0"/>
          <w:sz w:val="20"/>
          <w:szCs w:val="20"/>
        </w:rPr>
        <w:t>i</w:t>
      </w:r>
      <w:r w:rsidRPr="00497C22">
        <w:rPr>
          <w:rFonts w:ascii="Calibri" w:hAnsi="Calibri" w:cs="Calibri"/>
          <w:b/>
          <w:w w:val="0"/>
          <w:sz w:val="20"/>
          <w:szCs w:val="20"/>
        </w:rPr>
        <w:t>niowane bardziej precyzyjnie w prawie krajowym, w stosownym ogłoszeniu lub w dokumentach zamówienia. Tak więc prawo krajowe może na przykład stanowić, że pojęcie „poważnego wykroczenia zawodowego” może obejm</w:t>
      </w:r>
      <w:r w:rsidRPr="00497C22">
        <w:rPr>
          <w:rFonts w:ascii="Calibri" w:hAnsi="Calibri" w:cs="Calibri"/>
          <w:b/>
          <w:w w:val="0"/>
          <w:sz w:val="20"/>
          <w:szCs w:val="20"/>
        </w:rPr>
        <w:t>o</w:t>
      </w:r>
      <w:r w:rsidRPr="00497C22">
        <w:rPr>
          <w:rFonts w:ascii="Calibri" w:hAnsi="Calibri" w:cs="Calibri"/>
          <w:b/>
          <w:w w:val="0"/>
          <w:sz w:val="20"/>
          <w:szCs w:val="20"/>
        </w:rPr>
        <w:t xml:space="preserve">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5103"/>
      </w:tblGrid>
      <w:tr w:rsidR="00C87B3C" w:rsidRPr="00497C22" w:rsidTr="00024FA5">
        <w:tc>
          <w:tcPr>
            <w:tcW w:w="4786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rPr>
          <w:trHeight w:val="406"/>
        </w:trPr>
        <w:tc>
          <w:tcPr>
            <w:tcW w:w="4786" w:type="dxa"/>
            <w:vMerge w:val="restart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Czy wykonawca,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wedle własnej wiedzy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, naruszył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swoje obowiązki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w dziedzinie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prawa środowiska, prawa s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cjalnego i prawa pracy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26"/>
            </w:r>
            <w:r w:rsidRPr="00497C22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  <w:tr w:rsidR="00C87B3C" w:rsidRPr="00497C22" w:rsidTr="00024FA5">
        <w:trPr>
          <w:trHeight w:val="405"/>
        </w:trPr>
        <w:tc>
          <w:tcPr>
            <w:tcW w:w="4786" w:type="dxa"/>
            <w:vMerge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czy wykonawca przedsięwziął środki w celu 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kazania swojej rzetelności pomimo istnienia odpowiedniej </w:t>
            </w: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podstawy wykluczenia („samooczyszczenie”)?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C87B3C" w:rsidRPr="00497C22" w:rsidTr="00024FA5">
        <w:tc>
          <w:tcPr>
            <w:tcW w:w="4786" w:type="dxa"/>
          </w:tcPr>
          <w:p w:rsidR="00C87B3C" w:rsidRPr="00497C22" w:rsidRDefault="00C87B3C" w:rsidP="000570F1">
            <w:pPr>
              <w:pStyle w:val="NormalLeft"/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Czy wykonawca znajduje się w jednej z następujących sytuacji: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a)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zbankrutował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; lub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b)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prowadzone jest wobec niego postępowanie up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dłościowe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lub likwidacyjne; lub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c) zawarł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układ z wierzycielami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; lub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d) znajduje się w innej tego rodzaju sytuacji wynikającej z podobnej procedury przewidzianej w krajowych prz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pisach ustawowych i wykonawczych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7"/>
            </w:r>
            <w:r w:rsidRPr="00497C22">
              <w:rPr>
                <w:rFonts w:ascii="Calibri" w:hAnsi="Calibri" w:cs="Calibri"/>
                <w:sz w:val="20"/>
                <w:szCs w:val="20"/>
              </w:rPr>
              <w:t>; lub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e) jego aktywami zarządza likwidator lub sąd; lub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f) jego działalność gospodarcza jest zawieszona?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tak:</w:t>
            </w:r>
          </w:p>
          <w:p w:rsidR="00C87B3C" w:rsidRPr="00497C22" w:rsidRDefault="00C87B3C" w:rsidP="00845339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Proszę podać szczegółowe informacje:</w:t>
            </w:r>
          </w:p>
          <w:p w:rsidR="00C87B3C" w:rsidRPr="00497C22" w:rsidRDefault="00C87B3C" w:rsidP="00845339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Proszę podać powody, które pomimo powy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ż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szej sytuacji umożliwiają realizację zamówi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nia, z uwzględnieniem mających zastosow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nie przepisów krajowych i środków dotycz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ą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cych kontynuowania działalności gospoda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r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czej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28"/>
            </w:r>
            <w:r w:rsidRPr="00497C22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C87B3C" w:rsidRPr="00497C22" w:rsidRDefault="00C87B3C" w:rsidP="000570F1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C87B3C" w:rsidRPr="00497C22" w:rsidRDefault="00C87B3C" w:rsidP="00845339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  <w:p w:rsidR="00024FA5" w:rsidRPr="00024FA5" w:rsidRDefault="00C87B3C" w:rsidP="00024FA5">
            <w:pPr>
              <w:pStyle w:val="Tiret0"/>
              <w:numPr>
                <w:ilvl w:val="0"/>
                <w:numId w:val="35"/>
              </w:num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87B3C" w:rsidRPr="00497C22" w:rsidTr="00024FA5">
        <w:trPr>
          <w:trHeight w:val="303"/>
        </w:trPr>
        <w:tc>
          <w:tcPr>
            <w:tcW w:w="4786" w:type="dxa"/>
            <w:vMerge w:val="restart"/>
          </w:tcPr>
          <w:p w:rsidR="00C87B3C" w:rsidRPr="00497C22" w:rsidRDefault="00C87B3C" w:rsidP="000570F1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Czy wykonawca jest winien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poważnego wykroczenia zawodowego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29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? 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 [……]</w:t>
            </w:r>
          </w:p>
        </w:tc>
      </w:tr>
      <w:tr w:rsidR="00C87B3C" w:rsidRPr="00497C22" w:rsidTr="00024FA5">
        <w:trPr>
          <w:trHeight w:val="303"/>
        </w:trPr>
        <w:tc>
          <w:tcPr>
            <w:tcW w:w="4786" w:type="dxa"/>
            <w:vMerge/>
          </w:tcPr>
          <w:p w:rsidR="00C87B3C" w:rsidRPr="00497C22" w:rsidRDefault="00C87B3C" w:rsidP="000570F1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czy wykonawca przedsięwziął środki w celu s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mooczyszczenia? 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C87B3C" w:rsidRPr="00497C22" w:rsidTr="00024FA5">
        <w:trPr>
          <w:trHeight w:val="515"/>
        </w:trPr>
        <w:tc>
          <w:tcPr>
            <w:tcW w:w="4786" w:type="dxa"/>
            <w:vMerge w:val="restart"/>
          </w:tcPr>
          <w:p w:rsidR="00C87B3C" w:rsidRPr="00497C22" w:rsidRDefault="00C87B3C" w:rsidP="000570F1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>Czy wykonawca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zawarł z innymi wykonawcami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poroz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u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mienia mające na celu zakłócenie konkurencji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C87B3C" w:rsidRPr="00497C22" w:rsidTr="00024FA5">
        <w:trPr>
          <w:trHeight w:val="514"/>
        </w:trPr>
        <w:tc>
          <w:tcPr>
            <w:tcW w:w="4786" w:type="dxa"/>
            <w:vMerge/>
          </w:tcPr>
          <w:p w:rsidR="00C87B3C" w:rsidRPr="00497C22" w:rsidRDefault="00C87B3C" w:rsidP="000570F1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czy wykonawca przedsięwziął środki w celu s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mooczyszczenia? 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C87B3C" w:rsidRPr="00497C22" w:rsidTr="00024FA5">
        <w:trPr>
          <w:trHeight w:val="1316"/>
        </w:trPr>
        <w:tc>
          <w:tcPr>
            <w:tcW w:w="4786" w:type="dxa"/>
          </w:tcPr>
          <w:p w:rsidR="00C87B3C" w:rsidRPr="00497C22" w:rsidRDefault="00C87B3C" w:rsidP="000570F1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497C22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konflikcie inter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sów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0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spowodowanym jego udziałem w postępowaniu o udzielenie zamówienia?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C87B3C" w:rsidRPr="00497C22" w:rsidTr="00024FA5">
        <w:trPr>
          <w:trHeight w:val="1544"/>
        </w:trPr>
        <w:tc>
          <w:tcPr>
            <w:tcW w:w="4786" w:type="dxa"/>
          </w:tcPr>
          <w:p w:rsidR="00C87B3C" w:rsidRPr="00497C22" w:rsidRDefault="00C87B3C" w:rsidP="000570F1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497C22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 xml:space="preserve">Czy wykonawca lub 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przedsiębiorstwo związane z wyk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nawcą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doradzał(-o)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instytucji zamawiającej lub podmi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towi zamawiającemu bądź był(-o) w inny sposób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zaa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n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gażowany(-e) w przygotowanie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postępowania o udzi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lenie zamówienia?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C87B3C" w:rsidRPr="00497C22" w:rsidTr="00024FA5">
        <w:trPr>
          <w:trHeight w:val="932"/>
        </w:trPr>
        <w:tc>
          <w:tcPr>
            <w:tcW w:w="4786" w:type="dxa"/>
            <w:vMerge w:val="restart"/>
          </w:tcPr>
          <w:p w:rsidR="00C87B3C" w:rsidRPr="00497C22" w:rsidRDefault="00C87B3C" w:rsidP="000570F1">
            <w:pPr>
              <w:pStyle w:val="NormalLeft"/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Czy wykonawca znajdował się w sytuacji, w której wcz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śniejsza umowa w sprawie zamówienia publicznego, wcześniejsza umowa z podmiotem zamawiającym lub wcześniejsza umowa w sprawie koncesji została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rozwi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ą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zana przed czasem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lub w której nałożone zostało 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szkodowanie bądź inne porównywalne sankcje w zwią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ku z tą wcześniejszą umową?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</w:p>
        </w:tc>
      </w:tr>
      <w:tr w:rsidR="00C87B3C" w:rsidRPr="00497C22" w:rsidTr="00024FA5">
        <w:trPr>
          <w:trHeight w:val="931"/>
        </w:trPr>
        <w:tc>
          <w:tcPr>
            <w:tcW w:w="4786" w:type="dxa"/>
            <w:vMerge/>
          </w:tcPr>
          <w:p w:rsidR="00C87B3C" w:rsidRPr="00497C22" w:rsidRDefault="00C87B3C" w:rsidP="000570F1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czy wykonawca przedsięwziął środki w celu s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mooczyszczenia? 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opisać przedsięwzięte środki: [……]</w:t>
            </w:r>
          </w:p>
        </w:tc>
      </w:tr>
      <w:tr w:rsidR="00C87B3C" w:rsidRPr="00497C22" w:rsidTr="00024FA5">
        <w:tc>
          <w:tcPr>
            <w:tcW w:w="4786" w:type="dxa"/>
          </w:tcPr>
          <w:p w:rsidR="00C87B3C" w:rsidRPr="00497C22" w:rsidRDefault="00C87B3C" w:rsidP="000570F1">
            <w:pPr>
              <w:pStyle w:val="NormalLeft"/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Czy wykonawca może potwierdzić, że: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>nie jest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winny poważnego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wprowadzenia w błąd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przy dostarczaniu informacji wymaganych do weryfikacji braku podstaw wykluczenia lub do weryfikacji spełni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nia kryteriów kwalifikacji;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b) </w:t>
            </w:r>
            <w:r w:rsidRPr="00497C22">
              <w:rPr>
                <w:rStyle w:val="NormalBoldChar"/>
                <w:rFonts w:ascii="Calibri" w:eastAsia="Calibri" w:hAnsi="Calibri" w:cs="Calibri"/>
                <w:b w:val="0"/>
                <w:w w:val="0"/>
                <w:sz w:val="20"/>
                <w:szCs w:val="20"/>
              </w:rPr>
              <w:t xml:space="preserve">nie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zataił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tych informacji;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d) nie przedsięwziął kroków, aby w bezprawny sposób wpłynąć na proces podejmowania decyzji przez instyt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u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nia zamówienia?</w:t>
            </w:r>
          </w:p>
        </w:tc>
        <w:tc>
          <w:tcPr>
            <w:tcW w:w="5103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D: Inne podstawy wykluczenia, które mogą być przewidziane w przepisach krajowych państwa członkowskiego instytucji z</w:t>
      </w:r>
      <w:r w:rsidRPr="00497C22">
        <w:rPr>
          <w:rFonts w:ascii="Calibri" w:hAnsi="Calibri" w:cs="Calibri"/>
          <w:b w:val="0"/>
          <w:sz w:val="20"/>
          <w:szCs w:val="20"/>
        </w:rPr>
        <w:t>a</w:t>
      </w:r>
      <w:r w:rsidRPr="00497C22">
        <w:rPr>
          <w:rFonts w:ascii="Calibri" w:hAnsi="Calibri" w:cs="Calibri"/>
          <w:b w:val="0"/>
          <w:sz w:val="20"/>
          <w:szCs w:val="20"/>
        </w:rPr>
        <w:t>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45"/>
      </w:tblGrid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Podstawy wykluczenia o charakterze wyłącznie kr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jowym</w:t>
            </w:r>
          </w:p>
        </w:tc>
        <w:tc>
          <w:tcPr>
            <w:tcW w:w="5245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Czy mają zastosowanie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podstawy wykluczenia o ch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rakterze wyłącznie krajowym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określone w stoso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nym ogłoszeniu lub w dokumentach zamówienia?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dokumentacja wymagana w stosownym ogł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szeniu lub w dokumentach zamówienia jest dostępna w formie elektronicznej, proszę wskazać:</w:t>
            </w:r>
          </w:p>
        </w:tc>
        <w:tc>
          <w:tcPr>
            <w:tcW w:w="5245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[……][……][……]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1"/>
            </w:r>
          </w:p>
        </w:tc>
      </w:tr>
      <w:tr w:rsidR="00C87B3C" w:rsidRPr="00497C22" w:rsidTr="00024FA5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W przypadku gdy ma zastosowanie którakolwiek z podstaw wykluczenia o charakterze wyłącznie kr</w:t>
            </w:r>
            <w:r w:rsidRPr="00497C22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a</w:t>
            </w:r>
            <w:r w:rsidRPr="00497C22">
              <w:rPr>
                <w:rStyle w:val="NormalBoldChar"/>
                <w:rFonts w:ascii="Calibri" w:eastAsia="Calibri" w:hAnsi="Calibri" w:cs="Calibri"/>
                <w:sz w:val="20"/>
                <w:szCs w:val="20"/>
              </w:rPr>
              <w:t>jowym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, czy wykonawca przedsięwziął środki w celu samooczyszczenia? 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tak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5245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</w:tbl>
    <w:p w:rsidR="00C87B3C" w:rsidRPr="00497C22" w:rsidRDefault="00C87B3C" w:rsidP="00C87B3C">
      <w:pPr>
        <w:rPr>
          <w:rFonts w:ascii="Calibri" w:hAnsi="Calibri" w:cs="Calibri"/>
        </w:rPr>
      </w:pPr>
    </w:p>
    <w:p w:rsidR="00C87B3C" w:rsidRPr="00497C22" w:rsidRDefault="00C87B3C" w:rsidP="00781386">
      <w:pPr>
        <w:pStyle w:val="ChapterTitle"/>
        <w:spacing w:before="0" w:after="0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>Część IV: Kryteria kwalifikacji</w:t>
      </w:r>
    </w:p>
    <w:p w:rsidR="00C87B3C" w:rsidRPr="00497C22" w:rsidRDefault="00C87B3C" w:rsidP="00781386">
      <w:pPr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 xml:space="preserve">W odniesieniu do kryteriów kwalifikacji (sekcja </w:t>
      </w:r>
      <w:r w:rsidRPr="00497C22">
        <w:rPr>
          <w:rFonts w:ascii="Calibri" w:hAnsi="Calibri" w:cs="Calibri"/>
          <w:sz w:val="20"/>
          <w:szCs w:val="20"/>
        </w:rPr>
        <w:sym w:font="Symbol" w:char="F061"/>
      </w:r>
      <w:r w:rsidRPr="00497C22">
        <w:rPr>
          <w:rFonts w:ascii="Calibri" w:hAnsi="Calibri" w:cs="Calibri"/>
          <w:sz w:val="20"/>
          <w:szCs w:val="20"/>
        </w:rPr>
        <w:t xml:space="preserve"> lub sekcje </w:t>
      </w:r>
      <w:proofErr w:type="spellStart"/>
      <w:r w:rsidRPr="00497C22">
        <w:rPr>
          <w:rFonts w:ascii="Calibri" w:hAnsi="Calibri" w:cs="Calibri"/>
          <w:sz w:val="20"/>
          <w:szCs w:val="20"/>
        </w:rPr>
        <w:t>A–D</w:t>
      </w:r>
      <w:proofErr w:type="spellEnd"/>
      <w:r w:rsidRPr="00497C22">
        <w:rPr>
          <w:rFonts w:ascii="Calibri" w:hAnsi="Calibri" w:cs="Calibri"/>
          <w:sz w:val="20"/>
          <w:szCs w:val="20"/>
        </w:rPr>
        <w:t xml:space="preserve"> w niniejszej części) wykonawca oświadcza, że:</w:t>
      </w:r>
    </w:p>
    <w:p w:rsidR="00C87B3C" w:rsidRPr="00497C22" w:rsidRDefault="00C87B3C" w:rsidP="00781386">
      <w:pPr>
        <w:pStyle w:val="SectionTitle"/>
        <w:spacing w:before="0" w:after="0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sym w:font="Symbol" w:char="F061"/>
      </w:r>
      <w:r w:rsidRPr="00497C22">
        <w:rPr>
          <w:rFonts w:ascii="Calibri" w:hAnsi="Calibri" w:cs="Calibri"/>
          <w:b w:val="0"/>
          <w:sz w:val="20"/>
          <w:szCs w:val="20"/>
        </w:rPr>
        <w:t>: Ogólne oświadczenie dotyczące wszystkich kryteriów kwalifikacji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497C22">
        <w:rPr>
          <w:rFonts w:ascii="Calibri" w:hAnsi="Calibri" w:cs="Calibri"/>
          <w:b/>
          <w:w w:val="0"/>
          <w:sz w:val="20"/>
          <w:szCs w:val="20"/>
        </w:rPr>
        <w:sym w:font="Symbol" w:char="F061"/>
      </w:r>
      <w:r w:rsidRPr="00497C22">
        <w:rPr>
          <w:rFonts w:ascii="Calibri" w:hAnsi="Calibri" w:cs="Calibri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7"/>
      </w:tblGrid>
      <w:tr w:rsidR="00C87B3C" w:rsidRPr="00497C22" w:rsidTr="000570F1">
        <w:tc>
          <w:tcPr>
            <w:tcW w:w="4606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Spełnienie wszystkich wymaganych kryteriów kwal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fikacji</w:t>
            </w:r>
          </w:p>
        </w:tc>
        <w:tc>
          <w:tcPr>
            <w:tcW w:w="4607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C87B3C" w:rsidRPr="00497C22" w:rsidTr="000570F1">
        <w:tc>
          <w:tcPr>
            <w:tcW w:w="4606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Spełnia wymagane kryteria kwalifikacji:</w:t>
            </w:r>
          </w:p>
        </w:tc>
        <w:tc>
          <w:tcPr>
            <w:tcW w:w="4607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[] Tak [] Nie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A: Kompetencje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497C22">
        <w:rPr>
          <w:rFonts w:ascii="Calibri" w:hAnsi="Calibri" w:cs="Calibri"/>
          <w:b/>
          <w:w w:val="0"/>
          <w:sz w:val="20"/>
          <w:szCs w:val="20"/>
        </w:rPr>
        <w:t>a</w:t>
      </w:r>
      <w:r w:rsidRPr="00497C22">
        <w:rPr>
          <w:rFonts w:ascii="Calibri" w:hAnsi="Calibri" w:cs="Calibri"/>
          <w:b/>
          <w:w w:val="0"/>
          <w:sz w:val="20"/>
          <w:szCs w:val="20"/>
        </w:rPr>
        <w:t>wiający wymagają danych kryteriów kwalifikacji w stosownym ogłoszeniu lub w dokumentach zamówienia, o których mowa w ogłoszeniu.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74"/>
      </w:tblGrid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Kompetencje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1) Figuruje w odpowiednim rejestrze zawodowym lub handlowym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prowadzonym w państwie członko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skim siedziby wykonawcy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2"/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[…]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2) W odniesieniu do zamówień publicznych na usługi: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Czy konieczne jest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posiadanie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określonego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zezwol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nia lub bycie członkiem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  <w:t>[] Tak [] Nie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  <w:t>Jeżeli tak, proszę określić, o jakie zezwolenie lub status czło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n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kowski chodzi, i wskazać, czy wykonawca je posiada: [ …] [] Tak [] Nie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B: Sytuacja ekonomiczna i finansowa</w:t>
      </w:r>
    </w:p>
    <w:p w:rsidR="00C87B3C" w:rsidRPr="00497C22" w:rsidRDefault="00C87B3C" w:rsidP="00013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497C22">
        <w:rPr>
          <w:rFonts w:ascii="Calibri" w:hAnsi="Calibri" w:cs="Calibri"/>
          <w:b/>
          <w:w w:val="0"/>
          <w:sz w:val="20"/>
          <w:szCs w:val="20"/>
        </w:rPr>
        <w:t>a</w:t>
      </w:r>
      <w:r w:rsidRPr="00497C22">
        <w:rPr>
          <w:rFonts w:ascii="Calibri" w:hAnsi="Calibri" w:cs="Calibri"/>
          <w:b/>
          <w:w w:val="0"/>
          <w:sz w:val="20"/>
          <w:szCs w:val="20"/>
        </w:rPr>
        <w:t>wiający wymagają danych kryteriów kwalifikacji w stosownym ogłoszeniu lub w dokumentach zamówienia, o których mowa w ogłoszeniu.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416"/>
      </w:tblGrid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5416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1a) Jego („ogólny”)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roczny obrót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w ciągu określonej liczby lat obrotowych wymaganej w stosownym ogł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szeniu lub dokumentach zamówienia jest następujący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br/>
              <w:t>i/lub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1b) Jego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średni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roczny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obrót w ciągu określonej liczby lat wymaganej w stosownym ogłoszeniu lub dok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u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mentach zamówienia jest następujący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3"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 xml:space="preserve"> (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)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416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rok: [……] obrót: 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(liczba lat, średni obrót)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[……], 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</w:p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2a) Jego roczny („specyficzny”)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obrót w obszarze działalności gospodarczej objętym zamówieniem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i określonym w stosownym ogłoszeniu lub dokume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tach zamówienia w ciągu wymaganej liczby lat obr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towych jest następujący: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i/lub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2b) Jego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średni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roczny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obrót w przedmiotowym o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b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szarze i w ciągu określonej liczby lat wymaganej w stosownym ogłoszeniu lub dokumentach zamówi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nia jest następujący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4"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416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rok: [……] obrót: 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rok: [……] obrót: 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(liczba lat, średni obrót)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[……], 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3) W przypadku gdy informacje dotyczące obrotu (ogólnego lub specyficznego) nie są dostępne za cały wymagany okres, proszę podać datę założenia prze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siębiorstwa wykonawcy lub rozpoczęcia działalności </w:t>
            </w: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przez wykonawcę:</w:t>
            </w:r>
          </w:p>
        </w:tc>
        <w:tc>
          <w:tcPr>
            <w:tcW w:w="5416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4) W odniesieniu do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wskaźników finansowych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35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okr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ślonych w stosownym ogłoszeniu lub dokumentach zamówienia wykonawca oświadcza, że aktualna(-e) wartość(-ci) wymaganego(-</w:t>
            </w:r>
            <w:proofErr w:type="spellStart"/>
            <w:r w:rsidRPr="00497C22">
              <w:rPr>
                <w:rFonts w:ascii="Calibri" w:hAnsi="Calibri" w:cs="Calibri"/>
                <w:sz w:val="20"/>
                <w:szCs w:val="20"/>
              </w:rPr>
              <w:t>ych</w:t>
            </w:r>
            <w:proofErr w:type="spellEnd"/>
            <w:r w:rsidRPr="00497C22">
              <w:rPr>
                <w:rFonts w:ascii="Calibri" w:hAnsi="Calibri" w:cs="Calibri"/>
                <w:sz w:val="20"/>
                <w:szCs w:val="20"/>
              </w:rPr>
              <w:t>) wskaźnika(-ów) jest (są) następująca(-e):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416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(określenie wymaganego wskaźnika – stosunek X do Y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6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– oraz wartość):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7"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i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i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5) W ramach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ubezpieczenia z tytułu ryzyka zawod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wego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wykonawca jest ubezpieczony na następującą kwotę: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Style w:val="NormalBoldChar"/>
                <w:rFonts w:ascii="Calibri" w:eastAsia="Calibri" w:hAnsi="Calibri" w:cs="Calibri"/>
                <w:b w:val="0"/>
                <w:sz w:val="20"/>
                <w:szCs w:val="20"/>
              </w:rPr>
              <w:t>Jeżeli t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 informacje są dostępne w formie elektronic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nej, proszę wskazać:</w:t>
            </w:r>
          </w:p>
        </w:tc>
        <w:tc>
          <w:tcPr>
            <w:tcW w:w="5416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 […] waluta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6) W odniesieniu do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innych ewentualnych wymogów ekonomicznych lub finansowych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Jeżeli odnośna dokumentacja, która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mogła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zostać określona w stosownym ogłoszeniu lub w dokume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tach zamówienia, jest dostępna w formie elektronic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nej, proszę wskazać:</w:t>
            </w:r>
          </w:p>
        </w:tc>
        <w:tc>
          <w:tcPr>
            <w:tcW w:w="5416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r w:rsidRPr="00497C22">
        <w:rPr>
          <w:rFonts w:ascii="Calibri" w:hAnsi="Calibri" w:cs="Calibri"/>
          <w:b w:val="0"/>
          <w:sz w:val="20"/>
          <w:szCs w:val="20"/>
        </w:rPr>
        <w:t>C: Zdolność techniczna i zawodowa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497C22">
        <w:rPr>
          <w:rFonts w:ascii="Calibri" w:hAnsi="Calibri" w:cs="Calibri"/>
          <w:b/>
          <w:w w:val="0"/>
          <w:sz w:val="20"/>
          <w:szCs w:val="20"/>
        </w:rPr>
        <w:t>a</w:t>
      </w:r>
      <w:r w:rsidRPr="00497C22">
        <w:rPr>
          <w:rFonts w:ascii="Calibri" w:hAnsi="Calibri" w:cs="Calibri"/>
          <w:b/>
          <w:w w:val="0"/>
          <w:sz w:val="20"/>
          <w:szCs w:val="20"/>
        </w:rPr>
        <w:t>wiający wymagają danych kryteriów kwalifikacji w stosownym ogłoszeniu lub w dokumentach zamówienia, o których mowa w ogłoszeniu.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74"/>
      </w:tblGrid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Odpowiedź: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497C22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497C22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W okresie odniesienia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8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wykonawca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wykonał nast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pujące roboty budowlane określonego rodzaju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odnośna dokumentacja dotycząca zadowalaj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ą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cego wykonania i rezultatu w odniesieniu do najwa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ż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niejszych robót budowlanych jest dostępna w formie elektronicznej, proszę wskazać: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Liczba lat (okres ten został wskazany w stosownym ogłoszeniu lub dokumentach zamówienia): […]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Roboty budowlane: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497C22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497C22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497C22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W okresie odniesienia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39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wykonawca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zrealizował n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stępujące główne dostawy określonego rodzaju lub wyświadczył następujące główne usługi określonego rodzaju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Przy sporządzaniu wykazu proszę podać kw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ty, daty i odbiorców, zarówno publicznych, jak i pr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watnych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0"/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58"/>
              <w:gridCol w:w="1361"/>
              <w:gridCol w:w="877"/>
              <w:gridCol w:w="1149"/>
            </w:tblGrid>
            <w:tr w:rsidR="00024FA5" w:rsidRPr="00497C22" w:rsidTr="00024FA5">
              <w:tc>
                <w:tcPr>
                  <w:tcW w:w="1458" w:type="dxa"/>
                </w:tcPr>
                <w:p w:rsidR="00C87B3C" w:rsidRPr="00497C22" w:rsidRDefault="00C87B3C" w:rsidP="000570F1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497C22">
                    <w:rPr>
                      <w:rFonts w:ascii="Calibri" w:hAnsi="Calibri" w:cs="Calibri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1361" w:type="dxa"/>
                </w:tcPr>
                <w:p w:rsidR="00C87B3C" w:rsidRPr="00497C22" w:rsidRDefault="00C87B3C" w:rsidP="000570F1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497C22">
                    <w:rPr>
                      <w:rFonts w:ascii="Calibri" w:hAnsi="Calibri" w:cs="Calibri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877" w:type="dxa"/>
                </w:tcPr>
                <w:p w:rsidR="00C87B3C" w:rsidRPr="00497C22" w:rsidRDefault="00C87B3C" w:rsidP="000570F1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497C22">
                    <w:rPr>
                      <w:rFonts w:ascii="Calibri" w:hAnsi="Calibri" w:cs="Calibri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:rsidR="00C87B3C" w:rsidRPr="00497C22" w:rsidRDefault="00C87B3C" w:rsidP="000570F1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497C22">
                    <w:rPr>
                      <w:rFonts w:ascii="Calibri" w:hAnsi="Calibri" w:cs="Calibri"/>
                      <w:sz w:val="20"/>
                      <w:szCs w:val="20"/>
                    </w:rPr>
                    <w:t>Odbiorcy</w:t>
                  </w:r>
                </w:p>
              </w:tc>
            </w:tr>
            <w:tr w:rsidR="00024FA5" w:rsidRPr="00497C22" w:rsidTr="00024FA5">
              <w:tc>
                <w:tcPr>
                  <w:tcW w:w="1458" w:type="dxa"/>
                </w:tcPr>
                <w:p w:rsidR="00C87B3C" w:rsidRPr="00497C22" w:rsidRDefault="00C87B3C" w:rsidP="000570F1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</w:tcPr>
                <w:p w:rsidR="00C87B3C" w:rsidRPr="00497C22" w:rsidRDefault="00C87B3C" w:rsidP="000570F1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877" w:type="dxa"/>
                </w:tcPr>
                <w:p w:rsidR="00C87B3C" w:rsidRPr="00497C22" w:rsidRDefault="00C87B3C" w:rsidP="000570F1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:rsidR="00C87B3C" w:rsidRPr="00497C22" w:rsidRDefault="00C87B3C" w:rsidP="000570F1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2) Może skorzystać z usług następujących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pracown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ków technicznych lub służb technicznych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1"/>
            </w:r>
            <w:r w:rsidRPr="00497C22">
              <w:rPr>
                <w:rFonts w:ascii="Calibri" w:hAnsi="Calibri" w:cs="Calibri"/>
                <w:sz w:val="20"/>
                <w:szCs w:val="20"/>
              </w:rPr>
              <w:t>, w szcz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gólności tych odpowiedzialnych za kontrolę jakości: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W przypadku zamówień publicznych na roboty b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u</w:t>
            </w: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dowlane wykonawca będzie mógł się zwrócić do n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stępujących pracowników technicznych lub służb technicznych o wykonanie robót: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>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3) Korzysta z następujących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urządzeń technicznych oraz środków w celu zapewnienia jakości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, a jego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zaplecze naukowo-badawcze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jest następujące: 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4) Podczas realizacji zamówienia będzie mógł stos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wać następujące systemy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zarządzania łańcuchem dostaw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5)</w:t>
            </w:r>
            <w:r w:rsidRPr="00497C22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497C22">
              <w:rPr>
                <w:rFonts w:ascii="Calibri" w:hAnsi="Calibri" w:cs="Calibri"/>
                <w:b/>
                <w:sz w:val="20"/>
                <w:szCs w:val="20"/>
                <w:shd w:val="clear" w:color="auto" w:fill="BFBFBF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Czy wykonawca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zezwoli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na przeprowadzenie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kontr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li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2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swoich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zdolności produkcyjnych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lub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zdolności technicznych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a w razie konieczności także dostę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p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nych mu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środków naukowych i badawczych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jak ró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nież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środków kontroli jakości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sz w:val="20"/>
                <w:szCs w:val="20"/>
                <w:shd w:val="clear" w:color="auto" w:fill="BFBFBF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6) Następującym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wykształceniem i kwalifikacjami zawodowymi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legitymuje się: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 sam usługodawca lub wykonawca: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lub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(w zależności od wymogów określonych w st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sownym ogłoszeniu lub dokumentach zamówienia):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a)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b) 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7) Podczas realizacji zamówienia wykonawca będzie mógł stosować następujące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środki zarządzania śr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dowiskowego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8) Wielkość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średniego rocznego zatrudnienia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u wyk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nawcy oraz liczebność kadry kierowniczej w ostatnich trzech latach są następujące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Rok, średnie roczne zatrudnienie: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Rok, liczebność kadry kierowniczej: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[……], 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9) Będzie dysponował następującymi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narzędziami, wyposażeniem zakładu i urządzeniami technicznymi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10) Wykonawca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zamierza ewentualnie zlecić podw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konawcom</w:t>
            </w:r>
            <w:r w:rsidRPr="00497C22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43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następującą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część (procentową)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zam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ó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wienia: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11) W odniesieniu do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zamówień publicznych na d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stawy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ności.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Wykonawca oświadcza ponadto, że w stosownych przypadkach przedstawi wymagane świadectwa 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u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tentyczności.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</w:t>
            </w:r>
            <w:r w:rsidRPr="00497C22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  <w:shd w:val="clear" w:color="auto" w:fill="BFBFBF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 xml:space="preserve">12) W odniesieniu do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zamówień publicznych na d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stawy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 xml:space="preserve">Czy wykonawca może przedstawić wymagane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świadczenia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sporządzone przez urzędowe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instytuty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lub agencje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kontroli jakości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o uznanych kompete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cjach, potwierdzające zgodność produktów poprzez wyraźne odniesienie do specyfikacji technicznych lub norm, które zostały określone w stosownym ogłosz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niu lub dokumentach zamówienia?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Jeżeli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, proszę wyjaśnić dlaczego, i wskazać, jakie inne środki dowodowe mogą zostać przedstawione: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br/>
              <w:t>[] Tak [] Nie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lastRenderedPageBreak/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[…]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C87B3C" w:rsidRPr="00497C22" w:rsidRDefault="00C87B3C" w:rsidP="00C87B3C">
      <w:pPr>
        <w:pStyle w:val="SectionTitle"/>
        <w:rPr>
          <w:rFonts w:ascii="Calibri" w:hAnsi="Calibri" w:cs="Calibri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497C22">
        <w:rPr>
          <w:rFonts w:ascii="Calibri" w:hAnsi="Calibri" w:cs="Calibri"/>
          <w:b w:val="0"/>
          <w:sz w:val="20"/>
          <w:szCs w:val="20"/>
        </w:rPr>
        <w:lastRenderedPageBreak/>
        <w:t>D: Systemy zapewniania jakości i normy zarządzania środowiskowego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w w:val="0"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497C22">
        <w:rPr>
          <w:rFonts w:ascii="Calibri" w:hAnsi="Calibri" w:cs="Calibri"/>
          <w:b/>
          <w:w w:val="0"/>
          <w:sz w:val="20"/>
          <w:szCs w:val="20"/>
        </w:rPr>
        <w:t>a</w:t>
      </w:r>
      <w:r w:rsidRPr="00497C22">
        <w:rPr>
          <w:rFonts w:ascii="Calibri" w:hAnsi="Calibri" w:cs="Calibri"/>
          <w:b/>
          <w:w w:val="0"/>
          <w:sz w:val="20"/>
          <w:szCs w:val="20"/>
        </w:rPr>
        <w:t>wiający wymagają systemów zapewniania jakości lub norm zarządzania środowiskowego w stosownym ogłoszeniu lub w dokumentach zamówienia, o których mowa w ogłoszeniu.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1"/>
        <w:gridCol w:w="5274"/>
      </w:tblGrid>
      <w:tr w:rsidR="00C87B3C" w:rsidRPr="00497C22" w:rsidTr="00013EF8">
        <w:tc>
          <w:tcPr>
            <w:tcW w:w="4791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Systemy zapewniania jakości i normy zarządzania śr</w:t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dowiskowego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C87B3C" w:rsidRPr="00497C22" w:rsidTr="00013EF8">
        <w:tc>
          <w:tcPr>
            <w:tcW w:w="4791" w:type="dxa"/>
          </w:tcPr>
          <w:p w:rsidR="00C87B3C" w:rsidRPr="00497C22" w:rsidRDefault="00C87B3C" w:rsidP="000570F1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Czy wykonawca będzie w stanie przedstawić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zaświa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czenia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 sporządzone przez niezależne jednostki, p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świadczające spełnienie przez wykonawcę wymaganych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norm zapewniania jakości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, w tym w zakresie dostępn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ści dla osób niepełnosprawnych?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, proszę wyjaśnić dlaczego, i określić, jakie inne środki dowodowe dotyczące systemu zapewniania jak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ści mogą zostać przedstawione: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  <w:t>[……] [……]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C87B3C" w:rsidRPr="00497C22" w:rsidTr="00013EF8">
        <w:tc>
          <w:tcPr>
            <w:tcW w:w="4791" w:type="dxa"/>
          </w:tcPr>
          <w:p w:rsidR="00C87B3C" w:rsidRPr="00497C22" w:rsidRDefault="00C87B3C" w:rsidP="000570F1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Czy wykonawca będzie w stanie przedstawić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zaświa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czenia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 sporządzone przez niezależne jednostki, p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świadczające spełnienie przez wykonawcę wymogów określonych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systemów lub norm zarządzania środow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skowego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?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Jeżeli nie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systemów lub norm z</w:t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a</w:t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rządzania środowiskowego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 mogą zostać przedstawi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ne: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[] Tak [] Nie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  <w:t>[……] [……]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C87B3C" w:rsidRPr="00497C22" w:rsidRDefault="00C87B3C" w:rsidP="00C87B3C">
      <w:pPr>
        <w:rPr>
          <w:rFonts w:ascii="Calibri" w:hAnsi="Calibri" w:cs="Calibri"/>
        </w:rPr>
      </w:pPr>
      <w:r w:rsidRPr="00497C22">
        <w:rPr>
          <w:rFonts w:ascii="Calibri" w:hAnsi="Calibri" w:cs="Calibri"/>
        </w:rPr>
        <w:br w:type="page"/>
      </w:r>
    </w:p>
    <w:p w:rsidR="00C87B3C" w:rsidRPr="00497C22" w:rsidRDefault="00C87B3C" w:rsidP="00C87B3C">
      <w:pPr>
        <w:pStyle w:val="ChapterTitle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lastRenderedPageBreak/>
        <w:t>Część V: Ograniczanie liczby kwalifikujących się kandydatów</w:t>
      </w:r>
    </w:p>
    <w:p w:rsidR="00C87B3C" w:rsidRPr="00497C22" w:rsidRDefault="00C87B3C" w:rsidP="00C8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Wykonawca powinien przedstawić informacje jedynie w przypadku gdy instytucja zamawiająca lub podmiot zam</w:t>
      </w:r>
      <w:r w:rsidRPr="00497C22">
        <w:rPr>
          <w:rFonts w:ascii="Calibri" w:hAnsi="Calibri" w:cs="Calibri"/>
          <w:b/>
          <w:w w:val="0"/>
          <w:sz w:val="20"/>
          <w:szCs w:val="20"/>
        </w:rPr>
        <w:t>a</w:t>
      </w:r>
      <w:r w:rsidRPr="00497C22">
        <w:rPr>
          <w:rFonts w:ascii="Calibri" w:hAnsi="Calibri" w:cs="Calibri"/>
          <w:b/>
          <w:w w:val="0"/>
          <w:sz w:val="20"/>
          <w:szCs w:val="20"/>
        </w:rPr>
        <w:t xml:space="preserve">wiający określiły obiektywne i </w:t>
      </w:r>
      <w:proofErr w:type="spellStart"/>
      <w:r w:rsidRPr="00497C22">
        <w:rPr>
          <w:rFonts w:ascii="Calibri" w:hAnsi="Calibri" w:cs="Calibri"/>
          <w:b/>
          <w:w w:val="0"/>
          <w:sz w:val="20"/>
          <w:szCs w:val="20"/>
        </w:rPr>
        <w:t>niedyskryminacyjne</w:t>
      </w:r>
      <w:proofErr w:type="spellEnd"/>
      <w:r w:rsidRPr="00497C22">
        <w:rPr>
          <w:rFonts w:ascii="Calibri" w:hAnsi="Calibri" w:cs="Calibri"/>
          <w:b/>
          <w:w w:val="0"/>
          <w:sz w:val="20"/>
          <w:szCs w:val="20"/>
        </w:rPr>
        <w:t xml:space="preserve">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</w:t>
      </w:r>
      <w:r w:rsidRPr="00497C22">
        <w:rPr>
          <w:rFonts w:ascii="Calibri" w:hAnsi="Calibri" w:cs="Calibri"/>
          <w:b/>
          <w:w w:val="0"/>
          <w:sz w:val="20"/>
          <w:szCs w:val="20"/>
        </w:rPr>
        <w:t>n</w:t>
      </w:r>
      <w:r w:rsidRPr="00497C22">
        <w:rPr>
          <w:rFonts w:ascii="Calibri" w:hAnsi="Calibri" w:cs="Calibri"/>
          <w:b/>
          <w:w w:val="0"/>
          <w:sz w:val="20"/>
          <w:szCs w:val="20"/>
        </w:rPr>
        <w:t>tualnie należy przedstawić, określono w stosownym ogłoszeniu lub w dokumentach zamówienia, o których mowa w ogłoszeniu.</w:t>
      </w:r>
      <w:r w:rsidRPr="00497C22">
        <w:rPr>
          <w:rFonts w:ascii="Calibri" w:hAnsi="Calibri" w:cs="Calibri"/>
          <w:b/>
          <w:w w:val="0"/>
          <w:sz w:val="20"/>
          <w:szCs w:val="20"/>
        </w:rPr>
        <w:br/>
        <w:t>Dotyczy jedynie procedury ograniczonej, procedury konkurencyjnej z negocjacjami, dialogu konkurencyjnego i par</w:t>
      </w:r>
      <w:r w:rsidRPr="00497C22">
        <w:rPr>
          <w:rFonts w:ascii="Calibri" w:hAnsi="Calibri" w:cs="Calibri"/>
          <w:b/>
          <w:w w:val="0"/>
          <w:sz w:val="20"/>
          <w:szCs w:val="20"/>
        </w:rPr>
        <w:t>t</w:t>
      </w:r>
      <w:r w:rsidRPr="00497C22">
        <w:rPr>
          <w:rFonts w:ascii="Calibri" w:hAnsi="Calibri" w:cs="Calibri"/>
          <w:b/>
          <w:w w:val="0"/>
          <w:sz w:val="20"/>
          <w:szCs w:val="20"/>
        </w:rPr>
        <w:t>nerstwa innowacyjnego:</w:t>
      </w:r>
    </w:p>
    <w:p w:rsidR="00C87B3C" w:rsidRPr="00497C22" w:rsidRDefault="00C87B3C" w:rsidP="00C87B3C">
      <w:pPr>
        <w:rPr>
          <w:rFonts w:ascii="Calibri" w:hAnsi="Calibri" w:cs="Calibri"/>
          <w:b/>
          <w:w w:val="0"/>
          <w:sz w:val="20"/>
          <w:szCs w:val="20"/>
        </w:rPr>
      </w:pPr>
      <w:r w:rsidRPr="00497C22">
        <w:rPr>
          <w:rFonts w:ascii="Calibri" w:hAnsi="Calibri" w:cs="Calibri"/>
          <w:b/>
          <w:w w:val="0"/>
          <w:sz w:val="20"/>
          <w:szCs w:val="20"/>
        </w:rPr>
        <w:t>Wykonawca oświadcza, że: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274"/>
      </w:tblGrid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C87B3C" w:rsidRPr="00497C22" w:rsidTr="00013EF8">
        <w:tc>
          <w:tcPr>
            <w:tcW w:w="464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W następujący sposób </w:t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spełnia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 obiektywne i </w:t>
            </w:r>
            <w:proofErr w:type="spellStart"/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nied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y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skryminacyjne</w:t>
            </w:r>
            <w:proofErr w:type="spellEnd"/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 kryteria lub zasady, które mają być stosowane w celu ograniczenia liczby kandydatów: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  <w:t>W przypadku gdy wymagane są określone zaświa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d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czenia lub inne rodzaje dowodów w formie dokume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n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tów, proszę wskazać dla </w:t>
            </w:r>
            <w:r w:rsidRPr="00497C22">
              <w:rPr>
                <w:rFonts w:ascii="Calibri" w:hAnsi="Calibri" w:cs="Calibri"/>
                <w:b/>
                <w:w w:val="0"/>
                <w:sz w:val="20"/>
                <w:szCs w:val="20"/>
              </w:rPr>
              <w:t>każdego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 xml:space="preserve"> z nich, czy wyk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t>nawca posiada wymagane dokumenty:</w:t>
            </w:r>
            <w:r w:rsidRPr="00497C22">
              <w:rPr>
                <w:rFonts w:ascii="Calibri" w:hAnsi="Calibri" w:cs="Calibri"/>
                <w:w w:val="0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t>Jeżeli niektóre z tych zaświadczeń lub rodzajów d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>wodów w formie dokumentów są dostępne w postaci elektronicznej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4"/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, proszę wskazać dla </w:t>
            </w:r>
            <w:r w:rsidRPr="00497C22">
              <w:rPr>
                <w:rFonts w:ascii="Calibri" w:hAnsi="Calibri" w:cs="Calibri"/>
                <w:b/>
                <w:sz w:val="20"/>
                <w:szCs w:val="20"/>
              </w:rPr>
              <w:t>każdego</w:t>
            </w:r>
            <w:r w:rsidRPr="00497C22">
              <w:rPr>
                <w:rFonts w:ascii="Calibri" w:hAnsi="Calibri" w:cs="Calibri"/>
                <w:sz w:val="20"/>
                <w:szCs w:val="20"/>
              </w:rPr>
              <w:t xml:space="preserve"> z nich:</w:t>
            </w:r>
          </w:p>
        </w:tc>
        <w:tc>
          <w:tcPr>
            <w:tcW w:w="5274" w:type="dxa"/>
          </w:tcPr>
          <w:p w:rsidR="00C87B3C" w:rsidRPr="00497C22" w:rsidRDefault="00C87B3C" w:rsidP="000570F1">
            <w:pPr>
              <w:rPr>
                <w:rFonts w:ascii="Calibri" w:hAnsi="Calibri" w:cs="Calibri"/>
                <w:b/>
                <w:w w:val="0"/>
                <w:sz w:val="20"/>
                <w:szCs w:val="20"/>
              </w:rPr>
            </w:pPr>
            <w:r w:rsidRPr="00497C22">
              <w:rPr>
                <w:rFonts w:ascii="Calibri" w:hAnsi="Calibri" w:cs="Calibri"/>
                <w:sz w:val="20"/>
                <w:szCs w:val="20"/>
              </w:rPr>
              <w:t>[….]</w:t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[] Tak [] Nie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5"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</w:r>
            <w:r w:rsidRPr="00497C22">
              <w:rPr>
                <w:rFonts w:ascii="Calibri" w:hAnsi="Calibri" w:cs="Calibri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497C22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46"/>
            </w:r>
          </w:p>
        </w:tc>
      </w:tr>
    </w:tbl>
    <w:p w:rsidR="00C87B3C" w:rsidRPr="00497C22" w:rsidRDefault="00C87B3C" w:rsidP="00C87B3C">
      <w:pPr>
        <w:pStyle w:val="ChapterTitle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>Część VI: Oświadczenia końcowe</w:t>
      </w:r>
    </w:p>
    <w:p w:rsidR="00C87B3C" w:rsidRPr="00497C22" w:rsidRDefault="00C87B3C" w:rsidP="00C87B3C">
      <w:pPr>
        <w:rPr>
          <w:rFonts w:ascii="Calibri" w:hAnsi="Calibri" w:cs="Calibri"/>
          <w:i/>
          <w:sz w:val="18"/>
          <w:szCs w:val="18"/>
        </w:rPr>
      </w:pPr>
      <w:r w:rsidRPr="00497C22">
        <w:rPr>
          <w:rFonts w:ascii="Calibri" w:hAnsi="Calibri" w:cs="Calibri"/>
          <w:i/>
          <w:sz w:val="18"/>
          <w:szCs w:val="18"/>
        </w:rPr>
        <w:t xml:space="preserve">Niżej podpisany(-a)(-i) oficjalnie oświadcza(-ją), że informacje podane powyżej w częściach </w:t>
      </w:r>
      <w:proofErr w:type="spellStart"/>
      <w:r w:rsidRPr="00497C22">
        <w:rPr>
          <w:rFonts w:ascii="Calibri" w:hAnsi="Calibri" w:cs="Calibri"/>
          <w:i/>
          <w:sz w:val="18"/>
          <w:szCs w:val="18"/>
        </w:rPr>
        <w:t>II–V</w:t>
      </w:r>
      <w:proofErr w:type="spellEnd"/>
      <w:r w:rsidRPr="00497C22">
        <w:rPr>
          <w:rFonts w:ascii="Calibri" w:hAnsi="Calibri" w:cs="Calibri"/>
          <w:i/>
          <w:sz w:val="18"/>
          <w:szCs w:val="18"/>
        </w:rPr>
        <w:t xml:space="preserve"> są dokładne i prawidłowe oraz że zostały przedstawione z pełną świadomością konsekwencji poważnego wprowadzenia w błąd.</w:t>
      </w:r>
    </w:p>
    <w:p w:rsidR="00C87B3C" w:rsidRPr="00497C22" w:rsidRDefault="00C87B3C" w:rsidP="00C87B3C">
      <w:pPr>
        <w:rPr>
          <w:rFonts w:ascii="Calibri" w:hAnsi="Calibri" w:cs="Calibri"/>
          <w:i/>
          <w:sz w:val="18"/>
          <w:szCs w:val="18"/>
        </w:rPr>
      </w:pPr>
      <w:r w:rsidRPr="00497C22">
        <w:rPr>
          <w:rFonts w:ascii="Calibri" w:hAnsi="Calibri" w:cs="Calibri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C87B3C" w:rsidRPr="00497C22" w:rsidRDefault="00C87B3C" w:rsidP="00C87B3C">
      <w:pPr>
        <w:rPr>
          <w:rFonts w:ascii="Calibri" w:hAnsi="Calibri" w:cs="Calibri"/>
          <w:i/>
          <w:sz w:val="18"/>
          <w:szCs w:val="18"/>
        </w:rPr>
      </w:pPr>
      <w:r w:rsidRPr="00497C22">
        <w:rPr>
          <w:rFonts w:ascii="Calibri" w:hAnsi="Calibri" w:cs="Calibri"/>
          <w:i/>
          <w:sz w:val="18"/>
          <w:szCs w:val="18"/>
        </w:rPr>
        <w:t>a) instytucja zamawiająca lub podmiot zamawiający ma możliwość uzyskania odpowiednich dokumentów potwierdzających bezp</w:t>
      </w:r>
      <w:r w:rsidRPr="00497C22">
        <w:rPr>
          <w:rFonts w:ascii="Calibri" w:hAnsi="Calibri" w:cs="Calibri"/>
          <w:i/>
          <w:sz w:val="18"/>
          <w:szCs w:val="18"/>
        </w:rPr>
        <w:t>o</w:t>
      </w:r>
      <w:r w:rsidRPr="00497C22">
        <w:rPr>
          <w:rFonts w:ascii="Calibri" w:hAnsi="Calibri" w:cs="Calibri"/>
          <w:i/>
          <w:sz w:val="18"/>
          <w:szCs w:val="18"/>
        </w:rPr>
        <w:t>średnio za pomocą bezpłatnej krajowej bazy danych w dowolnym państwie członkowskim</w:t>
      </w:r>
      <w:r w:rsidRPr="00497C22">
        <w:rPr>
          <w:rStyle w:val="Odwoanieprzypisudolnego"/>
          <w:rFonts w:ascii="Calibri" w:hAnsi="Calibri" w:cs="Calibri"/>
          <w:sz w:val="18"/>
          <w:szCs w:val="18"/>
        </w:rPr>
        <w:footnoteReference w:id="47"/>
      </w:r>
      <w:r w:rsidRPr="00497C22">
        <w:rPr>
          <w:rFonts w:ascii="Calibri" w:hAnsi="Calibri" w:cs="Calibri"/>
          <w:i/>
          <w:sz w:val="18"/>
          <w:szCs w:val="18"/>
        </w:rPr>
        <w:t xml:space="preserve">, lub </w:t>
      </w:r>
    </w:p>
    <w:p w:rsidR="00C87B3C" w:rsidRPr="00497C22" w:rsidRDefault="00C87B3C" w:rsidP="00C87B3C">
      <w:pPr>
        <w:rPr>
          <w:rFonts w:ascii="Calibri" w:hAnsi="Calibri" w:cs="Calibri"/>
          <w:i/>
          <w:sz w:val="18"/>
          <w:szCs w:val="18"/>
        </w:rPr>
      </w:pPr>
      <w:r w:rsidRPr="00497C22">
        <w:rPr>
          <w:rFonts w:ascii="Calibri" w:hAnsi="Calibri" w:cs="Calibri"/>
          <w:i/>
          <w:sz w:val="18"/>
          <w:szCs w:val="18"/>
        </w:rPr>
        <w:t>b) najpóźniej od dnia 18 kwietnia 2018 r.</w:t>
      </w:r>
      <w:r w:rsidRPr="00497C22">
        <w:rPr>
          <w:rStyle w:val="Odwoanieprzypisudolnego"/>
          <w:rFonts w:ascii="Calibri" w:hAnsi="Calibri" w:cs="Calibri"/>
          <w:sz w:val="18"/>
          <w:szCs w:val="18"/>
        </w:rPr>
        <w:footnoteReference w:id="48"/>
      </w:r>
      <w:r w:rsidRPr="00497C22">
        <w:rPr>
          <w:rFonts w:ascii="Calibri" w:hAnsi="Calibri" w:cs="Calibri"/>
          <w:i/>
          <w:sz w:val="18"/>
          <w:szCs w:val="18"/>
        </w:rPr>
        <w:t>, instytucja zamawiająca lub podmiot zamawiający już posiada odpowiednią dokumentację</w:t>
      </w:r>
      <w:r w:rsidRPr="00497C22">
        <w:rPr>
          <w:rFonts w:ascii="Calibri" w:hAnsi="Calibri" w:cs="Calibri"/>
          <w:sz w:val="18"/>
          <w:szCs w:val="18"/>
        </w:rPr>
        <w:t>.</w:t>
      </w:r>
    </w:p>
    <w:p w:rsidR="00C87B3C" w:rsidRPr="00497C22" w:rsidRDefault="00C87B3C" w:rsidP="00C87B3C">
      <w:pPr>
        <w:rPr>
          <w:rFonts w:ascii="Calibri" w:hAnsi="Calibri" w:cs="Calibri"/>
          <w:i/>
          <w:vanish/>
          <w:sz w:val="18"/>
          <w:szCs w:val="18"/>
          <w:specVanish/>
        </w:rPr>
      </w:pPr>
      <w:r w:rsidRPr="00497C22">
        <w:rPr>
          <w:rFonts w:ascii="Calibri" w:hAnsi="Calibri" w:cs="Calibri"/>
          <w:i/>
          <w:sz w:val="18"/>
          <w:szCs w:val="18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97C22">
        <w:rPr>
          <w:rFonts w:ascii="Calibri" w:hAnsi="Calibri" w:cs="Calibri"/>
          <w:sz w:val="18"/>
          <w:szCs w:val="18"/>
        </w:rPr>
        <w:t>[określić p</w:t>
      </w:r>
      <w:r w:rsidRPr="00497C22">
        <w:rPr>
          <w:rFonts w:ascii="Calibri" w:hAnsi="Calibri" w:cs="Calibri"/>
          <w:sz w:val="18"/>
          <w:szCs w:val="18"/>
        </w:rPr>
        <w:t>o</w:t>
      </w:r>
      <w:r w:rsidRPr="00497C22">
        <w:rPr>
          <w:rFonts w:ascii="Calibri" w:hAnsi="Calibri" w:cs="Calibri"/>
          <w:sz w:val="18"/>
          <w:szCs w:val="18"/>
        </w:rPr>
        <w:t xml:space="preserve">stępowanie o udzielenie zamówienia: (skrócony opis, adres publikacyjny w </w:t>
      </w:r>
      <w:r w:rsidRPr="00497C22">
        <w:rPr>
          <w:rFonts w:ascii="Calibri" w:hAnsi="Calibri" w:cs="Calibri"/>
          <w:i/>
          <w:sz w:val="18"/>
          <w:szCs w:val="18"/>
        </w:rPr>
        <w:t>Dzienniku Urzędowym Unii Europejskiej</w:t>
      </w:r>
      <w:r w:rsidRPr="00497C22">
        <w:rPr>
          <w:rFonts w:ascii="Calibri" w:hAnsi="Calibri" w:cs="Calibri"/>
          <w:sz w:val="18"/>
          <w:szCs w:val="18"/>
        </w:rPr>
        <w:t>, numer refere</w:t>
      </w:r>
      <w:r w:rsidRPr="00497C22">
        <w:rPr>
          <w:rFonts w:ascii="Calibri" w:hAnsi="Calibri" w:cs="Calibri"/>
          <w:sz w:val="18"/>
          <w:szCs w:val="18"/>
        </w:rPr>
        <w:t>n</w:t>
      </w:r>
      <w:r w:rsidRPr="00497C22">
        <w:rPr>
          <w:rFonts w:ascii="Calibri" w:hAnsi="Calibri" w:cs="Calibri"/>
          <w:sz w:val="18"/>
          <w:szCs w:val="18"/>
        </w:rPr>
        <w:t>cyjny)].</w:t>
      </w:r>
    </w:p>
    <w:p w:rsidR="00C87B3C" w:rsidRPr="00497C22" w:rsidRDefault="00C87B3C" w:rsidP="00C87B3C">
      <w:pPr>
        <w:rPr>
          <w:rFonts w:ascii="Calibri" w:hAnsi="Calibri" w:cs="Calibri"/>
          <w:i/>
          <w:sz w:val="18"/>
          <w:szCs w:val="18"/>
        </w:rPr>
      </w:pPr>
      <w:r w:rsidRPr="00497C22">
        <w:rPr>
          <w:rFonts w:ascii="Calibri" w:hAnsi="Calibri" w:cs="Calibri"/>
          <w:i/>
          <w:sz w:val="18"/>
          <w:szCs w:val="18"/>
        </w:rPr>
        <w:t xml:space="preserve"> </w:t>
      </w:r>
    </w:p>
    <w:p w:rsidR="00C87B3C" w:rsidRPr="00497C22" w:rsidRDefault="00C87B3C" w:rsidP="00C87B3C">
      <w:pPr>
        <w:spacing w:before="240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>Data, miejscowość oraz – jeżeli jest to wymagane lub konieczne – podpis(-y): [……]</w:t>
      </w:r>
    </w:p>
    <w:p w:rsidR="00C87B3C" w:rsidRPr="00497C22" w:rsidRDefault="00C87B3C" w:rsidP="00C87B3C">
      <w:pPr>
        <w:rPr>
          <w:rFonts w:ascii="Calibri" w:eastAsia="Calibri" w:hAnsi="Calibri" w:cs="Calibri"/>
          <w:lang w:eastAsia="en-US"/>
        </w:rPr>
      </w:pPr>
    </w:p>
    <w:p w:rsidR="009C4E57" w:rsidRPr="00497C22" w:rsidRDefault="009C4E57" w:rsidP="00AE3680">
      <w:pPr>
        <w:pageBreakBefore/>
        <w:suppressAutoHyphens/>
        <w:jc w:val="right"/>
        <w:rPr>
          <w:rFonts w:ascii="Calibri" w:hAnsi="Calibri" w:cs="Calibri"/>
          <w:b/>
          <w:bCs/>
          <w:lang w:eastAsia="zh-CN"/>
        </w:rPr>
      </w:pPr>
      <w:r w:rsidRPr="00497C22">
        <w:rPr>
          <w:rFonts w:ascii="Calibri" w:eastAsia="Calibri" w:hAnsi="Calibri" w:cs="Calibri"/>
          <w:b/>
          <w:bCs/>
          <w:lang w:eastAsia="en-US"/>
        </w:rPr>
        <w:lastRenderedPageBreak/>
        <w:t xml:space="preserve">Załącznik nr 4 do SWZ                                                                                         </w:t>
      </w:r>
    </w:p>
    <w:p w:rsidR="009C4E57" w:rsidRPr="00497C22" w:rsidRDefault="009C4E57" w:rsidP="00AE3680">
      <w:pPr>
        <w:suppressAutoHyphens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bCs/>
          <w:lang w:eastAsia="zh-CN"/>
        </w:rPr>
        <w:t xml:space="preserve"> </w:t>
      </w:r>
    </w:p>
    <w:p w:rsidR="009C4E57" w:rsidRPr="00497C22" w:rsidRDefault="009C4E57" w:rsidP="00AE3680">
      <w:pPr>
        <w:tabs>
          <w:tab w:val="decimal" w:leader="dot" w:pos="4620"/>
          <w:tab w:val="decimal" w:leader="dot" w:pos="4680"/>
        </w:tabs>
        <w:suppressAutoHyphens/>
        <w:jc w:val="both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lang w:eastAsia="zh-CN"/>
        </w:rPr>
        <w:tab/>
      </w:r>
      <w:r w:rsidRPr="00497C22">
        <w:rPr>
          <w:rFonts w:ascii="Calibri" w:hAnsi="Calibri" w:cs="Calibri"/>
          <w:lang w:eastAsia="zh-CN"/>
        </w:rPr>
        <w:tab/>
      </w:r>
    </w:p>
    <w:p w:rsidR="009C4E57" w:rsidRPr="00497C22" w:rsidRDefault="009C4E57" w:rsidP="00AE3680">
      <w:pPr>
        <w:tabs>
          <w:tab w:val="center" w:pos="2268"/>
        </w:tabs>
        <w:suppressAutoHyphens/>
        <w:jc w:val="both"/>
        <w:rPr>
          <w:rFonts w:ascii="Calibri" w:hAnsi="Calibri" w:cs="Calibri"/>
          <w:i/>
          <w:lang w:eastAsia="zh-CN"/>
        </w:rPr>
      </w:pPr>
      <w:r w:rsidRPr="00497C22">
        <w:rPr>
          <w:rFonts w:ascii="Calibri" w:hAnsi="Calibri" w:cs="Calibri"/>
          <w:lang w:eastAsia="zh-CN"/>
        </w:rPr>
        <w:t xml:space="preserve"> </w:t>
      </w:r>
      <w:r w:rsidRPr="00497C22">
        <w:rPr>
          <w:rFonts w:ascii="Calibri" w:hAnsi="Calibri" w:cs="Calibri"/>
          <w:lang w:eastAsia="zh-CN"/>
        </w:rPr>
        <w:tab/>
      </w:r>
      <w:r w:rsidRPr="00497C22">
        <w:rPr>
          <w:rFonts w:ascii="Calibri" w:hAnsi="Calibri" w:cs="Calibri"/>
          <w:i/>
          <w:lang w:eastAsia="zh-CN"/>
        </w:rPr>
        <w:t>(Nazwa i adres Wykonawcy)</w:t>
      </w:r>
    </w:p>
    <w:p w:rsidR="009C4E57" w:rsidRPr="00497C22" w:rsidRDefault="009C4E57" w:rsidP="00AE3680">
      <w:pPr>
        <w:suppressAutoHyphens/>
        <w:rPr>
          <w:rFonts w:ascii="Calibri" w:hAnsi="Calibri" w:cs="Calibri"/>
          <w:i/>
          <w:lang w:eastAsia="zh-CN"/>
        </w:rPr>
      </w:pPr>
    </w:p>
    <w:p w:rsidR="009C4E57" w:rsidRPr="00497C22" w:rsidRDefault="009C4E57" w:rsidP="00AE3680">
      <w:pPr>
        <w:keepNext/>
        <w:suppressAutoHyphens/>
        <w:overflowPunct w:val="0"/>
        <w:autoSpaceDE w:val="0"/>
        <w:jc w:val="center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b/>
          <w:lang w:eastAsia="zh-CN"/>
        </w:rPr>
        <w:t>Oświadczenie</w:t>
      </w:r>
    </w:p>
    <w:p w:rsidR="009C4E57" w:rsidRPr="00497C22" w:rsidRDefault="009C4E57" w:rsidP="00AE3680">
      <w:pPr>
        <w:suppressAutoHyphens/>
        <w:jc w:val="center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b/>
          <w:lang w:eastAsia="zh-CN"/>
        </w:rPr>
        <w:t xml:space="preserve">w trybie art. </w:t>
      </w:r>
      <w:r w:rsidR="006D3A99" w:rsidRPr="00497C22">
        <w:rPr>
          <w:rFonts w:ascii="Calibri" w:hAnsi="Calibri" w:cs="Calibri"/>
          <w:b/>
          <w:lang w:eastAsia="zh-CN"/>
        </w:rPr>
        <w:t>108</w:t>
      </w:r>
      <w:r w:rsidRPr="00497C22">
        <w:rPr>
          <w:rFonts w:ascii="Calibri" w:hAnsi="Calibri" w:cs="Calibri"/>
          <w:b/>
          <w:lang w:eastAsia="zh-CN"/>
        </w:rPr>
        <w:t xml:space="preserve"> ust. 1 </w:t>
      </w:r>
      <w:r w:rsidR="006D3A99" w:rsidRPr="00497C22">
        <w:rPr>
          <w:rFonts w:ascii="Calibri" w:hAnsi="Calibri" w:cs="Calibri"/>
          <w:b/>
          <w:lang w:eastAsia="zh-CN"/>
        </w:rPr>
        <w:t xml:space="preserve">pkt. 5 </w:t>
      </w:r>
      <w:r w:rsidRPr="00497C22">
        <w:rPr>
          <w:rFonts w:ascii="Calibri" w:hAnsi="Calibri" w:cs="Calibri"/>
          <w:b/>
          <w:lang w:eastAsia="zh-CN"/>
        </w:rPr>
        <w:t xml:space="preserve">ustawy Prawo zamówień publicznych </w:t>
      </w:r>
      <w:r w:rsidRPr="00497C22">
        <w:rPr>
          <w:rFonts w:ascii="Calibri" w:hAnsi="Calibri" w:cs="Calibri"/>
          <w:b/>
          <w:lang w:eastAsia="zh-CN"/>
        </w:rPr>
        <w:br/>
        <w:t xml:space="preserve">o przynależności lub braku przynależności do tej samej grupy kapitałowej </w:t>
      </w:r>
      <w:r w:rsidRPr="00497C22">
        <w:rPr>
          <w:rFonts w:ascii="Calibri" w:hAnsi="Calibri" w:cs="Calibri"/>
          <w:b/>
          <w:vertAlign w:val="superscript"/>
          <w:lang w:eastAsia="zh-CN"/>
        </w:rPr>
        <w:t>*)</w:t>
      </w:r>
    </w:p>
    <w:p w:rsidR="009C4E57" w:rsidRPr="00497C22" w:rsidRDefault="009C4E57" w:rsidP="00AE3680">
      <w:pPr>
        <w:suppressAutoHyphens/>
        <w:jc w:val="center"/>
        <w:rPr>
          <w:rFonts w:ascii="Calibri" w:hAnsi="Calibri" w:cs="Calibri"/>
          <w:b/>
          <w:lang w:eastAsia="zh-CN"/>
        </w:rPr>
      </w:pPr>
    </w:p>
    <w:p w:rsidR="009C4E57" w:rsidRPr="00497C22" w:rsidRDefault="009C4E57" w:rsidP="00AE3680">
      <w:pPr>
        <w:tabs>
          <w:tab w:val="left" w:pos="720"/>
        </w:tabs>
        <w:suppressAutoHyphens/>
        <w:overflowPunct w:val="0"/>
        <w:autoSpaceDE w:val="0"/>
        <w:textAlignment w:val="baseline"/>
        <w:rPr>
          <w:rFonts w:ascii="Calibri" w:hAnsi="Calibri" w:cs="Calibri"/>
          <w:b/>
          <w:lang w:eastAsia="zh-CN"/>
        </w:rPr>
      </w:pPr>
    </w:p>
    <w:p w:rsidR="009C4E57" w:rsidRPr="00497C22" w:rsidRDefault="009C4E57" w:rsidP="00D36B14">
      <w:pPr>
        <w:suppressAutoHyphens/>
        <w:jc w:val="both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lang w:eastAsia="zh-CN"/>
        </w:rPr>
        <w:t>Na potrzeby postępowania o udzielenie zamówienia publicznego</w:t>
      </w:r>
      <w:r w:rsidRPr="00497C22">
        <w:rPr>
          <w:rFonts w:ascii="Calibri" w:hAnsi="Calibri" w:cs="Calibri"/>
          <w:b/>
          <w:lang w:eastAsia="zh-CN"/>
        </w:rPr>
        <w:t xml:space="preserve"> </w:t>
      </w:r>
      <w:r w:rsidRPr="00497C22">
        <w:rPr>
          <w:rFonts w:ascii="Calibri" w:eastAsia="Calibri" w:hAnsi="Calibri" w:cs="Calibri"/>
          <w:lang w:eastAsia="en-US"/>
        </w:rPr>
        <w:t>nr</w:t>
      </w:r>
      <w:r w:rsidR="00FE3627" w:rsidRPr="00497C22">
        <w:rPr>
          <w:rFonts w:ascii="Calibri" w:eastAsia="Calibri" w:hAnsi="Calibri" w:cs="Calibri"/>
          <w:b/>
          <w:lang w:eastAsia="en-US"/>
        </w:rPr>
        <w:t xml:space="preserve"> </w:t>
      </w:r>
      <w:r w:rsidR="00AD7B9A">
        <w:rPr>
          <w:rFonts w:ascii="Calibri" w:eastAsia="Calibri" w:hAnsi="Calibri" w:cs="Calibri"/>
          <w:b/>
          <w:lang w:eastAsia="en-US"/>
        </w:rPr>
        <w:t>9</w:t>
      </w:r>
      <w:r w:rsidR="00D355F4">
        <w:rPr>
          <w:rFonts w:ascii="Calibri" w:eastAsia="Calibri" w:hAnsi="Calibri" w:cs="Calibri"/>
          <w:b/>
          <w:lang w:eastAsia="en-US"/>
        </w:rPr>
        <w:t>/</w:t>
      </w:r>
      <w:r w:rsidRPr="00497C22">
        <w:rPr>
          <w:rFonts w:ascii="Calibri" w:eastAsia="Calibri" w:hAnsi="Calibri" w:cs="Calibri"/>
          <w:b/>
          <w:lang w:eastAsia="en-US"/>
        </w:rPr>
        <w:t>PN/2</w:t>
      </w:r>
      <w:r w:rsidR="00AD7B9A">
        <w:rPr>
          <w:rFonts w:ascii="Calibri" w:eastAsia="Calibri" w:hAnsi="Calibri" w:cs="Calibri"/>
          <w:b/>
          <w:lang w:eastAsia="en-US"/>
        </w:rPr>
        <w:t>6</w:t>
      </w:r>
      <w:r w:rsidRPr="00497C22">
        <w:rPr>
          <w:rFonts w:ascii="Calibri" w:eastAsia="Calibri" w:hAnsi="Calibri" w:cs="Calibri"/>
          <w:b/>
          <w:lang w:eastAsia="en-US"/>
        </w:rPr>
        <w:t xml:space="preserve"> </w:t>
      </w:r>
      <w:r w:rsidRPr="00497C22">
        <w:rPr>
          <w:rFonts w:ascii="Calibri" w:hAnsi="Calibri" w:cs="Calibri"/>
          <w:lang w:eastAsia="zh-CN"/>
        </w:rPr>
        <w:t xml:space="preserve"> oświadczam, co następuje:</w:t>
      </w:r>
    </w:p>
    <w:p w:rsidR="009C4E57" w:rsidRPr="00497C22" w:rsidRDefault="009C4E57" w:rsidP="00D36B14">
      <w:pPr>
        <w:suppressAutoHyphens/>
        <w:overflowPunct w:val="0"/>
        <w:autoSpaceDE w:val="0"/>
        <w:ind w:hanging="15"/>
        <w:jc w:val="both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lang w:eastAsia="zh-CN"/>
        </w:rPr>
        <w:t>Na podstawie art. 85 ust. 1 ustawy Prawo zamówień publicznych (tekst jednolity Dz. U. z 20</w:t>
      </w:r>
      <w:r w:rsidR="006D3A99" w:rsidRPr="00497C22">
        <w:rPr>
          <w:rFonts w:ascii="Calibri" w:hAnsi="Calibri" w:cs="Calibri"/>
          <w:lang w:eastAsia="zh-CN"/>
        </w:rPr>
        <w:t>2</w:t>
      </w:r>
      <w:r w:rsidR="00691274" w:rsidRPr="00497C22">
        <w:rPr>
          <w:rFonts w:ascii="Calibri" w:hAnsi="Calibri" w:cs="Calibri"/>
          <w:lang w:eastAsia="zh-CN"/>
        </w:rPr>
        <w:t>4</w:t>
      </w:r>
      <w:r w:rsidR="00A271AA" w:rsidRPr="00497C22">
        <w:rPr>
          <w:rFonts w:ascii="Calibri" w:hAnsi="Calibri" w:cs="Calibri"/>
          <w:lang w:eastAsia="zh-CN"/>
        </w:rPr>
        <w:t xml:space="preserve"> </w:t>
      </w:r>
      <w:r w:rsidRPr="00497C22">
        <w:rPr>
          <w:rFonts w:ascii="Calibri" w:hAnsi="Calibri" w:cs="Calibri"/>
          <w:lang w:eastAsia="zh-CN"/>
        </w:rPr>
        <w:t xml:space="preserve">r., poz. </w:t>
      </w:r>
      <w:r w:rsidR="00A271AA" w:rsidRPr="00497C22">
        <w:rPr>
          <w:rFonts w:ascii="Calibri" w:hAnsi="Calibri" w:cs="Calibri"/>
          <w:lang w:eastAsia="zh-CN"/>
        </w:rPr>
        <w:t>1</w:t>
      </w:r>
      <w:r w:rsidR="00691274" w:rsidRPr="00497C22">
        <w:rPr>
          <w:rFonts w:ascii="Calibri" w:hAnsi="Calibri" w:cs="Calibri"/>
          <w:lang w:eastAsia="zh-CN"/>
        </w:rPr>
        <w:t>320</w:t>
      </w:r>
      <w:r w:rsidRPr="00497C22">
        <w:rPr>
          <w:rFonts w:ascii="Calibri" w:hAnsi="Calibri" w:cs="Calibri"/>
          <w:lang w:eastAsia="zh-CN"/>
        </w:rPr>
        <w:t>,</w:t>
      </w:r>
      <w:r w:rsidRPr="00497C22">
        <w:rPr>
          <w:rFonts w:ascii="Calibri" w:hAnsi="Calibri" w:cs="Calibri"/>
          <w:bCs/>
          <w:lang w:eastAsia="zh-CN"/>
        </w:rPr>
        <w:t xml:space="preserve"> z </w:t>
      </w:r>
      <w:proofErr w:type="spellStart"/>
      <w:r w:rsidRPr="00497C22">
        <w:rPr>
          <w:rFonts w:ascii="Calibri" w:hAnsi="Calibri" w:cs="Calibri"/>
          <w:bCs/>
          <w:lang w:eastAsia="zh-CN"/>
        </w:rPr>
        <w:t>późn</w:t>
      </w:r>
      <w:proofErr w:type="spellEnd"/>
      <w:r w:rsidRPr="00497C22">
        <w:rPr>
          <w:rFonts w:ascii="Calibri" w:hAnsi="Calibri" w:cs="Calibri"/>
          <w:bCs/>
          <w:lang w:eastAsia="zh-CN"/>
        </w:rPr>
        <w:t>. zm</w:t>
      </w:r>
      <w:r w:rsidRPr="00497C22">
        <w:rPr>
          <w:rFonts w:ascii="Calibri" w:hAnsi="Calibri" w:cs="Calibri"/>
          <w:lang w:eastAsia="zh-CN"/>
        </w:rPr>
        <w:t>.), oświadczam, że po zapoznaniu się z firmami oraz adresami wykonawców, którzy złożyli oferty, zamieszczonymi na stronie internetowej zamawiającego:</w:t>
      </w:r>
    </w:p>
    <w:p w:rsidR="009C4E57" w:rsidRPr="00497C22" w:rsidRDefault="009C4E57" w:rsidP="00B93475">
      <w:pPr>
        <w:widowControl w:val="0"/>
        <w:numPr>
          <w:ilvl w:val="0"/>
          <w:numId w:val="28"/>
        </w:numPr>
        <w:suppressAutoHyphens/>
        <w:overflowPunct w:val="0"/>
        <w:autoSpaceDE w:val="0"/>
        <w:ind w:left="426" w:hanging="426"/>
        <w:jc w:val="both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lang w:eastAsia="zh-CN"/>
        </w:rPr>
        <w:t>przynależę do tej samej grupy kapitałowej w rozumieniu ustawy z dnia 16 lutego 2007 r. o ochronie konkurencji i konsumentów (</w:t>
      </w:r>
      <w:r w:rsidR="006D3A99" w:rsidRPr="00497C22">
        <w:rPr>
          <w:rFonts w:ascii="Calibri" w:hAnsi="Calibri" w:cs="Calibri"/>
          <w:lang w:eastAsia="zh-CN"/>
        </w:rPr>
        <w:t>tekst jednolity Dz. U. z 2020 r., poz. 1076 i 1086,</w:t>
      </w:r>
      <w:r w:rsidR="006D3A99" w:rsidRPr="00497C22">
        <w:rPr>
          <w:rFonts w:ascii="Calibri" w:hAnsi="Calibri" w:cs="Calibri"/>
          <w:bCs/>
          <w:lang w:eastAsia="zh-CN"/>
        </w:rPr>
        <w:t xml:space="preserve"> z </w:t>
      </w:r>
      <w:proofErr w:type="spellStart"/>
      <w:r w:rsidR="006D3A99" w:rsidRPr="00497C22">
        <w:rPr>
          <w:rFonts w:ascii="Calibri" w:hAnsi="Calibri" w:cs="Calibri"/>
          <w:bCs/>
          <w:lang w:eastAsia="zh-CN"/>
        </w:rPr>
        <w:t>późn</w:t>
      </w:r>
      <w:proofErr w:type="spellEnd"/>
      <w:r w:rsidR="006D3A99" w:rsidRPr="00497C22">
        <w:rPr>
          <w:rFonts w:ascii="Calibri" w:hAnsi="Calibri" w:cs="Calibri"/>
          <w:bCs/>
          <w:lang w:eastAsia="zh-CN"/>
        </w:rPr>
        <w:t>. zm</w:t>
      </w:r>
      <w:r w:rsidR="006D3A99" w:rsidRPr="00497C22">
        <w:rPr>
          <w:rFonts w:ascii="Calibri" w:hAnsi="Calibri" w:cs="Calibri"/>
          <w:lang w:eastAsia="zh-CN"/>
        </w:rPr>
        <w:t>.</w:t>
      </w:r>
      <w:r w:rsidRPr="00497C22">
        <w:rPr>
          <w:rFonts w:ascii="Calibri" w:hAnsi="Calibri" w:cs="Calibri"/>
          <w:lang w:eastAsia="zh-CN"/>
        </w:rPr>
        <w:t>)</w:t>
      </w:r>
    </w:p>
    <w:p w:rsidR="009C4E57" w:rsidRPr="00497C22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i/>
          <w:lang w:eastAsia="zh-CN"/>
        </w:rPr>
      </w:pPr>
    </w:p>
    <w:p w:rsidR="009C4E57" w:rsidRPr="00497C22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i/>
          <w:lang w:eastAsia="zh-CN"/>
        </w:rPr>
        <w:t>.......................................</w:t>
      </w:r>
    </w:p>
    <w:p w:rsidR="009C4E57" w:rsidRPr="00497C22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i/>
          <w:vertAlign w:val="superscript"/>
          <w:lang w:eastAsia="zh-CN"/>
        </w:rPr>
        <w:t xml:space="preserve">           (miejscowość, data)         </w:t>
      </w:r>
    </w:p>
    <w:p w:rsidR="009C4E57" w:rsidRPr="00497C22" w:rsidRDefault="009C4E57" w:rsidP="00AE3680">
      <w:pPr>
        <w:suppressAutoHyphens/>
        <w:overflowPunct w:val="0"/>
        <w:autoSpaceDE w:val="0"/>
        <w:jc w:val="right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i/>
          <w:lang w:eastAsia="zh-CN"/>
        </w:rPr>
        <w:t>..........................................................................</w:t>
      </w:r>
    </w:p>
    <w:p w:rsidR="009C4E57" w:rsidRPr="00497C22" w:rsidRDefault="009C4E57" w:rsidP="00D36B14">
      <w:pPr>
        <w:suppressAutoHyphens/>
        <w:overflowPunct w:val="0"/>
        <w:autoSpaceDE w:val="0"/>
        <w:ind w:left="5812" w:hanging="425"/>
        <w:jc w:val="center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i/>
          <w:lang w:eastAsia="zh-CN"/>
        </w:rPr>
        <w:t xml:space="preserve">podpis </w:t>
      </w:r>
      <w:r w:rsidR="00D36B14" w:rsidRPr="00497C22">
        <w:rPr>
          <w:rFonts w:ascii="Calibri" w:hAnsi="Calibri" w:cs="Calibri"/>
          <w:i/>
          <w:lang w:eastAsia="zh-CN"/>
        </w:rPr>
        <w:t>elektroniczny</w:t>
      </w:r>
    </w:p>
    <w:p w:rsidR="009C4E57" w:rsidRPr="00497C22" w:rsidRDefault="00EF07C6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EF07C6">
        <w:rPr>
          <w:rFonts w:ascii="Calibri" w:hAnsi="Calibri" w:cs="Calibri"/>
          <w:i/>
          <w:noProof/>
          <w:lang w:eastAsia="zh-CN"/>
        </w:rPr>
      </w:r>
      <w:r w:rsidRPr="00EF07C6">
        <w:rPr>
          <w:rFonts w:ascii="Calibri" w:hAnsi="Calibri" w:cs="Calibri"/>
          <w:i/>
          <w:noProof/>
          <w:lang w:eastAsia="zh-CN"/>
        </w:rPr>
        <w:pict>
          <v:rect id="Prostokąt 1" o:spid="_x0000_s2052" alt="" style="width:451.55pt;height:1.75pt;visibility:visible;mso-wrap-style:non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middle" fillcolor="#aca899" stroked="f" strokecolor="#3465a4">
            <v:stroke joinstyle="round"/>
            <w10:wrap type="none"/>
            <w10:anchorlock/>
          </v:rect>
        </w:pict>
      </w:r>
    </w:p>
    <w:p w:rsidR="009C4E57" w:rsidRPr="00497C22" w:rsidRDefault="009C4E57" w:rsidP="00B93475">
      <w:pPr>
        <w:widowControl w:val="0"/>
        <w:numPr>
          <w:ilvl w:val="0"/>
          <w:numId w:val="28"/>
        </w:num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lang w:eastAsia="zh-CN"/>
        </w:rPr>
        <w:t>nie przynależę do tej samej grupy kapitałowej w rozumieniu ustawy z dnia 16 lutego 2007 r. o ochronie konkurencji i konsumentów (</w:t>
      </w:r>
      <w:r w:rsidR="006D3A99" w:rsidRPr="00497C22">
        <w:rPr>
          <w:rFonts w:ascii="Calibri" w:hAnsi="Calibri" w:cs="Calibri"/>
          <w:lang w:eastAsia="zh-CN"/>
        </w:rPr>
        <w:t>tekst jednolity Dz. U. z 2020 r., poz. 1076 i 1086,</w:t>
      </w:r>
      <w:r w:rsidR="006D3A99" w:rsidRPr="00497C22">
        <w:rPr>
          <w:rFonts w:ascii="Calibri" w:hAnsi="Calibri" w:cs="Calibri"/>
          <w:bCs/>
          <w:lang w:eastAsia="zh-CN"/>
        </w:rPr>
        <w:t xml:space="preserve"> z </w:t>
      </w:r>
      <w:proofErr w:type="spellStart"/>
      <w:r w:rsidR="006D3A99" w:rsidRPr="00497C22">
        <w:rPr>
          <w:rFonts w:ascii="Calibri" w:hAnsi="Calibri" w:cs="Calibri"/>
          <w:bCs/>
          <w:lang w:eastAsia="zh-CN"/>
        </w:rPr>
        <w:t>późn</w:t>
      </w:r>
      <w:proofErr w:type="spellEnd"/>
      <w:r w:rsidR="006D3A99" w:rsidRPr="00497C22">
        <w:rPr>
          <w:rFonts w:ascii="Calibri" w:hAnsi="Calibri" w:cs="Calibri"/>
          <w:bCs/>
          <w:lang w:eastAsia="zh-CN"/>
        </w:rPr>
        <w:t>. zm</w:t>
      </w:r>
      <w:r w:rsidR="006D3A99" w:rsidRPr="00497C22">
        <w:rPr>
          <w:rFonts w:ascii="Calibri" w:hAnsi="Calibri" w:cs="Calibri"/>
          <w:lang w:eastAsia="zh-CN"/>
        </w:rPr>
        <w:t>.),</w:t>
      </w:r>
    </w:p>
    <w:p w:rsidR="009C4E57" w:rsidRPr="00497C22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</w:p>
    <w:p w:rsidR="009C4E57" w:rsidRPr="00497C22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i/>
          <w:lang w:eastAsia="zh-CN"/>
        </w:rPr>
        <w:t>.......................................</w:t>
      </w:r>
    </w:p>
    <w:p w:rsidR="009C4E57" w:rsidRPr="00497C22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i/>
          <w:vertAlign w:val="superscript"/>
          <w:lang w:eastAsia="zh-CN"/>
        </w:rPr>
        <w:t xml:space="preserve">           (miejscowość, data)         </w:t>
      </w:r>
    </w:p>
    <w:p w:rsidR="009C4E57" w:rsidRPr="00497C22" w:rsidRDefault="009C4E57" w:rsidP="00AE3680">
      <w:pPr>
        <w:suppressAutoHyphens/>
        <w:overflowPunct w:val="0"/>
        <w:autoSpaceDE w:val="0"/>
        <w:jc w:val="right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i/>
          <w:lang w:eastAsia="zh-CN"/>
        </w:rPr>
        <w:t>...................................................................</w:t>
      </w:r>
    </w:p>
    <w:p w:rsidR="009C4E57" w:rsidRPr="00497C22" w:rsidRDefault="009C4E57" w:rsidP="00D36B14">
      <w:pPr>
        <w:suppressAutoHyphens/>
        <w:overflowPunct w:val="0"/>
        <w:autoSpaceDE w:val="0"/>
        <w:ind w:left="5812" w:hanging="425"/>
        <w:jc w:val="center"/>
        <w:textAlignment w:val="baseline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i/>
          <w:lang w:eastAsia="zh-CN"/>
        </w:rPr>
        <w:t xml:space="preserve">podpis </w:t>
      </w:r>
      <w:r w:rsidR="00D36B14" w:rsidRPr="00497C22">
        <w:rPr>
          <w:rFonts w:ascii="Calibri" w:hAnsi="Calibri" w:cs="Calibri"/>
          <w:i/>
          <w:lang w:eastAsia="zh-CN"/>
        </w:rPr>
        <w:t>elektroniczny</w:t>
      </w:r>
    </w:p>
    <w:p w:rsidR="00A8017C" w:rsidRPr="00497C22" w:rsidRDefault="00A8017C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A8017C" w:rsidRPr="00497C22" w:rsidRDefault="00A8017C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682121" w:rsidRPr="00497C22" w:rsidRDefault="00682121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682121" w:rsidRPr="00497C22" w:rsidRDefault="00682121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682121" w:rsidRPr="00497C22" w:rsidRDefault="00682121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682121" w:rsidRPr="00497C22" w:rsidRDefault="00682121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682121" w:rsidRPr="00497C22" w:rsidRDefault="00682121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682121" w:rsidRPr="00497C22" w:rsidRDefault="00682121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b/>
          <w:vertAlign w:val="superscript"/>
          <w:lang w:eastAsia="zh-CN"/>
        </w:rPr>
      </w:pPr>
    </w:p>
    <w:p w:rsidR="009C4E57" w:rsidRPr="00497C22" w:rsidRDefault="009C4E57" w:rsidP="00AE3680">
      <w:pPr>
        <w:suppressAutoHyphens/>
        <w:overflowPunct w:val="0"/>
        <w:autoSpaceDE w:val="0"/>
        <w:textAlignment w:val="baseline"/>
        <w:rPr>
          <w:rFonts w:ascii="Calibri" w:hAnsi="Calibri" w:cs="Calibri"/>
          <w:sz w:val="18"/>
          <w:szCs w:val="18"/>
          <w:lang w:eastAsia="zh-CN"/>
        </w:rPr>
      </w:pPr>
      <w:r w:rsidRPr="00497C22">
        <w:rPr>
          <w:rFonts w:ascii="Calibri" w:hAnsi="Calibri" w:cs="Calibri"/>
          <w:b/>
          <w:sz w:val="18"/>
          <w:szCs w:val="18"/>
          <w:vertAlign w:val="superscript"/>
          <w:lang w:eastAsia="zh-CN"/>
        </w:rPr>
        <w:t xml:space="preserve">*) Należy wypełnić </w:t>
      </w:r>
      <w:proofErr w:type="spellStart"/>
      <w:r w:rsidRPr="00497C22">
        <w:rPr>
          <w:rFonts w:ascii="Calibri" w:hAnsi="Calibri" w:cs="Calibri"/>
          <w:b/>
          <w:sz w:val="18"/>
          <w:szCs w:val="18"/>
          <w:vertAlign w:val="superscript"/>
          <w:lang w:eastAsia="zh-CN"/>
        </w:rPr>
        <w:t>pkt</w:t>
      </w:r>
      <w:proofErr w:type="spellEnd"/>
      <w:r w:rsidRPr="00497C22">
        <w:rPr>
          <w:rFonts w:ascii="Calibri" w:hAnsi="Calibri" w:cs="Calibri"/>
          <w:b/>
          <w:sz w:val="18"/>
          <w:szCs w:val="18"/>
          <w:vertAlign w:val="superscript"/>
          <w:lang w:eastAsia="zh-CN"/>
        </w:rPr>
        <w:t xml:space="preserve"> 1 </w:t>
      </w:r>
      <w:r w:rsidRPr="00497C22">
        <w:rPr>
          <w:rFonts w:ascii="Calibri" w:hAnsi="Calibri" w:cs="Calibri"/>
          <w:b/>
          <w:sz w:val="18"/>
          <w:szCs w:val="18"/>
          <w:u w:val="single"/>
          <w:vertAlign w:val="superscript"/>
          <w:lang w:eastAsia="zh-CN"/>
        </w:rPr>
        <w:t>lub</w:t>
      </w:r>
      <w:r w:rsidRPr="00497C22">
        <w:rPr>
          <w:rFonts w:ascii="Calibri" w:hAnsi="Calibri" w:cs="Calibri"/>
          <w:b/>
          <w:sz w:val="18"/>
          <w:szCs w:val="18"/>
          <w:vertAlign w:val="superscript"/>
          <w:lang w:eastAsia="zh-CN"/>
        </w:rPr>
        <w:t xml:space="preserve"> </w:t>
      </w:r>
      <w:proofErr w:type="spellStart"/>
      <w:r w:rsidRPr="00497C22">
        <w:rPr>
          <w:rFonts w:ascii="Calibri" w:hAnsi="Calibri" w:cs="Calibri"/>
          <w:b/>
          <w:sz w:val="18"/>
          <w:szCs w:val="18"/>
          <w:vertAlign w:val="superscript"/>
          <w:lang w:eastAsia="zh-CN"/>
        </w:rPr>
        <w:t>pkt</w:t>
      </w:r>
      <w:proofErr w:type="spellEnd"/>
      <w:r w:rsidRPr="00497C22">
        <w:rPr>
          <w:rFonts w:ascii="Calibri" w:hAnsi="Calibri" w:cs="Calibri"/>
          <w:b/>
          <w:sz w:val="18"/>
          <w:szCs w:val="18"/>
          <w:vertAlign w:val="superscript"/>
          <w:lang w:eastAsia="zh-CN"/>
        </w:rPr>
        <w:t xml:space="preserve"> 2</w:t>
      </w:r>
    </w:p>
    <w:p w:rsidR="009C4E57" w:rsidRPr="00497C22" w:rsidRDefault="009C4E57" w:rsidP="00AE3680">
      <w:pPr>
        <w:suppressAutoHyphens/>
        <w:ind w:right="-284"/>
        <w:rPr>
          <w:rFonts w:ascii="Calibri" w:hAnsi="Calibri" w:cs="Calibri"/>
          <w:sz w:val="16"/>
          <w:szCs w:val="16"/>
          <w:lang w:eastAsia="zh-CN"/>
        </w:rPr>
      </w:pPr>
      <w:r w:rsidRPr="00497C22">
        <w:rPr>
          <w:rFonts w:ascii="Calibri" w:hAnsi="Calibri" w:cs="Calibri"/>
          <w:b/>
          <w:sz w:val="16"/>
          <w:szCs w:val="16"/>
          <w:u w:val="single"/>
          <w:lang w:eastAsia="zh-CN"/>
        </w:rPr>
        <w:t>Uwaga</w:t>
      </w:r>
    </w:p>
    <w:p w:rsidR="009C4E57" w:rsidRPr="00497C22" w:rsidRDefault="009C4E57" w:rsidP="00AE3680">
      <w:pPr>
        <w:suppressAutoHyphens/>
        <w:ind w:right="-284"/>
        <w:jc w:val="both"/>
        <w:rPr>
          <w:rFonts w:ascii="Calibri" w:hAnsi="Calibri" w:cs="Calibri"/>
          <w:sz w:val="16"/>
          <w:szCs w:val="16"/>
          <w:lang w:eastAsia="zh-CN"/>
        </w:rPr>
      </w:pPr>
      <w:r w:rsidRPr="00497C22">
        <w:rPr>
          <w:rFonts w:ascii="Calibri" w:hAnsi="Calibri" w:cs="Calibri"/>
          <w:sz w:val="16"/>
          <w:szCs w:val="16"/>
          <w:lang w:eastAsia="zh-CN"/>
        </w:rPr>
        <w:t>W przypadku wypełnienia pkt. 1 wraz ze złożeniem oświadczenia, wykonawca może przedstawić dowody, że powiązania z innym wykonawcą nie prowadzą do zakłócenia konkurencji w postępowaniu o udzielenie zamówienia.</w:t>
      </w:r>
    </w:p>
    <w:p w:rsidR="009C4E57" w:rsidRPr="00497C22" w:rsidRDefault="009C4E57" w:rsidP="00586577">
      <w:pPr>
        <w:suppressAutoHyphens/>
        <w:rPr>
          <w:rFonts w:ascii="Calibri" w:hAnsi="Calibri" w:cs="Calibri"/>
          <w:lang w:eastAsia="zh-CN"/>
        </w:rPr>
      </w:pPr>
    </w:p>
    <w:p w:rsidR="00185176" w:rsidRPr="00497C22" w:rsidRDefault="00185176" w:rsidP="00185176">
      <w:pPr>
        <w:rPr>
          <w:rFonts w:ascii="Arial" w:hAnsi="Arial" w:cs="Arial"/>
          <w:sz w:val="22"/>
          <w:szCs w:val="22"/>
        </w:rPr>
      </w:pPr>
    </w:p>
    <w:p w:rsidR="008C7BCB" w:rsidRPr="00497C22" w:rsidRDefault="008C7BCB" w:rsidP="00742110">
      <w:pPr>
        <w:suppressAutoHyphens/>
        <w:rPr>
          <w:rFonts w:ascii="Calibri" w:hAnsi="Calibri" w:cs="Calibri"/>
          <w:b/>
          <w:bCs/>
          <w:lang w:eastAsia="zh-CN"/>
        </w:rPr>
      </w:pPr>
    </w:p>
    <w:p w:rsidR="00473487" w:rsidRPr="00497C22" w:rsidRDefault="00473487" w:rsidP="00473487">
      <w:pPr>
        <w:tabs>
          <w:tab w:val="left" w:pos="1400"/>
        </w:tabs>
        <w:rPr>
          <w:rFonts w:ascii="Calibri" w:eastAsia="Calibri" w:hAnsi="Calibri" w:cs="Calibri"/>
          <w:lang w:eastAsia="en-US"/>
        </w:rPr>
      </w:pPr>
    </w:p>
    <w:p w:rsidR="004177A1" w:rsidRPr="00497C22" w:rsidRDefault="004177A1" w:rsidP="00473487">
      <w:pPr>
        <w:pageBreakBefore/>
        <w:suppressAutoHyphens/>
        <w:jc w:val="right"/>
        <w:rPr>
          <w:rFonts w:ascii="Calibri" w:hAnsi="Calibri" w:cs="Calibri"/>
          <w:lang w:eastAsia="zh-CN"/>
        </w:rPr>
      </w:pPr>
      <w:r w:rsidRPr="00497C22">
        <w:rPr>
          <w:rFonts w:ascii="Calibri" w:hAnsi="Calibri" w:cs="Calibri"/>
          <w:b/>
          <w:bCs/>
          <w:lang w:eastAsia="zh-CN"/>
        </w:rPr>
        <w:lastRenderedPageBreak/>
        <w:t xml:space="preserve">Załącznik nr </w:t>
      </w:r>
      <w:r w:rsidR="00297976" w:rsidRPr="00497C22">
        <w:rPr>
          <w:rFonts w:ascii="Calibri" w:hAnsi="Calibri" w:cs="Calibri"/>
          <w:b/>
          <w:bCs/>
          <w:lang w:eastAsia="zh-CN"/>
        </w:rPr>
        <w:t>6</w:t>
      </w:r>
    </w:p>
    <w:p w:rsidR="004177A1" w:rsidRPr="00497C22" w:rsidRDefault="004177A1" w:rsidP="00742110">
      <w:pPr>
        <w:suppressAutoHyphens/>
        <w:rPr>
          <w:rFonts w:ascii="Calibri" w:hAnsi="Calibri" w:cs="Calibri"/>
          <w:b/>
          <w:bCs/>
          <w:lang w:eastAsia="zh-CN"/>
        </w:rPr>
      </w:pPr>
    </w:p>
    <w:p w:rsidR="004177A1" w:rsidRPr="00497C22" w:rsidRDefault="004177A1" w:rsidP="00742110">
      <w:pPr>
        <w:suppressAutoHyphens/>
        <w:jc w:val="center"/>
        <w:rPr>
          <w:rFonts w:ascii="Calibri" w:hAnsi="Calibri" w:cs="Calibri"/>
          <w:b/>
          <w:bCs/>
          <w:lang w:eastAsia="zh-CN"/>
        </w:rPr>
      </w:pPr>
      <w:r w:rsidRPr="00497C22">
        <w:rPr>
          <w:rFonts w:ascii="Calibri" w:hAnsi="Calibri" w:cs="Calibri"/>
          <w:b/>
          <w:bCs/>
          <w:lang w:eastAsia="zh-CN"/>
        </w:rPr>
        <w:t>Wzór</w:t>
      </w:r>
    </w:p>
    <w:p w:rsidR="009C4E57" w:rsidRPr="00497C22" w:rsidRDefault="009C4E57" w:rsidP="00AE3680">
      <w:pPr>
        <w:rPr>
          <w:rFonts w:ascii="Calibri" w:hAnsi="Calibri" w:cs="Calibri"/>
          <w:b/>
          <w:bCs/>
        </w:rPr>
      </w:pPr>
    </w:p>
    <w:p w:rsidR="00415994" w:rsidRPr="00497C22" w:rsidRDefault="004177A1" w:rsidP="00473487">
      <w:pPr>
        <w:suppressAutoHyphens/>
        <w:ind w:firstLine="708"/>
        <w:jc w:val="both"/>
        <w:rPr>
          <w:rFonts w:ascii="Calibri" w:eastAsia="Calibri" w:hAnsi="Calibri" w:cs="Calibri"/>
          <w:b/>
          <w:bCs/>
          <w:lang w:eastAsia="en-US"/>
        </w:rPr>
      </w:pPr>
      <w:r w:rsidRPr="00497C22">
        <w:rPr>
          <w:rFonts w:ascii="Calibri" w:hAnsi="Calibri" w:cs="Calibri"/>
          <w:b/>
          <w:bCs/>
          <w:lang w:eastAsia="zh-CN"/>
        </w:rPr>
        <w:t xml:space="preserve">Na potrzeby postępowania o udzielenie zamówienia publicznego </w:t>
      </w:r>
      <w:r w:rsidRPr="00497C22">
        <w:rPr>
          <w:rFonts w:ascii="Calibri" w:eastAsia="Calibri" w:hAnsi="Calibri" w:cs="Calibri"/>
          <w:b/>
          <w:bCs/>
          <w:lang w:eastAsia="en-US"/>
        </w:rPr>
        <w:t xml:space="preserve">nr </w:t>
      </w:r>
      <w:r w:rsidR="00AD7B9A">
        <w:rPr>
          <w:rFonts w:ascii="Calibri" w:eastAsia="Calibri" w:hAnsi="Calibri" w:cs="Calibri"/>
          <w:b/>
          <w:bCs/>
          <w:lang w:eastAsia="en-US"/>
        </w:rPr>
        <w:t>9</w:t>
      </w:r>
      <w:r w:rsidR="00B247BF" w:rsidRPr="00497C22">
        <w:rPr>
          <w:rFonts w:ascii="Calibri" w:eastAsia="Calibri" w:hAnsi="Calibri" w:cs="Calibri"/>
          <w:b/>
          <w:bCs/>
          <w:lang w:eastAsia="en-US"/>
        </w:rPr>
        <w:t>/</w:t>
      </w:r>
      <w:r w:rsidRPr="00497C22">
        <w:rPr>
          <w:rFonts w:ascii="Calibri" w:eastAsia="Calibri" w:hAnsi="Calibri" w:cs="Calibri"/>
          <w:b/>
          <w:bCs/>
          <w:lang w:eastAsia="en-US"/>
        </w:rPr>
        <w:t>PN/2</w:t>
      </w:r>
      <w:r w:rsidR="00AD7B9A">
        <w:rPr>
          <w:rFonts w:ascii="Calibri" w:eastAsia="Calibri" w:hAnsi="Calibri" w:cs="Calibri"/>
          <w:b/>
          <w:bCs/>
          <w:lang w:eastAsia="en-US"/>
        </w:rPr>
        <w:t>6</w:t>
      </w:r>
      <w:r w:rsidRPr="00497C22"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497C22">
        <w:rPr>
          <w:rFonts w:ascii="Calibri" w:hAnsi="Calibri" w:cs="Calibri"/>
          <w:b/>
          <w:bCs/>
          <w:lang w:eastAsia="zh-CN"/>
        </w:rPr>
        <w:t xml:space="preserve"> </w:t>
      </w:r>
      <w:r w:rsidR="00415994" w:rsidRPr="00497C22">
        <w:rPr>
          <w:rFonts w:ascii="Calibri" w:hAnsi="Calibri" w:cs="Calibri"/>
          <w:b/>
          <w:bCs/>
          <w:lang w:eastAsia="zh-CN"/>
        </w:rPr>
        <w:t>oświadczam, co następuje.</w:t>
      </w:r>
    </w:p>
    <w:p w:rsidR="00415994" w:rsidRPr="00497C22" w:rsidRDefault="00415994" w:rsidP="00415994">
      <w:pPr>
        <w:suppressAutoHyphens/>
        <w:ind w:firstLine="708"/>
        <w:jc w:val="both"/>
        <w:rPr>
          <w:rFonts w:ascii="Calibri" w:hAnsi="Calibri" w:cs="Calibri"/>
          <w:b/>
          <w:bCs/>
          <w:lang w:eastAsia="zh-CN"/>
        </w:rPr>
      </w:pPr>
    </w:p>
    <w:p w:rsidR="0037557B" w:rsidRPr="00497C22" w:rsidRDefault="00415994" w:rsidP="000F22FF">
      <w:pPr>
        <w:pStyle w:val="Akapitzlist"/>
        <w:numPr>
          <w:ilvl w:val="5"/>
          <w:numId w:val="16"/>
        </w:numPr>
        <w:suppressAutoHyphens/>
        <w:ind w:left="426" w:hanging="426"/>
        <w:jc w:val="both"/>
        <w:rPr>
          <w:rFonts w:ascii="Calibri" w:hAnsi="Calibri" w:cs="Calibri"/>
          <w:spacing w:val="4"/>
        </w:rPr>
      </w:pPr>
      <w:r w:rsidRPr="00497C22">
        <w:rPr>
          <w:rFonts w:ascii="Calibri" w:hAnsi="Calibri" w:cs="Calibri"/>
          <w:b/>
          <w:bCs/>
          <w:spacing w:val="4"/>
        </w:rPr>
        <w:t>Oświadczam/oświadczamy*, że i</w:t>
      </w:r>
      <w:r w:rsidRPr="00497C22">
        <w:rPr>
          <w:rFonts w:ascii="Calibri" w:hAnsi="Calibri" w:cs="Calibri"/>
          <w:b/>
          <w:bCs/>
        </w:rPr>
        <w:t>nformacje zawarte w oświadczeniu JEDZ, o którym mowa w art. 125 ust. 1 ustawy PZP w zakresie podstaw wykluczenia z postępowania wskazanych przez Zamawiającego, w zakresie:</w:t>
      </w:r>
    </w:p>
    <w:p w:rsidR="0037557B" w:rsidRPr="00497C22" w:rsidRDefault="0037557B" w:rsidP="008C7BCB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art. 108 ust. 1 </w:t>
      </w:r>
      <w:proofErr w:type="spellStart"/>
      <w:r w:rsidRPr="00497C22">
        <w:rPr>
          <w:rFonts w:ascii="Calibri" w:hAnsi="Calibri" w:cs="Calibri"/>
        </w:rPr>
        <w:t>pkt</w:t>
      </w:r>
      <w:proofErr w:type="spellEnd"/>
      <w:r w:rsidRPr="00497C22">
        <w:rPr>
          <w:rFonts w:ascii="Calibri" w:hAnsi="Calibri" w:cs="Calibri"/>
        </w:rPr>
        <w:t xml:space="preserve"> 3 Ustawy </w:t>
      </w:r>
      <w:proofErr w:type="spellStart"/>
      <w:r w:rsidRPr="00497C22">
        <w:rPr>
          <w:rFonts w:ascii="Calibri" w:hAnsi="Calibri" w:cs="Calibri"/>
        </w:rPr>
        <w:t>Pzp</w:t>
      </w:r>
      <w:proofErr w:type="spellEnd"/>
      <w:r w:rsidRPr="00497C22">
        <w:rPr>
          <w:rFonts w:ascii="Calibri" w:hAnsi="Calibri" w:cs="Calibri"/>
        </w:rPr>
        <w:t>,</w:t>
      </w:r>
    </w:p>
    <w:p w:rsidR="0037557B" w:rsidRPr="00497C22" w:rsidRDefault="0037557B" w:rsidP="008C7BCB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art. 108 ust.1 </w:t>
      </w:r>
      <w:proofErr w:type="spellStart"/>
      <w:r w:rsidRPr="00497C22">
        <w:rPr>
          <w:rFonts w:ascii="Calibri" w:hAnsi="Calibri" w:cs="Calibri"/>
        </w:rPr>
        <w:t>pkt</w:t>
      </w:r>
      <w:proofErr w:type="spellEnd"/>
      <w:r w:rsidRPr="00497C22">
        <w:rPr>
          <w:rFonts w:ascii="Calibri" w:hAnsi="Calibri" w:cs="Calibri"/>
        </w:rPr>
        <w:t xml:space="preserve"> 4 Ustawy </w:t>
      </w:r>
      <w:proofErr w:type="spellStart"/>
      <w:r w:rsidRPr="00497C22">
        <w:rPr>
          <w:rFonts w:ascii="Calibri" w:hAnsi="Calibri" w:cs="Calibri"/>
        </w:rPr>
        <w:t>Pzp</w:t>
      </w:r>
      <w:proofErr w:type="spellEnd"/>
      <w:r w:rsidRPr="00497C22">
        <w:rPr>
          <w:rFonts w:ascii="Calibri" w:hAnsi="Calibri" w:cs="Calibri"/>
        </w:rPr>
        <w:t>, dotyczących orzeczenia zakazu ubiegania się o zamówienie p</w:t>
      </w:r>
      <w:r w:rsidRPr="00497C22">
        <w:rPr>
          <w:rFonts w:ascii="Calibri" w:hAnsi="Calibri" w:cs="Calibri"/>
        </w:rPr>
        <w:t>u</w:t>
      </w:r>
      <w:r w:rsidRPr="00497C22">
        <w:rPr>
          <w:rFonts w:ascii="Calibri" w:hAnsi="Calibri" w:cs="Calibri"/>
        </w:rPr>
        <w:t>bliczne tytułem środka zapobiegawczego,</w:t>
      </w:r>
    </w:p>
    <w:p w:rsidR="0037557B" w:rsidRPr="00497C22" w:rsidRDefault="0037557B" w:rsidP="008C7BCB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art. 108 ust. 1 </w:t>
      </w:r>
      <w:proofErr w:type="spellStart"/>
      <w:r w:rsidRPr="00497C22">
        <w:rPr>
          <w:rFonts w:ascii="Calibri" w:hAnsi="Calibri" w:cs="Calibri"/>
        </w:rPr>
        <w:t>pkt</w:t>
      </w:r>
      <w:proofErr w:type="spellEnd"/>
      <w:r w:rsidRPr="00497C22">
        <w:rPr>
          <w:rFonts w:ascii="Calibri" w:hAnsi="Calibri" w:cs="Calibri"/>
        </w:rPr>
        <w:t xml:space="preserve"> 5 Ustawy </w:t>
      </w:r>
      <w:proofErr w:type="spellStart"/>
      <w:r w:rsidRPr="00497C22">
        <w:rPr>
          <w:rFonts w:ascii="Calibri" w:hAnsi="Calibri" w:cs="Calibri"/>
        </w:rPr>
        <w:t>Pzp</w:t>
      </w:r>
      <w:proofErr w:type="spellEnd"/>
      <w:r w:rsidRPr="00497C22">
        <w:rPr>
          <w:rFonts w:ascii="Calibri" w:hAnsi="Calibri" w:cs="Calibri"/>
        </w:rPr>
        <w:t>, dotyczących zawarcia z innymi Wykonawcami porozumienia mającego na celu zakłócenie konkurencji,</w:t>
      </w:r>
    </w:p>
    <w:p w:rsidR="0037557B" w:rsidRPr="00497C22" w:rsidRDefault="0037557B" w:rsidP="008C7BCB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 xml:space="preserve">art. 108 ust. 1 </w:t>
      </w:r>
      <w:proofErr w:type="spellStart"/>
      <w:r w:rsidRPr="00497C22">
        <w:rPr>
          <w:rFonts w:ascii="Calibri" w:hAnsi="Calibri" w:cs="Calibri"/>
        </w:rPr>
        <w:t>pkt</w:t>
      </w:r>
      <w:proofErr w:type="spellEnd"/>
      <w:r w:rsidRPr="00497C22">
        <w:rPr>
          <w:rFonts w:ascii="Calibri" w:hAnsi="Calibri" w:cs="Calibri"/>
        </w:rPr>
        <w:t xml:space="preserve"> 6 Ustawy </w:t>
      </w:r>
      <w:proofErr w:type="spellStart"/>
      <w:r w:rsidRPr="00497C22">
        <w:rPr>
          <w:rFonts w:ascii="Calibri" w:hAnsi="Calibri" w:cs="Calibri"/>
        </w:rPr>
        <w:t>Pzp</w:t>
      </w:r>
      <w:proofErr w:type="spellEnd"/>
    </w:p>
    <w:p w:rsidR="00415994" w:rsidRPr="00497C22" w:rsidRDefault="0037557B" w:rsidP="008C7BCB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rFonts w:ascii="Calibri" w:hAnsi="Calibri" w:cs="Calibri"/>
        </w:rPr>
      </w:pPr>
      <w:r w:rsidRPr="00497C22">
        <w:rPr>
          <w:rFonts w:ascii="Calibri" w:hAnsi="Calibri" w:cs="Calibri"/>
        </w:rPr>
        <w:t>art. 7 ust. 1 ustawy z dnia 13 kwietnia 2022 r. o szczególnych rozwiązaniach w zakresie przeci</w:t>
      </w:r>
      <w:r w:rsidRPr="00497C22">
        <w:rPr>
          <w:rFonts w:ascii="Calibri" w:hAnsi="Calibri" w:cs="Calibri"/>
        </w:rPr>
        <w:t>w</w:t>
      </w:r>
      <w:r w:rsidRPr="00497C22">
        <w:rPr>
          <w:rFonts w:ascii="Calibri" w:hAnsi="Calibri" w:cs="Calibri"/>
        </w:rPr>
        <w:t>działania wspieraniu agresji na Ukrainę oraz służących ochronie bezpieczeństwa narodowego, ani na podstawie żadnych innych, jakichkolwiek sankcji międzynarodowych.</w:t>
      </w:r>
    </w:p>
    <w:p w:rsidR="00415994" w:rsidRPr="00497C22" w:rsidRDefault="00415994" w:rsidP="008C7BCB">
      <w:pPr>
        <w:tabs>
          <w:tab w:val="left" w:pos="284"/>
        </w:tabs>
        <w:rPr>
          <w:rFonts w:ascii="Calibri" w:hAnsi="Calibri" w:cs="Calibri"/>
          <w:b/>
          <w:bCs/>
          <w:u w:val="single"/>
        </w:rPr>
      </w:pPr>
      <w:r w:rsidRPr="00497C22">
        <w:rPr>
          <w:rFonts w:ascii="Calibri" w:hAnsi="Calibri" w:cs="Calibri"/>
          <w:b/>
          <w:bCs/>
          <w:u w:val="single"/>
        </w:rPr>
        <w:t>są nadal aktualne.</w:t>
      </w:r>
    </w:p>
    <w:p w:rsidR="000F22FF" w:rsidRPr="00497C22" w:rsidRDefault="000F22FF" w:rsidP="008C7BCB">
      <w:pPr>
        <w:pStyle w:val="Akapitzlist"/>
        <w:numPr>
          <w:ilvl w:val="5"/>
          <w:numId w:val="16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Calibri" w:eastAsia="Verdana" w:hAnsi="Calibri" w:cs="Calibri"/>
          <w:b/>
          <w:bCs/>
        </w:rPr>
      </w:pPr>
      <w:r w:rsidRPr="00497C22">
        <w:rPr>
          <w:rFonts w:ascii="Calibri" w:eastAsia="Verdana" w:hAnsi="Calibri" w:cs="Calibri"/>
        </w:rPr>
        <w:t>W związku z art. 5k ust. 1 Rozporządzenia Rady (UE) NR 833/2014 z dnia 31 lipca 2014 r. dotyczącego środków ograniczających w związku z działaniami Rosji destabilizującymi sytuację na Ukrainie</w:t>
      </w:r>
      <w:r w:rsidRPr="00497C22">
        <w:rPr>
          <w:rFonts w:ascii="Calibri" w:eastAsia="Verdana" w:hAnsi="Calibri" w:cs="Calibri"/>
          <w:b/>
          <w:bCs/>
        </w:rPr>
        <w:t xml:space="preserve"> OŚWIADCZAM, że:</w:t>
      </w:r>
    </w:p>
    <w:p w:rsidR="000F22FF" w:rsidRPr="00497C22" w:rsidRDefault="000F22FF" w:rsidP="00845339">
      <w:pPr>
        <w:numPr>
          <w:ilvl w:val="0"/>
          <w:numId w:val="4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Calibri" w:eastAsia="Verdana" w:hAnsi="Calibri" w:cs="Calibri"/>
        </w:rPr>
      </w:pPr>
      <w:r w:rsidRPr="00497C22">
        <w:rPr>
          <w:rFonts w:ascii="Calibri" w:eastAsia="Verdana" w:hAnsi="Calibri" w:cs="Calibri"/>
          <w:b/>
          <w:bCs/>
        </w:rPr>
        <w:t xml:space="preserve">jestem* / nie jestem* </w:t>
      </w:r>
      <w:r w:rsidRPr="00497C22">
        <w:rPr>
          <w:rFonts w:ascii="Calibri" w:eastAsia="Verdana" w:hAnsi="Calibri" w:cs="Calibri"/>
        </w:rPr>
        <w:t>obywatelem rosyjskim lub osobą fizyczną lub prawną, podmiotem lub organem z siedzibą w Rosji,</w:t>
      </w:r>
    </w:p>
    <w:p w:rsidR="000F22FF" w:rsidRPr="00497C22" w:rsidRDefault="000F22FF" w:rsidP="00845339">
      <w:pPr>
        <w:numPr>
          <w:ilvl w:val="0"/>
          <w:numId w:val="4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Calibri" w:eastAsia="Verdana" w:hAnsi="Calibri" w:cs="Calibri"/>
        </w:rPr>
      </w:pPr>
      <w:r w:rsidRPr="00497C22">
        <w:rPr>
          <w:rFonts w:ascii="Calibri" w:eastAsia="Verdana" w:hAnsi="Calibri" w:cs="Calibri"/>
          <w:b/>
          <w:bCs/>
        </w:rPr>
        <w:t xml:space="preserve">jestem* / nie jestem* </w:t>
      </w:r>
      <w:r w:rsidRPr="00497C22">
        <w:rPr>
          <w:rFonts w:ascii="Calibri" w:eastAsia="Verdana" w:hAnsi="Calibri" w:cs="Calibri"/>
        </w:rPr>
        <w:t>osobą prawną, podmiotem lub organem, do których prawa własności bezpośrednio lub pośrednio w ponad 50% należą do podmiotu, o którym mowa w lit. a),</w:t>
      </w:r>
    </w:p>
    <w:p w:rsidR="000F22FF" w:rsidRPr="00497C22" w:rsidRDefault="000F22FF" w:rsidP="00845339">
      <w:pPr>
        <w:numPr>
          <w:ilvl w:val="0"/>
          <w:numId w:val="49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Calibri" w:eastAsia="Verdana" w:hAnsi="Calibri" w:cs="Calibri"/>
        </w:rPr>
      </w:pPr>
      <w:r w:rsidRPr="00497C22">
        <w:rPr>
          <w:rFonts w:ascii="Calibri" w:eastAsia="Verdana" w:hAnsi="Calibri" w:cs="Calibri"/>
          <w:b/>
          <w:bCs/>
        </w:rPr>
        <w:t xml:space="preserve">jestem* / nie jestem* </w:t>
      </w:r>
      <w:r w:rsidRPr="00497C22">
        <w:rPr>
          <w:rFonts w:ascii="Calibri" w:eastAsia="Verdana" w:hAnsi="Calibri" w:cs="Calibri"/>
        </w:rPr>
        <w:t>osobą fizyczną lub prawną, podmiotem lub organem działającym w imieniu lub pod kierunkiem podmiotu, o którym mowa w lit. a) lub b);</w:t>
      </w:r>
    </w:p>
    <w:p w:rsidR="000F22FF" w:rsidRPr="00497C22" w:rsidRDefault="000F22FF" w:rsidP="008C7BCB">
      <w:pPr>
        <w:tabs>
          <w:tab w:val="left" w:pos="284"/>
        </w:tabs>
        <w:jc w:val="both"/>
        <w:rPr>
          <w:rFonts w:ascii="Calibri" w:eastAsia="Arial Unicode MS" w:hAnsi="Calibri" w:cs="Calibri"/>
          <w:spacing w:val="4"/>
          <w:kern w:val="1"/>
          <w:lang w:eastAsia="zh-CN"/>
        </w:rPr>
      </w:pPr>
      <w:r w:rsidRPr="00497C22">
        <w:rPr>
          <w:rFonts w:ascii="Calibri" w:eastAsia="Arial Unicode MS" w:hAnsi="Calibri" w:cs="Calibri"/>
          <w:spacing w:val="4"/>
          <w:kern w:val="1"/>
          <w:lang w:eastAsia="zh-CN"/>
        </w:rPr>
        <w:t>oraz że żaden z moich/naszych podwykonawców, dostawców lub podmiotów, na których zdoln</w:t>
      </w:r>
      <w:r w:rsidRPr="00497C22">
        <w:rPr>
          <w:rFonts w:ascii="Calibri" w:eastAsia="Arial Unicode MS" w:hAnsi="Calibri" w:cs="Calibri"/>
          <w:spacing w:val="4"/>
          <w:kern w:val="1"/>
          <w:lang w:eastAsia="zh-CN"/>
        </w:rPr>
        <w:t>o</w:t>
      </w:r>
      <w:r w:rsidRPr="00497C22">
        <w:rPr>
          <w:rFonts w:ascii="Calibri" w:eastAsia="Arial Unicode MS" w:hAnsi="Calibri" w:cs="Calibri"/>
          <w:spacing w:val="4"/>
          <w:kern w:val="1"/>
          <w:lang w:eastAsia="zh-CN"/>
        </w:rPr>
        <w:t>ści polegam/y w przypadku gdy przypada na nich ponad 10 % wartości zamówienia, nie należy do żadnej z powyższych kategorii podmiotów</w:t>
      </w:r>
    </w:p>
    <w:p w:rsidR="000F22FF" w:rsidRPr="00497C22" w:rsidRDefault="000F22FF" w:rsidP="000F22FF">
      <w:pPr>
        <w:jc w:val="both"/>
        <w:rPr>
          <w:rFonts w:ascii="Calibri" w:eastAsia="Arial Unicode MS" w:hAnsi="Calibri" w:cs="Calibri"/>
          <w:spacing w:val="4"/>
          <w:kern w:val="1"/>
          <w:lang w:eastAsia="zh-CN"/>
        </w:rPr>
      </w:pPr>
    </w:p>
    <w:p w:rsidR="000F22FF" w:rsidRPr="00497C22" w:rsidRDefault="000F22FF" w:rsidP="000F22FF">
      <w:pPr>
        <w:jc w:val="both"/>
        <w:rPr>
          <w:rFonts w:ascii="Calibri" w:eastAsia="Verdana" w:hAnsi="Calibri" w:cs="Calibri"/>
          <w:b/>
          <w:spacing w:val="4"/>
          <w:u w:val="single"/>
        </w:rPr>
      </w:pPr>
      <w:r w:rsidRPr="00497C22">
        <w:rPr>
          <w:rFonts w:ascii="Calibri" w:eastAsia="Verdana" w:hAnsi="Calibri" w:cs="Calibri"/>
          <w:b/>
          <w:spacing w:val="4"/>
        </w:rPr>
        <w:t>*</w:t>
      </w:r>
      <w:r w:rsidRPr="00497C22">
        <w:rPr>
          <w:rFonts w:ascii="Calibri" w:eastAsia="Verdana" w:hAnsi="Calibri" w:cs="Calibri"/>
          <w:b/>
          <w:spacing w:val="4"/>
          <w:u w:val="single"/>
        </w:rPr>
        <w:t>niepotrzebne skreślić</w:t>
      </w:r>
    </w:p>
    <w:p w:rsidR="00415994" w:rsidRPr="00497C22" w:rsidRDefault="00415994" w:rsidP="000F22FF">
      <w:pPr>
        <w:spacing w:line="360" w:lineRule="auto"/>
        <w:rPr>
          <w:rFonts w:ascii="Calibri" w:hAnsi="Calibri" w:cs="Calibri"/>
          <w:b/>
          <w:bCs/>
          <w:u w:val="single"/>
        </w:rPr>
      </w:pPr>
    </w:p>
    <w:p w:rsidR="00415994" w:rsidRPr="00497C22" w:rsidRDefault="00415994" w:rsidP="00415994">
      <w:p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</w:p>
    <w:p w:rsidR="00415994" w:rsidRPr="00497C22" w:rsidRDefault="00415994" w:rsidP="00415994">
      <w:pPr>
        <w:spacing w:line="36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415994" w:rsidRPr="00497C22" w:rsidRDefault="00415994" w:rsidP="00415994">
      <w:pPr>
        <w:tabs>
          <w:tab w:val="left" w:pos="709"/>
        </w:tabs>
        <w:jc w:val="center"/>
        <w:rPr>
          <w:rFonts w:ascii="Calibri" w:hAnsi="Calibri" w:cs="Calibri"/>
        </w:rPr>
      </w:pPr>
    </w:p>
    <w:p w:rsidR="00415994" w:rsidRPr="00497C22" w:rsidRDefault="00415994" w:rsidP="00415994">
      <w:pPr>
        <w:tabs>
          <w:tab w:val="left" w:pos="709"/>
        </w:tabs>
        <w:jc w:val="center"/>
        <w:rPr>
          <w:rFonts w:ascii="Calibri" w:hAnsi="Calibri" w:cs="Calibri"/>
        </w:rPr>
      </w:pPr>
    </w:p>
    <w:p w:rsidR="00415994" w:rsidRPr="00497C22" w:rsidRDefault="00415994" w:rsidP="00415994">
      <w:pPr>
        <w:tabs>
          <w:tab w:val="left" w:pos="709"/>
        </w:tabs>
        <w:jc w:val="center"/>
        <w:rPr>
          <w:rFonts w:ascii="Calibri" w:hAnsi="Calibri" w:cs="Calibri"/>
        </w:rPr>
      </w:pPr>
    </w:p>
    <w:p w:rsidR="00415994" w:rsidRPr="00497C22" w:rsidRDefault="00415994" w:rsidP="00415994">
      <w:pPr>
        <w:tabs>
          <w:tab w:val="left" w:pos="709"/>
        </w:tabs>
        <w:jc w:val="center"/>
        <w:rPr>
          <w:rFonts w:ascii="Calibri" w:hAnsi="Calibri" w:cs="Calibri"/>
        </w:rPr>
      </w:pPr>
      <w:r w:rsidRPr="00497C22">
        <w:rPr>
          <w:rFonts w:ascii="Calibri" w:hAnsi="Calibri" w:cs="Calibri"/>
        </w:rPr>
        <w:t>……………………………………….</w:t>
      </w:r>
    </w:p>
    <w:p w:rsidR="00415994" w:rsidRPr="00497C22" w:rsidRDefault="00415994" w:rsidP="00415994">
      <w:pPr>
        <w:tabs>
          <w:tab w:val="left" w:pos="709"/>
        </w:tabs>
        <w:jc w:val="center"/>
        <w:rPr>
          <w:rFonts w:ascii="Calibri" w:hAnsi="Calibri" w:cs="Calibri"/>
        </w:rPr>
      </w:pPr>
      <w:r w:rsidRPr="00497C22">
        <w:rPr>
          <w:rFonts w:ascii="Calibri" w:hAnsi="Calibri" w:cs="Calibri"/>
        </w:rPr>
        <w:t>Podpis elektroniczny</w:t>
      </w:r>
    </w:p>
    <w:p w:rsidR="0070613F" w:rsidRPr="00497C22" w:rsidRDefault="0070613F" w:rsidP="00781386">
      <w:pPr>
        <w:suppressAutoHyphens/>
        <w:rPr>
          <w:rFonts w:ascii="Calibri" w:hAnsi="Calibri" w:cs="Calibri"/>
        </w:rPr>
      </w:pPr>
    </w:p>
    <w:p w:rsidR="002B2409" w:rsidRPr="00497C22" w:rsidRDefault="002B2409" w:rsidP="00781386">
      <w:pPr>
        <w:suppressAutoHyphens/>
        <w:rPr>
          <w:rFonts w:ascii="Calibri" w:hAnsi="Calibri" w:cs="Calibri"/>
        </w:rPr>
      </w:pPr>
    </w:p>
    <w:p w:rsidR="002B2409" w:rsidRPr="00497C22" w:rsidRDefault="002B2409" w:rsidP="00781386">
      <w:pPr>
        <w:suppressAutoHyphens/>
        <w:rPr>
          <w:rFonts w:ascii="Calibri" w:hAnsi="Calibri" w:cs="Calibri"/>
        </w:rPr>
      </w:pPr>
    </w:p>
    <w:p w:rsidR="002B2409" w:rsidRPr="00497C22" w:rsidRDefault="002B2409" w:rsidP="00781386">
      <w:pPr>
        <w:suppressAutoHyphens/>
        <w:rPr>
          <w:rFonts w:ascii="Calibri" w:hAnsi="Calibri" w:cs="Calibri"/>
        </w:rPr>
      </w:pPr>
    </w:p>
    <w:p w:rsidR="002B2409" w:rsidRPr="00497C22" w:rsidRDefault="002B2409" w:rsidP="00781386">
      <w:pPr>
        <w:suppressAutoHyphens/>
        <w:rPr>
          <w:rFonts w:ascii="Calibri" w:hAnsi="Calibri" w:cs="Calibri"/>
        </w:rPr>
      </w:pPr>
    </w:p>
    <w:p w:rsidR="002B2409" w:rsidRPr="00497C22" w:rsidRDefault="002B2409" w:rsidP="00781386">
      <w:pPr>
        <w:suppressAutoHyphens/>
        <w:rPr>
          <w:rFonts w:ascii="Calibri" w:hAnsi="Calibri" w:cs="Calibri"/>
        </w:rPr>
      </w:pPr>
    </w:p>
    <w:p w:rsidR="002B2409" w:rsidRPr="00497C22" w:rsidRDefault="002B2409" w:rsidP="00781386">
      <w:pPr>
        <w:suppressAutoHyphens/>
        <w:rPr>
          <w:rFonts w:ascii="Calibri" w:hAnsi="Calibri" w:cs="Calibri"/>
        </w:rPr>
      </w:pPr>
    </w:p>
    <w:p w:rsidR="002B2409" w:rsidRPr="00497C22" w:rsidRDefault="002B2409" w:rsidP="002B2409">
      <w:pPr>
        <w:pStyle w:val="Default"/>
        <w:jc w:val="right"/>
        <w:rPr>
          <w:rFonts w:ascii="Calibri" w:hAnsi="Calibri" w:cs="Calibri"/>
          <w:color w:val="auto"/>
          <w:lang w:eastAsia="pl-PL"/>
        </w:rPr>
      </w:pPr>
      <w:r w:rsidRPr="00497C22">
        <w:rPr>
          <w:rFonts w:ascii="Calibri" w:hAnsi="Calibri" w:cs="Calibri"/>
          <w:b/>
          <w:bCs/>
          <w:color w:val="auto"/>
        </w:rPr>
        <w:t>Załącznik nr 7</w:t>
      </w:r>
    </w:p>
    <w:p w:rsidR="002B2409" w:rsidRPr="00497C22" w:rsidRDefault="002B2409" w:rsidP="002B2409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2B2409" w:rsidRPr="00497C22" w:rsidRDefault="002B2409" w:rsidP="002B2409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497C22"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:rsidR="00DB511F" w:rsidRPr="00497C22" w:rsidRDefault="00DB511F" w:rsidP="00DB511F">
      <w:pPr>
        <w:suppressAutoHyphens/>
        <w:ind w:firstLine="708"/>
        <w:jc w:val="both"/>
        <w:rPr>
          <w:rFonts w:ascii="Calibri" w:hAnsi="Calibri" w:cs="Calibri"/>
          <w:b/>
          <w:bCs/>
          <w:lang w:eastAsia="zh-CN"/>
        </w:rPr>
      </w:pPr>
    </w:p>
    <w:p w:rsidR="00DB511F" w:rsidRPr="00497C22" w:rsidRDefault="00DB511F" w:rsidP="00DB511F">
      <w:pPr>
        <w:suppressAutoHyphens/>
        <w:ind w:firstLine="708"/>
        <w:jc w:val="both"/>
        <w:rPr>
          <w:rFonts w:ascii="Calibri" w:hAnsi="Calibri" w:cs="Calibri"/>
          <w:b/>
          <w:bCs/>
          <w:lang w:eastAsia="zh-CN"/>
        </w:rPr>
      </w:pPr>
    </w:p>
    <w:p w:rsidR="00DB511F" w:rsidRPr="00497C22" w:rsidRDefault="00DB511F" w:rsidP="00DB511F">
      <w:pPr>
        <w:suppressAutoHyphens/>
        <w:ind w:firstLine="708"/>
        <w:jc w:val="both"/>
        <w:rPr>
          <w:rFonts w:ascii="Calibri" w:eastAsia="Calibri" w:hAnsi="Calibri" w:cs="Calibri"/>
          <w:b/>
          <w:bCs/>
          <w:lang w:eastAsia="en-US"/>
        </w:rPr>
      </w:pPr>
      <w:r w:rsidRPr="00497C22">
        <w:rPr>
          <w:rFonts w:ascii="Calibri" w:hAnsi="Calibri" w:cs="Calibri"/>
          <w:b/>
          <w:bCs/>
          <w:lang w:eastAsia="zh-CN"/>
        </w:rPr>
        <w:t xml:space="preserve">Na potrzeby postępowania o udzielenie zamówienia publicznego </w:t>
      </w:r>
      <w:r w:rsidRPr="00497C22">
        <w:rPr>
          <w:rFonts w:ascii="Calibri" w:eastAsia="Calibri" w:hAnsi="Calibri" w:cs="Calibri"/>
          <w:b/>
          <w:bCs/>
          <w:lang w:eastAsia="en-US"/>
        </w:rPr>
        <w:t xml:space="preserve">nr </w:t>
      </w:r>
      <w:r w:rsidR="00AD7B9A">
        <w:rPr>
          <w:rFonts w:ascii="Calibri" w:eastAsia="Calibri" w:hAnsi="Calibri" w:cs="Calibri"/>
          <w:b/>
          <w:bCs/>
          <w:lang w:eastAsia="en-US"/>
        </w:rPr>
        <w:t>9</w:t>
      </w:r>
      <w:r w:rsidRPr="00497C22">
        <w:rPr>
          <w:rFonts w:ascii="Calibri" w:eastAsia="Calibri" w:hAnsi="Calibri" w:cs="Calibri"/>
          <w:b/>
          <w:bCs/>
          <w:lang w:eastAsia="en-US"/>
        </w:rPr>
        <w:t>/PN/2</w:t>
      </w:r>
      <w:r w:rsidR="00AD7B9A">
        <w:rPr>
          <w:rFonts w:ascii="Calibri" w:eastAsia="Calibri" w:hAnsi="Calibri" w:cs="Calibri"/>
          <w:b/>
          <w:bCs/>
          <w:lang w:eastAsia="en-US"/>
        </w:rPr>
        <w:t>6</w:t>
      </w:r>
      <w:r w:rsidRPr="00497C22"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497C22">
        <w:rPr>
          <w:rFonts w:ascii="Calibri" w:hAnsi="Calibri" w:cs="Calibri"/>
          <w:b/>
          <w:bCs/>
          <w:lang w:eastAsia="zh-CN"/>
        </w:rPr>
        <w:t xml:space="preserve"> oświadczam, co następuje.</w:t>
      </w:r>
    </w:p>
    <w:p w:rsidR="002B2409" w:rsidRPr="00497C22" w:rsidRDefault="002B2409" w:rsidP="002B2409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2B2409" w:rsidRPr="00497C22" w:rsidRDefault="002B2409" w:rsidP="002B240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2B2409" w:rsidRPr="00497C22" w:rsidRDefault="002B2409" w:rsidP="002B240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7C22">
        <w:rPr>
          <w:rFonts w:ascii="Calibri" w:hAnsi="Calibri" w:cs="Calibri"/>
          <w:sz w:val="22"/>
          <w:szCs w:val="22"/>
        </w:rPr>
        <w:t xml:space="preserve">Niniejszym oświadczamy, że: </w:t>
      </w:r>
    </w:p>
    <w:p w:rsidR="00EA51D2" w:rsidRPr="00BA3DBD" w:rsidRDefault="00EA51D2" w:rsidP="00EA51D2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A3DBD">
        <w:rPr>
          <w:rFonts w:asciiTheme="minorHAnsi" w:hAnsiTheme="minorHAnsi" w:cstheme="minorHAnsi"/>
        </w:rPr>
        <w:t xml:space="preserve">Niniejszym oświadczamy, że </w:t>
      </w:r>
      <w:r w:rsidRPr="00BA3DBD">
        <w:rPr>
          <w:rFonts w:asciiTheme="minorHAnsi" w:hAnsiTheme="minorHAnsi" w:cs="Tahoma"/>
          <w:kern w:val="144"/>
        </w:rPr>
        <w:t>zaoferowane w ofercie wyroby medyczne, dopuszczony są do obrotu i stosowania zgodnie z obowiązującym prawem, spełnia wymagania polskich i europejskich norm, oznaczony jest znakiem CE, oraz  posiada dokumenty wystawione przez uprawnione jednostki, w</w:t>
      </w:r>
      <w:r w:rsidRPr="00BA3DBD">
        <w:rPr>
          <w:rFonts w:asciiTheme="minorHAnsi" w:hAnsiTheme="minorHAnsi" w:cs="Tahoma"/>
          <w:kern w:val="144"/>
        </w:rPr>
        <w:t>y</w:t>
      </w:r>
      <w:r w:rsidRPr="00BA3DBD">
        <w:rPr>
          <w:rFonts w:asciiTheme="minorHAnsi" w:hAnsiTheme="minorHAnsi" w:cs="Tahoma"/>
          <w:kern w:val="144"/>
        </w:rPr>
        <w:t>magane polskimi przepisami prawa (np.: znak CE, Deklarację Zgodności, niezbędne świadectwa, at</w:t>
      </w:r>
      <w:r w:rsidRPr="00BA3DBD">
        <w:rPr>
          <w:rFonts w:asciiTheme="minorHAnsi" w:hAnsiTheme="minorHAnsi" w:cs="Tahoma"/>
          <w:kern w:val="144"/>
        </w:rPr>
        <w:t>e</w:t>
      </w:r>
      <w:r w:rsidRPr="00BA3DBD">
        <w:rPr>
          <w:rFonts w:asciiTheme="minorHAnsi" w:hAnsiTheme="minorHAnsi" w:cs="Tahoma"/>
          <w:kern w:val="144"/>
        </w:rPr>
        <w:t>sty, certyfikaty), zgodnie z ustawą z dnia 7 kwietnia  2022 r. o wyrobach medycznych (tj. Dz. U. 2022 poz. 974).</w:t>
      </w:r>
    </w:p>
    <w:p w:rsidR="00EA51D2" w:rsidRPr="00BA3DBD" w:rsidRDefault="00EA51D2" w:rsidP="00EA51D2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EA51D2" w:rsidRPr="00BA3DBD" w:rsidRDefault="00EA51D2" w:rsidP="00EA51D2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EA51D2" w:rsidRPr="00BA3DBD" w:rsidRDefault="00EA51D2" w:rsidP="00EA51D2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A3DBD">
        <w:rPr>
          <w:rFonts w:asciiTheme="minorHAnsi" w:hAnsiTheme="minorHAnsi" w:cstheme="minorHAnsi"/>
        </w:rPr>
        <w:t xml:space="preserve">Jednocześnie stwierdzamy, iż jesteśmy świadomi odpowiedzialności karnej za składanie fałszywych oświadczeń. </w:t>
      </w:r>
    </w:p>
    <w:p w:rsidR="00EA51D2" w:rsidRPr="00BA3DBD" w:rsidRDefault="00EA51D2" w:rsidP="00EA51D2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EA51D2" w:rsidRPr="00BA3DBD" w:rsidRDefault="00EA51D2" w:rsidP="00EA51D2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EA51D2" w:rsidRPr="00BA3DBD" w:rsidRDefault="00EA51D2" w:rsidP="00EA51D2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2B2409" w:rsidRPr="00497C22" w:rsidRDefault="002B2409" w:rsidP="002B2409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2B2409" w:rsidRPr="00497C22" w:rsidRDefault="002B2409" w:rsidP="002B2409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2B2409" w:rsidRPr="00497C22" w:rsidRDefault="002B2409" w:rsidP="002B2409">
      <w:pPr>
        <w:autoSpaceDE w:val="0"/>
        <w:autoSpaceDN w:val="0"/>
        <w:adjustRightInd w:val="0"/>
        <w:jc w:val="right"/>
        <w:rPr>
          <w:rFonts w:ascii="Calibri" w:hAnsi="Calibri" w:cs="Calibri"/>
          <w:sz w:val="20"/>
          <w:szCs w:val="20"/>
        </w:rPr>
      </w:pPr>
      <w:r w:rsidRPr="00497C22">
        <w:rPr>
          <w:rFonts w:ascii="Calibri" w:hAnsi="Calibri" w:cs="Calibri"/>
          <w:sz w:val="20"/>
          <w:szCs w:val="20"/>
        </w:rPr>
        <w:t xml:space="preserve">……………..…………………………………………………… </w:t>
      </w:r>
    </w:p>
    <w:p w:rsidR="002B2409" w:rsidRPr="002E7881" w:rsidRDefault="002B2409" w:rsidP="002B2409">
      <w:pPr>
        <w:jc w:val="right"/>
        <w:rPr>
          <w:rFonts w:ascii="Calibri" w:hAnsi="Calibri" w:cs="Calibri"/>
          <w:b/>
          <w:bCs/>
        </w:rPr>
      </w:pPr>
      <w:r w:rsidRPr="00497C22">
        <w:rPr>
          <w:rFonts w:ascii="Calibri" w:hAnsi="Calibri" w:cs="Calibri"/>
          <w:sz w:val="20"/>
          <w:szCs w:val="20"/>
        </w:rPr>
        <w:t>Podpis elektroniczny</w:t>
      </w:r>
    </w:p>
    <w:p w:rsidR="002B2409" w:rsidRPr="002E7881" w:rsidRDefault="002B2409" w:rsidP="002B2409">
      <w:pPr>
        <w:tabs>
          <w:tab w:val="left" w:pos="709"/>
        </w:tabs>
        <w:jc w:val="both"/>
        <w:rPr>
          <w:rFonts w:ascii="Calibri" w:hAnsi="Calibri" w:cs="Calibri"/>
        </w:rPr>
      </w:pPr>
    </w:p>
    <w:p w:rsidR="002B2409" w:rsidRPr="002E7881" w:rsidRDefault="002B2409" w:rsidP="002B2409">
      <w:pPr>
        <w:rPr>
          <w:rFonts w:ascii="Calibri" w:hAnsi="Calibri" w:cs="Calibri"/>
        </w:rPr>
      </w:pPr>
    </w:p>
    <w:p w:rsidR="002B2409" w:rsidRPr="002E7881" w:rsidRDefault="002B2409" w:rsidP="002B2409">
      <w:pPr>
        <w:tabs>
          <w:tab w:val="left" w:pos="709"/>
        </w:tabs>
        <w:jc w:val="both"/>
        <w:rPr>
          <w:rFonts w:ascii="Calibri" w:hAnsi="Calibri" w:cs="Calibri"/>
        </w:rPr>
      </w:pPr>
    </w:p>
    <w:p w:rsidR="002B2409" w:rsidRPr="002E7881" w:rsidRDefault="002B2409" w:rsidP="002B2409">
      <w:pPr>
        <w:tabs>
          <w:tab w:val="left" w:pos="709"/>
        </w:tabs>
        <w:jc w:val="both"/>
        <w:rPr>
          <w:rFonts w:ascii="Calibri" w:hAnsi="Calibri" w:cs="Calibri"/>
        </w:rPr>
      </w:pPr>
    </w:p>
    <w:p w:rsidR="002B2409" w:rsidRPr="00473487" w:rsidRDefault="002B2409" w:rsidP="00781386">
      <w:pPr>
        <w:suppressAutoHyphens/>
        <w:rPr>
          <w:rFonts w:ascii="Calibri" w:hAnsi="Calibri" w:cs="Calibri"/>
        </w:rPr>
      </w:pPr>
    </w:p>
    <w:sectPr w:rsidR="002B2409" w:rsidRPr="00473487" w:rsidSect="00EA5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3" w:bottom="1417" w:left="993" w:header="283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4FD" w:rsidRDefault="00CB74FD" w:rsidP="00B97871">
      <w:r>
        <w:separator/>
      </w:r>
    </w:p>
  </w:endnote>
  <w:endnote w:type="continuationSeparator" w:id="0">
    <w:p w:rsidR="00CB74FD" w:rsidRDefault="00CB74FD" w:rsidP="00B97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4FD" w:rsidRDefault="00CB74F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="Calibri"/>
        <w:sz w:val="20"/>
        <w:szCs w:val="20"/>
      </w:rPr>
      <w:id w:val="-8835855"/>
      <w:docPartObj>
        <w:docPartGallery w:val="Page Numbers (Bottom of Page)"/>
        <w:docPartUnique/>
      </w:docPartObj>
    </w:sdtPr>
    <w:sdtContent>
      <w:p w:rsidR="00CB74FD" w:rsidRPr="00433F95" w:rsidRDefault="00CB74FD" w:rsidP="008615C4">
        <w:pPr>
          <w:pStyle w:val="Stopka"/>
          <w:rPr>
            <w:rFonts w:eastAsiaTheme="majorEastAsia" w:cs="Calibri"/>
            <w:sz w:val="20"/>
            <w:szCs w:val="20"/>
          </w:rPr>
        </w:pPr>
        <w:r w:rsidRPr="00433F95">
          <w:rPr>
            <w:rFonts w:eastAsiaTheme="majorEastAsia" w:cs="Calibri"/>
            <w:sz w:val="20"/>
            <w:szCs w:val="20"/>
          </w:rPr>
          <w:t xml:space="preserve">str. </w:t>
        </w:r>
        <w:r w:rsidR="00EF07C6" w:rsidRPr="00EF07C6">
          <w:rPr>
            <w:rFonts w:eastAsiaTheme="minorEastAsia" w:cs="Calibri"/>
            <w:sz w:val="20"/>
            <w:szCs w:val="20"/>
          </w:rPr>
          <w:fldChar w:fldCharType="begin"/>
        </w:r>
        <w:r w:rsidRPr="00433F95">
          <w:rPr>
            <w:rFonts w:cs="Calibri"/>
            <w:sz w:val="20"/>
            <w:szCs w:val="20"/>
          </w:rPr>
          <w:instrText>PAGE    \* MERGEFORMAT</w:instrText>
        </w:r>
        <w:r w:rsidR="00EF07C6" w:rsidRPr="00EF07C6">
          <w:rPr>
            <w:rFonts w:eastAsiaTheme="minorEastAsia" w:cs="Calibri"/>
            <w:sz w:val="20"/>
            <w:szCs w:val="20"/>
          </w:rPr>
          <w:fldChar w:fldCharType="separate"/>
        </w:r>
        <w:r w:rsidR="009E052B" w:rsidRPr="009E052B">
          <w:rPr>
            <w:rFonts w:eastAsiaTheme="majorEastAsia" w:cs="Calibri"/>
            <w:noProof/>
            <w:sz w:val="20"/>
            <w:szCs w:val="20"/>
          </w:rPr>
          <w:t>19</w:t>
        </w:r>
        <w:r w:rsidR="00EF07C6" w:rsidRPr="00433F95">
          <w:rPr>
            <w:rFonts w:eastAsiaTheme="majorEastAsia" w:cs="Calibri"/>
            <w:sz w:val="20"/>
            <w:szCs w:val="20"/>
          </w:rPr>
          <w:fldChar w:fldCharType="end"/>
        </w:r>
      </w:p>
    </w:sdtContent>
  </w:sdt>
  <w:p w:rsidR="00CB74FD" w:rsidRPr="0081693A" w:rsidRDefault="00CB74FD" w:rsidP="00D930D9">
    <w:pPr>
      <w:pStyle w:val="Stopka"/>
      <w:rPr>
        <w:rFonts w:asciiTheme="minorHAnsi" w:hAnsiTheme="minorHAnsi" w:cstheme="minorHAnsi"/>
        <w:color w:val="002060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4FD" w:rsidRDefault="00CB74F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4FD" w:rsidRDefault="00CB74FD" w:rsidP="00B97871">
      <w:r>
        <w:separator/>
      </w:r>
    </w:p>
  </w:footnote>
  <w:footnote w:type="continuationSeparator" w:id="0">
    <w:p w:rsidR="00CB74FD" w:rsidRDefault="00CB74FD" w:rsidP="00B97871">
      <w:r>
        <w:continuationSeparator/>
      </w:r>
    </w:p>
  </w:footnote>
  <w:footnote w:id="1">
    <w:p w:rsidR="00CB74FD" w:rsidRPr="00F1477F" w:rsidRDefault="00CB74FD" w:rsidP="00C87B3C">
      <w:pPr>
        <w:pStyle w:val="Tekstprzypisudolnego"/>
        <w:spacing w:line="0" w:lineRule="atLeast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CB74FD" w:rsidRPr="00F1477F" w:rsidRDefault="00CB74FD" w:rsidP="00C87B3C">
      <w:pPr>
        <w:pStyle w:val="Tekstprzypisudolnego"/>
        <w:spacing w:line="0" w:lineRule="atLeast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W przypadku </w:t>
      </w:r>
      <w:r w:rsidRPr="00F1477F">
        <w:rPr>
          <w:rFonts w:ascii="Calibri" w:hAnsi="Calibri" w:cs="Calibri"/>
          <w:b/>
          <w:sz w:val="16"/>
          <w:szCs w:val="16"/>
        </w:rPr>
        <w:t>instytucji zamawiających</w:t>
      </w:r>
      <w:r w:rsidRPr="00F1477F">
        <w:rPr>
          <w:rFonts w:ascii="Calibri" w:hAnsi="Calibri" w:cs="Calibri"/>
          <w:sz w:val="16"/>
          <w:szCs w:val="16"/>
        </w:rPr>
        <w:t xml:space="preserve">: </w:t>
      </w:r>
      <w:r w:rsidRPr="00F1477F">
        <w:rPr>
          <w:rFonts w:ascii="Calibri" w:hAnsi="Calibri" w:cs="Calibri"/>
          <w:b/>
          <w:sz w:val="16"/>
          <w:szCs w:val="16"/>
        </w:rPr>
        <w:t>wstępne ogłoszenie informacyjne</w:t>
      </w:r>
      <w:r w:rsidRPr="00F1477F">
        <w:rPr>
          <w:rFonts w:ascii="Calibri" w:hAnsi="Calibri" w:cs="Calibri"/>
          <w:sz w:val="16"/>
          <w:szCs w:val="16"/>
        </w:rPr>
        <w:t xml:space="preserve"> wykorzystywane jako zaproszenie do ubiegania się o zamówi</w:t>
      </w:r>
      <w:r w:rsidRPr="00F1477F">
        <w:rPr>
          <w:rFonts w:ascii="Calibri" w:hAnsi="Calibri" w:cs="Calibri"/>
          <w:sz w:val="16"/>
          <w:szCs w:val="16"/>
        </w:rPr>
        <w:t>e</w:t>
      </w:r>
      <w:r w:rsidRPr="00F1477F">
        <w:rPr>
          <w:rFonts w:ascii="Calibri" w:hAnsi="Calibri" w:cs="Calibri"/>
          <w:sz w:val="16"/>
          <w:szCs w:val="16"/>
        </w:rPr>
        <w:t xml:space="preserve">nie albo </w:t>
      </w:r>
      <w:r w:rsidRPr="00F1477F">
        <w:rPr>
          <w:rFonts w:ascii="Calibri" w:hAnsi="Calibri" w:cs="Calibri"/>
          <w:b/>
          <w:sz w:val="16"/>
          <w:szCs w:val="16"/>
        </w:rPr>
        <w:t>ogłoszenie o zamówieniu</w:t>
      </w:r>
      <w:r w:rsidRPr="00F1477F">
        <w:rPr>
          <w:rFonts w:ascii="Calibri" w:hAnsi="Calibri" w:cs="Calibri"/>
          <w:sz w:val="16"/>
          <w:szCs w:val="16"/>
        </w:rPr>
        <w:t>.</w:t>
      </w:r>
      <w:r w:rsidRPr="00F1477F">
        <w:rPr>
          <w:rFonts w:ascii="Calibri" w:hAnsi="Calibri" w:cs="Calibri"/>
          <w:sz w:val="16"/>
          <w:szCs w:val="16"/>
        </w:rPr>
        <w:br/>
        <w:t xml:space="preserve">W przypadku </w:t>
      </w:r>
      <w:r w:rsidRPr="00F1477F">
        <w:rPr>
          <w:rFonts w:ascii="Calibri" w:hAnsi="Calibri" w:cs="Calibri"/>
          <w:b/>
          <w:sz w:val="16"/>
          <w:szCs w:val="16"/>
        </w:rPr>
        <w:t>podmiotów zamawiających</w:t>
      </w:r>
      <w:r w:rsidRPr="00F1477F">
        <w:rPr>
          <w:rFonts w:ascii="Calibri" w:hAnsi="Calibri" w:cs="Calibri"/>
          <w:sz w:val="16"/>
          <w:szCs w:val="16"/>
        </w:rPr>
        <w:t xml:space="preserve">: </w:t>
      </w:r>
      <w:r w:rsidRPr="00F1477F">
        <w:rPr>
          <w:rFonts w:ascii="Calibri" w:hAnsi="Calibri" w:cs="Calibri"/>
          <w:b/>
          <w:sz w:val="16"/>
          <w:szCs w:val="16"/>
        </w:rPr>
        <w:t>okresowe ogłoszenie informacyjne</w:t>
      </w:r>
      <w:r w:rsidRPr="00F1477F">
        <w:rPr>
          <w:rFonts w:ascii="Calibri" w:hAnsi="Calibri" w:cs="Calibri"/>
          <w:sz w:val="16"/>
          <w:szCs w:val="16"/>
        </w:rPr>
        <w:t xml:space="preserve"> wykorzystywane jako zaproszenie do ubiegania się o zamówienie, </w:t>
      </w:r>
      <w:r w:rsidRPr="00F1477F">
        <w:rPr>
          <w:rFonts w:ascii="Calibri" w:hAnsi="Calibri" w:cs="Calibri"/>
          <w:b/>
          <w:sz w:val="16"/>
          <w:szCs w:val="16"/>
        </w:rPr>
        <w:t>ogłoszenie o zamówieniu</w:t>
      </w:r>
      <w:r w:rsidRPr="00F1477F">
        <w:rPr>
          <w:rFonts w:ascii="Calibri" w:hAnsi="Calibri" w:cs="Calibri"/>
          <w:sz w:val="16"/>
          <w:szCs w:val="16"/>
        </w:rPr>
        <w:t xml:space="preserve"> lub </w:t>
      </w:r>
      <w:r w:rsidRPr="00F1477F">
        <w:rPr>
          <w:rFonts w:ascii="Calibri" w:hAnsi="Calibri" w:cs="Calibri"/>
          <w:b/>
          <w:sz w:val="16"/>
          <w:szCs w:val="16"/>
        </w:rPr>
        <w:t>ogłoszenie o istnieniu systemu kwalifikowania</w:t>
      </w:r>
      <w:r w:rsidRPr="00F1477F">
        <w:rPr>
          <w:rFonts w:ascii="Calibri" w:hAnsi="Calibri" w:cs="Calibri"/>
          <w:sz w:val="16"/>
          <w:szCs w:val="16"/>
        </w:rPr>
        <w:t>.</w:t>
      </w:r>
    </w:p>
  </w:footnote>
  <w:footnote w:id="3">
    <w:p w:rsidR="00CB74FD" w:rsidRPr="00F1477F" w:rsidRDefault="00CB74FD" w:rsidP="00C87B3C">
      <w:pPr>
        <w:pStyle w:val="Tekstprzypisudolnego"/>
        <w:spacing w:line="0" w:lineRule="atLeast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Informacje te należy skopiować z sekcji I </w:t>
      </w:r>
      <w:proofErr w:type="spellStart"/>
      <w:r w:rsidRPr="00F1477F">
        <w:rPr>
          <w:rFonts w:ascii="Calibri" w:hAnsi="Calibri" w:cs="Calibri"/>
          <w:sz w:val="16"/>
          <w:szCs w:val="16"/>
        </w:rPr>
        <w:t>pkt</w:t>
      </w:r>
      <w:proofErr w:type="spellEnd"/>
      <w:r w:rsidRPr="00F1477F">
        <w:rPr>
          <w:rFonts w:ascii="Calibri" w:hAnsi="Calibri" w:cs="Calibri"/>
          <w:sz w:val="16"/>
          <w:szCs w:val="16"/>
        </w:rPr>
        <w:t xml:space="preserve"> I.1 stosownego ogłoszenia</w:t>
      </w:r>
      <w:r w:rsidRPr="00F1477F">
        <w:rPr>
          <w:rFonts w:ascii="Calibri" w:hAnsi="Calibri" w:cs="Calibri"/>
          <w:i/>
          <w:sz w:val="16"/>
          <w:szCs w:val="16"/>
        </w:rPr>
        <w:t>.</w:t>
      </w:r>
      <w:r w:rsidRPr="00F1477F">
        <w:rPr>
          <w:rFonts w:ascii="Calibri" w:hAnsi="Calibri" w:cs="Calibri"/>
          <w:sz w:val="16"/>
          <w:szCs w:val="16"/>
        </w:rPr>
        <w:t xml:space="preserve"> W przypadku wspólnego zamówienia proszę podać nazwy wszys</w:t>
      </w:r>
      <w:r w:rsidRPr="00F1477F">
        <w:rPr>
          <w:rFonts w:ascii="Calibri" w:hAnsi="Calibri" w:cs="Calibri"/>
          <w:sz w:val="16"/>
          <w:szCs w:val="16"/>
        </w:rPr>
        <w:t>t</w:t>
      </w:r>
      <w:r w:rsidRPr="00F1477F">
        <w:rPr>
          <w:rFonts w:ascii="Calibri" w:hAnsi="Calibri" w:cs="Calibri"/>
          <w:sz w:val="16"/>
          <w:szCs w:val="16"/>
        </w:rPr>
        <w:t>kich uczestniczących zamawiających.</w:t>
      </w:r>
    </w:p>
  </w:footnote>
  <w:footnote w:id="4">
    <w:p w:rsidR="00CB74FD" w:rsidRPr="00F1477F" w:rsidRDefault="00CB74FD" w:rsidP="00C87B3C">
      <w:pPr>
        <w:pStyle w:val="Tekstprzypisudolnego"/>
        <w:spacing w:line="0" w:lineRule="atLeast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Zob. </w:t>
      </w:r>
      <w:proofErr w:type="spellStart"/>
      <w:r w:rsidRPr="00F1477F">
        <w:rPr>
          <w:rFonts w:ascii="Calibri" w:hAnsi="Calibri" w:cs="Calibri"/>
          <w:sz w:val="16"/>
          <w:szCs w:val="16"/>
        </w:rPr>
        <w:t>pkt</w:t>
      </w:r>
      <w:proofErr w:type="spellEnd"/>
      <w:r w:rsidRPr="00F1477F">
        <w:rPr>
          <w:rFonts w:ascii="Calibri" w:hAnsi="Calibri" w:cs="Calibri"/>
          <w:sz w:val="16"/>
          <w:szCs w:val="16"/>
        </w:rPr>
        <w:t xml:space="preserve"> II.1.1 i II.1.3 stosownego ogłoszenia.</w:t>
      </w:r>
    </w:p>
  </w:footnote>
  <w:footnote w:id="5">
    <w:p w:rsidR="00CB74FD" w:rsidRPr="00F1477F" w:rsidRDefault="00CB74FD" w:rsidP="00C87B3C">
      <w:pPr>
        <w:pStyle w:val="Tekstprzypisudolnego"/>
        <w:rPr>
          <w:rFonts w:ascii="Calibri" w:hAnsi="Calibri" w:cs="Calibri"/>
          <w:i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Zob. </w:t>
      </w:r>
      <w:proofErr w:type="spellStart"/>
      <w:r w:rsidRPr="00F1477F">
        <w:rPr>
          <w:rFonts w:ascii="Calibri" w:hAnsi="Calibri" w:cs="Calibri"/>
          <w:sz w:val="16"/>
          <w:szCs w:val="16"/>
        </w:rPr>
        <w:t>pkt</w:t>
      </w:r>
      <w:proofErr w:type="spellEnd"/>
      <w:r w:rsidRPr="00F1477F">
        <w:rPr>
          <w:rFonts w:ascii="Calibri" w:hAnsi="Calibri" w:cs="Calibri"/>
          <w:sz w:val="16"/>
          <w:szCs w:val="16"/>
        </w:rPr>
        <w:t xml:space="preserve"> II.1.1 stosownego ogłoszenia.</w:t>
      </w:r>
    </w:p>
  </w:footnote>
  <w:footnote w:id="6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CB74FD" w:rsidRPr="00F1477F" w:rsidRDefault="00CB74FD" w:rsidP="00C87B3C">
      <w:pPr>
        <w:pStyle w:val="Tekstprzypisudolnego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Por. </w:t>
      </w:r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</w:t>
      </w:r>
      <w:proofErr w:type="spellStart"/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mikroprzedsiębiorstw</w:t>
      </w:r>
      <w:proofErr w:type="spellEnd"/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oraz małych i średnich przedsiębiorstw (</w:t>
      </w:r>
      <w:proofErr w:type="spellStart"/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Dz.U</w:t>
      </w:r>
      <w:proofErr w:type="spellEnd"/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. L 124 z 20.5.2003, s. 36). Te informacje są wymagane wyłącznie do celów statystycznych. </w:t>
      </w:r>
    </w:p>
    <w:p w:rsidR="00CB74FD" w:rsidRPr="00F1477F" w:rsidRDefault="00CB74FD" w:rsidP="00C87B3C">
      <w:pPr>
        <w:pStyle w:val="Tekstprzypisudolnego"/>
        <w:ind w:hanging="12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proofErr w:type="spellStart"/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</w:t>
      </w:r>
      <w:proofErr w:type="spellEnd"/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>:</w:t>
      </w:r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:rsidR="00CB74FD" w:rsidRPr="00F1477F" w:rsidRDefault="00CB74FD" w:rsidP="00C87B3C">
      <w:pPr>
        <w:pStyle w:val="Tekstprzypisudolnego"/>
        <w:ind w:hanging="12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F1477F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:rsidR="00CB74FD" w:rsidRPr="00F1477F" w:rsidRDefault="00CB74FD" w:rsidP="00C87B3C">
      <w:pPr>
        <w:pStyle w:val="Tekstprzypisudolnego"/>
        <w:ind w:hanging="12"/>
        <w:rPr>
          <w:rFonts w:ascii="Calibri" w:hAnsi="Calibri" w:cs="Calibri"/>
          <w:sz w:val="16"/>
          <w:szCs w:val="16"/>
        </w:rPr>
      </w:pPr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 xml:space="preserve">Średnie przedsiębiorstwa: przedsiębiorstwa, które nie są </w:t>
      </w:r>
      <w:proofErr w:type="spellStart"/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>mikroprzedsiębiorstwami</w:t>
      </w:r>
      <w:proofErr w:type="spellEnd"/>
      <w:r w:rsidRPr="00F1477F">
        <w:rPr>
          <w:rStyle w:val="DeltaViewInsertion"/>
          <w:rFonts w:ascii="Calibri" w:hAnsi="Calibri" w:cs="Calibri"/>
          <w:i w:val="0"/>
          <w:sz w:val="16"/>
          <w:szCs w:val="16"/>
        </w:rPr>
        <w:t xml:space="preserve"> ani małymi przedsiębiorstwami</w:t>
      </w:r>
      <w:r w:rsidRPr="00F1477F">
        <w:rPr>
          <w:rFonts w:ascii="Calibri" w:hAnsi="Calibri" w:cs="Calibri"/>
          <w:sz w:val="16"/>
          <w:szCs w:val="16"/>
        </w:rPr>
        <w:t xml:space="preserve"> i które </w:t>
      </w:r>
      <w:r w:rsidRPr="00F1477F">
        <w:rPr>
          <w:rFonts w:ascii="Calibri" w:hAnsi="Calibri" w:cs="Calibri"/>
          <w:b/>
          <w:sz w:val="16"/>
          <w:szCs w:val="16"/>
        </w:rPr>
        <w:t>zatrudniają mniej niż 250 osób</w:t>
      </w:r>
      <w:r w:rsidRPr="00F1477F">
        <w:rPr>
          <w:rFonts w:ascii="Calibri" w:hAnsi="Calibri" w:cs="Calibri"/>
          <w:sz w:val="16"/>
          <w:szCs w:val="16"/>
        </w:rPr>
        <w:t xml:space="preserve"> i których </w:t>
      </w:r>
      <w:r w:rsidRPr="00F1477F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F1477F">
        <w:rPr>
          <w:rFonts w:ascii="Calibri" w:hAnsi="Calibri" w:cs="Calibri"/>
          <w:sz w:val="16"/>
          <w:szCs w:val="16"/>
        </w:rPr>
        <w:t xml:space="preserve"> </w:t>
      </w:r>
      <w:r w:rsidRPr="00F1477F">
        <w:rPr>
          <w:rFonts w:ascii="Calibri" w:hAnsi="Calibri" w:cs="Calibri"/>
          <w:b/>
          <w:i/>
          <w:sz w:val="16"/>
          <w:szCs w:val="16"/>
        </w:rPr>
        <w:t>lub</w:t>
      </w:r>
      <w:r w:rsidRPr="00F1477F">
        <w:rPr>
          <w:rFonts w:ascii="Calibri" w:hAnsi="Calibri" w:cs="Calibri"/>
          <w:sz w:val="16"/>
          <w:szCs w:val="16"/>
        </w:rPr>
        <w:t xml:space="preserve"> </w:t>
      </w:r>
      <w:r w:rsidRPr="00F1477F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F1477F">
        <w:rPr>
          <w:rFonts w:ascii="Calibri" w:hAnsi="Calibri" w:cs="Calibri"/>
          <w:sz w:val="16"/>
          <w:szCs w:val="16"/>
        </w:rPr>
        <w:t>.</w:t>
      </w:r>
    </w:p>
  </w:footnote>
  <w:footnote w:id="8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Zob. ogłoszenie o zamówieniu, </w:t>
      </w:r>
      <w:proofErr w:type="spellStart"/>
      <w:r w:rsidRPr="00F1477F">
        <w:rPr>
          <w:rFonts w:ascii="Calibri" w:hAnsi="Calibri" w:cs="Calibri"/>
          <w:sz w:val="16"/>
          <w:szCs w:val="16"/>
        </w:rPr>
        <w:t>pkt</w:t>
      </w:r>
      <w:proofErr w:type="spellEnd"/>
      <w:r w:rsidRPr="00F1477F">
        <w:rPr>
          <w:rFonts w:ascii="Calibri" w:hAnsi="Calibri" w:cs="Calibri"/>
          <w:sz w:val="16"/>
          <w:szCs w:val="16"/>
        </w:rPr>
        <w:t xml:space="preserve"> III.1.5.</w:t>
      </w:r>
    </w:p>
  </w:footnote>
  <w:footnote w:id="9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F1477F">
        <w:rPr>
          <w:rFonts w:ascii="Calibri" w:hAnsi="Calibri" w:cs="Calibri"/>
          <w:sz w:val="16"/>
          <w:szCs w:val="16"/>
        </w:rPr>
        <w:t>osób</w:t>
      </w:r>
      <w:bookmarkEnd w:id="0"/>
      <w:r w:rsidRPr="00F1477F">
        <w:rPr>
          <w:rFonts w:ascii="Calibri" w:hAnsi="Calibri" w:cs="Calibri"/>
          <w:sz w:val="16"/>
          <w:szCs w:val="16"/>
        </w:rPr>
        <w:t xml:space="preserve"> niepełnosprawnych lub </w:t>
      </w:r>
      <w:proofErr w:type="spellStart"/>
      <w:r w:rsidRPr="00F1477F">
        <w:rPr>
          <w:rFonts w:ascii="Calibri" w:hAnsi="Calibri" w:cs="Calibri"/>
          <w:sz w:val="16"/>
          <w:szCs w:val="16"/>
        </w:rPr>
        <w:t>defaworyzowanych</w:t>
      </w:r>
      <w:proofErr w:type="spellEnd"/>
      <w:r w:rsidRPr="00F1477F">
        <w:rPr>
          <w:rFonts w:ascii="Calibri" w:hAnsi="Calibri" w:cs="Calibri"/>
          <w:sz w:val="16"/>
          <w:szCs w:val="16"/>
        </w:rPr>
        <w:t>.</w:t>
      </w:r>
    </w:p>
  </w:footnote>
  <w:footnote w:id="10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Zwłaszcza w ramach grupy, konsorcjum, spółki </w:t>
      </w:r>
      <w:r w:rsidRPr="00F1477F">
        <w:rPr>
          <w:rFonts w:ascii="Calibri" w:hAnsi="Calibri" w:cs="Calibri"/>
          <w:i/>
          <w:sz w:val="16"/>
          <w:szCs w:val="16"/>
        </w:rPr>
        <w:t xml:space="preserve">joint </w:t>
      </w:r>
      <w:proofErr w:type="spellStart"/>
      <w:r w:rsidRPr="00F1477F">
        <w:rPr>
          <w:rFonts w:ascii="Calibri" w:hAnsi="Calibri" w:cs="Calibri"/>
          <w:i/>
          <w:sz w:val="16"/>
          <w:szCs w:val="16"/>
        </w:rPr>
        <w:t>venture</w:t>
      </w:r>
      <w:proofErr w:type="spellEnd"/>
      <w:r w:rsidRPr="00F1477F">
        <w:rPr>
          <w:rFonts w:ascii="Calibri" w:hAnsi="Calibri" w:cs="Calibri"/>
          <w:sz w:val="16"/>
          <w:szCs w:val="16"/>
        </w:rPr>
        <w:t xml:space="preserve"> lub podobnego podmiotu.</w:t>
      </w:r>
    </w:p>
  </w:footnote>
  <w:footnote w:id="12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Np. dla służb technicznych zaangażowanych w kontrolę jakości: część IV, sekcja C, </w:t>
      </w:r>
      <w:proofErr w:type="spellStart"/>
      <w:r w:rsidRPr="00F1477F">
        <w:rPr>
          <w:rFonts w:ascii="Calibri" w:hAnsi="Calibri" w:cs="Calibri"/>
          <w:sz w:val="16"/>
          <w:szCs w:val="16"/>
        </w:rPr>
        <w:t>pkt</w:t>
      </w:r>
      <w:proofErr w:type="spellEnd"/>
      <w:r w:rsidRPr="00F1477F">
        <w:rPr>
          <w:rFonts w:ascii="Calibri" w:hAnsi="Calibri" w:cs="Calibri"/>
          <w:sz w:val="16"/>
          <w:szCs w:val="16"/>
        </w:rPr>
        <w:t xml:space="preserve"> 3.</w:t>
      </w:r>
    </w:p>
  </w:footnote>
  <w:footnote w:id="13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Zgodnie z definicją zawartą w art. 2 decyzji ramowej Rady 2008/841/</w:t>
      </w:r>
      <w:proofErr w:type="spellStart"/>
      <w:r w:rsidRPr="00F1477F">
        <w:rPr>
          <w:rFonts w:ascii="Calibri" w:hAnsi="Calibri" w:cs="Calibri"/>
          <w:sz w:val="16"/>
          <w:szCs w:val="16"/>
        </w:rPr>
        <w:t>WSiSW</w:t>
      </w:r>
      <w:proofErr w:type="spellEnd"/>
      <w:r w:rsidRPr="00F1477F">
        <w:rPr>
          <w:rFonts w:ascii="Calibri" w:hAnsi="Calibri" w:cs="Calibri"/>
          <w:sz w:val="16"/>
          <w:szCs w:val="16"/>
        </w:rPr>
        <w:t xml:space="preserve"> z dnia 24 października 2008 r. w sprawie zwalczania przestę</w:t>
      </w:r>
      <w:r w:rsidRPr="00F1477F">
        <w:rPr>
          <w:rFonts w:ascii="Calibri" w:hAnsi="Calibri" w:cs="Calibri"/>
          <w:sz w:val="16"/>
          <w:szCs w:val="16"/>
        </w:rPr>
        <w:t>p</w:t>
      </w:r>
      <w:r w:rsidRPr="00F1477F">
        <w:rPr>
          <w:rFonts w:ascii="Calibri" w:hAnsi="Calibri" w:cs="Calibri"/>
          <w:sz w:val="16"/>
          <w:szCs w:val="16"/>
        </w:rPr>
        <w:t>czości zorganizowanej (</w:t>
      </w:r>
      <w:proofErr w:type="spellStart"/>
      <w:r w:rsidRPr="00F1477F">
        <w:rPr>
          <w:rFonts w:ascii="Calibri" w:hAnsi="Calibri" w:cs="Calibri"/>
          <w:sz w:val="16"/>
          <w:szCs w:val="16"/>
        </w:rPr>
        <w:t>Dz.U</w:t>
      </w:r>
      <w:proofErr w:type="spellEnd"/>
      <w:r w:rsidRPr="00F1477F">
        <w:rPr>
          <w:rFonts w:ascii="Calibri" w:hAnsi="Calibri" w:cs="Calibri"/>
          <w:sz w:val="16"/>
          <w:szCs w:val="16"/>
        </w:rPr>
        <w:t>. L 300 z 11.11.2008, s. 42).</w:t>
      </w:r>
    </w:p>
  </w:footnote>
  <w:footnote w:id="14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</w:t>
      </w:r>
      <w:proofErr w:type="spellStart"/>
      <w:r w:rsidRPr="00F1477F">
        <w:rPr>
          <w:rFonts w:ascii="Calibri" w:hAnsi="Calibri" w:cs="Calibri"/>
          <w:sz w:val="16"/>
          <w:szCs w:val="16"/>
        </w:rPr>
        <w:t>Dz.U</w:t>
      </w:r>
      <w:proofErr w:type="spellEnd"/>
      <w:r w:rsidRPr="00F1477F">
        <w:rPr>
          <w:rFonts w:ascii="Calibri" w:hAnsi="Calibri" w:cs="Calibri"/>
          <w:sz w:val="16"/>
          <w:szCs w:val="16"/>
        </w:rPr>
        <w:t>. C 195 z 25.6.1997, s. 1) i w art. 2 ust. 1 decyzji ramowej Rady 2003/568/</w:t>
      </w:r>
      <w:proofErr w:type="spellStart"/>
      <w:r w:rsidRPr="00F1477F">
        <w:rPr>
          <w:rFonts w:ascii="Calibri" w:hAnsi="Calibri" w:cs="Calibri"/>
          <w:sz w:val="16"/>
          <w:szCs w:val="16"/>
        </w:rPr>
        <w:t>WSiSW</w:t>
      </w:r>
      <w:proofErr w:type="spellEnd"/>
      <w:r w:rsidRPr="00F1477F">
        <w:rPr>
          <w:rFonts w:ascii="Calibri" w:hAnsi="Calibri" w:cs="Calibri"/>
          <w:sz w:val="16"/>
          <w:szCs w:val="16"/>
        </w:rPr>
        <w:t xml:space="preserve"> z dnia 22 lipca 2003 r. w spr</w:t>
      </w:r>
      <w:r w:rsidRPr="00F1477F">
        <w:rPr>
          <w:rFonts w:ascii="Calibri" w:hAnsi="Calibri" w:cs="Calibri"/>
          <w:sz w:val="16"/>
          <w:szCs w:val="16"/>
        </w:rPr>
        <w:t>a</w:t>
      </w:r>
      <w:r w:rsidRPr="00F1477F">
        <w:rPr>
          <w:rFonts w:ascii="Calibri" w:hAnsi="Calibri" w:cs="Calibri"/>
          <w:sz w:val="16"/>
          <w:szCs w:val="16"/>
        </w:rPr>
        <w:t>wie zwalczania korupcji w sektorze prywatnym (</w:t>
      </w:r>
      <w:proofErr w:type="spellStart"/>
      <w:r w:rsidRPr="00F1477F">
        <w:rPr>
          <w:rFonts w:ascii="Calibri" w:hAnsi="Calibri" w:cs="Calibri"/>
          <w:sz w:val="16"/>
          <w:szCs w:val="16"/>
        </w:rPr>
        <w:t>Dz.U</w:t>
      </w:r>
      <w:proofErr w:type="spellEnd"/>
      <w:r w:rsidRPr="00F1477F">
        <w:rPr>
          <w:rFonts w:ascii="Calibri" w:hAnsi="Calibri" w:cs="Calibri"/>
          <w:sz w:val="16"/>
          <w:szCs w:val="16"/>
        </w:rPr>
        <w:t>. L 192 z 31.7.2003, s. 54). Ta podstawa wykluczenia obejmuje również korupcję zdefiniowaną w prawie krajowym instytucji zamawiającej (podmiotu zamawiającego) lub wykonawcy.</w:t>
      </w:r>
    </w:p>
  </w:footnote>
  <w:footnote w:id="15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W rozumieniu art. 1 Konwencji w sprawie ochrony interesów finansowych Wspólnot Europejskich (</w:t>
      </w:r>
      <w:proofErr w:type="spellStart"/>
      <w:r w:rsidRPr="00F1477F">
        <w:rPr>
          <w:rFonts w:ascii="Calibri" w:hAnsi="Calibri" w:cs="Calibri"/>
          <w:sz w:val="16"/>
          <w:szCs w:val="16"/>
        </w:rPr>
        <w:t>Dz.U</w:t>
      </w:r>
      <w:proofErr w:type="spellEnd"/>
      <w:r w:rsidRPr="00F1477F">
        <w:rPr>
          <w:rFonts w:ascii="Calibri" w:hAnsi="Calibri" w:cs="Calibri"/>
          <w:sz w:val="16"/>
          <w:szCs w:val="16"/>
        </w:rPr>
        <w:t>. C 316 z 27.11.1995, s. 48).</w:t>
      </w:r>
    </w:p>
  </w:footnote>
  <w:footnote w:id="16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Zgodnie z definicją zawartą w art. 1 i 3 decyzji ramowej Rady z dnia 13 czerwca 2002 r. w sprawie zwalczania terroryzmu (</w:t>
      </w:r>
      <w:proofErr w:type="spellStart"/>
      <w:r w:rsidRPr="00F1477F">
        <w:rPr>
          <w:rFonts w:ascii="Calibri" w:hAnsi="Calibri" w:cs="Calibri"/>
          <w:sz w:val="16"/>
          <w:szCs w:val="16"/>
        </w:rPr>
        <w:t>Dz.U</w:t>
      </w:r>
      <w:proofErr w:type="spellEnd"/>
      <w:r w:rsidRPr="00F1477F">
        <w:rPr>
          <w:rFonts w:ascii="Calibri" w:hAnsi="Calibri" w:cs="Calibri"/>
          <w:sz w:val="16"/>
          <w:szCs w:val="16"/>
        </w:rPr>
        <w:t>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F1477F">
        <w:rPr>
          <w:rStyle w:val="DeltaViewInsertion"/>
          <w:rFonts w:ascii="Calibri" w:hAnsi="Calibri" w:cs="Calibri"/>
          <w:b w:val="0"/>
          <w:i w:val="0"/>
          <w:color w:val="000000"/>
          <w:sz w:val="16"/>
          <w:szCs w:val="16"/>
        </w:rPr>
        <w:t xml:space="preserve"> (</w:t>
      </w:r>
      <w:proofErr w:type="spellStart"/>
      <w:r w:rsidRPr="00F1477F">
        <w:rPr>
          <w:rStyle w:val="DeltaViewInsertion"/>
          <w:rFonts w:ascii="Calibri" w:hAnsi="Calibri" w:cs="Calibri"/>
          <w:b w:val="0"/>
          <w:i w:val="0"/>
          <w:color w:val="000000"/>
          <w:sz w:val="16"/>
          <w:szCs w:val="16"/>
        </w:rPr>
        <w:t>Dz.U</w:t>
      </w:r>
      <w:proofErr w:type="spellEnd"/>
      <w:r w:rsidRPr="00F1477F">
        <w:rPr>
          <w:rStyle w:val="DeltaViewInsertion"/>
          <w:rFonts w:ascii="Calibri" w:hAnsi="Calibri" w:cs="Calibri"/>
          <w:b w:val="0"/>
          <w:i w:val="0"/>
          <w:color w:val="000000"/>
          <w:sz w:val="16"/>
          <w:szCs w:val="16"/>
        </w:rPr>
        <w:t>. L 309 z 25.11.2005, s. 15).</w:t>
      </w:r>
    </w:p>
  </w:footnote>
  <w:footnote w:id="18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</w:r>
      <w:r w:rsidRPr="00F1477F">
        <w:rPr>
          <w:rStyle w:val="DeltaViewInsertion"/>
          <w:rFonts w:ascii="Calibri" w:hAnsi="Calibri" w:cs="Calibri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</w:t>
      </w:r>
      <w:r w:rsidRPr="00F1477F">
        <w:rPr>
          <w:rStyle w:val="DeltaViewInsertion"/>
          <w:rFonts w:ascii="Calibri" w:hAnsi="Calibri" w:cs="Calibri"/>
          <w:b w:val="0"/>
          <w:i w:val="0"/>
          <w:w w:val="0"/>
          <w:sz w:val="16"/>
          <w:szCs w:val="16"/>
        </w:rPr>
        <w:t>e</w:t>
      </w:r>
      <w:r w:rsidRPr="00F1477F">
        <w:rPr>
          <w:rStyle w:val="DeltaViewInsertion"/>
          <w:rFonts w:ascii="Calibri" w:hAnsi="Calibri" w:cs="Calibri"/>
          <w:b w:val="0"/>
          <w:i w:val="0"/>
          <w:w w:val="0"/>
          <w:sz w:val="16"/>
          <w:szCs w:val="16"/>
        </w:rPr>
        <w:t>gania handlowi ludźmi i zwalczania tego procederu oraz ochrony ofiar</w:t>
      </w:r>
      <w:r w:rsidRPr="00F1477F">
        <w:rPr>
          <w:rStyle w:val="DeltaViewInsertion"/>
          <w:rFonts w:ascii="Calibri" w:hAnsi="Calibri" w:cs="Calibri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F1477F">
        <w:rPr>
          <w:rStyle w:val="DeltaViewInsertion"/>
          <w:rFonts w:ascii="Calibri" w:hAnsi="Calibri" w:cs="Calibri"/>
          <w:b w:val="0"/>
          <w:i w:val="0"/>
          <w:color w:val="000000"/>
          <w:sz w:val="16"/>
          <w:szCs w:val="16"/>
        </w:rPr>
        <w:t>WSiSW</w:t>
      </w:r>
      <w:proofErr w:type="spellEnd"/>
      <w:r w:rsidRPr="00F1477F">
        <w:rPr>
          <w:rStyle w:val="DeltaViewInsertion"/>
          <w:rFonts w:ascii="Calibri" w:hAnsi="Calibri" w:cs="Calibri"/>
          <w:b w:val="0"/>
          <w:i w:val="0"/>
          <w:color w:val="000000"/>
          <w:sz w:val="16"/>
          <w:szCs w:val="16"/>
        </w:rPr>
        <w:t xml:space="preserve"> (</w:t>
      </w:r>
      <w:proofErr w:type="spellStart"/>
      <w:r w:rsidRPr="00F1477F">
        <w:rPr>
          <w:rStyle w:val="DeltaViewInsertion"/>
          <w:rFonts w:ascii="Calibri" w:hAnsi="Calibri" w:cs="Calibri"/>
          <w:b w:val="0"/>
          <w:i w:val="0"/>
          <w:color w:val="000000"/>
          <w:sz w:val="16"/>
          <w:szCs w:val="16"/>
        </w:rPr>
        <w:t>Dz.U</w:t>
      </w:r>
      <w:proofErr w:type="spellEnd"/>
      <w:r w:rsidRPr="00F1477F">
        <w:rPr>
          <w:rStyle w:val="DeltaViewInsertion"/>
          <w:rFonts w:ascii="Calibri" w:hAnsi="Calibri" w:cs="Calibri"/>
          <w:b w:val="0"/>
          <w:i w:val="0"/>
          <w:color w:val="000000"/>
          <w:sz w:val="16"/>
          <w:szCs w:val="16"/>
        </w:rPr>
        <w:t>. L 101 z 15.4.2011, s. 1).</w:t>
      </w:r>
    </w:p>
  </w:footnote>
  <w:footnote w:id="19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0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1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2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5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Zob. art. 57 ust. 4 dyrektywy 2014/24/WE.</w:t>
      </w:r>
    </w:p>
  </w:footnote>
  <w:footnote w:id="26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Zob. przepisy krajowe, stosowne ogłoszenie lub dokumenty zamówienia.</w:t>
      </w:r>
    </w:p>
  </w:footnote>
  <w:footnote w:id="28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Nie trzeba podawać tych informacji, jeżeli wykluczenie wykonawców w jednym z przypadków wymienionych w lit. a)–f) stało się obowią</w:t>
      </w:r>
      <w:r w:rsidRPr="00F1477F">
        <w:rPr>
          <w:rFonts w:ascii="Calibri" w:hAnsi="Calibri" w:cs="Calibri"/>
          <w:sz w:val="16"/>
          <w:szCs w:val="16"/>
        </w:rPr>
        <w:t>z</w:t>
      </w:r>
      <w:r w:rsidRPr="00F1477F">
        <w:rPr>
          <w:rFonts w:ascii="Calibri" w:hAnsi="Calibri" w:cs="Calibri"/>
          <w:sz w:val="16"/>
          <w:szCs w:val="16"/>
        </w:rPr>
        <w:t>kowe na mocy obowiązującego prawa krajowego bez żadnej możliwości odstępstwa w sytuacji, gdy wykonawcy są pomimo to w stanie zrealizować zamówienie.</w:t>
      </w:r>
    </w:p>
  </w:footnote>
  <w:footnote w:id="29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32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Np. stosunek aktywów do zobowiązań.</w:t>
      </w:r>
    </w:p>
  </w:footnote>
  <w:footnote w:id="36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Np. stosunek aktywów do zobowiązań.</w:t>
      </w:r>
    </w:p>
  </w:footnote>
  <w:footnote w:id="37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38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Instytucje zamawiające mogą </w:t>
      </w:r>
      <w:r w:rsidRPr="00F1477F">
        <w:rPr>
          <w:rFonts w:ascii="Calibri" w:hAnsi="Calibri" w:cs="Calibri"/>
          <w:b/>
          <w:sz w:val="16"/>
          <w:szCs w:val="16"/>
        </w:rPr>
        <w:t>wymagać</w:t>
      </w:r>
      <w:r w:rsidRPr="00F1477F">
        <w:rPr>
          <w:rFonts w:ascii="Calibri" w:hAnsi="Calibri" w:cs="Calibri"/>
          <w:sz w:val="16"/>
          <w:szCs w:val="16"/>
        </w:rPr>
        <w:t xml:space="preserve">, aby okres ten wynosił do pięciu lat, i </w:t>
      </w:r>
      <w:r w:rsidRPr="00F1477F">
        <w:rPr>
          <w:rFonts w:ascii="Calibri" w:hAnsi="Calibri" w:cs="Calibri"/>
          <w:b/>
          <w:sz w:val="16"/>
          <w:szCs w:val="16"/>
        </w:rPr>
        <w:t>dopuszczać</w:t>
      </w:r>
      <w:r w:rsidRPr="00F1477F">
        <w:rPr>
          <w:rFonts w:ascii="Calibri" w:hAnsi="Calibri" w:cs="Calibri"/>
          <w:sz w:val="16"/>
          <w:szCs w:val="16"/>
        </w:rPr>
        <w:t xml:space="preserve"> legitymowanie się doświadczeniem sprzed </w:t>
      </w:r>
      <w:r w:rsidRPr="00F1477F">
        <w:rPr>
          <w:rFonts w:ascii="Calibri" w:hAnsi="Calibri" w:cs="Calibri"/>
          <w:b/>
          <w:sz w:val="16"/>
          <w:szCs w:val="16"/>
        </w:rPr>
        <w:t>ponad</w:t>
      </w:r>
      <w:r w:rsidRPr="00F1477F">
        <w:rPr>
          <w:rFonts w:ascii="Calibri" w:hAnsi="Calibri" w:cs="Calibri"/>
          <w:sz w:val="16"/>
          <w:szCs w:val="16"/>
        </w:rPr>
        <w:t xml:space="preserve"> pięciu lat.</w:t>
      </w:r>
    </w:p>
  </w:footnote>
  <w:footnote w:id="39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Instytucje zamawiające mogą </w:t>
      </w:r>
      <w:r w:rsidRPr="00F1477F">
        <w:rPr>
          <w:rFonts w:ascii="Calibri" w:hAnsi="Calibri" w:cs="Calibri"/>
          <w:b/>
          <w:sz w:val="16"/>
          <w:szCs w:val="16"/>
        </w:rPr>
        <w:t>wymagać</w:t>
      </w:r>
      <w:r w:rsidRPr="00F1477F">
        <w:rPr>
          <w:rFonts w:ascii="Calibri" w:hAnsi="Calibri" w:cs="Calibri"/>
          <w:sz w:val="16"/>
          <w:szCs w:val="16"/>
        </w:rPr>
        <w:t xml:space="preserve">, aby okres ten wynosił do trzech lat, i </w:t>
      </w:r>
      <w:r w:rsidRPr="00F1477F">
        <w:rPr>
          <w:rFonts w:ascii="Calibri" w:hAnsi="Calibri" w:cs="Calibri"/>
          <w:b/>
          <w:sz w:val="16"/>
          <w:szCs w:val="16"/>
        </w:rPr>
        <w:t>dopuszczać</w:t>
      </w:r>
      <w:r w:rsidRPr="00F1477F">
        <w:rPr>
          <w:rFonts w:ascii="Calibri" w:hAnsi="Calibri" w:cs="Calibri"/>
          <w:sz w:val="16"/>
          <w:szCs w:val="16"/>
        </w:rPr>
        <w:t xml:space="preserve"> legitymowanie się doświadczeniem sprzed </w:t>
      </w:r>
      <w:r w:rsidRPr="00F1477F">
        <w:rPr>
          <w:rFonts w:ascii="Calibri" w:hAnsi="Calibri" w:cs="Calibri"/>
          <w:b/>
          <w:sz w:val="16"/>
          <w:szCs w:val="16"/>
        </w:rPr>
        <w:t>ponad</w:t>
      </w:r>
      <w:r w:rsidRPr="00F1477F">
        <w:rPr>
          <w:rFonts w:ascii="Calibri" w:hAnsi="Calibri" w:cs="Calibri"/>
          <w:sz w:val="16"/>
          <w:szCs w:val="16"/>
        </w:rPr>
        <w:t xml:space="preserve"> trzech lat.</w:t>
      </w:r>
    </w:p>
  </w:footnote>
  <w:footnote w:id="40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Innymi słowy, należy wymienić </w:t>
      </w:r>
      <w:r w:rsidRPr="00F1477F">
        <w:rPr>
          <w:rFonts w:ascii="Calibri" w:hAnsi="Calibri" w:cs="Calibri"/>
          <w:b/>
          <w:sz w:val="16"/>
          <w:szCs w:val="16"/>
        </w:rPr>
        <w:t>wszystkich</w:t>
      </w:r>
      <w:r w:rsidRPr="00F1477F">
        <w:rPr>
          <w:rFonts w:ascii="Calibri" w:hAnsi="Calibri" w:cs="Calibri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</w:t>
      </w:r>
      <w:r w:rsidRPr="00F1477F">
        <w:rPr>
          <w:rFonts w:ascii="Calibri" w:hAnsi="Calibri" w:cs="Calibri"/>
          <w:sz w:val="16"/>
          <w:szCs w:val="16"/>
        </w:rPr>
        <w:t>u</w:t>
      </w:r>
      <w:r w:rsidRPr="00F1477F">
        <w:rPr>
          <w:rFonts w:ascii="Calibri" w:hAnsi="Calibri" w:cs="Calibri"/>
          <w:sz w:val="16"/>
          <w:szCs w:val="16"/>
        </w:rPr>
        <w:t>mentu zamówienia.</w:t>
      </w:r>
    </w:p>
  </w:footnote>
  <w:footnote w:id="42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 xml:space="preserve">Należy zauważyć, że jeżeli wykonawca </w:t>
      </w:r>
      <w:r w:rsidRPr="00F1477F">
        <w:rPr>
          <w:rFonts w:ascii="Calibri" w:hAnsi="Calibri" w:cs="Calibri"/>
          <w:b/>
          <w:sz w:val="16"/>
          <w:szCs w:val="16"/>
        </w:rPr>
        <w:t>postanowił</w:t>
      </w:r>
      <w:r w:rsidRPr="00F1477F">
        <w:rPr>
          <w:rFonts w:ascii="Calibri" w:hAnsi="Calibri" w:cs="Calibri"/>
          <w:sz w:val="16"/>
          <w:szCs w:val="16"/>
        </w:rPr>
        <w:t xml:space="preserve"> zlecić podwykonawcom realizację części zamówienia </w:t>
      </w:r>
      <w:r w:rsidRPr="00F1477F">
        <w:rPr>
          <w:rFonts w:ascii="Calibri" w:hAnsi="Calibri" w:cs="Calibri"/>
          <w:b/>
          <w:sz w:val="16"/>
          <w:szCs w:val="16"/>
        </w:rPr>
        <w:t>oraz</w:t>
      </w:r>
      <w:r w:rsidRPr="00F1477F">
        <w:rPr>
          <w:rFonts w:ascii="Calibri" w:hAnsi="Calibri" w:cs="Calibri"/>
          <w:sz w:val="16"/>
          <w:szCs w:val="16"/>
        </w:rPr>
        <w:t xml:space="preserve"> polega na zdolności podwyk</w:t>
      </w:r>
      <w:r w:rsidRPr="00F1477F">
        <w:rPr>
          <w:rFonts w:ascii="Calibri" w:hAnsi="Calibri" w:cs="Calibri"/>
          <w:sz w:val="16"/>
          <w:szCs w:val="16"/>
        </w:rPr>
        <w:t>o</w:t>
      </w:r>
      <w:r w:rsidRPr="00F1477F">
        <w:rPr>
          <w:rFonts w:ascii="Calibri" w:hAnsi="Calibri" w:cs="Calibri"/>
          <w:sz w:val="16"/>
          <w:szCs w:val="16"/>
        </w:rPr>
        <w:t>nawców na potrzeby realizacji tej części, to należy wypełnić odrębny jednolity europejski dokument zamówienia dla tych podwykonawców (zob. powyżej, część II sekcja C).</w:t>
      </w:r>
    </w:p>
  </w:footnote>
  <w:footnote w:id="44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jasno wskazać, do której z pozycji odnosi się odpowiedź.</w:t>
      </w:r>
    </w:p>
  </w:footnote>
  <w:footnote w:id="45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6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7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</w:t>
      </w:r>
      <w:r w:rsidRPr="00F1477F">
        <w:rPr>
          <w:rFonts w:ascii="Calibri" w:hAnsi="Calibri" w:cs="Calibri"/>
          <w:sz w:val="16"/>
          <w:szCs w:val="16"/>
        </w:rPr>
        <w:t>y</w:t>
      </w:r>
      <w:r w:rsidRPr="00F1477F">
        <w:rPr>
          <w:rFonts w:ascii="Calibri" w:hAnsi="Calibri" w:cs="Calibri"/>
          <w:sz w:val="16"/>
          <w:szCs w:val="16"/>
        </w:rPr>
        <w:t xml:space="preserve">szyć odpowiednia zgoda na uzyskanie takiego dostępu. </w:t>
      </w:r>
    </w:p>
  </w:footnote>
  <w:footnote w:id="48">
    <w:p w:rsidR="00CB74FD" w:rsidRPr="00F1477F" w:rsidRDefault="00CB74FD" w:rsidP="00C87B3C">
      <w:pPr>
        <w:pStyle w:val="Tekstprzypisudolnego"/>
        <w:rPr>
          <w:rFonts w:ascii="Calibri" w:hAnsi="Calibri" w:cs="Calibri"/>
          <w:sz w:val="16"/>
          <w:szCs w:val="16"/>
        </w:rPr>
      </w:pPr>
      <w:r w:rsidRPr="00F1477F">
        <w:rPr>
          <w:rStyle w:val="Odwoanieprzypisudolnego"/>
          <w:rFonts w:ascii="Calibri" w:eastAsia="Tahoma" w:hAnsi="Calibri" w:cs="Calibri"/>
          <w:sz w:val="16"/>
          <w:szCs w:val="16"/>
        </w:rPr>
        <w:footnoteRef/>
      </w:r>
      <w:r w:rsidRPr="00F1477F">
        <w:rPr>
          <w:rFonts w:ascii="Calibri" w:hAnsi="Calibri" w:cs="Calibri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4FD" w:rsidRDefault="00CB74F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4FD" w:rsidRDefault="00CB74FD">
    <w:pPr>
      <w:pStyle w:val="Nagwek"/>
    </w:pPr>
  </w:p>
  <w:p w:rsidR="00CB74FD" w:rsidRPr="006A1FF6" w:rsidRDefault="00CB74FD" w:rsidP="00D930D9">
    <w:pPr>
      <w:pStyle w:val="Nagwek"/>
      <w:jc w:val="center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4FD" w:rsidRDefault="00CB74F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F5069010"/>
    <w:lvl w:ilvl="0" w:tplc="17D23D5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FF0E867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ahoma" w:hAnsi="Times New Roman" w:cs="Times New Roman" w:hint="default"/>
        <w:b w:val="0"/>
        <w:bCs/>
        <w:sz w:val="24"/>
        <w:szCs w:val="24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4894AC14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Theme="minorHAnsi" w:eastAsia="MS Mincho" w:hAnsiTheme="minorHAnsi" w:cstheme="minorHAnsi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6"/>
    <w:multiLevelType w:val="multilevel"/>
    <w:tmpl w:val="F12474C4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720"/>
      </w:pPr>
      <w:rPr>
        <w:rFonts w:ascii="Calibri" w:eastAsia="Times New Roman" w:hAnsi="Calibri" w:cs="Times New Roman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4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>
    <w:nsid w:val="0000000E"/>
    <w:multiLevelType w:val="multi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0000002B"/>
    <w:multiLevelType w:val="multilevel"/>
    <w:tmpl w:val="9E467DD6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2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2C"/>
    <w:multiLevelType w:val="multilevel"/>
    <w:tmpl w:val="43882F60"/>
    <w:name w:val="WW8Num47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9">
    <w:nsid w:val="0000002F"/>
    <w:multiLevelType w:val="singleLevel"/>
    <w:tmpl w:val="13C6057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0">
    <w:nsid w:val="00000030"/>
    <w:multiLevelType w:val="singleLevel"/>
    <w:tmpl w:val="00000030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20"/>
        <w:szCs w:val="20"/>
      </w:rPr>
    </w:lvl>
  </w:abstractNum>
  <w:abstractNum w:abstractNumId="11">
    <w:nsid w:val="00000031"/>
    <w:multiLevelType w:val="multilevel"/>
    <w:tmpl w:val="00000031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00000033"/>
    <w:multiLevelType w:val="singleLevel"/>
    <w:tmpl w:val="00000033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20"/>
        <w:szCs w:val="20"/>
        <w:lang w:val="pl-PL" w:eastAsia="en-US"/>
      </w:rPr>
    </w:lvl>
  </w:abstractNum>
  <w:abstractNum w:abstractNumId="13">
    <w:nsid w:val="00000034"/>
    <w:multiLevelType w:val="singleLevel"/>
    <w:tmpl w:val="00000034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3589" w:hanging="360"/>
      </w:pPr>
      <w:rPr>
        <w:rFonts w:ascii="Calibri" w:hAnsi="Calibri" w:cs="Calibri"/>
        <w:sz w:val="20"/>
        <w:szCs w:val="20"/>
      </w:rPr>
    </w:lvl>
  </w:abstractNum>
  <w:abstractNum w:abstractNumId="14">
    <w:nsid w:val="00000050"/>
    <w:multiLevelType w:val="multilevel"/>
    <w:tmpl w:val="2D4879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402"/>
    <w:multiLevelType w:val="multilevel"/>
    <w:tmpl w:val="C8C834C6"/>
    <w:lvl w:ilvl="0">
      <w:start w:val="1"/>
      <w:numFmt w:val="decimal"/>
      <w:lvlText w:val="%1."/>
      <w:lvlJc w:val="left"/>
      <w:pPr>
        <w:ind w:left="836" w:hanging="708"/>
      </w:pPr>
      <w:rPr>
        <w:rFonts w:asciiTheme="minorHAnsi" w:eastAsia="Times New Roman" w:hAnsiTheme="minorHAnsi" w:cstheme="minorHAnsi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6">
    <w:nsid w:val="00000403"/>
    <w:multiLevelType w:val="multilevel"/>
    <w:tmpl w:val="27928334"/>
    <w:lvl w:ilvl="0">
      <w:start w:val="1"/>
      <w:numFmt w:val="lowerLetter"/>
      <w:lvlText w:val="%1)"/>
      <w:lvlJc w:val="left"/>
      <w:pPr>
        <w:ind w:left="1182" w:hanging="332"/>
      </w:pPr>
      <w:rPr>
        <w:rFonts w:asciiTheme="minorHAnsi" w:hAnsiTheme="minorHAnsi" w:cstheme="minorHAnsi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17">
    <w:nsid w:val="02A1168D"/>
    <w:multiLevelType w:val="multilevel"/>
    <w:tmpl w:val="AABC760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>
    <w:nsid w:val="0759220C"/>
    <w:multiLevelType w:val="multilevel"/>
    <w:tmpl w:val="F1247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720"/>
      </w:pPr>
      <w:rPr>
        <w:rFonts w:ascii="Calibri" w:eastAsia="Times New Roman" w:hAnsi="Calibri" w:cs="Times New Roman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19">
    <w:nsid w:val="08362D11"/>
    <w:multiLevelType w:val="multilevel"/>
    <w:tmpl w:val="29A88184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263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0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0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252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15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698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601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144" w:hanging="1800"/>
      </w:pPr>
      <w:rPr>
        <w:rFonts w:hint="default"/>
        <w:u w:val="none"/>
      </w:rPr>
    </w:lvl>
  </w:abstractNum>
  <w:abstractNum w:abstractNumId="20">
    <w:nsid w:val="083804DB"/>
    <w:multiLevelType w:val="hybridMultilevel"/>
    <w:tmpl w:val="D7A6A4FA"/>
    <w:lvl w:ilvl="0" w:tplc="4C1E79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0A3247B5"/>
    <w:multiLevelType w:val="hybridMultilevel"/>
    <w:tmpl w:val="66EE2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B347325"/>
    <w:multiLevelType w:val="hybridMultilevel"/>
    <w:tmpl w:val="41107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4D04DC"/>
    <w:multiLevelType w:val="hybridMultilevel"/>
    <w:tmpl w:val="DE96AD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26421C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D5B1AB6"/>
    <w:multiLevelType w:val="hybridMultilevel"/>
    <w:tmpl w:val="7EF05B24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</w:lvl>
    <w:lvl w:ilvl="2" w:tplc="FFFFFFFF">
      <w:start w:val="1"/>
      <w:numFmt w:val="bullet"/>
      <w:lvlText w:val="•"/>
      <w:lvlJc w:val="left"/>
      <w:pPr>
        <w:ind w:left="2160" w:hanging="36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EEC3590"/>
    <w:multiLevelType w:val="hybridMultilevel"/>
    <w:tmpl w:val="3BE0650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F125AB8"/>
    <w:multiLevelType w:val="hybridMultilevel"/>
    <w:tmpl w:val="7EB0C48E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7">
    <w:nsid w:val="11575D35"/>
    <w:multiLevelType w:val="singleLevel"/>
    <w:tmpl w:val="0000000B"/>
    <w:lvl w:ilvl="0">
      <w:start w:val="1"/>
      <w:numFmt w:val="decimal"/>
      <w:lvlText w:val="%1)"/>
      <w:lvlJc w:val="left"/>
      <w:pPr>
        <w:tabs>
          <w:tab w:val="num" w:pos="0"/>
        </w:tabs>
        <w:ind w:left="446" w:hanging="360"/>
      </w:pPr>
      <w:rPr>
        <w:rFonts w:hint="default"/>
      </w:rPr>
    </w:lvl>
  </w:abstractNum>
  <w:abstractNum w:abstractNumId="28">
    <w:nsid w:val="12963055"/>
    <w:multiLevelType w:val="hybridMultilevel"/>
    <w:tmpl w:val="24F42FD8"/>
    <w:lvl w:ilvl="0" w:tplc="F6D0246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71B2A65"/>
    <w:multiLevelType w:val="multilevel"/>
    <w:tmpl w:val="3500C670"/>
    <w:lvl w:ilvl="0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Calibri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/>
      </w:r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AE74413"/>
    <w:multiLevelType w:val="hybridMultilevel"/>
    <w:tmpl w:val="8AD48208"/>
    <w:lvl w:ilvl="0" w:tplc="04150011">
      <w:start w:val="1"/>
      <w:numFmt w:val="decimal"/>
      <w:lvlText w:val="%1)"/>
      <w:lvlJc w:val="left"/>
      <w:pPr>
        <w:ind w:left="836" w:hanging="360"/>
      </w:pPr>
    </w:lvl>
    <w:lvl w:ilvl="1" w:tplc="04150019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32">
    <w:nsid w:val="1F6B7E4A"/>
    <w:multiLevelType w:val="hybridMultilevel"/>
    <w:tmpl w:val="16F4D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6A76ABE4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23F7FDB"/>
    <w:multiLevelType w:val="hybridMultilevel"/>
    <w:tmpl w:val="7A2E917E"/>
    <w:lvl w:ilvl="0" w:tplc="14763E06">
      <w:start w:val="1"/>
      <w:numFmt w:val="decimal"/>
      <w:lvlText w:val="%1)"/>
      <w:lvlJc w:val="left"/>
      <w:pPr>
        <w:ind w:left="444" w:hanging="360"/>
      </w:pPr>
      <w:rPr>
        <w:rFonts w:hint="default"/>
        <w:b w:val="0"/>
        <w:sz w:val="11"/>
        <w:szCs w:val="8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4">
    <w:nsid w:val="22B35C21"/>
    <w:multiLevelType w:val="hybridMultilevel"/>
    <w:tmpl w:val="04269AC6"/>
    <w:lvl w:ilvl="0" w:tplc="19DC795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2DC08D9"/>
    <w:multiLevelType w:val="multilevel"/>
    <w:tmpl w:val="50B80E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23AB171E"/>
    <w:multiLevelType w:val="multilevel"/>
    <w:tmpl w:val="1346BE7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85A2BF4"/>
    <w:multiLevelType w:val="multilevel"/>
    <w:tmpl w:val="12E429C6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>
    <w:nsid w:val="2FD826C5"/>
    <w:multiLevelType w:val="multilevel"/>
    <w:tmpl w:val="AABC760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1">
    <w:nsid w:val="301847C9"/>
    <w:multiLevelType w:val="multilevel"/>
    <w:tmpl w:val="5DEEFA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32762019"/>
    <w:multiLevelType w:val="multilevel"/>
    <w:tmpl w:val="43A44C6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37A747FC"/>
    <w:multiLevelType w:val="hybridMultilevel"/>
    <w:tmpl w:val="D9FE78F4"/>
    <w:lvl w:ilvl="0" w:tplc="B60C663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1E74EA"/>
    <w:multiLevelType w:val="hybridMultilevel"/>
    <w:tmpl w:val="7862ADC4"/>
    <w:name w:val="WW8Num542"/>
    <w:lvl w:ilvl="0" w:tplc="B960359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35A0C8E"/>
    <w:multiLevelType w:val="multilevel"/>
    <w:tmpl w:val="3DB0E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8" w:hanging="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8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poziomELO"/>
      <w:lvlText w:val="%1.%2."/>
      <w:lvlJc w:val="left"/>
      <w:pPr>
        <w:tabs>
          <w:tab w:val="num" w:pos="1142"/>
        </w:tabs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9">
    <w:nsid w:val="499B0922"/>
    <w:multiLevelType w:val="hybridMultilevel"/>
    <w:tmpl w:val="0E88F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A991288"/>
    <w:multiLevelType w:val="multilevel"/>
    <w:tmpl w:val="52D0500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1">
    <w:nsid w:val="4B802CE9"/>
    <w:multiLevelType w:val="hybridMultilevel"/>
    <w:tmpl w:val="0054ECB2"/>
    <w:lvl w:ilvl="0" w:tplc="1FD2127E">
      <w:start w:val="1"/>
      <w:numFmt w:val="decimal"/>
      <w:lvlText w:val="%1."/>
      <w:lvlJc w:val="left"/>
      <w:pPr>
        <w:ind w:left="428" w:hanging="428"/>
        <w:jc w:val="right"/>
      </w:pPr>
      <w:rPr>
        <w:rFonts w:ascii="Calibri" w:eastAsia="Calibri" w:hAnsi="Calibri" w:cs="Times New Roman" w:hint="default"/>
        <w:b w:val="0"/>
        <w:spacing w:val="-1"/>
        <w:w w:val="99"/>
        <w:sz w:val="22"/>
        <w:szCs w:val="22"/>
      </w:rPr>
    </w:lvl>
    <w:lvl w:ilvl="1" w:tplc="1EBEBED4">
      <w:start w:val="1"/>
      <w:numFmt w:val="decimal"/>
      <w:lvlText w:val="%2)"/>
      <w:lvlJc w:val="right"/>
      <w:pPr>
        <w:ind w:left="709" w:hanging="360"/>
      </w:pPr>
      <w:rPr>
        <w:rFonts w:asciiTheme="minorHAnsi" w:eastAsia="MS Mincho" w:hAnsiTheme="minorHAnsi" w:cstheme="minorHAnsi" w:hint="default"/>
        <w:b w:val="0"/>
        <w:bCs w:val="0"/>
        <w:color w:val="auto"/>
        <w:w w:val="99"/>
        <w:sz w:val="22"/>
        <w:szCs w:val="22"/>
      </w:rPr>
    </w:lvl>
    <w:lvl w:ilvl="2" w:tplc="7D0257B0">
      <w:start w:val="1"/>
      <w:numFmt w:val="lowerLetter"/>
      <w:lvlText w:val="%3)"/>
      <w:lvlJc w:val="left"/>
      <w:pPr>
        <w:ind w:left="1651" w:hanging="360"/>
      </w:pPr>
      <w:rPr>
        <w:rFonts w:hint="default"/>
      </w:rPr>
    </w:lvl>
    <w:lvl w:ilvl="3" w:tplc="444457BE">
      <w:start w:val="1"/>
      <w:numFmt w:val="bullet"/>
      <w:lvlText w:val="•"/>
      <w:lvlJc w:val="left"/>
      <w:pPr>
        <w:ind w:left="2594" w:hanging="360"/>
      </w:pPr>
      <w:rPr>
        <w:rFonts w:hint="default"/>
      </w:rPr>
    </w:lvl>
    <w:lvl w:ilvl="4" w:tplc="8B04A5FA">
      <w:start w:val="1"/>
      <w:numFmt w:val="bullet"/>
      <w:lvlText w:val="•"/>
      <w:lvlJc w:val="left"/>
      <w:pPr>
        <w:ind w:left="3536" w:hanging="360"/>
      </w:pPr>
      <w:rPr>
        <w:rFonts w:hint="default"/>
      </w:rPr>
    </w:lvl>
    <w:lvl w:ilvl="5" w:tplc="E346AA44">
      <w:start w:val="1"/>
      <w:numFmt w:val="bullet"/>
      <w:lvlText w:val="•"/>
      <w:lvlJc w:val="left"/>
      <w:pPr>
        <w:ind w:left="4479" w:hanging="360"/>
      </w:pPr>
      <w:rPr>
        <w:rFonts w:hint="default"/>
      </w:rPr>
    </w:lvl>
    <w:lvl w:ilvl="6" w:tplc="852A0CD2">
      <w:start w:val="1"/>
      <w:numFmt w:val="bullet"/>
      <w:lvlText w:val="•"/>
      <w:lvlJc w:val="left"/>
      <w:pPr>
        <w:ind w:left="5421" w:hanging="360"/>
      </w:pPr>
      <w:rPr>
        <w:rFonts w:hint="default"/>
      </w:rPr>
    </w:lvl>
    <w:lvl w:ilvl="7" w:tplc="23CA6F5C">
      <w:start w:val="1"/>
      <w:numFmt w:val="bullet"/>
      <w:lvlText w:val="•"/>
      <w:lvlJc w:val="left"/>
      <w:pPr>
        <w:ind w:left="6364" w:hanging="360"/>
      </w:pPr>
      <w:rPr>
        <w:rFonts w:hint="default"/>
      </w:rPr>
    </w:lvl>
    <w:lvl w:ilvl="8" w:tplc="7B62D6EA">
      <w:start w:val="1"/>
      <w:numFmt w:val="bullet"/>
      <w:lvlText w:val="•"/>
      <w:lvlJc w:val="left"/>
      <w:pPr>
        <w:ind w:left="7306" w:hanging="360"/>
      </w:pPr>
      <w:rPr>
        <w:rFonts w:hint="default"/>
      </w:rPr>
    </w:lvl>
  </w:abstractNum>
  <w:abstractNum w:abstractNumId="52">
    <w:nsid w:val="568C7A86"/>
    <w:multiLevelType w:val="hybridMultilevel"/>
    <w:tmpl w:val="141AACE8"/>
    <w:lvl w:ilvl="0" w:tplc="D26AA5C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>
    <w:nsid w:val="5EA9379F"/>
    <w:multiLevelType w:val="hybridMultilevel"/>
    <w:tmpl w:val="815058E0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6">
    <w:nsid w:val="6255107C"/>
    <w:multiLevelType w:val="hybridMultilevel"/>
    <w:tmpl w:val="DE96AD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26421C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2E24B4F"/>
    <w:multiLevelType w:val="hybridMultilevel"/>
    <w:tmpl w:val="A2DE969E"/>
    <w:lvl w:ilvl="0" w:tplc="71E02B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319054A"/>
    <w:multiLevelType w:val="hybridMultilevel"/>
    <w:tmpl w:val="3E887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59F42AE"/>
    <w:multiLevelType w:val="hybridMultilevel"/>
    <w:tmpl w:val="1FF44E7A"/>
    <w:lvl w:ilvl="0" w:tplc="2FD0A49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D132F2"/>
    <w:multiLevelType w:val="hybridMultilevel"/>
    <w:tmpl w:val="95AC6CCE"/>
    <w:lvl w:ilvl="0" w:tplc="0FDA6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6FA31153"/>
    <w:multiLevelType w:val="hybridMultilevel"/>
    <w:tmpl w:val="15DAD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00B2AE1"/>
    <w:multiLevelType w:val="hybridMultilevel"/>
    <w:tmpl w:val="DF707046"/>
    <w:lvl w:ilvl="0" w:tplc="932099E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70640C6B"/>
    <w:multiLevelType w:val="hybridMultilevel"/>
    <w:tmpl w:val="D7DCA1B2"/>
    <w:lvl w:ilvl="0" w:tplc="C0528F4C">
      <w:start w:val="1"/>
      <w:numFmt w:val="decimal"/>
      <w:lvlText w:val="%1."/>
      <w:lvlJc w:val="left"/>
      <w:pPr>
        <w:ind w:left="543" w:hanging="428"/>
        <w:jc w:val="right"/>
      </w:pPr>
      <w:rPr>
        <w:rFonts w:ascii="Calibri" w:eastAsia="Calibri" w:hAnsi="Calibri" w:cs="Times New Roman" w:hint="default"/>
        <w:b w:val="0"/>
        <w:spacing w:val="-1"/>
        <w:w w:val="99"/>
        <w:sz w:val="24"/>
        <w:szCs w:val="24"/>
      </w:rPr>
    </w:lvl>
    <w:lvl w:ilvl="1" w:tplc="B7888CA0">
      <w:start w:val="1"/>
      <w:numFmt w:val="decimal"/>
      <w:lvlText w:val="%2)"/>
      <w:lvlJc w:val="right"/>
      <w:pPr>
        <w:ind w:left="824" w:hanging="360"/>
      </w:pPr>
      <w:rPr>
        <w:rFonts w:asciiTheme="minorHAnsi" w:eastAsia="MS Mincho" w:hAnsiTheme="minorHAnsi" w:cstheme="minorHAnsi" w:hint="default"/>
        <w:b w:val="0"/>
        <w:bCs w:val="0"/>
        <w:color w:val="auto"/>
        <w:w w:val="99"/>
        <w:sz w:val="24"/>
        <w:szCs w:val="24"/>
      </w:rPr>
    </w:lvl>
    <w:lvl w:ilvl="2" w:tplc="7D0257B0">
      <w:start w:val="1"/>
      <w:numFmt w:val="lowerLetter"/>
      <w:lvlText w:val="%3)"/>
      <w:lvlJc w:val="left"/>
      <w:pPr>
        <w:ind w:left="1766" w:hanging="360"/>
      </w:pPr>
      <w:rPr>
        <w:rFonts w:hint="default"/>
      </w:rPr>
    </w:lvl>
    <w:lvl w:ilvl="3" w:tplc="444457BE">
      <w:start w:val="1"/>
      <w:numFmt w:val="bullet"/>
      <w:lvlText w:val="•"/>
      <w:lvlJc w:val="left"/>
      <w:pPr>
        <w:ind w:left="2709" w:hanging="360"/>
      </w:pPr>
      <w:rPr>
        <w:rFonts w:hint="default"/>
      </w:rPr>
    </w:lvl>
    <w:lvl w:ilvl="4" w:tplc="8B04A5FA">
      <w:start w:val="1"/>
      <w:numFmt w:val="bullet"/>
      <w:lvlText w:val="•"/>
      <w:lvlJc w:val="left"/>
      <w:pPr>
        <w:ind w:left="3651" w:hanging="360"/>
      </w:pPr>
      <w:rPr>
        <w:rFonts w:hint="default"/>
      </w:rPr>
    </w:lvl>
    <w:lvl w:ilvl="5" w:tplc="E346AA44">
      <w:start w:val="1"/>
      <w:numFmt w:val="bullet"/>
      <w:lvlText w:val="•"/>
      <w:lvlJc w:val="left"/>
      <w:pPr>
        <w:ind w:left="4594" w:hanging="360"/>
      </w:pPr>
      <w:rPr>
        <w:rFonts w:hint="default"/>
      </w:rPr>
    </w:lvl>
    <w:lvl w:ilvl="6" w:tplc="852A0CD2">
      <w:start w:val="1"/>
      <w:numFmt w:val="bullet"/>
      <w:lvlText w:val="•"/>
      <w:lvlJc w:val="left"/>
      <w:pPr>
        <w:ind w:left="5536" w:hanging="360"/>
      </w:pPr>
      <w:rPr>
        <w:rFonts w:hint="default"/>
      </w:rPr>
    </w:lvl>
    <w:lvl w:ilvl="7" w:tplc="23CA6F5C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8" w:tplc="7B62D6EA">
      <w:start w:val="1"/>
      <w:numFmt w:val="bullet"/>
      <w:lvlText w:val="•"/>
      <w:lvlJc w:val="left"/>
      <w:pPr>
        <w:ind w:left="7421" w:hanging="360"/>
      </w:pPr>
      <w:rPr>
        <w:rFonts w:hint="default"/>
      </w:rPr>
    </w:lvl>
  </w:abstractNum>
  <w:abstractNum w:abstractNumId="64">
    <w:nsid w:val="751A31A4"/>
    <w:multiLevelType w:val="hybridMultilevel"/>
    <w:tmpl w:val="9B266C7A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51F7141"/>
    <w:multiLevelType w:val="multilevel"/>
    <w:tmpl w:val="8AFC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6">
    <w:nsid w:val="7F3036AB"/>
    <w:multiLevelType w:val="hybridMultilevel"/>
    <w:tmpl w:val="6CEE63E8"/>
    <w:lvl w:ilvl="0" w:tplc="F70E9902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hint="default"/>
        <w:b w:val="0"/>
        <w:bCs/>
        <w:color w:val="auto"/>
        <w:sz w:val="22"/>
        <w:szCs w:val="22"/>
      </w:rPr>
    </w:lvl>
    <w:lvl w:ilvl="1" w:tplc="696A6260">
      <w:start w:val="1"/>
      <w:numFmt w:val="decimal"/>
      <w:lvlText w:val="%2)"/>
      <w:lvlJc w:val="left"/>
      <w:pPr>
        <w:tabs>
          <w:tab w:val="num" w:pos="1866"/>
        </w:tabs>
        <w:ind w:left="1866" w:hanging="360"/>
      </w:pPr>
      <w:rPr>
        <w:rFonts w:eastAsia="TimesNewRoman" w:hint="default"/>
      </w:rPr>
    </w:lvl>
    <w:lvl w:ilvl="2" w:tplc="4EDCBF28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57EC69AC">
      <w:start w:val="1"/>
      <w:numFmt w:val="upperRoman"/>
      <w:lvlText w:val="%6."/>
      <w:lvlJc w:val="left"/>
      <w:pPr>
        <w:ind w:left="5286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14"/>
  </w:num>
  <w:num w:numId="2">
    <w:abstractNumId w:val="39"/>
  </w:num>
  <w:num w:numId="3">
    <w:abstractNumId w:val="56"/>
  </w:num>
  <w:num w:numId="4">
    <w:abstractNumId w:val="63"/>
  </w:num>
  <w:num w:numId="5">
    <w:abstractNumId w:val="55"/>
  </w:num>
  <w:num w:numId="6">
    <w:abstractNumId w:val="31"/>
  </w:num>
  <w:num w:numId="7">
    <w:abstractNumId w:val="34"/>
  </w:num>
  <w:num w:numId="8">
    <w:abstractNumId w:val="28"/>
  </w:num>
  <w:num w:numId="9">
    <w:abstractNumId w:val="57"/>
  </w:num>
  <w:num w:numId="10">
    <w:abstractNumId w:val="20"/>
  </w:num>
  <w:num w:numId="11">
    <w:abstractNumId w:val="62"/>
  </w:num>
  <w:num w:numId="12">
    <w:abstractNumId w:val="26"/>
  </w:num>
  <w:num w:numId="13">
    <w:abstractNumId w:val="51"/>
  </w:num>
  <w:num w:numId="14">
    <w:abstractNumId w:val="53"/>
  </w:num>
  <w:num w:numId="15">
    <w:abstractNumId w:val="18"/>
  </w:num>
  <w:num w:numId="16">
    <w:abstractNumId w:val="66"/>
  </w:num>
  <w:num w:numId="17">
    <w:abstractNumId w:val="23"/>
  </w:num>
  <w:num w:numId="18">
    <w:abstractNumId w:val="35"/>
  </w:num>
  <w:num w:numId="19">
    <w:abstractNumId w:val="50"/>
  </w:num>
  <w:num w:numId="20">
    <w:abstractNumId w:val="64"/>
  </w:num>
  <w:num w:numId="21">
    <w:abstractNumId w:val="38"/>
  </w:num>
  <w:num w:numId="22">
    <w:abstractNumId w:val="30"/>
  </w:num>
  <w:num w:numId="23">
    <w:abstractNumId w:val="43"/>
  </w:num>
  <w:num w:numId="24">
    <w:abstractNumId w:val="48"/>
  </w:num>
  <w:num w:numId="25">
    <w:abstractNumId w:val="60"/>
  </w:num>
  <w:num w:numId="26">
    <w:abstractNumId w:val="33"/>
  </w:num>
  <w:num w:numId="27">
    <w:abstractNumId w:val="1"/>
  </w:num>
  <w:num w:numId="28">
    <w:abstractNumId w:val="27"/>
  </w:num>
  <w:num w:numId="29">
    <w:abstractNumId w:val="42"/>
  </w:num>
  <w:num w:numId="30">
    <w:abstractNumId w:val="37"/>
  </w:num>
  <w:num w:numId="31">
    <w:abstractNumId w:val="25"/>
  </w:num>
  <w:num w:numId="32">
    <w:abstractNumId w:val="19"/>
  </w:num>
  <w:num w:numId="33">
    <w:abstractNumId w:val="54"/>
    <w:lvlOverride w:ilvl="0">
      <w:startOverride w:val="1"/>
    </w:lvlOverride>
  </w:num>
  <w:num w:numId="34">
    <w:abstractNumId w:val="46"/>
    <w:lvlOverride w:ilvl="0">
      <w:startOverride w:val="1"/>
    </w:lvlOverride>
  </w:num>
  <w:num w:numId="35">
    <w:abstractNumId w:val="54"/>
  </w:num>
  <w:num w:numId="36">
    <w:abstractNumId w:val="46"/>
  </w:num>
  <w:num w:numId="37">
    <w:abstractNumId w:val="36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</w:num>
  <w:num w:numId="40">
    <w:abstractNumId w:val="3"/>
  </w:num>
  <w:num w:numId="41">
    <w:abstractNumId w:val="47"/>
  </w:num>
  <w:num w:numId="42">
    <w:abstractNumId w:val="40"/>
  </w:num>
  <w:num w:numId="43">
    <w:abstractNumId w:val="21"/>
  </w:num>
  <w:num w:numId="44">
    <w:abstractNumId w:val="0"/>
  </w:num>
  <w:num w:numId="45">
    <w:abstractNumId w:val="22"/>
  </w:num>
  <w:num w:numId="46">
    <w:abstractNumId w:val="24"/>
  </w:num>
  <w:num w:numId="47">
    <w:abstractNumId w:val="32"/>
  </w:num>
  <w:num w:numId="48">
    <w:abstractNumId w:val="17"/>
  </w:num>
  <w:num w:numId="49">
    <w:abstractNumId w:val="59"/>
  </w:num>
  <w:num w:numId="50">
    <w:abstractNumId w:val="49"/>
  </w:num>
  <w:num w:numId="51">
    <w:abstractNumId w:val="58"/>
  </w:num>
  <w:num w:numId="52">
    <w:abstractNumId w:val="61"/>
  </w:num>
  <w:num w:numId="53">
    <w:abstractNumId w:val="29"/>
  </w:num>
  <w:num w:numId="54">
    <w:abstractNumId w:val="44"/>
  </w:num>
  <w:num w:numId="55">
    <w:abstractNumId w:val="52"/>
  </w:num>
  <w:num w:numId="56">
    <w:abstractNumId w:val="15"/>
  </w:num>
  <w:num w:numId="57">
    <w:abstractNumId w:val="16"/>
  </w:num>
  <w:num w:numId="58">
    <w:abstractNumId w:val="41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B97871"/>
    <w:rsid w:val="00003F5D"/>
    <w:rsid w:val="00007972"/>
    <w:rsid w:val="000103B8"/>
    <w:rsid w:val="00010F10"/>
    <w:rsid w:val="00013EF8"/>
    <w:rsid w:val="00020C5C"/>
    <w:rsid w:val="000232F6"/>
    <w:rsid w:val="00024FA5"/>
    <w:rsid w:val="000324B9"/>
    <w:rsid w:val="00034DDC"/>
    <w:rsid w:val="0003590E"/>
    <w:rsid w:val="00037A7B"/>
    <w:rsid w:val="0004399A"/>
    <w:rsid w:val="00044298"/>
    <w:rsid w:val="00047E50"/>
    <w:rsid w:val="000570F1"/>
    <w:rsid w:val="00061916"/>
    <w:rsid w:val="00063707"/>
    <w:rsid w:val="00066E6D"/>
    <w:rsid w:val="000739C2"/>
    <w:rsid w:val="00076105"/>
    <w:rsid w:val="00084D1D"/>
    <w:rsid w:val="0008705F"/>
    <w:rsid w:val="000A0291"/>
    <w:rsid w:val="000A34C4"/>
    <w:rsid w:val="000A6726"/>
    <w:rsid w:val="000B0150"/>
    <w:rsid w:val="000B0358"/>
    <w:rsid w:val="000B7A28"/>
    <w:rsid w:val="000C03A2"/>
    <w:rsid w:val="000C6C72"/>
    <w:rsid w:val="000C72A7"/>
    <w:rsid w:val="000D1AE7"/>
    <w:rsid w:val="000D544B"/>
    <w:rsid w:val="000F1989"/>
    <w:rsid w:val="000F21B7"/>
    <w:rsid w:val="000F22FF"/>
    <w:rsid w:val="000F2C02"/>
    <w:rsid w:val="000F2FF8"/>
    <w:rsid w:val="000F5FB7"/>
    <w:rsid w:val="00101569"/>
    <w:rsid w:val="00107051"/>
    <w:rsid w:val="0011404D"/>
    <w:rsid w:val="00120DAE"/>
    <w:rsid w:val="00140E53"/>
    <w:rsid w:val="00143F82"/>
    <w:rsid w:val="00147F5C"/>
    <w:rsid w:val="00153E22"/>
    <w:rsid w:val="00160646"/>
    <w:rsid w:val="00162C17"/>
    <w:rsid w:val="001630E0"/>
    <w:rsid w:val="00170408"/>
    <w:rsid w:val="00176167"/>
    <w:rsid w:val="00185176"/>
    <w:rsid w:val="001A23B1"/>
    <w:rsid w:val="001A4B5B"/>
    <w:rsid w:val="001A57F5"/>
    <w:rsid w:val="001A5B1A"/>
    <w:rsid w:val="001A6EEA"/>
    <w:rsid w:val="001A7E45"/>
    <w:rsid w:val="001B0FAA"/>
    <w:rsid w:val="001B74CF"/>
    <w:rsid w:val="001C0677"/>
    <w:rsid w:val="001C226C"/>
    <w:rsid w:val="001C3B70"/>
    <w:rsid w:val="001C521A"/>
    <w:rsid w:val="001C6FEB"/>
    <w:rsid w:val="001C739C"/>
    <w:rsid w:val="001D19F1"/>
    <w:rsid w:val="001E10C0"/>
    <w:rsid w:val="001E3468"/>
    <w:rsid w:val="001E5055"/>
    <w:rsid w:val="001E6EC3"/>
    <w:rsid w:val="001F038A"/>
    <w:rsid w:val="001F1E93"/>
    <w:rsid w:val="001F24C6"/>
    <w:rsid w:val="001F2541"/>
    <w:rsid w:val="00201CEB"/>
    <w:rsid w:val="00202E70"/>
    <w:rsid w:val="002052A1"/>
    <w:rsid w:val="002135F0"/>
    <w:rsid w:val="0021623A"/>
    <w:rsid w:val="00217C3E"/>
    <w:rsid w:val="00221A1E"/>
    <w:rsid w:val="00231669"/>
    <w:rsid w:val="00236484"/>
    <w:rsid w:val="00241D91"/>
    <w:rsid w:val="00242FD7"/>
    <w:rsid w:val="002455E5"/>
    <w:rsid w:val="00246F48"/>
    <w:rsid w:val="002476E0"/>
    <w:rsid w:val="00251540"/>
    <w:rsid w:val="00252DCE"/>
    <w:rsid w:val="002557F3"/>
    <w:rsid w:val="00262BB7"/>
    <w:rsid w:val="00263701"/>
    <w:rsid w:val="00287619"/>
    <w:rsid w:val="0029189E"/>
    <w:rsid w:val="0029362C"/>
    <w:rsid w:val="00297976"/>
    <w:rsid w:val="002A0317"/>
    <w:rsid w:val="002A4748"/>
    <w:rsid w:val="002B0429"/>
    <w:rsid w:val="002B0459"/>
    <w:rsid w:val="002B2409"/>
    <w:rsid w:val="002B2670"/>
    <w:rsid w:val="002C22AD"/>
    <w:rsid w:val="002C3EF5"/>
    <w:rsid w:val="002C7C7C"/>
    <w:rsid w:val="002D0A2E"/>
    <w:rsid w:val="002E6528"/>
    <w:rsid w:val="003002A0"/>
    <w:rsid w:val="00300BD4"/>
    <w:rsid w:val="0030272B"/>
    <w:rsid w:val="00310C37"/>
    <w:rsid w:val="00313358"/>
    <w:rsid w:val="0031359C"/>
    <w:rsid w:val="00313A30"/>
    <w:rsid w:val="003167BA"/>
    <w:rsid w:val="0032157B"/>
    <w:rsid w:val="00321990"/>
    <w:rsid w:val="00324A54"/>
    <w:rsid w:val="00325CD1"/>
    <w:rsid w:val="00325E58"/>
    <w:rsid w:val="0032799B"/>
    <w:rsid w:val="003315B8"/>
    <w:rsid w:val="003350DA"/>
    <w:rsid w:val="00337049"/>
    <w:rsid w:val="00337F37"/>
    <w:rsid w:val="00347E1A"/>
    <w:rsid w:val="003518B9"/>
    <w:rsid w:val="00353F7A"/>
    <w:rsid w:val="00356D7D"/>
    <w:rsid w:val="00363B0D"/>
    <w:rsid w:val="00365BDD"/>
    <w:rsid w:val="0037557B"/>
    <w:rsid w:val="003810C1"/>
    <w:rsid w:val="00383670"/>
    <w:rsid w:val="00393ABD"/>
    <w:rsid w:val="003B60A4"/>
    <w:rsid w:val="003B7AAD"/>
    <w:rsid w:val="003C6A47"/>
    <w:rsid w:val="003D35FE"/>
    <w:rsid w:val="003D645C"/>
    <w:rsid w:val="003D705F"/>
    <w:rsid w:val="003E5FDA"/>
    <w:rsid w:val="003E62CC"/>
    <w:rsid w:val="003F776D"/>
    <w:rsid w:val="00401AC0"/>
    <w:rsid w:val="00410B3F"/>
    <w:rsid w:val="00411B0D"/>
    <w:rsid w:val="004125A3"/>
    <w:rsid w:val="00415994"/>
    <w:rsid w:val="00415E3E"/>
    <w:rsid w:val="004177A1"/>
    <w:rsid w:val="00417FC9"/>
    <w:rsid w:val="004241F0"/>
    <w:rsid w:val="00425B72"/>
    <w:rsid w:val="00425C6F"/>
    <w:rsid w:val="00426492"/>
    <w:rsid w:val="0043358A"/>
    <w:rsid w:val="00433F7D"/>
    <w:rsid w:val="00433F95"/>
    <w:rsid w:val="0043770A"/>
    <w:rsid w:val="00446E45"/>
    <w:rsid w:val="00460ABF"/>
    <w:rsid w:val="00471025"/>
    <w:rsid w:val="00472A38"/>
    <w:rsid w:val="00473487"/>
    <w:rsid w:val="00483119"/>
    <w:rsid w:val="004832B1"/>
    <w:rsid w:val="0048360C"/>
    <w:rsid w:val="0048775E"/>
    <w:rsid w:val="004948ED"/>
    <w:rsid w:val="004951BB"/>
    <w:rsid w:val="00497C22"/>
    <w:rsid w:val="00497C41"/>
    <w:rsid w:val="004A2407"/>
    <w:rsid w:val="004A3153"/>
    <w:rsid w:val="004A3F09"/>
    <w:rsid w:val="004A56E2"/>
    <w:rsid w:val="004B0589"/>
    <w:rsid w:val="004B09E1"/>
    <w:rsid w:val="004B470B"/>
    <w:rsid w:val="004B766A"/>
    <w:rsid w:val="004B78C0"/>
    <w:rsid w:val="004C376A"/>
    <w:rsid w:val="004E566E"/>
    <w:rsid w:val="004E6982"/>
    <w:rsid w:val="004F254E"/>
    <w:rsid w:val="004F796B"/>
    <w:rsid w:val="00501CF3"/>
    <w:rsid w:val="005136D4"/>
    <w:rsid w:val="005217FF"/>
    <w:rsid w:val="005240AF"/>
    <w:rsid w:val="00524214"/>
    <w:rsid w:val="00526D77"/>
    <w:rsid w:val="00526F4E"/>
    <w:rsid w:val="00527ABD"/>
    <w:rsid w:val="00527C49"/>
    <w:rsid w:val="0053047F"/>
    <w:rsid w:val="00531612"/>
    <w:rsid w:val="00531CDD"/>
    <w:rsid w:val="0053360B"/>
    <w:rsid w:val="00534CA8"/>
    <w:rsid w:val="005415E4"/>
    <w:rsid w:val="00541B93"/>
    <w:rsid w:val="005442CC"/>
    <w:rsid w:val="00561502"/>
    <w:rsid w:val="00564DFB"/>
    <w:rsid w:val="00567D21"/>
    <w:rsid w:val="00577971"/>
    <w:rsid w:val="00577C66"/>
    <w:rsid w:val="005805B8"/>
    <w:rsid w:val="00581FDC"/>
    <w:rsid w:val="00586551"/>
    <w:rsid w:val="00586577"/>
    <w:rsid w:val="00592751"/>
    <w:rsid w:val="00592F20"/>
    <w:rsid w:val="00594B6A"/>
    <w:rsid w:val="005A5993"/>
    <w:rsid w:val="005A764B"/>
    <w:rsid w:val="005C08F5"/>
    <w:rsid w:val="005C29E6"/>
    <w:rsid w:val="005D439A"/>
    <w:rsid w:val="005E0689"/>
    <w:rsid w:val="005E4279"/>
    <w:rsid w:val="005F0400"/>
    <w:rsid w:val="005F1465"/>
    <w:rsid w:val="005F5D4E"/>
    <w:rsid w:val="006072C1"/>
    <w:rsid w:val="00610D79"/>
    <w:rsid w:val="006122EA"/>
    <w:rsid w:val="00616EAD"/>
    <w:rsid w:val="00620074"/>
    <w:rsid w:val="00620E5C"/>
    <w:rsid w:val="006212A6"/>
    <w:rsid w:val="00622411"/>
    <w:rsid w:val="006228C3"/>
    <w:rsid w:val="006235E9"/>
    <w:rsid w:val="0062376B"/>
    <w:rsid w:val="0062504E"/>
    <w:rsid w:val="0063233B"/>
    <w:rsid w:val="0063503C"/>
    <w:rsid w:val="0063599D"/>
    <w:rsid w:val="006373BC"/>
    <w:rsid w:val="00640F80"/>
    <w:rsid w:val="006419F1"/>
    <w:rsid w:val="006441B1"/>
    <w:rsid w:val="00647A2A"/>
    <w:rsid w:val="00655FCE"/>
    <w:rsid w:val="006614C2"/>
    <w:rsid w:val="00664BC5"/>
    <w:rsid w:val="00671B39"/>
    <w:rsid w:val="00676A0F"/>
    <w:rsid w:val="00682121"/>
    <w:rsid w:val="00683DCB"/>
    <w:rsid w:val="00684641"/>
    <w:rsid w:val="00691274"/>
    <w:rsid w:val="0069428A"/>
    <w:rsid w:val="00694F34"/>
    <w:rsid w:val="00695841"/>
    <w:rsid w:val="006959AA"/>
    <w:rsid w:val="006A2735"/>
    <w:rsid w:val="006A40F8"/>
    <w:rsid w:val="006A4D10"/>
    <w:rsid w:val="006A5E48"/>
    <w:rsid w:val="006A62FA"/>
    <w:rsid w:val="006B2A46"/>
    <w:rsid w:val="006B3145"/>
    <w:rsid w:val="006C689A"/>
    <w:rsid w:val="006C6FEC"/>
    <w:rsid w:val="006D3A99"/>
    <w:rsid w:val="006D701B"/>
    <w:rsid w:val="006E07F7"/>
    <w:rsid w:val="006E4949"/>
    <w:rsid w:val="006E4D96"/>
    <w:rsid w:val="006E514E"/>
    <w:rsid w:val="006F141C"/>
    <w:rsid w:val="006F28FB"/>
    <w:rsid w:val="00700A0A"/>
    <w:rsid w:val="007032F3"/>
    <w:rsid w:val="0070613F"/>
    <w:rsid w:val="0070733C"/>
    <w:rsid w:val="00707D9A"/>
    <w:rsid w:val="0071388E"/>
    <w:rsid w:val="00714382"/>
    <w:rsid w:val="007166A8"/>
    <w:rsid w:val="00725EA3"/>
    <w:rsid w:val="00737D41"/>
    <w:rsid w:val="00740108"/>
    <w:rsid w:val="00742110"/>
    <w:rsid w:val="00746321"/>
    <w:rsid w:val="00747F1B"/>
    <w:rsid w:val="0075003B"/>
    <w:rsid w:val="00761BCD"/>
    <w:rsid w:val="00775553"/>
    <w:rsid w:val="00776BC1"/>
    <w:rsid w:val="00781386"/>
    <w:rsid w:val="00781B46"/>
    <w:rsid w:val="007A1EE1"/>
    <w:rsid w:val="007A5BA1"/>
    <w:rsid w:val="007A6413"/>
    <w:rsid w:val="007A7537"/>
    <w:rsid w:val="007C24B3"/>
    <w:rsid w:val="007C6D80"/>
    <w:rsid w:val="007C7A39"/>
    <w:rsid w:val="007D0E61"/>
    <w:rsid w:val="007D5C6B"/>
    <w:rsid w:val="007D5CFA"/>
    <w:rsid w:val="007D666C"/>
    <w:rsid w:val="007D6BFA"/>
    <w:rsid w:val="007D721A"/>
    <w:rsid w:val="007E2D5D"/>
    <w:rsid w:val="007E4528"/>
    <w:rsid w:val="007F1AD8"/>
    <w:rsid w:val="007F52C2"/>
    <w:rsid w:val="007F6FB0"/>
    <w:rsid w:val="0080262C"/>
    <w:rsid w:val="0080342D"/>
    <w:rsid w:val="0081066E"/>
    <w:rsid w:val="008122E8"/>
    <w:rsid w:val="0081693A"/>
    <w:rsid w:val="008241C2"/>
    <w:rsid w:val="00831CA6"/>
    <w:rsid w:val="008333BE"/>
    <w:rsid w:val="008340B4"/>
    <w:rsid w:val="00845339"/>
    <w:rsid w:val="00847166"/>
    <w:rsid w:val="008510C2"/>
    <w:rsid w:val="0085375D"/>
    <w:rsid w:val="00853996"/>
    <w:rsid w:val="00856F88"/>
    <w:rsid w:val="00860DDA"/>
    <w:rsid w:val="008615C4"/>
    <w:rsid w:val="0086370C"/>
    <w:rsid w:val="008665EC"/>
    <w:rsid w:val="00866AC8"/>
    <w:rsid w:val="00875F0C"/>
    <w:rsid w:val="008804D6"/>
    <w:rsid w:val="00880780"/>
    <w:rsid w:val="008875C1"/>
    <w:rsid w:val="0089199E"/>
    <w:rsid w:val="00892497"/>
    <w:rsid w:val="008944DD"/>
    <w:rsid w:val="008970BC"/>
    <w:rsid w:val="00897639"/>
    <w:rsid w:val="008A5E8D"/>
    <w:rsid w:val="008B17EB"/>
    <w:rsid w:val="008B3DF1"/>
    <w:rsid w:val="008B410F"/>
    <w:rsid w:val="008B4161"/>
    <w:rsid w:val="008C1E38"/>
    <w:rsid w:val="008C23D9"/>
    <w:rsid w:val="008C4553"/>
    <w:rsid w:val="008C7BCB"/>
    <w:rsid w:val="008D28A7"/>
    <w:rsid w:val="008D654A"/>
    <w:rsid w:val="008D7112"/>
    <w:rsid w:val="008E0778"/>
    <w:rsid w:val="008E31E4"/>
    <w:rsid w:val="008E5887"/>
    <w:rsid w:val="008F1E20"/>
    <w:rsid w:val="008F4158"/>
    <w:rsid w:val="008F4471"/>
    <w:rsid w:val="008F4DB9"/>
    <w:rsid w:val="008F55EC"/>
    <w:rsid w:val="00903EBE"/>
    <w:rsid w:val="00914F06"/>
    <w:rsid w:val="00924AF4"/>
    <w:rsid w:val="009323AB"/>
    <w:rsid w:val="009326ED"/>
    <w:rsid w:val="0094296F"/>
    <w:rsid w:val="00944F35"/>
    <w:rsid w:val="009529A2"/>
    <w:rsid w:val="0096065D"/>
    <w:rsid w:val="00961E9F"/>
    <w:rsid w:val="00962299"/>
    <w:rsid w:val="00965FDC"/>
    <w:rsid w:val="00966921"/>
    <w:rsid w:val="00967DF8"/>
    <w:rsid w:val="00975013"/>
    <w:rsid w:val="00980BBA"/>
    <w:rsid w:val="00996967"/>
    <w:rsid w:val="009A0434"/>
    <w:rsid w:val="009A668B"/>
    <w:rsid w:val="009B307F"/>
    <w:rsid w:val="009B61D8"/>
    <w:rsid w:val="009C13ED"/>
    <w:rsid w:val="009C4207"/>
    <w:rsid w:val="009C4E57"/>
    <w:rsid w:val="009E052B"/>
    <w:rsid w:val="009E14A6"/>
    <w:rsid w:val="009E281D"/>
    <w:rsid w:val="009E51EF"/>
    <w:rsid w:val="009F0FF5"/>
    <w:rsid w:val="009F2C57"/>
    <w:rsid w:val="009F3719"/>
    <w:rsid w:val="00A16DC7"/>
    <w:rsid w:val="00A22AC3"/>
    <w:rsid w:val="00A24CAF"/>
    <w:rsid w:val="00A24CFF"/>
    <w:rsid w:val="00A24FC6"/>
    <w:rsid w:val="00A256AB"/>
    <w:rsid w:val="00A271AA"/>
    <w:rsid w:val="00A4081B"/>
    <w:rsid w:val="00A41E8F"/>
    <w:rsid w:val="00A471BF"/>
    <w:rsid w:val="00A502EE"/>
    <w:rsid w:val="00A549B0"/>
    <w:rsid w:val="00A5579C"/>
    <w:rsid w:val="00A601A3"/>
    <w:rsid w:val="00A63C24"/>
    <w:rsid w:val="00A64301"/>
    <w:rsid w:val="00A6470F"/>
    <w:rsid w:val="00A64E81"/>
    <w:rsid w:val="00A724AB"/>
    <w:rsid w:val="00A73D3C"/>
    <w:rsid w:val="00A75415"/>
    <w:rsid w:val="00A75920"/>
    <w:rsid w:val="00A778BA"/>
    <w:rsid w:val="00A8017C"/>
    <w:rsid w:val="00A86B4C"/>
    <w:rsid w:val="00A91650"/>
    <w:rsid w:val="00AA0688"/>
    <w:rsid w:val="00AA3AC5"/>
    <w:rsid w:val="00AA7C4F"/>
    <w:rsid w:val="00AB1938"/>
    <w:rsid w:val="00AB1E5F"/>
    <w:rsid w:val="00AB45B8"/>
    <w:rsid w:val="00AC28E4"/>
    <w:rsid w:val="00AC52F3"/>
    <w:rsid w:val="00AD2935"/>
    <w:rsid w:val="00AD401E"/>
    <w:rsid w:val="00AD5530"/>
    <w:rsid w:val="00AD7B9A"/>
    <w:rsid w:val="00AE1788"/>
    <w:rsid w:val="00AE2E81"/>
    <w:rsid w:val="00AE3680"/>
    <w:rsid w:val="00AE7F44"/>
    <w:rsid w:val="00AF0C1D"/>
    <w:rsid w:val="00AF26DF"/>
    <w:rsid w:val="00AF69C7"/>
    <w:rsid w:val="00AF7E24"/>
    <w:rsid w:val="00B008EA"/>
    <w:rsid w:val="00B00B2C"/>
    <w:rsid w:val="00B01871"/>
    <w:rsid w:val="00B04C54"/>
    <w:rsid w:val="00B1072B"/>
    <w:rsid w:val="00B1293F"/>
    <w:rsid w:val="00B160C3"/>
    <w:rsid w:val="00B22CD9"/>
    <w:rsid w:val="00B22FE7"/>
    <w:rsid w:val="00B23AEC"/>
    <w:rsid w:val="00B23E80"/>
    <w:rsid w:val="00B247BF"/>
    <w:rsid w:val="00B24D66"/>
    <w:rsid w:val="00B2720D"/>
    <w:rsid w:val="00B30EF1"/>
    <w:rsid w:val="00B36757"/>
    <w:rsid w:val="00B4019F"/>
    <w:rsid w:val="00B41387"/>
    <w:rsid w:val="00B45C5C"/>
    <w:rsid w:val="00B511D5"/>
    <w:rsid w:val="00B534B4"/>
    <w:rsid w:val="00B60BAB"/>
    <w:rsid w:val="00B64A61"/>
    <w:rsid w:val="00B703EA"/>
    <w:rsid w:val="00B726FD"/>
    <w:rsid w:val="00B759CC"/>
    <w:rsid w:val="00B77F97"/>
    <w:rsid w:val="00B80C11"/>
    <w:rsid w:val="00B81A62"/>
    <w:rsid w:val="00B8397B"/>
    <w:rsid w:val="00B83F57"/>
    <w:rsid w:val="00B91F1E"/>
    <w:rsid w:val="00B92F45"/>
    <w:rsid w:val="00B93475"/>
    <w:rsid w:val="00B942E9"/>
    <w:rsid w:val="00B95444"/>
    <w:rsid w:val="00B954C1"/>
    <w:rsid w:val="00B956E1"/>
    <w:rsid w:val="00B97871"/>
    <w:rsid w:val="00BA26D3"/>
    <w:rsid w:val="00BA36DD"/>
    <w:rsid w:val="00BA4F41"/>
    <w:rsid w:val="00BB44D8"/>
    <w:rsid w:val="00BC0518"/>
    <w:rsid w:val="00BC0FA1"/>
    <w:rsid w:val="00BC6556"/>
    <w:rsid w:val="00BC6A5A"/>
    <w:rsid w:val="00BD24D9"/>
    <w:rsid w:val="00BD4B9F"/>
    <w:rsid w:val="00BE6A1D"/>
    <w:rsid w:val="00BF1DF1"/>
    <w:rsid w:val="00BF46B4"/>
    <w:rsid w:val="00BF7CEC"/>
    <w:rsid w:val="00C10463"/>
    <w:rsid w:val="00C20C78"/>
    <w:rsid w:val="00C32055"/>
    <w:rsid w:val="00C32097"/>
    <w:rsid w:val="00C32F21"/>
    <w:rsid w:val="00C47AE9"/>
    <w:rsid w:val="00C5039B"/>
    <w:rsid w:val="00C539AE"/>
    <w:rsid w:val="00C57903"/>
    <w:rsid w:val="00C63054"/>
    <w:rsid w:val="00C641AD"/>
    <w:rsid w:val="00C64DD4"/>
    <w:rsid w:val="00C668D2"/>
    <w:rsid w:val="00C743D7"/>
    <w:rsid w:val="00C74CFC"/>
    <w:rsid w:val="00C807E2"/>
    <w:rsid w:val="00C87B3C"/>
    <w:rsid w:val="00C90658"/>
    <w:rsid w:val="00C95D59"/>
    <w:rsid w:val="00CA4156"/>
    <w:rsid w:val="00CB3B3B"/>
    <w:rsid w:val="00CB41C6"/>
    <w:rsid w:val="00CB74FD"/>
    <w:rsid w:val="00CC704B"/>
    <w:rsid w:val="00CC7467"/>
    <w:rsid w:val="00CD128A"/>
    <w:rsid w:val="00CD2BD9"/>
    <w:rsid w:val="00CD4EA1"/>
    <w:rsid w:val="00CD5A66"/>
    <w:rsid w:val="00CE176F"/>
    <w:rsid w:val="00CE1CA6"/>
    <w:rsid w:val="00CE57A0"/>
    <w:rsid w:val="00CE5950"/>
    <w:rsid w:val="00CE78D7"/>
    <w:rsid w:val="00CF2406"/>
    <w:rsid w:val="00CF71C6"/>
    <w:rsid w:val="00D01AD8"/>
    <w:rsid w:val="00D06968"/>
    <w:rsid w:val="00D07560"/>
    <w:rsid w:val="00D10D9A"/>
    <w:rsid w:val="00D12019"/>
    <w:rsid w:val="00D21459"/>
    <w:rsid w:val="00D26A26"/>
    <w:rsid w:val="00D32394"/>
    <w:rsid w:val="00D355F4"/>
    <w:rsid w:val="00D36B14"/>
    <w:rsid w:val="00D42AEA"/>
    <w:rsid w:val="00D43D5F"/>
    <w:rsid w:val="00D44162"/>
    <w:rsid w:val="00D46CAB"/>
    <w:rsid w:val="00D511A0"/>
    <w:rsid w:val="00D52B50"/>
    <w:rsid w:val="00D551DE"/>
    <w:rsid w:val="00D56C63"/>
    <w:rsid w:val="00D57D42"/>
    <w:rsid w:val="00D75B51"/>
    <w:rsid w:val="00D816DB"/>
    <w:rsid w:val="00D849B7"/>
    <w:rsid w:val="00D84A69"/>
    <w:rsid w:val="00D91915"/>
    <w:rsid w:val="00D930D9"/>
    <w:rsid w:val="00D96D51"/>
    <w:rsid w:val="00D97E71"/>
    <w:rsid w:val="00DA5725"/>
    <w:rsid w:val="00DB1D9F"/>
    <w:rsid w:val="00DB488F"/>
    <w:rsid w:val="00DB511F"/>
    <w:rsid w:val="00DB5874"/>
    <w:rsid w:val="00DB651D"/>
    <w:rsid w:val="00DC0A64"/>
    <w:rsid w:val="00DC3641"/>
    <w:rsid w:val="00DC5B17"/>
    <w:rsid w:val="00DD048D"/>
    <w:rsid w:val="00DD0F67"/>
    <w:rsid w:val="00DD3510"/>
    <w:rsid w:val="00DE3C4D"/>
    <w:rsid w:val="00DE6FBB"/>
    <w:rsid w:val="00DE7F3A"/>
    <w:rsid w:val="00DF3C7C"/>
    <w:rsid w:val="00DF7C72"/>
    <w:rsid w:val="00E008F8"/>
    <w:rsid w:val="00E022EF"/>
    <w:rsid w:val="00E05961"/>
    <w:rsid w:val="00E224C9"/>
    <w:rsid w:val="00E31977"/>
    <w:rsid w:val="00E337A6"/>
    <w:rsid w:val="00E37BCA"/>
    <w:rsid w:val="00E415E0"/>
    <w:rsid w:val="00E41878"/>
    <w:rsid w:val="00E45D2B"/>
    <w:rsid w:val="00E51385"/>
    <w:rsid w:val="00E606E0"/>
    <w:rsid w:val="00E63276"/>
    <w:rsid w:val="00E66787"/>
    <w:rsid w:val="00E718B4"/>
    <w:rsid w:val="00E7378D"/>
    <w:rsid w:val="00E80A38"/>
    <w:rsid w:val="00E83839"/>
    <w:rsid w:val="00E85EED"/>
    <w:rsid w:val="00E90C37"/>
    <w:rsid w:val="00E92967"/>
    <w:rsid w:val="00E95F14"/>
    <w:rsid w:val="00E96826"/>
    <w:rsid w:val="00EA2AC7"/>
    <w:rsid w:val="00EA4E55"/>
    <w:rsid w:val="00EA51D2"/>
    <w:rsid w:val="00EA5484"/>
    <w:rsid w:val="00EA6577"/>
    <w:rsid w:val="00EB286F"/>
    <w:rsid w:val="00EB498A"/>
    <w:rsid w:val="00EC097E"/>
    <w:rsid w:val="00ED14F9"/>
    <w:rsid w:val="00EE29F5"/>
    <w:rsid w:val="00EE6BF3"/>
    <w:rsid w:val="00EF01A9"/>
    <w:rsid w:val="00EF07C6"/>
    <w:rsid w:val="00EF267E"/>
    <w:rsid w:val="00EF324D"/>
    <w:rsid w:val="00EF33C1"/>
    <w:rsid w:val="00EF5783"/>
    <w:rsid w:val="00F01F4A"/>
    <w:rsid w:val="00F03AEE"/>
    <w:rsid w:val="00F055F4"/>
    <w:rsid w:val="00F057BF"/>
    <w:rsid w:val="00F0726C"/>
    <w:rsid w:val="00F1477F"/>
    <w:rsid w:val="00F160AD"/>
    <w:rsid w:val="00F1798D"/>
    <w:rsid w:val="00F21C15"/>
    <w:rsid w:val="00F232A1"/>
    <w:rsid w:val="00F23F4E"/>
    <w:rsid w:val="00F27172"/>
    <w:rsid w:val="00F335EA"/>
    <w:rsid w:val="00F34201"/>
    <w:rsid w:val="00F42B3D"/>
    <w:rsid w:val="00F43AF6"/>
    <w:rsid w:val="00F45F65"/>
    <w:rsid w:val="00F51F12"/>
    <w:rsid w:val="00F53A84"/>
    <w:rsid w:val="00F56EF6"/>
    <w:rsid w:val="00F60249"/>
    <w:rsid w:val="00F62D87"/>
    <w:rsid w:val="00F6341A"/>
    <w:rsid w:val="00F637A8"/>
    <w:rsid w:val="00F66DBC"/>
    <w:rsid w:val="00F67DF2"/>
    <w:rsid w:val="00F800F3"/>
    <w:rsid w:val="00F8439C"/>
    <w:rsid w:val="00F87A91"/>
    <w:rsid w:val="00F87BE5"/>
    <w:rsid w:val="00F90D5B"/>
    <w:rsid w:val="00F92A99"/>
    <w:rsid w:val="00FA1897"/>
    <w:rsid w:val="00FA7077"/>
    <w:rsid w:val="00FA724B"/>
    <w:rsid w:val="00FB0675"/>
    <w:rsid w:val="00FB0A18"/>
    <w:rsid w:val="00FB1ABE"/>
    <w:rsid w:val="00FB4F5E"/>
    <w:rsid w:val="00FB61F8"/>
    <w:rsid w:val="00FC0216"/>
    <w:rsid w:val="00FC4F27"/>
    <w:rsid w:val="00FC748A"/>
    <w:rsid w:val="00FC7827"/>
    <w:rsid w:val="00FE1931"/>
    <w:rsid w:val="00FE3627"/>
    <w:rsid w:val="00FF2996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CA8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7871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9787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97871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gwek4">
    <w:name w:val="heading 4"/>
    <w:basedOn w:val="Normalny"/>
    <w:next w:val="Normalny"/>
    <w:link w:val="Nagwek4Znak"/>
    <w:qFormat/>
    <w:rsid w:val="00B97871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9787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nhideWhenUsed/>
    <w:qFormat/>
    <w:rsid w:val="00B97871"/>
    <w:pPr>
      <w:keepNext/>
      <w:keepLines/>
      <w:suppressAutoHyphens/>
      <w:autoSpaceDN w:val="0"/>
      <w:spacing w:before="40" w:line="276" w:lineRule="auto"/>
      <w:textAlignment w:val="baseline"/>
      <w:outlineLvl w:val="6"/>
    </w:pPr>
    <w:rPr>
      <w:rFonts w:ascii="Cambria" w:hAnsi="Cambria"/>
      <w:i/>
      <w:iCs/>
      <w:color w:val="243F60"/>
    </w:rPr>
  </w:style>
  <w:style w:type="paragraph" w:styleId="Nagwek8">
    <w:name w:val="heading 8"/>
    <w:basedOn w:val="Normalny"/>
    <w:next w:val="Normalny"/>
    <w:link w:val="Nagwek8Znak"/>
    <w:qFormat/>
    <w:rsid w:val="009C4E5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9C4E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787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97871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B97871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B97871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B97871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B97871"/>
    <w:rPr>
      <w:rFonts w:ascii="Cambria" w:eastAsia="Times New Roman" w:hAnsi="Cambria" w:cs="Times New Roman"/>
      <w:i/>
      <w:iCs/>
      <w:color w:val="243F6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97871"/>
  </w:style>
  <w:style w:type="paragraph" w:styleId="Nagwek">
    <w:name w:val="header"/>
    <w:aliases w:val="Nagłówek strony,Nagłówek strony nieparzystej"/>
    <w:basedOn w:val="Normalny"/>
    <w:link w:val="NagwekZnak"/>
    <w:uiPriority w:val="99"/>
    <w:unhideWhenUsed/>
    <w:rsid w:val="00B9787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B9787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9787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B97871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97871"/>
    <w:pPr>
      <w:spacing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unhideWhenUsed/>
    <w:rsid w:val="00B97871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B97871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Preambuła,T_SZ_List Paragraph,Numerowanie,Akapit z listą BS,List Paragraph,zwykły tekst,List Paragraph1,BulletC,normalny tekst,Obiekt,L1,Wyliczanie,Akapit z listą31,Bullets,Wypunktowanie,Akapit z listą5,Bulleted list,Odstavec,Nagłowek 3"/>
    <w:basedOn w:val="Normalny"/>
    <w:link w:val="AkapitzlistZnak"/>
    <w:uiPriority w:val="34"/>
    <w:qFormat/>
    <w:rsid w:val="00B97871"/>
    <w:pPr>
      <w:ind w:left="708"/>
    </w:pPr>
  </w:style>
  <w:style w:type="character" w:styleId="Pogrubienie">
    <w:name w:val="Strong"/>
    <w:uiPriority w:val="22"/>
    <w:qFormat/>
    <w:rsid w:val="00B97871"/>
    <w:rPr>
      <w:b/>
      <w:bCs/>
    </w:rPr>
  </w:style>
  <w:style w:type="character" w:styleId="Hipercze">
    <w:name w:val="Hyperlink"/>
    <w:uiPriority w:val="99"/>
    <w:rsid w:val="00B97871"/>
    <w:rPr>
      <w:color w:val="0000FF"/>
      <w:u w:val="single"/>
    </w:rPr>
  </w:style>
  <w:style w:type="character" w:customStyle="1" w:styleId="apple-converted-space">
    <w:name w:val="apple-converted-space"/>
    <w:rsid w:val="00B97871"/>
  </w:style>
  <w:style w:type="paragraph" w:customStyle="1" w:styleId="gmail-m6823937462841334468msolistparagraph">
    <w:name w:val="gmail-m_6823937462841334468msolistparagraph"/>
    <w:basedOn w:val="Normalny"/>
    <w:rsid w:val="00B97871"/>
    <w:pPr>
      <w:spacing w:before="100" w:beforeAutospacing="1" w:after="100" w:afterAutospacing="1"/>
    </w:pPr>
    <w:rPr>
      <w:rFonts w:eastAsia="Calibri"/>
    </w:rPr>
  </w:style>
  <w:style w:type="character" w:styleId="Odwoaniedokomentarza">
    <w:name w:val="annotation reference"/>
    <w:uiPriority w:val="99"/>
    <w:unhideWhenUsed/>
    <w:rsid w:val="00B978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7871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787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reambuła Znak,T_SZ_List Paragraph Znak,Numerowanie Znak,Akapit z listą BS Znak,List Paragraph Znak,zwykły tekst Znak,List Paragraph1 Znak,BulletC Znak,normalny tekst Znak,Obiekt Znak,L1 Znak,Wyliczanie Znak,Akapit z listą31 Znak"/>
    <w:link w:val="Akapitzlist"/>
    <w:uiPriority w:val="34"/>
    <w:qFormat/>
    <w:locked/>
    <w:rsid w:val="00B9787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 Znak Znak Znak"/>
    <w:link w:val="Tekstpodstawowy"/>
    <w:locked/>
    <w:rsid w:val="00B97871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">
    <w:name w:val="Body Text"/>
    <w:aliases w:val="Tekst podstawowy Znak Znak"/>
    <w:basedOn w:val="Normalny"/>
    <w:link w:val="TekstpodstawowyZnak"/>
    <w:unhideWhenUsed/>
    <w:rsid w:val="00B97871"/>
    <w:pPr>
      <w:suppressAutoHyphens/>
      <w:spacing w:after="120"/>
    </w:pPr>
    <w:rPr>
      <w:lang w:eastAsia="ar-SA"/>
    </w:rPr>
  </w:style>
  <w:style w:type="character" w:customStyle="1" w:styleId="TekstpodstawowyZnak1">
    <w:name w:val="Tekst podstawowy Znak1"/>
    <w:basedOn w:val="Domylnaczcionkaakapitu"/>
    <w:rsid w:val="00B97871"/>
  </w:style>
  <w:style w:type="paragraph" w:styleId="Tekstpodstawowywcity">
    <w:name w:val="Body Text Indent"/>
    <w:basedOn w:val="Normalny"/>
    <w:link w:val="TekstpodstawowywcityZnak"/>
    <w:unhideWhenUsed/>
    <w:rsid w:val="00B97871"/>
    <w:pPr>
      <w:suppressAutoHyphens/>
      <w:autoSpaceDN w:val="0"/>
      <w:spacing w:after="120" w:line="276" w:lineRule="auto"/>
      <w:ind w:left="283"/>
      <w:textAlignment w:val="baseline"/>
    </w:pPr>
    <w:rPr>
      <w:rFonts w:ascii="Calibri" w:eastAsia="Calibri" w:hAnsi="Calibri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7871"/>
    <w:rPr>
      <w:rFonts w:ascii="Calibri" w:eastAsia="Calibri" w:hAnsi="Calibri" w:cs="Times New Roman"/>
      <w:lang w:eastAsia="pl-PL"/>
    </w:rPr>
  </w:style>
  <w:style w:type="character" w:styleId="Numerstrony">
    <w:name w:val="page number"/>
    <w:rsid w:val="00B97871"/>
  </w:style>
  <w:style w:type="paragraph" w:customStyle="1" w:styleId="Tekstpodstawowy22">
    <w:name w:val="Tekst podstawowy 22"/>
    <w:basedOn w:val="Normalny"/>
    <w:rsid w:val="00B97871"/>
    <w:pPr>
      <w:suppressAutoHyphens/>
      <w:jc w:val="both"/>
    </w:pPr>
    <w:rPr>
      <w:szCs w:val="20"/>
      <w:lang w:eastAsia="ar-SA"/>
    </w:rPr>
  </w:style>
  <w:style w:type="paragraph" w:customStyle="1" w:styleId="ust">
    <w:name w:val="ust"/>
    <w:rsid w:val="00B97871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msonormalcxspdrugie">
    <w:name w:val="msonormalcxspdrugie"/>
    <w:basedOn w:val="Normalny"/>
    <w:rsid w:val="00B97871"/>
    <w:pPr>
      <w:spacing w:before="100" w:beforeAutospacing="1" w:after="100" w:afterAutospacing="1"/>
    </w:pPr>
  </w:style>
  <w:style w:type="paragraph" w:styleId="NormalnyWeb">
    <w:name w:val="Normal (Web)"/>
    <w:basedOn w:val="Normalny"/>
    <w:rsid w:val="00B97871"/>
    <w:pPr>
      <w:spacing w:before="100" w:beforeAutospacing="1" w:after="100" w:afterAutospacing="1"/>
    </w:pPr>
  </w:style>
  <w:style w:type="character" w:customStyle="1" w:styleId="Nierozpoznanawzmianka1">
    <w:name w:val="Nierozpoznana wzmianka1"/>
    <w:basedOn w:val="Domylnaczcionkaakapitu"/>
    <w:unhideWhenUsed/>
    <w:rsid w:val="00B97871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97871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9787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lb">
    <w:name w:val="a_lb"/>
    <w:basedOn w:val="Domylnaczcionkaakapitu"/>
    <w:rsid w:val="00683DCB"/>
  </w:style>
  <w:style w:type="paragraph" w:styleId="Nagwekspisutreci">
    <w:name w:val="TOC Heading"/>
    <w:basedOn w:val="Nagwek1"/>
    <w:next w:val="Normalny"/>
    <w:uiPriority w:val="39"/>
    <w:unhideWhenUsed/>
    <w:qFormat/>
    <w:rsid w:val="001B0FAA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1B0FAA"/>
    <w:pPr>
      <w:spacing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1B0FAA"/>
    <w:pPr>
      <w:ind w:left="22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B0FAA"/>
    <w:pPr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1B0FAA"/>
    <w:pPr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1B0FAA"/>
    <w:pPr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1B0FAA"/>
    <w:pPr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1B0FAA"/>
    <w:pPr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1B0FAA"/>
    <w:pPr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1B0FAA"/>
    <w:pPr>
      <w:ind w:left="1760"/>
    </w:pPr>
    <w:rPr>
      <w:sz w:val="18"/>
      <w:szCs w:val="18"/>
    </w:rPr>
  </w:style>
  <w:style w:type="character" w:customStyle="1" w:styleId="alb-s">
    <w:name w:val="a_lb-s"/>
    <w:basedOn w:val="Domylnaczcionkaakapitu"/>
    <w:rsid w:val="00F34201"/>
  </w:style>
  <w:style w:type="character" w:customStyle="1" w:styleId="fn-ref">
    <w:name w:val="fn-ref"/>
    <w:basedOn w:val="Domylnaczcionkaakapitu"/>
    <w:rsid w:val="00F34201"/>
  </w:style>
  <w:style w:type="character" w:customStyle="1" w:styleId="changed-paragraph">
    <w:name w:val="changed-paragraph"/>
    <w:basedOn w:val="Domylnaczcionkaakapitu"/>
    <w:rsid w:val="00F34201"/>
  </w:style>
  <w:style w:type="paragraph" w:customStyle="1" w:styleId="text-justify">
    <w:name w:val="text-justify"/>
    <w:basedOn w:val="Normalny"/>
    <w:rsid w:val="00F34201"/>
    <w:pPr>
      <w:spacing w:before="100" w:beforeAutospacing="1" w:after="100" w:afterAutospacing="1"/>
    </w:pPr>
  </w:style>
  <w:style w:type="paragraph" w:customStyle="1" w:styleId="TableParagraph">
    <w:name w:val="Table Paragraph"/>
    <w:basedOn w:val="Normalny"/>
    <w:uiPriority w:val="1"/>
    <w:qFormat/>
    <w:rsid w:val="00C807E2"/>
    <w:pPr>
      <w:widowControl w:val="0"/>
      <w:numPr>
        <w:numId w:val="14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E718B4"/>
    <w:pPr>
      <w:autoSpaceDE w:val="0"/>
      <w:autoSpaceDN w:val="0"/>
      <w:adjustRightInd w:val="0"/>
      <w:spacing w:before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B60A4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7E4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A7E4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C4E5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C4E57"/>
    <w:rPr>
      <w:rFonts w:ascii="Arial" w:eastAsia="Times New Roman" w:hAnsi="Arial" w:cs="Arial"/>
      <w:lang w:eastAsia="pl-PL"/>
    </w:rPr>
  </w:style>
  <w:style w:type="paragraph" w:styleId="Tekstpodstawowywcity2">
    <w:name w:val="Body Text Indent 2"/>
    <w:basedOn w:val="Normalny"/>
    <w:link w:val="Tekstpodstawowywcity2Znak"/>
    <w:rsid w:val="009C4E57"/>
    <w:pPr>
      <w:ind w:left="540" w:hanging="54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C4E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9C4E57"/>
    <w:pPr>
      <w:ind w:left="540" w:hanging="180"/>
      <w:jc w:val="both"/>
    </w:pPr>
    <w:rPr>
      <w:i/>
      <w:iCs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4E57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9C4E57"/>
    <w:pPr>
      <w:shd w:val="clear" w:color="auto" w:fill="FFFFFF"/>
      <w:tabs>
        <w:tab w:val="left" w:pos="902"/>
      </w:tabs>
      <w:jc w:val="both"/>
    </w:pPr>
    <w:rPr>
      <w:color w:val="000000"/>
      <w:szCs w:val="22"/>
    </w:rPr>
  </w:style>
  <w:style w:type="character" w:customStyle="1" w:styleId="Tekstpodstawowy3Znak">
    <w:name w:val="Tekst podstawowy 3 Znak"/>
    <w:basedOn w:val="Domylnaczcionkaakapitu"/>
    <w:link w:val="Tekstpodstawowy3"/>
    <w:rsid w:val="009C4E57"/>
    <w:rPr>
      <w:rFonts w:ascii="Times New Roman" w:eastAsia="Times New Roman" w:hAnsi="Times New Roman" w:cs="Times New Roman"/>
      <w:color w:val="000000"/>
      <w:sz w:val="24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rsid w:val="009C4E5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C4E57"/>
    <w:rPr>
      <w:rFonts w:ascii="Times New Roman" w:eastAsia="Times New Roman" w:hAnsi="Times New Roman" w:cs="Times New Roman"/>
      <w:sz w:val="24"/>
      <w:szCs w:val="24"/>
    </w:rPr>
  </w:style>
  <w:style w:type="paragraph" w:styleId="Tekstblokowy">
    <w:name w:val="Block Text"/>
    <w:basedOn w:val="Normalny"/>
    <w:rsid w:val="009C4E57"/>
    <w:pPr>
      <w:shd w:val="clear" w:color="auto" w:fill="FFFFFF"/>
      <w:ind w:left="1622" w:right="1077"/>
      <w:jc w:val="center"/>
    </w:pPr>
    <w:rPr>
      <w:b/>
      <w:bCs/>
      <w:color w:val="000000"/>
    </w:rPr>
  </w:style>
  <w:style w:type="paragraph" w:customStyle="1" w:styleId="Znak">
    <w:name w:val="Znak"/>
    <w:basedOn w:val="Normalny"/>
    <w:rsid w:val="009C4E57"/>
  </w:style>
  <w:style w:type="paragraph" w:customStyle="1" w:styleId="2poziomELO">
    <w:name w:val="2_poziom_ELO"/>
    <w:basedOn w:val="Nagwek1"/>
    <w:rsid w:val="009C4E57"/>
    <w:pPr>
      <w:numPr>
        <w:numId w:val="24"/>
      </w:numPr>
      <w:spacing w:before="0" w:after="0" w:line="360" w:lineRule="auto"/>
    </w:pPr>
    <w:rPr>
      <w:rFonts w:ascii="Verdana" w:hAnsi="Verdana" w:cs="Arial"/>
      <w:sz w:val="20"/>
      <w:szCs w:val="20"/>
    </w:rPr>
  </w:style>
  <w:style w:type="paragraph" w:customStyle="1" w:styleId="3poziomELO">
    <w:name w:val="3_poziom_ELO"/>
    <w:basedOn w:val="Nagwek1"/>
    <w:rsid w:val="009C4E57"/>
    <w:pPr>
      <w:numPr>
        <w:ilvl w:val="1"/>
        <w:numId w:val="24"/>
      </w:numPr>
      <w:spacing w:before="0" w:after="0" w:line="360" w:lineRule="auto"/>
    </w:pPr>
    <w:rPr>
      <w:rFonts w:ascii="Verdana" w:hAnsi="Verdana" w:cs="Arial"/>
      <w:sz w:val="20"/>
      <w:szCs w:val="20"/>
    </w:rPr>
  </w:style>
  <w:style w:type="paragraph" w:customStyle="1" w:styleId="Bezodstpw1">
    <w:name w:val="Bez odstępów1"/>
    <w:rsid w:val="009C4E57"/>
    <w:pPr>
      <w:spacing w:before="0" w:line="240" w:lineRule="auto"/>
    </w:pPr>
    <w:rPr>
      <w:rFonts w:ascii="Calibri" w:eastAsia="Times New Roman" w:hAnsi="Calibri" w:cs="Calibri"/>
    </w:rPr>
  </w:style>
  <w:style w:type="character" w:styleId="Uwydatnienie">
    <w:name w:val="Emphasis"/>
    <w:qFormat/>
    <w:rsid w:val="009C4E57"/>
    <w:rPr>
      <w:b/>
      <w:bCs/>
      <w:i w:val="0"/>
      <w:iCs w:val="0"/>
    </w:rPr>
  </w:style>
  <w:style w:type="paragraph" w:styleId="Bezodstpw">
    <w:name w:val="No Spacing"/>
    <w:qFormat/>
    <w:rsid w:val="009C4E57"/>
    <w:pPr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C4E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4E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C4E57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C4E5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C4E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9C4E57"/>
    <w:rPr>
      <w:vertAlign w:val="superscript"/>
    </w:rPr>
  </w:style>
  <w:style w:type="paragraph" w:customStyle="1" w:styleId="Tekstpodstawowy21">
    <w:name w:val="Tekst podstawowy 21"/>
    <w:basedOn w:val="Normalny"/>
    <w:rsid w:val="009C4E57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wysiwyg-font-size-small">
    <w:name w:val="wysiwyg-font-size-small"/>
    <w:rsid w:val="009C4E57"/>
  </w:style>
  <w:style w:type="paragraph" w:customStyle="1" w:styleId="Adresodbiorcy">
    <w:name w:val="Adres odbiorcy"/>
    <w:basedOn w:val="Normalny"/>
    <w:qFormat/>
    <w:rsid w:val="009C4E57"/>
    <w:pPr>
      <w:spacing w:before="480" w:after="480" w:line="300" w:lineRule="auto"/>
      <w:contextualSpacing/>
    </w:pPr>
    <w:rPr>
      <w:rFonts w:ascii="Calibri" w:hAnsi="Calibri"/>
      <w:sz w:val="20"/>
      <w:szCs w:val="20"/>
      <w:lang w:eastAsia="en-US"/>
    </w:rPr>
  </w:style>
  <w:style w:type="character" w:customStyle="1" w:styleId="WW8Num2z2">
    <w:name w:val="WW8Num2z2"/>
    <w:rsid w:val="009C4E57"/>
  </w:style>
  <w:style w:type="character" w:customStyle="1" w:styleId="Znakiprzypiswdolnych">
    <w:name w:val="Znaki przypisów dolnych"/>
    <w:rsid w:val="009C4E57"/>
    <w:rPr>
      <w:vertAlign w:val="superscript"/>
    </w:rPr>
  </w:style>
  <w:style w:type="character" w:customStyle="1" w:styleId="WW8Num1z0">
    <w:name w:val="WW8Num1z0"/>
    <w:rsid w:val="009C4E57"/>
  </w:style>
  <w:style w:type="character" w:customStyle="1" w:styleId="WW8Num1z1">
    <w:name w:val="WW8Num1z1"/>
    <w:rsid w:val="009C4E57"/>
  </w:style>
  <w:style w:type="character" w:customStyle="1" w:styleId="WW8Num1z2">
    <w:name w:val="WW8Num1z2"/>
    <w:rsid w:val="009C4E57"/>
  </w:style>
  <w:style w:type="character" w:customStyle="1" w:styleId="WW8Num1z3">
    <w:name w:val="WW8Num1z3"/>
    <w:rsid w:val="009C4E57"/>
  </w:style>
  <w:style w:type="character" w:customStyle="1" w:styleId="WW8Num1z4">
    <w:name w:val="WW8Num1z4"/>
    <w:rsid w:val="009C4E57"/>
  </w:style>
  <w:style w:type="character" w:customStyle="1" w:styleId="WW8Num1z5">
    <w:name w:val="WW8Num1z5"/>
    <w:rsid w:val="009C4E57"/>
  </w:style>
  <w:style w:type="character" w:customStyle="1" w:styleId="WW8Num1z6">
    <w:name w:val="WW8Num1z6"/>
    <w:rsid w:val="009C4E57"/>
  </w:style>
  <w:style w:type="character" w:customStyle="1" w:styleId="WW8Num1z7">
    <w:name w:val="WW8Num1z7"/>
    <w:rsid w:val="009C4E57"/>
  </w:style>
  <w:style w:type="character" w:customStyle="1" w:styleId="WW8Num1z8">
    <w:name w:val="WW8Num1z8"/>
    <w:rsid w:val="009C4E57"/>
  </w:style>
  <w:style w:type="character" w:customStyle="1" w:styleId="WW8Num2z0">
    <w:name w:val="WW8Num2z0"/>
    <w:rsid w:val="009C4E57"/>
    <w:rPr>
      <w:rFonts w:ascii="Calibri" w:eastAsia="Tahoma" w:hAnsi="Calibri" w:cs="Times New Roman" w:hint="default"/>
      <w:b/>
      <w:bCs/>
      <w:sz w:val="24"/>
      <w:szCs w:val="24"/>
      <w:shd w:val="clear" w:color="auto" w:fill="auto"/>
    </w:rPr>
  </w:style>
  <w:style w:type="character" w:customStyle="1" w:styleId="WW8Num2z1">
    <w:name w:val="WW8Num2z1"/>
    <w:rsid w:val="009C4E57"/>
    <w:rPr>
      <w:rFonts w:ascii="Calibri" w:hAnsi="Calibri" w:cs="Arial"/>
      <w:sz w:val="20"/>
      <w:szCs w:val="20"/>
    </w:rPr>
  </w:style>
  <w:style w:type="character" w:customStyle="1" w:styleId="WW8Num2z3">
    <w:name w:val="WW8Num2z3"/>
    <w:rsid w:val="009C4E57"/>
  </w:style>
  <w:style w:type="character" w:customStyle="1" w:styleId="WW8Num2z4">
    <w:name w:val="WW8Num2z4"/>
    <w:rsid w:val="009C4E57"/>
  </w:style>
  <w:style w:type="character" w:customStyle="1" w:styleId="WW8Num2z5">
    <w:name w:val="WW8Num2z5"/>
    <w:rsid w:val="009C4E57"/>
  </w:style>
  <w:style w:type="character" w:customStyle="1" w:styleId="WW8Num2z6">
    <w:name w:val="WW8Num2z6"/>
    <w:rsid w:val="009C4E57"/>
  </w:style>
  <w:style w:type="character" w:customStyle="1" w:styleId="WW8Num2z7">
    <w:name w:val="WW8Num2z7"/>
    <w:rsid w:val="009C4E57"/>
  </w:style>
  <w:style w:type="character" w:customStyle="1" w:styleId="WW8Num2z8">
    <w:name w:val="WW8Num2z8"/>
    <w:rsid w:val="009C4E57"/>
  </w:style>
  <w:style w:type="character" w:customStyle="1" w:styleId="WW8Num3z0">
    <w:name w:val="WW8Num3z0"/>
    <w:rsid w:val="009C4E57"/>
    <w:rPr>
      <w:rFonts w:hint="default"/>
      <w:b w:val="0"/>
    </w:rPr>
  </w:style>
  <w:style w:type="character" w:customStyle="1" w:styleId="WW8Num4z0">
    <w:name w:val="WW8Num4z0"/>
    <w:rsid w:val="009C4E57"/>
    <w:rPr>
      <w:rFonts w:ascii="Calibri" w:hAnsi="Calibri" w:cs="Calibri" w:hint="default"/>
      <w:color w:val="auto"/>
      <w:sz w:val="20"/>
      <w:szCs w:val="20"/>
    </w:rPr>
  </w:style>
  <w:style w:type="character" w:customStyle="1" w:styleId="WW8Num5z0">
    <w:name w:val="WW8Num5z0"/>
    <w:rsid w:val="009C4E57"/>
    <w:rPr>
      <w:rFonts w:hint="default"/>
      <w:b w:val="0"/>
    </w:rPr>
  </w:style>
  <w:style w:type="character" w:customStyle="1" w:styleId="WW8Num6z0">
    <w:name w:val="WW8Num6z0"/>
    <w:rsid w:val="009C4E57"/>
    <w:rPr>
      <w:rFonts w:ascii="Calibri" w:hAnsi="Calibri" w:cs="Calibri"/>
      <w:bCs/>
      <w:sz w:val="20"/>
      <w:szCs w:val="20"/>
    </w:rPr>
  </w:style>
  <w:style w:type="character" w:customStyle="1" w:styleId="WW8Num7z0">
    <w:name w:val="WW8Num7z0"/>
    <w:rsid w:val="009C4E57"/>
    <w:rPr>
      <w:i/>
      <w:strike w:val="0"/>
      <w:dstrike w:val="0"/>
    </w:rPr>
  </w:style>
  <w:style w:type="character" w:customStyle="1" w:styleId="WW8Num7z1">
    <w:name w:val="WW8Num7z1"/>
    <w:rsid w:val="009C4E57"/>
    <w:rPr>
      <w:rFonts w:ascii="Times New Roman" w:hAnsi="Times New Roman" w:cs="Times New Roman" w:hint="default"/>
      <w:color w:val="000000"/>
    </w:rPr>
  </w:style>
  <w:style w:type="character" w:customStyle="1" w:styleId="WW8Num7z2">
    <w:name w:val="WW8Num7z2"/>
    <w:rsid w:val="009C4E57"/>
  </w:style>
  <w:style w:type="character" w:customStyle="1" w:styleId="WW8Num7z3">
    <w:name w:val="WW8Num7z3"/>
    <w:rsid w:val="009C4E57"/>
  </w:style>
  <w:style w:type="character" w:customStyle="1" w:styleId="WW8Num7z4">
    <w:name w:val="WW8Num7z4"/>
    <w:rsid w:val="009C4E57"/>
  </w:style>
  <w:style w:type="character" w:customStyle="1" w:styleId="WW8Num7z5">
    <w:name w:val="WW8Num7z5"/>
    <w:rsid w:val="009C4E57"/>
  </w:style>
  <w:style w:type="character" w:customStyle="1" w:styleId="WW8Num7z6">
    <w:name w:val="WW8Num7z6"/>
    <w:rsid w:val="009C4E57"/>
  </w:style>
  <w:style w:type="character" w:customStyle="1" w:styleId="WW8Num7z7">
    <w:name w:val="WW8Num7z7"/>
    <w:rsid w:val="009C4E57"/>
  </w:style>
  <w:style w:type="character" w:customStyle="1" w:styleId="WW8Num7z8">
    <w:name w:val="WW8Num7z8"/>
    <w:rsid w:val="009C4E57"/>
  </w:style>
  <w:style w:type="character" w:customStyle="1" w:styleId="WW8Num8z0">
    <w:name w:val="WW8Num8z0"/>
    <w:rsid w:val="009C4E57"/>
    <w:rPr>
      <w:rFonts w:ascii="Calibri" w:hAnsi="Calibri" w:cs="Calibri" w:hint="default"/>
      <w:b w:val="0"/>
      <w:bCs/>
      <w:sz w:val="20"/>
      <w:szCs w:val="20"/>
    </w:rPr>
  </w:style>
  <w:style w:type="character" w:customStyle="1" w:styleId="WW8Num9z0">
    <w:name w:val="WW8Num9z0"/>
    <w:rsid w:val="009C4E57"/>
    <w:rPr>
      <w:rFonts w:ascii="Times New Roman" w:hAnsi="Times New Roman" w:cs="Times New Roman" w:hint="default"/>
      <w:color w:val="auto"/>
      <w:sz w:val="20"/>
      <w:szCs w:val="20"/>
    </w:rPr>
  </w:style>
  <w:style w:type="character" w:customStyle="1" w:styleId="WW8Num10z0">
    <w:name w:val="WW8Num10z0"/>
    <w:rsid w:val="009C4E57"/>
    <w:rPr>
      <w:rFonts w:ascii="Calibri" w:hAnsi="Calibri" w:cs="Calibri" w:hint="default"/>
      <w:color w:val="auto"/>
      <w:sz w:val="20"/>
      <w:szCs w:val="22"/>
    </w:rPr>
  </w:style>
  <w:style w:type="character" w:customStyle="1" w:styleId="WW8Num11z0">
    <w:name w:val="WW8Num11z0"/>
    <w:rsid w:val="009C4E57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12z0">
    <w:name w:val="WW8Num12z0"/>
    <w:rsid w:val="009C4E57"/>
    <w:rPr>
      <w:rFonts w:hint="default"/>
    </w:rPr>
  </w:style>
  <w:style w:type="character" w:customStyle="1" w:styleId="WW8Num13z0">
    <w:name w:val="WW8Num13z0"/>
    <w:rsid w:val="009C4E57"/>
    <w:rPr>
      <w:rFonts w:hint="default"/>
      <w:b w:val="0"/>
      <w:sz w:val="16"/>
      <w:szCs w:val="20"/>
    </w:rPr>
  </w:style>
  <w:style w:type="character" w:customStyle="1" w:styleId="WW8Num14z0">
    <w:name w:val="WW8Num14z0"/>
    <w:rsid w:val="009C4E57"/>
    <w:rPr>
      <w:rFonts w:ascii="Wingdings" w:hAnsi="Wingdings" w:cs="Wingdings" w:hint="default"/>
      <w:color w:val="auto"/>
      <w:sz w:val="20"/>
      <w:szCs w:val="20"/>
    </w:rPr>
  </w:style>
  <w:style w:type="character" w:customStyle="1" w:styleId="WW8Num15z0">
    <w:name w:val="WW8Num15z0"/>
    <w:rsid w:val="009C4E57"/>
    <w:rPr>
      <w:rFonts w:ascii="Times New Roman" w:hAnsi="Times New Roman" w:cs="Times New Roman" w:hint="default"/>
      <w:iCs/>
      <w:strike w:val="0"/>
      <w:dstrike w:val="0"/>
      <w:color w:val="auto"/>
      <w:sz w:val="20"/>
      <w:szCs w:val="22"/>
    </w:rPr>
  </w:style>
  <w:style w:type="character" w:customStyle="1" w:styleId="WW8Num15z1">
    <w:name w:val="WW8Num15z1"/>
    <w:rsid w:val="009C4E57"/>
    <w:rPr>
      <w:rFonts w:hint="default"/>
      <w:b/>
    </w:rPr>
  </w:style>
  <w:style w:type="character" w:customStyle="1" w:styleId="WW8Num16z0">
    <w:name w:val="WW8Num16z0"/>
    <w:rsid w:val="009C4E57"/>
    <w:rPr>
      <w:rFonts w:ascii="Calibri" w:hAnsi="Calibri" w:cs="Calibri"/>
      <w:sz w:val="20"/>
      <w:szCs w:val="20"/>
    </w:rPr>
  </w:style>
  <w:style w:type="character" w:customStyle="1" w:styleId="WW8Num17z0">
    <w:name w:val="WW8Num17z0"/>
    <w:rsid w:val="009C4E57"/>
    <w:rPr>
      <w:rFonts w:ascii="Times New Roman" w:hAnsi="Times New Roman" w:cs="Times New Roman"/>
    </w:rPr>
  </w:style>
  <w:style w:type="character" w:customStyle="1" w:styleId="WW8Num17z1">
    <w:name w:val="WW8Num17z1"/>
    <w:rsid w:val="009C4E57"/>
    <w:rPr>
      <w:rFonts w:ascii="Times New Roman" w:hAnsi="Times New Roman" w:cs="Times New Roman" w:hint="default"/>
    </w:rPr>
  </w:style>
  <w:style w:type="character" w:customStyle="1" w:styleId="WW8Num17z3">
    <w:name w:val="WW8Num17z3"/>
    <w:rsid w:val="009C4E57"/>
    <w:rPr>
      <w:strike w:val="0"/>
      <w:dstrike w:val="0"/>
    </w:rPr>
  </w:style>
  <w:style w:type="character" w:customStyle="1" w:styleId="WW8Num17z6">
    <w:name w:val="WW8Num17z6"/>
    <w:rsid w:val="009C4E57"/>
    <w:rPr>
      <w:rFonts w:ascii="Calibri" w:hAnsi="Calibri" w:cs="Calibri"/>
      <w:b w:val="0"/>
      <w:bCs/>
      <w:color w:val="auto"/>
      <w:sz w:val="20"/>
      <w:szCs w:val="20"/>
    </w:rPr>
  </w:style>
  <w:style w:type="character" w:customStyle="1" w:styleId="WW8Num18z0">
    <w:name w:val="WW8Num18z0"/>
    <w:rsid w:val="009C4E57"/>
    <w:rPr>
      <w:rFonts w:ascii="Calibri" w:hAnsi="Calibri" w:cs="Calibri"/>
      <w:sz w:val="20"/>
      <w:szCs w:val="20"/>
    </w:rPr>
  </w:style>
  <w:style w:type="character" w:customStyle="1" w:styleId="WW8Num19z0">
    <w:name w:val="WW8Num19z0"/>
    <w:rsid w:val="009C4E57"/>
    <w:rPr>
      <w:rFonts w:ascii="Times New Roman" w:hAnsi="Times New Roman" w:cs="Times New Roman" w:hint="default"/>
      <w:color w:val="auto"/>
      <w:sz w:val="20"/>
      <w:szCs w:val="20"/>
    </w:rPr>
  </w:style>
  <w:style w:type="character" w:customStyle="1" w:styleId="WW8Num20z0">
    <w:name w:val="WW8Num20z0"/>
    <w:rsid w:val="009C4E57"/>
    <w:rPr>
      <w:sz w:val="22"/>
      <w:szCs w:val="22"/>
    </w:rPr>
  </w:style>
  <w:style w:type="character" w:customStyle="1" w:styleId="WW8Num21z0">
    <w:name w:val="WW8Num21z0"/>
    <w:rsid w:val="009C4E57"/>
    <w:rPr>
      <w:rFonts w:ascii="Calibri" w:hAnsi="Calibri" w:cs="Calibri" w:hint="default"/>
      <w:b/>
      <w:bCs/>
      <w:sz w:val="20"/>
      <w:szCs w:val="22"/>
    </w:rPr>
  </w:style>
  <w:style w:type="character" w:customStyle="1" w:styleId="WW8Num21z1">
    <w:name w:val="WW8Num21z1"/>
    <w:rsid w:val="009C4E57"/>
    <w:rPr>
      <w:rFonts w:hint="default"/>
    </w:rPr>
  </w:style>
  <w:style w:type="character" w:customStyle="1" w:styleId="WW8Num22z0">
    <w:name w:val="WW8Num22z0"/>
    <w:rsid w:val="009C4E57"/>
    <w:rPr>
      <w:rFonts w:ascii="Calibri" w:hAnsi="Calibri" w:cs="Calibri"/>
      <w:strike w:val="0"/>
      <w:dstrike w:val="0"/>
      <w:color w:val="auto"/>
      <w:sz w:val="20"/>
      <w:szCs w:val="20"/>
    </w:rPr>
  </w:style>
  <w:style w:type="character" w:customStyle="1" w:styleId="WW8Num23z0">
    <w:name w:val="WW8Num23z0"/>
    <w:rsid w:val="009C4E57"/>
    <w:rPr>
      <w:rFonts w:ascii="Calibri" w:hAnsi="Calibri" w:cs="Calibri"/>
      <w:color w:val="auto"/>
      <w:sz w:val="20"/>
      <w:szCs w:val="20"/>
    </w:rPr>
  </w:style>
  <w:style w:type="character" w:customStyle="1" w:styleId="WW8Num24z0">
    <w:name w:val="WW8Num24z0"/>
    <w:rsid w:val="009C4E57"/>
    <w:rPr>
      <w:rFonts w:ascii="Calibri" w:hAnsi="Calibri" w:cs="Calibri" w:hint="default"/>
      <w:sz w:val="20"/>
      <w:szCs w:val="20"/>
    </w:rPr>
  </w:style>
  <w:style w:type="character" w:customStyle="1" w:styleId="WW8Num25z0">
    <w:name w:val="WW8Num25z0"/>
    <w:rsid w:val="009C4E57"/>
    <w:rPr>
      <w:rFonts w:hint="default"/>
    </w:rPr>
  </w:style>
  <w:style w:type="character" w:customStyle="1" w:styleId="WW8Num25z1">
    <w:name w:val="WW8Num25z1"/>
    <w:rsid w:val="009C4E57"/>
    <w:rPr>
      <w:rFonts w:hint="default"/>
      <w:b w:val="0"/>
    </w:rPr>
  </w:style>
  <w:style w:type="character" w:customStyle="1" w:styleId="WW8Num26z0">
    <w:name w:val="WW8Num26z0"/>
    <w:rsid w:val="009C4E57"/>
    <w:rPr>
      <w:rFonts w:ascii="Calibri" w:hAnsi="Calibri" w:cs="Calibri" w:hint="default"/>
      <w:b/>
      <w:bCs/>
      <w:sz w:val="20"/>
      <w:szCs w:val="20"/>
    </w:rPr>
  </w:style>
  <w:style w:type="character" w:customStyle="1" w:styleId="WW8Num27z0">
    <w:name w:val="WW8Num27z0"/>
    <w:rsid w:val="009C4E57"/>
    <w:rPr>
      <w:rFonts w:ascii="Calibri" w:hAnsi="Calibri" w:cs="Times New Roman" w:hint="default"/>
      <w:b w:val="0"/>
      <w:sz w:val="20"/>
      <w:szCs w:val="20"/>
    </w:rPr>
  </w:style>
  <w:style w:type="character" w:customStyle="1" w:styleId="WW8Num28z0">
    <w:name w:val="WW8Num28z0"/>
    <w:rsid w:val="009C4E57"/>
    <w:rPr>
      <w:rFonts w:ascii="Calibri" w:hAnsi="Calibri" w:cs="Calibri" w:hint="default"/>
      <w:i w:val="0"/>
      <w:sz w:val="20"/>
      <w:szCs w:val="20"/>
    </w:rPr>
  </w:style>
  <w:style w:type="character" w:customStyle="1" w:styleId="WW8Num29z0">
    <w:name w:val="WW8Num29z0"/>
    <w:rsid w:val="009C4E57"/>
    <w:rPr>
      <w:rFonts w:ascii="Calibri" w:hAnsi="Calibri" w:cs="Times New Roman" w:hint="default"/>
      <w:b w:val="0"/>
      <w:i/>
      <w:sz w:val="20"/>
      <w:szCs w:val="20"/>
    </w:rPr>
  </w:style>
  <w:style w:type="character" w:customStyle="1" w:styleId="WW8Num30z0">
    <w:name w:val="WW8Num30z0"/>
    <w:rsid w:val="009C4E57"/>
    <w:rPr>
      <w:rFonts w:hint="default"/>
      <w:b w:val="0"/>
    </w:rPr>
  </w:style>
  <w:style w:type="character" w:customStyle="1" w:styleId="WW8Num31z0">
    <w:name w:val="WW8Num31z0"/>
    <w:rsid w:val="009C4E57"/>
    <w:rPr>
      <w:rFonts w:cs="Times New Roman" w:hint="default"/>
      <w:b w:val="0"/>
      <w:i w:val="0"/>
      <w:color w:val="auto"/>
      <w:sz w:val="24"/>
      <w:szCs w:val="24"/>
    </w:rPr>
  </w:style>
  <w:style w:type="character" w:customStyle="1" w:styleId="WW8Num32z0">
    <w:name w:val="WW8Num32z0"/>
    <w:rsid w:val="009C4E57"/>
    <w:rPr>
      <w:rFonts w:hint="default"/>
      <w:b/>
      <w:bCs/>
      <w:color w:val="auto"/>
      <w:sz w:val="24"/>
      <w:szCs w:val="24"/>
    </w:rPr>
  </w:style>
  <w:style w:type="character" w:customStyle="1" w:styleId="WW8Num33z0">
    <w:name w:val="WW8Num33z0"/>
    <w:rsid w:val="009C4E57"/>
    <w:rPr>
      <w:rFonts w:ascii="Calibri" w:hAnsi="Calibri" w:cs="Calibri"/>
      <w:sz w:val="24"/>
      <w:szCs w:val="24"/>
    </w:rPr>
  </w:style>
  <w:style w:type="character" w:customStyle="1" w:styleId="WW8Num34z0">
    <w:name w:val="WW8Num34z0"/>
    <w:rsid w:val="009C4E57"/>
    <w:rPr>
      <w:rFonts w:ascii="Calibri" w:hAnsi="Calibri" w:cs="Calibri" w:hint="default"/>
      <w:b w:val="0"/>
      <w:i w:val="0"/>
      <w:color w:val="auto"/>
      <w:sz w:val="20"/>
      <w:szCs w:val="20"/>
    </w:rPr>
  </w:style>
  <w:style w:type="character" w:customStyle="1" w:styleId="WW8Num35z0">
    <w:name w:val="WW8Num35z0"/>
    <w:rsid w:val="009C4E57"/>
    <w:rPr>
      <w:rFonts w:ascii="Calibri" w:hAnsi="Calibri" w:cs="Calibri"/>
      <w:sz w:val="20"/>
      <w:szCs w:val="20"/>
    </w:rPr>
  </w:style>
  <w:style w:type="character" w:customStyle="1" w:styleId="WW8Num36z0">
    <w:name w:val="WW8Num36z0"/>
    <w:rsid w:val="009C4E57"/>
    <w:rPr>
      <w:rFonts w:ascii="Times New Roman" w:hAnsi="Times New Roman" w:cs="Times New Roman"/>
    </w:rPr>
  </w:style>
  <w:style w:type="character" w:customStyle="1" w:styleId="WW8Num36z1">
    <w:name w:val="WW8Num36z1"/>
    <w:rsid w:val="009C4E57"/>
    <w:rPr>
      <w:rFonts w:ascii="Times New Roman" w:hAnsi="Times New Roman" w:cs="Times New Roman" w:hint="default"/>
    </w:rPr>
  </w:style>
  <w:style w:type="character" w:customStyle="1" w:styleId="WW8Num36z3">
    <w:name w:val="WW8Num36z3"/>
    <w:rsid w:val="009C4E57"/>
    <w:rPr>
      <w:rFonts w:ascii="Calibri" w:hAnsi="Calibri" w:cs="Calibri" w:hint="default"/>
      <w:color w:val="auto"/>
      <w:sz w:val="20"/>
      <w:szCs w:val="20"/>
    </w:rPr>
  </w:style>
  <w:style w:type="character" w:customStyle="1" w:styleId="WW8Num37z0">
    <w:name w:val="WW8Num37z0"/>
    <w:rsid w:val="009C4E57"/>
    <w:rPr>
      <w:rFonts w:ascii="Calibri" w:hAnsi="Calibri" w:cs="Calibri"/>
      <w:sz w:val="20"/>
      <w:szCs w:val="20"/>
    </w:rPr>
  </w:style>
  <w:style w:type="character" w:customStyle="1" w:styleId="WW8Num38z0">
    <w:name w:val="WW8Num38z0"/>
    <w:rsid w:val="009C4E57"/>
    <w:rPr>
      <w:b w:val="0"/>
    </w:rPr>
  </w:style>
  <w:style w:type="character" w:customStyle="1" w:styleId="WW8Num38z1">
    <w:name w:val="WW8Num38z1"/>
    <w:rsid w:val="009C4E57"/>
  </w:style>
  <w:style w:type="character" w:customStyle="1" w:styleId="WW8Num38z2">
    <w:name w:val="WW8Num38z2"/>
    <w:rsid w:val="009C4E57"/>
  </w:style>
  <w:style w:type="character" w:customStyle="1" w:styleId="WW8Num38z3">
    <w:name w:val="WW8Num38z3"/>
    <w:rsid w:val="009C4E57"/>
  </w:style>
  <w:style w:type="character" w:customStyle="1" w:styleId="WW8Num38z4">
    <w:name w:val="WW8Num38z4"/>
    <w:rsid w:val="009C4E57"/>
  </w:style>
  <w:style w:type="character" w:customStyle="1" w:styleId="WW8Num38z5">
    <w:name w:val="WW8Num38z5"/>
    <w:rsid w:val="009C4E57"/>
  </w:style>
  <w:style w:type="character" w:customStyle="1" w:styleId="WW8Num38z6">
    <w:name w:val="WW8Num38z6"/>
    <w:rsid w:val="009C4E57"/>
  </w:style>
  <w:style w:type="character" w:customStyle="1" w:styleId="WW8Num38z7">
    <w:name w:val="WW8Num38z7"/>
    <w:rsid w:val="009C4E57"/>
  </w:style>
  <w:style w:type="character" w:customStyle="1" w:styleId="WW8Num38z8">
    <w:name w:val="WW8Num38z8"/>
    <w:rsid w:val="009C4E57"/>
  </w:style>
  <w:style w:type="character" w:customStyle="1" w:styleId="WW8Num39z0">
    <w:name w:val="WW8Num39z0"/>
    <w:rsid w:val="009C4E57"/>
    <w:rPr>
      <w:sz w:val="22"/>
      <w:szCs w:val="22"/>
    </w:rPr>
  </w:style>
  <w:style w:type="character" w:customStyle="1" w:styleId="WW8Num39z1">
    <w:name w:val="WW8Num39z1"/>
    <w:rsid w:val="009C4E57"/>
  </w:style>
  <w:style w:type="character" w:customStyle="1" w:styleId="WW8Num39z2">
    <w:name w:val="WW8Num39z2"/>
    <w:rsid w:val="009C4E57"/>
  </w:style>
  <w:style w:type="character" w:customStyle="1" w:styleId="WW8Num39z3">
    <w:name w:val="WW8Num39z3"/>
    <w:rsid w:val="009C4E57"/>
  </w:style>
  <w:style w:type="character" w:customStyle="1" w:styleId="WW8Num39z4">
    <w:name w:val="WW8Num39z4"/>
    <w:rsid w:val="009C4E57"/>
  </w:style>
  <w:style w:type="character" w:customStyle="1" w:styleId="WW8Num39z5">
    <w:name w:val="WW8Num39z5"/>
    <w:rsid w:val="009C4E57"/>
  </w:style>
  <w:style w:type="character" w:customStyle="1" w:styleId="WW8Num39z6">
    <w:name w:val="WW8Num39z6"/>
    <w:rsid w:val="009C4E57"/>
  </w:style>
  <w:style w:type="character" w:customStyle="1" w:styleId="WW8Num39z7">
    <w:name w:val="WW8Num39z7"/>
    <w:rsid w:val="009C4E57"/>
  </w:style>
  <w:style w:type="character" w:customStyle="1" w:styleId="WW8Num39z8">
    <w:name w:val="WW8Num39z8"/>
    <w:rsid w:val="009C4E57"/>
  </w:style>
  <w:style w:type="character" w:customStyle="1" w:styleId="WW8Num40z0">
    <w:name w:val="WW8Num40z0"/>
    <w:rsid w:val="009C4E57"/>
    <w:rPr>
      <w:sz w:val="22"/>
      <w:szCs w:val="22"/>
    </w:rPr>
  </w:style>
  <w:style w:type="character" w:customStyle="1" w:styleId="WW8Num40z1">
    <w:name w:val="WW8Num40z1"/>
    <w:rsid w:val="009C4E57"/>
  </w:style>
  <w:style w:type="character" w:customStyle="1" w:styleId="WW8Num40z2">
    <w:name w:val="WW8Num40z2"/>
    <w:rsid w:val="009C4E57"/>
  </w:style>
  <w:style w:type="character" w:customStyle="1" w:styleId="WW8Num40z3">
    <w:name w:val="WW8Num40z3"/>
    <w:rsid w:val="009C4E57"/>
  </w:style>
  <w:style w:type="character" w:customStyle="1" w:styleId="WW8Num40z4">
    <w:name w:val="WW8Num40z4"/>
    <w:rsid w:val="009C4E57"/>
  </w:style>
  <w:style w:type="character" w:customStyle="1" w:styleId="WW8Num40z5">
    <w:name w:val="WW8Num40z5"/>
    <w:rsid w:val="009C4E57"/>
  </w:style>
  <w:style w:type="character" w:customStyle="1" w:styleId="WW8Num40z6">
    <w:name w:val="WW8Num40z6"/>
    <w:rsid w:val="009C4E57"/>
  </w:style>
  <w:style w:type="character" w:customStyle="1" w:styleId="WW8Num40z7">
    <w:name w:val="WW8Num40z7"/>
    <w:rsid w:val="009C4E57"/>
  </w:style>
  <w:style w:type="character" w:customStyle="1" w:styleId="WW8Num40z8">
    <w:name w:val="WW8Num40z8"/>
    <w:rsid w:val="009C4E57"/>
  </w:style>
  <w:style w:type="character" w:customStyle="1" w:styleId="WW8Num41z0">
    <w:name w:val="WW8Num41z0"/>
    <w:rsid w:val="009C4E57"/>
    <w:rPr>
      <w:sz w:val="22"/>
      <w:szCs w:val="22"/>
    </w:rPr>
  </w:style>
  <w:style w:type="character" w:customStyle="1" w:styleId="WW8Num41z1">
    <w:name w:val="WW8Num41z1"/>
    <w:rsid w:val="009C4E57"/>
  </w:style>
  <w:style w:type="character" w:customStyle="1" w:styleId="WW8Num41z2">
    <w:name w:val="WW8Num41z2"/>
    <w:rsid w:val="009C4E57"/>
  </w:style>
  <w:style w:type="character" w:customStyle="1" w:styleId="WW8Num41z3">
    <w:name w:val="WW8Num41z3"/>
    <w:rsid w:val="009C4E57"/>
  </w:style>
  <w:style w:type="character" w:customStyle="1" w:styleId="WW8Num41z4">
    <w:name w:val="WW8Num41z4"/>
    <w:rsid w:val="009C4E57"/>
  </w:style>
  <w:style w:type="character" w:customStyle="1" w:styleId="WW8Num41z5">
    <w:name w:val="WW8Num41z5"/>
    <w:rsid w:val="009C4E57"/>
  </w:style>
  <w:style w:type="character" w:customStyle="1" w:styleId="WW8Num41z6">
    <w:name w:val="WW8Num41z6"/>
    <w:rsid w:val="009C4E57"/>
  </w:style>
  <w:style w:type="character" w:customStyle="1" w:styleId="WW8Num41z7">
    <w:name w:val="WW8Num41z7"/>
    <w:rsid w:val="009C4E57"/>
  </w:style>
  <w:style w:type="character" w:customStyle="1" w:styleId="WW8Num41z8">
    <w:name w:val="WW8Num41z8"/>
    <w:rsid w:val="009C4E57"/>
  </w:style>
  <w:style w:type="character" w:customStyle="1" w:styleId="WW8Num42z0">
    <w:name w:val="WW8Num42z0"/>
    <w:rsid w:val="009C4E57"/>
    <w:rPr>
      <w:sz w:val="22"/>
      <w:szCs w:val="22"/>
    </w:rPr>
  </w:style>
  <w:style w:type="character" w:customStyle="1" w:styleId="WW8Num42z1">
    <w:name w:val="WW8Num42z1"/>
    <w:rsid w:val="009C4E57"/>
  </w:style>
  <w:style w:type="character" w:customStyle="1" w:styleId="WW8Num42z2">
    <w:name w:val="WW8Num42z2"/>
    <w:rsid w:val="009C4E57"/>
  </w:style>
  <w:style w:type="character" w:customStyle="1" w:styleId="WW8Num42z3">
    <w:name w:val="WW8Num42z3"/>
    <w:rsid w:val="009C4E57"/>
  </w:style>
  <w:style w:type="character" w:customStyle="1" w:styleId="WW8Num42z4">
    <w:name w:val="WW8Num42z4"/>
    <w:rsid w:val="009C4E57"/>
  </w:style>
  <w:style w:type="character" w:customStyle="1" w:styleId="WW8Num42z5">
    <w:name w:val="WW8Num42z5"/>
    <w:rsid w:val="009C4E57"/>
  </w:style>
  <w:style w:type="character" w:customStyle="1" w:styleId="WW8Num42z6">
    <w:name w:val="WW8Num42z6"/>
    <w:rsid w:val="009C4E57"/>
  </w:style>
  <w:style w:type="character" w:customStyle="1" w:styleId="WW8Num42z7">
    <w:name w:val="WW8Num42z7"/>
    <w:rsid w:val="009C4E57"/>
  </w:style>
  <w:style w:type="character" w:customStyle="1" w:styleId="WW8Num42z8">
    <w:name w:val="WW8Num42z8"/>
    <w:rsid w:val="009C4E57"/>
  </w:style>
  <w:style w:type="character" w:customStyle="1" w:styleId="WW8Num43z0">
    <w:name w:val="WW8Num43z0"/>
    <w:rsid w:val="009C4E57"/>
    <w:rPr>
      <w:sz w:val="22"/>
      <w:szCs w:val="22"/>
    </w:rPr>
  </w:style>
  <w:style w:type="character" w:customStyle="1" w:styleId="WW8Num43z1">
    <w:name w:val="WW8Num43z1"/>
    <w:rsid w:val="009C4E57"/>
  </w:style>
  <w:style w:type="character" w:customStyle="1" w:styleId="WW8Num43z2">
    <w:name w:val="WW8Num43z2"/>
    <w:rsid w:val="009C4E57"/>
  </w:style>
  <w:style w:type="character" w:customStyle="1" w:styleId="WW8Num43z3">
    <w:name w:val="WW8Num43z3"/>
    <w:rsid w:val="009C4E57"/>
  </w:style>
  <w:style w:type="character" w:customStyle="1" w:styleId="WW8Num43z4">
    <w:name w:val="WW8Num43z4"/>
    <w:rsid w:val="009C4E57"/>
  </w:style>
  <w:style w:type="character" w:customStyle="1" w:styleId="WW8Num43z5">
    <w:name w:val="WW8Num43z5"/>
    <w:rsid w:val="009C4E57"/>
  </w:style>
  <w:style w:type="character" w:customStyle="1" w:styleId="WW8Num43z6">
    <w:name w:val="WW8Num43z6"/>
    <w:rsid w:val="009C4E57"/>
  </w:style>
  <w:style w:type="character" w:customStyle="1" w:styleId="WW8Num43z7">
    <w:name w:val="WW8Num43z7"/>
    <w:rsid w:val="009C4E57"/>
  </w:style>
  <w:style w:type="character" w:customStyle="1" w:styleId="WW8Num43z8">
    <w:name w:val="WW8Num43z8"/>
    <w:rsid w:val="009C4E57"/>
  </w:style>
  <w:style w:type="character" w:customStyle="1" w:styleId="WW8Num44z0">
    <w:name w:val="WW8Num44z0"/>
    <w:rsid w:val="009C4E57"/>
    <w:rPr>
      <w:sz w:val="22"/>
      <w:szCs w:val="22"/>
      <w:lang w:eastAsia="en-US"/>
    </w:rPr>
  </w:style>
  <w:style w:type="character" w:customStyle="1" w:styleId="WW8Num44z1">
    <w:name w:val="WW8Num44z1"/>
    <w:rsid w:val="009C4E57"/>
  </w:style>
  <w:style w:type="character" w:customStyle="1" w:styleId="WW8Num44z2">
    <w:name w:val="WW8Num44z2"/>
    <w:rsid w:val="009C4E57"/>
  </w:style>
  <w:style w:type="character" w:customStyle="1" w:styleId="WW8Num44z3">
    <w:name w:val="WW8Num44z3"/>
    <w:rsid w:val="009C4E57"/>
  </w:style>
  <w:style w:type="character" w:customStyle="1" w:styleId="WW8Num44z4">
    <w:name w:val="WW8Num44z4"/>
    <w:rsid w:val="009C4E57"/>
  </w:style>
  <w:style w:type="character" w:customStyle="1" w:styleId="WW8Num44z5">
    <w:name w:val="WW8Num44z5"/>
    <w:rsid w:val="009C4E57"/>
  </w:style>
  <w:style w:type="character" w:customStyle="1" w:styleId="WW8Num44z6">
    <w:name w:val="WW8Num44z6"/>
    <w:rsid w:val="009C4E57"/>
  </w:style>
  <w:style w:type="character" w:customStyle="1" w:styleId="WW8Num44z7">
    <w:name w:val="WW8Num44z7"/>
    <w:rsid w:val="009C4E57"/>
  </w:style>
  <w:style w:type="character" w:customStyle="1" w:styleId="WW8Num44z8">
    <w:name w:val="WW8Num44z8"/>
    <w:rsid w:val="009C4E57"/>
  </w:style>
  <w:style w:type="character" w:customStyle="1" w:styleId="WW8Num45z0">
    <w:name w:val="WW8Num45z0"/>
    <w:rsid w:val="009C4E57"/>
  </w:style>
  <w:style w:type="character" w:customStyle="1" w:styleId="WW8Num45z1">
    <w:name w:val="WW8Num45z1"/>
    <w:rsid w:val="009C4E57"/>
    <w:rPr>
      <w:rFonts w:ascii="Calibri" w:hAnsi="Calibri" w:cs="Arial"/>
      <w:b/>
      <w:sz w:val="20"/>
      <w:szCs w:val="20"/>
    </w:rPr>
  </w:style>
  <w:style w:type="character" w:customStyle="1" w:styleId="WW8Num45z2">
    <w:name w:val="WW8Num45z2"/>
    <w:rsid w:val="009C4E57"/>
  </w:style>
  <w:style w:type="character" w:customStyle="1" w:styleId="WW8Num45z3">
    <w:name w:val="WW8Num45z3"/>
    <w:rsid w:val="009C4E57"/>
  </w:style>
  <w:style w:type="character" w:customStyle="1" w:styleId="WW8Num45z4">
    <w:name w:val="WW8Num45z4"/>
    <w:rsid w:val="009C4E57"/>
  </w:style>
  <w:style w:type="character" w:customStyle="1" w:styleId="WW8Num45z5">
    <w:name w:val="WW8Num45z5"/>
    <w:rsid w:val="009C4E57"/>
  </w:style>
  <w:style w:type="character" w:customStyle="1" w:styleId="WW8Num45z6">
    <w:name w:val="WW8Num45z6"/>
    <w:rsid w:val="009C4E57"/>
  </w:style>
  <w:style w:type="character" w:customStyle="1" w:styleId="WW8Num45z7">
    <w:name w:val="WW8Num45z7"/>
    <w:rsid w:val="009C4E57"/>
  </w:style>
  <w:style w:type="character" w:customStyle="1" w:styleId="WW8Num45z8">
    <w:name w:val="WW8Num45z8"/>
    <w:rsid w:val="009C4E57"/>
  </w:style>
  <w:style w:type="character" w:customStyle="1" w:styleId="WW8Num46z0">
    <w:name w:val="WW8Num46z0"/>
    <w:rsid w:val="009C4E57"/>
    <w:rPr>
      <w:i/>
      <w:strike w:val="0"/>
      <w:dstrike w:val="0"/>
    </w:rPr>
  </w:style>
  <w:style w:type="character" w:customStyle="1" w:styleId="WW8Num46z1">
    <w:name w:val="WW8Num46z1"/>
    <w:rsid w:val="009C4E57"/>
    <w:rPr>
      <w:rFonts w:ascii="Calibri" w:hAnsi="Calibri" w:cs="Calibri" w:hint="default"/>
      <w:bCs/>
      <w:iCs/>
      <w:color w:val="000000"/>
      <w:sz w:val="20"/>
      <w:szCs w:val="20"/>
    </w:rPr>
  </w:style>
  <w:style w:type="character" w:customStyle="1" w:styleId="WW8Num46z2">
    <w:name w:val="WW8Num46z2"/>
    <w:rsid w:val="009C4E57"/>
  </w:style>
  <w:style w:type="character" w:customStyle="1" w:styleId="WW8Num46z3">
    <w:name w:val="WW8Num46z3"/>
    <w:rsid w:val="009C4E57"/>
  </w:style>
  <w:style w:type="character" w:customStyle="1" w:styleId="WW8Num46z4">
    <w:name w:val="WW8Num46z4"/>
    <w:rsid w:val="009C4E57"/>
  </w:style>
  <w:style w:type="character" w:customStyle="1" w:styleId="WW8Num46z5">
    <w:name w:val="WW8Num46z5"/>
    <w:rsid w:val="009C4E57"/>
  </w:style>
  <w:style w:type="character" w:customStyle="1" w:styleId="WW8Num46z6">
    <w:name w:val="WW8Num46z6"/>
    <w:rsid w:val="009C4E57"/>
  </w:style>
  <w:style w:type="character" w:customStyle="1" w:styleId="WW8Num46z7">
    <w:name w:val="WW8Num46z7"/>
    <w:rsid w:val="009C4E57"/>
  </w:style>
  <w:style w:type="character" w:customStyle="1" w:styleId="WW8Num46z8">
    <w:name w:val="WW8Num46z8"/>
    <w:rsid w:val="009C4E57"/>
  </w:style>
  <w:style w:type="character" w:customStyle="1" w:styleId="WW8Num47z0">
    <w:name w:val="WW8Num47z0"/>
    <w:rsid w:val="009C4E57"/>
    <w:rPr>
      <w:rFonts w:ascii="Calibri" w:hAnsi="Calibri" w:cs="Calibri"/>
      <w:b/>
      <w:bCs/>
      <w:sz w:val="20"/>
      <w:szCs w:val="20"/>
    </w:rPr>
  </w:style>
  <w:style w:type="character" w:customStyle="1" w:styleId="WW8Num47z1">
    <w:name w:val="WW8Num47z1"/>
    <w:rsid w:val="009C4E57"/>
  </w:style>
  <w:style w:type="character" w:customStyle="1" w:styleId="WW8Num47z2">
    <w:name w:val="WW8Num47z2"/>
    <w:rsid w:val="009C4E57"/>
  </w:style>
  <w:style w:type="character" w:customStyle="1" w:styleId="WW8Num47z3">
    <w:name w:val="WW8Num47z3"/>
    <w:rsid w:val="009C4E57"/>
  </w:style>
  <w:style w:type="character" w:customStyle="1" w:styleId="WW8Num47z4">
    <w:name w:val="WW8Num47z4"/>
    <w:rsid w:val="009C4E57"/>
  </w:style>
  <w:style w:type="character" w:customStyle="1" w:styleId="WW8Num47z5">
    <w:name w:val="WW8Num47z5"/>
    <w:rsid w:val="009C4E57"/>
  </w:style>
  <w:style w:type="character" w:customStyle="1" w:styleId="WW8Num47z6">
    <w:name w:val="WW8Num47z6"/>
    <w:rsid w:val="009C4E57"/>
  </w:style>
  <w:style w:type="character" w:customStyle="1" w:styleId="WW8Num47z7">
    <w:name w:val="WW8Num47z7"/>
    <w:rsid w:val="009C4E57"/>
  </w:style>
  <w:style w:type="character" w:customStyle="1" w:styleId="WW8Num47z8">
    <w:name w:val="WW8Num47z8"/>
    <w:rsid w:val="009C4E57"/>
  </w:style>
  <w:style w:type="character" w:customStyle="1" w:styleId="WW8Num48z0">
    <w:name w:val="WW8Num48z0"/>
    <w:rsid w:val="009C4E57"/>
    <w:rPr>
      <w:rFonts w:ascii="Calibri" w:hAnsi="Calibri" w:cs="Calibri"/>
      <w:sz w:val="20"/>
      <w:szCs w:val="20"/>
    </w:rPr>
  </w:style>
  <w:style w:type="character" w:customStyle="1" w:styleId="WW8Num48z1">
    <w:name w:val="WW8Num48z1"/>
    <w:rsid w:val="009C4E57"/>
  </w:style>
  <w:style w:type="character" w:customStyle="1" w:styleId="WW8Num48z2">
    <w:name w:val="WW8Num48z2"/>
    <w:rsid w:val="009C4E57"/>
  </w:style>
  <w:style w:type="character" w:customStyle="1" w:styleId="WW8Num48z3">
    <w:name w:val="WW8Num48z3"/>
    <w:rsid w:val="009C4E57"/>
  </w:style>
  <w:style w:type="character" w:customStyle="1" w:styleId="WW8Num48z4">
    <w:name w:val="WW8Num48z4"/>
    <w:rsid w:val="009C4E57"/>
  </w:style>
  <w:style w:type="character" w:customStyle="1" w:styleId="WW8Num48z5">
    <w:name w:val="WW8Num48z5"/>
    <w:rsid w:val="009C4E57"/>
  </w:style>
  <w:style w:type="character" w:customStyle="1" w:styleId="WW8Num48z6">
    <w:name w:val="WW8Num48z6"/>
    <w:rsid w:val="009C4E57"/>
  </w:style>
  <w:style w:type="character" w:customStyle="1" w:styleId="WW8Num48z7">
    <w:name w:val="WW8Num48z7"/>
    <w:rsid w:val="009C4E57"/>
  </w:style>
  <w:style w:type="character" w:customStyle="1" w:styleId="WW8Num48z8">
    <w:name w:val="WW8Num48z8"/>
    <w:rsid w:val="009C4E57"/>
  </w:style>
  <w:style w:type="character" w:customStyle="1" w:styleId="WW8Num49z0">
    <w:name w:val="WW8Num49z0"/>
    <w:rsid w:val="009C4E57"/>
    <w:rPr>
      <w:rFonts w:ascii="Calibri" w:hAnsi="Calibri" w:cs="Arial"/>
      <w:sz w:val="20"/>
      <w:szCs w:val="20"/>
    </w:rPr>
  </w:style>
  <w:style w:type="character" w:customStyle="1" w:styleId="WW8Num49z1">
    <w:name w:val="WW8Num49z1"/>
    <w:rsid w:val="009C4E57"/>
  </w:style>
  <w:style w:type="character" w:customStyle="1" w:styleId="WW8Num49z2">
    <w:name w:val="WW8Num49z2"/>
    <w:rsid w:val="009C4E57"/>
  </w:style>
  <w:style w:type="character" w:customStyle="1" w:styleId="WW8Num49z3">
    <w:name w:val="WW8Num49z3"/>
    <w:rsid w:val="009C4E57"/>
  </w:style>
  <w:style w:type="character" w:customStyle="1" w:styleId="WW8Num49z4">
    <w:name w:val="WW8Num49z4"/>
    <w:rsid w:val="009C4E57"/>
  </w:style>
  <w:style w:type="character" w:customStyle="1" w:styleId="WW8Num49z5">
    <w:name w:val="WW8Num49z5"/>
    <w:rsid w:val="009C4E57"/>
  </w:style>
  <w:style w:type="character" w:customStyle="1" w:styleId="WW8Num49z6">
    <w:name w:val="WW8Num49z6"/>
    <w:rsid w:val="009C4E57"/>
  </w:style>
  <w:style w:type="character" w:customStyle="1" w:styleId="WW8Num49z7">
    <w:name w:val="WW8Num49z7"/>
    <w:rsid w:val="009C4E57"/>
  </w:style>
  <w:style w:type="character" w:customStyle="1" w:styleId="WW8Num49z8">
    <w:name w:val="WW8Num49z8"/>
    <w:rsid w:val="009C4E57"/>
  </w:style>
  <w:style w:type="character" w:customStyle="1" w:styleId="WW8Num50z0">
    <w:name w:val="WW8Num50z0"/>
    <w:rsid w:val="009C4E57"/>
    <w:rPr>
      <w:rFonts w:ascii="Calibri" w:hAnsi="Calibri" w:cs="Calibri"/>
      <w:sz w:val="20"/>
      <w:szCs w:val="20"/>
    </w:rPr>
  </w:style>
  <w:style w:type="character" w:customStyle="1" w:styleId="WW8Num50z1">
    <w:name w:val="WW8Num50z1"/>
    <w:rsid w:val="009C4E57"/>
    <w:rPr>
      <w:rFonts w:ascii="Calibri" w:hAnsi="Calibri" w:cs="Calibri"/>
      <w:sz w:val="20"/>
      <w:szCs w:val="20"/>
    </w:rPr>
  </w:style>
  <w:style w:type="character" w:customStyle="1" w:styleId="WW8Num50z2">
    <w:name w:val="WW8Num50z2"/>
    <w:rsid w:val="009C4E57"/>
  </w:style>
  <w:style w:type="character" w:customStyle="1" w:styleId="WW8Num50z3">
    <w:name w:val="WW8Num50z3"/>
    <w:rsid w:val="009C4E57"/>
  </w:style>
  <w:style w:type="character" w:customStyle="1" w:styleId="WW8Num50z4">
    <w:name w:val="WW8Num50z4"/>
    <w:rsid w:val="009C4E57"/>
  </w:style>
  <w:style w:type="character" w:customStyle="1" w:styleId="WW8Num50z5">
    <w:name w:val="WW8Num50z5"/>
    <w:rsid w:val="009C4E57"/>
  </w:style>
  <w:style w:type="character" w:customStyle="1" w:styleId="WW8Num50z6">
    <w:name w:val="WW8Num50z6"/>
    <w:rsid w:val="009C4E57"/>
  </w:style>
  <w:style w:type="character" w:customStyle="1" w:styleId="WW8Num50z7">
    <w:name w:val="WW8Num50z7"/>
    <w:rsid w:val="009C4E57"/>
  </w:style>
  <w:style w:type="character" w:customStyle="1" w:styleId="WW8Num50z8">
    <w:name w:val="WW8Num50z8"/>
    <w:rsid w:val="009C4E57"/>
  </w:style>
  <w:style w:type="character" w:customStyle="1" w:styleId="WW8Num51z0">
    <w:name w:val="WW8Num51z0"/>
    <w:rsid w:val="009C4E57"/>
    <w:rPr>
      <w:rFonts w:ascii="Calibri" w:hAnsi="Calibri" w:cs="Calibri"/>
      <w:sz w:val="20"/>
      <w:szCs w:val="20"/>
    </w:rPr>
  </w:style>
  <w:style w:type="character" w:customStyle="1" w:styleId="WW8Num51z1">
    <w:name w:val="WW8Num51z1"/>
    <w:rsid w:val="009C4E57"/>
    <w:rPr>
      <w:rFonts w:hint="default"/>
    </w:rPr>
  </w:style>
  <w:style w:type="character" w:customStyle="1" w:styleId="WW8Num51z2">
    <w:name w:val="WW8Num51z2"/>
    <w:rsid w:val="009C4E57"/>
  </w:style>
  <w:style w:type="character" w:customStyle="1" w:styleId="WW8Num51z3">
    <w:name w:val="WW8Num51z3"/>
    <w:rsid w:val="009C4E57"/>
  </w:style>
  <w:style w:type="character" w:customStyle="1" w:styleId="WW8Num51z4">
    <w:name w:val="WW8Num51z4"/>
    <w:rsid w:val="009C4E57"/>
  </w:style>
  <w:style w:type="character" w:customStyle="1" w:styleId="WW8Num51z5">
    <w:name w:val="WW8Num51z5"/>
    <w:rsid w:val="009C4E57"/>
  </w:style>
  <w:style w:type="character" w:customStyle="1" w:styleId="WW8Num51z6">
    <w:name w:val="WW8Num51z6"/>
    <w:rsid w:val="009C4E57"/>
  </w:style>
  <w:style w:type="character" w:customStyle="1" w:styleId="WW8Num51z7">
    <w:name w:val="WW8Num51z7"/>
    <w:rsid w:val="009C4E57"/>
  </w:style>
  <w:style w:type="character" w:customStyle="1" w:styleId="WW8Num51z8">
    <w:name w:val="WW8Num51z8"/>
    <w:rsid w:val="009C4E57"/>
  </w:style>
  <w:style w:type="character" w:customStyle="1" w:styleId="WW8Num52z0">
    <w:name w:val="WW8Num52z0"/>
    <w:rsid w:val="009C4E57"/>
    <w:rPr>
      <w:rFonts w:ascii="Calibri" w:hAnsi="Calibri" w:cs="Arial"/>
      <w:sz w:val="20"/>
      <w:szCs w:val="20"/>
      <w:lang w:val="pl-PL" w:eastAsia="en-US"/>
    </w:rPr>
  </w:style>
  <w:style w:type="character" w:customStyle="1" w:styleId="WW8Num52z1">
    <w:name w:val="WW8Num52z1"/>
    <w:rsid w:val="009C4E57"/>
  </w:style>
  <w:style w:type="character" w:customStyle="1" w:styleId="WW8Num52z2">
    <w:name w:val="WW8Num52z2"/>
    <w:rsid w:val="009C4E57"/>
  </w:style>
  <w:style w:type="character" w:customStyle="1" w:styleId="WW8Num52z3">
    <w:name w:val="WW8Num52z3"/>
    <w:rsid w:val="009C4E57"/>
  </w:style>
  <w:style w:type="character" w:customStyle="1" w:styleId="WW8Num52z4">
    <w:name w:val="WW8Num52z4"/>
    <w:rsid w:val="009C4E57"/>
  </w:style>
  <w:style w:type="character" w:customStyle="1" w:styleId="WW8Num52z5">
    <w:name w:val="WW8Num52z5"/>
    <w:rsid w:val="009C4E57"/>
  </w:style>
  <w:style w:type="character" w:customStyle="1" w:styleId="WW8Num52z6">
    <w:name w:val="WW8Num52z6"/>
    <w:rsid w:val="009C4E57"/>
  </w:style>
  <w:style w:type="character" w:customStyle="1" w:styleId="WW8Num52z7">
    <w:name w:val="WW8Num52z7"/>
    <w:rsid w:val="009C4E57"/>
  </w:style>
  <w:style w:type="character" w:customStyle="1" w:styleId="WW8Num52z8">
    <w:name w:val="WW8Num52z8"/>
    <w:rsid w:val="009C4E57"/>
  </w:style>
  <w:style w:type="character" w:customStyle="1" w:styleId="WW8Num53z0">
    <w:name w:val="WW8Num53z0"/>
    <w:rsid w:val="009C4E57"/>
    <w:rPr>
      <w:rFonts w:ascii="Calibri" w:hAnsi="Calibri" w:cs="Calibri"/>
      <w:sz w:val="20"/>
      <w:szCs w:val="20"/>
    </w:rPr>
  </w:style>
  <w:style w:type="character" w:customStyle="1" w:styleId="WW8Num53z1">
    <w:name w:val="WW8Num53z1"/>
    <w:rsid w:val="009C4E57"/>
  </w:style>
  <w:style w:type="character" w:customStyle="1" w:styleId="WW8Num53z2">
    <w:name w:val="WW8Num53z2"/>
    <w:rsid w:val="009C4E57"/>
  </w:style>
  <w:style w:type="character" w:customStyle="1" w:styleId="WW8Num53z3">
    <w:name w:val="WW8Num53z3"/>
    <w:rsid w:val="009C4E57"/>
  </w:style>
  <w:style w:type="character" w:customStyle="1" w:styleId="WW8Num53z4">
    <w:name w:val="WW8Num53z4"/>
    <w:rsid w:val="009C4E57"/>
  </w:style>
  <w:style w:type="character" w:customStyle="1" w:styleId="WW8Num53z5">
    <w:name w:val="WW8Num53z5"/>
    <w:rsid w:val="009C4E57"/>
  </w:style>
  <w:style w:type="character" w:customStyle="1" w:styleId="WW8Num53z6">
    <w:name w:val="WW8Num53z6"/>
    <w:rsid w:val="009C4E57"/>
  </w:style>
  <w:style w:type="character" w:customStyle="1" w:styleId="WW8Num53z7">
    <w:name w:val="WW8Num53z7"/>
    <w:rsid w:val="009C4E57"/>
  </w:style>
  <w:style w:type="character" w:customStyle="1" w:styleId="WW8Num53z8">
    <w:name w:val="WW8Num53z8"/>
    <w:rsid w:val="009C4E57"/>
  </w:style>
  <w:style w:type="character" w:customStyle="1" w:styleId="Domylnaczcionkaakapitu2">
    <w:name w:val="Domyślna czcionka akapitu2"/>
    <w:rsid w:val="009C4E57"/>
  </w:style>
  <w:style w:type="character" w:customStyle="1" w:styleId="WW8Num3z1">
    <w:name w:val="WW8Num3z1"/>
    <w:rsid w:val="009C4E57"/>
  </w:style>
  <w:style w:type="character" w:customStyle="1" w:styleId="WW8Num3z2">
    <w:name w:val="WW8Num3z2"/>
    <w:rsid w:val="009C4E57"/>
  </w:style>
  <w:style w:type="character" w:customStyle="1" w:styleId="WW8Num3z3">
    <w:name w:val="WW8Num3z3"/>
    <w:rsid w:val="009C4E57"/>
  </w:style>
  <w:style w:type="character" w:customStyle="1" w:styleId="WW8Num3z4">
    <w:name w:val="WW8Num3z4"/>
    <w:rsid w:val="009C4E57"/>
  </w:style>
  <w:style w:type="character" w:customStyle="1" w:styleId="WW8Num3z5">
    <w:name w:val="WW8Num3z5"/>
    <w:rsid w:val="009C4E57"/>
  </w:style>
  <w:style w:type="character" w:customStyle="1" w:styleId="WW8Num3z6">
    <w:name w:val="WW8Num3z6"/>
    <w:rsid w:val="009C4E57"/>
  </w:style>
  <w:style w:type="character" w:customStyle="1" w:styleId="WW8Num3z7">
    <w:name w:val="WW8Num3z7"/>
    <w:rsid w:val="009C4E57"/>
  </w:style>
  <w:style w:type="character" w:customStyle="1" w:styleId="WW8Num3z8">
    <w:name w:val="WW8Num3z8"/>
    <w:rsid w:val="009C4E57"/>
  </w:style>
  <w:style w:type="character" w:customStyle="1" w:styleId="WW8Num4z1">
    <w:name w:val="WW8Num4z1"/>
    <w:rsid w:val="009C4E57"/>
    <w:rPr>
      <w:rFonts w:hint="default"/>
    </w:rPr>
  </w:style>
  <w:style w:type="character" w:customStyle="1" w:styleId="WW8Num4z2">
    <w:name w:val="WW8Num4z2"/>
    <w:rsid w:val="009C4E57"/>
  </w:style>
  <w:style w:type="character" w:customStyle="1" w:styleId="WW8Num4z3">
    <w:name w:val="WW8Num4z3"/>
    <w:rsid w:val="009C4E57"/>
  </w:style>
  <w:style w:type="character" w:customStyle="1" w:styleId="WW8Num4z4">
    <w:name w:val="WW8Num4z4"/>
    <w:rsid w:val="009C4E57"/>
  </w:style>
  <w:style w:type="character" w:customStyle="1" w:styleId="WW8Num4z5">
    <w:name w:val="WW8Num4z5"/>
    <w:rsid w:val="009C4E57"/>
  </w:style>
  <w:style w:type="character" w:customStyle="1" w:styleId="WW8Num4z6">
    <w:name w:val="WW8Num4z6"/>
    <w:rsid w:val="009C4E57"/>
    <w:rPr>
      <w:rFonts w:eastAsia="Calibri"/>
      <w:b/>
    </w:rPr>
  </w:style>
  <w:style w:type="character" w:customStyle="1" w:styleId="WW8Num4z7">
    <w:name w:val="WW8Num4z7"/>
    <w:rsid w:val="009C4E57"/>
  </w:style>
  <w:style w:type="character" w:customStyle="1" w:styleId="WW8Num4z8">
    <w:name w:val="WW8Num4z8"/>
    <w:rsid w:val="009C4E57"/>
  </w:style>
  <w:style w:type="character" w:customStyle="1" w:styleId="WW8Num5z1">
    <w:name w:val="WW8Num5z1"/>
    <w:rsid w:val="009C4E57"/>
  </w:style>
  <w:style w:type="character" w:customStyle="1" w:styleId="WW8Num5z2">
    <w:name w:val="WW8Num5z2"/>
    <w:rsid w:val="009C4E57"/>
  </w:style>
  <w:style w:type="character" w:customStyle="1" w:styleId="WW8Num5z3">
    <w:name w:val="WW8Num5z3"/>
    <w:rsid w:val="009C4E57"/>
  </w:style>
  <w:style w:type="character" w:customStyle="1" w:styleId="WW8Num5z4">
    <w:name w:val="WW8Num5z4"/>
    <w:rsid w:val="009C4E57"/>
  </w:style>
  <w:style w:type="character" w:customStyle="1" w:styleId="WW8Num5z5">
    <w:name w:val="WW8Num5z5"/>
    <w:rsid w:val="009C4E57"/>
  </w:style>
  <w:style w:type="character" w:customStyle="1" w:styleId="WW8Num5z6">
    <w:name w:val="WW8Num5z6"/>
    <w:rsid w:val="009C4E57"/>
  </w:style>
  <w:style w:type="character" w:customStyle="1" w:styleId="WW8Num5z7">
    <w:name w:val="WW8Num5z7"/>
    <w:rsid w:val="009C4E57"/>
  </w:style>
  <w:style w:type="character" w:customStyle="1" w:styleId="WW8Num5z8">
    <w:name w:val="WW8Num5z8"/>
    <w:rsid w:val="009C4E57"/>
  </w:style>
  <w:style w:type="character" w:customStyle="1" w:styleId="WW8Num6z1">
    <w:name w:val="WW8Num6z1"/>
    <w:rsid w:val="009C4E57"/>
  </w:style>
  <w:style w:type="character" w:customStyle="1" w:styleId="WW8Num6z2">
    <w:name w:val="WW8Num6z2"/>
    <w:rsid w:val="009C4E57"/>
  </w:style>
  <w:style w:type="character" w:customStyle="1" w:styleId="WW8Num6z3">
    <w:name w:val="WW8Num6z3"/>
    <w:rsid w:val="009C4E57"/>
  </w:style>
  <w:style w:type="character" w:customStyle="1" w:styleId="WW8Num6z4">
    <w:name w:val="WW8Num6z4"/>
    <w:rsid w:val="009C4E57"/>
  </w:style>
  <w:style w:type="character" w:customStyle="1" w:styleId="WW8Num6z5">
    <w:name w:val="WW8Num6z5"/>
    <w:rsid w:val="009C4E57"/>
  </w:style>
  <w:style w:type="character" w:customStyle="1" w:styleId="WW8Num6z6">
    <w:name w:val="WW8Num6z6"/>
    <w:rsid w:val="009C4E57"/>
  </w:style>
  <w:style w:type="character" w:customStyle="1" w:styleId="WW8Num6z7">
    <w:name w:val="WW8Num6z7"/>
    <w:rsid w:val="009C4E57"/>
  </w:style>
  <w:style w:type="character" w:customStyle="1" w:styleId="WW8Num6z8">
    <w:name w:val="WW8Num6z8"/>
    <w:rsid w:val="009C4E57"/>
  </w:style>
  <w:style w:type="character" w:customStyle="1" w:styleId="WW8Num8z1">
    <w:name w:val="WW8Num8z1"/>
    <w:rsid w:val="009C4E57"/>
    <w:rPr>
      <w:rFonts w:ascii="Times New Roman" w:eastAsia="Times New Roman" w:hAnsi="Times New Roman" w:cs="Times New Roman" w:hint="default"/>
      <w:color w:val="000000"/>
    </w:rPr>
  </w:style>
  <w:style w:type="character" w:customStyle="1" w:styleId="WW8Num8z2">
    <w:name w:val="WW8Num8z2"/>
    <w:rsid w:val="009C4E57"/>
  </w:style>
  <w:style w:type="character" w:customStyle="1" w:styleId="WW8Num8z3">
    <w:name w:val="WW8Num8z3"/>
    <w:rsid w:val="009C4E57"/>
  </w:style>
  <w:style w:type="character" w:customStyle="1" w:styleId="WW8Num8z4">
    <w:name w:val="WW8Num8z4"/>
    <w:rsid w:val="009C4E57"/>
  </w:style>
  <w:style w:type="character" w:customStyle="1" w:styleId="WW8Num8z5">
    <w:name w:val="WW8Num8z5"/>
    <w:rsid w:val="009C4E57"/>
  </w:style>
  <w:style w:type="character" w:customStyle="1" w:styleId="WW8Num8z6">
    <w:name w:val="WW8Num8z6"/>
    <w:rsid w:val="009C4E57"/>
  </w:style>
  <w:style w:type="character" w:customStyle="1" w:styleId="WW8Num8z7">
    <w:name w:val="WW8Num8z7"/>
    <w:rsid w:val="009C4E57"/>
  </w:style>
  <w:style w:type="character" w:customStyle="1" w:styleId="WW8Num8z8">
    <w:name w:val="WW8Num8z8"/>
    <w:rsid w:val="009C4E57"/>
  </w:style>
  <w:style w:type="character" w:customStyle="1" w:styleId="WW8Num9z1">
    <w:name w:val="WW8Num9z1"/>
    <w:rsid w:val="009C4E57"/>
  </w:style>
  <w:style w:type="character" w:customStyle="1" w:styleId="WW8Num9z2">
    <w:name w:val="WW8Num9z2"/>
    <w:rsid w:val="009C4E57"/>
  </w:style>
  <w:style w:type="character" w:customStyle="1" w:styleId="WW8Num9z3">
    <w:name w:val="WW8Num9z3"/>
    <w:rsid w:val="009C4E57"/>
  </w:style>
  <w:style w:type="character" w:customStyle="1" w:styleId="WW8Num9z4">
    <w:name w:val="WW8Num9z4"/>
    <w:rsid w:val="009C4E57"/>
  </w:style>
  <w:style w:type="character" w:customStyle="1" w:styleId="WW8Num9z5">
    <w:name w:val="WW8Num9z5"/>
    <w:rsid w:val="009C4E57"/>
  </w:style>
  <w:style w:type="character" w:customStyle="1" w:styleId="WW8Num9z6">
    <w:name w:val="WW8Num9z6"/>
    <w:rsid w:val="009C4E57"/>
  </w:style>
  <w:style w:type="character" w:customStyle="1" w:styleId="WW8Num9z7">
    <w:name w:val="WW8Num9z7"/>
    <w:rsid w:val="009C4E57"/>
  </w:style>
  <w:style w:type="character" w:customStyle="1" w:styleId="WW8Num9z8">
    <w:name w:val="WW8Num9z8"/>
    <w:rsid w:val="009C4E57"/>
  </w:style>
  <w:style w:type="character" w:customStyle="1" w:styleId="WW8Num10z1">
    <w:name w:val="WW8Num10z1"/>
    <w:rsid w:val="009C4E57"/>
    <w:rPr>
      <w:rFonts w:ascii="Courier New" w:hAnsi="Courier New" w:cs="Courier New" w:hint="default"/>
    </w:rPr>
  </w:style>
  <w:style w:type="character" w:customStyle="1" w:styleId="WW8Num10z2">
    <w:name w:val="WW8Num10z2"/>
    <w:rsid w:val="009C4E57"/>
    <w:rPr>
      <w:rFonts w:ascii="Wingdings" w:hAnsi="Wingdings" w:cs="Wingdings" w:hint="default"/>
    </w:rPr>
  </w:style>
  <w:style w:type="character" w:customStyle="1" w:styleId="WW8Num10z3">
    <w:name w:val="WW8Num10z3"/>
    <w:rsid w:val="009C4E57"/>
    <w:rPr>
      <w:rFonts w:ascii="Symbol" w:hAnsi="Symbol" w:cs="Symbol" w:hint="default"/>
    </w:rPr>
  </w:style>
  <w:style w:type="character" w:customStyle="1" w:styleId="WW8Num11z1">
    <w:name w:val="WW8Num11z1"/>
    <w:rsid w:val="009C4E57"/>
  </w:style>
  <w:style w:type="character" w:customStyle="1" w:styleId="WW8Num11z2">
    <w:name w:val="WW8Num11z2"/>
    <w:rsid w:val="009C4E57"/>
  </w:style>
  <w:style w:type="character" w:customStyle="1" w:styleId="WW8Num11z3">
    <w:name w:val="WW8Num11z3"/>
    <w:rsid w:val="009C4E57"/>
  </w:style>
  <w:style w:type="character" w:customStyle="1" w:styleId="WW8Num11z4">
    <w:name w:val="WW8Num11z4"/>
    <w:rsid w:val="009C4E57"/>
  </w:style>
  <w:style w:type="character" w:customStyle="1" w:styleId="WW8Num11z5">
    <w:name w:val="WW8Num11z5"/>
    <w:rsid w:val="009C4E57"/>
  </w:style>
  <w:style w:type="character" w:customStyle="1" w:styleId="WW8Num11z6">
    <w:name w:val="WW8Num11z6"/>
    <w:rsid w:val="009C4E57"/>
  </w:style>
  <w:style w:type="character" w:customStyle="1" w:styleId="WW8Num11z7">
    <w:name w:val="WW8Num11z7"/>
    <w:rsid w:val="009C4E57"/>
  </w:style>
  <w:style w:type="character" w:customStyle="1" w:styleId="WW8Num11z8">
    <w:name w:val="WW8Num11z8"/>
    <w:rsid w:val="009C4E57"/>
  </w:style>
  <w:style w:type="character" w:customStyle="1" w:styleId="WW8Num12z1">
    <w:name w:val="WW8Num12z1"/>
    <w:rsid w:val="009C4E57"/>
  </w:style>
  <w:style w:type="character" w:customStyle="1" w:styleId="WW8Num12z2">
    <w:name w:val="WW8Num12z2"/>
    <w:rsid w:val="009C4E57"/>
  </w:style>
  <w:style w:type="character" w:customStyle="1" w:styleId="WW8Num12z3">
    <w:name w:val="WW8Num12z3"/>
    <w:rsid w:val="009C4E57"/>
  </w:style>
  <w:style w:type="character" w:customStyle="1" w:styleId="WW8Num12z4">
    <w:name w:val="WW8Num12z4"/>
    <w:rsid w:val="009C4E57"/>
  </w:style>
  <w:style w:type="character" w:customStyle="1" w:styleId="WW8Num12z5">
    <w:name w:val="WW8Num12z5"/>
    <w:rsid w:val="009C4E57"/>
  </w:style>
  <w:style w:type="character" w:customStyle="1" w:styleId="WW8Num12z6">
    <w:name w:val="WW8Num12z6"/>
    <w:rsid w:val="009C4E57"/>
  </w:style>
  <w:style w:type="character" w:customStyle="1" w:styleId="WW8Num12z7">
    <w:name w:val="WW8Num12z7"/>
    <w:rsid w:val="009C4E57"/>
  </w:style>
  <w:style w:type="character" w:customStyle="1" w:styleId="WW8Num12z8">
    <w:name w:val="WW8Num12z8"/>
    <w:rsid w:val="009C4E57"/>
  </w:style>
  <w:style w:type="character" w:customStyle="1" w:styleId="WW8Num13z1">
    <w:name w:val="WW8Num13z1"/>
    <w:rsid w:val="009C4E57"/>
  </w:style>
  <w:style w:type="character" w:customStyle="1" w:styleId="WW8Num13z2">
    <w:name w:val="WW8Num13z2"/>
    <w:rsid w:val="009C4E57"/>
  </w:style>
  <w:style w:type="character" w:customStyle="1" w:styleId="WW8Num13z3">
    <w:name w:val="WW8Num13z3"/>
    <w:rsid w:val="009C4E57"/>
  </w:style>
  <w:style w:type="character" w:customStyle="1" w:styleId="WW8Num13z4">
    <w:name w:val="WW8Num13z4"/>
    <w:rsid w:val="009C4E57"/>
  </w:style>
  <w:style w:type="character" w:customStyle="1" w:styleId="WW8Num13z5">
    <w:name w:val="WW8Num13z5"/>
    <w:rsid w:val="009C4E57"/>
  </w:style>
  <w:style w:type="character" w:customStyle="1" w:styleId="WW8Num13z6">
    <w:name w:val="WW8Num13z6"/>
    <w:rsid w:val="009C4E57"/>
  </w:style>
  <w:style w:type="character" w:customStyle="1" w:styleId="WW8Num13z7">
    <w:name w:val="WW8Num13z7"/>
    <w:rsid w:val="009C4E57"/>
  </w:style>
  <w:style w:type="character" w:customStyle="1" w:styleId="WW8Num13z8">
    <w:name w:val="WW8Num13z8"/>
    <w:rsid w:val="009C4E57"/>
  </w:style>
  <w:style w:type="character" w:customStyle="1" w:styleId="WW8Num14z1">
    <w:name w:val="WW8Num14z1"/>
    <w:rsid w:val="009C4E57"/>
  </w:style>
  <w:style w:type="character" w:customStyle="1" w:styleId="WW8Num14z2">
    <w:name w:val="WW8Num14z2"/>
    <w:rsid w:val="009C4E57"/>
  </w:style>
  <w:style w:type="character" w:customStyle="1" w:styleId="WW8Num14z3">
    <w:name w:val="WW8Num14z3"/>
    <w:rsid w:val="009C4E57"/>
  </w:style>
  <w:style w:type="character" w:customStyle="1" w:styleId="WW8Num14z4">
    <w:name w:val="WW8Num14z4"/>
    <w:rsid w:val="009C4E57"/>
  </w:style>
  <w:style w:type="character" w:customStyle="1" w:styleId="WW8Num14z5">
    <w:name w:val="WW8Num14z5"/>
    <w:rsid w:val="009C4E57"/>
  </w:style>
  <w:style w:type="character" w:customStyle="1" w:styleId="WW8Num14z6">
    <w:name w:val="WW8Num14z6"/>
    <w:rsid w:val="009C4E57"/>
  </w:style>
  <w:style w:type="character" w:customStyle="1" w:styleId="WW8Num14z7">
    <w:name w:val="WW8Num14z7"/>
    <w:rsid w:val="009C4E57"/>
  </w:style>
  <w:style w:type="character" w:customStyle="1" w:styleId="WW8Num14z8">
    <w:name w:val="WW8Num14z8"/>
    <w:rsid w:val="009C4E57"/>
  </w:style>
  <w:style w:type="character" w:customStyle="1" w:styleId="WW8Num15z2">
    <w:name w:val="WW8Num15z2"/>
    <w:rsid w:val="009C4E57"/>
    <w:rPr>
      <w:rFonts w:ascii="Wingdings" w:hAnsi="Wingdings" w:cs="Wingdings" w:hint="default"/>
    </w:rPr>
  </w:style>
  <w:style w:type="character" w:customStyle="1" w:styleId="WW8Num15z3">
    <w:name w:val="WW8Num15z3"/>
    <w:rsid w:val="009C4E57"/>
    <w:rPr>
      <w:rFonts w:ascii="Symbol" w:hAnsi="Symbol" w:cs="Symbol" w:hint="default"/>
    </w:rPr>
  </w:style>
  <w:style w:type="character" w:customStyle="1" w:styleId="WW8Num16z1">
    <w:name w:val="WW8Num16z1"/>
    <w:rsid w:val="009C4E57"/>
    <w:rPr>
      <w:rFonts w:hint="default"/>
      <w:b/>
    </w:rPr>
  </w:style>
  <w:style w:type="character" w:customStyle="1" w:styleId="WW8Num17z2">
    <w:name w:val="WW8Num17z2"/>
    <w:rsid w:val="009C4E57"/>
  </w:style>
  <w:style w:type="character" w:customStyle="1" w:styleId="WW8Num17z4">
    <w:name w:val="WW8Num17z4"/>
    <w:rsid w:val="009C4E57"/>
  </w:style>
  <w:style w:type="character" w:customStyle="1" w:styleId="WW8Num17z5">
    <w:name w:val="WW8Num17z5"/>
    <w:rsid w:val="009C4E57"/>
  </w:style>
  <w:style w:type="character" w:customStyle="1" w:styleId="WW8Num17z7">
    <w:name w:val="WW8Num17z7"/>
    <w:rsid w:val="009C4E57"/>
  </w:style>
  <w:style w:type="character" w:customStyle="1" w:styleId="WW8Num17z8">
    <w:name w:val="WW8Num17z8"/>
    <w:rsid w:val="009C4E57"/>
  </w:style>
  <w:style w:type="character" w:customStyle="1" w:styleId="WW8Num18z1">
    <w:name w:val="WW8Num18z1"/>
    <w:rsid w:val="009C4E57"/>
    <w:rPr>
      <w:rFonts w:ascii="Times New Roman" w:hAnsi="Times New Roman" w:cs="Times New Roman" w:hint="default"/>
    </w:rPr>
  </w:style>
  <w:style w:type="character" w:customStyle="1" w:styleId="WW8Num18z3">
    <w:name w:val="WW8Num18z3"/>
    <w:rsid w:val="009C4E57"/>
    <w:rPr>
      <w:strike w:val="0"/>
      <w:dstrike w:val="0"/>
    </w:rPr>
  </w:style>
  <w:style w:type="character" w:customStyle="1" w:styleId="WW8Num18z6">
    <w:name w:val="WW8Num18z6"/>
    <w:rsid w:val="009C4E57"/>
    <w:rPr>
      <w:b w:val="0"/>
      <w:bCs/>
      <w:color w:val="auto"/>
    </w:rPr>
  </w:style>
  <w:style w:type="character" w:customStyle="1" w:styleId="WW8Num19z1">
    <w:name w:val="WW8Num19z1"/>
    <w:rsid w:val="009C4E57"/>
  </w:style>
  <w:style w:type="character" w:customStyle="1" w:styleId="WW8Num19z2">
    <w:name w:val="WW8Num19z2"/>
    <w:rsid w:val="009C4E57"/>
  </w:style>
  <w:style w:type="character" w:customStyle="1" w:styleId="WW8Num19z3">
    <w:name w:val="WW8Num19z3"/>
    <w:rsid w:val="009C4E57"/>
  </w:style>
  <w:style w:type="character" w:customStyle="1" w:styleId="WW8Num19z4">
    <w:name w:val="WW8Num19z4"/>
    <w:rsid w:val="009C4E57"/>
  </w:style>
  <w:style w:type="character" w:customStyle="1" w:styleId="WW8Num19z5">
    <w:name w:val="WW8Num19z5"/>
    <w:rsid w:val="009C4E57"/>
  </w:style>
  <w:style w:type="character" w:customStyle="1" w:styleId="WW8Num19z6">
    <w:name w:val="WW8Num19z6"/>
    <w:rsid w:val="009C4E57"/>
  </w:style>
  <w:style w:type="character" w:customStyle="1" w:styleId="WW8Num19z7">
    <w:name w:val="WW8Num19z7"/>
    <w:rsid w:val="009C4E57"/>
  </w:style>
  <w:style w:type="character" w:customStyle="1" w:styleId="WW8Num19z8">
    <w:name w:val="WW8Num19z8"/>
    <w:rsid w:val="009C4E57"/>
  </w:style>
  <w:style w:type="character" w:customStyle="1" w:styleId="WW8Num20z1">
    <w:name w:val="WW8Num20z1"/>
    <w:rsid w:val="009C4E57"/>
  </w:style>
  <w:style w:type="character" w:customStyle="1" w:styleId="WW8Num20z2">
    <w:name w:val="WW8Num20z2"/>
    <w:rsid w:val="009C4E57"/>
  </w:style>
  <w:style w:type="character" w:customStyle="1" w:styleId="WW8Num20z3">
    <w:name w:val="WW8Num20z3"/>
    <w:rsid w:val="009C4E57"/>
  </w:style>
  <w:style w:type="character" w:customStyle="1" w:styleId="WW8Num20z4">
    <w:name w:val="WW8Num20z4"/>
    <w:rsid w:val="009C4E57"/>
  </w:style>
  <w:style w:type="character" w:customStyle="1" w:styleId="WW8Num20z5">
    <w:name w:val="WW8Num20z5"/>
    <w:rsid w:val="009C4E57"/>
  </w:style>
  <w:style w:type="character" w:customStyle="1" w:styleId="WW8Num20z6">
    <w:name w:val="WW8Num20z6"/>
    <w:rsid w:val="009C4E57"/>
  </w:style>
  <w:style w:type="character" w:customStyle="1" w:styleId="WW8Num20z7">
    <w:name w:val="WW8Num20z7"/>
    <w:rsid w:val="009C4E57"/>
  </w:style>
  <w:style w:type="character" w:customStyle="1" w:styleId="WW8Num20z8">
    <w:name w:val="WW8Num20z8"/>
    <w:rsid w:val="009C4E57"/>
  </w:style>
  <w:style w:type="character" w:customStyle="1" w:styleId="WW8Num22z1">
    <w:name w:val="WW8Num22z1"/>
    <w:rsid w:val="009C4E57"/>
    <w:rPr>
      <w:rFonts w:ascii="Courier New" w:hAnsi="Courier New" w:cs="Courier New" w:hint="default"/>
    </w:rPr>
  </w:style>
  <w:style w:type="character" w:customStyle="1" w:styleId="WW8Num22z2">
    <w:name w:val="WW8Num22z2"/>
    <w:rsid w:val="009C4E57"/>
    <w:rPr>
      <w:rFonts w:ascii="Wingdings" w:hAnsi="Wingdings" w:cs="Wingdings" w:hint="default"/>
    </w:rPr>
  </w:style>
  <w:style w:type="character" w:customStyle="1" w:styleId="WW8Num22z3">
    <w:name w:val="WW8Num22z3"/>
    <w:rsid w:val="009C4E57"/>
    <w:rPr>
      <w:rFonts w:ascii="Symbol" w:hAnsi="Symbol" w:cs="Symbol" w:hint="default"/>
    </w:rPr>
  </w:style>
  <w:style w:type="character" w:customStyle="1" w:styleId="WW8Num24z1">
    <w:name w:val="WW8Num24z1"/>
    <w:rsid w:val="009C4E57"/>
    <w:rPr>
      <w:rFonts w:hint="default"/>
    </w:rPr>
  </w:style>
  <w:style w:type="character" w:customStyle="1" w:styleId="WW8Num25z2">
    <w:name w:val="WW8Num25z2"/>
    <w:rsid w:val="009C4E57"/>
  </w:style>
  <w:style w:type="character" w:customStyle="1" w:styleId="WW8Num25z3">
    <w:name w:val="WW8Num25z3"/>
    <w:rsid w:val="009C4E57"/>
  </w:style>
  <w:style w:type="character" w:customStyle="1" w:styleId="WW8Num25z4">
    <w:name w:val="WW8Num25z4"/>
    <w:rsid w:val="009C4E57"/>
  </w:style>
  <w:style w:type="character" w:customStyle="1" w:styleId="WW8Num25z5">
    <w:name w:val="WW8Num25z5"/>
    <w:rsid w:val="009C4E57"/>
  </w:style>
  <w:style w:type="character" w:customStyle="1" w:styleId="WW8Num25z6">
    <w:name w:val="WW8Num25z6"/>
    <w:rsid w:val="009C4E57"/>
  </w:style>
  <w:style w:type="character" w:customStyle="1" w:styleId="WW8Num25z7">
    <w:name w:val="WW8Num25z7"/>
    <w:rsid w:val="009C4E57"/>
  </w:style>
  <w:style w:type="character" w:customStyle="1" w:styleId="WW8Num25z8">
    <w:name w:val="WW8Num25z8"/>
    <w:rsid w:val="009C4E57"/>
  </w:style>
  <w:style w:type="character" w:customStyle="1" w:styleId="WW8Num26z1">
    <w:name w:val="WW8Num26z1"/>
    <w:rsid w:val="009C4E57"/>
  </w:style>
  <w:style w:type="character" w:customStyle="1" w:styleId="WW8Num26z2">
    <w:name w:val="WW8Num26z2"/>
    <w:rsid w:val="009C4E57"/>
  </w:style>
  <w:style w:type="character" w:customStyle="1" w:styleId="WW8Num26z3">
    <w:name w:val="WW8Num26z3"/>
    <w:rsid w:val="009C4E57"/>
  </w:style>
  <w:style w:type="character" w:customStyle="1" w:styleId="WW8Num26z4">
    <w:name w:val="WW8Num26z4"/>
    <w:rsid w:val="009C4E57"/>
  </w:style>
  <w:style w:type="character" w:customStyle="1" w:styleId="WW8Num26z5">
    <w:name w:val="WW8Num26z5"/>
    <w:rsid w:val="009C4E57"/>
  </w:style>
  <w:style w:type="character" w:customStyle="1" w:styleId="WW8Num26z6">
    <w:name w:val="WW8Num26z6"/>
    <w:rsid w:val="009C4E57"/>
  </w:style>
  <w:style w:type="character" w:customStyle="1" w:styleId="WW8Num26z7">
    <w:name w:val="WW8Num26z7"/>
    <w:rsid w:val="009C4E57"/>
  </w:style>
  <w:style w:type="character" w:customStyle="1" w:styleId="WW8Num26z8">
    <w:name w:val="WW8Num26z8"/>
    <w:rsid w:val="009C4E57"/>
  </w:style>
  <w:style w:type="character" w:customStyle="1" w:styleId="WW8Num27z1">
    <w:name w:val="WW8Num27z1"/>
    <w:rsid w:val="009C4E57"/>
  </w:style>
  <w:style w:type="character" w:customStyle="1" w:styleId="WW8Num27z2">
    <w:name w:val="WW8Num27z2"/>
    <w:rsid w:val="009C4E57"/>
  </w:style>
  <w:style w:type="character" w:customStyle="1" w:styleId="WW8Num27z3">
    <w:name w:val="WW8Num27z3"/>
    <w:rsid w:val="009C4E57"/>
  </w:style>
  <w:style w:type="character" w:customStyle="1" w:styleId="WW8Num27z5">
    <w:name w:val="WW8Num27z5"/>
    <w:rsid w:val="009C4E57"/>
  </w:style>
  <w:style w:type="character" w:customStyle="1" w:styleId="WW8Num27z6">
    <w:name w:val="WW8Num27z6"/>
    <w:rsid w:val="009C4E57"/>
  </w:style>
  <w:style w:type="character" w:customStyle="1" w:styleId="WW8Num27z7">
    <w:name w:val="WW8Num27z7"/>
    <w:rsid w:val="009C4E57"/>
  </w:style>
  <w:style w:type="character" w:customStyle="1" w:styleId="WW8Num27z8">
    <w:name w:val="WW8Num27z8"/>
    <w:rsid w:val="009C4E57"/>
  </w:style>
  <w:style w:type="character" w:customStyle="1" w:styleId="WW8Num28z1">
    <w:name w:val="WW8Num28z1"/>
    <w:rsid w:val="009C4E57"/>
  </w:style>
  <w:style w:type="character" w:customStyle="1" w:styleId="WW8Num28z2">
    <w:name w:val="WW8Num28z2"/>
    <w:rsid w:val="009C4E57"/>
  </w:style>
  <w:style w:type="character" w:customStyle="1" w:styleId="WW8Num28z3">
    <w:name w:val="WW8Num28z3"/>
    <w:rsid w:val="009C4E57"/>
  </w:style>
  <w:style w:type="character" w:customStyle="1" w:styleId="WW8Num28z4">
    <w:name w:val="WW8Num28z4"/>
    <w:rsid w:val="009C4E57"/>
  </w:style>
  <w:style w:type="character" w:customStyle="1" w:styleId="WW8Num28z5">
    <w:name w:val="WW8Num28z5"/>
    <w:rsid w:val="009C4E57"/>
  </w:style>
  <w:style w:type="character" w:customStyle="1" w:styleId="WW8Num28z6">
    <w:name w:val="WW8Num28z6"/>
    <w:rsid w:val="009C4E57"/>
  </w:style>
  <w:style w:type="character" w:customStyle="1" w:styleId="WW8Num28z7">
    <w:name w:val="WW8Num28z7"/>
    <w:rsid w:val="009C4E57"/>
  </w:style>
  <w:style w:type="character" w:customStyle="1" w:styleId="WW8Num28z8">
    <w:name w:val="WW8Num28z8"/>
    <w:rsid w:val="009C4E57"/>
  </w:style>
  <w:style w:type="character" w:customStyle="1" w:styleId="WW8Num29z1">
    <w:name w:val="WW8Num29z1"/>
    <w:rsid w:val="009C4E57"/>
    <w:rPr>
      <w:rFonts w:ascii="Courier New" w:hAnsi="Courier New" w:cs="Times New Roman" w:hint="default"/>
    </w:rPr>
  </w:style>
  <w:style w:type="character" w:customStyle="1" w:styleId="WW8Num29z2">
    <w:name w:val="WW8Num29z2"/>
    <w:rsid w:val="009C4E57"/>
    <w:rPr>
      <w:rFonts w:ascii="Wingdings" w:hAnsi="Wingdings" w:cs="Wingdings" w:hint="default"/>
    </w:rPr>
  </w:style>
  <w:style w:type="character" w:customStyle="1" w:styleId="WW8Num29z3">
    <w:name w:val="WW8Num29z3"/>
    <w:rsid w:val="009C4E57"/>
    <w:rPr>
      <w:rFonts w:ascii="Symbol" w:hAnsi="Symbol" w:cs="Symbol" w:hint="default"/>
    </w:rPr>
  </w:style>
  <w:style w:type="character" w:customStyle="1" w:styleId="WW8Num30z1">
    <w:name w:val="WW8Num30z1"/>
    <w:rsid w:val="009C4E57"/>
    <w:rPr>
      <w:rFonts w:hint="default"/>
      <w:b w:val="0"/>
    </w:rPr>
  </w:style>
  <w:style w:type="character" w:customStyle="1" w:styleId="WW8Num31z1">
    <w:name w:val="WW8Num31z1"/>
    <w:rsid w:val="009C4E57"/>
  </w:style>
  <w:style w:type="character" w:customStyle="1" w:styleId="WW8Num31z2">
    <w:name w:val="WW8Num31z2"/>
    <w:rsid w:val="009C4E57"/>
  </w:style>
  <w:style w:type="character" w:customStyle="1" w:styleId="WW8Num31z3">
    <w:name w:val="WW8Num31z3"/>
    <w:rsid w:val="009C4E57"/>
  </w:style>
  <w:style w:type="character" w:customStyle="1" w:styleId="WW8Num31z4">
    <w:name w:val="WW8Num31z4"/>
    <w:rsid w:val="009C4E57"/>
  </w:style>
  <w:style w:type="character" w:customStyle="1" w:styleId="WW8Num31z5">
    <w:name w:val="WW8Num31z5"/>
    <w:rsid w:val="009C4E57"/>
  </w:style>
  <w:style w:type="character" w:customStyle="1" w:styleId="WW8Num31z6">
    <w:name w:val="WW8Num31z6"/>
    <w:rsid w:val="009C4E57"/>
  </w:style>
  <w:style w:type="character" w:customStyle="1" w:styleId="WW8Num31z7">
    <w:name w:val="WW8Num31z7"/>
    <w:rsid w:val="009C4E57"/>
  </w:style>
  <w:style w:type="character" w:customStyle="1" w:styleId="WW8Num31z8">
    <w:name w:val="WW8Num31z8"/>
    <w:rsid w:val="009C4E57"/>
  </w:style>
  <w:style w:type="character" w:customStyle="1" w:styleId="WW8Num32z1">
    <w:name w:val="WW8Num32z1"/>
    <w:rsid w:val="009C4E57"/>
  </w:style>
  <w:style w:type="character" w:customStyle="1" w:styleId="WW8Num32z2">
    <w:name w:val="WW8Num32z2"/>
    <w:rsid w:val="009C4E57"/>
  </w:style>
  <w:style w:type="character" w:customStyle="1" w:styleId="WW8Num32z3">
    <w:name w:val="WW8Num32z3"/>
    <w:rsid w:val="009C4E57"/>
  </w:style>
  <w:style w:type="character" w:customStyle="1" w:styleId="WW8Num32z4">
    <w:name w:val="WW8Num32z4"/>
    <w:rsid w:val="009C4E57"/>
  </w:style>
  <w:style w:type="character" w:customStyle="1" w:styleId="WW8Num32z5">
    <w:name w:val="WW8Num32z5"/>
    <w:rsid w:val="009C4E57"/>
  </w:style>
  <w:style w:type="character" w:customStyle="1" w:styleId="WW8Num32z6">
    <w:name w:val="WW8Num32z6"/>
    <w:rsid w:val="009C4E57"/>
  </w:style>
  <w:style w:type="character" w:customStyle="1" w:styleId="WW8Num32z7">
    <w:name w:val="WW8Num32z7"/>
    <w:rsid w:val="009C4E57"/>
  </w:style>
  <w:style w:type="character" w:customStyle="1" w:styleId="WW8Num32z8">
    <w:name w:val="WW8Num32z8"/>
    <w:rsid w:val="009C4E57"/>
  </w:style>
  <w:style w:type="character" w:customStyle="1" w:styleId="WW8Num33z1">
    <w:name w:val="WW8Num33z1"/>
    <w:rsid w:val="009C4E57"/>
  </w:style>
  <w:style w:type="character" w:customStyle="1" w:styleId="WW8Num33z2">
    <w:name w:val="WW8Num33z2"/>
    <w:rsid w:val="009C4E57"/>
  </w:style>
  <w:style w:type="character" w:customStyle="1" w:styleId="WW8Num33z3">
    <w:name w:val="WW8Num33z3"/>
    <w:rsid w:val="009C4E57"/>
  </w:style>
  <w:style w:type="character" w:customStyle="1" w:styleId="WW8Num33z4">
    <w:name w:val="WW8Num33z4"/>
    <w:rsid w:val="009C4E57"/>
  </w:style>
  <w:style w:type="character" w:customStyle="1" w:styleId="WW8Num33z5">
    <w:name w:val="WW8Num33z5"/>
    <w:rsid w:val="009C4E57"/>
  </w:style>
  <w:style w:type="character" w:customStyle="1" w:styleId="WW8Num33z6">
    <w:name w:val="WW8Num33z6"/>
    <w:rsid w:val="009C4E57"/>
  </w:style>
  <w:style w:type="character" w:customStyle="1" w:styleId="WW8Num33z7">
    <w:name w:val="WW8Num33z7"/>
    <w:rsid w:val="009C4E57"/>
  </w:style>
  <w:style w:type="character" w:customStyle="1" w:styleId="WW8Num33z8">
    <w:name w:val="WW8Num33z8"/>
    <w:rsid w:val="009C4E57"/>
  </w:style>
  <w:style w:type="character" w:customStyle="1" w:styleId="WW8Num34z1">
    <w:name w:val="WW8Num34z1"/>
    <w:rsid w:val="009C4E57"/>
  </w:style>
  <w:style w:type="character" w:customStyle="1" w:styleId="WW8Num34z2">
    <w:name w:val="WW8Num34z2"/>
    <w:rsid w:val="009C4E57"/>
  </w:style>
  <w:style w:type="character" w:customStyle="1" w:styleId="WW8Num34z3">
    <w:name w:val="WW8Num34z3"/>
    <w:rsid w:val="009C4E57"/>
  </w:style>
  <w:style w:type="character" w:customStyle="1" w:styleId="WW8Num34z4">
    <w:name w:val="WW8Num34z4"/>
    <w:rsid w:val="009C4E57"/>
  </w:style>
  <w:style w:type="character" w:customStyle="1" w:styleId="WW8Num34z5">
    <w:name w:val="WW8Num34z5"/>
    <w:rsid w:val="009C4E57"/>
  </w:style>
  <w:style w:type="character" w:customStyle="1" w:styleId="WW8Num34z6">
    <w:name w:val="WW8Num34z6"/>
    <w:rsid w:val="009C4E57"/>
  </w:style>
  <w:style w:type="character" w:customStyle="1" w:styleId="WW8Num34z7">
    <w:name w:val="WW8Num34z7"/>
    <w:rsid w:val="009C4E57"/>
  </w:style>
  <w:style w:type="character" w:customStyle="1" w:styleId="WW8Num34z8">
    <w:name w:val="WW8Num34z8"/>
    <w:rsid w:val="009C4E57"/>
  </w:style>
  <w:style w:type="character" w:customStyle="1" w:styleId="WW8Num35z1">
    <w:name w:val="WW8Num35z1"/>
    <w:rsid w:val="009C4E57"/>
  </w:style>
  <w:style w:type="character" w:customStyle="1" w:styleId="WW8Num35z2">
    <w:name w:val="WW8Num35z2"/>
    <w:rsid w:val="009C4E57"/>
  </w:style>
  <w:style w:type="character" w:customStyle="1" w:styleId="WW8Num35z3">
    <w:name w:val="WW8Num35z3"/>
    <w:rsid w:val="009C4E57"/>
  </w:style>
  <w:style w:type="character" w:customStyle="1" w:styleId="WW8Num35z4">
    <w:name w:val="WW8Num35z4"/>
    <w:rsid w:val="009C4E57"/>
  </w:style>
  <w:style w:type="character" w:customStyle="1" w:styleId="WW8Num35z5">
    <w:name w:val="WW8Num35z5"/>
    <w:rsid w:val="009C4E57"/>
  </w:style>
  <w:style w:type="character" w:customStyle="1" w:styleId="WW8Num35z6">
    <w:name w:val="WW8Num35z6"/>
    <w:rsid w:val="009C4E57"/>
  </w:style>
  <w:style w:type="character" w:customStyle="1" w:styleId="WW8Num35z7">
    <w:name w:val="WW8Num35z7"/>
    <w:rsid w:val="009C4E57"/>
  </w:style>
  <w:style w:type="character" w:customStyle="1" w:styleId="WW8Num35z8">
    <w:name w:val="WW8Num35z8"/>
    <w:rsid w:val="009C4E57"/>
  </w:style>
  <w:style w:type="character" w:customStyle="1" w:styleId="WW8Num36z2">
    <w:name w:val="WW8Num36z2"/>
    <w:rsid w:val="009C4E57"/>
  </w:style>
  <w:style w:type="character" w:customStyle="1" w:styleId="WW8Num36z4">
    <w:name w:val="WW8Num36z4"/>
    <w:rsid w:val="009C4E57"/>
  </w:style>
  <w:style w:type="character" w:customStyle="1" w:styleId="WW8Num36z5">
    <w:name w:val="WW8Num36z5"/>
    <w:rsid w:val="009C4E57"/>
  </w:style>
  <w:style w:type="character" w:customStyle="1" w:styleId="WW8Num36z6">
    <w:name w:val="WW8Num36z6"/>
    <w:rsid w:val="009C4E57"/>
  </w:style>
  <w:style w:type="character" w:customStyle="1" w:styleId="WW8Num36z7">
    <w:name w:val="WW8Num36z7"/>
    <w:rsid w:val="009C4E57"/>
  </w:style>
  <w:style w:type="character" w:customStyle="1" w:styleId="WW8Num36z8">
    <w:name w:val="WW8Num36z8"/>
    <w:rsid w:val="009C4E57"/>
  </w:style>
  <w:style w:type="character" w:customStyle="1" w:styleId="WW8Num37z1">
    <w:name w:val="WW8Num37z1"/>
    <w:rsid w:val="009C4E57"/>
    <w:rPr>
      <w:rFonts w:cs="Times New Roman"/>
    </w:rPr>
  </w:style>
  <w:style w:type="character" w:customStyle="1" w:styleId="Domylnaczcionkaakapitu1">
    <w:name w:val="Domyślna czcionka akapitu1"/>
    <w:rsid w:val="009C4E57"/>
  </w:style>
  <w:style w:type="character" w:customStyle="1" w:styleId="Odwoaniedokomentarza1">
    <w:name w:val="Odwołanie do komentarza1"/>
    <w:rsid w:val="009C4E57"/>
    <w:rPr>
      <w:sz w:val="16"/>
      <w:szCs w:val="16"/>
    </w:rPr>
  </w:style>
  <w:style w:type="character" w:customStyle="1" w:styleId="Znakiprzypiswkocowych">
    <w:name w:val="Znaki przypisów końcowych"/>
    <w:rsid w:val="009C4E57"/>
    <w:rPr>
      <w:vertAlign w:val="superscript"/>
    </w:rPr>
  </w:style>
  <w:style w:type="character" w:customStyle="1" w:styleId="st">
    <w:name w:val="st"/>
    <w:rsid w:val="009C4E57"/>
  </w:style>
  <w:style w:type="character" w:customStyle="1" w:styleId="Odwoanieprzypisudolnego1">
    <w:name w:val="Odwołanie przypisu dolnego1"/>
    <w:rsid w:val="009C4E57"/>
    <w:rPr>
      <w:vertAlign w:val="superscript"/>
    </w:rPr>
  </w:style>
  <w:style w:type="character" w:customStyle="1" w:styleId="Znakinumeracji">
    <w:name w:val="Znaki numeracji"/>
    <w:rsid w:val="009C4E57"/>
  </w:style>
  <w:style w:type="character" w:customStyle="1" w:styleId="Odwoanieprzypisukocowego1">
    <w:name w:val="Odwołanie przypisu końcowego1"/>
    <w:rsid w:val="009C4E57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9C4E57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Lista">
    <w:name w:val="List"/>
    <w:basedOn w:val="Tekstpodstawowy"/>
    <w:rsid w:val="009C4E57"/>
    <w:pPr>
      <w:spacing w:after="0"/>
      <w:jc w:val="both"/>
    </w:pPr>
    <w:rPr>
      <w:rFonts w:cs="Arial"/>
      <w:lang w:eastAsia="zh-CN"/>
    </w:rPr>
  </w:style>
  <w:style w:type="paragraph" w:styleId="Legenda">
    <w:name w:val="caption"/>
    <w:basedOn w:val="Normalny"/>
    <w:qFormat/>
    <w:rsid w:val="009C4E57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Indeks">
    <w:name w:val="Indeks"/>
    <w:basedOn w:val="Normalny"/>
    <w:rsid w:val="009C4E57"/>
    <w:pPr>
      <w:suppressLineNumbers/>
      <w:suppressAutoHyphens/>
    </w:pPr>
    <w:rPr>
      <w:rFonts w:cs="Arial"/>
      <w:lang w:eastAsia="zh-CN"/>
    </w:rPr>
  </w:style>
  <w:style w:type="paragraph" w:customStyle="1" w:styleId="Nagwek10">
    <w:name w:val="Nagłówek1"/>
    <w:basedOn w:val="Normalny"/>
    <w:next w:val="Tekstpodstawowy"/>
    <w:rsid w:val="009C4E57"/>
    <w:pPr>
      <w:suppressAutoHyphens/>
      <w:jc w:val="center"/>
    </w:pPr>
    <w:rPr>
      <w:b/>
      <w:bCs/>
      <w:sz w:val="32"/>
      <w:lang w:eastAsia="zh-CN"/>
    </w:rPr>
  </w:style>
  <w:style w:type="paragraph" w:customStyle="1" w:styleId="Legenda1">
    <w:name w:val="Legenda1"/>
    <w:basedOn w:val="Normalny"/>
    <w:rsid w:val="009C4E57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Tekstpodstawowywcity21">
    <w:name w:val="Tekst podstawowy wcięty 21"/>
    <w:basedOn w:val="Normalny"/>
    <w:rsid w:val="009C4E57"/>
    <w:pPr>
      <w:suppressAutoHyphens/>
      <w:ind w:left="540" w:hanging="540"/>
      <w:jc w:val="both"/>
    </w:pPr>
    <w:rPr>
      <w:lang w:eastAsia="zh-CN"/>
    </w:rPr>
  </w:style>
  <w:style w:type="paragraph" w:customStyle="1" w:styleId="Tekstpodstawowywcity31">
    <w:name w:val="Tekst podstawowy wcięty 31"/>
    <w:basedOn w:val="Normalny"/>
    <w:rsid w:val="009C4E57"/>
    <w:pPr>
      <w:suppressAutoHyphens/>
      <w:ind w:left="540" w:hanging="180"/>
      <w:jc w:val="both"/>
    </w:pPr>
    <w:rPr>
      <w:i/>
      <w:iCs/>
      <w:lang w:eastAsia="zh-CN"/>
    </w:rPr>
  </w:style>
  <w:style w:type="paragraph" w:customStyle="1" w:styleId="Tekstpodstawowy31">
    <w:name w:val="Tekst podstawowy 31"/>
    <w:basedOn w:val="Normalny"/>
    <w:rsid w:val="009C4E57"/>
    <w:pPr>
      <w:shd w:val="clear" w:color="auto" w:fill="FFFFFF"/>
      <w:suppressAutoHyphens/>
      <w:jc w:val="both"/>
    </w:pPr>
    <w:rPr>
      <w:color w:val="000000"/>
      <w:szCs w:val="22"/>
      <w:lang w:eastAsia="zh-CN"/>
    </w:rPr>
  </w:style>
  <w:style w:type="paragraph" w:customStyle="1" w:styleId="Tekstpodstawowy23">
    <w:name w:val="Tekst podstawowy 23"/>
    <w:basedOn w:val="Normalny"/>
    <w:rsid w:val="009C4E57"/>
    <w:pPr>
      <w:suppressAutoHyphens/>
      <w:spacing w:after="120" w:line="480" w:lineRule="auto"/>
    </w:pPr>
    <w:rPr>
      <w:lang w:eastAsia="zh-CN"/>
    </w:rPr>
  </w:style>
  <w:style w:type="paragraph" w:customStyle="1" w:styleId="Tekstblokowy1">
    <w:name w:val="Tekst blokowy1"/>
    <w:basedOn w:val="Normalny"/>
    <w:rsid w:val="009C4E57"/>
    <w:pPr>
      <w:shd w:val="clear" w:color="auto" w:fill="FFFFFF"/>
      <w:suppressAutoHyphens/>
      <w:ind w:left="1622" w:right="1077"/>
      <w:jc w:val="center"/>
    </w:pPr>
    <w:rPr>
      <w:b/>
      <w:bCs/>
      <w:color w:val="000000"/>
      <w:lang w:eastAsia="zh-CN"/>
    </w:rPr>
  </w:style>
  <w:style w:type="paragraph" w:customStyle="1" w:styleId="Tekstkomentarza1">
    <w:name w:val="Tekst komentarza1"/>
    <w:basedOn w:val="Normalny"/>
    <w:rsid w:val="009C4E57"/>
    <w:pPr>
      <w:suppressAutoHyphens/>
    </w:pPr>
    <w:rPr>
      <w:sz w:val="20"/>
      <w:szCs w:val="20"/>
      <w:lang w:eastAsia="zh-CN"/>
    </w:rPr>
  </w:style>
  <w:style w:type="paragraph" w:customStyle="1" w:styleId="ZnakZnak1">
    <w:name w:val="Znak Znak1"/>
    <w:basedOn w:val="Normalny"/>
    <w:rsid w:val="009C4E57"/>
    <w:pPr>
      <w:suppressAutoHyphens/>
    </w:pPr>
    <w:rPr>
      <w:rFonts w:ascii="Arial" w:hAnsi="Arial" w:cs="Arial"/>
      <w:lang w:eastAsia="zh-CN"/>
    </w:rPr>
  </w:style>
  <w:style w:type="paragraph" w:customStyle="1" w:styleId="Akapitzlist1">
    <w:name w:val="Akapit z listą1"/>
    <w:basedOn w:val="Normalny"/>
    <w:rsid w:val="009C4E57"/>
    <w:pPr>
      <w:suppressAutoHyphens/>
      <w:ind w:left="708"/>
    </w:pPr>
    <w:rPr>
      <w:lang w:eastAsia="zh-CN"/>
    </w:rPr>
  </w:style>
  <w:style w:type="paragraph" w:customStyle="1" w:styleId="Zawartotabeli">
    <w:name w:val="Zawartość tabeli"/>
    <w:basedOn w:val="Normalny"/>
    <w:rsid w:val="009C4E57"/>
    <w:pPr>
      <w:suppressLineNumbers/>
      <w:suppressAutoHyphens/>
    </w:pPr>
    <w:rPr>
      <w:lang w:eastAsia="zh-CN"/>
    </w:rPr>
  </w:style>
  <w:style w:type="paragraph" w:customStyle="1" w:styleId="Nagwektabeli">
    <w:name w:val="Nagłówek tabeli"/>
    <w:basedOn w:val="Zawartotabeli"/>
    <w:rsid w:val="009C4E57"/>
    <w:pPr>
      <w:jc w:val="center"/>
    </w:pPr>
    <w:rPr>
      <w:b/>
      <w:bCs/>
    </w:rPr>
  </w:style>
  <w:style w:type="paragraph" w:customStyle="1" w:styleId="footnotedescription">
    <w:name w:val="footnote description"/>
    <w:next w:val="Normalny"/>
    <w:link w:val="footnotedescriptionChar"/>
    <w:hidden/>
    <w:rsid w:val="009C4E57"/>
    <w:pPr>
      <w:spacing w:before="0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footnotedescriptionChar">
    <w:name w:val="footnote description Char"/>
    <w:link w:val="footnotedescription"/>
    <w:rsid w:val="009C4E57"/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footnotemark">
    <w:name w:val="footnote mark"/>
    <w:hidden/>
    <w:rsid w:val="009C4E57"/>
    <w:rPr>
      <w:rFonts w:ascii="Verdana" w:eastAsia="Verdana" w:hAnsi="Verdana" w:cs="Verdana"/>
      <w:color w:val="000000"/>
      <w:sz w:val="20"/>
      <w:vertAlign w:val="superscript"/>
    </w:rPr>
  </w:style>
  <w:style w:type="table" w:customStyle="1" w:styleId="TableGrid">
    <w:name w:val="TableGrid"/>
    <w:rsid w:val="009C4E57"/>
    <w:pPr>
      <w:spacing w:before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uiPriority w:val="99"/>
    <w:semiHidden/>
    <w:rsid w:val="009C4E57"/>
    <w:rPr>
      <w:lang w:eastAsia="zh-CN"/>
    </w:rPr>
  </w:style>
  <w:style w:type="character" w:customStyle="1" w:styleId="highlight">
    <w:name w:val="highlight"/>
    <w:rsid w:val="004177A1"/>
  </w:style>
  <w:style w:type="paragraph" w:customStyle="1" w:styleId="NormalBold">
    <w:name w:val="NormalBold"/>
    <w:basedOn w:val="Normalny"/>
    <w:link w:val="NormalBoldChar"/>
    <w:rsid w:val="00C87B3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C87B3C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C87B3C"/>
    <w:rPr>
      <w:b/>
      <w:i/>
      <w:spacing w:val="0"/>
    </w:rPr>
  </w:style>
  <w:style w:type="paragraph" w:customStyle="1" w:styleId="Text1">
    <w:name w:val="Text 1"/>
    <w:basedOn w:val="Normalny"/>
    <w:rsid w:val="00C87B3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C87B3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C87B3C"/>
    <w:pPr>
      <w:numPr>
        <w:numId w:val="3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C87B3C"/>
    <w:pPr>
      <w:numPr>
        <w:numId w:val="3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87B3C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C87B3C"/>
    <w:pPr>
      <w:numPr>
        <w:ilvl w:val="1"/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C87B3C"/>
    <w:pPr>
      <w:numPr>
        <w:ilvl w:val="2"/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87B3C"/>
    <w:pPr>
      <w:numPr>
        <w:ilvl w:val="3"/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87B3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87B3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87B3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477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61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784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470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10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6391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74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294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623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3346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39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58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18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807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332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216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7221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683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13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978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12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86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03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7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67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9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723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34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2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512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48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6993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2367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351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0122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990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5315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32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547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71439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83205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191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242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9452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8854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41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1573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192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999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0159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89844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161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3827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14731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715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7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4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183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5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0617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09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911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5171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9707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6491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4312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24578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31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7878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5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8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49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14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33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574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61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325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892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569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089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7506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63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14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04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34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468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1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12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5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6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76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09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832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597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39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617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13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1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89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58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70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6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44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612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06906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34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113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73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28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45BEB-D5CE-4E2F-9448-0E56D59D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5877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"Krzysztof Zachura" &lt;biuro@zachura.pl&gt;</dc:creator>
  <cp:lastModifiedBy>a.habieda</cp:lastModifiedBy>
  <cp:revision>3</cp:revision>
  <cp:lastPrinted>2026-04-15T08:38:00Z</cp:lastPrinted>
  <dcterms:created xsi:type="dcterms:W3CDTF">2026-04-15T09:20:00Z</dcterms:created>
  <dcterms:modified xsi:type="dcterms:W3CDTF">2026-04-15T09:21:00Z</dcterms:modified>
</cp:coreProperties>
</file>