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62" w:type="dxa"/>
        <w:tblInd w:w="-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62"/>
      </w:tblGrid>
      <w:tr w:rsidR="004D7DA9" w:rsidRPr="0027727D" w14:paraId="1A2859E9" w14:textId="77777777" w:rsidTr="00F65D61">
        <w:tc>
          <w:tcPr>
            <w:tcW w:w="9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FDF18C" w14:textId="7A842C76" w:rsidR="004D7DA9" w:rsidRPr="0027727D" w:rsidRDefault="004D7DA9" w:rsidP="00F65D61">
            <w:pPr>
              <w:pStyle w:val="Normalny6"/>
              <w:snapToGrid w:val="0"/>
              <w:spacing w:line="360" w:lineRule="auto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7727D">
              <w:rPr>
                <w:rFonts w:ascii="Arial" w:hAnsi="Arial"/>
                <w:b/>
                <w:sz w:val="20"/>
                <w:szCs w:val="20"/>
              </w:rPr>
              <w:t xml:space="preserve">Załącznik nr </w:t>
            </w:r>
            <w:r w:rsidR="004C39EE">
              <w:rPr>
                <w:rFonts w:ascii="Arial" w:hAnsi="Arial"/>
                <w:b/>
                <w:sz w:val="20"/>
                <w:szCs w:val="20"/>
              </w:rPr>
              <w:t>2</w:t>
            </w:r>
            <w:r w:rsidRPr="0027727D">
              <w:rPr>
                <w:rFonts w:ascii="Arial" w:hAnsi="Arial"/>
                <w:b/>
                <w:sz w:val="20"/>
                <w:szCs w:val="20"/>
              </w:rPr>
              <w:t xml:space="preserve"> do SWZ</w:t>
            </w:r>
          </w:p>
        </w:tc>
      </w:tr>
      <w:tr w:rsidR="004D7DA9" w:rsidRPr="0027727D" w14:paraId="61239875" w14:textId="77777777" w:rsidTr="00F65D61">
        <w:trPr>
          <w:trHeight w:hRule="exact" w:val="1701"/>
        </w:trPr>
        <w:tc>
          <w:tcPr>
            <w:tcW w:w="98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90DEF27" w14:textId="28BF23F2" w:rsidR="004D7DA9" w:rsidRPr="0027727D" w:rsidRDefault="004C39EE" w:rsidP="00F65D61">
            <w:pPr>
              <w:pStyle w:val="Normalny6"/>
              <w:spacing w:line="360" w:lineRule="auto"/>
              <w:jc w:val="center"/>
              <w:rPr>
                <w:rFonts w:ascii="Arial" w:hAnsi="Arial" w:cs="Arial"/>
                <w:b/>
                <w:caps/>
                <w:kern w:val="20"/>
                <w:sz w:val="20"/>
                <w:szCs w:val="20"/>
              </w:rPr>
            </w:pPr>
            <w:r>
              <w:rPr>
                <w:rFonts w:ascii="Arial" w:hAnsi="Arial" w:cs="Arial"/>
                <w:b/>
                <w:kern w:val="20"/>
                <w:sz w:val="20"/>
                <w:szCs w:val="20"/>
              </w:rPr>
              <w:t>Formularz oferty</w:t>
            </w:r>
          </w:p>
          <w:p w14:paraId="469C64CA" w14:textId="77777777" w:rsidR="004D7DA9" w:rsidRPr="0027727D" w:rsidRDefault="004D7DA9" w:rsidP="00F65D61">
            <w:pPr>
              <w:pStyle w:val="Normalny6"/>
              <w:spacing w:line="360" w:lineRule="auto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7727D">
              <w:rPr>
                <w:rFonts w:ascii="Arial" w:hAnsi="Arial" w:cs="Arial"/>
                <w:bCs/>
                <w:iCs/>
                <w:sz w:val="20"/>
                <w:szCs w:val="20"/>
              </w:rPr>
              <w:t>w postępowaniu o udzielenie zamówienia publicznego na usługę pn.:</w:t>
            </w:r>
          </w:p>
          <w:p w14:paraId="78D36701" w14:textId="5199F043" w:rsidR="004D7DA9" w:rsidRPr="0027727D" w:rsidRDefault="008B3608" w:rsidP="00F65D61">
            <w:pPr>
              <w:pStyle w:val="Normalny6"/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20"/>
              </w:rPr>
            </w:pPr>
            <w:r w:rsidRPr="008B3608">
              <w:rPr>
                <w:rFonts w:ascii="Arial" w:hAnsi="Arial" w:cs="Arial"/>
                <w:bCs/>
                <w:iCs/>
                <w:sz w:val="20"/>
                <w:szCs w:val="20"/>
              </w:rPr>
              <w:t>Odbieranie i transport odpadów komunalnych z terenu Gminy Trąbki Wielkie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br/>
            </w:r>
            <w:r w:rsidRPr="008B3608">
              <w:rPr>
                <w:rFonts w:ascii="Arial" w:hAnsi="Arial" w:cs="Arial"/>
                <w:bCs/>
                <w:iCs/>
                <w:sz w:val="20"/>
                <w:szCs w:val="20"/>
              </w:rPr>
              <w:t>w okresie od 01.07.2026 r. do 30.06.2029 r.</w:t>
            </w:r>
          </w:p>
        </w:tc>
      </w:tr>
    </w:tbl>
    <w:p w14:paraId="03EDD71A" w14:textId="77777777" w:rsidR="004D7DA9" w:rsidRDefault="004D7DA9" w:rsidP="002F1B26">
      <w:pPr>
        <w:jc w:val="center"/>
        <w:rPr>
          <w:rFonts w:cs="Arial"/>
          <w:b/>
          <w:bCs/>
          <w:iCs/>
          <w:szCs w:val="22"/>
        </w:rPr>
      </w:pPr>
    </w:p>
    <w:p w14:paraId="214BE60C" w14:textId="77777777" w:rsidR="008F4411" w:rsidRPr="007B3CD2" w:rsidRDefault="008F4411" w:rsidP="008F4411">
      <w:pPr>
        <w:tabs>
          <w:tab w:val="left" w:pos="6804"/>
        </w:tabs>
        <w:ind w:left="6663"/>
        <w:rPr>
          <w:b/>
          <w:iCs/>
        </w:rPr>
      </w:pPr>
      <w:r w:rsidRPr="007B3CD2">
        <w:rPr>
          <w:b/>
          <w:iCs/>
        </w:rPr>
        <w:t xml:space="preserve">Gmina </w:t>
      </w:r>
      <w:r>
        <w:rPr>
          <w:b/>
          <w:iCs/>
        </w:rPr>
        <w:t>Trąbki Wielkie</w:t>
      </w:r>
    </w:p>
    <w:p w14:paraId="77C50DFB" w14:textId="77777777" w:rsidR="008F4411" w:rsidRPr="007B3CD2" w:rsidRDefault="008F4411" w:rsidP="008F4411">
      <w:pPr>
        <w:tabs>
          <w:tab w:val="left" w:pos="6804"/>
        </w:tabs>
        <w:ind w:left="6663"/>
        <w:rPr>
          <w:b/>
          <w:iCs/>
        </w:rPr>
      </w:pPr>
      <w:r w:rsidRPr="007B3CD2">
        <w:rPr>
          <w:b/>
          <w:iCs/>
        </w:rPr>
        <w:t xml:space="preserve">ul. </w:t>
      </w:r>
      <w:r>
        <w:rPr>
          <w:b/>
          <w:iCs/>
        </w:rPr>
        <w:t>Gdańska</w:t>
      </w:r>
      <w:r w:rsidRPr="007B3CD2">
        <w:rPr>
          <w:b/>
          <w:iCs/>
        </w:rPr>
        <w:t xml:space="preserve"> 1</w:t>
      </w:r>
      <w:r>
        <w:rPr>
          <w:b/>
          <w:iCs/>
        </w:rPr>
        <w:t>2</w:t>
      </w:r>
    </w:p>
    <w:p w14:paraId="5DB65C27" w14:textId="77777777" w:rsidR="008F4411" w:rsidRPr="007B3CD2" w:rsidRDefault="008F4411" w:rsidP="008F4411">
      <w:pPr>
        <w:tabs>
          <w:tab w:val="left" w:pos="142"/>
          <w:tab w:val="left" w:pos="6804"/>
        </w:tabs>
        <w:ind w:left="6663"/>
        <w:rPr>
          <w:b/>
          <w:iCs/>
        </w:rPr>
      </w:pPr>
      <w:r w:rsidRPr="007B3CD2">
        <w:rPr>
          <w:b/>
          <w:iCs/>
        </w:rPr>
        <w:t>83-0</w:t>
      </w:r>
      <w:r>
        <w:rPr>
          <w:b/>
          <w:iCs/>
        </w:rPr>
        <w:t>34</w:t>
      </w:r>
      <w:r w:rsidRPr="007B3CD2">
        <w:rPr>
          <w:b/>
          <w:iCs/>
        </w:rPr>
        <w:t xml:space="preserve"> </w:t>
      </w:r>
      <w:r>
        <w:rPr>
          <w:b/>
          <w:iCs/>
        </w:rPr>
        <w:t>Trąbki Wielkie</w:t>
      </w:r>
    </w:p>
    <w:p w14:paraId="37FA3BAE" w14:textId="77777777" w:rsidR="008F4411" w:rsidRPr="00EA27B4" w:rsidRDefault="008F4411" w:rsidP="008F4411">
      <w:pPr>
        <w:ind w:left="5954"/>
        <w:rPr>
          <w:b/>
          <w:bCs/>
          <w:szCs w:val="20"/>
          <w:highlight w:val="yellow"/>
          <w:lang w:eastAsia="ar-SA"/>
        </w:rPr>
      </w:pPr>
    </w:p>
    <w:p w14:paraId="15D05130" w14:textId="77777777" w:rsidR="008F4411" w:rsidRDefault="008F4411" w:rsidP="008F4411">
      <w:pPr>
        <w:spacing w:line="312" w:lineRule="auto"/>
        <w:ind w:right="4253"/>
        <w:rPr>
          <w:szCs w:val="20"/>
        </w:rPr>
      </w:pPr>
      <w:r>
        <w:rPr>
          <w:szCs w:val="20"/>
        </w:rPr>
        <w:t>Wykonawca/ Wykonawcy wspólnie ubiegający się o udzielenie zamówienia</w:t>
      </w:r>
      <w:r>
        <w:rPr>
          <w:rStyle w:val="Odwoanieprzypisudolnego"/>
          <w:b/>
          <w:szCs w:val="20"/>
        </w:rPr>
        <w:footnoteReference w:id="1"/>
      </w:r>
      <w:r>
        <w:rPr>
          <w:szCs w:val="20"/>
        </w:rPr>
        <w:t>:</w:t>
      </w:r>
    </w:p>
    <w:p w14:paraId="73C76325" w14:textId="77777777" w:rsidR="008F4411" w:rsidRDefault="008F4411" w:rsidP="008F4411">
      <w:pPr>
        <w:spacing w:line="240" w:lineRule="auto"/>
        <w:ind w:right="6803"/>
        <w:rPr>
          <w:szCs w:val="20"/>
        </w:rPr>
      </w:pPr>
    </w:p>
    <w:p w14:paraId="433371EF" w14:textId="77777777" w:rsidR="008F4411" w:rsidRDefault="008F4411" w:rsidP="008F4411">
      <w:pPr>
        <w:tabs>
          <w:tab w:val="right" w:pos="9639"/>
        </w:tabs>
        <w:spacing w:line="316" w:lineRule="auto"/>
        <w:rPr>
          <w:szCs w:val="20"/>
        </w:rPr>
      </w:pPr>
      <w:r>
        <w:rPr>
          <w:szCs w:val="20"/>
        </w:rPr>
        <w:t>Nazwa:</w:t>
      </w:r>
      <w:r>
        <w:rPr>
          <w:szCs w:val="20"/>
          <w:u w:val="dotted"/>
        </w:rPr>
        <w:t xml:space="preserve">      </w:t>
      </w:r>
      <w:r>
        <w:rPr>
          <w:szCs w:val="20"/>
          <w:u w:val="dotted"/>
        </w:rPr>
        <w:tab/>
      </w:r>
    </w:p>
    <w:p w14:paraId="27A6C274" w14:textId="77777777" w:rsidR="008F4411" w:rsidRDefault="008F4411" w:rsidP="008F4411">
      <w:pPr>
        <w:tabs>
          <w:tab w:val="right" w:pos="9639"/>
        </w:tabs>
        <w:spacing w:line="316" w:lineRule="auto"/>
        <w:rPr>
          <w:szCs w:val="20"/>
        </w:rPr>
      </w:pPr>
      <w:r>
        <w:rPr>
          <w:szCs w:val="20"/>
          <w:u w:val="dotted"/>
        </w:rPr>
        <w:t xml:space="preserve">      </w:t>
      </w:r>
      <w:r>
        <w:rPr>
          <w:szCs w:val="20"/>
          <w:u w:val="dotted"/>
        </w:rPr>
        <w:tab/>
      </w:r>
    </w:p>
    <w:p w14:paraId="437EB3CF" w14:textId="77777777" w:rsidR="008F4411" w:rsidRDefault="008F4411" w:rsidP="008F4411">
      <w:pPr>
        <w:tabs>
          <w:tab w:val="right" w:pos="5387"/>
        </w:tabs>
        <w:spacing w:line="316" w:lineRule="auto"/>
        <w:rPr>
          <w:szCs w:val="20"/>
        </w:rPr>
      </w:pPr>
      <w:r>
        <w:rPr>
          <w:szCs w:val="20"/>
        </w:rPr>
        <w:t>Województwo:</w:t>
      </w:r>
      <w:r>
        <w:rPr>
          <w:szCs w:val="20"/>
          <w:u w:val="dotted"/>
        </w:rPr>
        <w:t xml:space="preserve">      </w:t>
      </w:r>
      <w:r>
        <w:rPr>
          <w:szCs w:val="20"/>
          <w:u w:val="dotted"/>
        </w:rPr>
        <w:tab/>
      </w:r>
    </w:p>
    <w:p w14:paraId="6EC4D39A" w14:textId="77777777" w:rsidR="008F4411" w:rsidRDefault="008F4411" w:rsidP="008F4411">
      <w:pPr>
        <w:tabs>
          <w:tab w:val="right" w:pos="5387"/>
        </w:tabs>
        <w:spacing w:line="316" w:lineRule="auto"/>
        <w:rPr>
          <w:szCs w:val="20"/>
        </w:rPr>
      </w:pPr>
      <w:r>
        <w:rPr>
          <w:szCs w:val="20"/>
        </w:rPr>
        <w:t>Miejscowość:</w:t>
      </w:r>
      <w:r>
        <w:rPr>
          <w:szCs w:val="20"/>
          <w:u w:val="dotted"/>
        </w:rPr>
        <w:t xml:space="preserve">      </w:t>
      </w:r>
      <w:r>
        <w:rPr>
          <w:szCs w:val="20"/>
          <w:u w:val="dotted"/>
        </w:rPr>
        <w:tab/>
      </w:r>
    </w:p>
    <w:p w14:paraId="0FF6BF1F" w14:textId="77777777" w:rsidR="008F4411" w:rsidRDefault="008F4411" w:rsidP="008F4411">
      <w:pPr>
        <w:tabs>
          <w:tab w:val="right" w:pos="5387"/>
        </w:tabs>
        <w:spacing w:line="316" w:lineRule="auto"/>
        <w:rPr>
          <w:szCs w:val="20"/>
        </w:rPr>
      </w:pPr>
      <w:r>
        <w:rPr>
          <w:szCs w:val="20"/>
        </w:rPr>
        <w:t>Kod pocztowy:</w:t>
      </w:r>
      <w:r>
        <w:rPr>
          <w:szCs w:val="20"/>
          <w:u w:val="dotted"/>
        </w:rPr>
        <w:t xml:space="preserve">      </w:t>
      </w:r>
      <w:r>
        <w:rPr>
          <w:szCs w:val="20"/>
          <w:u w:val="dotted"/>
        </w:rPr>
        <w:tab/>
      </w:r>
    </w:p>
    <w:p w14:paraId="080ECBA0" w14:textId="77777777" w:rsidR="008F4411" w:rsidRDefault="008F4411" w:rsidP="008F4411">
      <w:pPr>
        <w:tabs>
          <w:tab w:val="right" w:pos="5387"/>
        </w:tabs>
        <w:spacing w:line="316" w:lineRule="auto"/>
        <w:rPr>
          <w:szCs w:val="20"/>
        </w:rPr>
      </w:pPr>
      <w:r>
        <w:rPr>
          <w:szCs w:val="20"/>
        </w:rPr>
        <w:t>Kraj:</w:t>
      </w:r>
      <w:r>
        <w:rPr>
          <w:szCs w:val="20"/>
          <w:u w:val="dotted"/>
        </w:rPr>
        <w:t xml:space="preserve">      </w:t>
      </w:r>
      <w:r>
        <w:rPr>
          <w:szCs w:val="20"/>
          <w:u w:val="dotted"/>
        </w:rPr>
        <w:tab/>
      </w:r>
    </w:p>
    <w:p w14:paraId="3AA677EA" w14:textId="77777777" w:rsidR="008F4411" w:rsidRDefault="008F4411" w:rsidP="008F4411">
      <w:pPr>
        <w:tabs>
          <w:tab w:val="right" w:pos="9639"/>
        </w:tabs>
        <w:spacing w:line="316" w:lineRule="auto"/>
        <w:rPr>
          <w:szCs w:val="20"/>
        </w:rPr>
      </w:pPr>
      <w:r>
        <w:rPr>
          <w:szCs w:val="20"/>
        </w:rPr>
        <w:t>Adres pocztowy (ulica, nr domu i lokalu):</w:t>
      </w:r>
      <w:r>
        <w:rPr>
          <w:szCs w:val="20"/>
          <w:u w:val="dotted"/>
        </w:rPr>
        <w:t xml:space="preserve">      </w:t>
      </w:r>
      <w:r>
        <w:rPr>
          <w:szCs w:val="20"/>
          <w:u w:val="dotted"/>
        </w:rPr>
        <w:tab/>
      </w:r>
    </w:p>
    <w:p w14:paraId="1F532E17" w14:textId="77777777" w:rsidR="008F4411" w:rsidRDefault="008F4411" w:rsidP="008F4411">
      <w:pPr>
        <w:tabs>
          <w:tab w:val="right" w:pos="9639"/>
        </w:tabs>
        <w:spacing w:line="316" w:lineRule="auto"/>
        <w:rPr>
          <w:szCs w:val="20"/>
        </w:rPr>
      </w:pPr>
      <w:r>
        <w:rPr>
          <w:szCs w:val="20"/>
          <w:u w:val="dotted"/>
        </w:rPr>
        <w:t xml:space="preserve">      </w:t>
      </w:r>
      <w:r>
        <w:rPr>
          <w:szCs w:val="20"/>
          <w:u w:val="dotted"/>
        </w:rPr>
        <w:tab/>
      </w:r>
    </w:p>
    <w:p w14:paraId="551BF947" w14:textId="77777777" w:rsidR="008F4411" w:rsidRDefault="008F4411" w:rsidP="008F4411">
      <w:pPr>
        <w:tabs>
          <w:tab w:val="right" w:pos="9639"/>
        </w:tabs>
        <w:spacing w:line="316" w:lineRule="auto"/>
        <w:rPr>
          <w:szCs w:val="20"/>
        </w:rPr>
      </w:pPr>
      <w:r>
        <w:rPr>
          <w:szCs w:val="20"/>
          <w:u w:val="dotted"/>
        </w:rPr>
        <w:t xml:space="preserve">      </w:t>
      </w:r>
      <w:r>
        <w:rPr>
          <w:szCs w:val="20"/>
          <w:u w:val="dotted"/>
        </w:rPr>
        <w:tab/>
      </w:r>
    </w:p>
    <w:p w14:paraId="2D36F93A" w14:textId="77777777" w:rsidR="008F4411" w:rsidRDefault="008F4411" w:rsidP="0011478F">
      <w:pPr>
        <w:tabs>
          <w:tab w:val="right" w:pos="6096"/>
        </w:tabs>
        <w:spacing w:line="316" w:lineRule="auto"/>
        <w:rPr>
          <w:szCs w:val="20"/>
        </w:rPr>
      </w:pPr>
      <w:r>
        <w:rPr>
          <w:szCs w:val="20"/>
        </w:rPr>
        <w:t>NIP:</w:t>
      </w:r>
      <w:r>
        <w:rPr>
          <w:szCs w:val="20"/>
          <w:u w:val="dotted"/>
        </w:rPr>
        <w:t xml:space="preserve">      </w:t>
      </w:r>
      <w:r>
        <w:rPr>
          <w:szCs w:val="20"/>
          <w:u w:val="dotted"/>
        </w:rPr>
        <w:tab/>
      </w:r>
    </w:p>
    <w:p w14:paraId="5FA8012B" w14:textId="2E50CEBA" w:rsidR="0011478F" w:rsidRDefault="0011478F" w:rsidP="0011478F">
      <w:pPr>
        <w:tabs>
          <w:tab w:val="right" w:pos="6096"/>
        </w:tabs>
        <w:spacing w:line="316" w:lineRule="auto"/>
        <w:rPr>
          <w:szCs w:val="20"/>
        </w:rPr>
      </w:pPr>
      <w:r>
        <w:rPr>
          <w:szCs w:val="20"/>
        </w:rPr>
        <w:t>Wielkość przedsiębiorstwa*:</w:t>
      </w:r>
    </w:p>
    <w:p w14:paraId="7DB2A1B8" w14:textId="18371729" w:rsidR="0011478F" w:rsidRDefault="0011478F" w:rsidP="0011478F">
      <w:pPr>
        <w:tabs>
          <w:tab w:val="right" w:pos="6096"/>
        </w:tabs>
        <w:spacing w:line="316" w:lineRule="auto"/>
        <w:ind w:left="709"/>
        <w:rPr>
          <w:szCs w:val="20"/>
        </w:rPr>
      </w:pPr>
      <w:r w:rsidRPr="0011478F">
        <w:rPr>
          <w:szCs w:val="20"/>
        </w:rPr>
        <w:t>mikroprzedsiębiorc</w:t>
      </w:r>
      <w:r>
        <w:rPr>
          <w:szCs w:val="20"/>
        </w:rPr>
        <w:t>a</w:t>
      </w:r>
    </w:p>
    <w:p w14:paraId="18926EE8" w14:textId="0BA8D980" w:rsidR="0011478F" w:rsidRDefault="0011478F" w:rsidP="0011478F">
      <w:pPr>
        <w:tabs>
          <w:tab w:val="right" w:pos="6096"/>
        </w:tabs>
        <w:spacing w:line="316" w:lineRule="auto"/>
        <w:ind w:left="709"/>
        <w:rPr>
          <w:szCs w:val="20"/>
        </w:rPr>
      </w:pPr>
      <w:r w:rsidRPr="0011478F">
        <w:rPr>
          <w:szCs w:val="20"/>
        </w:rPr>
        <w:t>mały przedsiębiorc</w:t>
      </w:r>
      <w:r>
        <w:rPr>
          <w:szCs w:val="20"/>
        </w:rPr>
        <w:t>a</w:t>
      </w:r>
    </w:p>
    <w:p w14:paraId="720860E0" w14:textId="637E823D" w:rsidR="0011478F" w:rsidRDefault="0011478F" w:rsidP="0011478F">
      <w:pPr>
        <w:tabs>
          <w:tab w:val="right" w:pos="6096"/>
        </w:tabs>
        <w:spacing w:line="316" w:lineRule="auto"/>
        <w:ind w:left="709"/>
        <w:rPr>
          <w:szCs w:val="20"/>
        </w:rPr>
      </w:pPr>
      <w:r w:rsidRPr="00183B16">
        <w:rPr>
          <w:szCs w:val="20"/>
        </w:rPr>
        <w:t>średni</w:t>
      </w:r>
      <w:r>
        <w:rPr>
          <w:szCs w:val="20"/>
        </w:rPr>
        <w:t xml:space="preserve"> przedsiębiorca</w:t>
      </w:r>
    </w:p>
    <w:p w14:paraId="6A15CCF7" w14:textId="53C1CA0E" w:rsidR="0011478F" w:rsidRDefault="0011478F" w:rsidP="0011478F">
      <w:pPr>
        <w:tabs>
          <w:tab w:val="right" w:pos="6096"/>
        </w:tabs>
        <w:spacing w:line="316" w:lineRule="auto"/>
        <w:ind w:left="709"/>
        <w:rPr>
          <w:szCs w:val="20"/>
        </w:rPr>
      </w:pPr>
      <w:r w:rsidRPr="0011478F">
        <w:rPr>
          <w:szCs w:val="20"/>
        </w:rPr>
        <w:t>inny rodzaj (wpisać): ………………………………………………………………</w:t>
      </w:r>
    </w:p>
    <w:p w14:paraId="3B48046D" w14:textId="2A506A96" w:rsidR="0011478F" w:rsidRDefault="0011478F" w:rsidP="0011478F">
      <w:pPr>
        <w:tabs>
          <w:tab w:val="right" w:pos="6096"/>
        </w:tabs>
        <w:spacing w:line="316" w:lineRule="auto"/>
        <w:ind w:left="709"/>
        <w:rPr>
          <w:szCs w:val="20"/>
        </w:rPr>
      </w:pPr>
      <w:r w:rsidRPr="00183B16">
        <w:rPr>
          <w:szCs w:val="20"/>
        </w:rPr>
        <w:t>osob</w:t>
      </w:r>
      <w:r>
        <w:rPr>
          <w:szCs w:val="20"/>
        </w:rPr>
        <w:t>a</w:t>
      </w:r>
      <w:r w:rsidRPr="00183B16">
        <w:rPr>
          <w:szCs w:val="20"/>
        </w:rPr>
        <w:t xml:space="preserve"> fizyczn</w:t>
      </w:r>
      <w:r>
        <w:rPr>
          <w:szCs w:val="20"/>
        </w:rPr>
        <w:t>a</w:t>
      </w:r>
      <w:r w:rsidRPr="00183B16">
        <w:rPr>
          <w:szCs w:val="20"/>
        </w:rPr>
        <w:t xml:space="preserve"> nieprowadząc</w:t>
      </w:r>
      <w:r>
        <w:rPr>
          <w:szCs w:val="20"/>
        </w:rPr>
        <w:t>a</w:t>
      </w:r>
      <w:r w:rsidRPr="00183B16">
        <w:rPr>
          <w:szCs w:val="20"/>
        </w:rPr>
        <w:t xml:space="preserve"> działalności gospodarczej</w:t>
      </w:r>
    </w:p>
    <w:p w14:paraId="50328C99" w14:textId="68438B0E" w:rsidR="0011478F" w:rsidRPr="0011478F" w:rsidRDefault="0011478F" w:rsidP="0011478F">
      <w:pPr>
        <w:tabs>
          <w:tab w:val="right" w:pos="6096"/>
        </w:tabs>
        <w:spacing w:line="316" w:lineRule="auto"/>
        <w:ind w:left="284"/>
        <w:rPr>
          <w:i/>
          <w:iCs/>
          <w:szCs w:val="20"/>
        </w:rPr>
      </w:pPr>
      <w:r w:rsidRPr="0011478F">
        <w:rPr>
          <w:i/>
          <w:iCs/>
          <w:szCs w:val="20"/>
        </w:rPr>
        <w:t>* niepotrzebne przekreślić lub usunąć</w:t>
      </w:r>
    </w:p>
    <w:p w14:paraId="3103F725" w14:textId="6D01EB74" w:rsidR="008F4411" w:rsidRDefault="008F4411" w:rsidP="0011478F">
      <w:pPr>
        <w:tabs>
          <w:tab w:val="right" w:pos="6096"/>
        </w:tabs>
        <w:spacing w:line="316" w:lineRule="auto"/>
        <w:rPr>
          <w:szCs w:val="20"/>
        </w:rPr>
      </w:pPr>
      <w:r>
        <w:rPr>
          <w:szCs w:val="20"/>
        </w:rPr>
        <w:t>Telefon</w:t>
      </w:r>
      <w:r w:rsidR="0011478F" w:rsidRPr="0011478F">
        <w:rPr>
          <w:szCs w:val="20"/>
        </w:rPr>
        <w:t xml:space="preserve"> </w:t>
      </w:r>
      <w:r w:rsidR="0011478F">
        <w:rPr>
          <w:szCs w:val="20"/>
        </w:rPr>
        <w:t>do kontaktów w toku postępowania</w:t>
      </w:r>
      <w:r>
        <w:rPr>
          <w:szCs w:val="20"/>
        </w:rPr>
        <w:t>:</w:t>
      </w:r>
      <w:r>
        <w:rPr>
          <w:szCs w:val="20"/>
          <w:u w:val="dotted"/>
        </w:rPr>
        <w:t xml:space="preserve">      </w:t>
      </w:r>
      <w:r>
        <w:rPr>
          <w:szCs w:val="20"/>
          <w:u w:val="dotted"/>
        </w:rPr>
        <w:tab/>
      </w:r>
    </w:p>
    <w:p w14:paraId="002D0E74" w14:textId="5BFC0EE7" w:rsidR="008F4411" w:rsidRDefault="008F4411" w:rsidP="0011478F">
      <w:pPr>
        <w:tabs>
          <w:tab w:val="right" w:pos="6096"/>
        </w:tabs>
        <w:spacing w:line="316" w:lineRule="auto"/>
        <w:rPr>
          <w:szCs w:val="20"/>
        </w:rPr>
      </w:pPr>
      <w:r>
        <w:rPr>
          <w:szCs w:val="20"/>
        </w:rPr>
        <w:t>e-mail</w:t>
      </w:r>
      <w:r w:rsidR="0011478F">
        <w:rPr>
          <w:szCs w:val="20"/>
        </w:rPr>
        <w:t xml:space="preserve"> do kontaktów w toku postępowania</w:t>
      </w:r>
      <w:r>
        <w:rPr>
          <w:szCs w:val="20"/>
        </w:rPr>
        <w:t>:</w:t>
      </w:r>
      <w:r>
        <w:rPr>
          <w:szCs w:val="20"/>
          <w:u w:val="dotted"/>
        </w:rPr>
        <w:t xml:space="preserve">      </w:t>
      </w:r>
      <w:r>
        <w:rPr>
          <w:szCs w:val="20"/>
          <w:u w:val="dotted"/>
        </w:rPr>
        <w:tab/>
      </w:r>
    </w:p>
    <w:p w14:paraId="5B901A9B" w14:textId="7CEDFC1B" w:rsidR="008F4411" w:rsidRPr="009035A4" w:rsidRDefault="008F4411" w:rsidP="008F4411">
      <w:pPr>
        <w:pStyle w:val="Nagwek81"/>
        <w:keepNext/>
        <w:spacing w:before="120" w:after="120" w:line="360" w:lineRule="auto"/>
        <w:ind w:left="-1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Przystępując do postępowania</w:t>
      </w:r>
      <w:r w:rsidRPr="0061166D">
        <w:rPr>
          <w:rFonts w:ascii="Arial" w:hAnsi="Arial" w:cs="Arial"/>
          <w:sz w:val="20"/>
          <w:szCs w:val="20"/>
        </w:rPr>
        <w:t xml:space="preserve"> o udzielenie zamówienia publicznego</w:t>
      </w:r>
      <w:r w:rsidRPr="005E5CA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prowadzonego pod nazwą</w:t>
      </w:r>
      <w:r>
        <w:t xml:space="preserve"> </w:t>
      </w:r>
      <w:r w:rsidRPr="00F9092C">
        <w:rPr>
          <w:rFonts w:ascii="Arial" w:hAnsi="Arial" w:cs="Arial"/>
          <w:sz w:val="20"/>
          <w:szCs w:val="20"/>
        </w:rPr>
        <w:t>„</w:t>
      </w:r>
      <w:r w:rsidR="008B3608" w:rsidRPr="008B3608">
        <w:rPr>
          <w:rFonts w:ascii="Arial" w:hAnsi="Arial" w:cs="Arial"/>
          <w:b/>
          <w:bCs/>
          <w:iCs/>
          <w:kern w:val="24"/>
          <w:sz w:val="20"/>
          <w:szCs w:val="20"/>
        </w:rPr>
        <w:t>Odbieranie i</w:t>
      </w:r>
      <w:r w:rsidR="008B3608">
        <w:rPr>
          <w:rFonts w:ascii="Arial" w:hAnsi="Arial" w:cs="Arial"/>
          <w:b/>
          <w:bCs/>
          <w:iCs/>
          <w:kern w:val="24"/>
          <w:sz w:val="20"/>
          <w:szCs w:val="20"/>
        </w:rPr>
        <w:t> </w:t>
      </w:r>
      <w:r w:rsidR="008B3608" w:rsidRPr="008B3608">
        <w:rPr>
          <w:rFonts w:ascii="Arial" w:hAnsi="Arial" w:cs="Arial"/>
          <w:b/>
          <w:bCs/>
          <w:iCs/>
          <w:kern w:val="24"/>
          <w:sz w:val="20"/>
          <w:szCs w:val="20"/>
        </w:rPr>
        <w:t>transport odpadów komunalnych z terenu Gminy Trąbki Wielkie w okresie od 01.07.2026 r. do 30.06.2029</w:t>
      </w:r>
      <w:r w:rsidR="00B662DF">
        <w:rPr>
          <w:rFonts w:ascii="Arial" w:hAnsi="Arial" w:cs="Arial"/>
          <w:b/>
          <w:bCs/>
          <w:iCs/>
          <w:kern w:val="24"/>
          <w:sz w:val="20"/>
          <w:szCs w:val="20"/>
        </w:rPr>
        <w:t> </w:t>
      </w:r>
      <w:r w:rsidR="008B3608" w:rsidRPr="008B3608">
        <w:rPr>
          <w:rFonts w:ascii="Arial" w:hAnsi="Arial" w:cs="Arial"/>
          <w:b/>
          <w:bCs/>
          <w:iCs/>
          <w:kern w:val="24"/>
          <w:sz w:val="20"/>
          <w:szCs w:val="20"/>
        </w:rPr>
        <w:t>r.</w:t>
      </w:r>
      <w:r>
        <w:rPr>
          <w:rFonts w:ascii="Arial" w:hAnsi="Arial" w:cs="Arial"/>
          <w:sz w:val="20"/>
          <w:szCs w:val="20"/>
        </w:rPr>
        <w:t>”</w:t>
      </w:r>
      <w:r w:rsidRPr="0061166D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prowadzonego </w:t>
      </w:r>
      <w:r w:rsidRPr="0061166D">
        <w:rPr>
          <w:rFonts w:ascii="Arial" w:hAnsi="Arial" w:cs="Arial"/>
          <w:sz w:val="20"/>
          <w:szCs w:val="20"/>
        </w:rPr>
        <w:t xml:space="preserve">w trybie </w:t>
      </w:r>
      <w:r>
        <w:rPr>
          <w:rFonts w:ascii="Arial" w:hAnsi="Arial" w:cs="Arial"/>
          <w:sz w:val="20"/>
          <w:szCs w:val="20"/>
        </w:rPr>
        <w:t>przetargu nieograniczonego</w:t>
      </w:r>
      <w:r w:rsidRPr="0061166D">
        <w:rPr>
          <w:rFonts w:ascii="Arial" w:hAnsi="Arial" w:cs="Arial"/>
          <w:sz w:val="20"/>
          <w:szCs w:val="20"/>
        </w:rPr>
        <w:t>, o którym mowa w art. </w:t>
      </w:r>
      <w:r>
        <w:rPr>
          <w:rFonts w:ascii="Arial" w:hAnsi="Arial" w:cs="Arial"/>
          <w:sz w:val="20"/>
          <w:szCs w:val="20"/>
        </w:rPr>
        <w:t>132</w:t>
      </w:r>
      <w:r w:rsidRPr="0061166D">
        <w:rPr>
          <w:rFonts w:ascii="Arial" w:hAnsi="Arial" w:cs="Arial"/>
          <w:sz w:val="20"/>
          <w:szCs w:val="20"/>
        </w:rPr>
        <w:t xml:space="preserve"> pkt 1</w:t>
      </w:r>
      <w:r w:rsidR="00B4378B">
        <w:rPr>
          <w:rFonts w:ascii="Arial" w:hAnsi="Arial" w:cs="Arial"/>
          <w:sz w:val="20"/>
          <w:szCs w:val="20"/>
        </w:rPr>
        <w:t xml:space="preserve"> </w:t>
      </w:r>
      <w:r w:rsidRPr="00F9092C">
        <w:rPr>
          <w:rFonts w:ascii="Arial" w:hAnsi="Arial" w:cs="Arial"/>
          <w:sz w:val="20"/>
          <w:szCs w:val="20"/>
        </w:rPr>
        <w:t xml:space="preserve">ustawy z 11 września 2019 r. - Prawo zamówień publicznych </w:t>
      </w:r>
      <w:r w:rsidRPr="0061166D">
        <w:rPr>
          <w:rFonts w:ascii="Arial" w:hAnsi="Arial" w:cs="Arial"/>
          <w:sz w:val="20"/>
          <w:szCs w:val="20"/>
        </w:rPr>
        <w:t>(t.j. </w:t>
      </w:r>
      <w:hyperlink r:id="rId8" w:history="1">
        <w:r w:rsidRPr="00A62961">
          <w:rPr>
            <w:rStyle w:val="Hipercze"/>
            <w:rFonts w:ascii="Arial" w:hAnsi="Arial" w:cs="Arial"/>
            <w:sz w:val="20"/>
            <w:szCs w:val="20"/>
          </w:rPr>
          <w:t>Dz.U. 2024 poz. 1320</w:t>
        </w:r>
      </w:hyperlink>
      <w:r w:rsidRPr="00A62961">
        <w:rPr>
          <w:rFonts w:ascii="Arial" w:hAnsi="Arial" w:cs="Arial"/>
          <w:sz w:val="20"/>
          <w:szCs w:val="20"/>
        </w:rPr>
        <w:t xml:space="preserve"> ze zm.</w:t>
      </w:r>
      <w:r w:rsidRPr="0061166D">
        <w:rPr>
          <w:rFonts w:ascii="Arial" w:hAnsi="Arial" w:cs="Arial"/>
          <w:sz w:val="20"/>
          <w:szCs w:val="20"/>
        </w:rPr>
        <w:t>) – zwana</w:t>
      </w:r>
      <w:r w:rsidRPr="00F9092C">
        <w:rPr>
          <w:rFonts w:ascii="Arial" w:hAnsi="Arial" w:cs="Arial"/>
          <w:sz w:val="20"/>
          <w:szCs w:val="20"/>
        </w:rPr>
        <w:t xml:space="preserve"> dalej „ustawą PZP”</w:t>
      </w:r>
      <w:r w:rsidRPr="0061166D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o wartości zamówienia </w:t>
      </w:r>
      <w:r w:rsidRPr="004C39EE">
        <w:rPr>
          <w:rFonts w:ascii="Arial" w:hAnsi="Arial" w:cs="Arial"/>
          <w:sz w:val="20"/>
          <w:szCs w:val="20"/>
        </w:rPr>
        <w:t>równej lub większej niż progi unijne</w:t>
      </w:r>
      <w:r>
        <w:rPr>
          <w:rFonts w:ascii="Arial" w:hAnsi="Arial" w:cs="Arial"/>
          <w:sz w:val="20"/>
          <w:szCs w:val="20"/>
        </w:rPr>
        <w:t>, o jakich stanowi art. 3 ustawy PZP</w:t>
      </w:r>
      <w:r w:rsidRPr="00F9092C">
        <w:rPr>
          <w:rFonts w:ascii="Arial" w:hAnsi="Arial" w:cs="Arial"/>
          <w:sz w:val="20"/>
          <w:szCs w:val="20"/>
        </w:rPr>
        <w:t>, zamieszczonym w </w:t>
      </w:r>
      <w:r w:rsidRPr="004C39EE">
        <w:rPr>
          <w:rFonts w:ascii="Arial" w:hAnsi="Arial" w:cs="Arial"/>
          <w:sz w:val="20"/>
          <w:szCs w:val="20"/>
        </w:rPr>
        <w:t>Dzienniku Urzędowym Unii Europejskiej</w:t>
      </w:r>
      <w:r w:rsidRPr="00F9092C">
        <w:rPr>
          <w:rFonts w:ascii="Arial" w:hAnsi="Arial" w:cs="Arial"/>
          <w:sz w:val="20"/>
          <w:szCs w:val="20"/>
        </w:rPr>
        <w:t>, po zapoznaniu się ze Specyfikacją Warunków Zamówienia i jej załącznikami my, niżej podpisani:</w:t>
      </w:r>
    </w:p>
    <w:p w14:paraId="62FF8BB5" w14:textId="77777777" w:rsidR="004C39EE" w:rsidRPr="002F4EBB" w:rsidRDefault="004C39EE" w:rsidP="006D2B8F">
      <w:pPr>
        <w:pStyle w:val="Normalny6"/>
        <w:numPr>
          <w:ilvl w:val="0"/>
          <w:numId w:val="17"/>
        </w:numPr>
        <w:spacing w:line="360" w:lineRule="auto"/>
        <w:jc w:val="both"/>
        <w:rPr>
          <w:rFonts w:ascii="Arial" w:hAnsi="Arial"/>
          <w:sz w:val="20"/>
          <w:szCs w:val="20"/>
        </w:rPr>
      </w:pPr>
      <w:r w:rsidRPr="002F4EBB">
        <w:rPr>
          <w:rFonts w:ascii="Arial" w:hAnsi="Arial"/>
          <w:sz w:val="20"/>
          <w:szCs w:val="20"/>
        </w:rPr>
        <w:t>Oświadczam</w:t>
      </w:r>
      <w:r>
        <w:rPr>
          <w:rFonts w:ascii="Arial" w:hAnsi="Arial"/>
          <w:sz w:val="20"/>
          <w:szCs w:val="20"/>
        </w:rPr>
        <w:t>y</w:t>
      </w:r>
      <w:r w:rsidRPr="002F4EBB">
        <w:rPr>
          <w:rFonts w:ascii="Arial" w:hAnsi="Arial"/>
          <w:sz w:val="20"/>
          <w:szCs w:val="20"/>
        </w:rPr>
        <w:t xml:space="preserve">, że </w:t>
      </w:r>
      <w:r>
        <w:rPr>
          <w:rFonts w:ascii="Arial" w:hAnsi="Arial"/>
          <w:sz w:val="20"/>
          <w:szCs w:val="20"/>
        </w:rPr>
        <w:t xml:space="preserve">zapoznaliśmy się z zapisami Specyfikacji Warunków Zamówienia </w:t>
      </w:r>
      <w:r w:rsidRPr="00803BE4">
        <w:rPr>
          <w:rFonts w:ascii="Arial" w:hAnsi="Arial"/>
          <w:sz w:val="20"/>
          <w:szCs w:val="20"/>
        </w:rPr>
        <w:t>(</w:t>
      </w:r>
      <w:r w:rsidRPr="00F3675A">
        <w:rPr>
          <w:rFonts w:ascii="Arial" w:hAnsi="Arial"/>
          <w:sz w:val="20"/>
          <w:szCs w:val="20"/>
        </w:rPr>
        <w:t>dalej</w:t>
      </w:r>
      <w:r>
        <w:rPr>
          <w:rFonts w:ascii="Arial" w:hAnsi="Arial"/>
          <w:sz w:val="20"/>
          <w:szCs w:val="20"/>
        </w:rPr>
        <w:t> </w:t>
      </w:r>
      <w:r w:rsidRPr="00F3675A">
        <w:rPr>
          <w:rFonts w:ascii="Arial" w:hAnsi="Arial"/>
          <w:sz w:val="20"/>
          <w:szCs w:val="20"/>
        </w:rPr>
        <w:t>„SWZ”),</w:t>
      </w:r>
      <w:r>
        <w:rPr>
          <w:rFonts w:ascii="Arial" w:hAnsi="Arial"/>
          <w:sz w:val="20"/>
          <w:szCs w:val="20"/>
        </w:rPr>
        <w:t xml:space="preserve"> akceptujemy jej postanowienia, nie wnosimy do niej zastrzeżeń i </w:t>
      </w:r>
      <w:r w:rsidRPr="002F4EBB">
        <w:rPr>
          <w:rFonts w:ascii="Arial" w:hAnsi="Arial"/>
          <w:sz w:val="20"/>
          <w:szCs w:val="20"/>
        </w:rPr>
        <w:t xml:space="preserve">uzyskaliśmy konieczne informacje do </w:t>
      </w:r>
      <w:r w:rsidRPr="002F4EBB">
        <w:rPr>
          <w:rFonts w:ascii="Arial" w:hAnsi="Arial"/>
          <w:sz w:val="20"/>
          <w:szCs w:val="20"/>
        </w:rPr>
        <w:lastRenderedPageBreak/>
        <w:t>przygotowania</w:t>
      </w:r>
      <w:r>
        <w:rPr>
          <w:rFonts w:ascii="Arial" w:hAnsi="Arial"/>
          <w:sz w:val="20"/>
          <w:szCs w:val="20"/>
        </w:rPr>
        <w:t xml:space="preserve"> i złożenia </w:t>
      </w:r>
      <w:r w:rsidRPr="002F4EBB">
        <w:rPr>
          <w:rFonts w:ascii="Arial" w:hAnsi="Arial"/>
          <w:sz w:val="20"/>
          <w:szCs w:val="20"/>
        </w:rPr>
        <w:t>oferty.</w:t>
      </w:r>
    </w:p>
    <w:p w14:paraId="009F95D2" w14:textId="6CE8870D" w:rsidR="004C39EE" w:rsidRPr="000A0606" w:rsidRDefault="004C39EE" w:rsidP="006D2B8F">
      <w:pPr>
        <w:pStyle w:val="Normalny6"/>
        <w:numPr>
          <w:ilvl w:val="0"/>
          <w:numId w:val="17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BF6470">
        <w:rPr>
          <w:rFonts w:ascii="Arial" w:hAnsi="Arial"/>
          <w:bCs/>
          <w:sz w:val="20"/>
          <w:szCs w:val="20"/>
        </w:rPr>
        <w:t>Oświadczam</w:t>
      </w:r>
      <w:r>
        <w:rPr>
          <w:rFonts w:ascii="Arial" w:hAnsi="Arial"/>
          <w:bCs/>
          <w:sz w:val="20"/>
          <w:szCs w:val="20"/>
        </w:rPr>
        <w:t>y</w:t>
      </w:r>
      <w:r w:rsidRPr="00BF6470">
        <w:rPr>
          <w:rFonts w:ascii="Arial" w:hAnsi="Arial"/>
          <w:bCs/>
          <w:sz w:val="20"/>
          <w:szCs w:val="20"/>
        </w:rPr>
        <w:t>, że:</w:t>
      </w:r>
    </w:p>
    <w:p w14:paraId="1F5678FC" w14:textId="691BE0A4" w:rsidR="000A0606" w:rsidRPr="00BF6470" w:rsidRDefault="000A0606" w:rsidP="000A0606">
      <w:pPr>
        <w:pStyle w:val="Normalny6"/>
        <w:numPr>
          <w:ilvl w:val="1"/>
          <w:numId w:val="17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0A0606">
        <w:rPr>
          <w:rFonts w:ascii="Arial" w:hAnsi="Arial" w:cs="Arial"/>
          <w:bCs/>
          <w:sz w:val="20"/>
          <w:szCs w:val="20"/>
        </w:rPr>
        <w:t>Część nr 1 Odbiór odpadów komunalnych od właścicieli nieruchomości, na których zamieszkują mieszkańcy, oraz odpadów komunalnych z budynków użyteczności publicznej</w:t>
      </w:r>
    </w:p>
    <w:p w14:paraId="30F036EE" w14:textId="4F9E40A6" w:rsidR="009D6C5E" w:rsidRDefault="00D25158" w:rsidP="000A0606">
      <w:pPr>
        <w:pStyle w:val="Normalny6"/>
        <w:numPr>
          <w:ilvl w:val="2"/>
          <w:numId w:val="17"/>
        </w:numPr>
        <w:spacing w:line="48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o</w:t>
      </w:r>
      <w:r w:rsidRPr="00D25158">
        <w:rPr>
          <w:rFonts w:ascii="Arial" w:hAnsi="Arial" w:cs="Arial"/>
          <w:bCs/>
          <w:sz w:val="20"/>
          <w:szCs w:val="20"/>
        </w:rPr>
        <w:t xml:space="preserve">ferujemy wykonanie przedmiotu zamówienia </w:t>
      </w:r>
      <w:r w:rsidR="004C39EE">
        <w:rPr>
          <w:rFonts w:ascii="Arial" w:hAnsi="Arial" w:cs="Arial"/>
          <w:bCs/>
          <w:sz w:val="20"/>
          <w:szCs w:val="20"/>
        </w:rPr>
        <w:t>za cenę ryczałtową</w:t>
      </w:r>
      <w:r w:rsidR="005555BD">
        <w:rPr>
          <w:rFonts w:ascii="Arial" w:hAnsi="Arial" w:cs="Arial"/>
          <w:bCs/>
          <w:sz w:val="20"/>
          <w:szCs w:val="20"/>
        </w:rPr>
        <w:t xml:space="preserve"> </w:t>
      </w:r>
      <w:r w:rsidR="008F4411" w:rsidRPr="005555BD">
        <w:rPr>
          <w:rFonts w:ascii="Arial" w:hAnsi="Arial" w:cs="Arial"/>
          <w:bCs/>
          <w:sz w:val="20"/>
          <w:szCs w:val="20"/>
        </w:rPr>
        <w:t xml:space="preserve">brutto </w:t>
      </w:r>
      <w:r w:rsidR="008F4411" w:rsidRPr="005555BD">
        <w:rPr>
          <w:rFonts w:ascii="Arial" w:hAnsi="Arial" w:cs="Arial"/>
          <w:bCs/>
          <w:kern w:val="20"/>
          <w:sz w:val="20"/>
          <w:szCs w:val="20"/>
          <w:u w:val="dotted"/>
        </w:rPr>
        <w:t>                                      </w:t>
      </w:r>
      <w:r w:rsidR="008F4411" w:rsidRPr="005555BD">
        <w:rPr>
          <w:rFonts w:ascii="Arial" w:hAnsi="Arial" w:cs="Arial"/>
          <w:bCs/>
          <w:sz w:val="20"/>
          <w:szCs w:val="20"/>
        </w:rPr>
        <w:t xml:space="preserve"> zł (słownie cena brutto: </w:t>
      </w:r>
      <w:r w:rsidR="008F4411" w:rsidRPr="005555BD">
        <w:rPr>
          <w:rFonts w:ascii="Arial" w:hAnsi="Arial" w:cs="Arial"/>
          <w:bCs/>
          <w:kern w:val="20"/>
          <w:sz w:val="20"/>
          <w:szCs w:val="20"/>
          <w:u w:val="dotted"/>
        </w:rPr>
        <w:t>                           </w:t>
      </w:r>
      <w:r w:rsidR="008F4411" w:rsidRPr="005555BD">
        <w:rPr>
          <w:rFonts w:ascii="Arial" w:hAnsi="Arial" w:cs="Arial"/>
          <w:bCs/>
          <w:sz w:val="20"/>
          <w:szCs w:val="20"/>
        </w:rPr>
        <w:t>zł), w tym należny podatek VAT</w:t>
      </w:r>
    </w:p>
    <w:p w14:paraId="2D80D0F0" w14:textId="7E6FB447" w:rsidR="000A0606" w:rsidRDefault="00ED15D5" w:rsidP="000A0606">
      <w:pPr>
        <w:pStyle w:val="Normalny6"/>
        <w:numPr>
          <w:ilvl w:val="2"/>
          <w:numId w:val="17"/>
        </w:numPr>
        <w:spacing w:line="480" w:lineRule="auto"/>
        <w:jc w:val="both"/>
        <w:rPr>
          <w:rFonts w:ascii="Arial" w:hAnsi="Arial" w:cs="Arial"/>
          <w:bCs/>
          <w:sz w:val="20"/>
          <w:szCs w:val="20"/>
        </w:rPr>
      </w:pPr>
      <w:r w:rsidRPr="00ED15D5">
        <w:rPr>
          <w:rFonts w:ascii="Arial" w:hAnsi="Arial" w:cs="Arial"/>
          <w:bCs/>
          <w:sz w:val="20"/>
          <w:szCs w:val="20"/>
        </w:rPr>
        <w:t>powyższa cena została obliczona na podstawie niniejszej tabeli:</w:t>
      </w:r>
    </w:p>
    <w:tbl>
      <w:tblPr>
        <w:tblW w:w="9069" w:type="dxa"/>
        <w:tblInd w:w="7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0"/>
        <w:gridCol w:w="3128"/>
        <w:gridCol w:w="1559"/>
        <w:gridCol w:w="1559"/>
        <w:gridCol w:w="1703"/>
      </w:tblGrid>
      <w:tr w:rsidR="001729C1" w:rsidRPr="00A951B1" w14:paraId="07B913D3" w14:textId="1D1F0B06" w:rsidTr="001729C1">
        <w:trPr>
          <w:trHeight w:val="1695"/>
          <w:tblHeader/>
        </w:trPr>
        <w:tc>
          <w:tcPr>
            <w:tcW w:w="1120" w:type="dxa"/>
            <w:vAlign w:val="center"/>
            <w:hideMark/>
          </w:tcPr>
          <w:p w14:paraId="140E3594" w14:textId="77777777" w:rsidR="001729C1" w:rsidRPr="00A951B1" w:rsidRDefault="001729C1" w:rsidP="001729C1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A951B1"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  <w:t>Kod odpadu</w:t>
            </w:r>
          </w:p>
        </w:tc>
        <w:tc>
          <w:tcPr>
            <w:tcW w:w="3128" w:type="dxa"/>
            <w:vAlign w:val="center"/>
            <w:hideMark/>
          </w:tcPr>
          <w:p w14:paraId="002A1F53" w14:textId="77777777" w:rsidR="001729C1" w:rsidRPr="00A951B1" w:rsidRDefault="001729C1" w:rsidP="001729C1">
            <w:pPr>
              <w:widowControl/>
              <w:suppressAutoHyphens w:val="0"/>
              <w:autoSpaceDN/>
              <w:spacing w:line="240" w:lineRule="auto"/>
              <w:textAlignment w:val="auto"/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A951B1"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  <w:t>Rodzaje odpadów</w:t>
            </w:r>
          </w:p>
        </w:tc>
        <w:tc>
          <w:tcPr>
            <w:tcW w:w="1559" w:type="dxa"/>
            <w:vAlign w:val="center"/>
            <w:hideMark/>
          </w:tcPr>
          <w:p w14:paraId="6B005B3D" w14:textId="18138F91" w:rsidR="001729C1" w:rsidRPr="00A951B1" w:rsidRDefault="001729C1" w:rsidP="001729C1">
            <w:pPr>
              <w:widowControl/>
              <w:suppressAutoHyphens w:val="0"/>
              <w:autoSpaceDN/>
              <w:spacing w:line="240" w:lineRule="auto"/>
              <w:jc w:val="center"/>
              <w:textAlignment w:val="auto"/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A951B1"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  <w:t>Masa odpadów komunalnych planowana do odebrania w okresie</w:t>
            </w:r>
            <w:r w:rsidR="00A951B1" w:rsidRPr="00A951B1"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  <w:br/>
            </w:r>
            <w:r w:rsidRPr="00A951B1"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  <w:t>od 01.07.2026</w:t>
            </w:r>
            <w:r w:rsidR="00A951B1" w:rsidRPr="00A951B1"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  <w:br/>
            </w:r>
            <w:r w:rsidRPr="00A951B1"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  <w:t>do 30.06.2029</w:t>
            </w:r>
            <w:r w:rsidRPr="00A951B1"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  <w:br/>
              <w:t>[Mg]</w:t>
            </w:r>
          </w:p>
        </w:tc>
        <w:tc>
          <w:tcPr>
            <w:tcW w:w="1559" w:type="dxa"/>
          </w:tcPr>
          <w:p w14:paraId="73424456" w14:textId="77777777" w:rsidR="001729C1" w:rsidRPr="00A951B1" w:rsidRDefault="001729C1" w:rsidP="001729C1">
            <w:pPr>
              <w:widowControl/>
              <w:suppressAutoHyphens w:val="0"/>
              <w:autoSpaceDN/>
              <w:spacing w:line="240" w:lineRule="auto"/>
              <w:jc w:val="center"/>
              <w:textAlignment w:val="auto"/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A951B1"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  <w:t>Cena brutto za jeden Mg odebranych odpadów</w:t>
            </w:r>
          </w:p>
          <w:p w14:paraId="50449A0F" w14:textId="77777777" w:rsidR="001729C1" w:rsidRPr="00A951B1" w:rsidRDefault="001729C1" w:rsidP="001729C1">
            <w:pPr>
              <w:widowControl/>
              <w:suppressAutoHyphens w:val="0"/>
              <w:autoSpaceDN/>
              <w:spacing w:line="240" w:lineRule="auto"/>
              <w:jc w:val="center"/>
              <w:textAlignment w:val="auto"/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</w:pPr>
          </w:p>
          <w:p w14:paraId="4EF03A06" w14:textId="67CD11F3" w:rsidR="001729C1" w:rsidRPr="00A951B1" w:rsidRDefault="001729C1" w:rsidP="001729C1">
            <w:pPr>
              <w:widowControl/>
              <w:suppressAutoHyphens w:val="0"/>
              <w:autoSpaceDN/>
              <w:spacing w:line="240" w:lineRule="auto"/>
              <w:jc w:val="center"/>
              <w:textAlignment w:val="auto"/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A951B1"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  <w:br/>
            </w:r>
          </w:p>
          <w:p w14:paraId="6EFC6348" w14:textId="72D701B2" w:rsidR="001729C1" w:rsidRPr="00A951B1" w:rsidRDefault="001729C1" w:rsidP="001729C1">
            <w:pPr>
              <w:widowControl/>
              <w:suppressAutoHyphens w:val="0"/>
              <w:autoSpaceDN/>
              <w:spacing w:line="240" w:lineRule="auto"/>
              <w:jc w:val="center"/>
              <w:textAlignment w:val="auto"/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A951B1"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  <w:t>[zł/Mg]</w:t>
            </w:r>
          </w:p>
        </w:tc>
        <w:tc>
          <w:tcPr>
            <w:tcW w:w="1703" w:type="dxa"/>
          </w:tcPr>
          <w:p w14:paraId="26716A29" w14:textId="77777777" w:rsidR="001729C1" w:rsidRPr="00A951B1" w:rsidRDefault="001729C1" w:rsidP="001729C1">
            <w:pPr>
              <w:widowControl/>
              <w:suppressAutoHyphens w:val="0"/>
              <w:autoSpaceDN/>
              <w:spacing w:line="240" w:lineRule="auto"/>
              <w:jc w:val="center"/>
              <w:textAlignment w:val="auto"/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A951B1"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  <w:t>Wartość brutto</w:t>
            </w:r>
          </w:p>
          <w:p w14:paraId="68026455" w14:textId="77777777" w:rsidR="001729C1" w:rsidRPr="00A951B1" w:rsidRDefault="001729C1" w:rsidP="001729C1">
            <w:pPr>
              <w:widowControl/>
              <w:suppressAutoHyphens w:val="0"/>
              <w:autoSpaceDN/>
              <w:spacing w:line="240" w:lineRule="auto"/>
              <w:jc w:val="center"/>
              <w:textAlignment w:val="auto"/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</w:pPr>
          </w:p>
          <w:p w14:paraId="3ED00EFC" w14:textId="77777777" w:rsidR="001729C1" w:rsidRPr="00A951B1" w:rsidRDefault="001729C1" w:rsidP="001729C1">
            <w:pPr>
              <w:widowControl/>
              <w:suppressAutoHyphens w:val="0"/>
              <w:autoSpaceDN/>
              <w:spacing w:line="240" w:lineRule="auto"/>
              <w:jc w:val="center"/>
              <w:textAlignment w:val="auto"/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A951B1"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  <w:t>(kol.3x4)</w:t>
            </w:r>
          </w:p>
          <w:p w14:paraId="4EDBA7EC" w14:textId="77777777" w:rsidR="001729C1" w:rsidRPr="00A951B1" w:rsidRDefault="001729C1" w:rsidP="001729C1">
            <w:pPr>
              <w:widowControl/>
              <w:suppressAutoHyphens w:val="0"/>
              <w:autoSpaceDN/>
              <w:spacing w:line="240" w:lineRule="auto"/>
              <w:jc w:val="center"/>
              <w:textAlignment w:val="auto"/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</w:pPr>
          </w:p>
          <w:p w14:paraId="5BC5E26C" w14:textId="413680A0" w:rsidR="001729C1" w:rsidRPr="00A951B1" w:rsidRDefault="001729C1" w:rsidP="001729C1">
            <w:pPr>
              <w:widowControl/>
              <w:suppressAutoHyphens w:val="0"/>
              <w:autoSpaceDN/>
              <w:spacing w:line="240" w:lineRule="auto"/>
              <w:jc w:val="center"/>
              <w:textAlignment w:val="auto"/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A951B1"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  <w:br/>
            </w:r>
          </w:p>
          <w:p w14:paraId="518C3355" w14:textId="77777777" w:rsidR="001729C1" w:rsidRPr="00A951B1" w:rsidRDefault="001729C1" w:rsidP="001729C1">
            <w:pPr>
              <w:widowControl/>
              <w:suppressAutoHyphens w:val="0"/>
              <w:autoSpaceDN/>
              <w:spacing w:line="240" w:lineRule="auto"/>
              <w:jc w:val="center"/>
              <w:textAlignment w:val="auto"/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</w:pPr>
          </w:p>
          <w:p w14:paraId="4AF6A40B" w14:textId="0A9A2584" w:rsidR="001729C1" w:rsidRPr="00A951B1" w:rsidRDefault="001729C1" w:rsidP="001729C1">
            <w:pPr>
              <w:widowControl/>
              <w:suppressAutoHyphens w:val="0"/>
              <w:autoSpaceDN/>
              <w:spacing w:line="240" w:lineRule="auto"/>
              <w:jc w:val="center"/>
              <w:textAlignment w:val="auto"/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A951B1"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  <w:t>[zł]</w:t>
            </w:r>
          </w:p>
        </w:tc>
      </w:tr>
      <w:tr w:rsidR="001729C1" w:rsidRPr="00A951B1" w14:paraId="5075E70F" w14:textId="77777777" w:rsidTr="001729C1">
        <w:trPr>
          <w:tblHeader/>
        </w:trPr>
        <w:tc>
          <w:tcPr>
            <w:tcW w:w="1120" w:type="dxa"/>
          </w:tcPr>
          <w:p w14:paraId="78CE3BA3" w14:textId="087707AF" w:rsidR="001729C1" w:rsidRPr="00A951B1" w:rsidRDefault="001729C1" w:rsidP="001729C1">
            <w:pPr>
              <w:widowControl/>
              <w:suppressAutoHyphens w:val="0"/>
              <w:autoSpaceDN/>
              <w:spacing w:line="240" w:lineRule="auto"/>
              <w:jc w:val="center"/>
              <w:textAlignment w:val="auto"/>
              <w:rPr>
                <w:rFonts w:ascii="Aptos" w:eastAsia="Times New Roman" w:hAnsi="Aptos" w:cs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951B1">
              <w:rPr>
                <w:rFonts w:ascii="Aptos" w:hAnsi="Aptos"/>
                <w:sz w:val="16"/>
                <w:szCs w:val="16"/>
              </w:rPr>
              <w:t>1</w:t>
            </w:r>
            <w:r w:rsidR="00564B31" w:rsidRPr="00A951B1">
              <w:rPr>
                <w:rFonts w:ascii="Aptos" w:hAnsi="Aptos"/>
                <w:sz w:val="16"/>
                <w:szCs w:val="16"/>
              </w:rPr>
              <w:t>.</w:t>
            </w:r>
          </w:p>
        </w:tc>
        <w:tc>
          <w:tcPr>
            <w:tcW w:w="3128" w:type="dxa"/>
          </w:tcPr>
          <w:p w14:paraId="1AD2C2CB" w14:textId="596E7E91" w:rsidR="001729C1" w:rsidRPr="00A951B1" w:rsidRDefault="001729C1" w:rsidP="001729C1">
            <w:pPr>
              <w:widowControl/>
              <w:suppressAutoHyphens w:val="0"/>
              <w:autoSpaceDN/>
              <w:spacing w:line="240" w:lineRule="auto"/>
              <w:jc w:val="center"/>
              <w:textAlignment w:val="auto"/>
              <w:rPr>
                <w:rFonts w:ascii="Aptos" w:eastAsia="Times New Roman" w:hAnsi="Aptos" w:cs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951B1">
              <w:rPr>
                <w:rFonts w:ascii="Aptos" w:hAnsi="Aptos"/>
                <w:sz w:val="16"/>
                <w:szCs w:val="16"/>
              </w:rPr>
              <w:t>2</w:t>
            </w:r>
            <w:r w:rsidR="00564B31" w:rsidRPr="00A951B1">
              <w:rPr>
                <w:rFonts w:ascii="Aptos" w:hAnsi="Aptos"/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14:paraId="2287B2D9" w14:textId="7EFA7124" w:rsidR="001729C1" w:rsidRPr="00A951B1" w:rsidRDefault="001729C1" w:rsidP="001729C1">
            <w:pPr>
              <w:widowControl/>
              <w:suppressAutoHyphens w:val="0"/>
              <w:autoSpaceDN/>
              <w:spacing w:line="240" w:lineRule="auto"/>
              <w:jc w:val="center"/>
              <w:textAlignment w:val="auto"/>
              <w:rPr>
                <w:rFonts w:ascii="Aptos" w:eastAsia="Times New Roman" w:hAnsi="Aptos" w:cs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951B1">
              <w:rPr>
                <w:rFonts w:ascii="Aptos" w:hAnsi="Aptos"/>
                <w:sz w:val="16"/>
                <w:szCs w:val="16"/>
              </w:rPr>
              <w:t>3</w:t>
            </w:r>
            <w:r w:rsidR="00564B31" w:rsidRPr="00A951B1">
              <w:rPr>
                <w:rFonts w:ascii="Aptos" w:hAnsi="Aptos"/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14:paraId="4AE50526" w14:textId="68D36491" w:rsidR="001729C1" w:rsidRPr="00A951B1" w:rsidRDefault="001729C1" w:rsidP="001729C1">
            <w:pPr>
              <w:widowControl/>
              <w:suppressAutoHyphens w:val="0"/>
              <w:autoSpaceDN/>
              <w:spacing w:line="240" w:lineRule="auto"/>
              <w:jc w:val="center"/>
              <w:textAlignment w:val="auto"/>
              <w:rPr>
                <w:rFonts w:ascii="Aptos" w:eastAsia="Times New Roman" w:hAnsi="Aptos" w:cs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951B1">
              <w:rPr>
                <w:rFonts w:ascii="Aptos" w:hAnsi="Aptos"/>
                <w:sz w:val="16"/>
                <w:szCs w:val="16"/>
              </w:rPr>
              <w:t>4</w:t>
            </w:r>
            <w:r w:rsidR="00564B31" w:rsidRPr="00A951B1">
              <w:rPr>
                <w:rFonts w:ascii="Aptos" w:hAnsi="Aptos"/>
                <w:sz w:val="16"/>
                <w:szCs w:val="16"/>
              </w:rPr>
              <w:t>.</w:t>
            </w:r>
          </w:p>
        </w:tc>
        <w:tc>
          <w:tcPr>
            <w:tcW w:w="1703" w:type="dxa"/>
          </w:tcPr>
          <w:p w14:paraId="4F03663C" w14:textId="10C5FD7F" w:rsidR="001729C1" w:rsidRPr="00A951B1" w:rsidRDefault="001729C1" w:rsidP="001729C1">
            <w:pPr>
              <w:widowControl/>
              <w:suppressAutoHyphens w:val="0"/>
              <w:autoSpaceDN/>
              <w:spacing w:line="240" w:lineRule="auto"/>
              <w:jc w:val="center"/>
              <w:textAlignment w:val="auto"/>
              <w:rPr>
                <w:rFonts w:ascii="Aptos" w:eastAsia="Times New Roman" w:hAnsi="Aptos" w:cs="Arial"/>
                <w:color w:val="000000"/>
                <w:kern w:val="0"/>
                <w:sz w:val="16"/>
                <w:szCs w:val="16"/>
                <w:lang w:eastAsia="pl-PL" w:bidi="ar-SA"/>
              </w:rPr>
            </w:pPr>
            <w:r w:rsidRPr="00A951B1">
              <w:rPr>
                <w:rFonts w:ascii="Aptos" w:hAnsi="Aptos"/>
                <w:sz w:val="16"/>
                <w:szCs w:val="16"/>
              </w:rPr>
              <w:t>5</w:t>
            </w:r>
            <w:r w:rsidR="00564B31" w:rsidRPr="00A951B1">
              <w:rPr>
                <w:rFonts w:ascii="Aptos" w:hAnsi="Aptos"/>
                <w:sz w:val="16"/>
                <w:szCs w:val="16"/>
              </w:rPr>
              <w:t>.</w:t>
            </w:r>
          </w:p>
        </w:tc>
      </w:tr>
      <w:tr w:rsidR="001729C1" w:rsidRPr="00A951B1" w14:paraId="570BA148" w14:textId="7300230B" w:rsidTr="003A0327">
        <w:trPr>
          <w:trHeight w:val="315"/>
        </w:trPr>
        <w:tc>
          <w:tcPr>
            <w:tcW w:w="1120" w:type="dxa"/>
            <w:noWrap/>
            <w:vAlign w:val="center"/>
            <w:hideMark/>
          </w:tcPr>
          <w:p w14:paraId="623A2D4A" w14:textId="77777777" w:rsidR="001729C1" w:rsidRPr="00A951B1" w:rsidRDefault="001729C1" w:rsidP="001729C1">
            <w:pPr>
              <w:widowControl/>
              <w:suppressAutoHyphens w:val="0"/>
              <w:autoSpaceDN/>
              <w:spacing w:line="240" w:lineRule="auto"/>
              <w:textAlignment w:val="auto"/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bookmarkStart w:id="0" w:name="RANGE!A3"/>
            <w:bookmarkStart w:id="1" w:name="_Hlk95314958" w:colFirst="1" w:colLast="1"/>
            <w:r w:rsidRPr="00A951B1"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  <w:t>150101</w:t>
            </w:r>
            <w:bookmarkEnd w:id="0"/>
          </w:p>
        </w:tc>
        <w:tc>
          <w:tcPr>
            <w:tcW w:w="3128" w:type="dxa"/>
            <w:noWrap/>
            <w:vAlign w:val="center"/>
            <w:hideMark/>
          </w:tcPr>
          <w:p w14:paraId="6CE84D17" w14:textId="77777777" w:rsidR="001729C1" w:rsidRPr="00A951B1" w:rsidRDefault="001729C1" w:rsidP="001729C1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A951B1">
              <w:rPr>
                <w:rFonts w:ascii="Aptos" w:eastAsia="Times New Roman" w:hAnsi="Aptos" w:cs="Arial"/>
                <w:bCs/>
                <w:color w:val="000000"/>
                <w:kern w:val="0"/>
                <w:sz w:val="18"/>
                <w:szCs w:val="18"/>
                <w:lang w:eastAsia="pl-PL" w:bidi="ar-SA"/>
              </w:rPr>
              <w:t>Opakowania z papieru i tektury</w:t>
            </w:r>
          </w:p>
        </w:tc>
        <w:tc>
          <w:tcPr>
            <w:tcW w:w="1559" w:type="dxa"/>
            <w:noWrap/>
            <w:vAlign w:val="center"/>
            <w:hideMark/>
          </w:tcPr>
          <w:p w14:paraId="26E26A10" w14:textId="77777777" w:rsidR="001729C1" w:rsidRPr="00A951B1" w:rsidRDefault="001729C1" w:rsidP="00B662DF">
            <w:pPr>
              <w:widowControl/>
              <w:tabs>
                <w:tab w:val="decimal" w:pos="976"/>
              </w:tabs>
              <w:suppressAutoHyphens w:val="0"/>
              <w:autoSpaceDN/>
              <w:spacing w:line="240" w:lineRule="auto"/>
              <w:textAlignment w:val="auto"/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A951B1"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  <w:t>618,36</w:t>
            </w:r>
          </w:p>
        </w:tc>
        <w:tc>
          <w:tcPr>
            <w:tcW w:w="1559" w:type="dxa"/>
            <w:vAlign w:val="center"/>
          </w:tcPr>
          <w:p w14:paraId="4D9D5EF7" w14:textId="454E469A" w:rsidR="001729C1" w:rsidRPr="00A951B1" w:rsidRDefault="001729C1" w:rsidP="00B662DF">
            <w:pPr>
              <w:widowControl/>
              <w:tabs>
                <w:tab w:val="decimal" w:pos="1036"/>
              </w:tabs>
              <w:suppressAutoHyphens w:val="0"/>
              <w:autoSpaceDN/>
              <w:spacing w:line="240" w:lineRule="auto"/>
              <w:textAlignment w:val="auto"/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703" w:type="dxa"/>
            <w:vAlign w:val="center"/>
          </w:tcPr>
          <w:p w14:paraId="674D5029" w14:textId="77777777" w:rsidR="001729C1" w:rsidRPr="00A951B1" w:rsidRDefault="001729C1" w:rsidP="00B662DF">
            <w:pPr>
              <w:widowControl/>
              <w:tabs>
                <w:tab w:val="decimal" w:pos="1036"/>
              </w:tabs>
              <w:suppressAutoHyphens w:val="0"/>
              <w:autoSpaceDN/>
              <w:spacing w:line="240" w:lineRule="auto"/>
              <w:textAlignment w:val="auto"/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</w:pPr>
          </w:p>
        </w:tc>
      </w:tr>
      <w:tr w:rsidR="001729C1" w:rsidRPr="00A951B1" w14:paraId="6CCF0980" w14:textId="1C0915C8" w:rsidTr="003A0327">
        <w:trPr>
          <w:trHeight w:val="315"/>
        </w:trPr>
        <w:tc>
          <w:tcPr>
            <w:tcW w:w="1120" w:type="dxa"/>
            <w:noWrap/>
            <w:vAlign w:val="center"/>
            <w:hideMark/>
          </w:tcPr>
          <w:p w14:paraId="74372D35" w14:textId="77777777" w:rsidR="001729C1" w:rsidRPr="00A951B1" w:rsidRDefault="001729C1" w:rsidP="001729C1">
            <w:pPr>
              <w:widowControl/>
              <w:suppressAutoHyphens w:val="0"/>
              <w:autoSpaceDN/>
              <w:spacing w:line="240" w:lineRule="auto"/>
              <w:textAlignment w:val="auto"/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A951B1"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  <w:t>150102</w:t>
            </w:r>
          </w:p>
        </w:tc>
        <w:tc>
          <w:tcPr>
            <w:tcW w:w="3128" w:type="dxa"/>
            <w:noWrap/>
            <w:vAlign w:val="center"/>
            <w:hideMark/>
          </w:tcPr>
          <w:p w14:paraId="03CE333C" w14:textId="77777777" w:rsidR="001729C1" w:rsidRPr="00A951B1" w:rsidRDefault="001729C1" w:rsidP="001729C1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A951B1">
              <w:rPr>
                <w:rFonts w:ascii="Aptos" w:eastAsia="Times New Roman" w:hAnsi="Aptos" w:cs="Arial"/>
                <w:bCs/>
                <w:color w:val="000000"/>
                <w:kern w:val="0"/>
                <w:sz w:val="18"/>
                <w:szCs w:val="18"/>
                <w:lang w:eastAsia="pl-PL" w:bidi="ar-SA"/>
              </w:rPr>
              <w:t>Opakowania z tworzyw sztucznych</w:t>
            </w:r>
          </w:p>
        </w:tc>
        <w:tc>
          <w:tcPr>
            <w:tcW w:w="1559" w:type="dxa"/>
            <w:noWrap/>
            <w:vAlign w:val="center"/>
            <w:hideMark/>
          </w:tcPr>
          <w:p w14:paraId="18902458" w14:textId="6CDEF4EF" w:rsidR="001729C1" w:rsidRPr="00A951B1" w:rsidRDefault="001729C1" w:rsidP="00B662DF">
            <w:pPr>
              <w:widowControl/>
              <w:tabs>
                <w:tab w:val="decimal" w:pos="976"/>
              </w:tabs>
              <w:suppressAutoHyphens w:val="0"/>
              <w:autoSpaceDN/>
              <w:spacing w:line="240" w:lineRule="auto"/>
              <w:textAlignment w:val="auto"/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A951B1"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  <w:t>1489,2</w:t>
            </w:r>
            <w:r w:rsidR="00B662DF" w:rsidRPr="00A951B1"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  <w:t>0</w:t>
            </w:r>
          </w:p>
        </w:tc>
        <w:tc>
          <w:tcPr>
            <w:tcW w:w="1559" w:type="dxa"/>
            <w:vAlign w:val="center"/>
          </w:tcPr>
          <w:p w14:paraId="264A4F76" w14:textId="77777777" w:rsidR="001729C1" w:rsidRPr="00A951B1" w:rsidRDefault="001729C1" w:rsidP="00B662DF">
            <w:pPr>
              <w:widowControl/>
              <w:tabs>
                <w:tab w:val="decimal" w:pos="1036"/>
              </w:tabs>
              <w:suppressAutoHyphens w:val="0"/>
              <w:autoSpaceDN/>
              <w:spacing w:line="240" w:lineRule="auto"/>
              <w:textAlignment w:val="auto"/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703" w:type="dxa"/>
            <w:vAlign w:val="center"/>
          </w:tcPr>
          <w:p w14:paraId="239547D0" w14:textId="77777777" w:rsidR="001729C1" w:rsidRPr="00A951B1" w:rsidRDefault="001729C1" w:rsidP="00B662DF">
            <w:pPr>
              <w:widowControl/>
              <w:tabs>
                <w:tab w:val="decimal" w:pos="1036"/>
              </w:tabs>
              <w:suppressAutoHyphens w:val="0"/>
              <w:autoSpaceDN/>
              <w:spacing w:line="240" w:lineRule="auto"/>
              <w:textAlignment w:val="auto"/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</w:pPr>
          </w:p>
        </w:tc>
      </w:tr>
      <w:tr w:rsidR="001729C1" w:rsidRPr="00A951B1" w14:paraId="3DCC5A96" w14:textId="30F0CC35" w:rsidTr="003A0327">
        <w:trPr>
          <w:trHeight w:val="315"/>
        </w:trPr>
        <w:tc>
          <w:tcPr>
            <w:tcW w:w="1120" w:type="dxa"/>
            <w:noWrap/>
            <w:vAlign w:val="center"/>
            <w:hideMark/>
          </w:tcPr>
          <w:p w14:paraId="5DAC62EB" w14:textId="77777777" w:rsidR="001729C1" w:rsidRPr="00A951B1" w:rsidRDefault="001729C1" w:rsidP="001729C1">
            <w:pPr>
              <w:widowControl/>
              <w:suppressAutoHyphens w:val="0"/>
              <w:autoSpaceDN/>
              <w:spacing w:line="240" w:lineRule="auto"/>
              <w:textAlignment w:val="auto"/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A951B1"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  <w:t>150107</w:t>
            </w:r>
          </w:p>
        </w:tc>
        <w:tc>
          <w:tcPr>
            <w:tcW w:w="3128" w:type="dxa"/>
            <w:noWrap/>
            <w:vAlign w:val="center"/>
            <w:hideMark/>
          </w:tcPr>
          <w:p w14:paraId="395BAF1B" w14:textId="77777777" w:rsidR="001729C1" w:rsidRPr="00A951B1" w:rsidRDefault="001729C1" w:rsidP="001729C1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A951B1">
              <w:rPr>
                <w:rFonts w:ascii="Aptos" w:eastAsia="Times New Roman" w:hAnsi="Aptos" w:cs="Arial"/>
                <w:bCs/>
                <w:color w:val="000000"/>
                <w:kern w:val="0"/>
                <w:sz w:val="18"/>
                <w:szCs w:val="18"/>
                <w:lang w:eastAsia="pl-PL" w:bidi="ar-SA"/>
              </w:rPr>
              <w:t>Opakowania ze szkła</w:t>
            </w:r>
          </w:p>
        </w:tc>
        <w:tc>
          <w:tcPr>
            <w:tcW w:w="1559" w:type="dxa"/>
            <w:noWrap/>
            <w:vAlign w:val="center"/>
            <w:hideMark/>
          </w:tcPr>
          <w:p w14:paraId="0D598191" w14:textId="77777777" w:rsidR="001729C1" w:rsidRPr="00A951B1" w:rsidRDefault="001729C1" w:rsidP="00B662DF">
            <w:pPr>
              <w:widowControl/>
              <w:tabs>
                <w:tab w:val="decimal" w:pos="976"/>
              </w:tabs>
              <w:suppressAutoHyphens w:val="0"/>
              <w:autoSpaceDN/>
              <w:spacing w:line="240" w:lineRule="auto"/>
              <w:textAlignment w:val="auto"/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A951B1"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  <w:t>952,58</w:t>
            </w:r>
          </w:p>
        </w:tc>
        <w:tc>
          <w:tcPr>
            <w:tcW w:w="1559" w:type="dxa"/>
            <w:vAlign w:val="center"/>
          </w:tcPr>
          <w:p w14:paraId="5665F69D" w14:textId="77777777" w:rsidR="001729C1" w:rsidRPr="00A951B1" w:rsidRDefault="001729C1" w:rsidP="00B662DF">
            <w:pPr>
              <w:widowControl/>
              <w:tabs>
                <w:tab w:val="decimal" w:pos="1036"/>
              </w:tabs>
              <w:suppressAutoHyphens w:val="0"/>
              <w:autoSpaceDN/>
              <w:spacing w:line="240" w:lineRule="auto"/>
              <w:textAlignment w:val="auto"/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703" w:type="dxa"/>
            <w:vAlign w:val="center"/>
          </w:tcPr>
          <w:p w14:paraId="20D6D856" w14:textId="77777777" w:rsidR="001729C1" w:rsidRPr="00A951B1" w:rsidRDefault="001729C1" w:rsidP="00B662DF">
            <w:pPr>
              <w:widowControl/>
              <w:tabs>
                <w:tab w:val="decimal" w:pos="1036"/>
              </w:tabs>
              <w:suppressAutoHyphens w:val="0"/>
              <w:autoSpaceDN/>
              <w:spacing w:line="240" w:lineRule="auto"/>
              <w:textAlignment w:val="auto"/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</w:pPr>
          </w:p>
        </w:tc>
      </w:tr>
      <w:tr w:rsidR="001729C1" w:rsidRPr="00A951B1" w14:paraId="3C27A88D" w14:textId="6D360EDE" w:rsidTr="003A0327">
        <w:trPr>
          <w:trHeight w:val="315"/>
        </w:trPr>
        <w:tc>
          <w:tcPr>
            <w:tcW w:w="1120" w:type="dxa"/>
            <w:noWrap/>
            <w:vAlign w:val="center"/>
            <w:hideMark/>
          </w:tcPr>
          <w:p w14:paraId="63BC0E32" w14:textId="77777777" w:rsidR="001729C1" w:rsidRPr="00A951B1" w:rsidRDefault="001729C1" w:rsidP="001729C1">
            <w:pPr>
              <w:widowControl/>
              <w:suppressAutoHyphens w:val="0"/>
              <w:autoSpaceDN/>
              <w:spacing w:line="240" w:lineRule="auto"/>
              <w:textAlignment w:val="auto"/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A951B1"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  <w:t>150110</w:t>
            </w:r>
          </w:p>
        </w:tc>
        <w:tc>
          <w:tcPr>
            <w:tcW w:w="3128" w:type="dxa"/>
            <w:noWrap/>
            <w:vAlign w:val="center"/>
            <w:hideMark/>
          </w:tcPr>
          <w:p w14:paraId="40798EF9" w14:textId="083CA7E4" w:rsidR="001729C1" w:rsidRPr="00A951B1" w:rsidRDefault="001729C1" w:rsidP="001729C1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A951B1"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  <w:t>Opakowania zawierające pozostałości substancji</w:t>
            </w:r>
            <w:r w:rsidRPr="00A951B1"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  <w:br/>
              <w:t>niebezpiecznych lub nimi zanieczyszczone</w:t>
            </w:r>
          </w:p>
        </w:tc>
        <w:tc>
          <w:tcPr>
            <w:tcW w:w="1559" w:type="dxa"/>
            <w:noWrap/>
            <w:vAlign w:val="center"/>
            <w:hideMark/>
          </w:tcPr>
          <w:p w14:paraId="126EB523" w14:textId="77777777" w:rsidR="001729C1" w:rsidRPr="00A951B1" w:rsidRDefault="001729C1" w:rsidP="00B662DF">
            <w:pPr>
              <w:widowControl/>
              <w:tabs>
                <w:tab w:val="decimal" w:pos="976"/>
              </w:tabs>
              <w:suppressAutoHyphens w:val="0"/>
              <w:autoSpaceDN/>
              <w:spacing w:line="240" w:lineRule="auto"/>
              <w:textAlignment w:val="auto"/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A951B1"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  <w:t>9,78</w:t>
            </w:r>
          </w:p>
        </w:tc>
        <w:tc>
          <w:tcPr>
            <w:tcW w:w="1559" w:type="dxa"/>
            <w:vAlign w:val="center"/>
          </w:tcPr>
          <w:p w14:paraId="044E892E" w14:textId="77777777" w:rsidR="001729C1" w:rsidRPr="00A951B1" w:rsidRDefault="001729C1" w:rsidP="00B662DF">
            <w:pPr>
              <w:widowControl/>
              <w:tabs>
                <w:tab w:val="decimal" w:pos="1036"/>
              </w:tabs>
              <w:suppressAutoHyphens w:val="0"/>
              <w:autoSpaceDN/>
              <w:spacing w:line="240" w:lineRule="auto"/>
              <w:textAlignment w:val="auto"/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703" w:type="dxa"/>
            <w:vAlign w:val="center"/>
          </w:tcPr>
          <w:p w14:paraId="4DE53A42" w14:textId="77777777" w:rsidR="001729C1" w:rsidRPr="00A951B1" w:rsidRDefault="001729C1" w:rsidP="00B662DF">
            <w:pPr>
              <w:widowControl/>
              <w:tabs>
                <w:tab w:val="decimal" w:pos="1036"/>
              </w:tabs>
              <w:suppressAutoHyphens w:val="0"/>
              <w:autoSpaceDN/>
              <w:spacing w:line="240" w:lineRule="auto"/>
              <w:textAlignment w:val="auto"/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</w:pPr>
          </w:p>
        </w:tc>
      </w:tr>
      <w:tr w:rsidR="001729C1" w:rsidRPr="00A951B1" w14:paraId="1F3EDA4F" w14:textId="6DF8C71F" w:rsidTr="003A0327">
        <w:trPr>
          <w:trHeight w:val="315"/>
        </w:trPr>
        <w:tc>
          <w:tcPr>
            <w:tcW w:w="1120" w:type="dxa"/>
            <w:noWrap/>
            <w:vAlign w:val="center"/>
            <w:hideMark/>
          </w:tcPr>
          <w:p w14:paraId="587A02D6" w14:textId="77777777" w:rsidR="001729C1" w:rsidRPr="00A951B1" w:rsidRDefault="001729C1" w:rsidP="001729C1">
            <w:pPr>
              <w:widowControl/>
              <w:suppressAutoHyphens w:val="0"/>
              <w:autoSpaceDN/>
              <w:spacing w:line="240" w:lineRule="auto"/>
              <w:textAlignment w:val="auto"/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A951B1"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  <w:t>160103</w:t>
            </w:r>
          </w:p>
        </w:tc>
        <w:tc>
          <w:tcPr>
            <w:tcW w:w="3128" w:type="dxa"/>
            <w:noWrap/>
            <w:vAlign w:val="center"/>
            <w:hideMark/>
          </w:tcPr>
          <w:p w14:paraId="5BCBAEDF" w14:textId="77777777" w:rsidR="001729C1" w:rsidRPr="00A951B1" w:rsidRDefault="001729C1" w:rsidP="001729C1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A951B1">
              <w:rPr>
                <w:rFonts w:ascii="Aptos" w:eastAsia="Times New Roman" w:hAnsi="Aptos" w:cs="Arial"/>
                <w:bCs/>
                <w:color w:val="000000"/>
                <w:kern w:val="0"/>
                <w:sz w:val="18"/>
                <w:szCs w:val="18"/>
                <w:lang w:eastAsia="pl-PL" w:bidi="ar-SA"/>
              </w:rPr>
              <w:t>Zużyte opony</w:t>
            </w:r>
          </w:p>
        </w:tc>
        <w:tc>
          <w:tcPr>
            <w:tcW w:w="1559" w:type="dxa"/>
            <w:noWrap/>
            <w:vAlign w:val="center"/>
            <w:hideMark/>
          </w:tcPr>
          <w:p w14:paraId="300086C4" w14:textId="77777777" w:rsidR="001729C1" w:rsidRPr="00A951B1" w:rsidRDefault="001729C1" w:rsidP="00B662DF">
            <w:pPr>
              <w:widowControl/>
              <w:tabs>
                <w:tab w:val="decimal" w:pos="976"/>
              </w:tabs>
              <w:suppressAutoHyphens w:val="0"/>
              <w:autoSpaceDN/>
              <w:spacing w:line="240" w:lineRule="auto"/>
              <w:textAlignment w:val="auto"/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A951B1"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  <w:t>130,86</w:t>
            </w:r>
          </w:p>
        </w:tc>
        <w:tc>
          <w:tcPr>
            <w:tcW w:w="1559" w:type="dxa"/>
            <w:vAlign w:val="center"/>
          </w:tcPr>
          <w:p w14:paraId="6E1DA5C5" w14:textId="77777777" w:rsidR="001729C1" w:rsidRPr="00A951B1" w:rsidRDefault="001729C1" w:rsidP="00B662DF">
            <w:pPr>
              <w:widowControl/>
              <w:tabs>
                <w:tab w:val="decimal" w:pos="1036"/>
              </w:tabs>
              <w:suppressAutoHyphens w:val="0"/>
              <w:autoSpaceDN/>
              <w:spacing w:line="240" w:lineRule="auto"/>
              <w:textAlignment w:val="auto"/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703" w:type="dxa"/>
            <w:vAlign w:val="center"/>
          </w:tcPr>
          <w:p w14:paraId="7BFBE599" w14:textId="77777777" w:rsidR="001729C1" w:rsidRPr="00A951B1" w:rsidRDefault="001729C1" w:rsidP="00B662DF">
            <w:pPr>
              <w:widowControl/>
              <w:tabs>
                <w:tab w:val="decimal" w:pos="1036"/>
              </w:tabs>
              <w:suppressAutoHyphens w:val="0"/>
              <w:autoSpaceDN/>
              <w:spacing w:line="240" w:lineRule="auto"/>
              <w:textAlignment w:val="auto"/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</w:pPr>
          </w:p>
        </w:tc>
      </w:tr>
      <w:tr w:rsidR="001729C1" w:rsidRPr="00A951B1" w14:paraId="79B556F2" w14:textId="09A409CF" w:rsidTr="003A0327">
        <w:trPr>
          <w:trHeight w:val="315"/>
        </w:trPr>
        <w:tc>
          <w:tcPr>
            <w:tcW w:w="1120" w:type="dxa"/>
            <w:noWrap/>
            <w:vAlign w:val="center"/>
            <w:hideMark/>
          </w:tcPr>
          <w:p w14:paraId="4949B8A7" w14:textId="77777777" w:rsidR="001729C1" w:rsidRPr="00A951B1" w:rsidRDefault="001729C1" w:rsidP="001729C1">
            <w:pPr>
              <w:widowControl/>
              <w:suppressAutoHyphens w:val="0"/>
              <w:autoSpaceDN/>
              <w:spacing w:line="240" w:lineRule="auto"/>
              <w:textAlignment w:val="auto"/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A951B1"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  <w:t>200135*</w:t>
            </w:r>
          </w:p>
        </w:tc>
        <w:tc>
          <w:tcPr>
            <w:tcW w:w="3128" w:type="dxa"/>
            <w:noWrap/>
            <w:vAlign w:val="center"/>
            <w:hideMark/>
          </w:tcPr>
          <w:p w14:paraId="2C3DC219" w14:textId="77777777" w:rsidR="001729C1" w:rsidRPr="00A951B1" w:rsidRDefault="001729C1" w:rsidP="001729C1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A951B1">
              <w:rPr>
                <w:rFonts w:ascii="Aptos" w:eastAsia="Times New Roman" w:hAnsi="Aptos" w:cs="Arial"/>
                <w:bCs/>
                <w:color w:val="000000"/>
                <w:kern w:val="0"/>
                <w:sz w:val="18"/>
                <w:szCs w:val="18"/>
                <w:lang w:eastAsia="pl-PL" w:bidi="ar-SA"/>
              </w:rPr>
              <w:t>Zużyte urządzenia elektryczne i elektroniczne zawierające niebezpieczne składniki</w:t>
            </w:r>
          </w:p>
        </w:tc>
        <w:tc>
          <w:tcPr>
            <w:tcW w:w="1559" w:type="dxa"/>
            <w:noWrap/>
            <w:vAlign w:val="center"/>
            <w:hideMark/>
          </w:tcPr>
          <w:p w14:paraId="584C1458" w14:textId="77777777" w:rsidR="001729C1" w:rsidRPr="00A951B1" w:rsidRDefault="001729C1" w:rsidP="00B662DF">
            <w:pPr>
              <w:widowControl/>
              <w:tabs>
                <w:tab w:val="decimal" w:pos="976"/>
              </w:tabs>
              <w:suppressAutoHyphens w:val="0"/>
              <w:autoSpaceDN/>
              <w:spacing w:line="240" w:lineRule="auto"/>
              <w:textAlignment w:val="auto"/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A951B1"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  <w:t>9,34</w:t>
            </w:r>
          </w:p>
        </w:tc>
        <w:tc>
          <w:tcPr>
            <w:tcW w:w="1559" w:type="dxa"/>
            <w:vAlign w:val="center"/>
          </w:tcPr>
          <w:p w14:paraId="3ADCE7A0" w14:textId="77777777" w:rsidR="001729C1" w:rsidRPr="00A951B1" w:rsidRDefault="001729C1" w:rsidP="00B662DF">
            <w:pPr>
              <w:widowControl/>
              <w:tabs>
                <w:tab w:val="decimal" w:pos="1036"/>
              </w:tabs>
              <w:suppressAutoHyphens w:val="0"/>
              <w:autoSpaceDN/>
              <w:spacing w:line="240" w:lineRule="auto"/>
              <w:textAlignment w:val="auto"/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703" w:type="dxa"/>
            <w:vAlign w:val="center"/>
          </w:tcPr>
          <w:p w14:paraId="7518FAFA" w14:textId="77777777" w:rsidR="001729C1" w:rsidRPr="00A951B1" w:rsidRDefault="001729C1" w:rsidP="00B662DF">
            <w:pPr>
              <w:widowControl/>
              <w:tabs>
                <w:tab w:val="decimal" w:pos="1036"/>
              </w:tabs>
              <w:suppressAutoHyphens w:val="0"/>
              <w:autoSpaceDN/>
              <w:spacing w:line="240" w:lineRule="auto"/>
              <w:textAlignment w:val="auto"/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</w:pPr>
          </w:p>
        </w:tc>
      </w:tr>
      <w:tr w:rsidR="001729C1" w:rsidRPr="00A951B1" w14:paraId="21ADC0B7" w14:textId="5A612C2D" w:rsidTr="003A0327">
        <w:trPr>
          <w:trHeight w:val="315"/>
        </w:trPr>
        <w:tc>
          <w:tcPr>
            <w:tcW w:w="1120" w:type="dxa"/>
            <w:noWrap/>
            <w:vAlign w:val="center"/>
            <w:hideMark/>
          </w:tcPr>
          <w:p w14:paraId="3CD58018" w14:textId="77777777" w:rsidR="001729C1" w:rsidRPr="00A951B1" w:rsidRDefault="001729C1" w:rsidP="001729C1">
            <w:pPr>
              <w:widowControl/>
              <w:suppressAutoHyphens w:val="0"/>
              <w:autoSpaceDN/>
              <w:spacing w:line="240" w:lineRule="auto"/>
              <w:textAlignment w:val="auto"/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A951B1"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  <w:t>200136</w:t>
            </w:r>
          </w:p>
        </w:tc>
        <w:tc>
          <w:tcPr>
            <w:tcW w:w="3128" w:type="dxa"/>
            <w:noWrap/>
            <w:vAlign w:val="center"/>
            <w:hideMark/>
          </w:tcPr>
          <w:p w14:paraId="659FEE0F" w14:textId="77777777" w:rsidR="001729C1" w:rsidRPr="00A951B1" w:rsidRDefault="001729C1" w:rsidP="001729C1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A951B1">
              <w:rPr>
                <w:rFonts w:ascii="Aptos" w:eastAsia="Times New Roman" w:hAnsi="Aptos" w:cs="Arial"/>
                <w:bCs/>
                <w:color w:val="000000"/>
                <w:kern w:val="0"/>
                <w:sz w:val="18"/>
                <w:szCs w:val="18"/>
                <w:lang w:eastAsia="pl-PL" w:bidi="ar-SA"/>
              </w:rPr>
              <w:t>Zużyte urządzenia elektryczne i elektroniczne</w:t>
            </w:r>
          </w:p>
        </w:tc>
        <w:tc>
          <w:tcPr>
            <w:tcW w:w="1559" w:type="dxa"/>
            <w:noWrap/>
            <w:vAlign w:val="center"/>
            <w:hideMark/>
          </w:tcPr>
          <w:p w14:paraId="437CB161" w14:textId="77777777" w:rsidR="001729C1" w:rsidRPr="00A951B1" w:rsidRDefault="001729C1" w:rsidP="00B662DF">
            <w:pPr>
              <w:widowControl/>
              <w:tabs>
                <w:tab w:val="decimal" w:pos="976"/>
              </w:tabs>
              <w:suppressAutoHyphens w:val="0"/>
              <w:autoSpaceDN/>
              <w:spacing w:line="240" w:lineRule="auto"/>
              <w:textAlignment w:val="auto"/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A951B1"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  <w:t>21,21</w:t>
            </w:r>
          </w:p>
        </w:tc>
        <w:tc>
          <w:tcPr>
            <w:tcW w:w="1559" w:type="dxa"/>
            <w:vAlign w:val="center"/>
          </w:tcPr>
          <w:p w14:paraId="12FE33A5" w14:textId="77777777" w:rsidR="001729C1" w:rsidRPr="00A951B1" w:rsidRDefault="001729C1" w:rsidP="00B662DF">
            <w:pPr>
              <w:widowControl/>
              <w:tabs>
                <w:tab w:val="decimal" w:pos="1036"/>
              </w:tabs>
              <w:suppressAutoHyphens w:val="0"/>
              <w:autoSpaceDN/>
              <w:spacing w:line="240" w:lineRule="auto"/>
              <w:textAlignment w:val="auto"/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703" w:type="dxa"/>
            <w:vAlign w:val="center"/>
          </w:tcPr>
          <w:p w14:paraId="5CE88ECA" w14:textId="77777777" w:rsidR="001729C1" w:rsidRPr="00A951B1" w:rsidRDefault="001729C1" w:rsidP="00B662DF">
            <w:pPr>
              <w:widowControl/>
              <w:tabs>
                <w:tab w:val="decimal" w:pos="1036"/>
              </w:tabs>
              <w:suppressAutoHyphens w:val="0"/>
              <w:autoSpaceDN/>
              <w:spacing w:line="240" w:lineRule="auto"/>
              <w:textAlignment w:val="auto"/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</w:pPr>
          </w:p>
        </w:tc>
      </w:tr>
      <w:tr w:rsidR="001729C1" w:rsidRPr="00A951B1" w14:paraId="2CF3DEF2" w14:textId="60BAD06B" w:rsidTr="003A0327">
        <w:trPr>
          <w:trHeight w:val="315"/>
        </w:trPr>
        <w:tc>
          <w:tcPr>
            <w:tcW w:w="1120" w:type="dxa"/>
            <w:noWrap/>
            <w:vAlign w:val="center"/>
            <w:hideMark/>
          </w:tcPr>
          <w:p w14:paraId="21C6E43B" w14:textId="77777777" w:rsidR="001729C1" w:rsidRPr="00A951B1" w:rsidRDefault="001729C1" w:rsidP="001729C1">
            <w:pPr>
              <w:widowControl/>
              <w:suppressAutoHyphens w:val="0"/>
              <w:autoSpaceDN/>
              <w:spacing w:line="240" w:lineRule="auto"/>
              <w:textAlignment w:val="auto"/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A951B1"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  <w:t>200199 ex</w:t>
            </w:r>
          </w:p>
        </w:tc>
        <w:tc>
          <w:tcPr>
            <w:tcW w:w="3128" w:type="dxa"/>
            <w:noWrap/>
            <w:vAlign w:val="center"/>
            <w:hideMark/>
          </w:tcPr>
          <w:p w14:paraId="662E644D" w14:textId="77777777" w:rsidR="001729C1" w:rsidRPr="00A951B1" w:rsidRDefault="001729C1" w:rsidP="001729C1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A951B1">
              <w:rPr>
                <w:rFonts w:ascii="Aptos" w:eastAsia="Times New Roman" w:hAnsi="Aptos" w:cs="Arial"/>
                <w:bCs/>
                <w:color w:val="000000"/>
                <w:kern w:val="0"/>
                <w:sz w:val="18"/>
                <w:szCs w:val="18"/>
                <w:lang w:eastAsia="pl-PL" w:bidi="ar-SA"/>
              </w:rPr>
              <w:t>Pozostałe frakcje zbierane w sposób selektywny</w:t>
            </w:r>
          </w:p>
        </w:tc>
        <w:tc>
          <w:tcPr>
            <w:tcW w:w="1559" w:type="dxa"/>
            <w:noWrap/>
            <w:vAlign w:val="center"/>
            <w:hideMark/>
          </w:tcPr>
          <w:p w14:paraId="1CCAD902" w14:textId="77777777" w:rsidR="001729C1" w:rsidRPr="00A951B1" w:rsidRDefault="001729C1" w:rsidP="00B662DF">
            <w:pPr>
              <w:widowControl/>
              <w:tabs>
                <w:tab w:val="decimal" w:pos="976"/>
              </w:tabs>
              <w:suppressAutoHyphens w:val="0"/>
              <w:autoSpaceDN/>
              <w:spacing w:line="240" w:lineRule="auto"/>
              <w:textAlignment w:val="auto"/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A951B1"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  <w:t>23,56</w:t>
            </w:r>
          </w:p>
        </w:tc>
        <w:tc>
          <w:tcPr>
            <w:tcW w:w="1559" w:type="dxa"/>
            <w:vAlign w:val="center"/>
          </w:tcPr>
          <w:p w14:paraId="2A3166C0" w14:textId="77777777" w:rsidR="001729C1" w:rsidRPr="00A951B1" w:rsidRDefault="001729C1" w:rsidP="00B662DF">
            <w:pPr>
              <w:widowControl/>
              <w:tabs>
                <w:tab w:val="decimal" w:pos="1036"/>
              </w:tabs>
              <w:suppressAutoHyphens w:val="0"/>
              <w:autoSpaceDN/>
              <w:spacing w:line="240" w:lineRule="auto"/>
              <w:textAlignment w:val="auto"/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703" w:type="dxa"/>
            <w:vAlign w:val="center"/>
          </w:tcPr>
          <w:p w14:paraId="79DA8E6E" w14:textId="77777777" w:rsidR="001729C1" w:rsidRPr="00A951B1" w:rsidRDefault="001729C1" w:rsidP="00B662DF">
            <w:pPr>
              <w:widowControl/>
              <w:tabs>
                <w:tab w:val="decimal" w:pos="1036"/>
              </w:tabs>
              <w:suppressAutoHyphens w:val="0"/>
              <w:autoSpaceDN/>
              <w:spacing w:line="240" w:lineRule="auto"/>
              <w:textAlignment w:val="auto"/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</w:pPr>
          </w:p>
        </w:tc>
      </w:tr>
      <w:tr w:rsidR="001729C1" w:rsidRPr="00A951B1" w14:paraId="6C5AA81E" w14:textId="509711F0" w:rsidTr="003A0327">
        <w:trPr>
          <w:trHeight w:val="315"/>
        </w:trPr>
        <w:tc>
          <w:tcPr>
            <w:tcW w:w="1120" w:type="dxa"/>
            <w:noWrap/>
            <w:vAlign w:val="center"/>
            <w:hideMark/>
          </w:tcPr>
          <w:p w14:paraId="22BCACC1" w14:textId="77777777" w:rsidR="001729C1" w:rsidRPr="00A951B1" w:rsidRDefault="001729C1" w:rsidP="001729C1">
            <w:pPr>
              <w:widowControl/>
              <w:suppressAutoHyphens w:val="0"/>
              <w:autoSpaceDN/>
              <w:spacing w:line="240" w:lineRule="auto"/>
              <w:textAlignment w:val="auto"/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A951B1"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  <w:t>200201</w:t>
            </w:r>
          </w:p>
        </w:tc>
        <w:tc>
          <w:tcPr>
            <w:tcW w:w="3128" w:type="dxa"/>
            <w:noWrap/>
            <w:vAlign w:val="center"/>
            <w:hideMark/>
          </w:tcPr>
          <w:p w14:paraId="3B3C1C7D" w14:textId="77777777" w:rsidR="001729C1" w:rsidRPr="00A951B1" w:rsidRDefault="001729C1" w:rsidP="001729C1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A951B1"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  <w:t xml:space="preserve">Odpady ulegające biodegradacji </w:t>
            </w:r>
          </w:p>
        </w:tc>
        <w:tc>
          <w:tcPr>
            <w:tcW w:w="1559" w:type="dxa"/>
            <w:noWrap/>
            <w:vAlign w:val="center"/>
            <w:hideMark/>
          </w:tcPr>
          <w:p w14:paraId="0C1DBFFB" w14:textId="77777777" w:rsidR="001729C1" w:rsidRPr="00A951B1" w:rsidRDefault="001729C1" w:rsidP="00B662DF">
            <w:pPr>
              <w:widowControl/>
              <w:tabs>
                <w:tab w:val="decimal" w:pos="976"/>
              </w:tabs>
              <w:suppressAutoHyphens w:val="0"/>
              <w:autoSpaceDN/>
              <w:spacing w:line="240" w:lineRule="auto"/>
              <w:textAlignment w:val="auto"/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A951B1"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  <w:t>4101,54</w:t>
            </w:r>
          </w:p>
        </w:tc>
        <w:tc>
          <w:tcPr>
            <w:tcW w:w="1559" w:type="dxa"/>
            <w:vAlign w:val="center"/>
          </w:tcPr>
          <w:p w14:paraId="557B3EFF" w14:textId="77777777" w:rsidR="001729C1" w:rsidRPr="00A951B1" w:rsidRDefault="001729C1" w:rsidP="00B662DF">
            <w:pPr>
              <w:widowControl/>
              <w:tabs>
                <w:tab w:val="decimal" w:pos="1036"/>
              </w:tabs>
              <w:suppressAutoHyphens w:val="0"/>
              <w:autoSpaceDN/>
              <w:spacing w:line="240" w:lineRule="auto"/>
              <w:textAlignment w:val="auto"/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703" w:type="dxa"/>
            <w:vAlign w:val="center"/>
          </w:tcPr>
          <w:p w14:paraId="4E980751" w14:textId="77777777" w:rsidR="001729C1" w:rsidRPr="00A951B1" w:rsidRDefault="001729C1" w:rsidP="00B662DF">
            <w:pPr>
              <w:widowControl/>
              <w:tabs>
                <w:tab w:val="decimal" w:pos="1036"/>
              </w:tabs>
              <w:suppressAutoHyphens w:val="0"/>
              <w:autoSpaceDN/>
              <w:spacing w:line="240" w:lineRule="auto"/>
              <w:textAlignment w:val="auto"/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</w:pPr>
          </w:p>
        </w:tc>
      </w:tr>
      <w:tr w:rsidR="001729C1" w:rsidRPr="00A951B1" w14:paraId="398B4BB7" w14:textId="395D942E" w:rsidTr="003A0327">
        <w:trPr>
          <w:trHeight w:val="315"/>
        </w:trPr>
        <w:tc>
          <w:tcPr>
            <w:tcW w:w="1120" w:type="dxa"/>
            <w:noWrap/>
            <w:vAlign w:val="center"/>
            <w:hideMark/>
          </w:tcPr>
          <w:p w14:paraId="6CF07FFB" w14:textId="77777777" w:rsidR="001729C1" w:rsidRPr="00A951B1" w:rsidRDefault="001729C1" w:rsidP="001729C1">
            <w:pPr>
              <w:widowControl/>
              <w:suppressAutoHyphens w:val="0"/>
              <w:autoSpaceDN/>
              <w:spacing w:line="240" w:lineRule="auto"/>
              <w:textAlignment w:val="auto"/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A951B1"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  <w:t>200203</w:t>
            </w:r>
          </w:p>
        </w:tc>
        <w:tc>
          <w:tcPr>
            <w:tcW w:w="3128" w:type="dxa"/>
            <w:noWrap/>
            <w:vAlign w:val="center"/>
            <w:hideMark/>
          </w:tcPr>
          <w:p w14:paraId="616AAE67" w14:textId="77777777" w:rsidR="001729C1" w:rsidRPr="00A951B1" w:rsidRDefault="001729C1" w:rsidP="001729C1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A951B1">
              <w:rPr>
                <w:rFonts w:ascii="Aptos" w:eastAsia="Times New Roman" w:hAnsi="Aptos" w:cs="Arial"/>
                <w:bCs/>
                <w:color w:val="000000"/>
                <w:kern w:val="0"/>
                <w:sz w:val="18"/>
                <w:szCs w:val="18"/>
                <w:lang w:eastAsia="pl-PL" w:bidi="ar-SA"/>
              </w:rPr>
              <w:t>Inne odpady nieulegające biodegradacji</w:t>
            </w:r>
          </w:p>
        </w:tc>
        <w:tc>
          <w:tcPr>
            <w:tcW w:w="1559" w:type="dxa"/>
            <w:noWrap/>
            <w:vAlign w:val="center"/>
            <w:hideMark/>
          </w:tcPr>
          <w:p w14:paraId="54B186C0" w14:textId="77777777" w:rsidR="001729C1" w:rsidRPr="00A951B1" w:rsidRDefault="001729C1" w:rsidP="00B662DF">
            <w:pPr>
              <w:widowControl/>
              <w:tabs>
                <w:tab w:val="decimal" w:pos="976"/>
              </w:tabs>
              <w:suppressAutoHyphens w:val="0"/>
              <w:autoSpaceDN/>
              <w:spacing w:line="240" w:lineRule="auto"/>
              <w:textAlignment w:val="auto"/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A951B1"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  <w:t>1,08</w:t>
            </w:r>
          </w:p>
        </w:tc>
        <w:tc>
          <w:tcPr>
            <w:tcW w:w="1559" w:type="dxa"/>
            <w:vAlign w:val="center"/>
          </w:tcPr>
          <w:p w14:paraId="71D9E6D8" w14:textId="77777777" w:rsidR="001729C1" w:rsidRPr="00A951B1" w:rsidRDefault="001729C1" w:rsidP="00B662DF">
            <w:pPr>
              <w:widowControl/>
              <w:tabs>
                <w:tab w:val="decimal" w:pos="1036"/>
              </w:tabs>
              <w:suppressAutoHyphens w:val="0"/>
              <w:autoSpaceDN/>
              <w:spacing w:line="240" w:lineRule="auto"/>
              <w:textAlignment w:val="auto"/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703" w:type="dxa"/>
            <w:vAlign w:val="center"/>
          </w:tcPr>
          <w:p w14:paraId="560A75D0" w14:textId="77777777" w:rsidR="001729C1" w:rsidRPr="00A951B1" w:rsidRDefault="001729C1" w:rsidP="00B662DF">
            <w:pPr>
              <w:widowControl/>
              <w:tabs>
                <w:tab w:val="decimal" w:pos="1036"/>
              </w:tabs>
              <w:suppressAutoHyphens w:val="0"/>
              <w:autoSpaceDN/>
              <w:spacing w:line="240" w:lineRule="auto"/>
              <w:textAlignment w:val="auto"/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</w:pPr>
          </w:p>
        </w:tc>
      </w:tr>
      <w:tr w:rsidR="001729C1" w:rsidRPr="00A951B1" w14:paraId="27F15FD4" w14:textId="6A5682E1" w:rsidTr="003A0327">
        <w:trPr>
          <w:trHeight w:val="315"/>
        </w:trPr>
        <w:tc>
          <w:tcPr>
            <w:tcW w:w="1120" w:type="dxa"/>
            <w:noWrap/>
            <w:vAlign w:val="center"/>
            <w:hideMark/>
          </w:tcPr>
          <w:p w14:paraId="2FE48EC3" w14:textId="77777777" w:rsidR="001729C1" w:rsidRPr="00A951B1" w:rsidRDefault="001729C1" w:rsidP="001729C1">
            <w:pPr>
              <w:widowControl/>
              <w:suppressAutoHyphens w:val="0"/>
              <w:autoSpaceDN/>
              <w:spacing w:line="240" w:lineRule="auto"/>
              <w:textAlignment w:val="auto"/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A951B1"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  <w:t>200301</w:t>
            </w:r>
          </w:p>
        </w:tc>
        <w:tc>
          <w:tcPr>
            <w:tcW w:w="3128" w:type="dxa"/>
            <w:noWrap/>
            <w:vAlign w:val="center"/>
            <w:hideMark/>
          </w:tcPr>
          <w:p w14:paraId="6E459C2A" w14:textId="77777777" w:rsidR="001729C1" w:rsidRPr="00A951B1" w:rsidRDefault="001729C1" w:rsidP="001729C1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A951B1"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  <w:t>Niesegregowane (zmieszane) odpady komunalne</w:t>
            </w:r>
          </w:p>
        </w:tc>
        <w:tc>
          <w:tcPr>
            <w:tcW w:w="1559" w:type="dxa"/>
            <w:noWrap/>
            <w:vAlign w:val="center"/>
            <w:hideMark/>
          </w:tcPr>
          <w:p w14:paraId="7F84E27A" w14:textId="77777777" w:rsidR="001729C1" w:rsidRPr="00A951B1" w:rsidRDefault="001729C1" w:rsidP="00B662DF">
            <w:pPr>
              <w:widowControl/>
              <w:tabs>
                <w:tab w:val="decimal" w:pos="976"/>
              </w:tabs>
              <w:suppressAutoHyphens w:val="0"/>
              <w:autoSpaceDN/>
              <w:spacing w:line="240" w:lineRule="auto"/>
              <w:textAlignment w:val="auto"/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A951B1"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  <w:t>9248,34</w:t>
            </w:r>
          </w:p>
        </w:tc>
        <w:tc>
          <w:tcPr>
            <w:tcW w:w="1559" w:type="dxa"/>
            <w:vAlign w:val="center"/>
          </w:tcPr>
          <w:p w14:paraId="147648DA" w14:textId="77777777" w:rsidR="001729C1" w:rsidRPr="00A951B1" w:rsidRDefault="001729C1" w:rsidP="00B662DF">
            <w:pPr>
              <w:widowControl/>
              <w:tabs>
                <w:tab w:val="decimal" w:pos="1036"/>
              </w:tabs>
              <w:suppressAutoHyphens w:val="0"/>
              <w:autoSpaceDN/>
              <w:spacing w:line="240" w:lineRule="auto"/>
              <w:textAlignment w:val="auto"/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703" w:type="dxa"/>
            <w:vAlign w:val="center"/>
          </w:tcPr>
          <w:p w14:paraId="13E7D52C" w14:textId="77777777" w:rsidR="001729C1" w:rsidRPr="00A951B1" w:rsidRDefault="001729C1" w:rsidP="00B662DF">
            <w:pPr>
              <w:widowControl/>
              <w:tabs>
                <w:tab w:val="decimal" w:pos="1036"/>
              </w:tabs>
              <w:suppressAutoHyphens w:val="0"/>
              <w:autoSpaceDN/>
              <w:spacing w:line="240" w:lineRule="auto"/>
              <w:textAlignment w:val="auto"/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</w:pPr>
          </w:p>
        </w:tc>
      </w:tr>
      <w:tr w:rsidR="001729C1" w:rsidRPr="00A951B1" w14:paraId="137D6EC2" w14:textId="3FE9ADE2" w:rsidTr="003A0327">
        <w:trPr>
          <w:trHeight w:val="315"/>
        </w:trPr>
        <w:tc>
          <w:tcPr>
            <w:tcW w:w="1120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71F60514" w14:textId="77777777" w:rsidR="001729C1" w:rsidRPr="00A951B1" w:rsidRDefault="001729C1" w:rsidP="001729C1">
            <w:pPr>
              <w:widowControl/>
              <w:suppressAutoHyphens w:val="0"/>
              <w:autoSpaceDN/>
              <w:spacing w:line="240" w:lineRule="auto"/>
              <w:textAlignment w:val="auto"/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A951B1"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  <w:t>200307</w:t>
            </w:r>
          </w:p>
        </w:tc>
        <w:tc>
          <w:tcPr>
            <w:tcW w:w="312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062DD1E5" w14:textId="77777777" w:rsidR="001729C1" w:rsidRPr="00A951B1" w:rsidRDefault="001729C1" w:rsidP="001729C1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A951B1"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  <w:t>Odpady wielkogabarytowe</w:t>
            </w:r>
          </w:p>
        </w:tc>
        <w:tc>
          <w:tcPr>
            <w:tcW w:w="1559" w:type="dxa"/>
            <w:noWrap/>
            <w:vAlign w:val="center"/>
            <w:hideMark/>
          </w:tcPr>
          <w:p w14:paraId="26D9FAF6" w14:textId="77777777" w:rsidR="001729C1" w:rsidRPr="00A951B1" w:rsidRDefault="001729C1" w:rsidP="00B662DF">
            <w:pPr>
              <w:widowControl/>
              <w:tabs>
                <w:tab w:val="decimal" w:pos="976"/>
              </w:tabs>
              <w:suppressAutoHyphens w:val="0"/>
              <w:autoSpaceDN/>
              <w:spacing w:line="240" w:lineRule="auto"/>
              <w:textAlignment w:val="auto"/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A951B1"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  <w:t>568,78</w:t>
            </w:r>
          </w:p>
        </w:tc>
        <w:tc>
          <w:tcPr>
            <w:tcW w:w="1559" w:type="dxa"/>
            <w:vAlign w:val="center"/>
          </w:tcPr>
          <w:p w14:paraId="56BB36B1" w14:textId="77777777" w:rsidR="001729C1" w:rsidRPr="00A951B1" w:rsidRDefault="001729C1" w:rsidP="00B662DF">
            <w:pPr>
              <w:widowControl/>
              <w:tabs>
                <w:tab w:val="decimal" w:pos="1036"/>
              </w:tabs>
              <w:suppressAutoHyphens w:val="0"/>
              <w:autoSpaceDN/>
              <w:spacing w:line="240" w:lineRule="auto"/>
              <w:textAlignment w:val="auto"/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703" w:type="dxa"/>
            <w:vAlign w:val="center"/>
          </w:tcPr>
          <w:p w14:paraId="02C09A16" w14:textId="77777777" w:rsidR="001729C1" w:rsidRPr="00A951B1" w:rsidRDefault="001729C1" w:rsidP="00B662DF">
            <w:pPr>
              <w:widowControl/>
              <w:tabs>
                <w:tab w:val="decimal" w:pos="1036"/>
              </w:tabs>
              <w:suppressAutoHyphens w:val="0"/>
              <w:autoSpaceDN/>
              <w:spacing w:line="240" w:lineRule="auto"/>
              <w:textAlignment w:val="auto"/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</w:pPr>
          </w:p>
        </w:tc>
      </w:tr>
      <w:bookmarkEnd w:id="1"/>
      <w:tr w:rsidR="001729C1" w:rsidRPr="00A951B1" w14:paraId="215CACB7" w14:textId="31E3EF72" w:rsidTr="00DB0386">
        <w:trPr>
          <w:trHeight w:val="425"/>
        </w:trPr>
        <w:tc>
          <w:tcPr>
            <w:tcW w:w="1120" w:type="dxa"/>
            <w:tcBorders>
              <w:right w:val="nil"/>
            </w:tcBorders>
            <w:noWrap/>
            <w:vAlign w:val="center"/>
            <w:hideMark/>
          </w:tcPr>
          <w:p w14:paraId="4E0ED594" w14:textId="77777777" w:rsidR="001729C1" w:rsidRPr="00A951B1" w:rsidRDefault="001729C1" w:rsidP="001729C1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3128" w:type="dxa"/>
            <w:tcBorders>
              <w:left w:val="nil"/>
            </w:tcBorders>
            <w:noWrap/>
            <w:vAlign w:val="center"/>
            <w:hideMark/>
          </w:tcPr>
          <w:p w14:paraId="2A246516" w14:textId="77777777" w:rsidR="001729C1" w:rsidRPr="00A951B1" w:rsidRDefault="001729C1" w:rsidP="001729C1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A951B1"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  <w:t>SUMA</w:t>
            </w:r>
          </w:p>
        </w:tc>
        <w:tc>
          <w:tcPr>
            <w:tcW w:w="1559" w:type="dxa"/>
            <w:noWrap/>
            <w:vAlign w:val="center"/>
            <w:hideMark/>
          </w:tcPr>
          <w:p w14:paraId="5146BA0F" w14:textId="616822CB" w:rsidR="001729C1" w:rsidRPr="00A951B1" w:rsidRDefault="001729C1" w:rsidP="001729C1">
            <w:pPr>
              <w:widowControl/>
              <w:suppressAutoHyphens w:val="0"/>
              <w:autoSpaceDN/>
              <w:spacing w:line="240" w:lineRule="auto"/>
              <w:jc w:val="center"/>
              <w:textAlignment w:val="auto"/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A951B1"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  <w:t>x</w:t>
            </w:r>
          </w:p>
        </w:tc>
        <w:tc>
          <w:tcPr>
            <w:tcW w:w="1559" w:type="dxa"/>
            <w:vAlign w:val="center"/>
          </w:tcPr>
          <w:p w14:paraId="6DBA375F" w14:textId="77777777" w:rsidR="001729C1" w:rsidRPr="00A951B1" w:rsidRDefault="001729C1" w:rsidP="00B662DF">
            <w:pPr>
              <w:widowControl/>
              <w:tabs>
                <w:tab w:val="decimal" w:pos="1036"/>
              </w:tabs>
              <w:suppressAutoHyphens w:val="0"/>
              <w:autoSpaceDN/>
              <w:spacing w:line="240" w:lineRule="auto"/>
              <w:textAlignment w:val="auto"/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703" w:type="dxa"/>
            <w:vAlign w:val="center"/>
          </w:tcPr>
          <w:p w14:paraId="1065BDC3" w14:textId="5A1064AA" w:rsidR="001729C1" w:rsidRPr="00A951B1" w:rsidRDefault="001729C1" w:rsidP="00B662DF">
            <w:pPr>
              <w:widowControl/>
              <w:tabs>
                <w:tab w:val="decimal" w:pos="1036"/>
              </w:tabs>
              <w:suppressAutoHyphens w:val="0"/>
              <w:autoSpaceDN/>
              <w:spacing w:line="240" w:lineRule="auto"/>
              <w:textAlignment w:val="auto"/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</w:pPr>
          </w:p>
        </w:tc>
      </w:tr>
    </w:tbl>
    <w:p w14:paraId="1F6D0155" w14:textId="586068DF" w:rsidR="001729C1" w:rsidRDefault="001729C1" w:rsidP="00EC6292">
      <w:pPr>
        <w:pStyle w:val="Normalny6"/>
        <w:numPr>
          <w:ilvl w:val="2"/>
          <w:numId w:val="17"/>
        </w:numPr>
        <w:spacing w:before="240" w:line="360" w:lineRule="auto"/>
        <w:ind w:left="1417" w:hanging="425"/>
        <w:jc w:val="both"/>
        <w:rPr>
          <w:rFonts w:ascii="Arial" w:hAnsi="Arial" w:cs="Arial"/>
          <w:bCs/>
          <w:sz w:val="20"/>
          <w:szCs w:val="20"/>
        </w:rPr>
      </w:pPr>
      <w:r w:rsidRPr="001729C1">
        <w:rPr>
          <w:rFonts w:ascii="Arial" w:hAnsi="Arial" w:cs="Arial"/>
          <w:bCs/>
          <w:sz w:val="20"/>
          <w:szCs w:val="20"/>
        </w:rPr>
        <w:t xml:space="preserve">do wykonania przedmiotu zamówienia w zakresie opisanym w SWZ </w:t>
      </w:r>
      <w:r w:rsidR="00EC6292">
        <w:rPr>
          <w:rFonts w:ascii="Arial" w:hAnsi="Arial" w:cs="Arial"/>
          <w:bCs/>
          <w:sz w:val="20"/>
          <w:szCs w:val="20"/>
        </w:rPr>
        <w:t xml:space="preserve">Wykonawca </w:t>
      </w:r>
      <w:r w:rsidRPr="001729C1">
        <w:rPr>
          <w:rFonts w:ascii="Arial" w:hAnsi="Arial" w:cs="Arial"/>
          <w:bCs/>
          <w:sz w:val="20"/>
          <w:szCs w:val="20"/>
        </w:rPr>
        <w:t>wykorzysta</w:t>
      </w:r>
      <w:r w:rsidR="00EC6292">
        <w:rPr>
          <w:rFonts w:ascii="Arial" w:hAnsi="Arial" w:cs="Arial"/>
          <w:bCs/>
          <w:sz w:val="20"/>
          <w:szCs w:val="20"/>
        </w:rPr>
        <w:t xml:space="preserve"> pojazdy </w:t>
      </w:r>
      <w:r w:rsidR="00EC6292" w:rsidRPr="001729C1">
        <w:rPr>
          <w:rFonts w:ascii="Arial" w:hAnsi="Arial" w:cs="Arial"/>
          <w:bCs/>
          <w:sz w:val="20"/>
          <w:szCs w:val="20"/>
        </w:rPr>
        <w:t>specjalistyczn</w:t>
      </w:r>
      <w:r w:rsidR="00EC6292">
        <w:rPr>
          <w:rFonts w:ascii="Arial" w:hAnsi="Arial" w:cs="Arial"/>
          <w:bCs/>
          <w:sz w:val="20"/>
          <w:szCs w:val="20"/>
        </w:rPr>
        <w:t>e</w:t>
      </w:r>
      <w:r w:rsidR="00EC6292" w:rsidRPr="001729C1">
        <w:rPr>
          <w:rFonts w:ascii="Arial" w:hAnsi="Arial" w:cs="Arial"/>
          <w:bCs/>
          <w:sz w:val="20"/>
          <w:szCs w:val="20"/>
        </w:rPr>
        <w:t xml:space="preserve"> przystosowan</w:t>
      </w:r>
      <w:r w:rsidR="00EC6292">
        <w:rPr>
          <w:rFonts w:ascii="Arial" w:hAnsi="Arial" w:cs="Arial"/>
          <w:bCs/>
          <w:sz w:val="20"/>
          <w:szCs w:val="20"/>
        </w:rPr>
        <w:t>e</w:t>
      </w:r>
      <w:r w:rsidR="00EC6292" w:rsidRPr="001729C1">
        <w:rPr>
          <w:rFonts w:ascii="Arial" w:hAnsi="Arial" w:cs="Arial"/>
          <w:bCs/>
          <w:sz w:val="20"/>
          <w:szCs w:val="20"/>
        </w:rPr>
        <w:t xml:space="preserve"> do odbierania odpadów z</w:t>
      </w:r>
      <w:r w:rsidR="00EC6292">
        <w:rPr>
          <w:rFonts w:ascii="Arial" w:hAnsi="Arial" w:cs="Arial"/>
          <w:bCs/>
          <w:sz w:val="20"/>
          <w:szCs w:val="20"/>
        </w:rPr>
        <w:t> </w:t>
      </w:r>
      <w:r w:rsidR="00EC6292" w:rsidRPr="001729C1">
        <w:rPr>
          <w:rFonts w:ascii="Arial" w:hAnsi="Arial" w:cs="Arial"/>
          <w:bCs/>
          <w:sz w:val="20"/>
          <w:szCs w:val="20"/>
        </w:rPr>
        <w:t>funkcją kompaktującą</w:t>
      </w:r>
      <w:r w:rsidR="00EC6292">
        <w:rPr>
          <w:rFonts w:ascii="Arial" w:hAnsi="Arial" w:cs="Arial"/>
          <w:bCs/>
          <w:sz w:val="20"/>
          <w:szCs w:val="20"/>
        </w:rPr>
        <w:t xml:space="preserve"> kategorii N2 i N3 </w:t>
      </w:r>
      <w:r w:rsidR="00EC6292" w:rsidRPr="00EC6292">
        <w:rPr>
          <w:rFonts w:ascii="Arial" w:hAnsi="Arial" w:cs="Arial"/>
          <w:bCs/>
          <w:sz w:val="20"/>
          <w:szCs w:val="20"/>
        </w:rPr>
        <w:t xml:space="preserve">w </w:t>
      </w:r>
      <w:r w:rsidR="004D7363" w:rsidRPr="00EC6292">
        <w:rPr>
          <w:rFonts w:ascii="Arial" w:hAnsi="Arial" w:cs="Arial"/>
          <w:bCs/>
          <w:sz w:val="20"/>
          <w:szCs w:val="20"/>
        </w:rPr>
        <w:t>łącznej</w:t>
      </w:r>
      <w:r w:rsidR="00EC6292" w:rsidRPr="00EC6292">
        <w:rPr>
          <w:rFonts w:ascii="Arial" w:hAnsi="Arial" w:cs="Arial"/>
          <w:bCs/>
          <w:sz w:val="20"/>
          <w:szCs w:val="20"/>
        </w:rPr>
        <w:t xml:space="preserve"> liczbie </w:t>
      </w:r>
      <w:r w:rsidRPr="00EC6292">
        <w:rPr>
          <w:rFonts w:ascii="Arial" w:hAnsi="Arial" w:cs="Arial"/>
          <w:bCs/>
          <w:sz w:val="20"/>
          <w:szCs w:val="20"/>
        </w:rPr>
        <w:t>...........................</w:t>
      </w:r>
      <w:r w:rsidR="00EC6292" w:rsidRPr="00EC6292">
        <w:rPr>
          <w:rFonts w:ascii="Arial" w:hAnsi="Arial" w:cs="Arial"/>
          <w:bCs/>
          <w:sz w:val="20"/>
          <w:szCs w:val="20"/>
        </w:rPr>
        <w:t xml:space="preserve"> szt. </w:t>
      </w:r>
      <w:r w:rsidRPr="00EC6292">
        <w:rPr>
          <w:rFonts w:ascii="Arial" w:hAnsi="Arial" w:cs="Arial"/>
          <w:bCs/>
          <w:sz w:val="20"/>
          <w:szCs w:val="20"/>
        </w:rPr>
        <w:t>(ilość pojazdów</w:t>
      </w:r>
      <w:r w:rsidR="00EC6292" w:rsidRPr="00EC6292">
        <w:rPr>
          <w:rFonts w:ascii="Arial" w:hAnsi="Arial" w:cs="Arial"/>
          <w:bCs/>
          <w:sz w:val="20"/>
          <w:szCs w:val="20"/>
        </w:rPr>
        <w:t xml:space="preserve"> ogółem</w:t>
      </w:r>
      <w:r w:rsidRPr="00EC6292">
        <w:rPr>
          <w:rFonts w:ascii="Arial" w:hAnsi="Arial" w:cs="Arial"/>
          <w:bCs/>
          <w:sz w:val="20"/>
          <w:szCs w:val="20"/>
        </w:rPr>
        <w:t>)</w:t>
      </w:r>
      <w:r w:rsidR="00EC6292">
        <w:rPr>
          <w:rFonts w:ascii="Arial" w:hAnsi="Arial" w:cs="Arial"/>
          <w:bCs/>
          <w:sz w:val="20"/>
          <w:szCs w:val="20"/>
        </w:rPr>
        <w:t xml:space="preserve">, a w tym </w:t>
      </w:r>
      <w:r w:rsidR="00EC6292" w:rsidRPr="00EC6292">
        <w:rPr>
          <w:rFonts w:ascii="Arial" w:hAnsi="Arial" w:cs="Arial"/>
          <w:bCs/>
          <w:sz w:val="20"/>
          <w:szCs w:val="20"/>
        </w:rPr>
        <w:t>…………….</w:t>
      </w:r>
      <w:r w:rsidRPr="00EC6292">
        <w:rPr>
          <w:rFonts w:ascii="Arial" w:hAnsi="Arial" w:cs="Arial"/>
          <w:bCs/>
          <w:sz w:val="20"/>
          <w:szCs w:val="20"/>
        </w:rPr>
        <w:t xml:space="preserve"> </w:t>
      </w:r>
      <w:r w:rsidR="00EC6292">
        <w:rPr>
          <w:rFonts w:ascii="Arial" w:hAnsi="Arial" w:cs="Arial"/>
          <w:bCs/>
          <w:sz w:val="20"/>
          <w:szCs w:val="20"/>
        </w:rPr>
        <w:t xml:space="preserve">szt. </w:t>
      </w:r>
      <w:r w:rsidR="00EC6292" w:rsidRPr="00EC6292">
        <w:rPr>
          <w:rFonts w:ascii="Arial" w:hAnsi="Arial" w:cs="Arial"/>
          <w:bCs/>
          <w:sz w:val="20"/>
          <w:szCs w:val="20"/>
        </w:rPr>
        <w:t>p</w:t>
      </w:r>
      <w:r w:rsidRPr="00EC6292">
        <w:rPr>
          <w:rFonts w:ascii="Arial" w:hAnsi="Arial" w:cs="Arial"/>
          <w:bCs/>
          <w:sz w:val="20"/>
          <w:szCs w:val="20"/>
        </w:rPr>
        <w:t>ojazdów</w:t>
      </w:r>
      <w:r w:rsidR="00EC6292" w:rsidRPr="00EC6292">
        <w:rPr>
          <w:rFonts w:ascii="Arial" w:hAnsi="Arial" w:cs="Arial"/>
          <w:bCs/>
          <w:sz w:val="20"/>
          <w:szCs w:val="20"/>
        </w:rPr>
        <w:t xml:space="preserve"> </w:t>
      </w:r>
      <w:r w:rsidR="00EC6292">
        <w:rPr>
          <w:rFonts w:ascii="Arial" w:hAnsi="Arial" w:cs="Arial"/>
          <w:bCs/>
          <w:sz w:val="20"/>
          <w:szCs w:val="20"/>
        </w:rPr>
        <w:t xml:space="preserve">będzie </w:t>
      </w:r>
      <w:r w:rsidR="00EC6292" w:rsidRPr="00EC6292">
        <w:rPr>
          <w:rFonts w:ascii="Arial" w:hAnsi="Arial" w:cs="Arial"/>
          <w:bCs/>
          <w:sz w:val="20"/>
          <w:szCs w:val="20"/>
        </w:rPr>
        <w:t>napędzan</w:t>
      </w:r>
      <w:r w:rsidR="00EC6292">
        <w:rPr>
          <w:rFonts w:ascii="Arial" w:hAnsi="Arial" w:cs="Arial"/>
          <w:bCs/>
          <w:sz w:val="20"/>
          <w:szCs w:val="20"/>
        </w:rPr>
        <w:t>a</w:t>
      </w:r>
      <w:r w:rsidR="00EC6292" w:rsidRPr="00EC6292">
        <w:rPr>
          <w:rFonts w:ascii="Arial" w:hAnsi="Arial" w:cs="Arial"/>
          <w:bCs/>
          <w:sz w:val="20"/>
          <w:szCs w:val="20"/>
        </w:rPr>
        <w:t xml:space="preserve"> paliwami alternatywnymi</w:t>
      </w:r>
      <w:r w:rsidR="00EC6292">
        <w:rPr>
          <w:rFonts w:ascii="Arial" w:hAnsi="Arial" w:cs="Arial"/>
          <w:bCs/>
          <w:sz w:val="20"/>
          <w:szCs w:val="20"/>
        </w:rPr>
        <w:t xml:space="preserve"> (zgodnie z definicją wskazaną w SOPZ).</w:t>
      </w:r>
    </w:p>
    <w:p w14:paraId="19E2F517" w14:textId="77777777" w:rsidR="00ED15D5" w:rsidRDefault="00ED15D5" w:rsidP="00ED15D5">
      <w:pPr>
        <w:pStyle w:val="Normalny6"/>
        <w:spacing w:line="360" w:lineRule="auto"/>
        <w:ind w:left="1417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Uwaga!</w:t>
      </w:r>
    </w:p>
    <w:p w14:paraId="44E309D8" w14:textId="5FDAAF3F" w:rsidR="00ED15D5" w:rsidRPr="00EC6292" w:rsidRDefault="00ED15D5" w:rsidP="00ED15D5">
      <w:pPr>
        <w:pStyle w:val="Normalny6"/>
        <w:spacing w:line="360" w:lineRule="auto"/>
        <w:ind w:left="1417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Jeżeli wykonawca nie poda powyższych informacji lub </w:t>
      </w:r>
      <w:r w:rsidRPr="00ED15D5">
        <w:rPr>
          <w:rFonts w:ascii="Arial" w:hAnsi="Arial" w:cs="Arial"/>
          <w:bCs/>
          <w:sz w:val="20"/>
          <w:szCs w:val="20"/>
        </w:rPr>
        <w:t xml:space="preserve">obliczony udział pojazdów N2 i N3 napędzanych paliwami alternatywnymi w całkowitej liczbie pojazdów tych kategorii faktycznie wykorzystywanych do realizacji zamówienia będzie niższy niż 9%, </w:t>
      </w:r>
      <w:r>
        <w:rPr>
          <w:rFonts w:ascii="Arial" w:hAnsi="Arial" w:cs="Arial"/>
          <w:bCs/>
          <w:sz w:val="20"/>
          <w:szCs w:val="20"/>
        </w:rPr>
        <w:t xml:space="preserve">oferta </w:t>
      </w:r>
      <w:r w:rsidRPr="00ED15D5">
        <w:rPr>
          <w:rFonts w:ascii="Arial" w:hAnsi="Arial" w:cs="Arial"/>
          <w:bCs/>
          <w:sz w:val="20"/>
          <w:szCs w:val="20"/>
        </w:rPr>
        <w:t>zostan</w:t>
      </w:r>
      <w:r>
        <w:rPr>
          <w:rFonts w:ascii="Arial" w:hAnsi="Arial" w:cs="Arial"/>
          <w:bCs/>
          <w:sz w:val="20"/>
          <w:szCs w:val="20"/>
        </w:rPr>
        <w:t>ie</w:t>
      </w:r>
      <w:r w:rsidRPr="00ED15D5">
        <w:rPr>
          <w:rFonts w:ascii="Arial" w:hAnsi="Arial" w:cs="Arial"/>
          <w:bCs/>
          <w:sz w:val="20"/>
          <w:szCs w:val="20"/>
        </w:rPr>
        <w:t xml:space="preserve"> odrzucon</w:t>
      </w:r>
      <w:r>
        <w:rPr>
          <w:rFonts w:ascii="Arial" w:hAnsi="Arial" w:cs="Arial"/>
          <w:bCs/>
          <w:sz w:val="20"/>
          <w:szCs w:val="20"/>
        </w:rPr>
        <w:t>a</w:t>
      </w:r>
      <w:r w:rsidRPr="00ED15D5">
        <w:rPr>
          <w:rFonts w:ascii="Arial" w:hAnsi="Arial" w:cs="Arial"/>
          <w:bCs/>
          <w:sz w:val="20"/>
          <w:szCs w:val="20"/>
        </w:rPr>
        <w:t xml:space="preserve"> jako niezgodn</w:t>
      </w:r>
      <w:r>
        <w:rPr>
          <w:rFonts w:ascii="Arial" w:hAnsi="Arial" w:cs="Arial"/>
          <w:bCs/>
          <w:sz w:val="20"/>
          <w:szCs w:val="20"/>
        </w:rPr>
        <w:t>a</w:t>
      </w:r>
      <w:r w:rsidRPr="00ED15D5">
        <w:rPr>
          <w:rFonts w:ascii="Arial" w:hAnsi="Arial" w:cs="Arial"/>
          <w:bCs/>
          <w:sz w:val="20"/>
          <w:szCs w:val="20"/>
        </w:rPr>
        <w:t xml:space="preserve"> z treścią SWZ</w:t>
      </w:r>
      <w:r>
        <w:rPr>
          <w:rFonts w:ascii="Arial" w:hAnsi="Arial" w:cs="Arial"/>
          <w:bCs/>
          <w:sz w:val="20"/>
          <w:szCs w:val="20"/>
        </w:rPr>
        <w:t>.</w:t>
      </w:r>
    </w:p>
    <w:p w14:paraId="07830AAE" w14:textId="0E97BC76" w:rsidR="000A0606" w:rsidRDefault="00ED15D5" w:rsidP="00ED15D5">
      <w:pPr>
        <w:pStyle w:val="Normalny6"/>
        <w:widowControl/>
        <w:numPr>
          <w:ilvl w:val="2"/>
          <w:numId w:val="17"/>
        </w:numPr>
        <w:spacing w:line="360" w:lineRule="auto"/>
        <w:ind w:left="1417" w:hanging="425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lastRenderedPageBreak/>
        <w:t xml:space="preserve">dysponujemy lub będziemy </w:t>
      </w:r>
      <w:r w:rsidR="004D7363">
        <w:rPr>
          <w:rFonts w:ascii="Arial" w:hAnsi="Arial" w:cs="Arial"/>
          <w:bCs/>
          <w:sz w:val="20"/>
          <w:szCs w:val="20"/>
        </w:rPr>
        <w:t>dysponować</w:t>
      </w:r>
      <w:r>
        <w:rPr>
          <w:rFonts w:ascii="Arial" w:hAnsi="Arial" w:cs="Arial"/>
          <w:bCs/>
          <w:sz w:val="20"/>
          <w:szCs w:val="20"/>
        </w:rPr>
        <w:t xml:space="preserve"> innymi</w:t>
      </w:r>
      <w:r w:rsidR="00EC6292">
        <w:rPr>
          <w:rFonts w:ascii="Arial" w:hAnsi="Arial" w:cs="Arial"/>
          <w:bCs/>
          <w:sz w:val="20"/>
          <w:szCs w:val="20"/>
        </w:rPr>
        <w:t xml:space="preserve"> pojazd</w:t>
      </w:r>
      <w:r>
        <w:rPr>
          <w:rFonts w:ascii="Arial" w:hAnsi="Arial" w:cs="Arial"/>
          <w:bCs/>
          <w:sz w:val="20"/>
          <w:szCs w:val="20"/>
        </w:rPr>
        <w:t>ami</w:t>
      </w:r>
      <w:r w:rsidR="00EC6292">
        <w:rPr>
          <w:rFonts w:ascii="Arial" w:hAnsi="Arial" w:cs="Arial"/>
          <w:bCs/>
          <w:sz w:val="20"/>
          <w:szCs w:val="20"/>
        </w:rPr>
        <w:t xml:space="preserve"> wykorzystywan</w:t>
      </w:r>
      <w:r>
        <w:rPr>
          <w:rFonts w:ascii="Arial" w:hAnsi="Arial" w:cs="Arial"/>
          <w:bCs/>
          <w:sz w:val="20"/>
          <w:szCs w:val="20"/>
        </w:rPr>
        <w:t xml:space="preserve">ymi </w:t>
      </w:r>
      <w:r w:rsidRPr="001729C1">
        <w:rPr>
          <w:rFonts w:ascii="Arial" w:hAnsi="Arial" w:cs="Arial"/>
          <w:bCs/>
          <w:sz w:val="20"/>
          <w:szCs w:val="20"/>
        </w:rPr>
        <w:t>do wykonania przedmiotu zamówienia w zakresie opisanym w SWZ</w:t>
      </w:r>
      <w:r>
        <w:rPr>
          <w:rFonts w:ascii="Arial" w:hAnsi="Arial" w:cs="Arial"/>
          <w:bCs/>
          <w:sz w:val="20"/>
          <w:szCs w:val="20"/>
        </w:rPr>
        <w:t>, zgodnie z wymaganiami tam określonymi.</w:t>
      </w:r>
    </w:p>
    <w:p w14:paraId="46176D42" w14:textId="781DD62C" w:rsidR="00ED15D5" w:rsidRPr="00BF6470" w:rsidRDefault="00ED15D5" w:rsidP="00ED15D5">
      <w:pPr>
        <w:pStyle w:val="Normalny6"/>
        <w:numPr>
          <w:ilvl w:val="1"/>
          <w:numId w:val="17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0A0606">
        <w:rPr>
          <w:rFonts w:ascii="Arial" w:hAnsi="Arial" w:cs="Arial"/>
          <w:bCs/>
          <w:sz w:val="20"/>
          <w:szCs w:val="20"/>
        </w:rPr>
        <w:t xml:space="preserve">Część nr </w:t>
      </w:r>
      <w:r>
        <w:rPr>
          <w:rFonts w:ascii="Arial" w:hAnsi="Arial" w:cs="Arial"/>
          <w:bCs/>
          <w:sz w:val="20"/>
          <w:szCs w:val="20"/>
        </w:rPr>
        <w:t>2:</w:t>
      </w:r>
      <w:r w:rsidRPr="000A0606">
        <w:rPr>
          <w:rFonts w:ascii="Arial" w:hAnsi="Arial" w:cs="Arial"/>
          <w:bCs/>
          <w:sz w:val="20"/>
          <w:szCs w:val="20"/>
        </w:rPr>
        <w:t xml:space="preserve"> </w:t>
      </w:r>
      <w:r w:rsidRPr="00ED15D5">
        <w:rPr>
          <w:rFonts w:ascii="Arial" w:hAnsi="Arial" w:cs="Arial"/>
          <w:bCs/>
          <w:sz w:val="20"/>
          <w:szCs w:val="20"/>
        </w:rPr>
        <w:t>Transport odpadów komunalnych pochodzących z Punktu Selektywnej Zbiórki Odpadów Komunalnych w Trąbkach Wielkich</w:t>
      </w:r>
    </w:p>
    <w:p w14:paraId="0BC75F5C" w14:textId="77777777" w:rsidR="00ED15D5" w:rsidRDefault="00ED15D5" w:rsidP="00ED15D5">
      <w:pPr>
        <w:pStyle w:val="Normalny6"/>
        <w:numPr>
          <w:ilvl w:val="2"/>
          <w:numId w:val="17"/>
        </w:numPr>
        <w:spacing w:line="48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o</w:t>
      </w:r>
      <w:r w:rsidRPr="00D25158">
        <w:rPr>
          <w:rFonts w:ascii="Arial" w:hAnsi="Arial" w:cs="Arial"/>
          <w:bCs/>
          <w:sz w:val="20"/>
          <w:szCs w:val="20"/>
        </w:rPr>
        <w:t xml:space="preserve">ferujemy wykonanie przedmiotu zamówienia </w:t>
      </w:r>
      <w:r>
        <w:rPr>
          <w:rFonts w:ascii="Arial" w:hAnsi="Arial" w:cs="Arial"/>
          <w:bCs/>
          <w:sz w:val="20"/>
          <w:szCs w:val="20"/>
        </w:rPr>
        <w:t xml:space="preserve">za cenę ryczałtową </w:t>
      </w:r>
      <w:r w:rsidRPr="005555BD">
        <w:rPr>
          <w:rFonts w:ascii="Arial" w:hAnsi="Arial" w:cs="Arial"/>
          <w:bCs/>
          <w:sz w:val="20"/>
          <w:szCs w:val="20"/>
        </w:rPr>
        <w:t xml:space="preserve">brutto </w:t>
      </w:r>
      <w:r w:rsidRPr="005555BD">
        <w:rPr>
          <w:rFonts w:ascii="Arial" w:hAnsi="Arial" w:cs="Arial"/>
          <w:bCs/>
          <w:kern w:val="20"/>
          <w:sz w:val="20"/>
          <w:szCs w:val="20"/>
          <w:u w:val="dotted"/>
        </w:rPr>
        <w:t>                                      </w:t>
      </w:r>
      <w:r w:rsidRPr="005555BD">
        <w:rPr>
          <w:rFonts w:ascii="Arial" w:hAnsi="Arial" w:cs="Arial"/>
          <w:bCs/>
          <w:sz w:val="20"/>
          <w:szCs w:val="20"/>
        </w:rPr>
        <w:t xml:space="preserve"> zł (słownie cena brutto: </w:t>
      </w:r>
      <w:r w:rsidRPr="005555BD">
        <w:rPr>
          <w:rFonts w:ascii="Arial" w:hAnsi="Arial" w:cs="Arial"/>
          <w:bCs/>
          <w:kern w:val="20"/>
          <w:sz w:val="20"/>
          <w:szCs w:val="20"/>
          <w:u w:val="dotted"/>
        </w:rPr>
        <w:t>                           </w:t>
      </w:r>
      <w:r w:rsidRPr="005555BD">
        <w:rPr>
          <w:rFonts w:ascii="Arial" w:hAnsi="Arial" w:cs="Arial"/>
          <w:bCs/>
          <w:sz w:val="20"/>
          <w:szCs w:val="20"/>
        </w:rPr>
        <w:t>zł), w tym należny podatek VAT</w:t>
      </w:r>
    </w:p>
    <w:p w14:paraId="585B9622" w14:textId="77777777" w:rsidR="00ED15D5" w:rsidRDefault="00ED15D5" w:rsidP="00ED15D5">
      <w:pPr>
        <w:pStyle w:val="Normalny6"/>
        <w:numPr>
          <w:ilvl w:val="2"/>
          <w:numId w:val="17"/>
        </w:numPr>
        <w:spacing w:line="480" w:lineRule="auto"/>
        <w:jc w:val="both"/>
        <w:rPr>
          <w:rFonts w:ascii="Arial" w:hAnsi="Arial" w:cs="Arial"/>
          <w:bCs/>
          <w:sz w:val="20"/>
          <w:szCs w:val="20"/>
        </w:rPr>
      </w:pPr>
      <w:r w:rsidRPr="00ED15D5">
        <w:rPr>
          <w:rFonts w:ascii="Arial" w:hAnsi="Arial" w:cs="Arial"/>
          <w:bCs/>
          <w:sz w:val="20"/>
          <w:szCs w:val="20"/>
        </w:rPr>
        <w:t>powyższa cena została obliczona na podstawie niniejszej tabeli:</w:t>
      </w:r>
    </w:p>
    <w:tbl>
      <w:tblPr>
        <w:tblW w:w="9072" w:type="dxa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9"/>
        <w:gridCol w:w="2824"/>
        <w:gridCol w:w="1480"/>
        <w:gridCol w:w="1241"/>
        <w:gridCol w:w="1329"/>
        <w:gridCol w:w="1329"/>
      </w:tblGrid>
      <w:tr w:rsidR="004D7363" w:rsidRPr="00A951B1" w14:paraId="1F09A041" w14:textId="77777777" w:rsidTr="004D7363">
        <w:trPr>
          <w:cantSplit/>
          <w:trHeight w:val="300"/>
          <w:tblHeader/>
        </w:trPr>
        <w:tc>
          <w:tcPr>
            <w:tcW w:w="834" w:type="dxa"/>
            <w:noWrap/>
            <w:vAlign w:val="center"/>
            <w:hideMark/>
          </w:tcPr>
          <w:p w14:paraId="28C9EBD3" w14:textId="77777777" w:rsidR="004D7363" w:rsidRPr="00564B31" w:rsidRDefault="004D7363" w:rsidP="00564B31">
            <w:pPr>
              <w:widowControl/>
              <w:suppressAutoHyphens w:val="0"/>
              <w:autoSpaceDN/>
              <w:spacing w:line="240" w:lineRule="auto"/>
              <w:jc w:val="center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  <w:r w:rsidRPr="00564B31"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  <w:t>Kod odpadu</w:t>
            </w:r>
          </w:p>
        </w:tc>
        <w:tc>
          <w:tcPr>
            <w:tcW w:w="2706" w:type="dxa"/>
            <w:noWrap/>
            <w:vAlign w:val="center"/>
            <w:hideMark/>
          </w:tcPr>
          <w:p w14:paraId="6568BF83" w14:textId="77777777" w:rsidR="004D7363" w:rsidRPr="00564B31" w:rsidRDefault="004D7363" w:rsidP="00564B31">
            <w:pPr>
              <w:widowControl/>
              <w:suppressAutoHyphens w:val="0"/>
              <w:autoSpaceDN/>
              <w:spacing w:line="240" w:lineRule="auto"/>
              <w:jc w:val="center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  <w:r w:rsidRPr="00564B31"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  <w:t>Odpad</w:t>
            </w:r>
          </w:p>
        </w:tc>
        <w:tc>
          <w:tcPr>
            <w:tcW w:w="1418" w:type="dxa"/>
            <w:noWrap/>
            <w:vAlign w:val="center"/>
            <w:hideMark/>
          </w:tcPr>
          <w:p w14:paraId="7E87F7D3" w14:textId="349254C1" w:rsidR="004D7363" w:rsidRPr="00564B31" w:rsidRDefault="004D7363" w:rsidP="00564B31">
            <w:pPr>
              <w:widowControl/>
              <w:suppressAutoHyphens w:val="0"/>
              <w:autoSpaceDN/>
              <w:spacing w:line="240" w:lineRule="auto"/>
              <w:jc w:val="center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  <w:r w:rsidRPr="00564B31"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  <w:t>Pojemnik</w:t>
            </w:r>
            <w:r w:rsidRPr="00A951B1"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  <w:t xml:space="preserve"> </w:t>
            </w:r>
            <w:r w:rsidRPr="00564B31"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  <w:t>/kontener</w:t>
            </w:r>
          </w:p>
        </w:tc>
        <w:tc>
          <w:tcPr>
            <w:tcW w:w="1189" w:type="dxa"/>
            <w:vAlign w:val="center"/>
          </w:tcPr>
          <w:p w14:paraId="44EA23C6" w14:textId="2BE608D2" w:rsidR="004D7363" w:rsidRPr="00A951B1" w:rsidRDefault="004D7363" w:rsidP="00564B31">
            <w:pPr>
              <w:widowControl/>
              <w:suppressAutoHyphens w:val="0"/>
              <w:autoSpaceDN/>
              <w:spacing w:line="240" w:lineRule="auto"/>
              <w:jc w:val="center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  <w:r w:rsidRPr="00A951B1"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  <w:t xml:space="preserve">Ilość </w:t>
            </w:r>
            <w:r w:rsidRPr="00564B31"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  <w:t>Pojemnik</w:t>
            </w:r>
            <w:r w:rsidRPr="00A951B1"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  <w:t xml:space="preserve">ów </w:t>
            </w:r>
            <w:r w:rsidRPr="00564B31"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  <w:t>/kontener</w:t>
            </w:r>
            <w:r w:rsidRPr="00A951B1"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  <w:t>ów</w:t>
            </w:r>
            <w:r w:rsidRPr="00A951B1"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  <w:br/>
            </w:r>
            <w:r w:rsidRPr="00A951B1"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  <w:br/>
            </w:r>
            <w:r w:rsidRPr="00A951B1"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  <w:br/>
            </w:r>
            <w:r w:rsidRPr="00A951B1"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  <w:br/>
            </w:r>
            <w:r w:rsidRPr="00A951B1"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  <w:br/>
            </w:r>
            <w:r w:rsidRPr="00A951B1"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  <w:br/>
              <w:t>[szt.]</w:t>
            </w:r>
          </w:p>
        </w:tc>
        <w:tc>
          <w:tcPr>
            <w:tcW w:w="1273" w:type="dxa"/>
            <w:vAlign w:val="center"/>
          </w:tcPr>
          <w:p w14:paraId="696AFF22" w14:textId="32ED1FFB" w:rsidR="004D7363" w:rsidRPr="00A951B1" w:rsidRDefault="004D7363" w:rsidP="00564B31">
            <w:pPr>
              <w:keepNext/>
              <w:spacing w:line="240" w:lineRule="auto"/>
              <w:jc w:val="center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  <w:r w:rsidRPr="00A951B1">
              <w:rPr>
                <w:rFonts w:ascii="Aptos" w:hAnsi="Aptos"/>
                <w:color w:val="000000"/>
                <w:sz w:val="18"/>
                <w:szCs w:val="18"/>
              </w:rPr>
              <w:t xml:space="preserve">Cena brutto za jeden odebrany pojemnik lub ich </w:t>
            </w:r>
            <w:r w:rsidRPr="00A951B1">
              <w:rPr>
                <w:rFonts w:ascii="Aptos" w:hAnsi="Aptos"/>
                <w:color w:val="000000"/>
                <w:sz w:val="18"/>
                <w:szCs w:val="18"/>
              </w:rPr>
              <w:br/>
              <w:t>zestaw</w:t>
            </w:r>
            <w:r w:rsidRPr="00A951B1">
              <w:rPr>
                <w:rFonts w:ascii="Aptos" w:hAnsi="Aptos"/>
                <w:color w:val="000000"/>
                <w:sz w:val="18"/>
                <w:szCs w:val="18"/>
              </w:rPr>
              <w:br/>
            </w:r>
            <w:r w:rsidRPr="00A951B1">
              <w:rPr>
                <w:rFonts w:ascii="Aptos" w:hAnsi="Aptos"/>
                <w:color w:val="000000"/>
                <w:sz w:val="18"/>
                <w:szCs w:val="18"/>
              </w:rPr>
              <w:br/>
            </w:r>
            <w:r w:rsidRPr="00A951B1">
              <w:rPr>
                <w:rFonts w:ascii="Aptos" w:hAnsi="Aptos"/>
                <w:color w:val="000000"/>
                <w:sz w:val="18"/>
                <w:szCs w:val="18"/>
              </w:rPr>
              <w:br/>
              <w:t>[zł/kpl.]</w:t>
            </w:r>
          </w:p>
        </w:tc>
        <w:tc>
          <w:tcPr>
            <w:tcW w:w="1273" w:type="dxa"/>
            <w:vAlign w:val="center"/>
          </w:tcPr>
          <w:p w14:paraId="413B67CB" w14:textId="4DF0A2CB" w:rsidR="004D7363" w:rsidRPr="00A951B1" w:rsidRDefault="004D7363" w:rsidP="00564B31">
            <w:pPr>
              <w:keepNext/>
              <w:spacing w:line="240" w:lineRule="auto"/>
              <w:jc w:val="center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  <w:r w:rsidRPr="00A951B1">
              <w:rPr>
                <w:rFonts w:ascii="Aptos" w:hAnsi="Aptos"/>
                <w:color w:val="000000"/>
                <w:sz w:val="18"/>
                <w:szCs w:val="18"/>
              </w:rPr>
              <w:t>Wartość brutto</w:t>
            </w:r>
            <w:r w:rsidRPr="00A951B1">
              <w:rPr>
                <w:rFonts w:ascii="Aptos" w:hAnsi="Aptos"/>
                <w:color w:val="000000"/>
                <w:sz w:val="18"/>
                <w:szCs w:val="18"/>
              </w:rPr>
              <w:br/>
            </w:r>
            <w:r w:rsidRPr="00A951B1">
              <w:rPr>
                <w:rFonts w:ascii="Aptos" w:hAnsi="Aptos"/>
                <w:color w:val="000000"/>
                <w:sz w:val="18"/>
                <w:szCs w:val="18"/>
              </w:rPr>
              <w:br/>
              <w:t>(kol.5x6)</w:t>
            </w:r>
            <w:r w:rsidRPr="00A951B1">
              <w:rPr>
                <w:rFonts w:ascii="Aptos" w:hAnsi="Aptos"/>
                <w:color w:val="000000"/>
                <w:sz w:val="18"/>
                <w:szCs w:val="18"/>
              </w:rPr>
              <w:br/>
            </w:r>
            <w:r w:rsidRPr="00A951B1">
              <w:rPr>
                <w:rFonts w:ascii="Aptos" w:hAnsi="Aptos"/>
                <w:color w:val="000000"/>
                <w:sz w:val="18"/>
                <w:szCs w:val="18"/>
              </w:rPr>
              <w:br/>
            </w:r>
            <w:r w:rsidRPr="00A951B1">
              <w:rPr>
                <w:rFonts w:ascii="Aptos" w:hAnsi="Aptos"/>
                <w:color w:val="000000"/>
                <w:sz w:val="18"/>
                <w:szCs w:val="18"/>
              </w:rPr>
              <w:br/>
            </w:r>
            <w:r w:rsidRPr="00A951B1">
              <w:rPr>
                <w:rFonts w:ascii="Aptos" w:hAnsi="Aptos"/>
                <w:color w:val="000000"/>
                <w:sz w:val="18"/>
                <w:szCs w:val="18"/>
              </w:rPr>
              <w:br/>
            </w:r>
            <w:r w:rsidRPr="00A951B1">
              <w:rPr>
                <w:rFonts w:ascii="Aptos" w:hAnsi="Aptos"/>
                <w:color w:val="000000"/>
                <w:sz w:val="18"/>
                <w:szCs w:val="18"/>
              </w:rPr>
              <w:br/>
              <w:t>[zł]</w:t>
            </w:r>
          </w:p>
        </w:tc>
      </w:tr>
      <w:tr w:rsidR="004D7363" w:rsidRPr="00564B31" w14:paraId="344A695B" w14:textId="77777777" w:rsidTr="004D7363">
        <w:trPr>
          <w:cantSplit/>
          <w:tblHeader/>
        </w:trPr>
        <w:tc>
          <w:tcPr>
            <w:tcW w:w="834" w:type="dxa"/>
            <w:noWrap/>
            <w:vAlign w:val="center"/>
          </w:tcPr>
          <w:p w14:paraId="6140CE1F" w14:textId="3605734A" w:rsidR="004D7363" w:rsidRPr="00564B31" w:rsidRDefault="004D7363" w:rsidP="00564B31">
            <w:pPr>
              <w:widowControl/>
              <w:suppressAutoHyphens w:val="0"/>
              <w:autoSpaceDN/>
              <w:spacing w:line="240" w:lineRule="auto"/>
              <w:jc w:val="center"/>
              <w:textAlignment w:val="auto"/>
              <w:rPr>
                <w:rFonts w:ascii="Aptos Narrow" w:eastAsia="Times New Roman" w:hAnsi="Aptos Narrow" w:cs="Times New Roman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ptos Narrow" w:eastAsia="Times New Roman" w:hAnsi="Aptos Narrow" w:cs="Times New Roman"/>
                <w:kern w:val="0"/>
                <w:sz w:val="16"/>
                <w:szCs w:val="16"/>
                <w:lang w:eastAsia="pl-PL" w:bidi="ar-SA"/>
              </w:rPr>
              <w:t>1.</w:t>
            </w:r>
          </w:p>
        </w:tc>
        <w:tc>
          <w:tcPr>
            <w:tcW w:w="2706" w:type="dxa"/>
            <w:noWrap/>
            <w:vAlign w:val="center"/>
          </w:tcPr>
          <w:p w14:paraId="0E30612B" w14:textId="3CBA709D" w:rsidR="004D7363" w:rsidRPr="00564B31" w:rsidRDefault="004D7363" w:rsidP="00564B31">
            <w:pPr>
              <w:widowControl/>
              <w:suppressAutoHyphens w:val="0"/>
              <w:autoSpaceDN/>
              <w:spacing w:line="240" w:lineRule="auto"/>
              <w:jc w:val="center"/>
              <w:textAlignment w:val="auto"/>
              <w:rPr>
                <w:rFonts w:ascii="Aptos Narrow" w:eastAsia="Times New Roman" w:hAnsi="Aptos Narrow" w:cs="Times New Roman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ptos Narrow" w:eastAsia="Times New Roman" w:hAnsi="Aptos Narrow" w:cs="Times New Roman"/>
                <w:kern w:val="0"/>
                <w:sz w:val="16"/>
                <w:szCs w:val="16"/>
                <w:lang w:eastAsia="pl-PL" w:bidi="ar-SA"/>
              </w:rPr>
              <w:t>2.</w:t>
            </w:r>
          </w:p>
        </w:tc>
        <w:tc>
          <w:tcPr>
            <w:tcW w:w="1418" w:type="dxa"/>
            <w:noWrap/>
            <w:vAlign w:val="center"/>
          </w:tcPr>
          <w:p w14:paraId="710C634B" w14:textId="402A5962" w:rsidR="004D7363" w:rsidRPr="00564B31" w:rsidRDefault="004D7363" w:rsidP="00564B31">
            <w:pPr>
              <w:widowControl/>
              <w:suppressAutoHyphens w:val="0"/>
              <w:autoSpaceDN/>
              <w:spacing w:line="240" w:lineRule="auto"/>
              <w:jc w:val="center"/>
              <w:textAlignment w:val="auto"/>
              <w:rPr>
                <w:rFonts w:ascii="Aptos Narrow" w:eastAsia="Times New Roman" w:hAnsi="Aptos Narrow" w:cs="Times New Roman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ptos Narrow" w:eastAsia="Times New Roman" w:hAnsi="Aptos Narrow" w:cs="Times New Roman"/>
                <w:kern w:val="0"/>
                <w:sz w:val="16"/>
                <w:szCs w:val="16"/>
                <w:lang w:eastAsia="pl-PL" w:bidi="ar-SA"/>
              </w:rPr>
              <w:t>3.</w:t>
            </w:r>
          </w:p>
        </w:tc>
        <w:tc>
          <w:tcPr>
            <w:tcW w:w="1189" w:type="dxa"/>
            <w:vAlign w:val="center"/>
          </w:tcPr>
          <w:p w14:paraId="034A28B0" w14:textId="17DC360B" w:rsidR="004D7363" w:rsidRPr="00564B31" w:rsidRDefault="004D7363" w:rsidP="00564B31">
            <w:pPr>
              <w:widowControl/>
              <w:suppressAutoHyphens w:val="0"/>
              <w:autoSpaceDN/>
              <w:spacing w:line="240" w:lineRule="auto"/>
              <w:jc w:val="center"/>
              <w:textAlignment w:val="auto"/>
              <w:rPr>
                <w:rFonts w:ascii="Aptos Narrow" w:hAnsi="Aptos Narrow"/>
                <w:sz w:val="16"/>
                <w:szCs w:val="16"/>
              </w:rPr>
            </w:pPr>
            <w:r>
              <w:rPr>
                <w:rFonts w:ascii="Aptos Narrow" w:hAnsi="Aptos Narrow"/>
                <w:sz w:val="16"/>
                <w:szCs w:val="16"/>
              </w:rPr>
              <w:t>4.</w:t>
            </w:r>
          </w:p>
        </w:tc>
        <w:tc>
          <w:tcPr>
            <w:tcW w:w="1273" w:type="dxa"/>
            <w:vAlign w:val="center"/>
          </w:tcPr>
          <w:p w14:paraId="73747113" w14:textId="2F94766C" w:rsidR="004D7363" w:rsidRPr="00564B31" w:rsidRDefault="004D7363" w:rsidP="00564B31">
            <w:pPr>
              <w:widowControl/>
              <w:suppressAutoHyphens w:val="0"/>
              <w:autoSpaceDN/>
              <w:spacing w:line="240" w:lineRule="auto"/>
              <w:jc w:val="center"/>
              <w:textAlignment w:val="auto"/>
              <w:rPr>
                <w:rFonts w:ascii="Aptos Narrow" w:eastAsia="Times New Roman" w:hAnsi="Aptos Narrow" w:cs="Times New Roman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ptos Narrow" w:eastAsia="Times New Roman" w:hAnsi="Aptos Narrow" w:cs="Times New Roman"/>
                <w:kern w:val="0"/>
                <w:sz w:val="16"/>
                <w:szCs w:val="16"/>
                <w:lang w:eastAsia="pl-PL" w:bidi="ar-SA"/>
              </w:rPr>
              <w:t>6.</w:t>
            </w:r>
          </w:p>
        </w:tc>
        <w:tc>
          <w:tcPr>
            <w:tcW w:w="1273" w:type="dxa"/>
            <w:vAlign w:val="center"/>
          </w:tcPr>
          <w:p w14:paraId="5522D4CC" w14:textId="4108BEF5" w:rsidR="004D7363" w:rsidRPr="00564B31" w:rsidRDefault="004D7363" w:rsidP="00564B31">
            <w:pPr>
              <w:widowControl/>
              <w:suppressAutoHyphens w:val="0"/>
              <w:autoSpaceDN/>
              <w:spacing w:line="240" w:lineRule="auto"/>
              <w:jc w:val="center"/>
              <w:textAlignment w:val="auto"/>
              <w:rPr>
                <w:rFonts w:ascii="Aptos Narrow" w:eastAsia="Times New Roman" w:hAnsi="Aptos Narrow" w:cs="Times New Roman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ptos Narrow" w:eastAsia="Times New Roman" w:hAnsi="Aptos Narrow" w:cs="Times New Roman"/>
                <w:kern w:val="0"/>
                <w:sz w:val="16"/>
                <w:szCs w:val="16"/>
                <w:lang w:eastAsia="pl-PL" w:bidi="ar-SA"/>
              </w:rPr>
              <w:t>7.</w:t>
            </w:r>
          </w:p>
        </w:tc>
      </w:tr>
      <w:tr w:rsidR="004D7363" w:rsidRPr="00DB0386" w14:paraId="2BE19E45" w14:textId="77777777" w:rsidTr="004D7363">
        <w:trPr>
          <w:cantSplit/>
        </w:trPr>
        <w:tc>
          <w:tcPr>
            <w:tcW w:w="834" w:type="dxa"/>
            <w:noWrap/>
            <w:vAlign w:val="center"/>
            <w:hideMark/>
          </w:tcPr>
          <w:p w14:paraId="4F55985B" w14:textId="77777777" w:rsidR="004D7363" w:rsidRPr="00564B31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  <w:r w:rsidRPr="00564B31"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  <w:t>200307</w:t>
            </w:r>
          </w:p>
        </w:tc>
        <w:tc>
          <w:tcPr>
            <w:tcW w:w="2706" w:type="dxa"/>
            <w:noWrap/>
            <w:vAlign w:val="center"/>
            <w:hideMark/>
          </w:tcPr>
          <w:p w14:paraId="21C2C47C" w14:textId="77777777" w:rsidR="004D7363" w:rsidRPr="00564B31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  <w:r w:rsidRPr="00564B31"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  <w:t>Odpady wielkogabarytowe</w:t>
            </w:r>
          </w:p>
        </w:tc>
        <w:tc>
          <w:tcPr>
            <w:tcW w:w="1418" w:type="dxa"/>
            <w:noWrap/>
            <w:vAlign w:val="center"/>
            <w:hideMark/>
          </w:tcPr>
          <w:p w14:paraId="47F89254" w14:textId="77777777" w:rsidR="004D7363" w:rsidRPr="00564B31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  <w:r w:rsidRPr="00564B31"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  <w:t>kontener KP (16 ton)</w:t>
            </w:r>
          </w:p>
        </w:tc>
        <w:tc>
          <w:tcPr>
            <w:tcW w:w="1189" w:type="dxa"/>
            <w:vAlign w:val="center"/>
          </w:tcPr>
          <w:p w14:paraId="5B69615F" w14:textId="1F872214" w:rsidR="004D7363" w:rsidRPr="00DB0386" w:rsidRDefault="004D7363" w:rsidP="00DB0386">
            <w:pPr>
              <w:widowControl/>
              <w:suppressAutoHyphens w:val="0"/>
              <w:autoSpaceDN/>
              <w:spacing w:line="240" w:lineRule="auto"/>
              <w:jc w:val="center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  <w:r w:rsidRPr="00DB0386">
              <w:rPr>
                <w:rFonts w:ascii="Aptos" w:hAnsi="Aptos"/>
                <w:sz w:val="18"/>
                <w:szCs w:val="18"/>
              </w:rPr>
              <w:t>1</w:t>
            </w:r>
          </w:p>
        </w:tc>
        <w:tc>
          <w:tcPr>
            <w:tcW w:w="1273" w:type="dxa"/>
            <w:vAlign w:val="center"/>
          </w:tcPr>
          <w:p w14:paraId="763D6AAD" w14:textId="5460167E" w:rsidR="004D7363" w:rsidRPr="00DB0386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273" w:type="dxa"/>
            <w:vAlign w:val="center"/>
          </w:tcPr>
          <w:p w14:paraId="26126CB8" w14:textId="63A15BB3" w:rsidR="004D7363" w:rsidRPr="00DB0386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</w:p>
        </w:tc>
      </w:tr>
      <w:tr w:rsidR="004D7363" w:rsidRPr="00DB0386" w14:paraId="7B914F05" w14:textId="77777777" w:rsidTr="004D7363">
        <w:trPr>
          <w:cantSplit/>
        </w:trPr>
        <w:tc>
          <w:tcPr>
            <w:tcW w:w="834" w:type="dxa"/>
            <w:noWrap/>
            <w:vAlign w:val="center"/>
            <w:hideMark/>
          </w:tcPr>
          <w:p w14:paraId="0981853A" w14:textId="77777777" w:rsidR="004D7363" w:rsidRPr="00564B31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  <w:r w:rsidRPr="00564B31"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  <w:t>160103</w:t>
            </w:r>
          </w:p>
        </w:tc>
        <w:tc>
          <w:tcPr>
            <w:tcW w:w="2706" w:type="dxa"/>
            <w:noWrap/>
            <w:vAlign w:val="center"/>
            <w:hideMark/>
          </w:tcPr>
          <w:p w14:paraId="48E0B279" w14:textId="77777777" w:rsidR="004D7363" w:rsidRPr="00564B31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  <w:r w:rsidRPr="00564B31"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  <w:t>opony</w:t>
            </w:r>
          </w:p>
        </w:tc>
        <w:tc>
          <w:tcPr>
            <w:tcW w:w="1418" w:type="dxa"/>
            <w:noWrap/>
            <w:vAlign w:val="center"/>
            <w:hideMark/>
          </w:tcPr>
          <w:p w14:paraId="6F2BB2D5" w14:textId="00DF02D7" w:rsidR="004D7363" w:rsidRPr="00564B31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  <w:r w:rsidRPr="00564B31"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  <w:t xml:space="preserve">kontener KP7 lub </w:t>
            </w:r>
            <w:r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  <w:t>KP10</w:t>
            </w:r>
          </w:p>
        </w:tc>
        <w:tc>
          <w:tcPr>
            <w:tcW w:w="1189" w:type="dxa"/>
            <w:vAlign w:val="center"/>
          </w:tcPr>
          <w:p w14:paraId="6AA95433" w14:textId="1E33192F" w:rsidR="004D7363" w:rsidRPr="00DB0386" w:rsidRDefault="004D7363" w:rsidP="00DB0386">
            <w:pPr>
              <w:widowControl/>
              <w:suppressAutoHyphens w:val="0"/>
              <w:autoSpaceDN/>
              <w:spacing w:line="240" w:lineRule="auto"/>
              <w:jc w:val="center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  <w:r w:rsidRPr="00DB0386">
              <w:rPr>
                <w:rFonts w:ascii="Aptos" w:hAnsi="Aptos"/>
                <w:sz w:val="18"/>
                <w:szCs w:val="18"/>
              </w:rPr>
              <w:t>1</w:t>
            </w:r>
          </w:p>
        </w:tc>
        <w:tc>
          <w:tcPr>
            <w:tcW w:w="1273" w:type="dxa"/>
            <w:vAlign w:val="center"/>
          </w:tcPr>
          <w:p w14:paraId="624A2663" w14:textId="77777777" w:rsidR="004D7363" w:rsidRPr="00DB0386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273" w:type="dxa"/>
            <w:vAlign w:val="center"/>
          </w:tcPr>
          <w:p w14:paraId="7A787E46" w14:textId="25831655" w:rsidR="004D7363" w:rsidRPr="00DB0386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</w:p>
        </w:tc>
      </w:tr>
      <w:tr w:rsidR="004D7363" w:rsidRPr="00DB0386" w14:paraId="11436B69" w14:textId="77777777" w:rsidTr="004D7363">
        <w:trPr>
          <w:cantSplit/>
        </w:trPr>
        <w:tc>
          <w:tcPr>
            <w:tcW w:w="834" w:type="dxa"/>
            <w:noWrap/>
            <w:vAlign w:val="center"/>
            <w:hideMark/>
          </w:tcPr>
          <w:p w14:paraId="10915BF2" w14:textId="77777777" w:rsidR="004D7363" w:rsidRPr="00564B31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  <w:r w:rsidRPr="00564B31"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  <w:t>200135</w:t>
            </w:r>
          </w:p>
        </w:tc>
        <w:tc>
          <w:tcPr>
            <w:tcW w:w="2706" w:type="dxa"/>
            <w:noWrap/>
            <w:vAlign w:val="center"/>
            <w:hideMark/>
          </w:tcPr>
          <w:p w14:paraId="33810066" w14:textId="1B947E99" w:rsidR="004D7363" w:rsidRPr="00564B31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  <w:r w:rsidRPr="00564B31"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  <w:t>zużyty sprzęt elektryczny i elektroniczny</w:t>
            </w:r>
          </w:p>
        </w:tc>
        <w:tc>
          <w:tcPr>
            <w:tcW w:w="1418" w:type="dxa"/>
            <w:noWrap/>
            <w:vAlign w:val="center"/>
            <w:hideMark/>
          </w:tcPr>
          <w:p w14:paraId="76F90658" w14:textId="73D85A1B" w:rsidR="004D7363" w:rsidRPr="00564B31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  <w:r w:rsidRPr="00564B31"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  <w:t xml:space="preserve">kontener KP7 lub </w:t>
            </w:r>
            <w:r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  <w:t>KP10</w:t>
            </w:r>
          </w:p>
        </w:tc>
        <w:tc>
          <w:tcPr>
            <w:tcW w:w="1189" w:type="dxa"/>
            <w:vAlign w:val="center"/>
          </w:tcPr>
          <w:p w14:paraId="7019DE0D" w14:textId="2959D13B" w:rsidR="004D7363" w:rsidRPr="00DB0386" w:rsidRDefault="004D7363" w:rsidP="00DB0386">
            <w:pPr>
              <w:widowControl/>
              <w:suppressAutoHyphens w:val="0"/>
              <w:autoSpaceDN/>
              <w:spacing w:line="240" w:lineRule="auto"/>
              <w:jc w:val="center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  <w:r w:rsidRPr="00DB0386">
              <w:rPr>
                <w:rFonts w:ascii="Aptos" w:hAnsi="Aptos"/>
                <w:sz w:val="18"/>
                <w:szCs w:val="18"/>
              </w:rPr>
              <w:t>1</w:t>
            </w:r>
          </w:p>
        </w:tc>
        <w:tc>
          <w:tcPr>
            <w:tcW w:w="1273" w:type="dxa"/>
            <w:vAlign w:val="center"/>
          </w:tcPr>
          <w:p w14:paraId="5821D8B2" w14:textId="77777777" w:rsidR="004D7363" w:rsidRPr="00DB0386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273" w:type="dxa"/>
            <w:vAlign w:val="center"/>
          </w:tcPr>
          <w:p w14:paraId="4A754E23" w14:textId="59B2CDB7" w:rsidR="004D7363" w:rsidRPr="00DB0386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</w:p>
        </w:tc>
      </w:tr>
      <w:tr w:rsidR="004D7363" w:rsidRPr="00DB0386" w14:paraId="2FB69C65" w14:textId="77777777" w:rsidTr="004D7363">
        <w:trPr>
          <w:cantSplit/>
        </w:trPr>
        <w:tc>
          <w:tcPr>
            <w:tcW w:w="834" w:type="dxa"/>
            <w:noWrap/>
            <w:vAlign w:val="center"/>
            <w:hideMark/>
          </w:tcPr>
          <w:p w14:paraId="627C54B0" w14:textId="77777777" w:rsidR="004D7363" w:rsidRPr="00564B31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  <w:r w:rsidRPr="00564B31"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  <w:t>170107</w:t>
            </w:r>
          </w:p>
        </w:tc>
        <w:tc>
          <w:tcPr>
            <w:tcW w:w="2706" w:type="dxa"/>
            <w:noWrap/>
            <w:vAlign w:val="center"/>
            <w:hideMark/>
          </w:tcPr>
          <w:p w14:paraId="56C9D0F5" w14:textId="77777777" w:rsidR="004D7363" w:rsidRPr="00564B31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564B31">
              <w:rPr>
                <w:rFonts w:ascii="Aptos" w:eastAsia="Times New Roman" w:hAnsi="Aptos" w:cs="Times New Roman"/>
                <w:color w:val="000000"/>
                <w:kern w:val="0"/>
                <w:sz w:val="18"/>
                <w:szCs w:val="18"/>
                <w:lang w:eastAsia="pl-PL" w:bidi="ar-SA"/>
              </w:rPr>
              <w:t>zmieszane odpady z betonu, gruzu ceglanego, materiałów ceramicznych i elementów</w:t>
            </w:r>
          </w:p>
        </w:tc>
        <w:tc>
          <w:tcPr>
            <w:tcW w:w="1418" w:type="dxa"/>
            <w:noWrap/>
            <w:vAlign w:val="center"/>
            <w:hideMark/>
          </w:tcPr>
          <w:p w14:paraId="17622BDC" w14:textId="4B1F6656" w:rsidR="004D7363" w:rsidRPr="00564B31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  <w:r w:rsidRPr="00564B31"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  <w:t xml:space="preserve">kontener KP7 lub </w:t>
            </w:r>
            <w:r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  <w:t>KP10</w:t>
            </w:r>
          </w:p>
        </w:tc>
        <w:tc>
          <w:tcPr>
            <w:tcW w:w="1189" w:type="dxa"/>
            <w:vAlign w:val="center"/>
          </w:tcPr>
          <w:p w14:paraId="650AA180" w14:textId="75BC7DE7" w:rsidR="004D7363" w:rsidRPr="00DB0386" w:rsidRDefault="004D7363" w:rsidP="00DB0386">
            <w:pPr>
              <w:widowControl/>
              <w:suppressAutoHyphens w:val="0"/>
              <w:autoSpaceDN/>
              <w:spacing w:line="240" w:lineRule="auto"/>
              <w:jc w:val="center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  <w:r w:rsidRPr="00DB0386">
              <w:rPr>
                <w:rFonts w:ascii="Aptos" w:hAnsi="Aptos"/>
                <w:sz w:val="18"/>
                <w:szCs w:val="18"/>
              </w:rPr>
              <w:t>1</w:t>
            </w:r>
          </w:p>
        </w:tc>
        <w:tc>
          <w:tcPr>
            <w:tcW w:w="1273" w:type="dxa"/>
            <w:vAlign w:val="center"/>
          </w:tcPr>
          <w:p w14:paraId="7E9949D8" w14:textId="77777777" w:rsidR="004D7363" w:rsidRPr="00DB0386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273" w:type="dxa"/>
            <w:vAlign w:val="center"/>
          </w:tcPr>
          <w:p w14:paraId="2C395D22" w14:textId="777EBA15" w:rsidR="004D7363" w:rsidRPr="00DB0386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</w:p>
        </w:tc>
      </w:tr>
      <w:tr w:rsidR="004D7363" w:rsidRPr="00DB0386" w14:paraId="2B1FD2D3" w14:textId="77777777" w:rsidTr="004D7363">
        <w:trPr>
          <w:cantSplit/>
        </w:trPr>
        <w:tc>
          <w:tcPr>
            <w:tcW w:w="834" w:type="dxa"/>
            <w:noWrap/>
            <w:vAlign w:val="center"/>
            <w:hideMark/>
          </w:tcPr>
          <w:p w14:paraId="0B9AADA1" w14:textId="77777777" w:rsidR="004D7363" w:rsidRPr="00564B31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  <w:r w:rsidRPr="00564B31"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  <w:t>170202</w:t>
            </w:r>
          </w:p>
        </w:tc>
        <w:tc>
          <w:tcPr>
            <w:tcW w:w="2706" w:type="dxa"/>
            <w:noWrap/>
            <w:vAlign w:val="center"/>
            <w:hideMark/>
          </w:tcPr>
          <w:p w14:paraId="4803B249" w14:textId="77777777" w:rsidR="004D7363" w:rsidRPr="00564B31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  <w:r w:rsidRPr="00564B31"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  <w:t>szkło</w:t>
            </w:r>
          </w:p>
        </w:tc>
        <w:tc>
          <w:tcPr>
            <w:tcW w:w="1418" w:type="dxa"/>
            <w:noWrap/>
            <w:vAlign w:val="center"/>
            <w:hideMark/>
          </w:tcPr>
          <w:p w14:paraId="50DB6838" w14:textId="77777777" w:rsidR="004D7363" w:rsidRPr="00564B31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  <w:r w:rsidRPr="00564B31"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  <w:t>pojemnik 1100l</w:t>
            </w:r>
          </w:p>
        </w:tc>
        <w:tc>
          <w:tcPr>
            <w:tcW w:w="1189" w:type="dxa"/>
            <w:vAlign w:val="center"/>
          </w:tcPr>
          <w:p w14:paraId="06FF2B4E" w14:textId="5B36ECF8" w:rsidR="004D7363" w:rsidRPr="00DB0386" w:rsidRDefault="004D7363" w:rsidP="00DB0386">
            <w:pPr>
              <w:widowControl/>
              <w:suppressAutoHyphens w:val="0"/>
              <w:autoSpaceDN/>
              <w:spacing w:line="240" w:lineRule="auto"/>
              <w:jc w:val="center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  <w:r w:rsidRPr="00DB0386">
              <w:rPr>
                <w:rFonts w:ascii="Aptos" w:hAnsi="Aptos"/>
                <w:sz w:val="18"/>
                <w:szCs w:val="18"/>
              </w:rPr>
              <w:t>2</w:t>
            </w:r>
          </w:p>
        </w:tc>
        <w:tc>
          <w:tcPr>
            <w:tcW w:w="1273" w:type="dxa"/>
            <w:vAlign w:val="center"/>
          </w:tcPr>
          <w:p w14:paraId="03FC0CAB" w14:textId="77777777" w:rsidR="004D7363" w:rsidRPr="00DB0386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273" w:type="dxa"/>
            <w:vAlign w:val="center"/>
          </w:tcPr>
          <w:p w14:paraId="0C3A140C" w14:textId="55B5A1B9" w:rsidR="004D7363" w:rsidRPr="00DB0386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</w:p>
        </w:tc>
      </w:tr>
      <w:tr w:rsidR="004D7363" w:rsidRPr="00DB0386" w14:paraId="0D34194E" w14:textId="77777777" w:rsidTr="004D7363">
        <w:trPr>
          <w:cantSplit/>
        </w:trPr>
        <w:tc>
          <w:tcPr>
            <w:tcW w:w="834" w:type="dxa"/>
            <w:noWrap/>
            <w:vAlign w:val="center"/>
            <w:hideMark/>
          </w:tcPr>
          <w:p w14:paraId="7EE7A08C" w14:textId="77777777" w:rsidR="004D7363" w:rsidRPr="00564B31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  <w:r w:rsidRPr="00564B31"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  <w:t>170201</w:t>
            </w:r>
          </w:p>
        </w:tc>
        <w:tc>
          <w:tcPr>
            <w:tcW w:w="2706" w:type="dxa"/>
            <w:noWrap/>
            <w:vAlign w:val="center"/>
            <w:hideMark/>
          </w:tcPr>
          <w:p w14:paraId="17070808" w14:textId="77777777" w:rsidR="004D7363" w:rsidRPr="00564B31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  <w:r w:rsidRPr="00564B31"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  <w:t>Drewno</w:t>
            </w:r>
          </w:p>
        </w:tc>
        <w:tc>
          <w:tcPr>
            <w:tcW w:w="1418" w:type="dxa"/>
            <w:noWrap/>
            <w:vAlign w:val="center"/>
            <w:hideMark/>
          </w:tcPr>
          <w:p w14:paraId="03CBE769" w14:textId="0816A5B2" w:rsidR="004D7363" w:rsidRPr="00564B31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  <w:r w:rsidRPr="00564B31"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  <w:t xml:space="preserve">kontener KP7 lub </w:t>
            </w:r>
            <w:r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  <w:t>KP10</w:t>
            </w:r>
          </w:p>
        </w:tc>
        <w:tc>
          <w:tcPr>
            <w:tcW w:w="1189" w:type="dxa"/>
            <w:vAlign w:val="center"/>
          </w:tcPr>
          <w:p w14:paraId="057EB202" w14:textId="652DCF37" w:rsidR="004D7363" w:rsidRPr="00DB0386" w:rsidRDefault="004D7363" w:rsidP="00DB0386">
            <w:pPr>
              <w:widowControl/>
              <w:suppressAutoHyphens w:val="0"/>
              <w:autoSpaceDN/>
              <w:spacing w:line="240" w:lineRule="auto"/>
              <w:jc w:val="center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  <w:r w:rsidRPr="00DB0386">
              <w:rPr>
                <w:rFonts w:ascii="Aptos" w:hAnsi="Aptos"/>
                <w:sz w:val="18"/>
                <w:szCs w:val="18"/>
              </w:rPr>
              <w:t>1</w:t>
            </w:r>
          </w:p>
        </w:tc>
        <w:tc>
          <w:tcPr>
            <w:tcW w:w="1273" w:type="dxa"/>
            <w:vAlign w:val="center"/>
          </w:tcPr>
          <w:p w14:paraId="34D7CBE3" w14:textId="77777777" w:rsidR="004D7363" w:rsidRPr="00DB0386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273" w:type="dxa"/>
            <w:vAlign w:val="center"/>
          </w:tcPr>
          <w:p w14:paraId="40796C14" w14:textId="0525CD42" w:rsidR="004D7363" w:rsidRPr="00DB0386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</w:p>
        </w:tc>
      </w:tr>
      <w:tr w:rsidR="004D7363" w:rsidRPr="00DB0386" w14:paraId="5FCBF5C3" w14:textId="77777777" w:rsidTr="004D7363">
        <w:trPr>
          <w:cantSplit/>
        </w:trPr>
        <w:tc>
          <w:tcPr>
            <w:tcW w:w="834" w:type="dxa"/>
            <w:noWrap/>
            <w:vAlign w:val="center"/>
            <w:hideMark/>
          </w:tcPr>
          <w:p w14:paraId="22BB773E" w14:textId="77777777" w:rsidR="004D7363" w:rsidRPr="00564B31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  <w:r w:rsidRPr="00564B31"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  <w:t>170101</w:t>
            </w:r>
          </w:p>
        </w:tc>
        <w:tc>
          <w:tcPr>
            <w:tcW w:w="2706" w:type="dxa"/>
            <w:noWrap/>
            <w:vAlign w:val="center"/>
            <w:hideMark/>
          </w:tcPr>
          <w:p w14:paraId="0CDA37F4" w14:textId="77777777" w:rsidR="004D7363" w:rsidRPr="00564B31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564B31">
              <w:rPr>
                <w:rFonts w:ascii="Aptos" w:eastAsia="Times New Roman" w:hAnsi="Aptos" w:cs="Times New Roman"/>
                <w:color w:val="000000"/>
                <w:kern w:val="0"/>
                <w:sz w:val="18"/>
                <w:szCs w:val="18"/>
                <w:lang w:eastAsia="pl-PL" w:bidi="ar-SA"/>
              </w:rPr>
              <w:t>odpady betonu oraz gruz betonowy z rozbiórek i remontów</w:t>
            </w:r>
          </w:p>
        </w:tc>
        <w:tc>
          <w:tcPr>
            <w:tcW w:w="1418" w:type="dxa"/>
            <w:noWrap/>
            <w:vAlign w:val="center"/>
            <w:hideMark/>
          </w:tcPr>
          <w:p w14:paraId="2AA1487C" w14:textId="7BE852E1" w:rsidR="004D7363" w:rsidRPr="00564B31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  <w:r w:rsidRPr="00564B31"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  <w:t xml:space="preserve">kontener KP7 lub </w:t>
            </w:r>
            <w:r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  <w:t>KP10</w:t>
            </w:r>
          </w:p>
        </w:tc>
        <w:tc>
          <w:tcPr>
            <w:tcW w:w="1189" w:type="dxa"/>
            <w:vAlign w:val="center"/>
          </w:tcPr>
          <w:p w14:paraId="05FBEFB2" w14:textId="29736B1E" w:rsidR="004D7363" w:rsidRPr="00DB0386" w:rsidRDefault="004D7363" w:rsidP="00DB0386">
            <w:pPr>
              <w:widowControl/>
              <w:suppressAutoHyphens w:val="0"/>
              <w:autoSpaceDN/>
              <w:spacing w:line="240" w:lineRule="auto"/>
              <w:jc w:val="center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  <w:r w:rsidRPr="00DB0386">
              <w:rPr>
                <w:rFonts w:ascii="Aptos" w:hAnsi="Aptos"/>
                <w:sz w:val="18"/>
                <w:szCs w:val="18"/>
              </w:rPr>
              <w:t>1</w:t>
            </w:r>
          </w:p>
        </w:tc>
        <w:tc>
          <w:tcPr>
            <w:tcW w:w="1273" w:type="dxa"/>
            <w:vAlign w:val="center"/>
          </w:tcPr>
          <w:p w14:paraId="445828E6" w14:textId="77777777" w:rsidR="004D7363" w:rsidRPr="00DB0386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273" w:type="dxa"/>
            <w:vAlign w:val="center"/>
          </w:tcPr>
          <w:p w14:paraId="08668369" w14:textId="67ED689A" w:rsidR="004D7363" w:rsidRPr="00DB0386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</w:p>
        </w:tc>
      </w:tr>
      <w:tr w:rsidR="004D7363" w:rsidRPr="00DB0386" w14:paraId="1F4C0C42" w14:textId="77777777" w:rsidTr="004D7363">
        <w:trPr>
          <w:cantSplit/>
        </w:trPr>
        <w:tc>
          <w:tcPr>
            <w:tcW w:w="834" w:type="dxa"/>
            <w:noWrap/>
            <w:vAlign w:val="center"/>
            <w:hideMark/>
          </w:tcPr>
          <w:p w14:paraId="2EA01089" w14:textId="77777777" w:rsidR="004D7363" w:rsidRPr="00564B31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  <w:r w:rsidRPr="00564B31"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  <w:t>200201</w:t>
            </w:r>
          </w:p>
        </w:tc>
        <w:tc>
          <w:tcPr>
            <w:tcW w:w="2706" w:type="dxa"/>
            <w:noWrap/>
            <w:vAlign w:val="center"/>
            <w:hideMark/>
          </w:tcPr>
          <w:p w14:paraId="4DA71150" w14:textId="77777777" w:rsidR="004D7363" w:rsidRPr="00564B31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  <w:r w:rsidRPr="00564B31"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  <w:t>BIO</w:t>
            </w:r>
          </w:p>
        </w:tc>
        <w:tc>
          <w:tcPr>
            <w:tcW w:w="1418" w:type="dxa"/>
            <w:noWrap/>
            <w:vAlign w:val="center"/>
            <w:hideMark/>
          </w:tcPr>
          <w:p w14:paraId="1D501716" w14:textId="77777777" w:rsidR="004D7363" w:rsidRPr="00564B31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  <w:r w:rsidRPr="00564B31"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  <w:t>kontener KP7, KP5</w:t>
            </w:r>
          </w:p>
        </w:tc>
        <w:tc>
          <w:tcPr>
            <w:tcW w:w="1189" w:type="dxa"/>
            <w:vAlign w:val="center"/>
          </w:tcPr>
          <w:p w14:paraId="51C835EF" w14:textId="4BE11439" w:rsidR="004D7363" w:rsidRPr="00DB0386" w:rsidRDefault="004D7363" w:rsidP="00DB0386">
            <w:pPr>
              <w:widowControl/>
              <w:suppressAutoHyphens w:val="0"/>
              <w:autoSpaceDN/>
              <w:spacing w:line="240" w:lineRule="auto"/>
              <w:jc w:val="center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  <w:r w:rsidRPr="00DB0386">
              <w:rPr>
                <w:rFonts w:ascii="Aptos" w:hAnsi="Aptos"/>
                <w:sz w:val="18"/>
                <w:szCs w:val="18"/>
              </w:rPr>
              <w:t>2</w:t>
            </w:r>
          </w:p>
        </w:tc>
        <w:tc>
          <w:tcPr>
            <w:tcW w:w="1273" w:type="dxa"/>
            <w:vAlign w:val="center"/>
          </w:tcPr>
          <w:p w14:paraId="70898CDA" w14:textId="77777777" w:rsidR="004D7363" w:rsidRPr="00DB0386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273" w:type="dxa"/>
            <w:vAlign w:val="center"/>
          </w:tcPr>
          <w:p w14:paraId="2492657C" w14:textId="3478EB67" w:rsidR="004D7363" w:rsidRPr="00DB0386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</w:p>
        </w:tc>
      </w:tr>
      <w:tr w:rsidR="004D7363" w:rsidRPr="00DB0386" w14:paraId="74E7747C" w14:textId="77777777" w:rsidTr="004D7363">
        <w:trPr>
          <w:cantSplit/>
        </w:trPr>
        <w:tc>
          <w:tcPr>
            <w:tcW w:w="834" w:type="dxa"/>
            <w:noWrap/>
            <w:vAlign w:val="center"/>
            <w:hideMark/>
          </w:tcPr>
          <w:p w14:paraId="437EFB05" w14:textId="77777777" w:rsidR="004D7363" w:rsidRPr="00564B31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  <w:r w:rsidRPr="00564B31"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  <w:t>200134</w:t>
            </w:r>
          </w:p>
        </w:tc>
        <w:tc>
          <w:tcPr>
            <w:tcW w:w="2706" w:type="dxa"/>
            <w:noWrap/>
            <w:vAlign w:val="center"/>
            <w:hideMark/>
          </w:tcPr>
          <w:p w14:paraId="7970CDBF" w14:textId="77777777" w:rsidR="004D7363" w:rsidRPr="00564B31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  <w:r w:rsidRPr="00564B31"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  <w:t>baterie i akumulatory inne niż wymienione w 20 01 33</w:t>
            </w:r>
          </w:p>
        </w:tc>
        <w:tc>
          <w:tcPr>
            <w:tcW w:w="1418" w:type="dxa"/>
            <w:noWrap/>
            <w:vAlign w:val="center"/>
            <w:hideMark/>
          </w:tcPr>
          <w:p w14:paraId="77921DE8" w14:textId="277C4881" w:rsidR="004D7363" w:rsidRPr="00564B31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  <w:r w:rsidRPr="00564B31"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  <w:t xml:space="preserve">pojemnik </w:t>
            </w:r>
            <w:r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  <w:t>240l</w:t>
            </w:r>
          </w:p>
        </w:tc>
        <w:tc>
          <w:tcPr>
            <w:tcW w:w="1189" w:type="dxa"/>
            <w:vAlign w:val="center"/>
          </w:tcPr>
          <w:p w14:paraId="45D2C563" w14:textId="14D19CA3" w:rsidR="004D7363" w:rsidRPr="00DB0386" w:rsidRDefault="004D7363" w:rsidP="00DB0386">
            <w:pPr>
              <w:widowControl/>
              <w:suppressAutoHyphens w:val="0"/>
              <w:autoSpaceDN/>
              <w:spacing w:line="240" w:lineRule="auto"/>
              <w:jc w:val="center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  <w:r w:rsidRPr="00DB0386">
              <w:rPr>
                <w:rFonts w:ascii="Aptos" w:hAnsi="Aptos"/>
                <w:sz w:val="18"/>
                <w:szCs w:val="18"/>
              </w:rPr>
              <w:t>1</w:t>
            </w:r>
          </w:p>
        </w:tc>
        <w:tc>
          <w:tcPr>
            <w:tcW w:w="1273" w:type="dxa"/>
            <w:vAlign w:val="center"/>
          </w:tcPr>
          <w:p w14:paraId="15352FD6" w14:textId="77777777" w:rsidR="004D7363" w:rsidRPr="00DB0386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273" w:type="dxa"/>
            <w:vAlign w:val="center"/>
          </w:tcPr>
          <w:p w14:paraId="3B92417F" w14:textId="329CFEA0" w:rsidR="004D7363" w:rsidRPr="00DB0386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</w:p>
        </w:tc>
      </w:tr>
      <w:tr w:rsidR="004D7363" w:rsidRPr="00DB0386" w14:paraId="3DCA8DD8" w14:textId="77777777" w:rsidTr="004D7363">
        <w:trPr>
          <w:cantSplit/>
        </w:trPr>
        <w:tc>
          <w:tcPr>
            <w:tcW w:w="834" w:type="dxa"/>
            <w:noWrap/>
            <w:vAlign w:val="center"/>
            <w:hideMark/>
          </w:tcPr>
          <w:p w14:paraId="6E6CA098" w14:textId="77777777" w:rsidR="004D7363" w:rsidRPr="00564B31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  <w:r w:rsidRPr="00564B31"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  <w:t>200136</w:t>
            </w:r>
          </w:p>
        </w:tc>
        <w:tc>
          <w:tcPr>
            <w:tcW w:w="2706" w:type="dxa"/>
            <w:noWrap/>
            <w:vAlign w:val="center"/>
            <w:hideMark/>
          </w:tcPr>
          <w:p w14:paraId="5859E89E" w14:textId="77777777" w:rsidR="004D7363" w:rsidRPr="00564B31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  <w:r w:rsidRPr="00564B31"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  <w:t>sprzęt elektryczny i elektroniczny</w:t>
            </w:r>
          </w:p>
        </w:tc>
        <w:tc>
          <w:tcPr>
            <w:tcW w:w="1418" w:type="dxa"/>
            <w:noWrap/>
            <w:vAlign w:val="center"/>
            <w:hideMark/>
          </w:tcPr>
          <w:p w14:paraId="0C3DE9EA" w14:textId="63B94994" w:rsidR="004D7363" w:rsidRPr="00564B31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  <w:r w:rsidRPr="00564B31"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  <w:t xml:space="preserve">kontener </w:t>
            </w:r>
            <w:r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  <w:t>KP7</w:t>
            </w:r>
          </w:p>
        </w:tc>
        <w:tc>
          <w:tcPr>
            <w:tcW w:w="1189" w:type="dxa"/>
            <w:vAlign w:val="center"/>
          </w:tcPr>
          <w:p w14:paraId="77F9DDD3" w14:textId="4872C918" w:rsidR="004D7363" w:rsidRPr="00DB0386" w:rsidRDefault="004D7363" w:rsidP="00DB0386">
            <w:pPr>
              <w:widowControl/>
              <w:suppressAutoHyphens w:val="0"/>
              <w:autoSpaceDN/>
              <w:spacing w:line="240" w:lineRule="auto"/>
              <w:jc w:val="center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  <w:r w:rsidRPr="00DB0386">
              <w:rPr>
                <w:rFonts w:ascii="Aptos" w:hAnsi="Aptos"/>
                <w:sz w:val="18"/>
                <w:szCs w:val="18"/>
              </w:rPr>
              <w:t>1</w:t>
            </w:r>
          </w:p>
        </w:tc>
        <w:tc>
          <w:tcPr>
            <w:tcW w:w="1273" w:type="dxa"/>
            <w:vAlign w:val="center"/>
          </w:tcPr>
          <w:p w14:paraId="3057C7E9" w14:textId="77777777" w:rsidR="004D7363" w:rsidRPr="00DB0386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273" w:type="dxa"/>
            <w:vAlign w:val="center"/>
          </w:tcPr>
          <w:p w14:paraId="3E437ACB" w14:textId="152484ED" w:rsidR="004D7363" w:rsidRPr="00DB0386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</w:p>
        </w:tc>
      </w:tr>
      <w:tr w:rsidR="004D7363" w:rsidRPr="00DB0386" w14:paraId="334838C7" w14:textId="77777777" w:rsidTr="004D7363">
        <w:trPr>
          <w:cantSplit/>
        </w:trPr>
        <w:tc>
          <w:tcPr>
            <w:tcW w:w="834" w:type="dxa"/>
            <w:noWrap/>
            <w:vAlign w:val="center"/>
            <w:hideMark/>
          </w:tcPr>
          <w:p w14:paraId="1EB077FB" w14:textId="77777777" w:rsidR="004D7363" w:rsidRPr="00564B31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  <w:r w:rsidRPr="00564B31"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  <w:t>170203</w:t>
            </w:r>
          </w:p>
        </w:tc>
        <w:tc>
          <w:tcPr>
            <w:tcW w:w="2706" w:type="dxa"/>
            <w:noWrap/>
            <w:vAlign w:val="center"/>
            <w:hideMark/>
          </w:tcPr>
          <w:p w14:paraId="72F789DC" w14:textId="77777777" w:rsidR="004D7363" w:rsidRPr="00564B31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  <w:r w:rsidRPr="00564B31"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  <w:t>tworzywa sztuczne</w:t>
            </w:r>
          </w:p>
        </w:tc>
        <w:tc>
          <w:tcPr>
            <w:tcW w:w="1418" w:type="dxa"/>
            <w:noWrap/>
            <w:vAlign w:val="center"/>
            <w:hideMark/>
          </w:tcPr>
          <w:p w14:paraId="1D70A72C" w14:textId="77777777" w:rsidR="004D7363" w:rsidRPr="00564B31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  <w:r w:rsidRPr="00564B31"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  <w:t>pojemnik 1100l</w:t>
            </w:r>
          </w:p>
        </w:tc>
        <w:tc>
          <w:tcPr>
            <w:tcW w:w="1189" w:type="dxa"/>
            <w:vAlign w:val="center"/>
          </w:tcPr>
          <w:p w14:paraId="287C2AE4" w14:textId="76997A2D" w:rsidR="004D7363" w:rsidRPr="00DB0386" w:rsidRDefault="004D7363" w:rsidP="00DB0386">
            <w:pPr>
              <w:widowControl/>
              <w:suppressAutoHyphens w:val="0"/>
              <w:autoSpaceDN/>
              <w:spacing w:line="240" w:lineRule="auto"/>
              <w:jc w:val="center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  <w:r w:rsidRPr="00DB0386">
              <w:rPr>
                <w:rFonts w:ascii="Aptos" w:hAnsi="Aptos"/>
                <w:sz w:val="18"/>
                <w:szCs w:val="18"/>
              </w:rPr>
              <w:t>6</w:t>
            </w:r>
          </w:p>
        </w:tc>
        <w:tc>
          <w:tcPr>
            <w:tcW w:w="1273" w:type="dxa"/>
            <w:vAlign w:val="center"/>
          </w:tcPr>
          <w:p w14:paraId="1823168B" w14:textId="77777777" w:rsidR="004D7363" w:rsidRPr="00DB0386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273" w:type="dxa"/>
            <w:vAlign w:val="center"/>
          </w:tcPr>
          <w:p w14:paraId="05CA0C58" w14:textId="4E20B379" w:rsidR="004D7363" w:rsidRPr="00DB0386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</w:p>
        </w:tc>
      </w:tr>
      <w:tr w:rsidR="004D7363" w:rsidRPr="00DB0386" w14:paraId="4BC526DF" w14:textId="77777777" w:rsidTr="004D7363">
        <w:trPr>
          <w:cantSplit/>
        </w:trPr>
        <w:tc>
          <w:tcPr>
            <w:tcW w:w="834" w:type="dxa"/>
            <w:noWrap/>
            <w:vAlign w:val="center"/>
            <w:hideMark/>
          </w:tcPr>
          <w:p w14:paraId="74B6F598" w14:textId="77777777" w:rsidR="004D7363" w:rsidRPr="00564B31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  <w:r w:rsidRPr="00564B31"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  <w:t>200132</w:t>
            </w:r>
          </w:p>
        </w:tc>
        <w:tc>
          <w:tcPr>
            <w:tcW w:w="2706" w:type="dxa"/>
            <w:noWrap/>
            <w:vAlign w:val="center"/>
            <w:hideMark/>
          </w:tcPr>
          <w:p w14:paraId="29F8B71D" w14:textId="77777777" w:rsidR="004D7363" w:rsidRPr="00564B31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  <w:r w:rsidRPr="00564B31"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  <w:t>leki</w:t>
            </w:r>
          </w:p>
        </w:tc>
        <w:tc>
          <w:tcPr>
            <w:tcW w:w="1418" w:type="dxa"/>
            <w:noWrap/>
            <w:vAlign w:val="center"/>
            <w:hideMark/>
          </w:tcPr>
          <w:p w14:paraId="4595A6C8" w14:textId="72798F6E" w:rsidR="004D7363" w:rsidRPr="00564B31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  <w:r w:rsidRPr="00564B31"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  <w:t xml:space="preserve">pojemnik </w:t>
            </w:r>
            <w:r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  <w:t>120l</w:t>
            </w:r>
          </w:p>
        </w:tc>
        <w:tc>
          <w:tcPr>
            <w:tcW w:w="1189" w:type="dxa"/>
            <w:vAlign w:val="center"/>
          </w:tcPr>
          <w:p w14:paraId="3D2A2422" w14:textId="78F11617" w:rsidR="004D7363" w:rsidRPr="00DB0386" w:rsidRDefault="004D7363" w:rsidP="00DB0386">
            <w:pPr>
              <w:widowControl/>
              <w:suppressAutoHyphens w:val="0"/>
              <w:autoSpaceDN/>
              <w:spacing w:line="240" w:lineRule="auto"/>
              <w:jc w:val="center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  <w:r w:rsidRPr="00DB0386">
              <w:rPr>
                <w:rFonts w:ascii="Aptos" w:hAnsi="Aptos"/>
                <w:sz w:val="18"/>
                <w:szCs w:val="18"/>
              </w:rPr>
              <w:t>1</w:t>
            </w:r>
          </w:p>
        </w:tc>
        <w:tc>
          <w:tcPr>
            <w:tcW w:w="1273" w:type="dxa"/>
            <w:vAlign w:val="center"/>
          </w:tcPr>
          <w:p w14:paraId="7C4A6C11" w14:textId="77777777" w:rsidR="004D7363" w:rsidRPr="00DB0386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273" w:type="dxa"/>
            <w:vAlign w:val="center"/>
          </w:tcPr>
          <w:p w14:paraId="192C18EE" w14:textId="1054115D" w:rsidR="004D7363" w:rsidRPr="00DB0386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</w:p>
        </w:tc>
      </w:tr>
      <w:tr w:rsidR="004D7363" w:rsidRPr="00DB0386" w14:paraId="0254950D" w14:textId="77777777" w:rsidTr="004D7363">
        <w:trPr>
          <w:cantSplit/>
        </w:trPr>
        <w:tc>
          <w:tcPr>
            <w:tcW w:w="834" w:type="dxa"/>
            <w:noWrap/>
            <w:vAlign w:val="center"/>
            <w:hideMark/>
          </w:tcPr>
          <w:p w14:paraId="65710CA1" w14:textId="77777777" w:rsidR="004D7363" w:rsidRPr="00564B31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  <w:r w:rsidRPr="00564B31"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  <w:t>200199</w:t>
            </w:r>
          </w:p>
        </w:tc>
        <w:tc>
          <w:tcPr>
            <w:tcW w:w="2706" w:type="dxa"/>
            <w:noWrap/>
            <w:vAlign w:val="center"/>
            <w:hideMark/>
          </w:tcPr>
          <w:p w14:paraId="3CFE719A" w14:textId="77777777" w:rsidR="004D7363" w:rsidRPr="00564B31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  <w:r w:rsidRPr="00564B31"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  <w:t>niekwalifikujące się do odpadów medycznych powstałe w gospodarstwie domowym w wyniku przyjmowania produktów leczniczych w formie iniekcji i prowadzenia monitoringu poziomu substancji we krwi, w szczególności igieł i strzykawek</w:t>
            </w:r>
          </w:p>
        </w:tc>
        <w:tc>
          <w:tcPr>
            <w:tcW w:w="1418" w:type="dxa"/>
            <w:noWrap/>
            <w:vAlign w:val="center"/>
            <w:hideMark/>
          </w:tcPr>
          <w:p w14:paraId="0858F71E" w14:textId="25F0731C" w:rsidR="004D7363" w:rsidRPr="00564B31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  <w:r w:rsidRPr="00564B31"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  <w:t xml:space="preserve">pojemnik </w:t>
            </w:r>
            <w:r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  <w:t>120l</w:t>
            </w:r>
          </w:p>
        </w:tc>
        <w:tc>
          <w:tcPr>
            <w:tcW w:w="1189" w:type="dxa"/>
            <w:vAlign w:val="center"/>
          </w:tcPr>
          <w:p w14:paraId="1A2F2BF7" w14:textId="53E97966" w:rsidR="004D7363" w:rsidRPr="00DB0386" w:rsidRDefault="004D7363" w:rsidP="00DB0386">
            <w:pPr>
              <w:widowControl/>
              <w:suppressAutoHyphens w:val="0"/>
              <w:autoSpaceDN/>
              <w:spacing w:line="240" w:lineRule="auto"/>
              <w:jc w:val="center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  <w:r w:rsidRPr="00DB0386">
              <w:rPr>
                <w:rFonts w:ascii="Aptos" w:hAnsi="Aptos"/>
                <w:sz w:val="18"/>
                <w:szCs w:val="18"/>
              </w:rPr>
              <w:t>1</w:t>
            </w:r>
          </w:p>
        </w:tc>
        <w:tc>
          <w:tcPr>
            <w:tcW w:w="1273" w:type="dxa"/>
            <w:vAlign w:val="center"/>
          </w:tcPr>
          <w:p w14:paraId="094DFF9E" w14:textId="77777777" w:rsidR="004D7363" w:rsidRPr="00DB0386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273" w:type="dxa"/>
            <w:vAlign w:val="center"/>
          </w:tcPr>
          <w:p w14:paraId="580CE907" w14:textId="46A5950E" w:rsidR="004D7363" w:rsidRPr="00DB0386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</w:p>
        </w:tc>
      </w:tr>
      <w:tr w:rsidR="004D7363" w:rsidRPr="00DB0386" w14:paraId="6DAD7178" w14:textId="77777777" w:rsidTr="004D7363">
        <w:trPr>
          <w:cantSplit/>
        </w:trPr>
        <w:tc>
          <w:tcPr>
            <w:tcW w:w="834" w:type="dxa"/>
            <w:noWrap/>
            <w:vAlign w:val="center"/>
            <w:hideMark/>
          </w:tcPr>
          <w:p w14:paraId="01E6CF98" w14:textId="77777777" w:rsidR="004D7363" w:rsidRPr="00564B31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  <w:r w:rsidRPr="00564B31"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  <w:t>200128</w:t>
            </w:r>
          </w:p>
        </w:tc>
        <w:tc>
          <w:tcPr>
            <w:tcW w:w="2706" w:type="dxa"/>
            <w:noWrap/>
            <w:vAlign w:val="center"/>
            <w:hideMark/>
          </w:tcPr>
          <w:p w14:paraId="0EB6B2B8" w14:textId="77777777" w:rsidR="004D7363" w:rsidRPr="00564B31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564B31">
              <w:rPr>
                <w:rFonts w:ascii="Aptos" w:eastAsia="Times New Roman" w:hAnsi="Aptos" w:cs="Times New Roman"/>
                <w:color w:val="000000"/>
                <w:kern w:val="0"/>
                <w:sz w:val="18"/>
                <w:szCs w:val="18"/>
                <w:lang w:eastAsia="pl-PL" w:bidi="ar-SA"/>
              </w:rPr>
              <w:t>farby, tusze, kleje, lepiszcza inne niż niebezpieczne</w:t>
            </w:r>
          </w:p>
        </w:tc>
        <w:tc>
          <w:tcPr>
            <w:tcW w:w="1418" w:type="dxa"/>
            <w:noWrap/>
            <w:vAlign w:val="center"/>
            <w:hideMark/>
          </w:tcPr>
          <w:p w14:paraId="11F305AC" w14:textId="3A6BEF48" w:rsidR="004D7363" w:rsidRPr="00564B31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  <w:r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  <w:t>KP7</w:t>
            </w:r>
            <w:r w:rsidRPr="00564B31"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  <w:t xml:space="preserve"> kryty</w:t>
            </w:r>
          </w:p>
        </w:tc>
        <w:tc>
          <w:tcPr>
            <w:tcW w:w="1189" w:type="dxa"/>
            <w:vAlign w:val="center"/>
          </w:tcPr>
          <w:p w14:paraId="568B849A" w14:textId="3EE32070" w:rsidR="004D7363" w:rsidRPr="00DB0386" w:rsidRDefault="004D7363" w:rsidP="00DB0386">
            <w:pPr>
              <w:widowControl/>
              <w:suppressAutoHyphens w:val="0"/>
              <w:autoSpaceDN/>
              <w:spacing w:line="240" w:lineRule="auto"/>
              <w:jc w:val="center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  <w:r w:rsidRPr="00DB0386">
              <w:rPr>
                <w:rFonts w:ascii="Aptos" w:hAnsi="Aptos"/>
                <w:sz w:val="18"/>
                <w:szCs w:val="18"/>
              </w:rPr>
              <w:t>1</w:t>
            </w:r>
          </w:p>
        </w:tc>
        <w:tc>
          <w:tcPr>
            <w:tcW w:w="1273" w:type="dxa"/>
            <w:vAlign w:val="center"/>
          </w:tcPr>
          <w:p w14:paraId="666187DA" w14:textId="77777777" w:rsidR="004D7363" w:rsidRPr="00DB0386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273" w:type="dxa"/>
            <w:vAlign w:val="center"/>
          </w:tcPr>
          <w:p w14:paraId="332D589E" w14:textId="7D65E2D3" w:rsidR="004D7363" w:rsidRPr="00DB0386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</w:p>
        </w:tc>
      </w:tr>
      <w:tr w:rsidR="004D7363" w:rsidRPr="00DB0386" w14:paraId="531F37C8" w14:textId="77777777" w:rsidTr="004D7363">
        <w:trPr>
          <w:cantSplit/>
        </w:trPr>
        <w:tc>
          <w:tcPr>
            <w:tcW w:w="834" w:type="dxa"/>
            <w:noWrap/>
            <w:vAlign w:val="center"/>
            <w:hideMark/>
          </w:tcPr>
          <w:p w14:paraId="31E6E894" w14:textId="77777777" w:rsidR="004D7363" w:rsidRPr="00564B31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  <w:r w:rsidRPr="00564B31"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  <w:t>200123</w:t>
            </w:r>
          </w:p>
        </w:tc>
        <w:tc>
          <w:tcPr>
            <w:tcW w:w="2706" w:type="dxa"/>
            <w:noWrap/>
            <w:vAlign w:val="center"/>
            <w:hideMark/>
          </w:tcPr>
          <w:p w14:paraId="02754378" w14:textId="77777777" w:rsidR="004D7363" w:rsidRPr="00564B31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  <w:r w:rsidRPr="00564B31"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  <w:t>urządzenia zawierające freony</w:t>
            </w:r>
          </w:p>
        </w:tc>
        <w:tc>
          <w:tcPr>
            <w:tcW w:w="1418" w:type="dxa"/>
            <w:noWrap/>
            <w:vAlign w:val="center"/>
            <w:hideMark/>
          </w:tcPr>
          <w:p w14:paraId="67AA13EE" w14:textId="77777777" w:rsidR="004D7363" w:rsidRPr="00564B31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  <w:r w:rsidRPr="00564B31"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  <w:t>pojemnik 1100l</w:t>
            </w:r>
          </w:p>
        </w:tc>
        <w:tc>
          <w:tcPr>
            <w:tcW w:w="1189" w:type="dxa"/>
            <w:vAlign w:val="center"/>
          </w:tcPr>
          <w:p w14:paraId="3F0DEF0B" w14:textId="2A602F1F" w:rsidR="004D7363" w:rsidRPr="00DB0386" w:rsidRDefault="004D7363" w:rsidP="00DB0386">
            <w:pPr>
              <w:widowControl/>
              <w:suppressAutoHyphens w:val="0"/>
              <w:autoSpaceDN/>
              <w:spacing w:line="240" w:lineRule="auto"/>
              <w:jc w:val="center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  <w:r w:rsidRPr="00DB0386">
              <w:rPr>
                <w:rFonts w:ascii="Aptos" w:hAnsi="Aptos"/>
                <w:sz w:val="18"/>
                <w:szCs w:val="18"/>
              </w:rPr>
              <w:t>1</w:t>
            </w:r>
          </w:p>
        </w:tc>
        <w:tc>
          <w:tcPr>
            <w:tcW w:w="1273" w:type="dxa"/>
            <w:vAlign w:val="center"/>
          </w:tcPr>
          <w:p w14:paraId="1FEDB5D8" w14:textId="77777777" w:rsidR="004D7363" w:rsidRPr="00DB0386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273" w:type="dxa"/>
            <w:vAlign w:val="center"/>
          </w:tcPr>
          <w:p w14:paraId="02CB7A4B" w14:textId="5875DD3F" w:rsidR="004D7363" w:rsidRPr="00DB0386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</w:p>
        </w:tc>
      </w:tr>
      <w:tr w:rsidR="004D7363" w:rsidRPr="00DB0386" w14:paraId="1FC96FF7" w14:textId="77777777" w:rsidTr="004D7363">
        <w:trPr>
          <w:cantSplit/>
        </w:trPr>
        <w:tc>
          <w:tcPr>
            <w:tcW w:w="834" w:type="dxa"/>
            <w:noWrap/>
            <w:vAlign w:val="center"/>
            <w:hideMark/>
          </w:tcPr>
          <w:p w14:paraId="6FABD7C3" w14:textId="77777777" w:rsidR="004D7363" w:rsidRPr="00564B31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  <w:r w:rsidRPr="00564B31"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  <w:t>150101</w:t>
            </w:r>
          </w:p>
        </w:tc>
        <w:tc>
          <w:tcPr>
            <w:tcW w:w="2706" w:type="dxa"/>
            <w:noWrap/>
            <w:vAlign w:val="center"/>
            <w:hideMark/>
          </w:tcPr>
          <w:p w14:paraId="2E813818" w14:textId="77777777" w:rsidR="004D7363" w:rsidRPr="00564B31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  <w:r w:rsidRPr="00564B31"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  <w:t>opakowania z papieru i tektury</w:t>
            </w:r>
          </w:p>
        </w:tc>
        <w:tc>
          <w:tcPr>
            <w:tcW w:w="1418" w:type="dxa"/>
            <w:noWrap/>
            <w:vAlign w:val="center"/>
            <w:hideMark/>
          </w:tcPr>
          <w:p w14:paraId="2E51CC0F" w14:textId="77777777" w:rsidR="004D7363" w:rsidRPr="00564B31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  <w:r w:rsidRPr="00564B31"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  <w:t>pojemnik 1100l</w:t>
            </w:r>
          </w:p>
        </w:tc>
        <w:tc>
          <w:tcPr>
            <w:tcW w:w="1189" w:type="dxa"/>
            <w:vAlign w:val="center"/>
          </w:tcPr>
          <w:p w14:paraId="2FF9EC95" w14:textId="46FC8836" w:rsidR="004D7363" w:rsidRPr="00DB0386" w:rsidRDefault="004D7363" w:rsidP="00DB0386">
            <w:pPr>
              <w:widowControl/>
              <w:suppressAutoHyphens w:val="0"/>
              <w:autoSpaceDN/>
              <w:spacing w:line="240" w:lineRule="auto"/>
              <w:jc w:val="center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  <w:r w:rsidRPr="00DB0386">
              <w:rPr>
                <w:rFonts w:ascii="Aptos" w:hAnsi="Aptos"/>
                <w:sz w:val="18"/>
                <w:szCs w:val="18"/>
              </w:rPr>
              <w:t>7</w:t>
            </w:r>
          </w:p>
        </w:tc>
        <w:tc>
          <w:tcPr>
            <w:tcW w:w="1273" w:type="dxa"/>
            <w:vAlign w:val="center"/>
          </w:tcPr>
          <w:p w14:paraId="2648F899" w14:textId="77777777" w:rsidR="004D7363" w:rsidRPr="00DB0386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273" w:type="dxa"/>
            <w:vAlign w:val="center"/>
          </w:tcPr>
          <w:p w14:paraId="130E1F0A" w14:textId="1B1F16A3" w:rsidR="004D7363" w:rsidRPr="00DB0386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</w:p>
        </w:tc>
      </w:tr>
      <w:tr w:rsidR="004D7363" w:rsidRPr="00DB0386" w14:paraId="6FE16EAC" w14:textId="77777777" w:rsidTr="004D7363">
        <w:trPr>
          <w:cantSplit/>
        </w:trPr>
        <w:tc>
          <w:tcPr>
            <w:tcW w:w="834" w:type="dxa"/>
            <w:noWrap/>
            <w:vAlign w:val="center"/>
            <w:hideMark/>
          </w:tcPr>
          <w:p w14:paraId="0DD92C74" w14:textId="77777777" w:rsidR="004D7363" w:rsidRPr="00564B31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  <w:r w:rsidRPr="00564B31"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  <w:t>150107</w:t>
            </w:r>
          </w:p>
        </w:tc>
        <w:tc>
          <w:tcPr>
            <w:tcW w:w="2706" w:type="dxa"/>
            <w:noWrap/>
            <w:vAlign w:val="center"/>
            <w:hideMark/>
          </w:tcPr>
          <w:p w14:paraId="5F8B09D2" w14:textId="77777777" w:rsidR="004D7363" w:rsidRPr="00564B31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  <w:r w:rsidRPr="00564B31"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  <w:t>opakowania ze szkła</w:t>
            </w:r>
          </w:p>
        </w:tc>
        <w:tc>
          <w:tcPr>
            <w:tcW w:w="1418" w:type="dxa"/>
            <w:noWrap/>
            <w:vAlign w:val="center"/>
            <w:hideMark/>
          </w:tcPr>
          <w:p w14:paraId="7404B984" w14:textId="77777777" w:rsidR="004D7363" w:rsidRPr="00564B31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  <w:r w:rsidRPr="00564B31"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  <w:t>pojemnik 1100l</w:t>
            </w:r>
          </w:p>
        </w:tc>
        <w:tc>
          <w:tcPr>
            <w:tcW w:w="1189" w:type="dxa"/>
            <w:vAlign w:val="center"/>
          </w:tcPr>
          <w:p w14:paraId="716888E9" w14:textId="61025230" w:rsidR="004D7363" w:rsidRPr="00DB0386" w:rsidRDefault="004D7363" w:rsidP="00DB0386">
            <w:pPr>
              <w:widowControl/>
              <w:suppressAutoHyphens w:val="0"/>
              <w:autoSpaceDN/>
              <w:spacing w:line="240" w:lineRule="auto"/>
              <w:jc w:val="center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  <w:r w:rsidRPr="00DB0386">
              <w:rPr>
                <w:rFonts w:ascii="Aptos" w:hAnsi="Aptos"/>
                <w:sz w:val="18"/>
                <w:szCs w:val="18"/>
              </w:rPr>
              <w:t>3</w:t>
            </w:r>
          </w:p>
        </w:tc>
        <w:tc>
          <w:tcPr>
            <w:tcW w:w="1273" w:type="dxa"/>
            <w:vAlign w:val="center"/>
          </w:tcPr>
          <w:p w14:paraId="3A8F00D1" w14:textId="77777777" w:rsidR="004D7363" w:rsidRPr="00DB0386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273" w:type="dxa"/>
            <w:vAlign w:val="center"/>
          </w:tcPr>
          <w:p w14:paraId="744E034C" w14:textId="6AB63DCA" w:rsidR="004D7363" w:rsidRPr="00DB0386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</w:p>
        </w:tc>
      </w:tr>
      <w:tr w:rsidR="004D7363" w:rsidRPr="00DB0386" w14:paraId="09E23860" w14:textId="77777777" w:rsidTr="004D7363">
        <w:trPr>
          <w:cantSplit/>
        </w:trPr>
        <w:tc>
          <w:tcPr>
            <w:tcW w:w="834" w:type="dxa"/>
            <w:noWrap/>
            <w:vAlign w:val="center"/>
            <w:hideMark/>
          </w:tcPr>
          <w:p w14:paraId="365FA443" w14:textId="77777777" w:rsidR="004D7363" w:rsidRPr="00564B31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  <w:r w:rsidRPr="00564B31"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  <w:t>150102</w:t>
            </w:r>
          </w:p>
        </w:tc>
        <w:tc>
          <w:tcPr>
            <w:tcW w:w="2706" w:type="dxa"/>
            <w:noWrap/>
            <w:vAlign w:val="center"/>
            <w:hideMark/>
          </w:tcPr>
          <w:p w14:paraId="0E2D67D9" w14:textId="77777777" w:rsidR="004D7363" w:rsidRPr="00564B31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  <w:r w:rsidRPr="00564B31"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  <w:t>Opakowania z tworzyw sztucznych</w:t>
            </w:r>
          </w:p>
        </w:tc>
        <w:tc>
          <w:tcPr>
            <w:tcW w:w="1418" w:type="dxa"/>
            <w:noWrap/>
            <w:vAlign w:val="center"/>
            <w:hideMark/>
          </w:tcPr>
          <w:p w14:paraId="7EF5AA93" w14:textId="77777777" w:rsidR="004D7363" w:rsidRPr="00564B31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  <w:r w:rsidRPr="00564B31"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  <w:t>pojemnik 1100l</w:t>
            </w:r>
          </w:p>
        </w:tc>
        <w:tc>
          <w:tcPr>
            <w:tcW w:w="1189" w:type="dxa"/>
            <w:vAlign w:val="center"/>
          </w:tcPr>
          <w:p w14:paraId="4664D0D2" w14:textId="3117DBB9" w:rsidR="004D7363" w:rsidRPr="00DB0386" w:rsidRDefault="004D7363" w:rsidP="00DB0386">
            <w:pPr>
              <w:widowControl/>
              <w:suppressAutoHyphens w:val="0"/>
              <w:autoSpaceDN/>
              <w:spacing w:line="240" w:lineRule="auto"/>
              <w:jc w:val="center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  <w:r w:rsidRPr="00DB0386">
              <w:rPr>
                <w:rFonts w:ascii="Aptos" w:hAnsi="Aptos"/>
                <w:sz w:val="18"/>
                <w:szCs w:val="18"/>
              </w:rPr>
              <w:t>7</w:t>
            </w:r>
          </w:p>
        </w:tc>
        <w:tc>
          <w:tcPr>
            <w:tcW w:w="1273" w:type="dxa"/>
            <w:vAlign w:val="center"/>
          </w:tcPr>
          <w:p w14:paraId="58E1D506" w14:textId="77777777" w:rsidR="004D7363" w:rsidRPr="00DB0386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273" w:type="dxa"/>
            <w:vAlign w:val="center"/>
          </w:tcPr>
          <w:p w14:paraId="319DB2D4" w14:textId="3679DEFB" w:rsidR="004D7363" w:rsidRPr="00DB0386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</w:p>
        </w:tc>
      </w:tr>
      <w:tr w:rsidR="004D7363" w:rsidRPr="00DB0386" w14:paraId="1952BC56" w14:textId="77777777" w:rsidTr="004D7363">
        <w:trPr>
          <w:cantSplit/>
        </w:trPr>
        <w:tc>
          <w:tcPr>
            <w:tcW w:w="834" w:type="dxa"/>
            <w:noWrap/>
            <w:vAlign w:val="center"/>
            <w:hideMark/>
          </w:tcPr>
          <w:p w14:paraId="469967AF" w14:textId="77777777" w:rsidR="004D7363" w:rsidRPr="00564B31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  <w:r w:rsidRPr="00564B31"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  <w:t>200111</w:t>
            </w:r>
          </w:p>
        </w:tc>
        <w:tc>
          <w:tcPr>
            <w:tcW w:w="2706" w:type="dxa"/>
            <w:noWrap/>
            <w:vAlign w:val="center"/>
            <w:hideMark/>
          </w:tcPr>
          <w:p w14:paraId="062B6FE2" w14:textId="77777777" w:rsidR="004D7363" w:rsidRPr="00564B31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  <w:r w:rsidRPr="00564B31"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  <w:t>tekstylia</w:t>
            </w:r>
          </w:p>
        </w:tc>
        <w:tc>
          <w:tcPr>
            <w:tcW w:w="1418" w:type="dxa"/>
            <w:noWrap/>
            <w:vAlign w:val="center"/>
            <w:hideMark/>
          </w:tcPr>
          <w:p w14:paraId="4B6FD345" w14:textId="77777777" w:rsidR="004D7363" w:rsidRPr="00564B31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  <w:r w:rsidRPr="00564B31"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  <w:t>pojemnik 1100l</w:t>
            </w:r>
          </w:p>
        </w:tc>
        <w:tc>
          <w:tcPr>
            <w:tcW w:w="1189" w:type="dxa"/>
            <w:vAlign w:val="center"/>
          </w:tcPr>
          <w:p w14:paraId="6FCA0C45" w14:textId="7B550B57" w:rsidR="004D7363" w:rsidRPr="00DB0386" w:rsidRDefault="004D7363" w:rsidP="00DB0386">
            <w:pPr>
              <w:widowControl/>
              <w:suppressAutoHyphens w:val="0"/>
              <w:autoSpaceDN/>
              <w:spacing w:line="240" w:lineRule="auto"/>
              <w:jc w:val="center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  <w:r w:rsidRPr="00DB0386">
              <w:rPr>
                <w:rFonts w:ascii="Aptos" w:hAnsi="Aptos"/>
                <w:sz w:val="18"/>
                <w:szCs w:val="18"/>
              </w:rPr>
              <w:t>4</w:t>
            </w:r>
          </w:p>
        </w:tc>
        <w:tc>
          <w:tcPr>
            <w:tcW w:w="1273" w:type="dxa"/>
            <w:vAlign w:val="center"/>
          </w:tcPr>
          <w:p w14:paraId="758CD2A4" w14:textId="77777777" w:rsidR="004D7363" w:rsidRPr="00DB0386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273" w:type="dxa"/>
            <w:vAlign w:val="center"/>
          </w:tcPr>
          <w:p w14:paraId="1C08D150" w14:textId="3124F92B" w:rsidR="004D7363" w:rsidRPr="00DB0386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</w:p>
        </w:tc>
      </w:tr>
      <w:tr w:rsidR="004D7363" w:rsidRPr="00DB0386" w14:paraId="54857041" w14:textId="77777777" w:rsidTr="004D7363">
        <w:trPr>
          <w:cantSplit/>
        </w:trPr>
        <w:tc>
          <w:tcPr>
            <w:tcW w:w="834" w:type="dxa"/>
            <w:noWrap/>
            <w:vAlign w:val="center"/>
            <w:hideMark/>
          </w:tcPr>
          <w:p w14:paraId="160FF3A8" w14:textId="77777777" w:rsidR="004D7363" w:rsidRPr="00564B31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  <w:r w:rsidRPr="00564B31"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  <w:t>200121</w:t>
            </w:r>
          </w:p>
        </w:tc>
        <w:tc>
          <w:tcPr>
            <w:tcW w:w="2706" w:type="dxa"/>
            <w:noWrap/>
            <w:vAlign w:val="center"/>
            <w:hideMark/>
          </w:tcPr>
          <w:p w14:paraId="7D032149" w14:textId="77777777" w:rsidR="004D7363" w:rsidRPr="00564B31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  <w:r w:rsidRPr="00564B31"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  <w:t>lampy fluorescencyjne</w:t>
            </w:r>
          </w:p>
        </w:tc>
        <w:tc>
          <w:tcPr>
            <w:tcW w:w="1418" w:type="dxa"/>
            <w:noWrap/>
            <w:vAlign w:val="center"/>
            <w:hideMark/>
          </w:tcPr>
          <w:p w14:paraId="7C20E2A1" w14:textId="12451C73" w:rsidR="004D7363" w:rsidRPr="00564B31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  <w:r w:rsidRPr="00564B31"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  <w:t xml:space="preserve">pojemnik </w:t>
            </w:r>
            <w:r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  <w:t>120l</w:t>
            </w:r>
          </w:p>
        </w:tc>
        <w:tc>
          <w:tcPr>
            <w:tcW w:w="1189" w:type="dxa"/>
            <w:vAlign w:val="center"/>
          </w:tcPr>
          <w:p w14:paraId="4EB60755" w14:textId="08A0FF38" w:rsidR="004D7363" w:rsidRPr="00DB0386" w:rsidRDefault="004D7363" w:rsidP="00DB0386">
            <w:pPr>
              <w:widowControl/>
              <w:suppressAutoHyphens w:val="0"/>
              <w:autoSpaceDN/>
              <w:spacing w:line="240" w:lineRule="auto"/>
              <w:jc w:val="center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  <w:r w:rsidRPr="00DB0386">
              <w:rPr>
                <w:rFonts w:ascii="Aptos" w:hAnsi="Aptos"/>
                <w:sz w:val="18"/>
                <w:szCs w:val="18"/>
              </w:rPr>
              <w:t>1</w:t>
            </w:r>
          </w:p>
        </w:tc>
        <w:tc>
          <w:tcPr>
            <w:tcW w:w="1273" w:type="dxa"/>
            <w:vAlign w:val="center"/>
          </w:tcPr>
          <w:p w14:paraId="7AE15273" w14:textId="77777777" w:rsidR="004D7363" w:rsidRPr="00DB0386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273" w:type="dxa"/>
            <w:vAlign w:val="center"/>
          </w:tcPr>
          <w:p w14:paraId="14A33719" w14:textId="5FFCFB90" w:rsidR="004D7363" w:rsidRPr="00DB0386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</w:p>
        </w:tc>
      </w:tr>
      <w:tr w:rsidR="004D7363" w:rsidRPr="00DB0386" w14:paraId="0DEACF07" w14:textId="77777777" w:rsidTr="004D7363">
        <w:trPr>
          <w:cantSplit/>
        </w:trPr>
        <w:tc>
          <w:tcPr>
            <w:tcW w:w="834" w:type="dxa"/>
            <w:noWrap/>
            <w:vAlign w:val="center"/>
            <w:hideMark/>
          </w:tcPr>
          <w:p w14:paraId="1E3053F8" w14:textId="77777777" w:rsidR="004D7363" w:rsidRPr="00564B31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  <w:r w:rsidRPr="00564B31"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  <w:lastRenderedPageBreak/>
              <w:t>200134</w:t>
            </w:r>
          </w:p>
        </w:tc>
        <w:tc>
          <w:tcPr>
            <w:tcW w:w="2706" w:type="dxa"/>
            <w:noWrap/>
            <w:vAlign w:val="center"/>
            <w:hideMark/>
          </w:tcPr>
          <w:p w14:paraId="3F120937" w14:textId="77777777" w:rsidR="004D7363" w:rsidRPr="00564B31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564B31">
              <w:rPr>
                <w:rFonts w:ascii="Aptos" w:eastAsia="Times New Roman" w:hAnsi="Aptos" w:cs="Times New Roman"/>
                <w:color w:val="000000"/>
                <w:kern w:val="0"/>
                <w:sz w:val="18"/>
                <w:szCs w:val="18"/>
                <w:lang w:eastAsia="pl-PL" w:bidi="ar-SA"/>
              </w:rPr>
              <w:t>baterie i akumulatory (ołowiowe, niklowo-kadmowe lub baterie zawierające rtęć) oraz baterie i akumulatory wymienione w 16 06 01, 16 06 02 lub 16 06 03, a także niesegregowane baterie i akumulatory zawierające te baterie</w:t>
            </w:r>
          </w:p>
        </w:tc>
        <w:tc>
          <w:tcPr>
            <w:tcW w:w="1418" w:type="dxa"/>
            <w:noWrap/>
            <w:vAlign w:val="center"/>
            <w:hideMark/>
          </w:tcPr>
          <w:p w14:paraId="31F85EB2" w14:textId="77777777" w:rsidR="004D7363" w:rsidRPr="00564B31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  <w:r w:rsidRPr="00564B31"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  <w:t>pojemnik 240l</w:t>
            </w:r>
          </w:p>
        </w:tc>
        <w:tc>
          <w:tcPr>
            <w:tcW w:w="1189" w:type="dxa"/>
            <w:vAlign w:val="center"/>
          </w:tcPr>
          <w:p w14:paraId="28D70121" w14:textId="236BCF80" w:rsidR="004D7363" w:rsidRPr="00DB0386" w:rsidRDefault="004D7363" w:rsidP="00DB0386">
            <w:pPr>
              <w:widowControl/>
              <w:suppressAutoHyphens w:val="0"/>
              <w:autoSpaceDN/>
              <w:spacing w:line="240" w:lineRule="auto"/>
              <w:jc w:val="center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  <w:r w:rsidRPr="00DB0386">
              <w:rPr>
                <w:rFonts w:ascii="Aptos" w:hAnsi="Aptos"/>
                <w:sz w:val="18"/>
                <w:szCs w:val="18"/>
              </w:rPr>
              <w:t>1</w:t>
            </w:r>
          </w:p>
        </w:tc>
        <w:tc>
          <w:tcPr>
            <w:tcW w:w="1273" w:type="dxa"/>
            <w:vAlign w:val="center"/>
          </w:tcPr>
          <w:p w14:paraId="47DF639B" w14:textId="77777777" w:rsidR="004D7363" w:rsidRPr="00DB0386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273" w:type="dxa"/>
            <w:vAlign w:val="center"/>
          </w:tcPr>
          <w:p w14:paraId="205592BB" w14:textId="047598E9" w:rsidR="004D7363" w:rsidRPr="00DB0386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</w:p>
        </w:tc>
      </w:tr>
      <w:tr w:rsidR="004D7363" w:rsidRPr="00DB0386" w14:paraId="777C7BDB" w14:textId="77777777" w:rsidTr="004D7363">
        <w:trPr>
          <w:cantSplit/>
        </w:trPr>
        <w:tc>
          <w:tcPr>
            <w:tcW w:w="834" w:type="dxa"/>
            <w:noWrap/>
            <w:vAlign w:val="center"/>
            <w:hideMark/>
          </w:tcPr>
          <w:p w14:paraId="0414F0C6" w14:textId="77777777" w:rsidR="004D7363" w:rsidRPr="00564B31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  <w:r w:rsidRPr="00564B31"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  <w:t>170802</w:t>
            </w:r>
          </w:p>
        </w:tc>
        <w:tc>
          <w:tcPr>
            <w:tcW w:w="2706" w:type="dxa"/>
            <w:noWrap/>
            <w:vAlign w:val="center"/>
            <w:hideMark/>
          </w:tcPr>
          <w:p w14:paraId="32659C5F" w14:textId="77777777" w:rsidR="004D7363" w:rsidRPr="00564B31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  <w:r w:rsidRPr="00564B31"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  <w:t>materiały budowlane zawierające gips (inne niż wymienione w 17 08 01), które nie są zanieczyszczone substancjami niebezpiecznymi</w:t>
            </w:r>
          </w:p>
        </w:tc>
        <w:tc>
          <w:tcPr>
            <w:tcW w:w="1418" w:type="dxa"/>
            <w:noWrap/>
            <w:vAlign w:val="center"/>
            <w:hideMark/>
          </w:tcPr>
          <w:p w14:paraId="7F2CA414" w14:textId="5121E95B" w:rsidR="004D7363" w:rsidRPr="00564B31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  <w:r w:rsidRPr="00564B31"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  <w:t xml:space="preserve">kontener </w:t>
            </w:r>
            <w:r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  <w:t>KP7</w:t>
            </w:r>
          </w:p>
        </w:tc>
        <w:tc>
          <w:tcPr>
            <w:tcW w:w="1189" w:type="dxa"/>
            <w:vAlign w:val="center"/>
          </w:tcPr>
          <w:p w14:paraId="1E6694CE" w14:textId="7A043844" w:rsidR="004D7363" w:rsidRPr="00DB0386" w:rsidRDefault="004D7363" w:rsidP="00DB0386">
            <w:pPr>
              <w:widowControl/>
              <w:suppressAutoHyphens w:val="0"/>
              <w:autoSpaceDN/>
              <w:spacing w:line="240" w:lineRule="auto"/>
              <w:jc w:val="center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  <w:r w:rsidRPr="00DB0386">
              <w:rPr>
                <w:rFonts w:ascii="Aptos" w:hAnsi="Aptos"/>
                <w:sz w:val="18"/>
                <w:szCs w:val="18"/>
              </w:rPr>
              <w:t>1</w:t>
            </w:r>
          </w:p>
        </w:tc>
        <w:tc>
          <w:tcPr>
            <w:tcW w:w="1273" w:type="dxa"/>
            <w:vAlign w:val="center"/>
          </w:tcPr>
          <w:p w14:paraId="7CC74A2D" w14:textId="77777777" w:rsidR="004D7363" w:rsidRPr="00DB0386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273" w:type="dxa"/>
            <w:vAlign w:val="center"/>
          </w:tcPr>
          <w:p w14:paraId="6E9F7C9D" w14:textId="17C7AB59" w:rsidR="004D7363" w:rsidRPr="00DB0386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</w:p>
        </w:tc>
      </w:tr>
      <w:tr w:rsidR="004D7363" w:rsidRPr="00DB0386" w14:paraId="43D91721" w14:textId="77777777" w:rsidTr="004D7363">
        <w:trPr>
          <w:cantSplit/>
        </w:trPr>
        <w:tc>
          <w:tcPr>
            <w:tcW w:w="834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7DA88541" w14:textId="77777777" w:rsidR="004D7363" w:rsidRPr="00564B31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  <w:r w:rsidRPr="00564B31"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  <w:t>170103</w:t>
            </w:r>
          </w:p>
        </w:tc>
        <w:tc>
          <w:tcPr>
            <w:tcW w:w="2706" w:type="dxa"/>
            <w:noWrap/>
            <w:vAlign w:val="center"/>
            <w:hideMark/>
          </w:tcPr>
          <w:p w14:paraId="450D02D4" w14:textId="77777777" w:rsidR="004D7363" w:rsidRPr="00564B31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  <w:r w:rsidRPr="00564B31"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  <w:t>odpady z innych materiałów ceramicznych i elementów wyposażenia, powstające podczas budowy, remontów i demontażu</w:t>
            </w:r>
          </w:p>
        </w:tc>
        <w:tc>
          <w:tcPr>
            <w:tcW w:w="1418" w:type="dxa"/>
            <w:noWrap/>
            <w:vAlign w:val="center"/>
            <w:hideMark/>
          </w:tcPr>
          <w:p w14:paraId="1F324E5E" w14:textId="766DDFA1" w:rsidR="004D7363" w:rsidRPr="00564B31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  <w:r w:rsidRPr="00564B31"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  <w:t xml:space="preserve">kontener </w:t>
            </w:r>
            <w:r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  <w:t>KP7</w:t>
            </w:r>
          </w:p>
        </w:tc>
        <w:tc>
          <w:tcPr>
            <w:tcW w:w="1189" w:type="dxa"/>
            <w:vAlign w:val="center"/>
          </w:tcPr>
          <w:p w14:paraId="79751511" w14:textId="0EEF6F95" w:rsidR="004D7363" w:rsidRPr="00DB0386" w:rsidRDefault="004D7363" w:rsidP="00DB0386">
            <w:pPr>
              <w:widowControl/>
              <w:suppressAutoHyphens w:val="0"/>
              <w:autoSpaceDN/>
              <w:spacing w:line="240" w:lineRule="auto"/>
              <w:jc w:val="center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  <w:r w:rsidRPr="00DB0386">
              <w:rPr>
                <w:rFonts w:ascii="Aptos" w:hAnsi="Aptos"/>
                <w:sz w:val="18"/>
                <w:szCs w:val="18"/>
              </w:rPr>
              <w:t>1</w:t>
            </w:r>
          </w:p>
        </w:tc>
        <w:tc>
          <w:tcPr>
            <w:tcW w:w="1273" w:type="dxa"/>
            <w:vAlign w:val="center"/>
          </w:tcPr>
          <w:p w14:paraId="0E1A0893" w14:textId="77777777" w:rsidR="004D7363" w:rsidRPr="00DB0386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273" w:type="dxa"/>
            <w:vAlign w:val="center"/>
          </w:tcPr>
          <w:p w14:paraId="67F52D55" w14:textId="1D2BA6EA" w:rsidR="004D7363" w:rsidRPr="00DB0386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</w:p>
        </w:tc>
      </w:tr>
      <w:tr w:rsidR="004D7363" w:rsidRPr="00DB0386" w14:paraId="7C661F7B" w14:textId="77777777" w:rsidTr="004D7363">
        <w:trPr>
          <w:cantSplit/>
          <w:trHeight w:val="425"/>
        </w:trPr>
        <w:tc>
          <w:tcPr>
            <w:tcW w:w="834" w:type="dxa"/>
            <w:tcBorders>
              <w:right w:val="nil"/>
            </w:tcBorders>
            <w:noWrap/>
            <w:vAlign w:val="center"/>
          </w:tcPr>
          <w:p w14:paraId="6E3396B3" w14:textId="77777777" w:rsidR="004D7363" w:rsidRPr="00DB0386" w:rsidRDefault="004D7363" w:rsidP="00564B31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2706" w:type="dxa"/>
            <w:tcBorders>
              <w:left w:val="nil"/>
            </w:tcBorders>
            <w:noWrap/>
            <w:vAlign w:val="center"/>
          </w:tcPr>
          <w:p w14:paraId="4C294C22" w14:textId="00DEF9F1" w:rsidR="004D7363" w:rsidRPr="00DB0386" w:rsidRDefault="004D7363" w:rsidP="00564B31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  <w:r w:rsidRPr="00DB0386">
              <w:rPr>
                <w:rFonts w:ascii="Aptos" w:eastAsia="Times New Roman" w:hAnsi="Aptos" w:cs="Arial"/>
                <w:color w:val="000000"/>
                <w:kern w:val="0"/>
                <w:sz w:val="18"/>
                <w:szCs w:val="18"/>
                <w:lang w:eastAsia="pl-PL" w:bidi="ar-SA"/>
              </w:rPr>
              <w:t>SUMA</w:t>
            </w:r>
          </w:p>
        </w:tc>
        <w:tc>
          <w:tcPr>
            <w:tcW w:w="1418" w:type="dxa"/>
            <w:noWrap/>
            <w:vAlign w:val="center"/>
          </w:tcPr>
          <w:p w14:paraId="675A9EF9" w14:textId="66DC6598" w:rsidR="004D7363" w:rsidRPr="00DB0386" w:rsidRDefault="004D7363" w:rsidP="00564B31">
            <w:pPr>
              <w:widowControl/>
              <w:suppressAutoHyphens w:val="0"/>
              <w:autoSpaceDN/>
              <w:spacing w:line="240" w:lineRule="auto"/>
              <w:jc w:val="center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  <w:r w:rsidRPr="00DB0386"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  <w:t>x</w:t>
            </w:r>
          </w:p>
        </w:tc>
        <w:tc>
          <w:tcPr>
            <w:tcW w:w="1189" w:type="dxa"/>
            <w:vAlign w:val="center"/>
          </w:tcPr>
          <w:p w14:paraId="1A91A282" w14:textId="3032774C" w:rsidR="004D7363" w:rsidRPr="00DB0386" w:rsidRDefault="004D7363" w:rsidP="00564B31">
            <w:pPr>
              <w:widowControl/>
              <w:suppressAutoHyphens w:val="0"/>
              <w:autoSpaceDN/>
              <w:spacing w:line="240" w:lineRule="auto"/>
              <w:jc w:val="center"/>
              <w:textAlignment w:val="auto"/>
              <w:rPr>
                <w:rFonts w:ascii="Aptos" w:hAnsi="Aptos"/>
                <w:sz w:val="18"/>
                <w:szCs w:val="18"/>
              </w:rPr>
            </w:pPr>
            <w:r w:rsidRPr="00DB0386">
              <w:rPr>
                <w:rFonts w:ascii="Aptos" w:hAnsi="Aptos"/>
                <w:sz w:val="18"/>
                <w:szCs w:val="18"/>
              </w:rPr>
              <w:t>x</w:t>
            </w:r>
          </w:p>
        </w:tc>
        <w:tc>
          <w:tcPr>
            <w:tcW w:w="1273" w:type="dxa"/>
            <w:vAlign w:val="center"/>
          </w:tcPr>
          <w:p w14:paraId="7B3177F9" w14:textId="77777777" w:rsidR="004D7363" w:rsidRPr="00DB0386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273" w:type="dxa"/>
            <w:vAlign w:val="center"/>
          </w:tcPr>
          <w:p w14:paraId="33D48E5C" w14:textId="77777777" w:rsidR="004D7363" w:rsidRPr="00DB0386" w:rsidRDefault="004D7363" w:rsidP="00DB0386">
            <w:pPr>
              <w:widowControl/>
              <w:suppressAutoHyphens w:val="0"/>
              <w:autoSpaceDN/>
              <w:spacing w:line="240" w:lineRule="auto"/>
              <w:jc w:val="left"/>
              <w:textAlignment w:val="auto"/>
              <w:rPr>
                <w:rFonts w:ascii="Aptos" w:eastAsia="Times New Roman" w:hAnsi="Aptos" w:cs="Times New Roman"/>
                <w:kern w:val="0"/>
                <w:sz w:val="18"/>
                <w:szCs w:val="18"/>
                <w:lang w:eastAsia="pl-PL" w:bidi="ar-SA"/>
              </w:rPr>
            </w:pPr>
          </w:p>
        </w:tc>
      </w:tr>
    </w:tbl>
    <w:p w14:paraId="531FDE7D" w14:textId="6FB423F3" w:rsidR="00B662DF" w:rsidRDefault="00DC1A96" w:rsidP="00DB0386">
      <w:pPr>
        <w:pStyle w:val="Normalny6"/>
        <w:numPr>
          <w:ilvl w:val="2"/>
          <w:numId w:val="17"/>
        </w:numPr>
        <w:spacing w:before="120" w:line="360" w:lineRule="auto"/>
        <w:ind w:left="1417" w:hanging="425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Czas odbioru - d</w:t>
      </w:r>
      <w:r w:rsidR="00B662DF">
        <w:rPr>
          <w:rFonts w:ascii="Arial" w:hAnsi="Arial" w:cs="Arial"/>
          <w:bCs/>
          <w:sz w:val="20"/>
          <w:szCs w:val="20"/>
        </w:rPr>
        <w:t>eklarujemy, że</w:t>
      </w:r>
      <w:r w:rsidR="00B662DF" w:rsidRPr="00B662DF">
        <w:rPr>
          <w:rFonts w:ascii="Arial" w:hAnsi="Arial" w:cs="Arial"/>
          <w:bCs/>
          <w:sz w:val="20"/>
          <w:szCs w:val="20"/>
        </w:rPr>
        <w:t xml:space="preserve"> Wykonawca odbierze kontener/pojemnik/odpad z PSZOK, liczony od chwili odebrania przez </w:t>
      </w:r>
      <w:r>
        <w:rPr>
          <w:rFonts w:ascii="Arial" w:hAnsi="Arial" w:cs="Arial"/>
          <w:bCs/>
          <w:sz w:val="20"/>
          <w:szCs w:val="20"/>
        </w:rPr>
        <w:t>niego</w:t>
      </w:r>
      <w:r w:rsidR="00B662DF" w:rsidRPr="00B662DF">
        <w:rPr>
          <w:rFonts w:ascii="Arial" w:hAnsi="Arial" w:cs="Arial"/>
          <w:bCs/>
          <w:sz w:val="20"/>
          <w:szCs w:val="20"/>
        </w:rPr>
        <w:t xml:space="preserve"> zgłoszenia Zamawiającego wskazującego </w:t>
      </w:r>
      <w:r w:rsidR="00B662DF">
        <w:rPr>
          <w:rFonts w:ascii="Arial" w:hAnsi="Arial" w:cs="Arial"/>
          <w:bCs/>
          <w:sz w:val="20"/>
          <w:szCs w:val="20"/>
        </w:rPr>
        <w:t xml:space="preserve">taką </w:t>
      </w:r>
      <w:r w:rsidR="00B662DF" w:rsidRPr="00B662DF">
        <w:rPr>
          <w:rFonts w:ascii="Arial" w:hAnsi="Arial" w:cs="Arial"/>
          <w:bCs/>
          <w:sz w:val="20"/>
          <w:szCs w:val="20"/>
        </w:rPr>
        <w:t>konieczność</w:t>
      </w:r>
      <w:r w:rsidR="00BB521C">
        <w:rPr>
          <w:rFonts w:ascii="Arial" w:hAnsi="Arial" w:cs="Arial"/>
          <w:bCs/>
          <w:sz w:val="20"/>
          <w:szCs w:val="20"/>
        </w:rPr>
        <w:t>,</w:t>
      </w:r>
      <w:r w:rsidR="00B662DF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w terminie</w:t>
      </w:r>
      <w:r w:rsidR="00B662DF">
        <w:rPr>
          <w:rFonts w:ascii="Arial" w:hAnsi="Arial" w:cs="Arial"/>
          <w:bCs/>
          <w:sz w:val="20"/>
          <w:szCs w:val="20"/>
        </w:rPr>
        <w:t>:</w:t>
      </w:r>
    </w:p>
    <w:tbl>
      <w:tblPr>
        <w:tblStyle w:val="Tabela-Siatka"/>
        <w:tblW w:w="0" w:type="auto"/>
        <w:tblInd w:w="1418" w:type="dxa"/>
        <w:tblLook w:val="04A0" w:firstRow="1" w:lastRow="0" w:firstColumn="1" w:lastColumn="0" w:noHBand="0" w:noVBand="1"/>
      </w:tblPr>
      <w:tblGrid>
        <w:gridCol w:w="409"/>
        <w:gridCol w:w="3703"/>
        <w:gridCol w:w="4103"/>
      </w:tblGrid>
      <w:tr w:rsidR="00B662DF" w14:paraId="1DA6122A" w14:textId="77777777" w:rsidTr="00DC1A96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DD911" w14:textId="2900B89E" w:rsidR="00B662DF" w:rsidRPr="00B662DF" w:rsidRDefault="00B662DF" w:rsidP="00DC1A96">
            <w:pPr>
              <w:pStyle w:val="Normalny6"/>
              <w:keepNext/>
              <w:widowControl/>
              <w:spacing w:before="60" w:after="6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8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8DD522B" w14:textId="79C4917E" w:rsidR="00B662DF" w:rsidRDefault="00DC1A96" w:rsidP="00DC1A96">
            <w:pPr>
              <w:pStyle w:val="Normalny6"/>
              <w:keepNext/>
              <w:widowControl/>
              <w:ind w:left="31"/>
              <w:rPr>
                <w:rFonts w:ascii="Arial" w:hAnsi="Arial" w:cs="Arial"/>
                <w:bCs/>
                <w:sz w:val="20"/>
                <w:szCs w:val="20"/>
              </w:rPr>
            </w:pPr>
            <w:r w:rsidRPr="00DC1A96">
              <w:rPr>
                <w:rFonts w:ascii="Arial" w:hAnsi="Arial" w:cs="Arial"/>
                <w:bCs/>
                <w:sz w:val="20"/>
                <w:szCs w:val="20"/>
              </w:rPr>
              <w:t>1 d</w:t>
            </w:r>
            <w:r>
              <w:rPr>
                <w:rFonts w:ascii="Arial" w:hAnsi="Arial" w:cs="Arial"/>
                <w:bCs/>
                <w:sz w:val="20"/>
                <w:szCs w:val="20"/>
              </w:rPr>
              <w:t>nia</w:t>
            </w:r>
            <w:r w:rsidRPr="00DC1A96">
              <w:rPr>
                <w:rFonts w:ascii="Arial" w:hAnsi="Arial" w:cs="Arial"/>
                <w:bCs/>
                <w:sz w:val="20"/>
                <w:szCs w:val="20"/>
              </w:rPr>
              <w:t xml:space="preserve"> robocz</w:t>
            </w:r>
            <w:r>
              <w:rPr>
                <w:rFonts w:ascii="Arial" w:hAnsi="Arial" w:cs="Arial"/>
                <w:bCs/>
                <w:sz w:val="20"/>
                <w:szCs w:val="20"/>
              </w:rPr>
              <w:t>ego</w:t>
            </w:r>
          </w:p>
        </w:tc>
      </w:tr>
      <w:tr w:rsidR="00B662DF" w14:paraId="52540DFB" w14:textId="77777777" w:rsidTr="00DC1A96">
        <w:trPr>
          <w:trHeight w:hRule="exact" w:val="113"/>
        </w:trPr>
        <w:tc>
          <w:tcPr>
            <w:tcW w:w="41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13A73C" w14:textId="77777777" w:rsidR="00B662DF" w:rsidRDefault="00B662DF" w:rsidP="00DC1A96">
            <w:pPr>
              <w:pStyle w:val="Normalny6"/>
              <w:keepNext/>
              <w:widowControl/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</w:tcPr>
          <w:p w14:paraId="18035156" w14:textId="77777777" w:rsidR="00B662DF" w:rsidRDefault="00B662DF" w:rsidP="00DC1A96">
            <w:pPr>
              <w:pStyle w:val="Normalny6"/>
              <w:keepNext/>
              <w:widowControl/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DC1A96" w14:paraId="3394F944" w14:textId="77777777" w:rsidTr="00DC1A96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8D59D" w14:textId="77777777" w:rsidR="00DC1A96" w:rsidRPr="00B662DF" w:rsidRDefault="00DC1A96" w:rsidP="00DC1A96">
            <w:pPr>
              <w:pStyle w:val="Normalny6"/>
              <w:keepNext/>
              <w:widowControl/>
              <w:spacing w:before="60" w:after="6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8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3A7B343" w14:textId="11DB0236" w:rsidR="00DC1A96" w:rsidRDefault="00DC1A96" w:rsidP="00DC1A96">
            <w:pPr>
              <w:pStyle w:val="Normalny6"/>
              <w:keepNext/>
              <w:widowControl/>
              <w:ind w:left="31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  <w:r w:rsidRPr="00DC1A96">
              <w:rPr>
                <w:rFonts w:ascii="Arial" w:hAnsi="Arial" w:cs="Arial"/>
                <w:bCs/>
                <w:sz w:val="20"/>
                <w:szCs w:val="20"/>
              </w:rPr>
              <w:t xml:space="preserve"> d</w:t>
            </w:r>
            <w:r>
              <w:rPr>
                <w:rFonts w:ascii="Arial" w:hAnsi="Arial" w:cs="Arial"/>
                <w:bCs/>
                <w:sz w:val="20"/>
                <w:szCs w:val="20"/>
              </w:rPr>
              <w:t>ni</w:t>
            </w:r>
            <w:r w:rsidRPr="00DC1A96">
              <w:rPr>
                <w:rFonts w:ascii="Arial" w:hAnsi="Arial" w:cs="Arial"/>
                <w:bCs/>
                <w:sz w:val="20"/>
                <w:szCs w:val="20"/>
              </w:rPr>
              <w:t xml:space="preserve"> robocz</w:t>
            </w:r>
            <w:r>
              <w:rPr>
                <w:rFonts w:ascii="Arial" w:hAnsi="Arial" w:cs="Arial"/>
                <w:bCs/>
                <w:sz w:val="20"/>
                <w:szCs w:val="20"/>
              </w:rPr>
              <w:t>ych</w:t>
            </w:r>
          </w:p>
        </w:tc>
      </w:tr>
      <w:tr w:rsidR="00DC1A96" w:rsidRPr="00BB521C" w14:paraId="0D7C8E64" w14:textId="77777777" w:rsidTr="00DC1A96">
        <w:trPr>
          <w:trHeight w:val="113"/>
        </w:trPr>
        <w:tc>
          <w:tcPr>
            <w:tcW w:w="4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E2A387" w14:textId="77777777" w:rsidR="00DC1A96" w:rsidRPr="00BB521C" w:rsidRDefault="00DC1A96" w:rsidP="008748F3">
            <w:pPr>
              <w:pStyle w:val="Normalny6"/>
              <w:keepNext/>
              <w:widowControl/>
              <w:spacing w:line="360" w:lineRule="auto"/>
              <w:jc w:val="both"/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8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A84C1C" w14:textId="0DD3A17C" w:rsidR="00DC1A96" w:rsidRPr="00BB521C" w:rsidRDefault="00BB521C" w:rsidP="00DC1A96">
            <w:pPr>
              <w:pStyle w:val="Normalny6"/>
              <w:keepNext/>
              <w:widowControl/>
              <w:spacing w:before="120" w:line="360" w:lineRule="auto"/>
              <w:jc w:val="both"/>
              <w:rPr>
                <w:b/>
                <w:i/>
                <w:iCs/>
                <w:sz w:val="20"/>
                <w:szCs w:val="20"/>
              </w:rPr>
            </w:pPr>
            <w:r w:rsidRPr="00BB521C">
              <w:rPr>
                <w:b/>
                <w:i/>
                <w:iCs/>
                <w:sz w:val="28"/>
                <w:szCs w:val="28"/>
              </w:rPr>
              <w:t>*</w:t>
            </w:r>
            <w:r w:rsidRPr="00BB521C">
              <w:rPr>
                <w:bCs/>
                <w:i/>
                <w:iCs/>
                <w:sz w:val="20"/>
                <w:szCs w:val="20"/>
              </w:rPr>
              <w:t xml:space="preserve"> </w:t>
            </w:r>
            <w:r w:rsidR="00DC1A96" w:rsidRPr="00BB521C">
              <w:rPr>
                <w:bCs/>
                <w:i/>
                <w:iCs/>
                <w:sz w:val="20"/>
                <w:szCs w:val="20"/>
              </w:rPr>
              <w:t xml:space="preserve">Wstawić </w:t>
            </w:r>
            <w:r w:rsidR="004D7363" w:rsidRPr="00BB521C">
              <w:rPr>
                <w:bCs/>
                <w:i/>
                <w:iCs/>
                <w:sz w:val="20"/>
                <w:szCs w:val="20"/>
              </w:rPr>
              <w:t>znak</w:t>
            </w:r>
            <w:r w:rsidR="00DC1A96" w:rsidRPr="00BB521C">
              <w:rPr>
                <w:bCs/>
                <w:i/>
                <w:iCs/>
                <w:sz w:val="20"/>
                <w:szCs w:val="20"/>
              </w:rPr>
              <w:t xml:space="preserve"> X w </w:t>
            </w:r>
            <w:r w:rsidRPr="00BB521C">
              <w:rPr>
                <w:bCs/>
                <w:i/>
                <w:iCs/>
                <w:sz w:val="20"/>
                <w:szCs w:val="20"/>
              </w:rPr>
              <w:t>kratce odpowiadającej deklarowanemu czasowi odbioru</w:t>
            </w:r>
            <w:r>
              <w:rPr>
                <w:bCs/>
                <w:i/>
                <w:iCs/>
                <w:sz w:val="20"/>
                <w:szCs w:val="20"/>
              </w:rPr>
              <w:t>.</w:t>
            </w:r>
          </w:p>
        </w:tc>
      </w:tr>
    </w:tbl>
    <w:p w14:paraId="147F6097" w14:textId="6586DFEB" w:rsidR="00B662DF" w:rsidRDefault="00DC1A96" w:rsidP="00BB521C">
      <w:pPr>
        <w:pStyle w:val="Normalny6"/>
        <w:spacing w:line="360" w:lineRule="auto"/>
        <w:ind w:left="1418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UWAGA:</w:t>
      </w:r>
    </w:p>
    <w:p w14:paraId="4DFA0F57" w14:textId="6982E88E" w:rsidR="00DC1A96" w:rsidRPr="00B662DF" w:rsidRDefault="00DC1A96" w:rsidP="00BB521C">
      <w:pPr>
        <w:pStyle w:val="Normalny6"/>
        <w:spacing w:line="360" w:lineRule="auto"/>
        <w:ind w:left="1418"/>
        <w:jc w:val="both"/>
        <w:rPr>
          <w:rFonts w:ascii="Arial" w:hAnsi="Arial" w:cs="Arial"/>
          <w:bCs/>
          <w:sz w:val="20"/>
          <w:szCs w:val="20"/>
        </w:rPr>
      </w:pPr>
      <w:r w:rsidRPr="00DC1A96">
        <w:rPr>
          <w:rFonts w:ascii="Arial" w:hAnsi="Arial" w:cs="Arial"/>
          <w:bCs/>
          <w:sz w:val="20"/>
          <w:szCs w:val="20"/>
        </w:rPr>
        <w:t xml:space="preserve">W przypadku niewypełnienia pola „Czas odbioru” </w:t>
      </w:r>
      <w:r>
        <w:rPr>
          <w:rFonts w:ascii="Arial" w:hAnsi="Arial" w:cs="Arial"/>
          <w:bCs/>
          <w:sz w:val="20"/>
          <w:szCs w:val="20"/>
        </w:rPr>
        <w:t>oraz w przypadku zaznaczenia wszystkich pól wyboru,</w:t>
      </w:r>
      <w:r w:rsidRPr="00DC1A96">
        <w:rPr>
          <w:rFonts w:ascii="Arial" w:hAnsi="Arial" w:cs="Arial"/>
          <w:bCs/>
          <w:sz w:val="20"/>
          <w:szCs w:val="20"/>
        </w:rPr>
        <w:t xml:space="preserve"> Zamawiający przyjmie do oceny maksymalny przewidziany w SWZ termin odbioru, tj. 2 dni robocze</w:t>
      </w:r>
      <w:r>
        <w:rPr>
          <w:rFonts w:ascii="Arial" w:hAnsi="Arial" w:cs="Arial"/>
          <w:bCs/>
          <w:sz w:val="20"/>
          <w:szCs w:val="20"/>
        </w:rPr>
        <w:t xml:space="preserve">. </w:t>
      </w:r>
    </w:p>
    <w:p w14:paraId="41A42F72" w14:textId="1BC3E84E" w:rsidR="00ED0E6D" w:rsidRPr="00837700" w:rsidRDefault="00ED0E6D" w:rsidP="006D2B8F">
      <w:pPr>
        <w:pStyle w:val="Normalny6"/>
        <w:numPr>
          <w:ilvl w:val="0"/>
          <w:numId w:val="17"/>
        </w:numPr>
        <w:spacing w:line="360" w:lineRule="auto"/>
        <w:jc w:val="both"/>
        <w:rPr>
          <w:rFonts w:ascii="Arial" w:hAnsi="Arial"/>
          <w:bCs/>
          <w:sz w:val="20"/>
          <w:szCs w:val="20"/>
        </w:rPr>
      </w:pPr>
      <w:r w:rsidRPr="00ED0E6D">
        <w:rPr>
          <w:rFonts w:ascii="Arial" w:hAnsi="Arial"/>
          <w:bCs/>
          <w:sz w:val="20"/>
          <w:szCs w:val="20"/>
        </w:rPr>
        <w:t>Oświadczamy</w:t>
      </w:r>
      <w:r w:rsidRPr="00837700">
        <w:rPr>
          <w:rFonts w:ascii="Arial" w:hAnsi="Arial"/>
          <w:bCs/>
          <w:sz w:val="20"/>
          <w:szCs w:val="20"/>
        </w:rPr>
        <w:t>, iż cena określona powyżej obejmuje realizację wszystkich zobowiązań</w:t>
      </w:r>
      <w:r w:rsidR="00B662BD">
        <w:rPr>
          <w:rFonts w:ascii="Arial" w:hAnsi="Arial"/>
          <w:bCs/>
          <w:sz w:val="20"/>
          <w:szCs w:val="20"/>
        </w:rPr>
        <w:t xml:space="preserve"> wykonaw</w:t>
      </w:r>
      <w:r w:rsidRPr="00837700">
        <w:rPr>
          <w:rFonts w:ascii="Arial" w:hAnsi="Arial"/>
          <w:bCs/>
          <w:sz w:val="20"/>
          <w:szCs w:val="20"/>
        </w:rPr>
        <w:t>cy opisanych w SWZ wraz z załącznikami</w:t>
      </w:r>
      <w:r w:rsidR="00163F1D">
        <w:rPr>
          <w:rFonts w:ascii="Arial" w:hAnsi="Arial"/>
          <w:bCs/>
          <w:sz w:val="20"/>
          <w:szCs w:val="20"/>
        </w:rPr>
        <w:t xml:space="preserve">, w tym </w:t>
      </w:r>
      <w:r w:rsidR="00163F1D" w:rsidRPr="004F5F79">
        <w:rPr>
          <w:rFonts w:ascii="Arial" w:hAnsi="Arial" w:cs="Arial"/>
          <w:sz w:val="20"/>
          <w:szCs w:val="20"/>
        </w:rPr>
        <w:t xml:space="preserve">koszt związany z zapewnieniem wykorzystania do realizacji zamówienia pojazdów elektrycznych, pojazdów napędzanych wodorem lub pojazdów napędzanych innymi paliwami alternatywnymi , w znaczeniu nadanym przez art. 2 pkt 11 ustawy z dnia 11 stycznia 2018 r. o elektromobilności i paliwach </w:t>
      </w:r>
      <w:r w:rsidR="00163F1D" w:rsidRPr="00BD0FF0">
        <w:rPr>
          <w:rFonts w:ascii="Arial" w:hAnsi="Arial" w:cs="Arial"/>
          <w:sz w:val="20"/>
          <w:szCs w:val="20"/>
        </w:rPr>
        <w:t xml:space="preserve">alternatywnych (t.j. </w:t>
      </w:r>
      <w:hyperlink r:id="rId9" w:history="1">
        <w:r w:rsidR="00BD0FF0" w:rsidRPr="00BD0FF0">
          <w:rPr>
            <w:rStyle w:val="Hipercze"/>
            <w:rFonts w:ascii="Arial" w:hAnsi="Arial" w:cs="Arial"/>
            <w:sz w:val="20"/>
            <w:szCs w:val="20"/>
          </w:rPr>
          <w:t>Dz.U. 2024 poz. 1289</w:t>
        </w:r>
      </w:hyperlink>
      <w:r w:rsidR="00163F1D" w:rsidRPr="00BD0FF0">
        <w:rPr>
          <w:rFonts w:ascii="Arial" w:hAnsi="Arial" w:cs="Arial"/>
          <w:sz w:val="20"/>
          <w:szCs w:val="20"/>
        </w:rPr>
        <w:t xml:space="preserve"> ze</w:t>
      </w:r>
      <w:r w:rsidR="00163F1D" w:rsidRPr="004F5F79">
        <w:rPr>
          <w:rFonts w:ascii="Arial" w:hAnsi="Arial" w:cs="Arial"/>
          <w:sz w:val="20"/>
          <w:szCs w:val="20"/>
        </w:rPr>
        <w:t xml:space="preserve"> zm.) na poziomie wymaganym w </w:t>
      </w:r>
      <w:r w:rsidR="00B662DF">
        <w:rPr>
          <w:rFonts w:ascii="Arial" w:hAnsi="Arial" w:cs="Arial"/>
          <w:sz w:val="20"/>
          <w:szCs w:val="20"/>
        </w:rPr>
        <w:t xml:space="preserve">tej ustawie i w </w:t>
      </w:r>
      <w:r w:rsidR="00163F1D" w:rsidRPr="004F5F79">
        <w:rPr>
          <w:rFonts w:ascii="Arial" w:hAnsi="Arial" w:cs="Arial"/>
          <w:sz w:val="20"/>
          <w:szCs w:val="20"/>
        </w:rPr>
        <w:t>SWZ.</w:t>
      </w:r>
    </w:p>
    <w:p w14:paraId="6BA30619" w14:textId="77777777" w:rsidR="00ED0E6D" w:rsidRPr="00ED0E6D" w:rsidRDefault="00ED0E6D" w:rsidP="006D2B8F">
      <w:pPr>
        <w:pStyle w:val="Normalny6"/>
        <w:numPr>
          <w:ilvl w:val="0"/>
          <w:numId w:val="17"/>
        </w:numPr>
        <w:spacing w:line="360" w:lineRule="auto"/>
        <w:jc w:val="both"/>
        <w:rPr>
          <w:rFonts w:ascii="Arial" w:hAnsi="Arial"/>
          <w:bCs/>
          <w:sz w:val="20"/>
          <w:szCs w:val="20"/>
        </w:rPr>
      </w:pPr>
      <w:r w:rsidRPr="00837700">
        <w:rPr>
          <w:rFonts w:ascii="Arial" w:hAnsi="Arial"/>
          <w:bCs/>
          <w:sz w:val="20"/>
          <w:szCs w:val="20"/>
        </w:rPr>
        <w:t>Oświadczamy</w:t>
      </w:r>
      <w:r w:rsidRPr="00ED0E6D">
        <w:rPr>
          <w:rFonts w:ascii="Arial" w:hAnsi="Arial"/>
          <w:bCs/>
          <w:sz w:val="20"/>
          <w:szCs w:val="20"/>
        </w:rPr>
        <w:t>, że jesteśmy związani niniejszą ofertą na czas wskazany w SWZ.</w:t>
      </w:r>
    </w:p>
    <w:p w14:paraId="682DE6EA" w14:textId="77777777" w:rsidR="00ED0E6D" w:rsidRPr="00ED0E6D" w:rsidRDefault="00ED0E6D" w:rsidP="006D2B8F">
      <w:pPr>
        <w:pStyle w:val="Normalny6"/>
        <w:numPr>
          <w:ilvl w:val="0"/>
          <w:numId w:val="17"/>
        </w:numPr>
        <w:spacing w:line="360" w:lineRule="auto"/>
        <w:jc w:val="both"/>
        <w:rPr>
          <w:rFonts w:ascii="Arial" w:hAnsi="Arial"/>
          <w:bCs/>
          <w:sz w:val="20"/>
          <w:szCs w:val="20"/>
        </w:rPr>
      </w:pPr>
      <w:r w:rsidRPr="00837700">
        <w:rPr>
          <w:rFonts w:ascii="Arial" w:hAnsi="Arial"/>
          <w:bCs/>
          <w:sz w:val="20"/>
          <w:szCs w:val="20"/>
        </w:rPr>
        <w:t>Oświadczamy</w:t>
      </w:r>
      <w:r w:rsidRPr="00ED0E6D">
        <w:rPr>
          <w:rFonts w:ascii="Arial" w:hAnsi="Arial"/>
          <w:bCs/>
          <w:sz w:val="20"/>
          <w:szCs w:val="20"/>
        </w:rPr>
        <w:t xml:space="preserve">, że wypełniliśmy obowiązki informacyjne przewidziane w art. 13 lub art. 14 RODO wobec osób fizycznych, od których dane osobowe bezpośrednio lub pośrednio pozyskaliśmy w celu ubiegania się o udzielenie zamówienia w niniejszym postępowaniu (RODO - Rozporządzenie Parlamentu Europejskiego i Rady (UE) 2016/679 z dnia 27 kwietnia 2016 r. w sprawie ochrony osób fizycznych w związku z przetwarzaniem danych osobowych i w sprawie swobodnego przepływu takich danych oraz </w:t>
      </w:r>
      <w:r w:rsidRPr="00ED0E6D">
        <w:rPr>
          <w:rFonts w:ascii="Arial" w:hAnsi="Arial"/>
          <w:bCs/>
          <w:sz w:val="20"/>
          <w:szCs w:val="20"/>
        </w:rPr>
        <w:lastRenderedPageBreak/>
        <w:t>uchylenia dyrektywy 95/46/WE -ogólne rozporządzenie o ochro-nie danych RODO Dz. Urz. UE L 119 z 04.05.2016),</w:t>
      </w:r>
    </w:p>
    <w:p w14:paraId="44008656" w14:textId="4C27C6D3" w:rsidR="00ED0E6D" w:rsidRPr="000974A7" w:rsidRDefault="00ED0E6D" w:rsidP="00FC26FB">
      <w:pPr>
        <w:pStyle w:val="Normalny6"/>
        <w:spacing w:line="360" w:lineRule="auto"/>
        <w:ind w:left="1134" w:hanging="774"/>
        <w:jc w:val="both"/>
        <w:rPr>
          <w:rFonts w:ascii="Arial" w:hAnsi="Arial"/>
          <w:i/>
          <w:iCs/>
          <w:sz w:val="20"/>
          <w:szCs w:val="20"/>
        </w:rPr>
      </w:pPr>
      <w:r>
        <w:rPr>
          <w:rFonts w:ascii="Arial" w:hAnsi="Arial"/>
          <w:i/>
          <w:iCs/>
          <w:sz w:val="20"/>
          <w:szCs w:val="20"/>
        </w:rPr>
        <w:t>Uwaga! W </w:t>
      </w:r>
      <w:r w:rsidRPr="000974A7">
        <w:rPr>
          <w:rFonts w:ascii="Arial" w:hAnsi="Arial"/>
          <w:i/>
          <w:iCs/>
          <w:sz w:val="20"/>
          <w:szCs w:val="20"/>
        </w:rPr>
        <w:t>przypadku gdy</w:t>
      </w:r>
      <w:r w:rsidR="00B662BD">
        <w:rPr>
          <w:rFonts w:ascii="Arial" w:hAnsi="Arial"/>
          <w:i/>
          <w:iCs/>
          <w:sz w:val="20"/>
          <w:szCs w:val="20"/>
        </w:rPr>
        <w:t xml:space="preserve"> wykonaw</w:t>
      </w:r>
      <w:r w:rsidRPr="000974A7">
        <w:rPr>
          <w:rFonts w:ascii="Arial" w:hAnsi="Arial"/>
          <w:i/>
          <w:iCs/>
          <w:sz w:val="20"/>
          <w:szCs w:val="20"/>
        </w:rPr>
        <w:t>ca nie przekazuje danych osobowych innych niż bezpośrednio jego dotyczących lub zachodzi wyłączenie stosowania obowiązku informacyjnego, stosownie do art.</w:t>
      </w:r>
      <w:r w:rsidR="00FC26FB">
        <w:rPr>
          <w:rFonts w:ascii="Arial" w:hAnsi="Arial"/>
          <w:i/>
          <w:iCs/>
          <w:sz w:val="20"/>
          <w:szCs w:val="20"/>
        </w:rPr>
        <w:t> </w:t>
      </w:r>
      <w:r w:rsidRPr="000974A7">
        <w:rPr>
          <w:rFonts w:ascii="Arial" w:hAnsi="Arial"/>
          <w:i/>
          <w:iCs/>
          <w:sz w:val="20"/>
          <w:szCs w:val="20"/>
        </w:rPr>
        <w:t>13 ust.</w:t>
      </w:r>
      <w:r>
        <w:rPr>
          <w:rFonts w:ascii="Arial" w:hAnsi="Arial"/>
          <w:i/>
          <w:iCs/>
          <w:sz w:val="20"/>
          <w:szCs w:val="20"/>
        </w:rPr>
        <w:t> </w:t>
      </w:r>
      <w:r w:rsidRPr="000974A7">
        <w:rPr>
          <w:rFonts w:ascii="Arial" w:hAnsi="Arial"/>
          <w:i/>
          <w:iCs/>
          <w:sz w:val="20"/>
          <w:szCs w:val="20"/>
        </w:rPr>
        <w:t>4 lub art. 14 ust. 5 RODO treści oświadczenia wykonawca nie składa (usunięcie treści oświadczenia np.</w:t>
      </w:r>
      <w:r>
        <w:rPr>
          <w:rFonts w:ascii="Arial" w:hAnsi="Arial"/>
          <w:i/>
          <w:iCs/>
          <w:sz w:val="20"/>
          <w:szCs w:val="20"/>
        </w:rPr>
        <w:t> </w:t>
      </w:r>
      <w:r w:rsidRPr="000974A7">
        <w:rPr>
          <w:rFonts w:ascii="Arial" w:hAnsi="Arial"/>
          <w:i/>
          <w:iCs/>
          <w:sz w:val="20"/>
          <w:szCs w:val="20"/>
        </w:rPr>
        <w:t>przez jego wykreślenie).</w:t>
      </w:r>
    </w:p>
    <w:p w14:paraId="632E5739" w14:textId="32B9D15B" w:rsidR="00ED0E6D" w:rsidRDefault="00ED0E6D" w:rsidP="006D2B8F">
      <w:pPr>
        <w:pStyle w:val="Normalny6"/>
        <w:numPr>
          <w:ilvl w:val="0"/>
          <w:numId w:val="17"/>
        </w:numPr>
        <w:spacing w:line="360" w:lineRule="auto"/>
        <w:jc w:val="both"/>
        <w:rPr>
          <w:rFonts w:ascii="Arial" w:hAnsi="Arial"/>
          <w:sz w:val="20"/>
          <w:szCs w:val="20"/>
        </w:rPr>
      </w:pPr>
      <w:r w:rsidRPr="00837700">
        <w:rPr>
          <w:rFonts w:ascii="Arial" w:hAnsi="Arial"/>
          <w:bCs/>
          <w:sz w:val="20"/>
          <w:szCs w:val="20"/>
        </w:rPr>
        <w:t>Zgodnie</w:t>
      </w:r>
      <w:r>
        <w:rPr>
          <w:rFonts w:ascii="Arial" w:hAnsi="Arial"/>
          <w:sz w:val="20"/>
          <w:szCs w:val="20"/>
        </w:rPr>
        <w:t xml:space="preserve"> z </w:t>
      </w:r>
      <w:r w:rsidRPr="00C0140F">
        <w:rPr>
          <w:rFonts w:ascii="Arial" w:hAnsi="Arial"/>
          <w:sz w:val="20"/>
          <w:szCs w:val="20"/>
        </w:rPr>
        <w:t>art. 462 ust. 2 ustawy P</w:t>
      </w:r>
      <w:r>
        <w:rPr>
          <w:rFonts w:ascii="Arial" w:hAnsi="Arial"/>
          <w:sz w:val="20"/>
          <w:szCs w:val="20"/>
        </w:rPr>
        <w:t>ZP</w:t>
      </w:r>
      <w:r w:rsidRPr="00C0140F">
        <w:rPr>
          <w:rFonts w:ascii="Arial" w:hAnsi="Arial"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t>o</w:t>
      </w:r>
      <w:r w:rsidRPr="00D07A13">
        <w:rPr>
          <w:rFonts w:ascii="Arial" w:hAnsi="Arial"/>
          <w:sz w:val="20"/>
          <w:szCs w:val="20"/>
        </w:rPr>
        <w:t xml:space="preserve">świadczamy, że </w:t>
      </w:r>
      <w:r w:rsidR="00FF23EF">
        <w:rPr>
          <w:rFonts w:ascii="Arial" w:hAnsi="Arial"/>
          <w:sz w:val="20"/>
          <w:szCs w:val="20"/>
        </w:rPr>
        <w:t>usługi</w:t>
      </w:r>
      <w:r w:rsidRPr="00D07A13">
        <w:rPr>
          <w:rFonts w:ascii="Arial" w:hAnsi="Arial"/>
          <w:sz w:val="20"/>
          <w:szCs w:val="20"/>
        </w:rPr>
        <w:t xml:space="preserve"> objęte zamówieniem zamierzamy wykonać</w:t>
      </w:r>
      <w:r>
        <w:rPr>
          <w:rFonts w:ascii="Arial" w:hAnsi="Arial"/>
          <w:sz w:val="20"/>
          <w:szCs w:val="20"/>
        </w:rPr>
        <w:t>:</w:t>
      </w:r>
    </w:p>
    <w:tbl>
      <w:tblPr>
        <w:tblStyle w:val="Tabela-Siatka"/>
        <w:tblW w:w="9038" w:type="dxa"/>
        <w:tblInd w:w="596" w:type="dxa"/>
        <w:tblLook w:val="04A0" w:firstRow="1" w:lastRow="0" w:firstColumn="1" w:lastColumn="0" w:noHBand="0" w:noVBand="1"/>
      </w:tblPr>
      <w:tblGrid>
        <w:gridCol w:w="409"/>
        <w:gridCol w:w="3703"/>
        <w:gridCol w:w="4926"/>
      </w:tblGrid>
      <w:tr w:rsidR="00BB521C" w:rsidRPr="00BB521C" w14:paraId="700A91BE" w14:textId="77777777" w:rsidTr="00BB521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1F8A1" w14:textId="528583F4" w:rsidR="00BB521C" w:rsidRPr="00BB521C" w:rsidRDefault="00BB521C" w:rsidP="008748F3">
            <w:pPr>
              <w:pStyle w:val="Normalny6"/>
              <w:keepNext/>
              <w:widowControl/>
              <w:spacing w:before="60" w:after="6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62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12C000B" w14:textId="1AA2BBC4" w:rsidR="00BB521C" w:rsidRPr="00BB521C" w:rsidRDefault="00BB521C" w:rsidP="008748F3">
            <w:pPr>
              <w:pStyle w:val="Normalny6"/>
              <w:keepNext/>
              <w:widowControl/>
              <w:ind w:left="31"/>
              <w:rPr>
                <w:rFonts w:ascii="Arial" w:hAnsi="Arial" w:cs="Arial"/>
                <w:bCs/>
                <w:sz w:val="18"/>
                <w:szCs w:val="18"/>
              </w:rPr>
            </w:pPr>
            <w:r w:rsidRPr="00BB521C">
              <w:rPr>
                <w:rFonts w:ascii="Arial" w:hAnsi="Arial" w:cs="Arial"/>
                <w:bCs/>
                <w:sz w:val="18"/>
                <w:szCs w:val="18"/>
              </w:rPr>
              <w:t>siłami własnego przedsiębiorstwa</w:t>
            </w:r>
          </w:p>
        </w:tc>
      </w:tr>
      <w:tr w:rsidR="00BB521C" w:rsidRPr="00BB521C" w14:paraId="33E4AB1D" w14:textId="77777777" w:rsidTr="00BB521C">
        <w:trPr>
          <w:trHeight w:hRule="exact" w:val="113"/>
        </w:trPr>
        <w:tc>
          <w:tcPr>
            <w:tcW w:w="41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860781" w14:textId="77777777" w:rsidR="00BB521C" w:rsidRPr="00BB521C" w:rsidRDefault="00BB521C" w:rsidP="008748F3">
            <w:pPr>
              <w:pStyle w:val="Normalny6"/>
              <w:keepNext/>
              <w:widowControl/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 w14:paraId="10DAC5D8" w14:textId="77777777" w:rsidR="00BB521C" w:rsidRPr="00BB521C" w:rsidRDefault="00BB521C" w:rsidP="008748F3">
            <w:pPr>
              <w:pStyle w:val="Normalny6"/>
              <w:keepNext/>
              <w:widowControl/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BB521C" w:rsidRPr="00BB521C" w14:paraId="05E5A06F" w14:textId="77777777" w:rsidTr="00BB521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5417D" w14:textId="77777777" w:rsidR="00BB521C" w:rsidRPr="00BB521C" w:rsidRDefault="00BB521C" w:rsidP="008748F3">
            <w:pPr>
              <w:pStyle w:val="Normalny6"/>
              <w:keepNext/>
              <w:widowControl/>
              <w:spacing w:before="60" w:after="6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62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12E3CF7" w14:textId="703B6C62" w:rsidR="00BB521C" w:rsidRPr="00BB521C" w:rsidRDefault="00BB521C" w:rsidP="008748F3">
            <w:pPr>
              <w:pStyle w:val="Normalny6"/>
              <w:keepNext/>
              <w:widowControl/>
              <w:ind w:left="31"/>
              <w:rPr>
                <w:rFonts w:ascii="Arial" w:hAnsi="Arial" w:cs="Arial"/>
                <w:bCs/>
                <w:sz w:val="18"/>
                <w:szCs w:val="18"/>
              </w:rPr>
            </w:pPr>
            <w:r w:rsidRPr="00BB521C">
              <w:rPr>
                <w:rFonts w:ascii="Arial" w:hAnsi="Arial" w:cs="Arial"/>
                <w:sz w:val="18"/>
                <w:szCs w:val="18"/>
              </w:rPr>
              <w:t>z udziałem Podwykonawcy/ów:</w:t>
            </w:r>
          </w:p>
        </w:tc>
      </w:tr>
      <w:tr w:rsidR="00BB521C" w:rsidRPr="00BB521C" w14:paraId="691B62B6" w14:textId="77777777" w:rsidTr="00BB521C">
        <w:trPr>
          <w:trHeight w:val="113"/>
        </w:trPr>
        <w:tc>
          <w:tcPr>
            <w:tcW w:w="4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48677D" w14:textId="77777777" w:rsidR="00BB521C" w:rsidRPr="00BB521C" w:rsidRDefault="00BB521C" w:rsidP="008748F3">
            <w:pPr>
              <w:pStyle w:val="Normalny6"/>
              <w:keepNext/>
              <w:widowControl/>
              <w:spacing w:line="360" w:lineRule="auto"/>
              <w:jc w:val="both"/>
              <w:rPr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86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B703D8" w14:textId="516580AA" w:rsidR="00BB521C" w:rsidRPr="00BB521C" w:rsidRDefault="00BB521C" w:rsidP="00BB521C">
            <w:pPr>
              <w:pStyle w:val="Normalny6"/>
              <w:keepNext/>
              <w:widowControl/>
              <w:spacing w:line="360" w:lineRule="auto"/>
              <w:jc w:val="both"/>
              <w:rPr>
                <w:b/>
                <w:i/>
                <w:iCs/>
                <w:sz w:val="18"/>
                <w:szCs w:val="18"/>
              </w:rPr>
            </w:pPr>
            <w:r w:rsidRPr="00BB521C">
              <w:rPr>
                <w:b/>
                <w:i/>
                <w:iCs/>
                <w:sz w:val="28"/>
                <w:szCs w:val="28"/>
              </w:rPr>
              <w:t>*</w:t>
            </w:r>
            <w:r w:rsidRPr="00BB521C">
              <w:rPr>
                <w:bCs/>
                <w:i/>
                <w:iCs/>
                <w:sz w:val="28"/>
                <w:szCs w:val="28"/>
              </w:rPr>
              <w:t xml:space="preserve"> </w:t>
            </w:r>
            <w:r w:rsidRPr="00BB521C">
              <w:rPr>
                <w:bCs/>
                <w:i/>
                <w:iCs/>
                <w:sz w:val="18"/>
                <w:szCs w:val="18"/>
              </w:rPr>
              <w:t xml:space="preserve">Wstawić </w:t>
            </w:r>
            <w:r w:rsidR="004D7363" w:rsidRPr="00BB521C">
              <w:rPr>
                <w:bCs/>
                <w:i/>
                <w:iCs/>
                <w:sz w:val="18"/>
                <w:szCs w:val="18"/>
              </w:rPr>
              <w:t>znak</w:t>
            </w:r>
            <w:r w:rsidRPr="00BB521C">
              <w:rPr>
                <w:bCs/>
                <w:i/>
                <w:iCs/>
                <w:sz w:val="18"/>
                <w:szCs w:val="18"/>
              </w:rPr>
              <w:t xml:space="preserve"> X w kratce odpowiadającej deklarowanemu czasowi odbioru.</w:t>
            </w:r>
          </w:p>
        </w:tc>
      </w:tr>
    </w:tbl>
    <w:p w14:paraId="3423CC29" w14:textId="77777777" w:rsidR="00BB521C" w:rsidRPr="00BB521C" w:rsidRDefault="00BB521C" w:rsidP="00BB521C">
      <w:pPr>
        <w:pStyle w:val="Normalny6"/>
        <w:jc w:val="both"/>
        <w:rPr>
          <w:rFonts w:ascii="Arial" w:hAnsi="Arial"/>
          <w:sz w:val="12"/>
          <w:szCs w:val="12"/>
        </w:rPr>
      </w:pPr>
    </w:p>
    <w:tbl>
      <w:tblPr>
        <w:tblW w:w="9072" w:type="dxa"/>
        <w:tblInd w:w="615" w:type="dxa"/>
        <w:tblLayout w:type="fixed"/>
        <w:tblLook w:val="04A0" w:firstRow="1" w:lastRow="0" w:firstColumn="1" w:lastColumn="0" w:noHBand="0" w:noVBand="1"/>
      </w:tblPr>
      <w:tblGrid>
        <w:gridCol w:w="567"/>
        <w:gridCol w:w="4962"/>
        <w:gridCol w:w="3543"/>
      </w:tblGrid>
      <w:tr w:rsidR="00ED0E6D" w14:paraId="1DA302D3" w14:textId="77777777" w:rsidTr="00BB521C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07083" w14:textId="77777777" w:rsidR="00ED0E6D" w:rsidRDefault="00ED0E6D" w:rsidP="001829BC">
            <w:pPr>
              <w:pStyle w:val="Normalny6"/>
              <w:keepNext/>
              <w:keepLines/>
              <w:spacing w:before="60" w:after="60" w:line="276" w:lineRule="auto"/>
              <w:ind w:left="57"/>
              <w:jc w:val="center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8F436" w14:textId="77777777" w:rsidR="00ED0E6D" w:rsidRDefault="00ED0E6D" w:rsidP="001829BC">
            <w:pPr>
              <w:pStyle w:val="Normalny6"/>
              <w:keepNext/>
              <w:keepLines/>
              <w:spacing w:before="60" w:after="60" w:line="276" w:lineRule="auto"/>
              <w:ind w:left="57"/>
              <w:jc w:val="center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Nazwa części zamówienia, które zamierzamy powierzyć podwykonawcom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D6BF3" w14:textId="77777777" w:rsidR="00ED0E6D" w:rsidRDefault="00ED0E6D" w:rsidP="001829BC">
            <w:pPr>
              <w:pStyle w:val="Normalny6"/>
              <w:keepNext/>
              <w:keepLines/>
              <w:spacing w:before="60" w:after="60" w:line="276" w:lineRule="auto"/>
              <w:jc w:val="center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Podwykonawca</w:t>
            </w:r>
            <w:r>
              <w:rPr>
                <w:rFonts w:ascii="Arial" w:hAnsi="Arial" w:cs="Arial"/>
                <w:bCs/>
                <w:sz w:val="18"/>
                <w:szCs w:val="18"/>
                <w:lang w:eastAsia="en-US"/>
              </w:rPr>
              <w:br/>
              <w:t>(jeżeli jest już znany)</w:t>
            </w:r>
          </w:p>
        </w:tc>
      </w:tr>
      <w:tr w:rsidR="00ED0E6D" w14:paraId="0F9A7428" w14:textId="77777777" w:rsidTr="00BB52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01F50" w14:textId="77777777" w:rsidR="00ED0E6D" w:rsidRDefault="00ED0E6D" w:rsidP="001829BC">
            <w:pPr>
              <w:pStyle w:val="Normalny6"/>
              <w:spacing w:before="60" w:after="60" w:line="360" w:lineRule="auto"/>
              <w:jc w:val="center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FE8E" w14:textId="77777777" w:rsidR="00ED0E6D" w:rsidRDefault="00ED0E6D" w:rsidP="001829BC">
            <w:pPr>
              <w:pStyle w:val="Normalny6"/>
              <w:spacing w:before="60" w:after="60" w:line="360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B53CC" w14:textId="77777777" w:rsidR="00ED0E6D" w:rsidRDefault="00ED0E6D" w:rsidP="001829BC">
            <w:pPr>
              <w:pStyle w:val="Normalny6"/>
              <w:spacing w:before="60" w:after="60" w:line="360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ED0E6D" w14:paraId="0A4C476E" w14:textId="77777777" w:rsidTr="00BB52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6DB1A" w14:textId="77777777" w:rsidR="00ED0E6D" w:rsidRDefault="00ED0E6D" w:rsidP="001829BC">
            <w:pPr>
              <w:pStyle w:val="Normalny6"/>
              <w:spacing w:before="60" w:after="60" w:line="360" w:lineRule="auto"/>
              <w:jc w:val="center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539C" w14:textId="77777777" w:rsidR="00ED0E6D" w:rsidRDefault="00ED0E6D" w:rsidP="001829BC">
            <w:pPr>
              <w:pStyle w:val="Normalny6"/>
              <w:spacing w:before="60" w:after="60" w:line="360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2F03" w14:textId="77777777" w:rsidR="00ED0E6D" w:rsidRDefault="00ED0E6D" w:rsidP="001829BC">
            <w:pPr>
              <w:pStyle w:val="Normalny6"/>
              <w:spacing w:before="60" w:after="60" w:line="360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</w:tbl>
    <w:p w14:paraId="2B5D096D" w14:textId="6A381F87" w:rsidR="00ED0E6D" w:rsidRPr="008D2C19" w:rsidRDefault="00ED0E6D" w:rsidP="00FF23EF">
      <w:pPr>
        <w:pStyle w:val="Normalny6"/>
        <w:numPr>
          <w:ilvl w:val="0"/>
          <w:numId w:val="17"/>
        </w:numPr>
        <w:spacing w:before="120" w:line="360" w:lineRule="auto"/>
        <w:jc w:val="both"/>
        <w:rPr>
          <w:rFonts w:ascii="Arial" w:hAnsi="Arial"/>
          <w:sz w:val="20"/>
          <w:szCs w:val="20"/>
        </w:rPr>
      </w:pPr>
      <w:r w:rsidRPr="00ED0E6D">
        <w:rPr>
          <w:rFonts w:ascii="Arial" w:hAnsi="Arial"/>
          <w:bCs/>
          <w:sz w:val="20"/>
          <w:szCs w:val="20"/>
        </w:rPr>
        <w:t>Oświadczamy</w:t>
      </w:r>
      <w:r w:rsidRPr="00234AFB">
        <w:rPr>
          <w:rFonts w:ascii="Arial" w:hAnsi="Arial"/>
          <w:sz w:val="20"/>
          <w:szCs w:val="20"/>
        </w:rPr>
        <w:t>, że akceptujemy projekt umowy zawarty</w:t>
      </w:r>
      <w:r>
        <w:rPr>
          <w:rFonts w:ascii="Arial" w:hAnsi="Arial"/>
          <w:sz w:val="20"/>
          <w:szCs w:val="20"/>
        </w:rPr>
        <w:t xml:space="preserve"> w </w:t>
      </w:r>
      <w:r w:rsidRPr="00234AFB">
        <w:rPr>
          <w:rFonts w:ascii="Arial" w:hAnsi="Arial"/>
          <w:sz w:val="20"/>
          <w:szCs w:val="20"/>
        </w:rPr>
        <w:t>SWZ. Jednocześnie zobowiązujemy się</w:t>
      </w:r>
      <w:r>
        <w:rPr>
          <w:rFonts w:ascii="Arial" w:hAnsi="Arial"/>
          <w:sz w:val="20"/>
          <w:szCs w:val="20"/>
        </w:rPr>
        <w:t xml:space="preserve"> w </w:t>
      </w:r>
      <w:r w:rsidRPr="00364F65">
        <w:rPr>
          <w:rFonts w:ascii="Arial" w:hAnsi="Arial"/>
          <w:sz w:val="20"/>
          <w:szCs w:val="20"/>
        </w:rPr>
        <w:t>przypadku przyznania nam zamówienia, do podpisania umowy</w:t>
      </w:r>
      <w:r>
        <w:rPr>
          <w:rFonts w:ascii="Arial" w:hAnsi="Arial"/>
          <w:sz w:val="20"/>
          <w:szCs w:val="20"/>
        </w:rPr>
        <w:t xml:space="preserve"> w </w:t>
      </w:r>
      <w:r w:rsidRPr="00364F65">
        <w:rPr>
          <w:rFonts w:ascii="Arial" w:hAnsi="Arial"/>
          <w:sz w:val="20"/>
          <w:szCs w:val="20"/>
        </w:rPr>
        <w:t>siedzibie</w:t>
      </w:r>
      <w:r w:rsidR="00B662BD">
        <w:rPr>
          <w:rFonts w:ascii="Arial" w:hAnsi="Arial"/>
          <w:sz w:val="20"/>
          <w:szCs w:val="20"/>
        </w:rPr>
        <w:t xml:space="preserve"> zamawiając</w:t>
      </w:r>
      <w:r w:rsidRPr="00364F65">
        <w:rPr>
          <w:rFonts w:ascii="Arial" w:hAnsi="Arial"/>
          <w:sz w:val="20"/>
          <w:szCs w:val="20"/>
        </w:rPr>
        <w:t>ego</w:t>
      </w:r>
      <w:r>
        <w:rPr>
          <w:rFonts w:ascii="Arial" w:hAnsi="Arial"/>
          <w:sz w:val="20"/>
          <w:szCs w:val="20"/>
        </w:rPr>
        <w:t xml:space="preserve"> w </w:t>
      </w:r>
      <w:r w:rsidRPr="00364F65">
        <w:rPr>
          <w:rFonts w:ascii="Arial" w:hAnsi="Arial"/>
          <w:sz w:val="20"/>
          <w:szCs w:val="20"/>
        </w:rPr>
        <w:t>terminie przez niego wyznaczonym</w:t>
      </w:r>
      <w:r>
        <w:rPr>
          <w:rFonts w:ascii="Arial" w:hAnsi="Arial"/>
          <w:sz w:val="20"/>
          <w:szCs w:val="20"/>
        </w:rPr>
        <w:t xml:space="preserve"> i </w:t>
      </w:r>
      <w:r w:rsidRPr="00364F65">
        <w:rPr>
          <w:rFonts w:ascii="Arial" w:hAnsi="Arial"/>
          <w:sz w:val="20"/>
          <w:szCs w:val="20"/>
        </w:rPr>
        <w:t xml:space="preserve">do realizacji </w:t>
      </w:r>
      <w:r>
        <w:rPr>
          <w:rFonts w:ascii="Arial" w:hAnsi="Arial"/>
          <w:sz w:val="20"/>
          <w:szCs w:val="20"/>
        </w:rPr>
        <w:t>umowy</w:t>
      </w:r>
      <w:r w:rsidRPr="00364F65">
        <w:rPr>
          <w:rFonts w:ascii="Arial" w:hAnsi="Arial"/>
          <w:sz w:val="20"/>
          <w:szCs w:val="20"/>
        </w:rPr>
        <w:t xml:space="preserve"> na warunkach określonych</w:t>
      </w:r>
      <w:r>
        <w:rPr>
          <w:rFonts w:ascii="Arial" w:hAnsi="Arial"/>
          <w:sz w:val="20"/>
          <w:szCs w:val="20"/>
        </w:rPr>
        <w:t xml:space="preserve"> w </w:t>
      </w:r>
      <w:r w:rsidRPr="00364F65">
        <w:rPr>
          <w:rFonts w:ascii="Arial" w:hAnsi="Arial"/>
          <w:sz w:val="20"/>
          <w:szCs w:val="20"/>
        </w:rPr>
        <w:t>projekcie umowy</w:t>
      </w:r>
      <w:r w:rsidRPr="00033ACA">
        <w:rPr>
          <w:rFonts w:ascii="Arial" w:hAnsi="Arial"/>
          <w:sz w:val="20"/>
          <w:szCs w:val="20"/>
        </w:rPr>
        <w:t xml:space="preserve"> </w:t>
      </w:r>
      <w:r w:rsidRPr="00F30E23">
        <w:rPr>
          <w:rFonts w:ascii="Arial" w:hAnsi="Arial"/>
          <w:sz w:val="20"/>
          <w:szCs w:val="20"/>
        </w:rPr>
        <w:t>oraz</w:t>
      </w:r>
      <w:r>
        <w:rPr>
          <w:rFonts w:ascii="Arial" w:hAnsi="Arial"/>
          <w:sz w:val="20"/>
          <w:szCs w:val="20"/>
        </w:rPr>
        <w:t xml:space="preserve"> w </w:t>
      </w:r>
      <w:r w:rsidRPr="00F30E23">
        <w:rPr>
          <w:rFonts w:ascii="Arial" w:hAnsi="Arial"/>
          <w:sz w:val="20"/>
          <w:szCs w:val="20"/>
        </w:rPr>
        <w:t>sposób zgodny</w:t>
      </w:r>
      <w:r>
        <w:rPr>
          <w:rFonts w:ascii="Arial" w:hAnsi="Arial"/>
          <w:sz w:val="20"/>
          <w:szCs w:val="20"/>
        </w:rPr>
        <w:t xml:space="preserve"> z </w:t>
      </w:r>
      <w:r w:rsidRPr="00F30E23">
        <w:rPr>
          <w:rFonts w:ascii="Arial" w:hAnsi="Arial"/>
          <w:sz w:val="20"/>
          <w:szCs w:val="20"/>
        </w:rPr>
        <w:t>obowiązującymi przepisami</w:t>
      </w:r>
      <w:r w:rsidRPr="00364F65">
        <w:rPr>
          <w:rFonts w:ascii="Arial" w:hAnsi="Arial"/>
          <w:sz w:val="20"/>
          <w:szCs w:val="20"/>
        </w:rPr>
        <w:t>.</w:t>
      </w:r>
    </w:p>
    <w:p w14:paraId="27B448B1" w14:textId="55B983CA" w:rsidR="007F6465" w:rsidRPr="008D2C19" w:rsidRDefault="007F6465" w:rsidP="006D2B8F">
      <w:pPr>
        <w:pStyle w:val="Normalny6"/>
        <w:numPr>
          <w:ilvl w:val="0"/>
          <w:numId w:val="17"/>
        </w:numPr>
        <w:spacing w:line="36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Akceptujemy warunki płatności określone przez</w:t>
      </w:r>
      <w:r w:rsidR="00B662BD">
        <w:rPr>
          <w:rFonts w:ascii="Arial" w:hAnsi="Arial"/>
          <w:sz w:val="20"/>
          <w:szCs w:val="20"/>
        </w:rPr>
        <w:t xml:space="preserve"> zamawiając</w:t>
      </w:r>
      <w:r>
        <w:rPr>
          <w:rFonts w:ascii="Arial" w:hAnsi="Arial"/>
          <w:sz w:val="20"/>
          <w:szCs w:val="20"/>
        </w:rPr>
        <w:t xml:space="preserve">ego w SWZ. </w:t>
      </w:r>
    </w:p>
    <w:p w14:paraId="2B3F527F" w14:textId="77777777" w:rsidR="00ED0E6D" w:rsidRPr="00B77123" w:rsidRDefault="00ED0E6D" w:rsidP="006D2B8F">
      <w:pPr>
        <w:pStyle w:val="Normalny6"/>
        <w:numPr>
          <w:ilvl w:val="0"/>
          <w:numId w:val="17"/>
        </w:numPr>
        <w:spacing w:line="360" w:lineRule="auto"/>
        <w:jc w:val="both"/>
        <w:rPr>
          <w:rFonts w:ascii="Arial" w:hAnsi="Arial"/>
          <w:sz w:val="20"/>
          <w:szCs w:val="20"/>
        </w:rPr>
      </w:pPr>
      <w:r w:rsidRPr="00ED0E6D">
        <w:rPr>
          <w:rFonts w:ascii="Arial" w:hAnsi="Arial"/>
          <w:bCs/>
          <w:sz w:val="20"/>
          <w:szCs w:val="20"/>
        </w:rPr>
        <w:t>Informujemy</w:t>
      </w:r>
      <w:r w:rsidRPr="00B77123">
        <w:rPr>
          <w:rFonts w:ascii="Arial" w:hAnsi="Arial"/>
          <w:sz w:val="20"/>
          <w:szCs w:val="20"/>
        </w:rPr>
        <w:t>, że wybór naszej oferty</w:t>
      </w:r>
      <w:r>
        <w:rPr>
          <w:rFonts w:ascii="Arial" w:hAnsi="Arial"/>
          <w:sz w:val="20"/>
          <w:szCs w:val="20"/>
        </w:rPr>
        <w:t>:</w:t>
      </w:r>
      <w:r w:rsidRPr="002F51EA">
        <w:rPr>
          <w:rFonts w:ascii="Arial" w:hAnsi="Arial" w:cs="Arial"/>
          <w:sz w:val="20"/>
          <w:szCs w:val="20"/>
          <w:vertAlign w:val="superscript"/>
        </w:rPr>
        <w:footnoteReference w:id="2"/>
      </w:r>
    </w:p>
    <w:tbl>
      <w:tblPr>
        <w:tblW w:w="9019" w:type="dxa"/>
        <w:tblInd w:w="620" w:type="dxa"/>
        <w:tblLayout w:type="fixed"/>
        <w:tblLook w:val="0600" w:firstRow="0" w:lastRow="0" w:firstColumn="0" w:lastColumn="0" w:noHBand="1" w:noVBand="1"/>
      </w:tblPr>
      <w:tblGrid>
        <w:gridCol w:w="426"/>
        <w:gridCol w:w="8593"/>
      </w:tblGrid>
      <w:tr w:rsidR="00ED0E6D" w:rsidRPr="00C141A3" w14:paraId="23A815F0" w14:textId="77777777" w:rsidTr="001829BC">
        <w:tc>
          <w:tcPr>
            <w:tcW w:w="42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4C98F2" w14:textId="434F3B39" w:rsidR="00ED0E6D" w:rsidRPr="00BB521C" w:rsidRDefault="00ED0E6D" w:rsidP="001829B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nil"/>
              </w:pBdr>
              <w:spacing w:line="240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5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944858" w14:textId="0E3B0880" w:rsidR="00ED0E6D" w:rsidRPr="00C141A3" w:rsidRDefault="00ED0E6D" w:rsidP="001829BC">
            <w:pPr>
              <w:ind w:left="57"/>
              <w:rPr>
                <w:szCs w:val="20"/>
              </w:rPr>
            </w:pPr>
            <w:r w:rsidRPr="00C141A3">
              <w:rPr>
                <w:szCs w:val="20"/>
              </w:rPr>
              <w:t>nie będzie prowadzić do powstania</w:t>
            </w:r>
            <w:r>
              <w:rPr>
                <w:szCs w:val="20"/>
              </w:rPr>
              <w:t xml:space="preserve"> u</w:t>
            </w:r>
            <w:r w:rsidR="00B662BD">
              <w:rPr>
                <w:szCs w:val="20"/>
              </w:rPr>
              <w:t xml:space="preserve"> zamawiając</w:t>
            </w:r>
            <w:r w:rsidRPr="00C141A3">
              <w:rPr>
                <w:szCs w:val="20"/>
              </w:rPr>
              <w:t>ego obowiązku podatkowego (tzw. odwrotne obciążenie, polegające na przerzuceniu obowiązku rozliczania podatku VAT ze sprzedawcy na nabywcę) na podstawie ustawy</w:t>
            </w:r>
            <w:r>
              <w:rPr>
                <w:szCs w:val="20"/>
              </w:rPr>
              <w:t xml:space="preserve"> z </w:t>
            </w:r>
            <w:r w:rsidRPr="00C141A3">
              <w:rPr>
                <w:szCs w:val="20"/>
              </w:rPr>
              <w:t>dnia 11 marca 2004 r.</w:t>
            </w:r>
            <w:r>
              <w:rPr>
                <w:szCs w:val="20"/>
              </w:rPr>
              <w:t xml:space="preserve"> o </w:t>
            </w:r>
            <w:r w:rsidRPr="00C141A3">
              <w:rPr>
                <w:szCs w:val="20"/>
              </w:rPr>
              <w:t>podatku od towarów</w:t>
            </w:r>
            <w:r>
              <w:rPr>
                <w:szCs w:val="20"/>
              </w:rPr>
              <w:t xml:space="preserve"> i </w:t>
            </w:r>
            <w:r w:rsidRPr="00C141A3">
              <w:rPr>
                <w:szCs w:val="20"/>
              </w:rPr>
              <w:t>usług (t.j. </w:t>
            </w:r>
            <w:hyperlink r:id="rId10" w:history="1">
              <w:r w:rsidR="00C91FD1" w:rsidRPr="00C91FD1">
                <w:rPr>
                  <w:rStyle w:val="Hipercze"/>
                  <w:szCs w:val="20"/>
                </w:rPr>
                <w:t>Dz.U. 2025 poz. 775</w:t>
              </w:r>
            </w:hyperlink>
            <w:r w:rsidRPr="00C141A3">
              <w:rPr>
                <w:szCs w:val="20"/>
              </w:rPr>
              <w:t xml:space="preserve"> ze zm.);</w:t>
            </w:r>
          </w:p>
        </w:tc>
      </w:tr>
      <w:tr w:rsidR="00ED0E6D" w:rsidRPr="00C141A3" w14:paraId="66186137" w14:textId="77777777" w:rsidTr="001829BC">
        <w:tc>
          <w:tcPr>
            <w:tcW w:w="42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5E53FC" w14:textId="77777777" w:rsidR="00ED0E6D" w:rsidRPr="00BB521C" w:rsidRDefault="00ED0E6D" w:rsidP="001829B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nil"/>
              </w:pBdr>
              <w:spacing w:line="240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5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C89C12" w14:textId="079ED2F0" w:rsidR="00ED0E6D" w:rsidRPr="00C141A3" w:rsidRDefault="00ED0E6D" w:rsidP="001829BC">
            <w:pPr>
              <w:ind w:left="57"/>
              <w:rPr>
                <w:szCs w:val="20"/>
              </w:rPr>
            </w:pPr>
            <w:r w:rsidRPr="00C141A3">
              <w:rPr>
                <w:szCs w:val="20"/>
              </w:rPr>
              <w:t>będzie prowadzić do powstania</w:t>
            </w:r>
            <w:r>
              <w:rPr>
                <w:szCs w:val="20"/>
              </w:rPr>
              <w:t xml:space="preserve"> u</w:t>
            </w:r>
            <w:r w:rsidR="00B662BD">
              <w:rPr>
                <w:szCs w:val="20"/>
              </w:rPr>
              <w:t xml:space="preserve"> zamawiając</w:t>
            </w:r>
            <w:r w:rsidRPr="00C141A3">
              <w:rPr>
                <w:szCs w:val="20"/>
              </w:rPr>
              <w:t>ego obowiązku podatkowego (tzw. odwrotne obciążenie, polegające na przerzuceniu obowiązku rozliczania podatku VAT ze sprzedawcy na nabywcę) na podstawie ustawy</w:t>
            </w:r>
            <w:r>
              <w:rPr>
                <w:szCs w:val="20"/>
              </w:rPr>
              <w:t xml:space="preserve"> z </w:t>
            </w:r>
            <w:r w:rsidRPr="00C141A3">
              <w:rPr>
                <w:szCs w:val="20"/>
              </w:rPr>
              <w:t>dnia 11 marca 2004 r.</w:t>
            </w:r>
            <w:r>
              <w:rPr>
                <w:szCs w:val="20"/>
              </w:rPr>
              <w:t xml:space="preserve"> o </w:t>
            </w:r>
            <w:r w:rsidRPr="00C141A3">
              <w:rPr>
                <w:szCs w:val="20"/>
              </w:rPr>
              <w:t>podatku od towarów</w:t>
            </w:r>
            <w:r>
              <w:rPr>
                <w:szCs w:val="20"/>
              </w:rPr>
              <w:t xml:space="preserve"> i </w:t>
            </w:r>
            <w:r w:rsidRPr="00C141A3">
              <w:rPr>
                <w:szCs w:val="20"/>
              </w:rPr>
              <w:t>usług (t.j. </w:t>
            </w:r>
            <w:hyperlink r:id="rId11" w:history="1">
              <w:r w:rsidR="00C91FD1" w:rsidRPr="00C91FD1">
                <w:rPr>
                  <w:rStyle w:val="Hipercze"/>
                  <w:szCs w:val="20"/>
                </w:rPr>
                <w:t>Dz.U. 2025 poz. 775</w:t>
              </w:r>
            </w:hyperlink>
            <w:r w:rsidRPr="00C141A3">
              <w:rPr>
                <w:szCs w:val="20"/>
              </w:rPr>
              <w:t xml:space="preserve"> ze zm.):</w:t>
            </w:r>
            <w:r w:rsidRPr="002F51EA">
              <w:rPr>
                <w:szCs w:val="20"/>
                <w:vertAlign w:val="superscript"/>
              </w:rPr>
              <w:t xml:space="preserve"> </w:t>
            </w:r>
            <w:r w:rsidRPr="002F51EA">
              <w:rPr>
                <w:szCs w:val="20"/>
                <w:vertAlign w:val="superscript"/>
              </w:rPr>
              <w:footnoteReference w:id="3"/>
            </w:r>
          </w:p>
        </w:tc>
      </w:tr>
    </w:tbl>
    <w:p w14:paraId="50566381" w14:textId="77777777" w:rsidR="00ED0E6D" w:rsidRPr="007D67A2" w:rsidRDefault="00ED0E6D" w:rsidP="006D2B8F">
      <w:pPr>
        <w:pStyle w:val="Normalny6"/>
        <w:numPr>
          <w:ilvl w:val="0"/>
          <w:numId w:val="18"/>
        </w:numPr>
        <w:spacing w:line="36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7D67A2">
        <w:rPr>
          <w:rFonts w:ascii="Arial" w:hAnsi="Arial" w:cs="Arial"/>
          <w:sz w:val="20"/>
          <w:szCs w:val="20"/>
        </w:rPr>
        <w:t>w odniesieniu do następujących towarów lub usług: ____________ (nazwa (rodzaj) towaru lub usługi, których dostawa lub świadczenie będzie prowadzić do jego powstania);</w:t>
      </w:r>
    </w:p>
    <w:p w14:paraId="1D34349E" w14:textId="2FDA9ACB" w:rsidR="00ED0E6D" w:rsidRPr="007D67A2" w:rsidRDefault="00ED0E6D" w:rsidP="006D2B8F">
      <w:pPr>
        <w:pStyle w:val="Normalny6"/>
        <w:numPr>
          <w:ilvl w:val="0"/>
          <w:numId w:val="18"/>
        </w:numPr>
        <w:spacing w:line="36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7D67A2">
        <w:rPr>
          <w:rFonts w:ascii="Arial" w:hAnsi="Arial" w:cs="Arial"/>
          <w:sz w:val="20"/>
          <w:szCs w:val="20"/>
        </w:rPr>
        <w:t>wartość towarów lub usług powodująca obowiązek podatkowy</w:t>
      </w:r>
      <w:r>
        <w:rPr>
          <w:rFonts w:ascii="Arial" w:hAnsi="Arial" w:cs="Arial"/>
          <w:sz w:val="20"/>
          <w:szCs w:val="20"/>
        </w:rPr>
        <w:t xml:space="preserve"> u</w:t>
      </w:r>
      <w:r w:rsidR="00B662BD">
        <w:rPr>
          <w:rFonts w:ascii="Arial" w:hAnsi="Arial" w:cs="Arial"/>
          <w:sz w:val="20"/>
          <w:szCs w:val="20"/>
        </w:rPr>
        <w:t xml:space="preserve"> zamawiając</w:t>
      </w:r>
      <w:r w:rsidRPr="007D67A2">
        <w:rPr>
          <w:rFonts w:ascii="Arial" w:hAnsi="Arial" w:cs="Arial"/>
          <w:sz w:val="20"/>
          <w:szCs w:val="20"/>
        </w:rPr>
        <w:t>ego to: ____________ zł netto;</w:t>
      </w:r>
    </w:p>
    <w:p w14:paraId="76D34253" w14:textId="76CD5DF3" w:rsidR="00ED0E6D" w:rsidRPr="00B77123" w:rsidRDefault="00ED0E6D" w:rsidP="006D2B8F">
      <w:pPr>
        <w:pStyle w:val="Normalny6"/>
        <w:numPr>
          <w:ilvl w:val="0"/>
          <w:numId w:val="18"/>
        </w:numPr>
        <w:spacing w:line="36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7D67A2">
        <w:rPr>
          <w:rFonts w:ascii="Arial" w:hAnsi="Arial" w:cs="Arial"/>
          <w:sz w:val="20"/>
          <w:szCs w:val="20"/>
        </w:rPr>
        <w:t>stawka podatku od towarów</w:t>
      </w:r>
      <w:r>
        <w:rPr>
          <w:rFonts w:ascii="Arial" w:hAnsi="Arial" w:cs="Arial"/>
          <w:sz w:val="20"/>
          <w:szCs w:val="20"/>
        </w:rPr>
        <w:t xml:space="preserve"> i </w:t>
      </w:r>
      <w:r w:rsidRPr="007D67A2">
        <w:rPr>
          <w:rFonts w:ascii="Arial" w:hAnsi="Arial" w:cs="Arial"/>
          <w:sz w:val="20"/>
          <w:szCs w:val="20"/>
        </w:rPr>
        <w:t>usług, która zgodnie</w:t>
      </w:r>
      <w:r>
        <w:rPr>
          <w:rFonts w:ascii="Arial" w:hAnsi="Arial" w:cs="Arial"/>
          <w:sz w:val="20"/>
          <w:szCs w:val="20"/>
        </w:rPr>
        <w:t xml:space="preserve"> z </w:t>
      </w:r>
      <w:r w:rsidRPr="007D67A2">
        <w:rPr>
          <w:rFonts w:ascii="Arial" w:hAnsi="Arial" w:cs="Arial"/>
          <w:sz w:val="20"/>
          <w:szCs w:val="20"/>
        </w:rPr>
        <w:t>wiedzą</w:t>
      </w:r>
      <w:r w:rsidR="00B662BD">
        <w:rPr>
          <w:rFonts w:ascii="Arial" w:hAnsi="Arial" w:cs="Arial"/>
          <w:sz w:val="20"/>
          <w:szCs w:val="20"/>
        </w:rPr>
        <w:t xml:space="preserve"> wykonaw</w:t>
      </w:r>
      <w:r w:rsidRPr="007D67A2">
        <w:rPr>
          <w:rFonts w:ascii="Arial" w:hAnsi="Arial" w:cs="Arial"/>
          <w:sz w:val="20"/>
          <w:szCs w:val="20"/>
        </w:rPr>
        <w:t>cy będzie miała zastosowanie: ____________%</w:t>
      </w:r>
      <w:r>
        <w:rPr>
          <w:rFonts w:ascii="Arial" w:hAnsi="Arial" w:cs="Arial"/>
          <w:sz w:val="20"/>
          <w:szCs w:val="20"/>
        </w:rPr>
        <w:t>.</w:t>
      </w:r>
    </w:p>
    <w:p w14:paraId="21A45B72" w14:textId="41B08FB3" w:rsidR="00ED0E6D" w:rsidRPr="00660CFA" w:rsidRDefault="00ED0E6D" w:rsidP="006D2B8F">
      <w:pPr>
        <w:pStyle w:val="Normalny6"/>
        <w:numPr>
          <w:ilvl w:val="0"/>
          <w:numId w:val="17"/>
        </w:numPr>
        <w:spacing w:line="360" w:lineRule="auto"/>
        <w:jc w:val="both"/>
        <w:rPr>
          <w:rFonts w:ascii="Arial" w:hAnsi="Arial"/>
          <w:sz w:val="20"/>
          <w:szCs w:val="20"/>
        </w:rPr>
      </w:pPr>
      <w:r w:rsidRPr="00FC26FB">
        <w:rPr>
          <w:rFonts w:ascii="Arial" w:hAnsi="Arial"/>
          <w:bCs/>
          <w:sz w:val="20"/>
          <w:szCs w:val="20"/>
        </w:rPr>
        <w:t>Oświadczamy</w:t>
      </w:r>
      <w:r w:rsidRPr="00305897">
        <w:rPr>
          <w:rFonts w:ascii="Arial" w:hAnsi="Arial"/>
          <w:sz w:val="20"/>
          <w:szCs w:val="20"/>
        </w:rPr>
        <w:t>, że uwzględniliśmy zmiany</w:t>
      </w:r>
      <w:r>
        <w:rPr>
          <w:rFonts w:ascii="Arial" w:hAnsi="Arial"/>
          <w:sz w:val="20"/>
          <w:szCs w:val="20"/>
        </w:rPr>
        <w:t xml:space="preserve"> i </w:t>
      </w:r>
      <w:r w:rsidRPr="00305897">
        <w:rPr>
          <w:rFonts w:ascii="Arial" w:hAnsi="Arial"/>
          <w:sz w:val="20"/>
          <w:szCs w:val="20"/>
        </w:rPr>
        <w:t>dodatkowe ustalenia</w:t>
      </w:r>
      <w:r w:rsidRPr="00660CFA">
        <w:rPr>
          <w:rFonts w:ascii="Arial" w:hAnsi="Arial"/>
          <w:sz w:val="20"/>
          <w:szCs w:val="20"/>
        </w:rPr>
        <w:t xml:space="preserve"> wynikłe</w:t>
      </w:r>
      <w:r>
        <w:rPr>
          <w:rFonts w:ascii="Arial" w:hAnsi="Arial"/>
          <w:sz w:val="20"/>
          <w:szCs w:val="20"/>
        </w:rPr>
        <w:t xml:space="preserve"> w </w:t>
      </w:r>
      <w:r w:rsidRPr="00660CFA">
        <w:rPr>
          <w:rFonts w:ascii="Arial" w:hAnsi="Arial"/>
          <w:sz w:val="20"/>
          <w:szCs w:val="20"/>
        </w:rPr>
        <w:t>trakcie procedury przetargowej</w:t>
      </w:r>
      <w:r>
        <w:rPr>
          <w:rFonts w:ascii="Arial" w:hAnsi="Arial"/>
          <w:sz w:val="20"/>
          <w:szCs w:val="20"/>
        </w:rPr>
        <w:t>,</w:t>
      </w:r>
      <w:r w:rsidRPr="00660CFA">
        <w:rPr>
          <w:rFonts w:ascii="Arial" w:hAnsi="Arial"/>
          <w:sz w:val="20"/>
          <w:szCs w:val="20"/>
        </w:rPr>
        <w:t xml:space="preserve"> stanowiące integralną część SWZ, wyszczególnione we wszystkich przesłanych</w:t>
      </w:r>
      <w:r>
        <w:rPr>
          <w:rFonts w:ascii="Arial" w:hAnsi="Arial"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lastRenderedPageBreak/>
        <w:t>i </w:t>
      </w:r>
      <w:r w:rsidRPr="00660CFA">
        <w:rPr>
          <w:rFonts w:ascii="Arial" w:hAnsi="Arial"/>
          <w:sz w:val="20"/>
          <w:szCs w:val="20"/>
        </w:rPr>
        <w:t>umieszczonych na stronie internetowej pismach</w:t>
      </w:r>
      <w:r w:rsidR="00B662BD">
        <w:rPr>
          <w:rFonts w:ascii="Arial" w:hAnsi="Arial"/>
          <w:sz w:val="20"/>
          <w:szCs w:val="20"/>
        </w:rPr>
        <w:t xml:space="preserve"> zamawiając</w:t>
      </w:r>
      <w:r w:rsidRPr="00660CFA">
        <w:rPr>
          <w:rFonts w:ascii="Arial" w:hAnsi="Arial"/>
          <w:sz w:val="20"/>
          <w:szCs w:val="20"/>
        </w:rPr>
        <w:t>ego.</w:t>
      </w:r>
    </w:p>
    <w:p w14:paraId="3954F078" w14:textId="77777777" w:rsidR="00ED0E6D" w:rsidRPr="00837700" w:rsidRDefault="00ED0E6D" w:rsidP="00B662DF">
      <w:pPr>
        <w:pStyle w:val="Normalny6"/>
        <w:keepNext/>
        <w:numPr>
          <w:ilvl w:val="0"/>
          <w:numId w:val="17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C26FB">
        <w:rPr>
          <w:rFonts w:ascii="Arial" w:hAnsi="Arial"/>
          <w:bCs/>
          <w:sz w:val="20"/>
          <w:szCs w:val="20"/>
        </w:rPr>
        <w:t>Oświadczamy</w:t>
      </w:r>
      <w:r w:rsidRPr="00837700">
        <w:rPr>
          <w:rFonts w:ascii="Arial" w:hAnsi="Arial" w:cs="Arial"/>
          <w:sz w:val="20"/>
          <w:szCs w:val="20"/>
          <w:lang w:val="x-none" w:eastAsia="x-none"/>
        </w:rPr>
        <w:t>, że: niniejsza oferta oraz wszelkie załączniki do niej są</w:t>
      </w:r>
      <w:r w:rsidRPr="00837700">
        <w:rPr>
          <w:rFonts w:ascii="Arial" w:hAnsi="Arial" w:cs="Arial"/>
          <w:sz w:val="20"/>
          <w:szCs w:val="20"/>
          <w:lang w:eastAsia="x-none"/>
        </w:rPr>
        <w:t>:</w:t>
      </w:r>
      <w:r w:rsidRPr="00837700">
        <w:rPr>
          <w:rStyle w:val="Odwoanieprzypisudolnego"/>
          <w:rFonts w:ascii="Arial" w:hAnsi="Arial" w:cs="Arial"/>
          <w:sz w:val="20"/>
          <w:szCs w:val="20"/>
          <w:lang w:eastAsia="x-none"/>
        </w:rPr>
        <w:footnoteReference w:id="4"/>
      </w:r>
    </w:p>
    <w:tbl>
      <w:tblPr>
        <w:tblW w:w="9072" w:type="dxa"/>
        <w:tblInd w:w="609" w:type="dxa"/>
        <w:tblLayout w:type="fixed"/>
        <w:tblLook w:val="0600" w:firstRow="0" w:lastRow="0" w:firstColumn="0" w:lastColumn="0" w:noHBand="1" w:noVBand="1"/>
      </w:tblPr>
      <w:tblGrid>
        <w:gridCol w:w="426"/>
        <w:gridCol w:w="8646"/>
      </w:tblGrid>
      <w:tr w:rsidR="00ED0E6D" w:rsidRPr="00411772" w14:paraId="18325590" w14:textId="77777777" w:rsidTr="00BB521C">
        <w:tc>
          <w:tcPr>
            <w:tcW w:w="42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99ED16" w14:textId="77777777" w:rsidR="00ED0E6D" w:rsidRPr="00BB521C" w:rsidRDefault="00ED0E6D" w:rsidP="001829BC">
            <w:pPr>
              <w:keepNext/>
              <w:keepLines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nil"/>
              </w:pBdr>
              <w:spacing w:line="240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64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290F07" w14:textId="77777777" w:rsidR="00ED0E6D" w:rsidRPr="00411772" w:rsidRDefault="00ED0E6D" w:rsidP="001829BC">
            <w:pPr>
              <w:keepNext/>
              <w:keepLines/>
              <w:ind w:left="57"/>
              <w:rPr>
                <w:szCs w:val="20"/>
              </w:rPr>
            </w:pPr>
            <w:r w:rsidRPr="00411772">
              <w:rPr>
                <w:szCs w:val="20"/>
              </w:rPr>
              <w:t>jawne;</w:t>
            </w:r>
          </w:p>
        </w:tc>
      </w:tr>
      <w:tr w:rsidR="00ED0E6D" w:rsidRPr="00411772" w14:paraId="408F902C" w14:textId="77777777" w:rsidTr="00BB521C">
        <w:tc>
          <w:tcPr>
            <w:tcW w:w="42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093CDE" w14:textId="77777777" w:rsidR="00ED0E6D" w:rsidRPr="00BB521C" w:rsidRDefault="00ED0E6D" w:rsidP="001829B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nil"/>
              </w:pBdr>
              <w:spacing w:line="240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64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70FC66" w14:textId="77777777" w:rsidR="00ED0E6D" w:rsidRPr="00411772" w:rsidRDefault="00ED0E6D" w:rsidP="001829BC">
            <w:pPr>
              <w:ind w:left="57"/>
              <w:rPr>
                <w:szCs w:val="20"/>
              </w:rPr>
            </w:pPr>
            <w:r w:rsidRPr="00411772">
              <w:rPr>
                <w:szCs w:val="20"/>
              </w:rPr>
              <w:t>informacje</w:t>
            </w:r>
            <w:r>
              <w:rPr>
                <w:szCs w:val="20"/>
              </w:rPr>
              <w:t xml:space="preserve"> i </w:t>
            </w:r>
            <w:r w:rsidRPr="00411772">
              <w:rPr>
                <w:szCs w:val="20"/>
              </w:rPr>
              <w:t>dokumenty zawarte</w:t>
            </w:r>
            <w:r>
              <w:rPr>
                <w:szCs w:val="20"/>
              </w:rPr>
              <w:t xml:space="preserve"> w </w:t>
            </w:r>
            <w:r w:rsidRPr="00411772">
              <w:rPr>
                <w:szCs w:val="20"/>
              </w:rPr>
              <w:t>ofercie oraz</w:t>
            </w:r>
            <w:r>
              <w:rPr>
                <w:szCs w:val="20"/>
              </w:rPr>
              <w:t xml:space="preserve"> w </w:t>
            </w:r>
            <w:r w:rsidRPr="00411772">
              <w:rPr>
                <w:szCs w:val="20"/>
              </w:rPr>
              <w:t>dokumentach złożonych wraz</w:t>
            </w:r>
            <w:r>
              <w:rPr>
                <w:szCs w:val="20"/>
              </w:rPr>
              <w:t xml:space="preserve"> z </w:t>
            </w:r>
            <w:r w:rsidRPr="00411772">
              <w:rPr>
                <w:szCs w:val="20"/>
              </w:rPr>
              <w:t>ofertą</w:t>
            </w:r>
            <w:r>
              <w:rPr>
                <w:szCs w:val="20"/>
              </w:rPr>
              <w:t xml:space="preserve"> i </w:t>
            </w:r>
            <w:r w:rsidRPr="00411772">
              <w:rPr>
                <w:szCs w:val="20"/>
              </w:rPr>
              <w:t>oznaczonych ____________________________________ zawierają informacje stanowiące tajemnicę przedsiębiorstwa</w:t>
            </w:r>
            <w:r>
              <w:rPr>
                <w:szCs w:val="20"/>
              </w:rPr>
              <w:t xml:space="preserve"> w </w:t>
            </w:r>
            <w:r w:rsidRPr="00411772">
              <w:rPr>
                <w:szCs w:val="20"/>
              </w:rPr>
              <w:t>rozumieniu przepisów</w:t>
            </w:r>
            <w:r>
              <w:rPr>
                <w:szCs w:val="20"/>
              </w:rPr>
              <w:t xml:space="preserve"> o </w:t>
            </w:r>
            <w:r w:rsidRPr="00411772">
              <w:rPr>
                <w:szCs w:val="20"/>
              </w:rPr>
              <w:t>zwalczaniu nieuczciwej konkurencji, co potwierdzamy</w:t>
            </w:r>
            <w:r>
              <w:rPr>
                <w:szCs w:val="20"/>
              </w:rPr>
              <w:t xml:space="preserve"> w </w:t>
            </w:r>
            <w:r w:rsidRPr="00411772">
              <w:rPr>
                <w:szCs w:val="20"/>
              </w:rPr>
              <w:t>załączonych do niniejszej oferty wyjaśnieniach.</w:t>
            </w:r>
          </w:p>
        </w:tc>
      </w:tr>
    </w:tbl>
    <w:p w14:paraId="5E9ACDE3" w14:textId="77777777" w:rsidR="00ED0E6D" w:rsidRDefault="00ED0E6D" w:rsidP="006D2B8F">
      <w:pPr>
        <w:pStyle w:val="Normalny6"/>
        <w:numPr>
          <w:ilvl w:val="0"/>
          <w:numId w:val="17"/>
        </w:numPr>
        <w:spacing w:line="360" w:lineRule="auto"/>
        <w:jc w:val="both"/>
        <w:rPr>
          <w:rFonts w:ascii="Arial" w:hAnsi="Arial"/>
          <w:sz w:val="20"/>
          <w:szCs w:val="20"/>
        </w:rPr>
      </w:pPr>
      <w:r w:rsidRPr="00FC26FB">
        <w:rPr>
          <w:rFonts w:ascii="Arial" w:hAnsi="Arial"/>
          <w:bCs/>
          <w:sz w:val="20"/>
          <w:szCs w:val="20"/>
        </w:rPr>
        <w:t>Oświadczamy</w:t>
      </w:r>
      <w:r w:rsidRPr="00364F65">
        <w:rPr>
          <w:rFonts w:ascii="Arial" w:hAnsi="Arial"/>
          <w:sz w:val="20"/>
          <w:szCs w:val="20"/>
        </w:rPr>
        <w:t>, że wszystkie załączniki stanowią integralną część oferty.</w:t>
      </w:r>
    </w:p>
    <w:p w14:paraId="5B8B676C" w14:textId="77777777" w:rsidR="004C39EE" w:rsidRDefault="004C39EE" w:rsidP="002F1B26">
      <w:pPr>
        <w:jc w:val="center"/>
        <w:rPr>
          <w:rFonts w:cs="Arial"/>
          <w:szCs w:val="22"/>
        </w:rPr>
      </w:pPr>
    </w:p>
    <w:p w14:paraId="6859CF9B" w14:textId="4AB74A23" w:rsidR="004C39EE" w:rsidRDefault="00ED0E6D" w:rsidP="002F1B26">
      <w:pPr>
        <w:jc w:val="center"/>
        <w:rPr>
          <w:rFonts w:cs="Arial"/>
          <w:i/>
          <w:iCs/>
          <w:szCs w:val="22"/>
        </w:rPr>
      </w:pPr>
      <w:r w:rsidRPr="00ED0E6D">
        <w:rPr>
          <w:rFonts w:cs="Arial"/>
          <w:i/>
          <w:iCs/>
          <w:szCs w:val="22"/>
        </w:rPr>
        <w:t>Ofertę należy opatrzyć kwalifikowanym podpisem elektronicznym.</w:t>
      </w:r>
    </w:p>
    <w:p w14:paraId="12A0C95C" w14:textId="77777777" w:rsidR="00DF20A9" w:rsidRPr="00EB49A9" w:rsidRDefault="00FC26FB" w:rsidP="00FC26FB">
      <w:r>
        <w:br w:type="page"/>
      </w:r>
    </w:p>
    <w:tbl>
      <w:tblPr>
        <w:tblW w:w="9862" w:type="dxa"/>
        <w:tblInd w:w="-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62"/>
      </w:tblGrid>
      <w:tr w:rsidR="00DF20A9" w:rsidRPr="0027727D" w14:paraId="2C74B644" w14:textId="77777777" w:rsidTr="00464C53">
        <w:tc>
          <w:tcPr>
            <w:tcW w:w="9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59789B" w14:textId="77777777" w:rsidR="00DF20A9" w:rsidRPr="0027727D" w:rsidRDefault="00DF20A9" w:rsidP="00464C53">
            <w:pPr>
              <w:pStyle w:val="Normalny6"/>
              <w:snapToGrid w:val="0"/>
              <w:spacing w:line="360" w:lineRule="auto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7727D">
              <w:rPr>
                <w:rFonts w:ascii="Arial" w:hAnsi="Arial"/>
                <w:b/>
                <w:sz w:val="20"/>
                <w:szCs w:val="20"/>
              </w:rPr>
              <w:lastRenderedPageBreak/>
              <w:t xml:space="preserve">Załącznik nr </w:t>
            </w:r>
            <w:r>
              <w:rPr>
                <w:rFonts w:ascii="Arial" w:hAnsi="Arial"/>
                <w:b/>
                <w:sz w:val="20"/>
                <w:szCs w:val="20"/>
              </w:rPr>
              <w:t>3</w:t>
            </w:r>
            <w:r w:rsidRPr="0027727D">
              <w:rPr>
                <w:rFonts w:ascii="Arial" w:hAnsi="Arial"/>
                <w:b/>
                <w:sz w:val="20"/>
                <w:szCs w:val="20"/>
              </w:rPr>
              <w:t xml:space="preserve"> do SWZ</w:t>
            </w:r>
          </w:p>
        </w:tc>
      </w:tr>
      <w:tr w:rsidR="00DF20A9" w:rsidRPr="0027727D" w14:paraId="0369B68A" w14:textId="77777777" w:rsidTr="00464C53">
        <w:tc>
          <w:tcPr>
            <w:tcW w:w="98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810E05" w14:textId="77777777" w:rsidR="00DF20A9" w:rsidRPr="0027727D" w:rsidRDefault="00DF20A9" w:rsidP="00464C53">
            <w:pPr>
              <w:pStyle w:val="Normalny6"/>
              <w:spacing w:line="360" w:lineRule="auto"/>
              <w:jc w:val="center"/>
              <w:rPr>
                <w:rFonts w:ascii="Arial" w:hAnsi="Arial" w:cs="Arial"/>
                <w:b/>
                <w:caps/>
                <w:kern w:val="20"/>
                <w:sz w:val="20"/>
                <w:szCs w:val="20"/>
              </w:rPr>
            </w:pPr>
            <w:r w:rsidRPr="007F6465">
              <w:rPr>
                <w:rFonts w:ascii="Arial" w:hAnsi="Arial" w:cs="Arial"/>
                <w:b/>
                <w:kern w:val="20"/>
                <w:sz w:val="20"/>
                <w:szCs w:val="20"/>
              </w:rPr>
              <w:t xml:space="preserve">Oświadczenie o </w:t>
            </w:r>
            <w:r>
              <w:rPr>
                <w:rFonts w:ascii="Arial" w:hAnsi="Arial" w:cs="Arial"/>
                <w:b/>
                <w:kern w:val="20"/>
                <w:sz w:val="20"/>
                <w:szCs w:val="20"/>
              </w:rPr>
              <w:t>niepodleganiu</w:t>
            </w:r>
            <w:r w:rsidRPr="007F6465">
              <w:rPr>
                <w:rFonts w:ascii="Arial" w:hAnsi="Arial" w:cs="Arial"/>
                <w:b/>
                <w:kern w:val="20"/>
                <w:sz w:val="20"/>
                <w:szCs w:val="20"/>
              </w:rPr>
              <w:t xml:space="preserve"> wykluczeni</w:t>
            </w:r>
            <w:r>
              <w:rPr>
                <w:rFonts w:ascii="Arial" w:hAnsi="Arial" w:cs="Arial"/>
                <w:b/>
                <w:kern w:val="20"/>
                <w:sz w:val="20"/>
                <w:szCs w:val="20"/>
              </w:rPr>
              <w:t>u</w:t>
            </w:r>
            <w:r w:rsidRPr="007F6465">
              <w:rPr>
                <w:rFonts w:ascii="Arial" w:hAnsi="Arial" w:cs="Arial"/>
                <w:b/>
                <w:kern w:val="2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kern w:val="20"/>
                <w:sz w:val="20"/>
                <w:szCs w:val="20"/>
              </w:rPr>
              <w:t xml:space="preserve">oraz </w:t>
            </w:r>
            <w:r w:rsidRPr="007F6465">
              <w:rPr>
                <w:rFonts w:ascii="Arial" w:hAnsi="Arial" w:cs="Arial"/>
                <w:b/>
                <w:kern w:val="20"/>
                <w:sz w:val="20"/>
                <w:szCs w:val="20"/>
              </w:rPr>
              <w:t>o spełnianiu warunków udziału w</w:t>
            </w:r>
            <w:r>
              <w:rPr>
                <w:rFonts w:ascii="Arial" w:hAnsi="Arial" w:cs="Arial"/>
                <w:b/>
                <w:kern w:val="20"/>
                <w:sz w:val="20"/>
                <w:szCs w:val="20"/>
              </w:rPr>
              <w:t> </w:t>
            </w:r>
            <w:r w:rsidRPr="007F6465">
              <w:rPr>
                <w:rFonts w:ascii="Arial" w:hAnsi="Arial" w:cs="Arial"/>
                <w:b/>
                <w:kern w:val="20"/>
                <w:sz w:val="20"/>
                <w:szCs w:val="20"/>
              </w:rPr>
              <w:t xml:space="preserve">postępowaniu </w:t>
            </w:r>
            <w:r>
              <w:rPr>
                <w:rFonts w:ascii="Arial" w:hAnsi="Arial" w:cs="Arial"/>
                <w:b/>
                <w:kern w:val="20"/>
                <w:sz w:val="20"/>
                <w:szCs w:val="20"/>
              </w:rPr>
              <w:t>składane na formularzu jednolitego europejskiego dokumentu zamówienia (tzw. JEDZ), składane na podstawie art. 125 ust. 1 ustawy PZP</w:t>
            </w:r>
          </w:p>
          <w:p w14:paraId="36039BF3" w14:textId="77777777" w:rsidR="00DF20A9" w:rsidRPr="0027727D" w:rsidRDefault="00DF20A9" w:rsidP="00464C53">
            <w:pPr>
              <w:pStyle w:val="Normalny6"/>
              <w:spacing w:line="360" w:lineRule="auto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7727D">
              <w:rPr>
                <w:rFonts w:ascii="Arial" w:hAnsi="Arial" w:cs="Arial"/>
                <w:bCs/>
                <w:iCs/>
                <w:sz w:val="20"/>
                <w:szCs w:val="20"/>
              </w:rPr>
              <w:t>w postępowaniu o udzielenie zamówienia publicznego na usługę pn.:</w:t>
            </w:r>
          </w:p>
          <w:p w14:paraId="438293B7" w14:textId="78812558" w:rsidR="00DF20A9" w:rsidRPr="0027727D" w:rsidRDefault="008B3608" w:rsidP="00464C53">
            <w:pPr>
              <w:pStyle w:val="Normalny6"/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20"/>
              </w:rPr>
            </w:pPr>
            <w:r w:rsidRPr="008B3608">
              <w:rPr>
                <w:rFonts w:ascii="Arial" w:hAnsi="Arial" w:cs="Arial"/>
                <w:bCs/>
                <w:iCs/>
                <w:sz w:val="20"/>
                <w:szCs w:val="20"/>
              </w:rPr>
              <w:t>Odbieranie i transport odpadów komunalnych z terenu Gminy Trąbki Wielkie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br/>
            </w:r>
            <w:r w:rsidRPr="008B3608">
              <w:rPr>
                <w:rFonts w:ascii="Arial" w:hAnsi="Arial" w:cs="Arial"/>
                <w:bCs/>
                <w:iCs/>
                <w:sz w:val="20"/>
                <w:szCs w:val="20"/>
              </w:rPr>
              <w:t>w okresie od 01.07.2026 r. do 30.06.2029 r.</w:t>
            </w:r>
          </w:p>
        </w:tc>
      </w:tr>
    </w:tbl>
    <w:p w14:paraId="098C848F" w14:textId="77777777" w:rsidR="00DF20A9" w:rsidRDefault="00DF20A9" w:rsidP="00DF20A9">
      <w:pPr>
        <w:jc w:val="center"/>
        <w:rPr>
          <w:rFonts w:cs="Arial"/>
          <w:b/>
          <w:bCs/>
          <w:iCs/>
          <w:szCs w:val="22"/>
        </w:rPr>
      </w:pPr>
      <w:r>
        <w:rPr>
          <w:bCs/>
          <w:i/>
          <w:iCs/>
          <w:szCs w:val="20"/>
        </w:rPr>
        <w:t>Oświadczenie składane wraz z ofertą.</w:t>
      </w:r>
    </w:p>
    <w:p w14:paraId="6EC60CCE" w14:textId="77777777" w:rsidR="00DF20A9" w:rsidRDefault="00DF20A9" w:rsidP="00DF20A9">
      <w:pPr>
        <w:jc w:val="left"/>
        <w:rPr>
          <w:rFonts w:cs="Arial"/>
          <w:szCs w:val="22"/>
        </w:rPr>
      </w:pPr>
      <w:r w:rsidRPr="007F6465">
        <w:rPr>
          <w:rFonts w:cs="Arial"/>
          <w:szCs w:val="22"/>
        </w:rPr>
        <w:t>UWAGA</w:t>
      </w:r>
    </w:p>
    <w:p w14:paraId="3EE63724" w14:textId="77777777" w:rsidR="00DF20A9" w:rsidRDefault="00DF20A9" w:rsidP="00DF20A9">
      <w:pPr>
        <w:ind w:left="709"/>
        <w:jc w:val="left"/>
        <w:rPr>
          <w:rFonts w:cs="Arial"/>
          <w:szCs w:val="22"/>
        </w:rPr>
      </w:pPr>
      <w:r>
        <w:rPr>
          <w:rFonts w:cs="Arial"/>
          <w:szCs w:val="22"/>
        </w:rPr>
        <w:t>Wzór oświadczenia do wypełnienia zawarto w oddzielnym pliku pod nazwą:</w:t>
      </w:r>
    </w:p>
    <w:p w14:paraId="20DE471B" w14:textId="38AE5BE0" w:rsidR="00DF20A9" w:rsidRPr="007F6465" w:rsidRDefault="00A816F2" w:rsidP="00DF20A9">
      <w:pPr>
        <w:ind w:left="1418"/>
        <w:jc w:val="left"/>
        <w:rPr>
          <w:rFonts w:cs="Arial"/>
          <w:szCs w:val="22"/>
        </w:rPr>
      </w:pPr>
      <w:r w:rsidRPr="00A816F2">
        <w:rPr>
          <w:rFonts w:cs="Arial"/>
          <w:szCs w:val="22"/>
        </w:rPr>
        <w:t>ZP.271.3.2026_08-SWZ_U-zal_03-odbiór_i_transport_odpadów-JEDZ</w:t>
      </w:r>
      <w:r w:rsidR="00B662DF">
        <w:rPr>
          <w:rFonts w:cs="Arial"/>
          <w:szCs w:val="22"/>
        </w:rPr>
        <w:t>.zip</w:t>
      </w:r>
    </w:p>
    <w:p w14:paraId="0A5AA749" w14:textId="77777777" w:rsidR="00DF20A9" w:rsidRPr="006D2B8F" w:rsidRDefault="00DF20A9" w:rsidP="00DF20A9">
      <w:pPr>
        <w:ind w:left="709"/>
        <w:jc w:val="left"/>
        <w:rPr>
          <w:rFonts w:cs="Arial"/>
          <w:szCs w:val="22"/>
        </w:rPr>
      </w:pPr>
      <w:r>
        <w:rPr>
          <w:rFonts w:cs="Arial"/>
          <w:szCs w:val="22"/>
        </w:rPr>
        <w:t xml:space="preserve">Informacje dotyczące wypełnienia dokumentu zawarto w SWZ – Rozdział </w:t>
      </w:r>
      <w:r w:rsidRPr="007F6465">
        <w:rPr>
          <w:rFonts w:cs="Arial"/>
          <w:szCs w:val="22"/>
        </w:rPr>
        <w:t xml:space="preserve">X ust. </w:t>
      </w:r>
      <w:r>
        <w:rPr>
          <w:rFonts w:cs="Arial"/>
          <w:szCs w:val="22"/>
        </w:rPr>
        <w:t>2.</w:t>
      </w:r>
    </w:p>
    <w:p w14:paraId="52D05224" w14:textId="77777777" w:rsidR="00DF20A9" w:rsidRDefault="00DF20A9" w:rsidP="00DF20A9">
      <w:pPr>
        <w:jc w:val="center"/>
        <w:rPr>
          <w:rFonts w:cs="Arial"/>
          <w:i/>
          <w:iCs/>
          <w:szCs w:val="22"/>
        </w:rPr>
      </w:pPr>
      <w:r>
        <w:rPr>
          <w:rFonts w:cs="Arial"/>
          <w:i/>
          <w:iCs/>
          <w:szCs w:val="22"/>
        </w:rPr>
        <w:br w:type="page"/>
      </w:r>
    </w:p>
    <w:tbl>
      <w:tblPr>
        <w:tblW w:w="9862" w:type="dxa"/>
        <w:tblInd w:w="-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62"/>
      </w:tblGrid>
      <w:tr w:rsidR="00FC26FB" w:rsidRPr="0027727D" w14:paraId="5EEE94D5" w14:textId="77777777" w:rsidTr="001829BC">
        <w:tc>
          <w:tcPr>
            <w:tcW w:w="9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F60A1C" w14:textId="7B93849D" w:rsidR="00FC26FB" w:rsidRPr="0027727D" w:rsidRDefault="00FC26FB" w:rsidP="001829BC">
            <w:pPr>
              <w:pStyle w:val="Normalny6"/>
              <w:snapToGrid w:val="0"/>
              <w:spacing w:line="360" w:lineRule="auto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7727D">
              <w:rPr>
                <w:rFonts w:ascii="Arial" w:hAnsi="Arial"/>
                <w:b/>
                <w:sz w:val="20"/>
                <w:szCs w:val="20"/>
              </w:rPr>
              <w:lastRenderedPageBreak/>
              <w:t xml:space="preserve">Załącznik nr </w:t>
            </w:r>
            <w:r w:rsidR="00E2649B">
              <w:rPr>
                <w:rFonts w:ascii="Arial" w:hAnsi="Arial"/>
                <w:b/>
                <w:sz w:val="20"/>
                <w:szCs w:val="20"/>
              </w:rPr>
              <w:t>4</w:t>
            </w:r>
            <w:r w:rsidRPr="0027727D">
              <w:rPr>
                <w:rFonts w:ascii="Arial" w:hAnsi="Arial"/>
                <w:b/>
                <w:sz w:val="20"/>
                <w:szCs w:val="20"/>
              </w:rPr>
              <w:t xml:space="preserve"> do SWZ</w:t>
            </w:r>
          </w:p>
        </w:tc>
      </w:tr>
      <w:tr w:rsidR="00FC26FB" w:rsidRPr="0027727D" w14:paraId="7FF8FF2A" w14:textId="77777777" w:rsidTr="00FC26FB">
        <w:tc>
          <w:tcPr>
            <w:tcW w:w="98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D0A638" w14:textId="51A2FB20" w:rsidR="00FC26FB" w:rsidRPr="0027727D" w:rsidRDefault="00FC26FB" w:rsidP="001829BC">
            <w:pPr>
              <w:pStyle w:val="Normalny6"/>
              <w:spacing w:line="360" w:lineRule="auto"/>
              <w:jc w:val="center"/>
              <w:rPr>
                <w:rFonts w:ascii="Arial" w:hAnsi="Arial" w:cs="Arial"/>
                <w:b/>
                <w:caps/>
                <w:kern w:val="20"/>
                <w:sz w:val="20"/>
                <w:szCs w:val="20"/>
              </w:rPr>
            </w:pPr>
            <w:bookmarkStart w:id="2" w:name="_Hlk138762609"/>
            <w:r w:rsidRPr="00FC26FB">
              <w:rPr>
                <w:rFonts w:ascii="Arial" w:hAnsi="Arial" w:cs="Arial"/>
                <w:b/>
                <w:kern w:val="20"/>
                <w:sz w:val="20"/>
                <w:szCs w:val="20"/>
              </w:rPr>
              <w:t>Oświadczeni</w:t>
            </w:r>
            <w:r w:rsidR="00E661D7">
              <w:rPr>
                <w:rFonts w:ascii="Arial" w:hAnsi="Arial" w:cs="Arial"/>
                <w:b/>
                <w:kern w:val="20"/>
                <w:sz w:val="20"/>
                <w:szCs w:val="20"/>
              </w:rPr>
              <w:t>a</w:t>
            </w:r>
            <w:r w:rsidRPr="00FC26FB">
              <w:rPr>
                <w:rFonts w:ascii="Arial" w:hAnsi="Arial" w:cs="Arial"/>
                <w:b/>
                <w:kern w:val="20"/>
                <w:sz w:val="20"/>
                <w:szCs w:val="20"/>
              </w:rPr>
              <w:t xml:space="preserve"> wykonawcy dotyczące przesłanek wykluczenia z art. 5k</w:t>
            </w:r>
            <w:r w:rsidR="00AB471F">
              <w:rPr>
                <w:rFonts w:ascii="Arial" w:hAnsi="Arial" w:cs="Arial"/>
                <w:b/>
                <w:kern w:val="20"/>
                <w:sz w:val="20"/>
                <w:szCs w:val="20"/>
              </w:rPr>
              <w:br/>
            </w:r>
            <w:r w:rsidRPr="00FC26FB">
              <w:rPr>
                <w:rFonts w:ascii="Arial" w:hAnsi="Arial" w:cs="Arial"/>
                <w:b/>
                <w:kern w:val="20"/>
                <w:sz w:val="20"/>
                <w:szCs w:val="20"/>
              </w:rPr>
              <w:t>rozporządzenia 833/2014 oraz art. 7 ust. 1 ustawy o szczególnych rozwiązaniach w zakresie przeciwdziałania wspieraniu agresji na Ukrainę oraz służących ochronie bezpieczeństwa narodowego</w:t>
            </w:r>
            <w:r>
              <w:rPr>
                <w:rFonts w:ascii="Arial" w:hAnsi="Arial" w:cs="Arial"/>
                <w:b/>
                <w:kern w:val="20"/>
                <w:sz w:val="20"/>
                <w:szCs w:val="20"/>
              </w:rPr>
              <w:br/>
            </w:r>
            <w:r w:rsidRPr="00FC26FB">
              <w:rPr>
                <w:rFonts w:ascii="Arial" w:hAnsi="Arial" w:cs="Arial"/>
                <w:b/>
                <w:kern w:val="20"/>
                <w:sz w:val="20"/>
                <w:szCs w:val="20"/>
              </w:rPr>
              <w:t>składane na podstawie art. 125 ust. 1 ustawy PZP</w:t>
            </w:r>
            <w:bookmarkEnd w:id="2"/>
          </w:p>
          <w:p w14:paraId="3C8568F8" w14:textId="77777777" w:rsidR="00FC26FB" w:rsidRPr="0027727D" w:rsidRDefault="00FC26FB" w:rsidP="001829BC">
            <w:pPr>
              <w:pStyle w:val="Normalny6"/>
              <w:spacing w:line="360" w:lineRule="auto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7727D">
              <w:rPr>
                <w:rFonts w:ascii="Arial" w:hAnsi="Arial" w:cs="Arial"/>
                <w:bCs/>
                <w:iCs/>
                <w:sz w:val="20"/>
                <w:szCs w:val="20"/>
              </w:rPr>
              <w:t>w postępowaniu o udzielenie zamówienia publicznego na usługę pn.:</w:t>
            </w:r>
          </w:p>
          <w:p w14:paraId="6518B588" w14:textId="69529FCD" w:rsidR="00FC26FB" w:rsidRPr="0027727D" w:rsidRDefault="008B3608" w:rsidP="001829BC">
            <w:pPr>
              <w:pStyle w:val="Normalny6"/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20"/>
              </w:rPr>
            </w:pPr>
            <w:r w:rsidRPr="008B3608">
              <w:rPr>
                <w:rFonts w:ascii="Arial" w:hAnsi="Arial" w:cs="Arial"/>
                <w:bCs/>
                <w:iCs/>
                <w:sz w:val="20"/>
                <w:szCs w:val="20"/>
              </w:rPr>
              <w:t>Odbieranie i transport odpadów komunalnych z terenu Gminy Trąbki Wielkie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br/>
            </w:r>
            <w:r w:rsidRPr="008B3608">
              <w:rPr>
                <w:rFonts w:ascii="Arial" w:hAnsi="Arial" w:cs="Arial"/>
                <w:bCs/>
                <w:iCs/>
                <w:sz w:val="20"/>
                <w:szCs w:val="20"/>
              </w:rPr>
              <w:t>w okresie od 01.07.2026 r. do 30.06.2029 r.</w:t>
            </w:r>
          </w:p>
        </w:tc>
      </w:tr>
    </w:tbl>
    <w:p w14:paraId="0E61E985" w14:textId="390622F9" w:rsidR="00FC26FB" w:rsidRDefault="00FC26FB" w:rsidP="00FC26FB">
      <w:pPr>
        <w:jc w:val="center"/>
        <w:rPr>
          <w:rFonts w:cs="Arial"/>
          <w:b/>
          <w:bCs/>
          <w:iCs/>
          <w:szCs w:val="22"/>
        </w:rPr>
      </w:pPr>
      <w:r>
        <w:rPr>
          <w:bCs/>
          <w:i/>
          <w:iCs/>
          <w:szCs w:val="20"/>
        </w:rPr>
        <w:t>Oświadczenie składane wraz z ofertą</w:t>
      </w:r>
    </w:p>
    <w:p w14:paraId="2BE3DB11" w14:textId="4C379688" w:rsidR="00FC26FB" w:rsidRPr="00617331" w:rsidRDefault="007C0381" w:rsidP="00FC26FB">
      <w:pPr>
        <w:rPr>
          <w:b/>
          <w:szCs w:val="20"/>
        </w:rPr>
      </w:pPr>
      <w:r w:rsidRPr="007C0381">
        <w:rPr>
          <w:b/>
          <w:szCs w:val="20"/>
        </w:rPr>
        <w:t xml:space="preserve">Występując w imieniu </w:t>
      </w:r>
      <w:r>
        <w:rPr>
          <w:b/>
          <w:szCs w:val="20"/>
        </w:rPr>
        <w:t>w</w:t>
      </w:r>
      <w:r w:rsidR="00FC26FB" w:rsidRPr="00617331">
        <w:rPr>
          <w:b/>
          <w:szCs w:val="20"/>
        </w:rPr>
        <w:t>ykonawc</w:t>
      </w:r>
      <w:r>
        <w:rPr>
          <w:b/>
          <w:szCs w:val="20"/>
        </w:rPr>
        <w:t>y</w:t>
      </w:r>
      <w:r w:rsidR="00FC26FB" w:rsidRPr="00A24708">
        <w:rPr>
          <w:b/>
          <w:szCs w:val="20"/>
          <w:vertAlign w:val="superscript"/>
        </w:rPr>
        <w:footnoteReference w:id="5"/>
      </w:r>
      <w:r w:rsidR="00FC26FB" w:rsidRPr="00617331">
        <w:rPr>
          <w:b/>
          <w:szCs w:val="20"/>
        </w:rPr>
        <w:t>:</w:t>
      </w:r>
    </w:p>
    <w:p w14:paraId="5F57DA44" w14:textId="77777777" w:rsidR="00FC26FB" w:rsidRDefault="00FC26FB" w:rsidP="00FC26FB">
      <w:pPr>
        <w:spacing w:line="240" w:lineRule="auto"/>
        <w:ind w:left="1418"/>
        <w:rPr>
          <w:szCs w:val="20"/>
        </w:rPr>
      </w:pPr>
      <w:r w:rsidRPr="00617331">
        <w:rPr>
          <w:szCs w:val="20"/>
        </w:rPr>
        <w:t>……………………</w:t>
      </w:r>
      <w:r>
        <w:rPr>
          <w:szCs w:val="20"/>
        </w:rPr>
        <w:t>………………………………………………………………………………</w:t>
      </w:r>
    </w:p>
    <w:p w14:paraId="485D3A4B" w14:textId="77777777" w:rsidR="00FC26FB" w:rsidRDefault="00FC26FB" w:rsidP="00FC26FB">
      <w:pPr>
        <w:spacing w:line="240" w:lineRule="auto"/>
        <w:ind w:left="1418"/>
        <w:rPr>
          <w:szCs w:val="20"/>
        </w:rPr>
      </w:pPr>
    </w:p>
    <w:p w14:paraId="3B92360C" w14:textId="77777777" w:rsidR="00FC26FB" w:rsidRPr="00617331" w:rsidRDefault="00FC26FB" w:rsidP="00FC26FB">
      <w:pPr>
        <w:spacing w:line="240" w:lineRule="auto"/>
        <w:ind w:left="1418"/>
        <w:rPr>
          <w:szCs w:val="20"/>
        </w:rPr>
      </w:pPr>
      <w:r>
        <w:rPr>
          <w:szCs w:val="20"/>
        </w:rPr>
        <w:t>……………………………………………………………………………………………………</w:t>
      </w:r>
    </w:p>
    <w:p w14:paraId="73304C4A" w14:textId="1A37218A" w:rsidR="00FC26FB" w:rsidRDefault="00FC26FB" w:rsidP="00FC26FB">
      <w:pPr>
        <w:spacing w:line="240" w:lineRule="auto"/>
        <w:ind w:firstLine="709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(pełna nazwa wraz adresem</w:t>
      </w:r>
      <w:r w:rsidR="00B662BD">
        <w:rPr>
          <w:i/>
          <w:sz w:val="16"/>
          <w:szCs w:val="16"/>
        </w:rPr>
        <w:t xml:space="preserve"> wykonaw</w:t>
      </w:r>
      <w:r>
        <w:rPr>
          <w:i/>
          <w:sz w:val="16"/>
          <w:szCs w:val="16"/>
        </w:rPr>
        <w:t>cy, w zależności od podmiotu: NIP, KRS/CEiDG</w:t>
      </w:r>
      <w:r w:rsidRPr="00617331">
        <w:rPr>
          <w:i/>
          <w:sz w:val="16"/>
          <w:szCs w:val="16"/>
        </w:rPr>
        <w:t>)</w:t>
      </w:r>
    </w:p>
    <w:p w14:paraId="1EEB9C3C" w14:textId="77777777" w:rsidR="00FC26FB" w:rsidRPr="00617331" w:rsidRDefault="00FC26FB" w:rsidP="00FC26FB">
      <w:pPr>
        <w:spacing w:line="240" w:lineRule="auto"/>
        <w:jc w:val="center"/>
        <w:rPr>
          <w:i/>
          <w:sz w:val="16"/>
          <w:szCs w:val="16"/>
        </w:rPr>
      </w:pPr>
    </w:p>
    <w:p w14:paraId="417BD4DF" w14:textId="77777777" w:rsidR="00FC26FB" w:rsidRPr="00A24708" w:rsidRDefault="00FC26FB" w:rsidP="00FC26FB">
      <w:pPr>
        <w:shd w:val="clear" w:color="auto" w:fill="BFBFBF" w:themeFill="background1" w:themeFillShade="BF"/>
        <w:spacing w:before="360"/>
        <w:ind w:left="360"/>
        <w:rPr>
          <w:b/>
          <w:szCs w:val="20"/>
        </w:rPr>
      </w:pPr>
      <w:r w:rsidRPr="00A24708">
        <w:rPr>
          <w:b/>
          <w:szCs w:val="20"/>
        </w:rPr>
        <w:t>OŚWIADCZENIA DOTYCZĄCE WYKONAWCY:</w:t>
      </w:r>
    </w:p>
    <w:p w14:paraId="46A249F9" w14:textId="77777777" w:rsidR="00FC26FB" w:rsidRPr="00A24708" w:rsidRDefault="00FC26FB" w:rsidP="006D2B8F">
      <w:pPr>
        <w:widowControl/>
        <w:numPr>
          <w:ilvl w:val="0"/>
          <w:numId w:val="16"/>
        </w:numPr>
        <w:suppressAutoHyphens w:val="0"/>
        <w:autoSpaceDN/>
        <w:spacing w:before="360"/>
        <w:contextualSpacing/>
        <w:textAlignment w:val="auto"/>
        <w:rPr>
          <w:rFonts w:eastAsia="Calibri"/>
          <w:b/>
          <w:bCs/>
          <w:szCs w:val="20"/>
          <w:lang w:eastAsia="en-US"/>
        </w:rPr>
      </w:pPr>
      <w:r w:rsidRPr="00A24708">
        <w:rPr>
          <w:rFonts w:eastAsia="Calibri"/>
          <w:szCs w:val="20"/>
          <w:lang w:eastAsia="en-US"/>
        </w:rPr>
        <w:t xml:space="preserve">Oświadczam, że nie podlegam wykluczeniu z postępowania na podstawie </w:t>
      </w:r>
      <w:r w:rsidRPr="00A24708">
        <w:rPr>
          <w:rFonts w:eastAsia="Calibri"/>
          <w:szCs w:val="20"/>
          <w:lang w:eastAsia="en-US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A24708">
        <w:rPr>
          <w:rFonts w:eastAsia="Calibri"/>
          <w:szCs w:val="20"/>
          <w:vertAlign w:val="superscript"/>
          <w:lang w:eastAsia="en-US"/>
        </w:rPr>
        <w:footnoteReference w:id="6"/>
      </w:r>
    </w:p>
    <w:p w14:paraId="69922C6B" w14:textId="36A78DB6" w:rsidR="007F6465" w:rsidRPr="00A24708" w:rsidRDefault="007F6465" w:rsidP="006D2B8F">
      <w:pPr>
        <w:widowControl/>
        <w:numPr>
          <w:ilvl w:val="0"/>
          <w:numId w:val="16"/>
        </w:numPr>
        <w:suppressAutoHyphens w:val="0"/>
        <w:autoSpaceDN/>
        <w:textAlignment w:val="auto"/>
        <w:rPr>
          <w:rFonts w:eastAsiaTheme="minorHAnsi"/>
          <w:b/>
          <w:bCs/>
          <w:szCs w:val="20"/>
          <w:lang w:eastAsia="en-US"/>
        </w:rPr>
      </w:pPr>
      <w:r w:rsidRPr="00A24708">
        <w:rPr>
          <w:rFonts w:eastAsiaTheme="minorHAnsi"/>
          <w:szCs w:val="20"/>
          <w:lang w:eastAsia="en-US"/>
        </w:rPr>
        <w:t xml:space="preserve">Oświadczam, że nie zachodzą w stosunku do mnie przesłanki wykluczenia z postępowania na podstawie art. </w:t>
      </w:r>
      <w:r w:rsidRPr="00A24708">
        <w:rPr>
          <w:rFonts w:eastAsia="Times New Roman"/>
          <w:color w:val="222222"/>
          <w:szCs w:val="20"/>
        </w:rPr>
        <w:t xml:space="preserve">7 ust. 1 ustawy </w:t>
      </w:r>
      <w:r w:rsidRPr="00A24708">
        <w:rPr>
          <w:rFonts w:eastAsiaTheme="minorHAnsi"/>
          <w:color w:val="222222"/>
          <w:szCs w:val="20"/>
          <w:lang w:eastAsia="en-US"/>
        </w:rPr>
        <w:t>z dnia 13 kwietnia 2022 r.</w:t>
      </w:r>
      <w:r w:rsidRPr="00A24708">
        <w:rPr>
          <w:rFonts w:eastAsiaTheme="minorHAnsi"/>
          <w:i/>
          <w:iCs/>
          <w:color w:val="222222"/>
          <w:szCs w:val="20"/>
          <w:lang w:eastAsia="en-US"/>
        </w:rPr>
        <w:t xml:space="preserve"> o szczególnych rozwiązaniach w zakresie przeciwdziałania wspieraniu agresji na Ukrainę oraz służących ochronie bezpieczeństwa narodowego </w:t>
      </w:r>
      <w:r w:rsidRPr="00A24708">
        <w:rPr>
          <w:rFonts w:eastAsiaTheme="minorHAnsi"/>
          <w:color w:val="222222"/>
          <w:szCs w:val="20"/>
          <w:lang w:eastAsia="en-US"/>
        </w:rPr>
        <w:t>(</w:t>
      </w:r>
      <w:r w:rsidR="006C5803">
        <w:rPr>
          <w:rFonts w:eastAsiaTheme="minorHAnsi"/>
          <w:color w:val="222222"/>
          <w:szCs w:val="20"/>
          <w:lang w:eastAsia="en-US"/>
        </w:rPr>
        <w:t xml:space="preserve">t.j. </w:t>
      </w:r>
      <w:hyperlink r:id="rId12" w:history="1">
        <w:r w:rsidR="006C5803" w:rsidRPr="006C5803">
          <w:rPr>
            <w:rFonts w:ascii="Helvetica" w:hAnsi="Helvetica" w:cs="Helvetica"/>
            <w:color w:val="BE2A25"/>
            <w:sz w:val="21"/>
            <w:szCs w:val="21"/>
            <w:u w:val="single"/>
            <w:shd w:val="clear" w:color="auto" w:fill="F5F5F5"/>
          </w:rPr>
          <w:t>Dz.U. 2025 poz. 514</w:t>
        </w:r>
      </w:hyperlink>
      <w:r w:rsidR="006C5803">
        <w:t xml:space="preserve"> ze zm.</w:t>
      </w:r>
      <w:r w:rsidRPr="00A24708">
        <w:rPr>
          <w:rFonts w:eastAsiaTheme="minorHAnsi"/>
          <w:color w:val="222222"/>
          <w:szCs w:val="20"/>
          <w:lang w:eastAsia="en-US"/>
        </w:rPr>
        <w:t>)</w:t>
      </w:r>
      <w:r w:rsidRPr="00A24708">
        <w:rPr>
          <w:rFonts w:eastAsiaTheme="minorHAnsi"/>
          <w:i/>
          <w:iCs/>
          <w:color w:val="222222"/>
          <w:szCs w:val="20"/>
          <w:lang w:eastAsia="en-US"/>
        </w:rPr>
        <w:t>.</w:t>
      </w:r>
      <w:r w:rsidRPr="00A24708">
        <w:rPr>
          <w:rFonts w:eastAsiaTheme="minorHAnsi"/>
          <w:color w:val="222222"/>
          <w:szCs w:val="20"/>
          <w:vertAlign w:val="superscript"/>
          <w:lang w:eastAsia="en-US"/>
        </w:rPr>
        <w:footnoteReference w:id="7"/>
      </w:r>
    </w:p>
    <w:p w14:paraId="27BEFEC8" w14:textId="77777777" w:rsidR="007F6465" w:rsidRPr="00A24708" w:rsidRDefault="007F6465" w:rsidP="007F6465">
      <w:pPr>
        <w:shd w:val="clear" w:color="auto" w:fill="BFBFBF" w:themeFill="background1" w:themeFillShade="BF"/>
        <w:spacing w:before="240" w:after="120"/>
        <w:ind w:left="360"/>
        <w:rPr>
          <w:szCs w:val="20"/>
        </w:rPr>
      </w:pPr>
      <w:r w:rsidRPr="00A24708">
        <w:rPr>
          <w:b/>
          <w:szCs w:val="20"/>
        </w:rPr>
        <w:lastRenderedPageBreak/>
        <w:t>INFORMACJA DOTYCZĄCA POLEGANIA NA ZDOLNOŚCIACH LUB SYTUACJI PODMIOTU UDOSTĘPNIAJĄCEGO ZASOBY W ZAKRESIE ODPOWIADAJĄCYM PONAD 10% WARTOŚCI ZAMÓWIENIA</w:t>
      </w:r>
      <w:r w:rsidRPr="00A24708">
        <w:rPr>
          <w:b/>
          <w:bCs/>
          <w:szCs w:val="20"/>
        </w:rPr>
        <w:t>:</w:t>
      </w:r>
    </w:p>
    <w:p w14:paraId="65410670" w14:textId="77777777" w:rsidR="007F6465" w:rsidRPr="00A24708" w:rsidRDefault="007F6465" w:rsidP="007F6465">
      <w:pPr>
        <w:spacing w:after="120"/>
        <w:ind w:left="360"/>
        <w:rPr>
          <w:szCs w:val="20"/>
        </w:rPr>
      </w:pPr>
      <w:bookmarkStart w:id="4" w:name="_Hlk99016800"/>
      <w:r w:rsidRPr="00A24708">
        <w:rPr>
          <w:color w:val="0070C0"/>
          <w:sz w:val="16"/>
          <w:szCs w:val="16"/>
        </w:rPr>
        <w:t>[UWAGA</w:t>
      </w:r>
      <w:r w:rsidRPr="00A24708">
        <w:rPr>
          <w:i/>
          <w:color w:val="0070C0"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24708">
        <w:rPr>
          <w:color w:val="0070C0"/>
          <w:sz w:val="16"/>
          <w:szCs w:val="16"/>
        </w:rPr>
        <w:t>]</w:t>
      </w:r>
      <w:bookmarkEnd w:id="4"/>
    </w:p>
    <w:p w14:paraId="0AA0D0FB" w14:textId="77777777" w:rsidR="007F6465" w:rsidRPr="00A24708" w:rsidRDefault="007F6465" w:rsidP="007F6465">
      <w:pPr>
        <w:spacing w:after="120"/>
        <w:ind w:left="360"/>
        <w:rPr>
          <w:szCs w:val="20"/>
        </w:rPr>
      </w:pPr>
      <w:r w:rsidRPr="00A24708">
        <w:rPr>
          <w:szCs w:val="20"/>
        </w:rPr>
        <w:t>Oświadczam, że w celu wykazania spełniania warunków udziału w postępowaniu, określonych przez zamawiającego w ………………………………………………………...…………………..</w:t>
      </w:r>
      <w:r w:rsidRPr="00A24708">
        <w:rPr>
          <w:sz w:val="21"/>
          <w:szCs w:val="21"/>
        </w:rPr>
        <w:t xml:space="preserve"> </w:t>
      </w:r>
      <w:bookmarkStart w:id="5" w:name="_Hlk99005462"/>
      <w:r w:rsidRPr="00A24708">
        <w:rPr>
          <w:i/>
          <w:sz w:val="16"/>
          <w:szCs w:val="16"/>
        </w:rPr>
        <w:t xml:space="preserve">(wskazać </w:t>
      </w:r>
      <w:bookmarkEnd w:id="5"/>
      <w:r w:rsidRPr="00A24708">
        <w:rPr>
          <w:i/>
          <w:sz w:val="16"/>
          <w:szCs w:val="16"/>
        </w:rPr>
        <w:t>dokument i właściwą jednostkę redakcyjną dokumentu, w której określono warunki udziału w postępowaniu),</w:t>
      </w:r>
      <w:r w:rsidRPr="00A24708">
        <w:rPr>
          <w:sz w:val="21"/>
          <w:szCs w:val="21"/>
        </w:rPr>
        <w:t xml:space="preserve"> </w:t>
      </w:r>
      <w:r w:rsidRPr="00A24708">
        <w:rPr>
          <w:szCs w:val="20"/>
        </w:rPr>
        <w:t xml:space="preserve">polegam na zdolnościach lub sytuacji następującego podmiotu udostępniającego zasoby: </w:t>
      </w:r>
      <w:bookmarkStart w:id="6" w:name="_Hlk99014455"/>
      <w:r w:rsidRPr="00A24708">
        <w:rPr>
          <w:szCs w:val="20"/>
        </w:rPr>
        <w:t>………………………………………………………………………...…………………………………….…</w:t>
      </w:r>
      <w:r w:rsidRPr="00A24708">
        <w:rPr>
          <w:i/>
          <w:sz w:val="16"/>
          <w:szCs w:val="16"/>
        </w:rPr>
        <w:t xml:space="preserve"> </w:t>
      </w:r>
      <w:bookmarkEnd w:id="6"/>
      <w:r w:rsidRPr="00A24708">
        <w:rPr>
          <w:i/>
          <w:sz w:val="16"/>
          <w:szCs w:val="16"/>
        </w:rPr>
        <w:t>(podać pełną nazwę/firmę, adres, a także w zależności od podmiotu: NIP/PESEL, KRS/CEiDG)</w:t>
      </w:r>
      <w:r w:rsidRPr="00A24708">
        <w:rPr>
          <w:sz w:val="16"/>
          <w:szCs w:val="16"/>
        </w:rPr>
        <w:t xml:space="preserve">, </w:t>
      </w:r>
      <w:r w:rsidRPr="00A24708">
        <w:rPr>
          <w:szCs w:val="20"/>
        </w:rPr>
        <w:t>w następującym zakresie: ……………………………………………………………………………</w:t>
      </w:r>
      <w:r w:rsidRPr="00A24708">
        <w:rPr>
          <w:sz w:val="21"/>
          <w:szCs w:val="21"/>
        </w:rPr>
        <w:t xml:space="preserve"> </w:t>
      </w:r>
      <w:r w:rsidRPr="00A24708">
        <w:rPr>
          <w:i/>
          <w:sz w:val="16"/>
          <w:szCs w:val="16"/>
        </w:rPr>
        <w:t>(określić odpowiedni zakres udostępnianych zasobów dla wskazanego podmiotu)</w:t>
      </w:r>
      <w:r w:rsidRPr="00A24708">
        <w:rPr>
          <w:iCs/>
          <w:sz w:val="16"/>
          <w:szCs w:val="16"/>
        </w:rPr>
        <w:t xml:space="preserve">, </w:t>
      </w:r>
      <w:r w:rsidRPr="00A24708">
        <w:rPr>
          <w:szCs w:val="20"/>
        </w:rPr>
        <w:t xml:space="preserve">co odpowiada ponad 10% wartości przedmiotowego zamówienia. </w:t>
      </w:r>
    </w:p>
    <w:p w14:paraId="567DDBF0" w14:textId="77777777" w:rsidR="007F6465" w:rsidRPr="00A24708" w:rsidRDefault="007F6465" w:rsidP="007F6465">
      <w:pPr>
        <w:shd w:val="clear" w:color="auto" w:fill="BFBFBF" w:themeFill="background1" w:themeFillShade="BF"/>
        <w:spacing w:before="240" w:after="120"/>
        <w:ind w:left="360"/>
        <w:rPr>
          <w:b/>
          <w:szCs w:val="20"/>
        </w:rPr>
      </w:pPr>
      <w:r w:rsidRPr="00A24708">
        <w:rPr>
          <w:b/>
          <w:szCs w:val="20"/>
        </w:rPr>
        <w:t>OŚWIADCZENIE DOTYCZĄCE PODWYKONAWCY, NA KTÓREGO PRZYPADA PONAD 10% WARTOŚCI ZAMÓWIENIA:</w:t>
      </w:r>
    </w:p>
    <w:p w14:paraId="356B6D37" w14:textId="77777777" w:rsidR="007F6465" w:rsidRPr="00A24708" w:rsidRDefault="007F6465" w:rsidP="007F6465">
      <w:pPr>
        <w:spacing w:after="120"/>
        <w:ind w:left="360"/>
        <w:rPr>
          <w:sz w:val="16"/>
          <w:szCs w:val="16"/>
        </w:rPr>
      </w:pPr>
      <w:r w:rsidRPr="00A24708">
        <w:rPr>
          <w:color w:val="0070C0"/>
          <w:sz w:val="16"/>
          <w:szCs w:val="16"/>
        </w:rPr>
        <w:t>[UWAGA</w:t>
      </w:r>
      <w:r w:rsidRPr="00A24708">
        <w:rPr>
          <w:i/>
          <w:color w:val="0070C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24708">
        <w:rPr>
          <w:color w:val="0070C0"/>
          <w:sz w:val="16"/>
          <w:szCs w:val="16"/>
        </w:rPr>
        <w:t>]</w:t>
      </w:r>
    </w:p>
    <w:p w14:paraId="7549A773" w14:textId="77777777" w:rsidR="007F6465" w:rsidRPr="00A24708" w:rsidRDefault="007F6465" w:rsidP="007F6465">
      <w:pPr>
        <w:ind w:left="360"/>
        <w:rPr>
          <w:szCs w:val="20"/>
        </w:rPr>
      </w:pPr>
      <w:r w:rsidRPr="00A24708">
        <w:rPr>
          <w:szCs w:val="20"/>
        </w:rPr>
        <w:t xml:space="preserve">Oświadczam, że w stosunku do następującego podmiotu, będącego podwykonawcą, na którego przypada ponad 10% wartości zamówienia: …………………………………………………….…….. </w:t>
      </w:r>
      <w:r w:rsidRPr="00A24708">
        <w:rPr>
          <w:i/>
          <w:sz w:val="16"/>
          <w:szCs w:val="16"/>
        </w:rPr>
        <w:t>(podać pełną nazwę/firmę, adres, a także w zależności od podmiotu: NIP/PESEL, KRS/CEiDG)</w:t>
      </w:r>
      <w:r w:rsidRPr="00A24708">
        <w:rPr>
          <w:sz w:val="16"/>
          <w:szCs w:val="16"/>
        </w:rPr>
        <w:t xml:space="preserve">, </w:t>
      </w:r>
      <w:r w:rsidRPr="00A24708">
        <w:rPr>
          <w:szCs w:val="20"/>
        </w:rPr>
        <w:t>nie zachodzą podstawy wykluczenia z postępowania o udzielenie zamówienia przewidziane w  art.  5k rozporządzenia 833/2014 w brzmieniu nadanym rozporządzeniem 2022/576.</w:t>
      </w:r>
    </w:p>
    <w:p w14:paraId="25A9EA21" w14:textId="77777777" w:rsidR="007F6465" w:rsidRPr="00A24708" w:rsidRDefault="007F6465" w:rsidP="007F6465">
      <w:pPr>
        <w:keepNext/>
        <w:keepLines/>
        <w:shd w:val="clear" w:color="auto" w:fill="BFBFBF" w:themeFill="background1" w:themeFillShade="BF"/>
        <w:spacing w:before="240" w:after="120"/>
        <w:ind w:left="357"/>
        <w:rPr>
          <w:b/>
          <w:szCs w:val="20"/>
        </w:rPr>
      </w:pPr>
      <w:r w:rsidRPr="00A24708">
        <w:rPr>
          <w:b/>
          <w:szCs w:val="20"/>
        </w:rPr>
        <w:t>OŚWIADCZENIE DOTYCZĄCE DOSTAWCY, NA KTÓREGO PRZYPADA PONAD 10% WARTOŚCI ZAMÓWIENIA:</w:t>
      </w:r>
    </w:p>
    <w:p w14:paraId="0287B781" w14:textId="77777777" w:rsidR="007F6465" w:rsidRPr="00A24708" w:rsidRDefault="007F6465" w:rsidP="007F6465">
      <w:pPr>
        <w:spacing w:after="120"/>
        <w:ind w:left="360"/>
        <w:rPr>
          <w:szCs w:val="20"/>
        </w:rPr>
      </w:pPr>
      <w:r w:rsidRPr="00A24708">
        <w:rPr>
          <w:color w:val="0070C0"/>
          <w:sz w:val="16"/>
          <w:szCs w:val="16"/>
        </w:rPr>
        <w:t>[UWAGA</w:t>
      </w:r>
      <w:r w:rsidRPr="00A24708">
        <w:rPr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24708">
        <w:rPr>
          <w:color w:val="0070C0"/>
          <w:sz w:val="16"/>
          <w:szCs w:val="16"/>
        </w:rPr>
        <w:t>]</w:t>
      </w:r>
    </w:p>
    <w:p w14:paraId="2B97763A" w14:textId="77777777" w:rsidR="007F6465" w:rsidRPr="00A24708" w:rsidRDefault="007F6465" w:rsidP="007F6465">
      <w:pPr>
        <w:ind w:left="360"/>
        <w:rPr>
          <w:szCs w:val="20"/>
        </w:rPr>
      </w:pPr>
      <w:r w:rsidRPr="00A24708">
        <w:rPr>
          <w:szCs w:val="20"/>
        </w:rPr>
        <w:t xml:space="preserve">Oświadczam, że w stosunku do następującego podmiotu, będącego dostawcą, na którego przypada ponad 10% wartości zamówienia: ………………………………………………………………… </w:t>
      </w:r>
      <w:r w:rsidRPr="00A24708">
        <w:rPr>
          <w:i/>
          <w:sz w:val="16"/>
          <w:szCs w:val="16"/>
        </w:rPr>
        <w:t>(podać pełną nazwę/firmę, adres, a także w zależności od podmiotu: NIP/PESEL, KRS/CEiDG)</w:t>
      </w:r>
      <w:r w:rsidRPr="00A24708">
        <w:rPr>
          <w:szCs w:val="20"/>
        </w:rPr>
        <w:t>, nie zachodzą podstawy wykluczenia z postępowania o udzielenie zamówienia przewidziane w  art.  5k rozporządzenia 833/2014 w brzmieniu nadanym rozporządzeniem 2022/576.</w:t>
      </w:r>
    </w:p>
    <w:p w14:paraId="3A889B52" w14:textId="77777777" w:rsidR="007F6465" w:rsidRPr="00A24708" w:rsidRDefault="007F6465" w:rsidP="007F6465">
      <w:pPr>
        <w:shd w:val="clear" w:color="auto" w:fill="BFBFBF" w:themeFill="background1" w:themeFillShade="BF"/>
        <w:spacing w:before="240"/>
        <w:ind w:left="360"/>
        <w:rPr>
          <w:b/>
          <w:szCs w:val="20"/>
        </w:rPr>
      </w:pPr>
      <w:r w:rsidRPr="00A24708">
        <w:rPr>
          <w:b/>
          <w:szCs w:val="20"/>
        </w:rPr>
        <w:lastRenderedPageBreak/>
        <w:t>OŚWIADCZENIE DOTYCZĄCE PODANYCH INFORMACJI:</w:t>
      </w:r>
    </w:p>
    <w:p w14:paraId="25BB6930" w14:textId="77777777" w:rsidR="007F6465" w:rsidRPr="00A24708" w:rsidRDefault="007F6465" w:rsidP="007F6465">
      <w:pPr>
        <w:ind w:left="360"/>
        <w:rPr>
          <w:b/>
          <w:szCs w:val="20"/>
        </w:rPr>
      </w:pPr>
    </w:p>
    <w:p w14:paraId="21BF2C75" w14:textId="77777777" w:rsidR="007F6465" w:rsidRPr="00A24708" w:rsidRDefault="007F6465" w:rsidP="007F6465">
      <w:pPr>
        <w:ind w:left="360"/>
        <w:rPr>
          <w:szCs w:val="20"/>
        </w:rPr>
      </w:pPr>
      <w:r w:rsidRPr="00A24708">
        <w:rPr>
          <w:szCs w:val="20"/>
        </w:rPr>
        <w:t xml:space="preserve">Oświadczam, że wszystkie informacje podane w powyższych oświadczeniach są aktualne </w:t>
      </w:r>
      <w:r w:rsidRPr="00A24708">
        <w:rPr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3E194C10" w14:textId="77777777" w:rsidR="007F6465" w:rsidRPr="00A24708" w:rsidRDefault="007F6465" w:rsidP="007F6465">
      <w:pPr>
        <w:ind w:left="360"/>
        <w:rPr>
          <w:szCs w:val="20"/>
        </w:rPr>
      </w:pPr>
    </w:p>
    <w:p w14:paraId="6B87C732" w14:textId="77777777" w:rsidR="007F6465" w:rsidRPr="00A24708" w:rsidRDefault="007F6465" w:rsidP="007F6465">
      <w:pPr>
        <w:shd w:val="clear" w:color="auto" w:fill="BFBFBF" w:themeFill="background1" w:themeFillShade="BF"/>
        <w:spacing w:after="120"/>
        <w:ind w:left="360"/>
        <w:rPr>
          <w:b/>
          <w:szCs w:val="20"/>
        </w:rPr>
      </w:pPr>
      <w:r w:rsidRPr="00A24708">
        <w:rPr>
          <w:b/>
          <w:szCs w:val="20"/>
        </w:rPr>
        <w:t>INFORMACJA DOTYCZĄCA DOSTĘPU DO PODMIOTOWYCH ŚRODKÓW DOWODOWYCH:</w:t>
      </w:r>
    </w:p>
    <w:p w14:paraId="52F1AAA5" w14:textId="77777777" w:rsidR="007F6465" w:rsidRPr="00A24708" w:rsidRDefault="007F6465" w:rsidP="007F6465">
      <w:pPr>
        <w:spacing w:after="120"/>
        <w:ind w:left="360"/>
        <w:rPr>
          <w:szCs w:val="20"/>
        </w:rPr>
      </w:pPr>
      <w:r w:rsidRPr="00A24708">
        <w:rPr>
          <w:szCs w:val="20"/>
        </w:rPr>
        <w:t>Wskazuję następujące podmiotowe środki dowodowe, które można uzyskać za pomocą bezpłatnych i ogólnodostępnych baz danych, oraz dane umożliwiające dostęp do tych środków:</w:t>
      </w:r>
      <w:r w:rsidRPr="00A24708">
        <w:rPr>
          <w:szCs w:val="20"/>
        </w:rPr>
        <w:br/>
        <w:t>1) ...............................................................................................................................................</w:t>
      </w:r>
    </w:p>
    <w:p w14:paraId="1C2C61EC" w14:textId="77777777" w:rsidR="007F6465" w:rsidRPr="00A24708" w:rsidRDefault="007F6465" w:rsidP="007F6465">
      <w:pPr>
        <w:ind w:left="360"/>
        <w:rPr>
          <w:sz w:val="16"/>
          <w:szCs w:val="16"/>
        </w:rPr>
      </w:pPr>
      <w:r w:rsidRPr="00A24708">
        <w:rPr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DB55660" w14:textId="77777777" w:rsidR="007F6465" w:rsidRPr="00A24708" w:rsidRDefault="007F6465" w:rsidP="007F6465">
      <w:pPr>
        <w:ind w:left="360"/>
        <w:rPr>
          <w:szCs w:val="20"/>
        </w:rPr>
      </w:pPr>
      <w:r w:rsidRPr="00A24708">
        <w:rPr>
          <w:szCs w:val="20"/>
        </w:rPr>
        <w:t>2) ...............................................................................................................................................</w:t>
      </w:r>
    </w:p>
    <w:p w14:paraId="60BF9131" w14:textId="77777777" w:rsidR="007F6465" w:rsidRPr="00A24708" w:rsidRDefault="007F6465" w:rsidP="007F6465">
      <w:pPr>
        <w:ind w:left="360"/>
        <w:rPr>
          <w:i/>
          <w:sz w:val="16"/>
          <w:szCs w:val="16"/>
        </w:rPr>
      </w:pPr>
      <w:r w:rsidRPr="00A24708">
        <w:rPr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652FFE5" w14:textId="77777777" w:rsidR="007F6465" w:rsidRDefault="007F6465" w:rsidP="007F6465">
      <w:pPr>
        <w:ind w:left="360"/>
        <w:rPr>
          <w:szCs w:val="20"/>
        </w:rPr>
      </w:pPr>
    </w:p>
    <w:p w14:paraId="3C94FE6E" w14:textId="77777777" w:rsidR="007F6465" w:rsidRDefault="007F6465" w:rsidP="007F6465">
      <w:pPr>
        <w:rPr>
          <w:szCs w:val="20"/>
        </w:rPr>
      </w:pPr>
    </w:p>
    <w:p w14:paraId="3AF19E46" w14:textId="0C4BA29A" w:rsidR="007F6465" w:rsidRDefault="007F6465" w:rsidP="007F6465">
      <w:pPr>
        <w:jc w:val="center"/>
        <w:rPr>
          <w:rFonts w:cs="Arial"/>
          <w:i/>
          <w:iCs/>
          <w:szCs w:val="22"/>
        </w:rPr>
      </w:pPr>
      <w:r>
        <w:rPr>
          <w:rFonts w:cs="Arial"/>
          <w:i/>
          <w:iCs/>
          <w:szCs w:val="22"/>
        </w:rPr>
        <w:t>Wypełniony dokument</w:t>
      </w:r>
      <w:r w:rsidRPr="00ED0E6D">
        <w:rPr>
          <w:rFonts w:cs="Arial"/>
          <w:i/>
          <w:iCs/>
          <w:szCs w:val="22"/>
        </w:rPr>
        <w:t xml:space="preserve"> należy opatrzyć kwalifikowanym podpisem elektronicznym.</w:t>
      </w:r>
    </w:p>
    <w:p w14:paraId="492FD200" w14:textId="3DDC0412" w:rsidR="007F6465" w:rsidRDefault="007F6465" w:rsidP="007F6465">
      <w:pPr>
        <w:rPr>
          <w:szCs w:val="20"/>
        </w:rPr>
      </w:pPr>
      <w:r>
        <w:rPr>
          <w:szCs w:val="20"/>
        </w:rPr>
        <w:br w:type="page"/>
      </w:r>
    </w:p>
    <w:p w14:paraId="687109C0" w14:textId="1CEC18E1" w:rsidR="00524894" w:rsidRDefault="00524894" w:rsidP="002F1B26">
      <w:pPr>
        <w:jc w:val="center"/>
        <w:rPr>
          <w:rFonts w:cs="Arial"/>
          <w:i/>
          <w:iCs/>
          <w:szCs w:val="22"/>
        </w:rPr>
      </w:pPr>
    </w:p>
    <w:tbl>
      <w:tblPr>
        <w:tblW w:w="9862" w:type="dxa"/>
        <w:tblInd w:w="-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62"/>
      </w:tblGrid>
      <w:tr w:rsidR="00524894" w:rsidRPr="0027727D" w14:paraId="7AB8A7EB" w14:textId="77777777" w:rsidTr="001829BC">
        <w:tc>
          <w:tcPr>
            <w:tcW w:w="9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15B475" w14:textId="1E506625" w:rsidR="00524894" w:rsidRPr="0027727D" w:rsidRDefault="00524894" w:rsidP="001829BC">
            <w:pPr>
              <w:pStyle w:val="Normalny6"/>
              <w:snapToGrid w:val="0"/>
              <w:spacing w:line="360" w:lineRule="auto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7727D">
              <w:rPr>
                <w:rFonts w:ascii="Arial" w:hAnsi="Arial"/>
                <w:b/>
                <w:sz w:val="20"/>
                <w:szCs w:val="20"/>
              </w:rPr>
              <w:t xml:space="preserve">Załącznik nr </w:t>
            </w:r>
            <w:r>
              <w:rPr>
                <w:rFonts w:ascii="Arial" w:hAnsi="Arial"/>
                <w:b/>
                <w:sz w:val="20"/>
                <w:szCs w:val="20"/>
              </w:rPr>
              <w:t>5</w:t>
            </w:r>
            <w:r w:rsidRPr="0027727D">
              <w:rPr>
                <w:rFonts w:ascii="Arial" w:hAnsi="Arial"/>
                <w:b/>
                <w:sz w:val="20"/>
                <w:szCs w:val="20"/>
              </w:rPr>
              <w:t xml:space="preserve"> do SWZ</w:t>
            </w:r>
          </w:p>
        </w:tc>
      </w:tr>
      <w:tr w:rsidR="00524894" w:rsidRPr="0027727D" w14:paraId="5CE614E1" w14:textId="77777777" w:rsidTr="001829BC">
        <w:tc>
          <w:tcPr>
            <w:tcW w:w="98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90EE426" w14:textId="4D7B6606" w:rsidR="00524894" w:rsidRPr="0027727D" w:rsidRDefault="00524894" w:rsidP="001829BC">
            <w:pPr>
              <w:pStyle w:val="Normalny6"/>
              <w:spacing w:line="360" w:lineRule="auto"/>
              <w:jc w:val="center"/>
              <w:rPr>
                <w:rFonts w:ascii="Arial" w:hAnsi="Arial" w:cs="Arial"/>
                <w:b/>
                <w:caps/>
                <w:kern w:val="20"/>
                <w:sz w:val="20"/>
                <w:szCs w:val="20"/>
              </w:rPr>
            </w:pPr>
            <w:bookmarkStart w:id="7" w:name="_Hlk138762840"/>
            <w:r w:rsidRPr="00FC26FB">
              <w:rPr>
                <w:rFonts w:ascii="Arial" w:hAnsi="Arial" w:cs="Arial"/>
                <w:b/>
                <w:kern w:val="20"/>
                <w:sz w:val="20"/>
                <w:szCs w:val="20"/>
              </w:rPr>
              <w:t>Oświadczeni</w:t>
            </w:r>
            <w:r w:rsidR="00E661D7">
              <w:rPr>
                <w:rFonts w:ascii="Arial" w:hAnsi="Arial" w:cs="Arial"/>
                <w:b/>
                <w:kern w:val="20"/>
                <w:sz w:val="20"/>
                <w:szCs w:val="20"/>
              </w:rPr>
              <w:t>a</w:t>
            </w:r>
            <w:r w:rsidRPr="00FC26FB">
              <w:rPr>
                <w:rFonts w:ascii="Arial" w:hAnsi="Arial" w:cs="Arial"/>
                <w:b/>
                <w:kern w:val="20"/>
                <w:sz w:val="20"/>
                <w:szCs w:val="20"/>
              </w:rPr>
              <w:t xml:space="preserve"> </w:t>
            </w:r>
            <w:r w:rsidR="00AB471F" w:rsidRPr="00AB471F">
              <w:rPr>
                <w:rFonts w:ascii="Arial" w:hAnsi="Arial" w:cs="Arial"/>
                <w:b/>
                <w:kern w:val="20"/>
                <w:sz w:val="20"/>
                <w:szCs w:val="20"/>
              </w:rPr>
              <w:t xml:space="preserve">podmiotu udostępniającego zasoby </w:t>
            </w:r>
            <w:r w:rsidRPr="00FC26FB">
              <w:rPr>
                <w:rFonts w:ascii="Arial" w:hAnsi="Arial" w:cs="Arial"/>
                <w:b/>
                <w:kern w:val="20"/>
                <w:sz w:val="20"/>
                <w:szCs w:val="20"/>
              </w:rPr>
              <w:t>dotyczące przesłanek wykluczenia z art. 5k rozporządzenia 833/2014 oraz art. 7 ust. 1 ustawy o szczególnych rozwiązaniach w zakresie przeciwdziałania wspieraniu agresji na Ukrainę oraz służących ochronie bezpieczeństwa narodowego</w:t>
            </w:r>
            <w:r w:rsidR="00AB471F">
              <w:rPr>
                <w:rFonts w:ascii="Arial" w:hAnsi="Arial" w:cs="Arial"/>
                <w:b/>
                <w:kern w:val="20"/>
                <w:sz w:val="20"/>
                <w:szCs w:val="20"/>
              </w:rPr>
              <w:t>,</w:t>
            </w:r>
            <w:r w:rsidR="00E661D7">
              <w:rPr>
                <w:rFonts w:ascii="Arial" w:hAnsi="Arial" w:cs="Arial"/>
                <w:b/>
                <w:kern w:val="20"/>
                <w:sz w:val="20"/>
                <w:szCs w:val="20"/>
              </w:rPr>
              <w:t xml:space="preserve"> </w:t>
            </w:r>
            <w:r w:rsidRPr="00FC26FB">
              <w:rPr>
                <w:rFonts w:ascii="Arial" w:hAnsi="Arial" w:cs="Arial"/>
                <w:b/>
                <w:kern w:val="20"/>
                <w:sz w:val="20"/>
                <w:szCs w:val="20"/>
              </w:rPr>
              <w:t xml:space="preserve">składane na podstawie art. 125 ust. </w:t>
            </w:r>
            <w:r>
              <w:rPr>
                <w:rFonts w:ascii="Arial" w:hAnsi="Arial" w:cs="Arial"/>
                <w:b/>
                <w:kern w:val="20"/>
                <w:sz w:val="20"/>
                <w:szCs w:val="20"/>
              </w:rPr>
              <w:t>5</w:t>
            </w:r>
            <w:r w:rsidRPr="00FC26FB">
              <w:rPr>
                <w:rFonts w:ascii="Arial" w:hAnsi="Arial" w:cs="Arial"/>
                <w:b/>
                <w:kern w:val="20"/>
                <w:sz w:val="20"/>
                <w:szCs w:val="20"/>
              </w:rPr>
              <w:t xml:space="preserve"> ustawy </w:t>
            </w:r>
            <w:bookmarkEnd w:id="7"/>
            <w:r w:rsidRPr="00FC26FB">
              <w:rPr>
                <w:rFonts w:ascii="Arial" w:hAnsi="Arial" w:cs="Arial"/>
                <w:b/>
                <w:kern w:val="20"/>
                <w:sz w:val="20"/>
                <w:szCs w:val="20"/>
              </w:rPr>
              <w:t>PZP</w:t>
            </w:r>
          </w:p>
          <w:p w14:paraId="6B53505B" w14:textId="77777777" w:rsidR="00524894" w:rsidRPr="0027727D" w:rsidRDefault="00524894" w:rsidP="001829BC">
            <w:pPr>
              <w:pStyle w:val="Normalny6"/>
              <w:spacing w:line="360" w:lineRule="auto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7727D">
              <w:rPr>
                <w:rFonts w:ascii="Arial" w:hAnsi="Arial" w:cs="Arial"/>
                <w:bCs/>
                <w:iCs/>
                <w:sz w:val="20"/>
                <w:szCs w:val="20"/>
              </w:rPr>
              <w:t>w postępowaniu o udzielenie zamówienia publicznego na usługę pn.:</w:t>
            </w:r>
          </w:p>
          <w:p w14:paraId="763EA8FE" w14:textId="44C66521" w:rsidR="00524894" w:rsidRPr="0027727D" w:rsidRDefault="008B3608" w:rsidP="001829BC">
            <w:pPr>
              <w:pStyle w:val="Normalny6"/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20"/>
              </w:rPr>
            </w:pPr>
            <w:r w:rsidRPr="008B3608">
              <w:rPr>
                <w:rFonts w:ascii="Arial" w:hAnsi="Arial" w:cs="Arial"/>
                <w:bCs/>
                <w:iCs/>
                <w:sz w:val="20"/>
                <w:szCs w:val="20"/>
              </w:rPr>
              <w:t>Odbieranie i transport odpadów komunalnych z terenu Gminy Trąbki Wielkie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br/>
            </w:r>
            <w:r w:rsidRPr="008B3608">
              <w:rPr>
                <w:rFonts w:ascii="Arial" w:hAnsi="Arial" w:cs="Arial"/>
                <w:bCs/>
                <w:iCs/>
                <w:sz w:val="20"/>
                <w:szCs w:val="20"/>
              </w:rPr>
              <w:t>w okresie od 01.07.2026 r. do 30.06.2029 r.</w:t>
            </w:r>
          </w:p>
        </w:tc>
      </w:tr>
    </w:tbl>
    <w:p w14:paraId="01BBD847" w14:textId="231DC230" w:rsidR="00524894" w:rsidRDefault="00524894" w:rsidP="00524894">
      <w:pPr>
        <w:spacing w:after="120" w:line="240" w:lineRule="auto"/>
        <w:jc w:val="center"/>
        <w:rPr>
          <w:rFonts w:cs="Arial"/>
          <w:b/>
          <w:bCs/>
          <w:iCs/>
          <w:szCs w:val="22"/>
        </w:rPr>
      </w:pPr>
      <w:r>
        <w:rPr>
          <w:bCs/>
          <w:i/>
          <w:iCs/>
          <w:szCs w:val="20"/>
        </w:rPr>
        <w:t>Oświadczenie składane wraz z ofertą,</w:t>
      </w:r>
      <w:r>
        <w:rPr>
          <w:bCs/>
          <w:i/>
          <w:iCs/>
          <w:szCs w:val="20"/>
        </w:rPr>
        <w:br/>
        <w:t xml:space="preserve">jeśli wykonawca </w:t>
      </w:r>
      <w:r w:rsidRPr="00524894">
        <w:rPr>
          <w:bCs/>
          <w:i/>
          <w:iCs/>
          <w:szCs w:val="20"/>
        </w:rPr>
        <w:t>polega na zasobach podmiotu udostępniającego zasoby</w:t>
      </w:r>
    </w:p>
    <w:p w14:paraId="5C6E3948" w14:textId="64BCA9C2" w:rsidR="00524894" w:rsidRPr="00617331" w:rsidRDefault="007C0381" w:rsidP="00524894">
      <w:pPr>
        <w:rPr>
          <w:b/>
          <w:szCs w:val="20"/>
        </w:rPr>
      </w:pPr>
      <w:r>
        <w:rPr>
          <w:b/>
          <w:szCs w:val="20"/>
        </w:rPr>
        <w:t>Występując w imieniu p</w:t>
      </w:r>
      <w:r w:rsidR="00524894" w:rsidRPr="00524894">
        <w:rPr>
          <w:b/>
          <w:szCs w:val="20"/>
        </w:rPr>
        <w:t>odmiot</w:t>
      </w:r>
      <w:r>
        <w:rPr>
          <w:b/>
          <w:szCs w:val="20"/>
        </w:rPr>
        <w:t>u</w:t>
      </w:r>
      <w:r w:rsidR="00524894" w:rsidRPr="00524894">
        <w:rPr>
          <w:b/>
          <w:szCs w:val="20"/>
        </w:rPr>
        <w:t xml:space="preserve"> udostępniając</w:t>
      </w:r>
      <w:r>
        <w:rPr>
          <w:b/>
          <w:szCs w:val="20"/>
        </w:rPr>
        <w:t>ego</w:t>
      </w:r>
      <w:r w:rsidR="00524894" w:rsidRPr="00524894">
        <w:rPr>
          <w:b/>
          <w:szCs w:val="20"/>
        </w:rPr>
        <w:t xml:space="preserve"> zasoby</w:t>
      </w:r>
      <w:r w:rsidR="00524894" w:rsidRPr="00A24708">
        <w:rPr>
          <w:b/>
          <w:szCs w:val="20"/>
          <w:vertAlign w:val="superscript"/>
        </w:rPr>
        <w:footnoteReference w:id="8"/>
      </w:r>
      <w:r w:rsidR="00524894" w:rsidRPr="00617331">
        <w:rPr>
          <w:b/>
          <w:szCs w:val="20"/>
        </w:rPr>
        <w:t>:</w:t>
      </w:r>
    </w:p>
    <w:p w14:paraId="0B9862F7" w14:textId="77777777" w:rsidR="00524894" w:rsidRDefault="00524894" w:rsidP="00524894">
      <w:pPr>
        <w:spacing w:line="240" w:lineRule="auto"/>
        <w:ind w:left="1418"/>
        <w:rPr>
          <w:szCs w:val="20"/>
        </w:rPr>
      </w:pPr>
      <w:r w:rsidRPr="00617331">
        <w:rPr>
          <w:szCs w:val="20"/>
        </w:rPr>
        <w:t>……………………</w:t>
      </w:r>
      <w:r>
        <w:rPr>
          <w:szCs w:val="20"/>
        </w:rPr>
        <w:t>………………………………………………………………………………</w:t>
      </w:r>
    </w:p>
    <w:p w14:paraId="70194F1B" w14:textId="77777777" w:rsidR="00524894" w:rsidRDefault="00524894" w:rsidP="00524894">
      <w:pPr>
        <w:spacing w:line="240" w:lineRule="auto"/>
        <w:ind w:left="1418"/>
        <w:rPr>
          <w:szCs w:val="20"/>
        </w:rPr>
      </w:pPr>
    </w:p>
    <w:p w14:paraId="15FCB38D" w14:textId="77777777" w:rsidR="00524894" w:rsidRPr="00617331" w:rsidRDefault="00524894" w:rsidP="00524894">
      <w:pPr>
        <w:spacing w:line="240" w:lineRule="auto"/>
        <w:ind w:left="1418"/>
        <w:rPr>
          <w:szCs w:val="20"/>
        </w:rPr>
      </w:pPr>
      <w:r>
        <w:rPr>
          <w:szCs w:val="20"/>
        </w:rPr>
        <w:t>……………………………………………………………………………………………………</w:t>
      </w:r>
    </w:p>
    <w:p w14:paraId="1A80DBB3" w14:textId="6A105253" w:rsidR="00524894" w:rsidRDefault="00524894" w:rsidP="00524894">
      <w:pPr>
        <w:spacing w:line="240" w:lineRule="auto"/>
        <w:ind w:firstLine="709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(pełna nazwa wraz adresem podmiotu, w zależności od podmiotu: NIP, KRS/CEiDG</w:t>
      </w:r>
      <w:r w:rsidRPr="00617331">
        <w:rPr>
          <w:i/>
          <w:sz w:val="16"/>
          <w:szCs w:val="16"/>
        </w:rPr>
        <w:t>)</w:t>
      </w:r>
    </w:p>
    <w:p w14:paraId="5C7933B3" w14:textId="77777777" w:rsidR="00524894" w:rsidRPr="00617331" w:rsidRDefault="00524894" w:rsidP="00524894">
      <w:pPr>
        <w:spacing w:line="240" w:lineRule="auto"/>
        <w:jc w:val="center"/>
        <w:rPr>
          <w:i/>
          <w:sz w:val="16"/>
          <w:szCs w:val="16"/>
        </w:rPr>
      </w:pPr>
    </w:p>
    <w:p w14:paraId="242928DD" w14:textId="77777777" w:rsidR="00524894" w:rsidRPr="00A24708" w:rsidRDefault="00524894" w:rsidP="00524894">
      <w:pPr>
        <w:shd w:val="clear" w:color="auto" w:fill="BFBFBF" w:themeFill="background1" w:themeFillShade="BF"/>
        <w:spacing w:before="360"/>
        <w:ind w:left="360"/>
        <w:rPr>
          <w:b/>
          <w:szCs w:val="20"/>
        </w:rPr>
      </w:pPr>
      <w:r w:rsidRPr="00A24708">
        <w:rPr>
          <w:b/>
          <w:szCs w:val="20"/>
        </w:rPr>
        <w:t>OŚWIADCZENIA DOTYCZĄCE PODMIOTU UDOSTEPNIAJĄCEGO ZASOBY:</w:t>
      </w:r>
    </w:p>
    <w:p w14:paraId="5A117256" w14:textId="77777777" w:rsidR="00524894" w:rsidRPr="00A24708" w:rsidRDefault="00524894" w:rsidP="00524894">
      <w:pPr>
        <w:widowControl/>
        <w:numPr>
          <w:ilvl w:val="0"/>
          <w:numId w:val="20"/>
        </w:numPr>
        <w:suppressAutoHyphens w:val="0"/>
        <w:autoSpaceDN/>
        <w:spacing w:before="360"/>
        <w:contextualSpacing/>
        <w:textAlignment w:val="auto"/>
        <w:rPr>
          <w:rFonts w:eastAsia="Calibri"/>
          <w:b/>
          <w:bCs/>
          <w:szCs w:val="20"/>
          <w:lang w:eastAsia="en-US"/>
        </w:rPr>
      </w:pPr>
      <w:r w:rsidRPr="00A24708">
        <w:rPr>
          <w:rFonts w:eastAsia="Calibri"/>
          <w:szCs w:val="20"/>
          <w:lang w:eastAsia="en-US"/>
        </w:rPr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A24708">
        <w:rPr>
          <w:rFonts w:eastAsia="Calibri"/>
          <w:szCs w:val="20"/>
          <w:vertAlign w:val="superscript"/>
          <w:lang w:eastAsia="en-US"/>
        </w:rPr>
        <w:footnoteReference w:id="9"/>
      </w:r>
    </w:p>
    <w:p w14:paraId="6A5C3517" w14:textId="09964C12" w:rsidR="00524894" w:rsidRPr="00A24708" w:rsidRDefault="00524894" w:rsidP="00524894">
      <w:pPr>
        <w:widowControl/>
        <w:numPr>
          <w:ilvl w:val="0"/>
          <w:numId w:val="20"/>
        </w:numPr>
        <w:suppressAutoHyphens w:val="0"/>
        <w:autoSpaceDN/>
        <w:textAlignment w:val="auto"/>
        <w:rPr>
          <w:rFonts w:eastAsiaTheme="minorHAnsi"/>
          <w:b/>
          <w:bCs/>
          <w:szCs w:val="20"/>
          <w:lang w:eastAsia="en-US"/>
        </w:rPr>
      </w:pPr>
      <w:r w:rsidRPr="00A24708">
        <w:rPr>
          <w:rFonts w:eastAsiaTheme="minorHAnsi"/>
          <w:szCs w:val="20"/>
          <w:lang w:eastAsia="en-US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C5803">
        <w:rPr>
          <w:rFonts w:eastAsiaTheme="minorHAnsi"/>
          <w:szCs w:val="20"/>
          <w:lang w:eastAsia="en-US"/>
        </w:rPr>
        <w:t xml:space="preserve">t.j. </w:t>
      </w:r>
      <w:hyperlink r:id="rId13" w:history="1">
        <w:r w:rsidR="006C5803" w:rsidRPr="006C5803">
          <w:rPr>
            <w:rStyle w:val="Hipercze"/>
            <w:rFonts w:eastAsiaTheme="minorHAnsi"/>
            <w:szCs w:val="20"/>
            <w:lang w:eastAsia="en-US"/>
          </w:rPr>
          <w:t>Dz.U. 2025 poz. 514</w:t>
        </w:r>
      </w:hyperlink>
      <w:r w:rsidR="006C5803">
        <w:rPr>
          <w:rFonts w:eastAsiaTheme="minorHAnsi"/>
          <w:szCs w:val="20"/>
          <w:lang w:eastAsia="en-US"/>
        </w:rPr>
        <w:t xml:space="preserve"> ze zm.</w:t>
      </w:r>
      <w:r w:rsidRPr="00A24708">
        <w:rPr>
          <w:rFonts w:eastAsiaTheme="minorHAnsi"/>
          <w:szCs w:val="20"/>
          <w:lang w:eastAsia="en-US"/>
        </w:rPr>
        <w:t>)</w:t>
      </w:r>
      <w:r w:rsidRPr="00A24708">
        <w:rPr>
          <w:rFonts w:eastAsiaTheme="minorHAnsi"/>
          <w:i/>
          <w:iCs/>
          <w:color w:val="222222"/>
          <w:szCs w:val="20"/>
          <w:lang w:eastAsia="en-US"/>
        </w:rPr>
        <w:t>.</w:t>
      </w:r>
      <w:r w:rsidRPr="00A24708">
        <w:rPr>
          <w:rFonts w:eastAsiaTheme="minorHAnsi"/>
          <w:color w:val="222222"/>
          <w:szCs w:val="20"/>
          <w:vertAlign w:val="superscript"/>
          <w:lang w:eastAsia="en-US"/>
        </w:rPr>
        <w:footnoteReference w:id="10"/>
      </w:r>
    </w:p>
    <w:p w14:paraId="3AD64392" w14:textId="77777777" w:rsidR="00524894" w:rsidRPr="006C5803" w:rsidRDefault="00524894" w:rsidP="006C5803">
      <w:pPr>
        <w:shd w:val="clear" w:color="auto" w:fill="BFBFBF" w:themeFill="background1" w:themeFillShade="BF"/>
        <w:spacing w:before="240"/>
        <w:ind w:left="360"/>
        <w:rPr>
          <w:b/>
          <w:szCs w:val="20"/>
        </w:rPr>
      </w:pPr>
      <w:r w:rsidRPr="006C5803">
        <w:rPr>
          <w:b/>
          <w:szCs w:val="20"/>
        </w:rPr>
        <w:lastRenderedPageBreak/>
        <w:t>OŚWIADCZENIE DOTYCZĄCE PODANYCH INFORMACJI:</w:t>
      </w:r>
    </w:p>
    <w:p w14:paraId="48EB18FF" w14:textId="77777777" w:rsidR="00524894" w:rsidRPr="00524894" w:rsidRDefault="00524894" w:rsidP="00524894">
      <w:pPr>
        <w:ind w:left="360"/>
        <w:rPr>
          <w:b/>
          <w:szCs w:val="20"/>
        </w:rPr>
      </w:pPr>
    </w:p>
    <w:p w14:paraId="7E2ACA1F" w14:textId="77777777" w:rsidR="00524894" w:rsidRPr="00524894" w:rsidRDefault="00524894" w:rsidP="00524894">
      <w:pPr>
        <w:pStyle w:val="Akapitzlist"/>
        <w:numPr>
          <w:ilvl w:val="0"/>
          <w:numId w:val="20"/>
        </w:numPr>
        <w:rPr>
          <w:szCs w:val="20"/>
        </w:rPr>
      </w:pPr>
      <w:r w:rsidRPr="00524894">
        <w:rPr>
          <w:szCs w:val="20"/>
        </w:rPr>
        <w:t>Oświadczam, że wszystkie informacje podane w powyższych oświadczeniach są aktualne i zgodne z prawdą oraz zostały przedstawione z pełną świadomością konsekwencji wprowadzenia zamawiającego w błąd przy przedstawianiu informacji.</w:t>
      </w:r>
    </w:p>
    <w:p w14:paraId="4A98FF26" w14:textId="77777777" w:rsidR="00524894" w:rsidRPr="00524894" w:rsidRDefault="00524894" w:rsidP="00524894">
      <w:pPr>
        <w:ind w:left="360"/>
        <w:rPr>
          <w:szCs w:val="20"/>
        </w:rPr>
      </w:pPr>
    </w:p>
    <w:p w14:paraId="6A812041" w14:textId="77777777" w:rsidR="00524894" w:rsidRPr="006C5803" w:rsidRDefault="00524894" w:rsidP="006C5803">
      <w:pPr>
        <w:shd w:val="clear" w:color="auto" w:fill="BFBFBF" w:themeFill="background1" w:themeFillShade="BF"/>
        <w:spacing w:after="120"/>
        <w:ind w:left="360"/>
        <w:rPr>
          <w:b/>
          <w:szCs w:val="20"/>
        </w:rPr>
      </w:pPr>
      <w:r w:rsidRPr="006C5803">
        <w:rPr>
          <w:b/>
          <w:szCs w:val="20"/>
        </w:rPr>
        <w:t>INFORMACJA DOTYCZĄCA DOSTĘPU DO PODMIOTOWYCH ŚRODKÓW DOWODOWYCH:</w:t>
      </w:r>
    </w:p>
    <w:p w14:paraId="76BF5A71" w14:textId="77777777" w:rsidR="00524894" w:rsidRPr="00524894" w:rsidRDefault="00524894" w:rsidP="00524894">
      <w:pPr>
        <w:pStyle w:val="Akapitzlist"/>
        <w:numPr>
          <w:ilvl w:val="0"/>
          <w:numId w:val="20"/>
        </w:numPr>
        <w:spacing w:after="120"/>
        <w:rPr>
          <w:szCs w:val="20"/>
        </w:rPr>
      </w:pPr>
      <w:r w:rsidRPr="00524894">
        <w:rPr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14:paraId="25FD926B" w14:textId="77777777" w:rsidR="00524894" w:rsidRPr="00524894" w:rsidRDefault="00524894" w:rsidP="00524894">
      <w:pPr>
        <w:ind w:left="357"/>
        <w:rPr>
          <w:szCs w:val="20"/>
        </w:rPr>
      </w:pPr>
      <w:r w:rsidRPr="00524894">
        <w:rPr>
          <w:szCs w:val="20"/>
        </w:rPr>
        <w:t>1) ...............................................................................................................................................</w:t>
      </w:r>
    </w:p>
    <w:p w14:paraId="0BE6E5F8" w14:textId="77777777" w:rsidR="00524894" w:rsidRPr="00524894" w:rsidRDefault="00524894" w:rsidP="00524894">
      <w:pPr>
        <w:spacing w:after="240"/>
        <w:ind w:left="426"/>
        <w:rPr>
          <w:sz w:val="16"/>
          <w:szCs w:val="16"/>
        </w:rPr>
      </w:pPr>
      <w:r w:rsidRPr="00524894">
        <w:rPr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4540A44" w14:textId="27D9D259" w:rsidR="00524894" w:rsidRPr="00524894" w:rsidRDefault="00524894" w:rsidP="00524894">
      <w:pPr>
        <w:ind w:left="357"/>
        <w:rPr>
          <w:szCs w:val="20"/>
        </w:rPr>
      </w:pPr>
      <w:r>
        <w:rPr>
          <w:szCs w:val="20"/>
        </w:rPr>
        <w:t>2</w:t>
      </w:r>
      <w:r w:rsidRPr="00524894">
        <w:rPr>
          <w:szCs w:val="20"/>
        </w:rPr>
        <w:t>) ...............................................................................................................................................</w:t>
      </w:r>
    </w:p>
    <w:p w14:paraId="371ABAB4" w14:textId="77777777" w:rsidR="00524894" w:rsidRPr="00524894" w:rsidRDefault="00524894" w:rsidP="00524894">
      <w:pPr>
        <w:spacing w:after="240"/>
        <w:ind w:left="426"/>
        <w:rPr>
          <w:sz w:val="16"/>
          <w:szCs w:val="16"/>
        </w:rPr>
      </w:pPr>
      <w:r w:rsidRPr="00524894">
        <w:rPr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8DA01CE" w14:textId="77777777" w:rsidR="00A53359" w:rsidRDefault="00A53359" w:rsidP="00A53359">
      <w:pPr>
        <w:rPr>
          <w:szCs w:val="20"/>
        </w:rPr>
      </w:pPr>
    </w:p>
    <w:p w14:paraId="00F0414A" w14:textId="77777777" w:rsidR="00A53359" w:rsidRDefault="00A53359" w:rsidP="00A53359">
      <w:pPr>
        <w:jc w:val="center"/>
        <w:rPr>
          <w:rFonts w:cs="Arial"/>
          <w:i/>
          <w:iCs/>
          <w:szCs w:val="22"/>
        </w:rPr>
      </w:pPr>
      <w:r>
        <w:rPr>
          <w:rFonts w:cs="Arial"/>
          <w:i/>
          <w:iCs/>
          <w:szCs w:val="22"/>
        </w:rPr>
        <w:t>Wypełniony dokument</w:t>
      </w:r>
      <w:r w:rsidRPr="00ED0E6D">
        <w:rPr>
          <w:rFonts w:cs="Arial"/>
          <w:i/>
          <w:iCs/>
          <w:szCs w:val="22"/>
        </w:rPr>
        <w:t xml:space="preserve"> należy opatrzyć kwalifikowanym podpisem elektronicznym.</w:t>
      </w:r>
    </w:p>
    <w:p w14:paraId="0153A511" w14:textId="77777777" w:rsidR="00A53359" w:rsidRDefault="00A53359" w:rsidP="00A53359">
      <w:pPr>
        <w:rPr>
          <w:szCs w:val="20"/>
        </w:rPr>
      </w:pPr>
    </w:p>
    <w:p w14:paraId="1DBB3BFF" w14:textId="0E84378C" w:rsidR="00524894" w:rsidRPr="00A53359" w:rsidRDefault="00524894" w:rsidP="00A53359">
      <w:pPr>
        <w:rPr>
          <w:szCs w:val="20"/>
        </w:rPr>
      </w:pPr>
      <w:r w:rsidRPr="00A53359">
        <w:rPr>
          <w:szCs w:val="20"/>
        </w:rPr>
        <w:br w:type="page"/>
      </w:r>
    </w:p>
    <w:tbl>
      <w:tblPr>
        <w:tblW w:w="9862" w:type="dxa"/>
        <w:tblInd w:w="-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62"/>
      </w:tblGrid>
      <w:tr w:rsidR="00DF5DEC" w:rsidRPr="0027727D" w14:paraId="37547E79" w14:textId="77777777" w:rsidTr="000C2B8E">
        <w:tc>
          <w:tcPr>
            <w:tcW w:w="9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E02E13" w14:textId="44F14AB1" w:rsidR="00DF5DEC" w:rsidRPr="0027727D" w:rsidRDefault="00DF5DEC" w:rsidP="000C2B8E">
            <w:pPr>
              <w:pStyle w:val="Normalny6"/>
              <w:snapToGrid w:val="0"/>
              <w:spacing w:line="360" w:lineRule="auto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7727D">
              <w:rPr>
                <w:rFonts w:ascii="Arial" w:hAnsi="Arial"/>
                <w:b/>
                <w:sz w:val="20"/>
                <w:szCs w:val="20"/>
              </w:rPr>
              <w:lastRenderedPageBreak/>
              <w:t xml:space="preserve">Załącznik nr </w:t>
            </w:r>
            <w:r>
              <w:rPr>
                <w:rFonts w:ascii="Arial" w:hAnsi="Arial"/>
                <w:b/>
                <w:sz w:val="20"/>
                <w:szCs w:val="20"/>
              </w:rPr>
              <w:t>6</w:t>
            </w:r>
            <w:r w:rsidRPr="0027727D">
              <w:rPr>
                <w:rFonts w:ascii="Arial" w:hAnsi="Arial"/>
                <w:b/>
                <w:sz w:val="20"/>
                <w:szCs w:val="20"/>
              </w:rPr>
              <w:t xml:space="preserve"> do SWZ</w:t>
            </w:r>
          </w:p>
        </w:tc>
      </w:tr>
      <w:tr w:rsidR="00DF5DEC" w:rsidRPr="0027727D" w14:paraId="0B563CD4" w14:textId="77777777" w:rsidTr="000C2B8E">
        <w:trPr>
          <w:trHeight w:hRule="exact" w:val="1701"/>
        </w:trPr>
        <w:tc>
          <w:tcPr>
            <w:tcW w:w="98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84AD31" w14:textId="4CDD8FA9" w:rsidR="00DF5DEC" w:rsidRPr="0027727D" w:rsidRDefault="00DF5DEC" w:rsidP="000C2B8E">
            <w:pPr>
              <w:pStyle w:val="Normalny6"/>
              <w:spacing w:line="360" w:lineRule="auto"/>
              <w:jc w:val="center"/>
              <w:rPr>
                <w:rFonts w:ascii="Arial" w:hAnsi="Arial" w:cs="Arial"/>
                <w:b/>
                <w:caps/>
                <w:kern w:val="20"/>
                <w:sz w:val="20"/>
                <w:szCs w:val="20"/>
              </w:rPr>
            </w:pPr>
            <w:r w:rsidRPr="00DF5DEC">
              <w:rPr>
                <w:rFonts w:ascii="Arial" w:hAnsi="Arial" w:cs="Arial"/>
                <w:b/>
                <w:kern w:val="20"/>
                <w:sz w:val="20"/>
                <w:szCs w:val="20"/>
              </w:rPr>
              <w:t xml:space="preserve">Oświadczenie </w:t>
            </w:r>
            <w:r>
              <w:rPr>
                <w:rFonts w:ascii="Arial" w:hAnsi="Arial" w:cs="Arial"/>
                <w:b/>
                <w:kern w:val="20"/>
                <w:sz w:val="20"/>
                <w:szCs w:val="20"/>
              </w:rPr>
              <w:t>w</w:t>
            </w:r>
            <w:r w:rsidRPr="00DF5DEC">
              <w:rPr>
                <w:rFonts w:ascii="Arial" w:hAnsi="Arial" w:cs="Arial"/>
                <w:b/>
                <w:kern w:val="20"/>
                <w:sz w:val="20"/>
                <w:szCs w:val="20"/>
              </w:rPr>
              <w:t>ykonawców wspólnie ubiegających się o zamówienie</w:t>
            </w:r>
          </w:p>
          <w:p w14:paraId="5FF50458" w14:textId="77777777" w:rsidR="00DF5DEC" w:rsidRPr="0027727D" w:rsidRDefault="00DF5DEC" w:rsidP="000C2B8E">
            <w:pPr>
              <w:pStyle w:val="Normalny6"/>
              <w:spacing w:line="360" w:lineRule="auto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7727D">
              <w:rPr>
                <w:rFonts w:ascii="Arial" w:hAnsi="Arial" w:cs="Arial"/>
                <w:bCs/>
                <w:iCs/>
                <w:sz w:val="20"/>
                <w:szCs w:val="20"/>
              </w:rPr>
              <w:t>w postępowaniu o udzielenie zamówienia publicznego na usługę pn.:</w:t>
            </w:r>
          </w:p>
          <w:p w14:paraId="55B4921D" w14:textId="692416CA" w:rsidR="00DF5DEC" w:rsidRPr="0027727D" w:rsidRDefault="008B3608" w:rsidP="000C2B8E">
            <w:pPr>
              <w:pStyle w:val="Normalny6"/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20"/>
              </w:rPr>
            </w:pPr>
            <w:r w:rsidRPr="008B3608">
              <w:rPr>
                <w:rFonts w:ascii="Arial" w:hAnsi="Arial" w:cs="Arial"/>
                <w:bCs/>
                <w:iCs/>
                <w:sz w:val="20"/>
                <w:szCs w:val="20"/>
              </w:rPr>
              <w:t>Odbieranie i transport odpadów komunalnych z terenu Gminy Trąbki Wielkie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br/>
            </w:r>
            <w:r w:rsidRPr="008B3608">
              <w:rPr>
                <w:rFonts w:ascii="Arial" w:hAnsi="Arial" w:cs="Arial"/>
                <w:bCs/>
                <w:iCs/>
                <w:sz w:val="20"/>
                <w:szCs w:val="20"/>
              </w:rPr>
              <w:t>w okresie od 01.07.2026 r. do 30.06.2029 r.</w:t>
            </w:r>
          </w:p>
        </w:tc>
      </w:tr>
    </w:tbl>
    <w:p w14:paraId="0B35F9D1" w14:textId="431E6D75" w:rsidR="00DF5DEC" w:rsidRDefault="00DF5DEC" w:rsidP="00DF5DEC">
      <w:pPr>
        <w:spacing w:before="120"/>
        <w:jc w:val="center"/>
        <w:rPr>
          <w:bCs/>
          <w:i/>
          <w:iCs/>
          <w:szCs w:val="20"/>
        </w:rPr>
      </w:pPr>
      <w:r w:rsidRPr="00AA19DC">
        <w:rPr>
          <w:bCs/>
          <w:i/>
          <w:iCs/>
          <w:szCs w:val="20"/>
        </w:rPr>
        <w:t>Oświadczenie składane wraz</w:t>
      </w:r>
      <w:r>
        <w:rPr>
          <w:bCs/>
          <w:i/>
          <w:iCs/>
          <w:szCs w:val="20"/>
        </w:rPr>
        <w:t xml:space="preserve"> z </w:t>
      </w:r>
      <w:r w:rsidRPr="00AA19DC">
        <w:rPr>
          <w:bCs/>
          <w:i/>
          <w:iCs/>
          <w:szCs w:val="20"/>
        </w:rPr>
        <w:t>ofertą</w:t>
      </w:r>
      <w:r>
        <w:rPr>
          <w:bCs/>
          <w:i/>
          <w:iCs/>
          <w:szCs w:val="20"/>
        </w:rPr>
        <w:t xml:space="preserve"> </w:t>
      </w:r>
      <w:r>
        <w:rPr>
          <w:bCs/>
          <w:i/>
          <w:iCs/>
          <w:szCs w:val="20"/>
        </w:rPr>
        <w:br/>
        <w:t>tylko w przypadku wykonawców wspólnie ubiegających się o udzielenie zamówienia</w:t>
      </w:r>
    </w:p>
    <w:p w14:paraId="30BD8C63" w14:textId="77777777" w:rsidR="00DF5DEC" w:rsidRDefault="00DF5DEC" w:rsidP="00DF5DEC">
      <w:pPr>
        <w:jc w:val="center"/>
        <w:rPr>
          <w:bCs/>
          <w:i/>
          <w:iCs/>
          <w:szCs w:val="20"/>
        </w:rPr>
      </w:pPr>
    </w:p>
    <w:p w14:paraId="72BF740D" w14:textId="53336E20" w:rsidR="00DF5DEC" w:rsidRDefault="00DF5DEC" w:rsidP="00DF5DEC">
      <w:pPr>
        <w:rPr>
          <w:b/>
          <w:szCs w:val="20"/>
        </w:rPr>
      </w:pPr>
      <w:r>
        <w:rPr>
          <w:b/>
          <w:szCs w:val="20"/>
        </w:rPr>
        <w:t>W imieniu występujących wspólnie</w:t>
      </w:r>
      <w:r w:rsidR="00B662BD">
        <w:rPr>
          <w:b/>
          <w:szCs w:val="20"/>
        </w:rPr>
        <w:t xml:space="preserve"> wykonaw</w:t>
      </w:r>
      <w:r>
        <w:rPr>
          <w:b/>
          <w:szCs w:val="20"/>
        </w:rPr>
        <w:t>ców</w:t>
      </w:r>
      <w:r>
        <w:rPr>
          <w:rStyle w:val="Odwoanieprzypisudolnego"/>
          <w:b/>
          <w:szCs w:val="20"/>
        </w:rPr>
        <w:footnoteReference w:id="11"/>
      </w:r>
      <w:r>
        <w:rPr>
          <w:b/>
          <w:szCs w:val="20"/>
        </w:rPr>
        <w:t>:</w:t>
      </w:r>
    </w:p>
    <w:p w14:paraId="35D3F881" w14:textId="77777777" w:rsidR="00DF5DEC" w:rsidRDefault="00DF5DEC" w:rsidP="00DF5DEC">
      <w:pPr>
        <w:spacing w:line="240" w:lineRule="auto"/>
        <w:ind w:left="1418"/>
        <w:rPr>
          <w:szCs w:val="20"/>
        </w:rPr>
      </w:pPr>
    </w:p>
    <w:p w14:paraId="1FF1485A" w14:textId="77777777" w:rsidR="00DF5DEC" w:rsidRPr="00617331" w:rsidRDefault="00DF5DEC" w:rsidP="00DF5DEC">
      <w:pPr>
        <w:spacing w:line="240" w:lineRule="auto"/>
        <w:ind w:left="1418"/>
        <w:rPr>
          <w:szCs w:val="20"/>
        </w:rPr>
      </w:pPr>
      <w:r>
        <w:rPr>
          <w:szCs w:val="20"/>
        </w:rPr>
        <w:t>……………………………………………………………………………………………………</w:t>
      </w:r>
    </w:p>
    <w:p w14:paraId="06717639" w14:textId="77777777" w:rsidR="00DF5DEC" w:rsidRDefault="00DF5DEC" w:rsidP="00DF5DEC">
      <w:pPr>
        <w:spacing w:line="240" w:lineRule="auto"/>
        <w:ind w:left="1418"/>
        <w:rPr>
          <w:szCs w:val="20"/>
        </w:rPr>
      </w:pPr>
    </w:p>
    <w:p w14:paraId="49D10DCC" w14:textId="77777777" w:rsidR="00DF5DEC" w:rsidRPr="00617331" w:rsidRDefault="00DF5DEC" w:rsidP="00DF5DEC">
      <w:pPr>
        <w:spacing w:line="240" w:lineRule="auto"/>
        <w:ind w:left="1418"/>
        <w:rPr>
          <w:szCs w:val="20"/>
        </w:rPr>
      </w:pPr>
      <w:r>
        <w:rPr>
          <w:szCs w:val="20"/>
        </w:rPr>
        <w:t>……………………………………………………………………………………………………</w:t>
      </w:r>
    </w:p>
    <w:p w14:paraId="740B2193" w14:textId="065AF07C" w:rsidR="00DF5DEC" w:rsidRDefault="00DF5DEC" w:rsidP="00DF5DEC">
      <w:pPr>
        <w:spacing w:line="240" w:lineRule="auto"/>
        <w:ind w:firstLine="709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(pełna nazwa wraz adresem</w:t>
      </w:r>
      <w:r w:rsidR="00B662BD">
        <w:rPr>
          <w:i/>
          <w:sz w:val="16"/>
          <w:szCs w:val="16"/>
        </w:rPr>
        <w:t xml:space="preserve"> </w:t>
      </w:r>
      <w:r w:rsidR="008B3608">
        <w:rPr>
          <w:i/>
          <w:sz w:val="16"/>
          <w:szCs w:val="16"/>
        </w:rPr>
        <w:t>każdego przedsiębiorcy -</w:t>
      </w:r>
      <w:r>
        <w:rPr>
          <w:i/>
          <w:sz w:val="16"/>
          <w:szCs w:val="16"/>
        </w:rPr>
        <w:t xml:space="preserve"> w zależności od podmiotu: NIP, KRS/CEiDG</w:t>
      </w:r>
      <w:r w:rsidRPr="00617331">
        <w:rPr>
          <w:i/>
          <w:sz w:val="16"/>
          <w:szCs w:val="16"/>
        </w:rPr>
        <w:t>)</w:t>
      </w:r>
    </w:p>
    <w:p w14:paraId="6A13F5C4" w14:textId="77777777" w:rsidR="00DF5DEC" w:rsidRPr="00617331" w:rsidRDefault="00DF5DEC" w:rsidP="00DF5DEC">
      <w:pPr>
        <w:spacing w:line="240" w:lineRule="auto"/>
        <w:jc w:val="center"/>
        <w:rPr>
          <w:i/>
          <w:sz w:val="16"/>
          <w:szCs w:val="16"/>
        </w:rPr>
      </w:pPr>
    </w:p>
    <w:p w14:paraId="1AC859AA" w14:textId="77777777" w:rsidR="00DF5DEC" w:rsidRPr="00617331" w:rsidRDefault="00DF5DEC" w:rsidP="00DF5DEC">
      <w:pPr>
        <w:rPr>
          <w:b/>
          <w:szCs w:val="20"/>
        </w:rPr>
      </w:pPr>
      <w:r w:rsidRPr="00617331">
        <w:rPr>
          <w:b/>
          <w:szCs w:val="20"/>
        </w:rPr>
        <w:t>reprezentowany</w:t>
      </w:r>
      <w:r>
        <w:rPr>
          <w:b/>
          <w:szCs w:val="20"/>
        </w:rPr>
        <w:t>ch</w:t>
      </w:r>
      <w:r w:rsidRPr="00617331">
        <w:rPr>
          <w:b/>
          <w:szCs w:val="20"/>
        </w:rPr>
        <w:t xml:space="preserve"> przez:</w:t>
      </w:r>
    </w:p>
    <w:p w14:paraId="13249318" w14:textId="77777777" w:rsidR="00DF5DEC" w:rsidRPr="00617331" w:rsidRDefault="00DF5DEC" w:rsidP="00DF5DEC">
      <w:pPr>
        <w:rPr>
          <w:szCs w:val="20"/>
          <w:u w:val="single"/>
        </w:rPr>
      </w:pPr>
    </w:p>
    <w:p w14:paraId="7D2BCC5E" w14:textId="77777777" w:rsidR="00DF5DEC" w:rsidRPr="00617331" w:rsidRDefault="00DF5DEC" w:rsidP="00DF5DEC">
      <w:pPr>
        <w:spacing w:line="240" w:lineRule="auto"/>
        <w:ind w:left="709" w:firstLine="709"/>
        <w:rPr>
          <w:szCs w:val="20"/>
        </w:rPr>
      </w:pPr>
      <w:r w:rsidRPr="00617331">
        <w:rPr>
          <w:szCs w:val="20"/>
        </w:rPr>
        <w:t>……………………………………………………………………</w:t>
      </w:r>
      <w:r>
        <w:rPr>
          <w:szCs w:val="20"/>
        </w:rPr>
        <w:t>…………………………</w:t>
      </w:r>
      <w:r w:rsidRPr="00617331">
        <w:rPr>
          <w:szCs w:val="20"/>
        </w:rPr>
        <w:t>……</w:t>
      </w:r>
    </w:p>
    <w:p w14:paraId="144C2B63" w14:textId="77777777" w:rsidR="00DF5DEC" w:rsidRDefault="00DF5DEC" w:rsidP="00DF5DEC">
      <w:pPr>
        <w:spacing w:after="240" w:line="240" w:lineRule="auto"/>
        <w:jc w:val="center"/>
        <w:rPr>
          <w:i/>
          <w:sz w:val="16"/>
          <w:szCs w:val="16"/>
        </w:rPr>
      </w:pPr>
      <w:r w:rsidRPr="00617331">
        <w:rPr>
          <w:i/>
          <w:sz w:val="16"/>
          <w:szCs w:val="16"/>
        </w:rPr>
        <w:t>(imię, nazwisko, stanowisko/podstawa do reprezentacji)</w:t>
      </w:r>
    </w:p>
    <w:p w14:paraId="4929248B" w14:textId="49BDA0FB" w:rsidR="00DF5DEC" w:rsidRDefault="00DF5DEC" w:rsidP="00DF5DEC">
      <w:pPr>
        <w:pStyle w:val="Standard"/>
        <w:autoSpaceDE w:val="0"/>
        <w:autoSpaceDN/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 podstawie art. 117 ust. 4 ustawy z dnia 11 września 2019 roku – Prawo zamówień publicznych, oświadczam, że poszczególni</w:t>
      </w:r>
      <w:r w:rsidR="00B662BD">
        <w:rPr>
          <w:rFonts w:ascii="Arial" w:hAnsi="Arial" w:cs="Arial"/>
          <w:sz w:val="20"/>
          <w:szCs w:val="20"/>
        </w:rPr>
        <w:t xml:space="preserve"> wykonaw</w:t>
      </w:r>
      <w:r>
        <w:rPr>
          <w:rFonts w:ascii="Arial" w:hAnsi="Arial" w:cs="Arial"/>
          <w:sz w:val="20"/>
          <w:szCs w:val="20"/>
        </w:rPr>
        <w:t>cy wspólnie ubiegający się o zamówienie</w:t>
      </w:r>
      <w:r w:rsidRPr="00A8440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wykonają</w:t>
      </w:r>
      <w:r w:rsidRPr="00A8440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następujące usługi:</w:t>
      </w:r>
      <w:r>
        <w:rPr>
          <w:rStyle w:val="Odwoanieprzypisudolnego"/>
          <w:rFonts w:ascii="Arial" w:hAnsi="Arial" w:cs="Arial"/>
          <w:sz w:val="20"/>
          <w:szCs w:val="20"/>
        </w:rPr>
        <w:footnoteReference w:id="12"/>
      </w:r>
    </w:p>
    <w:p w14:paraId="4A6BCF72" w14:textId="03433DC5" w:rsidR="00DF5DEC" w:rsidRPr="004A091B" w:rsidRDefault="00DF5DEC" w:rsidP="00DF5DEC">
      <w:pPr>
        <w:pStyle w:val="Akapitzlist"/>
        <w:widowControl/>
        <w:numPr>
          <w:ilvl w:val="0"/>
          <w:numId w:val="22"/>
        </w:numPr>
        <w:suppressAutoHyphens w:val="0"/>
        <w:autoSpaceDN/>
        <w:spacing w:after="200"/>
        <w:jc w:val="left"/>
        <w:textAlignment w:val="auto"/>
        <w:rPr>
          <w:rFonts w:cs="Arial"/>
          <w:szCs w:val="20"/>
        </w:rPr>
      </w:pPr>
      <w:r w:rsidRPr="004A091B">
        <w:rPr>
          <w:rFonts w:cs="Arial"/>
          <w:szCs w:val="20"/>
        </w:rPr>
        <w:t xml:space="preserve">Wykonawca ………………………………. zrealizuje następujący zakres </w:t>
      </w:r>
      <w:r>
        <w:rPr>
          <w:rFonts w:cs="Arial"/>
          <w:szCs w:val="20"/>
        </w:rPr>
        <w:t xml:space="preserve">usług </w:t>
      </w:r>
      <w:r w:rsidRPr="004A091B">
        <w:rPr>
          <w:rFonts w:cs="Arial"/>
          <w:szCs w:val="20"/>
        </w:rPr>
        <w:t>wskazany</w:t>
      </w:r>
      <w:r>
        <w:rPr>
          <w:rFonts w:cs="Arial"/>
          <w:szCs w:val="20"/>
        </w:rPr>
        <w:t xml:space="preserve"> w </w:t>
      </w:r>
      <w:r w:rsidRPr="004A091B">
        <w:rPr>
          <w:rFonts w:cs="Arial"/>
          <w:szCs w:val="20"/>
        </w:rPr>
        <w:t>SWZ:</w:t>
      </w:r>
    </w:p>
    <w:p w14:paraId="25023849" w14:textId="77777777" w:rsidR="00DF5DEC" w:rsidRPr="004A091B" w:rsidRDefault="00DF5DEC" w:rsidP="00DF5DEC">
      <w:pPr>
        <w:pStyle w:val="Akapitzlist"/>
        <w:widowControl/>
        <w:numPr>
          <w:ilvl w:val="1"/>
          <w:numId w:val="22"/>
        </w:numPr>
        <w:suppressAutoHyphens w:val="0"/>
        <w:autoSpaceDN/>
        <w:spacing w:after="200"/>
        <w:jc w:val="left"/>
        <w:textAlignment w:val="auto"/>
        <w:rPr>
          <w:rFonts w:cs="Arial"/>
          <w:szCs w:val="20"/>
        </w:rPr>
      </w:pPr>
      <w:r w:rsidRPr="004A091B">
        <w:rPr>
          <w:rFonts w:cs="Arial"/>
          <w:szCs w:val="20"/>
        </w:rPr>
        <w:t>….</w:t>
      </w:r>
    </w:p>
    <w:p w14:paraId="61360343" w14:textId="77777777" w:rsidR="00DF5DEC" w:rsidRPr="004A091B" w:rsidRDefault="00DF5DEC" w:rsidP="00DF5DEC">
      <w:pPr>
        <w:pStyle w:val="Akapitzlist"/>
        <w:widowControl/>
        <w:numPr>
          <w:ilvl w:val="1"/>
          <w:numId w:val="22"/>
        </w:numPr>
        <w:suppressAutoHyphens w:val="0"/>
        <w:autoSpaceDN/>
        <w:spacing w:after="200"/>
        <w:jc w:val="left"/>
        <w:textAlignment w:val="auto"/>
        <w:rPr>
          <w:rFonts w:cs="Arial"/>
          <w:szCs w:val="20"/>
        </w:rPr>
      </w:pPr>
      <w:r w:rsidRPr="004A091B">
        <w:rPr>
          <w:rFonts w:cs="Arial"/>
          <w:szCs w:val="20"/>
        </w:rPr>
        <w:t>….</w:t>
      </w:r>
    </w:p>
    <w:p w14:paraId="70280AC3" w14:textId="416BB146" w:rsidR="00DF5DEC" w:rsidRPr="004A091B" w:rsidRDefault="00DF5DEC" w:rsidP="00DF5DEC">
      <w:pPr>
        <w:pStyle w:val="Akapitzlist"/>
        <w:widowControl/>
        <w:numPr>
          <w:ilvl w:val="0"/>
          <w:numId w:val="22"/>
        </w:numPr>
        <w:suppressAutoHyphens w:val="0"/>
        <w:autoSpaceDN/>
        <w:spacing w:after="200"/>
        <w:jc w:val="left"/>
        <w:textAlignment w:val="auto"/>
        <w:rPr>
          <w:rFonts w:cs="Arial"/>
          <w:szCs w:val="20"/>
        </w:rPr>
      </w:pPr>
      <w:r w:rsidRPr="004A091B">
        <w:rPr>
          <w:rFonts w:cs="Arial"/>
          <w:szCs w:val="20"/>
        </w:rPr>
        <w:t xml:space="preserve">Wykonawca ………………………………. zrealizuje następujący zakres </w:t>
      </w:r>
      <w:r>
        <w:rPr>
          <w:rFonts w:cs="Arial"/>
          <w:szCs w:val="20"/>
        </w:rPr>
        <w:t xml:space="preserve">usług </w:t>
      </w:r>
      <w:r w:rsidRPr="004A091B">
        <w:rPr>
          <w:rFonts w:cs="Arial"/>
          <w:szCs w:val="20"/>
        </w:rPr>
        <w:t>wskazany</w:t>
      </w:r>
      <w:r>
        <w:rPr>
          <w:rFonts w:cs="Arial"/>
          <w:szCs w:val="20"/>
        </w:rPr>
        <w:t xml:space="preserve"> w </w:t>
      </w:r>
      <w:r w:rsidRPr="004A091B">
        <w:rPr>
          <w:rFonts w:cs="Arial"/>
          <w:szCs w:val="20"/>
        </w:rPr>
        <w:t>SWZ:</w:t>
      </w:r>
    </w:p>
    <w:p w14:paraId="4B31CA7C" w14:textId="77777777" w:rsidR="00DF5DEC" w:rsidRPr="004A091B" w:rsidRDefault="00DF5DEC" w:rsidP="00DF5DEC">
      <w:pPr>
        <w:pStyle w:val="Akapitzlist"/>
        <w:widowControl/>
        <w:numPr>
          <w:ilvl w:val="1"/>
          <w:numId w:val="22"/>
        </w:numPr>
        <w:suppressAutoHyphens w:val="0"/>
        <w:autoSpaceDN/>
        <w:spacing w:after="200"/>
        <w:jc w:val="left"/>
        <w:textAlignment w:val="auto"/>
        <w:rPr>
          <w:rFonts w:cs="Arial"/>
          <w:szCs w:val="20"/>
        </w:rPr>
      </w:pPr>
      <w:r w:rsidRPr="004A091B">
        <w:rPr>
          <w:rFonts w:cs="Arial"/>
          <w:szCs w:val="20"/>
        </w:rPr>
        <w:t>….</w:t>
      </w:r>
    </w:p>
    <w:p w14:paraId="5031C366" w14:textId="77777777" w:rsidR="00DF5DEC" w:rsidRPr="004A091B" w:rsidRDefault="00DF5DEC" w:rsidP="00DF5DEC">
      <w:pPr>
        <w:pStyle w:val="Akapitzlist"/>
        <w:widowControl/>
        <w:numPr>
          <w:ilvl w:val="1"/>
          <w:numId w:val="22"/>
        </w:numPr>
        <w:suppressAutoHyphens w:val="0"/>
        <w:autoSpaceDN/>
        <w:spacing w:after="200"/>
        <w:jc w:val="left"/>
        <w:textAlignment w:val="auto"/>
        <w:rPr>
          <w:rFonts w:cs="Arial"/>
          <w:szCs w:val="20"/>
        </w:rPr>
      </w:pPr>
      <w:r w:rsidRPr="004A091B">
        <w:rPr>
          <w:rFonts w:cs="Arial"/>
          <w:szCs w:val="20"/>
        </w:rPr>
        <w:t>….</w:t>
      </w:r>
    </w:p>
    <w:p w14:paraId="2021FD6B" w14:textId="77777777" w:rsidR="00DF5DEC" w:rsidRDefault="00DF5DEC" w:rsidP="00DF5DEC"/>
    <w:p w14:paraId="1C056BA2" w14:textId="77777777" w:rsidR="00A53359" w:rsidRDefault="00A53359" w:rsidP="00A53359">
      <w:pPr>
        <w:jc w:val="center"/>
        <w:rPr>
          <w:rFonts w:cs="Arial"/>
          <w:i/>
          <w:iCs/>
          <w:szCs w:val="22"/>
        </w:rPr>
      </w:pPr>
      <w:r>
        <w:rPr>
          <w:rFonts w:cs="Arial"/>
          <w:i/>
          <w:iCs/>
          <w:szCs w:val="22"/>
        </w:rPr>
        <w:t>Wypełniony dokument</w:t>
      </w:r>
      <w:r w:rsidRPr="00ED0E6D">
        <w:rPr>
          <w:rFonts w:cs="Arial"/>
          <w:i/>
          <w:iCs/>
          <w:szCs w:val="22"/>
        </w:rPr>
        <w:t xml:space="preserve"> należy opatrzyć kwalifikowanym podpisem elektronicznym.</w:t>
      </w:r>
    </w:p>
    <w:p w14:paraId="72C0A9B9" w14:textId="77777777" w:rsidR="00DF5DEC" w:rsidRDefault="00DF5DEC" w:rsidP="00DF5DEC">
      <w:pPr>
        <w:ind w:left="360"/>
        <w:rPr>
          <w:szCs w:val="20"/>
        </w:rPr>
      </w:pPr>
    </w:p>
    <w:p w14:paraId="70AC9C5F" w14:textId="28F7CF2A" w:rsidR="00DF5DEC" w:rsidRDefault="00DF5DEC">
      <w:pPr>
        <w:widowControl/>
        <w:suppressAutoHyphens w:val="0"/>
        <w:autoSpaceDN/>
        <w:spacing w:after="160" w:line="259" w:lineRule="auto"/>
        <w:jc w:val="left"/>
        <w:textAlignment w:val="auto"/>
        <w:rPr>
          <w:szCs w:val="20"/>
        </w:rPr>
      </w:pPr>
      <w:r>
        <w:rPr>
          <w:szCs w:val="20"/>
        </w:rPr>
        <w:br w:type="page"/>
      </w:r>
    </w:p>
    <w:tbl>
      <w:tblPr>
        <w:tblW w:w="9862" w:type="dxa"/>
        <w:tblInd w:w="-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62"/>
      </w:tblGrid>
      <w:tr w:rsidR="00524894" w:rsidRPr="0027727D" w14:paraId="237D8B81" w14:textId="77777777" w:rsidTr="001829BC">
        <w:tc>
          <w:tcPr>
            <w:tcW w:w="9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D6DA32" w14:textId="5296505B" w:rsidR="00524894" w:rsidRPr="0027727D" w:rsidRDefault="00524894" w:rsidP="001829BC">
            <w:pPr>
              <w:pStyle w:val="Normalny6"/>
              <w:snapToGrid w:val="0"/>
              <w:spacing w:line="360" w:lineRule="auto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7727D">
              <w:rPr>
                <w:rFonts w:ascii="Arial" w:hAnsi="Arial"/>
                <w:b/>
                <w:sz w:val="20"/>
                <w:szCs w:val="20"/>
              </w:rPr>
              <w:lastRenderedPageBreak/>
              <w:t xml:space="preserve">Załącznik nr </w:t>
            </w:r>
            <w:r w:rsidR="00DF5DEC">
              <w:rPr>
                <w:rFonts w:ascii="Arial" w:hAnsi="Arial"/>
                <w:b/>
                <w:sz w:val="20"/>
                <w:szCs w:val="20"/>
              </w:rPr>
              <w:t>7</w:t>
            </w:r>
            <w:r w:rsidRPr="0027727D">
              <w:rPr>
                <w:rFonts w:ascii="Arial" w:hAnsi="Arial"/>
                <w:b/>
                <w:sz w:val="20"/>
                <w:szCs w:val="20"/>
              </w:rPr>
              <w:t xml:space="preserve"> do SWZ</w:t>
            </w:r>
          </w:p>
        </w:tc>
      </w:tr>
      <w:tr w:rsidR="00524894" w:rsidRPr="0027727D" w14:paraId="798933E4" w14:textId="77777777" w:rsidTr="009C7253">
        <w:tc>
          <w:tcPr>
            <w:tcW w:w="98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D2BF36" w14:textId="2272F70A" w:rsidR="007C0381" w:rsidRPr="0042360E" w:rsidRDefault="009C7253" w:rsidP="00E661D7">
            <w:pPr>
              <w:pStyle w:val="Normalny6"/>
              <w:spacing w:line="360" w:lineRule="auto"/>
              <w:jc w:val="center"/>
              <w:rPr>
                <w:rFonts w:ascii="Arial" w:hAnsi="Arial" w:cs="Arial"/>
                <w:b/>
                <w:caps/>
                <w:kern w:val="20"/>
                <w:sz w:val="20"/>
                <w:szCs w:val="20"/>
              </w:rPr>
            </w:pPr>
            <w:bookmarkStart w:id="8" w:name="_Hlk138762900"/>
            <w:r w:rsidRPr="009C7253">
              <w:rPr>
                <w:rFonts w:ascii="Arial" w:hAnsi="Arial" w:cs="Arial"/>
                <w:b/>
                <w:kern w:val="20"/>
                <w:sz w:val="20"/>
                <w:szCs w:val="20"/>
              </w:rPr>
              <w:t>Oświadczenie</w:t>
            </w:r>
            <w:r w:rsidR="00B662BD">
              <w:rPr>
                <w:rFonts w:ascii="Arial" w:hAnsi="Arial" w:cs="Arial"/>
                <w:b/>
                <w:kern w:val="20"/>
                <w:sz w:val="20"/>
                <w:szCs w:val="20"/>
              </w:rPr>
              <w:t xml:space="preserve"> wykonaw</w:t>
            </w:r>
            <w:r w:rsidRPr="009C7253">
              <w:rPr>
                <w:rFonts w:ascii="Arial" w:hAnsi="Arial" w:cs="Arial"/>
                <w:b/>
                <w:kern w:val="20"/>
                <w:sz w:val="20"/>
                <w:szCs w:val="20"/>
              </w:rPr>
              <w:t>cy o przynależności lub braku przynależności do tej samej grupy kapitałowej, o</w:t>
            </w:r>
            <w:r w:rsidR="00E661D7">
              <w:rPr>
                <w:rFonts w:ascii="Arial" w:hAnsi="Arial" w:cs="Arial"/>
                <w:b/>
                <w:kern w:val="20"/>
                <w:sz w:val="20"/>
                <w:szCs w:val="20"/>
              </w:rPr>
              <w:t> </w:t>
            </w:r>
            <w:r w:rsidRPr="009C7253">
              <w:rPr>
                <w:rFonts w:ascii="Arial" w:hAnsi="Arial" w:cs="Arial"/>
                <w:b/>
                <w:kern w:val="20"/>
                <w:sz w:val="20"/>
                <w:szCs w:val="20"/>
              </w:rPr>
              <w:t xml:space="preserve">której mowa w art. 108 ust. 1 pkt. 5 </w:t>
            </w:r>
            <w:r w:rsidR="00E661D7">
              <w:rPr>
                <w:rFonts w:ascii="Arial" w:hAnsi="Arial" w:cs="Arial"/>
                <w:b/>
                <w:kern w:val="20"/>
                <w:sz w:val="20"/>
                <w:szCs w:val="20"/>
              </w:rPr>
              <w:t xml:space="preserve">ustawy </w:t>
            </w:r>
            <w:r w:rsidRPr="009C7253">
              <w:rPr>
                <w:rFonts w:ascii="Arial" w:hAnsi="Arial" w:cs="Arial"/>
                <w:b/>
                <w:kern w:val="20"/>
                <w:sz w:val="20"/>
                <w:szCs w:val="20"/>
              </w:rPr>
              <w:t>PZP</w:t>
            </w:r>
            <w:bookmarkEnd w:id="8"/>
          </w:p>
          <w:p w14:paraId="7B87EA78" w14:textId="16FE32F7" w:rsidR="00524894" w:rsidRPr="0027727D" w:rsidRDefault="00524894" w:rsidP="001829BC">
            <w:pPr>
              <w:pStyle w:val="Normalny6"/>
              <w:spacing w:line="360" w:lineRule="auto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7727D">
              <w:rPr>
                <w:rFonts w:ascii="Arial" w:hAnsi="Arial" w:cs="Arial"/>
                <w:bCs/>
                <w:iCs/>
                <w:sz w:val="20"/>
                <w:szCs w:val="20"/>
              </w:rPr>
              <w:t>w postępowaniu o udzielenie zamówienia publicznego na usługę pn.:</w:t>
            </w:r>
          </w:p>
          <w:p w14:paraId="283AF9AD" w14:textId="7C881E64" w:rsidR="00524894" w:rsidRPr="0027727D" w:rsidRDefault="008B3608" w:rsidP="001829BC">
            <w:pPr>
              <w:pStyle w:val="Normalny6"/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20"/>
              </w:rPr>
            </w:pPr>
            <w:r w:rsidRPr="008B3608">
              <w:rPr>
                <w:rFonts w:ascii="Arial" w:hAnsi="Arial" w:cs="Arial"/>
                <w:bCs/>
                <w:iCs/>
                <w:sz w:val="20"/>
                <w:szCs w:val="20"/>
              </w:rPr>
              <w:t>Odbieranie i transport odpadów komunalnych z terenu Gminy Trąbki Wielkie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br/>
            </w:r>
            <w:r w:rsidRPr="008B3608">
              <w:rPr>
                <w:rFonts w:ascii="Arial" w:hAnsi="Arial" w:cs="Arial"/>
                <w:bCs/>
                <w:iCs/>
                <w:sz w:val="20"/>
                <w:szCs w:val="20"/>
              </w:rPr>
              <w:t>w okresie od 01.07.2026 r. do 30.06.2029 r.</w:t>
            </w:r>
          </w:p>
        </w:tc>
      </w:tr>
    </w:tbl>
    <w:p w14:paraId="6120CA56" w14:textId="7AC5D425" w:rsidR="009C7253" w:rsidRPr="00EA27B4" w:rsidRDefault="009C7253" w:rsidP="009C7253">
      <w:pPr>
        <w:jc w:val="center"/>
        <w:rPr>
          <w:i/>
          <w:iCs/>
          <w:szCs w:val="20"/>
          <w:highlight w:val="yellow"/>
          <w:lang w:eastAsia="ar-SA"/>
        </w:rPr>
      </w:pPr>
      <w:r>
        <w:rPr>
          <w:bCs/>
          <w:i/>
          <w:iCs/>
          <w:szCs w:val="20"/>
        </w:rPr>
        <w:t>Oświadczenie składane na wezwanie</w:t>
      </w:r>
      <w:r w:rsidR="00B662BD">
        <w:rPr>
          <w:bCs/>
          <w:i/>
          <w:iCs/>
          <w:szCs w:val="20"/>
        </w:rPr>
        <w:t xml:space="preserve"> zamawiając</w:t>
      </w:r>
      <w:r>
        <w:rPr>
          <w:bCs/>
          <w:i/>
          <w:iCs/>
          <w:szCs w:val="20"/>
        </w:rPr>
        <w:t>ego</w:t>
      </w:r>
    </w:p>
    <w:p w14:paraId="41FF3A5B" w14:textId="38C94385" w:rsidR="009C7253" w:rsidRPr="007C0381" w:rsidRDefault="009C7253" w:rsidP="009C7253">
      <w:pPr>
        <w:spacing w:before="120" w:after="240"/>
        <w:rPr>
          <w:b/>
          <w:szCs w:val="20"/>
        </w:rPr>
      </w:pPr>
      <w:r w:rsidRPr="007C0381">
        <w:rPr>
          <w:b/>
          <w:szCs w:val="20"/>
        </w:rPr>
        <w:t>Występując w imieniu wykonawcy</w:t>
      </w:r>
      <w:r w:rsidRPr="007C0381">
        <w:rPr>
          <w:rStyle w:val="Odwoanieprzypisudolnego"/>
          <w:b/>
          <w:szCs w:val="20"/>
        </w:rPr>
        <w:footnoteReference w:id="13"/>
      </w:r>
      <w:r w:rsidRPr="007C0381">
        <w:rPr>
          <w:b/>
          <w:szCs w:val="20"/>
        </w:rPr>
        <w:t>:</w:t>
      </w:r>
    </w:p>
    <w:p w14:paraId="776E8B39" w14:textId="77777777" w:rsidR="009C7253" w:rsidRDefault="009C7253" w:rsidP="009C7253">
      <w:pPr>
        <w:spacing w:line="240" w:lineRule="auto"/>
        <w:ind w:left="1418"/>
        <w:rPr>
          <w:szCs w:val="20"/>
        </w:rPr>
      </w:pPr>
      <w:r>
        <w:rPr>
          <w:szCs w:val="20"/>
        </w:rPr>
        <w:t>……………………………………………………………………………………………………</w:t>
      </w:r>
    </w:p>
    <w:p w14:paraId="66E00590" w14:textId="77777777" w:rsidR="009C7253" w:rsidRDefault="009C7253" w:rsidP="009C7253">
      <w:pPr>
        <w:spacing w:line="240" w:lineRule="auto"/>
        <w:ind w:firstLine="709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(pełna nazwa wraz adresem oraz nr NIP lub REGON)</w:t>
      </w:r>
    </w:p>
    <w:p w14:paraId="3B4248E5" w14:textId="77777777" w:rsidR="009C7253" w:rsidRDefault="009C7253" w:rsidP="009C7253">
      <w:pPr>
        <w:spacing w:line="240" w:lineRule="auto"/>
        <w:jc w:val="center"/>
        <w:rPr>
          <w:i/>
          <w:sz w:val="16"/>
          <w:szCs w:val="16"/>
        </w:rPr>
      </w:pPr>
    </w:p>
    <w:p w14:paraId="65C773D6" w14:textId="0D02E9BA" w:rsidR="009C7253" w:rsidRDefault="009C7253" w:rsidP="009C7253">
      <w:pPr>
        <w:tabs>
          <w:tab w:val="num" w:pos="360"/>
        </w:tabs>
        <w:spacing w:before="240"/>
        <w:rPr>
          <w:bCs/>
          <w:szCs w:val="20"/>
        </w:rPr>
      </w:pPr>
      <w:r w:rsidRPr="008D2BDF">
        <w:rPr>
          <w:bCs/>
          <w:szCs w:val="20"/>
        </w:rPr>
        <w:t>oświadczam, co następuje:</w:t>
      </w:r>
      <w:r w:rsidRPr="00B4395F">
        <w:rPr>
          <w:rStyle w:val="Odwoanieprzypisudolnego"/>
          <w:rFonts w:eastAsia="Times New Roman"/>
          <w:b/>
          <w:szCs w:val="20"/>
        </w:rPr>
        <w:t xml:space="preserve"> </w:t>
      </w:r>
      <w:r>
        <w:rPr>
          <w:rStyle w:val="Odwoanieprzypisudolnego"/>
          <w:rFonts w:eastAsia="Times New Roman"/>
          <w:b/>
          <w:szCs w:val="20"/>
        </w:rPr>
        <w:footnoteReference w:id="14"/>
      </w:r>
    </w:p>
    <w:tbl>
      <w:tblPr>
        <w:tblW w:w="9072" w:type="dxa"/>
        <w:tblLayout w:type="fixed"/>
        <w:tblLook w:val="0600" w:firstRow="0" w:lastRow="0" w:firstColumn="0" w:lastColumn="0" w:noHBand="1" w:noVBand="1"/>
      </w:tblPr>
      <w:tblGrid>
        <w:gridCol w:w="426"/>
        <w:gridCol w:w="8646"/>
      </w:tblGrid>
      <w:tr w:rsidR="009C7253" w:rsidRPr="00411772" w14:paraId="6D1F5893" w14:textId="77777777" w:rsidTr="001829BC">
        <w:tc>
          <w:tcPr>
            <w:tcW w:w="42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B3C756" w14:textId="77777777" w:rsidR="009C7253" w:rsidRPr="00411772" w:rsidRDefault="009C7253" w:rsidP="001829BC">
            <w:pPr>
              <w:keepNext/>
              <w:keepLines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nil"/>
              </w:pBdr>
              <w:spacing w:line="240" w:lineRule="auto"/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864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F30BFB" w14:textId="0836F675" w:rsidR="009C7253" w:rsidRPr="00411772" w:rsidRDefault="009C7253" w:rsidP="001829BC">
            <w:pPr>
              <w:keepNext/>
              <w:keepLines/>
              <w:ind w:left="57"/>
              <w:rPr>
                <w:szCs w:val="20"/>
              </w:rPr>
            </w:pPr>
            <w:r>
              <w:rPr>
                <w:szCs w:val="20"/>
              </w:rPr>
              <w:t xml:space="preserve">Oświadczam, że </w:t>
            </w:r>
            <w:r w:rsidRPr="00B4395F">
              <w:rPr>
                <w:b/>
                <w:bCs/>
                <w:szCs w:val="20"/>
              </w:rPr>
              <w:t xml:space="preserve">nie przynależę </w:t>
            </w:r>
            <w:r w:rsidRPr="008D2BDF">
              <w:rPr>
                <w:szCs w:val="20"/>
              </w:rPr>
              <w:t xml:space="preserve"> do grupy kapitałowej</w:t>
            </w:r>
            <w:r>
              <w:rPr>
                <w:szCs w:val="20"/>
              </w:rPr>
              <w:t xml:space="preserve"> w </w:t>
            </w:r>
            <w:r w:rsidRPr="008D2BDF">
              <w:rPr>
                <w:szCs w:val="20"/>
              </w:rPr>
              <w:t>rozumieniu ustawy</w:t>
            </w:r>
            <w:r>
              <w:rPr>
                <w:szCs w:val="20"/>
              </w:rPr>
              <w:t xml:space="preserve"> z </w:t>
            </w:r>
            <w:r w:rsidRPr="008D2BDF">
              <w:rPr>
                <w:szCs w:val="20"/>
              </w:rPr>
              <w:t>dnia 16 lutego 2007 roku</w:t>
            </w:r>
            <w:r>
              <w:rPr>
                <w:szCs w:val="20"/>
              </w:rPr>
              <w:t xml:space="preserve"> o </w:t>
            </w:r>
            <w:r w:rsidRPr="008D2BDF">
              <w:rPr>
                <w:szCs w:val="20"/>
              </w:rPr>
              <w:t>ochronie konkurencji</w:t>
            </w:r>
            <w:r>
              <w:rPr>
                <w:szCs w:val="20"/>
              </w:rPr>
              <w:t xml:space="preserve"> i </w:t>
            </w:r>
            <w:r w:rsidRPr="008D2BDF">
              <w:rPr>
                <w:szCs w:val="20"/>
              </w:rPr>
              <w:t>konsumentów (</w:t>
            </w:r>
            <w:r w:rsidR="00C91FD1">
              <w:rPr>
                <w:szCs w:val="20"/>
              </w:rPr>
              <w:t xml:space="preserve">t.j. </w:t>
            </w:r>
            <w:hyperlink r:id="rId14" w:history="1">
              <w:r w:rsidR="00C91FD1" w:rsidRPr="00C91FD1">
                <w:rPr>
                  <w:rStyle w:val="Hipercze"/>
                  <w:szCs w:val="20"/>
                </w:rPr>
                <w:t>Dz.U. 2025 poz. 1714</w:t>
              </w:r>
            </w:hyperlink>
            <w:r w:rsidR="00C91FD1">
              <w:rPr>
                <w:szCs w:val="20"/>
              </w:rPr>
              <w:t xml:space="preserve"> ze zm.</w:t>
            </w:r>
            <w:r w:rsidRPr="008D2BDF">
              <w:rPr>
                <w:szCs w:val="20"/>
              </w:rPr>
              <w:t>)</w:t>
            </w:r>
            <w:r>
              <w:rPr>
                <w:szCs w:val="20"/>
              </w:rPr>
              <w:t xml:space="preserve"> z </w:t>
            </w:r>
            <w:r w:rsidRPr="008D2BDF">
              <w:rPr>
                <w:szCs w:val="20"/>
              </w:rPr>
              <w:t>innymi</w:t>
            </w:r>
            <w:r w:rsidR="00B662BD">
              <w:rPr>
                <w:szCs w:val="20"/>
              </w:rPr>
              <w:t xml:space="preserve"> wykonaw</w:t>
            </w:r>
            <w:r w:rsidRPr="008D2BDF">
              <w:rPr>
                <w:szCs w:val="20"/>
              </w:rPr>
              <w:t>cami, którzy złożyli odrębne oferty, oferty częściowe lub wnioski</w:t>
            </w:r>
            <w:r>
              <w:rPr>
                <w:szCs w:val="20"/>
              </w:rPr>
              <w:t xml:space="preserve"> o </w:t>
            </w:r>
            <w:r w:rsidRPr="008D2BDF">
              <w:rPr>
                <w:szCs w:val="20"/>
              </w:rPr>
              <w:t>dopuszczenie do udziału</w:t>
            </w:r>
            <w:r>
              <w:rPr>
                <w:szCs w:val="20"/>
              </w:rPr>
              <w:t xml:space="preserve"> w </w:t>
            </w:r>
            <w:r w:rsidRPr="008D2BDF">
              <w:rPr>
                <w:szCs w:val="20"/>
              </w:rPr>
              <w:t>niniejszym postępowaniu.</w:t>
            </w:r>
          </w:p>
        </w:tc>
      </w:tr>
      <w:tr w:rsidR="009C7253" w:rsidRPr="00411772" w14:paraId="10AE49A7" w14:textId="77777777" w:rsidTr="001829BC">
        <w:tc>
          <w:tcPr>
            <w:tcW w:w="42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95E8AD" w14:textId="77777777" w:rsidR="009C7253" w:rsidRPr="00411772" w:rsidRDefault="009C7253" w:rsidP="001829BC">
            <w:pPr>
              <w:keepNext/>
              <w:keepLines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nil"/>
              </w:pBdr>
              <w:spacing w:line="240" w:lineRule="auto"/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864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0C16A2" w14:textId="562436B8" w:rsidR="009C7253" w:rsidRDefault="009C7253" w:rsidP="001829BC">
            <w:pPr>
              <w:keepNext/>
              <w:keepLines/>
              <w:ind w:left="57"/>
              <w:rPr>
                <w:szCs w:val="20"/>
              </w:rPr>
            </w:pPr>
            <w:r>
              <w:rPr>
                <w:szCs w:val="20"/>
              </w:rPr>
              <w:t xml:space="preserve">Oświadczam, że </w:t>
            </w:r>
            <w:r w:rsidRPr="00B4395F">
              <w:rPr>
                <w:b/>
                <w:bCs/>
                <w:szCs w:val="20"/>
              </w:rPr>
              <w:t>przynależę</w:t>
            </w:r>
            <w:r w:rsidRPr="008D2BDF">
              <w:rPr>
                <w:szCs w:val="20"/>
              </w:rPr>
              <w:t xml:space="preserve">  do grupy kapitałowej</w:t>
            </w:r>
            <w:r>
              <w:rPr>
                <w:szCs w:val="20"/>
              </w:rPr>
              <w:t xml:space="preserve"> w </w:t>
            </w:r>
            <w:r w:rsidRPr="008D2BDF">
              <w:rPr>
                <w:szCs w:val="20"/>
              </w:rPr>
              <w:t>rozumieniu ustawy</w:t>
            </w:r>
            <w:r>
              <w:rPr>
                <w:szCs w:val="20"/>
              </w:rPr>
              <w:t xml:space="preserve"> z </w:t>
            </w:r>
            <w:r w:rsidRPr="008D2BDF">
              <w:rPr>
                <w:szCs w:val="20"/>
              </w:rPr>
              <w:t>dnia 16 lutego 2007 roku</w:t>
            </w:r>
            <w:r>
              <w:rPr>
                <w:szCs w:val="20"/>
              </w:rPr>
              <w:t xml:space="preserve"> o </w:t>
            </w:r>
            <w:r w:rsidRPr="008D2BDF">
              <w:rPr>
                <w:szCs w:val="20"/>
              </w:rPr>
              <w:t>ochronie konkurencji</w:t>
            </w:r>
            <w:r>
              <w:rPr>
                <w:szCs w:val="20"/>
              </w:rPr>
              <w:t xml:space="preserve"> i </w:t>
            </w:r>
            <w:r w:rsidRPr="008D2BDF">
              <w:rPr>
                <w:szCs w:val="20"/>
              </w:rPr>
              <w:t>konsumentów (</w:t>
            </w:r>
            <w:r w:rsidR="00C91FD1">
              <w:rPr>
                <w:szCs w:val="20"/>
              </w:rPr>
              <w:t xml:space="preserve">t.j. </w:t>
            </w:r>
            <w:hyperlink r:id="rId15" w:history="1">
              <w:r w:rsidR="00C91FD1" w:rsidRPr="00C91FD1">
                <w:rPr>
                  <w:rStyle w:val="Hipercze"/>
                  <w:szCs w:val="20"/>
                </w:rPr>
                <w:t>Dz.U. 2025 poz. 1714</w:t>
              </w:r>
            </w:hyperlink>
            <w:r w:rsidR="00C91FD1">
              <w:rPr>
                <w:szCs w:val="20"/>
              </w:rPr>
              <w:t xml:space="preserve"> ze zm.</w:t>
            </w:r>
            <w:r w:rsidRPr="008D2BDF">
              <w:rPr>
                <w:szCs w:val="20"/>
              </w:rPr>
              <w:t>)</w:t>
            </w:r>
            <w:r>
              <w:rPr>
                <w:szCs w:val="20"/>
              </w:rPr>
              <w:t xml:space="preserve"> z </w:t>
            </w:r>
            <w:r w:rsidRPr="008D2BDF">
              <w:rPr>
                <w:szCs w:val="20"/>
              </w:rPr>
              <w:t>innymi</w:t>
            </w:r>
            <w:r w:rsidR="00B662BD">
              <w:rPr>
                <w:szCs w:val="20"/>
              </w:rPr>
              <w:t xml:space="preserve"> wykonaw</w:t>
            </w:r>
            <w:r w:rsidRPr="008D2BDF">
              <w:rPr>
                <w:szCs w:val="20"/>
              </w:rPr>
              <w:t>cami, którzy złożyli odrębne oferty, oferty częściowe lub wnioski</w:t>
            </w:r>
            <w:r>
              <w:rPr>
                <w:szCs w:val="20"/>
              </w:rPr>
              <w:t xml:space="preserve"> o </w:t>
            </w:r>
            <w:r w:rsidRPr="008D2BDF">
              <w:rPr>
                <w:szCs w:val="20"/>
              </w:rPr>
              <w:t>dopuszczenie do udziału</w:t>
            </w:r>
            <w:r>
              <w:rPr>
                <w:szCs w:val="20"/>
              </w:rPr>
              <w:t xml:space="preserve"> w </w:t>
            </w:r>
            <w:r w:rsidRPr="008D2BDF">
              <w:rPr>
                <w:szCs w:val="20"/>
              </w:rPr>
              <w:t>niniejszym postępowaniu.</w:t>
            </w:r>
          </w:p>
          <w:p w14:paraId="0ACCF9E8" w14:textId="493A1924" w:rsidR="009C7253" w:rsidRPr="00B4395F" w:rsidRDefault="009C7253" w:rsidP="001829BC">
            <w:pPr>
              <w:spacing w:before="120"/>
              <w:rPr>
                <w:szCs w:val="20"/>
              </w:rPr>
            </w:pPr>
            <w:r w:rsidRPr="00B4395F">
              <w:rPr>
                <w:szCs w:val="20"/>
              </w:rPr>
              <w:t>Wykaz</w:t>
            </w:r>
            <w:r w:rsidR="00B662BD">
              <w:rPr>
                <w:szCs w:val="20"/>
              </w:rPr>
              <w:t xml:space="preserve"> wykonaw</w:t>
            </w:r>
            <w:r w:rsidRPr="00B4395F">
              <w:rPr>
                <w:szCs w:val="20"/>
              </w:rPr>
              <w:t>ców należących do tej samej grupy kapitałowej, którzy złożyli oferty:</w:t>
            </w:r>
          </w:p>
          <w:p w14:paraId="749BDD78" w14:textId="77777777" w:rsidR="009C7253" w:rsidRDefault="009C7253" w:rsidP="001829BC">
            <w:pPr>
              <w:keepNext/>
              <w:keepLines/>
              <w:ind w:left="57"/>
              <w:rPr>
                <w:szCs w:val="20"/>
              </w:rPr>
            </w:pPr>
            <w:r w:rsidRPr="008D2BDF">
              <w:rPr>
                <w:szCs w:val="20"/>
              </w:rPr>
              <w:t>............................................................................................................................................</w:t>
            </w:r>
          </w:p>
          <w:p w14:paraId="1A8C3A89" w14:textId="32C07165" w:rsidR="009C7253" w:rsidRPr="00C27918" w:rsidRDefault="009C7253" w:rsidP="001829BC">
            <w:pPr>
              <w:keepNext/>
              <w:keepLines/>
              <w:ind w:left="57"/>
              <w:rPr>
                <w:rFonts w:eastAsia="Times New Roman"/>
                <w:szCs w:val="20"/>
              </w:rPr>
            </w:pPr>
            <w:r w:rsidRPr="00D17263">
              <w:rPr>
                <w:szCs w:val="20"/>
              </w:rPr>
              <w:t>Oświadczam, że w przypadku przynależenia do tej samej grupy kapitałowej powiązania z innym</w:t>
            </w:r>
            <w:r w:rsidR="00B662BD">
              <w:rPr>
                <w:szCs w:val="20"/>
              </w:rPr>
              <w:t xml:space="preserve"> wykonaw</w:t>
            </w:r>
            <w:r w:rsidRPr="00D17263">
              <w:rPr>
                <w:szCs w:val="20"/>
              </w:rPr>
              <w:t>cą nie prowadzą do zakłócenia konkurencji w przedmiotowym postępowaniu, ponieważ złożone oferty obejmują odrębny przedmiot zamówienia.</w:t>
            </w:r>
          </w:p>
        </w:tc>
      </w:tr>
    </w:tbl>
    <w:p w14:paraId="4C6C5905" w14:textId="77777777" w:rsidR="00A53359" w:rsidRDefault="009C7253" w:rsidP="009C7253">
      <w:pPr>
        <w:widowControl/>
        <w:tabs>
          <w:tab w:val="left" w:pos="426"/>
        </w:tabs>
        <w:suppressAutoHyphens w:val="0"/>
        <w:autoSpaceDN/>
        <w:jc w:val="left"/>
        <w:textAlignment w:val="auto"/>
        <w:rPr>
          <w:bCs/>
          <w:i/>
          <w:iCs/>
          <w:szCs w:val="20"/>
        </w:rPr>
      </w:pPr>
      <w:r w:rsidRPr="008D2BDF">
        <w:rPr>
          <w:bCs/>
          <w:i/>
          <w:iCs/>
          <w:szCs w:val="20"/>
        </w:rPr>
        <w:t>Uwaga:</w:t>
      </w:r>
      <w:r>
        <w:rPr>
          <w:bCs/>
          <w:i/>
          <w:iCs/>
          <w:szCs w:val="20"/>
        </w:rPr>
        <w:t xml:space="preserve"> W </w:t>
      </w:r>
      <w:r w:rsidRPr="008D2BDF">
        <w:rPr>
          <w:bCs/>
          <w:i/>
          <w:iCs/>
          <w:szCs w:val="20"/>
        </w:rPr>
        <w:t>przypadku przynależności do tej samej grupy kapitałowej</w:t>
      </w:r>
      <w:r w:rsidR="00B662BD">
        <w:rPr>
          <w:bCs/>
          <w:i/>
          <w:iCs/>
          <w:szCs w:val="20"/>
        </w:rPr>
        <w:t xml:space="preserve"> wykonaw</w:t>
      </w:r>
      <w:r w:rsidRPr="008D2BDF">
        <w:rPr>
          <w:bCs/>
          <w:i/>
          <w:iCs/>
          <w:szCs w:val="20"/>
        </w:rPr>
        <w:t>ca może złożyć wraz</w:t>
      </w:r>
      <w:r>
        <w:rPr>
          <w:bCs/>
          <w:i/>
          <w:iCs/>
          <w:szCs w:val="20"/>
        </w:rPr>
        <w:t xml:space="preserve"> z </w:t>
      </w:r>
      <w:r w:rsidRPr="008D2BDF">
        <w:rPr>
          <w:bCs/>
          <w:i/>
          <w:iCs/>
          <w:szCs w:val="20"/>
        </w:rPr>
        <w:t>niniejszym oświadczeniem informacje, potwierdzające przygotowanie oferty, oferty częściowej lub wniosku</w:t>
      </w:r>
      <w:r>
        <w:rPr>
          <w:bCs/>
          <w:i/>
          <w:iCs/>
          <w:szCs w:val="20"/>
        </w:rPr>
        <w:t xml:space="preserve"> o </w:t>
      </w:r>
      <w:r w:rsidRPr="008D2BDF">
        <w:rPr>
          <w:bCs/>
          <w:i/>
          <w:iCs/>
          <w:szCs w:val="20"/>
        </w:rPr>
        <w:t>dopuszczenie do udziału</w:t>
      </w:r>
      <w:r>
        <w:rPr>
          <w:bCs/>
          <w:i/>
          <w:iCs/>
          <w:szCs w:val="20"/>
        </w:rPr>
        <w:t xml:space="preserve"> w </w:t>
      </w:r>
      <w:r w:rsidRPr="008D2BDF">
        <w:rPr>
          <w:bCs/>
          <w:i/>
          <w:iCs/>
          <w:szCs w:val="20"/>
        </w:rPr>
        <w:t>postępowaniu niezależnie od innego</w:t>
      </w:r>
      <w:r w:rsidR="00B662BD">
        <w:rPr>
          <w:bCs/>
          <w:i/>
          <w:iCs/>
          <w:szCs w:val="20"/>
        </w:rPr>
        <w:t xml:space="preserve"> wykonaw</w:t>
      </w:r>
      <w:r w:rsidRPr="008D2BDF">
        <w:rPr>
          <w:bCs/>
          <w:i/>
          <w:iCs/>
          <w:szCs w:val="20"/>
        </w:rPr>
        <w:t>cy należącego do tej samej grupy kapitałowej</w:t>
      </w:r>
      <w:r>
        <w:rPr>
          <w:bCs/>
          <w:i/>
          <w:iCs/>
          <w:szCs w:val="20"/>
        </w:rPr>
        <w:t>.</w:t>
      </w:r>
    </w:p>
    <w:p w14:paraId="5C74C37E" w14:textId="77777777" w:rsidR="00A53359" w:rsidRDefault="00A53359" w:rsidP="009C7253">
      <w:pPr>
        <w:widowControl/>
        <w:tabs>
          <w:tab w:val="left" w:pos="426"/>
        </w:tabs>
        <w:suppressAutoHyphens w:val="0"/>
        <w:autoSpaceDN/>
        <w:jc w:val="left"/>
        <w:textAlignment w:val="auto"/>
        <w:rPr>
          <w:bCs/>
          <w:i/>
          <w:iCs/>
          <w:szCs w:val="20"/>
        </w:rPr>
      </w:pPr>
    </w:p>
    <w:p w14:paraId="2A6D5FE7" w14:textId="77777777" w:rsidR="00A53359" w:rsidRDefault="00A53359" w:rsidP="00A53359">
      <w:pPr>
        <w:jc w:val="center"/>
        <w:rPr>
          <w:rFonts w:cs="Arial"/>
          <w:i/>
          <w:iCs/>
          <w:szCs w:val="22"/>
        </w:rPr>
      </w:pPr>
      <w:r>
        <w:rPr>
          <w:rFonts w:cs="Arial"/>
          <w:i/>
          <w:iCs/>
          <w:szCs w:val="22"/>
        </w:rPr>
        <w:t>Wypełniony dokument</w:t>
      </w:r>
      <w:r w:rsidRPr="00ED0E6D">
        <w:rPr>
          <w:rFonts w:cs="Arial"/>
          <w:i/>
          <w:iCs/>
          <w:szCs w:val="22"/>
        </w:rPr>
        <w:t xml:space="preserve"> należy opatrzyć kwalifikowanym podpisem elektronicznym.</w:t>
      </w:r>
    </w:p>
    <w:p w14:paraId="1F98AE10" w14:textId="067C9FCE" w:rsidR="00524894" w:rsidRDefault="009C7253" w:rsidP="009C7253">
      <w:pPr>
        <w:widowControl/>
        <w:tabs>
          <w:tab w:val="left" w:pos="426"/>
        </w:tabs>
        <w:suppressAutoHyphens w:val="0"/>
        <w:autoSpaceDN/>
        <w:jc w:val="left"/>
        <w:textAlignment w:val="auto"/>
        <w:rPr>
          <w:rFonts w:cs="Arial"/>
          <w:b/>
          <w:bCs/>
          <w:iCs/>
          <w:szCs w:val="22"/>
        </w:rPr>
      </w:pPr>
      <w:r>
        <w:rPr>
          <w:b/>
          <w:bCs/>
        </w:rPr>
        <w:br w:type="page"/>
      </w:r>
    </w:p>
    <w:tbl>
      <w:tblPr>
        <w:tblW w:w="9862" w:type="dxa"/>
        <w:tblInd w:w="-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62"/>
      </w:tblGrid>
      <w:tr w:rsidR="007C0381" w:rsidRPr="0027727D" w14:paraId="7327128F" w14:textId="77777777" w:rsidTr="001829BC">
        <w:tc>
          <w:tcPr>
            <w:tcW w:w="9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3A9305" w14:textId="65FD0630" w:rsidR="007C0381" w:rsidRPr="0027727D" w:rsidRDefault="007C0381" w:rsidP="001829BC">
            <w:pPr>
              <w:pStyle w:val="Normalny6"/>
              <w:snapToGrid w:val="0"/>
              <w:spacing w:line="360" w:lineRule="auto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7727D">
              <w:rPr>
                <w:rFonts w:ascii="Arial" w:hAnsi="Arial"/>
                <w:b/>
                <w:sz w:val="20"/>
                <w:szCs w:val="20"/>
              </w:rPr>
              <w:lastRenderedPageBreak/>
              <w:t xml:space="preserve">Załącznik nr </w:t>
            </w:r>
            <w:r w:rsidR="00DF5DEC">
              <w:rPr>
                <w:rFonts w:ascii="Arial" w:hAnsi="Arial"/>
                <w:b/>
                <w:sz w:val="20"/>
                <w:szCs w:val="20"/>
              </w:rPr>
              <w:t>8</w:t>
            </w:r>
            <w:r w:rsidRPr="0027727D">
              <w:rPr>
                <w:rFonts w:ascii="Arial" w:hAnsi="Arial"/>
                <w:b/>
                <w:sz w:val="20"/>
                <w:szCs w:val="20"/>
              </w:rPr>
              <w:t xml:space="preserve"> do SWZ</w:t>
            </w:r>
          </w:p>
        </w:tc>
      </w:tr>
      <w:tr w:rsidR="007C0381" w:rsidRPr="0027727D" w14:paraId="51E7B761" w14:textId="77777777" w:rsidTr="001829BC">
        <w:tc>
          <w:tcPr>
            <w:tcW w:w="98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04F4B9" w14:textId="5E68F7AA" w:rsidR="007C0381" w:rsidRPr="0027727D" w:rsidRDefault="007C0381" w:rsidP="001829BC">
            <w:pPr>
              <w:pStyle w:val="Normalny6"/>
              <w:spacing w:line="360" w:lineRule="auto"/>
              <w:jc w:val="center"/>
              <w:rPr>
                <w:rFonts w:ascii="Arial" w:hAnsi="Arial" w:cs="Arial"/>
                <w:b/>
                <w:caps/>
                <w:kern w:val="20"/>
                <w:sz w:val="20"/>
                <w:szCs w:val="20"/>
              </w:rPr>
            </w:pPr>
            <w:bookmarkStart w:id="9" w:name="_Hlk138762945"/>
            <w:r w:rsidRPr="00F364F8">
              <w:rPr>
                <w:rFonts w:ascii="Arial" w:hAnsi="Arial" w:cs="Arial"/>
                <w:b/>
                <w:kern w:val="20"/>
                <w:sz w:val="20"/>
                <w:szCs w:val="20"/>
              </w:rPr>
              <w:t>Oświadczenie</w:t>
            </w:r>
            <w:r>
              <w:rPr>
                <w:rFonts w:ascii="Arial" w:hAnsi="Arial" w:cs="Arial"/>
                <w:b/>
                <w:kern w:val="20"/>
                <w:sz w:val="20"/>
                <w:szCs w:val="20"/>
              </w:rPr>
              <w:t xml:space="preserve"> </w:t>
            </w:r>
            <w:r w:rsidR="00EC5E09">
              <w:rPr>
                <w:rFonts w:ascii="Arial" w:hAnsi="Arial" w:cs="Arial"/>
                <w:b/>
                <w:kern w:val="20"/>
                <w:sz w:val="20"/>
                <w:szCs w:val="20"/>
              </w:rPr>
              <w:t xml:space="preserve">wykonawcy </w:t>
            </w:r>
            <w:r>
              <w:rPr>
                <w:rFonts w:ascii="Arial" w:hAnsi="Arial" w:cs="Arial"/>
                <w:b/>
                <w:kern w:val="20"/>
                <w:sz w:val="20"/>
                <w:szCs w:val="20"/>
              </w:rPr>
              <w:t>o </w:t>
            </w:r>
            <w:r w:rsidRPr="00F364F8">
              <w:rPr>
                <w:rFonts w:ascii="Arial" w:hAnsi="Arial" w:cs="Arial"/>
                <w:b/>
                <w:kern w:val="20"/>
                <w:sz w:val="20"/>
                <w:szCs w:val="20"/>
              </w:rPr>
              <w:t>aktualności informacji zawartych</w:t>
            </w:r>
            <w:r>
              <w:rPr>
                <w:rFonts w:ascii="Arial" w:hAnsi="Arial" w:cs="Arial"/>
                <w:b/>
                <w:kern w:val="20"/>
                <w:sz w:val="20"/>
                <w:szCs w:val="20"/>
              </w:rPr>
              <w:t xml:space="preserve"> w </w:t>
            </w:r>
            <w:r w:rsidRPr="00F364F8">
              <w:rPr>
                <w:rFonts w:ascii="Arial" w:hAnsi="Arial" w:cs="Arial"/>
                <w:b/>
                <w:kern w:val="20"/>
                <w:sz w:val="20"/>
                <w:szCs w:val="20"/>
              </w:rPr>
              <w:t>oświadczeni</w:t>
            </w:r>
            <w:r>
              <w:rPr>
                <w:rFonts w:ascii="Arial" w:hAnsi="Arial" w:cs="Arial"/>
                <w:b/>
                <w:kern w:val="20"/>
                <w:sz w:val="20"/>
                <w:szCs w:val="20"/>
              </w:rPr>
              <w:t>ach</w:t>
            </w:r>
            <w:r w:rsidRPr="00F364F8">
              <w:rPr>
                <w:rFonts w:ascii="Arial" w:hAnsi="Arial" w:cs="Arial"/>
                <w:b/>
                <w:kern w:val="20"/>
                <w:sz w:val="20"/>
                <w:szCs w:val="20"/>
              </w:rPr>
              <w:t xml:space="preserve"> złożony</w:t>
            </w:r>
            <w:r>
              <w:rPr>
                <w:rFonts w:ascii="Arial" w:hAnsi="Arial" w:cs="Arial"/>
                <w:b/>
                <w:kern w:val="20"/>
                <w:sz w:val="20"/>
                <w:szCs w:val="20"/>
              </w:rPr>
              <w:t>ch</w:t>
            </w:r>
            <w:r w:rsidRPr="00F364F8">
              <w:rPr>
                <w:rFonts w:ascii="Arial" w:hAnsi="Arial" w:cs="Arial"/>
                <w:b/>
                <w:kern w:val="20"/>
                <w:sz w:val="20"/>
                <w:szCs w:val="20"/>
              </w:rPr>
              <w:t xml:space="preserve"> wraz</w:t>
            </w:r>
            <w:r>
              <w:rPr>
                <w:rFonts w:ascii="Arial" w:hAnsi="Arial" w:cs="Arial"/>
                <w:b/>
                <w:kern w:val="20"/>
                <w:sz w:val="20"/>
                <w:szCs w:val="20"/>
              </w:rPr>
              <w:t xml:space="preserve"> z </w:t>
            </w:r>
            <w:r w:rsidRPr="00F364F8">
              <w:rPr>
                <w:rFonts w:ascii="Arial" w:hAnsi="Arial" w:cs="Arial"/>
                <w:b/>
                <w:kern w:val="20"/>
                <w:sz w:val="20"/>
                <w:szCs w:val="20"/>
              </w:rPr>
              <w:t>ofertą</w:t>
            </w:r>
            <w:r w:rsidR="00EC5E09">
              <w:rPr>
                <w:rFonts w:ascii="Arial" w:hAnsi="Arial" w:cs="Arial"/>
                <w:b/>
                <w:kern w:val="20"/>
                <w:sz w:val="20"/>
                <w:szCs w:val="20"/>
              </w:rPr>
              <w:t xml:space="preserve"> </w:t>
            </w:r>
            <w:r w:rsidRPr="00F364F8">
              <w:rPr>
                <w:rFonts w:ascii="Arial" w:hAnsi="Arial" w:cs="Arial"/>
                <w:b/>
                <w:kern w:val="20"/>
                <w:sz w:val="20"/>
                <w:szCs w:val="20"/>
              </w:rPr>
              <w:t xml:space="preserve">na podstawie art. 125 ust. 1 ustawy </w:t>
            </w:r>
            <w:r>
              <w:rPr>
                <w:rFonts w:ascii="Arial" w:hAnsi="Arial" w:cs="Arial"/>
                <w:b/>
                <w:kern w:val="20"/>
                <w:sz w:val="20"/>
                <w:szCs w:val="20"/>
              </w:rPr>
              <w:t>PZP</w:t>
            </w:r>
            <w:bookmarkEnd w:id="9"/>
          </w:p>
          <w:p w14:paraId="0D2D3F37" w14:textId="77777777" w:rsidR="007C0381" w:rsidRPr="0027727D" w:rsidRDefault="007C0381" w:rsidP="001829BC">
            <w:pPr>
              <w:pStyle w:val="Normalny6"/>
              <w:spacing w:line="360" w:lineRule="auto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7727D">
              <w:rPr>
                <w:rFonts w:ascii="Arial" w:hAnsi="Arial" w:cs="Arial"/>
                <w:bCs/>
                <w:iCs/>
                <w:sz w:val="20"/>
                <w:szCs w:val="20"/>
              </w:rPr>
              <w:t>w postępowaniu o udzielenie zamówienia publicznego na usługę pn.:</w:t>
            </w:r>
          </w:p>
          <w:p w14:paraId="1BDEEAF0" w14:textId="0C0B0DF8" w:rsidR="007C0381" w:rsidRPr="0027727D" w:rsidRDefault="008B3608" w:rsidP="001829BC">
            <w:pPr>
              <w:pStyle w:val="Normalny6"/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20"/>
              </w:rPr>
            </w:pPr>
            <w:r w:rsidRPr="008B3608">
              <w:rPr>
                <w:rFonts w:ascii="Arial" w:hAnsi="Arial" w:cs="Arial"/>
                <w:bCs/>
                <w:iCs/>
                <w:sz w:val="20"/>
                <w:szCs w:val="20"/>
              </w:rPr>
              <w:t>Odbieranie i transport odpadów komunalnych z terenu Gminy Trąbki Wielkie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br/>
            </w:r>
            <w:r w:rsidRPr="008B3608">
              <w:rPr>
                <w:rFonts w:ascii="Arial" w:hAnsi="Arial" w:cs="Arial"/>
                <w:bCs/>
                <w:iCs/>
                <w:sz w:val="20"/>
                <w:szCs w:val="20"/>
              </w:rPr>
              <w:t>w okresie od 01.07.2026 r. do 30.06.2029 r.</w:t>
            </w:r>
          </w:p>
        </w:tc>
      </w:tr>
    </w:tbl>
    <w:p w14:paraId="4172D4F0" w14:textId="4E95531F" w:rsidR="007C0381" w:rsidRPr="00EA27B4" w:rsidRDefault="007C0381" w:rsidP="007C0381">
      <w:pPr>
        <w:jc w:val="center"/>
        <w:rPr>
          <w:i/>
          <w:iCs/>
          <w:szCs w:val="20"/>
          <w:highlight w:val="yellow"/>
          <w:lang w:eastAsia="ar-SA"/>
        </w:rPr>
      </w:pPr>
      <w:r>
        <w:rPr>
          <w:bCs/>
          <w:i/>
          <w:iCs/>
          <w:szCs w:val="20"/>
        </w:rPr>
        <w:t>Oświadczenie składane na wezwanie</w:t>
      </w:r>
      <w:r w:rsidR="00B662BD">
        <w:rPr>
          <w:bCs/>
          <w:i/>
          <w:iCs/>
          <w:szCs w:val="20"/>
        </w:rPr>
        <w:t xml:space="preserve"> zamawiając</w:t>
      </w:r>
      <w:r>
        <w:rPr>
          <w:bCs/>
          <w:i/>
          <w:iCs/>
          <w:szCs w:val="20"/>
        </w:rPr>
        <w:t>ego</w:t>
      </w:r>
    </w:p>
    <w:p w14:paraId="3A9752A5" w14:textId="77777777" w:rsidR="007C0381" w:rsidRPr="007C0381" w:rsidRDefault="007C0381" w:rsidP="007C0381">
      <w:pPr>
        <w:spacing w:before="120" w:after="240"/>
        <w:rPr>
          <w:b/>
          <w:szCs w:val="20"/>
        </w:rPr>
      </w:pPr>
      <w:r w:rsidRPr="007C0381">
        <w:rPr>
          <w:b/>
          <w:szCs w:val="20"/>
        </w:rPr>
        <w:t>Występując w imieniu wykonawcy</w:t>
      </w:r>
      <w:r w:rsidRPr="007C0381">
        <w:rPr>
          <w:rStyle w:val="Odwoanieprzypisudolnego"/>
          <w:b/>
          <w:szCs w:val="20"/>
        </w:rPr>
        <w:footnoteReference w:id="15"/>
      </w:r>
      <w:r w:rsidRPr="007C0381">
        <w:rPr>
          <w:b/>
          <w:szCs w:val="20"/>
        </w:rPr>
        <w:t>:</w:t>
      </w:r>
    </w:p>
    <w:p w14:paraId="5A4A59CF" w14:textId="77777777" w:rsidR="007C0381" w:rsidRDefault="007C0381" w:rsidP="007C0381">
      <w:pPr>
        <w:spacing w:line="240" w:lineRule="auto"/>
        <w:ind w:left="1418"/>
        <w:rPr>
          <w:szCs w:val="20"/>
        </w:rPr>
      </w:pPr>
      <w:r>
        <w:rPr>
          <w:szCs w:val="20"/>
        </w:rPr>
        <w:t>……………………………………………………………………………………………………</w:t>
      </w:r>
    </w:p>
    <w:p w14:paraId="71643A2E" w14:textId="77777777" w:rsidR="007C0381" w:rsidRDefault="007C0381" w:rsidP="007C0381">
      <w:pPr>
        <w:spacing w:line="240" w:lineRule="auto"/>
        <w:ind w:firstLine="709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(pełna nazwa wraz adresem oraz nr NIP lub REGON)</w:t>
      </w:r>
    </w:p>
    <w:p w14:paraId="2D18EAB4" w14:textId="77777777" w:rsidR="007C0381" w:rsidRDefault="007C0381" w:rsidP="007C0381">
      <w:pPr>
        <w:spacing w:line="240" w:lineRule="auto"/>
        <w:jc w:val="center"/>
        <w:rPr>
          <w:i/>
          <w:sz w:val="16"/>
          <w:szCs w:val="16"/>
        </w:rPr>
      </w:pPr>
    </w:p>
    <w:p w14:paraId="0DEF99B8" w14:textId="5F0961CC" w:rsidR="007C0381" w:rsidRPr="008D2BDF" w:rsidRDefault="007C0381" w:rsidP="008B3608">
      <w:pPr>
        <w:spacing w:before="240"/>
        <w:rPr>
          <w:szCs w:val="20"/>
        </w:rPr>
      </w:pPr>
      <w:r w:rsidRPr="0042360E">
        <w:rPr>
          <w:szCs w:val="20"/>
        </w:rPr>
        <w:t xml:space="preserve">oświadczam, że informacje zawarte </w:t>
      </w:r>
      <w:r w:rsidR="008D78D6" w:rsidRPr="0042360E">
        <w:rPr>
          <w:szCs w:val="20"/>
        </w:rPr>
        <w:t>w oświadczeniu</w:t>
      </w:r>
      <w:r w:rsidR="008D78D6" w:rsidRPr="00AB471F">
        <w:t xml:space="preserve"> </w:t>
      </w:r>
      <w:r w:rsidR="008D78D6" w:rsidRPr="00AB471F">
        <w:rPr>
          <w:szCs w:val="20"/>
        </w:rPr>
        <w:t>o niepodleganiu wykluczeniu oraz o</w:t>
      </w:r>
      <w:r w:rsidR="008D78D6">
        <w:rPr>
          <w:szCs w:val="20"/>
        </w:rPr>
        <w:t> </w:t>
      </w:r>
      <w:r w:rsidR="008D78D6" w:rsidRPr="00AB471F">
        <w:rPr>
          <w:szCs w:val="20"/>
        </w:rPr>
        <w:t>spełnianiu warunków udziału w postępowaniu składane na formularzu jednolitego europejskiego dokumentu zamówienia (tzw. JEDZ)</w:t>
      </w:r>
      <w:r w:rsidR="008D78D6">
        <w:rPr>
          <w:szCs w:val="20"/>
        </w:rPr>
        <w:t>,</w:t>
      </w:r>
      <w:r w:rsidR="008D78D6" w:rsidRPr="007C0381">
        <w:rPr>
          <w:szCs w:val="20"/>
        </w:rPr>
        <w:t xml:space="preserve"> </w:t>
      </w:r>
      <w:r w:rsidR="008D78D6" w:rsidRPr="00AB471F">
        <w:rPr>
          <w:szCs w:val="20"/>
        </w:rPr>
        <w:t>składane na podstawie art. 125 ust. 1 ustawy PZP</w:t>
      </w:r>
      <w:r w:rsidR="008D78D6">
        <w:rPr>
          <w:szCs w:val="20"/>
        </w:rPr>
        <w:t xml:space="preserve">, a także </w:t>
      </w:r>
      <w:r w:rsidRPr="0042360E">
        <w:rPr>
          <w:szCs w:val="20"/>
        </w:rPr>
        <w:t>w oświadczeniu</w:t>
      </w:r>
      <w:r w:rsidRPr="007C0381">
        <w:rPr>
          <w:szCs w:val="20"/>
        </w:rPr>
        <w:t xml:space="preserve"> </w:t>
      </w:r>
      <w:r w:rsidRPr="0042360E">
        <w:rPr>
          <w:szCs w:val="20"/>
        </w:rPr>
        <w:t xml:space="preserve">dotyczącym przesłanek wykluczenia z art. 5k rozporządzenia 833/2014 oraz art. 7 ust. 1 ustawy o szczególnych rozwiązaniach w zakresie przeciwdziałania wspieraniu agresji na Ukrainę oraz służących ochronie bezpieczeństwa narodowego, </w:t>
      </w:r>
      <w:r>
        <w:rPr>
          <w:szCs w:val="20"/>
        </w:rPr>
        <w:t>sporządzonym</w:t>
      </w:r>
      <w:r w:rsidRPr="0042360E">
        <w:rPr>
          <w:szCs w:val="20"/>
        </w:rPr>
        <w:t xml:space="preserve"> w oparciu o wzór zawarty w załączniku nr </w:t>
      </w:r>
      <w:r w:rsidR="008D78D6">
        <w:rPr>
          <w:szCs w:val="20"/>
        </w:rPr>
        <w:t>4</w:t>
      </w:r>
      <w:r>
        <w:rPr>
          <w:szCs w:val="20"/>
        </w:rPr>
        <w:t xml:space="preserve"> do SWZ</w:t>
      </w:r>
      <w:r w:rsidRPr="0042360E">
        <w:rPr>
          <w:szCs w:val="20"/>
        </w:rPr>
        <w:t>,</w:t>
      </w:r>
      <w:r w:rsidRPr="007C0381">
        <w:rPr>
          <w:szCs w:val="20"/>
        </w:rPr>
        <w:t xml:space="preserve"> </w:t>
      </w:r>
      <w:r w:rsidRPr="0042360E">
        <w:rPr>
          <w:szCs w:val="20"/>
        </w:rPr>
        <w:t>są aktualne.</w:t>
      </w:r>
    </w:p>
    <w:p w14:paraId="3BE8F339" w14:textId="77777777" w:rsidR="007C0381" w:rsidRPr="008D2BDF" w:rsidRDefault="007C0381" w:rsidP="007C0381">
      <w:pPr>
        <w:keepNext/>
        <w:spacing w:before="360" w:after="120"/>
        <w:jc w:val="center"/>
        <w:rPr>
          <w:b/>
          <w:szCs w:val="20"/>
        </w:rPr>
      </w:pPr>
      <w:r w:rsidRPr="008D2BDF">
        <w:rPr>
          <w:b/>
          <w:szCs w:val="20"/>
        </w:rPr>
        <w:t>OŚWIADCZENIE DOTYCZĄCE PODANYCH INFORMACJI:</w:t>
      </w:r>
    </w:p>
    <w:p w14:paraId="72C7A134" w14:textId="77777777" w:rsidR="007C0381" w:rsidRPr="008D2BDF" w:rsidRDefault="007C0381" w:rsidP="007C0381">
      <w:pPr>
        <w:rPr>
          <w:szCs w:val="20"/>
        </w:rPr>
      </w:pPr>
      <w:r w:rsidRPr="008D2BDF">
        <w:rPr>
          <w:szCs w:val="20"/>
        </w:rPr>
        <w:t>Oświadczam, że wszystkie informacje są zgodne</w:t>
      </w:r>
      <w:r>
        <w:rPr>
          <w:szCs w:val="20"/>
        </w:rPr>
        <w:t xml:space="preserve"> z </w:t>
      </w:r>
      <w:r w:rsidRPr="008D2BDF">
        <w:rPr>
          <w:szCs w:val="20"/>
        </w:rPr>
        <w:t>prawdą oraz zostały przedstawione</w:t>
      </w:r>
      <w:r>
        <w:rPr>
          <w:szCs w:val="20"/>
        </w:rPr>
        <w:t xml:space="preserve"> z </w:t>
      </w:r>
      <w:r w:rsidRPr="008D2BDF">
        <w:rPr>
          <w:szCs w:val="20"/>
        </w:rPr>
        <w:t>pełną świadomością konsekwencji wprowadzenia zamawiającego</w:t>
      </w:r>
      <w:r>
        <w:rPr>
          <w:szCs w:val="20"/>
        </w:rPr>
        <w:t xml:space="preserve"> w </w:t>
      </w:r>
      <w:r w:rsidRPr="008D2BDF">
        <w:rPr>
          <w:szCs w:val="20"/>
        </w:rPr>
        <w:t>błąd przy przedstawianiu informacji.</w:t>
      </w:r>
    </w:p>
    <w:p w14:paraId="6F803D60" w14:textId="77777777" w:rsidR="007C0381" w:rsidRDefault="007C0381" w:rsidP="007C0381">
      <w:pPr>
        <w:tabs>
          <w:tab w:val="left" w:pos="426"/>
        </w:tabs>
      </w:pPr>
    </w:p>
    <w:p w14:paraId="73BC1CAF" w14:textId="77777777" w:rsidR="00A53359" w:rsidRDefault="00A53359" w:rsidP="007C0381">
      <w:pPr>
        <w:tabs>
          <w:tab w:val="left" w:pos="426"/>
        </w:tabs>
      </w:pPr>
    </w:p>
    <w:p w14:paraId="685140FD" w14:textId="77777777" w:rsidR="00A53359" w:rsidRDefault="00A53359" w:rsidP="00A53359">
      <w:pPr>
        <w:jc w:val="center"/>
        <w:rPr>
          <w:rFonts w:cs="Arial"/>
          <w:i/>
          <w:iCs/>
          <w:szCs w:val="22"/>
        </w:rPr>
      </w:pPr>
      <w:r>
        <w:rPr>
          <w:rFonts w:cs="Arial"/>
          <w:i/>
          <w:iCs/>
          <w:szCs w:val="22"/>
        </w:rPr>
        <w:t>Wypełniony dokument</w:t>
      </w:r>
      <w:r w:rsidRPr="00ED0E6D">
        <w:rPr>
          <w:rFonts w:cs="Arial"/>
          <w:i/>
          <w:iCs/>
          <w:szCs w:val="22"/>
        </w:rPr>
        <w:t xml:space="preserve"> należy opatrzyć kwalifikowanym podpisem elektronicznym.</w:t>
      </w:r>
    </w:p>
    <w:p w14:paraId="6E3E550A" w14:textId="77777777" w:rsidR="00A53359" w:rsidRDefault="00A53359" w:rsidP="007C0381">
      <w:pPr>
        <w:tabs>
          <w:tab w:val="left" w:pos="426"/>
        </w:tabs>
      </w:pPr>
    </w:p>
    <w:p w14:paraId="25BF84E3" w14:textId="77777777" w:rsidR="007C0381" w:rsidRDefault="007C0381" w:rsidP="007C0381">
      <w:pPr>
        <w:rPr>
          <w:b/>
          <w:bCs/>
        </w:rPr>
      </w:pPr>
      <w:r>
        <w:rPr>
          <w:b/>
          <w:bCs/>
        </w:rPr>
        <w:br w:type="page"/>
      </w:r>
    </w:p>
    <w:tbl>
      <w:tblPr>
        <w:tblW w:w="9862" w:type="dxa"/>
        <w:tblInd w:w="-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62"/>
      </w:tblGrid>
      <w:tr w:rsidR="007C0381" w:rsidRPr="0027727D" w14:paraId="1047B590" w14:textId="77777777" w:rsidTr="001829BC">
        <w:tc>
          <w:tcPr>
            <w:tcW w:w="9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ECC4D3" w14:textId="474F9C7F" w:rsidR="007C0381" w:rsidRPr="0027727D" w:rsidRDefault="007C0381" w:rsidP="001829BC">
            <w:pPr>
              <w:pStyle w:val="Normalny6"/>
              <w:snapToGrid w:val="0"/>
              <w:spacing w:line="360" w:lineRule="auto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7727D">
              <w:rPr>
                <w:rFonts w:ascii="Arial" w:hAnsi="Arial"/>
                <w:b/>
                <w:sz w:val="20"/>
                <w:szCs w:val="20"/>
              </w:rPr>
              <w:lastRenderedPageBreak/>
              <w:t xml:space="preserve">Załącznik nr </w:t>
            </w:r>
            <w:r w:rsidR="00DF5DEC">
              <w:rPr>
                <w:rFonts w:ascii="Arial" w:hAnsi="Arial"/>
                <w:b/>
                <w:sz w:val="20"/>
                <w:szCs w:val="20"/>
              </w:rPr>
              <w:t>9</w:t>
            </w:r>
            <w:r w:rsidRPr="0027727D">
              <w:rPr>
                <w:rFonts w:ascii="Arial" w:hAnsi="Arial"/>
                <w:b/>
                <w:sz w:val="20"/>
                <w:szCs w:val="20"/>
              </w:rPr>
              <w:t xml:space="preserve"> do SWZ</w:t>
            </w:r>
          </w:p>
        </w:tc>
      </w:tr>
      <w:tr w:rsidR="007C0381" w:rsidRPr="0027727D" w14:paraId="065CCD56" w14:textId="77777777" w:rsidTr="001829BC">
        <w:tc>
          <w:tcPr>
            <w:tcW w:w="98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BB2D6D" w14:textId="2375FBB4" w:rsidR="00AB471F" w:rsidRPr="0027727D" w:rsidRDefault="00AB471F" w:rsidP="00AB471F">
            <w:pPr>
              <w:pStyle w:val="Normalny6"/>
              <w:spacing w:line="360" w:lineRule="auto"/>
              <w:jc w:val="center"/>
              <w:rPr>
                <w:rFonts w:ascii="Arial" w:hAnsi="Arial" w:cs="Arial"/>
                <w:b/>
                <w:caps/>
                <w:kern w:val="20"/>
                <w:sz w:val="20"/>
                <w:szCs w:val="20"/>
              </w:rPr>
            </w:pPr>
            <w:bookmarkStart w:id="10" w:name="_Hlk138762968"/>
            <w:r w:rsidRPr="00F364F8">
              <w:rPr>
                <w:rFonts w:ascii="Arial" w:hAnsi="Arial" w:cs="Arial"/>
                <w:b/>
                <w:kern w:val="20"/>
                <w:sz w:val="20"/>
                <w:szCs w:val="20"/>
              </w:rPr>
              <w:t>Oświadczenie</w:t>
            </w:r>
            <w:r>
              <w:rPr>
                <w:rFonts w:ascii="Arial" w:hAnsi="Arial" w:cs="Arial"/>
                <w:b/>
                <w:kern w:val="20"/>
                <w:sz w:val="20"/>
                <w:szCs w:val="20"/>
              </w:rPr>
              <w:t xml:space="preserve"> </w:t>
            </w:r>
            <w:r w:rsidRPr="00AB471F">
              <w:rPr>
                <w:rFonts w:ascii="Arial" w:hAnsi="Arial" w:cs="Arial"/>
                <w:b/>
                <w:kern w:val="20"/>
                <w:sz w:val="20"/>
                <w:szCs w:val="20"/>
              </w:rPr>
              <w:t xml:space="preserve">podmiotu udostępniającego zasoby </w:t>
            </w:r>
            <w:r>
              <w:rPr>
                <w:rFonts w:ascii="Arial" w:hAnsi="Arial" w:cs="Arial"/>
                <w:b/>
                <w:kern w:val="20"/>
                <w:sz w:val="20"/>
                <w:szCs w:val="20"/>
              </w:rPr>
              <w:t>o </w:t>
            </w:r>
            <w:r w:rsidRPr="00F364F8">
              <w:rPr>
                <w:rFonts w:ascii="Arial" w:hAnsi="Arial" w:cs="Arial"/>
                <w:b/>
                <w:kern w:val="20"/>
                <w:sz w:val="20"/>
                <w:szCs w:val="20"/>
              </w:rPr>
              <w:t>aktualności informacji zawartych</w:t>
            </w:r>
            <w:r>
              <w:rPr>
                <w:rFonts w:ascii="Arial" w:hAnsi="Arial" w:cs="Arial"/>
                <w:b/>
                <w:kern w:val="20"/>
                <w:sz w:val="20"/>
                <w:szCs w:val="20"/>
              </w:rPr>
              <w:t xml:space="preserve"> w </w:t>
            </w:r>
            <w:r w:rsidRPr="00F364F8">
              <w:rPr>
                <w:rFonts w:ascii="Arial" w:hAnsi="Arial" w:cs="Arial"/>
                <w:b/>
                <w:kern w:val="20"/>
                <w:sz w:val="20"/>
                <w:szCs w:val="20"/>
              </w:rPr>
              <w:t>oświadczeni</w:t>
            </w:r>
            <w:r>
              <w:rPr>
                <w:rFonts w:ascii="Arial" w:hAnsi="Arial" w:cs="Arial"/>
                <w:b/>
                <w:kern w:val="20"/>
                <w:sz w:val="20"/>
                <w:szCs w:val="20"/>
              </w:rPr>
              <w:t>ach</w:t>
            </w:r>
            <w:r w:rsidRPr="00F364F8">
              <w:rPr>
                <w:rFonts w:ascii="Arial" w:hAnsi="Arial" w:cs="Arial"/>
                <w:b/>
                <w:kern w:val="20"/>
                <w:sz w:val="20"/>
                <w:szCs w:val="20"/>
              </w:rPr>
              <w:t xml:space="preserve"> złożony</w:t>
            </w:r>
            <w:r>
              <w:rPr>
                <w:rFonts w:ascii="Arial" w:hAnsi="Arial" w:cs="Arial"/>
                <w:b/>
                <w:kern w:val="20"/>
                <w:sz w:val="20"/>
                <w:szCs w:val="20"/>
              </w:rPr>
              <w:t>ch</w:t>
            </w:r>
            <w:r w:rsidRPr="00F364F8">
              <w:rPr>
                <w:rFonts w:ascii="Arial" w:hAnsi="Arial" w:cs="Arial"/>
                <w:b/>
                <w:kern w:val="20"/>
                <w:sz w:val="20"/>
                <w:szCs w:val="20"/>
              </w:rPr>
              <w:t xml:space="preserve"> wraz</w:t>
            </w:r>
            <w:r>
              <w:rPr>
                <w:rFonts w:ascii="Arial" w:hAnsi="Arial" w:cs="Arial"/>
                <w:b/>
                <w:kern w:val="20"/>
                <w:sz w:val="20"/>
                <w:szCs w:val="20"/>
              </w:rPr>
              <w:t xml:space="preserve"> z </w:t>
            </w:r>
            <w:r w:rsidRPr="00F364F8">
              <w:rPr>
                <w:rFonts w:ascii="Arial" w:hAnsi="Arial" w:cs="Arial"/>
                <w:b/>
                <w:kern w:val="20"/>
                <w:sz w:val="20"/>
                <w:szCs w:val="20"/>
              </w:rPr>
              <w:t>ofertą</w:t>
            </w:r>
            <w:r>
              <w:rPr>
                <w:rFonts w:ascii="Arial" w:hAnsi="Arial" w:cs="Arial"/>
                <w:b/>
                <w:kern w:val="20"/>
                <w:sz w:val="20"/>
                <w:szCs w:val="20"/>
              </w:rPr>
              <w:t xml:space="preserve"> </w:t>
            </w:r>
            <w:r w:rsidRPr="00F364F8">
              <w:rPr>
                <w:rFonts w:ascii="Arial" w:hAnsi="Arial" w:cs="Arial"/>
                <w:b/>
                <w:kern w:val="20"/>
                <w:sz w:val="20"/>
                <w:szCs w:val="20"/>
              </w:rPr>
              <w:t xml:space="preserve">na podstawie art. 125 ust. </w:t>
            </w:r>
            <w:r>
              <w:rPr>
                <w:rFonts w:ascii="Arial" w:hAnsi="Arial" w:cs="Arial"/>
                <w:b/>
                <w:kern w:val="20"/>
                <w:sz w:val="20"/>
                <w:szCs w:val="20"/>
              </w:rPr>
              <w:t>5</w:t>
            </w:r>
            <w:r w:rsidRPr="00F364F8">
              <w:rPr>
                <w:rFonts w:ascii="Arial" w:hAnsi="Arial" w:cs="Arial"/>
                <w:b/>
                <w:kern w:val="20"/>
                <w:sz w:val="20"/>
                <w:szCs w:val="20"/>
              </w:rPr>
              <w:t xml:space="preserve"> ustawy </w:t>
            </w:r>
            <w:r>
              <w:rPr>
                <w:rFonts w:ascii="Arial" w:hAnsi="Arial" w:cs="Arial"/>
                <w:b/>
                <w:kern w:val="20"/>
                <w:sz w:val="20"/>
                <w:szCs w:val="20"/>
              </w:rPr>
              <w:t>PZP</w:t>
            </w:r>
            <w:bookmarkEnd w:id="10"/>
          </w:p>
          <w:p w14:paraId="4941F298" w14:textId="77777777" w:rsidR="007C0381" w:rsidRPr="0027727D" w:rsidRDefault="007C0381" w:rsidP="001829BC">
            <w:pPr>
              <w:pStyle w:val="Normalny6"/>
              <w:spacing w:line="360" w:lineRule="auto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7727D">
              <w:rPr>
                <w:rFonts w:ascii="Arial" w:hAnsi="Arial" w:cs="Arial"/>
                <w:bCs/>
                <w:iCs/>
                <w:sz w:val="20"/>
                <w:szCs w:val="20"/>
              </w:rPr>
              <w:t>w postępowaniu o udzielenie zamówienia publicznego na usługę pn.:</w:t>
            </w:r>
          </w:p>
          <w:p w14:paraId="02049F38" w14:textId="360EB149" w:rsidR="007C0381" w:rsidRPr="0027727D" w:rsidRDefault="008B3608" w:rsidP="001829BC">
            <w:pPr>
              <w:pStyle w:val="Normalny6"/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20"/>
              </w:rPr>
            </w:pPr>
            <w:r w:rsidRPr="008B3608">
              <w:rPr>
                <w:rFonts w:ascii="Arial" w:hAnsi="Arial" w:cs="Arial"/>
                <w:bCs/>
                <w:iCs/>
                <w:sz w:val="20"/>
                <w:szCs w:val="20"/>
              </w:rPr>
              <w:t>Odbieranie i transport odpadów komunalnych z terenu Gminy Trąbki Wielkie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br/>
            </w:r>
            <w:r w:rsidRPr="008B3608">
              <w:rPr>
                <w:rFonts w:ascii="Arial" w:hAnsi="Arial" w:cs="Arial"/>
                <w:bCs/>
                <w:iCs/>
                <w:sz w:val="20"/>
                <w:szCs w:val="20"/>
              </w:rPr>
              <w:t>w okresie od 01.07.2026 r. do 30.06.2029 r.</w:t>
            </w:r>
          </w:p>
        </w:tc>
      </w:tr>
    </w:tbl>
    <w:p w14:paraId="348007D4" w14:textId="689CDBAD" w:rsidR="00AB471F" w:rsidRDefault="00AB471F" w:rsidP="00AB471F">
      <w:pPr>
        <w:spacing w:after="120" w:line="240" w:lineRule="auto"/>
        <w:jc w:val="center"/>
        <w:rPr>
          <w:rFonts w:cs="Arial"/>
          <w:b/>
          <w:bCs/>
          <w:iCs/>
          <w:szCs w:val="22"/>
        </w:rPr>
      </w:pPr>
      <w:r>
        <w:rPr>
          <w:bCs/>
          <w:i/>
          <w:iCs/>
          <w:szCs w:val="20"/>
        </w:rPr>
        <w:t>Oświadczenie składane na wezwanie</w:t>
      </w:r>
      <w:r w:rsidR="00B662BD">
        <w:rPr>
          <w:bCs/>
          <w:i/>
          <w:iCs/>
          <w:szCs w:val="20"/>
        </w:rPr>
        <w:t xml:space="preserve"> zamawiając</w:t>
      </w:r>
      <w:r>
        <w:rPr>
          <w:bCs/>
          <w:i/>
          <w:iCs/>
          <w:szCs w:val="20"/>
        </w:rPr>
        <w:t>ego,</w:t>
      </w:r>
      <w:r>
        <w:rPr>
          <w:bCs/>
          <w:i/>
          <w:iCs/>
          <w:szCs w:val="20"/>
        </w:rPr>
        <w:br/>
        <w:t xml:space="preserve">jeśli wykonawca </w:t>
      </w:r>
      <w:r w:rsidRPr="00524894">
        <w:rPr>
          <w:bCs/>
          <w:i/>
          <w:iCs/>
          <w:szCs w:val="20"/>
        </w:rPr>
        <w:t>polega na zasobach podmiotu udostępniającego zasoby</w:t>
      </w:r>
    </w:p>
    <w:p w14:paraId="2EB91CF8" w14:textId="77777777" w:rsidR="00AB471F" w:rsidRPr="00617331" w:rsidRDefault="00AB471F" w:rsidP="008D78D6">
      <w:pPr>
        <w:spacing w:before="120" w:after="240"/>
        <w:rPr>
          <w:b/>
          <w:szCs w:val="20"/>
        </w:rPr>
      </w:pPr>
      <w:r>
        <w:rPr>
          <w:b/>
          <w:szCs w:val="20"/>
        </w:rPr>
        <w:t>Występując w imieniu p</w:t>
      </w:r>
      <w:r w:rsidRPr="00524894">
        <w:rPr>
          <w:b/>
          <w:szCs w:val="20"/>
        </w:rPr>
        <w:t>odmiot</w:t>
      </w:r>
      <w:r>
        <w:rPr>
          <w:b/>
          <w:szCs w:val="20"/>
        </w:rPr>
        <w:t>u</w:t>
      </w:r>
      <w:r w:rsidRPr="00524894">
        <w:rPr>
          <w:b/>
          <w:szCs w:val="20"/>
        </w:rPr>
        <w:t xml:space="preserve"> udostępniając</w:t>
      </w:r>
      <w:r>
        <w:rPr>
          <w:b/>
          <w:szCs w:val="20"/>
        </w:rPr>
        <w:t>ego</w:t>
      </w:r>
      <w:r w:rsidRPr="00524894">
        <w:rPr>
          <w:b/>
          <w:szCs w:val="20"/>
        </w:rPr>
        <w:t xml:space="preserve"> zasoby</w:t>
      </w:r>
      <w:r w:rsidRPr="00A24708">
        <w:rPr>
          <w:b/>
          <w:szCs w:val="20"/>
          <w:vertAlign w:val="superscript"/>
        </w:rPr>
        <w:footnoteReference w:id="16"/>
      </w:r>
      <w:r w:rsidRPr="00617331">
        <w:rPr>
          <w:b/>
          <w:szCs w:val="20"/>
        </w:rPr>
        <w:t>:</w:t>
      </w:r>
    </w:p>
    <w:p w14:paraId="0FD14EF5" w14:textId="77777777" w:rsidR="008D78D6" w:rsidRDefault="008D78D6" w:rsidP="008D78D6">
      <w:pPr>
        <w:spacing w:line="240" w:lineRule="auto"/>
        <w:ind w:left="1418"/>
        <w:rPr>
          <w:szCs w:val="20"/>
        </w:rPr>
      </w:pPr>
      <w:r>
        <w:rPr>
          <w:szCs w:val="20"/>
        </w:rPr>
        <w:t>……………………………………………………………………………………………………</w:t>
      </w:r>
    </w:p>
    <w:p w14:paraId="6BCED17C" w14:textId="77777777" w:rsidR="008D78D6" w:rsidRDefault="008D78D6" w:rsidP="008D78D6">
      <w:pPr>
        <w:spacing w:line="240" w:lineRule="auto"/>
        <w:ind w:firstLine="709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(pełna nazwa wraz adresem oraz nr NIP lub REGON)</w:t>
      </w:r>
    </w:p>
    <w:p w14:paraId="784782FF" w14:textId="77777777" w:rsidR="008D78D6" w:rsidRDefault="008D78D6" w:rsidP="008D78D6">
      <w:pPr>
        <w:spacing w:line="240" w:lineRule="auto"/>
        <w:jc w:val="center"/>
        <w:rPr>
          <w:i/>
          <w:sz w:val="16"/>
          <w:szCs w:val="16"/>
        </w:rPr>
      </w:pPr>
    </w:p>
    <w:p w14:paraId="02A994EC" w14:textId="77777777" w:rsidR="00AB471F" w:rsidRPr="00617331" w:rsidRDefault="00AB471F" w:rsidP="00AB471F">
      <w:pPr>
        <w:spacing w:line="240" w:lineRule="auto"/>
        <w:jc w:val="center"/>
        <w:rPr>
          <w:i/>
          <w:sz w:val="16"/>
          <w:szCs w:val="16"/>
        </w:rPr>
      </w:pPr>
    </w:p>
    <w:p w14:paraId="34962F9B" w14:textId="0A732DA7" w:rsidR="008D78D6" w:rsidRPr="008D2BDF" w:rsidRDefault="008D78D6" w:rsidP="008D78D6">
      <w:pPr>
        <w:rPr>
          <w:szCs w:val="20"/>
        </w:rPr>
      </w:pPr>
      <w:r w:rsidRPr="0042360E">
        <w:rPr>
          <w:szCs w:val="20"/>
        </w:rPr>
        <w:t>oświadczam, że informacje zawarte w oświadczeniu</w:t>
      </w:r>
      <w:r w:rsidRPr="00AB471F">
        <w:t xml:space="preserve"> </w:t>
      </w:r>
      <w:r w:rsidRPr="00AB471F">
        <w:rPr>
          <w:szCs w:val="20"/>
        </w:rPr>
        <w:t>o niepodleganiu wykluczeniu oraz o</w:t>
      </w:r>
      <w:r>
        <w:rPr>
          <w:szCs w:val="20"/>
        </w:rPr>
        <w:t> </w:t>
      </w:r>
      <w:r w:rsidRPr="00AB471F">
        <w:rPr>
          <w:szCs w:val="20"/>
        </w:rPr>
        <w:t>spełnianiu warunków udziału w postępowaniu składane na formularzu jednolitego europejskiego dokumentu zamówienia (tzw. JEDZ)</w:t>
      </w:r>
      <w:r>
        <w:rPr>
          <w:szCs w:val="20"/>
        </w:rPr>
        <w:t>,</w:t>
      </w:r>
      <w:r w:rsidRPr="007C0381">
        <w:rPr>
          <w:szCs w:val="20"/>
        </w:rPr>
        <w:t xml:space="preserve"> </w:t>
      </w:r>
      <w:r w:rsidRPr="00AB471F">
        <w:rPr>
          <w:szCs w:val="20"/>
        </w:rPr>
        <w:t>składane na podstawie art. 125 ust. 1 ustawy PZP</w:t>
      </w:r>
      <w:r>
        <w:rPr>
          <w:szCs w:val="20"/>
        </w:rPr>
        <w:t xml:space="preserve">, a także </w:t>
      </w:r>
      <w:r w:rsidRPr="0042360E">
        <w:rPr>
          <w:szCs w:val="20"/>
        </w:rPr>
        <w:t>w oświadczeniu</w:t>
      </w:r>
      <w:r w:rsidRPr="007C0381">
        <w:rPr>
          <w:szCs w:val="20"/>
        </w:rPr>
        <w:t xml:space="preserve"> </w:t>
      </w:r>
      <w:r w:rsidRPr="0042360E">
        <w:rPr>
          <w:szCs w:val="20"/>
        </w:rPr>
        <w:t>dotyczącym przesłanek wykluczenia z art. 5k rozporządzenia 833/2014 oraz art. 7 ust. 1 ustawy o szczególnych rozwiązaniach w</w:t>
      </w:r>
      <w:r w:rsidR="006A4C10">
        <w:rPr>
          <w:szCs w:val="20"/>
        </w:rPr>
        <w:t> </w:t>
      </w:r>
      <w:r w:rsidRPr="0042360E">
        <w:rPr>
          <w:szCs w:val="20"/>
        </w:rPr>
        <w:t xml:space="preserve">zakresie przeciwdziałania wspieraniu agresji na Ukrainę oraz służących ochronie bezpieczeństwa narodowego, </w:t>
      </w:r>
      <w:r>
        <w:rPr>
          <w:szCs w:val="20"/>
        </w:rPr>
        <w:t>sporządzonym</w:t>
      </w:r>
      <w:r w:rsidRPr="0042360E">
        <w:rPr>
          <w:szCs w:val="20"/>
        </w:rPr>
        <w:t xml:space="preserve"> w oparciu o wzór zawarty w załączniku nr </w:t>
      </w:r>
      <w:r>
        <w:rPr>
          <w:szCs w:val="20"/>
        </w:rPr>
        <w:t>5 do SWZ</w:t>
      </w:r>
      <w:r w:rsidRPr="0042360E">
        <w:rPr>
          <w:szCs w:val="20"/>
        </w:rPr>
        <w:t>,</w:t>
      </w:r>
      <w:r w:rsidRPr="007C0381">
        <w:rPr>
          <w:szCs w:val="20"/>
        </w:rPr>
        <w:t xml:space="preserve"> </w:t>
      </w:r>
      <w:r w:rsidRPr="0042360E">
        <w:rPr>
          <w:szCs w:val="20"/>
        </w:rPr>
        <w:t>są aktualne.</w:t>
      </w:r>
    </w:p>
    <w:p w14:paraId="39B94167" w14:textId="77777777" w:rsidR="00AB471F" w:rsidRPr="008D2BDF" w:rsidRDefault="00AB471F" w:rsidP="00AB471F">
      <w:pPr>
        <w:keepNext/>
        <w:spacing w:before="360" w:after="120"/>
        <w:jc w:val="center"/>
        <w:rPr>
          <w:b/>
          <w:szCs w:val="20"/>
        </w:rPr>
      </w:pPr>
      <w:r w:rsidRPr="008D2BDF">
        <w:rPr>
          <w:b/>
          <w:szCs w:val="20"/>
        </w:rPr>
        <w:t>OŚWIADCZENIE DOTYCZĄCE PODANYCH INFORMACJI:</w:t>
      </w:r>
    </w:p>
    <w:p w14:paraId="130ED52D" w14:textId="77777777" w:rsidR="00AB471F" w:rsidRPr="008D2BDF" w:rsidRDefault="00AB471F" w:rsidP="00AB471F">
      <w:pPr>
        <w:rPr>
          <w:szCs w:val="20"/>
        </w:rPr>
      </w:pPr>
      <w:r w:rsidRPr="008D2BDF">
        <w:rPr>
          <w:szCs w:val="20"/>
        </w:rPr>
        <w:t>Oświadczam, że wszystkie informacje są zgodne</w:t>
      </w:r>
      <w:r>
        <w:rPr>
          <w:szCs w:val="20"/>
        </w:rPr>
        <w:t xml:space="preserve"> z </w:t>
      </w:r>
      <w:r w:rsidRPr="008D2BDF">
        <w:rPr>
          <w:szCs w:val="20"/>
        </w:rPr>
        <w:t>prawdą oraz zostały przedstawione</w:t>
      </w:r>
      <w:r>
        <w:rPr>
          <w:szCs w:val="20"/>
        </w:rPr>
        <w:t xml:space="preserve"> z </w:t>
      </w:r>
      <w:r w:rsidRPr="008D2BDF">
        <w:rPr>
          <w:szCs w:val="20"/>
        </w:rPr>
        <w:t>pełną świadomością konsekwencji wprowadzenia zamawiającego</w:t>
      </w:r>
      <w:r>
        <w:rPr>
          <w:szCs w:val="20"/>
        </w:rPr>
        <w:t xml:space="preserve"> w </w:t>
      </w:r>
      <w:r w:rsidRPr="008D2BDF">
        <w:rPr>
          <w:szCs w:val="20"/>
        </w:rPr>
        <w:t>błąd przy przedstawianiu informacji.</w:t>
      </w:r>
    </w:p>
    <w:p w14:paraId="3B14E123" w14:textId="77777777" w:rsidR="00AB471F" w:rsidRDefault="00AB471F" w:rsidP="00AB471F">
      <w:pPr>
        <w:tabs>
          <w:tab w:val="left" w:pos="426"/>
        </w:tabs>
      </w:pPr>
    </w:p>
    <w:p w14:paraId="2D01871C" w14:textId="77777777" w:rsidR="00A53359" w:rsidRDefault="00A53359" w:rsidP="00AB471F">
      <w:pPr>
        <w:rPr>
          <w:b/>
          <w:bCs/>
        </w:rPr>
      </w:pPr>
    </w:p>
    <w:p w14:paraId="36C05EA0" w14:textId="77777777" w:rsidR="00A53359" w:rsidRDefault="00A53359" w:rsidP="00A53359">
      <w:pPr>
        <w:jc w:val="center"/>
        <w:rPr>
          <w:rFonts w:cs="Arial"/>
          <w:i/>
          <w:iCs/>
          <w:szCs w:val="22"/>
        </w:rPr>
      </w:pPr>
      <w:r>
        <w:rPr>
          <w:rFonts w:cs="Arial"/>
          <w:i/>
          <w:iCs/>
          <w:szCs w:val="22"/>
        </w:rPr>
        <w:t>Wypełniony dokument</w:t>
      </w:r>
      <w:r w:rsidRPr="00ED0E6D">
        <w:rPr>
          <w:rFonts w:cs="Arial"/>
          <w:i/>
          <w:iCs/>
          <w:szCs w:val="22"/>
        </w:rPr>
        <w:t xml:space="preserve"> należy opatrzyć kwalifikowanym podpisem elektronicznym.</w:t>
      </w:r>
    </w:p>
    <w:p w14:paraId="240D8BFE" w14:textId="77777777" w:rsidR="00A53359" w:rsidRDefault="00A53359" w:rsidP="00AB471F">
      <w:pPr>
        <w:rPr>
          <w:b/>
          <w:bCs/>
        </w:rPr>
      </w:pPr>
    </w:p>
    <w:p w14:paraId="2B0DC1A0" w14:textId="2EA8FD63" w:rsidR="00AB471F" w:rsidRDefault="00AB471F" w:rsidP="00AB471F">
      <w:pPr>
        <w:rPr>
          <w:b/>
          <w:bCs/>
        </w:rPr>
      </w:pPr>
      <w:r>
        <w:rPr>
          <w:b/>
          <w:bCs/>
        </w:rPr>
        <w:br w:type="page"/>
      </w:r>
    </w:p>
    <w:tbl>
      <w:tblPr>
        <w:tblW w:w="9862" w:type="dxa"/>
        <w:tblInd w:w="-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62"/>
      </w:tblGrid>
      <w:tr w:rsidR="00EC5E09" w:rsidRPr="0027727D" w14:paraId="15C10B72" w14:textId="77777777" w:rsidTr="001829BC">
        <w:tc>
          <w:tcPr>
            <w:tcW w:w="9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36F0CF" w14:textId="1C1C7E84" w:rsidR="00EC5E09" w:rsidRPr="0027727D" w:rsidRDefault="00EC5E09" w:rsidP="001829BC">
            <w:pPr>
              <w:pStyle w:val="Normalny6"/>
              <w:snapToGrid w:val="0"/>
              <w:spacing w:line="360" w:lineRule="auto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7727D">
              <w:rPr>
                <w:rFonts w:ascii="Arial" w:hAnsi="Arial"/>
                <w:b/>
                <w:sz w:val="20"/>
                <w:szCs w:val="20"/>
              </w:rPr>
              <w:lastRenderedPageBreak/>
              <w:t xml:space="preserve">Załącznik nr </w:t>
            </w:r>
            <w:r w:rsidR="00DF5DEC">
              <w:rPr>
                <w:rFonts w:ascii="Arial" w:hAnsi="Arial"/>
                <w:b/>
                <w:sz w:val="20"/>
                <w:szCs w:val="20"/>
              </w:rPr>
              <w:t>10</w:t>
            </w:r>
            <w:r w:rsidRPr="0027727D">
              <w:rPr>
                <w:rFonts w:ascii="Arial" w:hAnsi="Arial"/>
                <w:b/>
                <w:sz w:val="20"/>
                <w:szCs w:val="20"/>
              </w:rPr>
              <w:t xml:space="preserve"> do SWZ</w:t>
            </w:r>
          </w:p>
        </w:tc>
      </w:tr>
      <w:tr w:rsidR="00EC5E09" w:rsidRPr="0027727D" w14:paraId="28163A27" w14:textId="77777777" w:rsidTr="001829BC">
        <w:trPr>
          <w:trHeight w:hRule="exact" w:val="1701"/>
        </w:trPr>
        <w:tc>
          <w:tcPr>
            <w:tcW w:w="98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E0CA84" w14:textId="1A71735D" w:rsidR="00EC5E09" w:rsidRPr="0027727D" w:rsidRDefault="00E661D7" w:rsidP="001829BC">
            <w:pPr>
              <w:pStyle w:val="Normalny6"/>
              <w:spacing w:line="360" w:lineRule="auto"/>
              <w:jc w:val="center"/>
              <w:rPr>
                <w:rFonts w:ascii="Arial" w:hAnsi="Arial" w:cs="Arial"/>
                <w:b/>
                <w:caps/>
                <w:kern w:val="20"/>
                <w:sz w:val="20"/>
                <w:szCs w:val="20"/>
              </w:rPr>
            </w:pPr>
            <w:r w:rsidRPr="00E661D7">
              <w:rPr>
                <w:rFonts w:ascii="Arial" w:hAnsi="Arial"/>
                <w:b/>
                <w:bCs/>
                <w:iCs/>
                <w:sz w:val="20"/>
                <w:szCs w:val="20"/>
              </w:rPr>
              <w:t>Wykaz usług wykonanych lub wykonywanych</w:t>
            </w:r>
          </w:p>
          <w:p w14:paraId="2FC5E2FA" w14:textId="77777777" w:rsidR="00EC5E09" w:rsidRPr="0027727D" w:rsidRDefault="00EC5E09" w:rsidP="001829BC">
            <w:pPr>
              <w:pStyle w:val="Normalny6"/>
              <w:spacing w:line="360" w:lineRule="auto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7727D">
              <w:rPr>
                <w:rFonts w:ascii="Arial" w:hAnsi="Arial" w:cs="Arial"/>
                <w:bCs/>
                <w:iCs/>
                <w:sz w:val="20"/>
                <w:szCs w:val="20"/>
              </w:rPr>
              <w:t>w postępowaniu o udzielenie zamówienia publicznego na usługę pn.:</w:t>
            </w:r>
          </w:p>
          <w:p w14:paraId="55A14D10" w14:textId="53475DB9" w:rsidR="00EC5E09" w:rsidRPr="0027727D" w:rsidRDefault="008B3608" w:rsidP="001829BC">
            <w:pPr>
              <w:pStyle w:val="Normalny6"/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20"/>
              </w:rPr>
            </w:pPr>
            <w:r w:rsidRPr="008B3608">
              <w:rPr>
                <w:rFonts w:ascii="Arial" w:hAnsi="Arial" w:cs="Arial"/>
                <w:bCs/>
                <w:iCs/>
                <w:sz w:val="20"/>
                <w:szCs w:val="20"/>
              </w:rPr>
              <w:t>Odbieranie i transport odpadów komunalnych z terenu Gminy Trąbki Wielkie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br/>
            </w:r>
            <w:r w:rsidRPr="008B3608">
              <w:rPr>
                <w:rFonts w:ascii="Arial" w:hAnsi="Arial" w:cs="Arial"/>
                <w:bCs/>
                <w:iCs/>
                <w:sz w:val="20"/>
                <w:szCs w:val="20"/>
              </w:rPr>
              <w:t>w okresie od 01.07.2026 r. do 30.06.2029 r.</w:t>
            </w:r>
          </w:p>
        </w:tc>
      </w:tr>
    </w:tbl>
    <w:p w14:paraId="0F87A81A" w14:textId="355C593B" w:rsidR="00EC5E09" w:rsidRDefault="00EC5E09" w:rsidP="00EC5E09">
      <w:pPr>
        <w:jc w:val="center"/>
        <w:rPr>
          <w:bCs/>
          <w:i/>
          <w:iCs/>
          <w:szCs w:val="20"/>
        </w:rPr>
      </w:pPr>
      <w:r>
        <w:rPr>
          <w:bCs/>
          <w:i/>
          <w:iCs/>
          <w:szCs w:val="20"/>
        </w:rPr>
        <w:t>Oświadczenie składane na wezwanie</w:t>
      </w:r>
      <w:r w:rsidR="00B662BD">
        <w:rPr>
          <w:bCs/>
          <w:i/>
          <w:iCs/>
          <w:szCs w:val="20"/>
        </w:rPr>
        <w:t xml:space="preserve"> zamawiając</w:t>
      </w:r>
      <w:r>
        <w:rPr>
          <w:bCs/>
          <w:i/>
          <w:iCs/>
          <w:szCs w:val="20"/>
        </w:rPr>
        <w:t>ego</w:t>
      </w:r>
      <w:r w:rsidR="008B3608">
        <w:rPr>
          <w:bCs/>
          <w:i/>
          <w:iCs/>
          <w:szCs w:val="20"/>
        </w:rPr>
        <w:t xml:space="preserve"> </w:t>
      </w:r>
      <w:r w:rsidR="008B3608">
        <w:rPr>
          <w:bCs/>
          <w:i/>
          <w:iCs/>
          <w:szCs w:val="20"/>
        </w:rPr>
        <w:br/>
        <w:t>– dotyczy tylko wykonawcy składającego ofertę na część nr 1</w:t>
      </w:r>
    </w:p>
    <w:p w14:paraId="549E3338" w14:textId="77777777" w:rsidR="00EC5E09" w:rsidRPr="007C0381" w:rsidRDefault="00EC5E09" w:rsidP="00EC5E09">
      <w:pPr>
        <w:spacing w:before="120" w:after="240"/>
        <w:rPr>
          <w:b/>
          <w:szCs w:val="20"/>
        </w:rPr>
      </w:pPr>
      <w:r w:rsidRPr="007C0381">
        <w:rPr>
          <w:b/>
          <w:szCs w:val="20"/>
        </w:rPr>
        <w:t>Występując w imieniu wykonawcy</w:t>
      </w:r>
      <w:r w:rsidRPr="007C0381">
        <w:rPr>
          <w:rStyle w:val="Odwoanieprzypisudolnego"/>
          <w:b/>
          <w:szCs w:val="20"/>
        </w:rPr>
        <w:footnoteReference w:id="17"/>
      </w:r>
      <w:r w:rsidRPr="007C0381">
        <w:rPr>
          <w:b/>
          <w:szCs w:val="20"/>
        </w:rPr>
        <w:t>:</w:t>
      </w:r>
    </w:p>
    <w:p w14:paraId="541FC721" w14:textId="77777777" w:rsidR="00EC5E09" w:rsidRDefault="00EC5E09" w:rsidP="00EC5E09">
      <w:pPr>
        <w:spacing w:line="240" w:lineRule="auto"/>
        <w:ind w:left="1418"/>
        <w:rPr>
          <w:szCs w:val="20"/>
        </w:rPr>
      </w:pPr>
      <w:r>
        <w:rPr>
          <w:szCs w:val="20"/>
        </w:rPr>
        <w:t>……………………………………………………………………………………………………</w:t>
      </w:r>
    </w:p>
    <w:p w14:paraId="62272A62" w14:textId="77777777" w:rsidR="00EC5E09" w:rsidRDefault="00EC5E09" w:rsidP="00EC5E09">
      <w:pPr>
        <w:spacing w:line="240" w:lineRule="auto"/>
        <w:ind w:firstLine="709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(pełna nazwa wraz adresem oraz nr NIP lub REGON)</w:t>
      </w:r>
    </w:p>
    <w:p w14:paraId="1391D2F0" w14:textId="77777777" w:rsidR="00EC5E09" w:rsidRDefault="00EC5E09" w:rsidP="00EC5E09">
      <w:pPr>
        <w:spacing w:line="240" w:lineRule="auto"/>
        <w:jc w:val="center"/>
        <w:rPr>
          <w:i/>
          <w:sz w:val="16"/>
          <w:szCs w:val="16"/>
        </w:rPr>
      </w:pPr>
    </w:p>
    <w:p w14:paraId="41C0D2EB" w14:textId="35DC9682" w:rsidR="00EC5E09" w:rsidRDefault="00EC5E09" w:rsidP="008B3608">
      <w:pPr>
        <w:spacing w:before="240"/>
        <w:rPr>
          <w:rFonts w:cs="Arial"/>
        </w:rPr>
      </w:pPr>
      <w:r>
        <w:rPr>
          <w:szCs w:val="20"/>
        </w:rPr>
        <w:t xml:space="preserve">Oświadczamy, że w celu </w:t>
      </w:r>
      <w:r w:rsidRPr="00112E76">
        <w:t>potwierdz</w:t>
      </w:r>
      <w:r>
        <w:t>enia</w:t>
      </w:r>
      <w:r w:rsidRPr="00112E76">
        <w:t xml:space="preserve"> spełniani</w:t>
      </w:r>
      <w:r>
        <w:t>a</w:t>
      </w:r>
      <w:r w:rsidRPr="00112E76">
        <w:t xml:space="preserve"> przez warunków udziału</w:t>
      </w:r>
      <w:r>
        <w:t xml:space="preserve"> w </w:t>
      </w:r>
      <w:r w:rsidRPr="00112E76">
        <w:t>postępowaniu</w:t>
      </w:r>
      <w:r w:rsidRPr="00EC5E09">
        <w:t xml:space="preserve"> w zakresie dotyczącym zdolności technicznej lub zawodowej</w:t>
      </w:r>
      <w:r>
        <w:t xml:space="preserve">, które zostały opisane w SWZ – Rozdział VIII ust. 2 pkt 4, </w:t>
      </w:r>
      <w:r w:rsidR="008B3608" w:rsidRPr="008B3608">
        <w:rPr>
          <w:rFonts w:cs="Arial"/>
        </w:rPr>
        <w:t xml:space="preserve">w okresie ostatnich trzech lat przed upływem terminu składania ofert, a jeżeli okres prowadzenia działalności jest krótszy - w tym okresie, wykonał lub wykonuje nieprzerwalnie w ciągu następujących po sobie 12 miesięcy co najmniej dwie usługi odbierania odpadów komunalnych, o łącznej masie odebranych odpadów komunalnych, co najmniej </w:t>
      </w:r>
      <w:r w:rsidR="008B3608">
        <w:rPr>
          <w:rFonts w:cs="Arial"/>
        </w:rPr>
        <w:t>3</w:t>
      </w:r>
      <w:r w:rsidR="008B3608" w:rsidRPr="008B3608">
        <w:rPr>
          <w:rFonts w:cs="Arial"/>
        </w:rPr>
        <w:t xml:space="preserve"> 000 Mg każda</w:t>
      </w:r>
      <w:r w:rsidR="007C1D4B" w:rsidRPr="007C1D4B">
        <w:rPr>
          <w:rFonts w:cs="Arial"/>
        </w:rPr>
        <w:t xml:space="preserve">.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410"/>
        <w:gridCol w:w="2268"/>
        <w:gridCol w:w="2462"/>
        <w:gridCol w:w="1926"/>
      </w:tblGrid>
      <w:tr w:rsidR="000566AF" w:rsidRPr="000566AF" w14:paraId="2970EB17" w14:textId="77777777" w:rsidTr="00251DC1">
        <w:tc>
          <w:tcPr>
            <w:tcW w:w="562" w:type="dxa"/>
          </w:tcPr>
          <w:p w14:paraId="396066F2" w14:textId="77777777" w:rsidR="000566AF" w:rsidRPr="000566AF" w:rsidRDefault="000566AF" w:rsidP="000566AF">
            <w:pPr>
              <w:spacing w:before="40" w:after="40" w:line="240" w:lineRule="auto"/>
              <w:rPr>
                <w:rFonts w:cs="Arial"/>
                <w:sz w:val="18"/>
                <w:szCs w:val="18"/>
              </w:rPr>
            </w:pPr>
            <w:r w:rsidRPr="000566AF">
              <w:rPr>
                <w:rFonts w:cs="Arial"/>
                <w:sz w:val="18"/>
                <w:szCs w:val="18"/>
              </w:rPr>
              <w:t>Lp.</w:t>
            </w:r>
          </w:p>
        </w:tc>
        <w:tc>
          <w:tcPr>
            <w:tcW w:w="2410" w:type="dxa"/>
          </w:tcPr>
          <w:p w14:paraId="425A2948" w14:textId="2D270A1F" w:rsidR="000566AF" w:rsidRPr="000566AF" w:rsidRDefault="008B3608" w:rsidP="000566AF">
            <w:pPr>
              <w:spacing w:before="40" w:after="40"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8B3608">
              <w:rPr>
                <w:rFonts w:cs="Arial"/>
                <w:sz w:val="18"/>
                <w:szCs w:val="18"/>
              </w:rPr>
              <w:t>Nazwa i adres podmiotu, na rzecz którego zostało wykonane zamówienie</w:t>
            </w:r>
          </w:p>
        </w:tc>
        <w:tc>
          <w:tcPr>
            <w:tcW w:w="2268" w:type="dxa"/>
          </w:tcPr>
          <w:p w14:paraId="17EE810E" w14:textId="67DE7FEF" w:rsidR="007C1D4B" w:rsidRPr="007C1D4B" w:rsidRDefault="008B3608" w:rsidP="000566AF">
            <w:pPr>
              <w:spacing w:before="40" w:after="40" w:line="240" w:lineRule="auto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8B3608">
              <w:rPr>
                <w:rFonts w:cs="Arial"/>
                <w:sz w:val="18"/>
                <w:szCs w:val="18"/>
              </w:rPr>
              <w:t>Określenie przedmiotu zamówienia</w:t>
            </w:r>
          </w:p>
        </w:tc>
        <w:tc>
          <w:tcPr>
            <w:tcW w:w="2462" w:type="dxa"/>
          </w:tcPr>
          <w:p w14:paraId="55E03F4F" w14:textId="77777777" w:rsidR="008B3608" w:rsidRPr="008B3608" w:rsidRDefault="008B3608" w:rsidP="008B3608">
            <w:pPr>
              <w:spacing w:before="40" w:after="40"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8B3608">
              <w:rPr>
                <w:rFonts w:cs="Arial"/>
                <w:sz w:val="18"/>
                <w:szCs w:val="18"/>
              </w:rPr>
              <w:t xml:space="preserve">Masa odebranych odpadów komunalnych </w:t>
            </w:r>
          </w:p>
          <w:p w14:paraId="16E9AE24" w14:textId="77777777" w:rsidR="008B3608" w:rsidRPr="008B3608" w:rsidRDefault="008B3608" w:rsidP="008B3608">
            <w:pPr>
              <w:spacing w:before="40" w:after="40"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8B3608">
              <w:rPr>
                <w:rFonts w:cs="Arial"/>
                <w:sz w:val="18"/>
                <w:szCs w:val="18"/>
              </w:rPr>
              <w:t>w okresie 12 m-cy</w:t>
            </w:r>
          </w:p>
          <w:p w14:paraId="33D9BE05" w14:textId="1DCA58E5" w:rsidR="000566AF" w:rsidRPr="000566AF" w:rsidRDefault="008B3608" w:rsidP="008B3608">
            <w:pPr>
              <w:spacing w:before="40" w:after="40"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8B3608">
              <w:rPr>
                <w:rFonts w:cs="Arial"/>
                <w:sz w:val="18"/>
                <w:szCs w:val="18"/>
              </w:rPr>
              <w:t>[Mg]</w:t>
            </w:r>
          </w:p>
        </w:tc>
        <w:tc>
          <w:tcPr>
            <w:tcW w:w="1926" w:type="dxa"/>
          </w:tcPr>
          <w:p w14:paraId="3365AD27" w14:textId="77777777" w:rsidR="008B3608" w:rsidRPr="008B3608" w:rsidRDefault="008B3608" w:rsidP="008B3608">
            <w:pPr>
              <w:spacing w:before="40" w:after="40"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8B3608">
              <w:rPr>
                <w:rFonts w:cs="Arial"/>
                <w:sz w:val="18"/>
                <w:szCs w:val="18"/>
              </w:rPr>
              <w:t>Termin  wykonania usługi</w:t>
            </w:r>
          </w:p>
          <w:p w14:paraId="435B87AE" w14:textId="5EB088E8" w:rsidR="000566AF" w:rsidRPr="000566AF" w:rsidRDefault="008B3608" w:rsidP="008B3608">
            <w:pPr>
              <w:spacing w:before="40" w:after="40"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8B3608">
              <w:rPr>
                <w:rFonts w:cs="Arial"/>
                <w:sz w:val="18"/>
                <w:szCs w:val="18"/>
              </w:rPr>
              <w:t>(od - do)</w:t>
            </w:r>
          </w:p>
        </w:tc>
      </w:tr>
      <w:tr w:rsidR="000566AF" w:rsidRPr="000566AF" w14:paraId="0059DB02" w14:textId="77777777" w:rsidTr="007C1D4B">
        <w:trPr>
          <w:trHeight w:val="851"/>
        </w:trPr>
        <w:tc>
          <w:tcPr>
            <w:tcW w:w="562" w:type="dxa"/>
          </w:tcPr>
          <w:p w14:paraId="52A273ED" w14:textId="5C6BCDB2" w:rsidR="000566AF" w:rsidRPr="000566AF" w:rsidRDefault="000566AF" w:rsidP="000566AF">
            <w:pPr>
              <w:spacing w:before="40" w:after="40" w:line="24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</w:t>
            </w:r>
          </w:p>
        </w:tc>
        <w:tc>
          <w:tcPr>
            <w:tcW w:w="2410" w:type="dxa"/>
          </w:tcPr>
          <w:p w14:paraId="3D463951" w14:textId="77777777" w:rsidR="000566AF" w:rsidRPr="000566AF" w:rsidRDefault="000566AF" w:rsidP="000566AF">
            <w:pPr>
              <w:spacing w:before="40" w:after="40" w:line="24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4A11B9AF" w14:textId="77777777" w:rsidR="000566AF" w:rsidRPr="000566AF" w:rsidRDefault="000566AF" w:rsidP="000566AF">
            <w:pPr>
              <w:spacing w:before="40" w:after="40" w:line="24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462" w:type="dxa"/>
          </w:tcPr>
          <w:p w14:paraId="250D3F93" w14:textId="77777777" w:rsidR="000566AF" w:rsidRPr="000566AF" w:rsidRDefault="000566AF" w:rsidP="000566AF">
            <w:pPr>
              <w:spacing w:before="40" w:after="40" w:line="24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926" w:type="dxa"/>
          </w:tcPr>
          <w:p w14:paraId="084CAB72" w14:textId="77777777" w:rsidR="000566AF" w:rsidRDefault="000566AF" w:rsidP="000566AF">
            <w:pPr>
              <w:spacing w:before="40" w:after="40" w:line="240" w:lineRule="auto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0566AF" w:rsidRPr="000566AF" w14:paraId="503B42C3" w14:textId="77777777" w:rsidTr="007C1D4B">
        <w:trPr>
          <w:trHeight w:val="851"/>
        </w:trPr>
        <w:tc>
          <w:tcPr>
            <w:tcW w:w="562" w:type="dxa"/>
          </w:tcPr>
          <w:p w14:paraId="2E98889A" w14:textId="729DD797" w:rsidR="000566AF" w:rsidRPr="000566AF" w:rsidRDefault="000566AF" w:rsidP="000566AF">
            <w:pPr>
              <w:spacing w:before="40" w:after="40" w:line="24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</w:t>
            </w:r>
          </w:p>
        </w:tc>
        <w:tc>
          <w:tcPr>
            <w:tcW w:w="2410" w:type="dxa"/>
          </w:tcPr>
          <w:p w14:paraId="2CBD5184" w14:textId="77777777" w:rsidR="000566AF" w:rsidRPr="000566AF" w:rsidRDefault="000566AF" w:rsidP="000566AF">
            <w:pPr>
              <w:spacing w:before="40" w:after="40" w:line="24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75ECF90F" w14:textId="77777777" w:rsidR="000566AF" w:rsidRPr="000566AF" w:rsidRDefault="000566AF" w:rsidP="000566AF">
            <w:pPr>
              <w:spacing w:before="40" w:after="40" w:line="24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462" w:type="dxa"/>
          </w:tcPr>
          <w:p w14:paraId="1F1BB8ED" w14:textId="77777777" w:rsidR="000566AF" w:rsidRPr="000566AF" w:rsidRDefault="000566AF" w:rsidP="000566AF">
            <w:pPr>
              <w:spacing w:before="40" w:after="40" w:line="24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926" w:type="dxa"/>
          </w:tcPr>
          <w:p w14:paraId="059214F9" w14:textId="77777777" w:rsidR="000566AF" w:rsidRDefault="000566AF" w:rsidP="000566AF">
            <w:pPr>
              <w:spacing w:before="40" w:after="40" w:line="240" w:lineRule="auto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14:paraId="1E218D63" w14:textId="4E752976" w:rsidR="000566AF" w:rsidRPr="00EC5E09" w:rsidRDefault="000566AF" w:rsidP="000566AF">
      <w:pPr>
        <w:spacing w:before="120"/>
        <w:rPr>
          <w:szCs w:val="20"/>
        </w:rPr>
      </w:pPr>
      <w:r w:rsidRPr="000566AF">
        <w:rPr>
          <w:szCs w:val="20"/>
        </w:rPr>
        <w:t xml:space="preserve">W przypadku, gdy wykonane </w:t>
      </w:r>
      <w:r>
        <w:rPr>
          <w:szCs w:val="20"/>
        </w:rPr>
        <w:t>usługi</w:t>
      </w:r>
      <w:r w:rsidRPr="000566AF">
        <w:rPr>
          <w:szCs w:val="20"/>
        </w:rPr>
        <w:t xml:space="preserve"> stanowi</w:t>
      </w:r>
      <w:r>
        <w:rPr>
          <w:szCs w:val="20"/>
        </w:rPr>
        <w:t>ły</w:t>
      </w:r>
      <w:r w:rsidRPr="000566AF">
        <w:rPr>
          <w:szCs w:val="20"/>
        </w:rPr>
        <w:t xml:space="preserve"> część </w:t>
      </w:r>
      <w:r>
        <w:rPr>
          <w:szCs w:val="20"/>
        </w:rPr>
        <w:t>usług realizowanych</w:t>
      </w:r>
      <w:r w:rsidRPr="000566AF">
        <w:rPr>
          <w:szCs w:val="20"/>
        </w:rPr>
        <w:t xml:space="preserve"> </w:t>
      </w:r>
      <w:r>
        <w:rPr>
          <w:szCs w:val="20"/>
        </w:rPr>
        <w:t>w</w:t>
      </w:r>
      <w:r w:rsidRPr="000566AF">
        <w:rPr>
          <w:szCs w:val="20"/>
        </w:rPr>
        <w:t xml:space="preserve"> szerszym zakresie, należy wyodrębnić rodzajowo</w:t>
      </w:r>
      <w:r>
        <w:rPr>
          <w:szCs w:val="20"/>
        </w:rPr>
        <w:t xml:space="preserve"> i ilościowo</w:t>
      </w:r>
      <w:r w:rsidRPr="000566AF">
        <w:rPr>
          <w:szCs w:val="20"/>
        </w:rPr>
        <w:t xml:space="preserve"> </w:t>
      </w:r>
      <w:r>
        <w:rPr>
          <w:szCs w:val="20"/>
        </w:rPr>
        <w:t>usługę</w:t>
      </w:r>
      <w:r w:rsidRPr="000566AF">
        <w:rPr>
          <w:szCs w:val="20"/>
        </w:rPr>
        <w:t xml:space="preserve">, która jest wymagana w celu spełnienia warunku stawianego przez </w:t>
      </w:r>
      <w:r w:rsidR="00251DC1">
        <w:rPr>
          <w:szCs w:val="20"/>
        </w:rPr>
        <w:t>z</w:t>
      </w:r>
      <w:r w:rsidRPr="000566AF">
        <w:rPr>
          <w:szCs w:val="20"/>
        </w:rPr>
        <w:t>mawiającego.</w:t>
      </w:r>
    </w:p>
    <w:p w14:paraId="3442FE0C" w14:textId="55B94951" w:rsidR="000566AF" w:rsidRDefault="000566AF" w:rsidP="00864E04">
      <w:pPr>
        <w:spacing w:before="120"/>
        <w:ind w:left="709" w:hanging="709"/>
        <w:rPr>
          <w:szCs w:val="20"/>
        </w:rPr>
      </w:pPr>
      <w:r>
        <w:rPr>
          <w:szCs w:val="20"/>
        </w:rPr>
        <w:t>Uwaga:</w:t>
      </w:r>
      <w:r w:rsidR="00864E04" w:rsidRPr="00864E04">
        <w:rPr>
          <w:szCs w:val="20"/>
        </w:rPr>
        <w:t xml:space="preserve"> </w:t>
      </w:r>
      <w:r w:rsidR="0043745F">
        <w:rPr>
          <w:szCs w:val="20"/>
        </w:rPr>
        <w:t>W</w:t>
      </w:r>
      <w:r w:rsidR="00864E04" w:rsidRPr="00864E04">
        <w:rPr>
          <w:szCs w:val="20"/>
        </w:rPr>
        <w:t xml:space="preserve">ykazując dostawy realizowane na rzecz zamawiającego, </w:t>
      </w:r>
      <w:r w:rsidR="0043745F">
        <w:rPr>
          <w:szCs w:val="20"/>
        </w:rPr>
        <w:t>wykonawca</w:t>
      </w:r>
      <w:r w:rsidR="00864E04">
        <w:rPr>
          <w:szCs w:val="20"/>
        </w:rPr>
        <w:t xml:space="preserve"> </w:t>
      </w:r>
      <w:r w:rsidR="00864E04" w:rsidRPr="00864E04">
        <w:rPr>
          <w:szCs w:val="20"/>
        </w:rPr>
        <w:t xml:space="preserve">musi dołączyć dokumenty potwierdzające ich należyte wykonanie, chyba że </w:t>
      </w:r>
      <w:r w:rsidR="007C1D4B">
        <w:rPr>
          <w:szCs w:val="20"/>
        </w:rPr>
        <w:t>W</w:t>
      </w:r>
      <w:r w:rsidR="00864E04" w:rsidRPr="00864E04">
        <w:rPr>
          <w:szCs w:val="20"/>
        </w:rPr>
        <w:t xml:space="preserve">ykonawca wskaże, że </w:t>
      </w:r>
      <w:r w:rsidR="007C1D4B">
        <w:rPr>
          <w:szCs w:val="20"/>
        </w:rPr>
        <w:t>Z</w:t>
      </w:r>
      <w:r w:rsidR="00864E04" w:rsidRPr="00864E04">
        <w:rPr>
          <w:szCs w:val="20"/>
        </w:rPr>
        <w:t>amawiający jest w</w:t>
      </w:r>
      <w:r w:rsidR="0043745F">
        <w:rPr>
          <w:szCs w:val="20"/>
        </w:rPr>
        <w:t> </w:t>
      </w:r>
      <w:r w:rsidR="00864E04" w:rsidRPr="00864E04">
        <w:rPr>
          <w:szCs w:val="20"/>
        </w:rPr>
        <w:t xml:space="preserve">posiadaniu takiego dokumentu (np. w piśmie wskaże, że zamawiający posiada egzemplarz referencji </w:t>
      </w:r>
      <w:r w:rsidR="00864E04">
        <w:rPr>
          <w:szCs w:val="20"/>
        </w:rPr>
        <w:t xml:space="preserve">przez niego </w:t>
      </w:r>
      <w:r w:rsidR="00864E04" w:rsidRPr="00864E04">
        <w:rPr>
          <w:szCs w:val="20"/>
        </w:rPr>
        <w:t>wystawionych</w:t>
      </w:r>
      <w:r w:rsidR="00864E04">
        <w:rPr>
          <w:szCs w:val="20"/>
        </w:rPr>
        <w:t>,</w:t>
      </w:r>
      <w:r w:rsidR="00864E04" w:rsidRPr="00864E04">
        <w:rPr>
          <w:szCs w:val="20"/>
        </w:rPr>
        <w:t xml:space="preserve"> bądź protokół odbioru potwierdzający należyte wykonanie </w:t>
      </w:r>
      <w:r w:rsidR="0043745F">
        <w:rPr>
          <w:szCs w:val="20"/>
        </w:rPr>
        <w:t>usług</w:t>
      </w:r>
      <w:r w:rsidR="00864E04" w:rsidRPr="00864E04">
        <w:rPr>
          <w:szCs w:val="20"/>
        </w:rPr>
        <w:t>).</w:t>
      </w:r>
    </w:p>
    <w:p w14:paraId="1D370004" w14:textId="77777777" w:rsidR="008A6669" w:rsidRDefault="008A6669" w:rsidP="008A6669">
      <w:pPr>
        <w:jc w:val="center"/>
        <w:rPr>
          <w:rFonts w:cs="Arial"/>
          <w:i/>
          <w:iCs/>
          <w:szCs w:val="22"/>
        </w:rPr>
      </w:pPr>
    </w:p>
    <w:p w14:paraId="0FA294F4" w14:textId="7EFB389D" w:rsidR="00A53359" w:rsidRDefault="00A53359" w:rsidP="008A6669">
      <w:pPr>
        <w:jc w:val="center"/>
        <w:rPr>
          <w:szCs w:val="20"/>
        </w:rPr>
      </w:pPr>
      <w:r>
        <w:rPr>
          <w:rFonts w:cs="Arial"/>
          <w:i/>
          <w:iCs/>
          <w:szCs w:val="22"/>
        </w:rPr>
        <w:t>Wypełniony dokument</w:t>
      </w:r>
      <w:r w:rsidRPr="00ED0E6D">
        <w:rPr>
          <w:rFonts w:cs="Arial"/>
          <w:i/>
          <w:iCs/>
          <w:szCs w:val="22"/>
        </w:rPr>
        <w:t xml:space="preserve"> </w:t>
      </w:r>
      <w:r>
        <w:rPr>
          <w:rFonts w:cs="Arial"/>
          <w:i/>
          <w:iCs/>
          <w:szCs w:val="22"/>
        </w:rPr>
        <w:t xml:space="preserve">oraz </w:t>
      </w:r>
      <w:r w:rsidR="004D7363">
        <w:rPr>
          <w:rFonts w:cs="Arial"/>
          <w:i/>
          <w:iCs/>
          <w:szCs w:val="22"/>
        </w:rPr>
        <w:t>załączniki</w:t>
      </w:r>
      <w:r>
        <w:rPr>
          <w:rFonts w:cs="Arial"/>
          <w:i/>
          <w:iCs/>
          <w:szCs w:val="22"/>
        </w:rPr>
        <w:t xml:space="preserve"> do niego </w:t>
      </w:r>
      <w:r w:rsidRPr="00ED0E6D">
        <w:rPr>
          <w:rFonts w:cs="Arial"/>
          <w:i/>
          <w:iCs/>
          <w:szCs w:val="22"/>
        </w:rPr>
        <w:t>należy opatrzyć kwalifikowanym podpisem elektronicznym.</w:t>
      </w:r>
    </w:p>
    <w:sectPr w:rsidR="00A53359" w:rsidSect="004C39EE">
      <w:headerReference w:type="default" r:id="rId16"/>
      <w:footerReference w:type="default" r:id="rId17"/>
      <w:pgSz w:w="11906" w:h="16838" w:code="9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2DB089" w14:textId="77777777" w:rsidR="00E35E77" w:rsidRDefault="00E35E77">
      <w:r>
        <w:separator/>
      </w:r>
    </w:p>
  </w:endnote>
  <w:endnote w:type="continuationSeparator" w:id="0">
    <w:p w14:paraId="0C810F14" w14:textId="77777777" w:rsidR="00E35E77" w:rsidRDefault="00E35E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MT, Arial">
    <w:altName w:val="Arial"/>
    <w:charset w:val="00"/>
    <w:family w:val="swiss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52214" w14:textId="6AAD501E" w:rsidR="008D78D6" w:rsidRDefault="009A0A37" w:rsidP="009A0A37">
    <w:pPr>
      <w:pStyle w:val="Stopka"/>
      <w:pBdr>
        <w:top w:val="single" w:sz="4" w:space="1" w:color="auto"/>
      </w:pBdr>
      <w:tabs>
        <w:tab w:val="clear" w:pos="9072"/>
        <w:tab w:val="right" w:pos="9638"/>
      </w:tabs>
      <w:spacing w:line="240" w:lineRule="auto"/>
      <w:jc w:val="left"/>
    </w:pPr>
    <w:r>
      <w:t xml:space="preserve">Wzory formularzy składanych przez wykonawcę </w:t>
    </w:r>
    <w:r>
      <w:tab/>
    </w:r>
    <w:r>
      <w:tab/>
    </w:r>
    <w:r w:rsidR="008D78D6">
      <w:t xml:space="preserve">str. </w:t>
    </w:r>
    <w:r w:rsidR="008D78D6">
      <w:fldChar w:fldCharType="begin"/>
    </w:r>
    <w:r w:rsidR="008D78D6">
      <w:instrText>PAGE   \* MERGEFORMAT</w:instrText>
    </w:r>
    <w:r w:rsidR="008D78D6">
      <w:fldChar w:fldCharType="separate"/>
    </w:r>
    <w:r w:rsidR="008D78D6">
      <w:t>1</w:t>
    </w:r>
    <w:r w:rsidR="008D78D6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98120" w14:textId="77777777" w:rsidR="00E35E77" w:rsidRDefault="00E35E77">
      <w:r>
        <w:separator/>
      </w:r>
    </w:p>
  </w:footnote>
  <w:footnote w:type="continuationSeparator" w:id="0">
    <w:p w14:paraId="00818085" w14:textId="77777777" w:rsidR="00E35E77" w:rsidRDefault="00E35E77">
      <w:r>
        <w:continuationSeparator/>
      </w:r>
    </w:p>
  </w:footnote>
  <w:footnote w:id="1">
    <w:p w14:paraId="42599B6E" w14:textId="77777777" w:rsidR="008F4411" w:rsidRDefault="008F4411" w:rsidP="008F4411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skreślić. W przypadku wykonawców ubiegających się wspólnie o zamówienie, podać dane wszystkich wspólników spółki cywilnej lub członków konsorcjum; w razie potrzeby rozszerzyć o kolejne pozycje.</w:t>
      </w:r>
    </w:p>
  </w:footnote>
  <w:footnote w:id="2">
    <w:p w14:paraId="4E874D84" w14:textId="77777777" w:rsidR="00ED0E6D" w:rsidRPr="00234AFB" w:rsidRDefault="00ED0E6D" w:rsidP="00524894">
      <w:pPr>
        <w:pStyle w:val="Tekstprzypisudolnego"/>
      </w:pPr>
      <w:r w:rsidRPr="00234AFB">
        <w:rPr>
          <w:rStyle w:val="Odwoanieprzypisudolnego"/>
        </w:rPr>
        <w:footnoteRef/>
      </w:r>
      <w:r w:rsidRPr="00234AFB">
        <w:t xml:space="preserve"> </w:t>
      </w:r>
      <w:r>
        <w:t>Wybrać właściwą pozycję poprzez wstawienie znaku „X” w odpowiednią kratkę.</w:t>
      </w:r>
    </w:p>
  </w:footnote>
  <w:footnote w:id="3">
    <w:p w14:paraId="37B5A32F" w14:textId="77777777" w:rsidR="00ED0E6D" w:rsidRPr="00234AFB" w:rsidRDefault="00ED0E6D" w:rsidP="00524894">
      <w:pPr>
        <w:pStyle w:val="Tekstprzypisudolnego"/>
      </w:pPr>
      <w:r w:rsidRPr="00234AFB">
        <w:rPr>
          <w:rStyle w:val="Odwoanieprzypisudolnego"/>
        </w:rPr>
        <w:footnoteRef/>
      </w:r>
      <w:r w:rsidRPr="00234AFB">
        <w:t xml:space="preserve"> </w:t>
      </w:r>
      <w:r>
        <w:t>Wypełnić odpowiednio do okoliczności.</w:t>
      </w:r>
    </w:p>
  </w:footnote>
  <w:footnote w:id="4">
    <w:p w14:paraId="4E4220EF" w14:textId="77777777" w:rsidR="00ED0E6D" w:rsidRPr="00BA54FC" w:rsidRDefault="00ED0E6D" w:rsidP="0052489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A54FC">
        <w:t>Wybrać właściwą pozycję poprzez wstawienie znaku „X” w odpowiednią kratkę.</w:t>
      </w:r>
    </w:p>
  </w:footnote>
  <w:footnote w:id="5">
    <w:p w14:paraId="259C33B5" w14:textId="6C260F0B" w:rsidR="00FC26FB" w:rsidRPr="004E4348" w:rsidRDefault="00FC26FB" w:rsidP="00524894">
      <w:pPr>
        <w:pStyle w:val="Tekstprzypisudolnego"/>
      </w:pPr>
      <w:r w:rsidRPr="004E4348">
        <w:rPr>
          <w:rStyle w:val="Odwoanieprzypisudolnego"/>
          <w:szCs w:val="16"/>
        </w:rPr>
        <w:footnoteRef/>
      </w:r>
      <w:r w:rsidRPr="004E4348">
        <w:t xml:space="preserve"> W przypadku wykonawców ubiegających się wspólnie o zamówienie</w:t>
      </w:r>
      <w:r>
        <w:t xml:space="preserve"> (</w:t>
      </w:r>
      <w:r w:rsidRPr="00062A68">
        <w:t>konsorcjum</w:t>
      </w:r>
      <w:r>
        <w:t xml:space="preserve"> lub spółka cywilna)</w:t>
      </w:r>
      <w:r w:rsidRPr="00062A68">
        <w:t xml:space="preserve"> oświadczenie składa każdy z </w:t>
      </w:r>
      <w:r>
        <w:t>przedsiębiorców (uczestników konsorcjum lub wspólników spółki cywilnej)</w:t>
      </w:r>
      <w:r w:rsidRPr="00062A68">
        <w:t>.</w:t>
      </w:r>
    </w:p>
  </w:footnote>
  <w:footnote w:id="6">
    <w:p w14:paraId="5AFCC2ED" w14:textId="77777777" w:rsidR="00FC26FB" w:rsidRDefault="00FC26FB" w:rsidP="00524894">
      <w:pPr>
        <w:pStyle w:val="Tekstprzypisudolnego"/>
      </w:pPr>
      <w:r>
        <w:rPr>
          <w:rStyle w:val="Odwoanieprzypisudolnego"/>
          <w:szCs w:val="16"/>
        </w:rPr>
        <w:footnoteRef/>
      </w:r>
      <w: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DCEE666" w14:textId="77777777" w:rsidR="00FC26FB" w:rsidRDefault="00FC26FB" w:rsidP="00524894">
      <w:pPr>
        <w:pStyle w:val="Tekstprzypisudolnego"/>
        <w:numPr>
          <w:ilvl w:val="0"/>
          <w:numId w:val="19"/>
        </w:numPr>
      </w:pPr>
      <w:r>
        <w:t>obywateli rosyjskich lub osób fizycznych lub prawnych, podmiotów lub organów z siedzibą w Rosji;</w:t>
      </w:r>
    </w:p>
    <w:p w14:paraId="7569AAE6" w14:textId="77777777" w:rsidR="00FC26FB" w:rsidRDefault="00FC26FB" w:rsidP="00524894">
      <w:pPr>
        <w:pStyle w:val="Tekstprzypisudolnego"/>
        <w:numPr>
          <w:ilvl w:val="0"/>
          <w:numId w:val="19"/>
        </w:numPr>
      </w:pPr>
      <w:bookmarkStart w:id="3" w:name="_Hlk102557314"/>
      <w:r>
        <w:t>osób prawnych, podmiotów lub organów, do których prawa własności bezpośrednio lub pośrednio w ponad 50 % należą do podmiotu, o którym mowa w lit. a) niniejszego ustępu; lub</w:t>
      </w:r>
      <w:bookmarkEnd w:id="3"/>
    </w:p>
    <w:p w14:paraId="71CE1D35" w14:textId="77777777" w:rsidR="00FC26FB" w:rsidRDefault="00FC26FB" w:rsidP="00524894">
      <w:pPr>
        <w:pStyle w:val="Tekstprzypisudolnego"/>
        <w:numPr>
          <w:ilvl w:val="0"/>
          <w:numId w:val="19"/>
        </w:numPr>
      </w:pPr>
      <w:r>
        <w:t>osób fizycznych lub prawnych, podmiotów lub organów działających w imieniu lub pod kierunkiem podmiotu, o którym mowa w lit. a) lub b) niniejszego ustępu,</w:t>
      </w:r>
    </w:p>
    <w:p w14:paraId="0B436A93" w14:textId="77777777" w:rsidR="00FC26FB" w:rsidRDefault="00FC26FB" w:rsidP="00524894">
      <w:pPr>
        <w:pStyle w:val="Tekstprzypisudolnego"/>
      </w:pPr>
      <w: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7">
    <w:p w14:paraId="4A9833B9" w14:textId="77777777" w:rsidR="007F6465" w:rsidRPr="00524894" w:rsidRDefault="007F6465" w:rsidP="00524894">
      <w:pPr>
        <w:pStyle w:val="Tekstprzypisudolnego"/>
      </w:pPr>
      <w:r>
        <w:rPr>
          <w:rStyle w:val="Odwoanieprzypisudolnego"/>
          <w:szCs w:val="16"/>
        </w:rPr>
        <w:footnoteRef/>
      </w:r>
      <w:r>
        <w:rPr>
          <w:szCs w:val="16"/>
        </w:rPr>
        <w:t xml:space="preserve"> </w:t>
      </w:r>
      <w:r w:rsidRPr="00524894">
        <w:t>Zgodnie z treścią art. 7 ust. 1 ustawy z dnia 13 kwietnia 2022 r. o szczególnych rozwiązaniach w zakresie przeciwdziałania wspieraniu agresji na Ukrainę oraz służących ochronie bezpieczeństwa narodowego,  z postępowania o udzielenie zamówienia publicznego lub konkursu prowadzonego na podstawie ustawy Pzp wyklucza się:</w:t>
      </w:r>
    </w:p>
    <w:p w14:paraId="4C05255C" w14:textId="63481A33" w:rsidR="007F6465" w:rsidRPr="00524894" w:rsidRDefault="007F6465" w:rsidP="007F6465">
      <w:pPr>
        <w:spacing w:line="240" w:lineRule="auto"/>
        <w:ind w:left="567" w:hanging="207"/>
        <w:rPr>
          <w:rFonts w:ascii="Calibri" w:eastAsia="Times New Roman" w:hAnsi="Calibri" w:cs="Arial"/>
          <w:color w:val="222222"/>
          <w:kern w:val="0"/>
          <w:sz w:val="18"/>
          <w:szCs w:val="18"/>
          <w:lang w:eastAsia="pl-PL" w:bidi="ar-SA"/>
        </w:rPr>
      </w:pPr>
      <w:r w:rsidRPr="00524894">
        <w:rPr>
          <w:rFonts w:ascii="Calibri" w:eastAsia="Times New Roman" w:hAnsi="Calibri" w:cs="Arial"/>
          <w:color w:val="222222"/>
          <w:kern w:val="0"/>
          <w:sz w:val="18"/>
          <w:szCs w:val="18"/>
          <w:lang w:eastAsia="pl-PL" w:bidi="ar-SA"/>
        </w:rPr>
        <w:t>1) wykonawcę oraz uczestnika konkursu wymienionego w wykazach określonych w rozporządzeniu 765/2006 i rozporządzeniu 269/2014 albo wpisanego na listę na podstawie decyzji w sprawie wpisu na listę rozstrzygającej o zastosowaniu środka, o</w:t>
      </w:r>
      <w:r w:rsidR="00524894">
        <w:rPr>
          <w:rFonts w:ascii="Calibri" w:eastAsia="Times New Roman" w:hAnsi="Calibri" w:cs="Arial"/>
          <w:color w:val="222222"/>
          <w:kern w:val="0"/>
          <w:sz w:val="18"/>
          <w:szCs w:val="18"/>
          <w:lang w:eastAsia="pl-PL" w:bidi="ar-SA"/>
        </w:rPr>
        <w:t> </w:t>
      </w:r>
      <w:r w:rsidRPr="00524894">
        <w:rPr>
          <w:rFonts w:ascii="Calibri" w:eastAsia="Times New Roman" w:hAnsi="Calibri" w:cs="Arial"/>
          <w:color w:val="222222"/>
          <w:kern w:val="0"/>
          <w:sz w:val="18"/>
          <w:szCs w:val="18"/>
          <w:lang w:eastAsia="pl-PL" w:bidi="ar-SA"/>
        </w:rPr>
        <w:t>którym mowa w art. 1 pkt 3 ustawy;</w:t>
      </w:r>
    </w:p>
    <w:p w14:paraId="7C771C80" w14:textId="11D84EC5" w:rsidR="007F6465" w:rsidRPr="00524894" w:rsidRDefault="007F6465" w:rsidP="007F6465">
      <w:pPr>
        <w:spacing w:line="240" w:lineRule="auto"/>
        <w:ind w:left="567" w:hanging="207"/>
        <w:rPr>
          <w:rFonts w:ascii="Calibri" w:eastAsia="Times New Roman" w:hAnsi="Calibri" w:cs="Arial"/>
          <w:color w:val="222222"/>
          <w:kern w:val="0"/>
          <w:sz w:val="18"/>
          <w:szCs w:val="18"/>
          <w:lang w:eastAsia="pl-PL" w:bidi="ar-SA"/>
        </w:rPr>
      </w:pPr>
      <w:r w:rsidRPr="00524894">
        <w:rPr>
          <w:rFonts w:ascii="Calibri" w:eastAsia="Times New Roman" w:hAnsi="Calibri" w:cs="Arial"/>
          <w:color w:val="222222"/>
          <w:kern w:val="0"/>
          <w:sz w:val="18"/>
          <w:szCs w:val="18"/>
          <w:lang w:eastAsia="pl-PL" w:bidi="ar-SA"/>
        </w:rPr>
        <w:t>2) wykonawcę oraz uczestnika konkursu, którego beneficjentem rzeczywistym w rozumieniu ustawy z dnia 1 marca 2018 r. o</w:t>
      </w:r>
      <w:r w:rsidR="00524894">
        <w:rPr>
          <w:rFonts w:ascii="Calibri" w:eastAsia="Times New Roman" w:hAnsi="Calibri" w:cs="Arial"/>
          <w:color w:val="222222"/>
          <w:kern w:val="0"/>
          <w:sz w:val="18"/>
          <w:szCs w:val="18"/>
          <w:lang w:eastAsia="pl-PL" w:bidi="ar-SA"/>
        </w:rPr>
        <w:t> </w:t>
      </w:r>
      <w:r w:rsidRPr="00524894">
        <w:rPr>
          <w:rFonts w:ascii="Calibri" w:eastAsia="Times New Roman" w:hAnsi="Calibri" w:cs="Arial"/>
          <w:color w:val="222222"/>
          <w:kern w:val="0"/>
          <w:sz w:val="18"/>
          <w:szCs w:val="18"/>
          <w:lang w:eastAsia="pl-PL" w:bidi="ar-SA"/>
        </w:rPr>
        <w:t>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08D51CA" w14:textId="77777777" w:rsidR="007F6465" w:rsidRPr="00524894" w:rsidRDefault="007F6465" w:rsidP="007F6465">
      <w:pPr>
        <w:spacing w:line="240" w:lineRule="auto"/>
        <w:ind w:left="567" w:hanging="207"/>
        <w:rPr>
          <w:rFonts w:ascii="Calibri" w:eastAsia="Times New Roman" w:hAnsi="Calibri" w:cs="Arial"/>
          <w:color w:val="222222"/>
          <w:kern w:val="0"/>
          <w:sz w:val="18"/>
          <w:szCs w:val="18"/>
          <w:lang w:eastAsia="pl-PL" w:bidi="ar-SA"/>
        </w:rPr>
      </w:pPr>
      <w:r w:rsidRPr="00524894">
        <w:rPr>
          <w:rFonts w:ascii="Calibri" w:eastAsia="Times New Roman" w:hAnsi="Calibri" w:cs="Arial"/>
          <w:color w:val="222222"/>
          <w:kern w:val="0"/>
          <w:sz w:val="18"/>
          <w:szCs w:val="18"/>
          <w:lang w:eastAsia="pl-PL" w:bidi="ar-SA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8">
    <w:p w14:paraId="3CEBCC99" w14:textId="472D2D81" w:rsidR="00524894" w:rsidRPr="004E4348" w:rsidRDefault="00524894" w:rsidP="00524894">
      <w:pPr>
        <w:pStyle w:val="Tekstprzypisudolnego"/>
      </w:pPr>
      <w:r w:rsidRPr="004E4348">
        <w:rPr>
          <w:rStyle w:val="Odwoanieprzypisudolnego"/>
          <w:szCs w:val="16"/>
        </w:rPr>
        <w:footnoteRef/>
      </w:r>
      <w:r w:rsidRPr="004E4348">
        <w:t xml:space="preserve"> W przypadku </w:t>
      </w:r>
      <w:r w:rsidRPr="00062A68">
        <w:t>konsorcjum</w:t>
      </w:r>
      <w:r>
        <w:t xml:space="preserve"> lub spółki cywilnej</w:t>
      </w:r>
      <w:r w:rsidRPr="00062A68">
        <w:t xml:space="preserve"> oświadczenie składa każdy z </w:t>
      </w:r>
      <w:r>
        <w:t>przedsiębiorców (uczestników konsorcjum lub wspólników spółki cywilnej)</w:t>
      </w:r>
      <w:r w:rsidRPr="00062A68">
        <w:t>.</w:t>
      </w:r>
    </w:p>
  </w:footnote>
  <w:footnote w:id="9">
    <w:p w14:paraId="6E6DAA1D" w14:textId="77777777" w:rsidR="00524894" w:rsidRDefault="00524894" w:rsidP="00524894">
      <w:pPr>
        <w:pStyle w:val="Tekstprzypisudolnego"/>
        <w:rPr>
          <w:szCs w:val="16"/>
        </w:rPr>
      </w:pPr>
      <w:r>
        <w:rPr>
          <w:rStyle w:val="Odwoanieprzypisudolnego"/>
          <w:szCs w:val="16"/>
        </w:rPr>
        <w:footnoteRef/>
      </w:r>
      <w:r>
        <w:rPr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02416EC" w14:textId="77777777" w:rsidR="00524894" w:rsidRDefault="00524894" w:rsidP="00524894">
      <w:pPr>
        <w:pStyle w:val="Tekstprzypisudolnego"/>
        <w:numPr>
          <w:ilvl w:val="0"/>
          <w:numId w:val="21"/>
        </w:numPr>
        <w:jc w:val="left"/>
        <w:rPr>
          <w:szCs w:val="16"/>
        </w:rPr>
      </w:pPr>
      <w:r>
        <w:rPr>
          <w:szCs w:val="16"/>
        </w:rPr>
        <w:t>obywateli rosyjskich lub osób fizycznych lub prawnych, podmiotów lub organów z siedzibą w Rosji;</w:t>
      </w:r>
    </w:p>
    <w:p w14:paraId="038FFCEE" w14:textId="77777777" w:rsidR="00524894" w:rsidRDefault="00524894" w:rsidP="00524894">
      <w:pPr>
        <w:pStyle w:val="Tekstprzypisudolnego"/>
        <w:numPr>
          <w:ilvl w:val="0"/>
          <w:numId w:val="21"/>
        </w:numPr>
        <w:jc w:val="left"/>
        <w:rPr>
          <w:szCs w:val="16"/>
        </w:rPr>
      </w:pPr>
      <w:r>
        <w:rPr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45E6FBD9" w14:textId="77777777" w:rsidR="00524894" w:rsidRDefault="00524894" w:rsidP="00524894">
      <w:pPr>
        <w:pStyle w:val="Tekstprzypisudolnego"/>
        <w:numPr>
          <w:ilvl w:val="0"/>
          <w:numId w:val="21"/>
        </w:numPr>
        <w:jc w:val="left"/>
        <w:rPr>
          <w:szCs w:val="16"/>
        </w:rPr>
      </w:pPr>
      <w:r>
        <w:rPr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9587D53" w14:textId="77777777" w:rsidR="00524894" w:rsidRDefault="00524894" w:rsidP="00524894">
      <w:pPr>
        <w:pStyle w:val="Tekstprzypisudolnego"/>
        <w:rPr>
          <w:szCs w:val="16"/>
        </w:rPr>
      </w:pPr>
      <w:r>
        <w:rPr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10">
    <w:p w14:paraId="62CCA368" w14:textId="77777777" w:rsidR="00524894" w:rsidRDefault="00524894" w:rsidP="00524894">
      <w:pPr>
        <w:pStyle w:val="Tekstprzypisudolnego"/>
        <w:rPr>
          <w:szCs w:val="16"/>
        </w:rPr>
      </w:pPr>
      <w:r>
        <w:rPr>
          <w:rStyle w:val="Odwoanieprzypisudolnego"/>
          <w:szCs w:val="16"/>
        </w:rPr>
        <w:footnoteRef/>
      </w:r>
      <w:r>
        <w:rPr>
          <w:szCs w:val="16"/>
        </w:rPr>
        <w:t xml:space="preserve"> </w:t>
      </w:r>
      <w:r w:rsidRPr="001C2DD3">
        <w:rPr>
          <w:szCs w:val="16"/>
        </w:rPr>
        <w:t>Zgodnie</w:t>
      </w:r>
      <w:r>
        <w:rPr>
          <w:szCs w:val="16"/>
        </w:rPr>
        <w:t xml:space="preserve"> z treścią art. 7 ust. 1 ustawy z dnia 13 kwietnia 2022 r. </w:t>
      </w:r>
      <w:r>
        <w:rPr>
          <w:i/>
          <w:iCs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szCs w:val="16"/>
        </w:rPr>
        <w:t>z postępowania o udzielenie zamówienia publicznego lub konkursu prowadzonego na podstawie ustawy Pzp wyklucza się:</w:t>
      </w:r>
    </w:p>
    <w:p w14:paraId="5FA5A6D8" w14:textId="77777777" w:rsidR="00524894" w:rsidRDefault="00524894" w:rsidP="00524894">
      <w:pPr>
        <w:spacing w:line="240" w:lineRule="auto"/>
        <w:ind w:left="567" w:hanging="207"/>
        <w:rPr>
          <w:rFonts w:eastAsia="Times New Roman"/>
          <w:color w:val="222222"/>
          <w:sz w:val="16"/>
          <w:szCs w:val="16"/>
        </w:rPr>
      </w:pPr>
      <w:r>
        <w:rPr>
          <w:rFonts w:eastAsia="Times New Roman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0FE930B" w14:textId="77777777" w:rsidR="00524894" w:rsidRDefault="00524894" w:rsidP="00524894">
      <w:pPr>
        <w:spacing w:line="240" w:lineRule="auto"/>
        <w:ind w:left="567" w:hanging="207"/>
        <w:rPr>
          <w:rFonts w:eastAsiaTheme="minorHAnsi"/>
          <w:color w:val="222222"/>
          <w:sz w:val="16"/>
          <w:szCs w:val="16"/>
          <w:lang w:eastAsia="en-US"/>
        </w:rPr>
      </w:pPr>
      <w:r>
        <w:rPr>
          <w:color w:val="222222"/>
          <w:sz w:val="16"/>
          <w:szCs w:val="16"/>
        </w:rPr>
        <w:t xml:space="preserve">2) </w:t>
      </w:r>
      <w:r>
        <w:rPr>
          <w:rFonts w:eastAsia="Times New Roman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15C0062" w14:textId="77777777" w:rsidR="00524894" w:rsidRDefault="00524894" w:rsidP="00524894">
      <w:pPr>
        <w:spacing w:line="240" w:lineRule="auto"/>
        <w:ind w:left="567" w:hanging="207"/>
        <w:rPr>
          <w:sz w:val="16"/>
          <w:szCs w:val="16"/>
        </w:rPr>
      </w:pPr>
      <w:r>
        <w:rPr>
          <w:rFonts w:eastAsia="Times New Roman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11">
    <w:p w14:paraId="5303B1C9" w14:textId="77777777" w:rsidR="00DF5DEC" w:rsidRPr="00647DEA" w:rsidRDefault="00DF5DEC" w:rsidP="00DF5DEC">
      <w:pPr>
        <w:pStyle w:val="Tekstprzypisudolnego"/>
        <w:rPr>
          <w:sz w:val="16"/>
          <w:szCs w:val="16"/>
        </w:rPr>
      </w:pPr>
      <w:r w:rsidRPr="00647DEA">
        <w:rPr>
          <w:rStyle w:val="Odwoanieprzypisudolnego"/>
          <w:sz w:val="16"/>
          <w:szCs w:val="16"/>
        </w:rPr>
        <w:footnoteRef/>
      </w:r>
      <w:r w:rsidRPr="00647DEA">
        <w:rPr>
          <w:sz w:val="16"/>
          <w:szCs w:val="16"/>
        </w:rPr>
        <w:t xml:space="preserve"> Podać dane wszystkich wspólników spółki cywilnej lub członków konsorcjum; w razie potrzeby rozszerzyć o kolejne pozycje</w:t>
      </w:r>
    </w:p>
  </w:footnote>
  <w:footnote w:id="12">
    <w:p w14:paraId="4FC84389" w14:textId="0D7EC277" w:rsidR="00DF5DEC" w:rsidRPr="007117D4" w:rsidRDefault="00DF5DEC" w:rsidP="00DF5DEC">
      <w:pPr>
        <w:pStyle w:val="Tekstprzypisudolnego"/>
      </w:pPr>
      <w:r w:rsidRPr="00647DEA">
        <w:rPr>
          <w:rStyle w:val="Odwoanieprzypisudolnego"/>
          <w:sz w:val="16"/>
          <w:szCs w:val="16"/>
        </w:rPr>
        <w:footnoteRef/>
      </w:r>
      <w:r w:rsidRPr="00647DEA">
        <w:rPr>
          <w:sz w:val="16"/>
          <w:szCs w:val="16"/>
        </w:rPr>
        <w:t xml:space="preserve"> Dostosować liczbę pozycji odpowiednio do liczby</w:t>
      </w:r>
      <w:r w:rsidR="00B662BD">
        <w:rPr>
          <w:sz w:val="16"/>
          <w:szCs w:val="16"/>
        </w:rPr>
        <w:t xml:space="preserve"> wykonaw</w:t>
      </w:r>
      <w:r w:rsidRPr="00647DEA">
        <w:rPr>
          <w:sz w:val="16"/>
          <w:szCs w:val="16"/>
        </w:rPr>
        <w:t>ców występujących wspólnie.</w:t>
      </w:r>
    </w:p>
  </w:footnote>
  <w:footnote w:id="13">
    <w:p w14:paraId="1C301125" w14:textId="77777777" w:rsidR="009C7253" w:rsidRPr="00234AFB" w:rsidRDefault="009C7253" w:rsidP="009C7253">
      <w:pPr>
        <w:pStyle w:val="Tekstprzypisudolnego"/>
      </w:pPr>
      <w:r w:rsidRPr="00234AFB">
        <w:rPr>
          <w:rStyle w:val="Odwoanieprzypisudolnego"/>
        </w:rPr>
        <w:footnoteRef/>
      </w:r>
      <w:r w:rsidRPr="00234AFB">
        <w:t xml:space="preserve"> W przypadku wykonawców ubiegających się wspólnie o zamówienie, podać dane wszystkich wspólników spółki cywilnej lub członków konsorcjum; w razie potrzeby rozszerzyć o kolejne pozycje</w:t>
      </w:r>
    </w:p>
  </w:footnote>
  <w:footnote w:id="14">
    <w:p w14:paraId="568BEC19" w14:textId="77777777" w:rsidR="009C7253" w:rsidRPr="00C27918" w:rsidRDefault="009C7253" w:rsidP="009C7253">
      <w:pPr>
        <w:pStyle w:val="Tekstprzypisudolnego"/>
      </w:pPr>
      <w:r w:rsidRPr="00507C08">
        <w:rPr>
          <w:rStyle w:val="Odwoanieprzypisudolnego"/>
          <w:sz w:val="16"/>
          <w:szCs w:val="16"/>
        </w:rPr>
        <w:footnoteRef/>
      </w:r>
      <w:r w:rsidRPr="00507C08">
        <w:rPr>
          <w:sz w:val="16"/>
          <w:szCs w:val="16"/>
        </w:rPr>
        <w:t xml:space="preserve"> </w:t>
      </w:r>
      <w:r w:rsidRPr="009C7253">
        <w:t>Wybrać właściwą pozycję poprzez wstawienie znaku „X” w odpowiednią kratkę.</w:t>
      </w:r>
    </w:p>
  </w:footnote>
  <w:footnote w:id="15">
    <w:p w14:paraId="16BBC9E4" w14:textId="77777777" w:rsidR="007C0381" w:rsidRPr="00234AFB" w:rsidRDefault="007C0381" w:rsidP="007C0381">
      <w:pPr>
        <w:pStyle w:val="Tekstprzypisudolnego"/>
      </w:pPr>
      <w:r w:rsidRPr="00234AFB">
        <w:rPr>
          <w:rStyle w:val="Odwoanieprzypisudolnego"/>
        </w:rPr>
        <w:footnoteRef/>
      </w:r>
      <w:r w:rsidRPr="00234AFB">
        <w:t xml:space="preserve"> W przypadku wykonawców ubiegających się wspólnie o zamówienie, podać dane wszystkich wspólników spółki cywilnej lub członków konsorcjum; w razie potrzeby rozszerzyć o kolejne pozycje</w:t>
      </w:r>
    </w:p>
  </w:footnote>
  <w:footnote w:id="16">
    <w:p w14:paraId="19E101E5" w14:textId="77777777" w:rsidR="00AB471F" w:rsidRPr="004E4348" w:rsidRDefault="00AB471F" w:rsidP="00AB471F">
      <w:pPr>
        <w:pStyle w:val="Tekstprzypisudolnego"/>
      </w:pPr>
      <w:r w:rsidRPr="004E4348">
        <w:rPr>
          <w:rStyle w:val="Odwoanieprzypisudolnego"/>
          <w:szCs w:val="16"/>
        </w:rPr>
        <w:footnoteRef/>
      </w:r>
      <w:r w:rsidRPr="004E4348">
        <w:t xml:space="preserve"> W przypadku </w:t>
      </w:r>
      <w:r w:rsidRPr="00062A68">
        <w:t>konsorcjum</w:t>
      </w:r>
      <w:r>
        <w:t xml:space="preserve"> lub spółki cywilnej</w:t>
      </w:r>
      <w:r w:rsidRPr="00062A68">
        <w:t xml:space="preserve"> oświadczenie składa każdy z </w:t>
      </w:r>
      <w:r>
        <w:t>przedsiębiorców (uczestników konsorcjum lub wspólników spółki cywilnej)</w:t>
      </w:r>
      <w:r w:rsidRPr="00062A68">
        <w:t>.</w:t>
      </w:r>
    </w:p>
  </w:footnote>
  <w:footnote w:id="17">
    <w:p w14:paraId="4C7C6B43" w14:textId="77777777" w:rsidR="00EC5E09" w:rsidRPr="00234AFB" w:rsidRDefault="00EC5E09" w:rsidP="00EC5E09">
      <w:pPr>
        <w:pStyle w:val="Tekstprzypisudolnego"/>
      </w:pPr>
      <w:r w:rsidRPr="00234AFB">
        <w:rPr>
          <w:rStyle w:val="Odwoanieprzypisudolnego"/>
        </w:rPr>
        <w:footnoteRef/>
      </w:r>
      <w:r w:rsidRPr="00234AFB">
        <w:t xml:space="preserve"> W przypadku wykonawców ubiegających się wspólnie o zamówienie, podać dane wszystkich wspólników spółki cywilnej lub członków konsorcjum; w razie potrzeby rozszerzyć o kolejne pozycje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4DE09" w14:textId="09410CD7" w:rsidR="007C0381" w:rsidRPr="008B3608" w:rsidRDefault="007C0381" w:rsidP="009A0A37">
    <w:pPr>
      <w:pStyle w:val="Nagwek2"/>
      <w:pBdr>
        <w:bottom w:val="single" w:sz="4" w:space="1" w:color="auto"/>
      </w:pBdr>
      <w:tabs>
        <w:tab w:val="center" w:pos="4514"/>
        <w:tab w:val="right" w:pos="14459"/>
      </w:tabs>
      <w:spacing w:before="0" w:after="0" w:line="240" w:lineRule="auto"/>
      <w:rPr>
        <w:sz w:val="20"/>
        <w:szCs w:val="20"/>
      </w:rPr>
    </w:pPr>
    <w:bookmarkStart w:id="11" w:name="_Hlk191303476"/>
    <w:bookmarkStart w:id="12" w:name="_Hlk191303477"/>
    <w:r w:rsidRPr="008B3608">
      <w:rPr>
        <w:sz w:val="20"/>
        <w:szCs w:val="20"/>
      </w:rPr>
      <w:t xml:space="preserve">Gmina </w:t>
    </w:r>
    <w:r w:rsidR="008F4411" w:rsidRPr="008B3608">
      <w:rPr>
        <w:sz w:val="20"/>
        <w:szCs w:val="20"/>
      </w:rPr>
      <w:t>Trąbki Wielkie</w:t>
    </w:r>
    <w:r w:rsidRPr="008B3608">
      <w:rPr>
        <w:sz w:val="20"/>
        <w:szCs w:val="20"/>
      </w:rPr>
      <w:tab/>
    </w:r>
    <w:r w:rsidRPr="008B3608">
      <w:rPr>
        <w:sz w:val="20"/>
        <w:szCs w:val="20"/>
      </w:rPr>
      <w:tab/>
      <w:t xml:space="preserve">Nr sprawy: </w:t>
    </w:r>
    <w:r w:rsidR="00B4378B" w:rsidRPr="008B3608">
      <w:rPr>
        <w:sz w:val="20"/>
        <w:szCs w:val="20"/>
      </w:rPr>
      <w:t>ZP.271.</w:t>
    </w:r>
    <w:r w:rsidR="008B3608">
      <w:rPr>
        <w:sz w:val="20"/>
        <w:szCs w:val="20"/>
      </w:rPr>
      <w:t>3</w:t>
    </w:r>
    <w:r w:rsidR="00B4378B" w:rsidRPr="008B3608">
      <w:rPr>
        <w:sz w:val="20"/>
        <w:szCs w:val="20"/>
      </w:rPr>
      <w:t>.202</w:t>
    </w:r>
    <w:bookmarkEnd w:id="11"/>
    <w:bookmarkEnd w:id="12"/>
    <w:r w:rsidR="008B3608">
      <w:rPr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90767DF8"/>
    <w:name w:val="WW8Num11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0000000D"/>
    <w:multiLevelType w:val="multilevel"/>
    <w:tmpl w:val="0000000D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1"/>
    <w:multiLevelType w:val="multilevel"/>
    <w:tmpl w:val="00000011"/>
    <w:name w:val="WW8Num2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13"/>
    <w:multiLevelType w:val="multilevel"/>
    <w:tmpl w:val="00000013"/>
    <w:name w:val="WW8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14"/>
    <w:multiLevelType w:val="multilevel"/>
    <w:tmpl w:val="00000014"/>
    <w:name w:val="WW8Num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1B"/>
    <w:multiLevelType w:val="multilevel"/>
    <w:tmpl w:val="0000001B"/>
    <w:name w:val="WW8Num3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28"/>
    <w:multiLevelType w:val="multilevel"/>
    <w:tmpl w:val="00000028"/>
    <w:name w:val="WW8Num5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37"/>
    <w:multiLevelType w:val="multilevel"/>
    <w:tmpl w:val="00000037"/>
    <w:name w:val="WW8Num7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3C"/>
    <w:multiLevelType w:val="multilevel"/>
    <w:tmpl w:val="0000003C"/>
    <w:name w:val="WW8Num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3E"/>
    <w:multiLevelType w:val="multilevel"/>
    <w:tmpl w:val="0000003E"/>
    <w:name w:val="WW8Num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B5569C8"/>
    <w:multiLevelType w:val="multilevel"/>
    <w:tmpl w:val="41EA3BE8"/>
    <w:lvl w:ilvl="0">
      <w:start w:val="1"/>
      <w:numFmt w:val="decimal"/>
      <w:lvlText w:val="%1."/>
      <w:lvlJc w:val="left"/>
      <w:pPr>
        <w:ind w:left="425" w:hanging="425"/>
      </w:pPr>
      <w:rPr>
        <w:rFonts w:cs="Arial"/>
        <w:b w:val="0"/>
        <w:bCs/>
        <w:strike w:val="0"/>
        <w:dstrike w:val="0"/>
        <w:color w:val="auto"/>
        <w:sz w:val="20"/>
        <w:szCs w:val="20"/>
        <w:u w:val="none"/>
        <w:effect w:val="none"/>
        <w:vertAlign w:val="baseline"/>
      </w:rPr>
    </w:lvl>
    <w:lvl w:ilvl="1">
      <w:start w:val="1"/>
      <w:numFmt w:val="decimal"/>
      <w:lvlText w:val="%2)"/>
      <w:lvlJc w:val="left"/>
      <w:pPr>
        <w:ind w:left="851" w:hanging="426"/>
      </w:pPr>
      <w:rPr>
        <w:vertAlign w:val="baseline"/>
      </w:rPr>
    </w:lvl>
    <w:lvl w:ilvl="2">
      <w:start w:val="1"/>
      <w:numFmt w:val="lowerLetter"/>
      <w:lvlText w:val="%3)"/>
      <w:lvlJc w:val="right"/>
      <w:pPr>
        <w:ind w:left="1418" w:hanging="426"/>
      </w:pPr>
      <w:rPr>
        <w:vertAlign w:val="baseline"/>
      </w:rPr>
    </w:lvl>
    <w:lvl w:ilvl="3">
      <w:start w:val="1"/>
      <w:numFmt w:val="bullet"/>
      <w:lvlText w:val="-"/>
      <w:lvlJc w:val="left"/>
      <w:pPr>
        <w:ind w:left="1843" w:hanging="284"/>
      </w:pPr>
      <w:rPr>
        <w:rFonts w:ascii="Arial" w:hAnsi="Arial" w:cs="Times New Roman" w:hint="default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 w15:restartNumberingAfterBreak="0">
    <w:nsid w:val="1375334F"/>
    <w:multiLevelType w:val="multilevel"/>
    <w:tmpl w:val="50BEDEAA"/>
    <w:styleLink w:val="WW8Num11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1F05301F"/>
    <w:multiLevelType w:val="hybridMultilevel"/>
    <w:tmpl w:val="986AA64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6C38A8"/>
    <w:multiLevelType w:val="multilevel"/>
    <w:tmpl w:val="A38CB966"/>
    <w:styleLink w:val="WW8Num1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22C46260"/>
    <w:multiLevelType w:val="multilevel"/>
    <w:tmpl w:val="B57011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2511355A"/>
    <w:multiLevelType w:val="hybridMultilevel"/>
    <w:tmpl w:val="1298D8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176943"/>
    <w:multiLevelType w:val="multilevel"/>
    <w:tmpl w:val="FBA0EAC2"/>
    <w:styleLink w:val="WW8Num133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b w:val="0"/>
        <w:bCs/>
        <w:spacing w:val="-7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27F2207F"/>
    <w:multiLevelType w:val="multilevel"/>
    <w:tmpl w:val="459276DE"/>
    <w:styleLink w:val="WW8Num104"/>
    <w:lvl w:ilvl="0">
      <w:start w:val="1"/>
      <w:numFmt w:val="decimal"/>
      <w:lvlText w:val="%1."/>
      <w:lvlJc w:val="left"/>
      <w:pPr>
        <w:ind w:left="720" w:hanging="360"/>
      </w:pPr>
      <w:rPr>
        <w:rFonts w:ascii="Symbol" w:hAnsi="Symbol" w:cs="Symbol"/>
        <w:color w:val="000000"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OpenSymbol" w:hAnsi="OpenSymbol" w:cs="OpenSymbol"/>
        <w:sz w:val="18"/>
        <w:szCs w:val="18"/>
      </w:rPr>
    </w:lvl>
    <w:lvl w:ilvl="2">
      <w:start w:val="1"/>
      <w:numFmt w:val="decimal"/>
      <w:lvlText w:val="%3)"/>
      <w:lvlJc w:val="left"/>
      <w:pPr>
        <w:ind w:left="2160" w:hanging="180"/>
      </w:pPr>
      <w:rPr>
        <w:rFonts w:ascii="Arial" w:eastAsiaTheme="minorHAnsi" w:hAnsi="Arial" w:cs="Arial" w:hint="default"/>
        <w:b w:val="0"/>
        <w:sz w:val="20"/>
        <w:szCs w:val="20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ascii="OpenSymbol" w:hAnsi="OpenSymbol" w:cs="OpenSymbol"/>
        <w:sz w:val="18"/>
        <w:szCs w:val="18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OpenSymbol" w:hAnsi="OpenSymbol" w:cs="OpenSymbol"/>
        <w:sz w:val="18"/>
        <w:szCs w:val="18"/>
      </w:rPr>
    </w:lvl>
    <w:lvl w:ilvl="5">
      <w:start w:val="1"/>
      <w:numFmt w:val="lowerRoman"/>
      <w:lvlText w:val="%6."/>
      <w:lvlJc w:val="left"/>
      <w:pPr>
        <w:ind w:left="4320" w:hanging="180"/>
      </w:pPr>
      <w:rPr>
        <w:rFonts w:ascii="OpenSymbol" w:hAnsi="OpenSymbol" w:cs="OpenSymbol"/>
        <w:sz w:val="18"/>
        <w:szCs w:val="18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OpenSymbol" w:hAnsi="OpenSymbol" w:cs="OpenSymbol"/>
        <w:sz w:val="18"/>
        <w:szCs w:val="18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OpenSymbol" w:hAnsi="OpenSymbol" w:cs="OpenSymbol"/>
        <w:sz w:val="18"/>
        <w:szCs w:val="18"/>
      </w:rPr>
    </w:lvl>
    <w:lvl w:ilvl="8">
      <w:start w:val="1"/>
      <w:numFmt w:val="lowerRoman"/>
      <w:lvlText w:val="%9."/>
      <w:lvlJc w:val="left"/>
      <w:pPr>
        <w:ind w:left="6480" w:hanging="180"/>
      </w:pPr>
      <w:rPr>
        <w:rFonts w:ascii="OpenSymbol" w:hAnsi="OpenSymbol" w:cs="OpenSymbol"/>
        <w:sz w:val="18"/>
        <w:szCs w:val="18"/>
      </w:rPr>
    </w:lvl>
  </w:abstractNum>
  <w:abstractNum w:abstractNumId="18" w15:restartNumberingAfterBreak="0">
    <w:nsid w:val="2B952267"/>
    <w:multiLevelType w:val="multilevel"/>
    <w:tmpl w:val="41EA3BE8"/>
    <w:lvl w:ilvl="0">
      <w:start w:val="1"/>
      <w:numFmt w:val="decimal"/>
      <w:lvlText w:val="%1."/>
      <w:lvlJc w:val="left"/>
      <w:pPr>
        <w:ind w:left="425" w:hanging="425"/>
      </w:pPr>
      <w:rPr>
        <w:rFonts w:cs="Arial" w:hint="default"/>
        <w:b w:val="0"/>
        <w:bCs/>
        <w:color w:val="auto"/>
        <w:sz w:val="20"/>
        <w:szCs w:val="20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851" w:hanging="426"/>
      </w:pPr>
      <w:rPr>
        <w:rFonts w:hint="default"/>
        <w:vertAlign w:val="baseline"/>
      </w:rPr>
    </w:lvl>
    <w:lvl w:ilvl="2">
      <w:start w:val="1"/>
      <w:numFmt w:val="lowerLetter"/>
      <w:lvlText w:val="%3)"/>
      <w:lvlJc w:val="right"/>
      <w:pPr>
        <w:ind w:left="1418" w:hanging="426"/>
      </w:pPr>
      <w:rPr>
        <w:rFonts w:hint="default"/>
        <w:vertAlign w:val="baseline"/>
      </w:rPr>
    </w:lvl>
    <w:lvl w:ilvl="3">
      <w:start w:val="1"/>
      <w:numFmt w:val="bullet"/>
      <w:lvlText w:val="-"/>
      <w:lvlJc w:val="left"/>
      <w:pPr>
        <w:ind w:left="1843" w:hanging="284"/>
      </w:pPr>
      <w:rPr>
        <w:rFonts w:ascii="Arial" w:hAnsi="Arial" w:hint="default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  <w:vertAlign w:val="baseline"/>
      </w:rPr>
    </w:lvl>
  </w:abstractNum>
  <w:abstractNum w:abstractNumId="19" w15:restartNumberingAfterBreak="0">
    <w:nsid w:val="2C852390"/>
    <w:multiLevelType w:val="hybridMultilevel"/>
    <w:tmpl w:val="2D382344"/>
    <w:name w:val="WW8Num82"/>
    <w:lvl w:ilvl="0" w:tplc="E19C9D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7F7AFB"/>
    <w:multiLevelType w:val="multilevel"/>
    <w:tmpl w:val="11B84090"/>
    <w:styleLink w:val="WW8Num7"/>
    <w:lvl w:ilvl="0">
      <w:start w:val="1"/>
      <w:numFmt w:val="decimal"/>
      <w:lvlText w:val="%1."/>
      <w:lvlJc w:val="left"/>
      <w:pPr>
        <w:ind w:left="720" w:hanging="360"/>
      </w:pPr>
      <w:rPr>
        <w:color w:val="FFFFFF" w:themeColor="background1"/>
        <w:shd w:val="clear" w:color="auto" w:fill="000000"/>
      </w:rPr>
    </w:lvl>
    <w:lvl w:ilvl="1">
      <w:start w:val="3"/>
      <w:numFmt w:val="decimal"/>
      <w:lvlText w:val="%2."/>
      <w:lvlJc w:val="left"/>
      <w:pPr>
        <w:ind w:left="1080" w:hanging="360"/>
      </w:pPr>
      <w:rPr>
        <w:color w:val="auto"/>
        <w:shd w:val="clear" w:color="auto" w:fill="000000"/>
      </w:rPr>
    </w:lvl>
    <w:lvl w:ilvl="2">
      <w:start w:val="3"/>
      <w:numFmt w:val="decimal"/>
      <w:lvlText w:val="%3."/>
      <w:lvlJc w:val="left"/>
      <w:pPr>
        <w:ind w:left="1440" w:hanging="360"/>
      </w:pPr>
      <w:rPr>
        <w:color w:val="auto"/>
        <w:shd w:val="clear" w:color="auto" w:fill="000000"/>
      </w:rPr>
    </w:lvl>
    <w:lvl w:ilvl="3">
      <w:start w:val="3"/>
      <w:numFmt w:val="decimal"/>
      <w:lvlText w:val="%4."/>
      <w:lvlJc w:val="left"/>
      <w:pPr>
        <w:ind w:left="1800" w:hanging="360"/>
      </w:pPr>
      <w:rPr>
        <w:color w:val="auto"/>
        <w:shd w:val="clear" w:color="auto" w:fill="000000"/>
      </w:rPr>
    </w:lvl>
    <w:lvl w:ilvl="4">
      <w:start w:val="3"/>
      <w:numFmt w:val="decimal"/>
      <w:lvlText w:val="%5."/>
      <w:lvlJc w:val="left"/>
      <w:pPr>
        <w:ind w:left="2160" w:hanging="360"/>
      </w:pPr>
      <w:rPr>
        <w:color w:val="auto"/>
        <w:shd w:val="clear" w:color="auto" w:fill="000000"/>
      </w:rPr>
    </w:lvl>
    <w:lvl w:ilvl="5">
      <w:start w:val="3"/>
      <w:numFmt w:val="decimal"/>
      <w:lvlText w:val="%6."/>
      <w:lvlJc w:val="left"/>
      <w:pPr>
        <w:ind w:left="2520" w:hanging="360"/>
      </w:pPr>
      <w:rPr>
        <w:color w:val="auto"/>
        <w:shd w:val="clear" w:color="auto" w:fill="000000"/>
      </w:rPr>
    </w:lvl>
    <w:lvl w:ilvl="6">
      <w:start w:val="3"/>
      <w:numFmt w:val="decimal"/>
      <w:lvlText w:val="%7."/>
      <w:lvlJc w:val="left"/>
      <w:pPr>
        <w:ind w:left="2880" w:hanging="360"/>
      </w:pPr>
      <w:rPr>
        <w:color w:val="auto"/>
        <w:shd w:val="clear" w:color="auto" w:fill="000000"/>
      </w:rPr>
    </w:lvl>
    <w:lvl w:ilvl="7">
      <w:start w:val="3"/>
      <w:numFmt w:val="decimal"/>
      <w:lvlText w:val="%8."/>
      <w:lvlJc w:val="left"/>
      <w:pPr>
        <w:ind w:left="3240" w:hanging="360"/>
      </w:pPr>
      <w:rPr>
        <w:color w:val="auto"/>
        <w:shd w:val="clear" w:color="auto" w:fill="000000"/>
      </w:rPr>
    </w:lvl>
    <w:lvl w:ilvl="8">
      <w:start w:val="3"/>
      <w:numFmt w:val="decimal"/>
      <w:lvlText w:val="%9."/>
      <w:lvlJc w:val="left"/>
      <w:pPr>
        <w:ind w:left="3600" w:hanging="360"/>
      </w:pPr>
      <w:rPr>
        <w:color w:val="auto"/>
        <w:shd w:val="clear" w:color="auto" w:fill="000000"/>
      </w:rPr>
    </w:lvl>
  </w:abstractNum>
  <w:abstractNum w:abstractNumId="21" w15:restartNumberingAfterBreak="0">
    <w:nsid w:val="38D04880"/>
    <w:multiLevelType w:val="multilevel"/>
    <w:tmpl w:val="286E7444"/>
    <w:styleLink w:val="WW8Num145"/>
    <w:lvl w:ilvl="0">
      <w:start w:val="1"/>
      <w:numFmt w:val="decimal"/>
      <w:lvlText w:val="%1)"/>
      <w:lvlJc w:val="left"/>
      <w:rPr>
        <w:color w:val="FF0000"/>
        <w:sz w:val="20"/>
        <w:szCs w:val="20"/>
      </w:rPr>
    </w:lvl>
    <w:lvl w:ilvl="1">
      <w:start w:val="7"/>
      <w:numFmt w:val="upperRoman"/>
      <w:lvlText w:val="%2."/>
      <w:lvlJc w:val="left"/>
    </w:lvl>
    <w:lvl w:ilvl="2">
      <w:start w:val="1"/>
      <w:numFmt w:val="lowerLetter"/>
      <w:lvlText w:val="%3)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2" w15:restartNumberingAfterBreak="0">
    <w:nsid w:val="3BB134AD"/>
    <w:multiLevelType w:val="hybridMultilevel"/>
    <w:tmpl w:val="41467D60"/>
    <w:lvl w:ilvl="0" w:tplc="768A313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3E3A78E8"/>
    <w:multiLevelType w:val="multilevel"/>
    <w:tmpl w:val="B6DE0ABA"/>
    <w:lvl w:ilvl="0">
      <w:start w:val="1"/>
      <w:numFmt w:val="decimal"/>
      <w:lvlText w:val="%1."/>
      <w:lvlJc w:val="left"/>
      <w:pPr>
        <w:ind w:left="425" w:hanging="425"/>
      </w:pPr>
      <w:rPr>
        <w:rFonts w:cs="Arial" w:hint="default"/>
        <w:b w:val="0"/>
        <w:bCs/>
        <w:color w:val="auto"/>
        <w:sz w:val="20"/>
        <w:szCs w:val="20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851" w:hanging="426"/>
      </w:pPr>
      <w:rPr>
        <w:rFonts w:hint="default"/>
        <w:vertAlign w:val="baseline"/>
      </w:rPr>
    </w:lvl>
    <w:lvl w:ilvl="2">
      <w:start w:val="1"/>
      <w:numFmt w:val="lowerLetter"/>
      <w:lvlText w:val="%3)"/>
      <w:lvlJc w:val="right"/>
      <w:pPr>
        <w:ind w:left="1418" w:hanging="426"/>
      </w:pPr>
      <w:rPr>
        <w:rFonts w:hint="default"/>
        <w:vertAlign w:val="baseline"/>
      </w:rPr>
    </w:lvl>
    <w:lvl w:ilvl="3">
      <w:start w:val="1"/>
      <w:numFmt w:val="bullet"/>
      <w:lvlText w:val="-"/>
      <w:lvlJc w:val="left"/>
      <w:pPr>
        <w:ind w:left="1843" w:hanging="284"/>
      </w:pPr>
      <w:rPr>
        <w:rFonts w:ascii="Arial" w:hAnsi="Arial" w:hint="default"/>
        <w:vertAlign w:val="baseline"/>
      </w:rPr>
    </w:lvl>
    <w:lvl w:ilvl="4">
      <w:start w:val="1"/>
      <w:numFmt w:val="bullet"/>
      <w:lvlText w:val=""/>
      <w:lvlJc w:val="left"/>
      <w:pPr>
        <w:ind w:left="3600" w:hanging="360"/>
      </w:pPr>
      <w:rPr>
        <w:rFonts w:ascii="Wingdings" w:hAnsi="Wingdings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  <w:vertAlign w:val="baseline"/>
      </w:rPr>
    </w:lvl>
  </w:abstractNum>
  <w:abstractNum w:abstractNumId="24" w15:restartNumberingAfterBreak="0">
    <w:nsid w:val="41A33F69"/>
    <w:multiLevelType w:val="multilevel"/>
    <w:tmpl w:val="E55465FE"/>
    <w:styleLink w:val="WW8Num12"/>
    <w:lvl w:ilvl="0">
      <w:start w:val="1"/>
      <w:numFmt w:val="decimal"/>
      <w:lvlText w:val="%1."/>
      <w:lvlJc w:val="left"/>
      <w:pPr>
        <w:ind w:left="720" w:hanging="360"/>
      </w:pPr>
      <w:rPr>
        <w:rFonts w:ascii="Symbol" w:hAnsi="Symbol" w:cs="Symbol"/>
        <w:sz w:val="18"/>
        <w:szCs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" w15:restartNumberingAfterBreak="0">
    <w:nsid w:val="498B116D"/>
    <w:multiLevelType w:val="multilevel"/>
    <w:tmpl w:val="EC1C6E5A"/>
    <w:styleLink w:val="WW8Num30"/>
    <w:lvl w:ilvl="0">
      <w:start w:val="2"/>
      <w:numFmt w:val="decimal"/>
      <w:lvlText w:val="%1."/>
      <w:lvlJc w:val="left"/>
      <w:pPr>
        <w:ind w:left="360" w:hanging="360"/>
      </w:pPr>
      <w:rPr>
        <w:rFonts w:ascii="Symbol" w:hAnsi="Symbol" w:cs="Symbol"/>
        <w:sz w:val="18"/>
        <w:szCs w:val="18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Symbol" w:hAnsi="Symbol" w:cs="Symbol"/>
        <w:sz w:val="18"/>
        <w:szCs w:val="18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ascii="Symbol" w:hAnsi="Symbol" w:cs="Symbol"/>
        <w:sz w:val="18"/>
        <w:szCs w:val="18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ascii="Symbol" w:hAnsi="Symbol" w:cs="Symbol"/>
        <w:sz w:val="18"/>
        <w:szCs w:val="18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ascii="Symbol" w:hAnsi="Symbol" w:cs="Symbol"/>
        <w:sz w:val="18"/>
        <w:szCs w:val="18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ascii="Symbol" w:hAnsi="Symbol" w:cs="Symbol"/>
        <w:sz w:val="18"/>
        <w:szCs w:val="18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Symbol" w:hAnsi="Symbol" w:cs="Symbol"/>
        <w:sz w:val="18"/>
        <w:szCs w:val="18"/>
      </w:rPr>
    </w:lvl>
    <w:lvl w:ilvl="7">
      <w:start w:val="1"/>
      <w:numFmt w:val="decimal"/>
      <w:lvlText w:val="%8."/>
      <w:lvlJc w:val="left"/>
      <w:pPr>
        <w:ind w:left="2880" w:hanging="360"/>
      </w:pPr>
      <w:rPr>
        <w:rFonts w:ascii="Symbol" w:hAnsi="Symbol" w:cs="Symbol"/>
        <w:sz w:val="18"/>
        <w:szCs w:val="18"/>
      </w:rPr>
    </w:lvl>
    <w:lvl w:ilvl="8">
      <w:start w:val="1"/>
      <w:numFmt w:val="decimal"/>
      <w:lvlText w:val="%9."/>
      <w:lvlJc w:val="left"/>
      <w:pPr>
        <w:ind w:left="3240" w:hanging="360"/>
      </w:pPr>
      <w:rPr>
        <w:rFonts w:ascii="Symbol" w:hAnsi="Symbol" w:cs="Symbol"/>
        <w:sz w:val="18"/>
        <w:szCs w:val="18"/>
      </w:rPr>
    </w:lvl>
  </w:abstractNum>
  <w:abstractNum w:abstractNumId="26" w15:restartNumberingAfterBreak="0">
    <w:nsid w:val="50842BFF"/>
    <w:multiLevelType w:val="hybridMultilevel"/>
    <w:tmpl w:val="831A1B6C"/>
    <w:lvl w:ilvl="0" w:tplc="768A313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6D03C92"/>
    <w:multiLevelType w:val="multilevel"/>
    <w:tmpl w:val="BC442E8E"/>
    <w:styleLink w:val="WW8Num11"/>
    <w:lvl w:ilvl="0">
      <w:start w:val="1"/>
      <w:numFmt w:val="decimal"/>
      <w:lvlText w:val="%1)"/>
      <w:lvlJc w:val="left"/>
      <w:pPr>
        <w:ind w:left="720" w:hanging="360"/>
      </w:pPr>
      <w:rPr>
        <w:rFonts w:ascii="Symbol" w:hAnsi="Symbol" w:cs="Symbol"/>
        <w:color w:val="000000"/>
        <w:sz w:val="18"/>
        <w:szCs w:val="18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Symbol" w:hAnsi="Symbol" w:cs="Symbol"/>
        <w:color w:val="000000"/>
        <w:sz w:val="18"/>
        <w:szCs w:val="18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Symbol" w:hAnsi="Symbol" w:cs="Symbol"/>
        <w:color w:val="000000"/>
        <w:sz w:val="18"/>
        <w:szCs w:val="18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Symbol" w:hAnsi="Symbol" w:cs="Symbol"/>
        <w:color w:val="000000"/>
        <w:sz w:val="18"/>
        <w:szCs w:val="18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Symbol" w:hAnsi="Symbol" w:cs="Symbol"/>
        <w:color w:val="000000"/>
        <w:sz w:val="18"/>
        <w:szCs w:val="18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Symbol" w:hAnsi="Symbol" w:cs="Symbol"/>
        <w:color w:val="000000"/>
        <w:sz w:val="18"/>
        <w:szCs w:val="18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Symbol" w:hAnsi="Symbol" w:cs="Symbol"/>
        <w:color w:val="000000"/>
        <w:sz w:val="18"/>
        <w:szCs w:val="18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Symbol" w:hAnsi="Symbol" w:cs="Symbol"/>
        <w:color w:val="000000"/>
        <w:sz w:val="18"/>
        <w:szCs w:val="18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Symbol" w:hAnsi="Symbol" w:cs="Symbol"/>
        <w:color w:val="000000"/>
        <w:sz w:val="18"/>
        <w:szCs w:val="18"/>
      </w:rPr>
    </w:lvl>
  </w:abstractNum>
  <w:abstractNum w:abstractNumId="28" w15:restartNumberingAfterBreak="0">
    <w:nsid w:val="57B90AB2"/>
    <w:multiLevelType w:val="multilevel"/>
    <w:tmpl w:val="B65A07B2"/>
    <w:styleLink w:val="WW8Num33"/>
    <w:lvl w:ilvl="0">
      <w:start w:val="1"/>
      <w:numFmt w:val="decimal"/>
      <w:lvlText w:val="%1)"/>
      <w:lvlJc w:val="left"/>
      <w:pPr>
        <w:ind w:left="720" w:hanging="360"/>
      </w:pPr>
      <w:rPr>
        <w:rFonts w:ascii="Symbol" w:hAnsi="Symbol" w:cs="Symbol"/>
        <w:color w:val="FFFFFF" w:themeColor="background1"/>
        <w:sz w:val="18"/>
        <w:szCs w:val="18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Arial" w:eastAsia="ArialMT, Arial" w:hAnsi="Arial" w:cs="ArialMT, Arial"/>
        <w:shd w:val="clear" w:color="auto" w:fill="000000"/>
      </w:r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abstractNum w:abstractNumId="29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016310"/>
    <w:multiLevelType w:val="multilevel"/>
    <w:tmpl w:val="2E667B0C"/>
    <w:styleLink w:val="WW8Num4"/>
    <w:lvl w:ilvl="0">
      <w:start w:val="1"/>
      <w:numFmt w:val="decimal"/>
      <w:lvlText w:val="%1."/>
      <w:lvlJc w:val="left"/>
      <w:pPr>
        <w:ind w:left="720" w:hanging="360"/>
      </w:pPr>
      <w:rPr>
        <w:color w:val="FFFFFF" w:themeColor="background1"/>
        <w:shd w:val="clear" w:color="auto" w:fill="000000"/>
      </w:rPr>
    </w:lvl>
    <w:lvl w:ilvl="1">
      <w:start w:val="1"/>
      <w:numFmt w:val="decimal"/>
      <w:lvlText w:val="%2)"/>
      <w:lvlJc w:val="left"/>
      <w:pPr>
        <w:ind w:left="1080" w:hanging="360"/>
      </w:pPr>
      <w:rPr>
        <w:shd w:val="clear" w:color="auto" w:fill="000000"/>
      </w:rPr>
    </w:lvl>
    <w:lvl w:ilvl="2">
      <w:start w:val="1"/>
      <w:numFmt w:val="decimal"/>
      <w:lvlText w:val="%3)"/>
      <w:lvlJc w:val="left"/>
      <w:pPr>
        <w:ind w:left="1440" w:hanging="360"/>
      </w:pPr>
    </w:lvl>
    <w:lvl w:ilvl="3">
      <w:start w:val="1"/>
      <w:numFmt w:val="decimal"/>
      <w:lvlText w:val="%4)"/>
      <w:lvlJc w:val="left"/>
      <w:pPr>
        <w:ind w:left="1800" w:hanging="360"/>
      </w:pPr>
    </w:lvl>
    <w:lvl w:ilvl="4">
      <w:start w:val="1"/>
      <w:numFmt w:val="decimal"/>
      <w:lvlText w:val="%5)"/>
      <w:lvlJc w:val="left"/>
      <w:pPr>
        <w:ind w:left="2160" w:hanging="360"/>
      </w:pPr>
    </w:lvl>
    <w:lvl w:ilvl="5">
      <w:start w:val="1"/>
      <w:numFmt w:val="decimal"/>
      <w:lvlText w:val="%6)"/>
      <w:lvlJc w:val="left"/>
      <w:pPr>
        <w:ind w:left="2520" w:hanging="360"/>
      </w:pPr>
    </w:lvl>
    <w:lvl w:ilvl="6">
      <w:start w:val="1"/>
      <w:numFmt w:val="decimal"/>
      <w:lvlText w:val="%7)"/>
      <w:lvlJc w:val="left"/>
      <w:pPr>
        <w:ind w:left="2880" w:hanging="360"/>
      </w:pPr>
    </w:lvl>
    <w:lvl w:ilvl="7">
      <w:start w:val="1"/>
      <w:numFmt w:val="decimal"/>
      <w:lvlText w:val="%8)"/>
      <w:lvlJc w:val="left"/>
      <w:pPr>
        <w:ind w:left="3240" w:hanging="360"/>
      </w:pPr>
    </w:lvl>
    <w:lvl w:ilvl="8">
      <w:start w:val="1"/>
      <w:numFmt w:val="decimal"/>
      <w:lvlText w:val="%9)"/>
      <w:lvlJc w:val="left"/>
      <w:pPr>
        <w:ind w:left="3600" w:hanging="360"/>
      </w:pPr>
    </w:lvl>
  </w:abstractNum>
  <w:abstractNum w:abstractNumId="31" w15:restartNumberingAfterBreak="0">
    <w:nsid w:val="6A0A406D"/>
    <w:multiLevelType w:val="multilevel"/>
    <w:tmpl w:val="3756542E"/>
    <w:name w:val="WW8Num1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2" w15:restartNumberingAfterBreak="0">
    <w:nsid w:val="6CBE10FF"/>
    <w:multiLevelType w:val="multilevel"/>
    <w:tmpl w:val="8508F12E"/>
    <w:styleLink w:val="WW8Num144"/>
    <w:lvl w:ilvl="0">
      <w:start w:val="1"/>
      <w:numFmt w:val="decimal"/>
      <w:lvlText w:val="%1)"/>
      <w:lvlJc w:val="left"/>
      <w:pPr>
        <w:ind w:left="1353" w:hanging="360"/>
      </w:pPr>
      <w:rPr>
        <w:rFonts w:ascii="Arial" w:hAnsi="Arial" w:cs="Arial"/>
        <w:color w:val="000000"/>
        <w:sz w:val="20"/>
      </w:rPr>
    </w:lvl>
    <w:lvl w:ilvl="1">
      <w:start w:val="3"/>
      <w:numFmt w:val="decimal"/>
      <w:lvlText w:val="%2."/>
      <w:lvlJc w:val="left"/>
      <w:pPr>
        <w:ind w:left="1080" w:hanging="360"/>
      </w:pPr>
      <w:rPr>
        <w:rFonts w:ascii="Arial" w:hAnsi="Arial" w:cs="Arial"/>
        <w:color w:val="000000"/>
        <w:sz w:val="20"/>
      </w:rPr>
    </w:lvl>
    <w:lvl w:ilvl="2">
      <w:start w:val="3"/>
      <w:numFmt w:val="decimal"/>
      <w:lvlText w:val="%3."/>
      <w:lvlJc w:val="left"/>
      <w:pPr>
        <w:ind w:left="1440" w:hanging="360"/>
      </w:pPr>
      <w:rPr>
        <w:rFonts w:ascii="Arial" w:hAnsi="Arial" w:cs="Arial"/>
        <w:color w:val="000000"/>
        <w:sz w:val="20"/>
      </w:rPr>
    </w:lvl>
    <w:lvl w:ilvl="3">
      <w:start w:val="3"/>
      <w:numFmt w:val="decimal"/>
      <w:lvlText w:val="%4."/>
      <w:lvlJc w:val="left"/>
      <w:pPr>
        <w:ind w:left="1800" w:hanging="360"/>
      </w:pPr>
      <w:rPr>
        <w:rFonts w:ascii="Arial" w:hAnsi="Arial" w:cs="Arial"/>
        <w:color w:val="000000"/>
        <w:sz w:val="20"/>
      </w:rPr>
    </w:lvl>
    <w:lvl w:ilvl="4">
      <w:start w:val="3"/>
      <w:numFmt w:val="decimal"/>
      <w:lvlText w:val="%5."/>
      <w:lvlJc w:val="left"/>
      <w:pPr>
        <w:ind w:left="2160" w:hanging="360"/>
      </w:pPr>
      <w:rPr>
        <w:rFonts w:ascii="Arial" w:hAnsi="Arial" w:cs="Arial"/>
        <w:color w:val="000000"/>
        <w:sz w:val="20"/>
      </w:rPr>
    </w:lvl>
    <w:lvl w:ilvl="5">
      <w:start w:val="3"/>
      <w:numFmt w:val="decimal"/>
      <w:lvlText w:val="%6."/>
      <w:lvlJc w:val="left"/>
      <w:pPr>
        <w:ind w:left="2520" w:hanging="360"/>
      </w:pPr>
      <w:rPr>
        <w:rFonts w:ascii="Arial" w:hAnsi="Arial" w:cs="Arial"/>
        <w:color w:val="000000"/>
        <w:sz w:val="20"/>
      </w:rPr>
    </w:lvl>
    <w:lvl w:ilvl="6">
      <w:start w:val="3"/>
      <w:numFmt w:val="decimal"/>
      <w:lvlText w:val="%7."/>
      <w:lvlJc w:val="left"/>
      <w:pPr>
        <w:ind w:left="2880" w:hanging="360"/>
      </w:pPr>
      <w:rPr>
        <w:rFonts w:ascii="Arial" w:hAnsi="Arial" w:cs="Arial"/>
        <w:color w:val="000000"/>
        <w:sz w:val="20"/>
      </w:rPr>
    </w:lvl>
    <w:lvl w:ilvl="7">
      <w:start w:val="3"/>
      <w:numFmt w:val="decimal"/>
      <w:lvlText w:val="%8."/>
      <w:lvlJc w:val="left"/>
      <w:pPr>
        <w:ind w:left="3240" w:hanging="360"/>
      </w:pPr>
      <w:rPr>
        <w:rFonts w:ascii="Arial" w:hAnsi="Arial" w:cs="Arial"/>
        <w:color w:val="000000"/>
        <w:sz w:val="20"/>
      </w:rPr>
    </w:lvl>
    <w:lvl w:ilvl="8">
      <w:start w:val="3"/>
      <w:numFmt w:val="decimal"/>
      <w:lvlText w:val="%9."/>
      <w:lvlJc w:val="left"/>
      <w:pPr>
        <w:ind w:left="3600" w:hanging="360"/>
      </w:pPr>
      <w:rPr>
        <w:rFonts w:ascii="Arial" w:hAnsi="Arial" w:cs="Arial"/>
        <w:color w:val="000000"/>
        <w:sz w:val="20"/>
      </w:rPr>
    </w:lvl>
  </w:abstractNum>
  <w:abstractNum w:abstractNumId="33" w15:restartNumberingAfterBreak="0">
    <w:nsid w:val="6DB6354B"/>
    <w:multiLevelType w:val="multilevel"/>
    <w:tmpl w:val="8E2E24E2"/>
    <w:styleLink w:val="WW8Num26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/>
        <w:color w:val="000000"/>
        <w:sz w:val="20"/>
      </w:rPr>
    </w:lvl>
    <w:lvl w:ilvl="1">
      <w:start w:val="2"/>
      <w:numFmt w:val="decimal"/>
      <w:lvlText w:val="%2)"/>
      <w:lvlJc w:val="left"/>
      <w:pPr>
        <w:ind w:left="1080" w:hanging="360"/>
      </w:pPr>
      <w:rPr>
        <w:rFonts w:ascii="Arial" w:hAnsi="Arial" w:cs="Arial"/>
        <w:color w:val="000000"/>
        <w:sz w:val="20"/>
      </w:rPr>
    </w:lvl>
    <w:lvl w:ilvl="2">
      <w:start w:val="2"/>
      <w:numFmt w:val="decimal"/>
      <w:lvlText w:val="%3)"/>
      <w:lvlJc w:val="left"/>
      <w:pPr>
        <w:ind w:left="1440" w:hanging="360"/>
      </w:pPr>
      <w:rPr>
        <w:rFonts w:ascii="Arial" w:hAnsi="Arial" w:cs="Arial"/>
        <w:color w:val="000000"/>
        <w:sz w:val="20"/>
      </w:rPr>
    </w:lvl>
    <w:lvl w:ilvl="3">
      <w:start w:val="2"/>
      <w:numFmt w:val="decimal"/>
      <w:lvlText w:val="%4)"/>
      <w:lvlJc w:val="left"/>
      <w:pPr>
        <w:ind w:left="1800" w:hanging="360"/>
      </w:pPr>
      <w:rPr>
        <w:rFonts w:ascii="Arial" w:hAnsi="Arial" w:cs="Arial"/>
        <w:color w:val="000000"/>
        <w:sz w:val="20"/>
      </w:rPr>
    </w:lvl>
    <w:lvl w:ilvl="4">
      <w:start w:val="2"/>
      <w:numFmt w:val="decimal"/>
      <w:lvlText w:val="%5)"/>
      <w:lvlJc w:val="left"/>
      <w:pPr>
        <w:ind w:left="2160" w:hanging="360"/>
      </w:pPr>
      <w:rPr>
        <w:rFonts w:ascii="Arial" w:hAnsi="Arial" w:cs="Arial"/>
        <w:color w:val="000000"/>
        <w:sz w:val="20"/>
      </w:rPr>
    </w:lvl>
    <w:lvl w:ilvl="5">
      <w:start w:val="2"/>
      <w:numFmt w:val="decimal"/>
      <w:lvlText w:val="%6)"/>
      <w:lvlJc w:val="left"/>
      <w:pPr>
        <w:ind w:left="2520" w:hanging="360"/>
      </w:pPr>
      <w:rPr>
        <w:rFonts w:ascii="Arial" w:hAnsi="Arial" w:cs="Arial"/>
        <w:color w:val="000000"/>
        <w:sz w:val="20"/>
      </w:rPr>
    </w:lvl>
    <w:lvl w:ilvl="6">
      <w:start w:val="2"/>
      <w:numFmt w:val="decimal"/>
      <w:lvlText w:val="%7)"/>
      <w:lvlJc w:val="left"/>
      <w:pPr>
        <w:ind w:left="2880" w:hanging="360"/>
      </w:pPr>
      <w:rPr>
        <w:rFonts w:ascii="Arial" w:hAnsi="Arial" w:cs="Arial"/>
        <w:color w:val="000000"/>
        <w:sz w:val="20"/>
      </w:rPr>
    </w:lvl>
    <w:lvl w:ilvl="7">
      <w:start w:val="2"/>
      <w:numFmt w:val="decimal"/>
      <w:lvlText w:val="%8)"/>
      <w:lvlJc w:val="left"/>
      <w:pPr>
        <w:ind w:left="3240" w:hanging="360"/>
      </w:pPr>
      <w:rPr>
        <w:rFonts w:ascii="Arial" w:hAnsi="Arial" w:cs="Arial"/>
        <w:color w:val="000000"/>
        <w:sz w:val="20"/>
      </w:rPr>
    </w:lvl>
    <w:lvl w:ilvl="8">
      <w:start w:val="2"/>
      <w:numFmt w:val="decimal"/>
      <w:lvlText w:val="%9)"/>
      <w:lvlJc w:val="left"/>
      <w:pPr>
        <w:ind w:left="3600" w:hanging="360"/>
      </w:pPr>
      <w:rPr>
        <w:rFonts w:ascii="Arial" w:hAnsi="Arial" w:cs="Arial"/>
        <w:color w:val="000000"/>
        <w:sz w:val="20"/>
      </w:rPr>
    </w:lvl>
  </w:abstractNum>
  <w:abstractNum w:abstractNumId="3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600016"/>
    <w:multiLevelType w:val="multilevel"/>
    <w:tmpl w:val="F3B89B5E"/>
    <w:styleLink w:val="WW8Num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color w:val="auto"/>
        <w:sz w:val="20"/>
        <w:szCs w:val="20"/>
        <w:shd w:val="clear" w:color="auto" w:fill="00000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440" w:hanging="360"/>
      </w:pPr>
    </w:lvl>
    <w:lvl w:ilvl="3">
      <w:start w:val="1"/>
      <w:numFmt w:val="decimal"/>
      <w:lvlText w:val="%4)"/>
      <w:lvlJc w:val="left"/>
      <w:pPr>
        <w:ind w:left="1800" w:hanging="360"/>
      </w:pPr>
    </w:lvl>
    <w:lvl w:ilvl="4">
      <w:start w:val="1"/>
      <w:numFmt w:val="decimal"/>
      <w:lvlText w:val="%5)"/>
      <w:lvlJc w:val="left"/>
      <w:pPr>
        <w:ind w:left="2160" w:hanging="360"/>
      </w:pPr>
    </w:lvl>
    <w:lvl w:ilvl="5">
      <w:start w:val="1"/>
      <w:numFmt w:val="decimal"/>
      <w:lvlText w:val="%6)"/>
      <w:lvlJc w:val="left"/>
      <w:pPr>
        <w:ind w:left="2520" w:hanging="360"/>
      </w:pPr>
    </w:lvl>
    <w:lvl w:ilvl="6">
      <w:start w:val="1"/>
      <w:numFmt w:val="decimal"/>
      <w:lvlText w:val="%7)"/>
      <w:lvlJc w:val="left"/>
      <w:pPr>
        <w:ind w:left="2880" w:hanging="360"/>
      </w:pPr>
    </w:lvl>
    <w:lvl w:ilvl="7">
      <w:start w:val="1"/>
      <w:numFmt w:val="decimal"/>
      <w:lvlText w:val="%8)"/>
      <w:lvlJc w:val="left"/>
      <w:pPr>
        <w:ind w:left="3240" w:hanging="360"/>
      </w:pPr>
    </w:lvl>
    <w:lvl w:ilvl="8">
      <w:start w:val="1"/>
      <w:numFmt w:val="decimal"/>
      <w:lvlText w:val="%9)"/>
      <w:lvlJc w:val="left"/>
      <w:pPr>
        <w:ind w:left="3600" w:hanging="360"/>
      </w:pPr>
    </w:lvl>
  </w:abstractNum>
  <w:abstractNum w:abstractNumId="36" w15:restartNumberingAfterBreak="0">
    <w:nsid w:val="782915C8"/>
    <w:multiLevelType w:val="multilevel"/>
    <w:tmpl w:val="117631C6"/>
    <w:styleLink w:val="WW8Num3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sz w:val="20"/>
        <w:szCs w:val="20"/>
        <w:shd w:val="clear" w:color="auto" w:fill="000000"/>
      </w:rPr>
    </w:lvl>
    <w:lvl w:ilvl="1">
      <w:start w:val="1"/>
      <w:numFmt w:val="decimal"/>
      <w:lvlText w:val="%2."/>
      <w:lvlJc w:val="left"/>
      <w:pPr>
        <w:ind w:left="1080" w:hanging="360"/>
      </w:pPr>
      <w:rPr>
        <w:shd w:val="clear" w:color="auto" w:fill="000000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1204708550">
    <w:abstractNumId w:val="36"/>
  </w:num>
  <w:num w:numId="2" w16cid:durableId="1310095555">
    <w:abstractNumId w:val="30"/>
  </w:num>
  <w:num w:numId="3" w16cid:durableId="1620839739">
    <w:abstractNumId w:val="20"/>
  </w:num>
  <w:num w:numId="4" w16cid:durableId="666254638">
    <w:abstractNumId w:val="35"/>
  </w:num>
  <w:num w:numId="5" w16cid:durableId="255480789">
    <w:abstractNumId w:val="27"/>
  </w:num>
  <w:num w:numId="6" w16cid:durableId="1533105306">
    <w:abstractNumId w:val="24"/>
  </w:num>
  <w:num w:numId="7" w16cid:durableId="1766880278">
    <w:abstractNumId w:val="13"/>
  </w:num>
  <w:num w:numId="8" w16cid:durableId="943148483">
    <w:abstractNumId w:val="33"/>
  </w:num>
  <w:num w:numId="9" w16cid:durableId="942104724">
    <w:abstractNumId w:val="17"/>
  </w:num>
  <w:num w:numId="10" w16cid:durableId="2009943656">
    <w:abstractNumId w:val="11"/>
  </w:num>
  <w:num w:numId="11" w16cid:durableId="101414769">
    <w:abstractNumId w:val="16"/>
  </w:num>
  <w:num w:numId="12" w16cid:durableId="1220091612">
    <w:abstractNumId w:val="32"/>
  </w:num>
  <w:num w:numId="13" w16cid:durableId="1607230486">
    <w:abstractNumId w:val="28"/>
  </w:num>
  <w:num w:numId="14" w16cid:durableId="163982805">
    <w:abstractNumId w:val="25"/>
  </w:num>
  <w:num w:numId="15" w16cid:durableId="1761558490">
    <w:abstractNumId w:val="21"/>
  </w:num>
  <w:num w:numId="16" w16cid:durableId="24487463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59387782">
    <w:abstractNumId w:val="18"/>
  </w:num>
  <w:num w:numId="18" w16cid:durableId="725494912">
    <w:abstractNumId w:val="26"/>
  </w:num>
  <w:num w:numId="19" w16cid:durableId="164326977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43793410">
    <w:abstractNumId w:val="15"/>
  </w:num>
  <w:num w:numId="21" w16cid:durableId="1793935082">
    <w:abstractNumId w:val="12"/>
  </w:num>
  <w:num w:numId="22" w16cid:durableId="102139867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32986794">
    <w:abstractNumId w:val="23"/>
  </w:num>
  <w:num w:numId="24" w16cid:durableId="84958001">
    <w:abstractNumId w:val="14"/>
  </w:num>
  <w:num w:numId="25" w16cid:durableId="487794047">
    <w:abstractNumId w:val="19"/>
  </w:num>
  <w:num w:numId="26" w16cid:durableId="948774736">
    <w:abstractNumId w:val="34"/>
  </w:num>
  <w:num w:numId="27" w16cid:durableId="348797973">
    <w:abstractNumId w:val="2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4D36"/>
    <w:rsid w:val="0001382C"/>
    <w:rsid w:val="00020676"/>
    <w:rsid w:val="00032EED"/>
    <w:rsid w:val="00037DA6"/>
    <w:rsid w:val="00043F6C"/>
    <w:rsid w:val="0004553C"/>
    <w:rsid w:val="00045EF4"/>
    <w:rsid w:val="0004783B"/>
    <w:rsid w:val="00051312"/>
    <w:rsid w:val="00053593"/>
    <w:rsid w:val="000566AF"/>
    <w:rsid w:val="000617F9"/>
    <w:rsid w:val="00065023"/>
    <w:rsid w:val="00065FAF"/>
    <w:rsid w:val="00076553"/>
    <w:rsid w:val="000768A3"/>
    <w:rsid w:val="00076C49"/>
    <w:rsid w:val="00076DDE"/>
    <w:rsid w:val="00080412"/>
    <w:rsid w:val="00084941"/>
    <w:rsid w:val="00086DCB"/>
    <w:rsid w:val="00094180"/>
    <w:rsid w:val="000942F6"/>
    <w:rsid w:val="000A0606"/>
    <w:rsid w:val="000A32AD"/>
    <w:rsid w:val="000A4E34"/>
    <w:rsid w:val="000B0241"/>
    <w:rsid w:val="000B06BA"/>
    <w:rsid w:val="000B6EF9"/>
    <w:rsid w:val="000B757A"/>
    <w:rsid w:val="000C044A"/>
    <w:rsid w:val="000C53BD"/>
    <w:rsid w:val="000C53C1"/>
    <w:rsid w:val="000C66B9"/>
    <w:rsid w:val="000D10F1"/>
    <w:rsid w:val="000D46EC"/>
    <w:rsid w:val="000D5B41"/>
    <w:rsid w:val="000E39F9"/>
    <w:rsid w:val="000E6AE0"/>
    <w:rsid w:val="000F03D0"/>
    <w:rsid w:val="000F0A56"/>
    <w:rsid w:val="000F0B13"/>
    <w:rsid w:val="000F7213"/>
    <w:rsid w:val="0010090E"/>
    <w:rsid w:val="00102915"/>
    <w:rsid w:val="001070BE"/>
    <w:rsid w:val="00107824"/>
    <w:rsid w:val="0011290C"/>
    <w:rsid w:val="0011478F"/>
    <w:rsid w:val="001172AC"/>
    <w:rsid w:val="00121242"/>
    <w:rsid w:val="00122B12"/>
    <w:rsid w:val="00131B5E"/>
    <w:rsid w:val="00133BB2"/>
    <w:rsid w:val="00135C61"/>
    <w:rsid w:val="0014155E"/>
    <w:rsid w:val="00142FBB"/>
    <w:rsid w:val="00143D25"/>
    <w:rsid w:val="00143ED3"/>
    <w:rsid w:val="001501D7"/>
    <w:rsid w:val="001508B2"/>
    <w:rsid w:val="00156D04"/>
    <w:rsid w:val="00157531"/>
    <w:rsid w:val="00163F1D"/>
    <w:rsid w:val="0016530A"/>
    <w:rsid w:val="001729C1"/>
    <w:rsid w:val="00175105"/>
    <w:rsid w:val="001758DE"/>
    <w:rsid w:val="0018069D"/>
    <w:rsid w:val="001810C5"/>
    <w:rsid w:val="00185754"/>
    <w:rsid w:val="0018710C"/>
    <w:rsid w:val="00187922"/>
    <w:rsid w:val="00190A14"/>
    <w:rsid w:val="001C3C96"/>
    <w:rsid w:val="001C679A"/>
    <w:rsid w:val="001C7F8C"/>
    <w:rsid w:val="001D5645"/>
    <w:rsid w:val="001D5E42"/>
    <w:rsid w:val="001E091D"/>
    <w:rsid w:val="001E48A7"/>
    <w:rsid w:val="001E6631"/>
    <w:rsid w:val="001F0520"/>
    <w:rsid w:val="001F1142"/>
    <w:rsid w:val="001F4461"/>
    <w:rsid w:val="002057C6"/>
    <w:rsid w:val="002078A9"/>
    <w:rsid w:val="002126F3"/>
    <w:rsid w:val="002134AB"/>
    <w:rsid w:val="00215764"/>
    <w:rsid w:val="00216D59"/>
    <w:rsid w:val="00217AAA"/>
    <w:rsid w:val="002270B1"/>
    <w:rsid w:val="002316AD"/>
    <w:rsid w:val="00231868"/>
    <w:rsid w:val="0023299B"/>
    <w:rsid w:val="002350CC"/>
    <w:rsid w:val="00236403"/>
    <w:rsid w:val="00237ACB"/>
    <w:rsid w:val="00237F92"/>
    <w:rsid w:val="00251879"/>
    <w:rsid w:val="00251DC1"/>
    <w:rsid w:val="00256CE0"/>
    <w:rsid w:val="00261EBB"/>
    <w:rsid w:val="002630EC"/>
    <w:rsid w:val="00265F56"/>
    <w:rsid w:val="00266F48"/>
    <w:rsid w:val="002728DB"/>
    <w:rsid w:val="00273ECE"/>
    <w:rsid w:val="00274568"/>
    <w:rsid w:val="00275116"/>
    <w:rsid w:val="002754C8"/>
    <w:rsid w:val="0027727D"/>
    <w:rsid w:val="002846E5"/>
    <w:rsid w:val="00284822"/>
    <w:rsid w:val="00285AB5"/>
    <w:rsid w:val="00291269"/>
    <w:rsid w:val="00292E6D"/>
    <w:rsid w:val="0029530E"/>
    <w:rsid w:val="002A0CDB"/>
    <w:rsid w:val="002A3249"/>
    <w:rsid w:val="002A3F84"/>
    <w:rsid w:val="002A4403"/>
    <w:rsid w:val="002A6B16"/>
    <w:rsid w:val="002B10D7"/>
    <w:rsid w:val="002C23A3"/>
    <w:rsid w:val="002C42C4"/>
    <w:rsid w:val="002D4618"/>
    <w:rsid w:val="002E302C"/>
    <w:rsid w:val="002E3555"/>
    <w:rsid w:val="002E3D87"/>
    <w:rsid w:val="002E5EC5"/>
    <w:rsid w:val="002E78C8"/>
    <w:rsid w:val="002F1B26"/>
    <w:rsid w:val="002F321B"/>
    <w:rsid w:val="002F339F"/>
    <w:rsid w:val="002F75D9"/>
    <w:rsid w:val="00300BF0"/>
    <w:rsid w:val="00303E5D"/>
    <w:rsid w:val="003119BE"/>
    <w:rsid w:val="00317DD3"/>
    <w:rsid w:val="003207CF"/>
    <w:rsid w:val="00331471"/>
    <w:rsid w:val="00340065"/>
    <w:rsid w:val="00340A74"/>
    <w:rsid w:val="00341FD2"/>
    <w:rsid w:val="00342E11"/>
    <w:rsid w:val="00343594"/>
    <w:rsid w:val="003444E3"/>
    <w:rsid w:val="0035128D"/>
    <w:rsid w:val="0035229D"/>
    <w:rsid w:val="00353731"/>
    <w:rsid w:val="003576F0"/>
    <w:rsid w:val="00363B89"/>
    <w:rsid w:val="003663DE"/>
    <w:rsid w:val="00370BE8"/>
    <w:rsid w:val="00374DC6"/>
    <w:rsid w:val="00375607"/>
    <w:rsid w:val="00380667"/>
    <w:rsid w:val="00380ADC"/>
    <w:rsid w:val="00381600"/>
    <w:rsid w:val="003830A2"/>
    <w:rsid w:val="00386BB4"/>
    <w:rsid w:val="003922B9"/>
    <w:rsid w:val="003978B2"/>
    <w:rsid w:val="003A0327"/>
    <w:rsid w:val="003A1542"/>
    <w:rsid w:val="003A1A0C"/>
    <w:rsid w:val="003A7A81"/>
    <w:rsid w:val="003B350A"/>
    <w:rsid w:val="003B3B70"/>
    <w:rsid w:val="003B41D6"/>
    <w:rsid w:val="003B542F"/>
    <w:rsid w:val="003B6A10"/>
    <w:rsid w:val="003C1CA7"/>
    <w:rsid w:val="003C2ECA"/>
    <w:rsid w:val="003C338F"/>
    <w:rsid w:val="003D0569"/>
    <w:rsid w:val="003D7384"/>
    <w:rsid w:val="003E1CA5"/>
    <w:rsid w:val="003E5CAC"/>
    <w:rsid w:val="003E62C0"/>
    <w:rsid w:val="003F0806"/>
    <w:rsid w:val="003F1B85"/>
    <w:rsid w:val="003F2EF9"/>
    <w:rsid w:val="00402FB2"/>
    <w:rsid w:val="004202DB"/>
    <w:rsid w:val="00421935"/>
    <w:rsid w:val="00422B65"/>
    <w:rsid w:val="0043164B"/>
    <w:rsid w:val="00432FD3"/>
    <w:rsid w:val="00433A4B"/>
    <w:rsid w:val="004359DC"/>
    <w:rsid w:val="00436ABA"/>
    <w:rsid w:val="00437047"/>
    <w:rsid w:val="0043745F"/>
    <w:rsid w:val="00437A59"/>
    <w:rsid w:val="00441B04"/>
    <w:rsid w:val="0044516C"/>
    <w:rsid w:val="00454570"/>
    <w:rsid w:val="0045624B"/>
    <w:rsid w:val="00456F3C"/>
    <w:rsid w:val="00461495"/>
    <w:rsid w:val="004637A6"/>
    <w:rsid w:val="0047011C"/>
    <w:rsid w:val="004705A1"/>
    <w:rsid w:val="00471881"/>
    <w:rsid w:val="00477CCF"/>
    <w:rsid w:val="004827EB"/>
    <w:rsid w:val="00484353"/>
    <w:rsid w:val="00485EA0"/>
    <w:rsid w:val="00490A57"/>
    <w:rsid w:val="00492F29"/>
    <w:rsid w:val="004B02A0"/>
    <w:rsid w:val="004B476C"/>
    <w:rsid w:val="004B5010"/>
    <w:rsid w:val="004C39EE"/>
    <w:rsid w:val="004C3A4C"/>
    <w:rsid w:val="004C5DCF"/>
    <w:rsid w:val="004C7321"/>
    <w:rsid w:val="004D1212"/>
    <w:rsid w:val="004D1815"/>
    <w:rsid w:val="004D6C7F"/>
    <w:rsid w:val="004D7363"/>
    <w:rsid w:val="004D7DA9"/>
    <w:rsid w:val="004E538F"/>
    <w:rsid w:val="004E576A"/>
    <w:rsid w:val="004E5CBA"/>
    <w:rsid w:val="004F5F79"/>
    <w:rsid w:val="004F7EED"/>
    <w:rsid w:val="005043D5"/>
    <w:rsid w:val="00506A3F"/>
    <w:rsid w:val="005103BC"/>
    <w:rsid w:val="005115B3"/>
    <w:rsid w:val="00515200"/>
    <w:rsid w:val="00515B7C"/>
    <w:rsid w:val="00520DC0"/>
    <w:rsid w:val="00523B14"/>
    <w:rsid w:val="00524894"/>
    <w:rsid w:val="00531F26"/>
    <w:rsid w:val="0053485A"/>
    <w:rsid w:val="00541B7B"/>
    <w:rsid w:val="00544BAC"/>
    <w:rsid w:val="00550650"/>
    <w:rsid w:val="005508CE"/>
    <w:rsid w:val="005555BD"/>
    <w:rsid w:val="005569B4"/>
    <w:rsid w:val="00556B63"/>
    <w:rsid w:val="00560277"/>
    <w:rsid w:val="00563676"/>
    <w:rsid w:val="00564B31"/>
    <w:rsid w:val="005804DC"/>
    <w:rsid w:val="00581186"/>
    <w:rsid w:val="00586BC6"/>
    <w:rsid w:val="00587D27"/>
    <w:rsid w:val="00590235"/>
    <w:rsid w:val="00596F0A"/>
    <w:rsid w:val="005A0811"/>
    <w:rsid w:val="005A3880"/>
    <w:rsid w:val="005B1215"/>
    <w:rsid w:val="005B1B64"/>
    <w:rsid w:val="005B6773"/>
    <w:rsid w:val="005B6BE2"/>
    <w:rsid w:val="005C11E6"/>
    <w:rsid w:val="005C13D9"/>
    <w:rsid w:val="005C1B07"/>
    <w:rsid w:val="005C2F43"/>
    <w:rsid w:val="005D7524"/>
    <w:rsid w:val="005E13EB"/>
    <w:rsid w:val="005E46C9"/>
    <w:rsid w:val="005E75AF"/>
    <w:rsid w:val="005F1E0A"/>
    <w:rsid w:val="005F2E0A"/>
    <w:rsid w:val="005F4096"/>
    <w:rsid w:val="005F5CEC"/>
    <w:rsid w:val="005F64F2"/>
    <w:rsid w:val="005F67E7"/>
    <w:rsid w:val="0060161A"/>
    <w:rsid w:val="00605E43"/>
    <w:rsid w:val="00612B50"/>
    <w:rsid w:val="0061336B"/>
    <w:rsid w:val="00614CD5"/>
    <w:rsid w:val="006173BA"/>
    <w:rsid w:val="00620A5E"/>
    <w:rsid w:val="00622961"/>
    <w:rsid w:val="00626D0B"/>
    <w:rsid w:val="00627EA9"/>
    <w:rsid w:val="00637632"/>
    <w:rsid w:val="00647FDA"/>
    <w:rsid w:val="00650CEA"/>
    <w:rsid w:val="00651E54"/>
    <w:rsid w:val="00652EF2"/>
    <w:rsid w:val="00656099"/>
    <w:rsid w:val="00656AAB"/>
    <w:rsid w:val="006625C7"/>
    <w:rsid w:val="00674263"/>
    <w:rsid w:val="00680E1F"/>
    <w:rsid w:val="00681313"/>
    <w:rsid w:val="0068373C"/>
    <w:rsid w:val="00683FB6"/>
    <w:rsid w:val="006910C5"/>
    <w:rsid w:val="00692713"/>
    <w:rsid w:val="00693B4E"/>
    <w:rsid w:val="006A14A0"/>
    <w:rsid w:val="006A4C10"/>
    <w:rsid w:val="006A7CB7"/>
    <w:rsid w:val="006B050F"/>
    <w:rsid w:val="006B4B74"/>
    <w:rsid w:val="006C2588"/>
    <w:rsid w:val="006C5803"/>
    <w:rsid w:val="006D0C30"/>
    <w:rsid w:val="006D2B8F"/>
    <w:rsid w:val="006D50C9"/>
    <w:rsid w:val="006D5264"/>
    <w:rsid w:val="006E1EAD"/>
    <w:rsid w:val="006E668B"/>
    <w:rsid w:val="006F07A1"/>
    <w:rsid w:val="006F4D41"/>
    <w:rsid w:val="006F57A0"/>
    <w:rsid w:val="006F6A2C"/>
    <w:rsid w:val="00700510"/>
    <w:rsid w:val="00711AEE"/>
    <w:rsid w:val="00713565"/>
    <w:rsid w:val="007201F7"/>
    <w:rsid w:val="00720998"/>
    <w:rsid w:val="00724511"/>
    <w:rsid w:val="007338C7"/>
    <w:rsid w:val="007516DB"/>
    <w:rsid w:val="00755453"/>
    <w:rsid w:val="00756801"/>
    <w:rsid w:val="007613E2"/>
    <w:rsid w:val="00761BD3"/>
    <w:rsid w:val="007664AA"/>
    <w:rsid w:val="0076781B"/>
    <w:rsid w:val="00770733"/>
    <w:rsid w:val="00772197"/>
    <w:rsid w:val="007745BC"/>
    <w:rsid w:val="007757DA"/>
    <w:rsid w:val="00776252"/>
    <w:rsid w:val="0077722A"/>
    <w:rsid w:val="0077728B"/>
    <w:rsid w:val="00777DB5"/>
    <w:rsid w:val="00780CA6"/>
    <w:rsid w:val="007903AE"/>
    <w:rsid w:val="00792ECA"/>
    <w:rsid w:val="0079331D"/>
    <w:rsid w:val="007944D9"/>
    <w:rsid w:val="00795DB5"/>
    <w:rsid w:val="007A06CD"/>
    <w:rsid w:val="007A22CA"/>
    <w:rsid w:val="007A44D8"/>
    <w:rsid w:val="007A6976"/>
    <w:rsid w:val="007B2971"/>
    <w:rsid w:val="007B5FE6"/>
    <w:rsid w:val="007B6866"/>
    <w:rsid w:val="007B7659"/>
    <w:rsid w:val="007C0381"/>
    <w:rsid w:val="007C1168"/>
    <w:rsid w:val="007C1D4B"/>
    <w:rsid w:val="007C1FE8"/>
    <w:rsid w:val="007C2A29"/>
    <w:rsid w:val="007C329F"/>
    <w:rsid w:val="007D0719"/>
    <w:rsid w:val="007D37FB"/>
    <w:rsid w:val="007D4CD5"/>
    <w:rsid w:val="007E2637"/>
    <w:rsid w:val="007E3583"/>
    <w:rsid w:val="007E6BA8"/>
    <w:rsid w:val="007F1355"/>
    <w:rsid w:val="007F6465"/>
    <w:rsid w:val="00803518"/>
    <w:rsid w:val="0080671D"/>
    <w:rsid w:val="008130A7"/>
    <w:rsid w:val="008170AF"/>
    <w:rsid w:val="008202E9"/>
    <w:rsid w:val="008276C6"/>
    <w:rsid w:val="0083036D"/>
    <w:rsid w:val="00831CBD"/>
    <w:rsid w:val="0083736B"/>
    <w:rsid w:val="00847491"/>
    <w:rsid w:val="008526D4"/>
    <w:rsid w:val="008532AA"/>
    <w:rsid w:val="00853D2F"/>
    <w:rsid w:val="00855FDA"/>
    <w:rsid w:val="00856CA5"/>
    <w:rsid w:val="00861F24"/>
    <w:rsid w:val="00864103"/>
    <w:rsid w:val="00864E04"/>
    <w:rsid w:val="00864EE9"/>
    <w:rsid w:val="00865DD2"/>
    <w:rsid w:val="00866A8E"/>
    <w:rsid w:val="00873A22"/>
    <w:rsid w:val="00873EC3"/>
    <w:rsid w:val="00884591"/>
    <w:rsid w:val="00884681"/>
    <w:rsid w:val="00890619"/>
    <w:rsid w:val="0089282F"/>
    <w:rsid w:val="008960AF"/>
    <w:rsid w:val="008A4CCE"/>
    <w:rsid w:val="008A6669"/>
    <w:rsid w:val="008B3608"/>
    <w:rsid w:val="008B5D1F"/>
    <w:rsid w:val="008B7147"/>
    <w:rsid w:val="008C2D1A"/>
    <w:rsid w:val="008C3B36"/>
    <w:rsid w:val="008C5A59"/>
    <w:rsid w:val="008C70DF"/>
    <w:rsid w:val="008D02A3"/>
    <w:rsid w:val="008D3EA2"/>
    <w:rsid w:val="008D462F"/>
    <w:rsid w:val="008D533D"/>
    <w:rsid w:val="008D78D6"/>
    <w:rsid w:val="008E202F"/>
    <w:rsid w:val="008E2C7D"/>
    <w:rsid w:val="008E3032"/>
    <w:rsid w:val="008E3D87"/>
    <w:rsid w:val="008F07A8"/>
    <w:rsid w:val="008F1310"/>
    <w:rsid w:val="008F4411"/>
    <w:rsid w:val="008F5EE9"/>
    <w:rsid w:val="00902242"/>
    <w:rsid w:val="00902E51"/>
    <w:rsid w:val="0090442A"/>
    <w:rsid w:val="00905D98"/>
    <w:rsid w:val="00907531"/>
    <w:rsid w:val="00912B2A"/>
    <w:rsid w:val="00930B59"/>
    <w:rsid w:val="00931898"/>
    <w:rsid w:val="00931A12"/>
    <w:rsid w:val="00932C99"/>
    <w:rsid w:val="00932F41"/>
    <w:rsid w:val="00933B80"/>
    <w:rsid w:val="009342E3"/>
    <w:rsid w:val="00934AF2"/>
    <w:rsid w:val="00941AA4"/>
    <w:rsid w:val="00941D9E"/>
    <w:rsid w:val="00945760"/>
    <w:rsid w:val="00945D9F"/>
    <w:rsid w:val="0094669D"/>
    <w:rsid w:val="009468D5"/>
    <w:rsid w:val="0094748F"/>
    <w:rsid w:val="0094778B"/>
    <w:rsid w:val="00956E6B"/>
    <w:rsid w:val="00960698"/>
    <w:rsid w:val="00964CC4"/>
    <w:rsid w:val="00974B6B"/>
    <w:rsid w:val="00980D71"/>
    <w:rsid w:val="0098300E"/>
    <w:rsid w:val="00983294"/>
    <w:rsid w:val="009833A2"/>
    <w:rsid w:val="0098536D"/>
    <w:rsid w:val="00986174"/>
    <w:rsid w:val="00996BDE"/>
    <w:rsid w:val="009A0A37"/>
    <w:rsid w:val="009A223D"/>
    <w:rsid w:val="009A5108"/>
    <w:rsid w:val="009A5AF5"/>
    <w:rsid w:val="009B2DFB"/>
    <w:rsid w:val="009B43FE"/>
    <w:rsid w:val="009C7253"/>
    <w:rsid w:val="009D132E"/>
    <w:rsid w:val="009D4A8E"/>
    <w:rsid w:val="009D6C5E"/>
    <w:rsid w:val="009E192F"/>
    <w:rsid w:val="009E1C0B"/>
    <w:rsid w:val="009E2DC4"/>
    <w:rsid w:val="009E48D2"/>
    <w:rsid w:val="009E69A1"/>
    <w:rsid w:val="009E7908"/>
    <w:rsid w:val="009E7BAF"/>
    <w:rsid w:val="009F4D1E"/>
    <w:rsid w:val="00A0027B"/>
    <w:rsid w:val="00A02412"/>
    <w:rsid w:val="00A05CD5"/>
    <w:rsid w:val="00A1130C"/>
    <w:rsid w:val="00A149CE"/>
    <w:rsid w:val="00A158E0"/>
    <w:rsid w:val="00A20BA8"/>
    <w:rsid w:val="00A21E15"/>
    <w:rsid w:val="00A23CA8"/>
    <w:rsid w:val="00A241B3"/>
    <w:rsid w:val="00A26F10"/>
    <w:rsid w:val="00A311CC"/>
    <w:rsid w:val="00A35708"/>
    <w:rsid w:val="00A40159"/>
    <w:rsid w:val="00A401C5"/>
    <w:rsid w:val="00A46129"/>
    <w:rsid w:val="00A46931"/>
    <w:rsid w:val="00A47785"/>
    <w:rsid w:val="00A514F0"/>
    <w:rsid w:val="00A53359"/>
    <w:rsid w:val="00A549AF"/>
    <w:rsid w:val="00A616A7"/>
    <w:rsid w:val="00A64BD3"/>
    <w:rsid w:val="00A64C56"/>
    <w:rsid w:val="00A72F74"/>
    <w:rsid w:val="00A75106"/>
    <w:rsid w:val="00A76C27"/>
    <w:rsid w:val="00A77B37"/>
    <w:rsid w:val="00A77E3D"/>
    <w:rsid w:val="00A816F2"/>
    <w:rsid w:val="00A83FD6"/>
    <w:rsid w:val="00A86753"/>
    <w:rsid w:val="00A9067E"/>
    <w:rsid w:val="00A951B1"/>
    <w:rsid w:val="00AA2459"/>
    <w:rsid w:val="00AA3EAC"/>
    <w:rsid w:val="00AA5282"/>
    <w:rsid w:val="00AB04E2"/>
    <w:rsid w:val="00AB1050"/>
    <w:rsid w:val="00AB32FD"/>
    <w:rsid w:val="00AB471F"/>
    <w:rsid w:val="00AB4E96"/>
    <w:rsid w:val="00AB6EB8"/>
    <w:rsid w:val="00AC4865"/>
    <w:rsid w:val="00AC74DE"/>
    <w:rsid w:val="00AC7802"/>
    <w:rsid w:val="00AD190F"/>
    <w:rsid w:val="00AE00FB"/>
    <w:rsid w:val="00AE0678"/>
    <w:rsid w:val="00AE20F6"/>
    <w:rsid w:val="00AE2C6C"/>
    <w:rsid w:val="00AF28EE"/>
    <w:rsid w:val="00AF2B32"/>
    <w:rsid w:val="00AF70E8"/>
    <w:rsid w:val="00AF78D8"/>
    <w:rsid w:val="00B00BF1"/>
    <w:rsid w:val="00B00F7C"/>
    <w:rsid w:val="00B02531"/>
    <w:rsid w:val="00B03BC1"/>
    <w:rsid w:val="00B07ADF"/>
    <w:rsid w:val="00B11186"/>
    <w:rsid w:val="00B13D7B"/>
    <w:rsid w:val="00B1553E"/>
    <w:rsid w:val="00B177D0"/>
    <w:rsid w:val="00B2164C"/>
    <w:rsid w:val="00B21729"/>
    <w:rsid w:val="00B30FFF"/>
    <w:rsid w:val="00B333F8"/>
    <w:rsid w:val="00B378BB"/>
    <w:rsid w:val="00B412AA"/>
    <w:rsid w:val="00B431B1"/>
    <w:rsid w:val="00B4378B"/>
    <w:rsid w:val="00B474A1"/>
    <w:rsid w:val="00B540B7"/>
    <w:rsid w:val="00B54B39"/>
    <w:rsid w:val="00B662BD"/>
    <w:rsid w:val="00B662DF"/>
    <w:rsid w:val="00B67BFD"/>
    <w:rsid w:val="00B72559"/>
    <w:rsid w:val="00B74A8B"/>
    <w:rsid w:val="00B8730E"/>
    <w:rsid w:val="00B90DA7"/>
    <w:rsid w:val="00B93F92"/>
    <w:rsid w:val="00B94B92"/>
    <w:rsid w:val="00B9506E"/>
    <w:rsid w:val="00BA1D44"/>
    <w:rsid w:val="00BA2280"/>
    <w:rsid w:val="00BA2D61"/>
    <w:rsid w:val="00BB0391"/>
    <w:rsid w:val="00BB1F63"/>
    <w:rsid w:val="00BB442D"/>
    <w:rsid w:val="00BB4E89"/>
    <w:rsid w:val="00BB521C"/>
    <w:rsid w:val="00BD0FF0"/>
    <w:rsid w:val="00BD5D8A"/>
    <w:rsid w:val="00BD79D9"/>
    <w:rsid w:val="00BE2F4D"/>
    <w:rsid w:val="00BE6928"/>
    <w:rsid w:val="00BE7FCA"/>
    <w:rsid w:val="00BF1AEE"/>
    <w:rsid w:val="00BF669A"/>
    <w:rsid w:val="00C02C0F"/>
    <w:rsid w:val="00C02C47"/>
    <w:rsid w:val="00C056F4"/>
    <w:rsid w:val="00C10C17"/>
    <w:rsid w:val="00C127DA"/>
    <w:rsid w:val="00C13F45"/>
    <w:rsid w:val="00C16B1B"/>
    <w:rsid w:val="00C22DAB"/>
    <w:rsid w:val="00C266E3"/>
    <w:rsid w:val="00C31D65"/>
    <w:rsid w:val="00C36A0E"/>
    <w:rsid w:val="00C37620"/>
    <w:rsid w:val="00C45A15"/>
    <w:rsid w:val="00C46A03"/>
    <w:rsid w:val="00C50632"/>
    <w:rsid w:val="00C51FFA"/>
    <w:rsid w:val="00C52199"/>
    <w:rsid w:val="00C540E0"/>
    <w:rsid w:val="00C635A7"/>
    <w:rsid w:val="00C6572F"/>
    <w:rsid w:val="00C72311"/>
    <w:rsid w:val="00C72C9A"/>
    <w:rsid w:val="00C73FCE"/>
    <w:rsid w:val="00C747DB"/>
    <w:rsid w:val="00C74B56"/>
    <w:rsid w:val="00C83A58"/>
    <w:rsid w:val="00C84BEA"/>
    <w:rsid w:val="00C857E2"/>
    <w:rsid w:val="00C87790"/>
    <w:rsid w:val="00C91FD1"/>
    <w:rsid w:val="00C953A0"/>
    <w:rsid w:val="00CA3CFA"/>
    <w:rsid w:val="00CC087E"/>
    <w:rsid w:val="00CC1BA0"/>
    <w:rsid w:val="00CC408C"/>
    <w:rsid w:val="00CD3873"/>
    <w:rsid w:val="00CD6CE1"/>
    <w:rsid w:val="00CD78A7"/>
    <w:rsid w:val="00CF14C0"/>
    <w:rsid w:val="00CF7484"/>
    <w:rsid w:val="00D01105"/>
    <w:rsid w:val="00D01DD9"/>
    <w:rsid w:val="00D021C4"/>
    <w:rsid w:val="00D0285F"/>
    <w:rsid w:val="00D0574B"/>
    <w:rsid w:val="00D11672"/>
    <w:rsid w:val="00D17EDA"/>
    <w:rsid w:val="00D212CC"/>
    <w:rsid w:val="00D22768"/>
    <w:rsid w:val="00D2363D"/>
    <w:rsid w:val="00D25158"/>
    <w:rsid w:val="00D30A5C"/>
    <w:rsid w:val="00D377F2"/>
    <w:rsid w:val="00D406F3"/>
    <w:rsid w:val="00D429B9"/>
    <w:rsid w:val="00D439E9"/>
    <w:rsid w:val="00D5041F"/>
    <w:rsid w:val="00D56C1E"/>
    <w:rsid w:val="00D61FDA"/>
    <w:rsid w:val="00D7136F"/>
    <w:rsid w:val="00D71DE8"/>
    <w:rsid w:val="00D74105"/>
    <w:rsid w:val="00D751CF"/>
    <w:rsid w:val="00D76EAF"/>
    <w:rsid w:val="00D80F2C"/>
    <w:rsid w:val="00D8229D"/>
    <w:rsid w:val="00D82792"/>
    <w:rsid w:val="00D947CC"/>
    <w:rsid w:val="00DA1A92"/>
    <w:rsid w:val="00DA54BE"/>
    <w:rsid w:val="00DA6D64"/>
    <w:rsid w:val="00DB02FE"/>
    <w:rsid w:val="00DB0386"/>
    <w:rsid w:val="00DB1775"/>
    <w:rsid w:val="00DC040B"/>
    <w:rsid w:val="00DC1A96"/>
    <w:rsid w:val="00DC2A19"/>
    <w:rsid w:val="00DC3A8A"/>
    <w:rsid w:val="00DC6904"/>
    <w:rsid w:val="00DD28CF"/>
    <w:rsid w:val="00DD3072"/>
    <w:rsid w:val="00DD586F"/>
    <w:rsid w:val="00DE230F"/>
    <w:rsid w:val="00DF20A9"/>
    <w:rsid w:val="00DF4572"/>
    <w:rsid w:val="00DF5009"/>
    <w:rsid w:val="00DF5DEC"/>
    <w:rsid w:val="00E036AE"/>
    <w:rsid w:val="00E0414F"/>
    <w:rsid w:val="00E04660"/>
    <w:rsid w:val="00E16C39"/>
    <w:rsid w:val="00E173BB"/>
    <w:rsid w:val="00E20A8C"/>
    <w:rsid w:val="00E20AED"/>
    <w:rsid w:val="00E21FC0"/>
    <w:rsid w:val="00E244ED"/>
    <w:rsid w:val="00E2649B"/>
    <w:rsid w:val="00E32C7F"/>
    <w:rsid w:val="00E35E77"/>
    <w:rsid w:val="00E4023F"/>
    <w:rsid w:val="00E41D5F"/>
    <w:rsid w:val="00E44CB6"/>
    <w:rsid w:val="00E467C9"/>
    <w:rsid w:val="00E474FF"/>
    <w:rsid w:val="00E475C8"/>
    <w:rsid w:val="00E509E5"/>
    <w:rsid w:val="00E60442"/>
    <w:rsid w:val="00E60B2B"/>
    <w:rsid w:val="00E61456"/>
    <w:rsid w:val="00E661D7"/>
    <w:rsid w:val="00E73DF4"/>
    <w:rsid w:val="00E7408C"/>
    <w:rsid w:val="00E741B4"/>
    <w:rsid w:val="00E80DE6"/>
    <w:rsid w:val="00E866E7"/>
    <w:rsid w:val="00E94CBB"/>
    <w:rsid w:val="00E95576"/>
    <w:rsid w:val="00E96902"/>
    <w:rsid w:val="00EA324A"/>
    <w:rsid w:val="00EB65FF"/>
    <w:rsid w:val="00EC091C"/>
    <w:rsid w:val="00EC4724"/>
    <w:rsid w:val="00EC5E09"/>
    <w:rsid w:val="00EC622B"/>
    <w:rsid w:val="00EC6292"/>
    <w:rsid w:val="00EC76B8"/>
    <w:rsid w:val="00ED03E0"/>
    <w:rsid w:val="00ED0E6D"/>
    <w:rsid w:val="00ED1223"/>
    <w:rsid w:val="00ED15D5"/>
    <w:rsid w:val="00ED21AF"/>
    <w:rsid w:val="00ED43E3"/>
    <w:rsid w:val="00EE4E66"/>
    <w:rsid w:val="00EE6285"/>
    <w:rsid w:val="00EE6EA4"/>
    <w:rsid w:val="00EF0DFE"/>
    <w:rsid w:val="00EF4BB1"/>
    <w:rsid w:val="00EF5011"/>
    <w:rsid w:val="00EF5405"/>
    <w:rsid w:val="00EF5D0C"/>
    <w:rsid w:val="00EF5FC9"/>
    <w:rsid w:val="00EF6382"/>
    <w:rsid w:val="00EF78DA"/>
    <w:rsid w:val="00F001C6"/>
    <w:rsid w:val="00F01104"/>
    <w:rsid w:val="00F01D3A"/>
    <w:rsid w:val="00F04EFF"/>
    <w:rsid w:val="00F10B1E"/>
    <w:rsid w:val="00F172D7"/>
    <w:rsid w:val="00F24112"/>
    <w:rsid w:val="00F2441C"/>
    <w:rsid w:val="00F24D36"/>
    <w:rsid w:val="00F27826"/>
    <w:rsid w:val="00F3033C"/>
    <w:rsid w:val="00F323D6"/>
    <w:rsid w:val="00F35FC4"/>
    <w:rsid w:val="00F40F05"/>
    <w:rsid w:val="00F415D0"/>
    <w:rsid w:val="00F500FF"/>
    <w:rsid w:val="00F50FC4"/>
    <w:rsid w:val="00F53578"/>
    <w:rsid w:val="00F54B45"/>
    <w:rsid w:val="00F54F27"/>
    <w:rsid w:val="00F55E66"/>
    <w:rsid w:val="00F604EE"/>
    <w:rsid w:val="00F632DA"/>
    <w:rsid w:val="00F63779"/>
    <w:rsid w:val="00F640E8"/>
    <w:rsid w:val="00F70724"/>
    <w:rsid w:val="00F756EA"/>
    <w:rsid w:val="00F770C3"/>
    <w:rsid w:val="00F80C1B"/>
    <w:rsid w:val="00F8355A"/>
    <w:rsid w:val="00F9124A"/>
    <w:rsid w:val="00FA152F"/>
    <w:rsid w:val="00FA1E49"/>
    <w:rsid w:val="00FB2804"/>
    <w:rsid w:val="00FB346D"/>
    <w:rsid w:val="00FC196A"/>
    <w:rsid w:val="00FC2442"/>
    <w:rsid w:val="00FC26FB"/>
    <w:rsid w:val="00FC71F5"/>
    <w:rsid w:val="00FD3C34"/>
    <w:rsid w:val="00FD6DDC"/>
    <w:rsid w:val="00FE0314"/>
    <w:rsid w:val="00FE11CD"/>
    <w:rsid w:val="00FE6A78"/>
    <w:rsid w:val="00FE7ED9"/>
    <w:rsid w:val="00FF16D4"/>
    <w:rsid w:val="00FF23EF"/>
    <w:rsid w:val="00FF7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1C5F84"/>
  <w15:chartTrackingRefBased/>
  <w15:docId w15:val="{C84D0E19-9977-4492-8270-978681643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7DA9"/>
    <w:pPr>
      <w:widowControl w:val="0"/>
      <w:suppressAutoHyphens/>
      <w:autoSpaceDN w:val="0"/>
      <w:spacing w:after="0" w:line="360" w:lineRule="auto"/>
      <w:jc w:val="both"/>
      <w:textAlignment w:val="baseline"/>
    </w:pPr>
    <w:rPr>
      <w:rFonts w:ascii="Arial" w:eastAsia="SimSun" w:hAnsi="Arial" w:cs="Lucida Sans"/>
      <w:kern w:val="3"/>
      <w:sz w:val="20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90235"/>
    <w:pPr>
      <w:keepNext/>
      <w:keepLines/>
      <w:spacing w:before="180" w:after="60"/>
      <w:jc w:val="center"/>
      <w:outlineLvl w:val="0"/>
    </w:pPr>
    <w:rPr>
      <w:rFonts w:eastAsiaTheme="majorEastAsia" w:cs="Mangal"/>
      <w:b/>
      <w:caps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1">
    <w:name w:val="Normal1"/>
    <w:basedOn w:val="Normalny"/>
    <w:rsid w:val="00656AAB"/>
    <w:pPr>
      <w:suppressAutoHyphens w:val="0"/>
      <w:autoSpaceDE w:val="0"/>
      <w:autoSpaceDN/>
      <w:spacing w:line="240" w:lineRule="auto"/>
      <w:jc w:val="left"/>
      <w:textAlignment w:val="auto"/>
    </w:pPr>
    <w:rPr>
      <w:rFonts w:ascii="Times New Roman" w:eastAsia="Times New Roman" w:hAnsi="Times New Roman" w:cs="Times New Roman"/>
      <w:kern w:val="1"/>
      <w:sz w:val="24"/>
      <w:lang w:eastAsia="pl-PL" w:bidi="pl-PL"/>
    </w:rPr>
  </w:style>
  <w:style w:type="paragraph" w:styleId="Stopka">
    <w:name w:val="footer"/>
    <w:basedOn w:val="Normalny"/>
    <w:link w:val="StopkaZnak"/>
    <w:uiPriority w:val="99"/>
    <w:rsid w:val="00F24D36"/>
    <w:pPr>
      <w:widowControl/>
      <w:tabs>
        <w:tab w:val="center" w:pos="4536"/>
        <w:tab w:val="right" w:pos="9072"/>
      </w:tabs>
      <w:suppressAutoHyphens w:val="0"/>
      <w:autoSpaceDE w:val="0"/>
      <w:textAlignment w:val="auto"/>
    </w:pPr>
    <w:rPr>
      <w:rFonts w:eastAsia="Arial" w:cs="Times New Roman"/>
      <w:lang w:bidi="pl-PL"/>
    </w:rPr>
  </w:style>
  <w:style w:type="character" w:customStyle="1" w:styleId="StopkaZnak">
    <w:name w:val="Stopka Znak"/>
    <w:basedOn w:val="Domylnaczcionkaakapitu"/>
    <w:link w:val="Stopka"/>
    <w:uiPriority w:val="99"/>
    <w:rsid w:val="00F24D36"/>
    <w:rPr>
      <w:rFonts w:ascii="Times New Roman" w:eastAsia="Arial" w:hAnsi="Times New Roman" w:cs="Times New Roman"/>
      <w:kern w:val="3"/>
      <w:sz w:val="24"/>
      <w:szCs w:val="24"/>
      <w:lang w:eastAsia="zh-CN" w:bidi="pl-PL"/>
    </w:rPr>
  </w:style>
  <w:style w:type="paragraph" w:customStyle="1" w:styleId="TableContents">
    <w:name w:val="Table Contents"/>
    <w:basedOn w:val="Normalny"/>
    <w:rsid w:val="00F24D36"/>
    <w:pPr>
      <w:suppressLineNumbers/>
      <w:autoSpaceDE w:val="0"/>
      <w:spacing w:after="120"/>
    </w:pPr>
    <w:rPr>
      <w:rFonts w:eastAsia="Times New Roman" w:cs="Times New Roman"/>
      <w:szCs w:val="20"/>
      <w:lang w:bidi="pl-PL"/>
    </w:rPr>
  </w:style>
  <w:style w:type="paragraph" w:styleId="Nagwek">
    <w:name w:val="header"/>
    <w:basedOn w:val="Normalny"/>
    <w:next w:val="Normalny"/>
    <w:link w:val="NagwekZnak"/>
    <w:uiPriority w:val="99"/>
    <w:rsid w:val="00FD3C34"/>
    <w:pPr>
      <w:keepNext/>
      <w:autoSpaceDE w:val="0"/>
      <w:spacing w:before="240" w:after="120"/>
      <w:jc w:val="left"/>
    </w:pPr>
    <w:rPr>
      <w:rFonts w:eastAsia="Tahoma" w:cs="Arial"/>
      <w:sz w:val="28"/>
      <w:szCs w:val="28"/>
      <w:lang w:bidi="pl-PL"/>
    </w:rPr>
  </w:style>
  <w:style w:type="character" w:customStyle="1" w:styleId="NagwekZnak">
    <w:name w:val="Nagłówek Znak"/>
    <w:basedOn w:val="Domylnaczcionkaakapitu"/>
    <w:link w:val="Nagwek"/>
    <w:uiPriority w:val="99"/>
    <w:rsid w:val="00F24D36"/>
    <w:rPr>
      <w:rFonts w:ascii="Arial" w:eastAsia="Tahoma" w:hAnsi="Arial" w:cs="Arial"/>
      <w:kern w:val="3"/>
      <w:sz w:val="28"/>
      <w:szCs w:val="28"/>
      <w:lang w:eastAsia="zh-CN" w:bidi="pl-PL"/>
    </w:rPr>
  </w:style>
  <w:style w:type="paragraph" w:customStyle="1" w:styleId="Style16">
    <w:name w:val="Style16"/>
    <w:basedOn w:val="Normalny"/>
    <w:uiPriority w:val="99"/>
    <w:rsid w:val="00515200"/>
    <w:pPr>
      <w:suppressAutoHyphens w:val="0"/>
      <w:autoSpaceDE w:val="0"/>
      <w:adjustRightInd w:val="0"/>
      <w:spacing w:line="240" w:lineRule="auto"/>
      <w:jc w:val="left"/>
      <w:textAlignment w:val="auto"/>
    </w:pPr>
    <w:rPr>
      <w:rFonts w:ascii="Calibri" w:eastAsia="Times New Roman" w:hAnsi="Calibri" w:cs="Times New Roman"/>
      <w:kern w:val="0"/>
      <w:sz w:val="24"/>
      <w:lang w:eastAsia="pl-PL" w:bidi="ar-SA"/>
    </w:rPr>
  </w:style>
  <w:style w:type="paragraph" w:customStyle="1" w:styleId="Teksttreci1">
    <w:name w:val="Tekst treści1"/>
    <w:basedOn w:val="Normalny"/>
    <w:rsid w:val="00FD3C34"/>
    <w:pPr>
      <w:widowControl/>
      <w:shd w:val="clear" w:color="auto" w:fill="FFFFFF"/>
      <w:suppressAutoHyphens w:val="0"/>
      <w:spacing w:before="180" w:line="240" w:lineRule="atLeast"/>
      <w:ind w:hanging="1140"/>
      <w:jc w:val="left"/>
    </w:pPr>
    <w:rPr>
      <w:rFonts w:eastAsia="Times New Roman" w:cs="Arial"/>
      <w:sz w:val="21"/>
      <w:szCs w:val="21"/>
      <w:lang w:bidi="ar-SA"/>
    </w:rPr>
  </w:style>
  <w:style w:type="character" w:customStyle="1" w:styleId="Nagwek1Znak">
    <w:name w:val="Nagłówek 1 Znak"/>
    <w:basedOn w:val="Domylnaczcionkaakapitu"/>
    <w:link w:val="Nagwek1"/>
    <w:uiPriority w:val="9"/>
    <w:rsid w:val="00590235"/>
    <w:rPr>
      <w:rFonts w:ascii="Arial" w:eastAsiaTheme="majorEastAsia" w:hAnsi="Arial" w:cs="Mangal"/>
      <w:b/>
      <w:caps/>
      <w:kern w:val="3"/>
      <w:sz w:val="20"/>
      <w:szCs w:val="20"/>
      <w:lang w:eastAsia="zh-CN" w:bidi="hi-IN"/>
    </w:rPr>
  </w:style>
  <w:style w:type="numbering" w:customStyle="1" w:styleId="WW8Num3">
    <w:name w:val="WW8Num3"/>
    <w:basedOn w:val="Bezlisty"/>
    <w:rsid w:val="00F24D36"/>
    <w:pPr>
      <w:numPr>
        <w:numId w:val="1"/>
      </w:numPr>
    </w:pPr>
  </w:style>
  <w:style w:type="numbering" w:customStyle="1" w:styleId="WW8Num4">
    <w:name w:val="WW8Num4"/>
    <w:basedOn w:val="Bezlisty"/>
    <w:rsid w:val="00F24D36"/>
    <w:pPr>
      <w:numPr>
        <w:numId w:val="2"/>
      </w:numPr>
    </w:pPr>
  </w:style>
  <w:style w:type="numbering" w:customStyle="1" w:styleId="WW8Num7">
    <w:name w:val="WW8Num7"/>
    <w:basedOn w:val="Bezlisty"/>
    <w:rsid w:val="00F24D36"/>
    <w:pPr>
      <w:numPr>
        <w:numId w:val="3"/>
      </w:numPr>
    </w:pPr>
  </w:style>
  <w:style w:type="numbering" w:customStyle="1" w:styleId="WW8Num8">
    <w:name w:val="WW8Num8"/>
    <w:basedOn w:val="Bezlisty"/>
    <w:rsid w:val="00F24D36"/>
    <w:pPr>
      <w:numPr>
        <w:numId w:val="4"/>
      </w:numPr>
    </w:pPr>
  </w:style>
  <w:style w:type="numbering" w:customStyle="1" w:styleId="WW8Num11">
    <w:name w:val="WW8Num11"/>
    <w:basedOn w:val="Bezlisty"/>
    <w:rsid w:val="00F24D36"/>
    <w:pPr>
      <w:numPr>
        <w:numId w:val="5"/>
      </w:numPr>
    </w:pPr>
  </w:style>
  <w:style w:type="numbering" w:customStyle="1" w:styleId="WW8Num12">
    <w:name w:val="WW8Num12"/>
    <w:basedOn w:val="Bezlisty"/>
    <w:rsid w:val="00F24D36"/>
    <w:pPr>
      <w:numPr>
        <w:numId w:val="6"/>
      </w:numPr>
    </w:pPr>
  </w:style>
  <w:style w:type="numbering" w:customStyle="1" w:styleId="WW8Num15">
    <w:name w:val="WW8Num15"/>
    <w:basedOn w:val="Bezlisty"/>
    <w:rsid w:val="00F24D36"/>
    <w:pPr>
      <w:numPr>
        <w:numId w:val="7"/>
      </w:numPr>
    </w:pPr>
  </w:style>
  <w:style w:type="numbering" w:customStyle="1" w:styleId="WW8Num26">
    <w:name w:val="WW8Num26"/>
    <w:basedOn w:val="Bezlisty"/>
    <w:rsid w:val="00F24D36"/>
    <w:pPr>
      <w:numPr>
        <w:numId w:val="8"/>
      </w:numPr>
    </w:pPr>
  </w:style>
  <w:style w:type="numbering" w:customStyle="1" w:styleId="WW8Num30">
    <w:name w:val="WW8Num30"/>
    <w:basedOn w:val="Bezlisty"/>
    <w:rsid w:val="00F24D36"/>
    <w:pPr>
      <w:numPr>
        <w:numId w:val="14"/>
      </w:numPr>
    </w:pPr>
  </w:style>
  <w:style w:type="numbering" w:customStyle="1" w:styleId="WW8Num33">
    <w:name w:val="WW8Num33"/>
    <w:basedOn w:val="Bezlisty"/>
    <w:rsid w:val="00F24D36"/>
    <w:pPr>
      <w:numPr>
        <w:numId w:val="13"/>
      </w:numPr>
    </w:pPr>
  </w:style>
  <w:style w:type="numbering" w:customStyle="1" w:styleId="WW8Num104">
    <w:name w:val="WW8Num104"/>
    <w:basedOn w:val="Bezlisty"/>
    <w:rsid w:val="00F24D36"/>
    <w:pPr>
      <w:numPr>
        <w:numId w:val="9"/>
      </w:numPr>
    </w:pPr>
  </w:style>
  <w:style w:type="numbering" w:customStyle="1" w:styleId="WW8Num117">
    <w:name w:val="WW8Num117"/>
    <w:basedOn w:val="Bezlisty"/>
    <w:rsid w:val="00F24D36"/>
    <w:pPr>
      <w:numPr>
        <w:numId w:val="10"/>
      </w:numPr>
    </w:pPr>
  </w:style>
  <w:style w:type="numbering" w:customStyle="1" w:styleId="WW8Num133">
    <w:name w:val="WW8Num133"/>
    <w:basedOn w:val="Bezlisty"/>
    <w:rsid w:val="00F24D36"/>
    <w:pPr>
      <w:numPr>
        <w:numId w:val="11"/>
      </w:numPr>
    </w:pPr>
  </w:style>
  <w:style w:type="numbering" w:customStyle="1" w:styleId="WW8Num144">
    <w:name w:val="WW8Num144"/>
    <w:basedOn w:val="Bezlisty"/>
    <w:rsid w:val="00F24D36"/>
    <w:pPr>
      <w:numPr>
        <w:numId w:val="12"/>
      </w:numPr>
    </w:pPr>
  </w:style>
  <w:style w:type="paragraph" w:styleId="Akapitzlist">
    <w:name w:val="List Paragraph"/>
    <w:aliases w:val="normalny tekst,L1,Numerowanie,List Paragraph,CW_Lista,Preambuła,Akapit z listą numerowaną,Podsis rysunku,lp1,Akapit z list¹,Akapit z listą5,Wypunktowanie,zwykły tekst,Γράφημα,Akapit z listą BS,Bulleted list,Odstavec,T_SZ_List Paragraph"/>
    <w:basedOn w:val="Normalny"/>
    <w:link w:val="AkapitzlistZnak"/>
    <w:qFormat/>
    <w:rsid w:val="004D7DA9"/>
    <w:pPr>
      <w:contextualSpacing/>
    </w:pPr>
    <w:rPr>
      <w:rFonts w:cs="Mangal"/>
      <w:szCs w:val="22"/>
    </w:rPr>
  </w:style>
  <w:style w:type="paragraph" w:customStyle="1" w:styleId="Nagwek2">
    <w:name w:val="Nagłówek2"/>
    <w:basedOn w:val="Normalny"/>
    <w:next w:val="Tekstpodstawowy"/>
    <w:rsid w:val="004D1212"/>
    <w:pPr>
      <w:keepNext/>
      <w:autoSpaceDE w:val="0"/>
      <w:autoSpaceDN/>
      <w:spacing w:before="240" w:after="120"/>
      <w:textAlignment w:val="auto"/>
    </w:pPr>
    <w:rPr>
      <w:rFonts w:eastAsia="MS Mincho" w:cs="Times New Roman"/>
      <w:kern w:val="1"/>
      <w:sz w:val="28"/>
      <w:szCs w:val="28"/>
      <w:lang w:eastAsia="pl-PL" w:bidi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D1212"/>
    <w:pPr>
      <w:spacing w:after="120"/>
    </w:pPr>
    <w:rPr>
      <w:rFonts w:cs="Mangal"/>
      <w:szCs w:val="21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D1212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61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61"/>
    <w:rPr>
      <w:rFonts w:ascii="Segoe UI" w:eastAsia="SimSun" w:hAnsi="Segoe UI" w:cs="Mangal"/>
      <w:kern w:val="3"/>
      <w:sz w:val="18"/>
      <w:szCs w:val="16"/>
      <w:lang w:eastAsia="zh-CN" w:bidi="hi-IN"/>
    </w:rPr>
  </w:style>
  <w:style w:type="paragraph" w:customStyle="1" w:styleId="Nagwek10">
    <w:name w:val="Nagłówek1"/>
    <w:basedOn w:val="Normalny"/>
    <w:next w:val="Tekstpodstawowy"/>
    <w:uiPriority w:val="99"/>
    <w:rsid w:val="00F604EE"/>
    <w:pPr>
      <w:keepNext/>
      <w:widowControl/>
      <w:autoSpaceDE w:val="0"/>
      <w:autoSpaceDN/>
      <w:spacing w:before="240" w:after="120"/>
      <w:textAlignment w:val="auto"/>
    </w:pPr>
    <w:rPr>
      <w:rFonts w:eastAsia="MS Mincho" w:cs="Times New Roman"/>
      <w:kern w:val="1"/>
      <w:sz w:val="28"/>
      <w:szCs w:val="28"/>
      <w:lang w:eastAsia="pl-PL" w:bidi="pl-PL"/>
    </w:rPr>
  </w:style>
  <w:style w:type="paragraph" w:styleId="Poprawka">
    <w:name w:val="Revision"/>
    <w:hidden/>
    <w:uiPriority w:val="99"/>
    <w:semiHidden/>
    <w:rsid w:val="003D0569"/>
    <w:pPr>
      <w:spacing w:after="0" w:line="240" w:lineRule="auto"/>
    </w:pPr>
    <w:rPr>
      <w:rFonts w:ascii="Arial Narrow" w:eastAsia="SimSun" w:hAnsi="Arial Narrow" w:cs="Mangal"/>
      <w:kern w:val="3"/>
      <w:szCs w:val="24"/>
      <w:lang w:eastAsia="zh-CN" w:bidi="hi-IN"/>
    </w:rPr>
  </w:style>
  <w:style w:type="character" w:customStyle="1" w:styleId="AkapitzlistZnak">
    <w:name w:val="Akapit z listą Znak"/>
    <w:aliases w:val="normalny tekst Znak,L1 Znak,Numerowanie Znak,List Paragraph Znak,CW_Lista Znak,Preambuła Znak,Akapit z listą numerowaną Znak,Podsis rysunku Znak,lp1 Znak,Akapit z list¹ Znak,Akapit z listą5 Znak,Wypunktowanie Znak,zwykły tekst Znak"/>
    <w:link w:val="Akapitzlist"/>
    <w:qFormat/>
    <w:rsid w:val="004D7DA9"/>
    <w:rPr>
      <w:rFonts w:ascii="Arial" w:eastAsia="SimSun" w:hAnsi="Arial" w:cs="Mangal"/>
      <w:kern w:val="3"/>
      <w:sz w:val="20"/>
      <w:lang w:eastAsia="zh-CN" w:bidi="hi-IN"/>
    </w:rPr>
  </w:style>
  <w:style w:type="paragraph" w:styleId="NormalnyWeb">
    <w:name w:val="Normal (Web)"/>
    <w:basedOn w:val="Normalny"/>
    <w:rsid w:val="00776252"/>
    <w:pPr>
      <w:widowControl/>
      <w:suppressAutoHyphens w:val="0"/>
      <w:autoSpaceDN/>
      <w:spacing w:before="100" w:after="100"/>
      <w:textAlignment w:val="auto"/>
    </w:pPr>
    <w:rPr>
      <w:rFonts w:ascii="Arial Unicode MS" w:eastAsia="Arial Unicode MS" w:hAnsi="Arial Unicode MS" w:cs="Arial Unicode MS"/>
      <w:kern w:val="1"/>
      <w:lang w:eastAsia="ar-SA" w:bidi="ar-SA"/>
    </w:rPr>
  </w:style>
  <w:style w:type="numbering" w:customStyle="1" w:styleId="WW8Num145">
    <w:name w:val="WW8Num145"/>
    <w:basedOn w:val="Bezlisty"/>
    <w:rsid w:val="00776252"/>
    <w:pPr>
      <w:numPr>
        <w:numId w:val="15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0090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0090E"/>
    <w:rPr>
      <w:rFonts w:cs="Mangal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0090E"/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0090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0090E"/>
    <w:rPr>
      <w:rFonts w:ascii="Times New Roman" w:eastAsia="SimSun" w:hAnsi="Times New Roman" w:cs="Mangal"/>
      <w:b/>
      <w:bCs/>
      <w:kern w:val="3"/>
      <w:sz w:val="20"/>
      <w:szCs w:val="18"/>
      <w:lang w:eastAsia="zh-CN" w:bidi="hi-IN"/>
    </w:rPr>
  </w:style>
  <w:style w:type="character" w:styleId="Hipercze">
    <w:name w:val="Hyperlink"/>
    <w:basedOn w:val="Domylnaczcionkaakapitu"/>
    <w:uiPriority w:val="99"/>
    <w:unhideWhenUsed/>
    <w:rsid w:val="0098300E"/>
    <w:rPr>
      <w:color w:val="0000FF"/>
      <w:u w:val="single"/>
    </w:rPr>
  </w:style>
  <w:style w:type="paragraph" w:customStyle="1" w:styleId="Normalny6">
    <w:name w:val="Normalny6"/>
    <w:basedOn w:val="Normalny"/>
    <w:rsid w:val="00421935"/>
    <w:pPr>
      <w:suppressAutoHyphens w:val="0"/>
      <w:autoSpaceDE w:val="0"/>
      <w:autoSpaceDN/>
      <w:spacing w:line="240" w:lineRule="auto"/>
      <w:jc w:val="left"/>
      <w:textAlignment w:val="auto"/>
    </w:pPr>
    <w:rPr>
      <w:rFonts w:ascii="Times New Roman" w:eastAsia="Times New Roman" w:hAnsi="Times New Roman" w:cs="Times New Roman"/>
      <w:kern w:val="1"/>
      <w:sz w:val="24"/>
      <w:lang w:eastAsia="pl-PL" w:bidi="pl-PL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"/>
    <w:uiPriority w:val="99"/>
    <w:unhideWhenUsed/>
    <w:rsid w:val="00524894"/>
    <w:pPr>
      <w:widowControl/>
      <w:suppressAutoHyphens w:val="0"/>
      <w:autoSpaceDN/>
      <w:spacing w:line="240" w:lineRule="auto"/>
      <w:textAlignment w:val="auto"/>
    </w:pPr>
    <w:rPr>
      <w:rFonts w:ascii="Calibri" w:eastAsia="Times New Roman" w:hAnsi="Calibri" w:cs="Arial"/>
      <w:color w:val="222222"/>
      <w:kern w:val="0"/>
      <w:sz w:val="18"/>
      <w:szCs w:val="18"/>
      <w:lang w:eastAsia="pl-PL" w:bidi="ar-SA"/>
    </w:rPr>
  </w:style>
  <w:style w:type="character" w:customStyle="1" w:styleId="TekstprzypisudolnegoZnak">
    <w:name w:val="Tekst przypisu dolnego Znak"/>
    <w:aliases w:val="Tekst przypisu Znak1,Podrozdział Znak1,Footnote Znak1,Podrozdzia3 Znak1,-E Fuﬂnotentext Znak1,Fuﬂnotentext Ursprung Znak1,footnote text Znak1,Fußnotentext Ursprung Znak1,-E Fußnotentext Znak1,Fußnote Znak1,Footnote text Znak1"/>
    <w:basedOn w:val="Domylnaczcionkaakapitu"/>
    <w:link w:val="Tekstprzypisudolnego"/>
    <w:uiPriority w:val="99"/>
    <w:rsid w:val="00524894"/>
    <w:rPr>
      <w:rFonts w:ascii="Calibri" w:eastAsia="Times New Roman" w:hAnsi="Calibri" w:cs="Arial"/>
      <w:color w:val="222222"/>
      <w:sz w:val="18"/>
      <w:szCs w:val="18"/>
      <w:lang w:eastAsia="pl-PL"/>
    </w:rPr>
  </w:style>
  <w:style w:type="character" w:styleId="Odwoanieprzypisudolnego">
    <w:name w:val="footnote reference"/>
    <w:aliases w:val="Odwołanie przypisu"/>
    <w:basedOn w:val="Domylnaczcionkaakapitu"/>
    <w:uiPriority w:val="99"/>
    <w:unhideWhenUsed/>
    <w:qFormat/>
    <w:rsid w:val="00F01104"/>
    <w:rPr>
      <w:vertAlign w:val="superscript"/>
    </w:rPr>
  </w:style>
  <w:style w:type="paragraph" w:customStyle="1" w:styleId="Normalny1">
    <w:name w:val="Normalny1"/>
    <w:basedOn w:val="Normalny"/>
    <w:rsid w:val="008B5D1F"/>
    <w:pPr>
      <w:suppressAutoHyphens w:val="0"/>
      <w:autoSpaceDE w:val="0"/>
      <w:autoSpaceDN/>
      <w:spacing w:line="240" w:lineRule="auto"/>
      <w:jc w:val="left"/>
      <w:textAlignment w:val="auto"/>
    </w:pPr>
    <w:rPr>
      <w:rFonts w:ascii="Times New Roman" w:eastAsia="Times New Roman" w:hAnsi="Times New Roman" w:cs="Times New Roman"/>
      <w:kern w:val="2"/>
      <w:sz w:val="24"/>
      <w:lang w:eastAsia="pl-PL" w:bidi="pl-PL"/>
    </w:rPr>
  </w:style>
  <w:style w:type="paragraph" w:customStyle="1" w:styleId="Normalny2">
    <w:name w:val="Normalny2"/>
    <w:basedOn w:val="Normalny"/>
    <w:rsid w:val="00BB0391"/>
    <w:pPr>
      <w:suppressAutoHyphens w:val="0"/>
      <w:autoSpaceDE w:val="0"/>
      <w:autoSpaceDN/>
      <w:spacing w:line="240" w:lineRule="auto"/>
      <w:jc w:val="left"/>
      <w:textAlignment w:val="auto"/>
    </w:pPr>
    <w:rPr>
      <w:rFonts w:ascii="Times New Roman" w:eastAsia="Times New Roman" w:hAnsi="Times New Roman" w:cs="Times New Roman"/>
      <w:kern w:val="1"/>
      <w:sz w:val="24"/>
      <w:lang w:eastAsia="pl-PL" w:bidi="pl-PL"/>
    </w:rPr>
  </w:style>
  <w:style w:type="table" w:styleId="Tabela-Siatka">
    <w:name w:val="Table Grid"/>
    <w:basedOn w:val="Standardowy"/>
    <w:uiPriority w:val="39"/>
    <w:rsid w:val="003D73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64EE9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44516C"/>
    <w:pPr>
      <w:widowControl/>
      <w:suppressAutoHyphens w:val="0"/>
      <w:autoSpaceDN/>
      <w:spacing w:line="240" w:lineRule="auto"/>
      <w:jc w:val="left"/>
      <w:textAlignment w:val="auto"/>
    </w:pPr>
    <w:rPr>
      <w:rFonts w:ascii="Calibri" w:eastAsia="Calibri" w:hAnsi="Calibri" w:cs="Times New Roman"/>
      <w:kern w:val="0"/>
      <w:sz w:val="22"/>
      <w:szCs w:val="21"/>
      <w:lang w:eastAsia="en-US" w:bidi="ar-SA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44516C"/>
    <w:rPr>
      <w:rFonts w:ascii="Calibri" w:eastAsia="Calibri" w:hAnsi="Calibri" w:cs="Times New Roman"/>
      <w:szCs w:val="21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B7659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B90DA7"/>
    <w:rPr>
      <w:color w:val="954F72" w:themeColor="followedHyperlink"/>
      <w:u w:val="single"/>
    </w:rPr>
  </w:style>
  <w:style w:type="paragraph" w:customStyle="1" w:styleId="Nagwek81">
    <w:name w:val="Nagłówek 81"/>
    <w:basedOn w:val="Normalny"/>
    <w:next w:val="Normalny"/>
    <w:rsid w:val="004C39EE"/>
    <w:pPr>
      <w:suppressAutoHyphens w:val="0"/>
      <w:autoSpaceDE w:val="0"/>
      <w:autoSpaceDN/>
      <w:spacing w:line="240" w:lineRule="auto"/>
      <w:jc w:val="left"/>
      <w:textAlignment w:val="auto"/>
    </w:pPr>
    <w:rPr>
      <w:rFonts w:ascii="Times New Roman" w:eastAsia="Times New Roman" w:hAnsi="Times New Roman" w:cs="Times New Roman"/>
      <w:kern w:val="1"/>
      <w:sz w:val="24"/>
      <w:lang w:eastAsia="pl-PL" w:bidi="pl-PL"/>
    </w:rPr>
  </w:style>
  <w:style w:type="paragraph" w:customStyle="1" w:styleId="Standard">
    <w:name w:val="Standard"/>
    <w:rsid w:val="004C39E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uiPriority w:val="99"/>
    <w:rsid w:val="004C39EE"/>
    <w:rPr>
      <w:rFonts w:eastAsia="Times New Roman" w:cs="Times New Roman"/>
      <w:sz w:val="18"/>
      <w:szCs w:val="20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3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20491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23134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7986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04301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3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ap.sejm.gov.pl/isap.nsf/DocDetails.xsp?id=WDU20240001320" TargetMode="External"/><Relationship Id="rId13" Type="http://schemas.openxmlformats.org/officeDocument/2006/relationships/hyperlink" Target="https://isap.sejm.gov.pl/isap.nsf/DocDetails.xsp?id=WDU20250000514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sap.sejm.gov.pl/isap.nsf/DocDetails.xsp?id=WDU20250000514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sap.sejm.gov.pl/isap.nsf/DocDetails.xsp?id=WDU2025000077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sap.sejm.gov.pl/isap.nsf/DocDetails.xsp?id=WDU20250001714" TargetMode="External"/><Relationship Id="rId10" Type="http://schemas.openxmlformats.org/officeDocument/2006/relationships/hyperlink" Target="https://isap.sejm.gov.pl/isap.nsf/DocDetails.xsp?id=WDU20250000775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isap.sejm.gov.pl/isap.nsf/DocDetails.xsp?id=WDU20240001289" TargetMode="External"/><Relationship Id="rId14" Type="http://schemas.openxmlformats.org/officeDocument/2006/relationships/hyperlink" Target="https://isap.sejm.gov.pl/isap.nsf/DocDetails.xsp?id=WDU20250001714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CF327C-B812-43AB-8466-43AA6042F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17</Pages>
  <Words>4143</Words>
  <Characters>24863</Characters>
  <Application>Microsoft Office Word</Application>
  <DocSecurity>0</DocSecurity>
  <Lines>207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Czajkowska</dc:creator>
  <cp:keywords/>
  <dc:description/>
  <cp:lastModifiedBy>Leszek Filipski</cp:lastModifiedBy>
  <cp:revision>17</cp:revision>
  <cp:lastPrinted>2023-07-03T05:48:00Z</cp:lastPrinted>
  <dcterms:created xsi:type="dcterms:W3CDTF">2025-05-15T12:50:00Z</dcterms:created>
  <dcterms:modified xsi:type="dcterms:W3CDTF">2026-04-03T10:32:00Z</dcterms:modified>
</cp:coreProperties>
</file>