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30E" w:rsidRDefault="004E630E" w:rsidP="00586AAE">
      <w:pPr>
        <w:pStyle w:val="Standard"/>
        <w:autoSpaceDE w:val="0"/>
        <w:autoSpaceDN/>
        <w:spacing w:after="0" w:line="240" w:lineRule="auto"/>
        <w:rPr>
          <w:rFonts w:ascii="Century Gothic" w:hAnsi="Century Gothic" w:cs="Tahoma"/>
          <w:b/>
        </w:rPr>
      </w:pPr>
    </w:p>
    <w:p w:rsidR="00586AAE" w:rsidRPr="00D00D71" w:rsidRDefault="00D00D71" w:rsidP="000C725C">
      <w:pPr>
        <w:pStyle w:val="Standard"/>
        <w:autoSpaceDE w:val="0"/>
        <w:autoSpaceDN/>
        <w:spacing w:after="0" w:line="240" w:lineRule="auto"/>
        <w:jc w:val="center"/>
        <w:rPr>
          <w:rFonts w:ascii="Century Gothic" w:hAnsi="Century Gothic" w:cs="Tahoma"/>
          <w:b/>
        </w:rPr>
      </w:pPr>
      <w:r>
        <w:rPr>
          <w:rFonts w:ascii="Century Gothic" w:hAnsi="Century Gothic" w:cs="Tahoma"/>
          <w:b/>
        </w:rPr>
        <w:t>OŚWIADCZENIE PROJEKTANTA I PROJEKTANTA SPRAWDZAJĄCEGO</w:t>
      </w:r>
      <w:bookmarkStart w:id="0" w:name="_GoBack"/>
      <w:bookmarkEnd w:id="0"/>
    </w:p>
    <w:tbl>
      <w:tblPr>
        <w:tblpPr w:leftFromText="141" w:rightFromText="141" w:vertAnchor="text" w:horzAnchor="margin" w:tblpY="92"/>
        <w:tblW w:w="90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4820"/>
        <w:gridCol w:w="2268"/>
      </w:tblGrid>
      <w:tr w:rsidR="00B56B26" w:rsidRPr="00080220" w:rsidTr="00A924D2">
        <w:trPr>
          <w:trHeight w:val="2166"/>
        </w:trPr>
        <w:tc>
          <w:tcPr>
            <w:tcW w:w="903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B26" w:rsidRDefault="00B56B26" w:rsidP="00B56B26">
            <w:pPr>
              <w:pStyle w:val="Standard"/>
              <w:autoSpaceDE w:val="0"/>
              <w:snapToGrid w:val="0"/>
              <w:spacing w:after="0" w:line="240" w:lineRule="auto"/>
              <w:jc w:val="center"/>
            </w:pPr>
            <w:r>
              <w:t>OŚWIADCZENIE</w:t>
            </w:r>
          </w:p>
          <w:p w:rsidR="00B56B26" w:rsidRPr="002C7808" w:rsidRDefault="00B56B26" w:rsidP="00A924D2">
            <w:pPr>
              <w:pStyle w:val="Standard"/>
              <w:autoSpaceDE w:val="0"/>
              <w:snapToGrid w:val="0"/>
              <w:spacing w:after="0" w:line="240" w:lineRule="auto"/>
            </w:pPr>
            <w:r w:rsidRPr="002C7808">
              <w:t xml:space="preserve">Zgodnie z treścią art. </w:t>
            </w:r>
            <w:r>
              <w:t>34 ust. 3d ustawy</w:t>
            </w:r>
            <w:r w:rsidRPr="002C7808">
              <w:t xml:space="preserve"> Prawo Budowlane</w:t>
            </w:r>
            <w:r>
              <w:t xml:space="preserve">, oświadczam, że sporządzony projekt architektoniczno-budowlany </w:t>
            </w:r>
            <w:r w:rsidRPr="002C7808">
              <w:t>ROZBUDOWA I PRZEBUDOWA BUDYNKU USŁUGOWEGO</w:t>
            </w:r>
          </w:p>
          <w:p w:rsidR="00B56B26" w:rsidRPr="00080220" w:rsidRDefault="00B56B26" w:rsidP="00B56B26">
            <w:pPr>
              <w:pStyle w:val="Standard"/>
              <w:autoSpaceDE w:val="0"/>
              <w:snapToGrid w:val="0"/>
              <w:spacing w:after="0" w:line="240" w:lineRule="auto"/>
              <w:rPr>
                <w:b/>
              </w:rPr>
            </w:pPr>
            <w:r w:rsidRPr="002C7808">
              <w:t>ORAZ NIEZBĘDNYCH URZĄDZEŃ INFRASTRUKTURY TECHNICZNEJ</w:t>
            </w:r>
            <w:r>
              <w:t xml:space="preserve"> </w:t>
            </w:r>
            <w:r w:rsidRPr="002C7808">
              <w:t>WRAZ ZE ZMIANĄ SPOSOBU UŻYTKOWANIA NA POTRZEBY WYDZIAŁU KOMUNIKACJI STAROSTWA GDAŃSKIEGO I POWIATOWEGO CENTRUM POMOCY RODZINIE</w:t>
            </w:r>
            <w:r>
              <w:t xml:space="preserve"> na terenie działek nr </w:t>
            </w:r>
            <w:proofErr w:type="spellStart"/>
            <w:r>
              <w:t>ewid</w:t>
            </w:r>
            <w:proofErr w:type="spellEnd"/>
            <w:r>
              <w:t>. 19/15, 19/16, 24/6, 24/7 położonej w miejscowości Pruszcz  Gdański wykonany jest zgodnie z obowiązującymi przepisami i zasadami wiedzy technicznej oraz uzgodniony międzybranżowo.</w:t>
            </w:r>
          </w:p>
        </w:tc>
      </w:tr>
      <w:tr w:rsidR="00586AAE" w:rsidRPr="00080220" w:rsidTr="00B56B26">
        <w:trPr>
          <w:trHeight w:val="112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AAE" w:rsidRPr="00080220" w:rsidRDefault="00586AAE" w:rsidP="00A924D2">
            <w:pPr>
              <w:pStyle w:val="Bezodstpw"/>
              <w:rPr>
                <w:b/>
                <w:sz w:val="20"/>
              </w:rPr>
            </w:pPr>
            <w:r>
              <w:rPr>
                <w:b/>
                <w:sz w:val="20"/>
              </w:rPr>
              <w:t>PROJEKTANT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6AAE" w:rsidRPr="00080220" w:rsidRDefault="00586AAE" w:rsidP="00A924D2">
            <w:pPr>
              <w:pStyle w:val="Bezodstpw"/>
            </w:pPr>
            <w:r w:rsidRPr="00080220">
              <w:t>mgr inż. arch. Katarzyna Wodniak</w:t>
            </w:r>
          </w:p>
          <w:p w:rsidR="00B56B26" w:rsidRDefault="00586AAE" w:rsidP="00A924D2">
            <w:pPr>
              <w:pStyle w:val="Bezodstpw"/>
              <w:rPr>
                <w:sz w:val="18"/>
              </w:rPr>
            </w:pPr>
            <w:proofErr w:type="spellStart"/>
            <w:r w:rsidRPr="00080220">
              <w:rPr>
                <w:sz w:val="18"/>
              </w:rPr>
              <w:t>upr</w:t>
            </w:r>
            <w:proofErr w:type="spellEnd"/>
            <w:r w:rsidRPr="00080220">
              <w:rPr>
                <w:sz w:val="18"/>
              </w:rPr>
              <w:t xml:space="preserve">. bud. w spec. </w:t>
            </w:r>
          </w:p>
          <w:p w:rsidR="00B56B26" w:rsidRDefault="00586AAE" w:rsidP="00A924D2">
            <w:pPr>
              <w:pStyle w:val="Bezodstpw"/>
              <w:rPr>
                <w:sz w:val="18"/>
              </w:rPr>
            </w:pPr>
            <w:r w:rsidRPr="00080220">
              <w:rPr>
                <w:sz w:val="18"/>
              </w:rPr>
              <w:t>arch</w:t>
            </w:r>
            <w:r w:rsidR="00B56B26">
              <w:rPr>
                <w:sz w:val="18"/>
              </w:rPr>
              <w:t>itektonicznej</w:t>
            </w:r>
            <w:r w:rsidRPr="00080220">
              <w:rPr>
                <w:sz w:val="18"/>
              </w:rPr>
              <w:t xml:space="preserve"> </w:t>
            </w:r>
            <w:r w:rsidR="00B56B26">
              <w:rPr>
                <w:sz w:val="18"/>
              </w:rPr>
              <w:t>do projektowania bez ograniczeń</w:t>
            </w:r>
          </w:p>
          <w:p w:rsidR="00586AAE" w:rsidRPr="00080220" w:rsidRDefault="00586AAE" w:rsidP="00A924D2">
            <w:pPr>
              <w:pStyle w:val="Bezodstpw"/>
              <w:rPr>
                <w:sz w:val="18"/>
              </w:rPr>
            </w:pPr>
            <w:r w:rsidRPr="00080220">
              <w:rPr>
                <w:sz w:val="18"/>
              </w:rPr>
              <w:t>nr 132/POOKK/V/2019</w:t>
            </w:r>
          </w:p>
          <w:p w:rsidR="00586AAE" w:rsidRPr="00080220" w:rsidRDefault="00586AAE" w:rsidP="00A924D2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 w:cs="Tahoma"/>
                <w:sz w:val="16"/>
                <w:szCs w:val="16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AAE" w:rsidRPr="00080220" w:rsidRDefault="00586AAE" w:rsidP="00A924D2">
            <w:pPr>
              <w:pStyle w:val="Bezodstpw"/>
            </w:pPr>
          </w:p>
        </w:tc>
      </w:tr>
      <w:tr w:rsidR="00586AAE" w:rsidRPr="00080220" w:rsidTr="00B56B26">
        <w:trPr>
          <w:trHeight w:val="112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AAE" w:rsidRPr="00080220" w:rsidRDefault="008E71F5" w:rsidP="00A924D2">
            <w:pPr>
              <w:pStyle w:val="Bezodstpw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PROJEKTANT </w:t>
            </w:r>
            <w:r w:rsidR="00586AAE">
              <w:rPr>
                <w:b/>
                <w:sz w:val="20"/>
              </w:rPr>
              <w:t>SPRAWDZAJĄCY</w:t>
            </w:r>
            <w:r w:rsidR="00586AAE" w:rsidRPr="00080220">
              <w:rPr>
                <w:b/>
                <w:sz w:val="20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6AAE" w:rsidRPr="00F92F4A" w:rsidRDefault="00586AAE" w:rsidP="00A924D2">
            <w:pPr>
              <w:pStyle w:val="Bezodstpw"/>
            </w:pPr>
            <w:r w:rsidRPr="00F92F4A">
              <w:t xml:space="preserve">mgr inż. arch. </w:t>
            </w:r>
            <w:r>
              <w:t>Mateusz Smól</w:t>
            </w:r>
          </w:p>
          <w:p w:rsidR="00B56B26" w:rsidRDefault="00B56B26" w:rsidP="00B56B26">
            <w:pPr>
              <w:pStyle w:val="Bezodstpw"/>
              <w:rPr>
                <w:sz w:val="18"/>
              </w:rPr>
            </w:pPr>
            <w:proofErr w:type="spellStart"/>
            <w:r w:rsidRPr="00080220">
              <w:rPr>
                <w:sz w:val="18"/>
              </w:rPr>
              <w:t>upr</w:t>
            </w:r>
            <w:proofErr w:type="spellEnd"/>
            <w:r w:rsidRPr="00080220">
              <w:rPr>
                <w:sz w:val="18"/>
              </w:rPr>
              <w:t xml:space="preserve">. bud. w spec. </w:t>
            </w:r>
          </w:p>
          <w:p w:rsidR="00B56B26" w:rsidRDefault="00B56B26" w:rsidP="00B56B26">
            <w:pPr>
              <w:pStyle w:val="Bezodstpw"/>
              <w:rPr>
                <w:sz w:val="18"/>
              </w:rPr>
            </w:pPr>
            <w:r w:rsidRPr="00080220">
              <w:rPr>
                <w:sz w:val="18"/>
              </w:rPr>
              <w:t>arch</w:t>
            </w:r>
            <w:r>
              <w:rPr>
                <w:sz w:val="18"/>
              </w:rPr>
              <w:t>itektonicznej</w:t>
            </w:r>
            <w:r w:rsidRPr="00080220">
              <w:rPr>
                <w:sz w:val="18"/>
              </w:rPr>
              <w:t xml:space="preserve"> </w:t>
            </w:r>
            <w:r>
              <w:rPr>
                <w:sz w:val="18"/>
              </w:rPr>
              <w:t>do projektowania bez ograniczeń</w:t>
            </w:r>
          </w:p>
          <w:p w:rsidR="00586AAE" w:rsidRPr="00080220" w:rsidRDefault="00586AAE" w:rsidP="00A924D2">
            <w:pPr>
              <w:pStyle w:val="Bezodstpw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sz w:val="18"/>
              </w:rPr>
              <w:t>nr  W</w:t>
            </w:r>
            <w:r w:rsidRPr="00F92F4A">
              <w:rPr>
                <w:sz w:val="18"/>
              </w:rPr>
              <w:t>/</w:t>
            </w:r>
            <w:r>
              <w:rPr>
                <w:sz w:val="18"/>
              </w:rPr>
              <w:t>21/2021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AAE" w:rsidRPr="00F92F4A" w:rsidRDefault="00586AAE" w:rsidP="00A924D2">
            <w:pPr>
              <w:pStyle w:val="Bezodstpw"/>
            </w:pPr>
          </w:p>
        </w:tc>
      </w:tr>
      <w:tr w:rsidR="00586AAE" w:rsidRPr="000B7BB7" w:rsidTr="00B56B26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6AAE" w:rsidRDefault="00586AAE" w:rsidP="00A924D2">
            <w:pPr>
              <w:pStyle w:val="Bezodstpw"/>
              <w:rPr>
                <w:rFonts w:ascii="Century Gothic" w:hAnsi="Century Gothic" w:cs="Tahoma"/>
                <w:b/>
                <w:sz w:val="10"/>
                <w:szCs w:val="10"/>
              </w:rPr>
            </w:pPr>
            <w:r w:rsidRPr="000B7BB7">
              <w:rPr>
                <w:rFonts w:ascii="Century Gothic" w:hAnsi="Century Gothic" w:cs="Tahoma"/>
                <w:b/>
                <w:sz w:val="20"/>
                <w:szCs w:val="20"/>
              </w:rPr>
              <w:t>DATA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6AAE" w:rsidRDefault="00586AAE" w:rsidP="00A924D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 w:cs="Tahoma"/>
                <w:szCs w:val="16"/>
              </w:rPr>
            </w:pPr>
            <w:r>
              <w:rPr>
                <w:rFonts w:ascii="Century Gothic" w:hAnsi="Century Gothic" w:cs="Tahoma"/>
                <w:szCs w:val="16"/>
              </w:rPr>
              <w:t>17 wrzesień 2025</w:t>
            </w:r>
          </w:p>
        </w:tc>
      </w:tr>
    </w:tbl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Default="00586AAE" w:rsidP="00586AAE">
      <w:pPr>
        <w:pStyle w:val="Akapitzlist"/>
        <w:rPr>
          <w:rFonts w:ascii="Century Gothic" w:eastAsia="Calibri" w:hAnsi="Century Gothic" w:cs="Tahoma"/>
          <w:kern w:val="3"/>
          <w:sz w:val="20"/>
          <w:szCs w:val="20"/>
          <w:lang w:eastAsia="zh-CN"/>
        </w:rPr>
      </w:pPr>
    </w:p>
    <w:p w:rsidR="00586AAE" w:rsidRPr="00AD0B8B" w:rsidRDefault="00586AAE" w:rsidP="00586AAE">
      <w:pPr>
        <w:pStyle w:val="Standard"/>
        <w:autoSpaceDE w:val="0"/>
        <w:autoSpaceDN/>
        <w:spacing w:after="0" w:line="240" w:lineRule="auto"/>
        <w:rPr>
          <w:rFonts w:ascii="Century Gothic" w:hAnsi="Century Gothic" w:cs="Tahoma"/>
          <w:b/>
        </w:rPr>
      </w:pPr>
    </w:p>
    <w:sectPr w:rsidR="00586AAE" w:rsidRPr="00AD0B8B" w:rsidSect="00DC780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93" w:right="991" w:bottom="851" w:left="1276" w:header="284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942" w:rsidRDefault="00693942">
      <w:r>
        <w:separator/>
      </w:r>
    </w:p>
  </w:endnote>
  <w:endnote w:type="continuationSeparator" w:id="0">
    <w:p w:rsidR="00693942" w:rsidRDefault="0069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tarSymbol,">
    <w:panose1 w:val="00000000000000000000"/>
    <w:charset w:val="00"/>
    <w:family w:val="roman"/>
    <w:notTrueType/>
    <w:pitch w:val="default"/>
  </w:font>
  <w:font w:name="OpenSymbol, 'Arial Unicode MS'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othicE">
    <w:panose1 w:val="00000400000000000000"/>
    <w:charset w:val="EE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42" w:rsidRDefault="00693942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:rsidR="00693942" w:rsidRPr="00C21710" w:rsidRDefault="00693942">
    <w:pPr>
      <w:pStyle w:val="Stopka"/>
      <w:jc w:val="right"/>
      <w:rPr>
        <w:rFonts w:ascii="Century Gothic" w:hAnsi="Century Gothic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42" w:rsidRDefault="00693942">
    <w:pPr>
      <w:pStyle w:val="Stopka"/>
      <w:ind w:left="-2835"/>
      <w:rPr>
        <w:rFonts w:ascii="Century Gothic" w:hAnsi="Century Gothic"/>
        <w:sz w:val="16"/>
        <w:szCs w:val="16"/>
      </w:rPr>
    </w:pPr>
    <w:r>
      <w:rPr>
        <w:rFonts w:ascii="Century Gothic" w:hAnsi="Century Gothic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4A59492" wp14:editId="2F416E65">
              <wp:simplePos x="0" y="0"/>
              <wp:positionH relativeFrom="column">
                <wp:posOffset>-1555115</wp:posOffset>
              </wp:positionH>
              <wp:positionV relativeFrom="paragraph">
                <wp:posOffset>-1230630</wp:posOffset>
              </wp:positionV>
              <wp:extent cx="1045210" cy="130175"/>
              <wp:effectExtent l="0" t="0" r="2540" b="3175"/>
              <wp:wrapNone/>
              <wp:docPr id="1" name="Dowolny kształ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45210" cy="130175"/>
                      </a:xfrm>
                      <a:custGeom>
                        <a:avLst/>
                        <a:gdLst>
                          <a:gd name="f0" fmla="val 0"/>
                          <a:gd name="f1" fmla="val 21600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</a:cxnLst>
                        <a:rect l="l" t="t" r="r" b="b"/>
                        <a:pathLst>
                          <a:path w="21600" h="21600">
                            <a:moveTo>
                              <a:pt x="f0" y="f0"/>
                            </a:moveTo>
                            <a:lnTo>
                              <a:pt x="f1" y="f0"/>
                            </a:lnTo>
                            <a:lnTo>
                              <a:pt x="f1" y="f1"/>
                            </a:lnTo>
                            <a:lnTo>
                              <a:pt x="f0" y="f1"/>
                            </a:lnTo>
                            <a:lnTo>
                              <a:pt x="f0" y="f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  <a:prstDash val="solid"/>
                      </a:ln>
                    </wps:spPr>
                    <wps:txbx>
                      <w:txbxContent>
                        <w:p w:rsidR="00693942" w:rsidRDefault="00693942"/>
                      </w:txbxContent>
                    </wps:txbx>
                    <wps:bodyPr vert="horz" wrap="square" lIns="158760" tIns="82440" rIns="158760" bIns="8244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owolny kształt 1" o:spid="_x0000_s1026" style="position:absolute;left:0;text-align:left;margin-left:-122.45pt;margin-top:-96.9pt;width:82.3pt;height:10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" adj="-11796480,,5400" path="m,l21600,r,21600l,21600,,xe" stroked="f">
              <v:stroke joinstyle="miter"/>
              <v:formulas/>
              <v:path arrowok="t" o:connecttype="custom" o:connectlocs="522605,0;1045210,65088;522605,130175;0,65088" o:connectangles="270,0,90,180" textboxrect="0,0,21600,21600"/>
              <v:textbox inset="4.41mm,2.29mm,4.41mm,2.29mm">
                <w:txbxContent>
                  <w:p w:rsidR="00224ABA" w:rsidRDefault="00224ABA"/>
                </w:txbxContent>
              </v:textbox>
            </v:shape>
          </w:pict>
        </mc:Fallback>
      </mc:AlternateContent>
    </w:r>
    <w:r>
      <w:rPr>
        <w:rFonts w:ascii="Century Gothic" w:hAnsi="Century Gothic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942" w:rsidRDefault="00693942">
      <w:r>
        <w:rPr>
          <w:color w:val="000000"/>
        </w:rPr>
        <w:separator/>
      </w:r>
    </w:p>
  </w:footnote>
  <w:footnote w:type="continuationSeparator" w:id="0">
    <w:p w:rsidR="00693942" w:rsidRDefault="00693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42" w:rsidRDefault="00693942">
    <w:pPr>
      <w:pStyle w:val="Standard"/>
      <w:spacing w:after="0"/>
      <w:jc w:val="right"/>
      <w:rPr>
        <w:rFonts w:ascii="Century Gothic" w:hAnsi="Century Gothic"/>
        <w:sz w:val="8"/>
        <w:szCs w:val="8"/>
        <w:lang w:val="en-US"/>
      </w:rPr>
    </w:pPr>
  </w:p>
  <w:p w:rsidR="00693942" w:rsidRDefault="00693942" w:rsidP="0041342B">
    <w:pPr>
      <w:pStyle w:val="Standard"/>
      <w:spacing w:after="0" w:line="240" w:lineRule="auto"/>
      <w:rPr>
        <w:rFonts w:ascii="Century Gothic" w:hAnsi="Century Gothic" w:cs="GothicE"/>
        <w:b/>
        <w:bCs/>
        <w:color w:val="4C4C4C"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42" w:rsidRDefault="00693942">
    <w:pPr>
      <w:pStyle w:val="Nagwek"/>
      <w:ind w:left="-28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B2167116"/>
    <w:name w:val="WW8Num43"/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0000000A"/>
    <w:multiLevelType w:val="singleLevel"/>
    <w:tmpl w:val="0000000A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sz w:val="20"/>
        <w:szCs w:val="20"/>
      </w:rPr>
    </w:lvl>
  </w:abstractNum>
  <w:abstractNum w:abstractNumId="2">
    <w:nsid w:val="0000000B"/>
    <w:multiLevelType w:val="multilevel"/>
    <w:tmpl w:val="1E089C78"/>
    <w:name w:val="WW8Num45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entury Gothic" w:eastAsia="Calibri" w:hAnsi="Century Gothic" w:cs="Tahoma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000000C"/>
    <w:multiLevelType w:val="singleLevel"/>
    <w:tmpl w:val="0000000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color w:val="000000"/>
        <w:sz w:val="20"/>
        <w:szCs w:val="20"/>
      </w:rPr>
    </w:lvl>
  </w:abstractNum>
  <w:abstractNum w:abstractNumId="4">
    <w:nsid w:val="0000000E"/>
    <w:multiLevelType w:val="multilevel"/>
    <w:tmpl w:val="0000000E"/>
    <w:lvl w:ilvl="0">
      <w:start w:val="1"/>
      <w:numFmt w:val="decimal"/>
      <w:lvlText w:val=" %1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position w:val="0"/>
        <w:sz w:val="22"/>
        <w:szCs w:val="22"/>
        <w:vertAlign w:val="baseline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5">
    <w:nsid w:val="013E5350"/>
    <w:multiLevelType w:val="multilevel"/>
    <w:tmpl w:val="C3460108"/>
    <w:styleLink w:val="WW8Num16"/>
    <w:lvl w:ilvl="0">
      <w:start w:val="1"/>
      <w:numFmt w:val="decimal"/>
      <w:lvlText w:val="%1."/>
      <w:lvlJc w:val="left"/>
      <w:rPr>
        <w:rFonts w:ascii="Century Gothic" w:eastAsia="Calibri" w:hAnsi="Century Gothic" w:cs="Aria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6">
    <w:nsid w:val="014D1703"/>
    <w:multiLevelType w:val="multilevel"/>
    <w:tmpl w:val="093A6DAE"/>
    <w:styleLink w:val="WW8Num7"/>
    <w:lvl w:ilvl="0">
      <w:start w:val="1"/>
      <w:numFmt w:val="decimal"/>
      <w:lvlText w:val=" %1."/>
      <w:lvlJc w:val="left"/>
      <w:rPr>
        <w:rFonts w:ascii="Times New Roman" w:hAnsi="Times New Roman"/>
        <w:b/>
        <w:bCs/>
        <w:sz w:val="24"/>
        <w:szCs w:val="24"/>
      </w:rPr>
    </w:lvl>
    <w:lvl w:ilvl="1">
      <w:start w:val="1"/>
      <w:numFmt w:val="decimal"/>
      <w:lvlText w:val=" %1.%2."/>
      <w:lvlJc w:val="left"/>
      <w:rPr>
        <w:rFonts w:ascii="Times New Roman" w:hAnsi="Times New Roman"/>
        <w:b/>
        <w:bCs/>
        <w:sz w:val="24"/>
        <w:szCs w:val="24"/>
      </w:rPr>
    </w:lvl>
    <w:lvl w:ilvl="2">
      <w:start w:val="1"/>
      <w:numFmt w:val="lowerLetter"/>
      <w:lvlText w:val=" %3)"/>
      <w:lvlJc w:val="left"/>
      <w:rPr>
        <w:rFonts w:ascii="Times New Roman" w:hAnsi="Times New Roman"/>
        <w:b/>
        <w:bCs/>
        <w:sz w:val="24"/>
        <w:szCs w:val="24"/>
      </w:rPr>
    </w:lvl>
    <w:lvl w:ilvl="3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</w:abstractNum>
  <w:abstractNum w:abstractNumId="7">
    <w:nsid w:val="07A91C32"/>
    <w:multiLevelType w:val="multilevel"/>
    <w:tmpl w:val="A65C8960"/>
    <w:styleLink w:val="WW8Num25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07C11BDB"/>
    <w:multiLevelType w:val="multilevel"/>
    <w:tmpl w:val="9612BAFA"/>
    <w:styleLink w:val="WW8Num23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0A9A60EA"/>
    <w:multiLevelType w:val="multilevel"/>
    <w:tmpl w:val="55E49316"/>
    <w:styleLink w:val="WW8Num1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0E434788"/>
    <w:multiLevelType w:val="multilevel"/>
    <w:tmpl w:val="D8E4636A"/>
    <w:styleLink w:val="WW8Num2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13C760AF"/>
    <w:multiLevelType w:val="multilevel"/>
    <w:tmpl w:val="EC868C4E"/>
    <w:styleLink w:val="WW8Num1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14D6179F"/>
    <w:multiLevelType w:val="multilevel"/>
    <w:tmpl w:val="1E089C7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entury Gothic" w:eastAsia="Calibri" w:hAnsi="Century Gothic" w:cs="Tahoma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1CA8072A"/>
    <w:multiLevelType w:val="multilevel"/>
    <w:tmpl w:val="1CC07030"/>
    <w:styleLink w:val="WW8Num8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1DE20CB4"/>
    <w:multiLevelType w:val="hybridMultilevel"/>
    <w:tmpl w:val="CE567820"/>
    <w:lvl w:ilvl="0" w:tplc="75746518">
      <w:start w:val="1"/>
      <w:numFmt w:val="lowerLetter"/>
      <w:lvlText w:val="%1)"/>
      <w:lvlJc w:val="left"/>
      <w:pPr>
        <w:ind w:left="720" w:hanging="360"/>
      </w:pPr>
      <w:rPr>
        <w:rFonts w:eastAsiaTheme="maj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725E4"/>
    <w:multiLevelType w:val="multilevel"/>
    <w:tmpl w:val="AB9C2E8E"/>
    <w:styleLink w:val="WW8Num33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25304A3F"/>
    <w:multiLevelType w:val="multilevel"/>
    <w:tmpl w:val="1D5A7856"/>
    <w:styleLink w:val="WW8Num6"/>
    <w:lvl w:ilvl="0">
      <w:start w:val="1"/>
      <w:numFmt w:val="decimal"/>
      <w:lvlText w:val=" %1."/>
      <w:lvlJc w:val="left"/>
      <w:rPr>
        <w:rFonts w:ascii="Times New Roman" w:hAnsi="Times New Roman"/>
        <w:b/>
        <w:bCs/>
        <w:sz w:val="24"/>
        <w:szCs w:val="24"/>
      </w:rPr>
    </w:lvl>
    <w:lvl w:ilvl="1">
      <w:start w:val="1"/>
      <w:numFmt w:val="decimal"/>
      <w:lvlText w:val=" %1.%2."/>
      <w:lvlJc w:val="left"/>
      <w:rPr>
        <w:rFonts w:ascii="Times New Roman" w:hAnsi="Times New Roman"/>
        <w:b/>
        <w:bCs/>
        <w:sz w:val="24"/>
        <w:szCs w:val="24"/>
      </w:rPr>
    </w:lvl>
    <w:lvl w:ilvl="2">
      <w:start w:val="1"/>
      <w:numFmt w:val="lowerLetter"/>
      <w:lvlText w:val=" %3)"/>
      <w:lvlJc w:val="left"/>
      <w:rPr>
        <w:rFonts w:ascii="Times New Roman" w:hAnsi="Times New Roman"/>
        <w:b/>
        <w:bCs/>
        <w:sz w:val="24"/>
        <w:szCs w:val="24"/>
      </w:rPr>
    </w:lvl>
    <w:lvl w:ilvl="3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</w:abstractNum>
  <w:abstractNum w:abstractNumId="17">
    <w:nsid w:val="2B342C5B"/>
    <w:multiLevelType w:val="multilevel"/>
    <w:tmpl w:val="909AD7EC"/>
    <w:styleLink w:val="WW8Num2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2BF3473E"/>
    <w:multiLevelType w:val="multilevel"/>
    <w:tmpl w:val="9E20D4A8"/>
    <w:styleLink w:val="WW8Num28"/>
    <w:lvl w:ilvl="0">
      <w:start w:val="1"/>
      <w:numFmt w:val="decimal"/>
      <w:lvlText w:val=" %1."/>
      <w:lvlJc w:val="left"/>
      <w:rPr>
        <w:rFonts w:ascii="Times New Roman" w:hAnsi="Times New Roman"/>
        <w:b/>
        <w:bCs/>
        <w:sz w:val="24"/>
        <w:szCs w:val="24"/>
      </w:rPr>
    </w:lvl>
    <w:lvl w:ilvl="1">
      <w:start w:val="1"/>
      <w:numFmt w:val="decimal"/>
      <w:lvlText w:val=" %1.%2."/>
      <w:lvlJc w:val="left"/>
      <w:rPr>
        <w:rFonts w:ascii="Times New Roman" w:hAnsi="Times New Roman"/>
        <w:b/>
        <w:bCs/>
        <w:position w:val="0"/>
        <w:sz w:val="24"/>
        <w:szCs w:val="24"/>
        <w:vertAlign w:val="superscript"/>
      </w:rPr>
    </w:lvl>
    <w:lvl w:ilvl="2">
      <w:start w:val="1"/>
      <w:numFmt w:val="lowerLetter"/>
      <w:lvlText w:val=" %3)"/>
      <w:lvlJc w:val="left"/>
      <w:rPr>
        <w:rFonts w:ascii="Times New Roman" w:hAnsi="Times New Roman"/>
        <w:b/>
        <w:bCs/>
        <w:sz w:val="24"/>
        <w:szCs w:val="24"/>
      </w:rPr>
    </w:lvl>
    <w:lvl w:ilvl="3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</w:abstractNum>
  <w:abstractNum w:abstractNumId="19">
    <w:nsid w:val="36226814"/>
    <w:multiLevelType w:val="multilevel"/>
    <w:tmpl w:val="1EA63A8C"/>
    <w:styleLink w:val="WW8Num9"/>
    <w:lvl w:ilvl="0">
      <w:start w:val="1"/>
      <w:numFmt w:val="upperRoman"/>
      <w:lvlText w:val="%1."/>
      <w:lvlJc w:val="righ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>
    <w:nsid w:val="36F9343C"/>
    <w:multiLevelType w:val="hybridMultilevel"/>
    <w:tmpl w:val="A2A645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E0A1E"/>
    <w:multiLevelType w:val="multilevel"/>
    <w:tmpl w:val="81AC1270"/>
    <w:styleLink w:val="WW8Num1"/>
    <w:lvl w:ilvl="0">
      <w:start w:val="1"/>
      <w:numFmt w:val="decimal"/>
      <w:lvlText w:val=" %1."/>
      <w:lvlJc w:val="left"/>
      <w:rPr>
        <w:rFonts w:ascii="Times New Roman" w:hAnsi="Times New Roman"/>
        <w:b/>
        <w:bCs/>
        <w:sz w:val="24"/>
        <w:szCs w:val="24"/>
      </w:rPr>
    </w:lvl>
    <w:lvl w:ilvl="1">
      <w:start w:val="1"/>
      <w:numFmt w:val="decimal"/>
      <w:lvlText w:val=" %1.%2."/>
      <w:lvlJc w:val="left"/>
      <w:rPr>
        <w:rFonts w:ascii="Times New Roman" w:hAnsi="Times New Roman"/>
        <w:b/>
        <w:bCs/>
        <w:position w:val="0"/>
        <w:sz w:val="24"/>
        <w:szCs w:val="24"/>
        <w:vertAlign w:val="superscript"/>
      </w:rPr>
    </w:lvl>
    <w:lvl w:ilvl="2">
      <w:start w:val="1"/>
      <w:numFmt w:val="lowerLetter"/>
      <w:lvlText w:val=" %3)"/>
      <w:lvlJc w:val="left"/>
      <w:rPr>
        <w:rFonts w:ascii="Times New Roman" w:hAnsi="Times New Roman"/>
        <w:b/>
        <w:bCs/>
        <w:sz w:val="24"/>
        <w:szCs w:val="24"/>
      </w:rPr>
    </w:lvl>
    <w:lvl w:ilvl="3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</w:abstractNum>
  <w:abstractNum w:abstractNumId="22">
    <w:nsid w:val="3D110604"/>
    <w:multiLevelType w:val="multilevel"/>
    <w:tmpl w:val="050C0A72"/>
    <w:styleLink w:val="WW8Num18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>
    <w:nsid w:val="3D7C7DF2"/>
    <w:multiLevelType w:val="hybridMultilevel"/>
    <w:tmpl w:val="87B824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BA169A"/>
    <w:multiLevelType w:val="multilevel"/>
    <w:tmpl w:val="7BE6B62A"/>
    <w:styleLink w:val="WW8Num135"/>
    <w:lvl w:ilvl="0">
      <w:start w:val="5"/>
      <w:numFmt w:val="decimal"/>
      <w:lvlText w:val=" %1.0."/>
      <w:lvlJc w:val="left"/>
      <w:pPr>
        <w:ind w:left="283" w:hanging="283"/>
      </w:pPr>
    </w:lvl>
    <w:lvl w:ilvl="1">
      <w:start w:val="1"/>
      <w:numFmt w:val="decimal"/>
      <w:lvlText w:val=" %1.%2."/>
      <w:lvlJc w:val="left"/>
      <w:pPr>
        <w:ind w:left="567" w:hanging="283"/>
      </w:pPr>
      <w:rPr>
        <w:rFonts w:ascii="Times New Roman" w:hAnsi="Times New Roman" w:cs="StarSymbol, 'Arial Unicode MS'"/>
        <w:b/>
        <w:bCs/>
        <w:sz w:val="24"/>
        <w:szCs w:val="24"/>
      </w:rPr>
    </w:lvl>
    <w:lvl w:ilvl="2">
      <w:start w:val="1"/>
      <w:numFmt w:val="lowerLetter"/>
      <w:lvlText w:val=" %3)"/>
      <w:lvlJc w:val="left"/>
      <w:pPr>
        <w:ind w:left="850" w:hanging="283"/>
      </w:pPr>
      <w:rPr>
        <w:rFonts w:ascii="Times New Roman" w:hAnsi="Times New Roman" w:cs="StarSymbol, 'Arial Unicode MS'"/>
        <w:b/>
        <w:bCs/>
        <w:sz w:val="24"/>
        <w:szCs w:val="24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eastAsia="OpenSymbol" w:hAnsi="StarSymbol" w:cs="OpenSymbol"/>
      </w:rPr>
    </w:lvl>
    <w:lvl w:ilvl="4">
      <w:numFmt w:val="bullet"/>
      <w:lvlText w:val=""/>
      <w:lvlJc w:val="left"/>
      <w:pPr>
        <w:ind w:left="1417" w:hanging="283"/>
      </w:pPr>
      <w:rPr>
        <w:rFonts w:ascii="Symbol" w:hAnsi="Symbol" w:cs="StarSymbol, 'Arial Unicode MS'"/>
        <w:b/>
        <w:bCs/>
        <w:sz w:val="24"/>
        <w:szCs w:val="24"/>
      </w:rPr>
    </w:lvl>
    <w:lvl w:ilvl="5">
      <w:numFmt w:val="bullet"/>
      <w:lvlText w:val=""/>
      <w:lvlJc w:val="left"/>
      <w:pPr>
        <w:ind w:left="1701" w:hanging="283"/>
      </w:pPr>
      <w:rPr>
        <w:rFonts w:ascii="Symbol" w:hAnsi="Symbol" w:cs="StarSymbol, 'Arial Unicode MS'"/>
        <w:b/>
        <w:bCs/>
        <w:sz w:val="24"/>
        <w:szCs w:val="24"/>
      </w:rPr>
    </w:lvl>
    <w:lvl w:ilvl="6">
      <w:numFmt w:val="bullet"/>
      <w:lvlText w:val=""/>
      <w:lvlJc w:val="left"/>
      <w:pPr>
        <w:ind w:left="1984" w:hanging="283"/>
      </w:pPr>
      <w:rPr>
        <w:rFonts w:ascii="Symbol" w:hAnsi="Symbol" w:cs="StarSymbol, 'Arial Unicode MS'"/>
        <w:b/>
        <w:bCs/>
        <w:sz w:val="24"/>
        <w:szCs w:val="24"/>
      </w:rPr>
    </w:lvl>
    <w:lvl w:ilvl="7">
      <w:numFmt w:val="bullet"/>
      <w:lvlText w:val=""/>
      <w:lvlJc w:val="left"/>
      <w:pPr>
        <w:ind w:left="2268" w:hanging="283"/>
      </w:pPr>
      <w:rPr>
        <w:rFonts w:ascii="Symbol" w:hAnsi="Symbol" w:cs="StarSymbol, 'Arial Unicode MS'"/>
        <w:b/>
        <w:bCs/>
        <w:sz w:val="24"/>
        <w:szCs w:val="24"/>
      </w:rPr>
    </w:lvl>
    <w:lvl w:ilvl="8">
      <w:numFmt w:val="bullet"/>
      <w:lvlText w:val=""/>
      <w:lvlJc w:val="left"/>
      <w:pPr>
        <w:ind w:left="2551" w:hanging="283"/>
      </w:pPr>
      <w:rPr>
        <w:rFonts w:ascii="Symbol" w:hAnsi="Symbol" w:cs="StarSymbol, 'Arial Unicode MS'"/>
        <w:b/>
        <w:bCs/>
        <w:sz w:val="24"/>
        <w:szCs w:val="24"/>
      </w:rPr>
    </w:lvl>
  </w:abstractNum>
  <w:abstractNum w:abstractNumId="25">
    <w:nsid w:val="44537243"/>
    <w:multiLevelType w:val="multilevel"/>
    <w:tmpl w:val="A2ECC3C8"/>
    <w:styleLink w:val="WW8Num32"/>
    <w:lvl w:ilvl="0">
      <w:numFmt w:val="bullet"/>
      <w:lvlText w:val=""/>
      <w:lvlJc w:val="left"/>
      <w:rPr>
        <w:rFonts w:ascii="Symbol" w:hAnsi="Symbol"/>
        <w:sz w:val="18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48C27ADE"/>
    <w:multiLevelType w:val="multilevel"/>
    <w:tmpl w:val="E9586602"/>
    <w:styleLink w:val="WW8Num2"/>
    <w:lvl w:ilvl="0">
      <w:start w:val="1"/>
      <w:numFmt w:val="decimal"/>
      <w:lvlText w:val=" %1."/>
      <w:lvlJc w:val="left"/>
      <w:rPr>
        <w:rFonts w:ascii="Times New Roman" w:hAnsi="Times New Roman"/>
        <w:b/>
        <w:bCs/>
        <w:sz w:val="24"/>
        <w:szCs w:val="24"/>
      </w:rPr>
    </w:lvl>
    <w:lvl w:ilvl="1">
      <w:start w:val="1"/>
      <w:numFmt w:val="decimal"/>
      <w:lvlText w:val=" %1.%2."/>
      <w:lvlJc w:val="left"/>
      <w:rPr>
        <w:rFonts w:ascii="Times New Roman" w:hAnsi="Times New Roman"/>
        <w:b/>
        <w:bCs/>
        <w:sz w:val="24"/>
        <w:szCs w:val="24"/>
      </w:rPr>
    </w:lvl>
    <w:lvl w:ilvl="2">
      <w:start w:val="1"/>
      <w:numFmt w:val="lowerLetter"/>
      <w:lvlText w:val=" %3)"/>
      <w:lvlJc w:val="left"/>
      <w:rPr>
        <w:rFonts w:ascii="Times New Roman" w:hAnsi="Times New Roman"/>
        <w:b/>
        <w:bCs/>
        <w:sz w:val="24"/>
        <w:szCs w:val="24"/>
      </w:rPr>
    </w:lvl>
    <w:lvl w:ilvl="3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</w:abstractNum>
  <w:abstractNum w:abstractNumId="27">
    <w:nsid w:val="49587456"/>
    <w:multiLevelType w:val="multilevel"/>
    <w:tmpl w:val="A38EF992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>
    <w:nsid w:val="49A324D5"/>
    <w:multiLevelType w:val="multilevel"/>
    <w:tmpl w:val="AE78C0D4"/>
    <w:styleLink w:val="WW8Num10"/>
    <w:lvl w:ilvl="0">
      <w:start w:val="1"/>
      <w:numFmt w:val="upperLetter"/>
      <w:lvlText w:val="%1."/>
      <w:lvlJc w:val="left"/>
      <w:rPr>
        <w:b/>
        <w:bCs/>
      </w:rPr>
    </w:lvl>
    <w:lvl w:ilvl="1">
      <w:start w:val="1"/>
      <w:numFmt w:val="decimal"/>
      <w:lvlText w:val="I-0%2"/>
      <w:lvlJc w:val="left"/>
      <w:rPr>
        <w:rFonts w:hint="default"/>
        <w:b/>
        <w:bCs/>
      </w:rPr>
    </w:lvl>
    <w:lvl w:ilvl="2">
      <w:start w:val="1"/>
      <w:numFmt w:val="lowerLetter"/>
      <w:lvlText w:val=" %3."/>
      <w:lvlJc w:val="right"/>
      <w:rPr>
        <w:b/>
        <w:bCs/>
      </w:rPr>
    </w:lvl>
    <w:lvl w:ilvl="3">
      <w:start w:val="1"/>
      <w:numFmt w:val="lowerRoman"/>
      <w:lvlText w:val=" %4."/>
      <w:lvlJc w:val="left"/>
      <w:rPr>
        <w:b/>
        <w:bCs/>
      </w:rPr>
    </w:lvl>
    <w:lvl w:ilvl="4">
      <w:numFmt w:val="bullet"/>
      <w:lvlText w:val="•"/>
      <w:lvlJc w:val="left"/>
      <w:rPr>
        <w:rFonts w:ascii="StarSymbol" w:eastAsia="OpenSymbol" w:hAnsi="StarSymbol" w:cs="OpenSymbol"/>
      </w:rPr>
    </w:lvl>
    <w:lvl w:ilvl="5">
      <w:numFmt w:val="bullet"/>
      <w:lvlText w:val="•"/>
      <w:lvlJc w:val="right"/>
      <w:rPr>
        <w:rFonts w:ascii="StarSymbol" w:eastAsia="OpenSymbol" w:hAnsi="StarSymbol" w:cs="OpenSymbol"/>
      </w:rPr>
    </w:lvl>
    <w:lvl w:ilvl="6">
      <w:numFmt w:val="bullet"/>
      <w:lvlText w:val="•"/>
      <w:lvlJc w:val="left"/>
      <w:rPr>
        <w:rFonts w:ascii="StarSymbol" w:eastAsia="OpenSymbol" w:hAnsi="StarSymbol" w:cs="OpenSymbol"/>
      </w:rPr>
    </w:lvl>
    <w:lvl w:ilvl="7">
      <w:numFmt w:val="bullet"/>
      <w:lvlText w:val="•"/>
      <w:lvlJc w:val="left"/>
      <w:rPr>
        <w:rFonts w:ascii="StarSymbol" w:eastAsia="OpenSymbol" w:hAnsi="StarSymbol" w:cs="OpenSymbol"/>
      </w:rPr>
    </w:lvl>
    <w:lvl w:ilvl="8">
      <w:numFmt w:val="bullet"/>
      <w:lvlText w:val="•"/>
      <w:lvlJc w:val="right"/>
      <w:rPr>
        <w:rFonts w:ascii="StarSymbol" w:eastAsia="OpenSymbol" w:hAnsi="StarSymbol" w:cs="OpenSymbol"/>
      </w:rPr>
    </w:lvl>
  </w:abstractNum>
  <w:abstractNum w:abstractNumId="29">
    <w:nsid w:val="49A803AB"/>
    <w:multiLevelType w:val="multilevel"/>
    <w:tmpl w:val="A8C40CE8"/>
    <w:styleLink w:val="WW8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4A2669F3"/>
    <w:multiLevelType w:val="multilevel"/>
    <w:tmpl w:val="D9A65F8C"/>
    <w:styleLink w:val="WW8Num26"/>
    <w:lvl w:ilvl="0">
      <w:start w:val="1"/>
      <w:numFmt w:val="decimal"/>
      <w:lvlText w:val=" %1."/>
      <w:lvlJc w:val="left"/>
      <w:rPr>
        <w:rFonts w:ascii="Century Gothic" w:hAnsi="Century Gothic"/>
        <w:b/>
        <w:bCs/>
        <w:sz w:val="24"/>
        <w:szCs w:val="24"/>
      </w:rPr>
    </w:lvl>
    <w:lvl w:ilvl="1">
      <w:start w:val="1"/>
      <w:numFmt w:val="decimal"/>
      <w:lvlText w:val=" %1.%2."/>
      <w:lvlJc w:val="left"/>
      <w:rPr>
        <w:rFonts w:ascii="Century Gothic" w:hAnsi="Century Gothic"/>
        <w:b/>
        <w:bCs/>
        <w:position w:val="0"/>
        <w:sz w:val="22"/>
        <w:szCs w:val="22"/>
        <w:vertAlign w:val="baseline"/>
      </w:rPr>
    </w:lvl>
    <w:lvl w:ilvl="2">
      <w:start w:val="1"/>
      <w:numFmt w:val="lowerLetter"/>
      <w:lvlText w:val=" %3)"/>
      <w:lvlJc w:val="left"/>
      <w:rPr>
        <w:rFonts w:ascii="Century Gothic" w:hAnsi="Century Gothic"/>
        <w:b/>
        <w:bCs/>
        <w:sz w:val="22"/>
        <w:szCs w:val="22"/>
      </w:rPr>
    </w:lvl>
    <w:lvl w:ilvl="3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</w:abstractNum>
  <w:abstractNum w:abstractNumId="31">
    <w:nsid w:val="4A6963F8"/>
    <w:multiLevelType w:val="multilevel"/>
    <w:tmpl w:val="BE02CD8A"/>
    <w:styleLink w:val="WW8Num13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>
    <w:nsid w:val="4FCB712D"/>
    <w:multiLevelType w:val="multilevel"/>
    <w:tmpl w:val="49EEC47A"/>
    <w:styleLink w:val="WW8Num24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5344121E"/>
    <w:multiLevelType w:val="multilevel"/>
    <w:tmpl w:val="9CF853C0"/>
    <w:styleLink w:val="WW8Num5"/>
    <w:lvl w:ilvl="0">
      <w:start w:val="1"/>
      <w:numFmt w:val="decimal"/>
      <w:lvlText w:val=" %1."/>
      <w:lvlJc w:val="left"/>
      <w:rPr>
        <w:rFonts w:ascii="Times New Roman" w:hAnsi="Times New Roman"/>
        <w:b/>
        <w:bCs/>
        <w:sz w:val="24"/>
        <w:szCs w:val="24"/>
      </w:rPr>
    </w:lvl>
    <w:lvl w:ilvl="1">
      <w:start w:val="1"/>
      <w:numFmt w:val="decimal"/>
      <w:lvlText w:val=" %1.%2."/>
      <w:lvlJc w:val="left"/>
      <w:rPr>
        <w:rFonts w:ascii="Times New Roman" w:hAnsi="Times New Roman"/>
        <w:b/>
        <w:bCs/>
        <w:sz w:val="24"/>
        <w:szCs w:val="24"/>
      </w:rPr>
    </w:lvl>
    <w:lvl w:ilvl="2">
      <w:start w:val="1"/>
      <w:numFmt w:val="lowerLetter"/>
      <w:lvlText w:val=" %3)"/>
      <w:lvlJc w:val="left"/>
      <w:rPr>
        <w:rFonts w:ascii="Times New Roman" w:hAnsi="Times New Roman"/>
        <w:b/>
        <w:bCs/>
        <w:sz w:val="24"/>
        <w:szCs w:val="24"/>
      </w:rPr>
    </w:lvl>
    <w:lvl w:ilvl="3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</w:abstractNum>
  <w:abstractNum w:abstractNumId="34">
    <w:nsid w:val="5AA65A7E"/>
    <w:multiLevelType w:val="multilevel"/>
    <w:tmpl w:val="AA46F334"/>
    <w:styleLink w:val="WW8Num2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5ED27A43"/>
    <w:multiLevelType w:val="multilevel"/>
    <w:tmpl w:val="50346D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B24D9D"/>
    <w:multiLevelType w:val="multilevel"/>
    <w:tmpl w:val="AE20884A"/>
    <w:styleLink w:val="WW8Num1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>
    <w:nsid w:val="683C03C1"/>
    <w:multiLevelType w:val="multilevel"/>
    <w:tmpl w:val="688AE5B2"/>
    <w:styleLink w:val="WW8Num11"/>
    <w:lvl w:ilvl="0">
      <w:start w:val="1"/>
      <w:numFmt w:val="decimal"/>
      <w:lvlText w:val="%1."/>
      <w:lvlJc w:val="left"/>
      <w:rPr>
        <w:rFonts w:ascii="Century Gothic" w:eastAsia="Calibri" w:hAnsi="Century Gothic" w:cs="Aria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8">
    <w:nsid w:val="689322A8"/>
    <w:multiLevelType w:val="multilevel"/>
    <w:tmpl w:val="65E8FA3C"/>
    <w:styleLink w:val="WW8Num17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>
    <w:nsid w:val="69EB3A9C"/>
    <w:multiLevelType w:val="multilevel"/>
    <w:tmpl w:val="3A486B5A"/>
    <w:name w:val="WW8Num45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A14565A"/>
    <w:multiLevelType w:val="multilevel"/>
    <w:tmpl w:val="EE8CFCA4"/>
    <w:styleLink w:val="WW8Num3"/>
    <w:lvl w:ilvl="0">
      <w:start w:val="1"/>
      <w:numFmt w:val="decimal"/>
      <w:lvlText w:val=" %1."/>
      <w:lvlJc w:val="left"/>
      <w:rPr>
        <w:rFonts w:ascii="Times New Roman" w:hAnsi="Times New Roman"/>
        <w:b/>
        <w:bCs/>
        <w:sz w:val="24"/>
        <w:szCs w:val="24"/>
      </w:rPr>
    </w:lvl>
    <w:lvl w:ilvl="1">
      <w:start w:val="1"/>
      <w:numFmt w:val="decimal"/>
      <w:lvlText w:val=" %1.%2."/>
      <w:lvlJc w:val="left"/>
      <w:rPr>
        <w:rFonts w:ascii="Times New Roman" w:hAnsi="Times New Roman"/>
        <w:b/>
        <w:bCs/>
        <w:sz w:val="24"/>
        <w:szCs w:val="24"/>
      </w:rPr>
    </w:lvl>
    <w:lvl w:ilvl="2">
      <w:start w:val="1"/>
      <w:numFmt w:val="lowerLetter"/>
      <w:lvlText w:val=" %3)"/>
      <w:lvlJc w:val="left"/>
      <w:rPr>
        <w:rFonts w:ascii="Times New Roman" w:hAnsi="Times New Roman"/>
        <w:b/>
        <w:bCs/>
        <w:sz w:val="24"/>
        <w:szCs w:val="24"/>
      </w:rPr>
    </w:lvl>
    <w:lvl w:ilvl="3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</w:abstractNum>
  <w:abstractNum w:abstractNumId="41">
    <w:nsid w:val="6CB824B4"/>
    <w:multiLevelType w:val="multilevel"/>
    <w:tmpl w:val="A1E8E526"/>
    <w:styleLink w:val="WW8Num4"/>
    <w:lvl w:ilvl="0">
      <w:start w:val="1"/>
      <w:numFmt w:val="decimal"/>
      <w:lvlText w:val=" %1."/>
      <w:lvlJc w:val="left"/>
      <w:rPr>
        <w:rFonts w:ascii="Times New Roman" w:hAnsi="Times New Roman"/>
        <w:b/>
        <w:bCs/>
        <w:sz w:val="24"/>
        <w:szCs w:val="24"/>
      </w:rPr>
    </w:lvl>
    <w:lvl w:ilvl="1">
      <w:start w:val="1"/>
      <w:numFmt w:val="decimal"/>
      <w:lvlText w:val=" %1.%2."/>
      <w:lvlJc w:val="left"/>
      <w:rPr>
        <w:rFonts w:ascii="Times New Roman" w:hAnsi="Times New Roman"/>
        <w:b/>
        <w:bCs/>
        <w:sz w:val="24"/>
        <w:szCs w:val="24"/>
      </w:rPr>
    </w:lvl>
    <w:lvl w:ilvl="2">
      <w:start w:val="1"/>
      <w:numFmt w:val="lowerLetter"/>
      <w:lvlText w:val=" %3)"/>
      <w:lvlJc w:val="left"/>
      <w:rPr>
        <w:rFonts w:ascii="Times New Roman" w:hAnsi="Times New Roman"/>
        <w:b/>
        <w:bCs/>
        <w:sz w:val="24"/>
        <w:szCs w:val="24"/>
      </w:rPr>
    </w:lvl>
    <w:lvl w:ilvl="3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</w:abstractNum>
  <w:abstractNum w:abstractNumId="42">
    <w:nsid w:val="72B5595F"/>
    <w:multiLevelType w:val="multilevel"/>
    <w:tmpl w:val="317A68CA"/>
    <w:name w:val="WW8Num4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70375A8"/>
    <w:multiLevelType w:val="multilevel"/>
    <w:tmpl w:val="DFDC816A"/>
    <w:styleLink w:val="WW8Num2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  <w:rPr>
        <w:rFonts w:ascii="Century Gothic" w:eastAsia="Calibri" w:hAnsi="Century Gothic" w:cs="Tahoma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">
    <w:nsid w:val="7B163C68"/>
    <w:multiLevelType w:val="multilevel"/>
    <w:tmpl w:val="38DE07CA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>
    <w:nsid w:val="7F360CF4"/>
    <w:multiLevelType w:val="multilevel"/>
    <w:tmpl w:val="2D6C055A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1"/>
  </w:num>
  <w:num w:numId="2">
    <w:abstractNumId w:val="26"/>
  </w:num>
  <w:num w:numId="3">
    <w:abstractNumId w:val="40"/>
  </w:num>
  <w:num w:numId="4">
    <w:abstractNumId w:val="41"/>
  </w:num>
  <w:num w:numId="5">
    <w:abstractNumId w:val="33"/>
  </w:num>
  <w:num w:numId="6">
    <w:abstractNumId w:val="16"/>
  </w:num>
  <w:num w:numId="7">
    <w:abstractNumId w:val="6"/>
  </w:num>
  <w:num w:numId="8">
    <w:abstractNumId w:val="13"/>
  </w:num>
  <w:num w:numId="9">
    <w:abstractNumId w:val="19"/>
  </w:num>
  <w:num w:numId="10">
    <w:abstractNumId w:val="37"/>
  </w:num>
  <w:num w:numId="11">
    <w:abstractNumId w:val="29"/>
  </w:num>
  <w:num w:numId="12">
    <w:abstractNumId w:val="31"/>
  </w:num>
  <w:num w:numId="13">
    <w:abstractNumId w:val="36"/>
  </w:num>
  <w:num w:numId="14">
    <w:abstractNumId w:val="11"/>
  </w:num>
  <w:num w:numId="15">
    <w:abstractNumId w:val="5"/>
  </w:num>
  <w:num w:numId="16">
    <w:abstractNumId w:val="38"/>
  </w:num>
  <w:num w:numId="17">
    <w:abstractNumId w:val="22"/>
  </w:num>
  <w:num w:numId="18">
    <w:abstractNumId w:val="9"/>
  </w:num>
  <w:num w:numId="19">
    <w:abstractNumId w:val="10"/>
  </w:num>
  <w:num w:numId="20">
    <w:abstractNumId w:val="17"/>
  </w:num>
  <w:num w:numId="21">
    <w:abstractNumId w:val="44"/>
  </w:num>
  <w:num w:numId="22">
    <w:abstractNumId w:val="8"/>
  </w:num>
  <w:num w:numId="23">
    <w:abstractNumId w:val="32"/>
  </w:num>
  <w:num w:numId="24">
    <w:abstractNumId w:val="7"/>
  </w:num>
  <w:num w:numId="25">
    <w:abstractNumId w:val="43"/>
  </w:num>
  <w:num w:numId="26">
    <w:abstractNumId w:val="18"/>
  </w:num>
  <w:num w:numId="27">
    <w:abstractNumId w:val="34"/>
  </w:num>
  <w:num w:numId="28">
    <w:abstractNumId w:val="27"/>
  </w:num>
  <w:num w:numId="29">
    <w:abstractNumId w:val="45"/>
  </w:num>
  <w:num w:numId="30">
    <w:abstractNumId w:val="25"/>
  </w:num>
  <w:num w:numId="31">
    <w:abstractNumId w:val="15"/>
  </w:num>
  <w:num w:numId="32">
    <w:abstractNumId w:val="24"/>
  </w:num>
  <w:num w:numId="33">
    <w:abstractNumId w:val="28"/>
  </w:num>
  <w:num w:numId="34">
    <w:abstractNumId w:val="30"/>
  </w:num>
  <w:num w:numId="35">
    <w:abstractNumId w:val="35"/>
  </w:num>
  <w:num w:numId="36">
    <w:abstractNumId w:val="4"/>
  </w:num>
  <w:num w:numId="37">
    <w:abstractNumId w:val="12"/>
  </w:num>
  <w:num w:numId="38">
    <w:abstractNumId w:val="14"/>
  </w:num>
  <w:num w:numId="39">
    <w:abstractNumId w:val="23"/>
  </w:num>
  <w:num w:numId="40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617"/>
    <w:rsid w:val="00002617"/>
    <w:rsid w:val="000038E7"/>
    <w:rsid w:val="0000411A"/>
    <w:rsid w:val="0000664C"/>
    <w:rsid w:val="0000681E"/>
    <w:rsid w:val="000075BB"/>
    <w:rsid w:val="00010CF4"/>
    <w:rsid w:val="00011941"/>
    <w:rsid w:val="00014C4B"/>
    <w:rsid w:val="00015F5E"/>
    <w:rsid w:val="000170B6"/>
    <w:rsid w:val="000239CE"/>
    <w:rsid w:val="00024C01"/>
    <w:rsid w:val="00034ED2"/>
    <w:rsid w:val="00043FF6"/>
    <w:rsid w:val="00047112"/>
    <w:rsid w:val="00050186"/>
    <w:rsid w:val="00051BF6"/>
    <w:rsid w:val="000535F9"/>
    <w:rsid w:val="00053C55"/>
    <w:rsid w:val="00054B64"/>
    <w:rsid w:val="00060252"/>
    <w:rsid w:val="000622B7"/>
    <w:rsid w:val="00064D20"/>
    <w:rsid w:val="00066ADA"/>
    <w:rsid w:val="00067393"/>
    <w:rsid w:val="00067E4A"/>
    <w:rsid w:val="00071A84"/>
    <w:rsid w:val="00073490"/>
    <w:rsid w:val="00073E53"/>
    <w:rsid w:val="00080220"/>
    <w:rsid w:val="00080667"/>
    <w:rsid w:val="00083CD0"/>
    <w:rsid w:val="0008481A"/>
    <w:rsid w:val="0008506A"/>
    <w:rsid w:val="00085942"/>
    <w:rsid w:val="00092682"/>
    <w:rsid w:val="00092B3B"/>
    <w:rsid w:val="00095DBB"/>
    <w:rsid w:val="000A44D3"/>
    <w:rsid w:val="000A469E"/>
    <w:rsid w:val="000A5B42"/>
    <w:rsid w:val="000B25CB"/>
    <w:rsid w:val="000B6544"/>
    <w:rsid w:val="000B75EA"/>
    <w:rsid w:val="000B7BB7"/>
    <w:rsid w:val="000C04BF"/>
    <w:rsid w:val="000C425B"/>
    <w:rsid w:val="000C5E7E"/>
    <w:rsid w:val="000C6683"/>
    <w:rsid w:val="000C6A12"/>
    <w:rsid w:val="000C725C"/>
    <w:rsid w:val="000D1B24"/>
    <w:rsid w:val="000D38E1"/>
    <w:rsid w:val="000E014F"/>
    <w:rsid w:val="000E3C9B"/>
    <w:rsid w:val="000E7C98"/>
    <w:rsid w:val="000F7BBA"/>
    <w:rsid w:val="00104F93"/>
    <w:rsid w:val="00107BD2"/>
    <w:rsid w:val="00115CBE"/>
    <w:rsid w:val="00120B96"/>
    <w:rsid w:val="00124C11"/>
    <w:rsid w:val="0012552A"/>
    <w:rsid w:val="00126F52"/>
    <w:rsid w:val="00133E76"/>
    <w:rsid w:val="00136B35"/>
    <w:rsid w:val="00150581"/>
    <w:rsid w:val="001515BD"/>
    <w:rsid w:val="00156CAA"/>
    <w:rsid w:val="00157CAF"/>
    <w:rsid w:val="0016145E"/>
    <w:rsid w:val="00163A34"/>
    <w:rsid w:val="00166F24"/>
    <w:rsid w:val="00174BBD"/>
    <w:rsid w:val="00176566"/>
    <w:rsid w:val="00180D61"/>
    <w:rsid w:val="00183219"/>
    <w:rsid w:val="00183EDF"/>
    <w:rsid w:val="0018414F"/>
    <w:rsid w:val="00186EE3"/>
    <w:rsid w:val="0018777D"/>
    <w:rsid w:val="00194FC8"/>
    <w:rsid w:val="00196F3F"/>
    <w:rsid w:val="001A164D"/>
    <w:rsid w:val="001A1ABA"/>
    <w:rsid w:val="001A20E3"/>
    <w:rsid w:val="001A49B3"/>
    <w:rsid w:val="001A4CCF"/>
    <w:rsid w:val="001A76EF"/>
    <w:rsid w:val="001B08FC"/>
    <w:rsid w:val="001B2C69"/>
    <w:rsid w:val="001B6554"/>
    <w:rsid w:val="001B7A3F"/>
    <w:rsid w:val="001C1263"/>
    <w:rsid w:val="001C4F49"/>
    <w:rsid w:val="001D25C8"/>
    <w:rsid w:val="001D2EDA"/>
    <w:rsid w:val="001D521A"/>
    <w:rsid w:val="001D5B16"/>
    <w:rsid w:val="001D6775"/>
    <w:rsid w:val="001E1C45"/>
    <w:rsid w:val="001E4702"/>
    <w:rsid w:val="001F0783"/>
    <w:rsid w:val="001F0BB6"/>
    <w:rsid w:val="00201F14"/>
    <w:rsid w:val="00203497"/>
    <w:rsid w:val="002036F0"/>
    <w:rsid w:val="00205EEF"/>
    <w:rsid w:val="00206EA5"/>
    <w:rsid w:val="00211016"/>
    <w:rsid w:val="002129CB"/>
    <w:rsid w:val="0021630C"/>
    <w:rsid w:val="002201F6"/>
    <w:rsid w:val="002220B8"/>
    <w:rsid w:val="002221F1"/>
    <w:rsid w:val="00222290"/>
    <w:rsid w:val="00224ABA"/>
    <w:rsid w:val="00226786"/>
    <w:rsid w:val="00232E4E"/>
    <w:rsid w:val="002361C9"/>
    <w:rsid w:val="00237E69"/>
    <w:rsid w:val="00237F70"/>
    <w:rsid w:val="002400E7"/>
    <w:rsid w:val="00240132"/>
    <w:rsid w:val="0024034A"/>
    <w:rsid w:val="00240E58"/>
    <w:rsid w:val="00245049"/>
    <w:rsid w:val="0024690B"/>
    <w:rsid w:val="00253C55"/>
    <w:rsid w:val="00254134"/>
    <w:rsid w:val="00254503"/>
    <w:rsid w:val="002568EF"/>
    <w:rsid w:val="00266812"/>
    <w:rsid w:val="00267C4E"/>
    <w:rsid w:val="00270DE8"/>
    <w:rsid w:val="0027162B"/>
    <w:rsid w:val="00282D80"/>
    <w:rsid w:val="002833F3"/>
    <w:rsid w:val="00284A41"/>
    <w:rsid w:val="00286C21"/>
    <w:rsid w:val="00292D47"/>
    <w:rsid w:val="00292F10"/>
    <w:rsid w:val="00293675"/>
    <w:rsid w:val="00293827"/>
    <w:rsid w:val="0029459D"/>
    <w:rsid w:val="0029777C"/>
    <w:rsid w:val="002A4D14"/>
    <w:rsid w:val="002A5E7D"/>
    <w:rsid w:val="002A7BF0"/>
    <w:rsid w:val="002C1FEF"/>
    <w:rsid w:val="002C7808"/>
    <w:rsid w:val="002D27FB"/>
    <w:rsid w:val="002D2CD4"/>
    <w:rsid w:val="002D497E"/>
    <w:rsid w:val="002D5080"/>
    <w:rsid w:val="002D7579"/>
    <w:rsid w:val="002E21BA"/>
    <w:rsid w:val="002F33F0"/>
    <w:rsid w:val="002F5B28"/>
    <w:rsid w:val="002F5BAB"/>
    <w:rsid w:val="002F6C76"/>
    <w:rsid w:val="00300647"/>
    <w:rsid w:val="0030170E"/>
    <w:rsid w:val="00303284"/>
    <w:rsid w:val="00304B1A"/>
    <w:rsid w:val="00304D7D"/>
    <w:rsid w:val="00305A2A"/>
    <w:rsid w:val="00313BA8"/>
    <w:rsid w:val="00314148"/>
    <w:rsid w:val="00322720"/>
    <w:rsid w:val="00322BB5"/>
    <w:rsid w:val="00324833"/>
    <w:rsid w:val="00326AFB"/>
    <w:rsid w:val="00332FA5"/>
    <w:rsid w:val="003370C9"/>
    <w:rsid w:val="00340237"/>
    <w:rsid w:val="00345566"/>
    <w:rsid w:val="00352B86"/>
    <w:rsid w:val="00355106"/>
    <w:rsid w:val="00355187"/>
    <w:rsid w:val="0035721F"/>
    <w:rsid w:val="00357367"/>
    <w:rsid w:val="00360152"/>
    <w:rsid w:val="00363FE1"/>
    <w:rsid w:val="003653AF"/>
    <w:rsid w:val="003941D8"/>
    <w:rsid w:val="0039501E"/>
    <w:rsid w:val="0039736F"/>
    <w:rsid w:val="003A44A3"/>
    <w:rsid w:val="003A555F"/>
    <w:rsid w:val="003A7D56"/>
    <w:rsid w:val="003B1AE2"/>
    <w:rsid w:val="003B1C5C"/>
    <w:rsid w:val="003B3C3A"/>
    <w:rsid w:val="003B3FDE"/>
    <w:rsid w:val="003C23F7"/>
    <w:rsid w:val="003C6A98"/>
    <w:rsid w:val="003C7227"/>
    <w:rsid w:val="003C76D6"/>
    <w:rsid w:val="003D5270"/>
    <w:rsid w:val="003D6484"/>
    <w:rsid w:val="003D6B77"/>
    <w:rsid w:val="003D75BD"/>
    <w:rsid w:val="003D7B5C"/>
    <w:rsid w:val="003E63E0"/>
    <w:rsid w:val="003F09A9"/>
    <w:rsid w:val="003F40B4"/>
    <w:rsid w:val="003F42A7"/>
    <w:rsid w:val="00406E28"/>
    <w:rsid w:val="0041049F"/>
    <w:rsid w:val="004133E6"/>
    <w:rsid w:val="0041342B"/>
    <w:rsid w:val="00414397"/>
    <w:rsid w:val="00414436"/>
    <w:rsid w:val="004171B6"/>
    <w:rsid w:val="00417B39"/>
    <w:rsid w:val="00424F98"/>
    <w:rsid w:val="004260ED"/>
    <w:rsid w:val="00427CD0"/>
    <w:rsid w:val="00432591"/>
    <w:rsid w:val="0043538B"/>
    <w:rsid w:val="004462E9"/>
    <w:rsid w:val="004565A8"/>
    <w:rsid w:val="0046308E"/>
    <w:rsid w:val="00465DDC"/>
    <w:rsid w:val="00473254"/>
    <w:rsid w:val="00485E6D"/>
    <w:rsid w:val="00486C34"/>
    <w:rsid w:val="00487748"/>
    <w:rsid w:val="00491304"/>
    <w:rsid w:val="0049152B"/>
    <w:rsid w:val="004944AC"/>
    <w:rsid w:val="00497B89"/>
    <w:rsid w:val="004A4411"/>
    <w:rsid w:val="004B62F7"/>
    <w:rsid w:val="004C1DF8"/>
    <w:rsid w:val="004C24D7"/>
    <w:rsid w:val="004C262E"/>
    <w:rsid w:val="004C38F4"/>
    <w:rsid w:val="004C3F3D"/>
    <w:rsid w:val="004D059B"/>
    <w:rsid w:val="004D0F29"/>
    <w:rsid w:val="004D19A9"/>
    <w:rsid w:val="004D201E"/>
    <w:rsid w:val="004D3B97"/>
    <w:rsid w:val="004D4C00"/>
    <w:rsid w:val="004D55FB"/>
    <w:rsid w:val="004D769D"/>
    <w:rsid w:val="004E630E"/>
    <w:rsid w:val="004E6A2E"/>
    <w:rsid w:val="004F0153"/>
    <w:rsid w:val="004F0264"/>
    <w:rsid w:val="004F199A"/>
    <w:rsid w:val="0050131C"/>
    <w:rsid w:val="00502ADD"/>
    <w:rsid w:val="00506A72"/>
    <w:rsid w:val="00514F57"/>
    <w:rsid w:val="00516163"/>
    <w:rsid w:val="0052343E"/>
    <w:rsid w:val="00523541"/>
    <w:rsid w:val="00523AFE"/>
    <w:rsid w:val="005241DB"/>
    <w:rsid w:val="00527653"/>
    <w:rsid w:val="00533B66"/>
    <w:rsid w:val="00533C34"/>
    <w:rsid w:val="005350F5"/>
    <w:rsid w:val="00541D4B"/>
    <w:rsid w:val="005510D6"/>
    <w:rsid w:val="0055717B"/>
    <w:rsid w:val="005600EB"/>
    <w:rsid w:val="0056058A"/>
    <w:rsid w:val="005702DF"/>
    <w:rsid w:val="005711DF"/>
    <w:rsid w:val="005737E8"/>
    <w:rsid w:val="00575CDB"/>
    <w:rsid w:val="005778D6"/>
    <w:rsid w:val="00581DB1"/>
    <w:rsid w:val="00581FC4"/>
    <w:rsid w:val="005822FE"/>
    <w:rsid w:val="0058568B"/>
    <w:rsid w:val="00586AAE"/>
    <w:rsid w:val="00590706"/>
    <w:rsid w:val="0059172C"/>
    <w:rsid w:val="00595229"/>
    <w:rsid w:val="0059553A"/>
    <w:rsid w:val="00597207"/>
    <w:rsid w:val="005A10DA"/>
    <w:rsid w:val="005A22F5"/>
    <w:rsid w:val="005A243A"/>
    <w:rsid w:val="005A4043"/>
    <w:rsid w:val="005A66DC"/>
    <w:rsid w:val="005A7F77"/>
    <w:rsid w:val="005B7397"/>
    <w:rsid w:val="005C0E75"/>
    <w:rsid w:val="005C1B7D"/>
    <w:rsid w:val="005C4A89"/>
    <w:rsid w:val="005C4CD4"/>
    <w:rsid w:val="005C5938"/>
    <w:rsid w:val="005C7361"/>
    <w:rsid w:val="005D050E"/>
    <w:rsid w:val="005D7DBC"/>
    <w:rsid w:val="005E4A06"/>
    <w:rsid w:val="005E57C4"/>
    <w:rsid w:val="005E6C27"/>
    <w:rsid w:val="005F4468"/>
    <w:rsid w:val="006018B0"/>
    <w:rsid w:val="00602D8F"/>
    <w:rsid w:val="00603016"/>
    <w:rsid w:val="006062A2"/>
    <w:rsid w:val="0061708A"/>
    <w:rsid w:val="00621DCC"/>
    <w:rsid w:val="00627A10"/>
    <w:rsid w:val="00632638"/>
    <w:rsid w:val="00635EA3"/>
    <w:rsid w:val="00642CFE"/>
    <w:rsid w:val="00644BCB"/>
    <w:rsid w:val="006503F1"/>
    <w:rsid w:val="0065207C"/>
    <w:rsid w:val="00653526"/>
    <w:rsid w:val="0065692C"/>
    <w:rsid w:val="006573EF"/>
    <w:rsid w:val="00657A2F"/>
    <w:rsid w:val="00660840"/>
    <w:rsid w:val="00664D86"/>
    <w:rsid w:val="00665402"/>
    <w:rsid w:val="00666E68"/>
    <w:rsid w:val="00667ABA"/>
    <w:rsid w:val="006714AF"/>
    <w:rsid w:val="00672986"/>
    <w:rsid w:val="006730F3"/>
    <w:rsid w:val="00676A03"/>
    <w:rsid w:val="00683C95"/>
    <w:rsid w:val="00683D09"/>
    <w:rsid w:val="0068401C"/>
    <w:rsid w:val="00685473"/>
    <w:rsid w:val="006901E6"/>
    <w:rsid w:val="006910E6"/>
    <w:rsid w:val="00693069"/>
    <w:rsid w:val="00693942"/>
    <w:rsid w:val="006A1DA1"/>
    <w:rsid w:val="006A4852"/>
    <w:rsid w:val="006B3B66"/>
    <w:rsid w:val="006B5322"/>
    <w:rsid w:val="006B59AD"/>
    <w:rsid w:val="006B7780"/>
    <w:rsid w:val="006B7BF8"/>
    <w:rsid w:val="006C1938"/>
    <w:rsid w:val="006C748E"/>
    <w:rsid w:val="006D200E"/>
    <w:rsid w:val="006D25DA"/>
    <w:rsid w:val="006D53C4"/>
    <w:rsid w:val="006D6FC9"/>
    <w:rsid w:val="006E18E3"/>
    <w:rsid w:val="006E359D"/>
    <w:rsid w:val="006E6D10"/>
    <w:rsid w:val="006F3BD1"/>
    <w:rsid w:val="006F4746"/>
    <w:rsid w:val="007052EE"/>
    <w:rsid w:val="0071719F"/>
    <w:rsid w:val="00722580"/>
    <w:rsid w:val="00723BFF"/>
    <w:rsid w:val="007241CD"/>
    <w:rsid w:val="00725B70"/>
    <w:rsid w:val="00727190"/>
    <w:rsid w:val="00730494"/>
    <w:rsid w:val="00730B68"/>
    <w:rsid w:val="00730F29"/>
    <w:rsid w:val="00732EC9"/>
    <w:rsid w:val="00733ECA"/>
    <w:rsid w:val="00736F66"/>
    <w:rsid w:val="007416A3"/>
    <w:rsid w:val="007470A0"/>
    <w:rsid w:val="00752C61"/>
    <w:rsid w:val="00754D4A"/>
    <w:rsid w:val="00754D61"/>
    <w:rsid w:val="00765D34"/>
    <w:rsid w:val="00770375"/>
    <w:rsid w:val="007818E0"/>
    <w:rsid w:val="00786072"/>
    <w:rsid w:val="0078624C"/>
    <w:rsid w:val="00787F12"/>
    <w:rsid w:val="00793A9D"/>
    <w:rsid w:val="00795C20"/>
    <w:rsid w:val="007963EB"/>
    <w:rsid w:val="00796438"/>
    <w:rsid w:val="0079688D"/>
    <w:rsid w:val="007A20DC"/>
    <w:rsid w:val="007B0582"/>
    <w:rsid w:val="007B1065"/>
    <w:rsid w:val="007B7C14"/>
    <w:rsid w:val="007C32F3"/>
    <w:rsid w:val="007D2F65"/>
    <w:rsid w:val="007E5A75"/>
    <w:rsid w:val="007F1689"/>
    <w:rsid w:val="00800964"/>
    <w:rsid w:val="00801592"/>
    <w:rsid w:val="00801950"/>
    <w:rsid w:val="00801C34"/>
    <w:rsid w:val="00804A44"/>
    <w:rsid w:val="00807EC2"/>
    <w:rsid w:val="008107D0"/>
    <w:rsid w:val="008112B4"/>
    <w:rsid w:val="00812C11"/>
    <w:rsid w:val="00813115"/>
    <w:rsid w:val="00816266"/>
    <w:rsid w:val="008172AF"/>
    <w:rsid w:val="0082369D"/>
    <w:rsid w:val="00825EEF"/>
    <w:rsid w:val="00832D10"/>
    <w:rsid w:val="00840AC2"/>
    <w:rsid w:val="00842423"/>
    <w:rsid w:val="008427C1"/>
    <w:rsid w:val="0084282B"/>
    <w:rsid w:val="00846E74"/>
    <w:rsid w:val="008536AC"/>
    <w:rsid w:val="00855B4F"/>
    <w:rsid w:val="00856AC1"/>
    <w:rsid w:val="00860E7F"/>
    <w:rsid w:val="00864E59"/>
    <w:rsid w:val="00871B2F"/>
    <w:rsid w:val="00872169"/>
    <w:rsid w:val="00873E44"/>
    <w:rsid w:val="00876905"/>
    <w:rsid w:val="0087763D"/>
    <w:rsid w:val="00885C9C"/>
    <w:rsid w:val="00890B1E"/>
    <w:rsid w:val="00893FE3"/>
    <w:rsid w:val="0089409C"/>
    <w:rsid w:val="008957FD"/>
    <w:rsid w:val="008971B3"/>
    <w:rsid w:val="008A0231"/>
    <w:rsid w:val="008A574C"/>
    <w:rsid w:val="008A76D8"/>
    <w:rsid w:val="008B45BB"/>
    <w:rsid w:val="008B5411"/>
    <w:rsid w:val="008D0F0E"/>
    <w:rsid w:val="008D2EF4"/>
    <w:rsid w:val="008D50E0"/>
    <w:rsid w:val="008D57AD"/>
    <w:rsid w:val="008E04EC"/>
    <w:rsid w:val="008E4B31"/>
    <w:rsid w:val="008E5CF6"/>
    <w:rsid w:val="008E6EBE"/>
    <w:rsid w:val="008E71F5"/>
    <w:rsid w:val="008E7509"/>
    <w:rsid w:val="008E7E96"/>
    <w:rsid w:val="008F1884"/>
    <w:rsid w:val="008F4ABE"/>
    <w:rsid w:val="008F6C64"/>
    <w:rsid w:val="00902E47"/>
    <w:rsid w:val="009042F7"/>
    <w:rsid w:val="00907DF4"/>
    <w:rsid w:val="00912C0C"/>
    <w:rsid w:val="0091366E"/>
    <w:rsid w:val="00914D6E"/>
    <w:rsid w:val="00916E13"/>
    <w:rsid w:val="00917DA5"/>
    <w:rsid w:val="00920129"/>
    <w:rsid w:val="00920725"/>
    <w:rsid w:val="00925334"/>
    <w:rsid w:val="00930860"/>
    <w:rsid w:val="00931832"/>
    <w:rsid w:val="009379E4"/>
    <w:rsid w:val="00943303"/>
    <w:rsid w:val="00943A17"/>
    <w:rsid w:val="0094612C"/>
    <w:rsid w:val="009523FC"/>
    <w:rsid w:val="009552E2"/>
    <w:rsid w:val="00955804"/>
    <w:rsid w:val="009656F1"/>
    <w:rsid w:val="00966908"/>
    <w:rsid w:val="009775EA"/>
    <w:rsid w:val="00985B0E"/>
    <w:rsid w:val="009900EA"/>
    <w:rsid w:val="00992A57"/>
    <w:rsid w:val="009941AF"/>
    <w:rsid w:val="0099712F"/>
    <w:rsid w:val="009A0A7E"/>
    <w:rsid w:val="009A389E"/>
    <w:rsid w:val="009A4EC0"/>
    <w:rsid w:val="009A51AA"/>
    <w:rsid w:val="009A5940"/>
    <w:rsid w:val="009A5CF8"/>
    <w:rsid w:val="009B713D"/>
    <w:rsid w:val="009B793D"/>
    <w:rsid w:val="009C006E"/>
    <w:rsid w:val="009C073E"/>
    <w:rsid w:val="009C12EC"/>
    <w:rsid w:val="009C2743"/>
    <w:rsid w:val="009C39F9"/>
    <w:rsid w:val="009C433E"/>
    <w:rsid w:val="009C5C86"/>
    <w:rsid w:val="009D47DB"/>
    <w:rsid w:val="009D7BA5"/>
    <w:rsid w:val="009D7CCB"/>
    <w:rsid w:val="009D7FBB"/>
    <w:rsid w:val="009E0417"/>
    <w:rsid w:val="009E3907"/>
    <w:rsid w:val="009E3ED9"/>
    <w:rsid w:val="009E4A03"/>
    <w:rsid w:val="009E615B"/>
    <w:rsid w:val="009E7C37"/>
    <w:rsid w:val="009F1222"/>
    <w:rsid w:val="009F157E"/>
    <w:rsid w:val="00A0234D"/>
    <w:rsid w:val="00A031CB"/>
    <w:rsid w:val="00A03B39"/>
    <w:rsid w:val="00A03C02"/>
    <w:rsid w:val="00A03CAC"/>
    <w:rsid w:val="00A10D06"/>
    <w:rsid w:val="00A12281"/>
    <w:rsid w:val="00A128A2"/>
    <w:rsid w:val="00A1305A"/>
    <w:rsid w:val="00A13061"/>
    <w:rsid w:val="00A15EFF"/>
    <w:rsid w:val="00A1721F"/>
    <w:rsid w:val="00A22C5D"/>
    <w:rsid w:val="00A25412"/>
    <w:rsid w:val="00A25EC5"/>
    <w:rsid w:val="00A3250F"/>
    <w:rsid w:val="00A36BA9"/>
    <w:rsid w:val="00A404C2"/>
    <w:rsid w:val="00A46582"/>
    <w:rsid w:val="00A539CD"/>
    <w:rsid w:val="00A554A7"/>
    <w:rsid w:val="00A56F95"/>
    <w:rsid w:val="00A61D16"/>
    <w:rsid w:val="00A627A4"/>
    <w:rsid w:val="00A738D5"/>
    <w:rsid w:val="00A83B23"/>
    <w:rsid w:val="00A9148C"/>
    <w:rsid w:val="00A91EF8"/>
    <w:rsid w:val="00A924D2"/>
    <w:rsid w:val="00A929F2"/>
    <w:rsid w:val="00A92A40"/>
    <w:rsid w:val="00A930A9"/>
    <w:rsid w:val="00A94A8E"/>
    <w:rsid w:val="00A959EB"/>
    <w:rsid w:val="00A95E12"/>
    <w:rsid w:val="00AA174B"/>
    <w:rsid w:val="00AA2AF9"/>
    <w:rsid w:val="00AA7DFE"/>
    <w:rsid w:val="00AB3BA6"/>
    <w:rsid w:val="00AB4006"/>
    <w:rsid w:val="00AB4B7B"/>
    <w:rsid w:val="00AB4D5D"/>
    <w:rsid w:val="00AC137D"/>
    <w:rsid w:val="00AD0B8B"/>
    <w:rsid w:val="00AD16EA"/>
    <w:rsid w:val="00AD17AC"/>
    <w:rsid w:val="00AD2A33"/>
    <w:rsid w:val="00AD4275"/>
    <w:rsid w:val="00AD42D8"/>
    <w:rsid w:val="00AD47FF"/>
    <w:rsid w:val="00AD7E59"/>
    <w:rsid w:val="00AE0137"/>
    <w:rsid w:val="00AE1D90"/>
    <w:rsid w:val="00AE4BE3"/>
    <w:rsid w:val="00AE5341"/>
    <w:rsid w:val="00AF3295"/>
    <w:rsid w:val="00AF43D0"/>
    <w:rsid w:val="00B022D4"/>
    <w:rsid w:val="00B05D26"/>
    <w:rsid w:val="00B068AD"/>
    <w:rsid w:val="00B10CB6"/>
    <w:rsid w:val="00B10E0C"/>
    <w:rsid w:val="00B10E62"/>
    <w:rsid w:val="00B130C0"/>
    <w:rsid w:val="00B15C3E"/>
    <w:rsid w:val="00B163FF"/>
    <w:rsid w:val="00B17BB7"/>
    <w:rsid w:val="00B22F9A"/>
    <w:rsid w:val="00B32D78"/>
    <w:rsid w:val="00B44A4F"/>
    <w:rsid w:val="00B5526C"/>
    <w:rsid w:val="00B56B26"/>
    <w:rsid w:val="00B6076D"/>
    <w:rsid w:val="00B64CC8"/>
    <w:rsid w:val="00B66644"/>
    <w:rsid w:val="00B75359"/>
    <w:rsid w:val="00B75A0C"/>
    <w:rsid w:val="00B8628E"/>
    <w:rsid w:val="00B90121"/>
    <w:rsid w:val="00B95826"/>
    <w:rsid w:val="00B9730C"/>
    <w:rsid w:val="00B97782"/>
    <w:rsid w:val="00BA0177"/>
    <w:rsid w:val="00BA07EC"/>
    <w:rsid w:val="00BA3BD0"/>
    <w:rsid w:val="00BA48D1"/>
    <w:rsid w:val="00BA6AA3"/>
    <w:rsid w:val="00BB01A8"/>
    <w:rsid w:val="00BB25AF"/>
    <w:rsid w:val="00BB4433"/>
    <w:rsid w:val="00BB6634"/>
    <w:rsid w:val="00BB6C3F"/>
    <w:rsid w:val="00BD3762"/>
    <w:rsid w:val="00BD42EC"/>
    <w:rsid w:val="00BE1AAC"/>
    <w:rsid w:val="00BE1DF7"/>
    <w:rsid w:val="00BE42B7"/>
    <w:rsid w:val="00BE6A3E"/>
    <w:rsid w:val="00BE71F6"/>
    <w:rsid w:val="00BF02A6"/>
    <w:rsid w:val="00BF14A8"/>
    <w:rsid w:val="00BF25D3"/>
    <w:rsid w:val="00BF49E7"/>
    <w:rsid w:val="00BF558C"/>
    <w:rsid w:val="00BF59FE"/>
    <w:rsid w:val="00BF649D"/>
    <w:rsid w:val="00C044A8"/>
    <w:rsid w:val="00C04FCD"/>
    <w:rsid w:val="00C063C8"/>
    <w:rsid w:val="00C065CB"/>
    <w:rsid w:val="00C11BBC"/>
    <w:rsid w:val="00C14525"/>
    <w:rsid w:val="00C1609D"/>
    <w:rsid w:val="00C21710"/>
    <w:rsid w:val="00C274C2"/>
    <w:rsid w:val="00C317A1"/>
    <w:rsid w:val="00C31A2B"/>
    <w:rsid w:val="00C440BD"/>
    <w:rsid w:val="00C45A23"/>
    <w:rsid w:val="00C520D6"/>
    <w:rsid w:val="00C5462B"/>
    <w:rsid w:val="00C620BE"/>
    <w:rsid w:val="00C67A9E"/>
    <w:rsid w:val="00C7001A"/>
    <w:rsid w:val="00C71133"/>
    <w:rsid w:val="00C72843"/>
    <w:rsid w:val="00C75694"/>
    <w:rsid w:val="00C75A3B"/>
    <w:rsid w:val="00C81B87"/>
    <w:rsid w:val="00C8398E"/>
    <w:rsid w:val="00C9119D"/>
    <w:rsid w:val="00C93EA1"/>
    <w:rsid w:val="00C9637F"/>
    <w:rsid w:val="00C971BF"/>
    <w:rsid w:val="00CA4404"/>
    <w:rsid w:val="00CA5C14"/>
    <w:rsid w:val="00CB0CCA"/>
    <w:rsid w:val="00CB5233"/>
    <w:rsid w:val="00CC0296"/>
    <w:rsid w:val="00CC1C13"/>
    <w:rsid w:val="00CC4ECD"/>
    <w:rsid w:val="00CC5C3D"/>
    <w:rsid w:val="00CD6243"/>
    <w:rsid w:val="00CD68A8"/>
    <w:rsid w:val="00CE29D4"/>
    <w:rsid w:val="00CE58B0"/>
    <w:rsid w:val="00CE76AB"/>
    <w:rsid w:val="00CF18B5"/>
    <w:rsid w:val="00CF26C4"/>
    <w:rsid w:val="00CF3ED4"/>
    <w:rsid w:val="00CF6180"/>
    <w:rsid w:val="00D00D71"/>
    <w:rsid w:val="00D00D85"/>
    <w:rsid w:val="00D02D02"/>
    <w:rsid w:val="00D03BC9"/>
    <w:rsid w:val="00D073B4"/>
    <w:rsid w:val="00D12C70"/>
    <w:rsid w:val="00D147B4"/>
    <w:rsid w:val="00D15E35"/>
    <w:rsid w:val="00D217CB"/>
    <w:rsid w:val="00D24AB7"/>
    <w:rsid w:val="00D2630A"/>
    <w:rsid w:val="00D3191A"/>
    <w:rsid w:val="00D31C53"/>
    <w:rsid w:val="00D31E42"/>
    <w:rsid w:val="00D35165"/>
    <w:rsid w:val="00D45606"/>
    <w:rsid w:val="00D47319"/>
    <w:rsid w:val="00D474E4"/>
    <w:rsid w:val="00D47B23"/>
    <w:rsid w:val="00D51950"/>
    <w:rsid w:val="00D51E8F"/>
    <w:rsid w:val="00D635A8"/>
    <w:rsid w:val="00D66FC6"/>
    <w:rsid w:val="00D71257"/>
    <w:rsid w:val="00D7500F"/>
    <w:rsid w:val="00D75B03"/>
    <w:rsid w:val="00D862DB"/>
    <w:rsid w:val="00D86D2C"/>
    <w:rsid w:val="00D90043"/>
    <w:rsid w:val="00D90243"/>
    <w:rsid w:val="00D91463"/>
    <w:rsid w:val="00D91A44"/>
    <w:rsid w:val="00D93673"/>
    <w:rsid w:val="00D94A54"/>
    <w:rsid w:val="00D94A66"/>
    <w:rsid w:val="00D94E7E"/>
    <w:rsid w:val="00D97772"/>
    <w:rsid w:val="00DA04AE"/>
    <w:rsid w:val="00DA498E"/>
    <w:rsid w:val="00DA64DB"/>
    <w:rsid w:val="00DC00CA"/>
    <w:rsid w:val="00DC431A"/>
    <w:rsid w:val="00DC517E"/>
    <w:rsid w:val="00DC6AA8"/>
    <w:rsid w:val="00DC780D"/>
    <w:rsid w:val="00DD59A5"/>
    <w:rsid w:val="00DE0A52"/>
    <w:rsid w:val="00DE3E85"/>
    <w:rsid w:val="00DE4EE1"/>
    <w:rsid w:val="00DF1620"/>
    <w:rsid w:val="00DF4915"/>
    <w:rsid w:val="00DF59EE"/>
    <w:rsid w:val="00E01B06"/>
    <w:rsid w:val="00E0334C"/>
    <w:rsid w:val="00E046C6"/>
    <w:rsid w:val="00E15F6F"/>
    <w:rsid w:val="00E26D51"/>
    <w:rsid w:val="00E3164C"/>
    <w:rsid w:val="00E33A0A"/>
    <w:rsid w:val="00E36E35"/>
    <w:rsid w:val="00E3741E"/>
    <w:rsid w:val="00E4161D"/>
    <w:rsid w:val="00E443D0"/>
    <w:rsid w:val="00E51F92"/>
    <w:rsid w:val="00E54B94"/>
    <w:rsid w:val="00E54F98"/>
    <w:rsid w:val="00E5736E"/>
    <w:rsid w:val="00E573E9"/>
    <w:rsid w:val="00E615DA"/>
    <w:rsid w:val="00E6761D"/>
    <w:rsid w:val="00E728F8"/>
    <w:rsid w:val="00E77ABF"/>
    <w:rsid w:val="00E80E17"/>
    <w:rsid w:val="00E869E1"/>
    <w:rsid w:val="00E93B74"/>
    <w:rsid w:val="00EA1012"/>
    <w:rsid w:val="00EA1C3E"/>
    <w:rsid w:val="00EB1313"/>
    <w:rsid w:val="00EB17D8"/>
    <w:rsid w:val="00EB3E8B"/>
    <w:rsid w:val="00EB5601"/>
    <w:rsid w:val="00EB5F0F"/>
    <w:rsid w:val="00EC2CC6"/>
    <w:rsid w:val="00ED3589"/>
    <w:rsid w:val="00EE30A8"/>
    <w:rsid w:val="00EE440D"/>
    <w:rsid w:val="00EF29C6"/>
    <w:rsid w:val="00EF4BC9"/>
    <w:rsid w:val="00EF4FDE"/>
    <w:rsid w:val="00EF51A5"/>
    <w:rsid w:val="00EF5564"/>
    <w:rsid w:val="00EF7809"/>
    <w:rsid w:val="00F0571B"/>
    <w:rsid w:val="00F076C9"/>
    <w:rsid w:val="00F078BC"/>
    <w:rsid w:val="00F14D40"/>
    <w:rsid w:val="00F206FE"/>
    <w:rsid w:val="00F31FD5"/>
    <w:rsid w:val="00F327BD"/>
    <w:rsid w:val="00F37B6D"/>
    <w:rsid w:val="00F407D4"/>
    <w:rsid w:val="00F40E51"/>
    <w:rsid w:val="00F47A68"/>
    <w:rsid w:val="00F47C88"/>
    <w:rsid w:val="00F50A62"/>
    <w:rsid w:val="00F53455"/>
    <w:rsid w:val="00F57AD3"/>
    <w:rsid w:val="00F57F0F"/>
    <w:rsid w:val="00F60FD0"/>
    <w:rsid w:val="00F61FB3"/>
    <w:rsid w:val="00F657A8"/>
    <w:rsid w:val="00F671EF"/>
    <w:rsid w:val="00F70F70"/>
    <w:rsid w:val="00F72C42"/>
    <w:rsid w:val="00F77C6F"/>
    <w:rsid w:val="00F80DE6"/>
    <w:rsid w:val="00F81449"/>
    <w:rsid w:val="00F82FDA"/>
    <w:rsid w:val="00F83092"/>
    <w:rsid w:val="00F92F4A"/>
    <w:rsid w:val="00F94B5C"/>
    <w:rsid w:val="00F96350"/>
    <w:rsid w:val="00F972D4"/>
    <w:rsid w:val="00FA1810"/>
    <w:rsid w:val="00FA19CF"/>
    <w:rsid w:val="00FA3B90"/>
    <w:rsid w:val="00FA3BE3"/>
    <w:rsid w:val="00FA5CDB"/>
    <w:rsid w:val="00FB159C"/>
    <w:rsid w:val="00FB27E4"/>
    <w:rsid w:val="00FB7387"/>
    <w:rsid w:val="00FC0669"/>
    <w:rsid w:val="00FC4AC2"/>
    <w:rsid w:val="00FD13A0"/>
    <w:rsid w:val="00FD6C61"/>
    <w:rsid w:val="00FD6DDD"/>
    <w:rsid w:val="00FE0266"/>
    <w:rsid w:val="00FE12F5"/>
    <w:rsid w:val="00FF0CD7"/>
    <w:rsid w:val="00FF163E"/>
    <w:rsid w:val="00FF445B"/>
    <w:rsid w:val="00FF4E26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7BBA"/>
  </w:style>
  <w:style w:type="paragraph" w:styleId="Nagwek1">
    <w:name w:val="heading 1"/>
    <w:basedOn w:val="Normalny"/>
    <w:next w:val="Normalny"/>
    <w:link w:val="Nagwek1Znak"/>
    <w:uiPriority w:val="9"/>
    <w:qFormat/>
    <w:rsid w:val="000F7BBA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7BB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7BB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F7BBA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7BBA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7BB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7BB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7BB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7BB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073B4"/>
    <w:pPr>
      <w:suppressAutoHyphens/>
      <w:autoSpaceDN w:val="0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Nagwek">
    <w:name w:val="header"/>
    <w:basedOn w:val="Standard"/>
    <w:next w:val="Textbody"/>
    <w:rsid w:val="00D073B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D073B4"/>
    <w:pPr>
      <w:spacing w:after="120"/>
    </w:pPr>
  </w:style>
  <w:style w:type="paragraph" w:styleId="Lista">
    <w:name w:val="List"/>
    <w:basedOn w:val="Textbody"/>
    <w:rsid w:val="00D073B4"/>
    <w:rPr>
      <w:rFonts w:cs="Mangal"/>
    </w:rPr>
  </w:style>
  <w:style w:type="paragraph" w:styleId="Legenda">
    <w:name w:val="caption"/>
    <w:basedOn w:val="Normalny"/>
    <w:next w:val="Normalny"/>
    <w:uiPriority w:val="35"/>
    <w:unhideWhenUsed/>
    <w:rsid w:val="000F7BBA"/>
    <w:rPr>
      <w:b/>
      <w:bCs/>
      <w:sz w:val="18"/>
      <w:szCs w:val="18"/>
    </w:rPr>
  </w:style>
  <w:style w:type="paragraph" w:customStyle="1" w:styleId="Index">
    <w:name w:val="Index"/>
    <w:basedOn w:val="Standard"/>
    <w:rsid w:val="00D073B4"/>
    <w:pPr>
      <w:suppressLineNumbers/>
    </w:pPr>
    <w:rPr>
      <w:rFonts w:cs="Mangal"/>
    </w:rPr>
  </w:style>
  <w:style w:type="paragraph" w:styleId="Stopka">
    <w:name w:val="footer"/>
    <w:basedOn w:val="Standard"/>
    <w:uiPriority w:val="99"/>
    <w:rsid w:val="00D073B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Standard"/>
    <w:rsid w:val="00D073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0F7BBA"/>
    <w:pPr>
      <w:ind w:left="720"/>
      <w:contextualSpacing/>
    </w:pPr>
  </w:style>
  <w:style w:type="paragraph" w:styleId="Bezodstpw">
    <w:name w:val="No Spacing"/>
    <w:basedOn w:val="Normalny"/>
    <w:qFormat/>
    <w:rsid w:val="000F7BBA"/>
    <w:pPr>
      <w:spacing w:after="0" w:line="240" w:lineRule="auto"/>
    </w:pPr>
  </w:style>
  <w:style w:type="paragraph" w:customStyle="1" w:styleId="TableContents">
    <w:name w:val="Table Contents"/>
    <w:basedOn w:val="Standard"/>
    <w:rsid w:val="00D073B4"/>
    <w:pPr>
      <w:suppressLineNumbers/>
    </w:pPr>
  </w:style>
  <w:style w:type="paragraph" w:customStyle="1" w:styleId="TableHeading">
    <w:name w:val="Table Heading"/>
    <w:basedOn w:val="TableContents"/>
    <w:rsid w:val="00D073B4"/>
    <w:pPr>
      <w:jc w:val="center"/>
    </w:pPr>
    <w:rPr>
      <w:b/>
      <w:bCs/>
    </w:rPr>
  </w:style>
  <w:style w:type="paragraph" w:customStyle="1" w:styleId="Textbodyindent">
    <w:name w:val="Text body indent"/>
    <w:basedOn w:val="Standard"/>
    <w:rsid w:val="00D073B4"/>
    <w:pPr>
      <w:tabs>
        <w:tab w:val="left" w:pos="2552"/>
        <w:tab w:val="left" w:pos="4253"/>
      </w:tabs>
      <w:ind w:left="1854" w:firstLine="1"/>
    </w:pPr>
    <w:rPr>
      <w:rFonts w:ascii="Arial" w:hAnsi="Arial"/>
      <w:sz w:val="24"/>
    </w:rPr>
  </w:style>
  <w:style w:type="paragraph" w:customStyle="1" w:styleId="Default">
    <w:name w:val="Default"/>
    <w:basedOn w:val="Standard"/>
    <w:rsid w:val="00D073B4"/>
    <w:pPr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bidi="hi-IN"/>
    </w:rPr>
  </w:style>
  <w:style w:type="paragraph" w:customStyle="1" w:styleId="Standarduser">
    <w:name w:val="Standard (user)"/>
    <w:rsid w:val="00D073B4"/>
    <w:pPr>
      <w:suppressAutoHyphens/>
      <w:autoSpaceDN w:val="0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StylTekstpodstawowyArial11pt">
    <w:name w:val="Styl Tekst podstawowy + Arial 11 pt"/>
    <w:basedOn w:val="Textbody"/>
    <w:rsid w:val="00D073B4"/>
    <w:pPr>
      <w:suppressAutoHyphens w:val="0"/>
      <w:spacing w:after="0"/>
    </w:pPr>
    <w:rPr>
      <w:rFonts w:ascii="Arial" w:hAnsi="Arial" w:cs="Arial"/>
      <w:b/>
      <w:color w:val="808080"/>
      <w:szCs w:val="24"/>
    </w:rPr>
  </w:style>
  <w:style w:type="character" w:customStyle="1" w:styleId="WW8Num1z0">
    <w:name w:val="WW8Num1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1z1">
    <w:name w:val="WW8Num1z1"/>
    <w:rsid w:val="00D073B4"/>
    <w:rPr>
      <w:rFonts w:ascii="Times New Roman" w:hAnsi="Times New Roman"/>
      <w:b/>
      <w:bCs/>
      <w:position w:val="0"/>
      <w:sz w:val="24"/>
      <w:szCs w:val="24"/>
      <w:vertAlign w:val="superscript"/>
    </w:rPr>
  </w:style>
  <w:style w:type="character" w:customStyle="1" w:styleId="WW8Num1z3">
    <w:name w:val="WW8Num1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2z0">
    <w:name w:val="WW8Num2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2z3">
    <w:name w:val="WW8Num2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3z0">
    <w:name w:val="WW8Num3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3z3">
    <w:name w:val="WW8Num3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4z0">
    <w:name w:val="WW8Num4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4z3">
    <w:name w:val="WW8Num4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5z0">
    <w:name w:val="WW8Num5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5z3">
    <w:name w:val="WW8Num5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6z0">
    <w:name w:val="WW8Num6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6z3">
    <w:name w:val="WW8Num6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7z3">
    <w:name w:val="WW8Num7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D073B4"/>
    <w:rPr>
      <w:rFonts w:ascii="Symbol" w:hAnsi="Symbol"/>
    </w:rPr>
  </w:style>
  <w:style w:type="character" w:customStyle="1" w:styleId="WW8Num8z1">
    <w:name w:val="WW8Num8z1"/>
    <w:rsid w:val="00D073B4"/>
    <w:rPr>
      <w:rFonts w:ascii="Courier New" w:hAnsi="Courier New" w:cs="Courier New"/>
    </w:rPr>
  </w:style>
  <w:style w:type="character" w:customStyle="1" w:styleId="WW8Num8z2">
    <w:name w:val="WW8Num8z2"/>
    <w:rsid w:val="00D073B4"/>
    <w:rPr>
      <w:rFonts w:ascii="Wingdings" w:hAnsi="Wingdings"/>
    </w:rPr>
  </w:style>
  <w:style w:type="character" w:customStyle="1" w:styleId="WW8Num9z0">
    <w:name w:val="WW8Num9z0"/>
    <w:rsid w:val="00D073B4"/>
    <w:rPr>
      <w:b/>
    </w:rPr>
  </w:style>
  <w:style w:type="character" w:customStyle="1" w:styleId="WW8Num11z0">
    <w:name w:val="WW8Num11z0"/>
    <w:rsid w:val="00D073B4"/>
    <w:rPr>
      <w:rFonts w:ascii="Century Gothic" w:eastAsia="Calibri" w:hAnsi="Century Gothic" w:cs="Arial"/>
    </w:rPr>
  </w:style>
  <w:style w:type="character" w:customStyle="1" w:styleId="WW8Num14z0">
    <w:name w:val="WW8Num14z0"/>
    <w:rsid w:val="00D073B4"/>
    <w:rPr>
      <w:rFonts w:ascii="Symbol" w:hAnsi="Symbol"/>
    </w:rPr>
  </w:style>
  <w:style w:type="character" w:customStyle="1" w:styleId="WW8Num14z1">
    <w:name w:val="WW8Num14z1"/>
    <w:rsid w:val="00D073B4"/>
    <w:rPr>
      <w:rFonts w:ascii="Courier New" w:hAnsi="Courier New" w:cs="Courier New"/>
    </w:rPr>
  </w:style>
  <w:style w:type="character" w:customStyle="1" w:styleId="WW8Num14z2">
    <w:name w:val="WW8Num14z2"/>
    <w:rsid w:val="00D073B4"/>
    <w:rPr>
      <w:rFonts w:ascii="Wingdings" w:hAnsi="Wingdings"/>
    </w:rPr>
  </w:style>
  <w:style w:type="character" w:customStyle="1" w:styleId="WW8Num15z0">
    <w:name w:val="WW8Num15z0"/>
    <w:rsid w:val="00D073B4"/>
    <w:rPr>
      <w:rFonts w:ascii="Symbol" w:hAnsi="Symbol"/>
    </w:rPr>
  </w:style>
  <w:style w:type="character" w:customStyle="1" w:styleId="WW8Num15z1">
    <w:name w:val="WW8Num15z1"/>
    <w:rsid w:val="00D073B4"/>
    <w:rPr>
      <w:rFonts w:ascii="Courier New" w:hAnsi="Courier New" w:cs="Courier New"/>
    </w:rPr>
  </w:style>
  <w:style w:type="character" w:customStyle="1" w:styleId="WW8Num15z2">
    <w:name w:val="WW8Num15z2"/>
    <w:rsid w:val="00D073B4"/>
    <w:rPr>
      <w:rFonts w:ascii="Wingdings" w:hAnsi="Wingdings"/>
    </w:rPr>
  </w:style>
  <w:style w:type="character" w:customStyle="1" w:styleId="WW8Num16z0">
    <w:name w:val="WW8Num16z0"/>
    <w:rsid w:val="00D073B4"/>
    <w:rPr>
      <w:rFonts w:ascii="Century Gothic" w:eastAsia="Calibri" w:hAnsi="Century Gothic" w:cs="Arial"/>
    </w:rPr>
  </w:style>
  <w:style w:type="character" w:customStyle="1" w:styleId="WW8Num17z0">
    <w:name w:val="WW8Num17z0"/>
    <w:rsid w:val="00D073B4"/>
    <w:rPr>
      <w:rFonts w:ascii="Symbol" w:hAnsi="Symbol"/>
    </w:rPr>
  </w:style>
  <w:style w:type="character" w:customStyle="1" w:styleId="WW8Num18z0">
    <w:name w:val="WW8Num18z0"/>
    <w:rsid w:val="00D073B4"/>
    <w:rPr>
      <w:rFonts w:ascii="Symbol" w:hAnsi="Symbol"/>
    </w:rPr>
  </w:style>
  <w:style w:type="character" w:customStyle="1" w:styleId="WW8Num18z1">
    <w:name w:val="WW8Num18z1"/>
    <w:rsid w:val="00D073B4"/>
    <w:rPr>
      <w:rFonts w:ascii="Courier New" w:hAnsi="Courier New" w:cs="Courier New"/>
    </w:rPr>
  </w:style>
  <w:style w:type="character" w:customStyle="1" w:styleId="WW8Num18z2">
    <w:name w:val="WW8Num18z2"/>
    <w:rsid w:val="00D073B4"/>
    <w:rPr>
      <w:rFonts w:ascii="Wingdings" w:hAnsi="Wingdings"/>
    </w:rPr>
  </w:style>
  <w:style w:type="character" w:customStyle="1" w:styleId="WW8Num19z0">
    <w:name w:val="WW8Num19z0"/>
    <w:rsid w:val="00D073B4"/>
    <w:rPr>
      <w:rFonts w:ascii="Symbol" w:hAnsi="Symbol"/>
    </w:rPr>
  </w:style>
  <w:style w:type="character" w:customStyle="1" w:styleId="WW8Num19z1">
    <w:name w:val="WW8Num19z1"/>
    <w:rsid w:val="00D073B4"/>
    <w:rPr>
      <w:rFonts w:ascii="Courier New" w:hAnsi="Courier New" w:cs="Courier New"/>
    </w:rPr>
  </w:style>
  <w:style w:type="character" w:customStyle="1" w:styleId="WW8Num19z2">
    <w:name w:val="WW8Num19z2"/>
    <w:rsid w:val="00D073B4"/>
    <w:rPr>
      <w:rFonts w:ascii="Wingdings" w:hAnsi="Wingdings"/>
    </w:rPr>
  </w:style>
  <w:style w:type="character" w:customStyle="1" w:styleId="WW8Num20z0">
    <w:name w:val="WW8Num20z0"/>
    <w:rsid w:val="00D073B4"/>
    <w:rPr>
      <w:rFonts w:ascii="Symbol" w:hAnsi="Symbol"/>
    </w:rPr>
  </w:style>
  <w:style w:type="character" w:customStyle="1" w:styleId="WW8Num20z1">
    <w:name w:val="WW8Num20z1"/>
    <w:rsid w:val="00D073B4"/>
    <w:rPr>
      <w:rFonts w:ascii="Courier New" w:hAnsi="Courier New" w:cs="Courier New"/>
    </w:rPr>
  </w:style>
  <w:style w:type="character" w:customStyle="1" w:styleId="WW8Num20z2">
    <w:name w:val="WW8Num20z2"/>
    <w:rsid w:val="00D073B4"/>
    <w:rPr>
      <w:rFonts w:ascii="Wingdings" w:hAnsi="Wingdings"/>
    </w:rPr>
  </w:style>
  <w:style w:type="character" w:customStyle="1" w:styleId="WW8Num21z0">
    <w:name w:val="WW8Num21z0"/>
    <w:rsid w:val="00D073B4"/>
    <w:rPr>
      <w:rFonts w:ascii="Symbol" w:hAnsi="Symbol"/>
    </w:rPr>
  </w:style>
  <w:style w:type="character" w:customStyle="1" w:styleId="WW8Num21z1">
    <w:name w:val="WW8Num21z1"/>
    <w:rsid w:val="00D073B4"/>
    <w:rPr>
      <w:rFonts w:ascii="Courier New" w:hAnsi="Courier New" w:cs="Courier New"/>
    </w:rPr>
  </w:style>
  <w:style w:type="character" w:customStyle="1" w:styleId="WW8Num21z2">
    <w:name w:val="WW8Num21z2"/>
    <w:rsid w:val="00D073B4"/>
    <w:rPr>
      <w:rFonts w:ascii="Wingdings" w:hAnsi="Wingdings"/>
    </w:rPr>
  </w:style>
  <w:style w:type="character" w:customStyle="1" w:styleId="WW8Num22z0">
    <w:name w:val="WW8Num22z0"/>
    <w:rsid w:val="00D073B4"/>
    <w:rPr>
      <w:b w:val="0"/>
    </w:rPr>
  </w:style>
  <w:style w:type="character" w:customStyle="1" w:styleId="WW8Num23z0">
    <w:name w:val="WW8Num23z0"/>
    <w:rsid w:val="00D073B4"/>
    <w:rPr>
      <w:b w:val="0"/>
    </w:rPr>
  </w:style>
  <w:style w:type="character" w:customStyle="1" w:styleId="WW8Num26z0">
    <w:name w:val="WW8Num26z0"/>
    <w:rsid w:val="00D073B4"/>
    <w:rPr>
      <w:rFonts w:ascii="Century Gothic" w:hAnsi="Century Gothic"/>
      <w:b/>
      <w:bCs/>
      <w:sz w:val="24"/>
      <w:szCs w:val="24"/>
    </w:rPr>
  </w:style>
  <w:style w:type="character" w:customStyle="1" w:styleId="WW8Num26z1">
    <w:name w:val="WW8Num26z1"/>
    <w:rsid w:val="00D073B4"/>
    <w:rPr>
      <w:rFonts w:ascii="Century Gothic" w:hAnsi="Century Gothic"/>
      <w:b/>
      <w:bCs/>
      <w:position w:val="0"/>
      <w:sz w:val="22"/>
      <w:szCs w:val="22"/>
      <w:vertAlign w:val="baseline"/>
    </w:rPr>
  </w:style>
  <w:style w:type="character" w:customStyle="1" w:styleId="WW8Num26z2">
    <w:name w:val="WW8Num26z2"/>
    <w:rsid w:val="00D073B4"/>
    <w:rPr>
      <w:rFonts w:ascii="Century Gothic" w:hAnsi="Century Gothic"/>
      <w:b/>
      <w:bCs/>
      <w:sz w:val="22"/>
      <w:szCs w:val="22"/>
    </w:rPr>
  </w:style>
  <w:style w:type="character" w:customStyle="1" w:styleId="WW8Num26z3">
    <w:name w:val="WW8Num26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27z1">
    <w:name w:val="WW8Num27z1"/>
    <w:rsid w:val="00D073B4"/>
    <w:rPr>
      <w:rFonts w:ascii="Century Gothic" w:eastAsia="Calibri" w:hAnsi="Century Gothic" w:cs="Tahoma"/>
    </w:rPr>
  </w:style>
  <w:style w:type="character" w:customStyle="1" w:styleId="WW8Num28z0">
    <w:name w:val="WW8Num28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28z1">
    <w:name w:val="WW8Num28z1"/>
    <w:rsid w:val="00D073B4"/>
    <w:rPr>
      <w:rFonts w:ascii="Times New Roman" w:hAnsi="Times New Roman"/>
      <w:b/>
      <w:bCs/>
      <w:position w:val="0"/>
      <w:sz w:val="24"/>
      <w:szCs w:val="24"/>
      <w:vertAlign w:val="superscript"/>
    </w:rPr>
  </w:style>
  <w:style w:type="character" w:customStyle="1" w:styleId="WW8Num28z3">
    <w:name w:val="WW8Num28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32z0">
    <w:name w:val="WW8Num32z0"/>
    <w:rsid w:val="00D073B4"/>
    <w:rPr>
      <w:rFonts w:ascii="Symbol" w:hAnsi="Symbol"/>
      <w:sz w:val="18"/>
      <w:szCs w:val="18"/>
    </w:rPr>
  </w:style>
  <w:style w:type="character" w:customStyle="1" w:styleId="WW8Num32z1">
    <w:name w:val="WW8Num32z1"/>
    <w:rsid w:val="00D073B4"/>
    <w:rPr>
      <w:rFonts w:ascii="Courier New" w:hAnsi="Courier New" w:cs="Courier New"/>
    </w:rPr>
  </w:style>
  <w:style w:type="character" w:customStyle="1" w:styleId="WW8Num32z2">
    <w:name w:val="WW8Num32z2"/>
    <w:rsid w:val="00D073B4"/>
    <w:rPr>
      <w:rFonts w:ascii="Wingdings" w:hAnsi="Wingdings"/>
    </w:rPr>
  </w:style>
  <w:style w:type="character" w:customStyle="1" w:styleId="WW8Num32z3">
    <w:name w:val="WW8Num32z3"/>
    <w:rsid w:val="00D073B4"/>
    <w:rPr>
      <w:rFonts w:ascii="Symbol" w:hAnsi="Symbol"/>
    </w:rPr>
  </w:style>
  <w:style w:type="character" w:customStyle="1" w:styleId="WW8Num33z0">
    <w:name w:val="WW8Num33z0"/>
    <w:rsid w:val="00D073B4"/>
    <w:rPr>
      <w:rFonts w:ascii="Symbol" w:hAnsi="Symbol"/>
    </w:rPr>
  </w:style>
  <w:style w:type="character" w:customStyle="1" w:styleId="WW8Num33z1">
    <w:name w:val="WW8Num33z1"/>
    <w:rsid w:val="00D073B4"/>
    <w:rPr>
      <w:rFonts w:ascii="Courier New" w:hAnsi="Courier New" w:cs="Courier New"/>
    </w:rPr>
  </w:style>
  <w:style w:type="character" w:customStyle="1" w:styleId="WW8Num33z2">
    <w:name w:val="WW8Num33z2"/>
    <w:rsid w:val="00D073B4"/>
    <w:rPr>
      <w:rFonts w:ascii="Wingdings" w:hAnsi="Wingdings"/>
    </w:rPr>
  </w:style>
  <w:style w:type="character" w:customStyle="1" w:styleId="NagwekZnak">
    <w:name w:val="Nagłówek Znak"/>
    <w:basedOn w:val="Domylnaczcionkaakapitu"/>
    <w:rsid w:val="00D073B4"/>
  </w:style>
  <w:style w:type="character" w:customStyle="1" w:styleId="StopkaZnak">
    <w:name w:val="Stopka Znak"/>
    <w:basedOn w:val="Domylnaczcionkaakapitu"/>
    <w:uiPriority w:val="99"/>
    <w:rsid w:val="00D073B4"/>
  </w:style>
  <w:style w:type="character" w:customStyle="1" w:styleId="TekstdymkaZnak">
    <w:name w:val="Tekst dymka Znak"/>
    <w:basedOn w:val="Domylnaczcionkaakapitu"/>
    <w:rsid w:val="00D073B4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Domylnaczcionkaakapitu"/>
    <w:rsid w:val="00D073B4"/>
    <w:rPr>
      <w:color w:val="0000FF"/>
      <w:u w:val="single"/>
    </w:rPr>
  </w:style>
  <w:style w:type="character" w:customStyle="1" w:styleId="postbody1">
    <w:name w:val="postbody1"/>
    <w:basedOn w:val="Domylnaczcionkaakapitu"/>
    <w:rsid w:val="00D073B4"/>
    <w:rPr>
      <w:sz w:val="18"/>
      <w:szCs w:val="18"/>
    </w:rPr>
  </w:style>
  <w:style w:type="character" w:customStyle="1" w:styleId="NumberingSymbols">
    <w:name w:val="Numbering Symbols"/>
    <w:rsid w:val="00D073B4"/>
    <w:rPr>
      <w:b/>
      <w:bCs/>
    </w:rPr>
  </w:style>
  <w:style w:type="character" w:customStyle="1" w:styleId="BulletSymbols">
    <w:name w:val="Bullet Symbols"/>
    <w:rsid w:val="00D073B4"/>
    <w:rPr>
      <w:rFonts w:ascii="OpenSymbol" w:eastAsia="OpenSymbol" w:hAnsi="OpenSymbol" w:cs="OpenSymbol"/>
    </w:rPr>
  </w:style>
  <w:style w:type="character" w:styleId="Uwydatnienie">
    <w:name w:val="Emphasis"/>
    <w:uiPriority w:val="20"/>
    <w:qFormat/>
    <w:rsid w:val="000F7BBA"/>
    <w:rPr>
      <w:b/>
      <w:bCs/>
      <w:i/>
      <w:iCs/>
      <w:spacing w:val="10"/>
    </w:rPr>
  </w:style>
  <w:style w:type="character" w:customStyle="1" w:styleId="StrongEmphasis">
    <w:name w:val="Strong Emphasis"/>
    <w:rsid w:val="00D073B4"/>
    <w:rPr>
      <w:b/>
      <w:bCs/>
    </w:rPr>
  </w:style>
  <w:style w:type="numbering" w:customStyle="1" w:styleId="WW8Num1">
    <w:name w:val="WW8Num1"/>
    <w:basedOn w:val="Bezlisty"/>
    <w:rsid w:val="00D073B4"/>
    <w:pPr>
      <w:numPr>
        <w:numId w:val="1"/>
      </w:numPr>
    </w:pPr>
  </w:style>
  <w:style w:type="numbering" w:customStyle="1" w:styleId="WW8Num2">
    <w:name w:val="WW8Num2"/>
    <w:basedOn w:val="Bezlisty"/>
    <w:rsid w:val="00D073B4"/>
    <w:pPr>
      <w:numPr>
        <w:numId w:val="2"/>
      </w:numPr>
    </w:pPr>
  </w:style>
  <w:style w:type="numbering" w:customStyle="1" w:styleId="WW8Num3">
    <w:name w:val="WW8Num3"/>
    <w:basedOn w:val="Bezlisty"/>
    <w:rsid w:val="00D073B4"/>
    <w:pPr>
      <w:numPr>
        <w:numId w:val="3"/>
      </w:numPr>
    </w:pPr>
  </w:style>
  <w:style w:type="numbering" w:customStyle="1" w:styleId="WW8Num4">
    <w:name w:val="WW8Num4"/>
    <w:basedOn w:val="Bezlisty"/>
    <w:rsid w:val="00D073B4"/>
    <w:pPr>
      <w:numPr>
        <w:numId w:val="4"/>
      </w:numPr>
    </w:pPr>
  </w:style>
  <w:style w:type="numbering" w:customStyle="1" w:styleId="WW8Num5">
    <w:name w:val="WW8Num5"/>
    <w:basedOn w:val="Bezlisty"/>
    <w:rsid w:val="00D073B4"/>
    <w:pPr>
      <w:numPr>
        <w:numId w:val="5"/>
      </w:numPr>
    </w:pPr>
  </w:style>
  <w:style w:type="numbering" w:customStyle="1" w:styleId="WW8Num6">
    <w:name w:val="WW8Num6"/>
    <w:basedOn w:val="Bezlisty"/>
    <w:rsid w:val="00D073B4"/>
    <w:pPr>
      <w:numPr>
        <w:numId w:val="6"/>
      </w:numPr>
    </w:pPr>
  </w:style>
  <w:style w:type="numbering" w:customStyle="1" w:styleId="WW8Num7">
    <w:name w:val="WW8Num7"/>
    <w:basedOn w:val="Bezlisty"/>
    <w:rsid w:val="00D073B4"/>
    <w:pPr>
      <w:numPr>
        <w:numId w:val="7"/>
      </w:numPr>
    </w:pPr>
  </w:style>
  <w:style w:type="numbering" w:customStyle="1" w:styleId="WW8Num8">
    <w:name w:val="WW8Num8"/>
    <w:basedOn w:val="Bezlisty"/>
    <w:rsid w:val="00D073B4"/>
    <w:pPr>
      <w:numPr>
        <w:numId w:val="8"/>
      </w:numPr>
    </w:pPr>
  </w:style>
  <w:style w:type="numbering" w:customStyle="1" w:styleId="WW8Num9">
    <w:name w:val="WW8Num9"/>
    <w:basedOn w:val="Bezlisty"/>
    <w:rsid w:val="00D073B4"/>
    <w:pPr>
      <w:numPr>
        <w:numId w:val="9"/>
      </w:numPr>
    </w:pPr>
  </w:style>
  <w:style w:type="numbering" w:customStyle="1" w:styleId="WW8Num10">
    <w:name w:val="WW8Num10"/>
    <w:basedOn w:val="Bezlisty"/>
    <w:rsid w:val="00D073B4"/>
    <w:pPr>
      <w:numPr>
        <w:numId w:val="33"/>
      </w:numPr>
    </w:pPr>
  </w:style>
  <w:style w:type="numbering" w:customStyle="1" w:styleId="WW8Num11">
    <w:name w:val="WW8Num11"/>
    <w:basedOn w:val="Bezlisty"/>
    <w:rsid w:val="00D073B4"/>
    <w:pPr>
      <w:numPr>
        <w:numId w:val="10"/>
      </w:numPr>
    </w:pPr>
  </w:style>
  <w:style w:type="numbering" w:customStyle="1" w:styleId="WW8Num12">
    <w:name w:val="WW8Num12"/>
    <w:basedOn w:val="Bezlisty"/>
    <w:rsid w:val="00D073B4"/>
    <w:pPr>
      <w:numPr>
        <w:numId w:val="11"/>
      </w:numPr>
    </w:pPr>
  </w:style>
  <w:style w:type="numbering" w:customStyle="1" w:styleId="WW8Num13">
    <w:name w:val="WW8Num13"/>
    <w:basedOn w:val="Bezlisty"/>
    <w:rsid w:val="00D073B4"/>
    <w:pPr>
      <w:numPr>
        <w:numId w:val="12"/>
      </w:numPr>
    </w:pPr>
  </w:style>
  <w:style w:type="numbering" w:customStyle="1" w:styleId="WW8Num14">
    <w:name w:val="WW8Num14"/>
    <w:basedOn w:val="Bezlisty"/>
    <w:rsid w:val="00D073B4"/>
    <w:pPr>
      <w:numPr>
        <w:numId w:val="13"/>
      </w:numPr>
    </w:pPr>
  </w:style>
  <w:style w:type="numbering" w:customStyle="1" w:styleId="WW8Num15">
    <w:name w:val="WW8Num15"/>
    <w:basedOn w:val="Bezlisty"/>
    <w:rsid w:val="00D073B4"/>
    <w:pPr>
      <w:numPr>
        <w:numId w:val="14"/>
      </w:numPr>
    </w:pPr>
  </w:style>
  <w:style w:type="numbering" w:customStyle="1" w:styleId="WW8Num16">
    <w:name w:val="WW8Num16"/>
    <w:basedOn w:val="Bezlisty"/>
    <w:rsid w:val="00D073B4"/>
    <w:pPr>
      <w:numPr>
        <w:numId w:val="15"/>
      </w:numPr>
    </w:pPr>
  </w:style>
  <w:style w:type="numbering" w:customStyle="1" w:styleId="WW8Num17">
    <w:name w:val="WW8Num17"/>
    <w:basedOn w:val="Bezlisty"/>
    <w:rsid w:val="00D073B4"/>
    <w:pPr>
      <w:numPr>
        <w:numId w:val="16"/>
      </w:numPr>
    </w:pPr>
  </w:style>
  <w:style w:type="numbering" w:customStyle="1" w:styleId="WW8Num18">
    <w:name w:val="WW8Num18"/>
    <w:basedOn w:val="Bezlisty"/>
    <w:rsid w:val="00D073B4"/>
    <w:pPr>
      <w:numPr>
        <w:numId w:val="17"/>
      </w:numPr>
    </w:pPr>
  </w:style>
  <w:style w:type="numbering" w:customStyle="1" w:styleId="WW8Num19">
    <w:name w:val="WW8Num19"/>
    <w:basedOn w:val="Bezlisty"/>
    <w:rsid w:val="00D073B4"/>
    <w:pPr>
      <w:numPr>
        <w:numId w:val="18"/>
      </w:numPr>
    </w:pPr>
  </w:style>
  <w:style w:type="numbering" w:customStyle="1" w:styleId="WW8Num20">
    <w:name w:val="WW8Num20"/>
    <w:basedOn w:val="Bezlisty"/>
    <w:rsid w:val="00D073B4"/>
    <w:pPr>
      <w:numPr>
        <w:numId w:val="19"/>
      </w:numPr>
    </w:pPr>
  </w:style>
  <w:style w:type="numbering" w:customStyle="1" w:styleId="WW8Num21">
    <w:name w:val="WW8Num21"/>
    <w:basedOn w:val="Bezlisty"/>
    <w:rsid w:val="00D073B4"/>
    <w:pPr>
      <w:numPr>
        <w:numId w:val="20"/>
      </w:numPr>
    </w:pPr>
  </w:style>
  <w:style w:type="numbering" w:customStyle="1" w:styleId="WW8Num22">
    <w:name w:val="WW8Num22"/>
    <w:basedOn w:val="Bezlisty"/>
    <w:rsid w:val="00D073B4"/>
    <w:pPr>
      <w:numPr>
        <w:numId w:val="21"/>
      </w:numPr>
    </w:pPr>
  </w:style>
  <w:style w:type="numbering" w:customStyle="1" w:styleId="WW8Num23">
    <w:name w:val="WW8Num23"/>
    <w:basedOn w:val="Bezlisty"/>
    <w:rsid w:val="00D073B4"/>
    <w:pPr>
      <w:numPr>
        <w:numId w:val="22"/>
      </w:numPr>
    </w:pPr>
  </w:style>
  <w:style w:type="numbering" w:customStyle="1" w:styleId="WW8Num24">
    <w:name w:val="WW8Num24"/>
    <w:basedOn w:val="Bezlisty"/>
    <w:rsid w:val="00D073B4"/>
    <w:pPr>
      <w:numPr>
        <w:numId w:val="23"/>
      </w:numPr>
    </w:pPr>
  </w:style>
  <w:style w:type="numbering" w:customStyle="1" w:styleId="WW8Num25">
    <w:name w:val="WW8Num25"/>
    <w:basedOn w:val="Bezlisty"/>
    <w:rsid w:val="00D073B4"/>
    <w:pPr>
      <w:numPr>
        <w:numId w:val="24"/>
      </w:numPr>
    </w:pPr>
  </w:style>
  <w:style w:type="numbering" w:customStyle="1" w:styleId="WW8Num26">
    <w:name w:val="WW8Num26"/>
    <w:basedOn w:val="Bezlisty"/>
    <w:rsid w:val="00D073B4"/>
    <w:pPr>
      <w:numPr>
        <w:numId w:val="34"/>
      </w:numPr>
    </w:pPr>
  </w:style>
  <w:style w:type="numbering" w:customStyle="1" w:styleId="WW8Num27">
    <w:name w:val="WW8Num27"/>
    <w:basedOn w:val="Bezlisty"/>
    <w:rsid w:val="00D073B4"/>
    <w:pPr>
      <w:numPr>
        <w:numId w:val="25"/>
      </w:numPr>
    </w:pPr>
  </w:style>
  <w:style w:type="numbering" w:customStyle="1" w:styleId="WW8Num28">
    <w:name w:val="WW8Num28"/>
    <w:basedOn w:val="Bezlisty"/>
    <w:rsid w:val="00D073B4"/>
    <w:pPr>
      <w:numPr>
        <w:numId w:val="26"/>
      </w:numPr>
    </w:pPr>
  </w:style>
  <w:style w:type="numbering" w:customStyle="1" w:styleId="WW8Num29">
    <w:name w:val="WW8Num29"/>
    <w:basedOn w:val="Bezlisty"/>
    <w:rsid w:val="00D073B4"/>
    <w:pPr>
      <w:numPr>
        <w:numId w:val="27"/>
      </w:numPr>
    </w:pPr>
  </w:style>
  <w:style w:type="numbering" w:customStyle="1" w:styleId="WW8Num30">
    <w:name w:val="WW8Num30"/>
    <w:basedOn w:val="Bezlisty"/>
    <w:rsid w:val="00D073B4"/>
    <w:pPr>
      <w:numPr>
        <w:numId w:val="28"/>
      </w:numPr>
    </w:pPr>
  </w:style>
  <w:style w:type="numbering" w:customStyle="1" w:styleId="WW8Num31">
    <w:name w:val="WW8Num31"/>
    <w:basedOn w:val="Bezlisty"/>
    <w:rsid w:val="00D073B4"/>
    <w:pPr>
      <w:numPr>
        <w:numId w:val="29"/>
      </w:numPr>
    </w:pPr>
  </w:style>
  <w:style w:type="numbering" w:customStyle="1" w:styleId="WW8Num32">
    <w:name w:val="WW8Num32"/>
    <w:basedOn w:val="Bezlisty"/>
    <w:rsid w:val="00D073B4"/>
    <w:pPr>
      <w:numPr>
        <w:numId w:val="30"/>
      </w:numPr>
    </w:pPr>
  </w:style>
  <w:style w:type="numbering" w:customStyle="1" w:styleId="WW8Num33">
    <w:name w:val="WW8Num33"/>
    <w:basedOn w:val="Bezlisty"/>
    <w:rsid w:val="00D073B4"/>
    <w:pPr>
      <w:numPr>
        <w:numId w:val="31"/>
      </w:numPr>
    </w:pPr>
  </w:style>
  <w:style w:type="numbering" w:customStyle="1" w:styleId="WW8Num135">
    <w:name w:val="WW8Num135"/>
    <w:basedOn w:val="Bezlisty"/>
    <w:rsid w:val="00D073B4"/>
    <w:pPr>
      <w:numPr>
        <w:numId w:val="32"/>
      </w:numPr>
    </w:pPr>
  </w:style>
  <w:style w:type="paragraph" w:customStyle="1" w:styleId="TableContentsuser">
    <w:name w:val="Table Contents (user)"/>
    <w:basedOn w:val="Standard"/>
    <w:rsid w:val="0082369D"/>
  </w:style>
  <w:style w:type="paragraph" w:customStyle="1" w:styleId="TableHeadinguser">
    <w:name w:val="Table Heading (user)"/>
    <w:basedOn w:val="TableContentsuser"/>
    <w:rsid w:val="0082369D"/>
    <w:pPr>
      <w:jc w:val="center"/>
    </w:pPr>
    <w:rPr>
      <w:b/>
      <w:bCs/>
    </w:rPr>
  </w:style>
  <w:style w:type="paragraph" w:customStyle="1" w:styleId="tabela">
    <w:name w:val="tabela"/>
    <w:basedOn w:val="Normalny"/>
    <w:rsid w:val="0082369D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artyku">
    <w:name w:val="artyku"/>
    <w:basedOn w:val="Normalny"/>
    <w:rsid w:val="0082369D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bezakapitu">
    <w:name w:val="bezakapitu"/>
    <w:basedOn w:val="Normalny"/>
    <w:rsid w:val="0082369D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punkt">
    <w:name w:val="punkt"/>
    <w:basedOn w:val="Normalny"/>
    <w:rsid w:val="0082369D"/>
    <w:pPr>
      <w:spacing w:before="100" w:after="100"/>
    </w:pPr>
    <w:rPr>
      <w:rFonts w:ascii="Arial Unicode MS" w:eastAsia="Arial Unicode MS" w:hAnsi="Arial Unicode MS" w:cs="Arial Unicode MS"/>
    </w:rPr>
  </w:style>
  <w:style w:type="character" w:customStyle="1" w:styleId="WW8NumSt11z0">
    <w:name w:val="WW8NumSt11z0"/>
    <w:rsid w:val="0082369D"/>
    <w:rPr>
      <w:rFonts w:ascii="Century Gothic" w:hAnsi="Century Gothic"/>
      <w:b/>
      <w:bCs/>
      <w:position w:val="0"/>
      <w:sz w:val="22"/>
      <w:szCs w:val="22"/>
      <w:vertAlign w:val="baseline"/>
    </w:rPr>
  </w:style>
  <w:style w:type="character" w:customStyle="1" w:styleId="WW8Num14z3">
    <w:name w:val="WW8Num14z3"/>
    <w:rsid w:val="0082369D"/>
    <w:rPr>
      <w:rFonts w:ascii="Symbol" w:hAnsi="Symbol"/>
      <w:sz w:val="18"/>
      <w:szCs w:val="18"/>
    </w:rPr>
  </w:style>
  <w:style w:type="character" w:customStyle="1" w:styleId="WW8Num14z4">
    <w:name w:val="WW8Num14z4"/>
    <w:rsid w:val="0082369D"/>
    <w:rPr>
      <w:rFonts w:ascii="Symbol" w:hAnsi="Symbol" w:cs="StarSymbol,"/>
      <w:sz w:val="18"/>
      <w:szCs w:val="18"/>
    </w:rPr>
  </w:style>
  <w:style w:type="character" w:customStyle="1" w:styleId="BulletSymbolsuser">
    <w:name w:val="Bullet Symbols (user)"/>
    <w:rsid w:val="0082369D"/>
    <w:rPr>
      <w:rFonts w:ascii="OpenSymbol, 'Arial Unicode MS'" w:eastAsia="OpenSymbol, 'Arial Unicode MS'" w:hAnsi="OpenSymbol, 'Arial Unicode MS'" w:cs="OpenSymbol, 'Arial Unicode MS'"/>
      <w:sz w:val="24"/>
      <w:szCs w:val="24"/>
      <w:lang w:val="en-US" w:eastAsia="en-US"/>
    </w:rPr>
  </w:style>
  <w:style w:type="character" w:customStyle="1" w:styleId="spelle">
    <w:name w:val="spelle"/>
    <w:basedOn w:val="Domylnaczcionkaakapitu"/>
    <w:rsid w:val="0082369D"/>
  </w:style>
  <w:style w:type="character" w:customStyle="1" w:styleId="NagwekZnak1">
    <w:name w:val="Nagłówek Znak1"/>
    <w:basedOn w:val="Domylnaczcionkaakapitu"/>
    <w:rsid w:val="0082369D"/>
    <w:rPr>
      <w:szCs w:val="21"/>
    </w:rPr>
  </w:style>
  <w:style w:type="character" w:customStyle="1" w:styleId="StopkaZnak1">
    <w:name w:val="Stopka Znak1"/>
    <w:basedOn w:val="Domylnaczcionkaakapitu"/>
    <w:rsid w:val="0082369D"/>
    <w:rPr>
      <w:szCs w:val="21"/>
    </w:rPr>
  </w:style>
  <w:style w:type="character" w:styleId="Hipercze">
    <w:name w:val="Hyperlink"/>
    <w:basedOn w:val="Domylnaczcionkaakapitu"/>
    <w:rsid w:val="0082369D"/>
    <w:rPr>
      <w:color w:val="0000FF"/>
      <w:u w:val="single"/>
    </w:rPr>
  </w:style>
  <w:style w:type="character" w:styleId="UyteHipercze">
    <w:name w:val="FollowedHyperlink"/>
    <w:basedOn w:val="Domylnaczcionkaakapitu"/>
    <w:rsid w:val="0082369D"/>
    <w:rPr>
      <w:color w:val="800080"/>
      <w:u w:val="single"/>
    </w:rPr>
  </w:style>
  <w:style w:type="paragraph" w:customStyle="1" w:styleId="xl63">
    <w:name w:val="xl63"/>
    <w:basedOn w:val="Normalny"/>
    <w:rsid w:val="0082369D"/>
    <w:pPr>
      <w:spacing w:before="100" w:after="100"/>
      <w:jc w:val="center"/>
    </w:pPr>
    <w:rPr>
      <w:rFonts w:eastAsia="Times New Roman" w:cs="Times New Roman"/>
    </w:rPr>
  </w:style>
  <w:style w:type="paragraph" w:customStyle="1" w:styleId="xl64">
    <w:name w:val="xl64"/>
    <w:basedOn w:val="Normalny"/>
    <w:rsid w:val="0082369D"/>
    <w:pPr>
      <w:spacing w:before="100" w:after="100"/>
    </w:pPr>
    <w:rPr>
      <w:rFonts w:eastAsia="Times New Roman" w:cs="Times New Roman"/>
      <w:b/>
      <w:bCs/>
    </w:rPr>
  </w:style>
  <w:style w:type="paragraph" w:customStyle="1" w:styleId="xl65">
    <w:name w:val="xl65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66">
    <w:name w:val="xl66"/>
    <w:basedOn w:val="Normalny"/>
    <w:rsid w:val="0082369D"/>
    <w:pPr>
      <w:spacing w:before="100" w:after="100"/>
      <w:jc w:val="center"/>
    </w:pPr>
    <w:rPr>
      <w:rFonts w:eastAsia="Times New Roman" w:cs="Times New Roman"/>
    </w:rPr>
  </w:style>
  <w:style w:type="paragraph" w:customStyle="1" w:styleId="xl67">
    <w:name w:val="xl67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68">
    <w:name w:val="xl68"/>
    <w:basedOn w:val="Normalny"/>
    <w:rsid w:val="0082369D"/>
    <w:pPr>
      <w:spacing w:before="100" w:after="100"/>
      <w:jc w:val="right"/>
    </w:pPr>
    <w:rPr>
      <w:rFonts w:eastAsia="Times New Roman" w:cs="Times New Roman"/>
    </w:rPr>
  </w:style>
  <w:style w:type="paragraph" w:customStyle="1" w:styleId="xl69">
    <w:name w:val="xl69"/>
    <w:basedOn w:val="Normalny"/>
    <w:rsid w:val="0082369D"/>
    <w:pP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70">
    <w:name w:val="xl70"/>
    <w:basedOn w:val="Normalny"/>
    <w:rsid w:val="0082369D"/>
    <w:pPr>
      <w:spacing w:before="100" w:after="100"/>
      <w:jc w:val="right"/>
    </w:pPr>
    <w:rPr>
      <w:rFonts w:eastAsia="Times New Roman" w:cs="Times New Roman"/>
    </w:rPr>
  </w:style>
  <w:style w:type="paragraph" w:customStyle="1" w:styleId="xl71">
    <w:name w:val="xl71"/>
    <w:basedOn w:val="Normalny"/>
    <w:rsid w:val="0082369D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</w:pPr>
    <w:rPr>
      <w:rFonts w:eastAsia="Times New Roman" w:cs="Times New Roman"/>
    </w:rPr>
  </w:style>
  <w:style w:type="paragraph" w:customStyle="1" w:styleId="xl72">
    <w:name w:val="xl72"/>
    <w:basedOn w:val="Normalny"/>
    <w:rsid w:val="0082369D"/>
    <w:pP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73">
    <w:name w:val="xl73"/>
    <w:basedOn w:val="Normalny"/>
    <w:rsid w:val="0082369D"/>
    <w:pPr>
      <w:spacing w:before="100" w:after="100"/>
      <w:jc w:val="center"/>
    </w:pPr>
    <w:rPr>
      <w:rFonts w:eastAsia="Times New Roman" w:cs="Times New Roman"/>
    </w:rPr>
  </w:style>
  <w:style w:type="paragraph" w:customStyle="1" w:styleId="xl74">
    <w:name w:val="xl74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75">
    <w:name w:val="xl75"/>
    <w:basedOn w:val="Normalny"/>
    <w:rsid w:val="0082369D"/>
    <w:pP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76">
    <w:name w:val="xl76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Times New Roman" w:cs="Times New Roman"/>
    </w:rPr>
  </w:style>
  <w:style w:type="paragraph" w:customStyle="1" w:styleId="xl77">
    <w:name w:val="xl77"/>
    <w:basedOn w:val="Normalny"/>
    <w:rsid w:val="0082369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eastAsia="Times New Roman" w:cs="Times New Roman"/>
    </w:rPr>
  </w:style>
  <w:style w:type="paragraph" w:customStyle="1" w:styleId="xl78">
    <w:name w:val="xl78"/>
    <w:basedOn w:val="Normalny"/>
    <w:rsid w:val="0082369D"/>
    <w:pPr>
      <w:spacing w:before="100" w:after="100"/>
      <w:jc w:val="center"/>
    </w:pPr>
    <w:rPr>
      <w:rFonts w:eastAsia="Times New Roman" w:cs="Times New Roman"/>
    </w:rPr>
  </w:style>
  <w:style w:type="paragraph" w:customStyle="1" w:styleId="xl79">
    <w:name w:val="xl79"/>
    <w:basedOn w:val="Normalny"/>
    <w:rsid w:val="0082369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80">
    <w:name w:val="xl80"/>
    <w:basedOn w:val="Normalny"/>
    <w:rsid w:val="0082369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81">
    <w:name w:val="xl81"/>
    <w:basedOn w:val="Normalny"/>
    <w:rsid w:val="0082369D"/>
    <w:pPr>
      <w:spacing w:before="100" w:after="100"/>
      <w:jc w:val="right"/>
    </w:pPr>
    <w:rPr>
      <w:rFonts w:eastAsia="Times New Roman" w:cs="Times New Roman"/>
    </w:rPr>
  </w:style>
  <w:style w:type="paragraph" w:customStyle="1" w:styleId="xl82">
    <w:name w:val="xl82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83">
    <w:name w:val="xl83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Times New Roman" w:cs="Times New Roman"/>
    </w:rPr>
  </w:style>
  <w:style w:type="paragraph" w:customStyle="1" w:styleId="xl84">
    <w:name w:val="xl84"/>
    <w:basedOn w:val="Normalny"/>
    <w:rsid w:val="0082369D"/>
    <w:pPr>
      <w:spacing w:before="100" w:after="100"/>
      <w:jc w:val="right"/>
      <w:textAlignment w:val="center"/>
    </w:pPr>
    <w:rPr>
      <w:rFonts w:eastAsia="Times New Roman" w:cs="Times New Roman"/>
      <w:b/>
      <w:bCs/>
    </w:rPr>
  </w:style>
  <w:style w:type="paragraph" w:customStyle="1" w:styleId="xl85">
    <w:name w:val="xl85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86">
    <w:name w:val="xl86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87">
    <w:name w:val="xl87"/>
    <w:basedOn w:val="Normalny"/>
    <w:rsid w:val="0082369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88">
    <w:name w:val="xl88"/>
    <w:basedOn w:val="Normalny"/>
    <w:rsid w:val="0082369D"/>
    <w:pP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89">
    <w:name w:val="xl89"/>
    <w:basedOn w:val="Normalny"/>
    <w:rsid w:val="0082369D"/>
    <w:pPr>
      <w:spacing w:before="100" w:after="100"/>
      <w:jc w:val="right"/>
    </w:pPr>
    <w:rPr>
      <w:rFonts w:eastAsia="Times New Roman" w:cs="Times New Roman"/>
    </w:rPr>
  </w:style>
  <w:style w:type="paragraph" w:customStyle="1" w:styleId="xl90">
    <w:name w:val="xl90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Times New Roman" w:cs="Times New Roman"/>
    </w:rPr>
  </w:style>
  <w:style w:type="paragraph" w:customStyle="1" w:styleId="xl91">
    <w:name w:val="xl91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92">
    <w:name w:val="xl92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eastAsia="Times New Roman" w:cs="Times New Roman"/>
    </w:rPr>
  </w:style>
  <w:style w:type="paragraph" w:customStyle="1" w:styleId="xl93">
    <w:name w:val="xl93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eastAsia="Times New Roman" w:cs="Times New Roman"/>
    </w:rPr>
  </w:style>
  <w:style w:type="paragraph" w:customStyle="1" w:styleId="xl94">
    <w:name w:val="xl94"/>
    <w:basedOn w:val="Normalny"/>
    <w:rsid w:val="0082369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eastAsia="Times New Roman" w:cs="Times New Roman"/>
    </w:rPr>
  </w:style>
  <w:style w:type="paragraph" w:customStyle="1" w:styleId="xl95">
    <w:name w:val="xl95"/>
    <w:basedOn w:val="Normalny"/>
    <w:rsid w:val="0082369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96">
    <w:name w:val="xl96"/>
    <w:basedOn w:val="Normalny"/>
    <w:rsid w:val="0082369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97">
    <w:name w:val="xl97"/>
    <w:basedOn w:val="Normalny"/>
    <w:rsid w:val="0082369D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98">
    <w:name w:val="xl98"/>
    <w:basedOn w:val="Normalny"/>
    <w:rsid w:val="0082369D"/>
    <w:pPr>
      <w:pBdr>
        <w:lef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99">
    <w:name w:val="xl99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100">
    <w:name w:val="xl100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</w:pPr>
    <w:rPr>
      <w:rFonts w:eastAsia="Times New Roman" w:cs="Times New Roman"/>
    </w:rPr>
  </w:style>
  <w:style w:type="paragraph" w:customStyle="1" w:styleId="xl101">
    <w:name w:val="xl101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102">
    <w:name w:val="xl102"/>
    <w:basedOn w:val="Normalny"/>
    <w:rsid w:val="0082369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03">
    <w:name w:val="xl103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04">
    <w:name w:val="xl104"/>
    <w:basedOn w:val="Normalny"/>
    <w:rsid w:val="0082369D"/>
    <w:pPr>
      <w:pBdr>
        <w:top w:val="single" w:sz="4" w:space="0" w:color="000000"/>
        <w:bottom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05">
    <w:name w:val="xl105"/>
    <w:basedOn w:val="Normalny"/>
    <w:rsid w:val="0082369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06">
    <w:name w:val="xl106"/>
    <w:basedOn w:val="Normalny"/>
    <w:rsid w:val="0082369D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07">
    <w:name w:val="xl107"/>
    <w:basedOn w:val="Normalny"/>
    <w:rsid w:val="0082369D"/>
    <w:pPr>
      <w:pBdr>
        <w:top w:val="single" w:sz="4" w:space="0" w:color="000000"/>
        <w:bottom w:val="single" w:sz="8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08">
    <w:name w:val="xl108"/>
    <w:basedOn w:val="Normalny"/>
    <w:rsid w:val="0082369D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09">
    <w:name w:val="xl109"/>
    <w:basedOn w:val="Normalny"/>
    <w:rsid w:val="0082369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10">
    <w:name w:val="xl110"/>
    <w:basedOn w:val="Normalny"/>
    <w:rsid w:val="0082369D"/>
    <w:pPr>
      <w:pBdr>
        <w:top w:val="single" w:sz="8" w:space="0" w:color="000000"/>
        <w:bottom w:val="single" w:sz="8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11">
    <w:name w:val="xl111"/>
    <w:basedOn w:val="Normalny"/>
    <w:rsid w:val="0082369D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12">
    <w:name w:val="xl112"/>
    <w:basedOn w:val="Normalny"/>
    <w:rsid w:val="0082369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113">
    <w:name w:val="xl113"/>
    <w:basedOn w:val="Normalny"/>
    <w:rsid w:val="0082369D"/>
    <w:pPr>
      <w:pBdr>
        <w:top w:val="single" w:sz="8" w:space="0" w:color="000000"/>
        <w:bottom w:val="single" w:sz="8" w:space="0" w:color="000000"/>
      </w:pBd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114">
    <w:name w:val="xl114"/>
    <w:basedOn w:val="Normalny"/>
    <w:rsid w:val="0082369D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115">
    <w:name w:val="xl115"/>
    <w:basedOn w:val="Normalny"/>
    <w:rsid w:val="0082369D"/>
    <w:pPr>
      <w:pBdr>
        <w:left w:val="single" w:sz="4" w:space="0" w:color="000000"/>
        <w:bottom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16">
    <w:name w:val="xl116"/>
    <w:basedOn w:val="Normalny"/>
    <w:rsid w:val="0082369D"/>
    <w:pPr>
      <w:pBdr>
        <w:bottom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17">
    <w:name w:val="xl117"/>
    <w:basedOn w:val="Normalny"/>
    <w:rsid w:val="0082369D"/>
    <w:pPr>
      <w:pBdr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18">
    <w:name w:val="xl118"/>
    <w:basedOn w:val="Normalny"/>
    <w:rsid w:val="0082369D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119">
    <w:name w:val="xl119"/>
    <w:basedOn w:val="Normalny"/>
    <w:rsid w:val="0082369D"/>
    <w:pPr>
      <w:pBdr>
        <w:top w:val="single" w:sz="8" w:space="0" w:color="000000"/>
        <w:bottom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120">
    <w:name w:val="xl120"/>
    <w:basedOn w:val="Normalny"/>
    <w:rsid w:val="0082369D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121">
    <w:name w:val="xl121"/>
    <w:basedOn w:val="Normalny"/>
    <w:rsid w:val="008236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table" w:styleId="Tabela-Siatka">
    <w:name w:val="Table Grid"/>
    <w:basedOn w:val="Standardowy"/>
    <w:uiPriority w:val="39"/>
    <w:rsid w:val="008E7E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nhideWhenUsed/>
    <w:rsid w:val="00292D47"/>
    <w:pPr>
      <w:spacing w:after="120"/>
    </w:pPr>
    <w:rPr>
      <w:rFonts w:ascii="Calibri" w:eastAsia="Calibri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92D47"/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F7BBA"/>
    <w:rPr>
      <w:smallCaps/>
      <w:spacing w:val="5"/>
      <w:sz w:val="36"/>
      <w:szCs w:val="3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F7BBA"/>
    <w:pPr>
      <w:outlineLvl w:val="9"/>
    </w:pPr>
    <w:rPr>
      <w:lang w:bidi="en-US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424F98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424F98"/>
    <w:pPr>
      <w:spacing w:after="100"/>
    </w:pPr>
    <w:rPr>
      <w:rFonts w:asciiTheme="minorHAnsi" w:eastAsiaTheme="minorEastAsia" w:hAnsiTheme="minorHAnsi" w:cstheme="minorBidi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424F98"/>
    <w:pPr>
      <w:spacing w:after="100"/>
      <w:ind w:left="440"/>
    </w:pPr>
    <w:rPr>
      <w:rFonts w:asciiTheme="minorHAnsi" w:eastAsiaTheme="minorEastAsia" w:hAnsiTheme="minorHAnsi" w:cstheme="minorBidi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7BBA"/>
    <w:rPr>
      <w:smallCaps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8E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8E3"/>
    <w:rPr>
      <w:kern w:val="3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18E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0F7BBA"/>
    <w:rPr>
      <w:i/>
      <w:iCs/>
      <w:smallCaps/>
      <w:spacing w:val="5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0F7BBA"/>
    <w:rPr>
      <w:b/>
      <w:bCs/>
      <w:spacing w:val="5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7BBA"/>
    <w:rPr>
      <w:i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7BB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7BB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7BBA"/>
    <w:rPr>
      <w:b/>
      <w:bC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7BBA"/>
    <w:rPr>
      <w:b/>
      <w:bCs/>
      <w:i/>
      <w:iCs/>
      <w:color w:val="7F7F7F" w:themeColor="text1" w:themeTint="8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F7BB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F7BBA"/>
    <w:rPr>
      <w:smallCaps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7BBA"/>
    <w:rPr>
      <w:i/>
      <w:iCs/>
      <w:smallCaps/>
      <w:spacing w:val="1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7BBA"/>
    <w:rPr>
      <w:i/>
      <w:iCs/>
      <w:smallCaps/>
      <w:spacing w:val="10"/>
      <w:sz w:val="28"/>
      <w:szCs w:val="28"/>
    </w:rPr>
  </w:style>
  <w:style w:type="character" w:styleId="Pogrubienie">
    <w:name w:val="Strong"/>
    <w:uiPriority w:val="22"/>
    <w:qFormat/>
    <w:rsid w:val="000F7BBA"/>
    <w:rPr>
      <w:b/>
      <w:bCs/>
    </w:rPr>
  </w:style>
  <w:style w:type="paragraph" w:styleId="Cytat">
    <w:name w:val="Quote"/>
    <w:basedOn w:val="Normalny"/>
    <w:next w:val="Normalny"/>
    <w:link w:val="CytatZnak"/>
    <w:uiPriority w:val="29"/>
    <w:qFormat/>
    <w:rsid w:val="000F7BBA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0F7BBA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7BB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7BBA"/>
    <w:rPr>
      <w:i/>
      <w:iCs/>
    </w:rPr>
  </w:style>
  <w:style w:type="character" w:styleId="Wyrnieniedelikatne">
    <w:name w:val="Subtle Emphasis"/>
    <w:uiPriority w:val="19"/>
    <w:qFormat/>
    <w:rsid w:val="000F7BBA"/>
    <w:rPr>
      <w:i/>
      <w:iCs/>
    </w:rPr>
  </w:style>
  <w:style w:type="character" w:styleId="Wyrnienieintensywne">
    <w:name w:val="Intense Emphasis"/>
    <w:uiPriority w:val="21"/>
    <w:qFormat/>
    <w:rsid w:val="000F7BBA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0F7BBA"/>
    <w:rPr>
      <w:smallCaps/>
    </w:rPr>
  </w:style>
  <w:style w:type="character" w:styleId="Odwoanieintensywne">
    <w:name w:val="Intense Reference"/>
    <w:uiPriority w:val="32"/>
    <w:qFormat/>
    <w:rsid w:val="000F7BBA"/>
    <w:rPr>
      <w:b/>
      <w:bCs/>
      <w:smallCaps/>
    </w:rPr>
  </w:style>
  <w:style w:type="character" w:styleId="Tytuksiki">
    <w:name w:val="Book Title"/>
    <w:basedOn w:val="Domylnaczcionkaakapitu"/>
    <w:uiPriority w:val="33"/>
    <w:qFormat/>
    <w:rsid w:val="000F7BBA"/>
    <w:rPr>
      <w:i/>
      <w:iCs/>
      <w:smallCaps/>
      <w:spacing w:val="5"/>
    </w:rPr>
  </w:style>
  <w:style w:type="paragraph" w:customStyle="1" w:styleId="WW-Default">
    <w:name w:val="WW-Default"/>
    <w:basedOn w:val="Standard"/>
    <w:rsid w:val="009A5940"/>
    <w:pPr>
      <w:autoSpaceDE w:val="0"/>
      <w:autoSpaceDN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h2">
    <w:name w:val="h2"/>
    <w:basedOn w:val="Domylnaczcionkaakapitu"/>
    <w:rsid w:val="00885C9C"/>
  </w:style>
  <w:style w:type="character" w:customStyle="1" w:styleId="h1">
    <w:name w:val="h1"/>
    <w:basedOn w:val="Domylnaczcionkaakapitu"/>
    <w:rsid w:val="00885C9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4E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4EE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4EE1"/>
    <w:rPr>
      <w:vertAlign w:val="superscript"/>
    </w:rPr>
  </w:style>
  <w:style w:type="paragraph" w:customStyle="1" w:styleId="Normalnybezakapitu">
    <w:name w:val="Normalny bez akapitu"/>
    <w:basedOn w:val="Normalny"/>
    <w:link w:val="NormalnybezakapituZnak"/>
    <w:qFormat/>
    <w:rsid w:val="00497B89"/>
    <w:pPr>
      <w:spacing w:after="0" w:line="240" w:lineRule="auto"/>
      <w:jc w:val="both"/>
    </w:pPr>
    <w:rPr>
      <w:rFonts w:ascii="Calibri" w:eastAsia="Times New Roman" w:hAnsi="Calibri" w:cstheme="minorBidi"/>
      <w:sz w:val="21"/>
      <w:szCs w:val="18"/>
      <w:lang w:eastAsia="zh-CN"/>
    </w:rPr>
  </w:style>
  <w:style w:type="character" w:customStyle="1" w:styleId="NormalnybezakapituZnak">
    <w:name w:val="Normalny bez akapitu Znak"/>
    <w:basedOn w:val="Domylnaczcionkaakapitu"/>
    <w:link w:val="Normalnybezakapitu"/>
    <w:qFormat/>
    <w:rsid w:val="00497B89"/>
    <w:rPr>
      <w:rFonts w:ascii="Calibri" w:eastAsia="Times New Roman" w:hAnsi="Calibri" w:cstheme="minorBidi"/>
      <w:sz w:val="21"/>
      <w:szCs w:val="1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497B89"/>
    <w:rPr>
      <w:color w:val="808080"/>
    </w:rPr>
  </w:style>
  <w:style w:type="paragraph" w:customStyle="1" w:styleId="Tabela0">
    <w:name w:val="Tabela"/>
    <w:basedOn w:val="Normalnybezakapitu"/>
    <w:link w:val="TabelaZnak"/>
    <w:qFormat/>
    <w:rsid w:val="00F72C42"/>
    <w:pPr>
      <w:jc w:val="center"/>
    </w:pPr>
    <w:rPr>
      <w:sz w:val="20"/>
    </w:rPr>
  </w:style>
  <w:style w:type="character" w:customStyle="1" w:styleId="TabelaZnak">
    <w:name w:val="Tabela Znak"/>
    <w:basedOn w:val="NormalnybezakapituZnak"/>
    <w:link w:val="Tabela0"/>
    <w:qFormat/>
    <w:rsid w:val="00F72C42"/>
    <w:rPr>
      <w:rFonts w:ascii="Calibri" w:eastAsia="Times New Roman" w:hAnsi="Calibri" w:cstheme="minorBidi"/>
      <w:sz w:val="20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7BBA"/>
  </w:style>
  <w:style w:type="paragraph" w:styleId="Nagwek1">
    <w:name w:val="heading 1"/>
    <w:basedOn w:val="Normalny"/>
    <w:next w:val="Normalny"/>
    <w:link w:val="Nagwek1Znak"/>
    <w:uiPriority w:val="9"/>
    <w:qFormat/>
    <w:rsid w:val="000F7BBA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7BB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7BB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F7BBA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7BBA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7BB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7BB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7BB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7BB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073B4"/>
    <w:pPr>
      <w:suppressAutoHyphens/>
      <w:autoSpaceDN w:val="0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Nagwek">
    <w:name w:val="header"/>
    <w:basedOn w:val="Standard"/>
    <w:next w:val="Textbody"/>
    <w:rsid w:val="00D073B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D073B4"/>
    <w:pPr>
      <w:spacing w:after="120"/>
    </w:pPr>
  </w:style>
  <w:style w:type="paragraph" w:styleId="Lista">
    <w:name w:val="List"/>
    <w:basedOn w:val="Textbody"/>
    <w:rsid w:val="00D073B4"/>
    <w:rPr>
      <w:rFonts w:cs="Mangal"/>
    </w:rPr>
  </w:style>
  <w:style w:type="paragraph" w:styleId="Legenda">
    <w:name w:val="caption"/>
    <w:basedOn w:val="Normalny"/>
    <w:next w:val="Normalny"/>
    <w:uiPriority w:val="35"/>
    <w:unhideWhenUsed/>
    <w:rsid w:val="000F7BBA"/>
    <w:rPr>
      <w:b/>
      <w:bCs/>
      <w:sz w:val="18"/>
      <w:szCs w:val="18"/>
    </w:rPr>
  </w:style>
  <w:style w:type="paragraph" w:customStyle="1" w:styleId="Index">
    <w:name w:val="Index"/>
    <w:basedOn w:val="Standard"/>
    <w:rsid w:val="00D073B4"/>
    <w:pPr>
      <w:suppressLineNumbers/>
    </w:pPr>
    <w:rPr>
      <w:rFonts w:cs="Mangal"/>
    </w:rPr>
  </w:style>
  <w:style w:type="paragraph" w:styleId="Stopka">
    <w:name w:val="footer"/>
    <w:basedOn w:val="Standard"/>
    <w:uiPriority w:val="99"/>
    <w:rsid w:val="00D073B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Standard"/>
    <w:rsid w:val="00D073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0F7BBA"/>
    <w:pPr>
      <w:ind w:left="720"/>
      <w:contextualSpacing/>
    </w:pPr>
  </w:style>
  <w:style w:type="paragraph" w:styleId="Bezodstpw">
    <w:name w:val="No Spacing"/>
    <w:basedOn w:val="Normalny"/>
    <w:qFormat/>
    <w:rsid w:val="000F7BBA"/>
    <w:pPr>
      <w:spacing w:after="0" w:line="240" w:lineRule="auto"/>
    </w:pPr>
  </w:style>
  <w:style w:type="paragraph" w:customStyle="1" w:styleId="TableContents">
    <w:name w:val="Table Contents"/>
    <w:basedOn w:val="Standard"/>
    <w:rsid w:val="00D073B4"/>
    <w:pPr>
      <w:suppressLineNumbers/>
    </w:pPr>
  </w:style>
  <w:style w:type="paragraph" w:customStyle="1" w:styleId="TableHeading">
    <w:name w:val="Table Heading"/>
    <w:basedOn w:val="TableContents"/>
    <w:rsid w:val="00D073B4"/>
    <w:pPr>
      <w:jc w:val="center"/>
    </w:pPr>
    <w:rPr>
      <w:b/>
      <w:bCs/>
    </w:rPr>
  </w:style>
  <w:style w:type="paragraph" w:customStyle="1" w:styleId="Textbodyindent">
    <w:name w:val="Text body indent"/>
    <w:basedOn w:val="Standard"/>
    <w:rsid w:val="00D073B4"/>
    <w:pPr>
      <w:tabs>
        <w:tab w:val="left" w:pos="2552"/>
        <w:tab w:val="left" w:pos="4253"/>
      </w:tabs>
      <w:ind w:left="1854" w:firstLine="1"/>
    </w:pPr>
    <w:rPr>
      <w:rFonts w:ascii="Arial" w:hAnsi="Arial"/>
      <w:sz w:val="24"/>
    </w:rPr>
  </w:style>
  <w:style w:type="paragraph" w:customStyle="1" w:styleId="Default">
    <w:name w:val="Default"/>
    <w:basedOn w:val="Standard"/>
    <w:rsid w:val="00D073B4"/>
    <w:pPr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bidi="hi-IN"/>
    </w:rPr>
  </w:style>
  <w:style w:type="paragraph" w:customStyle="1" w:styleId="Standarduser">
    <w:name w:val="Standard (user)"/>
    <w:rsid w:val="00D073B4"/>
    <w:pPr>
      <w:suppressAutoHyphens/>
      <w:autoSpaceDN w:val="0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StylTekstpodstawowyArial11pt">
    <w:name w:val="Styl Tekst podstawowy + Arial 11 pt"/>
    <w:basedOn w:val="Textbody"/>
    <w:rsid w:val="00D073B4"/>
    <w:pPr>
      <w:suppressAutoHyphens w:val="0"/>
      <w:spacing w:after="0"/>
    </w:pPr>
    <w:rPr>
      <w:rFonts w:ascii="Arial" w:hAnsi="Arial" w:cs="Arial"/>
      <w:b/>
      <w:color w:val="808080"/>
      <w:szCs w:val="24"/>
    </w:rPr>
  </w:style>
  <w:style w:type="character" w:customStyle="1" w:styleId="WW8Num1z0">
    <w:name w:val="WW8Num1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1z1">
    <w:name w:val="WW8Num1z1"/>
    <w:rsid w:val="00D073B4"/>
    <w:rPr>
      <w:rFonts w:ascii="Times New Roman" w:hAnsi="Times New Roman"/>
      <w:b/>
      <w:bCs/>
      <w:position w:val="0"/>
      <w:sz w:val="24"/>
      <w:szCs w:val="24"/>
      <w:vertAlign w:val="superscript"/>
    </w:rPr>
  </w:style>
  <w:style w:type="character" w:customStyle="1" w:styleId="WW8Num1z3">
    <w:name w:val="WW8Num1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2z0">
    <w:name w:val="WW8Num2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2z3">
    <w:name w:val="WW8Num2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3z0">
    <w:name w:val="WW8Num3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3z3">
    <w:name w:val="WW8Num3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4z0">
    <w:name w:val="WW8Num4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4z3">
    <w:name w:val="WW8Num4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5z0">
    <w:name w:val="WW8Num5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5z3">
    <w:name w:val="WW8Num5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6z0">
    <w:name w:val="WW8Num6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6z3">
    <w:name w:val="WW8Num6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7z3">
    <w:name w:val="WW8Num7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D073B4"/>
    <w:rPr>
      <w:rFonts w:ascii="Symbol" w:hAnsi="Symbol"/>
    </w:rPr>
  </w:style>
  <w:style w:type="character" w:customStyle="1" w:styleId="WW8Num8z1">
    <w:name w:val="WW8Num8z1"/>
    <w:rsid w:val="00D073B4"/>
    <w:rPr>
      <w:rFonts w:ascii="Courier New" w:hAnsi="Courier New" w:cs="Courier New"/>
    </w:rPr>
  </w:style>
  <w:style w:type="character" w:customStyle="1" w:styleId="WW8Num8z2">
    <w:name w:val="WW8Num8z2"/>
    <w:rsid w:val="00D073B4"/>
    <w:rPr>
      <w:rFonts w:ascii="Wingdings" w:hAnsi="Wingdings"/>
    </w:rPr>
  </w:style>
  <w:style w:type="character" w:customStyle="1" w:styleId="WW8Num9z0">
    <w:name w:val="WW8Num9z0"/>
    <w:rsid w:val="00D073B4"/>
    <w:rPr>
      <w:b/>
    </w:rPr>
  </w:style>
  <w:style w:type="character" w:customStyle="1" w:styleId="WW8Num11z0">
    <w:name w:val="WW8Num11z0"/>
    <w:rsid w:val="00D073B4"/>
    <w:rPr>
      <w:rFonts w:ascii="Century Gothic" w:eastAsia="Calibri" w:hAnsi="Century Gothic" w:cs="Arial"/>
    </w:rPr>
  </w:style>
  <w:style w:type="character" w:customStyle="1" w:styleId="WW8Num14z0">
    <w:name w:val="WW8Num14z0"/>
    <w:rsid w:val="00D073B4"/>
    <w:rPr>
      <w:rFonts w:ascii="Symbol" w:hAnsi="Symbol"/>
    </w:rPr>
  </w:style>
  <w:style w:type="character" w:customStyle="1" w:styleId="WW8Num14z1">
    <w:name w:val="WW8Num14z1"/>
    <w:rsid w:val="00D073B4"/>
    <w:rPr>
      <w:rFonts w:ascii="Courier New" w:hAnsi="Courier New" w:cs="Courier New"/>
    </w:rPr>
  </w:style>
  <w:style w:type="character" w:customStyle="1" w:styleId="WW8Num14z2">
    <w:name w:val="WW8Num14z2"/>
    <w:rsid w:val="00D073B4"/>
    <w:rPr>
      <w:rFonts w:ascii="Wingdings" w:hAnsi="Wingdings"/>
    </w:rPr>
  </w:style>
  <w:style w:type="character" w:customStyle="1" w:styleId="WW8Num15z0">
    <w:name w:val="WW8Num15z0"/>
    <w:rsid w:val="00D073B4"/>
    <w:rPr>
      <w:rFonts w:ascii="Symbol" w:hAnsi="Symbol"/>
    </w:rPr>
  </w:style>
  <w:style w:type="character" w:customStyle="1" w:styleId="WW8Num15z1">
    <w:name w:val="WW8Num15z1"/>
    <w:rsid w:val="00D073B4"/>
    <w:rPr>
      <w:rFonts w:ascii="Courier New" w:hAnsi="Courier New" w:cs="Courier New"/>
    </w:rPr>
  </w:style>
  <w:style w:type="character" w:customStyle="1" w:styleId="WW8Num15z2">
    <w:name w:val="WW8Num15z2"/>
    <w:rsid w:val="00D073B4"/>
    <w:rPr>
      <w:rFonts w:ascii="Wingdings" w:hAnsi="Wingdings"/>
    </w:rPr>
  </w:style>
  <w:style w:type="character" w:customStyle="1" w:styleId="WW8Num16z0">
    <w:name w:val="WW8Num16z0"/>
    <w:rsid w:val="00D073B4"/>
    <w:rPr>
      <w:rFonts w:ascii="Century Gothic" w:eastAsia="Calibri" w:hAnsi="Century Gothic" w:cs="Arial"/>
    </w:rPr>
  </w:style>
  <w:style w:type="character" w:customStyle="1" w:styleId="WW8Num17z0">
    <w:name w:val="WW8Num17z0"/>
    <w:rsid w:val="00D073B4"/>
    <w:rPr>
      <w:rFonts w:ascii="Symbol" w:hAnsi="Symbol"/>
    </w:rPr>
  </w:style>
  <w:style w:type="character" w:customStyle="1" w:styleId="WW8Num18z0">
    <w:name w:val="WW8Num18z0"/>
    <w:rsid w:val="00D073B4"/>
    <w:rPr>
      <w:rFonts w:ascii="Symbol" w:hAnsi="Symbol"/>
    </w:rPr>
  </w:style>
  <w:style w:type="character" w:customStyle="1" w:styleId="WW8Num18z1">
    <w:name w:val="WW8Num18z1"/>
    <w:rsid w:val="00D073B4"/>
    <w:rPr>
      <w:rFonts w:ascii="Courier New" w:hAnsi="Courier New" w:cs="Courier New"/>
    </w:rPr>
  </w:style>
  <w:style w:type="character" w:customStyle="1" w:styleId="WW8Num18z2">
    <w:name w:val="WW8Num18z2"/>
    <w:rsid w:val="00D073B4"/>
    <w:rPr>
      <w:rFonts w:ascii="Wingdings" w:hAnsi="Wingdings"/>
    </w:rPr>
  </w:style>
  <w:style w:type="character" w:customStyle="1" w:styleId="WW8Num19z0">
    <w:name w:val="WW8Num19z0"/>
    <w:rsid w:val="00D073B4"/>
    <w:rPr>
      <w:rFonts w:ascii="Symbol" w:hAnsi="Symbol"/>
    </w:rPr>
  </w:style>
  <w:style w:type="character" w:customStyle="1" w:styleId="WW8Num19z1">
    <w:name w:val="WW8Num19z1"/>
    <w:rsid w:val="00D073B4"/>
    <w:rPr>
      <w:rFonts w:ascii="Courier New" w:hAnsi="Courier New" w:cs="Courier New"/>
    </w:rPr>
  </w:style>
  <w:style w:type="character" w:customStyle="1" w:styleId="WW8Num19z2">
    <w:name w:val="WW8Num19z2"/>
    <w:rsid w:val="00D073B4"/>
    <w:rPr>
      <w:rFonts w:ascii="Wingdings" w:hAnsi="Wingdings"/>
    </w:rPr>
  </w:style>
  <w:style w:type="character" w:customStyle="1" w:styleId="WW8Num20z0">
    <w:name w:val="WW8Num20z0"/>
    <w:rsid w:val="00D073B4"/>
    <w:rPr>
      <w:rFonts w:ascii="Symbol" w:hAnsi="Symbol"/>
    </w:rPr>
  </w:style>
  <w:style w:type="character" w:customStyle="1" w:styleId="WW8Num20z1">
    <w:name w:val="WW8Num20z1"/>
    <w:rsid w:val="00D073B4"/>
    <w:rPr>
      <w:rFonts w:ascii="Courier New" w:hAnsi="Courier New" w:cs="Courier New"/>
    </w:rPr>
  </w:style>
  <w:style w:type="character" w:customStyle="1" w:styleId="WW8Num20z2">
    <w:name w:val="WW8Num20z2"/>
    <w:rsid w:val="00D073B4"/>
    <w:rPr>
      <w:rFonts w:ascii="Wingdings" w:hAnsi="Wingdings"/>
    </w:rPr>
  </w:style>
  <w:style w:type="character" w:customStyle="1" w:styleId="WW8Num21z0">
    <w:name w:val="WW8Num21z0"/>
    <w:rsid w:val="00D073B4"/>
    <w:rPr>
      <w:rFonts w:ascii="Symbol" w:hAnsi="Symbol"/>
    </w:rPr>
  </w:style>
  <w:style w:type="character" w:customStyle="1" w:styleId="WW8Num21z1">
    <w:name w:val="WW8Num21z1"/>
    <w:rsid w:val="00D073B4"/>
    <w:rPr>
      <w:rFonts w:ascii="Courier New" w:hAnsi="Courier New" w:cs="Courier New"/>
    </w:rPr>
  </w:style>
  <w:style w:type="character" w:customStyle="1" w:styleId="WW8Num21z2">
    <w:name w:val="WW8Num21z2"/>
    <w:rsid w:val="00D073B4"/>
    <w:rPr>
      <w:rFonts w:ascii="Wingdings" w:hAnsi="Wingdings"/>
    </w:rPr>
  </w:style>
  <w:style w:type="character" w:customStyle="1" w:styleId="WW8Num22z0">
    <w:name w:val="WW8Num22z0"/>
    <w:rsid w:val="00D073B4"/>
    <w:rPr>
      <w:b w:val="0"/>
    </w:rPr>
  </w:style>
  <w:style w:type="character" w:customStyle="1" w:styleId="WW8Num23z0">
    <w:name w:val="WW8Num23z0"/>
    <w:rsid w:val="00D073B4"/>
    <w:rPr>
      <w:b w:val="0"/>
    </w:rPr>
  </w:style>
  <w:style w:type="character" w:customStyle="1" w:styleId="WW8Num26z0">
    <w:name w:val="WW8Num26z0"/>
    <w:rsid w:val="00D073B4"/>
    <w:rPr>
      <w:rFonts w:ascii="Century Gothic" w:hAnsi="Century Gothic"/>
      <w:b/>
      <w:bCs/>
      <w:sz w:val="24"/>
      <w:szCs w:val="24"/>
    </w:rPr>
  </w:style>
  <w:style w:type="character" w:customStyle="1" w:styleId="WW8Num26z1">
    <w:name w:val="WW8Num26z1"/>
    <w:rsid w:val="00D073B4"/>
    <w:rPr>
      <w:rFonts w:ascii="Century Gothic" w:hAnsi="Century Gothic"/>
      <w:b/>
      <w:bCs/>
      <w:position w:val="0"/>
      <w:sz w:val="22"/>
      <w:szCs w:val="22"/>
      <w:vertAlign w:val="baseline"/>
    </w:rPr>
  </w:style>
  <w:style w:type="character" w:customStyle="1" w:styleId="WW8Num26z2">
    <w:name w:val="WW8Num26z2"/>
    <w:rsid w:val="00D073B4"/>
    <w:rPr>
      <w:rFonts w:ascii="Century Gothic" w:hAnsi="Century Gothic"/>
      <w:b/>
      <w:bCs/>
      <w:sz w:val="22"/>
      <w:szCs w:val="22"/>
    </w:rPr>
  </w:style>
  <w:style w:type="character" w:customStyle="1" w:styleId="WW8Num26z3">
    <w:name w:val="WW8Num26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27z1">
    <w:name w:val="WW8Num27z1"/>
    <w:rsid w:val="00D073B4"/>
    <w:rPr>
      <w:rFonts w:ascii="Century Gothic" w:eastAsia="Calibri" w:hAnsi="Century Gothic" w:cs="Tahoma"/>
    </w:rPr>
  </w:style>
  <w:style w:type="character" w:customStyle="1" w:styleId="WW8Num28z0">
    <w:name w:val="WW8Num28z0"/>
    <w:rsid w:val="00D073B4"/>
    <w:rPr>
      <w:rFonts w:ascii="Times New Roman" w:hAnsi="Times New Roman"/>
      <w:b/>
      <w:bCs/>
      <w:sz w:val="24"/>
      <w:szCs w:val="24"/>
    </w:rPr>
  </w:style>
  <w:style w:type="character" w:customStyle="1" w:styleId="WW8Num28z1">
    <w:name w:val="WW8Num28z1"/>
    <w:rsid w:val="00D073B4"/>
    <w:rPr>
      <w:rFonts w:ascii="Times New Roman" w:hAnsi="Times New Roman"/>
      <w:b/>
      <w:bCs/>
      <w:position w:val="0"/>
      <w:sz w:val="24"/>
      <w:szCs w:val="24"/>
      <w:vertAlign w:val="superscript"/>
    </w:rPr>
  </w:style>
  <w:style w:type="character" w:customStyle="1" w:styleId="WW8Num28z3">
    <w:name w:val="WW8Num28z3"/>
    <w:rsid w:val="00D073B4"/>
    <w:rPr>
      <w:rFonts w:ascii="Symbol" w:hAnsi="Symbol" w:cs="StarSymbol, 'Arial Unicode MS'"/>
      <w:sz w:val="18"/>
      <w:szCs w:val="18"/>
    </w:rPr>
  </w:style>
  <w:style w:type="character" w:customStyle="1" w:styleId="WW8Num32z0">
    <w:name w:val="WW8Num32z0"/>
    <w:rsid w:val="00D073B4"/>
    <w:rPr>
      <w:rFonts w:ascii="Symbol" w:hAnsi="Symbol"/>
      <w:sz w:val="18"/>
      <w:szCs w:val="18"/>
    </w:rPr>
  </w:style>
  <w:style w:type="character" w:customStyle="1" w:styleId="WW8Num32z1">
    <w:name w:val="WW8Num32z1"/>
    <w:rsid w:val="00D073B4"/>
    <w:rPr>
      <w:rFonts w:ascii="Courier New" w:hAnsi="Courier New" w:cs="Courier New"/>
    </w:rPr>
  </w:style>
  <w:style w:type="character" w:customStyle="1" w:styleId="WW8Num32z2">
    <w:name w:val="WW8Num32z2"/>
    <w:rsid w:val="00D073B4"/>
    <w:rPr>
      <w:rFonts w:ascii="Wingdings" w:hAnsi="Wingdings"/>
    </w:rPr>
  </w:style>
  <w:style w:type="character" w:customStyle="1" w:styleId="WW8Num32z3">
    <w:name w:val="WW8Num32z3"/>
    <w:rsid w:val="00D073B4"/>
    <w:rPr>
      <w:rFonts w:ascii="Symbol" w:hAnsi="Symbol"/>
    </w:rPr>
  </w:style>
  <w:style w:type="character" w:customStyle="1" w:styleId="WW8Num33z0">
    <w:name w:val="WW8Num33z0"/>
    <w:rsid w:val="00D073B4"/>
    <w:rPr>
      <w:rFonts w:ascii="Symbol" w:hAnsi="Symbol"/>
    </w:rPr>
  </w:style>
  <w:style w:type="character" w:customStyle="1" w:styleId="WW8Num33z1">
    <w:name w:val="WW8Num33z1"/>
    <w:rsid w:val="00D073B4"/>
    <w:rPr>
      <w:rFonts w:ascii="Courier New" w:hAnsi="Courier New" w:cs="Courier New"/>
    </w:rPr>
  </w:style>
  <w:style w:type="character" w:customStyle="1" w:styleId="WW8Num33z2">
    <w:name w:val="WW8Num33z2"/>
    <w:rsid w:val="00D073B4"/>
    <w:rPr>
      <w:rFonts w:ascii="Wingdings" w:hAnsi="Wingdings"/>
    </w:rPr>
  </w:style>
  <w:style w:type="character" w:customStyle="1" w:styleId="NagwekZnak">
    <w:name w:val="Nagłówek Znak"/>
    <w:basedOn w:val="Domylnaczcionkaakapitu"/>
    <w:rsid w:val="00D073B4"/>
  </w:style>
  <w:style w:type="character" w:customStyle="1" w:styleId="StopkaZnak">
    <w:name w:val="Stopka Znak"/>
    <w:basedOn w:val="Domylnaczcionkaakapitu"/>
    <w:uiPriority w:val="99"/>
    <w:rsid w:val="00D073B4"/>
  </w:style>
  <w:style w:type="character" w:customStyle="1" w:styleId="TekstdymkaZnak">
    <w:name w:val="Tekst dymka Znak"/>
    <w:basedOn w:val="Domylnaczcionkaakapitu"/>
    <w:rsid w:val="00D073B4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Domylnaczcionkaakapitu"/>
    <w:rsid w:val="00D073B4"/>
    <w:rPr>
      <w:color w:val="0000FF"/>
      <w:u w:val="single"/>
    </w:rPr>
  </w:style>
  <w:style w:type="character" w:customStyle="1" w:styleId="postbody1">
    <w:name w:val="postbody1"/>
    <w:basedOn w:val="Domylnaczcionkaakapitu"/>
    <w:rsid w:val="00D073B4"/>
    <w:rPr>
      <w:sz w:val="18"/>
      <w:szCs w:val="18"/>
    </w:rPr>
  </w:style>
  <w:style w:type="character" w:customStyle="1" w:styleId="NumberingSymbols">
    <w:name w:val="Numbering Symbols"/>
    <w:rsid w:val="00D073B4"/>
    <w:rPr>
      <w:b/>
      <w:bCs/>
    </w:rPr>
  </w:style>
  <w:style w:type="character" w:customStyle="1" w:styleId="BulletSymbols">
    <w:name w:val="Bullet Symbols"/>
    <w:rsid w:val="00D073B4"/>
    <w:rPr>
      <w:rFonts w:ascii="OpenSymbol" w:eastAsia="OpenSymbol" w:hAnsi="OpenSymbol" w:cs="OpenSymbol"/>
    </w:rPr>
  </w:style>
  <w:style w:type="character" w:styleId="Uwydatnienie">
    <w:name w:val="Emphasis"/>
    <w:uiPriority w:val="20"/>
    <w:qFormat/>
    <w:rsid w:val="000F7BBA"/>
    <w:rPr>
      <w:b/>
      <w:bCs/>
      <w:i/>
      <w:iCs/>
      <w:spacing w:val="10"/>
    </w:rPr>
  </w:style>
  <w:style w:type="character" w:customStyle="1" w:styleId="StrongEmphasis">
    <w:name w:val="Strong Emphasis"/>
    <w:rsid w:val="00D073B4"/>
    <w:rPr>
      <w:b/>
      <w:bCs/>
    </w:rPr>
  </w:style>
  <w:style w:type="numbering" w:customStyle="1" w:styleId="WW8Num1">
    <w:name w:val="WW8Num1"/>
    <w:basedOn w:val="Bezlisty"/>
    <w:rsid w:val="00D073B4"/>
    <w:pPr>
      <w:numPr>
        <w:numId w:val="1"/>
      </w:numPr>
    </w:pPr>
  </w:style>
  <w:style w:type="numbering" w:customStyle="1" w:styleId="WW8Num2">
    <w:name w:val="WW8Num2"/>
    <w:basedOn w:val="Bezlisty"/>
    <w:rsid w:val="00D073B4"/>
    <w:pPr>
      <w:numPr>
        <w:numId w:val="2"/>
      </w:numPr>
    </w:pPr>
  </w:style>
  <w:style w:type="numbering" w:customStyle="1" w:styleId="WW8Num3">
    <w:name w:val="WW8Num3"/>
    <w:basedOn w:val="Bezlisty"/>
    <w:rsid w:val="00D073B4"/>
    <w:pPr>
      <w:numPr>
        <w:numId w:val="3"/>
      </w:numPr>
    </w:pPr>
  </w:style>
  <w:style w:type="numbering" w:customStyle="1" w:styleId="WW8Num4">
    <w:name w:val="WW8Num4"/>
    <w:basedOn w:val="Bezlisty"/>
    <w:rsid w:val="00D073B4"/>
    <w:pPr>
      <w:numPr>
        <w:numId w:val="4"/>
      </w:numPr>
    </w:pPr>
  </w:style>
  <w:style w:type="numbering" w:customStyle="1" w:styleId="WW8Num5">
    <w:name w:val="WW8Num5"/>
    <w:basedOn w:val="Bezlisty"/>
    <w:rsid w:val="00D073B4"/>
    <w:pPr>
      <w:numPr>
        <w:numId w:val="5"/>
      </w:numPr>
    </w:pPr>
  </w:style>
  <w:style w:type="numbering" w:customStyle="1" w:styleId="WW8Num6">
    <w:name w:val="WW8Num6"/>
    <w:basedOn w:val="Bezlisty"/>
    <w:rsid w:val="00D073B4"/>
    <w:pPr>
      <w:numPr>
        <w:numId w:val="6"/>
      </w:numPr>
    </w:pPr>
  </w:style>
  <w:style w:type="numbering" w:customStyle="1" w:styleId="WW8Num7">
    <w:name w:val="WW8Num7"/>
    <w:basedOn w:val="Bezlisty"/>
    <w:rsid w:val="00D073B4"/>
    <w:pPr>
      <w:numPr>
        <w:numId w:val="7"/>
      </w:numPr>
    </w:pPr>
  </w:style>
  <w:style w:type="numbering" w:customStyle="1" w:styleId="WW8Num8">
    <w:name w:val="WW8Num8"/>
    <w:basedOn w:val="Bezlisty"/>
    <w:rsid w:val="00D073B4"/>
    <w:pPr>
      <w:numPr>
        <w:numId w:val="8"/>
      </w:numPr>
    </w:pPr>
  </w:style>
  <w:style w:type="numbering" w:customStyle="1" w:styleId="WW8Num9">
    <w:name w:val="WW8Num9"/>
    <w:basedOn w:val="Bezlisty"/>
    <w:rsid w:val="00D073B4"/>
    <w:pPr>
      <w:numPr>
        <w:numId w:val="9"/>
      </w:numPr>
    </w:pPr>
  </w:style>
  <w:style w:type="numbering" w:customStyle="1" w:styleId="WW8Num10">
    <w:name w:val="WW8Num10"/>
    <w:basedOn w:val="Bezlisty"/>
    <w:rsid w:val="00D073B4"/>
    <w:pPr>
      <w:numPr>
        <w:numId w:val="33"/>
      </w:numPr>
    </w:pPr>
  </w:style>
  <w:style w:type="numbering" w:customStyle="1" w:styleId="WW8Num11">
    <w:name w:val="WW8Num11"/>
    <w:basedOn w:val="Bezlisty"/>
    <w:rsid w:val="00D073B4"/>
    <w:pPr>
      <w:numPr>
        <w:numId w:val="10"/>
      </w:numPr>
    </w:pPr>
  </w:style>
  <w:style w:type="numbering" w:customStyle="1" w:styleId="WW8Num12">
    <w:name w:val="WW8Num12"/>
    <w:basedOn w:val="Bezlisty"/>
    <w:rsid w:val="00D073B4"/>
    <w:pPr>
      <w:numPr>
        <w:numId w:val="11"/>
      </w:numPr>
    </w:pPr>
  </w:style>
  <w:style w:type="numbering" w:customStyle="1" w:styleId="WW8Num13">
    <w:name w:val="WW8Num13"/>
    <w:basedOn w:val="Bezlisty"/>
    <w:rsid w:val="00D073B4"/>
    <w:pPr>
      <w:numPr>
        <w:numId w:val="12"/>
      </w:numPr>
    </w:pPr>
  </w:style>
  <w:style w:type="numbering" w:customStyle="1" w:styleId="WW8Num14">
    <w:name w:val="WW8Num14"/>
    <w:basedOn w:val="Bezlisty"/>
    <w:rsid w:val="00D073B4"/>
    <w:pPr>
      <w:numPr>
        <w:numId w:val="13"/>
      </w:numPr>
    </w:pPr>
  </w:style>
  <w:style w:type="numbering" w:customStyle="1" w:styleId="WW8Num15">
    <w:name w:val="WW8Num15"/>
    <w:basedOn w:val="Bezlisty"/>
    <w:rsid w:val="00D073B4"/>
    <w:pPr>
      <w:numPr>
        <w:numId w:val="14"/>
      </w:numPr>
    </w:pPr>
  </w:style>
  <w:style w:type="numbering" w:customStyle="1" w:styleId="WW8Num16">
    <w:name w:val="WW8Num16"/>
    <w:basedOn w:val="Bezlisty"/>
    <w:rsid w:val="00D073B4"/>
    <w:pPr>
      <w:numPr>
        <w:numId w:val="15"/>
      </w:numPr>
    </w:pPr>
  </w:style>
  <w:style w:type="numbering" w:customStyle="1" w:styleId="WW8Num17">
    <w:name w:val="WW8Num17"/>
    <w:basedOn w:val="Bezlisty"/>
    <w:rsid w:val="00D073B4"/>
    <w:pPr>
      <w:numPr>
        <w:numId w:val="16"/>
      </w:numPr>
    </w:pPr>
  </w:style>
  <w:style w:type="numbering" w:customStyle="1" w:styleId="WW8Num18">
    <w:name w:val="WW8Num18"/>
    <w:basedOn w:val="Bezlisty"/>
    <w:rsid w:val="00D073B4"/>
    <w:pPr>
      <w:numPr>
        <w:numId w:val="17"/>
      </w:numPr>
    </w:pPr>
  </w:style>
  <w:style w:type="numbering" w:customStyle="1" w:styleId="WW8Num19">
    <w:name w:val="WW8Num19"/>
    <w:basedOn w:val="Bezlisty"/>
    <w:rsid w:val="00D073B4"/>
    <w:pPr>
      <w:numPr>
        <w:numId w:val="18"/>
      </w:numPr>
    </w:pPr>
  </w:style>
  <w:style w:type="numbering" w:customStyle="1" w:styleId="WW8Num20">
    <w:name w:val="WW8Num20"/>
    <w:basedOn w:val="Bezlisty"/>
    <w:rsid w:val="00D073B4"/>
    <w:pPr>
      <w:numPr>
        <w:numId w:val="19"/>
      </w:numPr>
    </w:pPr>
  </w:style>
  <w:style w:type="numbering" w:customStyle="1" w:styleId="WW8Num21">
    <w:name w:val="WW8Num21"/>
    <w:basedOn w:val="Bezlisty"/>
    <w:rsid w:val="00D073B4"/>
    <w:pPr>
      <w:numPr>
        <w:numId w:val="20"/>
      </w:numPr>
    </w:pPr>
  </w:style>
  <w:style w:type="numbering" w:customStyle="1" w:styleId="WW8Num22">
    <w:name w:val="WW8Num22"/>
    <w:basedOn w:val="Bezlisty"/>
    <w:rsid w:val="00D073B4"/>
    <w:pPr>
      <w:numPr>
        <w:numId w:val="21"/>
      </w:numPr>
    </w:pPr>
  </w:style>
  <w:style w:type="numbering" w:customStyle="1" w:styleId="WW8Num23">
    <w:name w:val="WW8Num23"/>
    <w:basedOn w:val="Bezlisty"/>
    <w:rsid w:val="00D073B4"/>
    <w:pPr>
      <w:numPr>
        <w:numId w:val="22"/>
      </w:numPr>
    </w:pPr>
  </w:style>
  <w:style w:type="numbering" w:customStyle="1" w:styleId="WW8Num24">
    <w:name w:val="WW8Num24"/>
    <w:basedOn w:val="Bezlisty"/>
    <w:rsid w:val="00D073B4"/>
    <w:pPr>
      <w:numPr>
        <w:numId w:val="23"/>
      </w:numPr>
    </w:pPr>
  </w:style>
  <w:style w:type="numbering" w:customStyle="1" w:styleId="WW8Num25">
    <w:name w:val="WW8Num25"/>
    <w:basedOn w:val="Bezlisty"/>
    <w:rsid w:val="00D073B4"/>
    <w:pPr>
      <w:numPr>
        <w:numId w:val="24"/>
      </w:numPr>
    </w:pPr>
  </w:style>
  <w:style w:type="numbering" w:customStyle="1" w:styleId="WW8Num26">
    <w:name w:val="WW8Num26"/>
    <w:basedOn w:val="Bezlisty"/>
    <w:rsid w:val="00D073B4"/>
    <w:pPr>
      <w:numPr>
        <w:numId w:val="34"/>
      </w:numPr>
    </w:pPr>
  </w:style>
  <w:style w:type="numbering" w:customStyle="1" w:styleId="WW8Num27">
    <w:name w:val="WW8Num27"/>
    <w:basedOn w:val="Bezlisty"/>
    <w:rsid w:val="00D073B4"/>
    <w:pPr>
      <w:numPr>
        <w:numId w:val="25"/>
      </w:numPr>
    </w:pPr>
  </w:style>
  <w:style w:type="numbering" w:customStyle="1" w:styleId="WW8Num28">
    <w:name w:val="WW8Num28"/>
    <w:basedOn w:val="Bezlisty"/>
    <w:rsid w:val="00D073B4"/>
    <w:pPr>
      <w:numPr>
        <w:numId w:val="26"/>
      </w:numPr>
    </w:pPr>
  </w:style>
  <w:style w:type="numbering" w:customStyle="1" w:styleId="WW8Num29">
    <w:name w:val="WW8Num29"/>
    <w:basedOn w:val="Bezlisty"/>
    <w:rsid w:val="00D073B4"/>
    <w:pPr>
      <w:numPr>
        <w:numId w:val="27"/>
      </w:numPr>
    </w:pPr>
  </w:style>
  <w:style w:type="numbering" w:customStyle="1" w:styleId="WW8Num30">
    <w:name w:val="WW8Num30"/>
    <w:basedOn w:val="Bezlisty"/>
    <w:rsid w:val="00D073B4"/>
    <w:pPr>
      <w:numPr>
        <w:numId w:val="28"/>
      </w:numPr>
    </w:pPr>
  </w:style>
  <w:style w:type="numbering" w:customStyle="1" w:styleId="WW8Num31">
    <w:name w:val="WW8Num31"/>
    <w:basedOn w:val="Bezlisty"/>
    <w:rsid w:val="00D073B4"/>
    <w:pPr>
      <w:numPr>
        <w:numId w:val="29"/>
      </w:numPr>
    </w:pPr>
  </w:style>
  <w:style w:type="numbering" w:customStyle="1" w:styleId="WW8Num32">
    <w:name w:val="WW8Num32"/>
    <w:basedOn w:val="Bezlisty"/>
    <w:rsid w:val="00D073B4"/>
    <w:pPr>
      <w:numPr>
        <w:numId w:val="30"/>
      </w:numPr>
    </w:pPr>
  </w:style>
  <w:style w:type="numbering" w:customStyle="1" w:styleId="WW8Num33">
    <w:name w:val="WW8Num33"/>
    <w:basedOn w:val="Bezlisty"/>
    <w:rsid w:val="00D073B4"/>
    <w:pPr>
      <w:numPr>
        <w:numId w:val="31"/>
      </w:numPr>
    </w:pPr>
  </w:style>
  <w:style w:type="numbering" w:customStyle="1" w:styleId="WW8Num135">
    <w:name w:val="WW8Num135"/>
    <w:basedOn w:val="Bezlisty"/>
    <w:rsid w:val="00D073B4"/>
    <w:pPr>
      <w:numPr>
        <w:numId w:val="32"/>
      </w:numPr>
    </w:pPr>
  </w:style>
  <w:style w:type="paragraph" w:customStyle="1" w:styleId="TableContentsuser">
    <w:name w:val="Table Contents (user)"/>
    <w:basedOn w:val="Standard"/>
    <w:rsid w:val="0082369D"/>
  </w:style>
  <w:style w:type="paragraph" w:customStyle="1" w:styleId="TableHeadinguser">
    <w:name w:val="Table Heading (user)"/>
    <w:basedOn w:val="TableContentsuser"/>
    <w:rsid w:val="0082369D"/>
    <w:pPr>
      <w:jc w:val="center"/>
    </w:pPr>
    <w:rPr>
      <w:b/>
      <w:bCs/>
    </w:rPr>
  </w:style>
  <w:style w:type="paragraph" w:customStyle="1" w:styleId="tabela">
    <w:name w:val="tabela"/>
    <w:basedOn w:val="Normalny"/>
    <w:rsid w:val="0082369D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artyku">
    <w:name w:val="artyku"/>
    <w:basedOn w:val="Normalny"/>
    <w:rsid w:val="0082369D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bezakapitu">
    <w:name w:val="bezakapitu"/>
    <w:basedOn w:val="Normalny"/>
    <w:rsid w:val="0082369D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punkt">
    <w:name w:val="punkt"/>
    <w:basedOn w:val="Normalny"/>
    <w:rsid w:val="0082369D"/>
    <w:pPr>
      <w:spacing w:before="100" w:after="100"/>
    </w:pPr>
    <w:rPr>
      <w:rFonts w:ascii="Arial Unicode MS" w:eastAsia="Arial Unicode MS" w:hAnsi="Arial Unicode MS" w:cs="Arial Unicode MS"/>
    </w:rPr>
  </w:style>
  <w:style w:type="character" w:customStyle="1" w:styleId="WW8NumSt11z0">
    <w:name w:val="WW8NumSt11z0"/>
    <w:rsid w:val="0082369D"/>
    <w:rPr>
      <w:rFonts w:ascii="Century Gothic" w:hAnsi="Century Gothic"/>
      <w:b/>
      <w:bCs/>
      <w:position w:val="0"/>
      <w:sz w:val="22"/>
      <w:szCs w:val="22"/>
      <w:vertAlign w:val="baseline"/>
    </w:rPr>
  </w:style>
  <w:style w:type="character" w:customStyle="1" w:styleId="WW8Num14z3">
    <w:name w:val="WW8Num14z3"/>
    <w:rsid w:val="0082369D"/>
    <w:rPr>
      <w:rFonts w:ascii="Symbol" w:hAnsi="Symbol"/>
      <w:sz w:val="18"/>
      <w:szCs w:val="18"/>
    </w:rPr>
  </w:style>
  <w:style w:type="character" w:customStyle="1" w:styleId="WW8Num14z4">
    <w:name w:val="WW8Num14z4"/>
    <w:rsid w:val="0082369D"/>
    <w:rPr>
      <w:rFonts w:ascii="Symbol" w:hAnsi="Symbol" w:cs="StarSymbol,"/>
      <w:sz w:val="18"/>
      <w:szCs w:val="18"/>
    </w:rPr>
  </w:style>
  <w:style w:type="character" w:customStyle="1" w:styleId="BulletSymbolsuser">
    <w:name w:val="Bullet Symbols (user)"/>
    <w:rsid w:val="0082369D"/>
    <w:rPr>
      <w:rFonts w:ascii="OpenSymbol, 'Arial Unicode MS'" w:eastAsia="OpenSymbol, 'Arial Unicode MS'" w:hAnsi="OpenSymbol, 'Arial Unicode MS'" w:cs="OpenSymbol, 'Arial Unicode MS'"/>
      <w:sz w:val="24"/>
      <w:szCs w:val="24"/>
      <w:lang w:val="en-US" w:eastAsia="en-US"/>
    </w:rPr>
  </w:style>
  <w:style w:type="character" w:customStyle="1" w:styleId="spelle">
    <w:name w:val="spelle"/>
    <w:basedOn w:val="Domylnaczcionkaakapitu"/>
    <w:rsid w:val="0082369D"/>
  </w:style>
  <w:style w:type="character" w:customStyle="1" w:styleId="NagwekZnak1">
    <w:name w:val="Nagłówek Znak1"/>
    <w:basedOn w:val="Domylnaczcionkaakapitu"/>
    <w:rsid w:val="0082369D"/>
    <w:rPr>
      <w:szCs w:val="21"/>
    </w:rPr>
  </w:style>
  <w:style w:type="character" w:customStyle="1" w:styleId="StopkaZnak1">
    <w:name w:val="Stopka Znak1"/>
    <w:basedOn w:val="Domylnaczcionkaakapitu"/>
    <w:rsid w:val="0082369D"/>
    <w:rPr>
      <w:szCs w:val="21"/>
    </w:rPr>
  </w:style>
  <w:style w:type="character" w:styleId="Hipercze">
    <w:name w:val="Hyperlink"/>
    <w:basedOn w:val="Domylnaczcionkaakapitu"/>
    <w:rsid w:val="0082369D"/>
    <w:rPr>
      <w:color w:val="0000FF"/>
      <w:u w:val="single"/>
    </w:rPr>
  </w:style>
  <w:style w:type="character" w:styleId="UyteHipercze">
    <w:name w:val="FollowedHyperlink"/>
    <w:basedOn w:val="Domylnaczcionkaakapitu"/>
    <w:rsid w:val="0082369D"/>
    <w:rPr>
      <w:color w:val="800080"/>
      <w:u w:val="single"/>
    </w:rPr>
  </w:style>
  <w:style w:type="paragraph" w:customStyle="1" w:styleId="xl63">
    <w:name w:val="xl63"/>
    <w:basedOn w:val="Normalny"/>
    <w:rsid w:val="0082369D"/>
    <w:pPr>
      <w:spacing w:before="100" w:after="100"/>
      <w:jc w:val="center"/>
    </w:pPr>
    <w:rPr>
      <w:rFonts w:eastAsia="Times New Roman" w:cs="Times New Roman"/>
    </w:rPr>
  </w:style>
  <w:style w:type="paragraph" w:customStyle="1" w:styleId="xl64">
    <w:name w:val="xl64"/>
    <w:basedOn w:val="Normalny"/>
    <w:rsid w:val="0082369D"/>
    <w:pPr>
      <w:spacing w:before="100" w:after="100"/>
    </w:pPr>
    <w:rPr>
      <w:rFonts w:eastAsia="Times New Roman" w:cs="Times New Roman"/>
      <w:b/>
      <w:bCs/>
    </w:rPr>
  </w:style>
  <w:style w:type="paragraph" w:customStyle="1" w:styleId="xl65">
    <w:name w:val="xl65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66">
    <w:name w:val="xl66"/>
    <w:basedOn w:val="Normalny"/>
    <w:rsid w:val="0082369D"/>
    <w:pPr>
      <w:spacing w:before="100" w:after="100"/>
      <w:jc w:val="center"/>
    </w:pPr>
    <w:rPr>
      <w:rFonts w:eastAsia="Times New Roman" w:cs="Times New Roman"/>
    </w:rPr>
  </w:style>
  <w:style w:type="paragraph" w:customStyle="1" w:styleId="xl67">
    <w:name w:val="xl67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68">
    <w:name w:val="xl68"/>
    <w:basedOn w:val="Normalny"/>
    <w:rsid w:val="0082369D"/>
    <w:pPr>
      <w:spacing w:before="100" w:after="100"/>
      <w:jc w:val="right"/>
    </w:pPr>
    <w:rPr>
      <w:rFonts w:eastAsia="Times New Roman" w:cs="Times New Roman"/>
    </w:rPr>
  </w:style>
  <w:style w:type="paragraph" w:customStyle="1" w:styleId="xl69">
    <w:name w:val="xl69"/>
    <w:basedOn w:val="Normalny"/>
    <w:rsid w:val="0082369D"/>
    <w:pP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70">
    <w:name w:val="xl70"/>
    <w:basedOn w:val="Normalny"/>
    <w:rsid w:val="0082369D"/>
    <w:pPr>
      <w:spacing w:before="100" w:after="100"/>
      <w:jc w:val="right"/>
    </w:pPr>
    <w:rPr>
      <w:rFonts w:eastAsia="Times New Roman" w:cs="Times New Roman"/>
    </w:rPr>
  </w:style>
  <w:style w:type="paragraph" w:customStyle="1" w:styleId="xl71">
    <w:name w:val="xl71"/>
    <w:basedOn w:val="Normalny"/>
    <w:rsid w:val="0082369D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</w:pPr>
    <w:rPr>
      <w:rFonts w:eastAsia="Times New Roman" w:cs="Times New Roman"/>
    </w:rPr>
  </w:style>
  <w:style w:type="paragraph" w:customStyle="1" w:styleId="xl72">
    <w:name w:val="xl72"/>
    <w:basedOn w:val="Normalny"/>
    <w:rsid w:val="0082369D"/>
    <w:pP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73">
    <w:name w:val="xl73"/>
    <w:basedOn w:val="Normalny"/>
    <w:rsid w:val="0082369D"/>
    <w:pPr>
      <w:spacing w:before="100" w:after="100"/>
      <w:jc w:val="center"/>
    </w:pPr>
    <w:rPr>
      <w:rFonts w:eastAsia="Times New Roman" w:cs="Times New Roman"/>
    </w:rPr>
  </w:style>
  <w:style w:type="paragraph" w:customStyle="1" w:styleId="xl74">
    <w:name w:val="xl74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75">
    <w:name w:val="xl75"/>
    <w:basedOn w:val="Normalny"/>
    <w:rsid w:val="0082369D"/>
    <w:pP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76">
    <w:name w:val="xl76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Times New Roman" w:cs="Times New Roman"/>
    </w:rPr>
  </w:style>
  <w:style w:type="paragraph" w:customStyle="1" w:styleId="xl77">
    <w:name w:val="xl77"/>
    <w:basedOn w:val="Normalny"/>
    <w:rsid w:val="0082369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eastAsia="Times New Roman" w:cs="Times New Roman"/>
    </w:rPr>
  </w:style>
  <w:style w:type="paragraph" w:customStyle="1" w:styleId="xl78">
    <w:name w:val="xl78"/>
    <w:basedOn w:val="Normalny"/>
    <w:rsid w:val="0082369D"/>
    <w:pPr>
      <w:spacing w:before="100" w:after="100"/>
      <w:jc w:val="center"/>
    </w:pPr>
    <w:rPr>
      <w:rFonts w:eastAsia="Times New Roman" w:cs="Times New Roman"/>
    </w:rPr>
  </w:style>
  <w:style w:type="paragraph" w:customStyle="1" w:styleId="xl79">
    <w:name w:val="xl79"/>
    <w:basedOn w:val="Normalny"/>
    <w:rsid w:val="0082369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80">
    <w:name w:val="xl80"/>
    <w:basedOn w:val="Normalny"/>
    <w:rsid w:val="0082369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81">
    <w:name w:val="xl81"/>
    <w:basedOn w:val="Normalny"/>
    <w:rsid w:val="0082369D"/>
    <w:pPr>
      <w:spacing w:before="100" w:after="100"/>
      <w:jc w:val="right"/>
    </w:pPr>
    <w:rPr>
      <w:rFonts w:eastAsia="Times New Roman" w:cs="Times New Roman"/>
    </w:rPr>
  </w:style>
  <w:style w:type="paragraph" w:customStyle="1" w:styleId="xl82">
    <w:name w:val="xl82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83">
    <w:name w:val="xl83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Times New Roman" w:cs="Times New Roman"/>
    </w:rPr>
  </w:style>
  <w:style w:type="paragraph" w:customStyle="1" w:styleId="xl84">
    <w:name w:val="xl84"/>
    <w:basedOn w:val="Normalny"/>
    <w:rsid w:val="0082369D"/>
    <w:pPr>
      <w:spacing w:before="100" w:after="100"/>
      <w:jc w:val="right"/>
      <w:textAlignment w:val="center"/>
    </w:pPr>
    <w:rPr>
      <w:rFonts w:eastAsia="Times New Roman" w:cs="Times New Roman"/>
      <w:b/>
      <w:bCs/>
    </w:rPr>
  </w:style>
  <w:style w:type="paragraph" w:customStyle="1" w:styleId="xl85">
    <w:name w:val="xl85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86">
    <w:name w:val="xl86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87">
    <w:name w:val="xl87"/>
    <w:basedOn w:val="Normalny"/>
    <w:rsid w:val="0082369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88">
    <w:name w:val="xl88"/>
    <w:basedOn w:val="Normalny"/>
    <w:rsid w:val="0082369D"/>
    <w:pP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89">
    <w:name w:val="xl89"/>
    <w:basedOn w:val="Normalny"/>
    <w:rsid w:val="0082369D"/>
    <w:pPr>
      <w:spacing w:before="100" w:after="100"/>
      <w:jc w:val="right"/>
    </w:pPr>
    <w:rPr>
      <w:rFonts w:eastAsia="Times New Roman" w:cs="Times New Roman"/>
    </w:rPr>
  </w:style>
  <w:style w:type="paragraph" w:customStyle="1" w:styleId="xl90">
    <w:name w:val="xl90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Times New Roman" w:cs="Times New Roman"/>
    </w:rPr>
  </w:style>
  <w:style w:type="paragraph" w:customStyle="1" w:styleId="xl91">
    <w:name w:val="xl91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92">
    <w:name w:val="xl92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eastAsia="Times New Roman" w:cs="Times New Roman"/>
    </w:rPr>
  </w:style>
  <w:style w:type="paragraph" w:customStyle="1" w:styleId="xl93">
    <w:name w:val="xl93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eastAsia="Times New Roman" w:cs="Times New Roman"/>
    </w:rPr>
  </w:style>
  <w:style w:type="paragraph" w:customStyle="1" w:styleId="xl94">
    <w:name w:val="xl94"/>
    <w:basedOn w:val="Normalny"/>
    <w:rsid w:val="0082369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eastAsia="Times New Roman" w:cs="Times New Roman"/>
    </w:rPr>
  </w:style>
  <w:style w:type="paragraph" w:customStyle="1" w:styleId="xl95">
    <w:name w:val="xl95"/>
    <w:basedOn w:val="Normalny"/>
    <w:rsid w:val="0082369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96">
    <w:name w:val="xl96"/>
    <w:basedOn w:val="Normalny"/>
    <w:rsid w:val="0082369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97">
    <w:name w:val="xl97"/>
    <w:basedOn w:val="Normalny"/>
    <w:rsid w:val="0082369D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98">
    <w:name w:val="xl98"/>
    <w:basedOn w:val="Normalny"/>
    <w:rsid w:val="0082369D"/>
    <w:pPr>
      <w:pBdr>
        <w:lef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99">
    <w:name w:val="xl99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  <w:b/>
      <w:bCs/>
    </w:rPr>
  </w:style>
  <w:style w:type="paragraph" w:customStyle="1" w:styleId="xl100">
    <w:name w:val="xl100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</w:pPr>
    <w:rPr>
      <w:rFonts w:eastAsia="Times New Roman" w:cs="Times New Roman"/>
    </w:rPr>
  </w:style>
  <w:style w:type="paragraph" w:customStyle="1" w:styleId="xl101">
    <w:name w:val="xl101"/>
    <w:basedOn w:val="Normalny"/>
    <w:rsid w:val="008236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102">
    <w:name w:val="xl102"/>
    <w:basedOn w:val="Normalny"/>
    <w:rsid w:val="0082369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03">
    <w:name w:val="xl103"/>
    <w:basedOn w:val="Normalny"/>
    <w:rsid w:val="0082369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04">
    <w:name w:val="xl104"/>
    <w:basedOn w:val="Normalny"/>
    <w:rsid w:val="0082369D"/>
    <w:pPr>
      <w:pBdr>
        <w:top w:val="single" w:sz="4" w:space="0" w:color="000000"/>
        <w:bottom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05">
    <w:name w:val="xl105"/>
    <w:basedOn w:val="Normalny"/>
    <w:rsid w:val="0082369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06">
    <w:name w:val="xl106"/>
    <w:basedOn w:val="Normalny"/>
    <w:rsid w:val="0082369D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07">
    <w:name w:val="xl107"/>
    <w:basedOn w:val="Normalny"/>
    <w:rsid w:val="0082369D"/>
    <w:pPr>
      <w:pBdr>
        <w:top w:val="single" w:sz="4" w:space="0" w:color="000000"/>
        <w:bottom w:val="single" w:sz="8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08">
    <w:name w:val="xl108"/>
    <w:basedOn w:val="Normalny"/>
    <w:rsid w:val="0082369D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09">
    <w:name w:val="xl109"/>
    <w:basedOn w:val="Normalny"/>
    <w:rsid w:val="0082369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10">
    <w:name w:val="xl110"/>
    <w:basedOn w:val="Normalny"/>
    <w:rsid w:val="0082369D"/>
    <w:pPr>
      <w:pBdr>
        <w:top w:val="single" w:sz="8" w:space="0" w:color="000000"/>
        <w:bottom w:val="single" w:sz="8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11">
    <w:name w:val="xl111"/>
    <w:basedOn w:val="Normalny"/>
    <w:rsid w:val="0082369D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eastAsia="Times New Roman" w:cs="Times New Roman"/>
    </w:rPr>
  </w:style>
  <w:style w:type="paragraph" w:customStyle="1" w:styleId="xl112">
    <w:name w:val="xl112"/>
    <w:basedOn w:val="Normalny"/>
    <w:rsid w:val="0082369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113">
    <w:name w:val="xl113"/>
    <w:basedOn w:val="Normalny"/>
    <w:rsid w:val="0082369D"/>
    <w:pPr>
      <w:pBdr>
        <w:top w:val="single" w:sz="8" w:space="0" w:color="000000"/>
        <w:bottom w:val="single" w:sz="8" w:space="0" w:color="000000"/>
      </w:pBd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114">
    <w:name w:val="xl114"/>
    <w:basedOn w:val="Normalny"/>
    <w:rsid w:val="0082369D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xl115">
    <w:name w:val="xl115"/>
    <w:basedOn w:val="Normalny"/>
    <w:rsid w:val="0082369D"/>
    <w:pPr>
      <w:pBdr>
        <w:left w:val="single" w:sz="4" w:space="0" w:color="000000"/>
        <w:bottom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16">
    <w:name w:val="xl116"/>
    <w:basedOn w:val="Normalny"/>
    <w:rsid w:val="0082369D"/>
    <w:pPr>
      <w:pBdr>
        <w:bottom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17">
    <w:name w:val="xl117"/>
    <w:basedOn w:val="Normalny"/>
    <w:rsid w:val="0082369D"/>
    <w:pPr>
      <w:pBdr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paragraph" w:customStyle="1" w:styleId="xl118">
    <w:name w:val="xl118"/>
    <w:basedOn w:val="Normalny"/>
    <w:rsid w:val="0082369D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119">
    <w:name w:val="xl119"/>
    <w:basedOn w:val="Normalny"/>
    <w:rsid w:val="0082369D"/>
    <w:pPr>
      <w:pBdr>
        <w:top w:val="single" w:sz="8" w:space="0" w:color="000000"/>
        <w:bottom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120">
    <w:name w:val="xl120"/>
    <w:basedOn w:val="Normalny"/>
    <w:rsid w:val="0082369D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Times New Roman" w:cs="Times New Roman"/>
    </w:rPr>
  </w:style>
  <w:style w:type="paragraph" w:customStyle="1" w:styleId="xl121">
    <w:name w:val="xl121"/>
    <w:basedOn w:val="Normalny"/>
    <w:rsid w:val="008236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eastAsia="Times New Roman" w:cs="Times New Roman"/>
    </w:rPr>
  </w:style>
  <w:style w:type="table" w:styleId="Tabela-Siatka">
    <w:name w:val="Table Grid"/>
    <w:basedOn w:val="Standardowy"/>
    <w:uiPriority w:val="39"/>
    <w:rsid w:val="008E7E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nhideWhenUsed/>
    <w:rsid w:val="00292D47"/>
    <w:pPr>
      <w:spacing w:after="120"/>
    </w:pPr>
    <w:rPr>
      <w:rFonts w:ascii="Calibri" w:eastAsia="Calibri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92D47"/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F7BBA"/>
    <w:rPr>
      <w:smallCaps/>
      <w:spacing w:val="5"/>
      <w:sz w:val="36"/>
      <w:szCs w:val="3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F7BBA"/>
    <w:pPr>
      <w:outlineLvl w:val="9"/>
    </w:pPr>
    <w:rPr>
      <w:lang w:bidi="en-US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424F98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424F98"/>
    <w:pPr>
      <w:spacing w:after="100"/>
    </w:pPr>
    <w:rPr>
      <w:rFonts w:asciiTheme="minorHAnsi" w:eastAsiaTheme="minorEastAsia" w:hAnsiTheme="minorHAnsi" w:cstheme="minorBidi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424F98"/>
    <w:pPr>
      <w:spacing w:after="100"/>
      <w:ind w:left="440"/>
    </w:pPr>
    <w:rPr>
      <w:rFonts w:asciiTheme="minorHAnsi" w:eastAsiaTheme="minorEastAsia" w:hAnsiTheme="minorHAnsi" w:cstheme="minorBidi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7BBA"/>
    <w:rPr>
      <w:smallCaps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8E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8E3"/>
    <w:rPr>
      <w:kern w:val="3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18E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0F7BBA"/>
    <w:rPr>
      <w:i/>
      <w:iCs/>
      <w:smallCaps/>
      <w:spacing w:val="5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0F7BBA"/>
    <w:rPr>
      <w:b/>
      <w:bCs/>
      <w:spacing w:val="5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7BBA"/>
    <w:rPr>
      <w:i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7BB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7BB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7BBA"/>
    <w:rPr>
      <w:b/>
      <w:bC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7BBA"/>
    <w:rPr>
      <w:b/>
      <w:bCs/>
      <w:i/>
      <w:iCs/>
      <w:color w:val="7F7F7F" w:themeColor="text1" w:themeTint="8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F7BB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F7BBA"/>
    <w:rPr>
      <w:smallCaps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7BBA"/>
    <w:rPr>
      <w:i/>
      <w:iCs/>
      <w:smallCaps/>
      <w:spacing w:val="1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7BBA"/>
    <w:rPr>
      <w:i/>
      <w:iCs/>
      <w:smallCaps/>
      <w:spacing w:val="10"/>
      <w:sz w:val="28"/>
      <w:szCs w:val="28"/>
    </w:rPr>
  </w:style>
  <w:style w:type="character" w:styleId="Pogrubienie">
    <w:name w:val="Strong"/>
    <w:uiPriority w:val="22"/>
    <w:qFormat/>
    <w:rsid w:val="000F7BBA"/>
    <w:rPr>
      <w:b/>
      <w:bCs/>
    </w:rPr>
  </w:style>
  <w:style w:type="paragraph" w:styleId="Cytat">
    <w:name w:val="Quote"/>
    <w:basedOn w:val="Normalny"/>
    <w:next w:val="Normalny"/>
    <w:link w:val="CytatZnak"/>
    <w:uiPriority w:val="29"/>
    <w:qFormat/>
    <w:rsid w:val="000F7BBA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0F7BBA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7BB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7BBA"/>
    <w:rPr>
      <w:i/>
      <w:iCs/>
    </w:rPr>
  </w:style>
  <w:style w:type="character" w:styleId="Wyrnieniedelikatne">
    <w:name w:val="Subtle Emphasis"/>
    <w:uiPriority w:val="19"/>
    <w:qFormat/>
    <w:rsid w:val="000F7BBA"/>
    <w:rPr>
      <w:i/>
      <w:iCs/>
    </w:rPr>
  </w:style>
  <w:style w:type="character" w:styleId="Wyrnienieintensywne">
    <w:name w:val="Intense Emphasis"/>
    <w:uiPriority w:val="21"/>
    <w:qFormat/>
    <w:rsid w:val="000F7BBA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0F7BBA"/>
    <w:rPr>
      <w:smallCaps/>
    </w:rPr>
  </w:style>
  <w:style w:type="character" w:styleId="Odwoanieintensywne">
    <w:name w:val="Intense Reference"/>
    <w:uiPriority w:val="32"/>
    <w:qFormat/>
    <w:rsid w:val="000F7BBA"/>
    <w:rPr>
      <w:b/>
      <w:bCs/>
      <w:smallCaps/>
    </w:rPr>
  </w:style>
  <w:style w:type="character" w:styleId="Tytuksiki">
    <w:name w:val="Book Title"/>
    <w:basedOn w:val="Domylnaczcionkaakapitu"/>
    <w:uiPriority w:val="33"/>
    <w:qFormat/>
    <w:rsid w:val="000F7BBA"/>
    <w:rPr>
      <w:i/>
      <w:iCs/>
      <w:smallCaps/>
      <w:spacing w:val="5"/>
    </w:rPr>
  </w:style>
  <w:style w:type="paragraph" w:customStyle="1" w:styleId="WW-Default">
    <w:name w:val="WW-Default"/>
    <w:basedOn w:val="Standard"/>
    <w:rsid w:val="009A5940"/>
    <w:pPr>
      <w:autoSpaceDE w:val="0"/>
      <w:autoSpaceDN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h2">
    <w:name w:val="h2"/>
    <w:basedOn w:val="Domylnaczcionkaakapitu"/>
    <w:rsid w:val="00885C9C"/>
  </w:style>
  <w:style w:type="character" w:customStyle="1" w:styleId="h1">
    <w:name w:val="h1"/>
    <w:basedOn w:val="Domylnaczcionkaakapitu"/>
    <w:rsid w:val="00885C9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4E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4EE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4EE1"/>
    <w:rPr>
      <w:vertAlign w:val="superscript"/>
    </w:rPr>
  </w:style>
  <w:style w:type="paragraph" w:customStyle="1" w:styleId="Normalnybezakapitu">
    <w:name w:val="Normalny bez akapitu"/>
    <w:basedOn w:val="Normalny"/>
    <w:link w:val="NormalnybezakapituZnak"/>
    <w:qFormat/>
    <w:rsid w:val="00497B89"/>
    <w:pPr>
      <w:spacing w:after="0" w:line="240" w:lineRule="auto"/>
      <w:jc w:val="both"/>
    </w:pPr>
    <w:rPr>
      <w:rFonts w:ascii="Calibri" w:eastAsia="Times New Roman" w:hAnsi="Calibri" w:cstheme="minorBidi"/>
      <w:sz w:val="21"/>
      <w:szCs w:val="18"/>
      <w:lang w:eastAsia="zh-CN"/>
    </w:rPr>
  </w:style>
  <w:style w:type="character" w:customStyle="1" w:styleId="NormalnybezakapituZnak">
    <w:name w:val="Normalny bez akapitu Znak"/>
    <w:basedOn w:val="Domylnaczcionkaakapitu"/>
    <w:link w:val="Normalnybezakapitu"/>
    <w:qFormat/>
    <w:rsid w:val="00497B89"/>
    <w:rPr>
      <w:rFonts w:ascii="Calibri" w:eastAsia="Times New Roman" w:hAnsi="Calibri" w:cstheme="minorBidi"/>
      <w:sz w:val="21"/>
      <w:szCs w:val="1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497B89"/>
    <w:rPr>
      <w:color w:val="808080"/>
    </w:rPr>
  </w:style>
  <w:style w:type="paragraph" w:customStyle="1" w:styleId="Tabela0">
    <w:name w:val="Tabela"/>
    <w:basedOn w:val="Normalnybezakapitu"/>
    <w:link w:val="TabelaZnak"/>
    <w:qFormat/>
    <w:rsid w:val="00F72C42"/>
    <w:pPr>
      <w:jc w:val="center"/>
    </w:pPr>
    <w:rPr>
      <w:sz w:val="20"/>
    </w:rPr>
  </w:style>
  <w:style w:type="character" w:customStyle="1" w:styleId="TabelaZnak">
    <w:name w:val="Tabela Znak"/>
    <w:basedOn w:val="NormalnybezakapituZnak"/>
    <w:link w:val="Tabela0"/>
    <w:qFormat/>
    <w:rsid w:val="00F72C42"/>
    <w:rPr>
      <w:rFonts w:ascii="Calibri" w:eastAsia="Times New Roman" w:hAnsi="Calibri" w:cstheme="minorBidi"/>
      <w:sz w:val="20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ustin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C5B9C-D5D0-4206-BB33-52478B712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Links>
    <vt:vector size="6" baseType="variant">
      <vt:variant>
        <vt:i4>7012434</vt:i4>
      </vt:variant>
      <vt:variant>
        <vt:i4>0</vt:i4>
      </vt:variant>
      <vt:variant>
        <vt:i4>0</vt:i4>
      </vt:variant>
      <vt:variant>
        <vt:i4>5</vt:i4>
      </vt:variant>
      <vt:variant>
        <vt:lpwstr>mailto:biuro@marchitekci.pl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Ulasiński</dc:creator>
  <cp:lastModifiedBy>Mateusz Smól</cp:lastModifiedBy>
  <cp:revision>3</cp:revision>
  <cp:lastPrinted>2025-10-24T10:45:00Z</cp:lastPrinted>
  <dcterms:created xsi:type="dcterms:W3CDTF">2025-10-28T06:44:00Z</dcterms:created>
  <dcterms:modified xsi:type="dcterms:W3CDTF">2025-10-28T06:44:00Z</dcterms:modified>
  <cp:category>I/Gdańsk Port Północny</cp:category>
</cp:coreProperties>
</file>