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7777777" w:rsidR="001E5801" w:rsidRPr="003A65B1" w:rsidRDefault="001E5801" w:rsidP="003A65B1">
      <w:pPr>
        <w:spacing w:line="271" w:lineRule="auto"/>
        <w:rPr>
          <w:rFonts w:ascii="Arial" w:eastAsiaTheme="majorEastAsia" w:hAnsi="Arial" w:cs="Arial"/>
          <w:b/>
          <w:sz w:val="22"/>
          <w:szCs w:val="22"/>
          <w:u w:val="single"/>
          <w:lang w:eastAsia="en-US"/>
        </w:rPr>
      </w:pPr>
    </w:p>
    <w:p w14:paraId="2C2257B7"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552A4EB3" w14:textId="7F2AE865"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SPECYFIKACJA WARUNKÓW ZAMÓWIENIA </w:t>
      </w:r>
    </w:p>
    <w:p w14:paraId="749B26C2" w14:textId="77777777" w:rsidR="00773D17" w:rsidRPr="003A65B1" w:rsidRDefault="00773D17"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b/>
          <w:sz w:val="22"/>
          <w:szCs w:val="22"/>
          <w:lang w:eastAsia="en-US"/>
        </w:rPr>
      </w:pPr>
    </w:p>
    <w:p w14:paraId="38CDB7D8" w14:textId="3C8BC60C" w:rsidR="001E5801" w:rsidRPr="003A65B1" w:rsidRDefault="001E5801" w:rsidP="003A65B1">
      <w:pPr>
        <w:pBdr>
          <w:top w:val="single" w:sz="4" w:space="0" w:color="auto"/>
          <w:left w:val="single" w:sz="4" w:space="6" w:color="auto"/>
          <w:bottom w:val="single" w:sz="4" w:space="1" w:color="auto"/>
          <w:right w:val="single" w:sz="4" w:space="6" w:color="auto"/>
        </w:pBdr>
        <w:shd w:val="clear" w:color="auto" w:fill="BFBFBF" w:themeFill="background1" w:themeFillShade="BF"/>
        <w:spacing w:line="271" w:lineRule="auto"/>
        <w:jc w:val="center"/>
        <w:rPr>
          <w:rFonts w:ascii="Arial" w:eastAsiaTheme="majorEastAsia" w:hAnsi="Arial" w:cs="Arial"/>
          <w:sz w:val="22"/>
          <w:szCs w:val="22"/>
          <w:lang w:eastAsia="en-US"/>
        </w:rPr>
      </w:pPr>
      <w:r w:rsidRPr="003A65B1">
        <w:rPr>
          <w:rFonts w:ascii="Arial" w:eastAsiaTheme="majorEastAsia" w:hAnsi="Arial" w:cs="Arial"/>
          <w:b/>
          <w:sz w:val="22"/>
          <w:szCs w:val="22"/>
          <w:lang w:eastAsia="en-US"/>
        </w:rPr>
        <w:t>(dalej: SWZ)</w:t>
      </w:r>
    </w:p>
    <w:p w14:paraId="4211A91E" w14:textId="77777777" w:rsidR="00955EF3" w:rsidRDefault="00955EF3" w:rsidP="003A3BE9">
      <w:pPr>
        <w:pBdr>
          <w:bottom w:val="thinThickSmallGap" w:sz="12" w:space="1" w:color="943634" w:themeColor="accent2" w:themeShade="BF"/>
        </w:pBdr>
        <w:spacing w:before="400" w:after="200" w:line="271" w:lineRule="auto"/>
        <w:outlineLvl w:val="0"/>
        <w:rPr>
          <w:rFonts w:ascii="Arial" w:eastAsiaTheme="majorEastAsia" w:hAnsi="Arial" w:cs="Arial"/>
          <w:caps/>
          <w:color w:val="632423" w:themeColor="accent2" w:themeShade="80"/>
          <w:spacing w:val="20"/>
          <w:sz w:val="22"/>
          <w:szCs w:val="22"/>
          <w:lang w:eastAsia="en-US"/>
        </w:rPr>
      </w:pPr>
    </w:p>
    <w:p w14:paraId="4C6015C1" w14:textId="42E497CE" w:rsidR="00773D17" w:rsidRPr="003A65B1" w:rsidRDefault="00773D17" w:rsidP="003A65B1">
      <w:pPr>
        <w:pBdr>
          <w:bottom w:val="thinThickSmallGap" w:sz="12" w:space="1" w:color="943634" w:themeColor="accent2" w:themeShade="BF"/>
        </w:pBdr>
        <w:spacing w:before="400" w:after="200" w:line="271" w:lineRule="auto"/>
        <w:jc w:val="center"/>
        <w:outlineLvl w:val="0"/>
        <w:rPr>
          <w:rFonts w:ascii="Arial" w:eastAsiaTheme="majorEastAsia" w:hAnsi="Arial" w:cs="Arial"/>
          <w:caps/>
          <w:color w:val="632423" w:themeColor="accent2" w:themeShade="80"/>
          <w:spacing w:val="20"/>
          <w:sz w:val="22"/>
          <w:szCs w:val="22"/>
          <w:lang w:eastAsia="en-US"/>
        </w:rPr>
      </w:pPr>
      <w:r w:rsidRPr="003A65B1">
        <w:rPr>
          <w:rFonts w:ascii="Arial" w:eastAsiaTheme="majorEastAsia" w:hAnsi="Arial" w:cs="Arial"/>
          <w:caps/>
          <w:color w:val="632423" w:themeColor="accent2" w:themeShade="80"/>
          <w:spacing w:val="20"/>
          <w:sz w:val="22"/>
          <w:szCs w:val="22"/>
          <w:lang w:eastAsia="en-US"/>
        </w:rPr>
        <w:t xml:space="preserve">Znak sprawy: </w:t>
      </w:r>
      <w:r w:rsidR="00083C54">
        <w:rPr>
          <w:rFonts w:ascii="Arial" w:eastAsiaTheme="majorEastAsia" w:hAnsi="Arial" w:cs="Arial"/>
          <w:caps/>
          <w:color w:val="632423" w:themeColor="accent2" w:themeShade="80"/>
          <w:spacing w:val="20"/>
          <w:sz w:val="22"/>
          <w:szCs w:val="22"/>
          <w:lang w:eastAsia="en-US"/>
        </w:rPr>
        <w:t>W</w:t>
      </w:r>
      <w:r w:rsidR="00913783">
        <w:rPr>
          <w:rFonts w:ascii="Arial" w:eastAsiaTheme="majorEastAsia" w:hAnsi="Arial" w:cs="Arial"/>
          <w:caps/>
          <w:color w:val="632423" w:themeColor="accent2" w:themeShade="80"/>
          <w:spacing w:val="20"/>
          <w:sz w:val="22"/>
          <w:szCs w:val="22"/>
          <w:lang w:eastAsia="en-US"/>
        </w:rPr>
        <w:t>ZP.272.</w:t>
      </w:r>
      <w:r w:rsidR="00D43D5E">
        <w:rPr>
          <w:rFonts w:ascii="Arial" w:eastAsiaTheme="majorEastAsia" w:hAnsi="Arial" w:cs="Arial"/>
          <w:caps/>
          <w:color w:val="632423" w:themeColor="accent2" w:themeShade="80"/>
          <w:spacing w:val="20"/>
          <w:sz w:val="22"/>
          <w:szCs w:val="22"/>
          <w:lang w:eastAsia="en-US"/>
        </w:rPr>
        <w:t>1</w:t>
      </w:r>
      <w:r w:rsidR="00930EE8">
        <w:rPr>
          <w:rFonts w:ascii="Arial" w:eastAsiaTheme="majorEastAsia" w:hAnsi="Arial" w:cs="Arial"/>
          <w:caps/>
          <w:color w:val="632423" w:themeColor="accent2" w:themeShade="80"/>
          <w:spacing w:val="20"/>
          <w:sz w:val="22"/>
          <w:szCs w:val="22"/>
          <w:lang w:eastAsia="en-US"/>
        </w:rPr>
        <w:t>1</w:t>
      </w:r>
      <w:r w:rsidR="000002F8">
        <w:rPr>
          <w:rFonts w:ascii="Arial" w:eastAsiaTheme="majorEastAsia" w:hAnsi="Arial" w:cs="Arial"/>
          <w:caps/>
          <w:color w:val="632423" w:themeColor="accent2" w:themeShade="80"/>
          <w:spacing w:val="20"/>
          <w:sz w:val="22"/>
          <w:szCs w:val="22"/>
          <w:lang w:eastAsia="en-US"/>
        </w:rPr>
        <w:t>8</w:t>
      </w:r>
      <w:r w:rsidR="003A3BE9">
        <w:rPr>
          <w:rFonts w:ascii="Arial" w:eastAsiaTheme="majorEastAsia" w:hAnsi="Arial" w:cs="Arial"/>
          <w:caps/>
          <w:color w:val="632423" w:themeColor="accent2" w:themeShade="80"/>
          <w:spacing w:val="20"/>
          <w:sz w:val="22"/>
          <w:szCs w:val="22"/>
          <w:lang w:eastAsia="en-US"/>
        </w:rPr>
        <w:t>.2025</w:t>
      </w:r>
    </w:p>
    <w:p w14:paraId="5DFDD974"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ZAMAWIAJĄCY</w:t>
      </w:r>
    </w:p>
    <w:p w14:paraId="6E8C2848" w14:textId="77777777" w:rsidR="003A65B1" w:rsidRPr="00823CE5" w:rsidRDefault="003A65B1" w:rsidP="003A65B1">
      <w:pPr>
        <w:spacing w:line="271" w:lineRule="auto"/>
        <w:outlineLvl w:val="5"/>
        <w:rPr>
          <w:rFonts w:ascii="Arial" w:eastAsiaTheme="majorEastAsia" w:hAnsi="Arial" w:cs="Arial"/>
          <w:caps/>
          <w:spacing w:val="10"/>
          <w:sz w:val="22"/>
          <w:szCs w:val="22"/>
          <w:lang w:eastAsia="en-US"/>
        </w:rPr>
      </w:pPr>
      <w:r w:rsidRPr="00823CE5">
        <w:rPr>
          <w:rFonts w:ascii="Arial" w:eastAsiaTheme="majorEastAsia" w:hAnsi="Arial" w:cs="Arial"/>
          <w:caps/>
          <w:spacing w:val="10"/>
          <w:sz w:val="22"/>
          <w:szCs w:val="22"/>
          <w:lang w:eastAsia="en-US"/>
        </w:rPr>
        <w:t>Powiat Wołomiński</w:t>
      </w:r>
    </w:p>
    <w:p w14:paraId="11F236A3" w14:textId="77777777" w:rsidR="003A65B1" w:rsidRPr="00823CE5" w:rsidRDefault="003A65B1" w:rsidP="003A65B1">
      <w:pPr>
        <w:spacing w:line="271" w:lineRule="auto"/>
        <w:outlineLvl w:val="5"/>
        <w:rPr>
          <w:rFonts w:ascii="Arial" w:eastAsiaTheme="majorEastAsia" w:hAnsi="Arial" w:cs="Arial"/>
          <w:i/>
          <w:caps/>
          <w:spacing w:val="10"/>
          <w:sz w:val="22"/>
          <w:szCs w:val="22"/>
          <w:lang w:eastAsia="en-US"/>
        </w:rPr>
      </w:pPr>
      <w:r w:rsidRPr="00823CE5">
        <w:rPr>
          <w:rFonts w:ascii="Arial" w:eastAsiaTheme="majorEastAsia" w:hAnsi="Arial" w:cs="Arial"/>
          <w:caps/>
          <w:spacing w:val="10"/>
          <w:sz w:val="22"/>
          <w:szCs w:val="22"/>
          <w:lang w:eastAsia="en-US"/>
        </w:rPr>
        <w:t>ul. Prądzyńskiego 3, 05-200 Wołomin</w:t>
      </w:r>
    </w:p>
    <w:p w14:paraId="1426D506" w14:textId="77777777" w:rsidR="003A65B1" w:rsidRPr="00823CE5" w:rsidRDefault="003A65B1" w:rsidP="003A65B1">
      <w:pPr>
        <w:spacing w:line="271" w:lineRule="auto"/>
        <w:rPr>
          <w:rFonts w:ascii="Arial" w:eastAsiaTheme="majorEastAsia" w:hAnsi="Arial" w:cs="Arial"/>
          <w:sz w:val="22"/>
          <w:szCs w:val="22"/>
          <w:lang w:eastAsia="en-US"/>
        </w:rPr>
      </w:pPr>
      <w:r w:rsidRPr="00823CE5">
        <w:rPr>
          <w:rFonts w:ascii="Arial" w:eastAsiaTheme="majorEastAsia" w:hAnsi="Arial" w:cs="Arial"/>
          <w:b/>
          <w:sz w:val="22"/>
          <w:szCs w:val="22"/>
          <w:lang w:eastAsia="en-US"/>
        </w:rPr>
        <w:t xml:space="preserve">REGON: </w:t>
      </w:r>
      <w:r w:rsidRPr="00823CE5">
        <w:rPr>
          <w:rFonts w:ascii="Arial" w:eastAsiaTheme="majorEastAsia" w:hAnsi="Arial" w:cs="Arial"/>
          <w:sz w:val="22"/>
          <w:szCs w:val="22"/>
          <w:lang w:eastAsia="en-US"/>
        </w:rPr>
        <w:t>013269344</w:t>
      </w:r>
      <w:r w:rsidRPr="00823CE5">
        <w:rPr>
          <w:rFonts w:ascii="Arial" w:eastAsiaTheme="majorEastAsia" w:hAnsi="Arial" w:cs="Arial"/>
          <w:b/>
          <w:sz w:val="22"/>
          <w:szCs w:val="22"/>
          <w:lang w:eastAsia="en-US"/>
        </w:rPr>
        <w:t xml:space="preserve"> NIP: </w:t>
      </w:r>
      <w:r w:rsidRPr="00823CE5">
        <w:rPr>
          <w:rFonts w:ascii="Arial" w:eastAsiaTheme="majorEastAsia" w:hAnsi="Arial" w:cs="Arial"/>
          <w:sz w:val="22"/>
          <w:szCs w:val="22"/>
          <w:lang w:eastAsia="en-US"/>
        </w:rPr>
        <w:t>125-09-40-609</w:t>
      </w:r>
    </w:p>
    <w:p w14:paraId="30C6F76F" w14:textId="77777777" w:rsidR="003A65B1" w:rsidRPr="00823CE5" w:rsidRDefault="003A65B1" w:rsidP="003A65B1">
      <w:pPr>
        <w:spacing w:line="271" w:lineRule="auto"/>
        <w:rPr>
          <w:rFonts w:ascii="Arial" w:eastAsiaTheme="majorEastAsia" w:hAnsi="Arial" w:cs="Arial"/>
          <w:b/>
          <w:sz w:val="22"/>
          <w:szCs w:val="22"/>
          <w:lang w:eastAsia="en-US"/>
        </w:rPr>
      </w:pPr>
      <w:r w:rsidRPr="00823CE5">
        <w:rPr>
          <w:rFonts w:ascii="Arial" w:eastAsiaTheme="majorEastAsia" w:hAnsi="Arial" w:cs="Arial"/>
          <w:b/>
          <w:sz w:val="22"/>
          <w:szCs w:val="22"/>
          <w:lang w:eastAsia="en-US"/>
        </w:rPr>
        <w:t xml:space="preserve">tel.: </w:t>
      </w:r>
      <w:r w:rsidRPr="00823CE5">
        <w:rPr>
          <w:rFonts w:ascii="Arial" w:eastAsiaTheme="majorEastAsia" w:hAnsi="Arial" w:cs="Arial"/>
          <w:sz w:val="22"/>
          <w:szCs w:val="22"/>
          <w:lang w:eastAsia="en-US"/>
        </w:rPr>
        <w:t>(22) 787-43-01</w:t>
      </w:r>
      <w:r w:rsidRPr="00823CE5">
        <w:rPr>
          <w:rFonts w:ascii="Arial" w:eastAsiaTheme="majorEastAsia" w:hAnsi="Arial" w:cs="Arial"/>
          <w:b/>
          <w:sz w:val="22"/>
          <w:szCs w:val="22"/>
          <w:lang w:eastAsia="en-US"/>
        </w:rPr>
        <w:t xml:space="preserve"> </w:t>
      </w:r>
    </w:p>
    <w:p w14:paraId="7D723C59" w14:textId="77777777" w:rsidR="00114040" w:rsidRPr="00823CE5" w:rsidRDefault="003A65B1" w:rsidP="00114040">
      <w:pPr>
        <w:spacing w:line="271" w:lineRule="auto"/>
        <w:rPr>
          <w:rFonts w:ascii="Arial" w:hAnsi="Arial" w:cs="Arial"/>
          <w:sz w:val="22"/>
          <w:szCs w:val="22"/>
        </w:rPr>
      </w:pPr>
      <w:r w:rsidRPr="00823CE5">
        <w:rPr>
          <w:rFonts w:ascii="Arial" w:eastAsiaTheme="majorEastAsia" w:hAnsi="Arial" w:cs="Arial"/>
          <w:b/>
          <w:sz w:val="22"/>
          <w:szCs w:val="22"/>
          <w:lang w:eastAsia="en-US"/>
        </w:rPr>
        <w:t xml:space="preserve">Adres strony internetowej prowadzonego postępowania: </w:t>
      </w:r>
      <w:hyperlink r:id="rId8" w:history="1">
        <w:r w:rsidR="00114040" w:rsidRPr="00823CE5">
          <w:rPr>
            <w:rStyle w:val="Hipercze"/>
            <w:rFonts w:ascii="Arial" w:hAnsi="Arial" w:cs="Arial"/>
            <w:sz w:val="22"/>
            <w:szCs w:val="22"/>
          </w:rPr>
          <w:t>https://platformazakupowa.pl/pn/powiat_wolominski</w:t>
        </w:r>
      </w:hyperlink>
      <w:r w:rsidR="00114040" w:rsidRPr="00823CE5">
        <w:rPr>
          <w:rFonts w:ascii="Arial" w:hAnsi="Arial" w:cs="Arial"/>
          <w:sz w:val="22"/>
          <w:szCs w:val="22"/>
        </w:rPr>
        <w:fldChar w:fldCharType="begin"/>
      </w:r>
      <w:r w:rsidR="00114040" w:rsidRPr="00823CE5">
        <w:rPr>
          <w:rFonts w:ascii="Arial" w:hAnsi="Arial" w:cs="Arial"/>
          <w:sz w:val="22"/>
          <w:szCs w:val="22"/>
        </w:rPr>
        <w:instrText xml:space="preserve"> HYPERLINK "https://platformazakupowa.pl/" </w:instrText>
      </w:r>
      <w:r w:rsidR="00114040" w:rsidRPr="00823CE5">
        <w:rPr>
          <w:rFonts w:ascii="Arial" w:hAnsi="Arial" w:cs="Arial"/>
          <w:sz w:val="22"/>
          <w:szCs w:val="22"/>
        </w:rPr>
      </w:r>
      <w:r w:rsidR="00114040" w:rsidRPr="00823CE5">
        <w:rPr>
          <w:rFonts w:ascii="Arial" w:hAnsi="Arial" w:cs="Arial"/>
          <w:sz w:val="22"/>
          <w:szCs w:val="22"/>
        </w:rPr>
        <w:fldChar w:fldCharType="separate"/>
      </w:r>
    </w:p>
    <w:p w14:paraId="4EA1997B" w14:textId="228225E9" w:rsidR="003A65B1" w:rsidRPr="00823CE5" w:rsidRDefault="00114040" w:rsidP="00114040">
      <w:pPr>
        <w:spacing w:line="271" w:lineRule="auto"/>
        <w:jc w:val="both"/>
        <w:rPr>
          <w:rFonts w:ascii="Arial" w:hAnsi="Arial" w:cs="Arial"/>
          <w:sz w:val="22"/>
          <w:szCs w:val="22"/>
        </w:rPr>
      </w:pPr>
      <w:r w:rsidRPr="00823CE5">
        <w:rPr>
          <w:rFonts w:ascii="Arial" w:hAnsi="Arial" w:cs="Arial"/>
          <w:sz w:val="22"/>
          <w:szCs w:val="22"/>
        </w:rPr>
        <w:fldChar w:fldCharType="end"/>
      </w:r>
    </w:p>
    <w:p w14:paraId="2889E82A" w14:textId="77777777" w:rsidR="003A65B1" w:rsidRPr="00823CE5" w:rsidRDefault="003A65B1" w:rsidP="003A65B1">
      <w:pPr>
        <w:spacing w:line="271" w:lineRule="auto"/>
        <w:jc w:val="both"/>
        <w:rPr>
          <w:rFonts w:ascii="Arial" w:hAnsi="Arial" w:cs="Arial"/>
          <w:color w:val="333333"/>
          <w:sz w:val="22"/>
          <w:szCs w:val="22"/>
          <w:shd w:val="clear" w:color="auto" w:fill="FFFFFF"/>
        </w:rPr>
      </w:pPr>
      <w:r w:rsidRPr="00823CE5">
        <w:rPr>
          <w:rFonts w:ascii="Arial" w:hAnsi="Arial" w:cs="Arial"/>
          <w:color w:val="333333"/>
          <w:sz w:val="22"/>
          <w:szCs w:val="22"/>
          <w:shd w:val="clear" w:color="auto" w:fill="FFFFFF"/>
        </w:rPr>
        <w:t>Na tej stronie udostępniane będą zmiany i wyjaśnienia treści SWZ oraz inne dokumenty zamówienia bezpośrednio związane z postępowaniem o udzielenie zamówienia</w:t>
      </w:r>
    </w:p>
    <w:p w14:paraId="4D9C5CFD" w14:textId="77777777" w:rsidR="003A65B1" w:rsidRPr="00823CE5" w:rsidRDefault="003A65B1" w:rsidP="003A65B1">
      <w:pPr>
        <w:spacing w:line="271" w:lineRule="auto"/>
        <w:rPr>
          <w:rFonts w:ascii="Arial" w:hAnsi="Arial" w:cs="Arial"/>
          <w:sz w:val="22"/>
          <w:szCs w:val="22"/>
        </w:rPr>
      </w:pPr>
    </w:p>
    <w:p w14:paraId="02A82590" w14:textId="77777777" w:rsidR="003A65B1" w:rsidRPr="00823CE5" w:rsidRDefault="003A65B1" w:rsidP="003A65B1">
      <w:pPr>
        <w:spacing w:line="271" w:lineRule="auto"/>
        <w:rPr>
          <w:rFonts w:ascii="Arial" w:hAnsi="Arial" w:cs="Arial"/>
          <w:sz w:val="22"/>
          <w:szCs w:val="22"/>
        </w:rPr>
      </w:pPr>
      <w:r w:rsidRPr="00823CE5">
        <w:rPr>
          <w:rFonts w:ascii="Arial" w:hAnsi="Arial" w:cs="Arial"/>
          <w:sz w:val="22"/>
          <w:szCs w:val="22"/>
        </w:rPr>
        <w:t xml:space="preserve">Adres platformy zakupowej: </w:t>
      </w:r>
      <w:r w:rsidRPr="00823CE5">
        <w:rPr>
          <w:rFonts w:ascii="Arial" w:eastAsiaTheme="majorEastAsia" w:hAnsi="Arial" w:cs="Arial"/>
          <w:b/>
          <w:sz w:val="22"/>
          <w:szCs w:val="22"/>
          <w:lang w:eastAsia="en-US"/>
        </w:rPr>
        <w:t xml:space="preserve"> </w:t>
      </w:r>
      <w:hyperlink r:id="rId9" w:history="1">
        <w:r w:rsidRPr="00823CE5">
          <w:rPr>
            <w:rStyle w:val="Hipercze"/>
            <w:rFonts w:ascii="Arial" w:hAnsi="Arial" w:cs="Arial"/>
            <w:sz w:val="22"/>
            <w:szCs w:val="22"/>
          </w:rPr>
          <w:t>https://platformazakupowa.pl/pn/powiat_wolominski</w:t>
        </w:r>
      </w:hyperlink>
      <w:r w:rsidRPr="00823CE5">
        <w:rPr>
          <w:rFonts w:ascii="Arial" w:hAnsi="Arial" w:cs="Arial"/>
          <w:sz w:val="22"/>
          <w:szCs w:val="22"/>
        </w:rPr>
        <w:fldChar w:fldCharType="begin"/>
      </w:r>
      <w:r w:rsidRPr="00823CE5">
        <w:rPr>
          <w:rFonts w:ascii="Arial" w:hAnsi="Arial" w:cs="Arial"/>
          <w:sz w:val="22"/>
          <w:szCs w:val="22"/>
        </w:rPr>
        <w:instrText xml:space="preserve"> HYPERLINK "https://platformazakupowa.pl/" </w:instrText>
      </w:r>
      <w:r w:rsidRPr="00823CE5">
        <w:rPr>
          <w:rFonts w:ascii="Arial" w:hAnsi="Arial" w:cs="Arial"/>
          <w:sz w:val="22"/>
          <w:szCs w:val="22"/>
        </w:rPr>
      </w:r>
      <w:r w:rsidRPr="00823CE5">
        <w:rPr>
          <w:rFonts w:ascii="Arial" w:hAnsi="Arial" w:cs="Arial"/>
          <w:sz w:val="22"/>
          <w:szCs w:val="22"/>
        </w:rPr>
        <w:fldChar w:fldCharType="separate"/>
      </w:r>
    </w:p>
    <w:p w14:paraId="07B5BC04" w14:textId="77777777" w:rsidR="003A65B1" w:rsidRPr="00823CE5" w:rsidRDefault="003A65B1" w:rsidP="003A65B1">
      <w:pPr>
        <w:spacing w:line="271" w:lineRule="auto"/>
        <w:rPr>
          <w:rFonts w:ascii="Arial" w:hAnsi="Arial" w:cs="Arial"/>
          <w:color w:val="333333"/>
          <w:sz w:val="22"/>
          <w:szCs w:val="22"/>
          <w:shd w:val="clear" w:color="auto" w:fill="FFFFFF"/>
        </w:rPr>
      </w:pPr>
      <w:r w:rsidRPr="00823CE5">
        <w:rPr>
          <w:rFonts w:ascii="Arial" w:hAnsi="Arial" w:cs="Arial"/>
          <w:sz w:val="22"/>
          <w:szCs w:val="22"/>
        </w:rPr>
        <w:fldChar w:fldCharType="end"/>
      </w:r>
    </w:p>
    <w:p w14:paraId="61FA897F" w14:textId="77777777" w:rsidR="003A65B1" w:rsidRPr="00823CE5" w:rsidRDefault="003A65B1" w:rsidP="003A65B1">
      <w:pPr>
        <w:spacing w:line="271" w:lineRule="auto"/>
        <w:rPr>
          <w:rFonts w:ascii="Arial" w:eastAsiaTheme="majorEastAsia" w:hAnsi="Arial" w:cs="Arial"/>
          <w:sz w:val="22"/>
          <w:szCs w:val="22"/>
          <w:u w:val="single"/>
          <w:lang w:eastAsia="en-US"/>
        </w:rPr>
      </w:pPr>
      <w:r w:rsidRPr="00823CE5">
        <w:rPr>
          <w:rFonts w:ascii="Arial" w:eastAsiaTheme="majorEastAsia" w:hAnsi="Arial" w:cs="Arial"/>
          <w:sz w:val="22"/>
          <w:szCs w:val="22"/>
          <w:lang w:eastAsia="en-US"/>
        </w:rPr>
        <w:t xml:space="preserve">Adres poczty elektronicznej: </w:t>
      </w:r>
      <w:hyperlink r:id="rId10" w:history="1">
        <w:r w:rsidRPr="00823CE5">
          <w:rPr>
            <w:rStyle w:val="Hipercze"/>
            <w:rFonts w:ascii="Arial" w:eastAsiaTheme="majorEastAsia" w:hAnsi="Arial" w:cs="Arial"/>
            <w:sz w:val="22"/>
            <w:szCs w:val="22"/>
            <w:lang w:eastAsia="en-US"/>
          </w:rPr>
          <w:t>bzp@powiat-wolominski.pl</w:t>
        </w:r>
      </w:hyperlink>
      <w:r w:rsidRPr="00823CE5">
        <w:rPr>
          <w:rFonts w:ascii="Arial" w:eastAsiaTheme="majorEastAsia" w:hAnsi="Arial" w:cs="Arial"/>
          <w:sz w:val="22"/>
          <w:szCs w:val="22"/>
          <w:lang w:eastAsia="en-US"/>
        </w:rPr>
        <w:t xml:space="preserve"> </w:t>
      </w:r>
    </w:p>
    <w:p w14:paraId="6379A5C4" w14:textId="77777777" w:rsidR="003A65B1" w:rsidRDefault="003A65B1" w:rsidP="003A65B1">
      <w:pPr>
        <w:spacing w:line="271" w:lineRule="auto"/>
        <w:rPr>
          <w:rFonts w:ascii="Arial" w:eastAsiaTheme="majorEastAsia" w:hAnsi="Arial" w:cs="Arial"/>
          <w:b/>
          <w:sz w:val="22"/>
          <w:szCs w:val="22"/>
          <w:lang w:eastAsia="en-US"/>
        </w:rPr>
      </w:pPr>
    </w:p>
    <w:p w14:paraId="4C057503" w14:textId="77777777" w:rsidR="005C1A20" w:rsidRPr="003A65B1" w:rsidRDefault="005C1A20" w:rsidP="003A65B1">
      <w:pPr>
        <w:spacing w:line="271" w:lineRule="auto"/>
        <w:rPr>
          <w:rFonts w:ascii="Arial" w:eastAsiaTheme="majorEastAsia" w:hAnsi="Arial" w:cs="Arial"/>
          <w:b/>
          <w:sz w:val="22"/>
          <w:szCs w:val="22"/>
          <w:u w:val="single"/>
          <w:lang w:eastAsia="en-US"/>
        </w:rPr>
      </w:pPr>
    </w:p>
    <w:p w14:paraId="0866D0B4" w14:textId="77777777" w:rsidR="005C1A20" w:rsidRPr="003A65B1" w:rsidRDefault="005C1A20" w:rsidP="003A65B1">
      <w:pPr>
        <w:spacing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Nazwa zamówienia:</w:t>
      </w:r>
    </w:p>
    <w:p w14:paraId="63B92D07" w14:textId="77777777" w:rsidR="00D9655A" w:rsidRDefault="00D9655A" w:rsidP="00D9655A">
      <w:pPr>
        <w:spacing w:line="271" w:lineRule="auto"/>
        <w:rPr>
          <w:rFonts w:ascii="Arial" w:hAnsi="Arial" w:cs="Arial"/>
          <w:b/>
          <w:sz w:val="22"/>
          <w:szCs w:val="22"/>
        </w:rPr>
      </w:pPr>
    </w:p>
    <w:p w14:paraId="056D9A71" w14:textId="0CF7A99C" w:rsidR="00636E08" w:rsidRDefault="000002F8" w:rsidP="000002F8">
      <w:pPr>
        <w:spacing w:line="271" w:lineRule="auto"/>
        <w:jc w:val="center"/>
        <w:rPr>
          <w:rFonts w:ascii="Arial" w:eastAsiaTheme="majorEastAsia" w:hAnsi="Arial" w:cs="Arial"/>
          <w:bCs/>
          <w:sz w:val="22"/>
          <w:szCs w:val="22"/>
          <w:lang w:eastAsia="en-US"/>
        </w:rPr>
      </w:pPr>
      <w:bookmarkStart w:id="0" w:name="_Hlk209167293"/>
      <w:r w:rsidRPr="000002F8">
        <w:rPr>
          <w:rFonts w:ascii="Arial" w:hAnsi="Arial" w:cs="Arial"/>
          <w:b/>
          <w:bCs/>
          <w:sz w:val="22"/>
          <w:szCs w:val="22"/>
        </w:rPr>
        <w:t>Modernizacja nawierzchni boiska wielofunkcyjnego w ramach zadania „Modernizacja boiska szkolnego przy Szkole Podstawowej Specjalnej w Radzyminie”</w:t>
      </w:r>
    </w:p>
    <w:bookmarkEnd w:id="0"/>
    <w:p w14:paraId="712C1422" w14:textId="77777777" w:rsidR="00636E08" w:rsidRDefault="00636E08" w:rsidP="00C7273D">
      <w:pPr>
        <w:spacing w:line="271" w:lineRule="auto"/>
        <w:jc w:val="both"/>
        <w:rPr>
          <w:rFonts w:ascii="Arial" w:eastAsiaTheme="majorEastAsia" w:hAnsi="Arial" w:cs="Arial"/>
          <w:bCs/>
          <w:sz w:val="22"/>
          <w:szCs w:val="22"/>
          <w:lang w:eastAsia="en-US"/>
        </w:rPr>
      </w:pPr>
    </w:p>
    <w:p w14:paraId="41C9089F" w14:textId="77777777" w:rsidR="000002F8" w:rsidRDefault="000002F8" w:rsidP="00C7273D">
      <w:pPr>
        <w:spacing w:line="271" w:lineRule="auto"/>
        <w:jc w:val="both"/>
        <w:rPr>
          <w:rFonts w:ascii="Arial" w:eastAsiaTheme="majorEastAsia" w:hAnsi="Arial" w:cs="Arial"/>
          <w:bCs/>
          <w:sz w:val="22"/>
          <w:szCs w:val="22"/>
          <w:lang w:eastAsia="en-US"/>
        </w:rPr>
      </w:pPr>
    </w:p>
    <w:p w14:paraId="6FF8A83D" w14:textId="77777777" w:rsidR="000002F8" w:rsidRDefault="000002F8" w:rsidP="00C7273D">
      <w:pPr>
        <w:spacing w:line="271" w:lineRule="auto"/>
        <w:jc w:val="both"/>
        <w:rPr>
          <w:rFonts w:ascii="Arial" w:eastAsiaTheme="majorEastAsia" w:hAnsi="Arial" w:cs="Arial"/>
          <w:bCs/>
          <w:sz w:val="22"/>
          <w:szCs w:val="22"/>
          <w:lang w:eastAsia="en-US"/>
        </w:rPr>
      </w:pPr>
    </w:p>
    <w:p w14:paraId="114902F7" w14:textId="77777777" w:rsidR="000002F8" w:rsidRDefault="000002F8" w:rsidP="00C7273D">
      <w:pPr>
        <w:spacing w:line="271" w:lineRule="auto"/>
        <w:jc w:val="both"/>
        <w:rPr>
          <w:rFonts w:ascii="Arial" w:eastAsiaTheme="majorEastAsia" w:hAnsi="Arial" w:cs="Arial"/>
          <w:bCs/>
          <w:sz w:val="22"/>
          <w:szCs w:val="22"/>
          <w:lang w:eastAsia="en-US"/>
        </w:rPr>
      </w:pPr>
    </w:p>
    <w:p w14:paraId="580602CA" w14:textId="77777777" w:rsidR="000002F8" w:rsidRDefault="000002F8" w:rsidP="00C7273D">
      <w:pPr>
        <w:spacing w:line="271" w:lineRule="auto"/>
        <w:jc w:val="both"/>
        <w:rPr>
          <w:rFonts w:ascii="Arial" w:eastAsiaTheme="majorEastAsia" w:hAnsi="Arial" w:cs="Arial"/>
          <w:bCs/>
          <w:sz w:val="22"/>
          <w:szCs w:val="22"/>
          <w:lang w:eastAsia="en-US"/>
        </w:rPr>
      </w:pPr>
    </w:p>
    <w:p w14:paraId="6D683066" w14:textId="77777777" w:rsidR="000002F8" w:rsidRDefault="000002F8" w:rsidP="00C7273D">
      <w:pPr>
        <w:spacing w:line="271" w:lineRule="auto"/>
        <w:jc w:val="both"/>
        <w:rPr>
          <w:rFonts w:ascii="Arial" w:eastAsiaTheme="majorEastAsia" w:hAnsi="Arial" w:cs="Arial"/>
          <w:bCs/>
          <w:sz w:val="22"/>
          <w:szCs w:val="22"/>
          <w:lang w:eastAsia="en-US"/>
        </w:rPr>
      </w:pPr>
    </w:p>
    <w:p w14:paraId="4720C55D" w14:textId="77777777" w:rsidR="000002F8" w:rsidRDefault="000002F8" w:rsidP="00C7273D">
      <w:pPr>
        <w:spacing w:line="271" w:lineRule="auto"/>
        <w:jc w:val="both"/>
        <w:rPr>
          <w:rFonts w:ascii="Arial" w:eastAsiaTheme="majorEastAsia" w:hAnsi="Arial" w:cs="Arial"/>
          <w:bCs/>
          <w:sz w:val="22"/>
          <w:szCs w:val="22"/>
          <w:lang w:eastAsia="en-US"/>
        </w:rPr>
      </w:pPr>
    </w:p>
    <w:p w14:paraId="74994A02" w14:textId="77777777" w:rsidR="000002F8" w:rsidRDefault="000002F8" w:rsidP="00C7273D">
      <w:pPr>
        <w:spacing w:line="271" w:lineRule="auto"/>
        <w:jc w:val="both"/>
        <w:rPr>
          <w:rFonts w:ascii="Arial" w:eastAsiaTheme="majorEastAsia" w:hAnsi="Arial" w:cs="Arial"/>
          <w:bCs/>
          <w:sz w:val="22"/>
          <w:szCs w:val="22"/>
          <w:lang w:eastAsia="en-US"/>
        </w:rPr>
      </w:pPr>
    </w:p>
    <w:p w14:paraId="53B7EFE6" w14:textId="77777777" w:rsidR="000002F8" w:rsidRDefault="000002F8" w:rsidP="00C7273D">
      <w:pPr>
        <w:spacing w:line="271" w:lineRule="auto"/>
        <w:jc w:val="both"/>
        <w:rPr>
          <w:rFonts w:ascii="Arial" w:eastAsiaTheme="majorEastAsia" w:hAnsi="Arial" w:cs="Arial"/>
          <w:bCs/>
          <w:sz w:val="22"/>
          <w:szCs w:val="22"/>
          <w:lang w:eastAsia="en-US"/>
        </w:rPr>
      </w:pPr>
    </w:p>
    <w:p w14:paraId="58E82B98" w14:textId="77777777" w:rsidR="000002F8" w:rsidRDefault="000002F8" w:rsidP="00C7273D">
      <w:pPr>
        <w:spacing w:line="271" w:lineRule="auto"/>
        <w:jc w:val="both"/>
        <w:rPr>
          <w:rFonts w:ascii="Arial" w:eastAsiaTheme="majorEastAsia" w:hAnsi="Arial" w:cs="Arial"/>
          <w:bCs/>
          <w:sz w:val="22"/>
          <w:szCs w:val="22"/>
          <w:lang w:eastAsia="en-US"/>
        </w:rPr>
      </w:pPr>
    </w:p>
    <w:p w14:paraId="0FCF0482" w14:textId="77777777" w:rsidR="000002F8" w:rsidRDefault="000002F8" w:rsidP="00C7273D">
      <w:pPr>
        <w:spacing w:line="271" w:lineRule="auto"/>
        <w:jc w:val="both"/>
        <w:rPr>
          <w:rFonts w:ascii="Arial" w:eastAsiaTheme="majorEastAsia" w:hAnsi="Arial" w:cs="Arial"/>
          <w:bCs/>
          <w:sz w:val="22"/>
          <w:szCs w:val="22"/>
          <w:lang w:eastAsia="en-US"/>
        </w:rPr>
      </w:pPr>
    </w:p>
    <w:p w14:paraId="77C049D8" w14:textId="77777777" w:rsidR="000002F8" w:rsidRDefault="000002F8" w:rsidP="00C7273D">
      <w:pPr>
        <w:spacing w:line="271" w:lineRule="auto"/>
        <w:jc w:val="both"/>
        <w:rPr>
          <w:rFonts w:ascii="Arial" w:eastAsiaTheme="majorEastAsia" w:hAnsi="Arial" w:cs="Arial"/>
          <w:bCs/>
          <w:sz w:val="22"/>
          <w:szCs w:val="22"/>
          <w:lang w:eastAsia="en-US"/>
        </w:rPr>
      </w:pPr>
    </w:p>
    <w:p w14:paraId="293D719D" w14:textId="77777777" w:rsidR="000002F8" w:rsidRDefault="000002F8" w:rsidP="00C7273D">
      <w:pPr>
        <w:spacing w:line="271" w:lineRule="auto"/>
        <w:jc w:val="both"/>
        <w:rPr>
          <w:rFonts w:ascii="Arial" w:eastAsiaTheme="majorEastAsia" w:hAnsi="Arial" w:cs="Arial"/>
          <w:bCs/>
          <w:sz w:val="22"/>
          <w:szCs w:val="22"/>
          <w:lang w:eastAsia="en-US"/>
        </w:rPr>
      </w:pPr>
    </w:p>
    <w:p w14:paraId="6A7B1A1B" w14:textId="77777777" w:rsidR="000002F8" w:rsidRDefault="000002F8" w:rsidP="00C7273D">
      <w:pPr>
        <w:spacing w:line="271" w:lineRule="auto"/>
        <w:jc w:val="both"/>
        <w:rPr>
          <w:rFonts w:ascii="Arial" w:eastAsiaTheme="majorEastAsia" w:hAnsi="Arial" w:cs="Arial"/>
          <w:bCs/>
          <w:sz w:val="22"/>
          <w:szCs w:val="22"/>
          <w:lang w:eastAsia="en-US"/>
        </w:rPr>
      </w:pPr>
    </w:p>
    <w:p w14:paraId="574B1404" w14:textId="77777777" w:rsidR="000002F8" w:rsidRDefault="000002F8" w:rsidP="00C7273D">
      <w:pPr>
        <w:spacing w:line="271" w:lineRule="auto"/>
        <w:jc w:val="both"/>
        <w:rPr>
          <w:rFonts w:ascii="Arial" w:eastAsiaTheme="majorEastAsia" w:hAnsi="Arial" w:cs="Arial"/>
          <w:bCs/>
          <w:sz w:val="22"/>
          <w:szCs w:val="22"/>
          <w:lang w:eastAsia="en-US"/>
        </w:rPr>
      </w:pPr>
    </w:p>
    <w:p w14:paraId="533C18FA" w14:textId="77777777" w:rsidR="000002F8" w:rsidRDefault="000002F8" w:rsidP="00C7273D">
      <w:pPr>
        <w:spacing w:line="271" w:lineRule="auto"/>
        <w:jc w:val="both"/>
        <w:rPr>
          <w:rFonts w:ascii="Arial" w:eastAsiaTheme="majorEastAsia" w:hAnsi="Arial" w:cs="Arial"/>
          <w:bCs/>
          <w:sz w:val="22"/>
          <w:szCs w:val="22"/>
          <w:lang w:eastAsia="en-US"/>
        </w:rPr>
      </w:pPr>
    </w:p>
    <w:p w14:paraId="416C70DC" w14:textId="0B7AFF95" w:rsidR="000002F8" w:rsidRPr="000002F8" w:rsidRDefault="005C1A20" w:rsidP="000002F8">
      <w:pPr>
        <w:spacing w:line="271" w:lineRule="auto"/>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Wartość zamówienia</w:t>
      </w:r>
      <w:r w:rsidR="00773D17" w:rsidRPr="003A65B1">
        <w:rPr>
          <w:rFonts w:ascii="Arial" w:eastAsiaTheme="majorEastAsia" w:hAnsi="Arial" w:cs="Arial"/>
          <w:bCs/>
          <w:sz w:val="22"/>
          <w:szCs w:val="22"/>
          <w:lang w:eastAsia="en-US"/>
        </w:rPr>
        <w:t xml:space="preserve"> </w:t>
      </w:r>
      <w:r w:rsidRPr="003A65B1">
        <w:rPr>
          <w:rFonts w:ascii="Arial" w:eastAsiaTheme="majorEastAsia" w:hAnsi="Arial" w:cs="Arial"/>
          <w:b/>
          <w:sz w:val="22"/>
          <w:szCs w:val="22"/>
          <w:lang w:eastAsia="en-US"/>
        </w:rPr>
        <w:t>nie przekracza</w:t>
      </w:r>
      <w:r w:rsidRPr="003A65B1">
        <w:rPr>
          <w:rFonts w:ascii="Arial" w:eastAsiaTheme="majorEastAsia" w:hAnsi="Arial" w:cs="Arial"/>
          <w:sz w:val="22"/>
          <w:szCs w:val="22"/>
          <w:lang w:eastAsia="en-US"/>
        </w:rPr>
        <w:t xml:space="preserve"> progów unijnych określonych na podstawie art. 3  </w:t>
      </w:r>
      <w:r w:rsidR="00AB0104" w:rsidRPr="003A65B1">
        <w:rPr>
          <w:rFonts w:ascii="Arial" w:eastAsiaTheme="majorEastAsia" w:hAnsi="Arial" w:cs="Arial"/>
          <w:sz w:val="22"/>
          <w:szCs w:val="22"/>
          <w:lang w:eastAsia="en-US"/>
        </w:rPr>
        <w:t>ustawy z 11 września 2019 r</w:t>
      </w:r>
      <w:r w:rsidR="00773D17" w:rsidRPr="003A65B1">
        <w:rPr>
          <w:rFonts w:ascii="Arial" w:eastAsiaTheme="majorEastAsia" w:hAnsi="Arial" w:cs="Arial"/>
          <w:sz w:val="22"/>
          <w:szCs w:val="22"/>
          <w:lang w:eastAsia="en-US"/>
        </w:rPr>
        <w:t xml:space="preserve">. – </w:t>
      </w:r>
      <w:r w:rsidR="00AB0104" w:rsidRPr="003A65B1">
        <w:rPr>
          <w:rFonts w:ascii="Arial" w:eastAsiaTheme="majorEastAsia" w:hAnsi="Arial" w:cs="Arial"/>
          <w:sz w:val="22"/>
          <w:szCs w:val="22"/>
          <w:lang w:eastAsia="en-US"/>
        </w:rPr>
        <w:t>Prawo zamówień publicznych (</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F04544"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114040">
        <w:rPr>
          <w:rFonts w:ascii="Arial" w:eastAsiaTheme="majorEastAsia" w:hAnsi="Arial" w:cs="Arial"/>
          <w:sz w:val="22"/>
          <w:szCs w:val="22"/>
          <w:lang w:eastAsia="en-US"/>
        </w:rPr>
        <w:t xml:space="preserve"> r. </w:t>
      </w:r>
      <w:r w:rsidR="00F04544"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B66062">
        <w:rPr>
          <w:rFonts w:ascii="Arial" w:eastAsiaTheme="majorEastAsia" w:hAnsi="Arial" w:cs="Arial"/>
          <w:sz w:val="22"/>
          <w:szCs w:val="22"/>
          <w:lang w:eastAsia="en-US"/>
        </w:rPr>
        <w:t xml:space="preserve"> ze zm.</w:t>
      </w:r>
      <w:r w:rsidR="00F04544" w:rsidRPr="003A65B1">
        <w:rPr>
          <w:rFonts w:ascii="Arial" w:eastAsiaTheme="majorEastAsia" w:hAnsi="Arial" w:cs="Arial"/>
          <w:sz w:val="22"/>
          <w:szCs w:val="22"/>
          <w:lang w:eastAsia="en-US"/>
        </w:rPr>
        <w:t>)</w:t>
      </w:r>
    </w:p>
    <w:p w14:paraId="219999E9" w14:textId="55AC8DB6" w:rsidR="00D03518" w:rsidRPr="003A65B1" w:rsidRDefault="00D03518" w:rsidP="003A65B1">
      <w:pPr>
        <w:spacing w:after="200" w:line="271" w:lineRule="auto"/>
        <w:jc w:val="center"/>
        <w:rPr>
          <w:rFonts w:ascii="Arial" w:eastAsiaTheme="majorEastAsia" w:hAnsi="Arial" w:cs="Arial"/>
          <w:b/>
          <w:sz w:val="22"/>
          <w:szCs w:val="22"/>
          <w:lang w:eastAsia="en-US"/>
        </w:rPr>
      </w:pPr>
      <w:r w:rsidRPr="003A65B1">
        <w:rPr>
          <w:rFonts w:ascii="Arial" w:eastAsiaTheme="majorEastAsia" w:hAnsi="Arial" w:cs="Arial"/>
          <w:b/>
          <w:sz w:val="22"/>
          <w:szCs w:val="22"/>
          <w:lang w:eastAsia="en-US"/>
        </w:rPr>
        <w:lastRenderedPageBreak/>
        <w:t>Spis treści:</w:t>
      </w:r>
    </w:p>
    <w:p w14:paraId="1CB2463B" w14:textId="6EA27474" w:rsidR="00D03518" w:rsidRPr="003A65B1" w:rsidRDefault="00D03518"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Rozdział I </w:t>
      </w:r>
      <w:r w:rsidRPr="003A65B1">
        <w:rPr>
          <w:rFonts w:ascii="Arial" w:eastAsiaTheme="majorEastAsia" w:hAnsi="Arial" w:cs="Arial"/>
          <w:bCs/>
          <w:sz w:val="22"/>
          <w:szCs w:val="22"/>
          <w:lang w:eastAsia="en-US"/>
        </w:rPr>
        <w:t>–</w:t>
      </w:r>
      <w:r w:rsidRPr="003A65B1">
        <w:rPr>
          <w:rFonts w:ascii="Arial" w:eastAsiaTheme="majorEastAsia" w:hAnsi="Arial" w:cs="Arial"/>
          <w:b/>
          <w:sz w:val="22"/>
          <w:szCs w:val="22"/>
          <w:lang w:eastAsia="en-US"/>
        </w:rPr>
        <w:t xml:space="preserve"> </w:t>
      </w:r>
      <w:r w:rsidRPr="003A65B1">
        <w:rPr>
          <w:rFonts w:ascii="Arial" w:eastAsiaTheme="majorEastAsia" w:hAnsi="Arial" w:cs="Arial"/>
          <w:sz w:val="22"/>
          <w:szCs w:val="22"/>
          <w:lang w:eastAsia="en-US"/>
        </w:rPr>
        <w:t xml:space="preserve">Informacje </w:t>
      </w:r>
      <w:r w:rsidR="009F6209" w:rsidRPr="003A65B1">
        <w:rPr>
          <w:rFonts w:ascii="Arial" w:eastAsiaTheme="majorEastAsia" w:hAnsi="Arial" w:cs="Arial"/>
          <w:sz w:val="22"/>
          <w:szCs w:val="22"/>
          <w:lang w:eastAsia="en-US"/>
        </w:rPr>
        <w:t>o</w:t>
      </w:r>
      <w:r w:rsidRPr="003A65B1">
        <w:rPr>
          <w:rFonts w:ascii="Arial" w:eastAsiaTheme="majorEastAsia" w:hAnsi="Arial" w:cs="Arial"/>
          <w:sz w:val="22"/>
          <w:szCs w:val="22"/>
          <w:lang w:eastAsia="en-US"/>
        </w:rPr>
        <w:t>gólne</w:t>
      </w:r>
    </w:p>
    <w:p w14:paraId="38E6E699" w14:textId="0D29446A" w:rsidR="00142A1B" w:rsidRPr="003A65B1" w:rsidRDefault="00142A1B"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67A183F0" w14:textId="49D999CC"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Wykonawcy/podwykonawcy/podmioty trzecie udostępniające wykonawcy swój potencjał</w:t>
      </w:r>
    </w:p>
    <w:p w14:paraId="3A4F820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Komunikacja w postępowaniu</w:t>
      </w:r>
    </w:p>
    <w:p w14:paraId="173C195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77A4ED6D"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0D35721A"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5666FA87"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Katalogi elektroniczne </w:t>
      </w:r>
    </w:p>
    <w:p w14:paraId="47A5F7E4"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4523C06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07999381"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29BC6C0B"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3C89B3F8"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09C9FFFF" w14:textId="77777777"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30695A5" w14:textId="7DECDCB3" w:rsidR="00DE2041" w:rsidRPr="003A65B1" w:rsidRDefault="00DE2041"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Unieważnienie postępowania</w:t>
      </w:r>
    </w:p>
    <w:p w14:paraId="256E9761" w14:textId="37C09842"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280666C5" w14:textId="554D0BED" w:rsidR="007B6AA5" w:rsidRPr="003A65B1" w:rsidRDefault="007B6AA5" w:rsidP="003A65B1">
      <w:pPr>
        <w:numPr>
          <w:ilvl w:val="0"/>
          <w:numId w:val="2"/>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Ochrona danych osobowych zebranych przez </w:t>
      </w:r>
      <w:r w:rsidR="00773D17" w:rsidRPr="003A65B1">
        <w:rPr>
          <w:rFonts w:ascii="Arial" w:hAnsi="Arial" w:cs="Arial"/>
          <w:b/>
          <w:sz w:val="22"/>
          <w:szCs w:val="22"/>
          <w:lang w:eastAsia="en-US"/>
        </w:rPr>
        <w:t>z</w:t>
      </w:r>
      <w:r w:rsidRPr="003A65B1">
        <w:rPr>
          <w:rFonts w:ascii="Arial" w:hAnsi="Arial" w:cs="Arial"/>
          <w:b/>
          <w:sz w:val="22"/>
          <w:szCs w:val="22"/>
          <w:lang w:eastAsia="en-US"/>
        </w:rPr>
        <w:t>amawiającego w toku postępowania</w:t>
      </w:r>
    </w:p>
    <w:p w14:paraId="42568C23" w14:textId="26460F52" w:rsidR="001A131C" w:rsidRPr="003A65B1" w:rsidRDefault="00773D17" w:rsidP="003A65B1">
      <w:pPr>
        <w:spacing w:after="200" w:line="271" w:lineRule="auto"/>
        <w:rPr>
          <w:rFonts w:ascii="Arial" w:eastAsiaTheme="majorEastAsia" w:hAnsi="Arial" w:cs="Arial"/>
          <w:b/>
          <w:sz w:val="22"/>
          <w:szCs w:val="22"/>
          <w:lang w:eastAsia="en-US"/>
        </w:rPr>
      </w:pPr>
      <w:r w:rsidRPr="003A65B1">
        <w:rPr>
          <w:rFonts w:ascii="Arial" w:eastAsiaTheme="majorEastAsia" w:hAnsi="Arial" w:cs="Arial"/>
          <w:b/>
          <w:sz w:val="22"/>
          <w:szCs w:val="22"/>
          <w:lang w:eastAsia="en-US"/>
        </w:rPr>
        <w:br/>
      </w:r>
      <w:r w:rsidR="00D03518" w:rsidRPr="003A65B1">
        <w:rPr>
          <w:rFonts w:ascii="Arial" w:eastAsiaTheme="majorEastAsia" w:hAnsi="Arial" w:cs="Arial"/>
          <w:b/>
          <w:sz w:val="22"/>
          <w:szCs w:val="22"/>
          <w:lang w:eastAsia="en-US"/>
        </w:rPr>
        <w:t xml:space="preserve">Rozdział II </w:t>
      </w:r>
      <w:r w:rsidRPr="003A65B1">
        <w:rPr>
          <w:rFonts w:ascii="Arial" w:eastAsiaTheme="majorEastAsia" w:hAnsi="Arial" w:cs="Arial"/>
          <w:bCs/>
          <w:sz w:val="22"/>
          <w:szCs w:val="22"/>
          <w:lang w:eastAsia="en-US"/>
        </w:rPr>
        <w:t>–</w:t>
      </w:r>
      <w:r w:rsidR="001A131C" w:rsidRPr="003A65B1">
        <w:rPr>
          <w:rFonts w:ascii="Arial" w:eastAsiaTheme="majorEastAsia" w:hAnsi="Arial" w:cs="Arial"/>
          <w:bCs/>
          <w:sz w:val="22"/>
          <w:szCs w:val="22"/>
          <w:lang w:eastAsia="en-US"/>
        </w:rPr>
        <w:t xml:space="preserve"> </w:t>
      </w:r>
      <w:r w:rsidR="001A131C" w:rsidRPr="003A65B1">
        <w:rPr>
          <w:rFonts w:ascii="Arial" w:eastAsiaTheme="majorEastAsia" w:hAnsi="Arial" w:cs="Arial"/>
          <w:sz w:val="22"/>
          <w:szCs w:val="22"/>
          <w:lang w:eastAsia="en-US"/>
        </w:rPr>
        <w:t xml:space="preserve">Wymagania stawiane </w:t>
      </w:r>
      <w:r w:rsidRPr="003A65B1">
        <w:rPr>
          <w:rFonts w:ascii="Arial" w:eastAsiaTheme="majorEastAsia" w:hAnsi="Arial" w:cs="Arial"/>
          <w:sz w:val="22"/>
          <w:szCs w:val="22"/>
          <w:lang w:eastAsia="en-US"/>
        </w:rPr>
        <w:t>w</w:t>
      </w:r>
      <w:r w:rsidR="001A131C" w:rsidRPr="003A65B1">
        <w:rPr>
          <w:rFonts w:ascii="Arial" w:eastAsiaTheme="majorEastAsia" w:hAnsi="Arial" w:cs="Arial"/>
          <w:sz w:val="22"/>
          <w:szCs w:val="22"/>
          <w:lang w:eastAsia="en-US"/>
        </w:rPr>
        <w:t>ykonawcy</w:t>
      </w:r>
      <w:r w:rsidR="001A131C" w:rsidRPr="003A65B1">
        <w:rPr>
          <w:rFonts w:ascii="Arial" w:eastAsiaTheme="majorEastAsia" w:hAnsi="Arial" w:cs="Arial"/>
          <w:b/>
          <w:sz w:val="22"/>
          <w:szCs w:val="22"/>
          <w:lang w:eastAsia="en-US"/>
        </w:rPr>
        <w:t xml:space="preserve"> </w:t>
      </w:r>
    </w:p>
    <w:p w14:paraId="5877FFF3" w14:textId="79531EC8"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Przedmiot zamówienia</w:t>
      </w:r>
    </w:p>
    <w:p w14:paraId="1C9A23C7" w14:textId="752A255E"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Rozwiązania równoważne</w:t>
      </w:r>
    </w:p>
    <w:p w14:paraId="287ED47F" w14:textId="0ABCD96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zatrudniania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przez wykonawcę lub podwykonawcę osób na podstawie stosunku pracy</w:t>
      </w:r>
    </w:p>
    <w:p w14:paraId="49CA0A90" w14:textId="6FD345AC"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w zakresie zatrudnienia osób, o których mowa</w:t>
      </w:r>
      <w:r w:rsidR="00773D17" w:rsidRPr="003A65B1">
        <w:rPr>
          <w:rFonts w:ascii="Arial" w:hAnsi="Arial" w:cs="Arial"/>
          <w:b/>
          <w:sz w:val="22"/>
          <w:szCs w:val="22"/>
          <w:lang w:eastAsia="en-US"/>
        </w:rPr>
        <w:t xml:space="preserve"> </w:t>
      </w:r>
      <w:r w:rsidRPr="003A65B1">
        <w:rPr>
          <w:rFonts w:ascii="Arial" w:hAnsi="Arial" w:cs="Arial"/>
          <w:b/>
          <w:sz w:val="22"/>
          <w:szCs w:val="22"/>
          <w:lang w:eastAsia="en-US"/>
        </w:rPr>
        <w:t xml:space="preserve">w art. 96 ust. 2 pkt 2 ustawy </w:t>
      </w:r>
      <w:proofErr w:type="spellStart"/>
      <w:r w:rsidRPr="003A65B1">
        <w:rPr>
          <w:rFonts w:ascii="Arial" w:hAnsi="Arial" w:cs="Arial"/>
          <w:b/>
          <w:sz w:val="22"/>
          <w:szCs w:val="22"/>
          <w:lang w:eastAsia="en-US"/>
        </w:rPr>
        <w:t>Pzp</w:t>
      </w:r>
      <w:proofErr w:type="spellEnd"/>
    </w:p>
    <w:p w14:paraId="6704169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22E3AEB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Termin wykonania zamówienia </w:t>
      </w:r>
    </w:p>
    <w:p w14:paraId="13B29918"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warunkach udziału w postępowaniu o udzielenie zamówienia</w:t>
      </w:r>
    </w:p>
    <w:p w14:paraId="45A7F5CD"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578D8945"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6BD80710"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5993D956" w14:textId="77777777"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przygotowania ofert </w:t>
      </w:r>
    </w:p>
    <w:p w14:paraId="18A14DA3" w14:textId="46EB9E2A" w:rsidR="007B6AA5" w:rsidRPr="003A65B1" w:rsidRDefault="007B6AA5" w:rsidP="006A4802">
      <w:pPr>
        <w:numPr>
          <w:ilvl w:val="0"/>
          <w:numId w:val="20"/>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sposobu obliczenia ceny </w:t>
      </w:r>
    </w:p>
    <w:p w14:paraId="1E58E68D" w14:textId="0977EB77" w:rsidR="007B6AA5" w:rsidRPr="003A65B1" w:rsidRDefault="00773D17" w:rsidP="003A65B1">
      <w:pPr>
        <w:spacing w:after="200" w:line="271" w:lineRule="auto"/>
        <w:rPr>
          <w:rFonts w:ascii="Arial" w:eastAsiaTheme="majorEastAsia" w:hAnsi="Arial" w:cs="Arial"/>
          <w:sz w:val="22"/>
          <w:szCs w:val="22"/>
          <w:lang w:eastAsia="en-US"/>
        </w:rPr>
      </w:pPr>
      <w:r w:rsidRPr="003A65B1">
        <w:rPr>
          <w:rFonts w:ascii="Arial" w:eastAsiaTheme="majorEastAsia" w:hAnsi="Arial" w:cs="Arial"/>
          <w:b/>
          <w:sz w:val="22"/>
          <w:szCs w:val="22"/>
          <w:lang w:eastAsia="en-US"/>
        </w:rPr>
        <w:br/>
      </w:r>
      <w:r w:rsidR="00C54BC6" w:rsidRPr="003A65B1">
        <w:rPr>
          <w:rFonts w:ascii="Arial" w:eastAsiaTheme="majorEastAsia" w:hAnsi="Arial" w:cs="Arial"/>
          <w:b/>
          <w:sz w:val="22"/>
          <w:szCs w:val="22"/>
          <w:lang w:eastAsia="en-US"/>
        </w:rPr>
        <w:t xml:space="preserve">Rozdział III </w:t>
      </w:r>
      <w:r w:rsidRPr="003A65B1">
        <w:rPr>
          <w:rFonts w:ascii="Arial" w:eastAsiaTheme="majorEastAsia" w:hAnsi="Arial" w:cs="Arial"/>
          <w:bCs/>
          <w:sz w:val="22"/>
          <w:szCs w:val="22"/>
          <w:lang w:eastAsia="en-US"/>
        </w:rPr>
        <w:t>–</w:t>
      </w:r>
      <w:r w:rsidR="00C54BC6" w:rsidRPr="003A65B1">
        <w:rPr>
          <w:rFonts w:ascii="Arial" w:eastAsiaTheme="majorEastAsia" w:hAnsi="Arial" w:cs="Arial"/>
          <w:b/>
          <w:sz w:val="22"/>
          <w:szCs w:val="22"/>
          <w:lang w:eastAsia="en-US"/>
        </w:rPr>
        <w:t xml:space="preserve"> </w:t>
      </w:r>
      <w:r w:rsidR="00C54BC6" w:rsidRPr="003A65B1">
        <w:rPr>
          <w:rFonts w:ascii="Arial" w:eastAsiaTheme="majorEastAsia" w:hAnsi="Arial" w:cs="Arial"/>
          <w:sz w:val="22"/>
          <w:szCs w:val="22"/>
          <w:lang w:eastAsia="en-US"/>
        </w:rPr>
        <w:t>Informacje o przebiegu postępowania</w:t>
      </w:r>
    </w:p>
    <w:p w14:paraId="53918012" w14:textId="395ED92E"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Sposób porozumiewania się </w:t>
      </w:r>
      <w:r w:rsidR="00773D17" w:rsidRPr="003A65B1">
        <w:rPr>
          <w:rFonts w:ascii="Arial" w:hAnsi="Arial" w:cs="Arial"/>
          <w:b/>
          <w:sz w:val="22"/>
          <w:szCs w:val="22"/>
          <w:lang w:eastAsia="en-US"/>
        </w:rPr>
        <w:t>z</w:t>
      </w:r>
      <w:r w:rsidRPr="003A65B1">
        <w:rPr>
          <w:rFonts w:ascii="Arial" w:hAnsi="Arial" w:cs="Arial"/>
          <w:b/>
          <w:sz w:val="22"/>
          <w:szCs w:val="22"/>
          <w:lang w:eastAsia="en-US"/>
        </w:rPr>
        <w:t xml:space="preserve">amawiającego z </w:t>
      </w:r>
      <w:r w:rsidR="00773D17" w:rsidRPr="003A65B1">
        <w:rPr>
          <w:rFonts w:ascii="Arial" w:hAnsi="Arial" w:cs="Arial"/>
          <w:b/>
          <w:sz w:val="22"/>
          <w:szCs w:val="22"/>
          <w:lang w:eastAsia="en-US"/>
        </w:rPr>
        <w:t>w</w:t>
      </w:r>
      <w:r w:rsidRPr="003A65B1">
        <w:rPr>
          <w:rFonts w:ascii="Arial" w:hAnsi="Arial" w:cs="Arial"/>
          <w:b/>
          <w:sz w:val="22"/>
          <w:szCs w:val="22"/>
          <w:lang w:eastAsia="en-US"/>
        </w:rPr>
        <w:t>ykonawcami</w:t>
      </w:r>
    </w:p>
    <w:p w14:paraId="4738578E" w14:textId="22F7991B" w:rsidR="007B6AA5" w:rsidRPr="00683B8A"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oraz termin składania ofert</w:t>
      </w:r>
      <w:r w:rsidR="00683B8A">
        <w:rPr>
          <w:rFonts w:ascii="Arial" w:hAnsi="Arial" w:cs="Arial"/>
          <w:b/>
          <w:sz w:val="22"/>
          <w:szCs w:val="22"/>
          <w:lang w:eastAsia="en-US"/>
        </w:rPr>
        <w:t>. Termin otwarcia ofert</w:t>
      </w:r>
    </w:p>
    <w:p w14:paraId="5783D094" w14:textId="77777777"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76E5B07A" w14:textId="3BF32B0A"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Opis kryteriów oceny ofert wraz z podaniem wag tych kryteriów i sposobu oceny ofert</w:t>
      </w:r>
    </w:p>
    <w:p w14:paraId="64B03C0B" w14:textId="7AC703DC"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Projektowane postanowienia umowy w sprawie zamówienia publicznego, które zostaną wprowadzone do umowy w sprawie zamówienia publicznego</w:t>
      </w:r>
    </w:p>
    <w:p w14:paraId="4FC89387" w14:textId="5E45D5B8" w:rsidR="007B6AA5" w:rsidRPr="003A65B1" w:rsidRDefault="007B6AA5"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Zabezpieczenie należytego wykonania umowy </w:t>
      </w:r>
    </w:p>
    <w:p w14:paraId="5CD088D8" w14:textId="1B3EFC87" w:rsidR="007B6AA5" w:rsidRPr="003A65B1" w:rsidRDefault="00773D17" w:rsidP="006A4802">
      <w:pPr>
        <w:numPr>
          <w:ilvl w:val="0"/>
          <w:numId w:val="21"/>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lastRenderedPageBreak/>
        <w:t>I</w:t>
      </w:r>
      <w:r w:rsidR="007B6AA5" w:rsidRPr="003A65B1">
        <w:rPr>
          <w:rFonts w:ascii="Arial" w:hAnsi="Arial" w:cs="Arial"/>
          <w:b/>
          <w:sz w:val="22"/>
          <w:szCs w:val="22"/>
          <w:lang w:eastAsia="en-US"/>
        </w:rPr>
        <w:t>nformacje o formalnościach, jakie muszą zostać dopełnione po wyborze oferty w celu zawarcia umowy w sprawie zamówienia publicznego</w:t>
      </w:r>
    </w:p>
    <w:p w14:paraId="23B18C20" w14:textId="2B5A8652" w:rsidR="00236611" w:rsidRPr="003A65B1" w:rsidRDefault="00236611" w:rsidP="003A65B1">
      <w:pPr>
        <w:spacing w:line="271" w:lineRule="auto"/>
        <w:rPr>
          <w:rFonts w:ascii="Arial" w:hAnsi="Arial" w:cs="Arial"/>
          <w:color w:val="333333"/>
          <w:sz w:val="22"/>
          <w:szCs w:val="22"/>
        </w:rPr>
      </w:pPr>
    </w:p>
    <w:p w14:paraId="3BC9C33A" w14:textId="315DB677" w:rsidR="009C4529" w:rsidRPr="003A65B1" w:rsidRDefault="00587F52"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Informacje ogólne</w:t>
      </w:r>
    </w:p>
    <w:p w14:paraId="6C936DBD" w14:textId="27C0BF04" w:rsidR="00962CBB" w:rsidRPr="00C7273D" w:rsidRDefault="00142A1B"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Tryb udzielenia zamówienia</w:t>
      </w:r>
    </w:p>
    <w:p w14:paraId="5C73971E" w14:textId="1739A00D" w:rsidR="00AB0104" w:rsidRPr="003A65B1" w:rsidRDefault="00AB0104" w:rsidP="003A65B1">
      <w:pPr>
        <w:spacing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Tryb podstawowy bez negocjacji, o którym mowa w art. 275 pkt 1 ustawy z 11 września 2019 r</w:t>
      </w:r>
      <w:r w:rsidR="00773D17" w:rsidRPr="003A65B1">
        <w:rPr>
          <w:rFonts w:ascii="Arial" w:eastAsiaTheme="majorEastAsia" w:hAnsi="Arial" w:cs="Arial"/>
          <w:sz w:val="22"/>
          <w:szCs w:val="22"/>
          <w:lang w:eastAsia="en-US"/>
        </w:rPr>
        <w:t xml:space="preserve">. – </w:t>
      </w:r>
      <w:r w:rsidRPr="003A65B1">
        <w:rPr>
          <w:rFonts w:ascii="Arial" w:eastAsiaTheme="majorEastAsia" w:hAnsi="Arial" w:cs="Arial"/>
          <w:sz w:val="22"/>
          <w:szCs w:val="22"/>
          <w:lang w:eastAsia="en-US"/>
        </w:rPr>
        <w:t xml:space="preserve">Prawo zamówień publicznych </w:t>
      </w:r>
      <w:r w:rsidR="00114040" w:rsidRPr="003A65B1">
        <w:rPr>
          <w:rFonts w:ascii="Arial" w:eastAsiaTheme="majorEastAsia" w:hAnsi="Arial" w:cs="Arial"/>
          <w:sz w:val="22"/>
          <w:szCs w:val="22"/>
          <w:lang w:eastAsia="en-US"/>
        </w:rPr>
        <w:t>(</w:t>
      </w:r>
      <w:proofErr w:type="spellStart"/>
      <w:r w:rsidR="00114040">
        <w:rPr>
          <w:rFonts w:ascii="Arial" w:eastAsiaTheme="majorEastAsia" w:hAnsi="Arial" w:cs="Arial"/>
          <w:sz w:val="22"/>
          <w:szCs w:val="22"/>
          <w:lang w:eastAsia="en-US"/>
        </w:rPr>
        <w:t>t.j</w:t>
      </w:r>
      <w:proofErr w:type="spellEnd"/>
      <w:r w:rsidR="00114040">
        <w:rPr>
          <w:rFonts w:ascii="Arial" w:eastAsiaTheme="majorEastAsia" w:hAnsi="Arial" w:cs="Arial"/>
          <w:sz w:val="22"/>
          <w:szCs w:val="22"/>
          <w:lang w:eastAsia="en-US"/>
        </w:rPr>
        <w:t xml:space="preserve">.: </w:t>
      </w:r>
      <w:r w:rsidR="00114040" w:rsidRPr="003A65B1">
        <w:rPr>
          <w:rFonts w:ascii="Arial" w:eastAsiaTheme="majorEastAsia" w:hAnsi="Arial" w:cs="Arial"/>
          <w:sz w:val="22"/>
          <w:szCs w:val="22"/>
          <w:lang w:eastAsia="en-US"/>
        </w:rPr>
        <w:t xml:space="preserve">Dz.U. </w:t>
      </w:r>
      <w:r w:rsidR="00114040">
        <w:rPr>
          <w:rFonts w:ascii="Arial" w:eastAsiaTheme="majorEastAsia" w:hAnsi="Arial" w:cs="Arial"/>
          <w:sz w:val="22"/>
          <w:szCs w:val="22"/>
          <w:lang w:eastAsia="en-US"/>
        </w:rPr>
        <w:t>z 202</w:t>
      </w:r>
      <w:r w:rsidR="00680892">
        <w:rPr>
          <w:rFonts w:ascii="Arial" w:eastAsiaTheme="majorEastAsia" w:hAnsi="Arial" w:cs="Arial"/>
          <w:sz w:val="22"/>
          <w:szCs w:val="22"/>
          <w:lang w:eastAsia="en-US"/>
        </w:rPr>
        <w:t>4</w:t>
      </w:r>
      <w:r w:rsidR="00871273">
        <w:rPr>
          <w:rFonts w:ascii="Arial" w:eastAsiaTheme="majorEastAsia" w:hAnsi="Arial" w:cs="Arial"/>
          <w:sz w:val="22"/>
          <w:szCs w:val="22"/>
          <w:lang w:eastAsia="en-US"/>
        </w:rPr>
        <w:t xml:space="preserve"> </w:t>
      </w:r>
      <w:r w:rsidR="00114040">
        <w:rPr>
          <w:rFonts w:ascii="Arial" w:eastAsiaTheme="majorEastAsia" w:hAnsi="Arial" w:cs="Arial"/>
          <w:sz w:val="22"/>
          <w:szCs w:val="22"/>
          <w:lang w:eastAsia="en-US"/>
        </w:rPr>
        <w:t xml:space="preserve">r. </w:t>
      </w:r>
      <w:r w:rsidR="00114040" w:rsidRPr="003A65B1">
        <w:rPr>
          <w:rFonts w:ascii="Arial" w:eastAsiaTheme="majorEastAsia" w:hAnsi="Arial" w:cs="Arial"/>
          <w:sz w:val="22"/>
          <w:szCs w:val="22"/>
          <w:lang w:eastAsia="en-US"/>
        </w:rPr>
        <w:t>poz.</w:t>
      </w:r>
      <w:r w:rsidR="00680892">
        <w:rPr>
          <w:rFonts w:ascii="Arial" w:eastAsiaTheme="majorEastAsia" w:hAnsi="Arial" w:cs="Arial"/>
          <w:sz w:val="22"/>
          <w:szCs w:val="22"/>
          <w:lang w:eastAsia="en-US"/>
        </w:rPr>
        <w:t>1320</w:t>
      </w:r>
      <w:r w:rsidR="00B66062">
        <w:rPr>
          <w:rFonts w:ascii="Arial" w:eastAsiaTheme="majorEastAsia" w:hAnsi="Arial" w:cs="Arial"/>
          <w:sz w:val="22"/>
          <w:szCs w:val="22"/>
          <w:lang w:eastAsia="en-US"/>
        </w:rPr>
        <w:t xml:space="preserve"> ze zm.</w:t>
      </w:r>
      <w:r w:rsidR="00114040"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 dalej</w:t>
      </w:r>
      <w:r w:rsidR="00773D17"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ustawa </w:t>
      </w:r>
      <w:proofErr w:type="spellStart"/>
      <w:r w:rsidRPr="003A65B1">
        <w:rPr>
          <w:rFonts w:ascii="Arial" w:eastAsiaTheme="majorEastAsia" w:hAnsi="Arial" w:cs="Arial"/>
          <w:sz w:val="22"/>
          <w:szCs w:val="22"/>
          <w:lang w:eastAsia="en-US"/>
        </w:rPr>
        <w:t>Pzp</w:t>
      </w:r>
      <w:proofErr w:type="spellEnd"/>
    </w:p>
    <w:p w14:paraId="0DB5E99D" w14:textId="77777777" w:rsidR="00AB0104" w:rsidRPr="003A65B1" w:rsidRDefault="00AB0104" w:rsidP="003A65B1">
      <w:pPr>
        <w:spacing w:line="271" w:lineRule="auto"/>
        <w:jc w:val="both"/>
        <w:rPr>
          <w:rFonts w:ascii="Arial" w:eastAsiaTheme="majorEastAsia" w:hAnsi="Arial" w:cs="Arial"/>
          <w:sz w:val="22"/>
          <w:szCs w:val="22"/>
          <w:lang w:eastAsia="en-US"/>
        </w:rPr>
      </w:pPr>
    </w:p>
    <w:p w14:paraId="46536F06" w14:textId="6F496EC9" w:rsidR="009C4529" w:rsidRPr="003A65B1" w:rsidRDefault="009C4529"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Wykonawcy</w:t>
      </w:r>
      <w:r w:rsidR="00E90B9E" w:rsidRPr="003A65B1">
        <w:rPr>
          <w:rFonts w:ascii="Arial" w:eastAsiaTheme="majorEastAsia" w:hAnsi="Arial" w:cs="Arial"/>
          <w:b/>
          <w:sz w:val="22"/>
          <w:szCs w:val="22"/>
          <w:lang w:eastAsia="en-US"/>
        </w:rPr>
        <w:t>/podwykonawcy/p</w:t>
      </w:r>
      <w:r w:rsidR="00D03518" w:rsidRPr="003A65B1">
        <w:rPr>
          <w:rFonts w:ascii="Arial" w:eastAsiaTheme="majorEastAsia" w:hAnsi="Arial" w:cs="Arial"/>
          <w:b/>
          <w:sz w:val="22"/>
          <w:szCs w:val="22"/>
          <w:lang w:eastAsia="en-US"/>
        </w:rPr>
        <w:t>odmioty trzecie udostępniające w</w:t>
      </w:r>
      <w:r w:rsidR="00E90B9E" w:rsidRPr="003A65B1">
        <w:rPr>
          <w:rFonts w:ascii="Arial" w:eastAsiaTheme="majorEastAsia" w:hAnsi="Arial" w:cs="Arial"/>
          <w:b/>
          <w:sz w:val="22"/>
          <w:szCs w:val="22"/>
          <w:lang w:eastAsia="en-US"/>
        </w:rPr>
        <w:t>ykonawcy swój potencjał</w:t>
      </w:r>
    </w:p>
    <w:p w14:paraId="09D702B0" w14:textId="119DF1F4" w:rsidR="009C4529" w:rsidRPr="003A65B1" w:rsidRDefault="009C4529"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b/>
          <w:sz w:val="22"/>
          <w:szCs w:val="22"/>
          <w:lang w:eastAsia="en-US"/>
        </w:rPr>
        <w:t xml:space="preserve">Wykonawcą </w:t>
      </w:r>
      <w:r w:rsidR="00412BC8" w:rsidRPr="003A65B1">
        <w:rPr>
          <w:rFonts w:ascii="Arial" w:eastAsiaTheme="majorEastAsia" w:hAnsi="Arial" w:cs="Arial"/>
          <w:bCs/>
          <w:sz w:val="22"/>
          <w:szCs w:val="22"/>
          <w:lang w:eastAsia="en-US"/>
        </w:rPr>
        <w:t>jest</w:t>
      </w:r>
      <w:r w:rsidRPr="003A65B1">
        <w:rPr>
          <w:rFonts w:ascii="Arial" w:eastAsiaTheme="majorEastAsia" w:hAnsi="Arial" w:cs="Arial"/>
          <w:sz w:val="22"/>
          <w:szCs w:val="22"/>
          <w:lang w:eastAsia="en-US"/>
        </w:rPr>
        <w:t xml:space="preserve"> osoba fizyczna, osoba prawna albo jednostka organizacyjna nieposiadająca osobowości prawnej, </w:t>
      </w:r>
      <w:r w:rsidR="00412BC8" w:rsidRPr="003A65B1">
        <w:rPr>
          <w:rFonts w:ascii="Arial" w:eastAsiaTheme="majorEastAsia" w:hAnsi="Arial" w:cs="Arial"/>
          <w:sz w:val="22"/>
          <w:szCs w:val="22"/>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sidRPr="003A65B1">
        <w:rPr>
          <w:rFonts w:ascii="Arial" w:eastAsiaTheme="majorEastAsia" w:hAnsi="Arial" w:cs="Arial"/>
          <w:sz w:val="22"/>
          <w:szCs w:val="22"/>
          <w:lang w:eastAsia="en-US"/>
        </w:rPr>
        <w:t>.</w:t>
      </w:r>
    </w:p>
    <w:p w14:paraId="2F1DC555" w14:textId="26471570" w:rsidR="00B07F86" w:rsidRPr="003A65B1" w:rsidRDefault="00B07F86"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sz w:val="22"/>
          <w:szCs w:val="22"/>
          <w:u w:val="single"/>
          <w:lang w:eastAsia="en-US"/>
        </w:rPr>
        <w:t>nie zastrzega</w:t>
      </w:r>
      <w:r w:rsidRPr="003A65B1">
        <w:rPr>
          <w:rFonts w:ascii="Arial" w:eastAsiaTheme="majorEastAsia" w:hAnsi="Arial" w:cs="Arial"/>
          <w:sz w:val="22"/>
          <w:szCs w:val="22"/>
          <w:lang w:eastAsia="en-US"/>
        </w:rPr>
        <w:t xml:space="preserve"> możliwości ubiegania się o udzielenie zamówienia wyłącznie przez wykonawców, o których mowa w art. 94</w:t>
      </w:r>
      <w:r w:rsidR="00447382" w:rsidRPr="003A65B1">
        <w:rPr>
          <w:rFonts w:ascii="Arial" w:eastAsiaTheme="majorEastAsia" w:hAnsi="Arial" w:cs="Arial"/>
          <w:sz w:val="22"/>
          <w:szCs w:val="22"/>
          <w:lang w:eastAsia="en-US"/>
        </w:rPr>
        <w:t xml:space="preserve"> ustawy </w:t>
      </w:r>
      <w:proofErr w:type="spellStart"/>
      <w:r w:rsidR="00447382" w:rsidRPr="003A65B1">
        <w:rPr>
          <w:rFonts w:ascii="Arial" w:eastAsiaTheme="majorEastAsia" w:hAnsi="Arial" w:cs="Arial"/>
          <w:sz w:val="22"/>
          <w:szCs w:val="22"/>
          <w:lang w:eastAsia="en-US"/>
        </w:rPr>
        <w:t>Pzp</w:t>
      </w:r>
      <w:proofErr w:type="spellEnd"/>
      <w:r w:rsidR="00447382"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tj. mający</w:t>
      </w:r>
      <w:r w:rsidR="00773D17" w:rsidRPr="003A65B1">
        <w:rPr>
          <w:rFonts w:ascii="Arial" w:eastAsiaTheme="majorEastAsia" w:hAnsi="Arial" w:cs="Arial"/>
          <w:sz w:val="22"/>
          <w:szCs w:val="22"/>
          <w:lang w:eastAsia="en-US"/>
        </w:rPr>
        <w:t>ch</w:t>
      </w:r>
      <w:r w:rsidRPr="003A65B1">
        <w:rPr>
          <w:rFonts w:ascii="Arial" w:eastAsiaTheme="majorEastAsia" w:hAnsi="Arial" w:cs="Arial"/>
          <w:sz w:val="22"/>
          <w:szCs w:val="22"/>
          <w:lang w:eastAsia="en-US"/>
        </w:rPr>
        <w:t xml:space="preserve"> status zakładu pracy chronionej, spółdzielnie socjalne oraz inn</w:t>
      </w:r>
      <w:r w:rsidR="00773D17" w:rsidRPr="003A65B1">
        <w:rPr>
          <w:rFonts w:ascii="Arial" w:eastAsiaTheme="majorEastAsia" w:hAnsi="Arial" w:cs="Arial"/>
          <w:sz w:val="22"/>
          <w:szCs w:val="22"/>
          <w:lang w:eastAsia="en-US"/>
        </w:rPr>
        <w:t>ych</w:t>
      </w:r>
      <w:r w:rsidRPr="003A65B1">
        <w:rPr>
          <w:rFonts w:ascii="Arial" w:eastAsiaTheme="majorEastAsia" w:hAnsi="Arial" w:cs="Arial"/>
          <w:sz w:val="22"/>
          <w:szCs w:val="22"/>
          <w:lang w:eastAsia="en-US"/>
        </w:rPr>
        <w:t xml:space="preserve"> wykonawc</w:t>
      </w:r>
      <w:r w:rsidR="00773D17" w:rsidRPr="003A65B1">
        <w:rPr>
          <w:rFonts w:ascii="Arial" w:eastAsiaTheme="majorEastAsia" w:hAnsi="Arial" w:cs="Arial"/>
          <w:sz w:val="22"/>
          <w:szCs w:val="22"/>
          <w:lang w:eastAsia="en-US"/>
        </w:rPr>
        <w:t>ów</w:t>
      </w:r>
      <w:r w:rsidRPr="003A65B1">
        <w:rPr>
          <w:rFonts w:ascii="Arial" w:eastAsiaTheme="majorEastAsia" w:hAnsi="Arial" w:cs="Arial"/>
          <w:sz w:val="22"/>
          <w:szCs w:val="22"/>
          <w:lang w:eastAsia="en-US"/>
        </w:rPr>
        <w:t>, których głównym celem lub głównym celem działalności ich wyodrębnionych organizacyjnie jednostek, które będą realizowały zamówienie, jest społeczna i zawodowa integracja osób społecznie marginalizowanych.</w:t>
      </w:r>
    </w:p>
    <w:p w14:paraId="55CB588B" w14:textId="770D1276" w:rsidR="00C11069" w:rsidRPr="003A65B1" w:rsidRDefault="00B174FF" w:rsidP="005C7777">
      <w:pPr>
        <w:numPr>
          <w:ilvl w:val="0"/>
          <w:numId w:val="4"/>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w:t>
      </w:r>
      <w:r w:rsidR="00D03518" w:rsidRPr="003A65B1">
        <w:rPr>
          <w:rFonts w:ascii="Arial" w:eastAsiaTheme="majorEastAsia" w:hAnsi="Arial" w:cs="Arial"/>
          <w:sz w:val="22"/>
          <w:szCs w:val="22"/>
          <w:lang w:eastAsia="en-US"/>
        </w:rPr>
        <w:t>mówienie może zostać udzielone w</w:t>
      </w:r>
      <w:r w:rsidRPr="003A65B1">
        <w:rPr>
          <w:rFonts w:ascii="Arial" w:eastAsiaTheme="majorEastAsia" w:hAnsi="Arial" w:cs="Arial"/>
          <w:sz w:val="22"/>
          <w:szCs w:val="22"/>
          <w:lang w:eastAsia="en-US"/>
        </w:rPr>
        <w:t>ykonawcy, który</w:t>
      </w:r>
      <w:r w:rsidR="00C11069" w:rsidRPr="003A65B1">
        <w:rPr>
          <w:rFonts w:ascii="Arial" w:eastAsiaTheme="majorEastAsia" w:hAnsi="Arial" w:cs="Arial"/>
          <w:sz w:val="22"/>
          <w:szCs w:val="22"/>
          <w:lang w:eastAsia="en-US"/>
        </w:rPr>
        <w:t>:</w:t>
      </w:r>
    </w:p>
    <w:p w14:paraId="633FDA05" w14:textId="69923548" w:rsidR="00B66CB3" w:rsidRPr="003A65B1" w:rsidRDefault="00773D17" w:rsidP="00C7273D">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spełnia warunki udziału w postępowaniu opisane w </w:t>
      </w:r>
      <w:r w:rsidRPr="003A65B1">
        <w:rPr>
          <w:rFonts w:ascii="Arial" w:eastAsiaTheme="majorEastAsia" w:hAnsi="Arial" w:cs="Arial"/>
          <w:sz w:val="22"/>
          <w:szCs w:val="22"/>
          <w:lang w:eastAsia="en-US"/>
        </w:rPr>
        <w:t>r</w:t>
      </w:r>
      <w:r w:rsidR="00B174FF" w:rsidRPr="003A65B1">
        <w:rPr>
          <w:rFonts w:ascii="Arial" w:eastAsiaTheme="majorEastAsia" w:hAnsi="Arial" w:cs="Arial"/>
          <w:sz w:val="22"/>
          <w:szCs w:val="22"/>
          <w:lang w:eastAsia="en-US"/>
        </w:rPr>
        <w:t xml:space="preserve">ozdziale </w:t>
      </w:r>
      <w:r w:rsidR="00C55760" w:rsidRPr="003A65B1">
        <w:rPr>
          <w:rFonts w:ascii="Arial" w:eastAsiaTheme="majorEastAsia" w:hAnsi="Arial" w:cs="Arial"/>
          <w:sz w:val="22"/>
          <w:szCs w:val="22"/>
          <w:lang w:eastAsia="en-US"/>
        </w:rPr>
        <w:t>II podrozdzia</w:t>
      </w:r>
      <w:r w:rsidRPr="003A65B1">
        <w:rPr>
          <w:rFonts w:ascii="Arial" w:eastAsiaTheme="majorEastAsia" w:hAnsi="Arial" w:cs="Arial"/>
          <w:sz w:val="22"/>
          <w:szCs w:val="22"/>
          <w:lang w:eastAsia="en-US"/>
        </w:rPr>
        <w:t>le</w:t>
      </w:r>
      <w:r w:rsidR="00C55760" w:rsidRPr="003A65B1">
        <w:rPr>
          <w:rFonts w:ascii="Arial" w:eastAsiaTheme="majorEastAsia" w:hAnsi="Arial" w:cs="Arial"/>
          <w:sz w:val="22"/>
          <w:szCs w:val="22"/>
          <w:lang w:eastAsia="en-US"/>
        </w:rPr>
        <w:t xml:space="preserve"> 7 </w:t>
      </w:r>
      <w:r w:rsidR="00C11069" w:rsidRPr="003A65B1">
        <w:rPr>
          <w:rFonts w:ascii="Arial" w:eastAsiaTheme="majorEastAsia" w:hAnsi="Arial" w:cs="Arial"/>
          <w:sz w:val="22"/>
          <w:szCs w:val="22"/>
          <w:lang w:eastAsia="en-US"/>
        </w:rPr>
        <w:t>S</w:t>
      </w:r>
      <w:r w:rsidR="00B174FF" w:rsidRPr="003A65B1">
        <w:rPr>
          <w:rFonts w:ascii="Arial" w:eastAsiaTheme="majorEastAsia" w:hAnsi="Arial" w:cs="Arial"/>
          <w:sz w:val="22"/>
          <w:szCs w:val="22"/>
          <w:lang w:eastAsia="en-US"/>
        </w:rPr>
        <w:t xml:space="preserve">WZ, </w:t>
      </w:r>
    </w:p>
    <w:p w14:paraId="3A2E592A" w14:textId="3153C815" w:rsidR="00A85EAD" w:rsidRPr="005C3CFB" w:rsidRDefault="00773D17" w:rsidP="00C7273D">
      <w:pPr>
        <w:autoSpaceDE w:val="0"/>
        <w:autoSpaceDN w:val="0"/>
        <w:spacing w:before="120" w:after="120" w:line="271" w:lineRule="auto"/>
        <w:ind w:firstLine="360"/>
        <w:jc w:val="both"/>
        <w:rPr>
          <w:rFonts w:ascii="Arial" w:hAnsi="Arial" w:cs="Arial"/>
          <w:i/>
          <w:sz w:val="22"/>
          <w:szCs w:val="22"/>
          <w:u w:val="single"/>
        </w:rPr>
      </w:pPr>
      <w:r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 xml:space="preserve">nie podlega wykluczeniu na podstawie art. </w:t>
      </w:r>
      <w:r w:rsidR="00C11069" w:rsidRPr="003A65B1">
        <w:rPr>
          <w:rFonts w:ascii="Arial" w:eastAsiaTheme="majorEastAsia" w:hAnsi="Arial" w:cs="Arial"/>
          <w:sz w:val="22"/>
          <w:szCs w:val="22"/>
          <w:lang w:eastAsia="en-US"/>
        </w:rPr>
        <w:t xml:space="preserve">108 ust. 1 ustawy </w:t>
      </w:r>
      <w:proofErr w:type="spellStart"/>
      <w:r w:rsidR="00C1106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art. 7 ust. 1 ustawy z dnia 13 kwietnia 2022 r. o szczególnych rozwiązaniach w zakresie przeciwdziałania wspieraniu agresji na Ukrainę oraz służących ochronie bezpieczeństwa narodowego</w:t>
      </w:r>
      <w:r w:rsidR="006B0B60" w:rsidRPr="005C3CFB">
        <w:rPr>
          <w:rFonts w:ascii="Arial" w:eastAsiaTheme="majorEastAsia" w:hAnsi="Arial" w:cs="Arial"/>
          <w:sz w:val="22"/>
          <w:szCs w:val="22"/>
          <w:lang w:eastAsia="en-US"/>
        </w:rPr>
        <w:t>.</w:t>
      </w:r>
    </w:p>
    <w:p w14:paraId="0B97798D" w14:textId="5AD4DD12" w:rsidR="00B174FF" w:rsidRPr="003A65B1" w:rsidRDefault="00A85EAD" w:rsidP="00EE4630">
      <w:pPr>
        <w:spacing w:after="200" w:line="271" w:lineRule="auto"/>
        <w:ind w:left="360"/>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11069" w:rsidRPr="003A65B1">
        <w:rPr>
          <w:rFonts w:ascii="Arial" w:eastAsiaTheme="majorEastAsia" w:hAnsi="Arial" w:cs="Arial"/>
          <w:sz w:val="22"/>
          <w:szCs w:val="22"/>
          <w:lang w:eastAsia="en-US"/>
        </w:rPr>
        <w:t xml:space="preserve"> </w:t>
      </w:r>
      <w:r w:rsidR="00B174FF" w:rsidRPr="003A65B1">
        <w:rPr>
          <w:rFonts w:ascii="Arial" w:eastAsiaTheme="majorEastAsia" w:hAnsi="Arial" w:cs="Arial"/>
          <w:sz w:val="22"/>
          <w:szCs w:val="22"/>
          <w:lang w:eastAsia="en-US"/>
        </w:rPr>
        <w:t>złożył of</w:t>
      </w:r>
      <w:r w:rsidR="00C11069" w:rsidRPr="003A65B1">
        <w:rPr>
          <w:rFonts w:ascii="Arial" w:eastAsiaTheme="majorEastAsia" w:hAnsi="Arial" w:cs="Arial"/>
          <w:sz w:val="22"/>
          <w:szCs w:val="22"/>
          <w:lang w:eastAsia="en-US"/>
        </w:rPr>
        <w:t xml:space="preserve">ertę niepodlegającą odrzuceniu na podstawie art. 226 </w:t>
      </w:r>
      <w:r w:rsidR="00852CFA" w:rsidRPr="003A65B1">
        <w:rPr>
          <w:rFonts w:ascii="Arial" w:eastAsiaTheme="majorEastAsia" w:hAnsi="Arial" w:cs="Arial"/>
          <w:sz w:val="22"/>
          <w:szCs w:val="22"/>
          <w:lang w:eastAsia="en-US"/>
        </w:rPr>
        <w:t xml:space="preserve">ust. 1 </w:t>
      </w:r>
      <w:r w:rsidR="00C11069" w:rsidRPr="003A65B1">
        <w:rPr>
          <w:rFonts w:ascii="Arial" w:eastAsiaTheme="majorEastAsia" w:hAnsi="Arial" w:cs="Arial"/>
          <w:sz w:val="22"/>
          <w:szCs w:val="22"/>
          <w:lang w:eastAsia="en-US"/>
        </w:rPr>
        <w:t xml:space="preserve">ustawy </w:t>
      </w:r>
      <w:proofErr w:type="spellStart"/>
      <w:r w:rsidR="00C11069" w:rsidRPr="003A65B1">
        <w:rPr>
          <w:rFonts w:ascii="Arial" w:eastAsiaTheme="majorEastAsia" w:hAnsi="Arial" w:cs="Arial"/>
          <w:sz w:val="22"/>
          <w:szCs w:val="22"/>
          <w:lang w:eastAsia="en-US"/>
        </w:rPr>
        <w:t>Pzp</w:t>
      </w:r>
      <w:proofErr w:type="spellEnd"/>
      <w:r w:rsidR="00C11069" w:rsidRPr="003A65B1">
        <w:rPr>
          <w:rFonts w:ascii="Arial" w:eastAsiaTheme="majorEastAsia" w:hAnsi="Arial" w:cs="Arial"/>
          <w:sz w:val="22"/>
          <w:szCs w:val="22"/>
          <w:lang w:eastAsia="en-US"/>
        </w:rPr>
        <w:t>.</w:t>
      </w:r>
    </w:p>
    <w:p w14:paraId="33BE7A88" w14:textId="0C5E3AD3" w:rsidR="00DD0276" w:rsidRPr="003A65B1" w:rsidRDefault="00FE361A" w:rsidP="005C7777">
      <w:pPr>
        <w:numPr>
          <w:ilvl w:val="0"/>
          <w:numId w:val="4"/>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
          <w:sz w:val="22"/>
          <w:szCs w:val="22"/>
          <w:lang w:eastAsia="en-US"/>
        </w:rPr>
        <w:t>Wykonawcy</w:t>
      </w:r>
      <w:r w:rsidRPr="003A65B1">
        <w:rPr>
          <w:rFonts w:ascii="Arial" w:eastAsiaTheme="majorEastAsia" w:hAnsi="Arial" w:cs="Arial"/>
          <w:sz w:val="22"/>
          <w:szCs w:val="22"/>
          <w:lang w:eastAsia="en-US"/>
        </w:rPr>
        <w:t xml:space="preserve"> </w:t>
      </w:r>
      <w:r w:rsidRPr="003A65B1">
        <w:rPr>
          <w:rFonts w:ascii="Arial" w:eastAsiaTheme="majorEastAsia" w:hAnsi="Arial" w:cs="Arial"/>
          <w:b/>
          <w:sz w:val="22"/>
          <w:szCs w:val="22"/>
          <w:lang w:eastAsia="en-US"/>
        </w:rPr>
        <w:t xml:space="preserve">mogą </w:t>
      </w:r>
      <w:r w:rsidR="00A85EAD" w:rsidRPr="003A65B1">
        <w:rPr>
          <w:rFonts w:ascii="Arial" w:eastAsiaTheme="majorEastAsia" w:hAnsi="Arial" w:cs="Arial"/>
          <w:b/>
          <w:sz w:val="22"/>
          <w:szCs w:val="22"/>
          <w:lang w:eastAsia="en-US"/>
        </w:rPr>
        <w:t xml:space="preserve">wspólnie </w:t>
      </w:r>
      <w:r w:rsidRPr="003A65B1">
        <w:rPr>
          <w:rFonts w:ascii="Arial" w:eastAsiaTheme="majorEastAsia" w:hAnsi="Arial" w:cs="Arial"/>
          <w:b/>
          <w:sz w:val="22"/>
          <w:szCs w:val="22"/>
          <w:lang w:eastAsia="en-US"/>
        </w:rPr>
        <w:t>ubiegać się o udzielenie zamówienia</w:t>
      </w:r>
      <w:r w:rsidRPr="003A65B1">
        <w:rPr>
          <w:rFonts w:ascii="Arial" w:eastAsiaTheme="majorEastAsia" w:hAnsi="Arial" w:cs="Arial"/>
          <w:sz w:val="22"/>
          <w:szCs w:val="22"/>
          <w:lang w:eastAsia="en-US"/>
        </w:rPr>
        <w:t xml:space="preserve">. </w:t>
      </w:r>
    </w:p>
    <w:p w14:paraId="37EEE173" w14:textId="2D6F727F" w:rsidR="00E90B9E" w:rsidRPr="003A65B1" w:rsidRDefault="00FE361A"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sz w:val="22"/>
          <w:szCs w:val="22"/>
          <w:lang w:eastAsia="en-US"/>
        </w:rPr>
        <w:t>W takim przypadku</w:t>
      </w:r>
      <w:r w:rsidR="00E90B9E" w:rsidRPr="003A65B1">
        <w:rPr>
          <w:rFonts w:ascii="Arial" w:eastAsiaTheme="majorEastAsia" w:hAnsi="Arial" w:cs="Arial"/>
          <w:sz w:val="22"/>
          <w:szCs w:val="22"/>
          <w:lang w:eastAsia="en-US"/>
        </w:rPr>
        <w:t>:</w:t>
      </w:r>
    </w:p>
    <w:p w14:paraId="30465187" w14:textId="1D6C9D69" w:rsidR="00E90B9E" w:rsidRPr="003A65B1" w:rsidRDefault="00E90B9E" w:rsidP="005C7777">
      <w:pPr>
        <w:numPr>
          <w:ilvl w:val="0"/>
          <w:numId w:val="5"/>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 xml:space="preserve">Wykonawcy występujący wspólnie są zobowiązani do ustanowienia </w:t>
      </w:r>
      <w:r w:rsidR="00A85EAD" w:rsidRPr="003A65B1">
        <w:rPr>
          <w:rFonts w:ascii="Arial" w:eastAsiaTheme="majorEastAsia" w:hAnsi="Arial" w:cs="Arial"/>
          <w:bCs/>
          <w:sz w:val="22"/>
          <w:szCs w:val="22"/>
          <w:lang w:eastAsia="en-US"/>
        </w:rPr>
        <w:t>p</w:t>
      </w:r>
      <w:r w:rsidRPr="003A65B1">
        <w:rPr>
          <w:rFonts w:ascii="Arial" w:eastAsiaTheme="majorEastAsia" w:hAnsi="Arial" w:cs="Arial"/>
          <w:bCs/>
          <w:sz w:val="22"/>
          <w:szCs w:val="22"/>
          <w:lang w:eastAsia="en-US"/>
        </w:rPr>
        <w:t>ełnomocnika do reprezentowania ich w postępowaniu albo do reprezentowania ich w postępowaniu i zawarcia umowy w sprawie przedmiotowego zamówienia publicznego.</w:t>
      </w:r>
    </w:p>
    <w:p w14:paraId="12A12346" w14:textId="7B78C730" w:rsidR="00D40A96" w:rsidRPr="00C7273D" w:rsidRDefault="00E90B9E" w:rsidP="005C7777">
      <w:pPr>
        <w:numPr>
          <w:ilvl w:val="0"/>
          <w:numId w:val="7"/>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Wszelka korespon</w:t>
      </w:r>
      <w:r w:rsidR="00D03518" w:rsidRPr="003A65B1">
        <w:rPr>
          <w:rFonts w:ascii="Arial" w:eastAsiaTheme="majorEastAsia" w:hAnsi="Arial" w:cs="Arial"/>
          <w:bCs/>
          <w:sz w:val="22"/>
          <w:szCs w:val="22"/>
          <w:lang w:eastAsia="en-US"/>
        </w:rPr>
        <w:t xml:space="preserve">dencja </w:t>
      </w:r>
      <w:r w:rsidR="00A85EAD" w:rsidRPr="003A65B1">
        <w:rPr>
          <w:rFonts w:ascii="Arial" w:eastAsiaTheme="majorEastAsia" w:hAnsi="Arial" w:cs="Arial"/>
          <w:bCs/>
          <w:sz w:val="22"/>
          <w:szCs w:val="22"/>
          <w:lang w:eastAsia="en-US"/>
        </w:rPr>
        <w:t xml:space="preserve">będzie </w:t>
      </w:r>
      <w:r w:rsidR="00D03518" w:rsidRPr="003A65B1">
        <w:rPr>
          <w:rFonts w:ascii="Arial" w:eastAsiaTheme="majorEastAsia" w:hAnsi="Arial" w:cs="Arial"/>
          <w:bCs/>
          <w:sz w:val="22"/>
          <w:szCs w:val="22"/>
          <w:lang w:eastAsia="en-US"/>
        </w:rPr>
        <w:t>prowadzona przez z</w:t>
      </w:r>
      <w:r w:rsidRPr="003A65B1">
        <w:rPr>
          <w:rFonts w:ascii="Arial" w:eastAsiaTheme="majorEastAsia" w:hAnsi="Arial" w:cs="Arial"/>
          <w:bCs/>
          <w:sz w:val="22"/>
          <w:szCs w:val="22"/>
          <w:lang w:eastAsia="en-US"/>
        </w:rPr>
        <w:t>amawiającego wyłącznie z pełnomocnikiem.</w:t>
      </w:r>
    </w:p>
    <w:p w14:paraId="4C4FFBAE" w14:textId="337714B5" w:rsidR="00C4221C" w:rsidRPr="003A65B1" w:rsidRDefault="00C4221C"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Potencjał podmiotu trzeciego </w:t>
      </w:r>
    </w:p>
    <w:p w14:paraId="5E951F6E" w14:textId="51FDD215" w:rsidR="00E90B9E" w:rsidRPr="00C7273D" w:rsidRDefault="009C4529" w:rsidP="00C7273D">
      <w:pPr>
        <w:spacing w:after="200" w:line="271" w:lineRule="auto"/>
        <w:ind w:left="360"/>
        <w:contextualSpacing/>
        <w:jc w:val="both"/>
        <w:rPr>
          <w:rFonts w:ascii="Arial" w:eastAsiaTheme="majorEastAsia" w:hAnsi="Arial" w:cs="Arial"/>
          <w:i/>
          <w:iCs/>
          <w:sz w:val="22"/>
          <w:szCs w:val="22"/>
          <w:lang w:eastAsia="en-US"/>
        </w:rPr>
      </w:pPr>
      <w:r w:rsidRPr="003A65B1">
        <w:rPr>
          <w:rFonts w:ascii="Arial" w:eastAsiaTheme="majorEastAsia" w:hAnsi="Arial" w:cs="Arial"/>
          <w:sz w:val="22"/>
          <w:szCs w:val="22"/>
          <w:lang w:eastAsia="en-US"/>
        </w:rPr>
        <w:t xml:space="preserve">W celu </w:t>
      </w:r>
      <w:r w:rsidR="00E90B9E" w:rsidRPr="003A65B1">
        <w:rPr>
          <w:rFonts w:ascii="Arial" w:eastAsiaTheme="majorEastAsia" w:hAnsi="Arial" w:cs="Arial"/>
          <w:sz w:val="22"/>
          <w:szCs w:val="22"/>
          <w:lang w:eastAsia="en-US"/>
        </w:rPr>
        <w:t xml:space="preserve">potwierdzenia </w:t>
      </w:r>
      <w:r w:rsidRPr="003A65B1">
        <w:rPr>
          <w:rFonts w:ascii="Arial" w:eastAsiaTheme="majorEastAsia" w:hAnsi="Arial" w:cs="Arial"/>
          <w:sz w:val="22"/>
          <w:szCs w:val="22"/>
          <w:lang w:eastAsia="en-US"/>
        </w:rPr>
        <w:t>spełnienia wa</w:t>
      </w:r>
      <w:r w:rsidR="00D03518" w:rsidRPr="003A65B1">
        <w:rPr>
          <w:rFonts w:ascii="Arial" w:eastAsiaTheme="majorEastAsia" w:hAnsi="Arial" w:cs="Arial"/>
          <w:sz w:val="22"/>
          <w:szCs w:val="22"/>
          <w:lang w:eastAsia="en-US"/>
        </w:rPr>
        <w:t>runków udziału w postępowaniu, w</w:t>
      </w:r>
      <w:r w:rsidRPr="003A65B1">
        <w:rPr>
          <w:rFonts w:ascii="Arial" w:eastAsiaTheme="majorEastAsia" w:hAnsi="Arial" w:cs="Arial"/>
          <w:sz w:val="22"/>
          <w:szCs w:val="22"/>
          <w:lang w:eastAsia="en-US"/>
        </w:rPr>
        <w:t>ykonawca może polegać na potencjale podmiotu trzeciego na zasadach opisanych w art.</w:t>
      </w:r>
      <w:r w:rsidR="00B174FF" w:rsidRPr="003A65B1">
        <w:rPr>
          <w:rFonts w:ascii="Arial" w:eastAsiaTheme="majorEastAsia" w:hAnsi="Arial" w:cs="Arial"/>
          <w:sz w:val="22"/>
          <w:szCs w:val="22"/>
          <w:lang w:eastAsia="en-US"/>
        </w:rPr>
        <w:t xml:space="preserve"> </w:t>
      </w:r>
      <w:r w:rsidR="009F6209" w:rsidRPr="003A65B1">
        <w:rPr>
          <w:rFonts w:ascii="Arial" w:eastAsiaTheme="majorEastAsia" w:hAnsi="Arial" w:cs="Arial"/>
          <w:sz w:val="22"/>
          <w:szCs w:val="22"/>
          <w:lang w:eastAsia="en-US"/>
        </w:rPr>
        <w:t>118</w:t>
      </w:r>
      <w:r w:rsidR="00A85EAD" w:rsidRPr="003A65B1">
        <w:rPr>
          <w:rFonts w:ascii="Arial" w:eastAsiaTheme="majorEastAsia" w:hAnsi="Arial" w:cs="Arial"/>
          <w:sz w:val="22"/>
          <w:szCs w:val="22"/>
          <w:lang w:eastAsia="en-US"/>
        </w:rPr>
        <w:t>–</w:t>
      </w:r>
      <w:r w:rsidR="009F6209" w:rsidRPr="003A65B1">
        <w:rPr>
          <w:rFonts w:ascii="Arial" w:eastAsiaTheme="majorEastAsia" w:hAnsi="Arial" w:cs="Arial"/>
          <w:sz w:val="22"/>
          <w:szCs w:val="22"/>
          <w:lang w:eastAsia="en-US"/>
        </w:rPr>
        <w:t xml:space="preserve">123 </w:t>
      </w:r>
      <w:r w:rsidR="00B174FF" w:rsidRPr="003A65B1">
        <w:rPr>
          <w:rFonts w:ascii="Arial" w:eastAsiaTheme="majorEastAsia" w:hAnsi="Arial" w:cs="Arial"/>
          <w:sz w:val="22"/>
          <w:szCs w:val="22"/>
          <w:lang w:eastAsia="en-US"/>
        </w:rPr>
        <w:t xml:space="preserve">ustawy </w:t>
      </w:r>
      <w:proofErr w:type="spellStart"/>
      <w:r w:rsidR="00B174FF" w:rsidRPr="003A65B1">
        <w:rPr>
          <w:rFonts w:ascii="Arial" w:eastAsiaTheme="majorEastAsia" w:hAnsi="Arial" w:cs="Arial"/>
          <w:sz w:val="22"/>
          <w:szCs w:val="22"/>
          <w:lang w:eastAsia="en-US"/>
        </w:rPr>
        <w:t>Pzp</w:t>
      </w:r>
      <w:proofErr w:type="spellEnd"/>
      <w:r w:rsidR="00B174FF"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Podmio</w:t>
      </w:r>
      <w:r w:rsidR="009F6209" w:rsidRPr="003A65B1">
        <w:rPr>
          <w:rFonts w:ascii="Arial" w:eastAsiaTheme="majorEastAsia" w:hAnsi="Arial" w:cs="Arial"/>
          <w:sz w:val="22"/>
          <w:szCs w:val="22"/>
          <w:lang w:eastAsia="en-US"/>
        </w:rPr>
        <w:t>t trzeci, na potencjał którego w</w:t>
      </w:r>
      <w:r w:rsidRPr="003A65B1">
        <w:rPr>
          <w:rFonts w:ascii="Arial" w:eastAsiaTheme="majorEastAsia" w:hAnsi="Arial" w:cs="Arial"/>
          <w:sz w:val="22"/>
          <w:szCs w:val="22"/>
          <w:lang w:eastAsia="en-US"/>
        </w:rPr>
        <w:t xml:space="preserve">ykonawca powołuje się w celu wykazania spełnienia warunków udziału w postępowaniu, nie może podlegać wykluczeniu na podstawie art. </w:t>
      </w:r>
      <w:r w:rsidR="009F6209" w:rsidRPr="003A65B1">
        <w:rPr>
          <w:rFonts w:ascii="Arial" w:eastAsiaTheme="majorEastAsia" w:hAnsi="Arial" w:cs="Arial"/>
          <w:sz w:val="22"/>
          <w:szCs w:val="22"/>
          <w:lang w:eastAsia="en-US"/>
        </w:rPr>
        <w:t xml:space="preserve">108 ust. 1 oraz </w:t>
      </w:r>
      <w:r w:rsidR="005C3CFB">
        <w:rPr>
          <w:rFonts w:ascii="Arial" w:eastAsiaTheme="majorEastAsia" w:hAnsi="Arial" w:cs="Arial"/>
          <w:sz w:val="22"/>
          <w:szCs w:val="22"/>
          <w:lang w:eastAsia="en-US"/>
        </w:rPr>
        <w:t>art. 109 ust. 1 pkt 4 i 7</w:t>
      </w:r>
      <w:r w:rsidR="009F6209" w:rsidRPr="003A65B1">
        <w:rPr>
          <w:rFonts w:ascii="Arial" w:eastAsiaTheme="majorEastAsia" w:hAnsi="Arial" w:cs="Arial"/>
          <w:sz w:val="22"/>
          <w:szCs w:val="22"/>
          <w:lang w:eastAsia="en-US"/>
        </w:rPr>
        <w:t xml:space="preserve"> ustawy </w:t>
      </w:r>
      <w:proofErr w:type="spellStart"/>
      <w:r w:rsidR="009F6209" w:rsidRPr="003A65B1">
        <w:rPr>
          <w:rFonts w:ascii="Arial" w:eastAsiaTheme="majorEastAsia" w:hAnsi="Arial" w:cs="Arial"/>
          <w:sz w:val="22"/>
          <w:szCs w:val="22"/>
          <w:lang w:eastAsia="en-US"/>
        </w:rPr>
        <w:t>Pzp</w:t>
      </w:r>
      <w:proofErr w:type="spellEnd"/>
      <w:r w:rsidR="006B0B60">
        <w:rPr>
          <w:rFonts w:ascii="Arial" w:eastAsiaTheme="majorEastAsia" w:hAnsi="Arial" w:cs="Arial"/>
          <w:sz w:val="22"/>
          <w:szCs w:val="22"/>
          <w:lang w:eastAsia="en-US"/>
        </w:rPr>
        <w:t xml:space="preserve"> </w:t>
      </w:r>
      <w:r w:rsidR="006B0B60" w:rsidRPr="005C3CFB">
        <w:rPr>
          <w:rFonts w:ascii="Arial" w:eastAsiaTheme="majorEastAsia" w:hAnsi="Arial" w:cs="Arial"/>
          <w:sz w:val="22"/>
          <w:szCs w:val="22"/>
          <w:lang w:eastAsia="en-US"/>
        </w:rPr>
        <w:t xml:space="preserve">oraz </w:t>
      </w:r>
      <w:r w:rsidR="006B0B60" w:rsidRPr="005C3CFB">
        <w:rPr>
          <w:rFonts w:ascii="Arial" w:hAnsi="Arial" w:cs="Arial"/>
          <w:sz w:val="22"/>
          <w:szCs w:val="22"/>
        </w:rPr>
        <w:t xml:space="preserve">art. 7 ust. 1 ustawy z dnia 13 kwietnia 2022 r. o szczególnych rozwiązaniach w zakresie przeciwdziałania </w:t>
      </w:r>
      <w:r w:rsidR="006B0B60">
        <w:rPr>
          <w:rFonts w:ascii="Arial" w:hAnsi="Arial" w:cs="Arial"/>
          <w:sz w:val="22"/>
          <w:szCs w:val="22"/>
        </w:rPr>
        <w:t>wspieraniu agresji na Ukrainę oraz służących ochronie bezpieczeństwa narodowego</w:t>
      </w:r>
      <w:r w:rsidR="00C7273D">
        <w:rPr>
          <w:rFonts w:ascii="Arial" w:eastAsiaTheme="majorEastAsia" w:hAnsi="Arial" w:cs="Arial"/>
          <w:sz w:val="22"/>
          <w:szCs w:val="22"/>
          <w:lang w:eastAsia="en-US"/>
        </w:rPr>
        <w:t>.</w:t>
      </w:r>
    </w:p>
    <w:p w14:paraId="0452E656" w14:textId="7B5B240A" w:rsidR="00C75797" w:rsidRPr="003A65B1" w:rsidRDefault="00C75797" w:rsidP="005C7777">
      <w:pPr>
        <w:numPr>
          <w:ilvl w:val="0"/>
          <w:numId w:val="4"/>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Podwykonawstwo</w:t>
      </w:r>
    </w:p>
    <w:p w14:paraId="7B84D220" w14:textId="38EE2F10" w:rsidR="001557AE" w:rsidRPr="004D64FD" w:rsidRDefault="00EE7A1C" w:rsidP="004D64FD">
      <w:pPr>
        <w:spacing w:after="200" w:line="271" w:lineRule="auto"/>
        <w:ind w:left="360"/>
        <w:contextualSpacing/>
        <w:jc w:val="both"/>
        <w:rPr>
          <w:rFonts w:ascii="Arial" w:eastAsiaTheme="majorEastAsia" w:hAnsi="Arial" w:cs="Arial"/>
          <w:sz w:val="22"/>
          <w:szCs w:val="22"/>
          <w:lang w:eastAsia="en-US"/>
        </w:rPr>
      </w:pPr>
      <w:r w:rsidRPr="00EE7A1C">
        <w:rPr>
          <w:rFonts w:ascii="Arial" w:eastAsiaTheme="majorEastAsia" w:hAnsi="Arial" w:cs="Arial"/>
          <w:sz w:val="22"/>
          <w:szCs w:val="22"/>
          <w:lang w:eastAsia="en-US"/>
        </w:rPr>
        <w:t xml:space="preserve">Zamawiający </w:t>
      </w:r>
      <w:r w:rsidR="004D64FD">
        <w:rPr>
          <w:rFonts w:ascii="Arial" w:eastAsiaTheme="majorEastAsia" w:hAnsi="Arial" w:cs="Arial"/>
          <w:sz w:val="22"/>
          <w:szCs w:val="22"/>
          <w:lang w:eastAsia="en-US"/>
        </w:rPr>
        <w:t xml:space="preserve">nie </w:t>
      </w:r>
      <w:r w:rsidRPr="00EE7A1C">
        <w:rPr>
          <w:rFonts w:ascii="Arial" w:eastAsiaTheme="majorEastAsia" w:hAnsi="Arial" w:cs="Arial"/>
          <w:sz w:val="22"/>
          <w:szCs w:val="22"/>
          <w:lang w:eastAsia="en-US"/>
        </w:rPr>
        <w:t>zastrzega obowiąz</w:t>
      </w:r>
      <w:r w:rsidR="004D64FD">
        <w:rPr>
          <w:rFonts w:ascii="Arial" w:eastAsiaTheme="majorEastAsia" w:hAnsi="Arial" w:cs="Arial"/>
          <w:sz w:val="22"/>
          <w:szCs w:val="22"/>
          <w:lang w:eastAsia="en-US"/>
        </w:rPr>
        <w:t>ku</w:t>
      </w:r>
      <w:r w:rsidRPr="00EE7A1C">
        <w:rPr>
          <w:rFonts w:ascii="Arial" w:eastAsiaTheme="majorEastAsia" w:hAnsi="Arial" w:cs="Arial"/>
          <w:sz w:val="22"/>
          <w:szCs w:val="22"/>
          <w:lang w:eastAsia="en-US"/>
        </w:rPr>
        <w:t xml:space="preserve"> osobistego wykonania przez Wykonawcę zamówienia</w:t>
      </w:r>
      <w:r w:rsidR="004D64FD">
        <w:rPr>
          <w:rFonts w:ascii="Arial" w:eastAsiaTheme="majorEastAsia" w:hAnsi="Arial" w:cs="Arial"/>
          <w:sz w:val="22"/>
          <w:szCs w:val="22"/>
          <w:lang w:eastAsia="en-US"/>
        </w:rPr>
        <w:t>.</w:t>
      </w:r>
    </w:p>
    <w:p w14:paraId="4DDE96CC" w14:textId="77777777" w:rsidR="00282787" w:rsidRPr="003A65B1" w:rsidRDefault="00282787" w:rsidP="003A65B1">
      <w:pPr>
        <w:spacing w:after="200" w:line="271" w:lineRule="auto"/>
        <w:contextualSpacing/>
        <w:jc w:val="both"/>
        <w:rPr>
          <w:rFonts w:ascii="Arial" w:eastAsiaTheme="majorEastAsia" w:hAnsi="Arial" w:cs="Arial"/>
          <w:sz w:val="22"/>
          <w:szCs w:val="22"/>
          <w:lang w:eastAsia="en-US"/>
        </w:rPr>
      </w:pPr>
    </w:p>
    <w:p w14:paraId="0545D2A8" w14:textId="7ECFCB6F" w:rsidR="00962CBB" w:rsidRPr="003A65B1" w:rsidRDefault="00587F52"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Komunikacja </w:t>
      </w:r>
      <w:r w:rsidR="00B174FF" w:rsidRPr="003A65B1">
        <w:rPr>
          <w:rFonts w:ascii="Arial" w:eastAsiaTheme="majorEastAsia" w:hAnsi="Arial" w:cs="Arial"/>
          <w:b/>
          <w:sz w:val="22"/>
          <w:szCs w:val="22"/>
          <w:lang w:eastAsia="en-US"/>
        </w:rPr>
        <w:t>w postępowaniu</w:t>
      </w:r>
    </w:p>
    <w:p w14:paraId="3904081C" w14:textId="77777777" w:rsidR="003A65B1" w:rsidRPr="004E4915" w:rsidRDefault="003A65B1" w:rsidP="003A65B1">
      <w:pPr>
        <w:spacing w:line="271" w:lineRule="auto"/>
        <w:jc w:val="both"/>
        <w:rPr>
          <w:rFonts w:ascii="Arial" w:eastAsiaTheme="majorEastAsia" w:hAnsi="Arial" w:cs="Arial"/>
          <w:sz w:val="22"/>
          <w:szCs w:val="22"/>
          <w:lang w:eastAsia="en-US"/>
        </w:rPr>
      </w:pPr>
      <w:r w:rsidRPr="004E4915">
        <w:rPr>
          <w:rFonts w:ascii="Arial" w:eastAsiaTheme="majorEastAsia" w:hAnsi="Arial" w:cs="Arial"/>
          <w:sz w:val="22"/>
          <w:szCs w:val="22"/>
          <w:lang w:eastAsia="en-US"/>
        </w:rPr>
        <w:lastRenderedPageBreak/>
        <w:t xml:space="preserve">Komunikacja w postępowaniu o udzielenie zamówienia odbywa się przy użyciu środków komunikacji elektronicznej, za pośrednictwem platformy zakupowej pod adresem </w:t>
      </w:r>
      <w:hyperlink r:id="rId11" w:history="1">
        <w:r w:rsidRPr="004E4915">
          <w:rPr>
            <w:rStyle w:val="Hipercze"/>
            <w:rFonts w:ascii="Arial" w:hAnsi="Arial" w:cs="Arial"/>
            <w:sz w:val="22"/>
            <w:szCs w:val="22"/>
          </w:rPr>
          <w:t>https://platformazakupowa.pl/pn/powiat_wolominski</w:t>
        </w:r>
      </w:hyperlink>
      <w:r w:rsidRPr="004E4915">
        <w:rPr>
          <w:rStyle w:val="Hipercze"/>
          <w:rFonts w:ascii="Arial" w:hAnsi="Arial" w:cs="Arial"/>
          <w:sz w:val="22"/>
          <w:szCs w:val="22"/>
        </w:rPr>
        <w:t>,</w:t>
      </w:r>
      <w:r w:rsidRPr="004E4915">
        <w:rPr>
          <w:rStyle w:val="Hipercze"/>
          <w:rFonts w:ascii="Arial" w:hAnsi="Arial" w:cs="Arial"/>
          <w:color w:val="auto"/>
          <w:sz w:val="22"/>
          <w:szCs w:val="22"/>
          <w:u w:val="none"/>
        </w:rPr>
        <w:t xml:space="preserve"> z</w:t>
      </w:r>
      <w:r w:rsidRPr="004E4915">
        <w:rPr>
          <w:rFonts w:ascii="Arial" w:eastAsiaTheme="majorEastAsia" w:hAnsi="Arial" w:cs="Arial"/>
          <w:sz w:val="22"/>
          <w:szCs w:val="22"/>
          <w:lang w:eastAsia="en-US"/>
        </w:rPr>
        <w:t xml:space="preserve">wanej dalej </w:t>
      </w:r>
      <w:r w:rsidRPr="004E4915">
        <w:rPr>
          <w:rFonts w:ascii="Arial" w:eastAsiaTheme="majorEastAsia" w:hAnsi="Arial" w:cs="Arial"/>
          <w:b/>
          <w:sz w:val="22"/>
          <w:szCs w:val="22"/>
          <w:lang w:eastAsia="en-US"/>
        </w:rPr>
        <w:t>Platformą</w:t>
      </w:r>
      <w:r w:rsidRPr="004E4915">
        <w:rPr>
          <w:rFonts w:ascii="Arial" w:eastAsiaTheme="majorEastAsia" w:hAnsi="Arial" w:cs="Arial"/>
          <w:sz w:val="22"/>
          <w:szCs w:val="22"/>
          <w:lang w:eastAsia="en-US"/>
        </w:rPr>
        <w:t xml:space="preserve">. Szczegółowe informacje dotyczące przyjętego w postępowaniu sposobu komunikacji, znajdują się w rozdziale III podrozdziale 1 niniejszej SWZ. </w:t>
      </w:r>
    </w:p>
    <w:p w14:paraId="6AB7DBE2" w14:textId="77777777" w:rsidR="003A65B1" w:rsidRPr="004E4915" w:rsidRDefault="003A65B1" w:rsidP="003A65B1">
      <w:pPr>
        <w:spacing w:line="271" w:lineRule="auto"/>
        <w:jc w:val="both"/>
        <w:rPr>
          <w:rFonts w:ascii="Arial" w:eastAsia="Calibri" w:hAnsi="Arial" w:cs="Arial"/>
          <w:sz w:val="22"/>
          <w:szCs w:val="22"/>
        </w:rPr>
      </w:pPr>
      <w:r w:rsidRPr="004E4915">
        <w:rPr>
          <w:rFonts w:ascii="Arial" w:eastAsiaTheme="majorEastAsia" w:hAnsi="Arial" w:cs="Arial"/>
          <w:color w:val="000000" w:themeColor="text1"/>
          <w:sz w:val="22"/>
          <w:szCs w:val="22"/>
          <w:lang w:eastAsia="en-US"/>
        </w:rPr>
        <w:t>Uwaga!</w:t>
      </w:r>
      <w:r w:rsidRPr="004E4915">
        <w:rPr>
          <w:rFonts w:ascii="Arial" w:eastAsiaTheme="majorEastAsia" w:hAnsi="Arial" w:cs="Arial"/>
          <w:b/>
          <w:bCs/>
          <w:color w:val="000000" w:themeColor="text1"/>
          <w:sz w:val="22"/>
          <w:szCs w:val="22"/>
          <w:lang w:eastAsia="en-US"/>
        </w:rPr>
        <w:t xml:space="preserve"> </w:t>
      </w:r>
      <w:r w:rsidRPr="004E4915">
        <w:rPr>
          <w:rFonts w:ascii="Arial" w:eastAsiaTheme="majorEastAsia" w:hAnsi="Arial" w:cs="Arial"/>
          <w:bCs/>
          <w:color w:val="000000" w:themeColor="text1"/>
          <w:sz w:val="22"/>
          <w:szCs w:val="22"/>
          <w:lang w:eastAsia="en-US"/>
        </w:rPr>
        <w:t xml:space="preserve">Przed przystąpieniem do składania oferty, wykonawca jest zobowiązany zapoznać się z Instrukcją korzystania z Platformy zakupowej </w:t>
      </w:r>
      <w:r w:rsidRPr="004E4915">
        <w:rPr>
          <w:rFonts w:ascii="Arial" w:eastAsia="Calibri" w:hAnsi="Arial" w:cs="Arial"/>
          <w:sz w:val="22"/>
          <w:szCs w:val="22"/>
        </w:rPr>
        <w:t xml:space="preserve">Szczegółowa instrukcja dla Wykonawców dotycząca złożenia, zmiany i wycofania oferty znajduje się na stronie internetowej pod adresem:  </w:t>
      </w:r>
      <w:hyperlink r:id="rId12">
        <w:r w:rsidRPr="004E4915">
          <w:rPr>
            <w:rFonts w:ascii="Arial" w:eastAsia="Calibri" w:hAnsi="Arial" w:cs="Arial"/>
            <w:color w:val="1155CC"/>
            <w:sz w:val="22"/>
            <w:szCs w:val="22"/>
            <w:u w:val="single"/>
          </w:rPr>
          <w:t>https://platformazakupowa.pl/strona/45-instrukcje</w:t>
        </w:r>
      </w:hyperlink>
    </w:p>
    <w:p w14:paraId="5A880991" w14:textId="7FBEB0CE" w:rsidR="00FE361A" w:rsidRPr="003A65B1" w:rsidRDefault="00FE361A" w:rsidP="003A65B1">
      <w:pPr>
        <w:spacing w:after="200" w:line="271" w:lineRule="auto"/>
        <w:contextualSpacing/>
        <w:jc w:val="both"/>
        <w:rPr>
          <w:rFonts w:ascii="Arial" w:eastAsiaTheme="majorEastAsia" w:hAnsi="Arial" w:cs="Arial"/>
          <w:b/>
          <w:sz w:val="22"/>
          <w:szCs w:val="22"/>
          <w:lang w:eastAsia="en-US"/>
        </w:rPr>
      </w:pPr>
    </w:p>
    <w:p w14:paraId="59F36EDE" w14:textId="6AF126FE"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Wizja lokalna</w:t>
      </w:r>
    </w:p>
    <w:p w14:paraId="4BD264D5" w14:textId="24905846" w:rsidR="006009FC" w:rsidRDefault="006453C8" w:rsidP="003A65B1">
      <w:pPr>
        <w:spacing w:after="200" w:line="271" w:lineRule="auto"/>
        <w:contextualSpacing/>
        <w:jc w:val="both"/>
        <w:rPr>
          <w:rFonts w:ascii="Arial" w:eastAsiaTheme="majorEastAsia" w:hAnsi="Arial" w:cs="Arial"/>
          <w:sz w:val="22"/>
          <w:szCs w:val="22"/>
          <w:lang w:eastAsia="en-US"/>
        </w:rPr>
      </w:pPr>
      <w:r w:rsidRPr="006453C8">
        <w:rPr>
          <w:rFonts w:ascii="Arial" w:eastAsiaTheme="majorEastAsia" w:hAnsi="Arial" w:cs="Arial"/>
          <w:sz w:val="22"/>
          <w:szCs w:val="22"/>
          <w:lang w:eastAsia="en-US"/>
        </w:rPr>
        <w:t xml:space="preserve">Przed złożeniem oferty Zamawiający </w:t>
      </w:r>
      <w:r w:rsidR="00AD2D23">
        <w:rPr>
          <w:rFonts w:ascii="Arial" w:eastAsiaTheme="majorEastAsia" w:hAnsi="Arial" w:cs="Arial"/>
          <w:b/>
          <w:bCs/>
          <w:sz w:val="22"/>
          <w:szCs w:val="22"/>
          <w:lang w:eastAsia="en-US"/>
        </w:rPr>
        <w:t>zaleca</w:t>
      </w:r>
      <w:r w:rsidRPr="006453C8">
        <w:rPr>
          <w:rFonts w:ascii="Arial" w:eastAsiaTheme="majorEastAsia" w:hAnsi="Arial" w:cs="Arial"/>
          <w:sz w:val="22"/>
          <w:szCs w:val="22"/>
          <w:lang w:eastAsia="en-US"/>
        </w:rPr>
        <w:t xml:space="preserve"> dokonani</w:t>
      </w:r>
      <w:r w:rsidR="00AD2D23">
        <w:rPr>
          <w:rFonts w:ascii="Arial" w:eastAsiaTheme="majorEastAsia" w:hAnsi="Arial" w:cs="Arial"/>
          <w:sz w:val="22"/>
          <w:szCs w:val="22"/>
          <w:lang w:eastAsia="en-US"/>
        </w:rPr>
        <w:t>e</w:t>
      </w:r>
      <w:r w:rsidRPr="006453C8">
        <w:rPr>
          <w:rFonts w:ascii="Arial" w:eastAsiaTheme="majorEastAsia" w:hAnsi="Arial" w:cs="Arial"/>
          <w:sz w:val="22"/>
          <w:szCs w:val="22"/>
          <w:lang w:eastAsia="en-US"/>
        </w:rPr>
        <w:t xml:space="preserve"> wizji lokalnej</w:t>
      </w:r>
      <w:r w:rsidR="00EE7A1C">
        <w:rPr>
          <w:rFonts w:ascii="Arial" w:eastAsiaTheme="majorEastAsia" w:hAnsi="Arial" w:cs="Arial"/>
          <w:sz w:val="22"/>
          <w:szCs w:val="22"/>
          <w:lang w:eastAsia="en-US"/>
        </w:rPr>
        <w:t>.</w:t>
      </w:r>
      <w:r w:rsidRPr="006453C8">
        <w:rPr>
          <w:rFonts w:ascii="Arial" w:eastAsiaTheme="majorEastAsia" w:hAnsi="Arial" w:cs="Arial"/>
          <w:sz w:val="22"/>
          <w:szCs w:val="22"/>
          <w:lang w:eastAsia="en-US"/>
        </w:rPr>
        <w:t xml:space="preserve"> </w:t>
      </w:r>
    </w:p>
    <w:p w14:paraId="6781E150" w14:textId="77777777" w:rsidR="00EE7A1C" w:rsidRPr="003A65B1" w:rsidRDefault="00EE7A1C" w:rsidP="003A65B1">
      <w:pPr>
        <w:spacing w:after="200" w:line="271" w:lineRule="auto"/>
        <w:contextualSpacing/>
        <w:jc w:val="both"/>
        <w:rPr>
          <w:rFonts w:ascii="Arial" w:eastAsiaTheme="majorEastAsia" w:hAnsi="Arial" w:cs="Arial"/>
          <w:i/>
          <w:color w:val="002060"/>
          <w:sz w:val="22"/>
          <w:szCs w:val="22"/>
          <w:lang w:eastAsia="en-US"/>
        </w:rPr>
      </w:pPr>
    </w:p>
    <w:p w14:paraId="1322E908" w14:textId="7777777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Podział zamówienia na części</w:t>
      </w:r>
    </w:p>
    <w:p w14:paraId="2B65DFFE" w14:textId="6AA3FD5F"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dokonuje podziału zamówienia na części. Tym samym zamawiający nie dopuszcza składania ofert częściowych, o których mowa w art. </w:t>
      </w:r>
      <w:r w:rsidR="000530B3" w:rsidRPr="003A65B1">
        <w:rPr>
          <w:rFonts w:ascii="Arial" w:eastAsiaTheme="majorEastAsia" w:hAnsi="Arial" w:cs="Arial"/>
          <w:sz w:val="22"/>
          <w:szCs w:val="22"/>
          <w:lang w:eastAsia="en-US"/>
        </w:rPr>
        <w:t xml:space="preserve">7 pkt 15 ustawy </w:t>
      </w:r>
      <w:proofErr w:type="spellStart"/>
      <w:r w:rsidR="000530B3" w:rsidRPr="003A65B1">
        <w:rPr>
          <w:rFonts w:ascii="Arial" w:eastAsiaTheme="majorEastAsia" w:hAnsi="Arial" w:cs="Arial"/>
          <w:sz w:val="22"/>
          <w:szCs w:val="22"/>
          <w:lang w:eastAsia="en-US"/>
        </w:rPr>
        <w:t>Pzp</w:t>
      </w:r>
      <w:proofErr w:type="spellEnd"/>
      <w:r w:rsidR="000530B3" w:rsidRPr="003A65B1">
        <w:rPr>
          <w:rFonts w:ascii="Arial" w:eastAsiaTheme="majorEastAsia" w:hAnsi="Arial" w:cs="Arial"/>
          <w:sz w:val="22"/>
          <w:szCs w:val="22"/>
          <w:lang w:eastAsia="en-US"/>
        </w:rPr>
        <w:t>.</w:t>
      </w:r>
    </w:p>
    <w:p w14:paraId="07219FA0" w14:textId="77777777" w:rsidR="00A85EAD" w:rsidRPr="003A65B1" w:rsidRDefault="00A85EAD" w:rsidP="003A65B1">
      <w:pPr>
        <w:spacing w:after="200" w:line="271" w:lineRule="auto"/>
        <w:contextualSpacing/>
        <w:jc w:val="both"/>
        <w:rPr>
          <w:rFonts w:ascii="Arial" w:eastAsiaTheme="majorEastAsia" w:hAnsi="Arial" w:cs="Arial"/>
          <w:b/>
          <w:sz w:val="22"/>
          <w:szCs w:val="22"/>
          <w:lang w:eastAsia="en-US"/>
        </w:rPr>
      </w:pPr>
    </w:p>
    <w:p w14:paraId="7E4EE564" w14:textId="36F8F025" w:rsidR="00C75797" w:rsidRPr="003A65B1" w:rsidRDefault="00354AD9" w:rsidP="003A65B1">
      <w:p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Powody niedokonania podziału:</w:t>
      </w:r>
    </w:p>
    <w:p w14:paraId="1C03F04E" w14:textId="1258336B" w:rsidR="00354AD9" w:rsidRPr="00C21364" w:rsidRDefault="00C21364" w:rsidP="00C21364">
      <w:pPr>
        <w:jc w:val="both"/>
        <w:rPr>
          <w:rFonts w:ascii="Arial" w:hAnsi="Arial" w:cs="Arial"/>
          <w:sz w:val="22"/>
          <w:szCs w:val="22"/>
        </w:rPr>
      </w:pPr>
      <w:r w:rsidRPr="00C21364">
        <w:rPr>
          <w:rFonts w:ascii="Arial" w:hAnsi="Arial" w:cs="Arial"/>
          <w:sz w:val="22"/>
          <w:szCs w:val="22"/>
        </w:rPr>
        <w:t>Zamówienie bez możliwości podziału.</w:t>
      </w:r>
    </w:p>
    <w:p w14:paraId="6E2C2026"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2DDA5142" w14:textId="03DCBB47" w:rsidR="00C75797" w:rsidRPr="003A65B1" w:rsidRDefault="00C75797"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Oferty wariantowe</w:t>
      </w:r>
    </w:p>
    <w:p w14:paraId="3CA77618" w14:textId="77777777" w:rsidR="000530B3"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r w:rsidR="000530B3" w:rsidRPr="003A65B1">
        <w:rPr>
          <w:rFonts w:ascii="Arial" w:eastAsiaTheme="majorEastAsia" w:hAnsi="Arial" w:cs="Arial"/>
          <w:sz w:val="22"/>
          <w:szCs w:val="22"/>
          <w:lang w:eastAsia="en-US"/>
        </w:rPr>
        <w:t>:</w:t>
      </w:r>
    </w:p>
    <w:p w14:paraId="0FF447C0" w14:textId="15E82390"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nie dopuszcza możliwości</w:t>
      </w:r>
      <w:r w:rsidRPr="003A65B1">
        <w:rPr>
          <w:rFonts w:ascii="Arial" w:eastAsiaTheme="majorEastAsia" w:hAnsi="Arial" w:cs="Arial"/>
          <w:sz w:val="22"/>
          <w:szCs w:val="22"/>
          <w:lang w:eastAsia="en-US"/>
        </w:rPr>
        <w:t>,</w:t>
      </w:r>
    </w:p>
    <w:p w14:paraId="7C5E33B1" w14:textId="4311D137" w:rsidR="000530B3" w:rsidRPr="003A65B1" w:rsidRDefault="00A85EAD"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921800">
        <w:rPr>
          <w:rFonts w:ascii="Arial" w:eastAsiaTheme="majorEastAsia" w:hAnsi="Arial" w:cs="Arial"/>
          <w:sz w:val="22"/>
          <w:szCs w:val="22"/>
          <w:lang w:eastAsia="en-US"/>
        </w:rPr>
        <w:t xml:space="preserve"> </w:t>
      </w:r>
      <w:r w:rsidR="000530B3" w:rsidRPr="003A65B1">
        <w:rPr>
          <w:rFonts w:ascii="Arial" w:eastAsiaTheme="majorEastAsia" w:hAnsi="Arial" w:cs="Arial"/>
          <w:sz w:val="22"/>
          <w:szCs w:val="22"/>
          <w:lang w:eastAsia="en-US"/>
        </w:rPr>
        <w:t xml:space="preserve">nie wymaga </w:t>
      </w:r>
    </w:p>
    <w:p w14:paraId="18D3F6EC" w14:textId="30180387" w:rsidR="00C75797" w:rsidRPr="003A65B1" w:rsidRDefault="00C75797"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złożenia oferty wariantowej, o której mowa w </w:t>
      </w:r>
      <w:r w:rsidR="000530B3" w:rsidRPr="003A65B1">
        <w:rPr>
          <w:rFonts w:ascii="Arial" w:eastAsiaTheme="majorEastAsia" w:hAnsi="Arial" w:cs="Arial"/>
          <w:sz w:val="22"/>
          <w:szCs w:val="22"/>
          <w:lang w:eastAsia="en-US"/>
        </w:rPr>
        <w:t>art. 92</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tzn. oferty przewidującej odmienny sposób wykonania zamówien</w:t>
      </w:r>
      <w:r w:rsidR="00A73B0F" w:rsidRPr="003A65B1">
        <w:rPr>
          <w:rFonts w:ascii="Arial" w:eastAsiaTheme="majorEastAsia" w:hAnsi="Arial" w:cs="Arial"/>
          <w:sz w:val="22"/>
          <w:szCs w:val="22"/>
          <w:lang w:eastAsia="en-US"/>
        </w:rPr>
        <w:t>ia niż określony w niniejszej S</w:t>
      </w:r>
      <w:r w:rsidRPr="003A65B1">
        <w:rPr>
          <w:rFonts w:ascii="Arial" w:eastAsiaTheme="majorEastAsia" w:hAnsi="Arial" w:cs="Arial"/>
          <w:sz w:val="22"/>
          <w:szCs w:val="22"/>
          <w:lang w:eastAsia="en-US"/>
        </w:rPr>
        <w:t>WZ.</w:t>
      </w:r>
    </w:p>
    <w:p w14:paraId="01A20D14" w14:textId="77777777" w:rsidR="00C75797" w:rsidRPr="003A65B1" w:rsidRDefault="00C75797" w:rsidP="003A65B1">
      <w:pPr>
        <w:shd w:val="clear" w:color="auto" w:fill="FFFFFF"/>
        <w:spacing w:line="271" w:lineRule="auto"/>
        <w:rPr>
          <w:rFonts w:ascii="Arial" w:hAnsi="Arial" w:cs="Arial"/>
          <w:color w:val="333333"/>
          <w:sz w:val="22"/>
          <w:szCs w:val="22"/>
        </w:rPr>
      </w:pPr>
    </w:p>
    <w:p w14:paraId="3E95CE5D" w14:textId="49287279" w:rsidR="00A73B0F" w:rsidRPr="00921800" w:rsidRDefault="007B6AA5" w:rsidP="006A4802">
      <w:pPr>
        <w:numPr>
          <w:ilvl w:val="0"/>
          <w:numId w:val="19"/>
        </w:numPr>
        <w:shd w:val="clear" w:color="auto" w:fill="D6E3BC" w:themeFill="accent3" w:themeFillTint="66"/>
        <w:spacing w:after="200" w:line="271" w:lineRule="auto"/>
        <w:contextualSpacing/>
        <w:jc w:val="both"/>
        <w:rPr>
          <w:rFonts w:ascii="Arial" w:hAnsi="Arial" w:cs="Arial"/>
          <w:i/>
          <w:sz w:val="22"/>
          <w:szCs w:val="22"/>
          <w:lang w:eastAsia="en-US"/>
        </w:rPr>
      </w:pPr>
      <w:r w:rsidRPr="003A65B1">
        <w:rPr>
          <w:rFonts w:ascii="Arial" w:hAnsi="Arial" w:cs="Arial"/>
          <w:b/>
          <w:sz w:val="22"/>
          <w:szCs w:val="22"/>
          <w:lang w:eastAsia="en-US"/>
        </w:rPr>
        <w:t>Katalogi elektroniczne</w:t>
      </w:r>
      <w:r w:rsidR="009050E2" w:rsidRPr="003A65B1">
        <w:rPr>
          <w:rFonts w:ascii="Arial" w:hAnsi="Arial" w:cs="Arial"/>
          <w:b/>
          <w:sz w:val="22"/>
          <w:szCs w:val="22"/>
          <w:lang w:eastAsia="en-US"/>
        </w:rPr>
        <w:t xml:space="preserve"> </w:t>
      </w:r>
    </w:p>
    <w:p w14:paraId="7183C22E" w14:textId="77777777" w:rsidR="00A73B0F" w:rsidRPr="003A65B1" w:rsidRDefault="00A73B0F"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w:t>
      </w:r>
    </w:p>
    <w:p w14:paraId="1E0FBC04" w14:textId="72C25B37" w:rsidR="00A73B0F" w:rsidRPr="003A65B1" w:rsidRDefault="000F7318"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t>
      </w:r>
      <w:r w:rsidR="00C21364">
        <w:rPr>
          <w:rFonts w:ascii="Arial" w:eastAsiaTheme="majorEastAsia" w:hAnsi="Arial" w:cs="Arial"/>
          <w:sz w:val="22"/>
          <w:szCs w:val="22"/>
          <w:lang w:eastAsia="en-US"/>
        </w:rPr>
        <w:t xml:space="preserve"> </w:t>
      </w:r>
      <w:r w:rsidR="00A73B0F" w:rsidRPr="003A65B1">
        <w:rPr>
          <w:rFonts w:ascii="Arial" w:eastAsiaTheme="majorEastAsia" w:hAnsi="Arial" w:cs="Arial"/>
          <w:sz w:val="22"/>
          <w:szCs w:val="22"/>
          <w:lang w:eastAsia="en-US"/>
        </w:rPr>
        <w:t>nie wymaga</w:t>
      </w:r>
      <w:r w:rsidRPr="003A65B1">
        <w:rPr>
          <w:rFonts w:ascii="Arial" w:eastAsiaTheme="majorEastAsia" w:hAnsi="Arial" w:cs="Arial"/>
          <w:sz w:val="22"/>
          <w:szCs w:val="22"/>
          <w:lang w:eastAsia="en-US"/>
        </w:rPr>
        <w:t xml:space="preserve"> </w:t>
      </w:r>
      <w:r w:rsidR="00C75797" w:rsidRPr="003A65B1">
        <w:rPr>
          <w:rFonts w:ascii="Arial" w:eastAsiaTheme="majorEastAsia" w:hAnsi="Arial" w:cs="Arial"/>
          <w:sz w:val="22"/>
          <w:szCs w:val="22"/>
          <w:lang w:eastAsia="en-US"/>
        </w:rPr>
        <w:t>złożenia ofert w postaci katalogów elektronicznych</w:t>
      </w:r>
      <w:r w:rsidRPr="003A65B1">
        <w:rPr>
          <w:rFonts w:ascii="Arial" w:eastAsiaTheme="majorEastAsia" w:hAnsi="Arial" w:cs="Arial"/>
          <w:sz w:val="22"/>
          <w:szCs w:val="22"/>
          <w:lang w:eastAsia="en-US"/>
        </w:rPr>
        <w:t>.</w:t>
      </w:r>
    </w:p>
    <w:p w14:paraId="6CA9460B" w14:textId="77777777" w:rsidR="00C75797" w:rsidRPr="003A65B1" w:rsidRDefault="00C75797" w:rsidP="003A65B1">
      <w:pPr>
        <w:spacing w:after="200" w:line="271" w:lineRule="auto"/>
        <w:contextualSpacing/>
        <w:jc w:val="both"/>
        <w:rPr>
          <w:rFonts w:ascii="Arial" w:eastAsiaTheme="majorEastAsia" w:hAnsi="Arial" w:cs="Arial"/>
          <w:sz w:val="22"/>
          <w:szCs w:val="22"/>
          <w:lang w:eastAsia="en-US"/>
        </w:rPr>
      </w:pPr>
    </w:p>
    <w:p w14:paraId="158D9F58" w14:textId="1FE50B87" w:rsidR="007C0085"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Umowa ramowa</w:t>
      </w:r>
    </w:p>
    <w:p w14:paraId="5466FFC0" w14:textId="6D6F479D" w:rsidR="00FE361A" w:rsidRPr="003A65B1" w:rsidRDefault="00FE361A"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w:t>
      </w:r>
      <w:r w:rsidR="00BD5A6F" w:rsidRPr="003A65B1">
        <w:rPr>
          <w:rFonts w:ascii="Arial" w:eastAsiaTheme="majorEastAsia" w:hAnsi="Arial" w:cs="Arial"/>
          <w:sz w:val="22"/>
          <w:szCs w:val="22"/>
          <w:lang w:eastAsia="en-US"/>
        </w:rPr>
        <w:t xml:space="preserve">nie przewiduje </w:t>
      </w:r>
      <w:r w:rsidRPr="003A65B1">
        <w:rPr>
          <w:rFonts w:ascii="Arial" w:eastAsiaTheme="majorEastAsia" w:hAnsi="Arial" w:cs="Arial"/>
          <w:sz w:val="22"/>
          <w:szCs w:val="22"/>
          <w:lang w:eastAsia="en-US"/>
        </w:rPr>
        <w:t xml:space="preserve">zawarcia umowy ramowej, o  której mowa w art. </w:t>
      </w:r>
      <w:r w:rsidR="00324D72" w:rsidRPr="003A65B1">
        <w:rPr>
          <w:rFonts w:ascii="Arial" w:eastAsiaTheme="majorEastAsia" w:hAnsi="Arial" w:cs="Arial"/>
          <w:sz w:val="22"/>
          <w:szCs w:val="22"/>
          <w:lang w:eastAsia="en-US"/>
        </w:rPr>
        <w:t>311</w:t>
      </w:r>
      <w:r w:rsidR="000F7318" w:rsidRPr="003A65B1">
        <w:rPr>
          <w:rFonts w:ascii="Arial" w:eastAsiaTheme="majorEastAsia" w:hAnsi="Arial" w:cs="Arial"/>
          <w:sz w:val="22"/>
          <w:szCs w:val="22"/>
          <w:lang w:eastAsia="en-US"/>
        </w:rPr>
        <w:t>–</w:t>
      </w:r>
      <w:r w:rsidR="00324D72" w:rsidRPr="003A65B1">
        <w:rPr>
          <w:rFonts w:ascii="Arial" w:eastAsiaTheme="majorEastAsia" w:hAnsi="Arial" w:cs="Arial"/>
          <w:sz w:val="22"/>
          <w:szCs w:val="22"/>
          <w:lang w:eastAsia="en-US"/>
        </w:rPr>
        <w:t>315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w:t>
      </w:r>
    </w:p>
    <w:p w14:paraId="3BB7D48B" w14:textId="1661BB08" w:rsidR="000F7318" w:rsidRPr="003A65B1" w:rsidRDefault="000F7318" w:rsidP="003A65B1">
      <w:pPr>
        <w:shd w:val="clear" w:color="auto" w:fill="FFFFFF"/>
        <w:spacing w:line="271" w:lineRule="auto"/>
        <w:rPr>
          <w:rFonts w:ascii="Arial" w:eastAsiaTheme="majorEastAsia" w:hAnsi="Arial" w:cs="Arial"/>
          <w:b/>
          <w:i/>
          <w:color w:val="002060"/>
          <w:sz w:val="22"/>
          <w:szCs w:val="22"/>
          <w:lang w:eastAsia="en-US"/>
        </w:rPr>
      </w:pPr>
    </w:p>
    <w:p w14:paraId="455B8A2A" w14:textId="63D04A9E" w:rsidR="00BD5A6F" w:rsidRPr="003A65B1"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Aukcja elektroniczna</w:t>
      </w:r>
    </w:p>
    <w:p w14:paraId="45D67928" w14:textId="64F07BBA" w:rsidR="000F7318" w:rsidRPr="003A65B1" w:rsidRDefault="00BD5A6F" w:rsidP="00C21364">
      <w:pPr>
        <w:spacing w:after="200" w:line="271" w:lineRule="auto"/>
        <w:contextualSpacing/>
        <w:jc w:val="both"/>
        <w:rPr>
          <w:rFonts w:ascii="Arial" w:eastAsiaTheme="majorEastAsia" w:hAnsi="Arial" w:cs="Arial"/>
          <w:iCs/>
          <w:sz w:val="22"/>
          <w:szCs w:val="22"/>
          <w:lang w:eastAsia="en-US"/>
        </w:rPr>
      </w:pPr>
      <w:r w:rsidRPr="003A65B1">
        <w:rPr>
          <w:rFonts w:ascii="Arial" w:eastAsiaTheme="majorEastAsia" w:hAnsi="Arial" w:cs="Arial"/>
          <w:sz w:val="22"/>
          <w:szCs w:val="22"/>
          <w:lang w:eastAsia="en-US"/>
        </w:rPr>
        <w:t xml:space="preserve">Zamawiający </w:t>
      </w:r>
      <w:r w:rsidRPr="003A65B1">
        <w:rPr>
          <w:rFonts w:ascii="Arial" w:eastAsiaTheme="majorEastAsia" w:hAnsi="Arial" w:cs="Arial"/>
          <w:b/>
          <w:sz w:val="22"/>
          <w:szCs w:val="22"/>
          <w:lang w:eastAsia="en-US"/>
        </w:rPr>
        <w:t xml:space="preserve">nie przewiduje </w:t>
      </w:r>
      <w:r w:rsidR="00FE361A" w:rsidRPr="003A65B1">
        <w:rPr>
          <w:rFonts w:ascii="Arial" w:eastAsiaTheme="majorEastAsia" w:hAnsi="Arial" w:cs="Arial"/>
          <w:sz w:val="22"/>
          <w:szCs w:val="22"/>
          <w:lang w:eastAsia="en-US"/>
        </w:rPr>
        <w:t xml:space="preserve">przeprowadzenia aukcji elektronicznej, o  której mowa w art. </w:t>
      </w:r>
      <w:r w:rsidR="00164971" w:rsidRPr="003A65B1">
        <w:rPr>
          <w:rFonts w:ascii="Arial" w:eastAsiaTheme="majorEastAsia" w:hAnsi="Arial" w:cs="Arial"/>
          <w:sz w:val="22"/>
          <w:szCs w:val="22"/>
          <w:lang w:eastAsia="en-US"/>
        </w:rPr>
        <w:t xml:space="preserve">308 ust. 1 </w:t>
      </w:r>
      <w:r w:rsidR="00FE361A" w:rsidRPr="003A65B1">
        <w:rPr>
          <w:rFonts w:ascii="Arial" w:eastAsiaTheme="majorEastAsia" w:hAnsi="Arial" w:cs="Arial"/>
          <w:sz w:val="22"/>
          <w:szCs w:val="22"/>
          <w:lang w:eastAsia="en-US"/>
        </w:rPr>
        <w:t xml:space="preserve">ustawy </w:t>
      </w:r>
      <w:proofErr w:type="spellStart"/>
      <w:r w:rsidR="00FE361A" w:rsidRPr="003A65B1">
        <w:rPr>
          <w:rFonts w:ascii="Arial" w:eastAsiaTheme="majorEastAsia" w:hAnsi="Arial" w:cs="Arial"/>
          <w:sz w:val="22"/>
          <w:szCs w:val="22"/>
          <w:lang w:eastAsia="en-US"/>
        </w:rPr>
        <w:t>Pzp</w:t>
      </w:r>
      <w:proofErr w:type="spellEnd"/>
      <w:r w:rsidR="000F7318" w:rsidRPr="003A65B1">
        <w:rPr>
          <w:rFonts w:ascii="Arial" w:eastAsiaTheme="majorEastAsia" w:hAnsi="Arial" w:cs="Arial"/>
          <w:sz w:val="22"/>
          <w:szCs w:val="22"/>
          <w:lang w:eastAsia="en-US"/>
        </w:rPr>
        <w:t xml:space="preserve">. </w:t>
      </w:r>
    </w:p>
    <w:p w14:paraId="6AE27A6D" w14:textId="77777777" w:rsidR="00BD5A6F" w:rsidRPr="003A65B1" w:rsidRDefault="00BD5A6F" w:rsidP="003A65B1">
      <w:pPr>
        <w:shd w:val="clear" w:color="auto" w:fill="FFFFFF"/>
        <w:spacing w:line="271" w:lineRule="auto"/>
        <w:rPr>
          <w:rFonts w:ascii="Arial" w:eastAsiaTheme="majorEastAsia" w:hAnsi="Arial" w:cs="Arial"/>
          <w:i/>
          <w:color w:val="002060"/>
          <w:sz w:val="22"/>
          <w:szCs w:val="22"/>
          <w:lang w:eastAsia="en-US"/>
        </w:rPr>
      </w:pPr>
    </w:p>
    <w:p w14:paraId="36203CA4" w14:textId="04D2A3E9" w:rsidR="00962CBB" w:rsidRPr="00B13AE7" w:rsidRDefault="00BD5A6F"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Zamówienia, o których mowa w art. 214 ust. 1 pkt 7 i 8 ustawy </w:t>
      </w:r>
      <w:proofErr w:type="spellStart"/>
      <w:r w:rsidRPr="003A65B1">
        <w:rPr>
          <w:rFonts w:ascii="Arial" w:hAnsi="Arial" w:cs="Arial"/>
          <w:b/>
          <w:sz w:val="22"/>
          <w:szCs w:val="22"/>
          <w:lang w:eastAsia="en-US"/>
        </w:rPr>
        <w:t>Pzp</w:t>
      </w:r>
      <w:proofErr w:type="spellEnd"/>
    </w:p>
    <w:p w14:paraId="51C722CE" w14:textId="6B9C7801" w:rsidR="00324D72" w:rsidRDefault="000002F8" w:rsidP="00E23415">
      <w:pPr>
        <w:spacing w:after="200" w:line="271" w:lineRule="auto"/>
        <w:contextualSpacing/>
        <w:jc w:val="both"/>
        <w:rPr>
          <w:rFonts w:ascii="Arial" w:eastAsiaTheme="majorEastAsia" w:hAnsi="Arial" w:cs="Arial"/>
          <w:sz w:val="22"/>
          <w:szCs w:val="22"/>
          <w:lang w:eastAsia="en-US"/>
        </w:rPr>
      </w:pPr>
      <w:r w:rsidRPr="000002F8">
        <w:rPr>
          <w:rFonts w:ascii="Arial" w:eastAsiaTheme="majorEastAsia" w:hAnsi="Arial" w:cs="Arial"/>
          <w:sz w:val="22"/>
          <w:szCs w:val="22"/>
          <w:lang w:eastAsia="en-US"/>
        </w:rPr>
        <w:t>Zamawiający, zgodnie z art. 214 ust. 1 pkt 7 ustawy Prawo Zamówień publicznych, przewiduje rozszerzenie przedmiotu zamówienia, które będzie polegało na powtórzeniu podobnych robót budowlanych zgodnych z przedmiotem zamówienia podstawowego, które zostaną zlecone na warunkach tożsamych z warunkami tego zamówienia</w:t>
      </w:r>
      <w:r w:rsidR="00EE7A1C">
        <w:rPr>
          <w:rFonts w:ascii="Arial" w:eastAsiaTheme="majorEastAsia" w:hAnsi="Arial" w:cs="Arial"/>
          <w:sz w:val="22"/>
          <w:szCs w:val="22"/>
          <w:lang w:eastAsia="en-US"/>
        </w:rPr>
        <w:t>.</w:t>
      </w:r>
    </w:p>
    <w:p w14:paraId="2A0E3D68" w14:textId="77777777" w:rsidR="00E23415" w:rsidRPr="003A65B1" w:rsidRDefault="00E23415" w:rsidP="00E23415">
      <w:pPr>
        <w:spacing w:after="200" w:line="271" w:lineRule="auto"/>
        <w:contextualSpacing/>
        <w:jc w:val="both"/>
        <w:rPr>
          <w:rFonts w:ascii="Arial" w:eastAsiaTheme="majorEastAsia" w:hAnsi="Arial" w:cs="Arial"/>
          <w:sz w:val="22"/>
          <w:szCs w:val="22"/>
          <w:lang w:eastAsia="en-US"/>
        </w:rPr>
      </w:pPr>
    </w:p>
    <w:p w14:paraId="329DBEE6" w14:textId="0ECF95C6" w:rsidR="00FE361A" w:rsidRPr="003A65B1" w:rsidRDefault="00B63974"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Rozliczenia w walutach obcych</w:t>
      </w:r>
    </w:p>
    <w:p w14:paraId="0B6919D2" w14:textId="0451D4D6" w:rsidR="00B63974" w:rsidRPr="003A65B1" w:rsidRDefault="00B63974"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nie przewiduje rozliczenia w walutach obcych</w:t>
      </w:r>
      <w:r w:rsidR="00C21364">
        <w:rPr>
          <w:rFonts w:ascii="Arial" w:eastAsiaTheme="majorEastAsia" w:hAnsi="Arial" w:cs="Arial"/>
          <w:sz w:val="22"/>
          <w:szCs w:val="22"/>
          <w:lang w:eastAsia="en-US"/>
        </w:rPr>
        <w:t>.</w:t>
      </w:r>
    </w:p>
    <w:p w14:paraId="1BCB0149" w14:textId="77777777" w:rsidR="00B63974" w:rsidRPr="003A65B1" w:rsidRDefault="00B63974" w:rsidP="003A65B1">
      <w:pPr>
        <w:spacing w:after="200" w:line="271" w:lineRule="auto"/>
        <w:contextualSpacing/>
        <w:jc w:val="both"/>
        <w:rPr>
          <w:rFonts w:ascii="Arial" w:eastAsiaTheme="majorEastAsia" w:hAnsi="Arial" w:cs="Arial"/>
          <w:sz w:val="22"/>
          <w:szCs w:val="22"/>
          <w:lang w:eastAsia="en-US"/>
        </w:rPr>
      </w:pPr>
    </w:p>
    <w:p w14:paraId="7FD10223" w14:textId="104BEAAF"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Zwrot kosztów udziału w postępowaniu</w:t>
      </w:r>
    </w:p>
    <w:p w14:paraId="51C6783D" w14:textId="27237BF2" w:rsidR="00C11079" w:rsidRDefault="00AD13F0"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 xml:space="preserve">Zamawiający nie przewiduje </w:t>
      </w:r>
      <w:r w:rsidR="00FE361A" w:rsidRPr="003A65B1">
        <w:rPr>
          <w:rFonts w:ascii="Arial" w:eastAsiaTheme="majorEastAsia" w:hAnsi="Arial" w:cs="Arial"/>
          <w:sz w:val="22"/>
          <w:szCs w:val="22"/>
          <w:lang w:eastAsia="en-US"/>
        </w:rPr>
        <w:t xml:space="preserve">zwrotu kosztów udziału w postępowaniu. </w:t>
      </w:r>
    </w:p>
    <w:p w14:paraId="5464C2CB" w14:textId="77777777" w:rsidR="004D64FD" w:rsidRPr="003A65B1" w:rsidRDefault="004D64FD" w:rsidP="003A65B1">
      <w:pPr>
        <w:spacing w:after="200" w:line="271" w:lineRule="auto"/>
        <w:contextualSpacing/>
        <w:jc w:val="both"/>
        <w:rPr>
          <w:rFonts w:ascii="Arial" w:eastAsiaTheme="majorEastAsia" w:hAnsi="Arial" w:cs="Arial"/>
          <w:sz w:val="22"/>
          <w:szCs w:val="22"/>
          <w:lang w:eastAsia="en-US"/>
        </w:rPr>
      </w:pPr>
    </w:p>
    <w:p w14:paraId="7CA8B78D" w14:textId="6F96A1F8" w:rsidR="00AD13F0" w:rsidRPr="003A65B1" w:rsidRDefault="00AD13F0"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Zaliczki na poczet udzielenia zamówienia</w:t>
      </w:r>
    </w:p>
    <w:p w14:paraId="3D096C54" w14:textId="60972B95" w:rsidR="006F69FC" w:rsidRPr="003A65B1" w:rsidRDefault="00683F59"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przewiduje </w:t>
      </w:r>
      <w:r w:rsidR="006F69FC" w:rsidRPr="003A65B1">
        <w:rPr>
          <w:rFonts w:ascii="Arial" w:eastAsiaTheme="majorEastAsia" w:hAnsi="Arial" w:cs="Arial"/>
          <w:sz w:val="22"/>
          <w:szCs w:val="22"/>
          <w:lang w:eastAsia="en-US"/>
        </w:rPr>
        <w:t>udziel</w:t>
      </w:r>
      <w:r w:rsidR="000F7318" w:rsidRPr="003A65B1">
        <w:rPr>
          <w:rFonts w:ascii="Arial" w:eastAsiaTheme="majorEastAsia" w:hAnsi="Arial" w:cs="Arial"/>
          <w:sz w:val="22"/>
          <w:szCs w:val="22"/>
          <w:lang w:eastAsia="en-US"/>
        </w:rPr>
        <w:t>e</w:t>
      </w:r>
      <w:r w:rsidR="006F69FC" w:rsidRPr="003A65B1">
        <w:rPr>
          <w:rFonts w:ascii="Arial" w:eastAsiaTheme="majorEastAsia" w:hAnsi="Arial" w:cs="Arial"/>
          <w:sz w:val="22"/>
          <w:szCs w:val="22"/>
          <w:lang w:eastAsia="en-US"/>
        </w:rPr>
        <w:t>nia zaliczek na poczet wykonania zamówienia</w:t>
      </w:r>
      <w:r w:rsidRPr="003A65B1">
        <w:rPr>
          <w:rFonts w:ascii="Arial" w:eastAsiaTheme="majorEastAsia" w:hAnsi="Arial" w:cs="Arial"/>
          <w:sz w:val="22"/>
          <w:szCs w:val="22"/>
          <w:lang w:eastAsia="en-US"/>
        </w:rPr>
        <w:t>.</w:t>
      </w:r>
    </w:p>
    <w:p w14:paraId="12487BA2" w14:textId="77777777" w:rsidR="00683F59" w:rsidRPr="003A65B1" w:rsidRDefault="00683F59" w:rsidP="003A65B1">
      <w:pPr>
        <w:spacing w:after="200" w:line="271" w:lineRule="auto"/>
        <w:contextualSpacing/>
        <w:jc w:val="both"/>
        <w:rPr>
          <w:rFonts w:ascii="Arial" w:eastAsiaTheme="majorEastAsia" w:hAnsi="Arial" w:cs="Arial"/>
          <w:bCs/>
          <w:color w:val="C00000"/>
          <w:sz w:val="22"/>
          <w:szCs w:val="22"/>
          <w:lang w:eastAsia="en-US"/>
        </w:rPr>
      </w:pPr>
    </w:p>
    <w:p w14:paraId="3C64967A" w14:textId="08769964" w:rsidR="00962CBB" w:rsidRPr="00C21364" w:rsidRDefault="00DE2041" w:rsidP="006A4802">
      <w:pPr>
        <w:numPr>
          <w:ilvl w:val="0"/>
          <w:numId w:val="19"/>
        </w:numPr>
        <w:shd w:val="clear" w:color="auto" w:fill="D6E3BC" w:themeFill="accent3" w:themeFillTint="66"/>
        <w:spacing w:after="200" w:line="271" w:lineRule="auto"/>
        <w:contextualSpacing/>
        <w:jc w:val="both"/>
        <w:rPr>
          <w:rFonts w:ascii="Arial" w:eastAsiaTheme="majorEastAsia" w:hAnsi="Arial" w:cs="Arial"/>
          <w:sz w:val="22"/>
          <w:szCs w:val="22"/>
          <w:lang w:eastAsia="en-US"/>
        </w:rPr>
      </w:pPr>
      <w:r w:rsidRPr="00C21364">
        <w:rPr>
          <w:rFonts w:ascii="Arial" w:hAnsi="Arial" w:cs="Arial"/>
          <w:b/>
          <w:sz w:val="22"/>
          <w:szCs w:val="22"/>
          <w:lang w:eastAsia="en-US"/>
        </w:rPr>
        <w:t xml:space="preserve">Unieważnienie postępowania </w:t>
      </w:r>
    </w:p>
    <w:p w14:paraId="03DB2D28" w14:textId="6A47D3D9" w:rsidR="00DE2041" w:rsidRPr="003A65B1" w:rsidRDefault="00DE2041"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Poza możliwością unieważnienia postępowania o udzielenie zamówienia na podstawie art. 255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w:t>
      </w:r>
    </w:p>
    <w:p w14:paraId="0D22F4D9" w14:textId="77777777" w:rsidR="00DE2041" w:rsidRPr="003A65B1" w:rsidRDefault="00DE2041" w:rsidP="003A65B1">
      <w:pPr>
        <w:spacing w:after="200" w:line="271" w:lineRule="auto"/>
        <w:contextualSpacing/>
        <w:jc w:val="both"/>
        <w:rPr>
          <w:rFonts w:ascii="Arial" w:eastAsiaTheme="majorEastAsia" w:hAnsi="Arial" w:cs="Arial"/>
          <w:sz w:val="22"/>
          <w:szCs w:val="22"/>
          <w:lang w:eastAsia="en-US"/>
        </w:rPr>
      </w:pPr>
    </w:p>
    <w:p w14:paraId="1A3D0A5A" w14:textId="51E2A005" w:rsidR="00581F72" w:rsidRPr="003A65B1" w:rsidRDefault="00581F72"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Pouczenie o środkach ochrony prawnej</w:t>
      </w:r>
    </w:p>
    <w:p w14:paraId="005D008E" w14:textId="5EED8D73" w:rsidR="00581F72" w:rsidRPr="003A65B1" w:rsidRDefault="00581F7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sidRPr="003A65B1">
        <w:rPr>
          <w:rFonts w:ascii="Arial" w:eastAsiaTheme="majorEastAsia" w:hAnsi="Arial" w:cs="Arial"/>
          <w:sz w:val="22"/>
          <w:szCs w:val="22"/>
          <w:lang w:eastAsia="en-US"/>
        </w:rPr>
        <w:t>d</w:t>
      </w:r>
      <w:r w:rsidRPr="003A65B1">
        <w:rPr>
          <w:rFonts w:ascii="Arial" w:eastAsiaTheme="majorEastAsia" w:hAnsi="Arial" w:cs="Arial"/>
          <w:sz w:val="22"/>
          <w:szCs w:val="22"/>
          <w:lang w:eastAsia="en-US"/>
        </w:rPr>
        <w:t xml:space="preserve">ziale </w:t>
      </w:r>
      <w:r w:rsidR="009F62A5" w:rsidRPr="003A65B1">
        <w:rPr>
          <w:rFonts w:ascii="Arial" w:eastAsiaTheme="majorEastAsia" w:hAnsi="Arial" w:cs="Arial"/>
          <w:sz w:val="22"/>
          <w:szCs w:val="22"/>
          <w:lang w:eastAsia="en-US"/>
        </w:rPr>
        <w:t xml:space="preserve">IX ustawy </w:t>
      </w:r>
      <w:proofErr w:type="spellStart"/>
      <w:r w:rsidR="009F62A5" w:rsidRPr="003A65B1">
        <w:rPr>
          <w:rFonts w:ascii="Arial" w:eastAsiaTheme="majorEastAsia" w:hAnsi="Arial" w:cs="Arial"/>
          <w:sz w:val="22"/>
          <w:szCs w:val="22"/>
          <w:lang w:eastAsia="en-US"/>
        </w:rPr>
        <w:t>Pzp</w:t>
      </w:r>
      <w:proofErr w:type="spellEnd"/>
      <w:r w:rsidR="009F62A5" w:rsidRPr="003A65B1">
        <w:rPr>
          <w:rFonts w:ascii="Arial" w:eastAsiaTheme="majorEastAsia" w:hAnsi="Arial" w:cs="Arial"/>
          <w:sz w:val="22"/>
          <w:szCs w:val="22"/>
          <w:lang w:eastAsia="en-US"/>
        </w:rPr>
        <w:t xml:space="preserve"> (art. 505</w:t>
      </w:r>
      <w:r w:rsidR="00AE57B1" w:rsidRPr="003A65B1">
        <w:rPr>
          <w:rFonts w:ascii="Arial" w:eastAsiaTheme="majorEastAsia" w:hAnsi="Arial" w:cs="Arial"/>
          <w:sz w:val="22"/>
          <w:szCs w:val="22"/>
          <w:lang w:eastAsia="en-US"/>
        </w:rPr>
        <w:t>–</w:t>
      </w:r>
      <w:r w:rsidR="009F62A5" w:rsidRPr="003A65B1">
        <w:rPr>
          <w:rFonts w:ascii="Arial" w:eastAsiaTheme="majorEastAsia" w:hAnsi="Arial" w:cs="Arial"/>
          <w:sz w:val="22"/>
          <w:szCs w:val="22"/>
          <w:lang w:eastAsia="en-US"/>
        </w:rPr>
        <w:t>590).</w:t>
      </w:r>
    </w:p>
    <w:p w14:paraId="188ED4AF" w14:textId="38739E7B" w:rsidR="009C4529" w:rsidRPr="003A65B1" w:rsidRDefault="009C4529" w:rsidP="00C21364">
      <w:pPr>
        <w:spacing w:after="200" w:line="271" w:lineRule="auto"/>
        <w:contextualSpacing/>
        <w:jc w:val="both"/>
        <w:rPr>
          <w:rFonts w:ascii="Arial" w:eastAsiaTheme="majorEastAsia" w:hAnsi="Arial" w:cs="Arial"/>
          <w:sz w:val="22"/>
          <w:szCs w:val="22"/>
          <w:lang w:eastAsia="en-US"/>
        </w:rPr>
      </w:pPr>
    </w:p>
    <w:p w14:paraId="72D77F11" w14:textId="23ADDBC7" w:rsidR="00587F52" w:rsidRPr="003A65B1" w:rsidRDefault="0068680A" w:rsidP="006A4802">
      <w:pPr>
        <w:numPr>
          <w:ilvl w:val="0"/>
          <w:numId w:val="19"/>
        </w:numPr>
        <w:shd w:val="clear" w:color="auto" w:fill="D6E3BC" w:themeFill="accent3"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 </w:t>
      </w:r>
      <w:r w:rsidR="00587F52" w:rsidRPr="003A65B1">
        <w:rPr>
          <w:rFonts w:ascii="Arial" w:hAnsi="Arial" w:cs="Arial"/>
          <w:b/>
          <w:sz w:val="22"/>
          <w:szCs w:val="22"/>
          <w:lang w:eastAsia="en-US"/>
        </w:rPr>
        <w:t xml:space="preserve">Ochrona danych osobowych zebranych przez </w:t>
      </w:r>
      <w:r w:rsidR="00962CBB" w:rsidRPr="003A65B1">
        <w:rPr>
          <w:rFonts w:ascii="Arial" w:hAnsi="Arial" w:cs="Arial"/>
          <w:b/>
          <w:sz w:val="22"/>
          <w:szCs w:val="22"/>
          <w:lang w:eastAsia="en-US"/>
        </w:rPr>
        <w:t>z</w:t>
      </w:r>
      <w:r w:rsidR="00587F52" w:rsidRPr="003A65B1">
        <w:rPr>
          <w:rFonts w:ascii="Arial" w:hAnsi="Arial" w:cs="Arial"/>
          <w:b/>
          <w:sz w:val="22"/>
          <w:szCs w:val="22"/>
          <w:lang w:eastAsia="en-US"/>
        </w:rPr>
        <w:t>amawiającego w toku postępowania</w:t>
      </w:r>
    </w:p>
    <w:p w14:paraId="5032A08B" w14:textId="6684E294"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3A65B1">
        <w:rPr>
          <w:rFonts w:ascii="Arial" w:eastAsiaTheme="majorEastAsia" w:hAnsi="Arial" w:cs="Arial"/>
          <w:sz w:val="22"/>
          <w:szCs w:val="22"/>
          <w:lang w:eastAsia="en-US"/>
        </w:rPr>
        <w:t>Dz.Urz</w:t>
      </w:r>
      <w:proofErr w:type="spellEnd"/>
      <w:r w:rsidRPr="003A65B1">
        <w:rPr>
          <w:rFonts w:ascii="Arial" w:eastAsiaTheme="majorEastAsia" w:hAnsi="Arial" w:cs="Arial"/>
          <w:sz w:val="22"/>
          <w:szCs w:val="22"/>
          <w:lang w:eastAsia="en-US"/>
        </w:rPr>
        <w:t>. UE L 119 z 4</w:t>
      </w:r>
      <w:r w:rsidR="00962CBB" w:rsidRPr="003A65B1">
        <w:rPr>
          <w:rFonts w:ascii="Arial" w:eastAsiaTheme="majorEastAsia" w:hAnsi="Arial" w:cs="Arial"/>
          <w:sz w:val="22"/>
          <w:szCs w:val="22"/>
          <w:lang w:eastAsia="en-US"/>
        </w:rPr>
        <w:t xml:space="preserve"> maja </w:t>
      </w:r>
      <w:r w:rsidRPr="003A65B1">
        <w:rPr>
          <w:rFonts w:ascii="Arial" w:eastAsiaTheme="majorEastAsia" w:hAnsi="Arial" w:cs="Arial"/>
          <w:sz w:val="22"/>
          <w:szCs w:val="22"/>
          <w:lang w:eastAsia="en-US"/>
        </w:rPr>
        <w:t>2016</w:t>
      </w:r>
      <w:r w:rsidR="00962CBB" w:rsidRPr="003A65B1">
        <w:rPr>
          <w:rFonts w:ascii="Arial" w:eastAsiaTheme="majorEastAsia" w:hAnsi="Arial" w:cs="Arial"/>
          <w:sz w:val="22"/>
          <w:szCs w:val="22"/>
          <w:lang w:eastAsia="en-US"/>
        </w:rPr>
        <w:t xml:space="preserve"> r.</w:t>
      </w:r>
      <w:r w:rsidRPr="003A65B1">
        <w:rPr>
          <w:rFonts w:ascii="Arial" w:eastAsiaTheme="majorEastAsia" w:hAnsi="Arial" w:cs="Arial"/>
          <w:sz w:val="22"/>
          <w:szCs w:val="22"/>
          <w:lang w:eastAsia="en-US"/>
        </w:rPr>
        <w:t>), dalej</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RODO, tym samym</w:t>
      </w:r>
      <w:r w:rsidR="00AA4970"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dane osobowe podane przez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ykonawcę  będą przetwarzane zgodnie z RODO oraz zgodnie z przepisami krajowymi.</w:t>
      </w:r>
    </w:p>
    <w:p w14:paraId="306D5506" w14:textId="7BF69165" w:rsidR="006453C8" w:rsidRDefault="00587F52" w:rsidP="00EE7A1C">
      <w:pPr>
        <w:spacing w:before="120" w:after="240"/>
        <w:ind w:left="357"/>
        <w:jc w:val="both"/>
        <w:rPr>
          <w:rFonts w:ascii="Arial" w:hAnsi="Arial" w:cs="Arial"/>
          <w:sz w:val="22"/>
          <w:szCs w:val="22"/>
          <w:u w:val="single"/>
        </w:rPr>
      </w:pPr>
      <w:r w:rsidRPr="00292737">
        <w:rPr>
          <w:rFonts w:ascii="Arial" w:eastAsiaTheme="majorEastAsia" w:hAnsi="Arial" w:cs="Arial"/>
          <w:sz w:val="22"/>
          <w:szCs w:val="22"/>
          <w:lang w:eastAsia="en-US"/>
        </w:rPr>
        <w:t xml:space="preserve">Dane osobowe </w:t>
      </w:r>
      <w:r w:rsidR="00962CBB" w:rsidRPr="00292737">
        <w:rPr>
          <w:rFonts w:ascii="Arial" w:eastAsiaTheme="majorEastAsia" w:hAnsi="Arial" w:cs="Arial"/>
          <w:sz w:val="22"/>
          <w:szCs w:val="22"/>
          <w:lang w:eastAsia="en-US"/>
        </w:rPr>
        <w:t>w</w:t>
      </w:r>
      <w:r w:rsidRPr="00292737">
        <w:rPr>
          <w:rFonts w:ascii="Arial" w:eastAsiaTheme="majorEastAsia" w:hAnsi="Arial" w:cs="Arial"/>
          <w:sz w:val="22"/>
          <w:szCs w:val="22"/>
          <w:lang w:eastAsia="en-US"/>
        </w:rPr>
        <w:t xml:space="preserve">ykonawcy </w:t>
      </w:r>
      <w:r w:rsidR="00962CBB" w:rsidRPr="00292737">
        <w:rPr>
          <w:rFonts w:ascii="Arial" w:eastAsiaTheme="majorEastAsia" w:hAnsi="Arial" w:cs="Arial"/>
          <w:sz w:val="22"/>
          <w:szCs w:val="22"/>
          <w:lang w:eastAsia="en-US"/>
        </w:rPr>
        <w:t xml:space="preserve">będą </w:t>
      </w:r>
      <w:r w:rsidRPr="00292737">
        <w:rPr>
          <w:rFonts w:ascii="Arial" w:eastAsiaTheme="majorEastAsia" w:hAnsi="Arial" w:cs="Arial"/>
          <w:sz w:val="22"/>
          <w:szCs w:val="22"/>
          <w:lang w:eastAsia="en-US"/>
        </w:rPr>
        <w:t xml:space="preserve">przetwarzane na podstawie art. 6 ust. 1 lit. c RODO </w:t>
      </w:r>
      <w:r w:rsidRPr="00292737">
        <w:rPr>
          <w:rFonts w:ascii="Arial" w:eastAsiaTheme="majorEastAsia" w:hAnsi="Arial" w:cs="Arial"/>
          <w:sz w:val="22"/>
          <w:szCs w:val="22"/>
          <w:lang w:eastAsia="en-US"/>
        </w:rPr>
        <w:br/>
        <w:t>w celu związanym z przedmiotowym postępowaniem o udzielenie zamówienia publicznego pn</w:t>
      </w:r>
      <w:r w:rsidRPr="00AD2D23">
        <w:rPr>
          <w:rFonts w:ascii="Arial" w:eastAsiaTheme="majorEastAsia" w:hAnsi="Arial" w:cs="Arial"/>
          <w:sz w:val="22"/>
          <w:szCs w:val="22"/>
          <w:lang w:eastAsia="en-US"/>
        </w:rPr>
        <w:t xml:space="preserve">. </w:t>
      </w:r>
      <w:r w:rsidR="00D32BFC" w:rsidRPr="00D32BFC">
        <w:rPr>
          <w:rFonts w:ascii="Arial" w:hAnsi="Arial" w:cs="Arial"/>
          <w:sz w:val="22"/>
          <w:szCs w:val="22"/>
        </w:rPr>
        <w:t>Modernizacja nawierzchni boiska wielofunkcyjnego w ramach zadania „Modernizacja boiska szkolnego przy Szkole Podstawowej Specjalnej w Radzyminie”</w:t>
      </w:r>
      <w:r w:rsidR="004D64FD" w:rsidRPr="004D64FD">
        <w:rPr>
          <w:rFonts w:ascii="Arial" w:hAnsi="Arial" w:cs="Arial"/>
          <w:sz w:val="22"/>
          <w:szCs w:val="22"/>
        </w:rPr>
        <w:t>.</w:t>
      </w:r>
    </w:p>
    <w:p w14:paraId="2D06D68E" w14:textId="2936A539" w:rsidR="00587F52" w:rsidRPr="00A82C5E" w:rsidRDefault="00587F52" w:rsidP="006453C8">
      <w:pPr>
        <w:spacing w:before="120" w:after="240"/>
        <w:ind w:left="357"/>
        <w:jc w:val="both"/>
        <w:rPr>
          <w:rFonts w:ascii="Arial" w:hAnsi="Arial" w:cs="Arial"/>
          <w:sz w:val="22"/>
          <w:szCs w:val="22"/>
        </w:rPr>
      </w:pPr>
      <w:r w:rsidRPr="00A82C5E">
        <w:rPr>
          <w:rFonts w:ascii="Arial" w:eastAsiaTheme="majorEastAsia" w:hAnsi="Arial" w:cs="Arial"/>
          <w:sz w:val="22"/>
          <w:szCs w:val="22"/>
          <w:lang w:eastAsia="en-US"/>
        </w:rPr>
        <w:t xml:space="preserve">Odbiorcami przekazanych przez </w:t>
      </w:r>
      <w:r w:rsidR="00962CBB" w:rsidRPr="00A82C5E">
        <w:rPr>
          <w:rFonts w:ascii="Arial" w:eastAsiaTheme="majorEastAsia" w:hAnsi="Arial" w:cs="Arial"/>
          <w:sz w:val="22"/>
          <w:szCs w:val="22"/>
          <w:lang w:eastAsia="en-US"/>
        </w:rPr>
        <w:t>w</w:t>
      </w:r>
      <w:r w:rsidRPr="00A82C5E">
        <w:rPr>
          <w:rFonts w:ascii="Arial" w:eastAsiaTheme="majorEastAsia" w:hAnsi="Arial" w:cs="Arial"/>
          <w:sz w:val="22"/>
          <w:szCs w:val="22"/>
          <w:lang w:eastAsia="en-US"/>
        </w:rPr>
        <w:t xml:space="preserve">ykonawcę danych osobowych będą osoby lub podmioty, którym </w:t>
      </w:r>
      <w:r w:rsidR="00962CBB" w:rsidRPr="00A82C5E">
        <w:rPr>
          <w:rFonts w:ascii="Arial" w:eastAsiaTheme="majorEastAsia" w:hAnsi="Arial" w:cs="Arial"/>
          <w:sz w:val="22"/>
          <w:szCs w:val="22"/>
          <w:lang w:eastAsia="en-US"/>
        </w:rPr>
        <w:t xml:space="preserve">zostanie </w:t>
      </w:r>
      <w:r w:rsidRPr="00A82C5E">
        <w:rPr>
          <w:rFonts w:ascii="Arial" w:eastAsiaTheme="majorEastAsia" w:hAnsi="Arial" w:cs="Arial"/>
          <w:sz w:val="22"/>
          <w:szCs w:val="22"/>
          <w:lang w:eastAsia="en-US"/>
        </w:rPr>
        <w:t xml:space="preserve">udostępniona dokumentacja postępowania </w:t>
      </w:r>
      <w:r w:rsidR="00962CBB" w:rsidRPr="00A82C5E">
        <w:rPr>
          <w:rFonts w:ascii="Arial" w:eastAsiaTheme="majorEastAsia" w:hAnsi="Arial" w:cs="Arial"/>
          <w:sz w:val="22"/>
          <w:szCs w:val="22"/>
          <w:lang w:eastAsia="en-US"/>
        </w:rPr>
        <w:t>zgodnie z</w:t>
      </w:r>
      <w:r w:rsidRPr="00A82C5E">
        <w:rPr>
          <w:rFonts w:ascii="Arial" w:eastAsiaTheme="majorEastAsia" w:hAnsi="Arial" w:cs="Arial"/>
          <w:sz w:val="22"/>
          <w:szCs w:val="22"/>
          <w:lang w:eastAsia="en-US"/>
        </w:rPr>
        <w:t xml:space="preserve"> art. 8 oraz art. 96 ust. 3 ustawy </w:t>
      </w:r>
      <w:proofErr w:type="spellStart"/>
      <w:r w:rsidRPr="00A82C5E">
        <w:rPr>
          <w:rFonts w:ascii="Arial" w:eastAsiaTheme="majorEastAsia" w:hAnsi="Arial" w:cs="Arial"/>
          <w:sz w:val="22"/>
          <w:szCs w:val="22"/>
          <w:lang w:eastAsia="en-US"/>
        </w:rPr>
        <w:t>Pzp</w:t>
      </w:r>
      <w:proofErr w:type="spellEnd"/>
      <w:r w:rsidRPr="00A82C5E">
        <w:rPr>
          <w:rFonts w:ascii="Arial" w:eastAsiaTheme="majorEastAsia" w:hAnsi="Arial" w:cs="Arial"/>
          <w:sz w:val="22"/>
          <w:szCs w:val="22"/>
          <w:lang w:eastAsia="en-US"/>
        </w:rPr>
        <w:t>, a także art. 6 ustawy z 6 września 2001 r</w:t>
      </w:r>
      <w:r w:rsidR="00962CBB" w:rsidRPr="00A82C5E">
        <w:rPr>
          <w:rFonts w:ascii="Arial" w:eastAsiaTheme="majorEastAsia" w:hAnsi="Arial" w:cs="Arial"/>
          <w:sz w:val="22"/>
          <w:szCs w:val="22"/>
          <w:lang w:eastAsia="en-US"/>
        </w:rPr>
        <w:t xml:space="preserve">. </w:t>
      </w:r>
      <w:r w:rsidRPr="00A82C5E">
        <w:rPr>
          <w:rFonts w:ascii="Arial" w:eastAsiaTheme="majorEastAsia" w:hAnsi="Arial" w:cs="Arial"/>
          <w:sz w:val="22"/>
          <w:szCs w:val="22"/>
          <w:lang w:eastAsia="en-US"/>
        </w:rPr>
        <w:t>o dostępie do informacji publicznej.</w:t>
      </w:r>
    </w:p>
    <w:p w14:paraId="273707EE" w14:textId="2C4A257B" w:rsidR="00352806"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Dane osobowe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ykonawcy</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zawarte w protokole po</w:t>
      </w:r>
      <w:r w:rsidR="009303A8" w:rsidRPr="003A65B1">
        <w:rPr>
          <w:rFonts w:ascii="Arial" w:eastAsiaTheme="majorEastAsia" w:hAnsi="Arial" w:cs="Arial"/>
          <w:sz w:val="22"/>
          <w:szCs w:val="22"/>
          <w:lang w:eastAsia="en-US"/>
        </w:rPr>
        <w:t>stępowania</w:t>
      </w:r>
      <w:r w:rsidR="00962CBB" w:rsidRPr="003A65B1">
        <w:rPr>
          <w:rFonts w:ascii="Arial" w:eastAsiaTheme="majorEastAsia" w:hAnsi="Arial" w:cs="Arial"/>
          <w:sz w:val="22"/>
          <w:szCs w:val="22"/>
          <w:lang w:eastAsia="en-US"/>
        </w:rPr>
        <w:t xml:space="preserve"> </w:t>
      </w:r>
      <w:r w:rsidR="009303A8" w:rsidRPr="003A65B1">
        <w:rPr>
          <w:rFonts w:ascii="Arial" w:eastAsiaTheme="majorEastAsia" w:hAnsi="Arial" w:cs="Arial"/>
          <w:sz w:val="22"/>
          <w:szCs w:val="22"/>
          <w:lang w:eastAsia="en-US"/>
        </w:rPr>
        <w:t>będą przechowywane</w:t>
      </w:r>
      <w:r w:rsidRPr="003A65B1">
        <w:rPr>
          <w:rFonts w:ascii="Arial" w:eastAsiaTheme="majorEastAsia" w:hAnsi="Arial" w:cs="Arial"/>
          <w:sz w:val="22"/>
          <w:szCs w:val="22"/>
          <w:lang w:eastAsia="en-US"/>
        </w:rPr>
        <w:t xml:space="preserve"> przez okres 4 lat</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od dnia zakończenia postępowania o udzielenie zamówienia, a jeżeli czas trwania umowy przekracza 4 lata, okres przechowywania obejmuje cały czas trwania umowy.</w:t>
      </w:r>
    </w:p>
    <w:p w14:paraId="15CB4109" w14:textId="0D8FD5BD" w:rsidR="00587F52"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Klauzula informacyjna, o której mowa w art. 13 ust. 1 i 2 ROD</w:t>
      </w:r>
      <w:r w:rsidR="00A87297" w:rsidRPr="003A65B1">
        <w:rPr>
          <w:rFonts w:ascii="Arial" w:eastAsiaTheme="majorEastAsia" w:hAnsi="Arial" w:cs="Arial"/>
          <w:sz w:val="22"/>
          <w:szCs w:val="22"/>
          <w:lang w:eastAsia="en-US"/>
        </w:rPr>
        <w:t>O znajdu</w:t>
      </w:r>
      <w:r w:rsidR="00814EB5" w:rsidRPr="003A65B1">
        <w:rPr>
          <w:rFonts w:ascii="Arial" w:eastAsiaTheme="majorEastAsia" w:hAnsi="Arial" w:cs="Arial"/>
          <w:sz w:val="22"/>
          <w:szCs w:val="22"/>
          <w:lang w:eastAsia="en-US"/>
        </w:rPr>
        <w:t xml:space="preserve">je się </w:t>
      </w:r>
      <w:r w:rsidR="00814EB5"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303A8" w:rsidRPr="003A65B1">
        <w:rPr>
          <w:rFonts w:ascii="Arial" w:eastAsiaTheme="majorEastAsia" w:hAnsi="Arial" w:cs="Arial"/>
          <w:b/>
          <w:sz w:val="22"/>
          <w:szCs w:val="22"/>
          <w:lang w:eastAsia="en-US"/>
        </w:rPr>
        <w:t xml:space="preserve"> do SWZ</w:t>
      </w:r>
      <w:r w:rsidR="00962CBB" w:rsidRPr="003A65B1">
        <w:rPr>
          <w:rFonts w:ascii="Arial" w:eastAsiaTheme="majorEastAsia" w:hAnsi="Arial" w:cs="Arial"/>
          <w:b/>
          <w:sz w:val="22"/>
          <w:szCs w:val="22"/>
          <w:lang w:eastAsia="en-US"/>
        </w:rPr>
        <w:t>.</w:t>
      </w:r>
    </w:p>
    <w:p w14:paraId="318AA5DA" w14:textId="48DA30F8"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Zamawiający nie planuje przetwarzania danych osobowych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ykonawcy w celu innym niż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Jeżeli administrator będzie planował przetwarzać dane osobowe w celu innym niż cel, w którym dane osobowe zostały zebrane (tj. cel określony w </w:t>
      </w:r>
      <w:r w:rsidR="00352806" w:rsidRPr="003A65B1">
        <w:rPr>
          <w:rFonts w:ascii="Arial" w:eastAsiaTheme="majorEastAsia" w:hAnsi="Arial" w:cs="Arial"/>
          <w:sz w:val="22"/>
          <w:szCs w:val="22"/>
          <w:lang w:eastAsia="en-US"/>
        </w:rPr>
        <w:t>lit. b</w:t>
      </w:r>
      <w:r w:rsidRPr="003A65B1">
        <w:rPr>
          <w:rFonts w:ascii="Arial" w:eastAsiaTheme="majorEastAsia" w:hAnsi="Arial" w:cs="Arial"/>
          <w:sz w:val="22"/>
          <w:szCs w:val="22"/>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3A65B1" w:rsidRDefault="00587F52"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 xml:space="preserve">obowiązek informacyjny przewidziany w art. 13 RODO względem osób fizycznych, których dane osobowe dotyczą i od których dane te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bezpośrednio pozyskał i przekazał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9C14AF" w:rsidRPr="003A65B1">
        <w:rPr>
          <w:rFonts w:ascii="Arial" w:eastAsiaTheme="majorEastAsia" w:hAnsi="Arial" w:cs="Arial"/>
          <w:sz w:val="22"/>
          <w:szCs w:val="22"/>
          <w:lang w:eastAsia="en-US"/>
        </w:rPr>
        <w:t>ają</w:t>
      </w:r>
      <w:r w:rsidR="00352806" w:rsidRPr="003A65B1">
        <w:rPr>
          <w:rFonts w:ascii="Arial" w:eastAsiaTheme="majorEastAsia" w:hAnsi="Arial" w:cs="Arial"/>
          <w:sz w:val="22"/>
          <w:szCs w:val="22"/>
          <w:lang w:eastAsia="en-US"/>
        </w:rPr>
        <w:t>cego</w:t>
      </w:r>
      <w:r w:rsidR="00962CBB" w:rsidRPr="003A65B1">
        <w:rPr>
          <w:rFonts w:ascii="Arial" w:eastAsiaTheme="majorEastAsia" w:hAnsi="Arial" w:cs="Arial"/>
          <w:sz w:val="22"/>
          <w:szCs w:val="22"/>
          <w:lang w:eastAsia="en-US"/>
        </w:rPr>
        <w:t>;</w:t>
      </w:r>
    </w:p>
    <w:p w14:paraId="54D815FC" w14:textId="5DAF3717" w:rsidR="00352806" w:rsidRPr="003A65B1" w:rsidRDefault="00587F52"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obowiązek informacyjny wynikający z art. 14 RODO względem osób fizycznych, których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pozyskał w sposób pośredni, a które to dane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 xml:space="preserve">ykonawca przekazuje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 xml:space="preserve">amawiającemu w treści oferty lub dokumentów składanych na żądanie </w:t>
      </w:r>
      <w:r w:rsidR="00962CBB"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amawi</w:t>
      </w:r>
      <w:r w:rsidR="00352806" w:rsidRPr="003A65B1">
        <w:rPr>
          <w:rFonts w:ascii="Arial" w:eastAsiaTheme="majorEastAsia" w:hAnsi="Arial" w:cs="Arial"/>
          <w:sz w:val="22"/>
          <w:szCs w:val="22"/>
          <w:lang w:eastAsia="en-US"/>
        </w:rPr>
        <w:t>ającego</w:t>
      </w:r>
      <w:r w:rsidR="00962CBB" w:rsidRPr="003A65B1">
        <w:rPr>
          <w:rFonts w:ascii="Arial" w:eastAsiaTheme="majorEastAsia" w:hAnsi="Arial" w:cs="Arial"/>
          <w:sz w:val="22"/>
          <w:szCs w:val="22"/>
          <w:lang w:eastAsia="en-US"/>
        </w:rPr>
        <w:t>.</w:t>
      </w:r>
    </w:p>
    <w:p w14:paraId="7441BB12" w14:textId="5DEB66CC" w:rsidR="00814EB5" w:rsidRPr="003A65B1" w:rsidRDefault="00587F52" w:rsidP="006A4802">
      <w:pPr>
        <w:numPr>
          <w:ilvl w:val="0"/>
          <w:numId w:val="16"/>
        </w:numPr>
        <w:spacing w:after="200" w:line="271" w:lineRule="auto"/>
        <w:contextualSpacing/>
        <w:jc w:val="both"/>
        <w:rPr>
          <w:rFonts w:ascii="Arial" w:eastAsiaTheme="majorEastAsia" w:hAnsi="Arial" w:cs="Arial"/>
          <w:b/>
          <w:sz w:val="22"/>
          <w:szCs w:val="22"/>
          <w:lang w:eastAsia="en-US"/>
        </w:rPr>
      </w:pPr>
      <w:r w:rsidRPr="003A65B1">
        <w:rPr>
          <w:rFonts w:ascii="Arial" w:eastAsiaTheme="majorEastAsia" w:hAnsi="Arial" w:cs="Arial"/>
          <w:sz w:val="22"/>
          <w:szCs w:val="22"/>
          <w:lang w:eastAsia="en-US"/>
        </w:rPr>
        <w:t xml:space="preserve">W celu zapewnienia, że </w:t>
      </w:r>
      <w:r w:rsidR="00962CBB" w:rsidRPr="003A65B1">
        <w:rPr>
          <w:rFonts w:ascii="Arial" w:eastAsiaTheme="majorEastAsia" w:hAnsi="Arial" w:cs="Arial"/>
          <w:sz w:val="22"/>
          <w:szCs w:val="22"/>
          <w:lang w:eastAsia="en-US"/>
        </w:rPr>
        <w:t>w</w:t>
      </w:r>
      <w:r w:rsidRPr="003A65B1">
        <w:rPr>
          <w:rFonts w:ascii="Arial" w:eastAsiaTheme="majorEastAsia" w:hAnsi="Arial" w:cs="Arial"/>
          <w:sz w:val="22"/>
          <w:szCs w:val="22"/>
          <w:lang w:eastAsia="en-US"/>
        </w:rPr>
        <w:t>ykonawca wypełnił ww. obowiązki informacyjne oraz ochrony prawnie uzasadnionych interesów osoby trzeciej, której dane zostały przekazane w zwią</w:t>
      </w:r>
      <w:r w:rsidR="00352806" w:rsidRPr="003A65B1">
        <w:rPr>
          <w:rFonts w:ascii="Arial" w:eastAsiaTheme="majorEastAsia" w:hAnsi="Arial" w:cs="Arial"/>
          <w:sz w:val="22"/>
          <w:szCs w:val="22"/>
          <w:lang w:eastAsia="en-US"/>
        </w:rPr>
        <w:t>zku z udziałem w postępowaniu, w</w:t>
      </w:r>
      <w:r w:rsidRPr="003A65B1">
        <w:rPr>
          <w:rFonts w:ascii="Arial" w:eastAsiaTheme="majorEastAsia" w:hAnsi="Arial" w:cs="Arial"/>
          <w:sz w:val="22"/>
          <w:szCs w:val="22"/>
          <w:lang w:eastAsia="en-US"/>
        </w:rPr>
        <w:t xml:space="preserve">ykonawca składa oświadczenia o wypełnieniu przez niego obowiązków informacyjnych przewidzianych w art. 13 lub art. 14 RODO – treść oświadczenia została zawarta </w:t>
      </w:r>
      <w:r w:rsidR="00352806" w:rsidRPr="003A65B1">
        <w:rPr>
          <w:rFonts w:ascii="Arial" w:eastAsiaTheme="majorEastAsia" w:hAnsi="Arial" w:cs="Arial"/>
          <w:b/>
          <w:sz w:val="22"/>
          <w:szCs w:val="22"/>
          <w:lang w:eastAsia="en-US"/>
        </w:rPr>
        <w:t xml:space="preserve">w załączniku nr </w:t>
      </w:r>
      <w:r w:rsidR="006B0B60">
        <w:rPr>
          <w:rFonts w:ascii="Arial" w:eastAsiaTheme="majorEastAsia" w:hAnsi="Arial" w:cs="Arial"/>
          <w:b/>
          <w:sz w:val="22"/>
          <w:szCs w:val="22"/>
          <w:lang w:eastAsia="en-US"/>
        </w:rPr>
        <w:t>1</w:t>
      </w:r>
      <w:r w:rsidR="00962CBB" w:rsidRPr="003A65B1">
        <w:rPr>
          <w:rFonts w:ascii="Arial" w:eastAsiaTheme="majorEastAsia" w:hAnsi="Arial" w:cs="Arial"/>
          <w:b/>
          <w:sz w:val="22"/>
          <w:szCs w:val="22"/>
          <w:lang w:eastAsia="en-US"/>
        </w:rPr>
        <w:t xml:space="preserve"> </w:t>
      </w:r>
      <w:r w:rsidR="009303A8" w:rsidRPr="003A65B1">
        <w:rPr>
          <w:rFonts w:ascii="Arial" w:eastAsiaTheme="majorEastAsia" w:hAnsi="Arial" w:cs="Arial"/>
          <w:b/>
          <w:sz w:val="22"/>
          <w:szCs w:val="22"/>
          <w:lang w:eastAsia="en-US"/>
        </w:rPr>
        <w:t>do S</w:t>
      </w:r>
      <w:r w:rsidR="00814EB5" w:rsidRPr="003A65B1">
        <w:rPr>
          <w:rFonts w:ascii="Arial" w:eastAsiaTheme="majorEastAsia" w:hAnsi="Arial" w:cs="Arial"/>
          <w:b/>
          <w:sz w:val="22"/>
          <w:szCs w:val="22"/>
          <w:lang w:eastAsia="en-US"/>
        </w:rPr>
        <w:t xml:space="preserve">WZ </w:t>
      </w:r>
      <w:r w:rsidR="00814EB5" w:rsidRPr="003A65B1">
        <w:rPr>
          <w:rFonts w:ascii="Arial" w:eastAsiaTheme="majorEastAsia" w:hAnsi="Arial" w:cs="Arial"/>
          <w:b/>
          <w:sz w:val="22"/>
          <w:szCs w:val="22"/>
          <w:lang w:eastAsia="en-US"/>
        </w:rPr>
        <w:sym w:font="Wingdings" w:char="F0E0"/>
      </w:r>
      <w:r w:rsidR="00814EB5" w:rsidRPr="003A65B1">
        <w:rPr>
          <w:rFonts w:ascii="Arial" w:eastAsiaTheme="majorEastAsia" w:hAnsi="Arial" w:cs="Arial"/>
          <w:b/>
          <w:sz w:val="22"/>
          <w:szCs w:val="22"/>
          <w:lang w:eastAsia="en-US"/>
        </w:rPr>
        <w:t xml:space="preserve"> Informacje dotyczące </w:t>
      </w:r>
      <w:r w:rsidR="00962CBB" w:rsidRPr="003A65B1">
        <w:rPr>
          <w:rFonts w:ascii="Arial" w:eastAsiaTheme="majorEastAsia" w:hAnsi="Arial" w:cs="Arial"/>
          <w:b/>
          <w:sz w:val="22"/>
          <w:szCs w:val="22"/>
          <w:lang w:eastAsia="en-US"/>
        </w:rPr>
        <w:t>w</w:t>
      </w:r>
      <w:r w:rsidR="00814EB5" w:rsidRPr="003A65B1">
        <w:rPr>
          <w:rFonts w:ascii="Arial" w:eastAsiaTheme="majorEastAsia" w:hAnsi="Arial" w:cs="Arial"/>
          <w:b/>
          <w:sz w:val="22"/>
          <w:szCs w:val="22"/>
          <w:lang w:eastAsia="en-US"/>
        </w:rPr>
        <w:t>ykonawcy.</w:t>
      </w:r>
    </w:p>
    <w:p w14:paraId="396FC7B2" w14:textId="45D8541D" w:rsidR="00587F52" w:rsidRPr="003A65B1" w:rsidRDefault="009303A8" w:rsidP="006A4802">
      <w:pPr>
        <w:numPr>
          <w:ilvl w:val="0"/>
          <w:numId w:val="16"/>
        </w:num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w:t>
      </w:r>
      <w:r w:rsidR="00587F52" w:rsidRPr="003A65B1">
        <w:rPr>
          <w:rFonts w:ascii="Arial" w:eastAsiaTheme="majorEastAsia" w:hAnsi="Arial" w:cs="Arial"/>
          <w:sz w:val="22"/>
          <w:szCs w:val="22"/>
          <w:lang w:eastAsia="en-US"/>
        </w:rPr>
        <w:t>amawiający informuje, że:</w:t>
      </w:r>
    </w:p>
    <w:p w14:paraId="663355A2" w14:textId="2B8EE445"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sidRPr="003A65B1">
        <w:rPr>
          <w:rFonts w:ascii="Arial" w:eastAsiaTheme="majorEastAsia" w:hAnsi="Arial" w:cs="Arial"/>
          <w:sz w:val="22"/>
          <w:szCs w:val="22"/>
          <w:lang w:eastAsia="en-US"/>
        </w:rPr>
        <w:t xml:space="preserve"> ustawy </w:t>
      </w:r>
      <w:proofErr w:type="spellStart"/>
      <w:r w:rsidR="005B68C9"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do upływu terminu na ich wniesienie.</w:t>
      </w:r>
    </w:p>
    <w:p w14:paraId="5A69165F" w14:textId="2E1CA91A" w:rsidR="00E23757" w:rsidRPr="003A65B1" w:rsidRDefault="00E23757"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Udostępnianie protokołu i załączników do protokołu</w:t>
      </w:r>
      <w:r w:rsidR="00962CBB"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ma zastosowanie do wszystkich danych osobowych, z wyjątkiem </w:t>
      </w:r>
      <w:r w:rsidR="00962CBB" w:rsidRPr="003A65B1">
        <w:rPr>
          <w:rFonts w:ascii="Arial" w:eastAsiaTheme="majorEastAsia" w:hAnsi="Arial" w:cs="Arial"/>
          <w:sz w:val="22"/>
          <w:szCs w:val="22"/>
          <w:lang w:eastAsia="en-US"/>
        </w:rPr>
        <w:t>tych</w:t>
      </w:r>
      <w:r w:rsidRPr="003A65B1">
        <w:rPr>
          <w:rFonts w:ascii="Arial" w:eastAsiaTheme="majorEastAsia" w:hAnsi="Arial" w:cs="Arial"/>
          <w:sz w:val="22"/>
          <w:szCs w:val="22"/>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38F60EF5" w:rsidR="00587F52" w:rsidRPr="003A65B1" w:rsidRDefault="009303A8"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przypadku korzystania przez osobę, której dane osobowe są przetwarzane przez zamawiającego, z uprawnienia, o którym mowa w art. 15 ust. 1</w:t>
      </w:r>
      <w:r w:rsidR="00962CBB"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3 </w:t>
      </w:r>
      <w:r w:rsidR="00587F52" w:rsidRPr="003A65B1">
        <w:rPr>
          <w:rFonts w:ascii="Arial" w:eastAsiaTheme="majorEastAsia" w:hAnsi="Arial" w:cs="Arial"/>
          <w:sz w:val="22"/>
          <w:szCs w:val="22"/>
          <w:lang w:eastAsia="en-US"/>
        </w:rPr>
        <w:t>RODO (związanych z prawem wykonawcy do uzyskania od administratora potwierdzenia, czy przetwarzane są dane osobowe jego dotyczące, prawem wykonawcy do bycia poinformowanym o odpowiednich zabezpieczeniach, o których mowa w art. 46</w:t>
      </w:r>
      <w:r w:rsidRPr="003A65B1">
        <w:rPr>
          <w:rFonts w:ascii="Arial" w:eastAsiaTheme="majorEastAsia" w:hAnsi="Arial" w:cs="Arial"/>
          <w:sz w:val="22"/>
          <w:szCs w:val="22"/>
          <w:lang w:eastAsia="en-US"/>
        </w:rPr>
        <w:t xml:space="preserve"> RODO</w:t>
      </w:r>
      <w:r w:rsidR="00587F52" w:rsidRPr="003A65B1">
        <w:rPr>
          <w:rFonts w:ascii="Arial" w:eastAsiaTheme="majorEastAsia" w:hAnsi="Arial" w:cs="Arial"/>
          <w:sz w:val="22"/>
          <w:szCs w:val="22"/>
          <w:lang w:eastAsia="en-US"/>
        </w:rPr>
        <w:t>, związanych z przekazaniem jego danych osobowych do państwa trzeciego lub organizacji międzynarodowej oraz prawe</w:t>
      </w:r>
      <w:r w:rsidR="00962CBB" w:rsidRPr="003A65B1">
        <w:rPr>
          <w:rFonts w:ascii="Arial" w:eastAsiaTheme="majorEastAsia" w:hAnsi="Arial" w:cs="Arial"/>
          <w:sz w:val="22"/>
          <w:szCs w:val="22"/>
          <w:lang w:eastAsia="en-US"/>
        </w:rPr>
        <w:t>m</w:t>
      </w:r>
      <w:r w:rsidR="00587F52" w:rsidRPr="003A65B1">
        <w:rPr>
          <w:rFonts w:ascii="Arial" w:eastAsiaTheme="majorEastAsia" w:hAnsi="Arial" w:cs="Arial"/>
          <w:sz w:val="22"/>
          <w:szCs w:val="22"/>
          <w:lang w:eastAsia="en-US"/>
        </w:rPr>
        <w:t xml:space="preserve"> otrzymania przez</w:t>
      </w:r>
      <w:r w:rsidR="00962CBB" w:rsidRPr="003A65B1">
        <w:rPr>
          <w:rFonts w:ascii="Arial" w:eastAsiaTheme="majorEastAsia" w:hAnsi="Arial" w:cs="Arial"/>
          <w:sz w:val="22"/>
          <w:szCs w:val="22"/>
          <w:lang w:eastAsia="en-US"/>
        </w:rPr>
        <w:t xml:space="preserve"> w</w:t>
      </w:r>
      <w:r w:rsidR="00587F52" w:rsidRPr="003A65B1">
        <w:rPr>
          <w:rFonts w:ascii="Arial" w:eastAsiaTheme="majorEastAsia" w:hAnsi="Arial" w:cs="Arial"/>
          <w:sz w:val="22"/>
          <w:szCs w:val="22"/>
          <w:lang w:eastAsia="en-US"/>
        </w:rPr>
        <w:t>ykonawcę od administratora kopii danych osobowyc</w:t>
      </w:r>
      <w:r w:rsidRPr="003A65B1">
        <w:rPr>
          <w:rFonts w:ascii="Arial" w:eastAsiaTheme="majorEastAsia" w:hAnsi="Arial" w:cs="Arial"/>
          <w:sz w:val="22"/>
          <w:szCs w:val="22"/>
          <w:lang w:eastAsia="en-US"/>
        </w:rPr>
        <w:t>h podlegających przetwarzaniu), zamawiający może żądać od osoby występującej z żądaniem wskazania dodatkowych informacji, mających na celu sprecyzowanie nazwy lub daty zakończonego postępowania o udzielenie zamówienia.</w:t>
      </w:r>
    </w:p>
    <w:p w14:paraId="7A38E101" w14:textId="2A71B0FA" w:rsidR="009303A8" w:rsidRPr="003A65B1" w:rsidRDefault="009F62A5"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Skorzystanie przez osobę, której dane osobowe dotyczą, z uprawnienia, o którym mowa w art. 16 RODO (z uprawnienia do sprostowania lub uzupełnienia danych osobowych), </w:t>
      </w:r>
      <w:r w:rsidR="009303A8" w:rsidRPr="003A65B1">
        <w:rPr>
          <w:rFonts w:ascii="Arial" w:eastAsiaTheme="majorEastAsia" w:hAnsi="Arial" w:cs="Arial"/>
          <w:sz w:val="22"/>
          <w:szCs w:val="22"/>
          <w:lang w:eastAsia="en-US"/>
        </w:rPr>
        <w:t>nie może naruszać integralności protokołu postępowania oraz jego załączników</w:t>
      </w:r>
      <w:r w:rsidR="00962CBB" w:rsidRPr="003A65B1">
        <w:rPr>
          <w:rFonts w:ascii="Arial" w:eastAsiaTheme="majorEastAsia" w:hAnsi="Arial" w:cs="Arial"/>
          <w:sz w:val="22"/>
          <w:szCs w:val="22"/>
          <w:lang w:eastAsia="en-US"/>
        </w:rPr>
        <w:t>.</w:t>
      </w:r>
    </w:p>
    <w:p w14:paraId="6E0FEDAB" w14:textId="7670A36E" w:rsidR="007515D3" w:rsidRPr="003A65B1" w:rsidRDefault="007515D3"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postępowaniu o udzielenie zamówienia zgłoszenie żądania ograniczenia przetwarzania, o którym mowa w art. 18 ust. 1 RODO, nie ogranicza przetwarzania danych osobowych do czasu zakończenia tego postępowania.</w:t>
      </w:r>
    </w:p>
    <w:p w14:paraId="5F2EE5C1" w14:textId="05F0AB89" w:rsidR="00E23757" w:rsidRPr="003A65B1" w:rsidRDefault="00962CBB" w:rsidP="003A65B1">
      <w:pPr>
        <w:numPr>
          <w:ilvl w:val="0"/>
          <w:numId w:val="3"/>
        </w:numPr>
        <w:spacing w:line="271" w:lineRule="auto"/>
        <w:ind w:left="714" w:hanging="357"/>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 </w:t>
      </w:r>
      <w:r w:rsidR="009303A8" w:rsidRPr="003A65B1">
        <w:rPr>
          <w:rFonts w:ascii="Arial" w:eastAsiaTheme="majorEastAsia" w:hAnsi="Arial" w:cs="Arial"/>
          <w:sz w:val="22"/>
          <w:szCs w:val="22"/>
          <w:lang w:eastAsia="en-US"/>
        </w:rPr>
        <w:t xml:space="preserve">przypadku gdy wniesienie żądania dotyczącego prawa, o którym mowa w art. 18 ust. 1 RODO </w:t>
      </w:r>
      <w:r w:rsidR="009F62A5" w:rsidRPr="003A65B1">
        <w:rPr>
          <w:rFonts w:ascii="Arial" w:eastAsiaTheme="majorEastAsia" w:hAnsi="Arial" w:cs="Arial"/>
          <w:sz w:val="22"/>
          <w:szCs w:val="22"/>
          <w:lang w:eastAsia="en-US"/>
        </w:rPr>
        <w:t xml:space="preserve">spowoduje ograniczenie przetwarzania danych osobowych zawartych w protokole postępowania lub załącznikach do tego protokołu, od dnia zakończenia postępowania o udzielenie zamówienia zamawiający nie udostępnia tych danych, </w:t>
      </w:r>
      <w:r w:rsidR="009F62A5" w:rsidRPr="003A65B1">
        <w:rPr>
          <w:rFonts w:ascii="Arial" w:eastAsiaTheme="majorEastAsia" w:hAnsi="Arial" w:cs="Arial"/>
          <w:sz w:val="22"/>
          <w:szCs w:val="22"/>
          <w:lang w:eastAsia="en-US"/>
        </w:rPr>
        <w:lastRenderedPageBreak/>
        <w:t>chyba że zachodzą przesłanki, o których mowa w art. 18 ust. 2 rozporządzenia 2016/679.</w:t>
      </w:r>
    </w:p>
    <w:p w14:paraId="06817B41" w14:textId="77777777" w:rsidR="009F62A5" w:rsidRPr="003A65B1" w:rsidRDefault="009F62A5" w:rsidP="003A65B1">
      <w:pPr>
        <w:spacing w:line="271" w:lineRule="auto"/>
        <w:jc w:val="both"/>
        <w:rPr>
          <w:rFonts w:ascii="Arial" w:eastAsiaTheme="majorEastAsia" w:hAnsi="Arial" w:cs="Arial"/>
          <w:sz w:val="22"/>
          <w:szCs w:val="22"/>
          <w:highlight w:val="lightGray"/>
          <w:lang w:eastAsia="en-US"/>
        </w:rPr>
      </w:pPr>
    </w:p>
    <w:p w14:paraId="276A1CB7" w14:textId="728FCE7C" w:rsidR="00C5791B" w:rsidRPr="003A65B1" w:rsidRDefault="00412BC8" w:rsidP="003A65B1">
      <w:pPr>
        <w:shd w:val="clear" w:color="auto" w:fill="FFFFFF" w:themeFill="background1"/>
        <w:spacing w:after="200" w:line="271" w:lineRule="auto"/>
        <w:contextualSpacing/>
        <w:jc w:val="both"/>
        <w:rPr>
          <w:rFonts w:ascii="Arial" w:hAnsi="Arial" w:cs="Arial"/>
          <w:b/>
          <w:sz w:val="22"/>
          <w:szCs w:val="22"/>
          <w:lang w:eastAsia="en-US"/>
        </w:rPr>
      </w:pPr>
      <w:r w:rsidRPr="003A65B1">
        <w:rPr>
          <w:rFonts w:ascii="Arial" w:hAnsi="Arial" w:cs="Arial"/>
          <w:b/>
          <w:sz w:val="22"/>
          <w:szCs w:val="22"/>
          <w:highlight w:val="lightGray"/>
          <w:lang w:eastAsia="en-US"/>
        </w:rPr>
        <w:t>Do spraw nieuregulowanych w S</w:t>
      </w:r>
      <w:r w:rsidR="00FE361A" w:rsidRPr="003A65B1">
        <w:rPr>
          <w:rFonts w:ascii="Arial" w:hAnsi="Arial" w:cs="Arial"/>
          <w:b/>
          <w:sz w:val="22"/>
          <w:szCs w:val="22"/>
          <w:highlight w:val="lightGray"/>
          <w:lang w:eastAsia="en-US"/>
        </w:rPr>
        <w:t xml:space="preserve">WZ mają zastosowanie przepisy </w:t>
      </w:r>
      <w:r w:rsidRPr="003A65B1">
        <w:rPr>
          <w:rFonts w:ascii="Arial" w:hAnsi="Arial" w:cs="Arial"/>
          <w:b/>
          <w:sz w:val="22"/>
          <w:szCs w:val="22"/>
          <w:highlight w:val="lightGray"/>
          <w:lang w:eastAsia="en-US"/>
        </w:rPr>
        <w:t>ustawy z 11 września 2019 r</w:t>
      </w:r>
      <w:r w:rsidR="001C6A9E" w:rsidRPr="003A65B1">
        <w:rPr>
          <w:rFonts w:ascii="Arial" w:hAnsi="Arial" w:cs="Arial"/>
          <w:b/>
          <w:sz w:val="22"/>
          <w:szCs w:val="22"/>
          <w:highlight w:val="lightGray"/>
          <w:lang w:eastAsia="en-US"/>
        </w:rPr>
        <w:t xml:space="preserve">. – </w:t>
      </w:r>
      <w:r w:rsidRPr="003A65B1">
        <w:rPr>
          <w:rFonts w:ascii="Arial" w:hAnsi="Arial" w:cs="Arial"/>
          <w:b/>
          <w:sz w:val="22"/>
          <w:szCs w:val="22"/>
          <w:highlight w:val="lightGray"/>
          <w:lang w:eastAsia="en-US"/>
        </w:rPr>
        <w:t xml:space="preserve">Prawo zamówień publicznych (Dz.U. </w:t>
      </w:r>
      <w:r w:rsidR="006009FC">
        <w:rPr>
          <w:rFonts w:ascii="Arial" w:hAnsi="Arial" w:cs="Arial"/>
          <w:b/>
          <w:sz w:val="22"/>
          <w:szCs w:val="22"/>
          <w:highlight w:val="lightGray"/>
          <w:lang w:eastAsia="en-US"/>
        </w:rPr>
        <w:t xml:space="preserve">z 2024 r., </w:t>
      </w:r>
      <w:r w:rsidRPr="003A65B1">
        <w:rPr>
          <w:rFonts w:ascii="Arial" w:hAnsi="Arial" w:cs="Arial"/>
          <w:b/>
          <w:sz w:val="22"/>
          <w:szCs w:val="22"/>
          <w:highlight w:val="lightGray"/>
          <w:lang w:eastAsia="en-US"/>
        </w:rPr>
        <w:t xml:space="preserve">poz. </w:t>
      </w:r>
      <w:r w:rsidR="00680892">
        <w:rPr>
          <w:rFonts w:ascii="Arial" w:hAnsi="Arial" w:cs="Arial"/>
          <w:b/>
          <w:sz w:val="22"/>
          <w:szCs w:val="22"/>
          <w:highlight w:val="lightGray"/>
          <w:lang w:eastAsia="en-US"/>
        </w:rPr>
        <w:t>1320</w:t>
      </w:r>
      <w:r w:rsidR="00B66062">
        <w:rPr>
          <w:rFonts w:ascii="Arial" w:hAnsi="Arial" w:cs="Arial"/>
          <w:b/>
          <w:sz w:val="22"/>
          <w:szCs w:val="22"/>
          <w:highlight w:val="lightGray"/>
          <w:lang w:eastAsia="en-US"/>
        </w:rPr>
        <w:t xml:space="preserve"> ze zm.</w:t>
      </w:r>
      <w:r w:rsidRPr="003A65B1">
        <w:rPr>
          <w:rFonts w:ascii="Arial" w:hAnsi="Arial" w:cs="Arial"/>
          <w:b/>
          <w:sz w:val="22"/>
          <w:szCs w:val="22"/>
          <w:highlight w:val="lightGray"/>
          <w:lang w:eastAsia="en-US"/>
        </w:rPr>
        <w:t>)</w:t>
      </w:r>
      <w:r w:rsidR="001C6A9E" w:rsidRPr="003A65B1">
        <w:rPr>
          <w:rFonts w:ascii="Arial" w:hAnsi="Arial" w:cs="Arial"/>
          <w:b/>
          <w:sz w:val="22"/>
          <w:szCs w:val="22"/>
          <w:lang w:eastAsia="en-US"/>
        </w:rPr>
        <w:t>.</w:t>
      </w:r>
    </w:p>
    <w:p w14:paraId="10F544BB" w14:textId="77777777" w:rsidR="00493561" w:rsidRPr="003A65B1" w:rsidRDefault="00493561" w:rsidP="003A65B1">
      <w:pPr>
        <w:spacing w:after="200" w:line="271" w:lineRule="auto"/>
        <w:ind w:left="360"/>
        <w:contextualSpacing/>
        <w:jc w:val="both"/>
        <w:rPr>
          <w:rFonts w:ascii="Arial" w:eastAsiaTheme="majorEastAsia" w:hAnsi="Arial" w:cs="Arial"/>
          <w:b/>
          <w:sz w:val="22"/>
          <w:szCs w:val="22"/>
          <w:u w:val="single"/>
          <w:lang w:eastAsia="en-US"/>
        </w:rPr>
      </w:pPr>
    </w:p>
    <w:p w14:paraId="5309CF5F" w14:textId="0A8F307F" w:rsidR="00AA4F20" w:rsidRPr="003A65B1" w:rsidRDefault="00FE361A" w:rsidP="003A65B1">
      <w:pPr>
        <w:numPr>
          <w:ilvl w:val="0"/>
          <w:numId w:val="1"/>
        </w:num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ind w:left="284" w:hanging="284"/>
        <w:jc w:val="both"/>
        <w:rPr>
          <w:rFonts w:ascii="Arial" w:eastAsiaTheme="majorEastAsia" w:hAnsi="Arial" w:cs="Arial"/>
          <w:b/>
          <w:sz w:val="22"/>
          <w:szCs w:val="22"/>
          <w:lang w:eastAsia="en-US"/>
        </w:rPr>
      </w:pPr>
      <w:r w:rsidRPr="003A65B1">
        <w:rPr>
          <w:rFonts w:ascii="Arial" w:eastAsiaTheme="majorEastAsia" w:hAnsi="Arial" w:cs="Arial"/>
          <w:b/>
          <w:sz w:val="22"/>
          <w:szCs w:val="22"/>
          <w:lang w:eastAsia="en-US"/>
        </w:rPr>
        <w:t xml:space="preserve">Wymagania stawiane </w:t>
      </w:r>
      <w:r w:rsidR="001C6A9E" w:rsidRPr="003A65B1">
        <w:rPr>
          <w:rFonts w:ascii="Arial" w:eastAsiaTheme="majorEastAsia" w:hAnsi="Arial" w:cs="Arial"/>
          <w:b/>
          <w:sz w:val="22"/>
          <w:szCs w:val="22"/>
          <w:lang w:eastAsia="en-US"/>
        </w:rPr>
        <w:t>w</w:t>
      </w:r>
      <w:r w:rsidRPr="003A65B1">
        <w:rPr>
          <w:rFonts w:ascii="Arial" w:eastAsiaTheme="majorEastAsia" w:hAnsi="Arial" w:cs="Arial"/>
          <w:b/>
          <w:sz w:val="22"/>
          <w:szCs w:val="22"/>
          <w:lang w:eastAsia="en-US"/>
        </w:rPr>
        <w:t xml:space="preserve">ykonawcy </w:t>
      </w:r>
    </w:p>
    <w:p w14:paraId="2EE492A2" w14:textId="1CFD9843" w:rsidR="001C6A9E" w:rsidRPr="00AD2D23" w:rsidRDefault="00FE361A"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AD2D23">
        <w:rPr>
          <w:rFonts w:ascii="Arial" w:hAnsi="Arial" w:cs="Arial"/>
          <w:b/>
          <w:sz w:val="22"/>
          <w:szCs w:val="22"/>
          <w:lang w:eastAsia="en-US"/>
        </w:rPr>
        <w:t>Przedmiot zamówienia</w:t>
      </w:r>
    </w:p>
    <w:p w14:paraId="41885C8E" w14:textId="3AC019FC" w:rsidR="004D64FD" w:rsidRDefault="000002F8" w:rsidP="004D64FD">
      <w:pPr>
        <w:spacing w:before="120" w:line="276" w:lineRule="auto"/>
        <w:jc w:val="both"/>
        <w:rPr>
          <w:rFonts w:ascii="Arial" w:hAnsi="Arial" w:cs="Arial"/>
          <w:b/>
          <w:bCs/>
          <w:sz w:val="22"/>
          <w:szCs w:val="22"/>
        </w:rPr>
      </w:pPr>
      <w:r w:rsidRPr="000002F8">
        <w:rPr>
          <w:rFonts w:ascii="Arial" w:hAnsi="Arial" w:cs="Arial"/>
          <w:b/>
          <w:bCs/>
          <w:sz w:val="22"/>
          <w:szCs w:val="22"/>
        </w:rPr>
        <w:t>Modernizacja nawierzchni boiska wielofunkcyjnego w ramach zadania „Modernizacja boiska szkolnego przy Szkole Podstawowej Specjalnej w Radzyminie”</w:t>
      </w:r>
      <w:r w:rsidR="004D64FD" w:rsidRPr="004D64FD">
        <w:rPr>
          <w:rFonts w:ascii="Arial" w:hAnsi="Arial" w:cs="Arial"/>
          <w:b/>
          <w:bCs/>
          <w:sz w:val="22"/>
          <w:szCs w:val="22"/>
        </w:rPr>
        <w:t>.</w:t>
      </w:r>
    </w:p>
    <w:p w14:paraId="716FD5BF" w14:textId="534CB9FF" w:rsidR="00AD2D23" w:rsidRPr="00AD2D23" w:rsidRDefault="00AD2D23" w:rsidP="004D64FD">
      <w:pPr>
        <w:spacing w:before="120" w:line="276" w:lineRule="auto"/>
        <w:jc w:val="both"/>
        <w:rPr>
          <w:rFonts w:ascii="Arial" w:hAnsi="Arial" w:cs="Arial"/>
          <w:bCs/>
          <w:sz w:val="22"/>
          <w:szCs w:val="22"/>
        </w:rPr>
      </w:pPr>
      <w:r w:rsidRPr="00AD2D23">
        <w:rPr>
          <w:rFonts w:ascii="Arial" w:hAnsi="Arial" w:cs="Arial"/>
          <w:sz w:val="22"/>
          <w:szCs w:val="22"/>
          <w:lang w:eastAsia="ar-SA"/>
        </w:rPr>
        <w:t>Kod CPV:</w:t>
      </w:r>
      <w:r w:rsidRPr="00AD2D23">
        <w:rPr>
          <w:rFonts w:ascii="Arial" w:hAnsi="Arial" w:cs="Arial"/>
          <w:sz w:val="22"/>
          <w:szCs w:val="22"/>
          <w:lang w:eastAsia="ar-SA"/>
        </w:rPr>
        <w:tab/>
      </w:r>
    </w:p>
    <w:p w14:paraId="4BF641E8" w14:textId="77777777" w:rsidR="000002F8" w:rsidRPr="000002F8" w:rsidRDefault="000002F8" w:rsidP="000002F8">
      <w:pPr>
        <w:suppressAutoHyphens/>
        <w:spacing w:before="120" w:line="276" w:lineRule="auto"/>
        <w:jc w:val="both"/>
        <w:rPr>
          <w:rFonts w:ascii="Arial" w:hAnsi="Arial" w:cs="Arial"/>
          <w:bCs/>
          <w:sz w:val="22"/>
          <w:szCs w:val="22"/>
        </w:rPr>
      </w:pPr>
      <w:r w:rsidRPr="000002F8">
        <w:rPr>
          <w:rFonts w:ascii="Arial" w:hAnsi="Arial" w:cs="Arial"/>
          <w:bCs/>
          <w:sz w:val="22"/>
          <w:szCs w:val="22"/>
        </w:rPr>
        <w:t xml:space="preserve">CPV 45000000-7     Roboty budowlane </w:t>
      </w:r>
    </w:p>
    <w:p w14:paraId="414B386C" w14:textId="77777777" w:rsidR="000002F8" w:rsidRPr="000002F8" w:rsidRDefault="000002F8" w:rsidP="000002F8">
      <w:pPr>
        <w:suppressAutoHyphens/>
        <w:spacing w:before="120" w:line="276" w:lineRule="auto"/>
        <w:jc w:val="both"/>
        <w:rPr>
          <w:rFonts w:ascii="Arial" w:hAnsi="Arial" w:cs="Arial"/>
          <w:bCs/>
          <w:sz w:val="22"/>
          <w:szCs w:val="22"/>
        </w:rPr>
      </w:pPr>
      <w:r w:rsidRPr="000002F8">
        <w:rPr>
          <w:rFonts w:ascii="Arial" w:hAnsi="Arial" w:cs="Arial"/>
          <w:bCs/>
          <w:sz w:val="22"/>
          <w:szCs w:val="22"/>
        </w:rPr>
        <w:t>CPV 45233250-6     Roboty w zakresie nawierzchni, z wyjątkiem dróg</w:t>
      </w:r>
    </w:p>
    <w:p w14:paraId="7DC06A96" w14:textId="77777777" w:rsidR="000002F8" w:rsidRPr="000002F8" w:rsidRDefault="000002F8" w:rsidP="000002F8">
      <w:pPr>
        <w:suppressAutoHyphens/>
        <w:spacing w:before="120" w:line="276" w:lineRule="auto"/>
        <w:jc w:val="both"/>
        <w:rPr>
          <w:rFonts w:ascii="Arial" w:hAnsi="Arial" w:cs="Arial"/>
          <w:bCs/>
          <w:sz w:val="22"/>
          <w:szCs w:val="22"/>
        </w:rPr>
      </w:pPr>
      <w:r w:rsidRPr="000002F8">
        <w:rPr>
          <w:rFonts w:ascii="Arial" w:hAnsi="Arial" w:cs="Arial"/>
          <w:bCs/>
          <w:sz w:val="22"/>
          <w:szCs w:val="22"/>
        </w:rPr>
        <w:t>CPV 45212220-4     Roboty budowlane związane z wielofunkcyjnymi obiektami sportowymi</w:t>
      </w:r>
    </w:p>
    <w:p w14:paraId="6EF81B31" w14:textId="77777777" w:rsidR="000002F8" w:rsidRDefault="000002F8" w:rsidP="000002F8">
      <w:pPr>
        <w:suppressAutoHyphens/>
        <w:spacing w:before="120" w:line="276" w:lineRule="auto"/>
        <w:jc w:val="both"/>
        <w:rPr>
          <w:rFonts w:ascii="Arial" w:hAnsi="Arial" w:cs="Arial"/>
          <w:bCs/>
          <w:sz w:val="22"/>
          <w:szCs w:val="22"/>
        </w:rPr>
      </w:pPr>
      <w:r w:rsidRPr="000002F8">
        <w:rPr>
          <w:rFonts w:ascii="Arial" w:hAnsi="Arial" w:cs="Arial"/>
          <w:bCs/>
          <w:sz w:val="22"/>
          <w:szCs w:val="22"/>
        </w:rPr>
        <w:t>CPV 45112720-8     Roboty w zakresie kształtowania terenów sportowych i rekreacyjnych</w:t>
      </w:r>
    </w:p>
    <w:p w14:paraId="510070AD" w14:textId="741F471D" w:rsidR="00AD2D23" w:rsidRPr="00AD2D23" w:rsidRDefault="00AD2D23" w:rsidP="000002F8">
      <w:pPr>
        <w:suppressAutoHyphens/>
        <w:spacing w:before="120" w:line="276" w:lineRule="auto"/>
        <w:jc w:val="both"/>
        <w:rPr>
          <w:rFonts w:ascii="Arial" w:hAnsi="Arial" w:cs="Arial"/>
          <w:color w:val="000000" w:themeColor="text1"/>
          <w:sz w:val="22"/>
          <w:szCs w:val="22"/>
          <w:lang w:eastAsia="ar-SA"/>
        </w:rPr>
      </w:pPr>
      <w:r w:rsidRPr="00AD2D23">
        <w:rPr>
          <w:rFonts w:ascii="Arial" w:hAnsi="Arial" w:cs="Arial"/>
          <w:color w:val="000000" w:themeColor="text1"/>
          <w:sz w:val="22"/>
          <w:szCs w:val="22"/>
          <w:lang w:eastAsia="ar-SA"/>
        </w:rPr>
        <w:t>Szczegółowy opis przedmiotu zamówienia:</w:t>
      </w:r>
    </w:p>
    <w:p w14:paraId="3A82690B" w14:textId="77777777" w:rsidR="004D64FD" w:rsidRDefault="004D64FD" w:rsidP="00B61771">
      <w:pPr>
        <w:spacing w:after="200" w:line="271" w:lineRule="auto"/>
        <w:contextualSpacing/>
        <w:jc w:val="both"/>
        <w:rPr>
          <w:rFonts w:ascii="Arial" w:hAnsi="Arial" w:cs="Arial"/>
          <w:sz w:val="22"/>
          <w:szCs w:val="22"/>
        </w:rPr>
      </w:pPr>
    </w:p>
    <w:p w14:paraId="7B0EBB1D" w14:textId="7283C261"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 xml:space="preserve"> Zamówienie obejmuje Modernizację nawierzchni boiska wielofunkcyjnego w ramach zadania „Modernizacja boiska szkolnego przy Szkole Podstawowej Specjalnej w Radzyminie”. Szczegółowy zakres prac określają: opis przedmiotu zamówienia oraz przedmiar robót.</w:t>
      </w:r>
    </w:p>
    <w:p w14:paraId="7F2D39B9"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1)</w:t>
      </w:r>
      <w:r w:rsidRPr="000002F8">
        <w:rPr>
          <w:rFonts w:ascii="Arial" w:hAnsi="Arial" w:cs="Arial"/>
          <w:sz w:val="22"/>
          <w:szCs w:val="22"/>
        </w:rPr>
        <w:tab/>
        <w:t>Demontaż istniejącej nawierzchni z trawy ok 544m2.</w:t>
      </w:r>
    </w:p>
    <w:p w14:paraId="050C6785"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2)</w:t>
      </w:r>
      <w:r w:rsidRPr="000002F8">
        <w:rPr>
          <w:rFonts w:ascii="Arial" w:hAnsi="Arial" w:cs="Arial"/>
          <w:sz w:val="22"/>
          <w:szCs w:val="22"/>
        </w:rPr>
        <w:tab/>
        <w:t>Wykonanie podbudowy – 544,0 m2.</w:t>
      </w:r>
    </w:p>
    <w:p w14:paraId="47EC0FCA"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3)</w:t>
      </w:r>
      <w:r w:rsidRPr="000002F8">
        <w:rPr>
          <w:rFonts w:ascii="Arial" w:hAnsi="Arial" w:cs="Arial"/>
          <w:sz w:val="22"/>
          <w:szCs w:val="22"/>
        </w:rPr>
        <w:tab/>
        <w:t>Wykonanie nawierzchni bezpiecznej (warstwa dolna) – granulat gumowy typu SBR lub równoważny, frakcja 6-12mm: dla całego placu zabaw grubość min. 3,5 cm;</w:t>
      </w:r>
    </w:p>
    <w:p w14:paraId="4626943F"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4)</w:t>
      </w:r>
      <w:r w:rsidRPr="000002F8">
        <w:rPr>
          <w:rFonts w:ascii="Arial" w:hAnsi="Arial" w:cs="Arial"/>
          <w:sz w:val="22"/>
          <w:szCs w:val="22"/>
        </w:rPr>
        <w:tab/>
        <w:t xml:space="preserve">Wykonanie nawierzchni bezpiecznej (warstwa górna) typu EPDM lub równoważnej, kolor (do ustalenia z Dyrekcją) frakcja 1-3,5 mm grubość min.1,3 cm; </w:t>
      </w:r>
    </w:p>
    <w:p w14:paraId="511202E3"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5)</w:t>
      </w:r>
      <w:r w:rsidRPr="000002F8">
        <w:rPr>
          <w:rFonts w:ascii="Arial" w:hAnsi="Arial" w:cs="Arial"/>
          <w:sz w:val="22"/>
          <w:szCs w:val="22"/>
        </w:rPr>
        <w:tab/>
        <w:t xml:space="preserve">Wykonanie stóp fundamentowych pod bramki do piłki ręcznej, pod kosze do koszykówki i pod słupki do siatkówki. </w:t>
      </w:r>
    </w:p>
    <w:p w14:paraId="3B059BAD"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6)</w:t>
      </w:r>
      <w:r w:rsidRPr="000002F8">
        <w:rPr>
          <w:rFonts w:ascii="Arial" w:hAnsi="Arial" w:cs="Arial"/>
          <w:sz w:val="22"/>
          <w:szCs w:val="22"/>
        </w:rPr>
        <w:tab/>
        <w:t xml:space="preserve">Montaż z demontowanych 2 szt. Bramek, 2 szt. Koszy do koszykówki, 2 szt. Słupków do siatkówki. </w:t>
      </w:r>
    </w:p>
    <w:p w14:paraId="61321430" w14:textId="77777777" w:rsidR="000002F8" w:rsidRPr="000002F8"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7)</w:t>
      </w:r>
      <w:r w:rsidRPr="000002F8">
        <w:rPr>
          <w:rFonts w:ascii="Arial" w:hAnsi="Arial" w:cs="Arial"/>
          <w:sz w:val="22"/>
          <w:szCs w:val="22"/>
        </w:rPr>
        <w:tab/>
        <w:t xml:space="preserve">Uporządkowanie terenu po prowadzonych pracach. </w:t>
      </w:r>
    </w:p>
    <w:p w14:paraId="718CFC0E" w14:textId="593D5532" w:rsidR="004D64FD" w:rsidRDefault="000002F8" w:rsidP="000002F8">
      <w:pPr>
        <w:spacing w:after="200" w:line="271" w:lineRule="auto"/>
        <w:contextualSpacing/>
        <w:jc w:val="both"/>
        <w:rPr>
          <w:rFonts w:ascii="Arial" w:hAnsi="Arial" w:cs="Arial"/>
          <w:sz w:val="22"/>
          <w:szCs w:val="22"/>
        </w:rPr>
      </w:pPr>
      <w:r w:rsidRPr="000002F8">
        <w:rPr>
          <w:rFonts w:ascii="Arial" w:hAnsi="Arial" w:cs="Arial"/>
          <w:sz w:val="22"/>
          <w:szCs w:val="22"/>
        </w:rPr>
        <w:t>8)</w:t>
      </w:r>
      <w:r w:rsidRPr="000002F8">
        <w:rPr>
          <w:rFonts w:ascii="Arial" w:hAnsi="Arial" w:cs="Arial"/>
          <w:sz w:val="22"/>
          <w:szCs w:val="22"/>
        </w:rPr>
        <w:tab/>
        <w:t>Wykonanie dokumentacji projektowej wraz z dokumentacja powykonawczą w 2 egzemplarzach w wersji elektronicznej i papierowej.</w:t>
      </w:r>
    </w:p>
    <w:p w14:paraId="75D7722D" w14:textId="77777777" w:rsidR="000002F8" w:rsidRDefault="000002F8" w:rsidP="00B61771">
      <w:pPr>
        <w:spacing w:after="200" w:line="271" w:lineRule="auto"/>
        <w:contextualSpacing/>
        <w:jc w:val="both"/>
        <w:rPr>
          <w:rFonts w:ascii="Arial" w:hAnsi="Arial" w:cs="Arial"/>
          <w:sz w:val="22"/>
          <w:szCs w:val="22"/>
        </w:rPr>
      </w:pPr>
    </w:p>
    <w:p w14:paraId="6C6D67B6" w14:textId="43C4F428" w:rsidR="002F1306" w:rsidRPr="00262D4F" w:rsidRDefault="002F1306" w:rsidP="00B61771">
      <w:pPr>
        <w:spacing w:after="200" w:line="271" w:lineRule="auto"/>
        <w:contextualSpacing/>
        <w:jc w:val="both"/>
        <w:rPr>
          <w:rFonts w:ascii="Arial" w:hAnsi="Arial" w:cs="Arial"/>
          <w:sz w:val="22"/>
          <w:szCs w:val="22"/>
        </w:rPr>
      </w:pPr>
      <w:r w:rsidRPr="00262D4F">
        <w:rPr>
          <w:rFonts w:ascii="Arial" w:hAnsi="Arial" w:cs="Arial"/>
          <w:sz w:val="22"/>
          <w:szCs w:val="22"/>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w:t>
      </w:r>
      <w:proofErr w:type="spellStart"/>
      <w:r w:rsidRPr="00262D4F">
        <w:rPr>
          <w:rFonts w:ascii="Arial" w:hAnsi="Arial" w:cs="Arial"/>
          <w:sz w:val="22"/>
          <w:szCs w:val="22"/>
        </w:rPr>
        <w:t>Pzp</w:t>
      </w:r>
      <w:proofErr w:type="spellEnd"/>
      <w:r w:rsidRPr="00262D4F">
        <w:rPr>
          <w:rFonts w:ascii="Arial" w:hAnsi="Arial" w:cs="Arial"/>
          <w:sz w:val="22"/>
          <w:szCs w:val="22"/>
        </w:rPr>
        <w:t>.</w:t>
      </w:r>
    </w:p>
    <w:p w14:paraId="41A8482B" w14:textId="77777777" w:rsidR="003849AF" w:rsidRPr="000D4525" w:rsidRDefault="003849AF" w:rsidP="003A65B1">
      <w:pPr>
        <w:spacing w:after="200" w:line="271" w:lineRule="auto"/>
        <w:contextualSpacing/>
        <w:jc w:val="both"/>
        <w:rPr>
          <w:rFonts w:ascii="Arial" w:hAnsi="Arial" w:cs="Arial"/>
          <w:sz w:val="22"/>
          <w:szCs w:val="22"/>
        </w:rPr>
      </w:pPr>
    </w:p>
    <w:p w14:paraId="103EF0F4" w14:textId="0476E839" w:rsidR="00AA4F20" w:rsidRPr="003A65B1" w:rsidRDefault="00F24A9C" w:rsidP="002D225B">
      <w:pPr>
        <w:spacing w:after="200" w:line="271" w:lineRule="auto"/>
        <w:contextualSpacing/>
        <w:jc w:val="both"/>
        <w:rPr>
          <w:rFonts w:ascii="Arial" w:eastAsiaTheme="majorEastAsia" w:hAnsi="Arial" w:cs="Arial"/>
          <w:b/>
          <w:sz w:val="22"/>
          <w:szCs w:val="22"/>
          <w:lang w:eastAsia="en-US"/>
        </w:rPr>
      </w:pPr>
      <w:r>
        <w:rPr>
          <w:rFonts w:ascii="Arial" w:eastAsiaTheme="majorEastAsia" w:hAnsi="Arial" w:cs="Arial"/>
          <w:bCs/>
          <w:sz w:val="22"/>
          <w:szCs w:val="22"/>
          <w:lang w:eastAsia="en-US"/>
        </w:rPr>
        <w:t>3</w:t>
      </w:r>
      <w:r w:rsidR="002D225B" w:rsidRPr="002D225B">
        <w:rPr>
          <w:rFonts w:ascii="Arial" w:eastAsiaTheme="majorEastAsia" w:hAnsi="Arial" w:cs="Arial"/>
          <w:bCs/>
          <w:sz w:val="22"/>
          <w:szCs w:val="22"/>
          <w:lang w:eastAsia="en-US"/>
        </w:rPr>
        <w:t>.</w:t>
      </w:r>
      <w:r w:rsidR="002D225B">
        <w:rPr>
          <w:rFonts w:ascii="Arial" w:eastAsiaTheme="majorEastAsia" w:hAnsi="Arial" w:cs="Arial"/>
          <w:b/>
          <w:sz w:val="22"/>
          <w:szCs w:val="22"/>
          <w:lang w:eastAsia="en-US"/>
        </w:rPr>
        <w:t xml:space="preserve"> </w:t>
      </w:r>
      <w:r w:rsidR="00EC45FB" w:rsidRPr="003A65B1">
        <w:rPr>
          <w:rFonts w:ascii="Arial" w:eastAsiaTheme="majorEastAsia" w:hAnsi="Arial" w:cs="Arial"/>
          <w:b/>
          <w:sz w:val="22"/>
          <w:szCs w:val="22"/>
          <w:lang w:eastAsia="en-US"/>
        </w:rPr>
        <w:t>Gwarancja i rękojmia</w:t>
      </w:r>
    </w:p>
    <w:p w14:paraId="1AA52612" w14:textId="42E027C4" w:rsidR="0035453D" w:rsidRDefault="0035453D" w:rsidP="004F6A36">
      <w:pPr>
        <w:spacing w:line="271" w:lineRule="auto"/>
        <w:jc w:val="both"/>
        <w:rPr>
          <w:rFonts w:ascii="Arial" w:eastAsiaTheme="majorEastAsia" w:hAnsi="Arial" w:cs="Arial"/>
          <w:sz w:val="22"/>
          <w:szCs w:val="22"/>
          <w:lang w:eastAsia="en-US"/>
        </w:rPr>
      </w:pPr>
      <w:r w:rsidRPr="0035453D">
        <w:rPr>
          <w:rFonts w:ascii="Arial" w:eastAsiaTheme="majorEastAsia" w:hAnsi="Arial" w:cs="Arial"/>
          <w:sz w:val="22"/>
          <w:szCs w:val="22"/>
          <w:lang w:eastAsia="en-US"/>
        </w:rPr>
        <w:t>Okres gwarancji – stanowi kryterium oceny ofert. Najkrótszy możliwy okres gwarancji dopuszczony przez Zamawiającego to 3 lata od dnia kolejnego po dacie odbioru robót, a najdłuższy możliwy okres gwarancji przyjęty do oceny oferty przez Zamawiającego to 5 lat od dnia kolejnego po dacie odbioru robót.</w:t>
      </w:r>
    </w:p>
    <w:p w14:paraId="0D20DCD2" w14:textId="77777777" w:rsidR="006009FC" w:rsidRPr="000D4525" w:rsidRDefault="006009FC" w:rsidP="004F6A36">
      <w:pPr>
        <w:spacing w:line="271" w:lineRule="auto"/>
        <w:jc w:val="both"/>
        <w:rPr>
          <w:rFonts w:ascii="Arial" w:eastAsiaTheme="majorEastAsia" w:hAnsi="Arial" w:cs="Arial"/>
          <w:sz w:val="22"/>
          <w:szCs w:val="22"/>
          <w:lang w:eastAsia="en-US"/>
        </w:rPr>
      </w:pPr>
    </w:p>
    <w:p w14:paraId="33BC7802" w14:textId="617F99E2" w:rsidR="00447382" w:rsidRPr="003A65B1" w:rsidRDefault="00643FA1" w:rsidP="00643FA1">
      <w:pPr>
        <w:shd w:val="clear" w:color="auto" w:fill="B2A1C7" w:themeFill="accent4" w:themeFillTint="99"/>
        <w:spacing w:after="200" w:line="271" w:lineRule="auto"/>
        <w:contextualSpacing/>
        <w:jc w:val="both"/>
        <w:rPr>
          <w:rFonts w:ascii="Arial" w:hAnsi="Arial" w:cs="Arial"/>
          <w:b/>
          <w:sz w:val="22"/>
          <w:szCs w:val="22"/>
          <w:lang w:eastAsia="en-US"/>
        </w:rPr>
      </w:pPr>
      <w:r w:rsidRPr="00643FA1">
        <w:rPr>
          <w:rFonts w:ascii="Arial" w:hAnsi="Arial" w:cs="Arial"/>
          <w:bCs/>
          <w:sz w:val="22"/>
          <w:szCs w:val="22"/>
          <w:lang w:eastAsia="en-US"/>
        </w:rPr>
        <w:lastRenderedPageBreak/>
        <w:t>2.</w:t>
      </w:r>
      <w:r>
        <w:rPr>
          <w:rFonts w:ascii="Arial" w:hAnsi="Arial" w:cs="Arial"/>
          <w:b/>
          <w:sz w:val="22"/>
          <w:szCs w:val="22"/>
          <w:lang w:eastAsia="en-US"/>
        </w:rPr>
        <w:t xml:space="preserve"> </w:t>
      </w:r>
      <w:r w:rsidR="00447382" w:rsidRPr="003A65B1">
        <w:rPr>
          <w:rFonts w:ascii="Arial" w:hAnsi="Arial" w:cs="Arial"/>
          <w:b/>
          <w:sz w:val="22"/>
          <w:szCs w:val="22"/>
          <w:lang w:eastAsia="en-US"/>
        </w:rPr>
        <w:t xml:space="preserve">Rozwiązania równoważne </w:t>
      </w:r>
    </w:p>
    <w:p w14:paraId="52190508" w14:textId="2C6265D8" w:rsidR="006374A7" w:rsidRDefault="00447382" w:rsidP="003A65B1">
      <w:pPr>
        <w:spacing w:after="200" w:line="271" w:lineRule="auto"/>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Wykonawca, który powołuje się na rozwiązania równoważne, jest </w:t>
      </w:r>
      <w:r w:rsidR="001C6A9E" w:rsidRPr="003A65B1">
        <w:rPr>
          <w:rFonts w:ascii="Arial" w:eastAsiaTheme="majorEastAsia" w:hAnsi="Arial" w:cs="Arial"/>
          <w:sz w:val="22"/>
          <w:szCs w:val="22"/>
          <w:lang w:eastAsia="en-US"/>
        </w:rPr>
        <w:t>z</w:t>
      </w:r>
      <w:r w:rsidRPr="003A65B1">
        <w:rPr>
          <w:rFonts w:ascii="Arial" w:eastAsiaTheme="majorEastAsia" w:hAnsi="Arial" w:cs="Arial"/>
          <w:sz w:val="22"/>
          <w:szCs w:val="22"/>
          <w:lang w:eastAsia="en-US"/>
        </w:rPr>
        <w:t>obowiązany wykazać, że oferowane przez niego rozwiązanie spełnia wymagania określone przez zamawiającego. W takim przypadku, wykonawca załącza do oferty wykaz rozwiązań równoważnych</w:t>
      </w:r>
      <w:r w:rsidR="001C6A9E"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wraz z jego opisem lub normami.</w:t>
      </w:r>
    </w:p>
    <w:p w14:paraId="1B761FCA" w14:textId="77777777" w:rsidR="003849AF" w:rsidRPr="003A65B1" w:rsidRDefault="003849AF" w:rsidP="003A65B1">
      <w:pPr>
        <w:spacing w:after="200" w:line="271" w:lineRule="auto"/>
        <w:contextualSpacing/>
        <w:jc w:val="both"/>
        <w:rPr>
          <w:rFonts w:ascii="Arial" w:eastAsiaTheme="majorEastAsia" w:hAnsi="Arial" w:cs="Arial"/>
          <w:sz w:val="22"/>
          <w:szCs w:val="22"/>
          <w:lang w:eastAsia="en-US"/>
        </w:rPr>
      </w:pPr>
    </w:p>
    <w:p w14:paraId="7472276C" w14:textId="04636C70" w:rsidR="007515D3" w:rsidRPr="005C7777"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color w:val="000000" w:themeColor="text1"/>
          <w:sz w:val="22"/>
          <w:szCs w:val="22"/>
          <w:lang w:eastAsia="en-US"/>
        </w:rPr>
      </w:pPr>
      <w:r w:rsidRPr="005C7777">
        <w:rPr>
          <w:rFonts w:ascii="Arial" w:hAnsi="Arial" w:cs="Arial"/>
          <w:b/>
          <w:color w:val="000000" w:themeColor="text1"/>
          <w:sz w:val="22"/>
          <w:szCs w:val="22"/>
          <w:lang w:eastAsia="en-US"/>
        </w:rPr>
        <w:t>W</w:t>
      </w:r>
      <w:r w:rsidR="007C0085" w:rsidRPr="005C7777">
        <w:rPr>
          <w:rFonts w:ascii="Arial" w:hAnsi="Arial" w:cs="Arial"/>
          <w:b/>
          <w:color w:val="000000" w:themeColor="text1"/>
          <w:sz w:val="22"/>
          <w:szCs w:val="22"/>
          <w:lang w:eastAsia="en-US"/>
        </w:rPr>
        <w:t xml:space="preserve">ymagania w zakresie </w:t>
      </w:r>
      <w:r w:rsidRPr="005C7777">
        <w:rPr>
          <w:rFonts w:ascii="Arial" w:hAnsi="Arial" w:cs="Arial"/>
          <w:b/>
          <w:color w:val="000000" w:themeColor="text1"/>
          <w:sz w:val="22"/>
          <w:szCs w:val="22"/>
          <w:lang w:eastAsia="en-US"/>
        </w:rPr>
        <w:t>zatrudniania przez wykonawcę lub podwykonawcę osób na podstawie stosunku pracy</w:t>
      </w:r>
    </w:p>
    <w:p w14:paraId="7578F283" w14:textId="29337DA1" w:rsidR="004344B3" w:rsidRDefault="004D64FD" w:rsidP="004344B3">
      <w:pPr>
        <w:spacing w:line="271" w:lineRule="auto"/>
        <w:jc w:val="both"/>
        <w:rPr>
          <w:rFonts w:ascii="Arial" w:hAnsi="Arial" w:cs="Arial"/>
          <w:sz w:val="22"/>
          <w:szCs w:val="22"/>
        </w:rPr>
      </w:pPr>
      <w:r w:rsidRPr="004D64FD">
        <w:rPr>
          <w:rFonts w:ascii="Arial" w:hAnsi="Arial" w:cs="Arial"/>
          <w:sz w:val="22"/>
          <w:szCs w:val="22"/>
        </w:rPr>
        <w:t xml:space="preserve">W związku z zastosowaniem klauzuli społecznej na podstawie art. 95 ustawy </w:t>
      </w:r>
      <w:proofErr w:type="spellStart"/>
      <w:r w:rsidRPr="004D64FD">
        <w:rPr>
          <w:rFonts w:ascii="Arial" w:hAnsi="Arial" w:cs="Arial"/>
          <w:sz w:val="22"/>
          <w:szCs w:val="22"/>
        </w:rPr>
        <w:t>Pzp</w:t>
      </w:r>
      <w:proofErr w:type="spellEnd"/>
      <w:r w:rsidRPr="004D64FD">
        <w:rPr>
          <w:rFonts w:ascii="Arial" w:hAnsi="Arial" w:cs="Arial"/>
          <w:sz w:val="22"/>
          <w:szCs w:val="22"/>
        </w:rPr>
        <w:t xml:space="preserve">, zamawiający wymaga zatrudnienia przez wykonawcę i podwykonawcę na podstawie umowy o pracę osób wykonujących czynności w zakresie realizacji zamówienia w sposób określony w art. 22 § 1 ustawy z 26 czerwca 1974 r. – Kodeks pracy,  tj. pracowników wykonujących następujące czynności: roboty </w:t>
      </w:r>
      <w:r w:rsidR="00AA48A7">
        <w:rPr>
          <w:rFonts w:ascii="Arial" w:hAnsi="Arial" w:cs="Arial"/>
          <w:sz w:val="22"/>
          <w:szCs w:val="22"/>
        </w:rPr>
        <w:t>w zakresie nawierzchni i budowy boisk wielofunkcyjnych</w:t>
      </w:r>
      <w:r w:rsidRPr="004D64FD">
        <w:rPr>
          <w:rFonts w:ascii="Arial" w:hAnsi="Arial" w:cs="Arial"/>
          <w:sz w:val="22"/>
          <w:szCs w:val="22"/>
        </w:rPr>
        <w:t>.</w:t>
      </w:r>
    </w:p>
    <w:p w14:paraId="58D5EB92" w14:textId="77777777" w:rsidR="004D64FD" w:rsidRPr="00783E78" w:rsidRDefault="004D64FD" w:rsidP="004344B3">
      <w:pPr>
        <w:spacing w:line="271" w:lineRule="auto"/>
        <w:jc w:val="both"/>
        <w:rPr>
          <w:rFonts w:ascii="Arial" w:hAnsi="Arial" w:cs="Arial"/>
          <w:sz w:val="22"/>
          <w:szCs w:val="22"/>
        </w:rPr>
      </w:pPr>
    </w:p>
    <w:p w14:paraId="4ADABCF9" w14:textId="1B95E7CB" w:rsidR="007C0085" w:rsidRPr="0000552B" w:rsidRDefault="0089169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w:t>
      </w:r>
      <w:r w:rsidR="007C0085" w:rsidRPr="003A65B1">
        <w:rPr>
          <w:rFonts w:ascii="Arial" w:hAnsi="Arial" w:cs="Arial"/>
          <w:b/>
          <w:sz w:val="22"/>
          <w:szCs w:val="22"/>
          <w:lang w:eastAsia="en-US"/>
        </w:rPr>
        <w:t>magania w zakresie zatrudnienia osób, o których mowa</w:t>
      </w:r>
      <w:r w:rsidR="007B6AA5" w:rsidRPr="003A65B1">
        <w:rPr>
          <w:rFonts w:ascii="Arial" w:hAnsi="Arial" w:cs="Arial"/>
          <w:b/>
          <w:sz w:val="22"/>
          <w:szCs w:val="22"/>
          <w:lang w:eastAsia="en-US"/>
        </w:rPr>
        <w:t xml:space="preserve"> </w:t>
      </w:r>
      <w:r w:rsidR="007C0085" w:rsidRPr="003A65B1">
        <w:rPr>
          <w:rFonts w:ascii="Arial" w:hAnsi="Arial" w:cs="Arial"/>
          <w:b/>
          <w:sz w:val="22"/>
          <w:szCs w:val="22"/>
          <w:lang w:eastAsia="en-US"/>
        </w:rPr>
        <w:t>w art. 96 ust. 2 pkt 2</w:t>
      </w:r>
      <w:r w:rsidR="007515D3" w:rsidRPr="003A65B1">
        <w:rPr>
          <w:rFonts w:ascii="Arial" w:hAnsi="Arial" w:cs="Arial"/>
          <w:b/>
          <w:sz w:val="22"/>
          <w:szCs w:val="22"/>
          <w:lang w:eastAsia="en-US"/>
        </w:rPr>
        <w:t xml:space="preserve"> ustawy </w:t>
      </w:r>
      <w:proofErr w:type="spellStart"/>
      <w:r w:rsidR="007515D3" w:rsidRPr="003A65B1">
        <w:rPr>
          <w:rFonts w:ascii="Arial" w:hAnsi="Arial" w:cs="Arial"/>
          <w:b/>
          <w:sz w:val="22"/>
          <w:szCs w:val="22"/>
          <w:lang w:eastAsia="en-US"/>
        </w:rPr>
        <w:t>Pzp</w:t>
      </w:r>
      <w:proofErr w:type="spellEnd"/>
    </w:p>
    <w:p w14:paraId="36269F5C" w14:textId="1F71D072" w:rsidR="00F04C1F"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B7ACDFB" w14:textId="77777777" w:rsidR="003849AF" w:rsidRPr="000D4525" w:rsidRDefault="003849AF" w:rsidP="003A65B1">
      <w:pPr>
        <w:spacing w:line="271" w:lineRule="auto"/>
        <w:jc w:val="both"/>
        <w:rPr>
          <w:rFonts w:ascii="Arial" w:hAnsi="Arial" w:cs="Arial"/>
          <w:bCs/>
          <w:sz w:val="22"/>
          <w:szCs w:val="22"/>
        </w:rPr>
      </w:pPr>
    </w:p>
    <w:p w14:paraId="75966903" w14:textId="2B4CFC4D" w:rsidR="00F04C1F" w:rsidRPr="0000552B" w:rsidRDefault="00F04C1F"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Informacja o przedmiotowych środkach dowodowych</w:t>
      </w:r>
    </w:p>
    <w:p w14:paraId="4F8E1397" w14:textId="23545CF5" w:rsidR="00EC45FB" w:rsidRDefault="0000552B" w:rsidP="003A65B1">
      <w:pPr>
        <w:spacing w:line="271" w:lineRule="auto"/>
        <w:jc w:val="both"/>
        <w:rPr>
          <w:rFonts w:ascii="Arial" w:hAnsi="Arial" w:cs="Arial"/>
          <w:bCs/>
          <w:sz w:val="22"/>
          <w:szCs w:val="22"/>
        </w:rPr>
      </w:pPr>
      <w:r w:rsidRPr="0000552B">
        <w:rPr>
          <w:rFonts w:ascii="Arial" w:hAnsi="Arial" w:cs="Arial"/>
          <w:bCs/>
          <w:sz w:val="22"/>
          <w:szCs w:val="22"/>
        </w:rPr>
        <w:t>Nie dotyczy.</w:t>
      </w:r>
    </w:p>
    <w:p w14:paraId="6EBA2B04" w14:textId="77777777" w:rsidR="003849AF" w:rsidRPr="000D4525" w:rsidRDefault="003849AF" w:rsidP="003A65B1">
      <w:pPr>
        <w:spacing w:line="271" w:lineRule="auto"/>
        <w:jc w:val="both"/>
        <w:rPr>
          <w:rFonts w:ascii="Arial" w:hAnsi="Arial" w:cs="Arial"/>
          <w:bCs/>
          <w:sz w:val="22"/>
          <w:szCs w:val="22"/>
        </w:rPr>
      </w:pPr>
    </w:p>
    <w:p w14:paraId="58D6252B" w14:textId="311AC1A8" w:rsidR="000F0283" w:rsidRPr="006C0A57" w:rsidRDefault="00EC45FB" w:rsidP="006A4802">
      <w:pPr>
        <w:numPr>
          <w:ilvl w:val="0"/>
          <w:numId w:val="22"/>
        </w:numPr>
        <w:shd w:val="clear" w:color="auto" w:fill="B2A1C7" w:themeFill="accent4" w:themeFillTint="99"/>
        <w:contextualSpacing/>
        <w:jc w:val="both"/>
        <w:rPr>
          <w:rFonts w:ascii="Arial" w:hAnsi="Arial" w:cs="Arial"/>
          <w:b/>
          <w:sz w:val="22"/>
          <w:szCs w:val="22"/>
          <w:lang w:eastAsia="en-US"/>
        </w:rPr>
      </w:pPr>
      <w:r w:rsidRPr="006C0A57">
        <w:rPr>
          <w:rFonts w:ascii="Arial" w:hAnsi="Arial" w:cs="Arial"/>
          <w:b/>
          <w:sz w:val="22"/>
          <w:szCs w:val="22"/>
          <w:lang w:eastAsia="en-US"/>
        </w:rPr>
        <w:t xml:space="preserve">Termin </w:t>
      </w:r>
      <w:r w:rsidR="00F04C1F" w:rsidRPr="006C0A57">
        <w:rPr>
          <w:rFonts w:ascii="Arial" w:hAnsi="Arial" w:cs="Arial"/>
          <w:b/>
          <w:sz w:val="22"/>
          <w:szCs w:val="22"/>
          <w:lang w:eastAsia="en-US"/>
        </w:rPr>
        <w:t xml:space="preserve">wykonania zamówienia </w:t>
      </w:r>
    </w:p>
    <w:p w14:paraId="03CC157D" w14:textId="0B7EE004" w:rsidR="003849AF" w:rsidRDefault="00AA48A7" w:rsidP="00E720AC">
      <w:pPr>
        <w:spacing w:line="271" w:lineRule="auto"/>
        <w:jc w:val="both"/>
        <w:rPr>
          <w:rFonts w:ascii="Arial" w:hAnsi="Arial" w:cs="Arial"/>
          <w:sz w:val="22"/>
          <w:szCs w:val="22"/>
          <w:lang w:eastAsia="ar-SA"/>
        </w:rPr>
      </w:pPr>
      <w:r w:rsidRPr="00AA48A7">
        <w:rPr>
          <w:rFonts w:ascii="Arial" w:hAnsi="Arial" w:cs="Arial"/>
          <w:sz w:val="22"/>
          <w:szCs w:val="22"/>
          <w:lang w:eastAsia="ar-SA"/>
        </w:rPr>
        <w:t>60 dni od dnia zawarcia umowy, jednak nie dłużej niż do 15 grudnia 2025 r</w:t>
      </w:r>
      <w:r w:rsidR="00AD2D23">
        <w:rPr>
          <w:rFonts w:ascii="Arial" w:hAnsi="Arial" w:cs="Arial"/>
          <w:sz w:val="22"/>
          <w:szCs w:val="22"/>
          <w:lang w:eastAsia="ar-SA"/>
        </w:rPr>
        <w:t>.</w:t>
      </w:r>
    </w:p>
    <w:p w14:paraId="34B7AFDA" w14:textId="77777777" w:rsidR="004344B3" w:rsidRPr="000D4525" w:rsidRDefault="004344B3" w:rsidP="00E720AC">
      <w:pPr>
        <w:spacing w:line="271" w:lineRule="auto"/>
        <w:jc w:val="both"/>
        <w:rPr>
          <w:rFonts w:ascii="Arial" w:hAnsi="Arial" w:cs="Arial"/>
          <w:color w:val="000000" w:themeColor="text1"/>
          <w:sz w:val="22"/>
          <w:szCs w:val="22"/>
          <w:lang w:eastAsia="ar-SA"/>
        </w:rPr>
      </w:pPr>
    </w:p>
    <w:p w14:paraId="77AAF1EC" w14:textId="1543BAA1" w:rsidR="00B92B72" w:rsidRPr="00AD2D23" w:rsidRDefault="00F04C1F" w:rsidP="003A65B1">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6C0A57">
        <w:rPr>
          <w:rFonts w:ascii="Arial" w:hAnsi="Arial" w:cs="Arial"/>
          <w:b/>
          <w:sz w:val="22"/>
          <w:szCs w:val="22"/>
          <w:lang w:eastAsia="en-US"/>
        </w:rPr>
        <w:t>Informacja o warunkach udziału w postępowaniu o udzielenie zamówienia</w:t>
      </w:r>
      <w:r w:rsidR="007D60B8" w:rsidRPr="006C0A57">
        <w:rPr>
          <w:rFonts w:ascii="Arial" w:hAnsi="Arial" w:cs="Arial"/>
          <w:b/>
          <w:sz w:val="22"/>
          <w:szCs w:val="22"/>
          <w:lang w:eastAsia="en-US"/>
        </w:rPr>
        <w:t xml:space="preserve"> i dokumenty składane na wezwanie</w:t>
      </w:r>
    </w:p>
    <w:p w14:paraId="350A663B" w14:textId="05E21664" w:rsidR="00B92B72" w:rsidRDefault="00F04C1F" w:rsidP="003A65B1">
      <w:pPr>
        <w:spacing w:line="271" w:lineRule="auto"/>
        <w:jc w:val="both"/>
        <w:rPr>
          <w:rFonts w:ascii="Arial" w:eastAsiaTheme="majorEastAsia" w:hAnsi="Arial" w:cs="Arial"/>
          <w:b/>
          <w:sz w:val="22"/>
          <w:szCs w:val="22"/>
          <w:lang w:eastAsia="en-US"/>
        </w:rPr>
      </w:pPr>
      <w:r w:rsidRPr="006C0A57">
        <w:rPr>
          <w:rFonts w:ascii="Arial" w:eastAsiaTheme="majorEastAsia" w:hAnsi="Arial" w:cs="Arial"/>
          <w:sz w:val="22"/>
          <w:szCs w:val="22"/>
          <w:lang w:eastAsia="en-US"/>
        </w:rPr>
        <w:t xml:space="preserve">Na podstawie art. 112 </w:t>
      </w:r>
      <w:r w:rsidR="00DB65A7" w:rsidRPr="006C0A57">
        <w:rPr>
          <w:rFonts w:ascii="Arial" w:eastAsiaTheme="majorEastAsia" w:hAnsi="Arial" w:cs="Arial"/>
          <w:sz w:val="22"/>
          <w:szCs w:val="22"/>
          <w:lang w:eastAsia="en-US"/>
        </w:rPr>
        <w:t xml:space="preserve">ustawy </w:t>
      </w:r>
      <w:proofErr w:type="spellStart"/>
      <w:r w:rsidR="00DB65A7" w:rsidRPr="006C0A57">
        <w:rPr>
          <w:rFonts w:ascii="Arial" w:eastAsiaTheme="majorEastAsia" w:hAnsi="Arial" w:cs="Arial"/>
          <w:sz w:val="22"/>
          <w:szCs w:val="22"/>
          <w:lang w:eastAsia="en-US"/>
        </w:rPr>
        <w:t>Pzp</w:t>
      </w:r>
      <w:proofErr w:type="spellEnd"/>
      <w:r w:rsidR="00DB65A7" w:rsidRPr="006C0A57">
        <w:rPr>
          <w:rFonts w:ascii="Arial" w:eastAsiaTheme="majorEastAsia" w:hAnsi="Arial" w:cs="Arial"/>
          <w:sz w:val="22"/>
          <w:szCs w:val="22"/>
          <w:lang w:eastAsia="en-US"/>
        </w:rPr>
        <w:t>, z</w:t>
      </w:r>
      <w:r w:rsidR="00AA4F20" w:rsidRPr="006C0A57">
        <w:rPr>
          <w:rFonts w:ascii="Arial" w:eastAsiaTheme="majorEastAsia" w:hAnsi="Arial" w:cs="Arial"/>
          <w:sz w:val="22"/>
          <w:szCs w:val="22"/>
          <w:lang w:eastAsia="en-US"/>
        </w:rPr>
        <w:t>amawiający określa warunek</w:t>
      </w:r>
      <w:r w:rsidRPr="006C0A57">
        <w:rPr>
          <w:rFonts w:ascii="Arial" w:eastAsiaTheme="majorEastAsia" w:hAnsi="Arial" w:cs="Arial"/>
          <w:sz w:val="22"/>
          <w:szCs w:val="22"/>
          <w:lang w:eastAsia="en-US"/>
        </w:rPr>
        <w:t>/warunki</w:t>
      </w:r>
      <w:r w:rsidR="00AA4F20" w:rsidRPr="006C0A57">
        <w:rPr>
          <w:rFonts w:ascii="Arial" w:eastAsiaTheme="majorEastAsia" w:hAnsi="Arial" w:cs="Arial"/>
          <w:sz w:val="22"/>
          <w:szCs w:val="22"/>
          <w:lang w:eastAsia="en-US"/>
        </w:rPr>
        <w:t xml:space="preserve"> udziału w postępowaniu </w:t>
      </w:r>
      <w:r w:rsidR="00AA4F20" w:rsidRPr="006C0A57">
        <w:rPr>
          <w:rFonts w:ascii="Arial" w:eastAsiaTheme="majorEastAsia" w:hAnsi="Arial" w:cs="Arial"/>
          <w:b/>
          <w:sz w:val="22"/>
          <w:szCs w:val="22"/>
          <w:lang w:eastAsia="en-US"/>
        </w:rPr>
        <w:t>dotyczący</w:t>
      </w:r>
      <w:r w:rsidRPr="006C0A57">
        <w:rPr>
          <w:rFonts w:ascii="Arial" w:eastAsiaTheme="majorEastAsia" w:hAnsi="Arial" w:cs="Arial"/>
          <w:b/>
          <w:sz w:val="22"/>
          <w:szCs w:val="22"/>
          <w:lang w:eastAsia="en-US"/>
        </w:rPr>
        <w:t>/-e:</w:t>
      </w:r>
    </w:p>
    <w:p w14:paraId="12BFFFC2" w14:textId="77777777" w:rsidR="00B92B72" w:rsidRPr="006C0A57" w:rsidRDefault="00B92B72" w:rsidP="003A65B1">
      <w:pPr>
        <w:spacing w:line="271" w:lineRule="auto"/>
        <w:jc w:val="both"/>
        <w:rPr>
          <w:rFonts w:ascii="Arial" w:eastAsiaTheme="majorEastAsia" w:hAnsi="Arial" w:cs="Arial"/>
          <w:b/>
          <w:sz w:val="22"/>
          <w:szCs w:val="22"/>
          <w:lang w:eastAsia="en-US"/>
        </w:rPr>
      </w:pPr>
    </w:p>
    <w:tbl>
      <w:tblPr>
        <w:tblW w:w="9158" w:type="dxa"/>
        <w:tblInd w:w="-87" w:type="dxa"/>
        <w:tblLayout w:type="fixed"/>
        <w:tblCellMar>
          <w:top w:w="55" w:type="dxa"/>
          <w:left w:w="55" w:type="dxa"/>
          <w:bottom w:w="55" w:type="dxa"/>
          <w:right w:w="55" w:type="dxa"/>
        </w:tblCellMar>
        <w:tblLook w:val="0000" w:firstRow="0" w:lastRow="0" w:firstColumn="0" w:lastColumn="0" w:noHBand="0" w:noVBand="0"/>
      </w:tblPr>
      <w:tblGrid>
        <w:gridCol w:w="1946"/>
        <w:gridCol w:w="3099"/>
        <w:gridCol w:w="4113"/>
      </w:tblGrid>
      <w:tr w:rsidR="006C0A57" w:rsidRPr="006C0A57" w14:paraId="43BD429C" w14:textId="77777777" w:rsidTr="00807382">
        <w:tc>
          <w:tcPr>
            <w:tcW w:w="1946" w:type="dxa"/>
            <w:tcBorders>
              <w:top w:val="single" w:sz="1" w:space="0" w:color="000000"/>
              <w:left w:val="single" w:sz="1" w:space="0" w:color="000000"/>
              <w:bottom w:val="single" w:sz="1" w:space="0" w:color="000000"/>
            </w:tcBorders>
          </w:tcPr>
          <w:p w14:paraId="14F240CB" w14:textId="77777777" w:rsidR="00302729" w:rsidRPr="006C0A57" w:rsidRDefault="00302729" w:rsidP="003A65B1">
            <w:pPr>
              <w:widowControl w:val="0"/>
              <w:suppressAutoHyphens/>
              <w:autoSpaceDE w:val="0"/>
              <w:spacing w:line="271" w:lineRule="auto"/>
              <w:jc w:val="center"/>
              <w:rPr>
                <w:rFonts w:ascii="Arial" w:eastAsia="Calibri" w:hAnsi="Arial" w:cs="Arial"/>
                <w:b/>
                <w:bCs/>
                <w:kern w:val="1"/>
                <w:sz w:val="22"/>
                <w:szCs w:val="22"/>
                <w:lang w:eastAsia="hi-IN" w:bidi="hi-IN"/>
              </w:rPr>
            </w:pPr>
            <w:r w:rsidRPr="006C0A57">
              <w:rPr>
                <w:rFonts w:ascii="Arial" w:eastAsia="Calibri" w:hAnsi="Arial" w:cs="Arial"/>
                <w:b/>
                <w:bCs/>
                <w:kern w:val="1"/>
                <w:sz w:val="22"/>
                <w:szCs w:val="22"/>
                <w:lang w:eastAsia="hi-IN" w:bidi="hi-IN"/>
              </w:rPr>
              <w:t>WARUNKI UDZIAŁU</w:t>
            </w:r>
          </w:p>
          <w:p w14:paraId="2CAC7208" w14:textId="77777777" w:rsidR="00302729" w:rsidRPr="006C0A57" w:rsidRDefault="00302729" w:rsidP="003A65B1">
            <w:pPr>
              <w:widowControl w:val="0"/>
              <w:suppressAutoHyphens/>
              <w:autoSpaceDE w:val="0"/>
              <w:spacing w:line="271" w:lineRule="auto"/>
              <w:jc w:val="center"/>
              <w:rPr>
                <w:rFonts w:ascii="Arial" w:eastAsia="Calibri" w:hAnsi="Arial" w:cs="Arial"/>
                <w:i/>
                <w:iCs/>
                <w:kern w:val="1"/>
                <w:sz w:val="22"/>
                <w:szCs w:val="22"/>
                <w:lang w:eastAsia="hi-IN" w:bidi="hi-IN"/>
              </w:rPr>
            </w:pPr>
            <w:r w:rsidRPr="006C0A57">
              <w:rPr>
                <w:rFonts w:ascii="Arial" w:eastAsia="Calibri" w:hAnsi="Arial" w:cs="Arial"/>
                <w:b/>
                <w:bCs/>
                <w:kern w:val="1"/>
                <w:sz w:val="22"/>
                <w:szCs w:val="22"/>
                <w:lang w:eastAsia="hi-IN" w:bidi="hi-IN"/>
              </w:rPr>
              <w:t xml:space="preserve"> W POSTĘPOWANIU</w:t>
            </w:r>
          </w:p>
        </w:tc>
        <w:tc>
          <w:tcPr>
            <w:tcW w:w="3099" w:type="dxa"/>
            <w:tcBorders>
              <w:top w:val="single" w:sz="1" w:space="0" w:color="000000"/>
              <w:left w:val="single" w:sz="1" w:space="0" w:color="000000"/>
              <w:bottom w:val="single" w:sz="1" w:space="0" w:color="000000"/>
            </w:tcBorders>
          </w:tcPr>
          <w:p w14:paraId="6E9F5EEA" w14:textId="454A5E3F" w:rsidR="00302729" w:rsidRPr="006C0A57" w:rsidRDefault="006C0A57" w:rsidP="003A65B1">
            <w:pPr>
              <w:widowControl w:val="0"/>
              <w:suppressLineNumbers/>
              <w:suppressAutoHyphens/>
              <w:spacing w:line="271" w:lineRule="auto"/>
              <w:jc w:val="center"/>
              <w:rPr>
                <w:rFonts w:ascii="Arial" w:eastAsia="Calibri" w:hAnsi="Arial" w:cs="Arial"/>
                <w:b/>
                <w:bCs/>
                <w:kern w:val="1"/>
                <w:sz w:val="22"/>
                <w:szCs w:val="22"/>
                <w:lang w:eastAsia="hi-IN" w:bidi="hi-IN"/>
              </w:rPr>
            </w:pPr>
            <w:r w:rsidRPr="006C0A57">
              <w:rPr>
                <w:rFonts w:ascii="Arial" w:eastAsia="SimSun" w:hAnsi="Arial" w:cs="Arial"/>
                <w:b/>
                <w:kern w:val="1"/>
                <w:sz w:val="22"/>
                <w:szCs w:val="22"/>
                <w:lang w:eastAsia="hi-IN" w:bidi="hi-IN"/>
              </w:rPr>
              <w:t>WARUNKI SZCZEGÓŁOWE</w:t>
            </w:r>
          </w:p>
        </w:tc>
        <w:tc>
          <w:tcPr>
            <w:tcW w:w="4113" w:type="dxa"/>
            <w:tcBorders>
              <w:top w:val="single" w:sz="1" w:space="0" w:color="000000"/>
              <w:left w:val="single" w:sz="1" w:space="0" w:color="000000"/>
              <w:bottom w:val="single" w:sz="1" w:space="0" w:color="000000"/>
              <w:right w:val="single" w:sz="1" w:space="0" w:color="000000"/>
            </w:tcBorders>
          </w:tcPr>
          <w:p w14:paraId="7309382E" w14:textId="77777777" w:rsidR="00302729" w:rsidRPr="006C0A57" w:rsidRDefault="00302729" w:rsidP="003A65B1">
            <w:pPr>
              <w:widowControl w:val="0"/>
              <w:suppressAutoHyphens/>
              <w:autoSpaceDE w:val="0"/>
              <w:spacing w:line="271" w:lineRule="auto"/>
              <w:jc w:val="center"/>
              <w:rPr>
                <w:rFonts w:ascii="Arial" w:eastAsia="Calibri" w:hAnsi="Arial" w:cs="Arial"/>
                <w:kern w:val="1"/>
                <w:sz w:val="22"/>
                <w:szCs w:val="22"/>
                <w:lang w:eastAsia="hi-IN" w:bidi="hi-IN"/>
              </w:rPr>
            </w:pPr>
            <w:r w:rsidRPr="006C0A57">
              <w:rPr>
                <w:rFonts w:ascii="Arial" w:eastAsia="Calibri" w:hAnsi="Arial" w:cs="Arial"/>
                <w:b/>
                <w:bCs/>
                <w:kern w:val="1"/>
                <w:sz w:val="22"/>
                <w:szCs w:val="22"/>
                <w:lang w:eastAsia="hi-IN" w:bidi="hi-IN"/>
              </w:rPr>
              <w:t xml:space="preserve">WYMAGANE DOKUMENTY </w:t>
            </w:r>
          </w:p>
        </w:tc>
      </w:tr>
      <w:tr w:rsidR="006C0A57" w:rsidRPr="006C0A57" w14:paraId="6933D3A1" w14:textId="77777777" w:rsidTr="00807382">
        <w:tc>
          <w:tcPr>
            <w:tcW w:w="1946" w:type="dxa"/>
            <w:tcBorders>
              <w:left w:val="single" w:sz="1" w:space="0" w:color="000000"/>
              <w:bottom w:val="single" w:sz="1" w:space="0" w:color="000000"/>
            </w:tcBorders>
          </w:tcPr>
          <w:p w14:paraId="16427579" w14:textId="78B1E922" w:rsidR="00302729" w:rsidRPr="006C0A57" w:rsidRDefault="007D60B8" w:rsidP="003A65B1">
            <w:pPr>
              <w:widowControl w:val="0"/>
              <w:suppressLineNumbers/>
              <w:suppressAutoHyphens/>
              <w:spacing w:line="271" w:lineRule="auto"/>
              <w:ind w:right="111"/>
              <w:jc w:val="both"/>
              <w:rPr>
                <w:rFonts w:ascii="Arial" w:eastAsia="Lucida Sans Unicode" w:hAnsi="Arial" w:cs="Arial"/>
                <w:i/>
                <w:iCs/>
                <w:kern w:val="1"/>
                <w:sz w:val="22"/>
                <w:szCs w:val="22"/>
              </w:rPr>
            </w:pPr>
            <w:r w:rsidRPr="006C0A57">
              <w:rPr>
                <w:rFonts w:ascii="Arial" w:eastAsiaTheme="majorEastAsia" w:hAnsi="Arial" w:cs="Arial"/>
                <w:b/>
                <w:sz w:val="22"/>
                <w:szCs w:val="22"/>
                <w:lang w:eastAsia="en-US"/>
              </w:rPr>
              <w:t>zdolności do występowania w obrocie gospodarczym</w:t>
            </w:r>
          </w:p>
        </w:tc>
        <w:tc>
          <w:tcPr>
            <w:tcW w:w="3099" w:type="dxa"/>
            <w:tcBorders>
              <w:left w:val="single" w:sz="1" w:space="0" w:color="000000"/>
              <w:bottom w:val="single" w:sz="1" w:space="0" w:color="000000"/>
            </w:tcBorders>
          </w:tcPr>
          <w:p w14:paraId="0EA17010" w14:textId="77777777" w:rsidR="00302729" w:rsidRPr="006C0A57" w:rsidRDefault="00302729" w:rsidP="003A65B1">
            <w:pPr>
              <w:widowControl w:val="0"/>
              <w:tabs>
                <w:tab w:val="left" w:pos="1134"/>
              </w:tabs>
              <w:suppressAutoHyphens/>
              <w:autoSpaceDE w:val="0"/>
              <w:snapToGrid w:val="0"/>
              <w:spacing w:line="271" w:lineRule="auto"/>
              <w:jc w:val="center"/>
              <w:rPr>
                <w:rFonts w:ascii="Arial" w:eastAsia="SimSun" w:hAnsi="Arial" w:cs="Arial"/>
                <w:kern w:val="1"/>
                <w:sz w:val="22"/>
                <w:szCs w:val="22"/>
                <w:u w:val="single"/>
                <w:lang w:eastAsia="hi-IN" w:bidi="hi-IN"/>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6254C5C4" w14:textId="77777777" w:rsidR="00302729" w:rsidRPr="006C0A57" w:rsidRDefault="00302729" w:rsidP="003A65B1">
            <w:pPr>
              <w:widowControl w:val="0"/>
              <w:suppressLineNumbers/>
              <w:suppressAutoHyphens/>
              <w:spacing w:line="271" w:lineRule="auto"/>
              <w:jc w:val="center"/>
              <w:rPr>
                <w:rFonts w:ascii="Arial" w:eastAsia="SimSun" w:hAnsi="Arial" w:cs="Arial"/>
                <w:kern w:val="1"/>
                <w:sz w:val="22"/>
                <w:szCs w:val="22"/>
                <w:lang w:eastAsia="hi-IN" w:bidi="hi-IN"/>
              </w:rPr>
            </w:pPr>
            <w:r w:rsidRPr="006C0A57">
              <w:rPr>
                <w:rFonts w:ascii="Arial" w:eastAsia="SimSun" w:hAnsi="Arial" w:cs="Arial"/>
                <w:kern w:val="1"/>
                <w:sz w:val="22"/>
                <w:szCs w:val="22"/>
                <w:lang w:eastAsia="hi-IN" w:bidi="hi-IN"/>
              </w:rPr>
              <w:t>-</w:t>
            </w:r>
          </w:p>
        </w:tc>
      </w:tr>
      <w:tr w:rsidR="006C0A57" w:rsidRPr="006C0A57" w14:paraId="79325DE8" w14:textId="77777777" w:rsidTr="00807382">
        <w:tc>
          <w:tcPr>
            <w:tcW w:w="1946" w:type="dxa"/>
            <w:tcBorders>
              <w:left w:val="single" w:sz="1" w:space="0" w:color="000000"/>
              <w:bottom w:val="single" w:sz="1" w:space="0" w:color="000000"/>
            </w:tcBorders>
          </w:tcPr>
          <w:p w14:paraId="044AC91E" w14:textId="56917091" w:rsidR="006C0A57" w:rsidRPr="006C0A57" w:rsidRDefault="006C0A57" w:rsidP="006C0A57">
            <w:pPr>
              <w:widowControl w:val="0"/>
              <w:suppressLineNumbers/>
              <w:suppressAutoHyphens/>
              <w:spacing w:line="271" w:lineRule="auto"/>
              <w:ind w:right="111"/>
              <w:jc w:val="both"/>
              <w:rPr>
                <w:rFonts w:ascii="Arial" w:eastAsia="SimSun" w:hAnsi="Arial" w:cs="Arial"/>
                <w:i/>
                <w:iCs/>
                <w:kern w:val="1"/>
                <w:sz w:val="22"/>
                <w:szCs w:val="22"/>
                <w:lang w:eastAsia="hi-IN" w:bidi="hi-IN"/>
              </w:rPr>
            </w:pPr>
            <w:r w:rsidRPr="006C0A57">
              <w:rPr>
                <w:rFonts w:ascii="Arial" w:eastAsiaTheme="majorEastAsia" w:hAnsi="Arial" w:cs="Arial"/>
                <w:b/>
                <w:sz w:val="22"/>
                <w:szCs w:val="22"/>
                <w:lang w:eastAsia="en-US"/>
              </w:rPr>
              <w:t>uprawnień do prowadzenia określonej działalności gospodarczej lub zawodowej, o ile wynika to z odrębnych przepisów</w:t>
            </w:r>
          </w:p>
        </w:tc>
        <w:tc>
          <w:tcPr>
            <w:tcW w:w="3099" w:type="dxa"/>
            <w:tcBorders>
              <w:left w:val="single" w:sz="1" w:space="0" w:color="000000"/>
              <w:bottom w:val="single" w:sz="1" w:space="0" w:color="000000"/>
            </w:tcBorders>
          </w:tcPr>
          <w:p w14:paraId="44124084" w14:textId="4D8262BE" w:rsidR="006C0A57" w:rsidRPr="006C0A57" w:rsidRDefault="006C0A57" w:rsidP="006C0A57">
            <w:pPr>
              <w:pStyle w:val="Akapitzlist"/>
              <w:suppressAutoHyphens/>
              <w:spacing w:line="271" w:lineRule="auto"/>
              <w:ind w:left="0"/>
              <w:jc w:val="center"/>
              <w:rPr>
                <w:rFonts w:ascii="Arial" w:hAnsi="Arial" w:cs="Arial"/>
                <w:sz w:val="22"/>
                <w:szCs w:val="22"/>
              </w:rPr>
            </w:pPr>
            <w:r w:rsidRPr="006C0A57">
              <w:rPr>
                <w:rFonts w:ascii="Arial" w:eastAsia="Lucida Sans Unicode" w:hAnsi="Arial" w:cs="Arial"/>
                <w:i/>
                <w:iCs/>
                <w:kern w:val="1"/>
                <w:sz w:val="22"/>
                <w:szCs w:val="22"/>
              </w:rPr>
              <w:t>-</w:t>
            </w:r>
          </w:p>
        </w:tc>
        <w:tc>
          <w:tcPr>
            <w:tcW w:w="4113" w:type="dxa"/>
            <w:tcBorders>
              <w:left w:val="single" w:sz="1" w:space="0" w:color="000000"/>
              <w:bottom w:val="single" w:sz="1" w:space="0" w:color="000000"/>
              <w:right w:val="single" w:sz="1" w:space="0" w:color="000000"/>
            </w:tcBorders>
          </w:tcPr>
          <w:p w14:paraId="0B41DFC6" w14:textId="1E12E7FF" w:rsidR="006C0A57" w:rsidRPr="006C0A57" w:rsidRDefault="006C0A57" w:rsidP="006C0A57">
            <w:pPr>
              <w:widowControl w:val="0"/>
              <w:suppressLineNumbers/>
              <w:suppressAutoHyphens/>
              <w:snapToGrid w:val="0"/>
              <w:spacing w:line="271" w:lineRule="auto"/>
              <w:jc w:val="center"/>
              <w:rPr>
                <w:rFonts w:ascii="Arial" w:hAnsi="Arial" w:cs="Arial"/>
                <w:sz w:val="22"/>
                <w:szCs w:val="22"/>
              </w:rPr>
            </w:pPr>
            <w:r w:rsidRPr="006C0A57">
              <w:rPr>
                <w:rFonts w:ascii="Arial" w:eastAsia="SimSun" w:hAnsi="Arial" w:cs="Arial"/>
                <w:kern w:val="1"/>
                <w:sz w:val="22"/>
                <w:szCs w:val="22"/>
                <w:lang w:eastAsia="hi-IN" w:bidi="hi-IN"/>
              </w:rPr>
              <w:t>-</w:t>
            </w:r>
          </w:p>
        </w:tc>
      </w:tr>
      <w:tr w:rsidR="006C0A57" w:rsidRPr="006C0A57" w14:paraId="384E0C45" w14:textId="77777777" w:rsidTr="00807382">
        <w:tc>
          <w:tcPr>
            <w:tcW w:w="1946" w:type="dxa"/>
            <w:tcBorders>
              <w:left w:val="single" w:sz="1" w:space="0" w:color="000000"/>
              <w:bottom w:val="single" w:sz="1" w:space="0" w:color="000000"/>
            </w:tcBorders>
          </w:tcPr>
          <w:p w14:paraId="7FC673F5" w14:textId="77777777" w:rsidR="006C0A57" w:rsidRDefault="006C0A57" w:rsidP="006C0A57">
            <w:pPr>
              <w:widowControl w:val="0"/>
              <w:suppressLineNumbers/>
              <w:suppressAutoHyphens/>
              <w:spacing w:line="271" w:lineRule="auto"/>
              <w:ind w:right="111"/>
              <w:jc w:val="both"/>
              <w:rPr>
                <w:rFonts w:ascii="Arial" w:eastAsiaTheme="majorEastAsia" w:hAnsi="Arial" w:cs="Arial"/>
                <w:b/>
                <w:sz w:val="22"/>
                <w:szCs w:val="22"/>
                <w:lang w:eastAsia="en-US"/>
              </w:rPr>
            </w:pPr>
            <w:r w:rsidRPr="006C0A57">
              <w:rPr>
                <w:rFonts w:ascii="Arial" w:eastAsiaTheme="majorEastAsia" w:hAnsi="Arial" w:cs="Arial"/>
                <w:b/>
                <w:sz w:val="22"/>
                <w:szCs w:val="22"/>
                <w:lang w:eastAsia="en-US"/>
              </w:rPr>
              <w:lastRenderedPageBreak/>
              <w:t>sytuacji ekonomicznej lub finansowej</w:t>
            </w:r>
          </w:p>
          <w:p w14:paraId="1C498937" w14:textId="5B4C1C6B" w:rsidR="00F060C0" w:rsidRPr="006C0A57" w:rsidRDefault="00F060C0" w:rsidP="006C0A57">
            <w:pPr>
              <w:widowControl w:val="0"/>
              <w:suppressLineNumbers/>
              <w:suppressAutoHyphens/>
              <w:spacing w:line="271" w:lineRule="auto"/>
              <w:ind w:right="111"/>
              <w:jc w:val="both"/>
              <w:rPr>
                <w:rFonts w:ascii="Arial" w:eastAsia="Lucida Sans Unicode" w:hAnsi="Arial" w:cs="Arial"/>
                <w:i/>
                <w:iCs/>
                <w:kern w:val="1"/>
                <w:sz w:val="22"/>
                <w:szCs w:val="22"/>
              </w:rPr>
            </w:pPr>
          </w:p>
        </w:tc>
        <w:tc>
          <w:tcPr>
            <w:tcW w:w="3099" w:type="dxa"/>
            <w:tcBorders>
              <w:left w:val="single" w:sz="1" w:space="0" w:color="000000"/>
              <w:bottom w:val="single" w:sz="1" w:space="0" w:color="000000"/>
            </w:tcBorders>
          </w:tcPr>
          <w:p w14:paraId="4C769060" w14:textId="3990208A" w:rsidR="00AD2D23" w:rsidRPr="00AD2D23" w:rsidRDefault="00AD2D23" w:rsidP="00AD2D23">
            <w:pPr>
              <w:pStyle w:val="Bezodstpw"/>
              <w:suppressAutoHyphens w:val="0"/>
              <w:spacing w:before="120"/>
              <w:jc w:val="both"/>
              <w:rPr>
                <w:rFonts w:ascii="Arial" w:hAnsi="Arial" w:cs="Arial"/>
                <w:sz w:val="22"/>
                <w:szCs w:val="22"/>
              </w:rPr>
            </w:pPr>
            <w:r w:rsidRPr="00AD2D23">
              <w:rPr>
                <w:rFonts w:ascii="Arial" w:hAnsi="Arial" w:cs="Arial"/>
                <w:sz w:val="22"/>
                <w:szCs w:val="22"/>
              </w:rPr>
              <w:t xml:space="preserve">Polisa OC na sumę gwarancyjną nie mniejszą niż </w:t>
            </w:r>
            <w:r w:rsidR="004D64FD">
              <w:rPr>
                <w:rFonts w:ascii="Arial" w:hAnsi="Arial" w:cs="Arial"/>
                <w:sz w:val="22"/>
                <w:szCs w:val="22"/>
              </w:rPr>
              <w:t>1</w:t>
            </w:r>
            <w:r w:rsidR="00AA48A7">
              <w:rPr>
                <w:rFonts w:ascii="Arial" w:hAnsi="Arial" w:cs="Arial"/>
                <w:sz w:val="22"/>
                <w:szCs w:val="22"/>
              </w:rPr>
              <w:t>0</w:t>
            </w:r>
            <w:r w:rsidR="004D64FD">
              <w:rPr>
                <w:rFonts w:ascii="Arial" w:hAnsi="Arial" w:cs="Arial"/>
                <w:sz w:val="22"/>
                <w:szCs w:val="22"/>
              </w:rPr>
              <w:t>0</w:t>
            </w:r>
            <w:r w:rsidRPr="00AD2D23">
              <w:rPr>
                <w:rFonts w:ascii="Arial" w:hAnsi="Arial" w:cs="Arial"/>
                <w:sz w:val="22"/>
                <w:szCs w:val="22"/>
              </w:rPr>
              <w:t> 000,00 zł</w:t>
            </w:r>
            <w:r>
              <w:rPr>
                <w:rFonts w:ascii="Arial" w:hAnsi="Arial" w:cs="Arial"/>
                <w:sz w:val="22"/>
                <w:szCs w:val="22"/>
              </w:rPr>
              <w:t>.</w:t>
            </w:r>
          </w:p>
          <w:p w14:paraId="46E55B35" w14:textId="68DEF554" w:rsidR="006C0A57" w:rsidRPr="00B61771" w:rsidRDefault="006C0A57" w:rsidP="00B61771">
            <w:pPr>
              <w:pStyle w:val="Bezodstpw"/>
              <w:spacing w:before="120"/>
              <w:jc w:val="both"/>
              <w:rPr>
                <w:rFonts w:ascii="Arial" w:hAnsi="Arial" w:cs="Arial"/>
                <w:sz w:val="22"/>
                <w:szCs w:val="22"/>
              </w:rPr>
            </w:pPr>
          </w:p>
        </w:tc>
        <w:tc>
          <w:tcPr>
            <w:tcW w:w="4113" w:type="dxa"/>
            <w:tcBorders>
              <w:left w:val="single" w:sz="1" w:space="0" w:color="000000"/>
              <w:bottom w:val="single" w:sz="1" w:space="0" w:color="000000"/>
              <w:right w:val="single" w:sz="1" w:space="0" w:color="000000"/>
            </w:tcBorders>
          </w:tcPr>
          <w:p w14:paraId="2C90565E" w14:textId="71A27EFE" w:rsidR="006C0A57" w:rsidRPr="006C0A57" w:rsidRDefault="00FF362F" w:rsidP="00FF362F">
            <w:pPr>
              <w:widowControl w:val="0"/>
              <w:suppressAutoHyphens/>
              <w:autoSpaceDE w:val="0"/>
              <w:spacing w:line="271" w:lineRule="auto"/>
              <w:jc w:val="both"/>
              <w:rPr>
                <w:rFonts w:ascii="Arial" w:eastAsia="SimSun" w:hAnsi="Arial" w:cs="Arial"/>
                <w:kern w:val="1"/>
                <w:sz w:val="22"/>
                <w:szCs w:val="22"/>
                <w:lang w:eastAsia="hi-IN" w:bidi="hi-IN"/>
              </w:rPr>
            </w:pPr>
            <w:r>
              <w:rPr>
                <w:rFonts w:ascii="Arial" w:eastAsia="SimSun" w:hAnsi="Arial" w:cs="Arial"/>
                <w:kern w:val="1"/>
                <w:sz w:val="22"/>
                <w:szCs w:val="22"/>
                <w:lang w:eastAsia="hi-IN" w:bidi="hi-IN"/>
              </w:rPr>
              <w:t xml:space="preserve">- </w:t>
            </w:r>
            <w:r w:rsidRPr="00FF362F">
              <w:rPr>
                <w:rFonts w:ascii="Arial" w:eastAsia="SimSun" w:hAnsi="Arial" w:cs="Arial"/>
                <w:kern w:val="1"/>
                <w:sz w:val="22"/>
                <w:szCs w:val="22"/>
                <w:lang w:eastAsia="hi-IN" w:bidi="hi-IN"/>
              </w:rPr>
              <w:t>dokumenty potwierdzające, że wykonawca jest ubezpieczony od odpowiedzialności cywilnej w zakresie prowadzonej działalności związanej z przedmiotem zamówienia ze wskazaniem sumy gwarancyjnej tego ubezpieczenia</w:t>
            </w:r>
          </w:p>
        </w:tc>
      </w:tr>
      <w:tr w:rsidR="006C0A57" w:rsidRPr="006C0A57" w14:paraId="5C0E1133" w14:textId="77777777" w:rsidTr="00807382">
        <w:tc>
          <w:tcPr>
            <w:tcW w:w="1946" w:type="dxa"/>
            <w:tcBorders>
              <w:left w:val="single" w:sz="1" w:space="0" w:color="000000"/>
              <w:bottom w:val="single" w:sz="1" w:space="0" w:color="000000"/>
            </w:tcBorders>
          </w:tcPr>
          <w:p w14:paraId="25398EC8" w14:textId="3D7B250D" w:rsidR="006C0A57" w:rsidRPr="006C0A57" w:rsidRDefault="006C0A57" w:rsidP="006C0A57">
            <w:pPr>
              <w:widowControl w:val="0"/>
              <w:suppressLineNumbers/>
              <w:suppressAutoHyphens/>
              <w:spacing w:line="271" w:lineRule="auto"/>
              <w:ind w:right="111"/>
              <w:jc w:val="both"/>
              <w:rPr>
                <w:rFonts w:ascii="Arial" w:eastAsia="Calibri" w:hAnsi="Arial" w:cs="Arial"/>
                <w:kern w:val="1"/>
                <w:sz w:val="22"/>
                <w:szCs w:val="22"/>
                <w:lang w:eastAsia="hi-IN" w:bidi="hi-IN"/>
              </w:rPr>
            </w:pPr>
            <w:r w:rsidRPr="006C0A57">
              <w:rPr>
                <w:rFonts w:ascii="Arial" w:eastAsiaTheme="majorEastAsia" w:hAnsi="Arial" w:cs="Arial"/>
                <w:b/>
                <w:sz w:val="22"/>
                <w:szCs w:val="22"/>
                <w:lang w:eastAsia="en-US"/>
              </w:rPr>
              <w:t>zdolności technicznej lub zawodowej</w:t>
            </w:r>
          </w:p>
        </w:tc>
        <w:tc>
          <w:tcPr>
            <w:tcW w:w="3099" w:type="dxa"/>
            <w:tcBorders>
              <w:left w:val="single" w:sz="1" w:space="0" w:color="000000"/>
              <w:bottom w:val="single" w:sz="1" w:space="0" w:color="000000"/>
            </w:tcBorders>
          </w:tcPr>
          <w:p w14:paraId="28783BA0" w14:textId="77777777" w:rsidR="00AA48A7" w:rsidRPr="00AA48A7" w:rsidRDefault="00AA48A7" w:rsidP="00AA48A7">
            <w:pPr>
              <w:pStyle w:val="Bezodstpw"/>
              <w:spacing w:before="120"/>
              <w:jc w:val="both"/>
              <w:rPr>
                <w:rFonts w:ascii="Arial" w:hAnsi="Arial" w:cs="Arial"/>
                <w:sz w:val="22"/>
                <w:szCs w:val="22"/>
              </w:rPr>
            </w:pPr>
            <w:r w:rsidRPr="00AA48A7">
              <w:rPr>
                <w:rFonts w:ascii="Arial" w:hAnsi="Arial" w:cs="Arial"/>
                <w:sz w:val="22"/>
                <w:szCs w:val="22"/>
              </w:rPr>
              <w:t>warunek ten Zamawiający uzna za spełniony, jeżeli Wykonawca przedstawi:</w:t>
            </w:r>
          </w:p>
          <w:p w14:paraId="2C274EB9" w14:textId="27943CBF" w:rsidR="006C0A57" w:rsidRPr="004F51A4" w:rsidRDefault="00AA48A7" w:rsidP="00AA48A7">
            <w:pPr>
              <w:suppressAutoHyphens/>
              <w:contextualSpacing/>
              <w:jc w:val="both"/>
              <w:rPr>
                <w:rFonts w:ascii="Arial" w:eastAsia="Calibri" w:hAnsi="Arial" w:cs="Arial"/>
                <w:sz w:val="22"/>
                <w:szCs w:val="22"/>
                <w:shd w:val="clear" w:color="auto" w:fill="FFFFFF"/>
              </w:rPr>
            </w:pPr>
            <w:r w:rsidRPr="00AA48A7">
              <w:rPr>
                <w:rFonts w:ascii="Arial" w:hAnsi="Arial" w:cs="Arial"/>
                <w:sz w:val="22"/>
                <w:szCs w:val="22"/>
              </w:rPr>
              <w:t>I.</w:t>
            </w:r>
            <w:r w:rsidRPr="00AA48A7">
              <w:rPr>
                <w:rFonts w:ascii="Arial" w:hAnsi="Arial" w:cs="Arial"/>
                <w:sz w:val="22"/>
                <w:szCs w:val="22"/>
              </w:rPr>
              <w:tab/>
              <w:t>potwierdzenie wykonania w okresie ostatnich pięciu lat przed upływem terminu składania ofert, a jeżeli okres prowadzenia działalności jest krótszy – w tym okresie, wykonał/zakończył w sposób należyty oraz zgodnie z przepisami prawa co najmniej dwie budowy związane z przedmiotem zamówienia w ramach jednego lub wielu kontraktów                   o łącznej wartości nie mniejszej niż 150 000,00 zł brutto.</w:t>
            </w:r>
          </w:p>
        </w:tc>
        <w:tc>
          <w:tcPr>
            <w:tcW w:w="4113" w:type="dxa"/>
            <w:tcBorders>
              <w:left w:val="single" w:sz="1" w:space="0" w:color="000000"/>
              <w:bottom w:val="single" w:sz="1" w:space="0" w:color="000000"/>
              <w:right w:val="single" w:sz="1" w:space="0" w:color="000000"/>
            </w:tcBorders>
          </w:tcPr>
          <w:p w14:paraId="70C1F67A" w14:textId="1DCE0311" w:rsidR="006C0A57" w:rsidRDefault="005E2C2F" w:rsidP="00CD300C">
            <w:pPr>
              <w:widowControl w:val="0"/>
              <w:suppressLineNumbers/>
              <w:suppressAutoHyphens/>
              <w:snapToGrid w:val="0"/>
              <w:spacing w:line="271" w:lineRule="auto"/>
              <w:jc w:val="both"/>
              <w:rPr>
                <w:rFonts w:ascii="Arial" w:hAnsi="Arial" w:cs="Arial"/>
                <w:sz w:val="22"/>
                <w:szCs w:val="22"/>
              </w:rPr>
            </w:pPr>
            <w:r w:rsidRPr="005E2C2F">
              <w:rPr>
                <w:rFonts w:ascii="Arial" w:hAnsi="Arial" w:cs="Arial"/>
                <w:sz w:val="22"/>
                <w:szCs w:val="22"/>
              </w:rPr>
              <w:t>-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4344B3">
              <w:rPr>
                <w:rFonts w:ascii="Arial" w:hAnsi="Arial" w:cs="Arial"/>
                <w:sz w:val="22"/>
                <w:szCs w:val="22"/>
              </w:rPr>
              <w:t>;</w:t>
            </w:r>
          </w:p>
          <w:p w14:paraId="7B03CE4B" w14:textId="7CEB3A22" w:rsidR="004344B3" w:rsidRPr="00B61771" w:rsidRDefault="004344B3" w:rsidP="00CD300C">
            <w:pPr>
              <w:widowControl w:val="0"/>
              <w:suppressLineNumbers/>
              <w:suppressAutoHyphens/>
              <w:snapToGrid w:val="0"/>
              <w:spacing w:line="271" w:lineRule="auto"/>
              <w:jc w:val="both"/>
              <w:rPr>
                <w:rFonts w:ascii="Arial" w:hAnsi="Arial" w:cs="Arial"/>
                <w:sz w:val="22"/>
                <w:szCs w:val="22"/>
              </w:rPr>
            </w:pPr>
          </w:p>
        </w:tc>
      </w:tr>
      <w:tr w:rsidR="006C0A57" w:rsidRPr="006C0A57" w14:paraId="485F80A9" w14:textId="77777777" w:rsidTr="00807382">
        <w:tc>
          <w:tcPr>
            <w:tcW w:w="1946" w:type="dxa"/>
            <w:tcBorders>
              <w:left w:val="single" w:sz="1" w:space="0" w:color="000000"/>
              <w:bottom w:val="single" w:sz="1" w:space="0" w:color="000000"/>
            </w:tcBorders>
          </w:tcPr>
          <w:p w14:paraId="627B6AA5" w14:textId="77777777" w:rsidR="006C0A57" w:rsidRPr="006C0A57" w:rsidRDefault="006C0A57" w:rsidP="006C0A57">
            <w:pPr>
              <w:widowControl w:val="0"/>
              <w:suppressLineNumbers/>
              <w:suppressAutoHyphens/>
              <w:spacing w:line="271" w:lineRule="auto"/>
              <w:ind w:right="56"/>
              <w:jc w:val="both"/>
              <w:rPr>
                <w:rFonts w:ascii="Arial" w:eastAsia="Calibri" w:hAnsi="Arial" w:cs="Arial"/>
                <w:kern w:val="1"/>
                <w:sz w:val="22"/>
                <w:szCs w:val="22"/>
                <w:lang w:eastAsia="hi-IN" w:bidi="hi-IN"/>
              </w:rPr>
            </w:pPr>
            <w:r w:rsidRPr="006C0A57">
              <w:rPr>
                <w:rFonts w:ascii="Arial" w:eastAsia="SimSun" w:hAnsi="Arial" w:cs="Arial"/>
                <w:b/>
                <w:bCs/>
                <w:kern w:val="1"/>
                <w:sz w:val="22"/>
                <w:szCs w:val="22"/>
                <w:lang w:eastAsia="hi-IN" w:bidi="hi-IN"/>
              </w:rPr>
              <w:t>brak podstaw wykluczenia</w:t>
            </w:r>
          </w:p>
        </w:tc>
        <w:tc>
          <w:tcPr>
            <w:tcW w:w="3099" w:type="dxa"/>
            <w:tcBorders>
              <w:left w:val="single" w:sz="1" w:space="0" w:color="000000"/>
              <w:bottom w:val="single" w:sz="1" w:space="0" w:color="000000"/>
            </w:tcBorders>
          </w:tcPr>
          <w:p w14:paraId="33B71CC0" w14:textId="0E7DCA33" w:rsidR="006C0A57" w:rsidRPr="006C0A57" w:rsidRDefault="005D5D28" w:rsidP="005D5D28">
            <w:pPr>
              <w:widowControl w:val="0"/>
              <w:suppressLineNumbers/>
              <w:suppressAutoHyphens/>
              <w:snapToGrid w:val="0"/>
              <w:spacing w:line="271" w:lineRule="auto"/>
              <w:jc w:val="center"/>
              <w:rPr>
                <w:rFonts w:ascii="Arial" w:eastAsia="Calibri" w:hAnsi="Arial" w:cs="Arial"/>
                <w:kern w:val="1"/>
                <w:sz w:val="22"/>
                <w:szCs w:val="22"/>
                <w:lang w:eastAsia="hi-IN" w:bidi="hi-IN"/>
              </w:rPr>
            </w:pPr>
            <w:r>
              <w:rPr>
                <w:rFonts w:ascii="Arial" w:eastAsia="Calibri" w:hAnsi="Arial" w:cs="Arial"/>
                <w:kern w:val="1"/>
                <w:sz w:val="22"/>
                <w:szCs w:val="22"/>
                <w:lang w:eastAsia="hi-IN" w:bidi="hi-IN"/>
              </w:rPr>
              <w:t>-</w:t>
            </w:r>
          </w:p>
        </w:tc>
        <w:tc>
          <w:tcPr>
            <w:tcW w:w="4113" w:type="dxa"/>
            <w:tcBorders>
              <w:left w:val="single" w:sz="1" w:space="0" w:color="000000"/>
              <w:bottom w:val="single" w:sz="1" w:space="0" w:color="000000"/>
              <w:right w:val="single" w:sz="1" w:space="0" w:color="000000"/>
            </w:tcBorders>
          </w:tcPr>
          <w:p w14:paraId="61D87724" w14:textId="3FCF4B05" w:rsidR="006C0A57" w:rsidRPr="005D5D28" w:rsidRDefault="005D5D28" w:rsidP="005D5D28">
            <w:pPr>
              <w:tabs>
                <w:tab w:val="left" w:pos="567"/>
              </w:tabs>
              <w:suppressAutoHyphens/>
              <w:contextualSpacing/>
              <w:jc w:val="both"/>
              <w:rPr>
                <w:rFonts w:ascii="Arial" w:hAnsi="Arial" w:cs="Arial"/>
                <w:sz w:val="22"/>
                <w:szCs w:val="22"/>
              </w:rPr>
            </w:pPr>
            <w:r w:rsidRPr="005D5D28">
              <w:rPr>
                <w:rFonts w:ascii="Arial" w:hAnsi="Arial" w:cs="Arial"/>
                <w:sz w:val="22"/>
                <w:szCs w:val="22"/>
              </w:rPr>
              <w:t>- oświadczenie wykonawcy o braku przynależności do tej samej grupy kapitałowej w rozumieniu ustawy z 16.02.2007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3106FE26" w14:textId="5AF211EE" w:rsidR="007D60B8" w:rsidRPr="006C0A57" w:rsidRDefault="007D60B8" w:rsidP="003A65B1">
      <w:pPr>
        <w:pStyle w:val="Tekstpodstawowy"/>
        <w:spacing w:after="0" w:line="271" w:lineRule="auto"/>
        <w:ind w:right="20"/>
        <w:jc w:val="both"/>
        <w:rPr>
          <w:rFonts w:ascii="Arial" w:hAnsi="Arial" w:cs="Arial"/>
          <w:sz w:val="22"/>
          <w:szCs w:val="22"/>
        </w:rPr>
      </w:pPr>
      <w:r w:rsidRPr="006C0A57">
        <w:rPr>
          <w:rFonts w:ascii="Arial" w:hAnsi="Arial" w:cs="Arial"/>
          <w:sz w:val="22"/>
          <w:szCs w:val="22"/>
        </w:rPr>
        <w:t xml:space="preserve">Zgodnie z art. 274 ust. 1 ustawy </w:t>
      </w:r>
      <w:proofErr w:type="spellStart"/>
      <w:r w:rsidRPr="006C0A57">
        <w:rPr>
          <w:rFonts w:ascii="Arial" w:hAnsi="Arial" w:cs="Arial"/>
          <w:sz w:val="22"/>
          <w:szCs w:val="22"/>
        </w:rPr>
        <w:t>Pzp</w:t>
      </w:r>
      <w:proofErr w:type="spellEnd"/>
      <w:r w:rsidRPr="006C0A57">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ww. podmiotowych środków dowodowych.</w:t>
      </w:r>
    </w:p>
    <w:p w14:paraId="08AAB88C" w14:textId="77777777" w:rsidR="007D60B8" w:rsidRPr="006C0A57" w:rsidRDefault="007D60B8" w:rsidP="003A65B1">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lastRenderedPageBreak/>
        <w:t>Wykonawca nie jest zobowiązany do złożenia podmiotowych środków dowodowych, które zamawiający posiada, jeżeli wykonawca wskaże te środki oraz potwierdzi ich prawidłowość i aktualność.</w:t>
      </w:r>
    </w:p>
    <w:p w14:paraId="16ED601A" w14:textId="70CE123E" w:rsidR="00E720AC" w:rsidRDefault="007D60B8" w:rsidP="005D5D28">
      <w:pPr>
        <w:autoSpaceDE w:val="0"/>
        <w:autoSpaceDN w:val="0"/>
        <w:spacing w:before="120" w:after="120" w:line="271" w:lineRule="auto"/>
        <w:jc w:val="both"/>
        <w:rPr>
          <w:rFonts w:ascii="Arial" w:hAnsi="Arial" w:cs="Arial"/>
          <w:sz w:val="22"/>
          <w:szCs w:val="22"/>
        </w:rPr>
      </w:pPr>
      <w:r w:rsidRPr="006C0A57">
        <w:rPr>
          <w:rFonts w:ascii="Arial" w:hAnsi="Arial" w:cs="Arial"/>
          <w:sz w:val="22"/>
          <w:szCs w:val="22"/>
        </w:rPr>
        <w:t>Wykonawca składa podmiotowe środki dowodowe aktualne na dzień ich złożenia.</w:t>
      </w:r>
    </w:p>
    <w:p w14:paraId="62131D8E" w14:textId="77777777" w:rsidR="00B61771" w:rsidRPr="005D5D28" w:rsidRDefault="00B61771" w:rsidP="005D5D28">
      <w:pPr>
        <w:autoSpaceDE w:val="0"/>
        <w:autoSpaceDN w:val="0"/>
        <w:spacing w:before="120" w:after="120" w:line="271" w:lineRule="auto"/>
        <w:jc w:val="both"/>
        <w:rPr>
          <w:rFonts w:ascii="Arial" w:hAnsi="Arial" w:cs="Arial"/>
          <w:sz w:val="22"/>
          <w:szCs w:val="22"/>
        </w:rPr>
      </w:pPr>
    </w:p>
    <w:p w14:paraId="031F079F" w14:textId="3F5CC777" w:rsidR="00AA4F20" w:rsidRPr="003A65B1"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Podstawy wykluczenia</w:t>
      </w:r>
    </w:p>
    <w:p w14:paraId="1F63C328" w14:textId="2C9692D9" w:rsidR="00B40D1F" w:rsidRPr="005572B4" w:rsidRDefault="00AA4F20" w:rsidP="005572B4">
      <w:p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Zamawiający </w:t>
      </w:r>
      <w:r w:rsidRPr="003A65B1">
        <w:rPr>
          <w:rFonts w:ascii="Arial" w:hAnsi="Arial" w:cs="Arial"/>
          <w:b/>
          <w:sz w:val="22"/>
          <w:szCs w:val="22"/>
        </w:rPr>
        <w:t>wykluczy</w:t>
      </w:r>
      <w:r w:rsidR="006374A7" w:rsidRPr="003A65B1">
        <w:rPr>
          <w:rFonts w:ascii="Arial" w:hAnsi="Arial" w:cs="Arial"/>
          <w:sz w:val="22"/>
          <w:szCs w:val="22"/>
        </w:rPr>
        <w:t xml:space="preserve"> z postępowania w</w:t>
      </w:r>
      <w:r w:rsidRPr="003A65B1">
        <w:rPr>
          <w:rFonts w:ascii="Arial" w:hAnsi="Arial" w:cs="Arial"/>
          <w:sz w:val="22"/>
          <w:szCs w:val="22"/>
        </w:rPr>
        <w:t>ykonawców</w:t>
      </w:r>
      <w:r w:rsidR="008B58DE" w:rsidRPr="003A65B1">
        <w:rPr>
          <w:rFonts w:ascii="Arial" w:hAnsi="Arial" w:cs="Arial"/>
          <w:sz w:val="22"/>
          <w:szCs w:val="22"/>
        </w:rPr>
        <w:t>,</w:t>
      </w:r>
      <w:r w:rsidRPr="003A65B1">
        <w:rPr>
          <w:rFonts w:ascii="Arial" w:hAnsi="Arial" w:cs="Arial"/>
          <w:sz w:val="22"/>
          <w:szCs w:val="22"/>
        </w:rPr>
        <w:t xml:space="preserve"> wobec których zachodzą podstawy wykluczenia, o których mowa w art. </w:t>
      </w:r>
      <w:r w:rsidR="00BB1B42" w:rsidRPr="003A65B1">
        <w:rPr>
          <w:rFonts w:ascii="Arial" w:hAnsi="Arial" w:cs="Arial"/>
          <w:sz w:val="22"/>
          <w:szCs w:val="22"/>
        </w:rPr>
        <w:t>108 ust. 1 oraz</w:t>
      </w:r>
      <w:r w:rsidR="008B58DE" w:rsidRPr="003A65B1">
        <w:rPr>
          <w:rFonts w:ascii="Arial" w:hAnsi="Arial" w:cs="Arial"/>
          <w:sz w:val="22"/>
          <w:szCs w:val="22"/>
        </w:rPr>
        <w:t xml:space="preserve"> </w:t>
      </w:r>
      <w:r w:rsidR="00BB1B42" w:rsidRPr="003A65B1">
        <w:rPr>
          <w:rFonts w:ascii="Arial" w:hAnsi="Arial" w:cs="Arial"/>
          <w:sz w:val="22"/>
          <w:szCs w:val="22"/>
        </w:rPr>
        <w:t>art. 109 ust. 1 pkt</w:t>
      </w:r>
      <w:r w:rsidR="008B58DE" w:rsidRPr="003A65B1">
        <w:rPr>
          <w:rFonts w:ascii="Arial" w:hAnsi="Arial" w:cs="Arial"/>
          <w:sz w:val="22"/>
          <w:szCs w:val="22"/>
        </w:rPr>
        <w:t xml:space="preserve"> </w:t>
      </w:r>
      <w:r w:rsidR="005D5D28">
        <w:rPr>
          <w:rFonts w:ascii="Arial" w:hAnsi="Arial" w:cs="Arial"/>
          <w:sz w:val="22"/>
          <w:szCs w:val="22"/>
        </w:rPr>
        <w:t>4 i 7</w:t>
      </w:r>
      <w:r w:rsidRPr="003A65B1">
        <w:rPr>
          <w:rFonts w:ascii="Arial" w:hAnsi="Arial" w:cs="Arial"/>
          <w:sz w:val="22"/>
          <w:szCs w:val="22"/>
        </w:rPr>
        <w:t xml:space="preserve"> ustawy </w:t>
      </w:r>
      <w:proofErr w:type="spellStart"/>
      <w:r w:rsidRPr="003A65B1">
        <w:rPr>
          <w:rFonts w:ascii="Arial" w:hAnsi="Arial" w:cs="Arial"/>
          <w:sz w:val="22"/>
          <w:szCs w:val="22"/>
        </w:rPr>
        <w:t>Pzp</w:t>
      </w:r>
      <w:proofErr w:type="spellEnd"/>
      <w:r w:rsidR="009B4521">
        <w:rPr>
          <w:rFonts w:ascii="Arial" w:hAnsi="Arial" w:cs="Arial"/>
          <w:sz w:val="22"/>
          <w:szCs w:val="22"/>
        </w:rPr>
        <w:t xml:space="preserve"> </w:t>
      </w:r>
      <w:r w:rsidR="009B4521" w:rsidRPr="005D5D28">
        <w:rPr>
          <w:rFonts w:ascii="Arial" w:hAnsi="Arial" w:cs="Arial"/>
          <w:sz w:val="22"/>
          <w:szCs w:val="22"/>
        </w:rPr>
        <w:t>oraz art. 7 ust. 1 ustawy z dnia 13 kwietnia 2022 r. o szczególnych rozwiązaniach w zakresie przeciwdziałania wspieraniu agresji na Ukrainę oraz służących ochronie bezpieczeństwa narodowego</w:t>
      </w:r>
      <w:r w:rsidRPr="005D5D28">
        <w:rPr>
          <w:rFonts w:ascii="Arial" w:hAnsi="Arial" w:cs="Arial"/>
          <w:sz w:val="22"/>
          <w:szCs w:val="22"/>
        </w:rPr>
        <w:t>.</w:t>
      </w:r>
    </w:p>
    <w:p w14:paraId="3C828E6F" w14:textId="77777777" w:rsidR="009D4DAE" w:rsidRPr="003A65B1" w:rsidRDefault="009D4DAE"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Wykaz podmiotowych środków dowodowych</w:t>
      </w:r>
    </w:p>
    <w:p w14:paraId="237C7A08" w14:textId="12274D4D" w:rsidR="009615B1" w:rsidRPr="003A65B1" w:rsidRDefault="009615B1" w:rsidP="006A4802">
      <w:pPr>
        <w:numPr>
          <w:ilvl w:val="0"/>
          <w:numId w:val="10"/>
        </w:numPr>
        <w:shd w:val="clear" w:color="auto" w:fill="DAEEF3" w:themeFill="accent5" w:themeFillTint="33"/>
        <w:spacing w:before="240" w:line="271" w:lineRule="auto"/>
        <w:jc w:val="both"/>
        <w:rPr>
          <w:rFonts w:ascii="Arial" w:hAnsi="Arial" w:cs="Arial"/>
          <w:b/>
          <w:sz w:val="22"/>
          <w:szCs w:val="22"/>
        </w:rPr>
      </w:pPr>
      <w:r w:rsidRPr="003A65B1">
        <w:rPr>
          <w:rFonts w:ascii="Arial" w:hAnsi="Arial" w:cs="Arial"/>
          <w:b/>
          <w:sz w:val="22"/>
          <w:szCs w:val="22"/>
        </w:rPr>
        <w:t>DOKUMENTY SKŁADANE RAZEM Z OFERTĄ</w:t>
      </w:r>
    </w:p>
    <w:p w14:paraId="489CBBEB" w14:textId="793CCC8F" w:rsidR="00015B95" w:rsidRPr="003A65B1" w:rsidRDefault="00E14DCB" w:rsidP="006A4802">
      <w:pPr>
        <w:numPr>
          <w:ilvl w:val="0"/>
          <w:numId w:val="24"/>
        </w:numPr>
        <w:autoSpaceDE w:val="0"/>
        <w:autoSpaceDN w:val="0"/>
        <w:spacing w:before="120" w:after="120" w:line="271" w:lineRule="auto"/>
        <w:jc w:val="both"/>
        <w:rPr>
          <w:rFonts w:ascii="Arial" w:hAnsi="Arial" w:cs="Arial"/>
          <w:b/>
          <w:sz w:val="22"/>
          <w:szCs w:val="22"/>
        </w:rPr>
      </w:pPr>
      <w:r w:rsidRPr="003A65B1">
        <w:rPr>
          <w:rFonts w:ascii="Arial" w:hAnsi="Arial" w:cs="Arial"/>
          <w:sz w:val="22"/>
          <w:szCs w:val="22"/>
        </w:rPr>
        <w:t xml:space="preserve">Oferta składana jest pod rygorem nieważności </w:t>
      </w:r>
      <w:r w:rsidRPr="003A65B1">
        <w:rPr>
          <w:rFonts w:ascii="Arial" w:hAnsi="Arial" w:cs="Arial"/>
          <w:b/>
          <w:sz w:val="22"/>
          <w:szCs w:val="22"/>
        </w:rPr>
        <w:t>w formie elektronicznej lub w postaci elektronicznej opatrzonej podpisem zaufanym</w:t>
      </w:r>
      <w:r w:rsidR="008B58DE" w:rsidRPr="003A65B1">
        <w:rPr>
          <w:rFonts w:ascii="Arial" w:hAnsi="Arial" w:cs="Arial"/>
          <w:b/>
          <w:sz w:val="22"/>
          <w:szCs w:val="22"/>
        </w:rPr>
        <w:t xml:space="preserve"> </w:t>
      </w:r>
      <w:r w:rsidRPr="003A65B1">
        <w:rPr>
          <w:rFonts w:ascii="Arial" w:hAnsi="Arial" w:cs="Arial"/>
          <w:b/>
          <w:sz w:val="22"/>
          <w:szCs w:val="22"/>
        </w:rPr>
        <w:t>lub podpisem osobistym.</w:t>
      </w:r>
    </w:p>
    <w:p w14:paraId="142574A4" w14:textId="621CC092" w:rsidR="00AC1CD8" w:rsidRPr="003A65B1" w:rsidRDefault="008B58DE"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W</w:t>
      </w:r>
      <w:r w:rsidR="00E14DCB" w:rsidRPr="003A65B1">
        <w:rPr>
          <w:rFonts w:ascii="Arial" w:hAnsi="Arial" w:cs="Arial"/>
          <w:sz w:val="22"/>
          <w:szCs w:val="22"/>
        </w:rPr>
        <w:t xml:space="preserve">ykonawca dołącza </w:t>
      </w:r>
      <w:r w:rsidRPr="003A65B1">
        <w:rPr>
          <w:rFonts w:ascii="Arial" w:hAnsi="Arial" w:cs="Arial"/>
          <w:sz w:val="22"/>
          <w:szCs w:val="22"/>
        </w:rPr>
        <w:t xml:space="preserve">do oferty </w:t>
      </w:r>
      <w:r w:rsidR="00E14DCB" w:rsidRPr="003A65B1">
        <w:rPr>
          <w:rFonts w:ascii="Arial" w:hAnsi="Arial" w:cs="Arial"/>
          <w:sz w:val="22"/>
          <w:szCs w:val="22"/>
        </w:rPr>
        <w:t>oświadczenie o niepodleganiu wykluczeniu oraz spełnianiu warunków udziału w postępowaniu w zakresie wskazanym w rozdziale II podrozdział</w:t>
      </w:r>
      <w:r w:rsidR="00065D2D" w:rsidRPr="003A65B1">
        <w:rPr>
          <w:rFonts w:ascii="Arial" w:hAnsi="Arial" w:cs="Arial"/>
          <w:sz w:val="22"/>
          <w:szCs w:val="22"/>
        </w:rPr>
        <w:t>ach</w:t>
      </w:r>
      <w:r w:rsidR="00E14DCB" w:rsidRPr="003A65B1">
        <w:rPr>
          <w:rFonts w:ascii="Arial" w:hAnsi="Arial" w:cs="Arial"/>
          <w:sz w:val="22"/>
          <w:szCs w:val="22"/>
        </w:rPr>
        <w:t xml:space="preserve"> 7 i 8 SWZ. Oświadczenie to stanowi dowód potwierdzający brak podstaw wykluczenia oraz spełnianie warunków udziału w postępowaniu, na dzień składania ofert, tymczasowo zastępujący wymagane podmiotowe środki dowodowe, wskazane w </w:t>
      </w:r>
      <w:r w:rsidRPr="003A65B1">
        <w:rPr>
          <w:rFonts w:ascii="Arial" w:hAnsi="Arial" w:cs="Arial"/>
          <w:sz w:val="22"/>
          <w:szCs w:val="22"/>
        </w:rPr>
        <w:t>r</w:t>
      </w:r>
      <w:r w:rsidR="00E14DCB" w:rsidRPr="003A65B1">
        <w:rPr>
          <w:rFonts w:ascii="Arial" w:hAnsi="Arial" w:cs="Arial"/>
          <w:sz w:val="22"/>
          <w:szCs w:val="22"/>
        </w:rPr>
        <w:t>ozdziale II podrozdzia</w:t>
      </w:r>
      <w:r w:rsidRPr="003A65B1">
        <w:rPr>
          <w:rFonts w:ascii="Arial" w:hAnsi="Arial" w:cs="Arial"/>
          <w:sz w:val="22"/>
          <w:szCs w:val="22"/>
        </w:rPr>
        <w:t>le</w:t>
      </w:r>
      <w:r w:rsidR="00E14DCB" w:rsidRPr="003A65B1">
        <w:rPr>
          <w:rFonts w:ascii="Arial" w:hAnsi="Arial" w:cs="Arial"/>
          <w:sz w:val="22"/>
          <w:szCs w:val="22"/>
        </w:rPr>
        <w:t xml:space="preserve"> 9 pkt 2 SWZ.</w:t>
      </w:r>
    </w:p>
    <w:p w14:paraId="4CA0519E" w14:textId="4F9CA754" w:rsidR="00AC1CD8" w:rsidRPr="003A65B1" w:rsidRDefault="00E14DCB"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 xml:space="preserve">Oświadczenie </w:t>
      </w:r>
      <w:r w:rsidR="00AC1CD8" w:rsidRPr="003A65B1">
        <w:rPr>
          <w:rFonts w:ascii="Arial" w:hAnsi="Arial" w:cs="Arial"/>
          <w:sz w:val="22"/>
          <w:szCs w:val="22"/>
        </w:rPr>
        <w:t>składane jest</w:t>
      </w:r>
      <w:r w:rsidR="009615B1" w:rsidRPr="003A65B1">
        <w:rPr>
          <w:rFonts w:ascii="Arial" w:hAnsi="Arial" w:cs="Arial"/>
          <w:sz w:val="22"/>
          <w:szCs w:val="22"/>
        </w:rPr>
        <w:t xml:space="preserve"> </w:t>
      </w:r>
      <w:r w:rsidR="00AC1CD8" w:rsidRPr="003A65B1">
        <w:rPr>
          <w:rFonts w:ascii="Arial" w:hAnsi="Arial" w:cs="Arial"/>
          <w:sz w:val="22"/>
          <w:szCs w:val="22"/>
        </w:rPr>
        <w:t>pod rygorem nieważności w formie elektronicznej lub w postaci elektronicznej opatrzonej podpisem zaufanym, lub podpisem osobistym.</w:t>
      </w:r>
    </w:p>
    <w:p w14:paraId="29536F49" w14:textId="1427E384" w:rsidR="009615B1" w:rsidRPr="003A65B1" w:rsidRDefault="00AC1CD8"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sz w:val="22"/>
          <w:szCs w:val="22"/>
        </w:rPr>
        <w:t>Oświadczenie składa</w:t>
      </w:r>
      <w:r w:rsidR="005B68C9" w:rsidRPr="003A65B1">
        <w:rPr>
          <w:rFonts w:ascii="Arial" w:hAnsi="Arial" w:cs="Arial"/>
          <w:sz w:val="22"/>
          <w:szCs w:val="22"/>
        </w:rPr>
        <w:t>ją</w:t>
      </w:r>
      <w:r w:rsidR="009615B1" w:rsidRPr="003A65B1">
        <w:rPr>
          <w:rFonts w:ascii="Arial" w:hAnsi="Arial" w:cs="Arial"/>
          <w:sz w:val="22"/>
          <w:szCs w:val="22"/>
        </w:rPr>
        <w:t xml:space="preserve"> </w:t>
      </w:r>
      <w:r w:rsidR="009615B1" w:rsidRPr="003A65B1">
        <w:rPr>
          <w:rFonts w:ascii="Arial" w:hAnsi="Arial" w:cs="Arial"/>
          <w:b/>
          <w:sz w:val="22"/>
          <w:szCs w:val="22"/>
        </w:rPr>
        <w:t>odrębnie</w:t>
      </w:r>
      <w:r w:rsidR="009615B1" w:rsidRPr="003A65B1">
        <w:rPr>
          <w:rFonts w:ascii="Arial" w:hAnsi="Arial" w:cs="Arial"/>
          <w:sz w:val="22"/>
          <w:szCs w:val="22"/>
        </w:rPr>
        <w:t>:</w:t>
      </w:r>
    </w:p>
    <w:p w14:paraId="33AFEBDF" w14:textId="1EE2FB12" w:rsidR="000C0411"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wykonawca/każdy spośród w</w:t>
      </w:r>
      <w:r w:rsidR="009615B1" w:rsidRPr="003A65B1">
        <w:rPr>
          <w:rFonts w:ascii="Arial" w:hAnsi="Arial" w:cs="Arial"/>
          <w:sz w:val="22"/>
          <w:szCs w:val="22"/>
        </w:rPr>
        <w:t>ykonawców wspólnie ubiegających się o udzielenie zamówienia</w:t>
      </w:r>
      <w:r w:rsidR="008B58DE" w:rsidRPr="003A65B1">
        <w:rPr>
          <w:rFonts w:ascii="Arial" w:hAnsi="Arial" w:cs="Arial"/>
          <w:sz w:val="22"/>
          <w:szCs w:val="22"/>
        </w:rPr>
        <w:t xml:space="preserve">. </w:t>
      </w:r>
      <w:r w:rsidR="000C0411" w:rsidRPr="003A65B1">
        <w:rPr>
          <w:rFonts w:ascii="Arial" w:hAnsi="Arial" w:cs="Arial"/>
          <w:sz w:val="22"/>
          <w:szCs w:val="22"/>
        </w:rPr>
        <w:t xml:space="preserve">W takim przypadku </w:t>
      </w:r>
      <w:r w:rsidRPr="003A65B1">
        <w:rPr>
          <w:rFonts w:ascii="Arial" w:hAnsi="Arial" w:cs="Arial"/>
          <w:sz w:val="22"/>
          <w:szCs w:val="22"/>
        </w:rPr>
        <w:t>oświadczenie</w:t>
      </w:r>
      <w:r w:rsidR="000C0411" w:rsidRPr="003A65B1">
        <w:rPr>
          <w:rFonts w:ascii="Arial" w:hAnsi="Arial" w:cs="Arial"/>
          <w:sz w:val="22"/>
          <w:szCs w:val="22"/>
        </w:rPr>
        <w:t xml:space="preserve"> potwierdza brak podstaw wykluczenia </w:t>
      </w:r>
      <w:r w:rsidRPr="003A65B1">
        <w:rPr>
          <w:rFonts w:ascii="Arial" w:hAnsi="Arial" w:cs="Arial"/>
          <w:sz w:val="22"/>
          <w:szCs w:val="22"/>
        </w:rPr>
        <w:t xml:space="preserve">wykonawcy </w:t>
      </w:r>
      <w:r w:rsidR="000C0411" w:rsidRPr="003A65B1">
        <w:rPr>
          <w:rFonts w:ascii="Arial" w:hAnsi="Arial" w:cs="Arial"/>
          <w:sz w:val="22"/>
          <w:szCs w:val="22"/>
        </w:rPr>
        <w:t>oraz spełnianie warunków udziału w postępowaniu w zakresie, w jakim każdy z wykonawców wykazuje spełnianie warunków udziału w postępowaniu</w:t>
      </w:r>
      <w:r w:rsidR="008B58DE" w:rsidRPr="003A65B1">
        <w:rPr>
          <w:rFonts w:ascii="Arial" w:hAnsi="Arial" w:cs="Arial"/>
          <w:sz w:val="22"/>
          <w:szCs w:val="22"/>
        </w:rPr>
        <w:t>;</w:t>
      </w:r>
    </w:p>
    <w:p w14:paraId="6EE7D76A" w14:textId="5631F3DE" w:rsidR="00AC1CD8"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w:t>
      </w:r>
      <w:r w:rsidR="009615B1" w:rsidRPr="003A65B1">
        <w:rPr>
          <w:rFonts w:ascii="Arial" w:hAnsi="Arial" w:cs="Arial"/>
          <w:sz w:val="22"/>
          <w:szCs w:val="22"/>
        </w:rPr>
        <w:t xml:space="preserve">odmiot trzeci, na którego potencjał powołuje </w:t>
      </w:r>
      <w:r w:rsidRPr="003A65B1">
        <w:rPr>
          <w:rFonts w:ascii="Arial" w:hAnsi="Arial" w:cs="Arial"/>
          <w:sz w:val="22"/>
          <w:szCs w:val="22"/>
        </w:rPr>
        <w:t>się w</w:t>
      </w:r>
      <w:r w:rsidR="009615B1" w:rsidRPr="003A65B1">
        <w:rPr>
          <w:rFonts w:ascii="Arial" w:hAnsi="Arial" w:cs="Arial"/>
          <w:sz w:val="22"/>
          <w:szCs w:val="22"/>
        </w:rPr>
        <w:t>ykonawca celem potwierdzenia spełnienia warunków udziału w postępowaniu.</w:t>
      </w:r>
      <w:r w:rsidRPr="003A65B1">
        <w:rPr>
          <w:rFonts w:ascii="Arial" w:hAnsi="Arial" w:cs="Arial"/>
          <w:sz w:val="22"/>
          <w:szCs w:val="22"/>
        </w:rPr>
        <w:t xml:space="preserve"> W takim przypadku oświadczenie potwierdza brak podstaw wykluczenia podmiotu oraz spełnianie warunków udziału w postępowaniu w zakresie, w jakim podmiot udostępnia swoje zasoby wykonawcy</w:t>
      </w:r>
      <w:r w:rsidR="008B58DE" w:rsidRPr="003A65B1">
        <w:rPr>
          <w:rFonts w:ascii="Arial" w:hAnsi="Arial" w:cs="Arial"/>
          <w:sz w:val="22"/>
          <w:szCs w:val="22"/>
        </w:rPr>
        <w:t>;</w:t>
      </w:r>
    </w:p>
    <w:p w14:paraId="387D862B" w14:textId="33028C13" w:rsidR="00514BAF" w:rsidRPr="003A65B1" w:rsidRDefault="00AC1CD8" w:rsidP="006A4802">
      <w:pPr>
        <w:pStyle w:val="Tekstpodstawowy"/>
        <w:numPr>
          <w:ilvl w:val="0"/>
          <w:numId w:val="9"/>
        </w:numPr>
        <w:spacing w:after="0" w:line="271" w:lineRule="auto"/>
        <w:ind w:right="20"/>
        <w:jc w:val="both"/>
        <w:rPr>
          <w:rFonts w:ascii="Arial" w:hAnsi="Arial" w:cs="Arial"/>
          <w:sz w:val="22"/>
          <w:szCs w:val="22"/>
        </w:rPr>
      </w:pPr>
      <w:r w:rsidRPr="003A65B1">
        <w:rPr>
          <w:rFonts w:ascii="Arial" w:hAnsi="Arial" w:cs="Arial"/>
          <w:sz w:val="22"/>
          <w:szCs w:val="22"/>
        </w:rPr>
        <w:t>podwykonawcy, na których zasobach w</w:t>
      </w:r>
      <w:r w:rsidR="00C72C78" w:rsidRPr="003A65B1">
        <w:rPr>
          <w:rFonts w:ascii="Arial" w:hAnsi="Arial" w:cs="Arial"/>
          <w:sz w:val="22"/>
          <w:szCs w:val="22"/>
        </w:rPr>
        <w:t xml:space="preserve">ykonawca nie polega przy wykazywaniu spełnienia </w:t>
      </w:r>
      <w:r w:rsidRPr="003A65B1">
        <w:rPr>
          <w:rFonts w:ascii="Arial" w:hAnsi="Arial" w:cs="Arial"/>
          <w:sz w:val="22"/>
          <w:szCs w:val="22"/>
        </w:rPr>
        <w:t>warunków udziału w postępowaniu</w:t>
      </w:r>
      <w:r w:rsidR="007D67B6" w:rsidRPr="003A65B1">
        <w:rPr>
          <w:rFonts w:ascii="Arial" w:hAnsi="Arial" w:cs="Arial"/>
          <w:sz w:val="22"/>
          <w:szCs w:val="22"/>
        </w:rPr>
        <w:t>.</w:t>
      </w:r>
      <w:r w:rsidR="00C72C78" w:rsidRPr="003A65B1">
        <w:rPr>
          <w:rFonts w:ascii="Arial" w:hAnsi="Arial" w:cs="Arial"/>
          <w:sz w:val="22"/>
          <w:szCs w:val="22"/>
        </w:rPr>
        <w:t xml:space="preserve"> </w:t>
      </w:r>
      <w:r w:rsidR="007D67B6" w:rsidRPr="003A65B1">
        <w:rPr>
          <w:rFonts w:ascii="Arial" w:hAnsi="Arial" w:cs="Arial"/>
          <w:sz w:val="22"/>
          <w:szCs w:val="22"/>
        </w:rPr>
        <w:t>W takim przypadku oświadczenie potwierdza brak podstaw wykluczenia podwykonawcy</w:t>
      </w:r>
      <w:r w:rsidR="005D5D28">
        <w:rPr>
          <w:rFonts w:ascii="Arial" w:hAnsi="Arial" w:cs="Arial"/>
          <w:sz w:val="22"/>
          <w:szCs w:val="22"/>
        </w:rPr>
        <w:t>.</w:t>
      </w:r>
    </w:p>
    <w:p w14:paraId="53DD20DE" w14:textId="4D48E249" w:rsidR="000C0411" w:rsidRPr="003A65B1" w:rsidRDefault="00514BAF" w:rsidP="006A4802">
      <w:pPr>
        <w:numPr>
          <w:ilvl w:val="0"/>
          <w:numId w:val="24"/>
        </w:numPr>
        <w:autoSpaceDE w:val="0"/>
        <w:autoSpaceDN w:val="0"/>
        <w:spacing w:before="120" w:after="120" w:line="271" w:lineRule="auto"/>
        <w:jc w:val="both"/>
        <w:rPr>
          <w:rFonts w:ascii="Arial" w:hAnsi="Arial" w:cs="Arial"/>
          <w:sz w:val="22"/>
          <w:szCs w:val="22"/>
        </w:rPr>
      </w:pPr>
      <w:r w:rsidRPr="003A65B1">
        <w:rPr>
          <w:rFonts w:ascii="Arial" w:hAnsi="Arial" w:cs="Arial"/>
          <w:b/>
          <w:sz w:val="22"/>
          <w:szCs w:val="22"/>
        </w:rPr>
        <w:t>Samooczyszczenie</w:t>
      </w:r>
      <w:r w:rsidRPr="003A65B1">
        <w:rPr>
          <w:rFonts w:ascii="Arial" w:hAnsi="Arial" w:cs="Arial"/>
          <w:sz w:val="22"/>
          <w:szCs w:val="22"/>
        </w:rPr>
        <w:t xml:space="preserve"> </w:t>
      </w:r>
      <w:r w:rsidR="008B58DE" w:rsidRPr="003A65B1">
        <w:rPr>
          <w:rFonts w:ascii="Arial" w:hAnsi="Arial" w:cs="Arial"/>
          <w:sz w:val="22"/>
          <w:szCs w:val="22"/>
        </w:rPr>
        <w:t>–</w:t>
      </w:r>
      <w:r w:rsidRPr="003A65B1">
        <w:rPr>
          <w:rFonts w:ascii="Arial" w:hAnsi="Arial" w:cs="Arial"/>
          <w:sz w:val="22"/>
          <w:szCs w:val="22"/>
        </w:rPr>
        <w:t xml:space="preserve"> w</w:t>
      </w:r>
      <w:r w:rsidR="000C0411" w:rsidRPr="003A65B1">
        <w:rPr>
          <w:rFonts w:ascii="Arial" w:hAnsi="Arial" w:cs="Arial"/>
          <w:sz w:val="22"/>
          <w:szCs w:val="22"/>
        </w:rPr>
        <w:t xml:space="preserve"> okolicznościach określonych w art. 108 ust. 1 pkt 1, 2, 5 i 6 lub art. 109 ust. 1 pkt </w:t>
      </w:r>
      <w:r w:rsidR="006009FC">
        <w:rPr>
          <w:rFonts w:ascii="Arial" w:hAnsi="Arial" w:cs="Arial"/>
          <w:sz w:val="22"/>
          <w:szCs w:val="22"/>
        </w:rPr>
        <w:t>4 i 7</w:t>
      </w:r>
      <w:r w:rsidR="000C0411" w:rsidRPr="003A65B1">
        <w:rPr>
          <w:rFonts w:ascii="Arial" w:hAnsi="Arial" w:cs="Arial"/>
          <w:sz w:val="22"/>
          <w:szCs w:val="22"/>
        </w:rPr>
        <w:t xml:space="preserve"> ustawy </w:t>
      </w:r>
      <w:proofErr w:type="spellStart"/>
      <w:r w:rsidR="000C0411" w:rsidRPr="003A65B1">
        <w:rPr>
          <w:rFonts w:ascii="Arial" w:hAnsi="Arial" w:cs="Arial"/>
          <w:sz w:val="22"/>
          <w:szCs w:val="22"/>
        </w:rPr>
        <w:t>Pzp</w:t>
      </w:r>
      <w:proofErr w:type="spellEnd"/>
      <w:r w:rsidR="000C0411" w:rsidRPr="003A65B1">
        <w:rPr>
          <w:rFonts w:ascii="Arial" w:hAnsi="Arial" w:cs="Arial"/>
          <w:sz w:val="22"/>
          <w:szCs w:val="22"/>
        </w:rPr>
        <w:t xml:space="preserve">, wykonawca nie podlega wykluczeniu jeżeli udowodni zamawiającemu, że spełnił </w:t>
      </w:r>
      <w:r w:rsidR="000C0411" w:rsidRPr="003A65B1">
        <w:rPr>
          <w:rFonts w:ascii="Arial" w:hAnsi="Arial" w:cs="Arial"/>
          <w:b/>
          <w:sz w:val="22"/>
          <w:szCs w:val="22"/>
        </w:rPr>
        <w:t>łącznie</w:t>
      </w:r>
      <w:r w:rsidR="000C0411" w:rsidRPr="003A65B1">
        <w:rPr>
          <w:rFonts w:ascii="Arial" w:hAnsi="Arial" w:cs="Arial"/>
          <w:sz w:val="22"/>
          <w:szCs w:val="22"/>
        </w:rPr>
        <w:t xml:space="preserve"> następujące przesłanki:</w:t>
      </w:r>
    </w:p>
    <w:p w14:paraId="6542D6B0" w14:textId="030DBE85"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1)</w:t>
      </w:r>
      <w:r w:rsidR="008B58DE" w:rsidRPr="003A65B1">
        <w:rPr>
          <w:rFonts w:ascii="Arial" w:hAnsi="Arial" w:cs="Arial"/>
          <w:sz w:val="22"/>
          <w:szCs w:val="22"/>
        </w:rPr>
        <w:t xml:space="preserve"> </w:t>
      </w:r>
      <w:r w:rsidRPr="003A65B1">
        <w:rPr>
          <w:rFonts w:ascii="Arial" w:hAnsi="Arial" w:cs="Arial"/>
          <w:sz w:val="22"/>
          <w:szCs w:val="22"/>
        </w:rPr>
        <w:t>naprawił lub zobowiązał się do naprawienia szkody wyrządzonej przestępstwem, wykroczeniem lub swoim nieprawidłowym postępowaniem, w tym poprzez zadośćuczynienie pieniężne;</w:t>
      </w:r>
    </w:p>
    <w:p w14:paraId="5033094F" w14:textId="1A9A2CD2"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2)</w:t>
      </w:r>
      <w:r w:rsidR="008B58DE" w:rsidRPr="003A65B1">
        <w:rPr>
          <w:rFonts w:ascii="Arial" w:hAnsi="Arial" w:cs="Arial"/>
          <w:sz w:val="22"/>
          <w:szCs w:val="22"/>
        </w:rPr>
        <w:t xml:space="preserve"> </w:t>
      </w:r>
      <w:r w:rsidRPr="003A65B1">
        <w:rPr>
          <w:rFonts w:ascii="Arial" w:hAnsi="Arial" w:cs="Arial"/>
          <w:sz w:val="22"/>
          <w:szCs w:val="22"/>
        </w:rPr>
        <w:t xml:space="preserve">wyczerpująco wyjaśnił fakty i okoliczności związane z przestępstwem, wykroczeniem lub swoim nieprawidłowym postępowaniem oraz spowodowanymi przez nie szkodami, </w:t>
      </w:r>
      <w:r w:rsidRPr="003A65B1">
        <w:rPr>
          <w:rFonts w:ascii="Arial" w:hAnsi="Arial" w:cs="Arial"/>
          <w:sz w:val="22"/>
          <w:szCs w:val="22"/>
        </w:rPr>
        <w:lastRenderedPageBreak/>
        <w:t>aktywnie współpracując odpowiednio z właściwymi organami, w tym organami ścigania lub zamawiającym;</w:t>
      </w:r>
    </w:p>
    <w:p w14:paraId="50F900B4" w14:textId="27B630F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3)</w:t>
      </w:r>
      <w:r w:rsidR="008B58DE" w:rsidRPr="003A65B1">
        <w:rPr>
          <w:rFonts w:ascii="Arial" w:hAnsi="Arial" w:cs="Arial"/>
          <w:sz w:val="22"/>
          <w:szCs w:val="22"/>
        </w:rPr>
        <w:t xml:space="preserve"> </w:t>
      </w:r>
      <w:r w:rsidRPr="003A65B1">
        <w:rPr>
          <w:rFonts w:ascii="Arial" w:hAnsi="Arial" w:cs="Arial"/>
          <w:sz w:val="22"/>
          <w:szCs w:val="22"/>
        </w:rPr>
        <w:t>podjął konkretne środki techniczne, organizacyjne i kadrowe, odpowiednie dla zapobiegania dalszym przestępstwom, wykroczeniom lub nieprawidłowemu postępowaniu, w szczególności:</w:t>
      </w:r>
    </w:p>
    <w:p w14:paraId="7B9CCD88" w14:textId="1381EBF9"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a)</w:t>
      </w:r>
      <w:r w:rsidR="008B58DE" w:rsidRPr="003A65B1">
        <w:rPr>
          <w:rFonts w:ascii="Arial" w:hAnsi="Arial" w:cs="Arial"/>
          <w:sz w:val="22"/>
          <w:szCs w:val="22"/>
        </w:rPr>
        <w:t xml:space="preserve"> </w:t>
      </w:r>
      <w:r w:rsidRPr="003A65B1">
        <w:rPr>
          <w:rFonts w:ascii="Arial" w:hAnsi="Arial" w:cs="Arial"/>
          <w:sz w:val="22"/>
          <w:szCs w:val="22"/>
        </w:rPr>
        <w:t>zerwał wszelkie powiązania z osobami lub podmiotami odpowiedzialnymi za nieprawidłowe postępowanie wykonawcy,</w:t>
      </w:r>
    </w:p>
    <w:p w14:paraId="4985D9EF" w14:textId="7A465A50"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b)</w:t>
      </w:r>
      <w:r w:rsidR="008B58DE" w:rsidRPr="003A65B1">
        <w:rPr>
          <w:rFonts w:ascii="Arial" w:hAnsi="Arial" w:cs="Arial"/>
          <w:sz w:val="22"/>
          <w:szCs w:val="22"/>
        </w:rPr>
        <w:t xml:space="preserve"> </w:t>
      </w:r>
      <w:r w:rsidRPr="003A65B1">
        <w:rPr>
          <w:rFonts w:ascii="Arial" w:hAnsi="Arial" w:cs="Arial"/>
          <w:sz w:val="22"/>
          <w:szCs w:val="22"/>
        </w:rPr>
        <w:t>zreorganizował personel,</w:t>
      </w:r>
    </w:p>
    <w:p w14:paraId="2F0685A9" w14:textId="7803AB5E"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c)</w:t>
      </w:r>
      <w:r w:rsidR="008B58DE" w:rsidRPr="003A65B1">
        <w:rPr>
          <w:rFonts w:ascii="Arial" w:hAnsi="Arial" w:cs="Arial"/>
          <w:sz w:val="22"/>
          <w:szCs w:val="22"/>
        </w:rPr>
        <w:t xml:space="preserve"> </w:t>
      </w:r>
      <w:r w:rsidRPr="003A65B1">
        <w:rPr>
          <w:rFonts w:ascii="Arial" w:hAnsi="Arial" w:cs="Arial"/>
          <w:sz w:val="22"/>
          <w:szCs w:val="22"/>
        </w:rPr>
        <w:t>wdrożył system sprawozdawczości i kontroli,</w:t>
      </w:r>
    </w:p>
    <w:p w14:paraId="28426416" w14:textId="3FD21C2D"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d)</w:t>
      </w:r>
      <w:r w:rsidR="008B58DE" w:rsidRPr="003A65B1">
        <w:rPr>
          <w:rFonts w:ascii="Arial" w:hAnsi="Arial" w:cs="Arial"/>
          <w:sz w:val="22"/>
          <w:szCs w:val="22"/>
        </w:rPr>
        <w:t xml:space="preserve"> </w:t>
      </w:r>
      <w:r w:rsidRPr="003A65B1">
        <w:rPr>
          <w:rFonts w:ascii="Arial" w:hAnsi="Arial" w:cs="Arial"/>
          <w:sz w:val="22"/>
          <w:szCs w:val="22"/>
        </w:rPr>
        <w:t>utworzył struktury audytu wewnętrznego do monitorowania przestrzegania przepisów, wewnętrznych regulacji lub standardów,</w:t>
      </w:r>
    </w:p>
    <w:p w14:paraId="1606629B" w14:textId="11667A1C" w:rsidR="000C0411" w:rsidRPr="003A65B1" w:rsidRDefault="000C0411" w:rsidP="003A65B1">
      <w:pPr>
        <w:pStyle w:val="Tekstpodstawowy"/>
        <w:spacing w:line="271" w:lineRule="auto"/>
        <w:ind w:left="360" w:right="20"/>
        <w:jc w:val="both"/>
        <w:rPr>
          <w:rFonts w:ascii="Arial" w:hAnsi="Arial" w:cs="Arial"/>
          <w:sz w:val="22"/>
          <w:szCs w:val="22"/>
        </w:rPr>
      </w:pPr>
      <w:r w:rsidRPr="003A65B1">
        <w:rPr>
          <w:rFonts w:ascii="Arial" w:hAnsi="Arial" w:cs="Arial"/>
          <w:sz w:val="22"/>
          <w:szCs w:val="22"/>
        </w:rPr>
        <w:t>e)</w:t>
      </w:r>
      <w:r w:rsidR="005F74F8" w:rsidRPr="003A65B1">
        <w:rPr>
          <w:rFonts w:ascii="Arial" w:hAnsi="Arial" w:cs="Arial"/>
          <w:sz w:val="22"/>
          <w:szCs w:val="22"/>
        </w:rPr>
        <w:t xml:space="preserve"> </w:t>
      </w:r>
      <w:r w:rsidRPr="003A65B1">
        <w:rPr>
          <w:rFonts w:ascii="Arial" w:hAnsi="Arial" w:cs="Arial"/>
          <w:sz w:val="22"/>
          <w:szCs w:val="22"/>
        </w:rPr>
        <w:t>wprowadził wewnętrzne regulacje dotyczące odpowiedzialności i odszkodowań za nieprzestrzeganie przepisów, wewnętrznych regulacji lub standardów.</w:t>
      </w:r>
    </w:p>
    <w:p w14:paraId="0E019A25" w14:textId="49F12B6D" w:rsidR="000C0411" w:rsidRPr="003A65B1" w:rsidRDefault="000C0411" w:rsidP="003A65B1">
      <w:pPr>
        <w:pStyle w:val="Tekstpodstawowy"/>
        <w:spacing w:line="271" w:lineRule="auto"/>
        <w:ind w:left="360" w:right="20"/>
        <w:jc w:val="both"/>
        <w:rPr>
          <w:rFonts w:ascii="Arial" w:hAnsi="Arial" w:cs="Arial"/>
          <w:b/>
          <w:sz w:val="22"/>
          <w:szCs w:val="22"/>
        </w:rPr>
      </w:pPr>
      <w:r w:rsidRPr="003A65B1">
        <w:rPr>
          <w:rFonts w:ascii="Arial" w:hAnsi="Arial" w:cs="Arial"/>
          <w:b/>
          <w:sz w:val="22"/>
          <w:szCs w:val="22"/>
        </w:rPr>
        <w:t>Zamawiający ocenia, czy podjęte przez wykonawcę czynności są wystarczające do wykazania jego rzetelności, uwzględniając wagę i szczególne okoliczności czynu wykonawcy, a jeżeli uzna</w:t>
      </w:r>
      <w:r w:rsidR="005F74F8" w:rsidRPr="003A65B1">
        <w:rPr>
          <w:rFonts w:ascii="Arial" w:hAnsi="Arial" w:cs="Arial"/>
          <w:b/>
          <w:sz w:val="22"/>
          <w:szCs w:val="22"/>
        </w:rPr>
        <w:t>,</w:t>
      </w:r>
      <w:r w:rsidRPr="003A65B1">
        <w:rPr>
          <w:rFonts w:ascii="Arial" w:hAnsi="Arial" w:cs="Arial"/>
          <w:b/>
          <w:sz w:val="22"/>
          <w:szCs w:val="22"/>
        </w:rPr>
        <w:t xml:space="preserve"> że nie są wystarczające, wyklucza wykonawcę.</w:t>
      </w:r>
    </w:p>
    <w:p w14:paraId="4EAAF523" w14:textId="094ACC53" w:rsidR="0078519A" w:rsidRPr="003A65B1" w:rsidRDefault="0078519A" w:rsidP="006A4802">
      <w:pPr>
        <w:numPr>
          <w:ilvl w:val="0"/>
          <w:numId w:val="24"/>
        </w:numPr>
        <w:autoSpaceDE w:val="0"/>
        <w:autoSpaceDN w:val="0"/>
        <w:spacing w:before="120" w:after="120" w:line="271" w:lineRule="auto"/>
        <w:jc w:val="both"/>
        <w:rPr>
          <w:rFonts w:ascii="Arial" w:hAnsi="Arial" w:cs="Arial"/>
          <w:i/>
          <w:sz w:val="22"/>
          <w:szCs w:val="22"/>
        </w:rPr>
      </w:pPr>
      <w:r w:rsidRPr="003A65B1">
        <w:rPr>
          <w:rFonts w:ascii="Arial" w:hAnsi="Arial" w:cs="Arial"/>
          <w:sz w:val="22"/>
          <w:szCs w:val="22"/>
        </w:rPr>
        <w:t xml:space="preserve">Do oferty wykonawca załącza również: </w:t>
      </w:r>
    </w:p>
    <w:p w14:paraId="4B4785AB" w14:textId="77777777"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 xml:space="preserve">Pełnomocnictwo  </w:t>
      </w:r>
    </w:p>
    <w:p w14:paraId="6668CDDE" w14:textId="1A7D32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Gdy umocowanie osoby składającej ofertę nie wynika z dokumentów rejestrowych</w:t>
      </w:r>
      <w:r w:rsidR="005F74F8" w:rsidRPr="003A65B1">
        <w:rPr>
          <w:rFonts w:ascii="Arial" w:hAnsi="Arial" w:cs="Arial"/>
          <w:sz w:val="22"/>
          <w:szCs w:val="22"/>
        </w:rPr>
        <w:t>,</w:t>
      </w:r>
      <w:r w:rsidRPr="003A65B1">
        <w:rPr>
          <w:rFonts w:ascii="Arial" w:hAnsi="Arial" w:cs="Arial"/>
          <w:sz w:val="22"/>
          <w:szCs w:val="22"/>
        </w:rPr>
        <w:t xml:space="preserve"> wykonawca, który składa ofertę za pośrednictwem pełnomocnika, </w:t>
      </w:r>
      <w:r w:rsidR="005F74F8" w:rsidRPr="003A65B1">
        <w:rPr>
          <w:rFonts w:ascii="Arial" w:hAnsi="Arial" w:cs="Arial"/>
          <w:sz w:val="22"/>
          <w:szCs w:val="22"/>
        </w:rPr>
        <w:t>po</w:t>
      </w:r>
      <w:r w:rsidRPr="003A65B1">
        <w:rPr>
          <w:rFonts w:ascii="Arial" w:hAnsi="Arial" w:cs="Arial"/>
          <w:sz w:val="22"/>
          <w:szCs w:val="22"/>
        </w:rPr>
        <w:t>winien dołączyć</w:t>
      </w:r>
      <w:r w:rsidR="005F74F8" w:rsidRPr="003A65B1">
        <w:rPr>
          <w:rFonts w:ascii="Arial" w:hAnsi="Arial" w:cs="Arial"/>
          <w:sz w:val="22"/>
          <w:szCs w:val="22"/>
        </w:rPr>
        <w:t xml:space="preserve"> </w:t>
      </w:r>
      <w:r w:rsidRPr="003A65B1">
        <w:rPr>
          <w:rFonts w:ascii="Arial" w:hAnsi="Arial" w:cs="Arial"/>
          <w:sz w:val="22"/>
          <w:szCs w:val="22"/>
        </w:rPr>
        <w:t>do oferty</w:t>
      </w:r>
      <w:r w:rsidR="005F74F8" w:rsidRPr="003A65B1">
        <w:rPr>
          <w:rFonts w:ascii="Arial" w:hAnsi="Arial" w:cs="Arial"/>
          <w:sz w:val="22"/>
          <w:szCs w:val="22"/>
        </w:rPr>
        <w:t xml:space="preserve"> </w:t>
      </w:r>
      <w:r w:rsidRPr="003A65B1">
        <w:rPr>
          <w:rFonts w:ascii="Arial" w:hAnsi="Arial" w:cs="Arial"/>
          <w:sz w:val="22"/>
          <w:szCs w:val="22"/>
        </w:rPr>
        <w:t xml:space="preserve">dokument pełnomocnictwa obejmujący swym zakresem umocowanie do złożenia oferty lub do złożenia oferty i podpisania umowy. </w:t>
      </w:r>
    </w:p>
    <w:p w14:paraId="5DAEB109" w14:textId="50146DD9" w:rsidR="0078519A" w:rsidRPr="003A65B1" w:rsidRDefault="0078519A" w:rsidP="006A4802">
      <w:pPr>
        <w:pStyle w:val="Tekstpodstawowy"/>
        <w:numPr>
          <w:ilvl w:val="0"/>
          <w:numId w:val="11"/>
        </w:numPr>
        <w:spacing w:after="0" w:line="271" w:lineRule="auto"/>
        <w:ind w:right="20"/>
        <w:jc w:val="both"/>
        <w:rPr>
          <w:rFonts w:ascii="Arial" w:hAnsi="Arial" w:cs="Arial"/>
          <w:sz w:val="22"/>
          <w:szCs w:val="22"/>
        </w:rPr>
      </w:pPr>
      <w:r w:rsidRPr="003A65B1">
        <w:rPr>
          <w:rFonts w:ascii="Arial" w:hAnsi="Arial" w:cs="Arial"/>
          <w:sz w:val="22"/>
          <w:szCs w:val="22"/>
        </w:rPr>
        <w:t>W przypadku wykonawców ubiegających się wsp</w:t>
      </w:r>
      <w:r w:rsidR="005A7BEC" w:rsidRPr="003A65B1">
        <w:rPr>
          <w:rFonts w:ascii="Arial" w:hAnsi="Arial" w:cs="Arial"/>
          <w:sz w:val="22"/>
          <w:szCs w:val="22"/>
        </w:rPr>
        <w:t>ólnie o udzielenie zamówienia w</w:t>
      </w:r>
      <w:r w:rsidRPr="003A65B1">
        <w:rPr>
          <w:rFonts w:ascii="Arial" w:hAnsi="Arial" w:cs="Arial"/>
          <w:sz w:val="22"/>
          <w:szCs w:val="22"/>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3A65B1" w:rsidRDefault="00E72E22" w:rsidP="003A65B1">
      <w:pPr>
        <w:spacing w:after="200" w:line="271" w:lineRule="auto"/>
        <w:ind w:left="360"/>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Pełnomocnictwo powinno być załączone do oferty i powinno zawierać w szczególności wskazanie:</w:t>
      </w:r>
    </w:p>
    <w:p w14:paraId="45A4F0CB"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
          <w:bCs/>
          <w:sz w:val="22"/>
          <w:szCs w:val="22"/>
          <w:lang w:eastAsia="en-US"/>
        </w:rPr>
      </w:pPr>
      <w:r w:rsidRPr="003A65B1">
        <w:rPr>
          <w:rFonts w:ascii="Arial" w:eastAsiaTheme="majorEastAsia" w:hAnsi="Arial" w:cs="Arial"/>
          <w:bCs/>
          <w:sz w:val="22"/>
          <w:szCs w:val="22"/>
          <w:lang w:eastAsia="en-US"/>
        </w:rPr>
        <w:t>postępowania o zamówienie publiczne, którego dotyczy,</w:t>
      </w:r>
    </w:p>
    <w:p w14:paraId="63B6701D" w14:textId="77777777" w:rsidR="00E72E22" w:rsidRPr="003A65B1" w:rsidRDefault="00E72E22"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wszystkich wykonawców ubiegających się wspólnie o udzielenie zamówienia wymienionych z nazwy z określeniem adresu siedziby,</w:t>
      </w:r>
    </w:p>
    <w:p w14:paraId="7B0F676B" w14:textId="36EB067C" w:rsidR="00E72E22" w:rsidRPr="003A65B1" w:rsidRDefault="005A7BEC" w:rsidP="005C7777">
      <w:pPr>
        <w:numPr>
          <w:ilvl w:val="0"/>
          <w:numId w:val="6"/>
        </w:numPr>
        <w:spacing w:after="200" w:line="271" w:lineRule="auto"/>
        <w:contextualSpacing/>
        <w:jc w:val="both"/>
        <w:rPr>
          <w:rFonts w:ascii="Arial" w:eastAsiaTheme="majorEastAsia" w:hAnsi="Arial" w:cs="Arial"/>
          <w:bCs/>
          <w:sz w:val="22"/>
          <w:szCs w:val="22"/>
          <w:lang w:eastAsia="en-US"/>
        </w:rPr>
      </w:pPr>
      <w:r w:rsidRPr="003A65B1">
        <w:rPr>
          <w:rFonts w:ascii="Arial" w:eastAsiaTheme="majorEastAsia" w:hAnsi="Arial" w:cs="Arial"/>
          <w:bCs/>
          <w:sz w:val="22"/>
          <w:szCs w:val="22"/>
          <w:lang w:eastAsia="en-US"/>
        </w:rPr>
        <w:t>ustanowionego p</w:t>
      </w:r>
      <w:r w:rsidR="00E72E22" w:rsidRPr="003A65B1">
        <w:rPr>
          <w:rFonts w:ascii="Arial" w:eastAsiaTheme="majorEastAsia" w:hAnsi="Arial" w:cs="Arial"/>
          <w:bCs/>
          <w:sz w:val="22"/>
          <w:szCs w:val="22"/>
          <w:lang w:eastAsia="en-US"/>
        </w:rPr>
        <w:t>ełnomocnika oraz zakresu jego umocowania.</w:t>
      </w:r>
    </w:p>
    <w:p w14:paraId="22CBD93A" w14:textId="77777777" w:rsidR="005A7BEC"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A638A73" w14:textId="63AB13E7" w:rsidR="005A7BEC" w:rsidRPr="003A65B1" w:rsidRDefault="004835A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Pełnomocnictwo powinno zostać złożone </w:t>
      </w:r>
      <w:r w:rsidR="005A7BEC" w:rsidRPr="003A65B1">
        <w:rPr>
          <w:rFonts w:ascii="Arial" w:hAnsi="Arial" w:cs="Arial"/>
          <w:sz w:val="22"/>
          <w:szCs w:val="22"/>
        </w:rPr>
        <w:t xml:space="preserve">w formie elektronicznej lub w postaci elektronicznej opatrzonej podpisem zaufanym, lub podpisem osobistym. </w:t>
      </w:r>
    </w:p>
    <w:p w14:paraId="237F3F46" w14:textId="0A661E5F" w:rsidR="005A7BEC" w:rsidRPr="003A65B1" w:rsidRDefault="00DC3711"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Dopuszcza się również przedłożenie elektronicznej kopii dokumentu poświadczonej</w:t>
      </w:r>
      <w:r w:rsidR="005A7BEC" w:rsidRPr="003A65B1">
        <w:rPr>
          <w:rFonts w:ascii="Arial" w:hAnsi="Arial" w:cs="Arial"/>
          <w:sz w:val="22"/>
          <w:szCs w:val="22"/>
        </w:rPr>
        <w:t xml:space="preserve"> za zgodność z oryginałem</w:t>
      </w:r>
      <w:r w:rsidRPr="003A65B1">
        <w:rPr>
          <w:rFonts w:ascii="Arial" w:hAnsi="Arial" w:cs="Arial"/>
          <w:sz w:val="22"/>
          <w:szCs w:val="22"/>
        </w:rPr>
        <w:t xml:space="preserve"> przez notariusza, tj. podpisanej</w:t>
      </w:r>
      <w:r w:rsidR="005A7BEC" w:rsidRPr="003A65B1">
        <w:rPr>
          <w:rFonts w:ascii="Arial" w:hAnsi="Arial" w:cs="Arial"/>
          <w:sz w:val="22"/>
          <w:szCs w:val="22"/>
        </w:rPr>
        <w:t xml:space="preserve"> kwalifikowanym podpisem elektronicznym osoby posiadającej uprawnienia notariusza</w:t>
      </w:r>
      <w:r w:rsidR="005F74F8" w:rsidRPr="003A65B1">
        <w:rPr>
          <w:rFonts w:ascii="Arial" w:hAnsi="Arial" w:cs="Arial"/>
          <w:sz w:val="22"/>
          <w:szCs w:val="22"/>
        </w:rPr>
        <w:t>.</w:t>
      </w:r>
    </w:p>
    <w:p w14:paraId="53F3EA09" w14:textId="77777777" w:rsidR="00887365" w:rsidRPr="003A65B1" w:rsidRDefault="00887365" w:rsidP="005D5D28">
      <w:pPr>
        <w:spacing w:after="200" w:line="271" w:lineRule="auto"/>
        <w:contextualSpacing/>
        <w:jc w:val="both"/>
        <w:rPr>
          <w:rFonts w:ascii="Arial" w:hAnsi="Arial" w:cs="Arial"/>
          <w:b/>
          <w:sz w:val="22"/>
          <w:szCs w:val="22"/>
          <w:highlight w:val="yellow"/>
        </w:rPr>
      </w:pPr>
    </w:p>
    <w:p w14:paraId="15302794" w14:textId="58884BAD"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Oświadczenie wykonawców wspólnie ubiegających się o udzielenie zamówienia</w:t>
      </w:r>
    </w:p>
    <w:p w14:paraId="736B1ED2" w14:textId="490022E0"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 xml:space="preserve">Wykonawcy wspólnie ubiegający się o udzielenie zamówienia, spośród których tylko jeden spełnia warunek dotyczący uprawnień, są zobowiązani dołączyć do oferty oświadczenie, </w:t>
      </w:r>
      <w:r w:rsidRPr="003A65B1">
        <w:rPr>
          <w:rFonts w:ascii="Arial" w:hAnsi="Arial" w:cs="Arial"/>
          <w:sz w:val="22"/>
          <w:szCs w:val="22"/>
        </w:rPr>
        <w:lastRenderedPageBreak/>
        <w:t>z którego wynika, które roboty budowlane, dostawy lub usługi wykonają poszczególni wykonawcy.</w:t>
      </w:r>
    </w:p>
    <w:p w14:paraId="6F8A581F" w14:textId="6FD90F39" w:rsidR="0078519A" w:rsidRPr="003A65B1" w:rsidRDefault="0078519A" w:rsidP="006A4802">
      <w:pPr>
        <w:pStyle w:val="Tekstpodstawowy"/>
        <w:numPr>
          <w:ilvl w:val="0"/>
          <w:numId w:val="8"/>
        </w:numPr>
        <w:spacing w:after="0" w:line="271" w:lineRule="auto"/>
        <w:ind w:right="20"/>
        <w:jc w:val="both"/>
        <w:rPr>
          <w:rFonts w:ascii="Arial" w:hAnsi="Arial" w:cs="Arial"/>
          <w:sz w:val="22"/>
          <w:szCs w:val="22"/>
        </w:rPr>
      </w:pPr>
      <w:r w:rsidRPr="003A65B1">
        <w:rPr>
          <w:rFonts w:ascii="Arial" w:hAnsi="Arial" w:cs="Arial"/>
          <w:sz w:val="22"/>
          <w:szCs w:val="22"/>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254554F5" w14:textId="77777777" w:rsidR="005F74F8" w:rsidRPr="003A65B1" w:rsidRDefault="005F74F8" w:rsidP="003A65B1">
      <w:pPr>
        <w:pStyle w:val="Tekstpodstawowy"/>
        <w:spacing w:after="0" w:line="271" w:lineRule="auto"/>
        <w:ind w:right="20"/>
        <w:jc w:val="both"/>
        <w:rPr>
          <w:rFonts w:ascii="Arial" w:hAnsi="Arial" w:cs="Arial"/>
          <w:b/>
          <w:sz w:val="22"/>
          <w:szCs w:val="22"/>
        </w:rPr>
      </w:pPr>
    </w:p>
    <w:p w14:paraId="5F58E5B1" w14:textId="2546B974" w:rsidR="00887365" w:rsidRPr="003A65B1" w:rsidRDefault="00887365"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5D713285" w14:textId="69391D18" w:rsidR="00887365" w:rsidRPr="003A65B1" w:rsidRDefault="005F74F8"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w:t>
      </w:r>
      <w:r w:rsidR="00887365" w:rsidRPr="003A65B1">
        <w:rPr>
          <w:rFonts w:ascii="Arial" w:hAnsi="Arial" w:cs="Arial"/>
          <w:sz w:val="22"/>
          <w:szCs w:val="22"/>
        </w:rPr>
        <w:t xml:space="preserve">ykonawcy składają </w:t>
      </w:r>
      <w:r w:rsidRPr="003A65B1">
        <w:rPr>
          <w:rFonts w:ascii="Arial" w:hAnsi="Arial" w:cs="Arial"/>
          <w:sz w:val="22"/>
          <w:szCs w:val="22"/>
        </w:rPr>
        <w:t xml:space="preserve">oświadczenia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45AE3A7" w14:textId="2DAD5702" w:rsidR="0078519A" w:rsidRPr="003A65B1" w:rsidRDefault="0078519A" w:rsidP="006A4802">
      <w:pPr>
        <w:numPr>
          <w:ilvl w:val="0"/>
          <w:numId w:val="25"/>
        </w:numPr>
        <w:spacing w:before="240" w:line="271" w:lineRule="auto"/>
        <w:ind w:right="-108"/>
        <w:jc w:val="both"/>
        <w:rPr>
          <w:rFonts w:ascii="Arial" w:hAnsi="Arial" w:cs="Arial"/>
          <w:b/>
          <w:sz w:val="22"/>
          <w:szCs w:val="22"/>
        </w:rPr>
      </w:pPr>
      <w:r w:rsidRPr="003A65B1">
        <w:rPr>
          <w:rFonts w:ascii="Arial" w:hAnsi="Arial" w:cs="Arial"/>
          <w:b/>
          <w:sz w:val="22"/>
          <w:szCs w:val="22"/>
        </w:rPr>
        <w:t>Zobowiązanie podmiotu trzeciego</w:t>
      </w:r>
    </w:p>
    <w:p w14:paraId="1DDC4FDE" w14:textId="3A928D9E" w:rsidR="0078519A" w:rsidRPr="003A65B1" w:rsidRDefault="0078519A" w:rsidP="006A4802">
      <w:pPr>
        <w:pStyle w:val="Tekstpodstawowy"/>
        <w:numPr>
          <w:ilvl w:val="0"/>
          <w:numId w:val="11"/>
        </w:numPr>
        <w:spacing w:line="271" w:lineRule="auto"/>
        <w:ind w:right="20"/>
        <w:jc w:val="both"/>
        <w:rPr>
          <w:rFonts w:ascii="Arial" w:hAnsi="Arial" w:cs="Arial"/>
          <w:sz w:val="22"/>
          <w:szCs w:val="22"/>
        </w:rPr>
      </w:pPr>
      <w:r w:rsidRPr="003A65B1">
        <w:rPr>
          <w:rFonts w:ascii="Arial" w:hAnsi="Arial" w:cs="Arial"/>
          <w:sz w:val="22"/>
          <w:szCs w:val="22"/>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zakres dostępnych wykonawcy zasobów podmiotu udostępniającego zasoby;</w:t>
      </w:r>
    </w:p>
    <w:p w14:paraId="58600B18"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sposób i okres udostępnienia wykonawcy i wykorzystania przez niego zasobów podmiotu udostępniającego te zasoby przy wykonywaniu zamówienia;</w:t>
      </w:r>
    </w:p>
    <w:p w14:paraId="77968C74" w14:textId="77777777" w:rsidR="0078519A" w:rsidRPr="003A65B1" w:rsidRDefault="0078519A" w:rsidP="006A4802">
      <w:pPr>
        <w:pStyle w:val="Tekstpodstawowy"/>
        <w:numPr>
          <w:ilvl w:val="0"/>
          <w:numId w:val="17"/>
        </w:numPr>
        <w:spacing w:line="271" w:lineRule="auto"/>
        <w:ind w:right="20"/>
        <w:jc w:val="both"/>
        <w:rPr>
          <w:rFonts w:ascii="Arial" w:hAnsi="Arial" w:cs="Arial"/>
          <w:sz w:val="22"/>
          <w:szCs w:val="22"/>
        </w:rPr>
      </w:pPr>
      <w:r w:rsidRPr="003A65B1">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973E31" w14:textId="77777777" w:rsidR="0078519A" w:rsidRPr="003A65B1" w:rsidRDefault="0078519A"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62761D89" w14:textId="5DB1D76A" w:rsidR="00887365" w:rsidRPr="0093777A" w:rsidRDefault="0078519A"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 xml:space="preserve">Zobowiązanie musi być złożone </w:t>
      </w:r>
      <w:r w:rsidR="00887365" w:rsidRPr="003A65B1">
        <w:rPr>
          <w:rFonts w:ascii="Arial" w:hAnsi="Arial" w:cs="Arial"/>
          <w:sz w:val="22"/>
          <w:szCs w:val="22"/>
        </w:rPr>
        <w:t>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022AC63" w14:textId="637C3A3A" w:rsidR="004835A1" w:rsidRPr="003A65B1" w:rsidRDefault="004835A1" w:rsidP="006A4802">
      <w:pPr>
        <w:numPr>
          <w:ilvl w:val="0"/>
          <w:numId w:val="25"/>
        </w:numPr>
        <w:spacing w:before="240" w:line="271" w:lineRule="auto"/>
        <w:ind w:right="-108"/>
        <w:jc w:val="both"/>
        <w:rPr>
          <w:rFonts w:ascii="Arial" w:hAnsi="Arial" w:cs="Arial"/>
          <w:b/>
          <w:sz w:val="22"/>
          <w:szCs w:val="22"/>
          <w:highlight w:val="yellow"/>
        </w:rPr>
      </w:pPr>
      <w:r w:rsidRPr="003A65B1">
        <w:rPr>
          <w:rFonts w:ascii="Arial" w:hAnsi="Arial" w:cs="Arial"/>
          <w:b/>
          <w:sz w:val="22"/>
          <w:szCs w:val="22"/>
        </w:rPr>
        <w:t xml:space="preserve">Wykaz rozwiązań równoważnych </w:t>
      </w:r>
      <w:r w:rsidR="009F01BF" w:rsidRPr="003A65B1">
        <w:rPr>
          <w:rFonts w:ascii="Arial" w:hAnsi="Arial" w:cs="Arial"/>
          <w:b/>
          <w:sz w:val="22"/>
          <w:szCs w:val="22"/>
        </w:rPr>
        <w:t>–</w:t>
      </w:r>
      <w:r w:rsidRPr="003A65B1">
        <w:rPr>
          <w:rFonts w:ascii="Arial" w:hAnsi="Arial" w:cs="Arial"/>
          <w:b/>
          <w:sz w:val="22"/>
          <w:szCs w:val="22"/>
        </w:rPr>
        <w:t xml:space="preserve"> </w:t>
      </w:r>
      <w:r w:rsidRPr="003A65B1">
        <w:rPr>
          <w:rFonts w:ascii="Arial" w:hAnsi="Arial" w:cs="Arial"/>
          <w:sz w:val="22"/>
          <w:szCs w:val="22"/>
        </w:rPr>
        <w:t xml:space="preserve">wykonawca, który powołuje się na rozwiązania równoważne, jest </w:t>
      </w:r>
      <w:r w:rsidR="009F01BF" w:rsidRPr="003A65B1">
        <w:rPr>
          <w:rFonts w:ascii="Arial" w:hAnsi="Arial" w:cs="Arial"/>
          <w:sz w:val="22"/>
          <w:szCs w:val="22"/>
        </w:rPr>
        <w:t>z</w:t>
      </w:r>
      <w:r w:rsidRPr="003A65B1">
        <w:rPr>
          <w:rFonts w:ascii="Arial" w:hAnsi="Arial" w:cs="Arial"/>
          <w:sz w:val="22"/>
          <w:szCs w:val="22"/>
        </w:rPr>
        <w:t>obowiązany wykazać, że oferowane przez niego rozwiązanie spełnia wymagania określone przez zamawiającego. W takim przypadku</w:t>
      </w:r>
      <w:r w:rsidR="009F01BF" w:rsidRPr="003A65B1">
        <w:rPr>
          <w:rFonts w:ascii="Arial" w:hAnsi="Arial" w:cs="Arial"/>
          <w:sz w:val="22"/>
          <w:szCs w:val="22"/>
        </w:rPr>
        <w:t xml:space="preserve"> </w:t>
      </w:r>
      <w:r w:rsidRPr="003A65B1">
        <w:rPr>
          <w:rFonts w:ascii="Arial" w:hAnsi="Arial" w:cs="Arial"/>
          <w:sz w:val="22"/>
          <w:szCs w:val="22"/>
        </w:rPr>
        <w:t>wykonawca załącza do oferty wykaz rozwiązań równoważnych</w:t>
      </w:r>
      <w:r w:rsidR="009F01BF" w:rsidRPr="003A65B1">
        <w:rPr>
          <w:rFonts w:ascii="Arial" w:hAnsi="Arial" w:cs="Arial"/>
          <w:sz w:val="22"/>
          <w:szCs w:val="22"/>
        </w:rPr>
        <w:t xml:space="preserve"> </w:t>
      </w:r>
      <w:r w:rsidRPr="003A65B1">
        <w:rPr>
          <w:rFonts w:ascii="Arial" w:hAnsi="Arial" w:cs="Arial"/>
          <w:sz w:val="22"/>
          <w:szCs w:val="22"/>
        </w:rPr>
        <w:t>z jego opisem lub normami.</w:t>
      </w:r>
    </w:p>
    <w:p w14:paraId="1682641B" w14:textId="77777777" w:rsidR="00DC6E39" w:rsidRPr="003A65B1" w:rsidRDefault="00DC6E39" w:rsidP="003A65B1">
      <w:pPr>
        <w:pStyle w:val="Tekstpodstawowy"/>
        <w:spacing w:after="0" w:line="271" w:lineRule="auto"/>
        <w:ind w:right="20"/>
        <w:jc w:val="both"/>
        <w:rPr>
          <w:rFonts w:ascii="Arial" w:hAnsi="Arial" w:cs="Arial"/>
          <w:b/>
          <w:sz w:val="22"/>
          <w:szCs w:val="22"/>
        </w:rPr>
      </w:pPr>
    </w:p>
    <w:p w14:paraId="7685A755"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CBBFC3" w14:textId="4D815A66" w:rsidR="00DC6E39" w:rsidRPr="003A65B1" w:rsidRDefault="00DC6E39" w:rsidP="003A65B1">
      <w:pPr>
        <w:pStyle w:val="Tekstpodstawowy"/>
        <w:spacing w:after="0" w:line="271" w:lineRule="auto"/>
        <w:ind w:right="20"/>
        <w:jc w:val="both"/>
        <w:rPr>
          <w:rFonts w:ascii="Arial" w:hAnsi="Arial" w:cs="Arial"/>
          <w:sz w:val="22"/>
          <w:szCs w:val="22"/>
        </w:rPr>
      </w:pPr>
      <w:r w:rsidRPr="003A65B1">
        <w:rPr>
          <w:rFonts w:ascii="Arial" w:hAnsi="Arial" w:cs="Arial"/>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68FA45" w14:textId="247AFBAE" w:rsidR="00887365" w:rsidRPr="003A65B1" w:rsidRDefault="00887365" w:rsidP="006A4802">
      <w:pPr>
        <w:numPr>
          <w:ilvl w:val="0"/>
          <w:numId w:val="25"/>
        </w:numPr>
        <w:spacing w:before="240" w:line="271" w:lineRule="auto"/>
        <w:ind w:right="-108"/>
        <w:jc w:val="both"/>
        <w:rPr>
          <w:rFonts w:ascii="Arial" w:hAnsi="Arial" w:cs="Arial"/>
          <w:sz w:val="22"/>
          <w:szCs w:val="22"/>
        </w:rPr>
      </w:pPr>
      <w:r w:rsidRPr="003A65B1">
        <w:rPr>
          <w:rFonts w:ascii="Arial" w:hAnsi="Arial" w:cs="Arial"/>
          <w:b/>
          <w:sz w:val="22"/>
          <w:szCs w:val="22"/>
        </w:rPr>
        <w:t>Zastrzeżenie tajemnicy przedsiębiorstwa</w:t>
      </w:r>
      <w:r w:rsidRPr="003A65B1">
        <w:rPr>
          <w:rFonts w:ascii="Arial" w:hAnsi="Arial" w:cs="Arial"/>
          <w:sz w:val="22"/>
          <w:szCs w:val="22"/>
        </w:rPr>
        <w:t xml:space="preserve"> </w:t>
      </w:r>
      <w:r w:rsidR="009F01BF" w:rsidRPr="003A65B1">
        <w:rPr>
          <w:rFonts w:ascii="Arial" w:hAnsi="Arial" w:cs="Arial"/>
          <w:sz w:val="22"/>
          <w:szCs w:val="22"/>
        </w:rPr>
        <w:t>–</w:t>
      </w:r>
      <w:r w:rsidRPr="003A65B1">
        <w:rPr>
          <w:rFonts w:ascii="Arial" w:hAnsi="Arial" w:cs="Arial"/>
          <w:sz w:val="22"/>
          <w:szCs w:val="22"/>
        </w:rPr>
        <w:t xml:space="preserve"> w sytuacji, gdy oferta lub inne dokumenty składane w toku postępowania będą zawierały tajemnicę przedsiębiorstwa, wykonawca, wraz z przekazaniem takich informacji, zastrzega, że nie mogą być one udostępniane</w:t>
      </w:r>
      <w:r w:rsidR="00065D2D" w:rsidRPr="003A65B1">
        <w:rPr>
          <w:rFonts w:ascii="Arial" w:hAnsi="Arial" w:cs="Arial"/>
          <w:sz w:val="22"/>
          <w:szCs w:val="22"/>
        </w:rPr>
        <w:t>,</w:t>
      </w:r>
      <w:r w:rsidRPr="003A65B1">
        <w:rPr>
          <w:rFonts w:ascii="Arial" w:hAnsi="Arial" w:cs="Arial"/>
          <w:sz w:val="22"/>
          <w:szCs w:val="22"/>
        </w:rPr>
        <w:t xml:space="preserve"> oraz wykazuje, że zastrzeżone informacje stanowią tajemnicę przedsiębiorstwa w rozumieniu przepisów ustawy z 16 kwietnia 1993 r. o zwalczaniu nieuczciwej konkurencji</w:t>
      </w:r>
      <w:r w:rsidR="009F01BF" w:rsidRPr="003A65B1">
        <w:rPr>
          <w:rFonts w:ascii="Arial" w:hAnsi="Arial" w:cs="Arial"/>
          <w:sz w:val="22"/>
          <w:szCs w:val="22"/>
        </w:rPr>
        <w:t>.</w:t>
      </w:r>
    </w:p>
    <w:p w14:paraId="47879379" w14:textId="77777777" w:rsidR="004D1949" w:rsidRPr="003A65B1" w:rsidRDefault="004D1949" w:rsidP="003A65B1">
      <w:pPr>
        <w:pStyle w:val="Tekstpodstawowy"/>
        <w:spacing w:after="0" w:line="271" w:lineRule="auto"/>
        <w:ind w:right="20"/>
        <w:jc w:val="both"/>
        <w:rPr>
          <w:rFonts w:ascii="Arial" w:hAnsi="Arial" w:cs="Arial"/>
          <w:b/>
          <w:sz w:val="22"/>
          <w:szCs w:val="22"/>
        </w:rPr>
      </w:pPr>
    </w:p>
    <w:p w14:paraId="0D694A56" w14:textId="77777777" w:rsidR="00DC6E39" w:rsidRPr="003A65B1" w:rsidRDefault="00DC6E39" w:rsidP="003A65B1">
      <w:pPr>
        <w:pStyle w:val="Tekstpodstawowy"/>
        <w:spacing w:after="0" w:line="271" w:lineRule="auto"/>
        <w:ind w:right="20"/>
        <w:jc w:val="both"/>
        <w:rPr>
          <w:rFonts w:ascii="Arial" w:hAnsi="Arial" w:cs="Arial"/>
          <w:b/>
          <w:sz w:val="22"/>
          <w:szCs w:val="22"/>
        </w:rPr>
      </w:pPr>
      <w:r w:rsidRPr="003A65B1">
        <w:rPr>
          <w:rFonts w:ascii="Arial" w:hAnsi="Arial" w:cs="Arial"/>
          <w:b/>
          <w:sz w:val="22"/>
          <w:szCs w:val="22"/>
        </w:rPr>
        <w:t>Wymagana forma:</w:t>
      </w:r>
    </w:p>
    <w:p w14:paraId="4C26A655" w14:textId="1FFC7EE5" w:rsidR="001E74FA" w:rsidRDefault="00DC6E39" w:rsidP="00AD7D53">
      <w:pPr>
        <w:pStyle w:val="Tekstpodstawowy"/>
        <w:spacing w:after="0" w:line="271" w:lineRule="auto"/>
        <w:ind w:right="20"/>
        <w:jc w:val="both"/>
        <w:rPr>
          <w:rFonts w:ascii="Arial" w:hAnsi="Arial" w:cs="Arial"/>
          <w:sz w:val="22"/>
          <w:szCs w:val="22"/>
        </w:rPr>
      </w:pPr>
      <w:r w:rsidRPr="003A65B1">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4F58D79" w14:textId="77777777" w:rsidR="004D1949" w:rsidRDefault="004D1949" w:rsidP="00AD7D53">
      <w:pPr>
        <w:pStyle w:val="Tekstpodstawowy"/>
        <w:spacing w:after="0" w:line="271" w:lineRule="auto"/>
        <w:ind w:right="20"/>
        <w:jc w:val="both"/>
        <w:rPr>
          <w:rFonts w:ascii="Arial" w:hAnsi="Arial" w:cs="Arial"/>
          <w:sz w:val="22"/>
          <w:szCs w:val="22"/>
        </w:rPr>
      </w:pPr>
    </w:p>
    <w:p w14:paraId="7CE73AEF" w14:textId="42BA8D57" w:rsidR="004D1949" w:rsidRPr="00204713" w:rsidRDefault="001E74FA" w:rsidP="001E74FA">
      <w:pPr>
        <w:pStyle w:val="Tekstpodstawowy"/>
        <w:numPr>
          <w:ilvl w:val="0"/>
          <w:numId w:val="25"/>
        </w:numPr>
        <w:spacing w:after="0" w:line="271" w:lineRule="auto"/>
        <w:ind w:right="20"/>
        <w:jc w:val="both"/>
        <w:rPr>
          <w:rFonts w:ascii="Arial" w:hAnsi="Arial" w:cs="Arial"/>
          <w:b/>
          <w:bCs/>
          <w:sz w:val="22"/>
          <w:szCs w:val="22"/>
        </w:rPr>
      </w:pPr>
      <w:r w:rsidRPr="001E74FA">
        <w:rPr>
          <w:rFonts w:ascii="Arial" w:hAnsi="Arial" w:cs="Arial"/>
          <w:b/>
          <w:bCs/>
          <w:sz w:val="22"/>
          <w:szCs w:val="22"/>
        </w:rPr>
        <w:t>Wadium</w:t>
      </w:r>
    </w:p>
    <w:p w14:paraId="5E0AE8A5" w14:textId="77777777" w:rsidR="001E74FA" w:rsidRPr="001E74FA" w:rsidRDefault="001E74FA" w:rsidP="001E74FA">
      <w:pPr>
        <w:pStyle w:val="Tekstpodstawowy"/>
        <w:spacing w:line="271" w:lineRule="auto"/>
        <w:ind w:right="20"/>
        <w:jc w:val="both"/>
        <w:rPr>
          <w:rFonts w:ascii="Arial" w:hAnsi="Arial" w:cs="Arial"/>
          <w:b/>
          <w:bCs/>
          <w:sz w:val="22"/>
          <w:szCs w:val="22"/>
        </w:rPr>
      </w:pPr>
      <w:r w:rsidRPr="001E74FA">
        <w:rPr>
          <w:rFonts w:ascii="Arial" w:hAnsi="Arial" w:cs="Arial"/>
          <w:b/>
          <w:bCs/>
          <w:sz w:val="22"/>
          <w:szCs w:val="22"/>
        </w:rPr>
        <w:t>Wymagana forma:</w:t>
      </w:r>
    </w:p>
    <w:p w14:paraId="638BEF8F" w14:textId="77777777" w:rsidR="001E74FA" w:rsidRPr="001E74FA" w:rsidRDefault="001E74FA" w:rsidP="001E74FA">
      <w:pPr>
        <w:pStyle w:val="Tekstpodstawowy"/>
        <w:spacing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46066E1F" w14:textId="7E4EEF8E" w:rsidR="004D1949" w:rsidRDefault="001E74FA" w:rsidP="001E74FA">
      <w:pPr>
        <w:pStyle w:val="Tekstpodstawowy"/>
        <w:spacing w:after="0" w:line="271" w:lineRule="auto"/>
        <w:ind w:right="20"/>
        <w:jc w:val="both"/>
        <w:rPr>
          <w:rFonts w:ascii="Arial" w:hAnsi="Arial" w:cs="Arial"/>
          <w:sz w:val="22"/>
          <w:szCs w:val="22"/>
        </w:rPr>
      </w:pPr>
      <w:r w:rsidRPr="001E74FA">
        <w:rPr>
          <w:rFonts w:ascii="Arial" w:hAnsi="Arial" w:cs="Arial"/>
          <w:sz w:val="22"/>
          <w:szCs w:val="22"/>
        </w:rPr>
        <w:t>•</w:t>
      </w:r>
      <w:r w:rsidRPr="001E74FA">
        <w:rPr>
          <w:rFonts w:ascii="Arial" w:hAnsi="Arial" w:cs="Arial"/>
          <w:sz w:val="22"/>
          <w:szCs w:val="22"/>
        </w:rPr>
        <w:tab/>
        <w:t>Zamawiający zaleca załączenie do oferty dokumentu potwierdzającego wniesienie wadium w pieniądzu na rachunek bankowy zamawiającego.</w:t>
      </w:r>
    </w:p>
    <w:p w14:paraId="69511FC8" w14:textId="77777777" w:rsidR="00BC64DD" w:rsidRDefault="00BC64DD" w:rsidP="001E74FA">
      <w:pPr>
        <w:pStyle w:val="Tekstpodstawowy"/>
        <w:spacing w:after="0" w:line="271" w:lineRule="auto"/>
        <w:ind w:right="20"/>
        <w:jc w:val="both"/>
        <w:rPr>
          <w:rFonts w:ascii="Arial" w:hAnsi="Arial" w:cs="Arial"/>
          <w:sz w:val="22"/>
          <w:szCs w:val="22"/>
        </w:rPr>
      </w:pPr>
    </w:p>
    <w:p w14:paraId="0B1DD2EC" w14:textId="437196FB" w:rsidR="00BC64DD" w:rsidRPr="00BC64DD" w:rsidRDefault="00BC64DD" w:rsidP="00BC64DD">
      <w:pPr>
        <w:pStyle w:val="Tekstpodstawowy"/>
        <w:numPr>
          <w:ilvl w:val="0"/>
          <w:numId w:val="25"/>
        </w:numPr>
        <w:spacing w:after="0" w:line="271" w:lineRule="auto"/>
        <w:ind w:right="20"/>
        <w:jc w:val="both"/>
        <w:rPr>
          <w:rFonts w:ascii="Arial" w:hAnsi="Arial" w:cs="Arial"/>
          <w:b/>
          <w:bCs/>
          <w:sz w:val="22"/>
          <w:szCs w:val="22"/>
        </w:rPr>
      </w:pPr>
      <w:r w:rsidRPr="00BC64DD">
        <w:rPr>
          <w:rFonts w:ascii="Arial" w:hAnsi="Arial" w:cs="Arial"/>
          <w:b/>
          <w:bCs/>
          <w:sz w:val="22"/>
          <w:szCs w:val="22"/>
        </w:rPr>
        <w:t>Formularz cenowy – tabela elementów scalonych</w:t>
      </w:r>
    </w:p>
    <w:p w14:paraId="689661F2" w14:textId="77777777" w:rsidR="00BC64DD" w:rsidRPr="00BC64DD" w:rsidRDefault="00BC64DD" w:rsidP="00BC64DD">
      <w:pPr>
        <w:pStyle w:val="Tekstpodstawowy"/>
        <w:spacing w:line="271" w:lineRule="auto"/>
        <w:ind w:right="20"/>
        <w:jc w:val="both"/>
        <w:rPr>
          <w:rFonts w:ascii="Arial" w:hAnsi="Arial" w:cs="Arial"/>
          <w:b/>
          <w:bCs/>
          <w:sz w:val="22"/>
          <w:szCs w:val="22"/>
        </w:rPr>
      </w:pPr>
      <w:r w:rsidRPr="00BC64DD">
        <w:rPr>
          <w:rFonts w:ascii="Arial" w:hAnsi="Arial" w:cs="Arial"/>
          <w:b/>
          <w:bCs/>
          <w:sz w:val="22"/>
          <w:szCs w:val="22"/>
        </w:rPr>
        <w:t>Wymagana forma:</w:t>
      </w:r>
    </w:p>
    <w:p w14:paraId="32E2E566" w14:textId="6C386B3C" w:rsidR="00BC64DD" w:rsidRDefault="00BC64DD" w:rsidP="00BC64DD">
      <w:pPr>
        <w:pStyle w:val="Tekstpodstawowy"/>
        <w:spacing w:after="0" w:line="271" w:lineRule="auto"/>
        <w:ind w:right="20"/>
        <w:jc w:val="both"/>
        <w:rPr>
          <w:rFonts w:ascii="Arial" w:hAnsi="Arial" w:cs="Arial"/>
          <w:sz w:val="22"/>
          <w:szCs w:val="22"/>
        </w:rPr>
      </w:pPr>
      <w:r w:rsidRPr="00BC64DD">
        <w:rPr>
          <w:rFonts w:ascii="Arial" w:hAnsi="Arial" w:cs="Arial"/>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8231FB8" w14:textId="77777777" w:rsidR="00150AE4" w:rsidRDefault="00150AE4" w:rsidP="001E74FA">
      <w:pPr>
        <w:pStyle w:val="Tekstpodstawowy"/>
        <w:spacing w:after="0" w:line="271" w:lineRule="auto"/>
        <w:ind w:right="20"/>
        <w:jc w:val="both"/>
        <w:rPr>
          <w:rFonts w:ascii="Arial" w:hAnsi="Arial" w:cs="Arial"/>
          <w:sz w:val="22"/>
          <w:szCs w:val="22"/>
        </w:rPr>
      </w:pPr>
    </w:p>
    <w:p w14:paraId="40F87882" w14:textId="1D8485F0" w:rsidR="00A25032" w:rsidRPr="00634C3B" w:rsidRDefault="00587F52" w:rsidP="006A4802">
      <w:pPr>
        <w:numPr>
          <w:ilvl w:val="0"/>
          <w:numId w:val="22"/>
        </w:numPr>
        <w:shd w:val="clear" w:color="auto" w:fill="B2A1C7" w:themeFill="accent4" w:themeFillTint="99"/>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Wymagania dotyczące wadium</w:t>
      </w:r>
    </w:p>
    <w:p w14:paraId="0C62CADF" w14:textId="405B441F" w:rsidR="001E74FA" w:rsidRPr="001E74FA" w:rsidRDefault="005F4411" w:rsidP="001E74FA">
      <w:pPr>
        <w:autoSpaceDE w:val="0"/>
        <w:autoSpaceDN w:val="0"/>
        <w:spacing w:before="120" w:after="120" w:line="271" w:lineRule="auto"/>
        <w:jc w:val="both"/>
        <w:rPr>
          <w:rFonts w:ascii="Arial" w:hAnsi="Arial" w:cs="Arial"/>
          <w:bCs/>
          <w:sz w:val="22"/>
          <w:szCs w:val="22"/>
        </w:rPr>
      </w:pPr>
      <w:r>
        <w:rPr>
          <w:rFonts w:ascii="Arial" w:hAnsi="Arial" w:cs="Arial"/>
          <w:bCs/>
          <w:sz w:val="22"/>
          <w:szCs w:val="22"/>
        </w:rPr>
        <w:t xml:space="preserve">1) </w:t>
      </w:r>
      <w:r w:rsidR="001E74FA" w:rsidRPr="001E74FA">
        <w:rPr>
          <w:rFonts w:ascii="Arial" w:hAnsi="Arial" w:cs="Arial"/>
          <w:bCs/>
          <w:sz w:val="22"/>
          <w:szCs w:val="22"/>
        </w:rPr>
        <w:t xml:space="preserve">Wykonawca przystępujący do postępowania jest zobowiązany, przed upływem terminu składania ofert,  wnieść wadium w kwocie: </w:t>
      </w:r>
      <w:r w:rsidR="00AA48A7">
        <w:rPr>
          <w:rFonts w:ascii="Arial" w:hAnsi="Arial" w:cs="Arial"/>
          <w:bCs/>
          <w:sz w:val="22"/>
          <w:szCs w:val="22"/>
        </w:rPr>
        <w:t>3.400</w:t>
      </w:r>
      <w:r w:rsidR="001E74FA" w:rsidRPr="001E74FA">
        <w:rPr>
          <w:rFonts w:ascii="Arial" w:hAnsi="Arial" w:cs="Arial"/>
          <w:bCs/>
          <w:sz w:val="22"/>
          <w:szCs w:val="22"/>
        </w:rPr>
        <w:t>,00 zł (słownie</w:t>
      </w:r>
      <w:r w:rsidR="00897ABA">
        <w:rPr>
          <w:rFonts w:ascii="Arial" w:hAnsi="Arial" w:cs="Arial"/>
          <w:bCs/>
          <w:sz w:val="22"/>
          <w:szCs w:val="22"/>
        </w:rPr>
        <w:t xml:space="preserve">: </w:t>
      </w:r>
      <w:r w:rsidR="00AA48A7">
        <w:rPr>
          <w:rFonts w:ascii="Arial" w:hAnsi="Arial" w:cs="Arial"/>
          <w:bCs/>
          <w:sz w:val="22"/>
          <w:szCs w:val="22"/>
        </w:rPr>
        <w:t>trzy tysiące czterysta</w:t>
      </w:r>
      <w:r w:rsidR="00973962">
        <w:rPr>
          <w:rFonts w:ascii="Arial" w:hAnsi="Arial" w:cs="Arial"/>
          <w:bCs/>
          <w:sz w:val="22"/>
          <w:szCs w:val="22"/>
        </w:rPr>
        <w:t xml:space="preserve"> </w:t>
      </w:r>
      <w:r w:rsidR="001E74FA" w:rsidRPr="001E74FA">
        <w:rPr>
          <w:rFonts w:ascii="Arial" w:hAnsi="Arial" w:cs="Arial"/>
          <w:bCs/>
          <w:sz w:val="22"/>
          <w:szCs w:val="22"/>
        </w:rPr>
        <w:t>złotych).</w:t>
      </w:r>
    </w:p>
    <w:p w14:paraId="450D7626" w14:textId="3DAE5B56" w:rsidR="001E74FA" w:rsidRPr="00150AE4" w:rsidRDefault="001E74FA" w:rsidP="001E74FA">
      <w:pPr>
        <w:autoSpaceDE w:val="0"/>
        <w:autoSpaceDN w:val="0"/>
        <w:spacing w:before="120" w:after="120" w:line="271" w:lineRule="auto"/>
        <w:jc w:val="both"/>
        <w:rPr>
          <w:rFonts w:ascii="Arial" w:hAnsi="Arial" w:cs="Arial"/>
          <w:b/>
          <w:sz w:val="22"/>
          <w:szCs w:val="22"/>
        </w:rPr>
      </w:pPr>
      <w:r w:rsidRPr="001E74FA">
        <w:rPr>
          <w:rFonts w:ascii="Arial" w:hAnsi="Arial" w:cs="Arial"/>
          <w:bCs/>
          <w:sz w:val="22"/>
          <w:szCs w:val="22"/>
        </w:rPr>
        <w:t>2)</w:t>
      </w:r>
      <w:r w:rsidRPr="001E74FA">
        <w:rPr>
          <w:rFonts w:ascii="Arial" w:hAnsi="Arial" w:cs="Arial"/>
          <w:bCs/>
          <w:sz w:val="22"/>
          <w:szCs w:val="22"/>
        </w:rPr>
        <w:tab/>
        <w:t xml:space="preserve">Wadium musi obejmować pełen okres związania ofertą tj. </w:t>
      </w:r>
      <w:r w:rsidRPr="00150AE4">
        <w:rPr>
          <w:rFonts w:ascii="Arial" w:hAnsi="Arial" w:cs="Arial"/>
          <w:b/>
          <w:sz w:val="22"/>
          <w:szCs w:val="22"/>
        </w:rPr>
        <w:t xml:space="preserve">do dnia </w:t>
      </w:r>
      <w:r w:rsidR="00AA48A7">
        <w:rPr>
          <w:rFonts w:ascii="Arial" w:hAnsi="Arial" w:cs="Arial"/>
          <w:b/>
          <w:sz w:val="22"/>
          <w:szCs w:val="22"/>
        </w:rPr>
        <w:t>0</w:t>
      </w:r>
      <w:r w:rsidR="009E0C59">
        <w:rPr>
          <w:rFonts w:ascii="Arial" w:hAnsi="Arial" w:cs="Arial"/>
          <w:b/>
          <w:sz w:val="22"/>
          <w:szCs w:val="22"/>
        </w:rPr>
        <w:t>7</w:t>
      </w:r>
      <w:r w:rsidR="00AA48A7">
        <w:rPr>
          <w:rFonts w:ascii="Arial" w:hAnsi="Arial" w:cs="Arial"/>
          <w:b/>
          <w:sz w:val="22"/>
          <w:szCs w:val="22"/>
        </w:rPr>
        <w:t>.11</w:t>
      </w:r>
      <w:r w:rsidR="005E2C2F" w:rsidRPr="00150AE4">
        <w:rPr>
          <w:rFonts w:ascii="Arial" w:hAnsi="Arial" w:cs="Arial"/>
          <w:b/>
          <w:sz w:val="22"/>
          <w:szCs w:val="22"/>
        </w:rPr>
        <w:t>.202</w:t>
      </w:r>
      <w:r w:rsidR="005C5B5F" w:rsidRPr="00150AE4">
        <w:rPr>
          <w:rFonts w:ascii="Arial" w:hAnsi="Arial" w:cs="Arial"/>
          <w:b/>
          <w:sz w:val="22"/>
          <w:szCs w:val="22"/>
        </w:rPr>
        <w:t>5</w:t>
      </w:r>
      <w:r w:rsidRPr="00150AE4">
        <w:rPr>
          <w:rFonts w:ascii="Arial" w:hAnsi="Arial" w:cs="Arial"/>
          <w:b/>
          <w:sz w:val="22"/>
          <w:szCs w:val="22"/>
        </w:rPr>
        <w:t xml:space="preserve"> </w:t>
      </w:r>
      <w:r w:rsidR="00634C3B" w:rsidRPr="00150AE4">
        <w:rPr>
          <w:rFonts w:ascii="Arial" w:hAnsi="Arial" w:cs="Arial"/>
          <w:b/>
          <w:sz w:val="22"/>
          <w:szCs w:val="22"/>
        </w:rPr>
        <w:t>r.</w:t>
      </w:r>
    </w:p>
    <w:p w14:paraId="307A5EE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3)</w:t>
      </w:r>
      <w:r w:rsidRPr="001E74FA">
        <w:rPr>
          <w:rFonts w:ascii="Arial" w:hAnsi="Arial" w:cs="Arial"/>
          <w:bCs/>
          <w:sz w:val="22"/>
          <w:szCs w:val="22"/>
        </w:rPr>
        <w:tab/>
        <w:t xml:space="preserve">Wadium może być wniesione w jednej lub kilku formach wskazanych w art. 97 ust. 7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6198A31B"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4)</w:t>
      </w:r>
      <w:r w:rsidRPr="001E74FA">
        <w:rPr>
          <w:rFonts w:ascii="Arial" w:hAnsi="Arial" w:cs="Arial"/>
          <w:bCs/>
          <w:sz w:val="22"/>
          <w:szCs w:val="22"/>
        </w:rPr>
        <w:tab/>
        <w:t>Wadium wnoszone w pieniądzu należy wpłacić przelewem na rachunek bankowy w banku PKO BP numer rachunku: 24 1020 1042 0000 8102 0016 6942. Wadium musi wpłynąć na wskazany rachunek bankowy zamawiającego najpóźniej przed upływem terminu składania ofert (decyduje data wpływu na rachunek bankowy zamawiającego).</w:t>
      </w:r>
    </w:p>
    <w:p w14:paraId="37B62A10"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5)</w:t>
      </w:r>
      <w:r w:rsidRPr="001E74FA">
        <w:rPr>
          <w:rFonts w:ascii="Arial" w:hAnsi="Arial" w:cs="Arial"/>
          <w:bCs/>
          <w:sz w:val="22"/>
          <w:szCs w:val="22"/>
        </w:rPr>
        <w:tab/>
        <w:t>Wadium wnoszone w poręczeniach lub gwarancjach należy załączyć do oferty w oryginale w postaci dokumentu elektronicznego podpisanego kwalifikowanym podpisem elektronicznym przez wystawcę dokumentu i powinno zawierać następujące elementy:</w:t>
      </w:r>
    </w:p>
    <w:p w14:paraId="627866D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nazwę dającego zlecenie (wykonawcy), beneficjenta gwarancji (zamawiającego), gwaranta/poręczyciela oraz wskazanie ich siedzib. Beneficjentem wskazanym w gwarancji lub poręczeniu musi być Powiat Wołomiński</w:t>
      </w:r>
    </w:p>
    <w:p w14:paraId="400DA3A4"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określenie wierzytelności, która ma być zabezpieczona gwarancją/poręczeniem,</w:t>
      </w:r>
    </w:p>
    <w:p w14:paraId="664B8F23"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kwotę gwarancji/poręczenia,</w:t>
      </w:r>
    </w:p>
    <w:p w14:paraId="7BBF134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termin ważności gwarancji/poręczenia,</w:t>
      </w:r>
    </w:p>
    <w:p w14:paraId="62F4BAC6" w14:textId="6B999AA8" w:rsidR="00A25032"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w:t>
      </w:r>
      <w:r w:rsidRPr="001E74FA">
        <w:rPr>
          <w:rFonts w:ascii="Arial" w:hAnsi="Arial" w:cs="Arial"/>
          <w:bCs/>
          <w:sz w:val="22"/>
          <w:szCs w:val="22"/>
        </w:rPr>
        <w:tab/>
        <w:t xml:space="preserve">zobowiązanie gwaranta do zapłacenia kwoty gwarancji/poręczenia bezwarunkowo, na pierwsze pisemne żądanie zamawiającego, w sytuacjach określonych w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4DA3102E"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lastRenderedPageBreak/>
        <w:t>6)</w:t>
      </w:r>
      <w:r w:rsidRPr="001E74FA">
        <w:rPr>
          <w:rFonts w:ascii="Arial" w:hAnsi="Arial" w:cs="Arial"/>
          <w:bCs/>
          <w:sz w:val="22"/>
          <w:szCs w:val="22"/>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E74FA">
        <w:rPr>
          <w:rFonts w:ascii="Arial" w:hAnsi="Arial" w:cs="Arial"/>
          <w:bCs/>
          <w:sz w:val="22"/>
          <w:szCs w:val="22"/>
        </w:rPr>
        <w:t>Pzp</w:t>
      </w:r>
      <w:proofErr w:type="spellEnd"/>
      <w:r w:rsidRPr="001E74FA">
        <w:rPr>
          <w:rFonts w:ascii="Arial" w:hAnsi="Arial" w:cs="Arial"/>
          <w:bCs/>
          <w:sz w:val="22"/>
          <w:szCs w:val="22"/>
        </w:rPr>
        <w:t xml:space="preserve">, zamawiający odrzuci ofertę na podstawie art. 226 ust. 1 pkt 14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03B08A35" w14:textId="77777777" w:rsidR="001E74FA" w:rsidRPr="001E74FA"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7)</w:t>
      </w:r>
      <w:r w:rsidRPr="001E74FA">
        <w:rPr>
          <w:rFonts w:ascii="Arial" w:hAnsi="Arial" w:cs="Arial"/>
          <w:bCs/>
          <w:sz w:val="22"/>
          <w:szCs w:val="22"/>
        </w:rPr>
        <w:tab/>
        <w:t xml:space="preserve">Zamawiający dokona zwrotu wadium na zasadach określonych w art. 98 ust. 1–5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3CA7A788" w14:textId="64B372C8" w:rsidR="00A25032" w:rsidRPr="003A65B1" w:rsidRDefault="001E74FA" w:rsidP="001E74FA">
      <w:pPr>
        <w:autoSpaceDE w:val="0"/>
        <w:autoSpaceDN w:val="0"/>
        <w:spacing w:before="120" w:after="120" w:line="271" w:lineRule="auto"/>
        <w:jc w:val="both"/>
        <w:rPr>
          <w:rFonts w:ascii="Arial" w:hAnsi="Arial" w:cs="Arial"/>
          <w:bCs/>
          <w:sz w:val="22"/>
          <w:szCs w:val="22"/>
        </w:rPr>
      </w:pPr>
      <w:r w:rsidRPr="001E74FA">
        <w:rPr>
          <w:rFonts w:ascii="Arial" w:hAnsi="Arial" w:cs="Arial"/>
          <w:bCs/>
          <w:sz w:val="22"/>
          <w:szCs w:val="22"/>
        </w:rPr>
        <w:t>8)</w:t>
      </w:r>
      <w:r w:rsidRPr="001E74FA">
        <w:rPr>
          <w:rFonts w:ascii="Arial" w:hAnsi="Arial" w:cs="Arial"/>
          <w:bCs/>
          <w:sz w:val="22"/>
          <w:szCs w:val="22"/>
        </w:rPr>
        <w:tab/>
        <w:t xml:space="preserve">Zamawiający zatrzymuje wadium wraz z odsetkami na podstawie art. 98 ust. 6 ustawy </w:t>
      </w:r>
      <w:proofErr w:type="spellStart"/>
      <w:r w:rsidRPr="001E74FA">
        <w:rPr>
          <w:rFonts w:ascii="Arial" w:hAnsi="Arial" w:cs="Arial"/>
          <w:bCs/>
          <w:sz w:val="22"/>
          <w:szCs w:val="22"/>
        </w:rPr>
        <w:t>Pzp</w:t>
      </w:r>
      <w:proofErr w:type="spellEnd"/>
      <w:r w:rsidRPr="001E74FA">
        <w:rPr>
          <w:rFonts w:ascii="Arial" w:hAnsi="Arial" w:cs="Arial"/>
          <w:bCs/>
          <w:sz w:val="22"/>
          <w:szCs w:val="22"/>
        </w:rPr>
        <w:t>.</w:t>
      </w:r>
    </w:p>
    <w:p w14:paraId="177D7ABA" w14:textId="7946B2A5" w:rsidR="00884A69" w:rsidRPr="003A65B1" w:rsidRDefault="00DA5BE2"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Sposób przygotowania ofert</w:t>
      </w:r>
      <w:r w:rsidR="00D5479A" w:rsidRPr="003A65B1">
        <w:rPr>
          <w:rFonts w:ascii="Arial" w:hAnsi="Arial" w:cs="Arial"/>
          <w:b/>
          <w:sz w:val="22"/>
          <w:szCs w:val="22"/>
          <w:lang w:eastAsia="en-US"/>
        </w:rPr>
        <w:t xml:space="preserve"> </w:t>
      </w:r>
    </w:p>
    <w:p w14:paraId="0A74D07F" w14:textId="77777777" w:rsidR="000F0C2F" w:rsidRPr="00823CE5" w:rsidRDefault="000F0C2F" w:rsidP="000F0C2F">
      <w:pPr>
        <w:shd w:val="clear" w:color="auto" w:fill="DAEEF3" w:themeFill="accent5" w:themeFillTint="33"/>
        <w:spacing w:before="240" w:line="271" w:lineRule="auto"/>
        <w:jc w:val="both"/>
        <w:rPr>
          <w:rFonts w:ascii="Arial" w:hAnsi="Arial" w:cs="Arial"/>
          <w:b/>
          <w:sz w:val="22"/>
          <w:szCs w:val="22"/>
        </w:rPr>
      </w:pPr>
      <w:r w:rsidRPr="00823CE5">
        <w:rPr>
          <w:rFonts w:ascii="Arial" w:hAnsi="Arial" w:cs="Arial"/>
          <w:b/>
          <w:sz w:val="22"/>
          <w:szCs w:val="22"/>
        </w:rPr>
        <w:t>Zasady obowiązujące podczas przygotowywania ofert</w:t>
      </w:r>
    </w:p>
    <w:p w14:paraId="3E6F3FC6" w14:textId="77777777" w:rsidR="000F0C2F" w:rsidRPr="004E4915" w:rsidRDefault="000F0C2F" w:rsidP="006A4802">
      <w:pPr>
        <w:numPr>
          <w:ilvl w:val="0"/>
          <w:numId w:val="27"/>
        </w:numPr>
        <w:spacing w:line="271" w:lineRule="auto"/>
        <w:ind w:left="425"/>
        <w:jc w:val="both"/>
        <w:rPr>
          <w:rFonts w:ascii="Arial" w:hAnsi="Arial" w:cs="Arial"/>
          <w:sz w:val="22"/>
          <w:szCs w:val="22"/>
        </w:rPr>
      </w:pPr>
      <w:r w:rsidRPr="004E4915">
        <w:rPr>
          <w:rFonts w:ascii="Arial" w:eastAsia="Calibri" w:hAnsi="Arial" w:cs="Arial"/>
          <w:sz w:val="22"/>
          <w:szCs w:val="22"/>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w:t>
      </w:r>
      <w:r w:rsidRPr="004E4915">
        <w:rPr>
          <w:rFonts w:ascii="Arial" w:eastAsia="Calibri" w:hAnsi="Arial" w:cs="Arial"/>
          <w:sz w:val="22"/>
          <w:szCs w:val="22"/>
          <w:vertAlign w:val="superscript"/>
        </w:rPr>
        <w:footnoteReference w:id="2"/>
      </w:r>
      <w:r w:rsidRPr="004E4915">
        <w:rPr>
          <w:rFonts w:ascii="Arial" w:eastAsia="Calibri" w:hAnsi="Arial" w:cs="Arial"/>
          <w:sz w:val="22"/>
          <w:szCs w:val="22"/>
        </w:rPr>
        <w:t xml:space="preserve"> (</w:t>
      </w:r>
      <w:r w:rsidRPr="004E4915">
        <w:rPr>
          <w:rFonts w:ascii="Arial" w:eastAsia="Calibri" w:hAnsi="Arial" w:cs="Arial"/>
          <w:b/>
          <w:sz w:val="22"/>
          <w:szCs w:val="22"/>
        </w:rPr>
        <w:t xml:space="preserve">opcja rekomendowana </w:t>
      </w:r>
      <w:r w:rsidRPr="004E4915">
        <w:rPr>
          <w:rFonts w:ascii="Arial" w:eastAsia="Calibri" w:hAnsi="Arial" w:cs="Arial"/>
          <w:sz w:val="22"/>
          <w:szCs w:val="22"/>
        </w:rPr>
        <w:t>przez</w:t>
      </w:r>
      <w:r w:rsidRPr="004E4915">
        <w:rPr>
          <w:rFonts w:ascii="Arial" w:eastAsia="Calibri" w:hAnsi="Arial" w:cs="Arial"/>
          <w:b/>
          <w:sz w:val="22"/>
          <w:szCs w:val="22"/>
        </w:rPr>
        <w:t xml:space="preserve"> </w:t>
      </w:r>
      <w:hyperlink r:id="rId13">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w:t>
      </w:r>
    </w:p>
    <w:p w14:paraId="4CEE6C2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71B7796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Oferta powinna być:</w:t>
      </w:r>
    </w:p>
    <w:p w14:paraId="26B9DDA2"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sporządzona na podstawie załączników niniejszej SWZ w języku polskim,</w:t>
      </w:r>
    </w:p>
    <w:p w14:paraId="437848B9" w14:textId="77777777" w:rsidR="000F0C2F" w:rsidRPr="004E4915"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złożona przy użyciu środków komunikacji elektronicznej tzn. za pośrednictwem </w:t>
      </w:r>
      <w:hyperlink r:id="rId14">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w:t>
      </w:r>
    </w:p>
    <w:p w14:paraId="7C7035F4" w14:textId="7CE4D1D6" w:rsidR="000F0C2F" w:rsidRPr="00F63ED3" w:rsidRDefault="000F0C2F" w:rsidP="006A4802">
      <w:pPr>
        <w:numPr>
          <w:ilvl w:val="1"/>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podpisana kwalifikowanym podpisem elektronicznym lub podpisem zaufanym lub podpisem osobistym przez osobę/osoby upoważnioną/upoważnione</w:t>
      </w:r>
    </w:p>
    <w:p w14:paraId="77D2BA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E4915">
        <w:rPr>
          <w:rFonts w:ascii="Arial" w:eastAsia="Calibri" w:hAnsi="Arial" w:cs="Arial"/>
          <w:sz w:val="22"/>
          <w:szCs w:val="22"/>
        </w:rPr>
        <w:t>eIDAS</w:t>
      </w:r>
      <w:proofErr w:type="spellEnd"/>
      <w:r w:rsidRPr="004E4915">
        <w:rPr>
          <w:rFonts w:ascii="Arial" w:eastAsia="Calibri" w:hAnsi="Arial" w:cs="Arial"/>
          <w:sz w:val="22"/>
          <w:szCs w:val="22"/>
        </w:rPr>
        <w:t>) (UE) nr 910/2014 - od 1 lipca 2016 roku”.</w:t>
      </w:r>
    </w:p>
    <w:p w14:paraId="6A5984C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 przypadku wykorzystania formatu podpisu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xml:space="preserve"> zewnętrzny. Zamawiający wymaga dołączenia odpowiedniej ilości plików tj. podpisywanych plików z danymi oraz plików podpisu w formacie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w:t>
      </w:r>
    </w:p>
    <w:p w14:paraId="074814E0"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Zgodnie z art. 18 ust. 3 ustawy </w:t>
      </w:r>
      <w:proofErr w:type="spellStart"/>
      <w:r w:rsidRPr="004E4915">
        <w:rPr>
          <w:rFonts w:ascii="Arial" w:eastAsia="Calibri" w:hAnsi="Arial" w:cs="Arial"/>
          <w:sz w:val="22"/>
          <w:szCs w:val="22"/>
        </w:rPr>
        <w:t>Pzp</w:t>
      </w:r>
      <w:proofErr w:type="spellEnd"/>
      <w:r w:rsidRPr="004E4915">
        <w:rPr>
          <w:rFonts w:ascii="Arial" w:eastAsia="Calibri" w:hAnsi="Arial" w:cs="Arial"/>
          <w:sz w:val="22"/>
          <w:szCs w:val="22"/>
        </w:rPr>
        <w:t xml:space="preserve">, nie ujawnia się informacji stanowiących tajemnicę przedsiębiorstwa, w rozumieniu przepisów o zwalczaniu nieuczciwej konkurencji. Jeżeli </w:t>
      </w:r>
      <w:r w:rsidRPr="004E4915">
        <w:rPr>
          <w:rFonts w:ascii="Arial" w:eastAsia="Calibri" w:hAnsi="Arial" w:cs="Arial"/>
          <w:sz w:val="22"/>
          <w:szCs w:val="22"/>
        </w:rPr>
        <w:lastRenderedPageBreak/>
        <w:t>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7355808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Wykonawca, za pośrednictwem </w:t>
      </w:r>
      <w:hyperlink r:id="rId1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może przed upływem terminu do składania ofert zmienić lub wycofać ofertę. Sposób dokonywania zmiany lub wycofania oferty zamieszczono w instrukcji zamieszczonej na stronie internetowej pod adresem:</w:t>
      </w:r>
    </w:p>
    <w:p w14:paraId="3230D339" w14:textId="77777777" w:rsidR="000F0C2F" w:rsidRPr="004E4915" w:rsidRDefault="000F0C2F" w:rsidP="000F0C2F">
      <w:pPr>
        <w:spacing w:line="271" w:lineRule="auto"/>
        <w:ind w:left="425"/>
        <w:jc w:val="both"/>
        <w:rPr>
          <w:rFonts w:ascii="Arial" w:eastAsia="Calibri" w:hAnsi="Arial" w:cs="Arial"/>
          <w:sz w:val="22"/>
          <w:szCs w:val="22"/>
        </w:rPr>
      </w:pPr>
      <w:hyperlink r:id="rId16">
        <w:r w:rsidRPr="004E4915">
          <w:rPr>
            <w:rFonts w:ascii="Arial" w:eastAsia="Calibri" w:hAnsi="Arial" w:cs="Arial"/>
            <w:color w:val="1155CC"/>
            <w:sz w:val="22"/>
            <w:szCs w:val="22"/>
            <w:u w:val="single"/>
          </w:rPr>
          <w:t>https://platformazakupowa.pl/strona/45-instrukcje</w:t>
        </w:r>
      </w:hyperlink>
    </w:p>
    <w:p w14:paraId="1624084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Każdy z wykonawców może złożyć tylko jedną ofertę. Złożenie większej liczby ofert lub oferty zawierającej propozycje wariantowe spowoduje podlegać będzie odrzuceniu.</w:t>
      </w:r>
    </w:p>
    <w:p w14:paraId="7F5D5138"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Ceny oferty muszą zawierać wszystkie koszty, jakie musi ponieść wykonawca, aby zrealizować zamówienie z najwyższą starannością oraz ewentualne rabaty.</w:t>
      </w:r>
    </w:p>
    <w:p w14:paraId="3A01C69B"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712D0C7C"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844EB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7105F9F"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b/>
          <w:sz w:val="22"/>
          <w:szCs w:val="22"/>
        </w:rPr>
        <w:t>Formaty plików wykorzystywanych przez wykonawców powinny być zgodne z</w:t>
      </w:r>
      <w:r w:rsidRPr="004E4915">
        <w:rPr>
          <w:rFonts w:ascii="Arial" w:eastAsia="Calibri" w:hAnsi="Arial" w:cs="Arial"/>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0A31325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formatów: .pdf .</w:t>
      </w:r>
      <w:proofErr w:type="spellStart"/>
      <w:r w:rsidRPr="004E4915">
        <w:rPr>
          <w:rFonts w:ascii="Arial" w:eastAsia="Calibri" w:hAnsi="Arial" w:cs="Arial"/>
          <w:sz w:val="22"/>
          <w:szCs w:val="22"/>
        </w:rPr>
        <w:t>doc</w:t>
      </w:r>
      <w:proofErr w:type="spellEnd"/>
      <w:r w:rsidRPr="004E4915">
        <w:rPr>
          <w:rFonts w:ascii="Arial" w:eastAsia="Calibri" w:hAnsi="Arial" w:cs="Arial"/>
          <w:sz w:val="22"/>
          <w:szCs w:val="22"/>
        </w:rPr>
        <w:t xml:space="preserve"> .xls .jpg (.</w:t>
      </w:r>
      <w:proofErr w:type="spellStart"/>
      <w:r w:rsidRPr="004E4915">
        <w:rPr>
          <w:rFonts w:ascii="Arial" w:eastAsia="Calibri" w:hAnsi="Arial" w:cs="Arial"/>
          <w:sz w:val="22"/>
          <w:szCs w:val="22"/>
        </w:rPr>
        <w:t>jpeg</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ze szczególnym wskazaniem na .pdf</w:t>
      </w:r>
    </w:p>
    <w:p w14:paraId="1C6472A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W celu ewentualnej kompresji danych Zamawiający rekomenduje wykorzystanie jednego z formatów:</w:t>
      </w:r>
    </w:p>
    <w:p w14:paraId="548EEB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.zip </w:t>
      </w:r>
    </w:p>
    <w:p w14:paraId="09E4B346" w14:textId="77777777" w:rsidR="000F0C2F" w:rsidRPr="004E4915" w:rsidRDefault="000F0C2F" w:rsidP="006A4802">
      <w:pPr>
        <w:numPr>
          <w:ilvl w:val="1"/>
          <w:numId w:val="28"/>
        </w:numPr>
        <w:spacing w:line="271" w:lineRule="auto"/>
        <w:ind w:left="425"/>
        <w:jc w:val="both"/>
        <w:rPr>
          <w:rFonts w:ascii="Arial" w:eastAsia="Calibri" w:hAnsi="Arial" w:cs="Arial"/>
          <w:sz w:val="22"/>
          <w:szCs w:val="22"/>
        </w:rPr>
      </w:pPr>
      <w:r w:rsidRPr="004E4915">
        <w:rPr>
          <w:rFonts w:ascii="Arial" w:eastAsia="Calibri" w:hAnsi="Arial" w:cs="Arial"/>
          <w:sz w:val="22"/>
          <w:szCs w:val="22"/>
        </w:rPr>
        <w:t>.7Z</w:t>
      </w:r>
    </w:p>
    <w:p w14:paraId="25BE4BEA" w14:textId="77777777" w:rsidR="000F0C2F" w:rsidRPr="004E4915" w:rsidRDefault="000F0C2F" w:rsidP="006A4802">
      <w:pPr>
        <w:pStyle w:val="Akapitzlist"/>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Wśród formatów powszechnych a </w:t>
      </w:r>
      <w:r w:rsidRPr="004E4915">
        <w:rPr>
          <w:rFonts w:ascii="Arial" w:eastAsia="Calibri" w:hAnsi="Arial" w:cs="Arial"/>
          <w:b/>
          <w:sz w:val="22"/>
          <w:szCs w:val="22"/>
        </w:rPr>
        <w:t>NIE występujących</w:t>
      </w:r>
      <w:r w:rsidRPr="004E4915">
        <w:rPr>
          <w:rFonts w:ascii="Arial" w:eastAsia="Calibri" w:hAnsi="Arial" w:cs="Arial"/>
          <w:sz w:val="22"/>
          <w:szCs w:val="22"/>
        </w:rPr>
        <w:t xml:space="preserve"> w rozporządzeniu występują: .</w:t>
      </w:r>
      <w:proofErr w:type="spellStart"/>
      <w:r w:rsidRPr="004E4915">
        <w:rPr>
          <w:rFonts w:ascii="Arial" w:eastAsia="Calibri" w:hAnsi="Arial" w:cs="Arial"/>
          <w:sz w:val="22"/>
          <w:szCs w:val="22"/>
        </w:rPr>
        <w:t>rar</w:t>
      </w:r>
      <w:proofErr w:type="spellEnd"/>
      <w:r w:rsidRPr="004E4915">
        <w:rPr>
          <w:rFonts w:ascii="Arial" w:eastAsia="Calibri" w:hAnsi="Arial" w:cs="Arial"/>
          <w:sz w:val="22"/>
          <w:szCs w:val="22"/>
        </w:rPr>
        <w:t xml:space="preserve"> .gif .</w:t>
      </w:r>
      <w:proofErr w:type="spellStart"/>
      <w:r w:rsidRPr="004E4915">
        <w:rPr>
          <w:rFonts w:ascii="Arial" w:eastAsia="Calibri" w:hAnsi="Arial" w:cs="Arial"/>
          <w:sz w:val="22"/>
          <w:szCs w:val="22"/>
        </w:rPr>
        <w:t>bmp</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numbers</w:t>
      </w:r>
      <w:proofErr w:type="spellEnd"/>
      <w:r w:rsidRPr="004E4915">
        <w:rPr>
          <w:rFonts w:ascii="Arial" w:eastAsia="Calibri" w:hAnsi="Arial" w:cs="Arial"/>
          <w:sz w:val="22"/>
          <w:szCs w:val="22"/>
        </w:rPr>
        <w:t xml:space="preserve"> .</w:t>
      </w:r>
      <w:proofErr w:type="spellStart"/>
      <w:r w:rsidRPr="004E4915">
        <w:rPr>
          <w:rFonts w:ascii="Arial" w:eastAsia="Calibri" w:hAnsi="Arial" w:cs="Arial"/>
          <w:sz w:val="22"/>
          <w:szCs w:val="22"/>
        </w:rPr>
        <w:t>pages</w:t>
      </w:r>
      <w:proofErr w:type="spellEnd"/>
      <w:r w:rsidRPr="004E4915">
        <w:rPr>
          <w:rFonts w:ascii="Arial" w:eastAsia="Calibri" w:hAnsi="Arial" w:cs="Arial"/>
          <w:sz w:val="22"/>
          <w:szCs w:val="22"/>
        </w:rPr>
        <w:t xml:space="preserve">. </w:t>
      </w:r>
      <w:r w:rsidRPr="004E4915">
        <w:rPr>
          <w:rFonts w:ascii="Arial" w:eastAsia="Calibri" w:hAnsi="Arial" w:cs="Arial"/>
          <w:b/>
          <w:sz w:val="22"/>
          <w:szCs w:val="22"/>
        </w:rPr>
        <w:t>Dokumenty złożone w takich plikach zostaną uznane za złożone nieskutecznie.</w:t>
      </w:r>
    </w:p>
    <w:p w14:paraId="10730E6D"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zwraca uwagę na ograniczenia wielkości plików podpisywanych profilem zaufanym, który wynosi max 10MB, oraz na ograniczenie wielkości plików podpisywanych w aplikacji </w:t>
      </w:r>
      <w:proofErr w:type="spellStart"/>
      <w:r w:rsidRPr="004E4915">
        <w:rPr>
          <w:rFonts w:ascii="Arial" w:eastAsia="Calibri" w:hAnsi="Arial" w:cs="Arial"/>
          <w:sz w:val="22"/>
          <w:szCs w:val="22"/>
        </w:rPr>
        <w:t>eDoApp</w:t>
      </w:r>
      <w:proofErr w:type="spellEnd"/>
      <w:r w:rsidRPr="004E4915">
        <w:rPr>
          <w:rFonts w:ascii="Arial" w:eastAsia="Calibri" w:hAnsi="Arial" w:cs="Arial"/>
          <w:sz w:val="22"/>
          <w:szCs w:val="22"/>
        </w:rPr>
        <w:t xml:space="preserve"> służącej do składania podpisu osobistego, który wynosi max 5MB.</w:t>
      </w:r>
    </w:p>
    <w:p w14:paraId="28FD2AD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E4915">
        <w:rPr>
          <w:rFonts w:ascii="Arial" w:eastAsia="Calibri" w:hAnsi="Arial" w:cs="Arial"/>
          <w:sz w:val="22"/>
          <w:szCs w:val="22"/>
        </w:rPr>
        <w:t>PAdES</w:t>
      </w:r>
      <w:proofErr w:type="spellEnd"/>
      <w:r w:rsidRPr="004E4915">
        <w:rPr>
          <w:rFonts w:ascii="Arial" w:eastAsia="Calibri" w:hAnsi="Arial" w:cs="Arial"/>
          <w:sz w:val="22"/>
          <w:szCs w:val="22"/>
        </w:rPr>
        <w:t xml:space="preserve">. </w:t>
      </w:r>
    </w:p>
    <w:p w14:paraId="13613946"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lastRenderedPageBreak/>
        <w:t xml:space="preserve">Pliki w innych formatach niż PDF zaleca się opatrzyć zewnętrznym podpisem </w:t>
      </w:r>
      <w:proofErr w:type="spellStart"/>
      <w:r w:rsidRPr="004E4915">
        <w:rPr>
          <w:rFonts w:ascii="Arial" w:eastAsia="Calibri" w:hAnsi="Arial" w:cs="Arial"/>
          <w:sz w:val="22"/>
          <w:szCs w:val="22"/>
        </w:rPr>
        <w:t>XAdES</w:t>
      </w:r>
      <w:proofErr w:type="spellEnd"/>
      <w:r w:rsidRPr="004E4915">
        <w:rPr>
          <w:rFonts w:ascii="Arial" w:eastAsia="Calibri" w:hAnsi="Arial" w:cs="Arial"/>
          <w:sz w:val="22"/>
          <w:szCs w:val="22"/>
        </w:rPr>
        <w:t>. Wykonawca powinien pamiętać, aby plik z podpisem przekazywać łącznie z dokumentem podpisywanym.</w:t>
      </w:r>
    </w:p>
    <w:p w14:paraId="13DEEAA1"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9DBDECE"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zaleca, aby Wykonawca z odpowiednim wyprzedzeniem przetestował możliwość prawidłowego wykorzystania wybranej metody podpisania plików oferty.</w:t>
      </w:r>
    </w:p>
    <w:p w14:paraId="32FF6725"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Zaleca się, aby komunikacja z wykonawcami odbywała się tylko na Platformie za pośrednictwem formularza “Wyślij wiadomość do zamawiającego”, nie za pośrednictwem adresu email.</w:t>
      </w:r>
    </w:p>
    <w:p w14:paraId="0B24B5E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Osobą składającą ofertę powinna być osoba kontaktowa podawana w dokumentacji.</w:t>
      </w:r>
    </w:p>
    <w:p w14:paraId="1A63595A"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067A3E4"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Podczas podpisywania plików zaleca się stosowanie algorytmu skrótu SHA2 zamiast SHA1.  </w:t>
      </w:r>
    </w:p>
    <w:p w14:paraId="530745A2"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Jeśli wykonawca pakuje dokumenty np. w plik ZIP zalecamy wcześniejsze podpisanie każdego ze skompresowanych plików. </w:t>
      </w:r>
    </w:p>
    <w:p w14:paraId="59072F97"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Zamawiający rekomenduje wykorzystanie podpisu z kwalifikowanym znacznikiem czasu.</w:t>
      </w:r>
    </w:p>
    <w:p w14:paraId="03B9A899" w14:textId="77777777" w:rsidR="000F0C2F" w:rsidRPr="004E4915" w:rsidRDefault="000F0C2F" w:rsidP="006A4802">
      <w:pPr>
        <w:numPr>
          <w:ilvl w:val="0"/>
          <w:numId w:val="27"/>
        </w:numPr>
        <w:spacing w:line="271" w:lineRule="auto"/>
        <w:ind w:left="425"/>
        <w:jc w:val="both"/>
        <w:rPr>
          <w:rFonts w:ascii="Arial" w:eastAsia="Calibri" w:hAnsi="Arial" w:cs="Arial"/>
          <w:sz w:val="22"/>
          <w:szCs w:val="22"/>
        </w:rPr>
      </w:pPr>
      <w:r w:rsidRPr="004E4915">
        <w:rPr>
          <w:rFonts w:ascii="Arial" w:eastAsia="Calibri" w:hAnsi="Arial" w:cs="Arial"/>
          <w:sz w:val="22"/>
          <w:szCs w:val="22"/>
        </w:rPr>
        <w:t xml:space="preserve">Zamawiający zaleca aby </w:t>
      </w:r>
      <w:r w:rsidRPr="004E4915">
        <w:rPr>
          <w:rFonts w:ascii="Arial" w:eastAsia="Calibri" w:hAnsi="Arial" w:cs="Arial"/>
          <w:b/>
          <w:sz w:val="22"/>
          <w:szCs w:val="22"/>
        </w:rPr>
        <w:t>nie</w:t>
      </w:r>
      <w:r w:rsidRPr="004E4915">
        <w:rPr>
          <w:rFonts w:ascii="Arial" w:eastAsia="Calibri" w:hAnsi="Arial" w:cs="Arial"/>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086A5599" w14:textId="77777777" w:rsidR="00E1023A" w:rsidRPr="003A65B1" w:rsidRDefault="00E1023A" w:rsidP="003A65B1">
      <w:pPr>
        <w:spacing w:before="120" w:line="271" w:lineRule="auto"/>
        <w:ind w:left="360"/>
        <w:jc w:val="both"/>
        <w:rPr>
          <w:rFonts w:ascii="Arial" w:hAnsi="Arial" w:cs="Arial"/>
          <w:sz w:val="22"/>
          <w:szCs w:val="22"/>
        </w:rPr>
      </w:pPr>
    </w:p>
    <w:p w14:paraId="37619615" w14:textId="06C842D5" w:rsidR="00884A69" w:rsidRPr="003A65B1" w:rsidRDefault="00884A69" w:rsidP="006A4802">
      <w:pPr>
        <w:numPr>
          <w:ilvl w:val="0"/>
          <w:numId w:val="22"/>
        </w:numPr>
        <w:shd w:val="clear" w:color="auto" w:fill="B2A1C7" w:themeFill="accent4" w:themeFillTint="99"/>
        <w:spacing w:after="200" w:line="271" w:lineRule="auto"/>
        <w:contextualSpacing/>
        <w:jc w:val="both"/>
        <w:rPr>
          <w:rFonts w:ascii="Arial" w:hAnsi="Arial" w:cs="Arial"/>
          <w:b/>
          <w:i/>
          <w:iCs/>
          <w:sz w:val="22"/>
          <w:szCs w:val="22"/>
          <w:lang w:eastAsia="en-US"/>
        </w:rPr>
      </w:pPr>
      <w:r w:rsidRPr="003A65B1">
        <w:rPr>
          <w:rFonts w:ascii="Arial" w:hAnsi="Arial" w:cs="Arial"/>
          <w:b/>
          <w:sz w:val="22"/>
          <w:szCs w:val="22"/>
          <w:lang w:eastAsia="en-US"/>
        </w:rPr>
        <w:t>Opis sposobu obliczenia ceny</w:t>
      </w:r>
      <w:r w:rsidR="000778FB" w:rsidRPr="003A65B1">
        <w:rPr>
          <w:rFonts w:ascii="Arial" w:hAnsi="Arial" w:cs="Arial"/>
          <w:b/>
          <w:sz w:val="22"/>
          <w:szCs w:val="22"/>
          <w:lang w:eastAsia="en-US"/>
        </w:rPr>
        <w:t xml:space="preserve"> </w:t>
      </w:r>
    </w:p>
    <w:p w14:paraId="17D6F402" w14:textId="77777777" w:rsidR="00065D2D" w:rsidRPr="003A65B1" w:rsidRDefault="00B2342A"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Rozliczenia będą prowadzone w złotych polskich z dokładnością do dwóch miejsc po przecinku.</w:t>
      </w:r>
    </w:p>
    <w:p w14:paraId="1DD7680D" w14:textId="77777777" w:rsidR="00065D2D" w:rsidRPr="003A65B1" w:rsidRDefault="00065D2D" w:rsidP="003A65B1">
      <w:pPr>
        <w:spacing w:after="200" w:line="271" w:lineRule="auto"/>
        <w:ind w:left="-76"/>
        <w:contextualSpacing/>
        <w:jc w:val="both"/>
        <w:rPr>
          <w:rFonts w:ascii="Arial" w:eastAsiaTheme="majorEastAsia" w:hAnsi="Arial" w:cs="Arial"/>
          <w:sz w:val="22"/>
          <w:szCs w:val="22"/>
          <w:lang w:eastAsia="en-US"/>
        </w:rPr>
      </w:pPr>
    </w:p>
    <w:p w14:paraId="03CC61A4" w14:textId="56FF5E74" w:rsidR="00B00FE9" w:rsidRPr="003A65B1" w:rsidRDefault="00B00FE9" w:rsidP="003A65B1">
      <w:pPr>
        <w:spacing w:after="200" w:line="271" w:lineRule="auto"/>
        <w:ind w:left="-76"/>
        <w:contextualSpacing/>
        <w:jc w:val="both"/>
        <w:rPr>
          <w:rFonts w:ascii="Arial" w:eastAsiaTheme="majorEastAsia" w:hAnsi="Arial" w:cs="Arial"/>
          <w:sz w:val="22"/>
          <w:szCs w:val="22"/>
          <w:lang w:eastAsia="en-US"/>
        </w:rPr>
      </w:pPr>
      <w:r w:rsidRPr="003A65B1">
        <w:rPr>
          <w:rFonts w:ascii="Arial" w:eastAsiaTheme="majorEastAsia" w:hAnsi="Arial" w:cs="Arial"/>
          <w:bCs/>
          <w:sz w:val="22"/>
          <w:szCs w:val="22"/>
          <w:lang w:eastAsia="en-US"/>
        </w:rPr>
        <w:t>UWAGA</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 xml:space="preserve">Jeden grosz jest najmniejszą jednostką monetarną w systemie pieniężnym RP i nie jest możliwe wyliczenie ceny końcowej, jeśli komponenty ceny (ceny jednostkowe) </w:t>
      </w:r>
      <w:r w:rsidR="003247A5" w:rsidRPr="003A65B1">
        <w:rPr>
          <w:rFonts w:ascii="Arial" w:eastAsiaTheme="majorEastAsia" w:hAnsi="Arial" w:cs="Arial"/>
          <w:sz w:val="22"/>
          <w:szCs w:val="22"/>
          <w:lang w:eastAsia="en-US"/>
        </w:rPr>
        <w:t xml:space="preserve">są </w:t>
      </w:r>
      <w:r w:rsidRPr="003A65B1">
        <w:rPr>
          <w:rFonts w:ascii="Arial" w:eastAsiaTheme="majorEastAsia" w:hAnsi="Arial" w:cs="Arial"/>
          <w:sz w:val="22"/>
          <w:szCs w:val="22"/>
          <w:lang w:eastAsia="en-US"/>
        </w:rPr>
        <w:t xml:space="preserve">określone za pomocą wielkości mniejszych niż 1 grosz. </w:t>
      </w:r>
    </w:p>
    <w:p w14:paraId="52CA8600" w14:textId="74121477"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Wartości kwotowe ujęte jako wielkości matematyczne znajdujące się na trzecim i kolejnym miejscu po przecinku, w odniesieniu do nieistniejącej wielkości w polskim systemie monetarnym powoduj</w:t>
      </w:r>
      <w:r w:rsidR="003247A5" w:rsidRPr="003A65B1">
        <w:rPr>
          <w:rFonts w:ascii="Arial" w:eastAsiaTheme="majorEastAsia" w:hAnsi="Arial" w:cs="Arial"/>
          <w:sz w:val="22"/>
          <w:szCs w:val="22"/>
          <w:lang w:eastAsia="en-US"/>
        </w:rPr>
        <w:t>ą</w:t>
      </w:r>
      <w:r w:rsidRPr="003A65B1">
        <w:rPr>
          <w:rFonts w:ascii="Arial" w:eastAsiaTheme="majorEastAsia" w:hAnsi="Arial" w:cs="Arial"/>
          <w:sz w:val="22"/>
          <w:szCs w:val="22"/>
          <w:lang w:eastAsia="en-US"/>
        </w:rPr>
        <w:t>, że tak wyrażona cena usługi dla powszechnego obrotu gospodarczego jest niemożliwa do wypłacenia. Nie można kogoś realnie zobowiązać do zapłaty na jego rzecz</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kwoty niższej niż jeden grosz.</w:t>
      </w:r>
    </w:p>
    <w:p w14:paraId="3E839B65" w14:textId="6BBF8161" w:rsidR="00B00FE9" w:rsidRPr="003A65B1" w:rsidRDefault="00B00FE9" w:rsidP="003A65B1">
      <w:pPr>
        <w:spacing w:after="200" w:line="271" w:lineRule="auto"/>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Tym samym, ceny jednostkowe, stanowiące podstawę do obliczenia ceny oferty, muszą być podane z dokładnością do dwóch miejsc po przecinku.</w:t>
      </w:r>
      <w:r w:rsidR="003247A5" w:rsidRPr="003A65B1">
        <w:rPr>
          <w:rFonts w:ascii="Arial" w:eastAsiaTheme="majorEastAsia" w:hAnsi="Arial" w:cs="Arial"/>
          <w:b/>
          <w:sz w:val="22"/>
          <w:szCs w:val="22"/>
          <w:lang w:eastAsia="en-US"/>
        </w:rPr>
        <w:t xml:space="preserve"> Jeżeli oferta będzie zawierała ceny jednostkowe wyrażone jako wielkości matematyczne znajdujące się na trzecim i kolejnym miejscu po przecinku, zostanie odrzucona na podstawie art. 226 ust. 1 pkt 4 i 5 ustawy </w:t>
      </w:r>
      <w:proofErr w:type="spellStart"/>
      <w:r w:rsidR="003247A5" w:rsidRPr="003A65B1">
        <w:rPr>
          <w:rFonts w:ascii="Arial" w:eastAsiaTheme="majorEastAsia" w:hAnsi="Arial" w:cs="Arial"/>
          <w:b/>
          <w:sz w:val="22"/>
          <w:szCs w:val="22"/>
          <w:lang w:eastAsia="en-US"/>
        </w:rPr>
        <w:t>Pzp</w:t>
      </w:r>
      <w:proofErr w:type="spellEnd"/>
      <w:r w:rsidR="003247A5" w:rsidRPr="003A65B1">
        <w:rPr>
          <w:rFonts w:ascii="Arial" w:eastAsiaTheme="majorEastAsia" w:hAnsi="Arial" w:cs="Arial"/>
          <w:b/>
          <w:sz w:val="22"/>
          <w:szCs w:val="22"/>
          <w:lang w:eastAsia="en-US"/>
        </w:rPr>
        <w:t>.</w:t>
      </w:r>
    </w:p>
    <w:p w14:paraId="0096E526" w14:textId="6BCF97C6"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Wykonawca zobowiązany jest zastosować stawkę VAT zgodnie z obowiązującymi przepisami ustaw</w:t>
      </w:r>
      <w:r w:rsidR="003247A5" w:rsidRPr="003A65B1">
        <w:rPr>
          <w:rFonts w:ascii="Arial" w:eastAsiaTheme="majorEastAsia" w:hAnsi="Arial" w:cs="Arial"/>
          <w:sz w:val="22"/>
          <w:szCs w:val="22"/>
          <w:lang w:eastAsia="en-US"/>
        </w:rPr>
        <w:t>y</w:t>
      </w:r>
      <w:r w:rsidRPr="003A65B1">
        <w:rPr>
          <w:rFonts w:ascii="Arial" w:eastAsiaTheme="majorEastAsia" w:hAnsi="Arial" w:cs="Arial"/>
          <w:sz w:val="22"/>
          <w:szCs w:val="22"/>
          <w:lang w:eastAsia="en-US"/>
        </w:rPr>
        <w:t xml:space="preserve"> z 11 marca 2004 r. o  podatku od towarów i usług.</w:t>
      </w:r>
    </w:p>
    <w:p w14:paraId="37E19FB9" w14:textId="109957CD"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Cenę oferty/ceny jednostkowe należy obliczyć</w:t>
      </w:r>
      <w:r w:rsidR="003247A5" w:rsidRPr="003A65B1">
        <w:rPr>
          <w:rFonts w:ascii="Arial" w:eastAsiaTheme="majorEastAsia" w:hAnsi="Arial" w:cs="Arial"/>
          <w:sz w:val="22"/>
          <w:szCs w:val="22"/>
          <w:lang w:eastAsia="en-US"/>
        </w:rPr>
        <w:t>,</w:t>
      </w:r>
      <w:r w:rsidRPr="003A65B1">
        <w:rPr>
          <w:rFonts w:ascii="Arial" w:eastAsiaTheme="majorEastAsia" w:hAnsi="Arial" w:cs="Arial"/>
          <w:sz w:val="22"/>
          <w:szCs w:val="22"/>
          <w:lang w:eastAsia="en-US"/>
        </w:rPr>
        <w:t xml:space="preserve"> uwzględniając całość wynagrodzenia wykonawcy za prawidłowe wykonanie umowy. Wykonawca </w:t>
      </w:r>
      <w:r w:rsidR="003247A5" w:rsidRPr="003A65B1">
        <w:rPr>
          <w:rFonts w:ascii="Arial" w:eastAsiaTheme="majorEastAsia" w:hAnsi="Arial" w:cs="Arial"/>
          <w:sz w:val="22"/>
          <w:szCs w:val="22"/>
          <w:lang w:eastAsia="en-US"/>
        </w:rPr>
        <w:t xml:space="preserve">jest </w:t>
      </w:r>
      <w:r w:rsidRPr="003A65B1">
        <w:rPr>
          <w:rFonts w:ascii="Arial" w:eastAsiaTheme="majorEastAsia" w:hAnsi="Arial" w:cs="Arial"/>
          <w:sz w:val="22"/>
          <w:szCs w:val="22"/>
          <w:lang w:eastAsia="en-US"/>
        </w:rPr>
        <w:t xml:space="preserve">zobowiązany skalkulować cenę na podstawie </w:t>
      </w:r>
      <w:r w:rsidR="00280117" w:rsidRPr="003A65B1">
        <w:rPr>
          <w:rFonts w:ascii="Arial" w:eastAsiaTheme="majorEastAsia" w:hAnsi="Arial" w:cs="Arial"/>
          <w:sz w:val="22"/>
          <w:szCs w:val="22"/>
          <w:lang w:eastAsia="en-US"/>
        </w:rPr>
        <w:t>wszelkich wymogów związanych z realizacją zamówienia</w:t>
      </w:r>
      <w:r w:rsidR="00F63ED3">
        <w:rPr>
          <w:rFonts w:ascii="Arial" w:eastAsiaTheme="majorEastAsia" w:hAnsi="Arial" w:cs="Arial"/>
          <w:sz w:val="22"/>
          <w:szCs w:val="22"/>
          <w:lang w:eastAsia="en-US"/>
        </w:rPr>
        <w:t>.</w:t>
      </w:r>
    </w:p>
    <w:p w14:paraId="65B94988" w14:textId="5751402A" w:rsidR="00B00FE9"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lastRenderedPageBreak/>
        <w:t>Cena ofertowa/ceny jednostkowe mus</w:t>
      </w:r>
      <w:r w:rsidR="003247A5" w:rsidRPr="003A65B1">
        <w:rPr>
          <w:rFonts w:ascii="Arial" w:eastAsiaTheme="majorEastAsia" w:hAnsi="Arial" w:cs="Arial"/>
          <w:sz w:val="22"/>
          <w:szCs w:val="22"/>
          <w:lang w:eastAsia="en-US"/>
        </w:rPr>
        <w:t>zą</w:t>
      </w:r>
      <w:r w:rsidRPr="003A65B1">
        <w:rPr>
          <w:rFonts w:ascii="Arial" w:eastAsiaTheme="majorEastAsia" w:hAnsi="Arial" w:cs="Arial"/>
          <w:sz w:val="22"/>
          <w:szCs w:val="22"/>
          <w:lang w:eastAsia="en-US"/>
        </w:rPr>
        <w:t xml:space="preserve"> obejmować wszystkie koszty związane z realizacją przedmiotu zamówienia, wszystkie inne koszty oraz ewentualne upusty i rabaty </w:t>
      </w:r>
      <w:r w:rsidR="003247A5" w:rsidRPr="003A65B1">
        <w:rPr>
          <w:rFonts w:ascii="Arial" w:eastAsiaTheme="majorEastAsia" w:hAnsi="Arial" w:cs="Arial"/>
          <w:sz w:val="22"/>
          <w:szCs w:val="22"/>
          <w:lang w:eastAsia="en-US"/>
        </w:rPr>
        <w:t>a także</w:t>
      </w:r>
      <w:r w:rsidRPr="003A65B1">
        <w:rPr>
          <w:rFonts w:ascii="Arial" w:eastAsiaTheme="majorEastAsia" w:hAnsi="Arial" w:cs="Arial"/>
          <w:sz w:val="22"/>
          <w:szCs w:val="22"/>
          <w:lang w:eastAsia="en-US"/>
        </w:rPr>
        <w:t xml:space="preserve"> wszystkie potencjalne ryzyka ekonomiczne, jakie mogą wystąpić przy realizacji przedmiotu umowy, wynikające z okoliczności, których nie można było przewidzieć w chwili zawierania umowy. </w:t>
      </w:r>
    </w:p>
    <w:p w14:paraId="5A29BFE8" w14:textId="77777777" w:rsidR="00B2342A" w:rsidRPr="003A65B1" w:rsidRDefault="00B00FE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Wykonawcy ponoszą wszelkie koszty związane z przygotowaniem i złożeniem oferty.</w:t>
      </w:r>
    </w:p>
    <w:p w14:paraId="20C63F2E" w14:textId="40071273" w:rsidR="00B2342A"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W formularzu oferty wypełnianym za pośrednictwem Platformy</w:t>
      </w:r>
      <w:r w:rsidR="003247A5" w:rsidRPr="003A65B1">
        <w:rPr>
          <w:rFonts w:ascii="Arial" w:eastAsiaTheme="majorEastAsia" w:hAnsi="Arial" w:cs="Arial"/>
          <w:sz w:val="22"/>
          <w:szCs w:val="22"/>
          <w:lang w:eastAsia="en-US"/>
        </w:rPr>
        <w:t xml:space="preserve"> w</w:t>
      </w:r>
      <w:r w:rsidRPr="003A65B1">
        <w:rPr>
          <w:rFonts w:ascii="Arial" w:eastAsiaTheme="majorEastAsia" w:hAnsi="Arial" w:cs="Arial"/>
          <w:sz w:val="22"/>
          <w:szCs w:val="22"/>
          <w:lang w:eastAsia="en-US"/>
        </w:rPr>
        <w:t>ykonawca poda wyłącznie cenę oferty, która uwzględnia całkowity koszt realizacji zamówieni</w:t>
      </w:r>
      <w:r w:rsidR="00594F01" w:rsidRPr="003A65B1">
        <w:rPr>
          <w:rFonts w:ascii="Arial" w:eastAsiaTheme="majorEastAsia" w:hAnsi="Arial" w:cs="Arial"/>
          <w:sz w:val="22"/>
          <w:szCs w:val="22"/>
          <w:lang w:eastAsia="en-US"/>
        </w:rPr>
        <w:t>a w okresie obowiązywania umowy, obliczon</w:t>
      </w:r>
      <w:r w:rsidR="00FF5F28" w:rsidRPr="003A65B1">
        <w:rPr>
          <w:rFonts w:ascii="Arial" w:eastAsiaTheme="majorEastAsia" w:hAnsi="Arial" w:cs="Arial"/>
          <w:sz w:val="22"/>
          <w:szCs w:val="22"/>
          <w:lang w:eastAsia="en-US"/>
        </w:rPr>
        <w:t xml:space="preserve">ą zgodnie z </w:t>
      </w:r>
      <w:r w:rsidR="003247A5" w:rsidRPr="003A65B1">
        <w:rPr>
          <w:rFonts w:ascii="Arial" w:eastAsiaTheme="majorEastAsia" w:hAnsi="Arial" w:cs="Arial"/>
          <w:sz w:val="22"/>
          <w:szCs w:val="22"/>
          <w:lang w:eastAsia="en-US"/>
        </w:rPr>
        <w:t xml:space="preserve">powyższymi </w:t>
      </w:r>
      <w:r w:rsidR="00FF5F28" w:rsidRPr="003A65B1">
        <w:rPr>
          <w:rFonts w:ascii="Arial" w:eastAsiaTheme="majorEastAsia" w:hAnsi="Arial" w:cs="Arial"/>
          <w:sz w:val="22"/>
          <w:szCs w:val="22"/>
          <w:lang w:eastAsia="en-US"/>
        </w:rPr>
        <w:t>dyspozycjami</w:t>
      </w:r>
      <w:r w:rsidR="00B2342A" w:rsidRPr="003A65B1">
        <w:rPr>
          <w:rFonts w:ascii="Arial" w:eastAsiaTheme="majorEastAsia" w:hAnsi="Arial" w:cs="Arial"/>
          <w:sz w:val="22"/>
          <w:szCs w:val="22"/>
          <w:lang w:eastAsia="en-US"/>
        </w:rPr>
        <w:t>.</w:t>
      </w:r>
    </w:p>
    <w:p w14:paraId="6BD7BA9E" w14:textId="093956CD" w:rsidR="00C54BC6" w:rsidRPr="003A65B1" w:rsidRDefault="00884A69"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 xml:space="preserve">Zgodnie z art. </w:t>
      </w:r>
      <w:r w:rsidR="00C54BC6" w:rsidRPr="003A65B1">
        <w:rPr>
          <w:rFonts w:ascii="Arial" w:eastAsiaTheme="majorEastAsia" w:hAnsi="Arial" w:cs="Arial"/>
          <w:sz w:val="22"/>
          <w:szCs w:val="22"/>
          <w:lang w:eastAsia="en-US"/>
        </w:rPr>
        <w:t>225</w:t>
      </w:r>
      <w:r w:rsidRPr="003A65B1">
        <w:rPr>
          <w:rFonts w:ascii="Arial" w:eastAsiaTheme="majorEastAsia" w:hAnsi="Arial" w:cs="Arial"/>
          <w:sz w:val="22"/>
          <w:szCs w:val="22"/>
          <w:lang w:eastAsia="en-US"/>
        </w:rPr>
        <w:t xml:space="preserve"> ustawy </w:t>
      </w:r>
      <w:proofErr w:type="spellStart"/>
      <w:r w:rsidRPr="003A65B1">
        <w:rPr>
          <w:rFonts w:ascii="Arial" w:eastAsiaTheme="majorEastAsia" w:hAnsi="Arial" w:cs="Arial"/>
          <w:sz w:val="22"/>
          <w:szCs w:val="22"/>
          <w:lang w:eastAsia="en-US"/>
        </w:rPr>
        <w:t>Pzp</w:t>
      </w:r>
      <w:proofErr w:type="spellEnd"/>
      <w:r w:rsidRPr="003A65B1">
        <w:rPr>
          <w:rFonts w:ascii="Arial" w:eastAsiaTheme="majorEastAsia" w:hAnsi="Arial" w:cs="Arial"/>
          <w:sz w:val="22"/>
          <w:szCs w:val="22"/>
          <w:lang w:eastAsia="en-US"/>
        </w:rPr>
        <w:t xml:space="preserve"> </w:t>
      </w:r>
      <w:r w:rsidR="003247A5" w:rsidRPr="003A65B1">
        <w:rPr>
          <w:rFonts w:ascii="Arial" w:eastAsiaTheme="majorEastAsia" w:hAnsi="Arial" w:cs="Arial"/>
          <w:sz w:val="22"/>
          <w:szCs w:val="22"/>
          <w:lang w:eastAsia="en-US"/>
        </w:rPr>
        <w:t>j</w:t>
      </w:r>
      <w:r w:rsidR="00C54BC6" w:rsidRPr="003A65B1">
        <w:rPr>
          <w:rFonts w:ascii="Arial" w:eastAsiaTheme="majorEastAsia" w:hAnsi="Arial" w:cs="Arial"/>
          <w:sz w:val="22"/>
          <w:szCs w:val="22"/>
          <w:lang w:eastAsia="en-US"/>
        </w:rPr>
        <w:t>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E1F3410" w14:textId="77C3B58F"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1)</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poinformowania zamawiającego, że wybór jego oferty będzie prowadził do powstania u zamawiającego obowiązku podatkowego;</w:t>
      </w:r>
    </w:p>
    <w:p w14:paraId="1E1D1C9C" w14:textId="2A192CE8"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2)</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nazwy (rodzaju) towaru lub usługi, których dostawa lub świadczenie będą prowadziły do powstania obowiązku podatkowego;</w:t>
      </w:r>
    </w:p>
    <w:p w14:paraId="5DDF5B7F" w14:textId="22DC80CC"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3)</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wartości towaru lub usługi objętego obowiązkiem podatkowym zamawiającego, bez kwoty podatku;</w:t>
      </w:r>
    </w:p>
    <w:p w14:paraId="5CC5F445" w14:textId="0045D4A6" w:rsidR="00C54BC6" w:rsidRPr="003A65B1" w:rsidRDefault="00C54BC6" w:rsidP="003A65B1">
      <w:p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4)</w:t>
      </w:r>
      <w:r w:rsidR="003247A5" w:rsidRPr="003A65B1">
        <w:rPr>
          <w:rFonts w:ascii="Arial" w:eastAsiaTheme="majorEastAsia" w:hAnsi="Arial" w:cs="Arial"/>
          <w:sz w:val="22"/>
          <w:szCs w:val="22"/>
          <w:lang w:eastAsia="en-US"/>
        </w:rPr>
        <w:t xml:space="preserve"> </w:t>
      </w:r>
      <w:r w:rsidRPr="003A65B1">
        <w:rPr>
          <w:rFonts w:ascii="Arial" w:eastAsiaTheme="majorEastAsia" w:hAnsi="Arial" w:cs="Arial"/>
          <w:sz w:val="22"/>
          <w:szCs w:val="22"/>
          <w:lang w:eastAsia="en-US"/>
        </w:rPr>
        <w:t>wskazania stawki podatku od towarów i usług, która zgodnie z wiedzą wykonawcy, będzie miała zastosowanie.</w:t>
      </w:r>
    </w:p>
    <w:p w14:paraId="475821FB" w14:textId="4D0B18C3" w:rsidR="00EB7EB9" w:rsidRDefault="00FF5F28" w:rsidP="006A4802">
      <w:pPr>
        <w:numPr>
          <w:ilvl w:val="3"/>
          <w:numId w:val="26"/>
        </w:numPr>
        <w:spacing w:after="200" w:line="271" w:lineRule="auto"/>
        <w:ind w:left="284"/>
        <w:contextualSpacing/>
        <w:jc w:val="both"/>
        <w:rPr>
          <w:rFonts w:ascii="Arial" w:eastAsiaTheme="majorEastAsia" w:hAnsi="Arial" w:cs="Arial"/>
          <w:sz w:val="22"/>
          <w:szCs w:val="22"/>
          <w:lang w:eastAsia="en-US"/>
        </w:rPr>
      </w:pPr>
      <w:r w:rsidRPr="003A65B1">
        <w:rPr>
          <w:rFonts w:ascii="Arial" w:eastAsiaTheme="majorEastAsia" w:hAnsi="Arial" w:cs="Arial"/>
          <w:sz w:val="22"/>
          <w:szCs w:val="22"/>
          <w:lang w:eastAsia="en-US"/>
        </w:rPr>
        <w:t>Inf</w:t>
      </w:r>
      <w:r w:rsidR="00B2342A" w:rsidRPr="003A65B1">
        <w:rPr>
          <w:rFonts w:ascii="Arial" w:eastAsiaTheme="majorEastAsia" w:hAnsi="Arial" w:cs="Arial"/>
          <w:sz w:val="22"/>
          <w:szCs w:val="22"/>
          <w:lang w:eastAsia="en-US"/>
        </w:rPr>
        <w:t>ormację w powyższym zakresie w</w:t>
      </w:r>
      <w:r w:rsidRPr="003A65B1">
        <w:rPr>
          <w:rFonts w:ascii="Arial" w:eastAsiaTheme="majorEastAsia" w:hAnsi="Arial" w:cs="Arial"/>
          <w:sz w:val="22"/>
          <w:szCs w:val="22"/>
          <w:lang w:eastAsia="en-US"/>
        </w:rPr>
        <w:t>ykonawca składa w załącznik</w:t>
      </w:r>
      <w:r w:rsidR="005E574E" w:rsidRPr="003A65B1">
        <w:rPr>
          <w:rFonts w:ascii="Arial" w:eastAsiaTheme="majorEastAsia" w:hAnsi="Arial" w:cs="Arial"/>
          <w:sz w:val="22"/>
          <w:szCs w:val="22"/>
          <w:lang w:eastAsia="en-US"/>
        </w:rPr>
        <w:t>u</w:t>
      </w:r>
      <w:r w:rsidRPr="003A65B1">
        <w:rPr>
          <w:rFonts w:ascii="Arial" w:eastAsiaTheme="majorEastAsia" w:hAnsi="Arial" w:cs="Arial"/>
          <w:sz w:val="22"/>
          <w:szCs w:val="22"/>
          <w:lang w:eastAsia="en-US"/>
        </w:rPr>
        <w:t xml:space="preserve"> </w:t>
      </w:r>
      <w:r w:rsidR="000778FB" w:rsidRPr="003A65B1">
        <w:rPr>
          <w:rFonts w:ascii="Arial" w:eastAsiaTheme="majorEastAsia" w:hAnsi="Arial" w:cs="Arial"/>
          <w:sz w:val="22"/>
          <w:szCs w:val="22"/>
          <w:lang w:eastAsia="en-US"/>
        </w:rPr>
        <w:t>do S</w:t>
      </w:r>
      <w:r w:rsidRPr="003A65B1">
        <w:rPr>
          <w:rFonts w:ascii="Arial" w:eastAsiaTheme="majorEastAsia" w:hAnsi="Arial" w:cs="Arial"/>
          <w:sz w:val="22"/>
          <w:szCs w:val="22"/>
          <w:lang w:eastAsia="en-US"/>
        </w:rPr>
        <w:t>WZ</w:t>
      </w:r>
      <w:r w:rsidR="005E574E" w:rsidRPr="003A65B1">
        <w:rPr>
          <w:rFonts w:ascii="Arial" w:eastAsiaTheme="majorEastAsia" w:hAnsi="Arial" w:cs="Arial"/>
          <w:sz w:val="22"/>
          <w:szCs w:val="22"/>
          <w:lang w:eastAsia="en-US"/>
        </w:rPr>
        <w:t xml:space="preserve"> </w:t>
      </w:r>
      <w:r w:rsidR="005E574E" w:rsidRPr="003A65B1">
        <w:rPr>
          <w:rFonts w:ascii="Arial" w:eastAsiaTheme="majorEastAsia" w:hAnsi="Arial" w:cs="Arial"/>
          <w:sz w:val="22"/>
          <w:szCs w:val="22"/>
          <w:lang w:eastAsia="en-US"/>
        </w:rPr>
        <w:sym w:font="Wingdings" w:char="F0E0"/>
      </w:r>
      <w:r w:rsidR="00B2342A" w:rsidRPr="003A65B1">
        <w:rPr>
          <w:rFonts w:ascii="Arial" w:eastAsiaTheme="majorEastAsia" w:hAnsi="Arial" w:cs="Arial"/>
          <w:sz w:val="22"/>
          <w:szCs w:val="22"/>
          <w:lang w:eastAsia="en-US"/>
        </w:rPr>
        <w:t xml:space="preserve"> Informacja o w</w:t>
      </w:r>
      <w:r w:rsidR="005E574E" w:rsidRPr="003A65B1">
        <w:rPr>
          <w:rFonts w:ascii="Arial" w:eastAsiaTheme="majorEastAsia" w:hAnsi="Arial" w:cs="Arial"/>
          <w:sz w:val="22"/>
          <w:szCs w:val="22"/>
          <w:lang w:eastAsia="en-US"/>
        </w:rPr>
        <w:t>ykonawcy</w:t>
      </w:r>
      <w:r w:rsidRPr="003A65B1">
        <w:rPr>
          <w:rFonts w:ascii="Arial" w:eastAsiaTheme="majorEastAsia" w:hAnsi="Arial" w:cs="Arial"/>
          <w:sz w:val="22"/>
          <w:szCs w:val="22"/>
          <w:lang w:eastAsia="en-US"/>
        </w:rPr>
        <w:t xml:space="preserve">. </w:t>
      </w:r>
      <w:r w:rsidR="00884A69" w:rsidRPr="003A65B1">
        <w:rPr>
          <w:rFonts w:ascii="Arial" w:eastAsiaTheme="majorEastAsia" w:hAnsi="Arial" w:cs="Arial"/>
          <w:sz w:val="22"/>
          <w:szCs w:val="22"/>
          <w:lang w:eastAsia="en-US"/>
        </w:rPr>
        <w:t>Brak złożenia ww. informacji będzie postrzegany jako brak pow</w:t>
      </w:r>
      <w:r w:rsidR="00B2342A" w:rsidRPr="003A65B1">
        <w:rPr>
          <w:rFonts w:ascii="Arial" w:eastAsiaTheme="majorEastAsia" w:hAnsi="Arial" w:cs="Arial"/>
          <w:sz w:val="22"/>
          <w:szCs w:val="22"/>
          <w:lang w:eastAsia="en-US"/>
        </w:rPr>
        <w:t>stania obowiązku podatkowego u z</w:t>
      </w:r>
      <w:r w:rsidR="00884A69" w:rsidRPr="003A65B1">
        <w:rPr>
          <w:rFonts w:ascii="Arial" w:eastAsiaTheme="majorEastAsia" w:hAnsi="Arial" w:cs="Arial"/>
          <w:sz w:val="22"/>
          <w:szCs w:val="22"/>
          <w:lang w:eastAsia="en-US"/>
        </w:rPr>
        <w:t>amawiającego.</w:t>
      </w:r>
      <w:bookmarkStart w:id="1" w:name="bookmark28"/>
    </w:p>
    <w:p w14:paraId="33947B64" w14:textId="77777777" w:rsidR="0093777A" w:rsidRPr="003A65B1" w:rsidRDefault="0093777A" w:rsidP="0093777A">
      <w:pPr>
        <w:spacing w:after="200" w:line="271" w:lineRule="auto"/>
        <w:ind w:left="284"/>
        <w:contextualSpacing/>
        <w:jc w:val="both"/>
        <w:rPr>
          <w:rFonts w:ascii="Arial" w:eastAsiaTheme="majorEastAsia" w:hAnsi="Arial" w:cs="Arial"/>
          <w:sz w:val="22"/>
          <w:szCs w:val="22"/>
          <w:lang w:eastAsia="en-US"/>
        </w:rPr>
      </w:pPr>
    </w:p>
    <w:p w14:paraId="0E8A41FE" w14:textId="77777777" w:rsidR="00B2342A" w:rsidRPr="003A65B1" w:rsidRDefault="00B2342A" w:rsidP="003A65B1">
      <w:pPr>
        <w:spacing w:after="200" w:line="271" w:lineRule="auto"/>
        <w:ind w:left="284"/>
        <w:contextualSpacing/>
        <w:jc w:val="both"/>
        <w:rPr>
          <w:rFonts w:ascii="Arial" w:eastAsiaTheme="majorEastAsia" w:hAnsi="Arial" w:cs="Arial"/>
          <w:sz w:val="22"/>
          <w:szCs w:val="22"/>
          <w:lang w:eastAsia="en-US"/>
        </w:rPr>
      </w:pPr>
    </w:p>
    <w:bookmarkEnd w:id="1"/>
    <w:p w14:paraId="7C47370C" w14:textId="058E5B17" w:rsidR="00EC45FB" w:rsidRPr="003A65B1" w:rsidRDefault="008E78B9" w:rsidP="008E78B9">
      <w:pPr>
        <w:pBdr>
          <w:top w:val="single" w:sz="4" w:space="1" w:color="auto"/>
          <w:left w:val="single" w:sz="4" w:space="4" w:color="auto"/>
          <w:bottom w:val="single" w:sz="4" w:space="1" w:color="auto"/>
          <w:right w:val="single" w:sz="4" w:space="4" w:color="auto"/>
        </w:pBdr>
        <w:shd w:val="clear" w:color="auto" w:fill="8DB3E2" w:themeFill="text2" w:themeFillTint="66"/>
        <w:spacing w:after="240" w:line="271" w:lineRule="auto"/>
        <w:jc w:val="both"/>
        <w:rPr>
          <w:rFonts w:ascii="Arial" w:eastAsiaTheme="majorEastAsia" w:hAnsi="Arial" w:cs="Arial"/>
          <w:b/>
          <w:sz w:val="22"/>
          <w:szCs w:val="22"/>
          <w:lang w:eastAsia="en-US"/>
        </w:rPr>
      </w:pPr>
      <w:r>
        <w:rPr>
          <w:rFonts w:ascii="Arial" w:eastAsiaTheme="majorEastAsia" w:hAnsi="Arial" w:cs="Arial"/>
          <w:b/>
          <w:sz w:val="22"/>
          <w:szCs w:val="22"/>
          <w:lang w:eastAsia="en-US"/>
        </w:rPr>
        <w:t xml:space="preserve">III </w:t>
      </w:r>
      <w:r w:rsidR="00EB7EB9" w:rsidRPr="003A65B1">
        <w:rPr>
          <w:rFonts w:ascii="Arial" w:eastAsiaTheme="majorEastAsia" w:hAnsi="Arial" w:cs="Arial"/>
          <w:b/>
          <w:sz w:val="22"/>
          <w:szCs w:val="22"/>
          <w:lang w:eastAsia="en-US"/>
        </w:rPr>
        <w:t>Informacje o przebiegu postępowania</w:t>
      </w:r>
    </w:p>
    <w:p w14:paraId="5679F7DA" w14:textId="267C0C25" w:rsidR="00EB7EB9" w:rsidRPr="003A65B1" w:rsidRDefault="00B2342A"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Sposób porozumiewania się zamawiającego z w</w:t>
      </w:r>
      <w:r w:rsidR="00EB7EB9" w:rsidRPr="003A65B1">
        <w:rPr>
          <w:rFonts w:ascii="Arial" w:hAnsi="Arial" w:cs="Arial"/>
          <w:b/>
          <w:sz w:val="22"/>
          <w:szCs w:val="22"/>
          <w:lang w:eastAsia="en-US"/>
        </w:rPr>
        <w:t>ykonawcami</w:t>
      </w:r>
    </w:p>
    <w:p w14:paraId="5B3E73C1" w14:textId="77777777" w:rsidR="003A14B9" w:rsidRPr="004E4915" w:rsidRDefault="003A14B9" w:rsidP="008E78B9">
      <w:pPr>
        <w:numPr>
          <w:ilvl w:val="0"/>
          <w:numId w:val="29"/>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Osobą uprawnioną do kontaktu z Wykonawcami jest: </w:t>
      </w:r>
    </w:p>
    <w:p w14:paraId="05EB8E9B" w14:textId="395CC477" w:rsidR="003A14B9" w:rsidRPr="004E4915" w:rsidRDefault="003A14B9" w:rsidP="003A14B9">
      <w:pPr>
        <w:spacing w:line="271" w:lineRule="auto"/>
        <w:ind w:left="360"/>
        <w:jc w:val="both"/>
        <w:rPr>
          <w:rFonts w:ascii="Arial" w:eastAsia="Calibri" w:hAnsi="Arial" w:cs="Arial"/>
          <w:sz w:val="22"/>
          <w:szCs w:val="22"/>
        </w:rPr>
      </w:pPr>
      <w:r w:rsidRPr="004E4915">
        <w:rPr>
          <w:rFonts w:ascii="Arial" w:eastAsia="Calibri" w:hAnsi="Arial" w:cs="Arial"/>
          <w:sz w:val="22"/>
          <w:szCs w:val="22"/>
        </w:rPr>
        <w:t xml:space="preserve">- </w:t>
      </w:r>
      <w:r w:rsidR="004D64FD">
        <w:rPr>
          <w:rFonts w:ascii="Arial" w:eastAsia="Calibri" w:hAnsi="Arial" w:cs="Arial"/>
          <w:sz w:val="22"/>
          <w:szCs w:val="22"/>
        </w:rPr>
        <w:t>Sylwia Perzanowska</w:t>
      </w:r>
      <w:r w:rsidR="00125D0C">
        <w:rPr>
          <w:rFonts w:ascii="Arial" w:eastAsia="Calibri" w:hAnsi="Arial" w:cs="Arial"/>
          <w:sz w:val="22"/>
          <w:szCs w:val="22"/>
        </w:rPr>
        <w:t xml:space="preserve"> </w:t>
      </w:r>
      <w:r w:rsidRPr="004E4915">
        <w:rPr>
          <w:rFonts w:ascii="Arial" w:eastAsia="Calibri" w:hAnsi="Arial" w:cs="Arial"/>
          <w:sz w:val="22"/>
          <w:szCs w:val="22"/>
        </w:rPr>
        <w:t xml:space="preserve">- </w:t>
      </w:r>
      <w:hyperlink r:id="rId17" w:history="1">
        <w:r w:rsidRPr="004E4915">
          <w:rPr>
            <w:rStyle w:val="Hipercze"/>
            <w:rFonts w:ascii="Arial" w:eastAsia="Calibri" w:hAnsi="Arial" w:cs="Arial"/>
            <w:sz w:val="22"/>
            <w:szCs w:val="22"/>
          </w:rPr>
          <w:t>bzp@powiat-wolominski.pl</w:t>
        </w:r>
      </w:hyperlink>
    </w:p>
    <w:p w14:paraId="38CA7B78" w14:textId="77777777" w:rsidR="003A14B9" w:rsidRPr="004E4915" w:rsidRDefault="003A14B9" w:rsidP="003A14B9">
      <w:pPr>
        <w:spacing w:line="271" w:lineRule="auto"/>
        <w:jc w:val="both"/>
        <w:rPr>
          <w:rFonts w:ascii="Arial" w:eastAsia="Calibri" w:hAnsi="Arial" w:cs="Arial"/>
          <w:color w:val="000000" w:themeColor="text1"/>
          <w:sz w:val="22"/>
          <w:szCs w:val="22"/>
        </w:rPr>
      </w:pPr>
      <w:r w:rsidRPr="004E4915">
        <w:rPr>
          <w:rFonts w:ascii="Arial" w:eastAsia="Calibri" w:hAnsi="Arial" w:cs="Arial"/>
          <w:color w:val="000000" w:themeColor="text1"/>
          <w:sz w:val="22"/>
          <w:szCs w:val="22"/>
        </w:rPr>
        <w:t xml:space="preserve">2) Postępowanie prowadzone jest w języku polskim w formie elektronicznej za pośrednictwem </w:t>
      </w:r>
      <w:hyperlink r:id="rId18">
        <w:r w:rsidRPr="004E4915">
          <w:rPr>
            <w:rFonts w:ascii="Arial" w:eastAsia="Calibri" w:hAnsi="Arial" w:cs="Arial"/>
            <w:color w:val="000000" w:themeColor="text1"/>
            <w:sz w:val="22"/>
            <w:szCs w:val="22"/>
            <w:u w:val="single"/>
          </w:rPr>
          <w:t>platformazakupowa.pl</w:t>
        </w:r>
      </w:hyperlink>
      <w:r w:rsidRPr="004E4915">
        <w:rPr>
          <w:rFonts w:ascii="Arial" w:eastAsia="Calibri" w:hAnsi="Arial" w:cs="Arial"/>
          <w:color w:val="000000" w:themeColor="text1"/>
          <w:sz w:val="22"/>
          <w:szCs w:val="22"/>
        </w:rPr>
        <w:t xml:space="preserve"> pod adresem: </w:t>
      </w:r>
      <w:hyperlink r:id="rId19" w:history="1">
        <w:r w:rsidRPr="004E4915">
          <w:rPr>
            <w:rStyle w:val="Hipercze"/>
            <w:rFonts w:ascii="Arial" w:hAnsi="Arial" w:cs="Arial"/>
            <w:color w:val="000000" w:themeColor="text1"/>
            <w:sz w:val="22"/>
            <w:szCs w:val="22"/>
          </w:rPr>
          <w:t>https://platformazakupowa.pl/pn/powiat_wolominski</w:t>
        </w:r>
      </w:hyperlink>
      <w:r>
        <w:rPr>
          <w:rStyle w:val="Hipercze"/>
          <w:rFonts w:ascii="Arial" w:hAnsi="Arial" w:cs="Arial"/>
          <w:color w:val="000000" w:themeColor="text1"/>
          <w:sz w:val="22"/>
          <w:szCs w:val="22"/>
        </w:rPr>
        <w:t xml:space="preserve"> </w:t>
      </w:r>
    </w:p>
    <w:p w14:paraId="4AEF760C" w14:textId="77777777" w:rsidR="003A14B9" w:rsidRPr="004E4915" w:rsidRDefault="003A14B9" w:rsidP="008E78B9">
      <w:pPr>
        <w:spacing w:line="271" w:lineRule="auto"/>
        <w:jc w:val="both"/>
        <w:rPr>
          <w:rFonts w:ascii="Arial" w:eastAsia="Calibri" w:hAnsi="Arial" w:cs="Arial"/>
          <w:sz w:val="22"/>
          <w:szCs w:val="22"/>
        </w:rPr>
      </w:pPr>
      <w:r w:rsidRPr="004E4915">
        <w:rPr>
          <w:rFonts w:ascii="Arial" w:eastAsia="Calibri" w:hAnsi="Arial" w:cs="Arial"/>
          <w:sz w:val="22"/>
          <w:szCs w:val="22"/>
        </w:rPr>
        <w:t xml:space="preserve">3) W celu skrócenia czasu udzielenia odpowiedzi na pytania preferuje się, aby komunikacja między zamawiającym a wykonawcami, w tym wszelkie oświadczenia, wnioski, zawiadomienia oraz informacje, przekazywane są w formie elektronicznej za pośrednictwem </w:t>
      </w:r>
      <w:hyperlink r:id="rId2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i formularza „Wyślij wiadomość do zamawiającego”. </w:t>
      </w:r>
    </w:p>
    <w:p w14:paraId="5F9080D3" w14:textId="77777777" w:rsidR="003A14B9" w:rsidRPr="004E4915" w:rsidRDefault="003A14B9" w:rsidP="003A14B9">
      <w:pPr>
        <w:spacing w:line="271" w:lineRule="auto"/>
        <w:ind w:left="720"/>
        <w:jc w:val="both"/>
        <w:rPr>
          <w:rFonts w:ascii="Arial" w:eastAsia="Calibri" w:hAnsi="Arial" w:cs="Arial"/>
          <w:sz w:val="22"/>
          <w:szCs w:val="22"/>
        </w:rPr>
      </w:pPr>
      <w:r w:rsidRPr="004E4915">
        <w:rPr>
          <w:rFonts w:ascii="Arial" w:eastAsia="Calibri" w:hAnsi="Arial" w:cs="Arial"/>
          <w:sz w:val="22"/>
          <w:szCs w:val="22"/>
        </w:rPr>
        <w:t xml:space="preserve">Za datę przekazania (wpływu) oświadczeń, wniosków, zawiadomień oraz informacji przyjmuje się datę ich przesłania za pośrednictwem </w:t>
      </w:r>
      <w:hyperlink r:id="rId21">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poprzez kliknięcie przycisku  „Wyślij wiadomość do zamawiającego” po których pojawi się komunikat, że wiadomość została wysłana do zamawiającego.</w:t>
      </w:r>
    </w:p>
    <w:p w14:paraId="45AB1005" w14:textId="62763442"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4) </w:t>
      </w:r>
      <w:r w:rsidR="003A14B9" w:rsidRPr="004E4915">
        <w:rPr>
          <w:rFonts w:ascii="Arial" w:eastAsia="Calibri" w:hAnsi="Arial" w:cs="Arial"/>
          <w:sz w:val="22"/>
          <w:szCs w:val="22"/>
        </w:rPr>
        <w:t xml:space="preserve">Zamawiający będzie przekazywał wykonawcom informacje w formie elektronicznej za pośrednictwem </w:t>
      </w:r>
      <w:hyperlink r:id="rId22">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xml:space="preserve"> do konkretnego wykonawcy.</w:t>
      </w:r>
    </w:p>
    <w:p w14:paraId="4E9262D6" w14:textId="4324E223"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lastRenderedPageBreak/>
        <w:t xml:space="preserve">5) </w:t>
      </w:r>
      <w:r w:rsidR="003A14B9" w:rsidRPr="004E4915">
        <w:rPr>
          <w:rFonts w:ascii="Arial" w:eastAsia="Calibri"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0E68F78" w14:textId="38C7D24A" w:rsidR="003A14B9" w:rsidRPr="004E4915" w:rsidRDefault="00150AE4" w:rsidP="00150AE4">
      <w:pPr>
        <w:spacing w:line="271" w:lineRule="auto"/>
        <w:jc w:val="both"/>
        <w:rPr>
          <w:rFonts w:ascii="Arial" w:eastAsia="Calibri" w:hAnsi="Arial" w:cs="Arial"/>
          <w:sz w:val="22"/>
          <w:szCs w:val="22"/>
        </w:rPr>
      </w:pPr>
      <w:r>
        <w:rPr>
          <w:rFonts w:ascii="Arial" w:eastAsia="Calibri" w:hAnsi="Arial" w:cs="Arial"/>
          <w:sz w:val="22"/>
          <w:szCs w:val="22"/>
        </w:rPr>
        <w:t xml:space="preserve">6) </w:t>
      </w:r>
      <w:r w:rsidR="003A14B9" w:rsidRPr="004E4915">
        <w:rPr>
          <w:rFonts w:ascii="Arial" w:eastAsia="Calibri" w:hAnsi="Arial" w:cs="Arial"/>
          <w:sz w:val="22"/>
          <w:szCs w:val="22"/>
        </w:rPr>
        <w:t xml:space="preserve">Zamawiający, zgodnie z Rozporządzeniem </w:t>
      </w:r>
      <w:r w:rsidR="003A14B9" w:rsidRPr="004E4915">
        <w:rPr>
          <w:rFonts w:ascii="Arial" w:eastAsia="Roboto" w:hAnsi="Arial" w:cs="Arial"/>
          <w:color w:val="202124"/>
          <w:sz w:val="22"/>
          <w:szCs w:val="22"/>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003A14B9" w:rsidRPr="004E4915">
        <w:rPr>
          <w:rFonts w:ascii="Arial" w:eastAsia="Calibri" w:hAnsi="Arial" w:cs="Arial"/>
          <w:sz w:val="22"/>
          <w:szCs w:val="22"/>
        </w:rPr>
        <w:t xml:space="preserve">, określa niezbędne wymagania sprzętowo - aplikacyjne umożliwiające pracę na </w:t>
      </w:r>
      <w:hyperlink r:id="rId24">
        <w:r w:rsidR="003A14B9" w:rsidRPr="004E4915">
          <w:rPr>
            <w:rFonts w:ascii="Arial" w:eastAsia="Calibri" w:hAnsi="Arial" w:cs="Arial"/>
            <w:color w:val="1155CC"/>
            <w:sz w:val="22"/>
            <w:szCs w:val="22"/>
            <w:u w:val="single"/>
          </w:rPr>
          <w:t>platformazakupowa.pl</w:t>
        </w:r>
      </w:hyperlink>
      <w:r w:rsidR="003A14B9" w:rsidRPr="004E4915">
        <w:rPr>
          <w:rFonts w:ascii="Arial" w:eastAsia="Calibri" w:hAnsi="Arial" w:cs="Arial"/>
          <w:sz w:val="22"/>
          <w:szCs w:val="22"/>
        </w:rPr>
        <w:t>, tj.:</w:t>
      </w:r>
    </w:p>
    <w:p w14:paraId="081AE5B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stały dostęp do sieci Internet o gwarantowanej przepustowości nie mniejszej niż 512 </w:t>
      </w:r>
      <w:proofErr w:type="spellStart"/>
      <w:r w:rsidRPr="004E4915">
        <w:rPr>
          <w:rFonts w:ascii="Arial" w:eastAsia="Calibri" w:hAnsi="Arial" w:cs="Arial"/>
          <w:sz w:val="22"/>
          <w:szCs w:val="22"/>
        </w:rPr>
        <w:t>kb</w:t>
      </w:r>
      <w:proofErr w:type="spellEnd"/>
      <w:r w:rsidRPr="004E4915">
        <w:rPr>
          <w:rFonts w:ascii="Arial" w:eastAsia="Calibri" w:hAnsi="Arial" w:cs="Arial"/>
          <w:sz w:val="22"/>
          <w:szCs w:val="22"/>
        </w:rPr>
        <w:t>/s,</w:t>
      </w:r>
    </w:p>
    <w:p w14:paraId="0AEC096F"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1C329A47"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zainstalowana dowolna przeglądarka internetowa, w przypadku Internet Explorer minimalnie wersja 10 0.,</w:t>
      </w:r>
    </w:p>
    <w:p w14:paraId="5C555D0C"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włączona obsługa JavaScript,</w:t>
      </w:r>
    </w:p>
    <w:p w14:paraId="51DF8B98"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zainstalowany program Adobe </w:t>
      </w:r>
      <w:proofErr w:type="spellStart"/>
      <w:r w:rsidRPr="004E4915">
        <w:rPr>
          <w:rFonts w:ascii="Arial" w:eastAsia="Calibri" w:hAnsi="Arial" w:cs="Arial"/>
          <w:sz w:val="22"/>
          <w:szCs w:val="22"/>
        </w:rPr>
        <w:t>Acrobat</w:t>
      </w:r>
      <w:proofErr w:type="spellEnd"/>
      <w:r w:rsidRPr="004E4915">
        <w:rPr>
          <w:rFonts w:ascii="Arial" w:eastAsia="Calibri" w:hAnsi="Arial" w:cs="Arial"/>
          <w:sz w:val="22"/>
          <w:szCs w:val="22"/>
        </w:rPr>
        <w:t xml:space="preserve"> Reader lub inny obsługujący format plików .pdf,</w:t>
      </w:r>
    </w:p>
    <w:p w14:paraId="07FB3830"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Szyfrowanie na platformazakupowa.pl odbywa się za pomocą protokołu TLS 1.3.</w:t>
      </w:r>
    </w:p>
    <w:p w14:paraId="4BA7477A" w14:textId="77777777" w:rsidR="003A14B9" w:rsidRPr="004E4915" w:rsidRDefault="003A14B9" w:rsidP="006A4802">
      <w:pPr>
        <w:numPr>
          <w:ilvl w:val="1"/>
          <w:numId w:val="30"/>
        </w:numPr>
        <w:spacing w:line="271" w:lineRule="auto"/>
        <w:jc w:val="both"/>
        <w:rPr>
          <w:rFonts w:ascii="Arial" w:eastAsia="Calibri" w:hAnsi="Arial" w:cs="Arial"/>
          <w:sz w:val="22"/>
          <w:szCs w:val="22"/>
        </w:rPr>
      </w:pPr>
      <w:r w:rsidRPr="004E4915">
        <w:rPr>
          <w:rFonts w:ascii="Arial" w:eastAsia="Calibri" w:hAnsi="Arial" w:cs="Arial"/>
          <w:sz w:val="22"/>
          <w:szCs w:val="22"/>
        </w:rPr>
        <w:t>Oznaczenie czasu odbioru danych przez platformę zakupową stanowi datę oraz dokładny czas (</w:t>
      </w:r>
      <w:proofErr w:type="spellStart"/>
      <w:r w:rsidRPr="004E4915">
        <w:rPr>
          <w:rFonts w:ascii="Arial" w:eastAsia="Calibri" w:hAnsi="Arial" w:cs="Arial"/>
          <w:sz w:val="22"/>
          <w:szCs w:val="22"/>
        </w:rPr>
        <w:t>hh:mm:ss</w:t>
      </w:r>
      <w:proofErr w:type="spellEnd"/>
      <w:r w:rsidRPr="004E4915">
        <w:rPr>
          <w:rFonts w:ascii="Arial" w:eastAsia="Calibri" w:hAnsi="Arial" w:cs="Arial"/>
          <w:sz w:val="22"/>
          <w:szCs w:val="22"/>
        </w:rPr>
        <w:t>) generowany wg. czasu lokalnego serwera synchronizowanego z zegarem Głównego Urzędu Miar.</w:t>
      </w:r>
    </w:p>
    <w:p w14:paraId="6B6DFC71" w14:textId="474D37CF" w:rsidR="003A14B9" w:rsidRPr="00150AE4" w:rsidRDefault="003A14B9" w:rsidP="005F4411">
      <w:pPr>
        <w:pStyle w:val="Akapitzlist"/>
        <w:numPr>
          <w:ilvl w:val="0"/>
          <w:numId w:val="37"/>
        </w:numPr>
        <w:spacing w:line="271" w:lineRule="auto"/>
        <w:ind w:left="357" w:hanging="357"/>
        <w:jc w:val="both"/>
        <w:rPr>
          <w:rFonts w:ascii="Arial" w:eastAsia="Calibri" w:hAnsi="Arial" w:cs="Arial"/>
          <w:sz w:val="22"/>
          <w:szCs w:val="22"/>
        </w:rPr>
      </w:pPr>
      <w:r w:rsidRPr="00150AE4">
        <w:rPr>
          <w:rFonts w:ascii="Arial" w:eastAsia="Calibri" w:hAnsi="Arial" w:cs="Arial"/>
          <w:sz w:val="22"/>
          <w:szCs w:val="22"/>
        </w:rPr>
        <w:t>Wykonawca, przystępując do niniejszego postępowania o udzielenie zamówienia publicznego:</w:t>
      </w:r>
    </w:p>
    <w:p w14:paraId="757A752E" w14:textId="77777777" w:rsidR="003A14B9" w:rsidRPr="004E4915" w:rsidRDefault="003A14B9" w:rsidP="005F4411">
      <w:pPr>
        <w:numPr>
          <w:ilvl w:val="1"/>
          <w:numId w:val="37"/>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akceptuje warunki korzystania z </w:t>
      </w:r>
      <w:hyperlink r:id="rId25">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określone w Regulaminie zamieszczonym na stronie internetowej </w:t>
      </w:r>
      <w:hyperlink r:id="rId26">
        <w:r w:rsidRPr="004E4915">
          <w:rPr>
            <w:rFonts w:ascii="Arial" w:eastAsia="Calibri" w:hAnsi="Arial" w:cs="Arial"/>
            <w:sz w:val="22"/>
            <w:szCs w:val="22"/>
          </w:rPr>
          <w:t>pod linkiem</w:t>
        </w:r>
      </w:hyperlink>
      <w:r w:rsidRPr="004E4915">
        <w:rPr>
          <w:rFonts w:ascii="Arial" w:eastAsia="Calibri" w:hAnsi="Arial" w:cs="Arial"/>
          <w:sz w:val="22"/>
          <w:szCs w:val="22"/>
        </w:rPr>
        <w:t xml:space="preserve">  w zakładce „Regulamin" oraz uznaje go za wiążący,</w:t>
      </w:r>
    </w:p>
    <w:p w14:paraId="75EE68E8" w14:textId="77777777" w:rsidR="003A14B9" w:rsidRPr="004E4915" w:rsidRDefault="003A14B9" w:rsidP="005F4411">
      <w:pPr>
        <w:numPr>
          <w:ilvl w:val="1"/>
          <w:numId w:val="37"/>
        </w:numPr>
        <w:spacing w:line="271" w:lineRule="auto"/>
        <w:jc w:val="both"/>
        <w:rPr>
          <w:rFonts w:ascii="Arial" w:eastAsia="Calibri" w:hAnsi="Arial" w:cs="Arial"/>
          <w:sz w:val="22"/>
          <w:szCs w:val="22"/>
        </w:rPr>
      </w:pPr>
      <w:r w:rsidRPr="004E4915">
        <w:rPr>
          <w:rFonts w:ascii="Arial" w:eastAsia="Calibri" w:hAnsi="Arial" w:cs="Arial"/>
          <w:sz w:val="22"/>
          <w:szCs w:val="22"/>
        </w:rPr>
        <w:t xml:space="preserve">zapoznał i stosuje się do Instrukcji składania ofert/wniosków dostępnej </w:t>
      </w:r>
      <w:hyperlink r:id="rId27">
        <w:r w:rsidRPr="004E4915">
          <w:rPr>
            <w:rFonts w:ascii="Arial" w:eastAsia="Calibri" w:hAnsi="Arial" w:cs="Arial"/>
            <w:color w:val="1155CC"/>
            <w:sz w:val="22"/>
            <w:szCs w:val="22"/>
            <w:u w:val="single"/>
          </w:rPr>
          <w:t>pod linkiem</w:t>
        </w:r>
      </w:hyperlink>
      <w:r w:rsidRPr="004E4915">
        <w:rPr>
          <w:rFonts w:ascii="Arial" w:eastAsia="Calibri" w:hAnsi="Arial" w:cs="Arial"/>
          <w:sz w:val="22"/>
          <w:szCs w:val="22"/>
        </w:rPr>
        <w:t xml:space="preserve">. </w:t>
      </w:r>
    </w:p>
    <w:p w14:paraId="563B8E95" w14:textId="77777777" w:rsidR="003A14B9" w:rsidRPr="004E4915" w:rsidRDefault="003A14B9" w:rsidP="005F4411">
      <w:pPr>
        <w:numPr>
          <w:ilvl w:val="0"/>
          <w:numId w:val="37"/>
        </w:numPr>
        <w:spacing w:line="271" w:lineRule="auto"/>
        <w:ind w:left="357" w:hanging="357"/>
        <w:jc w:val="both"/>
        <w:rPr>
          <w:rFonts w:ascii="Arial" w:eastAsia="Calibri" w:hAnsi="Arial" w:cs="Arial"/>
          <w:sz w:val="22"/>
          <w:szCs w:val="22"/>
        </w:rPr>
      </w:pPr>
      <w:r w:rsidRPr="004E4915">
        <w:rPr>
          <w:rFonts w:ascii="Arial" w:eastAsia="Calibri" w:hAnsi="Arial" w:cs="Arial"/>
          <w:b/>
          <w:sz w:val="22"/>
          <w:szCs w:val="22"/>
        </w:rPr>
        <w:t xml:space="preserve">Zamawiający nie ponosi odpowiedzialności za złożenie oferty w sposób niezgodny z Instrukcją korzystania z </w:t>
      </w:r>
      <w:hyperlink r:id="rId28">
        <w:r w:rsidRPr="004E4915">
          <w:rPr>
            <w:rFonts w:ascii="Arial" w:eastAsia="Calibri" w:hAnsi="Arial" w:cs="Arial"/>
            <w:b/>
            <w:color w:val="1155CC"/>
            <w:sz w:val="22"/>
            <w:szCs w:val="22"/>
            <w:u w:val="single"/>
          </w:rPr>
          <w:t>platformazakupowa.pl</w:t>
        </w:r>
      </w:hyperlink>
      <w:r w:rsidRPr="004E4915">
        <w:rPr>
          <w:rFonts w:ascii="Arial" w:eastAsia="Calibri" w:hAnsi="Arial" w:cs="Arial"/>
          <w:sz w:val="22"/>
          <w:szCs w:val="22"/>
        </w:rPr>
        <w:t xml:space="preserve">, w szczególności za sytuację, gdy zamawiający zapozna się z treścią oferty przed upływem terminu składania ofert (np. złożenie oferty w zakładce „Wyślij wiadomość do zamawiającego”). </w:t>
      </w:r>
      <w:r w:rsidRPr="004E4915">
        <w:rPr>
          <w:rFonts w:ascii="Arial" w:eastAsia="Calibri" w:hAnsi="Arial" w:cs="Arial"/>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45D9BF2C" w14:textId="77777777" w:rsidR="003A14B9" w:rsidRPr="002868EB" w:rsidRDefault="003A14B9" w:rsidP="005F4411">
      <w:pPr>
        <w:numPr>
          <w:ilvl w:val="0"/>
          <w:numId w:val="37"/>
        </w:numPr>
        <w:spacing w:line="271" w:lineRule="auto"/>
        <w:ind w:left="357" w:hanging="357"/>
        <w:jc w:val="both"/>
        <w:rPr>
          <w:rFonts w:ascii="Arial" w:eastAsia="Calibri" w:hAnsi="Arial" w:cs="Arial"/>
          <w:sz w:val="22"/>
          <w:szCs w:val="22"/>
        </w:rPr>
      </w:pPr>
      <w:r w:rsidRPr="004E4915">
        <w:rPr>
          <w:rFonts w:ascii="Arial" w:eastAsia="Calibri" w:hAnsi="Arial" w:cs="Arial"/>
          <w:sz w:val="22"/>
          <w:szCs w:val="22"/>
        </w:rPr>
        <w:t xml:space="preserve">Zamawiający informuje, że instrukcje korzystania z </w:t>
      </w:r>
      <w:hyperlink r:id="rId29">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dotyczące w szczególności logowania, składania wniosków o wyjaśnienie treści SWZ, składania ofert oraz innych czynności podejmowanych w niniejszym postępowaniu przy użyciu </w:t>
      </w:r>
      <w:hyperlink r:id="rId30">
        <w:r w:rsidRPr="004E4915">
          <w:rPr>
            <w:rFonts w:ascii="Arial" w:eastAsia="Calibri" w:hAnsi="Arial" w:cs="Arial"/>
            <w:color w:val="1155CC"/>
            <w:sz w:val="22"/>
            <w:szCs w:val="22"/>
            <w:u w:val="single"/>
          </w:rPr>
          <w:t>platformazakupowa.pl</w:t>
        </w:r>
      </w:hyperlink>
      <w:r w:rsidRPr="004E4915">
        <w:rPr>
          <w:rFonts w:ascii="Arial" w:eastAsia="Calibri" w:hAnsi="Arial" w:cs="Arial"/>
          <w:sz w:val="22"/>
          <w:szCs w:val="22"/>
        </w:rPr>
        <w:t xml:space="preserve"> znajdują się w zakładce „Instrukcje dla Wykonawców" na stronie internetowej pod adresem: </w:t>
      </w:r>
      <w:hyperlink r:id="rId31">
        <w:r w:rsidRPr="004E4915">
          <w:rPr>
            <w:rFonts w:ascii="Arial" w:eastAsia="Calibri" w:hAnsi="Arial" w:cs="Arial"/>
            <w:color w:val="1155CC"/>
            <w:sz w:val="22"/>
            <w:szCs w:val="22"/>
            <w:u w:val="single"/>
          </w:rPr>
          <w:t>https://platformazakupowa.pl/strona/45-instrukcje</w:t>
        </w:r>
      </w:hyperlink>
    </w:p>
    <w:p w14:paraId="131D4765" w14:textId="77777777" w:rsidR="003C7B82" w:rsidRPr="003A65B1" w:rsidRDefault="003C7B82" w:rsidP="003A65B1">
      <w:pPr>
        <w:tabs>
          <w:tab w:val="left" w:pos="284"/>
        </w:tabs>
        <w:spacing w:line="271" w:lineRule="auto"/>
        <w:jc w:val="both"/>
        <w:rPr>
          <w:rFonts w:ascii="Arial" w:hAnsi="Arial" w:cs="Arial"/>
          <w:sz w:val="22"/>
          <w:szCs w:val="22"/>
        </w:rPr>
      </w:pPr>
    </w:p>
    <w:p w14:paraId="39DFF1C2" w14:textId="3E761E1B" w:rsidR="00795EB8" w:rsidRPr="00F63ED3" w:rsidRDefault="00545239"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S</w:t>
      </w:r>
      <w:r w:rsidR="009615B1" w:rsidRPr="003A65B1">
        <w:rPr>
          <w:rFonts w:ascii="Arial" w:hAnsi="Arial" w:cs="Arial"/>
          <w:b/>
          <w:sz w:val="22"/>
          <w:szCs w:val="22"/>
          <w:lang w:eastAsia="en-US"/>
        </w:rPr>
        <w:t>po</w:t>
      </w:r>
      <w:r w:rsidR="000778FB" w:rsidRPr="003A65B1">
        <w:rPr>
          <w:rFonts w:ascii="Arial" w:hAnsi="Arial" w:cs="Arial"/>
          <w:b/>
          <w:sz w:val="22"/>
          <w:szCs w:val="22"/>
          <w:lang w:eastAsia="en-US"/>
        </w:rPr>
        <w:t>sób oraz termin składania ofert</w:t>
      </w:r>
      <w:r w:rsidR="003247A5" w:rsidRPr="003A65B1">
        <w:rPr>
          <w:rFonts w:ascii="Arial" w:hAnsi="Arial" w:cs="Arial"/>
          <w:b/>
          <w:sz w:val="22"/>
          <w:szCs w:val="22"/>
          <w:lang w:eastAsia="en-US"/>
        </w:rPr>
        <w:t xml:space="preserve">. </w:t>
      </w:r>
      <w:r w:rsidR="000778FB" w:rsidRPr="003A65B1">
        <w:rPr>
          <w:rFonts w:ascii="Arial" w:hAnsi="Arial" w:cs="Arial"/>
          <w:b/>
          <w:sz w:val="22"/>
          <w:szCs w:val="22"/>
          <w:lang w:eastAsia="en-US"/>
        </w:rPr>
        <w:t>Termin otwarcia ofert</w:t>
      </w:r>
    </w:p>
    <w:p w14:paraId="1470B23B" w14:textId="56AC0035" w:rsidR="006929D6" w:rsidRPr="00AC0EAC"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 xml:space="preserve">Ofertę należy złożyć w terminie do dnia </w:t>
      </w:r>
      <w:r w:rsidR="001C5A5A">
        <w:rPr>
          <w:rFonts w:ascii="Arial" w:hAnsi="Arial" w:cs="Arial"/>
          <w:b/>
          <w:bCs/>
          <w:sz w:val="22"/>
          <w:szCs w:val="22"/>
        </w:rPr>
        <w:t>0</w:t>
      </w:r>
      <w:r w:rsidR="00B333C4">
        <w:rPr>
          <w:rFonts w:ascii="Arial" w:hAnsi="Arial" w:cs="Arial"/>
          <w:b/>
          <w:bCs/>
          <w:sz w:val="22"/>
          <w:szCs w:val="22"/>
        </w:rPr>
        <w:t>9</w:t>
      </w:r>
      <w:r w:rsidR="001C5A5A">
        <w:rPr>
          <w:rFonts w:ascii="Arial" w:hAnsi="Arial" w:cs="Arial"/>
          <w:b/>
          <w:bCs/>
          <w:sz w:val="22"/>
          <w:szCs w:val="22"/>
        </w:rPr>
        <w:t>.10</w:t>
      </w:r>
      <w:r w:rsidR="005C5B5F">
        <w:rPr>
          <w:rFonts w:ascii="Arial" w:hAnsi="Arial" w:cs="Arial"/>
          <w:b/>
          <w:bCs/>
          <w:sz w:val="22"/>
          <w:szCs w:val="22"/>
        </w:rPr>
        <w:t>.2025</w:t>
      </w:r>
      <w:r w:rsidR="00F63ED3" w:rsidRPr="00395635">
        <w:rPr>
          <w:rFonts w:ascii="Arial" w:hAnsi="Arial" w:cs="Arial"/>
          <w:b/>
          <w:bCs/>
          <w:sz w:val="22"/>
          <w:szCs w:val="22"/>
        </w:rPr>
        <w:t xml:space="preserve"> r.</w:t>
      </w:r>
      <w:r w:rsidRPr="00395635">
        <w:rPr>
          <w:rFonts w:ascii="Arial" w:hAnsi="Arial" w:cs="Arial"/>
          <w:b/>
          <w:bCs/>
          <w:sz w:val="22"/>
          <w:szCs w:val="22"/>
        </w:rPr>
        <w:t xml:space="preserve"> do godz. </w:t>
      </w:r>
      <w:r w:rsidR="00F63ED3" w:rsidRPr="00395635">
        <w:rPr>
          <w:rFonts w:ascii="Arial" w:hAnsi="Arial" w:cs="Arial"/>
          <w:b/>
          <w:bCs/>
          <w:sz w:val="22"/>
          <w:szCs w:val="22"/>
        </w:rPr>
        <w:t>10:00</w:t>
      </w:r>
    </w:p>
    <w:p w14:paraId="194B087D" w14:textId="450F9688" w:rsidR="006929D6" w:rsidRPr="003A65B1" w:rsidRDefault="00545239"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t>Sposób składania ofert:</w:t>
      </w:r>
    </w:p>
    <w:p w14:paraId="23A08AAD" w14:textId="79C59D7E" w:rsidR="00545239" w:rsidRPr="00F63ED3" w:rsidRDefault="003247A5" w:rsidP="006A4802">
      <w:pPr>
        <w:numPr>
          <w:ilvl w:val="0"/>
          <w:numId w:val="18"/>
        </w:numPr>
        <w:spacing w:line="271" w:lineRule="auto"/>
        <w:ind w:right="-108"/>
        <w:jc w:val="both"/>
        <w:rPr>
          <w:rFonts w:ascii="Arial" w:hAnsi="Arial" w:cs="Arial"/>
          <w:sz w:val="22"/>
          <w:szCs w:val="22"/>
        </w:rPr>
      </w:pPr>
      <w:r w:rsidRPr="003A65B1">
        <w:rPr>
          <w:rFonts w:ascii="Arial" w:hAnsi="Arial" w:cs="Arial"/>
          <w:sz w:val="22"/>
          <w:szCs w:val="22"/>
        </w:rPr>
        <w:t>z</w:t>
      </w:r>
      <w:r w:rsidR="00545239" w:rsidRPr="003A65B1">
        <w:rPr>
          <w:rFonts w:ascii="Arial" w:hAnsi="Arial" w:cs="Arial"/>
          <w:sz w:val="22"/>
          <w:szCs w:val="22"/>
        </w:rPr>
        <w:t>a pośrednictwem Platformy</w:t>
      </w:r>
      <w:r w:rsidR="009B4521">
        <w:rPr>
          <w:rFonts w:ascii="Arial" w:hAnsi="Arial" w:cs="Arial"/>
          <w:sz w:val="22"/>
          <w:szCs w:val="22"/>
        </w:rPr>
        <w:t xml:space="preserve">: </w:t>
      </w:r>
      <w:hyperlink r:id="rId32" w:history="1">
        <w:r w:rsidR="009B4521" w:rsidRPr="00823CE5">
          <w:rPr>
            <w:rStyle w:val="Hipercze"/>
            <w:rFonts w:ascii="Arial" w:hAnsi="Arial" w:cs="Arial"/>
            <w:sz w:val="22"/>
            <w:szCs w:val="22"/>
          </w:rPr>
          <w:t>https://platformazakupowa.pl/pn/powiat_wolominski</w:t>
        </w:r>
      </w:hyperlink>
    </w:p>
    <w:p w14:paraId="00F21949" w14:textId="140AE405" w:rsidR="00135E48" w:rsidRPr="003A65B1" w:rsidRDefault="00135E48" w:rsidP="006A4802">
      <w:pPr>
        <w:numPr>
          <w:ilvl w:val="1"/>
          <w:numId w:val="12"/>
        </w:numPr>
        <w:spacing w:line="271" w:lineRule="auto"/>
        <w:ind w:left="431" w:right="-108"/>
        <w:jc w:val="both"/>
        <w:rPr>
          <w:rFonts w:ascii="Arial" w:hAnsi="Arial" w:cs="Arial"/>
          <w:sz w:val="22"/>
          <w:szCs w:val="22"/>
        </w:rPr>
      </w:pPr>
      <w:r w:rsidRPr="003A65B1">
        <w:rPr>
          <w:rFonts w:ascii="Arial" w:hAnsi="Arial" w:cs="Arial"/>
          <w:sz w:val="22"/>
          <w:szCs w:val="22"/>
        </w:rPr>
        <w:lastRenderedPageBreak/>
        <w:t xml:space="preserve">Otwarcie ofert nastąpi w dniu </w:t>
      </w:r>
      <w:r w:rsidR="001C5A5A">
        <w:rPr>
          <w:rFonts w:ascii="Arial" w:hAnsi="Arial" w:cs="Arial"/>
          <w:b/>
          <w:bCs/>
          <w:sz w:val="22"/>
          <w:szCs w:val="22"/>
        </w:rPr>
        <w:t>0</w:t>
      </w:r>
      <w:r w:rsidR="00B333C4">
        <w:rPr>
          <w:rFonts w:ascii="Arial" w:hAnsi="Arial" w:cs="Arial"/>
          <w:b/>
          <w:bCs/>
          <w:sz w:val="22"/>
          <w:szCs w:val="22"/>
        </w:rPr>
        <w:t>9</w:t>
      </w:r>
      <w:r w:rsidR="001C5A5A">
        <w:rPr>
          <w:rFonts w:ascii="Arial" w:hAnsi="Arial" w:cs="Arial"/>
          <w:b/>
          <w:bCs/>
          <w:sz w:val="22"/>
          <w:szCs w:val="22"/>
        </w:rPr>
        <w:t>.10</w:t>
      </w:r>
      <w:r w:rsidR="005C5B5F">
        <w:rPr>
          <w:rFonts w:ascii="Arial" w:hAnsi="Arial" w:cs="Arial"/>
          <w:b/>
          <w:bCs/>
          <w:sz w:val="22"/>
          <w:szCs w:val="22"/>
        </w:rPr>
        <w:t>.2025</w:t>
      </w:r>
      <w:r w:rsidR="00F63ED3" w:rsidRPr="00395635">
        <w:rPr>
          <w:rFonts w:ascii="Arial" w:hAnsi="Arial" w:cs="Arial"/>
          <w:b/>
          <w:bCs/>
          <w:sz w:val="22"/>
          <w:szCs w:val="22"/>
        </w:rPr>
        <w:t xml:space="preserve"> r.</w:t>
      </w:r>
      <w:r w:rsidRPr="00395635">
        <w:rPr>
          <w:rFonts w:ascii="Arial" w:hAnsi="Arial" w:cs="Arial"/>
          <w:b/>
          <w:bCs/>
          <w:sz w:val="22"/>
          <w:szCs w:val="22"/>
        </w:rPr>
        <w:t xml:space="preserve"> o godz. </w:t>
      </w:r>
      <w:r w:rsidR="00F63ED3" w:rsidRPr="00395635">
        <w:rPr>
          <w:rFonts w:ascii="Arial" w:hAnsi="Arial" w:cs="Arial"/>
          <w:b/>
          <w:bCs/>
          <w:sz w:val="22"/>
          <w:szCs w:val="22"/>
        </w:rPr>
        <w:t>10:10</w:t>
      </w:r>
      <w:r w:rsidRPr="003A65B1">
        <w:rPr>
          <w:rFonts w:ascii="Arial" w:hAnsi="Arial" w:cs="Arial"/>
          <w:sz w:val="22"/>
          <w:szCs w:val="22"/>
        </w:rPr>
        <w:t xml:space="preserve"> poprzez odszyfrowanie wczytanych na Platformie ofert.</w:t>
      </w:r>
    </w:p>
    <w:p w14:paraId="7C153B29" w14:textId="68263ACD"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najpóźniej przed otwarciem ofert, udostępni na stronie internetowej prowadzonego postępowania informację o kwocie, jaką zamierza przeznaczyć na sfinansowanie zamówienia.</w:t>
      </w:r>
    </w:p>
    <w:p w14:paraId="558BA0E9" w14:textId="4AEE9C66" w:rsidR="000778FB" w:rsidRPr="003A65B1" w:rsidRDefault="000778FB" w:rsidP="006A4802">
      <w:pPr>
        <w:numPr>
          <w:ilvl w:val="1"/>
          <w:numId w:val="12"/>
        </w:numPr>
        <w:spacing w:line="271" w:lineRule="auto"/>
        <w:ind w:right="-108"/>
        <w:jc w:val="both"/>
        <w:rPr>
          <w:rFonts w:ascii="Arial" w:hAnsi="Arial" w:cs="Arial"/>
          <w:sz w:val="22"/>
          <w:szCs w:val="22"/>
        </w:rPr>
      </w:pPr>
      <w:r w:rsidRPr="003A65B1">
        <w:rPr>
          <w:rFonts w:ascii="Arial" w:hAnsi="Arial" w:cs="Arial"/>
          <w:sz w:val="22"/>
          <w:szCs w:val="22"/>
        </w:rPr>
        <w:t>Zamawiający, niezwłocznie po otwarciu ofert, udostępnia na stronie internetowej prowadzonego postępowania informacje o:</w:t>
      </w:r>
    </w:p>
    <w:p w14:paraId="68A8F5B7" w14:textId="78BA4EB6" w:rsidR="000778FB" w:rsidRPr="003A65B1" w:rsidRDefault="000778FB" w:rsidP="003A65B1">
      <w:pPr>
        <w:spacing w:line="271" w:lineRule="auto"/>
        <w:ind w:left="432" w:right="-108"/>
        <w:jc w:val="both"/>
        <w:rPr>
          <w:rFonts w:ascii="Arial" w:hAnsi="Arial" w:cs="Arial"/>
          <w:sz w:val="22"/>
          <w:szCs w:val="22"/>
        </w:rPr>
      </w:pPr>
      <w:r w:rsidRPr="003A65B1">
        <w:rPr>
          <w:rFonts w:ascii="Arial" w:hAnsi="Arial" w:cs="Arial"/>
          <w:sz w:val="22"/>
          <w:szCs w:val="22"/>
        </w:rPr>
        <w:t>1)</w:t>
      </w:r>
      <w:r w:rsidRPr="003A65B1">
        <w:rPr>
          <w:rFonts w:ascii="Arial" w:hAnsi="Arial" w:cs="Arial"/>
          <w:sz w:val="22"/>
          <w:szCs w:val="22"/>
        </w:rPr>
        <w:tab/>
        <w:t xml:space="preserve">nazwach albo imionach i nazwiskach oraz siedzibach lub miejscach prowadzonej działalności gospodarczej </w:t>
      </w:r>
      <w:r w:rsidR="003247A5" w:rsidRPr="003A65B1">
        <w:rPr>
          <w:rFonts w:ascii="Arial" w:hAnsi="Arial" w:cs="Arial"/>
          <w:sz w:val="22"/>
          <w:szCs w:val="22"/>
        </w:rPr>
        <w:t>bądź</w:t>
      </w:r>
      <w:r w:rsidRPr="003A65B1">
        <w:rPr>
          <w:rFonts w:ascii="Arial" w:hAnsi="Arial" w:cs="Arial"/>
          <w:sz w:val="22"/>
          <w:szCs w:val="22"/>
        </w:rPr>
        <w:t xml:space="preserve"> miejscach zamieszkania wykonawców, których oferty zostały otwarte;</w:t>
      </w:r>
    </w:p>
    <w:p w14:paraId="5FE3DAE2" w14:textId="140C0EEA" w:rsidR="00F9463D" w:rsidRDefault="000778FB" w:rsidP="00F63ED3">
      <w:pPr>
        <w:spacing w:line="271" w:lineRule="auto"/>
        <w:ind w:left="432" w:right="-108"/>
        <w:jc w:val="both"/>
        <w:rPr>
          <w:rFonts w:ascii="Arial" w:hAnsi="Arial" w:cs="Arial"/>
          <w:iCs/>
          <w:sz w:val="22"/>
          <w:szCs w:val="22"/>
        </w:rPr>
      </w:pPr>
      <w:r w:rsidRPr="00F63ED3">
        <w:rPr>
          <w:rFonts w:ascii="Arial" w:hAnsi="Arial" w:cs="Arial"/>
          <w:iCs/>
          <w:sz w:val="22"/>
          <w:szCs w:val="22"/>
        </w:rPr>
        <w:t>2)</w:t>
      </w:r>
      <w:r w:rsidRPr="00F63ED3">
        <w:rPr>
          <w:rFonts w:ascii="Arial" w:hAnsi="Arial" w:cs="Arial"/>
          <w:iCs/>
          <w:sz w:val="22"/>
          <w:szCs w:val="22"/>
        </w:rPr>
        <w:tab/>
        <w:t>cenach lub kosztach zawartych w ofertach.</w:t>
      </w:r>
    </w:p>
    <w:p w14:paraId="40B41B56" w14:textId="77777777" w:rsidR="006A2699" w:rsidRDefault="006A2699" w:rsidP="00020BA1">
      <w:pPr>
        <w:spacing w:line="271" w:lineRule="auto"/>
        <w:ind w:right="-108"/>
        <w:jc w:val="both"/>
        <w:rPr>
          <w:rFonts w:ascii="Arial" w:hAnsi="Arial" w:cs="Arial"/>
          <w:iCs/>
          <w:sz w:val="22"/>
          <w:szCs w:val="22"/>
        </w:rPr>
      </w:pPr>
    </w:p>
    <w:p w14:paraId="30E986A1" w14:textId="77777777" w:rsidR="006A2699" w:rsidRPr="00F63ED3" w:rsidRDefault="006A2699" w:rsidP="00F63ED3">
      <w:pPr>
        <w:spacing w:line="271" w:lineRule="auto"/>
        <w:ind w:left="432" w:right="-108"/>
        <w:jc w:val="both"/>
        <w:rPr>
          <w:rFonts w:ascii="Arial" w:hAnsi="Arial" w:cs="Arial"/>
          <w:iCs/>
          <w:sz w:val="22"/>
          <w:szCs w:val="22"/>
        </w:rPr>
      </w:pPr>
    </w:p>
    <w:p w14:paraId="24930077" w14:textId="77777777" w:rsidR="00DB1A25" w:rsidRPr="003A65B1" w:rsidRDefault="00DB1A25"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Termin związania ofertą</w:t>
      </w:r>
    </w:p>
    <w:p w14:paraId="3685A3FB" w14:textId="509A7DAB" w:rsidR="00DB1A25" w:rsidRPr="003A65B1" w:rsidRDefault="00DB1A25" w:rsidP="003A65B1">
      <w:pPr>
        <w:spacing w:line="271" w:lineRule="auto"/>
        <w:ind w:right="-108"/>
        <w:jc w:val="both"/>
        <w:rPr>
          <w:rFonts w:ascii="Arial" w:hAnsi="Arial" w:cs="Arial"/>
          <w:b/>
          <w:bCs/>
          <w:sz w:val="22"/>
          <w:szCs w:val="22"/>
        </w:rPr>
      </w:pPr>
      <w:r w:rsidRPr="003A65B1">
        <w:rPr>
          <w:rFonts w:ascii="Arial" w:hAnsi="Arial" w:cs="Arial"/>
          <w:sz w:val="22"/>
          <w:szCs w:val="22"/>
        </w:rPr>
        <w:t xml:space="preserve">Wykonawca pozostaje związany ofertą </w:t>
      </w:r>
      <w:r w:rsidR="00B142B3" w:rsidRPr="003A65B1">
        <w:rPr>
          <w:rFonts w:ascii="Arial" w:hAnsi="Arial" w:cs="Arial"/>
          <w:b/>
          <w:bCs/>
          <w:sz w:val="22"/>
          <w:szCs w:val="22"/>
        </w:rPr>
        <w:t>do dnia</w:t>
      </w:r>
      <w:r w:rsidR="00024AF6" w:rsidRPr="003A65B1">
        <w:rPr>
          <w:rFonts w:ascii="Arial" w:hAnsi="Arial" w:cs="Arial"/>
          <w:b/>
          <w:bCs/>
          <w:sz w:val="22"/>
          <w:szCs w:val="22"/>
        </w:rPr>
        <w:t xml:space="preserve"> </w:t>
      </w:r>
      <w:r w:rsidR="001C5A5A">
        <w:rPr>
          <w:rFonts w:ascii="Arial" w:hAnsi="Arial" w:cs="Arial"/>
          <w:b/>
          <w:bCs/>
          <w:sz w:val="22"/>
          <w:szCs w:val="22"/>
        </w:rPr>
        <w:t>0</w:t>
      </w:r>
      <w:r w:rsidR="00B333C4">
        <w:rPr>
          <w:rFonts w:ascii="Arial" w:hAnsi="Arial" w:cs="Arial"/>
          <w:b/>
          <w:bCs/>
          <w:sz w:val="22"/>
          <w:szCs w:val="22"/>
        </w:rPr>
        <w:t>7</w:t>
      </w:r>
      <w:r w:rsidR="001C5A5A">
        <w:rPr>
          <w:rFonts w:ascii="Arial" w:hAnsi="Arial" w:cs="Arial"/>
          <w:b/>
          <w:bCs/>
          <w:sz w:val="22"/>
          <w:szCs w:val="22"/>
        </w:rPr>
        <w:t>.11</w:t>
      </w:r>
      <w:r w:rsidR="005C5B5F">
        <w:rPr>
          <w:rFonts w:ascii="Arial" w:hAnsi="Arial" w:cs="Arial"/>
          <w:b/>
          <w:bCs/>
          <w:sz w:val="22"/>
          <w:szCs w:val="22"/>
        </w:rPr>
        <w:t>.2025</w:t>
      </w:r>
      <w:r w:rsidR="00B06915">
        <w:rPr>
          <w:rFonts w:ascii="Arial" w:hAnsi="Arial" w:cs="Arial"/>
          <w:b/>
          <w:bCs/>
          <w:sz w:val="22"/>
          <w:szCs w:val="22"/>
        </w:rPr>
        <w:t xml:space="preserve"> r.</w:t>
      </w:r>
    </w:p>
    <w:p w14:paraId="63F762B7" w14:textId="293DC4CD" w:rsidR="00DB1A25" w:rsidRPr="003A65B1" w:rsidRDefault="00DB1A25" w:rsidP="003A65B1">
      <w:pPr>
        <w:spacing w:line="271" w:lineRule="auto"/>
        <w:ind w:right="-108"/>
        <w:jc w:val="both"/>
        <w:rPr>
          <w:rFonts w:ascii="Arial" w:hAnsi="Arial" w:cs="Arial"/>
          <w:bCs/>
          <w:sz w:val="22"/>
          <w:szCs w:val="22"/>
        </w:rPr>
      </w:pPr>
      <w:r w:rsidRPr="003A65B1">
        <w:rPr>
          <w:rFonts w:ascii="Arial" w:hAnsi="Arial" w:cs="Arial"/>
          <w:bCs/>
          <w:sz w:val="22"/>
          <w:szCs w:val="22"/>
        </w:rPr>
        <w:t>Bieg terminu związania ofertą rozpoczyna się wraz z upływem terminu składania ofert.</w:t>
      </w:r>
    </w:p>
    <w:p w14:paraId="711F8896" w14:textId="77777777" w:rsidR="00BD16C3" w:rsidRPr="003A65B1" w:rsidRDefault="00BD16C3" w:rsidP="003A65B1">
      <w:pPr>
        <w:spacing w:line="271" w:lineRule="auto"/>
        <w:ind w:right="-108"/>
        <w:jc w:val="both"/>
        <w:rPr>
          <w:rFonts w:ascii="Arial" w:hAnsi="Arial" w:cs="Arial"/>
          <w:bCs/>
          <w:sz w:val="22"/>
          <w:szCs w:val="22"/>
        </w:rPr>
      </w:pPr>
    </w:p>
    <w:p w14:paraId="4182ED39" w14:textId="0D07812C" w:rsidR="009615B1" w:rsidRPr="003A65B1" w:rsidRDefault="000778FB"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 xml:space="preserve">Opis </w:t>
      </w:r>
      <w:r w:rsidR="009615B1" w:rsidRPr="003A65B1">
        <w:rPr>
          <w:rFonts w:ascii="Arial" w:hAnsi="Arial" w:cs="Arial"/>
          <w:b/>
          <w:sz w:val="22"/>
          <w:szCs w:val="22"/>
          <w:lang w:eastAsia="en-US"/>
        </w:rPr>
        <w:t>kryteriów oceny ofert wraz z podaniem wag tych kryteriów i sposobu oceny ofert</w:t>
      </w:r>
    </w:p>
    <w:p w14:paraId="3AD313E2" w14:textId="50D77BB7" w:rsidR="006A2699" w:rsidRPr="003A65B1" w:rsidRDefault="003C7B82" w:rsidP="003A65B1">
      <w:pPr>
        <w:spacing w:before="240" w:line="271" w:lineRule="auto"/>
        <w:ind w:right="-108"/>
        <w:jc w:val="both"/>
        <w:rPr>
          <w:rFonts w:ascii="Arial" w:hAnsi="Arial" w:cs="Arial"/>
          <w:sz w:val="22"/>
          <w:szCs w:val="22"/>
        </w:rPr>
      </w:pPr>
      <w:r w:rsidRPr="003A65B1">
        <w:rPr>
          <w:rFonts w:ascii="Arial" w:hAnsi="Arial" w:cs="Arial"/>
          <w:sz w:val="22"/>
          <w:szCs w:val="22"/>
        </w:rPr>
        <w:t>Przy wyb</w:t>
      </w:r>
      <w:r w:rsidR="000778FB" w:rsidRPr="003A65B1">
        <w:rPr>
          <w:rFonts w:ascii="Arial" w:hAnsi="Arial" w:cs="Arial"/>
          <w:sz w:val="22"/>
          <w:szCs w:val="22"/>
        </w:rPr>
        <w:t>orze najkorzystniejszej oferty z</w:t>
      </w:r>
      <w:r w:rsidRPr="003A65B1">
        <w:rPr>
          <w:rFonts w:ascii="Arial" w:hAnsi="Arial" w:cs="Arial"/>
          <w:sz w:val="22"/>
          <w:szCs w:val="22"/>
        </w:rPr>
        <w:t>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3C7B82" w:rsidRPr="003A65B1" w14:paraId="7C8150FB" w14:textId="77777777" w:rsidTr="00A87297">
        <w:tc>
          <w:tcPr>
            <w:tcW w:w="494"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9AFFE9"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Lp.</w:t>
            </w:r>
          </w:p>
        </w:tc>
        <w:tc>
          <w:tcPr>
            <w:tcW w:w="2796"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D58872E" w14:textId="77777777" w:rsidR="003C7B82" w:rsidRPr="003A65B1" w:rsidRDefault="003C7B82" w:rsidP="003A65B1">
            <w:pPr>
              <w:keepNext/>
              <w:spacing w:line="271" w:lineRule="auto"/>
              <w:jc w:val="both"/>
              <w:outlineLvl w:val="2"/>
              <w:rPr>
                <w:rFonts w:ascii="Arial" w:hAnsi="Arial" w:cs="Arial"/>
                <w:sz w:val="22"/>
                <w:szCs w:val="22"/>
              </w:rPr>
            </w:pPr>
            <w:r w:rsidRPr="003A65B1">
              <w:rPr>
                <w:rFonts w:ascii="Arial" w:hAnsi="Arial" w:cs="Arial"/>
                <w:sz w:val="22"/>
                <w:szCs w:val="22"/>
              </w:rPr>
              <w:t>Opis kryterium oceny</w:t>
            </w:r>
          </w:p>
        </w:tc>
        <w:tc>
          <w:tcPr>
            <w:tcW w:w="1710" w:type="pct"/>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846BB03"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Znaczenie (%)</w:t>
            </w:r>
          </w:p>
        </w:tc>
      </w:tr>
      <w:tr w:rsidR="003C7B82" w:rsidRPr="003A65B1" w14:paraId="3E85CE95" w14:textId="77777777" w:rsidTr="00A87297">
        <w:trPr>
          <w:trHeight w:val="388"/>
        </w:trPr>
        <w:tc>
          <w:tcPr>
            <w:tcW w:w="494" w:type="pct"/>
            <w:tcBorders>
              <w:top w:val="single" w:sz="4" w:space="0" w:color="auto"/>
              <w:left w:val="single" w:sz="4" w:space="0" w:color="auto"/>
              <w:bottom w:val="single" w:sz="4" w:space="0" w:color="auto"/>
              <w:right w:val="single" w:sz="4" w:space="0" w:color="auto"/>
            </w:tcBorders>
            <w:hideMark/>
          </w:tcPr>
          <w:p w14:paraId="080CA6CC" w14:textId="77777777" w:rsidR="003C7B82" w:rsidRPr="003A65B1" w:rsidRDefault="003C7B82" w:rsidP="003A65B1">
            <w:pPr>
              <w:spacing w:line="271" w:lineRule="auto"/>
              <w:jc w:val="center"/>
              <w:rPr>
                <w:rFonts w:ascii="Arial" w:hAnsi="Arial" w:cs="Arial"/>
                <w:sz w:val="22"/>
                <w:szCs w:val="22"/>
              </w:rPr>
            </w:pPr>
            <w:r w:rsidRPr="003A65B1">
              <w:rPr>
                <w:rFonts w:ascii="Arial" w:hAnsi="Arial" w:cs="Arial"/>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68678C17" w14:textId="77777777"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 xml:space="preserve"> Cena (koszt)</w:t>
            </w:r>
          </w:p>
        </w:tc>
        <w:tc>
          <w:tcPr>
            <w:tcW w:w="1710" w:type="pct"/>
            <w:tcBorders>
              <w:top w:val="single" w:sz="4" w:space="0" w:color="auto"/>
              <w:left w:val="single" w:sz="4" w:space="0" w:color="auto"/>
              <w:bottom w:val="single" w:sz="4" w:space="0" w:color="auto"/>
              <w:right w:val="single" w:sz="4" w:space="0" w:color="auto"/>
            </w:tcBorders>
            <w:hideMark/>
          </w:tcPr>
          <w:p w14:paraId="67764018" w14:textId="328AA4A8" w:rsidR="003C7B82" w:rsidRPr="003A65B1" w:rsidRDefault="003C7B82" w:rsidP="003A65B1">
            <w:pPr>
              <w:spacing w:line="271" w:lineRule="auto"/>
              <w:jc w:val="both"/>
              <w:rPr>
                <w:rFonts w:ascii="Arial" w:hAnsi="Arial" w:cs="Arial"/>
                <w:sz w:val="22"/>
                <w:szCs w:val="22"/>
              </w:rPr>
            </w:pPr>
            <w:r w:rsidRPr="003A65B1">
              <w:rPr>
                <w:rFonts w:ascii="Arial" w:hAnsi="Arial" w:cs="Arial"/>
                <w:sz w:val="22"/>
                <w:szCs w:val="22"/>
              </w:rPr>
              <w:t>60%</w:t>
            </w:r>
          </w:p>
        </w:tc>
      </w:tr>
      <w:tr w:rsidR="00B06915" w:rsidRPr="003A65B1" w14:paraId="4C1708F5" w14:textId="77777777" w:rsidTr="00A87297">
        <w:tc>
          <w:tcPr>
            <w:tcW w:w="494" w:type="pct"/>
            <w:tcBorders>
              <w:top w:val="single" w:sz="4" w:space="0" w:color="auto"/>
              <w:left w:val="single" w:sz="4" w:space="0" w:color="auto"/>
              <w:bottom w:val="single" w:sz="4" w:space="0" w:color="auto"/>
              <w:right w:val="single" w:sz="4" w:space="0" w:color="auto"/>
            </w:tcBorders>
          </w:tcPr>
          <w:p w14:paraId="14F6F6B5" w14:textId="4207E571" w:rsidR="00B06915" w:rsidRPr="003A65B1" w:rsidRDefault="00DE7FE4" w:rsidP="003A65B1">
            <w:pPr>
              <w:spacing w:line="271" w:lineRule="auto"/>
              <w:jc w:val="center"/>
              <w:rPr>
                <w:rFonts w:ascii="Arial" w:hAnsi="Arial" w:cs="Arial"/>
                <w:sz w:val="22"/>
                <w:szCs w:val="22"/>
              </w:rPr>
            </w:pPr>
            <w:r>
              <w:rPr>
                <w:rFonts w:ascii="Arial" w:hAnsi="Arial" w:cs="Arial"/>
                <w:sz w:val="22"/>
                <w:szCs w:val="22"/>
              </w:rPr>
              <w:t>2</w:t>
            </w:r>
            <w:r w:rsidR="00B06915">
              <w:rPr>
                <w:rFonts w:ascii="Arial" w:hAnsi="Arial" w:cs="Arial"/>
                <w:sz w:val="22"/>
                <w:szCs w:val="22"/>
              </w:rPr>
              <w:t>.</w:t>
            </w:r>
          </w:p>
        </w:tc>
        <w:tc>
          <w:tcPr>
            <w:tcW w:w="2796" w:type="pct"/>
            <w:tcBorders>
              <w:top w:val="single" w:sz="4" w:space="0" w:color="auto"/>
              <w:left w:val="single" w:sz="4" w:space="0" w:color="auto"/>
              <w:bottom w:val="single" w:sz="4" w:space="0" w:color="auto"/>
              <w:right w:val="single" w:sz="4" w:space="0" w:color="auto"/>
            </w:tcBorders>
          </w:tcPr>
          <w:p w14:paraId="61634336" w14:textId="6F9B1580" w:rsidR="00B06915" w:rsidRPr="00B06915" w:rsidRDefault="005E2C2F" w:rsidP="003A65B1">
            <w:pPr>
              <w:spacing w:line="271" w:lineRule="auto"/>
              <w:jc w:val="both"/>
              <w:rPr>
                <w:rFonts w:ascii="Arial" w:hAnsi="Arial" w:cs="Arial"/>
                <w:sz w:val="22"/>
                <w:szCs w:val="22"/>
              </w:rPr>
            </w:pPr>
            <w:r>
              <w:rPr>
                <w:rFonts w:ascii="Arial" w:eastAsia="Calibri" w:hAnsi="Arial" w:cs="Arial"/>
                <w:sz w:val="22"/>
                <w:szCs w:val="22"/>
              </w:rPr>
              <w:t>Gwarancja</w:t>
            </w:r>
          </w:p>
        </w:tc>
        <w:tc>
          <w:tcPr>
            <w:tcW w:w="1710" w:type="pct"/>
            <w:tcBorders>
              <w:top w:val="single" w:sz="4" w:space="0" w:color="auto"/>
              <w:left w:val="single" w:sz="4" w:space="0" w:color="auto"/>
              <w:bottom w:val="single" w:sz="4" w:space="0" w:color="auto"/>
              <w:right w:val="single" w:sz="4" w:space="0" w:color="auto"/>
            </w:tcBorders>
          </w:tcPr>
          <w:p w14:paraId="38165711" w14:textId="3685478C" w:rsidR="00B06915" w:rsidRPr="003A65B1" w:rsidRDefault="00AD7D53" w:rsidP="003A65B1">
            <w:pPr>
              <w:spacing w:line="271" w:lineRule="auto"/>
              <w:jc w:val="both"/>
              <w:rPr>
                <w:rFonts w:ascii="Arial" w:hAnsi="Arial" w:cs="Arial"/>
                <w:sz w:val="22"/>
                <w:szCs w:val="22"/>
              </w:rPr>
            </w:pPr>
            <w:r>
              <w:rPr>
                <w:rFonts w:ascii="Arial" w:hAnsi="Arial" w:cs="Arial"/>
                <w:sz w:val="22"/>
                <w:szCs w:val="22"/>
              </w:rPr>
              <w:t>4</w:t>
            </w:r>
            <w:r w:rsidR="00B06915" w:rsidRPr="003A65B1">
              <w:rPr>
                <w:rFonts w:ascii="Arial" w:hAnsi="Arial" w:cs="Arial"/>
                <w:sz w:val="22"/>
                <w:szCs w:val="22"/>
              </w:rPr>
              <w:t>0%</w:t>
            </w:r>
          </w:p>
        </w:tc>
      </w:tr>
      <w:tr w:rsidR="003C7B82" w:rsidRPr="003A65B1" w14:paraId="6A73D090" w14:textId="77777777" w:rsidTr="00A87297">
        <w:tc>
          <w:tcPr>
            <w:tcW w:w="494" w:type="pct"/>
            <w:tcBorders>
              <w:top w:val="single" w:sz="4" w:space="0" w:color="auto"/>
              <w:left w:val="single" w:sz="4" w:space="0" w:color="auto"/>
              <w:bottom w:val="single" w:sz="4" w:space="0" w:color="auto"/>
              <w:right w:val="single" w:sz="4" w:space="0" w:color="auto"/>
            </w:tcBorders>
          </w:tcPr>
          <w:p w14:paraId="68F2E60B" w14:textId="77777777" w:rsidR="003C7B82" w:rsidRPr="003A65B1" w:rsidRDefault="003C7B82" w:rsidP="003A65B1">
            <w:pPr>
              <w:spacing w:line="271" w:lineRule="auto"/>
              <w:jc w:val="both"/>
              <w:rPr>
                <w:rFonts w:ascii="Arial" w:hAnsi="Arial" w:cs="Arial"/>
                <w:b/>
                <w:sz w:val="22"/>
                <w:szCs w:val="22"/>
              </w:rPr>
            </w:pPr>
          </w:p>
        </w:tc>
        <w:tc>
          <w:tcPr>
            <w:tcW w:w="2796" w:type="pct"/>
            <w:tcBorders>
              <w:top w:val="single" w:sz="4" w:space="0" w:color="auto"/>
              <w:left w:val="single" w:sz="4" w:space="0" w:color="auto"/>
              <w:bottom w:val="single" w:sz="4" w:space="0" w:color="auto"/>
              <w:right w:val="single" w:sz="4" w:space="0" w:color="auto"/>
            </w:tcBorders>
            <w:hideMark/>
          </w:tcPr>
          <w:p w14:paraId="49702091"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Razem</w:t>
            </w:r>
          </w:p>
        </w:tc>
        <w:tc>
          <w:tcPr>
            <w:tcW w:w="1710" w:type="pct"/>
            <w:tcBorders>
              <w:top w:val="single" w:sz="4" w:space="0" w:color="auto"/>
              <w:left w:val="single" w:sz="4" w:space="0" w:color="auto"/>
              <w:bottom w:val="single" w:sz="4" w:space="0" w:color="auto"/>
              <w:right w:val="single" w:sz="4" w:space="0" w:color="auto"/>
            </w:tcBorders>
            <w:hideMark/>
          </w:tcPr>
          <w:p w14:paraId="6D9E3C15" w14:textId="77777777" w:rsidR="003C7B82" w:rsidRPr="003A65B1" w:rsidRDefault="003C7B82" w:rsidP="003A65B1">
            <w:pPr>
              <w:spacing w:line="271" w:lineRule="auto"/>
              <w:jc w:val="both"/>
              <w:rPr>
                <w:rFonts w:ascii="Arial" w:hAnsi="Arial" w:cs="Arial"/>
                <w:b/>
                <w:sz w:val="22"/>
                <w:szCs w:val="22"/>
              </w:rPr>
            </w:pPr>
            <w:r w:rsidRPr="003A65B1">
              <w:rPr>
                <w:rFonts w:ascii="Arial" w:hAnsi="Arial" w:cs="Arial"/>
                <w:b/>
                <w:sz w:val="22"/>
                <w:szCs w:val="22"/>
              </w:rPr>
              <w:t>100%</w:t>
            </w:r>
          </w:p>
        </w:tc>
      </w:tr>
    </w:tbl>
    <w:p w14:paraId="43F48EDA" w14:textId="77777777" w:rsidR="00D54DC1" w:rsidRDefault="00D54DC1" w:rsidP="003A65B1">
      <w:pPr>
        <w:tabs>
          <w:tab w:val="left" w:pos="284"/>
        </w:tabs>
        <w:spacing w:line="271" w:lineRule="auto"/>
        <w:jc w:val="both"/>
        <w:rPr>
          <w:rFonts w:ascii="Arial" w:hAnsi="Arial" w:cs="Arial"/>
          <w:sz w:val="22"/>
          <w:szCs w:val="22"/>
        </w:rPr>
      </w:pPr>
    </w:p>
    <w:p w14:paraId="5935E687" w14:textId="10B9D387" w:rsidR="003C7B82" w:rsidRPr="003A65B1" w:rsidRDefault="003C7B82" w:rsidP="003A65B1">
      <w:pPr>
        <w:tabs>
          <w:tab w:val="left" w:pos="284"/>
        </w:tabs>
        <w:spacing w:line="271" w:lineRule="auto"/>
        <w:jc w:val="both"/>
        <w:rPr>
          <w:rFonts w:ascii="Arial" w:hAnsi="Arial" w:cs="Arial"/>
          <w:sz w:val="22"/>
          <w:szCs w:val="22"/>
        </w:rPr>
      </w:pPr>
      <w:r w:rsidRPr="003A65B1">
        <w:rPr>
          <w:rFonts w:ascii="Arial" w:hAnsi="Arial" w:cs="Arial"/>
          <w:sz w:val="22"/>
          <w:szCs w:val="22"/>
        </w:rPr>
        <w:t xml:space="preserve">Oferty będą oceniane </w:t>
      </w:r>
      <w:r w:rsidR="00024AF6" w:rsidRPr="003A65B1">
        <w:rPr>
          <w:rFonts w:ascii="Arial" w:hAnsi="Arial" w:cs="Arial"/>
          <w:sz w:val="22"/>
          <w:szCs w:val="22"/>
        </w:rPr>
        <w:t xml:space="preserve">przez komisję przetargową </w:t>
      </w:r>
      <w:r w:rsidRPr="003A65B1">
        <w:rPr>
          <w:rFonts w:ascii="Arial" w:hAnsi="Arial" w:cs="Arial"/>
          <w:sz w:val="22"/>
          <w:szCs w:val="22"/>
        </w:rPr>
        <w:t>metodą punktową w skali 100</w:t>
      </w:r>
      <w:r w:rsidR="00024AF6" w:rsidRPr="003A65B1">
        <w:rPr>
          <w:rFonts w:ascii="Arial" w:hAnsi="Arial" w:cs="Arial"/>
          <w:sz w:val="22"/>
          <w:szCs w:val="22"/>
        </w:rPr>
        <w:t>-</w:t>
      </w:r>
      <w:r w:rsidRPr="003A65B1">
        <w:rPr>
          <w:rFonts w:ascii="Arial" w:hAnsi="Arial" w:cs="Arial"/>
          <w:sz w:val="22"/>
          <w:szCs w:val="22"/>
        </w:rPr>
        <w:t xml:space="preserve">punktowej.  </w:t>
      </w:r>
    </w:p>
    <w:p w14:paraId="4C5FB224" w14:textId="77777777" w:rsidR="0093777A" w:rsidRPr="00150AE4" w:rsidRDefault="0093777A" w:rsidP="003A65B1">
      <w:pPr>
        <w:spacing w:line="271" w:lineRule="auto"/>
        <w:ind w:right="-108"/>
        <w:jc w:val="both"/>
        <w:rPr>
          <w:rFonts w:ascii="Arial" w:eastAsiaTheme="majorEastAsia" w:hAnsi="Arial" w:cs="Arial"/>
          <w:bCs/>
          <w:i/>
          <w:color w:val="002060"/>
          <w:sz w:val="22"/>
          <w:szCs w:val="22"/>
          <w:lang w:eastAsia="en-US"/>
        </w:rPr>
      </w:pPr>
    </w:p>
    <w:p w14:paraId="7B883F20" w14:textId="0C06AA75" w:rsidR="00150AE4" w:rsidRDefault="00150AE4" w:rsidP="00150AE4">
      <w:pPr>
        <w:jc w:val="center"/>
        <w:rPr>
          <w:rFonts w:ascii="Arial" w:hAnsi="Arial" w:cs="Arial"/>
          <w:b/>
          <w:sz w:val="22"/>
          <w:szCs w:val="22"/>
        </w:rPr>
      </w:pPr>
      <w:r w:rsidRPr="00150AE4">
        <w:rPr>
          <w:rFonts w:ascii="Arial" w:hAnsi="Arial" w:cs="Arial"/>
          <w:b/>
          <w:sz w:val="22"/>
          <w:szCs w:val="22"/>
        </w:rPr>
        <w:t>I kryterium: Cena za wykonanie zadania – 60 punktów</w:t>
      </w:r>
    </w:p>
    <w:p w14:paraId="228E104D" w14:textId="77777777" w:rsidR="00150AE4" w:rsidRPr="00150AE4" w:rsidRDefault="00150AE4" w:rsidP="00150AE4">
      <w:pPr>
        <w:jc w:val="center"/>
        <w:rPr>
          <w:rFonts w:ascii="Arial" w:hAnsi="Arial" w:cs="Arial"/>
          <w:b/>
          <w:sz w:val="22"/>
          <w:szCs w:val="22"/>
        </w:rPr>
      </w:pPr>
    </w:p>
    <w:p w14:paraId="34EAA2EB" w14:textId="0B02F6D3" w:rsidR="00150AE4" w:rsidRPr="00150AE4" w:rsidRDefault="00150AE4" w:rsidP="00150AE4">
      <w:pPr>
        <w:jc w:val="both"/>
        <w:rPr>
          <w:rFonts w:ascii="Arial" w:hAnsi="Arial" w:cs="Arial"/>
          <w:bCs/>
          <w:sz w:val="22"/>
          <w:szCs w:val="22"/>
        </w:rPr>
      </w:pPr>
      <w:r w:rsidRPr="00150AE4">
        <w:rPr>
          <w:rFonts w:ascii="Arial" w:hAnsi="Arial" w:cs="Arial"/>
          <w:bCs/>
          <w:sz w:val="22"/>
          <w:szCs w:val="22"/>
        </w:rPr>
        <w:t xml:space="preserve">Cenę należy ustalić, jako cenę brutto w oparciu o przedstawiony </w:t>
      </w:r>
      <w:r w:rsidR="00E334D9">
        <w:rPr>
          <w:rFonts w:ascii="Arial" w:hAnsi="Arial" w:cs="Arial"/>
          <w:bCs/>
          <w:sz w:val="22"/>
          <w:szCs w:val="22"/>
        </w:rPr>
        <w:t>przedmiar robót</w:t>
      </w:r>
      <w:r w:rsidRPr="00150AE4">
        <w:rPr>
          <w:rFonts w:ascii="Arial" w:hAnsi="Arial" w:cs="Arial"/>
          <w:bCs/>
          <w:sz w:val="22"/>
          <w:szCs w:val="22"/>
        </w:rPr>
        <w:t xml:space="preserve">. </w:t>
      </w:r>
    </w:p>
    <w:p w14:paraId="52EF4493" w14:textId="77777777" w:rsidR="00E334D9" w:rsidRPr="00E334D9" w:rsidRDefault="00E334D9" w:rsidP="00E334D9">
      <w:pPr>
        <w:jc w:val="both"/>
        <w:rPr>
          <w:rFonts w:ascii="Arial" w:hAnsi="Arial" w:cs="Arial"/>
          <w:bCs/>
          <w:sz w:val="22"/>
          <w:szCs w:val="22"/>
        </w:rPr>
      </w:pPr>
      <w:r w:rsidRPr="00E334D9">
        <w:rPr>
          <w:rFonts w:ascii="Arial" w:hAnsi="Arial" w:cs="Arial"/>
          <w:bCs/>
          <w:sz w:val="22"/>
          <w:szCs w:val="22"/>
        </w:rPr>
        <w:t>W tym celu Oferent wpisze ceny brutto w sporządzony formularz ofertowy.</w:t>
      </w:r>
    </w:p>
    <w:p w14:paraId="219A4FD2" w14:textId="4AB3789D" w:rsidR="00E334D9" w:rsidRPr="00E334D9" w:rsidRDefault="00E334D9" w:rsidP="00E334D9">
      <w:pPr>
        <w:jc w:val="both"/>
        <w:rPr>
          <w:rFonts w:ascii="Arial" w:hAnsi="Arial" w:cs="Arial"/>
          <w:bCs/>
          <w:sz w:val="22"/>
          <w:szCs w:val="22"/>
        </w:rPr>
      </w:pPr>
      <w:r w:rsidRPr="00E334D9">
        <w:rPr>
          <w:rFonts w:ascii="Arial" w:hAnsi="Arial" w:cs="Arial"/>
          <w:bCs/>
          <w:sz w:val="22"/>
          <w:szCs w:val="22"/>
        </w:rPr>
        <w:t>W ramach kryterium "Cena za wykonanie zadania" porównywane będą ceny brutto za cały zakres zamówienia wynikające z oferty.</w:t>
      </w:r>
    </w:p>
    <w:p w14:paraId="2878D854" w14:textId="37F4F04D" w:rsidR="00150AE4" w:rsidRDefault="00E334D9" w:rsidP="00E334D9">
      <w:pPr>
        <w:jc w:val="both"/>
        <w:rPr>
          <w:rFonts w:ascii="Arial" w:hAnsi="Arial" w:cs="Arial"/>
          <w:bCs/>
          <w:sz w:val="22"/>
          <w:szCs w:val="22"/>
        </w:rPr>
      </w:pPr>
      <w:r w:rsidRPr="00E334D9">
        <w:rPr>
          <w:rFonts w:ascii="Arial" w:hAnsi="Arial" w:cs="Arial"/>
          <w:bCs/>
          <w:sz w:val="22"/>
          <w:szCs w:val="22"/>
        </w:rPr>
        <w:t>Punktacja za ceny ofert odbędzie się wg wzoru</w:t>
      </w:r>
      <w:r w:rsidR="00150AE4" w:rsidRPr="00150AE4">
        <w:rPr>
          <w:rFonts w:ascii="Arial" w:hAnsi="Arial" w:cs="Arial"/>
          <w:bCs/>
          <w:sz w:val="22"/>
          <w:szCs w:val="22"/>
        </w:rPr>
        <w:t>:</w:t>
      </w:r>
    </w:p>
    <w:p w14:paraId="604D8BF2" w14:textId="77777777" w:rsidR="001C5A5A" w:rsidRDefault="001C5A5A" w:rsidP="00E334D9">
      <w:pPr>
        <w:jc w:val="both"/>
        <w:rPr>
          <w:rFonts w:ascii="Arial" w:hAnsi="Arial" w:cs="Arial"/>
          <w:bCs/>
          <w:sz w:val="22"/>
          <w:szCs w:val="22"/>
        </w:rPr>
      </w:pPr>
    </w:p>
    <w:p w14:paraId="5A16A269" w14:textId="7DCA1FB4" w:rsidR="00E334D9" w:rsidRPr="00E334D9" w:rsidRDefault="00EA23A8" w:rsidP="00EA23A8">
      <w:pPr>
        <w:rPr>
          <w:rFonts w:ascii="Arial" w:hAnsi="Arial" w:cs="Arial"/>
          <w:bCs/>
          <w:sz w:val="22"/>
          <w:szCs w:val="22"/>
        </w:rPr>
      </w:pPr>
      <w:r>
        <w:rPr>
          <w:rFonts w:ascii="Arial" w:hAnsi="Arial" w:cs="Arial"/>
          <w:bCs/>
          <w:sz w:val="22"/>
          <w:szCs w:val="22"/>
        </w:rPr>
        <w:t xml:space="preserve">                                                   </w:t>
      </w:r>
      <w:r w:rsidR="00E334D9" w:rsidRPr="00E334D9">
        <w:rPr>
          <w:rFonts w:ascii="Arial" w:hAnsi="Arial" w:cs="Arial"/>
          <w:bCs/>
          <w:sz w:val="22"/>
          <w:szCs w:val="22"/>
        </w:rPr>
        <w:t>Najniższa cena oferty</w:t>
      </w:r>
    </w:p>
    <w:p w14:paraId="31617E85" w14:textId="5334B422" w:rsidR="00E334D9" w:rsidRPr="00E334D9" w:rsidRDefault="00E334D9" w:rsidP="00E334D9">
      <w:pPr>
        <w:jc w:val="center"/>
        <w:rPr>
          <w:rFonts w:ascii="Arial" w:hAnsi="Arial" w:cs="Arial"/>
          <w:bCs/>
          <w:sz w:val="22"/>
          <w:szCs w:val="22"/>
        </w:rPr>
      </w:pPr>
      <w:proofErr w:type="spellStart"/>
      <w:r w:rsidRPr="00E334D9">
        <w:rPr>
          <w:rFonts w:ascii="Arial" w:hAnsi="Arial" w:cs="Arial"/>
          <w:bCs/>
          <w:sz w:val="22"/>
          <w:szCs w:val="22"/>
        </w:rPr>
        <w:t>Pc</w:t>
      </w:r>
      <w:proofErr w:type="spellEnd"/>
      <w:r w:rsidRPr="00E334D9">
        <w:rPr>
          <w:rFonts w:ascii="Arial" w:hAnsi="Arial" w:cs="Arial"/>
          <w:bCs/>
          <w:sz w:val="22"/>
          <w:szCs w:val="22"/>
        </w:rPr>
        <w:t xml:space="preserve"> = --------------------------------------</w:t>
      </w:r>
      <w:r w:rsidR="00EA23A8">
        <w:rPr>
          <w:rFonts w:ascii="Arial" w:hAnsi="Arial" w:cs="Arial"/>
          <w:bCs/>
          <w:sz w:val="22"/>
          <w:szCs w:val="22"/>
        </w:rPr>
        <w:t>----</w:t>
      </w:r>
      <w:r w:rsidRPr="00E334D9">
        <w:rPr>
          <w:rFonts w:ascii="Arial" w:hAnsi="Arial" w:cs="Arial"/>
          <w:bCs/>
          <w:sz w:val="22"/>
          <w:szCs w:val="22"/>
        </w:rPr>
        <w:t>- x 100 x 60%</w:t>
      </w:r>
    </w:p>
    <w:p w14:paraId="043F8F22" w14:textId="264817FF" w:rsidR="00E334D9" w:rsidRPr="00E334D9" w:rsidRDefault="00EA23A8" w:rsidP="00EA23A8">
      <w:pPr>
        <w:rPr>
          <w:rFonts w:ascii="Arial" w:hAnsi="Arial" w:cs="Arial"/>
          <w:bCs/>
          <w:sz w:val="22"/>
          <w:szCs w:val="22"/>
        </w:rPr>
      </w:pPr>
      <w:r>
        <w:rPr>
          <w:rFonts w:ascii="Arial" w:hAnsi="Arial" w:cs="Arial"/>
          <w:bCs/>
          <w:sz w:val="22"/>
          <w:szCs w:val="22"/>
        </w:rPr>
        <w:t xml:space="preserve">                                                    </w:t>
      </w:r>
      <w:r w:rsidR="00E334D9" w:rsidRPr="00E334D9">
        <w:rPr>
          <w:rFonts w:ascii="Arial" w:hAnsi="Arial" w:cs="Arial"/>
          <w:bCs/>
          <w:sz w:val="22"/>
          <w:szCs w:val="22"/>
        </w:rPr>
        <w:t>Cena badanej oferty</w:t>
      </w:r>
    </w:p>
    <w:p w14:paraId="19FDAD48" w14:textId="77777777" w:rsidR="006A2699" w:rsidRDefault="006A2699" w:rsidP="002E55E3">
      <w:pPr>
        <w:rPr>
          <w:rFonts w:ascii="Arial" w:hAnsi="Arial" w:cs="Arial"/>
          <w:b/>
          <w:sz w:val="22"/>
          <w:szCs w:val="22"/>
        </w:rPr>
      </w:pPr>
    </w:p>
    <w:p w14:paraId="3EAF108F" w14:textId="4EAE9101" w:rsidR="00150AE4" w:rsidRDefault="00150AE4" w:rsidP="00150AE4">
      <w:pPr>
        <w:jc w:val="center"/>
        <w:rPr>
          <w:rFonts w:ascii="Arial" w:hAnsi="Arial" w:cs="Arial"/>
          <w:b/>
          <w:sz w:val="22"/>
          <w:szCs w:val="22"/>
        </w:rPr>
      </w:pPr>
      <w:r w:rsidRPr="00150AE4">
        <w:rPr>
          <w:rFonts w:ascii="Arial" w:hAnsi="Arial" w:cs="Arial"/>
          <w:b/>
          <w:sz w:val="22"/>
          <w:szCs w:val="22"/>
        </w:rPr>
        <w:t>II kryterium: Gwarancja – 40 punktów</w:t>
      </w:r>
    </w:p>
    <w:p w14:paraId="0103F30E" w14:textId="77777777" w:rsidR="00150AE4" w:rsidRPr="00150AE4" w:rsidRDefault="00150AE4" w:rsidP="00150AE4">
      <w:pPr>
        <w:jc w:val="center"/>
        <w:rPr>
          <w:rFonts w:ascii="Arial" w:hAnsi="Arial" w:cs="Arial"/>
          <w:b/>
          <w:sz w:val="22"/>
          <w:szCs w:val="22"/>
        </w:rPr>
      </w:pPr>
    </w:p>
    <w:p w14:paraId="26EE7A4E" w14:textId="77777777" w:rsidR="00E334D9" w:rsidRDefault="00E334D9" w:rsidP="00E334D9">
      <w:pPr>
        <w:jc w:val="both"/>
        <w:rPr>
          <w:rFonts w:ascii="Arial" w:hAnsi="Arial" w:cs="Arial"/>
          <w:bCs/>
          <w:sz w:val="22"/>
          <w:szCs w:val="22"/>
        </w:rPr>
      </w:pPr>
      <w:r w:rsidRPr="00E334D9">
        <w:rPr>
          <w:rFonts w:ascii="Arial" w:hAnsi="Arial" w:cs="Arial"/>
          <w:bCs/>
          <w:sz w:val="22"/>
          <w:szCs w:val="22"/>
        </w:rPr>
        <w:t>Punktacja za „Gwarancję”.</w:t>
      </w:r>
    </w:p>
    <w:p w14:paraId="725FFE41" w14:textId="74ED487F" w:rsidR="00E334D9" w:rsidRPr="00E334D9" w:rsidRDefault="00E334D9" w:rsidP="00E334D9">
      <w:pPr>
        <w:jc w:val="both"/>
        <w:rPr>
          <w:rFonts w:ascii="Arial" w:hAnsi="Arial" w:cs="Arial"/>
          <w:bCs/>
          <w:sz w:val="22"/>
          <w:szCs w:val="22"/>
        </w:rPr>
      </w:pPr>
      <w:r w:rsidRPr="00E334D9">
        <w:rPr>
          <w:rFonts w:ascii="Arial" w:hAnsi="Arial" w:cs="Arial"/>
          <w:bCs/>
          <w:sz w:val="22"/>
          <w:szCs w:val="22"/>
        </w:rPr>
        <w:t>Ocena ofert będzie dokonana przez członków komisji i będzie przebiegała następująco:</w:t>
      </w:r>
    </w:p>
    <w:p w14:paraId="67AA09CF" w14:textId="77777777" w:rsidR="00E334D9" w:rsidRPr="00E334D9" w:rsidRDefault="00E334D9" w:rsidP="00E334D9">
      <w:pPr>
        <w:jc w:val="both"/>
        <w:rPr>
          <w:rFonts w:ascii="Arial" w:hAnsi="Arial" w:cs="Arial"/>
          <w:bCs/>
          <w:sz w:val="22"/>
          <w:szCs w:val="22"/>
        </w:rPr>
      </w:pPr>
      <w:r w:rsidRPr="00E334D9">
        <w:rPr>
          <w:rFonts w:ascii="Arial" w:hAnsi="Arial" w:cs="Arial"/>
          <w:bCs/>
          <w:sz w:val="22"/>
          <w:szCs w:val="22"/>
        </w:rPr>
        <w:t>Punktacja za udzieloną gwarancję odbędzie się wg wzoru:</w:t>
      </w:r>
    </w:p>
    <w:p w14:paraId="01474742" w14:textId="77777777" w:rsidR="00E334D9" w:rsidRPr="00E334D9" w:rsidRDefault="00E334D9" w:rsidP="00E334D9">
      <w:pPr>
        <w:jc w:val="both"/>
        <w:rPr>
          <w:rFonts w:ascii="Arial" w:hAnsi="Arial" w:cs="Arial"/>
          <w:bCs/>
          <w:sz w:val="22"/>
          <w:szCs w:val="22"/>
        </w:rPr>
      </w:pPr>
    </w:p>
    <w:p w14:paraId="26856886" w14:textId="77777777" w:rsidR="00E334D9" w:rsidRPr="00E334D9" w:rsidRDefault="00E334D9" w:rsidP="00E334D9">
      <w:pPr>
        <w:jc w:val="both"/>
        <w:rPr>
          <w:rFonts w:ascii="Arial" w:hAnsi="Arial" w:cs="Arial"/>
          <w:bCs/>
          <w:sz w:val="22"/>
          <w:szCs w:val="22"/>
        </w:rPr>
      </w:pPr>
      <w:r w:rsidRPr="00E334D9">
        <w:rPr>
          <w:rFonts w:ascii="Arial" w:hAnsi="Arial" w:cs="Arial"/>
          <w:bCs/>
          <w:sz w:val="22"/>
          <w:szCs w:val="22"/>
        </w:rPr>
        <w:t>Uwaga!</w:t>
      </w:r>
    </w:p>
    <w:p w14:paraId="6707A356" w14:textId="77777777" w:rsidR="00E334D9" w:rsidRPr="00E334D9" w:rsidRDefault="00E334D9" w:rsidP="00E334D9">
      <w:pPr>
        <w:jc w:val="both"/>
        <w:rPr>
          <w:rFonts w:ascii="Arial" w:hAnsi="Arial" w:cs="Arial"/>
          <w:bCs/>
          <w:sz w:val="22"/>
          <w:szCs w:val="22"/>
        </w:rPr>
      </w:pPr>
      <w:r w:rsidRPr="00E334D9">
        <w:rPr>
          <w:rFonts w:ascii="Arial" w:hAnsi="Arial" w:cs="Arial"/>
          <w:bCs/>
          <w:sz w:val="22"/>
          <w:szCs w:val="22"/>
        </w:rPr>
        <w:t xml:space="preserve">Maksymalny okres udzielonej gwarancji na przedmiot zamówienia nie może być dłuższy niż </w:t>
      </w:r>
    </w:p>
    <w:p w14:paraId="2B120A99" w14:textId="77777777" w:rsidR="00E334D9" w:rsidRPr="00E334D9" w:rsidRDefault="00E334D9" w:rsidP="00E334D9">
      <w:pPr>
        <w:jc w:val="both"/>
        <w:rPr>
          <w:rFonts w:ascii="Arial" w:hAnsi="Arial" w:cs="Arial"/>
          <w:bCs/>
          <w:sz w:val="22"/>
          <w:szCs w:val="22"/>
        </w:rPr>
      </w:pPr>
      <w:r w:rsidRPr="00E334D9">
        <w:rPr>
          <w:rFonts w:ascii="Arial" w:hAnsi="Arial" w:cs="Arial"/>
          <w:bCs/>
          <w:sz w:val="22"/>
          <w:szCs w:val="22"/>
        </w:rPr>
        <w:t>5 lat i krótszy niż 3 lata.</w:t>
      </w:r>
    </w:p>
    <w:p w14:paraId="6E2D6466" w14:textId="77777777" w:rsidR="00E334D9" w:rsidRPr="00E334D9" w:rsidRDefault="00E334D9" w:rsidP="00E334D9">
      <w:pPr>
        <w:jc w:val="both"/>
        <w:rPr>
          <w:rFonts w:ascii="Arial" w:hAnsi="Arial" w:cs="Arial"/>
          <w:bCs/>
          <w:sz w:val="22"/>
          <w:szCs w:val="22"/>
        </w:rPr>
      </w:pPr>
    </w:p>
    <w:p w14:paraId="45775812" w14:textId="38378F09" w:rsidR="00E334D9" w:rsidRPr="00E334D9" w:rsidRDefault="00F341B5" w:rsidP="00F341B5">
      <w:pPr>
        <w:rPr>
          <w:rFonts w:ascii="Arial" w:hAnsi="Arial" w:cs="Arial"/>
          <w:bCs/>
          <w:sz w:val="22"/>
          <w:szCs w:val="22"/>
        </w:rPr>
      </w:pPr>
      <w:r>
        <w:rPr>
          <w:rFonts w:ascii="Arial" w:hAnsi="Arial" w:cs="Arial"/>
          <w:bCs/>
          <w:sz w:val="22"/>
          <w:szCs w:val="22"/>
        </w:rPr>
        <w:t xml:space="preserve">                               </w:t>
      </w:r>
      <w:r w:rsidR="00E334D9" w:rsidRPr="00E334D9">
        <w:rPr>
          <w:rFonts w:ascii="Arial" w:hAnsi="Arial" w:cs="Arial"/>
          <w:bCs/>
          <w:sz w:val="22"/>
          <w:szCs w:val="22"/>
        </w:rPr>
        <w:t>Termin udzielonej gwarancji przez Wykonawcę</w:t>
      </w:r>
    </w:p>
    <w:p w14:paraId="0E7A8D00" w14:textId="5CEE78B1" w:rsidR="00E334D9" w:rsidRPr="00E334D9" w:rsidRDefault="00E334D9" w:rsidP="00E334D9">
      <w:pPr>
        <w:jc w:val="center"/>
        <w:rPr>
          <w:rFonts w:ascii="Arial" w:hAnsi="Arial" w:cs="Arial"/>
          <w:bCs/>
          <w:sz w:val="22"/>
          <w:szCs w:val="22"/>
        </w:rPr>
      </w:pPr>
      <w:r w:rsidRPr="00E334D9">
        <w:rPr>
          <w:rFonts w:ascii="Arial" w:hAnsi="Arial" w:cs="Arial"/>
          <w:bCs/>
          <w:sz w:val="22"/>
          <w:szCs w:val="22"/>
        </w:rPr>
        <w:t>Pt =---------------------------------------------------------------</w:t>
      </w:r>
      <w:r w:rsidR="00F341B5">
        <w:rPr>
          <w:rFonts w:ascii="Arial" w:hAnsi="Arial" w:cs="Arial"/>
          <w:bCs/>
          <w:sz w:val="22"/>
          <w:szCs w:val="22"/>
        </w:rPr>
        <w:t>-----------</w:t>
      </w:r>
      <w:r w:rsidRPr="00E334D9">
        <w:rPr>
          <w:rFonts w:ascii="Arial" w:hAnsi="Arial" w:cs="Arial"/>
          <w:bCs/>
          <w:sz w:val="22"/>
          <w:szCs w:val="22"/>
        </w:rPr>
        <w:t xml:space="preserve"> x 100 x 40%</w:t>
      </w:r>
    </w:p>
    <w:p w14:paraId="103F7986" w14:textId="3F34DD68" w:rsidR="006A2699" w:rsidRDefault="00F341B5" w:rsidP="00F341B5">
      <w:pPr>
        <w:rPr>
          <w:rFonts w:ascii="Arial" w:hAnsi="Arial" w:cs="Arial"/>
          <w:bCs/>
          <w:sz w:val="22"/>
          <w:szCs w:val="22"/>
        </w:rPr>
      </w:pPr>
      <w:r>
        <w:rPr>
          <w:rFonts w:ascii="Arial" w:hAnsi="Arial" w:cs="Arial"/>
          <w:bCs/>
          <w:sz w:val="22"/>
          <w:szCs w:val="22"/>
        </w:rPr>
        <w:t xml:space="preserve">                                    </w:t>
      </w:r>
      <w:r w:rsidR="00E334D9" w:rsidRPr="00E334D9">
        <w:rPr>
          <w:rFonts w:ascii="Arial" w:hAnsi="Arial" w:cs="Arial"/>
          <w:bCs/>
          <w:sz w:val="22"/>
          <w:szCs w:val="22"/>
        </w:rPr>
        <w:t>Maksymalny okres gwarancji (5 lat)</w:t>
      </w:r>
    </w:p>
    <w:p w14:paraId="692D305E" w14:textId="77777777" w:rsidR="00E334D9" w:rsidRDefault="00E334D9" w:rsidP="00E334D9">
      <w:pPr>
        <w:jc w:val="center"/>
        <w:rPr>
          <w:rFonts w:ascii="Arial" w:hAnsi="Arial" w:cs="Arial"/>
          <w:sz w:val="22"/>
          <w:szCs w:val="22"/>
        </w:rPr>
      </w:pPr>
    </w:p>
    <w:p w14:paraId="1CCEE20C" w14:textId="3C9A8DD2" w:rsidR="00AD7D53" w:rsidRPr="00AD7D53" w:rsidRDefault="00AD7D53" w:rsidP="00150AE4">
      <w:pPr>
        <w:jc w:val="both"/>
        <w:rPr>
          <w:rFonts w:ascii="Arial" w:hAnsi="Arial" w:cs="Arial"/>
          <w:sz w:val="22"/>
          <w:szCs w:val="22"/>
        </w:rPr>
      </w:pPr>
      <w:r w:rsidRPr="00AD7D53">
        <w:rPr>
          <w:rFonts w:ascii="Arial" w:hAnsi="Arial" w:cs="Arial"/>
          <w:sz w:val="22"/>
          <w:szCs w:val="22"/>
        </w:rPr>
        <w:t>Za najkorzystniejszą ofertę zostanie uznana ta, która spełni wszystkie warunki postawione w niniejszej SWZ oraz uzyska łącznie największą liczbę punktów (P) wyliczoną zgodnie z poniższym wzorem, stanowiących sumę punktów przyznanych w ramach każdego z podanych kryteriów:</w:t>
      </w:r>
    </w:p>
    <w:p w14:paraId="47C2A393" w14:textId="47D756FE" w:rsidR="00AD7D53" w:rsidRPr="00AD7D53" w:rsidRDefault="00AD7D53" w:rsidP="00150AE4">
      <w:pPr>
        <w:jc w:val="both"/>
        <w:rPr>
          <w:rFonts w:ascii="Arial" w:hAnsi="Arial" w:cs="Arial"/>
          <w:sz w:val="22"/>
          <w:szCs w:val="22"/>
        </w:rPr>
      </w:pPr>
      <w:r w:rsidRPr="00AD7D53">
        <w:rPr>
          <w:rFonts w:ascii="Arial" w:hAnsi="Arial" w:cs="Arial"/>
          <w:sz w:val="22"/>
          <w:szCs w:val="22"/>
        </w:rPr>
        <w:t>P = PC + P</w:t>
      </w:r>
      <w:r w:rsidR="005E2C2F">
        <w:rPr>
          <w:rFonts w:ascii="Arial" w:hAnsi="Arial" w:cs="Arial"/>
          <w:sz w:val="22"/>
          <w:szCs w:val="22"/>
        </w:rPr>
        <w:t>G</w:t>
      </w:r>
    </w:p>
    <w:p w14:paraId="110A279B"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t xml:space="preserve">gdzie: </w:t>
      </w:r>
    </w:p>
    <w:p w14:paraId="4D9E19AF" w14:textId="77777777" w:rsidR="00AD7D53" w:rsidRPr="00AD7D53" w:rsidRDefault="00AD7D53" w:rsidP="00150AE4">
      <w:pPr>
        <w:jc w:val="both"/>
        <w:rPr>
          <w:rFonts w:ascii="Arial" w:hAnsi="Arial" w:cs="Arial"/>
          <w:sz w:val="22"/>
          <w:szCs w:val="22"/>
        </w:rPr>
      </w:pPr>
      <w:r w:rsidRPr="00AD7D53">
        <w:rPr>
          <w:rFonts w:ascii="Arial" w:hAnsi="Arial" w:cs="Arial"/>
          <w:sz w:val="22"/>
          <w:szCs w:val="22"/>
        </w:rPr>
        <w:t xml:space="preserve">PC - liczba punktów przyznana ofercie ocenianej w kryterium „Cena” </w:t>
      </w:r>
    </w:p>
    <w:p w14:paraId="38C0194A" w14:textId="17A614AB" w:rsidR="00AD7D53" w:rsidRPr="00AD7D53" w:rsidRDefault="00AD7D53" w:rsidP="00150AE4">
      <w:pPr>
        <w:jc w:val="both"/>
        <w:rPr>
          <w:rFonts w:ascii="Arial" w:hAnsi="Arial" w:cs="Arial"/>
          <w:sz w:val="22"/>
          <w:szCs w:val="22"/>
        </w:rPr>
      </w:pPr>
      <w:r w:rsidRPr="00AD7D53">
        <w:rPr>
          <w:rFonts w:ascii="Arial" w:hAnsi="Arial" w:cs="Arial"/>
          <w:sz w:val="22"/>
          <w:szCs w:val="22"/>
        </w:rPr>
        <w:t>P</w:t>
      </w:r>
      <w:r w:rsidR="005E2C2F">
        <w:rPr>
          <w:rFonts w:ascii="Arial" w:hAnsi="Arial" w:cs="Arial"/>
          <w:sz w:val="22"/>
          <w:szCs w:val="22"/>
        </w:rPr>
        <w:t>G</w:t>
      </w:r>
      <w:r w:rsidRPr="00AD7D53">
        <w:rPr>
          <w:rFonts w:ascii="Arial" w:hAnsi="Arial" w:cs="Arial"/>
          <w:sz w:val="22"/>
          <w:szCs w:val="22"/>
        </w:rPr>
        <w:t xml:space="preserve"> - liczba punktów przyznana ofercie ocenianej w kryterium „</w:t>
      </w:r>
      <w:r w:rsidR="005E2C2F">
        <w:rPr>
          <w:rFonts w:ascii="Arial" w:hAnsi="Arial" w:cs="Arial"/>
          <w:sz w:val="22"/>
          <w:szCs w:val="22"/>
        </w:rPr>
        <w:t>Gwarancja</w:t>
      </w:r>
      <w:r w:rsidRPr="00AD7D53">
        <w:rPr>
          <w:rFonts w:ascii="Arial" w:hAnsi="Arial" w:cs="Arial"/>
          <w:sz w:val="22"/>
          <w:szCs w:val="22"/>
        </w:rPr>
        <w:t>”</w:t>
      </w:r>
    </w:p>
    <w:p w14:paraId="1EFFEBD8" w14:textId="77777777" w:rsidR="00D54DC1" w:rsidRPr="00AD7D53" w:rsidRDefault="00D54DC1" w:rsidP="00AD7D53">
      <w:pPr>
        <w:rPr>
          <w:rFonts w:ascii="Arial" w:hAnsi="Arial" w:cs="Arial"/>
        </w:rPr>
      </w:pPr>
    </w:p>
    <w:p w14:paraId="3248E30D" w14:textId="0AD21A2D" w:rsidR="005F5D93" w:rsidRPr="00D65238" w:rsidRDefault="00F03965" w:rsidP="00D65238">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P</w:t>
      </w:r>
      <w:r w:rsidR="009615B1" w:rsidRPr="003A65B1">
        <w:rPr>
          <w:rFonts w:ascii="Arial" w:hAnsi="Arial" w:cs="Arial"/>
          <w:b/>
          <w:sz w:val="22"/>
          <w:szCs w:val="22"/>
          <w:lang w:eastAsia="en-US"/>
        </w:rPr>
        <w:t>rojektowane postanowienia umowy w sprawie zamówienia publicznego, które zostaną wprowadzone do umowy w sprawie zamówienia publicznego</w:t>
      </w:r>
    </w:p>
    <w:p w14:paraId="555B6718" w14:textId="15E5F731" w:rsidR="00660A68" w:rsidRPr="003A65B1" w:rsidRDefault="00545239" w:rsidP="003A65B1">
      <w:pPr>
        <w:spacing w:line="271" w:lineRule="auto"/>
        <w:ind w:right="-108"/>
        <w:jc w:val="both"/>
        <w:rPr>
          <w:rFonts w:ascii="Arial" w:hAnsi="Arial" w:cs="Arial"/>
          <w:sz w:val="22"/>
          <w:szCs w:val="22"/>
        </w:rPr>
      </w:pPr>
      <w:r w:rsidRPr="003A65B1">
        <w:rPr>
          <w:rFonts w:ascii="Arial" w:hAnsi="Arial" w:cs="Arial"/>
          <w:sz w:val="22"/>
          <w:szCs w:val="22"/>
        </w:rPr>
        <w:t>Projektowane postanowienia umowy stanowią załącznik</w:t>
      </w:r>
      <w:r w:rsidR="00660A68" w:rsidRPr="003A65B1">
        <w:rPr>
          <w:rFonts w:ascii="Arial" w:hAnsi="Arial" w:cs="Arial"/>
          <w:sz w:val="22"/>
          <w:szCs w:val="22"/>
        </w:rPr>
        <w:t xml:space="preserve"> nr </w:t>
      </w:r>
      <w:r w:rsidR="00B06915">
        <w:rPr>
          <w:rFonts w:ascii="Arial" w:hAnsi="Arial" w:cs="Arial"/>
          <w:sz w:val="22"/>
          <w:szCs w:val="22"/>
        </w:rPr>
        <w:t>3</w:t>
      </w:r>
      <w:r w:rsidRPr="003A65B1">
        <w:rPr>
          <w:rFonts w:ascii="Arial" w:hAnsi="Arial" w:cs="Arial"/>
          <w:sz w:val="22"/>
          <w:szCs w:val="22"/>
        </w:rPr>
        <w:t xml:space="preserve"> do S</w:t>
      </w:r>
      <w:r w:rsidR="00660A68" w:rsidRPr="003A65B1">
        <w:rPr>
          <w:rFonts w:ascii="Arial" w:hAnsi="Arial" w:cs="Arial"/>
          <w:sz w:val="22"/>
          <w:szCs w:val="22"/>
        </w:rPr>
        <w:t xml:space="preserve">WZ. </w:t>
      </w:r>
    </w:p>
    <w:p w14:paraId="581528AA" w14:textId="719EAA3F" w:rsidR="00067B80" w:rsidRPr="003A65B1" w:rsidRDefault="00067B80" w:rsidP="003A65B1">
      <w:pPr>
        <w:spacing w:line="271" w:lineRule="auto"/>
        <w:ind w:right="-108"/>
        <w:jc w:val="both"/>
        <w:rPr>
          <w:rFonts w:ascii="Arial" w:hAnsi="Arial" w:cs="Arial"/>
          <w:b/>
          <w:sz w:val="22"/>
          <w:szCs w:val="22"/>
        </w:rPr>
      </w:pPr>
      <w:r w:rsidRPr="003A65B1">
        <w:rPr>
          <w:rFonts w:ascii="Arial" w:hAnsi="Arial" w:cs="Arial"/>
          <w:b/>
          <w:sz w:val="22"/>
          <w:szCs w:val="22"/>
        </w:rPr>
        <w:t>Złożenie oferty jest j</w:t>
      </w:r>
      <w:r w:rsidR="000521B3" w:rsidRPr="003A65B1">
        <w:rPr>
          <w:rFonts w:ascii="Arial" w:hAnsi="Arial" w:cs="Arial"/>
          <w:b/>
          <w:sz w:val="22"/>
          <w:szCs w:val="22"/>
        </w:rPr>
        <w:t>ednoznaczne z akceptacją przez w</w:t>
      </w:r>
      <w:r w:rsidRPr="003A65B1">
        <w:rPr>
          <w:rFonts w:ascii="Arial" w:hAnsi="Arial" w:cs="Arial"/>
          <w:b/>
          <w:sz w:val="22"/>
          <w:szCs w:val="22"/>
        </w:rPr>
        <w:t xml:space="preserve">ykonawcę </w:t>
      </w:r>
      <w:r w:rsidR="00F03965" w:rsidRPr="003A65B1">
        <w:rPr>
          <w:rFonts w:ascii="Arial" w:hAnsi="Arial" w:cs="Arial"/>
          <w:b/>
          <w:sz w:val="22"/>
          <w:szCs w:val="22"/>
        </w:rPr>
        <w:t>projektowanych postanowień umowy.</w:t>
      </w:r>
    </w:p>
    <w:p w14:paraId="60FC0881" w14:textId="77777777" w:rsidR="00F03965" w:rsidRPr="003A65B1" w:rsidRDefault="00F03965" w:rsidP="003A65B1">
      <w:pPr>
        <w:spacing w:line="271" w:lineRule="auto"/>
        <w:ind w:right="-108"/>
        <w:jc w:val="both"/>
        <w:rPr>
          <w:rFonts w:ascii="Arial" w:hAnsi="Arial" w:cs="Arial"/>
          <w:b/>
          <w:sz w:val="22"/>
          <w:szCs w:val="22"/>
        </w:rPr>
      </w:pPr>
    </w:p>
    <w:p w14:paraId="46F27BA2" w14:textId="4E22B174" w:rsidR="005F5D93" w:rsidRPr="00D65238" w:rsidRDefault="00660A68" w:rsidP="00D65238">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Zabezpieczenie na</w:t>
      </w:r>
      <w:r w:rsidR="007D7898" w:rsidRPr="003A65B1">
        <w:rPr>
          <w:rFonts w:ascii="Arial" w:hAnsi="Arial" w:cs="Arial"/>
          <w:b/>
          <w:sz w:val="22"/>
          <w:szCs w:val="22"/>
          <w:lang w:eastAsia="en-US"/>
        </w:rPr>
        <w:t xml:space="preserve">leżytego wykonania umowy </w:t>
      </w:r>
    </w:p>
    <w:p w14:paraId="45100266" w14:textId="313B31CE" w:rsidR="00660A68" w:rsidRPr="003A65B1" w:rsidRDefault="00660A68" w:rsidP="006A4802">
      <w:pPr>
        <w:numPr>
          <w:ilvl w:val="0"/>
          <w:numId w:val="15"/>
        </w:numPr>
        <w:spacing w:line="276" w:lineRule="auto"/>
        <w:ind w:right="-108"/>
        <w:jc w:val="both"/>
        <w:rPr>
          <w:rFonts w:ascii="Arial" w:hAnsi="Arial" w:cs="Arial"/>
          <w:iCs/>
          <w:sz w:val="22"/>
          <w:szCs w:val="22"/>
        </w:rPr>
      </w:pPr>
      <w:r w:rsidRPr="003A65B1">
        <w:rPr>
          <w:rFonts w:ascii="Arial" w:hAnsi="Arial" w:cs="Arial"/>
          <w:sz w:val="22"/>
          <w:szCs w:val="22"/>
        </w:rPr>
        <w:t>Od Wykonawcy, którego oferta zostanie wybrana jako najkorzystniejsza</w:t>
      </w:r>
      <w:r w:rsidR="009C7BF7" w:rsidRPr="003A65B1">
        <w:rPr>
          <w:rFonts w:ascii="Arial" w:hAnsi="Arial" w:cs="Arial"/>
          <w:sz w:val="22"/>
          <w:szCs w:val="22"/>
        </w:rPr>
        <w:t>,</w:t>
      </w:r>
      <w:r w:rsidRPr="003A65B1">
        <w:rPr>
          <w:rFonts w:ascii="Arial" w:hAnsi="Arial" w:cs="Arial"/>
          <w:sz w:val="22"/>
          <w:szCs w:val="22"/>
        </w:rPr>
        <w:t xml:space="preserve"> wymagane będzie wniesienie, przed zawarciem umowy, zabezpieczenia należytego wykonania umowy </w:t>
      </w:r>
      <w:r w:rsidRPr="003A65B1">
        <w:rPr>
          <w:rFonts w:ascii="Arial" w:hAnsi="Arial" w:cs="Arial"/>
          <w:b/>
          <w:sz w:val="22"/>
          <w:szCs w:val="22"/>
        </w:rPr>
        <w:t xml:space="preserve">w wysokości </w:t>
      </w:r>
      <w:r w:rsidR="008A4795">
        <w:rPr>
          <w:rFonts w:ascii="Arial" w:hAnsi="Arial" w:cs="Arial"/>
          <w:b/>
          <w:sz w:val="22"/>
          <w:szCs w:val="22"/>
        </w:rPr>
        <w:t>5</w:t>
      </w:r>
      <w:r w:rsidR="00A23B70" w:rsidRPr="003A65B1">
        <w:rPr>
          <w:rFonts w:ascii="Arial" w:hAnsi="Arial" w:cs="Arial"/>
          <w:b/>
          <w:sz w:val="22"/>
          <w:szCs w:val="22"/>
        </w:rPr>
        <w:t>%</w:t>
      </w:r>
      <w:r w:rsidRPr="003A65B1">
        <w:rPr>
          <w:rFonts w:ascii="Arial" w:hAnsi="Arial" w:cs="Arial"/>
          <w:b/>
          <w:sz w:val="22"/>
          <w:szCs w:val="22"/>
        </w:rPr>
        <w:t xml:space="preserve"> ceny całkowitej (brutto) podanej w ofercie</w:t>
      </w:r>
      <w:r w:rsidRPr="003A65B1">
        <w:rPr>
          <w:rFonts w:ascii="Arial" w:hAnsi="Arial" w:cs="Arial"/>
          <w:sz w:val="22"/>
          <w:szCs w:val="22"/>
        </w:rPr>
        <w:t xml:space="preserve"> za wykonanie całości przedmiotu zamówienia.</w:t>
      </w:r>
      <w:r w:rsidR="007D7898" w:rsidRPr="003A65B1">
        <w:rPr>
          <w:rFonts w:ascii="Arial" w:eastAsiaTheme="majorEastAsia" w:hAnsi="Arial" w:cs="Arial"/>
          <w:i/>
          <w:color w:val="002060"/>
          <w:sz w:val="22"/>
          <w:szCs w:val="22"/>
          <w:lang w:eastAsia="en-US"/>
        </w:rPr>
        <w:t xml:space="preserve"> </w:t>
      </w:r>
      <w:r w:rsidR="007D7898" w:rsidRPr="003A65B1">
        <w:rPr>
          <w:rFonts w:ascii="Arial" w:hAnsi="Arial" w:cs="Arial"/>
          <w:iCs/>
          <w:sz w:val="22"/>
          <w:szCs w:val="22"/>
        </w:rPr>
        <w:t>Zabezpieczenie służy pokryciu roszczeń z tytułu niewykonania lub nienależytego wykonania umowy.</w:t>
      </w:r>
    </w:p>
    <w:p w14:paraId="1238D388" w14:textId="0DC33609" w:rsidR="00660A68"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Zabezpieczenie należytego wykonania umowy może być wnoszone według wyboru </w:t>
      </w:r>
      <w:r w:rsidR="009C7BF7" w:rsidRPr="003A65B1">
        <w:rPr>
          <w:rFonts w:ascii="Arial" w:hAnsi="Arial" w:cs="Arial"/>
          <w:sz w:val="22"/>
          <w:szCs w:val="22"/>
        </w:rPr>
        <w:t>w</w:t>
      </w:r>
      <w:r w:rsidRPr="003A65B1">
        <w:rPr>
          <w:rFonts w:ascii="Arial" w:hAnsi="Arial" w:cs="Arial"/>
          <w:sz w:val="22"/>
          <w:szCs w:val="22"/>
        </w:rPr>
        <w:t xml:space="preserve">ykonawcy w jednej lub w kilku formach wskazanych w art. </w:t>
      </w:r>
      <w:r w:rsidR="00A23B70" w:rsidRPr="003A65B1">
        <w:rPr>
          <w:rFonts w:ascii="Arial" w:hAnsi="Arial" w:cs="Arial"/>
          <w:sz w:val="22"/>
          <w:szCs w:val="22"/>
        </w:rPr>
        <w:t>450</w:t>
      </w:r>
      <w:r w:rsidRPr="003A65B1">
        <w:rPr>
          <w:rFonts w:ascii="Arial" w:hAnsi="Arial" w:cs="Arial"/>
          <w:sz w:val="22"/>
          <w:szCs w:val="22"/>
        </w:rPr>
        <w:t xml:space="preserve"> ust. 1 ustawy </w:t>
      </w:r>
      <w:proofErr w:type="spellStart"/>
      <w:r w:rsidRPr="003A65B1">
        <w:rPr>
          <w:rFonts w:ascii="Arial" w:hAnsi="Arial" w:cs="Arial"/>
          <w:sz w:val="22"/>
          <w:szCs w:val="22"/>
        </w:rPr>
        <w:t>Pzp</w:t>
      </w:r>
      <w:proofErr w:type="spellEnd"/>
      <w:r w:rsidRPr="003A65B1">
        <w:rPr>
          <w:rFonts w:ascii="Arial" w:hAnsi="Arial" w:cs="Arial"/>
          <w:sz w:val="22"/>
          <w:szCs w:val="22"/>
        </w:rPr>
        <w:t xml:space="preserve"> tj.:</w:t>
      </w:r>
    </w:p>
    <w:p w14:paraId="6F944097" w14:textId="384EDCA8"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pieniądzu;</w:t>
      </w:r>
    </w:p>
    <w:p w14:paraId="257EE122" w14:textId="3AC018D6" w:rsidR="00A23B70" w:rsidRPr="003A65B1" w:rsidRDefault="00A23B70" w:rsidP="005F5D93">
      <w:pPr>
        <w:spacing w:line="276" w:lineRule="auto"/>
        <w:ind w:right="-108" w:firstLine="360"/>
        <w:jc w:val="both"/>
        <w:rPr>
          <w:rFonts w:ascii="Arial" w:hAnsi="Arial" w:cs="Arial"/>
          <w:sz w:val="22"/>
          <w:szCs w:val="22"/>
        </w:rPr>
      </w:pPr>
      <w:r w:rsidRPr="003A65B1">
        <w:rPr>
          <w:rFonts w:ascii="Arial" w:hAnsi="Arial" w:cs="Arial"/>
          <w:sz w:val="22"/>
          <w:szCs w:val="22"/>
        </w:rPr>
        <w:t>- poręczeniach bankowych lub poręczeniach spółdzielczej kasy oszczędnościowo-kredytowej, z tym że zobowiązanie kasy jest zawsze zobowiązaniem pieniężnym;</w:t>
      </w:r>
    </w:p>
    <w:p w14:paraId="0F8FADFF" w14:textId="5482C4D9"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bankowych;</w:t>
      </w:r>
    </w:p>
    <w:p w14:paraId="1612BE8B" w14:textId="65B9A722"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gwarancjach ubezpieczeniowych;</w:t>
      </w:r>
    </w:p>
    <w:p w14:paraId="6177EC50" w14:textId="2FE15F8E" w:rsidR="00A23B70" w:rsidRPr="003A65B1" w:rsidRDefault="00A23B70" w:rsidP="005F5D93">
      <w:pPr>
        <w:spacing w:line="276" w:lineRule="auto"/>
        <w:ind w:left="360" w:right="-108"/>
        <w:jc w:val="both"/>
        <w:rPr>
          <w:rFonts w:ascii="Arial" w:hAnsi="Arial" w:cs="Arial"/>
          <w:sz w:val="22"/>
          <w:szCs w:val="22"/>
        </w:rPr>
      </w:pPr>
      <w:r w:rsidRPr="003A65B1">
        <w:rPr>
          <w:rFonts w:ascii="Arial" w:hAnsi="Arial" w:cs="Arial"/>
          <w:sz w:val="22"/>
          <w:szCs w:val="22"/>
        </w:rPr>
        <w:t>- poręczeniach udzielanych przez podmioty, o których mowa w art. 6b ust. 5 pkt 2 ustawy z 9 listopada 2000 r. o utworzeniu Polskiej Agencji Rozwoju Przedsiębiorczości.</w:t>
      </w:r>
    </w:p>
    <w:p w14:paraId="4E5C5AEE" w14:textId="1DB912BD" w:rsidR="00A23B70" w:rsidRPr="003A65B1" w:rsidRDefault="00660A68" w:rsidP="006A4802">
      <w:pPr>
        <w:numPr>
          <w:ilvl w:val="0"/>
          <w:numId w:val="15"/>
        </w:numPr>
        <w:spacing w:line="276" w:lineRule="auto"/>
        <w:ind w:right="-108"/>
        <w:jc w:val="both"/>
        <w:rPr>
          <w:rFonts w:ascii="Arial" w:hAnsi="Arial" w:cs="Arial"/>
          <w:sz w:val="22"/>
          <w:szCs w:val="22"/>
        </w:rPr>
      </w:pPr>
      <w:r w:rsidRPr="003A65B1">
        <w:rPr>
          <w:rFonts w:ascii="Arial" w:hAnsi="Arial" w:cs="Arial"/>
          <w:sz w:val="22"/>
          <w:szCs w:val="22"/>
        </w:rPr>
        <w:t xml:space="preserve">Zamawiający </w:t>
      </w:r>
      <w:r w:rsidR="00A23B70" w:rsidRPr="003A65B1">
        <w:rPr>
          <w:rFonts w:ascii="Arial" w:hAnsi="Arial" w:cs="Arial"/>
          <w:sz w:val="22"/>
          <w:szCs w:val="22"/>
          <w:u w:val="single"/>
        </w:rPr>
        <w:t>nie wyraża zgody</w:t>
      </w:r>
      <w:r w:rsidRPr="003A65B1">
        <w:rPr>
          <w:rFonts w:ascii="Arial" w:hAnsi="Arial" w:cs="Arial"/>
          <w:sz w:val="22"/>
          <w:szCs w:val="22"/>
        </w:rPr>
        <w:t xml:space="preserve"> na wniesienie zabezpieczenia w formach wskazanych w art. </w:t>
      </w:r>
      <w:r w:rsidR="00A23B70" w:rsidRPr="003A65B1">
        <w:rPr>
          <w:rFonts w:ascii="Arial" w:hAnsi="Arial" w:cs="Arial"/>
          <w:sz w:val="22"/>
          <w:szCs w:val="22"/>
        </w:rPr>
        <w:t>450</w:t>
      </w:r>
      <w:r w:rsidRPr="003A65B1">
        <w:rPr>
          <w:rFonts w:ascii="Arial" w:hAnsi="Arial" w:cs="Arial"/>
          <w:sz w:val="22"/>
          <w:szCs w:val="22"/>
        </w:rPr>
        <w:t xml:space="preserve"> ust. 2 ustawy </w:t>
      </w:r>
      <w:proofErr w:type="spellStart"/>
      <w:r w:rsidRPr="003A65B1">
        <w:rPr>
          <w:rFonts w:ascii="Arial" w:hAnsi="Arial" w:cs="Arial"/>
          <w:sz w:val="22"/>
          <w:szCs w:val="22"/>
        </w:rPr>
        <w:t>Pzp</w:t>
      </w:r>
      <w:proofErr w:type="spellEnd"/>
      <w:r w:rsidRPr="003A65B1">
        <w:rPr>
          <w:rFonts w:ascii="Arial" w:hAnsi="Arial" w:cs="Arial"/>
          <w:sz w:val="22"/>
          <w:szCs w:val="22"/>
        </w:rPr>
        <w:t>.</w:t>
      </w:r>
    </w:p>
    <w:p w14:paraId="28A3090C" w14:textId="10651AA6" w:rsidR="00DB1923" w:rsidRPr="003A65B1" w:rsidRDefault="00DB1923" w:rsidP="006A4802">
      <w:pPr>
        <w:numPr>
          <w:ilvl w:val="0"/>
          <w:numId w:val="15"/>
        </w:numPr>
        <w:spacing w:line="276" w:lineRule="auto"/>
        <w:ind w:right="-108"/>
        <w:jc w:val="both"/>
        <w:rPr>
          <w:rFonts w:ascii="Arial" w:hAnsi="Arial" w:cs="Arial"/>
          <w:i/>
          <w:sz w:val="22"/>
          <w:szCs w:val="22"/>
        </w:rPr>
      </w:pPr>
      <w:r w:rsidRPr="003A65B1">
        <w:rPr>
          <w:rFonts w:ascii="Arial" w:hAnsi="Arial" w:cs="Arial"/>
          <w:sz w:val="22"/>
          <w:szCs w:val="22"/>
        </w:rPr>
        <w:t xml:space="preserve">Zamawiający </w:t>
      </w:r>
      <w:r w:rsidRPr="003A65B1">
        <w:rPr>
          <w:rFonts w:ascii="Arial" w:hAnsi="Arial" w:cs="Arial"/>
          <w:sz w:val="22"/>
          <w:szCs w:val="22"/>
          <w:u w:val="single"/>
        </w:rPr>
        <w:t>nie wyraża zgody</w:t>
      </w:r>
      <w:r w:rsidRPr="003A65B1">
        <w:rPr>
          <w:rFonts w:ascii="Arial" w:hAnsi="Arial" w:cs="Arial"/>
          <w:sz w:val="22"/>
          <w:szCs w:val="22"/>
        </w:rPr>
        <w:t xml:space="preserve"> na tworzenie zabezpieczenia przez potrącenia z należności za częściowo wykonane świadczenia. W takim przypadku, w dniu zawarcia umowy wykonawca jest </w:t>
      </w:r>
      <w:r w:rsidR="002C37E6" w:rsidRPr="003A65B1">
        <w:rPr>
          <w:rFonts w:ascii="Arial" w:hAnsi="Arial" w:cs="Arial"/>
          <w:sz w:val="22"/>
          <w:szCs w:val="22"/>
        </w:rPr>
        <w:t>z</w:t>
      </w:r>
      <w:r w:rsidRPr="003A65B1">
        <w:rPr>
          <w:rFonts w:ascii="Arial" w:hAnsi="Arial" w:cs="Arial"/>
          <w:sz w:val="22"/>
          <w:szCs w:val="22"/>
        </w:rPr>
        <w:t>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w:t>
      </w:r>
      <w:r w:rsidR="008A4795">
        <w:rPr>
          <w:rFonts w:ascii="Arial" w:hAnsi="Arial" w:cs="Arial"/>
          <w:sz w:val="22"/>
          <w:szCs w:val="22"/>
        </w:rPr>
        <w:t>.</w:t>
      </w:r>
    </w:p>
    <w:p w14:paraId="7F6FB3B6" w14:textId="33C607D6" w:rsidR="00660A68" w:rsidRPr="00826361" w:rsidRDefault="00660A68" w:rsidP="006A4802">
      <w:pPr>
        <w:numPr>
          <w:ilvl w:val="0"/>
          <w:numId w:val="15"/>
        </w:numPr>
        <w:spacing w:line="276" w:lineRule="auto"/>
        <w:ind w:left="357" w:right="-108" w:hanging="357"/>
        <w:jc w:val="both"/>
        <w:rPr>
          <w:rFonts w:ascii="Arial" w:hAnsi="Arial" w:cs="Arial"/>
          <w:sz w:val="22"/>
          <w:szCs w:val="22"/>
        </w:rPr>
      </w:pPr>
      <w:r w:rsidRPr="00826361">
        <w:rPr>
          <w:rFonts w:ascii="Arial" w:hAnsi="Arial" w:cs="Arial"/>
          <w:sz w:val="22"/>
          <w:szCs w:val="22"/>
        </w:rPr>
        <w:t xml:space="preserve">Do zmiany formy zabezpieczenia </w:t>
      </w:r>
      <w:r w:rsidR="00A23B70" w:rsidRPr="00826361">
        <w:rPr>
          <w:rFonts w:ascii="Arial" w:hAnsi="Arial" w:cs="Arial"/>
          <w:sz w:val="22"/>
          <w:szCs w:val="22"/>
        </w:rPr>
        <w:t>w trakcie realizacji u</w:t>
      </w:r>
      <w:r w:rsidRPr="00826361">
        <w:rPr>
          <w:rFonts w:ascii="Arial" w:hAnsi="Arial" w:cs="Arial"/>
          <w:sz w:val="22"/>
          <w:szCs w:val="22"/>
        </w:rPr>
        <w:t xml:space="preserve">mowy stosuje się art. </w:t>
      </w:r>
      <w:r w:rsidR="00A23B70" w:rsidRPr="00826361">
        <w:rPr>
          <w:rFonts w:ascii="Arial" w:hAnsi="Arial" w:cs="Arial"/>
          <w:sz w:val="22"/>
          <w:szCs w:val="22"/>
        </w:rPr>
        <w:t>451</w:t>
      </w:r>
      <w:r w:rsidRPr="00826361">
        <w:rPr>
          <w:rFonts w:ascii="Arial" w:hAnsi="Arial" w:cs="Arial"/>
          <w:sz w:val="22"/>
          <w:szCs w:val="22"/>
        </w:rPr>
        <w:t xml:space="preserve"> ustawy </w:t>
      </w:r>
      <w:proofErr w:type="spellStart"/>
      <w:r w:rsidR="00A23B70" w:rsidRPr="00826361">
        <w:rPr>
          <w:rFonts w:ascii="Arial" w:hAnsi="Arial" w:cs="Arial"/>
          <w:sz w:val="22"/>
          <w:szCs w:val="22"/>
        </w:rPr>
        <w:t>Pzp</w:t>
      </w:r>
      <w:proofErr w:type="spellEnd"/>
      <w:r w:rsidR="002C37E6" w:rsidRPr="00826361">
        <w:rPr>
          <w:rFonts w:ascii="Arial" w:hAnsi="Arial" w:cs="Arial"/>
          <w:sz w:val="22"/>
          <w:szCs w:val="22"/>
        </w:rPr>
        <w:t>.</w:t>
      </w:r>
    </w:p>
    <w:p w14:paraId="48C56283" w14:textId="77777777" w:rsidR="00D47E8E" w:rsidRPr="00D47E8E" w:rsidRDefault="00D47E8E" w:rsidP="006A4802">
      <w:pPr>
        <w:pStyle w:val="Tekstpodstawowy"/>
        <w:numPr>
          <w:ilvl w:val="0"/>
          <w:numId w:val="15"/>
        </w:numPr>
        <w:spacing w:line="276" w:lineRule="auto"/>
        <w:ind w:left="357"/>
        <w:jc w:val="both"/>
        <w:rPr>
          <w:rFonts w:ascii="Arial" w:hAnsi="Arial" w:cs="Arial"/>
          <w:sz w:val="22"/>
          <w:szCs w:val="22"/>
        </w:rPr>
      </w:pPr>
      <w:r w:rsidRPr="00D47E8E">
        <w:rPr>
          <w:rFonts w:ascii="Arial" w:hAnsi="Arial" w:cs="Arial"/>
          <w:sz w:val="22"/>
          <w:szCs w:val="22"/>
        </w:rPr>
        <w:t>Zabezpieczenie należytego wykonania umowy zostanie zwrócone w następujących terminach:</w:t>
      </w:r>
    </w:p>
    <w:p w14:paraId="76ED076C" w14:textId="2D00FBF8" w:rsidR="00283731" w:rsidRPr="00283731" w:rsidRDefault="00283731" w:rsidP="00283731">
      <w:pPr>
        <w:spacing w:before="120" w:after="240"/>
        <w:jc w:val="both"/>
        <w:rPr>
          <w:rFonts w:ascii="Arial" w:hAnsi="Arial" w:cs="Arial"/>
          <w:color w:val="000000" w:themeColor="text1"/>
          <w:sz w:val="22"/>
          <w:szCs w:val="22"/>
          <w:lang w:eastAsia="ar-SA"/>
        </w:rPr>
      </w:pPr>
      <w:r w:rsidRPr="00283731">
        <w:rPr>
          <w:rFonts w:ascii="Arial" w:hAnsi="Arial" w:cs="Arial"/>
          <w:color w:val="000000" w:themeColor="text1"/>
          <w:sz w:val="22"/>
          <w:szCs w:val="22"/>
          <w:lang w:eastAsia="ar-SA"/>
        </w:rPr>
        <w:t>- 70% wysokości zabezpieczenia w terminie 30 dni od dnia podpisania protokołu odbioru końcowego, o którym mowa w § 5 ust. 5 umowy;</w:t>
      </w:r>
    </w:p>
    <w:p w14:paraId="58E64ECE" w14:textId="3C047674" w:rsidR="00E334D9" w:rsidRPr="00283731" w:rsidRDefault="00283731" w:rsidP="00283731">
      <w:pPr>
        <w:spacing w:before="120" w:after="240"/>
        <w:jc w:val="both"/>
        <w:rPr>
          <w:rFonts w:ascii="Arial" w:hAnsi="Arial" w:cs="Arial"/>
          <w:color w:val="000000" w:themeColor="text1"/>
          <w:sz w:val="22"/>
          <w:szCs w:val="22"/>
          <w:lang w:eastAsia="ar-SA"/>
        </w:rPr>
      </w:pPr>
      <w:r w:rsidRPr="00283731">
        <w:rPr>
          <w:rFonts w:ascii="Arial" w:hAnsi="Arial" w:cs="Arial"/>
          <w:color w:val="000000" w:themeColor="text1"/>
          <w:sz w:val="22"/>
          <w:szCs w:val="22"/>
          <w:lang w:eastAsia="ar-SA"/>
        </w:rPr>
        <w:lastRenderedPageBreak/>
        <w:t>- 30% wysokości zabezpieczenia w terminie 15 dni od dnia, w którym upływa okres rękojmi,                            o którym mowa w § 9 ust. 2 umowy.</w:t>
      </w:r>
    </w:p>
    <w:p w14:paraId="15B36AAB" w14:textId="0C1BC103" w:rsidR="00783E78" w:rsidRPr="00166CF7" w:rsidRDefault="00D064AA" w:rsidP="004D64FD">
      <w:pPr>
        <w:spacing w:before="120" w:after="240"/>
        <w:jc w:val="both"/>
        <w:rPr>
          <w:rFonts w:ascii="Arial" w:hAnsi="Arial" w:cs="Arial"/>
          <w:sz w:val="22"/>
          <w:szCs w:val="22"/>
        </w:rPr>
      </w:pPr>
      <w:r>
        <w:rPr>
          <w:rFonts w:ascii="Arial" w:hAnsi="Arial" w:cs="Arial"/>
          <w:sz w:val="22"/>
          <w:szCs w:val="22"/>
        </w:rPr>
        <w:t xml:space="preserve">7) </w:t>
      </w:r>
      <w:r w:rsidR="00660A68" w:rsidRPr="00A95A2E">
        <w:rPr>
          <w:rFonts w:ascii="Arial" w:hAnsi="Arial" w:cs="Arial"/>
          <w:sz w:val="22"/>
          <w:szCs w:val="22"/>
        </w:rPr>
        <w:t>Zabezpieczenie wnoszone w pieniądzu powinno zostać wpłacone przelewe</w:t>
      </w:r>
      <w:r w:rsidR="00A23B70" w:rsidRPr="00A95A2E">
        <w:rPr>
          <w:rFonts w:ascii="Arial" w:hAnsi="Arial" w:cs="Arial"/>
          <w:sz w:val="22"/>
          <w:szCs w:val="22"/>
        </w:rPr>
        <w:t>m na rachunek bankowy z</w:t>
      </w:r>
      <w:r w:rsidR="00660A68" w:rsidRPr="00A95A2E">
        <w:rPr>
          <w:rFonts w:ascii="Arial" w:hAnsi="Arial" w:cs="Arial"/>
          <w:sz w:val="22"/>
          <w:szCs w:val="22"/>
        </w:rPr>
        <w:t>amawiającego w</w:t>
      </w:r>
      <w:r w:rsidR="002C37E6" w:rsidRPr="00A95A2E">
        <w:rPr>
          <w:rFonts w:ascii="Arial" w:hAnsi="Arial" w:cs="Arial"/>
          <w:sz w:val="22"/>
          <w:szCs w:val="22"/>
        </w:rPr>
        <w:t xml:space="preserve"> b</w:t>
      </w:r>
      <w:r w:rsidR="00660A68" w:rsidRPr="00A95A2E">
        <w:rPr>
          <w:rFonts w:ascii="Arial" w:hAnsi="Arial" w:cs="Arial"/>
          <w:sz w:val="22"/>
          <w:szCs w:val="22"/>
        </w:rPr>
        <w:t xml:space="preserve">anku </w:t>
      </w:r>
      <w:r w:rsidR="008A4795" w:rsidRPr="00A95A2E">
        <w:rPr>
          <w:rFonts w:ascii="Arial" w:hAnsi="Arial" w:cs="Arial"/>
          <w:sz w:val="22"/>
          <w:szCs w:val="22"/>
        </w:rPr>
        <w:t>PKO BP</w:t>
      </w:r>
      <w:r w:rsidR="002C37E6" w:rsidRPr="00A95A2E">
        <w:rPr>
          <w:rFonts w:ascii="Arial" w:hAnsi="Arial" w:cs="Arial"/>
          <w:sz w:val="22"/>
          <w:szCs w:val="22"/>
        </w:rPr>
        <w:t xml:space="preserve"> </w:t>
      </w:r>
      <w:r w:rsidR="00A23B70" w:rsidRPr="00A95A2E">
        <w:rPr>
          <w:rFonts w:ascii="Arial" w:hAnsi="Arial" w:cs="Arial"/>
          <w:sz w:val="22"/>
          <w:szCs w:val="22"/>
        </w:rPr>
        <w:t>numer rachunku</w:t>
      </w:r>
      <w:r w:rsidR="008A4795" w:rsidRPr="00A95A2E">
        <w:rPr>
          <w:rFonts w:ascii="Arial" w:hAnsi="Arial" w:cs="Arial"/>
          <w:sz w:val="22"/>
          <w:szCs w:val="22"/>
        </w:rPr>
        <w:t>: 24 1020 1042 0000 8102 0016 6942</w:t>
      </w:r>
      <w:r w:rsidR="00A23B70" w:rsidRPr="00A95A2E">
        <w:rPr>
          <w:rFonts w:ascii="Arial" w:hAnsi="Arial" w:cs="Arial"/>
          <w:sz w:val="22"/>
          <w:szCs w:val="22"/>
        </w:rPr>
        <w:t xml:space="preserve"> tytuł przelewu</w:t>
      </w:r>
      <w:r w:rsidR="008A4795" w:rsidRPr="00A95A2E">
        <w:rPr>
          <w:rFonts w:ascii="Arial" w:hAnsi="Arial" w:cs="Arial"/>
          <w:sz w:val="22"/>
          <w:szCs w:val="22"/>
        </w:rPr>
        <w:t>:</w:t>
      </w:r>
      <w:r w:rsidR="002C37E6" w:rsidRPr="00A95A2E">
        <w:rPr>
          <w:rFonts w:ascii="Arial" w:hAnsi="Arial" w:cs="Arial"/>
          <w:sz w:val="22"/>
          <w:szCs w:val="22"/>
        </w:rPr>
        <w:t xml:space="preserve"> </w:t>
      </w:r>
      <w:r w:rsidR="00E334D9">
        <w:rPr>
          <w:rFonts w:ascii="Arial" w:hAnsi="Arial" w:cs="Arial"/>
          <w:sz w:val="22"/>
          <w:szCs w:val="22"/>
        </w:rPr>
        <w:t>Zabezpieczenie WZP.272.</w:t>
      </w:r>
      <w:r w:rsidR="00166CF7">
        <w:rPr>
          <w:rFonts w:ascii="Arial" w:hAnsi="Arial" w:cs="Arial"/>
          <w:sz w:val="22"/>
          <w:szCs w:val="22"/>
        </w:rPr>
        <w:t>1</w:t>
      </w:r>
      <w:r w:rsidR="004D64FD">
        <w:rPr>
          <w:rFonts w:ascii="Arial" w:hAnsi="Arial" w:cs="Arial"/>
          <w:sz w:val="22"/>
          <w:szCs w:val="22"/>
        </w:rPr>
        <w:t>1</w:t>
      </w:r>
      <w:r w:rsidR="001C5A5A">
        <w:rPr>
          <w:rFonts w:ascii="Arial" w:hAnsi="Arial" w:cs="Arial"/>
          <w:sz w:val="22"/>
          <w:szCs w:val="22"/>
        </w:rPr>
        <w:t>8</w:t>
      </w:r>
      <w:r w:rsidR="00E334D9">
        <w:rPr>
          <w:rFonts w:ascii="Arial" w:hAnsi="Arial" w:cs="Arial"/>
          <w:sz w:val="22"/>
          <w:szCs w:val="22"/>
        </w:rPr>
        <w:t>.2025</w:t>
      </w:r>
      <w:r w:rsidR="004F51A4">
        <w:rPr>
          <w:rFonts w:ascii="Arial" w:hAnsi="Arial" w:cs="Arial"/>
          <w:sz w:val="22"/>
          <w:szCs w:val="22"/>
        </w:rPr>
        <w:t xml:space="preserve"> </w:t>
      </w:r>
      <w:r w:rsidR="001C5A5A" w:rsidRPr="001C5A5A">
        <w:rPr>
          <w:rFonts w:ascii="Arial" w:hAnsi="Arial" w:cs="Arial"/>
          <w:sz w:val="22"/>
          <w:szCs w:val="22"/>
        </w:rPr>
        <w:t>Modernizacja nawierzchni boiska wielofunkcyjnego w ramach zadania „Modernizacja boiska szkolnego przy Szkole Podstawowej Specjalnej w Radzyminie”</w:t>
      </w:r>
      <w:r w:rsidR="00783E78" w:rsidRPr="00166CF7">
        <w:rPr>
          <w:rFonts w:ascii="Arial" w:hAnsi="Arial" w:cs="Arial"/>
          <w:sz w:val="22"/>
          <w:szCs w:val="22"/>
        </w:rPr>
        <w:t>.</w:t>
      </w:r>
    </w:p>
    <w:p w14:paraId="36E7014E" w14:textId="1F0FD0BB" w:rsidR="007D7898" w:rsidRPr="00A95A2E" w:rsidRDefault="00D064AA" w:rsidP="00783E78">
      <w:pPr>
        <w:pStyle w:val="Tekstpodstawowy"/>
        <w:spacing w:after="0" w:line="276" w:lineRule="auto"/>
        <w:jc w:val="both"/>
        <w:rPr>
          <w:rFonts w:ascii="Arial" w:hAnsi="Arial" w:cs="Arial"/>
          <w:sz w:val="22"/>
          <w:szCs w:val="22"/>
        </w:rPr>
      </w:pPr>
      <w:r>
        <w:rPr>
          <w:rFonts w:ascii="Arial" w:hAnsi="Arial" w:cs="Arial"/>
          <w:sz w:val="22"/>
          <w:szCs w:val="22"/>
        </w:rPr>
        <w:t xml:space="preserve">8) </w:t>
      </w:r>
      <w:r w:rsidR="00660A68" w:rsidRPr="00A95A2E">
        <w:rPr>
          <w:rFonts w:ascii="Arial" w:hAnsi="Arial" w:cs="Arial"/>
          <w:sz w:val="22"/>
          <w:szCs w:val="22"/>
        </w:rPr>
        <w:t>Zabezpieczenie wnoszone w formie innej niż w pieniądzu powinno być dostarc</w:t>
      </w:r>
      <w:r w:rsidR="00A23B70" w:rsidRPr="00A95A2E">
        <w:rPr>
          <w:rFonts w:ascii="Arial" w:hAnsi="Arial" w:cs="Arial"/>
          <w:sz w:val="22"/>
          <w:szCs w:val="22"/>
        </w:rPr>
        <w:t>zone w formie oryginału, przez wykonawcę do siedziby z</w:t>
      </w:r>
      <w:r w:rsidR="00660A68" w:rsidRPr="00A95A2E">
        <w:rPr>
          <w:rFonts w:ascii="Arial" w:hAnsi="Arial" w:cs="Arial"/>
          <w:sz w:val="22"/>
          <w:szCs w:val="22"/>
        </w:rPr>
        <w:t xml:space="preserve">amawiającego, najpóźniej w dniu podpisania </w:t>
      </w:r>
      <w:r w:rsidR="002C37E6" w:rsidRPr="00A95A2E">
        <w:rPr>
          <w:rFonts w:ascii="Arial" w:hAnsi="Arial" w:cs="Arial"/>
          <w:sz w:val="22"/>
          <w:szCs w:val="22"/>
        </w:rPr>
        <w:t>u</w:t>
      </w:r>
      <w:r w:rsidR="00660A68" w:rsidRPr="00A95A2E">
        <w:rPr>
          <w:rFonts w:ascii="Arial" w:hAnsi="Arial" w:cs="Arial"/>
          <w:sz w:val="22"/>
          <w:szCs w:val="22"/>
        </w:rPr>
        <w:t>mowy – do chwili jej podpisania.</w:t>
      </w:r>
    </w:p>
    <w:p w14:paraId="0C9A3731" w14:textId="0EC6FEE5"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9)</w:t>
      </w:r>
      <w:r w:rsidR="00660A68" w:rsidRPr="003A65B1">
        <w:rPr>
          <w:rFonts w:ascii="Arial" w:hAnsi="Arial" w:cs="Arial"/>
          <w:sz w:val="22"/>
          <w:szCs w:val="22"/>
        </w:rPr>
        <w:t>Treść oświadczenia zawartego w gwarancji lub w poręczeniu m</w:t>
      </w:r>
      <w:r w:rsidR="003C1501" w:rsidRPr="003A65B1">
        <w:rPr>
          <w:rFonts w:ascii="Arial" w:hAnsi="Arial" w:cs="Arial"/>
          <w:sz w:val="22"/>
          <w:szCs w:val="22"/>
        </w:rPr>
        <w:t>usi zostać zaakceptowan</w:t>
      </w:r>
      <w:r w:rsidR="002C37E6" w:rsidRPr="003A65B1">
        <w:rPr>
          <w:rFonts w:ascii="Arial" w:hAnsi="Arial" w:cs="Arial"/>
          <w:sz w:val="22"/>
          <w:szCs w:val="22"/>
        </w:rPr>
        <w:t>a</w:t>
      </w:r>
      <w:r w:rsidR="003C1501" w:rsidRPr="003A65B1">
        <w:rPr>
          <w:rFonts w:ascii="Arial" w:hAnsi="Arial" w:cs="Arial"/>
          <w:sz w:val="22"/>
          <w:szCs w:val="22"/>
        </w:rPr>
        <w:t xml:space="preserve"> przez z</w:t>
      </w:r>
      <w:r w:rsidR="00660A68" w:rsidRPr="003A65B1">
        <w:rPr>
          <w:rFonts w:ascii="Arial" w:hAnsi="Arial" w:cs="Arial"/>
          <w:sz w:val="22"/>
          <w:szCs w:val="22"/>
        </w:rPr>
        <w:t>amawiającego przed podpisaniem umowy.</w:t>
      </w:r>
    </w:p>
    <w:p w14:paraId="1343FAD1" w14:textId="3696A238"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10)</w:t>
      </w:r>
      <w:r w:rsidR="00660A68" w:rsidRPr="003A65B1">
        <w:rPr>
          <w:rFonts w:ascii="Arial" w:hAnsi="Arial" w:cs="Arial"/>
          <w:sz w:val="22"/>
          <w:szCs w:val="22"/>
        </w:rPr>
        <w:t>Jeżeli okres</w:t>
      </w:r>
      <w:r w:rsidR="002C37E6" w:rsidRPr="003A65B1">
        <w:rPr>
          <w:rFonts w:ascii="Arial" w:hAnsi="Arial" w:cs="Arial"/>
          <w:sz w:val="22"/>
          <w:szCs w:val="22"/>
        </w:rPr>
        <w:t>,</w:t>
      </w:r>
      <w:r w:rsidR="00660A68" w:rsidRPr="003A65B1">
        <w:rPr>
          <w:rFonts w:ascii="Arial" w:hAnsi="Arial" w:cs="Arial"/>
          <w:sz w:val="22"/>
          <w:szCs w:val="22"/>
        </w:rPr>
        <w:t xml:space="preserve"> na jaki ma zostać wniesione zabezpieczenie</w:t>
      </w:r>
      <w:r w:rsidR="002C37E6" w:rsidRPr="003A65B1">
        <w:rPr>
          <w:rFonts w:ascii="Arial" w:hAnsi="Arial" w:cs="Arial"/>
          <w:sz w:val="22"/>
          <w:szCs w:val="22"/>
        </w:rPr>
        <w:t>,</w:t>
      </w:r>
      <w:r w:rsidR="00660A68" w:rsidRPr="003A65B1">
        <w:rPr>
          <w:rFonts w:ascii="Arial" w:hAnsi="Arial" w:cs="Arial"/>
          <w:sz w:val="22"/>
          <w:szCs w:val="22"/>
        </w:rPr>
        <w:t xml:space="preserve"> przekracza 5 lat, zabezpieczenie w pieniądzu wnosi się na cały ten okres, a zabezpieczenie w innej formie wnosi się na okres nie krótszy niż 5 lat, z </w:t>
      </w:r>
      <w:r w:rsidR="003C1501" w:rsidRPr="003A65B1">
        <w:rPr>
          <w:rFonts w:ascii="Arial" w:hAnsi="Arial" w:cs="Arial"/>
          <w:sz w:val="22"/>
          <w:szCs w:val="22"/>
        </w:rPr>
        <w:t>jednoczesnym zobowiązaniem się w</w:t>
      </w:r>
      <w:r w:rsidR="00660A68" w:rsidRPr="003A65B1">
        <w:rPr>
          <w:rFonts w:ascii="Arial" w:hAnsi="Arial" w:cs="Arial"/>
          <w:sz w:val="22"/>
          <w:szCs w:val="22"/>
        </w:rPr>
        <w:t>ykonawcy do przedłużenia zabezpieczenia lub wniesienia nowego zabezpieczenia na kolejne okresy.</w:t>
      </w:r>
    </w:p>
    <w:p w14:paraId="31F9D741" w14:textId="4230AD39"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11)</w:t>
      </w:r>
      <w:r w:rsidR="00660A68" w:rsidRPr="003A65B1">
        <w:rPr>
          <w:rFonts w:ascii="Arial" w:hAnsi="Arial" w:cs="Arial"/>
          <w:sz w:val="22"/>
          <w:szCs w:val="22"/>
        </w:rPr>
        <w:t xml:space="preserve"> </w:t>
      </w:r>
      <w:r w:rsidR="002C37E6" w:rsidRPr="003A65B1">
        <w:rPr>
          <w:rFonts w:ascii="Arial" w:hAnsi="Arial" w:cs="Arial"/>
          <w:sz w:val="22"/>
          <w:szCs w:val="22"/>
        </w:rPr>
        <w:t>W</w:t>
      </w:r>
      <w:r w:rsidR="00660A68" w:rsidRPr="003A65B1">
        <w:rPr>
          <w:rFonts w:ascii="Arial" w:hAnsi="Arial" w:cs="Arial"/>
          <w:sz w:val="22"/>
          <w:szCs w:val="22"/>
        </w:rPr>
        <w:t>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C39C59" w14:textId="3B11F906"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12)</w:t>
      </w:r>
      <w:r w:rsidR="00DB1923" w:rsidRPr="003A65B1">
        <w:rPr>
          <w:rFonts w:ascii="Arial" w:hAnsi="Arial" w:cs="Arial"/>
          <w:sz w:val="22"/>
          <w:szCs w:val="22"/>
        </w:rPr>
        <w:t>Wypłata, o której mowa w pkt 11</w:t>
      </w:r>
      <w:r w:rsidR="00660A68" w:rsidRPr="003A65B1">
        <w:rPr>
          <w:rFonts w:ascii="Arial" w:hAnsi="Arial" w:cs="Arial"/>
          <w:sz w:val="22"/>
          <w:szCs w:val="22"/>
        </w:rPr>
        <w:t xml:space="preserve">, następuje nie później niż w ostatnim dniu ważności dotychczasowego zabezpieczenia.  </w:t>
      </w:r>
    </w:p>
    <w:p w14:paraId="6351E3F6" w14:textId="44FB8BAD" w:rsidR="00660A68" w:rsidRPr="003A65B1" w:rsidRDefault="00D064AA" w:rsidP="005F5D93">
      <w:pPr>
        <w:spacing w:line="276" w:lineRule="auto"/>
        <w:ind w:right="-108"/>
        <w:jc w:val="both"/>
        <w:rPr>
          <w:rFonts w:ascii="Arial" w:hAnsi="Arial" w:cs="Arial"/>
          <w:sz w:val="22"/>
          <w:szCs w:val="22"/>
        </w:rPr>
      </w:pPr>
      <w:r>
        <w:rPr>
          <w:rFonts w:ascii="Arial" w:hAnsi="Arial" w:cs="Arial"/>
          <w:sz w:val="22"/>
          <w:szCs w:val="22"/>
        </w:rPr>
        <w:t>13)</w:t>
      </w:r>
      <w:r w:rsidR="002C37E6" w:rsidRPr="003A65B1">
        <w:rPr>
          <w:rFonts w:ascii="Arial" w:hAnsi="Arial" w:cs="Arial"/>
          <w:sz w:val="22"/>
          <w:szCs w:val="22"/>
        </w:rPr>
        <w:t xml:space="preserve"> </w:t>
      </w:r>
      <w:r w:rsidR="00660A68" w:rsidRPr="003A65B1">
        <w:rPr>
          <w:rFonts w:ascii="Arial" w:hAnsi="Arial" w:cs="Arial"/>
          <w:sz w:val="22"/>
          <w:szCs w:val="22"/>
        </w:rPr>
        <w:t>Z treści gwarancji lub poręczenia musi jednocześnie wynikać:</w:t>
      </w:r>
    </w:p>
    <w:p w14:paraId="57A34835" w14:textId="577C7BB4"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nazwa zleceniodawcy (</w:t>
      </w:r>
      <w:r w:rsidR="002C37E6" w:rsidRPr="003A65B1">
        <w:rPr>
          <w:rFonts w:ascii="Arial" w:hAnsi="Arial" w:cs="Arial"/>
          <w:sz w:val="22"/>
          <w:szCs w:val="22"/>
        </w:rPr>
        <w:t>w</w:t>
      </w:r>
      <w:r w:rsidRPr="003A65B1">
        <w:rPr>
          <w:rFonts w:ascii="Arial" w:hAnsi="Arial" w:cs="Arial"/>
          <w:sz w:val="22"/>
          <w:szCs w:val="22"/>
        </w:rPr>
        <w:t>ykonawcy), beneficjenta gwarancji lub poręczenia (</w:t>
      </w:r>
      <w:r w:rsidR="002C37E6" w:rsidRPr="003A65B1">
        <w:rPr>
          <w:rFonts w:ascii="Arial" w:hAnsi="Arial" w:cs="Arial"/>
          <w:sz w:val="22"/>
          <w:szCs w:val="22"/>
        </w:rPr>
        <w:t>z</w:t>
      </w:r>
      <w:r w:rsidRPr="003A65B1">
        <w:rPr>
          <w:rFonts w:ascii="Arial" w:hAnsi="Arial" w:cs="Arial"/>
          <w:sz w:val="22"/>
          <w:szCs w:val="22"/>
        </w:rPr>
        <w:t xml:space="preserve">amawiającego), gwaranta lub poręczyciela (podmiotu udzielającego gwarancji lub poręczenia) oraz adresy ich siedzib, </w:t>
      </w:r>
    </w:p>
    <w:p w14:paraId="2E15EC0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określenie wierzytelności, która ma być zabezpieczona gwarancją lub poręczeniem,</w:t>
      </w:r>
    </w:p>
    <w:p w14:paraId="1A0D7D8D" w14:textId="77777777"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kwota gwarancji lub poręczenia,</w:t>
      </w:r>
    </w:p>
    <w:p w14:paraId="12964100" w14:textId="3F147B7A"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termin ważności gwarancji lub poręczenia, obejmujący cały okres wykonania zamówienia, począwszy co najmniej od dnia wyznaczonego na dzień zawarcia umowy,</w:t>
      </w:r>
      <w:r w:rsidR="00DB1923" w:rsidRPr="003A65B1">
        <w:rPr>
          <w:rFonts w:ascii="Arial" w:hAnsi="Arial" w:cs="Arial"/>
          <w:sz w:val="22"/>
          <w:szCs w:val="22"/>
        </w:rPr>
        <w:t xml:space="preserve"> z zastrzeżeniem pkt 10</w:t>
      </w:r>
      <w:r w:rsidR="003C1501" w:rsidRPr="003A65B1">
        <w:rPr>
          <w:rFonts w:ascii="Arial" w:hAnsi="Arial" w:cs="Arial"/>
          <w:sz w:val="22"/>
          <w:szCs w:val="22"/>
        </w:rPr>
        <w:t xml:space="preserve"> powyżej</w:t>
      </w:r>
      <w:r w:rsidR="002C37E6" w:rsidRPr="003A65B1">
        <w:rPr>
          <w:rFonts w:ascii="Arial" w:hAnsi="Arial" w:cs="Arial"/>
          <w:sz w:val="22"/>
          <w:szCs w:val="22"/>
        </w:rPr>
        <w:t>,</w:t>
      </w:r>
    </w:p>
    <w:p w14:paraId="29484803" w14:textId="131D4542"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 xml:space="preserve">bezwarunkowe, nieodwołalne, płatne na pierwsze żądanie, zobowiązanie gwaranta do wypłaty </w:t>
      </w:r>
      <w:r w:rsidR="002C37E6" w:rsidRPr="003A65B1">
        <w:rPr>
          <w:rFonts w:ascii="Arial" w:hAnsi="Arial" w:cs="Arial"/>
          <w:sz w:val="22"/>
          <w:szCs w:val="22"/>
        </w:rPr>
        <w:t>z</w:t>
      </w:r>
      <w:r w:rsidRPr="003A65B1">
        <w:rPr>
          <w:rFonts w:ascii="Arial" w:hAnsi="Arial" w:cs="Arial"/>
          <w:sz w:val="22"/>
          <w:szCs w:val="22"/>
        </w:rPr>
        <w:t>amawiającemu pełnej kwoty zabezpieczenia lub do wypłat łącznie do pełnej kwoty zabezpieczenia w przypadku realizacji zamówienia w sposób niezgodny z umową</w:t>
      </w:r>
      <w:r w:rsidR="002C37E6" w:rsidRPr="003A65B1">
        <w:rPr>
          <w:rFonts w:ascii="Arial" w:hAnsi="Arial" w:cs="Arial"/>
          <w:sz w:val="22"/>
          <w:szCs w:val="22"/>
        </w:rPr>
        <w:t>,</w:t>
      </w:r>
    </w:p>
    <w:p w14:paraId="54FF589B" w14:textId="1C7DC246" w:rsidR="00660A68" w:rsidRPr="003A65B1" w:rsidRDefault="00660A68"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bezwarunkowe, nieodwołalne, płatne na pierwsze żądanie, zo</w:t>
      </w:r>
      <w:r w:rsidR="003C1501" w:rsidRPr="003A65B1">
        <w:rPr>
          <w:rFonts w:ascii="Arial" w:hAnsi="Arial" w:cs="Arial"/>
          <w:sz w:val="22"/>
          <w:szCs w:val="22"/>
        </w:rPr>
        <w:t>bowiązanie gwaranta do wypłaty z</w:t>
      </w:r>
      <w:r w:rsidRPr="003A65B1">
        <w:rPr>
          <w:rFonts w:ascii="Arial" w:hAnsi="Arial" w:cs="Arial"/>
          <w:sz w:val="22"/>
          <w:szCs w:val="22"/>
        </w:rPr>
        <w:t>amawiającemu pełnej kwoty zabezpieczenia w</w:t>
      </w:r>
      <w:r w:rsidR="00DB1923" w:rsidRPr="003A65B1">
        <w:rPr>
          <w:rFonts w:ascii="Arial" w:hAnsi="Arial" w:cs="Arial"/>
          <w:sz w:val="22"/>
          <w:szCs w:val="22"/>
        </w:rPr>
        <w:t> przypadku</w:t>
      </w:r>
      <w:r w:rsidR="002C37E6" w:rsidRPr="003A65B1">
        <w:rPr>
          <w:rFonts w:ascii="Arial" w:hAnsi="Arial" w:cs="Arial"/>
          <w:sz w:val="22"/>
          <w:szCs w:val="22"/>
        </w:rPr>
        <w:t>,</w:t>
      </w:r>
      <w:r w:rsidR="00DB1923" w:rsidRPr="003A65B1">
        <w:rPr>
          <w:rFonts w:ascii="Arial" w:hAnsi="Arial" w:cs="Arial"/>
          <w:sz w:val="22"/>
          <w:szCs w:val="22"/>
        </w:rPr>
        <w:t xml:space="preserve"> o którym mowa w pkt 10 i 11</w:t>
      </w:r>
      <w:r w:rsidRPr="003A65B1">
        <w:rPr>
          <w:rFonts w:ascii="Arial" w:hAnsi="Arial" w:cs="Arial"/>
          <w:sz w:val="22"/>
          <w:szCs w:val="22"/>
        </w:rPr>
        <w:t xml:space="preserve"> tj. w przypadku nieprzedłużenia lub niewniesienia nowego zabezpieczenia najpóźniej na 30 dni przed upływem terminu ważności dotychczasowego zabezpieczenia wniesionego w innej formie niż w pieniądzu</w:t>
      </w:r>
      <w:r w:rsidR="002C37E6" w:rsidRPr="003A65B1">
        <w:rPr>
          <w:rFonts w:ascii="Arial" w:hAnsi="Arial" w:cs="Arial"/>
          <w:sz w:val="22"/>
          <w:szCs w:val="22"/>
        </w:rPr>
        <w:t>,</w:t>
      </w:r>
      <w:r w:rsidRPr="003A65B1">
        <w:rPr>
          <w:rFonts w:ascii="Arial" w:hAnsi="Arial" w:cs="Arial"/>
          <w:sz w:val="22"/>
          <w:szCs w:val="22"/>
        </w:rPr>
        <w:t xml:space="preserve"> </w:t>
      </w:r>
      <w:r w:rsidR="003C1501" w:rsidRPr="003A65B1">
        <w:rPr>
          <w:rFonts w:ascii="Arial" w:hAnsi="Arial" w:cs="Arial"/>
          <w:sz w:val="22"/>
          <w:szCs w:val="22"/>
        </w:rPr>
        <w:t>jeżeli w</w:t>
      </w:r>
      <w:r w:rsidRPr="003A65B1">
        <w:rPr>
          <w:rFonts w:ascii="Arial" w:hAnsi="Arial" w:cs="Arial"/>
          <w:sz w:val="22"/>
          <w:szCs w:val="22"/>
        </w:rPr>
        <w:t>ykonawca skorzystał z możliwości wniesienia zabezpieczenia na okres nie krótszy niż 5 lat, a okres</w:t>
      </w:r>
      <w:r w:rsidR="002C37E6" w:rsidRPr="003A65B1">
        <w:rPr>
          <w:rFonts w:ascii="Arial" w:hAnsi="Arial" w:cs="Arial"/>
          <w:sz w:val="22"/>
          <w:szCs w:val="22"/>
        </w:rPr>
        <w:t>,</w:t>
      </w:r>
      <w:r w:rsidRPr="003A65B1">
        <w:rPr>
          <w:rFonts w:ascii="Arial" w:hAnsi="Arial" w:cs="Arial"/>
          <w:sz w:val="22"/>
          <w:szCs w:val="22"/>
        </w:rPr>
        <w:t xml:space="preserve"> na jaki miało zostać wniesione zabezpieczenie</w:t>
      </w:r>
      <w:r w:rsidR="002C37E6" w:rsidRPr="003A65B1">
        <w:rPr>
          <w:rFonts w:ascii="Arial" w:hAnsi="Arial" w:cs="Arial"/>
          <w:sz w:val="22"/>
          <w:szCs w:val="22"/>
        </w:rPr>
        <w:t>,</w:t>
      </w:r>
      <w:r w:rsidRPr="003A65B1">
        <w:rPr>
          <w:rFonts w:ascii="Arial" w:hAnsi="Arial" w:cs="Arial"/>
          <w:sz w:val="22"/>
          <w:szCs w:val="22"/>
        </w:rPr>
        <w:t xml:space="preserve"> jest dłuższy od tego okresu.</w:t>
      </w:r>
    </w:p>
    <w:p w14:paraId="63B2A794" w14:textId="77777777" w:rsidR="005F5D93" w:rsidRPr="003A65B1" w:rsidRDefault="005F5D93" w:rsidP="003A65B1">
      <w:pPr>
        <w:spacing w:line="271" w:lineRule="auto"/>
        <w:ind w:right="-108"/>
        <w:jc w:val="both"/>
        <w:rPr>
          <w:rFonts w:ascii="Arial" w:hAnsi="Arial" w:cs="Arial"/>
          <w:sz w:val="22"/>
          <w:szCs w:val="22"/>
        </w:rPr>
      </w:pPr>
    </w:p>
    <w:p w14:paraId="0B45D72B" w14:textId="1E12874B" w:rsidR="009615B1" w:rsidRPr="003A65B1" w:rsidRDefault="002C37E6" w:rsidP="006A4802">
      <w:pPr>
        <w:numPr>
          <w:ilvl w:val="0"/>
          <w:numId w:val="23"/>
        </w:numPr>
        <w:shd w:val="clear" w:color="auto" w:fill="FBD4B4" w:themeFill="accent6" w:themeFillTint="66"/>
        <w:spacing w:after="200" w:line="271" w:lineRule="auto"/>
        <w:contextualSpacing/>
        <w:jc w:val="both"/>
        <w:rPr>
          <w:rFonts w:ascii="Arial" w:hAnsi="Arial" w:cs="Arial"/>
          <w:b/>
          <w:sz w:val="22"/>
          <w:szCs w:val="22"/>
          <w:lang w:eastAsia="en-US"/>
        </w:rPr>
      </w:pPr>
      <w:r w:rsidRPr="003A65B1">
        <w:rPr>
          <w:rFonts w:ascii="Arial" w:hAnsi="Arial" w:cs="Arial"/>
          <w:b/>
          <w:sz w:val="22"/>
          <w:szCs w:val="22"/>
          <w:lang w:eastAsia="en-US"/>
        </w:rPr>
        <w:t>I</w:t>
      </w:r>
      <w:r w:rsidR="009615B1" w:rsidRPr="003A65B1">
        <w:rPr>
          <w:rFonts w:ascii="Arial" w:hAnsi="Arial" w:cs="Arial"/>
          <w:b/>
          <w:sz w:val="22"/>
          <w:szCs w:val="22"/>
          <w:lang w:eastAsia="en-US"/>
        </w:rPr>
        <w:t>nformacje o formalnościach, jakie muszą zostać dopełnione po wyborze oferty w celu zawarcia umowy w sprawie zamówienia publicznego</w:t>
      </w:r>
    </w:p>
    <w:p w14:paraId="7A00F4F0" w14:textId="4AB42C9F"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Zamawiający poinformuje wykonawcę, któremu zostanie udzielone zamówienie</w:t>
      </w:r>
      <w:r w:rsidR="00263B56" w:rsidRPr="003A65B1">
        <w:rPr>
          <w:rFonts w:ascii="Arial" w:hAnsi="Arial" w:cs="Arial"/>
          <w:sz w:val="22"/>
          <w:szCs w:val="22"/>
        </w:rPr>
        <w:t>,</w:t>
      </w:r>
      <w:r w:rsidRPr="003A65B1">
        <w:rPr>
          <w:rFonts w:ascii="Arial" w:hAnsi="Arial" w:cs="Arial"/>
          <w:sz w:val="22"/>
          <w:szCs w:val="22"/>
        </w:rPr>
        <w:t xml:space="preserve"> o miejscu i terminie zawarcia umowy.</w:t>
      </w:r>
      <w:bookmarkStart w:id="2" w:name="_Toc42045493"/>
    </w:p>
    <w:p w14:paraId="11C18AE9" w14:textId="77777777" w:rsidR="00DB1A25" w:rsidRPr="003A65B1" w:rsidRDefault="00DB1A25" w:rsidP="006A4802">
      <w:pPr>
        <w:numPr>
          <w:ilvl w:val="0"/>
          <w:numId w:val="14"/>
        </w:numPr>
        <w:spacing w:line="276" w:lineRule="auto"/>
        <w:ind w:right="-108"/>
        <w:jc w:val="both"/>
        <w:rPr>
          <w:rFonts w:ascii="Arial" w:hAnsi="Arial" w:cs="Arial"/>
          <w:sz w:val="22"/>
          <w:szCs w:val="22"/>
        </w:rPr>
      </w:pPr>
      <w:r w:rsidRPr="003A65B1">
        <w:rPr>
          <w:rFonts w:ascii="Arial" w:hAnsi="Arial" w:cs="Arial"/>
          <w:sz w:val="22"/>
          <w:szCs w:val="22"/>
        </w:rPr>
        <w:t>Wykonawca przed zawarciem umowy:</w:t>
      </w:r>
    </w:p>
    <w:p w14:paraId="48FAB987" w14:textId="05BA027A"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lastRenderedPageBreak/>
        <w:t>poda wszelkie informacje niezbędne do wypełn</w:t>
      </w:r>
      <w:r w:rsidR="00A23B70" w:rsidRPr="003A65B1">
        <w:rPr>
          <w:rFonts w:ascii="Arial" w:hAnsi="Arial" w:cs="Arial"/>
          <w:sz w:val="22"/>
          <w:szCs w:val="22"/>
        </w:rPr>
        <w:t>ienia treści umowy na wezwanie z</w:t>
      </w:r>
      <w:r w:rsidRPr="003A65B1">
        <w:rPr>
          <w:rFonts w:ascii="Arial" w:hAnsi="Arial" w:cs="Arial"/>
          <w:sz w:val="22"/>
          <w:szCs w:val="22"/>
        </w:rPr>
        <w:t>amawiającego</w:t>
      </w:r>
      <w:r w:rsidR="002C37E6" w:rsidRPr="003A65B1">
        <w:rPr>
          <w:rFonts w:ascii="Arial" w:hAnsi="Arial" w:cs="Arial"/>
          <w:sz w:val="22"/>
          <w:szCs w:val="22"/>
        </w:rPr>
        <w:t>,</w:t>
      </w:r>
    </w:p>
    <w:p w14:paraId="55AC4250" w14:textId="0A6E4726" w:rsidR="00DB1A25" w:rsidRPr="003A65B1" w:rsidRDefault="00DB1A25" w:rsidP="006A4802">
      <w:pPr>
        <w:numPr>
          <w:ilvl w:val="1"/>
          <w:numId w:val="13"/>
        </w:numPr>
        <w:spacing w:line="276" w:lineRule="auto"/>
        <w:ind w:right="-108"/>
        <w:jc w:val="both"/>
        <w:rPr>
          <w:rFonts w:ascii="Arial" w:hAnsi="Arial" w:cs="Arial"/>
          <w:sz w:val="22"/>
          <w:szCs w:val="22"/>
        </w:rPr>
      </w:pPr>
      <w:r w:rsidRPr="003A65B1">
        <w:rPr>
          <w:rFonts w:ascii="Arial" w:hAnsi="Arial" w:cs="Arial"/>
          <w:sz w:val="22"/>
          <w:szCs w:val="22"/>
        </w:rPr>
        <w:t>wniesie zabezpiecz</w:t>
      </w:r>
      <w:r w:rsidR="00263B56" w:rsidRPr="003A65B1">
        <w:rPr>
          <w:rFonts w:ascii="Arial" w:hAnsi="Arial" w:cs="Arial"/>
          <w:sz w:val="22"/>
          <w:szCs w:val="22"/>
        </w:rPr>
        <w:t>e</w:t>
      </w:r>
      <w:r w:rsidRPr="003A65B1">
        <w:rPr>
          <w:rFonts w:ascii="Arial" w:hAnsi="Arial" w:cs="Arial"/>
          <w:sz w:val="22"/>
          <w:szCs w:val="22"/>
        </w:rPr>
        <w:t>nie należytego wykonania umowy</w:t>
      </w:r>
      <w:r w:rsidR="00263B56" w:rsidRPr="003A65B1">
        <w:rPr>
          <w:rFonts w:ascii="Arial" w:hAnsi="Arial" w:cs="Arial"/>
          <w:sz w:val="22"/>
          <w:szCs w:val="22"/>
        </w:rPr>
        <w:t>.</w:t>
      </w:r>
    </w:p>
    <w:p w14:paraId="4C78E1D6" w14:textId="238CE182" w:rsidR="00DB1A25" w:rsidRPr="003A65B1" w:rsidRDefault="00263B56" w:rsidP="005F5D93">
      <w:pPr>
        <w:spacing w:line="276" w:lineRule="auto"/>
        <w:ind w:right="-108"/>
        <w:jc w:val="both"/>
        <w:rPr>
          <w:rFonts w:ascii="Arial" w:hAnsi="Arial" w:cs="Arial"/>
          <w:sz w:val="22"/>
          <w:szCs w:val="22"/>
        </w:rPr>
      </w:pPr>
      <w:r w:rsidRPr="003A65B1">
        <w:rPr>
          <w:rFonts w:ascii="Arial" w:hAnsi="Arial" w:cs="Arial"/>
          <w:sz w:val="22"/>
          <w:szCs w:val="22"/>
        </w:rPr>
        <w:t>J</w:t>
      </w:r>
      <w:r w:rsidR="00A23B70" w:rsidRPr="003A65B1">
        <w:rPr>
          <w:rFonts w:ascii="Arial" w:hAnsi="Arial" w:cs="Arial"/>
          <w:sz w:val="22"/>
          <w:szCs w:val="22"/>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3A65B1">
        <w:rPr>
          <w:rFonts w:ascii="Arial" w:hAnsi="Arial" w:cs="Arial"/>
          <w:sz w:val="22"/>
          <w:szCs w:val="22"/>
        </w:rPr>
        <w:t>, w której</w:t>
      </w:r>
      <w:r w:rsidR="002C37E6" w:rsidRPr="003A65B1">
        <w:rPr>
          <w:rFonts w:ascii="Arial" w:hAnsi="Arial" w:cs="Arial"/>
          <w:sz w:val="22"/>
          <w:szCs w:val="22"/>
        </w:rPr>
        <w:t xml:space="preserve"> </w:t>
      </w:r>
      <w:r w:rsidR="00DB1A25" w:rsidRPr="003A65B1">
        <w:rPr>
          <w:rFonts w:ascii="Arial" w:hAnsi="Arial" w:cs="Arial"/>
          <w:sz w:val="22"/>
          <w:szCs w:val="22"/>
        </w:rPr>
        <w:t>m.in. zostanie określony pełnomo</w:t>
      </w:r>
      <w:r w:rsidR="00A23B70" w:rsidRPr="003A65B1">
        <w:rPr>
          <w:rFonts w:ascii="Arial" w:hAnsi="Arial" w:cs="Arial"/>
          <w:sz w:val="22"/>
          <w:szCs w:val="22"/>
        </w:rPr>
        <w:t>cnik uprawniony do kontaktów z z</w:t>
      </w:r>
      <w:r w:rsidR="00DB1A25" w:rsidRPr="003A65B1">
        <w:rPr>
          <w:rFonts w:ascii="Arial" w:hAnsi="Arial" w:cs="Arial"/>
          <w:sz w:val="22"/>
          <w:szCs w:val="22"/>
        </w:rPr>
        <w:t xml:space="preserve">amawiającym oraz do wystawiania dokumentów związanych z płatnościami, przy czym termin, na jaki została zawarta umowa, nie może być krótszy niż termin realizacji zamówienia.  </w:t>
      </w:r>
      <w:bookmarkEnd w:id="2"/>
    </w:p>
    <w:p w14:paraId="284C13BD" w14:textId="77777777" w:rsidR="00DB1A25" w:rsidRPr="003A65B1" w:rsidRDefault="00DB1A25" w:rsidP="005F5D93">
      <w:pPr>
        <w:spacing w:line="276" w:lineRule="auto"/>
        <w:ind w:right="-108"/>
        <w:jc w:val="both"/>
        <w:rPr>
          <w:rFonts w:ascii="Arial" w:hAnsi="Arial" w:cs="Arial"/>
          <w:b/>
          <w:sz w:val="22"/>
          <w:szCs w:val="22"/>
        </w:rPr>
      </w:pPr>
    </w:p>
    <w:p w14:paraId="60FD0647" w14:textId="3EE72536" w:rsidR="00DB1A25" w:rsidRPr="003A65B1" w:rsidRDefault="00DB1A25" w:rsidP="005F5D93">
      <w:pPr>
        <w:spacing w:line="276" w:lineRule="auto"/>
        <w:ind w:right="-108"/>
        <w:jc w:val="both"/>
        <w:rPr>
          <w:rFonts w:ascii="Arial" w:hAnsi="Arial" w:cs="Arial"/>
          <w:sz w:val="22"/>
          <w:szCs w:val="22"/>
        </w:rPr>
      </w:pPr>
      <w:r w:rsidRPr="003A65B1">
        <w:rPr>
          <w:rFonts w:ascii="Arial" w:hAnsi="Arial" w:cs="Arial"/>
          <w:sz w:val="22"/>
          <w:szCs w:val="22"/>
        </w:rPr>
        <w:t xml:space="preserve">Niedopełnienie powyższych formalności przez wybranego </w:t>
      </w:r>
      <w:r w:rsidR="002C37E6" w:rsidRPr="003A65B1">
        <w:rPr>
          <w:rFonts w:ascii="Arial" w:hAnsi="Arial" w:cs="Arial"/>
          <w:sz w:val="22"/>
          <w:szCs w:val="22"/>
        </w:rPr>
        <w:t>w</w:t>
      </w:r>
      <w:r w:rsidRPr="003A65B1">
        <w:rPr>
          <w:rFonts w:ascii="Arial" w:hAnsi="Arial" w:cs="Arial"/>
          <w:sz w:val="22"/>
          <w:szCs w:val="22"/>
        </w:rPr>
        <w:t>ykonawcę będzie potraktowane prze</w:t>
      </w:r>
      <w:r w:rsidR="006C3F4D" w:rsidRPr="003A65B1">
        <w:rPr>
          <w:rFonts w:ascii="Arial" w:hAnsi="Arial" w:cs="Arial"/>
          <w:sz w:val="22"/>
          <w:szCs w:val="22"/>
        </w:rPr>
        <w:t>z z</w:t>
      </w:r>
      <w:r w:rsidRPr="003A65B1">
        <w:rPr>
          <w:rFonts w:ascii="Arial" w:hAnsi="Arial" w:cs="Arial"/>
          <w:sz w:val="22"/>
          <w:szCs w:val="22"/>
        </w:rPr>
        <w:t xml:space="preserve">amawiającego jako niemożność zawarcia umowy w sprawie zamówienia publicznego </w:t>
      </w:r>
      <w:r w:rsidR="007D7898" w:rsidRPr="003A65B1">
        <w:rPr>
          <w:rFonts w:ascii="Arial" w:hAnsi="Arial" w:cs="Arial"/>
          <w:sz w:val="22"/>
          <w:szCs w:val="22"/>
        </w:rPr>
        <w:t>z przyczyn leżących po stronie w</w:t>
      </w:r>
      <w:r w:rsidRPr="003A65B1">
        <w:rPr>
          <w:rFonts w:ascii="Arial" w:hAnsi="Arial" w:cs="Arial"/>
          <w:sz w:val="22"/>
          <w:szCs w:val="22"/>
        </w:rPr>
        <w:t xml:space="preserve">ykonawcy i zgodnie z art. </w:t>
      </w:r>
      <w:r w:rsidR="006C3F4D" w:rsidRPr="003A65B1">
        <w:rPr>
          <w:rFonts w:ascii="Arial" w:hAnsi="Arial" w:cs="Arial"/>
          <w:sz w:val="22"/>
          <w:szCs w:val="22"/>
        </w:rPr>
        <w:t>98 ust. 6</w:t>
      </w:r>
      <w:r w:rsidRPr="003A65B1">
        <w:rPr>
          <w:rFonts w:ascii="Arial" w:hAnsi="Arial" w:cs="Arial"/>
          <w:sz w:val="22"/>
          <w:szCs w:val="22"/>
        </w:rPr>
        <w:t xml:space="preserve"> pkt 3 ustawy</w:t>
      </w:r>
      <w:r w:rsidR="006C3F4D" w:rsidRPr="003A65B1">
        <w:rPr>
          <w:rFonts w:ascii="Arial" w:hAnsi="Arial" w:cs="Arial"/>
          <w:sz w:val="22"/>
          <w:szCs w:val="22"/>
        </w:rPr>
        <w:t xml:space="preserve"> </w:t>
      </w:r>
      <w:proofErr w:type="spellStart"/>
      <w:r w:rsidR="006C3F4D" w:rsidRPr="003A65B1">
        <w:rPr>
          <w:rFonts w:ascii="Arial" w:hAnsi="Arial" w:cs="Arial"/>
          <w:sz w:val="22"/>
          <w:szCs w:val="22"/>
        </w:rPr>
        <w:t>Pzp</w:t>
      </w:r>
      <w:proofErr w:type="spellEnd"/>
      <w:r w:rsidR="006C3F4D" w:rsidRPr="003A65B1">
        <w:rPr>
          <w:rFonts w:ascii="Arial" w:hAnsi="Arial" w:cs="Arial"/>
          <w:sz w:val="22"/>
          <w:szCs w:val="22"/>
        </w:rPr>
        <w:t>,</w:t>
      </w:r>
      <w:r w:rsidRPr="003A65B1">
        <w:rPr>
          <w:rFonts w:ascii="Arial" w:hAnsi="Arial" w:cs="Arial"/>
          <w:sz w:val="22"/>
          <w:szCs w:val="22"/>
        </w:rPr>
        <w:t xml:space="preserve"> będzie</w:t>
      </w:r>
      <w:r w:rsidR="007D7898" w:rsidRPr="003A65B1">
        <w:rPr>
          <w:rFonts w:ascii="Arial" w:hAnsi="Arial" w:cs="Arial"/>
          <w:sz w:val="22"/>
          <w:szCs w:val="22"/>
        </w:rPr>
        <w:t xml:space="preserve"> skutkowało zatrzymaniem przez z</w:t>
      </w:r>
      <w:r w:rsidRPr="003A65B1">
        <w:rPr>
          <w:rFonts w:ascii="Arial" w:hAnsi="Arial" w:cs="Arial"/>
          <w:sz w:val="22"/>
          <w:szCs w:val="22"/>
        </w:rPr>
        <w:t>amawiającego wadium wraz z odsetkami.</w:t>
      </w:r>
    </w:p>
    <w:p w14:paraId="13B15865" w14:textId="77777777" w:rsidR="00D4155E" w:rsidRPr="003A65B1" w:rsidRDefault="00D4155E" w:rsidP="003A65B1">
      <w:pPr>
        <w:spacing w:line="271" w:lineRule="auto"/>
        <w:ind w:right="-108"/>
        <w:jc w:val="both"/>
        <w:rPr>
          <w:rFonts w:ascii="Arial" w:hAnsi="Arial" w:cs="Arial"/>
          <w:b/>
          <w:sz w:val="22"/>
          <w:szCs w:val="22"/>
        </w:rPr>
      </w:pPr>
    </w:p>
    <w:p w14:paraId="7921E48A" w14:textId="08E0FEB2" w:rsidR="008A4795" w:rsidRPr="000E3BAB" w:rsidRDefault="008A4795" w:rsidP="005F5D93">
      <w:pPr>
        <w:widowControl w:val="0"/>
        <w:snapToGrid w:val="0"/>
        <w:spacing w:after="120" w:line="271" w:lineRule="auto"/>
        <w:jc w:val="both"/>
        <w:rPr>
          <w:rFonts w:ascii="Arial" w:hAnsi="Arial" w:cs="Arial"/>
          <w:b/>
          <w:color w:val="000000" w:themeColor="text1"/>
          <w:sz w:val="22"/>
          <w:szCs w:val="22"/>
        </w:rPr>
      </w:pPr>
      <w:r w:rsidRPr="000E3BAB">
        <w:rPr>
          <w:rFonts w:ascii="Arial" w:hAnsi="Arial" w:cs="Arial"/>
          <w:b/>
          <w:color w:val="000000" w:themeColor="text1"/>
          <w:sz w:val="22"/>
          <w:szCs w:val="22"/>
        </w:rPr>
        <w:t>Ewentualne zmiany umowy:</w:t>
      </w:r>
    </w:p>
    <w:p w14:paraId="0201EBDC" w14:textId="77777777" w:rsidR="0040201E" w:rsidRPr="0040201E" w:rsidRDefault="0040201E" w:rsidP="0040201E">
      <w:pPr>
        <w:spacing w:line="276" w:lineRule="auto"/>
        <w:jc w:val="both"/>
        <w:rPr>
          <w:rStyle w:val="FontStyle13"/>
          <w:rFonts w:ascii="Arial" w:hAnsi="Arial" w:cs="Arial"/>
          <w:sz w:val="22"/>
          <w:szCs w:val="22"/>
        </w:rPr>
      </w:pPr>
      <w:r w:rsidRPr="0040201E">
        <w:rPr>
          <w:rStyle w:val="FontStyle13"/>
          <w:rFonts w:ascii="Arial" w:hAnsi="Arial" w:cs="Arial"/>
          <w:sz w:val="22"/>
          <w:szCs w:val="22"/>
        </w:rPr>
        <w:t>Zmianie może ulec termin wykonania robót w przypadku:</w:t>
      </w:r>
    </w:p>
    <w:p w14:paraId="1EC1FDD0" w14:textId="77777777" w:rsidR="0040201E" w:rsidRPr="0040201E" w:rsidRDefault="0040201E" w:rsidP="0040201E">
      <w:pPr>
        <w:numPr>
          <w:ilvl w:val="1"/>
          <w:numId w:val="64"/>
        </w:numPr>
        <w:spacing w:line="276" w:lineRule="auto"/>
        <w:ind w:left="0" w:firstLine="0"/>
        <w:contextualSpacing/>
        <w:jc w:val="both"/>
        <w:rPr>
          <w:rFonts w:ascii="Arial" w:hAnsi="Arial" w:cs="Arial"/>
          <w:sz w:val="22"/>
          <w:szCs w:val="22"/>
        </w:rPr>
      </w:pPr>
      <w:r w:rsidRPr="0040201E">
        <w:rPr>
          <w:rFonts w:ascii="Arial" w:hAnsi="Arial" w:cs="Arial"/>
          <w:sz w:val="22"/>
          <w:szCs w:val="22"/>
        </w:rPr>
        <w:t>w przypadku przedłużających się udokumentowanych terminów dostaw zamówionych materiałów potrzebnych do realizacji przedmiotu umowy,</w:t>
      </w:r>
    </w:p>
    <w:p w14:paraId="1332D275" w14:textId="77777777" w:rsidR="0040201E" w:rsidRPr="0040201E" w:rsidRDefault="0040201E" w:rsidP="0040201E">
      <w:pPr>
        <w:numPr>
          <w:ilvl w:val="1"/>
          <w:numId w:val="64"/>
        </w:numPr>
        <w:spacing w:line="276" w:lineRule="auto"/>
        <w:ind w:left="0" w:firstLine="0"/>
        <w:contextualSpacing/>
        <w:jc w:val="both"/>
        <w:rPr>
          <w:rFonts w:ascii="Arial" w:hAnsi="Arial" w:cs="Arial"/>
          <w:sz w:val="22"/>
          <w:szCs w:val="22"/>
        </w:rPr>
      </w:pPr>
      <w:r w:rsidRPr="0040201E">
        <w:rPr>
          <w:rFonts w:ascii="Arial" w:hAnsi="Arial" w:cs="Arial"/>
          <w:sz w:val="22"/>
          <w:szCs w:val="22"/>
        </w:rPr>
        <w:t>przerw w realizacji prac, powstałych z przyczyn leżących po stronie Zamawiającego lub na jego pisemne żądanie,</w:t>
      </w:r>
    </w:p>
    <w:p w14:paraId="1FC09E55" w14:textId="77777777" w:rsidR="0040201E" w:rsidRPr="0040201E" w:rsidRDefault="0040201E" w:rsidP="0040201E">
      <w:pPr>
        <w:numPr>
          <w:ilvl w:val="1"/>
          <w:numId w:val="64"/>
        </w:numPr>
        <w:spacing w:line="276" w:lineRule="auto"/>
        <w:ind w:left="0" w:firstLine="0"/>
        <w:contextualSpacing/>
        <w:jc w:val="both"/>
        <w:rPr>
          <w:rFonts w:ascii="Arial" w:hAnsi="Arial" w:cs="Arial"/>
          <w:sz w:val="22"/>
          <w:szCs w:val="22"/>
        </w:rPr>
      </w:pPr>
      <w:r w:rsidRPr="0040201E">
        <w:rPr>
          <w:rFonts w:ascii="Arial" w:hAnsi="Arial" w:cs="Arial"/>
          <w:sz w:val="22"/>
          <w:szCs w:val="22"/>
        </w:rPr>
        <w:t>zlecenia przez Zamawiającego usług dodatkowych lub zamiennych, jeżeli terminy ich zlecenia, rodzaj lub zakres, uniemożliwiają dotrzymanie pierwotnego terminu umownego,</w:t>
      </w:r>
    </w:p>
    <w:p w14:paraId="3B86F5D3" w14:textId="77777777" w:rsidR="0040201E" w:rsidRPr="0040201E" w:rsidRDefault="0040201E" w:rsidP="0040201E">
      <w:pPr>
        <w:numPr>
          <w:ilvl w:val="1"/>
          <w:numId w:val="64"/>
        </w:numPr>
        <w:spacing w:line="276" w:lineRule="auto"/>
        <w:ind w:left="0" w:firstLine="0"/>
        <w:contextualSpacing/>
        <w:jc w:val="both"/>
        <w:rPr>
          <w:rFonts w:ascii="Arial" w:hAnsi="Arial" w:cs="Arial"/>
          <w:sz w:val="22"/>
          <w:szCs w:val="22"/>
        </w:rPr>
      </w:pPr>
      <w:r w:rsidRPr="0040201E">
        <w:rPr>
          <w:rFonts w:ascii="Arial" w:hAnsi="Arial" w:cs="Arial"/>
          <w:color w:val="000000"/>
          <w:sz w:val="22"/>
          <w:szCs w:val="22"/>
        </w:rPr>
        <w:t>wystąpienia okoliczności niezawinionych przez strony, których nie można było wcześniej przewidzieć;</w:t>
      </w:r>
    </w:p>
    <w:p w14:paraId="43917C6A" w14:textId="77777777" w:rsidR="0040201E" w:rsidRPr="0040201E" w:rsidRDefault="0040201E" w:rsidP="0040201E">
      <w:pPr>
        <w:numPr>
          <w:ilvl w:val="1"/>
          <w:numId w:val="64"/>
        </w:numPr>
        <w:spacing w:line="276" w:lineRule="auto"/>
        <w:ind w:left="0" w:firstLine="0"/>
        <w:contextualSpacing/>
        <w:jc w:val="both"/>
        <w:rPr>
          <w:rFonts w:ascii="Arial" w:hAnsi="Arial" w:cs="Arial"/>
          <w:sz w:val="22"/>
          <w:szCs w:val="22"/>
        </w:rPr>
      </w:pPr>
      <w:r w:rsidRPr="0040201E">
        <w:rPr>
          <w:rFonts w:ascii="Arial" w:hAnsi="Arial" w:cs="Arial"/>
          <w:color w:val="000000"/>
          <w:sz w:val="22"/>
          <w:szCs w:val="22"/>
        </w:rPr>
        <w:t>zaistnienia „Siły Wyższej”, która oznacza wyjątkowe wydarzenie lub okoliczność:</w:t>
      </w:r>
    </w:p>
    <w:p w14:paraId="3F5EC367" w14:textId="77777777" w:rsidR="0040201E" w:rsidRPr="0040201E" w:rsidRDefault="0040201E" w:rsidP="0040201E">
      <w:pPr>
        <w:pStyle w:val="Akapitzlist"/>
        <w:numPr>
          <w:ilvl w:val="0"/>
          <w:numId w:val="65"/>
        </w:numPr>
        <w:spacing w:line="276" w:lineRule="auto"/>
        <w:ind w:left="0" w:firstLine="0"/>
        <w:contextualSpacing/>
        <w:jc w:val="both"/>
        <w:rPr>
          <w:rFonts w:ascii="Arial" w:hAnsi="Arial" w:cs="Arial"/>
          <w:sz w:val="22"/>
          <w:szCs w:val="22"/>
        </w:rPr>
      </w:pPr>
      <w:r w:rsidRPr="0040201E">
        <w:rPr>
          <w:rFonts w:ascii="Arial" w:hAnsi="Arial" w:cs="Arial"/>
          <w:sz w:val="22"/>
          <w:szCs w:val="22"/>
        </w:rPr>
        <w:t>na którą Wykonawca nie ma wpływu,</w:t>
      </w:r>
    </w:p>
    <w:p w14:paraId="317B188A" w14:textId="77777777" w:rsidR="0040201E" w:rsidRPr="0040201E" w:rsidRDefault="0040201E" w:rsidP="0040201E">
      <w:pPr>
        <w:pStyle w:val="Akapitzlist"/>
        <w:numPr>
          <w:ilvl w:val="0"/>
          <w:numId w:val="65"/>
        </w:numPr>
        <w:spacing w:line="276" w:lineRule="auto"/>
        <w:ind w:left="0" w:firstLine="0"/>
        <w:contextualSpacing/>
        <w:jc w:val="both"/>
        <w:rPr>
          <w:rFonts w:ascii="Arial" w:hAnsi="Arial" w:cs="Arial"/>
          <w:sz w:val="22"/>
          <w:szCs w:val="22"/>
        </w:rPr>
      </w:pPr>
      <w:r w:rsidRPr="0040201E">
        <w:rPr>
          <w:rFonts w:ascii="Arial" w:hAnsi="Arial" w:cs="Arial"/>
          <w:sz w:val="22"/>
          <w:szCs w:val="22"/>
        </w:rPr>
        <w:t>przed którą Wykonawca nie mógłby się rozsądnie zabezpieczyć przed momentem zawarcia umowy,</w:t>
      </w:r>
    </w:p>
    <w:p w14:paraId="5A6942F8" w14:textId="77777777" w:rsidR="0040201E" w:rsidRPr="0040201E" w:rsidRDefault="0040201E" w:rsidP="0040201E">
      <w:pPr>
        <w:pStyle w:val="Akapitzlist"/>
        <w:numPr>
          <w:ilvl w:val="0"/>
          <w:numId w:val="65"/>
        </w:numPr>
        <w:spacing w:line="276" w:lineRule="auto"/>
        <w:ind w:left="0" w:firstLine="0"/>
        <w:contextualSpacing/>
        <w:jc w:val="both"/>
        <w:rPr>
          <w:rFonts w:ascii="Arial" w:hAnsi="Arial" w:cs="Arial"/>
          <w:sz w:val="22"/>
          <w:szCs w:val="22"/>
        </w:rPr>
      </w:pPr>
      <w:r w:rsidRPr="0040201E">
        <w:rPr>
          <w:rFonts w:ascii="Arial" w:hAnsi="Arial" w:cs="Arial"/>
          <w:sz w:val="22"/>
          <w:szCs w:val="22"/>
        </w:rPr>
        <w:t>której, gdyby wystąpiła, taki Wykonawca nie mógłby uniknąć lub przezwyciężyć,</w:t>
      </w:r>
    </w:p>
    <w:p w14:paraId="133AFFF5" w14:textId="77777777" w:rsidR="0040201E" w:rsidRPr="0040201E" w:rsidRDefault="0040201E" w:rsidP="0040201E">
      <w:pPr>
        <w:pStyle w:val="Akapitzlist"/>
        <w:numPr>
          <w:ilvl w:val="0"/>
          <w:numId w:val="65"/>
        </w:numPr>
        <w:spacing w:line="276" w:lineRule="auto"/>
        <w:ind w:left="0" w:firstLine="0"/>
        <w:contextualSpacing/>
        <w:jc w:val="both"/>
        <w:rPr>
          <w:rFonts w:ascii="Arial" w:hAnsi="Arial" w:cs="Arial"/>
          <w:sz w:val="22"/>
          <w:szCs w:val="22"/>
        </w:rPr>
      </w:pPr>
      <w:r w:rsidRPr="0040201E">
        <w:rPr>
          <w:rFonts w:ascii="Arial" w:hAnsi="Arial" w:cs="Arial"/>
          <w:sz w:val="22"/>
          <w:szCs w:val="22"/>
        </w:rPr>
        <w:t>której nie można w istocie przypisać Zamawiającemu.</w:t>
      </w:r>
    </w:p>
    <w:p w14:paraId="597A2801" w14:textId="77777777" w:rsidR="0040201E" w:rsidRPr="0040201E" w:rsidRDefault="0040201E" w:rsidP="0040201E">
      <w:pPr>
        <w:spacing w:line="276" w:lineRule="auto"/>
        <w:jc w:val="both"/>
        <w:rPr>
          <w:rFonts w:ascii="Arial" w:hAnsi="Arial" w:cs="Arial"/>
          <w:sz w:val="22"/>
          <w:szCs w:val="22"/>
        </w:rPr>
      </w:pPr>
      <w:r w:rsidRPr="0040201E">
        <w:rPr>
          <w:rFonts w:ascii="Arial" w:hAnsi="Arial" w:cs="Arial"/>
          <w:sz w:val="22"/>
          <w:szCs w:val="22"/>
        </w:rPr>
        <w:t>Siła Wyższa może obejmować wyjątkowe wydarzenia i okoliczności w rodzaju wyliczonych, poniżej, ale bez ograniczenia się do nich, jeśli tylko powyższe warunki (a) do (d) są spełnione:</w:t>
      </w:r>
    </w:p>
    <w:p w14:paraId="3E5D8B93" w14:textId="77777777" w:rsidR="0040201E" w:rsidRPr="0040201E" w:rsidRDefault="0040201E" w:rsidP="0040201E">
      <w:pPr>
        <w:pStyle w:val="Akapitzlist"/>
        <w:numPr>
          <w:ilvl w:val="0"/>
          <w:numId w:val="66"/>
        </w:numPr>
        <w:spacing w:line="276" w:lineRule="auto"/>
        <w:ind w:left="0" w:firstLine="0"/>
        <w:contextualSpacing/>
        <w:jc w:val="both"/>
        <w:rPr>
          <w:rFonts w:ascii="Arial" w:hAnsi="Arial" w:cs="Arial"/>
          <w:sz w:val="22"/>
          <w:szCs w:val="22"/>
        </w:rPr>
      </w:pPr>
      <w:r w:rsidRPr="0040201E">
        <w:rPr>
          <w:rFonts w:ascii="Arial" w:hAnsi="Arial" w:cs="Arial"/>
          <w:sz w:val="22"/>
          <w:szCs w:val="22"/>
        </w:rPr>
        <w:t>wojna, działania wojenne (niezależnie, czy wojna była wypowiedziana czy nie), inwazja, działanie wrogów zewnętrznych,</w:t>
      </w:r>
    </w:p>
    <w:p w14:paraId="25C05EBF" w14:textId="77777777" w:rsidR="0040201E" w:rsidRPr="0040201E" w:rsidRDefault="0040201E" w:rsidP="0040201E">
      <w:pPr>
        <w:pStyle w:val="Akapitzlist"/>
        <w:numPr>
          <w:ilvl w:val="0"/>
          <w:numId w:val="66"/>
        </w:numPr>
        <w:spacing w:line="276" w:lineRule="auto"/>
        <w:ind w:left="0" w:firstLine="0"/>
        <w:contextualSpacing/>
        <w:jc w:val="both"/>
        <w:rPr>
          <w:rFonts w:ascii="Arial" w:hAnsi="Arial" w:cs="Arial"/>
          <w:sz w:val="22"/>
          <w:szCs w:val="22"/>
        </w:rPr>
      </w:pPr>
      <w:r w:rsidRPr="0040201E">
        <w:rPr>
          <w:rFonts w:ascii="Arial" w:hAnsi="Arial" w:cs="Arial"/>
          <w:sz w:val="22"/>
          <w:szCs w:val="22"/>
        </w:rPr>
        <w:t>rebelia, terroryzm, rewolucja, powstanie, przewrót wojskowy lub cywilny lub wojna domowa,</w:t>
      </w:r>
    </w:p>
    <w:p w14:paraId="5FFF7EC8" w14:textId="77777777" w:rsidR="0040201E" w:rsidRPr="0040201E" w:rsidRDefault="0040201E" w:rsidP="0040201E">
      <w:pPr>
        <w:pStyle w:val="Akapitzlist"/>
        <w:numPr>
          <w:ilvl w:val="0"/>
          <w:numId w:val="66"/>
        </w:numPr>
        <w:spacing w:line="276" w:lineRule="auto"/>
        <w:ind w:left="0" w:firstLine="0"/>
        <w:contextualSpacing/>
        <w:jc w:val="both"/>
        <w:rPr>
          <w:rFonts w:ascii="Arial" w:hAnsi="Arial" w:cs="Arial"/>
          <w:sz w:val="22"/>
          <w:szCs w:val="22"/>
        </w:rPr>
      </w:pPr>
      <w:r w:rsidRPr="0040201E">
        <w:rPr>
          <w:rFonts w:ascii="Arial" w:hAnsi="Arial" w:cs="Arial"/>
          <w:sz w:val="22"/>
          <w:szCs w:val="22"/>
        </w:rPr>
        <w:t>bunt, niepokoje, zamieszki, strajk lub lokaut spowodowany przez osoby inne, niż personel Wykonawcy lub inni pracownicy Wykonawcy i Podwykonawców,</w:t>
      </w:r>
    </w:p>
    <w:p w14:paraId="67AF9DBD" w14:textId="77777777" w:rsidR="0040201E" w:rsidRPr="0040201E" w:rsidRDefault="0040201E" w:rsidP="0040201E">
      <w:pPr>
        <w:pStyle w:val="Akapitzlist"/>
        <w:numPr>
          <w:ilvl w:val="1"/>
          <w:numId w:val="66"/>
        </w:numPr>
        <w:spacing w:line="276" w:lineRule="auto"/>
        <w:ind w:left="0" w:firstLine="0"/>
        <w:contextualSpacing/>
        <w:jc w:val="both"/>
        <w:rPr>
          <w:rFonts w:ascii="Arial" w:hAnsi="Arial" w:cs="Arial"/>
          <w:sz w:val="22"/>
          <w:szCs w:val="22"/>
        </w:rPr>
      </w:pPr>
      <w:r w:rsidRPr="0040201E">
        <w:rPr>
          <w:rFonts w:ascii="Arial" w:hAnsi="Arial" w:cs="Arial"/>
          <w:sz w:val="22"/>
          <w:szCs w:val="22"/>
        </w:rPr>
        <w:t xml:space="preserve">amunicja wojskowa, materiały wybuchowe, promieniowanie jonizujące lub skażenie radioaktywne, z wyjątkiem tych, które mogą być przypisane użyciu przez Wykonawcę takiej amunicji, materiałów wybuchowych, promieniowania lub radioaktywności, </w:t>
      </w:r>
    </w:p>
    <w:p w14:paraId="574348C1" w14:textId="77777777" w:rsidR="0040201E" w:rsidRPr="0040201E" w:rsidRDefault="0040201E" w:rsidP="0040201E">
      <w:pPr>
        <w:pStyle w:val="Akapitzlist"/>
        <w:numPr>
          <w:ilvl w:val="1"/>
          <w:numId w:val="66"/>
        </w:numPr>
        <w:spacing w:line="276" w:lineRule="auto"/>
        <w:ind w:left="0" w:firstLine="0"/>
        <w:contextualSpacing/>
        <w:jc w:val="both"/>
        <w:rPr>
          <w:rFonts w:ascii="Arial" w:hAnsi="Arial" w:cs="Arial"/>
          <w:sz w:val="22"/>
          <w:szCs w:val="22"/>
        </w:rPr>
      </w:pPr>
      <w:r w:rsidRPr="0040201E">
        <w:rPr>
          <w:rFonts w:ascii="Arial" w:hAnsi="Arial" w:cs="Arial"/>
          <w:sz w:val="22"/>
          <w:szCs w:val="22"/>
        </w:rPr>
        <w:t>klęski żywiołowe, takie jak trzęsienie ziemi, huragan, tajfun lub aktywność wulkaniczna.</w:t>
      </w:r>
    </w:p>
    <w:p w14:paraId="4B4AFFEF" w14:textId="77777777" w:rsidR="0040201E" w:rsidRDefault="0040201E" w:rsidP="0040201E">
      <w:pPr>
        <w:suppressAutoHyphens/>
        <w:spacing w:line="276" w:lineRule="auto"/>
        <w:jc w:val="both"/>
        <w:rPr>
          <w:b/>
          <w:bCs/>
          <w:lang w:eastAsia="ar-SA"/>
        </w:rPr>
      </w:pPr>
    </w:p>
    <w:p w14:paraId="427D8898" w14:textId="77777777" w:rsidR="005F5D93" w:rsidRDefault="005F5D93" w:rsidP="00807382">
      <w:pPr>
        <w:pStyle w:val="pkt"/>
        <w:spacing w:before="0" w:after="0" w:line="271" w:lineRule="auto"/>
        <w:ind w:left="0" w:firstLine="0"/>
        <w:jc w:val="right"/>
        <w:rPr>
          <w:rFonts w:ascii="Arial" w:hAnsi="Arial" w:cs="Arial"/>
          <w:sz w:val="22"/>
          <w:szCs w:val="22"/>
        </w:rPr>
      </w:pPr>
    </w:p>
    <w:p w14:paraId="699BD7BD" w14:textId="64CBCD6D" w:rsidR="00F341B5" w:rsidRDefault="00807382" w:rsidP="0040201E">
      <w:pPr>
        <w:pStyle w:val="pkt"/>
        <w:spacing w:before="0" w:after="0" w:line="271" w:lineRule="auto"/>
        <w:ind w:left="0" w:firstLine="0"/>
        <w:jc w:val="right"/>
        <w:rPr>
          <w:rFonts w:ascii="Arial" w:hAnsi="Arial" w:cs="Arial"/>
          <w:sz w:val="22"/>
          <w:szCs w:val="22"/>
        </w:rPr>
      </w:pPr>
      <w:r>
        <w:rPr>
          <w:rFonts w:ascii="Arial" w:hAnsi="Arial" w:cs="Arial"/>
          <w:sz w:val="22"/>
          <w:szCs w:val="22"/>
        </w:rPr>
        <w:t>……………………………………………….</w:t>
      </w:r>
    </w:p>
    <w:p w14:paraId="001D4758" w14:textId="77777777" w:rsidR="0040201E" w:rsidRDefault="0040201E" w:rsidP="0040201E">
      <w:pPr>
        <w:pStyle w:val="pkt"/>
        <w:spacing w:before="0" w:after="0" w:line="271" w:lineRule="auto"/>
        <w:ind w:left="0" w:firstLine="0"/>
        <w:jc w:val="right"/>
        <w:rPr>
          <w:rFonts w:ascii="Arial" w:hAnsi="Arial" w:cs="Arial"/>
          <w:sz w:val="22"/>
          <w:szCs w:val="22"/>
        </w:rPr>
      </w:pPr>
    </w:p>
    <w:p w14:paraId="09F275EA" w14:textId="451C4BFC" w:rsidR="008A4795" w:rsidRPr="00122CDC" w:rsidRDefault="008A4795" w:rsidP="008A4795">
      <w:pPr>
        <w:widowControl w:val="0"/>
        <w:tabs>
          <w:tab w:val="left" w:pos="708"/>
        </w:tabs>
        <w:spacing w:line="271" w:lineRule="auto"/>
        <w:ind w:left="57" w:right="-530"/>
        <w:jc w:val="right"/>
        <w:rPr>
          <w:rFonts w:ascii="Arial" w:hAnsi="Arial" w:cs="Arial"/>
          <w:sz w:val="22"/>
          <w:szCs w:val="22"/>
        </w:rPr>
      </w:pPr>
      <w:r w:rsidRPr="00122CDC">
        <w:rPr>
          <w:rFonts w:ascii="Arial" w:hAnsi="Arial" w:cs="Arial"/>
          <w:sz w:val="22"/>
          <w:szCs w:val="22"/>
        </w:rPr>
        <w:lastRenderedPageBreak/>
        <w:t xml:space="preserve">Załącznik nr </w:t>
      </w:r>
      <w:r w:rsidRPr="00122CDC">
        <w:rPr>
          <w:rFonts w:ascii="Arial" w:hAnsi="Arial" w:cs="Arial"/>
          <w:sz w:val="22"/>
          <w:szCs w:val="22"/>
          <w:highlight w:val="white"/>
        </w:rPr>
        <w:t>1</w:t>
      </w:r>
    </w:p>
    <w:p w14:paraId="35A23DB1" w14:textId="584A38F0" w:rsidR="008A4795" w:rsidRPr="00122CDC" w:rsidRDefault="00C04D07" w:rsidP="008A4795">
      <w:pPr>
        <w:widowControl w:val="0"/>
        <w:tabs>
          <w:tab w:val="left" w:pos="708"/>
        </w:tabs>
        <w:spacing w:line="271" w:lineRule="auto"/>
        <w:jc w:val="both"/>
        <w:rPr>
          <w:rFonts w:ascii="Arial" w:hAnsi="Arial" w:cs="Arial"/>
          <w:sz w:val="22"/>
          <w:szCs w:val="22"/>
        </w:rPr>
      </w:pPr>
      <w:r>
        <w:rPr>
          <w:rFonts w:ascii="Arial" w:hAnsi="Arial" w:cs="Arial"/>
          <w:sz w:val="22"/>
          <w:szCs w:val="22"/>
        </w:rPr>
        <w:t>WZP</w:t>
      </w:r>
      <w:r w:rsidR="008A4795" w:rsidRPr="00122CDC">
        <w:rPr>
          <w:rFonts w:ascii="Arial" w:hAnsi="Arial" w:cs="Arial"/>
          <w:sz w:val="22"/>
          <w:szCs w:val="22"/>
        </w:rPr>
        <w:t>.272.</w:t>
      </w:r>
      <w:r w:rsidR="00B34ECE">
        <w:rPr>
          <w:rFonts w:ascii="Arial" w:hAnsi="Arial" w:cs="Arial"/>
          <w:sz w:val="22"/>
          <w:szCs w:val="22"/>
        </w:rPr>
        <w:t>1</w:t>
      </w:r>
      <w:r w:rsidR="006A5B66">
        <w:rPr>
          <w:rFonts w:ascii="Arial" w:hAnsi="Arial" w:cs="Arial"/>
          <w:sz w:val="22"/>
          <w:szCs w:val="22"/>
        </w:rPr>
        <w:t>1</w:t>
      </w:r>
      <w:r w:rsidR="001C5A5A">
        <w:rPr>
          <w:rFonts w:ascii="Arial" w:hAnsi="Arial" w:cs="Arial"/>
          <w:sz w:val="22"/>
          <w:szCs w:val="22"/>
        </w:rPr>
        <w:t>8</w:t>
      </w:r>
      <w:r w:rsidR="008633F2">
        <w:rPr>
          <w:rFonts w:ascii="Arial" w:hAnsi="Arial" w:cs="Arial"/>
          <w:sz w:val="22"/>
          <w:szCs w:val="22"/>
        </w:rPr>
        <w:t>.2025</w:t>
      </w:r>
    </w:p>
    <w:p w14:paraId="3672A29B" w14:textId="78BED253" w:rsidR="008A4795" w:rsidRPr="00C77D1B" w:rsidRDefault="008A4795" w:rsidP="00C77D1B">
      <w:pPr>
        <w:keepNext/>
        <w:spacing w:before="240" w:after="60" w:line="271" w:lineRule="auto"/>
        <w:jc w:val="center"/>
        <w:outlineLvl w:val="2"/>
        <w:rPr>
          <w:rFonts w:ascii="Arial" w:hAnsi="Arial" w:cs="Arial"/>
          <w:b/>
          <w:bCs/>
          <w:sz w:val="22"/>
          <w:szCs w:val="22"/>
        </w:rPr>
      </w:pPr>
      <w:r w:rsidRPr="00122CDC">
        <w:rPr>
          <w:rFonts w:ascii="Arial" w:hAnsi="Arial" w:cs="Arial"/>
          <w:b/>
          <w:bCs/>
          <w:sz w:val="22"/>
          <w:szCs w:val="22"/>
        </w:rPr>
        <w:t>OFERTA</w:t>
      </w:r>
    </w:p>
    <w:p w14:paraId="66D4E1EF" w14:textId="77777777" w:rsidR="008A4795" w:rsidRPr="00122CDC" w:rsidRDefault="008A4795" w:rsidP="008A4795">
      <w:pPr>
        <w:spacing w:line="271" w:lineRule="auto"/>
        <w:ind w:left="7456" w:hanging="2126"/>
        <w:jc w:val="both"/>
        <w:rPr>
          <w:rFonts w:ascii="Arial" w:hAnsi="Arial" w:cs="Arial"/>
          <w:sz w:val="22"/>
          <w:szCs w:val="22"/>
        </w:rPr>
      </w:pPr>
      <w:r w:rsidRPr="00122CDC">
        <w:rPr>
          <w:rFonts w:ascii="Arial" w:hAnsi="Arial" w:cs="Arial"/>
          <w:sz w:val="22"/>
          <w:szCs w:val="22"/>
        </w:rPr>
        <w:t>Zamawiający:</w:t>
      </w:r>
    </w:p>
    <w:p w14:paraId="0FEC6E8F"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Powiat Wołomiński</w:t>
      </w:r>
    </w:p>
    <w:p w14:paraId="7C5A2A87"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ul. Prądzyńskiego 3</w:t>
      </w:r>
    </w:p>
    <w:p w14:paraId="2A1E814B" w14:textId="77777777" w:rsidR="008A4795" w:rsidRPr="00122CDC" w:rsidRDefault="008A4795" w:rsidP="008A4795">
      <w:pPr>
        <w:suppressAutoHyphens/>
        <w:spacing w:line="271" w:lineRule="auto"/>
        <w:jc w:val="right"/>
        <w:rPr>
          <w:rFonts w:ascii="Arial" w:hAnsi="Arial" w:cs="Arial"/>
          <w:b/>
          <w:bCs/>
          <w:sz w:val="22"/>
          <w:szCs w:val="22"/>
          <w:lang w:eastAsia="ar-SA"/>
        </w:rPr>
      </w:pPr>
      <w:r w:rsidRPr="00122CDC">
        <w:rPr>
          <w:rFonts w:ascii="Arial" w:hAnsi="Arial" w:cs="Arial"/>
          <w:b/>
          <w:bCs/>
          <w:sz w:val="22"/>
          <w:szCs w:val="22"/>
          <w:lang w:eastAsia="ar-SA"/>
        </w:rPr>
        <w:t>05-200 Wołomin</w:t>
      </w:r>
    </w:p>
    <w:p w14:paraId="6F52E4A6" w14:textId="77777777" w:rsidR="008A4795" w:rsidRPr="00122CDC" w:rsidRDefault="008A4795" w:rsidP="004C12B5">
      <w:pPr>
        <w:suppressAutoHyphens/>
        <w:jc w:val="both"/>
        <w:rPr>
          <w:rFonts w:ascii="Arial" w:hAnsi="Arial" w:cs="Arial"/>
          <w:b/>
          <w:sz w:val="22"/>
          <w:szCs w:val="22"/>
          <w:lang w:eastAsia="ar-SA"/>
        </w:rPr>
      </w:pPr>
    </w:p>
    <w:p w14:paraId="40863AAB" w14:textId="05D4F02D" w:rsidR="004F51A4" w:rsidRPr="006A5B66" w:rsidRDefault="008A4795" w:rsidP="006A5B66">
      <w:pPr>
        <w:spacing w:before="120" w:after="240" w:line="271" w:lineRule="auto"/>
        <w:jc w:val="both"/>
        <w:rPr>
          <w:b/>
          <w:bCs/>
        </w:rPr>
      </w:pPr>
      <w:r w:rsidRPr="005A1B2D">
        <w:rPr>
          <w:rFonts w:ascii="Arial" w:hAnsi="Arial" w:cs="Arial"/>
          <w:bCs/>
          <w:sz w:val="22"/>
          <w:szCs w:val="22"/>
        </w:rPr>
        <w:t xml:space="preserve">Nawiązując do ogłoszenia o zamówieniu w postępowaniu prowadzonym w trybie podstawowym na: </w:t>
      </w:r>
      <w:bookmarkStart w:id="3" w:name="_Hlk194653885"/>
      <w:r w:rsidR="00D65238" w:rsidRPr="00D65238">
        <w:rPr>
          <w:rFonts w:ascii="Arial" w:hAnsi="Arial" w:cs="Arial"/>
          <w:b/>
          <w:bCs/>
          <w:sz w:val="22"/>
          <w:szCs w:val="22"/>
        </w:rPr>
        <w:t>Modernizacja nawierzchni boiska wielofunkcyjnego w ramach zadania „Modernizacja boiska szkolnego przy Szkole Podstawowej Specjalnej w Radzyminie”</w:t>
      </w:r>
      <w:r w:rsidR="006A5B66" w:rsidRPr="006A5B66">
        <w:rPr>
          <w:rFonts w:ascii="Arial" w:hAnsi="Arial" w:cs="Arial"/>
          <w:b/>
          <w:bCs/>
          <w:sz w:val="22"/>
          <w:szCs w:val="22"/>
        </w:rPr>
        <w:t>.</w:t>
      </w:r>
    </w:p>
    <w:bookmarkEnd w:id="3"/>
    <w:p w14:paraId="49EB3AAC" w14:textId="6B5BEC54" w:rsidR="008A4795" w:rsidRPr="00FF097A" w:rsidRDefault="008A4795" w:rsidP="004F51A4">
      <w:pPr>
        <w:spacing w:before="120" w:after="240"/>
        <w:jc w:val="both"/>
        <w:rPr>
          <w:rFonts w:ascii="Arial" w:hAnsi="Arial" w:cs="Arial"/>
          <w:b/>
          <w:bCs/>
          <w:sz w:val="22"/>
          <w:szCs w:val="22"/>
        </w:rPr>
      </w:pPr>
      <w:r w:rsidRPr="00122CDC">
        <w:rPr>
          <w:rFonts w:ascii="Arial" w:hAnsi="Arial" w:cs="Arial"/>
          <w:bCs/>
          <w:sz w:val="22"/>
          <w:szCs w:val="22"/>
          <w:lang w:eastAsia="ar-SA"/>
        </w:rPr>
        <w:t>My niżej podpisa</w:t>
      </w:r>
      <w:r w:rsidR="00010718">
        <w:rPr>
          <w:rFonts w:ascii="Arial" w:hAnsi="Arial" w:cs="Arial"/>
          <w:bCs/>
          <w:sz w:val="22"/>
          <w:szCs w:val="22"/>
          <w:lang w:eastAsia="ar-SA"/>
        </w:rPr>
        <w:t>n</w:t>
      </w:r>
      <w:r w:rsidRPr="00122CDC">
        <w:rPr>
          <w:rFonts w:ascii="Arial" w:hAnsi="Arial" w:cs="Arial"/>
          <w:bCs/>
          <w:sz w:val="22"/>
          <w:szCs w:val="22"/>
          <w:lang w:eastAsia="ar-SA"/>
        </w:rPr>
        <w:t xml:space="preserve">i: </w:t>
      </w:r>
    </w:p>
    <w:p w14:paraId="6036A642" w14:textId="77777777" w:rsidR="008A4795" w:rsidRPr="00122CDC" w:rsidRDefault="008A4795" w:rsidP="008A4795">
      <w:pPr>
        <w:tabs>
          <w:tab w:val="left" w:leader="dot" w:pos="9072"/>
        </w:tabs>
        <w:suppressAutoHyphens/>
        <w:spacing w:line="271" w:lineRule="auto"/>
        <w:rPr>
          <w:rFonts w:ascii="Arial" w:hAnsi="Arial" w:cs="Arial"/>
          <w:bCs/>
          <w:sz w:val="22"/>
          <w:szCs w:val="22"/>
          <w:lang w:eastAsia="ar-SA"/>
        </w:rPr>
      </w:pPr>
      <w:r>
        <w:rPr>
          <w:rFonts w:ascii="Arial" w:hAnsi="Arial" w:cs="Arial"/>
          <w:sz w:val="22"/>
          <w:szCs w:val="22"/>
          <w:lang w:eastAsia="ar-SA"/>
        </w:rPr>
        <w:t>…</w:t>
      </w:r>
      <w:r w:rsidRPr="00122CDC">
        <w:rPr>
          <w:rFonts w:ascii="Arial" w:hAnsi="Arial" w:cs="Arial"/>
          <w:sz w:val="22"/>
          <w:szCs w:val="22"/>
          <w:lang w:eastAsia="ar-SA"/>
        </w:rPr>
        <w:t>................................................................................................................................................</w:t>
      </w:r>
    </w:p>
    <w:p w14:paraId="2B9520A6" w14:textId="77777777" w:rsidR="008A4795" w:rsidRPr="00122CDC" w:rsidRDefault="008A4795" w:rsidP="008A4795">
      <w:pPr>
        <w:autoSpaceDE w:val="0"/>
        <w:spacing w:line="271" w:lineRule="auto"/>
        <w:rPr>
          <w:rFonts w:ascii="Arial" w:hAnsi="Arial" w:cs="Arial"/>
          <w:sz w:val="22"/>
          <w:szCs w:val="22"/>
        </w:rPr>
      </w:pPr>
      <w:r>
        <w:rPr>
          <w:rFonts w:ascii="Arial" w:hAnsi="Arial" w:cs="Arial"/>
          <w:sz w:val="22"/>
          <w:szCs w:val="22"/>
        </w:rPr>
        <w:t>…</w:t>
      </w:r>
      <w:r w:rsidRPr="00122CDC">
        <w:rPr>
          <w:rFonts w:ascii="Arial" w:hAnsi="Arial" w:cs="Arial"/>
          <w:sz w:val="22"/>
          <w:szCs w:val="22"/>
        </w:rPr>
        <w:t>................................................................................................................................................</w:t>
      </w:r>
    </w:p>
    <w:p w14:paraId="13123EA6" w14:textId="77777777" w:rsidR="008A4795" w:rsidRPr="00122CDC" w:rsidRDefault="008A4795" w:rsidP="008A4795">
      <w:pPr>
        <w:autoSpaceDE w:val="0"/>
        <w:spacing w:line="271" w:lineRule="auto"/>
        <w:rPr>
          <w:rFonts w:ascii="Arial" w:hAnsi="Arial" w:cs="Arial"/>
          <w:bCs/>
          <w:sz w:val="22"/>
          <w:szCs w:val="22"/>
        </w:rPr>
      </w:pPr>
      <w:r w:rsidRPr="00122CDC">
        <w:rPr>
          <w:rFonts w:ascii="Arial" w:hAnsi="Arial" w:cs="Arial"/>
          <w:sz w:val="22"/>
          <w:szCs w:val="22"/>
        </w:rPr>
        <w:t>działający w imieniu i na rzecz</w:t>
      </w:r>
      <w:r w:rsidRPr="00122CDC">
        <w:rPr>
          <w:rFonts w:ascii="Arial" w:hAnsi="Arial" w:cs="Arial"/>
          <w:b/>
          <w:sz w:val="22"/>
          <w:szCs w:val="22"/>
        </w:rPr>
        <w:t xml:space="preserve"> </w:t>
      </w:r>
      <w:r>
        <w:rPr>
          <w:rFonts w:ascii="Arial" w:hAnsi="Arial" w:cs="Arial"/>
          <w:bCs/>
          <w:sz w:val="22"/>
          <w:szCs w:val="22"/>
        </w:rPr>
        <w:t>…</w:t>
      </w:r>
      <w:r w:rsidRPr="00122CDC">
        <w:rPr>
          <w:rFonts w:ascii="Arial" w:hAnsi="Arial" w:cs="Arial"/>
          <w:bCs/>
          <w:sz w:val="22"/>
          <w:szCs w:val="22"/>
        </w:rPr>
        <w:t>................................................................................................................................................</w:t>
      </w:r>
    </w:p>
    <w:p w14:paraId="3DFA1E94" w14:textId="77777777" w:rsidR="008A4795" w:rsidRPr="00122CDC" w:rsidRDefault="008A4795" w:rsidP="008A4795">
      <w:pPr>
        <w:autoSpaceDE w:val="0"/>
        <w:spacing w:line="271" w:lineRule="auto"/>
        <w:rPr>
          <w:rFonts w:ascii="Arial" w:hAnsi="Arial" w:cs="Arial"/>
          <w:bCs/>
          <w:sz w:val="22"/>
          <w:szCs w:val="22"/>
        </w:rPr>
      </w:pPr>
      <w:r>
        <w:rPr>
          <w:rFonts w:ascii="Arial" w:hAnsi="Arial" w:cs="Arial"/>
          <w:bCs/>
          <w:sz w:val="22"/>
          <w:szCs w:val="22"/>
        </w:rPr>
        <w:t>…</w:t>
      </w:r>
      <w:r w:rsidRPr="00122CDC">
        <w:rPr>
          <w:rFonts w:ascii="Arial" w:hAnsi="Arial" w:cs="Arial"/>
          <w:bCs/>
          <w:sz w:val="22"/>
          <w:szCs w:val="22"/>
        </w:rPr>
        <w:t>................................................................................................................................................</w:t>
      </w:r>
    </w:p>
    <w:p w14:paraId="6320097B" w14:textId="53ADCF71" w:rsidR="008A4795" w:rsidRPr="00122CDC" w:rsidRDefault="008A4795" w:rsidP="00010718">
      <w:pPr>
        <w:autoSpaceDE w:val="0"/>
        <w:spacing w:line="271" w:lineRule="auto"/>
        <w:jc w:val="center"/>
        <w:rPr>
          <w:rFonts w:ascii="Arial" w:hAnsi="Arial" w:cs="Arial"/>
          <w:bCs/>
          <w:sz w:val="22"/>
          <w:szCs w:val="22"/>
        </w:rPr>
      </w:pPr>
      <w:r w:rsidRPr="00122CDC">
        <w:rPr>
          <w:rFonts w:ascii="Arial" w:hAnsi="Arial" w:cs="Arial"/>
          <w:bCs/>
          <w:sz w:val="22"/>
          <w:szCs w:val="22"/>
        </w:rPr>
        <w:t>(należy podać pełną nazwę Wykonawcy i adres)</w:t>
      </w:r>
    </w:p>
    <w:p w14:paraId="5F18AA98" w14:textId="77777777" w:rsidR="008A4795" w:rsidRPr="00122CDC" w:rsidRDefault="008A4795" w:rsidP="008A4795">
      <w:pPr>
        <w:autoSpaceDE w:val="0"/>
        <w:spacing w:line="271" w:lineRule="auto"/>
        <w:jc w:val="center"/>
        <w:rPr>
          <w:rFonts w:ascii="Arial" w:hAnsi="Arial" w:cs="Arial"/>
          <w:bCs/>
          <w:sz w:val="22"/>
          <w:szCs w:val="22"/>
        </w:rPr>
      </w:pPr>
      <w:r w:rsidRPr="00122CDC">
        <w:rPr>
          <w:rFonts w:ascii="Arial" w:hAnsi="Arial" w:cs="Arial"/>
          <w:bCs/>
          <w:sz w:val="22"/>
          <w:szCs w:val="22"/>
        </w:rPr>
        <w:t>tel.: …………….……………………. e-mail: ………………………………………</w:t>
      </w:r>
    </w:p>
    <w:p w14:paraId="50556D2C" w14:textId="77777777" w:rsidR="008A4795" w:rsidRPr="00122CDC" w:rsidRDefault="008A4795" w:rsidP="008A4795">
      <w:pPr>
        <w:autoSpaceDE w:val="0"/>
        <w:spacing w:line="271" w:lineRule="auto"/>
        <w:jc w:val="center"/>
        <w:rPr>
          <w:rFonts w:ascii="Arial" w:hAnsi="Arial" w:cs="Arial"/>
          <w:bCs/>
          <w:sz w:val="22"/>
          <w:szCs w:val="22"/>
        </w:rPr>
      </w:pPr>
    </w:p>
    <w:p w14:paraId="784A16A9" w14:textId="1194919F" w:rsidR="008A4795" w:rsidRDefault="0067745C" w:rsidP="0067745C">
      <w:pPr>
        <w:tabs>
          <w:tab w:val="num" w:pos="1080"/>
        </w:tabs>
        <w:spacing w:line="271" w:lineRule="auto"/>
        <w:jc w:val="both"/>
        <w:rPr>
          <w:rFonts w:ascii="Arial" w:hAnsi="Arial" w:cs="Arial"/>
          <w:b/>
          <w:sz w:val="22"/>
          <w:szCs w:val="22"/>
        </w:rPr>
      </w:pPr>
      <w:r w:rsidRPr="0067745C">
        <w:rPr>
          <w:rFonts w:ascii="Arial" w:hAnsi="Arial" w:cs="Arial"/>
          <w:bCs/>
          <w:sz w:val="22"/>
          <w:szCs w:val="22"/>
        </w:rPr>
        <w:t>1.</w:t>
      </w:r>
      <w:r>
        <w:rPr>
          <w:rFonts w:ascii="Arial" w:hAnsi="Arial" w:cs="Arial"/>
          <w:b/>
          <w:sz w:val="22"/>
          <w:szCs w:val="22"/>
        </w:rPr>
        <w:t xml:space="preserve"> </w:t>
      </w:r>
      <w:r w:rsidR="008A4795" w:rsidRPr="00122CDC">
        <w:rPr>
          <w:rFonts w:ascii="Arial" w:hAnsi="Arial" w:cs="Arial"/>
          <w:b/>
          <w:sz w:val="22"/>
          <w:szCs w:val="22"/>
        </w:rPr>
        <w:t xml:space="preserve">Oferujemy realizację powyższego przedmiotu zamówienia, zgodnie z zapisami </w:t>
      </w:r>
    </w:p>
    <w:p w14:paraId="4D543DE4" w14:textId="77777777" w:rsidR="008A4795" w:rsidRPr="00E368AF" w:rsidRDefault="008A4795" w:rsidP="008A4795">
      <w:pPr>
        <w:spacing w:line="271" w:lineRule="auto"/>
        <w:ind w:left="426"/>
        <w:jc w:val="both"/>
        <w:rPr>
          <w:rFonts w:ascii="Arial" w:hAnsi="Arial" w:cs="Arial"/>
          <w:b/>
          <w:sz w:val="22"/>
          <w:szCs w:val="22"/>
        </w:rPr>
      </w:pPr>
    </w:p>
    <w:p w14:paraId="33D72E45" w14:textId="77777777" w:rsidR="008A4795" w:rsidRPr="00122CDC" w:rsidRDefault="008A4795" w:rsidP="008A4795">
      <w:pPr>
        <w:suppressAutoHyphens/>
        <w:spacing w:line="271" w:lineRule="auto"/>
        <w:contextualSpacing/>
        <w:jc w:val="both"/>
        <w:rPr>
          <w:rFonts w:ascii="Arial" w:hAnsi="Arial" w:cs="Arial"/>
          <w:sz w:val="22"/>
          <w:szCs w:val="22"/>
        </w:rPr>
      </w:pPr>
      <w:r w:rsidRPr="00122CDC">
        <w:rPr>
          <w:rFonts w:ascii="Arial" w:hAnsi="Arial" w:cs="Arial"/>
          <w:sz w:val="22"/>
          <w:szCs w:val="22"/>
        </w:rPr>
        <w:t>SWZ za kwotę: ……………………</w:t>
      </w:r>
      <w:r>
        <w:rPr>
          <w:rFonts w:ascii="Arial" w:hAnsi="Arial" w:cs="Arial"/>
          <w:sz w:val="22"/>
          <w:szCs w:val="22"/>
        </w:rPr>
        <w:t>……</w:t>
      </w:r>
      <w:r w:rsidRPr="00122CDC">
        <w:rPr>
          <w:rFonts w:ascii="Arial" w:hAnsi="Arial" w:cs="Arial"/>
          <w:sz w:val="22"/>
          <w:szCs w:val="22"/>
        </w:rPr>
        <w:t xml:space="preserve"> PLN brutto </w:t>
      </w:r>
    </w:p>
    <w:p w14:paraId="6116C9C2" w14:textId="77777777" w:rsidR="008A4795" w:rsidRPr="00122CDC" w:rsidRDefault="008A4795" w:rsidP="008A4795">
      <w:pPr>
        <w:tabs>
          <w:tab w:val="left" w:pos="360"/>
        </w:tabs>
        <w:suppressAutoHyphens/>
        <w:spacing w:line="271" w:lineRule="auto"/>
        <w:contextualSpacing/>
        <w:jc w:val="both"/>
        <w:rPr>
          <w:rFonts w:ascii="Arial" w:hAnsi="Arial" w:cs="Arial"/>
          <w:b/>
          <w:sz w:val="22"/>
          <w:szCs w:val="22"/>
        </w:rPr>
      </w:pPr>
      <w:r w:rsidRPr="00122CDC">
        <w:rPr>
          <w:rFonts w:ascii="Arial" w:hAnsi="Arial" w:cs="Arial"/>
          <w:b/>
          <w:sz w:val="22"/>
          <w:szCs w:val="22"/>
        </w:rPr>
        <w:t>słownie</w:t>
      </w:r>
      <w:r>
        <w:rPr>
          <w:rFonts w:ascii="Arial" w:hAnsi="Arial" w:cs="Arial"/>
          <w:sz w:val="22"/>
          <w:szCs w:val="22"/>
        </w:rPr>
        <w:t>…</w:t>
      </w:r>
      <w:r w:rsidRPr="00122CDC">
        <w:rPr>
          <w:rFonts w:ascii="Arial" w:hAnsi="Arial" w:cs="Arial"/>
          <w:sz w:val="22"/>
          <w:szCs w:val="22"/>
        </w:rPr>
        <w:t>...........................................................................................................</w:t>
      </w:r>
      <w:r>
        <w:rPr>
          <w:rFonts w:ascii="Arial" w:hAnsi="Arial" w:cs="Arial"/>
          <w:sz w:val="22"/>
          <w:szCs w:val="22"/>
        </w:rPr>
        <w:t>.......................</w:t>
      </w:r>
      <w:r w:rsidRPr="00122CDC">
        <w:rPr>
          <w:rFonts w:ascii="Arial" w:hAnsi="Arial" w:cs="Arial"/>
          <w:sz w:val="22"/>
          <w:szCs w:val="22"/>
        </w:rPr>
        <w:t>.</w:t>
      </w:r>
    </w:p>
    <w:p w14:paraId="3406D4FE" w14:textId="00AC9AE4" w:rsidR="008A4795" w:rsidRDefault="008A4795" w:rsidP="00C77D1B">
      <w:pPr>
        <w:tabs>
          <w:tab w:val="left" w:pos="360"/>
        </w:tabs>
        <w:spacing w:line="271" w:lineRule="auto"/>
        <w:jc w:val="both"/>
        <w:rPr>
          <w:rFonts w:ascii="Arial" w:hAnsi="Arial" w:cs="Arial"/>
          <w:sz w:val="22"/>
          <w:szCs w:val="22"/>
        </w:rPr>
      </w:pPr>
      <w:r w:rsidRPr="00122CDC">
        <w:rPr>
          <w:rFonts w:ascii="Arial" w:hAnsi="Arial" w:cs="Arial"/>
          <w:sz w:val="22"/>
          <w:szCs w:val="22"/>
        </w:rPr>
        <w:t>w tym  podatek VAT wynosi:</w:t>
      </w:r>
      <w:r>
        <w:rPr>
          <w:rFonts w:ascii="Arial" w:hAnsi="Arial" w:cs="Arial"/>
          <w:sz w:val="22"/>
          <w:szCs w:val="22"/>
        </w:rPr>
        <w:t>…</w:t>
      </w:r>
      <w:r w:rsidRPr="00122CDC">
        <w:rPr>
          <w:rFonts w:ascii="Arial" w:hAnsi="Arial" w:cs="Arial"/>
          <w:sz w:val="22"/>
          <w:szCs w:val="22"/>
        </w:rPr>
        <w:t xml:space="preserve">..................................... PLN,  naliczony zgodnie </w:t>
      </w:r>
      <w:r>
        <w:rPr>
          <w:rFonts w:ascii="Arial" w:hAnsi="Arial" w:cs="Arial"/>
          <w:sz w:val="22"/>
          <w:szCs w:val="22"/>
        </w:rPr>
        <w:t xml:space="preserve">                                 </w:t>
      </w:r>
      <w:r w:rsidRPr="00122CDC">
        <w:rPr>
          <w:rFonts w:ascii="Arial" w:hAnsi="Arial" w:cs="Arial"/>
          <w:sz w:val="22"/>
          <w:szCs w:val="22"/>
        </w:rPr>
        <w:t>z obowiązującymi przepisami.</w:t>
      </w:r>
    </w:p>
    <w:p w14:paraId="1D5546C9" w14:textId="77777777" w:rsidR="005A1B2D" w:rsidRPr="00122CDC" w:rsidRDefault="005A1B2D" w:rsidP="005A1B2D">
      <w:pPr>
        <w:tabs>
          <w:tab w:val="left" w:pos="360"/>
        </w:tabs>
        <w:suppressAutoHyphens/>
        <w:spacing w:line="271" w:lineRule="auto"/>
        <w:jc w:val="both"/>
        <w:rPr>
          <w:rFonts w:ascii="Arial" w:hAnsi="Arial" w:cs="Arial"/>
          <w:i/>
          <w:sz w:val="22"/>
          <w:szCs w:val="22"/>
          <w:lang w:eastAsia="ar-SA"/>
        </w:rPr>
      </w:pPr>
    </w:p>
    <w:p w14:paraId="44973F33" w14:textId="0282C7F4" w:rsidR="00DF6E06" w:rsidRPr="0067745C" w:rsidRDefault="008A4795" w:rsidP="0067745C">
      <w:pPr>
        <w:pStyle w:val="Akapitzlist"/>
        <w:numPr>
          <w:ilvl w:val="0"/>
          <w:numId w:val="13"/>
        </w:numPr>
        <w:suppressAutoHyphens/>
        <w:spacing w:line="271" w:lineRule="auto"/>
        <w:jc w:val="both"/>
        <w:rPr>
          <w:rFonts w:ascii="Arial" w:hAnsi="Arial" w:cs="Arial"/>
          <w:sz w:val="22"/>
          <w:szCs w:val="22"/>
          <w:lang w:eastAsia="ar-SA"/>
        </w:rPr>
      </w:pPr>
      <w:r w:rsidRPr="0067745C">
        <w:rPr>
          <w:rFonts w:ascii="Arial" w:hAnsi="Arial" w:cs="Arial"/>
          <w:sz w:val="22"/>
          <w:szCs w:val="22"/>
          <w:lang w:eastAsia="ar-SA"/>
        </w:rPr>
        <w:t xml:space="preserve">Oświadczamy, że </w:t>
      </w:r>
      <w:r w:rsidR="00226DBE" w:rsidRPr="0067745C">
        <w:rPr>
          <w:rFonts w:ascii="Arial" w:hAnsi="Arial" w:cs="Arial"/>
          <w:sz w:val="22"/>
          <w:szCs w:val="22"/>
          <w:lang w:eastAsia="ar-SA"/>
        </w:rPr>
        <w:t>zobowiązujemy się do</w:t>
      </w:r>
      <w:r w:rsidR="00010718" w:rsidRPr="0067745C">
        <w:rPr>
          <w:rFonts w:ascii="Arial" w:hAnsi="Arial" w:cs="Arial"/>
          <w:sz w:val="22"/>
          <w:szCs w:val="22"/>
          <w:lang w:eastAsia="ar-SA"/>
        </w:rPr>
        <w:t xml:space="preserve"> wykonania przedmiotu zamówienia w terminie </w:t>
      </w:r>
      <w:r w:rsidR="00E71EC1" w:rsidRPr="0067745C">
        <w:rPr>
          <w:rFonts w:ascii="Arial" w:hAnsi="Arial" w:cs="Arial"/>
          <w:sz w:val="22"/>
          <w:szCs w:val="22"/>
          <w:lang w:eastAsia="ar-SA"/>
        </w:rPr>
        <w:t>określonym w SWZ.</w:t>
      </w:r>
    </w:p>
    <w:p w14:paraId="70287648" w14:textId="77777777" w:rsidR="00010718" w:rsidRDefault="00010718" w:rsidP="00010718">
      <w:pPr>
        <w:suppressAutoHyphens/>
        <w:contextualSpacing/>
        <w:jc w:val="both"/>
        <w:rPr>
          <w:rFonts w:ascii="Arial" w:hAnsi="Arial" w:cs="Arial"/>
          <w:color w:val="00B050"/>
          <w:sz w:val="22"/>
          <w:szCs w:val="22"/>
        </w:rPr>
      </w:pPr>
    </w:p>
    <w:p w14:paraId="507E0A00" w14:textId="22C48B1C" w:rsidR="009974D5" w:rsidRPr="009974D5" w:rsidRDefault="009974D5" w:rsidP="009974D5">
      <w:pPr>
        <w:suppressAutoHyphens/>
        <w:contextualSpacing/>
        <w:jc w:val="both"/>
        <w:rPr>
          <w:rFonts w:ascii="Arial" w:hAnsi="Arial" w:cs="Arial"/>
          <w:color w:val="00B050"/>
          <w:sz w:val="22"/>
          <w:szCs w:val="22"/>
        </w:rPr>
      </w:pPr>
      <w:r w:rsidRPr="0067745C">
        <w:rPr>
          <w:rFonts w:ascii="Arial" w:hAnsi="Arial" w:cs="Arial"/>
          <w:color w:val="000000" w:themeColor="text1"/>
          <w:sz w:val="22"/>
          <w:szCs w:val="22"/>
        </w:rPr>
        <w:t>3.</w:t>
      </w:r>
      <w:r w:rsidRPr="009974D5">
        <w:rPr>
          <w:rFonts w:ascii="Arial" w:hAnsi="Arial" w:cs="Arial"/>
          <w:color w:val="00B050"/>
          <w:sz w:val="22"/>
          <w:szCs w:val="22"/>
        </w:rPr>
        <w:tab/>
        <w:t>Oświadczamy, że udzielamy …………….* lat gwarancji na przedmiot zamówienia.</w:t>
      </w:r>
    </w:p>
    <w:p w14:paraId="10CC7298" w14:textId="72F83AB1" w:rsidR="008A4795" w:rsidRPr="009974D5" w:rsidRDefault="009974D5" w:rsidP="009974D5">
      <w:pPr>
        <w:suppressAutoHyphens/>
        <w:contextualSpacing/>
        <w:jc w:val="both"/>
        <w:rPr>
          <w:rFonts w:ascii="Arial" w:hAnsi="Arial" w:cs="Arial"/>
          <w:bCs/>
          <w:sz w:val="20"/>
          <w:szCs w:val="20"/>
        </w:rPr>
      </w:pPr>
      <w:r w:rsidRPr="009974D5">
        <w:rPr>
          <w:rFonts w:ascii="Arial" w:hAnsi="Arial" w:cs="Arial"/>
          <w:sz w:val="20"/>
          <w:szCs w:val="20"/>
        </w:rPr>
        <w:t>*</w:t>
      </w:r>
      <w:r w:rsidR="00E334D9">
        <w:rPr>
          <w:rFonts w:ascii="Arial" w:hAnsi="Arial" w:cs="Arial"/>
          <w:sz w:val="20"/>
          <w:szCs w:val="20"/>
        </w:rPr>
        <w:t>Najkrótszy okres gwarancji wynosi 3 lata, najdłuższy 5 lat</w:t>
      </w:r>
      <w:r w:rsidRPr="009974D5">
        <w:rPr>
          <w:rFonts w:ascii="Arial" w:hAnsi="Arial" w:cs="Arial"/>
          <w:sz w:val="20"/>
          <w:szCs w:val="20"/>
        </w:rPr>
        <w:t>. W przypadku nie wskazania okresu Zamawiający uzna, że wynosi on 3 lat</w:t>
      </w:r>
      <w:r>
        <w:rPr>
          <w:rFonts w:ascii="Arial" w:hAnsi="Arial" w:cs="Arial"/>
          <w:sz w:val="20"/>
          <w:szCs w:val="20"/>
        </w:rPr>
        <w:t>a</w:t>
      </w:r>
      <w:r w:rsidRPr="009974D5">
        <w:rPr>
          <w:rFonts w:ascii="Arial" w:hAnsi="Arial" w:cs="Arial"/>
          <w:sz w:val="20"/>
          <w:szCs w:val="20"/>
        </w:rPr>
        <w:t>.</w:t>
      </w:r>
    </w:p>
    <w:p w14:paraId="0E54F87B" w14:textId="67249E1A" w:rsidR="008A4795" w:rsidRPr="00DF6E06" w:rsidRDefault="008A4795" w:rsidP="008633F2">
      <w:pPr>
        <w:pStyle w:val="Akapitzlist"/>
        <w:numPr>
          <w:ilvl w:val="0"/>
          <w:numId w:val="35"/>
        </w:numPr>
        <w:suppressAutoHyphens/>
        <w:spacing w:before="180" w:line="271" w:lineRule="auto"/>
        <w:ind w:left="357" w:hanging="357"/>
        <w:contextualSpacing/>
        <w:jc w:val="both"/>
        <w:rPr>
          <w:rFonts w:ascii="Arial" w:hAnsi="Arial" w:cs="Arial"/>
          <w:sz w:val="22"/>
          <w:szCs w:val="22"/>
          <w:lang w:eastAsia="ar-SA"/>
        </w:rPr>
      </w:pPr>
      <w:r w:rsidRPr="00DF6E06">
        <w:rPr>
          <w:rFonts w:ascii="Arial" w:hAnsi="Arial" w:cs="Arial"/>
          <w:sz w:val="22"/>
          <w:szCs w:val="22"/>
          <w:lang w:eastAsia="ar-SA"/>
        </w:rPr>
        <w:t>Oświadczamy, że zapoznaliśmy się ze specyfikacją, nie wnosimy do jej treści zastrzeżeń  i uznajemy się za związanych określonymi w niej postanowieniami i zasadami postępowania.</w:t>
      </w:r>
    </w:p>
    <w:p w14:paraId="6CCD3031" w14:textId="7300B0C7" w:rsidR="008A4795" w:rsidRDefault="008A4795" w:rsidP="008633F2">
      <w:pPr>
        <w:pStyle w:val="Akapitzlist"/>
        <w:numPr>
          <w:ilvl w:val="0"/>
          <w:numId w:val="35"/>
        </w:numPr>
        <w:tabs>
          <w:tab w:val="left" w:leader="dot" w:pos="142"/>
        </w:tabs>
        <w:suppressAutoHyphens/>
        <w:spacing w:before="180" w:line="271" w:lineRule="auto"/>
        <w:ind w:left="0" w:firstLine="0"/>
        <w:jc w:val="both"/>
        <w:rPr>
          <w:rFonts w:ascii="Arial" w:hAnsi="Arial" w:cs="Arial"/>
          <w:sz w:val="22"/>
          <w:szCs w:val="22"/>
          <w:lang w:eastAsia="ar-SA"/>
        </w:rPr>
      </w:pPr>
      <w:r w:rsidRPr="00C77D1B">
        <w:rPr>
          <w:rFonts w:ascii="Arial" w:hAnsi="Arial" w:cs="Arial"/>
          <w:sz w:val="22"/>
          <w:szCs w:val="22"/>
          <w:lang w:eastAsia="ar-SA"/>
        </w:rPr>
        <w:t xml:space="preserve">Oświadczamy, że zapoznaliśmy się z postanowieniami umowy, która stanowi załącznik do specyfikacji. Zobowiązujemy się w przypadku wyboru naszej oferty do zawarcia umowy na określonych w niej warunkach, w miejscu i terminie wyznaczonym przez Zamawiającego. </w:t>
      </w:r>
    </w:p>
    <w:p w14:paraId="16BEB9C5" w14:textId="77777777"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365A64">
        <w:rPr>
          <w:rFonts w:ascii="Arial" w:hAnsi="Arial" w:cs="Arial"/>
          <w:sz w:val="22"/>
          <w:szCs w:val="22"/>
          <w:lang w:eastAsia="ar-SA"/>
        </w:rPr>
        <w:t>Uważamy się za związanych niniejszą ofertą na czas wskazany w specyfikacji.</w:t>
      </w:r>
    </w:p>
    <w:p w14:paraId="21A0CA1F" w14:textId="77777777" w:rsidR="00E334D9" w:rsidRDefault="00E334D9" w:rsidP="00E334D9">
      <w:pPr>
        <w:suppressAutoHyphens/>
        <w:spacing w:before="180" w:line="271" w:lineRule="auto"/>
        <w:jc w:val="both"/>
        <w:rPr>
          <w:rFonts w:ascii="Arial" w:hAnsi="Arial" w:cs="Arial"/>
          <w:sz w:val="22"/>
          <w:szCs w:val="22"/>
          <w:lang w:eastAsia="ar-SA"/>
        </w:rPr>
      </w:pPr>
    </w:p>
    <w:p w14:paraId="56D54B99" w14:textId="77777777" w:rsidR="00E334D9" w:rsidRDefault="00E334D9" w:rsidP="00E334D9">
      <w:pPr>
        <w:suppressAutoHyphens/>
        <w:spacing w:before="180" w:line="271" w:lineRule="auto"/>
        <w:jc w:val="both"/>
        <w:rPr>
          <w:rFonts w:ascii="Arial" w:hAnsi="Arial" w:cs="Arial"/>
          <w:sz w:val="22"/>
          <w:szCs w:val="22"/>
          <w:lang w:eastAsia="ar-SA"/>
        </w:rPr>
      </w:pPr>
    </w:p>
    <w:p w14:paraId="0D076B5C" w14:textId="32CF50DB"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lastRenderedPageBreak/>
        <w:t xml:space="preserve">Oświadczamy,  że wadium o wartości </w:t>
      </w:r>
      <w:r w:rsidR="00D65238">
        <w:rPr>
          <w:rFonts w:ascii="Arial" w:hAnsi="Arial" w:cs="Arial"/>
          <w:sz w:val="22"/>
          <w:szCs w:val="22"/>
          <w:lang w:eastAsia="ar-SA"/>
        </w:rPr>
        <w:t>3.400</w:t>
      </w:r>
      <w:r w:rsidRPr="00473186">
        <w:rPr>
          <w:rFonts w:ascii="Arial" w:hAnsi="Arial" w:cs="Arial"/>
          <w:sz w:val="22"/>
          <w:szCs w:val="22"/>
          <w:lang w:eastAsia="ar-SA"/>
        </w:rPr>
        <w:t>,00 PLN wnieśliśmy w dniu............................. w formie ...........................................................................</w:t>
      </w:r>
    </w:p>
    <w:p w14:paraId="70AE64BD" w14:textId="3188D551" w:rsidR="00473186" w:rsidRPr="0067745C" w:rsidRDefault="00473186" w:rsidP="008633F2">
      <w:pPr>
        <w:pStyle w:val="Akapitzlist"/>
        <w:numPr>
          <w:ilvl w:val="0"/>
          <w:numId w:val="35"/>
        </w:numPr>
        <w:suppressAutoHyphens/>
        <w:spacing w:before="180" w:line="271" w:lineRule="auto"/>
        <w:ind w:left="357" w:hanging="357"/>
        <w:jc w:val="both"/>
        <w:rPr>
          <w:rFonts w:ascii="Arial" w:hAnsi="Arial" w:cs="Arial"/>
          <w:sz w:val="22"/>
          <w:szCs w:val="22"/>
          <w:lang w:eastAsia="ar-SA"/>
        </w:rPr>
      </w:pPr>
      <w:r w:rsidRPr="0067745C">
        <w:rPr>
          <w:rFonts w:ascii="Arial" w:hAnsi="Arial" w:cs="Arial"/>
          <w:sz w:val="22"/>
          <w:szCs w:val="22"/>
          <w:lang w:eastAsia="ar-SA"/>
        </w:rPr>
        <w:t xml:space="preserve">Prosimy o zwrot wadium (wniesionego w pieniądzu), na zasadach określonych w art. 46 ustawy </w:t>
      </w:r>
      <w:proofErr w:type="spellStart"/>
      <w:r w:rsidRPr="0067745C">
        <w:rPr>
          <w:rFonts w:ascii="Arial" w:hAnsi="Arial" w:cs="Arial"/>
          <w:sz w:val="22"/>
          <w:szCs w:val="22"/>
          <w:lang w:eastAsia="ar-SA"/>
        </w:rPr>
        <w:t>Pzp</w:t>
      </w:r>
      <w:proofErr w:type="spellEnd"/>
      <w:r w:rsidRPr="0067745C">
        <w:rPr>
          <w:rFonts w:ascii="Arial" w:hAnsi="Arial" w:cs="Arial"/>
          <w:sz w:val="22"/>
          <w:szCs w:val="22"/>
          <w:lang w:eastAsia="ar-SA"/>
        </w:rPr>
        <w:t>, na następujący rachunek: ………………………………………………………………………………………………</w:t>
      </w:r>
    </w:p>
    <w:p w14:paraId="64343EF9" w14:textId="7A4B99EC" w:rsidR="00473186" w:rsidRPr="00473186" w:rsidRDefault="00473186" w:rsidP="008633F2">
      <w:pPr>
        <w:numPr>
          <w:ilvl w:val="0"/>
          <w:numId w:val="35"/>
        </w:numPr>
        <w:suppressAutoHyphens/>
        <w:spacing w:before="180" w:line="271" w:lineRule="auto"/>
        <w:ind w:left="0" w:firstLine="0"/>
        <w:jc w:val="both"/>
        <w:rPr>
          <w:rFonts w:ascii="Arial" w:hAnsi="Arial" w:cs="Arial"/>
          <w:sz w:val="22"/>
          <w:szCs w:val="22"/>
          <w:lang w:eastAsia="ar-SA"/>
        </w:rPr>
      </w:pPr>
      <w:r w:rsidRPr="00473186">
        <w:rPr>
          <w:rFonts w:ascii="Arial" w:hAnsi="Arial" w:cs="Arial"/>
          <w:sz w:val="22"/>
          <w:szCs w:val="22"/>
          <w:lang w:eastAsia="ar-SA"/>
        </w:rPr>
        <w:t>W przypadku złożenia wadium w formie elektronicznej, oświadczenie o zwolnieniu wadium należy przesłać na adres e-mail: ……………………………………………….</w:t>
      </w:r>
    </w:p>
    <w:p w14:paraId="0347E8F3" w14:textId="43F2D1A6" w:rsidR="008A4795"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lang w:eastAsia="ar-SA"/>
        </w:rPr>
        <w:t>Deklarujemy wniesienie zabezpieczenia należytego wykonania umowy w wysokości 5% ceny oferty w następującej formie / formach: ……………………………………………………..</w:t>
      </w:r>
    </w:p>
    <w:p w14:paraId="78C06FCA" w14:textId="1747DA56" w:rsidR="008A4795" w:rsidRPr="00FF097A" w:rsidRDefault="008A4795" w:rsidP="008633F2">
      <w:pPr>
        <w:numPr>
          <w:ilvl w:val="0"/>
          <w:numId w:val="35"/>
        </w:numPr>
        <w:suppressAutoHyphens/>
        <w:spacing w:before="180" w:line="271" w:lineRule="auto"/>
        <w:ind w:left="0" w:firstLine="0"/>
        <w:jc w:val="both"/>
        <w:rPr>
          <w:rFonts w:ascii="Arial" w:hAnsi="Arial" w:cs="Arial"/>
          <w:sz w:val="22"/>
          <w:szCs w:val="22"/>
          <w:lang w:eastAsia="ar-SA"/>
        </w:rPr>
      </w:pPr>
      <w:r w:rsidRPr="00FF097A">
        <w:rPr>
          <w:rFonts w:ascii="Arial" w:hAnsi="Arial" w:cs="Arial"/>
          <w:sz w:val="22"/>
          <w:szCs w:val="22"/>
        </w:rPr>
        <w:t>Zamówienie zrealizujemy przy udziale podwykonawców, którzy będą realizować wymienione części zamówienia:</w:t>
      </w:r>
    </w:p>
    <w:p w14:paraId="098D9D76" w14:textId="77777777"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a)....................................................................................</w:t>
      </w:r>
    </w:p>
    <w:p w14:paraId="28E853B6" w14:textId="2F70BEAD" w:rsidR="008A4795" w:rsidRDefault="008A4795" w:rsidP="00C77D1B">
      <w:pPr>
        <w:tabs>
          <w:tab w:val="left" w:pos="142"/>
          <w:tab w:val="left" w:leader="dot" w:pos="9072"/>
        </w:tabs>
        <w:spacing w:line="271" w:lineRule="auto"/>
        <w:jc w:val="both"/>
        <w:rPr>
          <w:rFonts w:ascii="Arial" w:hAnsi="Arial" w:cs="Arial"/>
          <w:sz w:val="22"/>
          <w:szCs w:val="22"/>
        </w:rPr>
      </w:pPr>
      <w:r>
        <w:rPr>
          <w:rFonts w:ascii="Arial" w:hAnsi="Arial" w:cs="Arial"/>
          <w:sz w:val="22"/>
          <w:szCs w:val="22"/>
        </w:rPr>
        <w:t>b)....................................................................................</w:t>
      </w:r>
    </w:p>
    <w:p w14:paraId="44EF35B8" w14:textId="77777777" w:rsidR="00FF097A" w:rsidRPr="00E84A5E" w:rsidRDefault="00FF097A" w:rsidP="00C77D1B">
      <w:pPr>
        <w:tabs>
          <w:tab w:val="left" w:pos="142"/>
          <w:tab w:val="left" w:leader="dot" w:pos="9072"/>
        </w:tabs>
        <w:spacing w:line="271" w:lineRule="auto"/>
        <w:jc w:val="both"/>
        <w:rPr>
          <w:rFonts w:ascii="Arial" w:hAnsi="Arial" w:cs="Arial"/>
          <w:sz w:val="22"/>
          <w:szCs w:val="22"/>
        </w:rPr>
      </w:pPr>
    </w:p>
    <w:p w14:paraId="73E02A08" w14:textId="036F36EF" w:rsidR="008A4795" w:rsidRPr="001A1D18" w:rsidRDefault="00FF097A" w:rsidP="00FF097A">
      <w:pPr>
        <w:pStyle w:val="Akapitzlist"/>
        <w:tabs>
          <w:tab w:val="left" w:pos="142"/>
          <w:tab w:val="left" w:leader="dot" w:pos="9072"/>
        </w:tabs>
        <w:spacing w:line="271" w:lineRule="auto"/>
        <w:ind w:left="0"/>
        <w:jc w:val="both"/>
        <w:rPr>
          <w:rFonts w:ascii="Arial" w:hAnsi="Arial" w:cs="Arial"/>
          <w:sz w:val="22"/>
          <w:szCs w:val="22"/>
        </w:rPr>
      </w:pPr>
      <w:r>
        <w:rPr>
          <w:rFonts w:ascii="Arial" w:hAnsi="Arial" w:cs="Arial"/>
          <w:sz w:val="22"/>
          <w:szCs w:val="22"/>
        </w:rPr>
        <w:t>1</w:t>
      </w:r>
      <w:r w:rsidR="00E334D9">
        <w:rPr>
          <w:rFonts w:ascii="Arial" w:hAnsi="Arial" w:cs="Arial"/>
          <w:sz w:val="22"/>
          <w:szCs w:val="22"/>
        </w:rPr>
        <w:t>2</w:t>
      </w:r>
      <w:r w:rsidR="0067745C">
        <w:rPr>
          <w:rFonts w:ascii="Arial" w:hAnsi="Arial" w:cs="Arial"/>
          <w:sz w:val="22"/>
          <w:szCs w:val="22"/>
        </w:rPr>
        <w:t xml:space="preserve">. </w:t>
      </w:r>
      <w:r w:rsidR="008A4795" w:rsidRPr="001A1D18">
        <w:rPr>
          <w:rFonts w:ascii="Arial" w:hAnsi="Arial" w:cs="Arial"/>
          <w:sz w:val="22"/>
          <w:szCs w:val="22"/>
        </w:rPr>
        <w:t>Wykonawca oświadcza, że wyraża zgodę*/nie wyraża zgody* na bezpośrednią zapłatę podwykonawcy z wynagrodzenia należnego wykonawcy.</w:t>
      </w:r>
    </w:p>
    <w:p w14:paraId="79B96898" w14:textId="77777777" w:rsidR="008A4795" w:rsidRPr="00365A64" w:rsidRDefault="008A4795" w:rsidP="001A1D18">
      <w:pPr>
        <w:tabs>
          <w:tab w:val="left" w:pos="142"/>
          <w:tab w:val="left" w:leader="dot" w:pos="9072"/>
        </w:tabs>
        <w:spacing w:line="271" w:lineRule="auto"/>
        <w:jc w:val="both"/>
        <w:rPr>
          <w:rFonts w:ascii="Arial" w:hAnsi="Arial" w:cs="Arial"/>
          <w:sz w:val="22"/>
          <w:szCs w:val="22"/>
        </w:rPr>
      </w:pPr>
      <w:r w:rsidRPr="00E84A5E">
        <w:rPr>
          <w:rFonts w:ascii="Arial" w:hAnsi="Arial" w:cs="Arial"/>
          <w:sz w:val="22"/>
          <w:szCs w:val="22"/>
        </w:rPr>
        <w:t>(* niepotrzebne skreślić)</w:t>
      </w:r>
    </w:p>
    <w:p w14:paraId="49930402" w14:textId="44942BC2" w:rsidR="001A1D18" w:rsidRDefault="000E3BAB" w:rsidP="000E3BAB">
      <w:pPr>
        <w:suppressAutoHyphens/>
        <w:spacing w:before="180" w:line="271" w:lineRule="auto"/>
        <w:jc w:val="both"/>
        <w:rPr>
          <w:rFonts w:ascii="Arial" w:hAnsi="Arial" w:cs="Arial"/>
          <w:bCs/>
          <w:sz w:val="22"/>
          <w:szCs w:val="22"/>
          <w:lang w:eastAsia="ar-SA"/>
        </w:rPr>
      </w:pPr>
      <w:r>
        <w:rPr>
          <w:rFonts w:ascii="Arial" w:hAnsi="Arial" w:cs="Arial"/>
          <w:bCs/>
          <w:sz w:val="22"/>
          <w:szCs w:val="22"/>
          <w:lang w:eastAsia="ar-SA"/>
        </w:rPr>
        <w:t>1</w:t>
      </w:r>
      <w:r w:rsidR="00E334D9">
        <w:rPr>
          <w:rFonts w:ascii="Arial" w:hAnsi="Arial" w:cs="Arial"/>
          <w:bCs/>
          <w:sz w:val="22"/>
          <w:szCs w:val="22"/>
          <w:lang w:eastAsia="ar-SA"/>
        </w:rPr>
        <w:t>3</w:t>
      </w:r>
      <w:r>
        <w:rPr>
          <w:rFonts w:ascii="Arial" w:hAnsi="Arial" w:cs="Arial"/>
          <w:bCs/>
          <w:sz w:val="22"/>
          <w:szCs w:val="22"/>
          <w:lang w:eastAsia="ar-SA"/>
        </w:rPr>
        <w:t xml:space="preserve">. </w:t>
      </w:r>
      <w:r w:rsidR="008A4795" w:rsidRPr="000E3BAB">
        <w:rPr>
          <w:rFonts w:ascii="Arial" w:hAnsi="Arial" w:cs="Arial"/>
          <w:bCs/>
          <w:sz w:val="22"/>
          <w:szCs w:val="22"/>
          <w:lang w:eastAsia="ar-SA"/>
        </w:rPr>
        <w:t xml:space="preserve">Akceptujemy </w:t>
      </w:r>
      <w:r w:rsidR="008A4795" w:rsidRPr="000E3BAB">
        <w:rPr>
          <w:rFonts w:ascii="Arial" w:hAnsi="Arial" w:cs="Arial"/>
          <w:sz w:val="22"/>
          <w:szCs w:val="22"/>
          <w:lang w:eastAsia="ar-SA"/>
        </w:rPr>
        <w:t xml:space="preserve">warunki płatności </w:t>
      </w:r>
      <w:r w:rsidR="008A4795" w:rsidRPr="000E3BAB">
        <w:rPr>
          <w:rFonts w:ascii="Arial" w:hAnsi="Arial" w:cs="Arial"/>
          <w:bCs/>
          <w:sz w:val="22"/>
          <w:szCs w:val="22"/>
          <w:lang w:eastAsia="ar-SA"/>
        </w:rPr>
        <w:t>30 dni od daty dostarczenia prawidłowo wystawionej faktury do siedziby Zamawiającego.</w:t>
      </w:r>
    </w:p>
    <w:p w14:paraId="17E478F3" w14:textId="77777777" w:rsidR="006A2699" w:rsidRPr="000E3BAB" w:rsidRDefault="006A2699" w:rsidP="000E3BAB">
      <w:pPr>
        <w:suppressAutoHyphens/>
        <w:spacing w:before="180" w:line="271" w:lineRule="auto"/>
        <w:jc w:val="both"/>
        <w:rPr>
          <w:rFonts w:ascii="Arial" w:hAnsi="Arial" w:cs="Arial"/>
          <w:sz w:val="22"/>
          <w:szCs w:val="22"/>
          <w:lang w:eastAsia="ar-SA"/>
        </w:rPr>
      </w:pPr>
    </w:p>
    <w:p w14:paraId="4FDC1831" w14:textId="057E7C6F" w:rsidR="008A4795"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E334D9">
        <w:rPr>
          <w:rFonts w:ascii="Arial" w:hAnsi="Arial" w:cs="Arial"/>
          <w:sz w:val="22"/>
          <w:szCs w:val="22"/>
          <w:lang w:eastAsia="ar-SA"/>
        </w:rPr>
        <w:t>4</w:t>
      </w:r>
      <w:r>
        <w:rPr>
          <w:rFonts w:ascii="Arial" w:hAnsi="Arial" w:cs="Arial"/>
          <w:sz w:val="22"/>
          <w:szCs w:val="22"/>
          <w:lang w:eastAsia="ar-SA"/>
        </w:rPr>
        <w:t xml:space="preserve">. </w:t>
      </w:r>
      <w:r w:rsidR="008A4795" w:rsidRPr="00365A64">
        <w:rPr>
          <w:rFonts w:ascii="Arial" w:hAnsi="Arial" w:cs="Arial"/>
          <w:sz w:val="22"/>
          <w:szCs w:val="22"/>
          <w:lang w:eastAsia="ar-SA"/>
        </w:rPr>
        <w:t>Oświadczamy, iż tajemnicę przedsiębiorstwa w rozumieniu przepisów o zwalczaniu nieuczciwej konkurencji, które nie mogą być udostępnione innym uczestnikom postępowania stanowią informacje zawarte w ofercie na stronach nr/w pliku:</w:t>
      </w:r>
      <w:r w:rsidR="008A4795" w:rsidRPr="00365A64">
        <w:rPr>
          <w:rFonts w:ascii="Arial" w:hAnsi="Arial" w:cs="Arial"/>
          <w:sz w:val="22"/>
          <w:szCs w:val="22"/>
          <w:lang w:eastAsia="ar-SA"/>
        </w:rPr>
        <w:tab/>
      </w:r>
    </w:p>
    <w:p w14:paraId="3C7A8819" w14:textId="77777777" w:rsidR="006A2699" w:rsidRPr="00365A64" w:rsidRDefault="006A2699" w:rsidP="000E3BAB">
      <w:pPr>
        <w:tabs>
          <w:tab w:val="left" w:leader="dot" w:pos="9072"/>
        </w:tabs>
        <w:suppressAutoHyphens/>
        <w:spacing w:line="271" w:lineRule="auto"/>
        <w:jc w:val="both"/>
        <w:rPr>
          <w:rFonts w:ascii="Arial" w:hAnsi="Arial" w:cs="Arial"/>
          <w:sz w:val="22"/>
          <w:szCs w:val="22"/>
          <w:lang w:eastAsia="ar-SA"/>
        </w:rPr>
      </w:pPr>
    </w:p>
    <w:p w14:paraId="4998F328" w14:textId="0732914B" w:rsidR="008A4795" w:rsidRDefault="000E3BAB" w:rsidP="000E3BAB">
      <w:pPr>
        <w:spacing w:line="271" w:lineRule="auto"/>
        <w:jc w:val="both"/>
        <w:rPr>
          <w:rFonts w:ascii="Arial" w:hAnsi="Arial" w:cs="Arial"/>
          <w:sz w:val="22"/>
          <w:szCs w:val="22"/>
        </w:rPr>
      </w:pPr>
      <w:r>
        <w:rPr>
          <w:rFonts w:ascii="Arial" w:hAnsi="Arial" w:cs="Arial"/>
          <w:color w:val="000000"/>
          <w:sz w:val="22"/>
          <w:szCs w:val="22"/>
        </w:rPr>
        <w:t>1</w:t>
      </w:r>
      <w:r w:rsidR="00E334D9">
        <w:rPr>
          <w:rFonts w:ascii="Arial" w:hAnsi="Arial" w:cs="Arial"/>
          <w:color w:val="000000"/>
          <w:sz w:val="22"/>
          <w:szCs w:val="22"/>
        </w:rPr>
        <w:t>5</w:t>
      </w:r>
      <w:r>
        <w:rPr>
          <w:rFonts w:ascii="Arial" w:hAnsi="Arial" w:cs="Arial"/>
          <w:color w:val="000000"/>
          <w:sz w:val="22"/>
          <w:szCs w:val="22"/>
        </w:rPr>
        <w:t xml:space="preserve">. </w:t>
      </w:r>
      <w:r w:rsidR="008A4795" w:rsidRPr="000E3BAB">
        <w:rPr>
          <w:rFonts w:ascii="Arial" w:hAnsi="Arial" w:cs="Arial"/>
          <w:color w:val="000000"/>
          <w:sz w:val="22"/>
          <w:szCs w:val="22"/>
        </w:rPr>
        <w:t>Oświadczam, że wypełniłem obowiązki informacyjne przewidziane w art. 13 lub art. 14 RODO</w:t>
      </w:r>
      <w:r w:rsidR="008A4795" w:rsidRPr="000E3BAB">
        <w:rPr>
          <w:rFonts w:ascii="Arial" w:hAnsi="Arial" w:cs="Arial"/>
          <w:color w:val="000000"/>
          <w:sz w:val="22"/>
          <w:szCs w:val="22"/>
          <w:vertAlign w:val="superscript"/>
        </w:rPr>
        <w:t>1)</w:t>
      </w:r>
      <w:r w:rsidR="008A4795" w:rsidRPr="000E3BAB">
        <w:rPr>
          <w:rFonts w:ascii="Arial" w:hAnsi="Arial" w:cs="Arial"/>
          <w:color w:val="000000"/>
          <w:sz w:val="22"/>
          <w:szCs w:val="22"/>
        </w:rPr>
        <w:t xml:space="preserve"> wobec osób fizycznych, </w:t>
      </w:r>
      <w:r w:rsidR="008A4795" w:rsidRPr="000E3BAB">
        <w:rPr>
          <w:rFonts w:ascii="Arial" w:hAnsi="Arial" w:cs="Arial"/>
          <w:sz w:val="22"/>
          <w:szCs w:val="22"/>
        </w:rPr>
        <w:t>od których dane osobowe bezpośrednio lub pośrednio pozyskałem</w:t>
      </w:r>
      <w:r w:rsidR="008A4795" w:rsidRPr="000E3BAB">
        <w:rPr>
          <w:rFonts w:ascii="Arial" w:hAnsi="Arial" w:cs="Arial"/>
          <w:color w:val="000000"/>
          <w:sz w:val="22"/>
          <w:szCs w:val="22"/>
        </w:rPr>
        <w:t xml:space="preserve"> w celu ubiegania się o udzielenie zamówienia publicznego w niniejszym postępowaniu</w:t>
      </w:r>
      <w:r w:rsidR="008A4795" w:rsidRPr="000E3BAB">
        <w:rPr>
          <w:rFonts w:ascii="Arial" w:hAnsi="Arial" w:cs="Arial"/>
          <w:sz w:val="22"/>
          <w:szCs w:val="22"/>
        </w:rPr>
        <w:t>.*</w:t>
      </w:r>
    </w:p>
    <w:p w14:paraId="4FCC01C5" w14:textId="77777777" w:rsidR="006A2699" w:rsidRPr="000E3BAB" w:rsidRDefault="006A2699" w:rsidP="000E3BAB">
      <w:pPr>
        <w:spacing w:line="271" w:lineRule="auto"/>
        <w:jc w:val="both"/>
        <w:rPr>
          <w:rFonts w:ascii="Arial" w:hAnsi="Arial" w:cs="Arial"/>
          <w:color w:val="000000"/>
          <w:sz w:val="22"/>
          <w:szCs w:val="22"/>
        </w:rPr>
      </w:pPr>
    </w:p>
    <w:p w14:paraId="0BB519D4" w14:textId="2A473EE0" w:rsidR="008A4795" w:rsidRPr="00722C15" w:rsidRDefault="000E3BAB" w:rsidP="000E3BAB">
      <w:pPr>
        <w:spacing w:line="271" w:lineRule="auto"/>
        <w:jc w:val="both"/>
        <w:rPr>
          <w:rFonts w:ascii="Arial" w:hAnsi="Arial" w:cs="Arial"/>
          <w:sz w:val="22"/>
          <w:szCs w:val="22"/>
        </w:rPr>
      </w:pPr>
      <w:r>
        <w:rPr>
          <w:rFonts w:ascii="Arial" w:hAnsi="Arial" w:cs="Arial"/>
          <w:sz w:val="22"/>
          <w:szCs w:val="22"/>
        </w:rPr>
        <w:t>1</w:t>
      </w:r>
      <w:r w:rsidR="00E334D9">
        <w:rPr>
          <w:rFonts w:ascii="Arial" w:hAnsi="Arial" w:cs="Arial"/>
          <w:sz w:val="22"/>
          <w:szCs w:val="22"/>
        </w:rPr>
        <w:t>6</w:t>
      </w:r>
      <w:r>
        <w:rPr>
          <w:rFonts w:ascii="Arial" w:hAnsi="Arial" w:cs="Arial"/>
          <w:sz w:val="22"/>
          <w:szCs w:val="22"/>
        </w:rPr>
        <w:t xml:space="preserve">. </w:t>
      </w:r>
      <w:r w:rsidR="008A4795" w:rsidRPr="00722C15">
        <w:rPr>
          <w:rFonts w:ascii="Arial" w:hAnsi="Arial" w:cs="Arial"/>
          <w:sz w:val="22"/>
          <w:szCs w:val="22"/>
        </w:rPr>
        <w:t xml:space="preserve">Oświadczamy, że jesteśmy: </w:t>
      </w:r>
    </w:p>
    <w:p w14:paraId="3DAC9AC1"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mikroprzedsiębiorstwem*</w:t>
      </w:r>
    </w:p>
    <w:p w14:paraId="21B9B58F" w14:textId="77777777" w:rsidR="008A4795" w:rsidRPr="00722C15" w:rsidRDefault="008A4795" w:rsidP="008A4795">
      <w:pPr>
        <w:spacing w:line="271" w:lineRule="auto"/>
        <w:ind w:left="360"/>
        <w:jc w:val="both"/>
        <w:rPr>
          <w:rFonts w:ascii="Arial" w:hAnsi="Arial" w:cs="Arial"/>
          <w:sz w:val="22"/>
          <w:szCs w:val="22"/>
        </w:rPr>
      </w:pPr>
      <w:r w:rsidRPr="00722C15">
        <w:rPr>
          <w:rFonts w:ascii="Arial" w:hAnsi="Arial" w:cs="Arial"/>
          <w:sz w:val="22"/>
          <w:szCs w:val="22"/>
        </w:rPr>
        <w:t>małym przedsiębiorstwem*</w:t>
      </w:r>
    </w:p>
    <w:p w14:paraId="6C76E173"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średnim przedsiębiorstwem*</w:t>
      </w:r>
    </w:p>
    <w:p w14:paraId="27B3E2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prowadzimy jednoosobową działalność gospodarczą*</w:t>
      </w:r>
    </w:p>
    <w:p w14:paraId="3B166CF4"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osobą fizyczną nieprowadzącą działalności gospodarczej*</w:t>
      </w:r>
    </w:p>
    <w:p w14:paraId="665E9CF6" w14:textId="77777777" w:rsidR="008A4795" w:rsidRPr="00363ADE" w:rsidRDefault="008A4795" w:rsidP="008A4795">
      <w:pPr>
        <w:spacing w:line="271" w:lineRule="auto"/>
        <w:ind w:left="360"/>
        <w:jc w:val="both"/>
        <w:rPr>
          <w:rFonts w:ascii="Arial" w:hAnsi="Arial" w:cs="Arial"/>
          <w:sz w:val="22"/>
          <w:szCs w:val="22"/>
        </w:rPr>
      </w:pPr>
      <w:r w:rsidRPr="00363ADE">
        <w:rPr>
          <w:rFonts w:ascii="Arial" w:hAnsi="Arial" w:cs="Arial"/>
          <w:sz w:val="22"/>
          <w:szCs w:val="22"/>
        </w:rPr>
        <w:t>inny rodzaj……………………………………..……………*.</w:t>
      </w:r>
    </w:p>
    <w:p w14:paraId="56B87EC7" w14:textId="77777777" w:rsidR="008A4795" w:rsidRPr="00CA05F9" w:rsidRDefault="008A4795" w:rsidP="008A4795">
      <w:pPr>
        <w:spacing w:line="271" w:lineRule="auto"/>
        <w:jc w:val="both"/>
        <w:rPr>
          <w:rFonts w:ascii="Arial" w:hAnsi="Arial" w:cs="Arial"/>
          <w:sz w:val="18"/>
          <w:szCs w:val="18"/>
        </w:rPr>
      </w:pPr>
      <w:r w:rsidRPr="00CA05F9">
        <w:rPr>
          <w:rFonts w:ascii="Arial" w:hAnsi="Arial" w:cs="Arial"/>
          <w:sz w:val="18"/>
          <w:szCs w:val="18"/>
        </w:rPr>
        <w:t>*niepotrzebne skreślić</w:t>
      </w:r>
    </w:p>
    <w:p w14:paraId="01219ECD" w14:textId="77777777" w:rsidR="006A2699" w:rsidRDefault="006A2699" w:rsidP="000E3BAB">
      <w:pPr>
        <w:tabs>
          <w:tab w:val="left" w:leader="dot" w:pos="9072"/>
        </w:tabs>
        <w:suppressAutoHyphens/>
        <w:spacing w:line="271" w:lineRule="auto"/>
        <w:jc w:val="both"/>
        <w:rPr>
          <w:rFonts w:ascii="Arial" w:hAnsi="Arial" w:cs="Arial"/>
          <w:sz w:val="22"/>
          <w:szCs w:val="22"/>
          <w:lang w:eastAsia="ar-SA"/>
        </w:rPr>
      </w:pPr>
    </w:p>
    <w:p w14:paraId="7EE48A55" w14:textId="667936FA" w:rsidR="008A4795" w:rsidRPr="00122CDC" w:rsidRDefault="000E3BAB" w:rsidP="000E3BAB">
      <w:pPr>
        <w:tabs>
          <w:tab w:val="left" w:leader="dot" w:pos="9072"/>
        </w:tabs>
        <w:suppressAutoHyphens/>
        <w:spacing w:line="271" w:lineRule="auto"/>
        <w:jc w:val="both"/>
        <w:rPr>
          <w:rFonts w:ascii="Arial" w:hAnsi="Arial" w:cs="Arial"/>
          <w:sz w:val="22"/>
          <w:szCs w:val="22"/>
          <w:lang w:eastAsia="ar-SA"/>
        </w:rPr>
      </w:pPr>
      <w:r>
        <w:rPr>
          <w:rFonts w:ascii="Arial" w:hAnsi="Arial" w:cs="Arial"/>
          <w:sz w:val="22"/>
          <w:szCs w:val="22"/>
          <w:lang w:eastAsia="ar-SA"/>
        </w:rPr>
        <w:t>1</w:t>
      </w:r>
      <w:r w:rsidR="00E334D9">
        <w:rPr>
          <w:rFonts w:ascii="Arial" w:hAnsi="Arial" w:cs="Arial"/>
          <w:sz w:val="22"/>
          <w:szCs w:val="22"/>
          <w:lang w:eastAsia="ar-SA"/>
        </w:rPr>
        <w:t>7</w:t>
      </w:r>
      <w:r>
        <w:rPr>
          <w:rFonts w:ascii="Arial" w:hAnsi="Arial" w:cs="Arial"/>
          <w:sz w:val="22"/>
          <w:szCs w:val="22"/>
          <w:lang w:eastAsia="ar-SA"/>
        </w:rPr>
        <w:t xml:space="preserve">. </w:t>
      </w:r>
      <w:r w:rsidR="008A4795" w:rsidRPr="00122CDC">
        <w:rPr>
          <w:rFonts w:ascii="Arial" w:hAnsi="Arial" w:cs="Arial"/>
          <w:sz w:val="22"/>
          <w:szCs w:val="22"/>
          <w:lang w:eastAsia="ar-SA"/>
        </w:rPr>
        <w:t>Osobą upoważnioną do kontaktów z Zamawiającym w sprawach dotyczących realizacji umowy jest: ……………………………………………………………………</w:t>
      </w:r>
      <w:r w:rsidR="008A4795">
        <w:rPr>
          <w:rFonts w:ascii="Arial" w:hAnsi="Arial" w:cs="Arial"/>
          <w:sz w:val="22"/>
          <w:szCs w:val="22"/>
          <w:lang w:eastAsia="ar-SA"/>
        </w:rPr>
        <w:t>……………………</w:t>
      </w:r>
    </w:p>
    <w:p w14:paraId="38E650D7" w14:textId="7673A9EB" w:rsidR="006A2699" w:rsidRDefault="008A4795" w:rsidP="001557AE">
      <w:pPr>
        <w:tabs>
          <w:tab w:val="left" w:leader="dot" w:pos="9072"/>
        </w:tabs>
        <w:suppressAutoHyphens/>
        <w:spacing w:line="271" w:lineRule="auto"/>
        <w:ind w:left="357"/>
        <w:jc w:val="both"/>
        <w:rPr>
          <w:rFonts w:ascii="Arial" w:hAnsi="Arial" w:cs="Arial"/>
          <w:sz w:val="22"/>
          <w:szCs w:val="22"/>
          <w:lang w:eastAsia="ar-SA"/>
        </w:rPr>
      </w:pPr>
      <w:r w:rsidRPr="00122CDC">
        <w:rPr>
          <w:rFonts w:ascii="Arial" w:hAnsi="Arial" w:cs="Arial"/>
          <w:sz w:val="22"/>
          <w:szCs w:val="22"/>
          <w:lang w:eastAsia="ar-SA"/>
        </w:rPr>
        <w:t>tel.: ………………………</w:t>
      </w:r>
      <w:r>
        <w:rPr>
          <w:rFonts w:ascii="Arial" w:hAnsi="Arial" w:cs="Arial"/>
          <w:sz w:val="22"/>
          <w:szCs w:val="22"/>
          <w:lang w:eastAsia="ar-SA"/>
        </w:rPr>
        <w:t>………..</w:t>
      </w:r>
      <w:r w:rsidRPr="00122CDC">
        <w:rPr>
          <w:rFonts w:ascii="Arial" w:hAnsi="Arial" w:cs="Arial"/>
          <w:sz w:val="22"/>
          <w:szCs w:val="22"/>
          <w:lang w:eastAsia="ar-SA"/>
        </w:rPr>
        <w:t>….    e-mail: …………………………..………………………</w:t>
      </w:r>
    </w:p>
    <w:p w14:paraId="61E78A1F" w14:textId="77777777" w:rsidR="00E334D9" w:rsidRDefault="00E334D9" w:rsidP="001557AE">
      <w:pPr>
        <w:tabs>
          <w:tab w:val="left" w:leader="dot" w:pos="9072"/>
        </w:tabs>
        <w:suppressAutoHyphens/>
        <w:spacing w:line="271" w:lineRule="auto"/>
        <w:ind w:left="357"/>
        <w:jc w:val="both"/>
        <w:rPr>
          <w:rFonts w:ascii="Arial" w:hAnsi="Arial" w:cs="Arial"/>
          <w:sz w:val="22"/>
          <w:szCs w:val="22"/>
          <w:lang w:eastAsia="ar-SA"/>
        </w:rPr>
      </w:pPr>
    </w:p>
    <w:p w14:paraId="4F075336" w14:textId="77777777" w:rsidR="00E334D9" w:rsidRDefault="00E334D9" w:rsidP="001557AE">
      <w:pPr>
        <w:tabs>
          <w:tab w:val="left" w:leader="dot" w:pos="9072"/>
        </w:tabs>
        <w:suppressAutoHyphens/>
        <w:spacing w:line="271" w:lineRule="auto"/>
        <w:ind w:left="357"/>
        <w:jc w:val="both"/>
        <w:rPr>
          <w:rFonts w:ascii="Arial" w:hAnsi="Arial" w:cs="Arial"/>
          <w:sz w:val="22"/>
          <w:szCs w:val="22"/>
          <w:lang w:eastAsia="ar-SA"/>
        </w:rPr>
      </w:pPr>
    </w:p>
    <w:p w14:paraId="13AADE55" w14:textId="32D79E3A" w:rsidR="008A4795" w:rsidRPr="00122CDC" w:rsidRDefault="0067745C" w:rsidP="0067745C">
      <w:pPr>
        <w:suppressAutoHyphens/>
        <w:spacing w:before="180" w:line="271" w:lineRule="auto"/>
        <w:jc w:val="both"/>
        <w:rPr>
          <w:rFonts w:ascii="Arial" w:hAnsi="Arial" w:cs="Arial"/>
          <w:sz w:val="22"/>
          <w:szCs w:val="22"/>
          <w:lang w:eastAsia="ar-SA"/>
        </w:rPr>
      </w:pPr>
      <w:r>
        <w:rPr>
          <w:rFonts w:ascii="Arial" w:hAnsi="Arial" w:cs="Arial"/>
          <w:sz w:val="22"/>
          <w:szCs w:val="22"/>
          <w:lang w:eastAsia="ar-SA"/>
        </w:rPr>
        <w:lastRenderedPageBreak/>
        <w:t>1</w:t>
      </w:r>
      <w:r w:rsidR="00E334D9">
        <w:rPr>
          <w:rFonts w:ascii="Arial" w:hAnsi="Arial" w:cs="Arial"/>
          <w:sz w:val="22"/>
          <w:szCs w:val="22"/>
          <w:lang w:eastAsia="ar-SA"/>
        </w:rPr>
        <w:t>8</w:t>
      </w:r>
      <w:r>
        <w:rPr>
          <w:rFonts w:ascii="Arial" w:hAnsi="Arial" w:cs="Arial"/>
          <w:sz w:val="22"/>
          <w:szCs w:val="22"/>
          <w:lang w:eastAsia="ar-SA"/>
        </w:rPr>
        <w:t xml:space="preserve">. </w:t>
      </w:r>
      <w:r w:rsidR="008A4795" w:rsidRPr="00122CDC">
        <w:rPr>
          <w:rFonts w:ascii="Arial" w:hAnsi="Arial" w:cs="Arial"/>
          <w:sz w:val="22"/>
          <w:szCs w:val="22"/>
          <w:lang w:eastAsia="ar-SA"/>
        </w:rPr>
        <w:t>Załącznikami do niniejszej oferty, stanowiącymi jej integralną część są:</w:t>
      </w:r>
    </w:p>
    <w:p w14:paraId="1D2017A2"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73375087" w14:textId="77777777" w:rsidR="008A4795" w:rsidRPr="00122CDC" w:rsidRDefault="008A4795" w:rsidP="006A4802">
      <w:pPr>
        <w:numPr>
          <w:ilvl w:val="0"/>
          <w:numId w:val="31"/>
        </w:numPr>
        <w:tabs>
          <w:tab w:val="left" w:pos="720"/>
          <w:tab w:val="left" w:pos="1080"/>
        </w:tabs>
        <w:suppressAutoHyphens/>
        <w:spacing w:before="60" w:line="271" w:lineRule="auto"/>
        <w:jc w:val="both"/>
        <w:rPr>
          <w:rFonts w:ascii="Arial" w:hAnsi="Arial" w:cs="Arial"/>
          <w:sz w:val="22"/>
          <w:szCs w:val="22"/>
          <w:lang w:eastAsia="ar-SA"/>
        </w:rPr>
      </w:pPr>
      <w:r w:rsidRPr="00122CDC">
        <w:rPr>
          <w:rFonts w:ascii="Arial" w:hAnsi="Arial" w:cs="Arial"/>
          <w:sz w:val="22"/>
          <w:szCs w:val="22"/>
          <w:lang w:eastAsia="ar-SA"/>
        </w:rPr>
        <w:t>.............................................................................................</w:t>
      </w:r>
    </w:p>
    <w:p w14:paraId="2C195177" w14:textId="77777777" w:rsidR="008A4795" w:rsidRPr="00122CDC" w:rsidRDefault="008A4795" w:rsidP="008A4795">
      <w:pPr>
        <w:suppressAutoHyphens/>
        <w:spacing w:line="271" w:lineRule="auto"/>
        <w:rPr>
          <w:rFonts w:ascii="Arial" w:hAnsi="Arial" w:cs="Arial"/>
          <w:sz w:val="22"/>
          <w:szCs w:val="22"/>
          <w:lang w:eastAsia="ar-SA"/>
        </w:rPr>
      </w:pPr>
    </w:p>
    <w:p w14:paraId="12393E47" w14:textId="77777777" w:rsidR="006A2699" w:rsidRDefault="006A2699" w:rsidP="008A4795">
      <w:pPr>
        <w:suppressAutoHyphens/>
        <w:spacing w:line="271" w:lineRule="auto"/>
        <w:rPr>
          <w:rFonts w:ascii="Arial" w:hAnsi="Arial" w:cs="Arial"/>
          <w:sz w:val="22"/>
          <w:szCs w:val="22"/>
          <w:lang w:eastAsia="ar-SA"/>
        </w:rPr>
      </w:pPr>
    </w:p>
    <w:p w14:paraId="40B44964" w14:textId="77777777" w:rsidR="006A2699" w:rsidRDefault="006A2699" w:rsidP="008A4795">
      <w:pPr>
        <w:suppressAutoHyphens/>
        <w:spacing w:line="271" w:lineRule="auto"/>
        <w:rPr>
          <w:rFonts w:ascii="Arial" w:hAnsi="Arial" w:cs="Arial"/>
          <w:sz w:val="22"/>
          <w:szCs w:val="22"/>
          <w:lang w:eastAsia="ar-SA"/>
        </w:rPr>
      </w:pPr>
    </w:p>
    <w:p w14:paraId="625716F9" w14:textId="3916F4A6" w:rsidR="008A4795" w:rsidRPr="00122CDC" w:rsidRDefault="008A4795" w:rsidP="008A4795">
      <w:pPr>
        <w:suppressAutoHyphens/>
        <w:spacing w:line="271" w:lineRule="auto"/>
        <w:rPr>
          <w:rFonts w:ascii="Arial" w:hAnsi="Arial" w:cs="Arial"/>
          <w:sz w:val="22"/>
          <w:szCs w:val="22"/>
          <w:lang w:eastAsia="ar-SA"/>
        </w:rPr>
      </w:pPr>
      <w:r w:rsidRPr="00122CDC">
        <w:rPr>
          <w:rFonts w:ascii="Arial" w:hAnsi="Arial" w:cs="Arial"/>
          <w:sz w:val="22"/>
          <w:szCs w:val="22"/>
          <w:lang w:eastAsia="ar-SA"/>
        </w:rPr>
        <w:t>.................., dn. ......................................</w:t>
      </w:r>
    </w:p>
    <w:p w14:paraId="42193901" w14:textId="77777777" w:rsidR="008A4795" w:rsidRPr="00122CDC" w:rsidRDefault="008A4795" w:rsidP="008A4795">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w:t>
      </w:r>
    </w:p>
    <w:p w14:paraId="71C059B7" w14:textId="5E0D8C21" w:rsidR="00B63D6C" w:rsidRPr="001002CF" w:rsidRDefault="008A4795" w:rsidP="001002CF">
      <w:pPr>
        <w:suppressAutoHyphens/>
        <w:spacing w:line="271" w:lineRule="auto"/>
        <w:ind w:firstLine="3960"/>
        <w:jc w:val="right"/>
        <w:rPr>
          <w:rFonts w:ascii="Arial" w:hAnsi="Arial" w:cs="Arial"/>
          <w:iCs/>
          <w:sz w:val="22"/>
          <w:szCs w:val="22"/>
          <w:lang w:eastAsia="ar-SA"/>
        </w:rPr>
      </w:pPr>
      <w:r w:rsidRPr="00122CDC">
        <w:rPr>
          <w:rFonts w:ascii="Arial" w:hAnsi="Arial" w:cs="Arial"/>
          <w:iCs/>
          <w:sz w:val="22"/>
          <w:szCs w:val="22"/>
          <w:lang w:eastAsia="ar-SA"/>
        </w:rPr>
        <w:t>(podpis i pieczątka wykonawcy)</w:t>
      </w:r>
    </w:p>
    <w:p w14:paraId="7D03E54A" w14:textId="1B368FE2" w:rsidR="003A43E9" w:rsidRDefault="003A43E9" w:rsidP="006720B2">
      <w:pPr>
        <w:tabs>
          <w:tab w:val="left" w:pos="708"/>
        </w:tabs>
        <w:spacing w:line="271" w:lineRule="auto"/>
        <w:rPr>
          <w:rFonts w:ascii="Arial" w:hAnsi="Arial" w:cs="Arial"/>
          <w:sz w:val="22"/>
          <w:szCs w:val="22"/>
        </w:rPr>
      </w:pPr>
    </w:p>
    <w:p w14:paraId="3B0BDA3F" w14:textId="77777777" w:rsidR="00100A54" w:rsidRDefault="00100A54" w:rsidP="005F5D93">
      <w:pPr>
        <w:tabs>
          <w:tab w:val="left" w:pos="708"/>
        </w:tabs>
        <w:spacing w:line="271" w:lineRule="auto"/>
        <w:rPr>
          <w:rFonts w:ascii="Arial" w:hAnsi="Arial" w:cs="Arial"/>
          <w:sz w:val="22"/>
          <w:szCs w:val="22"/>
        </w:rPr>
      </w:pPr>
    </w:p>
    <w:p w14:paraId="715E3535" w14:textId="77777777" w:rsidR="006A2699" w:rsidRDefault="006A2699" w:rsidP="00010718">
      <w:pPr>
        <w:tabs>
          <w:tab w:val="left" w:pos="708"/>
        </w:tabs>
        <w:spacing w:line="271" w:lineRule="auto"/>
        <w:jc w:val="right"/>
        <w:rPr>
          <w:rFonts w:ascii="Arial" w:hAnsi="Arial" w:cs="Arial"/>
          <w:sz w:val="22"/>
          <w:szCs w:val="22"/>
        </w:rPr>
      </w:pPr>
    </w:p>
    <w:p w14:paraId="288D04C5" w14:textId="77777777" w:rsidR="006A2699" w:rsidRDefault="006A2699" w:rsidP="00010718">
      <w:pPr>
        <w:tabs>
          <w:tab w:val="left" w:pos="708"/>
        </w:tabs>
        <w:spacing w:line="271" w:lineRule="auto"/>
        <w:jc w:val="right"/>
        <w:rPr>
          <w:rFonts w:ascii="Arial" w:hAnsi="Arial" w:cs="Arial"/>
          <w:sz w:val="22"/>
          <w:szCs w:val="22"/>
        </w:rPr>
      </w:pPr>
    </w:p>
    <w:p w14:paraId="2FF9C8F7" w14:textId="77777777" w:rsidR="006A2699" w:rsidRDefault="006A2699" w:rsidP="00010718">
      <w:pPr>
        <w:tabs>
          <w:tab w:val="left" w:pos="708"/>
        </w:tabs>
        <w:spacing w:line="271" w:lineRule="auto"/>
        <w:jc w:val="right"/>
        <w:rPr>
          <w:rFonts w:ascii="Arial" w:hAnsi="Arial" w:cs="Arial"/>
          <w:sz w:val="22"/>
          <w:szCs w:val="22"/>
        </w:rPr>
      </w:pPr>
    </w:p>
    <w:p w14:paraId="2EE26311" w14:textId="77777777" w:rsidR="006A2699" w:rsidRDefault="006A2699" w:rsidP="00010718">
      <w:pPr>
        <w:tabs>
          <w:tab w:val="left" w:pos="708"/>
        </w:tabs>
        <w:spacing w:line="271" w:lineRule="auto"/>
        <w:jc w:val="right"/>
        <w:rPr>
          <w:rFonts w:ascii="Arial" w:hAnsi="Arial" w:cs="Arial"/>
          <w:sz w:val="22"/>
          <w:szCs w:val="22"/>
        </w:rPr>
      </w:pPr>
    </w:p>
    <w:p w14:paraId="05787878" w14:textId="77777777" w:rsidR="006A2699" w:rsidRDefault="006A2699" w:rsidP="00010718">
      <w:pPr>
        <w:tabs>
          <w:tab w:val="left" w:pos="708"/>
        </w:tabs>
        <w:spacing w:line="271" w:lineRule="auto"/>
        <w:jc w:val="right"/>
        <w:rPr>
          <w:rFonts w:ascii="Arial" w:hAnsi="Arial" w:cs="Arial"/>
          <w:sz w:val="22"/>
          <w:szCs w:val="22"/>
        </w:rPr>
      </w:pPr>
    </w:p>
    <w:p w14:paraId="485D23B3" w14:textId="77777777" w:rsidR="006A2699" w:rsidRDefault="006A2699" w:rsidP="00010718">
      <w:pPr>
        <w:tabs>
          <w:tab w:val="left" w:pos="708"/>
        </w:tabs>
        <w:spacing w:line="271" w:lineRule="auto"/>
        <w:jc w:val="right"/>
        <w:rPr>
          <w:rFonts w:ascii="Arial" w:hAnsi="Arial" w:cs="Arial"/>
          <w:sz w:val="22"/>
          <w:szCs w:val="22"/>
        </w:rPr>
      </w:pPr>
    </w:p>
    <w:p w14:paraId="0F8F70DF" w14:textId="77777777" w:rsidR="006A2699" w:rsidRDefault="006A2699" w:rsidP="00010718">
      <w:pPr>
        <w:tabs>
          <w:tab w:val="left" w:pos="708"/>
        </w:tabs>
        <w:spacing w:line="271" w:lineRule="auto"/>
        <w:jc w:val="right"/>
        <w:rPr>
          <w:rFonts w:ascii="Arial" w:hAnsi="Arial" w:cs="Arial"/>
          <w:sz w:val="22"/>
          <w:szCs w:val="22"/>
        </w:rPr>
      </w:pPr>
    </w:p>
    <w:p w14:paraId="02AE8B8C" w14:textId="77777777" w:rsidR="006A2699" w:rsidRDefault="006A2699" w:rsidP="00010718">
      <w:pPr>
        <w:tabs>
          <w:tab w:val="left" w:pos="708"/>
        </w:tabs>
        <w:spacing w:line="271" w:lineRule="auto"/>
        <w:jc w:val="right"/>
        <w:rPr>
          <w:rFonts w:ascii="Arial" w:hAnsi="Arial" w:cs="Arial"/>
          <w:sz w:val="22"/>
          <w:szCs w:val="22"/>
        </w:rPr>
      </w:pPr>
    </w:p>
    <w:p w14:paraId="2557F0F3" w14:textId="77777777" w:rsidR="006A2699" w:rsidRDefault="006A2699" w:rsidP="00010718">
      <w:pPr>
        <w:tabs>
          <w:tab w:val="left" w:pos="708"/>
        </w:tabs>
        <w:spacing w:line="271" w:lineRule="auto"/>
        <w:jc w:val="right"/>
        <w:rPr>
          <w:rFonts w:ascii="Arial" w:hAnsi="Arial" w:cs="Arial"/>
          <w:sz w:val="22"/>
          <w:szCs w:val="22"/>
        </w:rPr>
      </w:pPr>
    </w:p>
    <w:p w14:paraId="1792D3DF" w14:textId="77777777" w:rsidR="006A2699" w:rsidRDefault="006A2699" w:rsidP="00010718">
      <w:pPr>
        <w:tabs>
          <w:tab w:val="left" w:pos="708"/>
        </w:tabs>
        <w:spacing w:line="271" w:lineRule="auto"/>
        <w:jc w:val="right"/>
        <w:rPr>
          <w:rFonts w:ascii="Arial" w:hAnsi="Arial" w:cs="Arial"/>
          <w:sz w:val="22"/>
          <w:szCs w:val="22"/>
        </w:rPr>
      </w:pPr>
    </w:p>
    <w:p w14:paraId="284C1F1E" w14:textId="77777777" w:rsidR="006A2699" w:rsidRDefault="006A2699" w:rsidP="00010718">
      <w:pPr>
        <w:tabs>
          <w:tab w:val="left" w:pos="708"/>
        </w:tabs>
        <w:spacing w:line="271" w:lineRule="auto"/>
        <w:jc w:val="right"/>
        <w:rPr>
          <w:rFonts w:ascii="Arial" w:hAnsi="Arial" w:cs="Arial"/>
          <w:sz w:val="22"/>
          <w:szCs w:val="22"/>
        </w:rPr>
      </w:pPr>
    </w:p>
    <w:p w14:paraId="7A52FD28" w14:textId="77777777" w:rsidR="006A2699" w:rsidRDefault="006A2699" w:rsidP="00010718">
      <w:pPr>
        <w:tabs>
          <w:tab w:val="left" w:pos="708"/>
        </w:tabs>
        <w:spacing w:line="271" w:lineRule="auto"/>
        <w:jc w:val="right"/>
        <w:rPr>
          <w:rFonts w:ascii="Arial" w:hAnsi="Arial" w:cs="Arial"/>
          <w:sz w:val="22"/>
          <w:szCs w:val="22"/>
        </w:rPr>
      </w:pPr>
    </w:p>
    <w:p w14:paraId="56951EF5" w14:textId="77777777" w:rsidR="006A2699" w:rsidRDefault="006A2699" w:rsidP="00010718">
      <w:pPr>
        <w:tabs>
          <w:tab w:val="left" w:pos="708"/>
        </w:tabs>
        <w:spacing w:line="271" w:lineRule="auto"/>
        <w:jc w:val="right"/>
        <w:rPr>
          <w:rFonts w:ascii="Arial" w:hAnsi="Arial" w:cs="Arial"/>
          <w:sz w:val="22"/>
          <w:szCs w:val="22"/>
        </w:rPr>
      </w:pPr>
    </w:p>
    <w:p w14:paraId="4A957BFA" w14:textId="77777777" w:rsidR="006A2699" w:rsidRDefault="006A2699" w:rsidP="00010718">
      <w:pPr>
        <w:tabs>
          <w:tab w:val="left" w:pos="708"/>
        </w:tabs>
        <w:spacing w:line="271" w:lineRule="auto"/>
        <w:jc w:val="right"/>
        <w:rPr>
          <w:rFonts w:ascii="Arial" w:hAnsi="Arial" w:cs="Arial"/>
          <w:sz w:val="22"/>
          <w:szCs w:val="22"/>
        </w:rPr>
      </w:pPr>
    </w:p>
    <w:p w14:paraId="273FC820" w14:textId="77777777" w:rsidR="006A2699" w:rsidRDefault="006A2699" w:rsidP="00010718">
      <w:pPr>
        <w:tabs>
          <w:tab w:val="left" w:pos="708"/>
        </w:tabs>
        <w:spacing w:line="271" w:lineRule="auto"/>
        <w:jc w:val="right"/>
        <w:rPr>
          <w:rFonts w:ascii="Arial" w:hAnsi="Arial" w:cs="Arial"/>
          <w:sz w:val="22"/>
          <w:szCs w:val="22"/>
        </w:rPr>
      </w:pPr>
    </w:p>
    <w:p w14:paraId="2B9FA3FC" w14:textId="77777777" w:rsidR="006A2699" w:rsidRDefault="006A2699" w:rsidP="00010718">
      <w:pPr>
        <w:tabs>
          <w:tab w:val="left" w:pos="708"/>
        </w:tabs>
        <w:spacing w:line="271" w:lineRule="auto"/>
        <w:jc w:val="right"/>
        <w:rPr>
          <w:rFonts w:ascii="Arial" w:hAnsi="Arial" w:cs="Arial"/>
          <w:sz w:val="22"/>
          <w:szCs w:val="22"/>
        </w:rPr>
      </w:pPr>
    </w:p>
    <w:p w14:paraId="383E4E5A" w14:textId="77777777" w:rsidR="006A2699" w:rsidRDefault="006A2699" w:rsidP="00010718">
      <w:pPr>
        <w:tabs>
          <w:tab w:val="left" w:pos="708"/>
        </w:tabs>
        <w:spacing w:line="271" w:lineRule="auto"/>
        <w:jc w:val="right"/>
        <w:rPr>
          <w:rFonts w:ascii="Arial" w:hAnsi="Arial" w:cs="Arial"/>
          <w:sz w:val="22"/>
          <w:szCs w:val="22"/>
        </w:rPr>
      </w:pPr>
    </w:p>
    <w:p w14:paraId="385F2547" w14:textId="77777777" w:rsidR="006A2699" w:rsidRDefault="006A2699" w:rsidP="00010718">
      <w:pPr>
        <w:tabs>
          <w:tab w:val="left" w:pos="708"/>
        </w:tabs>
        <w:spacing w:line="271" w:lineRule="auto"/>
        <w:jc w:val="right"/>
        <w:rPr>
          <w:rFonts w:ascii="Arial" w:hAnsi="Arial" w:cs="Arial"/>
          <w:sz w:val="22"/>
          <w:szCs w:val="22"/>
        </w:rPr>
      </w:pPr>
    </w:p>
    <w:p w14:paraId="08B9CBA0" w14:textId="77777777" w:rsidR="006A2699" w:rsidRDefault="006A2699" w:rsidP="00010718">
      <w:pPr>
        <w:tabs>
          <w:tab w:val="left" w:pos="708"/>
        </w:tabs>
        <w:spacing w:line="271" w:lineRule="auto"/>
        <w:jc w:val="right"/>
        <w:rPr>
          <w:rFonts w:ascii="Arial" w:hAnsi="Arial" w:cs="Arial"/>
          <w:sz w:val="22"/>
          <w:szCs w:val="22"/>
        </w:rPr>
      </w:pPr>
    </w:p>
    <w:p w14:paraId="63CCF724" w14:textId="77777777" w:rsidR="006A2699" w:rsidRDefault="006A2699" w:rsidP="00010718">
      <w:pPr>
        <w:tabs>
          <w:tab w:val="left" w:pos="708"/>
        </w:tabs>
        <w:spacing w:line="271" w:lineRule="auto"/>
        <w:jc w:val="right"/>
        <w:rPr>
          <w:rFonts w:ascii="Arial" w:hAnsi="Arial" w:cs="Arial"/>
          <w:sz w:val="22"/>
          <w:szCs w:val="22"/>
        </w:rPr>
      </w:pPr>
    </w:p>
    <w:p w14:paraId="1EF40B09" w14:textId="77777777" w:rsidR="006A2699" w:rsidRDefault="006A2699" w:rsidP="00010718">
      <w:pPr>
        <w:tabs>
          <w:tab w:val="left" w:pos="708"/>
        </w:tabs>
        <w:spacing w:line="271" w:lineRule="auto"/>
        <w:jc w:val="right"/>
        <w:rPr>
          <w:rFonts w:ascii="Arial" w:hAnsi="Arial" w:cs="Arial"/>
          <w:sz w:val="22"/>
          <w:szCs w:val="22"/>
        </w:rPr>
      </w:pPr>
    </w:p>
    <w:p w14:paraId="34E9C2FF" w14:textId="77777777" w:rsidR="006A2699" w:rsidRDefault="006A2699" w:rsidP="00010718">
      <w:pPr>
        <w:tabs>
          <w:tab w:val="left" w:pos="708"/>
        </w:tabs>
        <w:spacing w:line="271" w:lineRule="auto"/>
        <w:jc w:val="right"/>
        <w:rPr>
          <w:rFonts w:ascii="Arial" w:hAnsi="Arial" w:cs="Arial"/>
          <w:sz w:val="22"/>
          <w:szCs w:val="22"/>
        </w:rPr>
      </w:pPr>
    </w:p>
    <w:p w14:paraId="6F9B52CF" w14:textId="77777777" w:rsidR="006A2699" w:rsidRDefault="006A2699" w:rsidP="00010718">
      <w:pPr>
        <w:tabs>
          <w:tab w:val="left" w:pos="708"/>
        </w:tabs>
        <w:spacing w:line="271" w:lineRule="auto"/>
        <w:jc w:val="right"/>
        <w:rPr>
          <w:rFonts w:ascii="Arial" w:hAnsi="Arial" w:cs="Arial"/>
          <w:sz w:val="22"/>
          <w:szCs w:val="22"/>
        </w:rPr>
      </w:pPr>
    </w:p>
    <w:p w14:paraId="79A97E60" w14:textId="77777777" w:rsidR="006A2699" w:rsidRDefault="006A2699" w:rsidP="00010718">
      <w:pPr>
        <w:tabs>
          <w:tab w:val="left" w:pos="708"/>
        </w:tabs>
        <w:spacing w:line="271" w:lineRule="auto"/>
        <w:jc w:val="right"/>
        <w:rPr>
          <w:rFonts w:ascii="Arial" w:hAnsi="Arial" w:cs="Arial"/>
          <w:sz w:val="22"/>
          <w:szCs w:val="22"/>
        </w:rPr>
      </w:pPr>
    </w:p>
    <w:p w14:paraId="2F784E75" w14:textId="77777777" w:rsidR="006A2699" w:rsidRDefault="006A2699" w:rsidP="00010718">
      <w:pPr>
        <w:tabs>
          <w:tab w:val="left" w:pos="708"/>
        </w:tabs>
        <w:spacing w:line="271" w:lineRule="auto"/>
        <w:jc w:val="right"/>
        <w:rPr>
          <w:rFonts w:ascii="Arial" w:hAnsi="Arial" w:cs="Arial"/>
          <w:sz w:val="22"/>
          <w:szCs w:val="22"/>
        </w:rPr>
      </w:pPr>
    </w:p>
    <w:p w14:paraId="40D1D89B" w14:textId="77777777" w:rsidR="006A2699" w:rsidRDefault="006A2699" w:rsidP="00010718">
      <w:pPr>
        <w:tabs>
          <w:tab w:val="left" w:pos="708"/>
        </w:tabs>
        <w:spacing w:line="271" w:lineRule="auto"/>
        <w:jc w:val="right"/>
        <w:rPr>
          <w:rFonts w:ascii="Arial" w:hAnsi="Arial" w:cs="Arial"/>
          <w:sz w:val="22"/>
          <w:szCs w:val="22"/>
        </w:rPr>
      </w:pPr>
    </w:p>
    <w:p w14:paraId="4C1E16F1" w14:textId="77777777" w:rsidR="006A2699" w:rsidRDefault="006A2699" w:rsidP="00010718">
      <w:pPr>
        <w:tabs>
          <w:tab w:val="left" w:pos="708"/>
        </w:tabs>
        <w:spacing w:line="271" w:lineRule="auto"/>
        <w:jc w:val="right"/>
        <w:rPr>
          <w:rFonts w:ascii="Arial" w:hAnsi="Arial" w:cs="Arial"/>
          <w:sz w:val="22"/>
          <w:szCs w:val="22"/>
        </w:rPr>
      </w:pPr>
    </w:p>
    <w:p w14:paraId="23D755BA" w14:textId="77777777" w:rsidR="006A2699" w:rsidRDefault="006A2699" w:rsidP="00010718">
      <w:pPr>
        <w:tabs>
          <w:tab w:val="left" w:pos="708"/>
        </w:tabs>
        <w:spacing w:line="271" w:lineRule="auto"/>
        <w:jc w:val="right"/>
        <w:rPr>
          <w:rFonts w:ascii="Arial" w:hAnsi="Arial" w:cs="Arial"/>
          <w:sz w:val="22"/>
          <w:szCs w:val="22"/>
        </w:rPr>
      </w:pPr>
    </w:p>
    <w:p w14:paraId="0ABDDC03" w14:textId="77777777" w:rsidR="006A2699" w:rsidRDefault="006A2699" w:rsidP="00010718">
      <w:pPr>
        <w:tabs>
          <w:tab w:val="left" w:pos="708"/>
        </w:tabs>
        <w:spacing w:line="271" w:lineRule="auto"/>
        <w:jc w:val="right"/>
        <w:rPr>
          <w:rFonts w:ascii="Arial" w:hAnsi="Arial" w:cs="Arial"/>
          <w:sz w:val="22"/>
          <w:szCs w:val="22"/>
        </w:rPr>
      </w:pPr>
    </w:p>
    <w:p w14:paraId="2360FB73" w14:textId="77777777" w:rsidR="006A2699" w:rsidRDefault="006A2699" w:rsidP="00010718">
      <w:pPr>
        <w:tabs>
          <w:tab w:val="left" w:pos="708"/>
        </w:tabs>
        <w:spacing w:line="271" w:lineRule="auto"/>
        <w:jc w:val="right"/>
        <w:rPr>
          <w:rFonts w:ascii="Arial" w:hAnsi="Arial" w:cs="Arial"/>
          <w:sz w:val="22"/>
          <w:szCs w:val="22"/>
        </w:rPr>
      </w:pPr>
    </w:p>
    <w:p w14:paraId="0F990A9C" w14:textId="77777777" w:rsidR="006A2699" w:rsidRDefault="006A2699" w:rsidP="00010718">
      <w:pPr>
        <w:tabs>
          <w:tab w:val="left" w:pos="708"/>
        </w:tabs>
        <w:spacing w:line="271" w:lineRule="auto"/>
        <w:jc w:val="right"/>
        <w:rPr>
          <w:rFonts w:ascii="Arial" w:hAnsi="Arial" w:cs="Arial"/>
          <w:sz w:val="22"/>
          <w:szCs w:val="22"/>
        </w:rPr>
      </w:pPr>
    </w:p>
    <w:p w14:paraId="06C9FDC9" w14:textId="77777777" w:rsidR="006A2699" w:rsidRDefault="006A2699" w:rsidP="00010718">
      <w:pPr>
        <w:tabs>
          <w:tab w:val="left" w:pos="708"/>
        </w:tabs>
        <w:spacing w:line="271" w:lineRule="auto"/>
        <w:jc w:val="right"/>
        <w:rPr>
          <w:rFonts w:ascii="Arial" w:hAnsi="Arial" w:cs="Arial"/>
          <w:sz w:val="22"/>
          <w:szCs w:val="22"/>
        </w:rPr>
      </w:pPr>
    </w:p>
    <w:p w14:paraId="0E34B20D" w14:textId="77777777" w:rsidR="006A2699" w:rsidRDefault="006A2699" w:rsidP="00010718">
      <w:pPr>
        <w:tabs>
          <w:tab w:val="left" w:pos="708"/>
        </w:tabs>
        <w:spacing w:line="271" w:lineRule="auto"/>
        <w:jc w:val="right"/>
        <w:rPr>
          <w:rFonts w:ascii="Arial" w:hAnsi="Arial" w:cs="Arial"/>
          <w:sz w:val="22"/>
          <w:szCs w:val="22"/>
        </w:rPr>
      </w:pPr>
    </w:p>
    <w:p w14:paraId="794D40C4" w14:textId="77777777" w:rsidR="006A2699" w:rsidRDefault="006A2699" w:rsidP="00010718">
      <w:pPr>
        <w:tabs>
          <w:tab w:val="left" w:pos="708"/>
        </w:tabs>
        <w:spacing w:line="271" w:lineRule="auto"/>
        <w:jc w:val="right"/>
        <w:rPr>
          <w:rFonts w:ascii="Arial" w:hAnsi="Arial" w:cs="Arial"/>
          <w:sz w:val="22"/>
          <w:szCs w:val="22"/>
        </w:rPr>
      </w:pPr>
    </w:p>
    <w:p w14:paraId="7A74B4BA" w14:textId="77777777" w:rsidR="006A2699" w:rsidRDefault="006A2699" w:rsidP="006A5B66">
      <w:pPr>
        <w:tabs>
          <w:tab w:val="left" w:pos="708"/>
        </w:tabs>
        <w:spacing w:line="271" w:lineRule="auto"/>
        <w:rPr>
          <w:rFonts w:ascii="Arial" w:hAnsi="Arial" w:cs="Arial"/>
          <w:sz w:val="22"/>
          <w:szCs w:val="22"/>
        </w:rPr>
      </w:pPr>
    </w:p>
    <w:p w14:paraId="1A55A55C" w14:textId="77777777" w:rsidR="006A5B66" w:rsidRDefault="006A5B66" w:rsidP="006A5B66">
      <w:pPr>
        <w:tabs>
          <w:tab w:val="left" w:pos="708"/>
        </w:tabs>
        <w:spacing w:line="271" w:lineRule="auto"/>
        <w:rPr>
          <w:rFonts w:ascii="Arial" w:hAnsi="Arial" w:cs="Arial"/>
          <w:sz w:val="22"/>
          <w:szCs w:val="22"/>
        </w:rPr>
      </w:pPr>
    </w:p>
    <w:p w14:paraId="61955022" w14:textId="77777777" w:rsidR="00D65238" w:rsidRDefault="00D65238" w:rsidP="006A5B66">
      <w:pPr>
        <w:tabs>
          <w:tab w:val="left" w:pos="708"/>
        </w:tabs>
        <w:spacing w:line="271" w:lineRule="auto"/>
        <w:rPr>
          <w:rFonts w:ascii="Arial" w:hAnsi="Arial" w:cs="Arial"/>
          <w:sz w:val="22"/>
          <w:szCs w:val="22"/>
        </w:rPr>
      </w:pPr>
    </w:p>
    <w:p w14:paraId="2632B83E" w14:textId="55BE23EA" w:rsidR="00DA7B0D" w:rsidRPr="00DA7B0D" w:rsidRDefault="00DA7B0D" w:rsidP="00010718">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Załącznik Nr 2</w:t>
      </w:r>
    </w:p>
    <w:p w14:paraId="3809A353" w14:textId="77777777" w:rsidR="00226DBE" w:rsidRDefault="00226DBE" w:rsidP="00DA7B0D">
      <w:pPr>
        <w:tabs>
          <w:tab w:val="left" w:pos="708"/>
        </w:tabs>
        <w:spacing w:line="271" w:lineRule="auto"/>
        <w:rPr>
          <w:rFonts w:ascii="Arial" w:hAnsi="Arial" w:cs="Arial"/>
          <w:sz w:val="22"/>
          <w:szCs w:val="22"/>
        </w:rPr>
      </w:pPr>
    </w:p>
    <w:p w14:paraId="02D2E55D" w14:textId="29F2885F" w:rsidR="00DA7B0D" w:rsidRPr="00DA7B0D" w:rsidRDefault="009A023D" w:rsidP="00DA7B0D">
      <w:pPr>
        <w:tabs>
          <w:tab w:val="left" w:pos="708"/>
        </w:tabs>
        <w:spacing w:line="271" w:lineRule="auto"/>
        <w:rPr>
          <w:rFonts w:ascii="Arial" w:hAnsi="Arial" w:cs="Arial"/>
          <w:sz w:val="22"/>
          <w:szCs w:val="22"/>
        </w:rPr>
      </w:pPr>
      <w:r>
        <w:rPr>
          <w:rFonts w:ascii="Arial" w:hAnsi="Arial" w:cs="Arial"/>
          <w:sz w:val="22"/>
          <w:szCs w:val="22"/>
        </w:rPr>
        <w:t>WZP.272.</w:t>
      </w:r>
      <w:r w:rsidR="00B34ECE">
        <w:rPr>
          <w:rFonts w:ascii="Arial" w:hAnsi="Arial" w:cs="Arial"/>
          <w:sz w:val="22"/>
          <w:szCs w:val="22"/>
        </w:rPr>
        <w:t>1</w:t>
      </w:r>
      <w:r w:rsidR="006A5B66">
        <w:rPr>
          <w:rFonts w:ascii="Arial" w:hAnsi="Arial" w:cs="Arial"/>
          <w:sz w:val="22"/>
          <w:szCs w:val="22"/>
        </w:rPr>
        <w:t>1</w:t>
      </w:r>
      <w:r w:rsidR="00D65238">
        <w:rPr>
          <w:rFonts w:ascii="Arial" w:hAnsi="Arial" w:cs="Arial"/>
          <w:sz w:val="22"/>
          <w:szCs w:val="22"/>
        </w:rPr>
        <w:t>8</w:t>
      </w:r>
      <w:r w:rsidR="008633F2">
        <w:rPr>
          <w:rFonts w:ascii="Arial" w:hAnsi="Arial" w:cs="Arial"/>
          <w:sz w:val="22"/>
          <w:szCs w:val="22"/>
        </w:rPr>
        <w:t>.2025</w:t>
      </w:r>
    </w:p>
    <w:p w14:paraId="6FB5D528" w14:textId="77777777" w:rsidR="00DA7B0D" w:rsidRPr="00DA7B0D" w:rsidRDefault="00DA7B0D" w:rsidP="00DA7B0D">
      <w:pPr>
        <w:spacing w:line="271" w:lineRule="auto"/>
        <w:ind w:left="5246" w:firstLine="708"/>
        <w:rPr>
          <w:rFonts w:ascii="Arial" w:hAnsi="Arial" w:cs="Arial"/>
          <w:b/>
          <w:sz w:val="22"/>
          <w:szCs w:val="22"/>
        </w:rPr>
      </w:pPr>
    </w:p>
    <w:p w14:paraId="2DBF5E77" w14:textId="77777777" w:rsidR="00DA7B0D" w:rsidRPr="00DA7B0D" w:rsidRDefault="00DA7B0D" w:rsidP="00DA7B0D">
      <w:pPr>
        <w:spacing w:line="271" w:lineRule="auto"/>
        <w:ind w:left="5246" w:firstLine="708"/>
        <w:rPr>
          <w:rFonts w:ascii="Arial" w:hAnsi="Arial" w:cs="Arial"/>
          <w:b/>
          <w:sz w:val="22"/>
          <w:szCs w:val="22"/>
        </w:rPr>
      </w:pPr>
      <w:r w:rsidRPr="00DA7B0D">
        <w:rPr>
          <w:rFonts w:ascii="Arial" w:hAnsi="Arial" w:cs="Arial"/>
          <w:b/>
          <w:sz w:val="22"/>
          <w:szCs w:val="22"/>
        </w:rPr>
        <w:t>Zamawiający:</w:t>
      </w:r>
    </w:p>
    <w:p w14:paraId="2197BA3F"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Powiat Wołomiński</w:t>
      </w:r>
    </w:p>
    <w:p w14:paraId="54D0D382" w14:textId="77777777" w:rsidR="00DA7B0D" w:rsidRPr="00DA7B0D" w:rsidRDefault="00DA7B0D" w:rsidP="00DA7B0D">
      <w:pPr>
        <w:spacing w:line="271" w:lineRule="auto"/>
        <w:ind w:left="5954"/>
        <w:jc w:val="center"/>
        <w:rPr>
          <w:rFonts w:ascii="Arial" w:hAnsi="Arial" w:cs="Arial"/>
          <w:b/>
          <w:sz w:val="22"/>
          <w:szCs w:val="22"/>
        </w:rPr>
      </w:pPr>
      <w:r w:rsidRPr="00DA7B0D">
        <w:rPr>
          <w:rFonts w:ascii="Arial" w:hAnsi="Arial" w:cs="Arial"/>
          <w:b/>
          <w:sz w:val="22"/>
          <w:szCs w:val="22"/>
        </w:rPr>
        <w:t>ul. Prądzyńskiego 3</w:t>
      </w:r>
    </w:p>
    <w:p w14:paraId="6A4F0D26" w14:textId="77777777" w:rsidR="00DA7B0D" w:rsidRPr="00DA7B0D" w:rsidRDefault="00DA7B0D" w:rsidP="00DA7B0D">
      <w:pPr>
        <w:spacing w:line="271" w:lineRule="auto"/>
        <w:ind w:left="5954"/>
        <w:jc w:val="center"/>
        <w:rPr>
          <w:rFonts w:ascii="Arial" w:hAnsi="Arial" w:cs="Arial"/>
          <w:i/>
          <w:sz w:val="22"/>
          <w:szCs w:val="22"/>
        </w:rPr>
      </w:pPr>
      <w:r w:rsidRPr="00DA7B0D">
        <w:rPr>
          <w:rFonts w:ascii="Arial" w:hAnsi="Arial" w:cs="Arial"/>
          <w:b/>
          <w:sz w:val="22"/>
          <w:szCs w:val="22"/>
        </w:rPr>
        <w:t>05-200 Wołomin</w:t>
      </w:r>
      <w:r w:rsidRPr="00DA7B0D">
        <w:rPr>
          <w:rFonts w:ascii="Arial" w:hAnsi="Arial" w:cs="Arial"/>
          <w:sz w:val="22"/>
          <w:szCs w:val="22"/>
        </w:rPr>
        <w:t xml:space="preserve"> </w:t>
      </w:r>
    </w:p>
    <w:p w14:paraId="75B84C5C" w14:textId="77777777" w:rsidR="00DA7B0D" w:rsidRPr="00DA7B0D" w:rsidRDefault="00DA7B0D" w:rsidP="00DA7B0D">
      <w:pPr>
        <w:spacing w:line="271" w:lineRule="auto"/>
        <w:rPr>
          <w:rFonts w:ascii="Arial" w:hAnsi="Arial" w:cs="Arial"/>
          <w:b/>
          <w:sz w:val="22"/>
          <w:szCs w:val="22"/>
        </w:rPr>
      </w:pPr>
      <w:r w:rsidRPr="00DA7B0D">
        <w:rPr>
          <w:rFonts w:ascii="Arial" w:hAnsi="Arial" w:cs="Arial"/>
          <w:b/>
          <w:sz w:val="22"/>
          <w:szCs w:val="22"/>
        </w:rPr>
        <w:t>Wykonawca:</w:t>
      </w:r>
    </w:p>
    <w:p w14:paraId="3A56524B"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C9FDE3E" w14:textId="77777777" w:rsidR="00DA7B0D" w:rsidRPr="00DA7B0D" w:rsidRDefault="00DA7B0D" w:rsidP="00DA7B0D">
      <w:pPr>
        <w:spacing w:line="271" w:lineRule="auto"/>
        <w:ind w:right="5953"/>
        <w:rPr>
          <w:rFonts w:ascii="Arial" w:hAnsi="Arial" w:cs="Arial"/>
          <w:i/>
          <w:sz w:val="22"/>
          <w:szCs w:val="22"/>
        </w:rPr>
      </w:pPr>
      <w:r w:rsidRPr="00DA7B0D">
        <w:rPr>
          <w:rFonts w:ascii="Arial" w:hAnsi="Arial" w:cs="Arial"/>
          <w:i/>
          <w:sz w:val="22"/>
          <w:szCs w:val="22"/>
        </w:rPr>
        <w:t>(pełna nazwa/firma, adres, w zależności od podmiotu: NIP/PESEL, KRS/</w:t>
      </w:r>
      <w:proofErr w:type="spellStart"/>
      <w:r w:rsidRPr="00DA7B0D">
        <w:rPr>
          <w:rFonts w:ascii="Arial" w:hAnsi="Arial" w:cs="Arial"/>
          <w:i/>
          <w:sz w:val="22"/>
          <w:szCs w:val="22"/>
        </w:rPr>
        <w:t>CEiDG</w:t>
      </w:r>
      <w:proofErr w:type="spellEnd"/>
      <w:r w:rsidRPr="00DA7B0D">
        <w:rPr>
          <w:rFonts w:ascii="Arial" w:hAnsi="Arial" w:cs="Arial"/>
          <w:i/>
          <w:sz w:val="22"/>
          <w:szCs w:val="22"/>
        </w:rPr>
        <w:t>)</w:t>
      </w:r>
    </w:p>
    <w:p w14:paraId="3C1D9F94" w14:textId="77777777" w:rsidR="00DA7B0D" w:rsidRPr="00DA7B0D" w:rsidRDefault="00DA7B0D" w:rsidP="00DA7B0D">
      <w:pPr>
        <w:spacing w:line="271" w:lineRule="auto"/>
        <w:rPr>
          <w:rFonts w:ascii="Arial" w:hAnsi="Arial" w:cs="Arial"/>
          <w:sz w:val="22"/>
          <w:szCs w:val="22"/>
          <w:u w:val="single"/>
        </w:rPr>
      </w:pPr>
      <w:r w:rsidRPr="00DA7B0D">
        <w:rPr>
          <w:rFonts w:ascii="Arial" w:hAnsi="Arial" w:cs="Arial"/>
          <w:sz w:val="22"/>
          <w:szCs w:val="22"/>
          <w:u w:val="single"/>
        </w:rPr>
        <w:t>reprezentowany przez:</w:t>
      </w:r>
    </w:p>
    <w:p w14:paraId="577FCD4D" w14:textId="77777777" w:rsidR="00DA7B0D" w:rsidRPr="00DA7B0D" w:rsidRDefault="00DA7B0D" w:rsidP="00DA7B0D">
      <w:pPr>
        <w:spacing w:line="271" w:lineRule="auto"/>
        <w:ind w:right="5954"/>
        <w:rPr>
          <w:rFonts w:ascii="Arial" w:hAnsi="Arial" w:cs="Arial"/>
          <w:sz w:val="22"/>
          <w:szCs w:val="22"/>
        </w:rPr>
      </w:pPr>
      <w:r w:rsidRPr="00DA7B0D">
        <w:rPr>
          <w:rFonts w:ascii="Arial" w:hAnsi="Arial" w:cs="Arial"/>
          <w:sz w:val="22"/>
          <w:szCs w:val="22"/>
        </w:rPr>
        <w:t>…………………………………………………………………………….……………...........................</w:t>
      </w:r>
    </w:p>
    <w:p w14:paraId="144AF3A4" w14:textId="1BA462DA" w:rsidR="00DA7B0D" w:rsidRPr="00A74145" w:rsidRDefault="00DA7B0D" w:rsidP="00A74145">
      <w:pPr>
        <w:spacing w:line="271" w:lineRule="auto"/>
        <w:ind w:right="5953"/>
        <w:rPr>
          <w:rFonts w:ascii="Arial" w:hAnsi="Arial" w:cs="Arial"/>
          <w:i/>
          <w:sz w:val="22"/>
          <w:szCs w:val="22"/>
        </w:rPr>
      </w:pPr>
      <w:r w:rsidRPr="00DA7B0D">
        <w:rPr>
          <w:rFonts w:ascii="Arial" w:hAnsi="Arial" w:cs="Arial"/>
          <w:i/>
          <w:sz w:val="22"/>
          <w:szCs w:val="22"/>
        </w:rPr>
        <w:t>(imię, nazwisko, stanowisko/podstawa do  reprezentacji)</w:t>
      </w:r>
    </w:p>
    <w:p w14:paraId="1A718FEE" w14:textId="77777777" w:rsidR="00DA7B0D" w:rsidRPr="00DA7B0D" w:rsidRDefault="00DA7B0D" w:rsidP="00DA7B0D">
      <w:pPr>
        <w:spacing w:line="271" w:lineRule="auto"/>
        <w:rPr>
          <w:rFonts w:ascii="Arial" w:hAnsi="Arial" w:cs="Arial"/>
          <w:sz w:val="22"/>
          <w:szCs w:val="22"/>
        </w:rPr>
      </w:pPr>
    </w:p>
    <w:p w14:paraId="11AB5D87"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 xml:space="preserve">Oświadczenie wykonawcy </w:t>
      </w:r>
    </w:p>
    <w:p w14:paraId="762FC321" w14:textId="0B939EFD"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składane na podstawie art. 125 ust. 1 ustawy z dnia 11 września 2019 r. </w:t>
      </w:r>
    </w:p>
    <w:p w14:paraId="215DC6F2" w14:textId="77777777" w:rsidR="00DA7B0D" w:rsidRPr="00DA7B0D" w:rsidRDefault="00DA7B0D" w:rsidP="00DA7B0D">
      <w:pPr>
        <w:spacing w:line="271" w:lineRule="auto"/>
        <w:jc w:val="center"/>
        <w:rPr>
          <w:rFonts w:ascii="Arial" w:hAnsi="Arial" w:cs="Arial"/>
          <w:b/>
          <w:sz w:val="22"/>
          <w:szCs w:val="22"/>
        </w:rPr>
      </w:pPr>
      <w:r w:rsidRPr="00DA7B0D">
        <w:rPr>
          <w:rFonts w:ascii="Arial" w:hAnsi="Arial" w:cs="Arial"/>
          <w:b/>
          <w:sz w:val="22"/>
          <w:szCs w:val="22"/>
        </w:rPr>
        <w:t xml:space="preserve"> Prawo zamówień publicznych (dalej jako: ustawa </w:t>
      </w:r>
      <w:proofErr w:type="spellStart"/>
      <w:r w:rsidRPr="00DA7B0D">
        <w:rPr>
          <w:rFonts w:ascii="Arial" w:hAnsi="Arial" w:cs="Arial"/>
          <w:b/>
          <w:sz w:val="22"/>
          <w:szCs w:val="22"/>
        </w:rPr>
        <w:t>Pzp</w:t>
      </w:r>
      <w:proofErr w:type="spellEnd"/>
      <w:r w:rsidRPr="00DA7B0D">
        <w:rPr>
          <w:rFonts w:ascii="Arial" w:hAnsi="Arial" w:cs="Arial"/>
          <w:b/>
          <w:sz w:val="22"/>
          <w:szCs w:val="22"/>
        </w:rPr>
        <w:t xml:space="preserve">), </w:t>
      </w:r>
    </w:p>
    <w:p w14:paraId="25A5F26E" w14:textId="77777777" w:rsidR="00DA7B0D" w:rsidRPr="00DA7B0D" w:rsidRDefault="00DA7B0D" w:rsidP="00DA7B0D">
      <w:pPr>
        <w:spacing w:line="271" w:lineRule="auto"/>
        <w:jc w:val="center"/>
        <w:rPr>
          <w:rFonts w:ascii="Arial" w:hAnsi="Arial" w:cs="Arial"/>
          <w:b/>
          <w:sz w:val="22"/>
          <w:szCs w:val="22"/>
          <w:u w:val="single"/>
        </w:rPr>
      </w:pPr>
      <w:r w:rsidRPr="00DA7B0D">
        <w:rPr>
          <w:rFonts w:ascii="Arial" w:hAnsi="Arial" w:cs="Arial"/>
          <w:b/>
          <w:sz w:val="22"/>
          <w:szCs w:val="22"/>
          <w:u w:val="single"/>
        </w:rPr>
        <w:t>DOTYCZĄCE SPEŁNIANIA WARUNKÓW UDZIAŁU W POSTĘPOWANIU I NIE PODLEGANIA WYKLUCZENIU</w:t>
      </w:r>
    </w:p>
    <w:p w14:paraId="6A52287F" w14:textId="77777777" w:rsidR="00DA7B0D" w:rsidRPr="00DA7B0D" w:rsidRDefault="00DA7B0D" w:rsidP="00DA7B0D">
      <w:pPr>
        <w:spacing w:line="271" w:lineRule="auto"/>
        <w:jc w:val="both"/>
        <w:rPr>
          <w:rFonts w:ascii="Arial" w:hAnsi="Arial" w:cs="Arial"/>
          <w:sz w:val="22"/>
          <w:szCs w:val="22"/>
        </w:rPr>
      </w:pPr>
    </w:p>
    <w:p w14:paraId="2CEB59D6" w14:textId="44C2D08A" w:rsidR="00DA7B0D" w:rsidRPr="00DD0CB5" w:rsidRDefault="00DA7B0D" w:rsidP="00EA23A8">
      <w:pPr>
        <w:spacing w:before="120" w:after="240"/>
        <w:ind w:left="357"/>
        <w:jc w:val="both"/>
        <w:rPr>
          <w:rFonts w:ascii="Arial" w:hAnsi="Arial" w:cs="Arial"/>
          <w:b/>
          <w:bCs/>
          <w:sz w:val="22"/>
          <w:szCs w:val="22"/>
        </w:rPr>
      </w:pPr>
      <w:r w:rsidRPr="00DA7B0D">
        <w:rPr>
          <w:rFonts w:ascii="Arial" w:hAnsi="Arial" w:cs="Arial"/>
          <w:sz w:val="22"/>
          <w:szCs w:val="22"/>
          <w:lang w:eastAsia="ar-SA"/>
        </w:rPr>
        <w:t>Na potrzeby postępowania o udzielenie zamówienia publicznego</w:t>
      </w:r>
      <w:r w:rsidRPr="00DA7B0D">
        <w:rPr>
          <w:rFonts w:ascii="Arial" w:hAnsi="Arial" w:cs="Arial"/>
          <w:sz w:val="22"/>
          <w:szCs w:val="22"/>
          <w:lang w:eastAsia="ar-SA"/>
        </w:rPr>
        <w:br/>
      </w:r>
      <w:r w:rsidRPr="00497977">
        <w:rPr>
          <w:rFonts w:ascii="Arial" w:hAnsi="Arial" w:cs="Arial"/>
          <w:sz w:val="22"/>
          <w:szCs w:val="22"/>
          <w:lang w:eastAsia="ar-SA"/>
        </w:rPr>
        <w:t xml:space="preserve">pn. </w:t>
      </w:r>
      <w:r w:rsidR="00D65238" w:rsidRPr="00D65238">
        <w:rPr>
          <w:rFonts w:ascii="Arial" w:hAnsi="Arial" w:cs="Arial"/>
          <w:b/>
          <w:bCs/>
          <w:sz w:val="22"/>
          <w:szCs w:val="22"/>
        </w:rPr>
        <w:t>Modernizacja nawierzchni boiska wielofunkcyjnego w ramach zadania „Modernizacja boiska szkolnego przy Szkole Podstawowej Specjalnej w Radzyminie”</w:t>
      </w:r>
      <w:r w:rsidR="00B34ECE">
        <w:rPr>
          <w:b/>
          <w:bCs/>
        </w:rPr>
        <w:t xml:space="preserve">, </w:t>
      </w:r>
      <w:r w:rsidRPr="00DA7B0D">
        <w:rPr>
          <w:rFonts w:ascii="Arial" w:hAnsi="Arial" w:cs="Arial"/>
          <w:sz w:val="22"/>
          <w:szCs w:val="22"/>
          <w:lang w:eastAsia="ar-SA"/>
        </w:rPr>
        <w:t>prowadzonego przez Powiat Wołomiński</w:t>
      </w:r>
      <w:r w:rsidRPr="00DA7B0D">
        <w:rPr>
          <w:rFonts w:ascii="Arial" w:hAnsi="Arial" w:cs="Arial"/>
          <w:i/>
          <w:sz w:val="22"/>
          <w:szCs w:val="22"/>
          <w:lang w:eastAsia="ar-SA"/>
        </w:rPr>
        <w:t xml:space="preserve">, </w:t>
      </w:r>
      <w:r w:rsidRPr="00DA7B0D">
        <w:rPr>
          <w:rFonts w:ascii="Arial" w:hAnsi="Arial" w:cs="Arial"/>
          <w:sz w:val="22"/>
          <w:szCs w:val="22"/>
          <w:lang w:eastAsia="ar-SA"/>
        </w:rPr>
        <w:t>oświadczam, co następuje:</w:t>
      </w:r>
    </w:p>
    <w:p w14:paraId="5BE233B1" w14:textId="77777777" w:rsidR="00DA7B0D" w:rsidRPr="00DA7B0D" w:rsidRDefault="00DA7B0D" w:rsidP="006A4802">
      <w:pPr>
        <w:numPr>
          <w:ilvl w:val="1"/>
          <w:numId w:val="13"/>
        </w:numPr>
        <w:spacing w:line="271" w:lineRule="auto"/>
        <w:jc w:val="both"/>
        <w:rPr>
          <w:rFonts w:ascii="Arial" w:hAnsi="Arial" w:cs="Arial"/>
          <w:sz w:val="22"/>
          <w:szCs w:val="22"/>
        </w:rPr>
      </w:pPr>
      <w:r w:rsidRPr="00DA7B0D">
        <w:rPr>
          <w:rFonts w:ascii="Arial" w:hAnsi="Arial" w:cs="Arial"/>
          <w:iCs/>
          <w:sz w:val="22"/>
          <w:szCs w:val="22"/>
        </w:rPr>
        <w:t>Oświadczam, że spełniam warunki udziału w postępowaniu określone przez zamawiającego w   ogłoszeniu o zamówieniu i Specyfikacji Warunków Zamówienia</w:t>
      </w:r>
      <w:r w:rsidRPr="00DA7B0D">
        <w:rPr>
          <w:rFonts w:ascii="Arial" w:hAnsi="Arial" w:cs="Arial"/>
          <w:i/>
          <w:sz w:val="22"/>
          <w:szCs w:val="22"/>
        </w:rPr>
        <w:t>.</w:t>
      </w:r>
    </w:p>
    <w:p w14:paraId="0FE5FC0C" w14:textId="77D79772" w:rsidR="00DA7B0D" w:rsidRDefault="00DA7B0D" w:rsidP="006A4802">
      <w:pPr>
        <w:numPr>
          <w:ilvl w:val="1"/>
          <w:numId w:val="13"/>
        </w:numPr>
        <w:spacing w:line="271" w:lineRule="auto"/>
        <w:jc w:val="both"/>
        <w:rPr>
          <w:rFonts w:ascii="Arial" w:hAnsi="Arial" w:cs="Arial"/>
          <w:sz w:val="22"/>
          <w:szCs w:val="22"/>
        </w:rPr>
      </w:pPr>
      <w:r w:rsidRPr="00DA7B0D">
        <w:rPr>
          <w:rFonts w:ascii="Arial" w:hAnsi="Arial" w:cs="Arial"/>
          <w:sz w:val="22"/>
          <w:szCs w:val="22"/>
        </w:rPr>
        <w:t xml:space="preserve">Oświadczam, że nie podlegam wykluczeniu z postępowania na podstawie </w:t>
      </w:r>
      <w:r w:rsidRPr="00DA7B0D">
        <w:rPr>
          <w:rFonts w:ascii="Arial" w:hAnsi="Arial" w:cs="Arial"/>
          <w:sz w:val="22"/>
          <w:szCs w:val="22"/>
        </w:rPr>
        <w:br/>
        <w:t xml:space="preserve">art. 108 i art. 109 ust. 1 pkt 4 i 7 ustawy </w:t>
      </w:r>
      <w:proofErr w:type="spellStart"/>
      <w:r w:rsidRPr="00DA7B0D">
        <w:rPr>
          <w:rFonts w:ascii="Arial" w:hAnsi="Arial" w:cs="Arial"/>
          <w:sz w:val="22"/>
          <w:szCs w:val="22"/>
        </w:rPr>
        <w:t>Pzp</w:t>
      </w:r>
      <w:proofErr w:type="spellEnd"/>
      <w:r>
        <w:rPr>
          <w:rFonts w:ascii="Arial" w:hAnsi="Arial" w:cs="Arial"/>
          <w:sz w:val="22"/>
          <w:szCs w:val="22"/>
        </w:rPr>
        <w:t>;</w:t>
      </w:r>
    </w:p>
    <w:p w14:paraId="24D9F437" w14:textId="274382B1" w:rsidR="00DA7B0D" w:rsidRDefault="00DA7B0D" w:rsidP="006A4802">
      <w:pPr>
        <w:numPr>
          <w:ilvl w:val="1"/>
          <w:numId w:val="13"/>
        </w:numPr>
        <w:spacing w:line="271" w:lineRule="auto"/>
        <w:jc w:val="both"/>
        <w:rPr>
          <w:rFonts w:ascii="Arial" w:hAnsi="Arial" w:cs="Arial"/>
          <w:sz w:val="22"/>
          <w:szCs w:val="22"/>
        </w:rPr>
      </w:pPr>
      <w:r>
        <w:rPr>
          <w:rFonts w:ascii="Arial" w:hAnsi="Arial" w:cs="Arial"/>
          <w:sz w:val="22"/>
          <w:szCs w:val="22"/>
        </w:rPr>
        <w:t>Oświadczam, że nie podlegam wykluczeniu z postępowania na podstawie art. 7 ust. 1 ustawy z dnia 13 kwietnia 2022 r. o szczególnych rozwiązaniach w zakresie przeciwdziałania</w:t>
      </w:r>
      <w:r w:rsidR="00B63D6C">
        <w:rPr>
          <w:rFonts w:ascii="Arial" w:hAnsi="Arial" w:cs="Arial"/>
          <w:sz w:val="22"/>
          <w:szCs w:val="22"/>
        </w:rPr>
        <w:t xml:space="preserve"> wspieraniu agresji na Ukrainę oraz służących ochronie bezpieczeństwa narodowego.</w:t>
      </w:r>
    </w:p>
    <w:p w14:paraId="05031DAC" w14:textId="77777777" w:rsidR="00DA7B0D" w:rsidRPr="00DA7B0D" w:rsidRDefault="00DA7B0D" w:rsidP="00497977">
      <w:pPr>
        <w:spacing w:line="271" w:lineRule="auto"/>
        <w:jc w:val="both"/>
        <w:rPr>
          <w:rFonts w:ascii="Arial" w:hAnsi="Arial" w:cs="Arial"/>
          <w:sz w:val="22"/>
          <w:szCs w:val="22"/>
        </w:rPr>
      </w:pPr>
    </w:p>
    <w:p w14:paraId="639603A2"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 xml:space="preserve">…………….……. </w:t>
      </w:r>
      <w:r w:rsidRPr="00DA7B0D">
        <w:rPr>
          <w:rFonts w:ascii="Arial" w:hAnsi="Arial" w:cs="Arial"/>
          <w:i/>
          <w:sz w:val="22"/>
          <w:szCs w:val="22"/>
        </w:rPr>
        <w:t xml:space="preserve">(miejscowość), </w:t>
      </w:r>
      <w:r w:rsidRPr="00DA7B0D">
        <w:rPr>
          <w:rFonts w:ascii="Arial" w:hAnsi="Arial" w:cs="Arial"/>
          <w:sz w:val="22"/>
          <w:szCs w:val="22"/>
        </w:rPr>
        <w:t xml:space="preserve">dnia ………….……. r. </w:t>
      </w:r>
    </w:p>
    <w:p w14:paraId="0D1647E1" w14:textId="77777777" w:rsidR="00DA7B0D" w:rsidRPr="00DA7B0D" w:rsidRDefault="00DA7B0D" w:rsidP="00DA7B0D">
      <w:pPr>
        <w:spacing w:line="271" w:lineRule="auto"/>
        <w:jc w:val="both"/>
        <w:rPr>
          <w:rFonts w:ascii="Arial" w:hAnsi="Arial" w:cs="Arial"/>
          <w:sz w:val="22"/>
          <w:szCs w:val="22"/>
        </w:rPr>
      </w:pPr>
    </w:p>
    <w:p w14:paraId="2AD0370A" w14:textId="77777777" w:rsidR="00DA7B0D" w:rsidRPr="00DA7B0D" w:rsidRDefault="00DA7B0D" w:rsidP="00DA7B0D">
      <w:pPr>
        <w:spacing w:line="271" w:lineRule="auto"/>
        <w:jc w:val="both"/>
        <w:rPr>
          <w:rFonts w:ascii="Arial" w:hAnsi="Arial" w:cs="Arial"/>
          <w:sz w:val="22"/>
          <w:szCs w:val="22"/>
        </w:rPr>
      </w:pP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r>
      <w:r w:rsidRPr="00DA7B0D">
        <w:rPr>
          <w:rFonts w:ascii="Arial" w:hAnsi="Arial" w:cs="Arial"/>
          <w:sz w:val="22"/>
          <w:szCs w:val="22"/>
        </w:rPr>
        <w:tab/>
        <w:t>…………………………………………</w:t>
      </w:r>
    </w:p>
    <w:p w14:paraId="1B4A1555" w14:textId="7697F86C" w:rsidR="00B34ECE" w:rsidRPr="006A5B66" w:rsidRDefault="00DA7B0D" w:rsidP="006A5B66">
      <w:pPr>
        <w:spacing w:line="271" w:lineRule="auto"/>
        <w:ind w:left="5664" w:firstLine="708"/>
        <w:jc w:val="both"/>
        <w:rPr>
          <w:rFonts w:ascii="Arial" w:hAnsi="Arial" w:cs="Arial"/>
          <w:i/>
          <w:sz w:val="22"/>
          <w:szCs w:val="22"/>
        </w:rPr>
      </w:pPr>
      <w:r w:rsidRPr="00DA7B0D">
        <w:rPr>
          <w:rFonts w:ascii="Arial" w:hAnsi="Arial" w:cs="Arial"/>
          <w:i/>
          <w:sz w:val="22"/>
          <w:szCs w:val="22"/>
        </w:rPr>
        <w:t>(podpis</w:t>
      </w:r>
      <w:r w:rsidR="00FF097A">
        <w:rPr>
          <w:rFonts w:ascii="Arial" w:hAnsi="Arial" w:cs="Arial"/>
          <w:i/>
          <w:sz w:val="22"/>
          <w:szCs w:val="22"/>
        </w:rPr>
        <w:t>)</w:t>
      </w:r>
    </w:p>
    <w:p w14:paraId="08666AE6" w14:textId="77777777" w:rsidR="00B34ECE" w:rsidRDefault="00B34ECE" w:rsidP="00497977">
      <w:pPr>
        <w:tabs>
          <w:tab w:val="left" w:pos="708"/>
        </w:tabs>
        <w:spacing w:line="271" w:lineRule="auto"/>
        <w:rPr>
          <w:rFonts w:ascii="Arial" w:hAnsi="Arial" w:cs="Arial"/>
          <w:color w:val="000000" w:themeColor="text1"/>
          <w:sz w:val="22"/>
          <w:szCs w:val="22"/>
        </w:rPr>
      </w:pPr>
    </w:p>
    <w:p w14:paraId="6E8B38AC" w14:textId="77777777" w:rsidR="00D65238" w:rsidRDefault="00D65238" w:rsidP="00497977">
      <w:pPr>
        <w:tabs>
          <w:tab w:val="left" w:pos="708"/>
        </w:tabs>
        <w:spacing w:line="271" w:lineRule="auto"/>
        <w:rPr>
          <w:rFonts w:ascii="Arial" w:hAnsi="Arial" w:cs="Arial"/>
          <w:color w:val="000000" w:themeColor="text1"/>
          <w:sz w:val="22"/>
          <w:szCs w:val="22"/>
        </w:rPr>
      </w:pPr>
    </w:p>
    <w:p w14:paraId="4AF03CF7" w14:textId="2F0B8A8C" w:rsidR="00497977" w:rsidRPr="00E03354" w:rsidRDefault="009A023D" w:rsidP="00497977">
      <w:pPr>
        <w:tabs>
          <w:tab w:val="left" w:pos="708"/>
        </w:tabs>
        <w:spacing w:line="271" w:lineRule="auto"/>
        <w:rPr>
          <w:rFonts w:ascii="Arial" w:hAnsi="Arial" w:cs="Arial"/>
          <w:color w:val="000000" w:themeColor="text1"/>
          <w:sz w:val="22"/>
          <w:szCs w:val="22"/>
        </w:rPr>
      </w:pPr>
      <w:r>
        <w:rPr>
          <w:rFonts w:ascii="Arial" w:hAnsi="Arial" w:cs="Arial"/>
          <w:color w:val="000000" w:themeColor="text1"/>
          <w:sz w:val="22"/>
          <w:szCs w:val="22"/>
        </w:rPr>
        <w:lastRenderedPageBreak/>
        <w:t>WZP.272.</w:t>
      </w:r>
      <w:r w:rsidR="00B34ECE">
        <w:rPr>
          <w:rFonts w:ascii="Arial" w:hAnsi="Arial" w:cs="Arial"/>
          <w:color w:val="000000" w:themeColor="text1"/>
          <w:sz w:val="22"/>
          <w:szCs w:val="22"/>
        </w:rPr>
        <w:t>1</w:t>
      </w:r>
      <w:r w:rsidR="00D65238">
        <w:rPr>
          <w:rFonts w:ascii="Arial" w:hAnsi="Arial" w:cs="Arial"/>
          <w:color w:val="000000" w:themeColor="text1"/>
          <w:sz w:val="22"/>
          <w:szCs w:val="22"/>
        </w:rPr>
        <w:t>18</w:t>
      </w:r>
      <w:r w:rsidR="008633F2">
        <w:rPr>
          <w:rFonts w:ascii="Arial" w:hAnsi="Arial" w:cs="Arial"/>
          <w:color w:val="000000" w:themeColor="text1"/>
          <w:sz w:val="22"/>
          <w:szCs w:val="22"/>
        </w:rPr>
        <w:t>.2025</w:t>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935264">
        <w:rPr>
          <w:rFonts w:ascii="Arial" w:hAnsi="Arial" w:cs="Arial"/>
          <w:color w:val="000000" w:themeColor="text1"/>
          <w:sz w:val="22"/>
          <w:szCs w:val="22"/>
        </w:rPr>
        <w:tab/>
      </w:r>
      <w:r w:rsidR="00220418">
        <w:rPr>
          <w:rFonts w:ascii="Arial" w:hAnsi="Arial" w:cs="Arial"/>
          <w:color w:val="000000" w:themeColor="text1"/>
          <w:sz w:val="22"/>
          <w:szCs w:val="22"/>
        </w:rPr>
        <w:t xml:space="preserve">       </w:t>
      </w:r>
      <w:r w:rsidR="00935264" w:rsidRPr="00935264">
        <w:rPr>
          <w:rFonts w:ascii="Arial" w:hAnsi="Arial" w:cs="Arial"/>
          <w:color w:val="000000" w:themeColor="text1"/>
          <w:sz w:val="22"/>
          <w:szCs w:val="22"/>
        </w:rPr>
        <w:t>Załącznik Nr 3</w:t>
      </w:r>
    </w:p>
    <w:p w14:paraId="25990619" w14:textId="53A87CDA" w:rsidR="00FF097A" w:rsidRPr="00E03354" w:rsidRDefault="00B34ECE" w:rsidP="00FF097A">
      <w:pPr>
        <w:pStyle w:val="Zwykytekst"/>
        <w:tabs>
          <w:tab w:val="left" w:pos="708"/>
        </w:tabs>
        <w:jc w:val="center"/>
        <w:outlineLvl w:val="0"/>
        <w:rPr>
          <w:rFonts w:ascii="Arial" w:hAnsi="Arial" w:cs="Arial"/>
          <w:b/>
          <w:bCs/>
          <w:color w:val="000000" w:themeColor="text1"/>
          <w:sz w:val="22"/>
          <w:szCs w:val="22"/>
        </w:rPr>
      </w:pPr>
      <w:r>
        <w:rPr>
          <w:rFonts w:ascii="Arial" w:hAnsi="Arial" w:cs="Arial"/>
          <w:b/>
          <w:bCs/>
          <w:color w:val="000000" w:themeColor="text1"/>
          <w:sz w:val="22"/>
          <w:szCs w:val="22"/>
        </w:rPr>
        <w:t>PROJEKTOWANE</w:t>
      </w:r>
      <w:r w:rsidR="00FF097A" w:rsidRPr="00E03354">
        <w:rPr>
          <w:rFonts w:ascii="Arial" w:hAnsi="Arial" w:cs="Arial"/>
          <w:b/>
          <w:bCs/>
          <w:color w:val="000000" w:themeColor="text1"/>
          <w:sz w:val="22"/>
          <w:szCs w:val="22"/>
        </w:rPr>
        <w:t xml:space="preserve"> POSTANOWIENIA UMOWY</w:t>
      </w:r>
    </w:p>
    <w:p w14:paraId="4A775B4B" w14:textId="77777777" w:rsidR="006A5B66" w:rsidRDefault="006A5B66" w:rsidP="00D036A0">
      <w:pPr>
        <w:tabs>
          <w:tab w:val="left" w:pos="708"/>
        </w:tabs>
        <w:spacing w:line="271" w:lineRule="auto"/>
        <w:jc w:val="right"/>
        <w:rPr>
          <w:rFonts w:ascii="Arial" w:hAnsi="Arial" w:cs="Arial"/>
          <w:sz w:val="22"/>
          <w:szCs w:val="22"/>
        </w:rPr>
      </w:pPr>
    </w:p>
    <w:p w14:paraId="73E3520B" w14:textId="56325AE2" w:rsidR="00D32BFC" w:rsidRPr="00D32BFC" w:rsidRDefault="00D32BFC" w:rsidP="00D32BFC">
      <w:pPr>
        <w:suppressAutoHyphens/>
        <w:spacing w:line="271" w:lineRule="auto"/>
        <w:jc w:val="both"/>
        <w:rPr>
          <w:rFonts w:ascii="Arial" w:hAnsi="Arial" w:cs="Arial"/>
          <w:sz w:val="22"/>
          <w:szCs w:val="22"/>
          <w:lang w:eastAsia="ar-SA"/>
        </w:rPr>
      </w:pPr>
      <w:r w:rsidRPr="00D32BFC">
        <w:rPr>
          <w:rFonts w:ascii="Arial" w:hAnsi="Arial" w:cs="Arial"/>
          <w:sz w:val="22"/>
          <w:szCs w:val="22"/>
          <w:lang w:eastAsia="ar-SA"/>
        </w:rPr>
        <w:t xml:space="preserve">wyłonionym w wyniku przeprowadzenia postępowania o udzielenie zamówienia publicznego w trybie </w:t>
      </w:r>
      <w:r>
        <w:rPr>
          <w:rFonts w:ascii="Arial" w:hAnsi="Arial" w:cs="Arial"/>
          <w:sz w:val="22"/>
          <w:szCs w:val="22"/>
          <w:lang w:eastAsia="ar-SA"/>
        </w:rPr>
        <w:t>podstawowym</w:t>
      </w:r>
      <w:r w:rsidRPr="00D32BFC">
        <w:rPr>
          <w:rFonts w:ascii="Arial" w:hAnsi="Arial" w:cs="Arial"/>
          <w:sz w:val="22"/>
          <w:szCs w:val="22"/>
          <w:lang w:eastAsia="ar-SA"/>
        </w:rPr>
        <w:t xml:space="preserve"> na podstawie art. </w:t>
      </w:r>
      <w:r>
        <w:rPr>
          <w:rFonts w:ascii="Arial" w:hAnsi="Arial" w:cs="Arial"/>
          <w:sz w:val="22"/>
          <w:szCs w:val="22"/>
          <w:lang w:eastAsia="ar-SA"/>
        </w:rPr>
        <w:t>275 pkt 1</w:t>
      </w:r>
      <w:r w:rsidRPr="00D32BFC">
        <w:rPr>
          <w:rFonts w:ascii="Arial" w:hAnsi="Arial" w:cs="Arial"/>
          <w:sz w:val="22"/>
          <w:szCs w:val="22"/>
          <w:lang w:eastAsia="ar-SA"/>
        </w:rPr>
        <w:t xml:space="preserve"> ustawy z 11 września 2019 r. –Prawo zamówień publicznych.</w:t>
      </w:r>
    </w:p>
    <w:p w14:paraId="72CF5A65" w14:textId="77777777" w:rsidR="00D32BFC" w:rsidRPr="00D32BFC" w:rsidRDefault="00D32BFC" w:rsidP="00D32BFC">
      <w:pPr>
        <w:suppressAutoHyphens/>
        <w:spacing w:line="271" w:lineRule="auto"/>
        <w:jc w:val="center"/>
        <w:rPr>
          <w:rFonts w:ascii="Arial" w:hAnsi="Arial" w:cs="Arial"/>
          <w:sz w:val="22"/>
          <w:szCs w:val="22"/>
          <w:lang w:eastAsia="ar-SA"/>
        </w:rPr>
      </w:pPr>
    </w:p>
    <w:p w14:paraId="17CBB760" w14:textId="77777777" w:rsidR="00D32BFC" w:rsidRPr="00D32BFC" w:rsidRDefault="00D32BFC" w:rsidP="00D32BFC">
      <w:pPr>
        <w:suppressAutoHyphens/>
        <w:spacing w:line="271" w:lineRule="auto"/>
        <w:jc w:val="center"/>
        <w:rPr>
          <w:rFonts w:ascii="Arial" w:hAnsi="Arial" w:cs="Arial"/>
          <w:b/>
          <w:sz w:val="22"/>
          <w:szCs w:val="22"/>
          <w:lang w:eastAsia="ar-SA"/>
        </w:rPr>
      </w:pPr>
      <w:bookmarkStart w:id="4" w:name="_Hlk198626965"/>
      <w:r w:rsidRPr="00D32BFC">
        <w:rPr>
          <w:rFonts w:ascii="Arial" w:hAnsi="Arial" w:cs="Arial"/>
          <w:b/>
          <w:sz w:val="22"/>
          <w:szCs w:val="22"/>
          <w:lang w:eastAsia="ar-SA"/>
        </w:rPr>
        <w:t>§ 1</w:t>
      </w:r>
    </w:p>
    <w:bookmarkEnd w:id="4"/>
    <w:p w14:paraId="188AACA0" w14:textId="3291ABB2" w:rsidR="00D32BFC" w:rsidRPr="00D32BFC" w:rsidRDefault="00D32BFC" w:rsidP="002E55E3">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 xml:space="preserve"> Przedmiot umowy</w:t>
      </w:r>
    </w:p>
    <w:p w14:paraId="1B0D4613" w14:textId="77777777" w:rsidR="00D32BFC" w:rsidRPr="00D32BFC" w:rsidRDefault="00D32BFC" w:rsidP="002E55E3">
      <w:pPr>
        <w:numPr>
          <w:ilvl w:val="0"/>
          <w:numId w:val="48"/>
        </w:numPr>
        <w:suppressAutoHyphens/>
        <w:spacing w:after="120" w:line="271" w:lineRule="auto"/>
        <w:ind w:left="0" w:firstLine="0"/>
        <w:jc w:val="both"/>
        <w:rPr>
          <w:rFonts w:ascii="Arial" w:hAnsi="Arial" w:cs="Arial"/>
          <w:bCs/>
          <w:sz w:val="22"/>
          <w:szCs w:val="22"/>
          <w:lang w:eastAsia="ar-SA"/>
        </w:rPr>
      </w:pPr>
      <w:r w:rsidRPr="00D32BFC">
        <w:rPr>
          <w:rFonts w:ascii="Arial" w:hAnsi="Arial" w:cs="Arial"/>
          <w:sz w:val="22"/>
          <w:szCs w:val="22"/>
          <w:lang w:eastAsia="ar-SA"/>
        </w:rPr>
        <w:t xml:space="preserve">Przedmiotem umowy jest </w:t>
      </w:r>
      <w:r w:rsidRPr="00D32BFC">
        <w:rPr>
          <w:rFonts w:ascii="Arial" w:hAnsi="Arial" w:cs="Arial"/>
          <w:bCs/>
          <w:sz w:val="22"/>
          <w:szCs w:val="22"/>
          <w:lang w:eastAsia="ar-SA"/>
        </w:rPr>
        <w:t>realizacja przez Wykonawcę zamówienia związanego z wykonaniem następującego zadania pn.:</w:t>
      </w:r>
    </w:p>
    <w:p w14:paraId="67461979" w14:textId="77777777" w:rsidR="00D32BFC" w:rsidRPr="00D32BFC" w:rsidRDefault="00D32BFC" w:rsidP="00D32BFC">
      <w:pPr>
        <w:suppressAutoHyphens/>
        <w:spacing w:line="271" w:lineRule="auto"/>
        <w:jc w:val="center"/>
        <w:rPr>
          <w:rFonts w:ascii="Arial" w:hAnsi="Arial" w:cs="Arial"/>
          <w:b/>
          <w:bCs/>
          <w:sz w:val="22"/>
          <w:szCs w:val="22"/>
          <w:lang w:eastAsia="ar-SA"/>
        </w:rPr>
      </w:pPr>
      <w:r w:rsidRPr="00D32BFC">
        <w:rPr>
          <w:rFonts w:ascii="Arial" w:hAnsi="Arial" w:cs="Arial"/>
          <w:b/>
          <w:bCs/>
          <w:sz w:val="22"/>
          <w:szCs w:val="22"/>
          <w:lang w:eastAsia="ar-SA"/>
        </w:rPr>
        <w:t>Modernizacja nawierzchni boiska wielofunkcyjnego w ramach zadania „Modernizacja boiska szkolnego przy Szkole Podstawowej Specjalnej w Radzyminie”</w:t>
      </w:r>
    </w:p>
    <w:p w14:paraId="074C173E" w14:textId="77777777" w:rsidR="00D32BFC" w:rsidRPr="00D32BFC" w:rsidRDefault="00D32BFC" w:rsidP="00D32BFC">
      <w:pPr>
        <w:suppressAutoHyphens/>
        <w:spacing w:line="271" w:lineRule="auto"/>
        <w:jc w:val="center"/>
        <w:rPr>
          <w:rFonts w:ascii="Arial" w:hAnsi="Arial" w:cs="Arial"/>
          <w:b/>
          <w:bCs/>
          <w:sz w:val="22"/>
          <w:szCs w:val="22"/>
          <w:lang w:eastAsia="ar-SA"/>
        </w:rPr>
      </w:pPr>
    </w:p>
    <w:p w14:paraId="0D2468AA" w14:textId="77777777" w:rsidR="00D32BFC" w:rsidRPr="00D32BFC" w:rsidRDefault="00D32BFC" w:rsidP="002E55E3">
      <w:pPr>
        <w:pStyle w:val="Akapitzlist"/>
        <w:numPr>
          <w:ilvl w:val="0"/>
          <w:numId w:val="48"/>
        </w:numPr>
        <w:suppressAutoHyphens/>
        <w:autoSpaceDN w:val="0"/>
        <w:spacing w:line="271" w:lineRule="auto"/>
        <w:ind w:left="0" w:firstLine="0"/>
        <w:jc w:val="both"/>
        <w:rPr>
          <w:rFonts w:ascii="Arial" w:hAnsi="Arial" w:cs="Arial"/>
          <w:b/>
          <w:bCs/>
          <w:sz w:val="22"/>
          <w:szCs w:val="22"/>
          <w:u w:val="single"/>
        </w:rPr>
      </w:pPr>
      <w:r w:rsidRPr="00D32BFC">
        <w:rPr>
          <w:rFonts w:ascii="Arial" w:hAnsi="Arial" w:cs="Arial"/>
          <w:sz w:val="22"/>
          <w:szCs w:val="22"/>
        </w:rPr>
        <w:t xml:space="preserve">Zamawiający powierza, a Wykonawca zobowiązuje się do wykonania na rzecz Zamawiającego robót budowlanych polegających na modernizacji nawierzchni boiska wielofunkcyjnego w ramach zadania „Modernizacja boiska szkolnego przy Szkole Podstawowej Specjalnej w Radzyminie”, a w szczególności: </w:t>
      </w:r>
    </w:p>
    <w:p w14:paraId="48CFEBA4"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Opracowanie dokumentacji technicznej budowy boiska wielofunkcyjnego o nawierzchni poliuretanowej wraz z wyposażeniem oraz szczegółowych specyfikacji technicznych wykonania i odbioru robót budowlanych.</w:t>
      </w:r>
    </w:p>
    <w:p w14:paraId="6B8FE105"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Roboty przygotowawcze – tyczenie.</w:t>
      </w:r>
    </w:p>
    <w:p w14:paraId="09B872FB"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Demontaż istniejącej nawierzchni z trawy ok 544m2.</w:t>
      </w:r>
    </w:p>
    <w:p w14:paraId="041FCBE6"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Wywóz i utylizacja materiałów z rozbiórki. </w:t>
      </w:r>
    </w:p>
    <w:p w14:paraId="52DDD952"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Wykonanie podbudowy – 544,0 m2. </w:t>
      </w:r>
    </w:p>
    <w:p w14:paraId="23E7036B"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Wykonanie nawierzchni bezpiecznej (warstwa dolna) – granulat gumowy typu SBR lub równoważny, frakcja 6-12mm: dla całego placu zabaw grubość min. 3,5 cm;</w:t>
      </w:r>
    </w:p>
    <w:p w14:paraId="707AF789"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Wykonanie nawierzchni bezpiecznej (warstwa górna) typu EPDM lub równoważnej, kolor (do ustalenia z Dyrekcją) frakcja 1-3,5 mm grubość min.1,3 cm; </w:t>
      </w:r>
    </w:p>
    <w:p w14:paraId="3877308A"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Wykonanie stóp fundamentowych pod bramki do piłki ręcznej, pod kosze do koszykówki i pod słupki do siatkówki. </w:t>
      </w:r>
    </w:p>
    <w:p w14:paraId="4F8DFC04"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Montaż zdemontowanych 2 szt. Bramek, 2 szt. Koszt do koszykówki, 2 szt. Słupków do siatkówki. </w:t>
      </w:r>
    </w:p>
    <w:p w14:paraId="150A1626"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 xml:space="preserve">Uporządkowanie terenu po prowadzonych pracach. </w:t>
      </w:r>
    </w:p>
    <w:p w14:paraId="3F006A79" w14:textId="77777777" w:rsidR="00D32BFC" w:rsidRPr="00D32BFC" w:rsidRDefault="00D32BFC" w:rsidP="002E55E3">
      <w:pPr>
        <w:pStyle w:val="Akapitzlist"/>
        <w:numPr>
          <w:ilvl w:val="0"/>
          <w:numId w:val="63"/>
        </w:numPr>
        <w:suppressAutoHyphens/>
        <w:autoSpaceDN w:val="0"/>
        <w:spacing w:line="271" w:lineRule="auto"/>
        <w:ind w:left="0" w:firstLine="0"/>
        <w:contextualSpacing/>
        <w:jc w:val="both"/>
        <w:rPr>
          <w:rFonts w:ascii="Arial" w:hAnsi="Arial" w:cs="Arial"/>
          <w:sz w:val="22"/>
          <w:szCs w:val="22"/>
        </w:rPr>
      </w:pPr>
      <w:r w:rsidRPr="00D32BFC">
        <w:rPr>
          <w:rFonts w:ascii="Arial" w:hAnsi="Arial" w:cs="Arial"/>
          <w:sz w:val="22"/>
          <w:szCs w:val="22"/>
        </w:rPr>
        <w:t>Wykonanie dokumentacji powykonawczej w 2 egzemplarzach w wersji elektronicznej i papierowej.</w:t>
      </w:r>
    </w:p>
    <w:p w14:paraId="0E01866B" w14:textId="77777777" w:rsidR="00D32BFC" w:rsidRPr="00D32BFC" w:rsidRDefault="00D32BFC" w:rsidP="002E55E3">
      <w:pPr>
        <w:pStyle w:val="Akapitzlist"/>
        <w:numPr>
          <w:ilvl w:val="0"/>
          <w:numId w:val="48"/>
        </w:numPr>
        <w:suppressAutoHyphens/>
        <w:autoSpaceDN w:val="0"/>
        <w:spacing w:line="271" w:lineRule="auto"/>
        <w:ind w:left="0" w:firstLine="0"/>
        <w:jc w:val="both"/>
        <w:rPr>
          <w:rFonts w:ascii="Arial" w:hAnsi="Arial" w:cs="Arial"/>
          <w:sz w:val="22"/>
          <w:szCs w:val="22"/>
        </w:rPr>
      </w:pPr>
      <w:r w:rsidRPr="00D32BFC">
        <w:rPr>
          <w:rFonts w:ascii="Arial" w:hAnsi="Arial" w:cs="Arial"/>
          <w:sz w:val="22"/>
          <w:szCs w:val="22"/>
        </w:rPr>
        <w:t>Zakres powierzonego Wykonawcy zadania do wykonania określa: przedmiar robót.</w:t>
      </w:r>
    </w:p>
    <w:p w14:paraId="6B8E5DE8" w14:textId="77777777" w:rsidR="00D32BFC" w:rsidRPr="00D32BFC" w:rsidRDefault="00D32BFC" w:rsidP="002E55E3">
      <w:pPr>
        <w:pStyle w:val="Akapitzlist"/>
        <w:numPr>
          <w:ilvl w:val="0"/>
          <w:numId w:val="48"/>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 ramach realizacji przedmiotu umowy Wykonawca zobowiązuje się do:</w:t>
      </w:r>
    </w:p>
    <w:p w14:paraId="00E817E8" w14:textId="3D4F0E6A" w:rsidR="00D32BFC" w:rsidRPr="00D32BFC" w:rsidRDefault="00D32BFC" w:rsidP="002E55E3">
      <w:pPr>
        <w:pStyle w:val="Akapitzlist"/>
        <w:numPr>
          <w:ilvl w:val="0"/>
          <w:numId w:val="50"/>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dostarczenia dokumentów wystawionych przez uprawnione jednostki, wymagane polskimi przepisami prawa, takich jak atesty, świadectwa i inne;</w:t>
      </w:r>
    </w:p>
    <w:p w14:paraId="62E9D5AD" w14:textId="77777777" w:rsidR="00D32BFC" w:rsidRPr="00D32BFC" w:rsidRDefault="00D32BFC" w:rsidP="002E55E3">
      <w:pPr>
        <w:pStyle w:val="Akapitzlist"/>
        <w:numPr>
          <w:ilvl w:val="0"/>
          <w:numId w:val="50"/>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Wykonawca zabezpieczy potencjał ludzki, w zakresie niezbędnym do prawidłowego wykonania robót budowlanych.</w:t>
      </w:r>
    </w:p>
    <w:p w14:paraId="3FB7491B" w14:textId="77777777" w:rsidR="00D32BFC" w:rsidRPr="00D32BFC" w:rsidRDefault="00D32BFC" w:rsidP="002E55E3">
      <w:pPr>
        <w:pStyle w:val="Akapitzlist"/>
        <w:numPr>
          <w:ilvl w:val="0"/>
          <w:numId w:val="50"/>
        </w:numPr>
        <w:suppressAutoHyphens/>
        <w:spacing w:before="120" w:after="120" w:line="271" w:lineRule="auto"/>
        <w:ind w:left="0" w:firstLine="0"/>
        <w:contextualSpacing/>
        <w:jc w:val="both"/>
        <w:rPr>
          <w:rFonts w:ascii="Arial" w:hAnsi="Arial" w:cs="Arial"/>
          <w:sz w:val="22"/>
          <w:szCs w:val="22"/>
          <w:lang w:eastAsia="ar-SA"/>
        </w:rPr>
      </w:pPr>
      <w:bookmarkStart w:id="5" w:name="_Hlk198627063"/>
      <w:r w:rsidRPr="00D32BFC">
        <w:rPr>
          <w:rFonts w:ascii="Arial" w:hAnsi="Arial" w:cs="Arial"/>
          <w:sz w:val="22"/>
          <w:szCs w:val="22"/>
          <w:lang w:eastAsia="ar-SA"/>
        </w:rPr>
        <w:t>Wykonawca i Podwykonawca zatrudni na podstawie umowy o pracę osoby wykonujące czynności w zakresie realizacji zamówienia w sposób określony w art. 22 § 1 ustawy                        z 26 czerwca 1974 r. – Kodeks pracy,  tj. pracowników wykonujących następujące czynności: roboty w zakresie nawierzchni i budową boisk wielofunkcyjnych.</w:t>
      </w:r>
    </w:p>
    <w:p w14:paraId="757C6E64" w14:textId="77777777" w:rsidR="00D32BFC" w:rsidRPr="00D32BFC" w:rsidRDefault="00D32BFC" w:rsidP="002E55E3">
      <w:pPr>
        <w:pStyle w:val="Akapitzlist"/>
        <w:numPr>
          <w:ilvl w:val="0"/>
          <w:numId w:val="48"/>
        </w:numPr>
        <w:suppressAutoHyphens/>
        <w:spacing w:before="120" w:after="120" w:line="271" w:lineRule="auto"/>
        <w:ind w:left="0" w:firstLine="0"/>
        <w:contextualSpacing/>
        <w:jc w:val="both"/>
        <w:rPr>
          <w:rFonts w:ascii="Arial" w:hAnsi="Arial" w:cs="Arial"/>
          <w:sz w:val="22"/>
          <w:szCs w:val="22"/>
          <w:lang w:eastAsia="ar-SA"/>
        </w:rPr>
      </w:pPr>
      <w:bookmarkStart w:id="6" w:name="_Hlk198627126"/>
      <w:bookmarkEnd w:id="5"/>
      <w:r w:rsidRPr="00D32BFC">
        <w:rPr>
          <w:rFonts w:ascii="Arial" w:hAnsi="Arial" w:cs="Arial"/>
          <w:sz w:val="22"/>
          <w:szCs w:val="22"/>
          <w:lang w:eastAsia="ar-SA"/>
        </w:rPr>
        <w:t>Zamawiający uprawniony jest w szczególności do:</w:t>
      </w:r>
    </w:p>
    <w:p w14:paraId="41A3ED83" w14:textId="77777777" w:rsidR="00D32BFC" w:rsidRPr="00D32BFC" w:rsidRDefault="00D32BFC" w:rsidP="002E55E3">
      <w:pPr>
        <w:pStyle w:val="Akapitzlist"/>
        <w:numPr>
          <w:ilvl w:val="0"/>
          <w:numId w:val="59"/>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lastRenderedPageBreak/>
        <w:t xml:space="preserve">żądania wyjaśnień w przypadku wątpliwości w zakresie potwierdzenia spełniania                                   wymogów </w:t>
      </w:r>
      <w:bookmarkStart w:id="7" w:name="_Hlk198627009"/>
      <w:r w:rsidRPr="00D32BFC">
        <w:rPr>
          <w:rFonts w:ascii="Arial" w:hAnsi="Arial" w:cs="Arial"/>
          <w:sz w:val="22"/>
          <w:szCs w:val="22"/>
          <w:lang w:eastAsia="ar-SA"/>
        </w:rPr>
        <w:t>zgodnie z § 1 ust. 4 pkt 3</w:t>
      </w:r>
      <w:bookmarkEnd w:id="7"/>
      <w:r w:rsidRPr="00D32BFC">
        <w:rPr>
          <w:rFonts w:ascii="Arial" w:hAnsi="Arial" w:cs="Arial"/>
          <w:sz w:val="22"/>
          <w:szCs w:val="22"/>
          <w:lang w:eastAsia="ar-SA"/>
        </w:rPr>
        <w:t>),</w:t>
      </w:r>
    </w:p>
    <w:p w14:paraId="48DB85BE" w14:textId="77777777" w:rsidR="00D32BFC" w:rsidRPr="00D32BFC" w:rsidRDefault="00D32BFC" w:rsidP="002E55E3">
      <w:pPr>
        <w:pStyle w:val="Akapitzlist"/>
        <w:numPr>
          <w:ilvl w:val="0"/>
          <w:numId w:val="59"/>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przeprowadzania kontroli na miejscu wykonywania świadczenia,</w:t>
      </w:r>
    </w:p>
    <w:p w14:paraId="1CFA3AAC" w14:textId="64940C05" w:rsidR="00D32BFC" w:rsidRPr="00D32BFC" w:rsidRDefault="00D32BFC" w:rsidP="002E55E3">
      <w:pPr>
        <w:pStyle w:val="Akapitzlist"/>
        <w:numPr>
          <w:ilvl w:val="0"/>
          <w:numId w:val="59"/>
        </w:numPr>
        <w:suppressAutoHyphens/>
        <w:spacing w:before="120"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żądania oświadczeń i dokumentów w zakresie potwierdzenia spełniania wymogów zgodnie z § 1 ust. 4 pkt 3 i ich oceny.</w:t>
      </w:r>
      <w:bookmarkEnd w:id="6"/>
    </w:p>
    <w:p w14:paraId="46A9AA02" w14:textId="77777777" w:rsidR="00D32BFC" w:rsidRPr="00D32BFC" w:rsidRDefault="00D32BFC" w:rsidP="002E55E3">
      <w:pPr>
        <w:numPr>
          <w:ilvl w:val="0"/>
          <w:numId w:val="48"/>
        </w:numPr>
        <w:suppressAutoHyphens/>
        <w:spacing w:after="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Wykonawca zobowiązany jest do sporządzenia i dostarczenia zgodnie z zapisami § 1 ust.2 ppkt.11 dokumentacji powykonawczej. Dokumentacja powykonawcza, obejmuje w szczególności:</w:t>
      </w:r>
    </w:p>
    <w:p w14:paraId="75EBDA2D" w14:textId="77777777" w:rsidR="00D32BFC" w:rsidRPr="00D32BFC" w:rsidRDefault="00D32BFC" w:rsidP="00D32BFC">
      <w:pPr>
        <w:numPr>
          <w:ilvl w:val="0"/>
          <w:numId w:val="36"/>
        </w:numPr>
        <w:suppressAutoHyphens/>
        <w:spacing w:before="120" w:after="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oryginalne atesty, certyfikaty, badania i świadectwa potwierdzające dopuszczenie do stosowania użytych przy realizacji zamówienia materiałów i technologii;</w:t>
      </w:r>
    </w:p>
    <w:p w14:paraId="741DED2D" w14:textId="77777777" w:rsidR="00D32BFC" w:rsidRPr="00D32BFC" w:rsidRDefault="00D32BFC" w:rsidP="00D32BFC">
      <w:pPr>
        <w:numPr>
          <w:ilvl w:val="0"/>
          <w:numId w:val="36"/>
        </w:numPr>
        <w:suppressAutoHyphens/>
        <w:spacing w:before="120" w:after="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instrukcje, opisy, protokoły i karty gwarancyjne urządzeń zamontowanych w wyniku realizacji przedmiotu umowy.</w:t>
      </w:r>
    </w:p>
    <w:p w14:paraId="3B20C8DD" w14:textId="77777777" w:rsidR="00D32BFC" w:rsidRPr="00D32BFC" w:rsidRDefault="00D32BFC" w:rsidP="002E55E3">
      <w:pPr>
        <w:pStyle w:val="Akapitzlist"/>
        <w:numPr>
          <w:ilvl w:val="0"/>
          <w:numId w:val="48"/>
        </w:numPr>
        <w:suppressAutoHyphens/>
        <w:spacing w:after="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Przedmiot umowy należy wykonać zgodnie z postanowieniami niniejszej umowy, treścią Specyfikacji Warunków Zamówienia (dalej: SWZ), a także zgodnie z załącznikami do umowy.</w:t>
      </w:r>
    </w:p>
    <w:p w14:paraId="270DB0E2"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2</w:t>
      </w:r>
    </w:p>
    <w:p w14:paraId="53479BA7"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Termin wykonania zamówienia</w:t>
      </w:r>
    </w:p>
    <w:p w14:paraId="7D2B2F6E" w14:textId="77777777" w:rsidR="00D32BFC" w:rsidRPr="00D32BFC" w:rsidRDefault="00D32BFC" w:rsidP="00D32BFC">
      <w:pPr>
        <w:spacing w:before="120" w:line="271" w:lineRule="auto"/>
        <w:jc w:val="both"/>
        <w:rPr>
          <w:rFonts w:ascii="Arial" w:hAnsi="Arial" w:cs="Arial"/>
          <w:sz w:val="22"/>
          <w:szCs w:val="22"/>
          <w:lang w:eastAsia="ar-SA"/>
        </w:rPr>
      </w:pPr>
      <w:r w:rsidRPr="00D32BFC">
        <w:rPr>
          <w:rFonts w:ascii="Arial" w:hAnsi="Arial" w:cs="Arial"/>
          <w:sz w:val="22"/>
          <w:szCs w:val="22"/>
          <w:lang w:eastAsia="ar-SA"/>
        </w:rPr>
        <w:t>Przedmiot umowy, o którym mowa w § 1 umowy, zostanie wykonany w terminie:</w:t>
      </w:r>
    </w:p>
    <w:p w14:paraId="7CC78006" w14:textId="77777777" w:rsidR="00D32BFC" w:rsidRPr="00D32BFC" w:rsidRDefault="00D32BFC" w:rsidP="00D32BFC">
      <w:pPr>
        <w:suppressAutoHyphens/>
        <w:spacing w:line="271" w:lineRule="auto"/>
        <w:contextualSpacing/>
        <w:jc w:val="both"/>
        <w:rPr>
          <w:rFonts w:ascii="Arial" w:hAnsi="Arial" w:cs="Arial"/>
          <w:b/>
          <w:bCs/>
          <w:sz w:val="22"/>
          <w:szCs w:val="22"/>
          <w:lang w:eastAsia="ar-SA"/>
        </w:rPr>
      </w:pPr>
    </w:p>
    <w:p w14:paraId="41FF48E2" w14:textId="2D536602" w:rsidR="00D32BFC" w:rsidRPr="00D32BFC" w:rsidRDefault="00D32BFC" w:rsidP="00D32BFC">
      <w:pPr>
        <w:suppressAutoHyphens/>
        <w:spacing w:line="271" w:lineRule="auto"/>
        <w:contextualSpacing/>
        <w:jc w:val="both"/>
        <w:rPr>
          <w:rFonts w:ascii="Arial" w:hAnsi="Arial" w:cs="Arial"/>
          <w:b/>
          <w:bCs/>
          <w:sz w:val="22"/>
          <w:szCs w:val="22"/>
          <w:lang w:eastAsia="ar-SA"/>
        </w:rPr>
      </w:pPr>
      <w:r w:rsidRPr="00D32BFC">
        <w:rPr>
          <w:rFonts w:ascii="Arial" w:hAnsi="Arial" w:cs="Arial"/>
          <w:b/>
          <w:bCs/>
          <w:sz w:val="22"/>
          <w:szCs w:val="22"/>
          <w:lang w:eastAsia="ar-SA"/>
        </w:rPr>
        <w:t>60 dni od dnia zawarcia umowy, jednak nie dłużej niż do 15 grudnia 2025 roku</w:t>
      </w:r>
    </w:p>
    <w:p w14:paraId="799BD838" w14:textId="6BFD8F71" w:rsidR="00D32BFC" w:rsidRPr="00D32BFC" w:rsidRDefault="00D32BFC" w:rsidP="00D32BFC">
      <w:pPr>
        <w:tabs>
          <w:tab w:val="left" w:pos="1005"/>
          <w:tab w:val="center" w:pos="4536"/>
        </w:tabs>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w:t>
      </w:r>
      <w:r>
        <w:rPr>
          <w:rFonts w:ascii="Arial" w:hAnsi="Arial" w:cs="Arial"/>
          <w:b/>
          <w:sz w:val="22"/>
          <w:szCs w:val="22"/>
          <w:lang w:eastAsia="ar-SA"/>
        </w:rPr>
        <w:t>3</w:t>
      </w:r>
    </w:p>
    <w:p w14:paraId="6AC2DF8A"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Obowiązki stron umowy</w:t>
      </w:r>
    </w:p>
    <w:p w14:paraId="5106B36F" w14:textId="77777777" w:rsidR="00D32BFC" w:rsidRPr="00D32BFC" w:rsidRDefault="00D32BFC" w:rsidP="00D32BFC">
      <w:pPr>
        <w:numPr>
          <w:ilvl w:val="0"/>
          <w:numId w:val="38"/>
        </w:numPr>
        <w:suppressAutoHyphens/>
        <w:spacing w:before="120" w:line="271" w:lineRule="auto"/>
        <w:ind w:left="0" w:firstLine="0"/>
        <w:jc w:val="both"/>
        <w:rPr>
          <w:rFonts w:ascii="Arial" w:hAnsi="Arial" w:cs="Arial"/>
          <w:b/>
          <w:sz w:val="22"/>
          <w:szCs w:val="22"/>
          <w:lang w:eastAsia="ar-SA"/>
        </w:rPr>
      </w:pPr>
      <w:r w:rsidRPr="00D32BFC">
        <w:rPr>
          <w:rFonts w:ascii="Arial" w:hAnsi="Arial" w:cs="Arial"/>
          <w:sz w:val="22"/>
          <w:szCs w:val="22"/>
          <w:lang w:eastAsia="ar-SA"/>
        </w:rPr>
        <w:t>Zamawiający i Wykonawca wybrany w postępowaniu o udzielenie zamówienia zobowiązani są współdziałać przy wykonaniu umowy w sprawie zamówienia publicznego, w celu należytej realizacji zamówienia.</w:t>
      </w:r>
    </w:p>
    <w:p w14:paraId="091E7E4C" w14:textId="77777777" w:rsidR="00D32BFC" w:rsidRPr="00D32BFC" w:rsidRDefault="00D32BFC" w:rsidP="00D32BFC">
      <w:pPr>
        <w:numPr>
          <w:ilvl w:val="0"/>
          <w:numId w:val="38"/>
        </w:numPr>
        <w:suppressAutoHyphens/>
        <w:spacing w:before="120" w:line="271" w:lineRule="auto"/>
        <w:ind w:left="0" w:firstLine="0"/>
        <w:jc w:val="both"/>
        <w:rPr>
          <w:rFonts w:ascii="Arial" w:hAnsi="Arial" w:cs="Arial"/>
          <w:b/>
          <w:sz w:val="22"/>
          <w:szCs w:val="22"/>
          <w:lang w:eastAsia="ar-SA"/>
        </w:rPr>
      </w:pPr>
      <w:r w:rsidRPr="00D32BFC">
        <w:rPr>
          <w:rFonts w:ascii="Arial" w:hAnsi="Arial" w:cs="Arial"/>
          <w:b/>
          <w:sz w:val="22"/>
          <w:szCs w:val="22"/>
          <w:lang w:eastAsia="ar-SA"/>
        </w:rPr>
        <w:t>Wykonawca oświadcza, że przedmiot umowy:</w:t>
      </w:r>
    </w:p>
    <w:p w14:paraId="71DFDC55" w14:textId="77777777" w:rsidR="00D32BFC" w:rsidRPr="00D32BFC" w:rsidRDefault="00D32BFC" w:rsidP="002E55E3">
      <w:pPr>
        <w:numPr>
          <w:ilvl w:val="0"/>
          <w:numId w:val="51"/>
        </w:numPr>
        <w:suppressAutoHyphens/>
        <w:spacing w:before="120" w:line="271" w:lineRule="auto"/>
        <w:ind w:left="0" w:firstLine="0"/>
        <w:jc w:val="both"/>
        <w:rPr>
          <w:rFonts w:ascii="Arial" w:hAnsi="Arial" w:cs="Arial"/>
          <w:bCs/>
          <w:sz w:val="22"/>
          <w:szCs w:val="22"/>
          <w:lang w:eastAsia="ar-SA"/>
        </w:rPr>
      </w:pPr>
      <w:r w:rsidRPr="00D32BFC">
        <w:rPr>
          <w:rFonts w:ascii="Arial" w:hAnsi="Arial" w:cs="Arial"/>
          <w:bCs/>
          <w:sz w:val="22"/>
          <w:szCs w:val="22"/>
          <w:lang w:eastAsia="ar-SA"/>
        </w:rPr>
        <w:t>spełnia wymogi bezpieczeństwa wynikające z obowiązujących w Polsce przepisów prawa,</w:t>
      </w:r>
    </w:p>
    <w:p w14:paraId="3414A7F5" w14:textId="77777777" w:rsidR="00D32BFC" w:rsidRPr="00D32BFC" w:rsidRDefault="00D32BFC" w:rsidP="002E55E3">
      <w:pPr>
        <w:numPr>
          <w:ilvl w:val="0"/>
          <w:numId w:val="51"/>
        </w:numPr>
        <w:suppressAutoHyphens/>
        <w:spacing w:before="120" w:line="271" w:lineRule="auto"/>
        <w:ind w:left="0" w:firstLine="0"/>
        <w:jc w:val="both"/>
        <w:rPr>
          <w:rFonts w:ascii="Arial" w:hAnsi="Arial" w:cs="Arial"/>
          <w:bCs/>
          <w:sz w:val="22"/>
          <w:szCs w:val="22"/>
          <w:lang w:eastAsia="ar-SA"/>
        </w:rPr>
      </w:pPr>
      <w:r w:rsidRPr="00D32BFC">
        <w:rPr>
          <w:rFonts w:ascii="Arial" w:hAnsi="Arial" w:cs="Arial"/>
          <w:bCs/>
          <w:sz w:val="22"/>
          <w:szCs w:val="22"/>
          <w:lang w:eastAsia="ar-SA"/>
        </w:rPr>
        <w:t xml:space="preserve">dysponuje kompletem dokumentów wystawionych przez uprawnione jednostki, wymagane polskimi przepisami prawa, </w:t>
      </w:r>
    </w:p>
    <w:p w14:paraId="177C3E3E" w14:textId="77777777" w:rsidR="00D32BFC" w:rsidRPr="00D32BFC" w:rsidRDefault="00D32BFC" w:rsidP="002E55E3">
      <w:pPr>
        <w:numPr>
          <w:ilvl w:val="0"/>
          <w:numId w:val="51"/>
        </w:numPr>
        <w:suppressAutoHyphens/>
        <w:spacing w:before="120" w:line="271" w:lineRule="auto"/>
        <w:ind w:left="0" w:firstLine="0"/>
        <w:jc w:val="both"/>
        <w:rPr>
          <w:rFonts w:ascii="Arial" w:hAnsi="Arial" w:cs="Arial"/>
          <w:bCs/>
          <w:sz w:val="22"/>
          <w:szCs w:val="22"/>
          <w:lang w:eastAsia="ar-SA"/>
        </w:rPr>
      </w:pPr>
      <w:r w:rsidRPr="00D32BFC">
        <w:rPr>
          <w:rFonts w:ascii="Arial" w:hAnsi="Arial" w:cs="Arial"/>
          <w:bCs/>
          <w:sz w:val="22"/>
          <w:szCs w:val="22"/>
          <w:lang w:eastAsia="ar-SA"/>
        </w:rPr>
        <w:t>posiada odpowiednie uprawnienia, kwalifikacje i doświadczenie niezbędne do wykonania przedmiotu umowy profesjonalnie z należytą starannością, zgodnie z aktualnym poziomem wiedzy i techniki.</w:t>
      </w:r>
    </w:p>
    <w:p w14:paraId="146C9B01" w14:textId="77777777" w:rsidR="00D32BFC" w:rsidRPr="00D32BFC" w:rsidRDefault="00D32BFC" w:rsidP="00D32BFC">
      <w:pPr>
        <w:pStyle w:val="Akapitzlist"/>
        <w:numPr>
          <w:ilvl w:val="0"/>
          <w:numId w:val="38"/>
        </w:numPr>
        <w:suppressAutoHyphens/>
        <w:spacing w:before="120" w:line="271" w:lineRule="auto"/>
        <w:ind w:left="0" w:firstLine="0"/>
        <w:contextualSpacing/>
        <w:jc w:val="both"/>
        <w:rPr>
          <w:rFonts w:ascii="Arial" w:hAnsi="Arial" w:cs="Arial"/>
          <w:b/>
          <w:sz w:val="22"/>
          <w:szCs w:val="22"/>
          <w:lang w:eastAsia="ar-SA"/>
        </w:rPr>
      </w:pPr>
      <w:r w:rsidRPr="00D32BFC">
        <w:rPr>
          <w:rFonts w:ascii="Arial" w:hAnsi="Arial" w:cs="Arial"/>
          <w:b/>
          <w:sz w:val="22"/>
          <w:szCs w:val="22"/>
          <w:lang w:eastAsia="ar-SA"/>
        </w:rPr>
        <w:t>Wykonawca zobowiązuje się do</w:t>
      </w:r>
    </w:p>
    <w:p w14:paraId="25833DF9"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przekazania Zamawiającemu dokumentacji technicznej w wersji papierowej oraz w wersji elektronicznej w dwóch egzemplarzach, o której mowa w § 1 ust. 2  </w:t>
      </w:r>
      <w:proofErr w:type="spellStart"/>
      <w:r w:rsidRPr="00D32BFC">
        <w:rPr>
          <w:rFonts w:ascii="Arial" w:hAnsi="Arial" w:cs="Arial"/>
          <w:sz w:val="22"/>
          <w:szCs w:val="22"/>
          <w:lang w:eastAsia="ar-SA"/>
        </w:rPr>
        <w:t>ppkt</w:t>
      </w:r>
      <w:proofErr w:type="spellEnd"/>
      <w:r w:rsidRPr="00D32BFC">
        <w:rPr>
          <w:rFonts w:ascii="Arial" w:hAnsi="Arial" w:cs="Arial"/>
          <w:sz w:val="22"/>
          <w:szCs w:val="22"/>
          <w:lang w:eastAsia="ar-SA"/>
        </w:rPr>
        <w:t>. 1 umowy;</w:t>
      </w:r>
    </w:p>
    <w:p w14:paraId="36ED2D4F"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realizacji poprawek, uzupełnień lub zastrzeżeń – uwag do przedmiotu umowy w trybie przewidzianym w § 5 ust. 7 i 8 umowy;</w:t>
      </w:r>
    </w:p>
    <w:p w14:paraId="43EFFDD9"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oddania przedmiotu niniejszej umowy w terminie w niej uzgodnionym, o którym mowa w § 2 umowy; </w:t>
      </w:r>
    </w:p>
    <w:p w14:paraId="68EA58FA"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pełnienia funkcji koordynatora, w przypadku powierzenia wykonania części zamówienia Podwykonawcom;</w:t>
      </w:r>
    </w:p>
    <w:p w14:paraId="01646549"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lastRenderedPageBreak/>
        <w:t>przygotowania zaplecza budowy na terenie robót oraz sprawowania dozoru mienia na terenie robót;</w:t>
      </w:r>
    </w:p>
    <w:p w14:paraId="038E5BAB"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zabezpieczenia instalacji, urządzeń i obiektów na terenie robót i w jej bezpośrednim otoczeniu, przed ich zniszczeniem lub uszkodzeniem w trakcie wykonywania robót;</w:t>
      </w:r>
    </w:p>
    <w:p w14:paraId="075F60CE" w14:textId="58D4FD35"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wykonywania robót oraz innych czynności objętych przedmiotem umowy zgodnie z właściwymi przepisami z zakresu ochrony przeciwpożarowej, bezpieczeństwa i higieny pracy, w tym  w szczególności odpowiednie oznakowanie i zabezpieczenie miejsc prowadzenia robót, zapewniające podczas wykonywania robót budowlanych całkowite bezpieczeństwo osób przebywających na terenie robót i w jego pobliżu, zgodnie z przepisami rozporządzenia ministra infrastruktury z 6 lutego 2003 r. w sprawie bezpieczeństwa i higieny pracy podczas wykonywania robót budowlanych;</w:t>
      </w:r>
    </w:p>
    <w:p w14:paraId="711167DA"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wykonania robót z </w:t>
      </w:r>
      <w:r w:rsidRPr="00D32BFC">
        <w:rPr>
          <w:rFonts w:ascii="Arial" w:hAnsi="Arial" w:cs="Arial"/>
          <w:b/>
          <w:sz w:val="22"/>
          <w:szCs w:val="22"/>
          <w:lang w:eastAsia="ar-SA"/>
        </w:rPr>
        <w:t>materiałów własnych</w:t>
      </w:r>
      <w:r w:rsidRPr="00D32BFC">
        <w:rPr>
          <w:rFonts w:ascii="Arial" w:hAnsi="Arial" w:cs="Arial"/>
          <w:sz w:val="22"/>
          <w:szCs w:val="22"/>
          <w:lang w:eastAsia="ar-SA"/>
        </w:rPr>
        <w:t>, które powinny odpowiadać jakościowo wymogom wyrobów dopuszczonych do obrotu i stosowania w budownictwie określonym w art. 10 ustawy z 7 lipca 1994 r. – Prawo budowlane. W przypadku wątpliwej jakości materiałów użytych do wbudowania, zamawiający ma prawo wykonania badań tych materiałów zgodnie z obowiązującymi normami w celu stwierdzenia ich jakości. Jeśli badania wykażą, że jakość zastosowanych materiałów nie spełnia wymogów, o których mowa, wówczas Wykonawca zostanie obciążony kosztem badań i na własny koszt dokona ich wymiany;</w:t>
      </w:r>
    </w:p>
    <w:p w14:paraId="43CA0CCA" w14:textId="77777777" w:rsidR="00D32BFC" w:rsidRPr="00D32BFC" w:rsidRDefault="00D32BFC" w:rsidP="00D32BFC">
      <w:pPr>
        <w:numPr>
          <w:ilvl w:val="0"/>
          <w:numId w:val="43"/>
        </w:numPr>
        <w:tabs>
          <w:tab w:val="clear" w:pos="720"/>
          <w:tab w:val="num" w:pos="644"/>
        </w:tabs>
        <w:suppressAutoHyphens/>
        <w:spacing w:before="6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zapewnienia, aby wszystkie osoby wyznaczone do wykonywania czynności objętych przedmiotem umowy posiadały odpowiednie kwalifikacje oraz przeszkolenia i uprawnienia wymagane przepisami prawa;</w:t>
      </w:r>
    </w:p>
    <w:p w14:paraId="39597155"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4</w:t>
      </w:r>
    </w:p>
    <w:p w14:paraId="375D9C73"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Przedstawiciele stron</w:t>
      </w:r>
    </w:p>
    <w:p w14:paraId="1D47C810" w14:textId="77777777" w:rsidR="00D32BFC" w:rsidRPr="00D32BFC" w:rsidRDefault="00D32BFC" w:rsidP="00D32BFC">
      <w:pPr>
        <w:numPr>
          <w:ilvl w:val="0"/>
          <w:numId w:val="39"/>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Do bieżących kontaktów w kwestiach dotyczących realizacji przedmiotu umowy, każda ze stron wyznacza swoich przedstawicieli w osobach:</w:t>
      </w:r>
    </w:p>
    <w:p w14:paraId="65D2D0F2" w14:textId="77777777" w:rsidR="00D32BFC" w:rsidRPr="00D32BFC" w:rsidRDefault="00D32BFC" w:rsidP="00D32BFC">
      <w:pPr>
        <w:suppressAutoHyphens/>
        <w:spacing w:before="120" w:line="271" w:lineRule="auto"/>
        <w:jc w:val="both"/>
        <w:rPr>
          <w:rFonts w:ascii="Arial" w:hAnsi="Arial" w:cs="Arial"/>
          <w:b/>
          <w:sz w:val="22"/>
          <w:szCs w:val="22"/>
          <w:lang w:eastAsia="ar-SA"/>
        </w:rPr>
      </w:pPr>
      <w:r w:rsidRPr="00D32BFC">
        <w:rPr>
          <w:rFonts w:ascii="Arial" w:hAnsi="Arial" w:cs="Arial"/>
          <w:b/>
          <w:sz w:val="22"/>
          <w:szCs w:val="22"/>
          <w:lang w:eastAsia="ar-SA"/>
        </w:rPr>
        <w:t>1) ze strony Zamawiającego:</w:t>
      </w:r>
    </w:p>
    <w:p w14:paraId="63A6CA86" w14:textId="77777777" w:rsidR="00D32BFC" w:rsidRPr="00D32BFC" w:rsidRDefault="00D32BFC" w:rsidP="00D32BFC">
      <w:pPr>
        <w:suppressAutoHyphens/>
        <w:spacing w:before="120" w:line="271" w:lineRule="auto"/>
        <w:jc w:val="both"/>
        <w:rPr>
          <w:rFonts w:ascii="Arial" w:hAnsi="Arial" w:cs="Arial"/>
          <w:sz w:val="22"/>
          <w:szCs w:val="22"/>
          <w:lang w:eastAsia="ar-SA"/>
        </w:rPr>
      </w:pPr>
      <w:r w:rsidRPr="00D32BFC">
        <w:rPr>
          <w:rFonts w:ascii="Arial" w:hAnsi="Arial" w:cs="Arial"/>
          <w:sz w:val="22"/>
          <w:szCs w:val="22"/>
          <w:lang w:eastAsia="ar-SA"/>
        </w:rPr>
        <w:t>1. PRZEDSTAWICIEL ZAMAWIAJĄCEGO:</w:t>
      </w:r>
    </w:p>
    <w:p w14:paraId="10B46521" w14:textId="77777777" w:rsidR="00D32BFC" w:rsidRPr="00D32BFC" w:rsidRDefault="00D32BFC" w:rsidP="00D32BFC">
      <w:pPr>
        <w:suppressAutoHyphens/>
        <w:spacing w:before="120" w:line="271" w:lineRule="auto"/>
        <w:jc w:val="both"/>
        <w:rPr>
          <w:rFonts w:ascii="Arial" w:hAnsi="Arial" w:cs="Arial"/>
          <w:sz w:val="22"/>
          <w:szCs w:val="22"/>
          <w:lang w:eastAsia="ar-SA"/>
        </w:rPr>
      </w:pPr>
      <w:r w:rsidRPr="00D32BFC">
        <w:rPr>
          <w:rFonts w:ascii="Arial" w:hAnsi="Arial" w:cs="Arial"/>
          <w:sz w:val="22"/>
          <w:szCs w:val="22"/>
          <w:lang w:eastAsia="ar-SA"/>
        </w:rPr>
        <w:t>Imię i nazwisko: …………………………Tel.: …………………………… e-mail: ………………………………………………………………………………………………………….</w:t>
      </w:r>
    </w:p>
    <w:p w14:paraId="73984C6C" w14:textId="77777777" w:rsidR="00D32BFC" w:rsidRPr="00D32BFC" w:rsidRDefault="00D32BFC" w:rsidP="00D32BFC">
      <w:pPr>
        <w:suppressAutoHyphens/>
        <w:spacing w:before="120" w:line="271" w:lineRule="auto"/>
        <w:jc w:val="both"/>
        <w:rPr>
          <w:rFonts w:ascii="Arial" w:hAnsi="Arial" w:cs="Arial"/>
          <w:sz w:val="22"/>
          <w:szCs w:val="22"/>
          <w:lang w:eastAsia="ar-SA"/>
        </w:rPr>
      </w:pPr>
      <w:r w:rsidRPr="00D32BFC">
        <w:rPr>
          <w:rFonts w:ascii="Arial" w:hAnsi="Arial" w:cs="Arial"/>
          <w:sz w:val="22"/>
          <w:szCs w:val="22"/>
          <w:lang w:eastAsia="ar-SA"/>
        </w:rPr>
        <w:t>2. PRZEDSTAWICIEL ZAMAWIAJĄCEGO:</w:t>
      </w:r>
    </w:p>
    <w:p w14:paraId="2D33DDF6" w14:textId="7E02CB2B" w:rsidR="00D32BFC" w:rsidRPr="00D32BFC" w:rsidRDefault="00D32BFC" w:rsidP="00D32BFC">
      <w:pPr>
        <w:suppressAutoHyphens/>
        <w:spacing w:before="120" w:line="271" w:lineRule="auto"/>
        <w:jc w:val="both"/>
        <w:rPr>
          <w:rFonts w:ascii="Arial" w:hAnsi="Arial" w:cs="Arial"/>
          <w:sz w:val="22"/>
          <w:szCs w:val="22"/>
          <w:lang w:eastAsia="ar-SA"/>
        </w:rPr>
      </w:pPr>
      <w:r w:rsidRPr="00D32BFC">
        <w:rPr>
          <w:rFonts w:ascii="Arial" w:hAnsi="Arial" w:cs="Arial"/>
          <w:sz w:val="22"/>
          <w:szCs w:val="22"/>
          <w:lang w:eastAsia="ar-SA"/>
        </w:rPr>
        <w:t>Imię i nazwisko: …………………………Tel.: …………………………… e-mail: ………………………………………………………………………………………………………….</w:t>
      </w:r>
    </w:p>
    <w:p w14:paraId="39D6E8C1" w14:textId="77777777" w:rsidR="00D32BFC" w:rsidRPr="00D32BFC" w:rsidRDefault="00D32BFC" w:rsidP="00D32BFC">
      <w:pPr>
        <w:suppressAutoHyphens/>
        <w:spacing w:before="120" w:line="271" w:lineRule="auto"/>
        <w:jc w:val="both"/>
        <w:rPr>
          <w:rFonts w:ascii="Arial" w:hAnsi="Arial" w:cs="Arial"/>
          <w:b/>
          <w:sz w:val="22"/>
          <w:szCs w:val="22"/>
          <w:lang w:eastAsia="ar-SA"/>
        </w:rPr>
      </w:pPr>
      <w:r w:rsidRPr="00D32BFC">
        <w:rPr>
          <w:rFonts w:ascii="Arial" w:hAnsi="Arial" w:cs="Arial"/>
          <w:b/>
          <w:sz w:val="22"/>
          <w:szCs w:val="22"/>
          <w:lang w:eastAsia="ar-SA"/>
        </w:rPr>
        <w:t>2) ze strony Wykonawcy:</w:t>
      </w:r>
    </w:p>
    <w:p w14:paraId="04AC0B69" w14:textId="77777777" w:rsidR="00D32BFC" w:rsidRPr="00D32BFC" w:rsidRDefault="00D32BFC" w:rsidP="00D32BFC">
      <w:pPr>
        <w:suppressAutoHyphens/>
        <w:spacing w:before="120" w:line="271" w:lineRule="auto"/>
        <w:jc w:val="both"/>
        <w:rPr>
          <w:rFonts w:ascii="Arial" w:hAnsi="Arial" w:cs="Arial"/>
          <w:bCs/>
          <w:sz w:val="22"/>
          <w:szCs w:val="22"/>
          <w:lang w:eastAsia="ar-SA"/>
        </w:rPr>
      </w:pPr>
      <w:r w:rsidRPr="00D32BFC">
        <w:rPr>
          <w:rFonts w:ascii="Arial" w:hAnsi="Arial" w:cs="Arial"/>
          <w:bCs/>
          <w:sz w:val="22"/>
          <w:szCs w:val="22"/>
          <w:lang w:eastAsia="ar-SA"/>
        </w:rPr>
        <w:t>PRZEDSTAWICIEL WYKONAWCY:</w:t>
      </w:r>
    </w:p>
    <w:p w14:paraId="573E5FB5" w14:textId="77777777" w:rsidR="00D32BFC" w:rsidRPr="00D32BFC" w:rsidRDefault="00D32BFC" w:rsidP="00D32BFC">
      <w:pPr>
        <w:suppressAutoHyphens/>
        <w:spacing w:before="120" w:line="271" w:lineRule="auto"/>
        <w:jc w:val="both"/>
        <w:rPr>
          <w:rFonts w:ascii="Arial" w:hAnsi="Arial" w:cs="Arial"/>
          <w:sz w:val="22"/>
          <w:szCs w:val="22"/>
          <w:lang w:eastAsia="ar-SA"/>
        </w:rPr>
      </w:pPr>
      <w:r w:rsidRPr="00D32BFC">
        <w:rPr>
          <w:rFonts w:ascii="Arial" w:hAnsi="Arial" w:cs="Arial"/>
          <w:sz w:val="22"/>
          <w:szCs w:val="22"/>
          <w:lang w:eastAsia="ar-SA"/>
        </w:rPr>
        <w:t>Imię i nazwisko: …………………………Tel.: ………………………… e-mail: ……………………………………………………………………………………………………….…</w:t>
      </w:r>
    </w:p>
    <w:p w14:paraId="0EEA952C" w14:textId="77777777" w:rsidR="00D32BFC" w:rsidRPr="00D32BFC" w:rsidRDefault="00D32BFC" w:rsidP="00D32BFC">
      <w:pPr>
        <w:numPr>
          <w:ilvl w:val="0"/>
          <w:numId w:val="39"/>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Przedstawiciel Wykonawcy, o którym mowa w § 4 ust. 1 pkt 2 umowy jest odpowiedzialny za kontakt z Zamawiającym w trakcie realizacji zadania.</w:t>
      </w:r>
    </w:p>
    <w:p w14:paraId="58697A78" w14:textId="77777777" w:rsidR="00D32BFC" w:rsidRPr="00D32BFC" w:rsidRDefault="00D32BFC" w:rsidP="00D32BFC">
      <w:pPr>
        <w:numPr>
          <w:ilvl w:val="0"/>
          <w:numId w:val="39"/>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 przypadku zmiany osób przedstawicieli stron lub danych do kontaktu, o których mowa                            w § 4 ust. 1 pkt 1 lub pkt. 2 umowy, strona dokonująca takiej zmiany jest zobowiązana do niezwłocznego pisemnego zawiadomienia o tym drugiej strony, a  w przypadku jego braku, wszelkie informacje i zawiadomienia przekazywane dotychczasowym przedstawicielom                            </w:t>
      </w:r>
      <w:r w:rsidRPr="00D32BFC">
        <w:rPr>
          <w:rFonts w:ascii="Arial" w:hAnsi="Arial" w:cs="Arial"/>
          <w:sz w:val="22"/>
          <w:szCs w:val="22"/>
          <w:lang w:eastAsia="ar-SA"/>
        </w:rPr>
        <w:lastRenderedPageBreak/>
        <w:t>z wykorzystaniem znanych danych będą uznane za skuteczne. Zmiana przedstawicieli nie wymaga sporządzenia aneksu do umowy, o ile zostanie potwierdzona pisemnym zawiadomieniem, o którym mowa w zdaniu poprzedzającym, z zastrzeżeniem ust. 5.</w:t>
      </w:r>
    </w:p>
    <w:p w14:paraId="618C445A" w14:textId="77777777" w:rsidR="00D32BFC" w:rsidRPr="00D32BFC" w:rsidRDefault="00D32BFC" w:rsidP="00D32BFC">
      <w:pPr>
        <w:numPr>
          <w:ilvl w:val="0"/>
          <w:numId w:val="39"/>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Przedstawiciele stron, o których mowa w § 4 ust. 1 pkt 1 oraz § 4 ust. 1 pkt 2 umowy, są upoważnieni do podpisania protokołu z wprowadzenia na teren robót, o którym mowa w § 5 ust. 2 umowy oraz protokołu odbioru, o którym mowa w § 5 ust. 5 umowy.</w:t>
      </w:r>
    </w:p>
    <w:p w14:paraId="5D272D13" w14:textId="77777777" w:rsidR="00D32BFC" w:rsidRPr="00D32BFC" w:rsidRDefault="00D32BFC" w:rsidP="00D32BFC">
      <w:pPr>
        <w:numPr>
          <w:ilvl w:val="0"/>
          <w:numId w:val="39"/>
        </w:numPr>
        <w:suppressAutoHyphens/>
        <w:spacing w:before="120" w:line="271" w:lineRule="auto"/>
        <w:ind w:left="0" w:firstLine="0"/>
        <w:jc w:val="both"/>
        <w:rPr>
          <w:rFonts w:ascii="Arial" w:hAnsi="Arial" w:cs="Arial"/>
          <w:i/>
          <w:color w:val="FF0000"/>
          <w:sz w:val="22"/>
          <w:szCs w:val="22"/>
          <w:lang w:eastAsia="ar-SA"/>
        </w:rPr>
      </w:pPr>
      <w:r w:rsidRPr="00D32BFC">
        <w:rPr>
          <w:rFonts w:ascii="Arial" w:hAnsi="Arial" w:cs="Arial"/>
          <w:sz w:val="22"/>
          <w:szCs w:val="22"/>
          <w:lang w:eastAsia="ar-SA"/>
        </w:rPr>
        <w:t>Zmiana przedstawicieli wykonawcy, o których mowa w § 4 ust. 1 pkt 2 umowy w trakcie jej realizacji może nastąpić wyłącznie poprzez pisemne powiadomienie zamawiającego przed dokonaniem tejże zmiany,</w:t>
      </w:r>
      <w:r w:rsidRPr="00D32BFC">
        <w:rPr>
          <w:rFonts w:ascii="Arial" w:hAnsi="Arial" w:cs="Arial"/>
          <w:color w:val="FF0000"/>
          <w:sz w:val="22"/>
          <w:szCs w:val="22"/>
          <w:lang w:eastAsia="ar-SA"/>
        </w:rPr>
        <w:t xml:space="preserve"> </w:t>
      </w:r>
      <w:r w:rsidRPr="00D32BFC">
        <w:rPr>
          <w:rFonts w:ascii="Arial" w:hAnsi="Arial" w:cs="Arial"/>
          <w:sz w:val="22"/>
          <w:szCs w:val="22"/>
          <w:lang w:eastAsia="ar-SA"/>
        </w:rPr>
        <w:t xml:space="preserve">pod warunkiem spełnienia warunków </w:t>
      </w:r>
      <w:r w:rsidRPr="00D32BFC">
        <w:rPr>
          <w:rFonts w:ascii="Arial" w:hAnsi="Arial" w:cs="Arial"/>
          <w:i/>
          <w:sz w:val="22"/>
          <w:szCs w:val="22"/>
          <w:lang w:eastAsia="ar-SA"/>
        </w:rPr>
        <w:t xml:space="preserve"> </w:t>
      </w:r>
      <w:r w:rsidRPr="00D32BFC">
        <w:rPr>
          <w:rFonts w:ascii="Arial" w:hAnsi="Arial" w:cs="Arial"/>
          <w:sz w:val="22"/>
          <w:szCs w:val="22"/>
          <w:lang w:eastAsia="ar-SA"/>
        </w:rPr>
        <w:t>w stopniu nie mniejszym niż do osób zaproponowanych w treści oferty.</w:t>
      </w:r>
    </w:p>
    <w:p w14:paraId="42F91FD3" w14:textId="77777777" w:rsidR="00D32BFC" w:rsidRPr="00D32BFC" w:rsidRDefault="00D32BFC" w:rsidP="00D32BFC">
      <w:pPr>
        <w:suppressAutoHyphens/>
        <w:spacing w:before="360" w:line="271" w:lineRule="auto"/>
        <w:jc w:val="center"/>
        <w:rPr>
          <w:rFonts w:ascii="Arial" w:hAnsi="Arial" w:cs="Arial"/>
          <w:b/>
          <w:sz w:val="22"/>
          <w:szCs w:val="22"/>
          <w:lang w:eastAsia="ar-SA"/>
        </w:rPr>
      </w:pPr>
      <w:bookmarkStart w:id="8" w:name="_Hlk199923331"/>
      <w:r w:rsidRPr="00D32BFC">
        <w:rPr>
          <w:rFonts w:ascii="Arial" w:hAnsi="Arial" w:cs="Arial"/>
          <w:b/>
          <w:sz w:val="22"/>
          <w:szCs w:val="22"/>
          <w:lang w:eastAsia="ar-SA"/>
        </w:rPr>
        <w:t>§ 5</w:t>
      </w:r>
    </w:p>
    <w:bookmarkEnd w:id="8"/>
    <w:p w14:paraId="6A46A709"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Odbiory</w:t>
      </w:r>
    </w:p>
    <w:p w14:paraId="3382E5C1" w14:textId="77777777" w:rsidR="00D32BFC" w:rsidRPr="00D32BFC" w:rsidRDefault="00D32BFC" w:rsidP="002E55E3">
      <w:pPr>
        <w:pStyle w:val="Akapitzlist"/>
        <w:numPr>
          <w:ilvl w:val="0"/>
          <w:numId w:val="52"/>
        </w:numPr>
        <w:spacing w:after="160" w:line="271" w:lineRule="auto"/>
        <w:ind w:left="0" w:firstLine="0"/>
        <w:contextualSpacing/>
        <w:jc w:val="both"/>
        <w:rPr>
          <w:rFonts w:ascii="Arial" w:hAnsi="Arial" w:cs="Arial"/>
          <w:sz w:val="22"/>
          <w:szCs w:val="22"/>
        </w:rPr>
      </w:pPr>
      <w:r w:rsidRPr="00D32BFC">
        <w:rPr>
          <w:rFonts w:ascii="Arial" w:hAnsi="Arial" w:cs="Arial"/>
          <w:sz w:val="22"/>
          <w:szCs w:val="22"/>
        </w:rPr>
        <w:t>Strony zgodnie postanawiają, że będą stosowane następujące rodzaje odbiorów:</w:t>
      </w:r>
    </w:p>
    <w:p w14:paraId="3FB4DCA7" w14:textId="77777777" w:rsidR="00D32BFC" w:rsidRPr="00D32BFC" w:rsidRDefault="00D32BFC" w:rsidP="00D32BFC">
      <w:pPr>
        <w:pStyle w:val="Akapitzlist"/>
        <w:spacing w:line="271" w:lineRule="auto"/>
        <w:ind w:left="0"/>
        <w:jc w:val="both"/>
        <w:rPr>
          <w:rFonts w:ascii="Arial" w:hAnsi="Arial" w:cs="Arial"/>
          <w:sz w:val="22"/>
          <w:szCs w:val="22"/>
        </w:rPr>
      </w:pPr>
      <w:r w:rsidRPr="00D32BFC">
        <w:rPr>
          <w:rFonts w:ascii="Arial" w:hAnsi="Arial" w:cs="Arial"/>
          <w:sz w:val="22"/>
          <w:szCs w:val="22"/>
        </w:rPr>
        <w:t>odbiór końcowy robót – na podstawie protokołu odbioru końcowego;</w:t>
      </w:r>
    </w:p>
    <w:p w14:paraId="1881CDB5" w14:textId="77777777" w:rsidR="00D32BFC" w:rsidRPr="00D32BFC" w:rsidRDefault="00D32BFC" w:rsidP="002E55E3">
      <w:pPr>
        <w:pStyle w:val="Akapitzlist"/>
        <w:numPr>
          <w:ilvl w:val="0"/>
          <w:numId w:val="52"/>
        </w:numPr>
        <w:spacing w:after="160" w:line="271" w:lineRule="auto"/>
        <w:ind w:left="0" w:firstLine="0"/>
        <w:contextualSpacing/>
        <w:jc w:val="both"/>
        <w:rPr>
          <w:rFonts w:ascii="Arial" w:hAnsi="Arial" w:cs="Arial"/>
          <w:sz w:val="22"/>
          <w:szCs w:val="22"/>
        </w:rPr>
      </w:pPr>
      <w:r w:rsidRPr="00D32BFC">
        <w:rPr>
          <w:rFonts w:ascii="Arial" w:hAnsi="Arial" w:cs="Arial"/>
          <w:sz w:val="22"/>
          <w:szCs w:val="22"/>
        </w:rPr>
        <w:t>Wprowadzenie Wykonawcy na teren robót nastąpi w terminie 5 dni roboczych po podpisaniu umowy. Z wprowadzenia Wykonawcy na teren robót będzie sporządzony protokół wprowadzenia        z udziałem przedstawicieli Zamawiającego i Wykonawcy.</w:t>
      </w:r>
    </w:p>
    <w:p w14:paraId="46BD66D4" w14:textId="77777777" w:rsidR="00D32BFC" w:rsidRPr="00D32BFC" w:rsidRDefault="00D32BFC" w:rsidP="002E55E3">
      <w:pPr>
        <w:pStyle w:val="Akapitzlist"/>
        <w:numPr>
          <w:ilvl w:val="0"/>
          <w:numId w:val="52"/>
        </w:numPr>
        <w:spacing w:after="160" w:line="271" w:lineRule="auto"/>
        <w:ind w:left="0" w:firstLine="0"/>
        <w:contextualSpacing/>
        <w:jc w:val="both"/>
        <w:rPr>
          <w:rFonts w:ascii="Arial" w:hAnsi="Arial" w:cs="Arial"/>
          <w:sz w:val="22"/>
          <w:szCs w:val="22"/>
        </w:rPr>
      </w:pPr>
      <w:r w:rsidRPr="00D32BFC">
        <w:rPr>
          <w:rFonts w:ascii="Arial" w:hAnsi="Arial" w:cs="Arial"/>
          <w:sz w:val="22"/>
          <w:szCs w:val="22"/>
        </w:rPr>
        <w:t xml:space="preserve">Wykonawca zgłosi gotowość do odbioru końcowego robót, wysyłając zawiadomienie za pośrednictwem poczty elektronicznej, używając danych, o których mowa w § 4 ust. 1 pkt. 1 umowy. Gotowość do odbioru oznacza, że Wykonawca wykonał roboty budowlane, o których mowa w § 1 ust. 1 umowy, oraz skompletował dokumentację powykonawczą, o której mowa   </w:t>
      </w:r>
      <w:bookmarkStart w:id="9" w:name="_Hlk198123838"/>
      <w:r w:rsidRPr="00D32BFC">
        <w:rPr>
          <w:rFonts w:ascii="Arial" w:hAnsi="Arial" w:cs="Arial"/>
          <w:sz w:val="22"/>
          <w:szCs w:val="22"/>
        </w:rPr>
        <w:t xml:space="preserve">w </w:t>
      </w:r>
      <w:bookmarkStart w:id="10" w:name="_Hlk198123653"/>
      <w:r w:rsidRPr="00D32BFC">
        <w:rPr>
          <w:rFonts w:ascii="Arial" w:hAnsi="Arial" w:cs="Arial"/>
          <w:sz w:val="22"/>
          <w:szCs w:val="22"/>
        </w:rPr>
        <w:t>§ 1 ust. 6 umowy</w:t>
      </w:r>
      <w:bookmarkEnd w:id="10"/>
      <w:r w:rsidRPr="00D32BFC">
        <w:rPr>
          <w:rFonts w:ascii="Arial" w:hAnsi="Arial" w:cs="Arial"/>
          <w:sz w:val="22"/>
          <w:szCs w:val="22"/>
        </w:rPr>
        <w:t>.</w:t>
      </w:r>
      <w:bookmarkEnd w:id="9"/>
    </w:p>
    <w:p w14:paraId="6B1EB731" w14:textId="77777777" w:rsidR="00D32BFC" w:rsidRPr="00D32BFC" w:rsidRDefault="00D32BFC" w:rsidP="002E55E3">
      <w:pPr>
        <w:pStyle w:val="Akapitzlist"/>
        <w:numPr>
          <w:ilvl w:val="0"/>
          <w:numId w:val="52"/>
        </w:numPr>
        <w:spacing w:after="160" w:line="271" w:lineRule="auto"/>
        <w:ind w:left="0" w:firstLine="0"/>
        <w:contextualSpacing/>
        <w:jc w:val="both"/>
        <w:rPr>
          <w:rFonts w:ascii="Arial" w:hAnsi="Arial" w:cs="Arial"/>
          <w:sz w:val="22"/>
          <w:szCs w:val="22"/>
        </w:rPr>
      </w:pPr>
      <w:r w:rsidRPr="00D32BFC">
        <w:rPr>
          <w:rFonts w:ascii="Arial" w:hAnsi="Arial" w:cs="Arial"/>
          <w:sz w:val="22"/>
          <w:szCs w:val="22"/>
        </w:rPr>
        <w:t>Zamawiający dokona odbioru końcowego robót w terminie 14 dni roboczych od daty przystąpienia do odbioru.</w:t>
      </w:r>
    </w:p>
    <w:p w14:paraId="1466CD63" w14:textId="77777777" w:rsidR="00D32BFC" w:rsidRPr="00D32BFC" w:rsidRDefault="00D32BFC" w:rsidP="002E55E3">
      <w:pPr>
        <w:pStyle w:val="Akapitzlist"/>
        <w:numPr>
          <w:ilvl w:val="0"/>
          <w:numId w:val="52"/>
        </w:numPr>
        <w:spacing w:after="160" w:line="271" w:lineRule="auto"/>
        <w:ind w:left="0" w:firstLine="0"/>
        <w:contextualSpacing/>
        <w:jc w:val="both"/>
        <w:rPr>
          <w:rFonts w:ascii="Arial" w:hAnsi="Arial" w:cs="Arial"/>
          <w:sz w:val="22"/>
          <w:szCs w:val="22"/>
        </w:rPr>
      </w:pPr>
      <w:r w:rsidRPr="00D32BFC">
        <w:rPr>
          <w:rFonts w:ascii="Arial" w:hAnsi="Arial" w:cs="Arial"/>
          <w:sz w:val="22"/>
          <w:szCs w:val="22"/>
        </w:rPr>
        <w:t xml:space="preserve">Pozytywny odbiór robót końcowych przedmiotu umowy, o którym mowa w § 1 ust. 1 umowy, zostanie potwierdzony protokołem odbioru końcowego, podpisanym przez upoważnionych przedstawicieli Zamawiającego i Wykonawcy bez uwag i zastrzeżeń. </w:t>
      </w:r>
    </w:p>
    <w:p w14:paraId="46E208BC" w14:textId="77777777" w:rsidR="00D32BFC" w:rsidRPr="00D32BFC" w:rsidRDefault="00D32BFC" w:rsidP="002E55E3">
      <w:pPr>
        <w:pStyle w:val="Default"/>
        <w:numPr>
          <w:ilvl w:val="0"/>
          <w:numId w:val="52"/>
        </w:numPr>
        <w:spacing w:after="100" w:line="271" w:lineRule="auto"/>
        <w:ind w:left="0" w:firstLine="0"/>
        <w:jc w:val="both"/>
        <w:rPr>
          <w:color w:val="auto"/>
          <w:sz w:val="22"/>
          <w:szCs w:val="22"/>
        </w:rPr>
      </w:pPr>
      <w:r w:rsidRPr="00D32BFC">
        <w:rPr>
          <w:color w:val="auto"/>
          <w:sz w:val="22"/>
          <w:szCs w:val="22"/>
        </w:rPr>
        <w:t>W protokole o którym mowa w ust. 5 powyżej Zamawiający potwierdzi przekazanie przez Wykonawcę dokumentacji, o której mowa w § 1 ust. 6 umowy.</w:t>
      </w:r>
    </w:p>
    <w:p w14:paraId="6875EFDB" w14:textId="77777777" w:rsidR="00D32BFC" w:rsidRPr="00D32BFC" w:rsidRDefault="00D32BFC" w:rsidP="002E55E3">
      <w:pPr>
        <w:pStyle w:val="Default"/>
        <w:numPr>
          <w:ilvl w:val="0"/>
          <w:numId w:val="52"/>
        </w:numPr>
        <w:spacing w:after="100" w:line="271" w:lineRule="auto"/>
        <w:ind w:left="0" w:firstLine="0"/>
        <w:jc w:val="both"/>
        <w:rPr>
          <w:color w:val="auto"/>
          <w:sz w:val="22"/>
          <w:szCs w:val="22"/>
        </w:rPr>
      </w:pPr>
      <w:r w:rsidRPr="00D32BFC">
        <w:rPr>
          <w:color w:val="auto"/>
          <w:sz w:val="22"/>
          <w:szCs w:val="22"/>
        </w:rPr>
        <w:t xml:space="preserve">W przypadku stwierdzenia przez Zamawiającego w protokole wskazanym w ust. 5 zastrzeżeń – uwag do przedmiotu umowy, Wykonawca zobowiązany jest do usunięcia na własny koszt </w:t>
      </w:r>
    </w:p>
    <w:p w14:paraId="0F7FA36A" w14:textId="77777777" w:rsidR="00D32BFC" w:rsidRPr="00D32BFC" w:rsidRDefault="00D32BFC" w:rsidP="00D32BFC">
      <w:pPr>
        <w:pStyle w:val="Default"/>
        <w:spacing w:after="100" w:line="271" w:lineRule="auto"/>
        <w:jc w:val="both"/>
        <w:rPr>
          <w:color w:val="auto"/>
          <w:sz w:val="22"/>
          <w:szCs w:val="22"/>
        </w:rPr>
      </w:pPr>
      <w:r w:rsidRPr="00D32BFC">
        <w:rPr>
          <w:color w:val="auto"/>
          <w:sz w:val="22"/>
          <w:szCs w:val="22"/>
        </w:rPr>
        <w:t>zastrzeżeń Zamawiającego w terminie określonym przez Zamawiającego, nie dłuższym jednak niż 7 dni.</w:t>
      </w:r>
    </w:p>
    <w:p w14:paraId="2EACE0D7" w14:textId="77777777" w:rsidR="00D32BFC" w:rsidRPr="00D32BFC" w:rsidRDefault="00D32BFC" w:rsidP="002E55E3">
      <w:pPr>
        <w:pStyle w:val="Default"/>
        <w:numPr>
          <w:ilvl w:val="0"/>
          <w:numId w:val="52"/>
        </w:numPr>
        <w:spacing w:after="100" w:line="271" w:lineRule="auto"/>
        <w:ind w:left="0" w:firstLine="0"/>
        <w:jc w:val="both"/>
        <w:rPr>
          <w:color w:val="auto"/>
          <w:sz w:val="22"/>
          <w:szCs w:val="22"/>
        </w:rPr>
      </w:pPr>
      <w:r w:rsidRPr="00D32BFC">
        <w:rPr>
          <w:color w:val="auto"/>
          <w:sz w:val="22"/>
          <w:szCs w:val="22"/>
        </w:rPr>
        <w:t>W przypadku nie usunięcia w wyznaczonym terminie zgłoszonych zastrzeżeń – uwag, stanowić to będzie  podstawę do naliczenia kary umownej, o której mowa w  § 8 ust. 1 pkt. 1 umowy.</w:t>
      </w:r>
    </w:p>
    <w:p w14:paraId="393A6EF3"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6</w:t>
      </w:r>
    </w:p>
    <w:p w14:paraId="11BF27C3"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Wynagrodzenie i warunki jego płatności</w:t>
      </w:r>
    </w:p>
    <w:p w14:paraId="6D652241"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 prawidłowe wykonanie przedmiotu umowy, Wykonawcy przysługuje wynagrodzenie                              w wysokości netto: …...….PLN (słownie: …...... i …./100), powiększone o kwotę podatku VAT                  w wysokości : …........PLN (słownie: …...... i …./100), w związku z czym wysokość </w:t>
      </w:r>
      <w:r w:rsidRPr="00D32BFC">
        <w:rPr>
          <w:rFonts w:ascii="Arial" w:hAnsi="Arial" w:cs="Arial"/>
          <w:sz w:val="22"/>
          <w:szCs w:val="22"/>
          <w:lang w:eastAsia="ar-SA"/>
        </w:rPr>
        <w:lastRenderedPageBreak/>
        <w:t>wynagrodzenia brutto: …...(słownie: …...... i …./100). Wynagrodzenie ustalono na podstawie oferty Wykonawcy.</w:t>
      </w:r>
    </w:p>
    <w:p w14:paraId="5BDFFD37"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Wynagrodzenie, o którym mowa w ust. 1 powyżej obejmuje i wyczerpuje całość należności, jaką Zamawiający zobowiązany jest zapłacić Wykonawcy z tytułu wykonania przedmiotu umowy.</w:t>
      </w:r>
    </w:p>
    <w:p w14:paraId="3B020C82"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Wykonawca oświadcza, że jest podatnikiem podatku VAT, uprawnionym do wystawienia faktury VAT. Numer NIP wykonawcy: ........................................................................................................... </w:t>
      </w:r>
    </w:p>
    <w:p w14:paraId="58A6B5C9"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Wykonawca wskazuje rachunek bankowy właściwy do zapłaty wynagrodzenia  ………………………………………………………………………………………………………..</w:t>
      </w:r>
    </w:p>
    <w:p w14:paraId="0E98C2B4" w14:textId="77777777" w:rsidR="00D32BFC" w:rsidRPr="00D32BFC" w:rsidRDefault="00D32BFC" w:rsidP="00D32BFC">
      <w:pPr>
        <w:widowControl w:val="0"/>
        <w:numPr>
          <w:ilvl w:val="0"/>
          <w:numId w:val="40"/>
        </w:numPr>
        <w:tabs>
          <w:tab w:val="left" w:pos="717"/>
        </w:tabs>
        <w:suppressAutoHyphens/>
        <w:autoSpaceDE w:val="0"/>
        <w:autoSpaceDN w:val="0"/>
        <w:spacing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Rozliczenie między stronami za wykonanie przedmiotu umowy, będzie następować na podstawie faktury końcowej wystawionej przez Wykonawcę, na podstawie protokołu odbioru, o którym mowa w § 5 ust. 5 umowy, podpisanego przez upoważnionych przedstawicieli Zamawiającego                  </w:t>
      </w:r>
    </w:p>
    <w:p w14:paraId="15722F56" w14:textId="77777777" w:rsidR="00D32BFC" w:rsidRPr="00D32BFC" w:rsidRDefault="00D32BFC" w:rsidP="00D32BFC">
      <w:pPr>
        <w:widowControl w:val="0"/>
        <w:tabs>
          <w:tab w:val="left" w:pos="717"/>
        </w:tabs>
        <w:suppressAutoHyphens/>
        <w:autoSpaceDE w:val="0"/>
        <w:autoSpaceDN w:val="0"/>
        <w:spacing w:line="271" w:lineRule="auto"/>
        <w:jc w:val="both"/>
        <w:rPr>
          <w:rFonts w:ascii="Arial" w:hAnsi="Arial" w:cs="Arial"/>
          <w:sz w:val="22"/>
          <w:szCs w:val="22"/>
          <w:lang w:eastAsia="ar-SA"/>
        </w:rPr>
      </w:pPr>
      <w:r w:rsidRPr="00D32BFC">
        <w:rPr>
          <w:rFonts w:ascii="Arial" w:hAnsi="Arial" w:cs="Arial"/>
          <w:sz w:val="22"/>
          <w:szCs w:val="22"/>
          <w:lang w:eastAsia="ar-SA"/>
        </w:rPr>
        <w:t>i Wykonawcy bez uwag i zastrzeżeń.</w:t>
      </w:r>
    </w:p>
    <w:p w14:paraId="588EB5B5"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Zapłata wynagrodzenia Wykonawcy nastąpi w terminie do 30 dni od daty otrzymania przez zamawiającego prawidłowo wystawionej faktury VAT, na numer rachunku bankowego wskazanego w umowie. Za datę zapłaty uważa się dzień, w którym Zamawiający zleci bankowi wykonanie przelewu. </w:t>
      </w:r>
    </w:p>
    <w:p w14:paraId="75DDB4D2" w14:textId="77777777" w:rsidR="00D32BFC" w:rsidRPr="00D32BFC" w:rsidRDefault="00D32BFC" w:rsidP="00D32BFC">
      <w:pPr>
        <w:pStyle w:val="Akapitzlist"/>
        <w:numPr>
          <w:ilvl w:val="0"/>
          <w:numId w:val="40"/>
        </w:numPr>
        <w:spacing w:after="16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 przypadku realizacji przedmiotu umowy z udziałem podwykonawców do faktury Wykonawca jest zobowiązany dołączyć oświadczenia wszystkich Podwykonawców, że Wykonawca dokonał zapłaty wszelkich należności wynikających z zawartych umów z tytułu realizacji przedmiotu umowy.</w:t>
      </w:r>
    </w:p>
    <w:p w14:paraId="556ED4D9"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Prawidłowo wystawiona faktura powinna zawierać numer umowy, na podstawie której jest wystawiana. </w:t>
      </w:r>
    </w:p>
    <w:p w14:paraId="17E86CB7"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napToGrid w:val="0"/>
          <w:sz w:val="22"/>
          <w:szCs w:val="22"/>
          <w:lang w:eastAsia="ar-SA"/>
        </w:rPr>
        <w:t>Wykonawca wystawi fakturę zgodnie z danymi:</w:t>
      </w:r>
    </w:p>
    <w:p w14:paraId="4A9F60D4" w14:textId="77777777" w:rsidR="00D32BFC" w:rsidRPr="00D32BFC" w:rsidRDefault="00D32BFC" w:rsidP="00D32BFC">
      <w:pPr>
        <w:suppressAutoHyphens/>
        <w:spacing w:line="271" w:lineRule="auto"/>
        <w:contextualSpacing/>
        <w:jc w:val="both"/>
        <w:rPr>
          <w:rFonts w:ascii="Arial" w:hAnsi="Arial" w:cs="Arial"/>
          <w:sz w:val="22"/>
          <w:szCs w:val="22"/>
          <w:lang w:eastAsia="ar-SA"/>
        </w:rPr>
      </w:pPr>
      <w:r w:rsidRPr="00D32BFC">
        <w:rPr>
          <w:rFonts w:ascii="Arial" w:hAnsi="Arial" w:cs="Arial"/>
          <w:sz w:val="22"/>
          <w:szCs w:val="22"/>
          <w:lang w:eastAsia="ar-SA"/>
        </w:rPr>
        <w:t>Powiat Wołomiński,</w:t>
      </w:r>
    </w:p>
    <w:p w14:paraId="5F526F45" w14:textId="77777777" w:rsidR="00D32BFC" w:rsidRPr="00D32BFC" w:rsidRDefault="00D32BFC" w:rsidP="00D32BFC">
      <w:pPr>
        <w:suppressAutoHyphens/>
        <w:spacing w:line="271" w:lineRule="auto"/>
        <w:contextualSpacing/>
        <w:jc w:val="both"/>
        <w:rPr>
          <w:rFonts w:ascii="Arial" w:hAnsi="Arial" w:cs="Arial"/>
          <w:sz w:val="22"/>
          <w:szCs w:val="22"/>
          <w:lang w:eastAsia="ar-SA"/>
        </w:rPr>
      </w:pPr>
      <w:r w:rsidRPr="00D32BFC">
        <w:rPr>
          <w:rFonts w:ascii="Arial" w:hAnsi="Arial" w:cs="Arial"/>
          <w:sz w:val="22"/>
          <w:szCs w:val="22"/>
          <w:lang w:eastAsia="ar-SA"/>
        </w:rPr>
        <w:t xml:space="preserve">adres: 05-200 Wołomin, ul. Prądzyńskiego 3, </w:t>
      </w:r>
    </w:p>
    <w:p w14:paraId="78838421" w14:textId="77777777" w:rsidR="00D32BFC" w:rsidRPr="00D32BFC" w:rsidRDefault="00D32BFC" w:rsidP="00D32BFC">
      <w:pPr>
        <w:suppressAutoHyphens/>
        <w:spacing w:line="271" w:lineRule="auto"/>
        <w:contextualSpacing/>
        <w:jc w:val="both"/>
        <w:rPr>
          <w:rFonts w:ascii="Arial" w:hAnsi="Arial" w:cs="Arial"/>
          <w:sz w:val="22"/>
          <w:szCs w:val="22"/>
          <w:lang w:eastAsia="ar-SA"/>
        </w:rPr>
      </w:pPr>
      <w:r w:rsidRPr="00D32BFC">
        <w:rPr>
          <w:rFonts w:ascii="Arial" w:hAnsi="Arial" w:cs="Arial"/>
          <w:sz w:val="22"/>
          <w:szCs w:val="22"/>
          <w:lang w:eastAsia="ar-SA"/>
        </w:rPr>
        <w:t>NIP: 125-094-06-09, REGON: 01-32-69-344.</w:t>
      </w:r>
    </w:p>
    <w:p w14:paraId="6870CC90" w14:textId="77777777" w:rsidR="00D32BFC" w:rsidRPr="00D32BFC" w:rsidRDefault="00D32BFC" w:rsidP="00D32BFC">
      <w:pPr>
        <w:numPr>
          <w:ilvl w:val="0"/>
          <w:numId w:val="40"/>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Faktury / faktury korygujące  mogą być dostarczane :</w:t>
      </w:r>
    </w:p>
    <w:p w14:paraId="4A64A3C7" w14:textId="77777777" w:rsidR="00D32BFC" w:rsidRPr="00D32BFC" w:rsidRDefault="00D32BFC" w:rsidP="002E55E3">
      <w:pPr>
        <w:numPr>
          <w:ilvl w:val="0"/>
          <w:numId w:val="49"/>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 sposób tradycyjny – w formie papierowej do kancelarii Starostwa Powiatowego                                   w Wołominie, ul. Prądzyńskiego 3, 05-200 Wołomin lub</w:t>
      </w:r>
    </w:p>
    <w:p w14:paraId="11EBDF9D" w14:textId="77777777" w:rsidR="00D32BFC" w:rsidRPr="00D32BFC" w:rsidRDefault="00D32BFC" w:rsidP="002E55E3">
      <w:pPr>
        <w:numPr>
          <w:ilvl w:val="0"/>
          <w:numId w:val="49"/>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 xml:space="preserve">za pośrednictwem poczty elektronicznej  - w formacie PDF na adres e-mail </w:t>
      </w:r>
      <w:hyperlink r:id="rId33" w:history="1">
        <w:r w:rsidRPr="00D32BFC">
          <w:rPr>
            <w:rFonts w:ascii="Arial" w:hAnsi="Arial" w:cs="Arial"/>
            <w:color w:val="0000FF"/>
            <w:sz w:val="22"/>
            <w:szCs w:val="22"/>
            <w:u w:val="single"/>
            <w:lang w:eastAsia="ar-SA"/>
          </w:rPr>
          <w:t>kancelaria@powiat-wolominski.pl</w:t>
        </w:r>
      </w:hyperlink>
    </w:p>
    <w:p w14:paraId="20EE471B" w14:textId="77777777" w:rsidR="00D32BFC" w:rsidRPr="00D32BFC" w:rsidRDefault="00D32BFC" w:rsidP="00D32BFC">
      <w:pPr>
        <w:suppressAutoHyphens/>
        <w:spacing w:line="271" w:lineRule="auto"/>
        <w:contextualSpacing/>
        <w:jc w:val="both"/>
        <w:rPr>
          <w:rFonts w:ascii="Arial" w:hAnsi="Arial" w:cs="Arial"/>
          <w:sz w:val="22"/>
          <w:szCs w:val="22"/>
          <w:lang w:eastAsia="ar-SA"/>
        </w:rPr>
      </w:pPr>
    </w:p>
    <w:p w14:paraId="702A8BB5" w14:textId="77777777" w:rsidR="00D32BFC" w:rsidRPr="00D32BFC" w:rsidRDefault="00D32BFC" w:rsidP="00D32BFC">
      <w:pPr>
        <w:numPr>
          <w:ilvl w:val="0"/>
          <w:numId w:val="40"/>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 xml:space="preserve">Wykonawca oświadcza, że faktury, będą przesyłane z następującego adresu e-mail : </w:t>
      </w:r>
      <w:r w:rsidRPr="00D32BFC">
        <w:rPr>
          <w:rFonts w:ascii="Arial" w:hAnsi="Arial" w:cs="Arial"/>
          <w:color w:val="0000FF"/>
          <w:sz w:val="22"/>
          <w:szCs w:val="22"/>
          <w:u w:val="single"/>
          <w:lang w:eastAsia="ar-SA"/>
        </w:rPr>
        <w:t>..................................</w:t>
      </w:r>
      <w:r w:rsidRPr="00D32BFC">
        <w:rPr>
          <w:rFonts w:ascii="Arial" w:hAnsi="Arial" w:cs="Arial"/>
          <w:sz w:val="22"/>
          <w:szCs w:val="22"/>
          <w:lang w:eastAsia="ar-SA"/>
        </w:rPr>
        <w:t xml:space="preserve"> , jednocześnie Wykonawca zobowiązuje się poinformować Zamawiającego na piśmie o każdej zmianie wskazanego wyżej adresu e-mail.</w:t>
      </w:r>
    </w:p>
    <w:p w14:paraId="2B3E81BC" w14:textId="77777777" w:rsidR="00D32BFC" w:rsidRPr="00D32BFC" w:rsidRDefault="00D32BFC" w:rsidP="00D32BFC">
      <w:pPr>
        <w:numPr>
          <w:ilvl w:val="0"/>
          <w:numId w:val="40"/>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Za datę dostarczenia faktury w formie papierowej przyjmuje się datę wpływu faktury do kancelarii Starostwa Powiatowego w Wołominie.</w:t>
      </w:r>
    </w:p>
    <w:p w14:paraId="1803E131" w14:textId="77777777" w:rsidR="00D32BFC" w:rsidRPr="00D32BFC" w:rsidRDefault="00D32BFC" w:rsidP="00D32BFC">
      <w:pPr>
        <w:numPr>
          <w:ilvl w:val="0"/>
          <w:numId w:val="40"/>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Za moment dostarczenia faktury za pośrednictwem poczty elektronicznej uznaje się moment zarejestrowania wysyłki na serwerze Starostwa.</w:t>
      </w:r>
    </w:p>
    <w:p w14:paraId="67E2CABF"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Zamawiający oświadcza, że będzie dokonywał płatności za przedmiot umowy                                               z zastosowaniem mechanizmu podzielonej płatności oraz oświadcza, że wskazany w ust. 4 rachunek bankowy jest rachunkiem rozliczeniowym służącym wyłącznie do celów rozliczeń z tytułu prowadzonej przez niego działalności gospodarczej oraz  jest rachunkiem bankowym </w:t>
      </w:r>
      <w:r w:rsidRPr="00D32BFC">
        <w:rPr>
          <w:rFonts w:ascii="Arial" w:hAnsi="Arial" w:cs="Arial"/>
          <w:sz w:val="22"/>
          <w:szCs w:val="22"/>
          <w:lang w:eastAsia="ar-SA"/>
        </w:rPr>
        <w:lastRenderedPageBreak/>
        <w:t>wskazanym jako rachunek bankowy Wykonawcy na tzw. białej liście podatników VAT w rozumieniu art. 96b ust. 3 pkt 13 ustawy z dnia 11 marca 2004 r. o podatku od towarów i usług.</w:t>
      </w:r>
    </w:p>
    <w:p w14:paraId="0288F933" w14:textId="77777777" w:rsidR="00D32BFC" w:rsidRPr="00D32BFC" w:rsidRDefault="00D32BFC" w:rsidP="00D32BFC">
      <w:pPr>
        <w:numPr>
          <w:ilvl w:val="0"/>
          <w:numId w:val="40"/>
        </w:numPr>
        <w:suppressAutoHyphens/>
        <w:spacing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Wykonawca nie może dokonać cesji żadnych praw i roszczeń lub przeniesienia obowiązków wynikających z umowy na rzecz osoby trzeciej bez uprzedniej pisemnej zgody Zamawiającego.</w:t>
      </w:r>
    </w:p>
    <w:p w14:paraId="5BCCDE03" w14:textId="77777777" w:rsidR="00D32BFC" w:rsidRPr="00D32BFC" w:rsidRDefault="00D32BFC" w:rsidP="00D32BFC">
      <w:pPr>
        <w:numPr>
          <w:ilvl w:val="0"/>
          <w:numId w:val="40"/>
        </w:numPr>
        <w:suppressAutoHyphens/>
        <w:spacing w:before="120" w:line="271" w:lineRule="auto"/>
        <w:ind w:left="0" w:firstLine="0"/>
        <w:jc w:val="both"/>
        <w:rPr>
          <w:rFonts w:ascii="Arial" w:hAnsi="Arial" w:cs="Arial"/>
          <w:b/>
          <w:sz w:val="22"/>
          <w:szCs w:val="22"/>
          <w:lang w:eastAsia="ar-SA"/>
        </w:rPr>
      </w:pPr>
      <w:r w:rsidRPr="00D32BFC">
        <w:rPr>
          <w:rFonts w:ascii="Arial" w:eastAsia="Calibri" w:hAnsi="Arial" w:cs="Arial"/>
          <w:sz w:val="22"/>
          <w:szCs w:val="22"/>
        </w:rPr>
        <w:t xml:space="preserve">Zamawiający oświadcza, że w myśl art. 4c ustawy z dnia 8 marca 2013 roku </w:t>
      </w:r>
      <w:r w:rsidRPr="00D32BFC">
        <w:rPr>
          <w:rFonts w:ascii="Arial" w:eastAsia="Calibri" w:hAnsi="Arial" w:cs="Arial"/>
          <w:sz w:val="22"/>
          <w:szCs w:val="22"/>
        </w:rPr>
        <w:br/>
        <w:t>o przeciwdziałaniu nadmiernym opóźnieniom w transakcjach posiada status dużego przedsiębiorcy</w:t>
      </w:r>
    </w:p>
    <w:p w14:paraId="5D6DF3AE"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7</w:t>
      </w:r>
    </w:p>
    <w:p w14:paraId="5E2A3BD7"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Zabezpieczenie należytego wykonania umowy</w:t>
      </w:r>
    </w:p>
    <w:p w14:paraId="15469AF3"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Wykonawca zobowiązany jest do wniesienia zabezpieczenia należytego wykonania umowy zwanego dalej zabezpieczeniem.</w:t>
      </w:r>
    </w:p>
    <w:p w14:paraId="50B308B6"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Zabezpieczenie służy pokryciu roszczeń z tytułu niewykonania lub nienależytego wykonania umowy.</w:t>
      </w:r>
    </w:p>
    <w:p w14:paraId="7F61FCF0"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Wykonawca jest zobowiązany wnieść zabezpieczenie, w wysokości 5 % wynagrodzenia umownego brutto, o którym mowa w § 6 ust. 1 umowy tj. kwotę …………………….… zł (słownie:……………………………………………), przed zawarciem umowy.</w:t>
      </w:r>
    </w:p>
    <w:p w14:paraId="6D3186AF"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Zabezpieczenie może być wnoszone według wyboru Wykonawcy w jednej lub kilku formach wskazanych w art. 450 ust. 1 ustawy </w:t>
      </w:r>
      <w:proofErr w:type="spellStart"/>
      <w:r w:rsidRPr="00D32BFC">
        <w:rPr>
          <w:rFonts w:ascii="Arial" w:hAnsi="Arial" w:cs="Arial"/>
          <w:sz w:val="22"/>
          <w:szCs w:val="22"/>
          <w:lang w:eastAsia="ar-SA"/>
        </w:rPr>
        <w:t>Pzp</w:t>
      </w:r>
      <w:proofErr w:type="spellEnd"/>
      <w:r w:rsidRPr="00D32BFC">
        <w:rPr>
          <w:rFonts w:ascii="Arial" w:hAnsi="Arial" w:cs="Arial"/>
          <w:sz w:val="22"/>
          <w:szCs w:val="22"/>
          <w:lang w:eastAsia="ar-SA"/>
        </w:rPr>
        <w:t>.</w:t>
      </w:r>
    </w:p>
    <w:p w14:paraId="2008DF63"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Zamawiający nie wyraża zgody na wniesienie zabezpieczenia w formach wskazanych w art. 450 ust. 2 ustawy </w:t>
      </w:r>
      <w:proofErr w:type="spellStart"/>
      <w:r w:rsidRPr="00D32BFC">
        <w:rPr>
          <w:rFonts w:ascii="Arial" w:hAnsi="Arial" w:cs="Arial"/>
          <w:sz w:val="22"/>
          <w:szCs w:val="22"/>
          <w:lang w:eastAsia="ar-SA"/>
        </w:rPr>
        <w:t>Pzp</w:t>
      </w:r>
      <w:proofErr w:type="spellEnd"/>
      <w:r w:rsidRPr="00D32BFC">
        <w:rPr>
          <w:rFonts w:ascii="Arial" w:hAnsi="Arial" w:cs="Arial"/>
          <w:sz w:val="22"/>
          <w:szCs w:val="22"/>
          <w:lang w:eastAsia="ar-SA"/>
        </w:rPr>
        <w:t>.</w:t>
      </w:r>
    </w:p>
    <w:p w14:paraId="0F6E9D87"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Zamawiający nie wyraża zgody na tworzenie zabezpieczenia przez potrącenia z należności za częściowo wykonane świadczenia. </w:t>
      </w:r>
    </w:p>
    <w:p w14:paraId="219DFF3D"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Do zmiany formy zabezpieczenia w trakcie realizacji umowy stosuje się  art. 451 ustawy </w:t>
      </w:r>
      <w:proofErr w:type="spellStart"/>
      <w:r w:rsidRPr="00D32BFC">
        <w:rPr>
          <w:rFonts w:ascii="Arial" w:hAnsi="Arial" w:cs="Arial"/>
          <w:sz w:val="22"/>
          <w:szCs w:val="22"/>
          <w:lang w:eastAsia="ar-SA"/>
        </w:rPr>
        <w:t>Pzp</w:t>
      </w:r>
      <w:proofErr w:type="spellEnd"/>
      <w:r w:rsidRPr="00D32BFC">
        <w:rPr>
          <w:rFonts w:ascii="Arial" w:hAnsi="Arial" w:cs="Arial"/>
          <w:sz w:val="22"/>
          <w:szCs w:val="22"/>
          <w:lang w:eastAsia="ar-SA"/>
        </w:rPr>
        <w:t>.</w:t>
      </w:r>
    </w:p>
    <w:p w14:paraId="45558DAB"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Zamawiający zwróci zabezpieczenie w następujących terminach:</w:t>
      </w:r>
    </w:p>
    <w:p w14:paraId="79F63E14" w14:textId="73DF9270" w:rsidR="00D32BFC" w:rsidRPr="00283731" w:rsidRDefault="00283731" w:rsidP="00283731">
      <w:pPr>
        <w:suppressAutoHyphens/>
        <w:spacing w:before="120" w:line="271" w:lineRule="auto"/>
        <w:jc w:val="both"/>
        <w:rPr>
          <w:rFonts w:ascii="Arial" w:hAnsi="Arial" w:cs="Arial"/>
          <w:color w:val="000000" w:themeColor="text1"/>
          <w:sz w:val="22"/>
          <w:szCs w:val="22"/>
          <w:lang w:eastAsia="ar-SA"/>
        </w:rPr>
      </w:pPr>
      <w:r w:rsidRPr="00283731">
        <w:rPr>
          <w:rFonts w:ascii="Arial" w:hAnsi="Arial" w:cs="Arial"/>
          <w:color w:val="000000" w:themeColor="text1"/>
          <w:sz w:val="22"/>
          <w:szCs w:val="22"/>
          <w:lang w:eastAsia="ar-SA"/>
        </w:rPr>
        <w:t xml:space="preserve">- </w:t>
      </w:r>
      <w:r w:rsidR="00D32BFC" w:rsidRPr="00283731">
        <w:rPr>
          <w:rFonts w:ascii="Arial" w:hAnsi="Arial" w:cs="Arial"/>
          <w:color w:val="000000" w:themeColor="text1"/>
          <w:sz w:val="22"/>
          <w:szCs w:val="22"/>
          <w:lang w:eastAsia="ar-SA"/>
        </w:rPr>
        <w:t>70% wysokości zabezpieczenia w terminie 30 dni od dnia podpisania protokołu odbioru końcowego, o którym mowa w § 5 ust. 5 umowy;</w:t>
      </w:r>
    </w:p>
    <w:p w14:paraId="76B88C5C" w14:textId="552187E3" w:rsidR="00D32BFC" w:rsidRPr="00283731" w:rsidRDefault="00283731" w:rsidP="00283731">
      <w:pPr>
        <w:suppressAutoHyphens/>
        <w:spacing w:before="120" w:line="271" w:lineRule="auto"/>
        <w:jc w:val="both"/>
        <w:rPr>
          <w:rFonts w:ascii="Arial" w:hAnsi="Arial" w:cs="Arial"/>
          <w:color w:val="000000" w:themeColor="text1"/>
          <w:sz w:val="22"/>
          <w:szCs w:val="22"/>
          <w:lang w:eastAsia="ar-SA"/>
        </w:rPr>
      </w:pPr>
      <w:r w:rsidRPr="00283731">
        <w:rPr>
          <w:rFonts w:ascii="Arial" w:hAnsi="Arial" w:cs="Arial"/>
          <w:color w:val="000000" w:themeColor="text1"/>
          <w:sz w:val="22"/>
          <w:szCs w:val="22"/>
          <w:lang w:eastAsia="ar-SA"/>
        </w:rPr>
        <w:t xml:space="preserve">- </w:t>
      </w:r>
      <w:r w:rsidR="00D32BFC" w:rsidRPr="00283731">
        <w:rPr>
          <w:rFonts w:ascii="Arial" w:hAnsi="Arial" w:cs="Arial"/>
          <w:color w:val="000000" w:themeColor="text1"/>
          <w:sz w:val="22"/>
          <w:szCs w:val="22"/>
          <w:lang w:eastAsia="ar-SA"/>
        </w:rPr>
        <w:t>30% wysokości zabezpieczenia w terminie 15 dni od dnia, w którym upływa okres rękojmi,                            o którym mowa w § 9 ust. 2 umowy.</w:t>
      </w:r>
    </w:p>
    <w:p w14:paraId="20ED9272"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Zabezpieczenie wnoszone w formie pieniężnej powinno zostać wpłacone przelewem na rachunek bankowy zamawiającego w banku: ………….. numer rachunku: ……………………………. tytuł przelewu: ………………………………………………………….</w:t>
      </w:r>
    </w:p>
    <w:p w14:paraId="5517DDFA"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w:t>
      </w:r>
    </w:p>
    <w:p w14:paraId="0FABB35D"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90CADB5" w14:textId="0756A1DA"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670D811" w14:textId="77777777" w:rsidR="00D32BFC" w:rsidRPr="00D32BFC" w:rsidRDefault="00D32BFC" w:rsidP="002E55E3">
      <w:pPr>
        <w:numPr>
          <w:ilvl w:val="0"/>
          <w:numId w:val="46"/>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Wypłata, o której mowa w ust. 14, następuje nie później niż w ostatnim dniu ważności dotychczasowego zabezpieczenia.  </w:t>
      </w:r>
    </w:p>
    <w:p w14:paraId="321DB973"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8</w:t>
      </w:r>
    </w:p>
    <w:p w14:paraId="3960503D"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Kary umowne</w:t>
      </w:r>
    </w:p>
    <w:p w14:paraId="3EF2F75F" w14:textId="77777777" w:rsidR="00D32BFC" w:rsidRPr="00D32BFC" w:rsidRDefault="00D32BFC" w:rsidP="00D32BFC">
      <w:pPr>
        <w:numPr>
          <w:ilvl w:val="0"/>
          <w:numId w:val="41"/>
        </w:numPr>
        <w:suppressAutoHyphens/>
        <w:spacing w:before="120" w:line="271" w:lineRule="auto"/>
        <w:ind w:left="0" w:firstLine="0"/>
        <w:jc w:val="both"/>
        <w:rPr>
          <w:rFonts w:ascii="Arial" w:hAnsi="Arial" w:cs="Arial"/>
          <w:sz w:val="22"/>
          <w:szCs w:val="22"/>
          <w:lang w:eastAsia="ar-SA"/>
        </w:rPr>
      </w:pPr>
      <w:bookmarkStart w:id="11" w:name="_Hlk63159478"/>
      <w:r w:rsidRPr="00D32BFC">
        <w:rPr>
          <w:rFonts w:ascii="Arial" w:hAnsi="Arial" w:cs="Arial"/>
          <w:sz w:val="22"/>
          <w:szCs w:val="22"/>
          <w:lang w:eastAsia="ar-SA"/>
        </w:rPr>
        <w:t>Wykonawca zapłaci Zamawiającemu kary umowne:</w:t>
      </w:r>
    </w:p>
    <w:p w14:paraId="0A08CEBB" w14:textId="77777777" w:rsidR="00D32BFC" w:rsidRPr="00D32BFC" w:rsidRDefault="00D32BFC" w:rsidP="002E55E3">
      <w:pPr>
        <w:pStyle w:val="Akapitzlist"/>
        <w:numPr>
          <w:ilvl w:val="0"/>
          <w:numId w:val="57"/>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z tytułu pozostawania przez Wykonawcę w zwłoce względem terminu wykonania przedmiotu umowy o którym mowa w § 2 umowy, a także nie usunięcia w wyznaczonym terminie zgłoszonych zastrzeżeń, o których mowa w § 5 ust. 7 umowy, w wysokości 0,5 % wynagrodzenia netto wskazanego w § 6 ust. 1 za każdy rozpoczęty dzień zwłoki,</w:t>
      </w:r>
    </w:p>
    <w:p w14:paraId="0EEF9FE6" w14:textId="77777777" w:rsidR="00D32BFC" w:rsidRPr="00D32BFC" w:rsidRDefault="00D32BFC" w:rsidP="002E55E3">
      <w:pPr>
        <w:pStyle w:val="Akapitzlist"/>
        <w:numPr>
          <w:ilvl w:val="0"/>
          <w:numId w:val="57"/>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z tytułu pozostawania przez Wykonawcę w zwłoce względem terminu, o którym mowa                 w §  9 ust. 6 umowy w wysokości 0,5 % wynagrodzenia netto wskazanego w § 6 ust. 1 umowy za każdy rozpoczęty dzień zwłoki,</w:t>
      </w:r>
    </w:p>
    <w:p w14:paraId="19D5E45E" w14:textId="77777777" w:rsidR="00D32BFC" w:rsidRPr="00D32BFC" w:rsidRDefault="00D32BFC" w:rsidP="002E55E3">
      <w:pPr>
        <w:pStyle w:val="Akapitzlist"/>
        <w:numPr>
          <w:ilvl w:val="0"/>
          <w:numId w:val="57"/>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z tytułu odstąpienia od umowy przez Zamawiającego z przyczyn, za które odpowiedzialność ponosi Wykonawca w wysokości 20% wynagrodzenia netto wskazanego w § 6 ust. 1 umowy.</w:t>
      </w:r>
    </w:p>
    <w:p w14:paraId="3DA6AB43" w14:textId="77777777" w:rsidR="00D32BFC" w:rsidRPr="00D32BFC" w:rsidRDefault="00D32BFC" w:rsidP="002E55E3">
      <w:pPr>
        <w:pStyle w:val="Akapitzlist"/>
        <w:numPr>
          <w:ilvl w:val="0"/>
          <w:numId w:val="57"/>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 przypadku innego niż określone w pkt 1 i 2 przypadku nienależytego wykonania umowy,                 w wysokości 10% wynagrodzenia netto wskazanego w § 6 ust. 1 umowy za każdy stwierdzony przypadek nienależytego wykonania umowy.</w:t>
      </w:r>
    </w:p>
    <w:p w14:paraId="3E04FD43" w14:textId="77777777" w:rsidR="00D32BFC" w:rsidRPr="00D32BFC" w:rsidRDefault="00D32BFC" w:rsidP="002E55E3">
      <w:pPr>
        <w:pStyle w:val="Akapitzlist"/>
        <w:numPr>
          <w:ilvl w:val="0"/>
          <w:numId w:val="57"/>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 xml:space="preserve">z tytułu odstąpienia od umowy (w części), przez Zamawiającego z przyczyn za które odpowiedzialność ponosi  Wykonawca w wysokości 20 % wynagrodzenia netto za część przedmiotu umowy, której dotyczy odstąpienie. </w:t>
      </w:r>
    </w:p>
    <w:p w14:paraId="6074B799" w14:textId="77777777" w:rsidR="00D32BFC" w:rsidRPr="00D32BFC" w:rsidRDefault="00D32BFC" w:rsidP="00D32BFC">
      <w:pPr>
        <w:pStyle w:val="Akapitzlist"/>
        <w:numPr>
          <w:ilvl w:val="0"/>
          <w:numId w:val="41"/>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Kary umowne określone w ust. 1 podlegają łączeniu.</w:t>
      </w:r>
    </w:p>
    <w:p w14:paraId="07D0F32E" w14:textId="50E4A531" w:rsidR="00D32BFC" w:rsidRPr="00D32BFC" w:rsidRDefault="00D32BFC" w:rsidP="00D32BFC">
      <w:pPr>
        <w:numPr>
          <w:ilvl w:val="0"/>
          <w:numId w:val="41"/>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Łączna maksymalna wysokość kar umownych, które mogą dochodzić strony wynosi 30% wynagrodzenia wskazanego w § 6 ust.1 umowy.</w:t>
      </w:r>
    </w:p>
    <w:p w14:paraId="760DE8D9" w14:textId="77777777" w:rsidR="00D32BFC" w:rsidRPr="00D32BFC" w:rsidRDefault="00D32BFC" w:rsidP="00D32BFC">
      <w:pPr>
        <w:numPr>
          <w:ilvl w:val="0"/>
          <w:numId w:val="41"/>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Strony mają prawo dochodzenia na zasadach ogólnych odszkodowania przewyższającego wysokość zastrzeżonych kar umownych.</w:t>
      </w:r>
    </w:p>
    <w:p w14:paraId="0EAAD56E" w14:textId="77777777" w:rsidR="00D32BFC" w:rsidRPr="00D32BFC" w:rsidRDefault="00D32BFC" w:rsidP="00D32BFC">
      <w:pPr>
        <w:pStyle w:val="Akapitzlist"/>
        <w:numPr>
          <w:ilvl w:val="0"/>
          <w:numId w:val="41"/>
        </w:numPr>
        <w:suppressAutoHyphens/>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Wykonawca wyraża zgodę na potrącenie kar umownych z wynagrodzenia umownego, a jeśli potrącenie nie będzie możliwe zobowiązuje się do zapłaty kary umownej w terminie 7 dni licząc od dnia Zawiadomienia o naliczeniu kary.</w:t>
      </w:r>
    </w:p>
    <w:p w14:paraId="4ACA9588" w14:textId="77777777" w:rsidR="00D32BFC" w:rsidRPr="00D32BFC" w:rsidRDefault="00D32BFC" w:rsidP="00D32BFC">
      <w:pPr>
        <w:numPr>
          <w:ilvl w:val="0"/>
          <w:numId w:val="41"/>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Zapłata kar umownych nie zwalnia wykonawcy z wypełnienia innych obowiązków wynikających z umowy.</w:t>
      </w:r>
      <w:bookmarkEnd w:id="11"/>
    </w:p>
    <w:p w14:paraId="58D76190" w14:textId="77777777" w:rsidR="00D32BFC" w:rsidRPr="00D32BFC" w:rsidRDefault="00D32BFC" w:rsidP="00D32BFC">
      <w:pPr>
        <w:suppressAutoHyphens/>
        <w:spacing w:before="360" w:line="271" w:lineRule="auto"/>
        <w:jc w:val="center"/>
        <w:rPr>
          <w:rFonts w:ascii="Arial" w:hAnsi="Arial" w:cs="Arial"/>
          <w:b/>
          <w:sz w:val="22"/>
          <w:szCs w:val="22"/>
          <w:lang w:eastAsia="ar-SA"/>
        </w:rPr>
      </w:pPr>
      <w:bookmarkStart w:id="12" w:name="_Hlk126578783"/>
      <w:r w:rsidRPr="00D32BFC">
        <w:rPr>
          <w:rFonts w:ascii="Arial" w:hAnsi="Arial" w:cs="Arial"/>
          <w:b/>
          <w:sz w:val="22"/>
          <w:szCs w:val="22"/>
          <w:lang w:eastAsia="ar-SA"/>
        </w:rPr>
        <w:t>§ 9</w:t>
      </w:r>
      <w:bookmarkEnd w:id="12"/>
    </w:p>
    <w:p w14:paraId="59C6C560"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Gwarancja i rękojmia</w:t>
      </w:r>
    </w:p>
    <w:p w14:paraId="398EDB94" w14:textId="60145CD9"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bookmarkStart w:id="13" w:name="_Hlk63160374"/>
      <w:r w:rsidRPr="00D32BFC">
        <w:rPr>
          <w:rFonts w:ascii="Arial" w:hAnsi="Arial" w:cs="Arial"/>
          <w:sz w:val="22"/>
          <w:szCs w:val="22"/>
          <w:lang w:eastAsia="ar-SA"/>
        </w:rPr>
        <w:t>Wykonawca udziela Zamawiającemu gwarancji jakości na przedmiot umowy obejmujący roboty budowlane, o których mowa w § 1 ust. 2 umowy wraz z infrastrukturą towarzyszącą – na okres ……………... miesięcy od dnia podpisania protokołu odbioru końcowego, o którym mowa w § 5 ust. 5 umowy;</w:t>
      </w:r>
    </w:p>
    <w:p w14:paraId="388A7F3A" w14:textId="77777777"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lastRenderedPageBreak/>
        <w:t>Okres rękojmi na roboty budowlane, o których mowa w § 1 ust. 2 umowy, wynosi ………….. miesięcy od dnia podpisania protokołu odbioru końcowego, o którym mowa w § 5 ust. 5 umowy.</w:t>
      </w:r>
    </w:p>
    <w:p w14:paraId="343FB255" w14:textId="77777777"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Dokumentem gwarancyjnym w rozumieniu art. 577² Kodeksu cywilnego  jest  niniejsza umowa. </w:t>
      </w:r>
    </w:p>
    <w:p w14:paraId="0AA92DB1" w14:textId="2B3794F3"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Jeżeli z powodu wad, które ujawnią się w okresie gwarancji i rękojmi, osoby trzecie wystąpią z roszczeniami o naprawienie szkody, której przyczyną powstania była wada, Wykonawca poniesie wszelkie koszty związane z naprawą szkody.</w:t>
      </w:r>
    </w:p>
    <w:p w14:paraId="174A855E" w14:textId="77777777"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O powstałych w okresie gwarancji i rękojmi wadach lub usterkach, Zamawiający powiadomi Wykonawcę na piśmie, niezwłocznie po powzięciu takiej informacji.</w:t>
      </w:r>
    </w:p>
    <w:p w14:paraId="20EB251E" w14:textId="77777777"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w:t>
      </w:r>
    </w:p>
    <w:p w14:paraId="77FBABB0" w14:textId="449FFBF2"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 razie nieusunięcia przez Wykonawcę wad i usterek w wyznaczonym terminie, Zamawiający usunie je na koszt Wykonawcy, z zachowaniem swoich praw wynikających z gwarancji lub rękojmi. Zamawiający pisemnie powiadomi Wykonawcę o skorzystaniu z powyższego uprawnienia.</w:t>
      </w:r>
      <w:r>
        <w:rPr>
          <w:rFonts w:ascii="Arial" w:hAnsi="Arial" w:cs="Arial"/>
          <w:sz w:val="22"/>
          <w:szCs w:val="22"/>
          <w:lang w:eastAsia="ar-SA"/>
        </w:rPr>
        <w:t xml:space="preserve"> </w:t>
      </w:r>
      <w:r w:rsidRPr="00D32BFC">
        <w:rPr>
          <w:rFonts w:ascii="Arial" w:hAnsi="Arial" w:cs="Arial"/>
          <w:sz w:val="22"/>
          <w:szCs w:val="22"/>
          <w:lang w:eastAsia="ar-SA"/>
        </w:rPr>
        <w:t>W takim przypadku pełną należność za wykonane roboty Zamawiający ma prawo potrącić z kwoty wniesionej przez Wykonawcę zabezpieczenia należytego wykonania umowy, o którym mowa w § 7 umowy.</w:t>
      </w:r>
    </w:p>
    <w:p w14:paraId="672D9D2F" w14:textId="0C3CB0C1" w:rsidR="00D32BFC" w:rsidRPr="00D32BFC" w:rsidRDefault="00D32BFC" w:rsidP="002E55E3">
      <w:pPr>
        <w:numPr>
          <w:ilvl w:val="0"/>
          <w:numId w:val="47"/>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Wykonawca usuwa zgłoszone w okresie gwarancji i rękojmi wady i usterki w ramach wynagrodzenia, o którym mowa w § 6 ust. 1 umowy.</w:t>
      </w:r>
    </w:p>
    <w:p w14:paraId="5BF412DA" w14:textId="77777777" w:rsidR="00D32BFC" w:rsidRPr="00D32BFC" w:rsidRDefault="00D32BFC" w:rsidP="00D32BFC">
      <w:pPr>
        <w:suppressAutoHyphens/>
        <w:spacing w:before="360" w:line="271" w:lineRule="auto"/>
        <w:jc w:val="center"/>
        <w:rPr>
          <w:rFonts w:ascii="Arial" w:hAnsi="Arial" w:cs="Arial"/>
          <w:b/>
          <w:sz w:val="22"/>
          <w:szCs w:val="22"/>
          <w:lang w:eastAsia="ar-SA"/>
        </w:rPr>
      </w:pPr>
      <w:bookmarkStart w:id="14" w:name="_Hlk126578836"/>
      <w:bookmarkEnd w:id="13"/>
      <w:r w:rsidRPr="00D32BFC">
        <w:rPr>
          <w:rFonts w:ascii="Arial" w:hAnsi="Arial" w:cs="Arial"/>
          <w:b/>
          <w:sz w:val="22"/>
          <w:szCs w:val="22"/>
          <w:lang w:eastAsia="ar-SA"/>
        </w:rPr>
        <w:t>§ 10</w:t>
      </w:r>
    </w:p>
    <w:p w14:paraId="3D841BEC" w14:textId="77777777" w:rsidR="00D32BFC" w:rsidRPr="00D32BFC" w:rsidRDefault="00D32BFC" w:rsidP="00D32BFC">
      <w:pPr>
        <w:pStyle w:val="Default"/>
        <w:spacing w:after="100" w:line="271" w:lineRule="auto"/>
        <w:jc w:val="center"/>
        <w:rPr>
          <w:color w:val="auto"/>
          <w:sz w:val="22"/>
          <w:szCs w:val="22"/>
        </w:rPr>
      </w:pPr>
      <w:r w:rsidRPr="00D32BFC">
        <w:rPr>
          <w:b/>
          <w:bCs/>
          <w:color w:val="auto"/>
          <w:sz w:val="22"/>
          <w:szCs w:val="22"/>
        </w:rPr>
        <w:t>Odstąpienie od umowy</w:t>
      </w:r>
    </w:p>
    <w:p w14:paraId="103007B3" w14:textId="77777777" w:rsidR="00D32BFC" w:rsidRPr="00D32BFC" w:rsidRDefault="00D32BFC" w:rsidP="002E55E3">
      <w:pPr>
        <w:pStyle w:val="Default"/>
        <w:numPr>
          <w:ilvl w:val="1"/>
          <w:numId w:val="55"/>
        </w:numPr>
        <w:spacing w:after="100" w:line="271" w:lineRule="auto"/>
        <w:ind w:left="0" w:firstLine="0"/>
        <w:jc w:val="both"/>
        <w:rPr>
          <w:color w:val="auto"/>
          <w:sz w:val="22"/>
          <w:szCs w:val="22"/>
        </w:rPr>
      </w:pPr>
      <w:r w:rsidRPr="00D32BFC">
        <w:rPr>
          <w:color w:val="auto"/>
          <w:sz w:val="22"/>
          <w:szCs w:val="22"/>
        </w:rPr>
        <w:t>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części umowy do dnia odstąpienia.</w:t>
      </w:r>
    </w:p>
    <w:p w14:paraId="1DA42523" w14:textId="77777777" w:rsidR="00D32BFC" w:rsidRPr="00D32BFC" w:rsidRDefault="00D32BFC" w:rsidP="002E55E3">
      <w:pPr>
        <w:pStyle w:val="Default"/>
        <w:numPr>
          <w:ilvl w:val="0"/>
          <w:numId w:val="55"/>
        </w:numPr>
        <w:spacing w:after="100" w:line="271" w:lineRule="auto"/>
        <w:ind w:left="0" w:firstLine="0"/>
        <w:jc w:val="both"/>
        <w:rPr>
          <w:color w:val="auto"/>
          <w:sz w:val="22"/>
          <w:szCs w:val="22"/>
        </w:rPr>
      </w:pPr>
      <w:r w:rsidRPr="00D32BFC">
        <w:rPr>
          <w:color w:val="auto"/>
          <w:sz w:val="22"/>
          <w:szCs w:val="22"/>
        </w:rPr>
        <w:t>Zamawiający, niezależnie od uprawnień przysługujących mu na podstawie przepisów prawa oraz innych postanowień umowy, może nadto odstąpić od umowy w całości lub w części                         z przyczyn dotyczących Wykonawcy w terminie do 30 dni od dowiedzenia się o zaistnieniu podstawy odstąpienia w razie:</w:t>
      </w:r>
    </w:p>
    <w:p w14:paraId="3D3171A7" w14:textId="77777777" w:rsidR="00D32BFC" w:rsidRPr="00D32BFC" w:rsidRDefault="00D32BFC" w:rsidP="002E55E3">
      <w:pPr>
        <w:pStyle w:val="Default"/>
        <w:numPr>
          <w:ilvl w:val="0"/>
          <w:numId w:val="56"/>
        </w:numPr>
        <w:spacing w:after="100" w:line="271" w:lineRule="auto"/>
        <w:ind w:left="0" w:firstLine="0"/>
        <w:jc w:val="both"/>
        <w:rPr>
          <w:color w:val="auto"/>
          <w:sz w:val="22"/>
          <w:szCs w:val="22"/>
        </w:rPr>
      </w:pPr>
      <w:r w:rsidRPr="00D32BFC">
        <w:rPr>
          <w:color w:val="auto"/>
          <w:sz w:val="22"/>
          <w:szCs w:val="22"/>
        </w:rPr>
        <w:t>zwłoki ze strony Wykonawcy w wykonaniu całości lub części przedmiotu umowy o więcej, niż 21 dni, bez wyznaczenia terminu dodatkowego do spełnienia świadczenia,</w:t>
      </w:r>
    </w:p>
    <w:p w14:paraId="2CE1E784" w14:textId="77777777" w:rsidR="00D32BFC" w:rsidRPr="00D32BFC" w:rsidRDefault="00D32BFC" w:rsidP="002E55E3">
      <w:pPr>
        <w:pStyle w:val="Default"/>
        <w:numPr>
          <w:ilvl w:val="0"/>
          <w:numId w:val="56"/>
        </w:numPr>
        <w:spacing w:after="100" w:line="271" w:lineRule="auto"/>
        <w:ind w:left="0" w:firstLine="0"/>
        <w:jc w:val="both"/>
        <w:rPr>
          <w:color w:val="auto"/>
          <w:sz w:val="22"/>
          <w:szCs w:val="22"/>
        </w:rPr>
      </w:pPr>
      <w:r w:rsidRPr="00D32BFC">
        <w:rPr>
          <w:color w:val="auto"/>
          <w:sz w:val="22"/>
          <w:szCs w:val="22"/>
        </w:rPr>
        <w:t>zostanie wszczęte postępowanie egzekucyjne przeciwko Wykonawcy lub zgłoszony zostanie wniosek o otwarcie postępowania likwidacyjnego Wykonawcy, jeśli wszczęcie tych postępowań lub złożenie tych wniosków stwarza w ocenie Zamawiającego ryzyko niewykonania lub nienależytego wykonania umowy przez Wykonawcę,</w:t>
      </w:r>
    </w:p>
    <w:p w14:paraId="717B703E" w14:textId="77777777" w:rsidR="00D32BFC" w:rsidRPr="00D32BFC" w:rsidRDefault="00D32BFC" w:rsidP="002E55E3">
      <w:pPr>
        <w:pStyle w:val="Default"/>
        <w:numPr>
          <w:ilvl w:val="0"/>
          <w:numId w:val="56"/>
        </w:numPr>
        <w:spacing w:after="100" w:line="271" w:lineRule="auto"/>
        <w:ind w:left="0" w:firstLine="0"/>
        <w:jc w:val="both"/>
        <w:rPr>
          <w:color w:val="auto"/>
          <w:sz w:val="22"/>
          <w:szCs w:val="22"/>
        </w:rPr>
      </w:pPr>
      <w:r w:rsidRPr="00D32BFC">
        <w:rPr>
          <w:color w:val="auto"/>
          <w:sz w:val="22"/>
          <w:szCs w:val="22"/>
        </w:rPr>
        <w:t xml:space="preserve">wystąpił po stronie Wykonawcy brak zdolności do czynności prawnych lub brak w składzie organów lub brak zdolności kontynuowania realizacji zamówienia, w tym z uwagi na zaangażowanie zasobów technicznych lub zawodowych Wykonawcy w inne przedsięwzięcia </w:t>
      </w:r>
      <w:r w:rsidRPr="00D32BFC">
        <w:rPr>
          <w:color w:val="auto"/>
          <w:sz w:val="22"/>
          <w:szCs w:val="22"/>
        </w:rPr>
        <w:lastRenderedPageBreak/>
        <w:t>gospodarcze Wykonawcy, co w ocenie Zamawiającego stwarza ryzyko opóźnień w wykonaniu Umowy, względnie ryzyko niewykonania lub nienależytego wykonania Umowy przez Wykonawcę.</w:t>
      </w:r>
    </w:p>
    <w:p w14:paraId="278DEAB1" w14:textId="77777777" w:rsidR="00D32BFC" w:rsidRPr="00D32BFC" w:rsidRDefault="00D32BFC" w:rsidP="002E55E3">
      <w:pPr>
        <w:pStyle w:val="Default"/>
        <w:numPr>
          <w:ilvl w:val="0"/>
          <w:numId w:val="56"/>
        </w:numPr>
        <w:spacing w:after="100" w:line="271" w:lineRule="auto"/>
        <w:ind w:left="0" w:firstLine="0"/>
        <w:jc w:val="both"/>
        <w:rPr>
          <w:color w:val="auto"/>
          <w:sz w:val="22"/>
          <w:szCs w:val="22"/>
        </w:rPr>
      </w:pPr>
      <w:r w:rsidRPr="00D32BFC">
        <w:rPr>
          <w:color w:val="auto"/>
          <w:sz w:val="22"/>
          <w:szCs w:val="22"/>
        </w:rPr>
        <w:t>Wykonawca w inny sposób niż wyżej wymienione rażąco zaniedbuje swoje obowiązki umowne, po uprzednim wyznaczeniu Wykonawcy dodatkowego, nie krótszego niż 10-dniowy terminu na usunięcie stwierdzonych uchybień z zastrzeżeniem rygoru odstąpienia od Umowy w razie nieusunięcia tych uchybień.</w:t>
      </w:r>
    </w:p>
    <w:p w14:paraId="0A715EFF" w14:textId="60BD222A" w:rsidR="00D32BFC" w:rsidRPr="00D32BFC" w:rsidRDefault="00D32BFC" w:rsidP="002E55E3">
      <w:pPr>
        <w:pStyle w:val="Default"/>
        <w:numPr>
          <w:ilvl w:val="0"/>
          <w:numId w:val="55"/>
        </w:numPr>
        <w:spacing w:after="100" w:line="271" w:lineRule="auto"/>
        <w:ind w:left="0" w:firstLine="0"/>
        <w:jc w:val="both"/>
        <w:rPr>
          <w:color w:val="auto"/>
          <w:sz w:val="22"/>
          <w:szCs w:val="22"/>
        </w:rPr>
      </w:pPr>
      <w:r w:rsidRPr="00D32BFC">
        <w:rPr>
          <w:color w:val="auto"/>
          <w:sz w:val="22"/>
          <w:szCs w:val="22"/>
        </w:rPr>
        <w:t xml:space="preserve">W razie stwierdzenia przez Zamawiającego zaistnienia okoliczności, o których mowa w ust. 2 niniejszego paragrafu Zamawiający może nakazać wstrzymanie Wykonawcy prac związanych  z realizacją przedmiotu umowy i powierzyć bez upoważnienia Sądu innemu podmiotowi przez siebie wybranemu wykonanie czynności, których Wykonawca w terminie nie wykonał lub zlecić innemu podmiotowi dokończenie wykonywania umowy w zakresie, w jakim nie została ona wykonana przez Wykonawcę, na jego koszt i ryzyko (wykonanie zastępcze Umowy). .Koszty wykonania zastępczego Zamawiający może według własnego wyboru potrącić z wynagrodzenia Wykonawcy lub dochodzić ich od Wykonawcy, przy czym strony ustalają, iż potrącenie będzie dopuszczalne przed faktycznym poniesieniem tych kosztów, po ich oszacowaniu przez Zamawiającego, w tym poprzez pozyskanie kosztorysów czy ofert na wykonanie prac w ramach wykonawstwa zastępczego.  </w:t>
      </w:r>
    </w:p>
    <w:p w14:paraId="3A56162F" w14:textId="77777777" w:rsidR="00D32BFC" w:rsidRPr="00D32BFC" w:rsidRDefault="00D32BFC" w:rsidP="002E55E3">
      <w:pPr>
        <w:pStyle w:val="Default"/>
        <w:numPr>
          <w:ilvl w:val="0"/>
          <w:numId w:val="55"/>
        </w:numPr>
        <w:spacing w:after="100" w:line="271" w:lineRule="auto"/>
        <w:ind w:left="0" w:firstLine="0"/>
        <w:jc w:val="both"/>
        <w:rPr>
          <w:color w:val="auto"/>
          <w:sz w:val="22"/>
          <w:szCs w:val="22"/>
        </w:rPr>
      </w:pPr>
      <w:r w:rsidRPr="00D32BFC">
        <w:rPr>
          <w:color w:val="auto"/>
          <w:sz w:val="22"/>
          <w:szCs w:val="22"/>
        </w:rPr>
        <w:t>Strony zgodnie ustalają, iż po złożeniu oświadczenia o odstąpieniu od umowy w części przez którąkolwiek ze stron, Wykonawca będzie zobowiązany podjąć wszelkie możliwe działania mające na celu zakończenie wykonywania umowy w zorganizowany i sprawny sposób umożliwiający zminimalizowanie niekorzystnych skutków odstąpienia. Następnie strony przystąpią do inwentaryzacji wykonanych prac wykonanych do dnia odstąpienia lub rozwiązania. Po zakończeniu inwentaryzacji, co strony potwierdzą sporządzeniem Protokołu Inwentaryzacji, Zamawiający zapłaci Wykonawcy część wynagrodzenia należnego mu na mocy umowy za zakres prac wykonany do dnia odstąpienia lub rozwiązania.</w:t>
      </w:r>
    </w:p>
    <w:p w14:paraId="139DCFBC" w14:textId="77777777" w:rsidR="00D32BFC" w:rsidRPr="00D32BFC" w:rsidRDefault="00D32BFC" w:rsidP="00D32BFC">
      <w:pPr>
        <w:pStyle w:val="Default"/>
        <w:spacing w:after="100" w:line="271" w:lineRule="auto"/>
        <w:jc w:val="both"/>
        <w:rPr>
          <w:color w:val="auto"/>
          <w:sz w:val="22"/>
          <w:szCs w:val="22"/>
        </w:rPr>
      </w:pPr>
    </w:p>
    <w:p w14:paraId="28371DCA" w14:textId="77777777" w:rsidR="00D32BFC" w:rsidRPr="00D32BFC" w:rsidRDefault="00D32BFC" w:rsidP="00D32BFC">
      <w:pPr>
        <w:pStyle w:val="Default"/>
        <w:spacing w:after="100" w:line="271" w:lineRule="auto"/>
        <w:jc w:val="center"/>
        <w:rPr>
          <w:color w:val="auto"/>
          <w:sz w:val="22"/>
          <w:szCs w:val="22"/>
        </w:rPr>
      </w:pPr>
      <w:r w:rsidRPr="00D32BFC">
        <w:rPr>
          <w:b/>
          <w:bCs/>
          <w:color w:val="auto"/>
          <w:sz w:val="22"/>
          <w:szCs w:val="22"/>
        </w:rPr>
        <w:t>§ 11</w:t>
      </w:r>
    </w:p>
    <w:p w14:paraId="657E9497" w14:textId="77777777" w:rsidR="00D32BFC" w:rsidRPr="00D32BFC" w:rsidRDefault="00D32BFC" w:rsidP="00D32BFC">
      <w:pPr>
        <w:pStyle w:val="Default"/>
        <w:spacing w:after="100" w:line="271" w:lineRule="auto"/>
        <w:jc w:val="center"/>
        <w:rPr>
          <w:sz w:val="22"/>
          <w:szCs w:val="22"/>
        </w:rPr>
      </w:pPr>
      <w:r w:rsidRPr="00D32BFC">
        <w:rPr>
          <w:b/>
          <w:bCs/>
          <w:sz w:val="22"/>
          <w:szCs w:val="22"/>
        </w:rPr>
        <w:t>Zmiany umowy</w:t>
      </w:r>
    </w:p>
    <w:p w14:paraId="44174643" w14:textId="77777777" w:rsidR="00D32BFC" w:rsidRPr="00D32BFC" w:rsidRDefault="00D32BFC" w:rsidP="002E55E3">
      <w:pPr>
        <w:pStyle w:val="Default"/>
        <w:numPr>
          <w:ilvl w:val="0"/>
          <w:numId w:val="53"/>
        </w:numPr>
        <w:spacing w:after="100" w:line="271" w:lineRule="auto"/>
        <w:ind w:left="0" w:firstLine="0"/>
        <w:jc w:val="both"/>
        <w:rPr>
          <w:sz w:val="22"/>
          <w:szCs w:val="22"/>
        </w:rPr>
      </w:pPr>
      <w:r w:rsidRPr="00D32BFC">
        <w:rPr>
          <w:sz w:val="22"/>
          <w:szCs w:val="22"/>
        </w:rPr>
        <w:t>Dopuszcza się możliwość dokonania zmian postanowień zawartej umowy w stosunku do treści oferty na podstawie, której dokonano wyboru Wykonawcy, w przypadku gdy zmiana taka nie jest istotna w rozumieniu art. 454 ust. 2 ustawy oraz w przypadku zaistnienia okoliczności określonych w 455 ust 1 i 2 ustawy Prawo zamówień publicznych (</w:t>
      </w:r>
      <w:proofErr w:type="spellStart"/>
      <w:r w:rsidRPr="00D32BFC">
        <w:rPr>
          <w:sz w:val="22"/>
          <w:szCs w:val="22"/>
        </w:rPr>
        <w:t>t.j</w:t>
      </w:r>
      <w:proofErr w:type="spellEnd"/>
      <w:r w:rsidRPr="00D32BFC">
        <w:rPr>
          <w:sz w:val="22"/>
          <w:szCs w:val="22"/>
        </w:rPr>
        <w:t xml:space="preserve">. Dz. U. z 2019 r. poz. 2019 z </w:t>
      </w:r>
      <w:proofErr w:type="spellStart"/>
      <w:r w:rsidRPr="00D32BFC">
        <w:rPr>
          <w:sz w:val="22"/>
          <w:szCs w:val="22"/>
        </w:rPr>
        <w:t>późn</w:t>
      </w:r>
      <w:proofErr w:type="spellEnd"/>
      <w:r w:rsidRPr="00D32BFC">
        <w:rPr>
          <w:sz w:val="22"/>
          <w:szCs w:val="22"/>
        </w:rPr>
        <w:t xml:space="preserve">. zm.). Zmiany umowy są dopuszczalne w szczególności w przypadku wystąpienia, co najmniej jednej z okoliczności wymienionych poniżej, w zakresie: </w:t>
      </w:r>
    </w:p>
    <w:p w14:paraId="4BEF5746" w14:textId="77777777" w:rsidR="00D32BFC" w:rsidRPr="00D32BFC" w:rsidRDefault="00D32BFC" w:rsidP="00D32BFC">
      <w:pPr>
        <w:pStyle w:val="Default"/>
        <w:spacing w:after="100" w:line="271" w:lineRule="auto"/>
        <w:jc w:val="both"/>
        <w:rPr>
          <w:b/>
          <w:bCs/>
          <w:sz w:val="22"/>
          <w:szCs w:val="22"/>
          <w:u w:val="single"/>
        </w:rPr>
      </w:pPr>
      <w:r w:rsidRPr="00D32BFC">
        <w:rPr>
          <w:b/>
          <w:bCs/>
          <w:sz w:val="22"/>
          <w:szCs w:val="22"/>
          <w:u w:val="single"/>
        </w:rPr>
        <w:t>1) Zmiany terminu realizacji zadania:</w:t>
      </w:r>
    </w:p>
    <w:p w14:paraId="37F3F797" w14:textId="77777777" w:rsidR="00D32BFC" w:rsidRPr="00D32BFC" w:rsidRDefault="00D32BFC" w:rsidP="002E55E3">
      <w:pPr>
        <w:pStyle w:val="Default"/>
        <w:numPr>
          <w:ilvl w:val="0"/>
          <w:numId w:val="60"/>
        </w:numPr>
        <w:spacing w:after="100" w:line="271" w:lineRule="auto"/>
        <w:ind w:left="0" w:firstLine="0"/>
        <w:jc w:val="both"/>
        <w:rPr>
          <w:sz w:val="22"/>
          <w:szCs w:val="22"/>
        </w:rPr>
      </w:pPr>
      <w:r w:rsidRPr="00D32BFC">
        <w:rPr>
          <w:sz w:val="22"/>
          <w:szCs w:val="22"/>
        </w:rPr>
        <w:t>konieczność zlecenia zamówień dodatkowych, w trybie zgodnym                                                                  z przepisami ustawy – Prawo zamówień publicznych,</w:t>
      </w:r>
    </w:p>
    <w:p w14:paraId="256E298F" w14:textId="77777777" w:rsidR="00D32BFC" w:rsidRPr="00D32BFC" w:rsidRDefault="00D32BFC" w:rsidP="002E55E3">
      <w:pPr>
        <w:pStyle w:val="Default"/>
        <w:numPr>
          <w:ilvl w:val="0"/>
          <w:numId w:val="60"/>
        </w:numPr>
        <w:spacing w:after="100" w:line="271" w:lineRule="auto"/>
        <w:ind w:left="0" w:firstLine="0"/>
        <w:jc w:val="both"/>
        <w:rPr>
          <w:sz w:val="22"/>
          <w:szCs w:val="22"/>
        </w:rPr>
      </w:pPr>
      <w:r w:rsidRPr="00D32BFC">
        <w:rPr>
          <w:sz w:val="22"/>
          <w:szCs w:val="22"/>
        </w:rPr>
        <w:t xml:space="preserve">zmiany przepisów powodujących konieczność innych rozwiązań niż zakładano w opisie przedmiotu zamówienia, zmiany przepisów powodujących konieczność uzyskania dokumentów, które te przepisy narzucają, </w:t>
      </w:r>
    </w:p>
    <w:p w14:paraId="0E3D144A" w14:textId="77777777" w:rsidR="00D32BFC" w:rsidRPr="00D32BFC" w:rsidRDefault="00D32BFC" w:rsidP="002E55E3">
      <w:pPr>
        <w:pStyle w:val="Default"/>
        <w:numPr>
          <w:ilvl w:val="0"/>
          <w:numId w:val="60"/>
        </w:numPr>
        <w:spacing w:after="100" w:line="271" w:lineRule="auto"/>
        <w:ind w:left="0" w:firstLine="0"/>
        <w:jc w:val="both"/>
        <w:rPr>
          <w:sz w:val="22"/>
          <w:szCs w:val="22"/>
        </w:rPr>
      </w:pPr>
      <w:r w:rsidRPr="00D32BFC">
        <w:rPr>
          <w:sz w:val="22"/>
          <w:szCs w:val="22"/>
        </w:rPr>
        <w:t xml:space="preserve">w przypadku natrafienia przez Wykonawcę na urządzenia uprzednio niezinwentaryzowane uniemożliwiające planowe wykonanie robót, </w:t>
      </w:r>
    </w:p>
    <w:p w14:paraId="58401D58" w14:textId="77777777" w:rsidR="00D32BFC" w:rsidRPr="00D32BFC" w:rsidRDefault="00D32BFC" w:rsidP="002E55E3">
      <w:pPr>
        <w:pStyle w:val="Default"/>
        <w:numPr>
          <w:ilvl w:val="0"/>
          <w:numId w:val="60"/>
        </w:numPr>
        <w:spacing w:after="100" w:line="271" w:lineRule="auto"/>
        <w:ind w:left="0" w:firstLine="0"/>
        <w:jc w:val="both"/>
        <w:rPr>
          <w:sz w:val="22"/>
          <w:szCs w:val="22"/>
        </w:rPr>
      </w:pPr>
      <w:r w:rsidRPr="00D32BFC">
        <w:rPr>
          <w:sz w:val="22"/>
          <w:szCs w:val="22"/>
        </w:rPr>
        <w:lastRenderedPageBreak/>
        <w:t>wystąpienie warunków atmosferycznych uniemożliwiających prowadzenie prac – zgodnie ze specyfikacjami technicznymi – o czas w jakim występowały te warunki.</w:t>
      </w:r>
    </w:p>
    <w:p w14:paraId="2EB2973B" w14:textId="77777777" w:rsidR="00D32BFC" w:rsidRPr="00D32BFC" w:rsidRDefault="00D32BFC" w:rsidP="00D32BFC">
      <w:pPr>
        <w:pStyle w:val="Default"/>
        <w:spacing w:after="100" w:line="271" w:lineRule="auto"/>
        <w:jc w:val="both"/>
        <w:rPr>
          <w:b/>
          <w:bCs/>
          <w:sz w:val="22"/>
          <w:szCs w:val="22"/>
          <w:u w:val="single"/>
        </w:rPr>
      </w:pPr>
      <w:r w:rsidRPr="00D32BFC">
        <w:rPr>
          <w:b/>
          <w:bCs/>
          <w:sz w:val="22"/>
          <w:szCs w:val="22"/>
          <w:u w:val="single"/>
        </w:rPr>
        <w:t xml:space="preserve">2) Zmian osobowych wynikających z: </w:t>
      </w:r>
    </w:p>
    <w:p w14:paraId="1460793E" w14:textId="77777777" w:rsidR="00D32BFC" w:rsidRPr="00D32BFC" w:rsidRDefault="00D32BFC" w:rsidP="002E55E3">
      <w:pPr>
        <w:pStyle w:val="Default"/>
        <w:numPr>
          <w:ilvl w:val="0"/>
          <w:numId w:val="61"/>
        </w:numPr>
        <w:spacing w:after="100" w:line="271" w:lineRule="auto"/>
        <w:ind w:left="0" w:firstLine="0"/>
        <w:jc w:val="both"/>
        <w:rPr>
          <w:sz w:val="22"/>
          <w:szCs w:val="22"/>
        </w:rPr>
      </w:pPr>
      <w:r w:rsidRPr="00D32BFC">
        <w:rPr>
          <w:sz w:val="22"/>
          <w:szCs w:val="22"/>
        </w:rPr>
        <w:t>zmiany osób realizujących zamówienie pod warunkiem, że osoby te będą spełniały   wymagania określone w SWZ,</w:t>
      </w:r>
    </w:p>
    <w:p w14:paraId="54180BF3" w14:textId="77777777" w:rsidR="00D32BFC" w:rsidRPr="00D32BFC" w:rsidRDefault="00D32BFC" w:rsidP="002E55E3">
      <w:pPr>
        <w:pStyle w:val="Default"/>
        <w:numPr>
          <w:ilvl w:val="0"/>
          <w:numId w:val="61"/>
        </w:numPr>
        <w:spacing w:after="100" w:line="271" w:lineRule="auto"/>
        <w:ind w:left="0" w:firstLine="0"/>
        <w:jc w:val="both"/>
        <w:rPr>
          <w:sz w:val="22"/>
          <w:szCs w:val="22"/>
        </w:rPr>
      </w:pPr>
      <w:r w:rsidRPr="00D32BFC">
        <w:rPr>
          <w:sz w:val="22"/>
          <w:szCs w:val="22"/>
        </w:rPr>
        <w:t xml:space="preserve">rozszerzenie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technologicznych                         w porównaniu do wskazanych w SWZ. Zmiana ta nie może dotyczyć części zamówienia, które zgodnie z SWZ muszą być wykonane przez Wykonawcę osobiście. </w:t>
      </w:r>
    </w:p>
    <w:p w14:paraId="398F4D9B" w14:textId="77777777" w:rsidR="00D32BFC" w:rsidRPr="00D32BFC" w:rsidRDefault="00D32BFC" w:rsidP="00D32BFC">
      <w:pPr>
        <w:pStyle w:val="Default"/>
        <w:spacing w:after="100" w:line="271" w:lineRule="auto"/>
        <w:jc w:val="both"/>
        <w:rPr>
          <w:b/>
          <w:bCs/>
          <w:sz w:val="22"/>
          <w:szCs w:val="22"/>
          <w:u w:val="single"/>
        </w:rPr>
      </w:pPr>
      <w:r w:rsidRPr="00D32BFC">
        <w:rPr>
          <w:b/>
          <w:bCs/>
          <w:sz w:val="22"/>
          <w:szCs w:val="22"/>
          <w:u w:val="single"/>
        </w:rPr>
        <w:t xml:space="preserve">3) Pozostałych zmian: </w:t>
      </w:r>
    </w:p>
    <w:p w14:paraId="49A11577" w14:textId="77777777"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 xml:space="preserve">koniecznością wykonania robót dodatkowych lub zamiennych, </w:t>
      </w:r>
    </w:p>
    <w:p w14:paraId="43C14E1F" w14:textId="77777777"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w każdym przypadku, gdy zmiana jest korzystna dla Zamawiającego (np.: powoduje skrócenie terminu realizacji umowy, zmniejszenie wartości zamówienia, zwiększenie użyteczności przedmiotu umowy),</w:t>
      </w:r>
    </w:p>
    <w:p w14:paraId="69DED792" w14:textId="77777777"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w przypadku urzędowej zmiany wysokości stawki podatku VAT,</w:t>
      </w:r>
    </w:p>
    <w:p w14:paraId="2500F3DA" w14:textId="77777777"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zmiany wysokości środków finansowych przeznaczonych na realizację umowy,</w:t>
      </w:r>
    </w:p>
    <w:p w14:paraId="3097B6AE" w14:textId="3E3C26D2"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obniżenie wynagrodzenia Wykonawcy, spowodowane rezygnacją przez Zamawiającego z realizacji części przedmiotu umowy. W takim przypadku wynagrodzenie przysługujące Wykonawcy zostanie pomniejszone, przy czym Zamawiający zapłaci za wszystkie spełnione świadczenia i udokumentowane koszty, które Wykonawca poniósł w związku z wynikającymi z umowy planowanymi świadczeniami,</w:t>
      </w:r>
    </w:p>
    <w:p w14:paraId="47480BCD" w14:textId="77777777" w:rsidR="00D32BFC" w:rsidRPr="00D32BFC" w:rsidRDefault="00D32BFC" w:rsidP="002E55E3">
      <w:pPr>
        <w:pStyle w:val="Default"/>
        <w:numPr>
          <w:ilvl w:val="0"/>
          <w:numId w:val="62"/>
        </w:numPr>
        <w:spacing w:after="100" w:line="271" w:lineRule="auto"/>
        <w:ind w:left="0" w:firstLine="0"/>
        <w:jc w:val="both"/>
        <w:rPr>
          <w:sz w:val="22"/>
          <w:szCs w:val="22"/>
        </w:rPr>
      </w:pPr>
      <w:r w:rsidRPr="00D32BFC">
        <w:rPr>
          <w:sz w:val="22"/>
          <w:szCs w:val="22"/>
        </w:rPr>
        <w:t>zmiany danych którejkolwiek ze stron umowy (np. zmiana siedziby, adresu i nazwy strony) związana z wewnętrzną reorganizacją w ramach prowadzonej działalności lub zmiana wynikająca z przekształcenia podmiotowego po stronie którejkolwiek ze stron umowy, np.                 W formie sukcesji uniwersalnej – wstąpienia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w:t>
      </w:r>
    </w:p>
    <w:p w14:paraId="31F9821A" w14:textId="77777777" w:rsidR="00D32BFC" w:rsidRPr="00D32BFC" w:rsidRDefault="00D32BFC" w:rsidP="002E55E3">
      <w:pPr>
        <w:pStyle w:val="Default"/>
        <w:numPr>
          <w:ilvl w:val="0"/>
          <w:numId w:val="62"/>
        </w:numPr>
        <w:spacing w:after="100" w:line="271" w:lineRule="auto"/>
        <w:ind w:left="0" w:firstLine="0"/>
        <w:jc w:val="both"/>
        <w:rPr>
          <w:color w:val="auto"/>
          <w:sz w:val="22"/>
          <w:szCs w:val="22"/>
        </w:rPr>
      </w:pPr>
      <w:r w:rsidRPr="00D32BFC">
        <w:rPr>
          <w:color w:val="auto"/>
          <w:sz w:val="22"/>
          <w:szCs w:val="22"/>
        </w:rPr>
        <w:t>w sytuacji braku możliwości przez Wykonawcę zrealizowania przedmiotu umowy,                                     z obiektywnych przyczyn niezależnych od Wykonawcy, w zakresie wynagrodzenia zaoferowanego w ofercie Wykonawcy, która stanowi załącznik do umowy, może wprowadzić zmiany treści umowy w zakresie zmiany o lepsze parametry techniczne, kluczowe dla Zamawiającego.</w:t>
      </w:r>
    </w:p>
    <w:p w14:paraId="4C00F5FD" w14:textId="77777777" w:rsidR="00D32BFC" w:rsidRPr="00D32BFC" w:rsidRDefault="00D32BFC" w:rsidP="002E55E3">
      <w:pPr>
        <w:pStyle w:val="Default"/>
        <w:numPr>
          <w:ilvl w:val="0"/>
          <w:numId w:val="45"/>
        </w:numPr>
        <w:spacing w:after="100" w:line="271" w:lineRule="auto"/>
        <w:ind w:left="0" w:firstLine="0"/>
        <w:jc w:val="both"/>
        <w:rPr>
          <w:sz w:val="22"/>
          <w:szCs w:val="22"/>
        </w:rPr>
      </w:pPr>
      <w:r w:rsidRPr="00D32BFC">
        <w:rPr>
          <w:sz w:val="22"/>
          <w:szCs w:val="22"/>
        </w:rPr>
        <w:t>Wszelkie zmiany i uzupełnienia niniejszej umowy wymagają dla swej ważności formy pisemnej pod rygorem nieważności.</w:t>
      </w:r>
    </w:p>
    <w:p w14:paraId="5BE9BCE1" w14:textId="77777777" w:rsidR="00D32BFC" w:rsidRPr="00D32BFC" w:rsidRDefault="00D32BFC" w:rsidP="002E55E3">
      <w:pPr>
        <w:pStyle w:val="Default"/>
        <w:numPr>
          <w:ilvl w:val="0"/>
          <w:numId w:val="45"/>
        </w:numPr>
        <w:spacing w:after="100" w:line="271" w:lineRule="auto"/>
        <w:ind w:left="0" w:firstLine="0"/>
        <w:jc w:val="both"/>
        <w:rPr>
          <w:sz w:val="22"/>
          <w:szCs w:val="22"/>
        </w:rPr>
      </w:pPr>
      <w:r w:rsidRPr="00D32BFC">
        <w:rPr>
          <w:sz w:val="22"/>
          <w:szCs w:val="22"/>
        </w:rPr>
        <w:t>W razie wątpliwości, przyjmuje się, że nie stanowią zmiany umowy następujące zmiany:</w:t>
      </w:r>
    </w:p>
    <w:p w14:paraId="30FFF901" w14:textId="77777777" w:rsidR="00D32BFC" w:rsidRPr="00D32BFC" w:rsidRDefault="00D32BFC" w:rsidP="002E55E3">
      <w:pPr>
        <w:pStyle w:val="Default"/>
        <w:numPr>
          <w:ilvl w:val="0"/>
          <w:numId w:val="54"/>
        </w:numPr>
        <w:spacing w:after="100" w:line="271" w:lineRule="auto"/>
        <w:ind w:left="0" w:firstLine="0"/>
        <w:jc w:val="both"/>
        <w:rPr>
          <w:sz w:val="22"/>
          <w:szCs w:val="22"/>
        </w:rPr>
      </w:pPr>
      <w:r w:rsidRPr="00D32BFC">
        <w:rPr>
          <w:sz w:val="22"/>
          <w:szCs w:val="22"/>
        </w:rPr>
        <w:t>danych związanych z obsługą administracyjno-organizacyjną umowy;</w:t>
      </w:r>
    </w:p>
    <w:p w14:paraId="6700591A" w14:textId="77777777" w:rsidR="00D32BFC" w:rsidRPr="00D32BFC" w:rsidRDefault="00D32BFC" w:rsidP="002E55E3">
      <w:pPr>
        <w:pStyle w:val="Default"/>
        <w:numPr>
          <w:ilvl w:val="0"/>
          <w:numId w:val="54"/>
        </w:numPr>
        <w:spacing w:after="100" w:line="271" w:lineRule="auto"/>
        <w:ind w:left="0" w:firstLine="0"/>
        <w:jc w:val="both"/>
        <w:rPr>
          <w:sz w:val="22"/>
          <w:szCs w:val="22"/>
        </w:rPr>
      </w:pPr>
      <w:r w:rsidRPr="00D32BFC">
        <w:rPr>
          <w:sz w:val="22"/>
          <w:szCs w:val="22"/>
        </w:rPr>
        <w:t>danych teleadresowych;</w:t>
      </w:r>
    </w:p>
    <w:p w14:paraId="13672E10" w14:textId="77777777" w:rsidR="00D32BFC" w:rsidRPr="00D32BFC" w:rsidRDefault="00D32BFC" w:rsidP="002E55E3">
      <w:pPr>
        <w:pStyle w:val="Default"/>
        <w:numPr>
          <w:ilvl w:val="0"/>
          <w:numId w:val="54"/>
        </w:numPr>
        <w:spacing w:after="100" w:line="271" w:lineRule="auto"/>
        <w:ind w:left="0" w:firstLine="0"/>
        <w:jc w:val="both"/>
        <w:rPr>
          <w:sz w:val="22"/>
          <w:szCs w:val="22"/>
        </w:rPr>
      </w:pPr>
      <w:r w:rsidRPr="00D32BFC">
        <w:rPr>
          <w:sz w:val="22"/>
          <w:szCs w:val="22"/>
        </w:rPr>
        <w:t>danych rejestrowych;</w:t>
      </w:r>
    </w:p>
    <w:p w14:paraId="785ED9B3" w14:textId="77777777" w:rsidR="00D32BFC" w:rsidRPr="00D32BFC" w:rsidRDefault="00D32BFC" w:rsidP="002E55E3">
      <w:pPr>
        <w:pStyle w:val="Default"/>
        <w:numPr>
          <w:ilvl w:val="0"/>
          <w:numId w:val="54"/>
        </w:numPr>
        <w:spacing w:after="100" w:line="271" w:lineRule="auto"/>
        <w:ind w:left="0" w:firstLine="0"/>
        <w:jc w:val="both"/>
        <w:rPr>
          <w:sz w:val="22"/>
          <w:szCs w:val="22"/>
        </w:rPr>
      </w:pPr>
      <w:r w:rsidRPr="00D32BFC">
        <w:rPr>
          <w:sz w:val="22"/>
          <w:szCs w:val="22"/>
        </w:rPr>
        <w:lastRenderedPageBreak/>
        <w:t>będące następstwem sukcesji uniwersalnej po jednej ze stron umowy.</w:t>
      </w:r>
    </w:p>
    <w:bookmarkEnd w:id="14"/>
    <w:p w14:paraId="69D2A993" w14:textId="77777777" w:rsidR="00D32BFC" w:rsidRPr="00D32BFC" w:rsidRDefault="00D32BFC" w:rsidP="00D32BFC">
      <w:pPr>
        <w:suppressAutoHyphens/>
        <w:spacing w:before="360" w:line="271" w:lineRule="auto"/>
        <w:jc w:val="center"/>
        <w:rPr>
          <w:rFonts w:ascii="Arial" w:hAnsi="Arial" w:cs="Arial"/>
          <w:b/>
          <w:sz w:val="22"/>
          <w:szCs w:val="22"/>
          <w:lang w:eastAsia="ar-SA"/>
        </w:rPr>
      </w:pPr>
      <w:r w:rsidRPr="00D32BFC">
        <w:rPr>
          <w:rFonts w:ascii="Arial" w:hAnsi="Arial" w:cs="Arial"/>
          <w:b/>
          <w:sz w:val="22"/>
          <w:szCs w:val="22"/>
          <w:lang w:eastAsia="ar-SA"/>
        </w:rPr>
        <w:t>§ 12</w:t>
      </w:r>
    </w:p>
    <w:p w14:paraId="51C06EDA" w14:textId="77777777" w:rsidR="00D32BFC" w:rsidRPr="00D32BFC" w:rsidRDefault="00D32BFC" w:rsidP="00D32BFC">
      <w:pPr>
        <w:suppressAutoHyphens/>
        <w:spacing w:line="271" w:lineRule="auto"/>
        <w:jc w:val="center"/>
        <w:rPr>
          <w:rFonts w:ascii="Arial" w:hAnsi="Arial" w:cs="Arial"/>
          <w:b/>
          <w:sz w:val="22"/>
          <w:szCs w:val="22"/>
          <w:lang w:eastAsia="ar-SA"/>
        </w:rPr>
      </w:pPr>
      <w:r w:rsidRPr="00D32BFC">
        <w:rPr>
          <w:rFonts w:ascii="Arial" w:hAnsi="Arial" w:cs="Arial"/>
          <w:b/>
          <w:sz w:val="22"/>
          <w:szCs w:val="22"/>
          <w:lang w:eastAsia="ar-SA"/>
        </w:rPr>
        <w:t>Postanowienia końcowe</w:t>
      </w:r>
    </w:p>
    <w:p w14:paraId="5E698419"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w:t>
      </w:r>
    </w:p>
    <w:p w14:paraId="10FDAA4C"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danych </w:t>
      </w:r>
      <w:proofErr w:type="spellStart"/>
      <w:r w:rsidRPr="00D32BFC">
        <w:rPr>
          <w:rFonts w:ascii="Arial" w:hAnsi="Arial" w:cs="Arial"/>
          <w:sz w:val="22"/>
          <w:szCs w:val="22"/>
          <w:lang w:eastAsia="ar-SA"/>
        </w:rPr>
        <w:t>Dz.Urz</w:t>
      </w:r>
      <w:proofErr w:type="spellEnd"/>
      <w:r w:rsidRPr="00D32BFC">
        <w:rPr>
          <w:rFonts w:ascii="Arial" w:hAnsi="Arial" w:cs="Arial"/>
          <w:sz w:val="22"/>
          <w:szCs w:val="22"/>
          <w:lang w:eastAsia="ar-SA"/>
        </w:rPr>
        <w:t>. UE L 119 z 4 maja 2016 r. zwanego dalej RODO), dla których administratorem danych jest Starosta Wołomiński.</w:t>
      </w:r>
    </w:p>
    <w:p w14:paraId="6E7AD8B5"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Zamawiający oświadcza, że realizuje obowiązki administratora danych osobowych określone                          w RODO także w zakresie dotyczącym danych osobowych wykonawcy  oraz jego pracowników.</w:t>
      </w:r>
    </w:p>
    <w:p w14:paraId="79D8934F"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Wszelkie spory powstałe w wyniku realizacji umowy podlegają rozpoznaniu przez sąd właściwy dla siedziby zamawiającego. </w:t>
      </w:r>
    </w:p>
    <w:p w14:paraId="04982BC6"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 xml:space="preserve">W zakresie nieuregulowanym umową zastosowanie mają przepisy Kodeksu cywilnego, ustawy </w:t>
      </w:r>
      <w:proofErr w:type="spellStart"/>
      <w:r w:rsidRPr="00D32BFC">
        <w:rPr>
          <w:rFonts w:ascii="Arial" w:hAnsi="Arial" w:cs="Arial"/>
          <w:sz w:val="22"/>
          <w:szCs w:val="22"/>
          <w:lang w:eastAsia="ar-SA"/>
        </w:rPr>
        <w:t>Pzp</w:t>
      </w:r>
      <w:proofErr w:type="spellEnd"/>
      <w:r w:rsidRPr="00D32BFC">
        <w:rPr>
          <w:rFonts w:ascii="Arial" w:hAnsi="Arial" w:cs="Arial"/>
          <w:sz w:val="22"/>
          <w:szCs w:val="22"/>
          <w:lang w:eastAsia="ar-SA"/>
        </w:rPr>
        <w:t>,, wraz z przepisami odrębnymi mogącymi mieć zastosowanie do przedmiotu umowy.</w:t>
      </w:r>
    </w:p>
    <w:p w14:paraId="5CD3F7F6"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sz w:val="22"/>
          <w:szCs w:val="22"/>
          <w:lang w:eastAsia="ar-SA"/>
        </w:rPr>
      </w:pPr>
      <w:r w:rsidRPr="00D32BFC">
        <w:rPr>
          <w:rFonts w:ascii="Arial" w:hAnsi="Arial" w:cs="Arial"/>
          <w:sz w:val="22"/>
          <w:szCs w:val="22"/>
          <w:lang w:eastAsia="ar-SA"/>
        </w:rPr>
        <w:t>Niniejsza umowa jest jawna i podlega udostępnieniu na zasadach określonych                                                      w przepisach o dostępie do informacji publicznej.</w:t>
      </w:r>
    </w:p>
    <w:p w14:paraId="4ADC7893" w14:textId="77777777" w:rsidR="00D32BFC" w:rsidRPr="00D32BFC" w:rsidRDefault="00D32BFC" w:rsidP="00D32BFC">
      <w:pPr>
        <w:numPr>
          <w:ilvl w:val="0"/>
          <w:numId w:val="42"/>
        </w:numPr>
        <w:suppressAutoHyphens/>
        <w:spacing w:before="120" w:line="271" w:lineRule="auto"/>
        <w:ind w:left="0" w:firstLine="0"/>
        <w:jc w:val="both"/>
        <w:rPr>
          <w:rFonts w:ascii="Arial" w:hAnsi="Arial" w:cs="Arial"/>
          <w:b/>
          <w:bCs/>
          <w:sz w:val="22"/>
          <w:szCs w:val="22"/>
          <w:lang w:eastAsia="ar-SA"/>
        </w:rPr>
      </w:pPr>
      <w:r w:rsidRPr="00D32BFC">
        <w:rPr>
          <w:rFonts w:ascii="Arial" w:hAnsi="Arial" w:cs="Arial"/>
          <w:b/>
          <w:bCs/>
          <w:sz w:val="22"/>
          <w:szCs w:val="22"/>
          <w:lang w:eastAsia="ar-SA"/>
        </w:rPr>
        <w:t>Integralną część umowy stanowią załączniki:</w:t>
      </w:r>
      <w:bookmarkStart w:id="15" w:name="_Hlk147840552"/>
    </w:p>
    <w:p w14:paraId="070A81F0" w14:textId="77777777" w:rsidR="00D32BFC" w:rsidRPr="00D32BFC" w:rsidRDefault="00D32BFC" w:rsidP="002E55E3">
      <w:pPr>
        <w:pStyle w:val="Akapitzlist"/>
        <w:numPr>
          <w:ilvl w:val="0"/>
          <w:numId w:val="58"/>
        </w:numPr>
        <w:spacing w:after="160" w:line="271" w:lineRule="auto"/>
        <w:ind w:left="0" w:firstLine="0"/>
        <w:contextualSpacing/>
        <w:rPr>
          <w:rFonts w:ascii="Arial" w:hAnsi="Arial" w:cs="Arial"/>
          <w:sz w:val="22"/>
          <w:szCs w:val="22"/>
          <w:lang w:eastAsia="ar-SA"/>
        </w:rPr>
      </w:pPr>
      <w:r w:rsidRPr="00D32BFC">
        <w:rPr>
          <w:rFonts w:ascii="Arial" w:hAnsi="Arial" w:cs="Arial"/>
          <w:sz w:val="22"/>
          <w:szCs w:val="22"/>
          <w:lang w:eastAsia="ar-SA"/>
        </w:rPr>
        <w:t xml:space="preserve">Przedmiar robót – </w:t>
      </w:r>
      <w:bookmarkEnd w:id="15"/>
      <w:r w:rsidRPr="00D32BFC">
        <w:rPr>
          <w:rFonts w:ascii="Arial" w:hAnsi="Arial" w:cs="Arial"/>
          <w:sz w:val="22"/>
          <w:szCs w:val="22"/>
          <w:lang w:eastAsia="ar-SA"/>
        </w:rPr>
        <w:t>Modernizacja boiska szkolnego przy Szkole Podstawowej Specjalnej w Radzyminie, Szkoła Podstawowa Specjalna w Radzyminie, ul. Komunalna 8, 05-250 Radzymin</w:t>
      </w:r>
    </w:p>
    <w:p w14:paraId="39278232" w14:textId="77777777" w:rsidR="00D32BFC" w:rsidRPr="00D32BFC" w:rsidRDefault="00D32BFC" w:rsidP="00D32BFC">
      <w:pPr>
        <w:pStyle w:val="Akapitzlist"/>
        <w:spacing w:line="271" w:lineRule="auto"/>
        <w:ind w:left="0"/>
        <w:rPr>
          <w:rFonts w:ascii="Arial" w:hAnsi="Arial" w:cs="Arial"/>
          <w:sz w:val="22"/>
          <w:szCs w:val="22"/>
          <w:lang w:eastAsia="ar-SA"/>
        </w:rPr>
      </w:pPr>
    </w:p>
    <w:p w14:paraId="3BBA7FDF" w14:textId="77777777" w:rsidR="00D32BFC" w:rsidRPr="00D32BFC" w:rsidRDefault="00D32BFC" w:rsidP="00D32BFC">
      <w:pPr>
        <w:pStyle w:val="Akapitzlist"/>
        <w:numPr>
          <w:ilvl w:val="0"/>
          <w:numId w:val="42"/>
        </w:numPr>
        <w:spacing w:before="120" w:line="271" w:lineRule="auto"/>
        <w:ind w:left="0" w:firstLine="0"/>
        <w:contextualSpacing/>
        <w:jc w:val="both"/>
        <w:rPr>
          <w:rFonts w:ascii="Arial" w:hAnsi="Arial" w:cs="Arial"/>
          <w:sz w:val="22"/>
          <w:szCs w:val="22"/>
          <w:lang w:eastAsia="ar-SA"/>
        </w:rPr>
      </w:pPr>
      <w:r w:rsidRPr="00D32BFC">
        <w:rPr>
          <w:rFonts w:ascii="Arial" w:hAnsi="Arial" w:cs="Arial"/>
          <w:sz w:val="22"/>
          <w:szCs w:val="22"/>
          <w:lang w:eastAsia="ar-SA"/>
        </w:rPr>
        <w:t xml:space="preserve">Umowę sporządzono w dwóch jednobrzmiących egzemplarzach, po jednym dla każdej ze stron. </w:t>
      </w:r>
    </w:p>
    <w:p w14:paraId="03CC0CE3" w14:textId="77777777" w:rsidR="006A5B66" w:rsidRDefault="006A5B66" w:rsidP="00D036A0">
      <w:pPr>
        <w:tabs>
          <w:tab w:val="left" w:pos="708"/>
        </w:tabs>
        <w:spacing w:line="271" w:lineRule="auto"/>
        <w:jc w:val="right"/>
        <w:rPr>
          <w:rFonts w:ascii="Arial" w:hAnsi="Arial" w:cs="Arial"/>
          <w:sz w:val="22"/>
          <w:szCs w:val="22"/>
        </w:rPr>
      </w:pPr>
    </w:p>
    <w:p w14:paraId="00D1BA4B" w14:textId="77777777" w:rsidR="006A5B66" w:rsidRDefault="006A5B66" w:rsidP="00D036A0">
      <w:pPr>
        <w:tabs>
          <w:tab w:val="left" w:pos="708"/>
        </w:tabs>
        <w:spacing w:line="271" w:lineRule="auto"/>
        <w:jc w:val="right"/>
        <w:rPr>
          <w:rFonts w:ascii="Arial" w:hAnsi="Arial" w:cs="Arial"/>
          <w:sz w:val="22"/>
          <w:szCs w:val="22"/>
        </w:rPr>
      </w:pPr>
    </w:p>
    <w:p w14:paraId="403B931B" w14:textId="77777777" w:rsidR="006A5B66" w:rsidRDefault="006A5B66" w:rsidP="00D036A0">
      <w:pPr>
        <w:tabs>
          <w:tab w:val="left" w:pos="708"/>
        </w:tabs>
        <w:spacing w:line="271" w:lineRule="auto"/>
        <w:jc w:val="right"/>
        <w:rPr>
          <w:rFonts w:ascii="Arial" w:hAnsi="Arial" w:cs="Arial"/>
          <w:sz w:val="22"/>
          <w:szCs w:val="22"/>
        </w:rPr>
      </w:pPr>
    </w:p>
    <w:p w14:paraId="2F09935E" w14:textId="77777777" w:rsidR="00D32BFC" w:rsidRDefault="00D32BFC" w:rsidP="00D036A0">
      <w:pPr>
        <w:tabs>
          <w:tab w:val="left" w:pos="708"/>
        </w:tabs>
        <w:spacing w:line="271" w:lineRule="auto"/>
        <w:jc w:val="right"/>
        <w:rPr>
          <w:rFonts w:ascii="Arial" w:hAnsi="Arial" w:cs="Arial"/>
          <w:sz w:val="22"/>
          <w:szCs w:val="22"/>
        </w:rPr>
      </w:pPr>
    </w:p>
    <w:p w14:paraId="1D5C1DCC" w14:textId="77777777" w:rsidR="00D32BFC" w:rsidRDefault="00D32BFC" w:rsidP="00D036A0">
      <w:pPr>
        <w:tabs>
          <w:tab w:val="left" w:pos="708"/>
        </w:tabs>
        <w:spacing w:line="271" w:lineRule="auto"/>
        <w:jc w:val="right"/>
        <w:rPr>
          <w:rFonts w:ascii="Arial" w:hAnsi="Arial" w:cs="Arial"/>
          <w:sz w:val="22"/>
          <w:szCs w:val="22"/>
        </w:rPr>
      </w:pPr>
    </w:p>
    <w:p w14:paraId="1836DDC5" w14:textId="77777777" w:rsidR="00D32BFC" w:rsidRDefault="00D32BFC" w:rsidP="00D036A0">
      <w:pPr>
        <w:tabs>
          <w:tab w:val="left" w:pos="708"/>
        </w:tabs>
        <w:spacing w:line="271" w:lineRule="auto"/>
        <w:jc w:val="right"/>
        <w:rPr>
          <w:rFonts w:ascii="Arial" w:hAnsi="Arial" w:cs="Arial"/>
          <w:sz w:val="22"/>
          <w:szCs w:val="22"/>
        </w:rPr>
      </w:pPr>
    </w:p>
    <w:p w14:paraId="27061B6D" w14:textId="77777777" w:rsidR="00D32BFC" w:rsidRDefault="00D32BFC" w:rsidP="00D036A0">
      <w:pPr>
        <w:tabs>
          <w:tab w:val="left" w:pos="708"/>
        </w:tabs>
        <w:spacing w:line="271" w:lineRule="auto"/>
        <w:jc w:val="right"/>
        <w:rPr>
          <w:rFonts w:ascii="Arial" w:hAnsi="Arial" w:cs="Arial"/>
          <w:sz w:val="22"/>
          <w:szCs w:val="22"/>
        </w:rPr>
      </w:pPr>
    </w:p>
    <w:p w14:paraId="119D40B2" w14:textId="77777777" w:rsidR="00D32BFC" w:rsidRDefault="00D32BFC" w:rsidP="00D036A0">
      <w:pPr>
        <w:tabs>
          <w:tab w:val="left" w:pos="708"/>
        </w:tabs>
        <w:spacing w:line="271" w:lineRule="auto"/>
        <w:jc w:val="right"/>
        <w:rPr>
          <w:rFonts w:ascii="Arial" w:hAnsi="Arial" w:cs="Arial"/>
          <w:sz w:val="22"/>
          <w:szCs w:val="22"/>
        </w:rPr>
      </w:pPr>
    </w:p>
    <w:p w14:paraId="0A2E1719" w14:textId="77777777" w:rsidR="006A5B66" w:rsidRDefault="006A5B66" w:rsidP="00D036A0">
      <w:pPr>
        <w:tabs>
          <w:tab w:val="left" w:pos="708"/>
        </w:tabs>
        <w:spacing w:line="271" w:lineRule="auto"/>
        <w:jc w:val="right"/>
        <w:rPr>
          <w:rFonts w:ascii="Arial" w:hAnsi="Arial" w:cs="Arial"/>
          <w:sz w:val="22"/>
          <w:szCs w:val="22"/>
        </w:rPr>
      </w:pPr>
    </w:p>
    <w:p w14:paraId="111B62A4" w14:textId="77777777" w:rsidR="006A5B66" w:rsidRDefault="006A5B66" w:rsidP="00D036A0">
      <w:pPr>
        <w:tabs>
          <w:tab w:val="left" w:pos="708"/>
        </w:tabs>
        <w:spacing w:line="271" w:lineRule="auto"/>
        <w:jc w:val="right"/>
        <w:rPr>
          <w:rFonts w:ascii="Arial" w:hAnsi="Arial" w:cs="Arial"/>
          <w:sz w:val="22"/>
          <w:szCs w:val="22"/>
        </w:rPr>
      </w:pPr>
    </w:p>
    <w:p w14:paraId="68459E17" w14:textId="77777777" w:rsidR="00563A11" w:rsidRDefault="00563A11" w:rsidP="00D036A0">
      <w:pPr>
        <w:tabs>
          <w:tab w:val="left" w:pos="708"/>
        </w:tabs>
        <w:spacing w:line="271" w:lineRule="auto"/>
        <w:jc w:val="right"/>
        <w:rPr>
          <w:rFonts w:ascii="Arial" w:hAnsi="Arial" w:cs="Arial"/>
          <w:sz w:val="22"/>
          <w:szCs w:val="22"/>
        </w:rPr>
      </w:pPr>
    </w:p>
    <w:p w14:paraId="03646902" w14:textId="77777777" w:rsidR="00B34ECE" w:rsidRDefault="00B34ECE" w:rsidP="00D036A0">
      <w:pPr>
        <w:tabs>
          <w:tab w:val="left" w:pos="708"/>
        </w:tabs>
        <w:spacing w:line="271" w:lineRule="auto"/>
        <w:jc w:val="right"/>
        <w:rPr>
          <w:rFonts w:ascii="Arial" w:hAnsi="Arial" w:cs="Arial"/>
          <w:sz w:val="22"/>
          <w:szCs w:val="22"/>
        </w:rPr>
      </w:pPr>
    </w:p>
    <w:p w14:paraId="7CB9499F" w14:textId="77777777" w:rsidR="00B34ECE" w:rsidRDefault="00B34ECE" w:rsidP="00D036A0">
      <w:pPr>
        <w:tabs>
          <w:tab w:val="left" w:pos="708"/>
        </w:tabs>
        <w:spacing w:line="271" w:lineRule="auto"/>
        <w:jc w:val="right"/>
        <w:rPr>
          <w:rFonts w:ascii="Arial" w:hAnsi="Arial" w:cs="Arial"/>
          <w:sz w:val="22"/>
          <w:szCs w:val="22"/>
        </w:rPr>
      </w:pPr>
    </w:p>
    <w:p w14:paraId="1FFB999E" w14:textId="77777777" w:rsidR="00B34ECE" w:rsidRDefault="00B34ECE" w:rsidP="00D036A0">
      <w:pPr>
        <w:tabs>
          <w:tab w:val="left" w:pos="708"/>
        </w:tabs>
        <w:spacing w:line="271" w:lineRule="auto"/>
        <w:jc w:val="right"/>
        <w:rPr>
          <w:rFonts w:ascii="Arial" w:hAnsi="Arial" w:cs="Arial"/>
          <w:sz w:val="22"/>
          <w:szCs w:val="22"/>
        </w:rPr>
      </w:pPr>
    </w:p>
    <w:p w14:paraId="04CD14DA" w14:textId="77777777" w:rsidR="00563A11" w:rsidRDefault="00563A11" w:rsidP="00D036A0">
      <w:pPr>
        <w:tabs>
          <w:tab w:val="left" w:pos="708"/>
        </w:tabs>
        <w:spacing w:line="271" w:lineRule="auto"/>
        <w:jc w:val="right"/>
        <w:rPr>
          <w:rFonts w:ascii="Arial" w:hAnsi="Arial" w:cs="Arial"/>
          <w:sz w:val="22"/>
          <w:szCs w:val="22"/>
        </w:rPr>
      </w:pPr>
    </w:p>
    <w:p w14:paraId="7895DC3C" w14:textId="77777777" w:rsidR="00F341B5" w:rsidRDefault="00F341B5" w:rsidP="00D036A0">
      <w:pPr>
        <w:tabs>
          <w:tab w:val="left" w:pos="708"/>
        </w:tabs>
        <w:spacing w:line="271" w:lineRule="auto"/>
        <w:jc w:val="right"/>
        <w:rPr>
          <w:rFonts w:ascii="Arial" w:hAnsi="Arial" w:cs="Arial"/>
          <w:sz w:val="22"/>
          <w:szCs w:val="22"/>
        </w:rPr>
      </w:pPr>
    </w:p>
    <w:p w14:paraId="01123C3D" w14:textId="77777777" w:rsidR="00F341B5" w:rsidRDefault="00F341B5" w:rsidP="00D036A0">
      <w:pPr>
        <w:tabs>
          <w:tab w:val="left" w:pos="708"/>
        </w:tabs>
        <w:spacing w:line="271" w:lineRule="auto"/>
        <w:jc w:val="right"/>
        <w:rPr>
          <w:rFonts w:ascii="Arial" w:hAnsi="Arial" w:cs="Arial"/>
          <w:sz w:val="22"/>
          <w:szCs w:val="22"/>
        </w:rPr>
      </w:pPr>
    </w:p>
    <w:p w14:paraId="41E493EF" w14:textId="40B1D3AC" w:rsidR="00D036A0" w:rsidRPr="00DA7B0D" w:rsidRDefault="00D036A0" w:rsidP="00D036A0">
      <w:pPr>
        <w:tabs>
          <w:tab w:val="left" w:pos="708"/>
        </w:tabs>
        <w:spacing w:line="271" w:lineRule="auto"/>
        <w:jc w:val="right"/>
        <w:rPr>
          <w:rFonts w:ascii="Arial" w:hAnsi="Arial" w:cs="Arial"/>
          <w:sz w:val="22"/>
          <w:szCs w:val="22"/>
        </w:rPr>
      </w:pPr>
      <w:r w:rsidRPr="00DA7B0D">
        <w:rPr>
          <w:rFonts w:ascii="Arial" w:hAnsi="Arial" w:cs="Arial"/>
          <w:sz w:val="22"/>
          <w:szCs w:val="22"/>
        </w:rPr>
        <w:lastRenderedPageBreak/>
        <w:t xml:space="preserve">Załącznik Nr </w:t>
      </w:r>
      <w:r w:rsidR="008633F2">
        <w:rPr>
          <w:rFonts w:ascii="Arial" w:hAnsi="Arial" w:cs="Arial"/>
          <w:sz w:val="22"/>
          <w:szCs w:val="22"/>
        </w:rPr>
        <w:t>4</w:t>
      </w:r>
    </w:p>
    <w:p w14:paraId="790C14BB" w14:textId="7C716118" w:rsidR="00D036A0" w:rsidRPr="00DA7B0D" w:rsidRDefault="009A023D" w:rsidP="00D036A0">
      <w:pPr>
        <w:tabs>
          <w:tab w:val="left" w:pos="708"/>
        </w:tabs>
        <w:spacing w:line="271" w:lineRule="auto"/>
        <w:rPr>
          <w:rFonts w:ascii="Arial" w:hAnsi="Arial" w:cs="Arial"/>
          <w:sz w:val="22"/>
          <w:szCs w:val="22"/>
        </w:rPr>
      </w:pPr>
      <w:r>
        <w:rPr>
          <w:rFonts w:ascii="Arial" w:hAnsi="Arial" w:cs="Arial"/>
          <w:sz w:val="22"/>
          <w:szCs w:val="22"/>
        </w:rPr>
        <w:t>WZP.272.</w:t>
      </w:r>
      <w:r w:rsidR="00B34ECE">
        <w:rPr>
          <w:rFonts w:ascii="Arial" w:hAnsi="Arial" w:cs="Arial"/>
          <w:sz w:val="22"/>
          <w:szCs w:val="22"/>
        </w:rPr>
        <w:t>1</w:t>
      </w:r>
      <w:r w:rsidR="006A5B66">
        <w:rPr>
          <w:rFonts w:ascii="Arial" w:hAnsi="Arial" w:cs="Arial"/>
          <w:sz w:val="22"/>
          <w:szCs w:val="22"/>
        </w:rPr>
        <w:t>1</w:t>
      </w:r>
      <w:r w:rsidR="00D32BFC">
        <w:rPr>
          <w:rFonts w:ascii="Arial" w:hAnsi="Arial" w:cs="Arial"/>
          <w:sz w:val="22"/>
          <w:szCs w:val="22"/>
        </w:rPr>
        <w:t>8</w:t>
      </w:r>
      <w:r w:rsidR="008633F2">
        <w:rPr>
          <w:rFonts w:ascii="Arial" w:hAnsi="Arial" w:cs="Arial"/>
          <w:sz w:val="22"/>
          <w:szCs w:val="22"/>
        </w:rPr>
        <w:t>.2025</w:t>
      </w:r>
    </w:p>
    <w:p w14:paraId="3CF2AF35" w14:textId="77777777" w:rsidR="00DA7B0D" w:rsidRPr="0037251C" w:rsidRDefault="00DA7B0D" w:rsidP="00DA7B0D">
      <w:pPr>
        <w:spacing w:line="271" w:lineRule="auto"/>
        <w:jc w:val="both"/>
        <w:rPr>
          <w:rFonts w:ascii="Arial" w:hAnsi="Arial" w:cs="Arial"/>
          <w:i/>
          <w:snapToGrid w:val="0"/>
          <w:color w:val="002060"/>
          <w:sz w:val="22"/>
          <w:szCs w:val="22"/>
        </w:rPr>
      </w:pPr>
    </w:p>
    <w:p w14:paraId="72F800F1" w14:textId="77777777" w:rsidR="00D036A0" w:rsidRPr="00B6514E" w:rsidRDefault="00D036A0" w:rsidP="00D036A0">
      <w:pPr>
        <w:tabs>
          <w:tab w:val="left" w:pos="708"/>
        </w:tabs>
        <w:spacing w:line="271" w:lineRule="auto"/>
        <w:rPr>
          <w:rFonts w:ascii="Arial" w:hAnsi="Arial" w:cs="Arial"/>
          <w:sz w:val="22"/>
          <w:szCs w:val="22"/>
        </w:rPr>
      </w:pP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r w:rsidRPr="00B6514E">
        <w:rPr>
          <w:rFonts w:ascii="Arial" w:hAnsi="Arial" w:cs="Arial"/>
          <w:sz w:val="22"/>
          <w:szCs w:val="22"/>
        </w:rPr>
        <w:tab/>
        <w:t xml:space="preserve">             </w:t>
      </w:r>
      <w:r w:rsidRPr="00B6514E">
        <w:rPr>
          <w:rFonts w:ascii="Arial" w:hAnsi="Arial" w:cs="Arial"/>
          <w:sz w:val="22"/>
          <w:szCs w:val="22"/>
        </w:rPr>
        <w:tab/>
      </w:r>
    </w:p>
    <w:p w14:paraId="2F4902EE"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F023529"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32BE316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nazwa oferenta</w:t>
      </w:r>
    </w:p>
    <w:p w14:paraId="457AD9AC"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14FD625F"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w:t>
      </w:r>
    </w:p>
    <w:p w14:paraId="57B3838B" w14:textId="77777777" w:rsidR="00D036A0" w:rsidRPr="00B6514E" w:rsidRDefault="00D036A0" w:rsidP="00D036A0">
      <w:pPr>
        <w:tabs>
          <w:tab w:val="left" w:pos="708"/>
        </w:tabs>
        <w:spacing w:line="271" w:lineRule="auto"/>
        <w:jc w:val="both"/>
        <w:rPr>
          <w:rFonts w:ascii="Arial" w:hAnsi="Arial" w:cs="Arial"/>
          <w:sz w:val="22"/>
          <w:szCs w:val="22"/>
        </w:rPr>
      </w:pPr>
      <w:r w:rsidRPr="00B6514E">
        <w:rPr>
          <w:rFonts w:ascii="Arial" w:hAnsi="Arial" w:cs="Arial"/>
          <w:sz w:val="22"/>
          <w:szCs w:val="22"/>
        </w:rPr>
        <w:t xml:space="preserve">                    adres</w:t>
      </w:r>
    </w:p>
    <w:p w14:paraId="1CCA4BB5" w14:textId="77777777" w:rsidR="00D036A0" w:rsidRPr="00B6514E" w:rsidRDefault="00D036A0" w:rsidP="00D03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1" w:lineRule="auto"/>
        <w:rPr>
          <w:rFonts w:ascii="Arial" w:hAnsi="Arial" w:cs="Arial"/>
          <w:sz w:val="22"/>
          <w:szCs w:val="22"/>
        </w:rPr>
      </w:pPr>
    </w:p>
    <w:p w14:paraId="4C60A41A" w14:textId="4980B3B1" w:rsidR="00D036A0" w:rsidRPr="00B6514E" w:rsidRDefault="00D036A0" w:rsidP="00D036A0">
      <w:pPr>
        <w:widowControl w:val="0"/>
        <w:tabs>
          <w:tab w:val="left" w:pos="-142"/>
        </w:tabs>
        <w:suppressAutoHyphens/>
        <w:spacing w:line="271" w:lineRule="auto"/>
        <w:jc w:val="center"/>
        <w:rPr>
          <w:rFonts w:ascii="Arial" w:hAnsi="Arial" w:cs="Arial"/>
          <w:b/>
          <w:sz w:val="22"/>
          <w:szCs w:val="22"/>
          <w:lang w:eastAsia="ar-SA"/>
        </w:rPr>
      </w:pPr>
      <w:r w:rsidRPr="00B6514E">
        <w:rPr>
          <w:rFonts w:ascii="Arial" w:hAnsi="Arial" w:cs="Arial"/>
          <w:b/>
          <w:sz w:val="22"/>
          <w:szCs w:val="22"/>
          <w:lang w:eastAsia="ar-SA"/>
        </w:rPr>
        <w:t xml:space="preserve">WYKAZ </w:t>
      </w:r>
      <w:r w:rsidR="003A43E9">
        <w:rPr>
          <w:rFonts w:ascii="Arial" w:hAnsi="Arial" w:cs="Arial"/>
          <w:b/>
          <w:sz w:val="22"/>
          <w:szCs w:val="22"/>
          <w:lang w:eastAsia="ar-SA"/>
        </w:rPr>
        <w:t>ROBÓT</w:t>
      </w:r>
    </w:p>
    <w:p w14:paraId="32846784" w14:textId="77777777" w:rsidR="00D036A0" w:rsidRPr="00B6514E" w:rsidRDefault="00D036A0" w:rsidP="00D036A0">
      <w:pPr>
        <w:widowControl w:val="0"/>
        <w:tabs>
          <w:tab w:val="left" w:pos="-142"/>
        </w:tabs>
        <w:suppressAutoHyphens/>
        <w:spacing w:line="271" w:lineRule="auto"/>
        <w:rPr>
          <w:rFonts w:ascii="Arial" w:hAnsi="Arial" w:cs="Arial"/>
          <w:i/>
          <w:sz w:val="22"/>
          <w:szCs w:val="22"/>
          <w:lang w:eastAsia="ar-SA"/>
        </w:rPr>
      </w:pPr>
    </w:p>
    <w:p w14:paraId="1C840647"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Nazwa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0FF184A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3F7B7AC6"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Adres wykonawcy</w:t>
      </w:r>
      <w:r w:rsidRPr="00B6514E">
        <w:rPr>
          <w:rFonts w:ascii="Arial" w:hAnsi="Arial" w:cs="Arial"/>
          <w:b/>
          <w:sz w:val="22"/>
          <w:szCs w:val="22"/>
          <w:lang w:eastAsia="ar-SA"/>
        </w:rPr>
        <w:tab/>
      </w:r>
      <w:r w:rsidRPr="00B6514E">
        <w:rPr>
          <w:rFonts w:ascii="Arial" w:hAnsi="Arial" w:cs="Arial"/>
          <w:sz w:val="22"/>
          <w:szCs w:val="22"/>
          <w:lang w:eastAsia="ar-SA"/>
        </w:rPr>
        <w:t>...............................................................................................................</w:t>
      </w:r>
    </w:p>
    <w:p w14:paraId="7F21D1EC"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4F7F3C53"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r w:rsidRPr="00B6514E">
        <w:rPr>
          <w:rFonts w:ascii="Arial" w:hAnsi="Arial" w:cs="Arial"/>
          <w:sz w:val="22"/>
          <w:szCs w:val="22"/>
          <w:lang w:eastAsia="ar-SA"/>
        </w:rPr>
        <w:t>Miejscowość ................................................</w:t>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r>
      <w:r w:rsidRPr="00B6514E">
        <w:rPr>
          <w:rFonts w:ascii="Arial" w:hAnsi="Arial" w:cs="Arial"/>
          <w:sz w:val="22"/>
          <w:szCs w:val="22"/>
          <w:lang w:eastAsia="ar-SA"/>
        </w:rPr>
        <w:tab/>
        <w:t>Data .........................</w:t>
      </w:r>
    </w:p>
    <w:p w14:paraId="5F3A241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5486EAA2" w14:textId="77777777" w:rsidR="00D036A0" w:rsidRPr="00B6514E" w:rsidRDefault="00D036A0" w:rsidP="00D036A0">
      <w:pPr>
        <w:widowControl w:val="0"/>
        <w:tabs>
          <w:tab w:val="left" w:pos="-142"/>
        </w:tabs>
        <w:suppressAutoHyphens/>
        <w:spacing w:line="271" w:lineRule="auto"/>
        <w:jc w:val="both"/>
        <w:rPr>
          <w:rFonts w:ascii="Arial" w:eastAsia="SimSun" w:hAnsi="Arial" w:cs="Arial"/>
          <w:sz w:val="22"/>
          <w:szCs w:val="22"/>
          <w:shd w:val="clear" w:color="auto" w:fill="FFFFFF"/>
          <w:lang w:eastAsia="ar-SA"/>
        </w:rPr>
      </w:pPr>
    </w:p>
    <w:tbl>
      <w:tblPr>
        <w:tblpPr w:leftFromText="141" w:rightFromText="141" w:vertAnchor="text" w:horzAnchor="margin" w:tblpY="252"/>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00"/>
        <w:gridCol w:w="2460"/>
        <w:gridCol w:w="1572"/>
        <w:gridCol w:w="2028"/>
        <w:gridCol w:w="2316"/>
      </w:tblGrid>
      <w:tr w:rsidR="00D036A0" w:rsidRPr="00B6514E" w14:paraId="63005AC9" w14:textId="77777777" w:rsidTr="00E95DAF">
        <w:tc>
          <w:tcPr>
            <w:tcW w:w="500" w:type="dxa"/>
            <w:tcBorders>
              <w:top w:val="single" w:sz="6" w:space="0" w:color="auto"/>
              <w:left w:val="single" w:sz="6" w:space="0" w:color="auto"/>
              <w:bottom w:val="single" w:sz="6" w:space="0" w:color="auto"/>
              <w:right w:val="single" w:sz="6" w:space="0" w:color="auto"/>
            </w:tcBorders>
          </w:tcPr>
          <w:p w14:paraId="56E41AB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Lp.</w:t>
            </w:r>
          </w:p>
        </w:tc>
        <w:tc>
          <w:tcPr>
            <w:tcW w:w="2460" w:type="dxa"/>
            <w:tcBorders>
              <w:top w:val="single" w:sz="6" w:space="0" w:color="auto"/>
              <w:left w:val="single" w:sz="6" w:space="0" w:color="auto"/>
              <w:bottom w:val="single" w:sz="6" w:space="0" w:color="auto"/>
              <w:right w:val="single" w:sz="6" w:space="0" w:color="auto"/>
            </w:tcBorders>
          </w:tcPr>
          <w:p w14:paraId="07E2FFAF"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Odbiorca *</w:t>
            </w:r>
          </w:p>
        </w:tc>
        <w:tc>
          <w:tcPr>
            <w:tcW w:w="1572" w:type="dxa"/>
            <w:tcBorders>
              <w:top w:val="single" w:sz="6" w:space="0" w:color="auto"/>
              <w:left w:val="single" w:sz="6" w:space="0" w:color="auto"/>
              <w:bottom w:val="single" w:sz="6" w:space="0" w:color="auto"/>
              <w:right w:val="single" w:sz="6" w:space="0" w:color="auto"/>
            </w:tcBorders>
          </w:tcPr>
          <w:p w14:paraId="2A779E70"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Wartość.</w:t>
            </w:r>
          </w:p>
        </w:tc>
        <w:tc>
          <w:tcPr>
            <w:tcW w:w="2028" w:type="dxa"/>
            <w:tcBorders>
              <w:top w:val="single" w:sz="6" w:space="0" w:color="auto"/>
              <w:left w:val="single" w:sz="6" w:space="0" w:color="auto"/>
              <w:bottom w:val="single" w:sz="6" w:space="0" w:color="auto"/>
              <w:right w:val="single" w:sz="6" w:space="0" w:color="auto"/>
            </w:tcBorders>
          </w:tcPr>
          <w:p w14:paraId="4A05FB90"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Przedmiot wyk. usługi</w:t>
            </w:r>
          </w:p>
        </w:tc>
        <w:tc>
          <w:tcPr>
            <w:tcW w:w="2316" w:type="dxa"/>
            <w:tcBorders>
              <w:top w:val="single" w:sz="6" w:space="0" w:color="auto"/>
              <w:left w:val="single" w:sz="6" w:space="0" w:color="auto"/>
              <w:bottom w:val="single" w:sz="6" w:space="0" w:color="auto"/>
              <w:right w:val="single" w:sz="6" w:space="0" w:color="auto"/>
            </w:tcBorders>
          </w:tcPr>
          <w:p w14:paraId="6290AB16" w14:textId="77777777" w:rsidR="00D036A0" w:rsidRPr="00B6514E" w:rsidRDefault="00D036A0" w:rsidP="00E95DAF">
            <w:pPr>
              <w:widowControl w:val="0"/>
              <w:suppressAutoHyphens/>
              <w:spacing w:line="271" w:lineRule="auto"/>
              <w:jc w:val="center"/>
              <w:rPr>
                <w:rFonts w:ascii="Arial" w:hAnsi="Arial" w:cs="Arial"/>
                <w:sz w:val="22"/>
                <w:szCs w:val="22"/>
                <w:lang w:eastAsia="ar-SA"/>
              </w:rPr>
            </w:pPr>
            <w:r w:rsidRPr="00B6514E">
              <w:rPr>
                <w:rFonts w:ascii="Arial" w:hAnsi="Arial" w:cs="Arial"/>
                <w:sz w:val="22"/>
                <w:szCs w:val="22"/>
                <w:lang w:eastAsia="ar-SA"/>
              </w:rPr>
              <w:t>Data usługi</w:t>
            </w:r>
          </w:p>
        </w:tc>
      </w:tr>
      <w:tr w:rsidR="00D036A0" w:rsidRPr="00B6514E" w14:paraId="099D8A67" w14:textId="77777777" w:rsidTr="00E95DAF">
        <w:tc>
          <w:tcPr>
            <w:tcW w:w="500" w:type="dxa"/>
            <w:tcBorders>
              <w:top w:val="single" w:sz="6" w:space="0" w:color="auto"/>
              <w:left w:val="single" w:sz="6" w:space="0" w:color="auto"/>
              <w:bottom w:val="single" w:sz="6" w:space="0" w:color="auto"/>
              <w:right w:val="single" w:sz="6" w:space="0" w:color="auto"/>
            </w:tcBorders>
          </w:tcPr>
          <w:p w14:paraId="1FA7AB2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E5E0B1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8DBC72B"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274B2C9"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1FB8DB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5A79081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0373270"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96F0B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0DCDD30" w14:textId="77777777" w:rsidTr="00E95DAF">
        <w:tc>
          <w:tcPr>
            <w:tcW w:w="500" w:type="dxa"/>
            <w:tcBorders>
              <w:top w:val="single" w:sz="6" w:space="0" w:color="auto"/>
              <w:left w:val="single" w:sz="6" w:space="0" w:color="auto"/>
              <w:bottom w:val="single" w:sz="6" w:space="0" w:color="auto"/>
              <w:right w:val="single" w:sz="6" w:space="0" w:color="auto"/>
            </w:tcBorders>
          </w:tcPr>
          <w:p w14:paraId="7BD356CC"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75B5D7F4"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5C2A919E"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8213C7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E1A0B9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283C19BE"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24B45F19"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36B10A17"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29A1217" w14:textId="77777777" w:rsidTr="00E95DAF">
        <w:tc>
          <w:tcPr>
            <w:tcW w:w="500" w:type="dxa"/>
            <w:tcBorders>
              <w:top w:val="single" w:sz="6" w:space="0" w:color="auto"/>
              <w:left w:val="single" w:sz="6" w:space="0" w:color="auto"/>
              <w:bottom w:val="single" w:sz="6" w:space="0" w:color="auto"/>
              <w:right w:val="single" w:sz="6" w:space="0" w:color="auto"/>
            </w:tcBorders>
          </w:tcPr>
          <w:p w14:paraId="741E433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480496F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731FD4B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72FAA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AACB17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E20E836"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F79527B"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7C5E240D"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494D713C" w14:textId="77777777" w:rsidTr="00E95DAF">
        <w:tc>
          <w:tcPr>
            <w:tcW w:w="500" w:type="dxa"/>
            <w:tcBorders>
              <w:top w:val="single" w:sz="6" w:space="0" w:color="auto"/>
              <w:left w:val="single" w:sz="6" w:space="0" w:color="auto"/>
              <w:bottom w:val="single" w:sz="6" w:space="0" w:color="auto"/>
              <w:right w:val="single" w:sz="6" w:space="0" w:color="auto"/>
            </w:tcBorders>
          </w:tcPr>
          <w:p w14:paraId="2BB4D080"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2AF97A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55A3471"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09AAB2A"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28A55B7A"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6AB31C6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74558763"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1037D75B" w14:textId="77777777" w:rsidR="00D036A0" w:rsidRPr="00B6514E" w:rsidRDefault="00D036A0" w:rsidP="00E95DAF">
            <w:pPr>
              <w:widowControl w:val="0"/>
              <w:suppressAutoHyphens/>
              <w:spacing w:line="271" w:lineRule="auto"/>
              <w:rPr>
                <w:rFonts w:ascii="Arial" w:hAnsi="Arial" w:cs="Arial"/>
                <w:sz w:val="22"/>
                <w:szCs w:val="22"/>
                <w:lang w:eastAsia="ar-SA"/>
              </w:rPr>
            </w:pPr>
          </w:p>
        </w:tc>
      </w:tr>
      <w:tr w:rsidR="00D036A0" w:rsidRPr="00B6514E" w14:paraId="5BD5346E" w14:textId="77777777" w:rsidTr="00E95DAF">
        <w:tc>
          <w:tcPr>
            <w:tcW w:w="500" w:type="dxa"/>
            <w:tcBorders>
              <w:top w:val="single" w:sz="6" w:space="0" w:color="auto"/>
              <w:left w:val="single" w:sz="6" w:space="0" w:color="auto"/>
              <w:bottom w:val="single" w:sz="6" w:space="0" w:color="auto"/>
              <w:right w:val="single" w:sz="6" w:space="0" w:color="auto"/>
            </w:tcBorders>
          </w:tcPr>
          <w:p w14:paraId="3AFDE6F6"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39922EE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460" w:type="dxa"/>
            <w:tcBorders>
              <w:top w:val="single" w:sz="6" w:space="0" w:color="auto"/>
              <w:left w:val="single" w:sz="6" w:space="0" w:color="auto"/>
              <w:bottom w:val="single" w:sz="6" w:space="0" w:color="auto"/>
              <w:right w:val="single" w:sz="6" w:space="0" w:color="auto"/>
            </w:tcBorders>
          </w:tcPr>
          <w:p w14:paraId="381D3A77"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5458C112" w14:textId="77777777" w:rsidR="00D036A0" w:rsidRPr="00B6514E" w:rsidRDefault="00D036A0" w:rsidP="00E95DAF">
            <w:pPr>
              <w:widowControl w:val="0"/>
              <w:suppressAutoHyphens/>
              <w:spacing w:line="271" w:lineRule="auto"/>
              <w:rPr>
                <w:rFonts w:ascii="Arial" w:hAnsi="Arial" w:cs="Arial"/>
                <w:sz w:val="22"/>
                <w:szCs w:val="22"/>
                <w:lang w:eastAsia="ar-SA"/>
              </w:rPr>
            </w:pPr>
          </w:p>
          <w:p w14:paraId="6BF3A135"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1572" w:type="dxa"/>
            <w:tcBorders>
              <w:top w:val="single" w:sz="6" w:space="0" w:color="auto"/>
              <w:left w:val="single" w:sz="6" w:space="0" w:color="auto"/>
              <w:bottom w:val="single" w:sz="6" w:space="0" w:color="auto"/>
              <w:right w:val="single" w:sz="6" w:space="0" w:color="auto"/>
            </w:tcBorders>
          </w:tcPr>
          <w:p w14:paraId="7C7C6E01"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028" w:type="dxa"/>
            <w:tcBorders>
              <w:top w:val="single" w:sz="6" w:space="0" w:color="auto"/>
              <w:left w:val="single" w:sz="6" w:space="0" w:color="auto"/>
              <w:bottom w:val="single" w:sz="6" w:space="0" w:color="auto"/>
              <w:right w:val="single" w:sz="6" w:space="0" w:color="auto"/>
            </w:tcBorders>
          </w:tcPr>
          <w:p w14:paraId="4C951107" w14:textId="77777777" w:rsidR="00D036A0" w:rsidRPr="00B6514E" w:rsidRDefault="00D036A0" w:rsidP="00E95DAF">
            <w:pPr>
              <w:widowControl w:val="0"/>
              <w:suppressAutoHyphens/>
              <w:spacing w:line="271" w:lineRule="auto"/>
              <w:rPr>
                <w:rFonts w:ascii="Arial" w:hAnsi="Arial" w:cs="Arial"/>
                <w:sz w:val="22"/>
                <w:szCs w:val="22"/>
                <w:lang w:eastAsia="ar-SA"/>
              </w:rPr>
            </w:pPr>
          </w:p>
        </w:tc>
        <w:tc>
          <w:tcPr>
            <w:tcW w:w="2316" w:type="dxa"/>
            <w:tcBorders>
              <w:top w:val="single" w:sz="6" w:space="0" w:color="auto"/>
              <w:left w:val="single" w:sz="6" w:space="0" w:color="auto"/>
              <w:bottom w:val="single" w:sz="6" w:space="0" w:color="auto"/>
              <w:right w:val="single" w:sz="6" w:space="0" w:color="auto"/>
            </w:tcBorders>
          </w:tcPr>
          <w:p w14:paraId="0DBB0C58" w14:textId="77777777" w:rsidR="00D036A0" w:rsidRPr="00B6514E" w:rsidRDefault="00D036A0" w:rsidP="00E95DAF">
            <w:pPr>
              <w:widowControl w:val="0"/>
              <w:suppressAutoHyphens/>
              <w:spacing w:line="271" w:lineRule="auto"/>
              <w:rPr>
                <w:rFonts w:ascii="Arial" w:hAnsi="Arial" w:cs="Arial"/>
                <w:sz w:val="22"/>
                <w:szCs w:val="22"/>
                <w:lang w:eastAsia="ar-SA"/>
              </w:rPr>
            </w:pPr>
          </w:p>
        </w:tc>
      </w:tr>
    </w:tbl>
    <w:p w14:paraId="1D493D19" w14:textId="77777777" w:rsidR="00D036A0" w:rsidRPr="00B6514E" w:rsidRDefault="00D036A0" w:rsidP="00D036A0">
      <w:pPr>
        <w:widowControl w:val="0"/>
        <w:tabs>
          <w:tab w:val="left" w:pos="-142"/>
        </w:tabs>
        <w:suppressAutoHyphens/>
        <w:spacing w:line="271" w:lineRule="auto"/>
        <w:rPr>
          <w:rFonts w:ascii="Arial" w:hAnsi="Arial" w:cs="Arial"/>
          <w:b/>
          <w:sz w:val="22"/>
          <w:szCs w:val="22"/>
          <w:lang w:eastAsia="ar-SA"/>
        </w:rPr>
      </w:pPr>
    </w:p>
    <w:p w14:paraId="1DB9B975" w14:textId="77777777" w:rsidR="00D036A0" w:rsidRPr="00B6514E" w:rsidRDefault="00D036A0" w:rsidP="00D036A0">
      <w:pPr>
        <w:widowControl w:val="0"/>
        <w:tabs>
          <w:tab w:val="left" w:pos="-142"/>
        </w:tabs>
        <w:suppressAutoHyphens/>
        <w:spacing w:line="271" w:lineRule="auto"/>
        <w:ind w:left="100" w:hanging="100"/>
        <w:rPr>
          <w:rFonts w:ascii="Arial" w:hAnsi="Arial" w:cs="Arial"/>
          <w:sz w:val="22"/>
          <w:szCs w:val="22"/>
          <w:lang w:eastAsia="ar-SA"/>
        </w:rPr>
      </w:pPr>
      <w:r w:rsidRPr="00B6514E">
        <w:rPr>
          <w:rFonts w:ascii="Arial" w:hAnsi="Arial" w:cs="Arial"/>
          <w:sz w:val="22"/>
          <w:szCs w:val="22"/>
          <w:lang w:eastAsia="ar-SA"/>
        </w:rPr>
        <w:t xml:space="preserve">* Do wykazu należy dołączyć dokumenty potwierdzające, że w/w roboty zostały wykonane należycie. </w:t>
      </w:r>
    </w:p>
    <w:p w14:paraId="790C7B04" w14:textId="77777777" w:rsidR="00D036A0" w:rsidRPr="00B6514E" w:rsidRDefault="00D036A0" w:rsidP="00D036A0">
      <w:pPr>
        <w:widowControl w:val="0"/>
        <w:tabs>
          <w:tab w:val="left" w:pos="-142"/>
        </w:tabs>
        <w:suppressAutoHyphens/>
        <w:spacing w:line="271" w:lineRule="auto"/>
        <w:rPr>
          <w:rFonts w:ascii="Arial" w:hAnsi="Arial" w:cs="Arial"/>
          <w:sz w:val="22"/>
          <w:szCs w:val="22"/>
          <w:lang w:eastAsia="ar-SA"/>
        </w:rPr>
      </w:pPr>
    </w:p>
    <w:p w14:paraId="6ED84D86" w14:textId="77777777" w:rsidR="00D036A0" w:rsidRPr="00B6514E" w:rsidRDefault="00D036A0" w:rsidP="00D036A0">
      <w:pPr>
        <w:widowControl w:val="0"/>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B22FE4B" w14:textId="77777777" w:rsidR="00D036A0" w:rsidRPr="00B6514E" w:rsidRDefault="00D036A0" w:rsidP="00D036A0">
      <w:pPr>
        <w:tabs>
          <w:tab w:val="left" w:pos="708"/>
        </w:tabs>
        <w:suppressAutoHyphens/>
        <w:spacing w:line="271" w:lineRule="auto"/>
        <w:ind w:left="4395"/>
        <w:jc w:val="center"/>
        <w:rPr>
          <w:rFonts w:ascii="Arial" w:hAnsi="Arial" w:cs="Arial"/>
          <w:sz w:val="22"/>
          <w:szCs w:val="22"/>
          <w:lang w:eastAsia="ar-SA"/>
        </w:rPr>
      </w:pPr>
      <w:r w:rsidRPr="00B6514E">
        <w:rPr>
          <w:rFonts w:ascii="Arial" w:hAnsi="Arial" w:cs="Arial"/>
          <w:sz w:val="22"/>
          <w:szCs w:val="22"/>
          <w:lang w:eastAsia="ar-SA"/>
        </w:rPr>
        <w:t>(podpis osoby upoważnionej do składania oświadczeń woli w imieniu Wykonawcy)</w:t>
      </w:r>
    </w:p>
    <w:p w14:paraId="088283C0" w14:textId="77777777" w:rsidR="00D036A0" w:rsidRPr="00B6514E" w:rsidRDefault="00D036A0" w:rsidP="00D036A0">
      <w:pPr>
        <w:spacing w:line="271" w:lineRule="auto"/>
        <w:jc w:val="both"/>
        <w:rPr>
          <w:rFonts w:ascii="Arial" w:hAnsi="Arial" w:cs="Arial"/>
          <w:i/>
          <w:snapToGrid w:val="0"/>
          <w:color w:val="002060"/>
          <w:sz w:val="22"/>
          <w:szCs w:val="22"/>
        </w:rPr>
      </w:pPr>
    </w:p>
    <w:p w14:paraId="6356B711" w14:textId="77777777" w:rsidR="00EA23A8" w:rsidRDefault="00EA23A8" w:rsidP="00D036A0">
      <w:pPr>
        <w:tabs>
          <w:tab w:val="left" w:pos="-142"/>
        </w:tabs>
        <w:spacing w:line="271" w:lineRule="auto"/>
        <w:jc w:val="both"/>
        <w:rPr>
          <w:rFonts w:ascii="Arial" w:hAnsi="Arial" w:cs="Arial"/>
          <w:sz w:val="22"/>
          <w:szCs w:val="22"/>
        </w:rPr>
      </w:pPr>
    </w:p>
    <w:p w14:paraId="4B412B57" w14:textId="77777777" w:rsidR="00EA23A8" w:rsidRPr="00B6514E" w:rsidRDefault="00EA23A8" w:rsidP="00D036A0">
      <w:pPr>
        <w:tabs>
          <w:tab w:val="left" w:pos="-142"/>
        </w:tabs>
        <w:spacing w:line="271" w:lineRule="auto"/>
        <w:jc w:val="both"/>
        <w:rPr>
          <w:rFonts w:ascii="Arial" w:hAnsi="Arial" w:cs="Arial"/>
          <w:sz w:val="22"/>
          <w:szCs w:val="22"/>
        </w:rPr>
      </w:pPr>
    </w:p>
    <w:p w14:paraId="1413FEFA" w14:textId="14C706CC" w:rsidR="00EA23A8" w:rsidRPr="00EA23A8" w:rsidRDefault="00EA23A8" w:rsidP="00EA23A8">
      <w:pPr>
        <w:tabs>
          <w:tab w:val="left" w:pos="-142"/>
        </w:tabs>
        <w:spacing w:line="271" w:lineRule="auto"/>
        <w:jc w:val="both"/>
        <w:rPr>
          <w:rFonts w:ascii="Arial" w:hAnsi="Arial" w:cs="Arial"/>
          <w:sz w:val="22"/>
          <w:szCs w:val="22"/>
        </w:rPr>
      </w:pPr>
      <w:r w:rsidRPr="00EA23A8">
        <w:rPr>
          <w:rFonts w:ascii="Arial" w:hAnsi="Arial" w:cs="Arial"/>
          <w:sz w:val="22"/>
          <w:szCs w:val="22"/>
        </w:rPr>
        <w:t>WZP.272</w:t>
      </w:r>
      <w:r w:rsidR="00B34ECE">
        <w:rPr>
          <w:rFonts w:ascii="Arial" w:hAnsi="Arial" w:cs="Arial"/>
          <w:sz w:val="22"/>
          <w:szCs w:val="22"/>
        </w:rPr>
        <w:t>.1</w:t>
      </w:r>
      <w:r w:rsidR="006A5B66">
        <w:rPr>
          <w:rFonts w:ascii="Arial" w:hAnsi="Arial" w:cs="Arial"/>
          <w:sz w:val="22"/>
          <w:szCs w:val="22"/>
        </w:rPr>
        <w:t>1</w:t>
      </w:r>
      <w:r w:rsidR="00D32BFC">
        <w:rPr>
          <w:rFonts w:ascii="Arial" w:hAnsi="Arial" w:cs="Arial"/>
          <w:sz w:val="22"/>
          <w:szCs w:val="22"/>
        </w:rPr>
        <w:t>8</w:t>
      </w:r>
      <w:r w:rsidRPr="00EA23A8">
        <w:rPr>
          <w:rFonts w:ascii="Arial" w:hAnsi="Arial" w:cs="Arial"/>
          <w:sz w:val="22"/>
          <w:szCs w:val="22"/>
        </w:rPr>
        <w:t>.2025</w:t>
      </w:r>
    </w:p>
    <w:p w14:paraId="56F1C4DC" w14:textId="224096D8" w:rsidR="00D036A0" w:rsidRPr="00B6514E" w:rsidRDefault="00EA23A8" w:rsidP="00EA23A8">
      <w:pPr>
        <w:tabs>
          <w:tab w:val="left" w:pos="-142"/>
        </w:tabs>
        <w:spacing w:line="271" w:lineRule="auto"/>
        <w:jc w:val="both"/>
        <w:rPr>
          <w:rFonts w:ascii="Arial" w:hAnsi="Arial" w:cs="Arial"/>
          <w:sz w:val="22"/>
          <w:szCs w:val="22"/>
        </w:rPr>
      </w:pP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r>
      <w:r w:rsidRPr="00EA23A8">
        <w:rPr>
          <w:rFonts w:ascii="Arial" w:hAnsi="Arial" w:cs="Arial"/>
          <w:sz w:val="22"/>
          <w:szCs w:val="22"/>
        </w:rPr>
        <w:tab/>
        <w:t xml:space="preserve">     Załącznik nr </w:t>
      </w:r>
      <w:r w:rsidR="00D32BFC">
        <w:rPr>
          <w:rFonts w:ascii="Arial" w:hAnsi="Arial" w:cs="Arial"/>
          <w:sz w:val="22"/>
          <w:szCs w:val="22"/>
        </w:rPr>
        <w:t>5</w:t>
      </w:r>
    </w:p>
    <w:p w14:paraId="141A02D7" w14:textId="77777777" w:rsidR="00D036A0" w:rsidRPr="00B6514E" w:rsidRDefault="00D036A0" w:rsidP="00D036A0">
      <w:pPr>
        <w:tabs>
          <w:tab w:val="left" w:pos="-142"/>
        </w:tabs>
        <w:spacing w:line="271" w:lineRule="auto"/>
        <w:ind w:left="3540"/>
        <w:jc w:val="right"/>
        <w:rPr>
          <w:rFonts w:ascii="Arial" w:hAnsi="Arial" w:cs="Arial"/>
          <w:color w:val="FF0000"/>
          <w:sz w:val="22"/>
          <w:szCs w:val="22"/>
        </w:rPr>
      </w:pPr>
    </w:p>
    <w:p w14:paraId="44EBC08E" w14:textId="77777777" w:rsidR="00D036A0" w:rsidRPr="00B6514E" w:rsidRDefault="00D036A0" w:rsidP="00D036A0">
      <w:pPr>
        <w:spacing w:line="271" w:lineRule="auto"/>
        <w:jc w:val="center"/>
        <w:outlineLvl w:val="0"/>
        <w:rPr>
          <w:rFonts w:ascii="Arial" w:eastAsia="MS Mincho" w:hAnsi="Arial" w:cs="Arial"/>
          <w:b/>
          <w:bCs/>
          <w:sz w:val="22"/>
          <w:szCs w:val="22"/>
        </w:rPr>
      </w:pPr>
      <w:r w:rsidRPr="00B6514E">
        <w:rPr>
          <w:rFonts w:ascii="Arial" w:eastAsia="MS Mincho" w:hAnsi="Arial" w:cs="Arial"/>
          <w:b/>
          <w:bCs/>
          <w:sz w:val="22"/>
          <w:szCs w:val="22"/>
        </w:rPr>
        <w:t>OŚWIADCZENIE</w:t>
      </w:r>
    </w:p>
    <w:p w14:paraId="2346E83F" w14:textId="77777777" w:rsidR="00D036A0" w:rsidRPr="00B6514E" w:rsidRDefault="00D036A0" w:rsidP="00D036A0">
      <w:pPr>
        <w:spacing w:line="271" w:lineRule="auto"/>
        <w:jc w:val="center"/>
        <w:outlineLvl w:val="0"/>
        <w:rPr>
          <w:rFonts w:ascii="Arial" w:eastAsia="MS Mincho" w:hAnsi="Arial" w:cs="Arial"/>
          <w:b/>
          <w:bCs/>
          <w:sz w:val="22"/>
          <w:szCs w:val="22"/>
        </w:rPr>
      </w:pPr>
      <w:r w:rsidRPr="00B6514E">
        <w:rPr>
          <w:rFonts w:ascii="Arial" w:eastAsia="MS Mincho" w:hAnsi="Arial" w:cs="Arial"/>
          <w:b/>
          <w:bCs/>
          <w:sz w:val="22"/>
          <w:szCs w:val="22"/>
        </w:rPr>
        <w:t>o przynależności Wykonawcy do grupy kapitałowej</w:t>
      </w:r>
    </w:p>
    <w:p w14:paraId="6143A881" w14:textId="77777777" w:rsidR="00D036A0" w:rsidRPr="00B6514E" w:rsidRDefault="00D036A0" w:rsidP="0092455B">
      <w:pPr>
        <w:spacing w:line="271" w:lineRule="auto"/>
        <w:rPr>
          <w:rFonts w:ascii="Arial" w:eastAsia="MS Mincho" w:hAnsi="Arial" w:cs="Arial"/>
          <w:sz w:val="22"/>
          <w:szCs w:val="22"/>
        </w:rPr>
      </w:pPr>
    </w:p>
    <w:p w14:paraId="7BA44D2D" w14:textId="77777777" w:rsidR="00D036A0" w:rsidRPr="00B6514E" w:rsidRDefault="00D036A0" w:rsidP="00D036A0">
      <w:pPr>
        <w:spacing w:line="271" w:lineRule="auto"/>
        <w:jc w:val="center"/>
        <w:rPr>
          <w:rFonts w:ascii="Arial" w:eastAsia="MS Mincho" w:hAnsi="Arial" w:cs="Arial"/>
          <w:sz w:val="22"/>
          <w:szCs w:val="22"/>
        </w:rPr>
      </w:pPr>
      <w:r w:rsidRPr="00B6514E">
        <w:rPr>
          <w:rFonts w:ascii="Arial" w:eastAsia="MS Mincho" w:hAnsi="Arial" w:cs="Arial"/>
          <w:sz w:val="22"/>
          <w:szCs w:val="22"/>
        </w:rPr>
        <w:t>....................................................................................................................................................</w:t>
      </w:r>
    </w:p>
    <w:p w14:paraId="6931C243" w14:textId="77777777" w:rsidR="00D036A0" w:rsidRPr="00B6514E" w:rsidRDefault="00D036A0" w:rsidP="00D036A0">
      <w:pPr>
        <w:spacing w:line="271" w:lineRule="auto"/>
        <w:jc w:val="center"/>
        <w:rPr>
          <w:rFonts w:ascii="Arial" w:eastAsia="MS Mincho" w:hAnsi="Arial" w:cs="Arial"/>
          <w:sz w:val="22"/>
          <w:szCs w:val="22"/>
        </w:rPr>
      </w:pPr>
      <w:r w:rsidRPr="00B6514E">
        <w:rPr>
          <w:rFonts w:ascii="Arial" w:eastAsia="MS Mincho" w:hAnsi="Arial" w:cs="Arial"/>
          <w:sz w:val="22"/>
          <w:szCs w:val="22"/>
        </w:rPr>
        <w:t>(Nazwa i adres Wykonawcy)</w:t>
      </w:r>
    </w:p>
    <w:p w14:paraId="6EEEA9AF" w14:textId="77777777" w:rsidR="00D036A0" w:rsidRPr="00B6514E" w:rsidRDefault="00D036A0" w:rsidP="00D036A0">
      <w:pPr>
        <w:spacing w:line="271" w:lineRule="auto"/>
        <w:rPr>
          <w:rFonts w:ascii="Arial" w:eastAsia="MS Mincho" w:hAnsi="Arial" w:cs="Arial"/>
          <w:sz w:val="22"/>
          <w:szCs w:val="22"/>
        </w:rPr>
      </w:pPr>
    </w:p>
    <w:p w14:paraId="54F09A21" w14:textId="77777777" w:rsidR="00D036A0" w:rsidRPr="00B6514E" w:rsidRDefault="00D036A0" w:rsidP="00D036A0">
      <w:pPr>
        <w:spacing w:line="271" w:lineRule="auto"/>
        <w:jc w:val="center"/>
        <w:rPr>
          <w:rFonts w:ascii="Arial" w:eastAsia="MS Mincho" w:hAnsi="Arial" w:cs="Arial"/>
          <w:sz w:val="22"/>
          <w:szCs w:val="22"/>
        </w:rPr>
      </w:pPr>
      <w:r w:rsidRPr="00B6514E">
        <w:rPr>
          <w:rFonts w:ascii="Arial" w:eastAsia="MS Mincho" w:hAnsi="Arial" w:cs="Arial"/>
          <w:sz w:val="22"/>
          <w:szCs w:val="22"/>
        </w:rPr>
        <w:t>....................................................................................................................................................</w:t>
      </w:r>
    </w:p>
    <w:p w14:paraId="2D55D20F" w14:textId="77777777" w:rsidR="00D036A0" w:rsidRPr="00B6514E" w:rsidRDefault="00D036A0" w:rsidP="00D036A0">
      <w:pPr>
        <w:spacing w:line="271" w:lineRule="auto"/>
        <w:jc w:val="center"/>
        <w:rPr>
          <w:rFonts w:ascii="Arial" w:eastAsia="MS Mincho" w:hAnsi="Arial" w:cs="Arial"/>
          <w:sz w:val="22"/>
          <w:szCs w:val="22"/>
        </w:rPr>
      </w:pPr>
    </w:p>
    <w:p w14:paraId="50685CC5" w14:textId="77777777" w:rsidR="00D036A0" w:rsidRPr="00B6514E" w:rsidRDefault="00D036A0" w:rsidP="00D036A0">
      <w:pPr>
        <w:spacing w:line="271" w:lineRule="auto"/>
        <w:jc w:val="center"/>
        <w:rPr>
          <w:rFonts w:ascii="Arial" w:eastAsia="MS Mincho" w:hAnsi="Arial" w:cs="Arial"/>
          <w:sz w:val="22"/>
          <w:szCs w:val="22"/>
        </w:rPr>
      </w:pPr>
    </w:p>
    <w:p w14:paraId="4EBBCACE" w14:textId="77777777" w:rsidR="00D036A0" w:rsidRPr="00B6514E" w:rsidRDefault="00D036A0" w:rsidP="00D036A0">
      <w:pPr>
        <w:spacing w:line="271" w:lineRule="auto"/>
        <w:jc w:val="both"/>
        <w:rPr>
          <w:rFonts w:ascii="Arial" w:eastAsia="MS Mincho" w:hAnsi="Arial" w:cs="Arial"/>
          <w:sz w:val="22"/>
          <w:szCs w:val="22"/>
        </w:rPr>
      </w:pPr>
      <w:r w:rsidRPr="00B6514E">
        <w:rPr>
          <w:rFonts w:ascii="Arial" w:eastAsia="MS Mincho" w:hAnsi="Arial" w:cs="Arial"/>
          <w:sz w:val="22"/>
          <w:szCs w:val="22"/>
        </w:rPr>
        <w:t xml:space="preserve">składając ofertę </w:t>
      </w:r>
      <w:r w:rsidRPr="00B6514E">
        <w:rPr>
          <w:rFonts w:ascii="Arial" w:hAnsi="Arial" w:cs="Arial"/>
          <w:sz w:val="22"/>
          <w:szCs w:val="22"/>
        </w:rPr>
        <w:t>w trybie podstawowym na:</w:t>
      </w:r>
    </w:p>
    <w:p w14:paraId="1560277E" w14:textId="77777777" w:rsidR="00D036A0" w:rsidRPr="00B6514E" w:rsidRDefault="00D036A0" w:rsidP="00D036A0">
      <w:pPr>
        <w:spacing w:line="271" w:lineRule="auto"/>
        <w:rPr>
          <w:rFonts w:ascii="Arial" w:eastAsia="MS Mincho" w:hAnsi="Arial" w:cs="Arial"/>
          <w:sz w:val="22"/>
          <w:szCs w:val="22"/>
        </w:rPr>
      </w:pPr>
      <w:r w:rsidRPr="00B6514E">
        <w:rPr>
          <w:rFonts w:ascii="Arial" w:eastAsia="MS Mincho" w:hAnsi="Arial" w:cs="Arial"/>
          <w:noProof/>
          <w:sz w:val="22"/>
          <w:szCs w:val="22"/>
        </w:rPr>
        <mc:AlternateContent>
          <mc:Choice Requires="wps">
            <w:drawing>
              <wp:anchor distT="0" distB="0" distL="114300" distR="114300" simplePos="0" relativeHeight="251659264" behindDoc="0" locked="0" layoutInCell="1" allowOverlap="1" wp14:anchorId="567DB44E" wp14:editId="37A22830">
                <wp:simplePos x="0" y="0"/>
                <wp:positionH relativeFrom="column">
                  <wp:posOffset>-71120</wp:posOffset>
                </wp:positionH>
                <wp:positionV relativeFrom="paragraph">
                  <wp:posOffset>66040</wp:posOffset>
                </wp:positionV>
                <wp:extent cx="6037580" cy="523875"/>
                <wp:effectExtent l="0" t="0" r="20320" b="2857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580" cy="523875"/>
                        </a:xfrm>
                        <a:prstGeom prst="rect">
                          <a:avLst/>
                        </a:prstGeom>
                        <a:solidFill>
                          <a:srgbClr val="FFFFFF"/>
                        </a:solidFill>
                        <a:ln w="9525">
                          <a:solidFill>
                            <a:srgbClr val="000000"/>
                          </a:solidFill>
                          <a:miter lim="800000"/>
                          <a:headEnd/>
                          <a:tailEnd/>
                        </a:ln>
                      </wps:spPr>
                      <wps:txbx>
                        <w:txbxContent>
                          <w:p w14:paraId="68AD911F" w14:textId="0056AF30" w:rsidR="00D036A0" w:rsidRPr="00E67615" w:rsidRDefault="00D32BFC" w:rsidP="00EA23A8">
                            <w:pPr>
                              <w:pStyle w:val="Tytu"/>
                              <w:rPr>
                                <w:rFonts w:cs="Arial"/>
                                <w:color w:val="000000" w:themeColor="text1"/>
                                <w:sz w:val="22"/>
                                <w:szCs w:val="22"/>
                              </w:rPr>
                            </w:pPr>
                            <w:r w:rsidRPr="00D32BFC">
                              <w:rPr>
                                <w:rFonts w:cs="Arial"/>
                                <w:color w:val="000000" w:themeColor="text1"/>
                                <w:sz w:val="22"/>
                                <w:szCs w:val="22"/>
                              </w:rPr>
                              <w:t>Modernizacja nawierzchni boiska wielofunkcyjnego w ramach zadania „Modernizacja boiska szkolnego przy Szkole Podstawowej Specjalnej w Radzyminie”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7DB44E" id="_x0000_t202" coordsize="21600,21600" o:spt="202" path="m,l,21600r21600,l21600,xe">
                <v:stroke joinstyle="miter"/>
                <v:path gradientshapeok="t" o:connecttype="rect"/>
              </v:shapetype>
              <v:shape id="Pole tekstowe 1" o:spid="_x0000_s1026" type="#_x0000_t202" style="position:absolute;margin-left:-5.6pt;margin-top:5.2pt;width:475.4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">
                <v:textbox>
                  <w:txbxContent>
                    <w:p w14:paraId="68AD911F" w14:textId="0056AF30" w:rsidR="00D036A0" w:rsidRPr="00E67615" w:rsidRDefault="00D32BFC" w:rsidP="00EA23A8">
                      <w:pPr>
                        <w:pStyle w:val="Tytu"/>
                        <w:rPr>
                          <w:rFonts w:cs="Arial"/>
                          <w:color w:val="000000" w:themeColor="text1"/>
                          <w:sz w:val="22"/>
                          <w:szCs w:val="22"/>
                        </w:rPr>
                      </w:pPr>
                      <w:r w:rsidRPr="00D32BFC">
                        <w:rPr>
                          <w:rFonts w:cs="Arial"/>
                          <w:color w:val="000000" w:themeColor="text1"/>
                          <w:sz w:val="22"/>
                          <w:szCs w:val="22"/>
                        </w:rPr>
                        <w:t>Modernizacja nawierzchni boiska wielofunkcyjnego w ramach zadania „Modernizacja boiska szkolnego przy Szkole Podstawowej Specjalnej w Radzyminie”</w:t>
                      </w:r>
                    </w:p>
                  </w:txbxContent>
                </v:textbox>
              </v:shape>
            </w:pict>
          </mc:Fallback>
        </mc:AlternateContent>
      </w:r>
    </w:p>
    <w:p w14:paraId="24D7BA68" w14:textId="77777777" w:rsidR="00D036A0" w:rsidRPr="00B6514E" w:rsidRDefault="00D036A0" w:rsidP="00D036A0">
      <w:pPr>
        <w:spacing w:line="271" w:lineRule="auto"/>
        <w:rPr>
          <w:rFonts w:ascii="Arial" w:eastAsia="MS Mincho" w:hAnsi="Arial" w:cs="Arial"/>
          <w:sz w:val="22"/>
          <w:szCs w:val="22"/>
        </w:rPr>
      </w:pPr>
    </w:p>
    <w:p w14:paraId="0316F303" w14:textId="77777777" w:rsidR="00D036A0" w:rsidRPr="00B6514E" w:rsidRDefault="00D036A0" w:rsidP="00D036A0">
      <w:pPr>
        <w:spacing w:line="271" w:lineRule="auto"/>
        <w:rPr>
          <w:rFonts w:ascii="Arial" w:eastAsia="MS Mincho" w:hAnsi="Arial" w:cs="Arial"/>
          <w:sz w:val="22"/>
          <w:szCs w:val="22"/>
        </w:rPr>
      </w:pPr>
    </w:p>
    <w:p w14:paraId="5E07231F" w14:textId="77777777" w:rsidR="00D036A0" w:rsidRDefault="00D036A0" w:rsidP="00D036A0">
      <w:pPr>
        <w:spacing w:line="271" w:lineRule="auto"/>
        <w:rPr>
          <w:rFonts w:ascii="Arial" w:eastAsia="MS Mincho" w:hAnsi="Arial" w:cs="Arial"/>
          <w:sz w:val="22"/>
          <w:szCs w:val="22"/>
        </w:rPr>
      </w:pPr>
    </w:p>
    <w:p w14:paraId="52DB3606" w14:textId="77777777" w:rsidR="00D036A0" w:rsidRPr="00B6514E" w:rsidRDefault="00D036A0" w:rsidP="00D036A0">
      <w:pPr>
        <w:spacing w:line="271" w:lineRule="auto"/>
        <w:rPr>
          <w:rFonts w:ascii="Arial" w:eastAsia="MS Mincho" w:hAnsi="Arial" w:cs="Arial"/>
          <w:sz w:val="22"/>
          <w:szCs w:val="22"/>
        </w:rPr>
      </w:pPr>
      <w:r w:rsidRPr="00B6514E">
        <w:rPr>
          <w:rFonts w:ascii="Arial" w:eastAsia="MS Mincho" w:hAnsi="Arial" w:cs="Arial"/>
          <w:sz w:val="22"/>
          <w:szCs w:val="22"/>
        </w:rPr>
        <w:t>oświadczam(y), że:</w:t>
      </w:r>
    </w:p>
    <w:p w14:paraId="3EB4753F" w14:textId="77777777" w:rsidR="00D036A0" w:rsidRPr="00B6514E" w:rsidRDefault="00D036A0" w:rsidP="00D036A0">
      <w:pPr>
        <w:suppressAutoHyphens/>
        <w:spacing w:line="271" w:lineRule="auto"/>
        <w:ind w:left="720"/>
        <w:rPr>
          <w:rFonts w:ascii="Arial" w:eastAsia="MS Mincho" w:hAnsi="Arial" w:cs="Arial"/>
          <w:sz w:val="22"/>
          <w:szCs w:val="22"/>
        </w:rPr>
      </w:pPr>
    </w:p>
    <w:p w14:paraId="2C02CF66" w14:textId="77777777" w:rsidR="00D036A0" w:rsidRPr="00B6514E" w:rsidRDefault="00D036A0" w:rsidP="00D036A0">
      <w:pPr>
        <w:suppressAutoHyphens/>
        <w:spacing w:line="271" w:lineRule="auto"/>
        <w:rPr>
          <w:rFonts w:ascii="Arial" w:eastAsia="MS Mincho" w:hAnsi="Arial" w:cs="Arial"/>
          <w:sz w:val="22"/>
          <w:szCs w:val="22"/>
        </w:rPr>
      </w:pPr>
      <w:r w:rsidRPr="00B6514E">
        <w:rPr>
          <w:rFonts w:ascii="Arial" w:eastAsia="MS Mincho" w:hAnsi="Arial" w:cs="Arial"/>
          <w:sz w:val="22"/>
          <w:szCs w:val="22"/>
        </w:rPr>
        <w:t>1. Nie należymy do grupy kapitałowej</w:t>
      </w:r>
      <w:r w:rsidRPr="00B6514E">
        <w:rPr>
          <w:rFonts w:ascii="Arial" w:eastAsia="MS Mincho" w:hAnsi="Arial" w:cs="Arial"/>
          <w:b/>
          <w:bCs/>
          <w:sz w:val="22"/>
          <w:szCs w:val="22"/>
        </w:rPr>
        <w:t>*</w:t>
      </w:r>
    </w:p>
    <w:p w14:paraId="02DB49E9" w14:textId="77777777" w:rsidR="00D036A0" w:rsidRPr="00B6514E" w:rsidRDefault="00D036A0" w:rsidP="00D036A0">
      <w:pPr>
        <w:suppressAutoHyphens/>
        <w:spacing w:line="271" w:lineRule="auto"/>
        <w:rPr>
          <w:rFonts w:ascii="Arial" w:eastAsia="MS Mincho" w:hAnsi="Arial" w:cs="Arial"/>
          <w:sz w:val="22"/>
          <w:szCs w:val="22"/>
        </w:rPr>
      </w:pPr>
      <w:r w:rsidRPr="00B6514E">
        <w:rPr>
          <w:rFonts w:ascii="Arial" w:eastAsia="MS Mincho" w:hAnsi="Arial" w:cs="Arial"/>
          <w:sz w:val="22"/>
          <w:szCs w:val="22"/>
        </w:rPr>
        <w:t xml:space="preserve">2. Należymy do grupy kapitałowej </w:t>
      </w:r>
      <w:r w:rsidRPr="00B6514E">
        <w:rPr>
          <w:rFonts w:ascii="Arial" w:eastAsia="MS Mincho" w:hAnsi="Arial" w:cs="Arial"/>
          <w:b/>
          <w:bCs/>
          <w:sz w:val="22"/>
          <w:szCs w:val="22"/>
        </w:rPr>
        <w:t>*</w:t>
      </w:r>
    </w:p>
    <w:p w14:paraId="31AF188E" w14:textId="77777777" w:rsidR="00D036A0" w:rsidRPr="00B6514E" w:rsidRDefault="00D036A0" w:rsidP="00D036A0">
      <w:pPr>
        <w:spacing w:line="271" w:lineRule="auto"/>
        <w:ind w:left="708"/>
        <w:rPr>
          <w:rFonts w:ascii="Arial" w:eastAsia="MS Mincho" w:hAnsi="Arial" w:cs="Arial"/>
          <w:sz w:val="22"/>
          <w:szCs w:val="22"/>
        </w:rPr>
      </w:pPr>
    </w:p>
    <w:p w14:paraId="254DE02C" w14:textId="77777777" w:rsidR="00D036A0" w:rsidRPr="00B6514E" w:rsidRDefault="00D036A0" w:rsidP="00D036A0">
      <w:pPr>
        <w:spacing w:line="271" w:lineRule="auto"/>
        <w:ind w:left="708"/>
        <w:rPr>
          <w:rFonts w:ascii="Arial" w:eastAsia="MS Mincho" w:hAnsi="Arial" w:cs="Arial"/>
          <w:sz w:val="22"/>
          <w:szCs w:val="22"/>
        </w:rPr>
      </w:pPr>
    </w:p>
    <w:p w14:paraId="379DC7A2" w14:textId="77777777" w:rsidR="00D036A0" w:rsidRPr="00B6514E" w:rsidRDefault="00D036A0" w:rsidP="00D036A0">
      <w:pPr>
        <w:spacing w:line="271" w:lineRule="auto"/>
        <w:rPr>
          <w:rFonts w:ascii="Arial" w:eastAsia="MS Mincho" w:hAnsi="Arial" w:cs="Arial"/>
          <w:sz w:val="22"/>
          <w:szCs w:val="22"/>
        </w:rPr>
      </w:pPr>
    </w:p>
    <w:p w14:paraId="3B006EEA" w14:textId="77777777" w:rsidR="00D036A0" w:rsidRPr="00B6514E" w:rsidRDefault="00D036A0" w:rsidP="00D036A0">
      <w:pPr>
        <w:tabs>
          <w:tab w:val="left" w:pos="-142"/>
        </w:tabs>
        <w:suppressAutoHyphens/>
        <w:spacing w:line="271" w:lineRule="auto"/>
        <w:jc w:val="both"/>
        <w:rPr>
          <w:rFonts w:ascii="Arial" w:hAnsi="Arial" w:cs="Arial"/>
          <w:sz w:val="22"/>
          <w:szCs w:val="22"/>
          <w:lang w:eastAsia="ar-SA"/>
        </w:rPr>
      </w:pPr>
      <w:r w:rsidRPr="00B6514E">
        <w:rPr>
          <w:rFonts w:ascii="Arial" w:hAnsi="Arial" w:cs="Arial"/>
          <w:sz w:val="22"/>
          <w:szCs w:val="22"/>
          <w:lang w:eastAsia="ar-SA"/>
        </w:rPr>
        <w:t>Miejscowość .................................................. dnia .......................................  roku</w:t>
      </w:r>
    </w:p>
    <w:p w14:paraId="1AABD16A" w14:textId="77777777" w:rsidR="00D036A0" w:rsidRPr="00B6514E" w:rsidRDefault="00D036A0" w:rsidP="00D036A0">
      <w:pPr>
        <w:tabs>
          <w:tab w:val="left" w:pos="-142"/>
        </w:tabs>
        <w:suppressAutoHyphens/>
        <w:spacing w:line="271" w:lineRule="auto"/>
        <w:jc w:val="both"/>
        <w:rPr>
          <w:rFonts w:ascii="Arial" w:hAnsi="Arial" w:cs="Arial"/>
          <w:sz w:val="22"/>
          <w:szCs w:val="22"/>
          <w:lang w:eastAsia="ar-SA"/>
        </w:rPr>
      </w:pPr>
    </w:p>
    <w:p w14:paraId="4C8D9125" w14:textId="77777777" w:rsidR="00D036A0" w:rsidRPr="00B6514E" w:rsidRDefault="00D036A0" w:rsidP="00D036A0">
      <w:pPr>
        <w:tabs>
          <w:tab w:val="left" w:pos="-142"/>
        </w:tabs>
        <w:suppressAutoHyphens/>
        <w:spacing w:line="271" w:lineRule="auto"/>
        <w:jc w:val="both"/>
        <w:rPr>
          <w:rFonts w:ascii="Arial" w:hAnsi="Arial" w:cs="Arial"/>
          <w:sz w:val="22"/>
          <w:szCs w:val="22"/>
          <w:lang w:eastAsia="ar-SA"/>
        </w:rPr>
      </w:pPr>
    </w:p>
    <w:p w14:paraId="71D462FC" w14:textId="77777777" w:rsidR="00D036A0" w:rsidRPr="00B6514E" w:rsidRDefault="00D036A0" w:rsidP="004805D0">
      <w:pPr>
        <w:tabs>
          <w:tab w:val="left" w:pos="-142"/>
        </w:tabs>
        <w:suppressAutoHyphens/>
        <w:spacing w:line="271" w:lineRule="auto"/>
        <w:jc w:val="right"/>
        <w:rPr>
          <w:rFonts w:ascii="Arial" w:hAnsi="Arial" w:cs="Arial"/>
          <w:sz w:val="22"/>
          <w:szCs w:val="22"/>
          <w:lang w:eastAsia="ar-SA"/>
        </w:rPr>
      </w:pPr>
      <w:r w:rsidRPr="00B6514E">
        <w:rPr>
          <w:rFonts w:ascii="Arial" w:hAnsi="Arial" w:cs="Arial"/>
          <w:sz w:val="22"/>
          <w:szCs w:val="22"/>
          <w:lang w:eastAsia="ar-SA"/>
        </w:rPr>
        <w:t xml:space="preserve">                                                                                           .......................................................................</w:t>
      </w:r>
    </w:p>
    <w:p w14:paraId="7BE66144" w14:textId="77777777" w:rsidR="00D036A0" w:rsidRPr="00B6514E" w:rsidRDefault="00D036A0" w:rsidP="00D036A0">
      <w:pPr>
        <w:tabs>
          <w:tab w:val="left" w:pos="-142"/>
        </w:tabs>
        <w:suppressAutoHyphens/>
        <w:spacing w:line="271" w:lineRule="auto"/>
        <w:ind w:left="4248" w:firstLine="708"/>
        <w:jc w:val="center"/>
        <w:rPr>
          <w:rFonts w:ascii="Arial" w:hAnsi="Arial" w:cs="Arial"/>
          <w:sz w:val="22"/>
          <w:szCs w:val="22"/>
          <w:lang w:eastAsia="ar-SA"/>
        </w:rPr>
      </w:pPr>
      <w:r w:rsidRPr="00B6514E">
        <w:rPr>
          <w:rFonts w:ascii="Arial" w:hAnsi="Arial" w:cs="Arial"/>
          <w:sz w:val="22"/>
          <w:szCs w:val="22"/>
          <w:lang w:eastAsia="ar-SA"/>
        </w:rPr>
        <w:t>(podpis osoby uprawnionej</w:t>
      </w:r>
    </w:p>
    <w:p w14:paraId="502E7A7E" w14:textId="77777777" w:rsidR="00D036A0" w:rsidRPr="00B6514E" w:rsidRDefault="00D036A0" w:rsidP="00D036A0">
      <w:pPr>
        <w:tabs>
          <w:tab w:val="left" w:pos="-142"/>
        </w:tabs>
        <w:suppressAutoHyphens/>
        <w:spacing w:line="271" w:lineRule="auto"/>
        <w:ind w:left="4248"/>
        <w:jc w:val="center"/>
        <w:rPr>
          <w:rFonts w:ascii="Arial" w:hAnsi="Arial" w:cs="Arial"/>
          <w:sz w:val="22"/>
          <w:szCs w:val="22"/>
          <w:lang w:eastAsia="ar-SA"/>
        </w:rPr>
      </w:pPr>
      <w:r w:rsidRPr="00B6514E">
        <w:rPr>
          <w:rFonts w:ascii="Arial" w:hAnsi="Arial" w:cs="Arial"/>
          <w:sz w:val="22"/>
          <w:szCs w:val="22"/>
          <w:lang w:eastAsia="ar-SA"/>
        </w:rPr>
        <w:t>do składania oświadczeń woli w imieniu              wykonawcy)</w:t>
      </w:r>
    </w:p>
    <w:p w14:paraId="221E194E" w14:textId="77777777" w:rsidR="00D036A0" w:rsidRPr="00B6514E" w:rsidRDefault="00D036A0" w:rsidP="00D036A0">
      <w:pPr>
        <w:tabs>
          <w:tab w:val="left" w:pos="-142"/>
        </w:tabs>
        <w:suppressAutoHyphens/>
        <w:spacing w:line="271" w:lineRule="auto"/>
        <w:rPr>
          <w:rFonts w:ascii="Arial" w:hAnsi="Arial" w:cs="Arial"/>
          <w:sz w:val="22"/>
          <w:szCs w:val="22"/>
          <w:lang w:eastAsia="ar-SA"/>
        </w:rPr>
      </w:pPr>
    </w:p>
    <w:p w14:paraId="3B85AD16" w14:textId="2147F5AC" w:rsidR="00D036A0" w:rsidRPr="0092455B" w:rsidRDefault="00D036A0" w:rsidP="0092455B">
      <w:pPr>
        <w:tabs>
          <w:tab w:val="left" w:pos="-142"/>
        </w:tabs>
        <w:suppressAutoHyphens/>
        <w:spacing w:line="271" w:lineRule="auto"/>
        <w:ind w:left="360"/>
        <w:rPr>
          <w:rFonts w:ascii="Arial" w:hAnsi="Arial" w:cs="Arial"/>
          <w:sz w:val="22"/>
          <w:szCs w:val="22"/>
          <w:lang w:eastAsia="ar-SA"/>
        </w:rPr>
      </w:pPr>
      <w:r w:rsidRPr="00B6514E">
        <w:rPr>
          <w:rFonts w:ascii="Arial" w:hAnsi="Arial" w:cs="Arial"/>
          <w:sz w:val="22"/>
          <w:szCs w:val="22"/>
          <w:lang w:eastAsia="ar-SA"/>
        </w:rPr>
        <w:t>* Niepotrzebne skreśli</w:t>
      </w:r>
      <w:r w:rsidR="0092455B">
        <w:rPr>
          <w:rFonts w:ascii="Arial" w:hAnsi="Arial" w:cs="Arial"/>
          <w:sz w:val="22"/>
          <w:szCs w:val="22"/>
          <w:lang w:eastAsia="ar-SA"/>
        </w:rPr>
        <w:t>ć</w:t>
      </w:r>
    </w:p>
    <w:p w14:paraId="79DD77E1" w14:textId="7F0B0CED" w:rsidR="00412BC8" w:rsidRDefault="00412BC8" w:rsidP="003A65B1">
      <w:pPr>
        <w:spacing w:line="271" w:lineRule="auto"/>
        <w:jc w:val="both"/>
        <w:rPr>
          <w:rFonts w:ascii="Arial" w:hAnsi="Arial" w:cs="Arial"/>
          <w:i/>
          <w:snapToGrid w:val="0"/>
          <w:color w:val="002060"/>
          <w:sz w:val="22"/>
          <w:szCs w:val="22"/>
        </w:rPr>
      </w:pPr>
    </w:p>
    <w:p w14:paraId="78CFC9BE" w14:textId="77777777" w:rsidR="0015775E" w:rsidRDefault="0015775E" w:rsidP="003A65B1">
      <w:pPr>
        <w:spacing w:line="271" w:lineRule="auto"/>
        <w:jc w:val="both"/>
        <w:rPr>
          <w:rFonts w:ascii="Arial" w:hAnsi="Arial" w:cs="Arial"/>
          <w:i/>
          <w:snapToGrid w:val="0"/>
          <w:color w:val="002060"/>
          <w:sz w:val="22"/>
          <w:szCs w:val="22"/>
        </w:rPr>
      </w:pPr>
    </w:p>
    <w:p w14:paraId="5BA05DA4" w14:textId="77777777" w:rsidR="0015775E" w:rsidRDefault="0015775E" w:rsidP="003A65B1">
      <w:pPr>
        <w:spacing w:line="271" w:lineRule="auto"/>
        <w:jc w:val="both"/>
        <w:rPr>
          <w:rFonts w:ascii="Arial" w:hAnsi="Arial" w:cs="Arial"/>
          <w:i/>
          <w:snapToGrid w:val="0"/>
          <w:color w:val="002060"/>
          <w:sz w:val="22"/>
          <w:szCs w:val="22"/>
        </w:rPr>
      </w:pPr>
    </w:p>
    <w:p w14:paraId="3E7E1828" w14:textId="77777777" w:rsidR="0015775E" w:rsidRDefault="0015775E" w:rsidP="003A65B1">
      <w:pPr>
        <w:spacing w:line="271" w:lineRule="auto"/>
        <w:jc w:val="both"/>
        <w:rPr>
          <w:rFonts w:ascii="Arial" w:hAnsi="Arial" w:cs="Arial"/>
          <w:i/>
          <w:snapToGrid w:val="0"/>
          <w:color w:val="002060"/>
          <w:sz w:val="22"/>
          <w:szCs w:val="22"/>
        </w:rPr>
      </w:pPr>
    </w:p>
    <w:p w14:paraId="4BD0D44C" w14:textId="77777777" w:rsidR="0015775E" w:rsidRDefault="0015775E" w:rsidP="003A65B1">
      <w:pPr>
        <w:spacing w:line="271" w:lineRule="auto"/>
        <w:jc w:val="both"/>
        <w:rPr>
          <w:rFonts w:ascii="Arial" w:hAnsi="Arial" w:cs="Arial"/>
          <w:i/>
          <w:snapToGrid w:val="0"/>
          <w:color w:val="002060"/>
          <w:sz w:val="22"/>
          <w:szCs w:val="22"/>
        </w:rPr>
      </w:pPr>
    </w:p>
    <w:p w14:paraId="6D82B2C8" w14:textId="77777777" w:rsidR="0015775E" w:rsidRDefault="0015775E" w:rsidP="003A65B1">
      <w:pPr>
        <w:spacing w:line="271" w:lineRule="auto"/>
        <w:jc w:val="both"/>
        <w:rPr>
          <w:rFonts w:ascii="Arial" w:hAnsi="Arial" w:cs="Arial"/>
          <w:i/>
          <w:snapToGrid w:val="0"/>
          <w:color w:val="002060"/>
          <w:sz w:val="22"/>
          <w:szCs w:val="22"/>
        </w:rPr>
      </w:pPr>
    </w:p>
    <w:p w14:paraId="1DC7AFF4" w14:textId="77777777" w:rsidR="0015775E" w:rsidRDefault="0015775E" w:rsidP="003A65B1">
      <w:pPr>
        <w:spacing w:line="271" w:lineRule="auto"/>
        <w:jc w:val="both"/>
        <w:rPr>
          <w:rFonts w:ascii="Arial" w:hAnsi="Arial" w:cs="Arial"/>
          <w:i/>
          <w:snapToGrid w:val="0"/>
          <w:color w:val="002060"/>
          <w:sz w:val="22"/>
          <w:szCs w:val="22"/>
        </w:rPr>
      </w:pPr>
    </w:p>
    <w:p w14:paraId="4AD8D6D9" w14:textId="77777777" w:rsidR="0015775E" w:rsidRDefault="0015775E" w:rsidP="003A65B1">
      <w:pPr>
        <w:spacing w:line="271" w:lineRule="auto"/>
        <w:jc w:val="both"/>
        <w:rPr>
          <w:rFonts w:ascii="Arial" w:hAnsi="Arial" w:cs="Arial"/>
          <w:i/>
          <w:snapToGrid w:val="0"/>
          <w:color w:val="002060"/>
          <w:sz w:val="22"/>
          <w:szCs w:val="22"/>
        </w:rPr>
      </w:pPr>
    </w:p>
    <w:sectPr w:rsidR="0015775E">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32C7" w14:textId="77777777" w:rsidR="00946009" w:rsidRDefault="00946009" w:rsidP="000F1DCF">
      <w:r>
        <w:separator/>
      </w:r>
    </w:p>
  </w:endnote>
  <w:endnote w:type="continuationSeparator" w:id="0">
    <w:p w14:paraId="39A1DFE5" w14:textId="77777777" w:rsidR="00946009" w:rsidRDefault="00946009" w:rsidP="000F1DCF">
      <w:r>
        <w:continuationSeparator/>
      </w:r>
    </w:p>
  </w:endnote>
  <w:endnote w:type="continuationNotice" w:id="1">
    <w:p w14:paraId="1E451AF8" w14:textId="77777777" w:rsidR="00946009" w:rsidRDefault="00946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209794"/>
      <w:docPartObj>
        <w:docPartGallery w:val="Page Numbers (Bottom of Page)"/>
        <w:docPartUnique/>
      </w:docPartObj>
    </w:sdtPr>
    <w:sdtEndPr/>
    <w:sdtContent>
      <w:p w14:paraId="19D2FE15" w14:textId="5D55356D" w:rsidR="00F24A9C" w:rsidRDefault="00F24A9C">
        <w:pPr>
          <w:pStyle w:val="Stopka"/>
          <w:jc w:val="right"/>
        </w:pPr>
        <w:r>
          <w:fldChar w:fldCharType="begin"/>
        </w:r>
        <w:r>
          <w:instrText>PAGE   \* MERGEFORMAT</w:instrText>
        </w:r>
        <w:r>
          <w:fldChar w:fldCharType="separate"/>
        </w:r>
        <w:r>
          <w:t>2</w:t>
        </w:r>
        <w:r>
          <w:fldChar w:fldCharType="end"/>
        </w:r>
      </w:p>
    </w:sdtContent>
  </w:sdt>
  <w:p w14:paraId="3954B518" w14:textId="77777777" w:rsidR="00F24A9C" w:rsidRDefault="00F24A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494D" w14:textId="77777777" w:rsidR="00946009" w:rsidRDefault="00946009" w:rsidP="000F1DCF">
      <w:r>
        <w:separator/>
      </w:r>
    </w:p>
  </w:footnote>
  <w:footnote w:type="continuationSeparator" w:id="0">
    <w:p w14:paraId="53BC54B2" w14:textId="77777777" w:rsidR="00946009" w:rsidRDefault="00946009" w:rsidP="000F1DCF">
      <w:r>
        <w:continuationSeparator/>
      </w:r>
    </w:p>
  </w:footnote>
  <w:footnote w:type="continuationNotice" w:id="1">
    <w:p w14:paraId="4DA04D3F" w14:textId="77777777" w:rsidR="00946009" w:rsidRDefault="00946009"/>
  </w:footnote>
  <w:footnote w:id="2">
    <w:p w14:paraId="0485A8E9" w14:textId="77777777" w:rsidR="000F0C2F" w:rsidRPr="004E4915" w:rsidRDefault="000F0C2F" w:rsidP="000F0C2F">
      <w:pPr>
        <w:jc w:val="both"/>
        <w:rPr>
          <w:rFonts w:ascii="Arial" w:hAnsi="Arial" w:cs="Arial"/>
          <w:sz w:val="22"/>
          <w:szCs w:val="22"/>
        </w:rPr>
      </w:pPr>
      <w:r w:rsidRPr="004E4915">
        <w:rPr>
          <w:rFonts w:ascii="Arial" w:hAnsi="Arial" w:cs="Arial"/>
          <w:sz w:val="22"/>
          <w:szCs w:val="22"/>
          <w:vertAlign w:val="superscript"/>
        </w:rPr>
        <w:footnoteRef/>
      </w:r>
      <w:r w:rsidRPr="004E4915">
        <w:rPr>
          <w:rFonts w:ascii="Arial" w:hAnsi="Arial" w:cs="Arial"/>
          <w:sz w:val="22"/>
          <w:szCs w:val="22"/>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DC2D2C"/>
    <w:lvl w:ilvl="0">
      <w:start w:val="1"/>
      <w:numFmt w:val="decimal"/>
      <w:pStyle w:val="Listanumerowana"/>
      <w:lvlText w:val="%1."/>
      <w:lvlJc w:val="left"/>
      <w:pPr>
        <w:tabs>
          <w:tab w:val="num" w:pos="360"/>
        </w:tabs>
        <w:ind w:left="36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rPr>
        <w:rFonts w:ascii="Times New Roman" w:eastAsia="Times New Roman" w:hAnsi="Times New Roman" w:cs="Times New Roman"/>
      </w:r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15:restartNumberingAfterBreak="0">
    <w:nsid w:val="00000006"/>
    <w:multiLevelType w:val="multilevel"/>
    <w:tmpl w:val="00000006"/>
    <w:name w:val="WW8Num8"/>
    <w:lvl w:ilvl="0">
      <w:start w:val="1"/>
      <w:numFmt w:val="lowerLetter"/>
      <w:lvlText w:val="%1)"/>
      <w:lvlJc w:val="left"/>
      <w:pPr>
        <w:tabs>
          <w:tab w:val="num" w:pos="720"/>
        </w:tabs>
        <w:ind w:left="720" w:hanging="360"/>
      </w:pPr>
    </w:lvl>
    <w:lvl w:ilvl="1">
      <w:start w:val="7"/>
      <w:numFmt w:val="bullet"/>
      <w:lvlText w:val="-"/>
      <w:lvlJc w:val="left"/>
      <w:pPr>
        <w:tabs>
          <w:tab w:val="num" w:pos="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4" w15:restartNumberingAfterBreak="0">
    <w:nsid w:val="0000001A"/>
    <w:multiLevelType w:val="singleLevel"/>
    <w:tmpl w:val="25B875C0"/>
    <w:name w:val="WW8Num29"/>
    <w:lvl w:ilvl="0">
      <w:start w:val="1"/>
      <w:numFmt w:val="decimal"/>
      <w:lvlText w:val="%1)"/>
      <w:lvlJc w:val="left"/>
      <w:pPr>
        <w:tabs>
          <w:tab w:val="num" w:pos="720"/>
        </w:tabs>
        <w:ind w:left="720" w:hanging="360"/>
      </w:pPr>
      <w:rPr>
        <w:rFonts w:ascii="Arial" w:hAnsi="Arial" w:cs="Arial" w:hint="default"/>
        <w:sz w:val="22"/>
        <w:szCs w:val="22"/>
      </w:rPr>
    </w:lvl>
  </w:abstractNum>
  <w:abstractNum w:abstractNumId="5" w15:restartNumberingAfterBreak="0">
    <w:nsid w:val="00000022"/>
    <w:multiLevelType w:val="multilevel"/>
    <w:tmpl w:val="CE6466C8"/>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3563B90"/>
    <w:multiLevelType w:val="multilevel"/>
    <w:tmpl w:val="778E1F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9011CCF"/>
    <w:multiLevelType w:val="hybridMultilevel"/>
    <w:tmpl w:val="C17EA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E604BC"/>
    <w:multiLevelType w:val="hybridMultilevel"/>
    <w:tmpl w:val="04BCE468"/>
    <w:lvl w:ilvl="0" w:tplc="0908B0E8">
      <w:start w:val="1"/>
      <w:numFmt w:val="decimal"/>
      <w:lvlText w:val="%1."/>
      <w:lvlJc w:val="left"/>
      <w:pPr>
        <w:tabs>
          <w:tab w:val="num" w:pos="360"/>
        </w:tabs>
        <w:ind w:left="360" w:hanging="360"/>
      </w:pPr>
      <w:rPr>
        <w:rFonts w:cs="Times New Roman" w:hint="default"/>
        <w:b w:val="0"/>
        <w:b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9" w15:restartNumberingAfterBreak="0">
    <w:nsid w:val="0E0B6BC8"/>
    <w:multiLevelType w:val="hybridMultilevel"/>
    <w:tmpl w:val="3C0E56A2"/>
    <w:lvl w:ilvl="0" w:tplc="06F645A8">
      <w:start w:val="1"/>
      <w:numFmt w:val="decimal"/>
      <w:pStyle w:val="ppktwniosku"/>
      <w:lvlText w:val="2.%1"/>
      <w:lvlJc w:val="left"/>
      <w:pPr>
        <w:ind w:left="720" w:hanging="360"/>
      </w:pPr>
      <w:rPr>
        <w:rFonts w:hint="default"/>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10A32"/>
    <w:multiLevelType w:val="hybridMultilevel"/>
    <w:tmpl w:val="82D225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22067D"/>
    <w:multiLevelType w:val="hybridMultilevel"/>
    <w:tmpl w:val="B89CE8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3DB757E"/>
    <w:multiLevelType w:val="hybridMultilevel"/>
    <w:tmpl w:val="2A80EB04"/>
    <w:lvl w:ilvl="0" w:tplc="04150017">
      <w:start w:val="1"/>
      <w:numFmt w:val="low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74023BF"/>
    <w:multiLevelType w:val="hybridMultilevel"/>
    <w:tmpl w:val="23AA84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A95984"/>
    <w:multiLevelType w:val="hybridMultilevel"/>
    <w:tmpl w:val="DCB6AF00"/>
    <w:lvl w:ilvl="0" w:tplc="1A826F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08790A"/>
    <w:multiLevelType w:val="hybridMultilevel"/>
    <w:tmpl w:val="FB9E5E70"/>
    <w:lvl w:ilvl="0" w:tplc="87DED8F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19577A8"/>
    <w:multiLevelType w:val="hybridMultilevel"/>
    <w:tmpl w:val="46FA3AE2"/>
    <w:lvl w:ilvl="0" w:tplc="623C34B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21C39D8"/>
    <w:multiLevelType w:val="hybridMultilevel"/>
    <w:tmpl w:val="EE2CB2DE"/>
    <w:lvl w:ilvl="0" w:tplc="921A754C">
      <w:start w:val="2"/>
      <w:numFmt w:val="bullet"/>
      <w:lvlText w:val=""/>
      <w:lvlJc w:val="left"/>
      <w:pPr>
        <w:ind w:left="720" w:hanging="360"/>
      </w:pPr>
      <w:rPr>
        <w:rFonts w:ascii="Wingdings" w:eastAsia="Times New Roman" w:hAnsi="Wingdings"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A80CFB"/>
    <w:multiLevelType w:val="hybridMultilevel"/>
    <w:tmpl w:val="F452B376"/>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422535B"/>
    <w:multiLevelType w:val="hybridMultilevel"/>
    <w:tmpl w:val="01626DBE"/>
    <w:lvl w:ilvl="0" w:tplc="87961F7A">
      <w:start w:val="1"/>
      <w:numFmt w:val="decimal"/>
      <w:lvlText w:val="%1."/>
      <w:lvlJc w:val="left"/>
      <w:pPr>
        <w:tabs>
          <w:tab w:val="num" w:pos="360"/>
        </w:tabs>
        <w:ind w:left="360" w:hanging="360"/>
      </w:pPr>
      <w:rPr>
        <w:rFonts w:cs="Times New Roman" w:hint="default"/>
        <w:i w:val="0"/>
        <w:i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1"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ABE7534"/>
    <w:multiLevelType w:val="hybridMultilevel"/>
    <w:tmpl w:val="6178D594"/>
    <w:lvl w:ilvl="0" w:tplc="1180CBA4">
      <w:start w:val="1"/>
      <w:numFmt w:val="decimal"/>
      <w:lvlText w:val="%1."/>
      <w:lvlJc w:val="left"/>
      <w:pPr>
        <w:ind w:left="360" w:hanging="360"/>
      </w:pPr>
      <w:rPr>
        <w:b w:val="0"/>
        <w:bCs/>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D181D13"/>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2F4A7081"/>
    <w:multiLevelType w:val="hybridMultilevel"/>
    <w:tmpl w:val="665C68C4"/>
    <w:lvl w:ilvl="0" w:tplc="BDCCD464">
      <w:start w:val="4"/>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8C04BE"/>
    <w:multiLevelType w:val="hybridMultilevel"/>
    <w:tmpl w:val="ACD2840A"/>
    <w:lvl w:ilvl="0" w:tplc="D80CD2A8">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E70D4C"/>
    <w:multiLevelType w:val="hybridMultilevel"/>
    <w:tmpl w:val="1B4EEF48"/>
    <w:lvl w:ilvl="0" w:tplc="1E642432">
      <w:start w:val="1"/>
      <w:numFmt w:val="decimal"/>
      <w:lvlText w:val="%1."/>
      <w:lvlJc w:val="left"/>
      <w:pPr>
        <w:tabs>
          <w:tab w:val="num" w:pos="360"/>
        </w:tabs>
        <w:ind w:left="360" w:hanging="360"/>
      </w:pPr>
      <w:rPr>
        <w:rFonts w:hint="default"/>
        <w:b w:val="0"/>
        <w:bCs w:val="0"/>
        <w:i w:val="0"/>
        <w:iCs/>
        <w:strike w:val="0"/>
        <w:color w:val="auto"/>
        <w:sz w:val="22"/>
        <w:szCs w:val="22"/>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0" w15:restartNumberingAfterBreak="0">
    <w:nsid w:val="343F1422"/>
    <w:multiLevelType w:val="hybridMultilevel"/>
    <w:tmpl w:val="0C16094C"/>
    <w:lvl w:ilvl="0" w:tplc="89D07D30">
      <w:start w:val="1"/>
      <w:numFmt w:val="decimal"/>
      <w:pStyle w:val="pktwniosku"/>
      <w:lvlText w:val="%1."/>
      <w:lvlJc w:val="left"/>
      <w:pPr>
        <w:ind w:left="644"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BC4DC7"/>
    <w:multiLevelType w:val="hybridMultilevel"/>
    <w:tmpl w:val="5790B04E"/>
    <w:lvl w:ilvl="0" w:tplc="1D3CE390">
      <w:start w:val="1"/>
      <w:numFmt w:val="decimal"/>
      <w:lvlText w:val="%1."/>
      <w:lvlJc w:val="left"/>
      <w:pPr>
        <w:tabs>
          <w:tab w:val="num" w:pos="360"/>
        </w:tabs>
        <w:ind w:left="360" w:hanging="360"/>
      </w:pPr>
      <w:rPr>
        <w:rFonts w:hint="default"/>
        <w:b w:val="0"/>
        <w:bCs w:val="0"/>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35215E51"/>
    <w:multiLevelType w:val="hybridMultilevel"/>
    <w:tmpl w:val="8A320220"/>
    <w:lvl w:ilvl="0" w:tplc="090C81D2">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6436D3B"/>
    <w:multiLevelType w:val="multilevel"/>
    <w:tmpl w:val="5B265718"/>
    <w:lvl w:ilvl="0">
      <w:start w:val="1"/>
      <w:numFmt w:val="decimal"/>
      <w:lvlText w:val="%1."/>
      <w:lvlJc w:val="left"/>
      <w:pPr>
        <w:ind w:left="360" w:hanging="360"/>
      </w:pPr>
      <w:rPr>
        <w:b w:val="0"/>
        <w:bCs/>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68667E1"/>
    <w:multiLevelType w:val="hybridMultilevel"/>
    <w:tmpl w:val="CA64DC26"/>
    <w:lvl w:ilvl="0" w:tplc="B3A688F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BB58DC"/>
    <w:multiLevelType w:val="hybridMultilevel"/>
    <w:tmpl w:val="DBC83EA0"/>
    <w:lvl w:ilvl="0" w:tplc="04150011">
      <w:start w:val="1"/>
      <w:numFmt w:val="decimal"/>
      <w:lvlText w:val="%1)"/>
      <w:lvlJc w:val="left"/>
      <w:pPr>
        <w:ind w:left="1222" w:hanging="360"/>
      </w:pPr>
    </w:lvl>
    <w:lvl w:ilvl="1" w:tplc="04150011">
      <w:start w:val="1"/>
      <w:numFmt w:val="decimal"/>
      <w:lvlText w:val="%2)"/>
      <w:lvlJc w:val="left"/>
      <w:pPr>
        <w:ind w:left="1065"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6" w15:restartNumberingAfterBreak="0">
    <w:nsid w:val="37C012D3"/>
    <w:multiLevelType w:val="hybridMultilevel"/>
    <w:tmpl w:val="D286042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98A182A"/>
    <w:multiLevelType w:val="hybridMultilevel"/>
    <w:tmpl w:val="AE7AFA48"/>
    <w:lvl w:ilvl="0" w:tplc="5574B77C">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3DEA0AB4"/>
    <w:multiLevelType w:val="hybridMultilevel"/>
    <w:tmpl w:val="0556259E"/>
    <w:lvl w:ilvl="0" w:tplc="9F841B1C">
      <w:start w:val="1"/>
      <w:numFmt w:val="lowerLetter"/>
      <w:lvlText w:val="%1)"/>
      <w:lvlJc w:val="left"/>
      <w:pPr>
        <w:ind w:left="360" w:hanging="360"/>
      </w:pPr>
      <w:rPr>
        <w:b/>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F530A54"/>
    <w:multiLevelType w:val="hybridMultilevel"/>
    <w:tmpl w:val="3D8A6606"/>
    <w:lvl w:ilvl="0" w:tplc="7632D9DA">
      <w:start w:val="1"/>
      <w:numFmt w:val="decimal"/>
      <w:lvlText w:val="%1."/>
      <w:lvlJc w:val="left"/>
      <w:pPr>
        <w:ind w:left="360" w:hanging="360"/>
      </w:pPr>
      <w:rPr>
        <w:b w:val="0"/>
        <w:i w:val="0"/>
        <w:iCs/>
        <w:color w:val="auto"/>
        <w:sz w:val="22"/>
        <w:szCs w:val="22"/>
      </w:rPr>
    </w:lvl>
    <w:lvl w:ilvl="1" w:tplc="3FB0B85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1EE1145"/>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431550D0"/>
    <w:multiLevelType w:val="hybridMultilevel"/>
    <w:tmpl w:val="CB4EE6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50D56BF"/>
    <w:multiLevelType w:val="hybridMultilevel"/>
    <w:tmpl w:val="5E96306A"/>
    <w:lvl w:ilvl="0" w:tplc="04150011">
      <w:start w:val="7"/>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46D463BF"/>
    <w:multiLevelType w:val="hybridMultilevel"/>
    <w:tmpl w:val="3A6EF1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BD57435"/>
    <w:multiLevelType w:val="hybridMultilevel"/>
    <w:tmpl w:val="B0FC6786"/>
    <w:lvl w:ilvl="0" w:tplc="E8E2A720">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DC42CBE"/>
    <w:multiLevelType w:val="hybridMultilevel"/>
    <w:tmpl w:val="D6202F2C"/>
    <w:lvl w:ilvl="0" w:tplc="3710C562">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37C0F25"/>
    <w:multiLevelType w:val="hybridMultilevel"/>
    <w:tmpl w:val="60541002"/>
    <w:lvl w:ilvl="0" w:tplc="9FF047CE">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3A083E"/>
    <w:multiLevelType w:val="hybridMultilevel"/>
    <w:tmpl w:val="6C7421EC"/>
    <w:lvl w:ilvl="0" w:tplc="1B642700">
      <w:start w:val="1"/>
      <w:numFmt w:val="bullet"/>
      <w:lvlText w:val="-"/>
      <w:lvlJc w:val="left"/>
      <w:pPr>
        <w:ind w:left="720" w:hanging="360"/>
      </w:pPr>
      <w:rPr>
        <w:rFonts w:ascii="Times New Roman" w:hAnsi="Times New Roman" w:cs="Times New Roman" w:hint="default"/>
      </w:rPr>
    </w:lvl>
    <w:lvl w:ilvl="1" w:tplc="1B642700">
      <w:start w:val="1"/>
      <w:numFmt w:val="bullet"/>
      <w:lvlText w:val="-"/>
      <w:lvlJc w:val="left"/>
      <w:pPr>
        <w:ind w:left="1440" w:hanging="360"/>
      </w:pPr>
      <w:rPr>
        <w:rFonts w:ascii="Times New Roman" w:hAnsi="Times New Roman"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558C288B"/>
    <w:multiLevelType w:val="hybridMultilevel"/>
    <w:tmpl w:val="C3262E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C30A0D"/>
    <w:multiLevelType w:val="hybridMultilevel"/>
    <w:tmpl w:val="D83E6E48"/>
    <w:lvl w:ilvl="0" w:tplc="FFFFFFFF">
      <w:start w:val="1"/>
      <w:numFmt w:val="decimal"/>
      <w:lvlText w:val="%1."/>
      <w:lvlJc w:val="left"/>
      <w:pPr>
        <w:ind w:left="720" w:hanging="360"/>
      </w:pPr>
    </w:lvl>
    <w:lvl w:ilvl="1" w:tplc="50567B3E">
      <w:start w:val="1"/>
      <w:numFmt w:val="decimal"/>
      <w:lvlText w:val="%2."/>
      <w:lvlJc w:val="left"/>
      <w:pPr>
        <w:ind w:left="72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9205DD8"/>
    <w:multiLevelType w:val="hybridMultilevel"/>
    <w:tmpl w:val="F7DC5C02"/>
    <w:lvl w:ilvl="0" w:tplc="17B4CE7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40E3A90"/>
    <w:multiLevelType w:val="hybridMultilevel"/>
    <w:tmpl w:val="51D8437E"/>
    <w:lvl w:ilvl="0" w:tplc="C2129F76">
      <w:start w:val="1"/>
      <w:numFmt w:val="decimal"/>
      <w:lvlText w:val="%1."/>
      <w:lvlJc w:val="left"/>
      <w:pPr>
        <w:ind w:left="360" w:hanging="360"/>
      </w:pPr>
      <w:rPr>
        <w:b/>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4EF00A8"/>
    <w:multiLevelType w:val="hybridMultilevel"/>
    <w:tmpl w:val="B89CE8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674E68B3"/>
    <w:multiLevelType w:val="hybridMultilevel"/>
    <w:tmpl w:val="856E560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72586359"/>
    <w:multiLevelType w:val="multilevel"/>
    <w:tmpl w:val="13F2A2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737A53CA"/>
    <w:multiLevelType w:val="hybridMultilevel"/>
    <w:tmpl w:val="4B0A4444"/>
    <w:lvl w:ilvl="0" w:tplc="35B4BD3C">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74426A94"/>
    <w:multiLevelType w:val="multilevel"/>
    <w:tmpl w:val="DC0696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75E770A9"/>
    <w:multiLevelType w:val="hybridMultilevel"/>
    <w:tmpl w:val="6D1E8430"/>
    <w:lvl w:ilvl="0" w:tplc="88768E14">
      <w:start w:val="1"/>
      <w:numFmt w:val="decimal"/>
      <w:lvlText w:val="%1."/>
      <w:lvlJc w:val="left"/>
      <w:pPr>
        <w:tabs>
          <w:tab w:val="num" w:pos="360"/>
        </w:tabs>
        <w:ind w:left="360" w:hanging="360"/>
      </w:pPr>
      <w:rPr>
        <w:b/>
        <w:bCs/>
        <w:i w:val="0"/>
        <w:i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6"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67" w15:restartNumberingAfterBreak="0">
    <w:nsid w:val="7F745F12"/>
    <w:multiLevelType w:val="hybridMultilevel"/>
    <w:tmpl w:val="806ADAA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FA94CC5"/>
    <w:multiLevelType w:val="hybridMultilevel"/>
    <w:tmpl w:val="461630DC"/>
    <w:lvl w:ilvl="0" w:tplc="00BC724C">
      <w:start w:val="1"/>
      <w:numFmt w:val="decimal"/>
      <w:lvlText w:val="%1)"/>
      <w:lvlJc w:val="left"/>
      <w:pPr>
        <w:ind w:left="788" w:hanging="360"/>
      </w:pPr>
      <w:rPr>
        <w:rFonts w:hint="default"/>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num w:numId="1" w16cid:durableId="468283386">
    <w:abstractNumId w:val="28"/>
  </w:num>
  <w:num w:numId="2" w16cid:durableId="1873570089">
    <w:abstractNumId w:val="48"/>
  </w:num>
  <w:num w:numId="3" w16cid:durableId="328757498">
    <w:abstractNumId w:val="61"/>
  </w:num>
  <w:num w:numId="4" w16cid:durableId="241717998">
    <w:abstractNumId w:val="63"/>
  </w:num>
  <w:num w:numId="5" w16cid:durableId="523634606">
    <w:abstractNumId w:val="12"/>
  </w:num>
  <w:num w:numId="6" w16cid:durableId="596404592">
    <w:abstractNumId w:val="29"/>
  </w:num>
  <w:num w:numId="7" w16cid:durableId="819348436">
    <w:abstractNumId w:val="44"/>
  </w:num>
  <w:num w:numId="8" w16cid:durableId="981740761">
    <w:abstractNumId w:val="23"/>
  </w:num>
  <w:num w:numId="9" w16cid:durableId="683942603">
    <w:abstractNumId w:val="54"/>
  </w:num>
  <w:num w:numId="10" w16cid:durableId="2001155863">
    <w:abstractNumId w:val="36"/>
  </w:num>
  <w:num w:numId="11" w16cid:durableId="1559709792">
    <w:abstractNumId w:val="60"/>
  </w:num>
  <w:num w:numId="12" w16cid:durableId="1082407542">
    <w:abstractNumId w:val="55"/>
  </w:num>
  <w:num w:numId="13" w16cid:durableId="286742304">
    <w:abstractNumId w:val="33"/>
  </w:num>
  <w:num w:numId="14" w16cid:durableId="320037382">
    <w:abstractNumId w:val="46"/>
  </w:num>
  <w:num w:numId="15" w16cid:durableId="2034839814">
    <w:abstractNumId w:val="47"/>
  </w:num>
  <w:num w:numId="16" w16cid:durableId="468744484">
    <w:abstractNumId w:val="21"/>
  </w:num>
  <w:num w:numId="17" w16cid:durableId="1210606939">
    <w:abstractNumId w:val="58"/>
  </w:num>
  <w:num w:numId="18" w16cid:durableId="588852316">
    <w:abstractNumId w:val="18"/>
  </w:num>
  <w:num w:numId="19" w16cid:durableId="1367563608">
    <w:abstractNumId w:val="32"/>
  </w:num>
  <w:num w:numId="20" w16cid:durableId="438724938">
    <w:abstractNumId w:val="16"/>
  </w:num>
  <w:num w:numId="21" w16cid:durableId="1341590687">
    <w:abstractNumId w:val="17"/>
  </w:num>
  <w:num w:numId="22" w16cid:durableId="1919052759">
    <w:abstractNumId w:val="40"/>
  </w:num>
  <w:num w:numId="23" w16cid:durableId="1593974756">
    <w:abstractNumId w:val="56"/>
  </w:num>
  <w:num w:numId="24" w16cid:durableId="1613780096">
    <w:abstractNumId w:val="22"/>
  </w:num>
  <w:num w:numId="25" w16cid:durableId="2094037722">
    <w:abstractNumId w:val="39"/>
  </w:num>
  <w:num w:numId="26" w16cid:durableId="1464277069">
    <w:abstractNumId w:val="13"/>
  </w:num>
  <w:num w:numId="27" w16cid:durableId="1556308201">
    <w:abstractNumId w:val="6"/>
  </w:num>
  <w:num w:numId="28" w16cid:durableId="1492988296">
    <w:abstractNumId w:val="64"/>
  </w:num>
  <w:num w:numId="29" w16cid:durableId="1265575484">
    <w:abstractNumId w:val="24"/>
  </w:num>
  <w:num w:numId="30" w16cid:durableId="1735347278">
    <w:abstractNumId w:val="62"/>
  </w:num>
  <w:num w:numId="31" w16cid:durableId="614559140">
    <w:abstractNumId w:val="4"/>
  </w:num>
  <w:num w:numId="32" w16cid:durableId="1785730106">
    <w:abstractNumId w:val="30"/>
  </w:num>
  <w:num w:numId="33" w16cid:durableId="471218576">
    <w:abstractNumId w:val="9"/>
  </w:num>
  <w:num w:numId="34" w16cid:durableId="2126146124">
    <w:abstractNumId w:val="0"/>
  </w:num>
  <w:num w:numId="35" w16cid:durableId="944462255">
    <w:abstractNumId w:val="25"/>
  </w:num>
  <w:num w:numId="36" w16cid:durableId="579102747">
    <w:abstractNumId w:val="37"/>
  </w:num>
  <w:num w:numId="37" w16cid:durableId="909121054">
    <w:abstractNumId w:val="43"/>
  </w:num>
  <w:num w:numId="38" w16cid:durableId="531383018">
    <w:abstractNumId w:val="8"/>
  </w:num>
  <w:num w:numId="39" w16cid:durableId="1611743887">
    <w:abstractNumId w:val="20"/>
  </w:num>
  <w:num w:numId="40" w16cid:durableId="1302803188">
    <w:abstractNumId w:val="27"/>
  </w:num>
  <w:num w:numId="41" w16cid:durableId="124012212">
    <w:abstractNumId w:val="38"/>
  </w:num>
  <w:num w:numId="42" w16cid:durableId="603074045">
    <w:abstractNumId w:val="31"/>
  </w:num>
  <w:num w:numId="43" w16cid:durableId="1470435844">
    <w:abstractNumId w:val="19"/>
  </w:num>
  <w:num w:numId="44" w16cid:durableId="1776553121">
    <w:abstractNumId w:val="15"/>
  </w:num>
  <w:num w:numId="45" w16cid:durableId="277034292">
    <w:abstractNumId w:val="5"/>
  </w:num>
  <w:num w:numId="46" w16cid:durableId="2047019467">
    <w:abstractNumId w:val="66"/>
  </w:num>
  <w:num w:numId="47" w16cid:durableId="1927030087">
    <w:abstractNumId w:val="41"/>
  </w:num>
  <w:num w:numId="48" w16cid:durableId="487981272">
    <w:abstractNumId w:val="65"/>
  </w:num>
  <w:num w:numId="49" w16cid:durableId="1240090929">
    <w:abstractNumId w:val="68"/>
  </w:num>
  <w:num w:numId="50" w16cid:durableId="1005205619">
    <w:abstractNumId w:val="11"/>
  </w:num>
  <w:num w:numId="51" w16cid:durableId="1602373543">
    <w:abstractNumId w:val="59"/>
  </w:num>
  <w:num w:numId="52" w16cid:durableId="484853994">
    <w:abstractNumId w:val="45"/>
  </w:num>
  <w:num w:numId="53" w16cid:durableId="1371421998">
    <w:abstractNumId w:val="49"/>
  </w:num>
  <w:num w:numId="54" w16cid:durableId="1271812525">
    <w:abstractNumId w:val="14"/>
  </w:num>
  <w:num w:numId="55" w16cid:durableId="210115185">
    <w:abstractNumId w:val="52"/>
  </w:num>
  <w:num w:numId="56" w16cid:durableId="313148708">
    <w:abstractNumId w:val="26"/>
  </w:num>
  <w:num w:numId="57" w16cid:durableId="596986688">
    <w:abstractNumId w:val="10"/>
  </w:num>
  <w:num w:numId="58" w16cid:durableId="519971037">
    <w:abstractNumId w:val="7"/>
  </w:num>
  <w:num w:numId="59" w16cid:durableId="1775056008">
    <w:abstractNumId w:val="57"/>
  </w:num>
  <w:num w:numId="60" w16cid:durableId="85617300">
    <w:abstractNumId w:val="67"/>
  </w:num>
  <w:num w:numId="61" w16cid:durableId="247884110">
    <w:abstractNumId w:val="51"/>
  </w:num>
  <w:num w:numId="62" w16cid:durableId="2088649319">
    <w:abstractNumId w:val="42"/>
  </w:num>
  <w:num w:numId="63" w16cid:durableId="1658799177">
    <w:abstractNumId w:val="34"/>
  </w:num>
  <w:num w:numId="64" w16cid:durableId="20873352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152951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65745287">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1CB"/>
    <w:rsid w:val="000002F8"/>
    <w:rsid w:val="0000552B"/>
    <w:rsid w:val="00007B28"/>
    <w:rsid w:val="00007E72"/>
    <w:rsid w:val="0001016A"/>
    <w:rsid w:val="00010718"/>
    <w:rsid w:val="00011439"/>
    <w:rsid w:val="00012548"/>
    <w:rsid w:val="00014A8A"/>
    <w:rsid w:val="000151F9"/>
    <w:rsid w:val="00015B95"/>
    <w:rsid w:val="00016F35"/>
    <w:rsid w:val="000179DD"/>
    <w:rsid w:val="00020BA1"/>
    <w:rsid w:val="00021F08"/>
    <w:rsid w:val="0002409D"/>
    <w:rsid w:val="0002409E"/>
    <w:rsid w:val="00024159"/>
    <w:rsid w:val="0002415F"/>
    <w:rsid w:val="00024441"/>
    <w:rsid w:val="00024889"/>
    <w:rsid w:val="00024AF6"/>
    <w:rsid w:val="000254C7"/>
    <w:rsid w:val="000255BE"/>
    <w:rsid w:val="000262FC"/>
    <w:rsid w:val="000278ED"/>
    <w:rsid w:val="00031652"/>
    <w:rsid w:val="0003224C"/>
    <w:rsid w:val="00033FF9"/>
    <w:rsid w:val="00035C62"/>
    <w:rsid w:val="00036A89"/>
    <w:rsid w:val="0004124E"/>
    <w:rsid w:val="000436EE"/>
    <w:rsid w:val="0004373B"/>
    <w:rsid w:val="00043BCE"/>
    <w:rsid w:val="000450C6"/>
    <w:rsid w:val="00045936"/>
    <w:rsid w:val="00046CE9"/>
    <w:rsid w:val="000521B3"/>
    <w:rsid w:val="000530B3"/>
    <w:rsid w:val="0005502D"/>
    <w:rsid w:val="0005623C"/>
    <w:rsid w:val="0005768C"/>
    <w:rsid w:val="00061705"/>
    <w:rsid w:val="0006246E"/>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280E"/>
    <w:rsid w:val="00082FED"/>
    <w:rsid w:val="00083C54"/>
    <w:rsid w:val="0008405C"/>
    <w:rsid w:val="00084B5A"/>
    <w:rsid w:val="00084E5C"/>
    <w:rsid w:val="00086526"/>
    <w:rsid w:val="00087C7A"/>
    <w:rsid w:val="000910CE"/>
    <w:rsid w:val="00094B4F"/>
    <w:rsid w:val="00097A92"/>
    <w:rsid w:val="00097C94"/>
    <w:rsid w:val="000A12A1"/>
    <w:rsid w:val="000A1E59"/>
    <w:rsid w:val="000A2873"/>
    <w:rsid w:val="000A3677"/>
    <w:rsid w:val="000A43B7"/>
    <w:rsid w:val="000A4BC7"/>
    <w:rsid w:val="000B003C"/>
    <w:rsid w:val="000B1CE6"/>
    <w:rsid w:val="000B305C"/>
    <w:rsid w:val="000B391F"/>
    <w:rsid w:val="000B3AD8"/>
    <w:rsid w:val="000B484D"/>
    <w:rsid w:val="000B4D5B"/>
    <w:rsid w:val="000B56D2"/>
    <w:rsid w:val="000B608D"/>
    <w:rsid w:val="000B7C6C"/>
    <w:rsid w:val="000C0411"/>
    <w:rsid w:val="000C08A0"/>
    <w:rsid w:val="000C2BD1"/>
    <w:rsid w:val="000C2C21"/>
    <w:rsid w:val="000C3885"/>
    <w:rsid w:val="000C557A"/>
    <w:rsid w:val="000C69C9"/>
    <w:rsid w:val="000C6C44"/>
    <w:rsid w:val="000C6E02"/>
    <w:rsid w:val="000C702F"/>
    <w:rsid w:val="000C735D"/>
    <w:rsid w:val="000C7629"/>
    <w:rsid w:val="000C7F8C"/>
    <w:rsid w:val="000D0DB6"/>
    <w:rsid w:val="000D1E74"/>
    <w:rsid w:val="000D1EB6"/>
    <w:rsid w:val="000D2A39"/>
    <w:rsid w:val="000D390A"/>
    <w:rsid w:val="000D3D99"/>
    <w:rsid w:val="000D4525"/>
    <w:rsid w:val="000D4695"/>
    <w:rsid w:val="000D504C"/>
    <w:rsid w:val="000D55A8"/>
    <w:rsid w:val="000D6332"/>
    <w:rsid w:val="000E0ED4"/>
    <w:rsid w:val="000E1544"/>
    <w:rsid w:val="000E173E"/>
    <w:rsid w:val="000E1C42"/>
    <w:rsid w:val="000E1D21"/>
    <w:rsid w:val="000E3188"/>
    <w:rsid w:val="000E3270"/>
    <w:rsid w:val="000E355E"/>
    <w:rsid w:val="000E3907"/>
    <w:rsid w:val="000E3BAB"/>
    <w:rsid w:val="000E456E"/>
    <w:rsid w:val="000E477E"/>
    <w:rsid w:val="000E5A82"/>
    <w:rsid w:val="000E6A1F"/>
    <w:rsid w:val="000E6BA7"/>
    <w:rsid w:val="000F0283"/>
    <w:rsid w:val="000F03AC"/>
    <w:rsid w:val="000F0624"/>
    <w:rsid w:val="000F0C2F"/>
    <w:rsid w:val="000F0D02"/>
    <w:rsid w:val="000F12DA"/>
    <w:rsid w:val="000F1657"/>
    <w:rsid w:val="000F1DCF"/>
    <w:rsid w:val="000F3CDB"/>
    <w:rsid w:val="000F42FF"/>
    <w:rsid w:val="000F4A8B"/>
    <w:rsid w:val="000F4D96"/>
    <w:rsid w:val="000F51AC"/>
    <w:rsid w:val="000F55BF"/>
    <w:rsid w:val="000F6671"/>
    <w:rsid w:val="000F6750"/>
    <w:rsid w:val="000F7318"/>
    <w:rsid w:val="000F78A0"/>
    <w:rsid w:val="001002CF"/>
    <w:rsid w:val="00100A54"/>
    <w:rsid w:val="001016C6"/>
    <w:rsid w:val="00104143"/>
    <w:rsid w:val="00104E69"/>
    <w:rsid w:val="0010510E"/>
    <w:rsid w:val="001055BB"/>
    <w:rsid w:val="001063DB"/>
    <w:rsid w:val="00110CE6"/>
    <w:rsid w:val="00110D3E"/>
    <w:rsid w:val="00113196"/>
    <w:rsid w:val="00114040"/>
    <w:rsid w:val="001144A7"/>
    <w:rsid w:val="0011460F"/>
    <w:rsid w:val="00114DA5"/>
    <w:rsid w:val="00114E78"/>
    <w:rsid w:val="00115D7F"/>
    <w:rsid w:val="00116C5E"/>
    <w:rsid w:val="00116EAA"/>
    <w:rsid w:val="00117109"/>
    <w:rsid w:val="00117E71"/>
    <w:rsid w:val="00121AAD"/>
    <w:rsid w:val="00121ECB"/>
    <w:rsid w:val="00122345"/>
    <w:rsid w:val="001223CB"/>
    <w:rsid w:val="001235BC"/>
    <w:rsid w:val="00123A83"/>
    <w:rsid w:val="00123E96"/>
    <w:rsid w:val="00124FA0"/>
    <w:rsid w:val="00125D0C"/>
    <w:rsid w:val="00131911"/>
    <w:rsid w:val="00131B26"/>
    <w:rsid w:val="00131E3A"/>
    <w:rsid w:val="001323B3"/>
    <w:rsid w:val="001331F0"/>
    <w:rsid w:val="001334CF"/>
    <w:rsid w:val="001339C7"/>
    <w:rsid w:val="00135E48"/>
    <w:rsid w:val="001402A0"/>
    <w:rsid w:val="001412E3"/>
    <w:rsid w:val="001413BE"/>
    <w:rsid w:val="00142312"/>
    <w:rsid w:val="00142A1B"/>
    <w:rsid w:val="00142F98"/>
    <w:rsid w:val="001448AF"/>
    <w:rsid w:val="00150742"/>
    <w:rsid w:val="00150AE4"/>
    <w:rsid w:val="001512BA"/>
    <w:rsid w:val="001515DD"/>
    <w:rsid w:val="001537D4"/>
    <w:rsid w:val="0015398B"/>
    <w:rsid w:val="00155272"/>
    <w:rsid w:val="001557AE"/>
    <w:rsid w:val="0015775E"/>
    <w:rsid w:val="00160219"/>
    <w:rsid w:val="00162512"/>
    <w:rsid w:val="001628D0"/>
    <w:rsid w:val="001637DD"/>
    <w:rsid w:val="00163A56"/>
    <w:rsid w:val="0016477E"/>
    <w:rsid w:val="001648A5"/>
    <w:rsid w:val="00164971"/>
    <w:rsid w:val="00166CF7"/>
    <w:rsid w:val="00170449"/>
    <w:rsid w:val="0017194A"/>
    <w:rsid w:val="00173278"/>
    <w:rsid w:val="001734FC"/>
    <w:rsid w:val="00177863"/>
    <w:rsid w:val="00177AAF"/>
    <w:rsid w:val="00180145"/>
    <w:rsid w:val="0018257D"/>
    <w:rsid w:val="0018285D"/>
    <w:rsid w:val="00186435"/>
    <w:rsid w:val="00187357"/>
    <w:rsid w:val="00187847"/>
    <w:rsid w:val="00190571"/>
    <w:rsid w:val="00192868"/>
    <w:rsid w:val="00194316"/>
    <w:rsid w:val="001974AB"/>
    <w:rsid w:val="00197764"/>
    <w:rsid w:val="00197BFB"/>
    <w:rsid w:val="001A009D"/>
    <w:rsid w:val="001A025A"/>
    <w:rsid w:val="001A131C"/>
    <w:rsid w:val="001A1D18"/>
    <w:rsid w:val="001A32FD"/>
    <w:rsid w:val="001A33C6"/>
    <w:rsid w:val="001A50A7"/>
    <w:rsid w:val="001A5B3C"/>
    <w:rsid w:val="001A6F87"/>
    <w:rsid w:val="001B01D0"/>
    <w:rsid w:val="001B069A"/>
    <w:rsid w:val="001B1B61"/>
    <w:rsid w:val="001B1C4E"/>
    <w:rsid w:val="001B30C5"/>
    <w:rsid w:val="001B3AC1"/>
    <w:rsid w:val="001B42DA"/>
    <w:rsid w:val="001B46AE"/>
    <w:rsid w:val="001B4F32"/>
    <w:rsid w:val="001B543A"/>
    <w:rsid w:val="001B6665"/>
    <w:rsid w:val="001B6890"/>
    <w:rsid w:val="001B6DA1"/>
    <w:rsid w:val="001B70C8"/>
    <w:rsid w:val="001C1481"/>
    <w:rsid w:val="001C46B2"/>
    <w:rsid w:val="001C4A2D"/>
    <w:rsid w:val="001C4D94"/>
    <w:rsid w:val="001C5024"/>
    <w:rsid w:val="001C5A5A"/>
    <w:rsid w:val="001C6784"/>
    <w:rsid w:val="001C6A9E"/>
    <w:rsid w:val="001D001F"/>
    <w:rsid w:val="001D033E"/>
    <w:rsid w:val="001D0340"/>
    <w:rsid w:val="001D0A25"/>
    <w:rsid w:val="001D1728"/>
    <w:rsid w:val="001D1A4E"/>
    <w:rsid w:val="001D1C85"/>
    <w:rsid w:val="001D2509"/>
    <w:rsid w:val="001D2D95"/>
    <w:rsid w:val="001D3C29"/>
    <w:rsid w:val="001D4853"/>
    <w:rsid w:val="001D4FDB"/>
    <w:rsid w:val="001D5D85"/>
    <w:rsid w:val="001D6101"/>
    <w:rsid w:val="001D665C"/>
    <w:rsid w:val="001D7956"/>
    <w:rsid w:val="001D7A55"/>
    <w:rsid w:val="001D7A91"/>
    <w:rsid w:val="001D7C30"/>
    <w:rsid w:val="001E0768"/>
    <w:rsid w:val="001E1808"/>
    <w:rsid w:val="001E2F42"/>
    <w:rsid w:val="001E3B05"/>
    <w:rsid w:val="001E467C"/>
    <w:rsid w:val="001E5801"/>
    <w:rsid w:val="001E5CB9"/>
    <w:rsid w:val="001E5F51"/>
    <w:rsid w:val="001E72B7"/>
    <w:rsid w:val="001E74FA"/>
    <w:rsid w:val="001F0D7F"/>
    <w:rsid w:val="001F2496"/>
    <w:rsid w:val="001F47BF"/>
    <w:rsid w:val="001F7FF8"/>
    <w:rsid w:val="0020063A"/>
    <w:rsid w:val="00204713"/>
    <w:rsid w:val="00205450"/>
    <w:rsid w:val="00205672"/>
    <w:rsid w:val="00206687"/>
    <w:rsid w:val="00206FC6"/>
    <w:rsid w:val="00207AC9"/>
    <w:rsid w:val="00211710"/>
    <w:rsid w:val="00212D4B"/>
    <w:rsid w:val="002134A8"/>
    <w:rsid w:val="0021475D"/>
    <w:rsid w:val="00217332"/>
    <w:rsid w:val="00217870"/>
    <w:rsid w:val="00220418"/>
    <w:rsid w:val="00221090"/>
    <w:rsid w:val="00222203"/>
    <w:rsid w:val="00223FF0"/>
    <w:rsid w:val="002241E4"/>
    <w:rsid w:val="00224931"/>
    <w:rsid w:val="00226422"/>
    <w:rsid w:val="00226659"/>
    <w:rsid w:val="00226C79"/>
    <w:rsid w:val="00226DBE"/>
    <w:rsid w:val="0023053D"/>
    <w:rsid w:val="00230F21"/>
    <w:rsid w:val="00232A4E"/>
    <w:rsid w:val="0023371F"/>
    <w:rsid w:val="00233A98"/>
    <w:rsid w:val="00233ED3"/>
    <w:rsid w:val="0023658A"/>
    <w:rsid w:val="00236611"/>
    <w:rsid w:val="00236739"/>
    <w:rsid w:val="00242490"/>
    <w:rsid w:val="002431BA"/>
    <w:rsid w:val="00245825"/>
    <w:rsid w:val="002469EF"/>
    <w:rsid w:val="00246F8D"/>
    <w:rsid w:val="00247911"/>
    <w:rsid w:val="00247D6B"/>
    <w:rsid w:val="00250EE5"/>
    <w:rsid w:val="00251531"/>
    <w:rsid w:val="00253B05"/>
    <w:rsid w:val="00262D4F"/>
    <w:rsid w:val="0026342C"/>
    <w:rsid w:val="00263B56"/>
    <w:rsid w:val="00264FBB"/>
    <w:rsid w:val="00266790"/>
    <w:rsid w:val="002728AE"/>
    <w:rsid w:val="00272F11"/>
    <w:rsid w:val="00273F4D"/>
    <w:rsid w:val="00274B21"/>
    <w:rsid w:val="00274D88"/>
    <w:rsid w:val="00275654"/>
    <w:rsid w:val="002760B5"/>
    <w:rsid w:val="00276B21"/>
    <w:rsid w:val="00277564"/>
    <w:rsid w:val="002800BC"/>
    <w:rsid w:val="00280117"/>
    <w:rsid w:val="00281114"/>
    <w:rsid w:val="002812B7"/>
    <w:rsid w:val="00282787"/>
    <w:rsid w:val="00283731"/>
    <w:rsid w:val="00283B24"/>
    <w:rsid w:val="0028440A"/>
    <w:rsid w:val="0028536E"/>
    <w:rsid w:val="00287174"/>
    <w:rsid w:val="002902B6"/>
    <w:rsid w:val="0029119B"/>
    <w:rsid w:val="002924ED"/>
    <w:rsid w:val="00292737"/>
    <w:rsid w:val="00292E7E"/>
    <w:rsid w:val="002939E9"/>
    <w:rsid w:val="00294EF9"/>
    <w:rsid w:val="002958F8"/>
    <w:rsid w:val="00295E81"/>
    <w:rsid w:val="00296DE6"/>
    <w:rsid w:val="00297AEF"/>
    <w:rsid w:val="00297BFA"/>
    <w:rsid w:val="002A2B34"/>
    <w:rsid w:val="002A4570"/>
    <w:rsid w:val="002A475E"/>
    <w:rsid w:val="002A58BF"/>
    <w:rsid w:val="002A5E78"/>
    <w:rsid w:val="002B07B9"/>
    <w:rsid w:val="002B0EF1"/>
    <w:rsid w:val="002B0FD0"/>
    <w:rsid w:val="002B132C"/>
    <w:rsid w:val="002B3087"/>
    <w:rsid w:val="002B408A"/>
    <w:rsid w:val="002B5CD3"/>
    <w:rsid w:val="002B7152"/>
    <w:rsid w:val="002B7FF7"/>
    <w:rsid w:val="002C12CC"/>
    <w:rsid w:val="002C149C"/>
    <w:rsid w:val="002C1BC1"/>
    <w:rsid w:val="002C2D40"/>
    <w:rsid w:val="002C37E6"/>
    <w:rsid w:val="002C7E1C"/>
    <w:rsid w:val="002D03AD"/>
    <w:rsid w:val="002D0644"/>
    <w:rsid w:val="002D09DD"/>
    <w:rsid w:val="002D0C9E"/>
    <w:rsid w:val="002D1B86"/>
    <w:rsid w:val="002D1DEC"/>
    <w:rsid w:val="002D225B"/>
    <w:rsid w:val="002D249E"/>
    <w:rsid w:val="002D2DBE"/>
    <w:rsid w:val="002D48ED"/>
    <w:rsid w:val="002D566D"/>
    <w:rsid w:val="002D6352"/>
    <w:rsid w:val="002E0D5F"/>
    <w:rsid w:val="002E15C9"/>
    <w:rsid w:val="002E18FC"/>
    <w:rsid w:val="002E1D84"/>
    <w:rsid w:val="002E2F67"/>
    <w:rsid w:val="002E3871"/>
    <w:rsid w:val="002E4726"/>
    <w:rsid w:val="002E54C1"/>
    <w:rsid w:val="002E557A"/>
    <w:rsid w:val="002E55E3"/>
    <w:rsid w:val="002E5BBC"/>
    <w:rsid w:val="002E6D69"/>
    <w:rsid w:val="002F06D2"/>
    <w:rsid w:val="002F1306"/>
    <w:rsid w:val="002F4402"/>
    <w:rsid w:val="002F588A"/>
    <w:rsid w:val="002F61DB"/>
    <w:rsid w:val="002F731B"/>
    <w:rsid w:val="002F7C46"/>
    <w:rsid w:val="0030011B"/>
    <w:rsid w:val="00300F65"/>
    <w:rsid w:val="0030178F"/>
    <w:rsid w:val="00301BC1"/>
    <w:rsid w:val="00302729"/>
    <w:rsid w:val="00302D55"/>
    <w:rsid w:val="003035B5"/>
    <w:rsid w:val="00303A55"/>
    <w:rsid w:val="003042BF"/>
    <w:rsid w:val="003055CC"/>
    <w:rsid w:val="00306039"/>
    <w:rsid w:val="0030603D"/>
    <w:rsid w:val="00306FEE"/>
    <w:rsid w:val="00307399"/>
    <w:rsid w:val="00310306"/>
    <w:rsid w:val="00312E08"/>
    <w:rsid w:val="003136F9"/>
    <w:rsid w:val="0031399F"/>
    <w:rsid w:val="0031443E"/>
    <w:rsid w:val="0031500A"/>
    <w:rsid w:val="003150F2"/>
    <w:rsid w:val="00315798"/>
    <w:rsid w:val="00317A25"/>
    <w:rsid w:val="00317C1A"/>
    <w:rsid w:val="00320F91"/>
    <w:rsid w:val="00323B10"/>
    <w:rsid w:val="003247A5"/>
    <w:rsid w:val="00324D72"/>
    <w:rsid w:val="0032536D"/>
    <w:rsid w:val="0032556F"/>
    <w:rsid w:val="0032562F"/>
    <w:rsid w:val="00325AC4"/>
    <w:rsid w:val="00325D16"/>
    <w:rsid w:val="003313EB"/>
    <w:rsid w:val="003320AC"/>
    <w:rsid w:val="0033351C"/>
    <w:rsid w:val="00334054"/>
    <w:rsid w:val="003356CD"/>
    <w:rsid w:val="003361EA"/>
    <w:rsid w:val="00337B48"/>
    <w:rsid w:val="0034036C"/>
    <w:rsid w:val="0034067C"/>
    <w:rsid w:val="00340CDF"/>
    <w:rsid w:val="00340DE7"/>
    <w:rsid w:val="00341E11"/>
    <w:rsid w:val="00342227"/>
    <w:rsid w:val="0034391A"/>
    <w:rsid w:val="00343BA6"/>
    <w:rsid w:val="00344669"/>
    <w:rsid w:val="00344A5D"/>
    <w:rsid w:val="0035012D"/>
    <w:rsid w:val="00351F67"/>
    <w:rsid w:val="00352806"/>
    <w:rsid w:val="00353DD4"/>
    <w:rsid w:val="00354033"/>
    <w:rsid w:val="0035453D"/>
    <w:rsid w:val="00354AD9"/>
    <w:rsid w:val="00362037"/>
    <w:rsid w:val="00363749"/>
    <w:rsid w:val="00363B8C"/>
    <w:rsid w:val="00363F44"/>
    <w:rsid w:val="003654CE"/>
    <w:rsid w:val="003659F5"/>
    <w:rsid w:val="003673C5"/>
    <w:rsid w:val="00367B8C"/>
    <w:rsid w:val="00370F46"/>
    <w:rsid w:val="0037251C"/>
    <w:rsid w:val="00372DF6"/>
    <w:rsid w:val="00373448"/>
    <w:rsid w:val="003744BF"/>
    <w:rsid w:val="00376A65"/>
    <w:rsid w:val="0038352A"/>
    <w:rsid w:val="00383625"/>
    <w:rsid w:val="003836FC"/>
    <w:rsid w:val="0038474B"/>
    <w:rsid w:val="003849AF"/>
    <w:rsid w:val="00384C06"/>
    <w:rsid w:val="00384D62"/>
    <w:rsid w:val="003867FC"/>
    <w:rsid w:val="00386923"/>
    <w:rsid w:val="00386CBE"/>
    <w:rsid w:val="003872B0"/>
    <w:rsid w:val="00387C05"/>
    <w:rsid w:val="00387FA1"/>
    <w:rsid w:val="003903B0"/>
    <w:rsid w:val="00391D49"/>
    <w:rsid w:val="00391EF0"/>
    <w:rsid w:val="00392CB1"/>
    <w:rsid w:val="00395635"/>
    <w:rsid w:val="003979FA"/>
    <w:rsid w:val="00397A9A"/>
    <w:rsid w:val="003A11E7"/>
    <w:rsid w:val="003A14B9"/>
    <w:rsid w:val="003A193C"/>
    <w:rsid w:val="003A1E63"/>
    <w:rsid w:val="003A24FE"/>
    <w:rsid w:val="003A3475"/>
    <w:rsid w:val="003A3BE9"/>
    <w:rsid w:val="003A43E9"/>
    <w:rsid w:val="003A4496"/>
    <w:rsid w:val="003A4F4E"/>
    <w:rsid w:val="003A5304"/>
    <w:rsid w:val="003A65B1"/>
    <w:rsid w:val="003A708D"/>
    <w:rsid w:val="003A74E9"/>
    <w:rsid w:val="003B08E9"/>
    <w:rsid w:val="003B0E8A"/>
    <w:rsid w:val="003B36E0"/>
    <w:rsid w:val="003B41A6"/>
    <w:rsid w:val="003B44E5"/>
    <w:rsid w:val="003B5E66"/>
    <w:rsid w:val="003B6AFB"/>
    <w:rsid w:val="003B6F67"/>
    <w:rsid w:val="003C1501"/>
    <w:rsid w:val="003C30E7"/>
    <w:rsid w:val="003C359B"/>
    <w:rsid w:val="003C4050"/>
    <w:rsid w:val="003C4C49"/>
    <w:rsid w:val="003C6F16"/>
    <w:rsid w:val="003C758B"/>
    <w:rsid w:val="003C7B82"/>
    <w:rsid w:val="003D11A7"/>
    <w:rsid w:val="003D216A"/>
    <w:rsid w:val="003D290D"/>
    <w:rsid w:val="003D39E9"/>
    <w:rsid w:val="003D3EF8"/>
    <w:rsid w:val="003D4025"/>
    <w:rsid w:val="003D4B95"/>
    <w:rsid w:val="003D4F3D"/>
    <w:rsid w:val="003D6846"/>
    <w:rsid w:val="003D79C2"/>
    <w:rsid w:val="003E157D"/>
    <w:rsid w:val="003E1E04"/>
    <w:rsid w:val="003E21BF"/>
    <w:rsid w:val="003E23A7"/>
    <w:rsid w:val="003E2557"/>
    <w:rsid w:val="003E270F"/>
    <w:rsid w:val="003E325B"/>
    <w:rsid w:val="003E3954"/>
    <w:rsid w:val="003E4689"/>
    <w:rsid w:val="003E4A86"/>
    <w:rsid w:val="003E4DB5"/>
    <w:rsid w:val="003E5CE7"/>
    <w:rsid w:val="003E5F4E"/>
    <w:rsid w:val="003E6115"/>
    <w:rsid w:val="003E65CD"/>
    <w:rsid w:val="003F0AA4"/>
    <w:rsid w:val="003F0F07"/>
    <w:rsid w:val="003F14D2"/>
    <w:rsid w:val="003F1B97"/>
    <w:rsid w:val="003F2B0A"/>
    <w:rsid w:val="003F317C"/>
    <w:rsid w:val="003F3B3E"/>
    <w:rsid w:val="003F3FC6"/>
    <w:rsid w:val="003F4074"/>
    <w:rsid w:val="003F5A7C"/>
    <w:rsid w:val="003F6689"/>
    <w:rsid w:val="003F69D7"/>
    <w:rsid w:val="003F77AD"/>
    <w:rsid w:val="003F7DE9"/>
    <w:rsid w:val="003F7E4E"/>
    <w:rsid w:val="00401C5E"/>
    <w:rsid w:val="0040201E"/>
    <w:rsid w:val="00402587"/>
    <w:rsid w:val="00402BA7"/>
    <w:rsid w:val="00402D76"/>
    <w:rsid w:val="00403A3F"/>
    <w:rsid w:val="00403C90"/>
    <w:rsid w:val="00404C5E"/>
    <w:rsid w:val="004057F8"/>
    <w:rsid w:val="0040601A"/>
    <w:rsid w:val="004079F4"/>
    <w:rsid w:val="004110DE"/>
    <w:rsid w:val="00411635"/>
    <w:rsid w:val="00411CAE"/>
    <w:rsid w:val="00412BC8"/>
    <w:rsid w:val="00413FFC"/>
    <w:rsid w:val="004143FD"/>
    <w:rsid w:val="0041594B"/>
    <w:rsid w:val="00415B47"/>
    <w:rsid w:val="00415D11"/>
    <w:rsid w:val="004169C5"/>
    <w:rsid w:val="00416A44"/>
    <w:rsid w:val="004171B0"/>
    <w:rsid w:val="00417C8B"/>
    <w:rsid w:val="00420BAF"/>
    <w:rsid w:val="00421A27"/>
    <w:rsid w:val="00422DB4"/>
    <w:rsid w:val="00423A33"/>
    <w:rsid w:val="00423E9B"/>
    <w:rsid w:val="004253C7"/>
    <w:rsid w:val="004256A9"/>
    <w:rsid w:val="004257AF"/>
    <w:rsid w:val="00425DAA"/>
    <w:rsid w:val="00425E63"/>
    <w:rsid w:val="0042664D"/>
    <w:rsid w:val="00432806"/>
    <w:rsid w:val="004329C4"/>
    <w:rsid w:val="00433E8F"/>
    <w:rsid w:val="004344B3"/>
    <w:rsid w:val="00434F4D"/>
    <w:rsid w:val="00436CC4"/>
    <w:rsid w:val="0044087B"/>
    <w:rsid w:val="00442159"/>
    <w:rsid w:val="00443AFB"/>
    <w:rsid w:val="00443C4D"/>
    <w:rsid w:val="0044416D"/>
    <w:rsid w:val="00444E99"/>
    <w:rsid w:val="00446599"/>
    <w:rsid w:val="00447382"/>
    <w:rsid w:val="00447396"/>
    <w:rsid w:val="00447CCB"/>
    <w:rsid w:val="00447E67"/>
    <w:rsid w:val="00447FBD"/>
    <w:rsid w:val="00450D14"/>
    <w:rsid w:val="00451B08"/>
    <w:rsid w:val="004531A6"/>
    <w:rsid w:val="004546B5"/>
    <w:rsid w:val="00460508"/>
    <w:rsid w:val="00460B78"/>
    <w:rsid w:val="00460C17"/>
    <w:rsid w:val="00463C1D"/>
    <w:rsid w:val="00466A45"/>
    <w:rsid w:val="00466DEE"/>
    <w:rsid w:val="00470661"/>
    <w:rsid w:val="00470903"/>
    <w:rsid w:val="00470F5A"/>
    <w:rsid w:val="00473186"/>
    <w:rsid w:val="00475FFB"/>
    <w:rsid w:val="00476408"/>
    <w:rsid w:val="00477C08"/>
    <w:rsid w:val="00480211"/>
    <w:rsid w:val="004805D0"/>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97977"/>
    <w:rsid w:val="004A1CDB"/>
    <w:rsid w:val="004A1D27"/>
    <w:rsid w:val="004A3755"/>
    <w:rsid w:val="004A4B4A"/>
    <w:rsid w:val="004A5B68"/>
    <w:rsid w:val="004A65DA"/>
    <w:rsid w:val="004A6CBB"/>
    <w:rsid w:val="004A745B"/>
    <w:rsid w:val="004B0B4C"/>
    <w:rsid w:val="004B1BE4"/>
    <w:rsid w:val="004B227D"/>
    <w:rsid w:val="004B37F8"/>
    <w:rsid w:val="004B3BBC"/>
    <w:rsid w:val="004B4168"/>
    <w:rsid w:val="004B52BB"/>
    <w:rsid w:val="004B6737"/>
    <w:rsid w:val="004B6CE4"/>
    <w:rsid w:val="004B7F25"/>
    <w:rsid w:val="004C01CA"/>
    <w:rsid w:val="004C0573"/>
    <w:rsid w:val="004C12B5"/>
    <w:rsid w:val="004C3078"/>
    <w:rsid w:val="004C30CF"/>
    <w:rsid w:val="004C3E03"/>
    <w:rsid w:val="004C4B45"/>
    <w:rsid w:val="004C4FA9"/>
    <w:rsid w:val="004C5145"/>
    <w:rsid w:val="004C6342"/>
    <w:rsid w:val="004C7C56"/>
    <w:rsid w:val="004D18E8"/>
    <w:rsid w:val="004D1949"/>
    <w:rsid w:val="004D2628"/>
    <w:rsid w:val="004D441C"/>
    <w:rsid w:val="004D4CF6"/>
    <w:rsid w:val="004D5854"/>
    <w:rsid w:val="004D649B"/>
    <w:rsid w:val="004D64FD"/>
    <w:rsid w:val="004E234C"/>
    <w:rsid w:val="004E343B"/>
    <w:rsid w:val="004E35BF"/>
    <w:rsid w:val="004E3B96"/>
    <w:rsid w:val="004E4168"/>
    <w:rsid w:val="004E47D6"/>
    <w:rsid w:val="004E480A"/>
    <w:rsid w:val="004E54D8"/>
    <w:rsid w:val="004E69C7"/>
    <w:rsid w:val="004E6B05"/>
    <w:rsid w:val="004E729E"/>
    <w:rsid w:val="004F0CEC"/>
    <w:rsid w:val="004F13E8"/>
    <w:rsid w:val="004F4B8D"/>
    <w:rsid w:val="004F51A4"/>
    <w:rsid w:val="004F63EB"/>
    <w:rsid w:val="004F6812"/>
    <w:rsid w:val="004F6A36"/>
    <w:rsid w:val="004F743F"/>
    <w:rsid w:val="004F7D01"/>
    <w:rsid w:val="00500770"/>
    <w:rsid w:val="00503361"/>
    <w:rsid w:val="005057B5"/>
    <w:rsid w:val="00506D4A"/>
    <w:rsid w:val="00507788"/>
    <w:rsid w:val="005110E1"/>
    <w:rsid w:val="00511B8B"/>
    <w:rsid w:val="00512AAF"/>
    <w:rsid w:val="00513159"/>
    <w:rsid w:val="005137AD"/>
    <w:rsid w:val="00514BAF"/>
    <w:rsid w:val="00514D61"/>
    <w:rsid w:val="00515767"/>
    <w:rsid w:val="00515E02"/>
    <w:rsid w:val="00516A48"/>
    <w:rsid w:val="00520398"/>
    <w:rsid w:val="00523418"/>
    <w:rsid w:val="0052346B"/>
    <w:rsid w:val="00524383"/>
    <w:rsid w:val="00524C8F"/>
    <w:rsid w:val="0052544A"/>
    <w:rsid w:val="00525A7B"/>
    <w:rsid w:val="0053312B"/>
    <w:rsid w:val="00533E87"/>
    <w:rsid w:val="00534763"/>
    <w:rsid w:val="00534BF9"/>
    <w:rsid w:val="00534CF3"/>
    <w:rsid w:val="00534F77"/>
    <w:rsid w:val="005375FA"/>
    <w:rsid w:val="00541BD3"/>
    <w:rsid w:val="00541DD3"/>
    <w:rsid w:val="005436E4"/>
    <w:rsid w:val="00544C94"/>
    <w:rsid w:val="00544FE1"/>
    <w:rsid w:val="00545239"/>
    <w:rsid w:val="0054687E"/>
    <w:rsid w:val="00547C0C"/>
    <w:rsid w:val="0055085B"/>
    <w:rsid w:val="00551622"/>
    <w:rsid w:val="00551C33"/>
    <w:rsid w:val="00552834"/>
    <w:rsid w:val="005530A3"/>
    <w:rsid w:val="00554306"/>
    <w:rsid w:val="00557025"/>
    <w:rsid w:val="005572B4"/>
    <w:rsid w:val="0055742C"/>
    <w:rsid w:val="00563678"/>
    <w:rsid w:val="00563A11"/>
    <w:rsid w:val="00565529"/>
    <w:rsid w:val="005668AF"/>
    <w:rsid w:val="00567CFA"/>
    <w:rsid w:val="00570F42"/>
    <w:rsid w:val="00571D0D"/>
    <w:rsid w:val="00572C20"/>
    <w:rsid w:val="00573BFC"/>
    <w:rsid w:val="005741A8"/>
    <w:rsid w:val="005745E3"/>
    <w:rsid w:val="00575714"/>
    <w:rsid w:val="00576E95"/>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3BB8"/>
    <w:rsid w:val="00594F01"/>
    <w:rsid w:val="00595317"/>
    <w:rsid w:val="00595907"/>
    <w:rsid w:val="0059613E"/>
    <w:rsid w:val="005961F5"/>
    <w:rsid w:val="005A0A0B"/>
    <w:rsid w:val="005A1B2D"/>
    <w:rsid w:val="005A3A87"/>
    <w:rsid w:val="005A494D"/>
    <w:rsid w:val="005A57E7"/>
    <w:rsid w:val="005A792D"/>
    <w:rsid w:val="005A7BEC"/>
    <w:rsid w:val="005B1FDE"/>
    <w:rsid w:val="005B3E68"/>
    <w:rsid w:val="005B4E66"/>
    <w:rsid w:val="005B666F"/>
    <w:rsid w:val="005B68C9"/>
    <w:rsid w:val="005B6901"/>
    <w:rsid w:val="005B6F7A"/>
    <w:rsid w:val="005C1A20"/>
    <w:rsid w:val="005C1A68"/>
    <w:rsid w:val="005C30CD"/>
    <w:rsid w:val="005C3726"/>
    <w:rsid w:val="005C3CFB"/>
    <w:rsid w:val="005C50CA"/>
    <w:rsid w:val="005C5B5F"/>
    <w:rsid w:val="005C676A"/>
    <w:rsid w:val="005C68C0"/>
    <w:rsid w:val="005C7357"/>
    <w:rsid w:val="005C7777"/>
    <w:rsid w:val="005C799E"/>
    <w:rsid w:val="005D0167"/>
    <w:rsid w:val="005D03FD"/>
    <w:rsid w:val="005D05AE"/>
    <w:rsid w:val="005D1739"/>
    <w:rsid w:val="005D1932"/>
    <w:rsid w:val="005D256C"/>
    <w:rsid w:val="005D2A8E"/>
    <w:rsid w:val="005D2DE1"/>
    <w:rsid w:val="005D3105"/>
    <w:rsid w:val="005D559C"/>
    <w:rsid w:val="005D5AB7"/>
    <w:rsid w:val="005D5AFD"/>
    <w:rsid w:val="005D5D28"/>
    <w:rsid w:val="005D5E20"/>
    <w:rsid w:val="005D6371"/>
    <w:rsid w:val="005D7EDC"/>
    <w:rsid w:val="005E2C2F"/>
    <w:rsid w:val="005E3304"/>
    <w:rsid w:val="005E38D8"/>
    <w:rsid w:val="005E574E"/>
    <w:rsid w:val="005E65E2"/>
    <w:rsid w:val="005F2F1F"/>
    <w:rsid w:val="005F2F41"/>
    <w:rsid w:val="005F4411"/>
    <w:rsid w:val="005F5D93"/>
    <w:rsid w:val="005F621F"/>
    <w:rsid w:val="005F6352"/>
    <w:rsid w:val="005F7442"/>
    <w:rsid w:val="005F74F8"/>
    <w:rsid w:val="00600234"/>
    <w:rsid w:val="006009FC"/>
    <w:rsid w:val="00600D37"/>
    <w:rsid w:val="00601087"/>
    <w:rsid w:val="006013BE"/>
    <w:rsid w:val="00601FF8"/>
    <w:rsid w:val="00605A89"/>
    <w:rsid w:val="00606657"/>
    <w:rsid w:val="00607D2C"/>
    <w:rsid w:val="00607D4C"/>
    <w:rsid w:val="0061324C"/>
    <w:rsid w:val="00614877"/>
    <w:rsid w:val="00614B79"/>
    <w:rsid w:val="006169DA"/>
    <w:rsid w:val="00617C7C"/>
    <w:rsid w:val="00621336"/>
    <w:rsid w:val="00625125"/>
    <w:rsid w:val="00625C88"/>
    <w:rsid w:val="00625D61"/>
    <w:rsid w:val="006268D9"/>
    <w:rsid w:val="00630D84"/>
    <w:rsid w:val="006320D5"/>
    <w:rsid w:val="00632588"/>
    <w:rsid w:val="00634C3B"/>
    <w:rsid w:val="006359EA"/>
    <w:rsid w:val="006365E7"/>
    <w:rsid w:val="0063667C"/>
    <w:rsid w:val="00636E08"/>
    <w:rsid w:val="006374A7"/>
    <w:rsid w:val="00640D74"/>
    <w:rsid w:val="0064126E"/>
    <w:rsid w:val="006430FD"/>
    <w:rsid w:val="0064330E"/>
    <w:rsid w:val="00643FA1"/>
    <w:rsid w:val="006453C8"/>
    <w:rsid w:val="006469BD"/>
    <w:rsid w:val="006470AB"/>
    <w:rsid w:val="00647D03"/>
    <w:rsid w:val="006500EA"/>
    <w:rsid w:val="00651D5E"/>
    <w:rsid w:val="00653870"/>
    <w:rsid w:val="00653F27"/>
    <w:rsid w:val="00653FDC"/>
    <w:rsid w:val="00654295"/>
    <w:rsid w:val="00654B01"/>
    <w:rsid w:val="00655463"/>
    <w:rsid w:val="00660A68"/>
    <w:rsid w:val="00662A29"/>
    <w:rsid w:val="0066344E"/>
    <w:rsid w:val="00666F41"/>
    <w:rsid w:val="00667596"/>
    <w:rsid w:val="00670DB0"/>
    <w:rsid w:val="0067144D"/>
    <w:rsid w:val="00671598"/>
    <w:rsid w:val="006720B2"/>
    <w:rsid w:val="00672F29"/>
    <w:rsid w:val="00673144"/>
    <w:rsid w:val="0067328D"/>
    <w:rsid w:val="00673AD8"/>
    <w:rsid w:val="00673C8F"/>
    <w:rsid w:val="00675246"/>
    <w:rsid w:val="00676A96"/>
    <w:rsid w:val="0067745C"/>
    <w:rsid w:val="00677D7B"/>
    <w:rsid w:val="00680892"/>
    <w:rsid w:val="006823F3"/>
    <w:rsid w:val="00683608"/>
    <w:rsid w:val="00683B8A"/>
    <w:rsid w:val="00683F59"/>
    <w:rsid w:val="0068680A"/>
    <w:rsid w:val="0068788A"/>
    <w:rsid w:val="00690FA6"/>
    <w:rsid w:val="006929D6"/>
    <w:rsid w:val="00692B88"/>
    <w:rsid w:val="00692EA3"/>
    <w:rsid w:val="00692F70"/>
    <w:rsid w:val="00695B51"/>
    <w:rsid w:val="00696ADA"/>
    <w:rsid w:val="006A0EB1"/>
    <w:rsid w:val="006A2699"/>
    <w:rsid w:val="006A4802"/>
    <w:rsid w:val="006A4F2A"/>
    <w:rsid w:val="006A5B66"/>
    <w:rsid w:val="006A7862"/>
    <w:rsid w:val="006A7A05"/>
    <w:rsid w:val="006B0904"/>
    <w:rsid w:val="006B0B60"/>
    <w:rsid w:val="006B1ED3"/>
    <w:rsid w:val="006B2C8A"/>
    <w:rsid w:val="006B4073"/>
    <w:rsid w:val="006B46A5"/>
    <w:rsid w:val="006B7695"/>
    <w:rsid w:val="006B79A3"/>
    <w:rsid w:val="006B7C5D"/>
    <w:rsid w:val="006B7E11"/>
    <w:rsid w:val="006C0A57"/>
    <w:rsid w:val="006C24DA"/>
    <w:rsid w:val="006C3F4D"/>
    <w:rsid w:val="006C541D"/>
    <w:rsid w:val="006C58B9"/>
    <w:rsid w:val="006C6E4C"/>
    <w:rsid w:val="006D1BD2"/>
    <w:rsid w:val="006D23CA"/>
    <w:rsid w:val="006D23D2"/>
    <w:rsid w:val="006D3864"/>
    <w:rsid w:val="006D4CF2"/>
    <w:rsid w:val="006D7559"/>
    <w:rsid w:val="006E03AC"/>
    <w:rsid w:val="006E2432"/>
    <w:rsid w:val="006E2A4B"/>
    <w:rsid w:val="006E50F9"/>
    <w:rsid w:val="006E69E3"/>
    <w:rsid w:val="006E73BC"/>
    <w:rsid w:val="006E7FC4"/>
    <w:rsid w:val="006F1689"/>
    <w:rsid w:val="006F1EA5"/>
    <w:rsid w:val="006F38B7"/>
    <w:rsid w:val="006F4D3F"/>
    <w:rsid w:val="006F53DA"/>
    <w:rsid w:val="006F6489"/>
    <w:rsid w:val="006F6744"/>
    <w:rsid w:val="006F69FC"/>
    <w:rsid w:val="006F716B"/>
    <w:rsid w:val="00701C6A"/>
    <w:rsid w:val="00704A27"/>
    <w:rsid w:val="00704FCD"/>
    <w:rsid w:val="00707D49"/>
    <w:rsid w:val="0071485B"/>
    <w:rsid w:val="00714A06"/>
    <w:rsid w:val="007155DA"/>
    <w:rsid w:val="0071586C"/>
    <w:rsid w:val="00716461"/>
    <w:rsid w:val="0072017F"/>
    <w:rsid w:val="007212CC"/>
    <w:rsid w:val="007215D4"/>
    <w:rsid w:val="007244E6"/>
    <w:rsid w:val="00724A0F"/>
    <w:rsid w:val="007260C5"/>
    <w:rsid w:val="00727B78"/>
    <w:rsid w:val="00730839"/>
    <w:rsid w:val="00732163"/>
    <w:rsid w:val="00733794"/>
    <w:rsid w:val="007338C9"/>
    <w:rsid w:val="00733A6A"/>
    <w:rsid w:val="007345CA"/>
    <w:rsid w:val="00735855"/>
    <w:rsid w:val="007426BC"/>
    <w:rsid w:val="00744AEA"/>
    <w:rsid w:val="0074543F"/>
    <w:rsid w:val="00745DA7"/>
    <w:rsid w:val="00745F2F"/>
    <w:rsid w:val="00747543"/>
    <w:rsid w:val="007515D3"/>
    <w:rsid w:val="00751E38"/>
    <w:rsid w:val="00752A2D"/>
    <w:rsid w:val="00755614"/>
    <w:rsid w:val="00756C06"/>
    <w:rsid w:val="00762198"/>
    <w:rsid w:val="00765B1A"/>
    <w:rsid w:val="0077233A"/>
    <w:rsid w:val="00773D17"/>
    <w:rsid w:val="00775E5E"/>
    <w:rsid w:val="00777B35"/>
    <w:rsid w:val="007805F4"/>
    <w:rsid w:val="007838DB"/>
    <w:rsid w:val="00783E78"/>
    <w:rsid w:val="00784131"/>
    <w:rsid w:val="0078519A"/>
    <w:rsid w:val="0078693A"/>
    <w:rsid w:val="007872F6"/>
    <w:rsid w:val="007904AD"/>
    <w:rsid w:val="007908CA"/>
    <w:rsid w:val="00790F53"/>
    <w:rsid w:val="007910A2"/>
    <w:rsid w:val="007912AF"/>
    <w:rsid w:val="00791774"/>
    <w:rsid w:val="0079228E"/>
    <w:rsid w:val="00795597"/>
    <w:rsid w:val="00795BA8"/>
    <w:rsid w:val="00795EB8"/>
    <w:rsid w:val="00796B7A"/>
    <w:rsid w:val="00796BA3"/>
    <w:rsid w:val="00796EFA"/>
    <w:rsid w:val="007A0CD1"/>
    <w:rsid w:val="007A211F"/>
    <w:rsid w:val="007A2E20"/>
    <w:rsid w:val="007A371C"/>
    <w:rsid w:val="007A41C9"/>
    <w:rsid w:val="007A634E"/>
    <w:rsid w:val="007A6614"/>
    <w:rsid w:val="007A6E04"/>
    <w:rsid w:val="007A78E1"/>
    <w:rsid w:val="007B01C6"/>
    <w:rsid w:val="007B14FE"/>
    <w:rsid w:val="007B34BD"/>
    <w:rsid w:val="007B3676"/>
    <w:rsid w:val="007B3EF8"/>
    <w:rsid w:val="007B459A"/>
    <w:rsid w:val="007B6AA5"/>
    <w:rsid w:val="007B72CA"/>
    <w:rsid w:val="007B7A08"/>
    <w:rsid w:val="007C0085"/>
    <w:rsid w:val="007C14F5"/>
    <w:rsid w:val="007C15EA"/>
    <w:rsid w:val="007C17CD"/>
    <w:rsid w:val="007C1A96"/>
    <w:rsid w:val="007C2AE5"/>
    <w:rsid w:val="007C45F9"/>
    <w:rsid w:val="007C5D05"/>
    <w:rsid w:val="007C5F1D"/>
    <w:rsid w:val="007D0752"/>
    <w:rsid w:val="007D0C65"/>
    <w:rsid w:val="007D103B"/>
    <w:rsid w:val="007D2A6C"/>
    <w:rsid w:val="007D2B17"/>
    <w:rsid w:val="007D427B"/>
    <w:rsid w:val="007D4F6A"/>
    <w:rsid w:val="007D60B8"/>
    <w:rsid w:val="007D63B3"/>
    <w:rsid w:val="007D67B6"/>
    <w:rsid w:val="007D7898"/>
    <w:rsid w:val="007D7D9D"/>
    <w:rsid w:val="007E049F"/>
    <w:rsid w:val="007E1ABF"/>
    <w:rsid w:val="007E1B2C"/>
    <w:rsid w:val="007E1C3E"/>
    <w:rsid w:val="007E379B"/>
    <w:rsid w:val="007E3986"/>
    <w:rsid w:val="007E3F62"/>
    <w:rsid w:val="007E436D"/>
    <w:rsid w:val="007E44B2"/>
    <w:rsid w:val="007E4BE9"/>
    <w:rsid w:val="007E6929"/>
    <w:rsid w:val="007E7A5C"/>
    <w:rsid w:val="007F0775"/>
    <w:rsid w:val="007F0DA0"/>
    <w:rsid w:val="007F1448"/>
    <w:rsid w:val="007F1C50"/>
    <w:rsid w:val="007F35B9"/>
    <w:rsid w:val="007F66D9"/>
    <w:rsid w:val="007F6EC9"/>
    <w:rsid w:val="007F70B8"/>
    <w:rsid w:val="007F7497"/>
    <w:rsid w:val="0080158C"/>
    <w:rsid w:val="008034FB"/>
    <w:rsid w:val="00804111"/>
    <w:rsid w:val="008041F5"/>
    <w:rsid w:val="00804ACA"/>
    <w:rsid w:val="00804EF6"/>
    <w:rsid w:val="008050EE"/>
    <w:rsid w:val="00805A04"/>
    <w:rsid w:val="00807382"/>
    <w:rsid w:val="0081096A"/>
    <w:rsid w:val="008135FB"/>
    <w:rsid w:val="00813913"/>
    <w:rsid w:val="00814ACA"/>
    <w:rsid w:val="00814EB5"/>
    <w:rsid w:val="0081543D"/>
    <w:rsid w:val="00816456"/>
    <w:rsid w:val="008204FC"/>
    <w:rsid w:val="0082105F"/>
    <w:rsid w:val="00821F8E"/>
    <w:rsid w:val="008231AE"/>
    <w:rsid w:val="00823425"/>
    <w:rsid w:val="0082603D"/>
    <w:rsid w:val="00826361"/>
    <w:rsid w:val="00826D88"/>
    <w:rsid w:val="00826E43"/>
    <w:rsid w:val="00830DD6"/>
    <w:rsid w:val="00832755"/>
    <w:rsid w:val="0083277D"/>
    <w:rsid w:val="008330F9"/>
    <w:rsid w:val="00834EA3"/>
    <w:rsid w:val="00835624"/>
    <w:rsid w:val="00835E4A"/>
    <w:rsid w:val="0083629B"/>
    <w:rsid w:val="008372B2"/>
    <w:rsid w:val="00840152"/>
    <w:rsid w:val="00840160"/>
    <w:rsid w:val="00843ADE"/>
    <w:rsid w:val="00843CB9"/>
    <w:rsid w:val="00843F67"/>
    <w:rsid w:val="0084465D"/>
    <w:rsid w:val="00845B7D"/>
    <w:rsid w:val="00845F59"/>
    <w:rsid w:val="00846346"/>
    <w:rsid w:val="00846443"/>
    <w:rsid w:val="00846FBB"/>
    <w:rsid w:val="008471B2"/>
    <w:rsid w:val="008508D5"/>
    <w:rsid w:val="00850DFC"/>
    <w:rsid w:val="00850FF2"/>
    <w:rsid w:val="00851C32"/>
    <w:rsid w:val="00852C50"/>
    <w:rsid w:val="00852CFA"/>
    <w:rsid w:val="008531FB"/>
    <w:rsid w:val="00853A8B"/>
    <w:rsid w:val="00856E85"/>
    <w:rsid w:val="008577F2"/>
    <w:rsid w:val="00857A1E"/>
    <w:rsid w:val="008605D7"/>
    <w:rsid w:val="008617E7"/>
    <w:rsid w:val="008625D6"/>
    <w:rsid w:val="008626E2"/>
    <w:rsid w:val="008633F2"/>
    <w:rsid w:val="008634F9"/>
    <w:rsid w:val="008655A9"/>
    <w:rsid w:val="00866071"/>
    <w:rsid w:val="00866456"/>
    <w:rsid w:val="00866B88"/>
    <w:rsid w:val="00867299"/>
    <w:rsid w:val="00867A33"/>
    <w:rsid w:val="00867D98"/>
    <w:rsid w:val="0087114F"/>
    <w:rsid w:val="00871273"/>
    <w:rsid w:val="008726C7"/>
    <w:rsid w:val="00875A5E"/>
    <w:rsid w:val="00876F5F"/>
    <w:rsid w:val="0087787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97ABA"/>
    <w:rsid w:val="008A0085"/>
    <w:rsid w:val="008A0A53"/>
    <w:rsid w:val="008A0B0D"/>
    <w:rsid w:val="008A20B6"/>
    <w:rsid w:val="008A2895"/>
    <w:rsid w:val="008A4795"/>
    <w:rsid w:val="008A5619"/>
    <w:rsid w:val="008A5B98"/>
    <w:rsid w:val="008A77AF"/>
    <w:rsid w:val="008A7D89"/>
    <w:rsid w:val="008B0184"/>
    <w:rsid w:val="008B0DD4"/>
    <w:rsid w:val="008B15FA"/>
    <w:rsid w:val="008B2C6D"/>
    <w:rsid w:val="008B54D5"/>
    <w:rsid w:val="008B58DE"/>
    <w:rsid w:val="008B7183"/>
    <w:rsid w:val="008B722E"/>
    <w:rsid w:val="008B7355"/>
    <w:rsid w:val="008B7F69"/>
    <w:rsid w:val="008C110D"/>
    <w:rsid w:val="008C11E2"/>
    <w:rsid w:val="008C1997"/>
    <w:rsid w:val="008C201C"/>
    <w:rsid w:val="008C4A0E"/>
    <w:rsid w:val="008C4E60"/>
    <w:rsid w:val="008C4FDA"/>
    <w:rsid w:val="008C72F2"/>
    <w:rsid w:val="008D2764"/>
    <w:rsid w:val="008D5B63"/>
    <w:rsid w:val="008E1190"/>
    <w:rsid w:val="008E24B4"/>
    <w:rsid w:val="008E2912"/>
    <w:rsid w:val="008E2F35"/>
    <w:rsid w:val="008E3763"/>
    <w:rsid w:val="008E5A5F"/>
    <w:rsid w:val="008E78B9"/>
    <w:rsid w:val="008F092C"/>
    <w:rsid w:val="008F1D84"/>
    <w:rsid w:val="008F2027"/>
    <w:rsid w:val="008F28C4"/>
    <w:rsid w:val="008F4290"/>
    <w:rsid w:val="008F4580"/>
    <w:rsid w:val="008F4894"/>
    <w:rsid w:val="008F4F4C"/>
    <w:rsid w:val="008F5003"/>
    <w:rsid w:val="008F5882"/>
    <w:rsid w:val="008F6463"/>
    <w:rsid w:val="008F64D5"/>
    <w:rsid w:val="008F6A34"/>
    <w:rsid w:val="008F73F2"/>
    <w:rsid w:val="009050E2"/>
    <w:rsid w:val="00907000"/>
    <w:rsid w:val="00910EE4"/>
    <w:rsid w:val="00912876"/>
    <w:rsid w:val="00913783"/>
    <w:rsid w:val="00914132"/>
    <w:rsid w:val="009160AC"/>
    <w:rsid w:val="009177F3"/>
    <w:rsid w:val="00917A5D"/>
    <w:rsid w:val="00920833"/>
    <w:rsid w:val="0092167E"/>
    <w:rsid w:val="00921800"/>
    <w:rsid w:val="009220E3"/>
    <w:rsid w:val="0092455B"/>
    <w:rsid w:val="00925900"/>
    <w:rsid w:val="00925C76"/>
    <w:rsid w:val="009303A8"/>
    <w:rsid w:val="00930EE8"/>
    <w:rsid w:val="00931BE6"/>
    <w:rsid w:val="009321C8"/>
    <w:rsid w:val="00932F6D"/>
    <w:rsid w:val="0093304E"/>
    <w:rsid w:val="009347ED"/>
    <w:rsid w:val="00935264"/>
    <w:rsid w:val="00936656"/>
    <w:rsid w:val="0093682D"/>
    <w:rsid w:val="0093777A"/>
    <w:rsid w:val="00940E0B"/>
    <w:rsid w:val="00940E9F"/>
    <w:rsid w:val="00941CF6"/>
    <w:rsid w:val="0094222C"/>
    <w:rsid w:val="009423F6"/>
    <w:rsid w:val="00942737"/>
    <w:rsid w:val="009428B0"/>
    <w:rsid w:val="00942AF8"/>
    <w:rsid w:val="0094313D"/>
    <w:rsid w:val="00943395"/>
    <w:rsid w:val="00943E12"/>
    <w:rsid w:val="00944D8E"/>
    <w:rsid w:val="00944FDA"/>
    <w:rsid w:val="009450F5"/>
    <w:rsid w:val="00946009"/>
    <w:rsid w:val="00946EFA"/>
    <w:rsid w:val="00950040"/>
    <w:rsid w:val="0095063D"/>
    <w:rsid w:val="00950B93"/>
    <w:rsid w:val="009513E2"/>
    <w:rsid w:val="00952806"/>
    <w:rsid w:val="00952C92"/>
    <w:rsid w:val="00953458"/>
    <w:rsid w:val="00955EF3"/>
    <w:rsid w:val="00956743"/>
    <w:rsid w:val="00956B15"/>
    <w:rsid w:val="00957160"/>
    <w:rsid w:val="00960489"/>
    <w:rsid w:val="00960E59"/>
    <w:rsid w:val="0096132D"/>
    <w:rsid w:val="009613F2"/>
    <w:rsid w:val="009615B1"/>
    <w:rsid w:val="00962CBB"/>
    <w:rsid w:val="00964348"/>
    <w:rsid w:val="00964F3B"/>
    <w:rsid w:val="0096500D"/>
    <w:rsid w:val="009658FF"/>
    <w:rsid w:val="00966059"/>
    <w:rsid w:val="0096677E"/>
    <w:rsid w:val="00967C2D"/>
    <w:rsid w:val="009724DF"/>
    <w:rsid w:val="009738D0"/>
    <w:rsid w:val="00973962"/>
    <w:rsid w:val="00974DFE"/>
    <w:rsid w:val="0097614A"/>
    <w:rsid w:val="00976556"/>
    <w:rsid w:val="009817EF"/>
    <w:rsid w:val="009832E0"/>
    <w:rsid w:val="0098416C"/>
    <w:rsid w:val="00986057"/>
    <w:rsid w:val="0098605C"/>
    <w:rsid w:val="00986E9A"/>
    <w:rsid w:val="009878DF"/>
    <w:rsid w:val="00992905"/>
    <w:rsid w:val="0099461B"/>
    <w:rsid w:val="00995A53"/>
    <w:rsid w:val="00996F21"/>
    <w:rsid w:val="009974D5"/>
    <w:rsid w:val="009A023D"/>
    <w:rsid w:val="009A0CEE"/>
    <w:rsid w:val="009A11B8"/>
    <w:rsid w:val="009A3625"/>
    <w:rsid w:val="009A43F7"/>
    <w:rsid w:val="009A469F"/>
    <w:rsid w:val="009A482A"/>
    <w:rsid w:val="009A51AC"/>
    <w:rsid w:val="009A5B16"/>
    <w:rsid w:val="009A6477"/>
    <w:rsid w:val="009B00E1"/>
    <w:rsid w:val="009B22E2"/>
    <w:rsid w:val="009B2E71"/>
    <w:rsid w:val="009B3FD1"/>
    <w:rsid w:val="009B4521"/>
    <w:rsid w:val="009B5ED5"/>
    <w:rsid w:val="009B62B8"/>
    <w:rsid w:val="009B69E1"/>
    <w:rsid w:val="009B6DA2"/>
    <w:rsid w:val="009C02EA"/>
    <w:rsid w:val="009C0E33"/>
    <w:rsid w:val="009C101A"/>
    <w:rsid w:val="009C14AF"/>
    <w:rsid w:val="009C3048"/>
    <w:rsid w:val="009C33D7"/>
    <w:rsid w:val="009C3538"/>
    <w:rsid w:val="009C4529"/>
    <w:rsid w:val="009C477C"/>
    <w:rsid w:val="009C4EC9"/>
    <w:rsid w:val="009C5346"/>
    <w:rsid w:val="009C55A5"/>
    <w:rsid w:val="009C6BD5"/>
    <w:rsid w:val="009C7BF7"/>
    <w:rsid w:val="009D0E77"/>
    <w:rsid w:val="009D161F"/>
    <w:rsid w:val="009D3B26"/>
    <w:rsid w:val="009D470D"/>
    <w:rsid w:val="009D4DAE"/>
    <w:rsid w:val="009D503C"/>
    <w:rsid w:val="009D50A4"/>
    <w:rsid w:val="009D6807"/>
    <w:rsid w:val="009D72F7"/>
    <w:rsid w:val="009E0C59"/>
    <w:rsid w:val="009E4102"/>
    <w:rsid w:val="009E4350"/>
    <w:rsid w:val="009E435B"/>
    <w:rsid w:val="009E4F7E"/>
    <w:rsid w:val="009E5753"/>
    <w:rsid w:val="009E58FD"/>
    <w:rsid w:val="009E670D"/>
    <w:rsid w:val="009E73B1"/>
    <w:rsid w:val="009E73E2"/>
    <w:rsid w:val="009E7BAE"/>
    <w:rsid w:val="009F01BF"/>
    <w:rsid w:val="009F0A31"/>
    <w:rsid w:val="009F0C34"/>
    <w:rsid w:val="009F24B3"/>
    <w:rsid w:val="009F276E"/>
    <w:rsid w:val="009F3A23"/>
    <w:rsid w:val="009F4459"/>
    <w:rsid w:val="009F493C"/>
    <w:rsid w:val="009F6209"/>
    <w:rsid w:val="009F62A5"/>
    <w:rsid w:val="009F6FFD"/>
    <w:rsid w:val="00A01D83"/>
    <w:rsid w:val="00A01E4D"/>
    <w:rsid w:val="00A02411"/>
    <w:rsid w:val="00A03866"/>
    <w:rsid w:val="00A04311"/>
    <w:rsid w:val="00A0455C"/>
    <w:rsid w:val="00A04E44"/>
    <w:rsid w:val="00A10382"/>
    <w:rsid w:val="00A11B71"/>
    <w:rsid w:val="00A11F33"/>
    <w:rsid w:val="00A12D92"/>
    <w:rsid w:val="00A15749"/>
    <w:rsid w:val="00A15B8A"/>
    <w:rsid w:val="00A2163E"/>
    <w:rsid w:val="00A220A9"/>
    <w:rsid w:val="00A22BAB"/>
    <w:rsid w:val="00A23B70"/>
    <w:rsid w:val="00A24493"/>
    <w:rsid w:val="00A24BB4"/>
    <w:rsid w:val="00A24FC8"/>
    <w:rsid w:val="00A25032"/>
    <w:rsid w:val="00A2647E"/>
    <w:rsid w:val="00A265F9"/>
    <w:rsid w:val="00A26877"/>
    <w:rsid w:val="00A26F56"/>
    <w:rsid w:val="00A277BC"/>
    <w:rsid w:val="00A3016A"/>
    <w:rsid w:val="00A30F76"/>
    <w:rsid w:val="00A31C23"/>
    <w:rsid w:val="00A32D42"/>
    <w:rsid w:val="00A33F72"/>
    <w:rsid w:val="00A3473B"/>
    <w:rsid w:val="00A35531"/>
    <w:rsid w:val="00A3786A"/>
    <w:rsid w:val="00A37A1A"/>
    <w:rsid w:val="00A37AEB"/>
    <w:rsid w:val="00A40C22"/>
    <w:rsid w:val="00A41B55"/>
    <w:rsid w:val="00A421C9"/>
    <w:rsid w:val="00A430F4"/>
    <w:rsid w:val="00A44241"/>
    <w:rsid w:val="00A4461F"/>
    <w:rsid w:val="00A44726"/>
    <w:rsid w:val="00A46B0B"/>
    <w:rsid w:val="00A46DE2"/>
    <w:rsid w:val="00A476DE"/>
    <w:rsid w:val="00A514B6"/>
    <w:rsid w:val="00A51B3F"/>
    <w:rsid w:val="00A5234B"/>
    <w:rsid w:val="00A53C7D"/>
    <w:rsid w:val="00A5424C"/>
    <w:rsid w:val="00A550DC"/>
    <w:rsid w:val="00A5798B"/>
    <w:rsid w:val="00A60B12"/>
    <w:rsid w:val="00A60EAD"/>
    <w:rsid w:val="00A622D6"/>
    <w:rsid w:val="00A6282E"/>
    <w:rsid w:val="00A63E6C"/>
    <w:rsid w:val="00A655B9"/>
    <w:rsid w:val="00A67961"/>
    <w:rsid w:val="00A71B19"/>
    <w:rsid w:val="00A73B0F"/>
    <w:rsid w:val="00A74145"/>
    <w:rsid w:val="00A759B4"/>
    <w:rsid w:val="00A76348"/>
    <w:rsid w:val="00A8003D"/>
    <w:rsid w:val="00A80AEA"/>
    <w:rsid w:val="00A80F8A"/>
    <w:rsid w:val="00A829C1"/>
    <w:rsid w:val="00A82C5E"/>
    <w:rsid w:val="00A8407B"/>
    <w:rsid w:val="00A85EAD"/>
    <w:rsid w:val="00A87297"/>
    <w:rsid w:val="00A87478"/>
    <w:rsid w:val="00A8759C"/>
    <w:rsid w:val="00A91339"/>
    <w:rsid w:val="00A91907"/>
    <w:rsid w:val="00A9207B"/>
    <w:rsid w:val="00A9405B"/>
    <w:rsid w:val="00A95A2E"/>
    <w:rsid w:val="00A97D52"/>
    <w:rsid w:val="00AA1932"/>
    <w:rsid w:val="00AA2AD2"/>
    <w:rsid w:val="00AA3FDD"/>
    <w:rsid w:val="00AA48A7"/>
    <w:rsid w:val="00AA4970"/>
    <w:rsid w:val="00AA4F20"/>
    <w:rsid w:val="00AA4FDB"/>
    <w:rsid w:val="00AA59A0"/>
    <w:rsid w:val="00AB0104"/>
    <w:rsid w:val="00AB1419"/>
    <w:rsid w:val="00AB30F8"/>
    <w:rsid w:val="00AB3704"/>
    <w:rsid w:val="00AB37EF"/>
    <w:rsid w:val="00AB3B64"/>
    <w:rsid w:val="00AB491F"/>
    <w:rsid w:val="00AB53D1"/>
    <w:rsid w:val="00AB5B48"/>
    <w:rsid w:val="00AB7DAF"/>
    <w:rsid w:val="00AC0EAC"/>
    <w:rsid w:val="00AC0F44"/>
    <w:rsid w:val="00AC1CD8"/>
    <w:rsid w:val="00AC26F5"/>
    <w:rsid w:val="00AC2E99"/>
    <w:rsid w:val="00AC3884"/>
    <w:rsid w:val="00AC4CFE"/>
    <w:rsid w:val="00AC5059"/>
    <w:rsid w:val="00AC671E"/>
    <w:rsid w:val="00AC678E"/>
    <w:rsid w:val="00AD03BE"/>
    <w:rsid w:val="00AD13F0"/>
    <w:rsid w:val="00AD2D23"/>
    <w:rsid w:val="00AD32BE"/>
    <w:rsid w:val="00AD4375"/>
    <w:rsid w:val="00AD4EA0"/>
    <w:rsid w:val="00AD5CC3"/>
    <w:rsid w:val="00AD7AAC"/>
    <w:rsid w:val="00AD7B9C"/>
    <w:rsid w:val="00AD7D53"/>
    <w:rsid w:val="00AE0410"/>
    <w:rsid w:val="00AE2B21"/>
    <w:rsid w:val="00AE3A7B"/>
    <w:rsid w:val="00AE474B"/>
    <w:rsid w:val="00AE51E1"/>
    <w:rsid w:val="00AE57B1"/>
    <w:rsid w:val="00AE61CC"/>
    <w:rsid w:val="00AF0B91"/>
    <w:rsid w:val="00AF173C"/>
    <w:rsid w:val="00AF20D2"/>
    <w:rsid w:val="00AF25E9"/>
    <w:rsid w:val="00AF34E8"/>
    <w:rsid w:val="00AF4E87"/>
    <w:rsid w:val="00AF52F0"/>
    <w:rsid w:val="00AF6134"/>
    <w:rsid w:val="00AF6D4E"/>
    <w:rsid w:val="00AF73D2"/>
    <w:rsid w:val="00B001C0"/>
    <w:rsid w:val="00B00FE9"/>
    <w:rsid w:val="00B0169E"/>
    <w:rsid w:val="00B01BAC"/>
    <w:rsid w:val="00B023CD"/>
    <w:rsid w:val="00B04DA9"/>
    <w:rsid w:val="00B05193"/>
    <w:rsid w:val="00B06915"/>
    <w:rsid w:val="00B07B30"/>
    <w:rsid w:val="00B07F86"/>
    <w:rsid w:val="00B11662"/>
    <w:rsid w:val="00B12042"/>
    <w:rsid w:val="00B13AE7"/>
    <w:rsid w:val="00B142B3"/>
    <w:rsid w:val="00B14C7B"/>
    <w:rsid w:val="00B14D9C"/>
    <w:rsid w:val="00B1578E"/>
    <w:rsid w:val="00B15C88"/>
    <w:rsid w:val="00B167A3"/>
    <w:rsid w:val="00B16D97"/>
    <w:rsid w:val="00B170B2"/>
    <w:rsid w:val="00B174FF"/>
    <w:rsid w:val="00B20D2D"/>
    <w:rsid w:val="00B2342A"/>
    <w:rsid w:val="00B2574C"/>
    <w:rsid w:val="00B309A3"/>
    <w:rsid w:val="00B30B4C"/>
    <w:rsid w:val="00B31202"/>
    <w:rsid w:val="00B32A86"/>
    <w:rsid w:val="00B333C4"/>
    <w:rsid w:val="00B34300"/>
    <w:rsid w:val="00B34ECE"/>
    <w:rsid w:val="00B36291"/>
    <w:rsid w:val="00B40D1F"/>
    <w:rsid w:val="00B413D8"/>
    <w:rsid w:val="00B42702"/>
    <w:rsid w:val="00B4354F"/>
    <w:rsid w:val="00B43E83"/>
    <w:rsid w:val="00B446C5"/>
    <w:rsid w:val="00B46746"/>
    <w:rsid w:val="00B46B46"/>
    <w:rsid w:val="00B47165"/>
    <w:rsid w:val="00B5295E"/>
    <w:rsid w:val="00B52F9B"/>
    <w:rsid w:val="00B53AF9"/>
    <w:rsid w:val="00B55087"/>
    <w:rsid w:val="00B5535E"/>
    <w:rsid w:val="00B554DD"/>
    <w:rsid w:val="00B5619D"/>
    <w:rsid w:val="00B56419"/>
    <w:rsid w:val="00B613A2"/>
    <w:rsid w:val="00B61771"/>
    <w:rsid w:val="00B630EE"/>
    <w:rsid w:val="00B63157"/>
    <w:rsid w:val="00B63531"/>
    <w:rsid w:val="00B63974"/>
    <w:rsid w:val="00B63D6C"/>
    <w:rsid w:val="00B641D4"/>
    <w:rsid w:val="00B654B8"/>
    <w:rsid w:val="00B66062"/>
    <w:rsid w:val="00B6671A"/>
    <w:rsid w:val="00B66CB3"/>
    <w:rsid w:val="00B66E80"/>
    <w:rsid w:val="00B72489"/>
    <w:rsid w:val="00B72C8B"/>
    <w:rsid w:val="00B7339E"/>
    <w:rsid w:val="00B73849"/>
    <w:rsid w:val="00B73AAB"/>
    <w:rsid w:val="00B73C0E"/>
    <w:rsid w:val="00B745DF"/>
    <w:rsid w:val="00B74FF9"/>
    <w:rsid w:val="00B75081"/>
    <w:rsid w:val="00B75D21"/>
    <w:rsid w:val="00B763A0"/>
    <w:rsid w:val="00B7773B"/>
    <w:rsid w:val="00B80C29"/>
    <w:rsid w:val="00B813E5"/>
    <w:rsid w:val="00B815C8"/>
    <w:rsid w:val="00B81A57"/>
    <w:rsid w:val="00B81E09"/>
    <w:rsid w:val="00B82088"/>
    <w:rsid w:val="00B822E8"/>
    <w:rsid w:val="00B839A6"/>
    <w:rsid w:val="00B85F9D"/>
    <w:rsid w:val="00B8711C"/>
    <w:rsid w:val="00B87517"/>
    <w:rsid w:val="00B876AF"/>
    <w:rsid w:val="00B91119"/>
    <w:rsid w:val="00B9155B"/>
    <w:rsid w:val="00B9200D"/>
    <w:rsid w:val="00B92B72"/>
    <w:rsid w:val="00B92F13"/>
    <w:rsid w:val="00B940EF"/>
    <w:rsid w:val="00B9474A"/>
    <w:rsid w:val="00B9655D"/>
    <w:rsid w:val="00B96B78"/>
    <w:rsid w:val="00B97654"/>
    <w:rsid w:val="00BA08F8"/>
    <w:rsid w:val="00BA2247"/>
    <w:rsid w:val="00BA303B"/>
    <w:rsid w:val="00BA3795"/>
    <w:rsid w:val="00BA4FBC"/>
    <w:rsid w:val="00BA6D52"/>
    <w:rsid w:val="00BA6FA7"/>
    <w:rsid w:val="00BA7D34"/>
    <w:rsid w:val="00BB063E"/>
    <w:rsid w:val="00BB13AE"/>
    <w:rsid w:val="00BB1698"/>
    <w:rsid w:val="00BB1B42"/>
    <w:rsid w:val="00BB6588"/>
    <w:rsid w:val="00BB76F8"/>
    <w:rsid w:val="00BB777D"/>
    <w:rsid w:val="00BC1073"/>
    <w:rsid w:val="00BC13B2"/>
    <w:rsid w:val="00BC2FF2"/>
    <w:rsid w:val="00BC303C"/>
    <w:rsid w:val="00BC40C0"/>
    <w:rsid w:val="00BC5875"/>
    <w:rsid w:val="00BC64AB"/>
    <w:rsid w:val="00BC64DD"/>
    <w:rsid w:val="00BD089B"/>
    <w:rsid w:val="00BD0AAA"/>
    <w:rsid w:val="00BD16C3"/>
    <w:rsid w:val="00BD1F23"/>
    <w:rsid w:val="00BD27F5"/>
    <w:rsid w:val="00BD3E19"/>
    <w:rsid w:val="00BD46E0"/>
    <w:rsid w:val="00BD5A6F"/>
    <w:rsid w:val="00BD675C"/>
    <w:rsid w:val="00BD6D61"/>
    <w:rsid w:val="00BE0602"/>
    <w:rsid w:val="00BE21CB"/>
    <w:rsid w:val="00BE2495"/>
    <w:rsid w:val="00BE353D"/>
    <w:rsid w:val="00BE5D23"/>
    <w:rsid w:val="00BE66BE"/>
    <w:rsid w:val="00BE66CE"/>
    <w:rsid w:val="00BE69C2"/>
    <w:rsid w:val="00BF05DB"/>
    <w:rsid w:val="00BF1327"/>
    <w:rsid w:val="00BF1803"/>
    <w:rsid w:val="00BF269D"/>
    <w:rsid w:val="00BF3D6D"/>
    <w:rsid w:val="00BF4397"/>
    <w:rsid w:val="00BF6F5A"/>
    <w:rsid w:val="00BF7AA7"/>
    <w:rsid w:val="00C00803"/>
    <w:rsid w:val="00C00CB1"/>
    <w:rsid w:val="00C00EB1"/>
    <w:rsid w:val="00C00F92"/>
    <w:rsid w:val="00C0174D"/>
    <w:rsid w:val="00C024D0"/>
    <w:rsid w:val="00C0464F"/>
    <w:rsid w:val="00C04D07"/>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5A87"/>
    <w:rsid w:val="00C16473"/>
    <w:rsid w:val="00C20446"/>
    <w:rsid w:val="00C21364"/>
    <w:rsid w:val="00C2352C"/>
    <w:rsid w:val="00C25AA1"/>
    <w:rsid w:val="00C260D4"/>
    <w:rsid w:val="00C26557"/>
    <w:rsid w:val="00C269AE"/>
    <w:rsid w:val="00C307C6"/>
    <w:rsid w:val="00C30B87"/>
    <w:rsid w:val="00C31926"/>
    <w:rsid w:val="00C33183"/>
    <w:rsid w:val="00C34D89"/>
    <w:rsid w:val="00C36405"/>
    <w:rsid w:val="00C36C98"/>
    <w:rsid w:val="00C36FC0"/>
    <w:rsid w:val="00C402BA"/>
    <w:rsid w:val="00C40815"/>
    <w:rsid w:val="00C416C7"/>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73D"/>
    <w:rsid w:val="00C72C78"/>
    <w:rsid w:val="00C72E47"/>
    <w:rsid w:val="00C742B8"/>
    <w:rsid w:val="00C74AD1"/>
    <w:rsid w:val="00C75135"/>
    <w:rsid w:val="00C753BF"/>
    <w:rsid w:val="00C754AC"/>
    <w:rsid w:val="00C75797"/>
    <w:rsid w:val="00C75C48"/>
    <w:rsid w:val="00C75CF6"/>
    <w:rsid w:val="00C77D1B"/>
    <w:rsid w:val="00C803E7"/>
    <w:rsid w:val="00C83A21"/>
    <w:rsid w:val="00C8667D"/>
    <w:rsid w:val="00C90057"/>
    <w:rsid w:val="00C92170"/>
    <w:rsid w:val="00C92A33"/>
    <w:rsid w:val="00C93666"/>
    <w:rsid w:val="00C938B8"/>
    <w:rsid w:val="00C9532A"/>
    <w:rsid w:val="00C968E1"/>
    <w:rsid w:val="00CA029C"/>
    <w:rsid w:val="00CA159F"/>
    <w:rsid w:val="00CA19BD"/>
    <w:rsid w:val="00CA2CC7"/>
    <w:rsid w:val="00CA31F2"/>
    <w:rsid w:val="00CA46FA"/>
    <w:rsid w:val="00CA5975"/>
    <w:rsid w:val="00CA6AF2"/>
    <w:rsid w:val="00CA70C6"/>
    <w:rsid w:val="00CA7A91"/>
    <w:rsid w:val="00CB02D9"/>
    <w:rsid w:val="00CB0419"/>
    <w:rsid w:val="00CB0D88"/>
    <w:rsid w:val="00CB1952"/>
    <w:rsid w:val="00CB366E"/>
    <w:rsid w:val="00CB3869"/>
    <w:rsid w:val="00CB510D"/>
    <w:rsid w:val="00CB74F6"/>
    <w:rsid w:val="00CB78AC"/>
    <w:rsid w:val="00CC1C23"/>
    <w:rsid w:val="00CC44E4"/>
    <w:rsid w:val="00CC4EBA"/>
    <w:rsid w:val="00CC64FA"/>
    <w:rsid w:val="00CC6E9B"/>
    <w:rsid w:val="00CD0F4F"/>
    <w:rsid w:val="00CD1235"/>
    <w:rsid w:val="00CD174A"/>
    <w:rsid w:val="00CD300C"/>
    <w:rsid w:val="00CD345D"/>
    <w:rsid w:val="00CD5113"/>
    <w:rsid w:val="00CE0FDC"/>
    <w:rsid w:val="00CE245C"/>
    <w:rsid w:val="00CE4334"/>
    <w:rsid w:val="00CE5112"/>
    <w:rsid w:val="00CE54E0"/>
    <w:rsid w:val="00CE5693"/>
    <w:rsid w:val="00CE5944"/>
    <w:rsid w:val="00CE66F3"/>
    <w:rsid w:val="00CF07EC"/>
    <w:rsid w:val="00CF0BF3"/>
    <w:rsid w:val="00CF2987"/>
    <w:rsid w:val="00CF3FB9"/>
    <w:rsid w:val="00CF47B6"/>
    <w:rsid w:val="00CF531E"/>
    <w:rsid w:val="00CF5944"/>
    <w:rsid w:val="00CF5EF6"/>
    <w:rsid w:val="00CF672C"/>
    <w:rsid w:val="00CF6FFF"/>
    <w:rsid w:val="00D0214A"/>
    <w:rsid w:val="00D03518"/>
    <w:rsid w:val="00D036A0"/>
    <w:rsid w:val="00D03EED"/>
    <w:rsid w:val="00D03FFA"/>
    <w:rsid w:val="00D0442D"/>
    <w:rsid w:val="00D048A0"/>
    <w:rsid w:val="00D04D3F"/>
    <w:rsid w:val="00D04DEB"/>
    <w:rsid w:val="00D064AA"/>
    <w:rsid w:val="00D06791"/>
    <w:rsid w:val="00D10A57"/>
    <w:rsid w:val="00D11994"/>
    <w:rsid w:val="00D119D5"/>
    <w:rsid w:val="00D11A21"/>
    <w:rsid w:val="00D12189"/>
    <w:rsid w:val="00D138B7"/>
    <w:rsid w:val="00D146D8"/>
    <w:rsid w:val="00D14B86"/>
    <w:rsid w:val="00D16B7D"/>
    <w:rsid w:val="00D170B1"/>
    <w:rsid w:val="00D17309"/>
    <w:rsid w:val="00D227EE"/>
    <w:rsid w:val="00D22E4A"/>
    <w:rsid w:val="00D25B32"/>
    <w:rsid w:val="00D263AD"/>
    <w:rsid w:val="00D27F94"/>
    <w:rsid w:val="00D30BF5"/>
    <w:rsid w:val="00D312A6"/>
    <w:rsid w:val="00D323C2"/>
    <w:rsid w:val="00D32BFC"/>
    <w:rsid w:val="00D349DB"/>
    <w:rsid w:val="00D34E9E"/>
    <w:rsid w:val="00D355CD"/>
    <w:rsid w:val="00D35A3B"/>
    <w:rsid w:val="00D4019A"/>
    <w:rsid w:val="00D40A96"/>
    <w:rsid w:val="00D4155E"/>
    <w:rsid w:val="00D42815"/>
    <w:rsid w:val="00D43AE1"/>
    <w:rsid w:val="00D43D5E"/>
    <w:rsid w:val="00D44540"/>
    <w:rsid w:val="00D4594A"/>
    <w:rsid w:val="00D46066"/>
    <w:rsid w:val="00D46866"/>
    <w:rsid w:val="00D476BC"/>
    <w:rsid w:val="00D47AC4"/>
    <w:rsid w:val="00D47E8E"/>
    <w:rsid w:val="00D50D67"/>
    <w:rsid w:val="00D523D6"/>
    <w:rsid w:val="00D52F4F"/>
    <w:rsid w:val="00D53DC3"/>
    <w:rsid w:val="00D54408"/>
    <w:rsid w:val="00D5479A"/>
    <w:rsid w:val="00D54DC1"/>
    <w:rsid w:val="00D551DB"/>
    <w:rsid w:val="00D56A75"/>
    <w:rsid w:val="00D56C04"/>
    <w:rsid w:val="00D60341"/>
    <w:rsid w:val="00D61920"/>
    <w:rsid w:val="00D6286A"/>
    <w:rsid w:val="00D63F94"/>
    <w:rsid w:val="00D65238"/>
    <w:rsid w:val="00D66DAB"/>
    <w:rsid w:val="00D67304"/>
    <w:rsid w:val="00D67A20"/>
    <w:rsid w:val="00D70085"/>
    <w:rsid w:val="00D708DA"/>
    <w:rsid w:val="00D7389E"/>
    <w:rsid w:val="00D758C2"/>
    <w:rsid w:val="00D80D06"/>
    <w:rsid w:val="00D81544"/>
    <w:rsid w:val="00D8154D"/>
    <w:rsid w:val="00D81CE5"/>
    <w:rsid w:val="00D8473C"/>
    <w:rsid w:val="00D84AAB"/>
    <w:rsid w:val="00D852E4"/>
    <w:rsid w:val="00D8541D"/>
    <w:rsid w:val="00D91E00"/>
    <w:rsid w:val="00D93D35"/>
    <w:rsid w:val="00D940FF"/>
    <w:rsid w:val="00D95519"/>
    <w:rsid w:val="00D95CA5"/>
    <w:rsid w:val="00D95CB9"/>
    <w:rsid w:val="00D9655A"/>
    <w:rsid w:val="00D97CDF"/>
    <w:rsid w:val="00DA1908"/>
    <w:rsid w:val="00DA19DC"/>
    <w:rsid w:val="00DA1DDD"/>
    <w:rsid w:val="00DA2BB9"/>
    <w:rsid w:val="00DA3D12"/>
    <w:rsid w:val="00DA5672"/>
    <w:rsid w:val="00DA5706"/>
    <w:rsid w:val="00DA5BE2"/>
    <w:rsid w:val="00DA7B0D"/>
    <w:rsid w:val="00DB181E"/>
    <w:rsid w:val="00DB1923"/>
    <w:rsid w:val="00DB1A25"/>
    <w:rsid w:val="00DB22BC"/>
    <w:rsid w:val="00DB393F"/>
    <w:rsid w:val="00DB3C44"/>
    <w:rsid w:val="00DB4A2F"/>
    <w:rsid w:val="00DB4CFB"/>
    <w:rsid w:val="00DB5266"/>
    <w:rsid w:val="00DB57E4"/>
    <w:rsid w:val="00DB65A7"/>
    <w:rsid w:val="00DB66F0"/>
    <w:rsid w:val="00DC0B3A"/>
    <w:rsid w:val="00DC0EDF"/>
    <w:rsid w:val="00DC25DF"/>
    <w:rsid w:val="00DC2A3E"/>
    <w:rsid w:val="00DC3711"/>
    <w:rsid w:val="00DC632D"/>
    <w:rsid w:val="00DC6E39"/>
    <w:rsid w:val="00DD0276"/>
    <w:rsid w:val="00DD03C1"/>
    <w:rsid w:val="00DD05B2"/>
    <w:rsid w:val="00DD0CB5"/>
    <w:rsid w:val="00DD11DE"/>
    <w:rsid w:val="00DD1F6F"/>
    <w:rsid w:val="00DD3394"/>
    <w:rsid w:val="00DD36DB"/>
    <w:rsid w:val="00DD3C11"/>
    <w:rsid w:val="00DD3D80"/>
    <w:rsid w:val="00DD4D87"/>
    <w:rsid w:val="00DD5F8F"/>
    <w:rsid w:val="00DE2041"/>
    <w:rsid w:val="00DE4567"/>
    <w:rsid w:val="00DE535E"/>
    <w:rsid w:val="00DE6058"/>
    <w:rsid w:val="00DE6BCF"/>
    <w:rsid w:val="00DE7DA9"/>
    <w:rsid w:val="00DE7FE4"/>
    <w:rsid w:val="00DF03B4"/>
    <w:rsid w:val="00DF1253"/>
    <w:rsid w:val="00DF1A8D"/>
    <w:rsid w:val="00DF2F56"/>
    <w:rsid w:val="00DF36E8"/>
    <w:rsid w:val="00DF6E06"/>
    <w:rsid w:val="00DF7A86"/>
    <w:rsid w:val="00E0124C"/>
    <w:rsid w:val="00E01355"/>
    <w:rsid w:val="00E02416"/>
    <w:rsid w:val="00E02451"/>
    <w:rsid w:val="00E03354"/>
    <w:rsid w:val="00E03FAA"/>
    <w:rsid w:val="00E0443A"/>
    <w:rsid w:val="00E05915"/>
    <w:rsid w:val="00E06CDA"/>
    <w:rsid w:val="00E06E06"/>
    <w:rsid w:val="00E0732D"/>
    <w:rsid w:val="00E1023A"/>
    <w:rsid w:val="00E11906"/>
    <w:rsid w:val="00E148E5"/>
    <w:rsid w:val="00E14BA8"/>
    <w:rsid w:val="00E14DCB"/>
    <w:rsid w:val="00E16824"/>
    <w:rsid w:val="00E177D5"/>
    <w:rsid w:val="00E177DA"/>
    <w:rsid w:val="00E20327"/>
    <w:rsid w:val="00E20FB4"/>
    <w:rsid w:val="00E21105"/>
    <w:rsid w:val="00E214D1"/>
    <w:rsid w:val="00E21DFD"/>
    <w:rsid w:val="00E22CD6"/>
    <w:rsid w:val="00E23415"/>
    <w:rsid w:val="00E23757"/>
    <w:rsid w:val="00E2450C"/>
    <w:rsid w:val="00E24A92"/>
    <w:rsid w:val="00E25832"/>
    <w:rsid w:val="00E2666C"/>
    <w:rsid w:val="00E26763"/>
    <w:rsid w:val="00E27D90"/>
    <w:rsid w:val="00E27DE6"/>
    <w:rsid w:val="00E310D2"/>
    <w:rsid w:val="00E32808"/>
    <w:rsid w:val="00E32E9E"/>
    <w:rsid w:val="00E334D9"/>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AA6"/>
    <w:rsid w:val="00E57E3A"/>
    <w:rsid w:val="00E60454"/>
    <w:rsid w:val="00E6218F"/>
    <w:rsid w:val="00E67615"/>
    <w:rsid w:val="00E708E1"/>
    <w:rsid w:val="00E70C5B"/>
    <w:rsid w:val="00E71EC1"/>
    <w:rsid w:val="00E720AC"/>
    <w:rsid w:val="00E72E22"/>
    <w:rsid w:val="00E7318F"/>
    <w:rsid w:val="00E74BAB"/>
    <w:rsid w:val="00E74EA1"/>
    <w:rsid w:val="00E75917"/>
    <w:rsid w:val="00E77F60"/>
    <w:rsid w:val="00E8091D"/>
    <w:rsid w:val="00E80ABE"/>
    <w:rsid w:val="00E80CBB"/>
    <w:rsid w:val="00E81643"/>
    <w:rsid w:val="00E83371"/>
    <w:rsid w:val="00E8422A"/>
    <w:rsid w:val="00E84AB8"/>
    <w:rsid w:val="00E85D10"/>
    <w:rsid w:val="00E873AD"/>
    <w:rsid w:val="00E879C8"/>
    <w:rsid w:val="00E90B9E"/>
    <w:rsid w:val="00E914EC"/>
    <w:rsid w:val="00E920DD"/>
    <w:rsid w:val="00E928E4"/>
    <w:rsid w:val="00E92B12"/>
    <w:rsid w:val="00E92E63"/>
    <w:rsid w:val="00E93BBE"/>
    <w:rsid w:val="00E951C6"/>
    <w:rsid w:val="00E955AF"/>
    <w:rsid w:val="00E95CB9"/>
    <w:rsid w:val="00E96E26"/>
    <w:rsid w:val="00EA23A8"/>
    <w:rsid w:val="00EA25F4"/>
    <w:rsid w:val="00EA29AF"/>
    <w:rsid w:val="00EA49DF"/>
    <w:rsid w:val="00EA6475"/>
    <w:rsid w:val="00EA7F4C"/>
    <w:rsid w:val="00EB0037"/>
    <w:rsid w:val="00EB0F32"/>
    <w:rsid w:val="00EB540D"/>
    <w:rsid w:val="00EB5770"/>
    <w:rsid w:val="00EB643D"/>
    <w:rsid w:val="00EB6672"/>
    <w:rsid w:val="00EB71B1"/>
    <w:rsid w:val="00EB758A"/>
    <w:rsid w:val="00EB7EB9"/>
    <w:rsid w:val="00EC1754"/>
    <w:rsid w:val="00EC1C6F"/>
    <w:rsid w:val="00EC1ED7"/>
    <w:rsid w:val="00EC2DD9"/>
    <w:rsid w:val="00EC35AD"/>
    <w:rsid w:val="00EC3E68"/>
    <w:rsid w:val="00EC45FB"/>
    <w:rsid w:val="00EC5B65"/>
    <w:rsid w:val="00EC6D36"/>
    <w:rsid w:val="00EC7DFD"/>
    <w:rsid w:val="00ED1285"/>
    <w:rsid w:val="00ED172B"/>
    <w:rsid w:val="00ED1B6A"/>
    <w:rsid w:val="00ED2F1B"/>
    <w:rsid w:val="00ED4891"/>
    <w:rsid w:val="00ED5500"/>
    <w:rsid w:val="00ED6401"/>
    <w:rsid w:val="00EE2A32"/>
    <w:rsid w:val="00EE3FD0"/>
    <w:rsid w:val="00EE4630"/>
    <w:rsid w:val="00EE4AAE"/>
    <w:rsid w:val="00EE4E2B"/>
    <w:rsid w:val="00EE646D"/>
    <w:rsid w:val="00EE7A1C"/>
    <w:rsid w:val="00EE7C15"/>
    <w:rsid w:val="00EF033E"/>
    <w:rsid w:val="00EF0C4E"/>
    <w:rsid w:val="00EF13CE"/>
    <w:rsid w:val="00EF1DF9"/>
    <w:rsid w:val="00EF334A"/>
    <w:rsid w:val="00EF36A4"/>
    <w:rsid w:val="00EF481D"/>
    <w:rsid w:val="00EF556E"/>
    <w:rsid w:val="00EF77F1"/>
    <w:rsid w:val="00EF7CF4"/>
    <w:rsid w:val="00EF7F38"/>
    <w:rsid w:val="00F00218"/>
    <w:rsid w:val="00F00611"/>
    <w:rsid w:val="00F00957"/>
    <w:rsid w:val="00F00A91"/>
    <w:rsid w:val="00F00D5D"/>
    <w:rsid w:val="00F02797"/>
    <w:rsid w:val="00F027BC"/>
    <w:rsid w:val="00F03183"/>
    <w:rsid w:val="00F03965"/>
    <w:rsid w:val="00F04544"/>
    <w:rsid w:val="00F04C1F"/>
    <w:rsid w:val="00F060C0"/>
    <w:rsid w:val="00F0632C"/>
    <w:rsid w:val="00F07B68"/>
    <w:rsid w:val="00F07EBC"/>
    <w:rsid w:val="00F11018"/>
    <w:rsid w:val="00F11205"/>
    <w:rsid w:val="00F128C5"/>
    <w:rsid w:val="00F13375"/>
    <w:rsid w:val="00F13D0E"/>
    <w:rsid w:val="00F14465"/>
    <w:rsid w:val="00F146CE"/>
    <w:rsid w:val="00F15A6F"/>
    <w:rsid w:val="00F15DE4"/>
    <w:rsid w:val="00F173A6"/>
    <w:rsid w:val="00F23E7B"/>
    <w:rsid w:val="00F24A9C"/>
    <w:rsid w:val="00F24B9B"/>
    <w:rsid w:val="00F25D2D"/>
    <w:rsid w:val="00F26F4F"/>
    <w:rsid w:val="00F315A0"/>
    <w:rsid w:val="00F31D80"/>
    <w:rsid w:val="00F32B0D"/>
    <w:rsid w:val="00F33181"/>
    <w:rsid w:val="00F341B5"/>
    <w:rsid w:val="00F3708F"/>
    <w:rsid w:val="00F40E76"/>
    <w:rsid w:val="00F422DF"/>
    <w:rsid w:val="00F43A18"/>
    <w:rsid w:val="00F443ED"/>
    <w:rsid w:val="00F46088"/>
    <w:rsid w:val="00F4622E"/>
    <w:rsid w:val="00F468E4"/>
    <w:rsid w:val="00F4720D"/>
    <w:rsid w:val="00F5187A"/>
    <w:rsid w:val="00F51AEC"/>
    <w:rsid w:val="00F52A41"/>
    <w:rsid w:val="00F52C40"/>
    <w:rsid w:val="00F5474E"/>
    <w:rsid w:val="00F55E79"/>
    <w:rsid w:val="00F56763"/>
    <w:rsid w:val="00F56831"/>
    <w:rsid w:val="00F57363"/>
    <w:rsid w:val="00F5767F"/>
    <w:rsid w:val="00F60406"/>
    <w:rsid w:val="00F60925"/>
    <w:rsid w:val="00F61D18"/>
    <w:rsid w:val="00F63628"/>
    <w:rsid w:val="00F63ED3"/>
    <w:rsid w:val="00F64795"/>
    <w:rsid w:val="00F67BA1"/>
    <w:rsid w:val="00F7082F"/>
    <w:rsid w:val="00F746B3"/>
    <w:rsid w:val="00F754E9"/>
    <w:rsid w:val="00F76470"/>
    <w:rsid w:val="00F765EE"/>
    <w:rsid w:val="00F779C7"/>
    <w:rsid w:val="00F77A1B"/>
    <w:rsid w:val="00F77FDE"/>
    <w:rsid w:val="00F819A4"/>
    <w:rsid w:val="00F8411E"/>
    <w:rsid w:val="00F859E3"/>
    <w:rsid w:val="00F86111"/>
    <w:rsid w:val="00F86B4E"/>
    <w:rsid w:val="00F87E4D"/>
    <w:rsid w:val="00F907D8"/>
    <w:rsid w:val="00F90B19"/>
    <w:rsid w:val="00F914DA"/>
    <w:rsid w:val="00F91F64"/>
    <w:rsid w:val="00F920CF"/>
    <w:rsid w:val="00F93293"/>
    <w:rsid w:val="00F93C01"/>
    <w:rsid w:val="00F943EE"/>
    <w:rsid w:val="00F9440E"/>
    <w:rsid w:val="00F9463D"/>
    <w:rsid w:val="00F956F1"/>
    <w:rsid w:val="00FA226F"/>
    <w:rsid w:val="00FA2AE5"/>
    <w:rsid w:val="00FA45C2"/>
    <w:rsid w:val="00FA4CDF"/>
    <w:rsid w:val="00FA5529"/>
    <w:rsid w:val="00FA5614"/>
    <w:rsid w:val="00FA5741"/>
    <w:rsid w:val="00FA6CBA"/>
    <w:rsid w:val="00FA6F35"/>
    <w:rsid w:val="00FA7ECA"/>
    <w:rsid w:val="00FB1DD0"/>
    <w:rsid w:val="00FB2292"/>
    <w:rsid w:val="00FB4488"/>
    <w:rsid w:val="00FB484C"/>
    <w:rsid w:val="00FB5EC5"/>
    <w:rsid w:val="00FB621F"/>
    <w:rsid w:val="00FB6881"/>
    <w:rsid w:val="00FB778F"/>
    <w:rsid w:val="00FB7C96"/>
    <w:rsid w:val="00FB7F53"/>
    <w:rsid w:val="00FC03EE"/>
    <w:rsid w:val="00FC0F6F"/>
    <w:rsid w:val="00FC1B3E"/>
    <w:rsid w:val="00FC28EF"/>
    <w:rsid w:val="00FC2F9D"/>
    <w:rsid w:val="00FC3886"/>
    <w:rsid w:val="00FC5B7A"/>
    <w:rsid w:val="00FC5C74"/>
    <w:rsid w:val="00FC751F"/>
    <w:rsid w:val="00FC7BE5"/>
    <w:rsid w:val="00FD00D3"/>
    <w:rsid w:val="00FD1676"/>
    <w:rsid w:val="00FD2A85"/>
    <w:rsid w:val="00FD2C3B"/>
    <w:rsid w:val="00FD2EBF"/>
    <w:rsid w:val="00FD4AD1"/>
    <w:rsid w:val="00FD4B74"/>
    <w:rsid w:val="00FD5C35"/>
    <w:rsid w:val="00FE21C5"/>
    <w:rsid w:val="00FE23E8"/>
    <w:rsid w:val="00FE25B8"/>
    <w:rsid w:val="00FE361A"/>
    <w:rsid w:val="00FE4000"/>
    <w:rsid w:val="00FE4449"/>
    <w:rsid w:val="00FE5694"/>
    <w:rsid w:val="00FE70F7"/>
    <w:rsid w:val="00FE7477"/>
    <w:rsid w:val="00FE7803"/>
    <w:rsid w:val="00FE7FA5"/>
    <w:rsid w:val="00FF0519"/>
    <w:rsid w:val="00FF0878"/>
    <w:rsid w:val="00FF097A"/>
    <w:rsid w:val="00FF30F4"/>
    <w:rsid w:val="00FF362F"/>
    <w:rsid w:val="00FF3E61"/>
    <w:rsid w:val="00FF3EE0"/>
    <w:rsid w:val="00FF4B52"/>
    <w:rsid w:val="00FF4E11"/>
    <w:rsid w:val="00FF5F28"/>
    <w:rsid w:val="00FF6831"/>
    <w:rsid w:val="00FF76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E3496E75-8DBC-4715-B6DD-821F3F01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A15B8A"/>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unhideWhenUsed/>
    <w:qFormat/>
    <w:rsid w:val="00B06915"/>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WyliczPrzyklad,CW_Lista,ISCG Numerowanie,lp1,normalny tekst,L1,Numerowanie,Akapit z listą5,Bullet Number,List Paragraph1,List Paragraph2,lp11,List Paragraph11,Bullet 1,Use Case List Paragraph,Body MS Bullet"/>
    <w:basedOn w:val="Normalny"/>
    <w:link w:val="AkapitzlistZnak"/>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uiPriority w:val="99"/>
    <w:rsid w:val="00E70C5B"/>
    <w:rPr>
      <w:sz w:val="20"/>
      <w:szCs w:val="20"/>
    </w:rPr>
  </w:style>
  <w:style w:type="character" w:customStyle="1" w:styleId="TekstprzypisukocowegoZnak">
    <w:name w:val="Tekst przypisu końcowego Znak"/>
    <w:basedOn w:val="Domylnaczcionkaakapitu"/>
    <w:link w:val="Tekstprzypisukocowego"/>
    <w:uiPriority w:val="99"/>
    <w:rsid w:val="00E70C5B"/>
  </w:style>
  <w:style w:type="character" w:styleId="Odwoanieprzypisukocowego">
    <w:name w:val="endnote reference"/>
    <w:uiPriority w:val="99"/>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rsid w:val="001A33C6"/>
    <w:rPr>
      <w:rFonts w:ascii="Tahoma" w:hAnsi="Tahoma"/>
      <w:sz w:val="16"/>
      <w:szCs w:val="16"/>
      <w:lang w:val="x-none" w:eastAsia="x-none"/>
    </w:rPr>
  </w:style>
  <w:style w:type="character" w:customStyle="1" w:styleId="TekstdymkaZnak">
    <w:name w:val="Tekst dymka Znak"/>
    <w:link w:val="Tekstdymka"/>
    <w:uiPriority w:val="99"/>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uiPriority w:val="99"/>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uiPriority w:val="99"/>
    <w:rsid w:val="00A67961"/>
    <w:rPr>
      <w:b/>
      <w:bCs/>
    </w:rPr>
  </w:style>
  <w:style w:type="character" w:customStyle="1" w:styleId="TematkomentarzaZnak">
    <w:name w:val="Temat komentarza Znak"/>
    <w:basedOn w:val="TekstkomentarzaZnak"/>
    <w:link w:val="Tematkomentarza"/>
    <w:uiPriority w:val="99"/>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uiPriority w:val="9"/>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WyliczPrzyklad Znak,CW_Lista Znak,ISCG Numerowanie Znak,lp1 Znak,normalny tekst Znak,L1 Znak,Numerowanie Znak,Akapit z listą5 Znak,Bullet Number Znak,List Paragraph1 Znak,List Paragraph2 Znak,lp11 Znak,List Paragraph11 Znak"/>
    <w:link w:val="Akapitzlist"/>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styleId="Tekstpodstawowy2">
    <w:name w:val="Body Text 2"/>
    <w:basedOn w:val="Normalny"/>
    <w:link w:val="Tekstpodstawowy2Znak"/>
    <w:semiHidden/>
    <w:unhideWhenUsed/>
    <w:rsid w:val="0037251C"/>
    <w:pPr>
      <w:spacing w:after="120" w:line="480" w:lineRule="auto"/>
    </w:pPr>
  </w:style>
  <w:style w:type="character" w:customStyle="1" w:styleId="Tekstpodstawowy2Znak">
    <w:name w:val="Tekst podstawowy 2 Znak"/>
    <w:basedOn w:val="Domylnaczcionkaakapitu"/>
    <w:link w:val="Tekstpodstawowy2"/>
    <w:semiHidden/>
    <w:rsid w:val="0037251C"/>
    <w:rPr>
      <w:sz w:val="24"/>
      <w:szCs w:val="24"/>
    </w:rPr>
  </w:style>
  <w:style w:type="paragraph" w:styleId="Tytu">
    <w:name w:val="Title"/>
    <w:basedOn w:val="Normalny"/>
    <w:link w:val="TytuZnak"/>
    <w:qFormat/>
    <w:rsid w:val="0037251C"/>
    <w:pPr>
      <w:jc w:val="center"/>
    </w:pPr>
    <w:rPr>
      <w:rFonts w:ascii="Arial" w:hAnsi="Arial"/>
      <w:b/>
      <w:sz w:val="28"/>
      <w:szCs w:val="20"/>
    </w:rPr>
  </w:style>
  <w:style w:type="character" w:customStyle="1" w:styleId="TytuZnak">
    <w:name w:val="Tytuł Znak"/>
    <w:basedOn w:val="Domylnaczcionkaakapitu"/>
    <w:link w:val="Tytu"/>
    <w:rsid w:val="0037251C"/>
    <w:rPr>
      <w:rFonts w:ascii="Arial" w:hAnsi="Arial"/>
      <w:b/>
      <w:sz w:val="28"/>
    </w:rPr>
  </w:style>
  <w:style w:type="character" w:customStyle="1" w:styleId="Nagwek3Znak">
    <w:name w:val="Nagłówek 3 Znak"/>
    <w:basedOn w:val="Domylnaczcionkaakapitu"/>
    <w:link w:val="Nagwek3"/>
    <w:uiPriority w:val="9"/>
    <w:rsid w:val="00A15B8A"/>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rsid w:val="00B06915"/>
    <w:rPr>
      <w:rFonts w:asciiTheme="majorHAnsi" w:eastAsiaTheme="majorEastAsia" w:hAnsiTheme="majorHAnsi" w:cstheme="majorBidi"/>
      <w:i/>
      <w:iCs/>
      <w:color w:val="365F91" w:themeColor="accent1" w:themeShade="BF"/>
      <w:sz w:val="24"/>
      <w:szCs w:val="24"/>
    </w:rPr>
  </w:style>
  <w:style w:type="character" w:customStyle="1" w:styleId="FontStyle13">
    <w:name w:val="Font Style13"/>
    <w:uiPriority w:val="99"/>
    <w:rsid w:val="008A4795"/>
    <w:rPr>
      <w:rFonts w:ascii="Times New Roman" w:hAnsi="Times New Roman" w:cs="Times New Roman" w:hint="default"/>
      <w:sz w:val="20"/>
      <w:szCs w:val="20"/>
    </w:rPr>
  </w:style>
  <w:style w:type="paragraph" w:customStyle="1" w:styleId="Zwykytekst1">
    <w:name w:val="Zwykły tekst1"/>
    <w:basedOn w:val="Normalny"/>
    <w:rsid w:val="008A4795"/>
    <w:pPr>
      <w:suppressAutoHyphens/>
    </w:pPr>
    <w:rPr>
      <w:rFonts w:ascii="Courier New" w:hAnsi="Courier New"/>
      <w:sz w:val="20"/>
      <w:szCs w:val="20"/>
      <w:lang w:eastAsia="ar-SA"/>
    </w:rPr>
  </w:style>
  <w:style w:type="character" w:customStyle="1" w:styleId="markedcontent">
    <w:name w:val="markedcontent"/>
    <w:basedOn w:val="Domylnaczcionkaakapitu"/>
    <w:rsid w:val="008A4795"/>
  </w:style>
  <w:style w:type="paragraph" w:styleId="Bezodstpw">
    <w:name w:val="No Spacing"/>
    <w:link w:val="BezodstpwZnak"/>
    <w:uiPriority w:val="1"/>
    <w:qFormat/>
    <w:rsid w:val="00497977"/>
    <w:pPr>
      <w:suppressAutoHyphens/>
    </w:pPr>
    <w:rPr>
      <w:sz w:val="24"/>
      <w:szCs w:val="24"/>
      <w:lang w:eastAsia="ar-SA"/>
    </w:rPr>
  </w:style>
  <w:style w:type="character" w:customStyle="1" w:styleId="FontStyle14">
    <w:name w:val="Font Style14"/>
    <w:uiPriority w:val="99"/>
    <w:rsid w:val="00497977"/>
    <w:rPr>
      <w:rFonts w:ascii="Times New Roman" w:hAnsi="Times New Roman" w:cs="Times New Roman" w:hint="default"/>
      <w:i/>
      <w:iCs/>
      <w:sz w:val="18"/>
      <w:szCs w:val="18"/>
    </w:rPr>
  </w:style>
  <w:style w:type="character" w:customStyle="1" w:styleId="dane1">
    <w:name w:val="dane1"/>
    <w:basedOn w:val="Domylnaczcionkaakapitu"/>
    <w:rsid w:val="00653FDC"/>
    <w:rPr>
      <w:color w:val="0000CD"/>
    </w:rPr>
  </w:style>
  <w:style w:type="paragraph" w:customStyle="1" w:styleId="pktwniosku">
    <w:name w:val="pkt. wniosku"/>
    <w:basedOn w:val="Nagwek2"/>
    <w:link w:val="pktwnioskuZnak"/>
    <w:qFormat/>
    <w:rsid w:val="00653FDC"/>
    <w:pPr>
      <w:numPr>
        <w:numId w:val="32"/>
      </w:numPr>
      <w:suppressAutoHyphens/>
      <w:spacing w:before="40"/>
    </w:pPr>
    <w:rPr>
      <w:bCs w:val="0"/>
      <w:i/>
      <w:sz w:val="24"/>
      <w:lang w:eastAsia="ar-SA"/>
    </w:rPr>
  </w:style>
  <w:style w:type="paragraph" w:customStyle="1" w:styleId="ppktwniosku">
    <w:name w:val="ppkt. wniosku"/>
    <w:basedOn w:val="pktwniosku"/>
    <w:link w:val="ppktwnioskuZnak"/>
    <w:qFormat/>
    <w:rsid w:val="00653FDC"/>
    <w:pPr>
      <w:numPr>
        <w:numId w:val="33"/>
      </w:numPr>
    </w:pPr>
    <w:rPr>
      <w:sz w:val="22"/>
      <w:szCs w:val="22"/>
    </w:rPr>
  </w:style>
  <w:style w:type="character" w:customStyle="1" w:styleId="pktwnioskuZnak">
    <w:name w:val="pkt. wniosku Znak"/>
    <w:basedOn w:val="Nagwek2Znak"/>
    <w:link w:val="pktwniosku"/>
    <w:rsid w:val="00653FDC"/>
    <w:rPr>
      <w:rFonts w:asciiTheme="majorHAnsi" w:eastAsiaTheme="majorEastAsia" w:hAnsiTheme="majorHAnsi" w:cstheme="majorBidi"/>
      <w:b/>
      <w:bCs w:val="0"/>
      <w:i/>
      <w:color w:val="4F81BD" w:themeColor="accent1"/>
      <w:sz w:val="24"/>
      <w:szCs w:val="26"/>
      <w:lang w:eastAsia="ar-SA"/>
    </w:rPr>
  </w:style>
  <w:style w:type="character" w:customStyle="1" w:styleId="ppktwnioskuZnak">
    <w:name w:val="ppkt. wniosku Znak"/>
    <w:basedOn w:val="pktwnioskuZnak"/>
    <w:link w:val="ppktwniosku"/>
    <w:rsid w:val="00653FDC"/>
    <w:rPr>
      <w:rFonts w:asciiTheme="majorHAnsi" w:eastAsiaTheme="majorEastAsia" w:hAnsiTheme="majorHAnsi" w:cstheme="majorBidi"/>
      <w:b/>
      <w:bCs w:val="0"/>
      <w:i/>
      <w:color w:val="4F81BD" w:themeColor="accent1"/>
      <w:sz w:val="22"/>
      <w:szCs w:val="22"/>
      <w:lang w:eastAsia="ar-SA"/>
    </w:rPr>
  </w:style>
  <w:style w:type="paragraph" w:styleId="Zwykytekst">
    <w:name w:val="Plain Text"/>
    <w:basedOn w:val="Normalny"/>
    <w:link w:val="ZwykytekstZnak"/>
    <w:rsid w:val="00514D61"/>
    <w:rPr>
      <w:rFonts w:ascii="Courier New" w:hAnsi="Courier New"/>
      <w:sz w:val="20"/>
      <w:szCs w:val="20"/>
    </w:rPr>
  </w:style>
  <w:style w:type="character" w:customStyle="1" w:styleId="ZwykytekstZnak">
    <w:name w:val="Zwykły tekst Znak"/>
    <w:basedOn w:val="Domylnaczcionkaakapitu"/>
    <w:link w:val="Zwykytekst"/>
    <w:rsid w:val="00514D61"/>
    <w:rPr>
      <w:rFonts w:ascii="Courier New" w:hAnsi="Courier New"/>
    </w:rPr>
  </w:style>
  <w:style w:type="paragraph" w:customStyle="1" w:styleId="BodyText210">
    <w:name w:val="Body Text 21"/>
    <w:basedOn w:val="Normalny"/>
    <w:rsid w:val="008626E2"/>
    <w:pPr>
      <w:widowControl w:val="0"/>
      <w:tabs>
        <w:tab w:val="left" w:pos="7797"/>
      </w:tabs>
      <w:suppressAutoHyphens/>
      <w:snapToGrid w:val="0"/>
      <w:jc w:val="both"/>
    </w:pPr>
    <w:rPr>
      <w:szCs w:val="20"/>
      <w:lang w:eastAsia="ar-SA"/>
    </w:rPr>
  </w:style>
  <w:style w:type="paragraph" w:styleId="Listanumerowana">
    <w:name w:val="List Number"/>
    <w:basedOn w:val="Normalny"/>
    <w:uiPriority w:val="99"/>
    <w:semiHidden/>
    <w:unhideWhenUsed/>
    <w:rsid w:val="008626E2"/>
    <w:pPr>
      <w:numPr>
        <w:numId w:val="34"/>
      </w:numPr>
      <w:suppressAutoHyphens/>
      <w:contextualSpacing/>
    </w:pPr>
    <w:rPr>
      <w:lang w:eastAsia="ar-SA"/>
    </w:rPr>
  </w:style>
  <w:style w:type="character" w:styleId="Numerstrony">
    <w:name w:val="page number"/>
    <w:basedOn w:val="Domylnaczcionkaakapitu"/>
    <w:uiPriority w:val="99"/>
    <w:unhideWhenUsed/>
    <w:rsid w:val="008626E2"/>
  </w:style>
  <w:style w:type="table" w:styleId="Tabelasiatki4akcent1">
    <w:name w:val="Grid Table 4 Accent 1"/>
    <w:basedOn w:val="Standardowy"/>
    <w:uiPriority w:val="49"/>
    <w:rsid w:val="008626E2"/>
    <w:rPr>
      <w:rFonts w:ascii="Calibri" w:eastAsia="Calibri" w:hAnsi="Calibri"/>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ierozpoznanawzmianka1">
    <w:name w:val="Nierozpoznana wzmianka1"/>
    <w:basedOn w:val="Domylnaczcionkaakapitu"/>
    <w:uiPriority w:val="99"/>
    <w:semiHidden/>
    <w:unhideWhenUsed/>
    <w:rsid w:val="008626E2"/>
    <w:rPr>
      <w:color w:val="605E5C"/>
      <w:shd w:val="clear" w:color="auto" w:fill="E1DFDD"/>
    </w:rPr>
  </w:style>
  <w:style w:type="character" w:customStyle="1" w:styleId="highlight-disabled">
    <w:name w:val="highlight-disabled"/>
    <w:basedOn w:val="Domylnaczcionkaakapitu"/>
    <w:rsid w:val="008626E2"/>
  </w:style>
  <w:style w:type="paragraph" w:customStyle="1" w:styleId="Default">
    <w:name w:val="Default"/>
    <w:rsid w:val="008626E2"/>
    <w:pPr>
      <w:autoSpaceDE w:val="0"/>
      <w:autoSpaceDN w:val="0"/>
      <w:adjustRightInd w:val="0"/>
    </w:pPr>
    <w:rPr>
      <w:rFonts w:ascii="Arial" w:eastAsiaTheme="minorHAnsi" w:hAnsi="Arial" w:cs="Arial"/>
      <w:color w:val="000000"/>
      <w:sz w:val="24"/>
      <w:szCs w:val="24"/>
      <w:lang w:eastAsia="en-US"/>
    </w:rPr>
  </w:style>
  <w:style w:type="character" w:customStyle="1" w:styleId="BezodstpwZnak">
    <w:name w:val="Bez odstępów Znak"/>
    <w:link w:val="Bezodstpw"/>
    <w:uiPriority w:val="1"/>
    <w:qFormat/>
    <w:rsid w:val="0035453D"/>
    <w:rPr>
      <w:sz w:val="24"/>
      <w:szCs w:val="24"/>
      <w:lang w:eastAsia="ar-SA"/>
    </w:rPr>
  </w:style>
  <w:style w:type="table" w:customStyle="1" w:styleId="Tabela-Siatka1">
    <w:name w:val="Tabela - Siatka1"/>
    <w:basedOn w:val="Standardowy"/>
    <w:next w:val="Tabela-Siatka"/>
    <w:uiPriority w:val="39"/>
    <w:rsid w:val="00E033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6A2699"/>
    <w:pPr>
      <w:suppressAutoHyphens/>
      <w:spacing w:after="120" w:line="480" w:lineRule="auto"/>
      <w:ind w:left="283"/>
    </w:pPr>
    <w:rPr>
      <w:lang w:eastAsia="ar-SA"/>
    </w:rPr>
  </w:style>
  <w:style w:type="character" w:customStyle="1" w:styleId="Nagwek7Znak">
    <w:name w:val="Nagłówek 7 Znak"/>
    <w:basedOn w:val="Domylnaczcionkaakapitu"/>
    <w:link w:val="Nagwek7"/>
    <w:uiPriority w:val="9"/>
    <w:rsid w:val="006A26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2738806">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mailto:bzp@powiat-wolominski.pl" TargetMode="External"/><Relationship Id="rId25" Type="http://schemas.openxmlformats.org/officeDocument/2006/relationships/hyperlink" Target="https://platformazakupowa.pl/" TargetMode="External"/><Relationship Id="rId33" Type="http://schemas.openxmlformats.org/officeDocument/2006/relationships/hyperlink" Target="mailto:kancelaria@powiat-wolominski.pl"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owiat_wolominski"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powiat_wolominski" TargetMode="Externa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mailto:bzp@powiat-wolominski.pl" TargetMode="External"/><Relationship Id="rId19" Type="http://schemas.openxmlformats.org/officeDocument/2006/relationships/hyperlink" Target="https://platformazakupowa.pl/pn/powiat_wolominski"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powiat_wolominski"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fontTable" Target="fontTable.xml"/><Relationship Id="rId8" Type="http://schemas.openxmlformats.org/officeDocument/2006/relationships/hyperlink" Target="https://platformazakupowa.pl/pn/powiat_wolomins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8AF69-9403-4761-98CB-526830A06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39</Pages>
  <Words>12349</Words>
  <Characters>84550</Characters>
  <Application>Microsoft Office Word</Application>
  <DocSecurity>0</DocSecurity>
  <Lines>704</Lines>
  <Paragraphs>193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96706</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S.Perzanowska</cp:lastModifiedBy>
  <cp:revision>9</cp:revision>
  <cp:lastPrinted>2025-09-23T12:54:00Z</cp:lastPrinted>
  <dcterms:created xsi:type="dcterms:W3CDTF">2025-09-19T07:12:00Z</dcterms:created>
  <dcterms:modified xsi:type="dcterms:W3CDTF">2025-09-23T12:54:00Z</dcterms:modified>
</cp:coreProperties>
</file>