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097EE" w14:textId="77777777" w:rsidR="00CF2C0D" w:rsidRDefault="00CF2C0D"/>
    <w:p w14:paraId="7E207968" w14:textId="77777777" w:rsidR="00CF2C0D" w:rsidRDefault="00000000">
      <w:pPr>
        <w:pStyle w:val="Tekstprzypisudolnego"/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</w:p>
    <w:p w14:paraId="7EBDD262" w14:textId="7CBFC799" w:rsidR="00CF2C0D" w:rsidRDefault="00000000">
      <w:pPr>
        <w:pStyle w:val="Tekstprzypisudolnego"/>
        <w:wordWrap w:val="0"/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do ZO.</w:t>
      </w:r>
      <w:r w:rsidR="00C96196">
        <w:rPr>
          <w:rFonts w:ascii="Arial" w:hAnsi="Arial" w:cs="Arial"/>
        </w:rPr>
        <w:t>5</w:t>
      </w:r>
      <w:r>
        <w:rPr>
          <w:rFonts w:ascii="Arial" w:hAnsi="Arial" w:cs="Arial"/>
        </w:rPr>
        <w:t>.202</w:t>
      </w:r>
      <w:r w:rsidR="00CF05DE">
        <w:rPr>
          <w:rFonts w:ascii="Arial" w:hAnsi="Arial" w:cs="Arial"/>
        </w:rPr>
        <w:t>6</w:t>
      </w:r>
    </w:p>
    <w:p w14:paraId="1F49B236" w14:textId="77777777" w:rsidR="00CF2C0D" w:rsidRDefault="00CF2C0D">
      <w:pPr>
        <w:spacing w:line="240" w:lineRule="atLeast"/>
        <w:ind w:right="7369"/>
        <w:jc w:val="center"/>
        <w:rPr>
          <w:rFonts w:ascii="Arial" w:hAnsi="Arial" w:cs="Arial"/>
        </w:rPr>
      </w:pPr>
    </w:p>
    <w:p w14:paraId="14E451F1" w14:textId="77777777" w:rsidR="00CF2C0D" w:rsidRDefault="00CF2C0D">
      <w:pPr>
        <w:spacing w:line="240" w:lineRule="atLeast"/>
        <w:ind w:right="7369"/>
        <w:jc w:val="center"/>
        <w:rPr>
          <w:rFonts w:ascii="Arial" w:hAnsi="Arial" w:cs="Arial"/>
        </w:rPr>
      </w:pPr>
    </w:p>
    <w:p w14:paraId="5E5B51EE" w14:textId="77777777" w:rsidR="00CF2C0D" w:rsidRDefault="00000000">
      <w:pPr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Dane Wykonawcy</w:t>
      </w:r>
    </w:p>
    <w:p w14:paraId="20BFB856" w14:textId="77777777" w:rsidR="00CF2C0D" w:rsidRDefault="00000000">
      <w:pPr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</w:p>
    <w:p w14:paraId="5AE33CF3" w14:textId="77777777" w:rsidR="00CF2C0D" w:rsidRDefault="00000000">
      <w:pPr>
        <w:spacing w:line="260" w:lineRule="atLeast"/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Pełna nazwa wykonawcy/ numer NIP</w:t>
      </w:r>
    </w:p>
    <w:p w14:paraId="1A3B7522" w14:textId="77777777" w:rsidR="00CF2C0D" w:rsidRDefault="00000000">
      <w:pPr>
        <w:tabs>
          <w:tab w:val="left" w:pos="6540"/>
        </w:tabs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  <w:r>
        <w:rPr>
          <w:rFonts w:asciiTheme="minorHAnsi" w:hAnsiTheme="minorHAnsi" w:cstheme="minorHAnsi"/>
          <w:sz w:val="20"/>
        </w:rPr>
        <w:tab/>
      </w:r>
    </w:p>
    <w:p w14:paraId="065A8004" w14:textId="77777777" w:rsidR="00CF2C0D" w:rsidRDefault="00000000">
      <w:pPr>
        <w:spacing w:line="260" w:lineRule="atLeast"/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Adres (ulica, kod pocztowy, miejscowość)</w:t>
      </w:r>
    </w:p>
    <w:p w14:paraId="210ACC1A" w14:textId="77777777" w:rsidR="00CF2C0D" w:rsidRDefault="00000000">
      <w:pPr>
        <w:tabs>
          <w:tab w:val="left" w:pos="5597"/>
        </w:tabs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  <w:r>
        <w:rPr>
          <w:rFonts w:asciiTheme="minorHAnsi" w:hAnsiTheme="minorHAnsi" w:cstheme="minorHAnsi"/>
          <w:sz w:val="20"/>
        </w:rPr>
        <w:tab/>
      </w:r>
    </w:p>
    <w:p w14:paraId="077D8BB6" w14:textId="77777777" w:rsidR="00CF2C0D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adres e-mail, na który należy przekazywać korespondencję</w:t>
      </w:r>
    </w:p>
    <w:p w14:paraId="3DD145A1" w14:textId="77777777" w:rsidR="00CF2C0D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związaną z postępowaniem</w:t>
      </w:r>
    </w:p>
    <w:p w14:paraId="75288167" w14:textId="77777777" w:rsidR="00CF2C0D" w:rsidRDefault="00000000">
      <w:pPr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</w:p>
    <w:p w14:paraId="48711A6A" w14:textId="77777777" w:rsidR="00CF2C0D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tel. kontaktowy</w:t>
      </w:r>
    </w:p>
    <w:p w14:paraId="596470D3" w14:textId="77777777" w:rsidR="00CF2C0D" w:rsidRDefault="00CF2C0D">
      <w:pPr>
        <w:spacing w:line="240" w:lineRule="atLeast"/>
        <w:rPr>
          <w:rFonts w:ascii="Arial" w:hAnsi="Arial" w:cs="Arial"/>
          <w:u w:val="single"/>
        </w:rPr>
      </w:pPr>
    </w:p>
    <w:p w14:paraId="41C7D852" w14:textId="77777777" w:rsidR="00CF2C0D" w:rsidRDefault="00CF2C0D">
      <w:pPr>
        <w:spacing w:line="240" w:lineRule="atLeast"/>
        <w:rPr>
          <w:rFonts w:ascii="Arial" w:hAnsi="Arial" w:cs="Arial"/>
          <w:u w:val="single"/>
        </w:rPr>
      </w:pPr>
    </w:p>
    <w:p w14:paraId="33DF591E" w14:textId="77777777" w:rsidR="00CF2C0D" w:rsidRDefault="00CF2C0D">
      <w:pPr>
        <w:spacing w:line="240" w:lineRule="atLeast"/>
        <w:rPr>
          <w:rFonts w:ascii="Arial" w:hAnsi="Arial" w:cs="Arial"/>
          <w:sz w:val="20"/>
        </w:rPr>
      </w:pPr>
    </w:p>
    <w:p w14:paraId="0AE1C1F8" w14:textId="77777777" w:rsidR="00CF2C0D" w:rsidRDefault="00000000">
      <w:pPr>
        <w:spacing w:line="240" w:lineRule="atLeast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Wykaz prac projektowych</w:t>
      </w:r>
    </w:p>
    <w:p w14:paraId="236BE47C" w14:textId="0E43AC34" w:rsidR="00CF2C0D" w:rsidRDefault="00000000">
      <w:pPr>
        <w:spacing w:line="240" w:lineRule="atLeast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(tylko od firmy, która zaoferuje najkorzystniejszą cenę).</w:t>
      </w:r>
    </w:p>
    <w:p w14:paraId="3ED067BF" w14:textId="77777777" w:rsidR="00CF2C0D" w:rsidRDefault="00CF2C0D">
      <w:pPr>
        <w:spacing w:line="240" w:lineRule="atLeast"/>
        <w:jc w:val="center"/>
        <w:rPr>
          <w:rFonts w:ascii="Arial" w:hAnsi="Arial" w:cs="Arial"/>
          <w:b/>
          <w:bCs/>
          <w:sz w:val="20"/>
        </w:rPr>
      </w:pPr>
    </w:p>
    <w:tbl>
      <w:tblPr>
        <w:tblStyle w:val="Tabela-Siatka"/>
        <w:tblW w:w="9422" w:type="dxa"/>
        <w:tblLook w:val="04A0" w:firstRow="1" w:lastRow="0" w:firstColumn="1" w:lastColumn="0" w:noHBand="0" w:noVBand="1"/>
      </w:tblPr>
      <w:tblGrid>
        <w:gridCol w:w="516"/>
        <w:gridCol w:w="2675"/>
        <w:gridCol w:w="2002"/>
        <w:gridCol w:w="2094"/>
        <w:gridCol w:w="2135"/>
      </w:tblGrid>
      <w:tr w:rsidR="00CF2C0D" w14:paraId="3B7F402D" w14:textId="77777777">
        <w:tc>
          <w:tcPr>
            <w:tcW w:w="516" w:type="dxa"/>
          </w:tcPr>
          <w:p w14:paraId="11F61E87" w14:textId="77777777" w:rsidR="00CF2C0D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2675" w:type="dxa"/>
          </w:tcPr>
          <w:p w14:paraId="536B4BAE" w14:textId="77777777" w:rsidR="00CF2C0D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</w:rPr>
              <w:t xml:space="preserve">Nazwa zadania z wyszczególnieniem branż, których dotyczyły wykonane projekty i miejsce wykonania </w:t>
            </w:r>
          </w:p>
        </w:tc>
        <w:tc>
          <w:tcPr>
            <w:tcW w:w="2002" w:type="dxa"/>
          </w:tcPr>
          <w:p w14:paraId="18C4CD42" w14:textId="77777777" w:rsidR="00CF2C0D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Wartość zadania</w:t>
            </w:r>
          </w:p>
        </w:tc>
        <w:tc>
          <w:tcPr>
            <w:tcW w:w="2094" w:type="dxa"/>
          </w:tcPr>
          <w:p w14:paraId="379449B3" w14:textId="77777777" w:rsidR="00CF2C0D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Termin wykonania</w:t>
            </w:r>
          </w:p>
        </w:tc>
        <w:tc>
          <w:tcPr>
            <w:tcW w:w="2135" w:type="dxa"/>
          </w:tcPr>
          <w:p w14:paraId="1255793B" w14:textId="77777777" w:rsidR="00CF2C0D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Nazwa Zamawiającego</w:t>
            </w:r>
          </w:p>
        </w:tc>
      </w:tr>
      <w:tr w:rsidR="00CF2C0D" w14:paraId="7830C454" w14:textId="77777777">
        <w:tc>
          <w:tcPr>
            <w:tcW w:w="516" w:type="dxa"/>
          </w:tcPr>
          <w:p w14:paraId="4DE93677" w14:textId="77777777" w:rsidR="00CF2C0D" w:rsidRDefault="00000000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675" w:type="dxa"/>
          </w:tcPr>
          <w:p w14:paraId="71F61584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  <w:p w14:paraId="5D61E796" w14:textId="77777777" w:rsidR="00CF05DE" w:rsidRDefault="00CF05DE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002" w:type="dxa"/>
          </w:tcPr>
          <w:p w14:paraId="291BFAC6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094" w:type="dxa"/>
          </w:tcPr>
          <w:p w14:paraId="284B12AB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135" w:type="dxa"/>
          </w:tcPr>
          <w:p w14:paraId="2FD3CAA6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</w:tr>
      <w:tr w:rsidR="00CF2C0D" w14:paraId="7E5BFAA8" w14:textId="77777777">
        <w:tc>
          <w:tcPr>
            <w:tcW w:w="516" w:type="dxa"/>
          </w:tcPr>
          <w:p w14:paraId="5274433A" w14:textId="77777777" w:rsidR="00CF2C0D" w:rsidRDefault="00000000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675" w:type="dxa"/>
          </w:tcPr>
          <w:p w14:paraId="2246E49D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  <w:p w14:paraId="6CE24EBB" w14:textId="77777777" w:rsidR="00CF05DE" w:rsidRDefault="00CF05DE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002" w:type="dxa"/>
          </w:tcPr>
          <w:p w14:paraId="4BD5F102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094" w:type="dxa"/>
          </w:tcPr>
          <w:p w14:paraId="4785D7A6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135" w:type="dxa"/>
          </w:tcPr>
          <w:p w14:paraId="62591B8A" w14:textId="77777777" w:rsidR="00CF2C0D" w:rsidRDefault="00CF2C0D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</w:tr>
    </w:tbl>
    <w:p w14:paraId="56B05FF1" w14:textId="77777777" w:rsidR="00CF2C0D" w:rsidRDefault="00CF2C0D">
      <w:pPr>
        <w:spacing w:line="240" w:lineRule="atLeast"/>
        <w:rPr>
          <w:rFonts w:ascii="Arial" w:hAnsi="Arial" w:cs="Arial"/>
          <w:sz w:val="20"/>
        </w:rPr>
      </w:pPr>
    </w:p>
    <w:p w14:paraId="7D16BB76" w14:textId="77777777" w:rsidR="00CF2C0D" w:rsidRDefault="00CF2C0D">
      <w:pPr>
        <w:spacing w:line="240" w:lineRule="atLeast"/>
        <w:rPr>
          <w:rFonts w:ascii="Arial" w:hAnsi="Arial" w:cs="Arial"/>
          <w:sz w:val="20"/>
        </w:rPr>
      </w:pPr>
    </w:p>
    <w:p w14:paraId="36AE490F" w14:textId="77777777" w:rsidR="00CF05DE" w:rsidRDefault="00CF05DE">
      <w:pPr>
        <w:spacing w:line="240" w:lineRule="atLeast"/>
        <w:rPr>
          <w:rFonts w:ascii="Arial" w:hAnsi="Arial" w:cs="Arial"/>
          <w:sz w:val="20"/>
        </w:rPr>
      </w:pPr>
    </w:p>
    <w:p w14:paraId="2B0C24C2" w14:textId="77777777" w:rsidR="00CF2C0D" w:rsidRDefault="00CF2C0D">
      <w:pPr>
        <w:spacing w:line="240" w:lineRule="atLeast"/>
        <w:rPr>
          <w:rFonts w:ascii="Arial" w:hAnsi="Arial" w:cs="Arial"/>
          <w:sz w:val="20"/>
        </w:rPr>
      </w:pPr>
    </w:p>
    <w:p w14:paraId="2EAD1348" w14:textId="77777777" w:rsidR="00CF2C0D" w:rsidRDefault="00000000" w:rsidP="00CF05DE">
      <w:pPr>
        <w:spacing w:line="240" w:lineRule="atLeast"/>
        <w:ind w:leftChars="589" w:left="1414" w:firstLineChars="1904" w:firstLine="457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</w:rPr>
        <w:t xml:space="preserve"> .............................................</w:t>
      </w:r>
    </w:p>
    <w:p w14:paraId="644D1AC9" w14:textId="27228C13" w:rsidR="00CF2C0D" w:rsidRDefault="00000000" w:rsidP="00CF05DE">
      <w:pPr>
        <w:spacing w:before="48" w:line="240" w:lineRule="atLeast"/>
        <w:ind w:left="6372" w:firstLine="708"/>
        <w:rPr>
          <w:rFonts w:ascii="Arial" w:hAnsi="Arial" w:cs="Arial"/>
        </w:rPr>
      </w:pPr>
      <w:r>
        <w:rPr>
          <w:rFonts w:ascii="Arial" w:hAnsi="Arial" w:cs="Arial"/>
          <w:sz w:val="16"/>
        </w:rPr>
        <w:t xml:space="preserve"> (podpis elektroniczny)</w:t>
      </w:r>
    </w:p>
    <w:p w14:paraId="59473CFF" w14:textId="77777777" w:rsidR="00CF2C0D" w:rsidRDefault="00CF2C0D">
      <w:pPr>
        <w:spacing w:line="240" w:lineRule="atLeast"/>
        <w:rPr>
          <w:rFonts w:ascii="Arial" w:hAnsi="Arial" w:cs="Arial"/>
          <w:sz w:val="20"/>
        </w:rPr>
      </w:pPr>
    </w:p>
    <w:p w14:paraId="55E00CE3" w14:textId="77777777" w:rsidR="00CF2C0D" w:rsidRDefault="00CF2C0D"/>
    <w:sectPr w:rsidR="00CF2C0D">
      <w:pgSz w:w="11900" w:h="16838"/>
      <w:pgMar w:top="1412" w:right="1426" w:bottom="1043" w:left="1420" w:header="0" w:footer="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925041236">
    <w:abstractNumId w:val="9"/>
  </w:num>
  <w:num w:numId="2" w16cid:durableId="40057798">
    <w:abstractNumId w:val="7"/>
  </w:num>
  <w:num w:numId="3" w16cid:durableId="1109660381">
    <w:abstractNumId w:val="6"/>
  </w:num>
  <w:num w:numId="4" w16cid:durableId="902906751">
    <w:abstractNumId w:val="5"/>
  </w:num>
  <w:num w:numId="5" w16cid:durableId="777605582">
    <w:abstractNumId w:val="4"/>
  </w:num>
  <w:num w:numId="6" w16cid:durableId="1241673071">
    <w:abstractNumId w:val="8"/>
  </w:num>
  <w:num w:numId="7" w16cid:durableId="766658975">
    <w:abstractNumId w:val="3"/>
  </w:num>
  <w:num w:numId="8" w16cid:durableId="357630373">
    <w:abstractNumId w:val="2"/>
  </w:num>
  <w:num w:numId="9" w16cid:durableId="294912539">
    <w:abstractNumId w:val="1"/>
  </w:num>
  <w:num w:numId="10" w16cid:durableId="1318417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VerticalSpacing w:val="156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AA538D1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96196"/>
    <w:rsid w:val="00CA2C6C"/>
    <w:rsid w:val="00CC0600"/>
    <w:rsid w:val="00CC78AC"/>
    <w:rsid w:val="00CF05DE"/>
    <w:rsid w:val="00CF2C0D"/>
    <w:rsid w:val="00CF7953"/>
    <w:rsid w:val="00D07232"/>
    <w:rsid w:val="00D10245"/>
    <w:rsid w:val="00D21BDD"/>
    <w:rsid w:val="00D65F07"/>
    <w:rsid w:val="00D92BB7"/>
    <w:rsid w:val="00DC3DFD"/>
    <w:rsid w:val="00DC76D2"/>
    <w:rsid w:val="00DD30ED"/>
    <w:rsid w:val="00E64C21"/>
    <w:rsid w:val="00E81490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C930535"/>
    <w:rsid w:val="7AA5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561B8"/>
  <w15:docId w15:val="{F0F56CA6-67E2-4925-86DA-49EBBABA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qFormat="1"/>
    <w:lsdException w:name="List 5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 3" w:qFormat="1"/>
    <w:lsdException w:name="List Continue 4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Body Text First Indent 2" w:qFormat="1"/>
    <w:lsdException w:name="Note Heading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6"/>
    <w:qFormat/>
    <w:pPr>
      <w:widowControl w:val="0"/>
      <w:suppressAutoHyphens/>
    </w:pPr>
    <w:rPr>
      <w:rFonts w:ascii="Times New Roman" w:eastAsia="Lucida Sans Unicode" w:hAnsi="Times New Roman" w:cs="Tahoma"/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Cs w:val="24"/>
    </w:rPr>
  </w:style>
  <w:style w:type="paragraph" w:styleId="Nagwek7">
    <w:name w:val="heading 7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Cs w:val="24"/>
    </w:rPr>
  </w:style>
  <w:style w:type="paragraph" w:styleId="Nagwek8">
    <w:name w:val="heading 8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7"/>
    </w:pPr>
    <w:rPr>
      <w:szCs w:val="24"/>
    </w:rPr>
  </w:style>
  <w:style w:type="paragraph" w:styleId="Nagwek9">
    <w:name w:val="heading 9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semiHidden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-akronim">
    <w:name w:val="HTML Acronym"/>
    <w:basedOn w:val="Domylnaczcionkaakapitu"/>
    <w:qFormat/>
  </w:style>
  <w:style w:type="paragraph" w:styleId="HTML-adres">
    <w:name w:val="HTML Address"/>
    <w:basedOn w:val="Normalny"/>
    <w:qFormat/>
    <w:rPr>
      <w:i/>
      <w:iCs/>
    </w:rPr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pPr>
      <w:ind w:leftChars="800" w:left="800"/>
    </w:pPr>
  </w:style>
  <w:style w:type="paragraph" w:styleId="Indeks6">
    <w:name w:val="index 6"/>
    <w:basedOn w:val="Normalny"/>
    <w:next w:val="Normalny"/>
    <w:pPr>
      <w:ind w:leftChars="1000" w:left="1000"/>
    </w:pPr>
  </w:style>
  <w:style w:type="paragraph" w:styleId="Indeks7">
    <w:name w:val="index 7"/>
    <w:basedOn w:val="Normalny"/>
    <w:next w:val="Normalny"/>
    <w:pPr>
      <w:ind w:leftChars="1200" w:left="1200"/>
    </w:pPr>
  </w:style>
  <w:style w:type="paragraph" w:styleId="Indeks8">
    <w:name w:val="index 8"/>
    <w:basedOn w:val="Normalny"/>
    <w:next w:val="Normalny"/>
    <w:pPr>
      <w:ind w:leftChars="1400" w:left="1400"/>
    </w:pPr>
  </w:style>
  <w:style w:type="paragraph" w:styleId="Indeks9">
    <w:name w:val="index 9"/>
    <w:basedOn w:val="Normalny"/>
    <w:next w:val="Normalny"/>
    <w:pPr>
      <w:ind w:leftChars="1600" w:left="1600"/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character" w:styleId="Numerwiersza">
    <w:name w:val="line number"/>
    <w:basedOn w:val="Domylnaczcionkaakapitu"/>
    <w:qFormat/>
  </w:style>
  <w:style w:type="paragraph" w:styleId="Lista">
    <w:name w:val="List"/>
    <w:basedOn w:val="Normalny"/>
    <w:pPr>
      <w:ind w:left="200" w:hangingChars="200" w:hanging="200"/>
    </w:pPr>
  </w:style>
  <w:style w:type="paragraph" w:styleId="Lista2">
    <w:name w:val="List 2"/>
    <w:basedOn w:val="Normalny"/>
    <w:pPr>
      <w:ind w:leftChars="200" w:left="100" w:hangingChars="200" w:hanging="200"/>
    </w:pPr>
  </w:style>
  <w:style w:type="paragraph" w:styleId="Lista3">
    <w:name w:val="List 3"/>
    <w:basedOn w:val="Normalny"/>
    <w:pPr>
      <w:ind w:leftChars="400" w:left="100" w:hangingChars="200" w:hanging="200"/>
    </w:pPr>
  </w:style>
  <w:style w:type="paragraph" w:styleId="Lista4">
    <w:name w:val="List 4"/>
    <w:basedOn w:val="Normalny"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pPr>
      <w:numPr>
        <w:numId w:val="1"/>
      </w:numPr>
    </w:pPr>
  </w:style>
  <w:style w:type="paragraph" w:styleId="Listapunktowana2">
    <w:name w:val="List Bullet 2"/>
    <w:basedOn w:val="Normalny"/>
    <w:pPr>
      <w:numPr>
        <w:numId w:val="2"/>
      </w:numPr>
    </w:pPr>
  </w:style>
  <w:style w:type="paragraph" w:styleId="Listapunktowana3">
    <w:name w:val="List Bullet 3"/>
    <w:basedOn w:val="Normalny"/>
    <w:pPr>
      <w:numPr>
        <w:numId w:val="3"/>
      </w:numPr>
    </w:pPr>
  </w:style>
  <w:style w:type="paragraph" w:styleId="Listapunktowana4">
    <w:name w:val="List Bullet 4"/>
    <w:basedOn w:val="Normalny"/>
    <w:pPr>
      <w:numPr>
        <w:numId w:val="4"/>
      </w:numPr>
    </w:pPr>
  </w:style>
  <w:style w:type="paragraph" w:styleId="Listapunktowana5">
    <w:name w:val="List Bullet 5"/>
    <w:basedOn w:val="Normalny"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Chars="200" w:left="420"/>
    </w:pPr>
  </w:style>
  <w:style w:type="paragraph" w:styleId="Lista-kontynuacja2">
    <w:name w:val="List Continue 2"/>
    <w:basedOn w:val="Normalny"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pPr>
      <w:spacing w:after="120"/>
      <w:ind w:leftChars="1000" w:left="2100"/>
    </w:pPr>
  </w:style>
  <w:style w:type="paragraph" w:styleId="Listanumerowana">
    <w:name w:val="List Number"/>
    <w:basedOn w:val="Normalny"/>
    <w:pPr>
      <w:numPr>
        <w:numId w:val="6"/>
      </w:numPr>
    </w:pPr>
  </w:style>
  <w:style w:type="paragraph" w:styleId="Listanumerowana2">
    <w:name w:val="List Number 2"/>
    <w:basedOn w:val="Normalny"/>
    <w:pPr>
      <w:numPr>
        <w:numId w:val="7"/>
      </w:numPr>
    </w:pPr>
  </w:style>
  <w:style w:type="paragraph" w:styleId="Listanumerowana3">
    <w:name w:val="List Number 3"/>
    <w:basedOn w:val="Normalny"/>
    <w:pPr>
      <w:numPr>
        <w:numId w:val="8"/>
      </w:numPr>
    </w:pPr>
  </w:style>
  <w:style w:type="paragraph" w:styleId="Listanumerowana4">
    <w:name w:val="List Number 4"/>
    <w:basedOn w:val="Normalny"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Cs w:val="24"/>
    </w:rPr>
  </w:style>
  <w:style w:type="paragraph" w:styleId="NormalnyWeb">
    <w:name w:val="Normal (Web)"/>
    <w:basedOn w:val="Normalny"/>
    <w:qFormat/>
    <w:rPr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character" w:styleId="Numerstrony">
    <w:name w:val="page number"/>
    <w:basedOn w:val="Domylnaczcionkaakapitu"/>
    <w:qFormat/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character" w:styleId="Pogrubienie">
    <w:name w:val="Strong"/>
    <w:basedOn w:val="Domylnaczcionkaakapitu"/>
    <w:qFormat/>
    <w:rPr>
      <w:b/>
      <w:bCs/>
    </w:r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Wykazrde">
    <w:name w:val="table of authorities"/>
    <w:basedOn w:val="Normalny"/>
    <w:next w:val="Normalny"/>
    <w:pPr>
      <w:ind w:leftChars="200" w:left="420"/>
    </w:pPr>
  </w:style>
  <w:style w:type="paragraph" w:styleId="Spisilustracji">
    <w:name w:val="table of figures"/>
    <w:basedOn w:val="Normalny"/>
    <w:next w:val="Normalny"/>
    <w:pPr>
      <w:ind w:leftChars="200" w:left="200" w:hangingChars="200" w:hanging="200"/>
    </w:pPr>
  </w:style>
  <w:style w:type="table" w:styleId="Tabela-Profesjonalny">
    <w:name w:val="Table Professional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pPr>
      <w:spacing w:before="120"/>
    </w:pPr>
    <w:rPr>
      <w:rFonts w:ascii="Arial" w:hAnsi="Arial" w:cs="Arial"/>
      <w:szCs w:val="24"/>
    </w:r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Chars="200" w:left="420"/>
    </w:pPr>
  </w:style>
  <w:style w:type="paragraph" w:styleId="Spistreci3">
    <w:name w:val="toc 3"/>
    <w:basedOn w:val="Normalny"/>
    <w:next w:val="Normalny"/>
    <w:pPr>
      <w:ind w:leftChars="400" w:left="840"/>
    </w:pPr>
  </w:style>
  <w:style w:type="paragraph" w:styleId="Spistreci4">
    <w:name w:val="toc 4"/>
    <w:basedOn w:val="Normalny"/>
    <w:next w:val="Normalny"/>
    <w:pPr>
      <w:ind w:leftChars="600" w:left="1260"/>
    </w:pPr>
  </w:style>
  <w:style w:type="paragraph" w:styleId="Spistreci5">
    <w:name w:val="toc 5"/>
    <w:basedOn w:val="Normalny"/>
    <w:next w:val="Normalny"/>
    <w:pPr>
      <w:ind w:leftChars="800" w:left="1680"/>
    </w:pPr>
  </w:style>
  <w:style w:type="paragraph" w:styleId="Spistreci6">
    <w:name w:val="toc 6"/>
    <w:basedOn w:val="Normalny"/>
    <w:next w:val="Normalny"/>
    <w:pPr>
      <w:ind w:leftChars="1000" w:left="2100"/>
    </w:pPr>
  </w:style>
  <w:style w:type="paragraph" w:styleId="Spistreci7">
    <w:name w:val="toc 7"/>
    <w:basedOn w:val="Normalny"/>
    <w:next w:val="Normalny"/>
    <w:pPr>
      <w:ind w:leftChars="1200" w:left="2520"/>
    </w:pPr>
  </w:style>
  <w:style w:type="paragraph" w:styleId="Spistreci8">
    <w:name w:val="toc 8"/>
    <w:basedOn w:val="Normalny"/>
    <w:next w:val="Normalny"/>
    <w:pPr>
      <w:ind w:leftChars="1400" w:left="2940"/>
    </w:pPr>
  </w:style>
  <w:style w:type="paragraph" w:styleId="Spistreci9">
    <w:name w:val="toc 9"/>
    <w:basedOn w:val="Normalny"/>
    <w:next w:val="Normalny"/>
    <w:pPr>
      <w:ind w:leftChars="1600" w:left="3360"/>
    </w:pPr>
  </w:style>
  <w:style w:type="table" w:styleId="Jasnecieniowanie">
    <w:name w:val="Light Shading"/>
    <w:basedOn w:val="Standardowy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598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WPS_1707114672</dc:creator>
  <cp:lastModifiedBy>AGlowacz</cp:lastModifiedBy>
  <cp:revision>5</cp:revision>
  <dcterms:created xsi:type="dcterms:W3CDTF">2024-07-29T09:14:00Z</dcterms:created>
  <dcterms:modified xsi:type="dcterms:W3CDTF">2026-04-15T07:31:00Z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1045-12.2.0.17545</vt:lpwstr>
  </property>
  <property fmtid="{D5CDD505-2E9C-101B-9397-08002B2CF9AE}" pid="3" name="ICV">
    <vt:lpwstr>13BEFB23C6284D6CBD28DF330E1167BF_11</vt:lpwstr>
  </property>
</Properties>
</file>