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C4B87E" w14:textId="77777777" w:rsidR="002837A0" w:rsidRDefault="002837A0"/>
    <w:p w14:paraId="52A944DC" w14:textId="77777777" w:rsidR="002837A0" w:rsidRDefault="00000000">
      <w:pPr>
        <w:pStyle w:val="Tekstprzypisudolnego"/>
        <w:spacing w:line="240" w:lineRule="atLeast"/>
        <w:jc w:val="right"/>
        <w:rPr>
          <w:rFonts w:ascii="Arial" w:hAnsi="Arial" w:cs="Arial"/>
        </w:rPr>
      </w:pPr>
      <w:r>
        <w:rPr>
          <w:rFonts w:ascii="Arial" w:hAnsi="Arial" w:cs="Arial"/>
        </w:rPr>
        <w:t>Załącznik Nr 2</w:t>
      </w:r>
    </w:p>
    <w:p w14:paraId="7C24CC23" w14:textId="7F96E39F" w:rsidR="002837A0" w:rsidRDefault="00000000">
      <w:pPr>
        <w:pStyle w:val="Tekstprzypisudolnego"/>
        <w:wordWrap w:val="0"/>
        <w:spacing w:line="240" w:lineRule="atLeast"/>
        <w:jc w:val="right"/>
        <w:rPr>
          <w:rFonts w:ascii="Arial" w:hAnsi="Arial" w:cs="Arial"/>
        </w:rPr>
      </w:pPr>
      <w:r>
        <w:rPr>
          <w:rFonts w:ascii="Arial" w:hAnsi="Arial" w:cs="Arial"/>
        </w:rPr>
        <w:t>do ZO.</w:t>
      </w:r>
      <w:r w:rsidR="00D6285A">
        <w:rPr>
          <w:rFonts w:ascii="Arial" w:hAnsi="Arial" w:cs="Arial"/>
        </w:rPr>
        <w:t>5</w:t>
      </w:r>
      <w:r>
        <w:rPr>
          <w:rFonts w:ascii="Arial" w:hAnsi="Arial" w:cs="Arial"/>
        </w:rPr>
        <w:t>.202</w:t>
      </w:r>
      <w:r w:rsidR="00B32037">
        <w:rPr>
          <w:rFonts w:ascii="Arial" w:hAnsi="Arial" w:cs="Arial"/>
        </w:rPr>
        <w:t>6</w:t>
      </w:r>
    </w:p>
    <w:p w14:paraId="5A892062" w14:textId="77777777" w:rsidR="002837A0" w:rsidRDefault="002837A0">
      <w:pPr>
        <w:spacing w:line="240" w:lineRule="atLeast"/>
        <w:ind w:right="7369"/>
        <w:jc w:val="center"/>
        <w:rPr>
          <w:rFonts w:ascii="Arial" w:hAnsi="Arial" w:cs="Arial"/>
        </w:rPr>
      </w:pPr>
    </w:p>
    <w:p w14:paraId="5A182470" w14:textId="77777777" w:rsidR="002837A0" w:rsidRDefault="002837A0">
      <w:pPr>
        <w:spacing w:line="240" w:lineRule="atLeast"/>
        <w:ind w:right="7369"/>
        <w:jc w:val="center"/>
        <w:rPr>
          <w:rFonts w:ascii="Arial" w:hAnsi="Arial" w:cs="Arial"/>
        </w:rPr>
      </w:pPr>
    </w:p>
    <w:p w14:paraId="773E98B4" w14:textId="77777777" w:rsidR="002837A0" w:rsidRDefault="00000000">
      <w:pPr>
        <w:spacing w:line="260" w:lineRule="atLeast"/>
        <w:outlineLvl w:val="0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Dane Wykonawcy</w:t>
      </w:r>
    </w:p>
    <w:p w14:paraId="456774BB" w14:textId="77777777" w:rsidR="002837A0" w:rsidRDefault="00000000">
      <w:pPr>
        <w:spacing w:line="260" w:lineRule="atLeast"/>
        <w:outlineLvl w:val="0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__________________________________</w:t>
      </w:r>
    </w:p>
    <w:p w14:paraId="51423F71" w14:textId="77777777" w:rsidR="002837A0" w:rsidRDefault="00000000">
      <w:pPr>
        <w:spacing w:line="260" w:lineRule="atLeast"/>
        <w:outlineLvl w:val="0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Pełna nazwa wykonawcy/ numer NIP</w:t>
      </w:r>
    </w:p>
    <w:p w14:paraId="489CDC6E" w14:textId="77777777" w:rsidR="002837A0" w:rsidRDefault="00000000">
      <w:pPr>
        <w:tabs>
          <w:tab w:val="left" w:pos="6540"/>
        </w:tabs>
        <w:spacing w:line="260" w:lineRule="atLeast"/>
        <w:outlineLvl w:val="0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__________________________________</w:t>
      </w:r>
      <w:r>
        <w:rPr>
          <w:rFonts w:asciiTheme="minorHAnsi" w:hAnsiTheme="minorHAnsi" w:cstheme="minorHAnsi"/>
          <w:sz w:val="20"/>
        </w:rPr>
        <w:tab/>
      </w:r>
    </w:p>
    <w:p w14:paraId="502B4FDC" w14:textId="77777777" w:rsidR="002837A0" w:rsidRDefault="00000000">
      <w:pPr>
        <w:spacing w:line="260" w:lineRule="atLeast"/>
        <w:outlineLvl w:val="0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Adres (ulica, kod pocztowy, miejscowość)</w:t>
      </w:r>
    </w:p>
    <w:p w14:paraId="2635F67A" w14:textId="77777777" w:rsidR="002837A0" w:rsidRDefault="00000000">
      <w:pPr>
        <w:tabs>
          <w:tab w:val="left" w:pos="5597"/>
        </w:tabs>
        <w:spacing w:line="260" w:lineRule="atLeast"/>
        <w:outlineLvl w:val="0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__________________________________</w:t>
      </w:r>
      <w:r>
        <w:rPr>
          <w:rFonts w:asciiTheme="minorHAnsi" w:hAnsiTheme="minorHAnsi" w:cstheme="minorHAnsi"/>
          <w:sz w:val="20"/>
        </w:rPr>
        <w:tab/>
      </w:r>
    </w:p>
    <w:p w14:paraId="23007558" w14:textId="77777777" w:rsidR="002837A0" w:rsidRDefault="00000000">
      <w:pPr>
        <w:outlineLvl w:val="0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adres e-mail, na który należy przekazywać korespondencję</w:t>
      </w:r>
    </w:p>
    <w:p w14:paraId="4BF4E488" w14:textId="77777777" w:rsidR="002837A0" w:rsidRDefault="00000000">
      <w:pPr>
        <w:outlineLvl w:val="0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związaną z postępowaniem</w:t>
      </w:r>
    </w:p>
    <w:p w14:paraId="7077DEA7" w14:textId="77777777" w:rsidR="002837A0" w:rsidRDefault="00000000">
      <w:pPr>
        <w:outlineLvl w:val="0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__________________________________</w:t>
      </w:r>
    </w:p>
    <w:p w14:paraId="46EA67BD" w14:textId="77777777" w:rsidR="002837A0" w:rsidRDefault="00000000">
      <w:pPr>
        <w:outlineLvl w:val="0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tel. kontaktowy</w:t>
      </w:r>
    </w:p>
    <w:p w14:paraId="7D07747B" w14:textId="77777777" w:rsidR="002837A0" w:rsidRDefault="002837A0">
      <w:pPr>
        <w:spacing w:line="240" w:lineRule="atLeast"/>
        <w:rPr>
          <w:rFonts w:ascii="Arial" w:hAnsi="Arial" w:cs="Arial"/>
          <w:u w:val="single"/>
        </w:rPr>
      </w:pPr>
    </w:p>
    <w:p w14:paraId="3448D784" w14:textId="77777777" w:rsidR="002837A0" w:rsidRDefault="002837A0">
      <w:pPr>
        <w:spacing w:line="240" w:lineRule="atLeast"/>
        <w:rPr>
          <w:rFonts w:ascii="Arial" w:hAnsi="Arial" w:cs="Arial"/>
          <w:u w:val="single"/>
        </w:rPr>
      </w:pPr>
    </w:p>
    <w:p w14:paraId="7FF6F2C0" w14:textId="77777777" w:rsidR="002837A0" w:rsidRDefault="00000000">
      <w:pPr>
        <w:spacing w:line="240" w:lineRule="atLeast"/>
        <w:jc w:val="center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Wykaz </w:t>
      </w:r>
      <w:proofErr w:type="gramStart"/>
      <w:r>
        <w:rPr>
          <w:rFonts w:ascii="Arial" w:hAnsi="Arial" w:cs="Arial"/>
          <w:b/>
          <w:bCs/>
          <w:sz w:val="20"/>
        </w:rPr>
        <w:t>osób</w:t>
      </w:r>
      <w:proofErr w:type="gramEnd"/>
      <w:r>
        <w:rPr>
          <w:rFonts w:ascii="Arial" w:hAnsi="Arial" w:cs="Arial"/>
          <w:b/>
          <w:bCs/>
          <w:sz w:val="20"/>
        </w:rPr>
        <w:t xml:space="preserve"> które będą uczestniczyć w zamówieniu </w:t>
      </w:r>
    </w:p>
    <w:p w14:paraId="164EC03B" w14:textId="727B67A9" w:rsidR="002837A0" w:rsidRDefault="00000000">
      <w:pPr>
        <w:spacing w:line="240" w:lineRule="atLeast"/>
        <w:jc w:val="center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(tylko </w:t>
      </w:r>
      <w:proofErr w:type="gramStart"/>
      <w:r>
        <w:rPr>
          <w:rFonts w:ascii="Arial" w:hAnsi="Arial" w:cs="Arial"/>
          <w:b/>
          <w:bCs/>
          <w:sz w:val="20"/>
        </w:rPr>
        <w:t>od</w:t>
      </w:r>
      <w:r w:rsidR="006A6A77">
        <w:rPr>
          <w:rFonts w:ascii="Arial" w:hAnsi="Arial" w:cs="Arial"/>
          <w:b/>
          <w:bCs/>
          <w:sz w:val="20"/>
        </w:rPr>
        <w:t xml:space="preserve"> </w:t>
      </w:r>
      <w:proofErr w:type="spellStart"/>
      <w:r>
        <w:rPr>
          <w:rFonts w:ascii="Arial" w:hAnsi="Arial" w:cs="Arial"/>
          <w:b/>
          <w:bCs/>
          <w:sz w:val="20"/>
        </w:rPr>
        <w:t>od</w:t>
      </w:r>
      <w:proofErr w:type="spellEnd"/>
      <w:proofErr w:type="gramEnd"/>
      <w:r>
        <w:rPr>
          <w:rFonts w:ascii="Arial" w:hAnsi="Arial" w:cs="Arial"/>
          <w:b/>
          <w:bCs/>
          <w:sz w:val="20"/>
        </w:rPr>
        <w:t xml:space="preserve"> firmy, która zaoferuje najkorzystniejszą cenę).</w:t>
      </w:r>
    </w:p>
    <w:p w14:paraId="41AA6070" w14:textId="77777777" w:rsidR="002837A0" w:rsidRDefault="002837A0">
      <w:pPr>
        <w:spacing w:line="240" w:lineRule="atLeast"/>
        <w:jc w:val="center"/>
        <w:rPr>
          <w:rFonts w:ascii="Arial" w:hAnsi="Arial" w:cs="Arial"/>
          <w:b/>
          <w:bCs/>
          <w:sz w:val="20"/>
        </w:rPr>
      </w:pPr>
    </w:p>
    <w:tbl>
      <w:tblPr>
        <w:tblStyle w:val="Tabela-Siatka"/>
        <w:tblW w:w="9410" w:type="dxa"/>
        <w:tblLook w:val="04A0" w:firstRow="1" w:lastRow="0" w:firstColumn="1" w:lastColumn="0" w:noHBand="0" w:noVBand="1"/>
      </w:tblPr>
      <w:tblGrid>
        <w:gridCol w:w="516"/>
        <w:gridCol w:w="2341"/>
        <w:gridCol w:w="2088"/>
        <w:gridCol w:w="2169"/>
        <w:gridCol w:w="2296"/>
      </w:tblGrid>
      <w:tr w:rsidR="002837A0" w14:paraId="17F66750" w14:textId="77777777">
        <w:tc>
          <w:tcPr>
            <w:tcW w:w="516" w:type="dxa"/>
          </w:tcPr>
          <w:p w14:paraId="264ABBFD" w14:textId="77777777" w:rsidR="002837A0" w:rsidRDefault="00000000">
            <w:pPr>
              <w:spacing w:line="240" w:lineRule="atLeast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Lp.</w:t>
            </w:r>
          </w:p>
        </w:tc>
        <w:tc>
          <w:tcPr>
            <w:tcW w:w="2341" w:type="dxa"/>
          </w:tcPr>
          <w:p w14:paraId="24B60E81" w14:textId="77777777" w:rsidR="002837A0" w:rsidRDefault="00000000">
            <w:pPr>
              <w:spacing w:line="240" w:lineRule="atLeast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Imię i nazwisko</w:t>
            </w:r>
          </w:p>
        </w:tc>
        <w:tc>
          <w:tcPr>
            <w:tcW w:w="2088" w:type="dxa"/>
          </w:tcPr>
          <w:p w14:paraId="380B5C20" w14:textId="77777777" w:rsidR="002837A0" w:rsidRDefault="00000000">
            <w:pPr>
              <w:spacing w:line="240" w:lineRule="atLeast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Nr uprawnień</w:t>
            </w:r>
          </w:p>
        </w:tc>
        <w:tc>
          <w:tcPr>
            <w:tcW w:w="2169" w:type="dxa"/>
          </w:tcPr>
          <w:p w14:paraId="6CB936F0" w14:textId="77777777" w:rsidR="002837A0" w:rsidRDefault="00000000">
            <w:pPr>
              <w:spacing w:line="240" w:lineRule="atLeast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Przynależność do izby</w:t>
            </w:r>
          </w:p>
        </w:tc>
        <w:tc>
          <w:tcPr>
            <w:tcW w:w="2296" w:type="dxa"/>
          </w:tcPr>
          <w:p w14:paraId="66B00B40" w14:textId="77777777" w:rsidR="002837A0" w:rsidRDefault="00000000">
            <w:pPr>
              <w:spacing w:line="240" w:lineRule="atLeast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Zakres prac</w:t>
            </w:r>
          </w:p>
        </w:tc>
      </w:tr>
      <w:tr w:rsidR="002837A0" w14:paraId="77D7F466" w14:textId="77777777">
        <w:tc>
          <w:tcPr>
            <w:tcW w:w="516" w:type="dxa"/>
          </w:tcPr>
          <w:p w14:paraId="259327CB" w14:textId="77777777" w:rsidR="002837A0" w:rsidRDefault="00000000">
            <w:pPr>
              <w:spacing w:line="240" w:lineRule="atLeas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2341" w:type="dxa"/>
          </w:tcPr>
          <w:p w14:paraId="2C8C2389" w14:textId="77777777" w:rsidR="002837A0" w:rsidRDefault="002837A0">
            <w:pPr>
              <w:spacing w:line="240" w:lineRule="atLeast"/>
              <w:rPr>
                <w:rFonts w:ascii="Arial" w:hAnsi="Arial" w:cs="Arial"/>
                <w:sz w:val="20"/>
              </w:rPr>
            </w:pPr>
          </w:p>
        </w:tc>
        <w:tc>
          <w:tcPr>
            <w:tcW w:w="2088" w:type="dxa"/>
          </w:tcPr>
          <w:p w14:paraId="2E7F7145" w14:textId="77777777" w:rsidR="002837A0" w:rsidRDefault="002837A0">
            <w:pPr>
              <w:spacing w:line="240" w:lineRule="atLeast"/>
              <w:rPr>
                <w:rFonts w:ascii="Arial" w:hAnsi="Arial" w:cs="Arial"/>
                <w:sz w:val="20"/>
              </w:rPr>
            </w:pPr>
          </w:p>
        </w:tc>
        <w:tc>
          <w:tcPr>
            <w:tcW w:w="2169" w:type="dxa"/>
          </w:tcPr>
          <w:p w14:paraId="2106108C" w14:textId="77777777" w:rsidR="002837A0" w:rsidRDefault="002837A0">
            <w:pPr>
              <w:spacing w:line="240" w:lineRule="atLeast"/>
              <w:rPr>
                <w:rFonts w:ascii="Arial" w:hAnsi="Arial" w:cs="Arial"/>
                <w:sz w:val="20"/>
              </w:rPr>
            </w:pPr>
          </w:p>
        </w:tc>
        <w:tc>
          <w:tcPr>
            <w:tcW w:w="2296" w:type="dxa"/>
          </w:tcPr>
          <w:p w14:paraId="7B1DB44D" w14:textId="77777777" w:rsidR="002837A0" w:rsidRDefault="002837A0">
            <w:pPr>
              <w:spacing w:line="240" w:lineRule="atLeast"/>
              <w:rPr>
                <w:rFonts w:ascii="Arial" w:hAnsi="Arial" w:cs="Arial"/>
                <w:sz w:val="20"/>
              </w:rPr>
            </w:pPr>
          </w:p>
        </w:tc>
      </w:tr>
      <w:tr w:rsidR="002837A0" w14:paraId="4DBD8AF1" w14:textId="77777777">
        <w:tc>
          <w:tcPr>
            <w:tcW w:w="516" w:type="dxa"/>
          </w:tcPr>
          <w:p w14:paraId="78F9C824" w14:textId="77777777" w:rsidR="002837A0" w:rsidRDefault="00000000">
            <w:pPr>
              <w:spacing w:line="240" w:lineRule="atLeas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2341" w:type="dxa"/>
          </w:tcPr>
          <w:p w14:paraId="74B1CE98" w14:textId="77777777" w:rsidR="002837A0" w:rsidRDefault="002837A0">
            <w:pPr>
              <w:spacing w:line="240" w:lineRule="atLeast"/>
              <w:rPr>
                <w:rFonts w:ascii="Arial" w:hAnsi="Arial" w:cs="Arial"/>
                <w:sz w:val="20"/>
              </w:rPr>
            </w:pPr>
          </w:p>
        </w:tc>
        <w:tc>
          <w:tcPr>
            <w:tcW w:w="2088" w:type="dxa"/>
          </w:tcPr>
          <w:p w14:paraId="3EEEF684" w14:textId="77777777" w:rsidR="002837A0" w:rsidRDefault="002837A0">
            <w:pPr>
              <w:spacing w:line="240" w:lineRule="atLeast"/>
              <w:rPr>
                <w:rFonts w:ascii="Arial" w:hAnsi="Arial" w:cs="Arial"/>
                <w:sz w:val="20"/>
              </w:rPr>
            </w:pPr>
          </w:p>
        </w:tc>
        <w:tc>
          <w:tcPr>
            <w:tcW w:w="2169" w:type="dxa"/>
          </w:tcPr>
          <w:p w14:paraId="4D114DC8" w14:textId="77777777" w:rsidR="002837A0" w:rsidRDefault="002837A0">
            <w:pPr>
              <w:spacing w:line="240" w:lineRule="atLeast"/>
              <w:rPr>
                <w:rFonts w:ascii="Arial" w:hAnsi="Arial" w:cs="Arial"/>
                <w:sz w:val="20"/>
              </w:rPr>
            </w:pPr>
          </w:p>
        </w:tc>
        <w:tc>
          <w:tcPr>
            <w:tcW w:w="2296" w:type="dxa"/>
          </w:tcPr>
          <w:p w14:paraId="3C2416D7" w14:textId="77777777" w:rsidR="002837A0" w:rsidRDefault="002837A0">
            <w:pPr>
              <w:spacing w:line="240" w:lineRule="atLeast"/>
              <w:rPr>
                <w:rFonts w:ascii="Arial" w:hAnsi="Arial" w:cs="Arial"/>
                <w:sz w:val="20"/>
              </w:rPr>
            </w:pPr>
          </w:p>
        </w:tc>
      </w:tr>
    </w:tbl>
    <w:p w14:paraId="465EC900" w14:textId="77777777" w:rsidR="002837A0" w:rsidRDefault="002837A0">
      <w:pPr>
        <w:spacing w:line="240" w:lineRule="atLeast"/>
        <w:rPr>
          <w:rFonts w:ascii="Arial" w:hAnsi="Arial" w:cs="Arial"/>
          <w:sz w:val="20"/>
        </w:rPr>
      </w:pPr>
    </w:p>
    <w:p w14:paraId="651DC01E" w14:textId="77777777" w:rsidR="002837A0" w:rsidRDefault="002837A0">
      <w:pPr>
        <w:spacing w:line="240" w:lineRule="atLeast"/>
        <w:rPr>
          <w:rFonts w:ascii="Arial" w:hAnsi="Arial" w:cs="Arial"/>
          <w:sz w:val="20"/>
        </w:rPr>
      </w:pPr>
    </w:p>
    <w:p w14:paraId="6FFC3953" w14:textId="77777777" w:rsidR="002837A0" w:rsidRDefault="002837A0">
      <w:pPr>
        <w:spacing w:line="240" w:lineRule="atLeast"/>
        <w:rPr>
          <w:rFonts w:ascii="Arial" w:hAnsi="Arial" w:cs="Arial"/>
          <w:sz w:val="20"/>
        </w:rPr>
      </w:pPr>
    </w:p>
    <w:p w14:paraId="51DDF521" w14:textId="77777777" w:rsidR="002837A0" w:rsidRDefault="002837A0">
      <w:pPr>
        <w:spacing w:line="240" w:lineRule="atLeast"/>
        <w:rPr>
          <w:rFonts w:ascii="Arial" w:hAnsi="Arial" w:cs="Arial"/>
          <w:sz w:val="20"/>
        </w:rPr>
      </w:pPr>
    </w:p>
    <w:p w14:paraId="526CB9D4" w14:textId="77777777" w:rsidR="002837A0" w:rsidRDefault="002837A0">
      <w:pPr>
        <w:spacing w:line="240" w:lineRule="atLeast"/>
        <w:rPr>
          <w:rFonts w:ascii="Arial" w:hAnsi="Arial" w:cs="Arial"/>
          <w:sz w:val="20"/>
        </w:rPr>
      </w:pPr>
    </w:p>
    <w:p w14:paraId="26AFFB70" w14:textId="77777777" w:rsidR="002837A0" w:rsidRDefault="00000000" w:rsidP="00B32037">
      <w:pPr>
        <w:spacing w:line="240" w:lineRule="atLeast"/>
        <w:ind w:leftChars="589" w:left="1414" w:firstLineChars="1737" w:firstLine="4169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</w:rPr>
        <w:t xml:space="preserve"> ...................................................</w:t>
      </w:r>
    </w:p>
    <w:p w14:paraId="6774ED15" w14:textId="77777777" w:rsidR="002837A0" w:rsidRDefault="00000000" w:rsidP="00B32037">
      <w:pPr>
        <w:spacing w:before="48" w:line="240" w:lineRule="atLeast"/>
        <w:ind w:left="5664" w:firstLine="708"/>
        <w:rPr>
          <w:rFonts w:ascii="Arial" w:hAnsi="Arial" w:cs="Arial"/>
        </w:rPr>
      </w:pPr>
      <w:r>
        <w:rPr>
          <w:rFonts w:ascii="Arial" w:hAnsi="Arial" w:cs="Arial"/>
          <w:sz w:val="16"/>
        </w:rPr>
        <w:t xml:space="preserve"> </w:t>
      </w:r>
      <w:proofErr w:type="gramStart"/>
      <w:r>
        <w:rPr>
          <w:rFonts w:ascii="Arial" w:hAnsi="Arial" w:cs="Arial"/>
          <w:sz w:val="16"/>
        </w:rPr>
        <w:t>( podpis</w:t>
      </w:r>
      <w:proofErr w:type="gramEnd"/>
      <w:r>
        <w:rPr>
          <w:rFonts w:ascii="Arial" w:hAnsi="Arial" w:cs="Arial"/>
          <w:sz w:val="16"/>
        </w:rPr>
        <w:t xml:space="preserve"> elektroniczny)</w:t>
      </w:r>
    </w:p>
    <w:p w14:paraId="73C08894" w14:textId="77777777" w:rsidR="002837A0" w:rsidRDefault="002837A0">
      <w:pPr>
        <w:spacing w:line="240" w:lineRule="atLeast"/>
        <w:rPr>
          <w:rFonts w:ascii="Arial" w:hAnsi="Arial" w:cs="Arial"/>
          <w:sz w:val="20"/>
        </w:rPr>
      </w:pPr>
    </w:p>
    <w:p w14:paraId="590147C0" w14:textId="77777777" w:rsidR="002837A0" w:rsidRDefault="002837A0">
      <w:pPr>
        <w:spacing w:line="240" w:lineRule="atLeast"/>
        <w:rPr>
          <w:rFonts w:ascii="Arial" w:hAnsi="Arial" w:cs="Arial"/>
          <w:sz w:val="20"/>
        </w:rPr>
      </w:pPr>
    </w:p>
    <w:p w14:paraId="17087A87" w14:textId="77777777" w:rsidR="002837A0" w:rsidRDefault="002837A0">
      <w:pPr>
        <w:spacing w:line="240" w:lineRule="atLeast"/>
        <w:rPr>
          <w:rFonts w:ascii="Arial" w:hAnsi="Arial" w:cs="Arial"/>
          <w:sz w:val="20"/>
        </w:rPr>
      </w:pPr>
    </w:p>
    <w:p w14:paraId="78FC5E76" w14:textId="77777777" w:rsidR="002837A0" w:rsidRDefault="002837A0"/>
    <w:sectPr w:rsidR="002837A0">
      <w:pgSz w:w="11900" w:h="16838"/>
      <w:pgMar w:top="1412" w:right="1426" w:bottom="1043" w:left="1420" w:header="0" w:footer="0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anumerowana5"/>
      <w:lvlText w:val="%1."/>
      <w:lvlJc w:val="left"/>
      <w:pPr>
        <w:tabs>
          <w:tab w:val="left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anumerowana4"/>
      <w:lvlText w:val="%1."/>
      <w:lvlJc w:val="left"/>
      <w:pPr>
        <w:tabs>
          <w:tab w:val="left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anumerowana3"/>
      <w:lvlText w:val="%1."/>
      <w:lvlJc w:val="left"/>
      <w:pPr>
        <w:tabs>
          <w:tab w:val="left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anumerowana2"/>
      <w:lvlText w:val="%1."/>
      <w:lvlJc w:val="left"/>
      <w:pPr>
        <w:tabs>
          <w:tab w:val="left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apunktowana5"/>
      <w:lvlText w:val=""/>
      <w:lvlJc w:val="left"/>
      <w:pPr>
        <w:tabs>
          <w:tab w:val="left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apunktowana4"/>
      <w:lvlText w:val=""/>
      <w:lvlJc w:val="left"/>
      <w:pPr>
        <w:tabs>
          <w:tab w:val="left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apunktowana3"/>
      <w:lvlText w:val=""/>
      <w:lvlJc w:val="left"/>
      <w:pPr>
        <w:tabs>
          <w:tab w:val="left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apunktowana2"/>
      <w:lvlText w:val=""/>
      <w:lvlJc w:val="left"/>
      <w:pPr>
        <w:tabs>
          <w:tab w:val="left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anumerowana"/>
      <w:lvlText w:val="%1."/>
      <w:lvlJc w:val="left"/>
      <w:pPr>
        <w:tabs>
          <w:tab w:val="left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apunktowana"/>
      <w:lvlText w:val=""/>
      <w:lvlJc w:val="left"/>
      <w:pPr>
        <w:tabs>
          <w:tab w:val="left" w:pos="360"/>
        </w:tabs>
        <w:ind w:left="360" w:hangingChars="200" w:hanging="360"/>
      </w:pPr>
      <w:rPr>
        <w:rFonts w:ascii="Wingdings" w:hAnsi="Wingdings" w:hint="default"/>
      </w:rPr>
    </w:lvl>
  </w:abstractNum>
  <w:num w:numId="1" w16cid:durableId="913776582">
    <w:abstractNumId w:val="9"/>
  </w:num>
  <w:num w:numId="2" w16cid:durableId="1484270444">
    <w:abstractNumId w:val="7"/>
  </w:num>
  <w:num w:numId="3" w16cid:durableId="851602453">
    <w:abstractNumId w:val="6"/>
  </w:num>
  <w:num w:numId="4" w16cid:durableId="10950">
    <w:abstractNumId w:val="5"/>
  </w:num>
  <w:num w:numId="5" w16cid:durableId="1544557824">
    <w:abstractNumId w:val="4"/>
  </w:num>
  <w:num w:numId="6" w16cid:durableId="310523436">
    <w:abstractNumId w:val="8"/>
  </w:num>
  <w:num w:numId="7" w16cid:durableId="1328443413">
    <w:abstractNumId w:val="3"/>
  </w:num>
  <w:num w:numId="8" w16cid:durableId="495147453">
    <w:abstractNumId w:val="2"/>
  </w:num>
  <w:num w:numId="9" w16cid:durableId="2040350232">
    <w:abstractNumId w:val="1"/>
  </w:num>
  <w:num w:numId="10" w16cid:durableId="10807852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VerticalSpacing w:val="156"/>
  <w:characterSpacingControl w:val="doNotCompress"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A1F7B42"/>
    <w:rsid w:val="0000028A"/>
    <w:rsid w:val="00050A31"/>
    <w:rsid w:val="000716D2"/>
    <w:rsid w:val="00071AAB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6631D"/>
    <w:rsid w:val="002837A0"/>
    <w:rsid w:val="002C2F53"/>
    <w:rsid w:val="0033518C"/>
    <w:rsid w:val="003437C2"/>
    <w:rsid w:val="00377186"/>
    <w:rsid w:val="003A1C03"/>
    <w:rsid w:val="00414627"/>
    <w:rsid w:val="00425D63"/>
    <w:rsid w:val="004643D8"/>
    <w:rsid w:val="00497C24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49F0"/>
    <w:rsid w:val="0067245D"/>
    <w:rsid w:val="0068470E"/>
    <w:rsid w:val="00695DCD"/>
    <w:rsid w:val="006A05CC"/>
    <w:rsid w:val="006A35A7"/>
    <w:rsid w:val="006A6A77"/>
    <w:rsid w:val="007152D7"/>
    <w:rsid w:val="00746C14"/>
    <w:rsid w:val="007C2C59"/>
    <w:rsid w:val="00801F23"/>
    <w:rsid w:val="00837632"/>
    <w:rsid w:val="0085640F"/>
    <w:rsid w:val="008567AA"/>
    <w:rsid w:val="00892712"/>
    <w:rsid w:val="008A680A"/>
    <w:rsid w:val="008B0BB0"/>
    <w:rsid w:val="008E6C4B"/>
    <w:rsid w:val="008F18C0"/>
    <w:rsid w:val="00907648"/>
    <w:rsid w:val="00930FDE"/>
    <w:rsid w:val="00984C93"/>
    <w:rsid w:val="00987CE1"/>
    <w:rsid w:val="0099405C"/>
    <w:rsid w:val="009947A9"/>
    <w:rsid w:val="009C600F"/>
    <w:rsid w:val="009D3723"/>
    <w:rsid w:val="009E04F2"/>
    <w:rsid w:val="00A03B7B"/>
    <w:rsid w:val="00A200C9"/>
    <w:rsid w:val="00A250D5"/>
    <w:rsid w:val="00A32F56"/>
    <w:rsid w:val="00A36028"/>
    <w:rsid w:val="00A91424"/>
    <w:rsid w:val="00AA2C77"/>
    <w:rsid w:val="00AC3FB9"/>
    <w:rsid w:val="00AC702A"/>
    <w:rsid w:val="00AD226F"/>
    <w:rsid w:val="00B13A52"/>
    <w:rsid w:val="00B24CF4"/>
    <w:rsid w:val="00B26993"/>
    <w:rsid w:val="00B32037"/>
    <w:rsid w:val="00B4570C"/>
    <w:rsid w:val="00B5208C"/>
    <w:rsid w:val="00B74876"/>
    <w:rsid w:val="00BB7C2B"/>
    <w:rsid w:val="00BC1664"/>
    <w:rsid w:val="00BC2546"/>
    <w:rsid w:val="00C05085"/>
    <w:rsid w:val="00C1593D"/>
    <w:rsid w:val="00C56C7E"/>
    <w:rsid w:val="00C776A4"/>
    <w:rsid w:val="00C90866"/>
    <w:rsid w:val="00CA2C6C"/>
    <w:rsid w:val="00CC0600"/>
    <w:rsid w:val="00CC78AC"/>
    <w:rsid w:val="00CF7953"/>
    <w:rsid w:val="00D07232"/>
    <w:rsid w:val="00D10245"/>
    <w:rsid w:val="00D21BDD"/>
    <w:rsid w:val="00D6285A"/>
    <w:rsid w:val="00D65F07"/>
    <w:rsid w:val="00D92BB7"/>
    <w:rsid w:val="00DC76D2"/>
    <w:rsid w:val="00DD30ED"/>
    <w:rsid w:val="00E64C21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0C930535"/>
    <w:rsid w:val="2A1F7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C48D29"/>
  <w15:docId w15:val="{C7961441-731B-4AD8-A4C3-E60797157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0" w:defSemiHidden="0" w:defUnhideWhenUsed="0" w:defQFormat="1" w:count="376">
    <w:lsdException w:name="Normal" w:uiPriority="6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toc 5" w:qFormat="0"/>
    <w:lsdException w:name="toc 7" w:qFormat="0"/>
    <w:lsdException w:name="toc 8" w:qFormat="0"/>
    <w:lsdException w:name="toc 9" w:qFormat="0"/>
    <w:lsdException w:name="index heading" w:qFormat="0"/>
    <w:lsdException w:name="caption" w:semiHidden="1" w:unhideWhenUsed="1"/>
    <w:lsdException w:name="table of authorities" w:qFormat="0"/>
    <w:lsdException w:name="toa heading" w:qFormat="0"/>
    <w:lsdException w:name="Default Paragraph Font" w:semiHidden="1"/>
    <w:lsdException w:name="Body Text Indent" w:qFormat="0"/>
    <w:lsdException w:name="Salutation" w:qFormat="0"/>
    <w:lsdException w:name="HTML Top of Form" w:semiHidden="1" w:uiPriority="99" w:unhideWhenUsed="1" w:qFormat="0"/>
    <w:lsdException w:name="HTML Bottom of Form" w:semiHidden="1" w:uiPriority="99" w:unhideWhenUsed="1" w:qFormat="0"/>
    <w:lsdException w:name="Normal (Web)" w:qFormat="0"/>
    <w:lsdException w:name="Normal Table" w:semiHidden="1" w:unhideWhenUsed="1"/>
    <w:lsdException w:name="No List" w:semiHidden="1" w:uiPriority="99" w:unhideWhenUsed="1" w:qFormat="0"/>
    <w:lsdException w:name="Outline List 1" w:semiHidden="1" w:uiPriority="99" w:unhideWhenUsed="1" w:qFormat="0"/>
    <w:lsdException w:name="Outline List 2" w:semiHidden="1" w:uiPriority="99" w:unhideWhenUsed="1" w:qFormat="0"/>
    <w:lsdException w:name="Outline List 3" w:semiHidden="1" w:uiPriority="99" w:unhideWhenUsed="1" w:qFormat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 w:qFormat="0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 w:qFormat="0"/>
    <w:lsdException w:name="Table Columns 4" w:semiHidden="1" w:unhideWhenUsed="1" w:qFormat="0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 w:qFormat="0"/>
    <w:lsdException w:name="Table 3D effects 3" w:semiHidden="1" w:unhideWhenUsed="1"/>
    <w:lsdException w:name="Table Contemporary" w:semiHidden="1" w:unhideWhenUsed="1" w:qFormat="0"/>
    <w:lsdException w:name="Table Elegant" w:semiHidden="1" w:unhideWhenUsed="1"/>
    <w:lsdException w:name="Table Professional" w:semiHidden="1" w:unhideWhenUsed="1" w:qFormat="0"/>
    <w:lsdException w:name="Table Subtle 1" w:semiHidden="1" w:unhideWhenUsed="1" w:qFormat="0"/>
    <w:lsdException w:name="Table Subtle 2" w:semiHidden="1" w:unhideWhenUsed="1"/>
    <w:lsdException w:name="Table Web 1" w:semiHidden="1" w:unhideWhenUsed="1"/>
    <w:lsdException w:name="Table Web 2" w:semiHidden="1" w:unhideWhenUsed="1" w:qFormat="0"/>
    <w:lsdException w:name="Table Web 3" w:semiHidden="1" w:unhideWhenUsed="1"/>
    <w:lsdException w:name="Table Theme" w:semiHidden="1" w:unhideWhenUsed="1" w:qFormat="0"/>
    <w:lsdException w:name="Placeholder Text" w:semiHidden="1" w:uiPriority="99" w:unhideWhenUsed="1" w:qFormat="0"/>
    <w:lsdException w:name="No Spacing" w:semiHidden="1" w:uiPriority="99" w:unhideWhenUsed="1" w:qFormat="0"/>
    <w:lsdException w:name="Light Shading" w:uiPriority="60" w:qFormat="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 w:qFormat="0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 w:qFormat="0"/>
    <w:lsdException w:name="Colorful Shading" w:uiPriority="71" w:qFormat="0"/>
    <w:lsdException w:name="Colorful List" w:uiPriority="72" w:qFormat="0"/>
    <w:lsdException w:name="Colorful Grid" w:uiPriority="73" w:qFormat="0"/>
    <w:lsdException w:name="Light Shading Accent 1" w:uiPriority="60"/>
    <w:lsdException w:name="Light List Accent 1" w:uiPriority="61"/>
    <w:lsdException w:name="Light Grid Accent 1" w:uiPriority="62" w:qFormat="0"/>
    <w:lsdException w:name="Medium Shading 1 Accent 1" w:uiPriority="63" w:qFormat="0"/>
    <w:lsdException w:name="Medium Shading 2 Accent 1" w:uiPriority="64"/>
    <w:lsdException w:name="Medium List 1 Accent 1" w:uiPriority="65"/>
    <w:lsdException w:name="Revision" w:semiHidden="1" w:uiPriority="99" w:unhideWhenUsed="1" w:qFormat="0"/>
    <w:lsdException w:name="List Paragraph" w:semiHidden="1" w:uiPriority="99" w:unhideWhenUsed="1" w:qFormat="0"/>
    <w:lsdException w:name="Quote" w:semiHidden="1" w:uiPriority="99" w:unhideWhenUsed="1" w:qFormat="0"/>
    <w:lsdException w:name="Intense Quote" w:semiHidden="1" w:uiPriority="99" w:unhideWhenUsed="1" w:qFormat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 w:qFormat="0"/>
    <w:lsdException w:name="Colorful Shading Accent 1" w:uiPriority="71" w:qFormat="0"/>
    <w:lsdException w:name="Colorful List Accent 1" w:uiPriority="72" w:qFormat="0"/>
    <w:lsdException w:name="Colorful Grid Accent 1" w:uiPriority="73" w:qFormat="0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 w:qFormat="0"/>
    <w:lsdException w:name="Colorful Shading Accent 2" w:uiPriority="71" w:qFormat="0"/>
    <w:lsdException w:name="Colorful List Accent 2" w:uiPriority="72" w:qFormat="0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 w:qFormat="0"/>
    <w:lsdException w:name="Dark List Accent 3" w:uiPriority="70" w:qFormat="0"/>
    <w:lsdException w:name="Colorful Shading Accent 3" w:uiPriority="71" w:qFormat="0"/>
    <w:lsdException w:name="Colorful List Accent 3" w:uiPriority="72" w:qFormat="0"/>
    <w:lsdException w:name="Colorful Grid Accent 3" w:uiPriority="73" w:qFormat="0"/>
    <w:lsdException w:name="Light Shading Accent 4" w:uiPriority="60"/>
    <w:lsdException w:name="Light List Accent 4" w:uiPriority="61" w:qFormat="0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 w:qFormat="0"/>
    <w:lsdException w:name="Medium Grid 2 Accent 4" w:uiPriority="68"/>
    <w:lsdException w:name="Medium Grid 3 Accent 4" w:uiPriority="69"/>
    <w:lsdException w:name="Dark List Accent 4" w:uiPriority="70" w:qFormat="0"/>
    <w:lsdException w:name="Colorful Shading Accent 4" w:uiPriority="71" w:qFormat="0"/>
    <w:lsdException w:name="Colorful List Accent 4" w:uiPriority="72" w:qFormat="0"/>
    <w:lsdException w:name="Colorful Grid Accent 4" w:uiPriority="73" w:qFormat="0"/>
    <w:lsdException w:name="Light Shading Accent 5" w:uiPriority="60"/>
    <w:lsdException w:name="Light List Accent 5" w:uiPriority="61"/>
    <w:lsdException w:name="Light Grid Accent 5" w:uiPriority="62" w:qFormat="0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 w:qFormat="0"/>
    <w:lsdException w:name="Colorful Shading Accent 5" w:uiPriority="71" w:qFormat="0"/>
    <w:lsdException w:name="Colorful List Accent 5" w:uiPriority="72" w:qFormat="0"/>
    <w:lsdException w:name="Colorful Grid Accent 5" w:uiPriority="73" w:qFormat="0"/>
    <w:lsdException w:name="Light Shading Accent 6" w:uiPriority="60" w:qFormat="0"/>
    <w:lsdException w:name="Light List Accent 6" w:uiPriority="61" w:qFormat="0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0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 w:qFormat="0"/>
    <w:lsdException w:name="Dark List Accent 6" w:uiPriority="70" w:qFormat="0"/>
    <w:lsdException w:name="Colorful Shading Accent 6" w:uiPriority="71" w:qFormat="0"/>
    <w:lsdException w:name="Colorful List Accent 6" w:uiPriority="72" w:qFormat="0"/>
    <w:lsdException w:name="Colorful Grid Accent 6" w:uiPriority="73" w:qFormat="0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  <w:lsdException w:name="Plain Table 1" w:uiPriority="41" w:qFormat="0"/>
    <w:lsdException w:name="Plain Table 2" w:uiPriority="42" w:qFormat="0"/>
    <w:lsdException w:name="Plain Table 3" w:uiPriority="43" w:qFormat="0"/>
    <w:lsdException w:name="Plain Table 4" w:uiPriority="44" w:qFormat="0"/>
    <w:lsdException w:name="Plain Table 5" w:uiPriority="45" w:qFormat="0"/>
    <w:lsdException w:name="Grid Table Light" w:uiPriority="40" w:qFormat="0"/>
    <w:lsdException w:name="Grid Table 1 Light" w:uiPriority="46" w:qFormat="0"/>
    <w:lsdException w:name="Grid Table 2" w:uiPriority="47" w:qFormat="0"/>
    <w:lsdException w:name="Grid Table 3" w:uiPriority="48" w:qFormat="0"/>
    <w:lsdException w:name="Grid Table 4" w:uiPriority="49" w:qFormat="0"/>
    <w:lsdException w:name="Grid Table 5 Dark" w:uiPriority="50" w:qFormat="0"/>
    <w:lsdException w:name="Grid Table 6 Colorful" w:uiPriority="51" w:qFormat="0"/>
    <w:lsdException w:name="Grid Table 7 Colorful" w:uiPriority="52" w:qFormat="0"/>
    <w:lsdException w:name="Grid Table 1 Light Accent 1" w:uiPriority="46" w:qFormat="0"/>
    <w:lsdException w:name="Grid Table 2 Accent 1" w:uiPriority="47" w:qFormat="0"/>
    <w:lsdException w:name="Grid Table 3 Accent 1" w:uiPriority="48" w:qFormat="0"/>
    <w:lsdException w:name="Grid Table 4 Accent 1" w:uiPriority="49" w:qFormat="0"/>
    <w:lsdException w:name="Grid Table 5 Dark Accent 1" w:uiPriority="50" w:qFormat="0"/>
    <w:lsdException w:name="Grid Table 6 Colorful Accent 1" w:uiPriority="51" w:qFormat="0"/>
    <w:lsdException w:name="Grid Table 7 Colorful Accent 1" w:uiPriority="52" w:qFormat="0"/>
    <w:lsdException w:name="Grid Table 1 Light Accent 2" w:uiPriority="46" w:qFormat="0"/>
    <w:lsdException w:name="Grid Table 2 Accent 2" w:uiPriority="47" w:qFormat="0"/>
    <w:lsdException w:name="Grid Table 3 Accent 2" w:uiPriority="48" w:qFormat="0"/>
    <w:lsdException w:name="Grid Table 4 Accent 2" w:uiPriority="49" w:qFormat="0"/>
    <w:lsdException w:name="Grid Table 5 Dark Accent 2" w:uiPriority="50" w:qFormat="0"/>
    <w:lsdException w:name="Grid Table 6 Colorful Accent 2" w:uiPriority="51" w:qFormat="0"/>
    <w:lsdException w:name="Grid Table 7 Colorful Accent 2" w:uiPriority="52" w:qFormat="0"/>
    <w:lsdException w:name="Grid Table 1 Light Accent 3" w:uiPriority="46" w:qFormat="0"/>
    <w:lsdException w:name="Grid Table 2 Accent 3" w:uiPriority="47" w:qFormat="0"/>
    <w:lsdException w:name="Grid Table 3 Accent 3" w:uiPriority="48" w:qFormat="0"/>
    <w:lsdException w:name="Grid Table 4 Accent 3" w:uiPriority="49" w:qFormat="0"/>
    <w:lsdException w:name="Grid Table 5 Dark Accent 3" w:uiPriority="50" w:qFormat="0"/>
    <w:lsdException w:name="Grid Table 6 Colorful Accent 3" w:uiPriority="51" w:qFormat="0"/>
    <w:lsdException w:name="Grid Table 7 Colorful Accent 3" w:uiPriority="52" w:qFormat="0"/>
    <w:lsdException w:name="Grid Table 1 Light Accent 4" w:uiPriority="46" w:qFormat="0"/>
    <w:lsdException w:name="Grid Table 2 Accent 4" w:uiPriority="47" w:qFormat="0"/>
    <w:lsdException w:name="Grid Table 3 Accent 4" w:uiPriority="48" w:qFormat="0"/>
    <w:lsdException w:name="Grid Table 4 Accent 4" w:uiPriority="49" w:qFormat="0"/>
    <w:lsdException w:name="Grid Table 5 Dark Accent 4" w:uiPriority="50" w:qFormat="0"/>
    <w:lsdException w:name="Grid Table 6 Colorful Accent 4" w:uiPriority="51" w:qFormat="0"/>
    <w:lsdException w:name="Grid Table 7 Colorful Accent 4" w:uiPriority="52" w:qFormat="0"/>
    <w:lsdException w:name="Grid Table 1 Light Accent 5" w:uiPriority="46" w:qFormat="0"/>
    <w:lsdException w:name="Grid Table 2 Accent 5" w:uiPriority="47" w:qFormat="0"/>
    <w:lsdException w:name="Grid Table 3 Accent 5" w:uiPriority="48" w:qFormat="0"/>
    <w:lsdException w:name="Grid Table 4 Accent 5" w:uiPriority="49" w:qFormat="0"/>
    <w:lsdException w:name="Grid Table 5 Dark Accent 5" w:uiPriority="50" w:qFormat="0"/>
    <w:lsdException w:name="Grid Table 6 Colorful Accent 5" w:uiPriority="51" w:qFormat="0"/>
    <w:lsdException w:name="Grid Table 7 Colorful Accent 5" w:uiPriority="52" w:qFormat="0"/>
    <w:lsdException w:name="Grid Table 1 Light Accent 6" w:uiPriority="46" w:qFormat="0"/>
    <w:lsdException w:name="Grid Table 2 Accent 6" w:uiPriority="47" w:qFormat="0"/>
    <w:lsdException w:name="Grid Table 3 Accent 6" w:uiPriority="48" w:qFormat="0"/>
    <w:lsdException w:name="Grid Table 4 Accent 6" w:uiPriority="49" w:qFormat="0"/>
    <w:lsdException w:name="Grid Table 5 Dark Accent 6" w:uiPriority="50" w:qFormat="0"/>
    <w:lsdException w:name="Grid Table 6 Colorful Accent 6" w:uiPriority="51" w:qFormat="0"/>
    <w:lsdException w:name="Grid Table 7 Colorful Accent 6" w:uiPriority="52" w:qFormat="0"/>
    <w:lsdException w:name="List Table 1 Light" w:uiPriority="46" w:qFormat="0"/>
    <w:lsdException w:name="List Table 2" w:uiPriority="47" w:qFormat="0"/>
    <w:lsdException w:name="List Table 3" w:uiPriority="48" w:qFormat="0"/>
    <w:lsdException w:name="List Table 4" w:uiPriority="49" w:qFormat="0"/>
    <w:lsdException w:name="List Table 5 Dark" w:uiPriority="50" w:qFormat="0"/>
    <w:lsdException w:name="List Table 6 Colorful" w:uiPriority="51" w:qFormat="0"/>
    <w:lsdException w:name="List Table 7 Colorful" w:uiPriority="52" w:qFormat="0"/>
    <w:lsdException w:name="List Table 1 Light Accent 1" w:uiPriority="46" w:qFormat="0"/>
    <w:lsdException w:name="List Table 2 Accent 1" w:uiPriority="47" w:qFormat="0"/>
    <w:lsdException w:name="List Table 3 Accent 1" w:uiPriority="48" w:qFormat="0"/>
    <w:lsdException w:name="List Table 4 Accent 1" w:uiPriority="49" w:qFormat="0"/>
    <w:lsdException w:name="List Table 5 Dark Accent 1" w:uiPriority="50" w:qFormat="0"/>
    <w:lsdException w:name="List Table 6 Colorful Accent 1" w:uiPriority="51" w:qFormat="0"/>
    <w:lsdException w:name="List Table 7 Colorful Accent 1" w:uiPriority="52" w:qFormat="0"/>
    <w:lsdException w:name="List Table 1 Light Accent 2" w:uiPriority="46" w:qFormat="0"/>
    <w:lsdException w:name="List Table 2 Accent 2" w:uiPriority="47" w:qFormat="0"/>
    <w:lsdException w:name="List Table 3 Accent 2" w:uiPriority="48" w:qFormat="0"/>
    <w:lsdException w:name="List Table 4 Accent 2" w:uiPriority="49" w:qFormat="0"/>
    <w:lsdException w:name="List Table 5 Dark Accent 2" w:uiPriority="50" w:qFormat="0"/>
    <w:lsdException w:name="List Table 6 Colorful Accent 2" w:uiPriority="51" w:qFormat="0"/>
    <w:lsdException w:name="List Table 7 Colorful Accent 2" w:uiPriority="52" w:qFormat="0"/>
    <w:lsdException w:name="List Table 1 Light Accent 3" w:uiPriority="46" w:qFormat="0"/>
    <w:lsdException w:name="List Table 2 Accent 3" w:uiPriority="47" w:qFormat="0"/>
    <w:lsdException w:name="List Table 3 Accent 3" w:uiPriority="48" w:qFormat="0"/>
    <w:lsdException w:name="List Table 4 Accent 3" w:uiPriority="49" w:qFormat="0"/>
    <w:lsdException w:name="List Table 5 Dark Accent 3" w:uiPriority="50" w:qFormat="0"/>
    <w:lsdException w:name="List Table 6 Colorful Accent 3" w:uiPriority="51" w:qFormat="0"/>
    <w:lsdException w:name="List Table 7 Colorful Accent 3" w:uiPriority="52" w:qFormat="0"/>
    <w:lsdException w:name="List Table 1 Light Accent 4" w:uiPriority="46" w:qFormat="0"/>
    <w:lsdException w:name="List Table 2 Accent 4" w:uiPriority="47" w:qFormat="0"/>
    <w:lsdException w:name="List Table 3 Accent 4" w:uiPriority="48" w:qFormat="0"/>
    <w:lsdException w:name="List Table 4 Accent 4" w:uiPriority="49" w:qFormat="0"/>
    <w:lsdException w:name="List Table 5 Dark Accent 4" w:uiPriority="50" w:qFormat="0"/>
    <w:lsdException w:name="List Table 6 Colorful Accent 4" w:uiPriority="51" w:qFormat="0"/>
    <w:lsdException w:name="List Table 7 Colorful Accent 4" w:uiPriority="52" w:qFormat="0"/>
    <w:lsdException w:name="List Table 1 Light Accent 5" w:uiPriority="46" w:qFormat="0"/>
    <w:lsdException w:name="List Table 2 Accent 5" w:uiPriority="47" w:qFormat="0"/>
    <w:lsdException w:name="List Table 3 Accent 5" w:uiPriority="48" w:qFormat="0"/>
    <w:lsdException w:name="List Table 4 Accent 5" w:uiPriority="49" w:qFormat="0"/>
    <w:lsdException w:name="List Table 5 Dark Accent 5" w:uiPriority="50" w:qFormat="0"/>
    <w:lsdException w:name="List Table 6 Colorful Accent 5" w:uiPriority="51" w:qFormat="0"/>
    <w:lsdException w:name="List Table 7 Colorful Accent 5" w:uiPriority="52" w:qFormat="0"/>
    <w:lsdException w:name="List Table 1 Light Accent 6" w:uiPriority="46" w:qFormat="0"/>
    <w:lsdException w:name="List Table 2 Accent 6" w:uiPriority="47" w:qFormat="0"/>
    <w:lsdException w:name="List Table 3 Accent 6" w:uiPriority="48" w:qFormat="0"/>
    <w:lsdException w:name="List Table 4 Accent 6" w:uiPriority="49" w:qFormat="0"/>
    <w:lsdException w:name="List Table 5 Dark Accent 6" w:uiPriority="50" w:qFormat="0"/>
    <w:lsdException w:name="List Table 6 Colorful Accent 6" w:uiPriority="51" w:qFormat="0"/>
    <w:lsdException w:name="List Table 7 Colorful Accent 6" w:uiPriority="52" w:qFormat="0"/>
    <w:lsdException w:name="Mention" w:semiHidden="1" w:uiPriority="99" w:unhideWhenUsed="1" w:qFormat="0"/>
    <w:lsdException w:name="Smart Hyperlink" w:semiHidden="1" w:uiPriority="99" w:unhideWhenUsed="1" w:qFormat="0"/>
    <w:lsdException w:name="Hashtag" w:semiHidden="1" w:uiPriority="99" w:unhideWhenUsed="1" w:qFormat="0"/>
    <w:lsdException w:name="Unresolved Mention" w:semiHidden="1" w:uiPriority="99" w:unhideWhenUsed="1" w:qFormat="0"/>
    <w:lsdException w:name="Smart Link" w:semiHidden="1" w:uiPriority="99" w:unhideWhenUsed="1" w:qFormat="0"/>
  </w:latentStyles>
  <w:style w:type="paragraph" w:default="1" w:styleId="Normalny">
    <w:name w:val="Normal"/>
    <w:uiPriority w:val="6"/>
    <w:qFormat/>
    <w:pPr>
      <w:widowControl w:val="0"/>
      <w:suppressAutoHyphens/>
    </w:pPr>
    <w:rPr>
      <w:rFonts w:ascii="Times New Roman" w:eastAsia="Lucida Sans Unicode" w:hAnsi="Times New Roman" w:cs="Tahoma"/>
      <w:sz w:val="24"/>
    </w:rPr>
  </w:style>
  <w:style w:type="paragraph" w:styleId="Nagwek1">
    <w:name w:val="heading 1"/>
    <w:basedOn w:val="Normalny"/>
    <w:next w:val="Normalny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Nagwek2">
    <w:name w:val="heading 2"/>
    <w:basedOn w:val="Normalny"/>
    <w:next w:val="Normalny"/>
    <w:semiHidden/>
    <w:unhideWhenUsed/>
    <w:qFormat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Nagwek3">
    <w:name w:val="heading 3"/>
    <w:basedOn w:val="Normalny"/>
    <w:next w:val="Normalny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Nagwek4">
    <w:name w:val="heading 4"/>
    <w:basedOn w:val="Normalny"/>
    <w:next w:val="Normalny"/>
    <w:semiHidden/>
    <w:unhideWhenUsed/>
    <w:qFormat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semiHidden/>
    <w:unhideWhenUsed/>
    <w:qFormat/>
    <w:pPr>
      <w:keepNext/>
      <w:keepLines/>
      <w:spacing w:before="240" w:after="64" w:line="320" w:lineRule="auto"/>
      <w:outlineLvl w:val="5"/>
    </w:pPr>
    <w:rPr>
      <w:b/>
      <w:bCs/>
      <w:szCs w:val="24"/>
    </w:rPr>
  </w:style>
  <w:style w:type="paragraph" w:styleId="Nagwek7">
    <w:name w:val="heading 7"/>
    <w:basedOn w:val="Normalny"/>
    <w:next w:val="Normalny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Cs w:val="24"/>
    </w:rPr>
  </w:style>
  <w:style w:type="paragraph" w:styleId="Nagwek8">
    <w:name w:val="heading 8"/>
    <w:basedOn w:val="Normalny"/>
    <w:next w:val="Normalny"/>
    <w:semiHidden/>
    <w:unhideWhenUsed/>
    <w:qFormat/>
    <w:pPr>
      <w:keepNext/>
      <w:keepLines/>
      <w:spacing w:before="240" w:after="64" w:line="320" w:lineRule="auto"/>
      <w:outlineLvl w:val="7"/>
    </w:pPr>
    <w:rPr>
      <w:szCs w:val="24"/>
    </w:rPr>
  </w:style>
  <w:style w:type="paragraph" w:styleId="Nagwek9">
    <w:name w:val="heading 9"/>
    <w:basedOn w:val="Normalny"/>
    <w:next w:val="Normalny"/>
    <w:semiHidden/>
    <w:unhideWhenUsed/>
    <w:qFormat/>
    <w:pPr>
      <w:keepNext/>
      <w:keepLines/>
      <w:spacing w:before="240" w:after="64" w:line="320" w:lineRule="auto"/>
      <w:outlineLvl w:val="8"/>
    </w:pPr>
    <w:rPr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qFormat/>
    <w:rPr>
      <w:sz w:val="16"/>
      <w:szCs w:val="16"/>
    </w:rPr>
  </w:style>
  <w:style w:type="paragraph" w:styleId="Tekstblokowy">
    <w:name w:val="Block Text"/>
    <w:basedOn w:val="Normalny"/>
    <w:qFormat/>
    <w:pPr>
      <w:spacing w:after="120"/>
      <w:ind w:leftChars="700" w:left="1440" w:rightChars="700" w:right="1440"/>
    </w:pPr>
  </w:style>
  <w:style w:type="paragraph" w:styleId="Tekstpodstawowy">
    <w:name w:val="Body Text"/>
    <w:basedOn w:val="Normalny"/>
    <w:qFormat/>
    <w:pPr>
      <w:spacing w:after="120"/>
    </w:pPr>
  </w:style>
  <w:style w:type="paragraph" w:styleId="Tekstpodstawowy2">
    <w:name w:val="Body Text 2"/>
    <w:basedOn w:val="Normalny"/>
    <w:qFormat/>
    <w:pPr>
      <w:spacing w:after="120" w:line="480" w:lineRule="auto"/>
    </w:pPr>
  </w:style>
  <w:style w:type="paragraph" w:styleId="Tekstpodstawowy3">
    <w:name w:val="Body Text 3"/>
    <w:basedOn w:val="Normalny"/>
    <w:qFormat/>
    <w:pPr>
      <w:spacing w:after="120"/>
    </w:pPr>
    <w:rPr>
      <w:sz w:val="16"/>
      <w:szCs w:val="16"/>
    </w:rPr>
  </w:style>
  <w:style w:type="paragraph" w:styleId="Tekstpodstawowyzwciciem">
    <w:name w:val="Body Text First Indent"/>
    <w:basedOn w:val="Tekstpodstawowy"/>
    <w:qFormat/>
    <w:pPr>
      <w:ind w:firstLineChars="100" w:firstLine="420"/>
    </w:pPr>
  </w:style>
  <w:style w:type="paragraph" w:styleId="Tekstpodstawowywcity">
    <w:name w:val="Body Text Indent"/>
    <w:basedOn w:val="Normalny"/>
    <w:pPr>
      <w:spacing w:after="120"/>
      <w:ind w:leftChars="200" w:left="420"/>
    </w:pPr>
  </w:style>
  <w:style w:type="paragraph" w:styleId="Tekstpodstawowyzwciciem2">
    <w:name w:val="Body Text First Indent 2"/>
    <w:basedOn w:val="Tekstpodstawowywcity"/>
    <w:qFormat/>
    <w:pPr>
      <w:ind w:firstLineChars="200" w:firstLine="420"/>
    </w:pPr>
  </w:style>
  <w:style w:type="paragraph" w:styleId="Tekstpodstawowywcity2">
    <w:name w:val="Body Text Indent 2"/>
    <w:basedOn w:val="Normalny"/>
    <w:qFormat/>
    <w:pPr>
      <w:spacing w:after="120" w:line="480" w:lineRule="auto"/>
      <w:ind w:leftChars="200" w:left="420"/>
    </w:pPr>
  </w:style>
  <w:style w:type="paragraph" w:styleId="Tekstpodstawowywcity3">
    <w:name w:val="Body Text Indent 3"/>
    <w:basedOn w:val="Normalny"/>
    <w:qFormat/>
    <w:pPr>
      <w:spacing w:after="120"/>
      <w:ind w:leftChars="200" w:left="420"/>
    </w:pPr>
    <w:rPr>
      <w:sz w:val="16"/>
      <w:szCs w:val="16"/>
    </w:rPr>
  </w:style>
  <w:style w:type="paragraph" w:styleId="Legenda">
    <w:name w:val="caption"/>
    <w:basedOn w:val="Normalny"/>
    <w:next w:val="Normalny"/>
    <w:semiHidden/>
    <w:unhideWhenUsed/>
    <w:qFormat/>
    <w:rPr>
      <w:rFonts w:ascii="Arial" w:eastAsia="SimHei" w:hAnsi="Arial" w:cs="Arial"/>
      <w:sz w:val="20"/>
    </w:rPr>
  </w:style>
  <w:style w:type="paragraph" w:styleId="Zwrotpoegnalny">
    <w:name w:val="Closing"/>
    <w:basedOn w:val="Normalny"/>
    <w:qFormat/>
    <w:pPr>
      <w:ind w:leftChars="2100" w:left="100"/>
    </w:pPr>
  </w:style>
  <w:style w:type="character" w:styleId="Odwoaniedokomentarza">
    <w:name w:val="annotation reference"/>
    <w:basedOn w:val="Domylnaczcionkaakapitu"/>
    <w:qFormat/>
    <w:rPr>
      <w:sz w:val="21"/>
      <w:szCs w:val="21"/>
    </w:rPr>
  </w:style>
  <w:style w:type="paragraph" w:styleId="Tekstkomentarza">
    <w:name w:val="annotation text"/>
    <w:basedOn w:val="Normalny"/>
    <w:qFormat/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styleId="Data">
    <w:name w:val="Date"/>
    <w:basedOn w:val="Normalny"/>
    <w:next w:val="Normalny"/>
    <w:qFormat/>
    <w:pPr>
      <w:ind w:leftChars="2500" w:left="100"/>
    </w:pPr>
  </w:style>
  <w:style w:type="paragraph" w:styleId="Mapadokumentu">
    <w:name w:val="Document Map"/>
    <w:basedOn w:val="Normalny"/>
    <w:qFormat/>
    <w:pPr>
      <w:shd w:val="clear" w:color="auto" w:fill="000080"/>
    </w:pPr>
  </w:style>
  <w:style w:type="paragraph" w:styleId="Podpise-mail">
    <w:name w:val="E-mail Signature"/>
    <w:basedOn w:val="Normalny"/>
    <w:qFormat/>
  </w:style>
  <w:style w:type="character" w:styleId="Uwydatnienie">
    <w:name w:val="Emphasis"/>
    <w:basedOn w:val="Domylnaczcionkaakapitu"/>
    <w:qFormat/>
    <w:rPr>
      <w:i/>
      <w:iCs/>
    </w:rPr>
  </w:style>
  <w:style w:type="character" w:styleId="Odwoanieprzypisukocowego">
    <w:name w:val="endnote reference"/>
    <w:basedOn w:val="Domylnaczcionkaakapitu"/>
    <w:qFormat/>
    <w:rPr>
      <w:vertAlign w:val="superscript"/>
    </w:rPr>
  </w:style>
  <w:style w:type="paragraph" w:styleId="Tekstprzypisukocowego">
    <w:name w:val="endnote text"/>
    <w:basedOn w:val="Normalny"/>
    <w:qFormat/>
    <w:pPr>
      <w:snapToGrid w:val="0"/>
    </w:pPr>
  </w:style>
  <w:style w:type="paragraph" w:styleId="Adresnakopercie">
    <w:name w:val="envelope address"/>
    <w:basedOn w:val="Normalny"/>
    <w:qFormat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Cs w:val="24"/>
    </w:rPr>
  </w:style>
  <w:style w:type="paragraph" w:styleId="Adreszwrotnynakopercie">
    <w:name w:val="envelope return"/>
    <w:basedOn w:val="Normalny"/>
    <w:qFormat/>
    <w:pPr>
      <w:snapToGrid w:val="0"/>
    </w:pPr>
    <w:rPr>
      <w:rFonts w:ascii="Arial" w:hAnsi="Arial" w:cs="Arial"/>
    </w:rPr>
  </w:style>
  <w:style w:type="character" w:styleId="UyteHipercze">
    <w:name w:val="FollowedHyperlink"/>
    <w:basedOn w:val="Domylnaczcionkaakapitu"/>
    <w:qFormat/>
    <w:rPr>
      <w:color w:val="800080"/>
      <w:u w:val="single"/>
    </w:rPr>
  </w:style>
  <w:style w:type="paragraph" w:styleId="Stopka">
    <w:name w:val="footer"/>
    <w:basedOn w:val="Normalny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Odwoanieprzypisudolnego">
    <w:name w:val="footnote reference"/>
    <w:basedOn w:val="Domylnaczcionkaakapitu"/>
    <w:qFormat/>
    <w:rPr>
      <w:vertAlign w:val="superscript"/>
    </w:rPr>
  </w:style>
  <w:style w:type="paragraph" w:styleId="Tekstprzypisudolnego">
    <w:name w:val="footnote text"/>
    <w:basedOn w:val="Normalny"/>
    <w:qFormat/>
    <w:pPr>
      <w:snapToGrid w:val="0"/>
    </w:pPr>
    <w:rPr>
      <w:sz w:val="18"/>
      <w:szCs w:val="18"/>
    </w:rPr>
  </w:style>
  <w:style w:type="paragraph" w:styleId="Nagwek">
    <w:name w:val="header"/>
    <w:basedOn w:val="Normalny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HTML-akronim">
    <w:name w:val="HTML Acronym"/>
    <w:basedOn w:val="Domylnaczcionkaakapitu"/>
    <w:qFormat/>
  </w:style>
  <w:style w:type="paragraph" w:styleId="HTML-adres">
    <w:name w:val="HTML Address"/>
    <w:basedOn w:val="Normalny"/>
    <w:qFormat/>
    <w:rPr>
      <w:i/>
      <w:iCs/>
    </w:rPr>
  </w:style>
  <w:style w:type="character" w:styleId="HTML-cytat">
    <w:name w:val="HTML Cite"/>
    <w:basedOn w:val="Domylnaczcionkaakapitu"/>
    <w:qFormat/>
    <w:rPr>
      <w:i/>
      <w:iCs/>
    </w:rPr>
  </w:style>
  <w:style w:type="character" w:styleId="HTML-kod">
    <w:name w:val="HTML Code"/>
    <w:basedOn w:val="Domylnaczcionkaakapitu"/>
    <w:qFormat/>
    <w:rPr>
      <w:rFonts w:ascii="Courier New" w:hAnsi="Courier New" w:cs="Courier New"/>
      <w:sz w:val="20"/>
      <w:szCs w:val="20"/>
    </w:rPr>
  </w:style>
  <w:style w:type="character" w:styleId="HTML-definicja">
    <w:name w:val="HTML Definition"/>
    <w:basedOn w:val="Domylnaczcionkaakapitu"/>
    <w:qFormat/>
    <w:rPr>
      <w:i/>
      <w:iCs/>
    </w:rPr>
  </w:style>
  <w:style w:type="character" w:styleId="HTML-klawiatura">
    <w:name w:val="HTML Keyboard"/>
    <w:basedOn w:val="Domylnaczcionkaakapitu"/>
    <w:qFormat/>
    <w:rPr>
      <w:rFonts w:ascii="Courier New" w:hAnsi="Courier New" w:cs="Courier New"/>
      <w:sz w:val="20"/>
      <w:szCs w:val="20"/>
    </w:rPr>
  </w:style>
  <w:style w:type="paragraph" w:styleId="HTML-wstpniesformatowany">
    <w:name w:val="HTML Preformatted"/>
    <w:basedOn w:val="Normalny"/>
    <w:qFormat/>
    <w:rPr>
      <w:rFonts w:ascii="Courier New" w:hAnsi="Courier New" w:cs="Courier New"/>
      <w:sz w:val="20"/>
    </w:rPr>
  </w:style>
  <w:style w:type="character" w:styleId="HTML-przykad">
    <w:name w:val="HTML Sample"/>
    <w:basedOn w:val="Domylnaczcionkaakapitu"/>
    <w:qFormat/>
    <w:rPr>
      <w:rFonts w:ascii="Courier New" w:hAnsi="Courier New" w:cs="Courier New"/>
    </w:rPr>
  </w:style>
  <w:style w:type="character" w:styleId="HTML-staaszeroko">
    <w:name w:val="HTML Typewriter"/>
    <w:basedOn w:val="Domylnaczcionkaakapitu"/>
    <w:qFormat/>
    <w:rPr>
      <w:rFonts w:ascii="Courier New" w:hAnsi="Courier New" w:cs="Courier New"/>
      <w:sz w:val="20"/>
      <w:szCs w:val="20"/>
    </w:rPr>
  </w:style>
  <w:style w:type="character" w:styleId="HTML-zmienna">
    <w:name w:val="HTML Variable"/>
    <w:basedOn w:val="Domylnaczcionkaakapitu"/>
    <w:qFormat/>
    <w:rPr>
      <w:i/>
      <w:iCs/>
    </w:rPr>
  </w:style>
  <w:style w:type="character" w:styleId="Hipercze">
    <w:name w:val="Hyperlink"/>
    <w:basedOn w:val="Domylnaczcionkaakapitu"/>
    <w:qFormat/>
    <w:rPr>
      <w:color w:val="0000FF"/>
      <w:u w:val="single"/>
    </w:rPr>
  </w:style>
  <w:style w:type="paragraph" w:styleId="Indeks1">
    <w:name w:val="index 1"/>
    <w:basedOn w:val="Normalny"/>
    <w:next w:val="Normalny"/>
    <w:qFormat/>
  </w:style>
  <w:style w:type="paragraph" w:styleId="Indeks2">
    <w:name w:val="index 2"/>
    <w:basedOn w:val="Normalny"/>
    <w:next w:val="Normalny"/>
    <w:qFormat/>
    <w:pPr>
      <w:ind w:leftChars="200" w:left="200"/>
    </w:pPr>
  </w:style>
  <w:style w:type="paragraph" w:styleId="Indeks3">
    <w:name w:val="index 3"/>
    <w:basedOn w:val="Normalny"/>
    <w:next w:val="Normalny"/>
    <w:qFormat/>
    <w:pPr>
      <w:ind w:leftChars="400" w:left="400"/>
    </w:pPr>
  </w:style>
  <w:style w:type="paragraph" w:styleId="Indeks4">
    <w:name w:val="index 4"/>
    <w:basedOn w:val="Normalny"/>
    <w:next w:val="Normalny"/>
    <w:qFormat/>
    <w:pPr>
      <w:ind w:leftChars="600" w:left="600"/>
    </w:pPr>
  </w:style>
  <w:style w:type="paragraph" w:styleId="Indeks5">
    <w:name w:val="index 5"/>
    <w:basedOn w:val="Normalny"/>
    <w:next w:val="Normalny"/>
    <w:qFormat/>
    <w:pPr>
      <w:ind w:leftChars="800" w:left="800"/>
    </w:pPr>
  </w:style>
  <w:style w:type="paragraph" w:styleId="Indeks6">
    <w:name w:val="index 6"/>
    <w:basedOn w:val="Normalny"/>
    <w:next w:val="Normalny"/>
    <w:qFormat/>
    <w:pPr>
      <w:ind w:leftChars="1000" w:left="1000"/>
    </w:pPr>
  </w:style>
  <w:style w:type="paragraph" w:styleId="Indeks7">
    <w:name w:val="index 7"/>
    <w:basedOn w:val="Normalny"/>
    <w:next w:val="Normalny"/>
    <w:qFormat/>
    <w:pPr>
      <w:ind w:leftChars="1200" w:left="1200"/>
    </w:pPr>
  </w:style>
  <w:style w:type="paragraph" w:styleId="Indeks8">
    <w:name w:val="index 8"/>
    <w:basedOn w:val="Normalny"/>
    <w:next w:val="Normalny"/>
    <w:qFormat/>
    <w:pPr>
      <w:ind w:leftChars="1400" w:left="1400"/>
    </w:pPr>
  </w:style>
  <w:style w:type="paragraph" w:styleId="Indeks9">
    <w:name w:val="index 9"/>
    <w:basedOn w:val="Normalny"/>
    <w:next w:val="Normalny"/>
    <w:qFormat/>
    <w:pPr>
      <w:ind w:leftChars="1600" w:left="1600"/>
    </w:pPr>
  </w:style>
  <w:style w:type="paragraph" w:styleId="Nagwekindeksu">
    <w:name w:val="index heading"/>
    <w:basedOn w:val="Normalny"/>
    <w:next w:val="Indeks1"/>
    <w:rPr>
      <w:rFonts w:ascii="Arial" w:hAnsi="Arial" w:cs="Arial"/>
      <w:b/>
      <w:bCs/>
    </w:rPr>
  </w:style>
  <w:style w:type="character" w:styleId="Numerwiersza">
    <w:name w:val="line number"/>
    <w:basedOn w:val="Domylnaczcionkaakapitu"/>
    <w:qFormat/>
  </w:style>
  <w:style w:type="paragraph" w:styleId="Lista">
    <w:name w:val="List"/>
    <w:basedOn w:val="Normalny"/>
    <w:qFormat/>
    <w:pPr>
      <w:ind w:left="200" w:hangingChars="200" w:hanging="200"/>
    </w:pPr>
  </w:style>
  <w:style w:type="paragraph" w:styleId="Lista2">
    <w:name w:val="List 2"/>
    <w:basedOn w:val="Normalny"/>
    <w:qFormat/>
    <w:pPr>
      <w:ind w:leftChars="200" w:left="100" w:hangingChars="200" w:hanging="200"/>
    </w:pPr>
  </w:style>
  <w:style w:type="paragraph" w:styleId="Lista3">
    <w:name w:val="List 3"/>
    <w:basedOn w:val="Normalny"/>
    <w:qFormat/>
    <w:pPr>
      <w:ind w:leftChars="400" w:left="100" w:hangingChars="200" w:hanging="200"/>
    </w:pPr>
  </w:style>
  <w:style w:type="paragraph" w:styleId="Lista4">
    <w:name w:val="List 4"/>
    <w:basedOn w:val="Normalny"/>
    <w:qFormat/>
    <w:pPr>
      <w:ind w:leftChars="600" w:left="100" w:hangingChars="200" w:hanging="200"/>
    </w:pPr>
  </w:style>
  <w:style w:type="paragraph" w:styleId="Lista5">
    <w:name w:val="List 5"/>
    <w:basedOn w:val="Normalny"/>
    <w:qFormat/>
    <w:pPr>
      <w:ind w:leftChars="800" w:left="100" w:hangingChars="200" w:hanging="200"/>
    </w:pPr>
  </w:style>
  <w:style w:type="paragraph" w:styleId="Listapunktowana">
    <w:name w:val="List Bullet"/>
    <w:basedOn w:val="Normalny"/>
    <w:qFormat/>
    <w:pPr>
      <w:numPr>
        <w:numId w:val="1"/>
      </w:numPr>
    </w:pPr>
  </w:style>
  <w:style w:type="paragraph" w:styleId="Listapunktowana2">
    <w:name w:val="List Bullet 2"/>
    <w:basedOn w:val="Normalny"/>
    <w:qFormat/>
    <w:pPr>
      <w:numPr>
        <w:numId w:val="2"/>
      </w:numPr>
    </w:pPr>
  </w:style>
  <w:style w:type="paragraph" w:styleId="Listapunktowana3">
    <w:name w:val="List Bullet 3"/>
    <w:basedOn w:val="Normalny"/>
    <w:qFormat/>
    <w:pPr>
      <w:numPr>
        <w:numId w:val="3"/>
      </w:numPr>
    </w:pPr>
  </w:style>
  <w:style w:type="paragraph" w:styleId="Listapunktowana4">
    <w:name w:val="List Bullet 4"/>
    <w:basedOn w:val="Normalny"/>
    <w:qFormat/>
    <w:pPr>
      <w:numPr>
        <w:numId w:val="4"/>
      </w:numPr>
    </w:pPr>
  </w:style>
  <w:style w:type="paragraph" w:styleId="Listapunktowana5">
    <w:name w:val="List Bullet 5"/>
    <w:basedOn w:val="Normalny"/>
    <w:qFormat/>
    <w:pPr>
      <w:numPr>
        <w:numId w:val="5"/>
      </w:numPr>
    </w:pPr>
  </w:style>
  <w:style w:type="paragraph" w:styleId="Lista-kontynuacja">
    <w:name w:val="List Continue"/>
    <w:basedOn w:val="Normalny"/>
    <w:qFormat/>
    <w:pPr>
      <w:spacing w:after="120"/>
      <w:ind w:leftChars="200" w:left="420"/>
    </w:pPr>
  </w:style>
  <w:style w:type="paragraph" w:styleId="Lista-kontynuacja2">
    <w:name w:val="List Continue 2"/>
    <w:basedOn w:val="Normalny"/>
    <w:qFormat/>
    <w:pPr>
      <w:spacing w:after="120"/>
      <w:ind w:leftChars="400" w:left="840"/>
    </w:pPr>
  </w:style>
  <w:style w:type="paragraph" w:styleId="Lista-kontynuacja3">
    <w:name w:val="List Continue 3"/>
    <w:basedOn w:val="Normalny"/>
    <w:qFormat/>
    <w:pPr>
      <w:spacing w:after="120"/>
      <w:ind w:leftChars="600" w:left="1260"/>
    </w:pPr>
  </w:style>
  <w:style w:type="paragraph" w:styleId="Lista-kontynuacja4">
    <w:name w:val="List Continue 4"/>
    <w:basedOn w:val="Normalny"/>
    <w:qFormat/>
    <w:pPr>
      <w:spacing w:after="120"/>
      <w:ind w:leftChars="800" w:left="1680"/>
    </w:pPr>
  </w:style>
  <w:style w:type="paragraph" w:styleId="Lista-kontynuacja5">
    <w:name w:val="List Continue 5"/>
    <w:basedOn w:val="Normalny"/>
    <w:qFormat/>
    <w:pPr>
      <w:spacing w:after="120"/>
      <w:ind w:leftChars="1000" w:left="2100"/>
    </w:pPr>
  </w:style>
  <w:style w:type="paragraph" w:styleId="Listanumerowana">
    <w:name w:val="List Number"/>
    <w:basedOn w:val="Normalny"/>
    <w:qFormat/>
    <w:pPr>
      <w:numPr>
        <w:numId w:val="6"/>
      </w:numPr>
    </w:pPr>
  </w:style>
  <w:style w:type="paragraph" w:styleId="Listanumerowana2">
    <w:name w:val="List Number 2"/>
    <w:basedOn w:val="Normalny"/>
    <w:qFormat/>
    <w:pPr>
      <w:numPr>
        <w:numId w:val="7"/>
      </w:numPr>
    </w:pPr>
  </w:style>
  <w:style w:type="paragraph" w:styleId="Listanumerowana3">
    <w:name w:val="List Number 3"/>
    <w:basedOn w:val="Normalny"/>
    <w:qFormat/>
    <w:pPr>
      <w:numPr>
        <w:numId w:val="8"/>
      </w:numPr>
    </w:pPr>
  </w:style>
  <w:style w:type="paragraph" w:styleId="Listanumerowana4">
    <w:name w:val="List Number 4"/>
    <w:basedOn w:val="Normalny"/>
    <w:qFormat/>
    <w:pPr>
      <w:numPr>
        <w:numId w:val="9"/>
      </w:numPr>
    </w:pPr>
  </w:style>
  <w:style w:type="paragraph" w:styleId="Listanumerowana5">
    <w:name w:val="List Number 5"/>
    <w:basedOn w:val="Normalny"/>
    <w:qFormat/>
    <w:pPr>
      <w:numPr>
        <w:numId w:val="10"/>
      </w:numPr>
    </w:pPr>
  </w:style>
  <w:style w:type="paragraph" w:styleId="Tekstmakra">
    <w:name w:val="macro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kern w:val="2"/>
      <w:sz w:val="24"/>
      <w:szCs w:val="24"/>
      <w:lang w:val="en-US" w:eastAsia="zh-CN"/>
    </w:rPr>
  </w:style>
  <w:style w:type="paragraph" w:styleId="Nagwekwiadomoci">
    <w:name w:val="Message Header"/>
    <w:basedOn w:val="Normalny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Cs w:val="24"/>
    </w:rPr>
  </w:style>
  <w:style w:type="paragraph" w:styleId="NormalnyWeb">
    <w:name w:val="Normal (Web)"/>
    <w:basedOn w:val="Normalny"/>
    <w:rPr>
      <w:szCs w:val="24"/>
    </w:rPr>
  </w:style>
  <w:style w:type="paragraph" w:styleId="Wcicienormalne">
    <w:name w:val="Normal Indent"/>
    <w:basedOn w:val="Normalny"/>
    <w:qFormat/>
    <w:pPr>
      <w:ind w:firstLineChars="200" w:firstLine="420"/>
    </w:pPr>
  </w:style>
  <w:style w:type="paragraph" w:styleId="Nagweknotatki">
    <w:name w:val="Note Heading"/>
    <w:basedOn w:val="Normalny"/>
    <w:next w:val="Normalny"/>
    <w:qFormat/>
    <w:pPr>
      <w:jc w:val="center"/>
    </w:pPr>
  </w:style>
  <w:style w:type="character" w:styleId="Numerstrony">
    <w:name w:val="page number"/>
    <w:basedOn w:val="Domylnaczcionkaakapitu"/>
    <w:qFormat/>
  </w:style>
  <w:style w:type="paragraph" w:styleId="Zwykytekst">
    <w:name w:val="Plain Text"/>
    <w:basedOn w:val="Normalny"/>
    <w:qFormat/>
    <w:rPr>
      <w:rFonts w:ascii="SimSun" w:hAnsi="Courier New" w:cs="Courier New"/>
      <w:szCs w:val="21"/>
    </w:rPr>
  </w:style>
  <w:style w:type="paragraph" w:styleId="Zwrotgrzecznociowy">
    <w:name w:val="Salutation"/>
    <w:basedOn w:val="Normalny"/>
    <w:next w:val="Normalny"/>
  </w:style>
  <w:style w:type="paragraph" w:styleId="Podpis">
    <w:name w:val="Signature"/>
    <w:basedOn w:val="Normalny"/>
    <w:qFormat/>
    <w:pPr>
      <w:ind w:leftChars="2100" w:left="100"/>
    </w:pPr>
  </w:style>
  <w:style w:type="character" w:styleId="Pogrubienie">
    <w:name w:val="Strong"/>
    <w:basedOn w:val="Domylnaczcionkaakapitu"/>
    <w:qFormat/>
    <w:rPr>
      <w:b/>
      <w:bCs/>
    </w:rPr>
  </w:style>
  <w:style w:type="paragraph" w:styleId="Podtytu">
    <w:name w:val="Subtitle"/>
    <w:basedOn w:val="Normalny"/>
    <w:qFormat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table" w:styleId="Tabela-Efekty3D1">
    <w:name w:val="Table 3D effects 1"/>
    <w:basedOn w:val="Standardowy"/>
    <w:qFormat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left w:val="single" w:sz="6" w:space="0" w:color="80808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bottom w:val="single" w:sz="6" w:space="0" w:color="FFFFFF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Tabela-Efekty3D2">
    <w:name w:val="Table 3D effects 2"/>
    <w:basedOn w:val="Standardowy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Efekty3D3">
    <w:name w:val="Table 3D effects 3"/>
    <w:basedOn w:val="Standardowy"/>
    <w:qFormat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lasyczny1">
    <w:name w:val="Table Classic 1"/>
    <w:basedOn w:val="Standardowy"/>
    <w:qFormat/>
    <w:pPr>
      <w:widowControl w:val="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lasyczny2">
    <w:name w:val="Table Classic 2"/>
    <w:basedOn w:val="Standardowy"/>
    <w:qFormat/>
    <w:pPr>
      <w:widowControl w:val="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ela-Klasyczny3">
    <w:name w:val="Table Classic 3"/>
    <w:basedOn w:val="Standardowy"/>
    <w:qFormat/>
    <w:pPr>
      <w:widowControl w:val="0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ela-Klasyczny4">
    <w:name w:val="Table Classic 4"/>
    <w:basedOn w:val="Standardowy"/>
    <w:pPr>
      <w:widowControl w:val="0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left w:val="single" w:sz="6" w:space="0" w:color="00000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ela-Kolorowy1">
    <w:name w:val="Table Colorful 1"/>
    <w:basedOn w:val="Standardowy"/>
    <w:qFormat/>
    <w:pPr>
      <w:widowControl w:val="0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ela-Kolorowy2">
    <w:name w:val="Table Colorful 2"/>
    <w:basedOn w:val="Standardowy"/>
    <w:qFormat/>
    <w:pPr>
      <w:widowControl w:val="0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ela-Kolorowy3">
    <w:name w:val="Table Colorful 3"/>
    <w:basedOn w:val="Standardowy"/>
    <w:qFormat/>
    <w:pPr>
      <w:widowControl w:val="0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sz="36" w:space="0" w:color="000000"/>
          <w:right w:val="single" w:sz="6" w:space="0" w:color="00000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Kolumnowy1">
    <w:name w:val="Table Columns 1"/>
    <w:basedOn w:val="Standardowy"/>
    <w:qFormat/>
    <w:pPr>
      <w:widowControl w:val="0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left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2">
    <w:name w:val="Table Columns 2"/>
    <w:basedOn w:val="Standardowy"/>
    <w:qFormat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3">
    <w:name w:val="Table Columns 3"/>
    <w:basedOn w:val="Standardowy"/>
    <w:pPr>
      <w:widowControl w:val="0"/>
      <w:jc w:val="both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4">
    <w:name w:val="Table Columns 4"/>
    <w:basedOn w:val="Standardowy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a-Kolumnowy5">
    <w:name w:val="Table Columns 5"/>
    <w:basedOn w:val="Standardowy"/>
    <w:qFormat/>
    <w:pPr>
      <w:widowControl w:val="0"/>
      <w:jc w:val="both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left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a-Wspczesny">
    <w:name w:val="Table Contemporary"/>
    <w:basedOn w:val="Standardowy"/>
    <w:pPr>
      <w:widowControl w:val="0"/>
      <w:jc w:val="both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Tabela-Elegancki">
    <w:name w:val="Table Elegant"/>
    <w:basedOn w:val="Standardowy"/>
    <w:qFormat/>
    <w:pPr>
      <w:widowControl w:val="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atka">
    <w:name w:val="Table Grid"/>
    <w:basedOn w:val="Standardowy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1">
    <w:name w:val="Table Grid 1"/>
    <w:basedOn w:val="Standardowy"/>
    <w:qFormat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2">
    <w:name w:val="Table Grid 2"/>
    <w:basedOn w:val="Standardowy"/>
    <w:qFormat/>
    <w:pPr>
      <w:widowControl w:val="0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Siatka3">
    <w:name w:val="Table Grid 3"/>
    <w:basedOn w:val="Standardowy"/>
    <w:qFormat/>
    <w:pPr>
      <w:widowControl w:val="0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4">
    <w:name w:val="Table Grid 4"/>
    <w:basedOn w:val="Standardowy"/>
    <w:qFormat/>
    <w:pPr>
      <w:widowControl w:val="0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left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atka5">
    <w:name w:val="Table Grid 5"/>
    <w:basedOn w:val="Standardowy"/>
    <w:qFormat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6">
    <w:name w:val="Table Grid 6"/>
    <w:basedOn w:val="Standardowy"/>
    <w:qFormat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7">
    <w:name w:val="Table Grid 7"/>
    <w:basedOn w:val="Standardowy"/>
    <w:qFormat/>
    <w:pPr>
      <w:widowControl w:val="0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8">
    <w:name w:val="Table Grid 8"/>
    <w:basedOn w:val="Standardowy"/>
    <w:qFormat/>
    <w:pPr>
      <w:widowControl w:val="0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Lista1">
    <w:name w:val="Table List 1"/>
    <w:basedOn w:val="Standardowy"/>
    <w:qFormat/>
    <w:pPr>
      <w:widowControl w:val="0"/>
      <w:jc w:val="both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left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2">
    <w:name w:val="Table List 2"/>
    <w:basedOn w:val="Standardowy"/>
    <w:qFormat/>
    <w:pPr>
      <w:widowControl w:val="0"/>
      <w:jc w:val="both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3">
    <w:name w:val="Table List 3"/>
    <w:basedOn w:val="Standardowy"/>
    <w:qFormat/>
    <w:pPr>
      <w:widowControl w:val="0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ela-Lista4">
    <w:name w:val="Table List 4"/>
    <w:basedOn w:val="Standardowy"/>
    <w:qFormat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left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ela-Lista5">
    <w:name w:val="Table List 5"/>
    <w:basedOn w:val="Standardowy"/>
    <w:qFormat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6">
    <w:name w:val="Table List 6"/>
    <w:basedOn w:val="Standardowy"/>
    <w:qFormat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Lista7">
    <w:name w:val="Table List 7"/>
    <w:basedOn w:val="Standardowy"/>
    <w:qFormat/>
    <w:pPr>
      <w:widowControl w:val="0"/>
      <w:jc w:val="both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left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ela-Lista8">
    <w:name w:val="Table List 8"/>
    <w:basedOn w:val="Standardowy"/>
    <w:qFormat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left w:val="single" w:sz="6" w:space="0" w:color="00000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paragraph" w:styleId="Wykazrde">
    <w:name w:val="table of authorities"/>
    <w:basedOn w:val="Normalny"/>
    <w:next w:val="Normalny"/>
    <w:pPr>
      <w:ind w:leftChars="200" w:left="420"/>
    </w:pPr>
  </w:style>
  <w:style w:type="paragraph" w:styleId="Spisilustracji">
    <w:name w:val="table of figures"/>
    <w:basedOn w:val="Normalny"/>
    <w:next w:val="Normalny"/>
    <w:qFormat/>
    <w:pPr>
      <w:ind w:leftChars="200" w:left="200" w:hangingChars="200" w:hanging="200"/>
    </w:pPr>
  </w:style>
  <w:style w:type="table" w:styleId="Tabela-Profesjonalny">
    <w:name w:val="Table Professional"/>
    <w:basedOn w:val="Standardowy"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Prosty1">
    <w:name w:val="Table Simple 1"/>
    <w:basedOn w:val="Standardowy"/>
    <w:qFormat/>
    <w:pPr>
      <w:widowControl w:val="0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left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Tabela-Prosty2">
    <w:name w:val="Table Simple 2"/>
    <w:basedOn w:val="Standardowy"/>
    <w:qFormat/>
    <w:pPr>
      <w:widowControl w:val="0"/>
      <w:jc w:val="both"/>
    </w:pPr>
    <w:tblPr/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ela-Prosty3">
    <w:name w:val="Table Simple 3"/>
    <w:basedOn w:val="Standardowy"/>
    <w:qFormat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Delikatny1">
    <w:name w:val="Table Subtle 1"/>
    <w:basedOn w:val="Standardowy"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left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Delikatny2">
    <w:name w:val="Table Subtle 2"/>
    <w:basedOn w:val="Standardowy"/>
    <w:qFormat/>
    <w:pPr>
      <w:widowControl w:val="0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Motyw">
    <w:name w:val="Table Theme"/>
    <w:basedOn w:val="Standardowy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eWeb1">
    <w:name w:val="Table Web 1"/>
    <w:basedOn w:val="Standardowy"/>
    <w:qFormat/>
    <w:pPr>
      <w:widowControl w:val="0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eWeb2">
    <w:name w:val="Table Web 2"/>
    <w:basedOn w:val="Standardowy"/>
    <w:pPr>
      <w:widowControl w:val="0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eWeb3">
    <w:name w:val="Table Web 3"/>
    <w:basedOn w:val="Standardowy"/>
    <w:qFormat/>
    <w:pPr>
      <w:widowControl w:val="0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styleId="Tytu">
    <w:name w:val="Title"/>
    <w:basedOn w:val="Normalny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Nagwekwykazurde">
    <w:name w:val="toa heading"/>
    <w:basedOn w:val="Normalny"/>
    <w:next w:val="Normalny"/>
    <w:pPr>
      <w:spacing w:before="120"/>
    </w:pPr>
    <w:rPr>
      <w:rFonts w:ascii="Arial" w:hAnsi="Arial" w:cs="Arial"/>
      <w:szCs w:val="24"/>
    </w:rPr>
  </w:style>
  <w:style w:type="paragraph" w:styleId="Spistreci1">
    <w:name w:val="toc 1"/>
    <w:basedOn w:val="Normalny"/>
    <w:next w:val="Normalny"/>
    <w:qFormat/>
  </w:style>
  <w:style w:type="paragraph" w:styleId="Spistreci2">
    <w:name w:val="toc 2"/>
    <w:basedOn w:val="Normalny"/>
    <w:next w:val="Normalny"/>
    <w:qFormat/>
    <w:pPr>
      <w:ind w:leftChars="200" w:left="420"/>
    </w:pPr>
  </w:style>
  <w:style w:type="paragraph" w:styleId="Spistreci3">
    <w:name w:val="toc 3"/>
    <w:basedOn w:val="Normalny"/>
    <w:next w:val="Normalny"/>
    <w:qFormat/>
    <w:pPr>
      <w:ind w:leftChars="400" w:left="840"/>
    </w:pPr>
  </w:style>
  <w:style w:type="paragraph" w:styleId="Spistreci4">
    <w:name w:val="toc 4"/>
    <w:basedOn w:val="Normalny"/>
    <w:next w:val="Normalny"/>
    <w:qFormat/>
    <w:pPr>
      <w:ind w:leftChars="600" w:left="1260"/>
    </w:pPr>
  </w:style>
  <w:style w:type="paragraph" w:styleId="Spistreci5">
    <w:name w:val="toc 5"/>
    <w:basedOn w:val="Normalny"/>
    <w:next w:val="Normalny"/>
    <w:pPr>
      <w:ind w:leftChars="800" w:left="1680"/>
    </w:pPr>
  </w:style>
  <w:style w:type="paragraph" w:styleId="Spistreci6">
    <w:name w:val="toc 6"/>
    <w:basedOn w:val="Normalny"/>
    <w:next w:val="Normalny"/>
    <w:qFormat/>
    <w:pPr>
      <w:ind w:leftChars="1000" w:left="2100"/>
    </w:pPr>
  </w:style>
  <w:style w:type="paragraph" w:styleId="Spistreci7">
    <w:name w:val="toc 7"/>
    <w:basedOn w:val="Normalny"/>
    <w:next w:val="Normalny"/>
    <w:pPr>
      <w:ind w:leftChars="1200" w:left="2520"/>
    </w:pPr>
  </w:style>
  <w:style w:type="paragraph" w:styleId="Spistreci8">
    <w:name w:val="toc 8"/>
    <w:basedOn w:val="Normalny"/>
    <w:next w:val="Normalny"/>
    <w:pPr>
      <w:ind w:leftChars="1400" w:left="2940"/>
    </w:pPr>
  </w:style>
  <w:style w:type="paragraph" w:styleId="Spistreci9">
    <w:name w:val="toc 9"/>
    <w:basedOn w:val="Normalny"/>
    <w:next w:val="Normalny"/>
    <w:pPr>
      <w:ind w:leftChars="1600" w:left="3360"/>
    </w:pPr>
  </w:style>
  <w:style w:type="table" w:styleId="Jasnecieniowanie">
    <w:name w:val="Light Shading"/>
    <w:basedOn w:val="Standardowy"/>
    <w:uiPriority w:val="60"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Jasnecieniowanieakcent1">
    <w:name w:val="Light Shading Accent 1"/>
    <w:basedOn w:val="Standardowy"/>
    <w:uiPriority w:val="60"/>
    <w:qFormat/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Jasnecieniowanieakcent2">
    <w:name w:val="Light Shading Accent 2"/>
    <w:basedOn w:val="Standardowy"/>
    <w:uiPriority w:val="60"/>
    <w:qFormat/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Jasnecieniowanieakcent3">
    <w:name w:val="Light Shading Accent 3"/>
    <w:basedOn w:val="Standardowy"/>
    <w:uiPriority w:val="60"/>
    <w:qFormat/>
    <w:rPr>
      <w:color w:val="76923C"/>
    </w:rPr>
    <w:tblPr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Jasnecieniowanieakcent4">
    <w:name w:val="Light Shading Accent 4"/>
    <w:basedOn w:val="Standardowy"/>
    <w:uiPriority w:val="60"/>
    <w:qFormat/>
    <w:rPr>
      <w:color w:val="5F497A"/>
    </w:rPr>
    <w:tblPr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Jasnecieniowanieakcent5">
    <w:name w:val="Light Shading Accent 5"/>
    <w:basedOn w:val="Standardowy"/>
    <w:uiPriority w:val="60"/>
    <w:qFormat/>
    <w:rPr>
      <w:color w:val="31849B"/>
    </w:rPr>
    <w:tblPr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Jasnecieniowanieakcent6">
    <w:name w:val="Light Shading Accent 6"/>
    <w:basedOn w:val="Standardowy"/>
    <w:uiPriority w:val="60"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Jasnalista">
    <w:name w:val="Light List"/>
    <w:basedOn w:val="Standardowy"/>
    <w:uiPriority w:val="61"/>
    <w:qFormat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Jasnalistaakcent1">
    <w:name w:val="Light List Accent 1"/>
    <w:basedOn w:val="Standardowy"/>
    <w:uiPriority w:val="61"/>
    <w:qFormat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Jasnalistaakcent2">
    <w:name w:val="Light List Accent 2"/>
    <w:basedOn w:val="Standardowy"/>
    <w:uiPriority w:val="61"/>
    <w:qFormat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Jasnalistaakcent3">
    <w:name w:val="Light List Accent 3"/>
    <w:basedOn w:val="Standardowy"/>
    <w:uiPriority w:val="61"/>
    <w:qFormat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Jasnalistaakcent4">
    <w:name w:val="Light List Accent 4"/>
    <w:basedOn w:val="Standardowy"/>
    <w:uiPriority w:val="61"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Jasnalistaakcent5">
    <w:name w:val="Light List Accent 5"/>
    <w:basedOn w:val="Standardowy"/>
    <w:uiPriority w:val="61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Jasnalistaakcent6">
    <w:name w:val="Light List Accent 6"/>
    <w:basedOn w:val="Standardowy"/>
    <w:uiPriority w:val="61"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000000"/>
          <w:left w:val="single" w:sz="1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</w:tcPr>
    </w:tblStylePr>
  </w:style>
  <w:style w:type="table" w:styleId="Jasnasiatkaakcent1">
    <w:name w:val="Light Grid Accent 1"/>
    <w:basedOn w:val="Standardowy"/>
    <w:uiPriority w:val="62"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4F81BD"/>
          <w:left w:val="single" w:sz="1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</w:tcPr>
    </w:tblStylePr>
  </w:style>
  <w:style w:type="table" w:styleId="Jasnasiatkaakcent2">
    <w:name w:val="Light Grid Accent 2"/>
    <w:basedOn w:val="Standardowy"/>
    <w:uiPriority w:val="62"/>
    <w:qFormat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C0504D"/>
          <w:left w:val="single" w:sz="1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</w:tcPr>
    </w:tblStylePr>
  </w:style>
  <w:style w:type="table" w:styleId="Jasnasiatkaakcent3">
    <w:name w:val="Light Grid Accent 3"/>
    <w:basedOn w:val="Standardowy"/>
    <w:uiPriority w:val="62"/>
    <w:qFormat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9BBB59"/>
          <w:left w:val="single" w:sz="1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</w:tcPr>
    </w:tblStylePr>
  </w:style>
  <w:style w:type="table" w:styleId="Jasnasiatkaakcent4">
    <w:name w:val="Light Grid Accent 4"/>
    <w:basedOn w:val="Standardowy"/>
    <w:uiPriority w:val="62"/>
    <w:qFormat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8064A2"/>
          <w:left w:val="single" w:sz="1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</w:tcPr>
    </w:tblStylePr>
  </w:style>
  <w:style w:type="table" w:styleId="Jasnasiatkaakcent5">
    <w:name w:val="Light Grid Accent 5"/>
    <w:basedOn w:val="Standardowy"/>
    <w:uiPriority w:val="62"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4BACC6"/>
          <w:left w:val="single" w:sz="1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</w:tcPr>
    </w:tblStylePr>
  </w:style>
  <w:style w:type="table" w:styleId="Jasnasiatkaakcent6">
    <w:name w:val="Light Grid Accent 6"/>
    <w:basedOn w:val="Standardowy"/>
    <w:uiPriority w:val="62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F79646"/>
          <w:left w:val="single" w:sz="1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</w:tcPr>
    </w:tblStylePr>
  </w:style>
  <w:style w:type="table" w:styleId="redniecieniowanie1">
    <w:name w:val="Medium Shading 1"/>
    <w:basedOn w:val="Standardowy"/>
    <w:uiPriority w:val="63"/>
    <w:qFormat/>
    <w:tblPr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qFormat/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qFormat/>
    <w:tblPr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qFormat/>
    <w:tblPr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qFormat/>
    <w:tblPr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qFormat/>
    <w:tblPr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lef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rednialista1akcent1">
    <w:name w:val="Medium List 1 Accent 1"/>
    <w:basedOn w:val="Standardowy"/>
    <w:uiPriority w:val="65"/>
    <w:qFormat/>
    <w:rPr>
      <w:color w:val="000000"/>
    </w:rPr>
    <w:tblPr>
      <w:tblBorders>
        <w:top w:val="single" w:sz="8" w:space="0" w:color="4F81BD"/>
        <w:bottom w:val="single" w:sz="8" w:space="0" w:color="4F81BD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lef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left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rednialista1akcent2">
    <w:name w:val="Medium List 1 Accent 2"/>
    <w:basedOn w:val="Standardowy"/>
    <w:uiPriority w:val="65"/>
    <w:qFormat/>
    <w:rPr>
      <w:color w:val="000000"/>
    </w:rPr>
    <w:tblPr>
      <w:tblBorders>
        <w:top w:val="single" w:sz="8" w:space="0" w:color="C0504D"/>
        <w:bottom w:val="single" w:sz="8" w:space="0" w:color="C0504D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lef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left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rednialista1akcent3">
    <w:name w:val="Medium List 1 Accent 3"/>
    <w:basedOn w:val="Standardowy"/>
    <w:uiPriority w:val="65"/>
    <w:qFormat/>
    <w:rPr>
      <w:color w:val="000000"/>
    </w:rPr>
    <w:tblPr>
      <w:tblBorders>
        <w:top w:val="single" w:sz="8" w:space="0" w:color="9BBB59"/>
        <w:bottom w:val="single" w:sz="8" w:space="0" w:color="9BBB59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lef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left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rednialista1akcent4">
    <w:name w:val="Medium List 1 Accent 4"/>
    <w:basedOn w:val="Standardowy"/>
    <w:uiPriority w:val="65"/>
    <w:qFormat/>
    <w:rPr>
      <w:color w:val="000000"/>
    </w:rPr>
    <w:tblPr>
      <w:tblBorders>
        <w:top w:val="single" w:sz="8" w:space="0" w:color="8064A2"/>
        <w:bottom w:val="single" w:sz="8" w:space="0" w:color="8064A2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lef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left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rednialista1akcent5">
    <w:name w:val="Medium List 1 Accent 5"/>
    <w:basedOn w:val="Standardowy"/>
    <w:uiPriority w:val="65"/>
    <w:qFormat/>
    <w:rPr>
      <w:color w:val="000000"/>
    </w:rPr>
    <w:tblPr>
      <w:tblBorders>
        <w:top w:val="single" w:sz="8" w:space="0" w:color="4BACC6"/>
        <w:bottom w:val="single" w:sz="8" w:space="0" w:color="4BACC6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lef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left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rednialista1akcent6">
    <w:name w:val="Medium List 1 Accent 6"/>
    <w:basedOn w:val="Standardowy"/>
    <w:uiPriority w:val="65"/>
    <w:rPr>
      <w:color w:val="000000"/>
    </w:rPr>
    <w:tblPr>
      <w:tblBorders>
        <w:top w:val="single" w:sz="8" w:space="0" w:color="F79646"/>
        <w:bottom w:val="single" w:sz="8" w:space="0" w:color="F79646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lef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left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rednialista2">
    <w:name w:val="Medium List 2"/>
    <w:basedOn w:val="Standardowy"/>
    <w:uiPriority w:val="66"/>
    <w:qFormat/>
    <w:rPr>
      <w:rFonts w:ascii="SimSun" w:eastAsia="Courier New" w:hAnsi="SimSun" w:cs="Times New Roman"/>
      <w:color w:val="000000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qFormat/>
    <w:rPr>
      <w:rFonts w:ascii="SimSun" w:eastAsia="Courier New" w:hAnsi="SimSun" w:cs="Times New Roman"/>
      <w:color w:val="000000"/>
    </w:rPr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qFormat/>
    <w:rPr>
      <w:rFonts w:ascii="SimSun" w:eastAsia="Courier New" w:hAnsi="SimSun" w:cs="Times New Roman"/>
      <w:color w:val="000000"/>
    </w:rPr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qFormat/>
    <w:rPr>
      <w:rFonts w:ascii="SimSun" w:eastAsia="Courier New" w:hAnsi="SimSun" w:cs="Times New Roman"/>
      <w:color w:val="000000"/>
    </w:rPr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qFormat/>
    <w:rPr>
      <w:rFonts w:ascii="SimSun" w:eastAsia="Courier New" w:hAnsi="SimSun" w:cs="Times New Roman"/>
      <w:color w:val="000000"/>
    </w:rPr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qFormat/>
    <w:rPr>
      <w:rFonts w:ascii="SimSun" w:eastAsia="Courier New" w:hAnsi="SimSun" w:cs="Times New Roman"/>
      <w:color w:val="000000"/>
    </w:rPr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qFormat/>
    <w:rPr>
      <w:rFonts w:ascii="SimSun" w:eastAsia="Courier New" w:hAnsi="SimSun" w:cs="Times New Roman"/>
      <w:color w:val="000000"/>
    </w:rPr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qFormat/>
    <w:tblPr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redniasiatka1akcent1">
    <w:name w:val="Medium Grid 1 Accent 1"/>
    <w:basedOn w:val="Standardowy"/>
    <w:uiPriority w:val="67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redniasiatka1akcent2">
    <w:name w:val="Medium Grid 1 Accent 2"/>
    <w:basedOn w:val="Standardowy"/>
    <w:uiPriority w:val="67"/>
    <w:qFormat/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redniasiatka1akcent3">
    <w:name w:val="Medium Grid 1 Accent 3"/>
    <w:basedOn w:val="Standardowy"/>
    <w:uiPriority w:val="67"/>
    <w:qFormat/>
    <w:tblPr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redniasiatka1akcent4">
    <w:name w:val="Medium Grid 1 Accent 4"/>
    <w:basedOn w:val="Standardowy"/>
    <w:uiPriority w:val="67"/>
    <w:tblPr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redniasiatka1akcent5">
    <w:name w:val="Medium Grid 1 Accent 5"/>
    <w:basedOn w:val="Standardowy"/>
    <w:uiPriority w:val="67"/>
    <w:qFormat/>
    <w:tblPr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redniasiatka1akcent6">
    <w:name w:val="Medium Grid 1 Accent 6"/>
    <w:basedOn w:val="Standardowy"/>
    <w:uiPriority w:val="67"/>
    <w:qFormat/>
    <w:tblPr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redniasiatka2">
    <w:name w:val="Medium Grid 2"/>
    <w:basedOn w:val="Standardowy"/>
    <w:uiPriority w:val="68"/>
    <w:qFormat/>
    <w:rPr>
      <w:rFonts w:ascii="SimSun" w:eastAsia="Courier New" w:hAnsi="SimSun" w:cs="Times New Roman"/>
      <w:color w:val="000000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redniasiatka2akcent1">
    <w:name w:val="Medium Grid 2 Accent 1"/>
    <w:basedOn w:val="Standardowy"/>
    <w:uiPriority w:val="68"/>
    <w:qFormat/>
    <w:rPr>
      <w:rFonts w:ascii="SimSun" w:eastAsia="Courier New" w:hAnsi="SimSun" w:cs="Times New Roman"/>
      <w:color w:val="000000"/>
    </w:rPr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redniasiatka2akcent2">
    <w:name w:val="Medium Grid 2 Accent 2"/>
    <w:basedOn w:val="Standardowy"/>
    <w:uiPriority w:val="68"/>
    <w:qFormat/>
    <w:rPr>
      <w:rFonts w:ascii="SimSun" w:eastAsia="Courier New" w:hAnsi="SimSun" w:cs="Times New Roman"/>
      <w:color w:val="000000"/>
    </w:rPr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redniasiatka2akcent3">
    <w:name w:val="Medium Grid 2 Accent 3"/>
    <w:basedOn w:val="Standardowy"/>
    <w:uiPriority w:val="68"/>
    <w:qFormat/>
    <w:rPr>
      <w:rFonts w:ascii="SimSun" w:eastAsia="Courier New" w:hAnsi="SimSun" w:cs="Times New Roman"/>
      <w:color w:val="000000"/>
    </w:rPr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redniasiatka2akcent4">
    <w:name w:val="Medium Grid 2 Accent 4"/>
    <w:basedOn w:val="Standardowy"/>
    <w:uiPriority w:val="68"/>
    <w:qFormat/>
    <w:rPr>
      <w:rFonts w:ascii="SimSun" w:eastAsia="Courier New" w:hAnsi="SimSun" w:cs="Times New Roman"/>
      <w:color w:val="000000"/>
    </w:rPr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redniasiatka2akcent5">
    <w:name w:val="Medium Grid 2 Accent 5"/>
    <w:basedOn w:val="Standardowy"/>
    <w:uiPriority w:val="68"/>
    <w:qFormat/>
    <w:rPr>
      <w:rFonts w:ascii="SimSun" w:eastAsia="Courier New" w:hAnsi="SimSun" w:cs="Times New Roman"/>
      <w:color w:val="000000"/>
    </w:rPr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redniasiatka2akcent6">
    <w:name w:val="Medium Grid 2 Accent 6"/>
    <w:basedOn w:val="Standardowy"/>
    <w:uiPriority w:val="68"/>
    <w:qFormat/>
    <w:rPr>
      <w:rFonts w:ascii="SimSun" w:eastAsia="Courier New" w:hAnsi="SimSun" w:cs="Times New Roman"/>
      <w:color w:val="000000"/>
    </w:rPr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redniasiatka3">
    <w:name w:val="Medium Grid 3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808080"/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styleId="redniasiatka3akcent2">
    <w:name w:val="Medium Grid 3 Accent 2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DFA7A6"/>
      </w:tcPr>
    </w:tblStylePr>
  </w:style>
  <w:style w:type="table" w:styleId="redniasiatka3akcent3">
    <w:name w:val="Medium Grid 3 Accent 3"/>
    <w:basedOn w:val="Standardowy"/>
    <w:uiPriority w:val="69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CDDDAC"/>
      </w:tcPr>
    </w:tblStylePr>
  </w:style>
  <w:style w:type="table" w:styleId="redniasiatka3akcent4">
    <w:name w:val="Medium Grid 3 Accent 4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BFB1D0"/>
      </w:tcPr>
    </w:tblStylePr>
  </w:style>
  <w:style w:type="table" w:styleId="redniasiatka3akcent5">
    <w:name w:val="Medium Grid 3 Accent 5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5D5E2"/>
      </w:tcPr>
    </w:tblStylePr>
  </w:style>
  <w:style w:type="table" w:styleId="redniasiatka3akcent6">
    <w:name w:val="Medium Grid 3 Accent 6"/>
    <w:basedOn w:val="Standardowy"/>
    <w:uiPriority w:val="69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BCAA2"/>
      </w:tcPr>
    </w:tblStylePr>
  </w:style>
  <w:style w:type="table" w:styleId="Ciemnalista">
    <w:name w:val="Dark List"/>
    <w:basedOn w:val="Standardowy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iemnalista2akcent1">
    <w:name w:val="Dark List Accent 1"/>
    <w:basedOn w:val="Standardowy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Ciemnalistaakcent2">
    <w:name w:val="Dark List Accent 2"/>
    <w:basedOn w:val="Standardowy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Ciemnalistaakcent3">
    <w:name w:val="Dark List Accent 3"/>
    <w:basedOn w:val="Standardowy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Ciemnalistaakcent4">
    <w:name w:val="Dark List Accent 4"/>
    <w:basedOn w:val="Standardowy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Ciemnalistaakcent5">
    <w:name w:val="Dark List Accent 5"/>
    <w:basedOn w:val="Standardowy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Ciemnalistaakcent6">
    <w:name w:val="Dark List Accent 6"/>
    <w:basedOn w:val="Standardowy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Kolorowecieniowanie">
    <w:name w:val="Colorful Shading"/>
    <w:basedOn w:val="Standardowy"/>
    <w:uiPriority w:val="71"/>
    <w:rPr>
      <w:color w:val="000000"/>
    </w:rPr>
    <w:tblPr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ecieniowanieakcent1">
    <w:name w:val="Colorful Shading Accent 1"/>
    <w:basedOn w:val="Standardowy"/>
    <w:uiPriority w:val="71"/>
    <w:rPr>
      <w:color w:val="000000"/>
    </w:rPr>
    <w:tblPr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ecieniowanieakcent2">
    <w:name w:val="Colorful Shading Accent 2"/>
    <w:basedOn w:val="Standardowy"/>
    <w:uiPriority w:val="71"/>
    <w:rPr>
      <w:color w:val="000000"/>
    </w:rPr>
    <w:tblPr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ecieniowanieakcent3">
    <w:name w:val="Colorful Shading Accent 3"/>
    <w:basedOn w:val="Standardowy"/>
    <w:uiPriority w:val="71"/>
    <w:rPr>
      <w:color w:val="000000"/>
    </w:rPr>
    <w:tblPr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sz="24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Kolorowecieniowanieakcent4">
    <w:name w:val="Colorful Shading Accent 4"/>
    <w:basedOn w:val="Standardowy"/>
    <w:uiPriority w:val="71"/>
    <w:rPr>
      <w:color w:val="000000"/>
    </w:rPr>
    <w:tblPr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sz="24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ecieniowanieakcent5">
    <w:name w:val="Colorful Shading Accent 5"/>
    <w:basedOn w:val="Standardowy"/>
    <w:uiPriority w:val="71"/>
    <w:rPr>
      <w:color w:val="000000"/>
    </w:rPr>
    <w:tblPr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sz="24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ecieniowanieakcent6">
    <w:name w:val="Colorful Shading Accent 6"/>
    <w:basedOn w:val="Standardowy"/>
    <w:uiPriority w:val="71"/>
    <w:rPr>
      <w:color w:val="000000"/>
    </w:rPr>
    <w:tblPr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alista">
    <w:name w:val="Colorful List"/>
    <w:basedOn w:val="Standardowy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Kolorowalistaakcent1">
    <w:name w:val="Colorful List Accent 1"/>
    <w:basedOn w:val="Standardowy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Kolorowalistaakcent2">
    <w:name w:val="Colorful List Accent 2"/>
    <w:basedOn w:val="Standardowy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Kolorowalistaakcent3">
    <w:name w:val="Colorful List Accent 3"/>
    <w:basedOn w:val="Standardowy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Kolorowalistaakcent4">
    <w:name w:val="Colorful List Accent 4"/>
    <w:basedOn w:val="Standardowy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Kolorowalistaakcent5">
    <w:name w:val="Colorful List Accent 5"/>
    <w:basedOn w:val="Standardowy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Kolorowalistaakcent6">
    <w:name w:val="Colorful List Accent 6"/>
    <w:basedOn w:val="Standardowy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Kolorowasiatka">
    <w:name w:val="Colorful Grid"/>
    <w:basedOn w:val="Standardowy"/>
    <w:uiPriority w:val="73"/>
    <w:rPr>
      <w:color w:val="000000"/>
    </w:rPr>
    <w:tblPr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Kolorowasiatkaakcent1">
    <w:name w:val="Colorful Grid Accent 1"/>
    <w:basedOn w:val="Standardowy"/>
    <w:uiPriority w:val="73"/>
    <w:rPr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Kolorowasiatkaakcent2">
    <w:name w:val="Colorful Grid Accent 2"/>
    <w:basedOn w:val="Standardowy"/>
    <w:uiPriority w:val="73"/>
    <w:qFormat/>
    <w:rPr>
      <w:color w:val="000000"/>
    </w:rPr>
    <w:tblPr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Kolorowasiatkaakcent3">
    <w:name w:val="Colorful Grid Accent 3"/>
    <w:basedOn w:val="Standardowy"/>
    <w:uiPriority w:val="73"/>
    <w:rPr>
      <w:color w:val="000000"/>
    </w:rPr>
    <w:tblPr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Kolorowasiatkaakcent4">
    <w:name w:val="Colorful Grid Accent 4"/>
    <w:basedOn w:val="Standardowy"/>
    <w:uiPriority w:val="73"/>
    <w:rPr>
      <w:color w:val="000000"/>
    </w:rPr>
    <w:tblPr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Kolorowasiatkaakcent5">
    <w:name w:val="Colorful Grid Accent 5"/>
    <w:basedOn w:val="Standardowy"/>
    <w:uiPriority w:val="73"/>
    <w:rPr>
      <w:color w:val="000000"/>
    </w:rPr>
    <w:tblPr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Kolorowasiatkaakcent6">
    <w:name w:val="Colorful Grid Accent 6"/>
    <w:basedOn w:val="Standardowy"/>
    <w:uiPriority w:val="73"/>
    <w:rPr>
      <w:color w:val="000000"/>
    </w:rPr>
    <w:tblPr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552</Characters>
  <Application>Microsoft Office Word</Application>
  <DocSecurity>0</DocSecurity>
  <Lines>4</Lines>
  <Paragraphs>1</Paragraphs>
  <ScaleCrop>false</ScaleCrop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WPS_1707114672</dc:creator>
  <cp:lastModifiedBy>AGlowacz</cp:lastModifiedBy>
  <cp:revision>6</cp:revision>
  <dcterms:created xsi:type="dcterms:W3CDTF">2024-07-29T09:13:00Z</dcterms:created>
  <dcterms:modified xsi:type="dcterms:W3CDTF">2026-04-22T09:39:00Z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1045-12.2.0.17545</vt:lpwstr>
  </property>
  <property fmtid="{D5CDD505-2E9C-101B-9397-08002B2CF9AE}" pid="3" name="ICV">
    <vt:lpwstr>72773ADCE0294AC385AE5C67C165959D_11</vt:lpwstr>
  </property>
</Properties>
</file>