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8EB74" w14:textId="77777777" w:rsidR="00960AF3" w:rsidRDefault="00960AF3"/>
    <w:p w14:paraId="16BF86B7" w14:textId="77777777" w:rsidR="00960AF3" w:rsidRDefault="00000000">
      <w:pPr>
        <w:pStyle w:val="Tekstprzypisudolnego"/>
        <w:spacing w:line="240" w:lineRule="atLeast"/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 Nr 1</w:t>
      </w:r>
    </w:p>
    <w:p w14:paraId="10363592" w14:textId="54D4C822" w:rsidR="00960AF3" w:rsidRDefault="00000000">
      <w:pPr>
        <w:pStyle w:val="Tekstprzypisudolnego"/>
        <w:wordWrap w:val="0"/>
        <w:spacing w:line="240" w:lineRule="atLeast"/>
        <w:jc w:val="right"/>
        <w:rPr>
          <w:rFonts w:ascii="Arial" w:hAnsi="Arial" w:cs="Arial"/>
        </w:rPr>
      </w:pPr>
      <w:r>
        <w:rPr>
          <w:rFonts w:ascii="Arial" w:hAnsi="Arial" w:cs="Arial"/>
        </w:rPr>
        <w:t>do ZO.</w:t>
      </w:r>
      <w:r w:rsidR="009A662A">
        <w:rPr>
          <w:rFonts w:ascii="Arial" w:hAnsi="Arial" w:cs="Arial"/>
        </w:rPr>
        <w:t>5</w:t>
      </w:r>
      <w:r>
        <w:rPr>
          <w:rFonts w:ascii="Arial" w:hAnsi="Arial" w:cs="Arial"/>
        </w:rPr>
        <w:t>.202</w:t>
      </w:r>
      <w:r w:rsidR="003303A8">
        <w:rPr>
          <w:rFonts w:ascii="Arial" w:hAnsi="Arial" w:cs="Arial"/>
        </w:rPr>
        <w:t>6</w:t>
      </w:r>
    </w:p>
    <w:p w14:paraId="7B0560D7" w14:textId="77777777" w:rsidR="00960AF3" w:rsidRDefault="00960AF3">
      <w:pPr>
        <w:spacing w:line="240" w:lineRule="atLeast"/>
        <w:ind w:right="7369"/>
        <w:jc w:val="center"/>
        <w:rPr>
          <w:rFonts w:ascii="Arial" w:hAnsi="Arial" w:cs="Arial"/>
        </w:rPr>
      </w:pPr>
    </w:p>
    <w:p w14:paraId="553FEB3E" w14:textId="77777777" w:rsidR="00960AF3" w:rsidRDefault="00960AF3">
      <w:pPr>
        <w:spacing w:line="240" w:lineRule="atLeast"/>
        <w:ind w:right="7369"/>
        <w:jc w:val="center"/>
        <w:rPr>
          <w:rFonts w:ascii="Arial" w:hAnsi="Arial" w:cs="Arial"/>
        </w:rPr>
      </w:pPr>
    </w:p>
    <w:p w14:paraId="6A50CD1A" w14:textId="77777777" w:rsidR="00960AF3" w:rsidRDefault="00000000">
      <w:pPr>
        <w:spacing w:line="260" w:lineRule="atLeast"/>
        <w:outlineLvl w:val="0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Dane Wykonawcy</w:t>
      </w:r>
    </w:p>
    <w:p w14:paraId="4DE983AF" w14:textId="77777777" w:rsidR="00960AF3" w:rsidRDefault="00000000">
      <w:pPr>
        <w:spacing w:line="260" w:lineRule="atLeast"/>
        <w:outlineLvl w:val="0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__________________________________</w:t>
      </w:r>
    </w:p>
    <w:p w14:paraId="39F96AB7" w14:textId="77777777" w:rsidR="00960AF3" w:rsidRDefault="00000000">
      <w:pPr>
        <w:spacing w:line="260" w:lineRule="atLeast"/>
        <w:outlineLvl w:val="0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Pełna nazwa wykonawcy/ numer NIP</w:t>
      </w:r>
    </w:p>
    <w:p w14:paraId="09C37E04" w14:textId="77777777" w:rsidR="00960AF3" w:rsidRDefault="00000000">
      <w:pPr>
        <w:tabs>
          <w:tab w:val="left" w:pos="6540"/>
        </w:tabs>
        <w:spacing w:line="260" w:lineRule="atLeast"/>
        <w:outlineLvl w:val="0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__________________________________</w:t>
      </w:r>
      <w:r>
        <w:rPr>
          <w:rFonts w:asciiTheme="minorHAnsi" w:hAnsiTheme="minorHAnsi" w:cstheme="minorHAnsi"/>
          <w:sz w:val="20"/>
        </w:rPr>
        <w:tab/>
      </w:r>
    </w:p>
    <w:p w14:paraId="359ED60E" w14:textId="77777777" w:rsidR="00960AF3" w:rsidRDefault="00000000">
      <w:pPr>
        <w:spacing w:line="260" w:lineRule="atLeast"/>
        <w:outlineLvl w:val="0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Adres (ulica, kod pocztowy, miejscowość)</w:t>
      </w:r>
    </w:p>
    <w:p w14:paraId="2CA60FC9" w14:textId="77777777" w:rsidR="00960AF3" w:rsidRDefault="00000000">
      <w:pPr>
        <w:tabs>
          <w:tab w:val="left" w:pos="5597"/>
        </w:tabs>
        <w:spacing w:line="260" w:lineRule="atLeast"/>
        <w:outlineLvl w:val="0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__________________________________</w:t>
      </w:r>
      <w:r>
        <w:rPr>
          <w:rFonts w:asciiTheme="minorHAnsi" w:hAnsiTheme="minorHAnsi" w:cstheme="minorHAnsi"/>
          <w:sz w:val="20"/>
        </w:rPr>
        <w:tab/>
      </w:r>
    </w:p>
    <w:p w14:paraId="7B9115C2" w14:textId="77777777" w:rsidR="00960AF3" w:rsidRDefault="00000000">
      <w:pPr>
        <w:outlineLvl w:val="0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adres e-mail, na który należy przekazywać korespondencję</w:t>
      </w:r>
    </w:p>
    <w:p w14:paraId="312DB3F7" w14:textId="77777777" w:rsidR="00960AF3" w:rsidRDefault="00000000">
      <w:pPr>
        <w:outlineLvl w:val="0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związaną z postępowaniem</w:t>
      </w:r>
    </w:p>
    <w:p w14:paraId="307A33EE" w14:textId="77777777" w:rsidR="00960AF3" w:rsidRDefault="00000000">
      <w:pPr>
        <w:outlineLvl w:val="0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__________________________________</w:t>
      </w:r>
    </w:p>
    <w:p w14:paraId="5337F651" w14:textId="77777777" w:rsidR="00960AF3" w:rsidRDefault="00000000">
      <w:pPr>
        <w:outlineLvl w:val="0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tel. kontaktowy</w:t>
      </w:r>
    </w:p>
    <w:p w14:paraId="652E412A" w14:textId="77777777" w:rsidR="00960AF3" w:rsidRDefault="00960AF3">
      <w:pPr>
        <w:spacing w:before="48" w:line="240" w:lineRule="atLeast"/>
        <w:rPr>
          <w:rFonts w:ascii="Arial"/>
        </w:rPr>
      </w:pPr>
    </w:p>
    <w:p w14:paraId="4195D5DC" w14:textId="77777777" w:rsidR="00960AF3" w:rsidRDefault="00000000">
      <w:pPr>
        <w:spacing w:before="48" w:line="240" w:lineRule="atLeast"/>
        <w:jc w:val="center"/>
        <w:rPr>
          <w:rFonts w:ascii="Arial"/>
          <w:b/>
          <w:bCs/>
        </w:rPr>
      </w:pPr>
      <w:r>
        <w:rPr>
          <w:rFonts w:ascii="Arial"/>
          <w:b/>
          <w:bCs/>
        </w:rPr>
        <w:t>FORMULARZ OFERTY</w:t>
      </w:r>
    </w:p>
    <w:p w14:paraId="05C0538B" w14:textId="77777777" w:rsidR="00960AF3" w:rsidRDefault="00960AF3">
      <w:pPr>
        <w:spacing w:before="48" w:line="240" w:lineRule="atLeast"/>
        <w:rPr>
          <w:rFonts w:ascii="Arial"/>
        </w:rPr>
      </w:pPr>
    </w:p>
    <w:p w14:paraId="24F9C2B4" w14:textId="35B7BCBC" w:rsidR="00960AF3" w:rsidRDefault="00000000">
      <w:pPr>
        <w:jc w:val="both"/>
        <w:rPr>
          <w:rFonts w:ascii="Arial" w:hAnsi="Arial" w:cs="Arial"/>
          <w:b/>
          <w:bCs/>
          <w:i/>
          <w:iCs/>
          <w:sz w:val="20"/>
        </w:rPr>
      </w:pPr>
      <w:r>
        <w:rPr>
          <w:rFonts w:ascii="Arial" w:hAnsi="Arial" w:cs="Arial"/>
          <w:sz w:val="20"/>
          <w:lang w:val="de-DE"/>
        </w:rPr>
        <w:t xml:space="preserve">W </w:t>
      </w:r>
      <w:proofErr w:type="spellStart"/>
      <w:r>
        <w:rPr>
          <w:rFonts w:ascii="Arial" w:hAnsi="Arial" w:cs="Arial"/>
          <w:sz w:val="20"/>
          <w:lang w:val="de-DE"/>
        </w:rPr>
        <w:t>odpowiedzi</w:t>
      </w:r>
      <w:proofErr w:type="spellEnd"/>
      <w:r>
        <w:rPr>
          <w:rFonts w:ascii="Arial" w:hAnsi="Arial" w:cs="Arial"/>
          <w:sz w:val="20"/>
          <w:lang w:val="de-DE"/>
        </w:rPr>
        <w:t xml:space="preserve"> na </w:t>
      </w:r>
      <w:proofErr w:type="spellStart"/>
      <w:r>
        <w:rPr>
          <w:rFonts w:ascii="Arial" w:hAnsi="Arial" w:cs="Arial"/>
          <w:sz w:val="20"/>
          <w:lang w:val="de-DE"/>
        </w:rPr>
        <w:t>ogłoszenie</w:t>
      </w:r>
      <w:proofErr w:type="spellEnd"/>
      <w:r>
        <w:rPr>
          <w:rFonts w:ascii="Arial" w:hAnsi="Arial" w:cs="Arial"/>
          <w:sz w:val="20"/>
          <w:lang w:val="de-DE"/>
        </w:rPr>
        <w:t xml:space="preserve"> w </w:t>
      </w:r>
      <w:proofErr w:type="spellStart"/>
      <w:r>
        <w:rPr>
          <w:rFonts w:ascii="Arial" w:hAnsi="Arial" w:cs="Arial"/>
          <w:sz w:val="20"/>
          <w:lang w:val="de-DE"/>
        </w:rPr>
        <w:t>postępowaniu</w:t>
      </w:r>
      <w:proofErr w:type="spellEnd"/>
      <w:r>
        <w:rPr>
          <w:rFonts w:ascii="Arial" w:hAnsi="Arial" w:cs="Arial"/>
          <w:sz w:val="20"/>
          <w:lang w:val="de-DE"/>
        </w:rPr>
        <w:t xml:space="preserve"> </w:t>
      </w:r>
      <w:r>
        <w:rPr>
          <w:rFonts w:ascii="Arial" w:hAnsi="Arial" w:cs="Arial"/>
          <w:b/>
          <w:bCs/>
          <w:i/>
          <w:iCs/>
          <w:sz w:val="20"/>
        </w:rPr>
        <w:t xml:space="preserve">Opracowanie dokumentacji technicznej dla zadania ,,Rozbudowa sieci wodociągowej łączącej ul. Zachodnią z ul. Gen. </w:t>
      </w:r>
      <w:proofErr w:type="spellStart"/>
      <w:r>
        <w:rPr>
          <w:rFonts w:ascii="Arial" w:hAnsi="Arial" w:cs="Arial"/>
          <w:b/>
          <w:bCs/>
          <w:i/>
          <w:iCs/>
          <w:sz w:val="20"/>
        </w:rPr>
        <w:t>Altera</w:t>
      </w:r>
      <w:proofErr w:type="spellEnd"/>
      <w:r>
        <w:rPr>
          <w:rFonts w:ascii="Arial" w:hAnsi="Arial" w:cs="Arial"/>
          <w:b/>
          <w:bCs/>
          <w:i/>
          <w:iCs/>
          <w:sz w:val="20"/>
        </w:rPr>
        <w:t>”</w:t>
      </w:r>
    </w:p>
    <w:p w14:paraId="7406CD48" w14:textId="77777777" w:rsidR="00960AF3" w:rsidRDefault="00960AF3">
      <w:pPr>
        <w:jc w:val="both"/>
        <w:rPr>
          <w:rFonts w:ascii="Arial" w:hAnsi="Arial" w:cs="Arial"/>
          <w:b/>
          <w:bCs/>
          <w:i/>
          <w:iCs/>
          <w:sz w:val="20"/>
        </w:rPr>
      </w:pPr>
    </w:p>
    <w:p w14:paraId="1C545AE0" w14:textId="77777777" w:rsidR="00960AF3" w:rsidRDefault="00000000">
      <w:pPr>
        <w:pStyle w:val="Nagwek"/>
        <w:tabs>
          <w:tab w:val="clear" w:pos="4153"/>
          <w:tab w:val="clear" w:pos="8306"/>
          <w:tab w:val="center" w:pos="284"/>
        </w:tabs>
        <w:spacing w:line="260" w:lineRule="atLeast"/>
        <w:jc w:val="both"/>
        <w:rPr>
          <w:rFonts w:ascii="Arial" w:hAnsi="Arial" w:cs="Arial"/>
          <w:b/>
          <w:bCs/>
          <w:color w:val="00206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niniejszym składam/y Ofertę na:</w:t>
      </w:r>
    </w:p>
    <w:p w14:paraId="53BA270C" w14:textId="77777777" w:rsidR="00960AF3" w:rsidRDefault="00960AF3">
      <w:pPr>
        <w:spacing w:before="48" w:line="240" w:lineRule="atLeast"/>
        <w:rPr>
          <w:rFonts w:ascii="Arial" w:hAnsi="Arial" w:cs="Arial"/>
        </w:rPr>
      </w:pPr>
    </w:p>
    <w:p w14:paraId="7100BC47" w14:textId="77777777" w:rsidR="00960AF3" w:rsidRDefault="00000000">
      <w:pPr>
        <w:spacing w:before="48" w:line="360" w:lineRule="auto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- </w:t>
      </w:r>
      <w:proofErr w:type="gramStart"/>
      <w:r>
        <w:rPr>
          <w:rFonts w:ascii="Arial" w:hAnsi="Arial" w:cs="Arial"/>
          <w:b/>
        </w:rPr>
        <w:t>kwota  (</w:t>
      </w:r>
      <w:proofErr w:type="gramEnd"/>
      <w:r>
        <w:rPr>
          <w:rFonts w:ascii="Arial" w:hAnsi="Arial" w:cs="Arial"/>
          <w:b/>
        </w:rPr>
        <w:t xml:space="preserve">netto) .............................................. zł </w:t>
      </w:r>
    </w:p>
    <w:p w14:paraId="3AAEF7FB" w14:textId="77777777" w:rsidR="00960AF3" w:rsidRDefault="00000000">
      <w:pPr>
        <w:widowControl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- podatek VAT ................................................ zł </w:t>
      </w:r>
      <w:r>
        <w:rPr>
          <w:rFonts w:ascii="Arial" w:hAnsi="Arial" w:cs="Arial"/>
          <w:b/>
          <w:color w:val="FF0000"/>
        </w:rPr>
        <w:t xml:space="preserve"> </w:t>
      </w:r>
    </w:p>
    <w:p w14:paraId="76FF5F28" w14:textId="77777777" w:rsidR="00960AF3" w:rsidRDefault="00960AF3">
      <w:pPr>
        <w:widowControl/>
        <w:jc w:val="both"/>
        <w:rPr>
          <w:rFonts w:ascii="Arial" w:hAnsi="Arial" w:cs="Arial"/>
          <w:b/>
        </w:rPr>
      </w:pPr>
    </w:p>
    <w:p w14:paraId="21E61FCF" w14:textId="77777777" w:rsidR="00960AF3" w:rsidRDefault="00000000">
      <w:pPr>
        <w:spacing w:before="48" w:line="48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- kwota (brutto) ................................................................. zł brutto </w:t>
      </w:r>
    </w:p>
    <w:p w14:paraId="6F1507F0" w14:textId="77777777" w:rsidR="00960AF3" w:rsidRDefault="00000000">
      <w:pPr>
        <w:spacing w:before="48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Słownie (kwota brutto): .......................................................................................................</w:t>
      </w:r>
    </w:p>
    <w:p w14:paraId="749909E7" w14:textId="77777777" w:rsidR="00960AF3" w:rsidRDefault="00960AF3">
      <w:pPr>
        <w:rPr>
          <w:rFonts w:ascii="Arial" w:hAnsi="Arial" w:cs="Arial"/>
          <w:bCs/>
        </w:rPr>
      </w:pPr>
    </w:p>
    <w:p w14:paraId="7AA21CFF" w14:textId="09656155" w:rsidR="00960AF3" w:rsidRDefault="00000000">
      <w:pPr>
        <w:pStyle w:val="Tekstpodstawowy"/>
        <w:widowControl/>
        <w:numPr>
          <w:ilvl w:val="0"/>
          <w:numId w:val="11"/>
        </w:numPr>
        <w:ind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Kwota obejmuje wynagrodzenie za wszystkie obowiązki przyszłego wykonawcy, niezbędne dla zrealizowania dostawy i uwzględnia wszystkie elementy inflacyjne w okresie realizacji usług.</w:t>
      </w:r>
    </w:p>
    <w:p w14:paraId="4EF04B4E" w14:textId="77777777" w:rsidR="00960AF3" w:rsidRDefault="00000000">
      <w:pPr>
        <w:pStyle w:val="Tekstpodstawowy"/>
        <w:widowControl/>
        <w:numPr>
          <w:ilvl w:val="0"/>
          <w:numId w:val="11"/>
        </w:numPr>
        <w:ind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Oferent informuje, że uważa się związanym niniejszą ofertą w okresie 30 dni licząc od daty wyznaczonej na składanie ofert.</w:t>
      </w:r>
    </w:p>
    <w:p w14:paraId="1E836804" w14:textId="77777777" w:rsidR="00960AF3" w:rsidRDefault="00000000">
      <w:pPr>
        <w:pStyle w:val="Tekstpodstawowy"/>
        <w:widowControl/>
        <w:numPr>
          <w:ilvl w:val="0"/>
          <w:numId w:val="11"/>
        </w:numPr>
        <w:ind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Oferent zobowiązuje się w przypadku wygrania przetargu do zawarcia umowy, z istotnymi postanowieniami zawartymi w zapytaniu ofertowym i projekcie umowy.</w:t>
      </w:r>
    </w:p>
    <w:p w14:paraId="469AC669" w14:textId="5D80DD01" w:rsidR="00960AF3" w:rsidRDefault="00000000">
      <w:pPr>
        <w:pStyle w:val="Tekstpodstawowy"/>
        <w:widowControl/>
        <w:numPr>
          <w:ilvl w:val="0"/>
          <w:numId w:val="11"/>
        </w:numPr>
        <w:ind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Oświadczam, że</w:t>
      </w:r>
      <w:r w:rsidR="003303A8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zapoznałem/</w:t>
      </w:r>
      <w:proofErr w:type="spellStart"/>
      <w:r>
        <w:rPr>
          <w:rFonts w:ascii="Arial" w:hAnsi="Arial" w:cs="Arial"/>
          <w:sz w:val="16"/>
          <w:szCs w:val="16"/>
        </w:rPr>
        <w:t>am</w:t>
      </w:r>
      <w:proofErr w:type="spellEnd"/>
      <w:r>
        <w:rPr>
          <w:rFonts w:ascii="Arial" w:hAnsi="Arial" w:cs="Arial"/>
          <w:sz w:val="16"/>
          <w:szCs w:val="16"/>
        </w:rPr>
        <w:t xml:space="preserve"> się z zapytaniem ofertowym i przyjmuje je bez zastrzeżeń.</w:t>
      </w:r>
    </w:p>
    <w:p w14:paraId="1381C68A" w14:textId="50E0DCBB" w:rsidR="00960AF3" w:rsidRDefault="00000000">
      <w:pPr>
        <w:pStyle w:val="Tekstpodstawowy"/>
        <w:widowControl/>
        <w:numPr>
          <w:ilvl w:val="0"/>
          <w:numId w:val="11"/>
        </w:numPr>
        <w:ind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Oświadczam, że zapoznałem/</w:t>
      </w:r>
      <w:proofErr w:type="spellStart"/>
      <w:r>
        <w:rPr>
          <w:rFonts w:ascii="Arial" w:hAnsi="Arial" w:cs="Arial"/>
          <w:sz w:val="16"/>
          <w:szCs w:val="16"/>
        </w:rPr>
        <w:t>am</w:t>
      </w:r>
      <w:proofErr w:type="spellEnd"/>
      <w:r>
        <w:rPr>
          <w:rFonts w:ascii="Arial" w:hAnsi="Arial" w:cs="Arial"/>
          <w:sz w:val="16"/>
          <w:szCs w:val="16"/>
        </w:rPr>
        <w:t xml:space="preserve"> się z treścią zapytania ofertowego </w:t>
      </w:r>
      <w:r>
        <w:rPr>
          <w:rFonts w:ascii="Arial" w:hAnsi="Arial" w:cs="Arial"/>
          <w:b/>
          <w:bCs/>
          <w:sz w:val="16"/>
          <w:szCs w:val="16"/>
        </w:rPr>
        <w:t>a w szczególności warunkami płatności za przedmiot zamówienia i nie zgłaszam do niej uwag.</w:t>
      </w:r>
    </w:p>
    <w:p w14:paraId="45657384" w14:textId="77777777" w:rsidR="00960AF3" w:rsidRDefault="00000000">
      <w:pPr>
        <w:pStyle w:val="Tekstpodstawowy"/>
        <w:widowControl/>
        <w:numPr>
          <w:ilvl w:val="0"/>
          <w:numId w:val="11"/>
        </w:numPr>
        <w:ind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Oświadczam/y, że:</w:t>
      </w:r>
    </w:p>
    <w:p w14:paraId="66D0D553" w14:textId="77777777" w:rsidR="00960AF3" w:rsidRDefault="00000000">
      <w:pPr>
        <w:widowControl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-posiadam uprawnienia niezbędne do wykonywania określonej działalności lub czynności, jeśli ustawy nakładają obowiązek posiadania takich uprawnień.</w:t>
      </w:r>
    </w:p>
    <w:p w14:paraId="2C3BFAEA" w14:textId="77777777" w:rsidR="00960AF3" w:rsidRDefault="00000000">
      <w:pPr>
        <w:widowControl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-posiada niezbędną wiedzę i doświadczenie, potencjał techniczny, a także pracowników zdolnych do wykonania zamówienia.</w:t>
      </w:r>
    </w:p>
    <w:p w14:paraId="26B7A6A9" w14:textId="49FB9BA6" w:rsidR="00960AF3" w:rsidRDefault="00000000">
      <w:pPr>
        <w:widowControl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-znajduje się w sytuacji ekonomicznej i finansowej zapewniającej wykonanie zamówienia, w aspekcie warunków płatności i określonych przez zamawiającego.</w:t>
      </w:r>
    </w:p>
    <w:p w14:paraId="1523E1ED" w14:textId="77777777" w:rsidR="00960AF3" w:rsidRDefault="00000000">
      <w:pPr>
        <w:widowControl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-nie podlega wykluczeniu z postępowania o udzielenie zamówienia.</w:t>
      </w:r>
    </w:p>
    <w:p w14:paraId="761CBE86" w14:textId="77777777" w:rsidR="00960AF3" w:rsidRDefault="00000000">
      <w:pPr>
        <w:widowControl/>
        <w:numPr>
          <w:ilvl w:val="0"/>
          <w:numId w:val="11"/>
        </w:numPr>
        <w:ind w:hanging="283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Oświadczam, że nie jestem powiązany osobowo, ani kapitałowo z Zamawiającym zgodnie z obowiązującymi przepisami </w:t>
      </w:r>
    </w:p>
    <w:p w14:paraId="61E3B08F" w14:textId="585EC9A3" w:rsidR="00960AF3" w:rsidRDefault="00000000">
      <w:pPr>
        <w:widowControl/>
        <w:numPr>
          <w:ilvl w:val="0"/>
          <w:numId w:val="11"/>
        </w:numPr>
        <w:ind w:hanging="283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</w:t>
      </w:r>
      <w:r w:rsidR="009A662A">
        <w:rPr>
          <w:rFonts w:ascii="Arial" w:hAnsi="Arial" w:cs="Arial"/>
          <w:sz w:val="16"/>
          <w:szCs w:val="16"/>
        </w:rPr>
        <w:t xml:space="preserve">z 2022 </w:t>
      </w:r>
      <w:r>
        <w:rPr>
          <w:rFonts w:ascii="Arial" w:hAnsi="Arial" w:cs="Arial"/>
          <w:sz w:val="16"/>
          <w:szCs w:val="16"/>
        </w:rPr>
        <w:t>poz. 835</w:t>
      </w:r>
      <w:r w:rsidR="009A662A">
        <w:rPr>
          <w:rFonts w:ascii="Arial" w:hAnsi="Arial" w:cs="Arial"/>
          <w:sz w:val="16"/>
          <w:szCs w:val="16"/>
        </w:rPr>
        <w:t xml:space="preserve"> ze zm.</w:t>
      </w:r>
      <w:r>
        <w:rPr>
          <w:rFonts w:ascii="Arial" w:hAnsi="Arial" w:cs="Arial"/>
          <w:sz w:val="16"/>
          <w:szCs w:val="16"/>
        </w:rPr>
        <w:t xml:space="preserve">). </w:t>
      </w:r>
    </w:p>
    <w:p w14:paraId="04C11E53" w14:textId="77777777" w:rsidR="00960AF3" w:rsidRDefault="00000000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0F2CEFE3" w14:textId="77777777" w:rsidR="003303A8" w:rsidRDefault="003303A8">
      <w:pPr>
        <w:spacing w:line="240" w:lineRule="atLeast"/>
        <w:jc w:val="both"/>
        <w:rPr>
          <w:rFonts w:ascii="Arial" w:hAnsi="Arial" w:cs="Arial"/>
        </w:rPr>
      </w:pPr>
    </w:p>
    <w:p w14:paraId="40A74E24" w14:textId="2DEB4159" w:rsidR="00960AF3" w:rsidRDefault="00000000" w:rsidP="003303A8">
      <w:pPr>
        <w:spacing w:line="240" w:lineRule="atLeast"/>
        <w:ind w:left="5664" w:hanging="240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</w:rPr>
        <w:t xml:space="preserve">                                                                                     ..................................................</w:t>
      </w:r>
    </w:p>
    <w:p w14:paraId="21B41034" w14:textId="555C8B37" w:rsidR="00960AF3" w:rsidRDefault="00000000" w:rsidP="003303A8">
      <w:pPr>
        <w:spacing w:before="48" w:line="240" w:lineRule="atLeast"/>
        <w:ind w:left="5664" w:firstLine="708"/>
        <w:rPr>
          <w:rFonts w:ascii="Arial" w:hAnsi="Arial" w:cs="Arial"/>
        </w:rPr>
      </w:pPr>
      <w:r>
        <w:rPr>
          <w:rFonts w:ascii="Arial" w:hAnsi="Arial" w:cs="Arial"/>
          <w:sz w:val="16"/>
        </w:rPr>
        <w:t xml:space="preserve"> (podpis elektroniczny)</w:t>
      </w:r>
    </w:p>
    <w:p w14:paraId="08994286" w14:textId="77777777" w:rsidR="00960AF3" w:rsidRDefault="00960AF3"/>
    <w:sectPr w:rsidR="00960AF3">
      <w:pgSz w:w="11900" w:h="16838"/>
      <w:pgMar w:top="692" w:right="1426" w:bottom="1043" w:left="1420" w:header="0" w:footer="0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2B07A07"/>
    <w:multiLevelType w:val="singleLevel"/>
    <w:tmpl w:val="D2B07A0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Listanumerowana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Listanumerowana4"/>
      <w:lvlText w:val="%1."/>
      <w:lvlJc w:val="left"/>
      <w:pPr>
        <w:tabs>
          <w:tab w:val="left" w:pos="1620"/>
        </w:tabs>
        <w:ind w:leftChars="600" w:left="1620" w:hangingChars="200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Listanumerowana3"/>
      <w:lvlText w:val="%1."/>
      <w:lvlJc w:val="left"/>
      <w:pPr>
        <w:tabs>
          <w:tab w:val="left" w:pos="1200"/>
        </w:tabs>
        <w:ind w:leftChars="400" w:left="1200" w:hangingChars="200" w:hanging="360"/>
      </w:pPr>
    </w:lvl>
  </w:abstractNum>
  <w:abstractNum w:abstractNumId="4" w15:restartNumberingAfterBreak="0">
    <w:nsid w:val="FFFFFF7F"/>
    <w:multiLevelType w:val="singleLevel"/>
    <w:tmpl w:val="FFFFFF7F"/>
    <w:lvl w:ilvl="0">
      <w:start w:val="1"/>
      <w:numFmt w:val="decimal"/>
      <w:pStyle w:val="Listanumerowana2"/>
      <w:lvlText w:val="%1."/>
      <w:lvlJc w:val="left"/>
      <w:pPr>
        <w:tabs>
          <w:tab w:val="left" w:pos="780"/>
        </w:tabs>
        <w:ind w:leftChars="200" w:left="780" w:hangingChars="200" w:hanging="360"/>
      </w:pPr>
    </w:lvl>
  </w:abstractNum>
  <w:abstractNum w:abstractNumId="5" w15:restartNumberingAfterBreak="0">
    <w:nsid w:val="FFFFFF80"/>
    <w:multiLevelType w:val="singleLevel"/>
    <w:tmpl w:val="FFFFFF80"/>
    <w:lvl w:ilvl="0">
      <w:start w:val="1"/>
      <w:numFmt w:val="bullet"/>
      <w:pStyle w:val="Listapunktowana5"/>
      <w:lvlText w:val=""/>
      <w:lvlJc w:val="left"/>
      <w:pPr>
        <w:tabs>
          <w:tab w:val="left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1"/>
    <w:multiLevelType w:val="singleLevel"/>
    <w:tmpl w:val="FFFFFF81"/>
    <w:lvl w:ilvl="0">
      <w:start w:val="1"/>
      <w:numFmt w:val="bullet"/>
      <w:pStyle w:val="Listapunktowana4"/>
      <w:lvlText w:val=""/>
      <w:lvlJc w:val="left"/>
      <w:pPr>
        <w:tabs>
          <w:tab w:val="left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2"/>
    <w:multiLevelType w:val="singleLevel"/>
    <w:tmpl w:val="FFFFFF82"/>
    <w:lvl w:ilvl="0">
      <w:start w:val="1"/>
      <w:numFmt w:val="bullet"/>
      <w:pStyle w:val="Listapunktowana3"/>
      <w:lvlText w:val=""/>
      <w:lvlJc w:val="left"/>
      <w:pPr>
        <w:tabs>
          <w:tab w:val="left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3"/>
    <w:multiLevelType w:val="singleLevel"/>
    <w:tmpl w:val="FFFFFF83"/>
    <w:lvl w:ilvl="0">
      <w:start w:val="1"/>
      <w:numFmt w:val="bullet"/>
      <w:pStyle w:val="Listapunktowana2"/>
      <w:lvlText w:val=""/>
      <w:lvlJc w:val="left"/>
      <w:pPr>
        <w:tabs>
          <w:tab w:val="left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9" w15:restartNumberingAfterBreak="0">
    <w:nsid w:val="FFFFFF88"/>
    <w:multiLevelType w:val="singleLevel"/>
    <w:tmpl w:val="FFFFFF88"/>
    <w:lvl w:ilvl="0">
      <w:start w:val="1"/>
      <w:numFmt w:val="decimal"/>
      <w:pStyle w:val="Listanumerowana"/>
      <w:lvlText w:val="%1."/>
      <w:lvlJc w:val="left"/>
      <w:pPr>
        <w:tabs>
          <w:tab w:val="left" w:pos="360"/>
        </w:tabs>
        <w:ind w:left="360" w:hangingChars="200" w:hanging="360"/>
      </w:pPr>
    </w:lvl>
  </w:abstractNum>
  <w:abstractNum w:abstractNumId="10" w15:restartNumberingAfterBreak="0">
    <w:nsid w:val="FFFFFF89"/>
    <w:multiLevelType w:val="singleLevel"/>
    <w:tmpl w:val="FFFFFF89"/>
    <w:lvl w:ilvl="0">
      <w:start w:val="1"/>
      <w:numFmt w:val="bullet"/>
      <w:pStyle w:val="Listapunktowana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num w:numId="1" w16cid:durableId="1735542647">
    <w:abstractNumId w:val="10"/>
  </w:num>
  <w:num w:numId="2" w16cid:durableId="1880122842">
    <w:abstractNumId w:val="8"/>
  </w:num>
  <w:num w:numId="3" w16cid:durableId="1230114587">
    <w:abstractNumId w:val="7"/>
  </w:num>
  <w:num w:numId="4" w16cid:durableId="819734755">
    <w:abstractNumId w:val="6"/>
  </w:num>
  <w:num w:numId="5" w16cid:durableId="841894591">
    <w:abstractNumId w:val="5"/>
  </w:num>
  <w:num w:numId="6" w16cid:durableId="1515730565">
    <w:abstractNumId w:val="9"/>
  </w:num>
  <w:num w:numId="7" w16cid:durableId="1196384164">
    <w:abstractNumId w:val="4"/>
  </w:num>
  <w:num w:numId="8" w16cid:durableId="220479775">
    <w:abstractNumId w:val="3"/>
  </w:num>
  <w:num w:numId="9" w16cid:durableId="566259075">
    <w:abstractNumId w:val="2"/>
  </w:num>
  <w:num w:numId="10" w16cid:durableId="337539228">
    <w:abstractNumId w:val="1"/>
  </w:num>
  <w:num w:numId="11" w16cid:durableId="329406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VerticalSpacing w:val="156"/>
  <w:characterSpacingControl w:val="doNotCompress"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EC970A7"/>
    <w:rsid w:val="0000028A"/>
    <w:rsid w:val="00050A31"/>
    <w:rsid w:val="000716D2"/>
    <w:rsid w:val="00071AAB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C2F53"/>
    <w:rsid w:val="003303A8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6A6C55"/>
    <w:rsid w:val="007152D7"/>
    <w:rsid w:val="00746C14"/>
    <w:rsid w:val="007C2C59"/>
    <w:rsid w:val="00801F23"/>
    <w:rsid w:val="00837632"/>
    <w:rsid w:val="0085640F"/>
    <w:rsid w:val="008567AA"/>
    <w:rsid w:val="00892712"/>
    <w:rsid w:val="008A6485"/>
    <w:rsid w:val="008A680A"/>
    <w:rsid w:val="008B0BB0"/>
    <w:rsid w:val="008E6C4B"/>
    <w:rsid w:val="008F18C0"/>
    <w:rsid w:val="00907648"/>
    <w:rsid w:val="00930FDE"/>
    <w:rsid w:val="00960AF3"/>
    <w:rsid w:val="00984C93"/>
    <w:rsid w:val="00987CE1"/>
    <w:rsid w:val="0099405C"/>
    <w:rsid w:val="009A662A"/>
    <w:rsid w:val="009B6DDE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76A4"/>
    <w:rsid w:val="00CA2C6C"/>
    <w:rsid w:val="00CC0600"/>
    <w:rsid w:val="00CC78AC"/>
    <w:rsid w:val="00CF7953"/>
    <w:rsid w:val="00D07232"/>
    <w:rsid w:val="00D10245"/>
    <w:rsid w:val="00D21BDD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C930535"/>
    <w:rsid w:val="6EC97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25FA9E"/>
  <w15:docId w15:val="{1D4A3C89-DB8D-42D5-AD44-4F7017B0F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uiPriority="6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5" w:qFormat="1"/>
    <w:lsdException w:name="index 9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head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line number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2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Code" w:qFormat="1"/>
    <w:lsdException w:name="HTML Keyboard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Table Grid" w:qFormat="1"/>
    <w:lsdException w:name="Table Theme" w:semiHidden="1" w:unhideWhenUsed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/>
    <w:lsdException w:name="Colorful Grid" w:uiPriority="73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/>
    <w:lsdException w:name="Colorful Grid Accent 1" w:uiPriority="73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/>
    <w:lsdException w:name="Colorful Grid Accent 2" w:uiPriority="73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/>
    <w:lsdException w:name="Colorful Grid Accent 3" w:uiPriority="73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/>
    <w:lsdException w:name="Colorful Grid Accent 4" w:uiPriority="73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uiPriority w:val="6"/>
    <w:qFormat/>
    <w:pPr>
      <w:widowControl w:val="0"/>
      <w:suppressAutoHyphens/>
    </w:pPr>
    <w:rPr>
      <w:rFonts w:ascii="Times New Roman" w:eastAsia="Lucida Sans Unicode" w:hAnsi="Times New Roman" w:cs="Tahoma"/>
      <w:sz w:val="24"/>
    </w:rPr>
  </w:style>
  <w:style w:type="paragraph" w:styleId="Nagwek1">
    <w:name w:val="heading 1"/>
    <w:basedOn w:val="Normalny"/>
    <w:next w:val="Normalny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Nagwek2">
    <w:name w:val="heading 2"/>
    <w:basedOn w:val="Normalny"/>
    <w:next w:val="Normalny"/>
    <w:semiHidden/>
    <w:unhideWhenUsed/>
    <w:qFormat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Nagwek3">
    <w:name w:val="heading 3"/>
    <w:basedOn w:val="Normalny"/>
    <w:next w:val="Normalny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Nagwek4">
    <w:name w:val="heading 4"/>
    <w:basedOn w:val="Normalny"/>
    <w:next w:val="Normalny"/>
    <w:semiHidden/>
    <w:unhideWhenUsed/>
    <w:qFormat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semiHidden/>
    <w:unhideWhenUsed/>
    <w:qFormat/>
    <w:pPr>
      <w:keepNext/>
      <w:keepLines/>
      <w:spacing w:before="240" w:after="64" w:line="320" w:lineRule="auto"/>
      <w:outlineLvl w:val="5"/>
    </w:pPr>
    <w:rPr>
      <w:b/>
      <w:bCs/>
      <w:szCs w:val="24"/>
    </w:rPr>
  </w:style>
  <w:style w:type="paragraph" w:styleId="Nagwek7">
    <w:name w:val="heading 7"/>
    <w:basedOn w:val="Normalny"/>
    <w:next w:val="Normalny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Cs w:val="24"/>
    </w:rPr>
  </w:style>
  <w:style w:type="paragraph" w:styleId="Nagwek8">
    <w:name w:val="heading 8"/>
    <w:basedOn w:val="Normalny"/>
    <w:next w:val="Normalny"/>
    <w:semiHidden/>
    <w:unhideWhenUsed/>
    <w:qFormat/>
    <w:pPr>
      <w:keepNext/>
      <w:keepLines/>
      <w:spacing w:before="240" w:after="64" w:line="320" w:lineRule="auto"/>
      <w:outlineLvl w:val="7"/>
    </w:pPr>
    <w:rPr>
      <w:szCs w:val="24"/>
    </w:rPr>
  </w:style>
  <w:style w:type="paragraph" w:styleId="Nagwek9">
    <w:name w:val="heading 9"/>
    <w:basedOn w:val="Normalny"/>
    <w:next w:val="Normalny"/>
    <w:semiHidden/>
    <w:unhideWhenUsed/>
    <w:qFormat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Pr>
      <w:sz w:val="16"/>
      <w:szCs w:val="16"/>
    </w:rPr>
  </w:style>
  <w:style w:type="paragraph" w:styleId="Tekstblokowy">
    <w:name w:val="Block Text"/>
    <w:basedOn w:val="Normalny"/>
    <w:pPr>
      <w:spacing w:after="120"/>
      <w:ind w:leftChars="700" w:left="1440" w:rightChars="700" w:right="1440"/>
    </w:pPr>
  </w:style>
  <w:style w:type="paragraph" w:styleId="Tekstpodstawowy">
    <w:name w:val="Body Text"/>
    <w:basedOn w:val="Normalny"/>
    <w:pPr>
      <w:spacing w:after="120"/>
    </w:pPr>
  </w:style>
  <w:style w:type="paragraph" w:styleId="Tekstpodstawowy2">
    <w:name w:val="Body Text 2"/>
    <w:basedOn w:val="Normalny"/>
    <w:pPr>
      <w:spacing w:after="120" w:line="480" w:lineRule="auto"/>
    </w:p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paragraph" w:styleId="Tekstpodstawowyzwciciem">
    <w:name w:val="Body Text First Indent"/>
    <w:basedOn w:val="Tekstpodstawowy"/>
    <w:pPr>
      <w:ind w:firstLineChars="100" w:firstLine="420"/>
    </w:pPr>
  </w:style>
  <w:style w:type="paragraph" w:styleId="Tekstpodstawowywcity">
    <w:name w:val="Body Text Indent"/>
    <w:basedOn w:val="Normalny"/>
    <w:pPr>
      <w:spacing w:after="120"/>
      <w:ind w:leftChars="200" w:left="420"/>
    </w:pPr>
  </w:style>
  <w:style w:type="paragraph" w:styleId="Tekstpodstawowyzwciciem2">
    <w:name w:val="Body Text First Indent 2"/>
    <w:basedOn w:val="Tekstpodstawowywcity"/>
    <w:qFormat/>
    <w:pPr>
      <w:ind w:firstLineChars="200" w:firstLine="420"/>
    </w:pPr>
  </w:style>
  <w:style w:type="paragraph" w:styleId="Tekstpodstawowywcity2">
    <w:name w:val="Body Text Indent 2"/>
    <w:basedOn w:val="Normalny"/>
    <w:pPr>
      <w:spacing w:after="120" w:line="480" w:lineRule="auto"/>
      <w:ind w:leftChars="200" w:left="420"/>
    </w:pPr>
  </w:style>
  <w:style w:type="paragraph" w:styleId="Tekstpodstawowywcity3">
    <w:name w:val="Body Text Indent 3"/>
    <w:basedOn w:val="Normalny"/>
    <w:pPr>
      <w:spacing w:after="120"/>
      <w:ind w:leftChars="200" w:left="420"/>
    </w:pPr>
    <w:rPr>
      <w:sz w:val="16"/>
      <w:szCs w:val="16"/>
    </w:rPr>
  </w:style>
  <w:style w:type="paragraph" w:styleId="Legenda">
    <w:name w:val="caption"/>
    <w:basedOn w:val="Normalny"/>
    <w:next w:val="Normalny"/>
    <w:semiHidden/>
    <w:unhideWhenUsed/>
    <w:qFormat/>
    <w:rPr>
      <w:rFonts w:ascii="Arial" w:eastAsia="SimHei" w:hAnsi="Arial" w:cs="Arial"/>
      <w:sz w:val="20"/>
    </w:rPr>
  </w:style>
  <w:style w:type="paragraph" w:styleId="Zwrotpoegnalny">
    <w:name w:val="Closing"/>
    <w:basedOn w:val="Normalny"/>
    <w:pPr>
      <w:ind w:leftChars="2100" w:left="100"/>
    </w:pPr>
  </w:style>
  <w:style w:type="character" w:styleId="Odwoaniedokomentarza">
    <w:name w:val="annotation reference"/>
    <w:basedOn w:val="Domylnaczcionkaakapitu"/>
    <w:rPr>
      <w:sz w:val="21"/>
      <w:szCs w:val="21"/>
    </w:rPr>
  </w:style>
  <w:style w:type="paragraph" w:styleId="Tekstkomentarza">
    <w:name w:val="annotation text"/>
    <w:basedOn w:val="Normalny"/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Data">
    <w:name w:val="Date"/>
    <w:basedOn w:val="Normalny"/>
    <w:next w:val="Normalny"/>
    <w:pPr>
      <w:ind w:leftChars="2500" w:left="100"/>
    </w:pPr>
  </w:style>
  <w:style w:type="paragraph" w:styleId="Mapadokumentu">
    <w:name w:val="Document Map"/>
    <w:basedOn w:val="Normalny"/>
    <w:pPr>
      <w:shd w:val="clear" w:color="auto" w:fill="000080"/>
    </w:pPr>
  </w:style>
  <w:style w:type="paragraph" w:styleId="Podpise-mail">
    <w:name w:val="E-mail Signature"/>
    <w:basedOn w:val="Normalny"/>
  </w:style>
  <w:style w:type="character" w:styleId="Uwydatnienie">
    <w:name w:val="Emphasis"/>
    <w:basedOn w:val="Domylnaczcionkaakapitu"/>
    <w:qFormat/>
    <w:rPr>
      <w:i/>
      <w:iCs/>
    </w:rPr>
  </w:style>
  <w:style w:type="character" w:styleId="Odwoanieprzypisukocowego">
    <w:name w:val="endnote reference"/>
    <w:basedOn w:val="Domylnaczcionkaakapitu"/>
    <w:rPr>
      <w:vertAlign w:val="superscript"/>
    </w:rPr>
  </w:style>
  <w:style w:type="paragraph" w:styleId="Tekstprzypisukocowego">
    <w:name w:val="endnote text"/>
    <w:basedOn w:val="Normalny"/>
    <w:qFormat/>
    <w:pPr>
      <w:snapToGrid w:val="0"/>
    </w:pPr>
  </w:style>
  <w:style w:type="paragraph" w:styleId="Adresnakopercie">
    <w:name w:val="envelope address"/>
    <w:basedOn w:val="Normalny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Cs w:val="24"/>
    </w:rPr>
  </w:style>
  <w:style w:type="paragraph" w:styleId="Adreszwrotnynakopercie">
    <w:name w:val="envelope return"/>
    <w:basedOn w:val="Normalny"/>
    <w:qFormat/>
    <w:pPr>
      <w:snapToGrid w:val="0"/>
    </w:pPr>
    <w:rPr>
      <w:rFonts w:ascii="Arial" w:hAnsi="Arial" w:cs="Arial"/>
    </w:rPr>
  </w:style>
  <w:style w:type="character" w:styleId="UyteHipercze">
    <w:name w:val="FollowedHyperlink"/>
    <w:basedOn w:val="Domylnaczcionkaakapitu"/>
    <w:rPr>
      <w:color w:val="800080"/>
      <w:u w:val="single"/>
    </w:rPr>
  </w:style>
  <w:style w:type="paragraph" w:styleId="Stopka">
    <w:name w:val="footer"/>
    <w:basedOn w:val="Normalny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Odwoanieprzypisudolnego">
    <w:name w:val="footnote reference"/>
    <w:basedOn w:val="Domylnaczcionkaakapitu"/>
    <w:qFormat/>
    <w:rPr>
      <w:vertAlign w:val="superscript"/>
    </w:rPr>
  </w:style>
  <w:style w:type="paragraph" w:styleId="Tekstprzypisudolnego">
    <w:name w:val="footnote text"/>
    <w:basedOn w:val="Normalny"/>
    <w:pPr>
      <w:snapToGrid w:val="0"/>
    </w:pPr>
    <w:rPr>
      <w:sz w:val="18"/>
      <w:szCs w:val="18"/>
    </w:rPr>
  </w:style>
  <w:style w:type="paragraph" w:styleId="Nagwek">
    <w:name w:val="header"/>
    <w:basedOn w:val="Normalny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TML-akronim">
    <w:name w:val="HTML Acronym"/>
    <w:basedOn w:val="Domylnaczcionkaakapitu"/>
    <w:qFormat/>
  </w:style>
  <w:style w:type="paragraph" w:styleId="HTML-adres">
    <w:name w:val="HTML Address"/>
    <w:basedOn w:val="Normalny"/>
    <w:rPr>
      <w:i/>
      <w:iCs/>
    </w:rPr>
  </w:style>
  <w:style w:type="character" w:styleId="HTML-cytat">
    <w:name w:val="HTML Cite"/>
    <w:basedOn w:val="Domylnaczcionkaakapitu"/>
    <w:rPr>
      <w:i/>
      <w:iCs/>
    </w:rPr>
  </w:style>
  <w:style w:type="character" w:styleId="HTML-kod">
    <w:name w:val="HTML Code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definicja">
    <w:name w:val="HTML Definition"/>
    <w:basedOn w:val="Domylnaczcionkaakapitu"/>
    <w:rPr>
      <w:i/>
      <w:iCs/>
    </w:rPr>
  </w:style>
  <w:style w:type="character" w:styleId="HTML-klawiatura">
    <w:name w:val="HTML Keyboard"/>
    <w:basedOn w:val="Domylnaczcionkaakapitu"/>
    <w:qFormat/>
    <w:rPr>
      <w:rFonts w:ascii="Courier New" w:hAnsi="Courier New" w:cs="Courier New"/>
      <w:sz w:val="20"/>
      <w:szCs w:val="20"/>
    </w:rPr>
  </w:style>
  <w:style w:type="paragraph" w:styleId="HTML-wstpniesformatowany">
    <w:name w:val="HTML Preformatted"/>
    <w:basedOn w:val="Normalny"/>
    <w:rPr>
      <w:rFonts w:ascii="Courier New" w:hAnsi="Courier New" w:cs="Courier New"/>
      <w:sz w:val="20"/>
    </w:rPr>
  </w:style>
  <w:style w:type="character" w:styleId="HTML-przykad">
    <w:name w:val="HTML Sample"/>
    <w:basedOn w:val="Domylnaczcionkaakapitu"/>
    <w:rPr>
      <w:rFonts w:ascii="Courier New" w:hAnsi="Courier New" w:cs="Courier New"/>
    </w:rPr>
  </w:style>
  <w:style w:type="character" w:styleId="HTML-staaszeroko">
    <w:name w:val="HTML Typewriter"/>
    <w:basedOn w:val="Domylnaczcionkaakapitu"/>
    <w:rPr>
      <w:rFonts w:ascii="Courier New" w:hAnsi="Courier New" w:cs="Courier New"/>
      <w:sz w:val="20"/>
      <w:szCs w:val="20"/>
    </w:rPr>
  </w:style>
  <w:style w:type="character" w:styleId="HTML-zmienna">
    <w:name w:val="HTML Variable"/>
    <w:basedOn w:val="Domylnaczcionkaakapitu"/>
    <w:rPr>
      <w:i/>
      <w:iCs/>
    </w:rPr>
  </w:style>
  <w:style w:type="character" w:styleId="Hipercze">
    <w:name w:val="Hyperlink"/>
    <w:basedOn w:val="Domylnaczcionkaakapitu"/>
    <w:rPr>
      <w:color w:val="0000FF"/>
      <w:u w:val="single"/>
    </w:rPr>
  </w:style>
  <w:style w:type="paragraph" w:styleId="Indeks1">
    <w:name w:val="index 1"/>
    <w:basedOn w:val="Normalny"/>
    <w:next w:val="Normalny"/>
  </w:style>
  <w:style w:type="paragraph" w:styleId="Indeks2">
    <w:name w:val="index 2"/>
    <w:basedOn w:val="Normalny"/>
    <w:next w:val="Normalny"/>
    <w:pPr>
      <w:ind w:leftChars="200" w:left="200"/>
    </w:pPr>
  </w:style>
  <w:style w:type="paragraph" w:styleId="Indeks3">
    <w:name w:val="index 3"/>
    <w:basedOn w:val="Normalny"/>
    <w:next w:val="Normalny"/>
    <w:pPr>
      <w:ind w:leftChars="400" w:left="400"/>
    </w:pPr>
  </w:style>
  <w:style w:type="paragraph" w:styleId="Indeks4">
    <w:name w:val="index 4"/>
    <w:basedOn w:val="Normalny"/>
    <w:next w:val="Normalny"/>
    <w:pPr>
      <w:ind w:leftChars="600" w:left="600"/>
    </w:pPr>
  </w:style>
  <w:style w:type="paragraph" w:styleId="Indeks5">
    <w:name w:val="index 5"/>
    <w:basedOn w:val="Normalny"/>
    <w:next w:val="Normalny"/>
    <w:qFormat/>
    <w:pPr>
      <w:ind w:leftChars="800" w:left="800"/>
    </w:pPr>
  </w:style>
  <w:style w:type="paragraph" w:styleId="Indeks6">
    <w:name w:val="index 6"/>
    <w:basedOn w:val="Normalny"/>
    <w:next w:val="Normalny"/>
    <w:pPr>
      <w:ind w:leftChars="1000" w:left="1000"/>
    </w:pPr>
  </w:style>
  <w:style w:type="paragraph" w:styleId="Indeks7">
    <w:name w:val="index 7"/>
    <w:basedOn w:val="Normalny"/>
    <w:next w:val="Normalny"/>
    <w:pPr>
      <w:ind w:leftChars="1200" w:left="1200"/>
    </w:pPr>
  </w:style>
  <w:style w:type="paragraph" w:styleId="Indeks8">
    <w:name w:val="index 8"/>
    <w:basedOn w:val="Normalny"/>
    <w:next w:val="Normalny"/>
    <w:pPr>
      <w:ind w:leftChars="1400" w:left="1400"/>
    </w:pPr>
  </w:style>
  <w:style w:type="paragraph" w:styleId="Indeks9">
    <w:name w:val="index 9"/>
    <w:basedOn w:val="Normalny"/>
    <w:next w:val="Normalny"/>
    <w:qFormat/>
    <w:pPr>
      <w:ind w:leftChars="1600" w:left="1600"/>
    </w:pPr>
  </w:style>
  <w:style w:type="paragraph" w:styleId="Nagwekindeksu">
    <w:name w:val="index heading"/>
    <w:basedOn w:val="Normalny"/>
    <w:next w:val="Indeks1"/>
    <w:qFormat/>
    <w:rPr>
      <w:rFonts w:ascii="Arial" w:hAnsi="Arial" w:cs="Arial"/>
      <w:b/>
      <w:bCs/>
    </w:rPr>
  </w:style>
  <w:style w:type="character" w:styleId="Numerwiersza">
    <w:name w:val="line number"/>
    <w:basedOn w:val="Domylnaczcionkaakapitu"/>
    <w:qFormat/>
  </w:style>
  <w:style w:type="paragraph" w:styleId="Lista">
    <w:name w:val="List"/>
    <w:basedOn w:val="Normalny"/>
    <w:qFormat/>
    <w:pPr>
      <w:ind w:left="200" w:hangingChars="200" w:hanging="200"/>
    </w:pPr>
  </w:style>
  <w:style w:type="paragraph" w:styleId="Lista2">
    <w:name w:val="List 2"/>
    <w:basedOn w:val="Normalny"/>
    <w:qFormat/>
    <w:pPr>
      <w:ind w:leftChars="200" w:left="100" w:hangingChars="200" w:hanging="200"/>
    </w:pPr>
  </w:style>
  <w:style w:type="paragraph" w:styleId="Lista3">
    <w:name w:val="List 3"/>
    <w:basedOn w:val="Normalny"/>
    <w:qFormat/>
    <w:pPr>
      <w:ind w:leftChars="400" w:left="100" w:hangingChars="200" w:hanging="200"/>
    </w:pPr>
  </w:style>
  <w:style w:type="paragraph" w:styleId="Lista4">
    <w:name w:val="List 4"/>
    <w:basedOn w:val="Normalny"/>
    <w:pPr>
      <w:ind w:leftChars="600" w:left="100" w:hangingChars="200" w:hanging="200"/>
    </w:pPr>
  </w:style>
  <w:style w:type="paragraph" w:styleId="Lista5">
    <w:name w:val="List 5"/>
    <w:basedOn w:val="Normalny"/>
    <w:qFormat/>
    <w:pPr>
      <w:ind w:leftChars="800" w:left="100" w:hangingChars="200" w:hanging="200"/>
    </w:pPr>
  </w:style>
  <w:style w:type="paragraph" w:styleId="Listapunktowana">
    <w:name w:val="List Bullet"/>
    <w:basedOn w:val="Normalny"/>
    <w:qFormat/>
    <w:pPr>
      <w:numPr>
        <w:numId w:val="1"/>
      </w:numPr>
    </w:pPr>
  </w:style>
  <w:style w:type="paragraph" w:styleId="Listapunktowana2">
    <w:name w:val="List Bullet 2"/>
    <w:basedOn w:val="Normalny"/>
    <w:qFormat/>
    <w:pPr>
      <w:numPr>
        <w:numId w:val="2"/>
      </w:numPr>
    </w:pPr>
  </w:style>
  <w:style w:type="paragraph" w:styleId="Listapunktowana3">
    <w:name w:val="List Bullet 3"/>
    <w:basedOn w:val="Normalny"/>
    <w:qFormat/>
    <w:pPr>
      <w:numPr>
        <w:numId w:val="3"/>
      </w:numPr>
    </w:pPr>
  </w:style>
  <w:style w:type="paragraph" w:styleId="Listapunktowana4">
    <w:name w:val="List Bullet 4"/>
    <w:basedOn w:val="Normalny"/>
    <w:qFormat/>
    <w:pPr>
      <w:numPr>
        <w:numId w:val="4"/>
      </w:numPr>
    </w:pPr>
  </w:style>
  <w:style w:type="paragraph" w:styleId="Listapunktowana5">
    <w:name w:val="List Bullet 5"/>
    <w:basedOn w:val="Normalny"/>
    <w:qFormat/>
    <w:pPr>
      <w:numPr>
        <w:numId w:val="5"/>
      </w:numPr>
    </w:pPr>
  </w:style>
  <w:style w:type="paragraph" w:styleId="Lista-kontynuacja">
    <w:name w:val="List Continue"/>
    <w:basedOn w:val="Normalny"/>
    <w:qFormat/>
    <w:pPr>
      <w:spacing w:after="120"/>
      <w:ind w:leftChars="200" w:left="420"/>
    </w:pPr>
  </w:style>
  <w:style w:type="paragraph" w:styleId="Lista-kontynuacja2">
    <w:name w:val="List Continue 2"/>
    <w:basedOn w:val="Normalny"/>
    <w:qFormat/>
    <w:pPr>
      <w:spacing w:after="120"/>
      <w:ind w:leftChars="400" w:left="840"/>
    </w:pPr>
  </w:style>
  <w:style w:type="paragraph" w:styleId="Lista-kontynuacja3">
    <w:name w:val="List Continue 3"/>
    <w:basedOn w:val="Normalny"/>
    <w:qFormat/>
    <w:pPr>
      <w:spacing w:after="120"/>
      <w:ind w:leftChars="600" w:left="1260"/>
    </w:pPr>
  </w:style>
  <w:style w:type="paragraph" w:styleId="Lista-kontynuacja4">
    <w:name w:val="List Continue 4"/>
    <w:basedOn w:val="Normalny"/>
    <w:qFormat/>
    <w:pPr>
      <w:spacing w:after="120"/>
      <w:ind w:leftChars="800" w:left="1680"/>
    </w:pPr>
  </w:style>
  <w:style w:type="paragraph" w:styleId="Lista-kontynuacja5">
    <w:name w:val="List Continue 5"/>
    <w:basedOn w:val="Normalny"/>
    <w:qFormat/>
    <w:pPr>
      <w:spacing w:after="120"/>
      <w:ind w:leftChars="1000" w:left="2100"/>
    </w:pPr>
  </w:style>
  <w:style w:type="paragraph" w:styleId="Listanumerowana">
    <w:name w:val="List Number"/>
    <w:basedOn w:val="Normalny"/>
    <w:pPr>
      <w:numPr>
        <w:numId w:val="6"/>
      </w:numPr>
    </w:pPr>
  </w:style>
  <w:style w:type="paragraph" w:styleId="Listanumerowana2">
    <w:name w:val="List Number 2"/>
    <w:basedOn w:val="Normalny"/>
    <w:qFormat/>
    <w:pPr>
      <w:numPr>
        <w:numId w:val="7"/>
      </w:numPr>
    </w:pPr>
  </w:style>
  <w:style w:type="paragraph" w:styleId="Listanumerowana3">
    <w:name w:val="List Number 3"/>
    <w:basedOn w:val="Normalny"/>
    <w:qFormat/>
    <w:pPr>
      <w:numPr>
        <w:numId w:val="8"/>
      </w:numPr>
    </w:pPr>
  </w:style>
  <w:style w:type="paragraph" w:styleId="Listanumerowana4">
    <w:name w:val="List Number 4"/>
    <w:basedOn w:val="Normalny"/>
    <w:qFormat/>
    <w:pPr>
      <w:numPr>
        <w:numId w:val="9"/>
      </w:numPr>
    </w:pPr>
  </w:style>
  <w:style w:type="paragraph" w:styleId="Listanumerowana5">
    <w:name w:val="List Number 5"/>
    <w:basedOn w:val="Normalny"/>
    <w:qFormat/>
    <w:pPr>
      <w:numPr>
        <w:numId w:val="10"/>
      </w:numPr>
    </w:pPr>
  </w:style>
  <w:style w:type="paragraph" w:styleId="Tekstmakra">
    <w:name w:val="macro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24"/>
      <w:szCs w:val="24"/>
      <w:lang w:val="en-US" w:eastAsia="zh-CN"/>
    </w:rPr>
  </w:style>
  <w:style w:type="paragraph" w:styleId="Nagwekwiadomoci">
    <w:name w:val="Message Header"/>
    <w:basedOn w:val="Normalny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Cs w:val="24"/>
    </w:rPr>
  </w:style>
  <w:style w:type="paragraph" w:styleId="NormalnyWeb">
    <w:name w:val="Normal (Web)"/>
    <w:basedOn w:val="Normalny"/>
    <w:qFormat/>
    <w:rPr>
      <w:szCs w:val="24"/>
    </w:rPr>
  </w:style>
  <w:style w:type="paragraph" w:styleId="Wcicienormalne">
    <w:name w:val="Normal Indent"/>
    <w:basedOn w:val="Normalny"/>
    <w:qFormat/>
    <w:pPr>
      <w:ind w:firstLineChars="200" w:firstLine="420"/>
    </w:pPr>
  </w:style>
  <w:style w:type="paragraph" w:styleId="Nagweknotatki">
    <w:name w:val="Note Heading"/>
    <w:basedOn w:val="Normalny"/>
    <w:next w:val="Normalny"/>
    <w:pPr>
      <w:jc w:val="center"/>
    </w:pPr>
  </w:style>
  <w:style w:type="character" w:styleId="Numerstrony">
    <w:name w:val="page number"/>
    <w:basedOn w:val="Domylnaczcionkaakapitu"/>
  </w:style>
  <w:style w:type="paragraph" w:styleId="Zwykytekst">
    <w:name w:val="Plain Text"/>
    <w:basedOn w:val="Normalny"/>
    <w:rPr>
      <w:rFonts w:ascii="SimSun" w:hAnsi="Courier New" w:cs="Courier New"/>
      <w:szCs w:val="21"/>
    </w:rPr>
  </w:style>
  <w:style w:type="paragraph" w:styleId="Zwrotgrzecznociowy">
    <w:name w:val="Salutation"/>
    <w:basedOn w:val="Normalny"/>
    <w:next w:val="Normalny"/>
  </w:style>
  <w:style w:type="paragraph" w:styleId="Podpis">
    <w:name w:val="Signature"/>
    <w:basedOn w:val="Normalny"/>
    <w:pPr>
      <w:ind w:leftChars="2100" w:left="100"/>
    </w:pPr>
  </w:style>
  <w:style w:type="character" w:styleId="Pogrubienie">
    <w:name w:val="Strong"/>
    <w:basedOn w:val="Domylnaczcionkaakapitu"/>
    <w:qFormat/>
    <w:rPr>
      <w:b/>
      <w:bCs/>
    </w:rPr>
  </w:style>
  <w:style w:type="paragraph" w:styleId="Podtytu">
    <w:name w:val="Subtitle"/>
    <w:basedOn w:val="Normalny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Tabela-Efekty3D1">
    <w:name w:val="Table 3D effects 1"/>
    <w:basedOn w:val="Standardowy"/>
    <w:qFormat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bottom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Tabela-Efekty3D2">
    <w:name w:val="Table 3D effects 2"/>
    <w:basedOn w:val="Standardowy"/>
    <w:qFormat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Efekty3D3">
    <w:name w:val="Table 3D effects 3"/>
    <w:basedOn w:val="Standardowy"/>
    <w:qFormat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1">
    <w:name w:val="Table Classic 1"/>
    <w:basedOn w:val="Standardowy"/>
    <w:qFormat/>
    <w:pPr>
      <w:widowControl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2">
    <w:name w:val="Table Classic 2"/>
    <w:basedOn w:val="Standardowy"/>
    <w:pPr>
      <w:widowControl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Klasyczny3">
    <w:name w:val="Table Classic 3"/>
    <w:basedOn w:val="Standardowy"/>
    <w:pPr>
      <w:widowControl w:val="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ela-Klasyczny4">
    <w:name w:val="Table Classic 4"/>
    <w:basedOn w:val="Standardowy"/>
    <w:pPr>
      <w:widowControl w:val="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Kolorowy1">
    <w:name w:val="Table Colorful 1"/>
    <w:basedOn w:val="Standardowy"/>
    <w:pPr>
      <w:widowControl w:val="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ela-Kolorowy2">
    <w:name w:val="Table Colorful 2"/>
    <w:basedOn w:val="Standardowy"/>
    <w:pPr>
      <w:widowControl w:val="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ela-Kolorowy3">
    <w:name w:val="Table Colorful 3"/>
    <w:basedOn w:val="Standardowy"/>
    <w:pPr>
      <w:widowControl w:val="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Kolumnowy1">
    <w:name w:val="Table Columns 1"/>
    <w:basedOn w:val="Standardowy"/>
    <w:pPr>
      <w:widowControl w:val="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left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2">
    <w:name w:val="Table Columns 2"/>
    <w:basedOn w:val="Standardowy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3">
    <w:name w:val="Table Columns 3"/>
    <w:basedOn w:val="Standardowy"/>
    <w:pPr>
      <w:widowControl w:val="0"/>
      <w:jc w:val="both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4">
    <w:name w:val="Table Columns 4"/>
    <w:basedOn w:val="Standardowy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a-Kolumnowy5">
    <w:name w:val="Table Columns 5"/>
    <w:basedOn w:val="Standardowy"/>
    <w:qFormat/>
    <w:pPr>
      <w:widowControl w:val="0"/>
      <w:jc w:val="both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a-Wspczesny">
    <w:name w:val="Table Contemporary"/>
    <w:basedOn w:val="Standardowy"/>
    <w:qFormat/>
    <w:pPr>
      <w:widowControl w:val="0"/>
      <w:jc w:val="both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Tabela-Elegancki">
    <w:name w:val="Table Elegant"/>
    <w:basedOn w:val="Standardowy"/>
    <w:qFormat/>
    <w:pPr>
      <w:widowControl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">
    <w:name w:val="Table Grid"/>
    <w:basedOn w:val="Standardowy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1">
    <w:name w:val="Table Grid 1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2">
    <w:name w:val="Table Grid 2"/>
    <w:basedOn w:val="Standardowy"/>
    <w:qFormat/>
    <w:pPr>
      <w:widowControl w:val="0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Siatka3">
    <w:name w:val="Table Grid 3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4">
    <w:name w:val="Table Grid 4"/>
    <w:basedOn w:val="Standardowy"/>
    <w:qFormat/>
    <w:pPr>
      <w:widowControl w:val="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5">
    <w:name w:val="Table Grid 5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6">
    <w:name w:val="Table Grid 6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7">
    <w:name w:val="Table Grid 7"/>
    <w:basedOn w:val="Standardowy"/>
    <w:qFormat/>
    <w:pPr>
      <w:widowControl w:val="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8">
    <w:name w:val="Table Grid 8"/>
    <w:basedOn w:val="Standardowy"/>
    <w:qFormat/>
    <w:pPr>
      <w:widowControl w:val="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Lista1">
    <w:name w:val="Table List 1"/>
    <w:basedOn w:val="Standardowy"/>
    <w:qFormat/>
    <w:pPr>
      <w:widowControl w:val="0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2">
    <w:name w:val="Table List 2"/>
    <w:basedOn w:val="Standardowy"/>
    <w:qFormat/>
    <w:pPr>
      <w:widowControl w:val="0"/>
      <w:jc w:val="both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3">
    <w:name w:val="Table List 3"/>
    <w:basedOn w:val="Standardowy"/>
    <w:qFormat/>
    <w:pPr>
      <w:widowControl w:val="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Lista4">
    <w:name w:val="Table List 4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ela-Lista5">
    <w:name w:val="Table List 5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6">
    <w:name w:val="Table List 6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Lista7">
    <w:name w:val="Table List 7"/>
    <w:basedOn w:val="Standardowy"/>
    <w:qFormat/>
    <w:pPr>
      <w:widowControl w:val="0"/>
      <w:jc w:val="both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left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ela-Lista8">
    <w:name w:val="Table List 8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left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paragraph" w:styleId="Wykazrde">
    <w:name w:val="table of authorities"/>
    <w:basedOn w:val="Normalny"/>
    <w:next w:val="Normalny"/>
    <w:qFormat/>
    <w:pPr>
      <w:ind w:leftChars="200" w:left="420"/>
    </w:pPr>
  </w:style>
  <w:style w:type="paragraph" w:styleId="Spisilustracji">
    <w:name w:val="table of figures"/>
    <w:basedOn w:val="Normalny"/>
    <w:next w:val="Normalny"/>
    <w:qFormat/>
    <w:pPr>
      <w:ind w:leftChars="200" w:left="200" w:hangingChars="200" w:hanging="200"/>
    </w:pPr>
  </w:style>
  <w:style w:type="table" w:styleId="Tabela-Profesjonalny">
    <w:name w:val="Table Professional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Prosty1">
    <w:name w:val="Table Simple 1"/>
    <w:basedOn w:val="Standardowy"/>
    <w:qFormat/>
    <w:pPr>
      <w:widowControl w:val="0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Tabela-Prosty2">
    <w:name w:val="Table Simple 2"/>
    <w:basedOn w:val="Standardowy"/>
    <w:qFormat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ela-Prosty3">
    <w:name w:val="Table Simple 3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Delikatny1">
    <w:name w:val="Table Subtle 1"/>
    <w:basedOn w:val="Standardowy"/>
    <w:qFormat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left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Delikatny2">
    <w:name w:val="Table Subtle 2"/>
    <w:basedOn w:val="Standardowy"/>
    <w:qFormat/>
    <w:pPr>
      <w:widowControl w:val="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Motyw">
    <w:name w:val="Table Theme"/>
    <w:basedOn w:val="Standardowy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qFormat/>
    <w:pPr>
      <w:widowControl w:val="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eWeb2">
    <w:name w:val="Table Web 2"/>
    <w:basedOn w:val="Standardowy"/>
    <w:qFormat/>
    <w:pPr>
      <w:widowControl w:val="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eWeb3">
    <w:name w:val="Table Web 3"/>
    <w:basedOn w:val="Standardowy"/>
    <w:qFormat/>
    <w:pPr>
      <w:widowControl w:val="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Tytu">
    <w:name w:val="Title"/>
    <w:basedOn w:val="Normalny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Nagwekwykazurde">
    <w:name w:val="toa heading"/>
    <w:basedOn w:val="Normalny"/>
    <w:next w:val="Normalny"/>
    <w:qFormat/>
    <w:pPr>
      <w:spacing w:before="120"/>
    </w:pPr>
    <w:rPr>
      <w:rFonts w:ascii="Arial" w:hAnsi="Arial" w:cs="Arial"/>
      <w:szCs w:val="24"/>
    </w:rPr>
  </w:style>
  <w:style w:type="paragraph" w:styleId="Spistreci1">
    <w:name w:val="toc 1"/>
    <w:basedOn w:val="Normalny"/>
    <w:next w:val="Normalny"/>
    <w:qFormat/>
  </w:style>
  <w:style w:type="paragraph" w:styleId="Spistreci2">
    <w:name w:val="toc 2"/>
    <w:basedOn w:val="Normalny"/>
    <w:next w:val="Normalny"/>
    <w:qFormat/>
    <w:pPr>
      <w:ind w:leftChars="200" w:left="420"/>
    </w:pPr>
  </w:style>
  <w:style w:type="paragraph" w:styleId="Spistreci3">
    <w:name w:val="toc 3"/>
    <w:basedOn w:val="Normalny"/>
    <w:next w:val="Normalny"/>
    <w:qFormat/>
    <w:pPr>
      <w:ind w:leftChars="400" w:left="840"/>
    </w:pPr>
  </w:style>
  <w:style w:type="paragraph" w:styleId="Spistreci4">
    <w:name w:val="toc 4"/>
    <w:basedOn w:val="Normalny"/>
    <w:next w:val="Normalny"/>
    <w:qFormat/>
    <w:pPr>
      <w:ind w:leftChars="600" w:left="1260"/>
    </w:pPr>
  </w:style>
  <w:style w:type="paragraph" w:styleId="Spistreci5">
    <w:name w:val="toc 5"/>
    <w:basedOn w:val="Normalny"/>
    <w:next w:val="Normalny"/>
    <w:qFormat/>
    <w:pPr>
      <w:ind w:leftChars="800" w:left="1680"/>
    </w:pPr>
  </w:style>
  <w:style w:type="paragraph" w:styleId="Spistreci6">
    <w:name w:val="toc 6"/>
    <w:basedOn w:val="Normalny"/>
    <w:next w:val="Normalny"/>
    <w:qFormat/>
    <w:pPr>
      <w:ind w:leftChars="1000" w:left="2100"/>
    </w:pPr>
  </w:style>
  <w:style w:type="paragraph" w:styleId="Spistreci7">
    <w:name w:val="toc 7"/>
    <w:basedOn w:val="Normalny"/>
    <w:next w:val="Normalny"/>
    <w:qFormat/>
    <w:pPr>
      <w:ind w:leftChars="1200" w:left="2520"/>
    </w:pPr>
  </w:style>
  <w:style w:type="paragraph" w:styleId="Spistreci8">
    <w:name w:val="toc 8"/>
    <w:basedOn w:val="Normalny"/>
    <w:next w:val="Normalny"/>
    <w:qFormat/>
    <w:pPr>
      <w:ind w:leftChars="1400" w:left="2940"/>
    </w:pPr>
  </w:style>
  <w:style w:type="paragraph" w:styleId="Spistreci9">
    <w:name w:val="toc 9"/>
    <w:basedOn w:val="Normalny"/>
    <w:next w:val="Normalny"/>
    <w:qFormat/>
    <w:pPr>
      <w:ind w:leftChars="1600" w:left="3360"/>
    </w:pPr>
  </w:style>
  <w:style w:type="table" w:styleId="Jasnecieniowanie">
    <w:name w:val="Light Shading"/>
    <w:basedOn w:val="Standardowy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Jasnecieniowanieakcent1">
    <w:name w:val="Light Shading Accent 1"/>
    <w:basedOn w:val="Standardowy"/>
    <w:uiPriority w:val="60"/>
    <w:qFormat/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qFormat/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Jasnecieniowanieakcent3">
    <w:name w:val="Light Shading Accent 3"/>
    <w:basedOn w:val="Standardowy"/>
    <w:uiPriority w:val="60"/>
    <w:qFormat/>
    <w:rPr>
      <w:color w:val="76923C"/>
    </w:rPr>
    <w:tblPr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Jasnecieniowanieakcent4">
    <w:name w:val="Light Shading Accent 4"/>
    <w:basedOn w:val="Standardowy"/>
    <w:uiPriority w:val="60"/>
    <w:qFormat/>
    <w:rPr>
      <w:color w:val="5F497A"/>
    </w:rPr>
    <w:tblPr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Jasnecieniowanieakcent5">
    <w:name w:val="Light Shading Accent 5"/>
    <w:basedOn w:val="Standardowy"/>
    <w:uiPriority w:val="60"/>
    <w:qFormat/>
    <w:rPr>
      <w:color w:val="31849B"/>
    </w:rPr>
    <w:tblPr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Jasnecieniowanieakcent6">
    <w:name w:val="Light Shading Accent 6"/>
    <w:basedOn w:val="Standardowy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Jasnalista">
    <w:name w:val="Light List"/>
    <w:basedOn w:val="Standardowy"/>
    <w:uiPriority w:val="61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Jasnalistaakcent1">
    <w:name w:val="Light List Accent 1"/>
    <w:basedOn w:val="Standardowy"/>
    <w:uiPriority w:val="61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Jasnalistaakcent2">
    <w:name w:val="Light List Accent 2"/>
    <w:basedOn w:val="Standardowy"/>
    <w:uiPriority w:val="61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Jasnalistaakcent3">
    <w:name w:val="Light List Accent 3"/>
    <w:basedOn w:val="Standardowy"/>
    <w:uiPriority w:val="61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Jasnalistaakcent4">
    <w:name w:val="Light List Accent 4"/>
    <w:basedOn w:val="Standardowy"/>
    <w:uiPriority w:val="61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Jasnalistaakcent5">
    <w:name w:val="Light List Accent 5"/>
    <w:basedOn w:val="Standardowy"/>
    <w:uiPriority w:val="61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Jasnalistaakcent6">
    <w:name w:val="Light List Accent 6"/>
    <w:basedOn w:val="Standardowy"/>
    <w:uiPriority w:val="61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000000"/>
          <w:left w:val="single" w:sz="1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table" w:styleId="Jasnasiatkaakcent1">
    <w:name w:val="Light Grid Accent 1"/>
    <w:basedOn w:val="Standardowy"/>
    <w:uiPriority w:val="62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F81BD"/>
          <w:left w:val="single" w:sz="1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</w:tcPr>
    </w:tblStylePr>
  </w:style>
  <w:style w:type="table" w:styleId="Jasnasiatkaakcent2">
    <w:name w:val="Light Grid Accent 2"/>
    <w:basedOn w:val="Standardowy"/>
    <w:uiPriority w:val="62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C0504D"/>
          <w:left w:val="single" w:sz="1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</w:tcPr>
    </w:tblStylePr>
  </w:style>
  <w:style w:type="table" w:styleId="Jasnasiatkaakcent3">
    <w:name w:val="Light Grid Accent 3"/>
    <w:basedOn w:val="Standardowy"/>
    <w:uiPriority w:val="62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9BBB59"/>
          <w:left w:val="single" w:sz="1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</w:tcPr>
    </w:tblStylePr>
  </w:style>
  <w:style w:type="table" w:styleId="Jasnasiatkaakcent4">
    <w:name w:val="Light Grid Accent 4"/>
    <w:basedOn w:val="Standardowy"/>
    <w:uiPriority w:val="62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8064A2"/>
          <w:left w:val="single" w:sz="1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</w:tcPr>
    </w:tblStylePr>
  </w:style>
  <w:style w:type="table" w:styleId="Jasnasiatkaakcent5">
    <w:name w:val="Light Grid Accent 5"/>
    <w:basedOn w:val="Standardowy"/>
    <w:uiPriority w:val="62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BACC6"/>
          <w:left w:val="single" w:sz="1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Jasnasiatkaakcent6">
    <w:name w:val="Light Grid Accent 6"/>
    <w:basedOn w:val="Standardowy"/>
    <w:uiPriority w:val="62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F79646"/>
          <w:left w:val="single" w:sz="1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</w:tcPr>
    </w:tblStylePr>
  </w:style>
  <w:style w:type="table" w:styleId="redniecieniowanie1">
    <w:name w:val="Medium Shading 1"/>
    <w:basedOn w:val="Standardowy"/>
    <w:uiPriority w:val="63"/>
    <w:qFormat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qFormat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qFormat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rednialista1akcent1">
    <w:name w:val="Medium List 1 Accent 1"/>
    <w:basedOn w:val="Standardowy"/>
    <w:uiPriority w:val="65"/>
    <w:qFormat/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rednialista1akcent2">
    <w:name w:val="Medium List 1 Accent 2"/>
    <w:basedOn w:val="Standardowy"/>
    <w:uiPriority w:val="65"/>
    <w:qFormat/>
    <w:rPr>
      <w:color w:val="000000"/>
    </w:rPr>
    <w:tblPr>
      <w:tblBorders>
        <w:top w:val="single" w:sz="8" w:space="0" w:color="C0504D"/>
        <w:bottom w:val="single" w:sz="8" w:space="0" w:color="C0504D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rednialista1akcent3">
    <w:name w:val="Medium List 1 Accent 3"/>
    <w:basedOn w:val="Standardowy"/>
    <w:uiPriority w:val="65"/>
    <w:qFormat/>
    <w:rPr>
      <w:color w:val="000000"/>
    </w:rPr>
    <w:tblPr>
      <w:tblBorders>
        <w:top w:val="single" w:sz="8" w:space="0" w:color="9BBB59"/>
        <w:bottom w:val="single" w:sz="8" w:space="0" w:color="9BBB59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rednialista1akcent4">
    <w:name w:val="Medium List 1 Accent 4"/>
    <w:basedOn w:val="Standardowy"/>
    <w:uiPriority w:val="65"/>
    <w:qFormat/>
    <w:rPr>
      <w:color w:val="000000"/>
    </w:rPr>
    <w:tblPr>
      <w:tblBorders>
        <w:top w:val="single" w:sz="8" w:space="0" w:color="8064A2"/>
        <w:bottom w:val="single" w:sz="8" w:space="0" w:color="8064A2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rednialista1akcent5">
    <w:name w:val="Medium List 1 Accent 5"/>
    <w:basedOn w:val="Standardowy"/>
    <w:uiPriority w:val="65"/>
    <w:qFormat/>
    <w:rPr>
      <w:color w:val="000000"/>
    </w:rPr>
    <w:tblPr>
      <w:tblBorders>
        <w:top w:val="single" w:sz="8" w:space="0" w:color="4BACC6"/>
        <w:bottom w:val="single" w:sz="8" w:space="0" w:color="4BACC6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rednialista1akcent6">
    <w:name w:val="Medium List 1 Accent 6"/>
    <w:basedOn w:val="Standardowy"/>
    <w:uiPriority w:val="65"/>
    <w:qFormat/>
    <w:rPr>
      <w:color w:val="000000"/>
    </w:rPr>
    <w:tblPr>
      <w:tblBorders>
        <w:top w:val="single" w:sz="8" w:space="0" w:color="F79646"/>
        <w:bottom w:val="single" w:sz="8" w:space="0" w:color="F79646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rednialista2">
    <w:name w:val="Medium List 2"/>
    <w:basedOn w:val="Standardowy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qFormat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redniasiatka1akcent1">
    <w:name w:val="Medium Grid 1 Accent 1"/>
    <w:basedOn w:val="Standardowy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redniasiatka1akcent2">
    <w:name w:val="Medium Grid 1 Accent 2"/>
    <w:basedOn w:val="Standardowy"/>
    <w:uiPriority w:val="67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redniasiatka1akcent3">
    <w:name w:val="Medium Grid 1 Accent 3"/>
    <w:basedOn w:val="Standardowy"/>
    <w:uiPriority w:val="67"/>
    <w:qFormat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redniasiatka1akcent4">
    <w:name w:val="Medium Grid 1 Accent 4"/>
    <w:basedOn w:val="Standardowy"/>
    <w:uiPriority w:val="67"/>
    <w:qFormat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redniasiatka1akcent5">
    <w:name w:val="Medium Grid 1 Accent 5"/>
    <w:basedOn w:val="Standardowy"/>
    <w:uiPriority w:val="67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redniasiatka1akcent6">
    <w:name w:val="Medium Grid 1 Accent 6"/>
    <w:basedOn w:val="Standardowy"/>
    <w:uiPriority w:val="67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redniasiatka2">
    <w:name w:val="Medium Grid 2"/>
    <w:basedOn w:val="Standardowy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redniasiatka2akcent1">
    <w:name w:val="Medium Grid 2 Accent 1"/>
    <w:basedOn w:val="Standardowy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redniasiatka2akcent2">
    <w:name w:val="Medium Grid 2 Accent 2"/>
    <w:basedOn w:val="Standardowy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redniasiatka2akcent3">
    <w:name w:val="Medium Grid 2 Accent 3"/>
    <w:basedOn w:val="Standardowy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redniasiatka2akcent4">
    <w:name w:val="Medium Grid 2 Accent 4"/>
    <w:basedOn w:val="Standardowy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redniasiatka2akcent5">
    <w:name w:val="Medium Grid 2 Accent 5"/>
    <w:basedOn w:val="Standardowy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redniasiatka2akcent6">
    <w:name w:val="Medium Grid 2 Accent 6"/>
    <w:basedOn w:val="Standardowy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redniasiatka3">
    <w:name w:val="Medium Grid 3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redniasiatka3akcent2">
    <w:name w:val="Medium Grid 3 Accent 2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redniasiatka3akcent3">
    <w:name w:val="Medium Grid 3 Accent 3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redniasiatka3akcent4">
    <w:name w:val="Medium Grid 3 Accent 4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redniasiatka3akcent5">
    <w:name w:val="Medium Grid 3 Accent 5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redniasiatka3akcent6">
    <w:name w:val="Medium Grid 3 Accent 6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table" w:styleId="Ciemnalista">
    <w:name w:val="Dark List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iemnalista2akcent1">
    <w:name w:val="Dark List Accent 1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Ciemnalistaakcent2">
    <w:name w:val="Dark List Accent 2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Ciemnalistaakcent3">
    <w:name w:val="Dark List Accent 3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Ciemnalistaakcent4">
    <w:name w:val="Dark List Accent 4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Ciemnalistaakcent5">
    <w:name w:val="Dark List Accent 5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Ciemnalistaakcent6">
    <w:name w:val="Dark List Accent 6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Kolorowecieniowanie">
    <w:name w:val="Colorful Shading"/>
    <w:basedOn w:val="Standardowy"/>
    <w:uiPriority w:val="71"/>
    <w:qFormat/>
    <w:rPr>
      <w:color w:val="000000"/>
    </w:rPr>
    <w:tblPr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1">
    <w:name w:val="Colorful Shading Accent 1"/>
    <w:basedOn w:val="Standardowy"/>
    <w:uiPriority w:val="71"/>
    <w:qFormat/>
    <w:rPr>
      <w:color w:val="000000"/>
    </w:rPr>
    <w:tblPr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2">
    <w:name w:val="Colorful Shading Accent 2"/>
    <w:basedOn w:val="Standardowy"/>
    <w:uiPriority w:val="71"/>
    <w:qFormat/>
    <w:rPr>
      <w:color w:val="000000"/>
    </w:rPr>
    <w:tblPr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3">
    <w:name w:val="Colorful Shading Accent 3"/>
    <w:basedOn w:val="Standardowy"/>
    <w:uiPriority w:val="71"/>
    <w:qFormat/>
    <w:rPr>
      <w:color w:val="000000"/>
    </w:rPr>
    <w:tblPr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Kolorowecieniowanieakcent4">
    <w:name w:val="Colorful Shading Accent 4"/>
    <w:basedOn w:val="Standardowy"/>
    <w:uiPriority w:val="71"/>
    <w:qFormat/>
    <w:rPr>
      <w:color w:val="000000"/>
    </w:rPr>
    <w:tblPr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5">
    <w:name w:val="Colorful Shading Accent 5"/>
    <w:basedOn w:val="Standardowy"/>
    <w:uiPriority w:val="71"/>
    <w:qFormat/>
    <w:rPr>
      <w:color w:val="000000"/>
    </w:rPr>
    <w:tblPr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6">
    <w:name w:val="Colorful Shading Accent 6"/>
    <w:basedOn w:val="Standardowy"/>
    <w:uiPriority w:val="71"/>
    <w:rPr>
      <w:color w:val="000000"/>
    </w:rPr>
    <w:tblPr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alista">
    <w:name w:val="Colorful List"/>
    <w:basedOn w:val="Standardowy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Kolorowalistaakcent1">
    <w:name w:val="Colorful List Accent 1"/>
    <w:basedOn w:val="Standardowy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Kolorowalistaakcent2">
    <w:name w:val="Colorful List Accent 2"/>
    <w:basedOn w:val="Standardowy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Kolorowalistaakcent3">
    <w:name w:val="Colorful List Accent 3"/>
    <w:basedOn w:val="Standardowy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Kolorowalistaakcent4">
    <w:name w:val="Colorful List Accent 4"/>
    <w:basedOn w:val="Standardowy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Kolorowalistaakcent5">
    <w:name w:val="Colorful List Accent 5"/>
    <w:basedOn w:val="Standardowy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Kolorowalistaakcent6">
    <w:name w:val="Colorful List Accent 6"/>
    <w:basedOn w:val="Standardowy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Kolorowasiatka">
    <w:name w:val="Colorful Grid"/>
    <w:basedOn w:val="Standardowy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Kolorowasiatkaakcent1">
    <w:name w:val="Colorful Grid Accent 1"/>
    <w:basedOn w:val="Standardowy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Kolorowasiatkaakcent2">
    <w:name w:val="Colorful Grid Accent 2"/>
    <w:basedOn w:val="Standardowy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Kolorowasiatkaakcent3">
    <w:name w:val="Colorful Grid Accent 3"/>
    <w:basedOn w:val="Standardowy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Kolorowasiatkaakcent4">
    <w:name w:val="Colorful Grid Accent 4"/>
    <w:basedOn w:val="Standardowy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Kolorowasiatkaakcent5">
    <w:name w:val="Colorful Grid Accent 5"/>
    <w:basedOn w:val="Standardowy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Kolorowasiatkaakcent6">
    <w:name w:val="Colorful Grid Accent 6"/>
    <w:basedOn w:val="Standardowy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390</Words>
  <Characters>2346</Characters>
  <Application>Microsoft Office Word</Application>
  <DocSecurity>0</DocSecurity>
  <Lines>19</Lines>
  <Paragraphs>5</Paragraphs>
  <ScaleCrop>false</ScaleCrop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WPS_1707114672</dc:creator>
  <cp:lastModifiedBy>AGlowacz</cp:lastModifiedBy>
  <cp:revision>5</cp:revision>
  <dcterms:created xsi:type="dcterms:W3CDTF">2024-07-29T09:13:00Z</dcterms:created>
  <dcterms:modified xsi:type="dcterms:W3CDTF">2026-04-22T09:38:00Z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1045-12.2.0.17545</vt:lpwstr>
  </property>
  <property fmtid="{D5CDD505-2E9C-101B-9397-08002B2CF9AE}" pid="3" name="ICV">
    <vt:lpwstr>FED9F853FAE64F119371560D7E4F7022_11</vt:lpwstr>
  </property>
</Properties>
</file>