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DD50F" w14:textId="77777777" w:rsidR="00CF06E1" w:rsidRPr="00047DC5" w:rsidRDefault="00000000">
      <w:pPr>
        <w:rPr>
          <w:lang w:val="pl-PL"/>
        </w:rPr>
      </w:pPr>
      <w:r w:rsidRPr="00047DC5">
        <w:rPr>
          <w:lang w:val="pl-PL"/>
        </w:rPr>
        <w:br/>
      </w:r>
    </w:p>
    <w:p w14:paraId="1713805C" w14:textId="29F55C38" w:rsidR="00CF06E1" w:rsidRPr="00047DC5" w:rsidRDefault="00000000">
      <w:pPr>
        <w:jc w:val="right"/>
        <w:rPr>
          <w:lang w:val="pl-PL"/>
        </w:rPr>
      </w:pPr>
      <w:r w:rsidRPr="00047DC5">
        <w:rPr>
          <w:b/>
          <w:lang w:val="pl-PL"/>
        </w:rPr>
        <w:t xml:space="preserve">Załącznik nr 6 do </w:t>
      </w:r>
      <w:r w:rsidR="00A603CF" w:rsidRPr="00047DC5">
        <w:rPr>
          <w:b/>
          <w:lang w:val="pl-PL"/>
        </w:rPr>
        <w:t>zapytania ofertowego</w:t>
      </w:r>
    </w:p>
    <w:p w14:paraId="62301014" w14:textId="77777777" w:rsidR="00CF06E1" w:rsidRPr="00047DC5" w:rsidRDefault="00000000">
      <w:pPr>
        <w:jc w:val="center"/>
        <w:rPr>
          <w:lang w:val="pl-PL"/>
        </w:rPr>
      </w:pPr>
      <w:r w:rsidRPr="00047DC5">
        <w:rPr>
          <w:b/>
          <w:sz w:val="32"/>
          <w:lang w:val="pl-PL"/>
        </w:rPr>
        <w:t>ZGODA NA PRZETWARZANIE DANYCH OSOBOWYCH</w:t>
      </w:r>
    </w:p>
    <w:p w14:paraId="4E9A17E8" w14:textId="77777777" w:rsidR="00A603CF" w:rsidRPr="00047DC5" w:rsidRDefault="00A603CF">
      <w:pPr>
        <w:spacing w:after="80" w:line="252" w:lineRule="auto"/>
        <w:rPr>
          <w:b/>
          <w:sz w:val="24"/>
          <w:lang w:val="pl-PL"/>
        </w:rPr>
      </w:pPr>
    </w:p>
    <w:p w14:paraId="003BC240" w14:textId="44DF8911" w:rsidR="00CF06E1" w:rsidRPr="00047DC5" w:rsidRDefault="00000000" w:rsidP="00736091">
      <w:pPr>
        <w:spacing w:after="80" w:line="252" w:lineRule="auto"/>
        <w:jc w:val="both"/>
        <w:rPr>
          <w:lang w:val="pl-PL"/>
        </w:rPr>
      </w:pPr>
      <w:r w:rsidRPr="00047DC5">
        <w:rPr>
          <w:lang w:val="pl-PL"/>
        </w:rPr>
        <w:t>Uwaga: dokument składa wyłącznie Wykonawca będący osobą fizyczną, jeżeli w konkretnym przypadku podstawą przetwarzania danych jest zgoda. Jeżeli przetwarzanie odbywa się na podstawie przepisów prawa, czynności zmierzających do zawarcia umowy albo prawnie uzasadnionego interesu Zamawiającego, zgoda może nie być wymagana.</w:t>
      </w:r>
    </w:p>
    <w:p w14:paraId="327ACCE6" w14:textId="77777777" w:rsidR="00A603CF" w:rsidRPr="00047DC5" w:rsidRDefault="00A603CF">
      <w:pPr>
        <w:spacing w:after="80" w:line="252" w:lineRule="auto"/>
        <w:rPr>
          <w:lang w:val="pl-PL"/>
        </w:rPr>
      </w:pPr>
    </w:p>
    <w:p w14:paraId="0F97D297" w14:textId="77777777" w:rsidR="00CF06E1" w:rsidRPr="00047DC5" w:rsidRDefault="00000000" w:rsidP="00A603CF">
      <w:pPr>
        <w:spacing w:after="80" w:line="252" w:lineRule="auto"/>
        <w:jc w:val="both"/>
        <w:rPr>
          <w:lang w:val="pl-PL"/>
        </w:rPr>
      </w:pPr>
      <w:r w:rsidRPr="00047DC5">
        <w:rPr>
          <w:lang w:val="pl-PL"/>
        </w:rPr>
        <w:t>Ja, niżej podpisany/a: ................................................................................, wyrażam zgodę na przetwarzanie danych osobowych zawartych w ofercie i dokumentach złożonych w postępowaniu, w zakresie w jakim zgoda stanowi właściwą podstawę przetwarzania, w celu przeprowadzenia postępowania i zawarcia umowy.</w:t>
      </w:r>
    </w:p>
    <w:p w14:paraId="7BC981DE" w14:textId="77777777" w:rsidR="00A603CF" w:rsidRPr="00047DC5" w:rsidRDefault="00A603CF" w:rsidP="00A603CF">
      <w:pPr>
        <w:spacing w:after="80" w:line="252" w:lineRule="auto"/>
        <w:jc w:val="both"/>
        <w:rPr>
          <w:lang w:val="pl-PL"/>
        </w:rPr>
      </w:pPr>
    </w:p>
    <w:p w14:paraId="4E76AD51" w14:textId="77777777" w:rsidR="00CF06E1" w:rsidRPr="00047DC5" w:rsidRDefault="00000000">
      <w:pPr>
        <w:spacing w:after="80" w:line="252" w:lineRule="auto"/>
        <w:rPr>
          <w:lang w:val="pl-PL"/>
        </w:rPr>
      </w:pPr>
      <w:r w:rsidRPr="00047DC5">
        <w:rPr>
          <w:lang w:val="pl-PL"/>
        </w:rPr>
        <w:t>Zostałem/</w:t>
      </w:r>
      <w:proofErr w:type="spellStart"/>
      <w:r w:rsidRPr="00047DC5">
        <w:rPr>
          <w:lang w:val="pl-PL"/>
        </w:rPr>
        <w:t>am</w:t>
      </w:r>
      <w:proofErr w:type="spellEnd"/>
      <w:r w:rsidRPr="00047DC5">
        <w:rPr>
          <w:lang w:val="pl-PL"/>
        </w:rPr>
        <w:t xml:space="preserve"> poinformowany/a o prawie cofnięcia zgody w dowolnym momencie, przy czym cofnięcie zgody nie wpływa na zgodność z prawem przetwarzania dokonanego przed jej cofnięciem.</w:t>
      </w:r>
    </w:p>
    <w:p w14:paraId="0B3D1454" w14:textId="77777777" w:rsidR="00A603CF" w:rsidRPr="00047DC5" w:rsidRDefault="00A603CF">
      <w:pPr>
        <w:spacing w:after="80" w:line="252" w:lineRule="auto"/>
        <w:rPr>
          <w:lang w:val="pl-PL"/>
        </w:rPr>
      </w:pPr>
    </w:p>
    <w:p w14:paraId="0B6F9542" w14:textId="77777777" w:rsidR="00A603CF" w:rsidRPr="00047DC5" w:rsidRDefault="00A603CF">
      <w:pPr>
        <w:spacing w:after="80" w:line="252" w:lineRule="auto"/>
        <w:rPr>
          <w:lang w:val="pl-PL"/>
        </w:rPr>
      </w:pPr>
    </w:p>
    <w:p w14:paraId="39E3E90E" w14:textId="77777777" w:rsidR="00CF06E1" w:rsidRPr="00047DC5" w:rsidRDefault="00000000">
      <w:pPr>
        <w:spacing w:after="80" w:line="252" w:lineRule="auto"/>
        <w:rPr>
          <w:lang w:val="pl-PL"/>
        </w:rPr>
      </w:pPr>
      <w:r w:rsidRPr="00047DC5">
        <w:rPr>
          <w:lang w:val="pl-PL"/>
        </w:rPr>
        <w:t>..................................................</w:t>
      </w:r>
      <w:r w:rsidRPr="00047DC5">
        <w:rPr>
          <w:lang w:val="pl-PL"/>
        </w:rPr>
        <w:br/>
        <w:t>Miejscowość i data</w:t>
      </w:r>
    </w:p>
    <w:p w14:paraId="54DB3A7B" w14:textId="77777777" w:rsidR="00A603CF" w:rsidRPr="00047DC5" w:rsidRDefault="00A603CF">
      <w:pPr>
        <w:spacing w:after="80" w:line="252" w:lineRule="auto"/>
        <w:rPr>
          <w:lang w:val="pl-PL"/>
        </w:rPr>
      </w:pPr>
    </w:p>
    <w:p w14:paraId="5D8A7109" w14:textId="77777777" w:rsidR="00A603CF" w:rsidRPr="00047DC5" w:rsidRDefault="00A603CF">
      <w:pPr>
        <w:spacing w:after="80" w:line="252" w:lineRule="auto"/>
        <w:rPr>
          <w:lang w:val="pl-PL"/>
        </w:rPr>
      </w:pPr>
    </w:p>
    <w:p w14:paraId="02D9AD9B" w14:textId="77777777" w:rsidR="00A603CF" w:rsidRPr="00047DC5" w:rsidRDefault="00A603CF">
      <w:pPr>
        <w:spacing w:after="80" w:line="252" w:lineRule="auto"/>
        <w:rPr>
          <w:lang w:val="pl-PL"/>
        </w:rPr>
      </w:pPr>
    </w:p>
    <w:p w14:paraId="777087F6" w14:textId="77777777" w:rsidR="00CF06E1" w:rsidRPr="00047DC5" w:rsidRDefault="00000000" w:rsidP="00A603CF">
      <w:pPr>
        <w:spacing w:after="80" w:line="252" w:lineRule="auto"/>
        <w:jc w:val="right"/>
        <w:rPr>
          <w:lang w:val="pl-PL"/>
        </w:rPr>
      </w:pPr>
      <w:r w:rsidRPr="00047DC5">
        <w:rPr>
          <w:lang w:val="pl-PL"/>
        </w:rPr>
        <w:t>..................................................</w:t>
      </w:r>
      <w:r w:rsidRPr="00047DC5">
        <w:rPr>
          <w:lang w:val="pl-PL"/>
        </w:rPr>
        <w:br/>
        <w:t>Podpis</w:t>
      </w:r>
    </w:p>
    <w:sectPr w:rsidR="00CF06E1" w:rsidRPr="00047DC5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6972005">
    <w:abstractNumId w:val="8"/>
  </w:num>
  <w:num w:numId="2" w16cid:durableId="433717835">
    <w:abstractNumId w:val="6"/>
  </w:num>
  <w:num w:numId="3" w16cid:durableId="1572035185">
    <w:abstractNumId w:val="5"/>
  </w:num>
  <w:num w:numId="4" w16cid:durableId="1189415362">
    <w:abstractNumId w:val="4"/>
  </w:num>
  <w:num w:numId="5" w16cid:durableId="577445657">
    <w:abstractNumId w:val="7"/>
  </w:num>
  <w:num w:numId="6" w16cid:durableId="183597337">
    <w:abstractNumId w:val="3"/>
  </w:num>
  <w:num w:numId="7" w16cid:durableId="1035739411">
    <w:abstractNumId w:val="2"/>
  </w:num>
  <w:num w:numId="8" w16cid:durableId="1213613026">
    <w:abstractNumId w:val="1"/>
  </w:num>
  <w:num w:numId="9" w16cid:durableId="21030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DC5"/>
    <w:rsid w:val="0006063C"/>
    <w:rsid w:val="0015074B"/>
    <w:rsid w:val="0029639D"/>
    <w:rsid w:val="00326F90"/>
    <w:rsid w:val="003D0AF0"/>
    <w:rsid w:val="00736091"/>
    <w:rsid w:val="00971BB4"/>
    <w:rsid w:val="00A603CF"/>
    <w:rsid w:val="00AA1D8D"/>
    <w:rsid w:val="00B47730"/>
    <w:rsid w:val="00CB0664"/>
    <w:rsid w:val="00CF06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F3EA7C"/>
  <w14:defaultImageDpi w14:val="300"/>
  <w15:docId w15:val="{484C7F52-50AC-4D3E-88B0-B1EFABD5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</cp:lastModifiedBy>
  <cp:revision>5</cp:revision>
  <dcterms:created xsi:type="dcterms:W3CDTF">2026-05-06T08:27:00Z</dcterms:created>
  <dcterms:modified xsi:type="dcterms:W3CDTF">2026-05-06T11:02:00Z</dcterms:modified>
  <cp:category/>
</cp:coreProperties>
</file>