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47536" w14:textId="00AD2B4A" w:rsidR="00DF1A56" w:rsidRPr="006B5C5A" w:rsidRDefault="00000000">
      <w:pPr>
        <w:jc w:val="right"/>
        <w:rPr>
          <w:lang w:val="pl-PL"/>
        </w:rPr>
      </w:pPr>
      <w:r w:rsidRPr="006B5C5A">
        <w:rPr>
          <w:b/>
          <w:lang w:val="pl-PL"/>
        </w:rPr>
        <w:t xml:space="preserve">Załącznik nr 3 do </w:t>
      </w:r>
      <w:r w:rsidR="001C3F6A" w:rsidRPr="006B5C5A">
        <w:rPr>
          <w:b/>
          <w:lang w:val="pl-PL"/>
        </w:rPr>
        <w:t>zapytania ofertowego</w:t>
      </w:r>
    </w:p>
    <w:p w14:paraId="36A56625" w14:textId="70795FB4" w:rsidR="00DF1A56" w:rsidRPr="006B5C5A" w:rsidRDefault="00000000" w:rsidP="001C3F6A">
      <w:pPr>
        <w:jc w:val="center"/>
        <w:rPr>
          <w:b/>
          <w:sz w:val="32"/>
          <w:lang w:val="pl-PL"/>
        </w:rPr>
      </w:pPr>
      <w:r w:rsidRPr="006B5C5A">
        <w:rPr>
          <w:b/>
          <w:sz w:val="32"/>
          <w:lang w:val="pl-PL"/>
        </w:rPr>
        <w:t>OŚWIADCZENIE O SPEŁNIANIU WARUNKÓW UDZIAŁU</w:t>
      </w:r>
    </w:p>
    <w:p w14:paraId="32DB5731" w14:textId="77777777" w:rsidR="001C3F6A" w:rsidRPr="006B5C5A" w:rsidRDefault="001C3F6A" w:rsidP="001C3F6A">
      <w:pPr>
        <w:jc w:val="center"/>
        <w:rPr>
          <w:lang w:val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925"/>
        <w:gridCol w:w="4924"/>
      </w:tblGrid>
      <w:tr w:rsidR="00DF1A56" w:rsidRPr="006B5C5A" w14:paraId="7DA9373C" w14:textId="77777777">
        <w:trPr>
          <w:tblHeader/>
          <w:jc w:val="center"/>
        </w:trPr>
        <w:tc>
          <w:tcPr>
            <w:tcW w:w="4929" w:type="dxa"/>
            <w:shd w:val="clear" w:color="auto" w:fill="D9EAF7"/>
            <w:vAlign w:val="center"/>
          </w:tcPr>
          <w:p w14:paraId="024C7575" w14:textId="77777777" w:rsidR="00DF1A56" w:rsidRPr="006B5C5A" w:rsidRDefault="00000000">
            <w:pPr>
              <w:rPr>
                <w:lang w:val="pl-PL"/>
              </w:rPr>
            </w:pPr>
            <w:r w:rsidRPr="006B5C5A">
              <w:rPr>
                <w:b/>
                <w:sz w:val="17"/>
                <w:lang w:val="pl-PL"/>
              </w:rPr>
              <w:t>Pole</w:t>
            </w:r>
          </w:p>
        </w:tc>
        <w:tc>
          <w:tcPr>
            <w:tcW w:w="4929" w:type="dxa"/>
            <w:shd w:val="clear" w:color="auto" w:fill="D9EAF7"/>
            <w:vAlign w:val="center"/>
          </w:tcPr>
          <w:p w14:paraId="4A42BF14" w14:textId="77777777" w:rsidR="00DF1A56" w:rsidRPr="006B5C5A" w:rsidRDefault="00000000">
            <w:pPr>
              <w:rPr>
                <w:lang w:val="pl-PL"/>
              </w:rPr>
            </w:pPr>
            <w:r w:rsidRPr="006B5C5A">
              <w:rPr>
                <w:b/>
                <w:sz w:val="17"/>
                <w:lang w:val="pl-PL"/>
              </w:rPr>
              <w:t>Dane</w:t>
            </w:r>
          </w:p>
        </w:tc>
      </w:tr>
      <w:tr w:rsidR="00DF1A56" w:rsidRPr="006B5C5A" w14:paraId="37C21F62" w14:textId="77777777">
        <w:trPr>
          <w:jc w:val="center"/>
        </w:trPr>
        <w:tc>
          <w:tcPr>
            <w:tcW w:w="4929" w:type="dxa"/>
            <w:vAlign w:val="center"/>
          </w:tcPr>
          <w:p w14:paraId="5FB8E8E3" w14:textId="77777777" w:rsidR="00DF1A56" w:rsidRPr="006B5C5A" w:rsidRDefault="00000000">
            <w:pPr>
              <w:rPr>
                <w:lang w:val="pl-PL"/>
              </w:rPr>
            </w:pPr>
            <w:r w:rsidRPr="006B5C5A">
              <w:rPr>
                <w:sz w:val="17"/>
                <w:lang w:val="pl-PL"/>
              </w:rPr>
              <w:t>Nazwa Wykonawcy</w:t>
            </w:r>
          </w:p>
        </w:tc>
        <w:tc>
          <w:tcPr>
            <w:tcW w:w="4929" w:type="dxa"/>
            <w:vAlign w:val="center"/>
          </w:tcPr>
          <w:p w14:paraId="53CB427A" w14:textId="77777777" w:rsidR="00DF1A56" w:rsidRPr="006B5C5A" w:rsidRDefault="00DF1A56">
            <w:pPr>
              <w:rPr>
                <w:lang w:val="pl-PL"/>
              </w:rPr>
            </w:pPr>
          </w:p>
        </w:tc>
      </w:tr>
      <w:tr w:rsidR="00DF1A56" w:rsidRPr="006B5C5A" w14:paraId="4294491F" w14:textId="77777777">
        <w:trPr>
          <w:jc w:val="center"/>
        </w:trPr>
        <w:tc>
          <w:tcPr>
            <w:tcW w:w="4929" w:type="dxa"/>
            <w:vAlign w:val="center"/>
          </w:tcPr>
          <w:p w14:paraId="2D3ABD02" w14:textId="77777777" w:rsidR="00DF1A56" w:rsidRPr="006B5C5A" w:rsidRDefault="00000000">
            <w:pPr>
              <w:rPr>
                <w:lang w:val="pl-PL"/>
              </w:rPr>
            </w:pPr>
            <w:r w:rsidRPr="006B5C5A">
              <w:rPr>
                <w:sz w:val="17"/>
                <w:lang w:val="pl-PL"/>
              </w:rPr>
              <w:t>Adres</w:t>
            </w:r>
          </w:p>
        </w:tc>
        <w:tc>
          <w:tcPr>
            <w:tcW w:w="4929" w:type="dxa"/>
            <w:vAlign w:val="center"/>
          </w:tcPr>
          <w:p w14:paraId="4171B75D" w14:textId="77777777" w:rsidR="00DF1A56" w:rsidRPr="006B5C5A" w:rsidRDefault="00DF1A56">
            <w:pPr>
              <w:rPr>
                <w:lang w:val="pl-PL"/>
              </w:rPr>
            </w:pPr>
          </w:p>
        </w:tc>
      </w:tr>
      <w:tr w:rsidR="00DF1A56" w:rsidRPr="006B5C5A" w14:paraId="4E725EE4" w14:textId="77777777">
        <w:trPr>
          <w:jc w:val="center"/>
        </w:trPr>
        <w:tc>
          <w:tcPr>
            <w:tcW w:w="4929" w:type="dxa"/>
            <w:vAlign w:val="center"/>
          </w:tcPr>
          <w:p w14:paraId="4DC5F809" w14:textId="77777777" w:rsidR="00DF1A56" w:rsidRPr="006B5C5A" w:rsidRDefault="00000000">
            <w:pPr>
              <w:rPr>
                <w:lang w:val="pl-PL"/>
              </w:rPr>
            </w:pPr>
            <w:r w:rsidRPr="006B5C5A">
              <w:rPr>
                <w:sz w:val="17"/>
                <w:lang w:val="pl-PL"/>
              </w:rPr>
              <w:t>NIP</w:t>
            </w:r>
          </w:p>
        </w:tc>
        <w:tc>
          <w:tcPr>
            <w:tcW w:w="4929" w:type="dxa"/>
            <w:vAlign w:val="center"/>
          </w:tcPr>
          <w:p w14:paraId="3EC95FF0" w14:textId="77777777" w:rsidR="00DF1A56" w:rsidRPr="006B5C5A" w:rsidRDefault="00DF1A56">
            <w:pPr>
              <w:rPr>
                <w:lang w:val="pl-PL"/>
              </w:rPr>
            </w:pPr>
          </w:p>
        </w:tc>
      </w:tr>
      <w:tr w:rsidR="00DF1A56" w:rsidRPr="006B5C5A" w14:paraId="240CC524" w14:textId="77777777">
        <w:trPr>
          <w:jc w:val="center"/>
        </w:trPr>
        <w:tc>
          <w:tcPr>
            <w:tcW w:w="4929" w:type="dxa"/>
            <w:vAlign w:val="center"/>
          </w:tcPr>
          <w:p w14:paraId="14AF2F77" w14:textId="77777777" w:rsidR="00DF1A56" w:rsidRPr="006B5C5A" w:rsidRDefault="00000000">
            <w:pPr>
              <w:rPr>
                <w:lang w:val="pl-PL"/>
              </w:rPr>
            </w:pPr>
            <w:r w:rsidRPr="006B5C5A">
              <w:rPr>
                <w:sz w:val="17"/>
                <w:lang w:val="pl-PL"/>
              </w:rPr>
              <w:t>REGON</w:t>
            </w:r>
          </w:p>
        </w:tc>
        <w:tc>
          <w:tcPr>
            <w:tcW w:w="4929" w:type="dxa"/>
            <w:vAlign w:val="center"/>
          </w:tcPr>
          <w:p w14:paraId="1FBCAB85" w14:textId="77777777" w:rsidR="00DF1A56" w:rsidRPr="006B5C5A" w:rsidRDefault="00DF1A56">
            <w:pPr>
              <w:rPr>
                <w:lang w:val="pl-PL"/>
              </w:rPr>
            </w:pPr>
          </w:p>
        </w:tc>
      </w:tr>
    </w:tbl>
    <w:p w14:paraId="36FA03D6" w14:textId="77777777" w:rsidR="001C3F6A" w:rsidRPr="006B5C5A" w:rsidRDefault="001C3F6A">
      <w:pPr>
        <w:spacing w:after="80" w:line="252" w:lineRule="auto"/>
        <w:rPr>
          <w:lang w:val="pl-PL"/>
        </w:rPr>
      </w:pPr>
    </w:p>
    <w:p w14:paraId="18F3B5EB" w14:textId="375C1F61" w:rsidR="00DF1A56" w:rsidRPr="006B5C5A" w:rsidRDefault="00000000" w:rsidP="001C3F6A">
      <w:pPr>
        <w:spacing w:after="80" w:line="252" w:lineRule="auto"/>
        <w:jc w:val="both"/>
        <w:rPr>
          <w:lang w:val="pl-PL"/>
        </w:rPr>
      </w:pPr>
      <w:r w:rsidRPr="006B5C5A">
        <w:rPr>
          <w:lang w:val="pl-PL"/>
        </w:rPr>
        <w:t xml:space="preserve">Oświadczam, że Wykonawca spełnia warunki udziału w postępowaniu określone w </w:t>
      </w:r>
      <w:r w:rsidR="001C3F6A" w:rsidRPr="006B5C5A">
        <w:rPr>
          <w:lang w:val="pl-PL"/>
        </w:rPr>
        <w:t>zapytaniu</w:t>
      </w:r>
      <w:r w:rsidRPr="006B5C5A">
        <w:rPr>
          <w:lang w:val="pl-PL"/>
        </w:rPr>
        <w:t>, w tym dotyczące zdolności technicznej i zawodowej.</w:t>
      </w:r>
    </w:p>
    <w:p w14:paraId="5896C8EB" w14:textId="77777777" w:rsidR="00DF1A56" w:rsidRPr="006B5C5A" w:rsidRDefault="00000000" w:rsidP="001C3F6A">
      <w:pPr>
        <w:pStyle w:val="Listapunktowana"/>
        <w:spacing w:after="40"/>
        <w:jc w:val="both"/>
        <w:rPr>
          <w:lang w:val="pl-PL"/>
        </w:rPr>
      </w:pPr>
      <w:r w:rsidRPr="006B5C5A">
        <w:rPr>
          <w:lang w:val="pl-PL"/>
        </w:rPr>
        <w:t>☐ dysponuję personelem, sprzętem, narzędziami oraz wiedzą niezbędną do należytego wykonania zamówienia;</w:t>
      </w:r>
    </w:p>
    <w:p w14:paraId="2BA6C354" w14:textId="1EF45884" w:rsidR="00DF1A56" w:rsidRPr="006B5C5A" w:rsidRDefault="00000000" w:rsidP="001C3F6A">
      <w:pPr>
        <w:pStyle w:val="Listapunktowana"/>
        <w:spacing w:after="40"/>
        <w:jc w:val="both"/>
        <w:rPr>
          <w:lang w:val="pl-PL"/>
        </w:rPr>
      </w:pPr>
      <w:r w:rsidRPr="006B5C5A">
        <w:rPr>
          <w:lang w:val="pl-PL"/>
        </w:rPr>
        <w:t xml:space="preserve">☐ posiadam doświadczenie wymagane w </w:t>
      </w:r>
      <w:r w:rsidR="001C3F6A" w:rsidRPr="006B5C5A">
        <w:rPr>
          <w:lang w:val="pl-PL"/>
        </w:rPr>
        <w:t>zapytaniu</w:t>
      </w:r>
      <w:r w:rsidRPr="006B5C5A">
        <w:rPr>
          <w:lang w:val="pl-PL"/>
        </w:rPr>
        <w:t xml:space="preserve"> albo przedłożę wykaz usług/dostaw wraz z dowodami należytego wykonania na wezwanie Zamawiającego;</w:t>
      </w:r>
    </w:p>
    <w:p w14:paraId="37A02CD5" w14:textId="26A214F7" w:rsidR="00DF1A56" w:rsidRPr="006B5C5A" w:rsidRDefault="00000000" w:rsidP="00A1244C">
      <w:pPr>
        <w:pStyle w:val="Listapunktowana"/>
        <w:spacing w:after="40"/>
        <w:jc w:val="both"/>
        <w:rPr>
          <w:lang w:val="pl-PL"/>
        </w:rPr>
      </w:pPr>
      <w:r w:rsidRPr="006B5C5A">
        <w:rPr>
          <w:lang w:val="pl-PL"/>
        </w:rPr>
        <w:t xml:space="preserve">☐ zapewnię wykonanie konfiguracji bezpieczeństwa zgodnie z </w:t>
      </w:r>
      <w:r w:rsidR="001C3F6A" w:rsidRPr="006B5C5A">
        <w:rPr>
          <w:lang w:val="pl-PL"/>
        </w:rPr>
        <w:t>zapytaniem</w:t>
      </w:r>
      <w:r w:rsidRPr="006B5C5A">
        <w:rPr>
          <w:lang w:val="pl-PL"/>
        </w:rPr>
        <w:t>, OPZ, zasadami KSC/NIS2 oraz wymaganiami RODO;</w:t>
      </w:r>
    </w:p>
    <w:p w14:paraId="16E4AD84" w14:textId="77777777" w:rsidR="00DF1A56" w:rsidRPr="006B5C5A" w:rsidRDefault="00000000" w:rsidP="001C3F6A">
      <w:pPr>
        <w:pStyle w:val="Listapunktowana"/>
        <w:spacing w:after="40"/>
        <w:jc w:val="both"/>
        <w:rPr>
          <w:lang w:val="pl-PL"/>
        </w:rPr>
      </w:pPr>
      <w:r w:rsidRPr="006B5C5A">
        <w:rPr>
          <w:lang w:val="pl-PL"/>
        </w:rPr>
        <w:t>☐ akceptuję obowiązek przekazania dokumentacji powykonawczej, instrukcji użytkowania, protokołów testów i konfiguracji bezpieczeństwa;</w:t>
      </w:r>
    </w:p>
    <w:p w14:paraId="5DE15507" w14:textId="77777777" w:rsidR="00DF1A56" w:rsidRPr="006B5C5A" w:rsidRDefault="00000000" w:rsidP="001C3F6A">
      <w:pPr>
        <w:pStyle w:val="Listapunktowana"/>
        <w:spacing w:after="40"/>
        <w:jc w:val="both"/>
        <w:rPr>
          <w:lang w:val="pl-PL"/>
        </w:rPr>
      </w:pPr>
      <w:r w:rsidRPr="006B5C5A">
        <w:rPr>
          <w:lang w:val="pl-PL"/>
        </w:rPr>
        <w:t>☐ uzyskałem wszystkie informacje niezbędne do przygotowania oferty i wykonania zamówienia.</w:t>
      </w:r>
    </w:p>
    <w:p w14:paraId="49161BA1" w14:textId="77777777" w:rsidR="006B5C5A" w:rsidRDefault="006B5C5A">
      <w:pPr>
        <w:pStyle w:val="Nagwek1"/>
        <w:spacing w:before="160" w:after="80"/>
        <w:rPr>
          <w:lang w:val="pl-PL"/>
        </w:rPr>
      </w:pPr>
    </w:p>
    <w:p w14:paraId="2887D09A" w14:textId="656AB106" w:rsidR="00DF1A56" w:rsidRPr="006B5C5A" w:rsidRDefault="00000000">
      <w:pPr>
        <w:pStyle w:val="Nagwek1"/>
        <w:spacing w:before="160" w:after="80"/>
        <w:rPr>
          <w:lang w:val="pl-PL"/>
        </w:rPr>
      </w:pPr>
      <w:r w:rsidRPr="006B5C5A">
        <w:rPr>
          <w:lang w:val="pl-PL"/>
        </w:rPr>
        <w:t>Wykaz doświadczenia - do uzupełnienia przez Wykonawcę na wezwanie albo wraz z ofertą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642"/>
        <w:gridCol w:w="1642"/>
        <w:gridCol w:w="1641"/>
        <w:gridCol w:w="1642"/>
        <w:gridCol w:w="1642"/>
      </w:tblGrid>
      <w:tr w:rsidR="00DF1A56" w:rsidRPr="006B5C5A" w14:paraId="0722DBFE" w14:textId="77777777">
        <w:trPr>
          <w:tblHeader/>
          <w:jc w:val="center"/>
        </w:trPr>
        <w:tc>
          <w:tcPr>
            <w:tcW w:w="1643" w:type="dxa"/>
            <w:shd w:val="clear" w:color="auto" w:fill="D9EAF7"/>
            <w:vAlign w:val="center"/>
          </w:tcPr>
          <w:p w14:paraId="7D5A5C5D" w14:textId="77777777" w:rsidR="00DF1A56" w:rsidRPr="006B5C5A" w:rsidRDefault="00000000">
            <w:pPr>
              <w:rPr>
                <w:lang w:val="pl-PL"/>
              </w:rPr>
            </w:pPr>
            <w:r w:rsidRPr="006B5C5A">
              <w:rPr>
                <w:b/>
                <w:sz w:val="17"/>
                <w:lang w:val="pl-PL"/>
              </w:rPr>
              <w:t>Lp.</w:t>
            </w:r>
          </w:p>
        </w:tc>
        <w:tc>
          <w:tcPr>
            <w:tcW w:w="1643" w:type="dxa"/>
            <w:shd w:val="clear" w:color="auto" w:fill="D9EAF7"/>
            <w:vAlign w:val="center"/>
          </w:tcPr>
          <w:p w14:paraId="0E965360" w14:textId="77777777" w:rsidR="00DF1A56" w:rsidRPr="006B5C5A" w:rsidRDefault="00000000">
            <w:pPr>
              <w:rPr>
                <w:lang w:val="pl-PL"/>
              </w:rPr>
            </w:pPr>
            <w:r w:rsidRPr="006B5C5A">
              <w:rPr>
                <w:b/>
                <w:sz w:val="17"/>
                <w:lang w:val="pl-PL"/>
              </w:rPr>
              <w:t>Przedmiot zamówienia</w:t>
            </w:r>
          </w:p>
        </w:tc>
        <w:tc>
          <w:tcPr>
            <w:tcW w:w="1643" w:type="dxa"/>
            <w:shd w:val="clear" w:color="auto" w:fill="D9EAF7"/>
            <w:vAlign w:val="center"/>
          </w:tcPr>
          <w:p w14:paraId="38093975" w14:textId="77777777" w:rsidR="00DF1A56" w:rsidRPr="006B5C5A" w:rsidRDefault="00000000">
            <w:pPr>
              <w:rPr>
                <w:lang w:val="pl-PL"/>
              </w:rPr>
            </w:pPr>
            <w:r w:rsidRPr="006B5C5A">
              <w:rPr>
                <w:b/>
                <w:sz w:val="17"/>
                <w:lang w:val="pl-PL"/>
              </w:rPr>
              <w:t>Zamawiający / odbiorca</w:t>
            </w:r>
          </w:p>
        </w:tc>
        <w:tc>
          <w:tcPr>
            <w:tcW w:w="1643" w:type="dxa"/>
            <w:shd w:val="clear" w:color="auto" w:fill="D9EAF7"/>
            <w:vAlign w:val="center"/>
          </w:tcPr>
          <w:p w14:paraId="54EDFE17" w14:textId="77777777" w:rsidR="00DF1A56" w:rsidRPr="006B5C5A" w:rsidRDefault="00000000">
            <w:pPr>
              <w:rPr>
                <w:lang w:val="pl-PL"/>
              </w:rPr>
            </w:pPr>
            <w:r w:rsidRPr="006B5C5A">
              <w:rPr>
                <w:b/>
                <w:sz w:val="17"/>
                <w:lang w:val="pl-PL"/>
              </w:rPr>
              <w:t>Wartość brutto</w:t>
            </w:r>
          </w:p>
        </w:tc>
        <w:tc>
          <w:tcPr>
            <w:tcW w:w="1643" w:type="dxa"/>
            <w:shd w:val="clear" w:color="auto" w:fill="D9EAF7"/>
            <w:vAlign w:val="center"/>
          </w:tcPr>
          <w:p w14:paraId="4939A839" w14:textId="77777777" w:rsidR="00DF1A56" w:rsidRPr="006B5C5A" w:rsidRDefault="00000000">
            <w:pPr>
              <w:rPr>
                <w:lang w:val="pl-PL"/>
              </w:rPr>
            </w:pPr>
            <w:r w:rsidRPr="006B5C5A">
              <w:rPr>
                <w:b/>
                <w:sz w:val="17"/>
                <w:lang w:val="pl-PL"/>
              </w:rPr>
              <w:t>Data wykonania</w:t>
            </w:r>
          </w:p>
        </w:tc>
        <w:tc>
          <w:tcPr>
            <w:tcW w:w="1643" w:type="dxa"/>
            <w:shd w:val="clear" w:color="auto" w:fill="D9EAF7"/>
            <w:vAlign w:val="center"/>
          </w:tcPr>
          <w:p w14:paraId="43F773D0" w14:textId="77777777" w:rsidR="00DF1A56" w:rsidRPr="006B5C5A" w:rsidRDefault="00000000">
            <w:pPr>
              <w:rPr>
                <w:lang w:val="pl-PL"/>
              </w:rPr>
            </w:pPr>
            <w:r w:rsidRPr="006B5C5A">
              <w:rPr>
                <w:b/>
                <w:sz w:val="17"/>
                <w:lang w:val="pl-PL"/>
              </w:rPr>
              <w:t>Dowód należytego wykonania</w:t>
            </w:r>
          </w:p>
        </w:tc>
      </w:tr>
      <w:tr w:rsidR="00DF1A56" w:rsidRPr="006B5C5A" w14:paraId="5C1B3AEF" w14:textId="77777777">
        <w:trPr>
          <w:jc w:val="center"/>
        </w:trPr>
        <w:tc>
          <w:tcPr>
            <w:tcW w:w="1643" w:type="dxa"/>
            <w:vAlign w:val="center"/>
          </w:tcPr>
          <w:p w14:paraId="5F5E4230" w14:textId="77777777" w:rsidR="00DF1A56" w:rsidRPr="006B5C5A" w:rsidRDefault="00000000">
            <w:pPr>
              <w:rPr>
                <w:lang w:val="pl-PL"/>
              </w:rPr>
            </w:pPr>
            <w:r w:rsidRPr="006B5C5A">
              <w:rPr>
                <w:sz w:val="17"/>
                <w:lang w:val="pl-PL"/>
              </w:rPr>
              <w:t>1</w:t>
            </w:r>
          </w:p>
        </w:tc>
        <w:tc>
          <w:tcPr>
            <w:tcW w:w="1643" w:type="dxa"/>
            <w:vAlign w:val="center"/>
          </w:tcPr>
          <w:p w14:paraId="3E1E1E01" w14:textId="77777777" w:rsidR="00DF1A56" w:rsidRPr="006B5C5A" w:rsidRDefault="00DF1A56">
            <w:pPr>
              <w:rPr>
                <w:lang w:val="pl-PL"/>
              </w:rPr>
            </w:pPr>
          </w:p>
        </w:tc>
        <w:tc>
          <w:tcPr>
            <w:tcW w:w="1643" w:type="dxa"/>
            <w:vAlign w:val="center"/>
          </w:tcPr>
          <w:p w14:paraId="2471DBCA" w14:textId="77777777" w:rsidR="00DF1A56" w:rsidRPr="006B5C5A" w:rsidRDefault="00DF1A56">
            <w:pPr>
              <w:rPr>
                <w:lang w:val="pl-PL"/>
              </w:rPr>
            </w:pPr>
          </w:p>
        </w:tc>
        <w:tc>
          <w:tcPr>
            <w:tcW w:w="1643" w:type="dxa"/>
            <w:vAlign w:val="center"/>
          </w:tcPr>
          <w:p w14:paraId="3F099C8A" w14:textId="77777777" w:rsidR="00DF1A56" w:rsidRPr="006B5C5A" w:rsidRDefault="00DF1A56">
            <w:pPr>
              <w:rPr>
                <w:lang w:val="pl-PL"/>
              </w:rPr>
            </w:pPr>
          </w:p>
        </w:tc>
        <w:tc>
          <w:tcPr>
            <w:tcW w:w="1643" w:type="dxa"/>
            <w:vAlign w:val="center"/>
          </w:tcPr>
          <w:p w14:paraId="6EC730E6" w14:textId="77777777" w:rsidR="00DF1A56" w:rsidRPr="006B5C5A" w:rsidRDefault="00DF1A56">
            <w:pPr>
              <w:rPr>
                <w:lang w:val="pl-PL"/>
              </w:rPr>
            </w:pPr>
          </w:p>
        </w:tc>
        <w:tc>
          <w:tcPr>
            <w:tcW w:w="1643" w:type="dxa"/>
            <w:vAlign w:val="center"/>
          </w:tcPr>
          <w:p w14:paraId="6AABCE6E" w14:textId="77777777" w:rsidR="00DF1A56" w:rsidRPr="006B5C5A" w:rsidRDefault="00DF1A56">
            <w:pPr>
              <w:rPr>
                <w:lang w:val="pl-PL"/>
              </w:rPr>
            </w:pPr>
          </w:p>
        </w:tc>
      </w:tr>
      <w:tr w:rsidR="00DF1A56" w:rsidRPr="006B5C5A" w14:paraId="408D7AB0" w14:textId="77777777">
        <w:trPr>
          <w:jc w:val="center"/>
        </w:trPr>
        <w:tc>
          <w:tcPr>
            <w:tcW w:w="1643" w:type="dxa"/>
            <w:vAlign w:val="center"/>
          </w:tcPr>
          <w:p w14:paraId="1BB0CF06" w14:textId="77777777" w:rsidR="00DF1A56" w:rsidRPr="006B5C5A" w:rsidRDefault="00000000">
            <w:pPr>
              <w:rPr>
                <w:lang w:val="pl-PL"/>
              </w:rPr>
            </w:pPr>
            <w:r w:rsidRPr="006B5C5A">
              <w:rPr>
                <w:sz w:val="17"/>
                <w:lang w:val="pl-PL"/>
              </w:rPr>
              <w:t>2</w:t>
            </w:r>
          </w:p>
        </w:tc>
        <w:tc>
          <w:tcPr>
            <w:tcW w:w="1643" w:type="dxa"/>
            <w:vAlign w:val="center"/>
          </w:tcPr>
          <w:p w14:paraId="6902D7BE" w14:textId="77777777" w:rsidR="00DF1A56" w:rsidRPr="006B5C5A" w:rsidRDefault="00DF1A56">
            <w:pPr>
              <w:rPr>
                <w:lang w:val="pl-PL"/>
              </w:rPr>
            </w:pPr>
          </w:p>
        </w:tc>
        <w:tc>
          <w:tcPr>
            <w:tcW w:w="1643" w:type="dxa"/>
            <w:vAlign w:val="center"/>
          </w:tcPr>
          <w:p w14:paraId="2D1B8790" w14:textId="77777777" w:rsidR="00DF1A56" w:rsidRPr="006B5C5A" w:rsidRDefault="00DF1A56">
            <w:pPr>
              <w:rPr>
                <w:lang w:val="pl-PL"/>
              </w:rPr>
            </w:pPr>
          </w:p>
        </w:tc>
        <w:tc>
          <w:tcPr>
            <w:tcW w:w="1643" w:type="dxa"/>
            <w:vAlign w:val="center"/>
          </w:tcPr>
          <w:p w14:paraId="142C7C9A" w14:textId="77777777" w:rsidR="00DF1A56" w:rsidRPr="006B5C5A" w:rsidRDefault="00DF1A56">
            <w:pPr>
              <w:rPr>
                <w:lang w:val="pl-PL"/>
              </w:rPr>
            </w:pPr>
          </w:p>
        </w:tc>
        <w:tc>
          <w:tcPr>
            <w:tcW w:w="1643" w:type="dxa"/>
            <w:vAlign w:val="center"/>
          </w:tcPr>
          <w:p w14:paraId="09B4D8E5" w14:textId="77777777" w:rsidR="00DF1A56" w:rsidRPr="006B5C5A" w:rsidRDefault="00DF1A56">
            <w:pPr>
              <w:rPr>
                <w:lang w:val="pl-PL"/>
              </w:rPr>
            </w:pPr>
          </w:p>
        </w:tc>
        <w:tc>
          <w:tcPr>
            <w:tcW w:w="1643" w:type="dxa"/>
            <w:vAlign w:val="center"/>
          </w:tcPr>
          <w:p w14:paraId="79F17E76" w14:textId="77777777" w:rsidR="00DF1A56" w:rsidRPr="006B5C5A" w:rsidRDefault="00DF1A56">
            <w:pPr>
              <w:rPr>
                <w:lang w:val="pl-PL"/>
              </w:rPr>
            </w:pPr>
          </w:p>
        </w:tc>
      </w:tr>
    </w:tbl>
    <w:p w14:paraId="4ABDCA9C" w14:textId="77777777" w:rsidR="001C3F6A" w:rsidRPr="006B5C5A" w:rsidRDefault="001C3F6A">
      <w:pPr>
        <w:spacing w:after="80" w:line="252" w:lineRule="auto"/>
        <w:rPr>
          <w:lang w:val="pl-PL"/>
        </w:rPr>
      </w:pPr>
    </w:p>
    <w:p w14:paraId="5CF3C946" w14:textId="77777777" w:rsidR="001C3F6A" w:rsidRPr="006B5C5A" w:rsidRDefault="001C3F6A">
      <w:pPr>
        <w:spacing w:after="80" w:line="252" w:lineRule="auto"/>
        <w:rPr>
          <w:lang w:val="pl-PL"/>
        </w:rPr>
      </w:pPr>
    </w:p>
    <w:p w14:paraId="10FF1134" w14:textId="77777777" w:rsidR="001C3F6A" w:rsidRPr="006B5C5A" w:rsidRDefault="001C3F6A">
      <w:pPr>
        <w:spacing w:after="80" w:line="252" w:lineRule="auto"/>
        <w:rPr>
          <w:lang w:val="pl-PL"/>
        </w:rPr>
      </w:pPr>
    </w:p>
    <w:p w14:paraId="0EA89BAA" w14:textId="50095497" w:rsidR="00DF1A56" w:rsidRPr="006B5C5A" w:rsidRDefault="00000000">
      <w:pPr>
        <w:spacing w:after="80" w:line="252" w:lineRule="auto"/>
        <w:rPr>
          <w:lang w:val="pl-PL"/>
        </w:rPr>
      </w:pPr>
      <w:r w:rsidRPr="006B5C5A">
        <w:rPr>
          <w:lang w:val="pl-PL"/>
        </w:rPr>
        <w:t>..................................................</w:t>
      </w:r>
      <w:r w:rsidRPr="006B5C5A">
        <w:rPr>
          <w:lang w:val="pl-PL"/>
        </w:rPr>
        <w:br/>
        <w:t>Miejscowość i data</w:t>
      </w:r>
    </w:p>
    <w:p w14:paraId="5B76E4A1" w14:textId="77777777" w:rsidR="001C3F6A" w:rsidRPr="006B5C5A" w:rsidRDefault="001C3F6A">
      <w:pPr>
        <w:spacing w:after="80" w:line="252" w:lineRule="auto"/>
        <w:rPr>
          <w:lang w:val="pl-PL"/>
        </w:rPr>
      </w:pPr>
    </w:p>
    <w:p w14:paraId="27797C61" w14:textId="77777777" w:rsidR="001C3F6A" w:rsidRPr="006B5C5A" w:rsidRDefault="001C3F6A">
      <w:pPr>
        <w:spacing w:after="80" w:line="252" w:lineRule="auto"/>
        <w:rPr>
          <w:lang w:val="pl-PL"/>
        </w:rPr>
      </w:pPr>
    </w:p>
    <w:p w14:paraId="34AC4615" w14:textId="77777777" w:rsidR="001C3F6A" w:rsidRPr="006B5C5A" w:rsidRDefault="001C3F6A">
      <w:pPr>
        <w:spacing w:after="80" w:line="252" w:lineRule="auto"/>
        <w:rPr>
          <w:lang w:val="pl-PL"/>
        </w:rPr>
      </w:pPr>
    </w:p>
    <w:p w14:paraId="7568878B" w14:textId="7AA55B4B" w:rsidR="00DF1A56" w:rsidRPr="006B5C5A" w:rsidRDefault="00000000">
      <w:pPr>
        <w:spacing w:after="80" w:line="252" w:lineRule="auto"/>
        <w:rPr>
          <w:lang w:val="pl-PL"/>
        </w:rPr>
      </w:pPr>
      <w:r w:rsidRPr="006B5C5A">
        <w:rPr>
          <w:lang w:val="pl-PL"/>
        </w:rPr>
        <w:t>..................................................</w:t>
      </w:r>
      <w:r w:rsidRPr="006B5C5A">
        <w:rPr>
          <w:lang w:val="pl-PL"/>
        </w:rPr>
        <w:br/>
        <w:t>Podpis i pieczęć Wykonawcy</w:t>
      </w:r>
    </w:p>
    <w:sectPr w:rsidR="00DF1A56" w:rsidRPr="006B5C5A" w:rsidSect="00034616">
      <w:pgSz w:w="12240" w:h="15840"/>
      <w:pgMar w:top="1134" w:right="1134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77447476">
    <w:abstractNumId w:val="8"/>
  </w:num>
  <w:num w:numId="2" w16cid:durableId="1054695336">
    <w:abstractNumId w:val="6"/>
  </w:num>
  <w:num w:numId="3" w16cid:durableId="1119375322">
    <w:abstractNumId w:val="5"/>
  </w:num>
  <w:num w:numId="4" w16cid:durableId="387076455">
    <w:abstractNumId w:val="4"/>
  </w:num>
  <w:num w:numId="5" w16cid:durableId="1217932273">
    <w:abstractNumId w:val="7"/>
  </w:num>
  <w:num w:numId="6" w16cid:durableId="544829902">
    <w:abstractNumId w:val="3"/>
  </w:num>
  <w:num w:numId="7" w16cid:durableId="648747390">
    <w:abstractNumId w:val="2"/>
  </w:num>
  <w:num w:numId="8" w16cid:durableId="1654988736">
    <w:abstractNumId w:val="1"/>
  </w:num>
  <w:num w:numId="9" w16cid:durableId="6253556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A0507"/>
    <w:rsid w:val="001C3F6A"/>
    <w:rsid w:val="0023783E"/>
    <w:rsid w:val="0029639D"/>
    <w:rsid w:val="00326F90"/>
    <w:rsid w:val="0044455B"/>
    <w:rsid w:val="006B5C5A"/>
    <w:rsid w:val="00860A37"/>
    <w:rsid w:val="00A1244C"/>
    <w:rsid w:val="00AA1D8D"/>
    <w:rsid w:val="00B47730"/>
    <w:rsid w:val="00CB0664"/>
    <w:rsid w:val="00DF1A5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43524B"/>
  <w14:defaultImageDpi w14:val="300"/>
  <w15:docId w15:val="{75537A15-DD74-4F17-9A83-8EA893290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Arial" w:eastAsia="Arial" w:hAnsi="Arial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00000"/>
      <w:sz w:val="26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00000"/>
      <w:sz w:val="23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/>
      <w:sz w:val="2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Admi</cp:lastModifiedBy>
  <cp:revision>5</cp:revision>
  <dcterms:created xsi:type="dcterms:W3CDTF">2026-05-06T08:25:00Z</dcterms:created>
  <dcterms:modified xsi:type="dcterms:W3CDTF">2026-05-07T06:34:00Z</dcterms:modified>
  <cp:category/>
</cp:coreProperties>
</file>