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821DE" w14:textId="68E1813B" w:rsidR="00EC12A9" w:rsidRPr="003267D2" w:rsidRDefault="00000000">
      <w:pPr>
        <w:jc w:val="right"/>
        <w:rPr>
          <w:lang w:val="pl-PL"/>
        </w:rPr>
      </w:pPr>
      <w:r w:rsidRPr="003267D2">
        <w:rPr>
          <w:b/>
          <w:lang w:val="pl-PL"/>
        </w:rPr>
        <w:t>Załącznik nr 2 do</w:t>
      </w:r>
      <w:r w:rsidR="003267D2" w:rsidRPr="003267D2">
        <w:rPr>
          <w:b/>
          <w:lang w:val="pl-PL"/>
        </w:rPr>
        <w:t xml:space="preserve"> zapytania ofertowego</w:t>
      </w:r>
    </w:p>
    <w:p w14:paraId="0A584FA4" w14:textId="77777777" w:rsidR="00EC12A9" w:rsidRPr="003267D2" w:rsidRDefault="00000000">
      <w:pPr>
        <w:jc w:val="center"/>
        <w:rPr>
          <w:lang w:val="pl-PL"/>
        </w:rPr>
      </w:pPr>
      <w:r w:rsidRPr="003267D2">
        <w:rPr>
          <w:b/>
          <w:sz w:val="32"/>
          <w:lang w:val="pl-PL"/>
        </w:rPr>
        <w:t>OŚWIADCZENIE O BRAKU PODSTAW DO WYKLUCZENIA</w:t>
      </w:r>
    </w:p>
    <w:p w14:paraId="181D9658" w14:textId="77777777" w:rsidR="00EC12A9" w:rsidRPr="003267D2" w:rsidRDefault="00000000">
      <w:pPr>
        <w:pStyle w:val="Nagwek1"/>
        <w:spacing w:before="160" w:after="80"/>
        <w:rPr>
          <w:lang w:val="pl-PL"/>
        </w:rPr>
      </w:pPr>
      <w:r w:rsidRPr="003267D2">
        <w:rPr>
          <w:lang w:val="pl-PL"/>
        </w:rPr>
        <w:t>Dane Wykonawcy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925"/>
        <w:gridCol w:w="4924"/>
      </w:tblGrid>
      <w:tr w:rsidR="00EC12A9" w:rsidRPr="003267D2" w14:paraId="3BFB99E8" w14:textId="77777777">
        <w:trPr>
          <w:tblHeader/>
          <w:jc w:val="center"/>
        </w:trPr>
        <w:tc>
          <w:tcPr>
            <w:tcW w:w="4929" w:type="dxa"/>
            <w:shd w:val="clear" w:color="auto" w:fill="D9EAF7"/>
            <w:vAlign w:val="center"/>
          </w:tcPr>
          <w:p w14:paraId="421D72E7" w14:textId="77777777" w:rsidR="00EC12A9" w:rsidRPr="003267D2" w:rsidRDefault="00000000">
            <w:pPr>
              <w:rPr>
                <w:lang w:val="pl-PL"/>
              </w:rPr>
            </w:pPr>
            <w:r w:rsidRPr="003267D2">
              <w:rPr>
                <w:b/>
                <w:sz w:val="17"/>
                <w:lang w:val="pl-PL"/>
              </w:rPr>
              <w:t>Pole</w:t>
            </w:r>
          </w:p>
        </w:tc>
        <w:tc>
          <w:tcPr>
            <w:tcW w:w="4929" w:type="dxa"/>
            <w:shd w:val="clear" w:color="auto" w:fill="D9EAF7"/>
            <w:vAlign w:val="center"/>
          </w:tcPr>
          <w:p w14:paraId="7ECDE5F3" w14:textId="77777777" w:rsidR="00EC12A9" w:rsidRPr="003267D2" w:rsidRDefault="00000000">
            <w:pPr>
              <w:rPr>
                <w:lang w:val="pl-PL"/>
              </w:rPr>
            </w:pPr>
            <w:r w:rsidRPr="003267D2">
              <w:rPr>
                <w:b/>
                <w:sz w:val="17"/>
                <w:lang w:val="pl-PL"/>
              </w:rPr>
              <w:t>Dane</w:t>
            </w:r>
          </w:p>
        </w:tc>
      </w:tr>
      <w:tr w:rsidR="00EC12A9" w:rsidRPr="003267D2" w14:paraId="153A9C87" w14:textId="77777777">
        <w:trPr>
          <w:jc w:val="center"/>
        </w:trPr>
        <w:tc>
          <w:tcPr>
            <w:tcW w:w="4929" w:type="dxa"/>
            <w:vAlign w:val="center"/>
          </w:tcPr>
          <w:p w14:paraId="3E4C3239" w14:textId="77777777" w:rsidR="00EC12A9" w:rsidRPr="003267D2" w:rsidRDefault="00000000">
            <w:pPr>
              <w:rPr>
                <w:lang w:val="pl-PL"/>
              </w:rPr>
            </w:pPr>
            <w:r w:rsidRPr="003267D2">
              <w:rPr>
                <w:sz w:val="17"/>
                <w:lang w:val="pl-PL"/>
              </w:rPr>
              <w:t>Nazwa</w:t>
            </w:r>
          </w:p>
        </w:tc>
        <w:tc>
          <w:tcPr>
            <w:tcW w:w="4929" w:type="dxa"/>
            <w:vAlign w:val="center"/>
          </w:tcPr>
          <w:p w14:paraId="0C2F7F7D" w14:textId="77777777" w:rsidR="00EC12A9" w:rsidRPr="003267D2" w:rsidRDefault="00EC12A9">
            <w:pPr>
              <w:rPr>
                <w:lang w:val="pl-PL"/>
              </w:rPr>
            </w:pPr>
          </w:p>
        </w:tc>
      </w:tr>
      <w:tr w:rsidR="00EC12A9" w:rsidRPr="003267D2" w14:paraId="38B8E9D4" w14:textId="77777777">
        <w:trPr>
          <w:jc w:val="center"/>
        </w:trPr>
        <w:tc>
          <w:tcPr>
            <w:tcW w:w="4929" w:type="dxa"/>
            <w:vAlign w:val="center"/>
          </w:tcPr>
          <w:p w14:paraId="0493B0C7" w14:textId="77777777" w:rsidR="00EC12A9" w:rsidRPr="003267D2" w:rsidRDefault="00000000">
            <w:pPr>
              <w:rPr>
                <w:lang w:val="pl-PL"/>
              </w:rPr>
            </w:pPr>
            <w:r w:rsidRPr="003267D2">
              <w:rPr>
                <w:sz w:val="17"/>
                <w:lang w:val="pl-PL"/>
              </w:rPr>
              <w:t>Adres</w:t>
            </w:r>
          </w:p>
        </w:tc>
        <w:tc>
          <w:tcPr>
            <w:tcW w:w="4929" w:type="dxa"/>
            <w:vAlign w:val="center"/>
          </w:tcPr>
          <w:p w14:paraId="30F16B94" w14:textId="77777777" w:rsidR="00EC12A9" w:rsidRPr="003267D2" w:rsidRDefault="00EC12A9">
            <w:pPr>
              <w:rPr>
                <w:lang w:val="pl-PL"/>
              </w:rPr>
            </w:pPr>
          </w:p>
        </w:tc>
      </w:tr>
      <w:tr w:rsidR="00EC12A9" w:rsidRPr="003267D2" w14:paraId="49854D59" w14:textId="77777777">
        <w:trPr>
          <w:jc w:val="center"/>
        </w:trPr>
        <w:tc>
          <w:tcPr>
            <w:tcW w:w="4929" w:type="dxa"/>
            <w:vAlign w:val="center"/>
          </w:tcPr>
          <w:p w14:paraId="28EF346C" w14:textId="77777777" w:rsidR="00EC12A9" w:rsidRPr="003267D2" w:rsidRDefault="00000000">
            <w:pPr>
              <w:rPr>
                <w:lang w:val="pl-PL"/>
              </w:rPr>
            </w:pPr>
            <w:r w:rsidRPr="003267D2">
              <w:rPr>
                <w:sz w:val="17"/>
                <w:lang w:val="pl-PL"/>
              </w:rPr>
              <w:t>NIP</w:t>
            </w:r>
          </w:p>
        </w:tc>
        <w:tc>
          <w:tcPr>
            <w:tcW w:w="4929" w:type="dxa"/>
            <w:vAlign w:val="center"/>
          </w:tcPr>
          <w:p w14:paraId="7BBAD4DE" w14:textId="77777777" w:rsidR="00EC12A9" w:rsidRPr="003267D2" w:rsidRDefault="00EC12A9">
            <w:pPr>
              <w:rPr>
                <w:lang w:val="pl-PL"/>
              </w:rPr>
            </w:pPr>
          </w:p>
        </w:tc>
      </w:tr>
      <w:tr w:rsidR="00EC12A9" w:rsidRPr="003267D2" w14:paraId="5E892DEA" w14:textId="77777777">
        <w:trPr>
          <w:jc w:val="center"/>
        </w:trPr>
        <w:tc>
          <w:tcPr>
            <w:tcW w:w="4929" w:type="dxa"/>
            <w:vAlign w:val="center"/>
          </w:tcPr>
          <w:p w14:paraId="19F51D2F" w14:textId="77777777" w:rsidR="00EC12A9" w:rsidRPr="003267D2" w:rsidRDefault="00000000">
            <w:pPr>
              <w:rPr>
                <w:lang w:val="pl-PL"/>
              </w:rPr>
            </w:pPr>
            <w:r w:rsidRPr="003267D2">
              <w:rPr>
                <w:sz w:val="17"/>
                <w:lang w:val="pl-PL"/>
              </w:rPr>
              <w:t>REGON</w:t>
            </w:r>
          </w:p>
        </w:tc>
        <w:tc>
          <w:tcPr>
            <w:tcW w:w="4929" w:type="dxa"/>
            <w:vAlign w:val="center"/>
          </w:tcPr>
          <w:p w14:paraId="6B6D6359" w14:textId="77777777" w:rsidR="00EC12A9" w:rsidRPr="003267D2" w:rsidRDefault="00EC12A9">
            <w:pPr>
              <w:rPr>
                <w:lang w:val="pl-PL"/>
              </w:rPr>
            </w:pPr>
          </w:p>
        </w:tc>
      </w:tr>
    </w:tbl>
    <w:p w14:paraId="4FB34917" w14:textId="77777777" w:rsidR="00EC12A9" w:rsidRPr="003267D2" w:rsidRDefault="00000000">
      <w:pPr>
        <w:spacing w:after="80" w:line="252" w:lineRule="auto"/>
        <w:rPr>
          <w:lang w:val="pl-PL"/>
        </w:rPr>
      </w:pPr>
      <w:r w:rsidRPr="003267D2">
        <w:rPr>
          <w:lang w:val="pl-PL"/>
        </w:rPr>
        <w:t>Składając ofertę w postępowaniu sektorowym prowadzonym w trybie zapytania ofertowego, oświadczam, że wobec Wykonawcy nie zachodzą podstawy wykluczenia z postępowania.</w:t>
      </w:r>
    </w:p>
    <w:p w14:paraId="2C07E474" w14:textId="77777777" w:rsidR="00EC12A9" w:rsidRPr="003267D2" w:rsidRDefault="00000000">
      <w:pPr>
        <w:pStyle w:val="Nagwek1"/>
        <w:spacing w:before="160" w:after="80"/>
        <w:rPr>
          <w:lang w:val="pl-PL"/>
        </w:rPr>
      </w:pPr>
      <w:r w:rsidRPr="003267D2">
        <w:rPr>
          <w:lang w:val="pl-PL"/>
        </w:rPr>
        <w:t>Oświadczenia szczegółowe</w:t>
      </w:r>
    </w:p>
    <w:p w14:paraId="45D3FB99" w14:textId="77777777" w:rsidR="00EC12A9" w:rsidRPr="003267D2" w:rsidRDefault="00000000" w:rsidP="00F12867">
      <w:pPr>
        <w:pStyle w:val="Listapunktowana"/>
        <w:spacing w:after="40"/>
        <w:jc w:val="both"/>
        <w:rPr>
          <w:lang w:val="pl-PL"/>
        </w:rPr>
      </w:pPr>
      <w:r w:rsidRPr="003267D2">
        <w:rPr>
          <w:lang w:val="pl-PL"/>
        </w:rPr>
        <w:t>☐ nie ogłoszono wobec mnie upadłości, nie jestem w likwidacji, a moja działalność nie jest zawieszona;</w:t>
      </w:r>
    </w:p>
    <w:p w14:paraId="70680508" w14:textId="77777777" w:rsidR="00EC12A9" w:rsidRPr="003267D2" w:rsidRDefault="00000000" w:rsidP="00F12867">
      <w:pPr>
        <w:pStyle w:val="Listapunktowana"/>
        <w:spacing w:after="40"/>
        <w:jc w:val="both"/>
        <w:rPr>
          <w:lang w:val="pl-PL"/>
        </w:rPr>
      </w:pPr>
      <w:r w:rsidRPr="003267D2">
        <w:rPr>
          <w:lang w:val="pl-PL"/>
        </w:rPr>
        <w:t>☐ nie zalegam z opłacaniem podatków, opłat ani składek na ubezpieczenia społeczne lub zdrowotne;</w:t>
      </w:r>
    </w:p>
    <w:p w14:paraId="6195E5B0" w14:textId="77777777" w:rsidR="00EC12A9" w:rsidRPr="003267D2" w:rsidRDefault="00000000" w:rsidP="00F12867">
      <w:pPr>
        <w:pStyle w:val="Listapunktowana"/>
        <w:spacing w:after="40"/>
        <w:jc w:val="both"/>
        <w:rPr>
          <w:lang w:val="pl-PL"/>
        </w:rPr>
      </w:pPr>
      <w:r w:rsidRPr="003267D2">
        <w:rPr>
          <w:lang w:val="pl-PL"/>
        </w:rPr>
        <w:t>☐ nie zostałem prawomocnie skazany za przestępstwa przeciwko obrotowi gospodarczemu, wiarygodności dokumentów, mieniu, środowisku, prawom osób wykonujących pracę zarobkową, przestępstwa skarbowe albo inne przestępstwa mogące wpływać na rzetelność wykonania zamówienia;</w:t>
      </w:r>
    </w:p>
    <w:p w14:paraId="4E996C6D" w14:textId="77777777" w:rsidR="00EC12A9" w:rsidRPr="003267D2" w:rsidRDefault="00000000" w:rsidP="00F12867">
      <w:pPr>
        <w:pStyle w:val="Listapunktowana"/>
        <w:spacing w:after="40"/>
        <w:jc w:val="both"/>
        <w:rPr>
          <w:lang w:val="pl-PL"/>
        </w:rPr>
      </w:pPr>
      <w:r w:rsidRPr="003267D2">
        <w:rPr>
          <w:lang w:val="pl-PL"/>
        </w:rPr>
        <w:t>☐ nie wyrządziłem szkody Zamawiającemu wskutek niewykonania albo nienależytego wykonania wcześniejszej umowy;</w:t>
      </w:r>
    </w:p>
    <w:p w14:paraId="6EE1631E" w14:textId="77777777" w:rsidR="00EC12A9" w:rsidRPr="003267D2" w:rsidRDefault="00000000" w:rsidP="00F12867">
      <w:pPr>
        <w:pStyle w:val="Listapunktowana"/>
        <w:spacing w:after="40"/>
        <w:jc w:val="both"/>
        <w:rPr>
          <w:lang w:val="pl-PL"/>
        </w:rPr>
      </w:pPr>
      <w:r w:rsidRPr="003267D2">
        <w:rPr>
          <w:lang w:val="pl-PL"/>
        </w:rPr>
        <w:t>☐ nie zachodzi konflikt interesów mogący zakłócić uczciwą konkurencję albo bezstronność postępowania;</w:t>
      </w:r>
    </w:p>
    <w:p w14:paraId="57A467B7" w14:textId="77777777" w:rsidR="00EC12A9" w:rsidRPr="003267D2" w:rsidRDefault="00000000" w:rsidP="00F12867">
      <w:pPr>
        <w:pStyle w:val="Listapunktowana"/>
        <w:spacing w:after="40"/>
        <w:jc w:val="both"/>
        <w:rPr>
          <w:lang w:val="pl-PL"/>
        </w:rPr>
      </w:pPr>
      <w:r w:rsidRPr="003267D2">
        <w:rPr>
          <w:lang w:val="pl-PL"/>
        </w:rPr>
        <w:t>☐ nie wprowadziłem Zamawiającego w błąd przy przedstawianiu informacji wymaganych w postępowaniu;</w:t>
      </w:r>
    </w:p>
    <w:p w14:paraId="592BAE05" w14:textId="77777777" w:rsidR="00EC12A9" w:rsidRPr="003267D2" w:rsidRDefault="00000000" w:rsidP="00F12867">
      <w:pPr>
        <w:pStyle w:val="Listapunktowana"/>
        <w:spacing w:after="40"/>
        <w:jc w:val="both"/>
        <w:rPr>
          <w:lang w:val="pl-PL"/>
        </w:rPr>
      </w:pPr>
      <w:r w:rsidRPr="003267D2">
        <w:rPr>
          <w:lang w:val="pl-PL"/>
        </w:rPr>
        <w:t>☐ nie orzeczono wobec mnie zakazu ubiegania się o zamówienia;</w:t>
      </w:r>
    </w:p>
    <w:p w14:paraId="7BBFEE26" w14:textId="77777777" w:rsidR="00EC12A9" w:rsidRDefault="00000000" w:rsidP="00F12867">
      <w:pPr>
        <w:pStyle w:val="Listapunktowana"/>
        <w:spacing w:after="40"/>
        <w:jc w:val="both"/>
        <w:rPr>
          <w:lang w:val="pl-PL"/>
        </w:rPr>
      </w:pPr>
      <w:r w:rsidRPr="003267D2">
        <w:rPr>
          <w:lang w:val="pl-PL"/>
        </w:rPr>
        <w:t>☐ nie podlegam wykluczeniu na podstawie art. 5k rozporządzenia Rady (UE) nr 833/2014 oraz art. 7 ust. 1 ustawy z dnia 13 kwietnia 2022 r. dotyczącej przeciwdziałania wspieraniu agresji na Ukrainę.</w:t>
      </w:r>
    </w:p>
    <w:p w14:paraId="431330DB" w14:textId="77777777" w:rsidR="003267D2" w:rsidRPr="003267D2" w:rsidRDefault="003267D2" w:rsidP="003267D2">
      <w:pPr>
        <w:pStyle w:val="Listapunktowana"/>
        <w:numPr>
          <w:ilvl w:val="0"/>
          <w:numId w:val="0"/>
        </w:numPr>
        <w:spacing w:after="40"/>
        <w:ind w:left="360"/>
        <w:rPr>
          <w:lang w:val="pl-PL"/>
        </w:rPr>
      </w:pPr>
    </w:p>
    <w:p w14:paraId="0D201D12" w14:textId="77777777" w:rsidR="00EC12A9" w:rsidRPr="003267D2" w:rsidRDefault="00000000" w:rsidP="00F12867">
      <w:pPr>
        <w:spacing w:after="80" w:line="252" w:lineRule="auto"/>
        <w:jc w:val="both"/>
        <w:rPr>
          <w:lang w:val="pl-PL"/>
        </w:rPr>
      </w:pPr>
      <w:r w:rsidRPr="003267D2">
        <w:rPr>
          <w:lang w:val="pl-PL"/>
        </w:rPr>
        <w:t>Oświadczam, że wszystkie informacje podane w niniejszym oświadczeniu są aktualne i zgodne z prawdą.</w:t>
      </w:r>
    </w:p>
    <w:p w14:paraId="643A44E2" w14:textId="77777777" w:rsidR="003267D2" w:rsidRDefault="003267D2">
      <w:pPr>
        <w:spacing w:after="80" w:line="252" w:lineRule="auto"/>
        <w:rPr>
          <w:lang w:val="pl-PL"/>
        </w:rPr>
      </w:pPr>
    </w:p>
    <w:p w14:paraId="5F6BAA03" w14:textId="77777777" w:rsidR="003267D2" w:rsidRDefault="003267D2">
      <w:pPr>
        <w:spacing w:after="80" w:line="252" w:lineRule="auto"/>
        <w:rPr>
          <w:lang w:val="pl-PL"/>
        </w:rPr>
      </w:pPr>
    </w:p>
    <w:p w14:paraId="2407F95B" w14:textId="2A7180EC" w:rsidR="00EC12A9" w:rsidRPr="003267D2" w:rsidRDefault="00000000">
      <w:pPr>
        <w:spacing w:after="80" w:line="252" w:lineRule="auto"/>
        <w:rPr>
          <w:lang w:val="pl-PL"/>
        </w:rPr>
      </w:pPr>
      <w:r w:rsidRPr="003267D2">
        <w:rPr>
          <w:lang w:val="pl-PL"/>
        </w:rPr>
        <w:t>..................................................</w:t>
      </w:r>
      <w:r w:rsidRPr="003267D2">
        <w:rPr>
          <w:lang w:val="pl-PL"/>
        </w:rPr>
        <w:br/>
        <w:t>Miejscowość i data</w:t>
      </w:r>
    </w:p>
    <w:p w14:paraId="25D35815" w14:textId="77777777" w:rsidR="003267D2" w:rsidRDefault="003267D2">
      <w:pPr>
        <w:spacing w:after="80" w:line="252" w:lineRule="auto"/>
        <w:rPr>
          <w:lang w:val="pl-PL"/>
        </w:rPr>
      </w:pPr>
    </w:p>
    <w:p w14:paraId="32490CEC" w14:textId="77777777" w:rsidR="003267D2" w:rsidRDefault="003267D2">
      <w:pPr>
        <w:spacing w:after="80" w:line="252" w:lineRule="auto"/>
        <w:rPr>
          <w:lang w:val="pl-PL"/>
        </w:rPr>
      </w:pPr>
    </w:p>
    <w:p w14:paraId="003289A6" w14:textId="77777777" w:rsidR="003267D2" w:rsidRDefault="003267D2">
      <w:pPr>
        <w:spacing w:after="80" w:line="252" w:lineRule="auto"/>
        <w:rPr>
          <w:lang w:val="pl-PL"/>
        </w:rPr>
      </w:pPr>
    </w:p>
    <w:p w14:paraId="60F5EC47" w14:textId="37818E08" w:rsidR="00EC12A9" w:rsidRPr="003267D2" w:rsidRDefault="00000000">
      <w:pPr>
        <w:spacing w:after="80" w:line="252" w:lineRule="auto"/>
        <w:rPr>
          <w:lang w:val="pl-PL"/>
        </w:rPr>
      </w:pPr>
      <w:r w:rsidRPr="003267D2">
        <w:rPr>
          <w:lang w:val="pl-PL"/>
        </w:rPr>
        <w:t>..................................................</w:t>
      </w:r>
      <w:r w:rsidRPr="003267D2">
        <w:rPr>
          <w:lang w:val="pl-PL"/>
        </w:rPr>
        <w:br/>
        <w:t>Podpis i pieczęć Wykonawcy</w:t>
      </w:r>
    </w:p>
    <w:sectPr w:rsidR="00EC12A9" w:rsidRPr="003267D2" w:rsidSect="00034616">
      <w:pgSz w:w="12240" w:h="15840"/>
      <w:pgMar w:top="1134" w:right="1134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7001344">
    <w:abstractNumId w:val="8"/>
  </w:num>
  <w:num w:numId="2" w16cid:durableId="407962930">
    <w:abstractNumId w:val="6"/>
  </w:num>
  <w:num w:numId="3" w16cid:durableId="1326128753">
    <w:abstractNumId w:val="5"/>
  </w:num>
  <w:num w:numId="4" w16cid:durableId="584724806">
    <w:abstractNumId w:val="4"/>
  </w:num>
  <w:num w:numId="5" w16cid:durableId="589503752">
    <w:abstractNumId w:val="7"/>
  </w:num>
  <w:num w:numId="6" w16cid:durableId="2061585747">
    <w:abstractNumId w:val="3"/>
  </w:num>
  <w:num w:numId="7" w16cid:durableId="2113503170">
    <w:abstractNumId w:val="2"/>
  </w:num>
  <w:num w:numId="8" w16cid:durableId="855845985">
    <w:abstractNumId w:val="1"/>
  </w:num>
  <w:num w:numId="9" w16cid:durableId="1330786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7D2"/>
    <w:rsid w:val="00326F90"/>
    <w:rsid w:val="006E47FF"/>
    <w:rsid w:val="008D0241"/>
    <w:rsid w:val="00AA1D8D"/>
    <w:rsid w:val="00B47730"/>
    <w:rsid w:val="00CB0664"/>
    <w:rsid w:val="00CB2825"/>
    <w:rsid w:val="00D12A39"/>
    <w:rsid w:val="00EC12A9"/>
    <w:rsid w:val="00F1286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133CCD"/>
  <w14:defaultImageDpi w14:val="300"/>
  <w15:docId w15:val="{72C992A5-51FC-497D-8B35-5B82CC6B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/>
      <w:sz w:val="2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</cp:lastModifiedBy>
  <cp:revision>4</cp:revision>
  <dcterms:created xsi:type="dcterms:W3CDTF">2026-05-06T08:22:00Z</dcterms:created>
  <dcterms:modified xsi:type="dcterms:W3CDTF">2026-05-07T06:33:00Z</dcterms:modified>
  <cp:category/>
</cp:coreProperties>
</file>