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F787" w14:textId="77777777" w:rsidR="00291454" w:rsidRPr="00460290" w:rsidRDefault="00000000">
      <w:pPr>
        <w:rPr>
          <w:lang w:val="pl-PL"/>
        </w:rPr>
      </w:pPr>
      <w:r w:rsidRPr="00460290">
        <w:rPr>
          <w:lang w:val="pl-PL"/>
        </w:rPr>
        <w:br/>
      </w:r>
    </w:p>
    <w:p w14:paraId="71FED533" w14:textId="2BE6F302" w:rsidR="00291454" w:rsidRPr="00460290" w:rsidRDefault="00000000">
      <w:pPr>
        <w:jc w:val="right"/>
        <w:rPr>
          <w:lang w:val="pl-PL"/>
        </w:rPr>
      </w:pPr>
      <w:r w:rsidRPr="00460290">
        <w:rPr>
          <w:b/>
          <w:lang w:val="pl-PL"/>
        </w:rPr>
        <w:t xml:space="preserve">Załącznik nr 1 do </w:t>
      </w:r>
      <w:r w:rsidR="001E498D" w:rsidRPr="00460290">
        <w:rPr>
          <w:b/>
          <w:lang w:val="pl-PL"/>
        </w:rPr>
        <w:t>zapytania ofertowego</w:t>
      </w:r>
    </w:p>
    <w:p w14:paraId="186BF786" w14:textId="27584CCF" w:rsidR="00291454" w:rsidRPr="00460290" w:rsidRDefault="00000000" w:rsidP="001E498D">
      <w:pPr>
        <w:jc w:val="center"/>
        <w:rPr>
          <w:b/>
          <w:sz w:val="32"/>
          <w:lang w:val="pl-PL"/>
        </w:rPr>
      </w:pPr>
      <w:r w:rsidRPr="00460290">
        <w:rPr>
          <w:b/>
          <w:sz w:val="32"/>
          <w:lang w:val="pl-PL"/>
        </w:rPr>
        <w:t>FORMLARZ OFERTY</w:t>
      </w:r>
    </w:p>
    <w:p w14:paraId="4229A71A" w14:textId="77777777" w:rsidR="001E498D" w:rsidRPr="00460290" w:rsidRDefault="001E498D" w:rsidP="001E498D">
      <w:pPr>
        <w:jc w:val="center"/>
        <w:rPr>
          <w:b/>
          <w:sz w:val="32"/>
          <w:lang w:val="pl-PL"/>
        </w:rPr>
      </w:pPr>
    </w:p>
    <w:p w14:paraId="01039B49" w14:textId="77777777" w:rsidR="00291454" w:rsidRPr="00460290" w:rsidRDefault="00000000">
      <w:pPr>
        <w:pStyle w:val="Nagwek1"/>
        <w:spacing w:before="160" w:after="80"/>
        <w:rPr>
          <w:lang w:val="pl-PL"/>
        </w:rPr>
      </w:pPr>
      <w:r w:rsidRPr="00460290">
        <w:rPr>
          <w:lang w:val="pl-PL"/>
        </w:rPr>
        <w:t>1. 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25"/>
        <w:gridCol w:w="4924"/>
      </w:tblGrid>
      <w:tr w:rsidR="00291454" w:rsidRPr="00460290" w14:paraId="39AAF82C" w14:textId="77777777">
        <w:trPr>
          <w:tblHeader/>
          <w:jc w:val="center"/>
        </w:trPr>
        <w:tc>
          <w:tcPr>
            <w:tcW w:w="4929" w:type="dxa"/>
            <w:shd w:val="clear" w:color="auto" w:fill="D9EAF7"/>
            <w:vAlign w:val="center"/>
          </w:tcPr>
          <w:p w14:paraId="0268FD90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Pole</w:t>
            </w:r>
          </w:p>
        </w:tc>
        <w:tc>
          <w:tcPr>
            <w:tcW w:w="4929" w:type="dxa"/>
            <w:shd w:val="clear" w:color="auto" w:fill="D9EAF7"/>
            <w:vAlign w:val="center"/>
          </w:tcPr>
          <w:p w14:paraId="10D44014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Dane</w:t>
            </w:r>
          </w:p>
        </w:tc>
      </w:tr>
      <w:tr w:rsidR="00291454" w:rsidRPr="00460290" w14:paraId="6F6CB3CA" w14:textId="77777777">
        <w:trPr>
          <w:jc w:val="center"/>
        </w:trPr>
        <w:tc>
          <w:tcPr>
            <w:tcW w:w="4929" w:type="dxa"/>
            <w:vAlign w:val="center"/>
          </w:tcPr>
          <w:p w14:paraId="6EFF8450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Nazwa / imię i nazwisko</w:t>
            </w:r>
          </w:p>
        </w:tc>
        <w:tc>
          <w:tcPr>
            <w:tcW w:w="4929" w:type="dxa"/>
            <w:vAlign w:val="center"/>
          </w:tcPr>
          <w:p w14:paraId="5B83EECA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4381402F" w14:textId="77777777">
        <w:trPr>
          <w:jc w:val="center"/>
        </w:trPr>
        <w:tc>
          <w:tcPr>
            <w:tcW w:w="4929" w:type="dxa"/>
            <w:vAlign w:val="center"/>
          </w:tcPr>
          <w:p w14:paraId="383A489D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Adres siedziby / adres zamieszkania</w:t>
            </w:r>
          </w:p>
        </w:tc>
        <w:tc>
          <w:tcPr>
            <w:tcW w:w="4929" w:type="dxa"/>
            <w:vAlign w:val="center"/>
          </w:tcPr>
          <w:p w14:paraId="2F008F2B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6F9CD891" w14:textId="77777777">
        <w:trPr>
          <w:jc w:val="center"/>
        </w:trPr>
        <w:tc>
          <w:tcPr>
            <w:tcW w:w="4929" w:type="dxa"/>
            <w:vAlign w:val="center"/>
          </w:tcPr>
          <w:p w14:paraId="50882390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NIP</w:t>
            </w:r>
          </w:p>
        </w:tc>
        <w:tc>
          <w:tcPr>
            <w:tcW w:w="4929" w:type="dxa"/>
            <w:vAlign w:val="center"/>
          </w:tcPr>
          <w:p w14:paraId="11C93903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50630523" w14:textId="77777777">
        <w:trPr>
          <w:jc w:val="center"/>
        </w:trPr>
        <w:tc>
          <w:tcPr>
            <w:tcW w:w="4929" w:type="dxa"/>
            <w:vAlign w:val="center"/>
          </w:tcPr>
          <w:p w14:paraId="6F2D2085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REGON</w:t>
            </w:r>
          </w:p>
        </w:tc>
        <w:tc>
          <w:tcPr>
            <w:tcW w:w="4929" w:type="dxa"/>
            <w:vAlign w:val="center"/>
          </w:tcPr>
          <w:p w14:paraId="3145733F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782F422B" w14:textId="77777777">
        <w:trPr>
          <w:jc w:val="center"/>
        </w:trPr>
        <w:tc>
          <w:tcPr>
            <w:tcW w:w="4929" w:type="dxa"/>
            <w:vAlign w:val="center"/>
          </w:tcPr>
          <w:p w14:paraId="01C8F3F9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KRS / CEIDG</w:t>
            </w:r>
          </w:p>
        </w:tc>
        <w:tc>
          <w:tcPr>
            <w:tcW w:w="4929" w:type="dxa"/>
            <w:vAlign w:val="center"/>
          </w:tcPr>
          <w:p w14:paraId="15444C49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6A6185A2" w14:textId="77777777">
        <w:trPr>
          <w:jc w:val="center"/>
        </w:trPr>
        <w:tc>
          <w:tcPr>
            <w:tcW w:w="4929" w:type="dxa"/>
            <w:vAlign w:val="center"/>
          </w:tcPr>
          <w:p w14:paraId="480A5E90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Telefon</w:t>
            </w:r>
          </w:p>
        </w:tc>
        <w:tc>
          <w:tcPr>
            <w:tcW w:w="4929" w:type="dxa"/>
            <w:vAlign w:val="center"/>
          </w:tcPr>
          <w:p w14:paraId="50DA865D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112827A5" w14:textId="77777777">
        <w:trPr>
          <w:jc w:val="center"/>
        </w:trPr>
        <w:tc>
          <w:tcPr>
            <w:tcW w:w="4929" w:type="dxa"/>
            <w:vAlign w:val="center"/>
          </w:tcPr>
          <w:p w14:paraId="3A508E9D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E-mail</w:t>
            </w:r>
          </w:p>
        </w:tc>
        <w:tc>
          <w:tcPr>
            <w:tcW w:w="4929" w:type="dxa"/>
            <w:vAlign w:val="center"/>
          </w:tcPr>
          <w:p w14:paraId="3F7BF30E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4ED213C1" w14:textId="77777777">
        <w:trPr>
          <w:jc w:val="center"/>
        </w:trPr>
        <w:tc>
          <w:tcPr>
            <w:tcW w:w="4929" w:type="dxa"/>
            <w:vAlign w:val="center"/>
          </w:tcPr>
          <w:p w14:paraId="4C85AA53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Osoba do kontaktu</w:t>
            </w:r>
          </w:p>
        </w:tc>
        <w:tc>
          <w:tcPr>
            <w:tcW w:w="4929" w:type="dxa"/>
            <w:vAlign w:val="center"/>
          </w:tcPr>
          <w:p w14:paraId="3EE413A2" w14:textId="77777777" w:rsidR="00291454" w:rsidRPr="00460290" w:rsidRDefault="00291454">
            <w:pPr>
              <w:rPr>
                <w:lang w:val="pl-PL"/>
              </w:rPr>
            </w:pPr>
          </w:p>
        </w:tc>
      </w:tr>
    </w:tbl>
    <w:p w14:paraId="6C4CAE26" w14:textId="77777777" w:rsidR="00291454" w:rsidRPr="00460290" w:rsidRDefault="00000000">
      <w:pPr>
        <w:pStyle w:val="Nagwek1"/>
        <w:spacing w:before="160" w:after="80"/>
        <w:rPr>
          <w:lang w:val="pl-PL"/>
        </w:rPr>
      </w:pPr>
      <w:r w:rsidRPr="00460290">
        <w:rPr>
          <w:lang w:val="pl-PL"/>
        </w:rPr>
        <w:t>2. Oferta cenowa</w:t>
      </w:r>
    </w:p>
    <w:p w14:paraId="54C1DC3E" w14:textId="691FFFEF" w:rsidR="00291454" w:rsidRPr="00460290" w:rsidRDefault="00000000" w:rsidP="001E498D">
      <w:pPr>
        <w:spacing w:after="80" w:line="252" w:lineRule="auto"/>
        <w:jc w:val="both"/>
        <w:rPr>
          <w:lang w:val="pl-PL"/>
        </w:rPr>
      </w:pPr>
      <w:r w:rsidRPr="00460290">
        <w:rPr>
          <w:lang w:val="pl-PL"/>
        </w:rPr>
        <w:t xml:space="preserve">Odpowiadając na zapytanie ofertowe pn. "Wymiana kamer wraz z modernizacją systemu monitoringu", oferujemy wykonanie całości przedmiotu zamówienia zgodnie z </w:t>
      </w:r>
      <w:r w:rsidR="00CB250C">
        <w:rPr>
          <w:lang w:val="pl-PL"/>
        </w:rPr>
        <w:t>zapytaniem</w:t>
      </w:r>
      <w:r w:rsidRPr="00460290">
        <w:rPr>
          <w:lang w:val="pl-PL"/>
        </w:rPr>
        <w:t>, OPZ i wzorem umowy za cenę: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643"/>
        <w:gridCol w:w="1642"/>
        <w:gridCol w:w="1641"/>
        <w:gridCol w:w="1641"/>
        <w:gridCol w:w="1641"/>
        <w:gridCol w:w="1641"/>
      </w:tblGrid>
      <w:tr w:rsidR="00291454" w:rsidRPr="00460290" w14:paraId="650026D2" w14:textId="77777777">
        <w:trPr>
          <w:tblHeader/>
          <w:jc w:val="center"/>
        </w:trPr>
        <w:tc>
          <w:tcPr>
            <w:tcW w:w="1643" w:type="dxa"/>
            <w:shd w:val="clear" w:color="auto" w:fill="D9EAF7"/>
            <w:vAlign w:val="center"/>
          </w:tcPr>
          <w:p w14:paraId="2C2B1ADB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Element ceny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0CB1FF5B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J.m.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239DF797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Cena netto [zł]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7E3011CD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VAT [%]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1527DD49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Kwota VAT [zł]</w:t>
            </w:r>
          </w:p>
        </w:tc>
        <w:tc>
          <w:tcPr>
            <w:tcW w:w="1643" w:type="dxa"/>
            <w:shd w:val="clear" w:color="auto" w:fill="D9EAF7"/>
            <w:vAlign w:val="center"/>
          </w:tcPr>
          <w:p w14:paraId="3560FE14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Cena brutto [zł]</w:t>
            </w:r>
          </w:p>
        </w:tc>
      </w:tr>
      <w:tr w:rsidR="00291454" w:rsidRPr="00460290" w14:paraId="405AA2B3" w14:textId="77777777">
        <w:trPr>
          <w:jc w:val="center"/>
        </w:trPr>
        <w:tc>
          <w:tcPr>
            <w:tcW w:w="1643" w:type="dxa"/>
            <w:vAlign w:val="center"/>
          </w:tcPr>
          <w:p w14:paraId="51DE3329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Dostawa, montaż, konfiguracja i uruchomienie systemu CCTV/IP - 16 kamer, NVR, switch PoE, okablowanie, osprzęt, szkolenie i dokumentacja</w:t>
            </w:r>
          </w:p>
        </w:tc>
        <w:tc>
          <w:tcPr>
            <w:tcW w:w="1643" w:type="dxa"/>
            <w:vAlign w:val="center"/>
          </w:tcPr>
          <w:p w14:paraId="545D82CF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kpl.</w:t>
            </w:r>
          </w:p>
        </w:tc>
        <w:tc>
          <w:tcPr>
            <w:tcW w:w="1643" w:type="dxa"/>
            <w:vAlign w:val="center"/>
          </w:tcPr>
          <w:p w14:paraId="22703404" w14:textId="77777777" w:rsidR="00291454" w:rsidRPr="00460290" w:rsidRDefault="00291454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458837BF" w14:textId="77777777" w:rsidR="00291454" w:rsidRPr="00460290" w:rsidRDefault="00291454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15CF805E" w14:textId="77777777" w:rsidR="00291454" w:rsidRPr="00460290" w:rsidRDefault="00291454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547C51CA" w14:textId="77777777" w:rsidR="00291454" w:rsidRPr="00460290" w:rsidRDefault="00291454">
            <w:pPr>
              <w:rPr>
                <w:lang w:val="pl-PL"/>
              </w:rPr>
            </w:pPr>
          </w:p>
        </w:tc>
      </w:tr>
      <w:tr w:rsidR="00291454" w:rsidRPr="00460290" w14:paraId="4D22C188" w14:textId="77777777">
        <w:trPr>
          <w:jc w:val="center"/>
        </w:trPr>
        <w:tc>
          <w:tcPr>
            <w:tcW w:w="1643" w:type="dxa"/>
            <w:vAlign w:val="center"/>
          </w:tcPr>
          <w:p w14:paraId="70209194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Cena łączna</w:t>
            </w:r>
          </w:p>
        </w:tc>
        <w:tc>
          <w:tcPr>
            <w:tcW w:w="1643" w:type="dxa"/>
            <w:vAlign w:val="center"/>
          </w:tcPr>
          <w:p w14:paraId="2C7DD1D4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kpl.</w:t>
            </w:r>
          </w:p>
        </w:tc>
        <w:tc>
          <w:tcPr>
            <w:tcW w:w="1643" w:type="dxa"/>
            <w:vAlign w:val="center"/>
          </w:tcPr>
          <w:p w14:paraId="71E77D9E" w14:textId="77777777" w:rsidR="00291454" w:rsidRPr="00460290" w:rsidRDefault="00291454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58CAFACD" w14:textId="77777777" w:rsidR="00291454" w:rsidRPr="00460290" w:rsidRDefault="00291454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7E047398" w14:textId="77777777" w:rsidR="00291454" w:rsidRPr="00460290" w:rsidRDefault="00291454">
            <w:pPr>
              <w:rPr>
                <w:lang w:val="pl-PL"/>
              </w:rPr>
            </w:pPr>
          </w:p>
        </w:tc>
        <w:tc>
          <w:tcPr>
            <w:tcW w:w="1643" w:type="dxa"/>
            <w:vAlign w:val="center"/>
          </w:tcPr>
          <w:p w14:paraId="0BD3885B" w14:textId="77777777" w:rsidR="00291454" w:rsidRPr="00460290" w:rsidRDefault="00291454">
            <w:pPr>
              <w:rPr>
                <w:lang w:val="pl-PL"/>
              </w:rPr>
            </w:pPr>
          </w:p>
        </w:tc>
      </w:tr>
    </w:tbl>
    <w:p w14:paraId="49675A45" w14:textId="77777777" w:rsidR="00291454" w:rsidRPr="00460290" w:rsidRDefault="00000000">
      <w:pPr>
        <w:pStyle w:val="Nagwek1"/>
        <w:spacing w:before="160" w:after="80"/>
        <w:rPr>
          <w:lang w:val="pl-PL"/>
        </w:rPr>
      </w:pPr>
      <w:r w:rsidRPr="00460290">
        <w:rPr>
          <w:lang w:val="pl-PL"/>
        </w:rPr>
        <w:t>3. Gwarancja i termin</w:t>
      </w:r>
    </w:p>
    <w:p w14:paraId="1CFED712" w14:textId="77777777" w:rsidR="00291454" w:rsidRPr="00460290" w:rsidRDefault="00000000" w:rsidP="001E498D">
      <w:pPr>
        <w:spacing w:after="80" w:line="252" w:lineRule="auto"/>
        <w:jc w:val="both"/>
        <w:rPr>
          <w:lang w:val="pl-PL"/>
        </w:rPr>
      </w:pPr>
      <w:r w:rsidRPr="00460290">
        <w:rPr>
          <w:lang w:val="pl-PL"/>
        </w:rPr>
        <w:t>Oferowany okres gwarancji na urządzenia, materiały, konfigurację i wykonane prace wynosi: ................. miesięcy.</w:t>
      </w:r>
    </w:p>
    <w:p w14:paraId="778D8462" w14:textId="005A87D0" w:rsidR="00291454" w:rsidRPr="00460290" w:rsidRDefault="00000000" w:rsidP="001E498D">
      <w:pPr>
        <w:spacing w:after="80" w:line="252" w:lineRule="auto"/>
        <w:jc w:val="both"/>
        <w:rPr>
          <w:lang w:val="pl-PL"/>
        </w:rPr>
      </w:pPr>
      <w:r w:rsidRPr="00460290">
        <w:rPr>
          <w:lang w:val="pl-PL"/>
        </w:rPr>
        <w:t xml:space="preserve">Oświadczamy, że wykonamy zamówienie w terminie </w:t>
      </w:r>
      <w:r w:rsidR="00F81CCC">
        <w:rPr>
          <w:lang w:val="pl-PL"/>
        </w:rPr>
        <w:t>6</w:t>
      </w:r>
      <w:r w:rsidRPr="00460290">
        <w:rPr>
          <w:lang w:val="pl-PL"/>
        </w:rPr>
        <w:t>0 dni kalendarzowych od dnia podpisania umowy.</w:t>
      </w:r>
    </w:p>
    <w:p w14:paraId="0B1CA24F" w14:textId="77777777" w:rsidR="00291454" w:rsidRPr="00460290" w:rsidRDefault="00000000">
      <w:pPr>
        <w:pStyle w:val="Nagwek1"/>
        <w:spacing w:before="160" w:after="80"/>
        <w:rPr>
          <w:lang w:val="pl-PL"/>
        </w:rPr>
      </w:pPr>
      <w:r w:rsidRPr="00460290">
        <w:rPr>
          <w:lang w:val="pl-PL"/>
        </w:rPr>
        <w:t>4. Oświadczenia Wykonawcy</w:t>
      </w:r>
    </w:p>
    <w:p w14:paraId="648B6A2B" w14:textId="478FDEC1" w:rsidR="00291454" w:rsidRPr="00460290" w:rsidRDefault="00000000" w:rsidP="001E498D">
      <w:pPr>
        <w:pStyle w:val="Listapunktowana"/>
        <w:spacing w:after="40"/>
        <w:jc w:val="both"/>
        <w:rPr>
          <w:lang w:val="pl-PL"/>
        </w:rPr>
      </w:pPr>
      <w:r w:rsidRPr="00460290">
        <w:rPr>
          <w:lang w:val="pl-PL"/>
        </w:rPr>
        <w:t xml:space="preserve">zapoznaliśmy się z </w:t>
      </w:r>
      <w:r w:rsidR="001E498D" w:rsidRPr="00460290">
        <w:rPr>
          <w:lang w:val="pl-PL"/>
        </w:rPr>
        <w:t>treścią zapytania ofertowego</w:t>
      </w:r>
      <w:r w:rsidRPr="00460290">
        <w:rPr>
          <w:lang w:val="pl-PL"/>
        </w:rPr>
        <w:t>, OPZ, wzorem umowy</w:t>
      </w:r>
      <w:r w:rsidR="00D04CB1">
        <w:rPr>
          <w:lang w:val="pl-PL"/>
        </w:rPr>
        <w:t xml:space="preserve"> głównej i umowy powierzenia przetwarzania danych osobowych</w:t>
      </w:r>
      <w:r w:rsidRPr="00460290">
        <w:rPr>
          <w:lang w:val="pl-PL"/>
        </w:rPr>
        <w:t xml:space="preserve"> i załącznikami oraz nie wnosimy do nich zastrzeżeń;</w:t>
      </w:r>
    </w:p>
    <w:p w14:paraId="5374D9AC" w14:textId="77777777" w:rsidR="00291454" w:rsidRPr="00460290" w:rsidRDefault="00000000" w:rsidP="001E498D">
      <w:pPr>
        <w:pStyle w:val="Listapunktowana"/>
        <w:spacing w:after="40"/>
        <w:jc w:val="both"/>
        <w:rPr>
          <w:lang w:val="pl-PL"/>
        </w:rPr>
      </w:pPr>
      <w:r w:rsidRPr="00460290">
        <w:rPr>
          <w:lang w:val="pl-PL"/>
        </w:rPr>
        <w:t>cena oferty obejmuje wszystkie koszty niezbędne do należytego wykonania zamówienia, w tym koszty dostawy, materiałów, okablowania, robocizny, dojazdów, konfiguracji, uruchomienia, szkolenia, dokumentacji, licencji, aktualizacji bezpieczeństwa i gwarancji;</w:t>
      </w:r>
    </w:p>
    <w:p w14:paraId="44CF8475" w14:textId="77777777" w:rsidR="00291454" w:rsidRPr="00460290" w:rsidRDefault="00000000" w:rsidP="001E498D">
      <w:pPr>
        <w:pStyle w:val="Listapunktowana"/>
        <w:spacing w:after="40"/>
        <w:jc w:val="both"/>
        <w:rPr>
          <w:lang w:val="pl-PL"/>
        </w:rPr>
      </w:pPr>
      <w:r w:rsidRPr="00460290">
        <w:rPr>
          <w:lang w:val="pl-PL"/>
        </w:rPr>
        <w:t>zaoferowane urządzenia są fabrycznie nowe, pełnowartościowe, wspierane przez producenta i spełniają co najmniej minimalne parametry OPZ;</w:t>
      </w:r>
    </w:p>
    <w:p w14:paraId="681968B3" w14:textId="77777777" w:rsidR="00291454" w:rsidRPr="00460290" w:rsidRDefault="00000000" w:rsidP="001E498D">
      <w:pPr>
        <w:pStyle w:val="Listapunktowana"/>
        <w:spacing w:after="40"/>
        <w:jc w:val="both"/>
        <w:rPr>
          <w:lang w:val="pl-PL"/>
        </w:rPr>
      </w:pPr>
      <w:r w:rsidRPr="00460290">
        <w:rPr>
          <w:lang w:val="pl-PL"/>
        </w:rPr>
        <w:t>akceptujemy 30-dniowy termin związania ofertą;</w:t>
      </w:r>
    </w:p>
    <w:p w14:paraId="31D27FF5" w14:textId="77777777" w:rsidR="00291454" w:rsidRPr="00460290" w:rsidRDefault="00000000" w:rsidP="001E498D">
      <w:pPr>
        <w:pStyle w:val="Listapunktowana"/>
        <w:spacing w:after="40"/>
        <w:jc w:val="both"/>
        <w:rPr>
          <w:lang w:val="pl-PL"/>
        </w:rPr>
      </w:pPr>
      <w:r w:rsidRPr="00460290">
        <w:rPr>
          <w:lang w:val="pl-PL"/>
        </w:rPr>
        <w:t>akceptujemy warunki płatności wskazane we wzorze umowy;</w:t>
      </w:r>
    </w:p>
    <w:p w14:paraId="7383A72D" w14:textId="77777777" w:rsidR="00291454" w:rsidRPr="00460290" w:rsidRDefault="00000000" w:rsidP="001E498D">
      <w:pPr>
        <w:pStyle w:val="Listapunktowana"/>
        <w:spacing w:after="40"/>
        <w:jc w:val="both"/>
        <w:rPr>
          <w:lang w:val="pl-PL"/>
        </w:rPr>
      </w:pPr>
      <w:r w:rsidRPr="00460290">
        <w:rPr>
          <w:lang w:val="pl-PL"/>
        </w:rPr>
        <w:t>zobowiązujemy się do zachowania poufności informacji uzyskanych w związku z postępowaniem i realizacją zamówienia.</w:t>
      </w:r>
    </w:p>
    <w:p w14:paraId="1CB16D00" w14:textId="77777777" w:rsidR="00291454" w:rsidRPr="00460290" w:rsidRDefault="00000000">
      <w:pPr>
        <w:pStyle w:val="Nagwek1"/>
        <w:spacing w:before="160" w:after="80"/>
        <w:rPr>
          <w:lang w:val="pl-PL"/>
        </w:rPr>
      </w:pPr>
      <w:r w:rsidRPr="00460290">
        <w:rPr>
          <w:lang w:val="pl-PL"/>
        </w:rPr>
        <w:lastRenderedPageBreak/>
        <w:t>5. Wykaz dokumentów składanych z ofertą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5149"/>
        <w:gridCol w:w="3283"/>
      </w:tblGrid>
      <w:tr w:rsidR="00291454" w:rsidRPr="00460290" w14:paraId="52F638FD" w14:textId="77777777" w:rsidTr="001E498D">
        <w:trPr>
          <w:tblHeader/>
          <w:jc w:val="center"/>
        </w:trPr>
        <w:tc>
          <w:tcPr>
            <w:tcW w:w="1418" w:type="dxa"/>
            <w:shd w:val="clear" w:color="auto" w:fill="D9EAF7"/>
            <w:vAlign w:val="center"/>
          </w:tcPr>
          <w:p w14:paraId="5DAF5205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5154" w:type="dxa"/>
            <w:shd w:val="clear" w:color="auto" w:fill="D9EAF7"/>
            <w:vAlign w:val="center"/>
          </w:tcPr>
          <w:p w14:paraId="29EA6C6C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Dokument</w:t>
            </w:r>
          </w:p>
        </w:tc>
        <w:tc>
          <w:tcPr>
            <w:tcW w:w="3286" w:type="dxa"/>
            <w:shd w:val="clear" w:color="auto" w:fill="D9EAF7"/>
            <w:vAlign w:val="center"/>
          </w:tcPr>
          <w:p w14:paraId="214E4693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b/>
                <w:sz w:val="17"/>
                <w:lang w:val="pl-PL"/>
              </w:rPr>
              <w:t>Zaznaczyć</w:t>
            </w:r>
          </w:p>
        </w:tc>
      </w:tr>
      <w:tr w:rsidR="00291454" w:rsidRPr="00460290" w14:paraId="1B7315BA" w14:textId="77777777" w:rsidTr="001E498D">
        <w:trPr>
          <w:jc w:val="center"/>
        </w:trPr>
        <w:tc>
          <w:tcPr>
            <w:tcW w:w="1418" w:type="dxa"/>
            <w:vAlign w:val="center"/>
          </w:tcPr>
          <w:p w14:paraId="4AF5159B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1</w:t>
            </w:r>
          </w:p>
        </w:tc>
        <w:tc>
          <w:tcPr>
            <w:tcW w:w="5154" w:type="dxa"/>
            <w:vAlign w:val="center"/>
          </w:tcPr>
          <w:p w14:paraId="374AB107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Oświadczenie o braku podstaw wykluczenia</w:t>
            </w:r>
          </w:p>
        </w:tc>
        <w:tc>
          <w:tcPr>
            <w:tcW w:w="3286" w:type="dxa"/>
            <w:vAlign w:val="center"/>
          </w:tcPr>
          <w:p w14:paraId="47762B97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☐</w:t>
            </w:r>
          </w:p>
        </w:tc>
      </w:tr>
      <w:tr w:rsidR="00291454" w:rsidRPr="00460290" w14:paraId="38965076" w14:textId="77777777" w:rsidTr="001E498D">
        <w:trPr>
          <w:jc w:val="center"/>
        </w:trPr>
        <w:tc>
          <w:tcPr>
            <w:tcW w:w="1418" w:type="dxa"/>
            <w:vAlign w:val="center"/>
          </w:tcPr>
          <w:p w14:paraId="29153A31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2</w:t>
            </w:r>
          </w:p>
        </w:tc>
        <w:tc>
          <w:tcPr>
            <w:tcW w:w="5154" w:type="dxa"/>
            <w:vAlign w:val="center"/>
          </w:tcPr>
          <w:p w14:paraId="2E66376E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Oświadczenie o spełnianiu warunków udziału</w:t>
            </w:r>
          </w:p>
        </w:tc>
        <w:tc>
          <w:tcPr>
            <w:tcW w:w="3286" w:type="dxa"/>
            <w:vAlign w:val="center"/>
          </w:tcPr>
          <w:p w14:paraId="22693155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☐</w:t>
            </w:r>
          </w:p>
        </w:tc>
      </w:tr>
      <w:tr w:rsidR="00291454" w:rsidRPr="00460290" w14:paraId="40C28A16" w14:textId="77777777" w:rsidTr="001E498D">
        <w:trPr>
          <w:jc w:val="center"/>
        </w:trPr>
        <w:tc>
          <w:tcPr>
            <w:tcW w:w="1418" w:type="dxa"/>
            <w:vAlign w:val="center"/>
          </w:tcPr>
          <w:p w14:paraId="79999CC0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3</w:t>
            </w:r>
          </w:p>
        </w:tc>
        <w:tc>
          <w:tcPr>
            <w:tcW w:w="5154" w:type="dxa"/>
            <w:vAlign w:val="center"/>
          </w:tcPr>
          <w:p w14:paraId="151F6272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Karty katalogowe / opis zaoferowanych urządzeń</w:t>
            </w:r>
          </w:p>
        </w:tc>
        <w:tc>
          <w:tcPr>
            <w:tcW w:w="3286" w:type="dxa"/>
            <w:vAlign w:val="center"/>
          </w:tcPr>
          <w:p w14:paraId="70106A15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☐</w:t>
            </w:r>
          </w:p>
        </w:tc>
      </w:tr>
      <w:tr w:rsidR="00291454" w:rsidRPr="00460290" w14:paraId="6D10C082" w14:textId="77777777" w:rsidTr="001E498D">
        <w:trPr>
          <w:jc w:val="center"/>
        </w:trPr>
        <w:tc>
          <w:tcPr>
            <w:tcW w:w="1418" w:type="dxa"/>
            <w:vAlign w:val="center"/>
          </w:tcPr>
          <w:p w14:paraId="02383B8C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4</w:t>
            </w:r>
          </w:p>
        </w:tc>
        <w:tc>
          <w:tcPr>
            <w:tcW w:w="5154" w:type="dxa"/>
            <w:vAlign w:val="center"/>
          </w:tcPr>
          <w:p w14:paraId="42511D43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Pełnomocnictwo - jeżeli dotyczy</w:t>
            </w:r>
          </w:p>
        </w:tc>
        <w:tc>
          <w:tcPr>
            <w:tcW w:w="3286" w:type="dxa"/>
            <w:vAlign w:val="center"/>
          </w:tcPr>
          <w:p w14:paraId="3CDC5E0C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☐</w:t>
            </w:r>
          </w:p>
        </w:tc>
      </w:tr>
      <w:tr w:rsidR="00291454" w:rsidRPr="00460290" w14:paraId="279D1F8E" w14:textId="77777777" w:rsidTr="001E498D">
        <w:trPr>
          <w:jc w:val="center"/>
        </w:trPr>
        <w:tc>
          <w:tcPr>
            <w:tcW w:w="1418" w:type="dxa"/>
            <w:vAlign w:val="center"/>
          </w:tcPr>
          <w:p w14:paraId="36B62660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5</w:t>
            </w:r>
          </w:p>
        </w:tc>
        <w:tc>
          <w:tcPr>
            <w:tcW w:w="5154" w:type="dxa"/>
            <w:vAlign w:val="center"/>
          </w:tcPr>
          <w:p w14:paraId="04EB0121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Oświadczenie / dokument RODO - jeżeli dotyczy</w:t>
            </w:r>
          </w:p>
        </w:tc>
        <w:tc>
          <w:tcPr>
            <w:tcW w:w="3286" w:type="dxa"/>
            <w:vAlign w:val="center"/>
          </w:tcPr>
          <w:p w14:paraId="4696F0B5" w14:textId="77777777" w:rsidR="00291454" w:rsidRPr="00460290" w:rsidRDefault="00000000">
            <w:pPr>
              <w:rPr>
                <w:lang w:val="pl-PL"/>
              </w:rPr>
            </w:pPr>
            <w:r w:rsidRPr="00460290">
              <w:rPr>
                <w:sz w:val="17"/>
                <w:lang w:val="pl-PL"/>
              </w:rPr>
              <w:t>☐</w:t>
            </w:r>
          </w:p>
        </w:tc>
      </w:tr>
    </w:tbl>
    <w:p w14:paraId="2D27832D" w14:textId="77777777" w:rsidR="001E498D" w:rsidRPr="00460290" w:rsidRDefault="001E498D">
      <w:pPr>
        <w:spacing w:after="80" w:line="252" w:lineRule="auto"/>
        <w:rPr>
          <w:lang w:val="pl-PL"/>
        </w:rPr>
      </w:pPr>
    </w:p>
    <w:p w14:paraId="32D32066" w14:textId="77777777" w:rsidR="001E498D" w:rsidRPr="00460290" w:rsidRDefault="001E498D">
      <w:pPr>
        <w:spacing w:after="80" w:line="252" w:lineRule="auto"/>
        <w:rPr>
          <w:lang w:val="pl-PL"/>
        </w:rPr>
      </w:pPr>
    </w:p>
    <w:p w14:paraId="51D04F38" w14:textId="5FE016AF" w:rsidR="00291454" w:rsidRPr="00460290" w:rsidRDefault="00000000">
      <w:pPr>
        <w:spacing w:after="80" w:line="252" w:lineRule="auto"/>
        <w:rPr>
          <w:lang w:val="pl-PL"/>
        </w:rPr>
      </w:pPr>
      <w:r w:rsidRPr="00460290">
        <w:rPr>
          <w:lang w:val="pl-PL"/>
        </w:rPr>
        <w:t>..................................................</w:t>
      </w:r>
      <w:r w:rsidRPr="00460290">
        <w:rPr>
          <w:lang w:val="pl-PL"/>
        </w:rPr>
        <w:br/>
        <w:t>Miejscowość i data</w:t>
      </w:r>
    </w:p>
    <w:p w14:paraId="4881353C" w14:textId="77777777" w:rsidR="001E498D" w:rsidRPr="00460290" w:rsidRDefault="001E498D">
      <w:pPr>
        <w:spacing w:after="80" w:line="252" w:lineRule="auto"/>
        <w:rPr>
          <w:lang w:val="pl-PL"/>
        </w:rPr>
      </w:pPr>
    </w:p>
    <w:p w14:paraId="0A8F6E0A" w14:textId="77777777" w:rsidR="001E498D" w:rsidRPr="00460290" w:rsidRDefault="001E498D">
      <w:pPr>
        <w:spacing w:after="80" w:line="252" w:lineRule="auto"/>
        <w:rPr>
          <w:lang w:val="pl-PL"/>
        </w:rPr>
      </w:pPr>
    </w:p>
    <w:p w14:paraId="3F7BFFDE" w14:textId="77777777" w:rsidR="00291454" w:rsidRPr="00460290" w:rsidRDefault="00000000">
      <w:pPr>
        <w:spacing w:after="80" w:line="252" w:lineRule="auto"/>
        <w:rPr>
          <w:lang w:val="pl-PL"/>
        </w:rPr>
      </w:pPr>
      <w:r w:rsidRPr="00460290">
        <w:rPr>
          <w:lang w:val="pl-PL"/>
        </w:rPr>
        <w:t>..................................................</w:t>
      </w:r>
      <w:r w:rsidRPr="00460290">
        <w:rPr>
          <w:lang w:val="pl-PL"/>
        </w:rPr>
        <w:br/>
        <w:t>Podpis osoby uprawnionej do reprezentacji Wykonawcy</w:t>
      </w:r>
    </w:p>
    <w:sectPr w:rsidR="00291454" w:rsidRPr="00460290" w:rsidSect="00034616"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1267585">
    <w:abstractNumId w:val="8"/>
  </w:num>
  <w:num w:numId="2" w16cid:durableId="278148055">
    <w:abstractNumId w:val="6"/>
  </w:num>
  <w:num w:numId="3" w16cid:durableId="1031147248">
    <w:abstractNumId w:val="5"/>
  </w:num>
  <w:num w:numId="4" w16cid:durableId="1660160132">
    <w:abstractNumId w:val="4"/>
  </w:num>
  <w:num w:numId="5" w16cid:durableId="1175850766">
    <w:abstractNumId w:val="7"/>
  </w:num>
  <w:num w:numId="6" w16cid:durableId="404957439">
    <w:abstractNumId w:val="3"/>
  </w:num>
  <w:num w:numId="7" w16cid:durableId="1333416193">
    <w:abstractNumId w:val="2"/>
  </w:num>
  <w:num w:numId="8" w16cid:durableId="890268608">
    <w:abstractNumId w:val="1"/>
  </w:num>
  <w:num w:numId="9" w16cid:durableId="370694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6FD1"/>
    <w:rsid w:val="0015074B"/>
    <w:rsid w:val="001E498D"/>
    <w:rsid w:val="00291454"/>
    <w:rsid w:val="0029639D"/>
    <w:rsid w:val="00326F90"/>
    <w:rsid w:val="00375712"/>
    <w:rsid w:val="00460290"/>
    <w:rsid w:val="0050255C"/>
    <w:rsid w:val="00891F3E"/>
    <w:rsid w:val="00AA1D8D"/>
    <w:rsid w:val="00B42B3C"/>
    <w:rsid w:val="00B47730"/>
    <w:rsid w:val="00CB0664"/>
    <w:rsid w:val="00CB250C"/>
    <w:rsid w:val="00D04CB1"/>
    <w:rsid w:val="00D07AE2"/>
    <w:rsid w:val="00F81CC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130365"/>
  <w14:defaultImageDpi w14:val="300"/>
  <w15:docId w15:val="{6F55528E-A6A6-4DB8-AC01-83F61D46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</cp:lastModifiedBy>
  <cp:revision>9</cp:revision>
  <dcterms:created xsi:type="dcterms:W3CDTF">2026-05-06T08:21:00Z</dcterms:created>
  <dcterms:modified xsi:type="dcterms:W3CDTF">2026-05-07T10:33:00Z</dcterms:modified>
  <cp:category/>
</cp:coreProperties>
</file>