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175F" w14:textId="77777777" w:rsidR="00DA509A" w:rsidRPr="007847F9" w:rsidRDefault="00940C71" w:rsidP="00FF06AA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="0056694D" w:rsidRPr="007847F9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7847F9">
        <w:rPr>
          <w:rFonts w:ascii="Calibri" w:hAnsi="Calibri" w:cs="Calibri"/>
          <w:sz w:val="20"/>
          <w:szCs w:val="20"/>
        </w:rPr>
        <w:t>7</w:t>
      </w:r>
      <w:r w:rsidR="003E08F8" w:rsidRPr="007847F9">
        <w:rPr>
          <w:rFonts w:ascii="Calibri" w:hAnsi="Calibri" w:cs="Calibri"/>
          <w:sz w:val="20"/>
          <w:szCs w:val="20"/>
        </w:rPr>
        <w:t xml:space="preserve"> do SWZ</w:t>
      </w:r>
    </w:p>
    <w:p w14:paraId="39BB1760" w14:textId="77777777" w:rsidR="00DA509A" w:rsidRPr="007847F9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39BB1761" w14:textId="2D1CF26E" w:rsidR="00D22BE4" w:rsidRPr="007847F9" w:rsidRDefault="00DA509A" w:rsidP="00D22BE4">
      <w:pPr>
        <w:jc w:val="center"/>
        <w:rPr>
          <w:rFonts w:ascii="Calibri" w:hAnsi="Calibri" w:cs="Calibri"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7847F9">
        <w:rPr>
          <w:rFonts w:ascii="Calibri" w:hAnsi="Calibri" w:cs="Calibri"/>
          <w:sz w:val="20"/>
          <w:szCs w:val="20"/>
        </w:rPr>
        <w:t>...................</w:t>
      </w:r>
      <w:r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41069" w:rsidRPr="007847F9">
        <w:rPr>
          <w:rFonts w:ascii="Calibri" w:hAnsi="Calibri" w:cs="Calibri"/>
          <w:sz w:val="20"/>
          <w:szCs w:val="20"/>
        </w:rPr>
        <w:tab/>
      </w:r>
      <w:r w:rsidR="00D22BE4" w:rsidRPr="007847F9">
        <w:rPr>
          <w:rFonts w:ascii="Calibri" w:hAnsi="Calibri" w:cs="Calibri"/>
          <w:sz w:val="20"/>
          <w:szCs w:val="20"/>
        </w:rPr>
        <w:t xml:space="preserve">    ...................................., dnia ....................... 20</w:t>
      </w:r>
      <w:r w:rsidR="000A40F9" w:rsidRPr="007847F9">
        <w:rPr>
          <w:rFonts w:ascii="Calibri" w:hAnsi="Calibri" w:cs="Calibri"/>
          <w:sz w:val="20"/>
          <w:szCs w:val="20"/>
        </w:rPr>
        <w:t>2</w:t>
      </w:r>
      <w:r w:rsidR="007E1BC9">
        <w:rPr>
          <w:rFonts w:ascii="Calibri" w:hAnsi="Calibri" w:cs="Calibri"/>
          <w:sz w:val="20"/>
          <w:szCs w:val="20"/>
        </w:rPr>
        <w:t>6</w:t>
      </w:r>
      <w:r w:rsidR="00D22BE4" w:rsidRPr="007847F9">
        <w:rPr>
          <w:rFonts w:ascii="Calibri" w:hAnsi="Calibri" w:cs="Calibri"/>
          <w:sz w:val="20"/>
          <w:szCs w:val="20"/>
        </w:rPr>
        <w:t>r.</w:t>
      </w:r>
    </w:p>
    <w:p w14:paraId="39BB1762" w14:textId="77777777" w:rsidR="00DA509A" w:rsidRPr="007847F9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ab/>
      </w:r>
      <w:r w:rsidR="00910410" w:rsidRPr="007847F9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7847F9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9BB1763" w14:textId="77777777" w:rsidR="00DA509A" w:rsidRPr="007847F9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39BB1764" w14:textId="77777777" w:rsidR="0032655D" w:rsidRPr="007847F9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7847F9">
        <w:rPr>
          <w:rFonts w:ascii="Calibri" w:hAnsi="Calibri" w:cs="Calibri"/>
          <w:b/>
          <w:color w:val="auto"/>
          <w:sz w:val="20"/>
          <w:szCs w:val="20"/>
        </w:rPr>
        <w:tab/>
      </w:r>
      <w:r w:rsidRPr="007847F9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7847F9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39BB1765" w14:textId="4D25D1E3" w:rsidR="002A5798" w:rsidRPr="007847F9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>Składany do zadania</w:t>
      </w:r>
      <w:r w:rsidR="008A0788">
        <w:rPr>
          <w:rFonts w:ascii="Calibri" w:hAnsi="Calibri" w:cs="Calibri"/>
          <w:sz w:val="20"/>
          <w:szCs w:val="20"/>
        </w:rPr>
        <w:t xml:space="preserve"> </w:t>
      </w:r>
    </w:p>
    <w:p w14:paraId="39BB1766" w14:textId="77777777" w:rsidR="007B2867" w:rsidRPr="007847F9" w:rsidRDefault="007B2867" w:rsidP="00AD565D">
      <w:pPr>
        <w:shd w:val="clear" w:color="auto" w:fill="DEEAF6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39BB1767" w14:textId="52A3B5AC" w:rsidR="00ED75F1" w:rsidRPr="007847F9" w:rsidRDefault="00341069" w:rsidP="00AD565D">
      <w:pPr>
        <w:shd w:val="clear" w:color="auto" w:fill="DEEAF6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7847F9">
        <w:rPr>
          <w:rFonts w:ascii="Calibri" w:hAnsi="Calibri" w:cs="Calibri"/>
          <w:b/>
          <w:bCs/>
          <w:sz w:val="20"/>
          <w:szCs w:val="20"/>
        </w:rPr>
        <w:t>„</w:t>
      </w:r>
      <w:r w:rsidR="00355B96" w:rsidRPr="00355B96">
        <w:rPr>
          <w:rFonts w:ascii="Calibri" w:hAnsi="Calibri" w:cs="Calibri"/>
          <w:b/>
          <w:bCs/>
          <w:sz w:val="20"/>
          <w:szCs w:val="20"/>
        </w:rPr>
        <w:t>Budowa boiska sportowego w miejscowości Krzczonów-etap I</w:t>
      </w:r>
      <w:r w:rsidRPr="007847F9">
        <w:rPr>
          <w:rFonts w:ascii="Calibri" w:hAnsi="Calibri" w:cs="Calibri"/>
          <w:b/>
          <w:bCs/>
          <w:sz w:val="20"/>
          <w:szCs w:val="20"/>
        </w:rPr>
        <w:t>”</w:t>
      </w:r>
    </w:p>
    <w:p w14:paraId="39BB1768" w14:textId="77777777" w:rsidR="00CA23A0" w:rsidRPr="007847F9" w:rsidRDefault="00CA23A0" w:rsidP="00AD565D">
      <w:pPr>
        <w:shd w:val="clear" w:color="auto" w:fill="DEEAF6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7847F9" w14:paraId="39BB1770" w14:textId="77777777" w:rsidTr="00AD565D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B1769" w14:textId="77777777" w:rsidR="00532237" w:rsidRPr="007847F9" w:rsidRDefault="00532237" w:rsidP="00AD565D">
            <w:pPr>
              <w:shd w:val="clear" w:color="auto" w:fill="DEEAF6"/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B176A" w14:textId="77777777" w:rsidR="00532237" w:rsidRPr="007847F9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B176B" w14:textId="77777777" w:rsidR="00532237" w:rsidRPr="007847F9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9BB176C" w14:textId="77777777" w:rsidR="00532237" w:rsidRPr="007847F9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BB176D" w14:textId="77777777" w:rsidR="00532237" w:rsidRPr="007847F9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39BB176E" w14:textId="77777777" w:rsidR="00532237" w:rsidRPr="007847F9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B176F" w14:textId="77777777" w:rsidR="00532237" w:rsidRPr="007847F9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7847F9" w14:paraId="39BB1789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1" w14:textId="77777777" w:rsidR="00532237" w:rsidRPr="007847F9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7847F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2" w14:textId="5EFDEF1E" w:rsidR="00532237" w:rsidRPr="007847F9" w:rsidRDefault="0019701F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3" w14:textId="77777777" w:rsidR="00532237" w:rsidRPr="007847F9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sz w:val="20"/>
                <w:szCs w:val="20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4" w14:textId="7D37BAE8" w:rsidR="004066AE" w:rsidRPr="007847F9" w:rsidRDefault="004066AE" w:rsidP="005965D5">
            <w:pPr>
              <w:pStyle w:val="Default"/>
              <w:ind w:left="142" w:right="14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 w:rsidR="00A13136" w:rsidRPr="007847F9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9BB1775" w14:textId="77777777" w:rsidR="004066AE" w:rsidRPr="007847F9" w:rsidRDefault="004066AE" w:rsidP="005965D5">
            <w:pPr>
              <w:pStyle w:val="Default"/>
              <w:ind w:left="142" w:right="143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9BB1776" w14:textId="77777777" w:rsidR="004066AE" w:rsidRPr="007847F9" w:rsidRDefault="004066AE" w:rsidP="005965D5">
            <w:pPr>
              <w:pStyle w:val="Default"/>
              <w:ind w:left="142" w:right="14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sz w:val="20"/>
                <w:szCs w:val="20"/>
              </w:rPr>
              <w:t>Nr uprawnień ……………………..</w:t>
            </w:r>
          </w:p>
          <w:p w14:paraId="39BB1787" w14:textId="6DCC5400" w:rsidR="0014290E" w:rsidRPr="007847F9" w:rsidRDefault="0014290E" w:rsidP="007E1BC9">
            <w:pPr>
              <w:pStyle w:val="Default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BB1788" w14:textId="77777777" w:rsidR="00532237" w:rsidRPr="007847F9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39BB178A" w14:textId="77777777" w:rsidR="0032655D" w:rsidRPr="007847F9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7847F9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7847F9">
        <w:rPr>
          <w:rFonts w:ascii="Calibri" w:hAnsi="Calibri" w:cs="Calibri"/>
          <w:sz w:val="20"/>
          <w:szCs w:val="20"/>
        </w:rPr>
        <w:t xml:space="preserve">oświadczam(my), </w:t>
      </w:r>
      <w:r w:rsidRPr="007847F9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7847F9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7847F9">
        <w:rPr>
          <w:rFonts w:ascii="Calibri" w:hAnsi="Calibri" w:cs="Calibri"/>
          <w:sz w:val="20"/>
          <w:szCs w:val="20"/>
        </w:rPr>
        <w:t xml:space="preserve">awnienia wymagane w postawionym </w:t>
      </w:r>
      <w:r w:rsidRPr="007847F9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7847F9">
        <w:rPr>
          <w:rFonts w:ascii="Calibri" w:hAnsi="Calibri" w:cs="Calibri"/>
          <w:sz w:val="20"/>
          <w:szCs w:val="20"/>
        </w:rPr>
        <w:t>.</w:t>
      </w:r>
    </w:p>
    <w:p w14:paraId="39BB178B" w14:textId="77777777" w:rsidR="00461FBB" w:rsidRPr="007847F9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>* niepotrzebne skreślić ( jeżeli wykonawca pozostaje w stosunku umowy cywilno prawnej pozostawiamy własne)</w:t>
      </w:r>
    </w:p>
    <w:sectPr w:rsidR="00461FBB" w:rsidRPr="007847F9" w:rsidSect="00C966B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028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94FE" w14:textId="77777777" w:rsidR="008D023C" w:rsidRDefault="008D023C">
      <w:r>
        <w:separator/>
      </w:r>
    </w:p>
  </w:endnote>
  <w:endnote w:type="continuationSeparator" w:id="0">
    <w:p w14:paraId="07A22B55" w14:textId="77777777" w:rsidR="008D023C" w:rsidRDefault="008D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1795" w14:textId="77777777" w:rsidR="003F0785" w:rsidRDefault="00380EA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07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BB1796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1797" w14:textId="77777777" w:rsidR="00FF4FFE" w:rsidRPr="0019701F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19701F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19701F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19701F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19701F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  <w:p w14:paraId="39BB1798" w14:textId="77777777" w:rsidR="003F0785" w:rsidRPr="0019701F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179A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39BB179B" w14:textId="77777777" w:rsidR="00FF4FFE" w:rsidRPr="00FF4FFE" w:rsidRDefault="00FF4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B64F7" w14:textId="77777777" w:rsidR="008D023C" w:rsidRDefault="008D023C">
      <w:r>
        <w:separator/>
      </w:r>
    </w:p>
  </w:footnote>
  <w:footnote w:type="continuationSeparator" w:id="0">
    <w:p w14:paraId="32B19F0C" w14:textId="77777777" w:rsidR="008D023C" w:rsidRDefault="008D0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C139B" w14:textId="6D413571" w:rsidR="007E1BC9" w:rsidRDefault="007E1BC9" w:rsidP="007E1BC9">
    <w:pPr>
      <w:jc w:val="center"/>
    </w:pPr>
    <w:r w:rsidRPr="007A167D">
      <w:rPr>
        <w:noProof/>
      </w:rPr>
      <w:drawing>
        <wp:inline distT="0" distB="0" distL="0" distR="0" wp14:anchorId="5014EB2E" wp14:editId="4D8F16E1">
          <wp:extent cx="1362075" cy="70139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7A167D">
      <w:rPr>
        <w:noProof/>
      </w:rPr>
      <w:drawing>
        <wp:inline distT="0" distB="0" distL="0" distR="0" wp14:anchorId="056DA769" wp14:editId="5ABC094F">
          <wp:extent cx="2621280" cy="574302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C9026A" w14:textId="77777777" w:rsidR="007E1BC9" w:rsidRDefault="007E1BC9" w:rsidP="007E1BC9">
    <w:pPr>
      <w:pStyle w:val="Nagwek"/>
      <w:rPr>
        <w:rFonts w:ascii="Arial" w:hAnsi="Arial" w:cs="Arial"/>
        <w:sz w:val="16"/>
        <w:szCs w:val="16"/>
      </w:rPr>
    </w:pPr>
  </w:p>
  <w:p w14:paraId="39BB1794" w14:textId="0A1C7B96" w:rsidR="003F0785" w:rsidRPr="007E1BC9" w:rsidRDefault="007E1BC9" w:rsidP="007E1BC9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840C5A" w:rsidRPr="00840C5A">
      <w:rPr>
        <w:rFonts w:ascii="Arial" w:hAnsi="Arial" w:cs="Arial"/>
        <w:sz w:val="16"/>
        <w:szCs w:val="16"/>
      </w:rPr>
      <w:t>271.</w:t>
    </w:r>
    <w:r w:rsidR="006553AC">
      <w:rPr>
        <w:rFonts w:ascii="Arial" w:hAnsi="Arial" w:cs="Arial"/>
        <w:sz w:val="16"/>
        <w:szCs w:val="16"/>
      </w:rPr>
      <w:t>8</w:t>
    </w:r>
    <w:r w:rsidR="00840C5A" w:rsidRPr="00840C5A">
      <w:rPr>
        <w:rFonts w:ascii="Arial" w:hAnsi="Arial" w:cs="Arial"/>
        <w:sz w:val="16"/>
        <w:szCs w:val="16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FC5D6" w14:textId="1249313A" w:rsidR="006E0AEC" w:rsidRDefault="006E0AEC" w:rsidP="006E0AEC">
    <w:pPr>
      <w:pStyle w:val="Nagwek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98F8D1C" wp14:editId="20265836">
          <wp:simplePos x="0" y="0"/>
          <wp:positionH relativeFrom="margin">
            <wp:posOffset>1626336</wp:posOffset>
          </wp:positionH>
          <wp:positionV relativeFrom="paragraph">
            <wp:posOffset>-230861</wp:posOffset>
          </wp:positionV>
          <wp:extent cx="5639435" cy="470535"/>
          <wp:effectExtent l="0" t="0" r="0" b="5715"/>
          <wp:wrapNone/>
          <wp:docPr id="6743695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70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1571DE" w14:textId="146C1AB4" w:rsidR="006E0AEC" w:rsidRPr="0083092F" w:rsidRDefault="006E0AEC" w:rsidP="006E0AEC">
    <w:pPr>
      <w:pStyle w:val="Nagwek"/>
      <w:jc w:val="center"/>
    </w:pPr>
  </w:p>
  <w:p w14:paraId="78BE244B" w14:textId="77777777" w:rsidR="006E0AEC" w:rsidRPr="0083092F" w:rsidRDefault="006E0AEC" w:rsidP="006E0AEC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31833880" w14:textId="77777777" w:rsidR="006E0AEC" w:rsidRPr="0083092F" w:rsidRDefault="006E0AEC" w:rsidP="006E0AEC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121B45AB" w14:textId="77777777" w:rsidR="006E0AEC" w:rsidRPr="0083092F" w:rsidRDefault="006E0AEC" w:rsidP="006E0AEC">
    <w:pPr>
      <w:pStyle w:val="Nagwek"/>
      <w:tabs>
        <w:tab w:val="clear" w:pos="9072"/>
      </w:tabs>
      <w:ind w:left="-851" w:right="-853"/>
      <w:jc w:val="center"/>
      <w:rPr>
        <w:rFonts w:ascii="Microsoft Sans Serif" w:hAnsi="Microsoft Sans Serif" w:cs="Microsoft Sans Serif"/>
        <w:sz w:val="14"/>
        <w:szCs w:val="14"/>
      </w:rPr>
    </w:pPr>
    <w:r w:rsidRPr="0083092F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B4C6951" w14:textId="77777777" w:rsidR="006E0AEC" w:rsidRDefault="006E0AEC" w:rsidP="006E0AEC">
    <w:pPr>
      <w:pStyle w:val="Nagwek"/>
    </w:pPr>
  </w:p>
  <w:p w14:paraId="7D712B1A" w14:textId="77777777" w:rsidR="006E0AEC" w:rsidRPr="00FA2B9A" w:rsidRDefault="006E0AEC" w:rsidP="006E0AEC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>Nr referencyjny: BG.271.13.2025</w:t>
    </w:r>
  </w:p>
  <w:p w14:paraId="39BB1799" w14:textId="71661780" w:rsidR="00127B5D" w:rsidRPr="006E0AEC" w:rsidRDefault="00127B5D" w:rsidP="006E0A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02F5F6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63679949">
    <w:abstractNumId w:val="38"/>
  </w:num>
  <w:num w:numId="2" w16cid:durableId="441001572">
    <w:abstractNumId w:val="44"/>
  </w:num>
  <w:num w:numId="3" w16cid:durableId="835656363">
    <w:abstractNumId w:val="32"/>
  </w:num>
  <w:num w:numId="4" w16cid:durableId="331882736">
    <w:abstractNumId w:val="28"/>
  </w:num>
  <w:num w:numId="5" w16cid:durableId="1579484659">
    <w:abstractNumId w:val="20"/>
  </w:num>
  <w:num w:numId="6" w16cid:durableId="1581603209">
    <w:abstractNumId w:val="35"/>
  </w:num>
  <w:num w:numId="7" w16cid:durableId="429662664">
    <w:abstractNumId w:val="39"/>
  </w:num>
  <w:num w:numId="8" w16cid:durableId="1606502409">
    <w:abstractNumId w:val="25"/>
  </w:num>
  <w:num w:numId="9" w16cid:durableId="1345475858">
    <w:abstractNumId w:val="52"/>
  </w:num>
  <w:num w:numId="10" w16cid:durableId="1859732803">
    <w:abstractNumId w:val="58"/>
  </w:num>
  <w:num w:numId="11" w16cid:durableId="719548711">
    <w:abstractNumId w:val="21"/>
  </w:num>
  <w:num w:numId="12" w16cid:durableId="468329709">
    <w:abstractNumId w:val="55"/>
  </w:num>
  <w:num w:numId="13" w16cid:durableId="1421951735">
    <w:abstractNumId w:val="56"/>
  </w:num>
  <w:num w:numId="14" w16cid:durableId="1710761258">
    <w:abstractNumId w:val="13"/>
  </w:num>
  <w:num w:numId="15" w16cid:durableId="50009814">
    <w:abstractNumId w:val="29"/>
  </w:num>
  <w:num w:numId="16" w16cid:durableId="1052579238">
    <w:abstractNumId w:val="34"/>
  </w:num>
  <w:num w:numId="17" w16cid:durableId="619458117">
    <w:abstractNumId w:val="51"/>
  </w:num>
  <w:num w:numId="18" w16cid:durableId="1118718068">
    <w:abstractNumId w:val="24"/>
  </w:num>
  <w:num w:numId="19" w16cid:durableId="249776687">
    <w:abstractNumId w:val="14"/>
  </w:num>
  <w:num w:numId="20" w16cid:durableId="1530608857">
    <w:abstractNumId w:val="17"/>
  </w:num>
  <w:num w:numId="21" w16cid:durableId="1581401637">
    <w:abstractNumId w:val="45"/>
  </w:num>
  <w:num w:numId="22" w16cid:durableId="1466116927">
    <w:abstractNumId w:val="18"/>
  </w:num>
  <w:num w:numId="23" w16cid:durableId="1570578422">
    <w:abstractNumId w:val="50"/>
  </w:num>
  <w:num w:numId="24" w16cid:durableId="592511933">
    <w:abstractNumId w:val="47"/>
  </w:num>
  <w:num w:numId="25" w16cid:durableId="724530523">
    <w:abstractNumId w:val="23"/>
  </w:num>
  <w:num w:numId="26" w16cid:durableId="53138595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93552439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4928066">
    <w:abstractNumId w:val="3"/>
  </w:num>
  <w:num w:numId="29" w16cid:durableId="1418018946">
    <w:abstractNumId w:val="8"/>
  </w:num>
  <w:num w:numId="30" w16cid:durableId="1755544964">
    <w:abstractNumId w:val="2"/>
  </w:num>
  <w:num w:numId="31" w16cid:durableId="1410688688">
    <w:abstractNumId w:val="43"/>
  </w:num>
  <w:num w:numId="32" w16cid:durableId="955865248">
    <w:abstractNumId w:val="11"/>
  </w:num>
  <w:num w:numId="33" w16cid:durableId="1246184347">
    <w:abstractNumId w:val="31"/>
  </w:num>
  <w:num w:numId="34" w16cid:durableId="191960132">
    <w:abstractNumId w:val="46"/>
  </w:num>
  <w:num w:numId="35" w16cid:durableId="1416324820">
    <w:abstractNumId w:val="16"/>
  </w:num>
  <w:num w:numId="36" w16cid:durableId="433938344">
    <w:abstractNumId w:val="54"/>
  </w:num>
  <w:num w:numId="37" w16cid:durableId="1215392427">
    <w:abstractNumId w:val="15"/>
  </w:num>
  <w:num w:numId="38" w16cid:durableId="1278096281">
    <w:abstractNumId w:val="9"/>
  </w:num>
  <w:num w:numId="39" w16cid:durableId="234975003">
    <w:abstractNumId w:val="26"/>
  </w:num>
  <w:num w:numId="40" w16cid:durableId="1150824439">
    <w:abstractNumId w:val="40"/>
  </w:num>
  <w:num w:numId="41" w16cid:durableId="340201027">
    <w:abstractNumId w:val="36"/>
  </w:num>
  <w:num w:numId="42" w16cid:durableId="890858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52802152">
    <w:abstractNumId w:val="30"/>
  </w:num>
  <w:num w:numId="44" w16cid:durableId="92747428">
    <w:abstractNumId w:val="27"/>
  </w:num>
  <w:num w:numId="45" w16cid:durableId="944729846">
    <w:abstractNumId w:val="12"/>
  </w:num>
  <w:num w:numId="46" w16cid:durableId="644429699">
    <w:abstractNumId w:val="19"/>
  </w:num>
  <w:num w:numId="47" w16cid:durableId="39325360">
    <w:abstractNumId w:val="57"/>
  </w:num>
  <w:num w:numId="48" w16cid:durableId="584001517">
    <w:abstractNumId w:val="49"/>
  </w:num>
  <w:num w:numId="49" w16cid:durableId="931939402">
    <w:abstractNumId w:val="42"/>
  </w:num>
  <w:num w:numId="50" w16cid:durableId="1274678474">
    <w:abstractNumId w:val="10"/>
  </w:num>
  <w:num w:numId="51" w16cid:durableId="120004392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1F36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13DE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1F85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59CA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87068"/>
    <w:rsid w:val="00191FF7"/>
    <w:rsid w:val="001927FB"/>
    <w:rsid w:val="00192C7B"/>
    <w:rsid w:val="00192F63"/>
    <w:rsid w:val="00194CF3"/>
    <w:rsid w:val="0019701F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A9F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0841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1EB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49A3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1069"/>
    <w:rsid w:val="003429D7"/>
    <w:rsid w:val="00350282"/>
    <w:rsid w:val="00351E47"/>
    <w:rsid w:val="00352F3B"/>
    <w:rsid w:val="00353E34"/>
    <w:rsid w:val="00354735"/>
    <w:rsid w:val="00355B96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0EAE"/>
    <w:rsid w:val="00382285"/>
    <w:rsid w:val="00382504"/>
    <w:rsid w:val="00383D3C"/>
    <w:rsid w:val="00386C8E"/>
    <w:rsid w:val="00386DB0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1A7E"/>
    <w:rsid w:val="003B23CA"/>
    <w:rsid w:val="003B58BF"/>
    <w:rsid w:val="003B6F73"/>
    <w:rsid w:val="003C0E46"/>
    <w:rsid w:val="003C48F1"/>
    <w:rsid w:val="003C4B19"/>
    <w:rsid w:val="003C659A"/>
    <w:rsid w:val="003C7514"/>
    <w:rsid w:val="003D1ED1"/>
    <w:rsid w:val="003D2F35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5DDB"/>
    <w:rsid w:val="003F60D2"/>
    <w:rsid w:val="003F6620"/>
    <w:rsid w:val="00400735"/>
    <w:rsid w:val="004011D6"/>
    <w:rsid w:val="00404595"/>
    <w:rsid w:val="00405505"/>
    <w:rsid w:val="004066AE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6931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3CB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2DCF"/>
    <w:rsid w:val="004D4CCE"/>
    <w:rsid w:val="004D63E9"/>
    <w:rsid w:val="004D7B14"/>
    <w:rsid w:val="004E179B"/>
    <w:rsid w:val="004E3410"/>
    <w:rsid w:val="004E34F8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3960"/>
    <w:rsid w:val="00506BA7"/>
    <w:rsid w:val="00510327"/>
    <w:rsid w:val="0051161A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4CC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5D5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5F6BB9"/>
    <w:rsid w:val="005F7368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53AC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0AEC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0E44"/>
    <w:rsid w:val="00702B45"/>
    <w:rsid w:val="00703B58"/>
    <w:rsid w:val="00703CB8"/>
    <w:rsid w:val="0070555D"/>
    <w:rsid w:val="00706AFC"/>
    <w:rsid w:val="00706ED2"/>
    <w:rsid w:val="007105BD"/>
    <w:rsid w:val="007112FE"/>
    <w:rsid w:val="00711A5E"/>
    <w:rsid w:val="007125C8"/>
    <w:rsid w:val="007165C0"/>
    <w:rsid w:val="00720FCE"/>
    <w:rsid w:val="00722E1D"/>
    <w:rsid w:val="00725372"/>
    <w:rsid w:val="007308DE"/>
    <w:rsid w:val="00730CDE"/>
    <w:rsid w:val="0073144C"/>
    <w:rsid w:val="0073327C"/>
    <w:rsid w:val="00733CAF"/>
    <w:rsid w:val="00734D6E"/>
    <w:rsid w:val="007358E6"/>
    <w:rsid w:val="007362F9"/>
    <w:rsid w:val="00737587"/>
    <w:rsid w:val="00744579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4B5B"/>
    <w:rsid w:val="007763E7"/>
    <w:rsid w:val="00777472"/>
    <w:rsid w:val="00780A2C"/>
    <w:rsid w:val="007815A6"/>
    <w:rsid w:val="007824EC"/>
    <w:rsid w:val="00784738"/>
    <w:rsid w:val="007847F9"/>
    <w:rsid w:val="00785B61"/>
    <w:rsid w:val="007877E3"/>
    <w:rsid w:val="00787E16"/>
    <w:rsid w:val="00792EE6"/>
    <w:rsid w:val="00793775"/>
    <w:rsid w:val="0079444B"/>
    <w:rsid w:val="007A0335"/>
    <w:rsid w:val="007A5C25"/>
    <w:rsid w:val="007A5E1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1BC9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C5A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4B23"/>
    <w:rsid w:val="00896895"/>
    <w:rsid w:val="00896C0F"/>
    <w:rsid w:val="008A024D"/>
    <w:rsid w:val="008A0763"/>
    <w:rsid w:val="008A0788"/>
    <w:rsid w:val="008A10C0"/>
    <w:rsid w:val="008A1345"/>
    <w:rsid w:val="008A27B1"/>
    <w:rsid w:val="008A41DF"/>
    <w:rsid w:val="008A7349"/>
    <w:rsid w:val="008B11F9"/>
    <w:rsid w:val="008B3B91"/>
    <w:rsid w:val="008B3BE1"/>
    <w:rsid w:val="008B504A"/>
    <w:rsid w:val="008C5A0B"/>
    <w:rsid w:val="008C5EBB"/>
    <w:rsid w:val="008C6142"/>
    <w:rsid w:val="008C7216"/>
    <w:rsid w:val="008C7516"/>
    <w:rsid w:val="008D023C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170A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69AD"/>
    <w:rsid w:val="009829D9"/>
    <w:rsid w:val="00983423"/>
    <w:rsid w:val="009834CE"/>
    <w:rsid w:val="00983D87"/>
    <w:rsid w:val="0098603A"/>
    <w:rsid w:val="009860A0"/>
    <w:rsid w:val="00994305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55D9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3136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0D8"/>
    <w:rsid w:val="00A3513D"/>
    <w:rsid w:val="00A36B36"/>
    <w:rsid w:val="00A3787E"/>
    <w:rsid w:val="00A4101C"/>
    <w:rsid w:val="00A431D6"/>
    <w:rsid w:val="00A45ED0"/>
    <w:rsid w:val="00A463F6"/>
    <w:rsid w:val="00A46A06"/>
    <w:rsid w:val="00A560DD"/>
    <w:rsid w:val="00A578F5"/>
    <w:rsid w:val="00A57A5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33F5"/>
    <w:rsid w:val="00AC4555"/>
    <w:rsid w:val="00AC4C9D"/>
    <w:rsid w:val="00AC5669"/>
    <w:rsid w:val="00AC754C"/>
    <w:rsid w:val="00AC780F"/>
    <w:rsid w:val="00AD34D0"/>
    <w:rsid w:val="00AD3D26"/>
    <w:rsid w:val="00AD55FC"/>
    <w:rsid w:val="00AD565D"/>
    <w:rsid w:val="00AE02C5"/>
    <w:rsid w:val="00AE1DEB"/>
    <w:rsid w:val="00AE25F5"/>
    <w:rsid w:val="00AE267D"/>
    <w:rsid w:val="00AE3179"/>
    <w:rsid w:val="00AE5AB8"/>
    <w:rsid w:val="00AE6CD9"/>
    <w:rsid w:val="00AE6EDA"/>
    <w:rsid w:val="00AE6FEB"/>
    <w:rsid w:val="00AF0521"/>
    <w:rsid w:val="00AF0CFF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3919"/>
    <w:rsid w:val="00B36246"/>
    <w:rsid w:val="00B40125"/>
    <w:rsid w:val="00B4095C"/>
    <w:rsid w:val="00B47146"/>
    <w:rsid w:val="00B50A4A"/>
    <w:rsid w:val="00B52161"/>
    <w:rsid w:val="00B541B3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1460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203"/>
    <w:rsid w:val="00BE7AE1"/>
    <w:rsid w:val="00BF0427"/>
    <w:rsid w:val="00BF15F1"/>
    <w:rsid w:val="00BF1BAE"/>
    <w:rsid w:val="00BF2503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65FA"/>
    <w:rsid w:val="00C179E7"/>
    <w:rsid w:val="00C22F62"/>
    <w:rsid w:val="00C24130"/>
    <w:rsid w:val="00C244CC"/>
    <w:rsid w:val="00C244E8"/>
    <w:rsid w:val="00C24B37"/>
    <w:rsid w:val="00C25922"/>
    <w:rsid w:val="00C26478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571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77F30"/>
    <w:rsid w:val="00C810D6"/>
    <w:rsid w:val="00C82F0B"/>
    <w:rsid w:val="00C83744"/>
    <w:rsid w:val="00C87777"/>
    <w:rsid w:val="00C9266C"/>
    <w:rsid w:val="00C966B5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57AB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01A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2D0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BD7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04348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1831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D71AD"/>
    <w:rsid w:val="00ED75F1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1D7"/>
    <w:rsid w:val="00F0084C"/>
    <w:rsid w:val="00F042DF"/>
    <w:rsid w:val="00F04EDE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5859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567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1864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51CC"/>
    <w:rsid w:val="00FC6A5D"/>
    <w:rsid w:val="00FD0F46"/>
    <w:rsid w:val="00FD24DC"/>
    <w:rsid w:val="00FD2552"/>
    <w:rsid w:val="00FD27EC"/>
    <w:rsid w:val="00FD5CB9"/>
    <w:rsid w:val="00FD6DD7"/>
    <w:rsid w:val="00FD77B3"/>
    <w:rsid w:val="00FE39AD"/>
    <w:rsid w:val="00FE3D47"/>
    <w:rsid w:val="00FE4CFE"/>
    <w:rsid w:val="00FF06AA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B175F"/>
  <w15:docId w15:val="{6BBDD009-AE54-4BBD-95F7-802EBD4A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qFormat="1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2F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6F915-C8EF-4AE6-A507-C12194794B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18191-DFB4-4885-B954-C5A77D4C4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FE58-F003-4523-8661-5D8405BB4A9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Tomasz </cp:lastModifiedBy>
  <cp:revision>36</cp:revision>
  <cp:lastPrinted>2020-12-21T08:11:00Z</cp:lastPrinted>
  <dcterms:created xsi:type="dcterms:W3CDTF">2023-11-22T13:04:00Z</dcterms:created>
  <dcterms:modified xsi:type="dcterms:W3CDTF">2026-05-13T10:17:00Z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