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BA534" w14:textId="77777777" w:rsidR="00C052CE" w:rsidRPr="00CE0041" w:rsidRDefault="009D515A" w:rsidP="00C052CE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ab/>
      </w:r>
      <w:r w:rsidRPr="00CE0041">
        <w:rPr>
          <w:rFonts w:ascii="Calibri" w:hAnsi="Calibri" w:cs="Calibri"/>
          <w:sz w:val="20"/>
          <w:szCs w:val="20"/>
        </w:rPr>
        <w:tab/>
      </w:r>
      <w:r w:rsidRPr="00CE0041">
        <w:rPr>
          <w:rFonts w:ascii="Calibri" w:hAnsi="Calibri" w:cs="Calibri"/>
          <w:sz w:val="20"/>
          <w:szCs w:val="20"/>
        </w:rPr>
        <w:tab/>
      </w:r>
      <w:r w:rsidR="0090420C" w:rsidRPr="00CE0041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CE0041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5B659A" w:rsidRPr="00CE0041">
        <w:rPr>
          <w:rFonts w:ascii="Calibri" w:hAnsi="Calibri" w:cs="Calibri"/>
          <w:sz w:val="20"/>
          <w:szCs w:val="20"/>
        </w:rPr>
        <w:tab/>
      </w:r>
      <w:r w:rsidR="00D37E9A" w:rsidRPr="00CE0041">
        <w:rPr>
          <w:rFonts w:ascii="Calibri" w:hAnsi="Calibri" w:cs="Calibri"/>
          <w:sz w:val="20"/>
          <w:szCs w:val="20"/>
        </w:rPr>
        <w:t>Z</w:t>
      </w:r>
      <w:r w:rsidR="00983423" w:rsidRPr="00CE0041">
        <w:rPr>
          <w:rFonts w:ascii="Calibri" w:hAnsi="Calibri" w:cs="Calibri"/>
          <w:sz w:val="20"/>
          <w:szCs w:val="20"/>
        </w:rPr>
        <w:t>ałącznik</w:t>
      </w:r>
      <w:r w:rsidRPr="00CE0041">
        <w:rPr>
          <w:rFonts w:ascii="Calibri" w:hAnsi="Calibri" w:cs="Calibri"/>
          <w:sz w:val="20"/>
          <w:szCs w:val="20"/>
        </w:rPr>
        <w:t xml:space="preserve"> nr </w:t>
      </w:r>
      <w:r w:rsidR="00983423" w:rsidRPr="00CE0041">
        <w:rPr>
          <w:rFonts w:ascii="Calibri" w:hAnsi="Calibri" w:cs="Calibri"/>
          <w:sz w:val="20"/>
          <w:szCs w:val="20"/>
        </w:rPr>
        <w:t xml:space="preserve"> </w:t>
      </w:r>
      <w:r w:rsidR="00EE1CDF" w:rsidRPr="00CE0041">
        <w:rPr>
          <w:rFonts w:ascii="Calibri" w:hAnsi="Calibri" w:cs="Calibri"/>
          <w:sz w:val="20"/>
          <w:szCs w:val="20"/>
        </w:rPr>
        <w:t>1</w:t>
      </w:r>
      <w:r w:rsidR="00D62E51" w:rsidRPr="00CE0041">
        <w:rPr>
          <w:rFonts w:ascii="Calibri" w:hAnsi="Calibri" w:cs="Calibri"/>
          <w:sz w:val="20"/>
          <w:szCs w:val="20"/>
        </w:rPr>
        <w:t xml:space="preserve"> do SW</w:t>
      </w:r>
      <w:r w:rsidR="00C052CE" w:rsidRPr="00CE0041">
        <w:rPr>
          <w:rFonts w:ascii="Calibri" w:hAnsi="Calibri" w:cs="Calibri"/>
          <w:sz w:val="20"/>
          <w:szCs w:val="20"/>
        </w:rPr>
        <w:t>Z</w:t>
      </w:r>
    </w:p>
    <w:p w14:paraId="0380E61A" w14:textId="4015E9EB" w:rsidR="00DA509A" w:rsidRPr="00CE0041" w:rsidRDefault="00DA509A" w:rsidP="00C052CE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                                  </w:t>
      </w:r>
    </w:p>
    <w:p w14:paraId="03082C65" w14:textId="51BEDABB" w:rsidR="00DA509A" w:rsidRPr="00CE0041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CE0041">
        <w:rPr>
          <w:rFonts w:ascii="Calibri" w:hAnsi="Calibri" w:cs="Calibri"/>
          <w:sz w:val="20"/>
          <w:szCs w:val="20"/>
        </w:rPr>
        <w:t>dn.</w:t>
      </w:r>
      <w:r w:rsidR="00DA509A" w:rsidRPr="00CE0041">
        <w:rPr>
          <w:rFonts w:ascii="Calibri" w:hAnsi="Calibri" w:cs="Calibri"/>
          <w:sz w:val="20"/>
          <w:szCs w:val="20"/>
        </w:rPr>
        <w:t>………………</w:t>
      </w:r>
      <w:r w:rsidR="00D80BA5" w:rsidRPr="00CE0041">
        <w:rPr>
          <w:rFonts w:ascii="Calibri" w:hAnsi="Calibri" w:cs="Calibri"/>
          <w:sz w:val="20"/>
          <w:szCs w:val="20"/>
        </w:rPr>
        <w:t>20</w:t>
      </w:r>
      <w:r w:rsidR="007D20F7" w:rsidRPr="00CE0041">
        <w:rPr>
          <w:rFonts w:ascii="Calibri" w:hAnsi="Calibri" w:cs="Calibri"/>
          <w:sz w:val="20"/>
          <w:szCs w:val="20"/>
        </w:rPr>
        <w:t>2</w:t>
      </w:r>
      <w:r w:rsidR="00B97652">
        <w:rPr>
          <w:rFonts w:ascii="Calibri" w:hAnsi="Calibri" w:cs="Calibri"/>
          <w:sz w:val="20"/>
          <w:szCs w:val="20"/>
        </w:rPr>
        <w:t>6</w:t>
      </w:r>
      <w:r w:rsidR="003E134C" w:rsidRPr="00CE0041">
        <w:rPr>
          <w:rFonts w:ascii="Calibri" w:hAnsi="Calibri" w:cs="Calibri"/>
          <w:sz w:val="20"/>
          <w:szCs w:val="20"/>
        </w:rPr>
        <w:t xml:space="preserve"> </w:t>
      </w:r>
      <w:r w:rsidR="00D80BA5" w:rsidRPr="00CE0041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CE0041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……..</w:t>
      </w:r>
      <w:r w:rsidR="00DA509A" w:rsidRPr="00CE0041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07E1FB82" w:rsidR="00DA509A" w:rsidRPr="00CE0041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(Nazwa i adres W</w:t>
      </w:r>
      <w:r w:rsidR="006C262E" w:rsidRPr="00CE0041">
        <w:rPr>
          <w:rFonts w:ascii="Calibri" w:hAnsi="Calibri" w:cs="Calibri"/>
          <w:sz w:val="20"/>
          <w:szCs w:val="20"/>
        </w:rPr>
        <w:t xml:space="preserve">ykonawcy)  </w:t>
      </w:r>
    </w:p>
    <w:p w14:paraId="59055417" w14:textId="77777777" w:rsidR="00E3479B" w:rsidRPr="00CE0041" w:rsidRDefault="00E3479B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19E26F05" w:rsidR="00DA509A" w:rsidRPr="00CE0041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E0041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CE0041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  <w:r w:rsidR="00864E5C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999FCD" w14:textId="6C12EB59" w:rsidR="00804FED" w:rsidRPr="00CE0041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E0041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CE0041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4805815D" w:rsidR="00CB0293" w:rsidRPr="00CE0041" w:rsidRDefault="00CB0293" w:rsidP="00360956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CE0041">
        <w:rPr>
          <w:rFonts w:ascii="Calibri" w:hAnsi="Calibri" w:cs="Calibri"/>
          <w:b/>
          <w:bCs/>
        </w:rPr>
        <w:t>„</w:t>
      </w:r>
      <w:r w:rsidR="001E037C" w:rsidRPr="001E037C">
        <w:rPr>
          <w:rFonts w:ascii="Calibri" w:hAnsi="Calibri" w:cs="Calibri"/>
          <w:b/>
          <w:bCs/>
        </w:rPr>
        <w:t>Budowa boiska sportowego w miejscowości Krzczonów-etap I</w:t>
      </w:r>
      <w:r w:rsidRPr="00CE0041">
        <w:rPr>
          <w:rFonts w:ascii="Calibri" w:hAnsi="Calibri" w:cs="Calibri"/>
          <w:b/>
          <w:bCs/>
        </w:rPr>
        <w:t>”</w:t>
      </w:r>
      <w:r w:rsidR="00A359CF" w:rsidRPr="00CE0041">
        <w:rPr>
          <w:rFonts w:ascii="Calibri" w:hAnsi="Calibri" w:cs="Calibri"/>
          <w:b/>
          <w:bCs/>
        </w:rPr>
        <w:t xml:space="preserve"> </w:t>
      </w:r>
    </w:p>
    <w:p w14:paraId="1FC0B2DD" w14:textId="7DAC8AD0" w:rsidR="00DE45EB" w:rsidRPr="00CE0041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2D41D4B" w14:textId="66BAD6BA" w:rsidR="002858C6" w:rsidRPr="00CE0041" w:rsidRDefault="00016153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zgodnie z wymaganiami określonymi w specyfikacji warunków zamówienia dla tego </w:t>
      </w:r>
      <w:r w:rsidR="00AB0AE0" w:rsidRPr="00CE0041">
        <w:rPr>
          <w:rFonts w:ascii="Calibri" w:hAnsi="Calibri" w:cs="Calibri"/>
          <w:sz w:val="20"/>
          <w:szCs w:val="20"/>
        </w:rPr>
        <w:t>postępowania składamy</w:t>
      </w:r>
      <w:r w:rsidRPr="00CE0041">
        <w:rPr>
          <w:rFonts w:ascii="Calibri" w:hAnsi="Calibri" w:cs="Calibri"/>
          <w:sz w:val="20"/>
          <w:szCs w:val="20"/>
        </w:rPr>
        <w:t xml:space="preserve"> niniejszą ofertę:</w:t>
      </w:r>
    </w:p>
    <w:p w14:paraId="6E74718D" w14:textId="77777777" w:rsidR="002858C6" w:rsidRPr="00CE0041" w:rsidRDefault="002858C6" w:rsidP="002858C6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CE0041" w14:paraId="31CFD468" w14:textId="77777777" w:rsidTr="00BA0FBA">
        <w:trPr>
          <w:trHeight w:val="2137"/>
        </w:trPr>
        <w:tc>
          <w:tcPr>
            <w:tcW w:w="8759" w:type="dxa"/>
          </w:tcPr>
          <w:p w14:paraId="7F7746E3" w14:textId="77777777" w:rsidR="00286338" w:rsidRPr="00CE0041" w:rsidRDefault="00286338" w:rsidP="00B03EB2">
            <w:pPr>
              <w:tabs>
                <w:tab w:val="left" w:pos="426"/>
              </w:tabs>
              <w:spacing w:before="12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991C11F" w14:textId="2F91509A" w:rsidR="00F63B1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łącznej: </w:t>
            </w:r>
          </w:p>
          <w:p w14:paraId="40AE7D13" w14:textId="77777777" w:rsidR="00D84162" w:rsidRDefault="00D84162" w:rsidP="00A359C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9980E1A" w14:textId="08CD226E" w:rsidR="00F63B18" w:rsidRPr="00CE0041" w:rsidRDefault="00F63B18" w:rsidP="00A359C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0041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 w:rsidR="006831D8">
              <w:rPr>
                <w:rFonts w:ascii="Calibri" w:hAnsi="Calibri" w:cs="Calibri"/>
                <w:b/>
                <w:sz w:val="20"/>
                <w:szCs w:val="20"/>
              </w:rPr>
              <w:t xml:space="preserve"> brutto</w:t>
            </w:r>
          </w:p>
          <w:p w14:paraId="79CE2884" w14:textId="77777777" w:rsidR="00166985" w:rsidRPr="00CE0041" w:rsidRDefault="00166985" w:rsidP="009415AE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158BDDFC" w14:textId="304E0AF0" w:rsidR="009E78B7" w:rsidRPr="00CE0041" w:rsidRDefault="00F63B18" w:rsidP="009E78B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CE004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CE0041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600141D8" w14:textId="77777777" w:rsidR="00BB5390" w:rsidRPr="00CE0041" w:rsidRDefault="00BB5390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B47E2DF" w14:textId="77777777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7FD751F6" w14:textId="3269FB23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W </w:t>
      </w:r>
      <w:r w:rsidR="00307E4B" w:rsidRPr="00CE0041">
        <w:rPr>
          <w:rFonts w:ascii="Calibri" w:eastAsia="Arial Unicode MS" w:hAnsi="Calibri" w:cs="Calibri"/>
          <w:b/>
          <w:sz w:val="20"/>
          <w:szCs w:val="20"/>
        </w:rPr>
        <w:t xml:space="preserve">rozdziale XV ust. </w:t>
      </w:r>
      <w:r w:rsidR="00B42F9C" w:rsidRPr="00CE0041">
        <w:rPr>
          <w:rFonts w:ascii="Calibri" w:eastAsia="Arial Unicode MS" w:hAnsi="Calibri" w:cs="Calibri"/>
          <w:b/>
          <w:sz w:val="20"/>
          <w:szCs w:val="20"/>
        </w:rPr>
        <w:t xml:space="preserve">3 </w:t>
      </w: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SWZ Zamawiający wymaga złożenia wraz z ofertą informacji o </w:t>
      </w:r>
      <w:r w:rsidRPr="00CE0041">
        <w:rPr>
          <w:rFonts w:ascii="Calibri" w:hAnsi="Calibri" w:cs="Calibri"/>
          <w:b/>
          <w:sz w:val="20"/>
          <w:szCs w:val="20"/>
        </w:rPr>
        <w:t xml:space="preserve">powstaniu </w:t>
      </w:r>
      <w:r w:rsidR="00F275FC" w:rsidRPr="00CE0041">
        <w:rPr>
          <w:rFonts w:ascii="Calibri" w:hAnsi="Calibri" w:cs="Calibri"/>
          <w:b/>
          <w:sz w:val="20"/>
          <w:szCs w:val="20"/>
        </w:rPr>
        <w:t xml:space="preserve">u </w:t>
      </w:r>
      <w:r w:rsidRPr="00CE0041">
        <w:rPr>
          <w:rFonts w:ascii="Calibri" w:hAnsi="Calibri" w:cs="Calibri"/>
          <w:b/>
          <w:sz w:val="20"/>
          <w:szCs w:val="20"/>
        </w:rPr>
        <w:t xml:space="preserve">zamawiającego </w:t>
      </w:r>
      <w:r w:rsidRPr="00CE0041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CE0041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CE0041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CE0041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E0041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21B52DB2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E0041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</w:t>
      </w:r>
    </w:p>
    <w:p w14:paraId="18E9019F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Numer telefonu:</w:t>
      </w:r>
      <w:r w:rsidRPr="00CE0041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3AA8C094" w14:textId="77777777" w:rsidR="00016153" w:rsidRPr="00CE0041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Numer REGON:</w:t>
      </w:r>
      <w:r w:rsidRPr="00CE0041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CE0041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Adres kontaktowy e</w:t>
      </w:r>
      <w:r w:rsidR="00F30C2A" w:rsidRPr="00CE0041">
        <w:rPr>
          <w:rFonts w:ascii="Calibri" w:hAnsi="Calibri" w:cs="Calibri"/>
          <w:sz w:val="20"/>
          <w:szCs w:val="20"/>
        </w:rPr>
        <w:t>-</w:t>
      </w:r>
      <w:r w:rsidRPr="00CE0041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5934C0E8" w14:textId="2C269AD6" w:rsidR="00771C89" w:rsidRPr="00CE0041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………………………………………………….</w:t>
      </w:r>
    </w:p>
    <w:p w14:paraId="3055687B" w14:textId="77777777" w:rsidR="00222248" w:rsidRPr="00CE0041" w:rsidRDefault="00222248" w:rsidP="00222248">
      <w:pPr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252A79EC" w:rsidR="00964FD5" w:rsidRPr="00CE0041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CE0041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CE0041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CE0041">
        <w:rPr>
          <w:rFonts w:ascii="Calibri" w:hAnsi="Calibri" w:cs="Calibri"/>
          <w:sz w:val="20"/>
          <w:szCs w:val="20"/>
        </w:rPr>
        <w:t>będą zgodne z</w:t>
      </w:r>
      <w:r w:rsidR="007E4294" w:rsidRPr="00CE0041">
        <w:rPr>
          <w:rFonts w:ascii="Calibri" w:hAnsi="Calibri" w:cs="Calibri"/>
          <w:sz w:val="20"/>
          <w:szCs w:val="20"/>
        </w:rPr>
        <w:t>e</w:t>
      </w:r>
      <w:r w:rsidRPr="00CE0041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</w:t>
      </w:r>
      <w:r w:rsidR="007E4294" w:rsidRPr="00CE0041">
        <w:rPr>
          <w:rFonts w:ascii="Calibri" w:hAnsi="Calibri" w:cs="Calibri"/>
          <w:sz w:val="20"/>
          <w:szCs w:val="20"/>
        </w:rPr>
        <w:t>e</w:t>
      </w:r>
      <w:r w:rsidRPr="00CE0041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CE0041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E0041">
        <w:rPr>
          <w:rFonts w:ascii="Calibri" w:hAnsi="Calibri" w:cs="Calibri"/>
          <w:sz w:val="20"/>
          <w:szCs w:val="20"/>
          <w:vertAlign w:val="superscript"/>
        </w:rPr>
        <w:t>1)</w:t>
      </w:r>
      <w:r w:rsidRPr="00CE0041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CE0041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CE0041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CE0041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CE0041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6B76780D" w14:textId="77777777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CE0041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CE0041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CE0041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E0041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CE004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CE0041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43D18766" w14:textId="77777777" w:rsidR="004301EB" w:rsidRPr="00CE0041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77777777" w:rsidR="004301EB" w:rsidRPr="00CE0041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CE0041">
        <w:rPr>
          <w:rFonts w:ascii="Calibri" w:hAnsi="Calibri" w:cs="Calibr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1422FF44" w:rsidR="004301EB" w:rsidRPr="00CE0041" w:rsidRDefault="004301EB" w:rsidP="00B42F9C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E0041">
        <w:rPr>
          <w:rFonts w:ascii="Calibri" w:hAnsi="Calibri" w:cs="Calibri"/>
          <w:b/>
          <w:sz w:val="20"/>
          <w:vertAlign w:val="superscript"/>
        </w:rPr>
        <w:t>1)</w:t>
      </w:r>
      <w:r w:rsidRPr="00CE0041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CE0041" w:rsidSect="008C0A3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133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4A731" w14:textId="77777777" w:rsidR="007D5AD5" w:rsidRDefault="007D5AD5">
      <w:r>
        <w:separator/>
      </w:r>
    </w:p>
  </w:endnote>
  <w:endnote w:type="continuationSeparator" w:id="0">
    <w:p w14:paraId="46E67796" w14:textId="77777777" w:rsidR="007D5AD5" w:rsidRDefault="007D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Pr="008C0A34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8C0A34">
      <w:rPr>
        <w:rFonts w:ascii="Calibri" w:hAnsi="Calibri" w:cs="Calibri"/>
        <w:b/>
        <w:sz w:val="18"/>
        <w:szCs w:val="18"/>
        <w:highlight w:val="yellow"/>
      </w:rPr>
      <w:t>Oferta</w:t>
    </w:r>
    <w:r w:rsidRPr="008C0A34">
      <w:rPr>
        <w:rFonts w:ascii="Calibri" w:hAnsi="Calibri" w:cs="Calibri"/>
        <w:sz w:val="18"/>
        <w:szCs w:val="18"/>
        <w:highlight w:val="yellow"/>
      </w:rPr>
      <w:t xml:space="preserve"> </w:t>
    </w:r>
    <w:r w:rsidRPr="008C0A34">
      <w:rPr>
        <w:rFonts w:ascii="Calibri" w:hAnsi="Calibri" w:cs="Calibri"/>
        <w:b/>
        <w:sz w:val="18"/>
        <w:szCs w:val="18"/>
        <w:highlight w:val="yellow"/>
      </w:rPr>
      <w:t>musi</w:t>
    </w:r>
    <w:r w:rsidRPr="008C0A34">
      <w:rPr>
        <w:rFonts w:ascii="Calibri" w:hAnsi="Calibri" w:cs="Calibri"/>
        <w:sz w:val="18"/>
        <w:szCs w:val="18"/>
        <w:highlight w:val="yellow"/>
      </w:rPr>
      <w:t xml:space="preserve"> </w:t>
    </w:r>
    <w:r w:rsidRPr="008C0A34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8C0A34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8C0A34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A58" w14:textId="2131AC04" w:rsidR="00771C89" w:rsidRPr="008C0A3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8C0A34">
      <w:rPr>
        <w:rFonts w:ascii="Calibri" w:hAnsi="Calibri" w:cs="Calibri"/>
        <w:b/>
        <w:sz w:val="18"/>
        <w:szCs w:val="18"/>
        <w:highlight w:val="yellow"/>
      </w:rPr>
      <w:t>Oferta</w:t>
    </w:r>
    <w:r w:rsidRPr="008C0A34">
      <w:rPr>
        <w:rFonts w:ascii="Calibri" w:hAnsi="Calibri" w:cs="Calibri"/>
        <w:sz w:val="18"/>
        <w:szCs w:val="18"/>
        <w:highlight w:val="yellow"/>
      </w:rPr>
      <w:t xml:space="preserve"> </w:t>
    </w:r>
    <w:r w:rsidRPr="008C0A34">
      <w:rPr>
        <w:rFonts w:ascii="Calibri" w:hAnsi="Calibri" w:cs="Calibri"/>
        <w:b/>
        <w:sz w:val="18"/>
        <w:szCs w:val="18"/>
        <w:highlight w:val="yellow"/>
      </w:rPr>
      <w:t>musi</w:t>
    </w:r>
    <w:r w:rsidRPr="008C0A34">
      <w:rPr>
        <w:rFonts w:ascii="Calibri" w:hAnsi="Calibri" w:cs="Calibri"/>
        <w:sz w:val="18"/>
        <w:szCs w:val="18"/>
        <w:highlight w:val="yellow"/>
      </w:rPr>
      <w:t xml:space="preserve"> </w:t>
    </w:r>
    <w:r w:rsidRPr="008C0A3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8C0A3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8C0A34">
      <w:rPr>
        <w:rFonts w:ascii="Calibri" w:hAnsi="Calibri" w:cs="Calibri"/>
        <w:sz w:val="18"/>
        <w:szCs w:val="18"/>
        <w:highlight w:val="yellow"/>
      </w:rPr>
      <w:t>.</w:t>
    </w:r>
  </w:p>
  <w:p w14:paraId="3470B4F6" w14:textId="77777777" w:rsidR="00771C89" w:rsidRPr="008C0A3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231EB" w14:textId="77777777" w:rsidR="007D5AD5" w:rsidRDefault="007D5AD5">
      <w:bookmarkStart w:id="0" w:name="_Hlk160794665"/>
      <w:bookmarkEnd w:id="0"/>
      <w:r>
        <w:separator/>
      </w:r>
    </w:p>
  </w:footnote>
  <w:footnote w:type="continuationSeparator" w:id="0">
    <w:p w14:paraId="00B22395" w14:textId="77777777" w:rsidR="007D5AD5" w:rsidRDefault="007D5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3EEE" w14:textId="77777777" w:rsidR="00B97652" w:rsidRDefault="00B97652" w:rsidP="00B97652">
    <w:r>
      <w:rPr>
        <w:noProof/>
      </w:rPr>
      <w:t xml:space="preserve">  </w:t>
    </w:r>
    <w:r w:rsidRPr="007A167D">
      <w:rPr>
        <w:noProof/>
      </w:rPr>
      <w:drawing>
        <wp:inline distT="0" distB="0" distL="0" distR="0" wp14:anchorId="084EE9CB" wp14:editId="566BB90E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7A167D">
      <w:rPr>
        <w:noProof/>
      </w:rPr>
      <w:drawing>
        <wp:inline distT="0" distB="0" distL="0" distR="0" wp14:anchorId="7DA743A5" wp14:editId="14DB10EC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96F360" w14:textId="77777777" w:rsidR="00B97652" w:rsidRDefault="00B97652" w:rsidP="00B97652">
    <w:pPr>
      <w:pStyle w:val="Nagwek"/>
      <w:rPr>
        <w:rFonts w:ascii="Arial" w:hAnsi="Arial" w:cs="Arial"/>
        <w:sz w:val="16"/>
        <w:szCs w:val="16"/>
      </w:rPr>
    </w:pPr>
  </w:p>
  <w:p w14:paraId="67036537" w14:textId="1E75133E" w:rsidR="00B97652" w:rsidRDefault="00B97652" w:rsidP="00B97652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CC60D8" w:rsidRPr="00CC60D8">
      <w:rPr>
        <w:rFonts w:ascii="Arial" w:hAnsi="Arial" w:cs="Arial"/>
        <w:sz w:val="16"/>
        <w:szCs w:val="16"/>
      </w:rPr>
      <w:t>271.</w:t>
    </w:r>
    <w:r w:rsidR="00161EB9">
      <w:rPr>
        <w:rFonts w:ascii="Arial" w:hAnsi="Arial" w:cs="Arial"/>
        <w:sz w:val="16"/>
        <w:szCs w:val="16"/>
      </w:rPr>
      <w:t>8</w:t>
    </w:r>
    <w:r w:rsidR="00CC60D8" w:rsidRPr="00CC60D8">
      <w:rPr>
        <w:rFonts w:ascii="Arial" w:hAnsi="Arial" w:cs="Arial"/>
        <w:sz w:val="16"/>
        <w:szCs w:val="16"/>
      </w:rPr>
      <w:t>.2026</w:t>
    </w:r>
  </w:p>
  <w:p w14:paraId="5CA0AD5C" w14:textId="3644CEB6" w:rsidR="000C25EB" w:rsidRPr="00B97652" w:rsidRDefault="000C25EB" w:rsidP="00B976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8C80" w14:textId="7DDFBA3A" w:rsidR="00C052CE" w:rsidRDefault="008E5CD1" w:rsidP="00EC0ED8">
    <w:pPr>
      <w:pStyle w:val="Nagwek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0638219" wp14:editId="5986B5A0">
          <wp:simplePos x="0" y="0"/>
          <wp:positionH relativeFrom="margin">
            <wp:posOffset>152483</wp:posOffset>
          </wp:positionH>
          <wp:positionV relativeFrom="paragraph">
            <wp:posOffset>-169158</wp:posOffset>
          </wp:positionV>
          <wp:extent cx="5639435" cy="470535"/>
          <wp:effectExtent l="0" t="0" r="0" b="5715"/>
          <wp:wrapNone/>
          <wp:docPr id="6743695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70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00D0E" w14:textId="4BBBC775" w:rsidR="009E78B7" w:rsidRPr="0083092F" w:rsidRDefault="009E78B7" w:rsidP="009E78B7">
    <w:pPr>
      <w:pStyle w:val="Nagwek"/>
      <w:jc w:val="center"/>
    </w:pPr>
  </w:p>
  <w:p w14:paraId="7EE18482" w14:textId="77777777" w:rsidR="009E78B7" w:rsidRPr="0083092F" w:rsidRDefault="009E78B7" w:rsidP="009E78B7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2CA578CC" w14:textId="77777777" w:rsidR="009E78B7" w:rsidRPr="0083092F" w:rsidRDefault="009E78B7" w:rsidP="009E78B7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6317F077" w14:textId="77777777" w:rsidR="009E78B7" w:rsidRPr="0083092F" w:rsidRDefault="009E78B7" w:rsidP="009E78B7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83092F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2870F493" w14:textId="77777777" w:rsidR="009E78B7" w:rsidRDefault="009E78B7" w:rsidP="009E78B7">
    <w:pPr>
      <w:pStyle w:val="Nagwek"/>
    </w:pPr>
  </w:p>
  <w:p w14:paraId="1E644BE8" w14:textId="7164C44F" w:rsidR="00A46408" w:rsidRPr="00FA2B9A" w:rsidRDefault="006B12F4" w:rsidP="007D20F7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8E5CD1">
      <w:rPr>
        <w:rFonts w:ascii="Calibri" w:hAnsi="Calibri" w:cs="Calibr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F02448"/>
    <w:multiLevelType w:val="hybridMultilevel"/>
    <w:tmpl w:val="3DBEEE92"/>
    <w:lvl w:ilvl="0" w:tplc="E8D24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97588555">
    <w:abstractNumId w:val="37"/>
  </w:num>
  <w:num w:numId="2" w16cid:durableId="50154181">
    <w:abstractNumId w:val="44"/>
  </w:num>
  <w:num w:numId="3" w16cid:durableId="1880780577">
    <w:abstractNumId w:val="31"/>
  </w:num>
  <w:num w:numId="4" w16cid:durableId="1958753875">
    <w:abstractNumId w:val="26"/>
  </w:num>
  <w:num w:numId="5" w16cid:durableId="1038897227">
    <w:abstractNumId w:val="19"/>
  </w:num>
  <w:num w:numId="6" w16cid:durableId="1145196434">
    <w:abstractNumId w:val="34"/>
  </w:num>
  <w:num w:numId="7" w16cid:durableId="579755598">
    <w:abstractNumId w:val="39"/>
  </w:num>
  <w:num w:numId="8" w16cid:durableId="560016634">
    <w:abstractNumId w:val="24"/>
  </w:num>
  <w:num w:numId="9" w16cid:durableId="1686326636">
    <w:abstractNumId w:val="51"/>
  </w:num>
  <w:num w:numId="10" w16cid:durableId="293413498">
    <w:abstractNumId w:val="57"/>
  </w:num>
  <w:num w:numId="11" w16cid:durableId="809521113">
    <w:abstractNumId w:val="20"/>
  </w:num>
  <w:num w:numId="12" w16cid:durableId="2039969410">
    <w:abstractNumId w:val="55"/>
  </w:num>
  <w:num w:numId="13" w16cid:durableId="130370930">
    <w:abstractNumId w:val="56"/>
  </w:num>
  <w:num w:numId="14" w16cid:durableId="1575122407">
    <w:abstractNumId w:val="12"/>
  </w:num>
  <w:num w:numId="15" w16cid:durableId="1339968298">
    <w:abstractNumId w:val="29"/>
  </w:num>
  <w:num w:numId="16" w16cid:durableId="703025349">
    <w:abstractNumId w:val="33"/>
  </w:num>
  <w:num w:numId="17" w16cid:durableId="1239369253">
    <w:abstractNumId w:val="50"/>
  </w:num>
  <w:num w:numId="18" w16cid:durableId="2020892462">
    <w:abstractNumId w:val="22"/>
  </w:num>
  <w:num w:numId="19" w16cid:durableId="1267813092">
    <w:abstractNumId w:val="13"/>
  </w:num>
  <w:num w:numId="20" w16cid:durableId="750857004">
    <w:abstractNumId w:val="17"/>
  </w:num>
  <w:num w:numId="21" w16cid:durableId="840392626">
    <w:abstractNumId w:val="45"/>
  </w:num>
  <w:num w:numId="22" w16cid:durableId="857351661">
    <w:abstractNumId w:val="18"/>
  </w:num>
  <w:num w:numId="23" w16cid:durableId="1950165882">
    <w:abstractNumId w:val="49"/>
  </w:num>
  <w:num w:numId="24" w16cid:durableId="1693414652">
    <w:abstractNumId w:val="47"/>
  </w:num>
  <w:num w:numId="25" w16cid:durableId="1222517431">
    <w:abstractNumId w:val="21"/>
  </w:num>
  <w:num w:numId="26" w16cid:durableId="69265358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444839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6040373">
    <w:abstractNumId w:val="3"/>
  </w:num>
  <w:num w:numId="29" w16cid:durableId="748575895">
    <w:abstractNumId w:val="8"/>
  </w:num>
  <w:num w:numId="30" w16cid:durableId="2093425478">
    <w:abstractNumId w:val="2"/>
  </w:num>
  <w:num w:numId="31" w16cid:durableId="2071734256">
    <w:abstractNumId w:val="43"/>
  </w:num>
  <w:num w:numId="32" w16cid:durableId="274095043">
    <w:abstractNumId w:val="10"/>
  </w:num>
  <w:num w:numId="33" w16cid:durableId="1929147469">
    <w:abstractNumId w:val="30"/>
  </w:num>
  <w:num w:numId="34" w16cid:durableId="1414081872">
    <w:abstractNumId w:val="46"/>
  </w:num>
  <w:num w:numId="35" w16cid:durableId="162353268">
    <w:abstractNumId w:val="16"/>
  </w:num>
  <w:num w:numId="36" w16cid:durableId="1925257561">
    <w:abstractNumId w:val="54"/>
  </w:num>
  <w:num w:numId="37" w16cid:durableId="475140">
    <w:abstractNumId w:val="14"/>
  </w:num>
  <w:num w:numId="38" w16cid:durableId="1640263323">
    <w:abstractNumId w:val="9"/>
  </w:num>
  <w:num w:numId="39" w16cid:durableId="454520307">
    <w:abstractNumId w:val="25"/>
  </w:num>
  <w:num w:numId="40" w16cid:durableId="248003900">
    <w:abstractNumId w:val="41"/>
  </w:num>
  <w:num w:numId="41" w16cid:durableId="543173908">
    <w:abstractNumId w:val="35"/>
  </w:num>
  <w:num w:numId="42" w16cid:durableId="19900932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4371882">
    <w:abstractNumId w:val="38"/>
  </w:num>
  <w:num w:numId="44" w16cid:durableId="1126435769">
    <w:abstractNumId w:val="11"/>
  </w:num>
  <w:num w:numId="45" w16cid:durableId="65764592">
    <w:abstractNumId w:val="15"/>
  </w:num>
  <w:num w:numId="46" w16cid:durableId="561722140">
    <w:abstractNumId w:val="27"/>
  </w:num>
  <w:num w:numId="47" w16cid:durableId="1179926458">
    <w:abstractNumId w:val="52"/>
  </w:num>
  <w:num w:numId="48" w16cid:durableId="1312909180">
    <w:abstractNumId w:val="23"/>
  </w:num>
  <w:num w:numId="49" w16cid:durableId="955722453">
    <w:abstractNumId w:val="40"/>
  </w:num>
  <w:num w:numId="50" w16cid:durableId="134724696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5763C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87608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C5D4F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1EB9"/>
    <w:rsid w:val="0016212F"/>
    <w:rsid w:val="00162505"/>
    <w:rsid w:val="00162560"/>
    <w:rsid w:val="00164656"/>
    <w:rsid w:val="00164F38"/>
    <w:rsid w:val="00165D29"/>
    <w:rsid w:val="001663DA"/>
    <w:rsid w:val="00166985"/>
    <w:rsid w:val="001720B9"/>
    <w:rsid w:val="001732E0"/>
    <w:rsid w:val="0017416A"/>
    <w:rsid w:val="00174344"/>
    <w:rsid w:val="00177904"/>
    <w:rsid w:val="001816EE"/>
    <w:rsid w:val="00183B7F"/>
    <w:rsid w:val="00186609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37C"/>
    <w:rsid w:val="001E0976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4B1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9EE"/>
    <w:rsid w:val="00271D38"/>
    <w:rsid w:val="00272E2B"/>
    <w:rsid w:val="00274347"/>
    <w:rsid w:val="002814D4"/>
    <w:rsid w:val="002837ED"/>
    <w:rsid w:val="002858C6"/>
    <w:rsid w:val="00286338"/>
    <w:rsid w:val="0029217F"/>
    <w:rsid w:val="002953C0"/>
    <w:rsid w:val="002A2237"/>
    <w:rsid w:val="002A2640"/>
    <w:rsid w:val="002A2EC5"/>
    <w:rsid w:val="002A4CEF"/>
    <w:rsid w:val="002A5876"/>
    <w:rsid w:val="002A746A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E435C"/>
    <w:rsid w:val="002F0291"/>
    <w:rsid w:val="002F16D6"/>
    <w:rsid w:val="002F26C4"/>
    <w:rsid w:val="002F294C"/>
    <w:rsid w:val="002F79CA"/>
    <w:rsid w:val="00302515"/>
    <w:rsid w:val="00302B07"/>
    <w:rsid w:val="00303E50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49A3"/>
    <w:rsid w:val="00325720"/>
    <w:rsid w:val="00330A77"/>
    <w:rsid w:val="00330ED3"/>
    <w:rsid w:val="00331D6C"/>
    <w:rsid w:val="0033364D"/>
    <w:rsid w:val="00333E3F"/>
    <w:rsid w:val="00333F61"/>
    <w:rsid w:val="00334999"/>
    <w:rsid w:val="00340BBE"/>
    <w:rsid w:val="00341028"/>
    <w:rsid w:val="003429D7"/>
    <w:rsid w:val="00350282"/>
    <w:rsid w:val="00351E47"/>
    <w:rsid w:val="00353E34"/>
    <w:rsid w:val="00354735"/>
    <w:rsid w:val="003563B4"/>
    <w:rsid w:val="0035700F"/>
    <w:rsid w:val="003600E2"/>
    <w:rsid w:val="00360956"/>
    <w:rsid w:val="00362C90"/>
    <w:rsid w:val="00364AEE"/>
    <w:rsid w:val="00365675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1C"/>
    <w:rsid w:val="003E719D"/>
    <w:rsid w:val="003F0669"/>
    <w:rsid w:val="003F3B23"/>
    <w:rsid w:val="003F3E9E"/>
    <w:rsid w:val="003F49E2"/>
    <w:rsid w:val="003F503B"/>
    <w:rsid w:val="003F5826"/>
    <w:rsid w:val="003F60D2"/>
    <w:rsid w:val="003F6620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2C50"/>
    <w:rsid w:val="004639B5"/>
    <w:rsid w:val="0046675D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1B8A"/>
    <w:rsid w:val="004D4CCE"/>
    <w:rsid w:val="004D63E9"/>
    <w:rsid w:val="004E3410"/>
    <w:rsid w:val="004E34F8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04A2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57C75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30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06E3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31D8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4D6D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2FE"/>
    <w:rsid w:val="00711A5E"/>
    <w:rsid w:val="007125C8"/>
    <w:rsid w:val="00712C68"/>
    <w:rsid w:val="0071520B"/>
    <w:rsid w:val="007155EB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77964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AD5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136A0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4E5C"/>
    <w:rsid w:val="008674E4"/>
    <w:rsid w:val="00867525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0A34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E5CD1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6E90"/>
    <w:rsid w:val="00937018"/>
    <w:rsid w:val="009370DA"/>
    <w:rsid w:val="00937E37"/>
    <w:rsid w:val="009415AE"/>
    <w:rsid w:val="009427CB"/>
    <w:rsid w:val="009430E6"/>
    <w:rsid w:val="009433BE"/>
    <w:rsid w:val="009510D6"/>
    <w:rsid w:val="009516CD"/>
    <w:rsid w:val="00952F96"/>
    <w:rsid w:val="0095353E"/>
    <w:rsid w:val="00953976"/>
    <w:rsid w:val="00953E9D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00A8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4BC6"/>
    <w:rsid w:val="009E6B1D"/>
    <w:rsid w:val="009E78B7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9CF"/>
    <w:rsid w:val="00A36B36"/>
    <w:rsid w:val="00A3787E"/>
    <w:rsid w:val="00A379CE"/>
    <w:rsid w:val="00A4101C"/>
    <w:rsid w:val="00A42A1B"/>
    <w:rsid w:val="00A431D6"/>
    <w:rsid w:val="00A45ED0"/>
    <w:rsid w:val="00A46408"/>
    <w:rsid w:val="00A46A06"/>
    <w:rsid w:val="00A57250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AE0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0CFF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7F6"/>
    <w:rsid w:val="00B36246"/>
    <w:rsid w:val="00B4095C"/>
    <w:rsid w:val="00B42F9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3E56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97652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04A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052CE"/>
    <w:rsid w:val="00C10042"/>
    <w:rsid w:val="00C10098"/>
    <w:rsid w:val="00C10C91"/>
    <w:rsid w:val="00C11EB7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0C7C"/>
    <w:rsid w:val="00C42228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77F30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0293"/>
    <w:rsid w:val="00CB13AC"/>
    <w:rsid w:val="00CB49E0"/>
    <w:rsid w:val="00CB6C60"/>
    <w:rsid w:val="00CB7A01"/>
    <w:rsid w:val="00CC238E"/>
    <w:rsid w:val="00CC2C7F"/>
    <w:rsid w:val="00CC41E1"/>
    <w:rsid w:val="00CC43FF"/>
    <w:rsid w:val="00CC60D8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0041"/>
    <w:rsid w:val="00CE1BA2"/>
    <w:rsid w:val="00CE1F34"/>
    <w:rsid w:val="00CE2168"/>
    <w:rsid w:val="00CE222D"/>
    <w:rsid w:val="00CE37D9"/>
    <w:rsid w:val="00CE4C78"/>
    <w:rsid w:val="00CE56A5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32B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162"/>
    <w:rsid w:val="00D84681"/>
    <w:rsid w:val="00D87117"/>
    <w:rsid w:val="00D871CB"/>
    <w:rsid w:val="00D91670"/>
    <w:rsid w:val="00D92624"/>
    <w:rsid w:val="00D93276"/>
    <w:rsid w:val="00D93CF7"/>
    <w:rsid w:val="00D9416F"/>
    <w:rsid w:val="00D96154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0DE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64657"/>
    <w:rsid w:val="00E657AB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187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4661C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0F7"/>
    <w:rsid w:val="00F85AFE"/>
    <w:rsid w:val="00F920EB"/>
    <w:rsid w:val="00F92BD6"/>
    <w:rsid w:val="00F94E4E"/>
    <w:rsid w:val="00FA12D9"/>
    <w:rsid w:val="00FA1C7E"/>
    <w:rsid w:val="00FA2B9A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48254-7111-430A-99D3-6066A1F57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054123-6C8C-4A25-B990-065EA3BE1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529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53</cp:revision>
  <cp:lastPrinted>2020-12-21T07:21:00Z</cp:lastPrinted>
  <dcterms:created xsi:type="dcterms:W3CDTF">2020-12-21T07:21:00Z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