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E096F" w14:textId="06807DF5" w:rsidR="00937856" w:rsidRDefault="00937856" w:rsidP="00937856">
      <w:pPr>
        <w:spacing w:after="0"/>
        <w:ind w:left="4248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  <w:r w:rsidRPr="00052B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Załącznik nr </w:t>
      </w:r>
      <w:r w:rsidR="008168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2</w:t>
      </w:r>
      <w:r w:rsidR="0020775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 xml:space="preserve"> do S</w:t>
      </w:r>
      <w:r w:rsidRPr="00052B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  <w:t>WZ</w:t>
      </w:r>
    </w:p>
    <w:p w14:paraId="382D8A7F" w14:textId="77777777" w:rsidR="009B304A" w:rsidRPr="009C39E3" w:rsidRDefault="009B304A" w:rsidP="009B304A">
      <w:pPr>
        <w:widowControl w:val="0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9C39E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OFERTA </w:t>
      </w:r>
    </w:p>
    <w:p w14:paraId="4626F6CA" w14:textId="7043C0C8" w:rsidR="009B304A" w:rsidRPr="009C39E3" w:rsidRDefault="009B304A" w:rsidP="009B304A">
      <w:pPr>
        <w:tabs>
          <w:tab w:val="left" w:pos="1134"/>
          <w:tab w:val="left" w:pos="9214"/>
        </w:tabs>
        <w:spacing w:after="0" w:line="240" w:lineRule="auto"/>
        <w:ind w:right="64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WZPiFP-</w:t>
      </w:r>
      <w:r w:rsidR="004D1AF9">
        <w:rPr>
          <w:rFonts w:ascii="Times New Roman" w:hAnsi="Times New Roman" w:cs="Times New Roman"/>
          <w:b/>
          <w:i/>
          <w:sz w:val="28"/>
          <w:szCs w:val="28"/>
        </w:rPr>
        <w:t>48</w:t>
      </w:r>
      <w:r>
        <w:rPr>
          <w:rFonts w:ascii="Times New Roman" w:hAnsi="Times New Roman" w:cs="Times New Roman"/>
          <w:b/>
          <w:i/>
          <w:sz w:val="28"/>
          <w:szCs w:val="28"/>
        </w:rPr>
        <w:t>-26</w:t>
      </w:r>
    </w:p>
    <w:p w14:paraId="375DD025" w14:textId="77777777" w:rsidR="00D82B27" w:rsidRDefault="009B304A" w:rsidP="009B304A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„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Świadczenie usług </w:t>
      </w:r>
      <w:r w:rsidR="00D82B27" w:rsidRPr="00D82B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komunikacji elektronicznej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w zakresie </w:t>
      </w:r>
      <w:r w:rsidR="004D1AF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mobilnego </w:t>
      </w:r>
    </w:p>
    <w:p w14:paraId="43DD7855" w14:textId="2AB686CA" w:rsidR="009B304A" w:rsidRDefault="004D1AF9" w:rsidP="009B304A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dostępu do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internetu</w:t>
      </w:r>
      <w:proofErr w:type="spellEnd"/>
      <w:r w:rsidR="009B304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”</w:t>
      </w:r>
    </w:p>
    <w:p w14:paraId="41837168" w14:textId="77777777" w:rsidR="009B304A" w:rsidRPr="009C39E3" w:rsidRDefault="009B304A" w:rsidP="009B304A">
      <w:pPr>
        <w:widowControl w:val="0"/>
        <w:tabs>
          <w:tab w:val="left" w:pos="-426"/>
        </w:tabs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AA27BCB" w14:textId="77777777" w:rsidR="009B304A" w:rsidRDefault="009B304A" w:rsidP="009B304A">
      <w:pPr>
        <w:widowControl w:val="0"/>
        <w:numPr>
          <w:ilvl w:val="0"/>
          <w:numId w:val="15"/>
        </w:numPr>
        <w:suppressAutoHyphens/>
        <w:overflowPunct w:val="0"/>
        <w:autoSpaceDE w:val="0"/>
        <w:spacing w:after="0" w:line="240" w:lineRule="auto"/>
        <w:ind w:hanging="142"/>
        <w:textAlignment w:val="baseline"/>
        <w:rPr>
          <w:rFonts w:ascii="Times New Roman" w:eastAsia="Times New Roman" w:hAnsi="Times New Roman"/>
          <w:b/>
          <w:lang w:eastAsia="ar-SA"/>
        </w:rPr>
      </w:pPr>
      <w:r w:rsidRPr="00781F82">
        <w:rPr>
          <w:rFonts w:ascii="Times New Roman" w:eastAsia="Times New Roman" w:hAnsi="Times New Roman"/>
          <w:b/>
          <w:lang w:eastAsia="ar-SA"/>
        </w:rPr>
        <w:t>1. DANE DOTYCZĄCE WYKONAWCÓW: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8"/>
        <w:gridCol w:w="2268"/>
        <w:gridCol w:w="850"/>
        <w:gridCol w:w="2765"/>
      </w:tblGrid>
      <w:tr w:rsidR="009B304A" w:rsidRPr="00992CB1" w14:paraId="5E043BEA" w14:textId="77777777" w:rsidTr="00267B4A">
        <w:trPr>
          <w:trHeight w:val="262"/>
        </w:trPr>
        <w:tc>
          <w:tcPr>
            <w:tcW w:w="9031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767412DA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b/>
                <w:sz w:val="20"/>
                <w:szCs w:val="20"/>
                <w:lang w:eastAsia="ar-SA"/>
              </w:rPr>
              <w:t xml:space="preserve">1) Pełna nazwa (firma) dokładny adres Wykonawcy/ów </w:t>
            </w:r>
            <w:r w:rsidRPr="00992CB1">
              <w:rPr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9B304A" w:rsidRPr="00992CB1" w14:paraId="57CEB808" w14:textId="77777777" w:rsidTr="00267B4A">
        <w:tc>
          <w:tcPr>
            <w:tcW w:w="9031" w:type="dxa"/>
            <w:gridSpan w:val="4"/>
            <w:tcBorders>
              <w:right w:val="single" w:sz="8" w:space="0" w:color="auto"/>
            </w:tcBorders>
          </w:tcPr>
          <w:p w14:paraId="637B70A0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  <w:p w14:paraId="119C843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  <w:p w14:paraId="3C880C04" w14:textId="77777777" w:rsidR="009B304A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  <w:p w14:paraId="4A41C27B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63E5DBD4" w14:textId="77777777" w:rsidTr="00267B4A">
        <w:tc>
          <w:tcPr>
            <w:tcW w:w="9031" w:type="dxa"/>
            <w:gridSpan w:val="4"/>
            <w:tcBorders>
              <w:right w:val="single" w:sz="8" w:space="0" w:color="auto"/>
            </w:tcBorders>
            <w:shd w:val="clear" w:color="auto" w:fill="D9E2F3"/>
          </w:tcPr>
          <w:p w14:paraId="3076F275" w14:textId="77777777" w:rsidR="009B304A" w:rsidRPr="004A545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firstLine="708"/>
              <w:textAlignment w:val="baseline"/>
              <w:rPr>
                <w:b/>
                <w:sz w:val="12"/>
                <w:szCs w:val="12"/>
                <w:lang w:eastAsia="ar-SA"/>
              </w:rPr>
            </w:pPr>
          </w:p>
          <w:p w14:paraId="5E404D64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b/>
                <w:sz w:val="20"/>
                <w:szCs w:val="20"/>
                <w:lang w:eastAsia="ar-SA"/>
              </w:rPr>
              <w:t>2) Dokładny adres Wykonawcy/ów</w:t>
            </w:r>
            <w:r w:rsidRPr="00992CB1">
              <w:rPr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</w:t>
            </w:r>
            <w:r w:rsidRPr="00895E58">
              <w:rPr>
                <w:i/>
                <w:sz w:val="20"/>
                <w:szCs w:val="20"/>
                <w:lang w:eastAsia="ar-SA"/>
              </w:rPr>
              <w:t>wykonawców np. członków</w:t>
            </w:r>
            <w:r w:rsidRPr="00992CB1">
              <w:rPr>
                <w:i/>
                <w:sz w:val="20"/>
                <w:szCs w:val="20"/>
                <w:lang w:eastAsia="ar-SA"/>
              </w:rPr>
              <w:t xml:space="preserve"> spółki cywilnej lub konsorcjum):</w:t>
            </w:r>
          </w:p>
        </w:tc>
      </w:tr>
      <w:tr w:rsidR="009B304A" w:rsidRPr="00992CB1" w14:paraId="085AEB2B" w14:textId="77777777" w:rsidTr="00267B4A">
        <w:tc>
          <w:tcPr>
            <w:tcW w:w="3148" w:type="dxa"/>
          </w:tcPr>
          <w:p w14:paraId="042F407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Miasto:</w:t>
            </w:r>
          </w:p>
          <w:p w14:paraId="23C7DC29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5883" w:type="dxa"/>
            <w:gridSpan w:val="3"/>
          </w:tcPr>
          <w:p w14:paraId="4555D1B5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78A50A4C" w14:textId="77777777" w:rsidTr="00267B4A">
        <w:tc>
          <w:tcPr>
            <w:tcW w:w="3148" w:type="dxa"/>
          </w:tcPr>
          <w:p w14:paraId="22FC7F0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Województwo:</w:t>
            </w:r>
          </w:p>
          <w:p w14:paraId="4BA10D8C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5883" w:type="dxa"/>
            <w:gridSpan w:val="3"/>
          </w:tcPr>
          <w:p w14:paraId="7C9198EF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310A1573" w14:textId="77777777" w:rsidTr="00267B4A">
        <w:tc>
          <w:tcPr>
            <w:tcW w:w="3148" w:type="dxa"/>
          </w:tcPr>
          <w:p w14:paraId="6E890104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Kod pocztowy:</w:t>
            </w:r>
          </w:p>
          <w:p w14:paraId="18F8D697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5883" w:type="dxa"/>
            <w:gridSpan w:val="3"/>
          </w:tcPr>
          <w:p w14:paraId="1D4D1422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6B889F73" w14:textId="77777777" w:rsidTr="00267B4A">
        <w:tc>
          <w:tcPr>
            <w:tcW w:w="3148" w:type="dxa"/>
          </w:tcPr>
          <w:p w14:paraId="6AE59FFC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Ulica i numer domu:</w:t>
            </w:r>
          </w:p>
          <w:p w14:paraId="0637842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5883" w:type="dxa"/>
            <w:gridSpan w:val="3"/>
          </w:tcPr>
          <w:p w14:paraId="1AD4A9F3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7EA23FD2" w14:textId="77777777" w:rsidTr="00267B4A">
        <w:tc>
          <w:tcPr>
            <w:tcW w:w="3148" w:type="dxa"/>
          </w:tcPr>
          <w:p w14:paraId="7359E640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2268" w:type="dxa"/>
          </w:tcPr>
          <w:p w14:paraId="5AE31F9B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14:paraId="56406EF9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2765" w:type="dxa"/>
          </w:tcPr>
          <w:p w14:paraId="00EE355B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  <w:p w14:paraId="4D8190F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6DD11CD5" w14:textId="77777777" w:rsidTr="00267B4A">
        <w:tc>
          <w:tcPr>
            <w:tcW w:w="3148" w:type="dxa"/>
          </w:tcPr>
          <w:p w14:paraId="31775187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2268" w:type="dxa"/>
          </w:tcPr>
          <w:p w14:paraId="497F73CC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</w:tcPr>
          <w:p w14:paraId="398A2516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2765" w:type="dxa"/>
          </w:tcPr>
          <w:p w14:paraId="03BD9DE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  <w:p w14:paraId="1C5E6EE6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3AB83559" w14:textId="77777777" w:rsidTr="00267B4A">
        <w:tc>
          <w:tcPr>
            <w:tcW w:w="3148" w:type="dxa"/>
          </w:tcPr>
          <w:p w14:paraId="0A4C08D3" w14:textId="77777777" w:rsidR="009B304A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Calibri" w:eastAsia="Calibri" w:hAnsi="Calibri"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ar-SA"/>
              </w:rPr>
              <w:t>Adres strony internetowej:</w:t>
            </w:r>
          </w:p>
          <w:p w14:paraId="21FB3A6E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5883" w:type="dxa"/>
            <w:gridSpan w:val="3"/>
          </w:tcPr>
          <w:p w14:paraId="3DFD5525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56A80D2E" w14:textId="77777777" w:rsidTr="00267B4A">
        <w:tc>
          <w:tcPr>
            <w:tcW w:w="9031" w:type="dxa"/>
            <w:gridSpan w:val="4"/>
            <w:shd w:val="clear" w:color="auto" w:fill="D9E2F3"/>
          </w:tcPr>
          <w:p w14:paraId="47E3670E" w14:textId="77777777" w:rsidR="009B304A" w:rsidRDefault="009B304A" w:rsidP="00267B4A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3</w:t>
            </w:r>
            <w:r w:rsidRPr="00EC2494">
              <w:rPr>
                <w:b/>
                <w:sz w:val="20"/>
                <w:szCs w:val="20"/>
                <w:lang w:eastAsia="ar-SA"/>
              </w:rPr>
              <w:t>) Rodzaj Wykonawcy:</w:t>
            </w:r>
            <w:r w:rsidRPr="002717C1">
              <w:rPr>
                <w:b/>
                <w:sz w:val="20"/>
                <w:szCs w:val="20"/>
                <w:lang w:eastAsia="ar-SA"/>
              </w:rPr>
              <w:t xml:space="preserve"> </w:t>
            </w:r>
          </w:p>
          <w:p w14:paraId="79F5681D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b/>
                <w:sz w:val="20"/>
                <w:szCs w:val="20"/>
                <w:lang w:eastAsia="ar-SA"/>
              </w:rPr>
            </w:pPr>
            <w:r w:rsidRPr="008314FF">
              <w:rPr>
                <w:i/>
                <w:sz w:val="20"/>
                <w:szCs w:val="20"/>
                <w:lang w:eastAsia="ar-SA"/>
              </w:rPr>
              <w:t>należy zaznaczyć jedną opcję (w przypadku wykonawców wspólnie ubiegających się o zamówienie należy wybrać opcję dotyczącą lidera)</w:t>
            </w:r>
          </w:p>
        </w:tc>
      </w:tr>
      <w:tr w:rsidR="009B304A" w:rsidRPr="00992CB1" w14:paraId="09828823" w14:textId="77777777" w:rsidTr="00267B4A">
        <w:tc>
          <w:tcPr>
            <w:tcW w:w="9031" w:type="dxa"/>
            <w:gridSpan w:val="4"/>
          </w:tcPr>
          <w:p w14:paraId="080E863D" w14:textId="77777777" w:rsidR="009B304A" w:rsidRPr="004A5451" w:rsidRDefault="009B304A" w:rsidP="00267B4A">
            <w:pPr>
              <w:widowControl w:val="0"/>
              <w:suppressAutoHyphens/>
              <w:overflowPunct w:val="0"/>
              <w:autoSpaceDE w:val="0"/>
              <w:spacing w:after="0"/>
              <w:ind w:left="709" w:hanging="425"/>
              <w:textAlignment w:val="baseline"/>
              <w:rPr>
                <w:b/>
                <w:sz w:val="20"/>
                <w:szCs w:val="20"/>
                <w:lang w:eastAsia="ar-SA"/>
              </w:rPr>
            </w:pPr>
            <w:r w:rsidRPr="004A5451">
              <w:rPr>
                <w:b/>
                <w:szCs w:val="20"/>
                <w:lang w:eastAsia="ar-SA"/>
              </w:rPr>
              <w:sym w:font="Symbol" w:char="F0A0"/>
            </w:r>
            <w:r w:rsidRPr="004A5451">
              <w:rPr>
                <w:b/>
                <w:sz w:val="20"/>
                <w:szCs w:val="20"/>
                <w:lang w:eastAsia="ar-SA"/>
              </w:rPr>
              <w:t xml:space="preserve"> 󠇮 mikroprzedsiębiorstwo  </w:t>
            </w:r>
            <w:r w:rsidRPr="004A5451">
              <w:rPr>
                <w:b/>
                <w:i/>
                <w:sz w:val="18"/>
                <w:szCs w:val="20"/>
                <w:lang w:eastAsia="ar-SA"/>
              </w:rPr>
              <w:t>(</w:t>
            </w:r>
            <w:r w:rsidRPr="004A5451">
              <w:rPr>
                <w:rFonts w:eastAsia="Calibri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14:paraId="3040948C" w14:textId="77777777" w:rsidR="009B304A" w:rsidRPr="004A5451" w:rsidRDefault="009B304A" w:rsidP="00267B4A">
            <w:pPr>
              <w:widowControl w:val="0"/>
              <w:suppressAutoHyphens/>
              <w:overflowPunct w:val="0"/>
              <w:autoSpaceDE w:val="0"/>
              <w:spacing w:after="0"/>
              <w:ind w:left="709" w:hanging="425"/>
              <w:textAlignment w:val="baseline"/>
              <w:rPr>
                <w:rFonts w:eastAsia="Calibri"/>
                <w:i/>
                <w:sz w:val="18"/>
                <w:szCs w:val="20"/>
              </w:rPr>
            </w:pPr>
            <w:r w:rsidRPr="004A5451">
              <w:rPr>
                <w:b/>
                <w:szCs w:val="20"/>
                <w:lang w:eastAsia="ar-SA"/>
              </w:rPr>
              <w:sym w:font="Symbol" w:char="F0A0"/>
            </w:r>
            <w:r w:rsidRPr="004A5451">
              <w:rPr>
                <w:b/>
                <w:szCs w:val="20"/>
                <w:lang w:eastAsia="ar-SA"/>
              </w:rPr>
              <w:t xml:space="preserve"> </w:t>
            </w:r>
            <w:r w:rsidRPr="004A5451">
              <w:rPr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4A5451">
              <w:rPr>
                <w:rFonts w:eastAsia="Calibri"/>
                <w:sz w:val="20"/>
                <w:szCs w:val="20"/>
              </w:rPr>
              <w:t xml:space="preserve"> </w:t>
            </w:r>
            <w:r w:rsidRPr="004A5451">
              <w:rPr>
                <w:rFonts w:eastAsia="Calibri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14:paraId="388F9627" w14:textId="77777777" w:rsidR="009B304A" w:rsidRPr="004A5451" w:rsidRDefault="009B304A" w:rsidP="00267B4A">
            <w:pPr>
              <w:widowControl w:val="0"/>
              <w:suppressAutoHyphens/>
              <w:overflowPunct w:val="0"/>
              <w:autoSpaceDE w:val="0"/>
              <w:spacing w:after="0"/>
              <w:ind w:left="709" w:hanging="425"/>
              <w:textAlignment w:val="baseline"/>
              <w:rPr>
                <w:b/>
                <w:i/>
                <w:sz w:val="18"/>
                <w:szCs w:val="20"/>
                <w:lang w:eastAsia="ar-SA"/>
              </w:rPr>
            </w:pPr>
            <w:r w:rsidRPr="004A5451">
              <w:rPr>
                <w:b/>
                <w:szCs w:val="20"/>
                <w:lang w:eastAsia="ar-SA"/>
              </w:rPr>
              <w:sym w:font="Symbol" w:char="F0A0"/>
            </w:r>
            <w:r w:rsidRPr="004A5451">
              <w:rPr>
                <w:b/>
                <w:sz w:val="20"/>
                <w:szCs w:val="20"/>
                <w:lang w:eastAsia="ar-SA"/>
              </w:rPr>
              <w:t xml:space="preserve"> 󠇮 średnie przedsiębiorstwo </w:t>
            </w:r>
            <w:r w:rsidRPr="004A5451">
              <w:rPr>
                <w:b/>
                <w:i/>
                <w:sz w:val="18"/>
                <w:szCs w:val="20"/>
                <w:lang w:eastAsia="ar-SA"/>
              </w:rPr>
              <w:t>(</w:t>
            </w:r>
            <w:r w:rsidRPr="004A5451">
              <w:rPr>
                <w:rFonts w:eastAsia="Calibri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14:paraId="77802118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/>
              <w:ind w:left="709" w:hanging="425"/>
              <w:textAlignment w:val="baseline"/>
              <w:rPr>
                <w:b/>
                <w:sz w:val="20"/>
                <w:szCs w:val="20"/>
                <w:lang w:eastAsia="ar-SA"/>
              </w:rPr>
            </w:pPr>
            <w:r w:rsidRPr="004A5451">
              <w:rPr>
                <w:b/>
                <w:szCs w:val="20"/>
                <w:lang w:eastAsia="ar-SA"/>
              </w:rPr>
              <w:sym w:font="Symbol" w:char="F0A0"/>
            </w:r>
            <w:r w:rsidRPr="004A5451">
              <w:rPr>
                <w:b/>
                <w:sz w:val="20"/>
                <w:szCs w:val="20"/>
                <w:lang w:eastAsia="ar-SA"/>
              </w:rPr>
              <w:t xml:space="preserve">  </w:t>
            </w:r>
            <w:r w:rsidRPr="004A5451">
              <w:rPr>
                <w:b/>
                <w:sz w:val="20"/>
                <w:szCs w:val="18"/>
                <w:lang w:eastAsia="ar-SA"/>
              </w:rPr>
              <w:t>inny rodzaj</w:t>
            </w:r>
          </w:p>
        </w:tc>
      </w:tr>
    </w:tbl>
    <w:p w14:paraId="6FAD6846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b/>
          <w:sz w:val="16"/>
          <w:szCs w:val="16"/>
          <w:lang w:eastAsia="ar-SA"/>
        </w:rPr>
      </w:pPr>
    </w:p>
    <w:p w14:paraId="6A864328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b/>
          <w:sz w:val="16"/>
          <w:szCs w:val="16"/>
          <w:lang w:eastAsia="ar-SA"/>
        </w:rPr>
      </w:pPr>
    </w:p>
    <w:p w14:paraId="3BCB4DF1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b/>
          <w:sz w:val="16"/>
          <w:szCs w:val="16"/>
          <w:lang w:eastAsia="ar-SA"/>
        </w:rPr>
      </w:pPr>
    </w:p>
    <w:p w14:paraId="0179EC6C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b/>
          <w:sz w:val="16"/>
          <w:szCs w:val="16"/>
          <w:lang w:eastAsia="ar-SA"/>
        </w:rPr>
      </w:pPr>
    </w:p>
    <w:p w14:paraId="3D6FA4DB" w14:textId="77777777" w:rsidR="009B304A" w:rsidRPr="00992CB1" w:rsidRDefault="009B304A" w:rsidP="009B304A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b/>
          <w:sz w:val="16"/>
          <w:szCs w:val="16"/>
          <w:lang w:eastAsia="ar-SA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5"/>
        <w:gridCol w:w="440"/>
        <w:gridCol w:w="1448"/>
        <w:gridCol w:w="1912"/>
        <w:gridCol w:w="1625"/>
        <w:gridCol w:w="17"/>
      </w:tblGrid>
      <w:tr w:rsidR="009B304A" w:rsidRPr="00992CB1" w14:paraId="44FC7E45" w14:textId="77777777" w:rsidTr="00267B4A">
        <w:trPr>
          <w:gridAfter w:val="1"/>
          <w:wAfter w:w="17" w:type="dxa"/>
          <w:trHeight w:val="416"/>
        </w:trPr>
        <w:tc>
          <w:tcPr>
            <w:tcW w:w="8930" w:type="dxa"/>
            <w:gridSpan w:val="5"/>
            <w:shd w:val="clear" w:color="auto" w:fill="D9E2F3"/>
            <w:vAlign w:val="center"/>
          </w:tcPr>
          <w:p w14:paraId="7F14332F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b/>
                <w:sz w:val="20"/>
                <w:szCs w:val="20"/>
                <w:lang w:eastAsia="ar-SA"/>
              </w:rPr>
            </w:pPr>
            <w:r w:rsidRPr="00992CB1">
              <w:rPr>
                <w:b/>
                <w:sz w:val="20"/>
                <w:szCs w:val="20"/>
                <w:lang w:eastAsia="ar-SA"/>
              </w:rPr>
              <w:t>4) Dane osoby upoważnionej do kontaktu w sprawie przedmiotowego postępowania:</w:t>
            </w:r>
          </w:p>
        </w:tc>
      </w:tr>
      <w:tr w:rsidR="009B304A" w:rsidRPr="00992CB1" w14:paraId="7550E8D8" w14:textId="77777777" w:rsidTr="00267B4A">
        <w:trPr>
          <w:gridAfter w:val="1"/>
          <w:wAfter w:w="17" w:type="dxa"/>
          <w:trHeight w:val="701"/>
        </w:trPr>
        <w:tc>
          <w:tcPr>
            <w:tcW w:w="3505" w:type="dxa"/>
          </w:tcPr>
          <w:p w14:paraId="258501FF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5425" w:type="dxa"/>
            <w:gridSpan w:val="4"/>
          </w:tcPr>
          <w:p w14:paraId="7AAA60CF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41DEE1B3" w14:textId="77777777" w:rsidTr="00267B4A">
        <w:trPr>
          <w:gridAfter w:val="1"/>
          <w:wAfter w:w="17" w:type="dxa"/>
          <w:trHeight w:val="696"/>
        </w:trPr>
        <w:tc>
          <w:tcPr>
            <w:tcW w:w="3505" w:type="dxa"/>
          </w:tcPr>
          <w:p w14:paraId="3C01AC37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5425" w:type="dxa"/>
            <w:gridSpan w:val="4"/>
          </w:tcPr>
          <w:p w14:paraId="27389CAA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581EB57B" w14:textId="77777777" w:rsidTr="00267B4A">
        <w:trPr>
          <w:gridAfter w:val="1"/>
          <w:wAfter w:w="17" w:type="dxa"/>
          <w:trHeight w:val="705"/>
        </w:trPr>
        <w:tc>
          <w:tcPr>
            <w:tcW w:w="3505" w:type="dxa"/>
          </w:tcPr>
          <w:p w14:paraId="1E8575DB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1888" w:type="dxa"/>
            <w:gridSpan w:val="2"/>
          </w:tcPr>
          <w:p w14:paraId="010726A2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  <w:tc>
          <w:tcPr>
            <w:tcW w:w="1912" w:type="dxa"/>
          </w:tcPr>
          <w:p w14:paraId="0A61C0B0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Faks:</w:t>
            </w:r>
          </w:p>
        </w:tc>
        <w:tc>
          <w:tcPr>
            <w:tcW w:w="1625" w:type="dxa"/>
          </w:tcPr>
          <w:p w14:paraId="6329DD6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5EBEBE62" w14:textId="77777777" w:rsidTr="00267B4A">
        <w:trPr>
          <w:gridAfter w:val="1"/>
          <w:wAfter w:w="17" w:type="dxa"/>
          <w:trHeight w:val="688"/>
        </w:trPr>
        <w:tc>
          <w:tcPr>
            <w:tcW w:w="3505" w:type="dxa"/>
          </w:tcPr>
          <w:p w14:paraId="2D250CBF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5425" w:type="dxa"/>
            <w:gridSpan w:val="4"/>
          </w:tcPr>
          <w:p w14:paraId="0166C5CB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032A376E" w14:textId="77777777" w:rsidTr="00267B4A">
        <w:trPr>
          <w:trHeight w:val="969"/>
        </w:trPr>
        <w:tc>
          <w:tcPr>
            <w:tcW w:w="8947" w:type="dxa"/>
            <w:gridSpan w:val="6"/>
            <w:shd w:val="clear" w:color="auto" w:fill="D9E2F3"/>
            <w:vAlign w:val="center"/>
          </w:tcPr>
          <w:p w14:paraId="569A93F0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5</w:t>
            </w:r>
            <w:r w:rsidRPr="00992CB1">
              <w:rPr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992CB1">
              <w:rPr>
                <w:i/>
                <w:sz w:val="20"/>
                <w:szCs w:val="20"/>
                <w:lang w:eastAsia="ar-SA"/>
              </w:rPr>
              <w:t>(właściciel, członek zarządu, prokurent itp.)</w:t>
            </w:r>
            <w:r>
              <w:rPr>
                <w:i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9B304A" w:rsidRPr="00992CB1" w14:paraId="4928611C" w14:textId="77777777" w:rsidTr="00267B4A">
        <w:trPr>
          <w:trHeight w:val="713"/>
        </w:trPr>
        <w:tc>
          <w:tcPr>
            <w:tcW w:w="3945" w:type="dxa"/>
            <w:gridSpan w:val="2"/>
            <w:shd w:val="clear" w:color="auto" w:fill="FFFFFF"/>
          </w:tcPr>
          <w:p w14:paraId="059D3741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002" w:type="dxa"/>
            <w:gridSpan w:val="4"/>
            <w:shd w:val="clear" w:color="auto" w:fill="FFFFFF"/>
          </w:tcPr>
          <w:p w14:paraId="7B5D663E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087BD61A" w14:textId="77777777" w:rsidTr="00267B4A">
        <w:trPr>
          <w:trHeight w:val="693"/>
        </w:trPr>
        <w:tc>
          <w:tcPr>
            <w:tcW w:w="3945" w:type="dxa"/>
            <w:gridSpan w:val="2"/>
            <w:shd w:val="clear" w:color="auto" w:fill="FFFFFF"/>
          </w:tcPr>
          <w:p w14:paraId="2D223ED2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002" w:type="dxa"/>
            <w:gridSpan w:val="4"/>
            <w:shd w:val="clear" w:color="auto" w:fill="FFFFFF"/>
          </w:tcPr>
          <w:p w14:paraId="15D0DB5A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0BE622CF" w14:textId="77777777" w:rsidTr="00267B4A">
        <w:trPr>
          <w:trHeight w:val="2918"/>
        </w:trPr>
        <w:tc>
          <w:tcPr>
            <w:tcW w:w="8947" w:type="dxa"/>
            <w:gridSpan w:val="6"/>
            <w:shd w:val="clear" w:color="auto" w:fill="FFFFFF"/>
          </w:tcPr>
          <w:p w14:paraId="11D16516" w14:textId="77777777" w:rsidR="009B304A" w:rsidRPr="00C6440A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 w:right="742"/>
              <w:contextualSpacing/>
              <w:jc w:val="both"/>
              <w:textAlignment w:val="baseline"/>
              <w:rPr>
                <w:rFonts w:eastAsia="Calibri"/>
                <w:b/>
                <w:iCs/>
                <w:u w:val="single"/>
              </w:rPr>
            </w:pPr>
            <w:r w:rsidRPr="00992CB1">
              <w:rPr>
                <w:rFonts w:eastAsia="Calibri"/>
                <w:b/>
              </w:rPr>
              <w:t xml:space="preserve">Aktualny wpis do odpowiedniego rejestru lub ewidencji  (np.: KRS, CEIDG) potwierdzający, że osoba działająca w imieniu wykonawcy, Wykonawcy wspólnie ubiegającego się o zamówienie, podmiotu udostępniającego zasoby jest umocowana do jego reprezentowania, </w:t>
            </w:r>
            <w:r w:rsidRPr="00C6440A">
              <w:rPr>
                <w:rFonts w:eastAsia="Calibri"/>
                <w:b/>
                <w:iCs/>
                <w:u w:val="single"/>
              </w:rPr>
              <w:t>jest dostępny w formie elektronicznej, w bezpłatnej</w:t>
            </w:r>
            <w:r>
              <w:rPr>
                <w:rFonts w:eastAsia="Calibri"/>
                <w:b/>
                <w:iCs/>
                <w:u w:val="single"/>
              </w:rPr>
              <w:t xml:space="preserve"> i ogólnodostępnej bazie danych:</w:t>
            </w:r>
          </w:p>
          <w:p w14:paraId="291FB4F7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eastAsia="Calibri"/>
                <w:b/>
              </w:rPr>
            </w:pPr>
          </w:p>
          <w:p w14:paraId="406E3582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eastAsia="Calibri"/>
                <w:b/>
              </w:rPr>
            </w:pPr>
            <w:r w:rsidRPr="00992CB1">
              <w:rPr>
                <w:rFonts w:eastAsia="Calibri"/>
                <w:b/>
              </w:rPr>
              <w:t xml:space="preserve">……………………………………………………………..……………………….. </w:t>
            </w:r>
          </w:p>
          <w:p w14:paraId="5F078488" w14:textId="77777777" w:rsidR="009B304A" w:rsidRDefault="009B304A" w:rsidP="00267B4A">
            <w:pPr>
              <w:widowControl w:val="0"/>
              <w:tabs>
                <w:tab w:val="left" w:pos="708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992CB1">
              <w:rPr>
                <w:b/>
                <w:sz w:val="20"/>
                <w:szCs w:val="20"/>
              </w:rPr>
              <w:t>Adres strony internetowej lub nazwa bazy danych</w:t>
            </w:r>
          </w:p>
          <w:p w14:paraId="3E743A1C" w14:textId="77777777" w:rsidR="009B304A" w:rsidRPr="00992CB1" w:rsidRDefault="009B304A" w:rsidP="00267B4A">
            <w:pPr>
              <w:widowControl w:val="0"/>
              <w:tabs>
                <w:tab w:val="left" w:pos="708"/>
              </w:tabs>
              <w:spacing w:after="0"/>
              <w:jc w:val="center"/>
              <w:rPr>
                <w:sz w:val="20"/>
                <w:szCs w:val="20"/>
                <w:lang w:eastAsia="ar-SA"/>
              </w:rPr>
            </w:pPr>
          </w:p>
        </w:tc>
      </w:tr>
      <w:tr w:rsidR="009B304A" w:rsidRPr="00992CB1" w14:paraId="1681CD3C" w14:textId="77777777" w:rsidTr="00267B4A">
        <w:trPr>
          <w:trHeight w:val="641"/>
        </w:trPr>
        <w:tc>
          <w:tcPr>
            <w:tcW w:w="8947" w:type="dxa"/>
            <w:gridSpan w:val="6"/>
            <w:shd w:val="clear" w:color="auto" w:fill="D9E2F3"/>
          </w:tcPr>
          <w:p w14:paraId="16D2227D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6</w:t>
            </w:r>
            <w:r w:rsidRPr="00992CB1">
              <w:rPr>
                <w:b/>
                <w:sz w:val="20"/>
                <w:szCs w:val="20"/>
                <w:lang w:eastAsia="ar-SA"/>
              </w:rPr>
              <w:t xml:space="preserve">) Zgodnie z załączonym do oferty pełnomocnictwem osobą uprawnioną do reprezentowania Wykonawcy jest </w:t>
            </w:r>
            <w:r w:rsidRPr="00992CB1">
              <w:rPr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B304A" w:rsidRPr="00992CB1" w14:paraId="220AABCC" w14:textId="77777777" w:rsidTr="00267B4A">
        <w:trPr>
          <w:trHeight w:val="845"/>
        </w:trPr>
        <w:tc>
          <w:tcPr>
            <w:tcW w:w="3945" w:type="dxa"/>
            <w:gridSpan w:val="2"/>
            <w:shd w:val="clear" w:color="auto" w:fill="FFFFFF"/>
          </w:tcPr>
          <w:p w14:paraId="0CAB36A4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sz w:val="20"/>
                <w:szCs w:val="20"/>
                <w:lang w:eastAsia="ar-SA"/>
              </w:rPr>
            </w:pPr>
            <w:r w:rsidRPr="00992CB1">
              <w:rPr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002" w:type="dxa"/>
            <w:gridSpan w:val="4"/>
            <w:shd w:val="clear" w:color="auto" w:fill="FFFFFF"/>
          </w:tcPr>
          <w:p w14:paraId="1F5BDBC4" w14:textId="77777777" w:rsidR="009B304A" w:rsidRPr="00992CB1" w:rsidRDefault="009B304A" w:rsidP="00267B4A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sz w:val="20"/>
                <w:szCs w:val="20"/>
                <w:lang w:eastAsia="ar-SA"/>
              </w:rPr>
            </w:pPr>
          </w:p>
        </w:tc>
      </w:tr>
    </w:tbl>
    <w:p w14:paraId="0E6D706D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3B1E415A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1C629E60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74D60884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0C91356B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566DA74E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177ECBBC" w14:textId="77777777" w:rsidR="009B304A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/>
        <w:contextualSpacing/>
        <w:textAlignment w:val="baseline"/>
        <w:rPr>
          <w:b/>
          <w:szCs w:val="24"/>
          <w:lang w:eastAsia="ar-SA"/>
        </w:rPr>
      </w:pPr>
    </w:p>
    <w:p w14:paraId="00DC8C6D" w14:textId="77777777" w:rsidR="0020775E" w:rsidRPr="0020775E" w:rsidRDefault="0020775E" w:rsidP="0020775E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</w:p>
    <w:p w14:paraId="2803E2D4" w14:textId="77777777" w:rsidR="0020775E" w:rsidRPr="0020775E" w:rsidRDefault="0020775E" w:rsidP="0020775E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ar-SA"/>
        </w:rPr>
      </w:pPr>
    </w:p>
    <w:p w14:paraId="5D1060FB" w14:textId="77777777" w:rsidR="009B304A" w:rsidRDefault="009B304A" w:rsidP="009B304A">
      <w:pPr>
        <w:widowControl w:val="0"/>
        <w:tabs>
          <w:tab w:val="left" w:pos="-993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A2365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lastRenderedPageBreak/>
        <w:t>2. Oferujemy  wykonanie zamówienia zgodnie z  wymogami zaw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 xml:space="preserve">artymi w specyfikacji </w:t>
      </w:r>
      <w:r w:rsidRPr="00A2365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warunków zamówienia</w:t>
      </w:r>
      <w:r w:rsidRPr="00A23657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:</w:t>
      </w:r>
    </w:p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285"/>
        <w:gridCol w:w="1559"/>
        <w:gridCol w:w="1559"/>
        <w:gridCol w:w="1559"/>
        <w:gridCol w:w="709"/>
        <w:gridCol w:w="1701"/>
      </w:tblGrid>
      <w:tr w:rsidR="008474E6" w:rsidRPr="00B34288" w14:paraId="604EBEFC" w14:textId="77777777" w:rsidTr="009250BC">
        <w:trPr>
          <w:trHeight w:val="436"/>
          <w:jc w:val="center"/>
        </w:trPr>
        <w:tc>
          <w:tcPr>
            <w:tcW w:w="10910" w:type="dxa"/>
            <w:gridSpan w:val="7"/>
            <w:shd w:val="clear" w:color="auto" w:fill="B6DDE8" w:themeFill="accent5" w:themeFillTint="66"/>
          </w:tcPr>
          <w:p w14:paraId="5F73230A" w14:textId="0F33DB81" w:rsidR="008474E6" w:rsidRDefault="0020775E" w:rsidP="0084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0775E"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F0C670" wp14:editId="14F98E0F">
                      <wp:simplePos x="0" y="0"/>
                      <wp:positionH relativeFrom="column">
                        <wp:posOffset>11021695</wp:posOffset>
                      </wp:positionH>
                      <wp:positionV relativeFrom="paragraph">
                        <wp:posOffset>581025</wp:posOffset>
                      </wp:positionV>
                      <wp:extent cx="57150" cy="66675"/>
                      <wp:effectExtent l="0" t="0" r="19050" b="28575"/>
                      <wp:wrapNone/>
                      <wp:docPr id="5" name="Pole tekstow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150" cy="66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852934" w14:textId="77777777" w:rsidR="0020775E" w:rsidRDefault="0020775E" w:rsidP="0020775E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418A9E1C" w14:textId="77777777" w:rsidR="0020775E" w:rsidRDefault="0020775E" w:rsidP="0020775E">
                                  <w:pPr>
                                    <w:spacing w:line="240" w:lineRule="auto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F0C67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" o:spid="_x0000_s1026" type="#_x0000_t202" style="position:absolute;left:0;text-align:left;margin-left:867.85pt;margin-top:45.75pt;width:4.5pt;height:5.2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">
                      <v:textbox>
                        <w:txbxContent>
                          <w:p w14:paraId="5A852934" w14:textId="77777777" w:rsidR="0020775E" w:rsidRDefault="0020775E" w:rsidP="0020775E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14:paraId="418A9E1C" w14:textId="77777777" w:rsidR="0020775E" w:rsidRDefault="0020775E" w:rsidP="0020775E">
                            <w:pPr>
                              <w:spacing w:line="240" w:lineRule="auto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Hlk223956575"/>
          </w:p>
          <w:p w14:paraId="338DC1C0" w14:textId="1BD89905" w:rsidR="008474E6" w:rsidRPr="00B34288" w:rsidRDefault="008474E6" w:rsidP="00847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KRYTERIUM I -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>CENA</w:t>
            </w:r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>C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R</w:t>
            </w:r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>)</w:t>
            </w:r>
          </w:p>
        </w:tc>
      </w:tr>
      <w:bookmarkEnd w:id="0"/>
      <w:tr w:rsidR="00CA79F5" w:rsidRPr="00B34288" w14:paraId="52E89A8E" w14:textId="77777777" w:rsidTr="009250BC">
        <w:trPr>
          <w:trHeight w:val="544"/>
          <w:jc w:val="center"/>
        </w:trPr>
        <w:tc>
          <w:tcPr>
            <w:tcW w:w="538" w:type="dxa"/>
            <w:shd w:val="clear" w:color="auto" w:fill="B6DDE8" w:themeFill="accent5" w:themeFillTint="66"/>
          </w:tcPr>
          <w:p w14:paraId="280B077A" w14:textId="77777777" w:rsidR="00CA79F5" w:rsidRPr="00B34288" w:rsidRDefault="00CA79F5" w:rsidP="003D12A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15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34288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L.p.</w:t>
            </w:r>
          </w:p>
          <w:p w14:paraId="645D6D04" w14:textId="77777777" w:rsidR="00CA79F5" w:rsidRPr="00B34288" w:rsidRDefault="00CA79F5" w:rsidP="008474E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3285" w:type="dxa"/>
            <w:shd w:val="clear" w:color="auto" w:fill="B6DDE8" w:themeFill="accent5" w:themeFillTint="66"/>
          </w:tcPr>
          <w:p w14:paraId="6F2C20BF" w14:textId="4A2A9DCC" w:rsidR="00CA79F5" w:rsidRPr="00B34288" w:rsidRDefault="00CA79F5" w:rsidP="008474E6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B342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Elementy ceny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0AF1279E" w14:textId="5FF48A14" w:rsidR="00CA79F5" w:rsidRPr="00B34288" w:rsidRDefault="00CA79F5" w:rsidP="008474E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B342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Cena jednostkowa /brutto/ PLN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60897EFC" w14:textId="4361FB7B" w:rsidR="00CA79F5" w:rsidRPr="00B34288" w:rsidRDefault="00CA79F5" w:rsidP="008474E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</w:pPr>
            <w:r w:rsidRPr="00B34288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Ilość kart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22BABF9D" w14:textId="77777777" w:rsidR="009250BC" w:rsidRDefault="00CA79F5" w:rsidP="009250B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255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>Wartość</w:t>
            </w:r>
            <w:r w:rsidRPr="00B34288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 xml:space="preserve"> /brutto/ PLN</w:t>
            </w:r>
            <w:r w:rsidR="009250BC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14:paraId="1D2E9992" w14:textId="657DB5F7" w:rsidR="00CA79F5" w:rsidRDefault="009250BC" w:rsidP="009250B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255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 xml:space="preserve">za 1 m-c </w:t>
            </w:r>
            <w:r w:rsidRPr="00CA79F5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 xml:space="preserve">(kolumna 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C</w:t>
            </w:r>
            <w:r w:rsidRPr="00CA79F5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 xml:space="preserve"> x </w:t>
            </w:r>
            <w:r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D</w:t>
            </w:r>
            <w:r w:rsidRPr="00CA79F5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18043699" w14:textId="5D0522C2" w:rsidR="00CA79F5" w:rsidRDefault="00CA79F5" w:rsidP="008474E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>Ilość m-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>cy</w:t>
            </w:r>
            <w:proofErr w:type="spellEnd"/>
          </w:p>
        </w:tc>
        <w:tc>
          <w:tcPr>
            <w:tcW w:w="1701" w:type="dxa"/>
            <w:shd w:val="clear" w:color="auto" w:fill="B6DDE8" w:themeFill="accent5" w:themeFillTint="66"/>
          </w:tcPr>
          <w:p w14:paraId="4796ACE9" w14:textId="77777777" w:rsidR="00CA79F5" w:rsidRDefault="00CA79F5" w:rsidP="009250B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251" w:hanging="100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W</w:t>
            </w:r>
            <w:r w:rsidRPr="0079618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artoś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ć</w:t>
            </w:r>
            <w:r w:rsidRPr="0079618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ogółem </w:t>
            </w:r>
            <w:r w:rsidRPr="0079618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/brutto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/</w:t>
            </w:r>
            <w:r w:rsidRPr="0079618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 PLN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0"/>
                <w:szCs w:val="20"/>
                <w:lang w:eastAsia="zh-CN"/>
              </w:rPr>
              <w:t xml:space="preserve"> </w:t>
            </w:r>
          </w:p>
          <w:p w14:paraId="15D9784B" w14:textId="0846139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251"/>
              <w:textAlignment w:val="baseline"/>
              <w:rPr>
                <w:rFonts w:ascii="Times New Roman" w:eastAsia="Times New Roman" w:hAnsi="Times New Roman" w:cs="Times New Roman"/>
                <w:bCs/>
                <w:spacing w:val="-4"/>
                <w:kern w:val="1"/>
                <w:sz w:val="24"/>
                <w:szCs w:val="24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bCs/>
                <w:kern w:val="1"/>
                <w:sz w:val="20"/>
                <w:szCs w:val="20"/>
                <w:lang w:eastAsia="zh-CN"/>
              </w:rPr>
              <w:t>(kolumna E x F)</w:t>
            </w:r>
          </w:p>
        </w:tc>
      </w:tr>
      <w:tr w:rsidR="00CA79F5" w:rsidRPr="00B34288" w14:paraId="18CC2E2D" w14:textId="77777777" w:rsidTr="009250BC">
        <w:trPr>
          <w:trHeight w:val="168"/>
          <w:jc w:val="center"/>
        </w:trPr>
        <w:tc>
          <w:tcPr>
            <w:tcW w:w="538" w:type="dxa"/>
            <w:shd w:val="clear" w:color="auto" w:fill="B6DDE8" w:themeFill="accent5" w:themeFillTint="66"/>
          </w:tcPr>
          <w:p w14:paraId="79BF9E36" w14:textId="23ECA788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1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285" w:type="dxa"/>
            <w:shd w:val="clear" w:color="auto" w:fill="B6DDE8" w:themeFill="accent5" w:themeFillTint="66"/>
          </w:tcPr>
          <w:p w14:paraId="47258251" w14:textId="48E3C713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05052B48" w14:textId="6559065B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325A1211" w14:textId="2355C4D3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1559" w:type="dxa"/>
            <w:shd w:val="clear" w:color="auto" w:fill="B6DDE8" w:themeFill="accent5" w:themeFillTint="66"/>
          </w:tcPr>
          <w:p w14:paraId="11F7BB7F" w14:textId="7777777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16"/>
                <w:szCs w:val="16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spacing w:val="-4"/>
                <w:kern w:val="1"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709" w:type="dxa"/>
            <w:shd w:val="clear" w:color="auto" w:fill="B6DDE8" w:themeFill="accent5" w:themeFillTint="66"/>
          </w:tcPr>
          <w:p w14:paraId="4473F6C2" w14:textId="2C783F01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-4"/>
                <w:kern w:val="1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1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1701" w:type="dxa"/>
            <w:shd w:val="clear" w:color="auto" w:fill="B6DDE8" w:themeFill="accent5" w:themeFillTint="66"/>
          </w:tcPr>
          <w:p w14:paraId="2FCE4F7D" w14:textId="0C3BF04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16"/>
                <w:szCs w:val="16"/>
                <w:lang w:eastAsia="zh-CN"/>
              </w:rPr>
              <w:t>G</w:t>
            </w:r>
          </w:p>
        </w:tc>
      </w:tr>
      <w:tr w:rsidR="00CA79F5" w:rsidRPr="00B34288" w14:paraId="1DCB5F53" w14:textId="77777777" w:rsidTr="009250BC">
        <w:trPr>
          <w:trHeight w:val="877"/>
          <w:jc w:val="center"/>
        </w:trPr>
        <w:tc>
          <w:tcPr>
            <w:tcW w:w="538" w:type="dxa"/>
          </w:tcPr>
          <w:p w14:paraId="4801BA64" w14:textId="77777777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bookmarkStart w:id="1" w:name="_Hlk228973244"/>
            <w:r w:rsidRPr="00B34288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285" w:type="dxa"/>
            <w:vMerge w:val="restart"/>
          </w:tcPr>
          <w:p w14:paraId="7397215F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>M</w:t>
            </w:r>
            <w:r w:rsidRPr="00B34288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>iesięczn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>y abonament</w:t>
            </w:r>
            <w:r w:rsidRPr="00B34288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 xml:space="preserve"> </w:t>
            </w:r>
          </w:p>
          <w:p w14:paraId="71CC35A2" w14:textId="2B624253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  <w:r w:rsidRPr="00B34288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 xml:space="preserve">dla 1 karty </w:t>
            </w:r>
          </w:p>
          <w:p w14:paraId="290BE90A" w14:textId="7C8FC089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186"/>
              <w:textAlignment w:val="baseline"/>
              <w:rPr>
                <w:rFonts w:ascii="Times New Roman" w:eastAsia="Times New Roman" w:hAnsi="Times New Roman" w:cs="Times New Roman"/>
                <w:kern w:val="1"/>
                <w:lang w:eastAsia="zh-CN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14:paraId="48F7F2C8" w14:textId="77777777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070D8194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112" w:right="-10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145</w:t>
            </w:r>
            <w:r w:rsidRPr="00B34288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 xml:space="preserve"> szt.</w:t>
            </w:r>
          </w:p>
          <w:p w14:paraId="53CD60CA" w14:textId="05F80F46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-112" w:right="-105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029C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  <w:t>(zamówienie podstawowe)</w:t>
            </w:r>
          </w:p>
        </w:tc>
        <w:tc>
          <w:tcPr>
            <w:tcW w:w="1559" w:type="dxa"/>
          </w:tcPr>
          <w:p w14:paraId="4FD6A6C8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5A860427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39035A4B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1AE92892" w14:textId="477F3BC6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</w:tcPr>
          <w:p w14:paraId="22360B00" w14:textId="7777777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14:paraId="7A525F80" w14:textId="7777777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14:paraId="388337A4" w14:textId="7865192B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701" w:type="dxa"/>
          </w:tcPr>
          <w:p w14:paraId="1F93210B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737A5447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5C20EA7C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6A67739E" w14:textId="7724EFE5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</w:tr>
      <w:tr w:rsidR="00CA79F5" w:rsidRPr="00B34288" w14:paraId="212B5ACF" w14:textId="77777777" w:rsidTr="009250BC">
        <w:trPr>
          <w:trHeight w:val="1011"/>
          <w:jc w:val="center"/>
        </w:trPr>
        <w:tc>
          <w:tcPr>
            <w:tcW w:w="538" w:type="dxa"/>
          </w:tcPr>
          <w:p w14:paraId="6ADA94D5" w14:textId="7B5E4C60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3285" w:type="dxa"/>
            <w:vMerge/>
          </w:tcPr>
          <w:p w14:paraId="5E8C9129" w14:textId="6302C6C1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267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1A9AD62" w14:textId="77777777" w:rsidR="00CA79F5" w:rsidRPr="00B34288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6830E5D7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5C3FD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30 szt.</w:t>
            </w:r>
          </w:p>
          <w:p w14:paraId="756D5A1F" w14:textId="4FED7087" w:rsidR="00CA79F5" w:rsidRPr="005C3FD0" w:rsidRDefault="00CA79F5" w:rsidP="009250B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right="-106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4A029C">
              <w:rPr>
                <w:rFonts w:ascii="Times New Roman" w:eastAsia="Times New Roman" w:hAnsi="Times New Roman" w:cs="Times New Roman"/>
                <w:i/>
                <w:kern w:val="1"/>
                <w:sz w:val="24"/>
                <w:szCs w:val="24"/>
                <w:lang w:eastAsia="zh-CN"/>
              </w:rPr>
              <w:t>(zamówienie z prawa opcji)</w:t>
            </w:r>
          </w:p>
        </w:tc>
        <w:tc>
          <w:tcPr>
            <w:tcW w:w="1559" w:type="dxa"/>
          </w:tcPr>
          <w:p w14:paraId="5A5D325D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69036606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0E0333C3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4B32120D" w14:textId="22A849BC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</w:tcPr>
          <w:p w14:paraId="26033C89" w14:textId="7777777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14:paraId="69023C8B" w14:textId="77777777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14:paraId="77A20288" w14:textId="58E9FBDE" w:rsidR="00CA79F5" w:rsidRP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CA79F5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701" w:type="dxa"/>
          </w:tcPr>
          <w:p w14:paraId="05171638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0616FC8E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43711D20" w14:textId="77777777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7F274913" w14:textId="5F1423A5" w:rsidR="00CA79F5" w:rsidRDefault="00CA79F5" w:rsidP="00CA79F5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</w:tr>
      <w:tr w:rsidR="003D12A0" w:rsidRPr="00B34288" w14:paraId="10A18DB1" w14:textId="77777777" w:rsidTr="009250BC">
        <w:trPr>
          <w:trHeight w:val="1011"/>
          <w:jc w:val="center"/>
        </w:trPr>
        <w:tc>
          <w:tcPr>
            <w:tcW w:w="538" w:type="dxa"/>
          </w:tcPr>
          <w:p w14:paraId="10CFADB9" w14:textId="764280CC" w:rsidR="003D12A0" w:rsidRDefault="003D12A0" w:rsidP="004632B9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285" w:type="dxa"/>
          </w:tcPr>
          <w:p w14:paraId="0A483F8B" w14:textId="195EA443" w:rsidR="003D12A0" w:rsidRDefault="003D12A0" w:rsidP="005C3FD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4"/>
                <w:szCs w:val="24"/>
                <w:lang w:eastAsia="zh-CN"/>
              </w:rPr>
              <w:t xml:space="preserve">Szacowana wartość opłaty za usługi dodatkowe wyszczególnione w Cenniku Operatora </w:t>
            </w:r>
            <w:r w:rsidRPr="002B6CF5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zh-CN"/>
              </w:rPr>
              <w:t xml:space="preserve">(wartość </w:t>
            </w:r>
            <w:r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zh-CN"/>
              </w:rPr>
              <w:t xml:space="preserve">miesięczna </w:t>
            </w:r>
            <w:r w:rsidRPr="002B6CF5">
              <w:rPr>
                <w:rFonts w:ascii="Times New Roman" w:eastAsia="Times New Roman" w:hAnsi="Times New Roman" w:cs="Times New Roman"/>
                <w:spacing w:val="-4"/>
                <w:kern w:val="1"/>
                <w:sz w:val="24"/>
                <w:szCs w:val="24"/>
                <w:lang w:eastAsia="zh-CN"/>
              </w:rPr>
              <w:t>uśredniona w skali roku)</w:t>
            </w:r>
          </w:p>
        </w:tc>
        <w:tc>
          <w:tcPr>
            <w:tcW w:w="5386" w:type="dxa"/>
            <w:gridSpan w:val="4"/>
            <w:shd w:val="clear" w:color="auto" w:fill="auto"/>
          </w:tcPr>
          <w:p w14:paraId="6027C8A9" w14:textId="77777777" w:rsidR="003D12A0" w:rsidRPr="003D12A0" w:rsidRDefault="003D12A0" w:rsidP="003D12A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14:paraId="14D29F65" w14:textId="48736244" w:rsidR="003D12A0" w:rsidRPr="003D12A0" w:rsidRDefault="003D12A0" w:rsidP="003D12A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D12A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100 zł brutto</w:t>
            </w:r>
          </w:p>
        </w:tc>
        <w:tc>
          <w:tcPr>
            <w:tcW w:w="1701" w:type="dxa"/>
          </w:tcPr>
          <w:p w14:paraId="07B6CB7E" w14:textId="77777777" w:rsidR="003D12A0" w:rsidRPr="003D12A0" w:rsidRDefault="003D12A0" w:rsidP="003D12A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</w:p>
          <w:p w14:paraId="6F399F4F" w14:textId="768465FF" w:rsidR="003D12A0" w:rsidRPr="003D12A0" w:rsidRDefault="003D12A0" w:rsidP="003D12A0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</w:pPr>
            <w:r w:rsidRPr="003D12A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zh-CN"/>
              </w:rPr>
              <w:t>3 600,00 zł brutto</w:t>
            </w:r>
          </w:p>
        </w:tc>
      </w:tr>
      <w:bookmarkEnd w:id="1"/>
      <w:tr w:rsidR="006717FC" w:rsidRPr="00B34288" w14:paraId="37131595" w14:textId="77777777" w:rsidTr="009250BC">
        <w:trPr>
          <w:jc w:val="center"/>
        </w:trPr>
        <w:tc>
          <w:tcPr>
            <w:tcW w:w="9209" w:type="dxa"/>
            <w:gridSpan w:val="6"/>
          </w:tcPr>
          <w:p w14:paraId="59B79D1E" w14:textId="77777777" w:rsidR="006717FC" w:rsidRPr="002419D7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16"/>
                <w:szCs w:val="16"/>
                <w:lang w:eastAsia="zh-CN"/>
              </w:rPr>
            </w:pPr>
          </w:p>
          <w:p w14:paraId="74137152" w14:textId="55BA60B6" w:rsidR="006717FC" w:rsidRDefault="00CA79F5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>Cena oferty</w:t>
            </w:r>
            <w:r w:rsidR="006717FC" w:rsidRPr="004D1AF9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 xml:space="preserve"> </w:t>
            </w:r>
            <w:r w:rsidR="006717FC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>/</w:t>
            </w:r>
            <w:r w:rsidR="006717FC" w:rsidRPr="004D1AF9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>brutto</w:t>
            </w:r>
            <w:r w:rsidR="006717FC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>/</w:t>
            </w:r>
            <w:r w:rsidR="006717FC" w:rsidRPr="004D1AF9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 xml:space="preserve"> PLN</w:t>
            </w:r>
            <w:r w:rsidR="006717FC"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 xml:space="preserve"> </w:t>
            </w:r>
          </w:p>
          <w:p w14:paraId="09F68529" w14:textId="057F9883" w:rsidR="006717FC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1"/>
                <w:sz w:val="28"/>
                <w:szCs w:val="28"/>
                <w:lang w:eastAsia="zh-CN"/>
              </w:rPr>
              <w:t>(</w:t>
            </w:r>
            <w:r w:rsidRPr="0079618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Suma wartości </w:t>
            </w:r>
            <w:r w:rsidR="00CA79F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ogółem </w:t>
            </w:r>
            <w:r w:rsidRPr="0079618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>/brutto/ PLN</w:t>
            </w:r>
            <w:r w:rsidR="00CA79F5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 z poz. 1, 2 i 3</w:t>
            </w:r>
            <w:r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zh-CN"/>
              </w:rPr>
              <w:t xml:space="preserve">) </w:t>
            </w:r>
          </w:p>
        </w:tc>
        <w:tc>
          <w:tcPr>
            <w:tcW w:w="1701" w:type="dxa"/>
          </w:tcPr>
          <w:p w14:paraId="2D172A91" w14:textId="77777777" w:rsidR="006717FC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6D567497" w14:textId="77777777" w:rsidR="006717FC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79BC1E92" w14:textId="77777777" w:rsidR="006717FC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  <w:p w14:paraId="0EB7AA75" w14:textId="2D216E24" w:rsidR="006717FC" w:rsidRPr="00B34288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zh-CN"/>
              </w:rPr>
            </w:pPr>
          </w:p>
        </w:tc>
      </w:tr>
      <w:tr w:rsidR="006717FC" w:rsidRPr="008474E6" w14:paraId="1D77EA86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10910" w:type="dxa"/>
            <w:gridSpan w:val="7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F79646" w:themeFill="accent6"/>
            <w:vAlign w:val="center"/>
          </w:tcPr>
          <w:p w14:paraId="659CF7DD" w14:textId="77777777" w:rsidR="006717FC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57DFDA2" w14:textId="67DB5D73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>KRYTERIUM II – WIELKOŚĆ PAKIETU INTERNETOWEGO W RAMACH BEZPRZEWODOWEGO DOSTĘPU DO INTERNETU (</w:t>
            </w:r>
            <w:proofErr w:type="spellStart"/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>L</w:t>
            </w:r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d</w:t>
            </w:r>
            <w:proofErr w:type="spellEnd"/>
            <w:r w:rsidRPr="008474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  <w:t>)</w:t>
            </w:r>
          </w:p>
        </w:tc>
      </w:tr>
      <w:tr w:rsidR="006717FC" w:rsidRPr="008474E6" w14:paraId="15DEC355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523"/>
        </w:trPr>
        <w:tc>
          <w:tcPr>
            <w:tcW w:w="10910" w:type="dxa"/>
            <w:gridSpan w:val="7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F79646" w:themeFill="accent6"/>
            <w:vAlign w:val="center"/>
          </w:tcPr>
          <w:p w14:paraId="1C6CD2C6" w14:textId="77777777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pl-PL"/>
              </w:rPr>
              <w:t>Należy zaznaczyć w sposób jednoznaczny (np. X, TAK, √) jedną z poniższych opcji:</w:t>
            </w:r>
          </w:p>
        </w:tc>
      </w:tr>
      <w:tr w:rsidR="006717FC" w:rsidRPr="008474E6" w14:paraId="2DBC30CA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3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DF85FB5" w14:textId="67994A6B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  <w:t xml:space="preserve">100 GB </w:t>
            </w:r>
          </w:p>
        </w:tc>
        <w:tc>
          <w:tcPr>
            <w:tcW w:w="55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7C75B3" w14:textId="77777777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E4C34CA" wp14:editId="3C91FA75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-9525</wp:posOffset>
                      </wp:positionV>
                      <wp:extent cx="438150" cy="347345"/>
                      <wp:effectExtent l="6350" t="9525" r="12700" b="508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041495" id="Prostokąt 2" o:spid="_x0000_s1026" style="position:absolute;margin-left:66.5pt;margin-top:-.75pt;width:34.5pt;height:27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"/>
                  </w:pict>
                </mc:Fallback>
              </mc:AlternateContent>
            </w:r>
          </w:p>
        </w:tc>
      </w:tr>
      <w:tr w:rsidR="006717FC" w:rsidRPr="008474E6" w14:paraId="7549C8D7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661"/>
        </w:trPr>
        <w:tc>
          <w:tcPr>
            <w:tcW w:w="53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7A88A47" w14:textId="7EC8E1C7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  <w:t xml:space="preserve">200 GB </w:t>
            </w:r>
          </w:p>
        </w:tc>
        <w:tc>
          <w:tcPr>
            <w:tcW w:w="55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CD97EB" w14:textId="77777777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7422283" wp14:editId="4F32C46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-55245</wp:posOffset>
                      </wp:positionV>
                      <wp:extent cx="438150" cy="347345"/>
                      <wp:effectExtent l="12065" t="11430" r="6985" b="1270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D2257D" id="Prostokąt 4" o:spid="_x0000_s1026" style="position:absolute;margin-left:66.2pt;margin-top:-4.35pt;width:34.5pt;height:27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"/>
                  </w:pict>
                </mc:Fallback>
              </mc:AlternateContent>
            </w:r>
          </w:p>
        </w:tc>
      </w:tr>
      <w:tr w:rsidR="006717FC" w:rsidRPr="008474E6" w14:paraId="04FCE8B2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659"/>
        </w:trPr>
        <w:tc>
          <w:tcPr>
            <w:tcW w:w="53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AAAE255" w14:textId="7B8A999B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  <w:t xml:space="preserve">300 GB </w:t>
            </w:r>
          </w:p>
        </w:tc>
        <w:tc>
          <w:tcPr>
            <w:tcW w:w="55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9A507" w14:textId="77777777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A62BFD" wp14:editId="26F27110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-88900</wp:posOffset>
                      </wp:positionV>
                      <wp:extent cx="438150" cy="347345"/>
                      <wp:effectExtent l="13970" t="6350" r="5080" b="825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47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A6F2EA" id="Prostokąt 3" o:spid="_x0000_s1026" style="position:absolute;margin-left:66.35pt;margin-top:-7pt;width:34.5pt;height:27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"/>
                  </w:pict>
                </mc:Fallback>
              </mc:AlternateContent>
            </w:r>
          </w:p>
        </w:tc>
      </w:tr>
      <w:tr w:rsidR="006717FC" w:rsidRPr="008474E6" w14:paraId="3C694A17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109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C2D69B" w:themeFill="accent3" w:themeFillTint="99"/>
            <w:vAlign w:val="center"/>
          </w:tcPr>
          <w:p w14:paraId="46ED6215" w14:textId="77777777" w:rsidR="006717FC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pl-PL"/>
              </w:rPr>
            </w:pPr>
          </w:p>
          <w:p w14:paraId="6B913348" w14:textId="51DDD97D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pl-PL"/>
              </w:rPr>
            </w:pPr>
            <w:r w:rsidRPr="008474E6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pl-PL"/>
              </w:rPr>
              <w:t xml:space="preserve">KRYTERIUM III </w:t>
            </w:r>
            <w:r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pl-PL"/>
              </w:rPr>
              <w:t xml:space="preserve">– CZAS USUNIĘCIA AWARII </w:t>
            </w:r>
            <w:r w:rsidRPr="008474E6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pl-PL"/>
              </w:rPr>
              <w:t>(</w:t>
            </w:r>
            <w:r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pl-PL"/>
              </w:rPr>
              <w:t>A</w:t>
            </w:r>
            <w:r w:rsidRPr="008474E6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pl-PL"/>
              </w:rPr>
              <w:t>)</w:t>
            </w:r>
          </w:p>
        </w:tc>
      </w:tr>
      <w:tr w:rsidR="006717FC" w:rsidRPr="008474E6" w14:paraId="0156E856" w14:textId="77777777" w:rsidTr="009250B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1091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87D9B9" w14:textId="77777777" w:rsidR="006717FC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</w:p>
          <w:p w14:paraId="0C3E966C" w14:textId="58753BE6" w:rsidR="006717FC" w:rsidRPr="00B43383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</w:pPr>
            <w:r w:rsidRPr="00B43383">
              <w:rPr>
                <w:rFonts w:ascii="Times New Roman" w:eastAsia="Times New Roman" w:hAnsi="Times New Roman" w:cs="Times New Roman"/>
                <w:b/>
                <w:bCs/>
                <w:kern w:val="2"/>
                <w:sz w:val="24"/>
                <w:szCs w:val="24"/>
                <w:lang w:eastAsia="zh-CN"/>
              </w:rPr>
              <w:t xml:space="preserve">Czas usunięcia awarii w ………………godzin(y) od momentu zgłoszenia telefonicznego </w:t>
            </w:r>
          </w:p>
          <w:p w14:paraId="581D52D9" w14:textId="77777777" w:rsidR="006717FC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</w:pPr>
            <w:r w:rsidRPr="00B43383">
              <w:rPr>
                <w:rFonts w:ascii="Times New Roman" w:eastAsia="Arial" w:hAnsi="Times New Roman" w:cs="Calibri"/>
                <w:b/>
                <w:bCs/>
                <w:kern w:val="1"/>
                <w:sz w:val="24"/>
                <w:szCs w:val="24"/>
                <w:lang w:eastAsia="zh-CN"/>
              </w:rPr>
              <w:t xml:space="preserve">lub drogą </w:t>
            </w:r>
            <w:r>
              <w:rPr>
                <w:rFonts w:ascii="Times New Roman" w:eastAsia="Arial" w:hAnsi="Times New Roman" w:cs="Calibri"/>
                <w:b/>
                <w:bCs/>
                <w:kern w:val="1"/>
                <w:sz w:val="24"/>
                <w:szCs w:val="24"/>
                <w:lang w:eastAsia="zh-CN"/>
              </w:rPr>
              <w:t>e-mailową</w:t>
            </w:r>
            <w:r w:rsidRPr="00B43383">
              <w:rPr>
                <w:rFonts w:ascii="Times New Roman" w:eastAsia="Arial" w:hAnsi="Times New Roman" w:cs="Calibri"/>
                <w:b/>
                <w:bCs/>
                <w:kern w:val="1"/>
                <w:sz w:val="24"/>
                <w:szCs w:val="24"/>
                <w:lang w:eastAsia="zh-CN"/>
              </w:rPr>
              <w:t>.</w:t>
            </w:r>
            <w:r w:rsidRPr="00B43383">
              <w:rPr>
                <w:rFonts w:ascii="Times New Roman" w:eastAsia="Arial" w:hAnsi="Times New Roman" w:cs="Calibri"/>
                <w:bCs/>
                <w:kern w:val="1"/>
                <w:sz w:val="24"/>
                <w:szCs w:val="24"/>
                <w:lang w:eastAsia="zh-CN"/>
              </w:rPr>
              <w:t xml:space="preserve">      </w:t>
            </w:r>
            <w:r w:rsidRPr="00B43383"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  <w:t>(Proszę podać wyłącznie pełne godziny)</w:t>
            </w:r>
          </w:p>
          <w:p w14:paraId="78002FB6" w14:textId="77777777" w:rsidR="006717FC" w:rsidRPr="00B43383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Arial" w:hAnsi="Times New Roman" w:cs="Calibri"/>
                <w:bCs/>
                <w:kern w:val="1"/>
                <w:sz w:val="16"/>
                <w:szCs w:val="16"/>
                <w:lang w:eastAsia="zh-CN"/>
              </w:rPr>
            </w:pPr>
          </w:p>
          <w:p w14:paraId="3A335400" w14:textId="6BC45FBA" w:rsidR="006717FC" w:rsidRPr="008168A2" w:rsidRDefault="006717FC" w:rsidP="006717FC">
            <w:pPr>
              <w:widowControl w:val="0"/>
              <w:suppressAutoHyphens/>
              <w:overflowPunct w:val="0"/>
              <w:autoSpaceDE w:val="0"/>
              <w:spacing w:after="0" w:line="240" w:lineRule="auto"/>
              <w:rPr>
                <w:rFonts w:ascii="Times New Roman" w:eastAsia="Arial" w:hAnsi="Times New Roman" w:cs="Calibri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  <w:r w:rsidRPr="008168A2">
              <w:rPr>
                <w:rFonts w:ascii="Times New Roman" w:eastAsia="Arial" w:hAnsi="Times New Roman" w:cs="Calibri"/>
                <w:bCs/>
                <w:i/>
                <w:iCs/>
                <w:kern w:val="1"/>
                <w:sz w:val="24"/>
                <w:szCs w:val="24"/>
                <w:lang w:eastAsia="zh-CN"/>
              </w:rPr>
              <w:t xml:space="preserve">UWAGA! Wykonawca może wskazać minimalnie 1 godzinę - maksymalnie </w:t>
            </w:r>
            <w:r>
              <w:rPr>
                <w:rFonts w:ascii="Times New Roman" w:eastAsia="Arial" w:hAnsi="Times New Roman" w:cs="Calibri"/>
                <w:bCs/>
                <w:i/>
                <w:iCs/>
                <w:kern w:val="1"/>
                <w:sz w:val="24"/>
                <w:szCs w:val="24"/>
                <w:lang w:eastAsia="zh-CN"/>
              </w:rPr>
              <w:t>24</w:t>
            </w:r>
            <w:r w:rsidRPr="008168A2">
              <w:rPr>
                <w:rFonts w:ascii="Times New Roman" w:eastAsia="Arial" w:hAnsi="Times New Roman" w:cs="Calibri"/>
                <w:bCs/>
                <w:i/>
                <w:iCs/>
                <w:kern w:val="1"/>
                <w:sz w:val="24"/>
                <w:szCs w:val="24"/>
                <w:lang w:eastAsia="zh-CN"/>
              </w:rPr>
              <w:t xml:space="preserve"> godzin</w:t>
            </w:r>
          </w:p>
          <w:p w14:paraId="453E47D7" w14:textId="77777777" w:rsidR="006717FC" w:rsidRPr="008474E6" w:rsidRDefault="006717FC" w:rsidP="006717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01FBC7E8" w14:textId="77777777" w:rsidR="0020775E" w:rsidRDefault="0020775E" w:rsidP="0020775E">
      <w:pPr>
        <w:widowControl w:val="0"/>
        <w:suppressAutoHyphens/>
        <w:overflowPunct w:val="0"/>
        <w:autoSpaceDE w:val="0"/>
        <w:spacing w:after="0" w:line="240" w:lineRule="auto"/>
        <w:ind w:left="-142"/>
        <w:jc w:val="right"/>
        <w:textAlignment w:val="baseline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ar-SA"/>
        </w:rPr>
      </w:pPr>
    </w:p>
    <w:p w14:paraId="57B2B9BE" w14:textId="77777777" w:rsidR="009B304A" w:rsidRPr="00D5494B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360" w:hanging="360"/>
        <w:textAlignment w:val="baseline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D5494B">
        <w:rPr>
          <w:rFonts w:ascii="Times New Roman" w:hAnsi="Times New Roman" w:cs="Times New Roman"/>
          <w:b/>
          <w:sz w:val="24"/>
          <w:szCs w:val="24"/>
          <w:lang w:eastAsia="ar-SA"/>
        </w:rPr>
        <w:t>3. OŚWIADCZAMY, że :</w:t>
      </w:r>
    </w:p>
    <w:p w14:paraId="7E8C9B7D" w14:textId="77777777" w:rsidR="009B304A" w:rsidRPr="00D5494B" w:rsidRDefault="009B304A" w:rsidP="009B304A">
      <w:pPr>
        <w:widowControl w:val="0"/>
        <w:numPr>
          <w:ilvl w:val="0"/>
          <w:numId w:val="50"/>
        </w:numPr>
        <w:suppressAutoHyphens/>
        <w:overflowPunct w:val="0"/>
        <w:autoSpaceDE w:val="0"/>
        <w:spacing w:after="0" w:line="240" w:lineRule="auto"/>
        <w:ind w:left="426" w:hanging="426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5494B">
        <w:rPr>
          <w:rFonts w:ascii="Times New Roman" w:eastAsia="Calibri" w:hAnsi="Times New Roman" w:cs="Times New Roman"/>
          <w:sz w:val="24"/>
          <w:szCs w:val="24"/>
        </w:rPr>
        <w:t>przedmiot umowy objęty jest stawką podatku: VAT 23% lub (…%)*</w:t>
      </w:r>
    </w:p>
    <w:p w14:paraId="73361912" w14:textId="77777777" w:rsidR="009B304A" w:rsidRPr="00D5494B" w:rsidRDefault="009B304A" w:rsidP="009B304A">
      <w:pPr>
        <w:widowControl w:val="0"/>
        <w:numPr>
          <w:ilvl w:val="0"/>
          <w:numId w:val="50"/>
        </w:numPr>
        <w:suppressAutoHyphens/>
        <w:overflowPunct w:val="0"/>
        <w:autoSpaceDE w:val="0"/>
        <w:spacing w:after="0" w:line="240" w:lineRule="auto"/>
        <w:ind w:left="426" w:hanging="426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5494B">
        <w:rPr>
          <w:rFonts w:ascii="Times New Roman" w:hAnsi="Times New Roman" w:cs="Times New Roman"/>
          <w:sz w:val="24"/>
          <w:szCs w:val="24"/>
          <w:lang w:eastAsia="ar-SA"/>
        </w:rPr>
        <w:t>zapoznaliśmy się z treścią SWZ i nie wnosimy do niej zastrzeżeń,</w:t>
      </w:r>
    </w:p>
    <w:p w14:paraId="7D6CC1BE" w14:textId="77777777" w:rsidR="009B304A" w:rsidRPr="009D63C3" w:rsidRDefault="009B304A" w:rsidP="009B304A">
      <w:pPr>
        <w:widowControl w:val="0"/>
        <w:numPr>
          <w:ilvl w:val="0"/>
          <w:numId w:val="49"/>
        </w:numPr>
        <w:suppressAutoHyphens/>
        <w:overflowPunct w:val="0"/>
        <w:autoSpaceDE w:val="0"/>
        <w:spacing w:after="0" w:line="240" w:lineRule="auto"/>
        <w:ind w:left="426" w:hanging="426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5494B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powierzymy wykonanie następującej części zamówienia podwykonawcom </w:t>
      </w:r>
      <w:r w:rsidRPr="00D5494B">
        <w:rPr>
          <w:rFonts w:ascii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podwykonawców, jeśli są znane):</w:t>
      </w:r>
    </w:p>
    <w:tbl>
      <w:tblPr>
        <w:tblStyle w:val="Tabela-Siatka"/>
        <w:tblW w:w="9102" w:type="dxa"/>
        <w:tblInd w:w="-34" w:type="dxa"/>
        <w:tblLook w:val="04A0" w:firstRow="1" w:lastRow="0" w:firstColumn="1" w:lastColumn="0" w:noHBand="0" w:noVBand="1"/>
      </w:tblPr>
      <w:tblGrid>
        <w:gridCol w:w="2968"/>
        <w:gridCol w:w="6134"/>
      </w:tblGrid>
      <w:tr w:rsidR="006717FC" w:rsidRPr="00D829BD" w14:paraId="50903F63" w14:textId="77777777" w:rsidTr="00DE5121">
        <w:trPr>
          <w:trHeight w:val="292"/>
        </w:trPr>
        <w:tc>
          <w:tcPr>
            <w:tcW w:w="2968" w:type="dxa"/>
            <w:vAlign w:val="center"/>
          </w:tcPr>
          <w:p w14:paraId="5051A01E" w14:textId="77777777" w:rsidR="006717FC" w:rsidRPr="00D829BD" w:rsidRDefault="006717FC" w:rsidP="00267B4A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29B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Firma (nazwa) podwykonawcy</w:t>
            </w:r>
          </w:p>
        </w:tc>
        <w:tc>
          <w:tcPr>
            <w:tcW w:w="6134" w:type="dxa"/>
            <w:vAlign w:val="center"/>
          </w:tcPr>
          <w:p w14:paraId="0D8C9A1A" w14:textId="77777777" w:rsidR="006717FC" w:rsidRPr="00D829BD" w:rsidRDefault="006717FC" w:rsidP="00267B4A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829B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Część (zakres) zamówienia</w:t>
            </w:r>
          </w:p>
          <w:p w14:paraId="3563CBDA" w14:textId="51598359" w:rsidR="006717FC" w:rsidRPr="00D829BD" w:rsidRDefault="006717FC" w:rsidP="00267B4A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717FC" w:rsidRPr="00D829BD" w14:paraId="3427502B" w14:textId="77777777" w:rsidTr="00114964">
        <w:trPr>
          <w:trHeight w:val="328"/>
        </w:trPr>
        <w:tc>
          <w:tcPr>
            <w:tcW w:w="2968" w:type="dxa"/>
          </w:tcPr>
          <w:p w14:paraId="48DCA6F6" w14:textId="77777777" w:rsidR="006717FC" w:rsidRPr="00D829BD" w:rsidRDefault="006717FC" w:rsidP="00267B4A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6134" w:type="dxa"/>
          </w:tcPr>
          <w:p w14:paraId="51152B34" w14:textId="77777777" w:rsidR="006717FC" w:rsidRPr="00D829BD" w:rsidRDefault="006717FC" w:rsidP="00267B4A">
            <w:pPr>
              <w:widowContro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14:paraId="633B5923" w14:textId="77777777" w:rsidR="009B304A" w:rsidRPr="00D5494B" w:rsidRDefault="009B304A" w:rsidP="009B304A">
      <w:pPr>
        <w:widowControl w:val="0"/>
        <w:numPr>
          <w:ilvl w:val="0"/>
          <w:numId w:val="48"/>
        </w:numPr>
        <w:suppressAutoHyphens/>
        <w:overflowPunct w:val="0"/>
        <w:autoSpaceDE w:val="0"/>
        <w:spacing w:after="0" w:line="240" w:lineRule="auto"/>
        <w:ind w:left="426"/>
        <w:contextualSpacing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5494B">
        <w:rPr>
          <w:rFonts w:ascii="Times New Roman" w:hAnsi="Times New Roman" w:cs="Times New Roman"/>
          <w:sz w:val="24"/>
          <w:szCs w:val="24"/>
          <w:lang w:eastAsia="ar-SA"/>
        </w:rPr>
        <w:t>w</w:t>
      </w:r>
      <w:r w:rsidRPr="00D5494B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14:paraId="76D7738C" w14:textId="77777777" w:rsidR="009B304A" w:rsidRPr="00D5494B" w:rsidRDefault="009B304A" w:rsidP="009B304A">
      <w:pPr>
        <w:widowControl w:val="0"/>
        <w:numPr>
          <w:ilvl w:val="0"/>
          <w:numId w:val="4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494B">
        <w:rPr>
          <w:rFonts w:ascii="Times New Roman" w:eastAsia="Calibri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14:paraId="4278A7E9" w14:textId="77777777" w:rsidR="009B304A" w:rsidRPr="00D5494B" w:rsidRDefault="009B304A" w:rsidP="009B304A">
      <w:pPr>
        <w:widowControl w:val="0"/>
        <w:numPr>
          <w:ilvl w:val="0"/>
          <w:numId w:val="4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494B">
        <w:rPr>
          <w:rFonts w:ascii="Times New Roman" w:eastAsia="Calibri" w:hAnsi="Times New Roman" w:cs="Times New Roman"/>
          <w:sz w:val="24"/>
          <w:szCs w:val="24"/>
        </w:rPr>
        <w:t>akceptujemy 30 – dniowy termin płatności faktury;</w:t>
      </w:r>
    </w:p>
    <w:p w14:paraId="29CE7EC5" w14:textId="77777777" w:rsidR="009B304A" w:rsidRPr="00D5494B" w:rsidRDefault="009B304A" w:rsidP="009B304A">
      <w:pPr>
        <w:widowControl w:val="0"/>
        <w:numPr>
          <w:ilvl w:val="0"/>
          <w:numId w:val="4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494B">
        <w:rPr>
          <w:rFonts w:ascii="Times New Roman" w:eastAsia="Calibri" w:hAnsi="Times New Roman" w:cs="Times New Roman"/>
          <w:sz w:val="24"/>
          <w:szCs w:val="24"/>
        </w:rPr>
        <w:t>akceptujemy warunki gwarancji określone w SWZ;</w:t>
      </w:r>
    </w:p>
    <w:p w14:paraId="71E21F55" w14:textId="77777777" w:rsidR="009B304A" w:rsidRPr="00D5494B" w:rsidRDefault="009B304A" w:rsidP="009B304A">
      <w:pPr>
        <w:widowControl w:val="0"/>
        <w:numPr>
          <w:ilvl w:val="0"/>
          <w:numId w:val="48"/>
        </w:numPr>
        <w:tabs>
          <w:tab w:val="left" w:pos="-180"/>
        </w:tabs>
        <w:suppressAutoHyphens/>
        <w:overflowPunct w:val="0"/>
        <w:autoSpaceDE w:val="0"/>
        <w:spacing w:after="0" w:line="240" w:lineRule="auto"/>
        <w:ind w:left="426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494B">
        <w:rPr>
          <w:rFonts w:ascii="Times New Roman" w:eastAsia="Calibri" w:hAnsi="Times New Roman" w:cs="Times New Roman"/>
          <w:sz w:val="24"/>
          <w:szCs w:val="24"/>
        </w:rPr>
        <w:t>akceptujemy termin realizacji określony w SWZ;</w:t>
      </w:r>
    </w:p>
    <w:p w14:paraId="0AD902EF" w14:textId="77777777" w:rsidR="009B304A" w:rsidRPr="00D5494B" w:rsidRDefault="009B304A" w:rsidP="009B304A">
      <w:pPr>
        <w:widowControl w:val="0"/>
        <w:numPr>
          <w:ilvl w:val="0"/>
          <w:numId w:val="48"/>
        </w:numPr>
        <w:tabs>
          <w:tab w:val="left" w:pos="-180"/>
        </w:tabs>
        <w:suppressAutoHyphens/>
        <w:overflowPunct w:val="0"/>
        <w:autoSpaceDE w:val="0"/>
        <w:spacing w:before="60" w:after="0"/>
        <w:ind w:left="426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5494B">
        <w:rPr>
          <w:rFonts w:ascii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14:paraId="42523276" w14:textId="77777777" w:rsidR="009B304A" w:rsidRPr="00D5494B" w:rsidRDefault="009B304A" w:rsidP="009B304A">
      <w:pPr>
        <w:widowControl w:val="0"/>
        <w:numPr>
          <w:ilvl w:val="0"/>
          <w:numId w:val="51"/>
        </w:numPr>
        <w:tabs>
          <w:tab w:val="clear" w:pos="720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5494B">
        <w:rPr>
          <w:rFonts w:ascii="Times New Roman" w:hAnsi="Times New Roman" w:cs="Times New Roman"/>
          <w:sz w:val="24"/>
          <w:szCs w:val="24"/>
        </w:rPr>
        <w:t>wypełniłem/liśmy obowiązki informacyjne przewidziane w art. 13 lub art. 14 RODO** wobec osób fizycznych, od których dane osobowe bezpośrednio lub pośrednio pozyskałem w celu ubiegania się o udzielenie zamówienia publicznego w niniejszym postępowaniu.***</w:t>
      </w:r>
    </w:p>
    <w:p w14:paraId="6666B613" w14:textId="77777777" w:rsidR="009B304A" w:rsidRPr="009D63C3" w:rsidRDefault="009B304A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textAlignment w:val="baseline"/>
        <w:rPr>
          <w:rFonts w:ascii="Times New Roman" w:hAnsi="Times New Roman" w:cs="Times New Roman"/>
          <w:b/>
          <w:sz w:val="12"/>
          <w:szCs w:val="12"/>
          <w:lang w:eastAsia="ar-SA"/>
        </w:rPr>
      </w:pPr>
    </w:p>
    <w:p w14:paraId="0D63F59C" w14:textId="0BB25242" w:rsidR="009B304A" w:rsidRDefault="009B304A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D5494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4. AKCEPTUJEMY PROJEKTOWANE POSTANOWIENIA UMOWY </w:t>
      </w:r>
      <w:r w:rsidRPr="00D5494B">
        <w:rPr>
          <w:rFonts w:ascii="Times New Roman" w:hAnsi="Times New Roman" w:cs="Times New Roman"/>
          <w:i/>
          <w:sz w:val="24"/>
          <w:szCs w:val="24"/>
          <w:lang w:eastAsia="ar-SA"/>
        </w:rPr>
        <w:t>(stanowią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>ce załącznik</w:t>
      </w:r>
      <w:r w:rsidRPr="00D5494B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nr 4 </w:t>
      </w:r>
      <w:r w:rsidRPr="00D5494B">
        <w:rPr>
          <w:rFonts w:ascii="Times New Roman" w:hAnsi="Times New Roman" w:cs="Times New Roman"/>
          <w:i/>
          <w:sz w:val="24"/>
          <w:szCs w:val="24"/>
          <w:lang w:eastAsia="ar-SA"/>
        </w:rPr>
        <w:t>do SWZ)</w:t>
      </w:r>
      <w:r w:rsidRPr="00D5494B">
        <w:rPr>
          <w:rFonts w:ascii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umowy na warunkach określonych w tych postanowieniach, w terminie i miejscu wyznaczonym przez </w:t>
      </w:r>
      <w:r w:rsidR="006717FC">
        <w:rPr>
          <w:rFonts w:ascii="Times New Roman" w:hAnsi="Times New Roman" w:cs="Times New Roman"/>
          <w:sz w:val="24"/>
          <w:szCs w:val="24"/>
          <w:lang w:eastAsia="ar-SA"/>
        </w:rPr>
        <w:t>Z</w:t>
      </w:r>
      <w:r w:rsidRPr="00D5494B">
        <w:rPr>
          <w:rFonts w:ascii="Times New Roman" w:hAnsi="Times New Roman" w:cs="Times New Roman"/>
          <w:sz w:val="24"/>
          <w:szCs w:val="24"/>
          <w:lang w:eastAsia="ar-SA"/>
        </w:rPr>
        <w:t>amawiającego.</w:t>
      </w:r>
    </w:p>
    <w:p w14:paraId="52AAD565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F522DDB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310C591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D82B9F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4809767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5C7CAA0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1149D56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6232CBF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CC8F42B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E0F0BFA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5A7E295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037E7ED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97D919E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CAC5B71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6BA8872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E6887D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DF0657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987C22E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BAD8FF9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1F7A9A5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765B09C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B3C4349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07D5F459" w14:textId="77777777" w:rsidR="006717FC" w:rsidRDefault="006717FC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ED21B11" w14:textId="77777777" w:rsidR="009B304A" w:rsidRPr="009D63C3" w:rsidRDefault="009B304A" w:rsidP="009B304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 w:line="240" w:lineRule="auto"/>
        <w:ind w:left="284" w:hanging="284"/>
        <w:textAlignment w:val="baseline"/>
        <w:rPr>
          <w:rFonts w:ascii="Times New Roman" w:hAnsi="Times New Roman" w:cs="Times New Roman"/>
          <w:sz w:val="12"/>
          <w:szCs w:val="12"/>
          <w:lang w:eastAsia="ar-SA"/>
        </w:rPr>
      </w:pPr>
    </w:p>
    <w:p w14:paraId="6D653A42" w14:textId="77777777" w:rsidR="009B304A" w:rsidRPr="00A667DE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both"/>
        <w:textAlignment w:val="baseline"/>
        <w:rPr>
          <w:rFonts w:eastAsia="Calibri"/>
          <w:i/>
          <w:iCs/>
          <w:sz w:val="16"/>
          <w:szCs w:val="16"/>
        </w:rPr>
      </w:pPr>
      <w:r w:rsidRPr="00A667DE">
        <w:rPr>
          <w:rFonts w:eastAsia="Calibri"/>
          <w:i/>
          <w:sz w:val="16"/>
          <w:szCs w:val="16"/>
        </w:rPr>
        <w:t xml:space="preserve">*  </w:t>
      </w:r>
      <w:r w:rsidRPr="00A667DE">
        <w:rPr>
          <w:rFonts w:eastAsia="Calibri"/>
          <w:i/>
          <w:iCs/>
          <w:sz w:val="16"/>
          <w:szCs w:val="16"/>
        </w:rPr>
        <w:t>W przypadku gdy Wykonawca uprawniony jest do stosowania innej stawki podatku VAT należy przekreślić wpisaną 23% stawkę podatku VAT, a w wykropkowane miejsce wpisać właściwą stawkę podatku VAT i uzasadnić w załączniku do oferty zastosowanie innej niż podstawowa stawki podatku VAT.</w:t>
      </w:r>
    </w:p>
    <w:p w14:paraId="5F78E312" w14:textId="77777777" w:rsidR="009B304A" w:rsidRPr="00A667DE" w:rsidRDefault="009B304A" w:rsidP="009B304A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both"/>
        <w:textAlignment w:val="baseline"/>
        <w:rPr>
          <w:rFonts w:eastAsia="Calibri"/>
          <w:i/>
          <w:iCs/>
          <w:sz w:val="16"/>
          <w:szCs w:val="16"/>
        </w:rPr>
      </w:pPr>
      <w:r w:rsidRPr="00A667DE">
        <w:rPr>
          <w:rFonts w:eastAsia="Calibri"/>
          <w:i/>
          <w:sz w:val="16"/>
          <w:szCs w:val="16"/>
        </w:rPr>
        <w:t xml:space="preserve">** </w:t>
      </w:r>
      <w:r w:rsidRPr="00A667DE">
        <w:rPr>
          <w:rFonts w:eastAsia="Calibri"/>
          <w:i/>
          <w:iCs/>
          <w:sz w:val="16"/>
          <w:szCs w:val="16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4BC7291" w14:textId="0D18A361" w:rsidR="009C687A" w:rsidRDefault="009B304A" w:rsidP="006717FC">
      <w:pPr>
        <w:widowControl w:val="0"/>
        <w:suppressAutoHyphens/>
        <w:overflowPunct w:val="0"/>
        <w:autoSpaceDE w:val="0"/>
        <w:spacing w:after="0" w:line="240" w:lineRule="auto"/>
        <w:ind w:left="142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A667DE">
        <w:rPr>
          <w:rFonts w:eastAsia="Calibri"/>
          <w:i/>
          <w:sz w:val="16"/>
          <w:szCs w:val="16"/>
        </w:rPr>
        <w:t>***</w:t>
      </w:r>
      <w:r w:rsidRPr="00A667DE">
        <w:rPr>
          <w:rFonts w:eastAsia="Calibri"/>
          <w:i/>
          <w:iCs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C687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8E952" w14:textId="77777777" w:rsidR="00F26114" w:rsidRDefault="00F26114" w:rsidP="00BD7A2C">
      <w:pPr>
        <w:spacing w:after="0" w:line="240" w:lineRule="auto"/>
      </w:pPr>
      <w:r>
        <w:separator/>
      </w:r>
    </w:p>
  </w:endnote>
  <w:endnote w:type="continuationSeparator" w:id="0">
    <w:p w14:paraId="1E603093" w14:textId="77777777" w:rsidR="00F26114" w:rsidRDefault="00F26114" w:rsidP="00BD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1469513"/>
      <w:docPartObj>
        <w:docPartGallery w:val="Page Numbers (Bottom of Page)"/>
        <w:docPartUnique/>
      </w:docPartObj>
    </w:sdtPr>
    <w:sdtContent>
      <w:p w14:paraId="301DBE2E" w14:textId="77777777" w:rsidR="001656AC" w:rsidRDefault="001656A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3CB">
          <w:rPr>
            <w:noProof/>
          </w:rPr>
          <w:t>5</w:t>
        </w:r>
        <w:r>
          <w:fldChar w:fldCharType="end"/>
        </w:r>
      </w:p>
    </w:sdtContent>
  </w:sdt>
  <w:p w14:paraId="0015ACE0" w14:textId="77777777" w:rsidR="001656AC" w:rsidRDefault="00165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ED910" w14:textId="77777777" w:rsidR="00F26114" w:rsidRDefault="00F26114" w:rsidP="00BD7A2C">
      <w:pPr>
        <w:spacing w:after="0" w:line="240" w:lineRule="auto"/>
      </w:pPr>
      <w:r>
        <w:separator/>
      </w:r>
    </w:p>
  </w:footnote>
  <w:footnote w:type="continuationSeparator" w:id="0">
    <w:p w14:paraId="1298DC46" w14:textId="77777777" w:rsidR="00F26114" w:rsidRDefault="00F26114" w:rsidP="00BD7A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3C9C" w14:textId="7CC85B0F" w:rsidR="001656AC" w:rsidRPr="008925CE" w:rsidRDefault="001656AC">
    <w:pPr>
      <w:pStyle w:val="Nagwek"/>
      <w:rPr>
        <w:rFonts w:ascii="Times New Roman" w:hAnsi="Times New Roman" w:cs="Times New Roman"/>
        <w:i/>
      </w:rPr>
    </w:pPr>
    <w:r w:rsidRPr="008925CE">
      <w:rPr>
        <w:rFonts w:ascii="Times New Roman" w:hAnsi="Times New Roman" w:cs="Times New Roman"/>
        <w:i/>
      </w:rPr>
      <w:t xml:space="preserve">Numer postępowania:  </w:t>
    </w:r>
    <w:r w:rsidR="00FA4603">
      <w:rPr>
        <w:rFonts w:ascii="Times New Roman" w:hAnsi="Times New Roman" w:cs="Times New Roman"/>
        <w:i/>
      </w:rPr>
      <w:t>W</w:t>
    </w:r>
    <w:r w:rsidRPr="008925CE">
      <w:rPr>
        <w:rFonts w:ascii="Times New Roman" w:hAnsi="Times New Roman" w:cs="Times New Roman"/>
        <w:i/>
      </w:rPr>
      <w:t>ZPiFP-</w:t>
    </w:r>
    <w:r w:rsidR="004D1AF9">
      <w:rPr>
        <w:rFonts w:ascii="Times New Roman" w:hAnsi="Times New Roman" w:cs="Times New Roman"/>
        <w:i/>
      </w:rPr>
      <w:t>48</w:t>
    </w:r>
    <w:r w:rsidR="002C3FA3">
      <w:rPr>
        <w:rFonts w:ascii="Times New Roman" w:hAnsi="Times New Roman" w:cs="Times New Roman"/>
        <w:i/>
      </w:rPr>
      <w:t>-2</w:t>
    </w:r>
    <w:r w:rsidR="00FA4603">
      <w:rPr>
        <w:rFonts w:ascii="Times New Roman" w:hAnsi="Times New Roman" w:cs="Times New Roman"/>
        <w:i/>
      </w:rPr>
      <w:t>6</w:t>
    </w:r>
  </w:p>
  <w:p w14:paraId="42952395" w14:textId="77777777" w:rsidR="001656AC" w:rsidRDefault="00165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F"/>
    <w:multiLevelType w:val="multilevel"/>
    <w:tmpl w:val="C53044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90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180"/>
      </w:pPr>
    </w:lvl>
  </w:abstractNum>
  <w:abstractNum w:abstractNumId="2" w15:restartNumberingAfterBreak="0">
    <w:nsid w:val="00000012"/>
    <w:multiLevelType w:val="multilevel"/>
    <w:tmpl w:val="00000012"/>
    <w:name w:val="WWNum2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u w:val="none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u w:val="none"/>
      </w:rPr>
    </w:lvl>
  </w:abstractNum>
  <w:abstractNum w:abstractNumId="3" w15:restartNumberingAfterBreak="0">
    <w:nsid w:val="00000013"/>
    <w:multiLevelType w:val="multilevel"/>
    <w:tmpl w:val="00000013"/>
    <w:name w:val="WWNum24"/>
    <w:lvl w:ilvl="0">
      <w:start w:val="1"/>
      <w:numFmt w:val="decimal"/>
      <w:lvlText w:val="%1)"/>
      <w:lvlJc w:val="left"/>
      <w:pPr>
        <w:tabs>
          <w:tab w:val="num" w:pos="1320"/>
        </w:tabs>
        <w:ind w:left="1320" w:hanging="60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2.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2.%3.%4.%5.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55"/>
    <w:multiLevelType w:val="singleLevel"/>
    <w:tmpl w:val="E1225580"/>
    <w:name w:val="WW8Num89"/>
    <w:lvl w:ilvl="0">
      <w:start w:val="1"/>
      <w:numFmt w:val="decimal"/>
      <w:lvlText w:val="2.%1."/>
      <w:lvlJc w:val="center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</w:abstractNum>
  <w:abstractNum w:abstractNumId="7" w15:restartNumberingAfterBreak="0">
    <w:nsid w:val="01AD7FE2"/>
    <w:multiLevelType w:val="multilevel"/>
    <w:tmpl w:val="C19C01E6"/>
    <w:lvl w:ilvl="0">
      <w:start w:val="1"/>
      <w:numFmt w:val="lowerLetter"/>
      <w:lvlText w:val="%1)"/>
      <w:lvlJc w:val="left"/>
      <w:pPr>
        <w:ind w:left="857" w:hanging="360"/>
      </w:pPr>
      <w:rPr>
        <w:rFonts w:ascii="Times New Roman" w:hAnsi="Times New Roman" w:cs="Arial"/>
        <w:sz w:val="22"/>
      </w:rPr>
    </w:lvl>
    <w:lvl w:ilvl="1">
      <w:start w:val="1"/>
      <w:numFmt w:val="lowerLetter"/>
      <w:lvlText w:val="%2."/>
      <w:lvlJc w:val="left"/>
      <w:pPr>
        <w:ind w:left="1577" w:hanging="360"/>
      </w:pPr>
    </w:lvl>
    <w:lvl w:ilvl="2">
      <w:start w:val="1"/>
      <w:numFmt w:val="lowerRoman"/>
      <w:lvlText w:val="%3."/>
      <w:lvlJc w:val="right"/>
      <w:pPr>
        <w:ind w:left="2297" w:hanging="180"/>
      </w:pPr>
    </w:lvl>
    <w:lvl w:ilvl="3">
      <w:start w:val="1"/>
      <w:numFmt w:val="decimal"/>
      <w:lvlText w:val="%4."/>
      <w:lvlJc w:val="left"/>
      <w:pPr>
        <w:ind w:left="3017" w:hanging="360"/>
      </w:pPr>
    </w:lvl>
    <w:lvl w:ilvl="4">
      <w:start w:val="1"/>
      <w:numFmt w:val="lowerLetter"/>
      <w:lvlText w:val="%5."/>
      <w:lvlJc w:val="left"/>
      <w:pPr>
        <w:ind w:left="3737" w:hanging="360"/>
      </w:pPr>
    </w:lvl>
    <w:lvl w:ilvl="5">
      <w:start w:val="1"/>
      <w:numFmt w:val="lowerRoman"/>
      <w:lvlText w:val="%6."/>
      <w:lvlJc w:val="right"/>
      <w:pPr>
        <w:ind w:left="4457" w:hanging="180"/>
      </w:pPr>
    </w:lvl>
    <w:lvl w:ilvl="6">
      <w:start w:val="1"/>
      <w:numFmt w:val="decimal"/>
      <w:lvlText w:val="%7."/>
      <w:lvlJc w:val="left"/>
      <w:pPr>
        <w:ind w:left="5177" w:hanging="360"/>
      </w:pPr>
    </w:lvl>
    <w:lvl w:ilvl="7">
      <w:start w:val="1"/>
      <w:numFmt w:val="lowerLetter"/>
      <w:lvlText w:val="%8."/>
      <w:lvlJc w:val="left"/>
      <w:pPr>
        <w:ind w:left="5897" w:hanging="360"/>
      </w:pPr>
    </w:lvl>
    <w:lvl w:ilvl="8">
      <w:start w:val="1"/>
      <w:numFmt w:val="lowerRoman"/>
      <w:lvlText w:val="%9."/>
      <w:lvlJc w:val="right"/>
      <w:pPr>
        <w:ind w:left="6617" w:hanging="180"/>
      </w:pPr>
    </w:lvl>
  </w:abstractNum>
  <w:abstractNum w:abstractNumId="8" w15:restartNumberingAfterBreak="0">
    <w:nsid w:val="03F57F6A"/>
    <w:multiLevelType w:val="hybridMultilevel"/>
    <w:tmpl w:val="6FF44538"/>
    <w:lvl w:ilvl="0" w:tplc="4254079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05B94078"/>
    <w:multiLevelType w:val="hybridMultilevel"/>
    <w:tmpl w:val="11ECE336"/>
    <w:lvl w:ilvl="0" w:tplc="4902551E">
      <w:start w:val="1"/>
      <w:numFmt w:val="lowerLetter"/>
      <w:lvlText w:val="%1)"/>
      <w:lvlJc w:val="left"/>
      <w:pPr>
        <w:ind w:left="79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0" w15:restartNumberingAfterBreak="0">
    <w:nsid w:val="09257461"/>
    <w:multiLevelType w:val="hybridMultilevel"/>
    <w:tmpl w:val="3CB20D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AA31EE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AE02D0"/>
    <w:multiLevelType w:val="multilevel"/>
    <w:tmpl w:val="4F80410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51048"/>
    <w:multiLevelType w:val="multilevel"/>
    <w:tmpl w:val="BF3C1546"/>
    <w:lvl w:ilvl="0">
      <w:start w:val="2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717BA1"/>
    <w:multiLevelType w:val="hybridMultilevel"/>
    <w:tmpl w:val="37F6440C"/>
    <w:lvl w:ilvl="0" w:tplc="222429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9992C5A"/>
    <w:multiLevelType w:val="multilevel"/>
    <w:tmpl w:val="D46E32F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Arial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21D51B54"/>
    <w:multiLevelType w:val="multilevel"/>
    <w:tmpl w:val="21D8AD62"/>
    <w:lvl w:ilvl="0">
      <w:start w:val="2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2EE3991"/>
    <w:multiLevelType w:val="hybridMultilevel"/>
    <w:tmpl w:val="7E46B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2155B"/>
    <w:multiLevelType w:val="hybridMultilevel"/>
    <w:tmpl w:val="EB26CF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6D42E8"/>
    <w:multiLevelType w:val="hybridMultilevel"/>
    <w:tmpl w:val="ED1E3F5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9C19AF"/>
    <w:multiLevelType w:val="multilevel"/>
    <w:tmpl w:val="EDE883F6"/>
    <w:lvl w:ilvl="0">
      <w:start w:val="1"/>
      <w:numFmt w:val="lowerLetter"/>
      <w:lvlText w:val="%1)"/>
      <w:lvlJc w:val="left"/>
      <w:pPr>
        <w:ind w:left="102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A6EBD"/>
    <w:multiLevelType w:val="hybridMultilevel"/>
    <w:tmpl w:val="DD547042"/>
    <w:lvl w:ilvl="0" w:tplc="0E4CC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9B95EF1"/>
    <w:multiLevelType w:val="hybridMultilevel"/>
    <w:tmpl w:val="25B4EDDE"/>
    <w:name w:val="WW8Num13222222222"/>
    <w:lvl w:ilvl="0" w:tplc="7A56A77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EA0785"/>
    <w:multiLevelType w:val="hybridMultilevel"/>
    <w:tmpl w:val="67826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4836C0"/>
    <w:multiLevelType w:val="hybridMultilevel"/>
    <w:tmpl w:val="28883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D25728"/>
    <w:multiLevelType w:val="hybridMultilevel"/>
    <w:tmpl w:val="5CDCBEA8"/>
    <w:lvl w:ilvl="0" w:tplc="5CEC508C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2C8D4B38"/>
    <w:multiLevelType w:val="multilevel"/>
    <w:tmpl w:val="CF8837C4"/>
    <w:lvl w:ilvl="0">
      <w:start w:val="65535"/>
      <w:numFmt w:val="bullet"/>
      <w:lvlText w:val="-"/>
      <w:lvlJc w:val="left"/>
      <w:pPr>
        <w:ind w:left="1001" w:hanging="360"/>
      </w:pPr>
      <w:rPr>
        <w:rFonts w:ascii="Arial" w:hAnsi="Arial" w:cs="Arial" w:hint="default"/>
        <w:sz w:val="24"/>
      </w:rPr>
    </w:lvl>
    <w:lvl w:ilvl="1">
      <w:start w:val="65535"/>
      <w:numFmt w:val="bullet"/>
      <w:lvlText w:val="-"/>
      <w:lvlJc w:val="left"/>
      <w:pPr>
        <w:ind w:left="1721" w:hanging="360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ind w:left="244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1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34334FAF"/>
    <w:multiLevelType w:val="multilevel"/>
    <w:tmpl w:val="80D6F572"/>
    <w:lvl w:ilvl="0">
      <w:start w:val="1"/>
      <w:numFmt w:val="lowerLetter"/>
      <w:lvlText w:val="%1)"/>
      <w:lvlJc w:val="left"/>
      <w:pPr>
        <w:ind w:left="1022" w:hanging="360"/>
      </w:pPr>
    </w:lvl>
    <w:lvl w:ilvl="1">
      <w:start w:val="1"/>
      <w:numFmt w:val="lowerLetter"/>
      <w:lvlText w:val="%2."/>
      <w:lvlJc w:val="left"/>
      <w:pPr>
        <w:ind w:left="1742" w:hanging="360"/>
      </w:pPr>
    </w:lvl>
    <w:lvl w:ilvl="2">
      <w:start w:val="1"/>
      <w:numFmt w:val="lowerRoman"/>
      <w:lvlText w:val="%3."/>
      <w:lvlJc w:val="right"/>
      <w:pPr>
        <w:ind w:left="2462" w:hanging="180"/>
      </w:pPr>
    </w:lvl>
    <w:lvl w:ilvl="3">
      <w:start w:val="1"/>
      <w:numFmt w:val="decimal"/>
      <w:lvlText w:val="%4."/>
      <w:lvlJc w:val="left"/>
      <w:pPr>
        <w:ind w:left="3182" w:hanging="360"/>
      </w:pPr>
    </w:lvl>
    <w:lvl w:ilvl="4">
      <w:start w:val="1"/>
      <w:numFmt w:val="lowerLetter"/>
      <w:lvlText w:val="%5."/>
      <w:lvlJc w:val="left"/>
      <w:pPr>
        <w:ind w:left="3902" w:hanging="360"/>
      </w:pPr>
    </w:lvl>
    <w:lvl w:ilvl="5">
      <w:start w:val="1"/>
      <w:numFmt w:val="lowerRoman"/>
      <w:lvlText w:val="%6."/>
      <w:lvlJc w:val="right"/>
      <w:pPr>
        <w:ind w:left="4622" w:hanging="180"/>
      </w:pPr>
    </w:lvl>
    <w:lvl w:ilvl="6">
      <w:start w:val="1"/>
      <w:numFmt w:val="decimal"/>
      <w:lvlText w:val="%7."/>
      <w:lvlJc w:val="left"/>
      <w:pPr>
        <w:ind w:left="5342" w:hanging="360"/>
      </w:pPr>
    </w:lvl>
    <w:lvl w:ilvl="7">
      <w:start w:val="1"/>
      <w:numFmt w:val="lowerLetter"/>
      <w:lvlText w:val="%8."/>
      <w:lvlJc w:val="left"/>
      <w:pPr>
        <w:ind w:left="6062" w:hanging="360"/>
      </w:pPr>
    </w:lvl>
    <w:lvl w:ilvl="8">
      <w:start w:val="1"/>
      <w:numFmt w:val="lowerRoman"/>
      <w:lvlText w:val="%9."/>
      <w:lvlJc w:val="right"/>
      <w:pPr>
        <w:ind w:left="6782" w:hanging="180"/>
      </w:pPr>
    </w:lvl>
  </w:abstractNum>
  <w:abstractNum w:abstractNumId="31" w15:restartNumberingAfterBreak="0">
    <w:nsid w:val="359838CA"/>
    <w:multiLevelType w:val="multilevel"/>
    <w:tmpl w:val="E342F59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hAnsi="Times New Roman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36E9478A"/>
    <w:multiLevelType w:val="hybridMultilevel"/>
    <w:tmpl w:val="9B50DB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3A0FD8"/>
    <w:multiLevelType w:val="hybridMultilevel"/>
    <w:tmpl w:val="F5240872"/>
    <w:lvl w:ilvl="0" w:tplc="22242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0075CD"/>
    <w:multiLevelType w:val="multilevel"/>
    <w:tmpl w:val="1AA0AE3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5" w15:restartNumberingAfterBreak="0">
    <w:nsid w:val="428A7716"/>
    <w:multiLevelType w:val="multilevel"/>
    <w:tmpl w:val="B6C2E1F6"/>
    <w:lvl w:ilvl="0">
      <w:start w:val="1"/>
      <w:numFmt w:val="lowerLetter"/>
      <w:lvlText w:val="%1)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36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7901AC1"/>
    <w:multiLevelType w:val="multilevel"/>
    <w:tmpl w:val="44142852"/>
    <w:lvl w:ilvl="0">
      <w:start w:val="1"/>
      <w:numFmt w:val="lowerLetter"/>
      <w:lvlText w:val="%1)"/>
      <w:lvlJc w:val="left"/>
      <w:pPr>
        <w:ind w:left="785" w:hanging="360"/>
      </w:pPr>
      <w:rPr>
        <w:rFonts w:ascii="Times New Roman" w:hAnsi="Times New Roman" w:cs="Times New Roman"/>
        <w:sz w:val="22"/>
      </w:rPr>
    </w:lvl>
    <w:lvl w:ilvl="1">
      <w:start w:val="1"/>
      <w:numFmt w:val="lowerLetter"/>
      <w:lvlText w:val="%2."/>
      <w:lvlJc w:val="left"/>
      <w:pPr>
        <w:ind w:left="1145" w:hanging="360"/>
      </w:pPr>
    </w:lvl>
    <w:lvl w:ilvl="2">
      <w:start w:val="1"/>
      <w:numFmt w:val="lowerRoman"/>
      <w:lvlText w:val="%3."/>
      <w:lvlJc w:val="right"/>
      <w:pPr>
        <w:ind w:left="1865" w:hanging="180"/>
      </w:pPr>
    </w:lvl>
    <w:lvl w:ilvl="3">
      <w:start w:val="1"/>
      <w:numFmt w:val="decimal"/>
      <w:lvlText w:val="%4."/>
      <w:lvlJc w:val="left"/>
      <w:pPr>
        <w:ind w:left="2585" w:hanging="360"/>
      </w:pPr>
    </w:lvl>
    <w:lvl w:ilvl="4">
      <w:start w:val="1"/>
      <w:numFmt w:val="lowerLetter"/>
      <w:lvlText w:val="%5."/>
      <w:lvlJc w:val="left"/>
      <w:pPr>
        <w:ind w:left="3305" w:hanging="360"/>
      </w:pPr>
    </w:lvl>
    <w:lvl w:ilvl="5">
      <w:start w:val="1"/>
      <w:numFmt w:val="lowerRoman"/>
      <w:lvlText w:val="%6."/>
      <w:lvlJc w:val="right"/>
      <w:pPr>
        <w:ind w:left="4025" w:hanging="180"/>
      </w:pPr>
    </w:lvl>
    <w:lvl w:ilvl="6">
      <w:start w:val="1"/>
      <w:numFmt w:val="decimal"/>
      <w:lvlText w:val="%7."/>
      <w:lvlJc w:val="left"/>
      <w:pPr>
        <w:ind w:left="4745" w:hanging="360"/>
      </w:pPr>
    </w:lvl>
    <w:lvl w:ilvl="7">
      <w:start w:val="1"/>
      <w:numFmt w:val="lowerLetter"/>
      <w:lvlText w:val="%8."/>
      <w:lvlJc w:val="left"/>
      <w:pPr>
        <w:ind w:left="5465" w:hanging="360"/>
      </w:pPr>
    </w:lvl>
    <w:lvl w:ilvl="8">
      <w:start w:val="1"/>
      <w:numFmt w:val="lowerRoman"/>
      <w:lvlText w:val="%9."/>
      <w:lvlJc w:val="right"/>
      <w:pPr>
        <w:ind w:left="6185" w:hanging="180"/>
      </w:pPr>
    </w:lvl>
  </w:abstractNum>
  <w:abstractNum w:abstractNumId="38" w15:restartNumberingAfterBreak="0">
    <w:nsid w:val="4D267C8F"/>
    <w:multiLevelType w:val="multilevel"/>
    <w:tmpl w:val="83167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b/>
      </w:rPr>
    </w:lvl>
  </w:abstractNum>
  <w:abstractNum w:abstractNumId="39" w15:restartNumberingAfterBreak="0">
    <w:nsid w:val="4D2837AB"/>
    <w:multiLevelType w:val="multilevel"/>
    <w:tmpl w:val="9648ED18"/>
    <w:lvl w:ilvl="0">
      <w:start w:val="65535"/>
      <w:numFmt w:val="bullet"/>
      <w:lvlText w:val="-"/>
      <w:lvlJc w:val="left"/>
      <w:pPr>
        <w:ind w:left="1001" w:hanging="360"/>
      </w:pPr>
      <w:rPr>
        <w:rFonts w:ascii="Arial" w:hAnsi="Arial" w:cs="Arial" w:hint="default"/>
        <w:sz w:val="22"/>
      </w:rPr>
    </w:lvl>
    <w:lvl w:ilvl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1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075543C"/>
    <w:multiLevelType w:val="hybridMultilevel"/>
    <w:tmpl w:val="265AACB0"/>
    <w:lvl w:ilvl="0" w:tplc="5B2E7C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32E5854"/>
    <w:multiLevelType w:val="multilevel"/>
    <w:tmpl w:val="BC32676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6A554E"/>
    <w:multiLevelType w:val="multilevel"/>
    <w:tmpl w:val="6F5CB5FA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94747E9"/>
    <w:multiLevelType w:val="hybridMultilevel"/>
    <w:tmpl w:val="78D26ECE"/>
    <w:lvl w:ilvl="0" w:tplc="6BCA96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96A073E"/>
    <w:multiLevelType w:val="multilevel"/>
    <w:tmpl w:val="0666B8BE"/>
    <w:lvl w:ilvl="0">
      <w:start w:val="65535"/>
      <w:numFmt w:val="bullet"/>
      <w:lvlText w:val="-"/>
      <w:lvlJc w:val="left"/>
      <w:pPr>
        <w:ind w:left="39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70"/>
        </w:tabs>
        <w:ind w:left="1470" w:hanging="360"/>
      </w:pPr>
    </w:lvl>
    <w:lvl w:ilvl="2">
      <w:start w:val="1"/>
      <w:numFmt w:val="decimal"/>
      <w:lvlText w:val="%3."/>
      <w:lvlJc w:val="left"/>
      <w:pPr>
        <w:tabs>
          <w:tab w:val="num" w:pos="1830"/>
        </w:tabs>
        <w:ind w:left="1830" w:hanging="360"/>
      </w:pPr>
    </w:lvl>
    <w:lvl w:ilvl="3">
      <w:start w:val="1"/>
      <w:numFmt w:val="decimal"/>
      <w:lvlText w:val="%4."/>
      <w:lvlJc w:val="left"/>
      <w:pPr>
        <w:tabs>
          <w:tab w:val="num" w:pos="2190"/>
        </w:tabs>
        <w:ind w:left="2190" w:hanging="360"/>
      </w:pPr>
    </w:lvl>
    <w:lvl w:ilvl="4">
      <w:start w:val="1"/>
      <w:numFmt w:val="decimal"/>
      <w:lvlText w:val="%5."/>
      <w:lvlJc w:val="left"/>
      <w:pPr>
        <w:tabs>
          <w:tab w:val="num" w:pos="2550"/>
        </w:tabs>
        <w:ind w:left="2550" w:hanging="360"/>
      </w:pPr>
    </w:lvl>
    <w:lvl w:ilvl="5">
      <w:start w:val="1"/>
      <w:numFmt w:val="decimal"/>
      <w:lvlText w:val="%6."/>
      <w:lvlJc w:val="left"/>
      <w:pPr>
        <w:tabs>
          <w:tab w:val="num" w:pos="2910"/>
        </w:tabs>
        <w:ind w:left="2910" w:hanging="360"/>
      </w:pPr>
    </w:lvl>
    <w:lvl w:ilvl="6">
      <w:start w:val="1"/>
      <w:numFmt w:val="decimal"/>
      <w:lvlText w:val="%7."/>
      <w:lvlJc w:val="left"/>
      <w:pPr>
        <w:tabs>
          <w:tab w:val="num" w:pos="3270"/>
        </w:tabs>
        <w:ind w:left="3270" w:hanging="360"/>
      </w:pPr>
    </w:lvl>
    <w:lvl w:ilvl="7">
      <w:start w:val="1"/>
      <w:numFmt w:val="decimal"/>
      <w:lvlText w:val="%8."/>
      <w:lvlJc w:val="left"/>
      <w:pPr>
        <w:tabs>
          <w:tab w:val="num" w:pos="3630"/>
        </w:tabs>
        <w:ind w:left="3630" w:hanging="360"/>
      </w:pPr>
    </w:lvl>
    <w:lvl w:ilvl="8">
      <w:start w:val="1"/>
      <w:numFmt w:val="decimal"/>
      <w:lvlText w:val="%9."/>
      <w:lvlJc w:val="left"/>
      <w:pPr>
        <w:tabs>
          <w:tab w:val="num" w:pos="3990"/>
        </w:tabs>
        <w:ind w:left="3990" w:hanging="360"/>
      </w:pPr>
    </w:lvl>
  </w:abstractNum>
  <w:abstractNum w:abstractNumId="45" w15:restartNumberingAfterBreak="0">
    <w:nsid w:val="5BDA0296"/>
    <w:multiLevelType w:val="multilevel"/>
    <w:tmpl w:val="B65A08BE"/>
    <w:lvl w:ilvl="0">
      <w:start w:val="4"/>
      <w:numFmt w:val="lowerLetter"/>
      <w:lvlText w:val="%1)"/>
      <w:lvlJc w:val="left"/>
      <w:pPr>
        <w:ind w:left="1001" w:hanging="360"/>
      </w:pPr>
      <w:rPr>
        <w:rFonts w:ascii="Times New Roman" w:hAnsi="Times New Roman" w:cs="Arial"/>
        <w:sz w:val="22"/>
      </w:rPr>
    </w:lvl>
    <w:lvl w:ilvl="1">
      <w:start w:val="1"/>
      <w:numFmt w:val="lowerLetter"/>
      <w:lvlText w:val="%2."/>
      <w:lvlJc w:val="left"/>
      <w:pPr>
        <w:ind w:left="1721" w:hanging="360"/>
      </w:pPr>
    </w:lvl>
    <w:lvl w:ilvl="2">
      <w:start w:val="1"/>
      <w:numFmt w:val="lowerRoman"/>
      <w:lvlText w:val="%3."/>
      <w:lvlJc w:val="right"/>
      <w:pPr>
        <w:ind w:left="2441" w:hanging="180"/>
      </w:pPr>
    </w:lvl>
    <w:lvl w:ilvl="3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3881" w:hanging="360"/>
      </w:pPr>
    </w:lvl>
    <w:lvl w:ilvl="5">
      <w:start w:val="1"/>
      <w:numFmt w:val="lowerRoman"/>
      <w:lvlText w:val="%6."/>
      <w:lvlJc w:val="right"/>
      <w:pPr>
        <w:ind w:left="4601" w:hanging="180"/>
      </w:pPr>
    </w:lvl>
    <w:lvl w:ilvl="6">
      <w:start w:val="1"/>
      <w:numFmt w:val="decimal"/>
      <w:lvlText w:val="%7."/>
      <w:lvlJc w:val="left"/>
      <w:pPr>
        <w:ind w:left="502" w:hanging="360"/>
      </w:pPr>
    </w:lvl>
    <w:lvl w:ilvl="7">
      <w:start w:val="1"/>
      <w:numFmt w:val="lowerLetter"/>
      <w:lvlText w:val="%8."/>
      <w:lvlJc w:val="left"/>
      <w:pPr>
        <w:ind w:left="6041" w:hanging="360"/>
      </w:pPr>
    </w:lvl>
    <w:lvl w:ilvl="8">
      <w:start w:val="1"/>
      <w:numFmt w:val="lowerRoman"/>
      <w:lvlText w:val="%9."/>
      <w:lvlJc w:val="right"/>
      <w:pPr>
        <w:ind w:left="6761" w:hanging="180"/>
      </w:pPr>
    </w:lvl>
  </w:abstractNum>
  <w:abstractNum w:abstractNumId="46" w15:restartNumberingAfterBreak="0">
    <w:nsid w:val="62186D9F"/>
    <w:multiLevelType w:val="hybridMultilevel"/>
    <w:tmpl w:val="194CE812"/>
    <w:lvl w:ilvl="0" w:tplc="914824A4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27F6B06"/>
    <w:multiLevelType w:val="multilevel"/>
    <w:tmpl w:val="1F184410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676E223B"/>
    <w:multiLevelType w:val="multilevel"/>
    <w:tmpl w:val="BE66CD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9" w15:restartNumberingAfterBreak="0">
    <w:nsid w:val="68141C7F"/>
    <w:multiLevelType w:val="multilevel"/>
    <w:tmpl w:val="F2BCD1F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C9A2CF1"/>
    <w:multiLevelType w:val="multilevel"/>
    <w:tmpl w:val="B54A82D8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6F82269F"/>
    <w:multiLevelType w:val="hybridMultilevel"/>
    <w:tmpl w:val="C28E3658"/>
    <w:lvl w:ilvl="0" w:tplc="2FE489E2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6F9921E3"/>
    <w:multiLevelType w:val="multilevel"/>
    <w:tmpl w:val="7F86CDC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Arial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7AB82780"/>
    <w:multiLevelType w:val="hybridMultilevel"/>
    <w:tmpl w:val="D39219E4"/>
    <w:lvl w:ilvl="0" w:tplc="9D7E8B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D56EF9"/>
    <w:multiLevelType w:val="multilevel"/>
    <w:tmpl w:val="3848A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num w:numId="1" w16cid:durableId="708529859">
    <w:abstractNumId w:val="43"/>
  </w:num>
  <w:num w:numId="2" w16cid:durableId="596062273">
    <w:abstractNumId w:val="10"/>
  </w:num>
  <w:num w:numId="3" w16cid:durableId="1685980156">
    <w:abstractNumId w:val="25"/>
  </w:num>
  <w:num w:numId="4" w16cid:durableId="2046517009">
    <w:abstractNumId w:val="46"/>
  </w:num>
  <w:num w:numId="5" w16cid:durableId="392198184">
    <w:abstractNumId w:val="23"/>
  </w:num>
  <w:num w:numId="6" w16cid:durableId="718474861">
    <w:abstractNumId w:val="53"/>
  </w:num>
  <w:num w:numId="7" w16cid:durableId="700008232">
    <w:abstractNumId w:val="19"/>
  </w:num>
  <w:num w:numId="8" w16cid:durableId="1511987256">
    <w:abstractNumId w:val="1"/>
  </w:num>
  <w:num w:numId="9" w16cid:durableId="1401712640">
    <w:abstractNumId w:val="18"/>
  </w:num>
  <w:num w:numId="10" w16cid:durableId="137655628">
    <w:abstractNumId w:val="4"/>
  </w:num>
  <w:num w:numId="11" w16cid:durableId="941645822">
    <w:abstractNumId w:val="40"/>
  </w:num>
  <w:num w:numId="12" w16cid:durableId="292057473">
    <w:abstractNumId w:val="5"/>
  </w:num>
  <w:num w:numId="13" w16cid:durableId="1081290788">
    <w:abstractNumId w:val="32"/>
  </w:num>
  <w:num w:numId="14" w16cid:durableId="430245690">
    <w:abstractNumId w:val="26"/>
  </w:num>
  <w:num w:numId="15" w16cid:durableId="222251986">
    <w:abstractNumId w:val="0"/>
  </w:num>
  <w:num w:numId="16" w16cid:durableId="801507247">
    <w:abstractNumId w:val="36"/>
  </w:num>
  <w:num w:numId="17" w16cid:durableId="116605007">
    <w:abstractNumId w:val="8"/>
  </w:num>
  <w:num w:numId="18" w16cid:durableId="133379801">
    <w:abstractNumId w:val="20"/>
  </w:num>
  <w:num w:numId="19" w16cid:durableId="1543784008">
    <w:abstractNumId w:val="16"/>
  </w:num>
  <w:num w:numId="20" w16cid:durableId="1327436663">
    <w:abstractNumId w:val="29"/>
  </w:num>
  <w:num w:numId="21" w16cid:durableId="1741563030">
    <w:abstractNumId w:val="51"/>
  </w:num>
  <w:num w:numId="22" w16cid:durableId="853693379">
    <w:abstractNumId w:val="34"/>
  </w:num>
  <w:num w:numId="23" w16cid:durableId="1766606099">
    <w:abstractNumId w:val="54"/>
  </w:num>
  <w:num w:numId="24" w16cid:durableId="1537541478">
    <w:abstractNumId w:val="38"/>
  </w:num>
  <w:num w:numId="25" w16cid:durableId="2030788317">
    <w:abstractNumId w:val="48"/>
  </w:num>
  <w:num w:numId="26" w16cid:durableId="1718551657">
    <w:abstractNumId w:val="52"/>
  </w:num>
  <w:num w:numId="27" w16cid:durableId="1475221194">
    <w:abstractNumId w:val="31"/>
  </w:num>
  <w:num w:numId="28" w16cid:durableId="357044083">
    <w:abstractNumId w:val="15"/>
  </w:num>
  <w:num w:numId="29" w16cid:durableId="1861501873">
    <w:abstractNumId w:val="17"/>
  </w:num>
  <w:num w:numId="30" w16cid:durableId="1698039626">
    <w:abstractNumId w:val="7"/>
  </w:num>
  <w:num w:numId="31" w16cid:durableId="782579899">
    <w:abstractNumId w:val="44"/>
  </w:num>
  <w:num w:numId="32" w16cid:durableId="1023551075">
    <w:abstractNumId w:val="47"/>
  </w:num>
  <w:num w:numId="33" w16cid:durableId="1880048137">
    <w:abstractNumId w:val="41"/>
  </w:num>
  <w:num w:numId="34" w16cid:durableId="1765611209">
    <w:abstractNumId w:val="30"/>
  </w:num>
  <w:num w:numId="35" w16cid:durableId="112599685">
    <w:abstractNumId w:val="49"/>
  </w:num>
  <w:num w:numId="36" w16cid:durableId="1160389043">
    <w:abstractNumId w:val="42"/>
  </w:num>
  <w:num w:numId="37" w16cid:durableId="1459181536">
    <w:abstractNumId w:val="39"/>
  </w:num>
  <w:num w:numId="38" w16cid:durableId="1242720817">
    <w:abstractNumId w:val="28"/>
  </w:num>
  <w:num w:numId="39" w16cid:durableId="686757443">
    <w:abstractNumId w:val="45"/>
  </w:num>
  <w:num w:numId="40" w16cid:durableId="1567570909">
    <w:abstractNumId w:val="35"/>
  </w:num>
  <w:num w:numId="41" w16cid:durableId="1254313224">
    <w:abstractNumId w:val="22"/>
  </w:num>
  <w:num w:numId="42" w16cid:durableId="1864204229">
    <w:abstractNumId w:val="50"/>
  </w:num>
  <w:num w:numId="43" w16cid:durableId="114370749">
    <w:abstractNumId w:val="11"/>
  </w:num>
  <w:num w:numId="44" w16cid:durableId="649410182">
    <w:abstractNumId w:val="12"/>
  </w:num>
  <w:num w:numId="45" w16cid:durableId="1352608671">
    <w:abstractNumId w:val="37"/>
  </w:num>
  <w:num w:numId="46" w16cid:durableId="514154855">
    <w:abstractNumId w:val="9"/>
  </w:num>
  <w:num w:numId="47" w16cid:durableId="711197967">
    <w:abstractNumId w:val="27"/>
  </w:num>
  <w:num w:numId="48" w16cid:durableId="882592590">
    <w:abstractNumId w:val="33"/>
  </w:num>
  <w:num w:numId="49" w16cid:durableId="2005819773">
    <w:abstractNumId w:val="13"/>
  </w:num>
  <w:num w:numId="50" w16cid:durableId="1380516241">
    <w:abstractNumId w:val="14"/>
  </w:num>
  <w:num w:numId="51" w16cid:durableId="1933666232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C1E"/>
    <w:rsid w:val="00001050"/>
    <w:rsid w:val="00001F37"/>
    <w:rsid w:val="00006036"/>
    <w:rsid w:val="00006BC5"/>
    <w:rsid w:val="000102AC"/>
    <w:rsid w:val="0001252F"/>
    <w:rsid w:val="000173D9"/>
    <w:rsid w:val="00025959"/>
    <w:rsid w:val="00031DF4"/>
    <w:rsid w:val="00032089"/>
    <w:rsid w:val="000325CC"/>
    <w:rsid w:val="000333E4"/>
    <w:rsid w:val="00035B41"/>
    <w:rsid w:val="00040783"/>
    <w:rsid w:val="00040A7A"/>
    <w:rsid w:val="00046372"/>
    <w:rsid w:val="000519C5"/>
    <w:rsid w:val="0005210B"/>
    <w:rsid w:val="00052BD8"/>
    <w:rsid w:val="00053A9B"/>
    <w:rsid w:val="00057AF9"/>
    <w:rsid w:val="000606BA"/>
    <w:rsid w:val="00062700"/>
    <w:rsid w:val="00062BF8"/>
    <w:rsid w:val="00065AD3"/>
    <w:rsid w:val="00066765"/>
    <w:rsid w:val="00070652"/>
    <w:rsid w:val="000736CF"/>
    <w:rsid w:val="00073BB5"/>
    <w:rsid w:val="00077A17"/>
    <w:rsid w:val="000811F4"/>
    <w:rsid w:val="00082F40"/>
    <w:rsid w:val="00084184"/>
    <w:rsid w:val="00086FB8"/>
    <w:rsid w:val="00087B84"/>
    <w:rsid w:val="00090440"/>
    <w:rsid w:val="00090D69"/>
    <w:rsid w:val="00091E92"/>
    <w:rsid w:val="00092AD4"/>
    <w:rsid w:val="000A068B"/>
    <w:rsid w:val="000A71C4"/>
    <w:rsid w:val="000B1EBB"/>
    <w:rsid w:val="000C1628"/>
    <w:rsid w:val="000C2630"/>
    <w:rsid w:val="000D01B7"/>
    <w:rsid w:val="000D18BD"/>
    <w:rsid w:val="000D21D8"/>
    <w:rsid w:val="000D3023"/>
    <w:rsid w:val="000D414A"/>
    <w:rsid w:val="000D434B"/>
    <w:rsid w:val="000D694D"/>
    <w:rsid w:val="000E2C21"/>
    <w:rsid w:val="000E33D1"/>
    <w:rsid w:val="000E63AC"/>
    <w:rsid w:val="000F3C6D"/>
    <w:rsid w:val="000F47EC"/>
    <w:rsid w:val="000F613B"/>
    <w:rsid w:val="00103B02"/>
    <w:rsid w:val="00104AB9"/>
    <w:rsid w:val="00106D0F"/>
    <w:rsid w:val="00107FE1"/>
    <w:rsid w:val="00110302"/>
    <w:rsid w:val="001103CB"/>
    <w:rsid w:val="001118F5"/>
    <w:rsid w:val="00116A0C"/>
    <w:rsid w:val="001178E2"/>
    <w:rsid w:val="0012143A"/>
    <w:rsid w:val="001231F6"/>
    <w:rsid w:val="0012698D"/>
    <w:rsid w:val="00136B5E"/>
    <w:rsid w:val="00140FF3"/>
    <w:rsid w:val="00143BFE"/>
    <w:rsid w:val="00147389"/>
    <w:rsid w:val="001478B0"/>
    <w:rsid w:val="001517CE"/>
    <w:rsid w:val="00152A6C"/>
    <w:rsid w:val="00155025"/>
    <w:rsid w:val="00161DB4"/>
    <w:rsid w:val="001652CE"/>
    <w:rsid w:val="001656AC"/>
    <w:rsid w:val="00165A07"/>
    <w:rsid w:val="00165AEE"/>
    <w:rsid w:val="00166689"/>
    <w:rsid w:val="001667FA"/>
    <w:rsid w:val="001727EB"/>
    <w:rsid w:val="001759FD"/>
    <w:rsid w:val="001777F6"/>
    <w:rsid w:val="00182EF7"/>
    <w:rsid w:val="0018389F"/>
    <w:rsid w:val="00184C2D"/>
    <w:rsid w:val="00191170"/>
    <w:rsid w:val="001A10D6"/>
    <w:rsid w:val="001A2C08"/>
    <w:rsid w:val="001A4120"/>
    <w:rsid w:val="001A74B6"/>
    <w:rsid w:val="001A7B9D"/>
    <w:rsid w:val="001B268D"/>
    <w:rsid w:val="001B294E"/>
    <w:rsid w:val="001B4AF1"/>
    <w:rsid w:val="001B51C2"/>
    <w:rsid w:val="001B5803"/>
    <w:rsid w:val="001C4360"/>
    <w:rsid w:val="001C7EBE"/>
    <w:rsid w:val="001D0C5C"/>
    <w:rsid w:val="001D121F"/>
    <w:rsid w:val="001D3F02"/>
    <w:rsid w:val="001D6A54"/>
    <w:rsid w:val="001D7CCE"/>
    <w:rsid w:val="001E08B1"/>
    <w:rsid w:val="001E1EFD"/>
    <w:rsid w:val="001E3AFD"/>
    <w:rsid w:val="001E5468"/>
    <w:rsid w:val="001F21C1"/>
    <w:rsid w:val="001F32AF"/>
    <w:rsid w:val="001F4000"/>
    <w:rsid w:val="001F7B40"/>
    <w:rsid w:val="001F7C36"/>
    <w:rsid w:val="00201B99"/>
    <w:rsid w:val="002075C1"/>
    <w:rsid w:val="0020775E"/>
    <w:rsid w:val="00211BDC"/>
    <w:rsid w:val="0021428B"/>
    <w:rsid w:val="00215E2A"/>
    <w:rsid w:val="0022123A"/>
    <w:rsid w:val="002216A9"/>
    <w:rsid w:val="0022196A"/>
    <w:rsid w:val="002266A5"/>
    <w:rsid w:val="002376B3"/>
    <w:rsid w:val="00240E9E"/>
    <w:rsid w:val="002416C5"/>
    <w:rsid w:val="002419D7"/>
    <w:rsid w:val="00241BEE"/>
    <w:rsid w:val="00241E6A"/>
    <w:rsid w:val="002453A4"/>
    <w:rsid w:val="002602E4"/>
    <w:rsid w:val="00261201"/>
    <w:rsid w:val="002623C4"/>
    <w:rsid w:val="00265C5D"/>
    <w:rsid w:val="00273F24"/>
    <w:rsid w:val="00275913"/>
    <w:rsid w:val="00275E9B"/>
    <w:rsid w:val="00280788"/>
    <w:rsid w:val="00280D73"/>
    <w:rsid w:val="0028182F"/>
    <w:rsid w:val="002824C7"/>
    <w:rsid w:val="00284A36"/>
    <w:rsid w:val="0028692F"/>
    <w:rsid w:val="00286FD7"/>
    <w:rsid w:val="00287B6D"/>
    <w:rsid w:val="002900AF"/>
    <w:rsid w:val="00292A91"/>
    <w:rsid w:val="002967E6"/>
    <w:rsid w:val="002973DB"/>
    <w:rsid w:val="002A2661"/>
    <w:rsid w:val="002A28DC"/>
    <w:rsid w:val="002A5F8C"/>
    <w:rsid w:val="002A6B2D"/>
    <w:rsid w:val="002B5C16"/>
    <w:rsid w:val="002B6CF5"/>
    <w:rsid w:val="002C08A8"/>
    <w:rsid w:val="002C2614"/>
    <w:rsid w:val="002C27E4"/>
    <w:rsid w:val="002C3D08"/>
    <w:rsid w:val="002C3FA3"/>
    <w:rsid w:val="002C3FDD"/>
    <w:rsid w:val="002C7D89"/>
    <w:rsid w:val="002D6D3B"/>
    <w:rsid w:val="002E0ECA"/>
    <w:rsid w:val="002E1E5F"/>
    <w:rsid w:val="002E6084"/>
    <w:rsid w:val="002E749C"/>
    <w:rsid w:val="002F096C"/>
    <w:rsid w:val="002F0D30"/>
    <w:rsid w:val="002F4C2F"/>
    <w:rsid w:val="002F5825"/>
    <w:rsid w:val="002F5934"/>
    <w:rsid w:val="00310017"/>
    <w:rsid w:val="00311921"/>
    <w:rsid w:val="00314474"/>
    <w:rsid w:val="003169DE"/>
    <w:rsid w:val="00323FEE"/>
    <w:rsid w:val="00325CB5"/>
    <w:rsid w:val="00326474"/>
    <w:rsid w:val="00326788"/>
    <w:rsid w:val="00333130"/>
    <w:rsid w:val="003340B2"/>
    <w:rsid w:val="0033412D"/>
    <w:rsid w:val="00337D6A"/>
    <w:rsid w:val="00342015"/>
    <w:rsid w:val="00342850"/>
    <w:rsid w:val="003439BF"/>
    <w:rsid w:val="00345E92"/>
    <w:rsid w:val="00346436"/>
    <w:rsid w:val="003515D5"/>
    <w:rsid w:val="00351BFF"/>
    <w:rsid w:val="00357E87"/>
    <w:rsid w:val="00360659"/>
    <w:rsid w:val="003615A7"/>
    <w:rsid w:val="00363AA1"/>
    <w:rsid w:val="00364E9B"/>
    <w:rsid w:val="00371F48"/>
    <w:rsid w:val="00372254"/>
    <w:rsid w:val="00373969"/>
    <w:rsid w:val="00374283"/>
    <w:rsid w:val="00375404"/>
    <w:rsid w:val="00380A0F"/>
    <w:rsid w:val="003820F7"/>
    <w:rsid w:val="00382C2D"/>
    <w:rsid w:val="00383D15"/>
    <w:rsid w:val="0038678B"/>
    <w:rsid w:val="0039033D"/>
    <w:rsid w:val="0039053E"/>
    <w:rsid w:val="00391AEB"/>
    <w:rsid w:val="0039352E"/>
    <w:rsid w:val="003965B0"/>
    <w:rsid w:val="003A1514"/>
    <w:rsid w:val="003A1D62"/>
    <w:rsid w:val="003A6CFE"/>
    <w:rsid w:val="003B185C"/>
    <w:rsid w:val="003B2701"/>
    <w:rsid w:val="003B449C"/>
    <w:rsid w:val="003B7E6A"/>
    <w:rsid w:val="003C15FB"/>
    <w:rsid w:val="003C19C1"/>
    <w:rsid w:val="003C4E1C"/>
    <w:rsid w:val="003C519F"/>
    <w:rsid w:val="003C74A5"/>
    <w:rsid w:val="003D12A0"/>
    <w:rsid w:val="003D303A"/>
    <w:rsid w:val="003D63F3"/>
    <w:rsid w:val="003D732C"/>
    <w:rsid w:val="003D7F68"/>
    <w:rsid w:val="003E18BB"/>
    <w:rsid w:val="003E1A4C"/>
    <w:rsid w:val="003E21C4"/>
    <w:rsid w:val="003F6C25"/>
    <w:rsid w:val="00402BD6"/>
    <w:rsid w:val="00412833"/>
    <w:rsid w:val="004132B5"/>
    <w:rsid w:val="0041748D"/>
    <w:rsid w:val="00423E35"/>
    <w:rsid w:val="0042531D"/>
    <w:rsid w:val="004332F8"/>
    <w:rsid w:val="00434B11"/>
    <w:rsid w:val="00436C32"/>
    <w:rsid w:val="00441BF9"/>
    <w:rsid w:val="00446DE3"/>
    <w:rsid w:val="00457039"/>
    <w:rsid w:val="00460B73"/>
    <w:rsid w:val="00461818"/>
    <w:rsid w:val="004619AD"/>
    <w:rsid w:val="004632B9"/>
    <w:rsid w:val="00463D9F"/>
    <w:rsid w:val="0046528C"/>
    <w:rsid w:val="00465401"/>
    <w:rsid w:val="004660A4"/>
    <w:rsid w:val="00467A83"/>
    <w:rsid w:val="0047144E"/>
    <w:rsid w:val="00474148"/>
    <w:rsid w:val="00487530"/>
    <w:rsid w:val="004924FB"/>
    <w:rsid w:val="0049414D"/>
    <w:rsid w:val="00496DCD"/>
    <w:rsid w:val="0049733E"/>
    <w:rsid w:val="00497474"/>
    <w:rsid w:val="004A21CE"/>
    <w:rsid w:val="004A21E7"/>
    <w:rsid w:val="004A2E40"/>
    <w:rsid w:val="004A2F16"/>
    <w:rsid w:val="004A519A"/>
    <w:rsid w:val="004A562B"/>
    <w:rsid w:val="004A62C6"/>
    <w:rsid w:val="004A6BE3"/>
    <w:rsid w:val="004B5B1C"/>
    <w:rsid w:val="004C1688"/>
    <w:rsid w:val="004D1A82"/>
    <w:rsid w:val="004D1AF9"/>
    <w:rsid w:val="004D3316"/>
    <w:rsid w:val="004D486A"/>
    <w:rsid w:val="004D70AB"/>
    <w:rsid w:val="004D7D03"/>
    <w:rsid w:val="004E29E2"/>
    <w:rsid w:val="004E653C"/>
    <w:rsid w:val="004E6B47"/>
    <w:rsid w:val="004E765D"/>
    <w:rsid w:val="004F12AE"/>
    <w:rsid w:val="004F3A96"/>
    <w:rsid w:val="004F4232"/>
    <w:rsid w:val="004F46D0"/>
    <w:rsid w:val="004F6007"/>
    <w:rsid w:val="004F6D17"/>
    <w:rsid w:val="00500A4B"/>
    <w:rsid w:val="00502967"/>
    <w:rsid w:val="005040BF"/>
    <w:rsid w:val="0050738A"/>
    <w:rsid w:val="00511DE3"/>
    <w:rsid w:val="00513970"/>
    <w:rsid w:val="00514662"/>
    <w:rsid w:val="0051621B"/>
    <w:rsid w:val="00522053"/>
    <w:rsid w:val="0052541F"/>
    <w:rsid w:val="0053009D"/>
    <w:rsid w:val="00532765"/>
    <w:rsid w:val="00533167"/>
    <w:rsid w:val="00533DA7"/>
    <w:rsid w:val="00545E2A"/>
    <w:rsid w:val="005476C9"/>
    <w:rsid w:val="00550DC8"/>
    <w:rsid w:val="00553BF7"/>
    <w:rsid w:val="0055568A"/>
    <w:rsid w:val="005568CC"/>
    <w:rsid w:val="00556D99"/>
    <w:rsid w:val="00560BA7"/>
    <w:rsid w:val="00564FEC"/>
    <w:rsid w:val="00565AD9"/>
    <w:rsid w:val="005663B6"/>
    <w:rsid w:val="00566655"/>
    <w:rsid w:val="005707CC"/>
    <w:rsid w:val="00573496"/>
    <w:rsid w:val="00573B99"/>
    <w:rsid w:val="00574698"/>
    <w:rsid w:val="0057635B"/>
    <w:rsid w:val="00581A0C"/>
    <w:rsid w:val="005826E4"/>
    <w:rsid w:val="00584C69"/>
    <w:rsid w:val="0059475A"/>
    <w:rsid w:val="005960CE"/>
    <w:rsid w:val="0059655F"/>
    <w:rsid w:val="005A1322"/>
    <w:rsid w:val="005A5CCE"/>
    <w:rsid w:val="005B03D6"/>
    <w:rsid w:val="005B3CB3"/>
    <w:rsid w:val="005B3DB4"/>
    <w:rsid w:val="005C1199"/>
    <w:rsid w:val="005C1983"/>
    <w:rsid w:val="005C3FD0"/>
    <w:rsid w:val="005D3AA9"/>
    <w:rsid w:val="005D60B0"/>
    <w:rsid w:val="005E2225"/>
    <w:rsid w:val="005E3C9D"/>
    <w:rsid w:val="005E50B1"/>
    <w:rsid w:val="005E53D3"/>
    <w:rsid w:val="005E57DF"/>
    <w:rsid w:val="005E7021"/>
    <w:rsid w:val="005F07FE"/>
    <w:rsid w:val="005F1D1F"/>
    <w:rsid w:val="005F5722"/>
    <w:rsid w:val="0060298B"/>
    <w:rsid w:val="00610145"/>
    <w:rsid w:val="006109C0"/>
    <w:rsid w:val="00611E37"/>
    <w:rsid w:val="00614C3F"/>
    <w:rsid w:val="00617AE3"/>
    <w:rsid w:val="00620455"/>
    <w:rsid w:val="00620D2D"/>
    <w:rsid w:val="0062199B"/>
    <w:rsid w:val="0062385F"/>
    <w:rsid w:val="0062413F"/>
    <w:rsid w:val="00624585"/>
    <w:rsid w:val="006245EA"/>
    <w:rsid w:val="00624EA4"/>
    <w:rsid w:val="00630DC5"/>
    <w:rsid w:val="00631291"/>
    <w:rsid w:val="0063243F"/>
    <w:rsid w:val="00632F7B"/>
    <w:rsid w:val="0064232E"/>
    <w:rsid w:val="00643B9E"/>
    <w:rsid w:val="00643CF6"/>
    <w:rsid w:val="00645A4D"/>
    <w:rsid w:val="00646C2E"/>
    <w:rsid w:val="0065165A"/>
    <w:rsid w:val="00661AD4"/>
    <w:rsid w:val="00663B1B"/>
    <w:rsid w:val="00665534"/>
    <w:rsid w:val="00666BA4"/>
    <w:rsid w:val="006717FC"/>
    <w:rsid w:val="0067334A"/>
    <w:rsid w:val="0067504C"/>
    <w:rsid w:val="00677565"/>
    <w:rsid w:val="00684196"/>
    <w:rsid w:val="00690EE1"/>
    <w:rsid w:val="006914E0"/>
    <w:rsid w:val="0069195A"/>
    <w:rsid w:val="006963BA"/>
    <w:rsid w:val="006A0603"/>
    <w:rsid w:val="006B0A84"/>
    <w:rsid w:val="006B1E81"/>
    <w:rsid w:val="006B4068"/>
    <w:rsid w:val="006B61E5"/>
    <w:rsid w:val="006B6588"/>
    <w:rsid w:val="006B79D8"/>
    <w:rsid w:val="006C0F77"/>
    <w:rsid w:val="006C1B93"/>
    <w:rsid w:val="006C392E"/>
    <w:rsid w:val="006D18E6"/>
    <w:rsid w:val="006D2120"/>
    <w:rsid w:val="006E0EAB"/>
    <w:rsid w:val="006E25F8"/>
    <w:rsid w:val="006E3942"/>
    <w:rsid w:val="006E4BA5"/>
    <w:rsid w:val="006F00E1"/>
    <w:rsid w:val="006F67E0"/>
    <w:rsid w:val="006F7146"/>
    <w:rsid w:val="006F7D45"/>
    <w:rsid w:val="0070086C"/>
    <w:rsid w:val="00702B26"/>
    <w:rsid w:val="00705059"/>
    <w:rsid w:val="0070524F"/>
    <w:rsid w:val="00705F45"/>
    <w:rsid w:val="00711BF4"/>
    <w:rsid w:val="00712716"/>
    <w:rsid w:val="00714A67"/>
    <w:rsid w:val="00714F7F"/>
    <w:rsid w:val="00715F4B"/>
    <w:rsid w:val="007161C4"/>
    <w:rsid w:val="0071726A"/>
    <w:rsid w:val="007217CB"/>
    <w:rsid w:val="00724910"/>
    <w:rsid w:val="007250DA"/>
    <w:rsid w:val="00727C3F"/>
    <w:rsid w:val="0073037D"/>
    <w:rsid w:val="0073085F"/>
    <w:rsid w:val="00740DD1"/>
    <w:rsid w:val="00743E2D"/>
    <w:rsid w:val="00754754"/>
    <w:rsid w:val="00757E32"/>
    <w:rsid w:val="00764142"/>
    <w:rsid w:val="0076715B"/>
    <w:rsid w:val="00767F16"/>
    <w:rsid w:val="00770152"/>
    <w:rsid w:val="0077023D"/>
    <w:rsid w:val="007729F3"/>
    <w:rsid w:val="007732AF"/>
    <w:rsid w:val="0077337F"/>
    <w:rsid w:val="007739C5"/>
    <w:rsid w:val="0078592C"/>
    <w:rsid w:val="00787CBE"/>
    <w:rsid w:val="00787FDF"/>
    <w:rsid w:val="00790536"/>
    <w:rsid w:val="0079088B"/>
    <w:rsid w:val="00795C8E"/>
    <w:rsid w:val="00796185"/>
    <w:rsid w:val="007A23B9"/>
    <w:rsid w:val="007A3649"/>
    <w:rsid w:val="007A3946"/>
    <w:rsid w:val="007A403F"/>
    <w:rsid w:val="007A425C"/>
    <w:rsid w:val="007A60FE"/>
    <w:rsid w:val="007B34C2"/>
    <w:rsid w:val="007B3F12"/>
    <w:rsid w:val="007B4C68"/>
    <w:rsid w:val="007B5A8C"/>
    <w:rsid w:val="007D7F93"/>
    <w:rsid w:val="007E12FC"/>
    <w:rsid w:val="007E28B2"/>
    <w:rsid w:val="007E3164"/>
    <w:rsid w:val="007E67CF"/>
    <w:rsid w:val="007E7561"/>
    <w:rsid w:val="007F393F"/>
    <w:rsid w:val="007F4FCC"/>
    <w:rsid w:val="007F6C87"/>
    <w:rsid w:val="007F7B08"/>
    <w:rsid w:val="008001B5"/>
    <w:rsid w:val="008003AF"/>
    <w:rsid w:val="00801F26"/>
    <w:rsid w:val="008132EE"/>
    <w:rsid w:val="008168A2"/>
    <w:rsid w:val="00825483"/>
    <w:rsid w:val="008329F7"/>
    <w:rsid w:val="008333BC"/>
    <w:rsid w:val="008334A2"/>
    <w:rsid w:val="008368AC"/>
    <w:rsid w:val="00837CBF"/>
    <w:rsid w:val="00842C21"/>
    <w:rsid w:val="008474E6"/>
    <w:rsid w:val="00853731"/>
    <w:rsid w:val="0085436C"/>
    <w:rsid w:val="008560B5"/>
    <w:rsid w:val="00856A09"/>
    <w:rsid w:val="00856B5D"/>
    <w:rsid w:val="00860959"/>
    <w:rsid w:val="008646A2"/>
    <w:rsid w:val="00865D83"/>
    <w:rsid w:val="00867B31"/>
    <w:rsid w:val="00867E5E"/>
    <w:rsid w:val="00870146"/>
    <w:rsid w:val="00876AB9"/>
    <w:rsid w:val="00877C69"/>
    <w:rsid w:val="00877F03"/>
    <w:rsid w:val="00881A4E"/>
    <w:rsid w:val="00884F8F"/>
    <w:rsid w:val="008925CE"/>
    <w:rsid w:val="00892ABF"/>
    <w:rsid w:val="00894BDA"/>
    <w:rsid w:val="00896243"/>
    <w:rsid w:val="008A0828"/>
    <w:rsid w:val="008A109A"/>
    <w:rsid w:val="008A2705"/>
    <w:rsid w:val="008A434B"/>
    <w:rsid w:val="008A56B8"/>
    <w:rsid w:val="008A5CF9"/>
    <w:rsid w:val="008A680B"/>
    <w:rsid w:val="008A7B67"/>
    <w:rsid w:val="008B092C"/>
    <w:rsid w:val="008B1CD4"/>
    <w:rsid w:val="008B239B"/>
    <w:rsid w:val="008B4A68"/>
    <w:rsid w:val="008C14AE"/>
    <w:rsid w:val="008C1B89"/>
    <w:rsid w:val="008C1D08"/>
    <w:rsid w:val="008C408E"/>
    <w:rsid w:val="008C4859"/>
    <w:rsid w:val="008C510A"/>
    <w:rsid w:val="008D0794"/>
    <w:rsid w:val="008D7738"/>
    <w:rsid w:val="008E04D8"/>
    <w:rsid w:val="008E206F"/>
    <w:rsid w:val="008E3C60"/>
    <w:rsid w:val="008E4A21"/>
    <w:rsid w:val="008E65F7"/>
    <w:rsid w:val="008E68EC"/>
    <w:rsid w:val="008E76CF"/>
    <w:rsid w:val="008F4CE1"/>
    <w:rsid w:val="008F5FD7"/>
    <w:rsid w:val="008F7733"/>
    <w:rsid w:val="008F7E8D"/>
    <w:rsid w:val="009004CE"/>
    <w:rsid w:val="00900C1C"/>
    <w:rsid w:val="009021CA"/>
    <w:rsid w:val="00903F7A"/>
    <w:rsid w:val="009049B0"/>
    <w:rsid w:val="009115FE"/>
    <w:rsid w:val="009162F5"/>
    <w:rsid w:val="0091669E"/>
    <w:rsid w:val="00921055"/>
    <w:rsid w:val="009231C5"/>
    <w:rsid w:val="00924647"/>
    <w:rsid w:val="00925025"/>
    <w:rsid w:val="009250BC"/>
    <w:rsid w:val="00927441"/>
    <w:rsid w:val="009300B3"/>
    <w:rsid w:val="00931C1E"/>
    <w:rsid w:val="009329C0"/>
    <w:rsid w:val="009348D8"/>
    <w:rsid w:val="009350B6"/>
    <w:rsid w:val="00937856"/>
    <w:rsid w:val="00946C8C"/>
    <w:rsid w:val="0095117E"/>
    <w:rsid w:val="009541A4"/>
    <w:rsid w:val="00956EE6"/>
    <w:rsid w:val="0095726D"/>
    <w:rsid w:val="009578D1"/>
    <w:rsid w:val="00962A4A"/>
    <w:rsid w:val="00962DAB"/>
    <w:rsid w:val="0096515E"/>
    <w:rsid w:val="00966137"/>
    <w:rsid w:val="00972D58"/>
    <w:rsid w:val="00982213"/>
    <w:rsid w:val="0098248E"/>
    <w:rsid w:val="00982844"/>
    <w:rsid w:val="0098309D"/>
    <w:rsid w:val="00984B71"/>
    <w:rsid w:val="00984F0C"/>
    <w:rsid w:val="00984FA0"/>
    <w:rsid w:val="00984FBD"/>
    <w:rsid w:val="0098789F"/>
    <w:rsid w:val="00994BBD"/>
    <w:rsid w:val="0099628F"/>
    <w:rsid w:val="009A028C"/>
    <w:rsid w:val="009A168F"/>
    <w:rsid w:val="009A1BEE"/>
    <w:rsid w:val="009A714A"/>
    <w:rsid w:val="009B1058"/>
    <w:rsid w:val="009B2BE4"/>
    <w:rsid w:val="009B2ECB"/>
    <w:rsid w:val="009B304A"/>
    <w:rsid w:val="009B33D3"/>
    <w:rsid w:val="009B6632"/>
    <w:rsid w:val="009C5E52"/>
    <w:rsid w:val="009C6751"/>
    <w:rsid w:val="009C687A"/>
    <w:rsid w:val="009D07EC"/>
    <w:rsid w:val="009D4D28"/>
    <w:rsid w:val="009D7FB5"/>
    <w:rsid w:val="009E099B"/>
    <w:rsid w:val="009F0A6E"/>
    <w:rsid w:val="00A002F4"/>
    <w:rsid w:val="00A01D0B"/>
    <w:rsid w:val="00A02371"/>
    <w:rsid w:val="00A02F9B"/>
    <w:rsid w:val="00A032CF"/>
    <w:rsid w:val="00A10E88"/>
    <w:rsid w:val="00A11C87"/>
    <w:rsid w:val="00A12A0F"/>
    <w:rsid w:val="00A1657C"/>
    <w:rsid w:val="00A210F5"/>
    <w:rsid w:val="00A32B1D"/>
    <w:rsid w:val="00A33461"/>
    <w:rsid w:val="00A352AF"/>
    <w:rsid w:val="00A3598B"/>
    <w:rsid w:val="00A37D63"/>
    <w:rsid w:val="00A40184"/>
    <w:rsid w:val="00A40C9B"/>
    <w:rsid w:val="00A42100"/>
    <w:rsid w:val="00A43976"/>
    <w:rsid w:val="00A51A0E"/>
    <w:rsid w:val="00A55338"/>
    <w:rsid w:val="00A560DE"/>
    <w:rsid w:val="00A56E86"/>
    <w:rsid w:val="00A57981"/>
    <w:rsid w:val="00A67DF6"/>
    <w:rsid w:val="00A70487"/>
    <w:rsid w:val="00A74A40"/>
    <w:rsid w:val="00A76FC2"/>
    <w:rsid w:val="00A80403"/>
    <w:rsid w:val="00A82ABC"/>
    <w:rsid w:val="00A82DCB"/>
    <w:rsid w:val="00A84EAA"/>
    <w:rsid w:val="00A87659"/>
    <w:rsid w:val="00A901B4"/>
    <w:rsid w:val="00A92DA8"/>
    <w:rsid w:val="00A93BE3"/>
    <w:rsid w:val="00A95ABF"/>
    <w:rsid w:val="00AA147A"/>
    <w:rsid w:val="00AA16DD"/>
    <w:rsid w:val="00AA1871"/>
    <w:rsid w:val="00AA27C1"/>
    <w:rsid w:val="00AA31A3"/>
    <w:rsid w:val="00AA3C74"/>
    <w:rsid w:val="00AA6CD0"/>
    <w:rsid w:val="00AB0864"/>
    <w:rsid w:val="00AB1DDB"/>
    <w:rsid w:val="00AB4C85"/>
    <w:rsid w:val="00AB4DD7"/>
    <w:rsid w:val="00AB733C"/>
    <w:rsid w:val="00AC4DFE"/>
    <w:rsid w:val="00AD19BB"/>
    <w:rsid w:val="00AD3848"/>
    <w:rsid w:val="00AD5B25"/>
    <w:rsid w:val="00AD5F15"/>
    <w:rsid w:val="00AD68D3"/>
    <w:rsid w:val="00AE09FB"/>
    <w:rsid w:val="00AE14FD"/>
    <w:rsid w:val="00AE24FD"/>
    <w:rsid w:val="00AE26A3"/>
    <w:rsid w:val="00AE5654"/>
    <w:rsid w:val="00AE637A"/>
    <w:rsid w:val="00AF6D28"/>
    <w:rsid w:val="00B0290F"/>
    <w:rsid w:val="00B0640C"/>
    <w:rsid w:val="00B0654B"/>
    <w:rsid w:val="00B1192C"/>
    <w:rsid w:val="00B11D0C"/>
    <w:rsid w:val="00B20004"/>
    <w:rsid w:val="00B21708"/>
    <w:rsid w:val="00B24DD3"/>
    <w:rsid w:val="00B321EE"/>
    <w:rsid w:val="00B32E05"/>
    <w:rsid w:val="00B40DB2"/>
    <w:rsid w:val="00B41D51"/>
    <w:rsid w:val="00B4388E"/>
    <w:rsid w:val="00B457C6"/>
    <w:rsid w:val="00B54551"/>
    <w:rsid w:val="00B6108B"/>
    <w:rsid w:val="00B62136"/>
    <w:rsid w:val="00B64255"/>
    <w:rsid w:val="00B663BC"/>
    <w:rsid w:val="00B700BA"/>
    <w:rsid w:val="00B73566"/>
    <w:rsid w:val="00B7653C"/>
    <w:rsid w:val="00B76D86"/>
    <w:rsid w:val="00B80252"/>
    <w:rsid w:val="00B80468"/>
    <w:rsid w:val="00B812F1"/>
    <w:rsid w:val="00B85976"/>
    <w:rsid w:val="00B917F5"/>
    <w:rsid w:val="00B9672D"/>
    <w:rsid w:val="00BA4AA6"/>
    <w:rsid w:val="00BA6A79"/>
    <w:rsid w:val="00BB343F"/>
    <w:rsid w:val="00BB3B07"/>
    <w:rsid w:val="00BB62F2"/>
    <w:rsid w:val="00BC08AD"/>
    <w:rsid w:val="00BC1F43"/>
    <w:rsid w:val="00BC3057"/>
    <w:rsid w:val="00BC502D"/>
    <w:rsid w:val="00BC5720"/>
    <w:rsid w:val="00BD2552"/>
    <w:rsid w:val="00BD273F"/>
    <w:rsid w:val="00BD6BAA"/>
    <w:rsid w:val="00BD7A2C"/>
    <w:rsid w:val="00BE059A"/>
    <w:rsid w:val="00BE30AE"/>
    <w:rsid w:val="00BE4ABB"/>
    <w:rsid w:val="00BF35ED"/>
    <w:rsid w:val="00BF380D"/>
    <w:rsid w:val="00BF48C2"/>
    <w:rsid w:val="00BF666F"/>
    <w:rsid w:val="00C00987"/>
    <w:rsid w:val="00C06D27"/>
    <w:rsid w:val="00C07C54"/>
    <w:rsid w:val="00C124C1"/>
    <w:rsid w:val="00C174F3"/>
    <w:rsid w:val="00C23D7A"/>
    <w:rsid w:val="00C23FAE"/>
    <w:rsid w:val="00C24247"/>
    <w:rsid w:val="00C247EA"/>
    <w:rsid w:val="00C25EDB"/>
    <w:rsid w:val="00C26F04"/>
    <w:rsid w:val="00C42813"/>
    <w:rsid w:val="00C45794"/>
    <w:rsid w:val="00C51EAA"/>
    <w:rsid w:val="00C52804"/>
    <w:rsid w:val="00C53BA9"/>
    <w:rsid w:val="00C56545"/>
    <w:rsid w:val="00C56BE9"/>
    <w:rsid w:val="00C626CF"/>
    <w:rsid w:val="00C62FF4"/>
    <w:rsid w:val="00C645CE"/>
    <w:rsid w:val="00C70308"/>
    <w:rsid w:val="00C71655"/>
    <w:rsid w:val="00C77019"/>
    <w:rsid w:val="00C8008D"/>
    <w:rsid w:val="00C80489"/>
    <w:rsid w:val="00C8049F"/>
    <w:rsid w:val="00C805D0"/>
    <w:rsid w:val="00C80D0C"/>
    <w:rsid w:val="00C853CB"/>
    <w:rsid w:val="00C85FD1"/>
    <w:rsid w:val="00C86DE9"/>
    <w:rsid w:val="00C87A6A"/>
    <w:rsid w:val="00C9260A"/>
    <w:rsid w:val="00C939A8"/>
    <w:rsid w:val="00C955D2"/>
    <w:rsid w:val="00C95B03"/>
    <w:rsid w:val="00C97BE1"/>
    <w:rsid w:val="00CA4292"/>
    <w:rsid w:val="00CA5EF2"/>
    <w:rsid w:val="00CA79F5"/>
    <w:rsid w:val="00CB0EB1"/>
    <w:rsid w:val="00CB47FA"/>
    <w:rsid w:val="00CB4ED2"/>
    <w:rsid w:val="00CB6DE9"/>
    <w:rsid w:val="00CC5083"/>
    <w:rsid w:val="00CC6155"/>
    <w:rsid w:val="00CC70D3"/>
    <w:rsid w:val="00CD01E5"/>
    <w:rsid w:val="00CD437C"/>
    <w:rsid w:val="00CD5F05"/>
    <w:rsid w:val="00CD7A1C"/>
    <w:rsid w:val="00CE07C6"/>
    <w:rsid w:val="00CE6892"/>
    <w:rsid w:val="00CF0D5C"/>
    <w:rsid w:val="00CF46DE"/>
    <w:rsid w:val="00CF4A30"/>
    <w:rsid w:val="00CF4C4E"/>
    <w:rsid w:val="00D03D16"/>
    <w:rsid w:val="00D03EE6"/>
    <w:rsid w:val="00D0603B"/>
    <w:rsid w:val="00D07839"/>
    <w:rsid w:val="00D12A45"/>
    <w:rsid w:val="00D24462"/>
    <w:rsid w:val="00D2460D"/>
    <w:rsid w:val="00D26415"/>
    <w:rsid w:val="00D26C4F"/>
    <w:rsid w:val="00D32106"/>
    <w:rsid w:val="00D35681"/>
    <w:rsid w:val="00D36708"/>
    <w:rsid w:val="00D414D6"/>
    <w:rsid w:val="00D42EB0"/>
    <w:rsid w:val="00D46717"/>
    <w:rsid w:val="00D56083"/>
    <w:rsid w:val="00D60072"/>
    <w:rsid w:val="00D62768"/>
    <w:rsid w:val="00D66C70"/>
    <w:rsid w:val="00D75CD5"/>
    <w:rsid w:val="00D767EE"/>
    <w:rsid w:val="00D80415"/>
    <w:rsid w:val="00D82B27"/>
    <w:rsid w:val="00D84A1D"/>
    <w:rsid w:val="00D9193A"/>
    <w:rsid w:val="00D91C0D"/>
    <w:rsid w:val="00D96A93"/>
    <w:rsid w:val="00DA0286"/>
    <w:rsid w:val="00DA0EC9"/>
    <w:rsid w:val="00DA0F83"/>
    <w:rsid w:val="00DA1498"/>
    <w:rsid w:val="00DA3713"/>
    <w:rsid w:val="00DA5274"/>
    <w:rsid w:val="00DA77BB"/>
    <w:rsid w:val="00DB3593"/>
    <w:rsid w:val="00DB6E39"/>
    <w:rsid w:val="00DC1DDC"/>
    <w:rsid w:val="00DC7D14"/>
    <w:rsid w:val="00DD1981"/>
    <w:rsid w:val="00DD25E6"/>
    <w:rsid w:val="00DD649C"/>
    <w:rsid w:val="00DD6668"/>
    <w:rsid w:val="00DD7164"/>
    <w:rsid w:val="00DD7238"/>
    <w:rsid w:val="00DE0E35"/>
    <w:rsid w:val="00DE37EE"/>
    <w:rsid w:val="00DE62F5"/>
    <w:rsid w:val="00DE6740"/>
    <w:rsid w:val="00DF3CA3"/>
    <w:rsid w:val="00DF3FCB"/>
    <w:rsid w:val="00E006D9"/>
    <w:rsid w:val="00E01141"/>
    <w:rsid w:val="00E0300C"/>
    <w:rsid w:val="00E04AE3"/>
    <w:rsid w:val="00E0759F"/>
    <w:rsid w:val="00E10293"/>
    <w:rsid w:val="00E11241"/>
    <w:rsid w:val="00E120BE"/>
    <w:rsid w:val="00E129BA"/>
    <w:rsid w:val="00E13D5C"/>
    <w:rsid w:val="00E14FAD"/>
    <w:rsid w:val="00E163C1"/>
    <w:rsid w:val="00E25448"/>
    <w:rsid w:val="00E2572A"/>
    <w:rsid w:val="00E26D50"/>
    <w:rsid w:val="00E30F0A"/>
    <w:rsid w:val="00E3178C"/>
    <w:rsid w:val="00E32D7B"/>
    <w:rsid w:val="00E36993"/>
    <w:rsid w:val="00E37B24"/>
    <w:rsid w:val="00E40F01"/>
    <w:rsid w:val="00E4119B"/>
    <w:rsid w:val="00E441B6"/>
    <w:rsid w:val="00E47186"/>
    <w:rsid w:val="00E4736B"/>
    <w:rsid w:val="00E51BFD"/>
    <w:rsid w:val="00E56CEA"/>
    <w:rsid w:val="00E56FC1"/>
    <w:rsid w:val="00E5705A"/>
    <w:rsid w:val="00E575EC"/>
    <w:rsid w:val="00E632F2"/>
    <w:rsid w:val="00E64506"/>
    <w:rsid w:val="00E64DBC"/>
    <w:rsid w:val="00E64EF9"/>
    <w:rsid w:val="00E712DF"/>
    <w:rsid w:val="00E764E5"/>
    <w:rsid w:val="00E77495"/>
    <w:rsid w:val="00E8069D"/>
    <w:rsid w:val="00E83AAD"/>
    <w:rsid w:val="00E877E6"/>
    <w:rsid w:val="00E90663"/>
    <w:rsid w:val="00E925B8"/>
    <w:rsid w:val="00E94404"/>
    <w:rsid w:val="00E971B5"/>
    <w:rsid w:val="00EA0A83"/>
    <w:rsid w:val="00EA26B7"/>
    <w:rsid w:val="00EA2E34"/>
    <w:rsid w:val="00EA5563"/>
    <w:rsid w:val="00EA5E99"/>
    <w:rsid w:val="00EA7BBB"/>
    <w:rsid w:val="00EC0D14"/>
    <w:rsid w:val="00EC23AB"/>
    <w:rsid w:val="00EC23D1"/>
    <w:rsid w:val="00EC5220"/>
    <w:rsid w:val="00EC69A0"/>
    <w:rsid w:val="00EC7B8C"/>
    <w:rsid w:val="00ED170E"/>
    <w:rsid w:val="00ED26E9"/>
    <w:rsid w:val="00ED2843"/>
    <w:rsid w:val="00ED4E04"/>
    <w:rsid w:val="00ED5CCD"/>
    <w:rsid w:val="00EE490C"/>
    <w:rsid w:val="00EE6873"/>
    <w:rsid w:val="00EE7ABA"/>
    <w:rsid w:val="00EF1595"/>
    <w:rsid w:val="00EF6177"/>
    <w:rsid w:val="00F009E0"/>
    <w:rsid w:val="00F0578F"/>
    <w:rsid w:val="00F12819"/>
    <w:rsid w:val="00F20422"/>
    <w:rsid w:val="00F2362F"/>
    <w:rsid w:val="00F2455A"/>
    <w:rsid w:val="00F26114"/>
    <w:rsid w:val="00F3194A"/>
    <w:rsid w:val="00F374AA"/>
    <w:rsid w:val="00F414C0"/>
    <w:rsid w:val="00F41D04"/>
    <w:rsid w:val="00F63120"/>
    <w:rsid w:val="00F63CEC"/>
    <w:rsid w:val="00F71417"/>
    <w:rsid w:val="00F748DE"/>
    <w:rsid w:val="00F74971"/>
    <w:rsid w:val="00F753FC"/>
    <w:rsid w:val="00F804C9"/>
    <w:rsid w:val="00F8103A"/>
    <w:rsid w:val="00F8259E"/>
    <w:rsid w:val="00F928FE"/>
    <w:rsid w:val="00F9295A"/>
    <w:rsid w:val="00F936F6"/>
    <w:rsid w:val="00F940A7"/>
    <w:rsid w:val="00F94F32"/>
    <w:rsid w:val="00F96E66"/>
    <w:rsid w:val="00FA0ACC"/>
    <w:rsid w:val="00FA4603"/>
    <w:rsid w:val="00FA4788"/>
    <w:rsid w:val="00FA5AD9"/>
    <w:rsid w:val="00FA6CEB"/>
    <w:rsid w:val="00FB2431"/>
    <w:rsid w:val="00FB5FDF"/>
    <w:rsid w:val="00FC1B2D"/>
    <w:rsid w:val="00FC2D6A"/>
    <w:rsid w:val="00FC309C"/>
    <w:rsid w:val="00FD175A"/>
    <w:rsid w:val="00FD5FCF"/>
    <w:rsid w:val="00FE7E81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0B19B"/>
  <w15:docId w15:val="{A678FE14-0191-457D-B9FA-27927D470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2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7023D"/>
    <w:pPr>
      <w:ind w:left="720"/>
      <w:contextualSpacing/>
    </w:pPr>
  </w:style>
  <w:style w:type="paragraph" w:customStyle="1" w:styleId="Tekstpodstawowy21">
    <w:name w:val="Tekst podstawowy 21"/>
    <w:basedOn w:val="Normalny"/>
    <w:rsid w:val="0077023D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Lista22">
    <w:name w:val="Lista 22"/>
    <w:basedOn w:val="Normalny"/>
    <w:rsid w:val="00110302"/>
    <w:pPr>
      <w:widowControl w:val="0"/>
      <w:suppressAutoHyphens/>
      <w:overflowPunct w:val="0"/>
      <w:autoSpaceDE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C77019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ny"/>
    <w:rsid w:val="008A56B8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paragraph" w:customStyle="1" w:styleId="WW-BodyTextIndent31">
    <w:name w:val="WW-Body Text Indent 31"/>
    <w:basedOn w:val="Normalny"/>
    <w:rsid w:val="008A56B8"/>
    <w:pPr>
      <w:tabs>
        <w:tab w:val="left" w:pos="284"/>
        <w:tab w:val="left" w:pos="567"/>
        <w:tab w:val="left" w:pos="3261"/>
      </w:tabs>
      <w:suppressAutoHyphens/>
      <w:overflowPunct w:val="0"/>
      <w:autoSpaceDE w:val="0"/>
      <w:spacing w:after="0" w:line="240" w:lineRule="auto"/>
      <w:ind w:left="285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Lista2">
    <w:name w:val="List 2"/>
    <w:basedOn w:val="Normalny"/>
    <w:uiPriority w:val="99"/>
    <w:unhideWhenUsed/>
    <w:rsid w:val="001517CE"/>
    <w:pPr>
      <w:widowControl w:val="0"/>
      <w:suppressAutoHyphens/>
      <w:overflowPunct w:val="0"/>
      <w:autoSpaceDE w:val="0"/>
      <w:spacing w:after="0" w:line="240" w:lineRule="auto"/>
      <w:ind w:left="566" w:hanging="283"/>
      <w:contextualSpacing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7z0">
    <w:name w:val="WW8Num7z0"/>
    <w:rsid w:val="001517CE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740DD1"/>
    <w:pPr>
      <w:widowControl w:val="0"/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40DD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D7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A2C"/>
  </w:style>
  <w:style w:type="paragraph" w:styleId="Stopka">
    <w:name w:val="footer"/>
    <w:basedOn w:val="Normalny"/>
    <w:link w:val="StopkaZnak"/>
    <w:uiPriority w:val="99"/>
    <w:unhideWhenUsed/>
    <w:rsid w:val="00BD7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A2C"/>
  </w:style>
  <w:style w:type="paragraph" w:styleId="Tekstdymka">
    <w:name w:val="Balloon Text"/>
    <w:basedOn w:val="Normalny"/>
    <w:link w:val="TekstdymkaZnak"/>
    <w:uiPriority w:val="99"/>
    <w:semiHidden/>
    <w:unhideWhenUsed/>
    <w:rsid w:val="00BD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7A2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D7A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A2C"/>
  </w:style>
  <w:style w:type="character" w:styleId="Hipercze">
    <w:name w:val="Hyperlink"/>
    <w:basedOn w:val="Domylnaczcionkaakapitu"/>
    <w:uiPriority w:val="99"/>
    <w:unhideWhenUsed/>
    <w:rsid w:val="007250DA"/>
    <w:rPr>
      <w:color w:val="0000FF" w:themeColor="hyperlink"/>
      <w:u w:val="single"/>
    </w:rPr>
  </w:style>
  <w:style w:type="paragraph" w:customStyle="1" w:styleId="Standardowy1">
    <w:name w:val="Standardowy1"/>
    <w:rsid w:val="008A109A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BD6BAA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Arial Narrow"/>
      <w:kern w:val="1"/>
      <w:sz w:val="24"/>
      <w:szCs w:val="20"/>
      <w:lang w:eastAsia="zh-CN"/>
    </w:rPr>
  </w:style>
  <w:style w:type="paragraph" w:customStyle="1" w:styleId="ZnakZnakZnakZnak">
    <w:name w:val="Znak Znak Znak Znak"/>
    <w:basedOn w:val="Normalny"/>
    <w:rsid w:val="00800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F5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23">
    <w:name w:val="Lista 23"/>
    <w:basedOn w:val="Normalny"/>
    <w:rsid w:val="007A3649"/>
    <w:pPr>
      <w:widowControl w:val="0"/>
      <w:suppressAutoHyphens/>
      <w:overflowPunct w:val="0"/>
      <w:autoSpaceDE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57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57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572A"/>
    <w:rPr>
      <w:vertAlign w:val="superscript"/>
    </w:rPr>
  </w:style>
  <w:style w:type="paragraph" w:customStyle="1" w:styleId="pkt">
    <w:name w:val="pkt"/>
    <w:basedOn w:val="Normalny"/>
    <w:rsid w:val="000D434B"/>
    <w:pPr>
      <w:widowControl w:val="0"/>
      <w:numPr>
        <w:numId w:val="16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Listapunktowana31">
    <w:name w:val="Lista punktowana 31"/>
    <w:basedOn w:val="Normalny"/>
    <w:rsid w:val="00EC69A0"/>
    <w:pPr>
      <w:widowControl w:val="0"/>
      <w:tabs>
        <w:tab w:val="left" w:pos="926"/>
      </w:tabs>
      <w:suppressAutoHyphens/>
      <w:overflowPunct w:val="0"/>
      <w:autoSpaceDE w:val="0"/>
      <w:spacing w:after="0" w:line="240" w:lineRule="auto"/>
      <w:ind w:left="926" w:hanging="360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12345678910">
    <w:name w:val="WW-Body Text 212345678910"/>
    <w:basedOn w:val="Normalny"/>
    <w:rsid w:val="00513970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161DB4"/>
  </w:style>
  <w:style w:type="table" w:customStyle="1" w:styleId="Tabela-Siatka1">
    <w:name w:val="Tabela - Siatka1"/>
    <w:basedOn w:val="Standardowy"/>
    <w:next w:val="Tabela-Siatka"/>
    <w:uiPriority w:val="59"/>
    <w:rsid w:val="00161D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E702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Pogrubienie">
    <w:name w:val="Strong"/>
    <w:uiPriority w:val="22"/>
    <w:qFormat/>
    <w:rsid w:val="000D21D8"/>
    <w:rPr>
      <w:b/>
      <w:bCs/>
    </w:rPr>
  </w:style>
  <w:style w:type="character" w:customStyle="1" w:styleId="citation-line">
    <w:name w:val="citation-line"/>
    <w:basedOn w:val="Domylnaczcionkaakapitu"/>
    <w:rsid w:val="00326474"/>
  </w:style>
  <w:style w:type="character" w:customStyle="1" w:styleId="AkapitzlistZnak">
    <w:name w:val="Akapit z listą Znak"/>
    <w:aliases w:val="CW_Lista Znak"/>
    <w:link w:val="Akapitzlist"/>
    <w:uiPriority w:val="34"/>
    <w:rsid w:val="00123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5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5F275-D908-4B7F-8030-A4290955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838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Krotoszynska</dc:creator>
  <cp:lastModifiedBy>Marta Zagrodnik</cp:lastModifiedBy>
  <cp:revision>12</cp:revision>
  <cp:lastPrinted>2026-05-08T09:25:00Z</cp:lastPrinted>
  <dcterms:created xsi:type="dcterms:W3CDTF">2026-03-05T14:17:00Z</dcterms:created>
  <dcterms:modified xsi:type="dcterms:W3CDTF">2026-05-08T09:27:00Z</dcterms:modified>
</cp:coreProperties>
</file>