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EAD7E" w14:textId="43A1E504" w:rsidR="002225BE" w:rsidRPr="009C73A3" w:rsidRDefault="002225BE" w:rsidP="000F1C8E">
      <w:pPr>
        <w:jc w:val="right"/>
        <w:rPr>
          <w:rFonts w:ascii="Calibri" w:hAnsi="Calibri" w:cs="Calibri"/>
          <w:sz w:val="20"/>
          <w:szCs w:val="20"/>
        </w:rPr>
      </w:pPr>
      <w:r w:rsidRPr="009C73A3">
        <w:rPr>
          <w:rFonts w:ascii="Calibri" w:hAnsi="Calibri" w:cs="Calibri"/>
          <w:b/>
          <w:sz w:val="20"/>
          <w:szCs w:val="20"/>
        </w:rPr>
        <w:tab/>
        <w:t xml:space="preserve">Załącznik nr </w:t>
      </w:r>
      <w:r w:rsidR="00C350BD">
        <w:rPr>
          <w:rFonts w:ascii="Calibri" w:hAnsi="Calibri" w:cs="Calibri"/>
          <w:b/>
          <w:sz w:val="20"/>
          <w:szCs w:val="20"/>
        </w:rPr>
        <w:t>5</w:t>
      </w:r>
      <w:r w:rsidR="005F7125">
        <w:rPr>
          <w:rFonts w:ascii="Calibri" w:hAnsi="Calibri" w:cs="Calibri"/>
          <w:b/>
          <w:sz w:val="20"/>
          <w:szCs w:val="20"/>
        </w:rPr>
        <w:t xml:space="preserve"> </w:t>
      </w:r>
      <w:r w:rsidRPr="009C73A3">
        <w:rPr>
          <w:rFonts w:ascii="Calibri" w:hAnsi="Calibri" w:cs="Calibri"/>
          <w:b/>
          <w:sz w:val="20"/>
          <w:szCs w:val="20"/>
        </w:rPr>
        <w:t>do SWZ</w:t>
      </w:r>
    </w:p>
    <w:p w14:paraId="6E2277FD" w14:textId="04063EC5" w:rsidR="002225BE" w:rsidRPr="009C73A3" w:rsidRDefault="002225BE" w:rsidP="000F1C8E">
      <w:pPr>
        <w:jc w:val="right"/>
        <w:rPr>
          <w:rFonts w:ascii="Calibri" w:hAnsi="Calibri" w:cs="Calibri"/>
          <w:sz w:val="20"/>
          <w:szCs w:val="20"/>
        </w:rPr>
      </w:pPr>
      <w:r w:rsidRPr="009C73A3">
        <w:rPr>
          <w:rFonts w:ascii="Calibri" w:hAnsi="Calibri" w:cs="Calibri"/>
          <w:b/>
          <w:sz w:val="20"/>
          <w:szCs w:val="20"/>
        </w:rPr>
        <w:t>ZP/</w:t>
      </w:r>
      <w:r w:rsidR="00C350BD">
        <w:rPr>
          <w:rFonts w:ascii="Calibri" w:hAnsi="Calibri" w:cs="Calibri"/>
          <w:b/>
          <w:sz w:val="20"/>
          <w:szCs w:val="20"/>
        </w:rPr>
        <w:t>2</w:t>
      </w:r>
      <w:r w:rsidRPr="009C73A3">
        <w:rPr>
          <w:rFonts w:ascii="Calibri" w:hAnsi="Calibri" w:cs="Calibri"/>
          <w:b/>
          <w:sz w:val="20"/>
          <w:szCs w:val="20"/>
        </w:rPr>
        <w:t>/2026</w:t>
      </w:r>
    </w:p>
    <w:p w14:paraId="3B620E1C" w14:textId="77777777" w:rsidR="002225BE" w:rsidRPr="009C73A3" w:rsidRDefault="002225BE" w:rsidP="000F1C8E">
      <w:pPr>
        <w:tabs>
          <w:tab w:val="left" w:pos="2564"/>
          <w:tab w:val="right" w:pos="9524"/>
        </w:tabs>
        <w:jc w:val="right"/>
        <w:rPr>
          <w:rFonts w:ascii="Calibri" w:hAnsi="Calibri" w:cs="Calibri"/>
          <w:b/>
          <w:sz w:val="20"/>
          <w:szCs w:val="20"/>
          <w:u w:val="single"/>
        </w:rPr>
      </w:pPr>
    </w:p>
    <w:p w14:paraId="6E7C1D35" w14:textId="07877AA2" w:rsidR="002225BE" w:rsidRPr="009C73A3" w:rsidRDefault="002225BE" w:rsidP="000F1C8E">
      <w:pPr>
        <w:jc w:val="center"/>
        <w:rPr>
          <w:rFonts w:ascii="Calibri" w:hAnsi="Calibri" w:cs="Calibri"/>
          <w:b/>
          <w:bCs/>
          <w:caps/>
          <w:sz w:val="20"/>
          <w:szCs w:val="20"/>
        </w:rPr>
      </w:pPr>
      <w:r w:rsidRPr="009C73A3">
        <w:rPr>
          <w:rFonts w:ascii="Calibri" w:hAnsi="Calibri" w:cs="Calibri"/>
          <w:b/>
          <w:bCs/>
          <w:caps/>
          <w:sz w:val="20"/>
          <w:szCs w:val="20"/>
        </w:rPr>
        <w:t>UMOW</w:t>
      </w:r>
      <w:r w:rsidR="00AF1383">
        <w:rPr>
          <w:rFonts w:ascii="Calibri" w:hAnsi="Calibri" w:cs="Calibri"/>
          <w:b/>
          <w:bCs/>
          <w:caps/>
          <w:sz w:val="20"/>
          <w:szCs w:val="20"/>
        </w:rPr>
        <w:t>A</w:t>
      </w:r>
    </w:p>
    <w:p w14:paraId="2A796EEB" w14:textId="77777777" w:rsidR="002225BE" w:rsidRPr="009C73A3" w:rsidRDefault="002225BE" w:rsidP="000F1C8E">
      <w:pPr>
        <w:jc w:val="center"/>
        <w:rPr>
          <w:rFonts w:ascii="Calibri" w:hAnsi="Calibri" w:cs="Calibri"/>
          <w:caps/>
          <w:sz w:val="20"/>
          <w:szCs w:val="20"/>
        </w:rPr>
      </w:pPr>
      <w:r w:rsidRPr="009C73A3">
        <w:rPr>
          <w:rFonts w:ascii="Calibri" w:hAnsi="Calibri" w:cs="Calibri"/>
          <w:caps/>
          <w:sz w:val="20"/>
          <w:szCs w:val="20"/>
        </w:rPr>
        <w:t>(PROJEKT)</w:t>
      </w:r>
    </w:p>
    <w:p w14:paraId="0FA1002C" w14:textId="77777777" w:rsidR="002225BE" w:rsidRPr="009C73A3" w:rsidRDefault="002225BE" w:rsidP="000F1C8E">
      <w:pPr>
        <w:jc w:val="center"/>
        <w:rPr>
          <w:rFonts w:ascii="Calibri" w:hAnsi="Calibri" w:cs="Calibri"/>
          <w:sz w:val="20"/>
          <w:szCs w:val="20"/>
        </w:rPr>
      </w:pPr>
    </w:p>
    <w:p w14:paraId="2E904072" w14:textId="62949973" w:rsidR="002225BE" w:rsidRPr="009C73A3" w:rsidRDefault="002225BE" w:rsidP="000F1C8E">
      <w:pPr>
        <w:pStyle w:val="Tekstpodstawowy2"/>
        <w:ind w:right="74"/>
        <w:jc w:val="both"/>
        <w:rPr>
          <w:rFonts w:ascii="Calibri" w:hAnsi="Calibri" w:cs="Calibri"/>
          <w:b w:val="0"/>
          <w:sz w:val="20"/>
          <w:szCs w:val="20"/>
        </w:rPr>
      </w:pPr>
      <w:r w:rsidRPr="009C73A3">
        <w:rPr>
          <w:rFonts w:ascii="Calibri" w:hAnsi="Calibri" w:cs="Calibri"/>
          <w:b w:val="0"/>
          <w:sz w:val="20"/>
          <w:szCs w:val="20"/>
        </w:rPr>
        <w:t xml:space="preserve">zawarta w dniu </w:t>
      </w:r>
      <w:r w:rsidRPr="009C73A3">
        <w:rPr>
          <w:rFonts w:ascii="Calibri" w:hAnsi="Calibri" w:cs="Calibri"/>
          <w:b w:val="0"/>
          <w:sz w:val="20"/>
          <w:szCs w:val="20"/>
          <w:u w:val="single"/>
        </w:rPr>
        <w:t xml:space="preserve">     </w:t>
      </w:r>
      <w:r w:rsidRPr="009C73A3">
        <w:rPr>
          <w:rFonts w:ascii="Calibri" w:hAnsi="Calibri" w:cs="Calibri"/>
          <w:b w:val="0"/>
          <w:bCs/>
          <w:sz w:val="20"/>
          <w:szCs w:val="20"/>
        </w:rPr>
        <w:t xml:space="preserve"> .</w:t>
      </w:r>
      <w:r w:rsidRPr="009C73A3">
        <w:rPr>
          <w:rFonts w:ascii="Calibri" w:hAnsi="Calibri" w:cs="Calibri"/>
          <w:b w:val="0"/>
          <w:sz w:val="20"/>
          <w:szCs w:val="20"/>
          <w:u w:val="single"/>
        </w:rPr>
        <w:t xml:space="preserve">     </w:t>
      </w:r>
      <w:r w:rsidRPr="009C73A3">
        <w:rPr>
          <w:rFonts w:ascii="Calibri" w:hAnsi="Calibri" w:cs="Calibri"/>
          <w:b w:val="0"/>
          <w:bCs/>
          <w:sz w:val="20"/>
          <w:szCs w:val="20"/>
        </w:rPr>
        <w:t>.202</w:t>
      </w:r>
      <w:r w:rsidR="009C73A3">
        <w:rPr>
          <w:rFonts w:ascii="Calibri" w:hAnsi="Calibri" w:cs="Calibri"/>
          <w:b w:val="0"/>
          <w:bCs/>
          <w:sz w:val="20"/>
          <w:szCs w:val="20"/>
        </w:rPr>
        <w:t>6</w:t>
      </w:r>
      <w:r w:rsidRPr="009C73A3">
        <w:rPr>
          <w:rFonts w:ascii="Calibri" w:hAnsi="Calibri" w:cs="Calibri"/>
          <w:b w:val="0"/>
          <w:bCs/>
          <w:sz w:val="20"/>
          <w:szCs w:val="20"/>
        </w:rPr>
        <w:t xml:space="preserve"> r. </w:t>
      </w:r>
      <w:r w:rsidRPr="009C73A3">
        <w:rPr>
          <w:rFonts w:ascii="Calibri" w:hAnsi="Calibri" w:cs="Calibri"/>
          <w:b w:val="0"/>
          <w:sz w:val="20"/>
          <w:szCs w:val="20"/>
        </w:rPr>
        <w:t>w Knyszynie/ zawarta w formie elektronicznej, pomiędzy:</w:t>
      </w:r>
    </w:p>
    <w:p w14:paraId="6F05328C" w14:textId="77777777" w:rsidR="002225BE" w:rsidRPr="009C73A3" w:rsidRDefault="002225BE" w:rsidP="000F1C8E">
      <w:pPr>
        <w:jc w:val="both"/>
        <w:rPr>
          <w:rFonts w:ascii="Calibri" w:hAnsi="Calibri" w:cs="Calibri"/>
          <w:sz w:val="20"/>
          <w:szCs w:val="20"/>
        </w:rPr>
      </w:pPr>
    </w:p>
    <w:p w14:paraId="35711C99" w14:textId="77777777" w:rsidR="002225BE" w:rsidRPr="009C73A3" w:rsidRDefault="002225BE">
      <w:pPr>
        <w:numPr>
          <w:ilvl w:val="0"/>
          <w:numId w:val="42"/>
        </w:numPr>
        <w:suppressAutoHyphens w:val="0"/>
        <w:autoSpaceDN/>
        <w:ind w:right="72"/>
        <w:jc w:val="both"/>
        <w:textAlignment w:val="auto"/>
        <w:rPr>
          <w:rFonts w:ascii="Calibri" w:hAnsi="Calibri" w:cs="Calibri"/>
          <w:sz w:val="20"/>
          <w:szCs w:val="20"/>
        </w:rPr>
      </w:pPr>
      <w:r w:rsidRPr="009C73A3">
        <w:rPr>
          <w:rFonts w:ascii="Calibri" w:hAnsi="Calibri" w:cs="Calibri"/>
          <w:b/>
          <w:bCs/>
          <w:sz w:val="20"/>
          <w:szCs w:val="20"/>
        </w:rPr>
        <w:t>Samodzielnym Publicznym Zakładem Opieki Zdrowotnej im. Dr E. Jelskiego</w:t>
      </w:r>
      <w:r w:rsidRPr="009C73A3">
        <w:rPr>
          <w:rFonts w:ascii="Calibri" w:hAnsi="Calibri" w:cs="Calibri"/>
          <w:sz w:val="20"/>
          <w:szCs w:val="20"/>
        </w:rPr>
        <w:t xml:space="preserve"> z siedzibą w Knyszynie,</w:t>
      </w:r>
      <w:r w:rsidRPr="009C73A3">
        <w:rPr>
          <w:rFonts w:ascii="Calibri" w:hAnsi="Calibri" w:cs="Calibri"/>
          <w:bCs/>
          <w:sz w:val="20"/>
          <w:szCs w:val="20"/>
        </w:rPr>
        <w:t xml:space="preserve"> wpisanym do Rejestru stowarzyszeń, innych organizacji społecznych i zawodowych, fundacji oraz samodzielnych publicznych zakładów opieki zdrowotnej Krajowego Rejestru Sądowego, prowadzonego przez Sąd Rejonowy w Białymstoku, XII Wydział Gospodarczy KRS, pod numerem KRS:</w:t>
      </w:r>
      <w:r w:rsidRPr="009C73A3">
        <w:rPr>
          <w:rFonts w:ascii="Calibri" w:hAnsi="Calibri" w:cs="Calibri"/>
          <w:b/>
          <w:bCs/>
          <w:sz w:val="20"/>
          <w:szCs w:val="20"/>
        </w:rPr>
        <w:t xml:space="preserve"> </w:t>
      </w:r>
      <w:r w:rsidRPr="009C73A3">
        <w:rPr>
          <w:rFonts w:ascii="Calibri" w:hAnsi="Calibri" w:cs="Calibri"/>
          <w:sz w:val="20"/>
          <w:szCs w:val="20"/>
        </w:rPr>
        <w:t>0000036794</w:t>
      </w:r>
      <w:r w:rsidRPr="009C73A3">
        <w:rPr>
          <w:rFonts w:ascii="Calibri" w:hAnsi="Calibri" w:cs="Calibri"/>
          <w:b/>
          <w:sz w:val="20"/>
          <w:szCs w:val="20"/>
        </w:rPr>
        <w:t xml:space="preserve">, </w:t>
      </w:r>
      <w:r w:rsidRPr="009C73A3">
        <w:rPr>
          <w:rFonts w:ascii="Calibri" w:hAnsi="Calibri" w:cs="Calibri"/>
          <w:sz w:val="20"/>
          <w:szCs w:val="20"/>
        </w:rPr>
        <w:t>adres: ul. Grodzieńska 96, 19-120 Knyszyn, NIP 5461275341, REGON: 451097214 zwanym dalej Zamawiającym, w imieniu którego działa:</w:t>
      </w:r>
    </w:p>
    <w:p w14:paraId="4F62D73F" w14:textId="77777777" w:rsidR="002225BE" w:rsidRPr="009C73A3" w:rsidRDefault="002225BE" w:rsidP="000F1C8E">
      <w:pPr>
        <w:ind w:left="360"/>
        <w:jc w:val="both"/>
        <w:rPr>
          <w:rFonts w:ascii="Calibri" w:hAnsi="Calibri" w:cs="Calibri"/>
          <w:sz w:val="20"/>
          <w:szCs w:val="20"/>
        </w:rPr>
      </w:pPr>
      <w:r w:rsidRPr="009C73A3">
        <w:rPr>
          <w:rFonts w:ascii="Calibri" w:hAnsi="Calibri" w:cs="Calibri"/>
          <w:b/>
          <w:bCs/>
          <w:sz w:val="20"/>
          <w:szCs w:val="20"/>
        </w:rPr>
        <w:t>- Danuta Teresa Zawadzka -</w:t>
      </w:r>
      <w:r w:rsidRPr="009C73A3">
        <w:rPr>
          <w:rFonts w:ascii="Calibri" w:hAnsi="Calibri" w:cs="Calibri"/>
          <w:sz w:val="20"/>
          <w:szCs w:val="20"/>
        </w:rPr>
        <w:t xml:space="preserve"> Kierownik samodzielnego publicznego zakładu opieki zdrowotnej, uprawniony do reprezentacji Zamawiającego, zgodnie z informacją odpowiadającą odpisowi aktualnemu z KRS</w:t>
      </w:r>
    </w:p>
    <w:p w14:paraId="1DE87889" w14:textId="77777777" w:rsidR="002225BE" w:rsidRPr="009C73A3" w:rsidRDefault="002225BE">
      <w:pPr>
        <w:numPr>
          <w:ilvl w:val="0"/>
          <w:numId w:val="42"/>
        </w:numPr>
        <w:suppressAutoHyphens w:val="0"/>
        <w:autoSpaceDN/>
        <w:ind w:right="72"/>
        <w:jc w:val="both"/>
        <w:textAlignment w:val="auto"/>
        <w:rPr>
          <w:rFonts w:ascii="Calibri" w:hAnsi="Calibri" w:cs="Calibri"/>
          <w:sz w:val="20"/>
          <w:szCs w:val="20"/>
        </w:rPr>
      </w:pPr>
      <w:r w:rsidRPr="009C73A3">
        <w:rPr>
          <w:rFonts w:ascii="Calibri" w:hAnsi="Calibri" w:cs="Calibri"/>
          <w:b/>
          <w:bCs/>
          <w:sz w:val="20"/>
          <w:szCs w:val="20"/>
        </w:rPr>
        <w:t>____________________________________</w:t>
      </w:r>
    </w:p>
    <w:p w14:paraId="7A64E1C7" w14:textId="77777777" w:rsidR="002225BE" w:rsidRPr="009C73A3" w:rsidRDefault="002225BE" w:rsidP="000F1C8E">
      <w:pPr>
        <w:ind w:left="360" w:right="72"/>
        <w:jc w:val="both"/>
        <w:rPr>
          <w:rFonts w:ascii="Calibri" w:hAnsi="Calibri" w:cs="Calibri"/>
          <w:sz w:val="20"/>
          <w:szCs w:val="20"/>
        </w:rPr>
      </w:pPr>
      <w:r w:rsidRPr="009C73A3">
        <w:rPr>
          <w:rFonts w:ascii="Calibri" w:hAnsi="Calibri" w:cs="Calibri"/>
          <w:sz w:val="20"/>
          <w:szCs w:val="20"/>
        </w:rPr>
        <w:t>z siedzibą: _____________________; KRS: __________________, NIP: ________________, REGON: _______________, zwanym/ą dalej „</w:t>
      </w:r>
      <w:r w:rsidRPr="009C73A3">
        <w:rPr>
          <w:rFonts w:ascii="Calibri" w:hAnsi="Calibri" w:cs="Calibri"/>
          <w:b/>
          <w:sz w:val="20"/>
          <w:szCs w:val="20"/>
        </w:rPr>
        <w:t>Wykonawcą”</w:t>
      </w:r>
      <w:r w:rsidRPr="009C73A3">
        <w:rPr>
          <w:rFonts w:ascii="Calibri" w:hAnsi="Calibri" w:cs="Calibri"/>
          <w:sz w:val="20"/>
          <w:szCs w:val="20"/>
        </w:rPr>
        <w:t>, którego reprezentuje:</w:t>
      </w:r>
    </w:p>
    <w:p w14:paraId="0B369079" w14:textId="77777777" w:rsidR="002225BE" w:rsidRPr="009C73A3" w:rsidRDefault="002225BE" w:rsidP="000F1C8E">
      <w:pPr>
        <w:ind w:left="360"/>
        <w:rPr>
          <w:rFonts w:ascii="Calibri" w:hAnsi="Calibri" w:cs="Calibri"/>
          <w:sz w:val="20"/>
          <w:szCs w:val="20"/>
        </w:rPr>
      </w:pPr>
      <w:r w:rsidRPr="009C73A3">
        <w:rPr>
          <w:rFonts w:ascii="Calibri" w:hAnsi="Calibri" w:cs="Calibri"/>
          <w:sz w:val="20"/>
          <w:szCs w:val="20"/>
        </w:rPr>
        <w:t xml:space="preserve">- </w:t>
      </w:r>
      <w:r w:rsidRPr="009C73A3">
        <w:rPr>
          <w:rFonts w:ascii="Calibri" w:hAnsi="Calibri" w:cs="Calibri"/>
          <w:b/>
          <w:sz w:val="20"/>
          <w:szCs w:val="20"/>
        </w:rPr>
        <w:t xml:space="preserve">_________________________ </w:t>
      </w:r>
      <w:r w:rsidRPr="009C73A3">
        <w:rPr>
          <w:rFonts w:ascii="Calibri" w:hAnsi="Calibri" w:cs="Calibri"/>
          <w:sz w:val="20"/>
          <w:szCs w:val="20"/>
        </w:rPr>
        <w:t>- ________________</w:t>
      </w:r>
    </w:p>
    <w:p w14:paraId="47512B21" w14:textId="77777777" w:rsidR="002225BE" w:rsidRPr="009C73A3" w:rsidRDefault="002225BE" w:rsidP="000F1C8E">
      <w:pPr>
        <w:widowControl w:val="0"/>
        <w:jc w:val="both"/>
        <w:rPr>
          <w:rFonts w:ascii="Calibri" w:hAnsi="Calibri" w:cs="Calibri"/>
          <w:sz w:val="20"/>
          <w:szCs w:val="20"/>
        </w:rPr>
      </w:pPr>
    </w:p>
    <w:p w14:paraId="0FF05B2C" w14:textId="77777777" w:rsidR="002225BE" w:rsidRPr="009C73A3" w:rsidRDefault="002225BE" w:rsidP="000F1C8E">
      <w:pPr>
        <w:widowControl w:val="0"/>
        <w:jc w:val="both"/>
        <w:rPr>
          <w:rFonts w:ascii="Calibri" w:hAnsi="Calibri" w:cs="Calibri"/>
          <w:sz w:val="20"/>
          <w:szCs w:val="20"/>
        </w:rPr>
      </w:pPr>
    </w:p>
    <w:p w14:paraId="12E653B8" w14:textId="295920EC" w:rsidR="002225BE" w:rsidRPr="009C73A3" w:rsidRDefault="002225BE" w:rsidP="000F1C8E">
      <w:pPr>
        <w:jc w:val="both"/>
        <w:rPr>
          <w:rFonts w:ascii="Calibri" w:hAnsi="Calibri" w:cs="Calibri"/>
          <w:sz w:val="20"/>
          <w:szCs w:val="20"/>
        </w:rPr>
      </w:pPr>
      <w:r w:rsidRPr="009C73A3">
        <w:rPr>
          <w:rFonts w:ascii="Calibri" w:hAnsi="Calibri" w:cs="Calibri"/>
          <w:sz w:val="20"/>
          <w:szCs w:val="20"/>
        </w:rPr>
        <w:t xml:space="preserve">w wyniku postępowania o udzielenie zamówienia publicznego w trybie </w:t>
      </w:r>
      <w:r w:rsidR="00C350BD" w:rsidRPr="00C350BD">
        <w:rPr>
          <w:rFonts w:ascii="Calibri" w:hAnsi="Calibri" w:cs="Calibri"/>
          <w:sz w:val="20"/>
          <w:szCs w:val="20"/>
        </w:rPr>
        <w:t xml:space="preserve">w trybie podstawowym bez przeprowadzenia negocjacji, na podstawie art. 275 pkt 1 </w:t>
      </w:r>
      <w:r w:rsidR="00C350BD">
        <w:rPr>
          <w:rFonts w:ascii="Calibri" w:hAnsi="Calibri" w:cs="Calibri"/>
          <w:sz w:val="20"/>
          <w:szCs w:val="20"/>
        </w:rPr>
        <w:t xml:space="preserve">ustawy </w:t>
      </w:r>
      <w:r w:rsidRPr="009C73A3">
        <w:rPr>
          <w:rFonts w:ascii="Calibri" w:hAnsi="Calibri" w:cs="Calibri"/>
          <w:sz w:val="20"/>
          <w:szCs w:val="20"/>
        </w:rPr>
        <w:t>z dnia 11 września 2019 r. Prawo zamówień publicznych (t.j. Dz. U. z 2024 r. poz. 1320</w:t>
      </w:r>
      <w:r w:rsidR="00B77F4A">
        <w:rPr>
          <w:rFonts w:ascii="Calibri" w:hAnsi="Calibri" w:cs="Calibri"/>
          <w:sz w:val="20"/>
          <w:szCs w:val="20"/>
        </w:rPr>
        <w:t xml:space="preserve"> z późn. zm.</w:t>
      </w:r>
      <w:r w:rsidRPr="009C73A3">
        <w:rPr>
          <w:rFonts w:ascii="Calibri" w:hAnsi="Calibri" w:cs="Calibri"/>
          <w:sz w:val="20"/>
          <w:szCs w:val="20"/>
        </w:rPr>
        <w:t xml:space="preserve">), zwanej dalej „ustawą Pzp”. Przedmiotowe zadanie realizowane w ramach projektu pn.: </w:t>
      </w:r>
      <w:r w:rsidRPr="009C73A3">
        <w:rPr>
          <w:rFonts w:ascii="Calibri" w:hAnsi="Calibri" w:cs="Calibri"/>
          <w:i/>
          <w:iCs/>
          <w:sz w:val="20"/>
          <w:szCs w:val="20"/>
        </w:rPr>
        <w:t>„Przebudowa, rozbudowa, nadbudowa wraz z dostosowaniem do potrzeb osób niepełnosprawnych oddziału opieki długoterminowej SP ZOZ im. dr E. Jelskiego w Knyszynie”</w:t>
      </w:r>
      <w:r w:rsidRPr="009C73A3">
        <w:rPr>
          <w:rFonts w:ascii="Calibri" w:hAnsi="Calibri" w:cs="Calibri"/>
          <w:sz w:val="20"/>
          <w:szCs w:val="20"/>
        </w:rPr>
        <w:t>, nr umowy o dofinansowanie KPOD.07.08-IP.10-0159/24/KPO/5093/2025/76, realizowanego w ramach Krajowego Planu Odbudowy i Zwiększania Odporności – komponentu D „Efektywność, dostępność i jakość systemu ochrony zdrowia”, będącego elementem Inwestycji D4.1.1 „Rozwój opieki długoterminowej poprzez modernizację infrastruktury podmiotów leczniczych na poziomie powiatowym”.</w:t>
      </w:r>
    </w:p>
    <w:p w14:paraId="29267E2E" w14:textId="77777777" w:rsidR="002225BE" w:rsidRPr="009C73A3" w:rsidRDefault="002225BE" w:rsidP="000F1C8E">
      <w:pPr>
        <w:tabs>
          <w:tab w:val="left" w:pos="426"/>
          <w:tab w:val="left" w:pos="3855"/>
        </w:tabs>
        <w:ind w:right="-62"/>
        <w:jc w:val="both"/>
        <w:rPr>
          <w:rFonts w:ascii="Calibri" w:hAnsi="Calibri" w:cs="Calibri"/>
          <w:sz w:val="20"/>
          <w:szCs w:val="20"/>
        </w:rPr>
      </w:pPr>
    </w:p>
    <w:p w14:paraId="44C3775D" w14:textId="77777777" w:rsidR="002225BE" w:rsidRPr="009C73A3" w:rsidRDefault="002225BE" w:rsidP="000F1C8E">
      <w:pPr>
        <w:tabs>
          <w:tab w:val="left" w:pos="426"/>
          <w:tab w:val="left" w:pos="3855"/>
        </w:tabs>
        <w:ind w:right="-62"/>
        <w:jc w:val="both"/>
        <w:rPr>
          <w:rFonts w:ascii="Calibri" w:hAnsi="Calibri" w:cs="Calibri"/>
          <w:sz w:val="20"/>
          <w:szCs w:val="20"/>
        </w:rPr>
      </w:pPr>
    </w:p>
    <w:p w14:paraId="19C6FDA9" w14:textId="77777777" w:rsidR="002225BE" w:rsidRPr="009C73A3" w:rsidRDefault="002225BE">
      <w:pPr>
        <w:numPr>
          <w:ilvl w:val="0"/>
          <w:numId w:val="47"/>
        </w:numPr>
        <w:suppressAutoHyphens w:val="0"/>
        <w:autoSpaceDN/>
        <w:ind w:left="0" w:firstLine="0"/>
        <w:jc w:val="center"/>
        <w:textAlignment w:val="auto"/>
        <w:rPr>
          <w:rFonts w:ascii="Calibri" w:hAnsi="Calibri" w:cs="Calibri"/>
          <w:b/>
          <w:sz w:val="20"/>
          <w:szCs w:val="20"/>
        </w:rPr>
      </w:pPr>
    </w:p>
    <w:p w14:paraId="01FDEBD4" w14:textId="77777777" w:rsidR="002225BE" w:rsidRPr="009C73A3" w:rsidRDefault="002225BE" w:rsidP="000F1C8E">
      <w:pPr>
        <w:jc w:val="center"/>
        <w:rPr>
          <w:rFonts w:ascii="Calibri" w:hAnsi="Calibri" w:cs="Calibri"/>
          <w:b/>
          <w:sz w:val="20"/>
          <w:szCs w:val="20"/>
        </w:rPr>
      </w:pPr>
      <w:r w:rsidRPr="009C73A3">
        <w:rPr>
          <w:rFonts w:ascii="Calibri" w:hAnsi="Calibri" w:cs="Calibri"/>
          <w:b/>
          <w:sz w:val="20"/>
          <w:szCs w:val="20"/>
        </w:rPr>
        <w:t>PRZEDMIOT UMOWY</w:t>
      </w:r>
    </w:p>
    <w:p w14:paraId="054CD6AC" w14:textId="2B616E27" w:rsidR="002225BE" w:rsidRPr="009C73A3" w:rsidRDefault="002225BE">
      <w:pPr>
        <w:pStyle w:val="Tekstpodstawowywcity"/>
        <w:numPr>
          <w:ilvl w:val="0"/>
          <w:numId w:val="46"/>
        </w:numPr>
        <w:rPr>
          <w:rFonts w:ascii="Calibri" w:hAnsi="Calibri" w:cs="Calibri"/>
          <w:sz w:val="20"/>
          <w:szCs w:val="20"/>
        </w:rPr>
      </w:pPr>
      <w:r w:rsidRPr="009C73A3">
        <w:rPr>
          <w:rFonts w:ascii="Calibri" w:hAnsi="Calibri" w:cs="Calibri"/>
          <w:snapToGrid w:val="0"/>
          <w:sz w:val="20"/>
          <w:szCs w:val="20"/>
        </w:rPr>
        <w:t>Zamawiający powierza, a Wykonawca przyjmuje do wykonania zamówienie publiczne pn.:</w:t>
      </w:r>
      <w:r w:rsidRPr="009C73A3">
        <w:rPr>
          <w:rFonts w:ascii="Calibri" w:hAnsi="Calibri" w:cs="Calibri"/>
          <w:sz w:val="20"/>
          <w:szCs w:val="20"/>
        </w:rPr>
        <w:t xml:space="preserve"> </w:t>
      </w:r>
      <w:r w:rsidRPr="009C73A3">
        <w:rPr>
          <w:rFonts w:ascii="Calibri" w:hAnsi="Calibri" w:cs="Calibri"/>
          <w:b/>
          <w:bCs/>
          <w:sz w:val="20"/>
          <w:szCs w:val="20"/>
        </w:rPr>
        <w:t>„Dostawa wyposażenia medycznego, urządzeń medycznych oraz sprzętu rehabilitacyjnego</w:t>
      </w:r>
      <w:r w:rsidR="00C350BD">
        <w:rPr>
          <w:rFonts w:ascii="Calibri" w:hAnsi="Calibri" w:cs="Calibri"/>
          <w:b/>
          <w:bCs/>
          <w:sz w:val="20"/>
          <w:szCs w:val="20"/>
        </w:rPr>
        <w:t xml:space="preserve"> – ETAP II</w:t>
      </w:r>
      <w:r w:rsidRPr="009C73A3">
        <w:rPr>
          <w:rFonts w:ascii="Calibri" w:hAnsi="Calibri" w:cs="Calibri"/>
          <w:b/>
          <w:bCs/>
          <w:sz w:val="20"/>
          <w:szCs w:val="20"/>
        </w:rPr>
        <w:t>”</w:t>
      </w:r>
      <w:r w:rsidRPr="009C73A3">
        <w:rPr>
          <w:rFonts w:ascii="Calibri" w:hAnsi="Calibri" w:cs="Calibri"/>
          <w:sz w:val="20"/>
          <w:szCs w:val="20"/>
        </w:rPr>
        <w:t xml:space="preserve">, </w:t>
      </w:r>
      <w:r w:rsidRPr="009C73A3">
        <w:rPr>
          <w:rFonts w:ascii="Calibri" w:hAnsi="Calibri" w:cs="Calibri"/>
          <w:bCs/>
          <w:iCs/>
          <w:sz w:val="20"/>
          <w:szCs w:val="20"/>
        </w:rPr>
        <w:t xml:space="preserve">w zakresie części </w:t>
      </w:r>
      <w:r w:rsidRPr="009C73A3">
        <w:rPr>
          <w:rFonts w:ascii="Calibri" w:hAnsi="Calibri" w:cs="Calibri"/>
          <w:b/>
          <w:iCs/>
          <w:sz w:val="20"/>
          <w:szCs w:val="20"/>
          <w:u w:val="single"/>
        </w:rPr>
        <w:t>nr …….</w:t>
      </w:r>
    </w:p>
    <w:p w14:paraId="6FD42FDE" w14:textId="45A55F4A" w:rsidR="002225BE" w:rsidRPr="009C73A3" w:rsidRDefault="002225BE">
      <w:pPr>
        <w:pStyle w:val="Tekstpodstawowywcity"/>
        <w:numPr>
          <w:ilvl w:val="0"/>
          <w:numId w:val="46"/>
        </w:numPr>
        <w:rPr>
          <w:rFonts w:ascii="Calibri" w:hAnsi="Calibri" w:cs="Calibri"/>
          <w:sz w:val="20"/>
          <w:szCs w:val="20"/>
        </w:rPr>
      </w:pPr>
      <w:r w:rsidRPr="009C73A3">
        <w:rPr>
          <w:rFonts w:ascii="Calibri" w:hAnsi="Calibri" w:cs="Calibri"/>
          <w:sz w:val="20"/>
          <w:szCs w:val="20"/>
        </w:rPr>
        <w:t>Wykonawca zobowiązuje się dostarczyć, zainstalować, uruchomić i serwisować w okresie gwarancyjnym</w:t>
      </w:r>
      <w:r w:rsidR="001F23AA" w:rsidRPr="009C73A3">
        <w:rPr>
          <w:rFonts w:ascii="Calibri" w:hAnsi="Calibri" w:cs="Calibri"/>
          <w:sz w:val="20"/>
          <w:szCs w:val="20"/>
        </w:rPr>
        <w:t>,</w:t>
      </w:r>
      <w:r w:rsidRPr="009C73A3">
        <w:rPr>
          <w:rFonts w:ascii="Calibri" w:hAnsi="Calibri" w:cs="Calibri"/>
          <w:sz w:val="20"/>
          <w:szCs w:val="20"/>
        </w:rPr>
        <w:t xml:space="preserve"> fabrycznie nowy towar</w:t>
      </w:r>
      <w:r w:rsidR="00E704B0">
        <w:rPr>
          <w:rFonts w:ascii="Calibri" w:hAnsi="Calibri" w:cs="Calibri"/>
          <w:sz w:val="20"/>
          <w:szCs w:val="20"/>
        </w:rPr>
        <w:t xml:space="preserve">, </w:t>
      </w:r>
      <w:r w:rsidRPr="009C73A3">
        <w:rPr>
          <w:rFonts w:ascii="Calibri" w:hAnsi="Calibri" w:cs="Calibri"/>
          <w:sz w:val="20"/>
          <w:szCs w:val="20"/>
        </w:rPr>
        <w:t>zwany dalej</w:t>
      </w:r>
      <w:r w:rsidR="00730465" w:rsidRPr="009C73A3">
        <w:rPr>
          <w:rFonts w:ascii="Calibri" w:hAnsi="Calibri" w:cs="Calibri"/>
          <w:sz w:val="20"/>
          <w:szCs w:val="20"/>
        </w:rPr>
        <w:t xml:space="preserve"> również</w:t>
      </w:r>
      <w:r w:rsidRPr="009C73A3">
        <w:rPr>
          <w:rFonts w:ascii="Calibri" w:hAnsi="Calibri" w:cs="Calibri"/>
          <w:sz w:val="20"/>
          <w:szCs w:val="20"/>
        </w:rPr>
        <w:t xml:space="preserve"> </w:t>
      </w:r>
      <w:r w:rsidRPr="00E704B0">
        <w:rPr>
          <w:rFonts w:ascii="Calibri" w:hAnsi="Calibri" w:cs="Calibri"/>
          <w:sz w:val="20"/>
          <w:szCs w:val="20"/>
        </w:rPr>
        <w:t>,,sprzętem”,</w:t>
      </w:r>
      <w:r w:rsidRPr="009C73A3">
        <w:rPr>
          <w:rFonts w:ascii="Calibri" w:hAnsi="Calibri" w:cs="Calibri"/>
          <w:sz w:val="20"/>
          <w:szCs w:val="20"/>
        </w:rPr>
        <w:t xml:space="preserve"> zgodnie z Formularzem ofertowo-cenowym, o parametrach określonych w ofercie w „Załączniku nr 1 – Opis przedmiotu zamówienia”, stanowiących wspólnie </w:t>
      </w:r>
      <w:r w:rsidR="000A6B2F" w:rsidRPr="009C73A3">
        <w:rPr>
          <w:rFonts w:ascii="Calibri" w:hAnsi="Calibri" w:cs="Calibri"/>
          <w:sz w:val="20"/>
          <w:szCs w:val="20"/>
        </w:rPr>
        <w:t>Z</w:t>
      </w:r>
      <w:r w:rsidRPr="009C73A3">
        <w:rPr>
          <w:rFonts w:ascii="Calibri" w:hAnsi="Calibri" w:cs="Calibri"/>
          <w:sz w:val="20"/>
          <w:szCs w:val="20"/>
        </w:rPr>
        <w:t>ałącznik nr 1 do umowy, oraz przeprowadzić szkolenia personelu w zakresie użytkowania sprzętu.</w:t>
      </w:r>
    </w:p>
    <w:p w14:paraId="3A3D4F00" w14:textId="77777777" w:rsidR="002225BE" w:rsidRPr="009C73A3" w:rsidRDefault="002225BE" w:rsidP="000F1C8E">
      <w:pPr>
        <w:pStyle w:val="Tekstpodstawowywcity"/>
        <w:ind w:firstLine="0"/>
        <w:rPr>
          <w:rFonts w:ascii="Calibri" w:hAnsi="Calibri" w:cs="Calibri"/>
          <w:sz w:val="20"/>
          <w:szCs w:val="20"/>
          <w:lang w:val="pl-PL"/>
        </w:rPr>
      </w:pPr>
    </w:p>
    <w:p w14:paraId="4544A89F" w14:textId="2B21B604" w:rsidR="002225BE" w:rsidRPr="009C73A3" w:rsidRDefault="002225BE">
      <w:pPr>
        <w:numPr>
          <w:ilvl w:val="0"/>
          <w:numId w:val="47"/>
        </w:numPr>
        <w:suppressAutoHyphens w:val="0"/>
        <w:autoSpaceDN/>
        <w:ind w:left="0" w:firstLine="0"/>
        <w:jc w:val="center"/>
        <w:textAlignment w:val="auto"/>
        <w:rPr>
          <w:rFonts w:ascii="Calibri" w:hAnsi="Calibri" w:cs="Calibri"/>
          <w:b/>
          <w:sz w:val="20"/>
          <w:szCs w:val="20"/>
        </w:rPr>
      </w:pPr>
    </w:p>
    <w:p w14:paraId="748D6C56" w14:textId="77777777" w:rsidR="001D405B" w:rsidRDefault="002225BE" w:rsidP="000F1C8E">
      <w:pPr>
        <w:ind w:left="360"/>
        <w:jc w:val="center"/>
        <w:rPr>
          <w:rFonts w:ascii="Calibri" w:hAnsi="Calibri" w:cs="Calibri"/>
          <w:b/>
          <w:sz w:val="20"/>
          <w:szCs w:val="20"/>
        </w:rPr>
      </w:pPr>
      <w:r w:rsidRPr="009C73A3">
        <w:rPr>
          <w:rFonts w:ascii="Calibri" w:hAnsi="Calibri" w:cs="Calibri"/>
          <w:b/>
          <w:sz w:val="20"/>
          <w:szCs w:val="20"/>
        </w:rPr>
        <w:t>REALIZACJA PRZEDMIOTU UMOWY</w:t>
      </w:r>
      <w:r w:rsidR="001D405B">
        <w:rPr>
          <w:rFonts w:ascii="Calibri" w:hAnsi="Calibri" w:cs="Calibri"/>
          <w:b/>
          <w:sz w:val="20"/>
          <w:szCs w:val="20"/>
        </w:rPr>
        <w:t xml:space="preserve"> </w:t>
      </w:r>
    </w:p>
    <w:p w14:paraId="561A0F56" w14:textId="77777777" w:rsidR="002225BE" w:rsidRPr="009C73A3" w:rsidRDefault="002225BE">
      <w:pPr>
        <w:numPr>
          <w:ilvl w:val="0"/>
          <w:numId w:val="48"/>
        </w:numPr>
        <w:suppressAutoHyphens w:val="0"/>
        <w:autoSpaceDE w:val="0"/>
        <w:adjustRightInd w:val="0"/>
        <w:jc w:val="both"/>
        <w:textAlignment w:val="auto"/>
        <w:rPr>
          <w:rFonts w:ascii="Calibri" w:hAnsi="Calibri" w:cs="Calibri"/>
          <w:sz w:val="20"/>
          <w:szCs w:val="20"/>
        </w:rPr>
      </w:pPr>
      <w:r w:rsidRPr="009C73A3">
        <w:rPr>
          <w:rFonts w:ascii="Calibri" w:hAnsi="Calibri" w:cs="Calibri"/>
          <w:sz w:val="20"/>
          <w:szCs w:val="20"/>
        </w:rPr>
        <w:t>Wykonawca oświadcza, iż posiada niezbędną wiedzę i doświadczenie oraz dysponuje osobami zdolnymi do wykonania przedmiotu umowy oraz zobowiązany jest do współpracy z Zamawiającym, na każdym etapie realizacji przedmiotu umowy.</w:t>
      </w:r>
    </w:p>
    <w:p w14:paraId="67375761" w14:textId="42D6100F" w:rsidR="002E2397" w:rsidRPr="009C73A3" w:rsidRDefault="002E2397">
      <w:pPr>
        <w:numPr>
          <w:ilvl w:val="0"/>
          <w:numId w:val="48"/>
        </w:numPr>
        <w:suppressAutoHyphens w:val="0"/>
        <w:autoSpaceDE w:val="0"/>
        <w:adjustRightInd w:val="0"/>
        <w:jc w:val="both"/>
        <w:textAlignment w:val="auto"/>
        <w:rPr>
          <w:rFonts w:ascii="Calibri" w:hAnsi="Calibri" w:cs="Calibri"/>
          <w:sz w:val="20"/>
          <w:szCs w:val="20"/>
        </w:rPr>
      </w:pPr>
      <w:r w:rsidRPr="009C73A3">
        <w:rPr>
          <w:rFonts w:ascii="Calibri" w:hAnsi="Calibri" w:cs="Calibri"/>
          <w:sz w:val="20"/>
          <w:szCs w:val="20"/>
        </w:rPr>
        <w:t>Dostarczony przedmiot umowy musi być fabrycznie nowy, nieużywany, wolny od wad prawnych i fizycznych, nadający się do użytku zgodnie z przeznaczeniem, gotowy do użytku bez żadnych dodatkowych zakupów.</w:t>
      </w:r>
    </w:p>
    <w:p w14:paraId="70EE488F" w14:textId="5A0C48B0" w:rsidR="002E2397" w:rsidRPr="009C73A3" w:rsidRDefault="002E2397">
      <w:pPr>
        <w:numPr>
          <w:ilvl w:val="0"/>
          <w:numId w:val="48"/>
        </w:numPr>
        <w:suppressAutoHyphens w:val="0"/>
        <w:autoSpaceDE w:val="0"/>
        <w:autoSpaceDN/>
        <w:jc w:val="both"/>
        <w:textAlignment w:val="auto"/>
        <w:rPr>
          <w:rFonts w:ascii="Calibri" w:hAnsi="Calibri" w:cs="Calibri"/>
          <w:sz w:val="20"/>
          <w:szCs w:val="20"/>
        </w:rPr>
      </w:pPr>
      <w:r w:rsidRPr="009C73A3">
        <w:rPr>
          <w:rFonts w:ascii="Calibri" w:hAnsi="Calibri" w:cs="Calibri"/>
          <w:sz w:val="20"/>
          <w:szCs w:val="20"/>
        </w:rPr>
        <w:t>Wykonawca oświadcza, iż przedmiot umowy podlegający dostawie na podstawie niniejszej umowy, posiadać będzie wszelkie wymagane prawem polskim dokumenty</w:t>
      </w:r>
      <w:r w:rsidR="00B77F4A">
        <w:rPr>
          <w:rFonts w:ascii="Calibri" w:hAnsi="Calibri" w:cs="Calibri"/>
          <w:sz w:val="20"/>
          <w:szCs w:val="20"/>
        </w:rPr>
        <w:t>, w szczególności</w:t>
      </w:r>
      <w:r w:rsidRPr="009C73A3">
        <w:rPr>
          <w:rFonts w:ascii="Calibri" w:hAnsi="Calibri" w:cs="Calibri"/>
          <w:sz w:val="20"/>
          <w:szCs w:val="20"/>
        </w:rPr>
        <w:t xml:space="preserve"> atesty, certyfikaty i dopuszczenia do użytkowania - zgodnie z przeznaczeniem.</w:t>
      </w:r>
    </w:p>
    <w:p w14:paraId="4AAA44C0" w14:textId="77777777" w:rsidR="003C46FB" w:rsidRPr="009C73A3" w:rsidRDefault="003C46FB">
      <w:pPr>
        <w:numPr>
          <w:ilvl w:val="0"/>
          <w:numId w:val="48"/>
        </w:numPr>
        <w:suppressAutoHyphens w:val="0"/>
        <w:autoSpaceDE w:val="0"/>
        <w:adjustRightInd w:val="0"/>
        <w:jc w:val="both"/>
        <w:textAlignment w:val="auto"/>
        <w:rPr>
          <w:rFonts w:ascii="Calibri" w:hAnsi="Calibri" w:cs="Calibri"/>
          <w:sz w:val="20"/>
          <w:szCs w:val="20"/>
        </w:rPr>
      </w:pPr>
      <w:r w:rsidRPr="009C73A3">
        <w:rPr>
          <w:rFonts w:ascii="Calibri" w:hAnsi="Calibri" w:cs="Calibri"/>
          <w:sz w:val="20"/>
          <w:szCs w:val="20"/>
        </w:rPr>
        <w:t xml:space="preserve">Wykonawca zobowiązany jest dostarczyć przedmiot umowy własnym transportem, na własny koszt i na własne ryzyko, przy czym dostawę należy rozumieć jako:  </w:t>
      </w:r>
    </w:p>
    <w:p w14:paraId="011C4BCD" w14:textId="77777777" w:rsidR="003C46FB" w:rsidRPr="009C73A3" w:rsidRDefault="003C46FB">
      <w:pPr>
        <w:pStyle w:val="Akapitzlist"/>
        <w:numPr>
          <w:ilvl w:val="0"/>
          <w:numId w:val="54"/>
        </w:numPr>
        <w:suppressAutoHyphens w:val="0"/>
        <w:autoSpaceDE w:val="0"/>
        <w:adjustRightInd w:val="0"/>
        <w:contextualSpacing/>
        <w:jc w:val="both"/>
        <w:textAlignment w:val="auto"/>
        <w:rPr>
          <w:rFonts w:ascii="Calibri" w:hAnsi="Calibri" w:cs="Calibri"/>
          <w:sz w:val="20"/>
        </w:rPr>
      </w:pPr>
      <w:r w:rsidRPr="009C73A3">
        <w:rPr>
          <w:rFonts w:ascii="Calibri" w:hAnsi="Calibri" w:cs="Calibri"/>
          <w:sz w:val="20"/>
        </w:rPr>
        <w:t xml:space="preserve">dostawę przedmiotu umowy do miejsca wskazanego przez Zamawiającego, tj. przetransportowanie i wyładunek w miejscu użytkowania; </w:t>
      </w:r>
    </w:p>
    <w:p w14:paraId="3594A6FA" w14:textId="7563F481" w:rsidR="003C46FB" w:rsidRPr="009C73A3" w:rsidRDefault="003C46FB">
      <w:pPr>
        <w:pStyle w:val="Akapitzlist"/>
        <w:numPr>
          <w:ilvl w:val="0"/>
          <w:numId w:val="54"/>
        </w:numPr>
        <w:suppressAutoHyphens w:val="0"/>
        <w:autoSpaceDE w:val="0"/>
        <w:adjustRightInd w:val="0"/>
        <w:contextualSpacing/>
        <w:jc w:val="both"/>
        <w:textAlignment w:val="auto"/>
        <w:rPr>
          <w:rFonts w:ascii="Calibri" w:hAnsi="Calibri" w:cs="Calibri"/>
          <w:sz w:val="20"/>
        </w:rPr>
      </w:pPr>
      <w:r w:rsidRPr="009C73A3">
        <w:rPr>
          <w:rFonts w:ascii="Calibri" w:hAnsi="Calibri" w:cs="Calibri"/>
          <w:sz w:val="20"/>
        </w:rPr>
        <w:t>instalację i rozmieszczenie sprzętu;</w:t>
      </w:r>
    </w:p>
    <w:p w14:paraId="22D6A4CF" w14:textId="79F9A2B2" w:rsidR="003C46FB" w:rsidRPr="009C73A3" w:rsidRDefault="003C46FB">
      <w:pPr>
        <w:pStyle w:val="Akapitzlist"/>
        <w:numPr>
          <w:ilvl w:val="0"/>
          <w:numId w:val="54"/>
        </w:numPr>
        <w:suppressAutoHyphens w:val="0"/>
        <w:autoSpaceDE w:val="0"/>
        <w:adjustRightInd w:val="0"/>
        <w:contextualSpacing/>
        <w:jc w:val="both"/>
        <w:textAlignment w:val="auto"/>
        <w:rPr>
          <w:rFonts w:ascii="Calibri" w:hAnsi="Calibri" w:cs="Calibri"/>
          <w:sz w:val="20"/>
        </w:rPr>
      </w:pPr>
      <w:r w:rsidRPr="009C73A3">
        <w:rPr>
          <w:rFonts w:ascii="Calibri" w:hAnsi="Calibri" w:cs="Calibri"/>
          <w:sz w:val="20"/>
        </w:rPr>
        <w:lastRenderedPageBreak/>
        <w:t xml:space="preserve">przeprowadzenie w siedzibie Zamawiającego szkolenia dedykowanego (instruktaż stanowiskowy) dla pracowników wskazanych przez Zamawiającego, w ustalonym przez Strony terminie. </w:t>
      </w:r>
    </w:p>
    <w:p w14:paraId="19F4DA53" w14:textId="5285EF88" w:rsidR="007138AF" w:rsidRPr="007138AF" w:rsidRDefault="007138AF">
      <w:pPr>
        <w:numPr>
          <w:ilvl w:val="0"/>
          <w:numId w:val="48"/>
        </w:numPr>
        <w:suppressAutoHyphens w:val="0"/>
        <w:autoSpaceDE w:val="0"/>
        <w:autoSpaceDN/>
        <w:jc w:val="both"/>
        <w:textAlignment w:val="auto"/>
        <w:rPr>
          <w:rStyle w:val="Pogrubienie"/>
          <w:rFonts w:ascii="Calibri" w:hAnsi="Calibri" w:cs="Calibri"/>
          <w:b w:val="0"/>
          <w:sz w:val="20"/>
          <w:szCs w:val="20"/>
        </w:rPr>
      </w:pPr>
      <w:r w:rsidRPr="007138AF">
        <w:rPr>
          <w:rStyle w:val="Pogrubienie"/>
          <w:rFonts w:ascii="Calibri" w:hAnsi="Calibri" w:cs="Calibri"/>
          <w:b w:val="0"/>
          <w:sz w:val="20"/>
          <w:szCs w:val="20"/>
        </w:rPr>
        <w:t xml:space="preserve">Wykonawca ponosi pełną odpowiedzialność za szkody powstałe przy realizacji przedmiotu </w:t>
      </w:r>
      <w:r>
        <w:rPr>
          <w:rStyle w:val="Pogrubienie"/>
          <w:rFonts w:ascii="Calibri" w:hAnsi="Calibri" w:cs="Calibri"/>
          <w:b w:val="0"/>
          <w:sz w:val="20"/>
          <w:szCs w:val="20"/>
        </w:rPr>
        <w:t>u</w:t>
      </w:r>
      <w:r w:rsidRPr="007138AF">
        <w:rPr>
          <w:rStyle w:val="Pogrubienie"/>
          <w:rFonts w:ascii="Calibri" w:hAnsi="Calibri" w:cs="Calibri"/>
          <w:b w:val="0"/>
          <w:sz w:val="20"/>
          <w:szCs w:val="20"/>
        </w:rPr>
        <w:t xml:space="preserve">mowy. Wszelkie uszkodzenia (np. obicia, zarysowania ścian, drzwi, posadzek, istniejących przewodów elektrycznych i istniejącego okablowania strukturalnego) powstałe w wyniku wykonania czynności związanych z dostawą </w:t>
      </w:r>
      <w:r>
        <w:rPr>
          <w:rStyle w:val="Pogrubienie"/>
          <w:rFonts w:ascii="Calibri" w:hAnsi="Calibri" w:cs="Calibri"/>
          <w:b w:val="0"/>
          <w:sz w:val="20"/>
          <w:szCs w:val="20"/>
        </w:rPr>
        <w:t>przedmiotu umowy</w:t>
      </w:r>
      <w:r w:rsidRPr="007138AF">
        <w:rPr>
          <w:rStyle w:val="Pogrubienie"/>
          <w:rFonts w:ascii="Calibri" w:hAnsi="Calibri" w:cs="Calibri"/>
          <w:b w:val="0"/>
          <w:sz w:val="20"/>
          <w:szCs w:val="20"/>
        </w:rPr>
        <w:t xml:space="preserve"> Wykonawca usunie na własny koszt, w terminie </w:t>
      </w:r>
      <w:r>
        <w:rPr>
          <w:rStyle w:val="Pogrubienie"/>
          <w:rFonts w:ascii="Calibri" w:hAnsi="Calibri" w:cs="Calibri"/>
          <w:b w:val="0"/>
          <w:sz w:val="20"/>
          <w:szCs w:val="20"/>
        </w:rPr>
        <w:t>2</w:t>
      </w:r>
      <w:r w:rsidRPr="007138AF">
        <w:rPr>
          <w:rStyle w:val="Pogrubienie"/>
          <w:rFonts w:ascii="Calibri" w:hAnsi="Calibri" w:cs="Calibri"/>
          <w:b w:val="0"/>
          <w:sz w:val="20"/>
          <w:szCs w:val="20"/>
        </w:rPr>
        <w:t xml:space="preserve"> dni roboczych od chwili zgłoszenia zdarzenia.</w:t>
      </w:r>
    </w:p>
    <w:p w14:paraId="7F287A7A" w14:textId="0C2C48E3" w:rsidR="00F75273" w:rsidRPr="009C73A3" w:rsidRDefault="00F75273">
      <w:pPr>
        <w:numPr>
          <w:ilvl w:val="0"/>
          <w:numId w:val="48"/>
        </w:numPr>
        <w:suppressAutoHyphens w:val="0"/>
        <w:autoSpaceDE w:val="0"/>
        <w:autoSpaceDN/>
        <w:jc w:val="both"/>
        <w:textAlignment w:val="auto"/>
        <w:rPr>
          <w:rFonts w:ascii="Calibri" w:hAnsi="Calibri" w:cs="Calibri"/>
          <w:sz w:val="20"/>
          <w:szCs w:val="20"/>
        </w:rPr>
      </w:pPr>
      <w:r w:rsidRPr="009C73A3">
        <w:rPr>
          <w:rStyle w:val="Pogrubienie"/>
          <w:rFonts w:ascii="Calibri" w:hAnsi="Calibri" w:cs="Calibri"/>
          <w:b w:val="0"/>
          <w:iCs/>
          <w:color w:val="000000"/>
          <w:sz w:val="20"/>
          <w:szCs w:val="20"/>
        </w:rPr>
        <w:t>Wykonawca oświadcza i zobowiązuje się</w:t>
      </w:r>
      <w:r w:rsidRPr="009C73A3">
        <w:rPr>
          <w:rFonts w:ascii="Calibri" w:hAnsi="Calibri" w:cs="Calibri"/>
          <w:iCs/>
          <w:color w:val="000000"/>
          <w:sz w:val="20"/>
          <w:szCs w:val="20"/>
        </w:rPr>
        <w:t xml:space="preserve">, że realizacja przedmiotu umowy odbywać się będzie przez cały okres jej obowiązywania zgodnie z: </w:t>
      </w:r>
    </w:p>
    <w:p w14:paraId="1FE42A3A" w14:textId="49625133" w:rsidR="00F75273" w:rsidRPr="00E704B0" w:rsidRDefault="00F75273">
      <w:pPr>
        <w:pStyle w:val="Akapitzlist"/>
        <w:numPr>
          <w:ilvl w:val="0"/>
          <w:numId w:val="55"/>
        </w:numPr>
        <w:suppressAutoHyphens w:val="0"/>
        <w:autoSpaceDE w:val="0"/>
        <w:adjustRightInd w:val="0"/>
        <w:contextualSpacing/>
        <w:jc w:val="both"/>
        <w:textAlignment w:val="auto"/>
        <w:rPr>
          <w:rFonts w:ascii="Calibri" w:hAnsi="Calibri" w:cs="Calibri"/>
          <w:iCs/>
          <w:color w:val="000000"/>
          <w:sz w:val="20"/>
        </w:rPr>
      </w:pPr>
      <w:r w:rsidRPr="00E704B0">
        <w:rPr>
          <w:rFonts w:ascii="Calibri" w:hAnsi="Calibri" w:cs="Calibri"/>
          <w:iCs/>
          <w:color w:val="000000"/>
          <w:sz w:val="20"/>
        </w:rPr>
        <w:t>zasadą równości szans i niedyskryminacji;</w:t>
      </w:r>
    </w:p>
    <w:p w14:paraId="5904F8A1" w14:textId="334958E5" w:rsidR="00F75273" w:rsidRPr="00E704B0" w:rsidRDefault="00F75273">
      <w:pPr>
        <w:pStyle w:val="Akapitzlist"/>
        <w:numPr>
          <w:ilvl w:val="0"/>
          <w:numId w:val="55"/>
        </w:numPr>
        <w:suppressAutoHyphens w:val="0"/>
        <w:autoSpaceDE w:val="0"/>
        <w:adjustRightInd w:val="0"/>
        <w:contextualSpacing/>
        <w:jc w:val="both"/>
        <w:textAlignment w:val="auto"/>
        <w:rPr>
          <w:rFonts w:ascii="Calibri" w:hAnsi="Calibri" w:cs="Calibri"/>
          <w:iCs/>
          <w:color w:val="000000"/>
          <w:sz w:val="20"/>
        </w:rPr>
      </w:pPr>
      <w:r w:rsidRPr="00E704B0">
        <w:rPr>
          <w:rFonts w:ascii="Calibri" w:hAnsi="Calibri" w:cs="Calibri"/>
          <w:iCs/>
          <w:color w:val="000000"/>
          <w:sz w:val="20"/>
        </w:rPr>
        <w:t xml:space="preserve">zasadą uniwersalnego projektowania oraz zapewnienia racjonalnych usprawnień, zgodnie ze </w:t>
      </w:r>
      <w:r w:rsidRPr="00E704B0">
        <w:rPr>
          <w:rStyle w:val="Uwydatnienie"/>
          <w:rFonts w:ascii="Calibri" w:hAnsi="Calibri" w:cs="Calibri"/>
          <w:iCs w:val="0"/>
          <w:color w:val="000000"/>
          <w:sz w:val="20"/>
        </w:rPr>
        <w:t>Standardami dostępności dla polityki spójności 2021–2027</w:t>
      </w:r>
      <w:r w:rsidRPr="00E704B0">
        <w:rPr>
          <w:rFonts w:ascii="Calibri" w:hAnsi="Calibri" w:cs="Calibri"/>
          <w:iCs/>
          <w:color w:val="000000"/>
          <w:sz w:val="20"/>
        </w:rPr>
        <w:t>, stanowiącymi załącznik nr 2 do Wytycznych dotyczących realizacji zasad równościowych w ramach funduszy unijnych na lata 2021–2027.</w:t>
      </w:r>
    </w:p>
    <w:p w14:paraId="2A3B0061" w14:textId="7044736D" w:rsidR="000F1C8E" w:rsidRPr="00E704B0" w:rsidRDefault="00F75273">
      <w:pPr>
        <w:pStyle w:val="Textbody"/>
        <w:numPr>
          <w:ilvl w:val="0"/>
          <w:numId w:val="55"/>
        </w:numPr>
        <w:tabs>
          <w:tab w:val="left" w:pos="710"/>
          <w:tab w:val="left" w:pos="993"/>
        </w:tabs>
        <w:spacing w:after="0" w:line="240" w:lineRule="auto"/>
        <w:jc w:val="both"/>
        <w:rPr>
          <w:rFonts w:ascii="Calibri" w:hAnsi="Calibri" w:cs="Calibri"/>
          <w:iCs/>
          <w:sz w:val="20"/>
          <w:szCs w:val="20"/>
        </w:rPr>
      </w:pPr>
      <w:r w:rsidRPr="00E704B0">
        <w:rPr>
          <w:rFonts w:ascii="Calibri" w:hAnsi="Calibri" w:cs="Calibri"/>
          <w:iCs/>
          <w:color w:val="000000"/>
          <w:sz w:val="20"/>
          <w:szCs w:val="20"/>
        </w:rPr>
        <w:t xml:space="preserve">zgodnie z zasadą „Do No Significant Harm” (DNSH), w tym z </w:t>
      </w:r>
      <w:r w:rsidRPr="00E704B0">
        <w:rPr>
          <w:rFonts w:ascii="Calibri" w:hAnsi="Calibri" w:cs="Calibri"/>
          <w:iCs/>
          <w:sz w:val="20"/>
          <w:szCs w:val="20"/>
        </w:rPr>
        <w:t xml:space="preserve">uwzględnieniem wszystkich wymogów środowiskowych wskazanych w dokumentach programowych KPO, w tym dokumentacji </w:t>
      </w:r>
      <w:r w:rsidR="00B77F4A" w:rsidRPr="00B77F4A">
        <w:rPr>
          <w:rFonts w:ascii="Calibri" w:hAnsi="Calibri" w:cs="Calibri"/>
          <w:iCs/>
          <w:sz w:val="20"/>
          <w:szCs w:val="20"/>
        </w:rPr>
        <w:t>„Wytyczne w zakresie zasady DNSH dla beneficjentów KPO” oraz „Podręcznika beneficjenta DNSH”;</w:t>
      </w:r>
    </w:p>
    <w:p w14:paraId="1F7D4BEE" w14:textId="2E728D71" w:rsidR="003C46FB" w:rsidRPr="009C73A3" w:rsidRDefault="003C46FB">
      <w:pPr>
        <w:numPr>
          <w:ilvl w:val="0"/>
          <w:numId w:val="48"/>
        </w:numPr>
        <w:suppressAutoHyphens w:val="0"/>
        <w:autoSpaceDE w:val="0"/>
        <w:autoSpaceDN/>
        <w:jc w:val="both"/>
        <w:textAlignment w:val="auto"/>
        <w:rPr>
          <w:rFonts w:ascii="Calibri" w:hAnsi="Calibri" w:cs="Calibri"/>
          <w:sz w:val="20"/>
          <w:szCs w:val="20"/>
        </w:rPr>
      </w:pPr>
      <w:r w:rsidRPr="009C73A3">
        <w:rPr>
          <w:rFonts w:ascii="Calibri" w:hAnsi="Calibri" w:cs="Calibri"/>
          <w:sz w:val="20"/>
          <w:szCs w:val="20"/>
        </w:rPr>
        <w:t xml:space="preserve">Zamawiający zobowiązany będzie do odbioru przedmiotu umowy po sprawdzeniu poprawności jego działania oraz terminowej zapłaty należności z tego tytułu. </w:t>
      </w:r>
    </w:p>
    <w:p w14:paraId="05C85BF0" w14:textId="77777777" w:rsidR="000A6B2F" w:rsidRPr="009C73A3" w:rsidRDefault="000A6B2F" w:rsidP="000F1C8E">
      <w:pPr>
        <w:suppressAutoHyphens w:val="0"/>
        <w:autoSpaceDE w:val="0"/>
        <w:autoSpaceDN/>
        <w:jc w:val="both"/>
        <w:textAlignment w:val="auto"/>
        <w:rPr>
          <w:rFonts w:ascii="Calibri" w:hAnsi="Calibri" w:cs="Calibri"/>
          <w:sz w:val="20"/>
          <w:szCs w:val="20"/>
        </w:rPr>
      </w:pPr>
    </w:p>
    <w:p w14:paraId="5278F718" w14:textId="784501BF" w:rsidR="002E2397" w:rsidRDefault="00AE1FE9">
      <w:pPr>
        <w:numPr>
          <w:ilvl w:val="0"/>
          <w:numId w:val="47"/>
        </w:numPr>
        <w:suppressAutoHyphens w:val="0"/>
        <w:autoSpaceDN/>
        <w:ind w:left="0" w:firstLine="0"/>
        <w:jc w:val="center"/>
        <w:textAlignment w:val="auto"/>
        <w:rPr>
          <w:rFonts w:ascii="Calibri" w:hAnsi="Calibri" w:cs="Calibri"/>
          <w:b/>
          <w:sz w:val="20"/>
          <w:szCs w:val="20"/>
        </w:rPr>
      </w:pPr>
      <w:r>
        <w:rPr>
          <w:rFonts w:ascii="Calibri" w:hAnsi="Calibri" w:cs="Calibri"/>
          <w:b/>
          <w:sz w:val="20"/>
          <w:szCs w:val="20"/>
        </w:rPr>
        <w:t xml:space="preserve"> </w:t>
      </w:r>
    </w:p>
    <w:p w14:paraId="15E4EFDB" w14:textId="03D94E6C" w:rsidR="00AE1FE9" w:rsidRDefault="00AE1FE9" w:rsidP="00AE1FE9">
      <w:pPr>
        <w:suppressAutoHyphens w:val="0"/>
        <w:autoSpaceDN/>
        <w:jc w:val="center"/>
        <w:textAlignment w:val="auto"/>
        <w:rPr>
          <w:rFonts w:ascii="Calibri" w:hAnsi="Calibri" w:cs="Calibri"/>
          <w:b/>
          <w:sz w:val="20"/>
          <w:szCs w:val="20"/>
        </w:rPr>
      </w:pPr>
      <w:r w:rsidRPr="00AE1FE9">
        <w:rPr>
          <w:rFonts w:ascii="Calibri" w:hAnsi="Calibri" w:cs="Calibri"/>
          <w:b/>
          <w:sz w:val="20"/>
          <w:szCs w:val="20"/>
        </w:rPr>
        <w:t>WYMAGANIA W ZAKRESIE ZASADY DNSH, TRWAŁOŚCI I NAPRAWIALNOŚCI</w:t>
      </w:r>
    </w:p>
    <w:p w14:paraId="6D48FE95" w14:textId="77777777" w:rsidR="00AE1FE9" w:rsidRDefault="00AE1FE9">
      <w:pPr>
        <w:numPr>
          <w:ilvl w:val="0"/>
          <w:numId w:val="74"/>
        </w:numPr>
        <w:suppressAutoHyphens w:val="0"/>
        <w:autoSpaceDE w:val="0"/>
        <w:autoSpaceDN/>
        <w:jc w:val="both"/>
        <w:textAlignment w:val="auto"/>
        <w:rPr>
          <w:rFonts w:ascii="Calibri" w:hAnsi="Calibri" w:cs="Calibri"/>
          <w:sz w:val="20"/>
          <w:szCs w:val="20"/>
        </w:rPr>
      </w:pPr>
      <w:r w:rsidRPr="001D405B">
        <w:rPr>
          <w:rFonts w:asciiTheme="minorHAnsi" w:hAnsiTheme="minorHAnsi" w:cstheme="minorHAnsi"/>
          <w:sz w:val="20"/>
        </w:rPr>
        <w:t>Zamawiający, realizując zamówienie, działa zgodnie z zasadą DNSH („Do No Significant Harm”), o której mowa w art. 17 Rozporządzenia Parlamentu Europejskiego i Rady (UE) 2020/852.</w:t>
      </w:r>
    </w:p>
    <w:p w14:paraId="245B93AA" w14:textId="77777777" w:rsidR="00AE1FE9" w:rsidRPr="001D405B" w:rsidRDefault="00AE1FE9">
      <w:pPr>
        <w:numPr>
          <w:ilvl w:val="0"/>
          <w:numId w:val="74"/>
        </w:numPr>
        <w:suppressAutoHyphens w:val="0"/>
        <w:autoSpaceDE w:val="0"/>
        <w:autoSpaceDN/>
        <w:jc w:val="both"/>
        <w:textAlignment w:val="auto"/>
        <w:rPr>
          <w:rFonts w:ascii="Calibri" w:hAnsi="Calibri" w:cs="Calibri"/>
          <w:sz w:val="20"/>
          <w:szCs w:val="20"/>
        </w:rPr>
      </w:pPr>
      <w:r w:rsidRPr="001D405B">
        <w:rPr>
          <w:rFonts w:asciiTheme="minorHAnsi" w:hAnsiTheme="minorHAnsi" w:cstheme="minorHAnsi"/>
          <w:sz w:val="20"/>
        </w:rPr>
        <w:t>Wykonawca oświadcza, że oferowane wyroby, ich produkcja, transport, użytkowanie oraz sposób pakowania nie powodują znaczących szkód dla żadnego z sześciu celów środowiskowych Unii Europejskiej, w szczególności poprzez:</w:t>
      </w:r>
    </w:p>
    <w:p w14:paraId="683CAC35" w14:textId="77777777" w:rsidR="00AE1FE9" w:rsidRPr="002B35FE" w:rsidRDefault="00AE1FE9">
      <w:pPr>
        <w:numPr>
          <w:ilvl w:val="0"/>
          <w:numId w:val="69"/>
        </w:numPr>
        <w:suppressAutoHyphens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racjonalne wykorzystanie zasobów,</w:t>
      </w:r>
    </w:p>
    <w:p w14:paraId="7AA76A15" w14:textId="77777777" w:rsidR="00AE1FE9" w:rsidRPr="002B35FE" w:rsidRDefault="00AE1FE9">
      <w:pPr>
        <w:numPr>
          <w:ilvl w:val="0"/>
          <w:numId w:val="69"/>
        </w:numPr>
        <w:suppressAutoHyphens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ograniczenie ilości odpadów,</w:t>
      </w:r>
    </w:p>
    <w:p w14:paraId="039D9900" w14:textId="77777777" w:rsidR="00AE1FE9" w:rsidRPr="002B35FE" w:rsidRDefault="00AE1FE9">
      <w:pPr>
        <w:numPr>
          <w:ilvl w:val="0"/>
          <w:numId w:val="69"/>
        </w:numPr>
        <w:suppressAutoHyphens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wydłużenie cyklu życia produktów,</w:t>
      </w:r>
    </w:p>
    <w:p w14:paraId="500341BB" w14:textId="77777777" w:rsidR="00AE1FE9" w:rsidRPr="002B35FE" w:rsidRDefault="00AE1FE9">
      <w:pPr>
        <w:numPr>
          <w:ilvl w:val="0"/>
          <w:numId w:val="69"/>
        </w:numPr>
        <w:suppressAutoHyphens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możliwość bezpiecznego użytkowania przez cały przewidywany okres eksploatacji.</w:t>
      </w:r>
    </w:p>
    <w:p w14:paraId="27FD8DA2" w14:textId="77777777" w:rsidR="00AE1FE9" w:rsidRDefault="00AE1FE9">
      <w:pPr>
        <w:numPr>
          <w:ilvl w:val="0"/>
          <w:numId w:val="74"/>
        </w:numPr>
        <w:suppressAutoHyphens w:val="0"/>
        <w:autoSpaceDE w:val="0"/>
        <w:autoSpaceDN/>
        <w:jc w:val="both"/>
        <w:textAlignment w:val="auto"/>
        <w:rPr>
          <w:rFonts w:asciiTheme="minorHAnsi" w:hAnsiTheme="minorHAnsi" w:cstheme="minorHAnsi"/>
          <w:sz w:val="20"/>
        </w:rPr>
      </w:pPr>
      <w:r w:rsidRPr="002B35FE">
        <w:rPr>
          <w:rFonts w:asciiTheme="minorHAnsi" w:hAnsiTheme="minorHAnsi" w:cstheme="minorHAnsi"/>
          <w:sz w:val="20"/>
          <w:szCs w:val="20"/>
        </w:rPr>
        <w:t>Spełnienie zasady DNSH nie wymaga przedstawiania analiz środowiskowych, raportów LCA ani certyfikatów środowiskowych, o ile nie wynikają one wprost z odrębnych przepisów prawa.</w:t>
      </w:r>
    </w:p>
    <w:p w14:paraId="452F4C81" w14:textId="77777777" w:rsidR="00AE1FE9" w:rsidRPr="00C12D37" w:rsidRDefault="00AE1FE9">
      <w:pPr>
        <w:numPr>
          <w:ilvl w:val="0"/>
          <w:numId w:val="74"/>
        </w:numPr>
        <w:suppressAutoHyphens w:val="0"/>
        <w:autoSpaceDE w:val="0"/>
        <w:autoSpaceDN/>
        <w:jc w:val="both"/>
        <w:textAlignment w:val="auto"/>
        <w:rPr>
          <w:rFonts w:asciiTheme="minorHAnsi" w:hAnsiTheme="minorHAnsi" w:cstheme="minorHAnsi"/>
          <w:sz w:val="20"/>
        </w:rPr>
      </w:pPr>
      <w:r w:rsidRPr="00C12D37">
        <w:rPr>
          <w:rFonts w:asciiTheme="minorHAnsi" w:hAnsiTheme="minorHAnsi" w:cstheme="minorHAnsi"/>
          <w:sz w:val="20"/>
        </w:rPr>
        <w:t>Zamawiający wymaga, aby oferowane wyroby były zaprojektowane i wykonane w sposób zapewniający:</w:t>
      </w:r>
    </w:p>
    <w:p w14:paraId="4296C3BC" w14:textId="77777777" w:rsidR="00AE1FE9" w:rsidRPr="002B35FE" w:rsidRDefault="00AE1FE9">
      <w:pPr>
        <w:numPr>
          <w:ilvl w:val="0"/>
          <w:numId w:val="70"/>
        </w:numPr>
        <w:suppressAutoHyphens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trwałość konstrukcji,</w:t>
      </w:r>
    </w:p>
    <w:p w14:paraId="2CDFD917" w14:textId="77777777" w:rsidR="00AE1FE9" w:rsidRPr="002B35FE" w:rsidRDefault="00AE1FE9">
      <w:pPr>
        <w:numPr>
          <w:ilvl w:val="0"/>
          <w:numId w:val="70"/>
        </w:numPr>
        <w:suppressAutoHyphens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odporność na intensywne użytkowanie zgodnie z przeznaczeniem,</w:t>
      </w:r>
    </w:p>
    <w:p w14:paraId="2298205F" w14:textId="77777777" w:rsidR="00AE1FE9" w:rsidRPr="002B35FE" w:rsidRDefault="00AE1FE9">
      <w:pPr>
        <w:numPr>
          <w:ilvl w:val="0"/>
          <w:numId w:val="70"/>
        </w:numPr>
        <w:suppressAutoHyphens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odporność na wielokrotne czyszczenie i dezynfekcję (jeżeli dotyczy),</w:t>
      </w:r>
    </w:p>
    <w:p w14:paraId="411EAE42" w14:textId="77777777" w:rsidR="00AE1FE9" w:rsidRPr="002B35FE" w:rsidRDefault="00AE1FE9">
      <w:pPr>
        <w:numPr>
          <w:ilvl w:val="0"/>
          <w:numId w:val="70"/>
        </w:numPr>
        <w:suppressAutoHyphens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ograniczenie konieczności przedwczesnej wymiany sprzętu.</w:t>
      </w:r>
    </w:p>
    <w:p w14:paraId="510FFA55" w14:textId="77777777" w:rsidR="00AE1FE9" w:rsidRDefault="00AE1FE9">
      <w:pPr>
        <w:numPr>
          <w:ilvl w:val="0"/>
          <w:numId w:val="74"/>
        </w:numPr>
        <w:suppressAutoHyphens w:val="0"/>
        <w:autoSpaceDE w:val="0"/>
        <w:autoSpaceDN/>
        <w:jc w:val="both"/>
        <w:textAlignment w:val="auto"/>
        <w:rPr>
          <w:rFonts w:asciiTheme="minorHAnsi" w:hAnsiTheme="minorHAnsi" w:cstheme="minorHAnsi"/>
          <w:sz w:val="20"/>
        </w:rPr>
      </w:pPr>
      <w:r w:rsidRPr="002B35FE">
        <w:rPr>
          <w:rFonts w:asciiTheme="minorHAnsi" w:hAnsiTheme="minorHAnsi" w:cstheme="minorHAnsi"/>
          <w:sz w:val="20"/>
          <w:szCs w:val="20"/>
        </w:rPr>
        <w:t>Wymóg trwałości służy ograniczeniu zużycia zasobów oraz ilości odpadów powstających w trakcie realizacji zamówienia i w okresie użytkowania wyrobów.</w:t>
      </w:r>
    </w:p>
    <w:p w14:paraId="6D037F58" w14:textId="77777777" w:rsidR="00AE1FE9" w:rsidRDefault="00AE1FE9">
      <w:pPr>
        <w:numPr>
          <w:ilvl w:val="0"/>
          <w:numId w:val="74"/>
        </w:numPr>
        <w:suppressAutoHyphens w:val="0"/>
        <w:autoSpaceDE w:val="0"/>
        <w:autoSpaceDN/>
        <w:jc w:val="both"/>
        <w:textAlignment w:val="auto"/>
        <w:rPr>
          <w:rFonts w:asciiTheme="minorHAnsi" w:hAnsiTheme="minorHAnsi" w:cstheme="minorHAnsi"/>
          <w:sz w:val="20"/>
        </w:rPr>
      </w:pPr>
      <w:r w:rsidRPr="00C12D37">
        <w:rPr>
          <w:rFonts w:asciiTheme="minorHAnsi" w:hAnsiTheme="minorHAnsi" w:cstheme="minorHAnsi"/>
          <w:sz w:val="20"/>
          <w:szCs w:val="20"/>
        </w:rPr>
        <w:t>Zamawiający wymaga, aby oferowane wyroby były zaprojektowane w sposób umożliwiający ich naprawę oraz wymianę elementów zużywalnych lub uszkodzonych w trakcie eksploatacji, bez konieczności wymiany całego wyrobu, o ile charakter danego produktu na to pozwala.</w:t>
      </w:r>
    </w:p>
    <w:p w14:paraId="3A394576" w14:textId="77777777" w:rsidR="00AE1FE9" w:rsidRPr="00C12D37" w:rsidRDefault="00AE1FE9">
      <w:pPr>
        <w:numPr>
          <w:ilvl w:val="0"/>
          <w:numId w:val="74"/>
        </w:numPr>
        <w:suppressAutoHyphens w:val="0"/>
        <w:autoSpaceDE w:val="0"/>
        <w:autoSpaceDN/>
        <w:jc w:val="both"/>
        <w:textAlignment w:val="auto"/>
        <w:rPr>
          <w:rFonts w:asciiTheme="minorHAnsi" w:hAnsiTheme="minorHAnsi" w:cstheme="minorHAnsi"/>
          <w:sz w:val="20"/>
          <w:szCs w:val="20"/>
        </w:rPr>
      </w:pPr>
      <w:r w:rsidRPr="00C12D37">
        <w:rPr>
          <w:rFonts w:asciiTheme="minorHAnsi" w:hAnsiTheme="minorHAnsi" w:cstheme="minorHAnsi"/>
          <w:sz w:val="20"/>
          <w:szCs w:val="20"/>
        </w:rPr>
        <w:t>W odniesieniu do wyrobów medycznych oraz urządzeń elektrycznych i elektronicznych Zamawiający wymaga, aby:</w:t>
      </w:r>
    </w:p>
    <w:p w14:paraId="422A8853" w14:textId="77777777" w:rsidR="00AE1FE9" w:rsidRPr="002B35FE" w:rsidRDefault="00AE1FE9">
      <w:pPr>
        <w:numPr>
          <w:ilvl w:val="0"/>
          <w:numId w:val="71"/>
        </w:numPr>
        <w:suppressAutoHyphens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możliwe było wykonywanie napraw serwisowych zgodnie z dokumentacją producenta,</w:t>
      </w:r>
    </w:p>
    <w:p w14:paraId="74BCA46D" w14:textId="77777777" w:rsidR="00AE1FE9" w:rsidRPr="002B35FE" w:rsidRDefault="00AE1FE9">
      <w:pPr>
        <w:numPr>
          <w:ilvl w:val="0"/>
          <w:numId w:val="71"/>
        </w:numPr>
        <w:suppressAutoHyphens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producent lub autoryzowany serwis zapewniał dostęp do części zamiennych oraz wsparcie serwisowe co najmniej przez okres obowiązywania gwarancji,</w:t>
      </w:r>
    </w:p>
    <w:p w14:paraId="03FCE65B" w14:textId="77777777" w:rsidR="00AE1FE9" w:rsidRPr="002B35FE" w:rsidRDefault="00AE1FE9">
      <w:pPr>
        <w:numPr>
          <w:ilvl w:val="0"/>
          <w:numId w:val="71"/>
        </w:numPr>
        <w:suppressAutoHyphens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konstrukcja wyrobu umożliwiała wymianę modułów lub elementów eksploatacyjnych przewidzianych do serwisowania.</w:t>
      </w:r>
    </w:p>
    <w:p w14:paraId="181DF52C" w14:textId="77777777" w:rsidR="00AE1FE9" w:rsidRPr="002B35FE" w:rsidRDefault="00AE1FE9" w:rsidP="00AE1FE9">
      <w:pPr>
        <w:ind w:firstLine="360"/>
        <w:jc w:val="both"/>
        <w:rPr>
          <w:rFonts w:asciiTheme="minorHAnsi" w:hAnsiTheme="minorHAnsi" w:cstheme="minorHAnsi"/>
          <w:sz w:val="20"/>
          <w:szCs w:val="20"/>
        </w:rPr>
      </w:pPr>
      <w:r w:rsidRPr="002B35FE">
        <w:rPr>
          <w:rFonts w:asciiTheme="minorHAnsi" w:hAnsiTheme="minorHAnsi" w:cstheme="minorHAnsi"/>
          <w:sz w:val="20"/>
          <w:szCs w:val="20"/>
        </w:rPr>
        <w:t>Wymagania te nie naruszają zasad bezpieczeństwa ani warunków określonych w dokumentacji producenta.</w:t>
      </w:r>
    </w:p>
    <w:p w14:paraId="505350BB" w14:textId="77777777" w:rsidR="00AE1FE9" w:rsidRPr="002B35FE" w:rsidRDefault="00AE1FE9">
      <w:pPr>
        <w:numPr>
          <w:ilvl w:val="0"/>
          <w:numId w:val="74"/>
        </w:numPr>
        <w:suppressAutoHyphens w:val="0"/>
        <w:autoSpaceDE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W odniesieniu do wyposażenia niemedycznego Zamawiający wymaga, aby konstrukcja wyrobów umożliwiała wymianę elementów szczególnie narażonych na zużycie eksploatacyjne, takich jak w szczególności:</w:t>
      </w:r>
    </w:p>
    <w:p w14:paraId="274CF52B" w14:textId="77777777" w:rsidR="00AE1FE9" w:rsidRPr="002B35FE" w:rsidRDefault="00AE1FE9">
      <w:pPr>
        <w:numPr>
          <w:ilvl w:val="0"/>
          <w:numId w:val="72"/>
        </w:numPr>
        <w:suppressAutoHyphens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kółka i elementy jezdne,</w:t>
      </w:r>
    </w:p>
    <w:p w14:paraId="4E66474A" w14:textId="77777777" w:rsidR="00AE1FE9" w:rsidRPr="002B35FE" w:rsidRDefault="00AE1FE9">
      <w:pPr>
        <w:numPr>
          <w:ilvl w:val="0"/>
          <w:numId w:val="72"/>
        </w:numPr>
        <w:suppressAutoHyphens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uchwyty, barierki, poręcze,</w:t>
      </w:r>
    </w:p>
    <w:p w14:paraId="44C9C576" w14:textId="77777777" w:rsidR="00AE1FE9" w:rsidRPr="002B35FE" w:rsidRDefault="00AE1FE9">
      <w:pPr>
        <w:numPr>
          <w:ilvl w:val="0"/>
          <w:numId w:val="72"/>
        </w:numPr>
        <w:suppressAutoHyphens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siłowniki, elementy regulacyjne,</w:t>
      </w:r>
    </w:p>
    <w:p w14:paraId="0BA92912" w14:textId="77777777" w:rsidR="00AE1FE9" w:rsidRPr="002B35FE" w:rsidRDefault="00AE1FE9">
      <w:pPr>
        <w:numPr>
          <w:ilvl w:val="0"/>
          <w:numId w:val="72"/>
        </w:numPr>
        <w:suppressAutoHyphens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elementy tapicerowane lub osłonowe,</w:t>
      </w:r>
    </w:p>
    <w:p w14:paraId="73994BE9" w14:textId="77777777" w:rsidR="00AE1FE9" w:rsidRPr="002B35FE" w:rsidRDefault="00AE1FE9" w:rsidP="00AE1FE9">
      <w:pPr>
        <w:ind w:firstLine="360"/>
        <w:jc w:val="both"/>
        <w:rPr>
          <w:rFonts w:asciiTheme="minorHAnsi" w:hAnsiTheme="minorHAnsi" w:cstheme="minorHAnsi"/>
          <w:sz w:val="20"/>
          <w:szCs w:val="20"/>
        </w:rPr>
      </w:pPr>
      <w:r w:rsidRPr="002B35FE">
        <w:rPr>
          <w:rFonts w:asciiTheme="minorHAnsi" w:hAnsiTheme="minorHAnsi" w:cstheme="minorHAnsi"/>
          <w:sz w:val="20"/>
          <w:szCs w:val="20"/>
        </w:rPr>
        <w:t>bez konieczności wymiany całego wyrobu.</w:t>
      </w:r>
    </w:p>
    <w:p w14:paraId="5B022892" w14:textId="77777777" w:rsidR="00AE1FE9" w:rsidRPr="002B35FE" w:rsidRDefault="00AE1FE9">
      <w:pPr>
        <w:numPr>
          <w:ilvl w:val="0"/>
          <w:numId w:val="74"/>
        </w:numPr>
        <w:suppressAutoHyphens w:val="0"/>
        <w:autoSpaceDE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lastRenderedPageBreak/>
        <w:t>Zamawiający nie dopuszcza wyrobów zaprojektowanych jako jednorazowe lub nienaprawialne, o ile charakter danego wyrobu nie wymaga jednorazowego zastosowania ze względów medycznych, higienicznych lub bezpieczeństwa pacjenta.</w:t>
      </w:r>
    </w:p>
    <w:p w14:paraId="7CDB5DD9" w14:textId="77777777" w:rsidR="00AE1FE9" w:rsidRPr="002B35FE" w:rsidRDefault="00AE1FE9">
      <w:pPr>
        <w:numPr>
          <w:ilvl w:val="0"/>
          <w:numId w:val="74"/>
        </w:numPr>
        <w:suppressAutoHyphens w:val="0"/>
        <w:autoSpaceDE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Zamawiający wymaga, aby:</w:t>
      </w:r>
    </w:p>
    <w:p w14:paraId="06AC54DB" w14:textId="77777777" w:rsidR="00AE1FE9" w:rsidRPr="002B35FE" w:rsidRDefault="00AE1FE9">
      <w:pPr>
        <w:numPr>
          <w:ilvl w:val="0"/>
          <w:numId w:val="73"/>
        </w:numPr>
        <w:suppressAutoHyphens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opakowania stosowane do dostawy wyrobów były ograniczone do niezbędnego minimum,</w:t>
      </w:r>
    </w:p>
    <w:p w14:paraId="1C401553" w14:textId="77777777" w:rsidR="00AE1FE9" w:rsidRPr="002B35FE" w:rsidRDefault="00AE1FE9">
      <w:pPr>
        <w:numPr>
          <w:ilvl w:val="0"/>
          <w:numId w:val="73"/>
        </w:numPr>
        <w:suppressAutoHyphens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w miarę możliwości stosowane były opakowania zbiorcze oraz materiały nadające się do ponownego użycia lub recyklingu,</w:t>
      </w:r>
    </w:p>
    <w:p w14:paraId="617EDABB" w14:textId="77777777" w:rsidR="00AE1FE9" w:rsidRPr="002B35FE" w:rsidRDefault="00AE1FE9">
      <w:pPr>
        <w:numPr>
          <w:ilvl w:val="0"/>
          <w:numId w:val="73"/>
        </w:numPr>
        <w:suppressAutoHyphens w:val="0"/>
        <w:autoSpaceDN/>
        <w:jc w:val="both"/>
        <w:textAlignment w:val="auto"/>
        <w:rPr>
          <w:rFonts w:asciiTheme="minorHAnsi" w:hAnsiTheme="minorHAnsi" w:cstheme="minorHAnsi"/>
          <w:sz w:val="20"/>
          <w:szCs w:val="20"/>
        </w:rPr>
      </w:pPr>
      <w:r w:rsidRPr="002B35FE">
        <w:rPr>
          <w:rFonts w:asciiTheme="minorHAnsi" w:hAnsiTheme="minorHAnsi" w:cstheme="minorHAnsi"/>
          <w:sz w:val="20"/>
          <w:szCs w:val="20"/>
        </w:rPr>
        <w:t>dostawa była realizowana w sposób ograniczający liczbę transportów.</w:t>
      </w:r>
    </w:p>
    <w:p w14:paraId="5A9A2002" w14:textId="77777777" w:rsidR="00AE1FE9" w:rsidRDefault="00AE1FE9">
      <w:pPr>
        <w:numPr>
          <w:ilvl w:val="0"/>
          <w:numId w:val="74"/>
        </w:numPr>
        <w:suppressAutoHyphens w:val="0"/>
        <w:autoSpaceDE w:val="0"/>
        <w:autoSpaceDN/>
        <w:jc w:val="both"/>
        <w:textAlignment w:val="auto"/>
        <w:rPr>
          <w:rFonts w:asciiTheme="minorHAnsi" w:hAnsiTheme="minorHAnsi" w:cstheme="minorHAnsi"/>
          <w:sz w:val="20"/>
        </w:rPr>
      </w:pPr>
      <w:r w:rsidRPr="002B35FE">
        <w:rPr>
          <w:rFonts w:asciiTheme="minorHAnsi" w:hAnsiTheme="minorHAnsi" w:cstheme="minorHAnsi"/>
          <w:sz w:val="20"/>
          <w:szCs w:val="20"/>
        </w:rPr>
        <w:t>W odniesieniu do sprzętu elektrycznego i elektronicznego Wykonawca zobowiązuje się do przekazania Zamawiającemu informacji dotyczących prawidłowego postępowania z wyrobem po zakończeniu okresu jego użytkowania, zgodnie z obowiązującymi przepisami dotyczącymi zużytego sprzętu elektrycznego i elektronicznego.</w:t>
      </w:r>
    </w:p>
    <w:p w14:paraId="65CAD207" w14:textId="406329A0" w:rsidR="00AE1FE9" w:rsidRDefault="00AE1FE9">
      <w:pPr>
        <w:numPr>
          <w:ilvl w:val="0"/>
          <w:numId w:val="74"/>
        </w:numPr>
        <w:suppressAutoHyphens w:val="0"/>
        <w:autoSpaceDE w:val="0"/>
        <w:autoSpaceDN/>
        <w:jc w:val="both"/>
        <w:textAlignment w:val="auto"/>
        <w:rPr>
          <w:rFonts w:asciiTheme="minorHAnsi" w:hAnsiTheme="minorHAnsi" w:cstheme="minorHAnsi"/>
          <w:sz w:val="20"/>
        </w:rPr>
      </w:pPr>
      <w:r w:rsidRPr="00D04612">
        <w:rPr>
          <w:rFonts w:asciiTheme="minorHAnsi" w:hAnsiTheme="minorHAnsi" w:cstheme="minorHAnsi"/>
          <w:sz w:val="20"/>
          <w:szCs w:val="20"/>
        </w:rPr>
        <w:t>Spełnienie wymagań określonych w niniejszym rozdziale zostanie potwierdzone poprzez złożenie stosownego oświadczenia Wykonawcy</w:t>
      </w:r>
      <w:r w:rsidR="00FB2970">
        <w:rPr>
          <w:rFonts w:asciiTheme="minorHAnsi" w:hAnsiTheme="minorHAnsi" w:cstheme="minorHAnsi"/>
          <w:sz w:val="20"/>
          <w:szCs w:val="20"/>
        </w:rPr>
        <w:t>, stanowiącego załącznik do protokołu,</w:t>
      </w:r>
      <w:r w:rsidR="00FB2970" w:rsidRPr="00FB2970">
        <w:rPr>
          <w:rFonts w:ascii="Calibri" w:hAnsi="Calibri" w:cs="Calibri"/>
          <w:sz w:val="20"/>
          <w:szCs w:val="20"/>
        </w:rPr>
        <w:t xml:space="preserve"> </w:t>
      </w:r>
      <w:r w:rsidR="00FB2970" w:rsidRPr="009C73A3">
        <w:rPr>
          <w:rFonts w:ascii="Calibri" w:hAnsi="Calibri" w:cs="Calibri"/>
          <w:sz w:val="20"/>
          <w:szCs w:val="20"/>
        </w:rPr>
        <w:t xml:space="preserve">o którym mowa w § </w:t>
      </w:r>
      <w:r w:rsidR="00FB2970">
        <w:rPr>
          <w:rFonts w:ascii="Calibri" w:hAnsi="Calibri" w:cs="Calibri"/>
          <w:sz w:val="20"/>
          <w:szCs w:val="20"/>
        </w:rPr>
        <w:t>4</w:t>
      </w:r>
      <w:r w:rsidR="00FB2970" w:rsidRPr="009C73A3">
        <w:rPr>
          <w:rFonts w:ascii="Calibri" w:hAnsi="Calibri" w:cs="Calibri"/>
          <w:sz w:val="20"/>
          <w:szCs w:val="20"/>
        </w:rPr>
        <w:t xml:space="preserve"> ust. 7</w:t>
      </w:r>
      <w:r w:rsidRPr="00D04612">
        <w:rPr>
          <w:rFonts w:asciiTheme="minorHAnsi" w:hAnsiTheme="minorHAnsi" w:cstheme="minorHAnsi"/>
          <w:sz w:val="20"/>
          <w:szCs w:val="20"/>
        </w:rPr>
        <w:t>.</w:t>
      </w:r>
    </w:p>
    <w:p w14:paraId="30E84690" w14:textId="77777777" w:rsidR="00AE1FE9" w:rsidRPr="00D04612" w:rsidRDefault="00AE1FE9">
      <w:pPr>
        <w:numPr>
          <w:ilvl w:val="0"/>
          <w:numId w:val="74"/>
        </w:numPr>
        <w:suppressAutoHyphens w:val="0"/>
        <w:autoSpaceDE w:val="0"/>
        <w:autoSpaceDN/>
        <w:jc w:val="both"/>
        <w:textAlignment w:val="auto"/>
        <w:rPr>
          <w:rFonts w:asciiTheme="minorHAnsi" w:hAnsiTheme="minorHAnsi" w:cstheme="minorHAnsi"/>
          <w:sz w:val="20"/>
          <w:szCs w:val="20"/>
        </w:rPr>
      </w:pPr>
      <w:r w:rsidRPr="00D04612">
        <w:rPr>
          <w:rFonts w:asciiTheme="minorHAnsi" w:hAnsiTheme="minorHAnsi" w:cstheme="minorHAnsi"/>
          <w:sz w:val="20"/>
          <w:szCs w:val="20"/>
        </w:rPr>
        <w:t>Zamawiający nie wymaga przedkładania dodatkowych certyfikatów, analiz ani raportów środowiskowych, chyba że obowiązek ich posiadania wynika z bezwzględnie obowiązujących przepisów prawa.</w:t>
      </w:r>
    </w:p>
    <w:p w14:paraId="462E79F2" w14:textId="00091E5F" w:rsidR="00AE1FE9" w:rsidRDefault="00AE1FE9" w:rsidP="00AE1FE9">
      <w:pPr>
        <w:suppressAutoHyphens w:val="0"/>
        <w:autoSpaceDN/>
        <w:textAlignment w:val="auto"/>
        <w:rPr>
          <w:rFonts w:ascii="Calibri" w:hAnsi="Calibri" w:cs="Calibri"/>
          <w:b/>
          <w:sz w:val="20"/>
          <w:szCs w:val="20"/>
        </w:rPr>
      </w:pPr>
      <w:r>
        <w:rPr>
          <w:rFonts w:ascii="Calibri" w:hAnsi="Calibri" w:cs="Calibri"/>
          <w:b/>
          <w:sz w:val="20"/>
          <w:szCs w:val="20"/>
        </w:rPr>
        <w:t xml:space="preserve"> </w:t>
      </w:r>
    </w:p>
    <w:p w14:paraId="176DE077" w14:textId="77777777" w:rsidR="00AE1FE9" w:rsidRPr="009C73A3" w:rsidRDefault="00AE1FE9">
      <w:pPr>
        <w:numPr>
          <w:ilvl w:val="0"/>
          <w:numId w:val="47"/>
        </w:numPr>
        <w:suppressAutoHyphens w:val="0"/>
        <w:autoSpaceDN/>
        <w:ind w:left="0" w:firstLine="0"/>
        <w:jc w:val="center"/>
        <w:textAlignment w:val="auto"/>
        <w:rPr>
          <w:rFonts w:ascii="Calibri" w:hAnsi="Calibri" w:cs="Calibri"/>
          <w:b/>
          <w:sz w:val="20"/>
          <w:szCs w:val="20"/>
        </w:rPr>
      </w:pPr>
    </w:p>
    <w:p w14:paraId="05AC379A" w14:textId="77777777" w:rsidR="002E2397" w:rsidRPr="009C73A3" w:rsidRDefault="002E2397" w:rsidP="000F1C8E">
      <w:pPr>
        <w:pStyle w:val="ListParagraph1"/>
        <w:spacing w:before="0" w:line="240" w:lineRule="auto"/>
        <w:ind w:left="0" w:firstLine="0"/>
        <w:jc w:val="center"/>
        <w:rPr>
          <w:rFonts w:cs="Calibri"/>
          <w:b/>
          <w:bCs/>
          <w:sz w:val="20"/>
          <w:szCs w:val="20"/>
        </w:rPr>
      </w:pPr>
      <w:r w:rsidRPr="009C73A3">
        <w:rPr>
          <w:rFonts w:cs="Calibri"/>
          <w:b/>
          <w:bCs/>
          <w:sz w:val="20"/>
          <w:szCs w:val="20"/>
        </w:rPr>
        <w:t xml:space="preserve">TERMIN REALIZACJI I FORMA ODBIORU </w:t>
      </w:r>
    </w:p>
    <w:p w14:paraId="385F5E14" w14:textId="35992672" w:rsidR="003C46FB" w:rsidRPr="009C73A3" w:rsidRDefault="00E704B0">
      <w:pPr>
        <w:numPr>
          <w:ilvl w:val="0"/>
          <w:numId w:val="49"/>
        </w:numPr>
        <w:tabs>
          <w:tab w:val="left" w:pos="567"/>
        </w:tabs>
        <w:suppressAutoHyphens w:val="0"/>
        <w:autoSpaceDN/>
        <w:jc w:val="both"/>
        <w:textAlignment w:val="auto"/>
        <w:rPr>
          <w:rFonts w:ascii="Calibri" w:hAnsi="Calibri" w:cs="Calibri"/>
          <w:sz w:val="20"/>
          <w:szCs w:val="20"/>
        </w:rPr>
      </w:pPr>
      <w:r w:rsidRPr="00E704B0">
        <w:rPr>
          <w:rFonts w:ascii="Calibri" w:hAnsi="Calibri" w:cs="Calibri"/>
          <w:sz w:val="20"/>
          <w:szCs w:val="20"/>
        </w:rPr>
        <w:t xml:space="preserve">Wykonawca zobowiązuje się </w:t>
      </w:r>
      <w:r w:rsidR="00A013B1">
        <w:rPr>
          <w:rFonts w:ascii="Calibri" w:hAnsi="Calibri" w:cs="Calibri"/>
          <w:sz w:val="20"/>
          <w:szCs w:val="20"/>
        </w:rPr>
        <w:t xml:space="preserve">dostarczyć </w:t>
      </w:r>
      <w:r w:rsidRPr="00E704B0">
        <w:rPr>
          <w:rFonts w:ascii="Calibri" w:hAnsi="Calibri" w:cs="Calibri"/>
          <w:sz w:val="20"/>
          <w:szCs w:val="20"/>
        </w:rPr>
        <w:t xml:space="preserve">przedmiot umowy w terminie </w:t>
      </w:r>
      <w:r w:rsidR="003C46FB" w:rsidRPr="009C73A3">
        <w:rPr>
          <w:rFonts w:ascii="Calibri" w:eastAsia="Arial Unicode MS" w:hAnsi="Calibri" w:cs="Calibri"/>
          <w:b/>
          <w:bCs/>
          <w:sz w:val="20"/>
          <w:szCs w:val="20"/>
          <w:shd w:val="clear" w:color="auto" w:fill="FFFFFF"/>
        </w:rPr>
        <w:t xml:space="preserve">do </w:t>
      </w:r>
      <w:r w:rsidR="00A2539D">
        <w:rPr>
          <w:rFonts w:ascii="Calibri" w:eastAsia="Arial Unicode MS" w:hAnsi="Calibri" w:cs="Calibri"/>
          <w:b/>
          <w:bCs/>
          <w:sz w:val="20"/>
          <w:szCs w:val="20"/>
          <w:shd w:val="clear" w:color="auto" w:fill="FFFFFF"/>
        </w:rPr>
        <w:t>25 dni</w:t>
      </w:r>
      <w:r w:rsidR="003C46FB" w:rsidRPr="009C73A3">
        <w:rPr>
          <w:rFonts w:ascii="Calibri" w:eastAsia="Arial Unicode MS" w:hAnsi="Calibri" w:cs="Calibri"/>
          <w:b/>
          <w:bCs/>
          <w:sz w:val="20"/>
          <w:szCs w:val="20"/>
          <w:shd w:val="clear" w:color="auto" w:fill="FFFFFF"/>
        </w:rPr>
        <w:t xml:space="preserve"> od dnia podpisania umowy.</w:t>
      </w:r>
    </w:p>
    <w:p w14:paraId="77A505EE" w14:textId="4FE44D74" w:rsidR="002E2397" w:rsidRPr="009C73A3" w:rsidRDefault="002E2397">
      <w:pPr>
        <w:numPr>
          <w:ilvl w:val="0"/>
          <w:numId w:val="49"/>
        </w:numPr>
        <w:suppressAutoHyphens w:val="0"/>
        <w:autoSpaceDE w:val="0"/>
        <w:adjustRightInd w:val="0"/>
        <w:jc w:val="both"/>
        <w:textAlignment w:val="auto"/>
        <w:rPr>
          <w:rFonts w:ascii="Calibri" w:hAnsi="Calibri" w:cs="Calibri"/>
          <w:sz w:val="20"/>
          <w:szCs w:val="20"/>
        </w:rPr>
      </w:pPr>
      <w:r w:rsidRPr="009C73A3">
        <w:rPr>
          <w:rFonts w:ascii="Calibri" w:hAnsi="Calibri" w:cs="Calibri"/>
          <w:sz w:val="20"/>
          <w:szCs w:val="20"/>
        </w:rPr>
        <w:t>Miejsce dostawy</w:t>
      </w:r>
      <w:r w:rsidR="003C46FB" w:rsidRPr="009C73A3">
        <w:rPr>
          <w:rFonts w:ascii="Calibri" w:hAnsi="Calibri" w:cs="Calibri"/>
          <w:sz w:val="20"/>
          <w:szCs w:val="20"/>
        </w:rPr>
        <w:t xml:space="preserve">, montażu, </w:t>
      </w:r>
      <w:r w:rsidRPr="009C73A3">
        <w:rPr>
          <w:rFonts w:ascii="Calibri" w:hAnsi="Calibri" w:cs="Calibri"/>
          <w:sz w:val="20"/>
          <w:szCs w:val="20"/>
        </w:rPr>
        <w:t>odbioru</w:t>
      </w:r>
      <w:r w:rsidR="003C46FB" w:rsidRPr="009C73A3">
        <w:rPr>
          <w:rFonts w:ascii="Calibri" w:hAnsi="Calibri" w:cs="Calibri"/>
          <w:sz w:val="20"/>
          <w:szCs w:val="20"/>
        </w:rPr>
        <w:t xml:space="preserve"> i szkoleń</w:t>
      </w:r>
      <w:r w:rsidRPr="009C73A3">
        <w:rPr>
          <w:rFonts w:ascii="Calibri" w:hAnsi="Calibri" w:cs="Calibri"/>
          <w:sz w:val="20"/>
          <w:szCs w:val="20"/>
        </w:rPr>
        <w:t>:</w:t>
      </w:r>
      <w:r w:rsidR="003C46FB" w:rsidRPr="009C73A3">
        <w:rPr>
          <w:rFonts w:ascii="Calibri" w:hAnsi="Calibri" w:cs="Calibri"/>
          <w:sz w:val="20"/>
          <w:szCs w:val="20"/>
        </w:rPr>
        <w:t xml:space="preserve"> </w:t>
      </w:r>
      <w:r w:rsidR="003C46FB" w:rsidRPr="009C73A3">
        <w:rPr>
          <w:rFonts w:ascii="Calibri" w:hAnsi="Calibri" w:cs="Calibri"/>
          <w:sz w:val="20"/>
          <w:szCs w:val="20"/>
          <w:u w:val="single"/>
        </w:rPr>
        <w:t>Samodzielny Publiczny Zakład Opieki Zdrowotnej im. dr E. Jelskiego, z siedzibą: ul. Grodzieńska 96,19-120 Knyszyn</w:t>
      </w:r>
      <w:r w:rsidR="003C46FB" w:rsidRPr="009C73A3">
        <w:rPr>
          <w:rFonts w:ascii="Calibri" w:hAnsi="Calibri" w:cs="Calibri"/>
          <w:sz w:val="20"/>
          <w:szCs w:val="20"/>
        </w:rPr>
        <w:t>.</w:t>
      </w:r>
    </w:p>
    <w:p w14:paraId="2480953A" w14:textId="1C4DB6F4" w:rsidR="003C46FB" w:rsidRPr="009C73A3" w:rsidRDefault="00487895">
      <w:pPr>
        <w:numPr>
          <w:ilvl w:val="0"/>
          <w:numId w:val="49"/>
        </w:numPr>
        <w:suppressAutoHyphens w:val="0"/>
        <w:autoSpaceDE w:val="0"/>
        <w:adjustRightInd w:val="0"/>
        <w:jc w:val="both"/>
        <w:textAlignment w:val="auto"/>
        <w:rPr>
          <w:rFonts w:ascii="Calibri" w:hAnsi="Calibri" w:cs="Calibri"/>
          <w:sz w:val="20"/>
          <w:szCs w:val="20"/>
        </w:rPr>
      </w:pPr>
      <w:r w:rsidRPr="009C73A3">
        <w:rPr>
          <w:rFonts w:ascii="Calibri" w:hAnsi="Calibri" w:cs="Calibri"/>
          <w:sz w:val="20"/>
          <w:szCs w:val="20"/>
        </w:rPr>
        <w:t>Wykonawca poinformuje Zamawiającego o terminie dostawy</w:t>
      </w:r>
      <w:r w:rsidR="001F23AA" w:rsidRPr="009C73A3">
        <w:rPr>
          <w:rFonts w:ascii="Calibri" w:hAnsi="Calibri" w:cs="Calibri"/>
          <w:sz w:val="20"/>
          <w:szCs w:val="20"/>
        </w:rPr>
        <w:t xml:space="preserve"> i montażu</w:t>
      </w:r>
      <w:r w:rsidRPr="009C73A3">
        <w:rPr>
          <w:rFonts w:ascii="Calibri" w:hAnsi="Calibri" w:cs="Calibri"/>
          <w:sz w:val="20"/>
          <w:szCs w:val="20"/>
        </w:rPr>
        <w:t xml:space="preserve"> pisemnie lub pocztą elektroniczną</w:t>
      </w:r>
      <w:r w:rsidR="001F23AA" w:rsidRPr="009C73A3">
        <w:rPr>
          <w:rFonts w:ascii="Calibri" w:hAnsi="Calibri" w:cs="Calibri"/>
          <w:sz w:val="20"/>
          <w:szCs w:val="20"/>
        </w:rPr>
        <w:t xml:space="preserve"> na adres wskazany w ust. </w:t>
      </w:r>
      <w:r w:rsidR="00E704B0">
        <w:rPr>
          <w:rFonts w:ascii="Calibri" w:hAnsi="Calibri" w:cs="Calibri"/>
          <w:sz w:val="20"/>
          <w:szCs w:val="20"/>
        </w:rPr>
        <w:t>10</w:t>
      </w:r>
      <w:r w:rsidR="001F23AA" w:rsidRPr="009C73A3">
        <w:rPr>
          <w:rFonts w:ascii="Calibri" w:hAnsi="Calibri" w:cs="Calibri"/>
          <w:sz w:val="20"/>
          <w:szCs w:val="20"/>
        </w:rPr>
        <w:t xml:space="preserve"> pkt 1</w:t>
      </w:r>
      <w:r w:rsidRPr="009C73A3">
        <w:rPr>
          <w:rFonts w:ascii="Calibri" w:hAnsi="Calibri" w:cs="Calibri"/>
          <w:sz w:val="20"/>
          <w:szCs w:val="20"/>
        </w:rPr>
        <w:t xml:space="preserve">, </w:t>
      </w:r>
      <w:r w:rsidR="003C46FB" w:rsidRPr="009C73A3">
        <w:rPr>
          <w:rFonts w:ascii="Calibri" w:hAnsi="Calibri" w:cs="Calibri"/>
          <w:sz w:val="20"/>
          <w:szCs w:val="20"/>
        </w:rPr>
        <w:t xml:space="preserve">co najmniej na </w:t>
      </w:r>
      <w:r w:rsidR="00730465" w:rsidRPr="009C73A3">
        <w:rPr>
          <w:rFonts w:ascii="Calibri" w:hAnsi="Calibri" w:cs="Calibri"/>
          <w:sz w:val="20"/>
          <w:szCs w:val="20"/>
        </w:rPr>
        <w:t>5</w:t>
      </w:r>
      <w:r w:rsidR="003C46FB" w:rsidRPr="009C73A3">
        <w:rPr>
          <w:rFonts w:ascii="Calibri" w:hAnsi="Calibri" w:cs="Calibri"/>
          <w:sz w:val="20"/>
          <w:szCs w:val="20"/>
        </w:rPr>
        <w:t xml:space="preserve"> dni robocz</w:t>
      </w:r>
      <w:r w:rsidR="00730465" w:rsidRPr="009C73A3">
        <w:rPr>
          <w:rFonts w:ascii="Calibri" w:hAnsi="Calibri" w:cs="Calibri"/>
          <w:sz w:val="20"/>
          <w:szCs w:val="20"/>
        </w:rPr>
        <w:t>ych</w:t>
      </w:r>
      <w:r w:rsidR="003C46FB" w:rsidRPr="009C73A3">
        <w:rPr>
          <w:rFonts w:ascii="Calibri" w:hAnsi="Calibri" w:cs="Calibri"/>
          <w:sz w:val="20"/>
          <w:szCs w:val="20"/>
        </w:rPr>
        <w:t xml:space="preserve"> przed terminem dostawy</w:t>
      </w:r>
      <w:r w:rsidRPr="009C73A3">
        <w:rPr>
          <w:rFonts w:ascii="Calibri" w:hAnsi="Calibri" w:cs="Calibri"/>
          <w:sz w:val="20"/>
          <w:szCs w:val="20"/>
        </w:rPr>
        <w:t>.</w:t>
      </w:r>
      <w:r w:rsidR="003C46FB" w:rsidRPr="009C73A3">
        <w:rPr>
          <w:rFonts w:ascii="Calibri" w:hAnsi="Calibri" w:cs="Calibri"/>
          <w:sz w:val="20"/>
          <w:szCs w:val="20"/>
        </w:rPr>
        <w:t xml:space="preserve"> Dostawa sprzętu realizowana będzie wyłącznie w dniu roboczym, tj. od poniedziałku do piątku</w:t>
      </w:r>
      <w:r w:rsidRPr="009C73A3">
        <w:rPr>
          <w:rFonts w:ascii="Calibri" w:hAnsi="Calibri" w:cs="Calibri"/>
          <w:sz w:val="20"/>
          <w:szCs w:val="20"/>
        </w:rPr>
        <w:t xml:space="preserve"> w godzinach 8:00-15:00</w:t>
      </w:r>
      <w:r w:rsidR="003C46FB" w:rsidRPr="009C73A3">
        <w:rPr>
          <w:rFonts w:ascii="Calibri" w:hAnsi="Calibri" w:cs="Calibri"/>
          <w:sz w:val="20"/>
          <w:szCs w:val="20"/>
        </w:rPr>
        <w:t xml:space="preserve">, z wyjątkiem dni ustawowo wolnych od pracy w rozumieniu ustawy z dnia 18 stycznia 1951 r. o dniach wolnych od pracy </w:t>
      </w:r>
      <w:r w:rsidR="003C46FB" w:rsidRPr="009C73A3">
        <w:rPr>
          <w:rFonts w:ascii="Calibri" w:hAnsi="Calibri" w:cs="Calibri"/>
          <w:iCs/>
          <w:color w:val="000000"/>
          <w:sz w:val="20"/>
          <w:szCs w:val="20"/>
          <w:shd w:val="clear" w:color="auto" w:fill="FFFFFF"/>
        </w:rPr>
        <w:t>(t.j. Dz. U. z 2025 r. poz. 296).</w:t>
      </w:r>
    </w:p>
    <w:p w14:paraId="429F255A" w14:textId="00F28FE2" w:rsidR="00487895" w:rsidRPr="009C73A3" w:rsidRDefault="003C46FB">
      <w:pPr>
        <w:numPr>
          <w:ilvl w:val="0"/>
          <w:numId w:val="49"/>
        </w:numPr>
        <w:suppressAutoHyphens w:val="0"/>
        <w:autoSpaceDE w:val="0"/>
        <w:adjustRightInd w:val="0"/>
        <w:jc w:val="both"/>
        <w:textAlignment w:val="auto"/>
        <w:rPr>
          <w:rFonts w:ascii="Calibri" w:hAnsi="Calibri" w:cs="Calibri"/>
          <w:sz w:val="20"/>
          <w:szCs w:val="20"/>
        </w:rPr>
      </w:pPr>
      <w:r w:rsidRPr="009C73A3">
        <w:rPr>
          <w:rFonts w:ascii="Calibri" w:hAnsi="Calibri" w:cs="Calibri"/>
          <w:iCs/>
          <w:color w:val="000000"/>
          <w:sz w:val="20"/>
          <w:szCs w:val="20"/>
          <w:shd w:val="clear" w:color="auto" w:fill="FFFFFF"/>
        </w:rPr>
        <w:t>Zamawiający zastrzega, iż w związku z prowadzonymi pracami związanymi z przebudową, rozbudową</w:t>
      </w:r>
      <w:r w:rsidR="001F23AA" w:rsidRPr="009C73A3">
        <w:rPr>
          <w:rFonts w:ascii="Calibri" w:hAnsi="Calibri" w:cs="Calibri"/>
          <w:iCs/>
          <w:color w:val="000000"/>
          <w:sz w:val="20"/>
          <w:szCs w:val="20"/>
          <w:shd w:val="clear" w:color="auto" w:fill="FFFFFF"/>
        </w:rPr>
        <w:t xml:space="preserve"> i</w:t>
      </w:r>
      <w:r w:rsidRPr="009C73A3">
        <w:rPr>
          <w:rFonts w:ascii="Calibri" w:hAnsi="Calibri" w:cs="Calibri"/>
          <w:iCs/>
          <w:color w:val="000000"/>
          <w:sz w:val="20"/>
          <w:szCs w:val="20"/>
          <w:shd w:val="clear" w:color="auto" w:fill="FFFFFF"/>
        </w:rPr>
        <w:t xml:space="preserve"> nadbudową szpitala</w:t>
      </w:r>
      <w:r w:rsidR="001F23AA" w:rsidRPr="009C73A3">
        <w:rPr>
          <w:rFonts w:ascii="Calibri" w:hAnsi="Calibri" w:cs="Calibri"/>
          <w:iCs/>
          <w:color w:val="000000"/>
          <w:sz w:val="20"/>
          <w:szCs w:val="20"/>
          <w:shd w:val="clear" w:color="auto" w:fill="FFFFFF"/>
        </w:rPr>
        <w:t>,</w:t>
      </w:r>
      <w:r w:rsidR="00487895" w:rsidRPr="009C73A3">
        <w:rPr>
          <w:rFonts w:ascii="Calibri" w:hAnsi="Calibri" w:cs="Calibri"/>
          <w:iCs/>
          <w:color w:val="000000"/>
          <w:sz w:val="20"/>
          <w:szCs w:val="20"/>
          <w:shd w:val="clear" w:color="auto" w:fill="FFFFFF"/>
        </w:rPr>
        <w:t xml:space="preserve"> może ustalić </w:t>
      </w:r>
      <w:r w:rsidR="007A10D9">
        <w:rPr>
          <w:rFonts w:ascii="Calibri" w:hAnsi="Calibri" w:cs="Calibri"/>
          <w:iCs/>
          <w:color w:val="000000"/>
          <w:sz w:val="20"/>
          <w:szCs w:val="20"/>
          <w:shd w:val="clear" w:color="auto" w:fill="FFFFFF"/>
        </w:rPr>
        <w:t xml:space="preserve">w porozumieniu z Wykonawcą </w:t>
      </w:r>
      <w:r w:rsidR="00487895" w:rsidRPr="009C73A3">
        <w:rPr>
          <w:rFonts w:ascii="Calibri" w:hAnsi="Calibri" w:cs="Calibri"/>
          <w:iCs/>
          <w:color w:val="000000"/>
          <w:sz w:val="20"/>
          <w:szCs w:val="20"/>
          <w:shd w:val="clear" w:color="auto" w:fill="FFFFFF"/>
        </w:rPr>
        <w:t>inny termin dostaw</w:t>
      </w:r>
      <w:r w:rsidR="00730465" w:rsidRPr="009C73A3">
        <w:rPr>
          <w:rFonts w:ascii="Calibri" w:hAnsi="Calibri" w:cs="Calibri"/>
          <w:iCs/>
          <w:color w:val="000000"/>
          <w:sz w:val="20"/>
          <w:szCs w:val="20"/>
          <w:shd w:val="clear" w:color="auto" w:fill="FFFFFF"/>
        </w:rPr>
        <w:t xml:space="preserve"> (w okresie obowiązywania umowy)</w:t>
      </w:r>
      <w:r w:rsidR="007A10D9">
        <w:rPr>
          <w:rFonts w:ascii="Calibri" w:hAnsi="Calibri" w:cs="Calibri"/>
          <w:iCs/>
          <w:color w:val="000000"/>
          <w:sz w:val="20"/>
          <w:szCs w:val="20"/>
          <w:shd w:val="clear" w:color="auto" w:fill="FFFFFF"/>
        </w:rPr>
        <w:t>.</w:t>
      </w:r>
    </w:p>
    <w:p w14:paraId="4390B1E4" w14:textId="29AE7846" w:rsidR="00487895" w:rsidRPr="009C73A3" w:rsidRDefault="003C46FB">
      <w:pPr>
        <w:numPr>
          <w:ilvl w:val="0"/>
          <w:numId w:val="49"/>
        </w:numPr>
        <w:suppressAutoHyphens w:val="0"/>
        <w:autoSpaceDE w:val="0"/>
        <w:adjustRightInd w:val="0"/>
        <w:jc w:val="both"/>
        <w:textAlignment w:val="auto"/>
        <w:rPr>
          <w:rFonts w:ascii="Calibri" w:hAnsi="Calibri" w:cs="Calibri"/>
          <w:sz w:val="20"/>
          <w:szCs w:val="20"/>
        </w:rPr>
      </w:pPr>
      <w:r w:rsidRPr="009C73A3">
        <w:rPr>
          <w:rFonts w:ascii="Calibri" w:hAnsi="Calibri" w:cs="Calibri"/>
          <w:iCs/>
          <w:sz w:val="20"/>
          <w:szCs w:val="20"/>
        </w:rPr>
        <w:t xml:space="preserve">Wykonawca jest zobowiązany do </w:t>
      </w:r>
      <w:r w:rsidRPr="009C73A3">
        <w:rPr>
          <w:rFonts w:ascii="Calibri" w:hAnsi="Calibri" w:cs="Calibri"/>
          <w:sz w:val="20"/>
          <w:szCs w:val="20"/>
        </w:rPr>
        <w:t xml:space="preserve">dostarczenia, rozładunku, montażu, instalacji i uruchomienia sprzętu, usunięcia na swój koszt wszelkich odpadów (opakowania, taśmy, itp.), zanieczyszczeń i innych zbędnych Zamawiającemu rzeczy pozostałych po wykonaniu czynności zdawczo-odbiorczych. </w:t>
      </w:r>
    </w:p>
    <w:p w14:paraId="499AD687" w14:textId="2548E47B" w:rsidR="00487895" w:rsidRPr="009C73A3" w:rsidRDefault="003C46FB">
      <w:pPr>
        <w:numPr>
          <w:ilvl w:val="0"/>
          <w:numId w:val="49"/>
        </w:numPr>
        <w:suppressAutoHyphens w:val="0"/>
        <w:autoSpaceDE w:val="0"/>
        <w:adjustRightInd w:val="0"/>
        <w:jc w:val="both"/>
        <w:textAlignment w:val="auto"/>
        <w:rPr>
          <w:rFonts w:ascii="Calibri" w:hAnsi="Calibri" w:cs="Calibri"/>
          <w:sz w:val="20"/>
          <w:szCs w:val="20"/>
        </w:rPr>
      </w:pPr>
      <w:r w:rsidRPr="009C73A3">
        <w:rPr>
          <w:rFonts w:ascii="Calibri" w:hAnsi="Calibri" w:cs="Calibri"/>
          <w:sz w:val="20"/>
          <w:szCs w:val="20"/>
        </w:rPr>
        <w:t xml:space="preserve">Zamawiający zobowiązany jest do przystąpienia do odbioru sprzętu w ciągu 2 dni roboczych od zgłoszenia przez Wykonawcę gotowości do przekazania przedmiotu </w:t>
      </w:r>
      <w:r w:rsidR="00730465" w:rsidRPr="009C73A3">
        <w:rPr>
          <w:rFonts w:ascii="Calibri" w:hAnsi="Calibri" w:cs="Calibri"/>
          <w:sz w:val="20"/>
          <w:szCs w:val="20"/>
        </w:rPr>
        <w:t>umowy</w:t>
      </w:r>
      <w:r w:rsidRPr="009C73A3">
        <w:rPr>
          <w:rFonts w:ascii="Calibri" w:hAnsi="Calibri" w:cs="Calibri"/>
          <w:sz w:val="20"/>
          <w:szCs w:val="20"/>
        </w:rPr>
        <w:t>.</w:t>
      </w:r>
    </w:p>
    <w:p w14:paraId="567A147C" w14:textId="6C6EBF19" w:rsidR="00B84E08" w:rsidRPr="009C73A3" w:rsidRDefault="003C46FB">
      <w:pPr>
        <w:numPr>
          <w:ilvl w:val="0"/>
          <w:numId w:val="49"/>
        </w:numPr>
        <w:suppressAutoHyphens w:val="0"/>
        <w:autoSpaceDE w:val="0"/>
        <w:adjustRightInd w:val="0"/>
        <w:jc w:val="both"/>
        <w:textAlignment w:val="auto"/>
        <w:rPr>
          <w:rFonts w:ascii="Calibri" w:hAnsi="Calibri" w:cs="Calibri"/>
          <w:sz w:val="20"/>
          <w:szCs w:val="20"/>
        </w:rPr>
      </w:pPr>
      <w:r w:rsidRPr="009C73A3">
        <w:rPr>
          <w:rFonts w:ascii="Calibri" w:hAnsi="Calibri" w:cs="Calibri"/>
          <w:sz w:val="20"/>
          <w:szCs w:val="20"/>
        </w:rPr>
        <w:t xml:space="preserve">Za datę dostawy przyjmuje się datę odbioru końcowego bez istotnych zastrzeżeń, potwierdzonego </w:t>
      </w:r>
      <w:r w:rsidR="00590D41" w:rsidRPr="009C73A3">
        <w:rPr>
          <w:rFonts w:ascii="Calibri" w:hAnsi="Calibri" w:cs="Calibri"/>
          <w:b/>
          <w:bCs/>
          <w:sz w:val="20"/>
          <w:szCs w:val="20"/>
        </w:rPr>
        <w:t>p</w:t>
      </w:r>
      <w:r w:rsidRPr="009C73A3">
        <w:rPr>
          <w:rFonts w:ascii="Calibri" w:hAnsi="Calibri" w:cs="Calibri"/>
          <w:b/>
          <w:bCs/>
          <w:sz w:val="20"/>
          <w:szCs w:val="20"/>
        </w:rPr>
        <w:t>rotokołem zdawczo-odbiorczym</w:t>
      </w:r>
      <w:r w:rsidRPr="009C73A3">
        <w:rPr>
          <w:rFonts w:ascii="Calibri" w:hAnsi="Calibri" w:cs="Calibri"/>
          <w:sz w:val="20"/>
          <w:szCs w:val="20"/>
        </w:rPr>
        <w:t xml:space="preserve"> sporządzonym z udziałem obu Stron, którego wzór stanowi </w:t>
      </w:r>
      <w:r w:rsidR="00487895" w:rsidRPr="009C73A3">
        <w:rPr>
          <w:rFonts w:ascii="Calibri" w:hAnsi="Calibri" w:cs="Calibri"/>
          <w:sz w:val="20"/>
          <w:szCs w:val="20"/>
        </w:rPr>
        <w:t>Z</w:t>
      </w:r>
      <w:r w:rsidRPr="009C73A3">
        <w:rPr>
          <w:rFonts w:ascii="Calibri" w:hAnsi="Calibri" w:cs="Calibri"/>
          <w:sz w:val="20"/>
          <w:szCs w:val="20"/>
        </w:rPr>
        <w:t xml:space="preserve">ałącznik nr 2 do umowy. W trakcie odbioru Zamawiający dokona sprawdzenia prawidłowości instalacji i uruchomienia oraz sprawdzenia zgodności z wymaganymi parametrami określonymi w </w:t>
      </w:r>
      <w:r w:rsidR="00730465" w:rsidRPr="009C73A3">
        <w:rPr>
          <w:rFonts w:ascii="Calibri" w:hAnsi="Calibri" w:cs="Calibri"/>
          <w:sz w:val="20"/>
          <w:szCs w:val="20"/>
        </w:rPr>
        <w:t>Z</w:t>
      </w:r>
      <w:r w:rsidRPr="009C73A3">
        <w:rPr>
          <w:rFonts w:ascii="Calibri" w:hAnsi="Calibri" w:cs="Calibri"/>
          <w:sz w:val="20"/>
          <w:szCs w:val="20"/>
        </w:rPr>
        <w:t xml:space="preserve">ałączniku nr 1 do umowy. </w:t>
      </w:r>
    </w:p>
    <w:p w14:paraId="4EFF0F3D" w14:textId="0C1AD529" w:rsidR="00730465" w:rsidRPr="009C73A3" w:rsidRDefault="00730465">
      <w:pPr>
        <w:numPr>
          <w:ilvl w:val="0"/>
          <w:numId w:val="49"/>
        </w:numPr>
        <w:suppressAutoHyphens w:val="0"/>
        <w:autoSpaceDE w:val="0"/>
        <w:adjustRightInd w:val="0"/>
        <w:jc w:val="both"/>
        <w:textAlignment w:val="auto"/>
        <w:rPr>
          <w:rFonts w:ascii="Calibri" w:hAnsi="Calibri" w:cs="Calibri"/>
          <w:sz w:val="20"/>
          <w:szCs w:val="20"/>
        </w:rPr>
      </w:pPr>
      <w:r w:rsidRPr="009C73A3">
        <w:rPr>
          <w:rFonts w:ascii="Calibri" w:hAnsi="Calibri" w:cs="Calibri"/>
          <w:sz w:val="20"/>
          <w:szCs w:val="20"/>
        </w:rPr>
        <w:t>Najpóźniej z momentem przystąpienia do odbioru przez Zamawiającego, Wykonawca będzie zobowiązany dołączyć do każdego dostarczonego sprzętu odpowiednio: wypełnion</w:t>
      </w:r>
      <w:r w:rsidR="001F23AA" w:rsidRPr="009C73A3">
        <w:rPr>
          <w:rFonts w:ascii="Calibri" w:hAnsi="Calibri" w:cs="Calibri"/>
          <w:sz w:val="20"/>
          <w:szCs w:val="20"/>
        </w:rPr>
        <w:t>e</w:t>
      </w:r>
      <w:r w:rsidRPr="009C73A3">
        <w:rPr>
          <w:rFonts w:ascii="Calibri" w:hAnsi="Calibri" w:cs="Calibri"/>
          <w:sz w:val="20"/>
          <w:szCs w:val="20"/>
        </w:rPr>
        <w:t xml:space="preserve"> paszport</w:t>
      </w:r>
      <w:r w:rsidR="001F23AA" w:rsidRPr="009C73A3">
        <w:rPr>
          <w:rFonts w:ascii="Calibri" w:hAnsi="Calibri" w:cs="Calibri"/>
          <w:sz w:val="20"/>
          <w:szCs w:val="20"/>
        </w:rPr>
        <w:t>y</w:t>
      </w:r>
      <w:r w:rsidRPr="009C73A3">
        <w:rPr>
          <w:rFonts w:ascii="Calibri" w:hAnsi="Calibri" w:cs="Calibri"/>
          <w:sz w:val="20"/>
          <w:szCs w:val="20"/>
        </w:rPr>
        <w:t xml:space="preserve"> techniczn</w:t>
      </w:r>
      <w:r w:rsidR="001F23AA" w:rsidRPr="009C73A3">
        <w:rPr>
          <w:rFonts w:ascii="Calibri" w:hAnsi="Calibri" w:cs="Calibri"/>
          <w:sz w:val="20"/>
          <w:szCs w:val="20"/>
        </w:rPr>
        <w:t>e</w:t>
      </w:r>
      <w:r w:rsidRPr="009C73A3">
        <w:rPr>
          <w:rFonts w:ascii="Calibri" w:hAnsi="Calibri" w:cs="Calibri"/>
          <w:sz w:val="20"/>
          <w:szCs w:val="20"/>
        </w:rPr>
        <w:t xml:space="preserve"> sprzętu (jeżeli dotyczy), </w:t>
      </w:r>
      <w:r w:rsidR="00A013B1">
        <w:rPr>
          <w:rFonts w:ascii="Calibri" w:hAnsi="Calibri" w:cs="Calibri"/>
          <w:sz w:val="20"/>
          <w:szCs w:val="20"/>
        </w:rPr>
        <w:t>dokumenty gwarancyjne,</w:t>
      </w:r>
      <w:r w:rsidRPr="009C73A3">
        <w:rPr>
          <w:rFonts w:ascii="Calibri" w:hAnsi="Calibri" w:cs="Calibri"/>
          <w:sz w:val="20"/>
          <w:szCs w:val="20"/>
        </w:rPr>
        <w:t xml:space="preserve"> niezbędne atesty i certyfikaty, </w:t>
      </w:r>
      <w:r w:rsidR="00841B9F" w:rsidRPr="009C73A3">
        <w:rPr>
          <w:rFonts w:ascii="Calibri" w:hAnsi="Calibri" w:cs="Calibri"/>
          <w:sz w:val="20"/>
          <w:szCs w:val="20"/>
        </w:rPr>
        <w:t xml:space="preserve">instrukcje obsługi w języku polskim, </w:t>
      </w:r>
      <w:r w:rsidRPr="009C73A3">
        <w:rPr>
          <w:rFonts w:ascii="Calibri" w:hAnsi="Calibri" w:cs="Calibri"/>
          <w:sz w:val="20"/>
          <w:szCs w:val="20"/>
        </w:rPr>
        <w:t xml:space="preserve">materiały informacyjne/techniczne potwierdzające spełnianie minimalnych parametrów określonych w Załączniku nr 1 do umowy, w odniesieniu do sprzętu wchodzącego w skład przedmiotu umowy. Z dokumentów jednoznacznie musi wynikać, że oferowany przedmiot umowy jest zgodny z </w:t>
      </w:r>
      <w:r w:rsidR="00A013B1">
        <w:rPr>
          <w:rFonts w:ascii="Calibri" w:hAnsi="Calibri" w:cs="Calibri"/>
          <w:sz w:val="20"/>
          <w:szCs w:val="20"/>
        </w:rPr>
        <w:t>warunkami zamówienia</w:t>
      </w:r>
      <w:r w:rsidRPr="009C73A3">
        <w:rPr>
          <w:rFonts w:ascii="Calibri" w:hAnsi="Calibri" w:cs="Calibri"/>
          <w:sz w:val="20"/>
          <w:szCs w:val="20"/>
        </w:rPr>
        <w:t>.</w:t>
      </w:r>
    </w:p>
    <w:p w14:paraId="7B2C061D" w14:textId="2279B2D4" w:rsidR="003C46FB" w:rsidRPr="009C73A3" w:rsidRDefault="003C46FB">
      <w:pPr>
        <w:numPr>
          <w:ilvl w:val="0"/>
          <w:numId w:val="49"/>
        </w:numPr>
        <w:suppressAutoHyphens w:val="0"/>
        <w:autoSpaceDE w:val="0"/>
        <w:adjustRightInd w:val="0"/>
        <w:jc w:val="both"/>
        <w:textAlignment w:val="auto"/>
        <w:rPr>
          <w:rFonts w:ascii="Calibri" w:hAnsi="Calibri" w:cs="Calibri"/>
          <w:sz w:val="20"/>
          <w:szCs w:val="20"/>
        </w:rPr>
      </w:pPr>
      <w:r w:rsidRPr="009C73A3">
        <w:rPr>
          <w:rFonts w:ascii="Calibri" w:hAnsi="Calibri" w:cs="Calibri"/>
          <w:sz w:val="20"/>
          <w:szCs w:val="20"/>
        </w:rPr>
        <w:t xml:space="preserve">W przypadku dostarczenia przez Wykonawcę sprzętu niespełniającego warunków zamówienia lub obarczonego wadą prawną lub fizyczną, a uchybienie stwierdzone zostanie w trakcie czynności zdawczo-odbiorczych, Zamawiający zastrzega sobie prawo odmowy odbioru sprzętu i żądania usunięcia wady w wyznaczonym terminie. </w:t>
      </w:r>
    </w:p>
    <w:p w14:paraId="7D909046" w14:textId="152B17D0" w:rsidR="00730465" w:rsidRPr="009C73A3" w:rsidRDefault="00730465">
      <w:pPr>
        <w:numPr>
          <w:ilvl w:val="0"/>
          <w:numId w:val="49"/>
        </w:numPr>
        <w:suppressAutoHyphens w:val="0"/>
        <w:autoSpaceDE w:val="0"/>
        <w:adjustRightInd w:val="0"/>
        <w:jc w:val="both"/>
        <w:textAlignment w:val="auto"/>
        <w:rPr>
          <w:rFonts w:ascii="Calibri" w:hAnsi="Calibri" w:cs="Calibri"/>
          <w:sz w:val="20"/>
          <w:szCs w:val="20"/>
        </w:rPr>
      </w:pPr>
      <w:r w:rsidRPr="009C73A3">
        <w:rPr>
          <w:rFonts w:ascii="Calibri" w:hAnsi="Calibri" w:cs="Calibri"/>
          <w:sz w:val="20"/>
          <w:szCs w:val="20"/>
        </w:rPr>
        <w:t>Strony wyznaczają swoich przedstawicieli odpowiedzialnych za prawidłowy przebieg realizowanej umowy, w tym za procedurę odbioru przedmiotu umowy:</w:t>
      </w:r>
    </w:p>
    <w:p w14:paraId="2DFBD6ED" w14:textId="08C877F2" w:rsidR="00730465" w:rsidRPr="009C73A3" w:rsidRDefault="00730465">
      <w:pPr>
        <w:numPr>
          <w:ilvl w:val="0"/>
          <w:numId w:val="50"/>
        </w:numPr>
        <w:suppressAutoHyphens w:val="0"/>
        <w:autoSpaceDN/>
        <w:ind w:right="74"/>
        <w:jc w:val="both"/>
        <w:textAlignment w:val="auto"/>
        <w:rPr>
          <w:rFonts w:ascii="Calibri" w:hAnsi="Calibri" w:cs="Calibri"/>
          <w:sz w:val="20"/>
          <w:szCs w:val="20"/>
        </w:rPr>
      </w:pPr>
      <w:r w:rsidRPr="009C73A3">
        <w:rPr>
          <w:rFonts w:ascii="Calibri" w:hAnsi="Calibri" w:cs="Calibri"/>
          <w:sz w:val="20"/>
          <w:szCs w:val="20"/>
        </w:rPr>
        <w:t>ZAMAWIAJĄCY: ___________, tel.: _______________, mail: ________________,</w:t>
      </w:r>
    </w:p>
    <w:p w14:paraId="31710190" w14:textId="77777777" w:rsidR="00730465" w:rsidRPr="009C73A3" w:rsidRDefault="00730465">
      <w:pPr>
        <w:numPr>
          <w:ilvl w:val="0"/>
          <w:numId w:val="50"/>
        </w:numPr>
        <w:suppressAutoHyphens w:val="0"/>
        <w:autoSpaceDN/>
        <w:ind w:right="74"/>
        <w:jc w:val="both"/>
        <w:textAlignment w:val="auto"/>
        <w:rPr>
          <w:rFonts w:ascii="Calibri" w:hAnsi="Calibri" w:cs="Calibri"/>
          <w:sz w:val="20"/>
          <w:szCs w:val="20"/>
        </w:rPr>
      </w:pPr>
      <w:r w:rsidRPr="009C73A3">
        <w:rPr>
          <w:rFonts w:ascii="Calibri" w:hAnsi="Calibri" w:cs="Calibri"/>
          <w:sz w:val="20"/>
          <w:szCs w:val="20"/>
        </w:rPr>
        <w:t>WYKONAWCA:  ___________, tel.: _______________, mail: ________________</w:t>
      </w:r>
    </w:p>
    <w:p w14:paraId="5755C562" w14:textId="73EB4A70" w:rsidR="00730465" w:rsidRPr="009C73A3" w:rsidRDefault="00730465" w:rsidP="000F1C8E">
      <w:pPr>
        <w:autoSpaceDE w:val="0"/>
        <w:adjustRightInd w:val="0"/>
        <w:ind w:left="360"/>
        <w:jc w:val="both"/>
        <w:rPr>
          <w:rFonts w:ascii="Calibri" w:hAnsi="Calibri" w:cs="Calibri"/>
          <w:sz w:val="20"/>
          <w:szCs w:val="20"/>
        </w:rPr>
      </w:pPr>
      <w:r w:rsidRPr="009C73A3">
        <w:rPr>
          <w:rFonts w:ascii="Calibri" w:hAnsi="Calibri" w:cs="Calibri"/>
          <w:sz w:val="20"/>
          <w:szCs w:val="20"/>
        </w:rPr>
        <w:t xml:space="preserve">Dokumenty/oświadczenia woli przekazane na/z ww. adresy(ów) uważa się za wiążące Strony. Korespondencję przekazaną na adresy inne niż wskazane w pkt 1 i 2 uważa się za nieskutecznie doręczoną. </w:t>
      </w:r>
    </w:p>
    <w:p w14:paraId="108212CD" w14:textId="5BF88084" w:rsidR="00730465" w:rsidRDefault="00730465">
      <w:pPr>
        <w:numPr>
          <w:ilvl w:val="0"/>
          <w:numId w:val="49"/>
        </w:numPr>
        <w:suppressAutoHyphens w:val="0"/>
        <w:autoSpaceDE w:val="0"/>
        <w:adjustRightInd w:val="0"/>
        <w:jc w:val="both"/>
        <w:textAlignment w:val="auto"/>
        <w:rPr>
          <w:rFonts w:ascii="Calibri" w:hAnsi="Calibri" w:cs="Calibri"/>
          <w:sz w:val="20"/>
          <w:szCs w:val="20"/>
        </w:rPr>
      </w:pPr>
      <w:r w:rsidRPr="009C73A3">
        <w:rPr>
          <w:rFonts w:ascii="Calibri" w:hAnsi="Calibri" w:cs="Calibri"/>
          <w:sz w:val="20"/>
          <w:szCs w:val="20"/>
        </w:rPr>
        <w:t xml:space="preserve">Zmiana osób, o których mowa w ust. </w:t>
      </w:r>
      <w:r w:rsidR="008C1DA0">
        <w:rPr>
          <w:rFonts w:ascii="Calibri" w:hAnsi="Calibri" w:cs="Calibri"/>
          <w:sz w:val="20"/>
          <w:szCs w:val="20"/>
        </w:rPr>
        <w:t>10</w:t>
      </w:r>
      <w:r w:rsidRPr="009C73A3">
        <w:rPr>
          <w:rFonts w:ascii="Calibri" w:hAnsi="Calibri" w:cs="Calibri"/>
          <w:sz w:val="20"/>
          <w:szCs w:val="20"/>
        </w:rPr>
        <w:t xml:space="preserve"> nie stanowi zmiany umowy, co nie wymaga dla swojej ważności formy aneksu do umowy i dokonywana będzie na podstawie oświadczenia złożonego drugiej Stronie z zachowaniem obowiązującej formy pisemnej.</w:t>
      </w:r>
    </w:p>
    <w:p w14:paraId="5DAB53DF" w14:textId="2F9FB55A" w:rsidR="00B9160D" w:rsidRDefault="00B9160D">
      <w:pPr>
        <w:numPr>
          <w:ilvl w:val="0"/>
          <w:numId w:val="49"/>
        </w:numPr>
        <w:suppressAutoHyphens w:val="0"/>
        <w:autoSpaceDE w:val="0"/>
        <w:adjustRightInd w:val="0"/>
        <w:jc w:val="both"/>
        <w:textAlignment w:val="auto"/>
        <w:rPr>
          <w:rFonts w:ascii="Calibri" w:hAnsi="Calibri" w:cs="Calibri"/>
          <w:sz w:val="20"/>
          <w:szCs w:val="20"/>
        </w:rPr>
      </w:pPr>
      <w:r w:rsidRPr="00B9160D">
        <w:rPr>
          <w:rFonts w:ascii="Calibri" w:hAnsi="Calibri" w:cs="Calibri"/>
          <w:sz w:val="20"/>
          <w:szCs w:val="20"/>
        </w:rPr>
        <w:lastRenderedPageBreak/>
        <w:t xml:space="preserve">Korespondencja związana z bieżącą realizacją </w:t>
      </w:r>
      <w:r>
        <w:rPr>
          <w:rFonts w:ascii="Calibri" w:hAnsi="Calibri" w:cs="Calibri"/>
          <w:sz w:val="20"/>
          <w:szCs w:val="20"/>
        </w:rPr>
        <w:t>u</w:t>
      </w:r>
      <w:r w:rsidRPr="00B9160D">
        <w:rPr>
          <w:rFonts w:ascii="Calibri" w:hAnsi="Calibri" w:cs="Calibri"/>
          <w:sz w:val="20"/>
          <w:szCs w:val="20"/>
        </w:rPr>
        <w:t>mowy, w szczególności dotycząca spraw organizacyjnych, technicznych, ustaleń roboczych, harmonogramu dostaw lub serwisu, może być prowadzona w formie dokumentowej, w tym za pośrednictwem poczty elektronicznej, na adresy wskazane w ust. 10.</w:t>
      </w:r>
    </w:p>
    <w:p w14:paraId="36C9B158" w14:textId="0FDAF827" w:rsidR="00B9160D" w:rsidRPr="009C73A3" w:rsidRDefault="00B9160D">
      <w:pPr>
        <w:numPr>
          <w:ilvl w:val="0"/>
          <w:numId w:val="49"/>
        </w:numPr>
        <w:suppressAutoHyphens w:val="0"/>
        <w:autoSpaceDE w:val="0"/>
        <w:adjustRightInd w:val="0"/>
        <w:jc w:val="both"/>
        <w:textAlignment w:val="auto"/>
        <w:rPr>
          <w:rFonts w:ascii="Calibri" w:hAnsi="Calibri" w:cs="Calibri"/>
          <w:sz w:val="20"/>
          <w:szCs w:val="20"/>
        </w:rPr>
      </w:pPr>
      <w:r w:rsidRPr="00B9160D">
        <w:rPr>
          <w:rFonts w:ascii="Calibri" w:hAnsi="Calibri" w:cs="Calibri"/>
          <w:sz w:val="20"/>
          <w:szCs w:val="20"/>
        </w:rPr>
        <w:t>Oświadczenia, o których mowa w ust. 1</w:t>
      </w:r>
      <w:r w:rsidR="00CE5C16">
        <w:rPr>
          <w:rFonts w:ascii="Calibri" w:hAnsi="Calibri" w:cs="Calibri"/>
          <w:sz w:val="20"/>
          <w:szCs w:val="20"/>
        </w:rPr>
        <w:t>0</w:t>
      </w:r>
      <w:r w:rsidRPr="00B9160D">
        <w:rPr>
          <w:rFonts w:ascii="Calibri" w:hAnsi="Calibri" w:cs="Calibri"/>
          <w:sz w:val="20"/>
          <w:szCs w:val="20"/>
        </w:rPr>
        <w:t>, uważa się za złożone z chwilą ich doręczenia drugiej Stronie w taki sposób, aby mogła zapoznać się z ich treścią, zgodnie z art. 61 Kodeksu cywilnego.</w:t>
      </w:r>
    </w:p>
    <w:p w14:paraId="262892B2" w14:textId="77777777" w:rsidR="00730465" w:rsidRPr="009C73A3" w:rsidRDefault="00730465" w:rsidP="000F1C8E">
      <w:pPr>
        <w:tabs>
          <w:tab w:val="left" w:pos="567"/>
        </w:tabs>
        <w:suppressAutoHyphens w:val="0"/>
        <w:autoSpaceDN/>
        <w:jc w:val="both"/>
        <w:textAlignment w:val="auto"/>
        <w:rPr>
          <w:rFonts w:ascii="Calibri" w:hAnsi="Calibri" w:cs="Calibri"/>
          <w:sz w:val="20"/>
          <w:szCs w:val="20"/>
        </w:rPr>
      </w:pPr>
    </w:p>
    <w:p w14:paraId="5FE59980" w14:textId="7BCC5BAD" w:rsidR="00B84E08" w:rsidRPr="009C73A3" w:rsidRDefault="00B84E08">
      <w:pPr>
        <w:numPr>
          <w:ilvl w:val="0"/>
          <w:numId w:val="47"/>
        </w:numPr>
        <w:suppressAutoHyphens w:val="0"/>
        <w:autoSpaceDN/>
        <w:ind w:left="0" w:firstLine="0"/>
        <w:jc w:val="center"/>
        <w:textAlignment w:val="auto"/>
        <w:rPr>
          <w:rFonts w:ascii="Calibri" w:hAnsi="Calibri" w:cs="Calibri"/>
          <w:b/>
          <w:bCs/>
          <w:sz w:val="20"/>
          <w:szCs w:val="20"/>
        </w:rPr>
      </w:pPr>
    </w:p>
    <w:p w14:paraId="063E9A59" w14:textId="77777777" w:rsidR="00B84E08" w:rsidRPr="009C73A3" w:rsidRDefault="00B84E08" w:rsidP="000F1C8E">
      <w:pPr>
        <w:autoSpaceDE w:val="0"/>
        <w:adjustRightInd w:val="0"/>
        <w:jc w:val="center"/>
        <w:rPr>
          <w:rFonts w:ascii="Calibri" w:hAnsi="Calibri" w:cs="Calibri"/>
          <w:b/>
          <w:bCs/>
          <w:sz w:val="20"/>
          <w:szCs w:val="20"/>
        </w:rPr>
      </w:pPr>
      <w:r w:rsidRPr="009C73A3">
        <w:rPr>
          <w:rFonts w:ascii="Calibri" w:hAnsi="Calibri" w:cs="Calibri"/>
          <w:b/>
          <w:bCs/>
          <w:sz w:val="20"/>
          <w:szCs w:val="20"/>
        </w:rPr>
        <w:t>WYNAGRODZENIE I SPOSÓB ROZLICZEŃ</w:t>
      </w:r>
    </w:p>
    <w:p w14:paraId="2AB3E974" w14:textId="77777777" w:rsidR="00B84E08" w:rsidRPr="009C73A3" w:rsidRDefault="00B84E08">
      <w:pPr>
        <w:widowControl w:val="0"/>
        <w:numPr>
          <w:ilvl w:val="0"/>
          <w:numId w:val="51"/>
        </w:numPr>
        <w:shd w:val="clear" w:color="auto" w:fill="FFFFFF"/>
        <w:autoSpaceDN/>
        <w:ind w:left="340" w:right="57" w:hanging="340"/>
        <w:jc w:val="both"/>
        <w:textAlignment w:val="auto"/>
        <w:rPr>
          <w:rFonts w:ascii="Calibri" w:hAnsi="Calibri" w:cs="Calibri"/>
          <w:bCs/>
          <w:spacing w:val="-4"/>
          <w:sz w:val="20"/>
          <w:szCs w:val="20"/>
        </w:rPr>
      </w:pPr>
      <w:r w:rsidRPr="009C73A3">
        <w:rPr>
          <w:rFonts w:ascii="Calibri" w:hAnsi="Calibri" w:cs="Calibri"/>
          <w:spacing w:val="5"/>
          <w:sz w:val="20"/>
          <w:szCs w:val="20"/>
        </w:rPr>
        <w:t xml:space="preserve">Za wykonanie przedmiotu umowy Wykonawcy przysługuje wynagrodzenie </w:t>
      </w:r>
      <w:r w:rsidRPr="009C73A3">
        <w:rPr>
          <w:rFonts w:ascii="Calibri" w:hAnsi="Calibri" w:cs="Calibri"/>
          <w:b/>
          <w:bCs/>
          <w:spacing w:val="-3"/>
          <w:sz w:val="20"/>
          <w:szCs w:val="20"/>
        </w:rPr>
        <w:t xml:space="preserve">brutto: </w:t>
      </w:r>
      <w:r w:rsidRPr="009C73A3">
        <w:rPr>
          <w:rFonts w:ascii="Calibri" w:hAnsi="Calibri" w:cs="Calibri"/>
          <w:sz w:val="20"/>
          <w:szCs w:val="20"/>
        </w:rPr>
        <w:t>____________</w:t>
      </w:r>
      <w:r w:rsidRPr="009C73A3">
        <w:rPr>
          <w:rFonts w:ascii="Calibri" w:hAnsi="Calibri" w:cs="Calibri"/>
          <w:b/>
          <w:bCs/>
          <w:spacing w:val="-3"/>
          <w:sz w:val="20"/>
          <w:szCs w:val="20"/>
        </w:rPr>
        <w:t xml:space="preserve"> </w:t>
      </w:r>
      <w:r w:rsidRPr="009C73A3">
        <w:rPr>
          <w:rFonts w:ascii="Calibri" w:hAnsi="Calibri" w:cs="Calibri"/>
          <w:b/>
          <w:bCs/>
          <w:sz w:val="20"/>
          <w:szCs w:val="20"/>
        </w:rPr>
        <w:t>PLN</w:t>
      </w:r>
      <w:r w:rsidRPr="009C73A3">
        <w:rPr>
          <w:rFonts w:ascii="Calibri" w:hAnsi="Calibri" w:cs="Calibri"/>
          <w:b/>
          <w:bCs/>
          <w:spacing w:val="-1"/>
          <w:sz w:val="20"/>
          <w:szCs w:val="20"/>
        </w:rPr>
        <w:t xml:space="preserve"> </w:t>
      </w:r>
      <w:r w:rsidRPr="009C73A3">
        <w:rPr>
          <w:rFonts w:ascii="Calibri" w:hAnsi="Calibri" w:cs="Calibri"/>
          <w:bCs/>
          <w:spacing w:val="-1"/>
          <w:sz w:val="20"/>
          <w:szCs w:val="20"/>
        </w:rPr>
        <w:t xml:space="preserve">(słownie: </w:t>
      </w:r>
      <w:r w:rsidRPr="009C73A3">
        <w:rPr>
          <w:rFonts w:ascii="Calibri" w:hAnsi="Calibri" w:cs="Calibri"/>
          <w:sz w:val="20"/>
          <w:szCs w:val="20"/>
        </w:rPr>
        <w:t>______________</w:t>
      </w:r>
      <w:r w:rsidRPr="009C73A3">
        <w:rPr>
          <w:rFonts w:ascii="Calibri" w:hAnsi="Calibri" w:cs="Calibri"/>
          <w:bCs/>
          <w:spacing w:val="-4"/>
          <w:sz w:val="20"/>
          <w:szCs w:val="20"/>
        </w:rPr>
        <w:t xml:space="preserve">), w tym: cena netto: </w:t>
      </w:r>
      <w:r w:rsidRPr="009C73A3">
        <w:rPr>
          <w:rFonts w:ascii="Calibri" w:hAnsi="Calibri" w:cs="Calibri"/>
          <w:sz w:val="20"/>
          <w:szCs w:val="20"/>
        </w:rPr>
        <w:t>______________</w:t>
      </w:r>
      <w:r w:rsidRPr="009C73A3">
        <w:rPr>
          <w:rFonts w:ascii="Calibri" w:hAnsi="Calibri" w:cs="Calibri"/>
          <w:bCs/>
          <w:spacing w:val="-4"/>
          <w:sz w:val="20"/>
          <w:szCs w:val="20"/>
        </w:rPr>
        <w:t>PLN, podatek VAT (___%):</w:t>
      </w:r>
      <w:r w:rsidRPr="009C73A3">
        <w:rPr>
          <w:rFonts w:ascii="Calibri" w:hAnsi="Calibri" w:cs="Calibri"/>
          <w:sz w:val="20"/>
          <w:szCs w:val="20"/>
        </w:rPr>
        <w:t>______________</w:t>
      </w:r>
      <w:r w:rsidRPr="009C73A3">
        <w:rPr>
          <w:rFonts w:ascii="Calibri" w:hAnsi="Calibri" w:cs="Calibri"/>
          <w:bCs/>
          <w:spacing w:val="-4"/>
          <w:sz w:val="20"/>
          <w:szCs w:val="20"/>
        </w:rPr>
        <w:t>PLN.</w:t>
      </w:r>
    </w:p>
    <w:p w14:paraId="52E448D1" w14:textId="77777777" w:rsidR="00841B9F" w:rsidRPr="009C73A3" w:rsidRDefault="00B84E08">
      <w:pPr>
        <w:widowControl w:val="0"/>
        <w:numPr>
          <w:ilvl w:val="0"/>
          <w:numId w:val="52"/>
        </w:numPr>
        <w:shd w:val="clear" w:color="auto" w:fill="FFFFFF"/>
        <w:autoSpaceDN/>
        <w:ind w:left="340" w:right="56" w:hanging="340"/>
        <w:jc w:val="both"/>
        <w:textAlignment w:val="auto"/>
        <w:rPr>
          <w:rFonts w:ascii="Calibri" w:hAnsi="Calibri" w:cs="Calibri"/>
          <w:sz w:val="20"/>
          <w:szCs w:val="20"/>
        </w:rPr>
      </w:pPr>
      <w:r w:rsidRPr="009C73A3">
        <w:rPr>
          <w:rFonts w:ascii="Calibri" w:hAnsi="Calibri" w:cs="Calibri"/>
          <w:bCs/>
          <w:spacing w:val="5"/>
          <w:sz w:val="20"/>
          <w:szCs w:val="20"/>
        </w:rPr>
        <w:t>Wynagrodzenie wymienione w ust. 1 zawiera wszystkie koszty związane z realizacją przedmiotu umowy i innych niezbędnych</w:t>
      </w:r>
      <w:r w:rsidRPr="009C73A3">
        <w:rPr>
          <w:rFonts w:ascii="Calibri" w:hAnsi="Calibri" w:cs="Calibri"/>
          <w:bCs/>
          <w:sz w:val="20"/>
          <w:szCs w:val="20"/>
        </w:rPr>
        <w:t xml:space="preserve"> </w:t>
      </w:r>
      <w:r w:rsidRPr="009C73A3">
        <w:rPr>
          <w:rFonts w:ascii="Calibri" w:hAnsi="Calibri" w:cs="Calibri"/>
          <w:bCs/>
          <w:spacing w:val="5"/>
          <w:sz w:val="20"/>
          <w:szCs w:val="20"/>
        </w:rPr>
        <w:t>świadczeń</w:t>
      </w:r>
      <w:r w:rsidRPr="009C73A3">
        <w:rPr>
          <w:rFonts w:ascii="Calibri" w:hAnsi="Calibri" w:cs="Calibri"/>
          <w:bCs/>
          <w:sz w:val="20"/>
          <w:szCs w:val="20"/>
        </w:rPr>
        <w:t xml:space="preserve"> ponoszonych przez Wykonawcę celem realizacji przedmiotu umowy</w:t>
      </w:r>
      <w:r w:rsidR="00FC467C" w:rsidRPr="009C73A3">
        <w:rPr>
          <w:rFonts w:ascii="Calibri" w:hAnsi="Calibri" w:cs="Calibri"/>
          <w:bCs/>
          <w:sz w:val="20"/>
          <w:szCs w:val="20"/>
        </w:rPr>
        <w:t xml:space="preserve">, w </w:t>
      </w:r>
      <w:r w:rsidR="00841B9F" w:rsidRPr="009C73A3">
        <w:rPr>
          <w:rFonts w:ascii="Calibri" w:hAnsi="Calibri" w:cs="Calibri"/>
          <w:bCs/>
          <w:sz w:val="20"/>
          <w:szCs w:val="20"/>
        </w:rPr>
        <w:t>t</w:t>
      </w:r>
      <w:r w:rsidR="00FC467C" w:rsidRPr="009C73A3">
        <w:rPr>
          <w:rFonts w:ascii="Calibri" w:hAnsi="Calibri" w:cs="Calibri"/>
          <w:bCs/>
          <w:sz w:val="20"/>
          <w:szCs w:val="20"/>
        </w:rPr>
        <w:t xml:space="preserve">ym </w:t>
      </w:r>
      <w:r w:rsidR="00841B9F" w:rsidRPr="009C73A3">
        <w:rPr>
          <w:rFonts w:ascii="Calibri" w:hAnsi="Calibri" w:cs="Calibri"/>
          <w:bCs/>
          <w:sz w:val="20"/>
          <w:szCs w:val="20"/>
        </w:rPr>
        <w:t>w szczególności:</w:t>
      </w:r>
    </w:p>
    <w:p w14:paraId="7CB9879F" w14:textId="78398D07" w:rsidR="00B84E08" w:rsidRPr="009C73A3" w:rsidRDefault="00B84E08">
      <w:pPr>
        <w:pStyle w:val="Standard"/>
        <w:numPr>
          <w:ilvl w:val="0"/>
          <w:numId w:val="41"/>
        </w:numPr>
        <w:ind w:left="709" w:hanging="425"/>
        <w:jc w:val="both"/>
        <w:rPr>
          <w:rFonts w:ascii="Calibri" w:hAnsi="Calibri" w:cs="Calibri"/>
          <w:sz w:val="20"/>
          <w:szCs w:val="20"/>
        </w:rPr>
      </w:pPr>
      <w:r w:rsidRPr="009C73A3">
        <w:rPr>
          <w:rFonts w:ascii="Calibri" w:hAnsi="Calibri" w:cs="Calibri"/>
          <w:sz w:val="20"/>
          <w:szCs w:val="20"/>
        </w:rPr>
        <w:t>cło, koszty opłat celnych, koszty pośrednie (np. opłaty lotniskowe, koszty rewizji generalnej);</w:t>
      </w:r>
    </w:p>
    <w:p w14:paraId="7494DB97" w14:textId="77777777" w:rsidR="00B84E08" w:rsidRPr="009C73A3" w:rsidRDefault="00B84E08">
      <w:pPr>
        <w:pStyle w:val="Standard"/>
        <w:numPr>
          <w:ilvl w:val="0"/>
          <w:numId w:val="41"/>
        </w:numPr>
        <w:ind w:left="709" w:hanging="425"/>
        <w:jc w:val="both"/>
        <w:rPr>
          <w:rFonts w:ascii="Calibri" w:hAnsi="Calibri" w:cs="Calibri"/>
          <w:sz w:val="20"/>
          <w:szCs w:val="20"/>
        </w:rPr>
      </w:pPr>
      <w:r w:rsidRPr="009C73A3">
        <w:rPr>
          <w:rFonts w:ascii="Calibri" w:hAnsi="Calibri" w:cs="Calibri"/>
          <w:sz w:val="20"/>
          <w:szCs w:val="20"/>
        </w:rPr>
        <w:t>koszty uzyskania wymaganych przepisami certyfikatów, zezwoleń, licencji, atestów i innych dokumentów niezbędnych do obrotu sprzętem medycznym;</w:t>
      </w:r>
    </w:p>
    <w:p w14:paraId="0DB92160" w14:textId="31CE23C4" w:rsidR="00B84E08" w:rsidRPr="009C73A3" w:rsidRDefault="00B84E08">
      <w:pPr>
        <w:pStyle w:val="Standard"/>
        <w:numPr>
          <w:ilvl w:val="0"/>
          <w:numId w:val="41"/>
        </w:numPr>
        <w:ind w:left="709" w:hanging="425"/>
        <w:jc w:val="both"/>
        <w:rPr>
          <w:rFonts w:ascii="Calibri" w:hAnsi="Calibri" w:cs="Calibri"/>
          <w:sz w:val="20"/>
          <w:szCs w:val="20"/>
        </w:rPr>
      </w:pPr>
      <w:r w:rsidRPr="009C73A3">
        <w:rPr>
          <w:rFonts w:ascii="Calibri" w:hAnsi="Calibri" w:cs="Calibri"/>
          <w:sz w:val="20"/>
          <w:szCs w:val="20"/>
        </w:rPr>
        <w:t>koszty pakowania, ubezpieczenia, transportu, rozładunku, wniesienia, a także montażu i instalacji, uruchomienia, niezbędnych do prawidłowego funkcjonowania sprzętu w siedzibie Zamawiającego w miejscu przez niego wskazanym;</w:t>
      </w:r>
    </w:p>
    <w:p w14:paraId="12421A8C" w14:textId="77777777" w:rsidR="00B84E08" w:rsidRPr="009C73A3" w:rsidRDefault="00B84E08">
      <w:pPr>
        <w:pStyle w:val="Standard"/>
        <w:numPr>
          <w:ilvl w:val="0"/>
          <w:numId w:val="41"/>
        </w:numPr>
        <w:ind w:left="709" w:hanging="425"/>
        <w:jc w:val="both"/>
        <w:rPr>
          <w:rFonts w:ascii="Calibri" w:hAnsi="Calibri" w:cs="Calibri"/>
          <w:sz w:val="20"/>
          <w:szCs w:val="20"/>
        </w:rPr>
      </w:pPr>
      <w:r w:rsidRPr="009C73A3">
        <w:rPr>
          <w:rFonts w:ascii="Calibri" w:hAnsi="Calibri" w:cs="Calibri"/>
          <w:sz w:val="20"/>
          <w:szCs w:val="20"/>
        </w:rPr>
        <w:t>koszty usunięcia wszelkich odpadów (opakowania, taśmy, itp.), zanieczyszczeń i innych zbędnych Zamawiającemu rzeczy pozostałych po wykonaniu czynności zdawczo-odbiorczych;</w:t>
      </w:r>
    </w:p>
    <w:p w14:paraId="0D0128F5" w14:textId="4C3EEB3F" w:rsidR="00B84E08" w:rsidRPr="009C73A3" w:rsidRDefault="00B84E08">
      <w:pPr>
        <w:pStyle w:val="Standard"/>
        <w:numPr>
          <w:ilvl w:val="0"/>
          <w:numId w:val="41"/>
        </w:numPr>
        <w:ind w:left="709" w:hanging="425"/>
        <w:jc w:val="both"/>
        <w:rPr>
          <w:rFonts w:ascii="Calibri" w:hAnsi="Calibri" w:cs="Calibri"/>
          <w:sz w:val="20"/>
          <w:szCs w:val="20"/>
        </w:rPr>
      </w:pPr>
      <w:r w:rsidRPr="009C73A3">
        <w:rPr>
          <w:rFonts w:ascii="Calibri" w:hAnsi="Calibri" w:cs="Calibri"/>
          <w:sz w:val="20"/>
          <w:szCs w:val="20"/>
        </w:rPr>
        <w:t xml:space="preserve">koszty przeprowadzenia szkolenia personelu w zakresie obsługi w ustalonym z Zamawiającym terminie uwzględniającym czas pracy personelu. Wykonawca, we własnym zakresie i na swój koszt, zapewni wszelkie materiały niezbędne do pierwszego uruchomienia </w:t>
      </w:r>
      <w:r w:rsidR="00841B9F" w:rsidRPr="009C73A3">
        <w:rPr>
          <w:rFonts w:ascii="Calibri" w:hAnsi="Calibri" w:cs="Calibri"/>
          <w:sz w:val="20"/>
          <w:szCs w:val="20"/>
        </w:rPr>
        <w:t>s</w:t>
      </w:r>
      <w:r w:rsidRPr="009C73A3">
        <w:rPr>
          <w:rFonts w:ascii="Calibri" w:hAnsi="Calibri" w:cs="Calibri"/>
          <w:sz w:val="20"/>
          <w:szCs w:val="20"/>
        </w:rPr>
        <w:t>przętu, jego sprawdzenia, sporządzenia protokołu szkolenia oraz przeprowadzenia na życzenie Zamawiającego drugiego szkolenia personelu w okresie obowiązywania gwarancji sprzętu;</w:t>
      </w:r>
    </w:p>
    <w:p w14:paraId="008CE60C" w14:textId="33A1E332" w:rsidR="00B84E08" w:rsidRPr="009C73A3" w:rsidRDefault="00B84E08">
      <w:pPr>
        <w:pStyle w:val="Standard"/>
        <w:numPr>
          <w:ilvl w:val="0"/>
          <w:numId w:val="41"/>
        </w:numPr>
        <w:ind w:left="709" w:hanging="425"/>
        <w:jc w:val="both"/>
        <w:rPr>
          <w:rFonts w:ascii="Calibri" w:hAnsi="Calibri" w:cs="Calibri"/>
          <w:sz w:val="20"/>
          <w:szCs w:val="20"/>
        </w:rPr>
      </w:pPr>
      <w:r w:rsidRPr="009C73A3">
        <w:rPr>
          <w:rFonts w:ascii="Calibri" w:hAnsi="Calibri" w:cs="Calibri"/>
          <w:sz w:val="20"/>
          <w:szCs w:val="20"/>
        </w:rPr>
        <w:t xml:space="preserve">koszty dostarczenia </w:t>
      </w:r>
      <w:r w:rsidR="00841B9F" w:rsidRPr="009C73A3">
        <w:rPr>
          <w:rFonts w:ascii="Calibri" w:hAnsi="Calibri" w:cs="Calibri"/>
          <w:sz w:val="20"/>
          <w:szCs w:val="20"/>
        </w:rPr>
        <w:t xml:space="preserve">dokumentacji, o której mowa w § </w:t>
      </w:r>
      <w:r w:rsidR="00AE1FE9">
        <w:rPr>
          <w:rFonts w:ascii="Calibri" w:hAnsi="Calibri" w:cs="Calibri"/>
          <w:sz w:val="20"/>
          <w:szCs w:val="20"/>
        </w:rPr>
        <w:t>4</w:t>
      </w:r>
      <w:r w:rsidR="00841B9F" w:rsidRPr="009C73A3">
        <w:rPr>
          <w:rFonts w:ascii="Calibri" w:hAnsi="Calibri" w:cs="Calibri"/>
          <w:sz w:val="20"/>
          <w:szCs w:val="20"/>
        </w:rPr>
        <w:t xml:space="preserve"> ust. </w:t>
      </w:r>
      <w:r w:rsidR="000C6968">
        <w:rPr>
          <w:rFonts w:ascii="Calibri" w:hAnsi="Calibri" w:cs="Calibri"/>
          <w:sz w:val="20"/>
          <w:szCs w:val="20"/>
        </w:rPr>
        <w:t>8</w:t>
      </w:r>
      <w:r w:rsidR="00841B9F" w:rsidRPr="009C73A3">
        <w:rPr>
          <w:rFonts w:ascii="Calibri" w:hAnsi="Calibri" w:cs="Calibri"/>
          <w:sz w:val="20"/>
          <w:szCs w:val="20"/>
        </w:rPr>
        <w:t>.</w:t>
      </w:r>
    </w:p>
    <w:p w14:paraId="37AF9B84" w14:textId="13D03EC3" w:rsidR="00841B9F" w:rsidRPr="009C73A3" w:rsidRDefault="00841B9F">
      <w:pPr>
        <w:pStyle w:val="Standard"/>
        <w:numPr>
          <w:ilvl w:val="0"/>
          <w:numId w:val="41"/>
        </w:numPr>
        <w:ind w:left="709" w:hanging="425"/>
        <w:jc w:val="both"/>
        <w:rPr>
          <w:rFonts w:ascii="Calibri" w:hAnsi="Calibri" w:cs="Calibri"/>
          <w:sz w:val="20"/>
          <w:szCs w:val="20"/>
        </w:rPr>
      </w:pPr>
      <w:r w:rsidRPr="009C73A3">
        <w:rPr>
          <w:rFonts w:ascii="Calibri" w:hAnsi="Calibri" w:cs="Calibri"/>
          <w:sz w:val="20"/>
          <w:szCs w:val="20"/>
        </w:rPr>
        <w:t>koszty świadczenia w ramach udzielonej przez Wykonawcę gwarancji i rękojmi</w:t>
      </w:r>
    </w:p>
    <w:p w14:paraId="3861FFD3" w14:textId="6D308780" w:rsidR="00B84E08" w:rsidRPr="009C73A3" w:rsidRDefault="00B84E08">
      <w:pPr>
        <w:widowControl w:val="0"/>
        <w:numPr>
          <w:ilvl w:val="0"/>
          <w:numId w:val="52"/>
        </w:numPr>
        <w:shd w:val="clear" w:color="auto" w:fill="FFFFFF"/>
        <w:autoSpaceDN/>
        <w:ind w:left="340" w:right="56" w:hanging="340"/>
        <w:jc w:val="both"/>
        <w:textAlignment w:val="auto"/>
        <w:rPr>
          <w:rFonts w:ascii="Calibri" w:hAnsi="Calibri" w:cs="Calibri"/>
          <w:sz w:val="20"/>
          <w:szCs w:val="20"/>
        </w:rPr>
      </w:pPr>
      <w:r w:rsidRPr="009C73A3">
        <w:rPr>
          <w:rFonts w:ascii="Calibri" w:hAnsi="Calibri" w:cs="Calibri"/>
          <w:sz w:val="20"/>
          <w:szCs w:val="20"/>
        </w:rPr>
        <w:t>Jeżeli w toku postępowania o udzielenie zamówienia publicznego Wykonawca uchybił obowiązkowi poinformowania Zamawiającego, że wybór jego oferty będzie</w:t>
      </w:r>
      <w:r w:rsidR="00182ADA">
        <w:rPr>
          <w:rFonts w:ascii="Calibri" w:hAnsi="Calibri" w:cs="Calibri"/>
          <w:sz w:val="20"/>
          <w:szCs w:val="20"/>
        </w:rPr>
        <w:t xml:space="preserve"> </w:t>
      </w:r>
      <w:r w:rsidRPr="009C73A3">
        <w:rPr>
          <w:rFonts w:ascii="Calibri" w:hAnsi="Calibri" w:cs="Calibri"/>
          <w:sz w:val="20"/>
          <w:szCs w:val="20"/>
        </w:rPr>
        <w:t>prowadzić do powstania u Zamawiającego obowiązku podatkowego, albo jeśli wskutek zmiany przepisów lub okoliczności obowiązek taki powstał powodując jednocześnie zmniejszenie się obciążeń (zwłaszcza publicznoprawnych) po stronie Wykonawcy – Wykonawca zapłaci na rzecz Zamawiającego kwotę równą wartości zobowiązania podatkowego obciążającego Zamawiającego. Zapłata należności określonej w zdaniu poprzednim nastąpi w terminie 7 dni od dnia powzięcia wiadomości o podstawie do powstania zobowiązania podatkowego obciążającego Zamawiającego lub od dnia wezwania Wykonawcy przez Zamawiającego do zapłaty określonej kwoty.</w:t>
      </w:r>
    </w:p>
    <w:p w14:paraId="23E98BFB" w14:textId="5F19CEBA" w:rsidR="00841B9F" w:rsidRPr="009C73A3" w:rsidRDefault="00841B9F">
      <w:pPr>
        <w:widowControl w:val="0"/>
        <w:numPr>
          <w:ilvl w:val="0"/>
          <w:numId w:val="52"/>
        </w:numPr>
        <w:shd w:val="clear" w:color="auto" w:fill="FFFFFF"/>
        <w:autoSpaceDN/>
        <w:ind w:left="340" w:right="56" w:hanging="340"/>
        <w:jc w:val="both"/>
        <w:textAlignment w:val="auto"/>
        <w:rPr>
          <w:rFonts w:ascii="Calibri" w:hAnsi="Calibri" w:cs="Calibri"/>
          <w:sz w:val="20"/>
          <w:szCs w:val="20"/>
        </w:rPr>
      </w:pPr>
      <w:r w:rsidRPr="009C73A3">
        <w:rPr>
          <w:rFonts w:ascii="Calibri" w:hAnsi="Calibri" w:cs="Calibri"/>
          <w:sz w:val="20"/>
          <w:szCs w:val="20"/>
        </w:rPr>
        <w:t>Podstawą dokonania płatności jest przedłożenie łącznie z fakturą protokołu</w:t>
      </w:r>
      <w:r w:rsidR="00590D41" w:rsidRPr="009C73A3">
        <w:rPr>
          <w:rFonts w:ascii="Calibri" w:hAnsi="Calibri" w:cs="Calibri"/>
          <w:sz w:val="20"/>
          <w:szCs w:val="20"/>
        </w:rPr>
        <w:t xml:space="preserve">, o którym mowa w § </w:t>
      </w:r>
      <w:r w:rsidR="00AE1FE9">
        <w:rPr>
          <w:rFonts w:ascii="Calibri" w:hAnsi="Calibri" w:cs="Calibri"/>
          <w:sz w:val="20"/>
          <w:szCs w:val="20"/>
        </w:rPr>
        <w:t>4</w:t>
      </w:r>
      <w:r w:rsidR="00590D41" w:rsidRPr="009C73A3">
        <w:rPr>
          <w:rFonts w:ascii="Calibri" w:hAnsi="Calibri" w:cs="Calibri"/>
          <w:sz w:val="20"/>
          <w:szCs w:val="20"/>
        </w:rPr>
        <w:t xml:space="preserve"> ust. 7</w:t>
      </w:r>
      <w:r w:rsidRPr="009C73A3">
        <w:rPr>
          <w:rFonts w:ascii="Calibri" w:hAnsi="Calibri" w:cs="Calibri"/>
          <w:sz w:val="20"/>
          <w:szCs w:val="20"/>
        </w:rPr>
        <w:t>.</w:t>
      </w:r>
    </w:p>
    <w:p w14:paraId="14A2EBCD" w14:textId="1E54AB46" w:rsidR="00841B9F" w:rsidRPr="009C73A3" w:rsidRDefault="00841B9F">
      <w:pPr>
        <w:widowControl w:val="0"/>
        <w:numPr>
          <w:ilvl w:val="0"/>
          <w:numId w:val="52"/>
        </w:numPr>
        <w:shd w:val="clear" w:color="auto" w:fill="FFFFFF"/>
        <w:autoSpaceDN/>
        <w:ind w:left="340" w:right="56" w:hanging="340"/>
        <w:jc w:val="both"/>
        <w:textAlignment w:val="auto"/>
        <w:rPr>
          <w:rFonts w:ascii="Calibri" w:hAnsi="Calibri" w:cs="Calibri"/>
          <w:sz w:val="20"/>
          <w:szCs w:val="20"/>
        </w:rPr>
      </w:pPr>
      <w:r w:rsidRPr="009C73A3">
        <w:rPr>
          <w:rFonts w:ascii="Calibri" w:hAnsi="Calibri" w:cs="Calibri"/>
          <w:sz w:val="20"/>
          <w:szCs w:val="20"/>
        </w:rPr>
        <w:t>Wynagrodzenie, o którym mowa w ust. 1, będzie wypłac</w:t>
      </w:r>
      <w:r w:rsidR="00A013B1">
        <w:rPr>
          <w:rFonts w:ascii="Calibri" w:hAnsi="Calibri" w:cs="Calibri"/>
          <w:sz w:val="20"/>
          <w:szCs w:val="20"/>
        </w:rPr>
        <w:t>o</w:t>
      </w:r>
      <w:r w:rsidRPr="009C73A3">
        <w:rPr>
          <w:rFonts w:ascii="Calibri" w:hAnsi="Calibri" w:cs="Calibri"/>
          <w:sz w:val="20"/>
          <w:szCs w:val="20"/>
        </w:rPr>
        <w:t>n</w:t>
      </w:r>
      <w:r w:rsidR="00746C8F" w:rsidRPr="009C73A3">
        <w:rPr>
          <w:rFonts w:ascii="Calibri" w:hAnsi="Calibri" w:cs="Calibri"/>
          <w:sz w:val="20"/>
          <w:szCs w:val="20"/>
        </w:rPr>
        <w:t>e</w:t>
      </w:r>
      <w:r w:rsidRPr="009C73A3">
        <w:rPr>
          <w:rFonts w:ascii="Calibri" w:hAnsi="Calibri" w:cs="Calibri"/>
          <w:sz w:val="20"/>
          <w:szCs w:val="20"/>
        </w:rPr>
        <w:t xml:space="preserve"> Wykonawcy w terminie 30 dni od dnia otrzymania przez Zamawiającego prawidłowo wystawionej faktury VAT, na numer konta bankowego Wykonawcy: _______________. W przypadku zwłoki w opłaceniu faktury Zamawiający zapłaci Wykonawcy odsetki ustawowe.</w:t>
      </w:r>
    </w:p>
    <w:p w14:paraId="522F5BB0" w14:textId="116C3881" w:rsidR="00841B9F" w:rsidRPr="009C73A3" w:rsidRDefault="00841B9F">
      <w:pPr>
        <w:widowControl w:val="0"/>
        <w:numPr>
          <w:ilvl w:val="0"/>
          <w:numId w:val="52"/>
        </w:numPr>
        <w:shd w:val="clear" w:color="auto" w:fill="FFFFFF"/>
        <w:autoSpaceDN/>
        <w:ind w:left="340" w:right="56" w:hanging="340"/>
        <w:jc w:val="both"/>
        <w:textAlignment w:val="auto"/>
        <w:rPr>
          <w:rFonts w:ascii="Calibri" w:hAnsi="Calibri" w:cs="Calibri"/>
          <w:sz w:val="20"/>
          <w:szCs w:val="20"/>
        </w:rPr>
      </w:pPr>
      <w:r w:rsidRPr="009C73A3">
        <w:rPr>
          <w:rFonts w:ascii="Calibri" w:hAnsi="Calibri" w:cs="Calibri"/>
          <w:sz w:val="20"/>
          <w:szCs w:val="20"/>
        </w:rPr>
        <w:t xml:space="preserve">Jeżeli numer rachunku bankowego wskazany na fakturze VAT będzie różnił się od numeru wskazanego </w:t>
      </w:r>
      <w:r w:rsidR="0092518A">
        <w:rPr>
          <w:rFonts w:ascii="Calibri" w:hAnsi="Calibri" w:cs="Calibri"/>
          <w:sz w:val="20"/>
          <w:szCs w:val="20"/>
        </w:rPr>
        <w:t xml:space="preserve">w </w:t>
      </w:r>
      <w:r w:rsidRPr="009C73A3">
        <w:rPr>
          <w:rFonts w:ascii="Calibri" w:hAnsi="Calibri" w:cs="Calibri"/>
          <w:sz w:val="20"/>
          <w:szCs w:val="20"/>
        </w:rPr>
        <w:t xml:space="preserve">ust. 5, wówczas Zamawiający uzna taką fakturę za błędnie (nieprawidłowo) wystawioną. </w:t>
      </w:r>
    </w:p>
    <w:p w14:paraId="360D87B1" w14:textId="77777777" w:rsidR="00590D41" w:rsidRPr="009C73A3" w:rsidRDefault="00841B9F">
      <w:pPr>
        <w:widowControl w:val="0"/>
        <w:numPr>
          <w:ilvl w:val="0"/>
          <w:numId w:val="52"/>
        </w:numPr>
        <w:shd w:val="clear" w:color="auto" w:fill="FFFFFF"/>
        <w:autoSpaceDN/>
        <w:ind w:left="340" w:right="56" w:hanging="340"/>
        <w:jc w:val="both"/>
        <w:textAlignment w:val="auto"/>
        <w:rPr>
          <w:rFonts w:ascii="Calibri" w:hAnsi="Calibri" w:cs="Calibri"/>
          <w:sz w:val="20"/>
          <w:szCs w:val="20"/>
        </w:rPr>
      </w:pPr>
      <w:r w:rsidRPr="009C73A3">
        <w:rPr>
          <w:rFonts w:ascii="Calibri" w:hAnsi="Calibri" w:cs="Calibri"/>
          <w:sz w:val="20"/>
          <w:szCs w:val="20"/>
        </w:rPr>
        <w:t xml:space="preserve">Wykonawca oświadcza, że wskazany w ust. 5 rachunek bankowy, jest rachunkiem rozliczeniowym przedsiębiorcy służącym do celów prowadzonej działalności gospodarczej, dla którego bank prowadzący ten rachunek utworzył powiązany z nim rachunek VAT. </w:t>
      </w:r>
    </w:p>
    <w:p w14:paraId="2523E60F" w14:textId="77777777" w:rsidR="00746C8F" w:rsidRPr="009C73A3" w:rsidRDefault="00841B9F">
      <w:pPr>
        <w:widowControl w:val="0"/>
        <w:numPr>
          <w:ilvl w:val="0"/>
          <w:numId w:val="52"/>
        </w:numPr>
        <w:shd w:val="clear" w:color="auto" w:fill="FFFFFF"/>
        <w:autoSpaceDN/>
        <w:ind w:left="340" w:right="56" w:hanging="340"/>
        <w:jc w:val="both"/>
        <w:textAlignment w:val="auto"/>
        <w:rPr>
          <w:rFonts w:ascii="Calibri" w:hAnsi="Calibri" w:cs="Calibri"/>
          <w:sz w:val="20"/>
          <w:szCs w:val="20"/>
        </w:rPr>
      </w:pPr>
      <w:r w:rsidRPr="009C73A3">
        <w:rPr>
          <w:rFonts w:ascii="Calibri" w:hAnsi="Calibri" w:cs="Calibri"/>
          <w:sz w:val="20"/>
          <w:szCs w:val="20"/>
        </w:rPr>
        <w:t>Zamawiający oświadcza, że płatności za fakturę wystawioną przez Wykonawcę będzie dokonywana na wskazany w ust. 5 rachunek z zastosowaniem mechanizmu podzielonej płatności.</w:t>
      </w:r>
    </w:p>
    <w:p w14:paraId="6584ADF1" w14:textId="6D3D8B13" w:rsidR="00746C8F" w:rsidRPr="009C73A3" w:rsidRDefault="00746C8F">
      <w:pPr>
        <w:widowControl w:val="0"/>
        <w:numPr>
          <w:ilvl w:val="0"/>
          <w:numId w:val="52"/>
        </w:numPr>
        <w:shd w:val="clear" w:color="auto" w:fill="FFFFFF"/>
        <w:autoSpaceDN/>
        <w:ind w:left="340" w:right="56" w:hanging="340"/>
        <w:jc w:val="both"/>
        <w:textAlignment w:val="auto"/>
        <w:rPr>
          <w:rFonts w:ascii="Calibri" w:hAnsi="Calibri" w:cs="Calibri"/>
          <w:sz w:val="20"/>
          <w:szCs w:val="20"/>
        </w:rPr>
      </w:pPr>
      <w:r w:rsidRPr="009C73A3">
        <w:rPr>
          <w:rFonts w:ascii="Calibri" w:hAnsi="Calibri" w:cs="Calibri"/>
          <w:sz w:val="20"/>
          <w:szCs w:val="20"/>
        </w:rPr>
        <w:t>Wykonawca zobowiązuje się do ustalenia z Zamawiającym treści faktury przed dniem dokonania czynności zdawczo-odbiorczych, zgodnie z wymogami Ministra Zdrowia w zakresie prawidłowości rozliczenia przedsięwzięcia ze środków Krajowego Planu Odbudowy i Zwiększania Odporności.</w:t>
      </w:r>
    </w:p>
    <w:p w14:paraId="0A13913B" w14:textId="77777777" w:rsidR="00590D41" w:rsidRPr="009C73A3" w:rsidRDefault="00841B9F">
      <w:pPr>
        <w:widowControl w:val="0"/>
        <w:numPr>
          <w:ilvl w:val="0"/>
          <w:numId w:val="52"/>
        </w:numPr>
        <w:shd w:val="clear" w:color="auto" w:fill="FFFFFF"/>
        <w:autoSpaceDN/>
        <w:ind w:left="340" w:right="56" w:hanging="340"/>
        <w:jc w:val="both"/>
        <w:textAlignment w:val="auto"/>
        <w:rPr>
          <w:rFonts w:ascii="Calibri" w:hAnsi="Calibri" w:cs="Calibri"/>
          <w:sz w:val="20"/>
          <w:szCs w:val="20"/>
        </w:rPr>
      </w:pPr>
      <w:r w:rsidRPr="009C73A3">
        <w:rPr>
          <w:rFonts w:ascii="Calibri" w:hAnsi="Calibri" w:cs="Calibri"/>
          <w:sz w:val="20"/>
          <w:szCs w:val="20"/>
        </w:rPr>
        <w:t>Przyjmuje się, że dniem zapłaty jest dzień obciążenia rachunku bankowego Zamawiającego.</w:t>
      </w:r>
    </w:p>
    <w:p w14:paraId="20FB1EBA" w14:textId="77777777" w:rsidR="00590D41" w:rsidRPr="009C73A3" w:rsidRDefault="00841B9F">
      <w:pPr>
        <w:widowControl w:val="0"/>
        <w:numPr>
          <w:ilvl w:val="0"/>
          <w:numId w:val="52"/>
        </w:numPr>
        <w:shd w:val="clear" w:color="auto" w:fill="FFFFFF"/>
        <w:autoSpaceDN/>
        <w:ind w:left="340" w:right="56" w:hanging="340"/>
        <w:jc w:val="both"/>
        <w:textAlignment w:val="auto"/>
        <w:rPr>
          <w:rFonts w:ascii="Calibri" w:hAnsi="Calibri" w:cs="Calibri"/>
          <w:sz w:val="20"/>
          <w:szCs w:val="20"/>
        </w:rPr>
      </w:pPr>
      <w:r w:rsidRPr="009C73A3">
        <w:rPr>
          <w:rFonts w:ascii="Calibri" w:hAnsi="Calibri" w:cs="Calibri"/>
          <w:sz w:val="20"/>
          <w:szCs w:val="20"/>
        </w:rPr>
        <w:t>Ewentualny przelew wierzytelności innemu podmiotowi może odbyć się wyłącznie za zgodą Zamawiającego pod rygorem nieważności.</w:t>
      </w:r>
    </w:p>
    <w:p w14:paraId="43077329" w14:textId="725F96A7" w:rsidR="00841B9F" w:rsidRPr="009C73A3" w:rsidRDefault="00841B9F">
      <w:pPr>
        <w:widowControl w:val="0"/>
        <w:numPr>
          <w:ilvl w:val="0"/>
          <w:numId w:val="52"/>
        </w:numPr>
        <w:shd w:val="clear" w:color="auto" w:fill="FFFFFF"/>
        <w:autoSpaceDN/>
        <w:ind w:left="340" w:right="56" w:hanging="340"/>
        <w:jc w:val="both"/>
        <w:textAlignment w:val="auto"/>
        <w:rPr>
          <w:rFonts w:ascii="Calibri" w:hAnsi="Calibri" w:cs="Calibri"/>
          <w:sz w:val="20"/>
          <w:szCs w:val="20"/>
        </w:rPr>
      </w:pPr>
      <w:r w:rsidRPr="009C73A3">
        <w:rPr>
          <w:rFonts w:ascii="Calibri" w:hAnsi="Calibri" w:cs="Calibri"/>
          <w:sz w:val="20"/>
          <w:szCs w:val="20"/>
        </w:rPr>
        <w:t xml:space="preserve">Zamawiający ma prawo obciążyć Wykonawcę karami umownymi </w:t>
      </w:r>
      <w:r w:rsidRPr="00DF458D">
        <w:rPr>
          <w:rFonts w:ascii="Calibri" w:hAnsi="Calibri" w:cs="Calibri"/>
          <w:sz w:val="20"/>
          <w:szCs w:val="20"/>
        </w:rPr>
        <w:t xml:space="preserve">opisanymi w § </w:t>
      </w:r>
      <w:r w:rsidR="00AE1FE9">
        <w:rPr>
          <w:rFonts w:ascii="Calibri" w:hAnsi="Calibri" w:cs="Calibri"/>
          <w:sz w:val="20"/>
          <w:szCs w:val="20"/>
        </w:rPr>
        <w:t>7</w:t>
      </w:r>
      <w:r w:rsidRPr="00DF458D">
        <w:rPr>
          <w:rFonts w:ascii="Calibri" w:hAnsi="Calibri" w:cs="Calibri"/>
          <w:sz w:val="20"/>
          <w:szCs w:val="20"/>
        </w:rPr>
        <w:t>, dokonując</w:t>
      </w:r>
      <w:r w:rsidRPr="009C73A3">
        <w:rPr>
          <w:rFonts w:ascii="Calibri" w:hAnsi="Calibri" w:cs="Calibri"/>
          <w:sz w:val="20"/>
          <w:szCs w:val="20"/>
        </w:rPr>
        <w:t xml:space="preserve"> kompensaty należności z wystawionej przez Wykonawcę faktury VAT, w drodze noty obciążeniowej.</w:t>
      </w:r>
    </w:p>
    <w:p w14:paraId="7A3A6E87" w14:textId="77777777" w:rsidR="000F1C8E" w:rsidRDefault="000F1C8E" w:rsidP="000F1C8E">
      <w:pPr>
        <w:widowControl w:val="0"/>
        <w:shd w:val="clear" w:color="auto" w:fill="FFFFFF"/>
        <w:autoSpaceDN/>
        <w:ind w:left="340" w:right="56"/>
        <w:jc w:val="both"/>
        <w:textAlignment w:val="auto"/>
        <w:rPr>
          <w:rFonts w:ascii="Calibri" w:hAnsi="Calibri" w:cs="Calibri"/>
          <w:sz w:val="20"/>
          <w:szCs w:val="20"/>
        </w:rPr>
      </w:pPr>
    </w:p>
    <w:p w14:paraId="655E971E" w14:textId="4D4CFBD7" w:rsidR="00746C8F" w:rsidRPr="009C73A3" w:rsidRDefault="00746C8F">
      <w:pPr>
        <w:numPr>
          <w:ilvl w:val="0"/>
          <w:numId w:val="47"/>
        </w:numPr>
        <w:suppressAutoHyphens w:val="0"/>
        <w:autoSpaceDN/>
        <w:ind w:left="0" w:firstLine="0"/>
        <w:jc w:val="center"/>
        <w:textAlignment w:val="auto"/>
        <w:rPr>
          <w:rFonts w:ascii="Calibri" w:hAnsi="Calibri" w:cs="Calibri"/>
          <w:b/>
          <w:sz w:val="20"/>
          <w:szCs w:val="20"/>
        </w:rPr>
      </w:pPr>
    </w:p>
    <w:p w14:paraId="78D837A1" w14:textId="77777777" w:rsidR="00746C8F" w:rsidRPr="009C73A3" w:rsidRDefault="00746C8F" w:rsidP="000F1C8E">
      <w:pPr>
        <w:autoSpaceDE w:val="0"/>
        <w:adjustRightInd w:val="0"/>
        <w:jc w:val="center"/>
        <w:rPr>
          <w:rFonts w:ascii="Calibri" w:hAnsi="Calibri" w:cs="Calibri"/>
          <w:b/>
          <w:sz w:val="20"/>
          <w:szCs w:val="20"/>
        </w:rPr>
      </w:pPr>
      <w:r w:rsidRPr="009C73A3">
        <w:rPr>
          <w:rFonts w:ascii="Calibri" w:hAnsi="Calibri" w:cs="Calibri"/>
          <w:b/>
          <w:sz w:val="20"/>
          <w:szCs w:val="20"/>
        </w:rPr>
        <w:t>GWARANCJA I RĘKOJMIA</w:t>
      </w:r>
    </w:p>
    <w:p w14:paraId="19DB249C" w14:textId="657F32D3" w:rsidR="00746C8F" w:rsidRPr="009C73A3" w:rsidRDefault="00746C8F">
      <w:pPr>
        <w:numPr>
          <w:ilvl w:val="0"/>
          <w:numId w:val="53"/>
        </w:numPr>
        <w:autoSpaceDN/>
        <w:ind w:left="426"/>
        <w:jc w:val="both"/>
        <w:textAlignment w:val="auto"/>
        <w:rPr>
          <w:rFonts w:ascii="Calibri" w:hAnsi="Calibri" w:cs="Calibri"/>
          <w:sz w:val="20"/>
          <w:szCs w:val="20"/>
        </w:rPr>
      </w:pPr>
      <w:r w:rsidRPr="009C73A3">
        <w:rPr>
          <w:rFonts w:ascii="Calibri" w:hAnsi="Calibri" w:cs="Calibri"/>
          <w:sz w:val="20"/>
          <w:szCs w:val="20"/>
        </w:rPr>
        <w:t>Na przedmiot umowy Wykonawca udziela …</w:t>
      </w:r>
      <w:r w:rsidR="003219D9" w:rsidRPr="009C73A3">
        <w:rPr>
          <w:rFonts w:ascii="Calibri" w:hAnsi="Calibri" w:cs="Calibri"/>
          <w:sz w:val="20"/>
          <w:szCs w:val="20"/>
        </w:rPr>
        <w:t>..</w:t>
      </w:r>
      <w:r w:rsidRPr="009C73A3">
        <w:rPr>
          <w:rFonts w:ascii="Calibri" w:hAnsi="Calibri" w:cs="Calibri"/>
          <w:sz w:val="20"/>
          <w:szCs w:val="20"/>
        </w:rPr>
        <w:t xml:space="preserve">-miesięcznej gwarancji </w:t>
      </w:r>
      <w:r w:rsidRPr="009C73A3">
        <w:rPr>
          <w:rFonts w:ascii="Calibri" w:hAnsi="Calibri" w:cs="Calibri"/>
          <w:i/>
          <w:iCs/>
          <w:sz w:val="20"/>
          <w:szCs w:val="20"/>
        </w:rPr>
        <w:t>(zgodnie z ofertą Wykonawcy)</w:t>
      </w:r>
      <w:r w:rsidRPr="009C73A3">
        <w:rPr>
          <w:rFonts w:ascii="Calibri" w:hAnsi="Calibri" w:cs="Calibri"/>
          <w:sz w:val="20"/>
          <w:szCs w:val="20"/>
        </w:rPr>
        <w:t>,</w:t>
      </w:r>
      <w:r w:rsidRPr="009C73A3">
        <w:rPr>
          <w:rFonts w:ascii="Calibri" w:hAnsi="Calibri" w:cs="Calibri"/>
          <w:color w:val="000000"/>
          <w:sz w:val="20"/>
          <w:szCs w:val="20"/>
        </w:rPr>
        <w:t xml:space="preserve"> liczonej od daty podpisania przez Zamawiającego i Wykonawcę protokołu odbioru, </w:t>
      </w:r>
      <w:r w:rsidRPr="009C73A3">
        <w:rPr>
          <w:rFonts w:ascii="Calibri" w:hAnsi="Calibri" w:cs="Calibri"/>
          <w:sz w:val="20"/>
          <w:szCs w:val="20"/>
        </w:rPr>
        <w:t xml:space="preserve">o którym mowa w § </w:t>
      </w:r>
      <w:r w:rsidR="00AE1FE9">
        <w:rPr>
          <w:rFonts w:ascii="Calibri" w:hAnsi="Calibri" w:cs="Calibri"/>
          <w:sz w:val="20"/>
          <w:szCs w:val="20"/>
        </w:rPr>
        <w:t>4</w:t>
      </w:r>
      <w:r w:rsidRPr="009C73A3">
        <w:rPr>
          <w:rFonts w:ascii="Calibri" w:hAnsi="Calibri" w:cs="Calibri"/>
          <w:sz w:val="20"/>
          <w:szCs w:val="20"/>
        </w:rPr>
        <w:t xml:space="preserve"> ust. </w:t>
      </w:r>
      <w:r w:rsidR="003219D9" w:rsidRPr="009C73A3">
        <w:rPr>
          <w:rFonts w:ascii="Calibri" w:hAnsi="Calibri" w:cs="Calibri"/>
          <w:sz w:val="20"/>
          <w:szCs w:val="20"/>
        </w:rPr>
        <w:t>7</w:t>
      </w:r>
      <w:r w:rsidRPr="009C73A3">
        <w:rPr>
          <w:rFonts w:ascii="Calibri" w:hAnsi="Calibri" w:cs="Calibri"/>
          <w:sz w:val="20"/>
          <w:szCs w:val="20"/>
        </w:rPr>
        <w:t xml:space="preserve">. </w:t>
      </w:r>
    </w:p>
    <w:p w14:paraId="071837BD" w14:textId="77777777" w:rsidR="00746C8F" w:rsidRPr="009C73A3" w:rsidRDefault="00746C8F">
      <w:pPr>
        <w:numPr>
          <w:ilvl w:val="0"/>
          <w:numId w:val="53"/>
        </w:numPr>
        <w:autoSpaceDN/>
        <w:ind w:left="426"/>
        <w:jc w:val="both"/>
        <w:textAlignment w:val="auto"/>
        <w:rPr>
          <w:rFonts w:ascii="Calibri" w:hAnsi="Calibri" w:cs="Calibri"/>
          <w:sz w:val="20"/>
          <w:szCs w:val="20"/>
        </w:rPr>
      </w:pPr>
      <w:r w:rsidRPr="009C73A3">
        <w:rPr>
          <w:rFonts w:ascii="Calibri" w:hAnsi="Calibri" w:cs="Calibri"/>
          <w:sz w:val="20"/>
          <w:szCs w:val="20"/>
        </w:rPr>
        <w:t>Zamawiający zastrzega sobie możliwość korzystania z uprawnień wynikających z rękojmi w okresie trwania gwarancji.</w:t>
      </w:r>
    </w:p>
    <w:p w14:paraId="3A615618" w14:textId="77777777" w:rsidR="00331E50" w:rsidRDefault="00746C8F">
      <w:pPr>
        <w:numPr>
          <w:ilvl w:val="0"/>
          <w:numId w:val="53"/>
        </w:numPr>
        <w:autoSpaceDN/>
        <w:ind w:left="426"/>
        <w:jc w:val="both"/>
        <w:textAlignment w:val="auto"/>
        <w:rPr>
          <w:rFonts w:ascii="Calibri" w:hAnsi="Calibri" w:cs="Calibri"/>
          <w:sz w:val="20"/>
          <w:szCs w:val="20"/>
        </w:rPr>
      </w:pPr>
      <w:r w:rsidRPr="009C73A3">
        <w:rPr>
          <w:rFonts w:ascii="Calibri" w:hAnsi="Calibri" w:cs="Calibri"/>
          <w:sz w:val="20"/>
          <w:szCs w:val="20"/>
        </w:rPr>
        <w:t>Udzielona gwarancja nie może wyłączać uprawnień gwarancyjnych przyznawanych przez producentów sprzętu.</w:t>
      </w:r>
    </w:p>
    <w:p w14:paraId="4F1C792B" w14:textId="7FFB7299" w:rsidR="00A439A7" w:rsidRPr="00A439A7" w:rsidRDefault="00A439A7">
      <w:pPr>
        <w:numPr>
          <w:ilvl w:val="0"/>
          <w:numId w:val="53"/>
        </w:numPr>
        <w:autoSpaceDN/>
        <w:ind w:left="426"/>
        <w:jc w:val="both"/>
        <w:textAlignment w:val="auto"/>
        <w:rPr>
          <w:rFonts w:ascii="Calibri" w:hAnsi="Calibri" w:cs="Calibri"/>
          <w:sz w:val="20"/>
          <w:szCs w:val="20"/>
        </w:rPr>
      </w:pPr>
      <w:r w:rsidRPr="00A439A7">
        <w:rPr>
          <w:rFonts w:ascii="Calibri" w:hAnsi="Calibri" w:cs="Calibri"/>
          <w:sz w:val="20"/>
          <w:szCs w:val="20"/>
        </w:rPr>
        <w:t xml:space="preserve">Wykonawca zobowiązany jest, najpóźniej z dniem podpisania protokołu odbioru, o którym mowa w § </w:t>
      </w:r>
      <w:r w:rsidR="00AE1FE9">
        <w:rPr>
          <w:rFonts w:ascii="Calibri" w:hAnsi="Calibri" w:cs="Calibri"/>
          <w:sz w:val="20"/>
          <w:szCs w:val="20"/>
        </w:rPr>
        <w:t>4</w:t>
      </w:r>
      <w:r w:rsidRPr="00A439A7">
        <w:rPr>
          <w:rFonts w:ascii="Calibri" w:hAnsi="Calibri" w:cs="Calibri"/>
          <w:sz w:val="20"/>
          <w:szCs w:val="20"/>
        </w:rPr>
        <w:t xml:space="preserve"> ust. 7, do przekazania Zamawiającemu dla każdego elementu objętego przedmiotem umowy dokumentu gwarancyjnego, w postaci karty gwarancyjnej lub innego dokumentu gwarancyjnego przekazanego na trwałym nośniku, potwierdzającego udzielenie gwarancji jakości.</w:t>
      </w:r>
      <w:r w:rsidRPr="00331E50">
        <w:rPr>
          <w:rFonts w:ascii="Calibri" w:hAnsi="Calibri" w:cs="Calibri"/>
          <w:sz w:val="20"/>
          <w:szCs w:val="20"/>
        </w:rPr>
        <w:t xml:space="preserve"> </w:t>
      </w:r>
      <w:r w:rsidRPr="00A439A7">
        <w:rPr>
          <w:rFonts w:ascii="Calibri" w:hAnsi="Calibri" w:cs="Calibri"/>
          <w:sz w:val="20"/>
          <w:szCs w:val="20"/>
        </w:rPr>
        <w:t>W przypadku gdy producent danego elementu przedmiotu umowy nie wystawia odrębnego dokumentu gwarancyjnego, Wykonawca zobowiązany jest do udzielenia własnej gwarancji jakości i przekazania Zamawiającemu dokumentu gwarancyjnego obejmującego co najmniej:</w:t>
      </w:r>
    </w:p>
    <w:p w14:paraId="1261348D" w14:textId="77777777" w:rsidR="00A439A7" w:rsidRPr="00A439A7" w:rsidRDefault="00A439A7">
      <w:pPr>
        <w:numPr>
          <w:ilvl w:val="0"/>
          <w:numId w:val="68"/>
        </w:numPr>
        <w:autoSpaceDN/>
        <w:jc w:val="both"/>
        <w:textAlignment w:val="auto"/>
        <w:rPr>
          <w:rFonts w:ascii="Calibri" w:hAnsi="Calibri" w:cs="Calibri"/>
          <w:sz w:val="20"/>
          <w:szCs w:val="20"/>
        </w:rPr>
      </w:pPr>
      <w:r w:rsidRPr="00A439A7">
        <w:rPr>
          <w:rFonts w:ascii="Calibri" w:hAnsi="Calibri" w:cs="Calibri"/>
          <w:sz w:val="20"/>
          <w:szCs w:val="20"/>
        </w:rPr>
        <w:t>oznaczenie podmiotu udzielającego gwarancji,</w:t>
      </w:r>
    </w:p>
    <w:p w14:paraId="3629B51A" w14:textId="77777777" w:rsidR="00A439A7" w:rsidRPr="00A439A7" w:rsidRDefault="00A439A7">
      <w:pPr>
        <w:numPr>
          <w:ilvl w:val="0"/>
          <w:numId w:val="68"/>
        </w:numPr>
        <w:autoSpaceDN/>
        <w:jc w:val="both"/>
        <w:textAlignment w:val="auto"/>
        <w:rPr>
          <w:rFonts w:ascii="Calibri" w:hAnsi="Calibri" w:cs="Calibri"/>
          <w:sz w:val="20"/>
          <w:szCs w:val="20"/>
        </w:rPr>
      </w:pPr>
      <w:r w:rsidRPr="00A439A7">
        <w:rPr>
          <w:rFonts w:ascii="Calibri" w:hAnsi="Calibri" w:cs="Calibri"/>
          <w:sz w:val="20"/>
          <w:szCs w:val="20"/>
        </w:rPr>
        <w:t>jednoznaczną identyfikację sprzętu (nazwa, typ/model, numer seryjny),</w:t>
      </w:r>
    </w:p>
    <w:p w14:paraId="791582E7" w14:textId="77777777" w:rsidR="00A439A7" w:rsidRPr="00A439A7" w:rsidRDefault="00A439A7">
      <w:pPr>
        <w:numPr>
          <w:ilvl w:val="0"/>
          <w:numId w:val="68"/>
        </w:numPr>
        <w:autoSpaceDN/>
        <w:jc w:val="both"/>
        <w:textAlignment w:val="auto"/>
        <w:rPr>
          <w:rFonts w:ascii="Calibri" w:hAnsi="Calibri" w:cs="Calibri"/>
          <w:sz w:val="20"/>
          <w:szCs w:val="20"/>
        </w:rPr>
      </w:pPr>
      <w:r w:rsidRPr="00A439A7">
        <w:rPr>
          <w:rFonts w:ascii="Calibri" w:hAnsi="Calibri" w:cs="Calibri"/>
          <w:sz w:val="20"/>
          <w:szCs w:val="20"/>
        </w:rPr>
        <w:t>okres obowiązywania gwarancji,</w:t>
      </w:r>
    </w:p>
    <w:p w14:paraId="494BDDAA" w14:textId="77777777" w:rsidR="00A439A7" w:rsidRPr="00A439A7" w:rsidRDefault="00A439A7">
      <w:pPr>
        <w:numPr>
          <w:ilvl w:val="0"/>
          <w:numId w:val="68"/>
        </w:numPr>
        <w:autoSpaceDN/>
        <w:jc w:val="both"/>
        <w:textAlignment w:val="auto"/>
        <w:rPr>
          <w:rFonts w:ascii="Calibri" w:hAnsi="Calibri" w:cs="Calibri"/>
          <w:sz w:val="20"/>
          <w:szCs w:val="20"/>
        </w:rPr>
      </w:pPr>
      <w:r w:rsidRPr="00A439A7">
        <w:rPr>
          <w:rFonts w:ascii="Calibri" w:hAnsi="Calibri" w:cs="Calibri"/>
          <w:sz w:val="20"/>
          <w:szCs w:val="20"/>
        </w:rPr>
        <w:t>zakres odpowiedzialności gwarancyjnej,</w:t>
      </w:r>
    </w:p>
    <w:p w14:paraId="7E83A56F" w14:textId="77777777" w:rsidR="00A439A7" w:rsidRPr="00A439A7" w:rsidRDefault="00A439A7">
      <w:pPr>
        <w:numPr>
          <w:ilvl w:val="0"/>
          <w:numId w:val="68"/>
        </w:numPr>
        <w:autoSpaceDN/>
        <w:jc w:val="both"/>
        <w:textAlignment w:val="auto"/>
        <w:rPr>
          <w:rFonts w:ascii="Calibri" w:hAnsi="Calibri" w:cs="Calibri"/>
          <w:sz w:val="20"/>
          <w:szCs w:val="20"/>
        </w:rPr>
      </w:pPr>
      <w:r w:rsidRPr="00A439A7">
        <w:rPr>
          <w:rFonts w:ascii="Calibri" w:hAnsi="Calibri" w:cs="Calibri"/>
          <w:sz w:val="20"/>
          <w:szCs w:val="20"/>
        </w:rPr>
        <w:t>sposób, formę i termin zgłaszania awarii,</w:t>
      </w:r>
    </w:p>
    <w:p w14:paraId="1B6E9BFF" w14:textId="77777777" w:rsidR="00A439A7" w:rsidRPr="00A439A7" w:rsidRDefault="00A439A7">
      <w:pPr>
        <w:numPr>
          <w:ilvl w:val="0"/>
          <w:numId w:val="68"/>
        </w:numPr>
        <w:autoSpaceDN/>
        <w:jc w:val="both"/>
        <w:textAlignment w:val="auto"/>
        <w:rPr>
          <w:rFonts w:ascii="Calibri" w:hAnsi="Calibri" w:cs="Calibri"/>
          <w:sz w:val="20"/>
          <w:szCs w:val="20"/>
        </w:rPr>
      </w:pPr>
      <w:r w:rsidRPr="00A439A7">
        <w:rPr>
          <w:rFonts w:ascii="Calibri" w:hAnsi="Calibri" w:cs="Calibri"/>
          <w:sz w:val="20"/>
          <w:szCs w:val="20"/>
        </w:rPr>
        <w:t>termin usunięcia awarii.</w:t>
      </w:r>
    </w:p>
    <w:p w14:paraId="06A64A22" w14:textId="77777777" w:rsidR="00331E50" w:rsidRDefault="00331E50">
      <w:pPr>
        <w:numPr>
          <w:ilvl w:val="0"/>
          <w:numId w:val="53"/>
        </w:numPr>
        <w:autoSpaceDN/>
        <w:ind w:left="426"/>
        <w:jc w:val="both"/>
        <w:textAlignment w:val="auto"/>
        <w:rPr>
          <w:rFonts w:ascii="Calibri" w:hAnsi="Calibri" w:cs="Calibri"/>
          <w:sz w:val="20"/>
          <w:szCs w:val="20"/>
        </w:rPr>
      </w:pPr>
      <w:r w:rsidRPr="009C73A3">
        <w:rPr>
          <w:rFonts w:ascii="Calibri" w:hAnsi="Calibri" w:cs="Calibri"/>
          <w:sz w:val="20"/>
          <w:szCs w:val="20"/>
        </w:rPr>
        <w:t>Fakt awarii, naprawy i wymiany sprzętu na nowy będzie odnotowywany każdorazowo w karcie gwarancyjnej.</w:t>
      </w:r>
    </w:p>
    <w:p w14:paraId="67C49F8A" w14:textId="77777777" w:rsidR="00331E50" w:rsidRDefault="00A439A7">
      <w:pPr>
        <w:numPr>
          <w:ilvl w:val="0"/>
          <w:numId w:val="53"/>
        </w:numPr>
        <w:autoSpaceDN/>
        <w:ind w:left="426"/>
        <w:jc w:val="both"/>
        <w:textAlignment w:val="auto"/>
        <w:rPr>
          <w:rFonts w:ascii="Calibri" w:hAnsi="Calibri" w:cs="Calibri"/>
          <w:sz w:val="20"/>
          <w:szCs w:val="20"/>
        </w:rPr>
      </w:pPr>
      <w:r w:rsidRPr="00A439A7">
        <w:rPr>
          <w:rFonts w:ascii="Calibri" w:hAnsi="Calibri" w:cs="Calibri"/>
          <w:sz w:val="20"/>
          <w:szCs w:val="20"/>
        </w:rPr>
        <w:t>Przez awarię Strony rozumieją częściową lub całkowitą niesprawność działania sprzętu, polegającą na istotnym pogorszeniu parametrów pracy albo niewykonywaniu bądź niewłaściwym wykonywaniu funkcji lub operacji wynikających z jego przeznaczenia.</w:t>
      </w:r>
      <w:r w:rsidR="00331E50" w:rsidRPr="00331E50">
        <w:rPr>
          <w:rFonts w:ascii="Calibri" w:hAnsi="Calibri" w:cs="Calibri"/>
          <w:sz w:val="20"/>
          <w:szCs w:val="20"/>
        </w:rPr>
        <w:t xml:space="preserve"> </w:t>
      </w:r>
    </w:p>
    <w:p w14:paraId="59E9EEE8" w14:textId="77777777" w:rsidR="00331E50" w:rsidRDefault="00331E50">
      <w:pPr>
        <w:numPr>
          <w:ilvl w:val="0"/>
          <w:numId w:val="53"/>
        </w:numPr>
        <w:autoSpaceDN/>
        <w:ind w:left="426"/>
        <w:jc w:val="both"/>
        <w:textAlignment w:val="auto"/>
        <w:rPr>
          <w:rFonts w:ascii="Calibri" w:hAnsi="Calibri" w:cs="Calibri"/>
          <w:sz w:val="20"/>
          <w:szCs w:val="20"/>
        </w:rPr>
      </w:pPr>
      <w:r w:rsidRPr="00331E50">
        <w:rPr>
          <w:rFonts w:ascii="Calibri" w:hAnsi="Calibri" w:cs="Calibri"/>
          <w:sz w:val="20"/>
          <w:szCs w:val="20"/>
        </w:rPr>
        <w:t>W okresie obowiązywania gwarancji Wykonawca zobowiązany jest, bez konieczności składania przez Zamawiającego odrębnych zleceń, do wykonywania wszelkich przeglądów okresowych, konserwacji, czynności serwisowych, kalibracji oraz innych działań wymaganych przepisami prawa, zaleceniami producenta lub niezbędnych do zachowania bezpieczeństwa i pełnej funkcjonalności sprzętu.</w:t>
      </w:r>
      <w:r>
        <w:rPr>
          <w:rFonts w:ascii="Calibri" w:hAnsi="Calibri" w:cs="Calibri"/>
          <w:sz w:val="20"/>
          <w:szCs w:val="20"/>
        </w:rPr>
        <w:t xml:space="preserve"> </w:t>
      </w:r>
      <w:r w:rsidRPr="00331E50">
        <w:rPr>
          <w:rFonts w:ascii="Calibri" w:hAnsi="Calibri" w:cs="Calibri"/>
          <w:sz w:val="20"/>
          <w:szCs w:val="20"/>
        </w:rPr>
        <w:t xml:space="preserve">Przed przystąpieniem do wykonania czynności, o których mowa w </w:t>
      </w:r>
      <w:r>
        <w:rPr>
          <w:rFonts w:ascii="Calibri" w:hAnsi="Calibri" w:cs="Calibri"/>
          <w:sz w:val="20"/>
          <w:szCs w:val="20"/>
        </w:rPr>
        <w:t>zdaniu poprzednim</w:t>
      </w:r>
      <w:r w:rsidRPr="00331E50">
        <w:rPr>
          <w:rFonts w:ascii="Calibri" w:hAnsi="Calibri" w:cs="Calibri"/>
          <w:sz w:val="20"/>
          <w:szCs w:val="20"/>
        </w:rPr>
        <w:t>, Wykonawca zobowiązany jest każdorazowo uzgodnić z Zamawiającym termin udostępnienia sprzętu.</w:t>
      </w:r>
      <w:r>
        <w:rPr>
          <w:rFonts w:ascii="Calibri" w:hAnsi="Calibri" w:cs="Calibri"/>
          <w:sz w:val="20"/>
          <w:szCs w:val="20"/>
        </w:rPr>
        <w:t xml:space="preserve"> </w:t>
      </w:r>
    </w:p>
    <w:p w14:paraId="48E69D26" w14:textId="77777777" w:rsidR="00331E50" w:rsidRPr="00331E50" w:rsidRDefault="00331E50">
      <w:pPr>
        <w:numPr>
          <w:ilvl w:val="0"/>
          <w:numId w:val="53"/>
        </w:numPr>
        <w:autoSpaceDN/>
        <w:ind w:left="426"/>
        <w:jc w:val="both"/>
        <w:textAlignment w:val="auto"/>
        <w:rPr>
          <w:rFonts w:ascii="Calibri" w:hAnsi="Calibri" w:cs="Calibri"/>
          <w:sz w:val="20"/>
          <w:szCs w:val="20"/>
        </w:rPr>
      </w:pPr>
      <w:r w:rsidRPr="00331E50">
        <w:rPr>
          <w:rFonts w:ascii="Calibri" w:hAnsi="Calibri" w:cs="Calibri"/>
          <w:sz w:val="20"/>
        </w:rPr>
        <w:t>W przypadku sprzętu medycznego, wykonanie przeglądów, konserwacji, napraw, kalibracji oraz wymian części zamiennych musi być każdorazowo potwierdzone czytelnym wpisem do paszportu technicznego urządzenia, zgodnie z obowiązującymi przepisami prawa oraz instrukcją producenta.</w:t>
      </w:r>
    </w:p>
    <w:p w14:paraId="0281AF63" w14:textId="77777777" w:rsidR="00331E50" w:rsidRPr="00331E50" w:rsidRDefault="00331E50">
      <w:pPr>
        <w:numPr>
          <w:ilvl w:val="0"/>
          <w:numId w:val="53"/>
        </w:numPr>
        <w:autoSpaceDN/>
        <w:ind w:left="426"/>
        <w:jc w:val="both"/>
        <w:textAlignment w:val="auto"/>
        <w:rPr>
          <w:rFonts w:ascii="Calibri" w:hAnsi="Calibri" w:cs="Calibri"/>
          <w:sz w:val="20"/>
          <w:szCs w:val="20"/>
        </w:rPr>
      </w:pPr>
      <w:r w:rsidRPr="00331E50">
        <w:rPr>
          <w:rFonts w:ascii="Calibri" w:hAnsi="Calibri" w:cs="Calibri"/>
          <w:sz w:val="20"/>
        </w:rPr>
        <w:t>W przypadku sprzętu niemedycznego, potwierdzenie wykonania czynności serwisowych następuje w dokumentacji serwisowej producenta albo innej dokumentacji eksploatacyjnej prowadzonej dla danego urządzenia.</w:t>
      </w:r>
    </w:p>
    <w:p w14:paraId="696A43FD" w14:textId="77777777" w:rsidR="00331E50" w:rsidRDefault="00331E50">
      <w:pPr>
        <w:numPr>
          <w:ilvl w:val="0"/>
          <w:numId w:val="53"/>
        </w:numPr>
        <w:autoSpaceDN/>
        <w:ind w:left="426"/>
        <w:jc w:val="both"/>
        <w:textAlignment w:val="auto"/>
        <w:rPr>
          <w:rFonts w:ascii="Calibri" w:hAnsi="Calibri" w:cs="Calibri"/>
          <w:sz w:val="20"/>
          <w:szCs w:val="20"/>
        </w:rPr>
      </w:pPr>
      <w:r w:rsidRPr="00331E50">
        <w:rPr>
          <w:rFonts w:ascii="Calibri" w:hAnsi="Calibri" w:cs="Calibri"/>
          <w:sz w:val="20"/>
        </w:rPr>
        <w:t>Ostatni przegląd okresowy wraz z konserwacją oraz wymianą zużytych lub uszkodzonych części zamiennych musi zostać przeprowadzony w ostatnim miesiącu obowiązywania okresu gwarancyjnego.</w:t>
      </w:r>
    </w:p>
    <w:p w14:paraId="7A1E6351" w14:textId="39D632DE" w:rsidR="00331E50" w:rsidRPr="00331E50" w:rsidRDefault="00331E50">
      <w:pPr>
        <w:numPr>
          <w:ilvl w:val="0"/>
          <w:numId w:val="53"/>
        </w:numPr>
        <w:autoSpaceDN/>
        <w:ind w:left="426"/>
        <w:jc w:val="both"/>
        <w:textAlignment w:val="auto"/>
        <w:rPr>
          <w:rFonts w:ascii="Calibri" w:hAnsi="Calibri" w:cs="Calibri"/>
          <w:sz w:val="20"/>
          <w:szCs w:val="20"/>
        </w:rPr>
      </w:pPr>
      <w:r w:rsidRPr="00331E50">
        <w:rPr>
          <w:rFonts w:ascii="Calibri" w:hAnsi="Calibri" w:cs="Calibri"/>
          <w:sz w:val="20"/>
        </w:rPr>
        <w:t>Wszelkie koszty czynności, o których mowa w niniejszym paragrafie, w tym w szczególności koszty robocizny, dojazdu, części zamiennych oraz materiałów eksploatacyjnych, ponosi Wykonawca i są one uwzględnione w wynagrodzeniu określonym w niniejszej umowie.</w:t>
      </w:r>
    </w:p>
    <w:p w14:paraId="0BB46E7C" w14:textId="0F67E3AB" w:rsidR="00C61774" w:rsidRPr="009C73A3" w:rsidRDefault="00746C8F">
      <w:pPr>
        <w:numPr>
          <w:ilvl w:val="0"/>
          <w:numId w:val="53"/>
        </w:numPr>
        <w:autoSpaceDN/>
        <w:ind w:left="426"/>
        <w:jc w:val="both"/>
        <w:textAlignment w:val="auto"/>
        <w:rPr>
          <w:rFonts w:ascii="Calibri" w:hAnsi="Calibri" w:cs="Calibri"/>
          <w:sz w:val="20"/>
          <w:szCs w:val="20"/>
        </w:rPr>
      </w:pPr>
      <w:r w:rsidRPr="009C73A3">
        <w:rPr>
          <w:rFonts w:ascii="Calibri" w:hAnsi="Calibri" w:cs="Calibri"/>
          <w:sz w:val="20"/>
          <w:szCs w:val="20"/>
        </w:rPr>
        <w:t xml:space="preserve">Usługi wykonywane w ramach gwarancji świadczone będą </w:t>
      </w:r>
      <w:r w:rsidR="003219D9" w:rsidRPr="009C73A3">
        <w:rPr>
          <w:rFonts w:ascii="Calibri" w:hAnsi="Calibri" w:cs="Calibri"/>
          <w:sz w:val="20"/>
          <w:szCs w:val="20"/>
        </w:rPr>
        <w:t>od</w:t>
      </w:r>
      <w:r w:rsidRPr="009C73A3">
        <w:rPr>
          <w:rFonts w:ascii="Calibri" w:hAnsi="Calibri" w:cs="Calibri"/>
          <w:sz w:val="20"/>
          <w:szCs w:val="20"/>
        </w:rPr>
        <w:t xml:space="preserve"> </w:t>
      </w:r>
      <w:r w:rsidR="003219D9" w:rsidRPr="009C73A3">
        <w:rPr>
          <w:rFonts w:ascii="Calibri" w:hAnsi="Calibri" w:cs="Calibri"/>
          <w:sz w:val="20"/>
          <w:szCs w:val="20"/>
        </w:rPr>
        <w:t>poniedziałku</w:t>
      </w:r>
      <w:r w:rsidRPr="009C73A3">
        <w:rPr>
          <w:rFonts w:ascii="Calibri" w:hAnsi="Calibri" w:cs="Calibri"/>
          <w:sz w:val="20"/>
          <w:szCs w:val="20"/>
        </w:rPr>
        <w:t xml:space="preserve"> </w:t>
      </w:r>
      <w:r w:rsidR="003219D9" w:rsidRPr="009C73A3">
        <w:rPr>
          <w:rFonts w:ascii="Calibri" w:hAnsi="Calibri" w:cs="Calibri"/>
          <w:sz w:val="20"/>
          <w:szCs w:val="20"/>
        </w:rPr>
        <w:t xml:space="preserve">do </w:t>
      </w:r>
      <w:r w:rsidRPr="009C73A3">
        <w:rPr>
          <w:rFonts w:ascii="Calibri" w:hAnsi="Calibri" w:cs="Calibri"/>
          <w:sz w:val="20"/>
          <w:szCs w:val="20"/>
        </w:rPr>
        <w:t>piątk</w:t>
      </w:r>
      <w:r w:rsidR="003219D9" w:rsidRPr="009C73A3">
        <w:rPr>
          <w:rFonts w:ascii="Calibri" w:hAnsi="Calibri" w:cs="Calibri"/>
          <w:sz w:val="20"/>
          <w:szCs w:val="20"/>
        </w:rPr>
        <w:t>u</w:t>
      </w:r>
      <w:r w:rsidRPr="009C73A3">
        <w:rPr>
          <w:rFonts w:ascii="Calibri" w:hAnsi="Calibri" w:cs="Calibri"/>
          <w:sz w:val="20"/>
          <w:szCs w:val="20"/>
        </w:rPr>
        <w:t xml:space="preserve"> </w:t>
      </w:r>
      <w:r w:rsidR="00BC3103" w:rsidRPr="009C73A3">
        <w:rPr>
          <w:rFonts w:ascii="Calibri" w:hAnsi="Calibri" w:cs="Calibri"/>
          <w:sz w:val="20"/>
          <w:szCs w:val="20"/>
        </w:rPr>
        <w:t xml:space="preserve">w godz. </w:t>
      </w:r>
      <w:r w:rsidR="003219D9" w:rsidRPr="009C73A3">
        <w:rPr>
          <w:rFonts w:ascii="Calibri" w:hAnsi="Calibri" w:cs="Calibri"/>
          <w:sz w:val="20"/>
          <w:szCs w:val="20"/>
        </w:rPr>
        <w:t>07</w:t>
      </w:r>
      <w:r w:rsidRPr="009C73A3">
        <w:rPr>
          <w:rFonts w:ascii="Calibri" w:hAnsi="Calibri" w:cs="Calibri"/>
          <w:sz w:val="20"/>
          <w:szCs w:val="20"/>
        </w:rPr>
        <w:t>:30-</w:t>
      </w:r>
      <w:r w:rsidR="003219D9" w:rsidRPr="009C73A3">
        <w:rPr>
          <w:rFonts w:ascii="Calibri" w:hAnsi="Calibri" w:cs="Calibri"/>
          <w:sz w:val="20"/>
          <w:szCs w:val="20"/>
        </w:rPr>
        <w:t>15:30</w:t>
      </w:r>
      <w:r w:rsidRPr="009C73A3">
        <w:rPr>
          <w:rFonts w:ascii="Calibri" w:hAnsi="Calibri" w:cs="Calibri"/>
          <w:sz w:val="20"/>
          <w:szCs w:val="20"/>
        </w:rPr>
        <w:t>. Strony mogą dokonać zmiany terminu, o którym mowa w zdaniu poprzednim. Zgłoszenia awarii będą dokonywane drogą elektroniczną do serwisu gwarancyjnego na adres e-mail _______________. Zgłoszenia dokonywane drogą elektroniczną będą niezwłocznie potwierdzane pisemni</w:t>
      </w:r>
      <w:r w:rsidR="000C6968">
        <w:rPr>
          <w:rFonts w:ascii="Calibri" w:hAnsi="Calibri" w:cs="Calibri"/>
          <w:sz w:val="20"/>
          <w:szCs w:val="20"/>
        </w:rPr>
        <w:t>e</w:t>
      </w:r>
      <w:r w:rsidRPr="009C73A3">
        <w:rPr>
          <w:rFonts w:ascii="Calibri" w:hAnsi="Calibri" w:cs="Calibri"/>
          <w:sz w:val="20"/>
          <w:szCs w:val="20"/>
        </w:rPr>
        <w:t>, przy czym za datę zgłoszenia awarii uważa się dzień wysłania e-maila. Obsługa zgłoszeń odbywać się będzie w języku polskim.</w:t>
      </w:r>
    </w:p>
    <w:p w14:paraId="72664D64" w14:textId="1C783E2F" w:rsidR="004C7817" w:rsidRDefault="00746C8F">
      <w:pPr>
        <w:numPr>
          <w:ilvl w:val="0"/>
          <w:numId w:val="53"/>
        </w:numPr>
        <w:autoSpaceDN/>
        <w:ind w:left="426"/>
        <w:jc w:val="both"/>
        <w:textAlignment w:val="auto"/>
        <w:rPr>
          <w:rFonts w:ascii="Calibri" w:hAnsi="Calibri" w:cs="Calibri"/>
          <w:sz w:val="20"/>
          <w:szCs w:val="20"/>
        </w:rPr>
      </w:pPr>
      <w:r w:rsidRPr="009C73A3">
        <w:rPr>
          <w:rFonts w:ascii="Calibri" w:hAnsi="Calibri" w:cs="Calibri"/>
          <w:sz w:val="20"/>
          <w:szCs w:val="20"/>
        </w:rPr>
        <w:t>Na potrzeby realizacji gwarancji związanej z przedmiotem umowy naprawa sprzętu dokonana zostanie w miejscu dostawy</w:t>
      </w:r>
      <w:r w:rsidR="004C7817">
        <w:rPr>
          <w:rFonts w:ascii="Calibri" w:hAnsi="Calibri" w:cs="Calibri"/>
          <w:sz w:val="20"/>
          <w:szCs w:val="20"/>
        </w:rPr>
        <w:t>:</w:t>
      </w:r>
    </w:p>
    <w:p w14:paraId="193A3090" w14:textId="7FC41185" w:rsidR="00513F17" w:rsidRPr="00513F17" w:rsidRDefault="004C7817">
      <w:pPr>
        <w:pStyle w:val="Akapitzlist"/>
        <w:numPr>
          <w:ilvl w:val="0"/>
          <w:numId w:val="75"/>
        </w:numPr>
        <w:autoSpaceDN/>
        <w:jc w:val="both"/>
        <w:textAlignment w:val="auto"/>
        <w:rPr>
          <w:rFonts w:ascii="Calibri" w:hAnsi="Calibri" w:cs="Calibri"/>
          <w:sz w:val="20"/>
        </w:rPr>
      </w:pPr>
      <w:r w:rsidRPr="004C7817">
        <w:rPr>
          <w:rFonts w:ascii="Calibri" w:hAnsi="Calibri" w:cs="Calibri"/>
          <w:b/>
          <w:bCs/>
          <w:sz w:val="20"/>
        </w:rPr>
        <w:t>wyroby medyczne krytyczne</w:t>
      </w:r>
      <w:r>
        <w:rPr>
          <w:rFonts w:ascii="Calibri" w:hAnsi="Calibri" w:cs="Calibri"/>
          <w:b/>
          <w:bCs/>
          <w:sz w:val="20"/>
        </w:rPr>
        <w:t xml:space="preserve"> </w:t>
      </w:r>
      <w:r w:rsidRPr="004C7817">
        <w:rPr>
          <w:rFonts w:ascii="Calibri" w:hAnsi="Calibri" w:cs="Calibri"/>
          <w:sz w:val="20"/>
        </w:rPr>
        <w:t xml:space="preserve">- </w:t>
      </w:r>
      <w:r w:rsidR="00746C8F" w:rsidRPr="004C7817">
        <w:rPr>
          <w:rFonts w:ascii="Calibri" w:hAnsi="Calibri" w:cs="Calibri"/>
          <w:sz w:val="20"/>
        </w:rPr>
        <w:t>w terminie nie dłuższym niż</w:t>
      </w:r>
      <w:r w:rsidRPr="004C7817">
        <w:rPr>
          <w:rFonts w:ascii="Calibri" w:hAnsi="Calibri" w:cs="Calibri"/>
          <w:sz w:val="20"/>
        </w:rPr>
        <w:t xml:space="preserve"> </w:t>
      </w:r>
      <w:r w:rsidR="0093771E" w:rsidRPr="004C7817">
        <w:rPr>
          <w:rFonts w:ascii="Calibri" w:hAnsi="Calibri" w:cs="Calibri"/>
          <w:b/>
          <w:sz w:val="20"/>
        </w:rPr>
        <w:t>5</w:t>
      </w:r>
      <w:r w:rsidR="00746C8F" w:rsidRPr="004C7817">
        <w:rPr>
          <w:rFonts w:ascii="Calibri" w:hAnsi="Calibri" w:cs="Calibri"/>
          <w:b/>
          <w:sz w:val="20"/>
        </w:rPr>
        <w:t xml:space="preserve"> dni</w:t>
      </w:r>
      <w:r w:rsidR="00746C8F" w:rsidRPr="004C7817">
        <w:rPr>
          <w:rFonts w:ascii="Calibri" w:hAnsi="Calibri" w:cs="Calibri"/>
          <w:sz w:val="20"/>
        </w:rPr>
        <w:t xml:space="preserve"> </w:t>
      </w:r>
      <w:r w:rsidR="00746C8F" w:rsidRPr="004C7817">
        <w:rPr>
          <w:rFonts w:ascii="Calibri" w:hAnsi="Calibri" w:cs="Calibri"/>
          <w:b/>
          <w:bCs/>
          <w:sz w:val="20"/>
        </w:rPr>
        <w:t>robocz</w:t>
      </w:r>
      <w:r w:rsidR="0093771E" w:rsidRPr="004C7817">
        <w:rPr>
          <w:rFonts w:ascii="Calibri" w:hAnsi="Calibri" w:cs="Calibri"/>
          <w:b/>
          <w:bCs/>
          <w:sz w:val="20"/>
        </w:rPr>
        <w:t>ych</w:t>
      </w:r>
      <w:r w:rsidR="00513F17">
        <w:rPr>
          <w:rFonts w:ascii="Calibri" w:hAnsi="Calibri" w:cs="Calibri"/>
          <w:b/>
          <w:bCs/>
          <w:sz w:val="20"/>
        </w:rPr>
        <w:t>,</w:t>
      </w:r>
    </w:p>
    <w:p w14:paraId="03A38C42" w14:textId="20E335D2" w:rsidR="004C7817" w:rsidRPr="004C7817" w:rsidRDefault="004C7817">
      <w:pPr>
        <w:pStyle w:val="Akapitzlist"/>
        <w:numPr>
          <w:ilvl w:val="0"/>
          <w:numId w:val="75"/>
        </w:numPr>
        <w:autoSpaceDN/>
        <w:jc w:val="both"/>
        <w:textAlignment w:val="auto"/>
        <w:rPr>
          <w:rFonts w:ascii="Calibri" w:hAnsi="Calibri" w:cs="Calibri"/>
          <w:sz w:val="20"/>
        </w:rPr>
      </w:pPr>
      <w:r>
        <w:rPr>
          <w:rFonts w:ascii="Calibri" w:hAnsi="Calibri" w:cs="Calibri"/>
          <w:b/>
          <w:bCs/>
          <w:sz w:val="20"/>
        </w:rPr>
        <w:t xml:space="preserve">pozostałe wyroby medyczne </w:t>
      </w:r>
      <w:r w:rsidRPr="004C7817">
        <w:rPr>
          <w:rFonts w:ascii="Calibri" w:hAnsi="Calibri" w:cs="Calibri"/>
          <w:sz w:val="20"/>
        </w:rPr>
        <w:t xml:space="preserve">- w terminie nie dłuższym niż </w:t>
      </w:r>
      <w:r>
        <w:rPr>
          <w:rFonts w:ascii="Calibri" w:hAnsi="Calibri" w:cs="Calibri"/>
          <w:b/>
          <w:sz w:val="20"/>
        </w:rPr>
        <w:t>7</w:t>
      </w:r>
      <w:r w:rsidRPr="004C7817">
        <w:rPr>
          <w:rFonts w:ascii="Calibri" w:hAnsi="Calibri" w:cs="Calibri"/>
          <w:b/>
          <w:sz w:val="20"/>
        </w:rPr>
        <w:t xml:space="preserve"> dni</w:t>
      </w:r>
      <w:r w:rsidRPr="004C7817">
        <w:rPr>
          <w:rFonts w:ascii="Calibri" w:hAnsi="Calibri" w:cs="Calibri"/>
          <w:sz w:val="20"/>
        </w:rPr>
        <w:t xml:space="preserve"> </w:t>
      </w:r>
      <w:r w:rsidRPr="004C7817">
        <w:rPr>
          <w:rFonts w:ascii="Calibri" w:hAnsi="Calibri" w:cs="Calibri"/>
          <w:b/>
          <w:bCs/>
          <w:sz w:val="20"/>
        </w:rPr>
        <w:t>roboczych</w:t>
      </w:r>
      <w:r w:rsidR="00513F17">
        <w:rPr>
          <w:rFonts w:ascii="Calibri" w:hAnsi="Calibri" w:cs="Calibri"/>
          <w:sz w:val="20"/>
        </w:rPr>
        <w:t>,</w:t>
      </w:r>
    </w:p>
    <w:p w14:paraId="60D56C26" w14:textId="49F6B3D5" w:rsidR="004C7817" w:rsidRDefault="00DB5FCB">
      <w:pPr>
        <w:pStyle w:val="Akapitzlist"/>
        <w:numPr>
          <w:ilvl w:val="0"/>
          <w:numId w:val="75"/>
        </w:numPr>
        <w:autoSpaceDN/>
        <w:jc w:val="both"/>
        <w:textAlignment w:val="auto"/>
        <w:rPr>
          <w:rFonts w:ascii="Calibri" w:hAnsi="Calibri" w:cs="Calibri"/>
          <w:sz w:val="20"/>
        </w:rPr>
      </w:pPr>
      <w:r>
        <w:rPr>
          <w:rFonts w:ascii="Calibri" w:hAnsi="Calibri" w:cs="Calibri"/>
          <w:b/>
          <w:bCs/>
          <w:sz w:val="20"/>
        </w:rPr>
        <w:t>w</w:t>
      </w:r>
      <w:r w:rsidR="004C7817">
        <w:rPr>
          <w:rFonts w:ascii="Calibri" w:hAnsi="Calibri" w:cs="Calibri"/>
          <w:b/>
          <w:bCs/>
          <w:sz w:val="20"/>
        </w:rPr>
        <w:t xml:space="preserve">yposażenie pozostałe </w:t>
      </w:r>
      <w:r w:rsidR="004C7817" w:rsidRPr="004C7817">
        <w:rPr>
          <w:rFonts w:ascii="Calibri" w:hAnsi="Calibri" w:cs="Calibri"/>
          <w:sz w:val="20"/>
        </w:rPr>
        <w:t xml:space="preserve">- w terminie nie dłuższym niż </w:t>
      </w:r>
      <w:r>
        <w:rPr>
          <w:rFonts w:ascii="Calibri" w:hAnsi="Calibri" w:cs="Calibri"/>
          <w:b/>
          <w:sz w:val="20"/>
        </w:rPr>
        <w:t>14</w:t>
      </w:r>
      <w:r w:rsidR="004C7817" w:rsidRPr="004C7817">
        <w:rPr>
          <w:rFonts w:ascii="Calibri" w:hAnsi="Calibri" w:cs="Calibri"/>
          <w:b/>
          <w:sz w:val="20"/>
        </w:rPr>
        <w:t xml:space="preserve"> dni</w:t>
      </w:r>
      <w:r w:rsidR="004C7817" w:rsidRPr="004C7817">
        <w:rPr>
          <w:rFonts w:ascii="Calibri" w:hAnsi="Calibri" w:cs="Calibri"/>
          <w:sz w:val="20"/>
        </w:rPr>
        <w:t xml:space="preserve"> </w:t>
      </w:r>
      <w:r w:rsidR="004C7817" w:rsidRPr="004C7817">
        <w:rPr>
          <w:rFonts w:ascii="Calibri" w:hAnsi="Calibri" w:cs="Calibri"/>
          <w:b/>
          <w:bCs/>
          <w:sz w:val="20"/>
        </w:rPr>
        <w:t>roboczych</w:t>
      </w:r>
      <w:r w:rsidR="00513F17">
        <w:rPr>
          <w:rFonts w:ascii="Calibri" w:hAnsi="Calibri" w:cs="Calibri"/>
          <w:sz w:val="20"/>
        </w:rPr>
        <w:t>,</w:t>
      </w:r>
    </w:p>
    <w:p w14:paraId="06DAADAE" w14:textId="63647B83" w:rsidR="00513F17" w:rsidRPr="00513F17" w:rsidRDefault="00513F17" w:rsidP="00513F17">
      <w:pPr>
        <w:autoSpaceDN/>
        <w:ind w:left="426"/>
        <w:jc w:val="both"/>
        <w:textAlignment w:val="auto"/>
        <w:rPr>
          <w:rFonts w:ascii="Calibri" w:hAnsi="Calibri" w:cs="Calibri"/>
          <w:sz w:val="20"/>
        </w:rPr>
      </w:pPr>
      <w:r>
        <w:rPr>
          <w:rFonts w:ascii="Calibri" w:hAnsi="Calibri" w:cs="Calibri"/>
          <w:sz w:val="20"/>
        </w:rPr>
        <w:t xml:space="preserve">- </w:t>
      </w:r>
      <w:r w:rsidRPr="00513F17">
        <w:rPr>
          <w:rFonts w:ascii="Calibri" w:hAnsi="Calibri" w:cs="Calibri"/>
          <w:sz w:val="20"/>
        </w:rPr>
        <w:t>od chwili zgłoszenia</w:t>
      </w:r>
      <w:r w:rsidRPr="00513F17">
        <w:rPr>
          <w:rFonts w:ascii="Calibri" w:hAnsi="Calibri" w:cs="Calibri"/>
          <w:b/>
          <w:sz w:val="20"/>
        </w:rPr>
        <w:t xml:space="preserve"> </w:t>
      </w:r>
      <w:r w:rsidRPr="00513F17">
        <w:rPr>
          <w:rFonts w:ascii="Calibri" w:hAnsi="Calibri" w:cs="Calibri"/>
          <w:sz w:val="20"/>
        </w:rPr>
        <w:t>przesłanego zgodnie z formułą określoną w ust. 12, do momentu usunięcia awarii potwierdzonej diagnostyką lub testem</w:t>
      </w:r>
      <w:r w:rsidRPr="00513F17">
        <w:rPr>
          <w:rFonts w:ascii="Calibri" w:hAnsi="Calibri" w:cs="Calibri"/>
          <w:b/>
          <w:sz w:val="20"/>
        </w:rPr>
        <w:t xml:space="preserve"> </w:t>
      </w:r>
      <w:r w:rsidRPr="00513F17">
        <w:rPr>
          <w:rFonts w:ascii="Calibri" w:hAnsi="Calibri" w:cs="Calibri"/>
          <w:sz w:val="20"/>
        </w:rPr>
        <w:t xml:space="preserve">(czas naprawy /przywrócenia funkcjonalności). </w:t>
      </w:r>
    </w:p>
    <w:p w14:paraId="55719C7F" w14:textId="03142506" w:rsidR="00C61774" w:rsidRPr="009C73A3" w:rsidRDefault="00C61774">
      <w:pPr>
        <w:numPr>
          <w:ilvl w:val="0"/>
          <w:numId w:val="53"/>
        </w:numPr>
        <w:autoSpaceDN/>
        <w:ind w:left="426"/>
        <w:jc w:val="both"/>
        <w:textAlignment w:val="auto"/>
        <w:rPr>
          <w:rFonts w:ascii="Calibri" w:hAnsi="Calibri" w:cs="Calibri"/>
          <w:sz w:val="20"/>
          <w:szCs w:val="20"/>
        </w:rPr>
      </w:pPr>
      <w:r w:rsidRPr="009C73A3">
        <w:rPr>
          <w:rFonts w:ascii="Calibri" w:hAnsi="Calibri" w:cs="Calibri"/>
          <w:sz w:val="20"/>
          <w:szCs w:val="20"/>
        </w:rPr>
        <w:t xml:space="preserve">Jeżeli usunięcie wady nie będzie możliwe w </w:t>
      </w:r>
      <w:r w:rsidR="00DB5FCB">
        <w:rPr>
          <w:rFonts w:ascii="Calibri" w:hAnsi="Calibri" w:cs="Calibri"/>
          <w:sz w:val="20"/>
          <w:szCs w:val="20"/>
        </w:rPr>
        <w:t>terminach podanych w ust. 13</w:t>
      </w:r>
      <w:r w:rsidRPr="009C73A3">
        <w:rPr>
          <w:rFonts w:ascii="Calibri" w:hAnsi="Calibri" w:cs="Calibri"/>
          <w:sz w:val="20"/>
          <w:szCs w:val="20"/>
        </w:rPr>
        <w:t xml:space="preserve"> od zgłoszenia awarii, Wykonawca na własny koszt zobowiązuje się wstawić sprzęt o takich samych lub podobnych parametrach lub wymienić na nowy, wolny od wad, </w:t>
      </w:r>
      <w:r w:rsidR="00DB5FCB">
        <w:rPr>
          <w:rFonts w:ascii="Calibri" w:hAnsi="Calibri" w:cs="Calibri"/>
          <w:sz w:val="20"/>
          <w:szCs w:val="20"/>
        </w:rPr>
        <w:t>w następnym dniu roboczym po dniu wyznaczonym na naprawę</w:t>
      </w:r>
      <w:r w:rsidRPr="009C73A3">
        <w:rPr>
          <w:rFonts w:ascii="Calibri" w:hAnsi="Calibri" w:cs="Calibri"/>
          <w:sz w:val="20"/>
          <w:szCs w:val="20"/>
        </w:rPr>
        <w:t>.</w:t>
      </w:r>
    </w:p>
    <w:p w14:paraId="48F08ECF" w14:textId="24D3AFF2" w:rsidR="00C61774" w:rsidRPr="009C73A3" w:rsidRDefault="00C61774">
      <w:pPr>
        <w:numPr>
          <w:ilvl w:val="0"/>
          <w:numId w:val="53"/>
        </w:numPr>
        <w:autoSpaceDN/>
        <w:ind w:left="426"/>
        <w:jc w:val="both"/>
        <w:textAlignment w:val="auto"/>
        <w:rPr>
          <w:rFonts w:ascii="Calibri" w:hAnsi="Calibri" w:cs="Calibri"/>
          <w:sz w:val="20"/>
          <w:szCs w:val="20"/>
        </w:rPr>
      </w:pPr>
      <w:r w:rsidRPr="009C73A3">
        <w:rPr>
          <w:rFonts w:ascii="Calibri" w:hAnsi="Calibri" w:cs="Calibri"/>
          <w:sz w:val="20"/>
          <w:szCs w:val="20"/>
        </w:rPr>
        <w:lastRenderedPageBreak/>
        <w:t>W razie potrzeby wykonania naprawy gwarancyjnej poza siedzibą Zamawiającego transport sprzętu odbywa się z należytą starannością i na ryzyko Wykonawcy. Koszty transportu ponosi Wykonawca.</w:t>
      </w:r>
    </w:p>
    <w:p w14:paraId="6D738BB4" w14:textId="77777777" w:rsidR="00C61774" w:rsidRPr="009C73A3" w:rsidRDefault="00746C8F">
      <w:pPr>
        <w:numPr>
          <w:ilvl w:val="0"/>
          <w:numId w:val="53"/>
        </w:numPr>
        <w:autoSpaceDN/>
        <w:ind w:left="426"/>
        <w:jc w:val="both"/>
        <w:textAlignment w:val="auto"/>
        <w:rPr>
          <w:rFonts w:ascii="Calibri" w:hAnsi="Calibri" w:cs="Calibri"/>
          <w:sz w:val="20"/>
          <w:szCs w:val="20"/>
        </w:rPr>
      </w:pPr>
      <w:r w:rsidRPr="009C73A3">
        <w:rPr>
          <w:rFonts w:ascii="Calibri" w:hAnsi="Calibri" w:cs="Calibri"/>
          <w:sz w:val="20"/>
          <w:szCs w:val="20"/>
        </w:rPr>
        <w:t>Jeżeli w okresie gwarancji urządzenie lub jego część okaże się wadliwe, Wykonawca zobowiązany będzie do naprawy lub wymiany urządzenia lub ich części na rzecz nową wolną od wad, o nie gorszych parametrach technicznych i jakościowych.</w:t>
      </w:r>
    </w:p>
    <w:p w14:paraId="4C1CBC12" w14:textId="2CE3DFAA" w:rsidR="00C61774" w:rsidRPr="009C73A3" w:rsidRDefault="00746C8F">
      <w:pPr>
        <w:numPr>
          <w:ilvl w:val="0"/>
          <w:numId w:val="53"/>
        </w:numPr>
        <w:autoSpaceDN/>
        <w:ind w:left="426"/>
        <w:jc w:val="both"/>
        <w:textAlignment w:val="auto"/>
        <w:rPr>
          <w:rFonts w:ascii="Calibri" w:hAnsi="Calibri" w:cs="Calibri"/>
          <w:sz w:val="20"/>
          <w:szCs w:val="20"/>
        </w:rPr>
      </w:pPr>
      <w:r w:rsidRPr="009C73A3">
        <w:rPr>
          <w:rFonts w:ascii="Calibri" w:hAnsi="Calibri" w:cs="Calibri"/>
          <w:sz w:val="20"/>
          <w:szCs w:val="20"/>
        </w:rPr>
        <w:t xml:space="preserve">Zamawiający ma prawo żądać wymiany sprzętu bądź podzespołu po wykonaniu </w:t>
      </w:r>
      <w:r w:rsidR="00BC3103" w:rsidRPr="009C73A3">
        <w:rPr>
          <w:rFonts w:ascii="Calibri" w:hAnsi="Calibri" w:cs="Calibri"/>
          <w:sz w:val="20"/>
          <w:szCs w:val="20"/>
        </w:rPr>
        <w:t>2</w:t>
      </w:r>
      <w:r w:rsidRPr="009C73A3">
        <w:rPr>
          <w:rFonts w:ascii="Calibri" w:hAnsi="Calibri" w:cs="Calibri"/>
          <w:sz w:val="20"/>
          <w:szCs w:val="20"/>
        </w:rPr>
        <w:t xml:space="preserve"> napraw gwarancyjnych, zaś Wykonawca na żądanie Zamawiającego zobowiązuje się do wymiany sprzętu bądź podzespołu, w którym ujawniły się wady, na nowy, wolny od wad, w terminie 2 dni od chwili zgłoszenia przez Zamawiającego takiego żądania, z zastrzeżeniem zapisów, o których mowa w ust. </w:t>
      </w:r>
      <w:r w:rsidR="00F75273" w:rsidRPr="009C73A3">
        <w:rPr>
          <w:rFonts w:ascii="Calibri" w:hAnsi="Calibri" w:cs="Calibri"/>
          <w:sz w:val="20"/>
          <w:szCs w:val="20"/>
        </w:rPr>
        <w:t>1</w:t>
      </w:r>
      <w:r w:rsidR="0093771E">
        <w:rPr>
          <w:rFonts w:ascii="Calibri" w:hAnsi="Calibri" w:cs="Calibri"/>
          <w:sz w:val="20"/>
          <w:szCs w:val="20"/>
        </w:rPr>
        <w:t>8</w:t>
      </w:r>
      <w:r w:rsidRPr="009C73A3">
        <w:rPr>
          <w:rFonts w:ascii="Calibri" w:hAnsi="Calibri" w:cs="Calibri"/>
          <w:sz w:val="20"/>
          <w:szCs w:val="20"/>
        </w:rPr>
        <w:t>. Okres gwarancji biegnie na nowo od daty dostarczenia i uruchomienia prawidłowego sprzętu bądź podzespołu, co zostanie potwierdzone podpisanym przez strony protokołem odbioru.</w:t>
      </w:r>
    </w:p>
    <w:p w14:paraId="0A038CDB" w14:textId="77777777" w:rsidR="00C61774" w:rsidRPr="009C73A3" w:rsidRDefault="00746C8F">
      <w:pPr>
        <w:numPr>
          <w:ilvl w:val="0"/>
          <w:numId w:val="53"/>
        </w:numPr>
        <w:autoSpaceDN/>
        <w:ind w:left="426"/>
        <w:jc w:val="both"/>
        <w:textAlignment w:val="auto"/>
        <w:rPr>
          <w:rFonts w:ascii="Calibri" w:hAnsi="Calibri" w:cs="Calibri"/>
          <w:sz w:val="20"/>
          <w:szCs w:val="20"/>
        </w:rPr>
      </w:pPr>
      <w:r w:rsidRPr="009C73A3">
        <w:rPr>
          <w:rFonts w:ascii="Calibri" w:hAnsi="Calibri" w:cs="Calibri"/>
          <w:sz w:val="20"/>
          <w:szCs w:val="20"/>
        </w:rPr>
        <w:t xml:space="preserve">W przypadku stwierdzenia wady uniemożliwiającej prawidłowe użytkowanie sprzętu w okresie gwarancji, Wykonawca gwarantuje wymianę wadliwego sprzętu będącego przedmiotem umowy, na wolny od wad, o takich samych lub lepszych parametrach i funkcjach użytkowych zgodnych z Opisem przedmiotu zamówienia oraz ofertą. </w:t>
      </w:r>
    </w:p>
    <w:p w14:paraId="2C8A5578" w14:textId="77777777" w:rsidR="00C61774" w:rsidRPr="009C73A3" w:rsidRDefault="00746C8F">
      <w:pPr>
        <w:numPr>
          <w:ilvl w:val="0"/>
          <w:numId w:val="53"/>
        </w:numPr>
        <w:autoSpaceDN/>
        <w:ind w:left="426"/>
        <w:jc w:val="both"/>
        <w:textAlignment w:val="auto"/>
        <w:rPr>
          <w:rFonts w:ascii="Calibri" w:hAnsi="Calibri" w:cs="Calibri"/>
          <w:sz w:val="20"/>
          <w:szCs w:val="20"/>
        </w:rPr>
      </w:pPr>
      <w:r w:rsidRPr="009C73A3">
        <w:rPr>
          <w:rFonts w:ascii="Calibri" w:hAnsi="Calibri" w:cs="Calibri"/>
          <w:sz w:val="20"/>
          <w:szCs w:val="20"/>
        </w:rPr>
        <w:t>W sytuacji odrzucenia reklamacji przez Wykonawcę, Zamawiający może wystąpić z wnioskiem o przeprowadzenie niezależnej ekspertyzy. Jeżeli reklamacja Zamawiającego okaże się uzasadniona, koszty związane z przeprowadzeniem ekspertyzy ponosi Wykonawca. Jeśli wyniki ekspertyzy potwierdzają awarię sprzętu Wykonawca zobowiązany jest wykonać naprawę gwarancyjną.</w:t>
      </w:r>
    </w:p>
    <w:p w14:paraId="18C655BA" w14:textId="77777777" w:rsidR="00C61774" w:rsidRPr="009C73A3" w:rsidRDefault="00746C8F">
      <w:pPr>
        <w:numPr>
          <w:ilvl w:val="0"/>
          <w:numId w:val="53"/>
        </w:numPr>
        <w:autoSpaceDN/>
        <w:ind w:left="426"/>
        <w:jc w:val="both"/>
        <w:textAlignment w:val="auto"/>
        <w:rPr>
          <w:rFonts w:ascii="Calibri" w:hAnsi="Calibri" w:cs="Calibri"/>
          <w:sz w:val="20"/>
          <w:szCs w:val="20"/>
        </w:rPr>
      </w:pPr>
      <w:r w:rsidRPr="009C73A3">
        <w:rPr>
          <w:rFonts w:ascii="Calibri" w:hAnsi="Calibri" w:cs="Calibri"/>
          <w:sz w:val="20"/>
          <w:szCs w:val="20"/>
        </w:rPr>
        <w:t>Wykonawca zobowiązuje się do zapewnienia ciągłości serwisu gwarancyjnego w wypadku zakończenia działalności swojego przedsiębiorstwa w czasie, na który została udzielona gwarancja jakości.</w:t>
      </w:r>
    </w:p>
    <w:p w14:paraId="0FF932BA" w14:textId="77777777" w:rsidR="00C61774" w:rsidRPr="009C73A3" w:rsidRDefault="00746C8F">
      <w:pPr>
        <w:numPr>
          <w:ilvl w:val="0"/>
          <w:numId w:val="53"/>
        </w:numPr>
        <w:autoSpaceDN/>
        <w:ind w:left="426"/>
        <w:jc w:val="both"/>
        <w:textAlignment w:val="auto"/>
        <w:rPr>
          <w:rFonts w:ascii="Calibri" w:hAnsi="Calibri" w:cs="Calibri"/>
          <w:sz w:val="20"/>
          <w:szCs w:val="20"/>
        </w:rPr>
      </w:pPr>
      <w:r w:rsidRPr="009C73A3">
        <w:rPr>
          <w:rFonts w:ascii="Calibri" w:hAnsi="Calibri" w:cs="Calibri"/>
          <w:sz w:val="20"/>
          <w:szCs w:val="20"/>
        </w:rPr>
        <w:t>Warunki gwarancji nie mogą nakazywać Zamawiającemu przechowywania opakowań, w których przedmiot umowy zostanie dostarczony (Zamawiający może usunąć opakowania po jego dostarczeniu co nie spowoduje utraty gwarancji, a dostarczony sprzęt mimo braku opakowań będzie podlegał usługom gwarancyjnym).</w:t>
      </w:r>
    </w:p>
    <w:p w14:paraId="4259137B" w14:textId="7E09D9C5" w:rsidR="00C61774" w:rsidRPr="009C73A3" w:rsidRDefault="00746C8F">
      <w:pPr>
        <w:numPr>
          <w:ilvl w:val="0"/>
          <w:numId w:val="53"/>
        </w:numPr>
        <w:autoSpaceDN/>
        <w:ind w:left="426"/>
        <w:jc w:val="both"/>
        <w:textAlignment w:val="auto"/>
        <w:rPr>
          <w:rFonts w:ascii="Calibri" w:hAnsi="Calibri" w:cs="Calibri"/>
          <w:sz w:val="20"/>
          <w:szCs w:val="20"/>
        </w:rPr>
      </w:pPr>
      <w:r w:rsidRPr="009C73A3">
        <w:rPr>
          <w:rFonts w:ascii="Calibri" w:hAnsi="Calibri" w:cs="Calibri"/>
          <w:sz w:val="20"/>
          <w:szCs w:val="20"/>
        </w:rPr>
        <w:t xml:space="preserve">Zakres i warunki napraw gwarancyjnych - poza wynikającymi z umowy </w:t>
      </w:r>
      <w:r w:rsidR="00FB2970">
        <w:rPr>
          <w:rFonts w:ascii="Calibri" w:hAnsi="Calibri" w:cs="Calibri"/>
          <w:sz w:val="20"/>
          <w:szCs w:val="20"/>
        </w:rPr>
        <w:t>–</w:t>
      </w:r>
      <w:r w:rsidRPr="009C73A3">
        <w:rPr>
          <w:rFonts w:ascii="Calibri" w:hAnsi="Calibri" w:cs="Calibri"/>
          <w:sz w:val="20"/>
          <w:szCs w:val="20"/>
        </w:rPr>
        <w:t xml:space="preserve"> określa</w:t>
      </w:r>
      <w:r w:rsidR="00FB2970">
        <w:rPr>
          <w:rFonts w:ascii="Calibri" w:hAnsi="Calibri" w:cs="Calibri"/>
          <w:sz w:val="20"/>
          <w:szCs w:val="20"/>
        </w:rPr>
        <w:t xml:space="preserve">ją dokumenty </w:t>
      </w:r>
      <w:r w:rsidRPr="009C73A3">
        <w:rPr>
          <w:rFonts w:ascii="Calibri" w:hAnsi="Calibri" w:cs="Calibri"/>
          <w:sz w:val="20"/>
          <w:szCs w:val="20"/>
        </w:rPr>
        <w:t>gwarancyjn</w:t>
      </w:r>
      <w:r w:rsidR="00FB2970">
        <w:rPr>
          <w:rFonts w:ascii="Calibri" w:hAnsi="Calibri" w:cs="Calibri"/>
          <w:sz w:val="20"/>
          <w:szCs w:val="20"/>
        </w:rPr>
        <w:t>e</w:t>
      </w:r>
      <w:r w:rsidRPr="009C73A3">
        <w:rPr>
          <w:rFonts w:ascii="Calibri" w:hAnsi="Calibri" w:cs="Calibri"/>
          <w:sz w:val="20"/>
          <w:szCs w:val="20"/>
        </w:rPr>
        <w:t xml:space="preserve"> dostarczon</w:t>
      </w:r>
      <w:r w:rsidR="00FB2970">
        <w:rPr>
          <w:rFonts w:ascii="Calibri" w:hAnsi="Calibri" w:cs="Calibri"/>
          <w:sz w:val="20"/>
          <w:szCs w:val="20"/>
        </w:rPr>
        <w:t>e</w:t>
      </w:r>
      <w:r w:rsidRPr="009C73A3">
        <w:rPr>
          <w:rFonts w:ascii="Calibri" w:hAnsi="Calibri" w:cs="Calibri"/>
          <w:sz w:val="20"/>
          <w:szCs w:val="20"/>
        </w:rPr>
        <w:t xml:space="preserve"> przez Wykonawcę.</w:t>
      </w:r>
    </w:p>
    <w:p w14:paraId="3BBD0D84" w14:textId="251B5B70" w:rsidR="00C61774" w:rsidRPr="009C73A3" w:rsidRDefault="00746C8F">
      <w:pPr>
        <w:numPr>
          <w:ilvl w:val="0"/>
          <w:numId w:val="53"/>
        </w:numPr>
        <w:autoSpaceDN/>
        <w:ind w:left="426"/>
        <w:jc w:val="both"/>
        <w:textAlignment w:val="auto"/>
        <w:rPr>
          <w:rFonts w:ascii="Calibri" w:hAnsi="Calibri" w:cs="Calibri"/>
          <w:sz w:val="20"/>
          <w:szCs w:val="20"/>
        </w:rPr>
      </w:pPr>
      <w:r w:rsidRPr="009C73A3">
        <w:rPr>
          <w:rFonts w:ascii="Calibri" w:hAnsi="Calibri" w:cs="Calibri"/>
          <w:sz w:val="20"/>
          <w:szCs w:val="20"/>
        </w:rPr>
        <w:t xml:space="preserve">Postanowienia umowy mają moc nadrzędną nad zapisami </w:t>
      </w:r>
      <w:r w:rsidR="00A013B1">
        <w:rPr>
          <w:rFonts w:ascii="Calibri" w:hAnsi="Calibri" w:cs="Calibri"/>
          <w:sz w:val="20"/>
          <w:szCs w:val="20"/>
        </w:rPr>
        <w:t xml:space="preserve">dokumentów </w:t>
      </w:r>
      <w:r w:rsidRPr="009C73A3">
        <w:rPr>
          <w:rFonts w:ascii="Calibri" w:hAnsi="Calibri" w:cs="Calibri"/>
          <w:sz w:val="20"/>
          <w:szCs w:val="20"/>
        </w:rPr>
        <w:t>gwarancyjnych wydanych przez producentów sprzętu, w zakresie jakim przyznają słabszą ochronę Zamawiającemu.</w:t>
      </w:r>
    </w:p>
    <w:p w14:paraId="029024F7" w14:textId="77777777" w:rsidR="00C61774" w:rsidRPr="009C73A3" w:rsidRDefault="00746C8F">
      <w:pPr>
        <w:numPr>
          <w:ilvl w:val="0"/>
          <w:numId w:val="53"/>
        </w:numPr>
        <w:autoSpaceDN/>
        <w:ind w:left="426"/>
        <w:jc w:val="both"/>
        <w:textAlignment w:val="auto"/>
        <w:rPr>
          <w:rFonts w:ascii="Calibri" w:hAnsi="Calibri" w:cs="Calibri"/>
          <w:sz w:val="20"/>
          <w:szCs w:val="20"/>
        </w:rPr>
      </w:pPr>
      <w:r w:rsidRPr="009C73A3">
        <w:rPr>
          <w:rFonts w:ascii="Calibri" w:hAnsi="Calibri" w:cs="Calibri"/>
          <w:sz w:val="20"/>
          <w:szCs w:val="20"/>
        </w:rPr>
        <w:t xml:space="preserve">Postanowienia niniejszej umowy nie wyłączają uprawnień Zamawiającego z tytułu rękojmi zgodnie </w:t>
      </w:r>
      <w:r w:rsidRPr="009C73A3">
        <w:rPr>
          <w:rFonts w:ascii="Calibri" w:hAnsi="Calibri" w:cs="Calibri"/>
          <w:sz w:val="20"/>
          <w:szCs w:val="20"/>
        </w:rPr>
        <w:br/>
        <w:t>z Kodeksem cywilnym. Dla uniknięcia wątpliwości, Zamawiający zastrzega sobie możliwość korzystania z uprawnień wynikających z rękojmi w okresie trwania gwarancji.</w:t>
      </w:r>
    </w:p>
    <w:p w14:paraId="065205EE" w14:textId="3F2ED437" w:rsidR="00746C8F" w:rsidRPr="009C73A3" w:rsidRDefault="00746C8F">
      <w:pPr>
        <w:numPr>
          <w:ilvl w:val="0"/>
          <w:numId w:val="53"/>
        </w:numPr>
        <w:autoSpaceDN/>
        <w:ind w:left="426"/>
        <w:jc w:val="both"/>
        <w:textAlignment w:val="auto"/>
        <w:rPr>
          <w:rFonts w:ascii="Calibri" w:hAnsi="Calibri" w:cs="Calibri"/>
          <w:sz w:val="20"/>
          <w:szCs w:val="20"/>
        </w:rPr>
      </w:pPr>
      <w:r w:rsidRPr="009C73A3">
        <w:rPr>
          <w:rFonts w:ascii="Calibri" w:hAnsi="Calibri" w:cs="Calibri"/>
          <w:sz w:val="20"/>
          <w:szCs w:val="20"/>
        </w:rPr>
        <w:t xml:space="preserve">W okresie gwarancji Wykonawca zapewni Zamawiającemu bezpłatne konsultacje techniczne/wsparcie techniczne dotyczące obsługi i wykorzystania </w:t>
      </w:r>
      <w:r w:rsidR="003219D9" w:rsidRPr="009C73A3">
        <w:rPr>
          <w:rFonts w:ascii="Calibri" w:hAnsi="Calibri" w:cs="Calibri"/>
          <w:sz w:val="20"/>
          <w:szCs w:val="20"/>
        </w:rPr>
        <w:t>przedmiotu umowy</w:t>
      </w:r>
      <w:r w:rsidRPr="009C73A3">
        <w:rPr>
          <w:rFonts w:ascii="Calibri" w:hAnsi="Calibri" w:cs="Calibri"/>
          <w:sz w:val="20"/>
          <w:szCs w:val="20"/>
        </w:rPr>
        <w:t>.</w:t>
      </w:r>
    </w:p>
    <w:p w14:paraId="4A64BDFF" w14:textId="48577685" w:rsidR="00535735" w:rsidRPr="009C73A3" w:rsidRDefault="00535735" w:rsidP="000F1C8E">
      <w:pPr>
        <w:pStyle w:val="Textbody"/>
        <w:tabs>
          <w:tab w:val="left" w:pos="284"/>
          <w:tab w:val="left" w:pos="710"/>
        </w:tabs>
        <w:spacing w:after="0" w:line="240" w:lineRule="auto"/>
        <w:ind w:left="284"/>
        <w:rPr>
          <w:rFonts w:ascii="Calibri" w:hAnsi="Calibri" w:cs="Calibri"/>
          <w:sz w:val="20"/>
          <w:szCs w:val="20"/>
        </w:rPr>
      </w:pPr>
    </w:p>
    <w:p w14:paraId="1EF6679B" w14:textId="0DD8FB40" w:rsidR="00FA4026" w:rsidRPr="009C73A3" w:rsidRDefault="00FA4026">
      <w:pPr>
        <w:numPr>
          <w:ilvl w:val="0"/>
          <w:numId w:val="47"/>
        </w:numPr>
        <w:suppressAutoHyphens w:val="0"/>
        <w:autoSpaceDN/>
        <w:ind w:left="0" w:firstLine="0"/>
        <w:jc w:val="center"/>
        <w:textAlignment w:val="auto"/>
        <w:rPr>
          <w:rFonts w:ascii="Calibri" w:hAnsi="Calibri" w:cs="Calibri"/>
          <w:b/>
          <w:bCs/>
          <w:sz w:val="20"/>
          <w:szCs w:val="20"/>
        </w:rPr>
      </w:pPr>
    </w:p>
    <w:p w14:paraId="15D9C7F1" w14:textId="1953AA71" w:rsidR="00535735" w:rsidRPr="009C73A3" w:rsidRDefault="000F1C8E" w:rsidP="000F1C8E">
      <w:pPr>
        <w:pStyle w:val="Standard"/>
        <w:jc w:val="center"/>
        <w:rPr>
          <w:rFonts w:ascii="Calibri" w:hAnsi="Calibri" w:cs="Calibri"/>
          <w:b/>
          <w:bCs/>
          <w:sz w:val="20"/>
          <w:szCs w:val="20"/>
        </w:rPr>
      </w:pPr>
      <w:r w:rsidRPr="009C73A3">
        <w:rPr>
          <w:rFonts w:ascii="Calibri" w:hAnsi="Calibri" w:cs="Calibri"/>
          <w:b/>
          <w:bCs/>
          <w:sz w:val="20"/>
          <w:szCs w:val="20"/>
        </w:rPr>
        <w:t>KARY UMOWNE</w:t>
      </w:r>
    </w:p>
    <w:p w14:paraId="5ED81608" w14:textId="5C14A918" w:rsidR="00535735" w:rsidRPr="009C73A3" w:rsidRDefault="005609AF">
      <w:pPr>
        <w:pStyle w:val="Textbody"/>
        <w:numPr>
          <w:ilvl w:val="0"/>
          <w:numId w:val="44"/>
        </w:numPr>
        <w:tabs>
          <w:tab w:val="left" w:pos="284"/>
          <w:tab w:val="left" w:pos="993"/>
        </w:tabs>
        <w:spacing w:after="0" w:line="240" w:lineRule="auto"/>
        <w:jc w:val="both"/>
        <w:rPr>
          <w:rFonts w:ascii="Calibri" w:hAnsi="Calibri" w:cs="Calibri"/>
          <w:sz w:val="20"/>
          <w:szCs w:val="20"/>
        </w:rPr>
      </w:pPr>
      <w:r w:rsidRPr="009C73A3">
        <w:rPr>
          <w:rFonts w:ascii="Calibri" w:hAnsi="Calibri" w:cs="Calibri"/>
          <w:sz w:val="20"/>
          <w:szCs w:val="20"/>
        </w:rPr>
        <w:t>Wykonawca zobowiązany jest do zapłaty kar umownych:</w:t>
      </w:r>
    </w:p>
    <w:p w14:paraId="34D4E241" w14:textId="77777777" w:rsidR="00667729" w:rsidRPr="009C73A3" w:rsidRDefault="00667729">
      <w:pPr>
        <w:pStyle w:val="Standard"/>
        <w:numPr>
          <w:ilvl w:val="0"/>
          <w:numId w:val="43"/>
        </w:numPr>
        <w:jc w:val="both"/>
        <w:rPr>
          <w:rFonts w:ascii="Calibri" w:eastAsia="Calibri" w:hAnsi="Calibri" w:cs="Calibri"/>
          <w:sz w:val="20"/>
          <w:szCs w:val="20"/>
          <w:lang w:eastAsia="en-US"/>
        </w:rPr>
      </w:pPr>
      <w:r w:rsidRPr="009C73A3">
        <w:rPr>
          <w:rFonts w:ascii="Calibri" w:eastAsia="Calibri" w:hAnsi="Calibri" w:cs="Calibri"/>
          <w:sz w:val="20"/>
          <w:szCs w:val="20"/>
          <w:lang w:eastAsia="en-US"/>
        </w:rPr>
        <w:t xml:space="preserve">w przypadku niedotrzymania terminu </w:t>
      </w:r>
      <w:r w:rsidRPr="009C73A3">
        <w:rPr>
          <w:rFonts w:ascii="Calibri" w:hAnsi="Calibri" w:cs="Calibri"/>
          <w:sz w:val="20"/>
          <w:szCs w:val="20"/>
        </w:rPr>
        <w:t xml:space="preserve">dostawy </w:t>
      </w:r>
      <w:r w:rsidRPr="009C73A3">
        <w:rPr>
          <w:rFonts w:ascii="Calibri" w:eastAsia="Calibri" w:hAnsi="Calibri" w:cs="Calibri"/>
          <w:sz w:val="20"/>
          <w:szCs w:val="20"/>
          <w:lang w:eastAsia="en-US"/>
        </w:rPr>
        <w:t xml:space="preserve">określonego w § </w:t>
      </w:r>
      <w:r>
        <w:rPr>
          <w:rFonts w:ascii="Calibri" w:eastAsia="Calibri" w:hAnsi="Calibri" w:cs="Calibri"/>
          <w:sz w:val="20"/>
          <w:szCs w:val="20"/>
          <w:lang w:eastAsia="en-US"/>
        </w:rPr>
        <w:t>4</w:t>
      </w:r>
      <w:r w:rsidRPr="009C73A3">
        <w:rPr>
          <w:rFonts w:ascii="Calibri" w:eastAsia="Calibri" w:hAnsi="Calibri" w:cs="Calibri"/>
          <w:sz w:val="20"/>
          <w:szCs w:val="20"/>
          <w:lang w:eastAsia="en-US"/>
        </w:rPr>
        <w:t xml:space="preserve"> ust. 1, w wysokości 1</w:t>
      </w:r>
      <w:r>
        <w:rPr>
          <w:rFonts w:ascii="Calibri" w:eastAsia="Calibri" w:hAnsi="Calibri" w:cs="Calibri"/>
          <w:sz w:val="20"/>
          <w:szCs w:val="20"/>
          <w:lang w:eastAsia="en-US"/>
        </w:rPr>
        <w:t>,5</w:t>
      </w:r>
      <w:r w:rsidRPr="009C73A3">
        <w:rPr>
          <w:rFonts w:ascii="Calibri" w:eastAsia="Calibri" w:hAnsi="Calibri" w:cs="Calibri"/>
          <w:sz w:val="20"/>
          <w:szCs w:val="20"/>
          <w:lang w:eastAsia="en-US"/>
        </w:rPr>
        <w:t xml:space="preserve"> % wynagrodzenia brutto określonego w § </w:t>
      </w:r>
      <w:r>
        <w:rPr>
          <w:rFonts w:ascii="Calibri" w:eastAsia="Calibri" w:hAnsi="Calibri" w:cs="Calibri"/>
          <w:sz w:val="20"/>
          <w:szCs w:val="20"/>
          <w:lang w:eastAsia="en-US"/>
        </w:rPr>
        <w:t>5</w:t>
      </w:r>
      <w:r w:rsidRPr="009C73A3">
        <w:rPr>
          <w:rFonts w:ascii="Calibri" w:eastAsia="Calibri" w:hAnsi="Calibri" w:cs="Calibri"/>
          <w:sz w:val="20"/>
          <w:szCs w:val="20"/>
          <w:lang w:eastAsia="en-US"/>
        </w:rPr>
        <w:t xml:space="preserve"> ust. 1, za każdy dzień zwłoki,</w:t>
      </w:r>
    </w:p>
    <w:p w14:paraId="2DC6EF78" w14:textId="128A617D" w:rsidR="00667729" w:rsidRPr="009C73A3" w:rsidRDefault="00667729">
      <w:pPr>
        <w:pStyle w:val="Standard"/>
        <w:numPr>
          <w:ilvl w:val="0"/>
          <w:numId w:val="43"/>
        </w:numPr>
        <w:jc w:val="both"/>
        <w:rPr>
          <w:rFonts w:ascii="Calibri" w:eastAsia="Calibri" w:hAnsi="Calibri" w:cs="Calibri"/>
          <w:sz w:val="20"/>
          <w:szCs w:val="20"/>
          <w:lang w:eastAsia="en-US"/>
        </w:rPr>
      </w:pPr>
      <w:r w:rsidRPr="009C73A3">
        <w:rPr>
          <w:rFonts w:ascii="Calibri" w:eastAsia="Calibri" w:hAnsi="Calibri" w:cs="Calibri"/>
          <w:sz w:val="20"/>
          <w:szCs w:val="20"/>
          <w:lang w:eastAsia="en-US"/>
        </w:rPr>
        <w:t xml:space="preserve">w przypadku niedotrzymania terminu </w:t>
      </w:r>
      <w:r>
        <w:rPr>
          <w:rFonts w:ascii="Calibri" w:eastAsia="Calibri" w:hAnsi="Calibri" w:cs="Calibri"/>
          <w:sz w:val="20"/>
          <w:szCs w:val="20"/>
          <w:lang w:eastAsia="en-US"/>
        </w:rPr>
        <w:t xml:space="preserve">naprawy </w:t>
      </w:r>
      <w:r w:rsidRPr="009C73A3">
        <w:rPr>
          <w:rFonts w:ascii="Calibri" w:eastAsia="Calibri" w:hAnsi="Calibri" w:cs="Calibri"/>
          <w:sz w:val="20"/>
          <w:szCs w:val="20"/>
          <w:lang w:eastAsia="en-US"/>
        </w:rPr>
        <w:t xml:space="preserve">określonego w § </w:t>
      </w:r>
      <w:r>
        <w:rPr>
          <w:rFonts w:ascii="Calibri" w:eastAsia="Calibri" w:hAnsi="Calibri" w:cs="Calibri"/>
          <w:sz w:val="20"/>
          <w:szCs w:val="20"/>
          <w:lang w:eastAsia="en-US"/>
        </w:rPr>
        <w:t>2</w:t>
      </w:r>
      <w:r w:rsidRPr="009C73A3">
        <w:rPr>
          <w:rFonts w:ascii="Calibri" w:eastAsia="Calibri" w:hAnsi="Calibri" w:cs="Calibri"/>
          <w:sz w:val="20"/>
          <w:szCs w:val="20"/>
          <w:lang w:eastAsia="en-US"/>
        </w:rPr>
        <w:t xml:space="preserve"> ust. </w:t>
      </w:r>
      <w:r>
        <w:rPr>
          <w:rFonts w:ascii="Calibri" w:eastAsia="Calibri" w:hAnsi="Calibri" w:cs="Calibri"/>
          <w:sz w:val="20"/>
          <w:szCs w:val="20"/>
          <w:lang w:eastAsia="en-US"/>
        </w:rPr>
        <w:t>5</w:t>
      </w:r>
      <w:r w:rsidRPr="009C73A3">
        <w:rPr>
          <w:rFonts w:ascii="Calibri" w:eastAsia="Calibri" w:hAnsi="Calibri" w:cs="Calibri"/>
          <w:sz w:val="20"/>
          <w:szCs w:val="20"/>
          <w:lang w:eastAsia="en-US"/>
        </w:rPr>
        <w:t xml:space="preserve">, w wysokości </w:t>
      </w:r>
      <w:r>
        <w:rPr>
          <w:rFonts w:ascii="Calibri" w:eastAsia="Calibri" w:hAnsi="Calibri" w:cs="Calibri"/>
          <w:sz w:val="20"/>
          <w:szCs w:val="20"/>
          <w:lang w:eastAsia="en-US"/>
        </w:rPr>
        <w:t>0,9</w:t>
      </w:r>
      <w:r w:rsidRPr="009C73A3">
        <w:rPr>
          <w:rFonts w:ascii="Calibri" w:eastAsia="Calibri" w:hAnsi="Calibri" w:cs="Calibri"/>
          <w:sz w:val="20"/>
          <w:szCs w:val="20"/>
          <w:lang w:eastAsia="en-US"/>
        </w:rPr>
        <w:t xml:space="preserve"> % wynagrodzenia brutto określonego w § </w:t>
      </w:r>
      <w:r>
        <w:rPr>
          <w:rFonts w:ascii="Calibri" w:eastAsia="Calibri" w:hAnsi="Calibri" w:cs="Calibri"/>
          <w:sz w:val="20"/>
          <w:szCs w:val="20"/>
          <w:lang w:eastAsia="en-US"/>
        </w:rPr>
        <w:t>5</w:t>
      </w:r>
      <w:r w:rsidRPr="009C73A3">
        <w:rPr>
          <w:rFonts w:ascii="Calibri" w:eastAsia="Calibri" w:hAnsi="Calibri" w:cs="Calibri"/>
          <w:sz w:val="20"/>
          <w:szCs w:val="20"/>
          <w:lang w:eastAsia="en-US"/>
        </w:rPr>
        <w:t xml:space="preserve"> ust. 1, za każdy dzień zwłoki,</w:t>
      </w:r>
    </w:p>
    <w:p w14:paraId="3C83A9D2" w14:textId="309F6836" w:rsidR="005E5E9E" w:rsidRPr="005E5E9E" w:rsidRDefault="005E5E9E">
      <w:pPr>
        <w:pStyle w:val="Standard"/>
        <w:numPr>
          <w:ilvl w:val="0"/>
          <w:numId w:val="43"/>
        </w:numPr>
        <w:jc w:val="both"/>
        <w:rPr>
          <w:rFonts w:ascii="Calibri" w:eastAsia="Calibri" w:hAnsi="Calibri" w:cs="Calibri"/>
          <w:sz w:val="20"/>
          <w:szCs w:val="20"/>
          <w:lang w:eastAsia="en-US"/>
        </w:rPr>
      </w:pPr>
      <w:r w:rsidRPr="005E5E9E">
        <w:rPr>
          <w:rFonts w:ascii="Calibri" w:eastAsia="Calibri" w:hAnsi="Calibri" w:cs="Calibri"/>
          <w:sz w:val="20"/>
          <w:szCs w:val="20"/>
          <w:lang w:eastAsia="en-US"/>
        </w:rPr>
        <w:t>w przypadku stwierdzenia, że oświadczenie Wykonawcy, o którym mowa w § 3 ust. 2 lub ust. 12 umowy, jest niezgodne ze stanem faktycznym, a niezgodność ta polega na:</w:t>
      </w:r>
    </w:p>
    <w:p w14:paraId="2216A79F" w14:textId="4AC41711" w:rsidR="005E5E9E" w:rsidRPr="005E5E9E" w:rsidRDefault="005E5E9E">
      <w:pPr>
        <w:pStyle w:val="Standard"/>
        <w:numPr>
          <w:ilvl w:val="0"/>
          <w:numId w:val="76"/>
        </w:numPr>
        <w:ind w:left="1004"/>
        <w:jc w:val="both"/>
        <w:rPr>
          <w:rFonts w:ascii="Calibri" w:eastAsia="Calibri" w:hAnsi="Calibri" w:cs="Calibri"/>
          <w:sz w:val="20"/>
          <w:szCs w:val="20"/>
          <w:lang w:eastAsia="en-US"/>
        </w:rPr>
      </w:pPr>
      <w:r w:rsidRPr="005E5E9E">
        <w:rPr>
          <w:rFonts w:ascii="Calibri" w:eastAsia="Calibri" w:hAnsi="Calibri" w:cs="Calibri"/>
          <w:sz w:val="20"/>
          <w:szCs w:val="20"/>
          <w:lang w:eastAsia="en-US"/>
        </w:rPr>
        <w:t>dostarczeniu wyrobu niespełniającego wymagań określonych w § 3 ust. 4–9 umowy, albo</w:t>
      </w:r>
    </w:p>
    <w:p w14:paraId="5A29396E" w14:textId="5FB5CD14" w:rsidR="005E5E9E" w:rsidRPr="005E5E9E" w:rsidRDefault="005E5E9E">
      <w:pPr>
        <w:pStyle w:val="Standard"/>
        <w:numPr>
          <w:ilvl w:val="0"/>
          <w:numId w:val="76"/>
        </w:numPr>
        <w:ind w:left="1004"/>
        <w:jc w:val="both"/>
        <w:rPr>
          <w:rFonts w:ascii="Calibri" w:eastAsia="Calibri" w:hAnsi="Calibri" w:cs="Calibri"/>
          <w:sz w:val="20"/>
          <w:szCs w:val="20"/>
          <w:lang w:eastAsia="en-US"/>
        </w:rPr>
      </w:pPr>
      <w:r w:rsidRPr="005E5E9E">
        <w:rPr>
          <w:rFonts w:ascii="Calibri" w:eastAsia="Calibri" w:hAnsi="Calibri" w:cs="Calibri"/>
          <w:sz w:val="20"/>
          <w:szCs w:val="20"/>
          <w:lang w:eastAsia="en-US"/>
        </w:rPr>
        <w:t>braku możliwości potwierdzenia spełnienia tych wymagań w toku odbioru lub kontroli,</w:t>
      </w:r>
    </w:p>
    <w:p w14:paraId="4E51BED0" w14:textId="53EAD2EF" w:rsidR="005E5E9E" w:rsidRDefault="005E5E9E" w:rsidP="005E5E9E">
      <w:pPr>
        <w:pStyle w:val="Standard"/>
        <w:ind w:left="644"/>
        <w:jc w:val="both"/>
        <w:rPr>
          <w:rFonts w:ascii="Calibri" w:eastAsia="Calibri" w:hAnsi="Calibri" w:cs="Calibri"/>
          <w:sz w:val="20"/>
          <w:szCs w:val="20"/>
          <w:lang w:eastAsia="en-US"/>
        </w:rPr>
      </w:pPr>
      <w:r w:rsidRPr="005E5E9E">
        <w:rPr>
          <w:rFonts w:ascii="Calibri" w:eastAsia="Calibri" w:hAnsi="Calibri" w:cs="Calibri"/>
          <w:sz w:val="20"/>
          <w:szCs w:val="20"/>
          <w:lang w:eastAsia="en-US"/>
        </w:rPr>
        <w:t xml:space="preserve">Zamawiający uprawniony jest do naliczenia kary umownej w wysokości </w:t>
      </w:r>
      <w:r w:rsidR="00667729">
        <w:rPr>
          <w:rFonts w:ascii="Calibri" w:eastAsia="Calibri" w:hAnsi="Calibri" w:cs="Calibri"/>
          <w:sz w:val="20"/>
          <w:szCs w:val="20"/>
          <w:lang w:eastAsia="en-US"/>
        </w:rPr>
        <w:t>3</w:t>
      </w:r>
      <w:r>
        <w:rPr>
          <w:rFonts w:ascii="Calibri" w:eastAsia="Calibri" w:hAnsi="Calibri" w:cs="Calibri"/>
          <w:sz w:val="20"/>
          <w:szCs w:val="20"/>
          <w:lang w:eastAsia="en-US"/>
        </w:rPr>
        <w:t xml:space="preserve"> </w:t>
      </w:r>
      <w:r w:rsidRPr="005E5E9E">
        <w:rPr>
          <w:rFonts w:ascii="Calibri" w:eastAsia="Calibri" w:hAnsi="Calibri" w:cs="Calibri"/>
          <w:sz w:val="20"/>
          <w:szCs w:val="20"/>
          <w:lang w:eastAsia="en-US"/>
        </w:rPr>
        <w:t>% wynagrodzenia brutto, o którym mowa w § 5 ust. 1 umowy</w:t>
      </w:r>
      <w:r w:rsidR="00D95E12">
        <w:rPr>
          <w:rFonts w:ascii="Calibri" w:eastAsia="Calibri" w:hAnsi="Calibri" w:cs="Calibri"/>
          <w:sz w:val="20"/>
          <w:szCs w:val="20"/>
          <w:lang w:eastAsia="en-US"/>
        </w:rPr>
        <w:t>,</w:t>
      </w:r>
    </w:p>
    <w:p w14:paraId="0526F20E" w14:textId="3228DF13" w:rsidR="00D95E12" w:rsidRDefault="00D95E12">
      <w:pPr>
        <w:pStyle w:val="Standard"/>
        <w:numPr>
          <w:ilvl w:val="0"/>
          <w:numId w:val="43"/>
        </w:numPr>
        <w:jc w:val="both"/>
        <w:rPr>
          <w:rFonts w:ascii="Calibri" w:eastAsia="Calibri" w:hAnsi="Calibri" w:cs="Calibri"/>
          <w:sz w:val="20"/>
          <w:szCs w:val="20"/>
          <w:lang w:eastAsia="en-US"/>
        </w:rPr>
      </w:pPr>
      <w:r w:rsidRPr="00D95E12">
        <w:rPr>
          <w:rFonts w:ascii="Calibri" w:eastAsia="Calibri" w:hAnsi="Calibri" w:cs="Calibri"/>
          <w:sz w:val="20"/>
          <w:szCs w:val="20"/>
          <w:lang w:eastAsia="en-US"/>
        </w:rPr>
        <w:t>za każde stwierdzone użycie opakowań wykraczających poza niezbędne minimum albo realizację dostawy w sposób wymagający więcej niż jednego transportu dla danego pakietu, w sytuacji gdy nie wynika to z obiektywnych uwarunkowań logistycznych</w:t>
      </w:r>
      <w:r>
        <w:rPr>
          <w:rFonts w:ascii="Calibri" w:eastAsia="Calibri" w:hAnsi="Calibri" w:cs="Calibri"/>
          <w:sz w:val="20"/>
          <w:szCs w:val="20"/>
          <w:lang w:eastAsia="en-US"/>
        </w:rPr>
        <w:t xml:space="preserve">, </w:t>
      </w:r>
      <w:r w:rsidRPr="005E5E9E">
        <w:rPr>
          <w:rFonts w:ascii="Calibri" w:eastAsia="Calibri" w:hAnsi="Calibri" w:cs="Calibri"/>
          <w:sz w:val="20"/>
          <w:szCs w:val="20"/>
          <w:lang w:eastAsia="en-US"/>
        </w:rPr>
        <w:t xml:space="preserve">Zamawiający uprawniony jest do naliczenia kary umownej w wysokości </w:t>
      </w:r>
      <w:r w:rsidR="00667729">
        <w:rPr>
          <w:rFonts w:ascii="Calibri" w:eastAsia="Calibri" w:hAnsi="Calibri" w:cs="Calibri"/>
          <w:sz w:val="20"/>
          <w:szCs w:val="20"/>
          <w:lang w:eastAsia="en-US"/>
        </w:rPr>
        <w:t>1,2</w:t>
      </w:r>
      <w:r>
        <w:rPr>
          <w:rFonts w:ascii="Calibri" w:eastAsia="Calibri" w:hAnsi="Calibri" w:cs="Calibri"/>
          <w:sz w:val="20"/>
          <w:szCs w:val="20"/>
          <w:lang w:eastAsia="en-US"/>
        </w:rPr>
        <w:t xml:space="preserve"> </w:t>
      </w:r>
      <w:r w:rsidRPr="005E5E9E">
        <w:rPr>
          <w:rFonts w:ascii="Calibri" w:eastAsia="Calibri" w:hAnsi="Calibri" w:cs="Calibri"/>
          <w:sz w:val="20"/>
          <w:szCs w:val="20"/>
          <w:lang w:eastAsia="en-US"/>
        </w:rPr>
        <w:t>% wynagrodzenia brutto, o którym mowa w § 5 ust. 1 umowy</w:t>
      </w:r>
      <w:r>
        <w:rPr>
          <w:rFonts w:ascii="Calibri" w:eastAsia="Calibri" w:hAnsi="Calibri" w:cs="Calibri"/>
          <w:sz w:val="20"/>
          <w:szCs w:val="20"/>
          <w:lang w:eastAsia="en-US"/>
        </w:rPr>
        <w:t>,</w:t>
      </w:r>
    </w:p>
    <w:p w14:paraId="3B06560E" w14:textId="61D23B3C" w:rsidR="00AE1FE9" w:rsidRDefault="00BC21BE">
      <w:pPr>
        <w:pStyle w:val="Standard"/>
        <w:numPr>
          <w:ilvl w:val="0"/>
          <w:numId w:val="43"/>
        </w:numPr>
        <w:jc w:val="both"/>
        <w:rPr>
          <w:rFonts w:ascii="Calibri" w:eastAsia="Calibri" w:hAnsi="Calibri" w:cs="Calibri"/>
          <w:sz w:val="20"/>
          <w:szCs w:val="20"/>
          <w:lang w:eastAsia="en-US"/>
        </w:rPr>
      </w:pPr>
      <w:r>
        <w:rPr>
          <w:rFonts w:ascii="Calibri" w:eastAsia="Calibri" w:hAnsi="Calibri" w:cs="Calibri"/>
          <w:sz w:val="20"/>
          <w:szCs w:val="20"/>
          <w:lang w:eastAsia="en-US"/>
        </w:rPr>
        <w:t>w</w:t>
      </w:r>
      <w:r w:rsidRPr="00BC21BE">
        <w:rPr>
          <w:rFonts w:ascii="Calibri" w:eastAsia="Calibri" w:hAnsi="Calibri" w:cs="Calibri"/>
          <w:sz w:val="20"/>
          <w:szCs w:val="20"/>
          <w:lang w:eastAsia="en-US"/>
        </w:rPr>
        <w:t xml:space="preserve"> przypadku nieprzekazania informacji, o których mowa w § 3 ust. 11 umowy, w wysokości 1</w:t>
      </w:r>
      <w:r>
        <w:rPr>
          <w:rFonts w:ascii="Calibri" w:eastAsia="Calibri" w:hAnsi="Calibri" w:cs="Calibri"/>
          <w:sz w:val="20"/>
          <w:szCs w:val="20"/>
          <w:lang w:eastAsia="en-US"/>
        </w:rPr>
        <w:t>.</w:t>
      </w:r>
      <w:r w:rsidRPr="00BC21BE">
        <w:rPr>
          <w:rFonts w:ascii="Calibri" w:eastAsia="Calibri" w:hAnsi="Calibri" w:cs="Calibri"/>
          <w:sz w:val="20"/>
          <w:szCs w:val="20"/>
          <w:lang w:eastAsia="en-US"/>
        </w:rPr>
        <w:t>000 zł za każdy element przedmiotu umowy, którego dotyczy naruszenie.</w:t>
      </w:r>
    </w:p>
    <w:p w14:paraId="3B74617B" w14:textId="77777777" w:rsidR="00667729" w:rsidRDefault="00667729">
      <w:pPr>
        <w:pStyle w:val="Standard"/>
        <w:numPr>
          <w:ilvl w:val="0"/>
          <w:numId w:val="43"/>
        </w:numPr>
        <w:jc w:val="both"/>
        <w:rPr>
          <w:rFonts w:ascii="Calibri" w:eastAsia="Calibri" w:hAnsi="Calibri" w:cs="Calibri"/>
          <w:sz w:val="20"/>
          <w:szCs w:val="20"/>
          <w:lang w:eastAsia="en-US"/>
        </w:rPr>
      </w:pPr>
      <w:r w:rsidRPr="009C73A3">
        <w:rPr>
          <w:rFonts w:ascii="Calibri" w:eastAsia="Calibri" w:hAnsi="Calibri" w:cs="Calibri"/>
          <w:sz w:val="20"/>
          <w:szCs w:val="20"/>
          <w:lang w:eastAsia="en-US"/>
        </w:rPr>
        <w:t xml:space="preserve">w przypadku niedotrzymania terminu w realizacji czynności opisanych w § </w:t>
      </w:r>
      <w:r>
        <w:rPr>
          <w:rFonts w:ascii="Calibri" w:eastAsia="Calibri" w:hAnsi="Calibri" w:cs="Calibri"/>
          <w:sz w:val="20"/>
          <w:szCs w:val="20"/>
          <w:lang w:eastAsia="en-US"/>
        </w:rPr>
        <w:t>6 ust. 13 pkt 1</w:t>
      </w:r>
      <w:r w:rsidRPr="009C73A3">
        <w:rPr>
          <w:rFonts w:ascii="Calibri" w:eastAsia="Calibri" w:hAnsi="Calibri" w:cs="Calibri"/>
          <w:sz w:val="20"/>
          <w:szCs w:val="20"/>
          <w:lang w:eastAsia="en-US"/>
        </w:rPr>
        <w:t xml:space="preserve">, w wysokości </w:t>
      </w:r>
      <w:r>
        <w:rPr>
          <w:rFonts w:ascii="Calibri" w:eastAsia="Calibri" w:hAnsi="Calibri" w:cs="Calibri"/>
          <w:sz w:val="20"/>
          <w:szCs w:val="20"/>
          <w:lang w:eastAsia="en-US"/>
        </w:rPr>
        <w:t>5.000,00 zł</w:t>
      </w:r>
      <w:r w:rsidRPr="009C73A3">
        <w:rPr>
          <w:rFonts w:ascii="Calibri" w:eastAsia="Calibri" w:hAnsi="Calibri" w:cs="Calibri"/>
          <w:sz w:val="20"/>
          <w:szCs w:val="20"/>
          <w:lang w:eastAsia="en-US"/>
        </w:rPr>
        <w:t>, za każdy dzień zwłoki,</w:t>
      </w:r>
    </w:p>
    <w:p w14:paraId="7ACC7DBA" w14:textId="77777777" w:rsidR="00667729" w:rsidRDefault="00667729">
      <w:pPr>
        <w:pStyle w:val="Standard"/>
        <w:numPr>
          <w:ilvl w:val="0"/>
          <w:numId w:val="43"/>
        </w:numPr>
        <w:jc w:val="both"/>
        <w:rPr>
          <w:rFonts w:ascii="Calibri" w:eastAsia="Calibri" w:hAnsi="Calibri" w:cs="Calibri"/>
          <w:sz w:val="20"/>
          <w:szCs w:val="20"/>
          <w:lang w:eastAsia="en-US"/>
        </w:rPr>
      </w:pPr>
      <w:r w:rsidRPr="009C73A3">
        <w:rPr>
          <w:rFonts w:ascii="Calibri" w:eastAsia="Calibri" w:hAnsi="Calibri" w:cs="Calibri"/>
          <w:sz w:val="20"/>
          <w:szCs w:val="20"/>
          <w:lang w:eastAsia="en-US"/>
        </w:rPr>
        <w:t xml:space="preserve">w przypadku niedotrzymania terminu w realizacji czynności opisanych w § </w:t>
      </w:r>
      <w:r>
        <w:rPr>
          <w:rFonts w:ascii="Calibri" w:eastAsia="Calibri" w:hAnsi="Calibri" w:cs="Calibri"/>
          <w:sz w:val="20"/>
          <w:szCs w:val="20"/>
          <w:lang w:eastAsia="en-US"/>
        </w:rPr>
        <w:t>6 ust. 13 pkt 2</w:t>
      </w:r>
      <w:r w:rsidRPr="009C73A3">
        <w:rPr>
          <w:rFonts w:ascii="Calibri" w:eastAsia="Calibri" w:hAnsi="Calibri" w:cs="Calibri"/>
          <w:sz w:val="20"/>
          <w:szCs w:val="20"/>
          <w:lang w:eastAsia="en-US"/>
        </w:rPr>
        <w:t xml:space="preserve">, w wysokości </w:t>
      </w:r>
      <w:r>
        <w:rPr>
          <w:rFonts w:ascii="Calibri" w:eastAsia="Calibri" w:hAnsi="Calibri" w:cs="Calibri"/>
          <w:sz w:val="20"/>
          <w:szCs w:val="20"/>
          <w:lang w:eastAsia="en-US"/>
        </w:rPr>
        <w:t>2.500,00 zł</w:t>
      </w:r>
      <w:r w:rsidRPr="009C73A3">
        <w:rPr>
          <w:rFonts w:ascii="Calibri" w:eastAsia="Calibri" w:hAnsi="Calibri" w:cs="Calibri"/>
          <w:sz w:val="20"/>
          <w:szCs w:val="20"/>
          <w:lang w:eastAsia="en-US"/>
        </w:rPr>
        <w:t>, za każdy dzień zwłoki,</w:t>
      </w:r>
    </w:p>
    <w:p w14:paraId="120044CE" w14:textId="080D0D00" w:rsidR="00667729" w:rsidRDefault="00667729">
      <w:pPr>
        <w:pStyle w:val="Standard"/>
        <w:numPr>
          <w:ilvl w:val="0"/>
          <w:numId w:val="43"/>
        </w:numPr>
        <w:jc w:val="both"/>
        <w:rPr>
          <w:rFonts w:ascii="Calibri" w:eastAsia="Calibri" w:hAnsi="Calibri" w:cs="Calibri"/>
          <w:sz w:val="20"/>
          <w:szCs w:val="20"/>
          <w:lang w:eastAsia="en-US"/>
        </w:rPr>
      </w:pPr>
      <w:r w:rsidRPr="009C73A3">
        <w:rPr>
          <w:rFonts w:ascii="Calibri" w:eastAsia="Calibri" w:hAnsi="Calibri" w:cs="Calibri"/>
          <w:sz w:val="20"/>
          <w:szCs w:val="20"/>
          <w:lang w:eastAsia="en-US"/>
        </w:rPr>
        <w:lastRenderedPageBreak/>
        <w:t xml:space="preserve">w przypadku niedotrzymania terminu w realizacji czynności opisanych w § </w:t>
      </w:r>
      <w:r>
        <w:rPr>
          <w:rFonts w:ascii="Calibri" w:eastAsia="Calibri" w:hAnsi="Calibri" w:cs="Calibri"/>
          <w:sz w:val="20"/>
          <w:szCs w:val="20"/>
          <w:lang w:eastAsia="en-US"/>
        </w:rPr>
        <w:t>6 ust. 13 pkt 3</w:t>
      </w:r>
      <w:r w:rsidRPr="009C73A3">
        <w:rPr>
          <w:rFonts w:ascii="Calibri" w:eastAsia="Calibri" w:hAnsi="Calibri" w:cs="Calibri"/>
          <w:sz w:val="20"/>
          <w:szCs w:val="20"/>
          <w:lang w:eastAsia="en-US"/>
        </w:rPr>
        <w:t>, w wysokości</w:t>
      </w:r>
      <w:r>
        <w:rPr>
          <w:rFonts w:ascii="Calibri" w:eastAsia="Calibri" w:hAnsi="Calibri" w:cs="Calibri"/>
          <w:sz w:val="20"/>
          <w:szCs w:val="20"/>
          <w:lang w:eastAsia="en-US"/>
        </w:rPr>
        <w:t xml:space="preserve"> 1.</w:t>
      </w:r>
      <w:r w:rsidR="00530A9C">
        <w:rPr>
          <w:rFonts w:ascii="Calibri" w:eastAsia="Calibri" w:hAnsi="Calibri" w:cs="Calibri"/>
          <w:sz w:val="20"/>
          <w:szCs w:val="20"/>
          <w:lang w:eastAsia="en-US"/>
        </w:rPr>
        <w:t>0</w:t>
      </w:r>
      <w:r>
        <w:rPr>
          <w:rFonts w:ascii="Calibri" w:eastAsia="Calibri" w:hAnsi="Calibri" w:cs="Calibri"/>
          <w:sz w:val="20"/>
          <w:szCs w:val="20"/>
          <w:lang w:eastAsia="en-US"/>
        </w:rPr>
        <w:t>00,00 zł</w:t>
      </w:r>
      <w:r w:rsidRPr="009C73A3">
        <w:rPr>
          <w:rFonts w:ascii="Calibri" w:eastAsia="Calibri" w:hAnsi="Calibri" w:cs="Calibri"/>
          <w:sz w:val="20"/>
          <w:szCs w:val="20"/>
          <w:lang w:eastAsia="en-US"/>
        </w:rPr>
        <w:t>, za każdy dzień zwłoki,</w:t>
      </w:r>
    </w:p>
    <w:p w14:paraId="2F5C4C9B" w14:textId="77777777" w:rsidR="00667729" w:rsidRDefault="00667729">
      <w:pPr>
        <w:pStyle w:val="Standard"/>
        <w:numPr>
          <w:ilvl w:val="0"/>
          <w:numId w:val="43"/>
        </w:numPr>
        <w:jc w:val="both"/>
        <w:rPr>
          <w:rFonts w:ascii="Calibri" w:eastAsia="Calibri" w:hAnsi="Calibri" w:cs="Calibri"/>
          <w:sz w:val="20"/>
          <w:szCs w:val="20"/>
          <w:lang w:eastAsia="en-US"/>
        </w:rPr>
      </w:pPr>
      <w:r w:rsidRPr="009C73A3">
        <w:rPr>
          <w:rFonts w:ascii="Calibri" w:eastAsia="Calibri" w:hAnsi="Calibri" w:cs="Calibri"/>
          <w:sz w:val="20"/>
          <w:szCs w:val="20"/>
          <w:lang w:eastAsia="en-US"/>
        </w:rPr>
        <w:t xml:space="preserve">w przypadku niedotrzymania terminu w realizacji czynności opisanych w § </w:t>
      </w:r>
      <w:r>
        <w:rPr>
          <w:rFonts w:ascii="Calibri" w:eastAsia="Calibri" w:hAnsi="Calibri" w:cs="Calibri"/>
          <w:sz w:val="20"/>
          <w:szCs w:val="20"/>
          <w:lang w:eastAsia="en-US"/>
        </w:rPr>
        <w:t>6 ust. 14 i 17</w:t>
      </w:r>
      <w:r w:rsidRPr="009C73A3">
        <w:rPr>
          <w:rFonts w:ascii="Calibri" w:eastAsia="Calibri" w:hAnsi="Calibri" w:cs="Calibri"/>
          <w:sz w:val="20"/>
          <w:szCs w:val="20"/>
          <w:lang w:eastAsia="en-US"/>
        </w:rPr>
        <w:t>, w wysokości 1</w:t>
      </w:r>
      <w:r>
        <w:rPr>
          <w:rFonts w:ascii="Calibri" w:eastAsia="Calibri" w:hAnsi="Calibri" w:cs="Calibri"/>
          <w:sz w:val="20"/>
          <w:szCs w:val="20"/>
          <w:lang w:eastAsia="en-US"/>
        </w:rPr>
        <w:t>,8</w:t>
      </w:r>
      <w:r w:rsidRPr="009C73A3">
        <w:rPr>
          <w:rFonts w:ascii="Calibri" w:eastAsia="Calibri" w:hAnsi="Calibri" w:cs="Calibri"/>
          <w:sz w:val="20"/>
          <w:szCs w:val="20"/>
          <w:lang w:eastAsia="en-US"/>
        </w:rPr>
        <w:t xml:space="preserve"> % wynagrodzenia brutto określonego w § </w:t>
      </w:r>
      <w:r>
        <w:rPr>
          <w:rFonts w:ascii="Calibri" w:eastAsia="Calibri" w:hAnsi="Calibri" w:cs="Calibri"/>
          <w:sz w:val="20"/>
          <w:szCs w:val="20"/>
          <w:lang w:eastAsia="en-US"/>
        </w:rPr>
        <w:t>5</w:t>
      </w:r>
      <w:r w:rsidRPr="009C73A3">
        <w:rPr>
          <w:rFonts w:ascii="Calibri" w:eastAsia="Calibri" w:hAnsi="Calibri" w:cs="Calibri"/>
          <w:sz w:val="20"/>
          <w:szCs w:val="20"/>
          <w:lang w:eastAsia="en-US"/>
        </w:rPr>
        <w:t xml:space="preserve"> ust. 1, za każdy dzień zwłoki,</w:t>
      </w:r>
    </w:p>
    <w:p w14:paraId="2FFA5211" w14:textId="1194171E" w:rsidR="00F11F68" w:rsidRPr="009C73A3" w:rsidRDefault="00F11F68">
      <w:pPr>
        <w:pStyle w:val="Standard"/>
        <w:numPr>
          <w:ilvl w:val="0"/>
          <w:numId w:val="43"/>
        </w:numPr>
        <w:jc w:val="both"/>
        <w:rPr>
          <w:rFonts w:ascii="Calibri" w:eastAsia="Calibri" w:hAnsi="Calibri" w:cs="Calibri"/>
          <w:sz w:val="20"/>
          <w:szCs w:val="20"/>
          <w:lang w:eastAsia="en-US"/>
        </w:rPr>
      </w:pPr>
      <w:r w:rsidRPr="009C73A3">
        <w:rPr>
          <w:rFonts w:ascii="Calibri" w:eastAsia="Calibri" w:hAnsi="Calibri" w:cs="Calibri"/>
          <w:sz w:val="20"/>
          <w:szCs w:val="20"/>
          <w:lang w:eastAsia="en-US"/>
        </w:rPr>
        <w:t>za niewykonanie lub nienależyte wykonanie przedmiotu umowy inne aniżeli określone w pkt 1</w:t>
      </w:r>
      <w:r w:rsidR="00BC21BE">
        <w:rPr>
          <w:rFonts w:ascii="Calibri" w:eastAsia="Calibri" w:hAnsi="Calibri" w:cs="Calibri"/>
          <w:sz w:val="20"/>
          <w:szCs w:val="20"/>
          <w:lang w:eastAsia="en-US"/>
        </w:rPr>
        <w:t>-</w:t>
      </w:r>
      <w:r w:rsidR="00667729">
        <w:rPr>
          <w:rFonts w:ascii="Calibri" w:eastAsia="Calibri" w:hAnsi="Calibri" w:cs="Calibri"/>
          <w:sz w:val="20"/>
          <w:szCs w:val="20"/>
          <w:lang w:eastAsia="en-US"/>
        </w:rPr>
        <w:t>9</w:t>
      </w:r>
      <w:r w:rsidRPr="009C73A3">
        <w:rPr>
          <w:rFonts w:ascii="Calibri" w:eastAsia="Calibri" w:hAnsi="Calibri" w:cs="Calibri"/>
          <w:sz w:val="20"/>
          <w:szCs w:val="20"/>
          <w:lang w:eastAsia="en-US"/>
        </w:rPr>
        <w:t>, w wysokości 0,</w:t>
      </w:r>
      <w:r w:rsidR="00667729">
        <w:rPr>
          <w:rFonts w:ascii="Calibri" w:eastAsia="Calibri" w:hAnsi="Calibri" w:cs="Calibri"/>
          <w:sz w:val="20"/>
          <w:szCs w:val="20"/>
          <w:lang w:eastAsia="en-US"/>
        </w:rPr>
        <w:t>1</w:t>
      </w:r>
      <w:r w:rsidRPr="009C73A3">
        <w:rPr>
          <w:rFonts w:ascii="Calibri" w:eastAsia="Calibri" w:hAnsi="Calibri" w:cs="Calibri"/>
          <w:sz w:val="20"/>
          <w:szCs w:val="20"/>
          <w:lang w:eastAsia="en-US"/>
        </w:rPr>
        <w:t xml:space="preserve"> % wynagrodzenia brutto określonego w § </w:t>
      </w:r>
      <w:r w:rsidR="00AE1FE9">
        <w:rPr>
          <w:rFonts w:ascii="Calibri" w:eastAsia="Calibri" w:hAnsi="Calibri" w:cs="Calibri"/>
          <w:sz w:val="20"/>
          <w:szCs w:val="20"/>
          <w:lang w:eastAsia="en-US"/>
        </w:rPr>
        <w:t>5</w:t>
      </w:r>
      <w:r w:rsidRPr="009C73A3">
        <w:rPr>
          <w:rFonts w:ascii="Calibri" w:eastAsia="Calibri" w:hAnsi="Calibri" w:cs="Calibri"/>
          <w:sz w:val="20"/>
          <w:szCs w:val="20"/>
          <w:lang w:eastAsia="en-US"/>
        </w:rPr>
        <w:t xml:space="preserve"> ust. 1, </w:t>
      </w:r>
      <w:r w:rsidRPr="009C73A3">
        <w:rPr>
          <w:rFonts w:ascii="Calibri" w:eastAsia="Calibri" w:hAnsi="Calibri" w:cs="Calibri"/>
          <w:color w:val="000000"/>
          <w:sz w:val="20"/>
          <w:szCs w:val="20"/>
          <w:lang w:eastAsia="en-US"/>
        </w:rPr>
        <w:t>za każdy stwierdzony przypadek.</w:t>
      </w:r>
    </w:p>
    <w:p w14:paraId="60248A48" w14:textId="1EAC461C" w:rsidR="00F11F68" w:rsidRDefault="00F11F68">
      <w:pPr>
        <w:pStyle w:val="Standard"/>
        <w:numPr>
          <w:ilvl w:val="0"/>
          <w:numId w:val="43"/>
        </w:numPr>
        <w:jc w:val="both"/>
        <w:rPr>
          <w:rFonts w:ascii="Calibri" w:eastAsia="Calibri" w:hAnsi="Calibri" w:cs="Calibri"/>
          <w:sz w:val="20"/>
          <w:szCs w:val="20"/>
          <w:lang w:eastAsia="en-US"/>
        </w:rPr>
      </w:pPr>
      <w:r w:rsidRPr="009C73A3">
        <w:rPr>
          <w:rFonts w:ascii="Calibri" w:eastAsia="Calibri" w:hAnsi="Calibri" w:cs="Calibri"/>
          <w:sz w:val="20"/>
          <w:szCs w:val="20"/>
          <w:lang w:eastAsia="en-US"/>
        </w:rPr>
        <w:t xml:space="preserve">w przypadku odstąpienia od umowy przez Zamawiającego z przyczyn, za które ponosi odpowiedzialność Wykonawca, w wysokości 30 % wynagrodzenia brutto określonego w § </w:t>
      </w:r>
      <w:r w:rsidR="00AE1FE9">
        <w:rPr>
          <w:rFonts w:ascii="Calibri" w:eastAsia="Calibri" w:hAnsi="Calibri" w:cs="Calibri"/>
          <w:sz w:val="20"/>
          <w:szCs w:val="20"/>
          <w:lang w:eastAsia="en-US"/>
        </w:rPr>
        <w:t>5</w:t>
      </w:r>
      <w:r w:rsidRPr="009C73A3">
        <w:rPr>
          <w:rFonts w:ascii="Calibri" w:eastAsia="Calibri" w:hAnsi="Calibri" w:cs="Calibri"/>
          <w:sz w:val="20"/>
          <w:szCs w:val="20"/>
          <w:lang w:eastAsia="en-US"/>
        </w:rPr>
        <w:t xml:space="preserve"> ust. 1,</w:t>
      </w:r>
    </w:p>
    <w:p w14:paraId="53AF50AE" w14:textId="63BDD6FE" w:rsidR="00F11F68" w:rsidRPr="009C73A3" w:rsidRDefault="00F11F68">
      <w:pPr>
        <w:numPr>
          <w:ilvl w:val="0"/>
          <w:numId w:val="45"/>
        </w:numPr>
        <w:suppressAutoHyphens w:val="0"/>
        <w:autoSpaceDE w:val="0"/>
        <w:adjustRightInd w:val="0"/>
        <w:contextualSpacing/>
        <w:jc w:val="both"/>
        <w:textAlignment w:val="auto"/>
        <w:rPr>
          <w:rFonts w:ascii="Calibri" w:eastAsia="Calibri" w:hAnsi="Calibri" w:cs="Calibri"/>
          <w:sz w:val="20"/>
          <w:szCs w:val="20"/>
          <w:lang w:eastAsia="en-US"/>
        </w:rPr>
      </w:pPr>
      <w:r w:rsidRPr="009C73A3">
        <w:rPr>
          <w:rFonts w:ascii="Calibri" w:eastAsia="Calibri" w:hAnsi="Calibri" w:cs="Calibri"/>
          <w:sz w:val="20"/>
          <w:szCs w:val="20"/>
          <w:lang w:eastAsia="en-US"/>
        </w:rPr>
        <w:t xml:space="preserve">Zamawiający zapłaci Wykonawcy karę umowną w przypadku odstąpienia od umowy przez Zamawiającego z przyczyn, za które ponosi odpowiedzialność Zamawiający, w wysokości 30 % wynagrodzenia brutto określonego w § </w:t>
      </w:r>
      <w:r w:rsidR="00AE1FE9">
        <w:rPr>
          <w:rFonts w:ascii="Calibri" w:eastAsia="Calibri" w:hAnsi="Calibri" w:cs="Calibri"/>
          <w:sz w:val="20"/>
          <w:szCs w:val="20"/>
          <w:lang w:eastAsia="en-US"/>
        </w:rPr>
        <w:t>5</w:t>
      </w:r>
      <w:r w:rsidRPr="009C73A3">
        <w:rPr>
          <w:rFonts w:ascii="Calibri" w:eastAsia="Calibri" w:hAnsi="Calibri" w:cs="Calibri"/>
          <w:sz w:val="20"/>
          <w:szCs w:val="20"/>
          <w:lang w:eastAsia="en-US"/>
        </w:rPr>
        <w:t xml:space="preserve"> ust. 1 umowy, z wyjątkiem wystąpienia sytuacji przedstawionej w § </w:t>
      </w:r>
      <w:r w:rsidR="00AE1FE9">
        <w:rPr>
          <w:rFonts w:ascii="Calibri" w:eastAsia="Calibri" w:hAnsi="Calibri" w:cs="Calibri"/>
          <w:sz w:val="20"/>
          <w:szCs w:val="20"/>
          <w:lang w:eastAsia="en-US"/>
        </w:rPr>
        <w:t>8</w:t>
      </w:r>
      <w:r w:rsidRPr="009C73A3">
        <w:rPr>
          <w:rFonts w:ascii="Calibri" w:eastAsia="Calibri" w:hAnsi="Calibri" w:cs="Calibri"/>
          <w:sz w:val="20"/>
          <w:szCs w:val="20"/>
          <w:lang w:eastAsia="en-US"/>
        </w:rPr>
        <w:t xml:space="preserve"> ust. 2.</w:t>
      </w:r>
    </w:p>
    <w:p w14:paraId="07B709F1" w14:textId="2A7129C7" w:rsidR="00F11F68" w:rsidRPr="009C73A3" w:rsidRDefault="00F11F68">
      <w:pPr>
        <w:numPr>
          <w:ilvl w:val="0"/>
          <w:numId w:val="45"/>
        </w:numPr>
        <w:suppressAutoHyphens w:val="0"/>
        <w:autoSpaceDE w:val="0"/>
        <w:adjustRightInd w:val="0"/>
        <w:contextualSpacing/>
        <w:jc w:val="both"/>
        <w:textAlignment w:val="auto"/>
        <w:rPr>
          <w:rFonts w:ascii="Calibri" w:eastAsia="Calibri" w:hAnsi="Calibri" w:cs="Calibri"/>
          <w:sz w:val="20"/>
          <w:szCs w:val="20"/>
          <w:lang w:eastAsia="en-US"/>
        </w:rPr>
      </w:pPr>
      <w:r w:rsidRPr="009C73A3">
        <w:rPr>
          <w:rFonts w:ascii="Calibri" w:hAnsi="Calibri" w:cs="Calibri"/>
          <w:sz w:val="20"/>
          <w:szCs w:val="20"/>
        </w:rPr>
        <w:t xml:space="preserve">Łączna maksymalna wysokość kar umownych nie może przekroczyć 30 % wynagrodzenia brutto, o którym mowa w § </w:t>
      </w:r>
      <w:r w:rsidR="00AE1FE9">
        <w:rPr>
          <w:rFonts w:ascii="Calibri" w:hAnsi="Calibri" w:cs="Calibri"/>
          <w:sz w:val="20"/>
          <w:szCs w:val="20"/>
        </w:rPr>
        <w:t>5</w:t>
      </w:r>
      <w:r w:rsidRPr="009C73A3">
        <w:rPr>
          <w:rFonts w:ascii="Calibri" w:hAnsi="Calibri" w:cs="Calibri"/>
          <w:sz w:val="20"/>
          <w:szCs w:val="20"/>
        </w:rPr>
        <w:t xml:space="preserve"> ust. 1.</w:t>
      </w:r>
    </w:p>
    <w:p w14:paraId="14051727" w14:textId="77777777" w:rsidR="00F11F68" w:rsidRPr="009C73A3" w:rsidRDefault="00F11F68">
      <w:pPr>
        <w:numPr>
          <w:ilvl w:val="0"/>
          <w:numId w:val="45"/>
        </w:numPr>
        <w:suppressAutoHyphens w:val="0"/>
        <w:autoSpaceDE w:val="0"/>
        <w:adjustRightInd w:val="0"/>
        <w:jc w:val="both"/>
        <w:textAlignment w:val="auto"/>
        <w:rPr>
          <w:rFonts w:ascii="Calibri" w:eastAsia="Calibri" w:hAnsi="Calibri" w:cs="Calibri"/>
          <w:sz w:val="20"/>
          <w:szCs w:val="20"/>
          <w:lang w:eastAsia="en-US"/>
        </w:rPr>
      </w:pPr>
      <w:r w:rsidRPr="009C73A3">
        <w:rPr>
          <w:rFonts w:ascii="Calibri" w:eastAsia="Calibri" w:hAnsi="Calibri" w:cs="Calibri"/>
          <w:bCs/>
          <w:sz w:val="20"/>
          <w:szCs w:val="20"/>
          <w:lang w:eastAsia="en-US"/>
        </w:rPr>
        <w:t xml:space="preserve">Opisane w ust. 1 kary umowne są stosowane całkowicie niezależnie od siebie i podlegają sumowaniu. </w:t>
      </w:r>
    </w:p>
    <w:p w14:paraId="2255FA47" w14:textId="77777777" w:rsidR="00F11F68" w:rsidRDefault="00F11F68">
      <w:pPr>
        <w:numPr>
          <w:ilvl w:val="0"/>
          <w:numId w:val="45"/>
        </w:numPr>
        <w:suppressAutoHyphens w:val="0"/>
        <w:autoSpaceDE w:val="0"/>
        <w:adjustRightInd w:val="0"/>
        <w:jc w:val="both"/>
        <w:textAlignment w:val="auto"/>
        <w:rPr>
          <w:rFonts w:ascii="Calibri" w:eastAsia="Calibri" w:hAnsi="Calibri" w:cs="Calibri"/>
          <w:sz w:val="20"/>
          <w:szCs w:val="20"/>
          <w:lang w:eastAsia="en-US"/>
        </w:rPr>
      </w:pPr>
      <w:r w:rsidRPr="009C73A3">
        <w:rPr>
          <w:rFonts w:ascii="Calibri" w:eastAsia="Calibri" w:hAnsi="Calibri" w:cs="Calibri"/>
          <w:sz w:val="20"/>
          <w:szCs w:val="20"/>
          <w:lang w:eastAsia="en-US"/>
        </w:rPr>
        <w:t>Kary umowne będą płatne w terminie 14 dni kalendarzowych od daty otrzymania noty obciążeniowej. Zamawiający zastrzega sobie prawo potrącenia naliczonych kar umownych z wystawionej przez Wykonawcę faktury.</w:t>
      </w:r>
    </w:p>
    <w:p w14:paraId="482F50A3" w14:textId="52CE64D4" w:rsidR="00D95E12" w:rsidRPr="009C73A3" w:rsidRDefault="00D95E12">
      <w:pPr>
        <w:numPr>
          <w:ilvl w:val="0"/>
          <w:numId w:val="45"/>
        </w:numPr>
        <w:suppressAutoHyphens w:val="0"/>
        <w:autoSpaceDE w:val="0"/>
        <w:adjustRightInd w:val="0"/>
        <w:jc w:val="both"/>
        <w:textAlignment w:val="auto"/>
        <w:rPr>
          <w:rFonts w:ascii="Calibri" w:eastAsia="Calibri" w:hAnsi="Calibri" w:cs="Calibri"/>
          <w:sz w:val="20"/>
          <w:szCs w:val="20"/>
          <w:lang w:eastAsia="en-US"/>
        </w:rPr>
      </w:pPr>
      <w:r w:rsidRPr="00D95E12">
        <w:rPr>
          <w:rFonts w:ascii="Calibri" w:eastAsia="Calibri" w:hAnsi="Calibri" w:cs="Calibri"/>
          <w:sz w:val="20"/>
          <w:szCs w:val="20"/>
          <w:lang w:eastAsia="en-US"/>
        </w:rPr>
        <w:t>Za stwierdzenie naruszeń, o których mowa w niniejszym paragrafie, uznaje się wyłącznie naruszenia możliwe do obiektywnego potwierdzenia na podstawie dokumentów, cech technicznych wyrobów, dokumentacji producenta, protokołów odbioru lub przebiegu realizacji dostawy.</w:t>
      </w:r>
    </w:p>
    <w:p w14:paraId="69B6D63A" w14:textId="77777777" w:rsidR="00F11F68" w:rsidRPr="009C73A3" w:rsidRDefault="00F11F68">
      <w:pPr>
        <w:numPr>
          <w:ilvl w:val="0"/>
          <w:numId w:val="45"/>
        </w:numPr>
        <w:tabs>
          <w:tab w:val="left" w:pos="567"/>
        </w:tabs>
        <w:suppressAutoHyphens w:val="0"/>
        <w:autoSpaceDN/>
        <w:jc w:val="both"/>
        <w:textAlignment w:val="auto"/>
        <w:rPr>
          <w:rFonts w:ascii="Calibri" w:hAnsi="Calibri" w:cs="Calibri"/>
          <w:sz w:val="20"/>
          <w:szCs w:val="20"/>
        </w:rPr>
      </w:pPr>
      <w:r w:rsidRPr="009C73A3">
        <w:rPr>
          <w:rFonts w:ascii="Calibri" w:hAnsi="Calibri" w:cs="Calibri"/>
          <w:sz w:val="20"/>
          <w:szCs w:val="20"/>
        </w:rPr>
        <w:t>W przypadku, gdy zastrzeżone kary umowne nie pokryją wartości poniesionej szkody, Zamawiający uprawniony będzie do dochodzenia odszkodowania uzupełniającego na zasadach ogólnych.</w:t>
      </w:r>
    </w:p>
    <w:p w14:paraId="20DBA187" w14:textId="77777777" w:rsidR="00F11F68" w:rsidRPr="009C73A3" w:rsidRDefault="00F11F68" w:rsidP="00F11F68">
      <w:pPr>
        <w:tabs>
          <w:tab w:val="left" w:pos="567"/>
        </w:tabs>
        <w:suppressAutoHyphens w:val="0"/>
        <w:autoSpaceDN/>
        <w:ind w:left="363"/>
        <w:jc w:val="both"/>
        <w:textAlignment w:val="auto"/>
        <w:rPr>
          <w:rFonts w:ascii="Calibri" w:hAnsi="Calibri" w:cs="Calibri"/>
          <w:sz w:val="20"/>
          <w:szCs w:val="20"/>
        </w:rPr>
      </w:pPr>
    </w:p>
    <w:p w14:paraId="1CB972BD" w14:textId="66C19B2C" w:rsidR="008935F5" w:rsidRPr="009C73A3" w:rsidRDefault="008935F5">
      <w:pPr>
        <w:numPr>
          <w:ilvl w:val="0"/>
          <w:numId w:val="47"/>
        </w:numPr>
        <w:suppressAutoHyphens w:val="0"/>
        <w:autoSpaceDN/>
        <w:ind w:left="0" w:firstLine="0"/>
        <w:jc w:val="center"/>
        <w:textAlignment w:val="auto"/>
        <w:rPr>
          <w:rFonts w:ascii="Calibri" w:eastAsia="Calibri" w:hAnsi="Calibri" w:cs="Calibri"/>
          <w:b/>
          <w:bCs/>
          <w:sz w:val="20"/>
          <w:szCs w:val="20"/>
          <w:lang w:eastAsia="en-US"/>
        </w:rPr>
      </w:pPr>
    </w:p>
    <w:p w14:paraId="11738498" w14:textId="77777777" w:rsidR="008935F5" w:rsidRPr="009C73A3" w:rsidRDefault="008935F5" w:rsidP="008935F5">
      <w:pPr>
        <w:jc w:val="center"/>
        <w:rPr>
          <w:rFonts w:ascii="Calibri" w:hAnsi="Calibri" w:cs="Calibri"/>
          <w:b/>
          <w:sz w:val="20"/>
          <w:szCs w:val="20"/>
        </w:rPr>
      </w:pPr>
      <w:r w:rsidRPr="009C73A3">
        <w:rPr>
          <w:rFonts w:ascii="Calibri" w:hAnsi="Calibri" w:cs="Calibri"/>
          <w:b/>
          <w:sz w:val="20"/>
          <w:szCs w:val="20"/>
        </w:rPr>
        <w:t>ODSTĄPIENIE OD UMOWY</w:t>
      </w:r>
    </w:p>
    <w:p w14:paraId="17B27D15" w14:textId="77777777" w:rsidR="008935F5" w:rsidRPr="009C73A3" w:rsidRDefault="008935F5">
      <w:pPr>
        <w:numPr>
          <w:ilvl w:val="0"/>
          <w:numId w:val="56"/>
        </w:numPr>
        <w:suppressAutoHyphens w:val="0"/>
        <w:autoSpaceDE w:val="0"/>
        <w:adjustRightInd w:val="0"/>
        <w:contextualSpacing/>
        <w:jc w:val="both"/>
        <w:textAlignment w:val="auto"/>
        <w:rPr>
          <w:rFonts w:ascii="Calibri" w:eastAsia="Calibri" w:hAnsi="Calibri" w:cs="Calibri"/>
          <w:sz w:val="20"/>
          <w:szCs w:val="20"/>
          <w:lang w:eastAsia="en-US"/>
        </w:rPr>
      </w:pPr>
      <w:r w:rsidRPr="009C73A3">
        <w:rPr>
          <w:rFonts w:ascii="Calibri" w:eastAsia="Calibri" w:hAnsi="Calibri" w:cs="Calibri"/>
          <w:sz w:val="20"/>
          <w:szCs w:val="20"/>
          <w:lang w:eastAsia="en-US"/>
        </w:rPr>
        <w:t>Zamawiający będzie upoważniony do odstąpienia od umowy ze skutkiem natychmiastowym, jeżeli:</w:t>
      </w:r>
    </w:p>
    <w:p w14:paraId="35755B82" w14:textId="77777777" w:rsidR="008935F5" w:rsidRPr="009C73A3" w:rsidRDefault="008935F5">
      <w:pPr>
        <w:numPr>
          <w:ilvl w:val="1"/>
          <w:numId w:val="56"/>
        </w:numPr>
        <w:suppressAutoHyphens w:val="0"/>
        <w:autoSpaceDE w:val="0"/>
        <w:adjustRightInd w:val="0"/>
        <w:contextualSpacing/>
        <w:jc w:val="both"/>
        <w:textAlignment w:val="auto"/>
        <w:rPr>
          <w:rFonts w:ascii="Calibri" w:eastAsia="Calibri" w:hAnsi="Calibri" w:cs="Calibri"/>
          <w:sz w:val="20"/>
          <w:szCs w:val="20"/>
          <w:lang w:eastAsia="en-US"/>
        </w:rPr>
      </w:pPr>
      <w:r w:rsidRPr="009C73A3">
        <w:rPr>
          <w:rFonts w:ascii="Calibri" w:eastAsia="Calibri" w:hAnsi="Calibri" w:cs="Calibri"/>
          <w:sz w:val="20"/>
          <w:szCs w:val="20"/>
          <w:lang w:eastAsia="en-US"/>
        </w:rPr>
        <w:t>Wykonawca pomimo uprzedniego pisemnego zastrzeżenia Zamawiającego nie wykonuje prac zgodnie z warunkami umownymi lub zaniedbuje jakiekolwiek zobowiązania umowne lub nie stosuje się do uwag Zamawiającego,</w:t>
      </w:r>
    </w:p>
    <w:p w14:paraId="72444BA3" w14:textId="77777777" w:rsidR="008935F5" w:rsidRPr="009C73A3" w:rsidRDefault="008935F5">
      <w:pPr>
        <w:numPr>
          <w:ilvl w:val="1"/>
          <w:numId w:val="56"/>
        </w:numPr>
        <w:suppressAutoHyphens w:val="0"/>
        <w:autoSpaceDE w:val="0"/>
        <w:adjustRightInd w:val="0"/>
        <w:contextualSpacing/>
        <w:jc w:val="both"/>
        <w:textAlignment w:val="auto"/>
        <w:rPr>
          <w:rFonts w:ascii="Calibri" w:eastAsia="Calibri" w:hAnsi="Calibri" w:cs="Calibri"/>
          <w:sz w:val="20"/>
          <w:szCs w:val="20"/>
          <w:lang w:eastAsia="en-US"/>
        </w:rPr>
      </w:pPr>
      <w:r w:rsidRPr="009C73A3">
        <w:rPr>
          <w:rFonts w:ascii="Calibri" w:eastAsia="Calibri" w:hAnsi="Calibri" w:cs="Calibri"/>
          <w:sz w:val="20"/>
          <w:szCs w:val="20"/>
          <w:lang w:eastAsia="en-US"/>
        </w:rPr>
        <w:t>Wykonawca zaprzestał prowadzenia działalności, wszczęte zostało wobec niego postępowanie likwidacyjne,</w:t>
      </w:r>
    </w:p>
    <w:p w14:paraId="41169C02" w14:textId="4C1889DD" w:rsidR="008935F5" w:rsidRPr="009C73A3" w:rsidRDefault="008935F5">
      <w:pPr>
        <w:numPr>
          <w:ilvl w:val="1"/>
          <w:numId w:val="56"/>
        </w:numPr>
        <w:suppressAutoHyphens w:val="0"/>
        <w:autoSpaceDE w:val="0"/>
        <w:adjustRightInd w:val="0"/>
        <w:contextualSpacing/>
        <w:jc w:val="both"/>
        <w:textAlignment w:val="auto"/>
        <w:rPr>
          <w:rFonts w:ascii="Calibri" w:eastAsia="Calibri" w:hAnsi="Calibri" w:cs="Calibri"/>
          <w:sz w:val="20"/>
          <w:szCs w:val="20"/>
          <w:lang w:eastAsia="en-US"/>
        </w:rPr>
      </w:pPr>
      <w:r w:rsidRPr="009C73A3">
        <w:rPr>
          <w:rFonts w:ascii="Calibri" w:eastAsia="Calibri" w:hAnsi="Calibri" w:cs="Calibri"/>
          <w:sz w:val="20"/>
          <w:szCs w:val="20"/>
          <w:lang w:eastAsia="en-US"/>
        </w:rPr>
        <w:t xml:space="preserve">kary umowne naliczone przez Zamawiającego </w:t>
      </w:r>
      <w:r w:rsidR="007A10D9">
        <w:rPr>
          <w:rFonts w:ascii="Calibri" w:eastAsia="Calibri" w:hAnsi="Calibri" w:cs="Calibri"/>
          <w:sz w:val="20"/>
          <w:szCs w:val="20"/>
          <w:lang w:eastAsia="en-US"/>
        </w:rPr>
        <w:t xml:space="preserve">osiągną </w:t>
      </w:r>
      <w:r w:rsidRPr="009C73A3">
        <w:rPr>
          <w:rFonts w:ascii="Calibri" w:eastAsia="Calibri" w:hAnsi="Calibri" w:cs="Calibri"/>
          <w:sz w:val="20"/>
          <w:szCs w:val="20"/>
          <w:lang w:eastAsia="en-US"/>
        </w:rPr>
        <w:t>30% wynagrodzenia umownego brutto.</w:t>
      </w:r>
    </w:p>
    <w:p w14:paraId="1B6BD2DE" w14:textId="77777777" w:rsidR="008935F5" w:rsidRPr="009C73A3" w:rsidRDefault="008935F5">
      <w:pPr>
        <w:numPr>
          <w:ilvl w:val="0"/>
          <w:numId w:val="56"/>
        </w:numPr>
        <w:suppressAutoHyphens w:val="0"/>
        <w:autoSpaceDN/>
        <w:jc w:val="both"/>
        <w:textAlignment w:val="auto"/>
        <w:rPr>
          <w:rFonts w:ascii="Calibri" w:hAnsi="Calibri" w:cs="Calibri"/>
          <w:sz w:val="20"/>
          <w:szCs w:val="20"/>
        </w:rPr>
      </w:pPr>
      <w:r w:rsidRPr="009C73A3">
        <w:rPr>
          <w:rFonts w:ascii="Calibri" w:hAnsi="Calibri" w:cs="Calibri"/>
          <w:sz w:val="20"/>
          <w:szCs w:val="20"/>
        </w:rPr>
        <w:t xml:space="preserve">Zamawiający może także, w razie zaistnienia istotnej zmiany okoliczności powodującej, że wykonanie umowy nie leży w interesie publicznym, czego nie można było przewidzieć w chwili zawarcia umowy, odstąpić, w trybie art. 456 ustawy Prawo zamówień publicznych. </w:t>
      </w:r>
    </w:p>
    <w:p w14:paraId="59C0F644" w14:textId="77777777" w:rsidR="008935F5" w:rsidRPr="009C73A3" w:rsidRDefault="008935F5">
      <w:pPr>
        <w:numPr>
          <w:ilvl w:val="0"/>
          <w:numId w:val="56"/>
        </w:numPr>
        <w:suppressAutoHyphens w:val="0"/>
        <w:autoSpaceDN/>
        <w:jc w:val="both"/>
        <w:textAlignment w:val="auto"/>
        <w:rPr>
          <w:rFonts w:ascii="Calibri" w:hAnsi="Calibri" w:cs="Calibri"/>
          <w:b/>
          <w:sz w:val="20"/>
          <w:szCs w:val="20"/>
        </w:rPr>
      </w:pPr>
      <w:r w:rsidRPr="009C73A3">
        <w:rPr>
          <w:rFonts w:ascii="Calibri" w:eastAsia="Calibri" w:hAnsi="Calibri" w:cs="Calibri"/>
          <w:sz w:val="20"/>
          <w:szCs w:val="20"/>
          <w:lang w:eastAsia="en-US"/>
        </w:rPr>
        <w:t>Strony ustalają termin odstąpienia od umowy w ciągu 30 dni od powzięcia wiadomości o przyczynach odstąpienia. Oświadczenie o odstąpieniu od umowy powinno być złożone w formie pisemnej pod rygorem nieważności.</w:t>
      </w:r>
    </w:p>
    <w:p w14:paraId="7D947B5C" w14:textId="77777777" w:rsidR="008935F5" w:rsidRPr="009C73A3" w:rsidRDefault="005609AF">
      <w:pPr>
        <w:numPr>
          <w:ilvl w:val="0"/>
          <w:numId w:val="56"/>
        </w:numPr>
        <w:suppressAutoHyphens w:val="0"/>
        <w:autoSpaceDN/>
        <w:jc w:val="both"/>
        <w:textAlignment w:val="auto"/>
        <w:rPr>
          <w:rFonts w:ascii="Calibri" w:hAnsi="Calibri" w:cs="Calibri"/>
          <w:b/>
          <w:sz w:val="20"/>
          <w:szCs w:val="20"/>
        </w:rPr>
      </w:pPr>
      <w:r w:rsidRPr="009C73A3">
        <w:rPr>
          <w:rFonts w:ascii="Calibri" w:hAnsi="Calibri" w:cs="Calibri"/>
          <w:sz w:val="20"/>
          <w:szCs w:val="20"/>
        </w:rPr>
        <w:t>W przypadku odstąpienia od umowy w części Wykonawca ponosi odpowiedzialność gwarancyjną oraz z tytułu rękojmi względem zrealizowanej części umowy, na zasadach określonych w umowie.</w:t>
      </w:r>
    </w:p>
    <w:p w14:paraId="3996AA6B" w14:textId="77777777" w:rsidR="008935F5" w:rsidRPr="009C73A3" w:rsidRDefault="005609AF">
      <w:pPr>
        <w:numPr>
          <w:ilvl w:val="0"/>
          <w:numId w:val="56"/>
        </w:numPr>
        <w:suppressAutoHyphens w:val="0"/>
        <w:autoSpaceDN/>
        <w:jc w:val="both"/>
        <w:textAlignment w:val="auto"/>
        <w:rPr>
          <w:rFonts w:ascii="Calibri" w:hAnsi="Calibri" w:cs="Calibri"/>
          <w:b/>
          <w:sz w:val="20"/>
          <w:szCs w:val="20"/>
        </w:rPr>
      </w:pPr>
      <w:r w:rsidRPr="009C73A3">
        <w:rPr>
          <w:rFonts w:ascii="Calibri" w:hAnsi="Calibri" w:cs="Calibri"/>
          <w:sz w:val="20"/>
          <w:szCs w:val="20"/>
        </w:rPr>
        <w:t>W przypadku odstąpienia przez Zamawiającego od umowy Wykonawca może żądać wyłącznie wynagrodzenia należnego z tytułu wykonania części umowy.</w:t>
      </w:r>
    </w:p>
    <w:p w14:paraId="4D0330AE" w14:textId="1FC3E78C" w:rsidR="00561EC6" w:rsidRPr="009C73A3" w:rsidRDefault="005609AF">
      <w:pPr>
        <w:numPr>
          <w:ilvl w:val="0"/>
          <w:numId w:val="56"/>
        </w:numPr>
        <w:suppressAutoHyphens w:val="0"/>
        <w:autoSpaceDN/>
        <w:jc w:val="both"/>
        <w:textAlignment w:val="auto"/>
        <w:rPr>
          <w:rFonts w:ascii="Calibri" w:hAnsi="Calibri" w:cs="Calibri"/>
          <w:b/>
          <w:sz w:val="20"/>
          <w:szCs w:val="20"/>
        </w:rPr>
      </w:pPr>
      <w:r w:rsidRPr="009C73A3">
        <w:rPr>
          <w:rFonts w:ascii="Calibri" w:hAnsi="Calibri" w:cs="Calibri"/>
          <w:sz w:val="20"/>
          <w:szCs w:val="20"/>
        </w:rPr>
        <w:t>Odstąpienie od umowy nie powoduje utraty przez Zamawiającego prawa do żądania zapłaty kar umownych, naliczonych do dnia rozwiązania umowy wskutek odstąpienia, ani nie pozbawia Zamawiającego uprawnień wynikających z nabytych licencji.</w:t>
      </w:r>
    </w:p>
    <w:p w14:paraId="691BC37F" w14:textId="7D875CE1" w:rsidR="00535735" w:rsidRPr="009C73A3" w:rsidRDefault="005609AF">
      <w:pPr>
        <w:numPr>
          <w:ilvl w:val="0"/>
          <w:numId w:val="45"/>
        </w:numPr>
        <w:tabs>
          <w:tab w:val="left" w:pos="567"/>
        </w:tabs>
        <w:suppressAutoHyphens w:val="0"/>
        <w:autoSpaceDN/>
        <w:jc w:val="both"/>
        <w:textAlignment w:val="auto"/>
        <w:rPr>
          <w:rFonts w:ascii="Calibri" w:hAnsi="Calibri" w:cs="Calibri"/>
          <w:sz w:val="20"/>
          <w:szCs w:val="20"/>
        </w:rPr>
      </w:pPr>
      <w:r w:rsidRPr="009C73A3">
        <w:rPr>
          <w:rFonts w:ascii="Calibri" w:hAnsi="Calibri" w:cs="Calibri"/>
          <w:sz w:val="20"/>
          <w:szCs w:val="20"/>
        </w:rPr>
        <w:t>Odstąpienie od umowy powinno nastąpić w formie pisemnej pod rygorem nieważności i powinno zawierać uzasadnienie.</w:t>
      </w:r>
    </w:p>
    <w:p w14:paraId="6836A412" w14:textId="77777777" w:rsidR="00B478ED" w:rsidRPr="009C73A3" w:rsidRDefault="00B478ED" w:rsidP="000F1C8E">
      <w:pPr>
        <w:pStyle w:val="Standard"/>
        <w:jc w:val="center"/>
        <w:rPr>
          <w:rFonts w:ascii="Calibri" w:hAnsi="Calibri" w:cs="Calibri"/>
          <w:b/>
          <w:bCs/>
          <w:sz w:val="20"/>
          <w:szCs w:val="20"/>
        </w:rPr>
      </w:pPr>
    </w:p>
    <w:p w14:paraId="7AA0FCBC" w14:textId="35695CC7" w:rsidR="008935F5" w:rsidRPr="009C73A3" w:rsidRDefault="008935F5">
      <w:pPr>
        <w:numPr>
          <w:ilvl w:val="0"/>
          <w:numId w:val="47"/>
        </w:numPr>
        <w:suppressAutoHyphens w:val="0"/>
        <w:autoSpaceDN/>
        <w:ind w:left="0" w:firstLine="0"/>
        <w:jc w:val="center"/>
        <w:textAlignment w:val="auto"/>
        <w:rPr>
          <w:rFonts w:ascii="Calibri" w:hAnsi="Calibri" w:cs="Calibri"/>
          <w:b/>
          <w:sz w:val="20"/>
          <w:szCs w:val="20"/>
        </w:rPr>
      </w:pPr>
    </w:p>
    <w:p w14:paraId="0D0C9FA0" w14:textId="77777777" w:rsidR="008935F5" w:rsidRPr="009C73A3" w:rsidRDefault="008935F5" w:rsidP="008935F5">
      <w:pPr>
        <w:autoSpaceDE w:val="0"/>
        <w:adjustRightInd w:val="0"/>
        <w:jc w:val="center"/>
        <w:rPr>
          <w:rFonts w:ascii="Calibri" w:hAnsi="Calibri" w:cs="Calibri"/>
          <w:b/>
          <w:bCs/>
          <w:sz w:val="20"/>
          <w:szCs w:val="20"/>
        </w:rPr>
      </w:pPr>
      <w:r w:rsidRPr="009C73A3">
        <w:rPr>
          <w:rFonts w:ascii="Calibri" w:hAnsi="Calibri" w:cs="Calibri"/>
          <w:b/>
          <w:bCs/>
          <w:sz w:val="20"/>
          <w:szCs w:val="20"/>
        </w:rPr>
        <w:t>ZMIANY W UMOWIE</w:t>
      </w:r>
    </w:p>
    <w:p w14:paraId="3854832F" w14:textId="77777777" w:rsidR="008935F5" w:rsidRPr="009C73A3" w:rsidRDefault="008935F5">
      <w:pPr>
        <w:numPr>
          <w:ilvl w:val="0"/>
          <w:numId w:val="57"/>
        </w:numPr>
        <w:suppressAutoHyphens w:val="0"/>
        <w:autoSpaceDE w:val="0"/>
        <w:adjustRightInd w:val="0"/>
        <w:jc w:val="both"/>
        <w:textAlignment w:val="auto"/>
        <w:rPr>
          <w:rFonts w:ascii="Calibri" w:hAnsi="Calibri" w:cs="Calibri"/>
          <w:sz w:val="20"/>
          <w:szCs w:val="20"/>
        </w:rPr>
      </w:pPr>
      <w:r w:rsidRPr="009C73A3">
        <w:rPr>
          <w:rFonts w:ascii="Calibri" w:hAnsi="Calibri" w:cs="Calibri"/>
          <w:sz w:val="20"/>
          <w:szCs w:val="20"/>
        </w:rPr>
        <w:t>Zakazuje się zmian postanowień zawartej umowy w stosunku do treści oferty, na podstawie której dokonano wyboru Wykonawcy, z zastrzeżeniem postanowień ust. 2.</w:t>
      </w:r>
    </w:p>
    <w:p w14:paraId="1D39758C" w14:textId="77777777" w:rsidR="008935F5" w:rsidRPr="009C73A3" w:rsidRDefault="008935F5">
      <w:pPr>
        <w:numPr>
          <w:ilvl w:val="0"/>
          <w:numId w:val="57"/>
        </w:numPr>
        <w:tabs>
          <w:tab w:val="left" w:pos="720"/>
        </w:tabs>
        <w:suppressAutoHyphens w:val="0"/>
        <w:autoSpaceDE w:val="0"/>
        <w:adjustRightInd w:val="0"/>
        <w:jc w:val="both"/>
        <w:textAlignment w:val="auto"/>
        <w:rPr>
          <w:rFonts w:ascii="Calibri" w:hAnsi="Calibri" w:cs="Calibri"/>
          <w:sz w:val="20"/>
          <w:szCs w:val="20"/>
        </w:rPr>
      </w:pPr>
      <w:r w:rsidRPr="009C73A3">
        <w:rPr>
          <w:rFonts w:ascii="Calibri" w:hAnsi="Calibri" w:cs="Calibri"/>
          <w:sz w:val="20"/>
          <w:szCs w:val="20"/>
        </w:rPr>
        <w:t>Zamawiający przewiduje możliwość zmiany zawartej umowy, jeżeli dotyczy ona:</w:t>
      </w:r>
    </w:p>
    <w:p w14:paraId="405F3CAC" w14:textId="77777777" w:rsidR="008935F5" w:rsidRPr="009C73A3" w:rsidRDefault="008935F5">
      <w:pPr>
        <w:numPr>
          <w:ilvl w:val="4"/>
          <w:numId w:val="57"/>
        </w:numPr>
        <w:tabs>
          <w:tab w:val="clear" w:pos="1620"/>
          <w:tab w:val="num" w:pos="709"/>
        </w:tabs>
        <w:suppressAutoHyphens w:val="0"/>
        <w:autoSpaceDE w:val="0"/>
        <w:adjustRightInd w:val="0"/>
        <w:ind w:left="720"/>
        <w:jc w:val="both"/>
        <w:textAlignment w:val="auto"/>
        <w:rPr>
          <w:rFonts w:ascii="Calibri" w:hAnsi="Calibri" w:cs="Calibri"/>
          <w:sz w:val="20"/>
          <w:szCs w:val="20"/>
        </w:rPr>
      </w:pPr>
      <w:r w:rsidRPr="009C73A3">
        <w:rPr>
          <w:rFonts w:ascii="Calibri" w:hAnsi="Calibri" w:cs="Calibri"/>
          <w:sz w:val="20"/>
          <w:szCs w:val="20"/>
        </w:rPr>
        <w:t>zmiany terminu realizacji przedmiotu umowy w sytuacji:</w:t>
      </w:r>
    </w:p>
    <w:p w14:paraId="20A770E5" w14:textId="77777777" w:rsidR="008935F5" w:rsidRPr="009C73A3" w:rsidRDefault="008935F5">
      <w:pPr>
        <w:numPr>
          <w:ilvl w:val="1"/>
          <w:numId w:val="59"/>
        </w:numPr>
        <w:tabs>
          <w:tab w:val="clear" w:pos="1440"/>
          <w:tab w:val="num" w:pos="1134"/>
        </w:tabs>
        <w:suppressAutoHyphens w:val="0"/>
        <w:autoSpaceDN/>
        <w:ind w:left="1134"/>
        <w:jc w:val="both"/>
        <w:textAlignment w:val="auto"/>
        <w:rPr>
          <w:rFonts w:ascii="Calibri" w:hAnsi="Calibri" w:cs="Calibri"/>
          <w:sz w:val="20"/>
          <w:szCs w:val="20"/>
        </w:rPr>
      </w:pPr>
      <w:r w:rsidRPr="009C73A3">
        <w:rPr>
          <w:rFonts w:ascii="Calibri" w:hAnsi="Calibri" w:cs="Calibri"/>
          <w:sz w:val="20"/>
          <w:szCs w:val="20"/>
        </w:rPr>
        <w:t xml:space="preserve">zaistnienia po zawarciu umowy siły wyższej, przez którą należy rozumieć zdarzenie nagłe </w:t>
      </w:r>
      <w:r w:rsidRPr="009C73A3">
        <w:rPr>
          <w:rFonts w:ascii="Calibri" w:hAnsi="Calibri" w:cs="Calibri"/>
          <w:sz w:val="20"/>
          <w:szCs w:val="20"/>
        </w:rPr>
        <w:br/>
        <w:t>i nieprzewidywalne lub takie, któremu z zachowaniem najwyższej staranności nie dało się zapobiec lub zniweczyć jego skutków,</w:t>
      </w:r>
    </w:p>
    <w:p w14:paraId="52A2D5EF" w14:textId="77777777" w:rsidR="008935F5" w:rsidRPr="009C73A3" w:rsidRDefault="008935F5">
      <w:pPr>
        <w:numPr>
          <w:ilvl w:val="1"/>
          <w:numId w:val="59"/>
        </w:numPr>
        <w:tabs>
          <w:tab w:val="clear" w:pos="1440"/>
          <w:tab w:val="num" w:pos="1134"/>
        </w:tabs>
        <w:suppressAutoHyphens w:val="0"/>
        <w:autoSpaceDN/>
        <w:ind w:left="1134"/>
        <w:jc w:val="both"/>
        <w:textAlignment w:val="auto"/>
        <w:rPr>
          <w:rFonts w:ascii="Calibri" w:hAnsi="Calibri" w:cs="Calibri"/>
          <w:sz w:val="20"/>
          <w:szCs w:val="20"/>
        </w:rPr>
      </w:pPr>
      <w:r w:rsidRPr="009C73A3">
        <w:rPr>
          <w:rFonts w:ascii="Calibri" w:hAnsi="Calibri" w:cs="Calibri"/>
          <w:sz w:val="20"/>
          <w:szCs w:val="20"/>
        </w:rPr>
        <w:lastRenderedPageBreak/>
        <w:t>wystąpienia okoliczności niezależnych od Wykonawcy przy zachowaniu przez niego należytej staranności, skutkujących niemożnością dotrzymania terminu realizacji przedmiotu umowy,</w:t>
      </w:r>
    </w:p>
    <w:p w14:paraId="4BF61C5F" w14:textId="77777777" w:rsidR="008935F5" w:rsidRPr="009C73A3" w:rsidRDefault="008935F5">
      <w:pPr>
        <w:numPr>
          <w:ilvl w:val="4"/>
          <w:numId w:val="57"/>
        </w:numPr>
        <w:tabs>
          <w:tab w:val="left" w:pos="709"/>
        </w:tabs>
        <w:suppressAutoHyphens w:val="0"/>
        <w:autoSpaceDE w:val="0"/>
        <w:adjustRightInd w:val="0"/>
        <w:ind w:left="720"/>
        <w:jc w:val="both"/>
        <w:textAlignment w:val="auto"/>
        <w:rPr>
          <w:rFonts w:ascii="Calibri" w:hAnsi="Calibri" w:cs="Calibri"/>
          <w:sz w:val="20"/>
          <w:szCs w:val="20"/>
        </w:rPr>
      </w:pPr>
      <w:r w:rsidRPr="009C73A3">
        <w:rPr>
          <w:rFonts w:ascii="Calibri" w:hAnsi="Calibri" w:cs="Calibri"/>
          <w:sz w:val="20"/>
          <w:szCs w:val="20"/>
        </w:rPr>
        <w:t>zmiany w zakresie przedmiotu umowy z zastrzeżeniem niezmienności wynagrodzenia, w związku</w:t>
      </w:r>
      <w:r w:rsidRPr="009C73A3">
        <w:rPr>
          <w:rFonts w:ascii="Calibri" w:hAnsi="Calibri" w:cs="Calibri"/>
          <w:sz w:val="20"/>
          <w:szCs w:val="20"/>
        </w:rPr>
        <w:br/>
        <w:t>z niemożliwą do przewidzenia w momencie zawarcia umowy, okolicznością prawną, ekonomiczną lub techniczną, za którą żadna ze stron nie ponosi odpowiedzialności, skutkującą brakiem możliwości należytego wykonania umowy lub w sytuacji zmiany przedmiotu umowy na równoważny lub o lepszych parametrach, jedynie w przypadku kiedy:</w:t>
      </w:r>
    </w:p>
    <w:p w14:paraId="3BAB4D97" w14:textId="77777777" w:rsidR="008935F5" w:rsidRPr="009C73A3" w:rsidRDefault="008935F5">
      <w:pPr>
        <w:numPr>
          <w:ilvl w:val="1"/>
          <w:numId w:val="58"/>
        </w:numPr>
        <w:tabs>
          <w:tab w:val="clear" w:pos="1440"/>
          <w:tab w:val="num" w:pos="1191"/>
          <w:tab w:val="num" w:pos="1276"/>
        </w:tabs>
        <w:suppressAutoHyphens w:val="0"/>
        <w:autoSpaceDE w:val="0"/>
        <w:adjustRightInd w:val="0"/>
        <w:ind w:left="1191" w:hanging="340"/>
        <w:jc w:val="both"/>
        <w:textAlignment w:val="auto"/>
        <w:rPr>
          <w:rFonts w:ascii="Calibri" w:hAnsi="Calibri" w:cs="Calibri"/>
          <w:sz w:val="20"/>
          <w:szCs w:val="20"/>
        </w:rPr>
      </w:pPr>
      <w:r w:rsidRPr="009C73A3">
        <w:rPr>
          <w:rFonts w:ascii="Calibri" w:hAnsi="Calibri" w:cs="Calibri"/>
          <w:sz w:val="20"/>
          <w:szCs w:val="20"/>
        </w:rPr>
        <w:t>zmiany te są korzystne dla Zamawiającego, lub</w:t>
      </w:r>
    </w:p>
    <w:p w14:paraId="35CC74F8" w14:textId="77777777" w:rsidR="008935F5" w:rsidRPr="009C73A3" w:rsidRDefault="008935F5">
      <w:pPr>
        <w:numPr>
          <w:ilvl w:val="1"/>
          <w:numId w:val="58"/>
        </w:numPr>
        <w:tabs>
          <w:tab w:val="clear" w:pos="1440"/>
          <w:tab w:val="num" w:pos="1191"/>
          <w:tab w:val="num" w:pos="1276"/>
        </w:tabs>
        <w:suppressAutoHyphens w:val="0"/>
        <w:autoSpaceDE w:val="0"/>
        <w:adjustRightInd w:val="0"/>
        <w:ind w:left="1191" w:hanging="340"/>
        <w:jc w:val="both"/>
        <w:textAlignment w:val="auto"/>
        <w:rPr>
          <w:rFonts w:ascii="Calibri" w:hAnsi="Calibri" w:cs="Calibri"/>
          <w:sz w:val="20"/>
          <w:szCs w:val="20"/>
        </w:rPr>
      </w:pPr>
      <w:r w:rsidRPr="009C73A3">
        <w:rPr>
          <w:rFonts w:ascii="Calibri" w:hAnsi="Calibri" w:cs="Calibri"/>
          <w:sz w:val="20"/>
          <w:szCs w:val="20"/>
        </w:rPr>
        <w:t>zaoferowany przedmiot umowy został wycofany z produkcji, lub</w:t>
      </w:r>
    </w:p>
    <w:p w14:paraId="7FB02322" w14:textId="77777777" w:rsidR="008935F5" w:rsidRPr="009C73A3" w:rsidRDefault="008935F5">
      <w:pPr>
        <w:numPr>
          <w:ilvl w:val="1"/>
          <w:numId w:val="58"/>
        </w:numPr>
        <w:tabs>
          <w:tab w:val="clear" w:pos="1440"/>
          <w:tab w:val="num" w:pos="1191"/>
          <w:tab w:val="num" w:pos="1276"/>
        </w:tabs>
        <w:suppressAutoHyphens w:val="0"/>
        <w:autoSpaceDE w:val="0"/>
        <w:adjustRightInd w:val="0"/>
        <w:ind w:left="1191" w:hanging="340"/>
        <w:jc w:val="both"/>
        <w:textAlignment w:val="auto"/>
        <w:rPr>
          <w:rFonts w:ascii="Calibri" w:hAnsi="Calibri" w:cs="Calibri"/>
          <w:sz w:val="20"/>
          <w:szCs w:val="20"/>
        </w:rPr>
      </w:pPr>
      <w:r w:rsidRPr="009C73A3">
        <w:rPr>
          <w:rFonts w:ascii="Calibri" w:hAnsi="Calibri" w:cs="Calibri"/>
          <w:sz w:val="20"/>
          <w:szCs w:val="20"/>
        </w:rPr>
        <w:t>producent zapowiedział zakończenie jego produkcji, lub</w:t>
      </w:r>
    </w:p>
    <w:p w14:paraId="2340D5C6" w14:textId="77777777" w:rsidR="008935F5" w:rsidRPr="009C73A3" w:rsidRDefault="008935F5">
      <w:pPr>
        <w:numPr>
          <w:ilvl w:val="1"/>
          <w:numId w:val="58"/>
        </w:numPr>
        <w:tabs>
          <w:tab w:val="clear" w:pos="1440"/>
          <w:tab w:val="num" w:pos="1191"/>
          <w:tab w:val="num" w:pos="1276"/>
        </w:tabs>
        <w:suppressAutoHyphens w:val="0"/>
        <w:autoSpaceDE w:val="0"/>
        <w:adjustRightInd w:val="0"/>
        <w:ind w:left="1191" w:hanging="340"/>
        <w:jc w:val="both"/>
        <w:textAlignment w:val="auto"/>
        <w:rPr>
          <w:rFonts w:ascii="Calibri" w:hAnsi="Calibri" w:cs="Calibri"/>
          <w:sz w:val="20"/>
          <w:szCs w:val="20"/>
        </w:rPr>
      </w:pPr>
      <w:r w:rsidRPr="009C73A3">
        <w:rPr>
          <w:rFonts w:ascii="Calibri" w:hAnsi="Calibri" w:cs="Calibri"/>
          <w:sz w:val="20"/>
          <w:szCs w:val="20"/>
        </w:rPr>
        <w:t>przedmiot umowy pierwotnie oferowany został udoskonalony lub dodatkowo wyposażony.</w:t>
      </w:r>
    </w:p>
    <w:p w14:paraId="0955E1AD" w14:textId="77777777" w:rsidR="008935F5" w:rsidRPr="009C73A3" w:rsidRDefault="008935F5" w:rsidP="008935F5">
      <w:pPr>
        <w:autoSpaceDE w:val="0"/>
        <w:adjustRightInd w:val="0"/>
        <w:ind w:left="709"/>
        <w:jc w:val="both"/>
        <w:rPr>
          <w:rFonts w:ascii="Calibri" w:hAnsi="Calibri" w:cs="Calibri"/>
          <w:sz w:val="20"/>
          <w:szCs w:val="20"/>
        </w:rPr>
      </w:pPr>
      <w:r w:rsidRPr="009C73A3">
        <w:rPr>
          <w:rFonts w:ascii="Calibri" w:hAnsi="Calibri" w:cs="Calibri"/>
          <w:sz w:val="20"/>
          <w:szCs w:val="20"/>
        </w:rPr>
        <w:t>Wycofanie modelu (typu) objętego przedmiotem umowy z produkcji przez producenta Wykonawca musi pisemnie udokumentować.</w:t>
      </w:r>
    </w:p>
    <w:p w14:paraId="3EBF6E08" w14:textId="77777777" w:rsidR="008935F5" w:rsidRPr="009C73A3" w:rsidRDefault="008935F5">
      <w:pPr>
        <w:numPr>
          <w:ilvl w:val="4"/>
          <w:numId w:val="57"/>
        </w:numPr>
        <w:tabs>
          <w:tab w:val="left" w:pos="709"/>
        </w:tabs>
        <w:suppressAutoHyphens w:val="0"/>
        <w:autoSpaceDE w:val="0"/>
        <w:adjustRightInd w:val="0"/>
        <w:ind w:left="720"/>
        <w:jc w:val="both"/>
        <w:textAlignment w:val="auto"/>
        <w:rPr>
          <w:rFonts w:ascii="Calibri" w:hAnsi="Calibri" w:cs="Calibri"/>
          <w:sz w:val="20"/>
          <w:szCs w:val="20"/>
        </w:rPr>
      </w:pPr>
      <w:r w:rsidRPr="009C73A3">
        <w:rPr>
          <w:rFonts w:ascii="Calibri" w:hAnsi="Calibri" w:cs="Calibri"/>
          <w:sz w:val="20"/>
          <w:szCs w:val="20"/>
        </w:rPr>
        <w:t>uzasadnionych przyczyn technicznych lub funkcjonalnych powodujących konieczność zmiany sposobu wykonania umowy,</w:t>
      </w:r>
    </w:p>
    <w:p w14:paraId="50ED0DFC" w14:textId="77777777" w:rsidR="008935F5" w:rsidRPr="009C73A3" w:rsidRDefault="008935F5">
      <w:pPr>
        <w:numPr>
          <w:ilvl w:val="4"/>
          <w:numId w:val="57"/>
        </w:numPr>
        <w:tabs>
          <w:tab w:val="left" w:pos="709"/>
        </w:tabs>
        <w:suppressAutoHyphens w:val="0"/>
        <w:autoSpaceDE w:val="0"/>
        <w:adjustRightInd w:val="0"/>
        <w:ind w:left="720"/>
        <w:jc w:val="both"/>
        <w:textAlignment w:val="auto"/>
        <w:rPr>
          <w:rFonts w:ascii="Calibri" w:hAnsi="Calibri" w:cs="Calibri"/>
          <w:sz w:val="20"/>
          <w:szCs w:val="20"/>
        </w:rPr>
      </w:pPr>
      <w:r w:rsidRPr="009C73A3">
        <w:rPr>
          <w:rFonts w:ascii="Calibri" w:hAnsi="Calibri" w:cs="Calibri"/>
          <w:sz w:val="20"/>
          <w:szCs w:val="20"/>
        </w:rPr>
        <w:t>gdy wynikną rozbieżności lub niejasności w umowie, których nie można usunąć w inny sposób,</w:t>
      </w:r>
      <w:r w:rsidRPr="009C73A3">
        <w:rPr>
          <w:rFonts w:ascii="Calibri" w:hAnsi="Calibri" w:cs="Calibri"/>
          <w:sz w:val="20"/>
          <w:szCs w:val="20"/>
        </w:rPr>
        <w:br/>
        <w:t>a zmiana będzie umożliwiać usunięcie rozbieżności i doprecyzowanie umowy w celu jednoznacznej interpretacji jej postanowień,</w:t>
      </w:r>
    </w:p>
    <w:p w14:paraId="313E57A9" w14:textId="77777777" w:rsidR="008935F5" w:rsidRPr="009C73A3" w:rsidRDefault="008935F5">
      <w:pPr>
        <w:numPr>
          <w:ilvl w:val="4"/>
          <w:numId w:val="57"/>
        </w:numPr>
        <w:tabs>
          <w:tab w:val="clear" w:pos="1620"/>
          <w:tab w:val="num" w:pos="709"/>
        </w:tabs>
        <w:suppressAutoHyphens w:val="0"/>
        <w:autoSpaceDE w:val="0"/>
        <w:adjustRightInd w:val="0"/>
        <w:ind w:left="720"/>
        <w:jc w:val="both"/>
        <w:textAlignment w:val="auto"/>
        <w:rPr>
          <w:rFonts w:ascii="Calibri" w:hAnsi="Calibri" w:cs="Calibri"/>
          <w:sz w:val="20"/>
          <w:szCs w:val="20"/>
        </w:rPr>
      </w:pPr>
      <w:r w:rsidRPr="009C73A3">
        <w:rPr>
          <w:rFonts w:ascii="Calibri" w:hAnsi="Calibri" w:cs="Calibri"/>
          <w:sz w:val="20"/>
          <w:szCs w:val="20"/>
        </w:rPr>
        <w:t>zmiana danych związanych z obsługą administracyjno-organizacyjną umowy (np.: zmiana numeru rachunku bankowego),</w:t>
      </w:r>
    </w:p>
    <w:p w14:paraId="3FB5C370" w14:textId="77777777" w:rsidR="008935F5" w:rsidRPr="009C73A3" w:rsidRDefault="008935F5">
      <w:pPr>
        <w:numPr>
          <w:ilvl w:val="4"/>
          <w:numId w:val="57"/>
        </w:numPr>
        <w:tabs>
          <w:tab w:val="clear" w:pos="1620"/>
          <w:tab w:val="num" w:pos="709"/>
        </w:tabs>
        <w:suppressAutoHyphens w:val="0"/>
        <w:autoSpaceDE w:val="0"/>
        <w:adjustRightInd w:val="0"/>
        <w:ind w:left="720"/>
        <w:jc w:val="both"/>
        <w:textAlignment w:val="auto"/>
        <w:rPr>
          <w:rFonts w:ascii="Calibri" w:hAnsi="Calibri" w:cs="Calibri"/>
          <w:sz w:val="20"/>
          <w:szCs w:val="20"/>
        </w:rPr>
      </w:pPr>
      <w:r w:rsidRPr="009C73A3">
        <w:rPr>
          <w:rFonts w:ascii="Calibri" w:hAnsi="Calibri" w:cs="Calibri"/>
          <w:sz w:val="20"/>
          <w:szCs w:val="20"/>
        </w:rPr>
        <w:t>zmiany powszechnie obowiązujących przepisów prawa w zakresie mającym wpływ na realizację przedmiotu umowy lub świadczenia stron w tym ustawowej zmiany stawki podatku VAT w trakcie realizacji przedmiotu umowy.</w:t>
      </w:r>
    </w:p>
    <w:p w14:paraId="3B177FBF" w14:textId="77777777" w:rsidR="008935F5" w:rsidRPr="009C73A3" w:rsidRDefault="008935F5">
      <w:pPr>
        <w:numPr>
          <w:ilvl w:val="0"/>
          <w:numId w:val="57"/>
        </w:numPr>
        <w:suppressAutoHyphens w:val="0"/>
        <w:autoSpaceDE w:val="0"/>
        <w:adjustRightInd w:val="0"/>
        <w:jc w:val="both"/>
        <w:textAlignment w:val="auto"/>
        <w:rPr>
          <w:rFonts w:ascii="Calibri" w:hAnsi="Calibri" w:cs="Calibri"/>
          <w:sz w:val="20"/>
          <w:szCs w:val="20"/>
        </w:rPr>
      </w:pPr>
      <w:r w:rsidRPr="009C73A3">
        <w:rPr>
          <w:rFonts w:ascii="Calibri" w:hAnsi="Calibri" w:cs="Calibri"/>
          <w:sz w:val="20"/>
          <w:szCs w:val="20"/>
        </w:rPr>
        <w:t>Warunkiem wprowadzenia zmian zawartej umowy jest sporządzenie oraz podpisanie przez strony Protokołu Konieczności określającego przyczyny zmiany oraz potwierdzającego wystąpienie okoliczności wymienionych w ust. 2. Protokół Konieczności będzie załącznikiem do aneksu zmieniającego niniejszą umowę.</w:t>
      </w:r>
    </w:p>
    <w:p w14:paraId="0F8C96FC" w14:textId="77777777" w:rsidR="008935F5" w:rsidRPr="009C73A3" w:rsidRDefault="008935F5">
      <w:pPr>
        <w:numPr>
          <w:ilvl w:val="0"/>
          <w:numId w:val="57"/>
        </w:numPr>
        <w:suppressAutoHyphens w:val="0"/>
        <w:autoSpaceDE w:val="0"/>
        <w:adjustRightInd w:val="0"/>
        <w:jc w:val="both"/>
        <w:textAlignment w:val="auto"/>
        <w:rPr>
          <w:rFonts w:ascii="Calibri" w:hAnsi="Calibri" w:cs="Calibri"/>
          <w:sz w:val="20"/>
          <w:szCs w:val="20"/>
        </w:rPr>
      </w:pPr>
      <w:r w:rsidRPr="009C73A3">
        <w:rPr>
          <w:rFonts w:ascii="Calibri" w:hAnsi="Calibri" w:cs="Calibri"/>
          <w:sz w:val="20"/>
          <w:szCs w:val="20"/>
        </w:rPr>
        <w:t>Termin powiadomienia o konieczności wprowadzenia zmian w zawartej umowie nie może nastąpić później niż 3 dni od uzyskania przez Stronę wiedzy o zaistnieniu okoliczności uzasadniających zmiany w umowie.</w:t>
      </w:r>
    </w:p>
    <w:p w14:paraId="1F88F7CC" w14:textId="77777777" w:rsidR="008935F5" w:rsidRPr="009C73A3" w:rsidRDefault="008935F5">
      <w:pPr>
        <w:numPr>
          <w:ilvl w:val="0"/>
          <w:numId w:val="57"/>
        </w:numPr>
        <w:suppressAutoHyphens w:val="0"/>
        <w:autoSpaceDE w:val="0"/>
        <w:adjustRightInd w:val="0"/>
        <w:jc w:val="both"/>
        <w:textAlignment w:val="auto"/>
        <w:rPr>
          <w:rFonts w:ascii="Calibri" w:hAnsi="Calibri" w:cs="Calibri"/>
          <w:sz w:val="20"/>
          <w:szCs w:val="20"/>
        </w:rPr>
      </w:pPr>
      <w:r w:rsidRPr="009C73A3">
        <w:rPr>
          <w:rFonts w:ascii="Calibri" w:hAnsi="Calibri" w:cs="Calibri"/>
          <w:sz w:val="20"/>
          <w:szCs w:val="20"/>
        </w:rPr>
        <w:t>Nie stanowi zmiany umowy zmiana osób reprezentujących oraz wskazanych do kontaktu między Stronami.</w:t>
      </w:r>
    </w:p>
    <w:p w14:paraId="2B9C9C09" w14:textId="77777777" w:rsidR="000F1C8E" w:rsidRPr="009C73A3" w:rsidRDefault="000F1C8E" w:rsidP="000F1C8E">
      <w:pPr>
        <w:pStyle w:val="Standard"/>
        <w:jc w:val="center"/>
        <w:rPr>
          <w:rFonts w:ascii="Calibri" w:hAnsi="Calibri" w:cs="Calibri"/>
          <w:b/>
          <w:bCs/>
          <w:sz w:val="20"/>
          <w:szCs w:val="20"/>
        </w:rPr>
      </w:pPr>
    </w:p>
    <w:p w14:paraId="4CC1010F" w14:textId="77DBBF35" w:rsidR="008935F5" w:rsidRPr="009C73A3" w:rsidRDefault="008935F5">
      <w:pPr>
        <w:numPr>
          <w:ilvl w:val="0"/>
          <w:numId w:val="47"/>
        </w:numPr>
        <w:suppressAutoHyphens w:val="0"/>
        <w:autoSpaceDN/>
        <w:ind w:left="0" w:firstLine="0"/>
        <w:jc w:val="center"/>
        <w:textAlignment w:val="auto"/>
        <w:rPr>
          <w:rFonts w:ascii="Calibri" w:hAnsi="Calibri" w:cs="Calibri"/>
          <w:b/>
          <w:sz w:val="20"/>
          <w:szCs w:val="20"/>
        </w:rPr>
      </w:pPr>
    </w:p>
    <w:p w14:paraId="23528859" w14:textId="77777777" w:rsidR="008935F5" w:rsidRPr="009C73A3" w:rsidRDefault="008935F5" w:rsidP="008935F5">
      <w:pPr>
        <w:ind w:right="17"/>
        <w:jc w:val="center"/>
        <w:rPr>
          <w:rFonts w:ascii="Calibri" w:hAnsi="Calibri" w:cs="Calibri"/>
          <w:b/>
          <w:sz w:val="20"/>
          <w:szCs w:val="20"/>
        </w:rPr>
      </w:pPr>
      <w:r w:rsidRPr="009C73A3">
        <w:rPr>
          <w:rFonts w:ascii="Calibri" w:hAnsi="Calibri" w:cs="Calibri"/>
          <w:b/>
          <w:sz w:val="20"/>
          <w:szCs w:val="20"/>
        </w:rPr>
        <w:t>ZACHOWANIE TAJEMNICY I BEZPIECZEŃSTWO DANYCH OSOBOWYCH</w:t>
      </w:r>
    </w:p>
    <w:p w14:paraId="30458763" w14:textId="77777777" w:rsidR="008935F5" w:rsidRPr="009C73A3" w:rsidRDefault="008935F5">
      <w:pPr>
        <w:widowControl w:val="0"/>
        <w:numPr>
          <w:ilvl w:val="0"/>
          <w:numId w:val="60"/>
        </w:numPr>
        <w:suppressAutoHyphens w:val="0"/>
        <w:autoSpaceDN/>
        <w:adjustRightInd w:val="0"/>
        <w:snapToGrid w:val="0"/>
        <w:jc w:val="both"/>
        <w:rPr>
          <w:rFonts w:ascii="Calibri" w:hAnsi="Calibri" w:cs="Calibri"/>
          <w:sz w:val="20"/>
          <w:szCs w:val="20"/>
        </w:rPr>
      </w:pPr>
      <w:r w:rsidRPr="009C73A3">
        <w:rPr>
          <w:rFonts w:ascii="Calibri" w:hAnsi="Calibri" w:cs="Calibri"/>
          <w:sz w:val="20"/>
          <w:szCs w:val="20"/>
        </w:rPr>
        <w:t>Strony umowy zobowiązują się do:</w:t>
      </w:r>
    </w:p>
    <w:p w14:paraId="7667BE9F" w14:textId="77777777" w:rsidR="008935F5" w:rsidRPr="009C73A3" w:rsidRDefault="008935F5">
      <w:pPr>
        <w:pStyle w:val="Akapitzlist"/>
        <w:widowControl w:val="0"/>
        <w:numPr>
          <w:ilvl w:val="0"/>
          <w:numId w:val="61"/>
        </w:numPr>
        <w:suppressAutoHyphens w:val="0"/>
        <w:autoSpaceDN/>
        <w:adjustRightInd w:val="0"/>
        <w:snapToGrid w:val="0"/>
        <w:contextualSpacing/>
        <w:jc w:val="both"/>
        <w:rPr>
          <w:rFonts w:ascii="Calibri" w:hAnsi="Calibri" w:cs="Calibri"/>
          <w:sz w:val="20"/>
        </w:rPr>
      </w:pPr>
      <w:r w:rsidRPr="009C73A3">
        <w:rPr>
          <w:rFonts w:ascii="Calibri" w:hAnsi="Calibri" w:cs="Calibri"/>
          <w:sz w:val="20"/>
        </w:rPr>
        <w:t>zachowania w tajemnicy wszelkich informacji otrzymanych i uzyskanych w związku z wykonywaniem zobowiązań wynikających z realizacji umowy, w szczególności informacji o stosowanych technicznych i organizacyjnych środkach bezpieczeństwa;</w:t>
      </w:r>
    </w:p>
    <w:p w14:paraId="0508DBEB" w14:textId="77777777" w:rsidR="008935F5" w:rsidRPr="009C73A3" w:rsidRDefault="008935F5">
      <w:pPr>
        <w:pStyle w:val="Akapitzlist"/>
        <w:widowControl w:val="0"/>
        <w:numPr>
          <w:ilvl w:val="0"/>
          <w:numId w:val="61"/>
        </w:numPr>
        <w:suppressAutoHyphens w:val="0"/>
        <w:autoSpaceDN/>
        <w:adjustRightInd w:val="0"/>
        <w:snapToGrid w:val="0"/>
        <w:contextualSpacing/>
        <w:jc w:val="both"/>
        <w:rPr>
          <w:rFonts w:ascii="Calibri" w:hAnsi="Calibri" w:cs="Calibri"/>
          <w:sz w:val="20"/>
        </w:rPr>
      </w:pPr>
      <w:r w:rsidRPr="009C73A3">
        <w:rPr>
          <w:rFonts w:ascii="Calibri" w:hAnsi="Calibri" w:cs="Calibri"/>
          <w:sz w:val="20"/>
        </w:rPr>
        <w:t>wykorzystywania informacji jedynie w celach określonych ustaleniami dokonanymi przez Strony umowy;</w:t>
      </w:r>
    </w:p>
    <w:p w14:paraId="3FE9671D" w14:textId="77777777" w:rsidR="008935F5" w:rsidRPr="009C73A3" w:rsidRDefault="008935F5">
      <w:pPr>
        <w:pStyle w:val="Akapitzlist"/>
        <w:widowControl w:val="0"/>
        <w:numPr>
          <w:ilvl w:val="0"/>
          <w:numId w:val="61"/>
        </w:numPr>
        <w:suppressAutoHyphens w:val="0"/>
        <w:autoSpaceDN/>
        <w:adjustRightInd w:val="0"/>
        <w:snapToGrid w:val="0"/>
        <w:contextualSpacing/>
        <w:jc w:val="both"/>
        <w:rPr>
          <w:rFonts w:ascii="Calibri" w:hAnsi="Calibri" w:cs="Calibri"/>
          <w:sz w:val="20"/>
        </w:rPr>
      </w:pPr>
      <w:r w:rsidRPr="009C73A3">
        <w:rPr>
          <w:rFonts w:ascii="Calibri" w:hAnsi="Calibri" w:cs="Calibri"/>
          <w:sz w:val="20"/>
        </w:rPr>
        <w:t>podejmowania wszelkich kroków i działań w celu zapewnienia, że żadna z osób otrzymujących informacje w myśl postanowień pkt 1 nie ujawni tych informacji, ani ich źródła, zarówno w całości jak i w części stronom trzecim bez uzyskania uprzedniej, wyrażonej na piśmie zgody strony umowy, od której pochodzą informacje;</w:t>
      </w:r>
    </w:p>
    <w:p w14:paraId="7825ABD5" w14:textId="77777777" w:rsidR="008935F5" w:rsidRPr="009C73A3" w:rsidRDefault="008935F5">
      <w:pPr>
        <w:pStyle w:val="Akapitzlist"/>
        <w:widowControl w:val="0"/>
        <w:numPr>
          <w:ilvl w:val="0"/>
          <w:numId w:val="61"/>
        </w:numPr>
        <w:suppressAutoHyphens w:val="0"/>
        <w:autoSpaceDN/>
        <w:adjustRightInd w:val="0"/>
        <w:snapToGrid w:val="0"/>
        <w:contextualSpacing/>
        <w:jc w:val="both"/>
        <w:rPr>
          <w:rFonts w:ascii="Calibri" w:hAnsi="Calibri" w:cs="Calibri"/>
          <w:sz w:val="20"/>
        </w:rPr>
      </w:pPr>
      <w:r w:rsidRPr="009C73A3">
        <w:rPr>
          <w:rFonts w:ascii="Calibri" w:hAnsi="Calibri" w:cs="Calibri"/>
          <w:sz w:val="20"/>
        </w:rPr>
        <w:t>tego, iż w razie wątpliwości w przedmiocie kwalifikacji określonych informacji na potrzeby niniejszej umowy, kwalifikowania tych informacji jako informacji chronionych zapisami niniejszej umowy;</w:t>
      </w:r>
    </w:p>
    <w:p w14:paraId="583E0496" w14:textId="77777777" w:rsidR="008935F5" w:rsidRPr="009C73A3" w:rsidRDefault="008935F5">
      <w:pPr>
        <w:pStyle w:val="Akapitzlist"/>
        <w:widowControl w:val="0"/>
        <w:numPr>
          <w:ilvl w:val="0"/>
          <w:numId w:val="61"/>
        </w:numPr>
        <w:suppressAutoHyphens w:val="0"/>
        <w:autoSpaceDN/>
        <w:adjustRightInd w:val="0"/>
        <w:snapToGrid w:val="0"/>
        <w:contextualSpacing/>
        <w:jc w:val="both"/>
        <w:rPr>
          <w:rFonts w:ascii="Calibri" w:hAnsi="Calibri" w:cs="Calibri"/>
          <w:sz w:val="20"/>
        </w:rPr>
      </w:pPr>
      <w:r w:rsidRPr="009C73A3">
        <w:rPr>
          <w:rFonts w:ascii="Calibri" w:hAnsi="Calibri" w:cs="Calibri"/>
          <w:sz w:val="20"/>
        </w:rPr>
        <w:t>niesporządzania kopii, ani jakiegokolwiek innego powielania, poza uzasadnionymi w prawie przypadkami, informacji otrzymanych i uzyskanych w związku z realizacją niniejszej umowy;</w:t>
      </w:r>
    </w:p>
    <w:p w14:paraId="5E42D238" w14:textId="77777777" w:rsidR="008935F5" w:rsidRPr="009C73A3" w:rsidRDefault="008935F5">
      <w:pPr>
        <w:pStyle w:val="Akapitzlist"/>
        <w:widowControl w:val="0"/>
        <w:numPr>
          <w:ilvl w:val="0"/>
          <w:numId w:val="61"/>
        </w:numPr>
        <w:suppressAutoHyphens w:val="0"/>
        <w:autoSpaceDN/>
        <w:adjustRightInd w:val="0"/>
        <w:snapToGrid w:val="0"/>
        <w:contextualSpacing/>
        <w:jc w:val="both"/>
        <w:rPr>
          <w:rFonts w:ascii="Calibri" w:hAnsi="Calibri" w:cs="Calibri"/>
          <w:sz w:val="20"/>
        </w:rPr>
      </w:pPr>
      <w:r w:rsidRPr="009C73A3">
        <w:rPr>
          <w:rFonts w:ascii="Calibri" w:hAnsi="Calibri" w:cs="Calibri"/>
          <w:sz w:val="20"/>
        </w:rPr>
        <w:t>tego, iż przekazywanie, ujawnianie oraz wykorzystywanie informacji otrzymanych przez Wykonawcę od Zamawiającego będących przedmiotem niniejszej umowy nastąpić może wobec podmiotów uprawnionych na podstawie przepisów obowiązującego prawa i w zakresie określonym umową;</w:t>
      </w:r>
    </w:p>
    <w:p w14:paraId="4487A57B" w14:textId="77777777" w:rsidR="008935F5" w:rsidRPr="009C73A3" w:rsidRDefault="008935F5">
      <w:pPr>
        <w:pStyle w:val="Akapitzlist"/>
        <w:widowControl w:val="0"/>
        <w:numPr>
          <w:ilvl w:val="0"/>
          <w:numId w:val="61"/>
        </w:numPr>
        <w:suppressAutoHyphens w:val="0"/>
        <w:autoSpaceDN/>
        <w:adjustRightInd w:val="0"/>
        <w:snapToGrid w:val="0"/>
        <w:contextualSpacing/>
        <w:jc w:val="both"/>
        <w:rPr>
          <w:rFonts w:ascii="Calibri" w:hAnsi="Calibri" w:cs="Calibri"/>
          <w:sz w:val="20"/>
        </w:rPr>
      </w:pPr>
      <w:r w:rsidRPr="009C73A3">
        <w:rPr>
          <w:rFonts w:ascii="Calibri" w:hAnsi="Calibri" w:cs="Calibri"/>
          <w:sz w:val="20"/>
        </w:rPr>
        <w:t>przestrzegania zasad bezpieczeństwa, w trakcie czynności wykonywanych u strony umowy, o których strona ta poinformowała;</w:t>
      </w:r>
    </w:p>
    <w:p w14:paraId="22E4322F" w14:textId="77777777" w:rsidR="008935F5" w:rsidRPr="009C73A3" w:rsidRDefault="008935F5">
      <w:pPr>
        <w:pStyle w:val="Akapitzlist"/>
        <w:widowControl w:val="0"/>
        <w:numPr>
          <w:ilvl w:val="0"/>
          <w:numId w:val="61"/>
        </w:numPr>
        <w:suppressAutoHyphens w:val="0"/>
        <w:autoSpaceDN/>
        <w:adjustRightInd w:val="0"/>
        <w:snapToGrid w:val="0"/>
        <w:contextualSpacing/>
        <w:jc w:val="both"/>
        <w:rPr>
          <w:rFonts w:ascii="Calibri" w:hAnsi="Calibri" w:cs="Calibri"/>
          <w:sz w:val="20"/>
        </w:rPr>
      </w:pPr>
      <w:r w:rsidRPr="009C73A3">
        <w:rPr>
          <w:rFonts w:ascii="Calibri" w:hAnsi="Calibri" w:cs="Calibri"/>
          <w:sz w:val="20"/>
        </w:rPr>
        <w:t>stosowania własnych środków technicznych i organizacyjnych, wobec pracowników własnych, dopuszczonych do realizacji niniejszej umowy, w celu dochowania tajemnicy informacji.</w:t>
      </w:r>
    </w:p>
    <w:p w14:paraId="2765E807" w14:textId="77777777" w:rsidR="008935F5" w:rsidRPr="009C73A3" w:rsidRDefault="008935F5">
      <w:pPr>
        <w:widowControl w:val="0"/>
        <w:numPr>
          <w:ilvl w:val="0"/>
          <w:numId w:val="60"/>
        </w:numPr>
        <w:suppressAutoHyphens w:val="0"/>
        <w:autoSpaceDN/>
        <w:adjustRightInd w:val="0"/>
        <w:snapToGrid w:val="0"/>
        <w:jc w:val="both"/>
        <w:rPr>
          <w:rFonts w:ascii="Calibri" w:hAnsi="Calibri" w:cs="Calibri"/>
          <w:sz w:val="20"/>
          <w:szCs w:val="20"/>
        </w:rPr>
      </w:pPr>
      <w:r w:rsidRPr="009C73A3">
        <w:rPr>
          <w:rFonts w:ascii="Calibri" w:hAnsi="Calibri" w:cs="Calibri"/>
          <w:sz w:val="20"/>
          <w:szCs w:val="20"/>
        </w:rPr>
        <w:t>Zobowiązanie, o którym mowa w ust. 1 nie ma zastosowania do:</w:t>
      </w:r>
    </w:p>
    <w:p w14:paraId="0B831BCE" w14:textId="77777777" w:rsidR="008935F5" w:rsidRPr="009C73A3" w:rsidRDefault="008935F5">
      <w:pPr>
        <w:pStyle w:val="Akapitzlist"/>
        <w:widowControl w:val="0"/>
        <w:numPr>
          <w:ilvl w:val="0"/>
          <w:numId w:val="62"/>
        </w:numPr>
        <w:suppressAutoHyphens w:val="0"/>
        <w:autoSpaceDN/>
        <w:adjustRightInd w:val="0"/>
        <w:snapToGrid w:val="0"/>
        <w:contextualSpacing/>
        <w:jc w:val="both"/>
        <w:rPr>
          <w:rFonts w:ascii="Calibri" w:hAnsi="Calibri" w:cs="Calibri"/>
          <w:sz w:val="20"/>
        </w:rPr>
      </w:pPr>
      <w:r w:rsidRPr="009C73A3">
        <w:rPr>
          <w:rFonts w:ascii="Calibri" w:hAnsi="Calibri" w:cs="Calibri"/>
          <w:sz w:val="20"/>
        </w:rPr>
        <w:t>informacji ogólnie dostępnych i powszechnie znanych;</w:t>
      </w:r>
    </w:p>
    <w:p w14:paraId="3FCE5759" w14:textId="77777777" w:rsidR="008935F5" w:rsidRPr="009C73A3" w:rsidRDefault="008935F5">
      <w:pPr>
        <w:pStyle w:val="Akapitzlist"/>
        <w:widowControl w:val="0"/>
        <w:numPr>
          <w:ilvl w:val="0"/>
          <w:numId w:val="62"/>
        </w:numPr>
        <w:suppressAutoHyphens w:val="0"/>
        <w:autoSpaceDN/>
        <w:adjustRightInd w:val="0"/>
        <w:snapToGrid w:val="0"/>
        <w:contextualSpacing/>
        <w:jc w:val="both"/>
        <w:rPr>
          <w:rFonts w:ascii="Calibri" w:hAnsi="Calibri" w:cs="Calibri"/>
          <w:sz w:val="20"/>
        </w:rPr>
      </w:pPr>
      <w:r w:rsidRPr="009C73A3">
        <w:rPr>
          <w:rFonts w:ascii="Calibri" w:hAnsi="Calibri" w:cs="Calibri"/>
          <w:sz w:val="20"/>
        </w:rPr>
        <w:t>informacji, na których ujawnienie strona umowy, od której pochodzą informacje, wyraziła wyraźną zgodę na piśmie, pod rygorem nieważności;</w:t>
      </w:r>
    </w:p>
    <w:p w14:paraId="69F9BCEF" w14:textId="4099ACC5" w:rsidR="008935F5" w:rsidRPr="009C73A3" w:rsidRDefault="008935F5">
      <w:pPr>
        <w:pStyle w:val="Akapitzlist"/>
        <w:widowControl w:val="0"/>
        <w:numPr>
          <w:ilvl w:val="0"/>
          <w:numId w:val="62"/>
        </w:numPr>
        <w:suppressAutoHyphens w:val="0"/>
        <w:autoSpaceDN/>
        <w:adjustRightInd w:val="0"/>
        <w:snapToGrid w:val="0"/>
        <w:contextualSpacing/>
        <w:jc w:val="both"/>
        <w:rPr>
          <w:rFonts w:ascii="Calibri" w:hAnsi="Calibri" w:cs="Calibri"/>
          <w:sz w:val="20"/>
        </w:rPr>
      </w:pPr>
      <w:r w:rsidRPr="009C73A3">
        <w:rPr>
          <w:rFonts w:ascii="Calibri" w:hAnsi="Calibri" w:cs="Calibri"/>
          <w:sz w:val="20"/>
        </w:rPr>
        <w:t xml:space="preserve">informacji uzyskanych przez stronę umowy od osób trzecich, o ile takie ujawnienie przez osobę trzecią nie </w:t>
      </w:r>
      <w:r w:rsidRPr="009C73A3">
        <w:rPr>
          <w:rFonts w:ascii="Calibri" w:hAnsi="Calibri" w:cs="Calibri"/>
          <w:sz w:val="20"/>
        </w:rPr>
        <w:lastRenderedPageBreak/>
        <w:t xml:space="preserve">stanowi naruszenia powszechnie obowiązujących przepisów prawa lub zobowiązań zaciągniętych przez te osoby. Strony umowy zobowiązane są do zachowania w tajemnicy informacji uzyskanych od osób trzecich, które zostały </w:t>
      </w:r>
      <w:r w:rsidR="0092518A">
        <w:rPr>
          <w:rFonts w:ascii="Calibri" w:hAnsi="Calibri" w:cs="Calibri"/>
          <w:sz w:val="20"/>
        </w:rPr>
        <w:t>jej</w:t>
      </w:r>
      <w:r w:rsidRPr="009C73A3">
        <w:rPr>
          <w:rFonts w:ascii="Calibri" w:hAnsi="Calibri" w:cs="Calibri"/>
          <w:sz w:val="20"/>
        </w:rPr>
        <w:t xml:space="preserve"> udostępnione z naruszeniem wymogów określonych w zdaniu poprzednim;</w:t>
      </w:r>
    </w:p>
    <w:p w14:paraId="2CD2013B" w14:textId="77777777" w:rsidR="008935F5" w:rsidRPr="009C73A3" w:rsidRDefault="008935F5">
      <w:pPr>
        <w:pStyle w:val="Akapitzlist"/>
        <w:widowControl w:val="0"/>
        <w:numPr>
          <w:ilvl w:val="0"/>
          <w:numId w:val="62"/>
        </w:numPr>
        <w:suppressAutoHyphens w:val="0"/>
        <w:autoSpaceDN/>
        <w:adjustRightInd w:val="0"/>
        <w:snapToGrid w:val="0"/>
        <w:contextualSpacing/>
        <w:jc w:val="both"/>
        <w:rPr>
          <w:rFonts w:ascii="Calibri" w:hAnsi="Calibri" w:cs="Calibri"/>
          <w:sz w:val="20"/>
        </w:rPr>
      </w:pPr>
      <w:r w:rsidRPr="009C73A3">
        <w:rPr>
          <w:rFonts w:ascii="Calibri" w:hAnsi="Calibri" w:cs="Calibri"/>
          <w:sz w:val="20"/>
        </w:rPr>
        <w:t>udostępniania informacji na rzecz podmiotów uprawnionych, o ile obowiązek udostępniania tych informacji na rzecz tych podmiotów wynika z powszechnie obowiązujących przepisów prawa.</w:t>
      </w:r>
    </w:p>
    <w:p w14:paraId="6D80AB9A" w14:textId="77777777" w:rsidR="00EA3AB8" w:rsidRPr="009C73A3" w:rsidRDefault="00EA3AB8" w:rsidP="000F1C8E">
      <w:pPr>
        <w:pStyle w:val="Standard"/>
        <w:jc w:val="center"/>
        <w:rPr>
          <w:rFonts w:ascii="Calibri" w:hAnsi="Calibri" w:cs="Calibri"/>
          <w:b/>
          <w:bCs/>
          <w:sz w:val="20"/>
          <w:szCs w:val="20"/>
        </w:rPr>
      </w:pPr>
    </w:p>
    <w:p w14:paraId="5ECEED15" w14:textId="77777777" w:rsidR="002B35FE" w:rsidRPr="009C73A3" w:rsidRDefault="002B35FE">
      <w:pPr>
        <w:numPr>
          <w:ilvl w:val="0"/>
          <w:numId w:val="47"/>
        </w:numPr>
        <w:suppressAutoHyphens w:val="0"/>
        <w:autoSpaceDN/>
        <w:ind w:left="0" w:firstLine="0"/>
        <w:jc w:val="center"/>
        <w:textAlignment w:val="auto"/>
        <w:rPr>
          <w:rFonts w:ascii="Calibri" w:eastAsia="Calibri" w:hAnsi="Calibri" w:cs="Calibri"/>
          <w:b/>
          <w:bCs/>
          <w:sz w:val="20"/>
          <w:szCs w:val="20"/>
          <w:lang w:eastAsia="en-US"/>
        </w:rPr>
      </w:pPr>
    </w:p>
    <w:p w14:paraId="18E1EB56" w14:textId="77777777" w:rsidR="009C73A3" w:rsidRPr="009C73A3" w:rsidRDefault="009C73A3" w:rsidP="009C73A3">
      <w:pPr>
        <w:autoSpaceDE w:val="0"/>
        <w:adjustRightInd w:val="0"/>
        <w:jc w:val="center"/>
        <w:rPr>
          <w:rFonts w:ascii="Calibri" w:hAnsi="Calibri" w:cs="Calibri"/>
          <w:b/>
          <w:bCs/>
          <w:sz w:val="20"/>
          <w:szCs w:val="20"/>
        </w:rPr>
      </w:pPr>
      <w:r w:rsidRPr="009C73A3">
        <w:rPr>
          <w:rFonts w:ascii="Calibri" w:hAnsi="Calibri" w:cs="Calibri"/>
          <w:b/>
          <w:bCs/>
          <w:sz w:val="20"/>
          <w:szCs w:val="20"/>
        </w:rPr>
        <w:t>POSTANOWIENIA KOŃCOWE</w:t>
      </w:r>
    </w:p>
    <w:p w14:paraId="2E0E005C" w14:textId="19858E85" w:rsidR="009C73A3" w:rsidRPr="009C73A3" w:rsidRDefault="009C73A3">
      <w:pPr>
        <w:numPr>
          <w:ilvl w:val="1"/>
          <w:numId w:val="65"/>
        </w:numPr>
        <w:tabs>
          <w:tab w:val="clear" w:pos="1440"/>
          <w:tab w:val="num" w:pos="284"/>
        </w:tabs>
        <w:suppressAutoHyphens w:val="0"/>
        <w:autoSpaceDE w:val="0"/>
        <w:adjustRightInd w:val="0"/>
        <w:ind w:left="284" w:hanging="284"/>
        <w:jc w:val="both"/>
        <w:textAlignment w:val="auto"/>
        <w:rPr>
          <w:rFonts w:ascii="Calibri" w:hAnsi="Calibri" w:cs="Calibri"/>
          <w:sz w:val="20"/>
          <w:szCs w:val="20"/>
        </w:rPr>
      </w:pPr>
      <w:r w:rsidRPr="009C73A3">
        <w:rPr>
          <w:rFonts w:ascii="Calibri" w:hAnsi="Calibri" w:cs="Calibri"/>
          <w:sz w:val="20"/>
          <w:szCs w:val="20"/>
        </w:rPr>
        <w:t>Wszelkie zmiany treści umowy dla swej ważności wymagają sporządzenia aneksu w formie pisemnej</w:t>
      </w:r>
      <w:r w:rsidR="0092518A">
        <w:rPr>
          <w:rFonts w:ascii="Calibri" w:hAnsi="Calibri" w:cs="Calibri"/>
          <w:sz w:val="20"/>
          <w:szCs w:val="20"/>
        </w:rPr>
        <w:t xml:space="preserve"> </w:t>
      </w:r>
      <w:r w:rsidR="0092518A" w:rsidRPr="0092518A">
        <w:rPr>
          <w:rFonts w:ascii="Calibri" w:hAnsi="Calibri" w:cs="Calibri"/>
          <w:sz w:val="20"/>
          <w:szCs w:val="20"/>
        </w:rPr>
        <w:t>lub elektronicznej opatrzonej kwalifikowanym podpisem</w:t>
      </w:r>
      <w:r w:rsidRPr="009C73A3">
        <w:rPr>
          <w:rFonts w:ascii="Calibri" w:hAnsi="Calibri" w:cs="Calibri"/>
          <w:sz w:val="20"/>
          <w:szCs w:val="20"/>
        </w:rPr>
        <w:t>.</w:t>
      </w:r>
    </w:p>
    <w:p w14:paraId="6A309326" w14:textId="77777777" w:rsidR="009C73A3" w:rsidRPr="009C73A3" w:rsidRDefault="009C73A3">
      <w:pPr>
        <w:numPr>
          <w:ilvl w:val="1"/>
          <w:numId w:val="65"/>
        </w:numPr>
        <w:tabs>
          <w:tab w:val="clear" w:pos="1440"/>
          <w:tab w:val="num" w:pos="284"/>
        </w:tabs>
        <w:suppressAutoHyphens w:val="0"/>
        <w:autoSpaceDE w:val="0"/>
        <w:adjustRightInd w:val="0"/>
        <w:ind w:left="284" w:hanging="284"/>
        <w:jc w:val="both"/>
        <w:textAlignment w:val="auto"/>
        <w:rPr>
          <w:rFonts w:ascii="Calibri" w:hAnsi="Calibri" w:cs="Calibri"/>
          <w:sz w:val="20"/>
          <w:szCs w:val="20"/>
        </w:rPr>
      </w:pPr>
      <w:r w:rsidRPr="009C73A3">
        <w:rPr>
          <w:rFonts w:ascii="Calibri" w:hAnsi="Calibri" w:cs="Calibri"/>
          <w:sz w:val="20"/>
          <w:szCs w:val="20"/>
        </w:rPr>
        <w:t>W przypadku rozbieżności interpretacyjnych pomiędzy postanowieniami umowy, a treścią załączników i innych dokumentów stanowiących integralną część umowy lub wytworzonych przez Strony, pierwszeństwo mają postanowienia umowne.</w:t>
      </w:r>
    </w:p>
    <w:p w14:paraId="648A0ED1" w14:textId="77777777" w:rsidR="009C73A3" w:rsidRPr="009C73A3" w:rsidRDefault="009C73A3">
      <w:pPr>
        <w:numPr>
          <w:ilvl w:val="1"/>
          <w:numId w:val="65"/>
        </w:numPr>
        <w:tabs>
          <w:tab w:val="clear" w:pos="1440"/>
          <w:tab w:val="num" w:pos="284"/>
        </w:tabs>
        <w:suppressAutoHyphens w:val="0"/>
        <w:autoSpaceDE w:val="0"/>
        <w:adjustRightInd w:val="0"/>
        <w:ind w:left="284" w:hanging="284"/>
        <w:jc w:val="both"/>
        <w:textAlignment w:val="auto"/>
        <w:rPr>
          <w:rFonts w:ascii="Calibri" w:hAnsi="Calibri" w:cs="Calibri"/>
          <w:sz w:val="20"/>
          <w:szCs w:val="20"/>
        </w:rPr>
      </w:pPr>
      <w:r w:rsidRPr="009C73A3">
        <w:rPr>
          <w:rFonts w:ascii="Calibri" w:hAnsi="Calibri" w:cs="Calibri"/>
          <w:sz w:val="20"/>
          <w:szCs w:val="20"/>
        </w:rPr>
        <w:t>Nieważność któregokolwiek postanowienia umowy nie powoduje nieważności całej umowy. W przypadku, gdy którekolwiek z postanowień umowy zostanie prawomocnie uznane za nieważne lub bezskuteczne, w jego miejsce stosuje się odpowiedni przepis prawa powszechnie obowiązującego. Strony zobowiązane będą zawrzeć aneks do umowy, w którym sformułują postanowienia zastępcze, których cel gospodarczy i ekonomiczny będzie równoważny lub maksymalnie zbliżony do celu postanowień nieważnych lub bezskutecznych.</w:t>
      </w:r>
    </w:p>
    <w:p w14:paraId="1F6744FD" w14:textId="77777777" w:rsidR="009C73A3" w:rsidRPr="009C73A3" w:rsidRDefault="009C73A3">
      <w:pPr>
        <w:numPr>
          <w:ilvl w:val="1"/>
          <w:numId w:val="65"/>
        </w:numPr>
        <w:tabs>
          <w:tab w:val="clear" w:pos="1440"/>
          <w:tab w:val="num" w:pos="284"/>
        </w:tabs>
        <w:suppressAutoHyphens w:val="0"/>
        <w:autoSpaceDE w:val="0"/>
        <w:adjustRightInd w:val="0"/>
        <w:ind w:left="284" w:hanging="284"/>
        <w:jc w:val="both"/>
        <w:textAlignment w:val="auto"/>
        <w:rPr>
          <w:rFonts w:ascii="Calibri" w:hAnsi="Calibri" w:cs="Calibri"/>
          <w:sz w:val="20"/>
          <w:szCs w:val="20"/>
        </w:rPr>
      </w:pPr>
      <w:r w:rsidRPr="009C73A3">
        <w:rPr>
          <w:rFonts w:ascii="Calibri" w:hAnsi="Calibri" w:cs="Calibri"/>
          <w:sz w:val="20"/>
          <w:szCs w:val="20"/>
        </w:rPr>
        <w:t>Podpisanie umowy nie rodzi po żadnej ze stron odpowiedzialności za jakiekolwiek zobowiązania majątkowe wobec osób trzecich, w tym także mające charakter podatkowy dotyczący drugiej strony umowy.</w:t>
      </w:r>
    </w:p>
    <w:p w14:paraId="57CE6850" w14:textId="77777777" w:rsidR="009C73A3" w:rsidRPr="009C73A3" w:rsidRDefault="009C73A3">
      <w:pPr>
        <w:numPr>
          <w:ilvl w:val="1"/>
          <w:numId w:val="65"/>
        </w:numPr>
        <w:tabs>
          <w:tab w:val="clear" w:pos="1440"/>
          <w:tab w:val="num" w:pos="284"/>
        </w:tabs>
        <w:suppressAutoHyphens w:val="0"/>
        <w:autoSpaceDE w:val="0"/>
        <w:adjustRightInd w:val="0"/>
        <w:ind w:left="284" w:hanging="284"/>
        <w:jc w:val="both"/>
        <w:textAlignment w:val="auto"/>
        <w:rPr>
          <w:rFonts w:ascii="Calibri" w:hAnsi="Calibri" w:cs="Calibri"/>
          <w:sz w:val="20"/>
          <w:szCs w:val="20"/>
        </w:rPr>
      </w:pPr>
      <w:r w:rsidRPr="009C73A3">
        <w:rPr>
          <w:rFonts w:ascii="Calibri" w:hAnsi="Calibri" w:cs="Calibri"/>
          <w:sz w:val="20"/>
          <w:szCs w:val="20"/>
        </w:rPr>
        <w:t>Ilekroć w umowie wskazano termin z użyciem „dni robocze”, należy przez to rozumieć, okres obejmujący godziny od 7:30 do 15:30 od poniedziałku do piątku z wyłączeniem dni ustawowo wolnych od pracy określonych w ustawie z dnia 18 stycznia 1951 r. o dniach wolnych od pracy. Ilekroć w umowie termin podawany jest w dniach, bez użycia określenia „dni robocze”, Strony rozumieją przez to dni kalendarzowe.</w:t>
      </w:r>
    </w:p>
    <w:p w14:paraId="2484AD11" w14:textId="77777777" w:rsidR="009C73A3" w:rsidRPr="009C73A3" w:rsidRDefault="009C73A3">
      <w:pPr>
        <w:numPr>
          <w:ilvl w:val="1"/>
          <w:numId w:val="65"/>
        </w:numPr>
        <w:tabs>
          <w:tab w:val="clear" w:pos="1440"/>
          <w:tab w:val="num" w:pos="284"/>
        </w:tabs>
        <w:suppressAutoHyphens w:val="0"/>
        <w:autoSpaceDE w:val="0"/>
        <w:adjustRightInd w:val="0"/>
        <w:ind w:left="284" w:hanging="284"/>
        <w:jc w:val="both"/>
        <w:textAlignment w:val="auto"/>
        <w:rPr>
          <w:rFonts w:ascii="Calibri" w:hAnsi="Calibri" w:cs="Calibri"/>
          <w:sz w:val="20"/>
          <w:szCs w:val="20"/>
        </w:rPr>
      </w:pPr>
      <w:r w:rsidRPr="009C73A3">
        <w:rPr>
          <w:rFonts w:ascii="Calibri" w:hAnsi="Calibri" w:cs="Calibri"/>
          <w:sz w:val="20"/>
          <w:szCs w:val="20"/>
        </w:rPr>
        <w:t>Strony zobowiązują się do każdorazowego powiadamiania się listem poleconym o zmianie adresu swojej siedziby, pod rygorem uznania za skutecznie doręczoną korespondencję wysłaną pod dotychczas znany adres.</w:t>
      </w:r>
    </w:p>
    <w:p w14:paraId="10F01D27" w14:textId="77777777" w:rsidR="009C73A3" w:rsidRPr="009C73A3" w:rsidRDefault="009C73A3">
      <w:pPr>
        <w:numPr>
          <w:ilvl w:val="1"/>
          <w:numId w:val="65"/>
        </w:numPr>
        <w:tabs>
          <w:tab w:val="clear" w:pos="1440"/>
          <w:tab w:val="num" w:pos="284"/>
        </w:tabs>
        <w:suppressAutoHyphens w:val="0"/>
        <w:autoSpaceDE w:val="0"/>
        <w:adjustRightInd w:val="0"/>
        <w:ind w:left="284" w:hanging="284"/>
        <w:jc w:val="both"/>
        <w:textAlignment w:val="auto"/>
        <w:rPr>
          <w:rFonts w:ascii="Calibri" w:hAnsi="Calibri" w:cs="Calibri"/>
          <w:sz w:val="20"/>
          <w:szCs w:val="20"/>
        </w:rPr>
      </w:pPr>
      <w:r w:rsidRPr="009C73A3">
        <w:rPr>
          <w:rFonts w:ascii="Calibri" w:hAnsi="Calibri" w:cs="Calibri"/>
          <w:sz w:val="20"/>
          <w:szCs w:val="20"/>
        </w:rPr>
        <w:t>Strony oświadczają, że zostały poinformowane, iż niektóre dane zawarte w treści umowy, jak również przedmiot umowy mogą stanowić informację publiczną zgodnie z przepisami ustawy z dnia 6 września 2001 r. o dostępie do informacji publicznej oraz ustawą z dnia 10 maja 2018 r. o ochronie danych osobowych.</w:t>
      </w:r>
    </w:p>
    <w:p w14:paraId="43AFEB8F" w14:textId="77777777" w:rsidR="009C73A3" w:rsidRPr="009C73A3" w:rsidRDefault="009C73A3">
      <w:pPr>
        <w:numPr>
          <w:ilvl w:val="1"/>
          <w:numId w:val="65"/>
        </w:numPr>
        <w:tabs>
          <w:tab w:val="clear" w:pos="1440"/>
          <w:tab w:val="num" w:pos="284"/>
        </w:tabs>
        <w:suppressAutoHyphens w:val="0"/>
        <w:autoSpaceDE w:val="0"/>
        <w:adjustRightInd w:val="0"/>
        <w:ind w:left="284" w:hanging="284"/>
        <w:jc w:val="both"/>
        <w:textAlignment w:val="auto"/>
        <w:rPr>
          <w:rFonts w:ascii="Calibri" w:eastAsia="Times New Roman" w:hAnsi="Calibri" w:cs="Calibri"/>
          <w:kern w:val="0"/>
          <w:sz w:val="20"/>
          <w:szCs w:val="20"/>
          <w:lang w:eastAsia="pl-PL" w:bidi="ar-SA"/>
        </w:rPr>
      </w:pPr>
      <w:r w:rsidRPr="009C73A3">
        <w:rPr>
          <w:rFonts w:ascii="Calibri" w:eastAsia="Times New Roman" w:hAnsi="Calibri" w:cs="Calibri"/>
          <w:kern w:val="0"/>
          <w:sz w:val="20"/>
          <w:szCs w:val="20"/>
          <w:lang w:eastAsia="pl-PL" w:bidi="ar-S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informuję, że: </w:t>
      </w:r>
    </w:p>
    <w:p w14:paraId="4EEC9AB9" w14:textId="77777777" w:rsidR="009C73A3" w:rsidRPr="009C73A3" w:rsidRDefault="009C73A3">
      <w:pPr>
        <w:numPr>
          <w:ilvl w:val="0"/>
          <w:numId w:val="67"/>
        </w:numPr>
        <w:suppressAutoHyphens w:val="0"/>
        <w:autoSpaceDN/>
        <w:jc w:val="both"/>
        <w:textAlignment w:val="auto"/>
        <w:rPr>
          <w:rFonts w:ascii="Calibri" w:eastAsia="Times New Roman" w:hAnsi="Calibri" w:cs="Calibri"/>
          <w:i/>
          <w:kern w:val="0"/>
          <w:sz w:val="20"/>
          <w:szCs w:val="20"/>
          <w:lang w:eastAsia="pl-PL" w:bidi="ar-SA"/>
        </w:rPr>
      </w:pPr>
      <w:r w:rsidRPr="009C73A3">
        <w:rPr>
          <w:rFonts w:ascii="Calibri" w:eastAsia="Times New Roman" w:hAnsi="Calibri" w:cs="Calibri"/>
          <w:kern w:val="0"/>
          <w:sz w:val="20"/>
          <w:szCs w:val="20"/>
          <w:lang w:eastAsia="pl-PL" w:bidi="ar-SA"/>
        </w:rPr>
        <w:t>Administratorem danych osobowych Wykonawcy oraz osób, których dane Wykonawca przekazał w niniejszym postępowaniu jest Samodzielny Publiczny Zakład Opieki Zdrowotnej, w Knyszynie, ul. Grodzieńska 96, 19-120 Knyszyn, tel. 85 7167026;</w:t>
      </w:r>
    </w:p>
    <w:p w14:paraId="65F899E0" w14:textId="77777777" w:rsidR="009C73A3" w:rsidRPr="009C73A3" w:rsidRDefault="009C73A3">
      <w:pPr>
        <w:numPr>
          <w:ilvl w:val="0"/>
          <w:numId w:val="67"/>
        </w:numPr>
        <w:suppressAutoHyphens w:val="0"/>
        <w:autoSpaceDN/>
        <w:jc w:val="both"/>
        <w:textAlignment w:val="auto"/>
        <w:rPr>
          <w:rFonts w:ascii="Calibri" w:eastAsia="Times New Roman" w:hAnsi="Calibri" w:cs="Calibri"/>
          <w:kern w:val="0"/>
          <w:sz w:val="20"/>
          <w:szCs w:val="20"/>
          <w:lang w:eastAsia="pl-PL" w:bidi="ar-SA"/>
        </w:rPr>
      </w:pPr>
      <w:r w:rsidRPr="009C73A3">
        <w:rPr>
          <w:rFonts w:ascii="Calibri" w:eastAsia="Times New Roman" w:hAnsi="Calibri" w:cs="Calibri"/>
          <w:kern w:val="0"/>
          <w:sz w:val="20"/>
          <w:szCs w:val="20"/>
          <w:lang w:eastAsia="pl-PL" w:bidi="ar-SA"/>
        </w:rPr>
        <w:t>Kontakt do inspektora ochrony danych osobowych w Samodzielny Publiczny Zakład Opieki Zdrowotnej: Insp_zoz@wp.pl , nr. tel. 606941932;</w:t>
      </w:r>
    </w:p>
    <w:p w14:paraId="0D340B15" w14:textId="77777777" w:rsidR="009C73A3" w:rsidRPr="009C73A3" w:rsidRDefault="009C73A3">
      <w:pPr>
        <w:numPr>
          <w:ilvl w:val="0"/>
          <w:numId w:val="67"/>
        </w:numPr>
        <w:suppressAutoHyphens w:val="0"/>
        <w:autoSpaceDN/>
        <w:contextualSpacing/>
        <w:jc w:val="both"/>
        <w:textAlignment w:val="auto"/>
        <w:rPr>
          <w:rFonts w:ascii="Calibri" w:eastAsia="Times New Roman" w:hAnsi="Calibri" w:cs="Calibri"/>
          <w:kern w:val="0"/>
          <w:sz w:val="20"/>
          <w:szCs w:val="20"/>
          <w:lang w:eastAsia="pl-PL" w:bidi="ar-SA"/>
        </w:rPr>
      </w:pPr>
      <w:r w:rsidRPr="009C73A3">
        <w:rPr>
          <w:rFonts w:ascii="Calibri" w:eastAsia="Times New Roman" w:hAnsi="Calibri" w:cs="Calibri"/>
          <w:kern w:val="0"/>
          <w:sz w:val="20"/>
          <w:szCs w:val="20"/>
          <w:lang w:eastAsia="pl-PL" w:bidi="ar-SA"/>
        </w:rPr>
        <w:t xml:space="preserve">Dane będą przetwarzane w celu realizacji umowy z Wykonawcą na podstawie art. 6 ust. 1 lit. b i c RODO oraz ustalenia, obrony i dochodzenia roszczeń na podstawie art. 6 ust. 1 lit. f RODO, w celach archiwalnych (dowodowych) będących realizacją prawnie uzasadnionego interesu Administratora; </w:t>
      </w:r>
    </w:p>
    <w:p w14:paraId="2099DCE7" w14:textId="77777777" w:rsidR="009C73A3" w:rsidRPr="009C73A3" w:rsidRDefault="009C73A3">
      <w:pPr>
        <w:numPr>
          <w:ilvl w:val="0"/>
          <w:numId w:val="67"/>
        </w:numPr>
        <w:suppressAutoHyphens w:val="0"/>
        <w:autoSpaceDN/>
        <w:contextualSpacing/>
        <w:jc w:val="both"/>
        <w:textAlignment w:val="auto"/>
        <w:rPr>
          <w:rFonts w:ascii="Calibri" w:eastAsia="Times New Roman" w:hAnsi="Calibri" w:cs="Calibri"/>
          <w:kern w:val="0"/>
          <w:sz w:val="20"/>
          <w:szCs w:val="20"/>
          <w:lang w:eastAsia="pl-PL" w:bidi="ar-SA"/>
        </w:rPr>
      </w:pPr>
      <w:r w:rsidRPr="009C73A3">
        <w:rPr>
          <w:rFonts w:ascii="Calibri" w:eastAsia="Times New Roman" w:hAnsi="Calibri" w:cs="Calibri"/>
          <w:kern w:val="0"/>
          <w:sz w:val="20"/>
          <w:szCs w:val="20"/>
          <w:lang w:eastAsia="pl-PL" w:bidi="ar-SA"/>
        </w:rPr>
        <w:t>Dane nie będą udostępniane podmiotom innym niż organom publicznym prowadzącym konkretne postępowania zgodnie z prawem oraz podmiotom, którym administrator powierzył przetwarzanie danych w trybie art. 28 RODO.</w:t>
      </w:r>
    </w:p>
    <w:p w14:paraId="49BC4D34" w14:textId="77777777" w:rsidR="009C73A3" w:rsidRPr="009C73A3" w:rsidRDefault="009C73A3">
      <w:pPr>
        <w:numPr>
          <w:ilvl w:val="0"/>
          <w:numId w:val="67"/>
        </w:numPr>
        <w:suppressAutoHyphens w:val="0"/>
        <w:autoSpaceDN/>
        <w:contextualSpacing/>
        <w:jc w:val="both"/>
        <w:textAlignment w:val="auto"/>
        <w:rPr>
          <w:rFonts w:ascii="Calibri" w:eastAsia="Times New Roman" w:hAnsi="Calibri" w:cs="Calibri"/>
          <w:kern w:val="0"/>
          <w:sz w:val="20"/>
          <w:szCs w:val="20"/>
          <w:lang w:eastAsia="pl-PL" w:bidi="ar-SA"/>
        </w:rPr>
      </w:pPr>
      <w:r w:rsidRPr="009C73A3">
        <w:rPr>
          <w:rFonts w:ascii="Calibri" w:eastAsia="Times New Roman" w:hAnsi="Calibri" w:cs="Calibri"/>
          <w:kern w:val="0"/>
          <w:sz w:val="20"/>
          <w:szCs w:val="20"/>
          <w:lang w:eastAsia="pl-PL" w:bidi="ar-SA"/>
        </w:rPr>
        <w:t>Dane będą przechowywane przez okres realizacji umowy, a następnie przez okres wynikający z powszechnie obowiązujących przepisów prawa oraz przez czas niezbędny do dochodzenia roszczeń.</w:t>
      </w:r>
    </w:p>
    <w:p w14:paraId="57EAA213" w14:textId="77777777" w:rsidR="009C73A3" w:rsidRPr="009C73A3" w:rsidRDefault="009C73A3">
      <w:pPr>
        <w:numPr>
          <w:ilvl w:val="0"/>
          <w:numId w:val="67"/>
        </w:numPr>
        <w:suppressAutoHyphens w:val="0"/>
        <w:autoSpaceDN/>
        <w:contextualSpacing/>
        <w:jc w:val="both"/>
        <w:textAlignment w:val="auto"/>
        <w:rPr>
          <w:rFonts w:ascii="Calibri" w:eastAsia="Times New Roman" w:hAnsi="Calibri" w:cs="Calibri"/>
          <w:kern w:val="0"/>
          <w:sz w:val="20"/>
          <w:szCs w:val="20"/>
          <w:lang w:eastAsia="pl-PL" w:bidi="ar-SA"/>
        </w:rPr>
      </w:pPr>
      <w:r w:rsidRPr="009C73A3">
        <w:rPr>
          <w:rFonts w:ascii="Calibri" w:eastAsia="Times New Roman" w:hAnsi="Calibri" w:cs="Calibri"/>
          <w:kern w:val="0"/>
          <w:sz w:val="20"/>
          <w:szCs w:val="20"/>
          <w:lang w:eastAsia="pl-PL" w:bidi="ar-SA"/>
        </w:rPr>
        <w:t>W odniesieniu do danych osobowych Wykonawcy decyzje nie będą podejmowane w sposób zautomatyzowany, stosowanie do art. 22 RODO;</w:t>
      </w:r>
    </w:p>
    <w:p w14:paraId="5F58991A" w14:textId="77777777" w:rsidR="009C73A3" w:rsidRPr="009C73A3" w:rsidRDefault="009C73A3">
      <w:pPr>
        <w:numPr>
          <w:ilvl w:val="0"/>
          <w:numId w:val="67"/>
        </w:numPr>
        <w:suppressAutoHyphens w:val="0"/>
        <w:autoSpaceDN/>
        <w:contextualSpacing/>
        <w:jc w:val="both"/>
        <w:textAlignment w:val="auto"/>
        <w:rPr>
          <w:rFonts w:ascii="Calibri" w:eastAsia="Times New Roman" w:hAnsi="Calibri" w:cs="Calibri"/>
          <w:i/>
          <w:kern w:val="0"/>
          <w:sz w:val="20"/>
          <w:szCs w:val="20"/>
          <w:lang w:eastAsia="pl-PL" w:bidi="ar-SA"/>
        </w:rPr>
      </w:pPr>
      <w:r w:rsidRPr="009C73A3">
        <w:rPr>
          <w:rFonts w:ascii="Calibri" w:eastAsia="Times New Roman" w:hAnsi="Calibri" w:cs="Calibri"/>
          <w:kern w:val="0"/>
          <w:sz w:val="20"/>
          <w:szCs w:val="20"/>
          <w:lang w:eastAsia="pl-PL" w:bidi="ar-SA"/>
        </w:rPr>
        <w:t>Wykonawca posiada:</w:t>
      </w:r>
    </w:p>
    <w:p w14:paraId="64F6715B" w14:textId="77777777" w:rsidR="009C73A3" w:rsidRPr="009C73A3" w:rsidRDefault="009C73A3">
      <w:pPr>
        <w:numPr>
          <w:ilvl w:val="0"/>
          <w:numId w:val="63"/>
        </w:numPr>
        <w:suppressAutoHyphens w:val="0"/>
        <w:autoSpaceDN/>
        <w:ind w:left="993" w:hanging="284"/>
        <w:contextualSpacing/>
        <w:jc w:val="both"/>
        <w:textAlignment w:val="auto"/>
        <w:rPr>
          <w:rFonts w:ascii="Calibri" w:eastAsia="Times New Roman" w:hAnsi="Calibri" w:cs="Calibri"/>
          <w:color w:val="00B0F0"/>
          <w:kern w:val="0"/>
          <w:sz w:val="20"/>
          <w:szCs w:val="20"/>
          <w:lang w:eastAsia="pl-PL" w:bidi="ar-SA"/>
        </w:rPr>
      </w:pPr>
      <w:r w:rsidRPr="009C73A3">
        <w:rPr>
          <w:rFonts w:ascii="Calibri" w:eastAsia="Times New Roman" w:hAnsi="Calibri" w:cs="Calibri"/>
          <w:kern w:val="0"/>
          <w:sz w:val="20"/>
          <w:szCs w:val="20"/>
          <w:lang w:eastAsia="pl-PL" w:bidi="ar-SA"/>
        </w:rPr>
        <w:t>na podstawie art. 15 RODO prawo dostępu do danych osobowych dotyczących Wykonawcy;</w:t>
      </w:r>
    </w:p>
    <w:p w14:paraId="5D679403" w14:textId="77777777" w:rsidR="009C73A3" w:rsidRPr="009C73A3" w:rsidRDefault="009C73A3">
      <w:pPr>
        <w:numPr>
          <w:ilvl w:val="0"/>
          <w:numId w:val="63"/>
        </w:numPr>
        <w:suppressAutoHyphens w:val="0"/>
        <w:autoSpaceDN/>
        <w:ind w:left="993" w:hanging="284"/>
        <w:contextualSpacing/>
        <w:jc w:val="both"/>
        <w:textAlignment w:val="auto"/>
        <w:rPr>
          <w:rFonts w:ascii="Calibri" w:eastAsia="Times New Roman" w:hAnsi="Calibri" w:cs="Calibri"/>
          <w:kern w:val="0"/>
          <w:sz w:val="20"/>
          <w:szCs w:val="20"/>
          <w:lang w:eastAsia="pl-PL" w:bidi="ar-SA"/>
        </w:rPr>
      </w:pPr>
      <w:r w:rsidRPr="009C73A3">
        <w:rPr>
          <w:rFonts w:ascii="Calibri" w:eastAsia="Times New Roman" w:hAnsi="Calibri" w:cs="Calibri"/>
          <w:kern w:val="0"/>
          <w:sz w:val="20"/>
          <w:szCs w:val="20"/>
          <w:lang w:eastAsia="pl-PL" w:bidi="ar-SA"/>
        </w:rPr>
        <w:t>na podstawie art. 16 RODO prawo do sprostowania danych osobowych, o ile ich zmiana nie skutkuje zmianą wyniku postępowania o udzielenie zamówienia publicznego oraz nie narusza integralności protokołu oraz jego załączników;</w:t>
      </w:r>
    </w:p>
    <w:p w14:paraId="69A61CC4" w14:textId="77777777" w:rsidR="009C73A3" w:rsidRPr="009C73A3" w:rsidRDefault="009C73A3">
      <w:pPr>
        <w:numPr>
          <w:ilvl w:val="0"/>
          <w:numId w:val="63"/>
        </w:numPr>
        <w:suppressAutoHyphens w:val="0"/>
        <w:autoSpaceDN/>
        <w:ind w:left="993" w:hanging="284"/>
        <w:contextualSpacing/>
        <w:jc w:val="both"/>
        <w:textAlignment w:val="auto"/>
        <w:rPr>
          <w:rFonts w:ascii="Calibri" w:eastAsia="Times New Roman" w:hAnsi="Calibri" w:cs="Calibri"/>
          <w:kern w:val="0"/>
          <w:sz w:val="20"/>
          <w:szCs w:val="20"/>
          <w:lang w:eastAsia="pl-PL" w:bidi="ar-SA"/>
        </w:rPr>
      </w:pPr>
      <w:r w:rsidRPr="009C73A3">
        <w:rPr>
          <w:rFonts w:ascii="Calibri" w:eastAsia="Times New Roman" w:hAnsi="Calibri" w:cs="Calibri"/>
          <w:kern w:val="0"/>
          <w:sz w:val="20"/>
          <w:szCs w:val="20"/>
          <w:lang w:eastAsia="pl-PL" w:bidi="ar-SA"/>
        </w:rPr>
        <w:t xml:space="preserve">na podstawie art. 18 RODO prawo żądania od administratora ograniczenia przetwarzania danych osobowych z zastrzeżeniem przypadków, o których mowa w art. 18 ust. 2 RODO;  </w:t>
      </w:r>
    </w:p>
    <w:p w14:paraId="24AA77B4" w14:textId="77777777" w:rsidR="009C73A3" w:rsidRPr="009C73A3" w:rsidRDefault="009C73A3">
      <w:pPr>
        <w:numPr>
          <w:ilvl w:val="0"/>
          <w:numId w:val="63"/>
        </w:numPr>
        <w:suppressAutoHyphens w:val="0"/>
        <w:autoSpaceDN/>
        <w:ind w:left="993" w:hanging="284"/>
        <w:contextualSpacing/>
        <w:jc w:val="both"/>
        <w:textAlignment w:val="auto"/>
        <w:rPr>
          <w:rFonts w:ascii="Calibri" w:eastAsia="Times New Roman" w:hAnsi="Calibri" w:cs="Calibri"/>
          <w:i/>
          <w:color w:val="00B0F0"/>
          <w:kern w:val="0"/>
          <w:sz w:val="20"/>
          <w:szCs w:val="20"/>
          <w:lang w:eastAsia="pl-PL" w:bidi="ar-SA"/>
        </w:rPr>
      </w:pPr>
      <w:r w:rsidRPr="009C73A3">
        <w:rPr>
          <w:rFonts w:ascii="Calibri" w:eastAsia="Times New Roman" w:hAnsi="Calibri" w:cs="Calibri"/>
          <w:kern w:val="0"/>
          <w:sz w:val="20"/>
          <w:szCs w:val="20"/>
          <w:lang w:eastAsia="pl-PL" w:bidi="ar-SA"/>
        </w:rPr>
        <w:lastRenderedPageBreak/>
        <w:t>prawo do wniesienia skargi do Prezesa Urzędu Ochrony Danych Osobowych, gdy Wykonawca uzna, że przetwarzanie jego danych osobowych dotyczących narusza przepisy RODO;</w:t>
      </w:r>
    </w:p>
    <w:p w14:paraId="3ABEE877" w14:textId="77777777" w:rsidR="009C73A3" w:rsidRPr="009C73A3" w:rsidRDefault="009C73A3">
      <w:pPr>
        <w:numPr>
          <w:ilvl w:val="0"/>
          <w:numId w:val="67"/>
        </w:numPr>
        <w:suppressAutoHyphens w:val="0"/>
        <w:autoSpaceDN/>
        <w:contextualSpacing/>
        <w:jc w:val="both"/>
        <w:textAlignment w:val="auto"/>
        <w:rPr>
          <w:rFonts w:ascii="Calibri" w:eastAsia="Times New Roman" w:hAnsi="Calibri" w:cs="Calibri"/>
          <w:i/>
          <w:color w:val="00B0F0"/>
          <w:kern w:val="0"/>
          <w:sz w:val="20"/>
          <w:szCs w:val="20"/>
          <w:lang w:eastAsia="pl-PL" w:bidi="ar-SA"/>
        </w:rPr>
      </w:pPr>
      <w:r w:rsidRPr="009C73A3">
        <w:rPr>
          <w:rFonts w:ascii="Calibri" w:eastAsia="Times New Roman" w:hAnsi="Calibri" w:cs="Calibri"/>
          <w:kern w:val="0"/>
          <w:sz w:val="20"/>
          <w:szCs w:val="20"/>
          <w:lang w:eastAsia="pl-PL" w:bidi="ar-SA"/>
        </w:rPr>
        <w:t>Wykonawcy nie przysługuje:</w:t>
      </w:r>
    </w:p>
    <w:p w14:paraId="48E90049" w14:textId="77777777" w:rsidR="009C73A3" w:rsidRPr="009C73A3" w:rsidRDefault="009C73A3">
      <w:pPr>
        <w:numPr>
          <w:ilvl w:val="0"/>
          <w:numId w:val="64"/>
        </w:numPr>
        <w:suppressAutoHyphens w:val="0"/>
        <w:autoSpaceDN/>
        <w:ind w:left="993" w:hanging="284"/>
        <w:contextualSpacing/>
        <w:jc w:val="both"/>
        <w:textAlignment w:val="auto"/>
        <w:rPr>
          <w:rFonts w:ascii="Calibri" w:eastAsia="Times New Roman" w:hAnsi="Calibri" w:cs="Calibri"/>
          <w:i/>
          <w:color w:val="00B0F0"/>
          <w:kern w:val="0"/>
          <w:sz w:val="20"/>
          <w:szCs w:val="20"/>
          <w:lang w:eastAsia="pl-PL" w:bidi="ar-SA"/>
        </w:rPr>
      </w:pPr>
      <w:r w:rsidRPr="009C73A3">
        <w:rPr>
          <w:rFonts w:ascii="Calibri" w:eastAsia="Times New Roman" w:hAnsi="Calibri" w:cs="Calibri"/>
          <w:kern w:val="0"/>
          <w:sz w:val="20"/>
          <w:szCs w:val="20"/>
          <w:lang w:eastAsia="pl-PL" w:bidi="ar-SA"/>
        </w:rPr>
        <w:t>w związku z art. 17 ust. 3 lit. b, d lub e RODO prawo do usunięcia danych osobowych;</w:t>
      </w:r>
    </w:p>
    <w:p w14:paraId="2DBCCF4E" w14:textId="77777777" w:rsidR="009C73A3" w:rsidRPr="009C73A3" w:rsidRDefault="009C73A3">
      <w:pPr>
        <w:numPr>
          <w:ilvl w:val="0"/>
          <w:numId w:val="64"/>
        </w:numPr>
        <w:suppressAutoHyphens w:val="0"/>
        <w:autoSpaceDN/>
        <w:ind w:left="993" w:hanging="284"/>
        <w:contextualSpacing/>
        <w:jc w:val="both"/>
        <w:textAlignment w:val="auto"/>
        <w:rPr>
          <w:rFonts w:ascii="Calibri" w:eastAsia="Times New Roman" w:hAnsi="Calibri" w:cs="Calibri"/>
          <w:b/>
          <w:i/>
          <w:kern w:val="0"/>
          <w:sz w:val="20"/>
          <w:szCs w:val="20"/>
          <w:lang w:eastAsia="pl-PL" w:bidi="ar-SA"/>
        </w:rPr>
      </w:pPr>
      <w:r w:rsidRPr="009C73A3">
        <w:rPr>
          <w:rFonts w:ascii="Calibri" w:eastAsia="Times New Roman" w:hAnsi="Calibri" w:cs="Calibri"/>
          <w:kern w:val="0"/>
          <w:sz w:val="20"/>
          <w:szCs w:val="20"/>
          <w:lang w:eastAsia="pl-PL" w:bidi="ar-SA"/>
        </w:rPr>
        <w:t>prawo do przenoszenia danych osobowych, o którym mowa w art. 20 RODO;</w:t>
      </w:r>
    </w:p>
    <w:p w14:paraId="3F69B48F" w14:textId="77777777" w:rsidR="009C73A3" w:rsidRPr="009C73A3" w:rsidRDefault="009C73A3">
      <w:pPr>
        <w:numPr>
          <w:ilvl w:val="0"/>
          <w:numId w:val="64"/>
        </w:numPr>
        <w:suppressAutoHyphens w:val="0"/>
        <w:autoSpaceDN/>
        <w:ind w:left="993" w:hanging="284"/>
        <w:contextualSpacing/>
        <w:jc w:val="both"/>
        <w:textAlignment w:val="auto"/>
        <w:rPr>
          <w:rFonts w:ascii="Calibri" w:eastAsia="Times New Roman" w:hAnsi="Calibri" w:cs="Calibri"/>
          <w:i/>
          <w:kern w:val="0"/>
          <w:sz w:val="20"/>
          <w:szCs w:val="20"/>
          <w:lang w:eastAsia="pl-PL" w:bidi="ar-SA"/>
        </w:rPr>
      </w:pPr>
      <w:r w:rsidRPr="009C73A3">
        <w:rPr>
          <w:rFonts w:ascii="Calibri" w:eastAsia="Times New Roman" w:hAnsi="Calibri" w:cs="Calibri"/>
          <w:kern w:val="0"/>
          <w:sz w:val="20"/>
          <w:szCs w:val="20"/>
          <w:lang w:eastAsia="pl-PL" w:bidi="ar-SA"/>
        </w:rPr>
        <w:t xml:space="preserve">na podstawie art. 21 RODO prawo sprzeciwu, wobec przetwarzania danych osobowych, gdyż podstawą prawną przetwarzania danych osobowych Wykonawcy jest art. 6 ust. 1 lit. c RODO. </w:t>
      </w:r>
    </w:p>
    <w:p w14:paraId="77D2344B" w14:textId="23873AE5" w:rsidR="009C73A3" w:rsidRPr="009C73A3" w:rsidRDefault="009C73A3">
      <w:pPr>
        <w:numPr>
          <w:ilvl w:val="1"/>
          <w:numId w:val="65"/>
        </w:numPr>
        <w:tabs>
          <w:tab w:val="clear" w:pos="1440"/>
          <w:tab w:val="num" w:pos="284"/>
        </w:tabs>
        <w:suppressAutoHyphens w:val="0"/>
        <w:autoSpaceDE w:val="0"/>
        <w:adjustRightInd w:val="0"/>
        <w:ind w:left="284" w:hanging="284"/>
        <w:jc w:val="both"/>
        <w:textAlignment w:val="auto"/>
        <w:rPr>
          <w:rFonts w:ascii="Calibri" w:hAnsi="Calibri" w:cs="Calibri"/>
          <w:sz w:val="20"/>
          <w:szCs w:val="20"/>
        </w:rPr>
      </w:pPr>
      <w:r w:rsidRPr="009C73A3">
        <w:rPr>
          <w:rFonts w:ascii="Calibri" w:hAnsi="Calibri" w:cs="Calibri"/>
          <w:sz w:val="20"/>
          <w:szCs w:val="20"/>
        </w:rPr>
        <w:t xml:space="preserve">W sprawach nieuregulowanych w umowie mają zastosowanie przepisy ustawy z dnia </w:t>
      </w:r>
      <w:r w:rsidR="000C6968" w:rsidRPr="008E5221">
        <w:rPr>
          <w:rFonts w:ascii="Calibri" w:eastAsia="Tahoma" w:hAnsi="Calibri" w:cs="Calibri"/>
          <w:sz w:val="20"/>
          <w:szCs w:val="20"/>
        </w:rPr>
        <w:t xml:space="preserve">11 września 2019 r. </w:t>
      </w:r>
      <w:r w:rsidRPr="009C73A3">
        <w:rPr>
          <w:rFonts w:ascii="Calibri" w:hAnsi="Calibri" w:cs="Calibri"/>
          <w:sz w:val="20"/>
          <w:szCs w:val="20"/>
        </w:rPr>
        <w:t xml:space="preserve">Prawo zamówień publicznych, ustawy z dnia 23 kwietnia 1964 r. - Kodeks cywilny, oraz przepisy prawa polskiego obowiązujące w zakresie przedmiotowym. </w:t>
      </w:r>
    </w:p>
    <w:p w14:paraId="562D28F1" w14:textId="77777777" w:rsidR="009C73A3" w:rsidRPr="009C73A3" w:rsidRDefault="009C73A3">
      <w:pPr>
        <w:numPr>
          <w:ilvl w:val="1"/>
          <w:numId w:val="65"/>
        </w:numPr>
        <w:tabs>
          <w:tab w:val="clear" w:pos="1440"/>
          <w:tab w:val="num" w:pos="284"/>
        </w:tabs>
        <w:suppressAutoHyphens w:val="0"/>
        <w:autoSpaceDE w:val="0"/>
        <w:adjustRightInd w:val="0"/>
        <w:ind w:left="284" w:hanging="284"/>
        <w:jc w:val="both"/>
        <w:textAlignment w:val="auto"/>
        <w:rPr>
          <w:rFonts w:ascii="Calibri" w:hAnsi="Calibri" w:cs="Calibri"/>
          <w:sz w:val="20"/>
          <w:szCs w:val="20"/>
        </w:rPr>
      </w:pPr>
      <w:r w:rsidRPr="009C73A3">
        <w:rPr>
          <w:rFonts w:ascii="Calibri" w:hAnsi="Calibri" w:cs="Calibri"/>
          <w:sz w:val="20"/>
          <w:szCs w:val="20"/>
        </w:rPr>
        <w:t>Strony zawierają umowę w dobrej wierze. Spory powstałe na tle realizacji umowy Strony zobowiązują się rozstrzygać we własnym zakresie w trybie polubownym. Spory niemożliwe do rozstrzygnięcia we własnym zakresie a powstałe na tle realizacji umowy będą rozstrzygane przez właściwy dla siedziby Zamawiającego Sąd Powszechny w Białymstoku, co jednak Strony zgodnie uznają za rozwiązanie ostateczne.</w:t>
      </w:r>
    </w:p>
    <w:p w14:paraId="1D887D98" w14:textId="77777777" w:rsidR="009C73A3" w:rsidRPr="009C73A3" w:rsidRDefault="009C73A3">
      <w:pPr>
        <w:numPr>
          <w:ilvl w:val="1"/>
          <w:numId w:val="65"/>
        </w:numPr>
        <w:tabs>
          <w:tab w:val="clear" w:pos="1440"/>
          <w:tab w:val="num" w:pos="284"/>
        </w:tabs>
        <w:suppressAutoHyphens w:val="0"/>
        <w:autoSpaceDE w:val="0"/>
        <w:adjustRightInd w:val="0"/>
        <w:ind w:left="284" w:hanging="284"/>
        <w:jc w:val="both"/>
        <w:textAlignment w:val="auto"/>
        <w:rPr>
          <w:rFonts w:ascii="Calibri" w:hAnsi="Calibri" w:cs="Calibri"/>
          <w:sz w:val="20"/>
          <w:szCs w:val="20"/>
        </w:rPr>
      </w:pPr>
      <w:r w:rsidRPr="009C73A3">
        <w:rPr>
          <w:rFonts w:ascii="Calibri" w:hAnsi="Calibri" w:cs="Calibri"/>
          <w:sz w:val="20"/>
          <w:szCs w:val="20"/>
        </w:rPr>
        <w:t>Wykonawca wyraża zgodę na przetwarzanie swoich danych osobowych zawartych w treści umowy dla potrzeb udostępnienia informacji publicznej, zgodnie z ustawą z dnia 10 maja 2018 r. o ochronie danych osobowych oraz ustawą z dnia 6 września 2001 r. o dostępie do informacji publicznej.</w:t>
      </w:r>
    </w:p>
    <w:p w14:paraId="1846F41B" w14:textId="179C8722" w:rsidR="009C73A3" w:rsidRPr="009C73A3" w:rsidRDefault="009C73A3">
      <w:pPr>
        <w:numPr>
          <w:ilvl w:val="1"/>
          <w:numId w:val="65"/>
        </w:numPr>
        <w:tabs>
          <w:tab w:val="clear" w:pos="1440"/>
          <w:tab w:val="num" w:pos="284"/>
        </w:tabs>
        <w:suppressAutoHyphens w:val="0"/>
        <w:autoSpaceDE w:val="0"/>
        <w:adjustRightInd w:val="0"/>
        <w:ind w:left="284" w:hanging="284"/>
        <w:jc w:val="both"/>
        <w:textAlignment w:val="auto"/>
        <w:rPr>
          <w:rFonts w:ascii="Calibri" w:hAnsi="Calibri" w:cs="Calibri"/>
          <w:sz w:val="20"/>
          <w:szCs w:val="20"/>
        </w:rPr>
      </w:pPr>
      <w:r w:rsidRPr="009C73A3">
        <w:rPr>
          <w:rFonts w:ascii="Calibri" w:hAnsi="Calibri" w:cs="Calibri"/>
          <w:sz w:val="20"/>
          <w:szCs w:val="20"/>
        </w:rPr>
        <w:t xml:space="preserve">Umowę sporządzono w trzech jednobrzmiących egzemplarzach: dwa egzemplarze dla Zamawiającego, jeden dla Wykonawcy./Umowę zawarto w formie elektronicznej opatrzonej kwalifikowanymi podpisami elektronicznymi przez osoby reprezentujące każdą ze </w:t>
      </w:r>
      <w:r w:rsidR="00AE1FE9">
        <w:rPr>
          <w:rFonts w:ascii="Calibri" w:hAnsi="Calibri" w:cs="Calibri"/>
          <w:sz w:val="20"/>
          <w:szCs w:val="20"/>
        </w:rPr>
        <w:t>stron</w:t>
      </w:r>
      <w:r w:rsidRPr="009C73A3">
        <w:rPr>
          <w:rFonts w:ascii="Calibri" w:hAnsi="Calibri" w:cs="Calibri"/>
          <w:sz w:val="20"/>
          <w:szCs w:val="20"/>
        </w:rPr>
        <w:t>. Za datę zawarcia umowy uznaje się datę złożenia ostatniego kwalifikowanego podpisu elektronicznego przez osobę reprezentującą.</w:t>
      </w:r>
    </w:p>
    <w:p w14:paraId="750F7903" w14:textId="77777777" w:rsidR="009C73A3" w:rsidRPr="009C73A3" w:rsidRDefault="009C73A3">
      <w:pPr>
        <w:numPr>
          <w:ilvl w:val="1"/>
          <w:numId w:val="65"/>
        </w:numPr>
        <w:tabs>
          <w:tab w:val="clear" w:pos="1440"/>
          <w:tab w:val="num" w:pos="284"/>
        </w:tabs>
        <w:suppressAutoHyphens w:val="0"/>
        <w:autoSpaceDE w:val="0"/>
        <w:adjustRightInd w:val="0"/>
        <w:ind w:left="284" w:hanging="284"/>
        <w:jc w:val="both"/>
        <w:textAlignment w:val="auto"/>
        <w:rPr>
          <w:rFonts w:ascii="Calibri" w:hAnsi="Calibri" w:cs="Calibri"/>
          <w:sz w:val="20"/>
          <w:szCs w:val="20"/>
        </w:rPr>
      </w:pPr>
      <w:r w:rsidRPr="009C73A3">
        <w:rPr>
          <w:rFonts w:ascii="Calibri" w:hAnsi="Calibri" w:cs="Calibri"/>
          <w:sz w:val="20"/>
          <w:szCs w:val="20"/>
        </w:rPr>
        <w:t>Integralną część umowy stanowią:</w:t>
      </w:r>
    </w:p>
    <w:p w14:paraId="4EA05B8D" w14:textId="77777777" w:rsidR="009C73A3" w:rsidRPr="009C73A3" w:rsidRDefault="009C73A3" w:rsidP="007F1788">
      <w:pPr>
        <w:pStyle w:val="Standarduser"/>
        <w:numPr>
          <w:ilvl w:val="0"/>
          <w:numId w:val="66"/>
        </w:numPr>
        <w:spacing w:line="240" w:lineRule="auto"/>
        <w:jc w:val="both"/>
        <w:rPr>
          <w:rFonts w:ascii="Calibri" w:hAnsi="Calibri" w:cs="Calibri"/>
          <w:sz w:val="20"/>
          <w:szCs w:val="20"/>
        </w:rPr>
      </w:pPr>
      <w:r w:rsidRPr="009C73A3">
        <w:rPr>
          <w:rFonts w:ascii="Calibri" w:hAnsi="Calibri" w:cs="Calibri"/>
          <w:color w:val="000000"/>
          <w:sz w:val="20"/>
          <w:szCs w:val="20"/>
          <w:shd w:val="clear" w:color="auto" w:fill="FFFFFF"/>
        </w:rPr>
        <w:t>Załącznik nr 1 – Formularz ofertowo-cenowy, w tym opis przedmiotu zamówienia (oferta sporządzona przez Wykonawcę),</w:t>
      </w:r>
    </w:p>
    <w:p w14:paraId="78E51599" w14:textId="53A551A2" w:rsidR="009C73A3" w:rsidRPr="009C73A3" w:rsidRDefault="009C73A3">
      <w:pPr>
        <w:pStyle w:val="Standarduser"/>
        <w:numPr>
          <w:ilvl w:val="0"/>
          <w:numId w:val="66"/>
        </w:numPr>
        <w:spacing w:line="240" w:lineRule="auto"/>
        <w:rPr>
          <w:rFonts w:ascii="Calibri" w:hAnsi="Calibri" w:cs="Calibri"/>
          <w:sz w:val="20"/>
          <w:szCs w:val="20"/>
        </w:rPr>
      </w:pPr>
      <w:r w:rsidRPr="009C73A3">
        <w:rPr>
          <w:rFonts w:ascii="Calibri" w:hAnsi="Calibri" w:cs="Calibri"/>
          <w:color w:val="000000"/>
          <w:sz w:val="20"/>
          <w:szCs w:val="20"/>
          <w:shd w:val="clear" w:color="auto" w:fill="FFFFFF"/>
        </w:rPr>
        <w:t xml:space="preserve">Załącznik nr 2 – Wzór protokołu zdawczo-odbiorczego z dostawy i odbioru sprzętu </w:t>
      </w:r>
    </w:p>
    <w:p w14:paraId="077A8592" w14:textId="77777777" w:rsidR="009C73A3" w:rsidRPr="00C054EA" w:rsidRDefault="009C73A3">
      <w:pPr>
        <w:pStyle w:val="Standarduser"/>
        <w:numPr>
          <w:ilvl w:val="0"/>
          <w:numId w:val="66"/>
        </w:numPr>
        <w:spacing w:line="240" w:lineRule="auto"/>
        <w:rPr>
          <w:rFonts w:ascii="Calibri" w:hAnsi="Calibri" w:cs="Calibri"/>
          <w:sz w:val="20"/>
          <w:szCs w:val="20"/>
        </w:rPr>
      </w:pPr>
      <w:r w:rsidRPr="009C73A3">
        <w:rPr>
          <w:rFonts w:ascii="Calibri" w:hAnsi="Calibri" w:cs="Calibri"/>
          <w:color w:val="000000"/>
          <w:sz w:val="20"/>
          <w:szCs w:val="20"/>
          <w:shd w:val="clear" w:color="auto" w:fill="FFFFFF"/>
        </w:rPr>
        <w:t>Załącznik nr 3 – Wzór protokołu szkolenia</w:t>
      </w:r>
    </w:p>
    <w:p w14:paraId="5F098916" w14:textId="5FF34BEF" w:rsidR="00C054EA" w:rsidRPr="009C73A3" w:rsidRDefault="00C054EA">
      <w:pPr>
        <w:pStyle w:val="Standarduser"/>
        <w:numPr>
          <w:ilvl w:val="0"/>
          <w:numId w:val="66"/>
        </w:numPr>
        <w:spacing w:line="240" w:lineRule="auto"/>
        <w:rPr>
          <w:rFonts w:ascii="Calibri" w:hAnsi="Calibri" w:cs="Calibri"/>
          <w:sz w:val="20"/>
          <w:szCs w:val="20"/>
        </w:rPr>
      </w:pPr>
      <w:r>
        <w:rPr>
          <w:rFonts w:ascii="Calibri" w:hAnsi="Calibri" w:cs="Calibri"/>
          <w:color w:val="000000"/>
          <w:sz w:val="20"/>
          <w:szCs w:val="20"/>
          <w:shd w:val="clear" w:color="auto" w:fill="FFFFFF"/>
        </w:rPr>
        <w:t xml:space="preserve">Załącznik nr 4 – </w:t>
      </w:r>
      <w:r w:rsidRPr="00C054EA">
        <w:rPr>
          <w:rFonts w:ascii="Calibri" w:hAnsi="Calibri" w:cs="Calibri"/>
          <w:color w:val="000000"/>
          <w:sz w:val="20"/>
          <w:szCs w:val="20"/>
          <w:shd w:val="clear" w:color="auto" w:fill="FFFFFF"/>
        </w:rPr>
        <w:t>Umowa powierzenia przetwarzania danych osobowych</w:t>
      </w:r>
    </w:p>
    <w:p w14:paraId="22A90EE8" w14:textId="77777777" w:rsidR="009C73A3" w:rsidRPr="009C73A3" w:rsidRDefault="009C73A3" w:rsidP="009C73A3">
      <w:pPr>
        <w:tabs>
          <w:tab w:val="left" w:pos="720"/>
        </w:tabs>
        <w:autoSpaceDE w:val="0"/>
        <w:adjustRightInd w:val="0"/>
        <w:ind w:left="720"/>
        <w:jc w:val="both"/>
        <w:rPr>
          <w:rFonts w:ascii="Calibri" w:hAnsi="Calibri" w:cs="Calibri"/>
          <w:sz w:val="20"/>
          <w:szCs w:val="20"/>
        </w:rPr>
      </w:pPr>
    </w:p>
    <w:p w14:paraId="4AAD952D" w14:textId="77777777" w:rsidR="009C73A3" w:rsidRPr="009C73A3" w:rsidRDefault="009C73A3" w:rsidP="009C73A3">
      <w:pPr>
        <w:tabs>
          <w:tab w:val="left" w:pos="720"/>
        </w:tabs>
        <w:autoSpaceDE w:val="0"/>
        <w:adjustRightInd w:val="0"/>
        <w:ind w:left="720"/>
        <w:jc w:val="both"/>
        <w:rPr>
          <w:rFonts w:ascii="Calibri" w:hAnsi="Calibri" w:cs="Calibri"/>
          <w:sz w:val="20"/>
          <w:szCs w:val="20"/>
        </w:rPr>
      </w:pPr>
    </w:p>
    <w:p w14:paraId="7B2A13D9" w14:textId="77777777" w:rsidR="009C73A3" w:rsidRPr="009C73A3" w:rsidRDefault="009C73A3" w:rsidP="009C73A3">
      <w:pPr>
        <w:tabs>
          <w:tab w:val="left" w:pos="720"/>
        </w:tabs>
        <w:autoSpaceDE w:val="0"/>
        <w:adjustRightInd w:val="0"/>
        <w:ind w:left="720"/>
        <w:jc w:val="both"/>
        <w:rPr>
          <w:rFonts w:ascii="Calibri" w:hAnsi="Calibri" w:cs="Calibri"/>
          <w:sz w:val="20"/>
          <w:szCs w:val="20"/>
        </w:rPr>
      </w:pPr>
    </w:p>
    <w:tbl>
      <w:tblPr>
        <w:tblW w:w="9327" w:type="dxa"/>
        <w:tblLayout w:type="fixed"/>
        <w:tblLook w:val="01E0" w:firstRow="1" w:lastRow="1" w:firstColumn="1" w:lastColumn="1" w:noHBand="0" w:noVBand="0"/>
      </w:tblPr>
      <w:tblGrid>
        <w:gridCol w:w="4248"/>
        <w:gridCol w:w="720"/>
        <w:gridCol w:w="4359"/>
      </w:tblGrid>
      <w:tr w:rsidR="009C73A3" w:rsidRPr="009C73A3" w14:paraId="45816FFF" w14:textId="77777777" w:rsidTr="00A97728">
        <w:tc>
          <w:tcPr>
            <w:tcW w:w="4248" w:type="dxa"/>
          </w:tcPr>
          <w:p w14:paraId="0040B059" w14:textId="77777777" w:rsidR="009C73A3" w:rsidRPr="009C73A3" w:rsidRDefault="009C73A3" w:rsidP="00A97728">
            <w:pPr>
              <w:jc w:val="center"/>
              <w:rPr>
                <w:rFonts w:ascii="Calibri" w:hAnsi="Calibri" w:cs="Calibri"/>
                <w:sz w:val="20"/>
                <w:szCs w:val="20"/>
              </w:rPr>
            </w:pPr>
            <w:r w:rsidRPr="009C73A3">
              <w:rPr>
                <w:rFonts w:ascii="Calibri" w:hAnsi="Calibri" w:cs="Calibri"/>
                <w:sz w:val="20"/>
                <w:szCs w:val="20"/>
              </w:rPr>
              <w:t>____________________________________</w:t>
            </w:r>
          </w:p>
        </w:tc>
        <w:tc>
          <w:tcPr>
            <w:tcW w:w="720" w:type="dxa"/>
          </w:tcPr>
          <w:p w14:paraId="4CBA075F" w14:textId="77777777" w:rsidR="009C73A3" w:rsidRPr="009C73A3" w:rsidRDefault="009C73A3" w:rsidP="00A97728">
            <w:pPr>
              <w:jc w:val="center"/>
              <w:rPr>
                <w:rFonts w:ascii="Calibri" w:hAnsi="Calibri" w:cs="Calibri"/>
                <w:sz w:val="20"/>
                <w:szCs w:val="20"/>
              </w:rPr>
            </w:pPr>
            <w:r w:rsidRPr="009C73A3">
              <w:rPr>
                <w:rFonts w:ascii="Calibri" w:hAnsi="Calibri" w:cs="Calibri"/>
                <w:sz w:val="20"/>
                <w:szCs w:val="20"/>
              </w:rPr>
              <w:t xml:space="preserve">     </w:t>
            </w:r>
          </w:p>
        </w:tc>
        <w:tc>
          <w:tcPr>
            <w:tcW w:w="4359" w:type="dxa"/>
          </w:tcPr>
          <w:p w14:paraId="17B99478" w14:textId="77777777" w:rsidR="009C73A3" w:rsidRPr="009C73A3" w:rsidRDefault="009C73A3" w:rsidP="00A97728">
            <w:pPr>
              <w:jc w:val="center"/>
              <w:rPr>
                <w:rFonts w:ascii="Calibri" w:hAnsi="Calibri" w:cs="Calibri"/>
                <w:sz w:val="20"/>
                <w:szCs w:val="20"/>
              </w:rPr>
            </w:pPr>
            <w:r w:rsidRPr="009C73A3">
              <w:rPr>
                <w:rFonts w:ascii="Calibri" w:hAnsi="Calibri" w:cs="Calibri"/>
                <w:sz w:val="20"/>
                <w:szCs w:val="20"/>
              </w:rPr>
              <w:t>____________________________________</w:t>
            </w:r>
          </w:p>
        </w:tc>
      </w:tr>
      <w:tr w:rsidR="009C73A3" w:rsidRPr="009C73A3" w14:paraId="7FCD0043" w14:textId="77777777" w:rsidTr="00A97728">
        <w:trPr>
          <w:trHeight w:val="53"/>
        </w:trPr>
        <w:tc>
          <w:tcPr>
            <w:tcW w:w="4248" w:type="dxa"/>
          </w:tcPr>
          <w:p w14:paraId="11B27084" w14:textId="77777777" w:rsidR="009C73A3" w:rsidRPr="009C73A3" w:rsidRDefault="009C73A3" w:rsidP="00A97728">
            <w:pPr>
              <w:jc w:val="center"/>
              <w:rPr>
                <w:rFonts w:ascii="Calibri" w:hAnsi="Calibri" w:cs="Calibri"/>
                <w:b/>
                <w:sz w:val="20"/>
                <w:szCs w:val="20"/>
              </w:rPr>
            </w:pPr>
            <w:r w:rsidRPr="009C73A3">
              <w:rPr>
                <w:rFonts w:ascii="Calibri" w:hAnsi="Calibri" w:cs="Calibri"/>
                <w:b/>
                <w:sz w:val="20"/>
                <w:szCs w:val="20"/>
              </w:rPr>
              <w:t>ZAMAWIAJĄCY</w:t>
            </w:r>
          </w:p>
        </w:tc>
        <w:tc>
          <w:tcPr>
            <w:tcW w:w="720" w:type="dxa"/>
          </w:tcPr>
          <w:p w14:paraId="05933A7E" w14:textId="77777777" w:rsidR="009C73A3" w:rsidRPr="009C73A3" w:rsidRDefault="009C73A3" w:rsidP="00A97728">
            <w:pPr>
              <w:jc w:val="center"/>
              <w:rPr>
                <w:rFonts w:ascii="Calibri" w:hAnsi="Calibri" w:cs="Calibri"/>
                <w:b/>
                <w:sz w:val="20"/>
                <w:szCs w:val="20"/>
              </w:rPr>
            </w:pPr>
            <w:r w:rsidRPr="009C73A3">
              <w:rPr>
                <w:rFonts w:ascii="Calibri" w:hAnsi="Calibri" w:cs="Calibri"/>
                <w:b/>
                <w:sz w:val="20"/>
                <w:szCs w:val="20"/>
              </w:rPr>
              <w:t xml:space="preserve">   </w:t>
            </w:r>
          </w:p>
        </w:tc>
        <w:tc>
          <w:tcPr>
            <w:tcW w:w="4359" w:type="dxa"/>
          </w:tcPr>
          <w:p w14:paraId="7C37B2A3" w14:textId="77777777" w:rsidR="009C73A3" w:rsidRPr="009C73A3" w:rsidRDefault="009C73A3" w:rsidP="00A97728">
            <w:pPr>
              <w:jc w:val="center"/>
              <w:rPr>
                <w:rFonts w:ascii="Calibri" w:hAnsi="Calibri" w:cs="Calibri"/>
                <w:b/>
                <w:sz w:val="20"/>
                <w:szCs w:val="20"/>
              </w:rPr>
            </w:pPr>
            <w:r w:rsidRPr="009C73A3">
              <w:rPr>
                <w:rFonts w:ascii="Calibri" w:hAnsi="Calibri" w:cs="Calibri"/>
                <w:b/>
                <w:sz w:val="20"/>
                <w:szCs w:val="20"/>
              </w:rPr>
              <w:t>WYKONAWCA</w:t>
            </w:r>
          </w:p>
        </w:tc>
      </w:tr>
    </w:tbl>
    <w:p w14:paraId="768FFDA7" w14:textId="77777777" w:rsidR="009C73A3" w:rsidRPr="009C73A3" w:rsidRDefault="009C73A3" w:rsidP="009C73A3">
      <w:pPr>
        <w:autoSpaceDE w:val="0"/>
        <w:adjustRightInd w:val="0"/>
        <w:rPr>
          <w:rFonts w:ascii="Calibri" w:hAnsi="Calibri" w:cs="Calibri"/>
          <w:sz w:val="20"/>
          <w:szCs w:val="20"/>
        </w:rPr>
      </w:pPr>
    </w:p>
    <w:p w14:paraId="4FFD785F" w14:textId="77777777" w:rsidR="009C73A3" w:rsidRPr="009C73A3" w:rsidRDefault="009C73A3" w:rsidP="000F1C8E">
      <w:pPr>
        <w:pStyle w:val="Standard"/>
        <w:jc w:val="center"/>
        <w:rPr>
          <w:rFonts w:ascii="Calibri" w:hAnsi="Calibri" w:cs="Calibri"/>
          <w:b/>
          <w:bCs/>
          <w:sz w:val="20"/>
          <w:szCs w:val="20"/>
        </w:rPr>
      </w:pPr>
    </w:p>
    <w:p w14:paraId="73C1A27B" w14:textId="77777777" w:rsidR="009C73A3" w:rsidRPr="009C73A3" w:rsidRDefault="009C73A3" w:rsidP="000F1C8E">
      <w:pPr>
        <w:pStyle w:val="Standard"/>
        <w:jc w:val="center"/>
        <w:rPr>
          <w:rFonts w:ascii="Calibri" w:hAnsi="Calibri" w:cs="Calibri"/>
          <w:b/>
          <w:bCs/>
          <w:sz w:val="20"/>
          <w:szCs w:val="20"/>
        </w:rPr>
      </w:pPr>
    </w:p>
    <w:p w14:paraId="35252A87" w14:textId="7FB5A425" w:rsidR="00535735" w:rsidRPr="009C73A3" w:rsidRDefault="00535735" w:rsidP="000F1C8E">
      <w:pPr>
        <w:pStyle w:val="Standard"/>
        <w:ind w:left="284" w:hanging="284"/>
        <w:jc w:val="both"/>
        <w:rPr>
          <w:rFonts w:ascii="Calibri" w:hAnsi="Calibri" w:cs="Calibri"/>
          <w:sz w:val="20"/>
          <w:szCs w:val="20"/>
        </w:rPr>
      </w:pPr>
    </w:p>
    <w:p w14:paraId="2A6BA95D" w14:textId="77777777" w:rsidR="009C73A3" w:rsidRPr="009C73A3" w:rsidRDefault="009C73A3">
      <w:pPr>
        <w:rPr>
          <w:rFonts w:ascii="Calibri" w:hAnsi="Calibri" w:cs="Calibri"/>
          <w:b/>
          <w:bCs/>
          <w:sz w:val="20"/>
          <w:szCs w:val="20"/>
        </w:rPr>
      </w:pPr>
      <w:r w:rsidRPr="009C73A3">
        <w:rPr>
          <w:rFonts w:ascii="Calibri" w:hAnsi="Calibri" w:cs="Calibri"/>
          <w:b/>
          <w:bCs/>
          <w:sz w:val="20"/>
          <w:szCs w:val="20"/>
        </w:rPr>
        <w:br w:type="page"/>
      </w:r>
    </w:p>
    <w:p w14:paraId="1BEF8997" w14:textId="1848582E" w:rsidR="00535735" w:rsidRPr="009C73A3" w:rsidRDefault="005609AF" w:rsidP="000F1C8E">
      <w:pPr>
        <w:pStyle w:val="Standard"/>
        <w:jc w:val="right"/>
        <w:rPr>
          <w:rFonts w:ascii="Calibri" w:hAnsi="Calibri" w:cs="Calibri"/>
          <w:b/>
          <w:bCs/>
          <w:sz w:val="20"/>
          <w:szCs w:val="20"/>
        </w:rPr>
      </w:pPr>
      <w:r w:rsidRPr="009C73A3">
        <w:rPr>
          <w:rFonts w:ascii="Calibri" w:hAnsi="Calibri" w:cs="Calibri"/>
          <w:b/>
          <w:bCs/>
          <w:sz w:val="20"/>
          <w:szCs w:val="20"/>
        </w:rPr>
        <w:lastRenderedPageBreak/>
        <w:t>Załącznik nr 2 do Umowy ……………………………</w:t>
      </w:r>
    </w:p>
    <w:p w14:paraId="4F7E3787" w14:textId="77777777" w:rsidR="00535735" w:rsidRPr="009C73A3" w:rsidRDefault="00535735" w:rsidP="000F1C8E">
      <w:pPr>
        <w:pStyle w:val="Standard"/>
        <w:jc w:val="center"/>
        <w:rPr>
          <w:rFonts w:ascii="Calibri" w:hAnsi="Calibri" w:cs="Calibri"/>
          <w:b/>
          <w:bCs/>
          <w:sz w:val="20"/>
          <w:szCs w:val="20"/>
        </w:rPr>
      </w:pPr>
    </w:p>
    <w:p w14:paraId="38250F6F" w14:textId="77777777" w:rsidR="00535735" w:rsidRPr="009C73A3" w:rsidRDefault="00535735" w:rsidP="000F1C8E">
      <w:pPr>
        <w:pStyle w:val="Standard"/>
        <w:jc w:val="center"/>
        <w:rPr>
          <w:rFonts w:ascii="Calibri" w:hAnsi="Calibri" w:cs="Calibri"/>
          <w:b/>
          <w:bCs/>
          <w:sz w:val="20"/>
          <w:szCs w:val="20"/>
        </w:rPr>
      </w:pPr>
    </w:p>
    <w:p w14:paraId="00CDE38E" w14:textId="77777777" w:rsidR="00535735" w:rsidRPr="009C73A3" w:rsidRDefault="005609AF" w:rsidP="000F1C8E">
      <w:pPr>
        <w:pStyle w:val="Standard"/>
        <w:jc w:val="center"/>
        <w:rPr>
          <w:rFonts w:ascii="Calibri" w:hAnsi="Calibri" w:cs="Calibri"/>
          <w:b/>
          <w:bCs/>
          <w:sz w:val="20"/>
          <w:szCs w:val="20"/>
        </w:rPr>
      </w:pPr>
      <w:r w:rsidRPr="009C73A3">
        <w:rPr>
          <w:rFonts w:ascii="Calibri" w:hAnsi="Calibri" w:cs="Calibri"/>
          <w:b/>
          <w:bCs/>
          <w:sz w:val="20"/>
          <w:szCs w:val="20"/>
        </w:rPr>
        <w:t>PROTOKÓŁ ZDAWCZO – ODBIORCZY</w:t>
      </w:r>
    </w:p>
    <w:p w14:paraId="759F63F9" w14:textId="77777777" w:rsidR="00535735" w:rsidRPr="009C73A3" w:rsidRDefault="005609AF" w:rsidP="000F1C8E">
      <w:pPr>
        <w:pStyle w:val="Standard"/>
        <w:jc w:val="center"/>
        <w:rPr>
          <w:rFonts w:ascii="Calibri" w:hAnsi="Calibri" w:cs="Calibri"/>
          <w:sz w:val="20"/>
          <w:szCs w:val="20"/>
        </w:rPr>
      </w:pPr>
      <w:r w:rsidRPr="009C73A3">
        <w:rPr>
          <w:rFonts w:ascii="Calibri" w:hAnsi="Calibri" w:cs="Calibri"/>
          <w:sz w:val="20"/>
          <w:szCs w:val="20"/>
        </w:rPr>
        <w:t>sporządzony w dniu …………………</w:t>
      </w:r>
    </w:p>
    <w:p w14:paraId="7ECB39CC" w14:textId="77777777" w:rsidR="00535735" w:rsidRPr="009C73A3" w:rsidRDefault="005609AF" w:rsidP="000F1C8E">
      <w:pPr>
        <w:pStyle w:val="Standard"/>
        <w:tabs>
          <w:tab w:val="left" w:pos="708"/>
        </w:tabs>
        <w:rPr>
          <w:rFonts w:ascii="Calibri" w:hAnsi="Calibri" w:cs="Calibri"/>
          <w:sz w:val="20"/>
          <w:szCs w:val="20"/>
        </w:rPr>
      </w:pPr>
      <w:r w:rsidRPr="009C73A3">
        <w:rPr>
          <w:rFonts w:ascii="Calibri" w:hAnsi="Calibri" w:cs="Calibri"/>
          <w:sz w:val="20"/>
          <w:szCs w:val="20"/>
        </w:rPr>
        <w:t>Na podstawie umowy nr ……………………………………… zawartej w dniu …………………………….</w:t>
      </w:r>
    </w:p>
    <w:p w14:paraId="55753388" w14:textId="3598184A" w:rsidR="00535735" w:rsidRPr="009C73A3" w:rsidRDefault="005609AF" w:rsidP="000F1C8E">
      <w:pPr>
        <w:pStyle w:val="Normalny1"/>
        <w:spacing w:line="240" w:lineRule="auto"/>
        <w:jc w:val="both"/>
        <w:rPr>
          <w:rFonts w:ascii="Calibri" w:hAnsi="Calibri" w:cs="Calibri"/>
          <w:sz w:val="20"/>
          <w:szCs w:val="20"/>
        </w:rPr>
      </w:pPr>
      <w:r w:rsidRPr="009C73A3">
        <w:rPr>
          <w:rFonts w:ascii="Calibri" w:hAnsi="Calibri" w:cs="Calibri"/>
          <w:sz w:val="20"/>
          <w:szCs w:val="20"/>
        </w:rPr>
        <w:t>dotyczącej postępowania</w:t>
      </w:r>
      <w:r w:rsidRPr="009C73A3">
        <w:rPr>
          <w:rFonts w:ascii="Calibri" w:hAnsi="Calibri" w:cs="Calibri"/>
          <w:b/>
          <w:bCs/>
          <w:sz w:val="20"/>
          <w:szCs w:val="20"/>
        </w:rPr>
        <w:t>: „</w:t>
      </w:r>
      <w:r w:rsidR="0016183E" w:rsidRPr="009C73A3">
        <w:rPr>
          <w:rFonts w:ascii="Calibri" w:hAnsi="Calibri" w:cs="Calibri"/>
          <w:b/>
          <w:bCs/>
          <w:sz w:val="20"/>
          <w:szCs w:val="20"/>
        </w:rPr>
        <w:t>Dostawa wyposażenia medycznego, urządzeń medycznych oraz sprzętu rehabilitacyjnego</w:t>
      </w:r>
      <w:r w:rsidRPr="009C73A3">
        <w:rPr>
          <w:rFonts w:ascii="Calibri" w:hAnsi="Calibri" w:cs="Calibri"/>
          <w:b/>
          <w:bCs/>
          <w:sz w:val="20"/>
          <w:szCs w:val="20"/>
        </w:rPr>
        <w:t>”.</w:t>
      </w:r>
    </w:p>
    <w:p w14:paraId="0C46BBF4" w14:textId="77777777" w:rsidR="00535735" w:rsidRPr="009C73A3" w:rsidRDefault="00535735" w:rsidP="000F1C8E">
      <w:pPr>
        <w:pStyle w:val="Standard"/>
        <w:tabs>
          <w:tab w:val="left" w:pos="708"/>
        </w:tabs>
        <w:jc w:val="center"/>
        <w:rPr>
          <w:rFonts w:ascii="Calibri" w:hAnsi="Calibri" w:cs="Calibri"/>
          <w:b/>
          <w:bCs/>
          <w:sz w:val="20"/>
          <w:szCs w:val="20"/>
        </w:rPr>
      </w:pPr>
    </w:p>
    <w:tbl>
      <w:tblPr>
        <w:tblW w:w="5000" w:type="pct"/>
        <w:tblInd w:w="-113" w:type="dxa"/>
        <w:tblLayout w:type="fixed"/>
        <w:tblCellMar>
          <w:left w:w="10" w:type="dxa"/>
          <w:right w:w="10" w:type="dxa"/>
        </w:tblCellMar>
        <w:tblLook w:val="04A0" w:firstRow="1" w:lastRow="0" w:firstColumn="1" w:lastColumn="0" w:noHBand="0" w:noVBand="1"/>
      </w:tblPr>
      <w:tblGrid>
        <w:gridCol w:w="4748"/>
        <w:gridCol w:w="4766"/>
      </w:tblGrid>
      <w:tr w:rsidR="00535735" w:rsidRPr="009C73A3" w14:paraId="5432EDCC" w14:textId="77777777">
        <w:trPr>
          <w:trHeight w:val="475"/>
        </w:trPr>
        <w:tc>
          <w:tcPr>
            <w:tcW w:w="4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5476D" w14:textId="77777777" w:rsidR="00535735" w:rsidRPr="009C73A3" w:rsidRDefault="005609AF" w:rsidP="000F1C8E">
            <w:pPr>
              <w:pStyle w:val="Standard"/>
              <w:widowControl w:val="0"/>
              <w:jc w:val="center"/>
              <w:rPr>
                <w:rFonts w:ascii="Calibri" w:hAnsi="Calibri" w:cs="Calibri"/>
                <w:b/>
                <w:bCs/>
                <w:sz w:val="20"/>
                <w:szCs w:val="20"/>
              </w:rPr>
            </w:pPr>
            <w:r w:rsidRPr="009C73A3">
              <w:rPr>
                <w:rFonts w:ascii="Calibri" w:hAnsi="Calibri" w:cs="Calibri"/>
                <w:b/>
                <w:bCs/>
                <w:sz w:val="20"/>
                <w:szCs w:val="20"/>
              </w:rPr>
              <w:t>ZAMAWIAJĄCY:</w:t>
            </w:r>
          </w:p>
        </w:tc>
        <w:tc>
          <w:tcPr>
            <w:tcW w:w="4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1D486" w14:textId="77777777" w:rsidR="00535735" w:rsidRPr="009C73A3" w:rsidRDefault="005609AF" w:rsidP="000F1C8E">
            <w:pPr>
              <w:pStyle w:val="Standard"/>
              <w:widowControl w:val="0"/>
              <w:jc w:val="center"/>
              <w:rPr>
                <w:rFonts w:ascii="Calibri" w:hAnsi="Calibri" w:cs="Calibri"/>
                <w:b/>
                <w:bCs/>
                <w:sz w:val="20"/>
                <w:szCs w:val="20"/>
              </w:rPr>
            </w:pPr>
            <w:r w:rsidRPr="009C73A3">
              <w:rPr>
                <w:rFonts w:ascii="Calibri" w:hAnsi="Calibri" w:cs="Calibri"/>
                <w:b/>
                <w:bCs/>
                <w:sz w:val="20"/>
                <w:szCs w:val="20"/>
              </w:rPr>
              <w:t>WYKONAWCA:</w:t>
            </w:r>
          </w:p>
        </w:tc>
      </w:tr>
      <w:tr w:rsidR="00535735" w:rsidRPr="009C73A3" w14:paraId="1F2390FB" w14:textId="77777777">
        <w:trPr>
          <w:trHeight w:val="1453"/>
        </w:trPr>
        <w:tc>
          <w:tcPr>
            <w:tcW w:w="4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12C3AE" w14:textId="77777777" w:rsidR="00235DDD" w:rsidRPr="009C73A3" w:rsidRDefault="00235DDD" w:rsidP="000F1C8E">
            <w:pPr>
              <w:pStyle w:val="Standard"/>
              <w:widowControl w:val="0"/>
              <w:jc w:val="center"/>
              <w:rPr>
                <w:rFonts w:ascii="Calibri" w:hAnsi="Calibri" w:cs="Calibri"/>
                <w:bCs/>
                <w:sz w:val="20"/>
                <w:szCs w:val="20"/>
              </w:rPr>
            </w:pPr>
            <w:r w:rsidRPr="009C73A3">
              <w:rPr>
                <w:rFonts w:ascii="Calibri" w:hAnsi="Calibri" w:cs="Calibri"/>
                <w:bCs/>
                <w:sz w:val="20"/>
                <w:szCs w:val="20"/>
              </w:rPr>
              <w:t xml:space="preserve">Samodzielny Publiczny Zakład Opieki Zdrowotnej </w:t>
            </w:r>
          </w:p>
          <w:p w14:paraId="48E9F1D5" w14:textId="77777777" w:rsidR="00235DDD" w:rsidRPr="009C73A3" w:rsidRDefault="00235DDD" w:rsidP="000F1C8E">
            <w:pPr>
              <w:pStyle w:val="Standard"/>
              <w:widowControl w:val="0"/>
              <w:jc w:val="center"/>
              <w:rPr>
                <w:rFonts w:ascii="Calibri" w:hAnsi="Calibri" w:cs="Calibri"/>
                <w:bCs/>
                <w:sz w:val="20"/>
                <w:szCs w:val="20"/>
              </w:rPr>
            </w:pPr>
            <w:r w:rsidRPr="009C73A3">
              <w:rPr>
                <w:rFonts w:ascii="Calibri" w:hAnsi="Calibri" w:cs="Calibri"/>
                <w:bCs/>
                <w:sz w:val="20"/>
                <w:szCs w:val="20"/>
              </w:rPr>
              <w:t xml:space="preserve">im. dr E. Jelskiego w Knyszynie </w:t>
            </w:r>
          </w:p>
          <w:p w14:paraId="75C8192F" w14:textId="51EF4987" w:rsidR="00535735" w:rsidRPr="009C73A3" w:rsidRDefault="00235DDD" w:rsidP="000F1C8E">
            <w:pPr>
              <w:pStyle w:val="Standard"/>
              <w:widowControl w:val="0"/>
              <w:jc w:val="center"/>
              <w:rPr>
                <w:rFonts w:ascii="Calibri" w:hAnsi="Calibri" w:cs="Calibri"/>
                <w:bCs/>
                <w:sz w:val="20"/>
                <w:szCs w:val="20"/>
              </w:rPr>
            </w:pPr>
            <w:r w:rsidRPr="009C73A3">
              <w:rPr>
                <w:rFonts w:ascii="Calibri" w:hAnsi="Calibri" w:cs="Calibri"/>
                <w:bCs/>
                <w:sz w:val="20"/>
                <w:szCs w:val="20"/>
              </w:rPr>
              <w:t>ul. Grodzieńska 96, 19-120 Knyszyn</w:t>
            </w:r>
          </w:p>
        </w:tc>
        <w:tc>
          <w:tcPr>
            <w:tcW w:w="4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7B236D" w14:textId="77777777" w:rsidR="00535735" w:rsidRPr="009C73A3" w:rsidRDefault="00535735" w:rsidP="000F1C8E">
            <w:pPr>
              <w:pStyle w:val="Standard"/>
              <w:widowControl w:val="0"/>
              <w:snapToGrid w:val="0"/>
              <w:jc w:val="center"/>
              <w:rPr>
                <w:rFonts w:ascii="Calibri" w:hAnsi="Calibri" w:cs="Calibri"/>
                <w:sz w:val="20"/>
                <w:szCs w:val="20"/>
              </w:rPr>
            </w:pPr>
          </w:p>
          <w:p w14:paraId="470AD01C" w14:textId="77777777" w:rsidR="00535735" w:rsidRPr="009C73A3" w:rsidRDefault="00535735" w:rsidP="000F1C8E">
            <w:pPr>
              <w:pStyle w:val="Standard"/>
              <w:widowControl w:val="0"/>
              <w:snapToGrid w:val="0"/>
              <w:jc w:val="center"/>
              <w:rPr>
                <w:rFonts w:ascii="Calibri" w:hAnsi="Calibri" w:cs="Calibri"/>
                <w:sz w:val="20"/>
                <w:szCs w:val="20"/>
              </w:rPr>
            </w:pPr>
          </w:p>
          <w:p w14:paraId="04DE8EE7" w14:textId="77777777" w:rsidR="00535735" w:rsidRPr="009C73A3" w:rsidRDefault="00535735" w:rsidP="000F1C8E">
            <w:pPr>
              <w:pStyle w:val="Standard"/>
              <w:widowControl w:val="0"/>
              <w:snapToGrid w:val="0"/>
              <w:jc w:val="center"/>
              <w:rPr>
                <w:rFonts w:ascii="Calibri" w:hAnsi="Calibri" w:cs="Calibri"/>
                <w:sz w:val="20"/>
                <w:szCs w:val="20"/>
              </w:rPr>
            </w:pPr>
          </w:p>
          <w:p w14:paraId="691CE764" w14:textId="77777777" w:rsidR="00535735" w:rsidRPr="009C73A3" w:rsidRDefault="00535735" w:rsidP="000F1C8E">
            <w:pPr>
              <w:pStyle w:val="Standard"/>
              <w:widowControl w:val="0"/>
              <w:snapToGrid w:val="0"/>
              <w:jc w:val="center"/>
              <w:rPr>
                <w:rFonts w:ascii="Calibri" w:hAnsi="Calibri" w:cs="Calibri"/>
                <w:sz w:val="20"/>
                <w:szCs w:val="20"/>
              </w:rPr>
            </w:pPr>
          </w:p>
          <w:p w14:paraId="14E5DF5E" w14:textId="77777777" w:rsidR="00535735" w:rsidRPr="009C73A3" w:rsidRDefault="00535735" w:rsidP="000F1C8E">
            <w:pPr>
              <w:pStyle w:val="Standard"/>
              <w:widowControl w:val="0"/>
              <w:snapToGrid w:val="0"/>
              <w:jc w:val="center"/>
              <w:rPr>
                <w:rFonts w:ascii="Calibri" w:hAnsi="Calibri" w:cs="Calibri"/>
                <w:sz w:val="20"/>
                <w:szCs w:val="20"/>
              </w:rPr>
            </w:pPr>
          </w:p>
          <w:p w14:paraId="51B6CC2D" w14:textId="77777777" w:rsidR="00535735" w:rsidRPr="009C73A3" w:rsidRDefault="00535735" w:rsidP="000F1C8E">
            <w:pPr>
              <w:pStyle w:val="Standard"/>
              <w:widowControl w:val="0"/>
              <w:snapToGrid w:val="0"/>
              <w:jc w:val="center"/>
              <w:rPr>
                <w:rFonts w:ascii="Calibri" w:hAnsi="Calibri" w:cs="Calibri"/>
                <w:sz w:val="20"/>
                <w:szCs w:val="20"/>
              </w:rPr>
            </w:pPr>
          </w:p>
          <w:p w14:paraId="6CC3A892" w14:textId="77777777" w:rsidR="00535735" w:rsidRPr="00530A9C" w:rsidRDefault="005609AF" w:rsidP="000F1C8E">
            <w:pPr>
              <w:pStyle w:val="Standard"/>
              <w:widowControl w:val="0"/>
              <w:snapToGrid w:val="0"/>
              <w:jc w:val="center"/>
              <w:rPr>
                <w:rFonts w:ascii="Calibri" w:hAnsi="Calibri" w:cs="Calibri"/>
                <w:sz w:val="16"/>
                <w:szCs w:val="16"/>
              </w:rPr>
            </w:pPr>
            <w:r w:rsidRPr="00530A9C">
              <w:rPr>
                <w:rFonts w:ascii="Calibri" w:hAnsi="Calibri" w:cs="Calibri"/>
                <w:sz w:val="16"/>
                <w:szCs w:val="16"/>
              </w:rPr>
              <w:t>……………………………………………………………</w:t>
            </w:r>
          </w:p>
          <w:p w14:paraId="2926DB28" w14:textId="77777777" w:rsidR="00535735" w:rsidRPr="00530A9C" w:rsidRDefault="005609AF" w:rsidP="000F1C8E">
            <w:pPr>
              <w:pStyle w:val="Standard"/>
              <w:widowControl w:val="0"/>
              <w:snapToGrid w:val="0"/>
              <w:jc w:val="center"/>
              <w:rPr>
                <w:rFonts w:ascii="Calibri" w:hAnsi="Calibri" w:cs="Calibri"/>
                <w:sz w:val="16"/>
                <w:szCs w:val="16"/>
              </w:rPr>
            </w:pPr>
            <w:r w:rsidRPr="00530A9C">
              <w:rPr>
                <w:rFonts w:ascii="Calibri" w:hAnsi="Calibri" w:cs="Calibri"/>
                <w:sz w:val="16"/>
                <w:szCs w:val="16"/>
              </w:rPr>
              <w:t>(nazwa i adres Wykonawcy)</w:t>
            </w:r>
          </w:p>
          <w:p w14:paraId="52B25995" w14:textId="77777777" w:rsidR="00535735" w:rsidRPr="009C73A3" w:rsidRDefault="00535735" w:rsidP="000F1C8E">
            <w:pPr>
              <w:pStyle w:val="Standard"/>
              <w:widowControl w:val="0"/>
              <w:snapToGrid w:val="0"/>
              <w:jc w:val="center"/>
              <w:rPr>
                <w:rFonts w:ascii="Calibri" w:hAnsi="Calibri" w:cs="Calibri"/>
                <w:sz w:val="20"/>
                <w:szCs w:val="20"/>
              </w:rPr>
            </w:pPr>
          </w:p>
        </w:tc>
      </w:tr>
    </w:tbl>
    <w:p w14:paraId="327DBD95" w14:textId="77777777" w:rsidR="00535735" w:rsidRPr="009C73A3" w:rsidRDefault="00535735" w:rsidP="000F1C8E">
      <w:pPr>
        <w:pStyle w:val="Standard"/>
        <w:jc w:val="both"/>
        <w:rPr>
          <w:rFonts w:ascii="Calibri" w:hAnsi="Calibri" w:cs="Calibri"/>
          <w:sz w:val="20"/>
          <w:szCs w:val="20"/>
        </w:rPr>
      </w:pPr>
    </w:p>
    <w:p w14:paraId="1CDED326" w14:textId="5C6CD99F" w:rsidR="00535735" w:rsidRPr="009C73A3" w:rsidRDefault="005609AF">
      <w:pPr>
        <w:pStyle w:val="Akapitzlist"/>
        <w:numPr>
          <w:ilvl w:val="0"/>
          <w:numId w:val="39"/>
        </w:numPr>
        <w:ind w:left="284" w:hanging="284"/>
        <w:jc w:val="both"/>
        <w:rPr>
          <w:rFonts w:ascii="Calibri" w:hAnsi="Calibri" w:cs="Calibri"/>
          <w:sz w:val="20"/>
        </w:rPr>
      </w:pPr>
      <w:r w:rsidRPr="009C73A3">
        <w:rPr>
          <w:rFonts w:ascii="Calibri" w:hAnsi="Calibri" w:cs="Calibri"/>
          <w:sz w:val="20"/>
        </w:rPr>
        <w:t>W dniu</w:t>
      </w:r>
      <w:r w:rsidR="00CE5C16">
        <w:rPr>
          <w:rFonts w:ascii="Calibri" w:hAnsi="Calibri" w:cs="Calibri"/>
          <w:sz w:val="20"/>
        </w:rPr>
        <w:t xml:space="preserve"> </w:t>
      </w:r>
      <w:r w:rsidRPr="009C73A3">
        <w:rPr>
          <w:rFonts w:ascii="Calibri" w:hAnsi="Calibri" w:cs="Calibri"/>
          <w:sz w:val="20"/>
        </w:rPr>
        <w:t xml:space="preserve">………………….. Wykonawca dokonał przekazania, instalacji i uruchomienia dostarczonego nw. </w:t>
      </w:r>
      <w:r w:rsidR="00CE5C16" w:rsidRPr="009C73A3">
        <w:rPr>
          <w:rFonts w:ascii="Calibri" w:hAnsi="Calibri" w:cs="Calibri"/>
          <w:sz w:val="20"/>
        </w:rPr>
        <w:t>S</w:t>
      </w:r>
      <w:r w:rsidRPr="009C73A3">
        <w:rPr>
          <w:rFonts w:ascii="Calibri" w:hAnsi="Calibri" w:cs="Calibri"/>
          <w:sz w:val="20"/>
        </w:rPr>
        <w:t>przętu</w:t>
      </w:r>
      <w:r w:rsidR="00CE5C16">
        <w:rPr>
          <w:rFonts w:ascii="Calibri" w:hAnsi="Calibri" w:cs="Calibri"/>
          <w:sz w:val="20"/>
        </w:rPr>
        <w:t xml:space="preserve"> </w:t>
      </w:r>
      <w:r w:rsidRPr="009C73A3">
        <w:rPr>
          <w:rFonts w:ascii="Calibri" w:hAnsi="Calibri" w:cs="Calibri"/>
          <w:sz w:val="20"/>
        </w:rPr>
        <w:t>(*zaznaczyć właściwe):</w:t>
      </w:r>
    </w:p>
    <w:p w14:paraId="2B57205D" w14:textId="77777777" w:rsidR="00535735" w:rsidRPr="009C73A3" w:rsidRDefault="00535735" w:rsidP="000F1C8E">
      <w:pPr>
        <w:pStyle w:val="Akapitzlist"/>
        <w:ind w:left="284"/>
        <w:rPr>
          <w:rFonts w:ascii="Calibri" w:hAnsi="Calibri" w:cs="Calibri"/>
          <w:sz w:val="20"/>
        </w:rPr>
      </w:pPr>
    </w:p>
    <w:tbl>
      <w:tblPr>
        <w:tblW w:w="5000" w:type="pct"/>
        <w:jc w:val="center"/>
        <w:tblLayout w:type="fixed"/>
        <w:tblCellMar>
          <w:left w:w="10" w:type="dxa"/>
          <w:right w:w="10" w:type="dxa"/>
        </w:tblCellMar>
        <w:tblLook w:val="04A0" w:firstRow="1" w:lastRow="0" w:firstColumn="1" w:lastColumn="0" w:noHBand="0" w:noVBand="1"/>
      </w:tblPr>
      <w:tblGrid>
        <w:gridCol w:w="585"/>
        <w:gridCol w:w="2060"/>
        <w:gridCol w:w="1618"/>
        <w:gridCol w:w="1030"/>
        <w:gridCol w:w="1230"/>
        <w:gridCol w:w="2002"/>
        <w:gridCol w:w="989"/>
      </w:tblGrid>
      <w:tr w:rsidR="00535735" w:rsidRPr="009C73A3" w14:paraId="3A3892C9" w14:textId="77777777">
        <w:trPr>
          <w:jc w:val="center"/>
        </w:trPr>
        <w:tc>
          <w:tcPr>
            <w:tcW w:w="5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81552B" w14:textId="77777777" w:rsidR="00535735" w:rsidRPr="009C73A3" w:rsidRDefault="005609AF" w:rsidP="000F1C8E">
            <w:pPr>
              <w:pStyle w:val="Standard"/>
              <w:widowControl w:val="0"/>
              <w:jc w:val="center"/>
              <w:rPr>
                <w:rFonts w:ascii="Calibri" w:hAnsi="Calibri" w:cs="Calibri"/>
                <w:b/>
                <w:bCs/>
                <w:sz w:val="20"/>
                <w:szCs w:val="20"/>
              </w:rPr>
            </w:pPr>
            <w:r w:rsidRPr="009C73A3">
              <w:rPr>
                <w:rFonts w:ascii="Calibri" w:hAnsi="Calibri" w:cs="Calibri"/>
                <w:b/>
                <w:bCs/>
                <w:sz w:val="20"/>
                <w:szCs w:val="20"/>
              </w:rPr>
              <w:t>Lp.</w:t>
            </w:r>
          </w:p>
        </w:tc>
        <w:tc>
          <w:tcPr>
            <w:tcW w:w="19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4AD341B" w14:textId="77777777" w:rsidR="00535735" w:rsidRPr="009C73A3" w:rsidRDefault="005609AF" w:rsidP="000F1C8E">
            <w:pPr>
              <w:pStyle w:val="Standard"/>
              <w:widowControl w:val="0"/>
              <w:jc w:val="center"/>
              <w:rPr>
                <w:rFonts w:ascii="Calibri" w:hAnsi="Calibri" w:cs="Calibri"/>
                <w:b/>
                <w:bCs/>
                <w:sz w:val="20"/>
                <w:szCs w:val="20"/>
              </w:rPr>
            </w:pPr>
            <w:r w:rsidRPr="009C73A3">
              <w:rPr>
                <w:rFonts w:ascii="Calibri" w:hAnsi="Calibri" w:cs="Calibri"/>
                <w:b/>
                <w:bCs/>
                <w:sz w:val="20"/>
                <w:szCs w:val="20"/>
              </w:rPr>
              <w:t>Przedmiot zamówienia</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4AF5A" w14:textId="77777777" w:rsidR="00535735" w:rsidRPr="009C73A3" w:rsidRDefault="005609AF" w:rsidP="000F1C8E">
            <w:pPr>
              <w:pStyle w:val="Standard"/>
              <w:widowControl w:val="0"/>
              <w:jc w:val="center"/>
              <w:rPr>
                <w:rFonts w:ascii="Calibri" w:hAnsi="Calibri" w:cs="Calibri"/>
                <w:b/>
                <w:bCs/>
                <w:sz w:val="20"/>
                <w:szCs w:val="20"/>
              </w:rPr>
            </w:pPr>
            <w:r w:rsidRPr="009C73A3">
              <w:rPr>
                <w:rFonts w:ascii="Calibri" w:hAnsi="Calibri" w:cs="Calibri"/>
                <w:b/>
                <w:bCs/>
                <w:sz w:val="20"/>
                <w:szCs w:val="20"/>
              </w:rPr>
              <w:t>Nazwa handlowa, model, producent</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B7C45E" w14:textId="77777777" w:rsidR="00535735" w:rsidRPr="009C73A3" w:rsidRDefault="005609AF" w:rsidP="000F1C8E">
            <w:pPr>
              <w:pStyle w:val="Standard"/>
              <w:widowControl w:val="0"/>
              <w:jc w:val="center"/>
              <w:rPr>
                <w:rFonts w:ascii="Calibri" w:hAnsi="Calibri" w:cs="Calibri"/>
                <w:b/>
                <w:bCs/>
                <w:sz w:val="20"/>
                <w:szCs w:val="20"/>
              </w:rPr>
            </w:pPr>
            <w:r w:rsidRPr="009C73A3">
              <w:rPr>
                <w:rFonts w:ascii="Calibri" w:hAnsi="Calibri" w:cs="Calibri"/>
                <w:b/>
                <w:bCs/>
                <w:sz w:val="20"/>
                <w:szCs w:val="20"/>
              </w:rPr>
              <w:t>Ilość</w:t>
            </w:r>
          </w:p>
          <w:p w14:paraId="55F53E96" w14:textId="77777777" w:rsidR="00535735" w:rsidRPr="009C73A3" w:rsidRDefault="005609AF" w:rsidP="000F1C8E">
            <w:pPr>
              <w:pStyle w:val="Standard"/>
              <w:widowControl w:val="0"/>
              <w:jc w:val="center"/>
              <w:rPr>
                <w:rFonts w:ascii="Calibri" w:hAnsi="Calibri" w:cs="Calibri"/>
                <w:b/>
                <w:bCs/>
                <w:sz w:val="20"/>
                <w:szCs w:val="20"/>
              </w:rPr>
            </w:pPr>
            <w:r w:rsidRPr="009C73A3">
              <w:rPr>
                <w:rFonts w:ascii="Calibri" w:hAnsi="Calibri" w:cs="Calibri"/>
                <w:b/>
                <w:bCs/>
                <w:sz w:val="20"/>
                <w:szCs w:val="20"/>
              </w:rPr>
              <w:t>szt./kpl.</w:t>
            </w:r>
          </w:p>
          <w:p w14:paraId="3C6EE4AC" w14:textId="77777777" w:rsidR="00535735" w:rsidRPr="009C73A3" w:rsidRDefault="00535735" w:rsidP="000F1C8E">
            <w:pPr>
              <w:pStyle w:val="Standard"/>
              <w:widowControl w:val="0"/>
              <w:jc w:val="center"/>
              <w:rPr>
                <w:rFonts w:ascii="Calibri" w:hAnsi="Calibri" w:cs="Calibri"/>
                <w:b/>
                <w:bCs/>
                <w:sz w:val="20"/>
                <w:szCs w:val="20"/>
              </w:rPr>
            </w:pPr>
          </w:p>
          <w:p w14:paraId="05476EB5" w14:textId="77777777" w:rsidR="00535735" w:rsidRPr="009C73A3" w:rsidRDefault="00535735" w:rsidP="000F1C8E">
            <w:pPr>
              <w:pStyle w:val="Standard"/>
              <w:widowControl w:val="0"/>
              <w:jc w:val="center"/>
              <w:rPr>
                <w:rFonts w:ascii="Calibri" w:hAnsi="Calibri" w:cs="Calibri"/>
                <w:b/>
                <w:bCs/>
                <w:sz w:val="20"/>
                <w:szCs w:val="20"/>
              </w:rPr>
            </w:pPr>
          </w:p>
        </w:tc>
        <w:tc>
          <w:tcPr>
            <w:tcW w:w="11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6ECF87" w14:textId="77777777" w:rsidR="00535735" w:rsidRPr="009C73A3" w:rsidRDefault="005609AF" w:rsidP="000F1C8E">
            <w:pPr>
              <w:pStyle w:val="Standard"/>
              <w:widowControl w:val="0"/>
              <w:jc w:val="center"/>
              <w:rPr>
                <w:rFonts w:ascii="Calibri" w:hAnsi="Calibri" w:cs="Calibri"/>
                <w:sz w:val="20"/>
                <w:szCs w:val="20"/>
              </w:rPr>
            </w:pPr>
            <w:r w:rsidRPr="009C73A3">
              <w:rPr>
                <w:rFonts w:ascii="Calibri" w:hAnsi="Calibri" w:cs="Calibri"/>
                <w:b/>
                <w:bCs/>
                <w:sz w:val="20"/>
                <w:szCs w:val="20"/>
              </w:rPr>
              <w:t>Rok produkcji</w:t>
            </w:r>
          </w:p>
        </w:tc>
        <w:tc>
          <w:tcPr>
            <w:tcW w:w="192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1C233E" w14:textId="77777777" w:rsidR="00535735" w:rsidRPr="009C73A3" w:rsidRDefault="005609AF" w:rsidP="000F1C8E">
            <w:pPr>
              <w:pStyle w:val="Standard"/>
              <w:widowControl w:val="0"/>
              <w:jc w:val="center"/>
              <w:rPr>
                <w:rFonts w:ascii="Calibri" w:hAnsi="Calibri" w:cs="Calibri"/>
                <w:b/>
                <w:bCs/>
                <w:sz w:val="20"/>
                <w:szCs w:val="20"/>
              </w:rPr>
            </w:pPr>
            <w:r w:rsidRPr="009C73A3">
              <w:rPr>
                <w:rFonts w:ascii="Calibri" w:hAnsi="Calibri" w:cs="Calibri"/>
                <w:b/>
                <w:bCs/>
                <w:sz w:val="20"/>
                <w:szCs w:val="20"/>
              </w:rPr>
              <w:t>Numer fabryczny/seryjny</w:t>
            </w:r>
          </w:p>
        </w:tc>
        <w:tc>
          <w:tcPr>
            <w:tcW w:w="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0DA04" w14:textId="77777777" w:rsidR="00535735" w:rsidRPr="009C73A3" w:rsidRDefault="005609AF" w:rsidP="000F1C8E">
            <w:pPr>
              <w:pStyle w:val="Standard"/>
              <w:widowControl w:val="0"/>
              <w:jc w:val="center"/>
              <w:rPr>
                <w:rFonts w:ascii="Calibri" w:hAnsi="Calibri" w:cs="Calibri"/>
                <w:b/>
                <w:bCs/>
                <w:sz w:val="20"/>
                <w:szCs w:val="20"/>
              </w:rPr>
            </w:pPr>
            <w:r w:rsidRPr="009C73A3">
              <w:rPr>
                <w:rFonts w:ascii="Calibri" w:hAnsi="Calibri" w:cs="Calibri"/>
                <w:b/>
                <w:bCs/>
                <w:sz w:val="20"/>
                <w:szCs w:val="20"/>
              </w:rPr>
              <w:t>Uwagi</w:t>
            </w:r>
          </w:p>
        </w:tc>
      </w:tr>
      <w:tr w:rsidR="00535735" w:rsidRPr="009C73A3" w14:paraId="61934887" w14:textId="77777777">
        <w:trPr>
          <w:trHeight w:val="409"/>
          <w:jc w:val="center"/>
        </w:trPr>
        <w:tc>
          <w:tcPr>
            <w:tcW w:w="5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63FFDD" w14:textId="77777777" w:rsidR="00535735" w:rsidRPr="009C73A3" w:rsidRDefault="005609AF" w:rsidP="000F1C8E">
            <w:pPr>
              <w:pStyle w:val="Standard"/>
              <w:widowControl w:val="0"/>
              <w:jc w:val="center"/>
              <w:rPr>
                <w:rFonts w:ascii="Calibri" w:hAnsi="Calibri" w:cs="Calibri"/>
                <w:sz w:val="20"/>
                <w:szCs w:val="20"/>
              </w:rPr>
            </w:pPr>
            <w:r w:rsidRPr="009C73A3">
              <w:rPr>
                <w:rFonts w:ascii="Calibri" w:hAnsi="Calibri" w:cs="Calibri"/>
                <w:sz w:val="20"/>
                <w:szCs w:val="20"/>
              </w:rPr>
              <w:t>1.</w:t>
            </w:r>
          </w:p>
        </w:tc>
        <w:tc>
          <w:tcPr>
            <w:tcW w:w="19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5B88C4" w14:textId="77777777" w:rsidR="00535735" w:rsidRPr="009C73A3" w:rsidRDefault="00535735" w:rsidP="000F1C8E">
            <w:pPr>
              <w:pStyle w:val="Standard"/>
              <w:widowControl w:val="0"/>
              <w:snapToGrid w:val="0"/>
              <w:rPr>
                <w:rFonts w:ascii="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AABFB" w14:textId="77777777" w:rsidR="00535735" w:rsidRPr="009C73A3" w:rsidRDefault="00535735" w:rsidP="000F1C8E">
            <w:pPr>
              <w:pStyle w:val="Standard"/>
              <w:widowControl w:val="0"/>
              <w:snapToGrid w:val="0"/>
              <w:jc w:val="center"/>
              <w:rPr>
                <w:rFonts w:ascii="Calibri" w:hAnsi="Calibri" w:cs="Calibri"/>
                <w:b/>
                <w:bCs/>
                <w:sz w:val="20"/>
                <w:szCs w:val="20"/>
              </w:rPr>
            </w:pP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tcPr>
          <w:p w14:paraId="64C4A1C9" w14:textId="77777777" w:rsidR="00535735" w:rsidRPr="009C73A3" w:rsidRDefault="00535735" w:rsidP="000F1C8E">
            <w:pPr>
              <w:pStyle w:val="Standard"/>
              <w:widowControl w:val="0"/>
              <w:snapToGrid w:val="0"/>
              <w:jc w:val="center"/>
              <w:rPr>
                <w:rFonts w:ascii="Calibri" w:hAnsi="Calibri" w:cs="Calibri"/>
                <w:sz w:val="20"/>
                <w:szCs w:val="20"/>
              </w:rPr>
            </w:pPr>
          </w:p>
        </w:tc>
        <w:tc>
          <w:tcPr>
            <w:tcW w:w="11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F818C" w14:textId="77777777" w:rsidR="00535735" w:rsidRPr="009C73A3" w:rsidRDefault="00535735" w:rsidP="000F1C8E">
            <w:pPr>
              <w:pStyle w:val="Standard"/>
              <w:widowControl w:val="0"/>
              <w:snapToGrid w:val="0"/>
              <w:jc w:val="center"/>
              <w:rPr>
                <w:rFonts w:ascii="Calibri" w:hAnsi="Calibri" w:cs="Calibri"/>
                <w:sz w:val="20"/>
                <w:szCs w:val="20"/>
              </w:rPr>
            </w:pPr>
          </w:p>
        </w:tc>
        <w:tc>
          <w:tcPr>
            <w:tcW w:w="192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99B66B" w14:textId="77777777" w:rsidR="00535735" w:rsidRPr="009C73A3" w:rsidRDefault="00535735" w:rsidP="000F1C8E">
            <w:pPr>
              <w:pStyle w:val="Standard"/>
              <w:widowControl w:val="0"/>
              <w:snapToGrid w:val="0"/>
              <w:jc w:val="center"/>
              <w:rPr>
                <w:rFonts w:ascii="Calibri" w:hAnsi="Calibri" w:cs="Calibri"/>
                <w:sz w:val="20"/>
                <w:szCs w:val="20"/>
              </w:rPr>
            </w:pPr>
          </w:p>
        </w:tc>
        <w:tc>
          <w:tcPr>
            <w:tcW w:w="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F8098D" w14:textId="77777777" w:rsidR="00535735" w:rsidRPr="009C73A3" w:rsidRDefault="00535735" w:rsidP="000F1C8E">
            <w:pPr>
              <w:pStyle w:val="Standard"/>
              <w:widowControl w:val="0"/>
              <w:snapToGrid w:val="0"/>
              <w:jc w:val="center"/>
              <w:rPr>
                <w:rFonts w:ascii="Calibri" w:hAnsi="Calibri" w:cs="Calibri"/>
                <w:sz w:val="20"/>
                <w:szCs w:val="20"/>
              </w:rPr>
            </w:pPr>
          </w:p>
        </w:tc>
      </w:tr>
      <w:tr w:rsidR="00535735" w:rsidRPr="009C73A3" w14:paraId="06E5D504" w14:textId="77777777">
        <w:trPr>
          <w:trHeight w:val="397"/>
          <w:jc w:val="center"/>
        </w:trPr>
        <w:tc>
          <w:tcPr>
            <w:tcW w:w="5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5248DE" w14:textId="77777777" w:rsidR="00535735" w:rsidRPr="009C73A3" w:rsidRDefault="005609AF" w:rsidP="000F1C8E">
            <w:pPr>
              <w:pStyle w:val="Standard"/>
              <w:widowControl w:val="0"/>
              <w:jc w:val="center"/>
              <w:rPr>
                <w:rFonts w:ascii="Calibri" w:hAnsi="Calibri" w:cs="Calibri"/>
                <w:sz w:val="20"/>
                <w:szCs w:val="20"/>
              </w:rPr>
            </w:pPr>
            <w:r w:rsidRPr="009C73A3">
              <w:rPr>
                <w:rFonts w:ascii="Calibri" w:hAnsi="Calibri" w:cs="Calibri"/>
                <w:sz w:val="20"/>
                <w:szCs w:val="20"/>
              </w:rPr>
              <w:t>2.</w:t>
            </w:r>
          </w:p>
        </w:tc>
        <w:tc>
          <w:tcPr>
            <w:tcW w:w="19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1C26714" w14:textId="77777777" w:rsidR="00535735" w:rsidRPr="009C73A3" w:rsidRDefault="00535735" w:rsidP="000F1C8E">
            <w:pPr>
              <w:pStyle w:val="Standard"/>
              <w:widowControl w:val="0"/>
              <w:snapToGrid w:val="0"/>
              <w:rPr>
                <w:rFonts w:ascii="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962D3" w14:textId="77777777" w:rsidR="00535735" w:rsidRPr="009C73A3" w:rsidRDefault="00535735" w:rsidP="000F1C8E">
            <w:pPr>
              <w:pStyle w:val="Standard"/>
              <w:widowControl w:val="0"/>
              <w:snapToGrid w:val="0"/>
              <w:jc w:val="center"/>
              <w:rPr>
                <w:rFonts w:ascii="Calibri" w:hAnsi="Calibri" w:cs="Calibri"/>
                <w:sz w:val="20"/>
                <w:szCs w:val="20"/>
              </w:rPr>
            </w:pP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tcPr>
          <w:p w14:paraId="7F511C87" w14:textId="77777777" w:rsidR="00535735" w:rsidRPr="009C73A3" w:rsidRDefault="00535735" w:rsidP="000F1C8E">
            <w:pPr>
              <w:pStyle w:val="Standard"/>
              <w:widowControl w:val="0"/>
              <w:snapToGrid w:val="0"/>
              <w:jc w:val="center"/>
              <w:rPr>
                <w:rFonts w:ascii="Calibri" w:hAnsi="Calibri" w:cs="Calibri"/>
                <w:sz w:val="20"/>
                <w:szCs w:val="20"/>
              </w:rPr>
            </w:pPr>
          </w:p>
        </w:tc>
        <w:tc>
          <w:tcPr>
            <w:tcW w:w="11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06C1D" w14:textId="77777777" w:rsidR="00535735" w:rsidRPr="009C73A3" w:rsidRDefault="00535735" w:rsidP="000F1C8E">
            <w:pPr>
              <w:pStyle w:val="Standard"/>
              <w:widowControl w:val="0"/>
              <w:snapToGrid w:val="0"/>
              <w:jc w:val="center"/>
              <w:rPr>
                <w:rFonts w:ascii="Calibri" w:hAnsi="Calibri" w:cs="Calibri"/>
                <w:sz w:val="20"/>
                <w:szCs w:val="20"/>
              </w:rPr>
            </w:pPr>
          </w:p>
        </w:tc>
        <w:tc>
          <w:tcPr>
            <w:tcW w:w="192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008528" w14:textId="77777777" w:rsidR="00535735" w:rsidRPr="009C73A3" w:rsidRDefault="00535735" w:rsidP="000F1C8E">
            <w:pPr>
              <w:pStyle w:val="Standard"/>
              <w:widowControl w:val="0"/>
              <w:snapToGrid w:val="0"/>
              <w:jc w:val="center"/>
              <w:rPr>
                <w:rFonts w:ascii="Calibri" w:hAnsi="Calibri" w:cs="Calibri"/>
                <w:sz w:val="20"/>
                <w:szCs w:val="20"/>
              </w:rPr>
            </w:pPr>
          </w:p>
        </w:tc>
        <w:tc>
          <w:tcPr>
            <w:tcW w:w="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01033C" w14:textId="77777777" w:rsidR="00535735" w:rsidRPr="009C73A3" w:rsidRDefault="00535735" w:rsidP="000F1C8E">
            <w:pPr>
              <w:pStyle w:val="Standard"/>
              <w:widowControl w:val="0"/>
              <w:snapToGrid w:val="0"/>
              <w:jc w:val="center"/>
              <w:rPr>
                <w:rFonts w:ascii="Calibri" w:hAnsi="Calibri" w:cs="Calibri"/>
                <w:sz w:val="20"/>
                <w:szCs w:val="20"/>
              </w:rPr>
            </w:pPr>
          </w:p>
        </w:tc>
      </w:tr>
      <w:tr w:rsidR="00535735" w:rsidRPr="009C73A3" w14:paraId="6D9241F2" w14:textId="77777777">
        <w:trPr>
          <w:trHeight w:val="397"/>
          <w:jc w:val="center"/>
        </w:trPr>
        <w:tc>
          <w:tcPr>
            <w:tcW w:w="5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29A11E" w14:textId="77777777" w:rsidR="00535735" w:rsidRPr="009C73A3" w:rsidRDefault="005609AF" w:rsidP="000F1C8E">
            <w:pPr>
              <w:pStyle w:val="Standard"/>
              <w:widowControl w:val="0"/>
              <w:jc w:val="center"/>
              <w:rPr>
                <w:rFonts w:ascii="Calibri" w:hAnsi="Calibri" w:cs="Calibri"/>
                <w:sz w:val="20"/>
                <w:szCs w:val="20"/>
              </w:rPr>
            </w:pPr>
            <w:r w:rsidRPr="009C73A3">
              <w:rPr>
                <w:rFonts w:ascii="Calibri" w:hAnsi="Calibri" w:cs="Calibri"/>
                <w:sz w:val="20"/>
                <w:szCs w:val="20"/>
              </w:rPr>
              <w:t>3.</w:t>
            </w:r>
          </w:p>
        </w:tc>
        <w:tc>
          <w:tcPr>
            <w:tcW w:w="19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16CB3F" w14:textId="77777777" w:rsidR="00535735" w:rsidRPr="009C73A3" w:rsidRDefault="00535735" w:rsidP="000F1C8E">
            <w:pPr>
              <w:pStyle w:val="Standard"/>
              <w:widowControl w:val="0"/>
              <w:snapToGrid w:val="0"/>
              <w:rPr>
                <w:rFonts w:ascii="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01771" w14:textId="77777777" w:rsidR="00535735" w:rsidRPr="009C73A3" w:rsidRDefault="00535735" w:rsidP="000F1C8E">
            <w:pPr>
              <w:pStyle w:val="Standard"/>
              <w:widowControl w:val="0"/>
              <w:snapToGrid w:val="0"/>
              <w:jc w:val="center"/>
              <w:rPr>
                <w:rFonts w:ascii="Calibri" w:hAnsi="Calibri" w:cs="Calibri"/>
                <w:sz w:val="20"/>
                <w:szCs w:val="20"/>
              </w:rPr>
            </w:pP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tcPr>
          <w:p w14:paraId="580FFE93" w14:textId="77777777" w:rsidR="00535735" w:rsidRPr="009C73A3" w:rsidRDefault="00535735" w:rsidP="000F1C8E">
            <w:pPr>
              <w:pStyle w:val="Standard"/>
              <w:widowControl w:val="0"/>
              <w:snapToGrid w:val="0"/>
              <w:jc w:val="center"/>
              <w:rPr>
                <w:rFonts w:ascii="Calibri" w:hAnsi="Calibri" w:cs="Calibri"/>
                <w:sz w:val="20"/>
                <w:szCs w:val="20"/>
              </w:rPr>
            </w:pPr>
          </w:p>
        </w:tc>
        <w:tc>
          <w:tcPr>
            <w:tcW w:w="11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633E7" w14:textId="77777777" w:rsidR="00535735" w:rsidRPr="009C73A3" w:rsidRDefault="00535735" w:rsidP="000F1C8E">
            <w:pPr>
              <w:pStyle w:val="Standard"/>
              <w:widowControl w:val="0"/>
              <w:snapToGrid w:val="0"/>
              <w:jc w:val="center"/>
              <w:rPr>
                <w:rFonts w:ascii="Calibri" w:hAnsi="Calibri" w:cs="Calibri"/>
                <w:sz w:val="20"/>
                <w:szCs w:val="20"/>
              </w:rPr>
            </w:pPr>
          </w:p>
        </w:tc>
        <w:tc>
          <w:tcPr>
            <w:tcW w:w="192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221157" w14:textId="77777777" w:rsidR="00535735" w:rsidRPr="009C73A3" w:rsidRDefault="00535735" w:rsidP="000F1C8E">
            <w:pPr>
              <w:pStyle w:val="Standard"/>
              <w:widowControl w:val="0"/>
              <w:snapToGrid w:val="0"/>
              <w:jc w:val="center"/>
              <w:rPr>
                <w:rFonts w:ascii="Calibri" w:hAnsi="Calibri" w:cs="Calibri"/>
                <w:sz w:val="20"/>
                <w:szCs w:val="20"/>
              </w:rPr>
            </w:pPr>
          </w:p>
        </w:tc>
        <w:tc>
          <w:tcPr>
            <w:tcW w:w="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00A28" w14:textId="77777777" w:rsidR="00535735" w:rsidRPr="009C73A3" w:rsidRDefault="00535735" w:rsidP="000F1C8E">
            <w:pPr>
              <w:pStyle w:val="Standard"/>
              <w:widowControl w:val="0"/>
              <w:snapToGrid w:val="0"/>
              <w:jc w:val="center"/>
              <w:rPr>
                <w:rFonts w:ascii="Calibri" w:hAnsi="Calibri" w:cs="Calibri"/>
                <w:sz w:val="20"/>
                <w:szCs w:val="20"/>
              </w:rPr>
            </w:pPr>
          </w:p>
        </w:tc>
      </w:tr>
      <w:tr w:rsidR="00535735" w:rsidRPr="009C73A3" w14:paraId="4C45B48F" w14:textId="77777777">
        <w:trPr>
          <w:trHeight w:val="397"/>
          <w:jc w:val="center"/>
        </w:trPr>
        <w:tc>
          <w:tcPr>
            <w:tcW w:w="5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F8E191" w14:textId="77777777" w:rsidR="00535735" w:rsidRPr="009C73A3" w:rsidRDefault="005609AF" w:rsidP="000F1C8E">
            <w:pPr>
              <w:pStyle w:val="Standard"/>
              <w:widowControl w:val="0"/>
              <w:jc w:val="center"/>
              <w:rPr>
                <w:rFonts w:ascii="Calibri" w:hAnsi="Calibri" w:cs="Calibri"/>
                <w:sz w:val="20"/>
                <w:szCs w:val="20"/>
              </w:rPr>
            </w:pPr>
            <w:r w:rsidRPr="009C73A3">
              <w:rPr>
                <w:rFonts w:ascii="Calibri" w:hAnsi="Calibri" w:cs="Calibri"/>
                <w:sz w:val="20"/>
                <w:szCs w:val="20"/>
              </w:rPr>
              <w:t>…</w:t>
            </w:r>
          </w:p>
        </w:tc>
        <w:tc>
          <w:tcPr>
            <w:tcW w:w="19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F24CDE" w14:textId="77777777" w:rsidR="00535735" w:rsidRPr="009C73A3" w:rsidRDefault="00535735" w:rsidP="000F1C8E">
            <w:pPr>
              <w:pStyle w:val="Standard"/>
              <w:widowControl w:val="0"/>
              <w:snapToGrid w:val="0"/>
              <w:rPr>
                <w:rFonts w:ascii="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BCEA6" w14:textId="77777777" w:rsidR="00535735" w:rsidRPr="009C73A3" w:rsidRDefault="00535735" w:rsidP="000F1C8E">
            <w:pPr>
              <w:pStyle w:val="Standard"/>
              <w:widowControl w:val="0"/>
              <w:snapToGrid w:val="0"/>
              <w:jc w:val="center"/>
              <w:rPr>
                <w:rFonts w:ascii="Calibri" w:hAnsi="Calibri" w:cs="Calibri"/>
                <w:sz w:val="20"/>
                <w:szCs w:val="20"/>
              </w:rPr>
            </w:pP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tcPr>
          <w:p w14:paraId="56B35C4B" w14:textId="77777777" w:rsidR="00535735" w:rsidRPr="009C73A3" w:rsidRDefault="00535735" w:rsidP="000F1C8E">
            <w:pPr>
              <w:pStyle w:val="Standard"/>
              <w:widowControl w:val="0"/>
              <w:snapToGrid w:val="0"/>
              <w:jc w:val="center"/>
              <w:rPr>
                <w:rFonts w:ascii="Calibri" w:hAnsi="Calibri" w:cs="Calibri"/>
                <w:sz w:val="20"/>
                <w:szCs w:val="20"/>
              </w:rPr>
            </w:pPr>
          </w:p>
        </w:tc>
        <w:tc>
          <w:tcPr>
            <w:tcW w:w="11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8869C" w14:textId="77777777" w:rsidR="00535735" w:rsidRPr="009C73A3" w:rsidRDefault="00535735" w:rsidP="000F1C8E">
            <w:pPr>
              <w:pStyle w:val="Standard"/>
              <w:widowControl w:val="0"/>
              <w:snapToGrid w:val="0"/>
              <w:jc w:val="center"/>
              <w:rPr>
                <w:rFonts w:ascii="Calibri" w:hAnsi="Calibri" w:cs="Calibri"/>
                <w:sz w:val="20"/>
                <w:szCs w:val="20"/>
              </w:rPr>
            </w:pPr>
          </w:p>
        </w:tc>
        <w:tc>
          <w:tcPr>
            <w:tcW w:w="192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80CE96" w14:textId="77777777" w:rsidR="00535735" w:rsidRPr="009C73A3" w:rsidRDefault="00535735" w:rsidP="000F1C8E">
            <w:pPr>
              <w:pStyle w:val="Standard"/>
              <w:widowControl w:val="0"/>
              <w:snapToGrid w:val="0"/>
              <w:jc w:val="center"/>
              <w:rPr>
                <w:rFonts w:ascii="Calibri" w:hAnsi="Calibri" w:cs="Calibri"/>
                <w:sz w:val="20"/>
                <w:szCs w:val="20"/>
              </w:rPr>
            </w:pPr>
          </w:p>
        </w:tc>
        <w:tc>
          <w:tcPr>
            <w:tcW w:w="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822801" w14:textId="77777777" w:rsidR="00535735" w:rsidRPr="009C73A3" w:rsidRDefault="00535735" w:rsidP="000F1C8E">
            <w:pPr>
              <w:pStyle w:val="Standard"/>
              <w:widowControl w:val="0"/>
              <w:snapToGrid w:val="0"/>
              <w:jc w:val="center"/>
              <w:rPr>
                <w:rFonts w:ascii="Calibri" w:hAnsi="Calibri" w:cs="Calibri"/>
                <w:sz w:val="20"/>
                <w:szCs w:val="20"/>
              </w:rPr>
            </w:pPr>
          </w:p>
        </w:tc>
      </w:tr>
    </w:tbl>
    <w:p w14:paraId="292CB814" w14:textId="77777777" w:rsidR="00535735" w:rsidRPr="009C73A3" w:rsidRDefault="00535735" w:rsidP="000F1C8E">
      <w:pPr>
        <w:pStyle w:val="Standard"/>
        <w:tabs>
          <w:tab w:val="left" w:pos="708"/>
        </w:tabs>
        <w:jc w:val="both"/>
        <w:rPr>
          <w:rFonts w:ascii="Calibri" w:hAnsi="Calibri" w:cs="Calibri"/>
          <w:sz w:val="20"/>
          <w:szCs w:val="20"/>
        </w:rPr>
      </w:pPr>
    </w:p>
    <w:p w14:paraId="678D668B" w14:textId="77777777" w:rsidR="00535735" w:rsidRPr="009C73A3" w:rsidRDefault="005609AF" w:rsidP="000F1C8E">
      <w:pPr>
        <w:pStyle w:val="Akapitzlist"/>
        <w:numPr>
          <w:ilvl w:val="0"/>
          <w:numId w:val="10"/>
        </w:numPr>
        <w:ind w:left="284" w:hanging="284"/>
        <w:jc w:val="both"/>
        <w:rPr>
          <w:rFonts w:ascii="Calibri" w:hAnsi="Calibri" w:cs="Calibri"/>
          <w:sz w:val="20"/>
        </w:rPr>
      </w:pPr>
      <w:r w:rsidRPr="009C73A3">
        <w:rPr>
          <w:rFonts w:ascii="Calibri" w:hAnsi="Calibri" w:cs="Calibri"/>
          <w:sz w:val="20"/>
        </w:rPr>
        <w:t>Wykonawca oświadcza, że dostarczony sprzęt medyczny jest produktem fabrycznie nowym.</w:t>
      </w:r>
    </w:p>
    <w:p w14:paraId="36A3C7CD" w14:textId="77777777" w:rsidR="00535735" w:rsidRPr="009C73A3" w:rsidRDefault="005609AF" w:rsidP="000F1C8E">
      <w:pPr>
        <w:pStyle w:val="Akapitzlist"/>
        <w:numPr>
          <w:ilvl w:val="0"/>
          <w:numId w:val="10"/>
        </w:numPr>
        <w:ind w:left="284" w:hanging="284"/>
        <w:jc w:val="both"/>
        <w:rPr>
          <w:rFonts w:ascii="Calibri" w:hAnsi="Calibri" w:cs="Calibri"/>
          <w:sz w:val="20"/>
        </w:rPr>
      </w:pPr>
      <w:r w:rsidRPr="009C73A3">
        <w:rPr>
          <w:rFonts w:ascii="Calibri" w:hAnsi="Calibri" w:cs="Calibri"/>
          <w:sz w:val="20"/>
        </w:rPr>
        <w:t>Wykonawca udziela gwarancji od dnia …………………………… na okres ………… miesięcy.</w:t>
      </w:r>
    </w:p>
    <w:p w14:paraId="4434CD21" w14:textId="56E59602" w:rsidR="00535735" w:rsidRPr="009C73A3" w:rsidRDefault="005609AF" w:rsidP="000F1C8E">
      <w:pPr>
        <w:pStyle w:val="Akapitzlist"/>
        <w:numPr>
          <w:ilvl w:val="0"/>
          <w:numId w:val="10"/>
        </w:numPr>
        <w:ind w:left="284" w:hanging="284"/>
        <w:jc w:val="both"/>
        <w:rPr>
          <w:rFonts w:ascii="Calibri" w:hAnsi="Calibri" w:cs="Calibri"/>
          <w:sz w:val="20"/>
        </w:rPr>
      </w:pPr>
      <w:r w:rsidRPr="002C52DE">
        <w:rPr>
          <w:rFonts w:ascii="Calibri" w:hAnsi="Calibri" w:cs="Calibri"/>
          <w:sz w:val="20"/>
        </w:rPr>
        <w:t>Do dnia podpisania niniejszego protokołu zostały dostarczone</w:t>
      </w:r>
      <w:r w:rsidRPr="009C73A3">
        <w:rPr>
          <w:rFonts w:ascii="Calibri" w:hAnsi="Calibri" w:cs="Calibri"/>
          <w:sz w:val="20"/>
        </w:rPr>
        <w:t xml:space="preserve"> Zamawiającemu następujące dokumenty, do ww. sprzętu (*zaznaczyć właściwe):</w:t>
      </w:r>
    </w:p>
    <w:p w14:paraId="7E89AFEF" w14:textId="720279FA" w:rsidR="002C52DE" w:rsidRDefault="002C52DE" w:rsidP="002C52DE">
      <w:pPr>
        <w:pStyle w:val="Standard"/>
        <w:ind w:left="738" w:hanging="284"/>
        <w:jc w:val="both"/>
        <w:rPr>
          <w:rFonts w:ascii="Tahoma" w:hAnsi="Tahoma" w:cs="Tahoma"/>
          <w:sz w:val="18"/>
          <w:szCs w:val="18"/>
        </w:rPr>
      </w:pPr>
      <w:r w:rsidRPr="0028053A">
        <w:rPr>
          <w:rFonts w:ascii="Tahoma" w:hAnsi="Tahoma" w:cs="Tahoma"/>
          <w:sz w:val="18"/>
          <w:szCs w:val="18"/>
        </w:rPr>
        <w:fldChar w:fldCharType="begin">
          <w:ffData>
            <w:name w:val="Wybór2"/>
            <w:enabled/>
            <w:calcOnExit w:val="0"/>
            <w:checkBox>
              <w:sizeAuto/>
              <w:default w:val="0"/>
            </w:checkBox>
          </w:ffData>
        </w:fldChar>
      </w:r>
      <w:r w:rsidRPr="0028053A">
        <w:rPr>
          <w:rFonts w:ascii="Tahoma" w:hAnsi="Tahoma" w:cs="Tahoma"/>
          <w:sz w:val="18"/>
          <w:szCs w:val="18"/>
        </w:rPr>
        <w:instrText xml:space="preserve"> FORMCHECKBOX </w:instrText>
      </w:r>
      <w:r w:rsidRPr="0028053A">
        <w:rPr>
          <w:rFonts w:ascii="Tahoma" w:hAnsi="Tahoma" w:cs="Tahoma"/>
          <w:sz w:val="18"/>
          <w:szCs w:val="18"/>
        </w:rPr>
      </w:r>
      <w:r w:rsidRPr="0028053A">
        <w:rPr>
          <w:rFonts w:ascii="Tahoma" w:hAnsi="Tahoma" w:cs="Tahoma"/>
          <w:sz w:val="18"/>
          <w:szCs w:val="18"/>
        </w:rPr>
        <w:fldChar w:fldCharType="separate"/>
      </w:r>
      <w:r w:rsidRPr="0028053A">
        <w:rPr>
          <w:rFonts w:ascii="Tahoma" w:hAnsi="Tahoma" w:cs="Tahoma"/>
          <w:sz w:val="18"/>
          <w:szCs w:val="18"/>
        </w:rPr>
        <w:fldChar w:fldCharType="end"/>
      </w:r>
      <w:r>
        <w:rPr>
          <w:rFonts w:ascii="Tahoma" w:hAnsi="Tahoma" w:cs="Tahoma"/>
          <w:sz w:val="18"/>
          <w:szCs w:val="18"/>
        </w:rPr>
        <w:t xml:space="preserve"> </w:t>
      </w:r>
      <w:r w:rsidRPr="009C73A3">
        <w:rPr>
          <w:rFonts w:ascii="Calibri" w:hAnsi="Calibri" w:cs="Calibri"/>
          <w:sz w:val="20"/>
          <w:szCs w:val="20"/>
        </w:rPr>
        <w:t>instrukcja obsługi w języku polskim w wersji elektronicznej;</w:t>
      </w:r>
    </w:p>
    <w:p w14:paraId="0E01084E" w14:textId="327A48C8" w:rsidR="00535735" w:rsidRPr="002C52DE" w:rsidRDefault="002C52DE" w:rsidP="002C52DE">
      <w:pPr>
        <w:pStyle w:val="Standard"/>
        <w:ind w:left="738" w:hanging="284"/>
        <w:jc w:val="both"/>
        <w:rPr>
          <w:rFonts w:ascii="Tahoma" w:hAnsi="Tahoma" w:cs="Tahoma"/>
          <w:sz w:val="18"/>
          <w:szCs w:val="18"/>
        </w:rPr>
      </w:pPr>
      <w:r w:rsidRPr="0028053A">
        <w:rPr>
          <w:rFonts w:ascii="Tahoma" w:hAnsi="Tahoma" w:cs="Tahoma"/>
          <w:sz w:val="18"/>
          <w:szCs w:val="18"/>
        </w:rPr>
        <w:fldChar w:fldCharType="begin">
          <w:ffData>
            <w:name w:val="Wybór2"/>
            <w:enabled/>
            <w:calcOnExit w:val="0"/>
            <w:checkBox>
              <w:sizeAuto/>
              <w:default w:val="0"/>
            </w:checkBox>
          </w:ffData>
        </w:fldChar>
      </w:r>
      <w:r w:rsidRPr="0028053A">
        <w:rPr>
          <w:rFonts w:ascii="Tahoma" w:hAnsi="Tahoma" w:cs="Tahoma"/>
          <w:sz w:val="18"/>
          <w:szCs w:val="18"/>
        </w:rPr>
        <w:instrText xml:space="preserve"> FORMCHECKBOX </w:instrText>
      </w:r>
      <w:r w:rsidRPr="0028053A">
        <w:rPr>
          <w:rFonts w:ascii="Tahoma" w:hAnsi="Tahoma" w:cs="Tahoma"/>
          <w:sz w:val="18"/>
          <w:szCs w:val="18"/>
        </w:rPr>
      </w:r>
      <w:r w:rsidRPr="0028053A">
        <w:rPr>
          <w:rFonts w:ascii="Tahoma" w:hAnsi="Tahoma" w:cs="Tahoma"/>
          <w:sz w:val="18"/>
          <w:szCs w:val="18"/>
        </w:rPr>
        <w:fldChar w:fldCharType="separate"/>
      </w:r>
      <w:r w:rsidRPr="0028053A">
        <w:rPr>
          <w:rFonts w:ascii="Tahoma" w:hAnsi="Tahoma" w:cs="Tahoma"/>
          <w:sz w:val="18"/>
          <w:szCs w:val="18"/>
        </w:rPr>
        <w:fldChar w:fldCharType="end"/>
      </w:r>
      <w:r>
        <w:rPr>
          <w:rFonts w:ascii="Tahoma" w:hAnsi="Tahoma" w:cs="Tahoma"/>
          <w:sz w:val="18"/>
          <w:szCs w:val="18"/>
        </w:rPr>
        <w:t xml:space="preserve"> </w:t>
      </w:r>
      <w:r w:rsidR="005609AF" w:rsidRPr="009C73A3">
        <w:rPr>
          <w:rFonts w:ascii="Calibri" w:hAnsi="Calibri" w:cs="Calibri"/>
          <w:sz w:val="20"/>
          <w:szCs w:val="20"/>
        </w:rPr>
        <w:t>paszporty techniczne (informacje w zakresie daty zainstalowania i terminu następnego przeglądu wypełnione po uruchomieniu sprzętu medycznego);</w:t>
      </w:r>
    </w:p>
    <w:p w14:paraId="58A8625D" w14:textId="20A6AE72" w:rsidR="00535735" w:rsidRPr="009C73A3" w:rsidRDefault="002C52DE" w:rsidP="002C52DE">
      <w:pPr>
        <w:pStyle w:val="Standard"/>
        <w:ind w:left="738" w:hanging="284"/>
        <w:jc w:val="both"/>
        <w:rPr>
          <w:rFonts w:ascii="Calibri" w:hAnsi="Calibri" w:cs="Calibri"/>
          <w:sz w:val="20"/>
          <w:szCs w:val="20"/>
        </w:rPr>
      </w:pPr>
      <w:r w:rsidRPr="0028053A">
        <w:rPr>
          <w:rFonts w:ascii="Tahoma" w:hAnsi="Tahoma" w:cs="Tahoma"/>
          <w:sz w:val="18"/>
          <w:szCs w:val="18"/>
        </w:rPr>
        <w:fldChar w:fldCharType="begin">
          <w:ffData>
            <w:name w:val="Wybór2"/>
            <w:enabled/>
            <w:calcOnExit w:val="0"/>
            <w:checkBox>
              <w:sizeAuto/>
              <w:default w:val="0"/>
            </w:checkBox>
          </w:ffData>
        </w:fldChar>
      </w:r>
      <w:r w:rsidRPr="0028053A">
        <w:rPr>
          <w:rFonts w:ascii="Tahoma" w:hAnsi="Tahoma" w:cs="Tahoma"/>
          <w:sz w:val="18"/>
          <w:szCs w:val="18"/>
        </w:rPr>
        <w:instrText xml:space="preserve"> FORMCHECKBOX </w:instrText>
      </w:r>
      <w:r w:rsidRPr="0028053A">
        <w:rPr>
          <w:rFonts w:ascii="Tahoma" w:hAnsi="Tahoma" w:cs="Tahoma"/>
          <w:sz w:val="18"/>
          <w:szCs w:val="18"/>
        </w:rPr>
      </w:r>
      <w:r w:rsidRPr="0028053A">
        <w:rPr>
          <w:rFonts w:ascii="Tahoma" w:hAnsi="Tahoma" w:cs="Tahoma"/>
          <w:sz w:val="18"/>
          <w:szCs w:val="18"/>
        </w:rPr>
        <w:fldChar w:fldCharType="separate"/>
      </w:r>
      <w:r w:rsidRPr="0028053A">
        <w:rPr>
          <w:rFonts w:ascii="Tahoma" w:hAnsi="Tahoma" w:cs="Tahoma"/>
          <w:sz w:val="18"/>
          <w:szCs w:val="18"/>
        </w:rPr>
        <w:fldChar w:fldCharType="end"/>
      </w:r>
      <w:r w:rsidRPr="0028053A">
        <w:rPr>
          <w:rFonts w:ascii="Tahoma" w:hAnsi="Tahoma" w:cs="Tahoma"/>
          <w:sz w:val="18"/>
          <w:szCs w:val="18"/>
        </w:rPr>
        <w:t xml:space="preserve"> </w:t>
      </w:r>
      <w:r w:rsidR="005609AF" w:rsidRPr="009C73A3">
        <w:rPr>
          <w:rFonts w:ascii="Calibri" w:hAnsi="Calibri" w:cs="Calibri"/>
          <w:sz w:val="20"/>
          <w:szCs w:val="20"/>
        </w:rPr>
        <w:t>niezbędna dokumentacja techniczna zawierającą zalecenia dotyczące konserwacji, wykonania przeglądów technicznych, kalibracji (zakres i terminy);</w:t>
      </w:r>
    </w:p>
    <w:p w14:paraId="4ED2754F" w14:textId="5A608CF8" w:rsidR="00535735" w:rsidRPr="009C73A3" w:rsidRDefault="002C52DE" w:rsidP="002C52DE">
      <w:pPr>
        <w:pStyle w:val="Standard"/>
        <w:ind w:left="738" w:hanging="284"/>
        <w:jc w:val="both"/>
        <w:rPr>
          <w:rFonts w:ascii="Calibri" w:hAnsi="Calibri" w:cs="Calibri"/>
          <w:sz w:val="20"/>
          <w:szCs w:val="20"/>
        </w:rPr>
      </w:pPr>
      <w:r w:rsidRPr="0028053A">
        <w:rPr>
          <w:rFonts w:ascii="Tahoma" w:hAnsi="Tahoma" w:cs="Tahoma"/>
          <w:sz w:val="18"/>
          <w:szCs w:val="18"/>
        </w:rPr>
        <w:fldChar w:fldCharType="begin">
          <w:ffData>
            <w:name w:val="Wybór2"/>
            <w:enabled/>
            <w:calcOnExit w:val="0"/>
            <w:checkBox>
              <w:sizeAuto/>
              <w:default w:val="0"/>
            </w:checkBox>
          </w:ffData>
        </w:fldChar>
      </w:r>
      <w:r w:rsidRPr="0028053A">
        <w:rPr>
          <w:rFonts w:ascii="Tahoma" w:hAnsi="Tahoma" w:cs="Tahoma"/>
          <w:sz w:val="18"/>
          <w:szCs w:val="18"/>
        </w:rPr>
        <w:instrText xml:space="preserve"> FORMCHECKBOX </w:instrText>
      </w:r>
      <w:r w:rsidRPr="0028053A">
        <w:rPr>
          <w:rFonts w:ascii="Tahoma" w:hAnsi="Tahoma" w:cs="Tahoma"/>
          <w:sz w:val="18"/>
          <w:szCs w:val="18"/>
        </w:rPr>
      </w:r>
      <w:r w:rsidRPr="0028053A">
        <w:rPr>
          <w:rFonts w:ascii="Tahoma" w:hAnsi="Tahoma" w:cs="Tahoma"/>
          <w:sz w:val="18"/>
          <w:szCs w:val="18"/>
        </w:rPr>
        <w:fldChar w:fldCharType="separate"/>
      </w:r>
      <w:r w:rsidRPr="0028053A">
        <w:rPr>
          <w:rFonts w:ascii="Tahoma" w:hAnsi="Tahoma" w:cs="Tahoma"/>
          <w:sz w:val="18"/>
          <w:szCs w:val="18"/>
        </w:rPr>
        <w:fldChar w:fldCharType="end"/>
      </w:r>
      <w:r w:rsidRPr="0028053A">
        <w:rPr>
          <w:rFonts w:ascii="Tahoma" w:hAnsi="Tahoma" w:cs="Tahoma"/>
          <w:sz w:val="18"/>
          <w:szCs w:val="18"/>
        </w:rPr>
        <w:t xml:space="preserve"> </w:t>
      </w:r>
      <w:r w:rsidR="005609AF" w:rsidRPr="009C73A3">
        <w:rPr>
          <w:rFonts w:ascii="Calibri" w:hAnsi="Calibri" w:cs="Calibri"/>
          <w:sz w:val="20"/>
          <w:szCs w:val="20"/>
        </w:rPr>
        <w:t>wykaz wszystkich podmiotów upoważnionych przez wytwórcę lub autoryzowanego przedstawiciela do wykonywania czynności obsługi serwisowej sprzętu medycznego;</w:t>
      </w:r>
    </w:p>
    <w:p w14:paraId="7AEB2446" w14:textId="5D6D9130" w:rsidR="00535735" w:rsidRPr="009C73A3" w:rsidRDefault="002C52DE" w:rsidP="002C52DE">
      <w:pPr>
        <w:pStyle w:val="Standard"/>
        <w:ind w:left="738" w:hanging="284"/>
        <w:jc w:val="both"/>
        <w:rPr>
          <w:rFonts w:ascii="Calibri" w:hAnsi="Calibri" w:cs="Calibri"/>
          <w:sz w:val="20"/>
          <w:szCs w:val="20"/>
        </w:rPr>
      </w:pPr>
      <w:r w:rsidRPr="0028053A">
        <w:rPr>
          <w:rFonts w:ascii="Tahoma" w:hAnsi="Tahoma" w:cs="Tahoma"/>
          <w:sz w:val="18"/>
          <w:szCs w:val="18"/>
        </w:rPr>
        <w:fldChar w:fldCharType="begin">
          <w:ffData>
            <w:name w:val="Wybór2"/>
            <w:enabled/>
            <w:calcOnExit w:val="0"/>
            <w:checkBox>
              <w:sizeAuto/>
              <w:default w:val="0"/>
            </w:checkBox>
          </w:ffData>
        </w:fldChar>
      </w:r>
      <w:r w:rsidRPr="0028053A">
        <w:rPr>
          <w:rFonts w:ascii="Tahoma" w:hAnsi="Tahoma" w:cs="Tahoma"/>
          <w:sz w:val="18"/>
          <w:szCs w:val="18"/>
        </w:rPr>
        <w:instrText xml:space="preserve"> FORMCHECKBOX </w:instrText>
      </w:r>
      <w:r w:rsidRPr="0028053A">
        <w:rPr>
          <w:rFonts w:ascii="Tahoma" w:hAnsi="Tahoma" w:cs="Tahoma"/>
          <w:sz w:val="18"/>
          <w:szCs w:val="18"/>
        </w:rPr>
      </w:r>
      <w:r w:rsidRPr="0028053A">
        <w:rPr>
          <w:rFonts w:ascii="Tahoma" w:hAnsi="Tahoma" w:cs="Tahoma"/>
          <w:sz w:val="18"/>
          <w:szCs w:val="18"/>
        </w:rPr>
        <w:fldChar w:fldCharType="separate"/>
      </w:r>
      <w:r w:rsidRPr="0028053A">
        <w:rPr>
          <w:rFonts w:ascii="Tahoma" w:hAnsi="Tahoma" w:cs="Tahoma"/>
          <w:sz w:val="18"/>
          <w:szCs w:val="18"/>
        </w:rPr>
        <w:fldChar w:fldCharType="end"/>
      </w:r>
      <w:r w:rsidRPr="0028053A">
        <w:rPr>
          <w:rFonts w:ascii="Tahoma" w:hAnsi="Tahoma" w:cs="Tahoma"/>
          <w:sz w:val="18"/>
          <w:szCs w:val="18"/>
        </w:rPr>
        <w:t xml:space="preserve"> </w:t>
      </w:r>
      <w:r w:rsidR="005609AF" w:rsidRPr="009C73A3">
        <w:rPr>
          <w:rFonts w:ascii="Calibri" w:hAnsi="Calibri" w:cs="Calibri"/>
          <w:sz w:val="20"/>
          <w:szCs w:val="20"/>
        </w:rPr>
        <w:t>wykaz dostawców części zamiennych i materiałów eksploatacyjnych do poszczególnych typów sprzętu medycznego;</w:t>
      </w:r>
    </w:p>
    <w:p w14:paraId="29DB83B2" w14:textId="2616F55D" w:rsidR="00535735" w:rsidRPr="009C73A3" w:rsidRDefault="002C52DE" w:rsidP="002C52DE">
      <w:pPr>
        <w:pStyle w:val="Standard"/>
        <w:ind w:left="738" w:hanging="284"/>
        <w:jc w:val="both"/>
        <w:rPr>
          <w:rFonts w:ascii="Calibri" w:hAnsi="Calibri" w:cs="Calibri"/>
          <w:sz w:val="20"/>
          <w:szCs w:val="20"/>
        </w:rPr>
      </w:pPr>
      <w:r w:rsidRPr="0028053A">
        <w:rPr>
          <w:rFonts w:ascii="Tahoma" w:hAnsi="Tahoma" w:cs="Tahoma"/>
          <w:sz w:val="18"/>
          <w:szCs w:val="18"/>
        </w:rPr>
        <w:fldChar w:fldCharType="begin">
          <w:ffData>
            <w:name w:val="Wybór2"/>
            <w:enabled/>
            <w:calcOnExit w:val="0"/>
            <w:checkBox>
              <w:sizeAuto/>
              <w:default w:val="0"/>
            </w:checkBox>
          </w:ffData>
        </w:fldChar>
      </w:r>
      <w:r w:rsidRPr="0028053A">
        <w:rPr>
          <w:rFonts w:ascii="Tahoma" w:hAnsi="Tahoma" w:cs="Tahoma"/>
          <w:sz w:val="18"/>
          <w:szCs w:val="18"/>
        </w:rPr>
        <w:instrText xml:space="preserve"> FORMCHECKBOX </w:instrText>
      </w:r>
      <w:r w:rsidRPr="0028053A">
        <w:rPr>
          <w:rFonts w:ascii="Tahoma" w:hAnsi="Tahoma" w:cs="Tahoma"/>
          <w:sz w:val="18"/>
          <w:szCs w:val="18"/>
        </w:rPr>
      </w:r>
      <w:r w:rsidRPr="0028053A">
        <w:rPr>
          <w:rFonts w:ascii="Tahoma" w:hAnsi="Tahoma" w:cs="Tahoma"/>
          <w:sz w:val="18"/>
          <w:szCs w:val="18"/>
        </w:rPr>
        <w:fldChar w:fldCharType="separate"/>
      </w:r>
      <w:r w:rsidRPr="0028053A">
        <w:rPr>
          <w:rFonts w:ascii="Tahoma" w:hAnsi="Tahoma" w:cs="Tahoma"/>
          <w:sz w:val="18"/>
          <w:szCs w:val="18"/>
        </w:rPr>
        <w:fldChar w:fldCharType="end"/>
      </w:r>
      <w:r w:rsidRPr="0028053A">
        <w:rPr>
          <w:rFonts w:ascii="Tahoma" w:hAnsi="Tahoma" w:cs="Tahoma"/>
          <w:sz w:val="18"/>
          <w:szCs w:val="18"/>
        </w:rPr>
        <w:t xml:space="preserve"> </w:t>
      </w:r>
      <w:r w:rsidR="005609AF" w:rsidRPr="009C73A3">
        <w:rPr>
          <w:rFonts w:ascii="Calibri" w:hAnsi="Calibri" w:cs="Calibri"/>
          <w:sz w:val="20"/>
          <w:szCs w:val="20"/>
        </w:rPr>
        <w:t>pełne oprogramowanie potrzebne do używania sprzętu medycznego zgodnie z przeznaczeniem i z wykorzystaniem jego wszystkich możliwości, na odpowiednich nośnikach (płyty instalacyjne) – jeżeli dotyczy;</w:t>
      </w:r>
    </w:p>
    <w:p w14:paraId="00766F48" w14:textId="4F67D6FF" w:rsidR="00535735" w:rsidRPr="009C73A3" w:rsidRDefault="002C52DE" w:rsidP="002C52DE">
      <w:pPr>
        <w:pStyle w:val="Standard"/>
        <w:ind w:left="738" w:hanging="284"/>
        <w:jc w:val="both"/>
        <w:rPr>
          <w:rFonts w:ascii="Calibri" w:hAnsi="Calibri" w:cs="Calibri"/>
          <w:sz w:val="20"/>
          <w:szCs w:val="20"/>
        </w:rPr>
      </w:pPr>
      <w:r w:rsidRPr="0028053A">
        <w:rPr>
          <w:rFonts w:ascii="Tahoma" w:hAnsi="Tahoma" w:cs="Tahoma"/>
          <w:sz w:val="18"/>
          <w:szCs w:val="18"/>
        </w:rPr>
        <w:fldChar w:fldCharType="begin">
          <w:ffData>
            <w:name w:val="Wybór2"/>
            <w:enabled/>
            <w:calcOnExit w:val="0"/>
            <w:checkBox>
              <w:sizeAuto/>
              <w:default w:val="0"/>
            </w:checkBox>
          </w:ffData>
        </w:fldChar>
      </w:r>
      <w:r w:rsidRPr="0028053A">
        <w:rPr>
          <w:rFonts w:ascii="Tahoma" w:hAnsi="Tahoma" w:cs="Tahoma"/>
          <w:sz w:val="18"/>
          <w:szCs w:val="18"/>
        </w:rPr>
        <w:instrText xml:space="preserve"> FORMCHECKBOX </w:instrText>
      </w:r>
      <w:r w:rsidRPr="0028053A">
        <w:rPr>
          <w:rFonts w:ascii="Tahoma" w:hAnsi="Tahoma" w:cs="Tahoma"/>
          <w:sz w:val="18"/>
          <w:szCs w:val="18"/>
        </w:rPr>
      </w:r>
      <w:r w:rsidRPr="0028053A">
        <w:rPr>
          <w:rFonts w:ascii="Tahoma" w:hAnsi="Tahoma" w:cs="Tahoma"/>
          <w:sz w:val="18"/>
          <w:szCs w:val="18"/>
        </w:rPr>
        <w:fldChar w:fldCharType="separate"/>
      </w:r>
      <w:r w:rsidRPr="0028053A">
        <w:rPr>
          <w:rFonts w:ascii="Tahoma" w:hAnsi="Tahoma" w:cs="Tahoma"/>
          <w:sz w:val="18"/>
          <w:szCs w:val="18"/>
        </w:rPr>
        <w:fldChar w:fldCharType="end"/>
      </w:r>
      <w:r w:rsidRPr="0028053A">
        <w:rPr>
          <w:rFonts w:ascii="Tahoma" w:hAnsi="Tahoma" w:cs="Tahoma"/>
          <w:sz w:val="18"/>
          <w:szCs w:val="18"/>
        </w:rPr>
        <w:t xml:space="preserve"> </w:t>
      </w:r>
      <w:r w:rsidR="005609AF" w:rsidRPr="009C73A3">
        <w:rPr>
          <w:rFonts w:ascii="Calibri" w:hAnsi="Calibri" w:cs="Calibri"/>
          <w:sz w:val="20"/>
          <w:szCs w:val="20"/>
        </w:rPr>
        <w:t>umowy licencyjne oprogramowania – licencje powinny być nieograniczone czasowo ani terytorialnie i upoważniać do korzystania z oprogramowania w zakresie niezbędnym do osiągnięcia celu Umowy – jeżeli dotyczy;</w:t>
      </w:r>
    </w:p>
    <w:p w14:paraId="5A97C7F0" w14:textId="0991E17F" w:rsidR="00535735" w:rsidRPr="009C73A3" w:rsidRDefault="002C52DE" w:rsidP="002C52DE">
      <w:pPr>
        <w:pStyle w:val="Standard"/>
        <w:ind w:left="738" w:hanging="284"/>
        <w:rPr>
          <w:rFonts w:ascii="Calibri" w:hAnsi="Calibri" w:cs="Calibri"/>
          <w:sz w:val="20"/>
          <w:szCs w:val="20"/>
        </w:rPr>
      </w:pPr>
      <w:r w:rsidRPr="0028053A">
        <w:rPr>
          <w:rFonts w:ascii="Tahoma" w:hAnsi="Tahoma" w:cs="Tahoma"/>
          <w:sz w:val="18"/>
          <w:szCs w:val="18"/>
        </w:rPr>
        <w:fldChar w:fldCharType="begin">
          <w:ffData>
            <w:name w:val="Wybór2"/>
            <w:enabled/>
            <w:calcOnExit w:val="0"/>
            <w:checkBox>
              <w:sizeAuto/>
              <w:default w:val="0"/>
            </w:checkBox>
          </w:ffData>
        </w:fldChar>
      </w:r>
      <w:r w:rsidRPr="0028053A">
        <w:rPr>
          <w:rFonts w:ascii="Tahoma" w:hAnsi="Tahoma" w:cs="Tahoma"/>
          <w:sz w:val="18"/>
          <w:szCs w:val="18"/>
        </w:rPr>
        <w:instrText xml:space="preserve"> FORMCHECKBOX </w:instrText>
      </w:r>
      <w:r w:rsidRPr="0028053A">
        <w:rPr>
          <w:rFonts w:ascii="Tahoma" w:hAnsi="Tahoma" w:cs="Tahoma"/>
          <w:sz w:val="18"/>
          <w:szCs w:val="18"/>
        </w:rPr>
      </w:r>
      <w:r w:rsidRPr="0028053A">
        <w:rPr>
          <w:rFonts w:ascii="Tahoma" w:hAnsi="Tahoma" w:cs="Tahoma"/>
          <w:sz w:val="18"/>
          <w:szCs w:val="18"/>
        </w:rPr>
        <w:fldChar w:fldCharType="separate"/>
      </w:r>
      <w:r w:rsidRPr="0028053A">
        <w:rPr>
          <w:rFonts w:ascii="Tahoma" w:hAnsi="Tahoma" w:cs="Tahoma"/>
          <w:sz w:val="18"/>
          <w:szCs w:val="18"/>
        </w:rPr>
        <w:fldChar w:fldCharType="end"/>
      </w:r>
      <w:r w:rsidRPr="0028053A">
        <w:rPr>
          <w:rFonts w:ascii="Tahoma" w:hAnsi="Tahoma" w:cs="Tahoma"/>
          <w:sz w:val="18"/>
          <w:szCs w:val="18"/>
        </w:rPr>
        <w:t xml:space="preserve"> </w:t>
      </w:r>
      <w:r w:rsidR="005609AF" w:rsidRPr="009C73A3">
        <w:rPr>
          <w:rFonts w:ascii="Calibri" w:hAnsi="Calibri" w:cs="Calibri"/>
          <w:sz w:val="20"/>
          <w:szCs w:val="20"/>
        </w:rPr>
        <w:t>inne dokumenty (np. karty gwarancyjne producenta</w:t>
      </w:r>
      <w:r w:rsidR="00BA7C32" w:rsidRPr="009C73A3">
        <w:rPr>
          <w:rFonts w:ascii="Calibri" w:hAnsi="Calibri" w:cs="Calibri"/>
          <w:sz w:val="20"/>
          <w:szCs w:val="20"/>
        </w:rPr>
        <w:t>, certyfikat wyrobu medycznego, deklaracje zgodności CE</w:t>
      </w:r>
      <w:r w:rsidR="005609AF" w:rsidRPr="009C73A3">
        <w:rPr>
          <w:rFonts w:ascii="Calibri" w:hAnsi="Calibri" w:cs="Calibri"/>
          <w:sz w:val="20"/>
          <w:szCs w:val="20"/>
        </w:rPr>
        <w:t xml:space="preserve">) </w:t>
      </w:r>
    </w:p>
    <w:p w14:paraId="0BDE3788" w14:textId="462F56E1" w:rsidR="00535735" w:rsidRPr="009C73A3" w:rsidRDefault="005609AF" w:rsidP="000F1C8E">
      <w:pPr>
        <w:pStyle w:val="Standard"/>
        <w:ind w:left="567"/>
        <w:jc w:val="both"/>
        <w:rPr>
          <w:rFonts w:ascii="Calibri" w:hAnsi="Calibri" w:cs="Calibri"/>
          <w:sz w:val="20"/>
          <w:szCs w:val="20"/>
        </w:rPr>
      </w:pPr>
      <w:r w:rsidRPr="009C73A3">
        <w:rPr>
          <w:rFonts w:ascii="Calibri" w:hAnsi="Calibri" w:cs="Calibri"/>
          <w:sz w:val="20"/>
          <w:szCs w:val="20"/>
        </w:rPr>
        <w:lastRenderedPageBreak/>
        <w:t>.……………………………………………………………………………………………………………………………………………………………………………………………………………………………………………………………………………….</w:t>
      </w:r>
    </w:p>
    <w:p w14:paraId="67050637" w14:textId="77777777" w:rsidR="00535735" w:rsidRPr="009C73A3" w:rsidRDefault="00535735" w:rsidP="000F1C8E">
      <w:pPr>
        <w:pStyle w:val="Standard"/>
        <w:ind w:left="426"/>
        <w:rPr>
          <w:rFonts w:ascii="Calibri" w:hAnsi="Calibri" w:cs="Calibri"/>
          <w:sz w:val="20"/>
          <w:szCs w:val="20"/>
        </w:rPr>
      </w:pPr>
    </w:p>
    <w:p w14:paraId="46CC5375" w14:textId="77777777" w:rsidR="00535735" w:rsidRPr="009C73A3" w:rsidRDefault="005609AF" w:rsidP="000F1C8E">
      <w:pPr>
        <w:pStyle w:val="Akapitzlist"/>
        <w:numPr>
          <w:ilvl w:val="0"/>
          <w:numId w:val="10"/>
        </w:numPr>
        <w:ind w:left="284" w:hanging="284"/>
        <w:jc w:val="both"/>
        <w:rPr>
          <w:rFonts w:ascii="Calibri" w:hAnsi="Calibri" w:cs="Calibri"/>
          <w:sz w:val="20"/>
        </w:rPr>
      </w:pPr>
      <w:r w:rsidRPr="009C73A3">
        <w:rPr>
          <w:rFonts w:ascii="Calibri" w:hAnsi="Calibri" w:cs="Calibri"/>
          <w:sz w:val="20"/>
        </w:rPr>
        <w:t>Zamawiający (*zaznaczyć właściwe):</w:t>
      </w:r>
    </w:p>
    <w:p w14:paraId="27AA836D" w14:textId="77777777" w:rsidR="00535735" w:rsidRPr="009C73A3" w:rsidRDefault="005609AF">
      <w:pPr>
        <w:pStyle w:val="Akapitzlist"/>
        <w:numPr>
          <w:ilvl w:val="0"/>
          <w:numId w:val="40"/>
        </w:numPr>
        <w:jc w:val="both"/>
        <w:rPr>
          <w:rFonts w:ascii="Calibri" w:hAnsi="Calibri" w:cs="Calibri"/>
          <w:sz w:val="20"/>
        </w:rPr>
      </w:pPr>
      <w:r w:rsidRPr="009C73A3">
        <w:rPr>
          <w:rFonts w:ascii="Calibri" w:hAnsi="Calibri" w:cs="Calibri"/>
          <w:sz w:val="20"/>
        </w:rPr>
        <w:t>dokonuje odbioru ww. sprzętu medycznego i stwierdza, że sprzęt medyczny jest zgodny w zakresie ilościowym i rzeczowym oraz spełnia wszystkie parametry techniczne i inne wymogi określone  w załączniku nr 1 do SWZ oraz w złożonej ofercie, nie posiada widocznych wad oraz odpowiada wymogom zawartej przez strony Umowy.</w:t>
      </w:r>
    </w:p>
    <w:p w14:paraId="5380B0DB" w14:textId="77777777" w:rsidR="00535735" w:rsidRPr="009C73A3" w:rsidRDefault="005609AF">
      <w:pPr>
        <w:pStyle w:val="Akapitzlist"/>
        <w:numPr>
          <w:ilvl w:val="0"/>
          <w:numId w:val="40"/>
        </w:numPr>
        <w:jc w:val="both"/>
        <w:rPr>
          <w:rFonts w:ascii="Calibri" w:hAnsi="Calibri" w:cs="Calibri"/>
          <w:sz w:val="20"/>
        </w:rPr>
      </w:pPr>
      <w:r w:rsidRPr="009C73A3">
        <w:rPr>
          <w:rFonts w:ascii="Calibri" w:hAnsi="Calibri" w:cs="Calibri"/>
          <w:sz w:val="20"/>
        </w:rPr>
        <w:t>odmawia dokonania odbioru (wstrzymuje czynności odbiorowe) z uwagi na:</w:t>
      </w:r>
    </w:p>
    <w:p w14:paraId="26C9EA4D" w14:textId="0DA7F2B2" w:rsidR="00535735" w:rsidRPr="009C73A3" w:rsidRDefault="005609AF" w:rsidP="004E556B">
      <w:pPr>
        <w:pStyle w:val="Standard"/>
        <w:ind w:right="-49"/>
        <w:rPr>
          <w:rFonts w:ascii="Calibri" w:hAnsi="Calibri" w:cs="Calibri"/>
          <w:sz w:val="20"/>
          <w:szCs w:val="20"/>
        </w:rPr>
      </w:pPr>
      <w:r w:rsidRPr="009C73A3">
        <w:rPr>
          <w:rFonts w:ascii="Calibri" w:hAnsi="Calibri" w:cs="Calibri"/>
          <w:sz w:val="20"/>
          <w:szCs w:val="20"/>
        </w:rPr>
        <w:t>………………………………………………………………………………………………………………………………………………………………………………………</w:t>
      </w:r>
    </w:p>
    <w:p w14:paraId="2B2E6164" w14:textId="77777777" w:rsidR="00535735" w:rsidRPr="009C73A3" w:rsidRDefault="00535735" w:rsidP="000F1C8E">
      <w:pPr>
        <w:pStyle w:val="Standard"/>
        <w:rPr>
          <w:rFonts w:ascii="Calibri" w:hAnsi="Calibri" w:cs="Calibri"/>
          <w:sz w:val="20"/>
          <w:szCs w:val="20"/>
        </w:rPr>
      </w:pPr>
    </w:p>
    <w:p w14:paraId="2D5B15DE" w14:textId="77777777" w:rsidR="00535735" w:rsidRPr="009C73A3" w:rsidRDefault="005609AF" w:rsidP="000F1C8E">
      <w:pPr>
        <w:pStyle w:val="Standard"/>
        <w:rPr>
          <w:rFonts w:ascii="Calibri" w:hAnsi="Calibri" w:cs="Calibri"/>
          <w:sz w:val="20"/>
          <w:szCs w:val="20"/>
        </w:rPr>
      </w:pPr>
      <w:r w:rsidRPr="009C73A3">
        <w:rPr>
          <w:rFonts w:ascii="Calibri" w:hAnsi="Calibri" w:cs="Calibri"/>
          <w:sz w:val="20"/>
          <w:szCs w:val="20"/>
        </w:rPr>
        <w:t>Na tym protokół zakończono i podpisano.</w:t>
      </w:r>
    </w:p>
    <w:tbl>
      <w:tblPr>
        <w:tblW w:w="4095" w:type="pct"/>
        <w:jc w:val="center"/>
        <w:tblLayout w:type="fixed"/>
        <w:tblCellMar>
          <w:left w:w="10" w:type="dxa"/>
          <w:right w:w="10" w:type="dxa"/>
        </w:tblCellMar>
        <w:tblLook w:val="04A0" w:firstRow="1" w:lastRow="0" w:firstColumn="1" w:lastColumn="0" w:noHBand="0" w:noVBand="1"/>
      </w:tblPr>
      <w:tblGrid>
        <w:gridCol w:w="3915"/>
        <w:gridCol w:w="3877"/>
      </w:tblGrid>
      <w:tr w:rsidR="00530A9C" w:rsidRPr="009C73A3" w14:paraId="218CDD02" w14:textId="77777777" w:rsidTr="00530A9C">
        <w:trPr>
          <w:trHeight w:val="784"/>
          <w:jc w:val="center"/>
        </w:trPr>
        <w:tc>
          <w:tcPr>
            <w:tcW w:w="39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62A5A4" w14:textId="52743BC6" w:rsidR="00530A9C" w:rsidRPr="002C52DE" w:rsidRDefault="00530A9C" w:rsidP="002C52DE">
            <w:pPr>
              <w:pStyle w:val="Standard"/>
              <w:widowControl w:val="0"/>
              <w:snapToGrid w:val="0"/>
              <w:jc w:val="center"/>
              <w:rPr>
                <w:rFonts w:ascii="Calibri" w:hAnsi="Calibri" w:cs="Calibri"/>
                <w:sz w:val="16"/>
                <w:szCs w:val="16"/>
              </w:rPr>
            </w:pPr>
            <w:r w:rsidRPr="002C52DE">
              <w:rPr>
                <w:rFonts w:ascii="Calibri" w:hAnsi="Calibri" w:cs="Calibri"/>
                <w:b/>
                <w:bCs/>
                <w:sz w:val="16"/>
                <w:szCs w:val="16"/>
              </w:rPr>
              <w:t xml:space="preserve">ZAMAWIAJĄCY  </w:t>
            </w:r>
            <w:r>
              <w:rPr>
                <w:rFonts w:ascii="Calibri" w:hAnsi="Calibri" w:cs="Calibri"/>
                <w:b/>
                <w:bCs/>
                <w:sz w:val="16"/>
                <w:szCs w:val="16"/>
              </w:rPr>
              <w:br/>
            </w:r>
            <w:r w:rsidRPr="002C52DE">
              <w:rPr>
                <w:rFonts w:ascii="Calibri" w:hAnsi="Calibri" w:cs="Calibri"/>
                <w:bCs/>
                <w:i/>
                <w:sz w:val="16"/>
                <w:szCs w:val="16"/>
              </w:rPr>
              <w:t>(przedstawiciel …………..</w:t>
            </w:r>
          </w:p>
        </w:tc>
        <w:tc>
          <w:tcPr>
            <w:tcW w:w="3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E38B16" w14:textId="77777777" w:rsidR="00530A9C" w:rsidRPr="002C52DE" w:rsidRDefault="00530A9C" w:rsidP="002C52DE">
            <w:pPr>
              <w:pStyle w:val="Standard"/>
              <w:widowControl w:val="0"/>
              <w:jc w:val="center"/>
              <w:rPr>
                <w:rFonts w:ascii="Calibri" w:hAnsi="Calibri" w:cs="Calibri"/>
                <w:b/>
                <w:bCs/>
                <w:sz w:val="16"/>
                <w:szCs w:val="16"/>
              </w:rPr>
            </w:pPr>
            <w:r w:rsidRPr="002C52DE">
              <w:rPr>
                <w:rFonts w:ascii="Calibri" w:hAnsi="Calibri" w:cs="Calibri"/>
                <w:b/>
                <w:bCs/>
                <w:sz w:val="16"/>
                <w:szCs w:val="16"/>
              </w:rPr>
              <w:t>WYKONAWCA</w:t>
            </w:r>
          </w:p>
          <w:p w14:paraId="5D5BB072" w14:textId="77777777" w:rsidR="00530A9C" w:rsidRPr="002C52DE" w:rsidRDefault="00530A9C" w:rsidP="002C52DE">
            <w:pPr>
              <w:pStyle w:val="Standard"/>
              <w:widowControl w:val="0"/>
              <w:jc w:val="center"/>
              <w:rPr>
                <w:rFonts w:ascii="Calibri" w:hAnsi="Calibri" w:cs="Calibri"/>
                <w:sz w:val="16"/>
                <w:szCs w:val="16"/>
              </w:rPr>
            </w:pPr>
            <w:r w:rsidRPr="002C52DE">
              <w:rPr>
                <w:rFonts w:ascii="Calibri" w:hAnsi="Calibri" w:cs="Calibri"/>
                <w:bCs/>
                <w:i/>
                <w:sz w:val="16"/>
                <w:szCs w:val="16"/>
              </w:rPr>
              <w:t>(dostawca sprzętu</w:t>
            </w:r>
            <w:r w:rsidRPr="002C52DE">
              <w:rPr>
                <w:rFonts w:ascii="Calibri" w:hAnsi="Calibri" w:cs="Calibri"/>
                <w:b/>
                <w:bCs/>
                <w:sz w:val="16"/>
                <w:szCs w:val="16"/>
              </w:rPr>
              <w:t>)</w:t>
            </w:r>
          </w:p>
        </w:tc>
      </w:tr>
      <w:tr w:rsidR="00530A9C" w:rsidRPr="009C73A3" w14:paraId="13BC16A1" w14:textId="77777777" w:rsidTr="00530A9C">
        <w:trPr>
          <w:trHeight w:val="1557"/>
          <w:jc w:val="center"/>
        </w:trPr>
        <w:tc>
          <w:tcPr>
            <w:tcW w:w="39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7562A" w14:textId="77777777" w:rsidR="00530A9C" w:rsidRPr="002C52DE" w:rsidRDefault="00530A9C" w:rsidP="002C52DE">
            <w:pPr>
              <w:pStyle w:val="Standard"/>
              <w:widowControl w:val="0"/>
              <w:snapToGrid w:val="0"/>
              <w:jc w:val="center"/>
              <w:rPr>
                <w:rFonts w:ascii="Calibri" w:hAnsi="Calibri" w:cs="Calibri"/>
                <w:i/>
                <w:sz w:val="16"/>
                <w:szCs w:val="16"/>
              </w:rPr>
            </w:pPr>
          </w:p>
          <w:p w14:paraId="18816B31" w14:textId="77777777" w:rsidR="00530A9C" w:rsidRPr="002C52DE" w:rsidRDefault="00530A9C" w:rsidP="002C52DE">
            <w:pPr>
              <w:pStyle w:val="Standard"/>
              <w:widowControl w:val="0"/>
              <w:snapToGrid w:val="0"/>
              <w:jc w:val="center"/>
              <w:rPr>
                <w:rFonts w:ascii="Calibri" w:hAnsi="Calibri" w:cs="Calibri"/>
                <w:i/>
                <w:sz w:val="16"/>
                <w:szCs w:val="16"/>
              </w:rPr>
            </w:pPr>
          </w:p>
          <w:p w14:paraId="37F9F9CA" w14:textId="77777777" w:rsidR="00530A9C" w:rsidRPr="002C52DE" w:rsidRDefault="00530A9C" w:rsidP="002C52DE">
            <w:pPr>
              <w:pStyle w:val="Standard"/>
              <w:widowControl w:val="0"/>
              <w:snapToGrid w:val="0"/>
              <w:jc w:val="center"/>
              <w:rPr>
                <w:rFonts w:ascii="Calibri" w:hAnsi="Calibri" w:cs="Calibri"/>
                <w:i/>
                <w:sz w:val="16"/>
                <w:szCs w:val="16"/>
              </w:rPr>
            </w:pPr>
          </w:p>
          <w:p w14:paraId="0BF07CB3" w14:textId="77777777" w:rsidR="00530A9C" w:rsidRPr="002C52DE" w:rsidRDefault="00530A9C" w:rsidP="002C52DE">
            <w:pPr>
              <w:pStyle w:val="Standard"/>
              <w:widowControl w:val="0"/>
              <w:snapToGrid w:val="0"/>
              <w:jc w:val="center"/>
              <w:rPr>
                <w:rFonts w:ascii="Calibri" w:hAnsi="Calibri" w:cs="Calibri"/>
                <w:i/>
                <w:sz w:val="16"/>
                <w:szCs w:val="16"/>
              </w:rPr>
            </w:pPr>
          </w:p>
          <w:p w14:paraId="23EC88FD" w14:textId="77777777" w:rsidR="00530A9C" w:rsidRPr="002C52DE" w:rsidRDefault="00530A9C" w:rsidP="002C52DE">
            <w:pPr>
              <w:pStyle w:val="Standard"/>
              <w:widowControl w:val="0"/>
              <w:snapToGrid w:val="0"/>
              <w:jc w:val="center"/>
              <w:rPr>
                <w:rFonts w:ascii="Calibri" w:hAnsi="Calibri" w:cs="Calibri"/>
                <w:i/>
                <w:sz w:val="16"/>
                <w:szCs w:val="16"/>
              </w:rPr>
            </w:pPr>
          </w:p>
          <w:p w14:paraId="445020F6" w14:textId="77777777" w:rsidR="00530A9C" w:rsidRPr="002C52DE" w:rsidRDefault="00530A9C" w:rsidP="002C52DE">
            <w:pPr>
              <w:pStyle w:val="Standard"/>
              <w:widowControl w:val="0"/>
              <w:snapToGrid w:val="0"/>
              <w:jc w:val="center"/>
              <w:rPr>
                <w:rFonts w:ascii="Calibri" w:hAnsi="Calibri" w:cs="Calibri"/>
                <w:i/>
                <w:sz w:val="16"/>
                <w:szCs w:val="16"/>
              </w:rPr>
            </w:pPr>
          </w:p>
          <w:p w14:paraId="510D490B" w14:textId="77777777" w:rsidR="00530A9C" w:rsidRPr="002C52DE" w:rsidRDefault="00530A9C" w:rsidP="002C52DE">
            <w:pPr>
              <w:pStyle w:val="Standard"/>
              <w:widowControl w:val="0"/>
              <w:snapToGrid w:val="0"/>
              <w:jc w:val="center"/>
              <w:rPr>
                <w:rFonts w:ascii="Calibri" w:hAnsi="Calibri" w:cs="Calibri"/>
                <w:i/>
                <w:sz w:val="16"/>
                <w:szCs w:val="16"/>
              </w:rPr>
            </w:pPr>
          </w:p>
          <w:p w14:paraId="05B8165F" w14:textId="77777777" w:rsidR="00530A9C" w:rsidRPr="002C52DE" w:rsidRDefault="00530A9C" w:rsidP="002C52DE">
            <w:pPr>
              <w:pStyle w:val="Standard"/>
              <w:widowControl w:val="0"/>
              <w:snapToGrid w:val="0"/>
              <w:jc w:val="center"/>
              <w:rPr>
                <w:rFonts w:ascii="Calibri" w:hAnsi="Calibri" w:cs="Calibri"/>
                <w:i/>
                <w:sz w:val="16"/>
                <w:szCs w:val="16"/>
              </w:rPr>
            </w:pPr>
          </w:p>
          <w:p w14:paraId="023EF928" w14:textId="77777777" w:rsidR="00530A9C" w:rsidRPr="002C52DE" w:rsidRDefault="00530A9C" w:rsidP="002C52DE">
            <w:pPr>
              <w:pStyle w:val="Standard"/>
              <w:widowControl w:val="0"/>
              <w:snapToGrid w:val="0"/>
              <w:jc w:val="center"/>
              <w:rPr>
                <w:rFonts w:ascii="Calibri" w:hAnsi="Calibri" w:cs="Calibri"/>
                <w:i/>
                <w:sz w:val="16"/>
                <w:szCs w:val="16"/>
              </w:rPr>
            </w:pPr>
            <w:r w:rsidRPr="002C52DE">
              <w:rPr>
                <w:rFonts w:ascii="Calibri" w:hAnsi="Calibri" w:cs="Calibri"/>
                <w:i/>
                <w:sz w:val="16"/>
                <w:szCs w:val="16"/>
              </w:rPr>
              <w:t>……………………………………………………</w:t>
            </w:r>
          </w:p>
          <w:p w14:paraId="44E92150" w14:textId="77777777" w:rsidR="00530A9C" w:rsidRPr="002C52DE" w:rsidRDefault="00530A9C" w:rsidP="002C52DE">
            <w:pPr>
              <w:pStyle w:val="Standard"/>
              <w:widowControl w:val="0"/>
              <w:snapToGrid w:val="0"/>
              <w:jc w:val="center"/>
              <w:rPr>
                <w:rFonts w:ascii="Calibri" w:hAnsi="Calibri" w:cs="Calibri"/>
                <w:i/>
                <w:sz w:val="16"/>
                <w:szCs w:val="16"/>
              </w:rPr>
            </w:pPr>
            <w:r w:rsidRPr="002C52DE">
              <w:rPr>
                <w:rFonts w:ascii="Calibri" w:hAnsi="Calibri" w:cs="Calibri"/>
                <w:i/>
                <w:sz w:val="16"/>
                <w:szCs w:val="16"/>
              </w:rPr>
              <w:t>(podpis)</w:t>
            </w:r>
          </w:p>
          <w:p w14:paraId="3EAFD33B" w14:textId="77777777" w:rsidR="00530A9C" w:rsidRPr="002C52DE" w:rsidRDefault="00530A9C" w:rsidP="002C52DE">
            <w:pPr>
              <w:pStyle w:val="Standard"/>
              <w:widowControl w:val="0"/>
              <w:snapToGrid w:val="0"/>
              <w:jc w:val="center"/>
              <w:rPr>
                <w:rFonts w:ascii="Calibri" w:hAnsi="Calibri" w:cs="Calibri"/>
                <w:b/>
                <w:bCs/>
                <w:i/>
                <w:sz w:val="16"/>
                <w:szCs w:val="16"/>
              </w:rPr>
            </w:pPr>
          </w:p>
        </w:tc>
        <w:tc>
          <w:tcPr>
            <w:tcW w:w="3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01CA6" w14:textId="77777777" w:rsidR="00530A9C" w:rsidRPr="002C52DE" w:rsidRDefault="00530A9C" w:rsidP="002C52DE">
            <w:pPr>
              <w:pStyle w:val="Standard"/>
              <w:widowControl w:val="0"/>
              <w:snapToGrid w:val="0"/>
              <w:jc w:val="center"/>
              <w:rPr>
                <w:rFonts w:ascii="Calibri" w:hAnsi="Calibri" w:cs="Calibri"/>
                <w:i/>
                <w:sz w:val="16"/>
                <w:szCs w:val="16"/>
              </w:rPr>
            </w:pPr>
          </w:p>
          <w:p w14:paraId="6007F760" w14:textId="77777777" w:rsidR="00530A9C" w:rsidRPr="002C52DE" w:rsidRDefault="00530A9C" w:rsidP="002C52DE">
            <w:pPr>
              <w:pStyle w:val="Standard"/>
              <w:widowControl w:val="0"/>
              <w:snapToGrid w:val="0"/>
              <w:jc w:val="center"/>
              <w:rPr>
                <w:rFonts w:ascii="Calibri" w:hAnsi="Calibri" w:cs="Calibri"/>
                <w:i/>
                <w:sz w:val="16"/>
                <w:szCs w:val="16"/>
              </w:rPr>
            </w:pPr>
          </w:p>
          <w:p w14:paraId="2CAA0D5F" w14:textId="77777777" w:rsidR="00530A9C" w:rsidRPr="002C52DE" w:rsidRDefault="00530A9C" w:rsidP="002C52DE">
            <w:pPr>
              <w:pStyle w:val="Standard"/>
              <w:widowControl w:val="0"/>
              <w:snapToGrid w:val="0"/>
              <w:jc w:val="center"/>
              <w:rPr>
                <w:rFonts w:ascii="Calibri" w:hAnsi="Calibri" w:cs="Calibri"/>
                <w:i/>
                <w:sz w:val="16"/>
                <w:szCs w:val="16"/>
              </w:rPr>
            </w:pPr>
          </w:p>
          <w:p w14:paraId="12CFB3C8" w14:textId="77777777" w:rsidR="00530A9C" w:rsidRPr="002C52DE" w:rsidRDefault="00530A9C" w:rsidP="002C52DE">
            <w:pPr>
              <w:pStyle w:val="Standard"/>
              <w:widowControl w:val="0"/>
              <w:snapToGrid w:val="0"/>
              <w:jc w:val="center"/>
              <w:rPr>
                <w:rFonts w:ascii="Calibri" w:hAnsi="Calibri" w:cs="Calibri"/>
                <w:i/>
                <w:sz w:val="16"/>
                <w:szCs w:val="16"/>
              </w:rPr>
            </w:pPr>
          </w:p>
          <w:p w14:paraId="4530B0F6" w14:textId="77777777" w:rsidR="00530A9C" w:rsidRPr="002C52DE" w:rsidRDefault="00530A9C" w:rsidP="002C52DE">
            <w:pPr>
              <w:pStyle w:val="Standard"/>
              <w:widowControl w:val="0"/>
              <w:snapToGrid w:val="0"/>
              <w:jc w:val="center"/>
              <w:rPr>
                <w:rFonts w:ascii="Calibri" w:hAnsi="Calibri" w:cs="Calibri"/>
                <w:i/>
                <w:sz w:val="16"/>
                <w:szCs w:val="16"/>
              </w:rPr>
            </w:pPr>
          </w:p>
          <w:p w14:paraId="780194C5" w14:textId="77777777" w:rsidR="00530A9C" w:rsidRPr="002C52DE" w:rsidRDefault="00530A9C" w:rsidP="002C52DE">
            <w:pPr>
              <w:pStyle w:val="Standard"/>
              <w:widowControl w:val="0"/>
              <w:snapToGrid w:val="0"/>
              <w:jc w:val="center"/>
              <w:rPr>
                <w:rFonts w:ascii="Calibri" w:hAnsi="Calibri" w:cs="Calibri"/>
                <w:i/>
                <w:sz w:val="16"/>
                <w:szCs w:val="16"/>
              </w:rPr>
            </w:pPr>
          </w:p>
          <w:p w14:paraId="6FB54DBD" w14:textId="77777777" w:rsidR="00530A9C" w:rsidRPr="002C52DE" w:rsidRDefault="00530A9C" w:rsidP="002C52DE">
            <w:pPr>
              <w:pStyle w:val="Standard"/>
              <w:widowControl w:val="0"/>
              <w:snapToGrid w:val="0"/>
              <w:jc w:val="center"/>
              <w:rPr>
                <w:rFonts w:ascii="Calibri" w:hAnsi="Calibri" w:cs="Calibri"/>
                <w:i/>
                <w:sz w:val="16"/>
                <w:szCs w:val="16"/>
              </w:rPr>
            </w:pPr>
          </w:p>
          <w:p w14:paraId="19743563" w14:textId="77777777" w:rsidR="00530A9C" w:rsidRPr="002C52DE" w:rsidRDefault="00530A9C" w:rsidP="002C52DE">
            <w:pPr>
              <w:pStyle w:val="Standard"/>
              <w:widowControl w:val="0"/>
              <w:snapToGrid w:val="0"/>
              <w:jc w:val="center"/>
              <w:rPr>
                <w:rFonts w:ascii="Calibri" w:hAnsi="Calibri" w:cs="Calibri"/>
                <w:i/>
                <w:sz w:val="16"/>
                <w:szCs w:val="16"/>
              </w:rPr>
            </w:pPr>
          </w:p>
          <w:p w14:paraId="1A30D5D5" w14:textId="77777777" w:rsidR="00530A9C" w:rsidRPr="002C52DE" w:rsidRDefault="00530A9C" w:rsidP="002C52DE">
            <w:pPr>
              <w:pStyle w:val="Standard"/>
              <w:widowControl w:val="0"/>
              <w:snapToGrid w:val="0"/>
              <w:jc w:val="center"/>
              <w:rPr>
                <w:rFonts w:ascii="Calibri" w:hAnsi="Calibri" w:cs="Calibri"/>
                <w:sz w:val="16"/>
                <w:szCs w:val="16"/>
              </w:rPr>
            </w:pPr>
            <w:r w:rsidRPr="002C52DE">
              <w:rPr>
                <w:rFonts w:ascii="Calibri" w:hAnsi="Calibri" w:cs="Calibri"/>
                <w:i/>
                <w:sz w:val="16"/>
                <w:szCs w:val="16"/>
              </w:rPr>
              <w:t>………………………………………………….</w:t>
            </w:r>
          </w:p>
          <w:p w14:paraId="5E880F10" w14:textId="77777777" w:rsidR="00530A9C" w:rsidRPr="002C52DE" w:rsidRDefault="00530A9C" w:rsidP="002C52DE">
            <w:pPr>
              <w:pStyle w:val="Standard"/>
              <w:widowControl w:val="0"/>
              <w:snapToGrid w:val="0"/>
              <w:jc w:val="center"/>
              <w:rPr>
                <w:rFonts w:ascii="Calibri" w:hAnsi="Calibri" w:cs="Calibri"/>
                <w:i/>
                <w:sz w:val="16"/>
                <w:szCs w:val="16"/>
              </w:rPr>
            </w:pPr>
            <w:r w:rsidRPr="002C52DE">
              <w:rPr>
                <w:rFonts w:ascii="Calibri" w:hAnsi="Calibri" w:cs="Calibri"/>
                <w:i/>
                <w:sz w:val="16"/>
                <w:szCs w:val="16"/>
              </w:rPr>
              <w:t>(podpis)</w:t>
            </w:r>
          </w:p>
          <w:p w14:paraId="24B6CBFB" w14:textId="77777777" w:rsidR="00530A9C" w:rsidRPr="002C52DE" w:rsidRDefault="00530A9C" w:rsidP="002C52DE">
            <w:pPr>
              <w:pStyle w:val="Standard"/>
              <w:widowControl w:val="0"/>
              <w:snapToGrid w:val="0"/>
              <w:jc w:val="center"/>
              <w:rPr>
                <w:rFonts w:ascii="Calibri" w:hAnsi="Calibri" w:cs="Calibri"/>
                <w:i/>
                <w:sz w:val="16"/>
                <w:szCs w:val="16"/>
              </w:rPr>
            </w:pPr>
          </w:p>
        </w:tc>
      </w:tr>
    </w:tbl>
    <w:p w14:paraId="198B192C" w14:textId="77777777" w:rsidR="00E372BB" w:rsidRPr="009C73A3" w:rsidRDefault="00E372BB" w:rsidP="000F1C8E">
      <w:pPr>
        <w:pStyle w:val="Standard"/>
        <w:rPr>
          <w:rFonts w:ascii="Calibri" w:hAnsi="Calibri" w:cs="Calibri"/>
          <w:sz w:val="20"/>
          <w:szCs w:val="20"/>
        </w:rPr>
        <w:sectPr w:rsidR="00E372BB" w:rsidRPr="009C73A3" w:rsidSect="009C73A3">
          <w:headerReference w:type="default" r:id="rId7"/>
          <w:footerReference w:type="default" r:id="rId8"/>
          <w:pgSz w:w="11906" w:h="16838"/>
          <w:pgMar w:top="851" w:right="1191" w:bottom="1134" w:left="1191" w:header="709" w:footer="709" w:gutter="0"/>
          <w:cols w:space="708"/>
        </w:sectPr>
      </w:pPr>
    </w:p>
    <w:p w14:paraId="31BCEC0A" w14:textId="77777777" w:rsidR="00535735" w:rsidRPr="002C52DE" w:rsidRDefault="005609AF" w:rsidP="000F1C8E">
      <w:pPr>
        <w:pStyle w:val="Standard"/>
        <w:widowControl w:val="0"/>
        <w:jc w:val="right"/>
        <w:rPr>
          <w:rFonts w:ascii="Calibri" w:hAnsi="Calibri" w:cs="Calibri"/>
          <w:b/>
          <w:sz w:val="20"/>
          <w:szCs w:val="20"/>
        </w:rPr>
      </w:pPr>
      <w:r w:rsidRPr="002C52DE">
        <w:rPr>
          <w:rFonts w:ascii="Calibri" w:hAnsi="Calibri" w:cs="Calibri"/>
          <w:b/>
          <w:sz w:val="20"/>
          <w:szCs w:val="20"/>
        </w:rPr>
        <w:lastRenderedPageBreak/>
        <w:t>Załącznik nr 3 do Umowy ……………………………</w:t>
      </w:r>
    </w:p>
    <w:p w14:paraId="37B81566" w14:textId="77777777" w:rsidR="00535735" w:rsidRPr="009C73A3" w:rsidRDefault="00535735" w:rsidP="000F1C8E">
      <w:pPr>
        <w:pStyle w:val="Standard"/>
        <w:jc w:val="center"/>
        <w:rPr>
          <w:rFonts w:ascii="Calibri" w:hAnsi="Calibri" w:cs="Calibri"/>
          <w:b/>
          <w:bCs/>
          <w:sz w:val="20"/>
          <w:szCs w:val="20"/>
        </w:rPr>
      </w:pPr>
    </w:p>
    <w:p w14:paraId="2C19B4C2" w14:textId="77777777" w:rsidR="00535735" w:rsidRPr="009C73A3" w:rsidRDefault="00535735" w:rsidP="000F1C8E">
      <w:pPr>
        <w:pStyle w:val="Standard"/>
        <w:jc w:val="center"/>
        <w:rPr>
          <w:rFonts w:ascii="Calibri" w:hAnsi="Calibri" w:cs="Calibri"/>
          <w:b/>
          <w:bCs/>
          <w:sz w:val="20"/>
          <w:szCs w:val="20"/>
        </w:rPr>
      </w:pPr>
    </w:p>
    <w:p w14:paraId="713853FC" w14:textId="77777777" w:rsidR="00535735" w:rsidRPr="009C73A3" w:rsidRDefault="005609AF" w:rsidP="000F1C8E">
      <w:pPr>
        <w:pStyle w:val="Standard"/>
        <w:jc w:val="center"/>
        <w:rPr>
          <w:rFonts w:ascii="Calibri" w:hAnsi="Calibri" w:cs="Calibri"/>
          <w:b/>
          <w:bCs/>
          <w:sz w:val="20"/>
          <w:szCs w:val="20"/>
        </w:rPr>
      </w:pPr>
      <w:r w:rsidRPr="009C73A3">
        <w:rPr>
          <w:rFonts w:ascii="Calibri" w:hAnsi="Calibri" w:cs="Calibri"/>
          <w:b/>
          <w:bCs/>
          <w:sz w:val="20"/>
          <w:szCs w:val="20"/>
        </w:rPr>
        <w:t>PROTOKÓŁ SZKOLENIA</w:t>
      </w:r>
    </w:p>
    <w:p w14:paraId="6BBF5CF6" w14:textId="77777777" w:rsidR="003B158A" w:rsidRPr="009C73A3" w:rsidRDefault="003B158A" w:rsidP="000F1C8E">
      <w:pPr>
        <w:pStyle w:val="Standard"/>
        <w:widowControl w:val="0"/>
        <w:jc w:val="center"/>
        <w:rPr>
          <w:rFonts w:ascii="Calibri" w:hAnsi="Calibri" w:cs="Calibri"/>
          <w:bCs/>
          <w:sz w:val="20"/>
          <w:szCs w:val="20"/>
        </w:rPr>
      </w:pPr>
    </w:p>
    <w:p w14:paraId="6B40AE30" w14:textId="46CFA1A8" w:rsidR="00535735" w:rsidRPr="009C73A3" w:rsidRDefault="005609AF" w:rsidP="000F1C8E">
      <w:pPr>
        <w:pStyle w:val="Standard"/>
        <w:widowControl w:val="0"/>
        <w:jc w:val="center"/>
        <w:rPr>
          <w:rFonts w:ascii="Calibri" w:hAnsi="Calibri" w:cs="Calibri"/>
          <w:bCs/>
          <w:sz w:val="20"/>
          <w:szCs w:val="20"/>
        </w:rPr>
      </w:pPr>
      <w:r w:rsidRPr="009C73A3">
        <w:rPr>
          <w:rFonts w:ascii="Calibri" w:hAnsi="Calibri" w:cs="Calibri"/>
          <w:bCs/>
          <w:sz w:val="20"/>
          <w:szCs w:val="20"/>
        </w:rPr>
        <w:t>sporządzony w dniu …………………………</w:t>
      </w:r>
    </w:p>
    <w:p w14:paraId="26797DE1" w14:textId="77777777" w:rsidR="003B158A" w:rsidRPr="009C73A3" w:rsidRDefault="003B158A" w:rsidP="000F1C8E">
      <w:pPr>
        <w:pStyle w:val="Standard"/>
        <w:widowControl w:val="0"/>
        <w:jc w:val="center"/>
        <w:rPr>
          <w:rFonts w:ascii="Calibri" w:hAnsi="Calibri" w:cs="Calibri"/>
          <w:bCs/>
          <w:sz w:val="20"/>
          <w:szCs w:val="20"/>
        </w:rPr>
      </w:pPr>
    </w:p>
    <w:tbl>
      <w:tblPr>
        <w:tblW w:w="5000" w:type="pct"/>
        <w:jc w:val="center"/>
        <w:tblLayout w:type="fixed"/>
        <w:tblCellMar>
          <w:left w:w="10" w:type="dxa"/>
          <w:right w:w="10" w:type="dxa"/>
        </w:tblCellMar>
        <w:tblLook w:val="04A0" w:firstRow="1" w:lastRow="0" w:firstColumn="1" w:lastColumn="0" w:noHBand="0" w:noVBand="1"/>
      </w:tblPr>
      <w:tblGrid>
        <w:gridCol w:w="4713"/>
        <w:gridCol w:w="4442"/>
      </w:tblGrid>
      <w:tr w:rsidR="00535735" w:rsidRPr="009C73A3" w14:paraId="106CAA5B" w14:textId="77777777" w:rsidTr="00530A9C">
        <w:trPr>
          <w:trHeight w:val="475"/>
          <w:jc w:val="center"/>
        </w:trPr>
        <w:tc>
          <w:tcPr>
            <w:tcW w:w="4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674EFD" w14:textId="77777777" w:rsidR="00535735" w:rsidRPr="009C73A3" w:rsidRDefault="005609AF" w:rsidP="000F1C8E">
            <w:pPr>
              <w:pStyle w:val="Standard"/>
              <w:widowControl w:val="0"/>
              <w:jc w:val="center"/>
              <w:rPr>
                <w:rFonts w:ascii="Calibri" w:hAnsi="Calibri" w:cs="Calibri"/>
                <w:b/>
                <w:bCs/>
                <w:sz w:val="20"/>
                <w:szCs w:val="20"/>
              </w:rPr>
            </w:pPr>
            <w:r w:rsidRPr="009C73A3">
              <w:rPr>
                <w:rFonts w:ascii="Calibri" w:hAnsi="Calibri" w:cs="Calibri"/>
                <w:b/>
                <w:bCs/>
                <w:sz w:val="20"/>
                <w:szCs w:val="20"/>
              </w:rPr>
              <w:t>ZAMAWIAJĄCY:</w:t>
            </w:r>
          </w:p>
        </w:tc>
        <w:tc>
          <w:tcPr>
            <w:tcW w:w="4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E1AF3" w14:textId="77777777" w:rsidR="00535735" w:rsidRPr="009C73A3" w:rsidRDefault="005609AF" w:rsidP="000F1C8E">
            <w:pPr>
              <w:pStyle w:val="Standard"/>
              <w:widowControl w:val="0"/>
              <w:jc w:val="center"/>
              <w:rPr>
                <w:rFonts w:ascii="Calibri" w:hAnsi="Calibri" w:cs="Calibri"/>
                <w:b/>
                <w:bCs/>
                <w:sz w:val="20"/>
                <w:szCs w:val="20"/>
              </w:rPr>
            </w:pPr>
            <w:r w:rsidRPr="009C73A3">
              <w:rPr>
                <w:rFonts w:ascii="Calibri" w:hAnsi="Calibri" w:cs="Calibri"/>
                <w:b/>
                <w:bCs/>
                <w:sz w:val="20"/>
                <w:szCs w:val="20"/>
              </w:rPr>
              <w:t>WYKONAWCA:</w:t>
            </w:r>
          </w:p>
        </w:tc>
      </w:tr>
      <w:tr w:rsidR="00B413A7" w:rsidRPr="009C73A3" w14:paraId="0FD0B9D4" w14:textId="77777777" w:rsidTr="00530A9C">
        <w:trPr>
          <w:trHeight w:val="1453"/>
          <w:jc w:val="center"/>
        </w:trPr>
        <w:tc>
          <w:tcPr>
            <w:tcW w:w="4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535F1B" w14:textId="77777777" w:rsidR="00B413A7" w:rsidRPr="009C73A3" w:rsidRDefault="00B413A7" w:rsidP="000F1C8E">
            <w:pPr>
              <w:pStyle w:val="Standard"/>
              <w:widowControl w:val="0"/>
              <w:jc w:val="center"/>
              <w:rPr>
                <w:rFonts w:ascii="Calibri" w:hAnsi="Calibri" w:cs="Calibri"/>
                <w:bCs/>
                <w:sz w:val="20"/>
                <w:szCs w:val="20"/>
              </w:rPr>
            </w:pPr>
            <w:r w:rsidRPr="009C73A3">
              <w:rPr>
                <w:rFonts w:ascii="Calibri" w:hAnsi="Calibri" w:cs="Calibri"/>
                <w:bCs/>
                <w:sz w:val="20"/>
                <w:szCs w:val="20"/>
              </w:rPr>
              <w:t xml:space="preserve">Samodzielny Publiczny Zakład Opieki Zdrowotnej </w:t>
            </w:r>
          </w:p>
          <w:p w14:paraId="5474753C" w14:textId="77777777" w:rsidR="00B413A7" w:rsidRPr="009C73A3" w:rsidRDefault="00B413A7" w:rsidP="000F1C8E">
            <w:pPr>
              <w:pStyle w:val="Standard"/>
              <w:widowControl w:val="0"/>
              <w:jc w:val="center"/>
              <w:rPr>
                <w:rFonts w:ascii="Calibri" w:hAnsi="Calibri" w:cs="Calibri"/>
                <w:bCs/>
                <w:sz w:val="20"/>
                <w:szCs w:val="20"/>
              </w:rPr>
            </w:pPr>
            <w:r w:rsidRPr="009C73A3">
              <w:rPr>
                <w:rFonts w:ascii="Calibri" w:hAnsi="Calibri" w:cs="Calibri"/>
                <w:bCs/>
                <w:sz w:val="20"/>
                <w:szCs w:val="20"/>
              </w:rPr>
              <w:t xml:space="preserve">im. dr E. Jelskiego w Knyszynie </w:t>
            </w:r>
          </w:p>
          <w:p w14:paraId="52D6BF98" w14:textId="12C26454" w:rsidR="00B413A7" w:rsidRPr="009C73A3" w:rsidRDefault="00B413A7" w:rsidP="000F1C8E">
            <w:pPr>
              <w:pStyle w:val="Standard"/>
              <w:widowControl w:val="0"/>
              <w:jc w:val="center"/>
              <w:rPr>
                <w:rFonts w:ascii="Calibri" w:hAnsi="Calibri" w:cs="Calibri"/>
                <w:bCs/>
                <w:sz w:val="20"/>
                <w:szCs w:val="20"/>
              </w:rPr>
            </w:pPr>
            <w:r w:rsidRPr="009C73A3">
              <w:rPr>
                <w:rFonts w:ascii="Calibri" w:hAnsi="Calibri" w:cs="Calibri"/>
                <w:bCs/>
                <w:sz w:val="20"/>
                <w:szCs w:val="20"/>
              </w:rPr>
              <w:t>ul. Grodzieńska 96, 19-120 Knyszyn</w:t>
            </w:r>
          </w:p>
        </w:tc>
        <w:tc>
          <w:tcPr>
            <w:tcW w:w="4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10A5B" w14:textId="77777777" w:rsidR="00B413A7" w:rsidRPr="009C73A3" w:rsidRDefault="00B413A7" w:rsidP="000F1C8E">
            <w:pPr>
              <w:pStyle w:val="Standard"/>
              <w:widowControl w:val="0"/>
              <w:snapToGrid w:val="0"/>
              <w:jc w:val="center"/>
              <w:rPr>
                <w:rFonts w:ascii="Calibri" w:hAnsi="Calibri" w:cs="Calibri"/>
                <w:sz w:val="20"/>
                <w:szCs w:val="20"/>
              </w:rPr>
            </w:pPr>
          </w:p>
          <w:p w14:paraId="5876FA42" w14:textId="77777777" w:rsidR="00B413A7" w:rsidRPr="009C73A3" w:rsidRDefault="00B413A7" w:rsidP="000F1C8E">
            <w:pPr>
              <w:pStyle w:val="Standard"/>
              <w:widowControl w:val="0"/>
              <w:snapToGrid w:val="0"/>
              <w:jc w:val="center"/>
              <w:rPr>
                <w:rFonts w:ascii="Calibri" w:hAnsi="Calibri" w:cs="Calibri"/>
                <w:sz w:val="20"/>
                <w:szCs w:val="20"/>
              </w:rPr>
            </w:pPr>
          </w:p>
          <w:p w14:paraId="676B8E77" w14:textId="77777777" w:rsidR="00B413A7" w:rsidRPr="009C73A3" w:rsidRDefault="00B413A7" w:rsidP="000F1C8E">
            <w:pPr>
              <w:pStyle w:val="Standard"/>
              <w:widowControl w:val="0"/>
              <w:snapToGrid w:val="0"/>
              <w:jc w:val="center"/>
              <w:rPr>
                <w:rFonts w:ascii="Calibri" w:hAnsi="Calibri" w:cs="Calibri"/>
                <w:sz w:val="20"/>
                <w:szCs w:val="20"/>
              </w:rPr>
            </w:pPr>
          </w:p>
          <w:p w14:paraId="244558ED" w14:textId="77777777" w:rsidR="00B413A7" w:rsidRPr="009C73A3" w:rsidRDefault="00B413A7" w:rsidP="000F1C8E">
            <w:pPr>
              <w:pStyle w:val="Standard"/>
              <w:widowControl w:val="0"/>
              <w:snapToGrid w:val="0"/>
              <w:jc w:val="center"/>
              <w:rPr>
                <w:rFonts w:ascii="Calibri" w:hAnsi="Calibri" w:cs="Calibri"/>
                <w:sz w:val="20"/>
                <w:szCs w:val="20"/>
              </w:rPr>
            </w:pPr>
          </w:p>
          <w:p w14:paraId="137152F1" w14:textId="77777777" w:rsidR="00B413A7" w:rsidRPr="009C73A3" w:rsidRDefault="00B413A7" w:rsidP="000F1C8E">
            <w:pPr>
              <w:pStyle w:val="Standard"/>
              <w:widowControl w:val="0"/>
              <w:snapToGrid w:val="0"/>
              <w:jc w:val="center"/>
              <w:rPr>
                <w:rFonts w:ascii="Calibri" w:hAnsi="Calibri" w:cs="Calibri"/>
                <w:sz w:val="20"/>
                <w:szCs w:val="20"/>
              </w:rPr>
            </w:pPr>
          </w:p>
          <w:p w14:paraId="7D87AF07" w14:textId="77777777" w:rsidR="00B413A7" w:rsidRPr="009C73A3" w:rsidRDefault="00B413A7" w:rsidP="000F1C8E">
            <w:pPr>
              <w:pStyle w:val="Standard"/>
              <w:widowControl w:val="0"/>
              <w:snapToGrid w:val="0"/>
              <w:jc w:val="center"/>
              <w:rPr>
                <w:rFonts w:ascii="Calibri" w:hAnsi="Calibri" w:cs="Calibri"/>
                <w:sz w:val="20"/>
                <w:szCs w:val="20"/>
              </w:rPr>
            </w:pPr>
          </w:p>
          <w:p w14:paraId="5952AAAF" w14:textId="77777777" w:rsidR="00B413A7" w:rsidRPr="00530A9C" w:rsidRDefault="00B413A7" w:rsidP="000F1C8E">
            <w:pPr>
              <w:pStyle w:val="Standard"/>
              <w:widowControl w:val="0"/>
              <w:snapToGrid w:val="0"/>
              <w:jc w:val="center"/>
              <w:rPr>
                <w:rFonts w:ascii="Calibri" w:hAnsi="Calibri" w:cs="Calibri"/>
                <w:sz w:val="16"/>
                <w:szCs w:val="16"/>
              </w:rPr>
            </w:pPr>
            <w:r w:rsidRPr="00530A9C">
              <w:rPr>
                <w:rFonts w:ascii="Calibri" w:hAnsi="Calibri" w:cs="Calibri"/>
                <w:sz w:val="16"/>
                <w:szCs w:val="16"/>
              </w:rPr>
              <w:t>……………………………………………………………</w:t>
            </w:r>
          </w:p>
          <w:p w14:paraId="536AE140" w14:textId="77777777" w:rsidR="00B413A7" w:rsidRPr="00530A9C" w:rsidRDefault="00B413A7" w:rsidP="000F1C8E">
            <w:pPr>
              <w:pStyle w:val="Standard"/>
              <w:widowControl w:val="0"/>
              <w:snapToGrid w:val="0"/>
              <w:jc w:val="center"/>
              <w:rPr>
                <w:rFonts w:ascii="Calibri" w:hAnsi="Calibri" w:cs="Calibri"/>
                <w:sz w:val="16"/>
                <w:szCs w:val="16"/>
              </w:rPr>
            </w:pPr>
            <w:r w:rsidRPr="00530A9C">
              <w:rPr>
                <w:rFonts w:ascii="Calibri" w:hAnsi="Calibri" w:cs="Calibri"/>
                <w:sz w:val="16"/>
                <w:szCs w:val="16"/>
              </w:rPr>
              <w:t>(nazwa i adres Wykonawcy)</w:t>
            </w:r>
          </w:p>
          <w:p w14:paraId="465040BF" w14:textId="77777777" w:rsidR="00B413A7" w:rsidRPr="009C73A3" w:rsidRDefault="00B413A7" w:rsidP="000F1C8E">
            <w:pPr>
              <w:pStyle w:val="Standard"/>
              <w:widowControl w:val="0"/>
              <w:snapToGrid w:val="0"/>
              <w:jc w:val="center"/>
              <w:rPr>
                <w:rFonts w:ascii="Calibri" w:hAnsi="Calibri" w:cs="Calibri"/>
                <w:sz w:val="20"/>
                <w:szCs w:val="20"/>
              </w:rPr>
            </w:pPr>
          </w:p>
        </w:tc>
      </w:tr>
    </w:tbl>
    <w:p w14:paraId="1FEF1C8A" w14:textId="042D8333" w:rsidR="00535735" w:rsidRPr="009C73A3" w:rsidRDefault="005609AF" w:rsidP="000F1C8E">
      <w:pPr>
        <w:pStyle w:val="Standard"/>
        <w:jc w:val="both"/>
        <w:rPr>
          <w:rFonts w:ascii="Calibri" w:hAnsi="Calibri" w:cs="Calibri"/>
          <w:i/>
          <w:iCs/>
          <w:sz w:val="20"/>
          <w:szCs w:val="20"/>
        </w:rPr>
      </w:pPr>
      <w:r w:rsidRPr="009C73A3">
        <w:rPr>
          <w:rFonts w:ascii="Calibri" w:hAnsi="Calibri" w:cs="Calibri"/>
          <w:sz w:val="20"/>
          <w:szCs w:val="20"/>
        </w:rPr>
        <w:t>W dniu ………………..………….. przeprowadzono szkolenie z zakresu obsługi sprzętu medycznego zakupionego zgodnie z umową nr: …………………………………………………,</w:t>
      </w:r>
      <w:r w:rsidR="000722E4" w:rsidRPr="009C73A3">
        <w:rPr>
          <w:rFonts w:ascii="Calibri" w:hAnsi="Calibri" w:cs="Calibri"/>
          <w:sz w:val="20"/>
          <w:szCs w:val="20"/>
        </w:rPr>
        <w:t xml:space="preserve"> </w:t>
      </w:r>
      <w:r w:rsidRPr="009C73A3">
        <w:rPr>
          <w:rFonts w:ascii="Calibri" w:hAnsi="Calibri" w:cs="Calibri"/>
          <w:sz w:val="20"/>
          <w:szCs w:val="20"/>
        </w:rPr>
        <w:t>dotyczącą postępowania:</w:t>
      </w:r>
      <w:r w:rsidRPr="009C73A3">
        <w:rPr>
          <w:rFonts w:ascii="Calibri" w:hAnsi="Calibri" w:cs="Calibri"/>
          <w:b/>
          <w:bCs/>
          <w:i/>
          <w:iCs/>
          <w:sz w:val="20"/>
          <w:szCs w:val="20"/>
        </w:rPr>
        <w:t xml:space="preserve"> </w:t>
      </w:r>
      <w:r w:rsidRPr="009C73A3">
        <w:rPr>
          <w:rFonts w:ascii="Calibri" w:hAnsi="Calibri" w:cs="Calibri"/>
          <w:b/>
          <w:bCs/>
          <w:iCs/>
          <w:sz w:val="20"/>
          <w:szCs w:val="20"/>
        </w:rPr>
        <w:t>„</w:t>
      </w:r>
      <w:r w:rsidR="005A127E" w:rsidRPr="009C73A3">
        <w:rPr>
          <w:rFonts w:ascii="Calibri" w:hAnsi="Calibri" w:cs="Calibri"/>
          <w:b/>
          <w:bCs/>
          <w:iCs/>
          <w:sz w:val="20"/>
          <w:szCs w:val="20"/>
        </w:rPr>
        <w:t>Dostawa wyposażenia medycznego, urządzeń medycznych oraz sprzętu rehabilitacyjnego</w:t>
      </w:r>
      <w:r w:rsidRPr="009C73A3">
        <w:rPr>
          <w:rFonts w:ascii="Calibri" w:hAnsi="Calibri" w:cs="Calibri"/>
          <w:b/>
          <w:bCs/>
          <w:iCs/>
          <w:sz w:val="20"/>
          <w:szCs w:val="20"/>
        </w:rPr>
        <w:t>”</w:t>
      </w:r>
    </w:p>
    <w:tbl>
      <w:tblPr>
        <w:tblW w:w="4941" w:type="pct"/>
        <w:jc w:val="center"/>
        <w:tblLayout w:type="fixed"/>
        <w:tblCellMar>
          <w:left w:w="10" w:type="dxa"/>
          <w:right w:w="10" w:type="dxa"/>
        </w:tblCellMar>
        <w:tblLook w:val="04A0" w:firstRow="1" w:lastRow="0" w:firstColumn="1" w:lastColumn="0" w:noHBand="0" w:noVBand="1"/>
      </w:tblPr>
      <w:tblGrid>
        <w:gridCol w:w="709"/>
        <w:gridCol w:w="5002"/>
        <w:gridCol w:w="3336"/>
      </w:tblGrid>
      <w:tr w:rsidR="00535735" w:rsidRPr="009C73A3" w14:paraId="4EBB6C4A" w14:textId="77777777" w:rsidTr="00530A9C">
        <w:trPr>
          <w:jc w:val="center"/>
        </w:trPr>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326AB5B" w14:textId="77777777" w:rsidR="00535735" w:rsidRPr="004E556B" w:rsidRDefault="005609AF" w:rsidP="000F1C8E">
            <w:pPr>
              <w:pStyle w:val="Standard"/>
              <w:widowControl w:val="0"/>
              <w:jc w:val="center"/>
              <w:rPr>
                <w:rFonts w:ascii="Calibri" w:hAnsi="Calibri" w:cs="Calibri"/>
                <w:b/>
                <w:bCs/>
                <w:sz w:val="18"/>
                <w:szCs w:val="18"/>
              </w:rPr>
            </w:pPr>
            <w:r w:rsidRPr="004E556B">
              <w:rPr>
                <w:rFonts w:ascii="Calibri" w:hAnsi="Calibri" w:cs="Calibri"/>
                <w:b/>
                <w:bCs/>
                <w:sz w:val="18"/>
                <w:szCs w:val="18"/>
              </w:rPr>
              <w:t>Lp.</w:t>
            </w:r>
          </w:p>
        </w:tc>
        <w:tc>
          <w:tcPr>
            <w:tcW w:w="50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889800" w14:textId="77777777" w:rsidR="00535735" w:rsidRPr="004E556B" w:rsidRDefault="005609AF" w:rsidP="000F1C8E">
            <w:pPr>
              <w:pStyle w:val="Standard"/>
              <w:widowControl w:val="0"/>
              <w:jc w:val="center"/>
              <w:rPr>
                <w:rFonts w:ascii="Calibri" w:hAnsi="Calibri" w:cs="Calibri"/>
                <w:b/>
                <w:bCs/>
                <w:sz w:val="18"/>
                <w:szCs w:val="18"/>
              </w:rPr>
            </w:pPr>
            <w:r w:rsidRPr="004E556B">
              <w:rPr>
                <w:rFonts w:ascii="Calibri" w:hAnsi="Calibri" w:cs="Calibri"/>
                <w:b/>
                <w:bCs/>
                <w:sz w:val="18"/>
                <w:szCs w:val="18"/>
              </w:rPr>
              <w:t>Osoba uczestnicząca w szkoleniu – personel Zamawiającego</w:t>
            </w:r>
          </w:p>
          <w:p w14:paraId="2C3C1EF4" w14:textId="77777777" w:rsidR="00535735" w:rsidRPr="004E556B" w:rsidRDefault="005609AF" w:rsidP="000F1C8E">
            <w:pPr>
              <w:pStyle w:val="Standard"/>
              <w:widowControl w:val="0"/>
              <w:jc w:val="center"/>
              <w:rPr>
                <w:rFonts w:ascii="Calibri" w:hAnsi="Calibri" w:cs="Calibri"/>
                <w:bCs/>
                <w:sz w:val="18"/>
                <w:szCs w:val="18"/>
              </w:rPr>
            </w:pPr>
            <w:r w:rsidRPr="004E556B">
              <w:rPr>
                <w:rFonts w:ascii="Calibri" w:hAnsi="Calibri" w:cs="Calibri"/>
                <w:bCs/>
                <w:sz w:val="18"/>
                <w:szCs w:val="18"/>
              </w:rPr>
              <w:t>(imię i nazwisko)</w:t>
            </w:r>
          </w:p>
        </w:tc>
        <w:tc>
          <w:tcPr>
            <w:tcW w:w="3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C404C" w14:textId="77777777" w:rsidR="00535735" w:rsidRPr="004E556B" w:rsidRDefault="005609AF" w:rsidP="000F1C8E">
            <w:pPr>
              <w:pStyle w:val="Standard"/>
              <w:widowControl w:val="0"/>
              <w:jc w:val="center"/>
              <w:rPr>
                <w:rFonts w:ascii="Calibri" w:hAnsi="Calibri" w:cs="Calibri"/>
                <w:b/>
                <w:bCs/>
                <w:sz w:val="18"/>
                <w:szCs w:val="18"/>
              </w:rPr>
            </w:pPr>
            <w:r w:rsidRPr="004E556B">
              <w:rPr>
                <w:rFonts w:ascii="Calibri" w:hAnsi="Calibri" w:cs="Calibri"/>
                <w:b/>
                <w:bCs/>
                <w:sz w:val="18"/>
                <w:szCs w:val="18"/>
              </w:rPr>
              <w:t>Podpis</w:t>
            </w:r>
          </w:p>
        </w:tc>
      </w:tr>
      <w:tr w:rsidR="00535735" w:rsidRPr="009C73A3" w14:paraId="18DE5716" w14:textId="77777777" w:rsidTr="00530A9C">
        <w:trPr>
          <w:trHeight w:val="454"/>
          <w:jc w:val="center"/>
        </w:trPr>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363412" w14:textId="77777777" w:rsidR="00535735" w:rsidRPr="009C73A3" w:rsidRDefault="005609AF" w:rsidP="000F1C8E">
            <w:pPr>
              <w:pStyle w:val="Standard"/>
              <w:widowControl w:val="0"/>
              <w:jc w:val="center"/>
              <w:rPr>
                <w:rFonts w:ascii="Calibri" w:hAnsi="Calibri" w:cs="Calibri"/>
                <w:sz w:val="20"/>
                <w:szCs w:val="20"/>
              </w:rPr>
            </w:pPr>
            <w:r w:rsidRPr="009C73A3">
              <w:rPr>
                <w:rFonts w:ascii="Calibri" w:hAnsi="Calibri" w:cs="Calibri"/>
                <w:sz w:val="20"/>
                <w:szCs w:val="20"/>
              </w:rPr>
              <w:t>1.</w:t>
            </w:r>
          </w:p>
        </w:tc>
        <w:tc>
          <w:tcPr>
            <w:tcW w:w="50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783A34" w14:textId="77777777" w:rsidR="00535735" w:rsidRPr="009C73A3" w:rsidRDefault="00535735" w:rsidP="000F1C8E">
            <w:pPr>
              <w:pStyle w:val="Standard"/>
              <w:widowControl w:val="0"/>
              <w:snapToGrid w:val="0"/>
              <w:jc w:val="center"/>
              <w:rPr>
                <w:rFonts w:ascii="Calibri" w:hAnsi="Calibri" w:cs="Calibri"/>
                <w:sz w:val="20"/>
                <w:szCs w:val="20"/>
              </w:rPr>
            </w:pPr>
          </w:p>
        </w:tc>
        <w:tc>
          <w:tcPr>
            <w:tcW w:w="3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DC86A" w14:textId="77777777" w:rsidR="00535735" w:rsidRPr="009C73A3" w:rsidRDefault="00535735" w:rsidP="000F1C8E">
            <w:pPr>
              <w:pStyle w:val="Standard"/>
              <w:widowControl w:val="0"/>
              <w:snapToGrid w:val="0"/>
              <w:jc w:val="center"/>
              <w:rPr>
                <w:rFonts w:ascii="Calibri" w:hAnsi="Calibri" w:cs="Calibri"/>
                <w:sz w:val="20"/>
                <w:szCs w:val="20"/>
              </w:rPr>
            </w:pPr>
          </w:p>
        </w:tc>
      </w:tr>
      <w:tr w:rsidR="00535735" w:rsidRPr="009C73A3" w14:paraId="62AF220B" w14:textId="77777777" w:rsidTr="00530A9C">
        <w:trPr>
          <w:trHeight w:val="454"/>
          <w:jc w:val="center"/>
        </w:trPr>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4BFB2E6" w14:textId="77777777" w:rsidR="00535735" w:rsidRPr="009C73A3" w:rsidRDefault="005609AF" w:rsidP="000F1C8E">
            <w:pPr>
              <w:pStyle w:val="Standard"/>
              <w:widowControl w:val="0"/>
              <w:jc w:val="center"/>
              <w:rPr>
                <w:rFonts w:ascii="Calibri" w:hAnsi="Calibri" w:cs="Calibri"/>
                <w:sz w:val="20"/>
                <w:szCs w:val="20"/>
              </w:rPr>
            </w:pPr>
            <w:r w:rsidRPr="009C73A3">
              <w:rPr>
                <w:rFonts w:ascii="Calibri" w:hAnsi="Calibri" w:cs="Calibri"/>
                <w:sz w:val="20"/>
                <w:szCs w:val="20"/>
              </w:rPr>
              <w:t>2.</w:t>
            </w:r>
          </w:p>
        </w:tc>
        <w:tc>
          <w:tcPr>
            <w:tcW w:w="50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3ED51A" w14:textId="77777777" w:rsidR="00535735" w:rsidRPr="009C73A3" w:rsidRDefault="00535735" w:rsidP="000F1C8E">
            <w:pPr>
              <w:pStyle w:val="Standard"/>
              <w:widowControl w:val="0"/>
              <w:snapToGrid w:val="0"/>
              <w:jc w:val="center"/>
              <w:rPr>
                <w:rFonts w:ascii="Calibri" w:hAnsi="Calibri" w:cs="Calibri"/>
                <w:sz w:val="20"/>
                <w:szCs w:val="20"/>
              </w:rPr>
            </w:pPr>
          </w:p>
        </w:tc>
        <w:tc>
          <w:tcPr>
            <w:tcW w:w="3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24573" w14:textId="77777777" w:rsidR="00535735" w:rsidRPr="009C73A3" w:rsidRDefault="00535735" w:rsidP="000F1C8E">
            <w:pPr>
              <w:pStyle w:val="Standard"/>
              <w:widowControl w:val="0"/>
              <w:snapToGrid w:val="0"/>
              <w:jc w:val="center"/>
              <w:rPr>
                <w:rFonts w:ascii="Calibri" w:hAnsi="Calibri" w:cs="Calibri"/>
                <w:sz w:val="20"/>
                <w:szCs w:val="20"/>
              </w:rPr>
            </w:pPr>
          </w:p>
        </w:tc>
      </w:tr>
      <w:tr w:rsidR="00535735" w:rsidRPr="009C73A3" w14:paraId="0849162F" w14:textId="77777777" w:rsidTr="00530A9C">
        <w:trPr>
          <w:trHeight w:val="454"/>
          <w:jc w:val="center"/>
        </w:trPr>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B9F4F5" w14:textId="77777777" w:rsidR="00535735" w:rsidRPr="009C73A3" w:rsidRDefault="005609AF" w:rsidP="000F1C8E">
            <w:pPr>
              <w:pStyle w:val="Standard"/>
              <w:widowControl w:val="0"/>
              <w:jc w:val="center"/>
              <w:rPr>
                <w:rFonts w:ascii="Calibri" w:hAnsi="Calibri" w:cs="Calibri"/>
                <w:sz w:val="20"/>
                <w:szCs w:val="20"/>
              </w:rPr>
            </w:pPr>
            <w:r w:rsidRPr="009C73A3">
              <w:rPr>
                <w:rFonts w:ascii="Calibri" w:hAnsi="Calibri" w:cs="Calibri"/>
                <w:sz w:val="20"/>
                <w:szCs w:val="20"/>
              </w:rPr>
              <w:t>3.</w:t>
            </w:r>
          </w:p>
        </w:tc>
        <w:tc>
          <w:tcPr>
            <w:tcW w:w="50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F74999" w14:textId="77777777" w:rsidR="00535735" w:rsidRPr="009C73A3" w:rsidRDefault="00535735" w:rsidP="000F1C8E">
            <w:pPr>
              <w:pStyle w:val="Standard"/>
              <w:widowControl w:val="0"/>
              <w:snapToGrid w:val="0"/>
              <w:jc w:val="center"/>
              <w:rPr>
                <w:rFonts w:ascii="Calibri" w:hAnsi="Calibri" w:cs="Calibri"/>
                <w:sz w:val="20"/>
                <w:szCs w:val="20"/>
              </w:rPr>
            </w:pPr>
          </w:p>
        </w:tc>
        <w:tc>
          <w:tcPr>
            <w:tcW w:w="3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F5052" w14:textId="77777777" w:rsidR="00535735" w:rsidRPr="009C73A3" w:rsidRDefault="00535735" w:rsidP="000F1C8E">
            <w:pPr>
              <w:pStyle w:val="Standard"/>
              <w:widowControl w:val="0"/>
              <w:snapToGrid w:val="0"/>
              <w:jc w:val="center"/>
              <w:rPr>
                <w:rFonts w:ascii="Calibri" w:hAnsi="Calibri" w:cs="Calibri"/>
                <w:sz w:val="20"/>
                <w:szCs w:val="20"/>
              </w:rPr>
            </w:pPr>
          </w:p>
        </w:tc>
      </w:tr>
      <w:tr w:rsidR="00535735" w:rsidRPr="009C73A3" w14:paraId="07929C21" w14:textId="77777777" w:rsidTr="00530A9C">
        <w:trPr>
          <w:trHeight w:val="454"/>
          <w:jc w:val="center"/>
        </w:trPr>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E4CBFB" w14:textId="77777777" w:rsidR="00535735" w:rsidRPr="009C73A3" w:rsidRDefault="005609AF" w:rsidP="000F1C8E">
            <w:pPr>
              <w:pStyle w:val="Standard"/>
              <w:widowControl w:val="0"/>
              <w:jc w:val="center"/>
              <w:rPr>
                <w:rFonts w:ascii="Calibri" w:hAnsi="Calibri" w:cs="Calibri"/>
                <w:sz w:val="20"/>
                <w:szCs w:val="20"/>
              </w:rPr>
            </w:pPr>
            <w:r w:rsidRPr="009C73A3">
              <w:rPr>
                <w:rFonts w:ascii="Calibri" w:hAnsi="Calibri" w:cs="Calibri"/>
                <w:sz w:val="20"/>
                <w:szCs w:val="20"/>
              </w:rPr>
              <w:t>4.</w:t>
            </w:r>
          </w:p>
        </w:tc>
        <w:tc>
          <w:tcPr>
            <w:tcW w:w="50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726441" w14:textId="77777777" w:rsidR="00535735" w:rsidRPr="009C73A3" w:rsidRDefault="00535735" w:rsidP="000F1C8E">
            <w:pPr>
              <w:pStyle w:val="Standard"/>
              <w:widowControl w:val="0"/>
              <w:snapToGrid w:val="0"/>
              <w:jc w:val="center"/>
              <w:rPr>
                <w:rFonts w:ascii="Calibri" w:hAnsi="Calibri" w:cs="Calibri"/>
                <w:sz w:val="20"/>
                <w:szCs w:val="20"/>
              </w:rPr>
            </w:pPr>
          </w:p>
        </w:tc>
        <w:tc>
          <w:tcPr>
            <w:tcW w:w="3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CE60F" w14:textId="77777777" w:rsidR="00535735" w:rsidRPr="009C73A3" w:rsidRDefault="00535735" w:rsidP="000F1C8E">
            <w:pPr>
              <w:pStyle w:val="Standard"/>
              <w:widowControl w:val="0"/>
              <w:snapToGrid w:val="0"/>
              <w:jc w:val="center"/>
              <w:rPr>
                <w:rFonts w:ascii="Calibri" w:hAnsi="Calibri" w:cs="Calibri"/>
                <w:sz w:val="20"/>
                <w:szCs w:val="20"/>
              </w:rPr>
            </w:pPr>
          </w:p>
        </w:tc>
      </w:tr>
      <w:tr w:rsidR="00535735" w:rsidRPr="009C73A3" w14:paraId="73004E21" w14:textId="77777777" w:rsidTr="00530A9C">
        <w:trPr>
          <w:trHeight w:val="454"/>
          <w:jc w:val="center"/>
        </w:trPr>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7C46D4" w14:textId="4181C48B" w:rsidR="00535735" w:rsidRPr="009C73A3" w:rsidRDefault="00530A9C" w:rsidP="000F1C8E">
            <w:pPr>
              <w:pStyle w:val="Standard"/>
              <w:widowControl w:val="0"/>
              <w:jc w:val="center"/>
              <w:rPr>
                <w:rFonts w:ascii="Calibri" w:hAnsi="Calibri" w:cs="Calibri"/>
                <w:sz w:val="20"/>
                <w:szCs w:val="20"/>
              </w:rPr>
            </w:pPr>
            <w:r>
              <w:rPr>
                <w:rFonts w:ascii="Calibri" w:hAnsi="Calibri" w:cs="Calibri"/>
                <w:sz w:val="20"/>
                <w:szCs w:val="20"/>
              </w:rPr>
              <w:t>…</w:t>
            </w:r>
            <w:r w:rsidR="005609AF" w:rsidRPr="009C73A3">
              <w:rPr>
                <w:rFonts w:ascii="Calibri" w:hAnsi="Calibri" w:cs="Calibri"/>
                <w:sz w:val="20"/>
                <w:szCs w:val="20"/>
              </w:rPr>
              <w:t>.</w:t>
            </w:r>
          </w:p>
        </w:tc>
        <w:tc>
          <w:tcPr>
            <w:tcW w:w="50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B5E645" w14:textId="77777777" w:rsidR="00535735" w:rsidRPr="009C73A3" w:rsidRDefault="00535735" w:rsidP="000F1C8E">
            <w:pPr>
              <w:pStyle w:val="Standard"/>
              <w:widowControl w:val="0"/>
              <w:snapToGrid w:val="0"/>
              <w:jc w:val="center"/>
              <w:rPr>
                <w:rFonts w:ascii="Calibri" w:hAnsi="Calibri" w:cs="Calibri"/>
                <w:sz w:val="20"/>
                <w:szCs w:val="20"/>
              </w:rPr>
            </w:pPr>
          </w:p>
        </w:tc>
        <w:tc>
          <w:tcPr>
            <w:tcW w:w="3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FA1D4" w14:textId="77777777" w:rsidR="00535735" w:rsidRPr="009C73A3" w:rsidRDefault="00535735" w:rsidP="000F1C8E">
            <w:pPr>
              <w:pStyle w:val="Standard"/>
              <w:widowControl w:val="0"/>
              <w:snapToGrid w:val="0"/>
              <w:jc w:val="center"/>
              <w:rPr>
                <w:rFonts w:ascii="Calibri" w:hAnsi="Calibri" w:cs="Calibri"/>
                <w:sz w:val="20"/>
                <w:szCs w:val="20"/>
              </w:rPr>
            </w:pPr>
          </w:p>
        </w:tc>
      </w:tr>
    </w:tbl>
    <w:p w14:paraId="2C179182" w14:textId="43B063BE" w:rsidR="00535735" w:rsidRPr="009C73A3" w:rsidRDefault="005609AF" w:rsidP="000F1C8E">
      <w:pPr>
        <w:pStyle w:val="Standard"/>
        <w:ind w:right="-191"/>
        <w:rPr>
          <w:rFonts w:ascii="Calibri" w:hAnsi="Calibri" w:cs="Calibri"/>
          <w:sz w:val="20"/>
          <w:szCs w:val="20"/>
        </w:rPr>
      </w:pPr>
      <w:r w:rsidRPr="009C73A3">
        <w:rPr>
          <w:rFonts w:ascii="Calibri" w:hAnsi="Calibri" w:cs="Calibri"/>
          <w:sz w:val="20"/>
          <w:szCs w:val="20"/>
        </w:rPr>
        <w:t xml:space="preserve">Uwagi do protokołu: </w:t>
      </w:r>
    </w:p>
    <w:p w14:paraId="1F35ED8A" w14:textId="078C142A" w:rsidR="00535735" w:rsidRPr="009C73A3" w:rsidRDefault="005609AF" w:rsidP="000F1C8E">
      <w:pPr>
        <w:pStyle w:val="Standard"/>
        <w:ind w:right="-191"/>
        <w:rPr>
          <w:rFonts w:ascii="Calibri" w:hAnsi="Calibri" w:cs="Calibri"/>
          <w:sz w:val="20"/>
          <w:szCs w:val="20"/>
        </w:rPr>
      </w:pPr>
      <w:r w:rsidRPr="009C73A3">
        <w:rPr>
          <w:rFonts w:ascii="Calibri" w:hAnsi="Calibri" w:cs="Calibri"/>
          <w:sz w:val="20"/>
          <w:szCs w:val="20"/>
        </w:rPr>
        <w:t>……………………………………………………………………………………………………………………………………………………………………………………………………………………………………………………………………………………………………………………………………………………………………</w:t>
      </w:r>
    </w:p>
    <w:p w14:paraId="55D41F48" w14:textId="77777777" w:rsidR="00530A9C" w:rsidRDefault="00530A9C" w:rsidP="00530A9C">
      <w:pPr>
        <w:pStyle w:val="Standard"/>
        <w:rPr>
          <w:rFonts w:ascii="Calibri" w:hAnsi="Calibri" w:cs="Calibri"/>
          <w:sz w:val="20"/>
          <w:szCs w:val="20"/>
        </w:rPr>
      </w:pPr>
    </w:p>
    <w:p w14:paraId="183ECA36" w14:textId="77777777" w:rsidR="00530A9C" w:rsidRDefault="00530A9C" w:rsidP="00530A9C">
      <w:pPr>
        <w:pStyle w:val="Standard"/>
        <w:rPr>
          <w:rFonts w:ascii="Calibri" w:hAnsi="Calibri" w:cs="Calibri"/>
          <w:sz w:val="20"/>
          <w:szCs w:val="20"/>
        </w:rPr>
      </w:pPr>
    </w:p>
    <w:p w14:paraId="1F8C0D16" w14:textId="45C1008C" w:rsidR="00530A9C" w:rsidRPr="009C73A3" w:rsidRDefault="00530A9C" w:rsidP="00530A9C">
      <w:pPr>
        <w:pStyle w:val="Standard"/>
        <w:rPr>
          <w:rFonts w:ascii="Calibri" w:hAnsi="Calibri" w:cs="Calibri"/>
          <w:sz w:val="20"/>
          <w:szCs w:val="20"/>
        </w:rPr>
      </w:pPr>
      <w:r w:rsidRPr="009C73A3">
        <w:rPr>
          <w:rFonts w:ascii="Calibri" w:hAnsi="Calibri" w:cs="Calibri"/>
          <w:sz w:val="20"/>
          <w:szCs w:val="20"/>
        </w:rPr>
        <w:t>Na tym protokół zakończono i podpisano.</w:t>
      </w:r>
    </w:p>
    <w:tbl>
      <w:tblPr>
        <w:tblW w:w="4095" w:type="pct"/>
        <w:jc w:val="center"/>
        <w:tblLayout w:type="fixed"/>
        <w:tblCellMar>
          <w:left w:w="10" w:type="dxa"/>
          <w:right w:w="10" w:type="dxa"/>
        </w:tblCellMar>
        <w:tblLook w:val="04A0" w:firstRow="1" w:lastRow="0" w:firstColumn="1" w:lastColumn="0" w:noHBand="0" w:noVBand="1"/>
      </w:tblPr>
      <w:tblGrid>
        <w:gridCol w:w="3767"/>
        <w:gridCol w:w="3731"/>
      </w:tblGrid>
      <w:tr w:rsidR="00530A9C" w:rsidRPr="009C73A3" w14:paraId="7C266086" w14:textId="77777777" w:rsidTr="003620E5">
        <w:trPr>
          <w:trHeight w:val="784"/>
          <w:jc w:val="center"/>
        </w:trPr>
        <w:tc>
          <w:tcPr>
            <w:tcW w:w="39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EC834" w14:textId="243CCBBA" w:rsidR="00530A9C" w:rsidRPr="002C52DE" w:rsidRDefault="00530A9C" w:rsidP="003620E5">
            <w:pPr>
              <w:pStyle w:val="Standard"/>
              <w:widowControl w:val="0"/>
              <w:snapToGrid w:val="0"/>
              <w:jc w:val="center"/>
              <w:rPr>
                <w:rFonts w:ascii="Calibri" w:hAnsi="Calibri" w:cs="Calibri"/>
                <w:sz w:val="16"/>
                <w:szCs w:val="16"/>
              </w:rPr>
            </w:pPr>
            <w:r w:rsidRPr="002C52DE">
              <w:rPr>
                <w:rFonts w:ascii="Calibri" w:hAnsi="Calibri" w:cs="Calibri"/>
                <w:b/>
                <w:bCs/>
                <w:sz w:val="16"/>
                <w:szCs w:val="16"/>
              </w:rPr>
              <w:t xml:space="preserve">ZAMAWIAJĄCY  </w:t>
            </w:r>
          </w:p>
        </w:tc>
        <w:tc>
          <w:tcPr>
            <w:tcW w:w="3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2ED823" w14:textId="4B1E322D" w:rsidR="00530A9C" w:rsidRPr="00530A9C" w:rsidRDefault="00530A9C" w:rsidP="00530A9C">
            <w:pPr>
              <w:pStyle w:val="Standard"/>
              <w:widowControl w:val="0"/>
              <w:jc w:val="center"/>
              <w:rPr>
                <w:rFonts w:ascii="Calibri" w:hAnsi="Calibri" w:cs="Calibri"/>
                <w:b/>
                <w:bCs/>
                <w:sz w:val="16"/>
                <w:szCs w:val="16"/>
              </w:rPr>
            </w:pPr>
            <w:r w:rsidRPr="002C52DE">
              <w:rPr>
                <w:rFonts w:ascii="Calibri" w:hAnsi="Calibri" w:cs="Calibri"/>
                <w:b/>
                <w:bCs/>
                <w:sz w:val="16"/>
                <w:szCs w:val="16"/>
              </w:rPr>
              <w:t>WYKONAWCA</w:t>
            </w:r>
          </w:p>
        </w:tc>
      </w:tr>
      <w:tr w:rsidR="00530A9C" w:rsidRPr="009C73A3" w14:paraId="1236283E" w14:textId="77777777" w:rsidTr="003620E5">
        <w:trPr>
          <w:trHeight w:val="1557"/>
          <w:jc w:val="center"/>
        </w:trPr>
        <w:tc>
          <w:tcPr>
            <w:tcW w:w="39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51DC27" w14:textId="77777777" w:rsidR="00530A9C" w:rsidRPr="002C52DE" w:rsidRDefault="00530A9C" w:rsidP="003620E5">
            <w:pPr>
              <w:pStyle w:val="Standard"/>
              <w:widowControl w:val="0"/>
              <w:snapToGrid w:val="0"/>
              <w:jc w:val="center"/>
              <w:rPr>
                <w:rFonts w:ascii="Calibri" w:hAnsi="Calibri" w:cs="Calibri"/>
                <w:i/>
                <w:sz w:val="16"/>
                <w:szCs w:val="16"/>
              </w:rPr>
            </w:pPr>
          </w:p>
          <w:p w14:paraId="4A77BE87" w14:textId="77777777" w:rsidR="00530A9C" w:rsidRPr="002C52DE" w:rsidRDefault="00530A9C" w:rsidP="003620E5">
            <w:pPr>
              <w:pStyle w:val="Standard"/>
              <w:widowControl w:val="0"/>
              <w:snapToGrid w:val="0"/>
              <w:jc w:val="center"/>
              <w:rPr>
                <w:rFonts w:ascii="Calibri" w:hAnsi="Calibri" w:cs="Calibri"/>
                <w:i/>
                <w:sz w:val="16"/>
                <w:szCs w:val="16"/>
              </w:rPr>
            </w:pPr>
          </w:p>
          <w:p w14:paraId="6ED50C45" w14:textId="77777777" w:rsidR="00530A9C" w:rsidRPr="002C52DE" w:rsidRDefault="00530A9C" w:rsidP="003620E5">
            <w:pPr>
              <w:pStyle w:val="Standard"/>
              <w:widowControl w:val="0"/>
              <w:snapToGrid w:val="0"/>
              <w:jc w:val="center"/>
              <w:rPr>
                <w:rFonts w:ascii="Calibri" w:hAnsi="Calibri" w:cs="Calibri"/>
                <w:i/>
                <w:sz w:val="16"/>
                <w:szCs w:val="16"/>
              </w:rPr>
            </w:pPr>
          </w:p>
          <w:p w14:paraId="7E449AFD" w14:textId="77777777" w:rsidR="00530A9C" w:rsidRPr="002C52DE" w:rsidRDefault="00530A9C" w:rsidP="003620E5">
            <w:pPr>
              <w:pStyle w:val="Standard"/>
              <w:widowControl w:val="0"/>
              <w:snapToGrid w:val="0"/>
              <w:jc w:val="center"/>
              <w:rPr>
                <w:rFonts w:ascii="Calibri" w:hAnsi="Calibri" w:cs="Calibri"/>
                <w:i/>
                <w:sz w:val="16"/>
                <w:szCs w:val="16"/>
              </w:rPr>
            </w:pPr>
          </w:p>
          <w:p w14:paraId="28FAD9B7" w14:textId="77777777" w:rsidR="00530A9C" w:rsidRPr="002C52DE" w:rsidRDefault="00530A9C" w:rsidP="003620E5">
            <w:pPr>
              <w:pStyle w:val="Standard"/>
              <w:widowControl w:val="0"/>
              <w:snapToGrid w:val="0"/>
              <w:jc w:val="center"/>
              <w:rPr>
                <w:rFonts w:ascii="Calibri" w:hAnsi="Calibri" w:cs="Calibri"/>
                <w:i/>
                <w:sz w:val="16"/>
                <w:szCs w:val="16"/>
              </w:rPr>
            </w:pPr>
          </w:p>
          <w:p w14:paraId="3A7F1A6C" w14:textId="77777777" w:rsidR="00530A9C" w:rsidRPr="002C52DE" w:rsidRDefault="00530A9C" w:rsidP="003620E5">
            <w:pPr>
              <w:pStyle w:val="Standard"/>
              <w:widowControl w:val="0"/>
              <w:snapToGrid w:val="0"/>
              <w:jc w:val="center"/>
              <w:rPr>
                <w:rFonts w:ascii="Calibri" w:hAnsi="Calibri" w:cs="Calibri"/>
                <w:i/>
                <w:sz w:val="16"/>
                <w:szCs w:val="16"/>
              </w:rPr>
            </w:pPr>
          </w:p>
          <w:p w14:paraId="39256C03" w14:textId="77777777" w:rsidR="00530A9C" w:rsidRPr="002C52DE" w:rsidRDefault="00530A9C" w:rsidP="003620E5">
            <w:pPr>
              <w:pStyle w:val="Standard"/>
              <w:widowControl w:val="0"/>
              <w:snapToGrid w:val="0"/>
              <w:jc w:val="center"/>
              <w:rPr>
                <w:rFonts w:ascii="Calibri" w:hAnsi="Calibri" w:cs="Calibri"/>
                <w:i/>
                <w:sz w:val="16"/>
                <w:szCs w:val="16"/>
              </w:rPr>
            </w:pPr>
          </w:p>
          <w:p w14:paraId="6BAD9391" w14:textId="77777777" w:rsidR="00530A9C" w:rsidRPr="002C52DE" w:rsidRDefault="00530A9C" w:rsidP="003620E5">
            <w:pPr>
              <w:pStyle w:val="Standard"/>
              <w:widowControl w:val="0"/>
              <w:snapToGrid w:val="0"/>
              <w:jc w:val="center"/>
              <w:rPr>
                <w:rFonts w:ascii="Calibri" w:hAnsi="Calibri" w:cs="Calibri"/>
                <w:i/>
                <w:sz w:val="16"/>
                <w:szCs w:val="16"/>
              </w:rPr>
            </w:pPr>
          </w:p>
          <w:p w14:paraId="7D0311C4" w14:textId="77777777" w:rsidR="00530A9C" w:rsidRPr="002C52DE" w:rsidRDefault="00530A9C" w:rsidP="003620E5">
            <w:pPr>
              <w:pStyle w:val="Standard"/>
              <w:widowControl w:val="0"/>
              <w:snapToGrid w:val="0"/>
              <w:jc w:val="center"/>
              <w:rPr>
                <w:rFonts w:ascii="Calibri" w:hAnsi="Calibri" w:cs="Calibri"/>
                <w:i/>
                <w:sz w:val="16"/>
                <w:szCs w:val="16"/>
              </w:rPr>
            </w:pPr>
            <w:r w:rsidRPr="002C52DE">
              <w:rPr>
                <w:rFonts w:ascii="Calibri" w:hAnsi="Calibri" w:cs="Calibri"/>
                <w:i/>
                <w:sz w:val="16"/>
                <w:szCs w:val="16"/>
              </w:rPr>
              <w:t>……………………………………………………</w:t>
            </w:r>
          </w:p>
          <w:p w14:paraId="79CD8236" w14:textId="77777777" w:rsidR="00530A9C" w:rsidRPr="002C52DE" w:rsidRDefault="00530A9C" w:rsidP="003620E5">
            <w:pPr>
              <w:pStyle w:val="Standard"/>
              <w:widowControl w:val="0"/>
              <w:snapToGrid w:val="0"/>
              <w:jc w:val="center"/>
              <w:rPr>
                <w:rFonts w:ascii="Calibri" w:hAnsi="Calibri" w:cs="Calibri"/>
                <w:i/>
                <w:sz w:val="16"/>
                <w:szCs w:val="16"/>
              </w:rPr>
            </w:pPr>
            <w:r w:rsidRPr="002C52DE">
              <w:rPr>
                <w:rFonts w:ascii="Calibri" w:hAnsi="Calibri" w:cs="Calibri"/>
                <w:i/>
                <w:sz w:val="16"/>
                <w:szCs w:val="16"/>
              </w:rPr>
              <w:t>(podpis)</w:t>
            </w:r>
          </w:p>
          <w:p w14:paraId="5C09551D" w14:textId="77777777" w:rsidR="00530A9C" w:rsidRPr="002C52DE" w:rsidRDefault="00530A9C" w:rsidP="003620E5">
            <w:pPr>
              <w:pStyle w:val="Standard"/>
              <w:widowControl w:val="0"/>
              <w:snapToGrid w:val="0"/>
              <w:jc w:val="center"/>
              <w:rPr>
                <w:rFonts w:ascii="Calibri" w:hAnsi="Calibri" w:cs="Calibri"/>
                <w:b/>
                <w:bCs/>
                <w:i/>
                <w:sz w:val="16"/>
                <w:szCs w:val="16"/>
              </w:rPr>
            </w:pPr>
          </w:p>
        </w:tc>
        <w:tc>
          <w:tcPr>
            <w:tcW w:w="3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133158" w14:textId="77777777" w:rsidR="00530A9C" w:rsidRPr="002C52DE" w:rsidRDefault="00530A9C" w:rsidP="003620E5">
            <w:pPr>
              <w:pStyle w:val="Standard"/>
              <w:widowControl w:val="0"/>
              <w:snapToGrid w:val="0"/>
              <w:jc w:val="center"/>
              <w:rPr>
                <w:rFonts w:ascii="Calibri" w:hAnsi="Calibri" w:cs="Calibri"/>
                <w:i/>
                <w:sz w:val="16"/>
                <w:szCs w:val="16"/>
              </w:rPr>
            </w:pPr>
          </w:p>
          <w:p w14:paraId="1458E7D2" w14:textId="77777777" w:rsidR="00530A9C" w:rsidRPr="002C52DE" w:rsidRDefault="00530A9C" w:rsidP="003620E5">
            <w:pPr>
              <w:pStyle w:val="Standard"/>
              <w:widowControl w:val="0"/>
              <w:snapToGrid w:val="0"/>
              <w:jc w:val="center"/>
              <w:rPr>
                <w:rFonts w:ascii="Calibri" w:hAnsi="Calibri" w:cs="Calibri"/>
                <w:i/>
                <w:sz w:val="16"/>
                <w:szCs w:val="16"/>
              </w:rPr>
            </w:pPr>
          </w:p>
          <w:p w14:paraId="31C217AA" w14:textId="77777777" w:rsidR="00530A9C" w:rsidRPr="002C52DE" w:rsidRDefault="00530A9C" w:rsidP="003620E5">
            <w:pPr>
              <w:pStyle w:val="Standard"/>
              <w:widowControl w:val="0"/>
              <w:snapToGrid w:val="0"/>
              <w:jc w:val="center"/>
              <w:rPr>
                <w:rFonts w:ascii="Calibri" w:hAnsi="Calibri" w:cs="Calibri"/>
                <w:i/>
                <w:sz w:val="16"/>
                <w:szCs w:val="16"/>
              </w:rPr>
            </w:pPr>
          </w:p>
          <w:p w14:paraId="7E12AD52" w14:textId="77777777" w:rsidR="00530A9C" w:rsidRPr="002C52DE" w:rsidRDefault="00530A9C" w:rsidP="003620E5">
            <w:pPr>
              <w:pStyle w:val="Standard"/>
              <w:widowControl w:val="0"/>
              <w:snapToGrid w:val="0"/>
              <w:jc w:val="center"/>
              <w:rPr>
                <w:rFonts w:ascii="Calibri" w:hAnsi="Calibri" w:cs="Calibri"/>
                <w:i/>
                <w:sz w:val="16"/>
                <w:szCs w:val="16"/>
              </w:rPr>
            </w:pPr>
          </w:p>
          <w:p w14:paraId="2D901774" w14:textId="77777777" w:rsidR="00530A9C" w:rsidRPr="002C52DE" w:rsidRDefault="00530A9C" w:rsidP="003620E5">
            <w:pPr>
              <w:pStyle w:val="Standard"/>
              <w:widowControl w:val="0"/>
              <w:snapToGrid w:val="0"/>
              <w:jc w:val="center"/>
              <w:rPr>
                <w:rFonts w:ascii="Calibri" w:hAnsi="Calibri" w:cs="Calibri"/>
                <w:i/>
                <w:sz w:val="16"/>
                <w:szCs w:val="16"/>
              </w:rPr>
            </w:pPr>
          </w:p>
          <w:p w14:paraId="0BE08FF1" w14:textId="77777777" w:rsidR="00530A9C" w:rsidRPr="002C52DE" w:rsidRDefault="00530A9C" w:rsidP="003620E5">
            <w:pPr>
              <w:pStyle w:val="Standard"/>
              <w:widowControl w:val="0"/>
              <w:snapToGrid w:val="0"/>
              <w:jc w:val="center"/>
              <w:rPr>
                <w:rFonts w:ascii="Calibri" w:hAnsi="Calibri" w:cs="Calibri"/>
                <w:i/>
                <w:sz w:val="16"/>
                <w:szCs w:val="16"/>
              </w:rPr>
            </w:pPr>
          </w:p>
          <w:p w14:paraId="40FEB903" w14:textId="77777777" w:rsidR="00530A9C" w:rsidRPr="002C52DE" w:rsidRDefault="00530A9C" w:rsidP="003620E5">
            <w:pPr>
              <w:pStyle w:val="Standard"/>
              <w:widowControl w:val="0"/>
              <w:snapToGrid w:val="0"/>
              <w:jc w:val="center"/>
              <w:rPr>
                <w:rFonts w:ascii="Calibri" w:hAnsi="Calibri" w:cs="Calibri"/>
                <w:i/>
                <w:sz w:val="16"/>
                <w:szCs w:val="16"/>
              </w:rPr>
            </w:pPr>
          </w:p>
          <w:p w14:paraId="070C853B" w14:textId="77777777" w:rsidR="00530A9C" w:rsidRPr="002C52DE" w:rsidRDefault="00530A9C" w:rsidP="003620E5">
            <w:pPr>
              <w:pStyle w:val="Standard"/>
              <w:widowControl w:val="0"/>
              <w:snapToGrid w:val="0"/>
              <w:jc w:val="center"/>
              <w:rPr>
                <w:rFonts w:ascii="Calibri" w:hAnsi="Calibri" w:cs="Calibri"/>
                <w:i/>
                <w:sz w:val="16"/>
                <w:szCs w:val="16"/>
              </w:rPr>
            </w:pPr>
          </w:p>
          <w:p w14:paraId="065FD372" w14:textId="77777777" w:rsidR="00530A9C" w:rsidRPr="002C52DE" w:rsidRDefault="00530A9C" w:rsidP="003620E5">
            <w:pPr>
              <w:pStyle w:val="Standard"/>
              <w:widowControl w:val="0"/>
              <w:snapToGrid w:val="0"/>
              <w:jc w:val="center"/>
              <w:rPr>
                <w:rFonts w:ascii="Calibri" w:hAnsi="Calibri" w:cs="Calibri"/>
                <w:sz w:val="16"/>
                <w:szCs w:val="16"/>
              </w:rPr>
            </w:pPr>
            <w:r w:rsidRPr="002C52DE">
              <w:rPr>
                <w:rFonts w:ascii="Calibri" w:hAnsi="Calibri" w:cs="Calibri"/>
                <w:i/>
                <w:sz w:val="16"/>
                <w:szCs w:val="16"/>
              </w:rPr>
              <w:t>………………………………………………….</w:t>
            </w:r>
          </w:p>
          <w:p w14:paraId="253F79EF" w14:textId="77777777" w:rsidR="00530A9C" w:rsidRPr="002C52DE" w:rsidRDefault="00530A9C" w:rsidP="003620E5">
            <w:pPr>
              <w:pStyle w:val="Standard"/>
              <w:widowControl w:val="0"/>
              <w:snapToGrid w:val="0"/>
              <w:jc w:val="center"/>
              <w:rPr>
                <w:rFonts w:ascii="Calibri" w:hAnsi="Calibri" w:cs="Calibri"/>
                <w:i/>
                <w:sz w:val="16"/>
                <w:szCs w:val="16"/>
              </w:rPr>
            </w:pPr>
            <w:r w:rsidRPr="002C52DE">
              <w:rPr>
                <w:rFonts w:ascii="Calibri" w:hAnsi="Calibri" w:cs="Calibri"/>
                <w:i/>
                <w:sz w:val="16"/>
                <w:szCs w:val="16"/>
              </w:rPr>
              <w:t>(podpis)</w:t>
            </w:r>
          </w:p>
          <w:p w14:paraId="0F357E2C" w14:textId="77777777" w:rsidR="00530A9C" w:rsidRPr="002C52DE" w:rsidRDefault="00530A9C" w:rsidP="003620E5">
            <w:pPr>
              <w:pStyle w:val="Standard"/>
              <w:widowControl w:val="0"/>
              <w:snapToGrid w:val="0"/>
              <w:jc w:val="center"/>
              <w:rPr>
                <w:rFonts w:ascii="Calibri" w:hAnsi="Calibri" w:cs="Calibri"/>
                <w:i/>
                <w:sz w:val="16"/>
                <w:szCs w:val="16"/>
              </w:rPr>
            </w:pPr>
          </w:p>
        </w:tc>
      </w:tr>
    </w:tbl>
    <w:p w14:paraId="783869A0" w14:textId="77777777" w:rsidR="00535735" w:rsidRPr="009C73A3" w:rsidRDefault="00535735" w:rsidP="000F1C8E">
      <w:pPr>
        <w:pStyle w:val="Standard"/>
        <w:jc w:val="right"/>
        <w:rPr>
          <w:rFonts w:ascii="Calibri" w:hAnsi="Calibri" w:cs="Calibri"/>
          <w:b/>
          <w:bCs/>
          <w:sz w:val="20"/>
          <w:szCs w:val="20"/>
        </w:rPr>
      </w:pPr>
    </w:p>
    <w:p w14:paraId="27390E05" w14:textId="77777777" w:rsidR="00535735" w:rsidRPr="009C73A3" w:rsidRDefault="00535735" w:rsidP="000F1C8E">
      <w:pPr>
        <w:pStyle w:val="Standard"/>
        <w:jc w:val="right"/>
        <w:rPr>
          <w:rFonts w:ascii="Calibri" w:hAnsi="Calibri" w:cs="Calibri"/>
          <w:b/>
          <w:bCs/>
          <w:sz w:val="20"/>
          <w:szCs w:val="20"/>
        </w:rPr>
      </w:pPr>
    </w:p>
    <w:p w14:paraId="52DBA910" w14:textId="77777777" w:rsidR="00535735" w:rsidRPr="009C73A3" w:rsidRDefault="00535735" w:rsidP="000F1C8E">
      <w:pPr>
        <w:pStyle w:val="Standard"/>
        <w:jc w:val="right"/>
        <w:rPr>
          <w:rFonts w:ascii="Calibri" w:hAnsi="Calibri" w:cs="Calibri"/>
          <w:b/>
          <w:bCs/>
          <w:sz w:val="20"/>
          <w:szCs w:val="20"/>
        </w:rPr>
      </w:pPr>
    </w:p>
    <w:p w14:paraId="4FF19D15" w14:textId="77777777" w:rsidR="00535735" w:rsidRDefault="00535735" w:rsidP="000F1C8E">
      <w:pPr>
        <w:pStyle w:val="Standard"/>
        <w:jc w:val="right"/>
        <w:rPr>
          <w:rFonts w:ascii="Calibri" w:hAnsi="Calibri" w:cs="Calibri"/>
          <w:b/>
          <w:bCs/>
          <w:sz w:val="20"/>
          <w:szCs w:val="20"/>
        </w:rPr>
      </w:pPr>
    </w:p>
    <w:p w14:paraId="1C0E34AB" w14:textId="77777777" w:rsidR="00FD0C32" w:rsidRDefault="00FD0C32" w:rsidP="000F1C8E">
      <w:pPr>
        <w:pStyle w:val="Standard"/>
        <w:jc w:val="right"/>
        <w:rPr>
          <w:rFonts w:ascii="Calibri" w:hAnsi="Calibri" w:cs="Calibri"/>
          <w:b/>
          <w:bCs/>
          <w:sz w:val="20"/>
          <w:szCs w:val="20"/>
        </w:rPr>
      </w:pPr>
    </w:p>
    <w:p w14:paraId="71CBFE9C" w14:textId="77777777" w:rsidR="00FD0C32" w:rsidRPr="007F1788" w:rsidRDefault="00FD0C32" w:rsidP="007F1788">
      <w:pPr>
        <w:suppressAutoHyphens w:val="0"/>
        <w:jc w:val="right"/>
        <w:rPr>
          <w:rFonts w:ascii="Calibri" w:hAnsi="Calibri" w:cs="Calibri"/>
          <w:sz w:val="20"/>
          <w:szCs w:val="20"/>
        </w:rPr>
      </w:pPr>
      <w:r w:rsidRPr="007F1788">
        <w:rPr>
          <w:rFonts w:ascii="Calibri" w:hAnsi="Calibri" w:cs="Calibri"/>
          <w:b/>
          <w:bCs/>
          <w:sz w:val="20"/>
          <w:szCs w:val="20"/>
        </w:rPr>
        <w:lastRenderedPageBreak/>
        <w:t>Załącznik nr 4 do Umowy ……………………………</w:t>
      </w:r>
    </w:p>
    <w:p w14:paraId="39F39DCF" w14:textId="77777777" w:rsidR="00FD0C32" w:rsidRPr="007F1788" w:rsidRDefault="00FD0C32" w:rsidP="007F1788">
      <w:pPr>
        <w:rPr>
          <w:rFonts w:ascii="Calibri" w:hAnsi="Calibri" w:cs="Calibri"/>
          <w:sz w:val="20"/>
          <w:szCs w:val="20"/>
        </w:rPr>
      </w:pPr>
    </w:p>
    <w:p w14:paraId="51F9E0D8"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 xml:space="preserve">UMOWA </w:t>
      </w:r>
    </w:p>
    <w:p w14:paraId="7A33A5B7" w14:textId="5C1CB2E4"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powierzenia przetwarzania danych osobowych</w:t>
      </w:r>
    </w:p>
    <w:p w14:paraId="2A696939" w14:textId="77777777" w:rsidR="00FD0C32" w:rsidRPr="007F1788" w:rsidRDefault="00FD0C32" w:rsidP="007F1788">
      <w:pPr>
        <w:jc w:val="both"/>
        <w:rPr>
          <w:rFonts w:ascii="Calibri" w:hAnsi="Calibri" w:cs="Calibri"/>
          <w:sz w:val="20"/>
          <w:szCs w:val="20"/>
          <w:lang w:eastAsia="pl-PL"/>
        </w:rPr>
      </w:pPr>
    </w:p>
    <w:p w14:paraId="34281B46" w14:textId="77777777" w:rsidR="004613A8" w:rsidRPr="007F1788" w:rsidRDefault="004613A8" w:rsidP="007F1788">
      <w:pPr>
        <w:pStyle w:val="Tekstpodstawowy2"/>
        <w:ind w:right="74"/>
        <w:jc w:val="both"/>
        <w:rPr>
          <w:rFonts w:ascii="Calibri" w:hAnsi="Calibri" w:cs="Calibri"/>
          <w:b w:val="0"/>
          <w:sz w:val="20"/>
          <w:szCs w:val="20"/>
        </w:rPr>
      </w:pPr>
      <w:r w:rsidRPr="007F1788">
        <w:rPr>
          <w:rFonts w:ascii="Calibri" w:hAnsi="Calibri" w:cs="Calibri"/>
          <w:b w:val="0"/>
          <w:sz w:val="20"/>
          <w:szCs w:val="20"/>
        </w:rPr>
        <w:t xml:space="preserve">zawarta w dniu </w:t>
      </w:r>
      <w:r w:rsidRPr="007F1788">
        <w:rPr>
          <w:rFonts w:ascii="Calibri" w:hAnsi="Calibri" w:cs="Calibri"/>
          <w:b w:val="0"/>
          <w:sz w:val="20"/>
          <w:szCs w:val="20"/>
          <w:u w:val="single"/>
        </w:rPr>
        <w:t xml:space="preserve">     </w:t>
      </w:r>
      <w:r w:rsidRPr="007F1788">
        <w:rPr>
          <w:rFonts w:ascii="Calibri" w:hAnsi="Calibri" w:cs="Calibri"/>
          <w:b w:val="0"/>
          <w:bCs/>
          <w:sz w:val="20"/>
          <w:szCs w:val="20"/>
        </w:rPr>
        <w:t xml:space="preserve"> .</w:t>
      </w:r>
      <w:r w:rsidRPr="007F1788">
        <w:rPr>
          <w:rFonts w:ascii="Calibri" w:hAnsi="Calibri" w:cs="Calibri"/>
          <w:b w:val="0"/>
          <w:sz w:val="20"/>
          <w:szCs w:val="20"/>
          <w:u w:val="single"/>
        </w:rPr>
        <w:t xml:space="preserve">     </w:t>
      </w:r>
      <w:r w:rsidRPr="007F1788">
        <w:rPr>
          <w:rFonts w:ascii="Calibri" w:hAnsi="Calibri" w:cs="Calibri"/>
          <w:b w:val="0"/>
          <w:bCs/>
          <w:sz w:val="20"/>
          <w:szCs w:val="20"/>
        </w:rPr>
        <w:t xml:space="preserve">.2026 r. </w:t>
      </w:r>
      <w:r w:rsidRPr="007F1788">
        <w:rPr>
          <w:rFonts w:ascii="Calibri" w:hAnsi="Calibri" w:cs="Calibri"/>
          <w:b w:val="0"/>
          <w:sz w:val="20"/>
          <w:szCs w:val="20"/>
        </w:rPr>
        <w:t>w Knyszynie/ zawarta w formie elektronicznej, pomiędzy:</w:t>
      </w:r>
    </w:p>
    <w:p w14:paraId="6ABB36EB" w14:textId="5DA56ADD" w:rsidR="0022037C" w:rsidRPr="007F1788" w:rsidRDefault="0022037C" w:rsidP="007F1788">
      <w:pPr>
        <w:numPr>
          <w:ilvl w:val="0"/>
          <w:numId w:val="42"/>
        </w:numPr>
        <w:suppressAutoHyphens w:val="0"/>
        <w:autoSpaceDN/>
        <w:ind w:right="72"/>
        <w:jc w:val="both"/>
        <w:textAlignment w:val="auto"/>
        <w:rPr>
          <w:rFonts w:ascii="Calibri" w:hAnsi="Calibri" w:cs="Calibri"/>
          <w:sz w:val="20"/>
          <w:szCs w:val="20"/>
        </w:rPr>
      </w:pPr>
      <w:r w:rsidRPr="007F1788">
        <w:rPr>
          <w:rFonts w:ascii="Calibri" w:hAnsi="Calibri" w:cs="Calibri"/>
          <w:b/>
          <w:bCs/>
          <w:sz w:val="20"/>
          <w:szCs w:val="20"/>
        </w:rPr>
        <w:t>Samodzielnym Publicznym Zakładem Opieki Zdrowotnej im. Dr E. Jelskiego</w:t>
      </w:r>
      <w:r w:rsidRPr="007F1788">
        <w:rPr>
          <w:rFonts w:ascii="Calibri" w:hAnsi="Calibri" w:cs="Calibri"/>
          <w:sz w:val="20"/>
          <w:szCs w:val="20"/>
        </w:rPr>
        <w:t xml:space="preserve"> z siedzibą w Knyszynie,</w:t>
      </w:r>
      <w:r w:rsidRPr="007F1788">
        <w:rPr>
          <w:rFonts w:ascii="Calibri" w:hAnsi="Calibri" w:cs="Calibri"/>
          <w:bCs/>
          <w:sz w:val="20"/>
          <w:szCs w:val="20"/>
        </w:rPr>
        <w:t xml:space="preserve"> wpisanym do Rejestru stowarzyszeń, innych organizacji społecznych i zawodowych, fundacji oraz samodzielnych publicznych zakładów opieki zdrowotnej Krajowego Rejestru Sądowego, prowadzonego przez Sąd Rejonowy w Białymstoku, XII Wydział Gospodarczy KRS, pod numerem KRS:</w:t>
      </w:r>
      <w:r w:rsidRPr="007F1788">
        <w:rPr>
          <w:rFonts w:ascii="Calibri" w:hAnsi="Calibri" w:cs="Calibri"/>
          <w:b/>
          <w:bCs/>
          <w:sz w:val="20"/>
          <w:szCs w:val="20"/>
        </w:rPr>
        <w:t xml:space="preserve"> </w:t>
      </w:r>
      <w:r w:rsidRPr="007F1788">
        <w:rPr>
          <w:rFonts w:ascii="Calibri" w:hAnsi="Calibri" w:cs="Calibri"/>
          <w:sz w:val="20"/>
          <w:szCs w:val="20"/>
        </w:rPr>
        <w:t>0000036794</w:t>
      </w:r>
      <w:r w:rsidRPr="007F1788">
        <w:rPr>
          <w:rFonts w:ascii="Calibri" w:hAnsi="Calibri" w:cs="Calibri"/>
          <w:b/>
          <w:sz w:val="20"/>
          <w:szCs w:val="20"/>
        </w:rPr>
        <w:t xml:space="preserve">, </w:t>
      </w:r>
      <w:r w:rsidRPr="007F1788">
        <w:rPr>
          <w:rFonts w:ascii="Calibri" w:hAnsi="Calibri" w:cs="Calibri"/>
          <w:sz w:val="20"/>
          <w:szCs w:val="20"/>
        </w:rPr>
        <w:t xml:space="preserve">adres: ul. Grodzieńska 96, 19-120 Knyszyn, NIP 5461275341, REGON: 451097214 zwanym dalej </w:t>
      </w:r>
      <w:r w:rsidRPr="007F1788">
        <w:rPr>
          <w:rFonts w:ascii="Calibri" w:hAnsi="Calibri" w:cs="Calibri"/>
          <w:b/>
          <w:sz w:val="20"/>
          <w:szCs w:val="20"/>
          <w:lang w:eastAsia="pl-PL"/>
        </w:rPr>
        <w:t>„Administratorem danych” lub „Administratorem”</w:t>
      </w:r>
      <w:r w:rsidRPr="007F1788">
        <w:rPr>
          <w:rFonts w:ascii="Calibri" w:hAnsi="Calibri" w:cs="Calibri"/>
          <w:sz w:val="20"/>
          <w:szCs w:val="20"/>
        </w:rPr>
        <w:t>, w imieniu którego działa:</w:t>
      </w:r>
    </w:p>
    <w:p w14:paraId="2B36CB16" w14:textId="77777777" w:rsidR="0022037C" w:rsidRPr="007F1788" w:rsidRDefault="0022037C" w:rsidP="007F1788">
      <w:pPr>
        <w:ind w:left="360"/>
        <w:jc w:val="both"/>
        <w:rPr>
          <w:rFonts w:ascii="Calibri" w:hAnsi="Calibri" w:cs="Calibri"/>
          <w:sz w:val="20"/>
          <w:szCs w:val="20"/>
        </w:rPr>
      </w:pPr>
      <w:r w:rsidRPr="007F1788">
        <w:rPr>
          <w:rFonts w:ascii="Calibri" w:hAnsi="Calibri" w:cs="Calibri"/>
          <w:b/>
          <w:bCs/>
          <w:sz w:val="20"/>
          <w:szCs w:val="20"/>
        </w:rPr>
        <w:t>- Danuta Teresa Zawadzka -</w:t>
      </w:r>
      <w:r w:rsidRPr="007F1788">
        <w:rPr>
          <w:rFonts w:ascii="Calibri" w:hAnsi="Calibri" w:cs="Calibri"/>
          <w:sz w:val="20"/>
          <w:szCs w:val="20"/>
        </w:rPr>
        <w:t xml:space="preserve"> Kierownik samodzielnego publicznego zakładu opieki zdrowotnej, uprawniony do reprezentacji Zamawiającego, zgodnie z informacją odpowiadającą odpisowi aktualnemu z KRS</w:t>
      </w:r>
    </w:p>
    <w:p w14:paraId="7019CC2D" w14:textId="77777777" w:rsidR="0022037C" w:rsidRPr="007F1788" w:rsidRDefault="0022037C" w:rsidP="007F1788">
      <w:pPr>
        <w:numPr>
          <w:ilvl w:val="0"/>
          <w:numId w:val="42"/>
        </w:numPr>
        <w:suppressAutoHyphens w:val="0"/>
        <w:autoSpaceDN/>
        <w:ind w:right="72"/>
        <w:jc w:val="both"/>
        <w:textAlignment w:val="auto"/>
        <w:rPr>
          <w:rFonts w:ascii="Calibri" w:hAnsi="Calibri" w:cs="Calibri"/>
          <w:sz w:val="20"/>
          <w:szCs w:val="20"/>
        </w:rPr>
      </w:pPr>
      <w:r w:rsidRPr="007F1788">
        <w:rPr>
          <w:rFonts w:ascii="Calibri" w:hAnsi="Calibri" w:cs="Calibri"/>
          <w:b/>
          <w:bCs/>
          <w:sz w:val="20"/>
          <w:szCs w:val="20"/>
        </w:rPr>
        <w:t>____________________________________</w:t>
      </w:r>
    </w:p>
    <w:p w14:paraId="28BADB9A" w14:textId="5D9092E0" w:rsidR="0022037C" w:rsidRPr="007F1788" w:rsidRDefault="0022037C" w:rsidP="007F1788">
      <w:pPr>
        <w:ind w:left="360" w:right="72"/>
        <w:jc w:val="both"/>
        <w:rPr>
          <w:rFonts w:ascii="Calibri" w:hAnsi="Calibri" w:cs="Calibri"/>
          <w:sz w:val="20"/>
          <w:szCs w:val="20"/>
        </w:rPr>
      </w:pPr>
      <w:r w:rsidRPr="007F1788">
        <w:rPr>
          <w:rFonts w:ascii="Calibri" w:hAnsi="Calibri" w:cs="Calibri"/>
          <w:sz w:val="20"/>
          <w:szCs w:val="20"/>
        </w:rPr>
        <w:t xml:space="preserve">z siedzibą: _____________________; KRS: __________________, NIP: ________________, REGON: _______________, zwanym/ą dalej </w:t>
      </w:r>
      <w:r w:rsidRPr="007F1788">
        <w:rPr>
          <w:rFonts w:ascii="Calibri" w:hAnsi="Calibri" w:cs="Calibri"/>
          <w:b/>
          <w:sz w:val="20"/>
          <w:szCs w:val="20"/>
          <w:lang w:eastAsia="pl-PL"/>
        </w:rPr>
        <w:t>„Podmiotem przetwarzającym”</w:t>
      </w:r>
      <w:r w:rsidRPr="007F1788">
        <w:rPr>
          <w:rFonts w:ascii="Calibri" w:hAnsi="Calibri" w:cs="Calibri"/>
          <w:sz w:val="20"/>
          <w:szCs w:val="20"/>
          <w:lang w:eastAsia="pl-PL"/>
        </w:rPr>
        <w:t xml:space="preserve"> </w:t>
      </w:r>
      <w:r w:rsidRPr="007F1788">
        <w:rPr>
          <w:rFonts w:ascii="Calibri" w:hAnsi="Calibri" w:cs="Calibri"/>
          <w:sz w:val="20"/>
          <w:szCs w:val="20"/>
        </w:rPr>
        <w:t>którego reprezentuje:</w:t>
      </w:r>
    </w:p>
    <w:p w14:paraId="23876329" w14:textId="77777777" w:rsidR="0022037C" w:rsidRPr="007F1788" w:rsidRDefault="0022037C" w:rsidP="007F1788">
      <w:pPr>
        <w:ind w:left="360"/>
        <w:rPr>
          <w:rFonts w:ascii="Calibri" w:hAnsi="Calibri" w:cs="Calibri"/>
          <w:sz w:val="20"/>
          <w:szCs w:val="20"/>
        </w:rPr>
      </w:pPr>
      <w:r w:rsidRPr="007F1788">
        <w:rPr>
          <w:rFonts w:ascii="Calibri" w:hAnsi="Calibri" w:cs="Calibri"/>
          <w:sz w:val="20"/>
          <w:szCs w:val="20"/>
        </w:rPr>
        <w:t xml:space="preserve">- </w:t>
      </w:r>
      <w:r w:rsidRPr="007F1788">
        <w:rPr>
          <w:rFonts w:ascii="Calibri" w:hAnsi="Calibri" w:cs="Calibri"/>
          <w:b/>
          <w:sz w:val="20"/>
          <w:szCs w:val="20"/>
        </w:rPr>
        <w:t xml:space="preserve">_________________________ </w:t>
      </w:r>
      <w:r w:rsidRPr="007F1788">
        <w:rPr>
          <w:rFonts w:ascii="Calibri" w:hAnsi="Calibri" w:cs="Calibri"/>
          <w:sz w:val="20"/>
          <w:szCs w:val="20"/>
        </w:rPr>
        <w:t>- ________________</w:t>
      </w:r>
    </w:p>
    <w:p w14:paraId="1BF3E8EC" w14:textId="77777777" w:rsidR="0022037C" w:rsidRPr="007F1788" w:rsidRDefault="0022037C" w:rsidP="007F1788">
      <w:pPr>
        <w:widowControl w:val="0"/>
        <w:jc w:val="both"/>
        <w:rPr>
          <w:rFonts w:ascii="Calibri" w:hAnsi="Calibri" w:cs="Calibri"/>
          <w:sz w:val="20"/>
          <w:szCs w:val="20"/>
        </w:rPr>
      </w:pPr>
    </w:p>
    <w:p w14:paraId="787A17E0" w14:textId="77777777" w:rsidR="00FD0C32" w:rsidRPr="007F1788" w:rsidRDefault="00FD0C32" w:rsidP="007F1788">
      <w:pPr>
        <w:jc w:val="both"/>
        <w:rPr>
          <w:rFonts w:ascii="Calibri" w:hAnsi="Calibri" w:cs="Calibri"/>
          <w:sz w:val="20"/>
          <w:szCs w:val="20"/>
          <w:lang w:eastAsia="pl-PL"/>
        </w:rPr>
      </w:pPr>
    </w:p>
    <w:p w14:paraId="7EF2E6BB"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 1</w:t>
      </w:r>
    </w:p>
    <w:p w14:paraId="478A859A"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Powierzenie przetwarzania danych osobowych</w:t>
      </w:r>
    </w:p>
    <w:p w14:paraId="28342D8D" w14:textId="77777777" w:rsidR="00FD0C32" w:rsidRPr="007F1788" w:rsidRDefault="00FD0C32" w:rsidP="007F1788">
      <w:pPr>
        <w:numPr>
          <w:ilvl w:val="0"/>
          <w:numId w:val="77"/>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 xml:space="preserve">Administrator danych powierza Podmiotowi przetwarzającemu, w trybie art. 28 </w:t>
      </w:r>
      <w:r w:rsidRPr="007F1788">
        <w:rPr>
          <w:rFonts w:ascii="Calibri" w:hAnsi="Calibri" w:cs="Calibri"/>
          <w:bCs/>
          <w:sz w:val="20"/>
          <w:szCs w:val="20"/>
          <w:lang w:eastAsia="pl-PL"/>
        </w:rPr>
        <w:t>Rozporządzenia Parlamentu Europejskiego i Rady (UE) 2016/679 z dnia 27 kwietnia 2016 r. w sprawie ochrony osób fizycznych w związku z przetwarzaniem danych osobowych i w sprawie swobodnego przepływu takich danych oraz uchylenia dyrektywy 95/46/WE (Dz. Urz. L. 119/1, 4/5/2016)</w:t>
      </w:r>
      <w:r w:rsidRPr="007F1788">
        <w:rPr>
          <w:rFonts w:ascii="Calibri" w:hAnsi="Calibri" w:cs="Calibri"/>
          <w:sz w:val="20"/>
          <w:szCs w:val="20"/>
          <w:lang w:eastAsia="pl-PL"/>
        </w:rPr>
        <w:t xml:space="preserve"> (zwanego w dalszej części „Rozporządzeniem”) dane osobowe do przetwarzania, na zasadach i w celu określonym w niniejszej Umowie.</w:t>
      </w:r>
    </w:p>
    <w:p w14:paraId="74C4546F" w14:textId="77777777" w:rsidR="00FD0C32" w:rsidRPr="007F1788" w:rsidRDefault="00FD0C32" w:rsidP="007F1788">
      <w:pPr>
        <w:numPr>
          <w:ilvl w:val="0"/>
          <w:numId w:val="77"/>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Podmiot przetwarzający zobowiązuje się przetwarzać powierzone mu dane osobowe zgodnie z niniejszą umową, Rozporządzeniem oraz z innymi przepisami prawa powszechnie obowiązującego, które chronią prawa osób, których dane dotyczą.</w:t>
      </w:r>
    </w:p>
    <w:p w14:paraId="2AE81AD7" w14:textId="77777777" w:rsidR="00FD0C32" w:rsidRPr="007F1788" w:rsidRDefault="00FD0C32" w:rsidP="007F1788">
      <w:pPr>
        <w:numPr>
          <w:ilvl w:val="0"/>
          <w:numId w:val="77"/>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 xml:space="preserve">Podmiot przetwarzający oświadcza, iż stosuje środki bezpieczeństwa spełniające wymogi Rozporządzenia. </w:t>
      </w:r>
    </w:p>
    <w:p w14:paraId="255A6EF7" w14:textId="77777777" w:rsidR="00FD0C32" w:rsidRPr="007F1788" w:rsidRDefault="00FD0C32" w:rsidP="007F1788">
      <w:pPr>
        <w:ind w:left="720"/>
        <w:contextualSpacing/>
        <w:jc w:val="both"/>
        <w:rPr>
          <w:rFonts w:ascii="Calibri" w:hAnsi="Calibri" w:cs="Calibri"/>
          <w:sz w:val="20"/>
          <w:szCs w:val="20"/>
          <w:lang w:eastAsia="pl-PL"/>
        </w:rPr>
      </w:pPr>
    </w:p>
    <w:p w14:paraId="195FD0CD"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 2</w:t>
      </w:r>
    </w:p>
    <w:p w14:paraId="0BD9FE80"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Zakres i cel przetwarzania danych</w:t>
      </w:r>
    </w:p>
    <w:p w14:paraId="4505268D" w14:textId="15D3131A" w:rsidR="00FD0C32" w:rsidRPr="007F1788" w:rsidRDefault="00FD0C32" w:rsidP="007F1788">
      <w:pPr>
        <w:numPr>
          <w:ilvl w:val="0"/>
          <w:numId w:val="78"/>
        </w:numPr>
        <w:suppressAutoHyphens w:val="0"/>
        <w:autoSpaceDN/>
        <w:ind w:left="426"/>
        <w:jc w:val="both"/>
        <w:textAlignment w:val="auto"/>
        <w:rPr>
          <w:rFonts w:ascii="Calibri" w:hAnsi="Calibri" w:cs="Calibri"/>
          <w:sz w:val="20"/>
          <w:szCs w:val="20"/>
          <w:lang w:eastAsia="pl-PL"/>
        </w:rPr>
      </w:pPr>
      <w:r w:rsidRPr="007F1788">
        <w:rPr>
          <w:rFonts w:ascii="Calibri" w:hAnsi="Calibri" w:cs="Calibri"/>
          <w:sz w:val="20"/>
          <w:szCs w:val="20"/>
          <w:lang w:eastAsia="pl-PL"/>
        </w:rPr>
        <w:t xml:space="preserve">Administrator i </w:t>
      </w:r>
      <w:r w:rsidR="0022037C" w:rsidRPr="007F1788">
        <w:rPr>
          <w:rFonts w:ascii="Calibri" w:hAnsi="Calibri" w:cs="Calibri"/>
          <w:sz w:val="20"/>
          <w:szCs w:val="20"/>
          <w:lang w:eastAsia="pl-PL"/>
        </w:rPr>
        <w:t>Podmiot przetwarzający</w:t>
      </w:r>
      <w:r w:rsidRPr="007F1788">
        <w:rPr>
          <w:rFonts w:ascii="Calibri" w:hAnsi="Calibri" w:cs="Calibri"/>
          <w:sz w:val="20"/>
          <w:szCs w:val="20"/>
          <w:lang w:eastAsia="pl-PL"/>
        </w:rPr>
        <w:t xml:space="preserve"> oświadczają, że zawarli umowę nr …………..zwaną dalej „Umową Główną” z tytułu której będą przetwarzane dane osobowe: :  nazwisko, imię, PESEL, data urodzenia, adres zamieszkania, dane wrażliwe dotyczące stanu zdrowia pacjentów oraz dane osobowe pracowników Zamawiającego</w:t>
      </w:r>
    </w:p>
    <w:p w14:paraId="71A4D5F2" w14:textId="77777777" w:rsidR="00FD0C32" w:rsidRPr="007F1788" w:rsidRDefault="00FD0C32" w:rsidP="007F1788">
      <w:pPr>
        <w:numPr>
          <w:ilvl w:val="0"/>
          <w:numId w:val="78"/>
        </w:numPr>
        <w:suppressAutoHyphens w:val="0"/>
        <w:autoSpaceDN/>
        <w:ind w:left="426"/>
        <w:jc w:val="both"/>
        <w:textAlignment w:val="auto"/>
        <w:rPr>
          <w:rFonts w:ascii="Calibri" w:hAnsi="Calibri" w:cs="Calibri"/>
          <w:sz w:val="20"/>
          <w:szCs w:val="20"/>
          <w:lang w:eastAsia="pl-PL"/>
        </w:rPr>
      </w:pPr>
      <w:r w:rsidRPr="007F1788">
        <w:rPr>
          <w:rFonts w:ascii="Calibri" w:hAnsi="Calibri" w:cs="Calibri"/>
          <w:sz w:val="20"/>
          <w:szCs w:val="20"/>
          <w:lang w:eastAsia="pl-PL"/>
        </w:rPr>
        <w:t>Niniejsza – akcesoryjna względem Umowy Głównej – umowa powierzenia przetwarzania danych reguluje wzajemny stosunek stron i obowiązki w zakresie przetwarzania danych osobowych wynikających z zawartej Umowy Głównej.</w:t>
      </w:r>
    </w:p>
    <w:p w14:paraId="5BB0A63D" w14:textId="1F2A7402" w:rsidR="00FD0C32" w:rsidRPr="007F1788" w:rsidRDefault="00FD0C32" w:rsidP="007F1788">
      <w:pPr>
        <w:numPr>
          <w:ilvl w:val="0"/>
          <w:numId w:val="78"/>
        </w:numPr>
        <w:suppressAutoHyphens w:val="0"/>
        <w:autoSpaceDN/>
        <w:ind w:left="426"/>
        <w:jc w:val="both"/>
        <w:textAlignment w:val="auto"/>
        <w:rPr>
          <w:rFonts w:ascii="Calibri" w:hAnsi="Calibri" w:cs="Calibri"/>
          <w:sz w:val="20"/>
          <w:szCs w:val="20"/>
          <w:lang w:eastAsia="pl-PL"/>
        </w:rPr>
      </w:pPr>
      <w:r w:rsidRPr="007F1788">
        <w:rPr>
          <w:rFonts w:ascii="Calibri" w:hAnsi="Calibri" w:cs="Calibri"/>
          <w:sz w:val="20"/>
          <w:szCs w:val="20"/>
          <w:lang w:eastAsia="pl-PL"/>
        </w:rPr>
        <w:t>Cel i zakres powierzenia przetwarzania danych osobowych wynika bezpośrednio i ogranicza się wyłącznie do zadań wynikających z zawartej Umowy Głównej</w:t>
      </w:r>
      <w:r w:rsidR="000A7DBF" w:rsidRPr="007F1788">
        <w:rPr>
          <w:rFonts w:ascii="Calibri" w:hAnsi="Calibri" w:cs="Calibri"/>
          <w:sz w:val="20"/>
          <w:szCs w:val="20"/>
          <w:lang w:eastAsia="pl-PL"/>
        </w:rPr>
        <w:t>.</w:t>
      </w:r>
      <w:r w:rsidRPr="007F1788">
        <w:rPr>
          <w:rFonts w:ascii="Calibri" w:hAnsi="Calibri" w:cs="Calibri"/>
          <w:sz w:val="20"/>
          <w:szCs w:val="20"/>
          <w:lang w:eastAsia="pl-PL"/>
        </w:rPr>
        <w:t xml:space="preserve"> </w:t>
      </w:r>
    </w:p>
    <w:p w14:paraId="22E65FC8" w14:textId="77777777" w:rsidR="00FD0C32" w:rsidRPr="007F1788" w:rsidRDefault="00FD0C32" w:rsidP="007F1788">
      <w:pPr>
        <w:numPr>
          <w:ilvl w:val="0"/>
          <w:numId w:val="78"/>
        </w:numPr>
        <w:suppressAutoHyphens w:val="0"/>
        <w:autoSpaceDN/>
        <w:ind w:left="426"/>
        <w:jc w:val="both"/>
        <w:textAlignment w:val="auto"/>
        <w:rPr>
          <w:rFonts w:ascii="Calibri" w:hAnsi="Calibri" w:cs="Calibri"/>
          <w:sz w:val="20"/>
          <w:szCs w:val="20"/>
          <w:lang w:eastAsia="pl-PL"/>
        </w:rPr>
      </w:pPr>
      <w:r w:rsidRPr="007F1788">
        <w:rPr>
          <w:rFonts w:ascii="Calibri" w:hAnsi="Calibri" w:cs="Calibri"/>
          <w:sz w:val="20"/>
          <w:szCs w:val="20"/>
          <w:lang w:eastAsia="pl-PL"/>
        </w:rPr>
        <w:t>Powierzone przez Administratora danych dane osobowe będą przetwarzane przez Podmiot przetwarzający wyłącznie w celu świadczenia usług gwarancyjnych i serwisowych opisanych w Umowie Głównej.</w:t>
      </w:r>
    </w:p>
    <w:p w14:paraId="7AF54B87" w14:textId="77777777" w:rsidR="00FD0C32" w:rsidRPr="007F1788" w:rsidRDefault="00FD0C32" w:rsidP="007F1788">
      <w:pPr>
        <w:jc w:val="center"/>
        <w:rPr>
          <w:rFonts w:ascii="Calibri" w:hAnsi="Calibri" w:cs="Calibri"/>
          <w:sz w:val="20"/>
          <w:szCs w:val="20"/>
          <w:lang w:eastAsia="pl-PL"/>
        </w:rPr>
      </w:pPr>
    </w:p>
    <w:p w14:paraId="2F5F6C03"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 3</w:t>
      </w:r>
    </w:p>
    <w:p w14:paraId="7ABF6D34"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 xml:space="preserve">Obowiązki podmiotu przetwarzającego </w:t>
      </w:r>
    </w:p>
    <w:p w14:paraId="1CCD53FC" w14:textId="77777777" w:rsidR="00FD0C32" w:rsidRPr="007F1788" w:rsidRDefault="00FD0C32" w:rsidP="007F1788">
      <w:pPr>
        <w:numPr>
          <w:ilvl w:val="0"/>
          <w:numId w:val="79"/>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0C1BBA33" w14:textId="77777777" w:rsidR="00FD0C32" w:rsidRPr="007F1788" w:rsidRDefault="00FD0C32" w:rsidP="007F1788">
      <w:pPr>
        <w:numPr>
          <w:ilvl w:val="0"/>
          <w:numId w:val="79"/>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Podmiot przetwarzający zobowiązuje się dołożyć należytej staranności przy przetwarzaniu powierzonych danych osobowych.</w:t>
      </w:r>
    </w:p>
    <w:p w14:paraId="1EC2ED3A" w14:textId="77777777" w:rsidR="00FD0C32" w:rsidRPr="007F1788" w:rsidRDefault="00FD0C32" w:rsidP="007F1788">
      <w:pPr>
        <w:numPr>
          <w:ilvl w:val="0"/>
          <w:numId w:val="79"/>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 xml:space="preserve">Podmiot przetwarzający zobowiązuje się do nadania upoważnień do przetwarzania danych osobowych wszystkim osobom, które będą przetwarzały powierzone dane w celu realizacji niniejszej umowy.  </w:t>
      </w:r>
    </w:p>
    <w:p w14:paraId="3713947A" w14:textId="77777777" w:rsidR="00FD0C32" w:rsidRPr="007F1788" w:rsidRDefault="00FD0C32" w:rsidP="007F1788">
      <w:pPr>
        <w:numPr>
          <w:ilvl w:val="0"/>
          <w:numId w:val="79"/>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lastRenderedPageBreak/>
        <w:t>Podmiot przetwarzający zobowiązuje się zapewnić zachowanie w tajemnicy, (o której mowa w art. 28 ust. 3 lit. b Rozporządzenia) przetwarzanych danych przez osoby, które upoważnia do przetwarzania danych osobowych w celu realizacji niniejszej umowy, zarówno w trakcie zatrudnienia ich w Podmiocie przetwarzającym, jak i po jego ustaniu.</w:t>
      </w:r>
    </w:p>
    <w:p w14:paraId="0533CDF6" w14:textId="77777777" w:rsidR="00FD0C32" w:rsidRPr="007F1788" w:rsidRDefault="00FD0C32" w:rsidP="007F1788">
      <w:pPr>
        <w:numPr>
          <w:ilvl w:val="0"/>
          <w:numId w:val="79"/>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Podmiot przetwarzający po zakończeniu świadczenia usług związanych z przetwarzaniem usuwa wszelkie dane osobowe oraz usuwa wszelkie ich istniejące kopie, chyba że prawo Unii lub prawo państwa członkowskiego nakazują przechowywanie danych osobowych.</w:t>
      </w:r>
    </w:p>
    <w:p w14:paraId="2F710E57" w14:textId="77777777" w:rsidR="00FD0C32" w:rsidRPr="007F1788" w:rsidRDefault="00FD0C32" w:rsidP="007F1788">
      <w:pPr>
        <w:numPr>
          <w:ilvl w:val="0"/>
          <w:numId w:val="79"/>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1F3FED62" w14:textId="77777777" w:rsidR="00FD0C32" w:rsidRPr="007F1788" w:rsidRDefault="00FD0C32" w:rsidP="007F1788">
      <w:pPr>
        <w:numPr>
          <w:ilvl w:val="0"/>
          <w:numId w:val="79"/>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Podmiot przetwarzający po stwierdzeniu naruszenia ochrony danych osobowych bez zbędnej zwłoki zgłasza je administratorowi w ciągu 24 godzin.</w:t>
      </w:r>
    </w:p>
    <w:p w14:paraId="728290E8"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 4</w:t>
      </w:r>
    </w:p>
    <w:p w14:paraId="15FDF8FD"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Prawo kontroli</w:t>
      </w:r>
    </w:p>
    <w:p w14:paraId="4B45BA2E" w14:textId="77777777" w:rsidR="00FD0C32" w:rsidRPr="007F1788" w:rsidRDefault="00FD0C32" w:rsidP="007F1788">
      <w:pPr>
        <w:numPr>
          <w:ilvl w:val="0"/>
          <w:numId w:val="80"/>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 xml:space="preserve">Administrator danych zgodnie z art. 28 ust. 3 lit. h Rozporządzenia ma prawo kontroli, czy środki zastosowane przez Podmiot przetwarzający przy przetwarzaniu i zabezpieczeniu powierzonych danych osobowych spełniają postanowienia umowy.                           </w:t>
      </w:r>
    </w:p>
    <w:p w14:paraId="4D04605C" w14:textId="77777777" w:rsidR="00FD0C32" w:rsidRPr="007F1788" w:rsidRDefault="00FD0C32" w:rsidP="007F1788">
      <w:pPr>
        <w:numPr>
          <w:ilvl w:val="0"/>
          <w:numId w:val="80"/>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Administrator danych realizować będzie prawo kontroli w godzinach pracy Podmiotu przetwarzającego i z minimum 7 dniowym jego uprzedzeniem.</w:t>
      </w:r>
    </w:p>
    <w:p w14:paraId="3BF1879B" w14:textId="77777777" w:rsidR="00FD0C32" w:rsidRPr="007F1788" w:rsidRDefault="00FD0C32" w:rsidP="007F1788">
      <w:pPr>
        <w:numPr>
          <w:ilvl w:val="0"/>
          <w:numId w:val="80"/>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 xml:space="preserve">Podmiot przetwarzający zobowiązuje się do usunięcia uchybień stwierdzonych podczas kontroli w terminie wskazanym przez Administratora danych nie dłuższym niż 7 dni </w:t>
      </w:r>
    </w:p>
    <w:p w14:paraId="3BEC2B83" w14:textId="77777777" w:rsidR="00FD0C32" w:rsidRPr="007F1788" w:rsidRDefault="00FD0C32" w:rsidP="007F1788">
      <w:pPr>
        <w:numPr>
          <w:ilvl w:val="0"/>
          <w:numId w:val="80"/>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 xml:space="preserve">Podmiot przetwarzający udostępnia Administratorowi wszelkie informacje niezbędne do wykazania spełnienia obowiązków określonych w art. 28 Rozporządzenia. </w:t>
      </w:r>
    </w:p>
    <w:p w14:paraId="6E4E1123" w14:textId="77777777" w:rsidR="00FD0C32" w:rsidRPr="007F1788" w:rsidRDefault="00FD0C32" w:rsidP="007F1788">
      <w:pPr>
        <w:jc w:val="center"/>
        <w:rPr>
          <w:rFonts w:ascii="Calibri" w:hAnsi="Calibri" w:cs="Calibri"/>
          <w:b/>
          <w:sz w:val="20"/>
          <w:szCs w:val="20"/>
          <w:lang w:eastAsia="pl-PL"/>
        </w:rPr>
      </w:pPr>
    </w:p>
    <w:p w14:paraId="43F44FAB"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 5</w:t>
      </w:r>
    </w:p>
    <w:p w14:paraId="0EA138F4"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Dalsze powierzenie danych do przetwarzania</w:t>
      </w:r>
    </w:p>
    <w:p w14:paraId="5A129658" w14:textId="77777777" w:rsidR="00FD0C32" w:rsidRPr="007F1788" w:rsidRDefault="00FD0C32" w:rsidP="007F1788">
      <w:pPr>
        <w:numPr>
          <w:ilvl w:val="0"/>
          <w:numId w:val="81"/>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 xml:space="preserve">Podmiot przetwarzający może powierzyć dane osobowe objęte niniejszą umową do dalszego przetwarzania podwykonawcom jedynie w celu wykonania umowy po uzyskaniu uprzedniej pisemnej zgody Administratora danych.  </w:t>
      </w:r>
    </w:p>
    <w:p w14:paraId="161EA688" w14:textId="77777777" w:rsidR="00FD0C32" w:rsidRPr="007F1788" w:rsidRDefault="00FD0C32" w:rsidP="007F1788">
      <w:pPr>
        <w:numPr>
          <w:ilvl w:val="0"/>
          <w:numId w:val="81"/>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30E76CD9" w14:textId="77777777" w:rsidR="00FD0C32" w:rsidRPr="007F1788" w:rsidRDefault="00FD0C32" w:rsidP="007F1788">
      <w:pPr>
        <w:numPr>
          <w:ilvl w:val="0"/>
          <w:numId w:val="81"/>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 xml:space="preserve">Podwykonawca, o którym mowa w § 5 ust. 2 niniejszej umowy winien spełniać te same gwarancje i obowiązki jakie zostały nałożone na Podmiot przetwarzający w niniejszej Umowie. </w:t>
      </w:r>
    </w:p>
    <w:p w14:paraId="39479893" w14:textId="77777777" w:rsidR="00FD0C32" w:rsidRPr="007F1788" w:rsidRDefault="00FD0C32" w:rsidP="007F1788">
      <w:pPr>
        <w:numPr>
          <w:ilvl w:val="0"/>
          <w:numId w:val="81"/>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Podmiot przetwarzający ponosi pełną odpowiedzialność wobec Administratora za nie wywiązanie się ze spoczywających na podwykonawcy obowiązków ochrony danych osobowych.</w:t>
      </w:r>
    </w:p>
    <w:p w14:paraId="0AB50DC8" w14:textId="77777777" w:rsidR="00FD0C32" w:rsidRPr="007F1788" w:rsidRDefault="00FD0C32" w:rsidP="007F1788">
      <w:pPr>
        <w:jc w:val="center"/>
        <w:rPr>
          <w:rFonts w:ascii="Calibri" w:hAnsi="Calibri" w:cs="Calibri"/>
          <w:b/>
          <w:sz w:val="20"/>
          <w:szCs w:val="20"/>
          <w:lang w:eastAsia="pl-PL"/>
        </w:rPr>
      </w:pPr>
    </w:p>
    <w:p w14:paraId="5EDE64FB"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 6</w:t>
      </w:r>
    </w:p>
    <w:p w14:paraId="14D4DB49"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Odpowiedzialność Podmiotu przetwarzającego</w:t>
      </w:r>
    </w:p>
    <w:p w14:paraId="44ED3ACA" w14:textId="77777777" w:rsidR="00FD0C32" w:rsidRPr="007F1788" w:rsidRDefault="00FD0C32" w:rsidP="007F1788">
      <w:pPr>
        <w:numPr>
          <w:ilvl w:val="0"/>
          <w:numId w:val="82"/>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 xml:space="preserve">Podmiot przetwarzający jest odpowiedzialny za udostępnienie lub wykorzystanie danych osobowych niezgodnie z treścią niniejszej umowy, a w szczególności za udostępnienie powierzonych do przetwarzania danych osobowych osobom nieupoważnionym. </w:t>
      </w:r>
    </w:p>
    <w:p w14:paraId="5BF524DB" w14:textId="77777777" w:rsidR="00FD0C32" w:rsidRPr="007F1788" w:rsidRDefault="00FD0C32" w:rsidP="007F1788">
      <w:pPr>
        <w:numPr>
          <w:ilvl w:val="0"/>
          <w:numId w:val="82"/>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6693DEB7" w14:textId="77777777" w:rsidR="00FD0C32" w:rsidRPr="007F1788" w:rsidRDefault="00FD0C32" w:rsidP="007F1788">
      <w:pPr>
        <w:jc w:val="center"/>
        <w:rPr>
          <w:rFonts w:ascii="Calibri" w:hAnsi="Calibri" w:cs="Calibri"/>
          <w:b/>
          <w:sz w:val="20"/>
          <w:szCs w:val="20"/>
          <w:lang w:eastAsia="pl-PL"/>
        </w:rPr>
      </w:pPr>
    </w:p>
    <w:p w14:paraId="51D407AB"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 7</w:t>
      </w:r>
    </w:p>
    <w:p w14:paraId="4E370842"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Czas obowiązywania umowy</w:t>
      </w:r>
    </w:p>
    <w:p w14:paraId="30449D5A" w14:textId="77777777" w:rsidR="00FD0C32" w:rsidRPr="007F1788" w:rsidRDefault="00FD0C32" w:rsidP="007F1788">
      <w:pPr>
        <w:jc w:val="both"/>
        <w:rPr>
          <w:rFonts w:ascii="Calibri" w:hAnsi="Calibri" w:cs="Calibri"/>
          <w:sz w:val="20"/>
          <w:szCs w:val="20"/>
          <w:lang w:eastAsia="pl-PL"/>
        </w:rPr>
      </w:pPr>
      <w:r w:rsidRPr="007F1788">
        <w:rPr>
          <w:rFonts w:ascii="Calibri" w:hAnsi="Calibri" w:cs="Calibri"/>
          <w:sz w:val="20"/>
          <w:szCs w:val="20"/>
          <w:lang w:eastAsia="pl-PL"/>
        </w:rPr>
        <w:lastRenderedPageBreak/>
        <w:t>Niniejsza umowa wchodzi w życie z dniem jej podpisania przez obie strony i obowiązuje do końca okresu realizacji</w:t>
      </w:r>
    </w:p>
    <w:p w14:paraId="53554336" w14:textId="77777777" w:rsidR="00FD0C32" w:rsidRPr="007F1788" w:rsidRDefault="00FD0C32" w:rsidP="007F1788">
      <w:pPr>
        <w:jc w:val="both"/>
        <w:rPr>
          <w:rFonts w:ascii="Calibri" w:hAnsi="Calibri" w:cs="Calibri"/>
          <w:sz w:val="20"/>
          <w:szCs w:val="20"/>
          <w:lang w:eastAsia="pl-PL"/>
        </w:rPr>
      </w:pPr>
      <w:r w:rsidRPr="007F1788">
        <w:rPr>
          <w:rFonts w:ascii="Calibri" w:hAnsi="Calibri" w:cs="Calibri"/>
          <w:sz w:val="20"/>
          <w:szCs w:val="20"/>
          <w:lang w:eastAsia="pl-PL"/>
        </w:rPr>
        <w:t>Umowy Głównej, tj. do dnia zakończenia okresu gwarancji.</w:t>
      </w:r>
    </w:p>
    <w:p w14:paraId="09004D55" w14:textId="77777777" w:rsidR="00FD0C32" w:rsidRPr="007F1788" w:rsidRDefault="00FD0C32" w:rsidP="007F1788">
      <w:pPr>
        <w:jc w:val="center"/>
        <w:rPr>
          <w:rFonts w:ascii="Calibri" w:hAnsi="Calibri" w:cs="Calibri"/>
          <w:b/>
          <w:sz w:val="20"/>
          <w:szCs w:val="20"/>
          <w:lang w:eastAsia="pl-PL"/>
        </w:rPr>
      </w:pPr>
    </w:p>
    <w:p w14:paraId="6BA359C4"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 8</w:t>
      </w:r>
    </w:p>
    <w:p w14:paraId="74B7B4A1"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Rozwiązanie umowy</w:t>
      </w:r>
    </w:p>
    <w:p w14:paraId="46996B37" w14:textId="77777777" w:rsidR="00FD0C32" w:rsidRPr="007F1788" w:rsidRDefault="00FD0C32" w:rsidP="007F1788">
      <w:pPr>
        <w:jc w:val="both"/>
        <w:rPr>
          <w:rFonts w:ascii="Calibri" w:hAnsi="Calibri" w:cs="Calibri"/>
          <w:sz w:val="20"/>
          <w:szCs w:val="20"/>
          <w:lang w:eastAsia="pl-PL"/>
        </w:rPr>
      </w:pPr>
      <w:r w:rsidRPr="007F1788">
        <w:rPr>
          <w:rFonts w:ascii="Calibri" w:hAnsi="Calibri" w:cs="Calibri"/>
          <w:sz w:val="20"/>
          <w:szCs w:val="20"/>
          <w:lang w:eastAsia="pl-PL"/>
        </w:rPr>
        <w:t>Administrator danych może rozwiązać niniejszą umowę ze skutkiem natychmiastowym gdy Podmiot przetwarzający:</w:t>
      </w:r>
    </w:p>
    <w:p w14:paraId="06B2F806" w14:textId="77777777" w:rsidR="00FD0C32" w:rsidRPr="007F1788" w:rsidRDefault="00FD0C32" w:rsidP="007F1788">
      <w:pPr>
        <w:numPr>
          <w:ilvl w:val="0"/>
          <w:numId w:val="83"/>
        </w:numPr>
        <w:suppressAutoHyphens w:val="0"/>
        <w:autoSpaceDN/>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pomimo zobowiązania go do usunięcia uchybień stwierdzonych podczas kontroli nie usunie ich w wyznaczonym terminie;</w:t>
      </w:r>
    </w:p>
    <w:p w14:paraId="1AE1A5E5" w14:textId="77777777" w:rsidR="00FD0C32" w:rsidRPr="007F1788" w:rsidRDefault="00FD0C32" w:rsidP="007F1788">
      <w:pPr>
        <w:numPr>
          <w:ilvl w:val="0"/>
          <w:numId w:val="83"/>
        </w:numPr>
        <w:suppressAutoHyphens w:val="0"/>
        <w:autoSpaceDN/>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przetwarza dane osobowe w sposób niezgodny z umową;</w:t>
      </w:r>
    </w:p>
    <w:p w14:paraId="5DA60001" w14:textId="77777777" w:rsidR="00FD0C32" w:rsidRPr="007F1788" w:rsidRDefault="00FD0C32" w:rsidP="007F1788">
      <w:pPr>
        <w:numPr>
          <w:ilvl w:val="0"/>
          <w:numId w:val="83"/>
        </w:numPr>
        <w:suppressAutoHyphens w:val="0"/>
        <w:autoSpaceDN/>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powierzył przetwarzanie danych osobowych innemu podmiotowi bez zgody Administratora danych.</w:t>
      </w:r>
    </w:p>
    <w:p w14:paraId="445B20F2" w14:textId="77777777" w:rsidR="00FD0C32" w:rsidRPr="007F1788" w:rsidRDefault="00FD0C32" w:rsidP="007F1788">
      <w:pPr>
        <w:jc w:val="center"/>
        <w:rPr>
          <w:rFonts w:ascii="Calibri" w:hAnsi="Calibri" w:cs="Calibri"/>
          <w:b/>
          <w:sz w:val="20"/>
          <w:szCs w:val="20"/>
          <w:lang w:eastAsia="pl-PL"/>
        </w:rPr>
      </w:pPr>
    </w:p>
    <w:p w14:paraId="770BC40B"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 9</w:t>
      </w:r>
    </w:p>
    <w:p w14:paraId="196CDBED"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Zasady zachowania poufności</w:t>
      </w:r>
    </w:p>
    <w:p w14:paraId="003DC561" w14:textId="77777777" w:rsidR="00FD0C32" w:rsidRPr="007F1788" w:rsidRDefault="00FD0C32" w:rsidP="007F1788">
      <w:pPr>
        <w:numPr>
          <w:ilvl w:val="0"/>
          <w:numId w:val="84"/>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5CC9C924" w14:textId="77777777" w:rsidR="00FD0C32" w:rsidRPr="007F1788" w:rsidRDefault="00FD0C32" w:rsidP="007F1788">
      <w:pPr>
        <w:numPr>
          <w:ilvl w:val="0"/>
          <w:numId w:val="84"/>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44365F0B" w14:textId="77777777" w:rsidR="00FD0C32" w:rsidRPr="007F1788" w:rsidRDefault="00FD0C32" w:rsidP="007F1788">
      <w:pPr>
        <w:jc w:val="center"/>
        <w:rPr>
          <w:rFonts w:ascii="Calibri" w:hAnsi="Calibri" w:cs="Calibri"/>
          <w:b/>
          <w:sz w:val="20"/>
          <w:szCs w:val="20"/>
          <w:lang w:eastAsia="pl-PL"/>
        </w:rPr>
      </w:pPr>
    </w:p>
    <w:p w14:paraId="74E8FF9C"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 xml:space="preserve">§ 10 </w:t>
      </w:r>
    </w:p>
    <w:p w14:paraId="29A302FA" w14:textId="77777777" w:rsidR="00FD0C32" w:rsidRPr="007F1788" w:rsidRDefault="00FD0C32" w:rsidP="007F1788">
      <w:pPr>
        <w:jc w:val="center"/>
        <w:rPr>
          <w:rFonts w:ascii="Calibri" w:hAnsi="Calibri" w:cs="Calibri"/>
          <w:b/>
          <w:sz w:val="20"/>
          <w:szCs w:val="20"/>
          <w:lang w:eastAsia="pl-PL"/>
        </w:rPr>
      </w:pPr>
      <w:r w:rsidRPr="007F1788">
        <w:rPr>
          <w:rFonts w:ascii="Calibri" w:hAnsi="Calibri" w:cs="Calibri"/>
          <w:b/>
          <w:sz w:val="20"/>
          <w:szCs w:val="20"/>
          <w:lang w:eastAsia="pl-PL"/>
        </w:rPr>
        <w:t>Postanowienia końcowe</w:t>
      </w:r>
    </w:p>
    <w:p w14:paraId="3FCB7A65" w14:textId="77777777" w:rsidR="00CF1E82" w:rsidRPr="007F1788" w:rsidRDefault="00CF1E82" w:rsidP="007F1788">
      <w:pPr>
        <w:numPr>
          <w:ilvl w:val="0"/>
          <w:numId w:val="85"/>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Umowę sporządzono w trzech jednobrzmiących egzemplarzach: dwa egzemplarze dla Zamawiającego, jeden dla Wykonawcy./Umowę zawarto w formie elektronicznej opatrzonej kwalifikowanymi podpisami elektronicznymi przez osoby reprezentujące każdą ze stron. Za datę zawarcia umowy uznaje się datę złożenia ostatniego kwalifikowanego podpisu elektronicznego przez osobę reprezentującą.</w:t>
      </w:r>
    </w:p>
    <w:p w14:paraId="7984E0EE" w14:textId="3D0D3C34" w:rsidR="00FD0C32" w:rsidRPr="007F1788" w:rsidRDefault="00FD0C32" w:rsidP="007F1788">
      <w:pPr>
        <w:numPr>
          <w:ilvl w:val="0"/>
          <w:numId w:val="85"/>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W sprawach nieuregulowanych zastosowanie będą miały przepisy Kodeksu cywilnego, Rozporządzenia oraz ustawy z dnia 10 maja 2018 r. o ochronie danych osobowych.</w:t>
      </w:r>
    </w:p>
    <w:p w14:paraId="79B5F694" w14:textId="3AB12254" w:rsidR="00FD0C32" w:rsidRPr="007F1788" w:rsidRDefault="00FD0C32" w:rsidP="007F1788">
      <w:pPr>
        <w:numPr>
          <w:ilvl w:val="0"/>
          <w:numId w:val="85"/>
        </w:numPr>
        <w:suppressAutoHyphens w:val="0"/>
        <w:autoSpaceDN/>
        <w:ind w:left="426"/>
        <w:contextualSpacing/>
        <w:jc w:val="both"/>
        <w:textAlignment w:val="auto"/>
        <w:rPr>
          <w:rFonts w:ascii="Calibri" w:hAnsi="Calibri" w:cs="Calibri"/>
          <w:sz w:val="20"/>
          <w:szCs w:val="20"/>
          <w:lang w:eastAsia="pl-PL"/>
        </w:rPr>
      </w:pPr>
      <w:r w:rsidRPr="007F1788">
        <w:rPr>
          <w:rFonts w:ascii="Calibri" w:hAnsi="Calibri" w:cs="Calibri"/>
          <w:sz w:val="20"/>
          <w:szCs w:val="20"/>
          <w:lang w:eastAsia="pl-PL"/>
        </w:rPr>
        <w:t>Sądem właściwym dla rozpatrzenia sporów wynikających z niniejszej umowy będzie sąd właściwy Administratora danych</w:t>
      </w:r>
      <w:r w:rsidR="000A7DBF" w:rsidRPr="007F1788">
        <w:rPr>
          <w:rFonts w:ascii="Calibri" w:hAnsi="Calibri" w:cs="Calibri"/>
          <w:sz w:val="20"/>
          <w:szCs w:val="20"/>
          <w:lang w:eastAsia="pl-PL"/>
        </w:rPr>
        <w:t>.</w:t>
      </w:r>
      <w:r w:rsidRPr="007F1788">
        <w:rPr>
          <w:rFonts w:ascii="Calibri" w:hAnsi="Calibri" w:cs="Calibri"/>
          <w:sz w:val="20"/>
          <w:szCs w:val="20"/>
          <w:lang w:eastAsia="pl-PL"/>
        </w:rPr>
        <w:t xml:space="preserve"> </w:t>
      </w:r>
    </w:p>
    <w:p w14:paraId="54C1902A" w14:textId="77777777" w:rsidR="00FD0C32" w:rsidRPr="007F1788" w:rsidRDefault="00FD0C32" w:rsidP="007F1788">
      <w:pPr>
        <w:jc w:val="center"/>
        <w:rPr>
          <w:rFonts w:ascii="Calibri" w:hAnsi="Calibri" w:cs="Calibri"/>
          <w:sz w:val="20"/>
          <w:szCs w:val="20"/>
          <w:lang w:eastAsia="pl-PL"/>
        </w:rPr>
      </w:pPr>
    </w:p>
    <w:p w14:paraId="20C4739A" w14:textId="77777777" w:rsidR="00FD0C32" w:rsidRPr="007F1788" w:rsidRDefault="00FD0C32" w:rsidP="007F1788">
      <w:pPr>
        <w:jc w:val="center"/>
        <w:rPr>
          <w:rFonts w:ascii="Calibri" w:hAnsi="Calibri" w:cs="Calibri"/>
          <w:sz w:val="20"/>
          <w:szCs w:val="20"/>
          <w:lang w:eastAsia="pl-PL"/>
        </w:rPr>
      </w:pPr>
    </w:p>
    <w:p w14:paraId="51FDC64E" w14:textId="77777777" w:rsidR="000F6E3A" w:rsidRPr="007F1788" w:rsidRDefault="000F6E3A" w:rsidP="007F1788">
      <w:pPr>
        <w:tabs>
          <w:tab w:val="left" w:pos="720"/>
        </w:tabs>
        <w:autoSpaceDE w:val="0"/>
        <w:adjustRightInd w:val="0"/>
        <w:ind w:left="720"/>
        <w:jc w:val="both"/>
        <w:rPr>
          <w:rFonts w:ascii="Calibri" w:hAnsi="Calibri" w:cs="Calibri"/>
          <w:sz w:val="20"/>
          <w:szCs w:val="20"/>
        </w:rPr>
      </w:pPr>
    </w:p>
    <w:p w14:paraId="0FAD78DA" w14:textId="77777777" w:rsidR="000F6E3A" w:rsidRPr="007F1788" w:rsidRDefault="000F6E3A" w:rsidP="007F1788">
      <w:pPr>
        <w:tabs>
          <w:tab w:val="left" w:pos="720"/>
        </w:tabs>
        <w:autoSpaceDE w:val="0"/>
        <w:adjustRightInd w:val="0"/>
        <w:ind w:left="720"/>
        <w:jc w:val="both"/>
        <w:rPr>
          <w:rFonts w:ascii="Calibri" w:hAnsi="Calibri" w:cs="Calibri"/>
          <w:sz w:val="20"/>
          <w:szCs w:val="20"/>
        </w:rPr>
      </w:pPr>
    </w:p>
    <w:tbl>
      <w:tblPr>
        <w:tblW w:w="9327" w:type="dxa"/>
        <w:tblLayout w:type="fixed"/>
        <w:tblLook w:val="01E0" w:firstRow="1" w:lastRow="1" w:firstColumn="1" w:lastColumn="1" w:noHBand="0" w:noVBand="0"/>
      </w:tblPr>
      <w:tblGrid>
        <w:gridCol w:w="4248"/>
        <w:gridCol w:w="720"/>
        <w:gridCol w:w="4359"/>
      </w:tblGrid>
      <w:tr w:rsidR="000F6E3A" w:rsidRPr="007F1788" w14:paraId="481518C2" w14:textId="77777777" w:rsidTr="00C00BC9">
        <w:tc>
          <w:tcPr>
            <w:tcW w:w="4248" w:type="dxa"/>
          </w:tcPr>
          <w:p w14:paraId="0D0206DC" w14:textId="77777777" w:rsidR="000F6E3A" w:rsidRPr="007F1788" w:rsidRDefault="000F6E3A" w:rsidP="007F1788">
            <w:pPr>
              <w:jc w:val="center"/>
              <w:rPr>
                <w:rFonts w:ascii="Calibri" w:hAnsi="Calibri" w:cs="Calibri"/>
                <w:sz w:val="20"/>
                <w:szCs w:val="20"/>
              </w:rPr>
            </w:pPr>
            <w:r w:rsidRPr="007F1788">
              <w:rPr>
                <w:rFonts w:ascii="Calibri" w:hAnsi="Calibri" w:cs="Calibri"/>
                <w:sz w:val="20"/>
                <w:szCs w:val="20"/>
              </w:rPr>
              <w:t>____________________________________</w:t>
            </w:r>
          </w:p>
        </w:tc>
        <w:tc>
          <w:tcPr>
            <w:tcW w:w="720" w:type="dxa"/>
          </w:tcPr>
          <w:p w14:paraId="21CDDA39" w14:textId="77777777" w:rsidR="000F6E3A" w:rsidRPr="007F1788" w:rsidRDefault="000F6E3A" w:rsidP="007F1788">
            <w:pPr>
              <w:jc w:val="center"/>
              <w:rPr>
                <w:rFonts w:ascii="Calibri" w:hAnsi="Calibri" w:cs="Calibri"/>
                <w:sz w:val="20"/>
                <w:szCs w:val="20"/>
              </w:rPr>
            </w:pPr>
            <w:r w:rsidRPr="007F1788">
              <w:rPr>
                <w:rFonts w:ascii="Calibri" w:hAnsi="Calibri" w:cs="Calibri"/>
                <w:sz w:val="20"/>
                <w:szCs w:val="20"/>
              </w:rPr>
              <w:t xml:space="preserve">     </w:t>
            </w:r>
          </w:p>
        </w:tc>
        <w:tc>
          <w:tcPr>
            <w:tcW w:w="4359" w:type="dxa"/>
          </w:tcPr>
          <w:p w14:paraId="71398E4D" w14:textId="77777777" w:rsidR="000F6E3A" w:rsidRPr="007F1788" w:rsidRDefault="000F6E3A" w:rsidP="007F1788">
            <w:pPr>
              <w:jc w:val="center"/>
              <w:rPr>
                <w:rFonts w:ascii="Calibri" w:hAnsi="Calibri" w:cs="Calibri"/>
                <w:sz w:val="20"/>
                <w:szCs w:val="20"/>
              </w:rPr>
            </w:pPr>
            <w:r w:rsidRPr="007F1788">
              <w:rPr>
                <w:rFonts w:ascii="Calibri" w:hAnsi="Calibri" w:cs="Calibri"/>
                <w:sz w:val="20"/>
                <w:szCs w:val="20"/>
              </w:rPr>
              <w:t>____________________________________</w:t>
            </w:r>
          </w:p>
        </w:tc>
      </w:tr>
      <w:tr w:rsidR="000F6E3A" w:rsidRPr="007F1788" w14:paraId="3D7824A6" w14:textId="77777777" w:rsidTr="00C00BC9">
        <w:trPr>
          <w:trHeight w:val="53"/>
        </w:trPr>
        <w:tc>
          <w:tcPr>
            <w:tcW w:w="4248" w:type="dxa"/>
          </w:tcPr>
          <w:p w14:paraId="6C639CD2" w14:textId="59D1C750" w:rsidR="000F6E3A" w:rsidRPr="007F1788" w:rsidRDefault="000F6E3A" w:rsidP="007F1788">
            <w:pPr>
              <w:jc w:val="center"/>
              <w:rPr>
                <w:rFonts w:ascii="Calibri" w:hAnsi="Calibri" w:cs="Calibri"/>
                <w:b/>
                <w:sz w:val="20"/>
                <w:szCs w:val="20"/>
              </w:rPr>
            </w:pPr>
            <w:r w:rsidRPr="007F1788">
              <w:rPr>
                <w:rFonts w:ascii="Calibri" w:hAnsi="Calibri" w:cs="Calibri"/>
                <w:b/>
                <w:sz w:val="20"/>
                <w:szCs w:val="20"/>
              </w:rPr>
              <w:t>ADMINISTRATOR DANYCH</w:t>
            </w:r>
          </w:p>
        </w:tc>
        <w:tc>
          <w:tcPr>
            <w:tcW w:w="720" w:type="dxa"/>
          </w:tcPr>
          <w:p w14:paraId="44841608" w14:textId="01518FD4" w:rsidR="000F6E3A" w:rsidRPr="007F1788" w:rsidRDefault="000F6E3A" w:rsidP="007F1788">
            <w:pPr>
              <w:jc w:val="center"/>
              <w:rPr>
                <w:rFonts w:ascii="Calibri" w:hAnsi="Calibri" w:cs="Calibri"/>
                <w:b/>
                <w:sz w:val="20"/>
                <w:szCs w:val="20"/>
              </w:rPr>
            </w:pPr>
            <w:r w:rsidRPr="007F1788">
              <w:rPr>
                <w:rFonts w:ascii="Calibri" w:hAnsi="Calibri" w:cs="Calibri"/>
                <w:b/>
                <w:sz w:val="20"/>
                <w:szCs w:val="20"/>
              </w:rPr>
              <w:t xml:space="preserve">   </w:t>
            </w:r>
          </w:p>
        </w:tc>
        <w:tc>
          <w:tcPr>
            <w:tcW w:w="4359" w:type="dxa"/>
          </w:tcPr>
          <w:p w14:paraId="1A4E008F" w14:textId="02D3880C" w:rsidR="000F6E3A" w:rsidRPr="007F1788" w:rsidRDefault="000F6E3A" w:rsidP="007F1788">
            <w:pPr>
              <w:jc w:val="center"/>
              <w:rPr>
                <w:rFonts w:ascii="Calibri" w:hAnsi="Calibri" w:cs="Calibri"/>
                <w:b/>
                <w:sz w:val="20"/>
                <w:szCs w:val="20"/>
              </w:rPr>
            </w:pPr>
            <w:r w:rsidRPr="007F1788">
              <w:rPr>
                <w:rFonts w:ascii="Calibri" w:hAnsi="Calibri" w:cs="Calibri"/>
                <w:b/>
                <w:sz w:val="20"/>
                <w:szCs w:val="20"/>
              </w:rPr>
              <w:t>PODMIOT PRZETWARZAJĄCY</w:t>
            </w:r>
          </w:p>
        </w:tc>
      </w:tr>
    </w:tbl>
    <w:p w14:paraId="413B7F05" w14:textId="77777777" w:rsidR="00FD0C32" w:rsidRPr="007F1788" w:rsidRDefault="00FD0C32" w:rsidP="007F1788">
      <w:pPr>
        <w:tabs>
          <w:tab w:val="left" w:pos="5760"/>
        </w:tabs>
        <w:jc w:val="both"/>
        <w:rPr>
          <w:rFonts w:ascii="Calibri" w:hAnsi="Calibri" w:cs="Calibri"/>
          <w:sz w:val="20"/>
          <w:szCs w:val="20"/>
          <w:lang w:eastAsia="pl-PL"/>
        </w:rPr>
      </w:pPr>
    </w:p>
    <w:p w14:paraId="2284C4C0" w14:textId="77777777" w:rsidR="00FD0C32" w:rsidRPr="007F1788" w:rsidRDefault="00FD0C32" w:rsidP="007F1788">
      <w:pPr>
        <w:rPr>
          <w:rFonts w:ascii="Calibri" w:hAnsi="Calibri" w:cs="Calibri"/>
          <w:sz w:val="20"/>
          <w:szCs w:val="20"/>
          <w:lang w:eastAsia="ar-SA"/>
        </w:rPr>
      </w:pPr>
    </w:p>
    <w:p w14:paraId="5A7CBCBC" w14:textId="77777777" w:rsidR="00FD0C32" w:rsidRPr="00FD0C32" w:rsidRDefault="00FD0C32" w:rsidP="00FD0C32">
      <w:pPr>
        <w:suppressAutoHyphens w:val="0"/>
        <w:spacing w:line="276" w:lineRule="auto"/>
        <w:rPr>
          <w:rFonts w:asciiTheme="minorHAnsi" w:hAnsiTheme="minorHAnsi" w:cstheme="minorHAnsi"/>
          <w:sz w:val="20"/>
          <w:szCs w:val="20"/>
        </w:rPr>
      </w:pPr>
    </w:p>
    <w:p w14:paraId="7BFD4B6F" w14:textId="77777777" w:rsidR="00FD0C32" w:rsidRPr="00FD0C32" w:rsidRDefault="00FD0C32" w:rsidP="000F1C8E">
      <w:pPr>
        <w:pStyle w:val="Standard"/>
        <w:jc w:val="right"/>
        <w:rPr>
          <w:rFonts w:asciiTheme="minorHAnsi" w:hAnsiTheme="minorHAnsi" w:cstheme="minorHAnsi"/>
          <w:b/>
          <w:bCs/>
          <w:sz w:val="20"/>
          <w:szCs w:val="20"/>
        </w:rPr>
      </w:pPr>
    </w:p>
    <w:p w14:paraId="2AC54311" w14:textId="77777777" w:rsidR="00FD0C32" w:rsidRPr="00FD0C32" w:rsidRDefault="00FD0C32" w:rsidP="000F1C8E">
      <w:pPr>
        <w:pStyle w:val="Standard"/>
        <w:jc w:val="right"/>
        <w:rPr>
          <w:rFonts w:asciiTheme="minorHAnsi" w:hAnsiTheme="minorHAnsi" w:cstheme="minorHAnsi"/>
          <w:b/>
          <w:bCs/>
          <w:sz w:val="20"/>
          <w:szCs w:val="20"/>
        </w:rPr>
      </w:pPr>
    </w:p>
    <w:p w14:paraId="60B659C4" w14:textId="77777777" w:rsidR="00535735" w:rsidRPr="00FD0C32" w:rsidRDefault="00535735" w:rsidP="000F1C8E">
      <w:pPr>
        <w:pStyle w:val="Standarduser"/>
        <w:keepNext/>
        <w:keepLines/>
        <w:spacing w:line="240" w:lineRule="auto"/>
        <w:rPr>
          <w:rFonts w:asciiTheme="minorHAnsi" w:hAnsiTheme="minorHAnsi" w:cstheme="minorHAnsi"/>
          <w:b/>
          <w:bCs/>
          <w:sz w:val="20"/>
          <w:szCs w:val="20"/>
        </w:rPr>
      </w:pPr>
    </w:p>
    <w:sectPr w:rsidR="00535735" w:rsidRPr="00FD0C32">
      <w:pgSz w:w="11906" w:h="16838"/>
      <w:pgMar w:top="1134" w:right="1607" w:bottom="1134" w:left="1134" w:header="709"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E2375" w14:textId="77777777" w:rsidR="000F7185" w:rsidRDefault="000F7185">
      <w:r>
        <w:separator/>
      </w:r>
    </w:p>
  </w:endnote>
  <w:endnote w:type="continuationSeparator" w:id="0">
    <w:p w14:paraId="3BE1B123" w14:textId="77777777" w:rsidR="000F7185" w:rsidRDefault="000F7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Symbol, 'Arial Unicode MS'">
    <w:altName w:val="Times New Roman"/>
    <w:charset w:val="00"/>
    <w:family w:val="auto"/>
    <w:pitch w:val="default"/>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altName w:val="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3C28B" w14:textId="77777777" w:rsidR="009C73A3" w:rsidRPr="000B28D0" w:rsidRDefault="009C73A3" w:rsidP="009C73A3">
    <w:pPr>
      <w:tabs>
        <w:tab w:val="center" w:pos="4536"/>
        <w:tab w:val="right" w:pos="9356"/>
      </w:tabs>
      <w:ind w:right="52"/>
      <w:rPr>
        <w:rFonts w:ascii="Calibri" w:eastAsia="Calibri" w:hAnsi="Calibri" w:cs="Calibri"/>
        <w:noProof/>
        <w:sz w:val="22"/>
        <w:szCs w:val="22"/>
      </w:rPr>
    </w:pPr>
    <w:r w:rsidRPr="000B28D0">
      <w:rPr>
        <w:rFonts w:ascii="Calibri" w:hAnsi="Calibri" w:cs="Calibri"/>
        <w:noProof/>
        <w:sz w:val="22"/>
        <w:szCs w:val="22"/>
      </w:rPr>
      <mc:AlternateContent>
        <mc:Choice Requires="wps">
          <w:drawing>
            <wp:anchor distT="4294967293" distB="4294967293" distL="114300" distR="114300" simplePos="0" relativeHeight="251659264" behindDoc="0" locked="0" layoutInCell="1" allowOverlap="1" wp14:anchorId="136E482F" wp14:editId="355AB55B">
              <wp:simplePos x="0" y="0"/>
              <wp:positionH relativeFrom="column">
                <wp:posOffset>10795</wp:posOffset>
              </wp:positionH>
              <wp:positionV relativeFrom="paragraph">
                <wp:posOffset>136525</wp:posOffset>
              </wp:positionV>
              <wp:extent cx="6058800" cy="0"/>
              <wp:effectExtent l="0" t="0" r="0" b="0"/>
              <wp:wrapNone/>
              <wp:docPr id="2105745927" name="Łącznik prosty ze strzałką 21057459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8800" cy="0"/>
                      </a:xfrm>
                      <a:prstGeom prst="straightConnector1">
                        <a:avLst/>
                      </a:prstGeom>
                      <a:noFill/>
                      <a:ln w="31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4B9BE37" id="_x0000_t32" coordsize="21600,21600" o:spt="32" o:oned="t" path="m,l21600,21600e" filled="f">
              <v:path arrowok="t" fillok="f" o:connecttype="none"/>
              <o:lock v:ext="edit" shapetype="t"/>
            </v:shapetype>
            <v:shape id="Łącznik prosty ze strzałką 2105745927" o:spid="_x0000_s1026" type="#_x0000_t32" style="position:absolute;margin-left:.85pt;margin-top:10.75pt;width:477.0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" strokeweight=".25pt"/>
          </w:pict>
        </mc:Fallback>
      </mc:AlternateContent>
    </w:r>
  </w:p>
  <w:p w14:paraId="13B3860E" w14:textId="7DE852A9" w:rsidR="0029345A" w:rsidRPr="009C73A3" w:rsidRDefault="009C73A3" w:rsidP="009C73A3">
    <w:pPr>
      <w:ind w:right="-62"/>
      <w:jc w:val="right"/>
      <w:rPr>
        <w:rFonts w:ascii="Calibri" w:hAnsi="Calibri" w:cs="Calibri"/>
        <w:b/>
        <w:caps/>
        <w:sz w:val="14"/>
        <w:szCs w:val="14"/>
      </w:rPr>
    </w:pPr>
    <w:r w:rsidRPr="000B28D0">
      <w:rPr>
        <w:rFonts w:ascii="Calibri" w:hAnsi="Calibri" w:cs="Calibri"/>
        <w:sz w:val="14"/>
        <w:szCs w:val="14"/>
      </w:rPr>
      <w:fldChar w:fldCharType="begin"/>
    </w:r>
    <w:r w:rsidRPr="000B28D0">
      <w:rPr>
        <w:rFonts w:ascii="Calibri" w:hAnsi="Calibri" w:cs="Calibri"/>
        <w:sz w:val="14"/>
        <w:szCs w:val="14"/>
      </w:rPr>
      <w:instrText xml:space="preserve"> PAGE  \* Arabic </w:instrText>
    </w:r>
    <w:r w:rsidRPr="000B28D0">
      <w:rPr>
        <w:rFonts w:ascii="Calibri" w:hAnsi="Calibri" w:cs="Calibri"/>
        <w:sz w:val="14"/>
        <w:szCs w:val="14"/>
      </w:rPr>
      <w:fldChar w:fldCharType="separate"/>
    </w:r>
    <w:r>
      <w:rPr>
        <w:rFonts w:ascii="Calibri" w:hAnsi="Calibri" w:cs="Calibri"/>
        <w:sz w:val="14"/>
        <w:szCs w:val="14"/>
      </w:rPr>
      <w:t>20</w:t>
    </w:r>
    <w:r w:rsidRPr="000B28D0">
      <w:rPr>
        <w:rFonts w:ascii="Calibri" w:hAnsi="Calibri" w:cs="Calibri"/>
        <w:sz w:val="14"/>
        <w:szCs w:val="14"/>
      </w:rPr>
      <w:fldChar w:fldCharType="end"/>
    </w:r>
    <w:r w:rsidRPr="000B28D0">
      <w:rPr>
        <w:rFonts w:ascii="Calibri" w:hAnsi="Calibri" w:cs="Calibri"/>
        <w:sz w:val="14"/>
        <w:szCs w:val="14"/>
      </w:rPr>
      <w:t xml:space="preserve"> / </w:t>
    </w:r>
    <w:r w:rsidRPr="000B28D0">
      <w:rPr>
        <w:rFonts w:ascii="Calibri" w:hAnsi="Calibri" w:cs="Calibri"/>
        <w:sz w:val="14"/>
        <w:szCs w:val="14"/>
      </w:rPr>
      <w:fldChar w:fldCharType="begin"/>
    </w:r>
    <w:r w:rsidRPr="000B28D0">
      <w:rPr>
        <w:rFonts w:ascii="Calibri" w:hAnsi="Calibri" w:cs="Calibri"/>
        <w:sz w:val="14"/>
        <w:szCs w:val="14"/>
      </w:rPr>
      <w:instrText xml:space="preserve"> NUMPAGES </w:instrText>
    </w:r>
    <w:r w:rsidRPr="000B28D0">
      <w:rPr>
        <w:rFonts w:ascii="Calibri" w:hAnsi="Calibri" w:cs="Calibri"/>
        <w:sz w:val="14"/>
        <w:szCs w:val="14"/>
      </w:rPr>
      <w:fldChar w:fldCharType="separate"/>
    </w:r>
    <w:r>
      <w:rPr>
        <w:rFonts w:ascii="Calibri" w:hAnsi="Calibri" w:cs="Calibri"/>
        <w:sz w:val="14"/>
        <w:szCs w:val="14"/>
      </w:rPr>
      <w:t>20</w:t>
    </w:r>
    <w:r w:rsidRPr="000B28D0">
      <w:rPr>
        <w:rFonts w:ascii="Calibri" w:hAnsi="Calibri" w:cs="Calibri"/>
        <w:noProo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9AEF5" w14:textId="77777777" w:rsidR="000F7185" w:rsidRDefault="000F7185">
      <w:r>
        <w:rPr>
          <w:color w:val="000000"/>
        </w:rPr>
        <w:separator/>
      </w:r>
    </w:p>
  </w:footnote>
  <w:footnote w:type="continuationSeparator" w:id="0">
    <w:p w14:paraId="68386EF3" w14:textId="77777777" w:rsidR="000F7185" w:rsidRDefault="000F7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79851" w14:textId="77777777" w:rsidR="009C73A3" w:rsidRDefault="009C73A3" w:rsidP="009C73A3">
    <w:pPr>
      <w:pStyle w:val="Nagwek"/>
      <w:jc w:val="center"/>
    </w:pPr>
    <w:r w:rsidRPr="007129E9">
      <w:rPr>
        <w:noProof/>
      </w:rPr>
      <w:drawing>
        <wp:inline distT="0" distB="0" distL="0" distR="0" wp14:anchorId="3AC224B1" wp14:editId="45066D3F">
          <wp:extent cx="5760720" cy="548640"/>
          <wp:effectExtent l="0" t="0" r="0" b="3810"/>
          <wp:docPr id="41133702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48640"/>
                  </a:xfrm>
                  <a:prstGeom prst="rect">
                    <a:avLst/>
                  </a:prstGeom>
                  <a:noFill/>
                  <a:ln>
                    <a:noFill/>
                  </a:ln>
                </pic:spPr>
              </pic:pic>
            </a:graphicData>
          </a:graphic>
        </wp:inline>
      </w:drawing>
    </w:r>
  </w:p>
  <w:p w14:paraId="1EFB3DE2" w14:textId="77777777" w:rsidR="009C73A3" w:rsidRPr="00E64B80" w:rsidRDefault="009C73A3" w:rsidP="009C73A3">
    <w:pPr>
      <w:pStyle w:val="Nagwek"/>
      <w:rPr>
        <w:bCs/>
        <w:sz w:val="16"/>
        <w:szCs w:val="16"/>
      </w:rPr>
    </w:pPr>
    <w:r w:rsidRPr="00E64B80">
      <w:rPr>
        <w:rFonts w:ascii="Verdana" w:hAnsi="Verdana" w:cs="Tahoma"/>
        <w:bCs/>
        <w:noProof/>
        <w:sz w:val="14"/>
      </w:rPr>
      <mc:AlternateContent>
        <mc:Choice Requires="wps">
          <w:drawing>
            <wp:anchor distT="0" distB="0" distL="114300" distR="114300" simplePos="0" relativeHeight="251661312" behindDoc="0" locked="0" layoutInCell="1" allowOverlap="1" wp14:anchorId="2299E6A6" wp14:editId="05324334">
              <wp:simplePos x="0" y="0"/>
              <wp:positionH relativeFrom="column">
                <wp:posOffset>-8255</wp:posOffset>
              </wp:positionH>
              <wp:positionV relativeFrom="paragraph">
                <wp:posOffset>3810</wp:posOffset>
              </wp:positionV>
              <wp:extent cx="6047740" cy="635"/>
              <wp:effectExtent l="10795" t="10795" r="8890" b="7620"/>
              <wp:wrapNone/>
              <wp:docPr id="1767241604"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7740" cy="6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70F180" id="Łącznik prosty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3pt" to="475.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" strokeweight=".5pt"/>
          </w:pict>
        </mc:Fallback>
      </mc:AlternateContent>
    </w:r>
  </w:p>
  <w:p w14:paraId="471CC7FD" w14:textId="77777777" w:rsidR="0029345A" w:rsidRPr="009C73A3" w:rsidRDefault="0029345A" w:rsidP="009C73A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C9100142"/>
    <w:name w:val="WW8Num9"/>
    <w:lvl w:ilvl="0">
      <w:start w:val="1"/>
      <w:numFmt w:val="decimal"/>
      <w:lvlText w:val="%1."/>
      <w:lvlJc w:val="left"/>
      <w:pPr>
        <w:tabs>
          <w:tab w:val="num" w:pos="0"/>
        </w:tabs>
        <w:ind w:left="360" w:hanging="360"/>
      </w:pPr>
      <w:rPr>
        <w:rFonts w:asciiTheme="minorHAnsi" w:hAnsiTheme="minorHAnsi" w:cstheme="minorHAnsi" w:hint="default"/>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 w15:restartNumberingAfterBreak="0">
    <w:nsid w:val="0000000B"/>
    <w:multiLevelType w:val="multilevel"/>
    <w:tmpl w:val="0000000B"/>
    <w:name w:val="WW8Num11"/>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0"/>
        </w:tabs>
        <w:ind w:left="360" w:hanging="360"/>
      </w:pPr>
      <w:rPr>
        <w:rFonts w:ascii="Calibri" w:hAnsi="Calibri" w:cs="Times New Roman"/>
        <w:sz w:val="22"/>
        <w:szCs w:val="22"/>
      </w:rPr>
    </w:lvl>
    <w:lvl w:ilvl="1">
      <w:start w:val="1"/>
      <w:numFmt w:val="lowerLetter"/>
      <w:lvlText w:val="%2."/>
      <w:lvlJc w:val="left"/>
      <w:pPr>
        <w:tabs>
          <w:tab w:val="num" w:pos="0"/>
        </w:tabs>
        <w:ind w:left="1080" w:hanging="360"/>
      </w:pPr>
      <w:rPr>
        <w:rFonts w:ascii="Calibri" w:hAnsi="Calibri" w:cs="Times New Roman"/>
        <w:sz w:val="22"/>
        <w:szCs w:val="22"/>
      </w:rPr>
    </w:lvl>
    <w:lvl w:ilvl="2">
      <w:start w:val="1"/>
      <w:numFmt w:val="lowerRoman"/>
      <w:lvlText w:val="%3."/>
      <w:lvlJc w:val="right"/>
      <w:pPr>
        <w:tabs>
          <w:tab w:val="num" w:pos="0"/>
        </w:tabs>
        <w:ind w:left="1800" w:hanging="180"/>
      </w:pPr>
      <w:rPr>
        <w:rFonts w:ascii="Calibri" w:hAnsi="Calibri" w:cs="Times New Roman"/>
        <w:sz w:val="22"/>
        <w:szCs w:val="22"/>
      </w:rPr>
    </w:lvl>
    <w:lvl w:ilvl="3">
      <w:start w:val="1"/>
      <w:numFmt w:val="decimal"/>
      <w:lvlText w:val="%4."/>
      <w:lvlJc w:val="left"/>
      <w:pPr>
        <w:tabs>
          <w:tab w:val="num" w:pos="0"/>
        </w:tabs>
        <w:ind w:left="2520" w:hanging="360"/>
      </w:pPr>
      <w:rPr>
        <w:rFonts w:ascii="Calibri" w:hAnsi="Calibri" w:cs="Times New Roman"/>
        <w:sz w:val="22"/>
        <w:szCs w:val="22"/>
      </w:rPr>
    </w:lvl>
    <w:lvl w:ilvl="4">
      <w:start w:val="1"/>
      <w:numFmt w:val="lowerLetter"/>
      <w:lvlText w:val="%5."/>
      <w:lvlJc w:val="left"/>
      <w:pPr>
        <w:tabs>
          <w:tab w:val="num" w:pos="0"/>
        </w:tabs>
        <w:ind w:left="3240" w:hanging="360"/>
      </w:pPr>
      <w:rPr>
        <w:rFonts w:ascii="Calibri" w:hAnsi="Calibri" w:cs="Times New Roman"/>
        <w:sz w:val="22"/>
        <w:szCs w:val="22"/>
      </w:rPr>
    </w:lvl>
    <w:lvl w:ilvl="5">
      <w:start w:val="1"/>
      <w:numFmt w:val="lowerRoman"/>
      <w:lvlText w:val="%6."/>
      <w:lvlJc w:val="right"/>
      <w:pPr>
        <w:tabs>
          <w:tab w:val="num" w:pos="0"/>
        </w:tabs>
        <w:ind w:left="3960" w:hanging="180"/>
      </w:pPr>
      <w:rPr>
        <w:rFonts w:ascii="Calibri" w:hAnsi="Calibri" w:cs="Times New Roman"/>
        <w:sz w:val="22"/>
        <w:szCs w:val="22"/>
      </w:rPr>
    </w:lvl>
    <w:lvl w:ilvl="6">
      <w:start w:val="1"/>
      <w:numFmt w:val="decimal"/>
      <w:lvlText w:val="%7."/>
      <w:lvlJc w:val="left"/>
      <w:pPr>
        <w:tabs>
          <w:tab w:val="num" w:pos="0"/>
        </w:tabs>
        <w:ind w:left="4680" w:hanging="360"/>
      </w:pPr>
      <w:rPr>
        <w:rFonts w:ascii="Calibri" w:hAnsi="Calibri" w:cs="Times New Roman"/>
        <w:sz w:val="22"/>
        <w:szCs w:val="22"/>
      </w:rPr>
    </w:lvl>
    <w:lvl w:ilvl="7">
      <w:start w:val="1"/>
      <w:numFmt w:val="lowerLetter"/>
      <w:lvlText w:val="%8."/>
      <w:lvlJc w:val="left"/>
      <w:pPr>
        <w:tabs>
          <w:tab w:val="num" w:pos="0"/>
        </w:tabs>
        <w:ind w:left="5400" w:hanging="360"/>
      </w:pPr>
      <w:rPr>
        <w:rFonts w:ascii="Calibri" w:hAnsi="Calibri" w:cs="Times New Roman"/>
        <w:sz w:val="22"/>
        <w:szCs w:val="22"/>
      </w:rPr>
    </w:lvl>
    <w:lvl w:ilvl="8">
      <w:start w:val="1"/>
      <w:numFmt w:val="lowerRoman"/>
      <w:lvlText w:val="%9."/>
      <w:lvlJc w:val="right"/>
      <w:pPr>
        <w:tabs>
          <w:tab w:val="num" w:pos="0"/>
        </w:tabs>
        <w:ind w:left="6120" w:hanging="180"/>
      </w:pPr>
      <w:rPr>
        <w:rFonts w:ascii="Calibri" w:hAnsi="Calibri" w:cs="Times New Roman"/>
        <w:sz w:val="22"/>
        <w:szCs w:val="22"/>
      </w:rPr>
    </w:lvl>
  </w:abstractNum>
  <w:abstractNum w:abstractNumId="3" w15:restartNumberingAfterBreak="0">
    <w:nsid w:val="0000000F"/>
    <w:multiLevelType w:val="multilevel"/>
    <w:tmpl w:val="0000000F"/>
    <w:name w:val="WW8Num15"/>
    <w:lvl w:ilvl="0">
      <w:start w:val="1"/>
      <w:numFmt w:val="decimal"/>
      <w:lvlText w:val="%1."/>
      <w:lvlJc w:val="left"/>
      <w:pPr>
        <w:tabs>
          <w:tab w:val="num" w:pos="0"/>
        </w:tabs>
        <w:ind w:left="360" w:hanging="360"/>
      </w:pPr>
      <w:rPr>
        <w:rFonts w:ascii="Calibri" w:hAnsi="Calibri" w:cs="Times New Roman"/>
        <w:sz w:val="22"/>
        <w:szCs w:val="22"/>
      </w:rPr>
    </w:lvl>
    <w:lvl w:ilvl="1">
      <w:start w:val="1"/>
      <w:numFmt w:val="lowerLetter"/>
      <w:lvlText w:val="%2."/>
      <w:lvlJc w:val="left"/>
      <w:pPr>
        <w:tabs>
          <w:tab w:val="num" w:pos="0"/>
        </w:tabs>
        <w:ind w:left="1080" w:hanging="360"/>
      </w:pPr>
      <w:rPr>
        <w:rFonts w:ascii="Calibri" w:hAnsi="Calibri" w:cs="Times New Roman"/>
        <w:sz w:val="22"/>
        <w:szCs w:val="22"/>
      </w:rPr>
    </w:lvl>
    <w:lvl w:ilvl="2">
      <w:start w:val="1"/>
      <w:numFmt w:val="lowerRoman"/>
      <w:lvlText w:val="%3."/>
      <w:lvlJc w:val="right"/>
      <w:pPr>
        <w:tabs>
          <w:tab w:val="num" w:pos="0"/>
        </w:tabs>
        <w:ind w:left="1800" w:hanging="180"/>
      </w:pPr>
      <w:rPr>
        <w:rFonts w:ascii="Calibri" w:hAnsi="Calibri" w:cs="Times New Roman"/>
        <w:sz w:val="22"/>
        <w:szCs w:val="22"/>
      </w:rPr>
    </w:lvl>
    <w:lvl w:ilvl="3">
      <w:start w:val="1"/>
      <w:numFmt w:val="decimal"/>
      <w:lvlText w:val="%4."/>
      <w:lvlJc w:val="left"/>
      <w:pPr>
        <w:tabs>
          <w:tab w:val="num" w:pos="0"/>
        </w:tabs>
        <w:ind w:left="2520" w:hanging="360"/>
      </w:pPr>
      <w:rPr>
        <w:rFonts w:ascii="Calibri" w:hAnsi="Calibri" w:cs="Times New Roman"/>
        <w:sz w:val="22"/>
        <w:szCs w:val="22"/>
      </w:rPr>
    </w:lvl>
    <w:lvl w:ilvl="4">
      <w:start w:val="1"/>
      <w:numFmt w:val="lowerLetter"/>
      <w:lvlText w:val="%5."/>
      <w:lvlJc w:val="left"/>
      <w:pPr>
        <w:tabs>
          <w:tab w:val="num" w:pos="0"/>
        </w:tabs>
        <w:ind w:left="3240" w:hanging="360"/>
      </w:pPr>
      <w:rPr>
        <w:rFonts w:ascii="Calibri" w:hAnsi="Calibri" w:cs="Times New Roman"/>
        <w:sz w:val="22"/>
        <w:szCs w:val="22"/>
      </w:rPr>
    </w:lvl>
    <w:lvl w:ilvl="5">
      <w:start w:val="1"/>
      <w:numFmt w:val="lowerRoman"/>
      <w:lvlText w:val="%6."/>
      <w:lvlJc w:val="right"/>
      <w:pPr>
        <w:tabs>
          <w:tab w:val="num" w:pos="0"/>
        </w:tabs>
        <w:ind w:left="3960" w:hanging="180"/>
      </w:pPr>
      <w:rPr>
        <w:rFonts w:ascii="Calibri" w:hAnsi="Calibri" w:cs="Times New Roman"/>
        <w:sz w:val="22"/>
        <w:szCs w:val="22"/>
      </w:rPr>
    </w:lvl>
    <w:lvl w:ilvl="6">
      <w:start w:val="1"/>
      <w:numFmt w:val="decimal"/>
      <w:lvlText w:val="%7."/>
      <w:lvlJc w:val="left"/>
      <w:pPr>
        <w:tabs>
          <w:tab w:val="num" w:pos="0"/>
        </w:tabs>
        <w:ind w:left="4680" w:hanging="360"/>
      </w:pPr>
      <w:rPr>
        <w:rFonts w:ascii="Calibri" w:hAnsi="Calibri" w:cs="Times New Roman"/>
        <w:sz w:val="22"/>
        <w:szCs w:val="22"/>
      </w:rPr>
    </w:lvl>
    <w:lvl w:ilvl="7">
      <w:start w:val="1"/>
      <w:numFmt w:val="lowerLetter"/>
      <w:lvlText w:val="%8."/>
      <w:lvlJc w:val="left"/>
      <w:pPr>
        <w:tabs>
          <w:tab w:val="num" w:pos="0"/>
        </w:tabs>
        <w:ind w:left="5400" w:hanging="360"/>
      </w:pPr>
      <w:rPr>
        <w:rFonts w:ascii="Calibri" w:hAnsi="Calibri" w:cs="Times New Roman"/>
        <w:sz w:val="22"/>
        <w:szCs w:val="22"/>
      </w:rPr>
    </w:lvl>
    <w:lvl w:ilvl="8">
      <w:start w:val="1"/>
      <w:numFmt w:val="lowerRoman"/>
      <w:lvlText w:val="%9."/>
      <w:lvlJc w:val="right"/>
      <w:pPr>
        <w:tabs>
          <w:tab w:val="num" w:pos="0"/>
        </w:tabs>
        <w:ind w:left="6120" w:hanging="180"/>
      </w:pPr>
      <w:rPr>
        <w:rFonts w:ascii="Calibri" w:hAnsi="Calibri" w:cs="Times New Roman"/>
        <w:sz w:val="22"/>
        <w:szCs w:val="22"/>
      </w:rPr>
    </w:lvl>
  </w:abstractNum>
  <w:abstractNum w:abstractNumId="4" w15:restartNumberingAfterBreak="0">
    <w:nsid w:val="00000017"/>
    <w:multiLevelType w:val="multilevel"/>
    <w:tmpl w:val="00000017"/>
    <w:name w:val="WW8Num23"/>
    <w:lvl w:ilvl="0">
      <w:start w:val="1"/>
      <w:numFmt w:val="decimal"/>
      <w:lvlText w:val="§%1."/>
      <w:lvlJc w:val="left"/>
      <w:pPr>
        <w:tabs>
          <w:tab w:val="num" w:pos="0"/>
        </w:tabs>
        <w:ind w:left="4330" w:hanging="360"/>
      </w:pPr>
      <w:rPr>
        <w:rFonts w:cs="Times New Roman"/>
      </w:rPr>
    </w:lvl>
    <w:lvl w:ilvl="1">
      <w:start w:val="1"/>
      <w:numFmt w:val="lowerLetter"/>
      <w:lvlText w:val="%2."/>
      <w:lvlJc w:val="left"/>
      <w:pPr>
        <w:tabs>
          <w:tab w:val="num" w:pos="0"/>
        </w:tabs>
        <w:ind w:left="5050" w:hanging="360"/>
      </w:pPr>
      <w:rPr>
        <w:rFonts w:cs="Times New Roman"/>
      </w:rPr>
    </w:lvl>
    <w:lvl w:ilvl="2">
      <w:start w:val="1"/>
      <w:numFmt w:val="lowerRoman"/>
      <w:lvlText w:val="%3."/>
      <w:lvlJc w:val="right"/>
      <w:pPr>
        <w:tabs>
          <w:tab w:val="num" w:pos="0"/>
        </w:tabs>
        <w:ind w:left="5770" w:hanging="180"/>
      </w:pPr>
      <w:rPr>
        <w:rFonts w:cs="Times New Roman"/>
      </w:rPr>
    </w:lvl>
    <w:lvl w:ilvl="3">
      <w:start w:val="1"/>
      <w:numFmt w:val="decimal"/>
      <w:lvlText w:val="%4."/>
      <w:lvlJc w:val="left"/>
      <w:pPr>
        <w:tabs>
          <w:tab w:val="num" w:pos="0"/>
        </w:tabs>
        <w:ind w:left="6490" w:hanging="360"/>
      </w:pPr>
      <w:rPr>
        <w:rFonts w:cs="Times New Roman"/>
      </w:rPr>
    </w:lvl>
    <w:lvl w:ilvl="4">
      <w:start w:val="1"/>
      <w:numFmt w:val="lowerLetter"/>
      <w:lvlText w:val="%5."/>
      <w:lvlJc w:val="left"/>
      <w:pPr>
        <w:tabs>
          <w:tab w:val="num" w:pos="0"/>
        </w:tabs>
        <w:ind w:left="7210" w:hanging="360"/>
      </w:pPr>
      <w:rPr>
        <w:rFonts w:cs="Times New Roman"/>
      </w:rPr>
    </w:lvl>
    <w:lvl w:ilvl="5">
      <w:start w:val="1"/>
      <w:numFmt w:val="lowerRoman"/>
      <w:lvlText w:val="%6."/>
      <w:lvlJc w:val="right"/>
      <w:pPr>
        <w:tabs>
          <w:tab w:val="num" w:pos="0"/>
        </w:tabs>
        <w:ind w:left="7930" w:hanging="180"/>
      </w:pPr>
      <w:rPr>
        <w:rFonts w:cs="Times New Roman"/>
      </w:rPr>
    </w:lvl>
    <w:lvl w:ilvl="6">
      <w:start w:val="1"/>
      <w:numFmt w:val="decimal"/>
      <w:lvlText w:val="%7."/>
      <w:lvlJc w:val="left"/>
      <w:pPr>
        <w:tabs>
          <w:tab w:val="num" w:pos="0"/>
        </w:tabs>
        <w:ind w:left="8650" w:hanging="360"/>
      </w:pPr>
      <w:rPr>
        <w:rFonts w:cs="Times New Roman"/>
      </w:rPr>
    </w:lvl>
    <w:lvl w:ilvl="7">
      <w:start w:val="1"/>
      <w:numFmt w:val="lowerLetter"/>
      <w:lvlText w:val="%8."/>
      <w:lvlJc w:val="left"/>
      <w:pPr>
        <w:tabs>
          <w:tab w:val="num" w:pos="0"/>
        </w:tabs>
        <w:ind w:left="9370" w:hanging="360"/>
      </w:pPr>
      <w:rPr>
        <w:rFonts w:cs="Times New Roman"/>
      </w:rPr>
    </w:lvl>
    <w:lvl w:ilvl="8">
      <w:start w:val="1"/>
      <w:numFmt w:val="lowerRoman"/>
      <w:lvlText w:val="%9."/>
      <w:lvlJc w:val="right"/>
      <w:pPr>
        <w:tabs>
          <w:tab w:val="num" w:pos="0"/>
        </w:tabs>
        <w:ind w:left="10090" w:hanging="180"/>
      </w:pPr>
      <w:rPr>
        <w:rFonts w:cs="Times New Roman"/>
      </w:rPr>
    </w:lvl>
  </w:abstractNum>
  <w:abstractNum w:abstractNumId="5" w15:restartNumberingAfterBreak="0">
    <w:nsid w:val="0000001B"/>
    <w:multiLevelType w:val="multilevel"/>
    <w:tmpl w:val="0000001B"/>
    <w:name w:val="WW8Num27"/>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6" w15:restartNumberingAfterBreak="0">
    <w:nsid w:val="0000001D"/>
    <w:multiLevelType w:val="multilevel"/>
    <w:tmpl w:val="8C32EE8C"/>
    <w:name w:val="WW8Num29"/>
    <w:lvl w:ilvl="0">
      <w:start w:val="1"/>
      <w:numFmt w:val="decimal"/>
      <w:lvlText w:val="%1."/>
      <w:lvlJc w:val="left"/>
      <w:pPr>
        <w:tabs>
          <w:tab w:val="num" w:pos="0"/>
        </w:tabs>
        <w:ind w:left="360" w:hanging="360"/>
      </w:pPr>
      <w:rPr>
        <w:rFonts w:asciiTheme="minorHAnsi" w:hAnsiTheme="minorHAnsi" w:cstheme="minorHAnsi" w:hint="default"/>
        <w:sz w:val="22"/>
        <w:szCs w:val="22"/>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7" w15:restartNumberingAfterBreak="0">
    <w:nsid w:val="0000001E"/>
    <w:multiLevelType w:val="multilevel"/>
    <w:tmpl w:val="0000001E"/>
    <w:name w:val="WW8Num30"/>
    <w:lvl w:ilvl="0">
      <w:start w:val="1"/>
      <w:numFmt w:val="decimal"/>
      <w:lvlText w:val="%1."/>
      <w:lvlJc w:val="left"/>
      <w:pPr>
        <w:tabs>
          <w:tab w:val="num" w:pos="0"/>
        </w:tabs>
        <w:ind w:left="360" w:hanging="360"/>
      </w:pPr>
      <w:rPr>
        <w:rFonts w:ascii="Calibri" w:hAnsi="Calibri" w:cs="Times New Roman"/>
        <w:b w:val="0"/>
        <w:sz w:val="22"/>
        <w:szCs w:val="22"/>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8" w15:restartNumberingAfterBreak="0">
    <w:nsid w:val="00000021"/>
    <w:multiLevelType w:val="multilevel"/>
    <w:tmpl w:val="00000021"/>
    <w:name w:val="WW8Num34"/>
    <w:lvl w:ilvl="0">
      <w:start w:val="1"/>
      <w:numFmt w:val="decimal"/>
      <w:lvlText w:val="%1."/>
      <w:lvlJc w:val="left"/>
      <w:pPr>
        <w:tabs>
          <w:tab w:val="num" w:pos="0"/>
        </w:tabs>
        <w:ind w:left="360" w:hanging="360"/>
      </w:pPr>
      <w:rPr>
        <w:rFonts w:cs="Times New Roman"/>
        <w:b w:val="0"/>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9" w15:restartNumberingAfterBreak="0">
    <w:nsid w:val="00000024"/>
    <w:multiLevelType w:val="multilevel"/>
    <w:tmpl w:val="60EEE56C"/>
    <w:name w:val="WW8Num38"/>
    <w:lvl w:ilvl="0">
      <w:start w:val="1"/>
      <w:numFmt w:val="decimal"/>
      <w:lvlText w:val="%1."/>
      <w:lvlJc w:val="left"/>
      <w:pPr>
        <w:tabs>
          <w:tab w:val="num" w:pos="0"/>
        </w:tabs>
        <w:ind w:left="360" w:hanging="360"/>
      </w:pPr>
      <w:rPr>
        <w:rFonts w:asciiTheme="minorHAnsi" w:hAnsiTheme="minorHAnsi" w:cstheme="minorHAnsi" w:hint="default"/>
        <w:color w:val="000000"/>
        <w:sz w:val="22"/>
        <w:szCs w:val="22"/>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0" w15:restartNumberingAfterBreak="0">
    <w:nsid w:val="00000027"/>
    <w:multiLevelType w:val="multilevel"/>
    <w:tmpl w:val="00000027"/>
    <w:name w:val="WW8Num41"/>
    <w:lvl w:ilvl="0">
      <w:start w:val="1"/>
      <w:numFmt w:val="decimal"/>
      <w:lvlText w:val="%1."/>
      <w:lvlJc w:val="left"/>
      <w:pPr>
        <w:tabs>
          <w:tab w:val="num" w:pos="0"/>
        </w:tabs>
        <w:ind w:left="360" w:hanging="360"/>
      </w:pPr>
      <w:rPr>
        <w:rFonts w:ascii="Calibri" w:hAnsi="Calibri" w:cs="Times New Roman"/>
        <w:sz w:val="22"/>
        <w:szCs w:val="22"/>
      </w:rPr>
    </w:lvl>
    <w:lvl w:ilvl="1">
      <w:start w:val="1"/>
      <w:numFmt w:val="lowerLetter"/>
      <w:lvlText w:val="%2."/>
      <w:lvlJc w:val="left"/>
      <w:pPr>
        <w:tabs>
          <w:tab w:val="num" w:pos="0"/>
        </w:tabs>
        <w:ind w:left="1080" w:hanging="360"/>
      </w:pPr>
      <w:rPr>
        <w:rFonts w:ascii="Calibri" w:hAnsi="Calibri" w:cs="Times New Roman"/>
        <w:sz w:val="22"/>
        <w:szCs w:val="22"/>
      </w:rPr>
    </w:lvl>
    <w:lvl w:ilvl="2">
      <w:start w:val="1"/>
      <w:numFmt w:val="lowerRoman"/>
      <w:lvlText w:val="%3."/>
      <w:lvlJc w:val="right"/>
      <w:pPr>
        <w:tabs>
          <w:tab w:val="num" w:pos="0"/>
        </w:tabs>
        <w:ind w:left="1800" w:hanging="180"/>
      </w:pPr>
      <w:rPr>
        <w:rFonts w:ascii="Calibri" w:hAnsi="Calibri" w:cs="Times New Roman"/>
        <w:sz w:val="22"/>
        <w:szCs w:val="22"/>
      </w:rPr>
    </w:lvl>
    <w:lvl w:ilvl="3">
      <w:start w:val="1"/>
      <w:numFmt w:val="decimal"/>
      <w:lvlText w:val="%4."/>
      <w:lvlJc w:val="left"/>
      <w:pPr>
        <w:tabs>
          <w:tab w:val="num" w:pos="0"/>
        </w:tabs>
        <w:ind w:left="2520" w:hanging="360"/>
      </w:pPr>
      <w:rPr>
        <w:rFonts w:ascii="Calibri" w:hAnsi="Calibri" w:cs="Times New Roman"/>
        <w:sz w:val="22"/>
        <w:szCs w:val="22"/>
      </w:rPr>
    </w:lvl>
    <w:lvl w:ilvl="4">
      <w:start w:val="1"/>
      <w:numFmt w:val="lowerLetter"/>
      <w:lvlText w:val="%5."/>
      <w:lvlJc w:val="left"/>
      <w:pPr>
        <w:tabs>
          <w:tab w:val="num" w:pos="0"/>
        </w:tabs>
        <w:ind w:left="3240" w:hanging="360"/>
      </w:pPr>
      <w:rPr>
        <w:rFonts w:ascii="Calibri" w:hAnsi="Calibri" w:cs="Times New Roman"/>
        <w:sz w:val="22"/>
        <w:szCs w:val="22"/>
      </w:rPr>
    </w:lvl>
    <w:lvl w:ilvl="5">
      <w:start w:val="1"/>
      <w:numFmt w:val="lowerRoman"/>
      <w:lvlText w:val="%6."/>
      <w:lvlJc w:val="right"/>
      <w:pPr>
        <w:tabs>
          <w:tab w:val="num" w:pos="0"/>
        </w:tabs>
        <w:ind w:left="3960" w:hanging="180"/>
      </w:pPr>
      <w:rPr>
        <w:rFonts w:ascii="Calibri" w:hAnsi="Calibri" w:cs="Times New Roman"/>
        <w:sz w:val="22"/>
        <w:szCs w:val="22"/>
      </w:rPr>
    </w:lvl>
    <w:lvl w:ilvl="6">
      <w:start w:val="1"/>
      <w:numFmt w:val="decimal"/>
      <w:lvlText w:val="%7."/>
      <w:lvlJc w:val="left"/>
      <w:pPr>
        <w:tabs>
          <w:tab w:val="num" w:pos="0"/>
        </w:tabs>
        <w:ind w:left="4680" w:hanging="360"/>
      </w:pPr>
      <w:rPr>
        <w:rFonts w:ascii="Calibri" w:hAnsi="Calibri" w:cs="Times New Roman"/>
        <w:sz w:val="22"/>
        <w:szCs w:val="22"/>
      </w:rPr>
    </w:lvl>
    <w:lvl w:ilvl="7">
      <w:start w:val="1"/>
      <w:numFmt w:val="lowerLetter"/>
      <w:lvlText w:val="%8."/>
      <w:lvlJc w:val="left"/>
      <w:pPr>
        <w:tabs>
          <w:tab w:val="num" w:pos="0"/>
        </w:tabs>
        <w:ind w:left="5400" w:hanging="360"/>
      </w:pPr>
      <w:rPr>
        <w:rFonts w:ascii="Calibri" w:hAnsi="Calibri" w:cs="Times New Roman"/>
        <w:sz w:val="22"/>
        <w:szCs w:val="22"/>
      </w:rPr>
    </w:lvl>
    <w:lvl w:ilvl="8">
      <w:start w:val="1"/>
      <w:numFmt w:val="lowerRoman"/>
      <w:lvlText w:val="%9."/>
      <w:lvlJc w:val="right"/>
      <w:pPr>
        <w:tabs>
          <w:tab w:val="num" w:pos="0"/>
        </w:tabs>
        <w:ind w:left="6120" w:hanging="180"/>
      </w:pPr>
      <w:rPr>
        <w:rFonts w:ascii="Calibri" w:hAnsi="Calibri" w:cs="Times New Roman"/>
        <w:sz w:val="22"/>
        <w:szCs w:val="22"/>
      </w:rPr>
    </w:lvl>
  </w:abstractNum>
  <w:abstractNum w:abstractNumId="11" w15:restartNumberingAfterBreak="0">
    <w:nsid w:val="00000028"/>
    <w:multiLevelType w:val="multilevel"/>
    <w:tmpl w:val="B718CA5E"/>
    <w:name w:val="WW8Num42"/>
    <w:lvl w:ilvl="0">
      <w:start w:val="1"/>
      <w:numFmt w:val="decimal"/>
      <w:lvlText w:val="%1)"/>
      <w:lvlJc w:val="left"/>
      <w:pPr>
        <w:tabs>
          <w:tab w:val="num" w:pos="0"/>
        </w:tabs>
        <w:ind w:left="720" w:hanging="360"/>
      </w:pPr>
      <w:rPr>
        <w:rFonts w:asciiTheme="minorHAnsi" w:hAnsiTheme="minorHAnsi" w:cstheme="minorHAnsi" w:hint="default"/>
        <w:sz w:val="22"/>
        <w:szCs w:val="22"/>
      </w:rPr>
    </w:lvl>
    <w:lvl w:ilvl="1">
      <w:start w:val="1"/>
      <w:numFmt w:val="decimal"/>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15:restartNumberingAfterBreak="0">
    <w:nsid w:val="01733C2A"/>
    <w:multiLevelType w:val="multilevel"/>
    <w:tmpl w:val="96D01B8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17506B1"/>
    <w:multiLevelType w:val="multilevel"/>
    <w:tmpl w:val="B288BE68"/>
    <w:styleLink w:val="WW8Num60"/>
    <w:lvl w:ilvl="0">
      <w:start w:val="1"/>
      <w:numFmt w:val="decimal"/>
      <w:lvlText w:val="%1."/>
      <w:lvlJc w:val="left"/>
      <w:pPr>
        <w:ind w:left="360" w:hanging="360"/>
      </w:pPr>
      <w:rPr>
        <w:rFonts w:ascii="Calibri" w:hAnsi="Calibri" w:cs="Times New Roman"/>
        <w:sz w:val="22"/>
        <w:szCs w:val="22"/>
      </w:rPr>
    </w:lvl>
    <w:lvl w:ilvl="1">
      <w:start w:val="1"/>
      <w:numFmt w:val="lowerLetter"/>
      <w:lvlText w:val="%1.%2."/>
      <w:lvlJc w:val="left"/>
      <w:pPr>
        <w:ind w:left="1080" w:hanging="360"/>
      </w:pPr>
      <w:rPr>
        <w:rFonts w:ascii="Calibri" w:hAnsi="Calibri" w:cs="Times New Roman"/>
        <w:sz w:val="22"/>
        <w:szCs w:val="22"/>
      </w:rPr>
    </w:lvl>
    <w:lvl w:ilvl="2">
      <w:start w:val="1"/>
      <w:numFmt w:val="lowerRoman"/>
      <w:lvlText w:val="%1.%2.%3."/>
      <w:lvlJc w:val="right"/>
      <w:pPr>
        <w:ind w:left="1800" w:hanging="180"/>
      </w:pPr>
      <w:rPr>
        <w:rFonts w:ascii="Calibri" w:hAnsi="Calibri" w:cs="Times New Roman"/>
        <w:sz w:val="22"/>
        <w:szCs w:val="22"/>
      </w:rPr>
    </w:lvl>
    <w:lvl w:ilvl="3">
      <w:start w:val="1"/>
      <w:numFmt w:val="decimal"/>
      <w:lvlText w:val="%1.%2.%3.%4."/>
      <w:lvlJc w:val="left"/>
      <w:pPr>
        <w:ind w:left="2520" w:hanging="360"/>
      </w:pPr>
      <w:rPr>
        <w:rFonts w:ascii="Calibri" w:hAnsi="Calibri" w:cs="Times New Roman"/>
        <w:sz w:val="22"/>
        <w:szCs w:val="22"/>
      </w:rPr>
    </w:lvl>
    <w:lvl w:ilvl="4">
      <w:start w:val="1"/>
      <w:numFmt w:val="lowerLetter"/>
      <w:lvlText w:val="%1.%2.%3.%4.%5."/>
      <w:lvlJc w:val="left"/>
      <w:pPr>
        <w:ind w:left="3240" w:hanging="360"/>
      </w:pPr>
      <w:rPr>
        <w:rFonts w:ascii="Calibri" w:hAnsi="Calibri" w:cs="Times New Roman"/>
        <w:sz w:val="22"/>
        <w:szCs w:val="22"/>
      </w:rPr>
    </w:lvl>
    <w:lvl w:ilvl="5">
      <w:start w:val="1"/>
      <w:numFmt w:val="lowerRoman"/>
      <w:lvlText w:val="%1.%2.%3.%4.%5.%6."/>
      <w:lvlJc w:val="right"/>
      <w:pPr>
        <w:ind w:left="3960" w:hanging="180"/>
      </w:pPr>
      <w:rPr>
        <w:rFonts w:ascii="Calibri" w:hAnsi="Calibri" w:cs="Times New Roman"/>
        <w:sz w:val="22"/>
        <w:szCs w:val="22"/>
      </w:rPr>
    </w:lvl>
    <w:lvl w:ilvl="6">
      <w:start w:val="1"/>
      <w:numFmt w:val="decimal"/>
      <w:lvlText w:val="%1.%2.%3.%4.%5.%6.%7."/>
      <w:lvlJc w:val="left"/>
      <w:pPr>
        <w:ind w:left="4680" w:hanging="360"/>
      </w:pPr>
      <w:rPr>
        <w:rFonts w:ascii="Calibri" w:hAnsi="Calibri" w:cs="Times New Roman"/>
        <w:sz w:val="22"/>
        <w:szCs w:val="22"/>
      </w:rPr>
    </w:lvl>
    <w:lvl w:ilvl="7">
      <w:start w:val="1"/>
      <w:numFmt w:val="lowerLetter"/>
      <w:lvlText w:val="%1.%2.%3.%4.%5.%6.%7.%8."/>
      <w:lvlJc w:val="left"/>
      <w:pPr>
        <w:ind w:left="5400" w:hanging="360"/>
      </w:pPr>
      <w:rPr>
        <w:rFonts w:ascii="Calibri" w:hAnsi="Calibri" w:cs="Times New Roman"/>
        <w:sz w:val="22"/>
        <w:szCs w:val="22"/>
      </w:rPr>
    </w:lvl>
    <w:lvl w:ilvl="8">
      <w:start w:val="1"/>
      <w:numFmt w:val="lowerRoman"/>
      <w:lvlText w:val="%1.%2.%3.%4.%5.%6.%7.%8.%9."/>
      <w:lvlJc w:val="right"/>
      <w:pPr>
        <w:ind w:left="6120" w:hanging="180"/>
      </w:pPr>
      <w:rPr>
        <w:rFonts w:ascii="Calibri" w:hAnsi="Calibri" w:cs="Times New Roman"/>
        <w:sz w:val="22"/>
        <w:szCs w:val="22"/>
      </w:rPr>
    </w:lvl>
  </w:abstractNum>
  <w:abstractNum w:abstractNumId="14" w15:restartNumberingAfterBreak="0">
    <w:nsid w:val="01E8537A"/>
    <w:multiLevelType w:val="multilevel"/>
    <w:tmpl w:val="3B661AA0"/>
    <w:styleLink w:val="WW8Num26"/>
    <w:lvl w:ilvl="0">
      <w:start w:val="1"/>
      <w:numFmt w:val="decimal"/>
      <w:lvlText w:val="%1."/>
      <w:lvlJc w:val="left"/>
      <w:pPr>
        <w:ind w:left="360" w:hanging="360"/>
      </w:pPr>
      <w:rPr>
        <w:rFonts w:ascii="Calibri" w:hAnsi="Calibri" w:cs="Times New Roman"/>
        <w:sz w:val="22"/>
        <w:szCs w:val="22"/>
      </w:rPr>
    </w:lvl>
    <w:lvl w:ilvl="1">
      <w:start w:val="1"/>
      <w:numFmt w:val="lowerLetter"/>
      <w:lvlText w:val="%2)"/>
      <w:lvlJc w:val="left"/>
      <w:pPr>
        <w:ind w:left="1080" w:hanging="360"/>
      </w:pPr>
    </w:lvl>
    <w:lvl w:ilvl="2">
      <w:start w:val="1"/>
      <w:numFmt w:val="lowerRoman"/>
      <w:lvlText w:val="%1.%2.%3."/>
      <w:lvlJc w:val="right"/>
      <w:pPr>
        <w:ind w:left="1800" w:hanging="180"/>
      </w:pPr>
      <w:rPr>
        <w:rFonts w:ascii="Calibri" w:hAnsi="Calibri" w:cs="Times New Roman"/>
        <w:sz w:val="22"/>
        <w:szCs w:val="22"/>
      </w:rPr>
    </w:lvl>
    <w:lvl w:ilvl="3">
      <w:start w:val="1"/>
      <w:numFmt w:val="decimal"/>
      <w:lvlText w:val="%1.%2.%3.%4."/>
      <w:lvlJc w:val="left"/>
      <w:pPr>
        <w:ind w:left="2520" w:hanging="360"/>
      </w:pPr>
      <w:rPr>
        <w:rFonts w:ascii="Calibri" w:hAnsi="Calibri" w:cs="Times New Roman"/>
        <w:sz w:val="22"/>
        <w:szCs w:val="22"/>
      </w:rPr>
    </w:lvl>
    <w:lvl w:ilvl="4">
      <w:start w:val="1"/>
      <w:numFmt w:val="lowerLetter"/>
      <w:lvlText w:val="%1.%2.%3.%4.%5."/>
      <w:lvlJc w:val="left"/>
      <w:pPr>
        <w:ind w:left="3240" w:hanging="360"/>
      </w:pPr>
      <w:rPr>
        <w:rFonts w:ascii="Calibri" w:hAnsi="Calibri" w:cs="Times New Roman"/>
        <w:sz w:val="22"/>
        <w:szCs w:val="22"/>
      </w:rPr>
    </w:lvl>
    <w:lvl w:ilvl="5">
      <w:start w:val="1"/>
      <w:numFmt w:val="lowerRoman"/>
      <w:lvlText w:val="%1.%2.%3.%4.%5.%6."/>
      <w:lvlJc w:val="right"/>
      <w:pPr>
        <w:ind w:left="3960" w:hanging="180"/>
      </w:pPr>
      <w:rPr>
        <w:rFonts w:ascii="Calibri" w:hAnsi="Calibri" w:cs="Times New Roman"/>
        <w:sz w:val="22"/>
        <w:szCs w:val="22"/>
      </w:rPr>
    </w:lvl>
    <w:lvl w:ilvl="6">
      <w:start w:val="1"/>
      <w:numFmt w:val="decimal"/>
      <w:lvlText w:val="%1.%2.%3.%4.%5.%6.%7."/>
      <w:lvlJc w:val="left"/>
      <w:pPr>
        <w:ind w:left="4680" w:hanging="360"/>
      </w:pPr>
      <w:rPr>
        <w:rFonts w:ascii="Calibri" w:hAnsi="Calibri" w:cs="Times New Roman"/>
        <w:sz w:val="22"/>
        <w:szCs w:val="22"/>
      </w:rPr>
    </w:lvl>
    <w:lvl w:ilvl="7">
      <w:start w:val="1"/>
      <w:numFmt w:val="lowerLetter"/>
      <w:lvlText w:val="%1.%2.%3.%4.%5.%6.%7.%8."/>
      <w:lvlJc w:val="left"/>
      <w:pPr>
        <w:ind w:left="5400" w:hanging="360"/>
      </w:pPr>
      <w:rPr>
        <w:rFonts w:ascii="Calibri" w:hAnsi="Calibri" w:cs="Times New Roman"/>
        <w:sz w:val="22"/>
        <w:szCs w:val="22"/>
      </w:rPr>
    </w:lvl>
    <w:lvl w:ilvl="8">
      <w:start w:val="1"/>
      <w:numFmt w:val="lowerRoman"/>
      <w:lvlText w:val="%1.%2.%3.%4.%5.%6.%7.%8.%9."/>
      <w:lvlJc w:val="right"/>
      <w:pPr>
        <w:ind w:left="6120" w:hanging="180"/>
      </w:pPr>
      <w:rPr>
        <w:rFonts w:ascii="Calibri" w:hAnsi="Calibri" w:cs="Times New Roman"/>
        <w:sz w:val="22"/>
        <w:szCs w:val="22"/>
      </w:rPr>
    </w:lvl>
  </w:abstractNum>
  <w:abstractNum w:abstractNumId="15" w15:restartNumberingAfterBreak="0">
    <w:nsid w:val="0219337D"/>
    <w:multiLevelType w:val="multilevel"/>
    <w:tmpl w:val="EC0403EC"/>
    <w:styleLink w:val="WW8Num22"/>
    <w:lvl w:ilvl="0">
      <w:start w:val="1"/>
      <w:numFmt w:val="lowerLetter"/>
      <w:lvlText w:val="%1."/>
      <w:lvlJc w:val="left"/>
      <w:pPr>
        <w:ind w:left="720" w:hanging="360"/>
      </w:pPr>
      <w:rPr>
        <w:rFonts w:cs="Times New Roman"/>
      </w:rPr>
    </w:lvl>
    <w:lvl w:ilvl="1">
      <w:start w:val="1"/>
      <w:numFmt w:val="lowerLetter"/>
      <w:lvlText w:val="%1.%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6" w15:restartNumberingAfterBreak="0">
    <w:nsid w:val="03946506"/>
    <w:multiLevelType w:val="multilevel"/>
    <w:tmpl w:val="D50E3C70"/>
    <w:styleLink w:val="WWNum6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04ED2192"/>
    <w:multiLevelType w:val="multilevel"/>
    <w:tmpl w:val="06F8C90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7405730"/>
    <w:multiLevelType w:val="multilevel"/>
    <w:tmpl w:val="C3D0786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0A631745"/>
    <w:multiLevelType w:val="hybridMultilevel"/>
    <w:tmpl w:val="B1604498"/>
    <w:lvl w:ilvl="0" w:tplc="04150011">
      <w:start w:val="1"/>
      <w:numFmt w:val="decimal"/>
      <w:lvlText w:val="%1)"/>
      <w:lvlJc w:val="left"/>
      <w:pPr>
        <w:ind w:left="709" w:hanging="360"/>
      </w:p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21" w15:restartNumberingAfterBreak="0">
    <w:nsid w:val="0B004047"/>
    <w:multiLevelType w:val="hybridMultilevel"/>
    <w:tmpl w:val="49606678"/>
    <w:name w:val="WW8Num21023"/>
    <w:lvl w:ilvl="0" w:tplc="A096250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0CB6E0B"/>
    <w:multiLevelType w:val="hybridMultilevel"/>
    <w:tmpl w:val="9F948ACC"/>
    <w:lvl w:ilvl="0" w:tplc="7E7E3020">
      <w:start w:val="1"/>
      <w:numFmt w:val="lowerLetter"/>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10FC4450"/>
    <w:multiLevelType w:val="multilevel"/>
    <w:tmpl w:val="D21E68AE"/>
    <w:styleLink w:val="WW8Num19"/>
    <w:lvl w:ilvl="0">
      <w:start w:val="1"/>
      <w:numFmt w:val="decimal"/>
      <w:lvlText w:val="%1."/>
      <w:lvlJc w:val="left"/>
      <w:pPr>
        <w:ind w:left="360" w:hanging="360"/>
      </w:pPr>
      <w:rPr>
        <w:rFonts w:ascii="Calibri" w:hAnsi="Calibri" w:cs="Times New Roman"/>
        <w:sz w:val="22"/>
        <w:szCs w:val="22"/>
      </w:rPr>
    </w:lvl>
    <w:lvl w:ilvl="1">
      <w:start w:val="1"/>
      <w:numFmt w:val="lowerLetter"/>
      <w:lvlText w:val="%1.%2."/>
      <w:lvlJc w:val="left"/>
      <w:pPr>
        <w:ind w:left="1080" w:hanging="360"/>
      </w:pPr>
      <w:rPr>
        <w:rFonts w:ascii="Calibri" w:hAnsi="Calibri" w:cs="Times New Roman"/>
        <w:sz w:val="22"/>
        <w:szCs w:val="22"/>
      </w:rPr>
    </w:lvl>
    <w:lvl w:ilvl="2">
      <w:start w:val="1"/>
      <w:numFmt w:val="lowerRoman"/>
      <w:lvlText w:val="%1.%2.%3."/>
      <w:lvlJc w:val="right"/>
      <w:pPr>
        <w:ind w:left="1800" w:hanging="180"/>
      </w:pPr>
      <w:rPr>
        <w:rFonts w:ascii="Calibri" w:hAnsi="Calibri" w:cs="Times New Roman"/>
        <w:sz w:val="22"/>
        <w:szCs w:val="22"/>
      </w:rPr>
    </w:lvl>
    <w:lvl w:ilvl="3">
      <w:start w:val="1"/>
      <w:numFmt w:val="decimal"/>
      <w:lvlText w:val="%1.%2.%3.%4."/>
      <w:lvlJc w:val="left"/>
      <w:pPr>
        <w:ind w:left="2520" w:hanging="360"/>
      </w:pPr>
      <w:rPr>
        <w:rFonts w:ascii="Calibri" w:hAnsi="Calibri" w:cs="Times New Roman"/>
        <w:sz w:val="22"/>
        <w:szCs w:val="22"/>
      </w:rPr>
    </w:lvl>
    <w:lvl w:ilvl="4">
      <w:start w:val="1"/>
      <w:numFmt w:val="lowerLetter"/>
      <w:lvlText w:val="%1.%2.%3.%4.%5."/>
      <w:lvlJc w:val="left"/>
      <w:pPr>
        <w:ind w:left="3240" w:hanging="360"/>
      </w:pPr>
      <w:rPr>
        <w:rFonts w:ascii="Calibri" w:hAnsi="Calibri" w:cs="Times New Roman"/>
        <w:sz w:val="22"/>
        <w:szCs w:val="22"/>
      </w:rPr>
    </w:lvl>
    <w:lvl w:ilvl="5">
      <w:start w:val="1"/>
      <w:numFmt w:val="lowerRoman"/>
      <w:lvlText w:val="%1.%2.%3.%4.%5.%6."/>
      <w:lvlJc w:val="right"/>
      <w:pPr>
        <w:ind w:left="3960" w:hanging="180"/>
      </w:pPr>
      <w:rPr>
        <w:rFonts w:ascii="Calibri" w:hAnsi="Calibri" w:cs="Times New Roman"/>
        <w:sz w:val="22"/>
        <w:szCs w:val="22"/>
      </w:rPr>
    </w:lvl>
    <w:lvl w:ilvl="6">
      <w:start w:val="1"/>
      <w:numFmt w:val="decimal"/>
      <w:lvlText w:val="%1.%2.%3.%4.%5.%6.%7."/>
      <w:lvlJc w:val="left"/>
      <w:pPr>
        <w:ind w:left="4680" w:hanging="360"/>
      </w:pPr>
      <w:rPr>
        <w:rFonts w:ascii="Calibri" w:hAnsi="Calibri" w:cs="Times New Roman"/>
        <w:sz w:val="22"/>
        <w:szCs w:val="22"/>
      </w:rPr>
    </w:lvl>
    <w:lvl w:ilvl="7">
      <w:start w:val="1"/>
      <w:numFmt w:val="lowerLetter"/>
      <w:lvlText w:val="%1.%2.%3.%4.%5.%6.%7.%8."/>
      <w:lvlJc w:val="left"/>
      <w:pPr>
        <w:ind w:left="5400" w:hanging="360"/>
      </w:pPr>
      <w:rPr>
        <w:rFonts w:ascii="Calibri" w:hAnsi="Calibri" w:cs="Times New Roman"/>
        <w:sz w:val="22"/>
        <w:szCs w:val="22"/>
      </w:rPr>
    </w:lvl>
    <w:lvl w:ilvl="8">
      <w:start w:val="1"/>
      <w:numFmt w:val="lowerRoman"/>
      <w:lvlText w:val="%1.%2.%3.%4.%5.%6.%7.%8.%9."/>
      <w:lvlJc w:val="right"/>
      <w:pPr>
        <w:ind w:left="6120" w:hanging="180"/>
      </w:pPr>
      <w:rPr>
        <w:rFonts w:ascii="Calibri" w:hAnsi="Calibri" w:cs="Times New Roman"/>
        <w:sz w:val="22"/>
        <w:szCs w:val="22"/>
      </w:rPr>
    </w:lvl>
  </w:abstractNum>
  <w:abstractNum w:abstractNumId="24" w15:restartNumberingAfterBreak="0">
    <w:nsid w:val="12AA42A2"/>
    <w:multiLevelType w:val="multilevel"/>
    <w:tmpl w:val="0DD4F360"/>
    <w:styleLink w:val="WWNum60"/>
    <w:lvl w:ilvl="0">
      <w:start w:val="1"/>
      <w:numFmt w:val="decimal"/>
      <w:lvlText w:val="%1"/>
      <w:lvlJc w:val="left"/>
      <w:pPr>
        <w:ind w:left="720" w:hanging="720"/>
      </w:pPr>
      <w:rPr>
        <w:b/>
        <w:bCs/>
      </w:rPr>
    </w:lvl>
    <w:lvl w:ilvl="1">
      <w:start w:val="1"/>
      <w:numFmt w:val="lowerLetter"/>
      <w:lvlText w:val="%1.%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5" w15:restartNumberingAfterBreak="0">
    <w:nsid w:val="12D65B90"/>
    <w:multiLevelType w:val="multilevel"/>
    <w:tmpl w:val="FB7A146C"/>
    <w:styleLink w:val="WW8Num74"/>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12E8061A"/>
    <w:multiLevelType w:val="hybridMultilevel"/>
    <w:tmpl w:val="77B6FEA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30B37C1"/>
    <w:multiLevelType w:val="hybridMultilevel"/>
    <w:tmpl w:val="6576E87A"/>
    <w:lvl w:ilvl="0" w:tplc="A0962500">
      <w:start w:val="1"/>
      <w:numFmt w:val="decimal"/>
      <w:lvlText w:val="%1."/>
      <w:lvlJc w:val="left"/>
      <w:pPr>
        <w:tabs>
          <w:tab w:val="num" w:pos="360"/>
        </w:tabs>
        <w:ind w:left="360" w:hanging="360"/>
      </w:pPr>
      <w:rPr>
        <w:rFonts w:hint="default"/>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14071236"/>
    <w:multiLevelType w:val="multilevel"/>
    <w:tmpl w:val="D05A91AC"/>
    <w:styleLink w:val="WW8Num92"/>
    <w:lvl w:ilvl="0">
      <w:start w:val="1"/>
      <w:numFmt w:val="lowerLetter"/>
      <w:lvlText w:val="%1."/>
      <w:lvlJc w:val="left"/>
      <w:pPr>
        <w:ind w:left="1070" w:hanging="360"/>
      </w:pPr>
      <w:rPr>
        <w:rFonts w:ascii="Calibri" w:hAnsi="Calibri" w:cs="Times New Roman"/>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15255FCD"/>
    <w:multiLevelType w:val="multilevel"/>
    <w:tmpl w:val="273A2502"/>
    <w:styleLink w:val="WWNum50"/>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152726E1"/>
    <w:multiLevelType w:val="hybridMultilevel"/>
    <w:tmpl w:val="64B61C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80D650C"/>
    <w:multiLevelType w:val="multilevel"/>
    <w:tmpl w:val="8104DBC0"/>
    <w:styleLink w:val="WWNum62"/>
    <w:lvl w:ilvl="0">
      <w:start w:val="1"/>
      <w:numFmt w:val="decimal"/>
      <w:lvlText w:val="%1"/>
      <w:lvlJc w:val="left"/>
      <w:pPr>
        <w:ind w:left="1080" w:hanging="360"/>
      </w:pPr>
    </w:lvl>
    <w:lvl w:ilvl="1">
      <w:start w:val="1"/>
      <w:numFmt w:val="lowerLetter"/>
      <w:lvlText w:val="%1.%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1A6A14E2"/>
    <w:multiLevelType w:val="hybridMultilevel"/>
    <w:tmpl w:val="7326161E"/>
    <w:lvl w:ilvl="0" w:tplc="DDB27C6A">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2794D952">
      <w:start w:val="1"/>
      <w:numFmt w:val="lowerLetter"/>
      <w:lvlText w:val="%4)"/>
      <w:lvlJc w:val="left"/>
      <w:pPr>
        <w:ind w:left="2520" w:hanging="360"/>
      </w:pPr>
      <w:rPr>
        <w:rFonts w:hint="default"/>
      </w:rPr>
    </w:lvl>
    <w:lvl w:ilvl="4" w:tplc="EAB81688">
      <w:start w:val="1"/>
      <w:numFmt w:val="decimal"/>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4" w15:restartNumberingAfterBreak="0">
    <w:nsid w:val="1B7B6D19"/>
    <w:multiLevelType w:val="multilevel"/>
    <w:tmpl w:val="12CEC2D8"/>
    <w:lvl w:ilvl="0">
      <w:start w:val="1"/>
      <w:numFmt w:val="decimal"/>
      <w:lvlText w:val="%1."/>
      <w:lvlJc w:val="left"/>
      <w:pPr>
        <w:ind w:left="1004" w:hanging="360"/>
      </w:p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5" w15:restartNumberingAfterBreak="0">
    <w:nsid w:val="1C7F63C7"/>
    <w:multiLevelType w:val="multilevel"/>
    <w:tmpl w:val="4FE0CEE4"/>
    <w:styleLink w:val="WW8Num61"/>
    <w:lvl w:ilvl="0">
      <w:start w:val="1"/>
      <w:numFmt w:val="decimal"/>
      <w:lvlText w:val="%1."/>
      <w:lvlJc w:val="left"/>
      <w:pPr>
        <w:ind w:left="360" w:hanging="360"/>
      </w:pPr>
      <w:rPr>
        <w:rFonts w:ascii="Calibri" w:hAnsi="Calibri" w:cs="Times New Roman"/>
        <w:b w:val="0"/>
        <w:sz w:val="22"/>
        <w:szCs w:val="22"/>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36" w15:restartNumberingAfterBreak="0">
    <w:nsid w:val="1ED6267D"/>
    <w:multiLevelType w:val="multilevel"/>
    <w:tmpl w:val="93F0D41A"/>
    <w:styleLink w:val="WW8Num29"/>
    <w:lvl w:ilvl="0">
      <w:start w:val="1"/>
      <w:numFmt w:val="lowerLetter"/>
      <w:lvlText w:val="%1."/>
      <w:lvlJc w:val="left"/>
      <w:pPr>
        <w:ind w:left="644" w:hanging="360"/>
      </w:pPr>
      <w:rPr>
        <w:rFonts w:ascii="Calibri" w:hAnsi="Calibri" w:cs="Times New Roman"/>
        <w:color w:val="000000"/>
        <w:sz w:val="22"/>
        <w:szCs w:val="22"/>
      </w:rPr>
    </w:lvl>
    <w:lvl w:ilvl="1">
      <w:start w:val="1"/>
      <w:numFmt w:val="lowerLetter"/>
      <w:lvlText w:val="%1.%2."/>
      <w:lvlJc w:val="left"/>
      <w:pPr>
        <w:ind w:left="1364" w:hanging="360"/>
      </w:pPr>
      <w:rPr>
        <w:rFonts w:cs="Times New Roman"/>
      </w:rPr>
    </w:lvl>
    <w:lvl w:ilvl="2">
      <w:start w:val="1"/>
      <w:numFmt w:val="lowerRoman"/>
      <w:lvlText w:val="%1.%2.%3."/>
      <w:lvlJc w:val="right"/>
      <w:pPr>
        <w:ind w:left="2084" w:hanging="180"/>
      </w:pPr>
      <w:rPr>
        <w:rFonts w:cs="Times New Roman"/>
      </w:rPr>
    </w:lvl>
    <w:lvl w:ilvl="3">
      <w:start w:val="1"/>
      <w:numFmt w:val="decimal"/>
      <w:lvlText w:val="%1.%2.%3.%4."/>
      <w:lvlJc w:val="left"/>
      <w:pPr>
        <w:ind w:left="2804" w:hanging="360"/>
      </w:pPr>
      <w:rPr>
        <w:rFonts w:cs="Times New Roman"/>
      </w:rPr>
    </w:lvl>
    <w:lvl w:ilvl="4">
      <w:start w:val="1"/>
      <w:numFmt w:val="lowerLetter"/>
      <w:lvlText w:val="%1.%2.%3.%4.%5."/>
      <w:lvlJc w:val="left"/>
      <w:pPr>
        <w:ind w:left="3524" w:hanging="360"/>
      </w:pPr>
      <w:rPr>
        <w:rFonts w:cs="Times New Roman"/>
      </w:rPr>
    </w:lvl>
    <w:lvl w:ilvl="5">
      <w:start w:val="1"/>
      <w:numFmt w:val="lowerRoman"/>
      <w:lvlText w:val="%1.%2.%3.%4.%5.%6."/>
      <w:lvlJc w:val="right"/>
      <w:pPr>
        <w:ind w:left="4244" w:hanging="180"/>
      </w:pPr>
      <w:rPr>
        <w:rFonts w:cs="Times New Roman"/>
      </w:rPr>
    </w:lvl>
    <w:lvl w:ilvl="6">
      <w:start w:val="1"/>
      <w:numFmt w:val="decimal"/>
      <w:lvlText w:val="%1.%2.%3.%4.%5.%6.%7."/>
      <w:lvlJc w:val="left"/>
      <w:pPr>
        <w:ind w:left="4964" w:hanging="360"/>
      </w:pPr>
      <w:rPr>
        <w:rFonts w:cs="Times New Roman"/>
      </w:rPr>
    </w:lvl>
    <w:lvl w:ilvl="7">
      <w:start w:val="1"/>
      <w:numFmt w:val="lowerLetter"/>
      <w:lvlText w:val="%1.%2.%3.%4.%5.%6.%7.%8."/>
      <w:lvlJc w:val="left"/>
      <w:pPr>
        <w:ind w:left="5684" w:hanging="360"/>
      </w:pPr>
      <w:rPr>
        <w:rFonts w:cs="Times New Roman"/>
      </w:rPr>
    </w:lvl>
    <w:lvl w:ilvl="8">
      <w:start w:val="1"/>
      <w:numFmt w:val="lowerRoman"/>
      <w:lvlText w:val="%1.%2.%3.%4.%5.%6.%7.%8.%9."/>
      <w:lvlJc w:val="right"/>
      <w:pPr>
        <w:ind w:left="6404" w:hanging="180"/>
      </w:pPr>
      <w:rPr>
        <w:rFonts w:cs="Times New Roman"/>
      </w:rPr>
    </w:lvl>
  </w:abstractNum>
  <w:abstractNum w:abstractNumId="37" w15:restartNumberingAfterBreak="0">
    <w:nsid w:val="1FC87E01"/>
    <w:multiLevelType w:val="multilevel"/>
    <w:tmpl w:val="8CD43832"/>
    <w:styleLink w:val="WWNum44"/>
    <w:lvl w:ilvl="0">
      <w:start w:val="1"/>
      <w:numFmt w:val="decimal"/>
      <w:lvlText w:val="%1"/>
      <w:lvlJc w:val="left"/>
      <w:pPr>
        <w:ind w:left="720" w:hanging="360"/>
      </w:pPr>
      <w:rPr>
        <w:rFonts w:cs="Times New Roman"/>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8" w15:restartNumberingAfterBreak="0">
    <w:nsid w:val="1FE421C7"/>
    <w:multiLevelType w:val="multilevel"/>
    <w:tmpl w:val="F4BEE4B0"/>
    <w:styleLink w:val="WWNum54"/>
    <w:lvl w:ilvl="0">
      <w:start w:val="1"/>
      <w:numFmt w:val="lowerLetter"/>
      <w:lvlText w:val="%1"/>
      <w:lvlJc w:val="left"/>
      <w:pPr>
        <w:ind w:left="1146" w:hanging="360"/>
      </w:p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9" w15:restartNumberingAfterBreak="0">
    <w:nsid w:val="21736870"/>
    <w:multiLevelType w:val="hybridMultilevel"/>
    <w:tmpl w:val="87929538"/>
    <w:lvl w:ilvl="0" w:tplc="6F601F2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63B4E2C"/>
    <w:multiLevelType w:val="multilevel"/>
    <w:tmpl w:val="6214165C"/>
    <w:styleLink w:val="WWNum48"/>
    <w:lvl w:ilvl="0">
      <w:start w:val="1"/>
      <w:numFmt w:val="decimal"/>
      <w:lvlText w:val="%1"/>
      <w:lvlJc w:val="left"/>
      <w:pPr>
        <w:ind w:left="720" w:hanging="360"/>
      </w:pPr>
      <w:rPr>
        <w:rFonts w:cs="Calibri"/>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1" w15:restartNumberingAfterBreak="0">
    <w:nsid w:val="26AB3349"/>
    <w:multiLevelType w:val="multilevel"/>
    <w:tmpl w:val="850806BE"/>
    <w:styleLink w:val="WWNum63"/>
    <w:lvl w:ilvl="0">
      <w:start w:val="1"/>
      <w:numFmt w:val="decimal"/>
      <w:lvlText w:val="%1"/>
      <w:lvlJc w:val="left"/>
      <w:pPr>
        <w:ind w:left="1080" w:hanging="360"/>
      </w:pPr>
    </w:lvl>
    <w:lvl w:ilvl="1">
      <w:start w:val="1"/>
      <w:numFmt w:val="lowerLetter"/>
      <w:lvlText w:val="%1.%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2" w15:restartNumberingAfterBreak="0">
    <w:nsid w:val="26D020B2"/>
    <w:multiLevelType w:val="multilevel"/>
    <w:tmpl w:val="214CD198"/>
    <w:styleLink w:val="WW8Num80"/>
    <w:lvl w:ilvl="0">
      <w:start w:val="1"/>
      <w:numFmt w:val="decimal"/>
      <w:lvlText w:val="%1."/>
      <w:lvlJc w:val="left"/>
      <w:pPr>
        <w:ind w:left="360" w:hanging="360"/>
      </w:pPr>
      <w:rPr>
        <w:rFonts w:ascii="Calibri" w:hAnsi="Calibri" w:cs="Times New Roman"/>
        <w:sz w:val="22"/>
        <w:szCs w:val="22"/>
      </w:rPr>
    </w:lvl>
    <w:lvl w:ilvl="1">
      <w:start w:val="1"/>
      <w:numFmt w:val="lowerLetter"/>
      <w:lvlText w:val="%1.%2."/>
      <w:lvlJc w:val="left"/>
      <w:pPr>
        <w:ind w:left="1080" w:hanging="360"/>
      </w:pPr>
      <w:rPr>
        <w:rFonts w:ascii="Calibri" w:hAnsi="Calibri" w:cs="Times New Roman"/>
        <w:sz w:val="22"/>
        <w:szCs w:val="22"/>
      </w:rPr>
    </w:lvl>
    <w:lvl w:ilvl="2">
      <w:start w:val="1"/>
      <w:numFmt w:val="lowerRoman"/>
      <w:lvlText w:val="%1.%2.%3."/>
      <w:lvlJc w:val="right"/>
      <w:pPr>
        <w:ind w:left="1800" w:hanging="180"/>
      </w:pPr>
      <w:rPr>
        <w:rFonts w:ascii="Calibri" w:hAnsi="Calibri" w:cs="Times New Roman"/>
        <w:sz w:val="22"/>
        <w:szCs w:val="22"/>
      </w:rPr>
    </w:lvl>
    <w:lvl w:ilvl="3">
      <w:start w:val="1"/>
      <w:numFmt w:val="decimal"/>
      <w:lvlText w:val="%1.%2.%3.%4."/>
      <w:lvlJc w:val="left"/>
      <w:pPr>
        <w:ind w:left="2520" w:hanging="360"/>
      </w:pPr>
      <w:rPr>
        <w:rFonts w:ascii="Calibri" w:hAnsi="Calibri" w:cs="Times New Roman"/>
        <w:sz w:val="22"/>
        <w:szCs w:val="22"/>
      </w:rPr>
    </w:lvl>
    <w:lvl w:ilvl="4">
      <w:start w:val="1"/>
      <w:numFmt w:val="lowerLetter"/>
      <w:lvlText w:val="%1.%2.%3.%4.%5."/>
      <w:lvlJc w:val="left"/>
      <w:pPr>
        <w:ind w:left="3240" w:hanging="360"/>
      </w:pPr>
      <w:rPr>
        <w:rFonts w:ascii="Calibri" w:hAnsi="Calibri" w:cs="Times New Roman"/>
        <w:sz w:val="22"/>
        <w:szCs w:val="22"/>
      </w:rPr>
    </w:lvl>
    <w:lvl w:ilvl="5">
      <w:start w:val="1"/>
      <w:numFmt w:val="lowerRoman"/>
      <w:lvlText w:val="%1.%2.%3.%4.%5.%6."/>
      <w:lvlJc w:val="right"/>
      <w:pPr>
        <w:ind w:left="3960" w:hanging="180"/>
      </w:pPr>
      <w:rPr>
        <w:rFonts w:ascii="Calibri" w:hAnsi="Calibri" w:cs="Times New Roman"/>
        <w:sz w:val="22"/>
        <w:szCs w:val="22"/>
      </w:rPr>
    </w:lvl>
    <w:lvl w:ilvl="6">
      <w:start w:val="1"/>
      <w:numFmt w:val="decimal"/>
      <w:lvlText w:val="%1.%2.%3.%4.%5.%6.%7."/>
      <w:lvlJc w:val="left"/>
      <w:pPr>
        <w:ind w:left="4680" w:hanging="360"/>
      </w:pPr>
      <w:rPr>
        <w:rFonts w:ascii="Calibri" w:hAnsi="Calibri" w:cs="Times New Roman"/>
        <w:sz w:val="22"/>
        <w:szCs w:val="22"/>
      </w:rPr>
    </w:lvl>
    <w:lvl w:ilvl="7">
      <w:start w:val="1"/>
      <w:numFmt w:val="lowerLetter"/>
      <w:lvlText w:val="%1.%2.%3.%4.%5.%6.%7.%8."/>
      <w:lvlJc w:val="left"/>
      <w:pPr>
        <w:ind w:left="5400" w:hanging="360"/>
      </w:pPr>
      <w:rPr>
        <w:rFonts w:ascii="Calibri" w:hAnsi="Calibri" w:cs="Times New Roman"/>
        <w:sz w:val="22"/>
        <w:szCs w:val="22"/>
      </w:rPr>
    </w:lvl>
    <w:lvl w:ilvl="8">
      <w:start w:val="1"/>
      <w:numFmt w:val="lowerRoman"/>
      <w:lvlText w:val="%1.%2.%3.%4.%5.%6.%7.%8.%9."/>
      <w:lvlJc w:val="right"/>
      <w:pPr>
        <w:ind w:left="6120" w:hanging="180"/>
      </w:pPr>
      <w:rPr>
        <w:rFonts w:ascii="Calibri" w:hAnsi="Calibri" w:cs="Times New Roman"/>
        <w:sz w:val="22"/>
        <w:szCs w:val="22"/>
      </w:rPr>
    </w:lvl>
  </w:abstractNum>
  <w:abstractNum w:abstractNumId="43" w15:restartNumberingAfterBreak="0">
    <w:nsid w:val="2A652093"/>
    <w:multiLevelType w:val="hybridMultilevel"/>
    <w:tmpl w:val="B6628110"/>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2BC26EEA"/>
    <w:multiLevelType w:val="multilevel"/>
    <w:tmpl w:val="0BCE5F5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E7D2A76"/>
    <w:multiLevelType w:val="multilevel"/>
    <w:tmpl w:val="66D677B8"/>
    <w:styleLink w:val="WWNum64"/>
    <w:lvl w:ilvl="0">
      <w:start w:val="1"/>
      <w:numFmt w:val="lowerLetter"/>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2F867072"/>
    <w:multiLevelType w:val="hybridMultilevel"/>
    <w:tmpl w:val="6DAE494C"/>
    <w:name w:val="WW8Num2102323"/>
    <w:lvl w:ilvl="0" w:tplc="4B32117C">
      <w:start w:val="1"/>
      <w:numFmt w:val="decimal"/>
      <w:lvlText w:val="%1."/>
      <w:lvlJc w:val="left"/>
      <w:pPr>
        <w:tabs>
          <w:tab w:val="num" w:pos="360"/>
        </w:tabs>
        <w:ind w:left="360" w:hanging="360"/>
      </w:pPr>
      <w:rPr>
        <w:rFonts w:hint="default"/>
        <w:b w:val="0"/>
      </w:rPr>
    </w:lvl>
    <w:lvl w:ilvl="1" w:tplc="6CD48688">
      <w:start w:val="1"/>
      <w:numFmt w:val="decimal"/>
      <w:lvlText w:val="%2)"/>
      <w:lvlJc w:val="left"/>
      <w:pPr>
        <w:tabs>
          <w:tab w:val="num" w:pos="2340"/>
        </w:tabs>
        <w:ind w:left="2340" w:hanging="360"/>
      </w:pPr>
      <w:rPr>
        <w:rFonts w:ascii="Tahoma" w:eastAsia="Times New Roman" w:hAnsi="Tahoma" w:cs="Tahoma"/>
        <w:b w:val="0"/>
      </w:rPr>
    </w:lvl>
    <w:lvl w:ilvl="2" w:tplc="0415001B" w:tentative="1">
      <w:start w:val="1"/>
      <w:numFmt w:val="lowerRoman"/>
      <w:lvlText w:val="%3."/>
      <w:lvlJc w:val="right"/>
      <w:pPr>
        <w:tabs>
          <w:tab w:val="num" w:pos="3060"/>
        </w:tabs>
        <w:ind w:left="3060" w:hanging="180"/>
      </w:pPr>
    </w:lvl>
    <w:lvl w:ilvl="3" w:tplc="0415000F" w:tentative="1">
      <w:start w:val="1"/>
      <w:numFmt w:val="decimal"/>
      <w:lvlText w:val="%4."/>
      <w:lvlJc w:val="left"/>
      <w:pPr>
        <w:tabs>
          <w:tab w:val="num" w:pos="3780"/>
        </w:tabs>
        <w:ind w:left="3780" w:hanging="360"/>
      </w:p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47" w15:restartNumberingAfterBreak="0">
    <w:nsid w:val="3183374E"/>
    <w:multiLevelType w:val="hybridMultilevel"/>
    <w:tmpl w:val="C0F29474"/>
    <w:lvl w:ilvl="0" w:tplc="C8DC2A80">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318C00B0"/>
    <w:multiLevelType w:val="hybridMultilevel"/>
    <w:tmpl w:val="58760554"/>
    <w:lvl w:ilvl="0" w:tplc="FA9CC5D4">
      <w:start w:val="1"/>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0" w15:restartNumberingAfterBreak="0">
    <w:nsid w:val="3392128B"/>
    <w:multiLevelType w:val="multilevel"/>
    <w:tmpl w:val="39EEEA78"/>
    <w:styleLink w:val="WW8Num43"/>
    <w:lvl w:ilvl="0">
      <w:start w:val="1"/>
      <w:numFmt w:val="decimal"/>
      <w:lvlText w:val="%1."/>
      <w:lvlJc w:val="left"/>
      <w:pPr>
        <w:ind w:left="4330" w:hanging="360"/>
      </w:pPr>
      <w:rPr>
        <w:rFonts w:cs="Times New Roman"/>
      </w:rPr>
    </w:lvl>
    <w:lvl w:ilvl="1">
      <w:start w:val="1"/>
      <w:numFmt w:val="lowerLetter"/>
      <w:lvlText w:val="%1.%2."/>
      <w:lvlJc w:val="left"/>
      <w:pPr>
        <w:ind w:left="5050" w:hanging="360"/>
      </w:pPr>
      <w:rPr>
        <w:rFonts w:cs="Times New Roman"/>
      </w:rPr>
    </w:lvl>
    <w:lvl w:ilvl="2">
      <w:start w:val="1"/>
      <w:numFmt w:val="lowerRoman"/>
      <w:lvlText w:val="%1.%2.%3."/>
      <w:lvlJc w:val="right"/>
      <w:pPr>
        <w:ind w:left="5770" w:hanging="180"/>
      </w:pPr>
      <w:rPr>
        <w:rFonts w:cs="Times New Roman"/>
      </w:rPr>
    </w:lvl>
    <w:lvl w:ilvl="3">
      <w:start w:val="1"/>
      <w:numFmt w:val="decimal"/>
      <w:lvlText w:val="%1.%2.%3.%4."/>
      <w:lvlJc w:val="left"/>
      <w:pPr>
        <w:ind w:left="6490" w:hanging="360"/>
      </w:pPr>
      <w:rPr>
        <w:rFonts w:cs="Times New Roman"/>
      </w:rPr>
    </w:lvl>
    <w:lvl w:ilvl="4">
      <w:start w:val="1"/>
      <w:numFmt w:val="lowerLetter"/>
      <w:lvlText w:val="%1.%2.%3.%4.%5."/>
      <w:lvlJc w:val="left"/>
      <w:pPr>
        <w:ind w:left="7210" w:hanging="360"/>
      </w:pPr>
      <w:rPr>
        <w:rFonts w:cs="Times New Roman"/>
      </w:rPr>
    </w:lvl>
    <w:lvl w:ilvl="5">
      <w:start w:val="1"/>
      <w:numFmt w:val="lowerRoman"/>
      <w:lvlText w:val="%1.%2.%3.%4.%5.%6."/>
      <w:lvlJc w:val="right"/>
      <w:pPr>
        <w:ind w:left="7930" w:hanging="180"/>
      </w:pPr>
      <w:rPr>
        <w:rFonts w:cs="Times New Roman"/>
      </w:rPr>
    </w:lvl>
    <w:lvl w:ilvl="6">
      <w:start w:val="1"/>
      <w:numFmt w:val="decimal"/>
      <w:lvlText w:val="%1.%2.%3.%4.%5.%6.%7."/>
      <w:lvlJc w:val="left"/>
      <w:pPr>
        <w:ind w:left="8650" w:hanging="360"/>
      </w:pPr>
      <w:rPr>
        <w:rFonts w:cs="Times New Roman"/>
      </w:rPr>
    </w:lvl>
    <w:lvl w:ilvl="7">
      <w:start w:val="1"/>
      <w:numFmt w:val="lowerLetter"/>
      <w:lvlText w:val="%1.%2.%3.%4.%5.%6.%7.%8."/>
      <w:lvlJc w:val="left"/>
      <w:pPr>
        <w:ind w:left="9370" w:hanging="360"/>
      </w:pPr>
      <w:rPr>
        <w:rFonts w:cs="Times New Roman"/>
      </w:rPr>
    </w:lvl>
    <w:lvl w:ilvl="8">
      <w:start w:val="1"/>
      <w:numFmt w:val="lowerRoman"/>
      <w:lvlText w:val="%1.%2.%3.%4.%5.%6.%7.%8.%9."/>
      <w:lvlJc w:val="right"/>
      <w:pPr>
        <w:ind w:left="10090" w:hanging="180"/>
      </w:pPr>
      <w:rPr>
        <w:rFonts w:cs="Times New Roman"/>
      </w:rPr>
    </w:lvl>
  </w:abstractNum>
  <w:abstractNum w:abstractNumId="51" w15:restartNumberingAfterBreak="0">
    <w:nsid w:val="367019DD"/>
    <w:multiLevelType w:val="hybridMultilevel"/>
    <w:tmpl w:val="7326161E"/>
    <w:lvl w:ilvl="0" w:tplc="FFFFFFFF">
      <w:start w:val="1"/>
      <w:numFmt w:val="decimal"/>
      <w:lvlText w:val="%1."/>
      <w:lvlJc w:val="left"/>
      <w:pPr>
        <w:tabs>
          <w:tab w:val="num" w:pos="360"/>
        </w:tabs>
        <w:ind w:left="360" w:hanging="360"/>
      </w:pPr>
      <w:rPr>
        <w:rFonts w:hint="default"/>
        <w:color w:val="auto"/>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lowerLetter"/>
      <w:lvlText w:val="%4)"/>
      <w:lvlJc w:val="left"/>
      <w:pPr>
        <w:ind w:left="2520" w:hanging="360"/>
      </w:pPr>
      <w:rPr>
        <w:rFonts w:hint="default"/>
      </w:rPr>
    </w:lvl>
    <w:lvl w:ilvl="4" w:tplc="FFFFFFFF">
      <w:start w:val="1"/>
      <w:numFmt w:val="decimal"/>
      <w:lvlText w:val="%5)"/>
      <w:lvlJc w:val="left"/>
      <w:pPr>
        <w:ind w:left="3240" w:hanging="36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3AF6319E"/>
    <w:multiLevelType w:val="hybridMultilevel"/>
    <w:tmpl w:val="00BA60F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17">
      <w:start w:val="1"/>
      <w:numFmt w:val="lowerLetter"/>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3DFB04B8"/>
    <w:multiLevelType w:val="multilevel"/>
    <w:tmpl w:val="4956B518"/>
    <w:styleLink w:val="WW8Num84"/>
    <w:lvl w:ilvl="0">
      <w:start w:val="1"/>
      <w:numFmt w:val="decimal"/>
      <w:lvlText w:val="%1."/>
      <w:lvlJc w:val="left"/>
      <w:pPr>
        <w:ind w:left="720" w:hanging="360"/>
      </w:pPr>
      <w:rPr>
        <w:rFonts w:ascii="Calibri" w:hAnsi="Calibri" w:cs="Times New Roman"/>
        <w:sz w:val="22"/>
        <w:szCs w:val="22"/>
      </w:rPr>
    </w:lvl>
    <w:lvl w:ilvl="1">
      <w:start w:val="1"/>
      <w:numFmt w:val="decimal"/>
      <w:lvlText w:val="%1.%2."/>
      <w:lvlJc w:val="left"/>
      <w:pPr>
        <w:ind w:left="1440" w:hanging="360"/>
      </w:pPr>
      <w:rPr>
        <w:rFonts w:ascii="Calibri" w:hAnsi="Calibri" w:cs="Times New Roman"/>
        <w:sz w:val="22"/>
        <w:szCs w:val="22"/>
      </w:rPr>
    </w:lvl>
    <w:lvl w:ilvl="2">
      <w:start w:val="1"/>
      <w:numFmt w:val="lowerRoman"/>
      <w:lvlText w:val="%1.%2.%3."/>
      <w:lvlJc w:val="right"/>
      <w:pPr>
        <w:ind w:left="2160" w:hanging="180"/>
      </w:pPr>
      <w:rPr>
        <w:rFonts w:ascii="Calibri" w:hAnsi="Calibri" w:cs="Times New Roman"/>
        <w:sz w:val="22"/>
        <w:szCs w:val="22"/>
      </w:rPr>
    </w:lvl>
    <w:lvl w:ilvl="3">
      <w:start w:val="1"/>
      <w:numFmt w:val="decimal"/>
      <w:lvlText w:val="%1.%2.%3.%4."/>
      <w:lvlJc w:val="left"/>
      <w:pPr>
        <w:ind w:left="2880" w:hanging="360"/>
      </w:pPr>
      <w:rPr>
        <w:rFonts w:ascii="Calibri" w:hAnsi="Calibri" w:cs="Times New Roman"/>
        <w:sz w:val="22"/>
        <w:szCs w:val="22"/>
      </w:rPr>
    </w:lvl>
    <w:lvl w:ilvl="4">
      <w:start w:val="1"/>
      <w:numFmt w:val="lowerLetter"/>
      <w:lvlText w:val="%1.%2.%3.%4.%5."/>
      <w:lvlJc w:val="left"/>
      <w:pPr>
        <w:ind w:left="3600" w:hanging="360"/>
      </w:pPr>
      <w:rPr>
        <w:rFonts w:ascii="Calibri" w:hAnsi="Calibri" w:cs="Times New Roman"/>
        <w:sz w:val="22"/>
        <w:szCs w:val="22"/>
      </w:rPr>
    </w:lvl>
    <w:lvl w:ilvl="5">
      <w:start w:val="1"/>
      <w:numFmt w:val="lowerRoman"/>
      <w:lvlText w:val="%1.%2.%3.%4.%5.%6."/>
      <w:lvlJc w:val="right"/>
      <w:pPr>
        <w:ind w:left="4320" w:hanging="180"/>
      </w:pPr>
      <w:rPr>
        <w:rFonts w:ascii="Calibri" w:hAnsi="Calibri" w:cs="Times New Roman"/>
        <w:sz w:val="22"/>
        <w:szCs w:val="22"/>
      </w:rPr>
    </w:lvl>
    <w:lvl w:ilvl="6">
      <w:start w:val="1"/>
      <w:numFmt w:val="decimal"/>
      <w:lvlText w:val="%1.%2.%3.%4.%5.%6.%7."/>
      <w:lvlJc w:val="left"/>
      <w:pPr>
        <w:ind w:left="5040" w:hanging="360"/>
      </w:pPr>
      <w:rPr>
        <w:rFonts w:ascii="Calibri" w:hAnsi="Calibri" w:cs="Times New Roman"/>
        <w:sz w:val="22"/>
        <w:szCs w:val="22"/>
      </w:rPr>
    </w:lvl>
    <w:lvl w:ilvl="7">
      <w:start w:val="1"/>
      <w:numFmt w:val="lowerLetter"/>
      <w:lvlText w:val="%1.%2.%3.%4.%5.%6.%7.%8."/>
      <w:lvlJc w:val="left"/>
      <w:pPr>
        <w:ind w:left="5760" w:hanging="360"/>
      </w:pPr>
      <w:rPr>
        <w:rFonts w:ascii="Calibri" w:hAnsi="Calibri" w:cs="Times New Roman"/>
        <w:sz w:val="22"/>
        <w:szCs w:val="22"/>
      </w:rPr>
    </w:lvl>
    <w:lvl w:ilvl="8">
      <w:start w:val="1"/>
      <w:numFmt w:val="lowerRoman"/>
      <w:lvlText w:val="%1.%2.%3.%4.%5.%6.%7.%8.%9."/>
      <w:lvlJc w:val="right"/>
      <w:pPr>
        <w:ind w:left="6480" w:hanging="180"/>
      </w:pPr>
      <w:rPr>
        <w:rFonts w:ascii="Calibri" w:hAnsi="Calibri" w:cs="Times New Roman"/>
        <w:sz w:val="22"/>
        <w:szCs w:val="22"/>
      </w:rPr>
    </w:lvl>
  </w:abstractNum>
  <w:abstractNum w:abstractNumId="55" w15:restartNumberingAfterBreak="0">
    <w:nsid w:val="3EA333C8"/>
    <w:multiLevelType w:val="multilevel"/>
    <w:tmpl w:val="26D88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EBC6EE4"/>
    <w:multiLevelType w:val="multilevel"/>
    <w:tmpl w:val="41C48C62"/>
    <w:lvl w:ilvl="0">
      <w:start w:val="1"/>
      <w:numFmt w:val="decimal"/>
      <w:lvlText w:val="%1)"/>
      <w:lvlJc w:val="left"/>
      <w:pPr>
        <w:ind w:left="644" w:hanging="360"/>
      </w:pPr>
    </w:lvl>
    <w:lvl w:ilvl="1">
      <w:start w:val="1"/>
      <w:numFmt w:val="lowerLetter"/>
      <w:lvlText w:val="%1.%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57" w15:restartNumberingAfterBreak="0">
    <w:nsid w:val="3F986B9E"/>
    <w:multiLevelType w:val="multilevel"/>
    <w:tmpl w:val="C144CC38"/>
    <w:styleLink w:val="WWNum52"/>
    <w:lvl w:ilvl="0">
      <w:start w:val="1"/>
      <w:numFmt w:val="lowerLetter"/>
      <w:lvlText w:val="%1"/>
      <w:lvlJc w:val="left"/>
      <w:pPr>
        <w:ind w:left="1440" w:hanging="360"/>
      </w:pPr>
      <w:rPr>
        <w:rFonts w:cs="Calibri"/>
        <w:b w:val="0"/>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cs="Wingdings"/>
      </w:rPr>
    </w:lvl>
    <w:lvl w:ilvl="3">
      <w:numFmt w:val="bullet"/>
      <w:lvlText w:val=""/>
      <w:lvlJc w:val="left"/>
      <w:pPr>
        <w:ind w:left="3600" w:hanging="360"/>
      </w:pPr>
      <w:rPr>
        <w:rFonts w:ascii="Symbol" w:hAnsi="Symbol" w:cs="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cs="Wingdings"/>
      </w:rPr>
    </w:lvl>
    <w:lvl w:ilvl="6">
      <w:numFmt w:val="bullet"/>
      <w:lvlText w:val=""/>
      <w:lvlJc w:val="left"/>
      <w:pPr>
        <w:ind w:left="5760" w:hanging="360"/>
      </w:pPr>
      <w:rPr>
        <w:rFonts w:ascii="Symbol" w:hAnsi="Symbol" w:cs="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cs="Wingdings"/>
      </w:rPr>
    </w:lvl>
  </w:abstractNum>
  <w:abstractNum w:abstractNumId="58" w15:restartNumberingAfterBreak="0">
    <w:nsid w:val="42EF177F"/>
    <w:multiLevelType w:val="multilevel"/>
    <w:tmpl w:val="4B9043F2"/>
    <w:styleLink w:val="WW8Num87"/>
    <w:lvl w:ilvl="0">
      <w:start w:val="1"/>
      <w:numFmt w:val="decimal"/>
      <w:lvlText w:val="%1."/>
      <w:lvlJc w:val="left"/>
      <w:pPr>
        <w:ind w:left="644" w:hanging="360"/>
      </w:pPr>
      <w:rPr>
        <w:rFonts w:cs="Calibri"/>
      </w:rPr>
    </w:lvl>
    <w:lvl w:ilvl="1">
      <w:start w:val="1"/>
      <w:numFmt w:val="lowerLetter"/>
      <w:lvlText w:val="%1.%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59" w15:restartNumberingAfterBreak="0">
    <w:nsid w:val="44C3271E"/>
    <w:multiLevelType w:val="hybridMultilevel"/>
    <w:tmpl w:val="5C4E9C42"/>
    <w:lvl w:ilvl="0" w:tplc="068A465A">
      <w:start w:val="1"/>
      <w:numFmt w:val="decimal"/>
      <w:lvlText w:val="%1."/>
      <w:lvlJc w:val="left"/>
      <w:pPr>
        <w:tabs>
          <w:tab w:val="num" w:pos="397"/>
        </w:tabs>
        <w:ind w:left="397" w:hanging="397"/>
      </w:pPr>
      <w:rPr>
        <w:rFonts w:hint="default"/>
      </w:rPr>
    </w:lvl>
    <w:lvl w:ilvl="1" w:tplc="04150019">
      <w:start w:val="1"/>
      <w:numFmt w:val="lowerLetter"/>
      <w:lvlText w:val="%2."/>
      <w:lvlJc w:val="left"/>
      <w:pPr>
        <w:tabs>
          <w:tab w:val="num" w:pos="-540"/>
        </w:tabs>
        <w:ind w:left="-540" w:hanging="360"/>
      </w:pPr>
    </w:lvl>
    <w:lvl w:ilvl="2" w:tplc="48101EA0">
      <w:start w:val="1"/>
      <w:numFmt w:val="lowerLetter"/>
      <w:lvlText w:val="%3)"/>
      <w:lvlJc w:val="left"/>
      <w:pPr>
        <w:tabs>
          <w:tab w:val="num" w:pos="283"/>
        </w:tabs>
        <w:ind w:left="283" w:hanging="283"/>
      </w:pPr>
      <w:rPr>
        <w:rFonts w:hint="default"/>
        <w:b w:val="0"/>
      </w:rPr>
    </w:lvl>
    <w:lvl w:ilvl="3" w:tplc="0415000F">
      <w:start w:val="1"/>
      <w:numFmt w:val="decimal"/>
      <w:lvlText w:val="%4."/>
      <w:lvlJc w:val="left"/>
      <w:pPr>
        <w:tabs>
          <w:tab w:val="num" w:pos="900"/>
        </w:tabs>
        <w:ind w:left="900" w:hanging="360"/>
      </w:pPr>
    </w:lvl>
    <w:lvl w:ilvl="4" w:tplc="02B63B86">
      <w:start w:val="1"/>
      <w:numFmt w:val="decimal"/>
      <w:lvlText w:val="%5)"/>
      <w:lvlJc w:val="left"/>
      <w:pPr>
        <w:tabs>
          <w:tab w:val="num" w:pos="1620"/>
        </w:tabs>
        <w:ind w:left="1620" w:hanging="360"/>
      </w:pPr>
      <w:rPr>
        <w:rFonts w:ascii="Calibri" w:hAnsi="Calibri" w:cs="Calibri" w:hint="default"/>
      </w:rPr>
    </w:lvl>
    <w:lvl w:ilvl="5" w:tplc="0415001B" w:tentative="1">
      <w:start w:val="1"/>
      <w:numFmt w:val="lowerRoman"/>
      <w:lvlText w:val="%6."/>
      <w:lvlJc w:val="right"/>
      <w:pPr>
        <w:tabs>
          <w:tab w:val="num" w:pos="2340"/>
        </w:tabs>
        <w:ind w:left="2340" w:hanging="180"/>
      </w:pPr>
    </w:lvl>
    <w:lvl w:ilvl="6" w:tplc="0415000F" w:tentative="1">
      <w:start w:val="1"/>
      <w:numFmt w:val="decimal"/>
      <w:lvlText w:val="%7."/>
      <w:lvlJc w:val="left"/>
      <w:pPr>
        <w:tabs>
          <w:tab w:val="num" w:pos="3060"/>
        </w:tabs>
        <w:ind w:left="3060" w:hanging="360"/>
      </w:pPr>
    </w:lvl>
    <w:lvl w:ilvl="7" w:tplc="04150019" w:tentative="1">
      <w:start w:val="1"/>
      <w:numFmt w:val="lowerLetter"/>
      <w:lvlText w:val="%8."/>
      <w:lvlJc w:val="left"/>
      <w:pPr>
        <w:tabs>
          <w:tab w:val="num" w:pos="3780"/>
        </w:tabs>
        <w:ind w:left="3780" w:hanging="360"/>
      </w:pPr>
    </w:lvl>
    <w:lvl w:ilvl="8" w:tplc="0415001B" w:tentative="1">
      <w:start w:val="1"/>
      <w:numFmt w:val="lowerRoman"/>
      <w:lvlText w:val="%9."/>
      <w:lvlJc w:val="right"/>
      <w:pPr>
        <w:tabs>
          <w:tab w:val="num" w:pos="4500"/>
        </w:tabs>
        <w:ind w:left="4500" w:hanging="180"/>
      </w:pPr>
    </w:lvl>
  </w:abstractNum>
  <w:abstractNum w:abstractNumId="60" w15:restartNumberingAfterBreak="0">
    <w:nsid w:val="44DE37BD"/>
    <w:multiLevelType w:val="hybridMultilevel"/>
    <w:tmpl w:val="8E3AE8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451A4B59"/>
    <w:multiLevelType w:val="hybridMultilevel"/>
    <w:tmpl w:val="8EDE57B4"/>
    <w:lvl w:ilvl="0" w:tplc="0415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ind w:left="360" w:hanging="360"/>
      </w:pPr>
      <w:rPr>
        <w:rFonts w:ascii="Symbol" w:hAnsi="Symbol" w:hint="default"/>
      </w:rPr>
    </w:lvl>
    <w:lvl w:ilvl="2" w:tplc="F4088E92">
      <w:start w:val="1"/>
      <w:numFmt w:val="decimal"/>
      <w:lvlText w:val="%3)"/>
      <w:lvlJc w:val="left"/>
      <w:pPr>
        <w:ind w:left="1260" w:hanging="360"/>
      </w:pPr>
      <w:rPr>
        <w:rFonts w:hint="default"/>
      </w:rPr>
    </w:lvl>
    <w:lvl w:ilvl="3" w:tplc="FFFFFFFF" w:tentative="1">
      <w:start w:val="1"/>
      <w:numFmt w:val="decimal"/>
      <w:lvlText w:val="%4."/>
      <w:lvlJc w:val="left"/>
      <w:pPr>
        <w:tabs>
          <w:tab w:val="num" w:pos="1800"/>
        </w:tabs>
        <w:ind w:left="1800" w:hanging="360"/>
      </w:pPr>
    </w:lvl>
    <w:lvl w:ilvl="4" w:tplc="FFFFFFFF" w:tentative="1">
      <w:start w:val="1"/>
      <w:numFmt w:val="lowerLetter"/>
      <w:lvlText w:val="%5."/>
      <w:lvlJc w:val="left"/>
      <w:pPr>
        <w:tabs>
          <w:tab w:val="num" w:pos="2520"/>
        </w:tabs>
        <w:ind w:left="2520" w:hanging="360"/>
      </w:pPr>
    </w:lvl>
    <w:lvl w:ilvl="5" w:tplc="FFFFFFFF" w:tentative="1">
      <w:start w:val="1"/>
      <w:numFmt w:val="lowerRoman"/>
      <w:lvlText w:val="%6."/>
      <w:lvlJc w:val="right"/>
      <w:pPr>
        <w:tabs>
          <w:tab w:val="num" w:pos="3240"/>
        </w:tabs>
        <w:ind w:left="3240" w:hanging="180"/>
      </w:pPr>
    </w:lvl>
    <w:lvl w:ilvl="6" w:tplc="FFFFFFFF" w:tentative="1">
      <w:start w:val="1"/>
      <w:numFmt w:val="decimal"/>
      <w:lvlText w:val="%7."/>
      <w:lvlJc w:val="left"/>
      <w:pPr>
        <w:tabs>
          <w:tab w:val="num" w:pos="3960"/>
        </w:tabs>
        <w:ind w:left="3960" w:hanging="360"/>
      </w:p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62" w15:restartNumberingAfterBreak="0">
    <w:nsid w:val="4A7D5E35"/>
    <w:multiLevelType w:val="hybridMultilevel"/>
    <w:tmpl w:val="C0F29474"/>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3" w15:restartNumberingAfterBreak="0">
    <w:nsid w:val="4E0E29F9"/>
    <w:multiLevelType w:val="multilevel"/>
    <w:tmpl w:val="C870FC42"/>
    <w:styleLink w:val="WW8Num50"/>
    <w:lvl w:ilvl="0">
      <w:start w:val="1"/>
      <w:numFmt w:val="decimal"/>
      <w:lvlText w:val="%1."/>
      <w:lvlJc w:val="left"/>
      <w:pPr>
        <w:ind w:left="1800" w:hanging="363"/>
      </w:pPr>
      <w:rPr>
        <w:rFonts w:cs="Times New Roman"/>
        <w:b w:val="0"/>
        <w:position w:val="0"/>
        <w:sz w:val="22"/>
        <w:vertAlign w:val="baseline"/>
      </w:rPr>
    </w:lvl>
    <w:lvl w:ilvl="1">
      <w:start w:val="1"/>
      <w:numFmt w:val="lowerLetter"/>
      <w:lvlText w:val="%1.%2."/>
      <w:lvlJc w:val="left"/>
      <w:pPr>
        <w:ind w:left="1440" w:hanging="360"/>
      </w:pPr>
      <w:rPr>
        <w:rFonts w:cs="Times New Roman"/>
        <w:position w:val="0"/>
        <w:sz w:val="22"/>
        <w:vertAlign w:val="baseline"/>
      </w:rPr>
    </w:lvl>
    <w:lvl w:ilvl="2">
      <w:start w:val="1"/>
      <w:numFmt w:val="lowerRoman"/>
      <w:lvlText w:val="%1.%2.%3."/>
      <w:lvlJc w:val="right"/>
      <w:pPr>
        <w:ind w:left="2160" w:hanging="180"/>
      </w:pPr>
      <w:rPr>
        <w:rFonts w:cs="Times New Roman"/>
        <w:position w:val="0"/>
        <w:sz w:val="22"/>
        <w:vertAlign w:val="baseline"/>
      </w:rPr>
    </w:lvl>
    <w:lvl w:ilvl="3">
      <w:start w:val="1"/>
      <w:numFmt w:val="decimal"/>
      <w:lvlText w:val="%1.%2.%3.%4."/>
      <w:lvlJc w:val="left"/>
      <w:pPr>
        <w:ind w:left="2880" w:hanging="360"/>
      </w:pPr>
      <w:rPr>
        <w:rFonts w:ascii="Calibri" w:hAnsi="Calibri" w:cs="Times New Roman"/>
        <w:position w:val="0"/>
        <w:sz w:val="22"/>
        <w:vertAlign w:val="baseline"/>
      </w:rPr>
    </w:lvl>
    <w:lvl w:ilvl="4">
      <w:start w:val="1"/>
      <w:numFmt w:val="lowerLetter"/>
      <w:lvlText w:val="%1.%2.%3.%4.%5."/>
      <w:lvlJc w:val="left"/>
      <w:pPr>
        <w:ind w:left="3600" w:hanging="360"/>
      </w:pPr>
      <w:rPr>
        <w:rFonts w:cs="Times New Roman"/>
        <w:position w:val="0"/>
        <w:sz w:val="22"/>
        <w:vertAlign w:val="baseline"/>
      </w:rPr>
    </w:lvl>
    <w:lvl w:ilvl="5">
      <w:start w:val="1"/>
      <w:numFmt w:val="lowerRoman"/>
      <w:lvlText w:val="%1.%2.%3.%4.%5.%6."/>
      <w:lvlJc w:val="right"/>
      <w:pPr>
        <w:ind w:left="4320" w:hanging="180"/>
      </w:pPr>
      <w:rPr>
        <w:rFonts w:cs="Times New Roman"/>
        <w:position w:val="0"/>
        <w:sz w:val="22"/>
        <w:vertAlign w:val="baseline"/>
      </w:rPr>
    </w:lvl>
    <w:lvl w:ilvl="6">
      <w:start w:val="1"/>
      <w:numFmt w:val="decimal"/>
      <w:lvlText w:val="%1.%2.%3.%4.%5.%6.%7."/>
      <w:lvlJc w:val="left"/>
      <w:pPr>
        <w:ind w:left="5040" w:hanging="360"/>
      </w:pPr>
      <w:rPr>
        <w:rFonts w:cs="Times New Roman"/>
        <w:position w:val="0"/>
        <w:sz w:val="22"/>
        <w:vertAlign w:val="baseline"/>
      </w:rPr>
    </w:lvl>
    <w:lvl w:ilvl="7">
      <w:start w:val="1"/>
      <w:numFmt w:val="lowerLetter"/>
      <w:lvlText w:val="%1.%2.%3.%4.%5.%6.%7.%8."/>
      <w:lvlJc w:val="left"/>
      <w:pPr>
        <w:ind w:left="5760" w:hanging="360"/>
      </w:pPr>
      <w:rPr>
        <w:rFonts w:cs="Times New Roman"/>
        <w:position w:val="0"/>
        <w:sz w:val="22"/>
        <w:vertAlign w:val="baseline"/>
      </w:rPr>
    </w:lvl>
    <w:lvl w:ilvl="8">
      <w:start w:val="1"/>
      <w:numFmt w:val="lowerRoman"/>
      <w:lvlText w:val="%1.%2.%3.%4.%5.%6.%7.%8.%9."/>
      <w:lvlJc w:val="right"/>
      <w:pPr>
        <w:ind w:left="6480" w:hanging="180"/>
      </w:pPr>
      <w:rPr>
        <w:rFonts w:cs="Times New Roman"/>
        <w:position w:val="0"/>
        <w:sz w:val="22"/>
        <w:vertAlign w:val="baseline"/>
      </w:rPr>
    </w:lvl>
  </w:abstractNum>
  <w:abstractNum w:abstractNumId="64" w15:restartNumberingAfterBreak="0">
    <w:nsid w:val="51986F42"/>
    <w:multiLevelType w:val="multilevel"/>
    <w:tmpl w:val="26109AD2"/>
    <w:styleLink w:val="WWNum55"/>
    <w:lvl w:ilvl="0">
      <w:start w:val="1"/>
      <w:numFmt w:val="decimal"/>
      <w:lvlText w:val="%1"/>
      <w:lvlJc w:val="left"/>
      <w:pPr>
        <w:ind w:left="707" w:hanging="283"/>
      </w:pPr>
      <w:rPr>
        <w:rFonts w:ascii="Calibri" w:hAnsi="Calibri" w:cs="Calibri"/>
        <w:sz w:val="22"/>
        <w:szCs w:val="22"/>
      </w:rPr>
    </w:lvl>
    <w:lvl w:ilvl="1">
      <w:start w:val="1"/>
      <w:numFmt w:val="decimal"/>
      <w:lvlText w:val="%1.%2"/>
      <w:lvlJc w:val="left"/>
      <w:pPr>
        <w:ind w:left="1414" w:hanging="283"/>
      </w:pPr>
    </w:lvl>
    <w:lvl w:ilvl="2">
      <w:start w:val="1"/>
      <w:numFmt w:val="decimal"/>
      <w:lvlText w:val="%1.%2.%3"/>
      <w:lvlJc w:val="left"/>
      <w:pPr>
        <w:ind w:left="2121" w:hanging="283"/>
      </w:pPr>
    </w:lvl>
    <w:lvl w:ilvl="3">
      <w:start w:val="1"/>
      <w:numFmt w:val="decimal"/>
      <w:lvlText w:val="%1.%2.%3.%4"/>
      <w:lvlJc w:val="left"/>
      <w:pPr>
        <w:ind w:left="2828" w:hanging="283"/>
      </w:pPr>
    </w:lvl>
    <w:lvl w:ilvl="4">
      <w:start w:val="1"/>
      <w:numFmt w:val="decimal"/>
      <w:lvlText w:val="%1.%2.%3.%4.%5"/>
      <w:lvlJc w:val="left"/>
      <w:pPr>
        <w:ind w:left="3535" w:hanging="283"/>
      </w:pPr>
    </w:lvl>
    <w:lvl w:ilvl="5">
      <w:start w:val="1"/>
      <w:numFmt w:val="decimal"/>
      <w:lvlText w:val="%1.%2.%3.%4.%5.%6"/>
      <w:lvlJc w:val="left"/>
      <w:pPr>
        <w:ind w:left="4242" w:hanging="283"/>
      </w:pPr>
    </w:lvl>
    <w:lvl w:ilvl="6">
      <w:start w:val="1"/>
      <w:numFmt w:val="decimal"/>
      <w:lvlText w:val="%1.%2.%3.%4.%5.%6.%7"/>
      <w:lvlJc w:val="left"/>
      <w:pPr>
        <w:ind w:left="4949" w:hanging="283"/>
      </w:pPr>
    </w:lvl>
    <w:lvl w:ilvl="7">
      <w:start w:val="1"/>
      <w:numFmt w:val="decimal"/>
      <w:lvlText w:val="%1.%2.%3.%4.%5.%6.%7.%8"/>
      <w:lvlJc w:val="left"/>
      <w:pPr>
        <w:ind w:left="5656" w:hanging="283"/>
      </w:pPr>
    </w:lvl>
    <w:lvl w:ilvl="8">
      <w:start w:val="1"/>
      <w:numFmt w:val="decimal"/>
      <w:lvlText w:val="%1.%2.%3.%4.%5.%6.%7.%8.%9"/>
      <w:lvlJc w:val="left"/>
      <w:pPr>
        <w:ind w:left="6363" w:hanging="283"/>
      </w:pPr>
    </w:lvl>
  </w:abstractNum>
  <w:abstractNum w:abstractNumId="65" w15:restartNumberingAfterBreak="0">
    <w:nsid w:val="524E2F66"/>
    <w:multiLevelType w:val="multilevel"/>
    <w:tmpl w:val="3B6AA254"/>
    <w:styleLink w:val="WW8Num97"/>
    <w:lvl w:ilvl="0">
      <w:start w:val="1"/>
      <w:numFmt w:val="decimal"/>
      <w:lvlText w:val="%1."/>
      <w:lvlJc w:val="left"/>
      <w:pPr>
        <w:ind w:left="720" w:hanging="360"/>
      </w:pPr>
      <w:rPr>
        <w:rFonts w:ascii="Calibri" w:hAnsi="Calibri" w:cs="Times New Roman"/>
        <w:sz w:val="22"/>
        <w:szCs w:val="22"/>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6" w15:restartNumberingAfterBreak="0">
    <w:nsid w:val="536A63A8"/>
    <w:multiLevelType w:val="hybridMultilevel"/>
    <w:tmpl w:val="FC08572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7" w15:restartNumberingAfterBreak="0">
    <w:nsid w:val="54296B96"/>
    <w:multiLevelType w:val="multilevel"/>
    <w:tmpl w:val="5510A5D4"/>
    <w:styleLink w:val="WW8Num78"/>
    <w:lvl w:ilvl="0">
      <w:start w:val="1"/>
      <w:numFmt w:val="decimal"/>
      <w:lvlText w:val="%1."/>
      <w:lvlJc w:val="left"/>
      <w:pPr>
        <w:ind w:left="360" w:hanging="360"/>
      </w:pPr>
      <w:rPr>
        <w:rFonts w:ascii="Calibri" w:hAnsi="Calibri" w:cs="Times New Roman"/>
        <w:color w:val="000000"/>
        <w:sz w:val="22"/>
        <w:szCs w:val="22"/>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68" w15:restartNumberingAfterBreak="0">
    <w:nsid w:val="56E5617C"/>
    <w:multiLevelType w:val="hybridMultilevel"/>
    <w:tmpl w:val="F07A19C2"/>
    <w:lvl w:ilvl="0" w:tplc="B9D6FD1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9" w15:restartNumberingAfterBreak="0">
    <w:nsid w:val="585156F9"/>
    <w:multiLevelType w:val="multilevel"/>
    <w:tmpl w:val="BA2465CA"/>
    <w:styleLink w:val="WW8Num9"/>
    <w:lvl w:ilvl="0">
      <w:start w:val="1"/>
      <w:numFmt w:val="lowerLetter"/>
      <w:lvlText w:val="%1."/>
      <w:lvlJc w:val="left"/>
      <w:pPr>
        <w:ind w:left="720" w:hanging="360"/>
      </w:pPr>
      <w:rPr>
        <w:rFonts w:ascii="Calibri" w:eastAsia="Times New Roman" w:hAnsi="Calibri" w:cs="Calibri"/>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0" w15:restartNumberingAfterBreak="0">
    <w:nsid w:val="5E1E734B"/>
    <w:multiLevelType w:val="hybridMultilevel"/>
    <w:tmpl w:val="7EB0C8B6"/>
    <w:lvl w:ilvl="0" w:tplc="92E6FCF0">
      <w:start w:val="1"/>
      <w:numFmt w:val="decimal"/>
      <w:lvlText w:val="%1)"/>
      <w:lvlJc w:val="left"/>
      <w:pPr>
        <w:tabs>
          <w:tab w:val="num" w:pos="720"/>
        </w:tabs>
        <w:ind w:left="720" w:hanging="360"/>
      </w:pPr>
      <w:rPr>
        <w:rFonts w:ascii="Calibri" w:eastAsia="Times New Roman" w:hAnsi="Calibri" w:cs="Calibri" w:hint="default"/>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1" w15:restartNumberingAfterBreak="0">
    <w:nsid w:val="5EFA54E2"/>
    <w:multiLevelType w:val="multilevel"/>
    <w:tmpl w:val="BC1E5C7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0AE2B6D"/>
    <w:multiLevelType w:val="multilevel"/>
    <w:tmpl w:val="6A8E3A48"/>
    <w:styleLink w:val="WW8Num12"/>
    <w:lvl w:ilvl="0">
      <w:numFmt w:val="bullet"/>
      <w:lvlText w:val="-"/>
      <w:lvlJc w:val="left"/>
      <w:pPr>
        <w:ind w:left="1273" w:hanging="360"/>
      </w:pPr>
      <w:rPr>
        <w:rFonts w:ascii="OpenSymbol, 'Arial Unicode MS'" w:hAnsi="OpenSymbol, 'Arial Unicode MS'" w:cs="OpenSymbol, 'Arial Unicode MS'"/>
      </w:rPr>
    </w:lvl>
    <w:lvl w:ilvl="1">
      <w:start w:val="1"/>
      <w:numFmt w:val="lowerLetter"/>
      <w:lvlText w:val="%1.%2."/>
      <w:lvlJc w:val="left"/>
      <w:pPr>
        <w:ind w:left="1582" w:hanging="360"/>
      </w:pPr>
      <w:rPr>
        <w:rFonts w:ascii="Calibri" w:hAnsi="Calibri" w:cs="Times New Roman"/>
      </w:rPr>
    </w:lvl>
    <w:lvl w:ilvl="2">
      <w:start w:val="1"/>
      <w:numFmt w:val="lowerRoman"/>
      <w:lvlText w:val="%1.%2.%3."/>
      <w:lvlJc w:val="right"/>
      <w:pPr>
        <w:ind w:left="2302" w:hanging="180"/>
      </w:pPr>
      <w:rPr>
        <w:rFonts w:ascii="Calibri" w:hAnsi="Calibri" w:cs="Times New Roman"/>
      </w:rPr>
    </w:lvl>
    <w:lvl w:ilvl="3">
      <w:start w:val="1"/>
      <w:numFmt w:val="decimal"/>
      <w:lvlText w:val="%1.%2.%3.%4."/>
      <w:lvlJc w:val="left"/>
      <w:pPr>
        <w:ind w:left="3022" w:hanging="360"/>
      </w:pPr>
      <w:rPr>
        <w:rFonts w:ascii="Times New Roman" w:hAnsi="Times New Roman" w:cs="Times New Roman"/>
        <w:sz w:val="24"/>
        <w:szCs w:val="24"/>
      </w:rPr>
    </w:lvl>
    <w:lvl w:ilvl="4">
      <w:start w:val="1"/>
      <w:numFmt w:val="lowerLetter"/>
      <w:lvlText w:val="%1.%2.%3.%4.%5."/>
      <w:lvlJc w:val="left"/>
      <w:pPr>
        <w:ind w:left="3742" w:hanging="360"/>
      </w:pPr>
      <w:rPr>
        <w:rFonts w:ascii="Calibri" w:hAnsi="Calibri" w:cs="Times New Roman"/>
      </w:rPr>
    </w:lvl>
    <w:lvl w:ilvl="5">
      <w:start w:val="1"/>
      <w:numFmt w:val="lowerRoman"/>
      <w:lvlText w:val="%1.%2.%3.%4.%5.%6."/>
      <w:lvlJc w:val="right"/>
      <w:pPr>
        <w:ind w:left="4462" w:hanging="180"/>
      </w:pPr>
      <w:rPr>
        <w:rFonts w:ascii="Calibri" w:hAnsi="Calibri" w:cs="Times New Roman"/>
      </w:rPr>
    </w:lvl>
    <w:lvl w:ilvl="6">
      <w:start w:val="1"/>
      <w:numFmt w:val="decimal"/>
      <w:lvlText w:val="%1.%2.%3.%4.%5.%6.%7."/>
      <w:lvlJc w:val="left"/>
      <w:pPr>
        <w:ind w:left="5182" w:hanging="360"/>
      </w:pPr>
      <w:rPr>
        <w:rFonts w:ascii="Calibri" w:hAnsi="Calibri" w:cs="Times New Roman"/>
      </w:rPr>
    </w:lvl>
    <w:lvl w:ilvl="7">
      <w:start w:val="1"/>
      <w:numFmt w:val="lowerLetter"/>
      <w:lvlText w:val="%1.%2.%3.%4.%5.%6.%7.%8."/>
      <w:lvlJc w:val="left"/>
      <w:pPr>
        <w:ind w:left="5902" w:hanging="360"/>
      </w:pPr>
      <w:rPr>
        <w:rFonts w:ascii="Calibri" w:hAnsi="Calibri" w:cs="Times New Roman"/>
      </w:rPr>
    </w:lvl>
    <w:lvl w:ilvl="8">
      <w:start w:val="1"/>
      <w:numFmt w:val="lowerRoman"/>
      <w:lvlText w:val="%1.%2.%3.%4.%5.%6.%7.%8.%9."/>
      <w:lvlJc w:val="right"/>
      <w:pPr>
        <w:ind w:left="6622" w:hanging="180"/>
      </w:pPr>
      <w:rPr>
        <w:rFonts w:ascii="Calibri" w:hAnsi="Calibri" w:cs="Times New Roman"/>
      </w:rPr>
    </w:lvl>
  </w:abstractNum>
  <w:abstractNum w:abstractNumId="73" w15:restartNumberingAfterBreak="0">
    <w:nsid w:val="62CD267A"/>
    <w:multiLevelType w:val="multilevel"/>
    <w:tmpl w:val="849CFB18"/>
    <w:styleLink w:val="WW8Num17"/>
    <w:lvl w:ilvl="0">
      <w:start w:val="1"/>
      <w:numFmt w:val="decimal"/>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74" w15:restartNumberingAfterBreak="0">
    <w:nsid w:val="648A416F"/>
    <w:multiLevelType w:val="hybridMultilevel"/>
    <w:tmpl w:val="F74846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6607770C"/>
    <w:multiLevelType w:val="multilevel"/>
    <w:tmpl w:val="A77268F2"/>
    <w:styleLink w:val="WW8Num77"/>
    <w:lvl w:ilvl="0">
      <w:start w:val="1"/>
      <w:numFmt w:val="decimal"/>
      <w:lvlText w:val="%1."/>
      <w:lvlJc w:val="left"/>
      <w:pPr>
        <w:ind w:left="360" w:hanging="360"/>
      </w:pPr>
      <w:rPr>
        <w:rFonts w:ascii="Calibri" w:hAnsi="Calibri" w:cs="Times New Roman"/>
        <w:strike w:val="0"/>
        <w:dstrike w:val="0"/>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77" w15:restartNumberingAfterBreak="0">
    <w:nsid w:val="66435F5A"/>
    <w:multiLevelType w:val="multilevel"/>
    <w:tmpl w:val="AF1EA9D8"/>
    <w:styleLink w:val="WW8Num18"/>
    <w:lvl w:ilvl="0">
      <w:start w:val="1"/>
      <w:numFmt w:val="decimal"/>
      <w:lvlText w:val="%1."/>
      <w:lvlJc w:val="left"/>
      <w:pPr>
        <w:ind w:left="360" w:hanging="360"/>
      </w:pPr>
      <w:rPr>
        <w:rFonts w:ascii="Calibri" w:hAnsi="Calibri" w:cs="Times New Roman"/>
        <w:sz w:val="22"/>
        <w:szCs w:val="22"/>
      </w:rPr>
    </w:lvl>
    <w:lvl w:ilvl="1">
      <w:start w:val="1"/>
      <w:numFmt w:val="lowerLetter"/>
      <w:lvlText w:val="%1.%2."/>
      <w:lvlJc w:val="left"/>
      <w:pPr>
        <w:ind w:left="1080" w:hanging="360"/>
      </w:pPr>
      <w:rPr>
        <w:rFonts w:ascii="Calibri" w:hAnsi="Calibri" w:cs="Times New Roman"/>
        <w:sz w:val="22"/>
        <w:szCs w:val="22"/>
      </w:rPr>
    </w:lvl>
    <w:lvl w:ilvl="2">
      <w:start w:val="1"/>
      <w:numFmt w:val="lowerRoman"/>
      <w:lvlText w:val="%1.%2.%3."/>
      <w:lvlJc w:val="right"/>
      <w:pPr>
        <w:ind w:left="1800" w:hanging="180"/>
      </w:pPr>
      <w:rPr>
        <w:rFonts w:ascii="Calibri" w:hAnsi="Calibri" w:cs="Times New Roman"/>
        <w:sz w:val="22"/>
        <w:szCs w:val="22"/>
      </w:rPr>
    </w:lvl>
    <w:lvl w:ilvl="3">
      <w:start w:val="1"/>
      <w:numFmt w:val="decimal"/>
      <w:lvlText w:val="%1.%2.%3.%4."/>
      <w:lvlJc w:val="left"/>
      <w:pPr>
        <w:ind w:left="2520" w:hanging="360"/>
      </w:pPr>
      <w:rPr>
        <w:rFonts w:ascii="Calibri" w:hAnsi="Calibri" w:cs="Times New Roman"/>
        <w:sz w:val="22"/>
        <w:szCs w:val="22"/>
      </w:rPr>
    </w:lvl>
    <w:lvl w:ilvl="4">
      <w:start w:val="1"/>
      <w:numFmt w:val="lowerLetter"/>
      <w:lvlText w:val="%1.%2.%3.%4.%5."/>
      <w:lvlJc w:val="left"/>
      <w:pPr>
        <w:ind w:left="3240" w:hanging="360"/>
      </w:pPr>
      <w:rPr>
        <w:rFonts w:ascii="Calibri" w:hAnsi="Calibri" w:cs="Times New Roman"/>
        <w:sz w:val="22"/>
        <w:szCs w:val="22"/>
      </w:rPr>
    </w:lvl>
    <w:lvl w:ilvl="5">
      <w:start w:val="1"/>
      <w:numFmt w:val="lowerRoman"/>
      <w:lvlText w:val="%1.%2.%3.%4.%5.%6."/>
      <w:lvlJc w:val="right"/>
      <w:pPr>
        <w:ind w:left="3960" w:hanging="180"/>
      </w:pPr>
      <w:rPr>
        <w:rFonts w:ascii="Calibri" w:hAnsi="Calibri" w:cs="Times New Roman"/>
        <w:sz w:val="22"/>
        <w:szCs w:val="22"/>
      </w:rPr>
    </w:lvl>
    <w:lvl w:ilvl="6">
      <w:start w:val="1"/>
      <w:numFmt w:val="decimal"/>
      <w:lvlText w:val="%1.%2.%3.%4.%5.%6.%7."/>
      <w:lvlJc w:val="left"/>
      <w:pPr>
        <w:ind w:left="4680" w:hanging="360"/>
      </w:pPr>
      <w:rPr>
        <w:rFonts w:ascii="Calibri" w:hAnsi="Calibri" w:cs="Times New Roman"/>
        <w:sz w:val="22"/>
        <w:szCs w:val="22"/>
      </w:rPr>
    </w:lvl>
    <w:lvl w:ilvl="7">
      <w:start w:val="1"/>
      <w:numFmt w:val="lowerLetter"/>
      <w:lvlText w:val="%1.%2.%3.%4.%5.%6.%7.%8."/>
      <w:lvlJc w:val="left"/>
      <w:pPr>
        <w:ind w:left="5400" w:hanging="360"/>
      </w:pPr>
      <w:rPr>
        <w:rFonts w:ascii="Calibri" w:hAnsi="Calibri" w:cs="Times New Roman"/>
        <w:sz w:val="22"/>
        <w:szCs w:val="22"/>
      </w:rPr>
    </w:lvl>
    <w:lvl w:ilvl="8">
      <w:start w:val="1"/>
      <w:numFmt w:val="lowerRoman"/>
      <w:lvlText w:val="%1.%2.%3.%4.%5.%6.%7.%8.%9."/>
      <w:lvlJc w:val="right"/>
      <w:pPr>
        <w:ind w:left="6120" w:hanging="180"/>
      </w:pPr>
      <w:rPr>
        <w:rFonts w:ascii="Calibri" w:hAnsi="Calibri" w:cs="Times New Roman"/>
        <w:sz w:val="22"/>
        <w:szCs w:val="22"/>
      </w:rPr>
    </w:lvl>
  </w:abstractNum>
  <w:abstractNum w:abstractNumId="78" w15:restartNumberingAfterBreak="0">
    <w:nsid w:val="66E8293D"/>
    <w:multiLevelType w:val="hybridMultilevel"/>
    <w:tmpl w:val="84620B50"/>
    <w:lvl w:ilvl="0" w:tplc="99A6E8A0">
      <w:start w:val="1"/>
      <w:numFmt w:val="decimal"/>
      <w:suff w:val="nothing"/>
      <w:lvlText w:val="§ %1."/>
      <w:lvlJc w:val="left"/>
      <w:pPr>
        <w:ind w:left="5322" w:hanging="360"/>
      </w:pPr>
      <w:rPr>
        <w:rFonts w:hint="default"/>
        <w:b/>
      </w:rPr>
    </w:lvl>
    <w:lvl w:ilvl="1" w:tplc="57A6F0A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90F27BA"/>
    <w:multiLevelType w:val="hybridMultilevel"/>
    <w:tmpl w:val="B324DABE"/>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9646DBA"/>
    <w:multiLevelType w:val="multilevel"/>
    <w:tmpl w:val="9E78E8C6"/>
    <w:styleLink w:val="WWNum67"/>
    <w:lvl w:ilvl="0">
      <w:start w:val="1"/>
      <w:numFmt w:val="decimal"/>
      <w:lvlText w:val="%1"/>
      <w:lvlJc w:val="left"/>
      <w:pPr>
        <w:ind w:left="720" w:hanging="720"/>
      </w:pPr>
      <w:rPr>
        <w:b/>
        <w:bCs/>
      </w:rPr>
    </w:lvl>
    <w:lvl w:ilvl="1">
      <w:start w:val="1"/>
      <w:numFmt w:val="lowerLetter"/>
      <w:lvlText w:val="%1.%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1" w15:restartNumberingAfterBreak="0">
    <w:nsid w:val="6AC83602"/>
    <w:multiLevelType w:val="multilevel"/>
    <w:tmpl w:val="5C5C94F4"/>
    <w:styleLink w:val="WW8Num71"/>
    <w:lvl w:ilvl="0">
      <w:start w:val="1"/>
      <w:numFmt w:val="decimal"/>
      <w:lvlText w:val="%1."/>
      <w:lvlJc w:val="left"/>
      <w:pPr>
        <w:ind w:left="360" w:hanging="360"/>
      </w:pPr>
      <w:rPr>
        <w:rFonts w:cs="Times New Roman"/>
        <w:b w:val="0"/>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82" w15:restartNumberingAfterBreak="0">
    <w:nsid w:val="6C6E114A"/>
    <w:multiLevelType w:val="hybridMultilevel"/>
    <w:tmpl w:val="BF18B076"/>
    <w:lvl w:ilvl="0" w:tplc="4BDA546A">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EFD414D"/>
    <w:multiLevelType w:val="hybridMultilevel"/>
    <w:tmpl w:val="EC6A296A"/>
    <w:lvl w:ilvl="0" w:tplc="357E725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71192657"/>
    <w:multiLevelType w:val="multilevel"/>
    <w:tmpl w:val="114AA3B0"/>
    <w:styleLink w:val="WW8Num51"/>
    <w:lvl w:ilvl="0">
      <w:start w:val="1"/>
      <w:numFmt w:val="decimal"/>
      <w:lvlText w:val="%1."/>
      <w:lvlJc w:val="left"/>
      <w:pPr>
        <w:ind w:left="360" w:hanging="360"/>
      </w:pPr>
      <w:rPr>
        <w:rFonts w:ascii="Calibri" w:hAnsi="Calibri" w:cs="Times New Roman"/>
        <w:sz w:val="22"/>
        <w:szCs w:val="22"/>
      </w:rPr>
    </w:lvl>
    <w:lvl w:ilvl="1">
      <w:start w:val="1"/>
      <w:numFmt w:val="lowerLetter"/>
      <w:lvlText w:val="%1.%2."/>
      <w:lvlJc w:val="left"/>
      <w:pPr>
        <w:ind w:left="1080" w:hanging="360"/>
      </w:pPr>
      <w:rPr>
        <w:rFonts w:ascii="Calibri" w:hAnsi="Calibri" w:cs="Times New Roman"/>
        <w:sz w:val="22"/>
        <w:szCs w:val="22"/>
      </w:rPr>
    </w:lvl>
    <w:lvl w:ilvl="2">
      <w:start w:val="1"/>
      <w:numFmt w:val="lowerRoman"/>
      <w:lvlText w:val="%1.%2.%3."/>
      <w:lvlJc w:val="right"/>
      <w:pPr>
        <w:ind w:left="1800" w:hanging="180"/>
      </w:pPr>
      <w:rPr>
        <w:rFonts w:ascii="Calibri" w:hAnsi="Calibri" w:cs="Times New Roman"/>
        <w:sz w:val="22"/>
        <w:szCs w:val="22"/>
      </w:rPr>
    </w:lvl>
    <w:lvl w:ilvl="3">
      <w:start w:val="1"/>
      <w:numFmt w:val="decimal"/>
      <w:lvlText w:val="%1.%2.%3.%4."/>
      <w:lvlJc w:val="left"/>
      <w:pPr>
        <w:ind w:left="2520" w:hanging="360"/>
      </w:pPr>
      <w:rPr>
        <w:rFonts w:ascii="Calibri" w:hAnsi="Calibri" w:cs="Times New Roman"/>
        <w:sz w:val="22"/>
        <w:szCs w:val="22"/>
      </w:rPr>
    </w:lvl>
    <w:lvl w:ilvl="4">
      <w:start w:val="1"/>
      <w:numFmt w:val="lowerLetter"/>
      <w:lvlText w:val="%1.%2.%3.%4.%5."/>
      <w:lvlJc w:val="left"/>
      <w:pPr>
        <w:ind w:left="3240" w:hanging="360"/>
      </w:pPr>
      <w:rPr>
        <w:rFonts w:ascii="Calibri" w:hAnsi="Calibri" w:cs="Times New Roman"/>
        <w:sz w:val="22"/>
        <w:szCs w:val="22"/>
      </w:rPr>
    </w:lvl>
    <w:lvl w:ilvl="5">
      <w:start w:val="1"/>
      <w:numFmt w:val="lowerRoman"/>
      <w:lvlText w:val="%1.%2.%3.%4.%5.%6."/>
      <w:lvlJc w:val="right"/>
      <w:pPr>
        <w:ind w:left="3960" w:hanging="180"/>
      </w:pPr>
      <w:rPr>
        <w:rFonts w:ascii="Calibri" w:hAnsi="Calibri" w:cs="Times New Roman"/>
        <w:sz w:val="22"/>
        <w:szCs w:val="22"/>
      </w:rPr>
    </w:lvl>
    <w:lvl w:ilvl="6">
      <w:start w:val="1"/>
      <w:numFmt w:val="decimal"/>
      <w:lvlText w:val="%1.%2.%3.%4.%5.%6.%7."/>
      <w:lvlJc w:val="left"/>
      <w:pPr>
        <w:ind w:left="4680" w:hanging="360"/>
      </w:pPr>
      <w:rPr>
        <w:rFonts w:ascii="Calibri" w:hAnsi="Calibri" w:cs="Times New Roman"/>
        <w:sz w:val="22"/>
        <w:szCs w:val="22"/>
      </w:rPr>
    </w:lvl>
    <w:lvl w:ilvl="7">
      <w:start w:val="1"/>
      <w:numFmt w:val="lowerLetter"/>
      <w:lvlText w:val="%1.%2.%3.%4.%5.%6.%7.%8."/>
      <w:lvlJc w:val="left"/>
      <w:pPr>
        <w:ind w:left="5400" w:hanging="360"/>
      </w:pPr>
      <w:rPr>
        <w:rFonts w:ascii="Calibri" w:hAnsi="Calibri" w:cs="Times New Roman"/>
        <w:sz w:val="22"/>
        <w:szCs w:val="22"/>
      </w:rPr>
    </w:lvl>
    <w:lvl w:ilvl="8">
      <w:start w:val="1"/>
      <w:numFmt w:val="lowerRoman"/>
      <w:lvlText w:val="%1.%2.%3.%4.%5.%6.%7.%8.%9."/>
      <w:lvlJc w:val="right"/>
      <w:pPr>
        <w:ind w:left="6120" w:hanging="180"/>
      </w:pPr>
      <w:rPr>
        <w:rFonts w:ascii="Calibri" w:hAnsi="Calibri" w:cs="Times New Roman"/>
        <w:sz w:val="22"/>
        <w:szCs w:val="22"/>
      </w:rPr>
    </w:lvl>
  </w:abstractNum>
  <w:abstractNum w:abstractNumId="85" w15:restartNumberingAfterBreak="0">
    <w:nsid w:val="726F5A7C"/>
    <w:multiLevelType w:val="multilevel"/>
    <w:tmpl w:val="6F72F324"/>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73F41628"/>
    <w:multiLevelType w:val="hybridMultilevel"/>
    <w:tmpl w:val="12C8F000"/>
    <w:lvl w:ilvl="0" w:tplc="B5AC0EE6">
      <w:start w:val="1"/>
      <w:numFmt w:val="decimal"/>
      <w:lvlText w:val="%1."/>
      <w:lvlJc w:val="left"/>
      <w:pPr>
        <w:tabs>
          <w:tab w:val="num" w:pos="360"/>
        </w:tabs>
        <w:ind w:left="360" w:hanging="360"/>
      </w:pPr>
      <w:rPr>
        <w:rFonts w:ascii="Calibri" w:hAnsi="Calibri" w:cs="Calibri" w:hint="default"/>
        <w:b w:val="0"/>
        <w:bCs w:val="0"/>
        <w:color w:val="auto"/>
      </w:rPr>
    </w:lvl>
    <w:lvl w:ilvl="1" w:tplc="04150011">
      <w:start w:val="1"/>
      <w:numFmt w:val="decimal"/>
      <w:lvlText w:val="%2)"/>
      <w:lvlJc w:val="left"/>
      <w:pPr>
        <w:tabs>
          <w:tab w:val="num" w:pos="1080"/>
        </w:tabs>
        <w:ind w:left="1080" w:hanging="360"/>
      </w:pPr>
      <w:rPr>
        <w:lang w:val="x-none"/>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7" w15:restartNumberingAfterBreak="0">
    <w:nsid w:val="73F673D4"/>
    <w:multiLevelType w:val="multilevel"/>
    <w:tmpl w:val="9E48AB1C"/>
    <w:lvl w:ilvl="0">
      <w:start w:val="2"/>
      <w:numFmt w:val="decimal"/>
      <w:lvlText w:val="%1."/>
      <w:lvlJc w:val="left"/>
      <w:pPr>
        <w:tabs>
          <w:tab w:val="num" w:pos="-1437"/>
        </w:tabs>
        <w:ind w:left="363" w:hanging="363"/>
      </w:pPr>
      <w:rPr>
        <w:rFonts w:cs="Times New Roman" w:hint="default"/>
        <w:b w:val="0"/>
        <w:position w:val="0"/>
        <w:sz w:val="20"/>
        <w:szCs w:val="18"/>
        <w:vertAlign w:val="baseline"/>
      </w:rPr>
    </w:lvl>
    <w:lvl w:ilvl="1">
      <w:start w:val="1"/>
      <w:numFmt w:val="lowerLetter"/>
      <w:lvlText w:val="%2."/>
      <w:lvlJc w:val="left"/>
      <w:pPr>
        <w:tabs>
          <w:tab w:val="num" w:pos="-1437"/>
        </w:tabs>
        <w:ind w:left="3" w:hanging="360"/>
      </w:pPr>
      <w:rPr>
        <w:rFonts w:cs="Times New Roman" w:hint="default"/>
        <w:position w:val="0"/>
        <w:sz w:val="22"/>
        <w:vertAlign w:val="baseline"/>
      </w:rPr>
    </w:lvl>
    <w:lvl w:ilvl="2">
      <w:start w:val="1"/>
      <w:numFmt w:val="lowerRoman"/>
      <w:lvlText w:val="%3."/>
      <w:lvlJc w:val="right"/>
      <w:pPr>
        <w:tabs>
          <w:tab w:val="num" w:pos="-1437"/>
        </w:tabs>
        <w:ind w:left="723" w:hanging="180"/>
      </w:pPr>
      <w:rPr>
        <w:rFonts w:cs="Times New Roman" w:hint="default"/>
        <w:position w:val="0"/>
        <w:sz w:val="22"/>
        <w:vertAlign w:val="baseline"/>
      </w:rPr>
    </w:lvl>
    <w:lvl w:ilvl="3">
      <w:start w:val="1"/>
      <w:numFmt w:val="decimal"/>
      <w:lvlText w:val="%4."/>
      <w:lvlJc w:val="left"/>
      <w:pPr>
        <w:tabs>
          <w:tab w:val="num" w:pos="-1437"/>
        </w:tabs>
        <w:ind w:left="1443" w:hanging="360"/>
      </w:pPr>
      <w:rPr>
        <w:rFonts w:ascii="Calibri" w:hAnsi="Calibri" w:cs="Times New Roman" w:hint="default"/>
        <w:position w:val="0"/>
        <w:sz w:val="20"/>
        <w:szCs w:val="18"/>
        <w:vertAlign w:val="baseline"/>
      </w:rPr>
    </w:lvl>
    <w:lvl w:ilvl="4">
      <w:start w:val="1"/>
      <w:numFmt w:val="decimal"/>
      <w:lvlText w:val="%5."/>
      <w:lvlJc w:val="left"/>
      <w:pPr>
        <w:ind w:left="2163" w:hanging="360"/>
      </w:pPr>
      <w:rPr>
        <w:rFonts w:hint="default"/>
      </w:rPr>
    </w:lvl>
    <w:lvl w:ilvl="5">
      <w:start w:val="1"/>
      <w:numFmt w:val="lowerRoman"/>
      <w:lvlText w:val="%6."/>
      <w:lvlJc w:val="right"/>
      <w:pPr>
        <w:tabs>
          <w:tab w:val="num" w:pos="-1437"/>
        </w:tabs>
        <w:ind w:left="2883" w:hanging="180"/>
      </w:pPr>
      <w:rPr>
        <w:rFonts w:cs="Times New Roman" w:hint="default"/>
        <w:position w:val="0"/>
        <w:sz w:val="22"/>
        <w:vertAlign w:val="baseline"/>
      </w:rPr>
    </w:lvl>
    <w:lvl w:ilvl="6">
      <w:start w:val="1"/>
      <w:numFmt w:val="decimal"/>
      <w:lvlText w:val="%7."/>
      <w:lvlJc w:val="left"/>
      <w:pPr>
        <w:tabs>
          <w:tab w:val="num" w:pos="-1437"/>
        </w:tabs>
        <w:ind w:left="3603" w:hanging="360"/>
      </w:pPr>
      <w:rPr>
        <w:rFonts w:cs="Times New Roman" w:hint="default"/>
        <w:position w:val="0"/>
        <w:sz w:val="22"/>
        <w:vertAlign w:val="baseline"/>
      </w:rPr>
    </w:lvl>
    <w:lvl w:ilvl="7">
      <w:start w:val="1"/>
      <w:numFmt w:val="lowerLetter"/>
      <w:lvlText w:val="%8."/>
      <w:lvlJc w:val="left"/>
      <w:pPr>
        <w:tabs>
          <w:tab w:val="num" w:pos="-1437"/>
        </w:tabs>
        <w:ind w:left="4323" w:hanging="360"/>
      </w:pPr>
      <w:rPr>
        <w:rFonts w:cs="Times New Roman" w:hint="default"/>
        <w:position w:val="0"/>
        <w:sz w:val="22"/>
        <w:vertAlign w:val="baseline"/>
      </w:rPr>
    </w:lvl>
    <w:lvl w:ilvl="8">
      <w:start w:val="1"/>
      <w:numFmt w:val="lowerRoman"/>
      <w:lvlText w:val="%9."/>
      <w:lvlJc w:val="right"/>
      <w:pPr>
        <w:tabs>
          <w:tab w:val="num" w:pos="-1437"/>
        </w:tabs>
        <w:ind w:left="5043" w:hanging="180"/>
      </w:pPr>
      <w:rPr>
        <w:rFonts w:cs="Times New Roman" w:hint="default"/>
        <w:position w:val="0"/>
        <w:sz w:val="22"/>
        <w:vertAlign w:val="baseline"/>
      </w:rPr>
    </w:lvl>
  </w:abstractNum>
  <w:abstractNum w:abstractNumId="88" w15:restartNumberingAfterBreak="0">
    <w:nsid w:val="76AA2FEF"/>
    <w:multiLevelType w:val="multilevel"/>
    <w:tmpl w:val="3BEAF68A"/>
    <w:styleLink w:val="WWNum53"/>
    <w:lvl w:ilvl="0">
      <w:start w:val="1"/>
      <w:numFmt w:val="lowerLetter"/>
      <w:lvlText w:val="%1"/>
      <w:lvlJc w:val="left"/>
      <w:pPr>
        <w:ind w:left="360" w:hanging="360"/>
      </w:pPr>
      <w:rPr>
        <w:rFonts w:ascii="Calibri" w:eastAsia="Times New Roman" w:hAnsi="Calibri" w:cs="Times New Roman"/>
        <w:bCs/>
        <w:sz w:val="22"/>
        <w:szCs w:val="22"/>
      </w:rPr>
    </w:lvl>
    <w:lvl w:ilvl="1">
      <w:start w:val="1"/>
      <w:numFmt w:val="decimal"/>
      <w:lvlText w:val="%1.%2"/>
      <w:lvlJc w:val="left"/>
      <w:pPr>
        <w:ind w:left="360" w:hanging="360"/>
      </w:pPr>
      <w:rPr>
        <w:b/>
        <w:sz w:val="24"/>
        <w:szCs w:val="24"/>
      </w:rPr>
    </w:lvl>
    <w:lvl w:ilvl="2">
      <w:start w:val="1"/>
      <w:numFmt w:val="decimal"/>
      <w:lvlText w:val="%1.%2.%3"/>
      <w:lvlJc w:val="left"/>
      <w:pPr>
        <w:ind w:left="1430" w:hanging="720"/>
      </w:pPr>
      <w:rPr>
        <w:i w:val="0"/>
        <w:strike w:val="0"/>
        <w:dstrike w:val="0"/>
        <w:sz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9" w15:restartNumberingAfterBreak="0">
    <w:nsid w:val="775C57C4"/>
    <w:multiLevelType w:val="multilevel"/>
    <w:tmpl w:val="8B1C46EC"/>
    <w:styleLink w:val="WWNum51"/>
    <w:lvl w:ilvl="0">
      <w:start w:val="1"/>
      <w:numFmt w:val="decimal"/>
      <w:lvlText w:val="%1"/>
      <w:lvlJc w:val="left"/>
      <w:pPr>
        <w:ind w:left="720" w:hanging="360"/>
      </w:pPr>
      <w:rPr>
        <w:rFonts w:ascii="Calibri" w:hAnsi="Calibri" w:cs="Calibri"/>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0" w15:restartNumberingAfterBreak="0">
    <w:nsid w:val="797B324D"/>
    <w:multiLevelType w:val="hybridMultilevel"/>
    <w:tmpl w:val="C42C6BEC"/>
    <w:lvl w:ilvl="0" w:tplc="FFFFFFFF">
      <w:start w:val="1"/>
      <w:numFmt w:val="decimal"/>
      <w:lvlText w:val="%1."/>
      <w:lvlJc w:val="left"/>
      <w:pPr>
        <w:ind w:left="360" w:hanging="360"/>
      </w:pPr>
      <w:rPr>
        <w:rFonts w:ascii="Calibri" w:hAnsi="Calibri" w:cs="Calibri"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1" w15:restartNumberingAfterBreak="0">
    <w:nsid w:val="7A1850B8"/>
    <w:multiLevelType w:val="multilevel"/>
    <w:tmpl w:val="B4A83D00"/>
    <w:styleLink w:val="WWNum49"/>
    <w:lvl w:ilvl="0">
      <w:start w:val="2"/>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2" w15:restartNumberingAfterBreak="0">
    <w:nsid w:val="7A69574B"/>
    <w:multiLevelType w:val="hybridMultilevel"/>
    <w:tmpl w:val="521A0154"/>
    <w:lvl w:ilvl="0" w:tplc="48101EA0">
      <w:start w:val="1"/>
      <w:numFmt w:val="lowerLetter"/>
      <w:lvlText w:val="%1)"/>
      <w:lvlJc w:val="left"/>
      <w:pPr>
        <w:tabs>
          <w:tab w:val="num" w:pos="283"/>
        </w:tabs>
        <w:ind w:left="283" w:hanging="283"/>
      </w:pPr>
      <w:rPr>
        <w:rFonts w:hint="default"/>
        <w:b w:val="0"/>
      </w:rPr>
    </w:lvl>
    <w:lvl w:ilvl="1" w:tplc="3744B4AC">
      <w:start w:val="1"/>
      <w:numFmt w:val="lowerLetter"/>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7B1818DC"/>
    <w:multiLevelType w:val="multilevel"/>
    <w:tmpl w:val="D7242C46"/>
    <w:styleLink w:val="WW8Num94"/>
    <w:lvl w:ilvl="0">
      <w:start w:val="1"/>
      <w:numFmt w:val="decimal"/>
      <w:lvlText w:val="%1."/>
      <w:lvlJc w:val="left"/>
      <w:pPr>
        <w:ind w:left="720" w:hanging="360"/>
      </w:pPr>
      <w:rPr>
        <w:rFonts w:ascii="Calibri" w:hAnsi="Calibri" w:cs="Times New Roman"/>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4"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15:restartNumberingAfterBreak="0">
    <w:nsid w:val="7FC32F01"/>
    <w:multiLevelType w:val="hybridMultilevel"/>
    <w:tmpl w:val="B324DAB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80829676">
    <w:abstractNumId w:val="63"/>
  </w:num>
  <w:num w:numId="2" w16cid:durableId="500849283">
    <w:abstractNumId w:val="28"/>
  </w:num>
  <w:num w:numId="3" w16cid:durableId="737634481">
    <w:abstractNumId w:val="76"/>
  </w:num>
  <w:num w:numId="4" w16cid:durableId="141431706">
    <w:abstractNumId w:val="69"/>
  </w:num>
  <w:num w:numId="5" w16cid:durableId="446434272">
    <w:abstractNumId w:val="93"/>
  </w:num>
  <w:num w:numId="6" w16cid:durableId="1274748436">
    <w:abstractNumId w:val="65"/>
  </w:num>
  <w:num w:numId="7" w16cid:durableId="230968409">
    <w:abstractNumId w:val="72"/>
  </w:num>
  <w:num w:numId="8" w16cid:durableId="1063262328">
    <w:abstractNumId w:val="36"/>
  </w:num>
  <w:num w:numId="9" w16cid:durableId="1478569428">
    <w:abstractNumId w:val="15"/>
  </w:num>
  <w:num w:numId="10" w16cid:durableId="400559896">
    <w:abstractNumId w:val="25"/>
  </w:num>
  <w:num w:numId="11" w16cid:durableId="1111437979">
    <w:abstractNumId w:val="58"/>
  </w:num>
  <w:num w:numId="12" w16cid:durableId="2106917935">
    <w:abstractNumId w:val="23"/>
  </w:num>
  <w:num w:numId="13" w16cid:durableId="1484270584">
    <w:abstractNumId w:val="50"/>
  </w:num>
  <w:num w:numId="14" w16cid:durableId="1839229823">
    <w:abstractNumId w:val="35"/>
  </w:num>
  <w:num w:numId="15" w16cid:durableId="1170633774">
    <w:abstractNumId w:val="42"/>
  </w:num>
  <w:num w:numId="16" w16cid:durableId="624388453">
    <w:abstractNumId w:val="67"/>
  </w:num>
  <w:num w:numId="17" w16cid:durableId="219942306">
    <w:abstractNumId w:val="14"/>
  </w:num>
  <w:num w:numId="18" w16cid:durableId="2019041996">
    <w:abstractNumId w:val="13"/>
  </w:num>
  <w:num w:numId="19" w16cid:durableId="589583535">
    <w:abstractNumId w:val="77"/>
  </w:num>
  <w:num w:numId="20" w16cid:durableId="1698459484">
    <w:abstractNumId w:val="81"/>
  </w:num>
  <w:num w:numId="21" w16cid:durableId="1058015270">
    <w:abstractNumId w:val="73"/>
  </w:num>
  <w:num w:numId="22" w16cid:durableId="1753816125">
    <w:abstractNumId w:val="54"/>
  </w:num>
  <w:num w:numId="23" w16cid:durableId="1418794488">
    <w:abstractNumId w:val="84"/>
  </w:num>
  <w:num w:numId="24" w16cid:durableId="1112287537">
    <w:abstractNumId w:val="91"/>
  </w:num>
  <w:num w:numId="25" w16cid:durableId="430122350">
    <w:abstractNumId w:val="37"/>
  </w:num>
  <w:num w:numId="26" w16cid:durableId="1216160718">
    <w:abstractNumId w:val="40"/>
  </w:num>
  <w:num w:numId="27" w16cid:durableId="24254736">
    <w:abstractNumId w:val="29"/>
  </w:num>
  <w:num w:numId="28" w16cid:durableId="1035736634">
    <w:abstractNumId w:val="89"/>
  </w:num>
  <w:num w:numId="29" w16cid:durableId="163712107">
    <w:abstractNumId w:val="57"/>
  </w:num>
  <w:num w:numId="30" w16cid:durableId="599679924">
    <w:abstractNumId w:val="88"/>
  </w:num>
  <w:num w:numId="31" w16cid:durableId="460073659">
    <w:abstractNumId w:val="38"/>
  </w:num>
  <w:num w:numId="32" w16cid:durableId="947158707">
    <w:abstractNumId w:val="24"/>
  </w:num>
  <w:num w:numId="33" w16cid:durableId="1897157146">
    <w:abstractNumId w:val="45"/>
  </w:num>
  <w:num w:numId="34" w16cid:durableId="1000886506">
    <w:abstractNumId w:val="16"/>
  </w:num>
  <w:num w:numId="35" w16cid:durableId="1489512937">
    <w:abstractNumId w:val="31"/>
  </w:num>
  <w:num w:numId="36" w16cid:durableId="1462308007">
    <w:abstractNumId w:val="80"/>
  </w:num>
  <w:num w:numId="37" w16cid:durableId="60521322">
    <w:abstractNumId w:val="41"/>
  </w:num>
  <w:num w:numId="38" w16cid:durableId="1627392606">
    <w:abstractNumId w:val="64"/>
  </w:num>
  <w:num w:numId="39" w16cid:durableId="832912220">
    <w:abstractNumId w:val="25"/>
    <w:lvlOverride w:ilvl="0">
      <w:startOverride w:val="1"/>
    </w:lvlOverride>
  </w:num>
  <w:num w:numId="40" w16cid:durableId="641278924">
    <w:abstractNumId w:val="56"/>
  </w:num>
  <w:num w:numId="41" w16cid:durableId="568731339">
    <w:abstractNumId w:val="68"/>
  </w:num>
  <w:num w:numId="42" w16cid:durableId="1779523220">
    <w:abstractNumId w:val="61"/>
  </w:num>
  <w:num w:numId="43" w16cid:durableId="2096239349">
    <w:abstractNumId w:val="43"/>
  </w:num>
  <w:num w:numId="44" w16cid:durableId="845174052">
    <w:abstractNumId w:val="90"/>
  </w:num>
  <w:num w:numId="45" w16cid:durableId="633289191">
    <w:abstractNumId w:val="87"/>
  </w:num>
  <w:num w:numId="46" w16cid:durableId="2132437881">
    <w:abstractNumId w:val="86"/>
  </w:num>
  <w:num w:numId="47" w16cid:durableId="1943107598">
    <w:abstractNumId w:val="78"/>
  </w:num>
  <w:num w:numId="48" w16cid:durableId="1023828328">
    <w:abstractNumId w:val="33"/>
  </w:num>
  <w:num w:numId="49" w16cid:durableId="2003657671">
    <w:abstractNumId w:val="21"/>
  </w:num>
  <w:num w:numId="50" w16cid:durableId="561719479">
    <w:abstractNumId w:val="70"/>
  </w:num>
  <w:num w:numId="51" w16cid:durableId="10222427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84575717">
    <w:abstractNumId w:val="34"/>
  </w:num>
  <w:num w:numId="53" w16cid:durableId="178543857">
    <w:abstractNumId w:val="26"/>
  </w:num>
  <w:num w:numId="54" w16cid:durableId="1470128744">
    <w:abstractNumId w:val="79"/>
  </w:num>
  <w:num w:numId="55" w16cid:durableId="213783700">
    <w:abstractNumId w:val="95"/>
  </w:num>
  <w:num w:numId="56" w16cid:durableId="1563247633">
    <w:abstractNumId w:val="85"/>
  </w:num>
  <w:num w:numId="57" w16cid:durableId="268751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6319620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9805220">
    <w:abstractNumId w:val="27"/>
  </w:num>
  <w:num w:numId="60" w16cid:durableId="1404328831">
    <w:abstractNumId w:val="48"/>
  </w:num>
  <w:num w:numId="61" w16cid:durableId="154490617">
    <w:abstractNumId w:val="30"/>
  </w:num>
  <w:num w:numId="62" w16cid:durableId="1224559309">
    <w:abstractNumId w:val="20"/>
  </w:num>
  <w:num w:numId="63" w16cid:durableId="777331564">
    <w:abstractNumId w:val="32"/>
  </w:num>
  <w:num w:numId="64" w16cid:durableId="691954043">
    <w:abstractNumId w:val="49"/>
  </w:num>
  <w:num w:numId="65" w16cid:durableId="322585130">
    <w:abstractNumId w:val="47"/>
  </w:num>
  <w:num w:numId="66" w16cid:durableId="1404528144">
    <w:abstractNumId w:val="62"/>
  </w:num>
  <w:num w:numId="67" w16cid:durableId="894900509">
    <w:abstractNumId w:val="82"/>
  </w:num>
  <w:num w:numId="68" w16cid:durableId="445120973">
    <w:abstractNumId w:val="55"/>
  </w:num>
  <w:num w:numId="69" w16cid:durableId="571081259">
    <w:abstractNumId w:val="17"/>
  </w:num>
  <w:num w:numId="70" w16cid:durableId="727538001">
    <w:abstractNumId w:val="12"/>
  </w:num>
  <w:num w:numId="71" w16cid:durableId="1582912212">
    <w:abstractNumId w:val="71"/>
  </w:num>
  <w:num w:numId="72" w16cid:durableId="2033796908">
    <w:abstractNumId w:val="18"/>
  </w:num>
  <w:num w:numId="73" w16cid:durableId="703672492">
    <w:abstractNumId w:val="44"/>
  </w:num>
  <w:num w:numId="74" w16cid:durableId="476923545">
    <w:abstractNumId w:val="51"/>
  </w:num>
  <w:num w:numId="75" w16cid:durableId="949971066">
    <w:abstractNumId w:val="66"/>
  </w:num>
  <w:num w:numId="76" w16cid:durableId="1668289190">
    <w:abstractNumId w:val="52"/>
  </w:num>
  <w:num w:numId="77" w16cid:durableId="15585893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57424811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92641973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45205052">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0277216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7921629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70692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3796920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47160384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735"/>
    <w:rsid w:val="00004686"/>
    <w:rsid w:val="00006BB5"/>
    <w:rsid w:val="0002766B"/>
    <w:rsid w:val="00033733"/>
    <w:rsid w:val="00037021"/>
    <w:rsid w:val="000656C9"/>
    <w:rsid w:val="000722E4"/>
    <w:rsid w:val="000A6B2F"/>
    <w:rsid w:val="000A7DBF"/>
    <w:rsid w:val="000C6968"/>
    <w:rsid w:val="000F0445"/>
    <w:rsid w:val="000F199A"/>
    <w:rsid w:val="000F1C8E"/>
    <w:rsid w:val="000F6E3A"/>
    <w:rsid w:val="000F7185"/>
    <w:rsid w:val="001032A9"/>
    <w:rsid w:val="0011268E"/>
    <w:rsid w:val="0011433D"/>
    <w:rsid w:val="001353F9"/>
    <w:rsid w:val="0016183E"/>
    <w:rsid w:val="00167494"/>
    <w:rsid w:val="00171946"/>
    <w:rsid w:val="00182ADA"/>
    <w:rsid w:val="00190658"/>
    <w:rsid w:val="001D286E"/>
    <w:rsid w:val="001D405B"/>
    <w:rsid w:val="001E6FF1"/>
    <w:rsid w:val="001E7011"/>
    <w:rsid w:val="001F23AA"/>
    <w:rsid w:val="001F3171"/>
    <w:rsid w:val="002060AA"/>
    <w:rsid w:val="0022037C"/>
    <w:rsid w:val="002225BE"/>
    <w:rsid w:val="00235DDD"/>
    <w:rsid w:val="002541FD"/>
    <w:rsid w:val="0026352B"/>
    <w:rsid w:val="0028565E"/>
    <w:rsid w:val="0029345A"/>
    <w:rsid w:val="002B35FE"/>
    <w:rsid w:val="002B3C8A"/>
    <w:rsid w:val="002B3CF0"/>
    <w:rsid w:val="002C52DE"/>
    <w:rsid w:val="002D0DAE"/>
    <w:rsid w:val="002E2397"/>
    <w:rsid w:val="0032087B"/>
    <w:rsid w:val="003219D9"/>
    <w:rsid w:val="0032287E"/>
    <w:rsid w:val="00330F1F"/>
    <w:rsid w:val="00331E50"/>
    <w:rsid w:val="003351F3"/>
    <w:rsid w:val="00335324"/>
    <w:rsid w:val="0036208D"/>
    <w:rsid w:val="003777ED"/>
    <w:rsid w:val="00381CAE"/>
    <w:rsid w:val="00392384"/>
    <w:rsid w:val="003A2026"/>
    <w:rsid w:val="003B158A"/>
    <w:rsid w:val="003C46FB"/>
    <w:rsid w:val="003C486F"/>
    <w:rsid w:val="003E0233"/>
    <w:rsid w:val="00420DE4"/>
    <w:rsid w:val="00427437"/>
    <w:rsid w:val="004317F6"/>
    <w:rsid w:val="00432D11"/>
    <w:rsid w:val="0043377D"/>
    <w:rsid w:val="00434282"/>
    <w:rsid w:val="00442507"/>
    <w:rsid w:val="00442F09"/>
    <w:rsid w:val="00460558"/>
    <w:rsid w:val="004613A8"/>
    <w:rsid w:val="0047525C"/>
    <w:rsid w:val="00487895"/>
    <w:rsid w:val="004A0423"/>
    <w:rsid w:val="004A13AB"/>
    <w:rsid w:val="004A49CD"/>
    <w:rsid w:val="004C1C34"/>
    <w:rsid w:val="004C7817"/>
    <w:rsid w:val="004D1D47"/>
    <w:rsid w:val="004D3F94"/>
    <w:rsid w:val="004E556B"/>
    <w:rsid w:val="00513F17"/>
    <w:rsid w:val="0052130C"/>
    <w:rsid w:val="00527CE4"/>
    <w:rsid w:val="00530A9C"/>
    <w:rsid w:val="00534052"/>
    <w:rsid w:val="00535735"/>
    <w:rsid w:val="00552855"/>
    <w:rsid w:val="005609AF"/>
    <w:rsid w:val="00561EC6"/>
    <w:rsid w:val="005712B5"/>
    <w:rsid w:val="00574454"/>
    <w:rsid w:val="00585A72"/>
    <w:rsid w:val="00586120"/>
    <w:rsid w:val="00590D41"/>
    <w:rsid w:val="005918BF"/>
    <w:rsid w:val="005931F2"/>
    <w:rsid w:val="005A127E"/>
    <w:rsid w:val="005A27F2"/>
    <w:rsid w:val="005D205E"/>
    <w:rsid w:val="005E5C4B"/>
    <w:rsid w:val="005E5E9E"/>
    <w:rsid w:val="005F7125"/>
    <w:rsid w:val="00600B59"/>
    <w:rsid w:val="006021C7"/>
    <w:rsid w:val="00613254"/>
    <w:rsid w:val="00647E87"/>
    <w:rsid w:val="00653DAC"/>
    <w:rsid w:val="00667729"/>
    <w:rsid w:val="006749FA"/>
    <w:rsid w:val="006754B7"/>
    <w:rsid w:val="006943D3"/>
    <w:rsid w:val="007138AF"/>
    <w:rsid w:val="007143B9"/>
    <w:rsid w:val="00721A83"/>
    <w:rsid w:val="007223B9"/>
    <w:rsid w:val="00724FB2"/>
    <w:rsid w:val="00725179"/>
    <w:rsid w:val="007272BD"/>
    <w:rsid w:val="00730116"/>
    <w:rsid w:val="00730465"/>
    <w:rsid w:val="00731111"/>
    <w:rsid w:val="00732228"/>
    <w:rsid w:val="00740666"/>
    <w:rsid w:val="0074468F"/>
    <w:rsid w:val="00744D3D"/>
    <w:rsid w:val="00746C8F"/>
    <w:rsid w:val="00752BDE"/>
    <w:rsid w:val="00753780"/>
    <w:rsid w:val="00770CA2"/>
    <w:rsid w:val="00771CD1"/>
    <w:rsid w:val="00773170"/>
    <w:rsid w:val="00780368"/>
    <w:rsid w:val="00783AB7"/>
    <w:rsid w:val="00786914"/>
    <w:rsid w:val="007A10D9"/>
    <w:rsid w:val="007B1BD5"/>
    <w:rsid w:val="007C62D9"/>
    <w:rsid w:val="007D095B"/>
    <w:rsid w:val="007F1788"/>
    <w:rsid w:val="007F6E2F"/>
    <w:rsid w:val="00821B88"/>
    <w:rsid w:val="0082514D"/>
    <w:rsid w:val="00841B9F"/>
    <w:rsid w:val="00861B58"/>
    <w:rsid w:val="00876A4C"/>
    <w:rsid w:val="008842F3"/>
    <w:rsid w:val="008935F5"/>
    <w:rsid w:val="008B6D5F"/>
    <w:rsid w:val="008B7D4F"/>
    <w:rsid w:val="008C1DA0"/>
    <w:rsid w:val="008C241F"/>
    <w:rsid w:val="008D6DC9"/>
    <w:rsid w:val="00903326"/>
    <w:rsid w:val="00907203"/>
    <w:rsid w:val="00911BA1"/>
    <w:rsid w:val="00913185"/>
    <w:rsid w:val="00915E80"/>
    <w:rsid w:val="0092518A"/>
    <w:rsid w:val="00925CD5"/>
    <w:rsid w:val="00926122"/>
    <w:rsid w:val="0092625C"/>
    <w:rsid w:val="00926A1D"/>
    <w:rsid w:val="0093771E"/>
    <w:rsid w:val="009441E1"/>
    <w:rsid w:val="009B267B"/>
    <w:rsid w:val="009C6221"/>
    <w:rsid w:val="009C73A3"/>
    <w:rsid w:val="009E6E56"/>
    <w:rsid w:val="009F0311"/>
    <w:rsid w:val="00A013B1"/>
    <w:rsid w:val="00A058A5"/>
    <w:rsid w:val="00A2539D"/>
    <w:rsid w:val="00A34851"/>
    <w:rsid w:val="00A4266C"/>
    <w:rsid w:val="00A439A7"/>
    <w:rsid w:val="00A443DC"/>
    <w:rsid w:val="00A54697"/>
    <w:rsid w:val="00A55067"/>
    <w:rsid w:val="00A64725"/>
    <w:rsid w:val="00A748BC"/>
    <w:rsid w:val="00A76FF6"/>
    <w:rsid w:val="00A8449E"/>
    <w:rsid w:val="00A849E7"/>
    <w:rsid w:val="00A91717"/>
    <w:rsid w:val="00A97728"/>
    <w:rsid w:val="00AE1FE9"/>
    <w:rsid w:val="00AF1383"/>
    <w:rsid w:val="00B1080C"/>
    <w:rsid w:val="00B14794"/>
    <w:rsid w:val="00B32268"/>
    <w:rsid w:val="00B413A7"/>
    <w:rsid w:val="00B42FD5"/>
    <w:rsid w:val="00B46F17"/>
    <w:rsid w:val="00B478ED"/>
    <w:rsid w:val="00B54BCA"/>
    <w:rsid w:val="00B6692D"/>
    <w:rsid w:val="00B77F4A"/>
    <w:rsid w:val="00B84E08"/>
    <w:rsid w:val="00B9160D"/>
    <w:rsid w:val="00BA1765"/>
    <w:rsid w:val="00BA295C"/>
    <w:rsid w:val="00BA7C32"/>
    <w:rsid w:val="00BB721E"/>
    <w:rsid w:val="00BC21BE"/>
    <w:rsid w:val="00BC3103"/>
    <w:rsid w:val="00BC5A7A"/>
    <w:rsid w:val="00BD44CF"/>
    <w:rsid w:val="00BD6E54"/>
    <w:rsid w:val="00C0435F"/>
    <w:rsid w:val="00C04DA4"/>
    <w:rsid w:val="00C054EA"/>
    <w:rsid w:val="00C12D37"/>
    <w:rsid w:val="00C25B9A"/>
    <w:rsid w:val="00C350BD"/>
    <w:rsid w:val="00C5229E"/>
    <w:rsid w:val="00C5281E"/>
    <w:rsid w:val="00C57AE9"/>
    <w:rsid w:val="00C61774"/>
    <w:rsid w:val="00C73565"/>
    <w:rsid w:val="00C8324B"/>
    <w:rsid w:val="00C843CF"/>
    <w:rsid w:val="00C9688C"/>
    <w:rsid w:val="00CD0117"/>
    <w:rsid w:val="00CE1404"/>
    <w:rsid w:val="00CE5C16"/>
    <w:rsid w:val="00CF1E82"/>
    <w:rsid w:val="00D03458"/>
    <w:rsid w:val="00D04612"/>
    <w:rsid w:val="00D12B32"/>
    <w:rsid w:val="00D1433F"/>
    <w:rsid w:val="00D34395"/>
    <w:rsid w:val="00D4457F"/>
    <w:rsid w:val="00D44718"/>
    <w:rsid w:val="00D51855"/>
    <w:rsid w:val="00D700CE"/>
    <w:rsid w:val="00D748BB"/>
    <w:rsid w:val="00D821A9"/>
    <w:rsid w:val="00D95E12"/>
    <w:rsid w:val="00DA4974"/>
    <w:rsid w:val="00DB14AD"/>
    <w:rsid w:val="00DB5FCB"/>
    <w:rsid w:val="00DC0A8F"/>
    <w:rsid w:val="00DC1B0B"/>
    <w:rsid w:val="00DC43FA"/>
    <w:rsid w:val="00DC46E4"/>
    <w:rsid w:val="00DE022F"/>
    <w:rsid w:val="00DF458D"/>
    <w:rsid w:val="00DF7F88"/>
    <w:rsid w:val="00E115AE"/>
    <w:rsid w:val="00E13C38"/>
    <w:rsid w:val="00E2483E"/>
    <w:rsid w:val="00E372BB"/>
    <w:rsid w:val="00E43A79"/>
    <w:rsid w:val="00E4736F"/>
    <w:rsid w:val="00E55ED7"/>
    <w:rsid w:val="00E65805"/>
    <w:rsid w:val="00E65CBE"/>
    <w:rsid w:val="00E704B0"/>
    <w:rsid w:val="00E74106"/>
    <w:rsid w:val="00E74320"/>
    <w:rsid w:val="00EA3AB8"/>
    <w:rsid w:val="00EA5C70"/>
    <w:rsid w:val="00EB183A"/>
    <w:rsid w:val="00EB7883"/>
    <w:rsid w:val="00EC027C"/>
    <w:rsid w:val="00EC5ED5"/>
    <w:rsid w:val="00ED41E3"/>
    <w:rsid w:val="00ED72FB"/>
    <w:rsid w:val="00EE145F"/>
    <w:rsid w:val="00EE7FCC"/>
    <w:rsid w:val="00F117DB"/>
    <w:rsid w:val="00F11F68"/>
    <w:rsid w:val="00F15F27"/>
    <w:rsid w:val="00F20579"/>
    <w:rsid w:val="00F35240"/>
    <w:rsid w:val="00F570C2"/>
    <w:rsid w:val="00F61829"/>
    <w:rsid w:val="00F62775"/>
    <w:rsid w:val="00F66EF5"/>
    <w:rsid w:val="00F751D0"/>
    <w:rsid w:val="00F75273"/>
    <w:rsid w:val="00F843D2"/>
    <w:rsid w:val="00F86C0D"/>
    <w:rsid w:val="00F91982"/>
    <w:rsid w:val="00F97C98"/>
    <w:rsid w:val="00FA05B4"/>
    <w:rsid w:val="00FA4026"/>
    <w:rsid w:val="00FB2970"/>
    <w:rsid w:val="00FC467C"/>
    <w:rsid w:val="00FD0C32"/>
    <w:rsid w:val="00FF3A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D53EEC"/>
  <w15:docId w15:val="{9E4CBC9F-F46F-46FE-9EFA-73AC50427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3"/>
        <w:sz w:val="24"/>
        <w:szCs w:val="24"/>
        <w:lang w:val="pl-PL" w:eastAsia="zh-CN" w:bidi="hi-IN"/>
      </w:rPr>
    </w:rPrDefault>
    <w:pPrDefault>
      <w:pPr>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style>
  <w:style w:type="paragraph" w:customStyle="1" w:styleId="Heading">
    <w:name w:val="Heading"/>
    <w:basedOn w:val="Standard"/>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Podpis">
    <w:name w:val="Signature"/>
    <w:basedOn w:val="Standard"/>
    <w:pPr>
      <w:suppressLineNumbers/>
      <w:spacing w:before="120" w:after="120"/>
    </w:pPr>
    <w:rPr>
      <w:i/>
      <w:iCs/>
    </w:rPr>
  </w:style>
  <w:style w:type="paragraph" w:customStyle="1" w:styleId="Index">
    <w:name w:val="Index"/>
    <w:basedOn w:val="Standard"/>
    <w:pPr>
      <w:suppressLineNumbers/>
    </w:pPr>
  </w:style>
  <w:style w:type="paragraph" w:customStyle="1" w:styleId="Standarduser">
    <w:name w:val="Standard (user)"/>
    <w:pPr>
      <w:spacing w:line="276" w:lineRule="auto"/>
    </w:pPr>
    <w:rPr>
      <w:rFonts w:ascii="Arial" w:eastAsia="Arial" w:hAnsi="Arial" w:cs="Arial"/>
      <w:sz w:val="22"/>
      <w:szCs w:val="22"/>
      <w:lang w:bidi="ar-SA"/>
    </w:rPr>
  </w:style>
  <w:style w:type="paragraph" w:customStyle="1" w:styleId="Normalny1">
    <w:name w:val="Normalny1"/>
    <w:pPr>
      <w:spacing w:line="276" w:lineRule="auto"/>
    </w:pPr>
    <w:rPr>
      <w:rFonts w:ascii="Arial" w:eastAsia="Arial" w:hAnsi="Arial" w:cs="Arial"/>
      <w:sz w:val="22"/>
      <w:szCs w:val="22"/>
      <w:lang w:bidi="ar-SA"/>
    </w:rPr>
  </w:style>
  <w:style w:type="paragraph" w:customStyle="1" w:styleId="Default">
    <w:name w:val="Default"/>
    <w:pPr>
      <w:autoSpaceDE w:val="0"/>
    </w:pPr>
    <w:rPr>
      <w:rFonts w:ascii="Times New Roman" w:eastAsia="Times New Roman" w:hAnsi="Times New Roman" w:cs="Times New Roman"/>
      <w:color w:val="000000"/>
      <w:lang w:bidi="ar-SA"/>
    </w:rPr>
  </w:style>
  <w:style w:type="paragraph" w:customStyle="1" w:styleId="Textbodyindent">
    <w:name w:val="Text body indent"/>
    <w:basedOn w:val="Standard"/>
    <w:pPr>
      <w:jc w:val="center"/>
    </w:pPr>
    <w:rPr>
      <w:rFonts w:ascii="Times New Roman" w:eastAsia="Times New Roman" w:hAnsi="Times New Roman" w:cs="Times New Roman"/>
      <w:sz w:val="20"/>
      <w:szCs w:val="20"/>
    </w:rPr>
  </w:style>
  <w:style w:type="paragraph" w:styleId="Nagwek">
    <w:name w:val="header"/>
    <w:basedOn w:val="Standard"/>
    <w:link w:val="NagwekZnak"/>
    <w:uiPriority w:val="99"/>
    <w:rPr>
      <w:rFonts w:cs="Times New Roman"/>
      <w:sz w:val="20"/>
      <w:szCs w:val="20"/>
    </w:rPr>
  </w:style>
  <w:style w:type="paragraph" w:customStyle="1" w:styleId="LO-normal">
    <w:name w:val="LO-normal"/>
    <w:pPr>
      <w:spacing w:line="276" w:lineRule="auto"/>
    </w:pPr>
    <w:rPr>
      <w:rFonts w:ascii="Arial" w:eastAsia="Arial" w:hAnsi="Arial" w:cs="Arial"/>
      <w:sz w:val="22"/>
      <w:szCs w:val="22"/>
      <w:lang w:bidi="ar-SA"/>
    </w:rPr>
  </w:style>
  <w:style w:type="paragraph" w:styleId="Akapitzlist">
    <w:name w:val="List Paragraph"/>
    <w:aliases w:val="L1,Numerowanie,Akapit z listą5,T_SZ_List Paragraph,normalny tekst,Akapit z listą BS,Kolorowa lista — akcent 11,CW_Lista,Nagłowek 3,Preambuła,Dot pt,F5 List Paragraph,Recommendation,List Paragraph11,lp1,maz_wyliczenie,opis dzialania"/>
    <w:basedOn w:val="Standard"/>
    <w:link w:val="AkapitzlistZnak"/>
    <w:uiPriority w:val="34"/>
    <w:qFormat/>
    <w:pPr>
      <w:ind w:left="720"/>
    </w:pPr>
    <w:rPr>
      <w:rFonts w:ascii="Times New Roman" w:eastAsia="Times New Roman" w:hAnsi="Times New Roman" w:cs="Times New Roman"/>
      <w:szCs w:val="20"/>
    </w:rPr>
  </w:style>
  <w:style w:type="paragraph" w:styleId="Stopka">
    <w:name w:val="footer"/>
    <w:basedOn w:val="Standard"/>
    <w:rPr>
      <w:rFonts w:cs="Times New Roman"/>
      <w:sz w:val="20"/>
      <w:szCs w:val="20"/>
    </w:rPr>
  </w:style>
  <w:style w:type="paragraph" w:customStyle="1" w:styleId="Footnote">
    <w:name w:val="Footnote"/>
    <w:basedOn w:val="Standard"/>
    <w:pPr>
      <w:suppressLineNumbers/>
      <w:ind w:left="339" w:hanging="339"/>
    </w:pPr>
    <w:rPr>
      <w:sz w:val="20"/>
      <w:szCs w:val="20"/>
    </w:rPr>
  </w:style>
  <w:style w:type="character" w:customStyle="1" w:styleId="WW8Num50z0">
    <w:name w:val="WW8Num50z0"/>
    <w:rPr>
      <w:rFonts w:cs="Times New Roman"/>
      <w:b w:val="0"/>
      <w:position w:val="0"/>
      <w:sz w:val="22"/>
      <w:vertAlign w:val="baseline"/>
    </w:rPr>
  </w:style>
  <w:style w:type="character" w:customStyle="1" w:styleId="WW8Num50z1">
    <w:name w:val="WW8Num50z1"/>
    <w:rPr>
      <w:rFonts w:cs="Times New Roman"/>
      <w:position w:val="0"/>
      <w:sz w:val="22"/>
      <w:vertAlign w:val="baseline"/>
    </w:rPr>
  </w:style>
  <w:style w:type="character" w:customStyle="1" w:styleId="WW8Num50z3">
    <w:name w:val="WW8Num50z3"/>
    <w:rPr>
      <w:rFonts w:ascii="Calibri" w:eastAsia="Calibri" w:hAnsi="Calibri" w:cs="Times New Roman"/>
      <w:position w:val="0"/>
      <w:sz w:val="22"/>
      <w:vertAlign w:val="baseline"/>
    </w:rPr>
  </w:style>
  <w:style w:type="character" w:customStyle="1" w:styleId="WW8Num92z0">
    <w:name w:val="WW8Num92z0"/>
    <w:rPr>
      <w:rFonts w:ascii="Calibri" w:eastAsia="Calibri" w:hAnsi="Calibri" w:cs="Times New Roman"/>
    </w:rPr>
  </w:style>
  <w:style w:type="character" w:customStyle="1" w:styleId="WW8Num92z1">
    <w:name w:val="WW8Num92z1"/>
  </w:style>
  <w:style w:type="character" w:customStyle="1" w:styleId="WW8Num92z2">
    <w:name w:val="WW8Num92z2"/>
  </w:style>
  <w:style w:type="character" w:customStyle="1" w:styleId="WW8Num92z3">
    <w:name w:val="WW8Num92z3"/>
  </w:style>
  <w:style w:type="character" w:customStyle="1" w:styleId="WW8Num92z4">
    <w:name w:val="WW8Num92z4"/>
  </w:style>
  <w:style w:type="character" w:customStyle="1" w:styleId="WW8Num92z5">
    <w:name w:val="WW8Num92z5"/>
  </w:style>
  <w:style w:type="character" w:customStyle="1" w:styleId="WW8Num92z6">
    <w:name w:val="WW8Num92z6"/>
  </w:style>
  <w:style w:type="character" w:customStyle="1" w:styleId="WW8Num92z7">
    <w:name w:val="WW8Num92z7"/>
  </w:style>
  <w:style w:type="character" w:customStyle="1" w:styleId="WW8Num92z8">
    <w:name w:val="WW8Num92z8"/>
  </w:style>
  <w:style w:type="character" w:customStyle="1" w:styleId="WW8Num77z0">
    <w:name w:val="WW8Num77z0"/>
    <w:rPr>
      <w:rFonts w:ascii="Calibri" w:eastAsia="Calibri" w:hAnsi="Calibri" w:cs="Times New Roman"/>
      <w:strike w:val="0"/>
      <w:dstrike w:val="0"/>
    </w:rPr>
  </w:style>
  <w:style w:type="character" w:customStyle="1" w:styleId="WW8Num77z1">
    <w:name w:val="WW8Num77z1"/>
    <w:rPr>
      <w:rFonts w:cs="Times New Roman"/>
    </w:rPr>
  </w:style>
  <w:style w:type="character" w:customStyle="1" w:styleId="WW8Num9z0">
    <w:name w:val="WW8Num9z0"/>
    <w:rPr>
      <w:rFonts w:ascii="Calibri" w:eastAsia="Times New Roman" w:hAnsi="Calibri" w:cs="Calibri"/>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94z0">
    <w:name w:val="WW8Num94z0"/>
    <w:rPr>
      <w:rFonts w:ascii="Calibri" w:eastAsia="Calibri" w:hAnsi="Calibri" w:cs="Times New Roman"/>
    </w:rPr>
  </w:style>
  <w:style w:type="character" w:customStyle="1" w:styleId="WW8Num94z1">
    <w:name w:val="WW8Num94z1"/>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czeinternetowe">
    <w:name w:val="WW-Łącze internetowe"/>
    <w:rPr>
      <w:color w:val="0000FF"/>
      <w:u w:val="single"/>
    </w:rPr>
  </w:style>
  <w:style w:type="character" w:customStyle="1" w:styleId="Internetlink">
    <w:name w:val="Internet link"/>
    <w:rPr>
      <w:color w:val="000080"/>
      <w:u w:val="single"/>
    </w:rPr>
  </w:style>
  <w:style w:type="character" w:customStyle="1" w:styleId="WW8Num97z0">
    <w:name w:val="WW8Num97z0"/>
    <w:rPr>
      <w:rFonts w:ascii="Calibri" w:eastAsia="Calibri" w:hAnsi="Calibri" w:cs="Times New Roman"/>
      <w:sz w:val="22"/>
      <w:szCs w:val="22"/>
    </w:rPr>
  </w:style>
  <w:style w:type="character" w:customStyle="1" w:styleId="WW8Num97z1">
    <w:name w:val="WW8Num97z1"/>
  </w:style>
  <w:style w:type="character" w:customStyle="1" w:styleId="WW8Num97z2">
    <w:name w:val="WW8Num97z2"/>
  </w:style>
  <w:style w:type="character" w:customStyle="1" w:styleId="WW8Num97z3">
    <w:name w:val="WW8Num97z3"/>
  </w:style>
  <w:style w:type="character" w:customStyle="1" w:styleId="WW8Num97z4">
    <w:name w:val="WW8Num97z4"/>
  </w:style>
  <w:style w:type="character" w:customStyle="1" w:styleId="WW8Num97z5">
    <w:name w:val="WW8Num97z5"/>
  </w:style>
  <w:style w:type="character" w:customStyle="1" w:styleId="WW8Num97z6">
    <w:name w:val="WW8Num97z6"/>
  </w:style>
  <w:style w:type="character" w:customStyle="1" w:styleId="WW8Num97z7">
    <w:name w:val="WW8Num97z7"/>
  </w:style>
  <w:style w:type="character" w:customStyle="1" w:styleId="WW8Num97z8">
    <w:name w:val="WW8Num97z8"/>
  </w:style>
  <w:style w:type="character" w:customStyle="1" w:styleId="WW8Num12z0">
    <w:name w:val="WW8Num12z0"/>
    <w:rPr>
      <w:rFonts w:ascii="OpenSymbol, 'Arial Unicode MS'" w:eastAsia="OpenSymbol, 'Arial Unicode MS'" w:hAnsi="OpenSymbol, 'Arial Unicode MS'" w:cs="OpenSymbol, 'Arial Unicode MS'"/>
    </w:rPr>
  </w:style>
  <w:style w:type="character" w:customStyle="1" w:styleId="WW8Num12z1">
    <w:name w:val="WW8Num12z1"/>
    <w:rPr>
      <w:rFonts w:ascii="Calibri" w:eastAsia="Calibri" w:hAnsi="Calibri" w:cs="Times New Roman"/>
    </w:rPr>
  </w:style>
  <w:style w:type="character" w:customStyle="1" w:styleId="WW8Num12z3">
    <w:name w:val="WW8Num12z3"/>
    <w:rPr>
      <w:rFonts w:ascii="Times New Roman" w:eastAsia="Times New Roman" w:hAnsi="Times New Roman" w:cs="Times New Roman"/>
      <w:sz w:val="24"/>
      <w:szCs w:val="24"/>
    </w:rPr>
  </w:style>
  <w:style w:type="character" w:customStyle="1" w:styleId="WW8Num29z0">
    <w:name w:val="WW8Num29z0"/>
    <w:rPr>
      <w:rFonts w:ascii="Calibri" w:eastAsia="Calibri" w:hAnsi="Calibri" w:cs="Times New Roman"/>
      <w:color w:val="000000"/>
      <w:sz w:val="22"/>
      <w:szCs w:val="22"/>
    </w:rPr>
  </w:style>
  <w:style w:type="character" w:customStyle="1" w:styleId="WW8Num29z1">
    <w:name w:val="WW8Num29z1"/>
    <w:rPr>
      <w:rFonts w:cs="Times New Roman"/>
    </w:rPr>
  </w:style>
  <w:style w:type="character" w:customStyle="1" w:styleId="WW8Num22z0">
    <w:name w:val="WW8Num22z0"/>
    <w:rPr>
      <w:rFonts w:cs="Times New Roman"/>
    </w:rPr>
  </w:style>
  <w:style w:type="character" w:customStyle="1" w:styleId="WW8Num74z0">
    <w:name w:val="WW8Num74z0"/>
  </w:style>
  <w:style w:type="character" w:customStyle="1" w:styleId="WW8Num74z1">
    <w:name w:val="WW8Num74z1"/>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87z0">
    <w:name w:val="WW8Num87z0"/>
    <w:rPr>
      <w:rFonts w:cs="Calibri"/>
    </w:rPr>
  </w:style>
  <w:style w:type="character" w:customStyle="1" w:styleId="WW8Num87z1">
    <w:name w:val="WW8Num87z1"/>
  </w:style>
  <w:style w:type="character" w:customStyle="1" w:styleId="WW8Num87z2">
    <w:name w:val="WW8Num87z2"/>
  </w:style>
  <w:style w:type="character" w:customStyle="1" w:styleId="WW8Num87z3">
    <w:name w:val="WW8Num87z3"/>
  </w:style>
  <w:style w:type="character" w:customStyle="1" w:styleId="WW8Num87z4">
    <w:name w:val="WW8Num87z4"/>
  </w:style>
  <w:style w:type="character" w:customStyle="1" w:styleId="WW8Num87z5">
    <w:name w:val="WW8Num87z5"/>
  </w:style>
  <w:style w:type="character" w:customStyle="1" w:styleId="WW8Num87z6">
    <w:name w:val="WW8Num87z6"/>
  </w:style>
  <w:style w:type="character" w:customStyle="1" w:styleId="WW8Num87z7">
    <w:name w:val="WW8Num87z7"/>
  </w:style>
  <w:style w:type="character" w:customStyle="1" w:styleId="WW8Num87z8">
    <w:name w:val="WW8Num87z8"/>
  </w:style>
  <w:style w:type="character" w:customStyle="1" w:styleId="WW8Num19z0">
    <w:name w:val="WW8Num19z0"/>
    <w:rPr>
      <w:rFonts w:ascii="Calibri" w:eastAsia="Calibri" w:hAnsi="Calibri" w:cs="Times New Roman"/>
      <w:sz w:val="22"/>
      <w:szCs w:val="22"/>
    </w:rPr>
  </w:style>
  <w:style w:type="character" w:customStyle="1" w:styleId="WW8Num43z0">
    <w:name w:val="WW8Num43z0"/>
    <w:rPr>
      <w:rFonts w:cs="Times New Roman"/>
    </w:rPr>
  </w:style>
  <w:style w:type="character" w:customStyle="1" w:styleId="WW8Num61z0">
    <w:name w:val="WW8Num61z0"/>
    <w:rPr>
      <w:rFonts w:ascii="Calibri" w:eastAsia="Calibri" w:hAnsi="Calibri" w:cs="Times New Roman"/>
      <w:b w:val="0"/>
      <w:sz w:val="22"/>
      <w:szCs w:val="22"/>
    </w:rPr>
  </w:style>
  <w:style w:type="character" w:customStyle="1" w:styleId="WW8Num61z1">
    <w:name w:val="WW8Num61z1"/>
    <w:rPr>
      <w:rFonts w:cs="Times New Roman"/>
    </w:rPr>
  </w:style>
  <w:style w:type="character" w:customStyle="1" w:styleId="WW8Num80z0">
    <w:name w:val="WW8Num80z0"/>
    <w:rPr>
      <w:rFonts w:ascii="Calibri" w:eastAsia="Calibri" w:hAnsi="Calibri" w:cs="Times New Roman"/>
      <w:sz w:val="22"/>
      <w:szCs w:val="22"/>
    </w:rPr>
  </w:style>
  <w:style w:type="character" w:customStyle="1" w:styleId="WW8Num78z0">
    <w:name w:val="WW8Num78z0"/>
    <w:rPr>
      <w:rFonts w:ascii="Calibri" w:eastAsia="Calibri" w:hAnsi="Calibri" w:cs="Times New Roman"/>
      <w:color w:val="000000"/>
      <w:sz w:val="22"/>
      <w:szCs w:val="22"/>
    </w:rPr>
  </w:style>
  <w:style w:type="character" w:customStyle="1" w:styleId="WW8Num78z1">
    <w:name w:val="WW8Num78z1"/>
    <w:rPr>
      <w:rFonts w:cs="Times New Roman"/>
    </w:rPr>
  </w:style>
  <w:style w:type="character" w:customStyle="1" w:styleId="WW8Num26z0">
    <w:name w:val="WW8Num26z0"/>
    <w:rPr>
      <w:rFonts w:ascii="Calibri" w:eastAsia="Calibri" w:hAnsi="Calibri" w:cs="Times New Roman"/>
      <w:sz w:val="22"/>
      <w:szCs w:val="22"/>
    </w:rPr>
  </w:style>
  <w:style w:type="character" w:customStyle="1" w:styleId="WW8Num60z0">
    <w:name w:val="WW8Num60z0"/>
    <w:rPr>
      <w:rFonts w:ascii="Calibri" w:eastAsia="Calibri" w:hAnsi="Calibri" w:cs="Times New Roman"/>
      <w:sz w:val="22"/>
      <w:szCs w:val="22"/>
    </w:rPr>
  </w:style>
  <w:style w:type="character" w:customStyle="1" w:styleId="WW8Num18z0">
    <w:name w:val="WW8Num18z0"/>
    <w:rPr>
      <w:rFonts w:ascii="Calibri" w:eastAsia="Calibri" w:hAnsi="Calibri" w:cs="Times New Roman"/>
      <w:sz w:val="22"/>
      <w:szCs w:val="22"/>
    </w:rPr>
  </w:style>
  <w:style w:type="character" w:customStyle="1" w:styleId="WW8Num71z0">
    <w:name w:val="WW8Num71z0"/>
    <w:rPr>
      <w:rFonts w:cs="Times New Roman"/>
      <w:b w:val="0"/>
    </w:rPr>
  </w:style>
  <w:style w:type="character" w:customStyle="1" w:styleId="WW8Num71z1">
    <w:name w:val="WW8Num71z1"/>
    <w:rPr>
      <w:rFonts w:cs="Times New Roman"/>
    </w:rPr>
  </w:style>
  <w:style w:type="character" w:customStyle="1" w:styleId="WW8Num17z0">
    <w:name w:val="WW8Num17z0"/>
    <w:rPr>
      <w:rFonts w:cs="Times New Roman"/>
    </w:rPr>
  </w:style>
  <w:style w:type="character" w:customStyle="1" w:styleId="WW8Num84z0">
    <w:name w:val="WW8Num84z0"/>
    <w:rPr>
      <w:rFonts w:ascii="Calibri" w:eastAsia="Calibri" w:hAnsi="Calibri" w:cs="Times New Roman"/>
      <w:sz w:val="22"/>
      <w:szCs w:val="22"/>
    </w:rPr>
  </w:style>
  <w:style w:type="character" w:customStyle="1" w:styleId="WW8Num51z0">
    <w:name w:val="WW8Num51z0"/>
    <w:rPr>
      <w:rFonts w:ascii="Calibri" w:eastAsia="Calibri" w:hAnsi="Calibri" w:cs="Times New Roman"/>
      <w:sz w:val="22"/>
      <w:szCs w:val="22"/>
    </w:rPr>
  </w:style>
  <w:style w:type="character" w:customStyle="1" w:styleId="ListLabel407">
    <w:name w:val="ListLabel 407"/>
    <w:rPr>
      <w:rFonts w:cs="Times New Roman"/>
    </w:rPr>
  </w:style>
  <w:style w:type="character" w:customStyle="1" w:styleId="ListLabel419">
    <w:name w:val="ListLabel 419"/>
    <w:rPr>
      <w:rFonts w:cs="Calibri"/>
    </w:rPr>
  </w:style>
  <w:style w:type="character" w:customStyle="1" w:styleId="ListLabel420">
    <w:name w:val="ListLabel 420"/>
    <w:rPr>
      <w:rFonts w:ascii="Calibri" w:eastAsia="Calibri" w:hAnsi="Calibri" w:cs="Calibri"/>
    </w:rPr>
  </w:style>
  <w:style w:type="character" w:customStyle="1" w:styleId="ListLabel421">
    <w:name w:val="ListLabel 421"/>
    <w:rPr>
      <w:rFonts w:cs="Calibri"/>
      <w:b w:val="0"/>
    </w:rPr>
  </w:style>
  <w:style w:type="character" w:customStyle="1" w:styleId="ListLabel422">
    <w:name w:val="ListLabel 422"/>
    <w:rPr>
      <w:rFonts w:cs="Courier New"/>
    </w:rPr>
  </w:style>
  <w:style w:type="character" w:customStyle="1" w:styleId="ListLabel423">
    <w:name w:val="ListLabel 423"/>
    <w:rPr>
      <w:rFonts w:cs="Wingdings"/>
    </w:rPr>
  </w:style>
  <w:style w:type="character" w:customStyle="1" w:styleId="ListLabel424">
    <w:name w:val="ListLabel 424"/>
    <w:rPr>
      <w:rFonts w:cs="Symbol"/>
    </w:rPr>
  </w:style>
  <w:style w:type="character" w:customStyle="1" w:styleId="ListLabel425">
    <w:name w:val="ListLabel 425"/>
    <w:rPr>
      <w:rFonts w:cs="Courier New"/>
    </w:rPr>
  </w:style>
  <w:style w:type="character" w:customStyle="1" w:styleId="ListLabel426">
    <w:name w:val="ListLabel 426"/>
    <w:rPr>
      <w:rFonts w:cs="Wingdings"/>
    </w:rPr>
  </w:style>
  <w:style w:type="character" w:customStyle="1" w:styleId="ListLabel427">
    <w:name w:val="ListLabel 427"/>
    <w:rPr>
      <w:rFonts w:cs="Symbol"/>
    </w:rPr>
  </w:style>
  <w:style w:type="character" w:customStyle="1" w:styleId="ListLabel428">
    <w:name w:val="ListLabel 428"/>
    <w:rPr>
      <w:rFonts w:cs="Courier New"/>
    </w:rPr>
  </w:style>
  <w:style w:type="character" w:customStyle="1" w:styleId="ListLabel429">
    <w:name w:val="ListLabel 429"/>
    <w:rPr>
      <w:rFonts w:cs="Wingdings"/>
    </w:rPr>
  </w:style>
  <w:style w:type="character" w:customStyle="1" w:styleId="ListLabel430">
    <w:name w:val="ListLabel 430"/>
    <w:rPr>
      <w:rFonts w:ascii="Calibri" w:eastAsia="Times New Roman" w:hAnsi="Calibri" w:cs="Times New Roman"/>
      <w:bCs/>
      <w:sz w:val="22"/>
      <w:szCs w:val="22"/>
    </w:rPr>
  </w:style>
  <w:style w:type="character" w:customStyle="1" w:styleId="ListLabel431">
    <w:name w:val="ListLabel 431"/>
    <w:rPr>
      <w:b/>
      <w:sz w:val="24"/>
      <w:szCs w:val="24"/>
    </w:rPr>
  </w:style>
  <w:style w:type="character" w:customStyle="1" w:styleId="ListLabel432">
    <w:name w:val="ListLabel 432"/>
    <w:rPr>
      <w:i w:val="0"/>
      <w:strike w:val="0"/>
      <w:dstrike w:val="0"/>
      <w:sz w:val="22"/>
    </w:rPr>
  </w:style>
  <w:style w:type="character" w:customStyle="1" w:styleId="ListLabel445">
    <w:name w:val="ListLabel 445"/>
    <w:rPr>
      <w:b/>
      <w:bCs/>
    </w:rPr>
  </w:style>
  <w:style w:type="character" w:customStyle="1" w:styleId="ListLabel446">
    <w:name w:val="ListLabel 446"/>
    <w:rPr>
      <w:rFonts w:cs="Courier New"/>
    </w:rPr>
  </w:style>
  <w:style w:type="character" w:customStyle="1" w:styleId="ListLabel447">
    <w:name w:val="ListLabel 447"/>
    <w:rPr>
      <w:rFonts w:cs="Courier New"/>
    </w:rPr>
  </w:style>
  <w:style w:type="character" w:customStyle="1" w:styleId="ListLabel448">
    <w:name w:val="ListLabel 448"/>
    <w:rPr>
      <w:rFonts w:cs="Courier New"/>
    </w:rPr>
  </w:style>
  <w:style w:type="character" w:customStyle="1" w:styleId="ListLabel450">
    <w:name w:val="ListLabel 450"/>
    <w:rPr>
      <w:b/>
      <w:bCs/>
    </w:rPr>
  </w:style>
  <w:style w:type="character" w:customStyle="1" w:styleId="FootnoteSymbol">
    <w:name w:val="Footnote Symbol"/>
  </w:style>
  <w:style w:type="character" w:customStyle="1" w:styleId="Footnoteanchor">
    <w:name w:val="Footnote anchor"/>
    <w:rPr>
      <w:position w:val="0"/>
      <w:vertAlign w:val="superscript"/>
    </w:rPr>
  </w:style>
  <w:style w:type="character" w:customStyle="1" w:styleId="ListLabel433">
    <w:name w:val="ListLabel 433"/>
    <w:rPr>
      <w:rFonts w:ascii="Calibri" w:eastAsia="Calibri" w:hAnsi="Calibri" w:cs="Calibri"/>
      <w:sz w:val="22"/>
      <w:szCs w:val="22"/>
    </w:rPr>
  </w:style>
  <w:style w:type="character" w:styleId="Pogrubienie">
    <w:name w:val="Strong"/>
    <w:uiPriority w:val="22"/>
    <w:qFormat/>
    <w:rPr>
      <w:rFonts w:cs="Times New Roman"/>
      <w:b/>
    </w:rPr>
  </w:style>
  <w:style w:type="character" w:styleId="Uwydatnienie">
    <w:name w:val="Emphasis"/>
    <w:rPr>
      <w:i/>
      <w:iCs/>
    </w:rPr>
  </w:style>
  <w:style w:type="numbering" w:customStyle="1" w:styleId="WW8Num50">
    <w:name w:val="WW8Num50"/>
    <w:basedOn w:val="Bezlisty"/>
    <w:pPr>
      <w:numPr>
        <w:numId w:val="1"/>
      </w:numPr>
    </w:pPr>
  </w:style>
  <w:style w:type="numbering" w:customStyle="1" w:styleId="WW8Num92">
    <w:name w:val="WW8Num92"/>
    <w:basedOn w:val="Bezlisty"/>
    <w:pPr>
      <w:numPr>
        <w:numId w:val="2"/>
      </w:numPr>
    </w:pPr>
  </w:style>
  <w:style w:type="numbering" w:customStyle="1" w:styleId="WW8Num77">
    <w:name w:val="WW8Num77"/>
    <w:basedOn w:val="Bezlisty"/>
    <w:pPr>
      <w:numPr>
        <w:numId w:val="3"/>
      </w:numPr>
    </w:pPr>
  </w:style>
  <w:style w:type="numbering" w:customStyle="1" w:styleId="WW8Num9">
    <w:name w:val="WW8Num9"/>
    <w:basedOn w:val="Bezlisty"/>
    <w:pPr>
      <w:numPr>
        <w:numId w:val="4"/>
      </w:numPr>
    </w:pPr>
  </w:style>
  <w:style w:type="numbering" w:customStyle="1" w:styleId="WW8Num94">
    <w:name w:val="WW8Num94"/>
    <w:basedOn w:val="Bezlisty"/>
    <w:pPr>
      <w:numPr>
        <w:numId w:val="5"/>
      </w:numPr>
    </w:pPr>
  </w:style>
  <w:style w:type="numbering" w:customStyle="1" w:styleId="WW8Num97">
    <w:name w:val="WW8Num97"/>
    <w:basedOn w:val="Bezlisty"/>
    <w:pPr>
      <w:numPr>
        <w:numId w:val="6"/>
      </w:numPr>
    </w:pPr>
  </w:style>
  <w:style w:type="numbering" w:customStyle="1" w:styleId="WW8Num12">
    <w:name w:val="WW8Num12"/>
    <w:basedOn w:val="Bezlisty"/>
    <w:pPr>
      <w:numPr>
        <w:numId w:val="7"/>
      </w:numPr>
    </w:pPr>
  </w:style>
  <w:style w:type="numbering" w:customStyle="1" w:styleId="WW8Num29">
    <w:name w:val="WW8Num29"/>
    <w:basedOn w:val="Bezlisty"/>
    <w:pPr>
      <w:numPr>
        <w:numId w:val="8"/>
      </w:numPr>
    </w:pPr>
  </w:style>
  <w:style w:type="numbering" w:customStyle="1" w:styleId="WW8Num22">
    <w:name w:val="WW8Num22"/>
    <w:basedOn w:val="Bezlisty"/>
    <w:pPr>
      <w:numPr>
        <w:numId w:val="9"/>
      </w:numPr>
    </w:pPr>
  </w:style>
  <w:style w:type="numbering" w:customStyle="1" w:styleId="WW8Num74">
    <w:name w:val="WW8Num74"/>
    <w:basedOn w:val="Bezlisty"/>
    <w:pPr>
      <w:numPr>
        <w:numId w:val="10"/>
      </w:numPr>
    </w:pPr>
  </w:style>
  <w:style w:type="numbering" w:customStyle="1" w:styleId="WW8Num87">
    <w:name w:val="WW8Num87"/>
    <w:basedOn w:val="Bezlisty"/>
    <w:pPr>
      <w:numPr>
        <w:numId w:val="11"/>
      </w:numPr>
    </w:pPr>
  </w:style>
  <w:style w:type="numbering" w:customStyle="1" w:styleId="WW8Num19">
    <w:name w:val="WW8Num19"/>
    <w:basedOn w:val="Bezlisty"/>
    <w:pPr>
      <w:numPr>
        <w:numId w:val="12"/>
      </w:numPr>
    </w:pPr>
  </w:style>
  <w:style w:type="numbering" w:customStyle="1" w:styleId="WW8Num43">
    <w:name w:val="WW8Num43"/>
    <w:basedOn w:val="Bezlisty"/>
    <w:pPr>
      <w:numPr>
        <w:numId w:val="13"/>
      </w:numPr>
    </w:pPr>
  </w:style>
  <w:style w:type="numbering" w:customStyle="1" w:styleId="WW8Num61">
    <w:name w:val="WW8Num61"/>
    <w:basedOn w:val="Bezlisty"/>
    <w:pPr>
      <w:numPr>
        <w:numId w:val="14"/>
      </w:numPr>
    </w:pPr>
  </w:style>
  <w:style w:type="numbering" w:customStyle="1" w:styleId="WW8Num80">
    <w:name w:val="WW8Num80"/>
    <w:basedOn w:val="Bezlisty"/>
    <w:pPr>
      <w:numPr>
        <w:numId w:val="15"/>
      </w:numPr>
    </w:pPr>
  </w:style>
  <w:style w:type="numbering" w:customStyle="1" w:styleId="WW8Num78">
    <w:name w:val="WW8Num78"/>
    <w:basedOn w:val="Bezlisty"/>
    <w:pPr>
      <w:numPr>
        <w:numId w:val="16"/>
      </w:numPr>
    </w:pPr>
  </w:style>
  <w:style w:type="numbering" w:customStyle="1" w:styleId="WW8Num26">
    <w:name w:val="WW8Num26"/>
    <w:basedOn w:val="Bezlisty"/>
    <w:pPr>
      <w:numPr>
        <w:numId w:val="17"/>
      </w:numPr>
    </w:pPr>
  </w:style>
  <w:style w:type="numbering" w:customStyle="1" w:styleId="WW8Num60">
    <w:name w:val="WW8Num60"/>
    <w:basedOn w:val="Bezlisty"/>
    <w:pPr>
      <w:numPr>
        <w:numId w:val="18"/>
      </w:numPr>
    </w:pPr>
  </w:style>
  <w:style w:type="numbering" w:customStyle="1" w:styleId="WW8Num18">
    <w:name w:val="WW8Num18"/>
    <w:basedOn w:val="Bezlisty"/>
    <w:pPr>
      <w:numPr>
        <w:numId w:val="19"/>
      </w:numPr>
    </w:pPr>
  </w:style>
  <w:style w:type="numbering" w:customStyle="1" w:styleId="WW8Num71">
    <w:name w:val="WW8Num71"/>
    <w:basedOn w:val="Bezlisty"/>
    <w:pPr>
      <w:numPr>
        <w:numId w:val="20"/>
      </w:numPr>
    </w:pPr>
  </w:style>
  <w:style w:type="numbering" w:customStyle="1" w:styleId="WW8Num17">
    <w:name w:val="WW8Num17"/>
    <w:basedOn w:val="Bezlisty"/>
    <w:pPr>
      <w:numPr>
        <w:numId w:val="21"/>
      </w:numPr>
    </w:pPr>
  </w:style>
  <w:style w:type="numbering" w:customStyle="1" w:styleId="WW8Num84">
    <w:name w:val="WW8Num84"/>
    <w:basedOn w:val="Bezlisty"/>
    <w:pPr>
      <w:numPr>
        <w:numId w:val="22"/>
      </w:numPr>
    </w:pPr>
  </w:style>
  <w:style w:type="numbering" w:customStyle="1" w:styleId="WW8Num51">
    <w:name w:val="WW8Num51"/>
    <w:basedOn w:val="Bezlisty"/>
    <w:pPr>
      <w:numPr>
        <w:numId w:val="23"/>
      </w:numPr>
    </w:pPr>
  </w:style>
  <w:style w:type="numbering" w:customStyle="1" w:styleId="WWNum49">
    <w:name w:val="WWNum49"/>
    <w:basedOn w:val="Bezlisty"/>
    <w:pPr>
      <w:numPr>
        <w:numId w:val="24"/>
      </w:numPr>
    </w:pPr>
  </w:style>
  <w:style w:type="numbering" w:customStyle="1" w:styleId="WWNum44">
    <w:name w:val="WWNum44"/>
    <w:basedOn w:val="Bezlisty"/>
    <w:pPr>
      <w:numPr>
        <w:numId w:val="25"/>
      </w:numPr>
    </w:pPr>
  </w:style>
  <w:style w:type="numbering" w:customStyle="1" w:styleId="WWNum48">
    <w:name w:val="WWNum48"/>
    <w:basedOn w:val="Bezlisty"/>
    <w:pPr>
      <w:numPr>
        <w:numId w:val="26"/>
      </w:numPr>
    </w:pPr>
  </w:style>
  <w:style w:type="numbering" w:customStyle="1" w:styleId="WWNum50">
    <w:name w:val="WWNum50"/>
    <w:basedOn w:val="Bezlisty"/>
    <w:pPr>
      <w:numPr>
        <w:numId w:val="27"/>
      </w:numPr>
    </w:pPr>
  </w:style>
  <w:style w:type="numbering" w:customStyle="1" w:styleId="WWNum51">
    <w:name w:val="WWNum51"/>
    <w:basedOn w:val="Bezlisty"/>
    <w:pPr>
      <w:numPr>
        <w:numId w:val="28"/>
      </w:numPr>
    </w:pPr>
  </w:style>
  <w:style w:type="numbering" w:customStyle="1" w:styleId="WWNum52">
    <w:name w:val="WWNum52"/>
    <w:basedOn w:val="Bezlisty"/>
    <w:pPr>
      <w:numPr>
        <w:numId w:val="29"/>
      </w:numPr>
    </w:pPr>
  </w:style>
  <w:style w:type="numbering" w:customStyle="1" w:styleId="WWNum53">
    <w:name w:val="WWNum53"/>
    <w:basedOn w:val="Bezlisty"/>
    <w:pPr>
      <w:numPr>
        <w:numId w:val="30"/>
      </w:numPr>
    </w:pPr>
  </w:style>
  <w:style w:type="numbering" w:customStyle="1" w:styleId="WWNum54">
    <w:name w:val="WWNum54"/>
    <w:basedOn w:val="Bezlisty"/>
    <w:pPr>
      <w:numPr>
        <w:numId w:val="31"/>
      </w:numPr>
    </w:pPr>
  </w:style>
  <w:style w:type="numbering" w:customStyle="1" w:styleId="WWNum60">
    <w:name w:val="WWNum60"/>
    <w:basedOn w:val="Bezlisty"/>
    <w:pPr>
      <w:numPr>
        <w:numId w:val="32"/>
      </w:numPr>
    </w:pPr>
  </w:style>
  <w:style w:type="numbering" w:customStyle="1" w:styleId="WWNum64">
    <w:name w:val="WWNum64"/>
    <w:basedOn w:val="Bezlisty"/>
    <w:pPr>
      <w:numPr>
        <w:numId w:val="33"/>
      </w:numPr>
    </w:pPr>
  </w:style>
  <w:style w:type="numbering" w:customStyle="1" w:styleId="WWNum61">
    <w:name w:val="WWNum61"/>
    <w:basedOn w:val="Bezlisty"/>
    <w:pPr>
      <w:numPr>
        <w:numId w:val="34"/>
      </w:numPr>
    </w:pPr>
  </w:style>
  <w:style w:type="numbering" w:customStyle="1" w:styleId="WWNum62">
    <w:name w:val="WWNum62"/>
    <w:basedOn w:val="Bezlisty"/>
    <w:pPr>
      <w:numPr>
        <w:numId w:val="35"/>
      </w:numPr>
    </w:pPr>
  </w:style>
  <w:style w:type="numbering" w:customStyle="1" w:styleId="WWNum67">
    <w:name w:val="WWNum67"/>
    <w:basedOn w:val="Bezlisty"/>
    <w:pPr>
      <w:numPr>
        <w:numId w:val="36"/>
      </w:numPr>
    </w:pPr>
  </w:style>
  <w:style w:type="numbering" w:customStyle="1" w:styleId="WWNum63">
    <w:name w:val="WWNum63"/>
    <w:basedOn w:val="Bezlisty"/>
    <w:pPr>
      <w:numPr>
        <w:numId w:val="37"/>
      </w:numPr>
    </w:pPr>
  </w:style>
  <w:style w:type="numbering" w:customStyle="1" w:styleId="WWNum55">
    <w:name w:val="WWNum55"/>
    <w:basedOn w:val="Bezlisty"/>
    <w:pPr>
      <w:numPr>
        <w:numId w:val="38"/>
      </w:numPr>
    </w:pPr>
  </w:style>
  <w:style w:type="character" w:styleId="Odwoanieprzypisudolnego">
    <w:name w:val="footnote reference"/>
    <w:basedOn w:val="Domylnaczcionkaakapitu"/>
    <w:uiPriority w:val="99"/>
    <w:semiHidden/>
    <w:unhideWhenUsed/>
    <w:rPr>
      <w:vertAlign w:val="superscript"/>
    </w:rPr>
  </w:style>
  <w:style w:type="character" w:customStyle="1" w:styleId="NagwekZnak">
    <w:name w:val="Nagłówek Znak"/>
    <w:link w:val="Nagwek"/>
    <w:uiPriority w:val="99"/>
    <w:qFormat/>
    <w:rsid w:val="00740666"/>
    <w:rPr>
      <w:rFonts w:cs="Times New Roman"/>
      <w:sz w:val="20"/>
      <w:szCs w:val="20"/>
    </w:rPr>
  </w:style>
  <w:style w:type="paragraph" w:styleId="Tekstpodstawowy2">
    <w:name w:val="Body Text 2"/>
    <w:basedOn w:val="Normalny"/>
    <w:link w:val="Tekstpodstawowy2Znak"/>
    <w:rsid w:val="002225BE"/>
    <w:pPr>
      <w:suppressAutoHyphens w:val="0"/>
      <w:autoSpaceDN/>
      <w:textAlignment w:val="auto"/>
    </w:pPr>
    <w:rPr>
      <w:rFonts w:ascii="Garamond" w:eastAsia="Times New Roman" w:hAnsi="Garamond" w:cs="Times New Roman"/>
      <w:b/>
      <w:kern w:val="0"/>
      <w:lang w:val="x-none" w:eastAsia="x-none" w:bidi="ar-SA"/>
    </w:rPr>
  </w:style>
  <w:style w:type="character" w:customStyle="1" w:styleId="Tekstpodstawowy2Znak">
    <w:name w:val="Tekst podstawowy 2 Znak"/>
    <w:basedOn w:val="Domylnaczcionkaakapitu"/>
    <w:link w:val="Tekstpodstawowy2"/>
    <w:rsid w:val="002225BE"/>
    <w:rPr>
      <w:rFonts w:ascii="Garamond" w:eastAsia="Times New Roman" w:hAnsi="Garamond" w:cs="Times New Roman"/>
      <w:b/>
      <w:kern w:val="0"/>
      <w:lang w:val="x-none" w:eastAsia="x-none" w:bidi="ar-SA"/>
    </w:rPr>
  </w:style>
  <w:style w:type="paragraph" w:styleId="Tekstpodstawowywcity">
    <w:name w:val="Body Text Indent"/>
    <w:basedOn w:val="Normalny"/>
    <w:link w:val="TekstpodstawowywcityZnak"/>
    <w:uiPriority w:val="99"/>
    <w:rsid w:val="002225BE"/>
    <w:pPr>
      <w:suppressAutoHyphens w:val="0"/>
      <w:autoSpaceDN/>
      <w:ind w:left="360" w:hanging="180"/>
      <w:jc w:val="both"/>
      <w:textAlignment w:val="auto"/>
    </w:pPr>
    <w:rPr>
      <w:rFonts w:ascii="Garamond" w:eastAsia="Times New Roman" w:hAnsi="Garamond" w:cs="Times New Roman"/>
      <w:kern w:val="0"/>
      <w:lang w:val="x-none" w:eastAsia="x-none" w:bidi="ar-SA"/>
    </w:rPr>
  </w:style>
  <w:style w:type="character" w:customStyle="1" w:styleId="TekstpodstawowywcityZnak">
    <w:name w:val="Tekst podstawowy wcięty Znak"/>
    <w:basedOn w:val="Domylnaczcionkaakapitu"/>
    <w:link w:val="Tekstpodstawowywcity"/>
    <w:uiPriority w:val="99"/>
    <w:rsid w:val="002225BE"/>
    <w:rPr>
      <w:rFonts w:ascii="Garamond" w:eastAsia="Times New Roman" w:hAnsi="Garamond" w:cs="Times New Roman"/>
      <w:kern w:val="0"/>
      <w:lang w:val="x-none" w:eastAsia="x-none" w:bidi="ar-SA"/>
    </w:rPr>
  </w:style>
  <w:style w:type="paragraph" w:customStyle="1" w:styleId="ListParagraph1">
    <w:name w:val="List Paragraph1"/>
    <w:basedOn w:val="Normalny"/>
    <w:qFormat/>
    <w:rsid w:val="002E2397"/>
    <w:pPr>
      <w:autoSpaceDN/>
      <w:spacing w:before="200" w:line="276" w:lineRule="auto"/>
      <w:ind w:left="357" w:hanging="357"/>
      <w:textAlignment w:val="auto"/>
    </w:pPr>
    <w:rPr>
      <w:rFonts w:ascii="Calibri" w:eastAsia="Lucida Sans Unicode" w:hAnsi="Calibri" w:cs="Times New Roman"/>
      <w:kern w:val="1"/>
      <w:sz w:val="22"/>
      <w:szCs w:val="22"/>
      <w:lang w:eastAsia="ar-SA" w:bidi="ar-SA"/>
    </w:rPr>
  </w:style>
  <w:style w:type="character" w:customStyle="1" w:styleId="AkapitzlistZnak">
    <w:name w:val="Akapit z listą Znak"/>
    <w:aliases w:val="L1 Znak,Numerowanie Znak,Akapit z listą5 Znak,T_SZ_List Paragraph Znak,normalny tekst Znak,Akapit z listą BS Znak,Kolorowa lista — akcent 11 Znak,CW_Lista Znak,Nagłowek 3 Znak,Preambuła Znak,Dot pt Znak,F5 List Paragraph Znak"/>
    <w:link w:val="Akapitzlist"/>
    <w:uiPriority w:val="34"/>
    <w:qFormat/>
    <w:locked/>
    <w:rsid w:val="003C46FB"/>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7746</Words>
  <Characters>46479</Characters>
  <Application>Microsoft Office Word</Application>
  <DocSecurity>0</DocSecurity>
  <Lines>387</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Kamil Kalinowski</cp:lastModifiedBy>
  <cp:revision>4</cp:revision>
  <cp:lastPrinted>2026-02-09T11:23:00Z</cp:lastPrinted>
  <dcterms:created xsi:type="dcterms:W3CDTF">2026-05-05T11:42:00Z</dcterms:created>
  <dcterms:modified xsi:type="dcterms:W3CDTF">2026-05-07T10:41:00Z</dcterms:modified>
</cp:coreProperties>
</file>