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E87A6" w14:textId="5E59EA00" w:rsidR="00DA509A" w:rsidRPr="00930632" w:rsidRDefault="00940C71" w:rsidP="00111ECF">
      <w:pPr>
        <w:pStyle w:val="ust"/>
        <w:spacing w:before="120" w:after="120"/>
        <w:ind w:left="0" w:firstLine="0"/>
        <w:jc w:val="right"/>
        <w:rPr>
          <w:rFonts w:ascii="Calibri" w:hAnsi="Calibri" w:cs="Calibri"/>
          <w:b/>
          <w:sz w:val="20"/>
          <w:szCs w:val="20"/>
        </w:rPr>
      </w:pP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  <w:t xml:space="preserve">           </w:t>
      </w:r>
      <w:r w:rsidR="007F1E54" w:rsidRPr="00930632">
        <w:rPr>
          <w:rFonts w:ascii="Calibri" w:hAnsi="Calibri" w:cs="Calibri"/>
          <w:sz w:val="20"/>
          <w:szCs w:val="20"/>
        </w:rPr>
        <w:t xml:space="preserve">                     </w:t>
      </w:r>
      <w:r w:rsidR="0056694D" w:rsidRPr="00930632">
        <w:rPr>
          <w:rFonts w:ascii="Calibri" w:hAnsi="Calibri" w:cs="Calibri"/>
          <w:sz w:val="20"/>
          <w:szCs w:val="20"/>
        </w:rPr>
        <w:t xml:space="preserve">Załącznik nr </w:t>
      </w:r>
      <w:r w:rsidR="00EA0AC9" w:rsidRPr="00930632">
        <w:rPr>
          <w:rFonts w:ascii="Calibri" w:hAnsi="Calibri" w:cs="Calibri"/>
          <w:sz w:val="20"/>
          <w:szCs w:val="20"/>
        </w:rPr>
        <w:t>7</w:t>
      </w:r>
      <w:r w:rsidR="003E08F8" w:rsidRPr="00930632">
        <w:rPr>
          <w:rFonts w:ascii="Calibri" w:hAnsi="Calibri" w:cs="Calibri"/>
          <w:sz w:val="20"/>
          <w:szCs w:val="20"/>
        </w:rPr>
        <w:t xml:space="preserve"> do SWZ</w:t>
      </w:r>
    </w:p>
    <w:p w14:paraId="4D569304" w14:textId="77777777" w:rsidR="00DA509A" w:rsidRPr="00930632" w:rsidRDefault="00DA509A" w:rsidP="00D26572">
      <w:pPr>
        <w:ind w:right="39"/>
        <w:rPr>
          <w:rFonts w:ascii="Calibri" w:hAnsi="Calibri" w:cs="Calibri"/>
          <w:sz w:val="20"/>
          <w:szCs w:val="20"/>
        </w:rPr>
      </w:pPr>
    </w:p>
    <w:p w14:paraId="61AD1964" w14:textId="726BA1E6" w:rsidR="000C6E88" w:rsidRPr="00930632" w:rsidRDefault="00DA509A" w:rsidP="00845A7B">
      <w:pPr>
        <w:rPr>
          <w:rFonts w:ascii="Calibri" w:hAnsi="Calibri" w:cs="Calibri"/>
          <w:sz w:val="20"/>
          <w:szCs w:val="20"/>
        </w:rPr>
      </w:pPr>
      <w:r w:rsidRPr="00930632">
        <w:rPr>
          <w:rFonts w:ascii="Calibri" w:hAnsi="Calibri" w:cs="Calibri"/>
          <w:sz w:val="20"/>
          <w:szCs w:val="20"/>
        </w:rPr>
        <w:t>................................................................</w:t>
      </w:r>
      <w:r w:rsidR="00D22BE4" w:rsidRPr="00930632">
        <w:rPr>
          <w:rFonts w:ascii="Calibri" w:hAnsi="Calibri" w:cs="Calibri"/>
          <w:sz w:val="20"/>
          <w:szCs w:val="20"/>
        </w:rPr>
        <w:t>...................</w:t>
      </w:r>
      <w:r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845A7B">
        <w:rPr>
          <w:rFonts w:ascii="Calibri" w:hAnsi="Calibri" w:cs="Calibri"/>
          <w:sz w:val="20"/>
          <w:szCs w:val="20"/>
        </w:rPr>
        <w:t xml:space="preserve">                           </w:t>
      </w:r>
      <w:r w:rsidR="00D22BE4" w:rsidRPr="00930632">
        <w:rPr>
          <w:rFonts w:ascii="Calibri" w:hAnsi="Calibri" w:cs="Calibri"/>
          <w:sz w:val="20"/>
          <w:szCs w:val="20"/>
        </w:rPr>
        <w:t xml:space="preserve">    </w:t>
      </w:r>
      <w:r w:rsidR="00845A7B">
        <w:rPr>
          <w:rFonts w:ascii="Calibri" w:hAnsi="Calibri" w:cs="Calibri"/>
          <w:sz w:val="20"/>
          <w:szCs w:val="20"/>
        </w:rPr>
        <w:t>…</w:t>
      </w:r>
      <w:r w:rsidR="00D22BE4" w:rsidRPr="00930632">
        <w:rPr>
          <w:rFonts w:ascii="Calibri" w:hAnsi="Calibri" w:cs="Calibri"/>
          <w:sz w:val="20"/>
          <w:szCs w:val="20"/>
        </w:rPr>
        <w:t xml:space="preserve">................................., dnia </w:t>
      </w:r>
      <w:r w:rsidR="00845A7B">
        <w:rPr>
          <w:rFonts w:ascii="Calibri" w:hAnsi="Calibri" w:cs="Calibri"/>
          <w:sz w:val="20"/>
          <w:szCs w:val="20"/>
        </w:rPr>
        <w:t>…</w:t>
      </w:r>
      <w:r w:rsidR="00D22BE4" w:rsidRPr="00930632">
        <w:rPr>
          <w:rFonts w:ascii="Calibri" w:hAnsi="Calibri" w:cs="Calibri"/>
          <w:sz w:val="20"/>
          <w:szCs w:val="20"/>
        </w:rPr>
        <w:t>.................... 20</w:t>
      </w:r>
      <w:r w:rsidR="000A40F9" w:rsidRPr="00930632">
        <w:rPr>
          <w:rFonts w:ascii="Calibri" w:hAnsi="Calibri" w:cs="Calibri"/>
          <w:sz w:val="20"/>
          <w:szCs w:val="20"/>
        </w:rPr>
        <w:t>2</w:t>
      </w:r>
      <w:r w:rsidR="00542526">
        <w:rPr>
          <w:rFonts w:ascii="Calibri" w:hAnsi="Calibri" w:cs="Calibri"/>
          <w:sz w:val="20"/>
          <w:szCs w:val="20"/>
        </w:rPr>
        <w:t>6</w:t>
      </w:r>
      <w:r w:rsidR="00D22BE4" w:rsidRPr="00930632">
        <w:rPr>
          <w:rFonts w:ascii="Calibri" w:hAnsi="Calibri" w:cs="Calibri"/>
          <w:sz w:val="20"/>
          <w:szCs w:val="20"/>
        </w:rPr>
        <w:t xml:space="preserve"> r.</w:t>
      </w:r>
    </w:p>
    <w:p w14:paraId="4019EF12" w14:textId="24898846" w:rsidR="00DA509A" w:rsidRPr="00930632" w:rsidRDefault="00DA509A" w:rsidP="00D22BE4">
      <w:pPr>
        <w:ind w:right="39"/>
        <w:rPr>
          <w:rFonts w:ascii="Calibri" w:eastAsia="Batang" w:hAnsi="Calibri" w:cs="Calibri"/>
          <w:i/>
          <w:sz w:val="20"/>
          <w:szCs w:val="20"/>
        </w:rPr>
      </w:pPr>
      <w:r w:rsidRPr="00930632">
        <w:rPr>
          <w:rFonts w:ascii="Calibri" w:hAnsi="Calibri" w:cs="Calibri"/>
          <w:sz w:val="20"/>
          <w:szCs w:val="20"/>
        </w:rPr>
        <w:tab/>
      </w:r>
      <w:r w:rsidR="00910410" w:rsidRPr="00930632">
        <w:rPr>
          <w:rFonts w:ascii="Calibri" w:eastAsia="Batang" w:hAnsi="Calibri" w:cs="Calibri"/>
          <w:i/>
          <w:sz w:val="20"/>
          <w:szCs w:val="20"/>
        </w:rPr>
        <w:t>(N</w:t>
      </w:r>
      <w:r w:rsidR="00D22BE4" w:rsidRPr="00930632">
        <w:rPr>
          <w:rFonts w:ascii="Calibri" w:eastAsia="Batang" w:hAnsi="Calibri" w:cs="Calibri"/>
          <w:i/>
          <w:sz w:val="20"/>
          <w:szCs w:val="20"/>
        </w:rPr>
        <w:t>azwa i adres Wykonawcy)</w:t>
      </w:r>
      <w:r w:rsidR="0046364F">
        <w:rPr>
          <w:rFonts w:ascii="Calibri" w:eastAsia="Batang" w:hAnsi="Calibri" w:cs="Calibri"/>
          <w:i/>
          <w:sz w:val="20"/>
          <w:szCs w:val="20"/>
        </w:rPr>
        <w:t xml:space="preserve"> </w:t>
      </w:r>
    </w:p>
    <w:p w14:paraId="3DF565AC" w14:textId="77777777" w:rsidR="00DA509A" w:rsidRPr="00930632" w:rsidRDefault="00DA509A" w:rsidP="00DA509A">
      <w:pPr>
        <w:ind w:right="39"/>
        <w:rPr>
          <w:rFonts w:ascii="Calibri" w:eastAsia="Batang" w:hAnsi="Calibri" w:cs="Calibri"/>
          <w:i/>
          <w:sz w:val="20"/>
          <w:szCs w:val="20"/>
        </w:rPr>
      </w:pPr>
    </w:p>
    <w:p w14:paraId="791937B9" w14:textId="6285D35D" w:rsidR="009176B3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libri" w:hAnsi="Calibri" w:cs="Calibri"/>
          <w:b/>
          <w:color w:val="auto"/>
          <w:sz w:val="20"/>
          <w:szCs w:val="20"/>
        </w:rPr>
      </w:pPr>
      <w:r w:rsidRPr="00930632">
        <w:rPr>
          <w:rFonts w:ascii="Calibri" w:hAnsi="Calibri" w:cs="Calibri"/>
          <w:b/>
          <w:color w:val="auto"/>
          <w:sz w:val="20"/>
          <w:szCs w:val="20"/>
        </w:rPr>
        <w:tab/>
      </w:r>
      <w:r w:rsidRPr="00930632">
        <w:rPr>
          <w:rFonts w:ascii="Calibri" w:hAnsi="Calibri" w:cs="Calibri"/>
          <w:b/>
          <w:color w:val="auto"/>
          <w:sz w:val="20"/>
          <w:szCs w:val="20"/>
        </w:rPr>
        <w:tab/>
      </w:r>
    </w:p>
    <w:p w14:paraId="0A4A530D" w14:textId="7A77D803" w:rsidR="0032655D" w:rsidRPr="00930632" w:rsidRDefault="0032655D" w:rsidP="009176B3">
      <w:pPr>
        <w:pStyle w:val="Default"/>
        <w:tabs>
          <w:tab w:val="left" w:pos="3030"/>
          <w:tab w:val="center" w:pos="7001"/>
        </w:tabs>
        <w:spacing w:line="276" w:lineRule="auto"/>
        <w:contextualSpacing/>
        <w:jc w:val="center"/>
        <w:rPr>
          <w:rFonts w:ascii="Calibri" w:hAnsi="Calibri" w:cs="Calibri"/>
          <w:b/>
          <w:color w:val="auto"/>
          <w:sz w:val="20"/>
          <w:szCs w:val="20"/>
        </w:rPr>
      </w:pPr>
      <w:r w:rsidRPr="00930632">
        <w:rPr>
          <w:rFonts w:ascii="Calibri" w:hAnsi="Calibri" w:cs="Calibri"/>
          <w:b/>
          <w:color w:val="auto"/>
          <w:sz w:val="20"/>
          <w:szCs w:val="20"/>
        </w:rPr>
        <w:t>WYKAZ OSÓB</w:t>
      </w:r>
      <w:r w:rsidR="00160789" w:rsidRPr="00930632">
        <w:rPr>
          <w:rFonts w:ascii="Calibri" w:hAnsi="Calibri" w:cs="Calibri"/>
          <w:b/>
          <w:color w:val="auto"/>
          <w:sz w:val="20"/>
          <w:szCs w:val="20"/>
        </w:rPr>
        <w:t xml:space="preserve"> DO PUNKTACJI</w:t>
      </w:r>
    </w:p>
    <w:p w14:paraId="6060CBD9" w14:textId="77777777" w:rsidR="002A5798" w:rsidRDefault="0032655D" w:rsidP="0032655D">
      <w:pPr>
        <w:jc w:val="center"/>
        <w:rPr>
          <w:rFonts w:ascii="Calibri" w:hAnsi="Calibri" w:cs="Calibri"/>
          <w:b/>
          <w:bCs/>
          <w:sz w:val="20"/>
          <w:szCs w:val="20"/>
          <w:lang w:val="x-none" w:eastAsia="x-none"/>
        </w:rPr>
      </w:pPr>
      <w:r w:rsidRPr="00930632">
        <w:rPr>
          <w:rFonts w:ascii="Calibri" w:hAnsi="Calibri" w:cs="Calibri"/>
          <w:sz w:val="20"/>
          <w:szCs w:val="20"/>
        </w:rPr>
        <w:t>Składany do zadania</w:t>
      </w:r>
      <w:r w:rsidRPr="00930632">
        <w:rPr>
          <w:rFonts w:ascii="Calibri" w:hAnsi="Calibri" w:cs="Calibri"/>
          <w:b/>
          <w:bCs/>
          <w:sz w:val="20"/>
          <w:szCs w:val="20"/>
          <w:lang w:val="x-none" w:eastAsia="x-none"/>
        </w:rPr>
        <w:t xml:space="preserve"> </w:t>
      </w:r>
    </w:p>
    <w:p w14:paraId="5625F05C" w14:textId="77777777" w:rsidR="004C2B9A" w:rsidRPr="00930632" w:rsidRDefault="004C2B9A" w:rsidP="0032655D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</w:p>
    <w:p w14:paraId="7C793186" w14:textId="77777777" w:rsidR="007B2867" w:rsidRPr="00930632" w:rsidRDefault="007B2867" w:rsidP="00DD6A7C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iCs/>
          <w:sz w:val="20"/>
          <w:szCs w:val="20"/>
        </w:rPr>
      </w:pPr>
    </w:p>
    <w:p w14:paraId="13ACE818" w14:textId="2166F392" w:rsidR="00B161E2" w:rsidRDefault="005043C7" w:rsidP="00542526">
      <w:pPr>
        <w:shd w:val="clear" w:color="auto" w:fill="D9E2F3" w:themeFill="accent1" w:themeFillTint="33"/>
        <w:jc w:val="center"/>
        <w:rPr>
          <w:rFonts w:ascii="Calibri" w:hAnsi="Calibri" w:cs="Calibri"/>
          <w:b/>
          <w:bCs/>
          <w:sz w:val="20"/>
          <w:szCs w:val="20"/>
        </w:rPr>
      </w:pPr>
      <w:r w:rsidRPr="00C80E26">
        <w:rPr>
          <w:rFonts w:ascii="Calibri" w:hAnsi="Calibri" w:cs="Calibri"/>
          <w:b/>
          <w:bCs/>
          <w:sz w:val="20"/>
          <w:szCs w:val="20"/>
        </w:rPr>
        <w:t>Funkcjonowanie istniejących 5 PWD oraz utworzenie i funkcjonowanie nowej PWD  - Prowadzenie zajęć/różnych form wsparcia dla uczestników PWD  w ramach projektu „Aktywne Świetlice w Gminie Raków”</w:t>
      </w:r>
    </w:p>
    <w:p w14:paraId="4C18D347" w14:textId="77777777" w:rsidR="00542526" w:rsidRPr="00930632" w:rsidRDefault="00542526" w:rsidP="00542526">
      <w:pPr>
        <w:shd w:val="clear" w:color="auto" w:fill="D9E2F3" w:themeFill="accent1" w:themeFillTint="33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14031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979"/>
        <w:gridCol w:w="2136"/>
        <w:gridCol w:w="6652"/>
        <w:gridCol w:w="2697"/>
      </w:tblGrid>
      <w:tr w:rsidR="00532237" w:rsidRPr="00930632" w14:paraId="57245AC3" w14:textId="77777777" w:rsidTr="004E6DF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16CB" w14:textId="77777777" w:rsidR="00532237" w:rsidRPr="00845A7B" w:rsidRDefault="00532237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4FA6" w14:textId="5F8EA954" w:rsidR="00532237" w:rsidRPr="00845A7B" w:rsidRDefault="00596A06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6E58" w14:textId="77777777" w:rsidR="00532237" w:rsidRPr="00845A7B" w:rsidRDefault="00532237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F40B" w14:textId="77777777" w:rsidR="00532237" w:rsidRPr="00845A7B" w:rsidRDefault="00532237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F4A2E2D" w14:textId="00302C3E" w:rsidR="0022074F" w:rsidRPr="00845A7B" w:rsidRDefault="009C142F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Doświadczenie</w:t>
            </w:r>
            <w:r w:rsidR="00532237"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zawodowe</w:t>
            </w:r>
          </w:p>
          <w:p w14:paraId="1BDA4892" w14:textId="0E0A61C5" w:rsidR="00532237" w:rsidRPr="00845A7B" w:rsidRDefault="00532237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C2D0" w14:textId="77777777" w:rsidR="00532237" w:rsidRPr="00845A7B" w:rsidRDefault="00532237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711915" w:rsidRPr="00845A7B" w14:paraId="63D2E4E9" w14:textId="77777777" w:rsidTr="009E2930">
        <w:trPr>
          <w:trHeight w:val="454"/>
        </w:trPr>
        <w:tc>
          <w:tcPr>
            <w:tcW w:w="14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0FA4" w14:textId="06A86375" w:rsidR="00711915" w:rsidRPr="00845A7B" w:rsidRDefault="00711915" w:rsidP="009E293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</w:t>
            </w:r>
            <w:r w:rsidR="00E76522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</w:tr>
      <w:tr w:rsidR="00711915" w:rsidRPr="00930632" w14:paraId="0DAA2293" w14:textId="77777777" w:rsidTr="004E6DF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CA4B2C9" w14:textId="77777777" w:rsidR="00711915" w:rsidRPr="00930632" w:rsidRDefault="00711915" w:rsidP="009E2930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930632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56B9153" w14:textId="77777777" w:rsidR="00711915" w:rsidRPr="00930632" w:rsidRDefault="00711915" w:rsidP="009E2930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AB301DB" w14:textId="155D6E24" w:rsidR="00711915" w:rsidRPr="00C80E26" w:rsidRDefault="005043C7" w:rsidP="009E2930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0E26">
              <w:rPr>
                <w:rFonts w:ascii="Calibri" w:hAnsi="Calibri" w:cs="Calibri"/>
                <w:b/>
                <w:bCs/>
                <w:sz w:val="20"/>
                <w:szCs w:val="20"/>
              </w:rPr>
              <w:t>Z</w:t>
            </w:r>
            <w:r w:rsidR="00B81927" w:rsidRPr="00C80E26">
              <w:rPr>
                <w:rFonts w:ascii="Calibri" w:hAnsi="Calibri" w:cs="Calibri"/>
                <w:b/>
                <w:bCs/>
                <w:sz w:val="20"/>
                <w:szCs w:val="20"/>
              </w:rPr>
              <w:t>ajęcia plastyczno-florystyczne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15956C7" w14:textId="71D45B89" w:rsidR="00203E36" w:rsidRPr="00B161E2" w:rsidRDefault="00203E36" w:rsidP="00203E36">
            <w:pPr>
              <w:spacing w:line="276" w:lineRule="auto"/>
              <w:ind w:left="131" w:right="148"/>
              <w:jc w:val="both"/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121E99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opisie przedmiotu zamówienia, która posiada </w:t>
            </w:r>
            <w:r w:rsidRPr="00FD5C77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(należy wskazać ilość)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9E0792">
              <w:rPr>
                <w:rFonts w:asciiTheme="minorHAnsi" w:hAnsiTheme="minorHAnsi" w:cstheme="minorHAnsi"/>
                <w:bCs/>
                <w:sz w:val="20"/>
                <w:szCs w:val="20"/>
              </w:rPr>
              <w:t>rok</w:t>
            </w:r>
            <w:r w:rsidR="008644F1">
              <w:rPr>
                <w:rFonts w:asciiTheme="minorHAnsi" w:hAnsiTheme="minorHAnsi" w:cstheme="minorHAnsi"/>
                <w:bCs/>
                <w:sz w:val="20"/>
                <w:szCs w:val="20"/>
              </w:rPr>
              <w:t>/</w:t>
            </w:r>
            <w:r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letn</w:t>
            </w:r>
            <w:r w:rsidR="007F398D">
              <w:rPr>
                <w:rFonts w:asciiTheme="minorHAnsi" w:hAnsiTheme="minorHAnsi" w:cstheme="minorHAnsi"/>
                <w:bCs/>
                <w:sz w:val="20"/>
                <w:szCs w:val="20"/>
              </w:rPr>
              <w:t>e</w:t>
            </w:r>
            <w:r w:rsidRPr="00FE5508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="0090621C" w:rsidRPr="0090621C">
              <w:rPr>
                <w:rFonts w:asciiTheme="minorHAnsi" w:hAnsiTheme="minorHAnsi" w:cstheme="minorHAnsi"/>
                <w:bCs/>
                <w:sz w:val="20"/>
                <w:szCs w:val="20"/>
              </w:rPr>
              <w:t>doświadczenie w prowadzeniu zajęć o tożsamej lub podobnej tematyce dla dzieci i młodzieży</w:t>
            </w:r>
            <w:r w:rsidRPr="00B161E2"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5015FA73" w14:textId="1B0E0F50" w:rsidR="00711915" w:rsidRPr="00B45E56" w:rsidRDefault="00203E36" w:rsidP="00203E36">
            <w:pPr>
              <w:spacing w:line="276" w:lineRule="auto"/>
              <w:ind w:left="131" w:right="148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161E2"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(w przypadku braku wskazania </w:t>
            </w:r>
            <w:r w:rsidRPr="00A573F7">
              <w:rPr>
                <w:rFonts w:ascii="Calibri" w:hAnsi="Calibri" w:cs="Calibri"/>
                <w:bCs/>
                <w:sz w:val="20"/>
                <w:szCs w:val="20"/>
                <w:lang w:eastAsia="en-US"/>
                <w14:ligatures w14:val="standardContextual"/>
              </w:rPr>
              <w:t xml:space="preserve">przyjmuje </w:t>
            </w:r>
            <w:r w:rsidR="00677117">
              <w:rPr>
                <w:rFonts w:ascii="Calibri" w:hAnsi="Calibri" w:cs="Calibri"/>
                <w:bCs/>
                <w:sz w:val="20"/>
                <w:szCs w:val="20"/>
                <w:lang w:eastAsia="en-US"/>
                <w14:ligatures w14:val="standardContextual"/>
              </w:rPr>
              <w:t>jednoroczne</w:t>
            </w:r>
            <w:r w:rsidRPr="00A573F7">
              <w:rPr>
                <w:rFonts w:ascii="Calibri" w:hAnsi="Calibri" w:cs="Calibri"/>
                <w:bCs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A573F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doświadczenie </w:t>
            </w:r>
            <w:r w:rsidRPr="00B161E2">
              <w:rPr>
                <w:rFonts w:asciiTheme="minorHAnsi" w:hAnsiTheme="minorHAnsi" w:cstheme="minorHAnsi"/>
                <w:bCs/>
                <w:sz w:val="20"/>
                <w:szCs w:val="20"/>
              </w:rPr>
              <w:t>w zakresie objętych przedmiotem zamówienia</w:t>
            </w:r>
            <w:r w:rsidRPr="00B161E2"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)</w:t>
            </w:r>
            <w:r w:rsidRPr="00B161E2"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7635EBF6" w14:textId="77777777" w:rsidR="00711915" w:rsidRPr="00930632" w:rsidRDefault="00711915" w:rsidP="009E2930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30632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711915" w:rsidRPr="00930632" w14:paraId="3AF905CF" w14:textId="77777777" w:rsidTr="004E6DF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D8E90F5" w14:textId="494E5D97" w:rsidR="00711915" w:rsidRPr="00930632" w:rsidRDefault="00CE11F9" w:rsidP="009E2930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>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15BDDC5" w14:textId="77777777" w:rsidR="00711915" w:rsidRPr="00930632" w:rsidRDefault="00711915" w:rsidP="009E2930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C57B571" w14:textId="3E555ED8" w:rsidR="00711915" w:rsidRPr="00C80E26" w:rsidRDefault="005043C7" w:rsidP="009E2930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0E26">
              <w:rPr>
                <w:rFonts w:ascii="Calibri" w:hAnsi="Calibri" w:cs="Calibri"/>
                <w:b/>
                <w:bCs/>
                <w:sz w:val="20"/>
                <w:szCs w:val="20"/>
              </w:rPr>
              <w:t>Z</w:t>
            </w:r>
            <w:r w:rsidR="001A4C92" w:rsidRPr="00C80E26">
              <w:rPr>
                <w:rFonts w:ascii="Calibri" w:hAnsi="Calibri" w:cs="Calibri"/>
                <w:b/>
                <w:bCs/>
                <w:sz w:val="20"/>
                <w:szCs w:val="20"/>
              </w:rPr>
              <w:t>ajęcia kulinarne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E11FA4D" w14:textId="77777777" w:rsidR="009E0792" w:rsidRPr="00B161E2" w:rsidRDefault="009E0792" w:rsidP="009E0792">
            <w:pPr>
              <w:spacing w:line="276" w:lineRule="auto"/>
              <w:ind w:left="131" w:right="148"/>
              <w:jc w:val="both"/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121E99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opisie przedmiotu zamówienia, która posiada </w:t>
            </w:r>
            <w:r w:rsidRPr="00FD5C77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(należy wskazać ilość)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rok/</w:t>
            </w:r>
            <w:r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letn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</w:t>
            </w:r>
            <w:r w:rsidRPr="00FE5508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90621C">
              <w:rPr>
                <w:rFonts w:asciiTheme="minorHAnsi" w:hAnsiTheme="minorHAnsi" w:cstheme="minorHAnsi"/>
                <w:bCs/>
                <w:sz w:val="20"/>
                <w:szCs w:val="20"/>
              </w:rPr>
              <w:t>doświadczenie w prowadzeniu zajęć o tożsamej lub podobnej tematyce dla dzieci i młodzieży</w:t>
            </w:r>
            <w:r w:rsidRPr="00B161E2"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1F708782" w14:textId="32BC1898" w:rsidR="00711915" w:rsidRPr="00B45E56" w:rsidRDefault="009E0792" w:rsidP="009E0792">
            <w:pPr>
              <w:spacing w:line="276" w:lineRule="auto"/>
              <w:ind w:left="131" w:right="148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161E2"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(w przypadku braku wskazania </w:t>
            </w:r>
            <w:r w:rsidRPr="00A573F7">
              <w:rPr>
                <w:rFonts w:ascii="Calibri" w:hAnsi="Calibri" w:cs="Calibri"/>
                <w:bCs/>
                <w:sz w:val="20"/>
                <w:szCs w:val="20"/>
                <w:lang w:eastAsia="en-US"/>
                <w14:ligatures w14:val="standardContextual"/>
              </w:rPr>
              <w:t xml:space="preserve">przyjmuje </w:t>
            </w:r>
            <w:r>
              <w:rPr>
                <w:rFonts w:ascii="Calibri" w:hAnsi="Calibri" w:cs="Calibri"/>
                <w:bCs/>
                <w:sz w:val="20"/>
                <w:szCs w:val="20"/>
                <w:lang w:eastAsia="en-US"/>
                <w14:ligatures w14:val="standardContextual"/>
              </w:rPr>
              <w:t>jednoroczne</w:t>
            </w:r>
            <w:r w:rsidRPr="00A573F7">
              <w:rPr>
                <w:rFonts w:ascii="Calibri" w:hAnsi="Calibri" w:cs="Calibri"/>
                <w:bCs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A573F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doświadczenie </w:t>
            </w:r>
            <w:r w:rsidRPr="00B161E2">
              <w:rPr>
                <w:rFonts w:asciiTheme="minorHAnsi" w:hAnsiTheme="minorHAnsi" w:cstheme="minorHAnsi"/>
                <w:bCs/>
                <w:sz w:val="20"/>
                <w:szCs w:val="20"/>
              </w:rPr>
              <w:t>w zakresie objętych przedmiotem zamówienia</w:t>
            </w:r>
            <w:r w:rsidRPr="00B161E2"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)</w:t>
            </w:r>
            <w:r w:rsidRPr="00B161E2"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B0B48EA" w14:textId="77777777" w:rsidR="00711915" w:rsidRPr="00930632" w:rsidRDefault="00711915" w:rsidP="009E2930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30632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711915" w:rsidRPr="00930632" w14:paraId="03AA56D7" w14:textId="77777777" w:rsidTr="004E6DF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488B8F1" w14:textId="2592282E" w:rsidR="00711915" w:rsidRPr="00930632" w:rsidRDefault="00CE11F9" w:rsidP="009E2930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lastRenderedPageBreak/>
              <w:t>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C2BC44C" w14:textId="77777777" w:rsidR="00711915" w:rsidRPr="00930632" w:rsidRDefault="00711915" w:rsidP="009E2930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6169424" w14:textId="1F99D88D" w:rsidR="00711915" w:rsidRPr="00C80E26" w:rsidRDefault="005043C7" w:rsidP="009E2930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0E26">
              <w:rPr>
                <w:rFonts w:ascii="Calibri" w:hAnsi="Calibri" w:cs="Calibri"/>
                <w:b/>
                <w:bCs/>
                <w:sz w:val="20"/>
                <w:szCs w:val="20"/>
              </w:rPr>
              <w:t>Z</w:t>
            </w:r>
            <w:r w:rsidR="00D619AC" w:rsidRPr="00C80E26">
              <w:rPr>
                <w:rFonts w:ascii="Calibri" w:hAnsi="Calibri" w:cs="Calibri"/>
                <w:b/>
                <w:bCs/>
                <w:sz w:val="20"/>
                <w:szCs w:val="20"/>
              </w:rPr>
              <w:t>ajęcia z matematyki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DA423C3" w14:textId="77777777" w:rsidR="009E0792" w:rsidRPr="00B161E2" w:rsidRDefault="009E0792" w:rsidP="009E0792">
            <w:pPr>
              <w:spacing w:line="276" w:lineRule="auto"/>
              <w:ind w:left="131" w:right="148"/>
              <w:jc w:val="both"/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121E99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opisie przedmiotu zamówienia, która posiada </w:t>
            </w:r>
            <w:r w:rsidRPr="00FD5C77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(należy wskazać ilość)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rok/</w:t>
            </w:r>
            <w:r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letn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</w:t>
            </w:r>
            <w:r w:rsidRPr="00FE5508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90621C">
              <w:rPr>
                <w:rFonts w:asciiTheme="minorHAnsi" w:hAnsiTheme="minorHAnsi" w:cstheme="minorHAnsi"/>
                <w:bCs/>
                <w:sz w:val="20"/>
                <w:szCs w:val="20"/>
              </w:rPr>
              <w:t>doświadczenie w prowadzeniu zajęć o tożsamej lub podobnej tematyce dla dzieci i młodzieży</w:t>
            </w:r>
            <w:r w:rsidRPr="00B161E2"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3461CA49" w14:textId="4CFCD238" w:rsidR="00711915" w:rsidRPr="00B45E56" w:rsidRDefault="009E0792" w:rsidP="009E0792">
            <w:pPr>
              <w:spacing w:line="276" w:lineRule="auto"/>
              <w:ind w:left="131" w:right="148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161E2"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(w przypadku braku wskazania </w:t>
            </w:r>
            <w:r w:rsidRPr="00A573F7">
              <w:rPr>
                <w:rFonts w:ascii="Calibri" w:hAnsi="Calibri" w:cs="Calibri"/>
                <w:bCs/>
                <w:sz w:val="20"/>
                <w:szCs w:val="20"/>
                <w:lang w:eastAsia="en-US"/>
                <w14:ligatures w14:val="standardContextual"/>
              </w:rPr>
              <w:t xml:space="preserve">przyjmuje </w:t>
            </w:r>
            <w:r>
              <w:rPr>
                <w:rFonts w:ascii="Calibri" w:hAnsi="Calibri" w:cs="Calibri"/>
                <w:bCs/>
                <w:sz w:val="20"/>
                <w:szCs w:val="20"/>
                <w:lang w:eastAsia="en-US"/>
                <w14:ligatures w14:val="standardContextual"/>
              </w:rPr>
              <w:t>jednoroczne</w:t>
            </w:r>
            <w:r w:rsidRPr="00A573F7">
              <w:rPr>
                <w:rFonts w:ascii="Calibri" w:hAnsi="Calibri" w:cs="Calibri"/>
                <w:bCs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A573F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doświadczenie </w:t>
            </w:r>
            <w:r w:rsidRPr="00B161E2">
              <w:rPr>
                <w:rFonts w:asciiTheme="minorHAnsi" w:hAnsiTheme="minorHAnsi" w:cstheme="minorHAnsi"/>
                <w:bCs/>
                <w:sz w:val="20"/>
                <w:szCs w:val="20"/>
              </w:rPr>
              <w:t>w zakresie objętych przedmiotem zamówienia</w:t>
            </w:r>
            <w:r w:rsidRPr="00B161E2"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)</w:t>
            </w:r>
            <w:r w:rsidRPr="00B161E2"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69A2C83" w14:textId="77777777" w:rsidR="00711915" w:rsidRPr="00930632" w:rsidRDefault="00711915" w:rsidP="009E2930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30632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711915" w:rsidRPr="00930632" w14:paraId="38E366D8" w14:textId="77777777" w:rsidTr="00B161E2">
        <w:trPr>
          <w:trHeight w:val="419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3AC5D71" w14:textId="7C156D83" w:rsidR="00711915" w:rsidRPr="00930632" w:rsidRDefault="00CE11F9" w:rsidP="009E2930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>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6898946" w14:textId="77777777" w:rsidR="00711915" w:rsidRPr="00930632" w:rsidRDefault="00711915" w:rsidP="009E2930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5641860" w14:textId="79298C9A" w:rsidR="00711915" w:rsidRPr="00C80E26" w:rsidRDefault="005043C7" w:rsidP="005043C7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0E26">
              <w:rPr>
                <w:rFonts w:ascii="Calibri" w:hAnsi="Calibri" w:cs="Calibri"/>
                <w:b/>
                <w:bCs/>
                <w:sz w:val="20"/>
                <w:szCs w:val="20"/>
              </w:rPr>
              <w:t>Z</w:t>
            </w:r>
            <w:r w:rsidR="00C822FB" w:rsidRPr="00C80E26">
              <w:rPr>
                <w:rFonts w:ascii="Calibri" w:hAnsi="Calibri" w:cs="Calibri"/>
                <w:b/>
                <w:bCs/>
                <w:sz w:val="20"/>
                <w:szCs w:val="20"/>
              </w:rPr>
              <w:t>ajęcia z języka angielskiego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5B64422" w14:textId="77777777" w:rsidR="009E0792" w:rsidRPr="00B161E2" w:rsidRDefault="009E0792" w:rsidP="009E0792">
            <w:pPr>
              <w:spacing w:line="276" w:lineRule="auto"/>
              <w:ind w:left="131" w:right="148"/>
              <w:jc w:val="both"/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121E99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opisie przedmiotu zamówienia, która posiada </w:t>
            </w:r>
            <w:r w:rsidRPr="00FD5C77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(należy wskazać ilość)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rok/</w:t>
            </w:r>
            <w:r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letn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</w:t>
            </w:r>
            <w:r w:rsidRPr="00FE5508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90621C">
              <w:rPr>
                <w:rFonts w:asciiTheme="minorHAnsi" w:hAnsiTheme="minorHAnsi" w:cstheme="minorHAnsi"/>
                <w:bCs/>
                <w:sz w:val="20"/>
                <w:szCs w:val="20"/>
              </w:rPr>
              <w:t>doświadczenie w prowadzeniu zajęć o tożsamej lub podobnej tematyce dla dzieci i młodzieży</w:t>
            </w:r>
            <w:r w:rsidRPr="00B161E2"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247B2DBD" w14:textId="6C60BA0B" w:rsidR="00711915" w:rsidRPr="00B45E56" w:rsidRDefault="009E0792" w:rsidP="009E0792">
            <w:pPr>
              <w:spacing w:line="276" w:lineRule="auto"/>
              <w:ind w:left="131" w:right="148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161E2"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(w przypadku braku wskazania </w:t>
            </w:r>
            <w:r w:rsidRPr="00A573F7">
              <w:rPr>
                <w:rFonts w:ascii="Calibri" w:hAnsi="Calibri" w:cs="Calibri"/>
                <w:bCs/>
                <w:sz w:val="20"/>
                <w:szCs w:val="20"/>
                <w:lang w:eastAsia="en-US"/>
                <w14:ligatures w14:val="standardContextual"/>
              </w:rPr>
              <w:t xml:space="preserve">przyjmuje </w:t>
            </w:r>
            <w:r>
              <w:rPr>
                <w:rFonts w:ascii="Calibri" w:hAnsi="Calibri" w:cs="Calibri"/>
                <w:bCs/>
                <w:sz w:val="20"/>
                <w:szCs w:val="20"/>
                <w:lang w:eastAsia="en-US"/>
                <w14:ligatures w14:val="standardContextual"/>
              </w:rPr>
              <w:t>jednoroczne</w:t>
            </w:r>
            <w:r w:rsidRPr="00A573F7">
              <w:rPr>
                <w:rFonts w:ascii="Calibri" w:hAnsi="Calibri" w:cs="Calibri"/>
                <w:bCs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A573F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doświadczenie </w:t>
            </w:r>
            <w:r w:rsidRPr="00B161E2">
              <w:rPr>
                <w:rFonts w:asciiTheme="minorHAnsi" w:hAnsiTheme="minorHAnsi" w:cstheme="minorHAnsi"/>
                <w:bCs/>
                <w:sz w:val="20"/>
                <w:szCs w:val="20"/>
              </w:rPr>
              <w:t>w zakresie objętych przedmiotem zamówienia</w:t>
            </w:r>
            <w:r w:rsidRPr="00B161E2"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)</w:t>
            </w:r>
            <w:r w:rsidRPr="00B161E2"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4966668" w14:textId="77777777" w:rsidR="00711915" w:rsidRPr="00930632" w:rsidRDefault="00711915" w:rsidP="009E2930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30632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711915" w:rsidRPr="00930632" w14:paraId="40235FDA" w14:textId="77777777" w:rsidTr="004E6DF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724B808" w14:textId="1294AB15" w:rsidR="00711915" w:rsidRPr="00930632" w:rsidRDefault="00CE11F9" w:rsidP="009E2930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>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6B4F2C1" w14:textId="77777777" w:rsidR="00711915" w:rsidRPr="00930632" w:rsidRDefault="00711915" w:rsidP="009E2930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6D1CD05" w14:textId="434052D2" w:rsidR="00711915" w:rsidRPr="00C80E26" w:rsidRDefault="005043C7" w:rsidP="009E2930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0E26">
              <w:rPr>
                <w:rFonts w:ascii="Calibri" w:hAnsi="Calibri" w:cs="Calibri"/>
                <w:b/>
                <w:bCs/>
                <w:sz w:val="20"/>
                <w:szCs w:val="20"/>
              </w:rPr>
              <w:t>Z</w:t>
            </w:r>
            <w:r w:rsidR="00FA14AE" w:rsidRPr="00C80E26">
              <w:rPr>
                <w:rFonts w:ascii="Calibri" w:hAnsi="Calibri" w:cs="Calibri"/>
                <w:b/>
                <w:bCs/>
                <w:sz w:val="20"/>
                <w:szCs w:val="20"/>
              </w:rPr>
              <w:t>ajęcia komputerowe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ADBD355" w14:textId="77777777" w:rsidR="009E0792" w:rsidRPr="00B161E2" w:rsidRDefault="009E0792" w:rsidP="009E0792">
            <w:pPr>
              <w:spacing w:line="276" w:lineRule="auto"/>
              <w:ind w:left="131" w:right="148"/>
              <w:jc w:val="both"/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121E99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opisie przedmiotu zamówienia, która posiada </w:t>
            </w:r>
            <w:r w:rsidRPr="00FD5C77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(należy wskazać ilość)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rok/</w:t>
            </w:r>
            <w:r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letn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</w:t>
            </w:r>
            <w:r w:rsidRPr="00FE5508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90621C">
              <w:rPr>
                <w:rFonts w:asciiTheme="minorHAnsi" w:hAnsiTheme="minorHAnsi" w:cstheme="minorHAnsi"/>
                <w:bCs/>
                <w:sz w:val="20"/>
                <w:szCs w:val="20"/>
              </w:rPr>
              <w:t>doświadczenie w prowadzeniu zajęć o tożsamej lub podobnej tematyce dla dzieci i młodzieży</w:t>
            </w:r>
            <w:r w:rsidRPr="00B161E2"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1D23552E" w14:textId="7E4731F3" w:rsidR="00711915" w:rsidRPr="00B45E56" w:rsidRDefault="009E0792" w:rsidP="009E0792">
            <w:pPr>
              <w:spacing w:line="276" w:lineRule="auto"/>
              <w:ind w:left="131" w:right="148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161E2"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(w przypadku braku wskazania </w:t>
            </w:r>
            <w:r w:rsidRPr="00A573F7">
              <w:rPr>
                <w:rFonts w:ascii="Calibri" w:hAnsi="Calibri" w:cs="Calibri"/>
                <w:bCs/>
                <w:sz w:val="20"/>
                <w:szCs w:val="20"/>
                <w:lang w:eastAsia="en-US"/>
                <w14:ligatures w14:val="standardContextual"/>
              </w:rPr>
              <w:t xml:space="preserve">przyjmuje </w:t>
            </w:r>
            <w:r>
              <w:rPr>
                <w:rFonts w:ascii="Calibri" w:hAnsi="Calibri" w:cs="Calibri"/>
                <w:bCs/>
                <w:sz w:val="20"/>
                <w:szCs w:val="20"/>
                <w:lang w:eastAsia="en-US"/>
                <w14:ligatures w14:val="standardContextual"/>
              </w:rPr>
              <w:t>jednoroczne</w:t>
            </w:r>
            <w:r w:rsidRPr="00A573F7">
              <w:rPr>
                <w:rFonts w:ascii="Calibri" w:hAnsi="Calibri" w:cs="Calibri"/>
                <w:bCs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A573F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doświadczenie </w:t>
            </w:r>
            <w:r w:rsidRPr="00B161E2">
              <w:rPr>
                <w:rFonts w:asciiTheme="minorHAnsi" w:hAnsiTheme="minorHAnsi" w:cstheme="minorHAnsi"/>
                <w:bCs/>
                <w:sz w:val="20"/>
                <w:szCs w:val="20"/>
              </w:rPr>
              <w:t>w zakresie objętych przedmiotem zamówienia</w:t>
            </w:r>
            <w:r w:rsidRPr="00B161E2"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)</w:t>
            </w:r>
            <w:r w:rsidRPr="00B161E2"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6F8799C7" w14:textId="77777777" w:rsidR="00711915" w:rsidRPr="00930632" w:rsidRDefault="00711915" w:rsidP="009E2930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30632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711915" w:rsidRPr="00C80E26" w14:paraId="0446316F" w14:textId="77777777" w:rsidTr="009E2930">
        <w:trPr>
          <w:trHeight w:val="454"/>
        </w:trPr>
        <w:tc>
          <w:tcPr>
            <w:tcW w:w="14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F283" w14:textId="3AEA73FC" w:rsidR="00711915" w:rsidRPr="00C80E26" w:rsidRDefault="00711915" w:rsidP="009E293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0E2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</w:t>
            </w:r>
            <w:r w:rsidR="00CE11F9" w:rsidRPr="00C80E26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</w:tr>
      <w:tr w:rsidR="00711915" w:rsidRPr="00930632" w14:paraId="4584A8CC" w14:textId="77777777" w:rsidTr="00B161E2">
        <w:trPr>
          <w:trHeight w:val="211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3E31863" w14:textId="77777777" w:rsidR="00711915" w:rsidRPr="00C80E26" w:rsidRDefault="00711915" w:rsidP="009E2930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C80E26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A2B5620" w14:textId="77777777" w:rsidR="00711915" w:rsidRPr="00C80E26" w:rsidRDefault="00711915" w:rsidP="009E2930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80E26"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B93BA07" w14:textId="4540D7AB" w:rsidR="00711915" w:rsidRPr="00C80E26" w:rsidRDefault="005043C7" w:rsidP="009E2930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0E26">
              <w:rPr>
                <w:rFonts w:ascii="Calibri" w:hAnsi="Calibri" w:cs="Calibri"/>
                <w:b/>
                <w:bCs/>
                <w:sz w:val="20"/>
                <w:szCs w:val="20"/>
              </w:rPr>
              <w:t>Z</w:t>
            </w:r>
            <w:r w:rsidR="00CD294A" w:rsidRPr="00C80E26">
              <w:rPr>
                <w:rFonts w:ascii="Calibri" w:hAnsi="Calibri" w:cs="Calibri"/>
                <w:b/>
                <w:bCs/>
                <w:sz w:val="20"/>
                <w:szCs w:val="20"/>
              </w:rPr>
              <w:t>ajęcia antydyskryminacyjne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EA6E03A" w14:textId="77777777" w:rsidR="009E0792" w:rsidRPr="00C80E26" w:rsidRDefault="009E0792" w:rsidP="009E0792">
            <w:pPr>
              <w:spacing w:line="276" w:lineRule="auto"/>
              <w:ind w:left="131" w:right="148"/>
              <w:jc w:val="both"/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C80E26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opisie przedmiotu zamówienia, która posiada </w:t>
            </w:r>
            <w:r w:rsidRPr="00C80E26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</w:t>
            </w:r>
            <w:r w:rsidRPr="00C80E26">
              <w:rPr>
                <w:rFonts w:ascii="Calibri" w:hAnsi="Calibri" w:cs="Calibri"/>
                <w:sz w:val="20"/>
                <w:szCs w:val="20"/>
              </w:rPr>
              <w:t xml:space="preserve"> (należy wskazać ilość) </w:t>
            </w:r>
            <w:r w:rsidRPr="00C80E26">
              <w:rPr>
                <w:rFonts w:asciiTheme="minorHAnsi" w:hAnsiTheme="minorHAnsi" w:cstheme="minorHAnsi"/>
                <w:bCs/>
                <w:sz w:val="20"/>
                <w:szCs w:val="20"/>
              </w:rPr>
              <w:t>rok/letne</w:t>
            </w:r>
            <w:r w:rsidRPr="00C80E26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C80E26">
              <w:rPr>
                <w:rFonts w:asciiTheme="minorHAnsi" w:hAnsiTheme="minorHAnsi" w:cstheme="minorHAnsi"/>
                <w:bCs/>
                <w:sz w:val="20"/>
                <w:szCs w:val="20"/>
              </w:rPr>
              <w:t>doświadczenie w prowadzeniu zajęć o tożsamej lub podobnej tematyce dla dzieci i młodzieży</w:t>
            </w:r>
            <w:r w:rsidRPr="00C80E26"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1E8F42C6" w14:textId="12F50EE1" w:rsidR="00711915" w:rsidRPr="00C80E26" w:rsidRDefault="009E0792" w:rsidP="009E0792">
            <w:pPr>
              <w:spacing w:line="276" w:lineRule="auto"/>
              <w:ind w:left="131" w:right="148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80E26"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(w przypadku braku wskazania </w:t>
            </w:r>
            <w:r w:rsidRPr="00C80E26">
              <w:rPr>
                <w:rFonts w:ascii="Calibri" w:hAnsi="Calibri" w:cs="Calibri"/>
                <w:bCs/>
                <w:sz w:val="20"/>
                <w:szCs w:val="20"/>
                <w:lang w:eastAsia="en-US"/>
                <w14:ligatures w14:val="standardContextual"/>
              </w:rPr>
              <w:t xml:space="preserve">przyjmuje jednoroczne </w:t>
            </w:r>
            <w:r w:rsidRPr="00C80E26">
              <w:rPr>
                <w:rFonts w:asciiTheme="minorHAnsi" w:hAnsiTheme="minorHAnsi" w:cstheme="minorHAnsi"/>
                <w:bCs/>
                <w:sz w:val="20"/>
                <w:szCs w:val="20"/>
              </w:rPr>
              <w:t>doświadczenie w zakresie objętych przedmiotem zamówienia</w:t>
            </w:r>
            <w:r w:rsidRPr="00C80E26"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)</w:t>
            </w:r>
            <w:r w:rsidRPr="00C80E26"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790164CB" w14:textId="77777777" w:rsidR="00711915" w:rsidRPr="00930632" w:rsidRDefault="00711915" w:rsidP="009E2930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80E26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B161E2" w:rsidRPr="00845A7B" w14:paraId="0692215E" w14:textId="77777777" w:rsidTr="00C12F17">
        <w:trPr>
          <w:trHeight w:val="454"/>
        </w:trPr>
        <w:tc>
          <w:tcPr>
            <w:tcW w:w="14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02FA" w14:textId="26BF3084" w:rsidR="00B161E2" w:rsidRPr="00845A7B" w:rsidRDefault="00B161E2" w:rsidP="00C12F1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</w:t>
            </w:r>
            <w:r w:rsidR="00CE11F9"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</w:tr>
      <w:tr w:rsidR="00B161E2" w:rsidRPr="00930632" w14:paraId="3242DFF8" w14:textId="77777777" w:rsidTr="009E0792">
        <w:trPr>
          <w:trHeight w:val="18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F16BFE2" w14:textId="77777777" w:rsidR="00B161E2" w:rsidRPr="00930632" w:rsidRDefault="00B161E2" w:rsidP="00C12F17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930632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6CC0570" w14:textId="77777777" w:rsidR="00B161E2" w:rsidRPr="00930632" w:rsidRDefault="00B161E2" w:rsidP="00C12F17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BF96657" w14:textId="2CDA796B" w:rsidR="00B161E2" w:rsidRPr="008406C1" w:rsidRDefault="00A44AAA" w:rsidP="00C12F17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44AAA">
              <w:rPr>
                <w:rFonts w:ascii="Calibri" w:hAnsi="Calibri" w:cs="Calibri"/>
                <w:b/>
                <w:bCs/>
                <w:sz w:val="20"/>
                <w:szCs w:val="20"/>
              </w:rPr>
              <w:t>Indywidualne doradztwo zawodowe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D45D54A" w14:textId="77777777" w:rsidR="009E0792" w:rsidRPr="00B161E2" w:rsidRDefault="009E0792" w:rsidP="009E0792">
            <w:pPr>
              <w:spacing w:line="276" w:lineRule="auto"/>
              <w:ind w:left="131" w:right="148"/>
              <w:jc w:val="both"/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121E99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opisie przedmiotu zamówienia, która posiada </w:t>
            </w:r>
            <w:r w:rsidRPr="00FD5C77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(należy wskazać ilość)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rok/</w:t>
            </w:r>
            <w:r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letn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</w:t>
            </w:r>
            <w:r w:rsidRPr="00FE5508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90621C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>doświadczenie w prowadzeniu zajęć o tożsamej lub podobnej tematyce dla dzieci i młodzieży</w:t>
            </w:r>
            <w:r w:rsidRPr="00B161E2"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0B4B201E" w14:textId="0B1465F5" w:rsidR="00B161E2" w:rsidRPr="00B45E56" w:rsidRDefault="009E0792" w:rsidP="009E0792">
            <w:pPr>
              <w:spacing w:line="276" w:lineRule="auto"/>
              <w:ind w:left="131" w:right="148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161E2"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(w przypadku braku wskazania </w:t>
            </w:r>
            <w:r w:rsidRPr="00A573F7">
              <w:rPr>
                <w:rFonts w:ascii="Calibri" w:hAnsi="Calibri" w:cs="Calibri"/>
                <w:bCs/>
                <w:sz w:val="20"/>
                <w:szCs w:val="20"/>
                <w:lang w:eastAsia="en-US"/>
                <w14:ligatures w14:val="standardContextual"/>
              </w:rPr>
              <w:t xml:space="preserve">przyjmuje </w:t>
            </w:r>
            <w:r>
              <w:rPr>
                <w:rFonts w:ascii="Calibri" w:hAnsi="Calibri" w:cs="Calibri"/>
                <w:bCs/>
                <w:sz w:val="20"/>
                <w:szCs w:val="20"/>
                <w:lang w:eastAsia="en-US"/>
                <w14:ligatures w14:val="standardContextual"/>
              </w:rPr>
              <w:t>jednoroczne</w:t>
            </w:r>
            <w:r w:rsidRPr="00A573F7">
              <w:rPr>
                <w:rFonts w:ascii="Calibri" w:hAnsi="Calibri" w:cs="Calibri"/>
                <w:bCs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A573F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doświadczenie </w:t>
            </w:r>
            <w:r w:rsidRPr="00B161E2">
              <w:rPr>
                <w:rFonts w:asciiTheme="minorHAnsi" w:hAnsiTheme="minorHAnsi" w:cstheme="minorHAnsi"/>
                <w:bCs/>
                <w:sz w:val="20"/>
                <w:szCs w:val="20"/>
              </w:rPr>
              <w:t>w zakresie objętych przedmiotem zamówienia</w:t>
            </w:r>
            <w:r w:rsidRPr="00B161E2"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)</w:t>
            </w:r>
            <w:r w:rsidRPr="00B161E2"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C1BD18C" w14:textId="77777777" w:rsidR="00B161E2" w:rsidRPr="00930632" w:rsidRDefault="00B161E2" w:rsidP="00C12F17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30632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Własne / oddane do dyspozycji *</w:t>
            </w:r>
          </w:p>
        </w:tc>
      </w:tr>
      <w:tr w:rsidR="009E0792" w:rsidRPr="00845A7B" w14:paraId="49A64BAD" w14:textId="77777777" w:rsidTr="005E77E6">
        <w:trPr>
          <w:trHeight w:val="454"/>
        </w:trPr>
        <w:tc>
          <w:tcPr>
            <w:tcW w:w="14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1793" w14:textId="2F087AF9" w:rsidR="009E0792" w:rsidRPr="00845A7B" w:rsidRDefault="009E0792" w:rsidP="005E77E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</w:t>
            </w:r>
            <w:r w:rsidR="00CE11F9"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</w:tr>
      <w:tr w:rsidR="009E0792" w:rsidRPr="00930632" w14:paraId="24C766A7" w14:textId="77777777" w:rsidTr="005E77E6">
        <w:trPr>
          <w:trHeight w:val="18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BB20D8F" w14:textId="77777777" w:rsidR="009E0792" w:rsidRPr="00930632" w:rsidRDefault="009E0792" w:rsidP="005E77E6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930632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8BED508" w14:textId="77777777" w:rsidR="009E0792" w:rsidRPr="00930632" w:rsidRDefault="009E0792" w:rsidP="005E77E6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BFF6294" w14:textId="29E99E5A" w:rsidR="009E0792" w:rsidRPr="008406C1" w:rsidRDefault="00C24467" w:rsidP="005E77E6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24467">
              <w:rPr>
                <w:rFonts w:ascii="Calibri" w:hAnsi="Calibri" w:cs="Calibri"/>
                <w:b/>
                <w:bCs/>
                <w:sz w:val="20"/>
                <w:szCs w:val="20"/>
              </w:rPr>
              <w:t>Indywidualne zajęcia z pedagogiem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F75BD53" w14:textId="77777777" w:rsidR="009E0792" w:rsidRPr="00B161E2" w:rsidRDefault="009E0792" w:rsidP="005E77E6">
            <w:pPr>
              <w:spacing w:line="276" w:lineRule="auto"/>
              <w:ind w:left="131" w:right="148"/>
              <w:jc w:val="both"/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121E99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opisie przedmiotu zamówienia, która posiada </w:t>
            </w:r>
            <w:r w:rsidRPr="00FD5C77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(należy wskazać ilość)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rok/</w:t>
            </w:r>
            <w:r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letn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</w:t>
            </w:r>
            <w:r w:rsidRPr="00FE5508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90621C">
              <w:rPr>
                <w:rFonts w:asciiTheme="minorHAnsi" w:hAnsiTheme="minorHAnsi" w:cstheme="minorHAnsi"/>
                <w:bCs/>
                <w:sz w:val="20"/>
                <w:szCs w:val="20"/>
              </w:rPr>
              <w:t>doświadczenie w prowadzeniu zajęć o tożsamej lub podobnej tematyce dla dzieci i młodzieży</w:t>
            </w:r>
            <w:r w:rsidRPr="00B161E2"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12ED1922" w14:textId="77777777" w:rsidR="009E0792" w:rsidRPr="00B45E56" w:rsidRDefault="009E0792" w:rsidP="005E77E6">
            <w:pPr>
              <w:spacing w:line="276" w:lineRule="auto"/>
              <w:ind w:left="131" w:right="148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161E2"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(w przypadku braku wskazania </w:t>
            </w:r>
            <w:r w:rsidRPr="00A573F7">
              <w:rPr>
                <w:rFonts w:ascii="Calibri" w:hAnsi="Calibri" w:cs="Calibri"/>
                <w:bCs/>
                <w:sz w:val="20"/>
                <w:szCs w:val="20"/>
                <w:lang w:eastAsia="en-US"/>
                <w14:ligatures w14:val="standardContextual"/>
              </w:rPr>
              <w:t xml:space="preserve">przyjmuje </w:t>
            </w:r>
            <w:r>
              <w:rPr>
                <w:rFonts w:ascii="Calibri" w:hAnsi="Calibri" w:cs="Calibri"/>
                <w:bCs/>
                <w:sz w:val="20"/>
                <w:szCs w:val="20"/>
                <w:lang w:eastAsia="en-US"/>
                <w14:ligatures w14:val="standardContextual"/>
              </w:rPr>
              <w:t>jednoroczne</w:t>
            </w:r>
            <w:r w:rsidRPr="00A573F7">
              <w:rPr>
                <w:rFonts w:ascii="Calibri" w:hAnsi="Calibri" w:cs="Calibri"/>
                <w:bCs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A573F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doświadczenie </w:t>
            </w:r>
            <w:r w:rsidRPr="00B161E2">
              <w:rPr>
                <w:rFonts w:asciiTheme="minorHAnsi" w:hAnsiTheme="minorHAnsi" w:cstheme="minorHAnsi"/>
                <w:bCs/>
                <w:sz w:val="20"/>
                <w:szCs w:val="20"/>
              </w:rPr>
              <w:t>w zakresie objętych przedmiotem zamówienia</w:t>
            </w:r>
            <w:r w:rsidRPr="00B161E2"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)</w:t>
            </w:r>
            <w:r w:rsidRPr="00B161E2"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CE9EA1F" w14:textId="77777777" w:rsidR="009E0792" w:rsidRPr="00930632" w:rsidRDefault="009E0792" w:rsidP="005E77E6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30632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</w:tbl>
    <w:p w14:paraId="356FE75F" w14:textId="467DDB58" w:rsidR="00461FBB" w:rsidRPr="00930632" w:rsidRDefault="0032655D" w:rsidP="0032655D">
      <w:pPr>
        <w:pStyle w:val="Default"/>
        <w:rPr>
          <w:rFonts w:ascii="Calibri" w:hAnsi="Calibri" w:cs="Calibri"/>
          <w:color w:val="auto"/>
          <w:sz w:val="20"/>
          <w:szCs w:val="20"/>
        </w:rPr>
      </w:pPr>
      <w:r w:rsidRPr="00930632">
        <w:rPr>
          <w:rFonts w:ascii="Calibri" w:hAnsi="Calibri" w:cs="Calibri"/>
          <w:sz w:val="20"/>
          <w:szCs w:val="20"/>
        </w:rPr>
        <w:t>* niepotrzebne skreślić (jeżeli wykonawca pozostaje w stosunku umowy cywilno</w:t>
      </w:r>
      <w:r w:rsidR="00EF4847">
        <w:rPr>
          <w:rFonts w:ascii="Calibri" w:hAnsi="Calibri" w:cs="Calibri"/>
          <w:sz w:val="20"/>
          <w:szCs w:val="20"/>
        </w:rPr>
        <w:t>-</w:t>
      </w:r>
      <w:r w:rsidRPr="00930632">
        <w:rPr>
          <w:rFonts w:ascii="Calibri" w:hAnsi="Calibri" w:cs="Calibri"/>
          <w:sz w:val="20"/>
          <w:szCs w:val="20"/>
        </w:rPr>
        <w:t xml:space="preserve">prawnej pozostawiamy </w:t>
      </w:r>
      <w:r w:rsidRPr="00EF4847">
        <w:rPr>
          <w:rFonts w:ascii="Calibri" w:hAnsi="Calibri" w:cs="Calibri"/>
          <w:b/>
          <w:bCs/>
          <w:sz w:val="20"/>
          <w:szCs w:val="20"/>
        </w:rPr>
        <w:t>własne</w:t>
      </w:r>
      <w:r w:rsidRPr="00930632">
        <w:rPr>
          <w:rFonts w:ascii="Calibri" w:hAnsi="Calibri" w:cs="Calibri"/>
          <w:sz w:val="20"/>
          <w:szCs w:val="20"/>
        </w:rPr>
        <w:t>)</w:t>
      </w:r>
    </w:p>
    <w:sectPr w:rsidR="00461FBB" w:rsidRPr="00930632" w:rsidSect="004C2B9A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8" w:right="1418" w:bottom="1276" w:left="1418" w:header="426" w:footer="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0272B" w14:textId="77777777" w:rsidR="00E958B0" w:rsidRDefault="00E958B0">
      <w:r>
        <w:separator/>
      </w:r>
    </w:p>
  </w:endnote>
  <w:endnote w:type="continuationSeparator" w:id="0">
    <w:p w14:paraId="6B1B7AA9" w14:textId="77777777" w:rsidR="00E958B0" w:rsidRDefault="00E95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AF45" w14:textId="0B7FD0D4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D79A1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7D049" w14:textId="77777777" w:rsidR="00FF4FFE" w:rsidRPr="00F720C8" w:rsidRDefault="00FF4FFE" w:rsidP="00FF4FFE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0" w:name="_Hlk67762522"/>
    <w:r w:rsidRPr="00F720C8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F720C8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2" w:name="_Hlk67762143"/>
    <w:r w:rsidRPr="00F720C8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Pr="00F720C8">
      <w:rPr>
        <w:rFonts w:ascii="Calibri" w:hAnsi="Calibri" w:cs="Calibri"/>
        <w:sz w:val="18"/>
        <w:szCs w:val="18"/>
        <w:highlight w:val="yellow"/>
      </w:rPr>
      <w:t>.</w:t>
    </w:r>
    <w:bookmarkEnd w:id="1"/>
    <w:bookmarkEnd w:id="2"/>
  </w:p>
  <w:p w14:paraId="033FA04A" w14:textId="77777777" w:rsidR="00F720C8" w:rsidRPr="00F720C8" w:rsidRDefault="00F720C8" w:rsidP="00F720C8">
    <w:pPr>
      <w:ind w:right="-250"/>
      <w:jc w:val="center"/>
      <w:rPr>
        <w:rFonts w:ascii="Calibri" w:hAnsi="Calibri" w:cs="Calibri"/>
        <w:b/>
        <w:sz w:val="20"/>
        <w:szCs w:val="20"/>
      </w:rPr>
    </w:pPr>
  </w:p>
  <w:bookmarkEnd w:id="0"/>
  <w:p w14:paraId="177E523B" w14:textId="77777777" w:rsidR="003F0785" w:rsidRPr="00F720C8" w:rsidRDefault="003F0785" w:rsidP="009C142F">
    <w:pPr>
      <w:pStyle w:val="Nagwek"/>
      <w:rPr>
        <w:rFonts w:ascii="Calibri" w:hAnsi="Calibri" w:cs="Calibri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70335" w14:textId="77777777" w:rsidR="00711915" w:rsidRDefault="00711915" w:rsidP="00FF4FFE">
    <w:pPr>
      <w:tabs>
        <w:tab w:val="left" w:pos="540"/>
        <w:tab w:val="left" w:pos="780"/>
      </w:tabs>
      <w:jc w:val="center"/>
      <w:rPr>
        <w:rFonts w:ascii="Calibri" w:hAnsi="Calibri" w:cs="Calibri"/>
        <w:b/>
        <w:sz w:val="18"/>
        <w:szCs w:val="18"/>
        <w:highlight w:val="yellow"/>
        <w:lang w:val="x-none"/>
      </w:rPr>
    </w:pPr>
  </w:p>
  <w:p w14:paraId="306A2FD5" w14:textId="4772669A" w:rsidR="00FF4FFE" w:rsidRPr="00F720C8" w:rsidRDefault="00FF4FFE" w:rsidP="00FF4FFE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F720C8">
      <w:rPr>
        <w:rFonts w:ascii="Calibri" w:hAnsi="Calibri" w:cs="Calibri"/>
        <w:b/>
        <w:sz w:val="18"/>
        <w:szCs w:val="18"/>
        <w:highlight w:val="yellow"/>
      </w:rPr>
      <w:t>Dokument musi być podpisany kwalifikowanym podpisem elektronicznym lub podpisem zaufanym lub podpisem osobistym</w:t>
    </w:r>
    <w:r w:rsidRPr="00F720C8">
      <w:rPr>
        <w:rFonts w:ascii="Calibri" w:hAnsi="Calibri" w:cs="Calibri"/>
        <w:sz w:val="18"/>
        <w:szCs w:val="18"/>
        <w:highlight w:val="yellow"/>
      </w:rPr>
      <w:t>.</w:t>
    </w:r>
  </w:p>
  <w:p w14:paraId="54E35614" w14:textId="77777777" w:rsidR="00FF4FFE" w:rsidRPr="00F720C8" w:rsidRDefault="00FF4FFE">
    <w:pPr>
      <w:pStyle w:val="Stopka"/>
      <w:rPr>
        <w:rFonts w:ascii="Calibri" w:hAnsi="Calibri" w:cs="Calibri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4E6E4" w14:textId="77777777" w:rsidR="00E958B0" w:rsidRDefault="00E958B0">
      <w:r>
        <w:separator/>
      </w:r>
    </w:p>
  </w:footnote>
  <w:footnote w:type="continuationSeparator" w:id="0">
    <w:p w14:paraId="44A9566F" w14:textId="77777777" w:rsidR="00E958B0" w:rsidRDefault="00E95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197AD" w14:textId="77777777" w:rsidR="0085488D" w:rsidRDefault="0085488D" w:rsidP="0085488D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 w:rsidRPr="0092792F">
      <w:rPr>
        <w:noProof/>
        <w:lang w:val="pl-PL" w:eastAsia="pl-PL"/>
      </w:rPr>
      <w:drawing>
        <wp:inline distT="0" distB="0" distL="0" distR="0" wp14:anchorId="6647C1EF" wp14:editId="69E7DD17">
          <wp:extent cx="6118860" cy="518160"/>
          <wp:effectExtent l="0" t="0" r="0" b="0"/>
          <wp:docPr id="27782094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948944" w14:textId="77777777" w:rsidR="0085488D" w:rsidRPr="007850ED" w:rsidRDefault="0085488D" w:rsidP="0085488D">
    <w:pPr>
      <w:pStyle w:val="Nagwek"/>
      <w:tabs>
        <w:tab w:val="clear" w:pos="9072"/>
        <w:tab w:val="left" w:pos="9639"/>
      </w:tabs>
      <w:jc w:val="center"/>
      <w:rPr>
        <w:sz w:val="12"/>
        <w:szCs w:val="12"/>
      </w:rPr>
    </w:pPr>
    <w:r w:rsidRPr="007850ED">
      <w:rPr>
        <w:rFonts w:ascii="Microsoft Sans Serif" w:hAnsi="Microsoft Sans Serif" w:cs="Microsoft Sans Serif"/>
        <w:sz w:val="12"/>
        <w:szCs w:val="12"/>
      </w:rPr>
      <w:t>Projekt współfinansowany ze środków Europejskiego Funduszu Społecznego w ramach programu regionalnego Fundusze Europejskie dla Świętokrzyskiego 2021-2027</w:t>
    </w:r>
  </w:p>
  <w:p w14:paraId="0B6298C6" w14:textId="77777777" w:rsidR="0085488D" w:rsidRPr="006302FC" w:rsidRDefault="0085488D" w:rsidP="0085488D">
    <w:pPr>
      <w:pStyle w:val="Tekstpodstawowy"/>
      <w:spacing w:line="14" w:lineRule="auto"/>
      <w:jc w:val="left"/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7F19B170" wp14:editId="17B92015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1017893442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4198EB" w14:textId="77777777" w:rsidR="0085488D" w:rsidRDefault="0085488D" w:rsidP="0085488D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19B17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pt;margin-top:59.45pt;width:503.05pt;height:14.2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" filled="f" stroked="f">
              <v:textbox inset="0,0,0,0">
                <w:txbxContent>
                  <w:p w14:paraId="0E4198EB" w14:textId="77777777" w:rsidR="0085488D" w:rsidRDefault="0085488D" w:rsidP="0085488D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608B97B4" w14:textId="77777777" w:rsidR="0085488D" w:rsidRPr="00653BA1" w:rsidRDefault="0085488D" w:rsidP="0085488D">
    <w:pPr>
      <w:tabs>
        <w:tab w:val="center" w:pos="4536"/>
        <w:tab w:val="right" w:pos="9072"/>
      </w:tabs>
      <w:rPr>
        <w:rFonts w:ascii="Calibri" w:hAnsi="Calibri" w:cs="Calibri"/>
        <w:sz w:val="18"/>
        <w:szCs w:val="18"/>
        <w:lang w:val="x-none" w:eastAsia="en-US"/>
      </w:rPr>
    </w:pPr>
    <w:r w:rsidRPr="00653BA1">
      <w:rPr>
        <w:rFonts w:ascii="Calibri" w:hAnsi="Calibri" w:cs="Calibri"/>
        <w:sz w:val="18"/>
        <w:szCs w:val="18"/>
        <w:lang w:val="x-none" w:eastAsia="en-US"/>
      </w:rPr>
      <w:t xml:space="preserve">Nr referencyjny: </w:t>
    </w:r>
    <w:r>
      <w:rPr>
        <w:rFonts w:ascii="Calibri" w:hAnsi="Calibri" w:cs="Calibri"/>
        <w:sz w:val="18"/>
        <w:szCs w:val="18"/>
        <w:lang w:val="x-none" w:eastAsia="en-US"/>
      </w:rPr>
      <w:t>1</w:t>
    </w:r>
    <w:r w:rsidRPr="00653BA1">
      <w:rPr>
        <w:rFonts w:ascii="Calibri" w:hAnsi="Calibri" w:cs="Calibri"/>
        <w:sz w:val="18"/>
        <w:szCs w:val="18"/>
        <w:lang w:val="x-none" w:eastAsia="en-US"/>
      </w:rPr>
      <w:t>/PRZ/2025</w:t>
    </w:r>
  </w:p>
  <w:p w14:paraId="332533E7" w14:textId="56217B12" w:rsidR="00FA6062" w:rsidRPr="009C142F" w:rsidRDefault="00FA6062" w:rsidP="009C14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3D100" w14:textId="77777777" w:rsidR="00711915" w:rsidRDefault="00711915" w:rsidP="00711915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 w:rsidRPr="0092792F">
      <w:rPr>
        <w:noProof/>
        <w:lang w:val="pl-PL" w:eastAsia="pl-PL"/>
      </w:rPr>
      <w:drawing>
        <wp:inline distT="0" distB="0" distL="0" distR="0" wp14:anchorId="035F07E3" wp14:editId="6FBE3BF8">
          <wp:extent cx="6118860" cy="518160"/>
          <wp:effectExtent l="0" t="0" r="0" b="0"/>
          <wp:docPr id="11550015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B58B59" w14:textId="77777777" w:rsidR="00711915" w:rsidRPr="007850ED" w:rsidRDefault="00711915" w:rsidP="00711915">
    <w:pPr>
      <w:pStyle w:val="Nagwek"/>
      <w:tabs>
        <w:tab w:val="clear" w:pos="9072"/>
        <w:tab w:val="left" w:pos="9639"/>
      </w:tabs>
      <w:jc w:val="center"/>
      <w:rPr>
        <w:sz w:val="12"/>
        <w:szCs w:val="12"/>
      </w:rPr>
    </w:pPr>
    <w:r w:rsidRPr="007850ED">
      <w:rPr>
        <w:rFonts w:ascii="Microsoft Sans Serif" w:hAnsi="Microsoft Sans Serif" w:cs="Microsoft Sans Serif"/>
        <w:sz w:val="12"/>
        <w:szCs w:val="12"/>
      </w:rPr>
      <w:t>Projekt współfinansowany ze środków Europejskiego Funduszu Społecznego w ramach programu regionalnego Fundusze Europejskie dla Świętokrzyskiego 2021-2027</w:t>
    </w:r>
  </w:p>
  <w:p w14:paraId="03AF9E78" w14:textId="77777777" w:rsidR="00711915" w:rsidRPr="006302FC" w:rsidRDefault="00711915" w:rsidP="00711915">
    <w:pPr>
      <w:pStyle w:val="Tekstpodstawowy"/>
      <w:spacing w:line="14" w:lineRule="auto"/>
      <w:jc w:val="left"/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700F953F" wp14:editId="20DD9158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269900" w14:textId="77777777" w:rsidR="00711915" w:rsidRDefault="00711915" w:rsidP="00711915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0F953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3.6pt;margin-top:59.45pt;width:503.05pt;height:14.2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" filled="f" stroked="f">
              <v:textbox inset="0,0,0,0">
                <w:txbxContent>
                  <w:p w14:paraId="0C269900" w14:textId="77777777" w:rsidR="00711915" w:rsidRDefault="00711915" w:rsidP="00711915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365C5DF" w14:textId="7384D818" w:rsidR="00127B5D" w:rsidRPr="00653BA1" w:rsidRDefault="00653BA1" w:rsidP="00653BA1">
    <w:pPr>
      <w:tabs>
        <w:tab w:val="center" w:pos="4536"/>
        <w:tab w:val="right" w:pos="9072"/>
      </w:tabs>
      <w:rPr>
        <w:rFonts w:ascii="Calibri" w:hAnsi="Calibri" w:cs="Calibri"/>
        <w:sz w:val="18"/>
        <w:szCs w:val="18"/>
        <w:lang w:val="x-none" w:eastAsia="en-US"/>
      </w:rPr>
    </w:pPr>
    <w:r w:rsidRPr="00653BA1">
      <w:rPr>
        <w:rFonts w:ascii="Calibri" w:hAnsi="Calibri" w:cs="Calibri"/>
        <w:sz w:val="18"/>
        <w:szCs w:val="18"/>
        <w:lang w:val="x-none" w:eastAsia="en-US"/>
      </w:rPr>
      <w:t xml:space="preserve">Nr referencyjny: </w:t>
    </w:r>
    <w:r w:rsidR="00203E36">
      <w:rPr>
        <w:rFonts w:ascii="Calibri" w:hAnsi="Calibri" w:cs="Calibri"/>
        <w:sz w:val="18"/>
        <w:szCs w:val="18"/>
        <w:lang w:val="x-none" w:eastAsia="en-US"/>
      </w:rPr>
      <w:t xml:space="preserve"> </w:t>
    </w:r>
    <w:r w:rsidR="00B21AD5" w:rsidRPr="00B21AD5">
      <w:rPr>
        <w:rFonts w:ascii="Calibri" w:hAnsi="Calibri" w:cs="Calibri"/>
        <w:sz w:val="18"/>
        <w:szCs w:val="18"/>
        <w:lang w:val="x-none" w:eastAsia="en-US"/>
      </w:rPr>
      <w:t>PWD.ZP.3.2026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84D3267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12382198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DCF14C0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85135B8"/>
    <w:multiLevelType w:val="multilevel"/>
    <w:tmpl w:val="AC34D4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5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6" w15:restartNumberingAfterBreak="0">
    <w:nsid w:val="4FBF298F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09C295D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56EC6513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num w:numId="1" w16cid:durableId="288898101">
    <w:abstractNumId w:val="14"/>
  </w:num>
  <w:num w:numId="2" w16cid:durableId="5911795">
    <w:abstractNumId w:val="10"/>
  </w:num>
  <w:num w:numId="3" w16cid:durableId="1638995246">
    <w:abstractNumId w:val="17"/>
  </w:num>
  <w:num w:numId="4" w16cid:durableId="1825273462">
    <w:abstractNumId w:val="18"/>
  </w:num>
  <w:num w:numId="5" w16cid:durableId="1557468047">
    <w:abstractNumId w:val="11"/>
  </w:num>
  <w:num w:numId="6" w16cid:durableId="2082408413">
    <w:abstractNumId w:val="12"/>
  </w:num>
  <w:num w:numId="7" w16cid:durableId="1837573550">
    <w:abstractNumId w:val="13"/>
  </w:num>
  <w:num w:numId="8" w16cid:durableId="1077287926">
    <w:abstractNumId w:val="16"/>
  </w:num>
  <w:num w:numId="9" w16cid:durableId="353462784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212B"/>
    <w:rsid w:val="0000347E"/>
    <w:rsid w:val="0000353D"/>
    <w:rsid w:val="00005154"/>
    <w:rsid w:val="00005603"/>
    <w:rsid w:val="000065EB"/>
    <w:rsid w:val="000066DD"/>
    <w:rsid w:val="00006898"/>
    <w:rsid w:val="00006D71"/>
    <w:rsid w:val="00007E0C"/>
    <w:rsid w:val="00011601"/>
    <w:rsid w:val="00012004"/>
    <w:rsid w:val="00020983"/>
    <w:rsid w:val="000231AC"/>
    <w:rsid w:val="000239D4"/>
    <w:rsid w:val="00023F47"/>
    <w:rsid w:val="00025659"/>
    <w:rsid w:val="00026E3B"/>
    <w:rsid w:val="00027CE9"/>
    <w:rsid w:val="00033DF6"/>
    <w:rsid w:val="00033E37"/>
    <w:rsid w:val="000355E5"/>
    <w:rsid w:val="000369E2"/>
    <w:rsid w:val="0003703F"/>
    <w:rsid w:val="000379F7"/>
    <w:rsid w:val="000415C8"/>
    <w:rsid w:val="00041617"/>
    <w:rsid w:val="00041E37"/>
    <w:rsid w:val="00042263"/>
    <w:rsid w:val="00042314"/>
    <w:rsid w:val="00042B17"/>
    <w:rsid w:val="000433F8"/>
    <w:rsid w:val="00044B6B"/>
    <w:rsid w:val="00047EF2"/>
    <w:rsid w:val="0005033E"/>
    <w:rsid w:val="000529C8"/>
    <w:rsid w:val="00054BF5"/>
    <w:rsid w:val="00055851"/>
    <w:rsid w:val="00057602"/>
    <w:rsid w:val="00061F88"/>
    <w:rsid w:val="00063849"/>
    <w:rsid w:val="00066E1C"/>
    <w:rsid w:val="000675E7"/>
    <w:rsid w:val="00070743"/>
    <w:rsid w:val="00070AE1"/>
    <w:rsid w:val="000726CE"/>
    <w:rsid w:val="00075847"/>
    <w:rsid w:val="00080D85"/>
    <w:rsid w:val="000811E5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715"/>
    <w:rsid w:val="000B0B94"/>
    <w:rsid w:val="000B0FF6"/>
    <w:rsid w:val="000B275C"/>
    <w:rsid w:val="000B2EE7"/>
    <w:rsid w:val="000B37AC"/>
    <w:rsid w:val="000B59DA"/>
    <w:rsid w:val="000C0237"/>
    <w:rsid w:val="000C152C"/>
    <w:rsid w:val="000C1FE3"/>
    <w:rsid w:val="000C2133"/>
    <w:rsid w:val="000C3646"/>
    <w:rsid w:val="000C5FAE"/>
    <w:rsid w:val="000C6826"/>
    <w:rsid w:val="000C6E74"/>
    <w:rsid w:val="000C6E88"/>
    <w:rsid w:val="000D2A17"/>
    <w:rsid w:val="000D40FD"/>
    <w:rsid w:val="000E05B9"/>
    <w:rsid w:val="000E4E2A"/>
    <w:rsid w:val="000E7F53"/>
    <w:rsid w:val="0010294D"/>
    <w:rsid w:val="00102A85"/>
    <w:rsid w:val="00102C0C"/>
    <w:rsid w:val="00103155"/>
    <w:rsid w:val="00103B6A"/>
    <w:rsid w:val="001054D9"/>
    <w:rsid w:val="00107FB9"/>
    <w:rsid w:val="00111ECF"/>
    <w:rsid w:val="00114AAA"/>
    <w:rsid w:val="00114EE9"/>
    <w:rsid w:val="0011507F"/>
    <w:rsid w:val="001201D6"/>
    <w:rsid w:val="001218E1"/>
    <w:rsid w:val="00121E99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330"/>
    <w:rsid w:val="0014185A"/>
    <w:rsid w:val="0014290E"/>
    <w:rsid w:val="00143610"/>
    <w:rsid w:val="0014366A"/>
    <w:rsid w:val="00143B62"/>
    <w:rsid w:val="00145F79"/>
    <w:rsid w:val="0014707D"/>
    <w:rsid w:val="00153332"/>
    <w:rsid w:val="00156724"/>
    <w:rsid w:val="001568FB"/>
    <w:rsid w:val="00157704"/>
    <w:rsid w:val="00160789"/>
    <w:rsid w:val="0016212F"/>
    <w:rsid w:val="00162505"/>
    <w:rsid w:val="00162560"/>
    <w:rsid w:val="00164F38"/>
    <w:rsid w:val="00165648"/>
    <w:rsid w:val="00165D29"/>
    <w:rsid w:val="001720B9"/>
    <w:rsid w:val="00173138"/>
    <w:rsid w:val="0017416A"/>
    <w:rsid w:val="00174344"/>
    <w:rsid w:val="00176E50"/>
    <w:rsid w:val="001816EE"/>
    <w:rsid w:val="00183D35"/>
    <w:rsid w:val="001866AD"/>
    <w:rsid w:val="00187823"/>
    <w:rsid w:val="00191FF7"/>
    <w:rsid w:val="00192C7B"/>
    <w:rsid w:val="00194CF3"/>
    <w:rsid w:val="00197122"/>
    <w:rsid w:val="001979DB"/>
    <w:rsid w:val="001A054E"/>
    <w:rsid w:val="001A4C70"/>
    <w:rsid w:val="001A4C92"/>
    <w:rsid w:val="001A5524"/>
    <w:rsid w:val="001A5611"/>
    <w:rsid w:val="001A61CA"/>
    <w:rsid w:val="001A7799"/>
    <w:rsid w:val="001B000A"/>
    <w:rsid w:val="001B10C5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297"/>
    <w:rsid w:val="001C67DA"/>
    <w:rsid w:val="001C7926"/>
    <w:rsid w:val="001C7C3F"/>
    <w:rsid w:val="001C7E49"/>
    <w:rsid w:val="001D6CF9"/>
    <w:rsid w:val="001D79A1"/>
    <w:rsid w:val="001D7D70"/>
    <w:rsid w:val="001E319E"/>
    <w:rsid w:val="001E6C02"/>
    <w:rsid w:val="001E6F19"/>
    <w:rsid w:val="001F1C7C"/>
    <w:rsid w:val="001F29C0"/>
    <w:rsid w:val="001F3802"/>
    <w:rsid w:val="001F49EB"/>
    <w:rsid w:val="001F4FD3"/>
    <w:rsid w:val="001F516F"/>
    <w:rsid w:val="001F60E2"/>
    <w:rsid w:val="001F6B2B"/>
    <w:rsid w:val="001F6ECF"/>
    <w:rsid w:val="002013CA"/>
    <w:rsid w:val="0020146F"/>
    <w:rsid w:val="0020315B"/>
    <w:rsid w:val="00203E36"/>
    <w:rsid w:val="00204600"/>
    <w:rsid w:val="00205194"/>
    <w:rsid w:val="00210DCE"/>
    <w:rsid w:val="00211D44"/>
    <w:rsid w:val="0021284A"/>
    <w:rsid w:val="00213968"/>
    <w:rsid w:val="00214586"/>
    <w:rsid w:val="0022074F"/>
    <w:rsid w:val="00222F5A"/>
    <w:rsid w:val="00222F60"/>
    <w:rsid w:val="002232E2"/>
    <w:rsid w:val="00223335"/>
    <w:rsid w:val="00223750"/>
    <w:rsid w:val="002248A3"/>
    <w:rsid w:val="00224C77"/>
    <w:rsid w:val="00225324"/>
    <w:rsid w:val="00227E39"/>
    <w:rsid w:val="00233770"/>
    <w:rsid w:val="002340E3"/>
    <w:rsid w:val="00236234"/>
    <w:rsid w:val="00240772"/>
    <w:rsid w:val="00241840"/>
    <w:rsid w:val="00241C6C"/>
    <w:rsid w:val="002447F6"/>
    <w:rsid w:val="00244BB6"/>
    <w:rsid w:val="00245F27"/>
    <w:rsid w:val="00246434"/>
    <w:rsid w:val="00246A11"/>
    <w:rsid w:val="00252051"/>
    <w:rsid w:val="00255734"/>
    <w:rsid w:val="00256EDD"/>
    <w:rsid w:val="00257369"/>
    <w:rsid w:val="00261B89"/>
    <w:rsid w:val="00264077"/>
    <w:rsid w:val="0026568F"/>
    <w:rsid w:val="0026706B"/>
    <w:rsid w:val="002671D6"/>
    <w:rsid w:val="002678AB"/>
    <w:rsid w:val="00271D38"/>
    <w:rsid w:val="00272E2B"/>
    <w:rsid w:val="002752EB"/>
    <w:rsid w:val="002814D4"/>
    <w:rsid w:val="002837ED"/>
    <w:rsid w:val="0028785C"/>
    <w:rsid w:val="00291C06"/>
    <w:rsid w:val="002947F3"/>
    <w:rsid w:val="002953C0"/>
    <w:rsid w:val="002A2237"/>
    <w:rsid w:val="002A2640"/>
    <w:rsid w:val="002A4CEF"/>
    <w:rsid w:val="002A5798"/>
    <w:rsid w:val="002A5876"/>
    <w:rsid w:val="002A5C1A"/>
    <w:rsid w:val="002A7F4E"/>
    <w:rsid w:val="002B14BE"/>
    <w:rsid w:val="002B17BD"/>
    <w:rsid w:val="002B6740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E0EC7"/>
    <w:rsid w:val="002E5422"/>
    <w:rsid w:val="002F0291"/>
    <w:rsid w:val="002F16D6"/>
    <w:rsid w:val="002F26C4"/>
    <w:rsid w:val="002F79CA"/>
    <w:rsid w:val="003008FD"/>
    <w:rsid w:val="00301638"/>
    <w:rsid w:val="00302515"/>
    <w:rsid w:val="00302B07"/>
    <w:rsid w:val="00302C90"/>
    <w:rsid w:val="00302FBE"/>
    <w:rsid w:val="003059C3"/>
    <w:rsid w:val="003062AC"/>
    <w:rsid w:val="00310A34"/>
    <w:rsid w:val="00311575"/>
    <w:rsid w:val="0031370D"/>
    <w:rsid w:val="00313888"/>
    <w:rsid w:val="00315240"/>
    <w:rsid w:val="00315A87"/>
    <w:rsid w:val="00316939"/>
    <w:rsid w:val="00320DC8"/>
    <w:rsid w:val="003234A7"/>
    <w:rsid w:val="00325720"/>
    <w:rsid w:val="0032655D"/>
    <w:rsid w:val="00326BFC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462FB"/>
    <w:rsid w:val="00347858"/>
    <w:rsid w:val="00350282"/>
    <w:rsid w:val="00351E47"/>
    <w:rsid w:val="00353E34"/>
    <w:rsid w:val="00354735"/>
    <w:rsid w:val="00356E54"/>
    <w:rsid w:val="003600E2"/>
    <w:rsid w:val="00362231"/>
    <w:rsid w:val="0036264B"/>
    <w:rsid w:val="00362C90"/>
    <w:rsid w:val="00364AEE"/>
    <w:rsid w:val="00365834"/>
    <w:rsid w:val="00366630"/>
    <w:rsid w:val="00367880"/>
    <w:rsid w:val="00367A44"/>
    <w:rsid w:val="00373893"/>
    <w:rsid w:val="003743D2"/>
    <w:rsid w:val="003809D8"/>
    <w:rsid w:val="00382285"/>
    <w:rsid w:val="00382504"/>
    <w:rsid w:val="00383D3C"/>
    <w:rsid w:val="00386C8E"/>
    <w:rsid w:val="00387243"/>
    <w:rsid w:val="00390F39"/>
    <w:rsid w:val="00392B0F"/>
    <w:rsid w:val="00392B43"/>
    <w:rsid w:val="00392F4F"/>
    <w:rsid w:val="00394CB7"/>
    <w:rsid w:val="00395E8C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45DB"/>
    <w:rsid w:val="003B4FBC"/>
    <w:rsid w:val="003B58BF"/>
    <w:rsid w:val="003B6F73"/>
    <w:rsid w:val="003C3F86"/>
    <w:rsid w:val="003C48F1"/>
    <w:rsid w:val="003C4B19"/>
    <w:rsid w:val="003C659A"/>
    <w:rsid w:val="003C6B42"/>
    <w:rsid w:val="003C7514"/>
    <w:rsid w:val="003D1E5F"/>
    <w:rsid w:val="003D1ED1"/>
    <w:rsid w:val="003D4FCB"/>
    <w:rsid w:val="003E08F8"/>
    <w:rsid w:val="003E22B8"/>
    <w:rsid w:val="003E2FE9"/>
    <w:rsid w:val="003E4162"/>
    <w:rsid w:val="003E464A"/>
    <w:rsid w:val="003E719D"/>
    <w:rsid w:val="003F0669"/>
    <w:rsid w:val="003F0785"/>
    <w:rsid w:val="003F2C77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20580"/>
    <w:rsid w:val="00420642"/>
    <w:rsid w:val="00422FC5"/>
    <w:rsid w:val="00423457"/>
    <w:rsid w:val="004245B7"/>
    <w:rsid w:val="0042629C"/>
    <w:rsid w:val="00427A12"/>
    <w:rsid w:val="00431AC7"/>
    <w:rsid w:val="00436078"/>
    <w:rsid w:val="00436F25"/>
    <w:rsid w:val="004409ED"/>
    <w:rsid w:val="004420E4"/>
    <w:rsid w:val="0044299C"/>
    <w:rsid w:val="0044374E"/>
    <w:rsid w:val="0044434A"/>
    <w:rsid w:val="00445639"/>
    <w:rsid w:val="0044653D"/>
    <w:rsid w:val="00446E5C"/>
    <w:rsid w:val="004501D1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64F"/>
    <w:rsid w:val="004639B5"/>
    <w:rsid w:val="0047062C"/>
    <w:rsid w:val="004723FE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877B4"/>
    <w:rsid w:val="00490F36"/>
    <w:rsid w:val="004934C5"/>
    <w:rsid w:val="00494A82"/>
    <w:rsid w:val="00494BF8"/>
    <w:rsid w:val="0049543B"/>
    <w:rsid w:val="004A1963"/>
    <w:rsid w:val="004A1FD9"/>
    <w:rsid w:val="004A50BC"/>
    <w:rsid w:val="004A57A5"/>
    <w:rsid w:val="004A6B8B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2B9A"/>
    <w:rsid w:val="004C4725"/>
    <w:rsid w:val="004C52C0"/>
    <w:rsid w:val="004C6EE4"/>
    <w:rsid w:val="004D1405"/>
    <w:rsid w:val="004D4CCE"/>
    <w:rsid w:val="004D63E9"/>
    <w:rsid w:val="004E179B"/>
    <w:rsid w:val="004E3410"/>
    <w:rsid w:val="004E4827"/>
    <w:rsid w:val="004E484D"/>
    <w:rsid w:val="004E5DD6"/>
    <w:rsid w:val="004E6D1D"/>
    <w:rsid w:val="004E6DF2"/>
    <w:rsid w:val="004E7F7A"/>
    <w:rsid w:val="004F1DB6"/>
    <w:rsid w:val="004F31B5"/>
    <w:rsid w:val="004F4549"/>
    <w:rsid w:val="004F4AC8"/>
    <w:rsid w:val="004F73BB"/>
    <w:rsid w:val="00500D3B"/>
    <w:rsid w:val="005038D7"/>
    <w:rsid w:val="005043C7"/>
    <w:rsid w:val="00506BA7"/>
    <w:rsid w:val="00506F83"/>
    <w:rsid w:val="00510327"/>
    <w:rsid w:val="00511D6F"/>
    <w:rsid w:val="00512290"/>
    <w:rsid w:val="005127C5"/>
    <w:rsid w:val="005128AA"/>
    <w:rsid w:val="005131C0"/>
    <w:rsid w:val="005140D4"/>
    <w:rsid w:val="00515E60"/>
    <w:rsid w:val="00516445"/>
    <w:rsid w:val="0051755C"/>
    <w:rsid w:val="00522BE4"/>
    <w:rsid w:val="00523554"/>
    <w:rsid w:val="00523BF0"/>
    <w:rsid w:val="00530E75"/>
    <w:rsid w:val="00532237"/>
    <w:rsid w:val="005327E3"/>
    <w:rsid w:val="00532D41"/>
    <w:rsid w:val="00532DC9"/>
    <w:rsid w:val="00534E6E"/>
    <w:rsid w:val="00535B3B"/>
    <w:rsid w:val="005401F3"/>
    <w:rsid w:val="0054161F"/>
    <w:rsid w:val="00541932"/>
    <w:rsid w:val="00542526"/>
    <w:rsid w:val="00544239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5EB9"/>
    <w:rsid w:val="00586183"/>
    <w:rsid w:val="00586F80"/>
    <w:rsid w:val="00590EC3"/>
    <w:rsid w:val="005916C5"/>
    <w:rsid w:val="005921A0"/>
    <w:rsid w:val="00592FE4"/>
    <w:rsid w:val="00593ACF"/>
    <w:rsid w:val="005956AA"/>
    <w:rsid w:val="0059590C"/>
    <w:rsid w:val="00595F14"/>
    <w:rsid w:val="00596A06"/>
    <w:rsid w:val="00596C55"/>
    <w:rsid w:val="005A1915"/>
    <w:rsid w:val="005A2D0E"/>
    <w:rsid w:val="005A3AF6"/>
    <w:rsid w:val="005A4EF6"/>
    <w:rsid w:val="005A7D9C"/>
    <w:rsid w:val="005B07E1"/>
    <w:rsid w:val="005B1E12"/>
    <w:rsid w:val="005B588A"/>
    <w:rsid w:val="005C02F8"/>
    <w:rsid w:val="005C13F5"/>
    <w:rsid w:val="005C1C2E"/>
    <w:rsid w:val="005C2B74"/>
    <w:rsid w:val="005C3968"/>
    <w:rsid w:val="005C52B4"/>
    <w:rsid w:val="005C74D9"/>
    <w:rsid w:val="005D1825"/>
    <w:rsid w:val="005D2FD5"/>
    <w:rsid w:val="005D3855"/>
    <w:rsid w:val="005D3E53"/>
    <w:rsid w:val="005D49B2"/>
    <w:rsid w:val="005E109B"/>
    <w:rsid w:val="005E23B8"/>
    <w:rsid w:val="005E25BB"/>
    <w:rsid w:val="005E342A"/>
    <w:rsid w:val="005E7368"/>
    <w:rsid w:val="005F248D"/>
    <w:rsid w:val="005F3C52"/>
    <w:rsid w:val="005F51FC"/>
    <w:rsid w:val="005F53FF"/>
    <w:rsid w:val="00601FA4"/>
    <w:rsid w:val="0060340D"/>
    <w:rsid w:val="0060403A"/>
    <w:rsid w:val="006042A2"/>
    <w:rsid w:val="00606915"/>
    <w:rsid w:val="006071DE"/>
    <w:rsid w:val="00607529"/>
    <w:rsid w:val="00607534"/>
    <w:rsid w:val="00607E94"/>
    <w:rsid w:val="00610DAB"/>
    <w:rsid w:val="00612A2E"/>
    <w:rsid w:val="00612F9F"/>
    <w:rsid w:val="00622E12"/>
    <w:rsid w:val="006230E3"/>
    <w:rsid w:val="00631F41"/>
    <w:rsid w:val="00632820"/>
    <w:rsid w:val="00633F9C"/>
    <w:rsid w:val="00634D68"/>
    <w:rsid w:val="00635E34"/>
    <w:rsid w:val="00640A98"/>
    <w:rsid w:val="00642664"/>
    <w:rsid w:val="00644615"/>
    <w:rsid w:val="00644938"/>
    <w:rsid w:val="00645158"/>
    <w:rsid w:val="0064532E"/>
    <w:rsid w:val="006524E0"/>
    <w:rsid w:val="00652ADE"/>
    <w:rsid w:val="0065381F"/>
    <w:rsid w:val="00653BA1"/>
    <w:rsid w:val="006542AE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0DEA"/>
    <w:rsid w:val="00671493"/>
    <w:rsid w:val="00672FAA"/>
    <w:rsid w:val="0067561C"/>
    <w:rsid w:val="00677117"/>
    <w:rsid w:val="006800B9"/>
    <w:rsid w:val="00680380"/>
    <w:rsid w:val="00681012"/>
    <w:rsid w:val="00682577"/>
    <w:rsid w:val="00682CD1"/>
    <w:rsid w:val="00683021"/>
    <w:rsid w:val="00685194"/>
    <w:rsid w:val="00685980"/>
    <w:rsid w:val="00685B3C"/>
    <w:rsid w:val="00685B8D"/>
    <w:rsid w:val="0068677E"/>
    <w:rsid w:val="00694955"/>
    <w:rsid w:val="006952AC"/>
    <w:rsid w:val="00696298"/>
    <w:rsid w:val="006963C8"/>
    <w:rsid w:val="00697CEE"/>
    <w:rsid w:val="006A1BF6"/>
    <w:rsid w:val="006A3208"/>
    <w:rsid w:val="006A78D2"/>
    <w:rsid w:val="006B004E"/>
    <w:rsid w:val="006B4024"/>
    <w:rsid w:val="006B48EB"/>
    <w:rsid w:val="006B653A"/>
    <w:rsid w:val="006B65EA"/>
    <w:rsid w:val="006B6D15"/>
    <w:rsid w:val="006C1399"/>
    <w:rsid w:val="006C3755"/>
    <w:rsid w:val="006C3D0A"/>
    <w:rsid w:val="006C3D86"/>
    <w:rsid w:val="006C5B73"/>
    <w:rsid w:val="006D0804"/>
    <w:rsid w:val="006D20B4"/>
    <w:rsid w:val="006D2130"/>
    <w:rsid w:val="006D262F"/>
    <w:rsid w:val="006D2F13"/>
    <w:rsid w:val="006D4C80"/>
    <w:rsid w:val="006D5226"/>
    <w:rsid w:val="006E04F8"/>
    <w:rsid w:val="006E259A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2D1"/>
    <w:rsid w:val="007003FF"/>
    <w:rsid w:val="00702B45"/>
    <w:rsid w:val="00703B58"/>
    <w:rsid w:val="00703CB8"/>
    <w:rsid w:val="0070555D"/>
    <w:rsid w:val="00706AFC"/>
    <w:rsid w:val="00706ED2"/>
    <w:rsid w:val="007105BD"/>
    <w:rsid w:val="00711915"/>
    <w:rsid w:val="00711A5E"/>
    <w:rsid w:val="007125C8"/>
    <w:rsid w:val="007165C0"/>
    <w:rsid w:val="00720FCE"/>
    <w:rsid w:val="00722E1D"/>
    <w:rsid w:val="00725372"/>
    <w:rsid w:val="00727132"/>
    <w:rsid w:val="007308DE"/>
    <w:rsid w:val="00730CDE"/>
    <w:rsid w:val="0073327C"/>
    <w:rsid w:val="00733CAF"/>
    <w:rsid w:val="00734D6E"/>
    <w:rsid w:val="007358E6"/>
    <w:rsid w:val="007362F9"/>
    <w:rsid w:val="00737587"/>
    <w:rsid w:val="00747E30"/>
    <w:rsid w:val="00750A35"/>
    <w:rsid w:val="0075289B"/>
    <w:rsid w:val="007533C7"/>
    <w:rsid w:val="00753B3D"/>
    <w:rsid w:val="007548DB"/>
    <w:rsid w:val="00754904"/>
    <w:rsid w:val="0075499B"/>
    <w:rsid w:val="00755404"/>
    <w:rsid w:val="007572CC"/>
    <w:rsid w:val="0076070C"/>
    <w:rsid w:val="00760F63"/>
    <w:rsid w:val="00762138"/>
    <w:rsid w:val="007646D7"/>
    <w:rsid w:val="0076615D"/>
    <w:rsid w:val="00767954"/>
    <w:rsid w:val="00767A53"/>
    <w:rsid w:val="00770C2E"/>
    <w:rsid w:val="00771D75"/>
    <w:rsid w:val="007763E7"/>
    <w:rsid w:val="00777472"/>
    <w:rsid w:val="00780A2C"/>
    <w:rsid w:val="00780D53"/>
    <w:rsid w:val="007815A6"/>
    <w:rsid w:val="00784738"/>
    <w:rsid w:val="00785B48"/>
    <w:rsid w:val="00785B61"/>
    <w:rsid w:val="007877E3"/>
    <w:rsid w:val="00787E16"/>
    <w:rsid w:val="00792EE6"/>
    <w:rsid w:val="00793775"/>
    <w:rsid w:val="0079444B"/>
    <w:rsid w:val="007A0335"/>
    <w:rsid w:val="007A5E15"/>
    <w:rsid w:val="007A6188"/>
    <w:rsid w:val="007A62A2"/>
    <w:rsid w:val="007A7C26"/>
    <w:rsid w:val="007B21B2"/>
    <w:rsid w:val="007B2867"/>
    <w:rsid w:val="007C0CCF"/>
    <w:rsid w:val="007C47FF"/>
    <w:rsid w:val="007C4815"/>
    <w:rsid w:val="007C5A27"/>
    <w:rsid w:val="007C73C6"/>
    <w:rsid w:val="007D16D9"/>
    <w:rsid w:val="007D29F5"/>
    <w:rsid w:val="007D2D31"/>
    <w:rsid w:val="007D2EDC"/>
    <w:rsid w:val="007D3348"/>
    <w:rsid w:val="007D430B"/>
    <w:rsid w:val="007D4592"/>
    <w:rsid w:val="007D59BA"/>
    <w:rsid w:val="007D5C18"/>
    <w:rsid w:val="007D5D10"/>
    <w:rsid w:val="007E08D6"/>
    <w:rsid w:val="007E30C2"/>
    <w:rsid w:val="007E487F"/>
    <w:rsid w:val="007E6310"/>
    <w:rsid w:val="007F0EBC"/>
    <w:rsid w:val="007F1066"/>
    <w:rsid w:val="007F1E54"/>
    <w:rsid w:val="007F34EC"/>
    <w:rsid w:val="007F398D"/>
    <w:rsid w:val="007F3FE7"/>
    <w:rsid w:val="007F4967"/>
    <w:rsid w:val="007F4FAE"/>
    <w:rsid w:val="007F76A1"/>
    <w:rsid w:val="007F7A95"/>
    <w:rsid w:val="00801011"/>
    <w:rsid w:val="00802C0B"/>
    <w:rsid w:val="00803828"/>
    <w:rsid w:val="00803D06"/>
    <w:rsid w:val="008079C8"/>
    <w:rsid w:val="00807F68"/>
    <w:rsid w:val="008102A6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1D4"/>
    <w:rsid w:val="0082698F"/>
    <w:rsid w:val="00826C7F"/>
    <w:rsid w:val="00832CA3"/>
    <w:rsid w:val="008344A7"/>
    <w:rsid w:val="008375EC"/>
    <w:rsid w:val="008406C1"/>
    <w:rsid w:val="008409B8"/>
    <w:rsid w:val="00840E8D"/>
    <w:rsid w:val="008454AD"/>
    <w:rsid w:val="00845544"/>
    <w:rsid w:val="00845A7B"/>
    <w:rsid w:val="00851265"/>
    <w:rsid w:val="008513C9"/>
    <w:rsid w:val="00851F42"/>
    <w:rsid w:val="00852689"/>
    <w:rsid w:val="00854866"/>
    <w:rsid w:val="0085488D"/>
    <w:rsid w:val="00855CCF"/>
    <w:rsid w:val="0085612C"/>
    <w:rsid w:val="00857561"/>
    <w:rsid w:val="008575C7"/>
    <w:rsid w:val="00860A81"/>
    <w:rsid w:val="008620C2"/>
    <w:rsid w:val="00862263"/>
    <w:rsid w:val="00863213"/>
    <w:rsid w:val="0086321C"/>
    <w:rsid w:val="00863D24"/>
    <w:rsid w:val="008644F1"/>
    <w:rsid w:val="00864D0A"/>
    <w:rsid w:val="008674E4"/>
    <w:rsid w:val="00870445"/>
    <w:rsid w:val="00872C40"/>
    <w:rsid w:val="00872D84"/>
    <w:rsid w:val="0087454E"/>
    <w:rsid w:val="00876906"/>
    <w:rsid w:val="008875A2"/>
    <w:rsid w:val="00892186"/>
    <w:rsid w:val="00896895"/>
    <w:rsid w:val="00896C0F"/>
    <w:rsid w:val="008A024D"/>
    <w:rsid w:val="008A02C0"/>
    <w:rsid w:val="008A0763"/>
    <w:rsid w:val="008A10C0"/>
    <w:rsid w:val="008A1345"/>
    <w:rsid w:val="008A27B1"/>
    <w:rsid w:val="008A2D53"/>
    <w:rsid w:val="008A41DF"/>
    <w:rsid w:val="008B11F9"/>
    <w:rsid w:val="008B3B91"/>
    <w:rsid w:val="008B504A"/>
    <w:rsid w:val="008C5A0B"/>
    <w:rsid w:val="008C5EBB"/>
    <w:rsid w:val="008C6142"/>
    <w:rsid w:val="008C7216"/>
    <w:rsid w:val="008C7516"/>
    <w:rsid w:val="008D116C"/>
    <w:rsid w:val="008D1ABD"/>
    <w:rsid w:val="008D38B4"/>
    <w:rsid w:val="008D5AC9"/>
    <w:rsid w:val="008D5EBB"/>
    <w:rsid w:val="008D7041"/>
    <w:rsid w:val="008E5B27"/>
    <w:rsid w:val="008F0BFB"/>
    <w:rsid w:val="008F21F2"/>
    <w:rsid w:val="008F2E6F"/>
    <w:rsid w:val="008F65CC"/>
    <w:rsid w:val="009007BF"/>
    <w:rsid w:val="00901EC6"/>
    <w:rsid w:val="009023E2"/>
    <w:rsid w:val="00902957"/>
    <w:rsid w:val="0090440F"/>
    <w:rsid w:val="0090621C"/>
    <w:rsid w:val="009062BC"/>
    <w:rsid w:val="00910410"/>
    <w:rsid w:val="00910F57"/>
    <w:rsid w:val="0091104C"/>
    <w:rsid w:val="009137CE"/>
    <w:rsid w:val="0091407B"/>
    <w:rsid w:val="009176B3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A77"/>
    <w:rsid w:val="00930632"/>
    <w:rsid w:val="00930CC4"/>
    <w:rsid w:val="00931125"/>
    <w:rsid w:val="00932570"/>
    <w:rsid w:val="00936437"/>
    <w:rsid w:val="00937018"/>
    <w:rsid w:val="009370DA"/>
    <w:rsid w:val="00937E37"/>
    <w:rsid w:val="00940C71"/>
    <w:rsid w:val="009427CB"/>
    <w:rsid w:val="009433BE"/>
    <w:rsid w:val="00946989"/>
    <w:rsid w:val="009479E8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A681C"/>
    <w:rsid w:val="009B4E9E"/>
    <w:rsid w:val="009C0A20"/>
    <w:rsid w:val="009C142F"/>
    <w:rsid w:val="009C390D"/>
    <w:rsid w:val="009C5089"/>
    <w:rsid w:val="009C58F9"/>
    <w:rsid w:val="009C6657"/>
    <w:rsid w:val="009C7250"/>
    <w:rsid w:val="009C7EB8"/>
    <w:rsid w:val="009D0427"/>
    <w:rsid w:val="009D0A67"/>
    <w:rsid w:val="009D4B64"/>
    <w:rsid w:val="009D4D28"/>
    <w:rsid w:val="009D5F18"/>
    <w:rsid w:val="009D6C0A"/>
    <w:rsid w:val="009E0792"/>
    <w:rsid w:val="009E13F4"/>
    <w:rsid w:val="009E3072"/>
    <w:rsid w:val="009E3077"/>
    <w:rsid w:val="009E3C0C"/>
    <w:rsid w:val="009E62AA"/>
    <w:rsid w:val="009E6B1D"/>
    <w:rsid w:val="009F246A"/>
    <w:rsid w:val="009F3788"/>
    <w:rsid w:val="009F41F4"/>
    <w:rsid w:val="009F7330"/>
    <w:rsid w:val="00A01323"/>
    <w:rsid w:val="00A01864"/>
    <w:rsid w:val="00A0223C"/>
    <w:rsid w:val="00A05061"/>
    <w:rsid w:val="00A05C0F"/>
    <w:rsid w:val="00A06B79"/>
    <w:rsid w:val="00A06C60"/>
    <w:rsid w:val="00A10FFA"/>
    <w:rsid w:val="00A1134B"/>
    <w:rsid w:val="00A1288A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37B61"/>
    <w:rsid w:val="00A40A01"/>
    <w:rsid w:val="00A4101C"/>
    <w:rsid w:val="00A431D6"/>
    <w:rsid w:val="00A44AAA"/>
    <w:rsid w:val="00A45ED0"/>
    <w:rsid w:val="00A461B5"/>
    <w:rsid w:val="00A46A06"/>
    <w:rsid w:val="00A560DD"/>
    <w:rsid w:val="00A573F7"/>
    <w:rsid w:val="00A578F5"/>
    <w:rsid w:val="00A6013A"/>
    <w:rsid w:val="00A60544"/>
    <w:rsid w:val="00A62E79"/>
    <w:rsid w:val="00A63956"/>
    <w:rsid w:val="00A66F9F"/>
    <w:rsid w:val="00A71927"/>
    <w:rsid w:val="00A71CB4"/>
    <w:rsid w:val="00A748FF"/>
    <w:rsid w:val="00A74A76"/>
    <w:rsid w:val="00A74B97"/>
    <w:rsid w:val="00A75172"/>
    <w:rsid w:val="00A7645F"/>
    <w:rsid w:val="00A76911"/>
    <w:rsid w:val="00A8102D"/>
    <w:rsid w:val="00A81BE2"/>
    <w:rsid w:val="00A826FD"/>
    <w:rsid w:val="00A85586"/>
    <w:rsid w:val="00A86C15"/>
    <w:rsid w:val="00A9175F"/>
    <w:rsid w:val="00A91DA3"/>
    <w:rsid w:val="00A91FE0"/>
    <w:rsid w:val="00A96600"/>
    <w:rsid w:val="00A97F70"/>
    <w:rsid w:val="00AA4266"/>
    <w:rsid w:val="00AA435C"/>
    <w:rsid w:val="00AB2527"/>
    <w:rsid w:val="00AB36FA"/>
    <w:rsid w:val="00AC2D83"/>
    <w:rsid w:val="00AC4555"/>
    <w:rsid w:val="00AC4C9D"/>
    <w:rsid w:val="00AC5669"/>
    <w:rsid w:val="00AC754C"/>
    <w:rsid w:val="00AC780F"/>
    <w:rsid w:val="00AD2A34"/>
    <w:rsid w:val="00AD34D0"/>
    <w:rsid w:val="00AD3D26"/>
    <w:rsid w:val="00AD55FC"/>
    <w:rsid w:val="00AE02C5"/>
    <w:rsid w:val="00AE125E"/>
    <w:rsid w:val="00AE1DEB"/>
    <w:rsid w:val="00AE25F5"/>
    <w:rsid w:val="00AE267D"/>
    <w:rsid w:val="00AE3179"/>
    <w:rsid w:val="00AE5948"/>
    <w:rsid w:val="00AE5AB8"/>
    <w:rsid w:val="00AE6EDA"/>
    <w:rsid w:val="00AE6FEB"/>
    <w:rsid w:val="00AF03FD"/>
    <w:rsid w:val="00AF0521"/>
    <w:rsid w:val="00AF0D14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21D0"/>
    <w:rsid w:val="00B145EA"/>
    <w:rsid w:val="00B1499E"/>
    <w:rsid w:val="00B153AF"/>
    <w:rsid w:val="00B15EF9"/>
    <w:rsid w:val="00B161E2"/>
    <w:rsid w:val="00B20941"/>
    <w:rsid w:val="00B20BCF"/>
    <w:rsid w:val="00B21AD5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2989"/>
    <w:rsid w:val="00B45139"/>
    <w:rsid w:val="00B4584B"/>
    <w:rsid w:val="00B45E56"/>
    <w:rsid w:val="00B47146"/>
    <w:rsid w:val="00B51C14"/>
    <w:rsid w:val="00B52161"/>
    <w:rsid w:val="00B5465B"/>
    <w:rsid w:val="00B55B34"/>
    <w:rsid w:val="00B57C21"/>
    <w:rsid w:val="00B604FC"/>
    <w:rsid w:val="00B61394"/>
    <w:rsid w:val="00B6181B"/>
    <w:rsid w:val="00B64E61"/>
    <w:rsid w:val="00B659EA"/>
    <w:rsid w:val="00B66F2C"/>
    <w:rsid w:val="00B7099A"/>
    <w:rsid w:val="00B71B9B"/>
    <w:rsid w:val="00B72784"/>
    <w:rsid w:val="00B736C3"/>
    <w:rsid w:val="00B73CB3"/>
    <w:rsid w:val="00B7769F"/>
    <w:rsid w:val="00B80B1E"/>
    <w:rsid w:val="00B81927"/>
    <w:rsid w:val="00B828B4"/>
    <w:rsid w:val="00B83427"/>
    <w:rsid w:val="00B84913"/>
    <w:rsid w:val="00B84DB4"/>
    <w:rsid w:val="00B85265"/>
    <w:rsid w:val="00B8549E"/>
    <w:rsid w:val="00B85841"/>
    <w:rsid w:val="00B86061"/>
    <w:rsid w:val="00B87C19"/>
    <w:rsid w:val="00B906F6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BBD"/>
    <w:rsid w:val="00BA5C7E"/>
    <w:rsid w:val="00BA79D6"/>
    <w:rsid w:val="00BA7C69"/>
    <w:rsid w:val="00BB09E4"/>
    <w:rsid w:val="00BB19B8"/>
    <w:rsid w:val="00BB6D55"/>
    <w:rsid w:val="00BB7015"/>
    <w:rsid w:val="00BC0322"/>
    <w:rsid w:val="00BC052E"/>
    <w:rsid w:val="00BC077D"/>
    <w:rsid w:val="00BC0838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2BB7"/>
    <w:rsid w:val="00BE3276"/>
    <w:rsid w:val="00BE38A8"/>
    <w:rsid w:val="00BE51EC"/>
    <w:rsid w:val="00BE7AE1"/>
    <w:rsid w:val="00BF023B"/>
    <w:rsid w:val="00BF0427"/>
    <w:rsid w:val="00BF15F1"/>
    <w:rsid w:val="00BF1BAE"/>
    <w:rsid w:val="00BF3244"/>
    <w:rsid w:val="00BF353D"/>
    <w:rsid w:val="00BF69FF"/>
    <w:rsid w:val="00BF6EFD"/>
    <w:rsid w:val="00BF78FD"/>
    <w:rsid w:val="00C015A6"/>
    <w:rsid w:val="00C0164D"/>
    <w:rsid w:val="00C02FE9"/>
    <w:rsid w:val="00C05CC4"/>
    <w:rsid w:val="00C0613F"/>
    <w:rsid w:val="00C10C91"/>
    <w:rsid w:val="00C12D87"/>
    <w:rsid w:val="00C13452"/>
    <w:rsid w:val="00C13E05"/>
    <w:rsid w:val="00C14458"/>
    <w:rsid w:val="00C14580"/>
    <w:rsid w:val="00C153BB"/>
    <w:rsid w:val="00C15862"/>
    <w:rsid w:val="00C179E7"/>
    <w:rsid w:val="00C22F62"/>
    <w:rsid w:val="00C24130"/>
    <w:rsid w:val="00C24467"/>
    <w:rsid w:val="00C244CC"/>
    <w:rsid w:val="00C244E8"/>
    <w:rsid w:val="00C24B37"/>
    <w:rsid w:val="00C25922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45996"/>
    <w:rsid w:val="00C45F4A"/>
    <w:rsid w:val="00C50D8B"/>
    <w:rsid w:val="00C51398"/>
    <w:rsid w:val="00C51F8C"/>
    <w:rsid w:val="00C523AC"/>
    <w:rsid w:val="00C5533B"/>
    <w:rsid w:val="00C57F0E"/>
    <w:rsid w:val="00C63010"/>
    <w:rsid w:val="00C6357F"/>
    <w:rsid w:val="00C64003"/>
    <w:rsid w:val="00C640EF"/>
    <w:rsid w:val="00C652B5"/>
    <w:rsid w:val="00C6624F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301"/>
    <w:rsid w:val="00C7771A"/>
    <w:rsid w:val="00C80E26"/>
    <w:rsid w:val="00C810D6"/>
    <w:rsid w:val="00C822FB"/>
    <w:rsid w:val="00C82F0B"/>
    <w:rsid w:val="00C87777"/>
    <w:rsid w:val="00C9266C"/>
    <w:rsid w:val="00C92982"/>
    <w:rsid w:val="00C97C1D"/>
    <w:rsid w:val="00CA152F"/>
    <w:rsid w:val="00CA23A0"/>
    <w:rsid w:val="00CA4619"/>
    <w:rsid w:val="00CB0684"/>
    <w:rsid w:val="00CB1C76"/>
    <w:rsid w:val="00CB49E0"/>
    <w:rsid w:val="00CB6C60"/>
    <w:rsid w:val="00CC1E7F"/>
    <w:rsid w:val="00CC2C7F"/>
    <w:rsid w:val="00CC41E1"/>
    <w:rsid w:val="00CC43FF"/>
    <w:rsid w:val="00CC63D6"/>
    <w:rsid w:val="00CC798D"/>
    <w:rsid w:val="00CC7ED5"/>
    <w:rsid w:val="00CD1B83"/>
    <w:rsid w:val="00CD267E"/>
    <w:rsid w:val="00CD294A"/>
    <w:rsid w:val="00CD3240"/>
    <w:rsid w:val="00CD3717"/>
    <w:rsid w:val="00CD4E49"/>
    <w:rsid w:val="00CD6773"/>
    <w:rsid w:val="00CE014C"/>
    <w:rsid w:val="00CE11F9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064C5"/>
    <w:rsid w:val="00D1025F"/>
    <w:rsid w:val="00D12DCC"/>
    <w:rsid w:val="00D14073"/>
    <w:rsid w:val="00D1415B"/>
    <w:rsid w:val="00D14DCB"/>
    <w:rsid w:val="00D16266"/>
    <w:rsid w:val="00D16E6D"/>
    <w:rsid w:val="00D177D7"/>
    <w:rsid w:val="00D21929"/>
    <w:rsid w:val="00D22BE4"/>
    <w:rsid w:val="00D24228"/>
    <w:rsid w:val="00D25F02"/>
    <w:rsid w:val="00D26572"/>
    <w:rsid w:val="00D26C21"/>
    <w:rsid w:val="00D271C0"/>
    <w:rsid w:val="00D31538"/>
    <w:rsid w:val="00D323C0"/>
    <w:rsid w:val="00D32776"/>
    <w:rsid w:val="00D32BB1"/>
    <w:rsid w:val="00D336DB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46C0A"/>
    <w:rsid w:val="00D50826"/>
    <w:rsid w:val="00D52D85"/>
    <w:rsid w:val="00D53879"/>
    <w:rsid w:val="00D55CC8"/>
    <w:rsid w:val="00D56446"/>
    <w:rsid w:val="00D6108E"/>
    <w:rsid w:val="00D61235"/>
    <w:rsid w:val="00D619AC"/>
    <w:rsid w:val="00D61E9D"/>
    <w:rsid w:val="00D62675"/>
    <w:rsid w:val="00D62C30"/>
    <w:rsid w:val="00D62FF6"/>
    <w:rsid w:val="00D64008"/>
    <w:rsid w:val="00D653D3"/>
    <w:rsid w:val="00D66C5E"/>
    <w:rsid w:val="00D67073"/>
    <w:rsid w:val="00D74199"/>
    <w:rsid w:val="00D744B1"/>
    <w:rsid w:val="00D7550E"/>
    <w:rsid w:val="00D75890"/>
    <w:rsid w:val="00D75939"/>
    <w:rsid w:val="00D763BF"/>
    <w:rsid w:val="00D76B99"/>
    <w:rsid w:val="00D7723B"/>
    <w:rsid w:val="00D77B5D"/>
    <w:rsid w:val="00D77E3D"/>
    <w:rsid w:val="00D80548"/>
    <w:rsid w:val="00D823C9"/>
    <w:rsid w:val="00D824C8"/>
    <w:rsid w:val="00D83216"/>
    <w:rsid w:val="00D838D5"/>
    <w:rsid w:val="00D841C8"/>
    <w:rsid w:val="00D84681"/>
    <w:rsid w:val="00D8552D"/>
    <w:rsid w:val="00D87117"/>
    <w:rsid w:val="00D871CB"/>
    <w:rsid w:val="00D90AAB"/>
    <w:rsid w:val="00D91670"/>
    <w:rsid w:val="00D93276"/>
    <w:rsid w:val="00D93CF7"/>
    <w:rsid w:val="00D96540"/>
    <w:rsid w:val="00DA24CB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30D"/>
    <w:rsid w:val="00DB4875"/>
    <w:rsid w:val="00DB6B37"/>
    <w:rsid w:val="00DB7F36"/>
    <w:rsid w:val="00DC067B"/>
    <w:rsid w:val="00DC08B6"/>
    <w:rsid w:val="00DC1F74"/>
    <w:rsid w:val="00DC2739"/>
    <w:rsid w:val="00DC3754"/>
    <w:rsid w:val="00DC6FCE"/>
    <w:rsid w:val="00DD0167"/>
    <w:rsid w:val="00DD0E2B"/>
    <w:rsid w:val="00DD2EAB"/>
    <w:rsid w:val="00DD3005"/>
    <w:rsid w:val="00DD3AAC"/>
    <w:rsid w:val="00DD5113"/>
    <w:rsid w:val="00DD6A7C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31CA"/>
    <w:rsid w:val="00DF50FE"/>
    <w:rsid w:val="00DF5D0D"/>
    <w:rsid w:val="00DF68C8"/>
    <w:rsid w:val="00DF733B"/>
    <w:rsid w:val="00E00090"/>
    <w:rsid w:val="00E01CAB"/>
    <w:rsid w:val="00E061EE"/>
    <w:rsid w:val="00E110B9"/>
    <w:rsid w:val="00E11444"/>
    <w:rsid w:val="00E16B67"/>
    <w:rsid w:val="00E176CD"/>
    <w:rsid w:val="00E21C70"/>
    <w:rsid w:val="00E2384B"/>
    <w:rsid w:val="00E23DFE"/>
    <w:rsid w:val="00E24791"/>
    <w:rsid w:val="00E249A0"/>
    <w:rsid w:val="00E2619A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5685D"/>
    <w:rsid w:val="00E60528"/>
    <w:rsid w:val="00E6178E"/>
    <w:rsid w:val="00E61DB6"/>
    <w:rsid w:val="00E6447A"/>
    <w:rsid w:val="00E661AD"/>
    <w:rsid w:val="00E70BF5"/>
    <w:rsid w:val="00E71246"/>
    <w:rsid w:val="00E73219"/>
    <w:rsid w:val="00E73A59"/>
    <w:rsid w:val="00E73DDD"/>
    <w:rsid w:val="00E74F5C"/>
    <w:rsid w:val="00E76522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5D1"/>
    <w:rsid w:val="00E928B8"/>
    <w:rsid w:val="00E958B0"/>
    <w:rsid w:val="00E96613"/>
    <w:rsid w:val="00E97562"/>
    <w:rsid w:val="00E97F36"/>
    <w:rsid w:val="00EA065A"/>
    <w:rsid w:val="00EA0715"/>
    <w:rsid w:val="00EA0AC9"/>
    <w:rsid w:val="00EA2330"/>
    <w:rsid w:val="00EA2BDF"/>
    <w:rsid w:val="00EA3B83"/>
    <w:rsid w:val="00EA4C1A"/>
    <w:rsid w:val="00EA608B"/>
    <w:rsid w:val="00EB1584"/>
    <w:rsid w:val="00EB26BF"/>
    <w:rsid w:val="00EB3406"/>
    <w:rsid w:val="00EB5407"/>
    <w:rsid w:val="00EB567B"/>
    <w:rsid w:val="00EB5DC0"/>
    <w:rsid w:val="00EB6A66"/>
    <w:rsid w:val="00EB6F6F"/>
    <w:rsid w:val="00EC1621"/>
    <w:rsid w:val="00EC3BD8"/>
    <w:rsid w:val="00EC4352"/>
    <w:rsid w:val="00EC49D8"/>
    <w:rsid w:val="00EC538A"/>
    <w:rsid w:val="00EC665B"/>
    <w:rsid w:val="00EC6973"/>
    <w:rsid w:val="00ED4C88"/>
    <w:rsid w:val="00ED567F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EF4847"/>
    <w:rsid w:val="00EF6C4F"/>
    <w:rsid w:val="00F0084C"/>
    <w:rsid w:val="00F042DF"/>
    <w:rsid w:val="00F05931"/>
    <w:rsid w:val="00F05BE3"/>
    <w:rsid w:val="00F05C67"/>
    <w:rsid w:val="00F06144"/>
    <w:rsid w:val="00F11020"/>
    <w:rsid w:val="00F1323B"/>
    <w:rsid w:val="00F13549"/>
    <w:rsid w:val="00F14DB7"/>
    <w:rsid w:val="00F21C6C"/>
    <w:rsid w:val="00F21EE8"/>
    <w:rsid w:val="00F226D3"/>
    <w:rsid w:val="00F237E1"/>
    <w:rsid w:val="00F246C0"/>
    <w:rsid w:val="00F26F8C"/>
    <w:rsid w:val="00F2791D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1E5"/>
    <w:rsid w:val="00F455E4"/>
    <w:rsid w:val="00F45687"/>
    <w:rsid w:val="00F46869"/>
    <w:rsid w:val="00F53E1F"/>
    <w:rsid w:val="00F54288"/>
    <w:rsid w:val="00F55344"/>
    <w:rsid w:val="00F55409"/>
    <w:rsid w:val="00F60FDC"/>
    <w:rsid w:val="00F6150A"/>
    <w:rsid w:val="00F61BDF"/>
    <w:rsid w:val="00F642A5"/>
    <w:rsid w:val="00F6566D"/>
    <w:rsid w:val="00F66BC0"/>
    <w:rsid w:val="00F713BE"/>
    <w:rsid w:val="00F720C8"/>
    <w:rsid w:val="00F722E1"/>
    <w:rsid w:val="00F72305"/>
    <w:rsid w:val="00F72671"/>
    <w:rsid w:val="00F728E0"/>
    <w:rsid w:val="00F72DD0"/>
    <w:rsid w:val="00F755CF"/>
    <w:rsid w:val="00F75A5F"/>
    <w:rsid w:val="00F7713A"/>
    <w:rsid w:val="00F80B9A"/>
    <w:rsid w:val="00F81D19"/>
    <w:rsid w:val="00F84122"/>
    <w:rsid w:val="00F85A46"/>
    <w:rsid w:val="00F920EB"/>
    <w:rsid w:val="00F92B36"/>
    <w:rsid w:val="00F92BD6"/>
    <w:rsid w:val="00F93F5F"/>
    <w:rsid w:val="00F957FE"/>
    <w:rsid w:val="00FA12D9"/>
    <w:rsid w:val="00FA14AE"/>
    <w:rsid w:val="00FA1C7E"/>
    <w:rsid w:val="00FA49A1"/>
    <w:rsid w:val="00FA6062"/>
    <w:rsid w:val="00FB074D"/>
    <w:rsid w:val="00FB1331"/>
    <w:rsid w:val="00FB2E1F"/>
    <w:rsid w:val="00FB75A2"/>
    <w:rsid w:val="00FC51CC"/>
    <w:rsid w:val="00FC6A5D"/>
    <w:rsid w:val="00FD0F46"/>
    <w:rsid w:val="00FD1674"/>
    <w:rsid w:val="00FD24DC"/>
    <w:rsid w:val="00FD2552"/>
    <w:rsid w:val="00FD27EC"/>
    <w:rsid w:val="00FD5C77"/>
    <w:rsid w:val="00FD5CB9"/>
    <w:rsid w:val="00FD6B97"/>
    <w:rsid w:val="00FD77B3"/>
    <w:rsid w:val="00FE370A"/>
    <w:rsid w:val="00FE39AD"/>
    <w:rsid w:val="00FE3D47"/>
    <w:rsid w:val="00FE4CFE"/>
    <w:rsid w:val="00FF1B19"/>
    <w:rsid w:val="00FF27A4"/>
    <w:rsid w:val="00FF4295"/>
    <w:rsid w:val="00FF4FFE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7B00C-B626-4ACD-A8B6-1388B56230DF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2.xml><?xml version="1.0" encoding="utf-8"?>
<ds:datastoreItem xmlns:ds="http://schemas.openxmlformats.org/officeDocument/2006/customXml" ds:itemID="{17B4EB62-CAFF-41E5-944A-981F6E4ACF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610DE4-3DF7-44E7-981D-8E61DBFEC9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A13223-CB55-4657-A6F1-EC3E9E36D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USER</dc:creator>
  <cp:keywords/>
  <cp:lastModifiedBy>Tomasz </cp:lastModifiedBy>
  <cp:revision>4</cp:revision>
  <cp:lastPrinted>2020-12-21T07:11:00Z</cp:lastPrinted>
  <dcterms:created xsi:type="dcterms:W3CDTF">2026-04-16T14:37:00Z</dcterms:created>
  <dcterms:modified xsi:type="dcterms:W3CDTF">2026-04-28T11:49:00Z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