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0E0E20B3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312DFC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77777777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6B8B5897" w:rsidR="00DE45EB" w:rsidRDefault="004976FC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474E7">
        <w:rPr>
          <w:rFonts w:ascii="Calibri" w:hAnsi="Calibri" w:cs="Calibri"/>
          <w:b/>
          <w:bCs/>
          <w:sz w:val="20"/>
          <w:szCs w:val="20"/>
        </w:rPr>
        <w:t>Funkcjonowanie istniejących 5 PWD oraz utworzenie i funkcjonowanie nowej PWD  - Prowadzenie zajęć/różnych form wsparcia dla uczestników PWD  w ramach projektu „Aktywne Świetlice w Gminie Raków”</w:t>
      </w:r>
    </w:p>
    <w:p w14:paraId="0BBF34C8" w14:textId="47E7DDF2" w:rsidR="00F81C9B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253A70DF" w14:textId="77777777" w:rsidR="004976FC" w:rsidRPr="00FA33A5" w:rsidRDefault="004976FC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FA33A5" w14:paraId="083BA4D6" w14:textId="77777777" w:rsidTr="002238C6">
        <w:tc>
          <w:tcPr>
            <w:tcW w:w="8634" w:type="dxa"/>
          </w:tcPr>
          <w:p w14:paraId="732F6069" w14:textId="77777777" w:rsidR="00A4340F" w:rsidRDefault="00A4340F" w:rsidP="00A4340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7B927E99" w14:textId="25341B65" w:rsidR="00A4340F" w:rsidRPr="00FA33A5" w:rsidRDefault="00A4340F" w:rsidP="00A4340F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1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3E0FA77F" w14:textId="77777777" w:rsidR="00A4340F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7199EAAB" w14:textId="42AE04C4" w:rsidR="00EA4043" w:rsidRPr="00A474E7" w:rsidRDefault="006558CC" w:rsidP="00EA4043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474E7">
              <w:rPr>
                <w:rFonts w:ascii="Calibri" w:hAnsi="Calibri" w:cs="Calibri"/>
                <w:sz w:val="20"/>
                <w:szCs w:val="20"/>
              </w:rPr>
              <w:t>W</w:t>
            </w:r>
            <w:r w:rsidR="00EA4043" w:rsidRPr="00A474E7">
              <w:rPr>
                <w:rFonts w:ascii="Calibri" w:hAnsi="Calibri" w:cs="Calibri"/>
                <w:sz w:val="20"/>
                <w:szCs w:val="20"/>
              </w:rPr>
              <w:t>ynikającą</w:t>
            </w:r>
            <w:r w:rsidRPr="00A474E7">
              <w:rPr>
                <w:rFonts w:ascii="Calibri" w:hAnsi="Calibri" w:cs="Calibri"/>
                <w:sz w:val="20"/>
                <w:szCs w:val="20"/>
              </w:rPr>
              <w:t xml:space="preserve"> z poniższej kalkulacji:</w:t>
            </w:r>
          </w:p>
          <w:p w14:paraId="19068CB8" w14:textId="49EA6EFD" w:rsidR="004D49FC" w:rsidRPr="00A474E7" w:rsidRDefault="004976FC" w:rsidP="003250FA">
            <w:pPr>
              <w:pStyle w:val="Akapitzlist"/>
              <w:numPr>
                <w:ilvl w:val="0"/>
                <w:numId w:val="51"/>
              </w:numPr>
              <w:spacing w:after="0"/>
              <w:rPr>
                <w:sz w:val="20"/>
                <w:szCs w:val="20"/>
              </w:rPr>
            </w:pPr>
            <w:r w:rsidRPr="00A474E7">
              <w:rPr>
                <w:b/>
                <w:sz w:val="20"/>
                <w:szCs w:val="20"/>
              </w:rPr>
              <w:t>Z</w:t>
            </w:r>
            <w:r w:rsidR="004D49FC" w:rsidRPr="00A474E7">
              <w:rPr>
                <w:b/>
                <w:sz w:val="20"/>
                <w:szCs w:val="20"/>
              </w:rPr>
              <w:t>ajęcia plastyczno-florystyczne</w:t>
            </w:r>
            <w:r w:rsidR="004D49FC" w:rsidRPr="00A474E7">
              <w:rPr>
                <w:sz w:val="20"/>
                <w:szCs w:val="20"/>
              </w:rPr>
              <w:t xml:space="preserve"> </w:t>
            </w:r>
            <w:r w:rsidR="004134FC" w:rsidRPr="00A474E7">
              <w:rPr>
                <w:sz w:val="20"/>
                <w:szCs w:val="20"/>
              </w:rPr>
              <w:t>:</w:t>
            </w:r>
          </w:p>
          <w:p w14:paraId="0EBAE1CC" w14:textId="70BABFF5" w:rsidR="006558CC" w:rsidRPr="00A474E7" w:rsidRDefault="006558CC" w:rsidP="003250FA">
            <w:pPr>
              <w:pStyle w:val="Akapitzlist"/>
              <w:spacing w:before="120" w:after="0"/>
              <w:ind w:left="311"/>
              <w:rPr>
                <w:b/>
                <w:bCs/>
                <w:sz w:val="20"/>
                <w:szCs w:val="20"/>
              </w:rPr>
            </w:pPr>
            <w:r w:rsidRPr="00A474E7">
              <w:rPr>
                <w:b/>
                <w:bCs/>
                <w:sz w:val="20"/>
                <w:szCs w:val="20"/>
              </w:rPr>
              <w:t xml:space="preserve">………… zł brutto za </w:t>
            </w:r>
            <w:r w:rsidR="00622AF6" w:rsidRPr="00A474E7">
              <w:rPr>
                <w:b/>
                <w:bCs/>
                <w:sz w:val="20"/>
                <w:szCs w:val="20"/>
              </w:rPr>
              <w:t xml:space="preserve">1 </w:t>
            </w:r>
            <w:r w:rsidRPr="00A474E7">
              <w:rPr>
                <w:b/>
                <w:bCs/>
                <w:sz w:val="20"/>
                <w:szCs w:val="20"/>
              </w:rPr>
              <w:t xml:space="preserve">godzinę x </w:t>
            </w:r>
            <w:r w:rsidR="007F20E6" w:rsidRPr="00A474E7">
              <w:rPr>
                <w:b/>
                <w:bCs/>
                <w:sz w:val="20"/>
                <w:szCs w:val="20"/>
              </w:rPr>
              <w:t>576</w:t>
            </w:r>
            <w:r w:rsidRPr="00A474E7">
              <w:rPr>
                <w:b/>
                <w:bCs/>
                <w:sz w:val="20"/>
                <w:szCs w:val="20"/>
              </w:rPr>
              <w:t xml:space="preserve"> godzin </w:t>
            </w:r>
            <w:r w:rsidR="00622AF6" w:rsidRPr="00A474E7">
              <w:rPr>
                <w:b/>
                <w:bCs/>
                <w:sz w:val="20"/>
                <w:szCs w:val="20"/>
              </w:rPr>
              <w:t>= …………</w:t>
            </w:r>
            <w:r w:rsidR="00C133D2" w:rsidRPr="00A474E7">
              <w:rPr>
                <w:b/>
                <w:bCs/>
                <w:sz w:val="20"/>
                <w:szCs w:val="20"/>
              </w:rPr>
              <w:t>……….</w:t>
            </w:r>
            <w:r w:rsidR="00622AF6" w:rsidRPr="00A474E7">
              <w:rPr>
                <w:b/>
                <w:bCs/>
                <w:sz w:val="20"/>
                <w:szCs w:val="20"/>
              </w:rPr>
              <w:t xml:space="preserve">. złotych brutto </w:t>
            </w:r>
          </w:p>
          <w:p w14:paraId="0ED54C9D" w14:textId="27E35AF0" w:rsidR="00DD3B21" w:rsidRPr="00A474E7" w:rsidRDefault="004976FC" w:rsidP="003250FA">
            <w:pPr>
              <w:pStyle w:val="Akapitzlist"/>
              <w:numPr>
                <w:ilvl w:val="0"/>
                <w:numId w:val="51"/>
              </w:numPr>
              <w:spacing w:after="0"/>
              <w:rPr>
                <w:b/>
                <w:sz w:val="20"/>
                <w:szCs w:val="20"/>
              </w:rPr>
            </w:pPr>
            <w:r w:rsidRPr="00A474E7">
              <w:rPr>
                <w:b/>
                <w:sz w:val="20"/>
                <w:szCs w:val="20"/>
              </w:rPr>
              <w:t>Z</w:t>
            </w:r>
            <w:r w:rsidR="00DD3B21" w:rsidRPr="00A474E7">
              <w:rPr>
                <w:b/>
                <w:sz w:val="20"/>
                <w:szCs w:val="20"/>
              </w:rPr>
              <w:t>ajęcia kulinarne</w:t>
            </w:r>
            <w:r w:rsidR="004134FC" w:rsidRPr="00A474E7">
              <w:rPr>
                <w:b/>
                <w:sz w:val="20"/>
                <w:szCs w:val="20"/>
              </w:rPr>
              <w:t>:</w:t>
            </w:r>
          </w:p>
          <w:p w14:paraId="3FA9E6A4" w14:textId="08132E07" w:rsidR="00622AF6" w:rsidRPr="00A474E7" w:rsidRDefault="00622AF6" w:rsidP="003250FA">
            <w:pPr>
              <w:pStyle w:val="Akapitzlist"/>
              <w:spacing w:before="120" w:after="0"/>
              <w:ind w:left="311"/>
              <w:rPr>
                <w:sz w:val="20"/>
                <w:szCs w:val="20"/>
              </w:rPr>
            </w:pPr>
            <w:r w:rsidRPr="00A474E7">
              <w:rPr>
                <w:b/>
                <w:bCs/>
                <w:sz w:val="20"/>
                <w:szCs w:val="20"/>
              </w:rPr>
              <w:t xml:space="preserve">………… zł brutto za 1 godzinę x </w:t>
            </w:r>
            <w:r w:rsidR="007F20E6" w:rsidRPr="00A474E7">
              <w:rPr>
                <w:b/>
                <w:bCs/>
                <w:sz w:val="20"/>
                <w:szCs w:val="20"/>
              </w:rPr>
              <w:t>576</w:t>
            </w:r>
            <w:r w:rsidRPr="00A474E7">
              <w:rPr>
                <w:b/>
                <w:bCs/>
                <w:sz w:val="20"/>
                <w:szCs w:val="20"/>
              </w:rPr>
              <w:t xml:space="preserve"> godzin = </w:t>
            </w:r>
            <w:r w:rsidR="00C133D2" w:rsidRPr="00A474E7">
              <w:rPr>
                <w:b/>
                <w:bCs/>
                <w:sz w:val="20"/>
                <w:szCs w:val="20"/>
              </w:rPr>
              <w:t xml:space="preserve">………………….. </w:t>
            </w:r>
            <w:r w:rsidRPr="00A474E7">
              <w:rPr>
                <w:b/>
                <w:bCs/>
                <w:sz w:val="20"/>
                <w:szCs w:val="20"/>
              </w:rPr>
              <w:t xml:space="preserve">złotych brutto </w:t>
            </w:r>
          </w:p>
          <w:p w14:paraId="2CF7511A" w14:textId="61DCA7D7" w:rsidR="006B678D" w:rsidRPr="00A474E7" w:rsidRDefault="004976FC" w:rsidP="003250FA">
            <w:pPr>
              <w:pStyle w:val="Akapitzlist"/>
              <w:numPr>
                <w:ilvl w:val="0"/>
                <w:numId w:val="51"/>
              </w:numPr>
              <w:spacing w:after="0"/>
              <w:rPr>
                <w:b/>
                <w:sz w:val="20"/>
                <w:szCs w:val="20"/>
              </w:rPr>
            </w:pPr>
            <w:r w:rsidRPr="00A474E7">
              <w:rPr>
                <w:b/>
                <w:sz w:val="20"/>
                <w:szCs w:val="20"/>
              </w:rPr>
              <w:t>Z</w:t>
            </w:r>
            <w:r w:rsidR="006B678D" w:rsidRPr="00A474E7">
              <w:rPr>
                <w:b/>
                <w:sz w:val="20"/>
                <w:szCs w:val="20"/>
              </w:rPr>
              <w:t>ajęcia z matematyki</w:t>
            </w:r>
            <w:r w:rsidR="004134FC" w:rsidRPr="00A474E7">
              <w:rPr>
                <w:b/>
                <w:sz w:val="20"/>
                <w:szCs w:val="20"/>
              </w:rPr>
              <w:t>:</w:t>
            </w:r>
          </w:p>
          <w:p w14:paraId="3F64AB1D" w14:textId="4D4EFB71" w:rsidR="00622AF6" w:rsidRPr="00A474E7" w:rsidRDefault="00622AF6" w:rsidP="003250FA">
            <w:pPr>
              <w:spacing w:before="120" w:line="276" w:lineRule="auto"/>
              <w:ind w:left="311"/>
              <w:rPr>
                <w:rFonts w:ascii="Calibri" w:hAnsi="Calibri" w:cs="Calibri"/>
                <w:sz w:val="20"/>
                <w:szCs w:val="20"/>
              </w:rPr>
            </w:pP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1 godzinę x </w:t>
            </w:r>
            <w:r w:rsidR="007F20E6"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>576</w:t>
            </w: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godzin = </w:t>
            </w:r>
            <w:r w:rsidR="00C133D2"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………………….. </w:t>
            </w: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złotych brutto </w:t>
            </w:r>
          </w:p>
          <w:p w14:paraId="71D56429" w14:textId="6C078D8B" w:rsidR="00010CE1" w:rsidRPr="00A474E7" w:rsidRDefault="004976FC" w:rsidP="003250FA">
            <w:pPr>
              <w:pStyle w:val="Akapitzlist"/>
              <w:numPr>
                <w:ilvl w:val="0"/>
                <w:numId w:val="51"/>
              </w:numPr>
              <w:spacing w:after="0"/>
              <w:rPr>
                <w:sz w:val="20"/>
                <w:szCs w:val="20"/>
              </w:rPr>
            </w:pPr>
            <w:r w:rsidRPr="00A474E7">
              <w:rPr>
                <w:b/>
                <w:sz w:val="20"/>
                <w:szCs w:val="20"/>
              </w:rPr>
              <w:t>Z</w:t>
            </w:r>
            <w:r w:rsidR="00010CE1" w:rsidRPr="00A474E7">
              <w:rPr>
                <w:b/>
                <w:sz w:val="20"/>
                <w:szCs w:val="20"/>
              </w:rPr>
              <w:t>ajęcia z języka angielskiego</w:t>
            </w:r>
            <w:r w:rsidR="004134FC" w:rsidRPr="00A474E7">
              <w:rPr>
                <w:b/>
                <w:sz w:val="20"/>
                <w:szCs w:val="20"/>
              </w:rPr>
              <w:t>:</w:t>
            </w:r>
          </w:p>
          <w:p w14:paraId="5C87D44D" w14:textId="29F40121" w:rsidR="00E57351" w:rsidRPr="00A474E7" w:rsidRDefault="00E57351" w:rsidP="003250FA">
            <w:pPr>
              <w:tabs>
                <w:tab w:val="left" w:pos="426"/>
              </w:tabs>
              <w:spacing w:before="120"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1 godzinę x </w:t>
            </w:r>
            <w:r w:rsidR="007F20E6"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>576</w:t>
            </w: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godzin = </w:t>
            </w:r>
            <w:r w:rsidR="00C133D2"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………………….. </w:t>
            </w: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złotych brutto </w:t>
            </w:r>
          </w:p>
          <w:p w14:paraId="644EBF7A" w14:textId="39B70A7C" w:rsidR="0009547C" w:rsidRPr="00A474E7" w:rsidRDefault="004976FC" w:rsidP="003250FA">
            <w:pPr>
              <w:pStyle w:val="Akapitzlist"/>
              <w:numPr>
                <w:ilvl w:val="0"/>
                <w:numId w:val="51"/>
              </w:numPr>
              <w:spacing w:after="0"/>
              <w:jc w:val="both"/>
              <w:rPr>
                <w:b/>
                <w:sz w:val="20"/>
                <w:szCs w:val="20"/>
              </w:rPr>
            </w:pPr>
            <w:r w:rsidRPr="00A474E7">
              <w:rPr>
                <w:b/>
                <w:sz w:val="20"/>
                <w:szCs w:val="20"/>
              </w:rPr>
              <w:t>Z</w:t>
            </w:r>
            <w:r w:rsidR="0009547C" w:rsidRPr="00A474E7">
              <w:rPr>
                <w:b/>
                <w:sz w:val="20"/>
                <w:szCs w:val="20"/>
              </w:rPr>
              <w:t>ajęcia komputerowe</w:t>
            </w:r>
            <w:r w:rsidR="004134FC" w:rsidRPr="00A474E7">
              <w:rPr>
                <w:b/>
                <w:sz w:val="20"/>
                <w:szCs w:val="20"/>
              </w:rPr>
              <w:t>:</w:t>
            </w:r>
          </w:p>
          <w:p w14:paraId="1DC5F213" w14:textId="65AA6621" w:rsidR="00997C25" w:rsidRPr="0009547C" w:rsidRDefault="00997C25" w:rsidP="003250FA">
            <w:pPr>
              <w:tabs>
                <w:tab w:val="left" w:pos="426"/>
              </w:tabs>
              <w:spacing w:before="120"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1 godzinę x </w:t>
            </w:r>
            <w:r w:rsidR="007F20E6"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>96</w:t>
            </w: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godzin = </w:t>
            </w:r>
            <w:r w:rsidR="00C133D2"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………………….. </w:t>
            </w:r>
            <w:r w:rsidRPr="00A474E7">
              <w:rPr>
                <w:rFonts w:ascii="Calibri" w:hAnsi="Calibri" w:cs="Calibri"/>
                <w:b/>
                <w:bCs/>
                <w:sz w:val="20"/>
                <w:szCs w:val="20"/>
              </w:rPr>
              <w:t>złotych brutto</w:t>
            </w:r>
            <w:r w:rsidRPr="0009547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524D2273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42F7AB4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5C833EEE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2120DE6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79ABF76F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5405715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2059A0EA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97EF425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36000809" w14:textId="77777777" w:rsidR="00336289" w:rsidRDefault="00336289" w:rsidP="007F0C30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231C600E" w14:textId="59E5727B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lastRenderedPageBreak/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nr </w:t>
            </w:r>
            <w:r w:rsidR="005B74E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2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129DD075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165B7601" w14:textId="77777777" w:rsidR="00997C25" w:rsidRDefault="00997C25" w:rsidP="00997C25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Wynikającą z poniższej kalkulacji:</w:t>
            </w:r>
          </w:p>
          <w:p w14:paraId="7D689C93" w14:textId="493ACDA1" w:rsidR="00997C25" w:rsidRDefault="00997C25" w:rsidP="00997C25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godzinę x </w:t>
            </w:r>
            <w:r w:rsidR="007F20E6">
              <w:rPr>
                <w:rFonts w:ascii="Calibri" w:hAnsi="Calibri" w:cs="Calibri"/>
                <w:b/>
                <w:bCs/>
                <w:sz w:val="20"/>
                <w:szCs w:val="20"/>
              </w:rPr>
              <w:t>24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>godzin</w:t>
            </w:r>
            <w:r w:rsidR="007F20E6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= …………. złotych brutto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łącznie</w:t>
            </w:r>
          </w:p>
          <w:p w14:paraId="4B52C409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1377B90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088C2B8B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46F1A03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3545A681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C116C4B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3745362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0AFC426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6AA2E958" w14:textId="77777777" w:rsidR="00C21FA8" w:rsidRDefault="00C21FA8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02CA766B" w14:textId="217EBBDD" w:rsidR="00C21FA8" w:rsidRPr="00FA33A5" w:rsidRDefault="00C21FA8" w:rsidP="00C21FA8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nr </w:t>
            </w:r>
            <w:r w:rsidR="005B74E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3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2C2DAB82" w14:textId="77777777" w:rsidR="00C21FA8" w:rsidRDefault="00C21FA8" w:rsidP="00C21FA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6F195C63" w14:textId="77777777" w:rsidR="00C21FA8" w:rsidRDefault="00C21FA8" w:rsidP="00C21FA8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Wynikającą z poniższej kalkulacji:</w:t>
            </w:r>
          </w:p>
          <w:p w14:paraId="3AFA41B8" w14:textId="30EFE002" w:rsidR="00C21FA8" w:rsidRDefault="00C21FA8" w:rsidP="00C21FA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godzinę x </w:t>
            </w:r>
            <w:r w:rsidR="007F20E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180 </w:t>
            </w:r>
            <w:r w:rsidR="007F20E6"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>godzin</w:t>
            </w:r>
            <w:r w:rsidR="007F20E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= …………. złotych brutto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łącznie</w:t>
            </w:r>
          </w:p>
          <w:p w14:paraId="2DB7FE25" w14:textId="77777777" w:rsidR="00C21FA8" w:rsidRDefault="00C21FA8" w:rsidP="00C21FA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69DA42B" w14:textId="77777777" w:rsidR="00C21FA8" w:rsidRDefault="00C21FA8" w:rsidP="00C21FA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68AFA71D" w14:textId="77777777" w:rsidR="00C21FA8" w:rsidRDefault="00C21FA8" w:rsidP="00C21FA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5AAE4CB" w14:textId="77777777" w:rsidR="00C21FA8" w:rsidRPr="00FA33A5" w:rsidRDefault="00C21FA8" w:rsidP="00C21FA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781810BE" w14:textId="77777777" w:rsidR="00C21FA8" w:rsidRPr="00FA33A5" w:rsidRDefault="00C21FA8" w:rsidP="00C21FA8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E47306D" w14:textId="77777777" w:rsidR="00C21FA8" w:rsidRDefault="00C21FA8" w:rsidP="00C21FA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1C19928D" w14:textId="77777777" w:rsidR="00C21FA8" w:rsidRPr="00FA33A5" w:rsidRDefault="00C21FA8" w:rsidP="00C21FA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C17F39B" w14:textId="77777777" w:rsidR="00C21FA8" w:rsidRDefault="00C21FA8" w:rsidP="00C21FA8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06FA51D4" w14:textId="77777777" w:rsidR="007F20E6" w:rsidRDefault="007F20E6" w:rsidP="00C21FA8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0A7EF5F1" w14:textId="2C8C862C" w:rsidR="007F20E6" w:rsidRPr="00FA33A5" w:rsidRDefault="007F20E6" w:rsidP="007F20E6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nr </w:t>
            </w:r>
            <w:r w:rsidR="005B74E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4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43ADDC97" w14:textId="77777777" w:rsidR="007F20E6" w:rsidRDefault="007F20E6" w:rsidP="007F20E6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7FF475FA" w14:textId="77777777" w:rsidR="007F20E6" w:rsidRDefault="007F20E6" w:rsidP="007F20E6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Wynikającą z poniższej kalkulacji:</w:t>
            </w:r>
          </w:p>
          <w:p w14:paraId="605EF1F4" w14:textId="77777777" w:rsidR="007F20E6" w:rsidRDefault="007F20E6" w:rsidP="007F20E6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godzinę x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180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>godzin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622AF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= …………. złotych brutto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łącznie</w:t>
            </w:r>
          </w:p>
          <w:p w14:paraId="3574FA7A" w14:textId="77777777" w:rsidR="007F20E6" w:rsidRDefault="007F20E6" w:rsidP="007F20E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3B9F62E" w14:textId="77777777" w:rsidR="007F20E6" w:rsidRDefault="007F20E6" w:rsidP="007F20E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70263712" w14:textId="77777777" w:rsidR="007F20E6" w:rsidRDefault="007F20E6" w:rsidP="007F20E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51BB11E" w14:textId="77777777" w:rsidR="007F20E6" w:rsidRPr="00FA33A5" w:rsidRDefault="007F20E6" w:rsidP="007F20E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12667DE1" w14:textId="77777777" w:rsidR="007F20E6" w:rsidRPr="00FA33A5" w:rsidRDefault="007F20E6" w:rsidP="007F20E6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0F7DA23" w14:textId="77777777" w:rsidR="007F20E6" w:rsidRDefault="007F20E6" w:rsidP="007F20E6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3F782970" w14:textId="77777777" w:rsidR="007F20E6" w:rsidRPr="00FA33A5" w:rsidRDefault="007F20E6" w:rsidP="007F20E6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FDA746B" w14:textId="77777777" w:rsidR="007F20E6" w:rsidRDefault="007F20E6" w:rsidP="007F20E6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4E64C24D" w14:textId="77777777" w:rsidR="007F20E6" w:rsidRDefault="007F20E6" w:rsidP="00C21FA8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2C34DB36" w14:textId="77777777" w:rsidR="00C21FA8" w:rsidRDefault="00C21FA8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4ED97A74" w14:textId="57E437B7" w:rsidR="007F0C30" w:rsidRPr="00361D5F" w:rsidRDefault="007F0C30" w:rsidP="00361D5F">
            <w:pPr>
              <w:widowControl w:val="0"/>
              <w:suppressAutoHyphens/>
              <w:autoSpaceDN w:val="0"/>
              <w:contextualSpacing/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</w:pPr>
          </w:p>
        </w:tc>
      </w:tr>
      <w:tr w:rsidR="006B678D" w:rsidRPr="00FA33A5" w14:paraId="5252C08E" w14:textId="77777777" w:rsidTr="002238C6">
        <w:tc>
          <w:tcPr>
            <w:tcW w:w="8634" w:type="dxa"/>
          </w:tcPr>
          <w:p w14:paraId="747BF429" w14:textId="77777777" w:rsidR="006B678D" w:rsidRPr="00FA33A5" w:rsidRDefault="006B678D" w:rsidP="00A4340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96426A9" w14:textId="77777777" w:rsidR="00471C4D" w:rsidRDefault="00471C4D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F8F3F6F" w14:textId="77777777" w:rsidR="00F81C9B" w:rsidRPr="00FA33A5" w:rsidRDefault="00F81C9B" w:rsidP="00956C71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64BD2FF" w14:textId="77777777" w:rsidR="00016153" w:rsidRPr="00FA33A5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B80C77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t>Adres kontaktowy e</w:t>
      </w:r>
      <w:r w:rsidR="00F30C2A" w:rsidRPr="00B80C77">
        <w:rPr>
          <w:rFonts w:ascii="Calibri" w:hAnsi="Calibri" w:cs="Calibri"/>
          <w:sz w:val="20"/>
          <w:szCs w:val="20"/>
        </w:rPr>
        <w:t>-</w:t>
      </w:r>
      <w:r w:rsidRPr="00B80C77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6E69CF6D" w14:textId="77777777" w:rsidR="006A798D" w:rsidRPr="00FA33A5" w:rsidRDefault="006A798D" w:rsidP="00BA0FBA">
      <w:pPr>
        <w:spacing w:after="6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568E8E48" w14:textId="252A79EC" w:rsidR="00964FD5" w:rsidRPr="00FA33A5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FA33A5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FA33A5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6B76780D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lastRenderedPageBreak/>
        <w:t>Średnim przedsiębiorstwem TAK/NIE*</w:t>
      </w:r>
    </w:p>
    <w:p w14:paraId="3615E25A" w14:textId="41EAEA14" w:rsidR="000636EC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FA33A5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4665484C" w14:textId="77777777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23D9236D" w:rsidR="00F30C2A" w:rsidRPr="00FA33A5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  <w:r w:rsidR="008C5847">
        <w:rPr>
          <w:rFonts w:ascii="Calibri" w:hAnsi="Calibri" w:cs="Calibri"/>
          <w:snapToGrid w:val="0"/>
          <w:sz w:val="20"/>
        </w:rPr>
        <w:t>…….…….</w:t>
      </w:r>
    </w:p>
    <w:p w14:paraId="4F3801F1" w14:textId="3C17C7F0" w:rsidR="00F31701" w:rsidRPr="00FA33A5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  <w:r w:rsidR="008C5847">
        <w:rPr>
          <w:rFonts w:ascii="Calibri" w:hAnsi="Calibri" w:cs="Calibri"/>
          <w:snapToGrid w:val="0"/>
          <w:sz w:val="20"/>
        </w:rPr>
        <w:t>…………..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FA33A5" w:rsidRDefault="004301EB" w:rsidP="00E40864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FA33A5" w:rsidRDefault="004301EB" w:rsidP="00EF0FD7">
      <w:pPr>
        <w:pStyle w:val="Lista5"/>
        <w:spacing w:line="276" w:lineRule="auto"/>
        <w:ind w:left="0" w:firstLine="0"/>
        <w:rPr>
          <w:rFonts w:ascii="Calibri" w:hAnsi="Calibri" w:cs="Calibri"/>
          <w:sz w:val="20"/>
        </w:rPr>
      </w:pPr>
    </w:p>
    <w:sectPr w:rsidR="004301EB" w:rsidRPr="00FA33A5" w:rsidSect="004124C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B3C3D" w14:textId="77777777" w:rsidR="00B13A40" w:rsidRDefault="00B13A40">
      <w:r>
        <w:separator/>
      </w:r>
    </w:p>
  </w:endnote>
  <w:endnote w:type="continuationSeparator" w:id="0">
    <w:p w14:paraId="2E62A5B5" w14:textId="77777777" w:rsidR="00B13A40" w:rsidRDefault="00B1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7777777" w:rsidR="00127BB7" w:rsidRPr="00956C71" w:rsidRDefault="00127BB7" w:rsidP="00127BB7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956C71">
      <w:rPr>
        <w:rFonts w:ascii="Calibri" w:hAnsi="Calibri" w:cs="Calibri"/>
        <w:b/>
        <w:sz w:val="18"/>
        <w:szCs w:val="18"/>
        <w:highlight w:val="yellow"/>
      </w:rPr>
      <w:t>Oferta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musi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956C71">
      <w:rPr>
        <w:rFonts w:ascii="Calibri" w:hAnsi="Calibri" w:cs="Calibri"/>
        <w:sz w:val="18"/>
        <w:szCs w:val="18"/>
        <w:highlight w:val="yellow"/>
      </w:rPr>
      <w:t>.</w:t>
    </w:r>
  </w:p>
  <w:p w14:paraId="51C734C6" w14:textId="427AF714" w:rsidR="000C25EB" w:rsidRPr="00956C71" w:rsidRDefault="000C25EB" w:rsidP="00016153">
    <w:pPr>
      <w:pStyle w:val="Nagwek"/>
      <w:jc w:val="right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B8C5" w14:textId="77777777" w:rsidR="004124CD" w:rsidRPr="0042204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  <w:lang w:val="x-none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D840F" w14:textId="77777777" w:rsidR="00B13A40" w:rsidRDefault="00B13A40">
      <w:r>
        <w:separator/>
      </w:r>
    </w:p>
  </w:footnote>
  <w:footnote w:type="continuationSeparator" w:id="0">
    <w:p w14:paraId="63C3D880" w14:textId="77777777" w:rsidR="00B13A40" w:rsidRDefault="00B13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65AA" w14:textId="77777777" w:rsidR="00361D5F" w:rsidRDefault="00361D5F" w:rsidP="00361D5F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  <w:lang w:val="pl-PL" w:eastAsia="pl-PL"/>
      </w:rPr>
      <w:drawing>
        <wp:inline distT="0" distB="0" distL="0" distR="0" wp14:anchorId="470D614B" wp14:editId="675A4459">
          <wp:extent cx="6118860" cy="518160"/>
          <wp:effectExtent l="0" t="0" r="0" b="0"/>
          <wp:docPr id="5589424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89FDA1" w14:textId="77777777" w:rsidR="00361D5F" w:rsidRPr="007850ED" w:rsidRDefault="00361D5F" w:rsidP="00361D5F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5BD3DF48" w14:textId="77777777" w:rsidR="00361D5F" w:rsidRDefault="00361D5F" w:rsidP="00361D5F">
    <w:pPr>
      <w:pStyle w:val="Tekstpodstawowy"/>
      <w:spacing w:line="14" w:lineRule="auto"/>
      <w:jc w:val="left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CFCFCD3" wp14:editId="607BF31B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658960096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40F21C" w14:textId="77777777" w:rsidR="00361D5F" w:rsidRDefault="00361D5F" w:rsidP="00361D5F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CFC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4640F21C" w14:textId="77777777" w:rsidR="00361D5F" w:rsidRDefault="00361D5F" w:rsidP="00361D5F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6A29A62B" w14:textId="77777777" w:rsidR="00361D5F" w:rsidRDefault="00361D5F" w:rsidP="00361D5F">
    <w:pPr>
      <w:pStyle w:val="Nagwek"/>
      <w:rPr>
        <w:rFonts w:ascii="Calibri" w:hAnsi="Calibri" w:cs="Calibri"/>
        <w:sz w:val="20"/>
        <w:szCs w:val="20"/>
      </w:rPr>
    </w:pPr>
  </w:p>
  <w:p w14:paraId="5AD8B7BB" w14:textId="77777777" w:rsidR="00361D5F" w:rsidRPr="00153643" w:rsidRDefault="00361D5F" w:rsidP="00361D5F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sz w:val="20"/>
        <w:szCs w:val="20"/>
      </w:rPr>
      <w:t>4</w:t>
    </w:r>
    <w:r w:rsidRPr="00153643">
      <w:rPr>
        <w:rFonts w:ascii="Calibri" w:hAnsi="Calibri" w:cs="Calibri"/>
        <w:sz w:val="20"/>
        <w:szCs w:val="20"/>
      </w:rPr>
      <w:t>/PRZ/2025</w:t>
    </w:r>
  </w:p>
  <w:p w14:paraId="626512B2" w14:textId="77777777" w:rsidR="00361D5F" w:rsidRPr="00361D5F" w:rsidRDefault="00361D5F" w:rsidP="00361D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B99F" w14:textId="77777777" w:rsidR="00D27D6B" w:rsidRDefault="00D27D6B" w:rsidP="00D27D6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  <w:lang w:val="pl-PL" w:eastAsia="pl-PL"/>
      </w:rPr>
      <w:drawing>
        <wp:inline distT="0" distB="0" distL="0" distR="0" wp14:anchorId="29409D50" wp14:editId="2EDFD50A">
          <wp:extent cx="6118860" cy="518160"/>
          <wp:effectExtent l="0" t="0" r="0" b="0"/>
          <wp:docPr id="9146684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301D9" w14:textId="77777777" w:rsidR="00D27D6B" w:rsidRPr="007850ED" w:rsidRDefault="00D27D6B" w:rsidP="00D27D6B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5361E6" w14:textId="77777777" w:rsidR="00DF6F16" w:rsidRDefault="00DF6F16" w:rsidP="00D27D6B">
    <w:pPr>
      <w:pStyle w:val="Nagwek"/>
      <w:rPr>
        <w:rFonts w:ascii="Calibri" w:hAnsi="Calibri" w:cs="Calibri"/>
        <w:sz w:val="20"/>
        <w:szCs w:val="20"/>
      </w:rPr>
    </w:pPr>
  </w:p>
  <w:p w14:paraId="1E644BE8" w14:textId="0B11FE3F" w:rsidR="00A46408" w:rsidRPr="00153643" w:rsidRDefault="00153643" w:rsidP="00D27D6B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3D7B15" w:rsidRPr="003D7B15">
      <w:rPr>
        <w:rFonts w:ascii="Calibri" w:hAnsi="Calibri" w:cs="Calibri"/>
        <w:sz w:val="20"/>
        <w:szCs w:val="20"/>
      </w:rPr>
      <w:t>PWD.ZP.3.2026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20776E"/>
    <w:multiLevelType w:val="hybridMultilevel"/>
    <w:tmpl w:val="F814A5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AD2F46"/>
    <w:multiLevelType w:val="hybridMultilevel"/>
    <w:tmpl w:val="997A47B2"/>
    <w:lvl w:ilvl="0" w:tplc="FDD6BE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9A7239"/>
    <w:multiLevelType w:val="hybridMultilevel"/>
    <w:tmpl w:val="97B45E88"/>
    <w:lvl w:ilvl="0" w:tplc="BA4213B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6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73918256">
    <w:abstractNumId w:val="38"/>
  </w:num>
  <w:num w:numId="2" w16cid:durableId="1132096198">
    <w:abstractNumId w:val="45"/>
  </w:num>
  <w:num w:numId="3" w16cid:durableId="1628050370">
    <w:abstractNumId w:val="32"/>
  </w:num>
  <w:num w:numId="4" w16cid:durableId="1748720155">
    <w:abstractNumId w:val="26"/>
  </w:num>
  <w:num w:numId="5" w16cid:durableId="1734809242">
    <w:abstractNumId w:val="19"/>
  </w:num>
  <w:num w:numId="6" w16cid:durableId="1121264584">
    <w:abstractNumId w:val="35"/>
  </w:num>
  <w:num w:numId="7" w16cid:durableId="1301615634">
    <w:abstractNumId w:val="40"/>
  </w:num>
  <w:num w:numId="8" w16cid:durableId="1848053352">
    <w:abstractNumId w:val="24"/>
  </w:num>
  <w:num w:numId="9" w16cid:durableId="1110658711">
    <w:abstractNumId w:val="53"/>
  </w:num>
  <w:num w:numId="10" w16cid:durableId="507327353">
    <w:abstractNumId w:val="59"/>
  </w:num>
  <w:num w:numId="11" w16cid:durableId="912278083">
    <w:abstractNumId w:val="20"/>
  </w:num>
  <w:num w:numId="12" w16cid:durableId="566769133">
    <w:abstractNumId w:val="57"/>
  </w:num>
  <w:num w:numId="13" w16cid:durableId="1222250152">
    <w:abstractNumId w:val="58"/>
  </w:num>
  <w:num w:numId="14" w16cid:durableId="555237804">
    <w:abstractNumId w:val="12"/>
  </w:num>
  <w:num w:numId="15" w16cid:durableId="1858613864">
    <w:abstractNumId w:val="29"/>
  </w:num>
  <w:num w:numId="16" w16cid:durableId="1566647078">
    <w:abstractNumId w:val="34"/>
  </w:num>
  <w:num w:numId="17" w16cid:durableId="475534890">
    <w:abstractNumId w:val="52"/>
  </w:num>
  <w:num w:numId="18" w16cid:durableId="1945457728">
    <w:abstractNumId w:val="22"/>
  </w:num>
  <w:num w:numId="19" w16cid:durableId="977488848">
    <w:abstractNumId w:val="13"/>
  </w:num>
  <w:num w:numId="20" w16cid:durableId="1215238057">
    <w:abstractNumId w:val="17"/>
  </w:num>
  <w:num w:numId="21" w16cid:durableId="1530030467">
    <w:abstractNumId w:val="46"/>
  </w:num>
  <w:num w:numId="22" w16cid:durableId="2011254652">
    <w:abstractNumId w:val="18"/>
  </w:num>
  <w:num w:numId="23" w16cid:durableId="110631782">
    <w:abstractNumId w:val="51"/>
  </w:num>
  <w:num w:numId="24" w16cid:durableId="2080206655">
    <w:abstractNumId w:val="49"/>
  </w:num>
  <w:num w:numId="25" w16cid:durableId="111481656">
    <w:abstractNumId w:val="21"/>
  </w:num>
  <w:num w:numId="26" w16cid:durableId="1362052823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2439629">
    <w:abstractNumId w:val="55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02229448">
    <w:abstractNumId w:val="3"/>
  </w:num>
  <w:num w:numId="29" w16cid:durableId="1580872538">
    <w:abstractNumId w:val="8"/>
  </w:num>
  <w:num w:numId="30" w16cid:durableId="1978340876">
    <w:abstractNumId w:val="2"/>
  </w:num>
  <w:num w:numId="31" w16cid:durableId="2038237827">
    <w:abstractNumId w:val="44"/>
  </w:num>
  <w:num w:numId="32" w16cid:durableId="824934070">
    <w:abstractNumId w:val="10"/>
  </w:num>
  <w:num w:numId="33" w16cid:durableId="645934188">
    <w:abstractNumId w:val="30"/>
  </w:num>
  <w:num w:numId="34" w16cid:durableId="1433238933">
    <w:abstractNumId w:val="47"/>
  </w:num>
  <w:num w:numId="35" w16cid:durableId="84962611">
    <w:abstractNumId w:val="16"/>
  </w:num>
  <w:num w:numId="36" w16cid:durableId="2109303911">
    <w:abstractNumId w:val="56"/>
  </w:num>
  <w:num w:numId="37" w16cid:durableId="1722628816">
    <w:abstractNumId w:val="14"/>
  </w:num>
  <w:num w:numId="38" w16cid:durableId="1721444369">
    <w:abstractNumId w:val="9"/>
  </w:num>
  <w:num w:numId="39" w16cid:durableId="530074621">
    <w:abstractNumId w:val="25"/>
  </w:num>
  <w:num w:numId="40" w16cid:durableId="1784612508">
    <w:abstractNumId w:val="42"/>
  </w:num>
  <w:num w:numId="41" w16cid:durableId="1222062591">
    <w:abstractNumId w:val="36"/>
  </w:num>
  <w:num w:numId="42" w16cid:durableId="97637928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0934256">
    <w:abstractNumId w:val="39"/>
  </w:num>
  <w:num w:numId="44" w16cid:durableId="492067842">
    <w:abstractNumId w:val="11"/>
  </w:num>
  <w:num w:numId="45" w16cid:durableId="329217669">
    <w:abstractNumId w:val="15"/>
  </w:num>
  <w:num w:numId="46" w16cid:durableId="1708406037">
    <w:abstractNumId w:val="27"/>
  </w:num>
  <w:num w:numId="47" w16cid:durableId="1338076091">
    <w:abstractNumId w:val="54"/>
  </w:num>
  <w:num w:numId="48" w16cid:durableId="1185292705">
    <w:abstractNumId w:val="23"/>
  </w:num>
  <w:num w:numId="49" w16cid:durableId="945773593">
    <w:abstractNumId w:val="41"/>
  </w:num>
  <w:num w:numId="50" w16cid:durableId="258486995">
    <w:abstractNumId w:val="28"/>
  </w:num>
  <w:num w:numId="51" w16cid:durableId="2046129307">
    <w:abstractNumId w:val="31"/>
  </w:num>
  <w:num w:numId="52" w16cid:durableId="2061125232">
    <w:abstractNumId w:val="4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CE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480E"/>
    <w:rsid w:val="0009547C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75C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0C33"/>
    <w:rsid w:val="000E17E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3643"/>
    <w:rsid w:val="001568FB"/>
    <w:rsid w:val="00157704"/>
    <w:rsid w:val="00157C65"/>
    <w:rsid w:val="0016161F"/>
    <w:rsid w:val="0016212F"/>
    <w:rsid w:val="00162505"/>
    <w:rsid w:val="00162560"/>
    <w:rsid w:val="0016345B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297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328"/>
    <w:rsid w:val="002678AB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F4E"/>
    <w:rsid w:val="002B021D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19CB"/>
    <w:rsid w:val="00302515"/>
    <w:rsid w:val="00302B07"/>
    <w:rsid w:val="003040E7"/>
    <w:rsid w:val="00304675"/>
    <w:rsid w:val="003062AC"/>
    <w:rsid w:val="00307E4B"/>
    <w:rsid w:val="00310A34"/>
    <w:rsid w:val="0031250C"/>
    <w:rsid w:val="00312DFC"/>
    <w:rsid w:val="0031370D"/>
    <w:rsid w:val="00313888"/>
    <w:rsid w:val="00315240"/>
    <w:rsid w:val="00320DC8"/>
    <w:rsid w:val="003250FA"/>
    <w:rsid w:val="00325720"/>
    <w:rsid w:val="0032633D"/>
    <w:rsid w:val="00330A77"/>
    <w:rsid w:val="00331D6C"/>
    <w:rsid w:val="0033364D"/>
    <w:rsid w:val="00333E3F"/>
    <w:rsid w:val="00333F61"/>
    <w:rsid w:val="00334999"/>
    <w:rsid w:val="0033628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1D5F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BCD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A7341"/>
    <w:rsid w:val="003B13A9"/>
    <w:rsid w:val="003B6F73"/>
    <w:rsid w:val="003C48F1"/>
    <w:rsid w:val="003C4B19"/>
    <w:rsid w:val="003C659A"/>
    <w:rsid w:val="003C6719"/>
    <w:rsid w:val="003C7514"/>
    <w:rsid w:val="003D1ED1"/>
    <w:rsid w:val="003D4FCB"/>
    <w:rsid w:val="003D7B15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3583"/>
    <w:rsid w:val="00404595"/>
    <w:rsid w:val="00404E4A"/>
    <w:rsid w:val="004050DD"/>
    <w:rsid w:val="00405505"/>
    <w:rsid w:val="00410D38"/>
    <w:rsid w:val="004124CD"/>
    <w:rsid w:val="0041331B"/>
    <w:rsid w:val="004134FC"/>
    <w:rsid w:val="00413D44"/>
    <w:rsid w:val="00414CF9"/>
    <w:rsid w:val="00414F47"/>
    <w:rsid w:val="004174D2"/>
    <w:rsid w:val="00420580"/>
    <w:rsid w:val="0042204D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0D4"/>
    <w:rsid w:val="0045165D"/>
    <w:rsid w:val="004519E7"/>
    <w:rsid w:val="004538F2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94A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976FC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9FC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05675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4583"/>
    <w:rsid w:val="005956AA"/>
    <w:rsid w:val="00595F14"/>
    <w:rsid w:val="00595F43"/>
    <w:rsid w:val="00596470"/>
    <w:rsid w:val="00596C55"/>
    <w:rsid w:val="005A015E"/>
    <w:rsid w:val="005A1915"/>
    <w:rsid w:val="005A3AF6"/>
    <w:rsid w:val="005A4EF6"/>
    <w:rsid w:val="005A62C2"/>
    <w:rsid w:val="005A7D9C"/>
    <w:rsid w:val="005B0EC6"/>
    <w:rsid w:val="005B588A"/>
    <w:rsid w:val="005B659A"/>
    <w:rsid w:val="005B74E5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6915"/>
    <w:rsid w:val="006071DE"/>
    <w:rsid w:val="00607529"/>
    <w:rsid w:val="00607E94"/>
    <w:rsid w:val="006111A3"/>
    <w:rsid w:val="00611934"/>
    <w:rsid w:val="0062063C"/>
    <w:rsid w:val="00622AF6"/>
    <w:rsid w:val="006230E3"/>
    <w:rsid w:val="006254E2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58CC"/>
    <w:rsid w:val="00657045"/>
    <w:rsid w:val="006575DF"/>
    <w:rsid w:val="006615B0"/>
    <w:rsid w:val="00662A16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452A"/>
    <w:rsid w:val="006A693C"/>
    <w:rsid w:val="006A798D"/>
    <w:rsid w:val="006B004E"/>
    <w:rsid w:val="006B12F4"/>
    <w:rsid w:val="006B17B0"/>
    <w:rsid w:val="006B48EB"/>
    <w:rsid w:val="006B5051"/>
    <w:rsid w:val="006B65EA"/>
    <w:rsid w:val="006B678D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2CC9"/>
    <w:rsid w:val="006F38A6"/>
    <w:rsid w:val="006F4070"/>
    <w:rsid w:val="006F4D47"/>
    <w:rsid w:val="006F572A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678"/>
    <w:rsid w:val="007358E6"/>
    <w:rsid w:val="00737587"/>
    <w:rsid w:val="00743AA5"/>
    <w:rsid w:val="00747E30"/>
    <w:rsid w:val="00751817"/>
    <w:rsid w:val="0075289B"/>
    <w:rsid w:val="00753B3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3A91"/>
    <w:rsid w:val="007A7C26"/>
    <w:rsid w:val="007B21B2"/>
    <w:rsid w:val="007B4461"/>
    <w:rsid w:val="007B5670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4C"/>
    <w:rsid w:val="007E6310"/>
    <w:rsid w:val="007F0C30"/>
    <w:rsid w:val="007F20E6"/>
    <w:rsid w:val="007F34EC"/>
    <w:rsid w:val="007F3FE7"/>
    <w:rsid w:val="007F4967"/>
    <w:rsid w:val="007F4FAE"/>
    <w:rsid w:val="007F76A1"/>
    <w:rsid w:val="007F7A95"/>
    <w:rsid w:val="00801E2C"/>
    <w:rsid w:val="00802B11"/>
    <w:rsid w:val="00802C0B"/>
    <w:rsid w:val="00803828"/>
    <w:rsid w:val="00803D06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44A7"/>
    <w:rsid w:val="00835ABD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3F2"/>
    <w:rsid w:val="008C5847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97C25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474E7"/>
    <w:rsid w:val="00A57250"/>
    <w:rsid w:val="00A578F5"/>
    <w:rsid w:val="00A6013A"/>
    <w:rsid w:val="00A609CB"/>
    <w:rsid w:val="00A61538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2DF2"/>
    <w:rsid w:val="00A85586"/>
    <w:rsid w:val="00A9175F"/>
    <w:rsid w:val="00A91FE0"/>
    <w:rsid w:val="00A97F70"/>
    <w:rsid w:val="00AA4266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06D15"/>
    <w:rsid w:val="00B119CC"/>
    <w:rsid w:val="00B11C33"/>
    <w:rsid w:val="00B13028"/>
    <w:rsid w:val="00B13A40"/>
    <w:rsid w:val="00B1499E"/>
    <w:rsid w:val="00B153AF"/>
    <w:rsid w:val="00B17B28"/>
    <w:rsid w:val="00B20941"/>
    <w:rsid w:val="00B20BCF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52E"/>
    <w:rsid w:val="00BC077D"/>
    <w:rsid w:val="00BC4A55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33D2"/>
    <w:rsid w:val="00C14458"/>
    <w:rsid w:val="00C14AFC"/>
    <w:rsid w:val="00C153BB"/>
    <w:rsid w:val="00C21FA8"/>
    <w:rsid w:val="00C22F62"/>
    <w:rsid w:val="00C24130"/>
    <w:rsid w:val="00C244CC"/>
    <w:rsid w:val="00C244E8"/>
    <w:rsid w:val="00C255E4"/>
    <w:rsid w:val="00C256CC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2DD5"/>
    <w:rsid w:val="00C4348A"/>
    <w:rsid w:val="00C451BB"/>
    <w:rsid w:val="00C477A8"/>
    <w:rsid w:val="00C51F8C"/>
    <w:rsid w:val="00C54946"/>
    <w:rsid w:val="00C5533B"/>
    <w:rsid w:val="00C57F0E"/>
    <w:rsid w:val="00C6357F"/>
    <w:rsid w:val="00C64003"/>
    <w:rsid w:val="00C640EF"/>
    <w:rsid w:val="00C650A4"/>
    <w:rsid w:val="00C652B5"/>
    <w:rsid w:val="00C675C4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14E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D00567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57354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5FE"/>
    <w:rsid w:val="00DC6FCE"/>
    <w:rsid w:val="00DC7F87"/>
    <w:rsid w:val="00DD0167"/>
    <w:rsid w:val="00DD27CF"/>
    <w:rsid w:val="00DD2EAB"/>
    <w:rsid w:val="00DD3005"/>
    <w:rsid w:val="00DD3AAC"/>
    <w:rsid w:val="00DD3B21"/>
    <w:rsid w:val="00DD7838"/>
    <w:rsid w:val="00DD7EF3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DF6F16"/>
    <w:rsid w:val="00E00090"/>
    <w:rsid w:val="00E110B9"/>
    <w:rsid w:val="00E11444"/>
    <w:rsid w:val="00E15ED1"/>
    <w:rsid w:val="00E16B67"/>
    <w:rsid w:val="00E1747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57351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043"/>
    <w:rsid w:val="00EA4C1A"/>
    <w:rsid w:val="00EA4F5C"/>
    <w:rsid w:val="00EB1584"/>
    <w:rsid w:val="00EB26BF"/>
    <w:rsid w:val="00EB448B"/>
    <w:rsid w:val="00EB567B"/>
    <w:rsid w:val="00EB56F4"/>
    <w:rsid w:val="00EB5DC0"/>
    <w:rsid w:val="00EB6A66"/>
    <w:rsid w:val="00EB6E2F"/>
    <w:rsid w:val="00EB6F6F"/>
    <w:rsid w:val="00EC0ED8"/>
    <w:rsid w:val="00EC1621"/>
    <w:rsid w:val="00EC199E"/>
    <w:rsid w:val="00EC4352"/>
    <w:rsid w:val="00EC538A"/>
    <w:rsid w:val="00ED0D85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7D9"/>
    <w:rsid w:val="00F0084C"/>
    <w:rsid w:val="00F032ED"/>
    <w:rsid w:val="00F042DF"/>
    <w:rsid w:val="00F050B8"/>
    <w:rsid w:val="00F05931"/>
    <w:rsid w:val="00F05BE3"/>
    <w:rsid w:val="00F05C67"/>
    <w:rsid w:val="00F11020"/>
    <w:rsid w:val="00F128BC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546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D1B1B"/>
    <w:rsid w:val="00FD24DC"/>
    <w:rsid w:val="00FD2552"/>
    <w:rsid w:val="00FD27EC"/>
    <w:rsid w:val="00FD5023"/>
    <w:rsid w:val="00FD77B3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53B99-1A73-4E6B-B3A5-7D230ACDA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111D72-AF69-4129-AB36-602D7C98E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Tomasz </cp:lastModifiedBy>
  <cp:revision>4</cp:revision>
  <cp:lastPrinted>2020-12-21T07:21:00Z</cp:lastPrinted>
  <dcterms:created xsi:type="dcterms:W3CDTF">2026-04-16T14:26:00Z</dcterms:created>
  <dcterms:modified xsi:type="dcterms:W3CDTF">2026-04-28T11:48:00Z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