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A205E" w14:textId="46AA476C" w:rsidR="00DA509A" w:rsidRPr="00CA59A5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  <w:t xml:space="preserve">           </w:t>
      </w:r>
      <w:r w:rsidR="009834CE" w:rsidRPr="00CA59A5">
        <w:rPr>
          <w:rFonts w:ascii="Cambria" w:hAnsi="Cambria" w:cs="Arial"/>
          <w:sz w:val="18"/>
          <w:szCs w:val="18"/>
        </w:rPr>
        <w:t xml:space="preserve">                           </w:t>
      </w:r>
      <w:r w:rsidR="0056694D" w:rsidRPr="00CA59A5">
        <w:rPr>
          <w:rFonts w:ascii="Cambria" w:hAnsi="Cambria" w:cs="Arial"/>
          <w:sz w:val="18"/>
          <w:szCs w:val="18"/>
        </w:rPr>
        <w:t xml:space="preserve">Załącznik nr </w:t>
      </w:r>
      <w:r w:rsidR="00D30722">
        <w:rPr>
          <w:rFonts w:ascii="Cambria" w:hAnsi="Cambria" w:cs="Arial"/>
          <w:sz w:val="18"/>
          <w:szCs w:val="18"/>
        </w:rPr>
        <w:t>1</w:t>
      </w:r>
      <w:r w:rsidR="001F1E7C">
        <w:rPr>
          <w:rFonts w:ascii="Cambria" w:hAnsi="Cambria" w:cs="Arial"/>
          <w:sz w:val="18"/>
          <w:szCs w:val="18"/>
        </w:rPr>
        <w:t>1</w:t>
      </w:r>
      <w:r w:rsidR="00C30CE0">
        <w:rPr>
          <w:rFonts w:ascii="Cambria" w:hAnsi="Cambria" w:cs="Arial"/>
          <w:sz w:val="18"/>
          <w:szCs w:val="18"/>
        </w:rPr>
        <w:t xml:space="preserve"> do SWZ</w:t>
      </w:r>
    </w:p>
    <w:p w14:paraId="4D292AF6" w14:textId="735584E8" w:rsidR="00BF0427" w:rsidRPr="00CA59A5" w:rsidRDefault="00DA509A" w:rsidP="006C4D9E">
      <w:pPr>
        <w:spacing w:before="120"/>
        <w:rPr>
          <w:rFonts w:ascii="Cambria" w:eastAsia="Batang" w:hAnsi="Cambria" w:cs="Arial"/>
          <w:i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................................................................</w:t>
      </w:r>
      <w:r w:rsidR="00D22BE4" w:rsidRPr="00CA59A5">
        <w:rPr>
          <w:rFonts w:ascii="Cambria" w:hAnsi="Cambria" w:cs="Arial"/>
          <w:sz w:val="18"/>
          <w:szCs w:val="18"/>
        </w:rPr>
        <w:t>...................</w:t>
      </w:r>
      <w:r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</w:p>
    <w:p w14:paraId="3F61F875" w14:textId="77777777" w:rsidR="00DA509A" w:rsidRPr="00CA59A5" w:rsidRDefault="00DA509A" w:rsidP="00DA509A">
      <w:pPr>
        <w:ind w:right="39"/>
        <w:rPr>
          <w:rFonts w:ascii="Cambria" w:eastAsia="Batang" w:hAnsi="Cambria" w:cs="Arial"/>
          <w:i/>
          <w:sz w:val="18"/>
          <w:szCs w:val="18"/>
        </w:rPr>
      </w:pPr>
    </w:p>
    <w:p w14:paraId="2C857938" w14:textId="77777777" w:rsidR="0032655D" w:rsidRPr="00CA59A5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18"/>
          <w:szCs w:val="18"/>
        </w:rPr>
      </w:pPr>
      <w:r w:rsidRPr="00CA59A5">
        <w:rPr>
          <w:rFonts w:ascii="Cambria" w:hAnsi="Cambria"/>
          <w:b/>
          <w:color w:val="auto"/>
          <w:sz w:val="18"/>
          <w:szCs w:val="18"/>
        </w:rPr>
        <w:t>WYKAZ OSÓB, KTÓRE BĘDĄ UCZESTNICZYĆ W WYKONYWANIU ZAMÓWIENIA</w:t>
      </w:r>
    </w:p>
    <w:p w14:paraId="17883595" w14:textId="77777777" w:rsidR="00C859C8" w:rsidRPr="00F5770D" w:rsidRDefault="0032655D" w:rsidP="00F5770D">
      <w:pPr>
        <w:jc w:val="center"/>
        <w:rPr>
          <w:rFonts w:ascii="Cambria" w:hAnsi="Cambria" w:cs="Arial"/>
          <w:b/>
          <w:bCs/>
          <w:sz w:val="18"/>
          <w:szCs w:val="18"/>
          <w:lang w:eastAsia="x-none"/>
        </w:rPr>
      </w:pPr>
      <w:r w:rsidRPr="00CA59A5">
        <w:rPr>
          <w:rFonts w:ascii="Cambria" w:hAnsi="Cambria" w:cs="Arial"/>
          <w:sz w:val="18"/>
          <w:szCs w:val="18"/>
        </w:rPr>
        <w:t>Składany do zadania</w:t>
      </w:r>
      <w:r w:rsidRPr="00CA59A5">
        <w:rPr>
          <w:rFonts w:ascii="Cambria" w:hAnsi="Cambria" w:cs="Arial"/>
          <w:b/>
          <w:bCs/>
          <w:sz w:val="18"/>
          <w:szCs w:val="18"/>
          <w:lang w:val="x-none" w:eastAsia="x-none"/>
        </w:rPr>
        <w:t xml:space="preserve"> </w:t>
      </w:r>
    </w:p>
    <w:p w14:paraId="5F7C5F9B" w14:textId="77777777" w:rsidR="00D500B3" w:rsidRDefault="00D500B3" w:rsidP="00D500B3">
      <w:pPr>
        <w:shd w:val="clear" w:color="auto" w:fill="BFBFBF"/>
        <w:tabs>
          <w:tab w:val="left" w:pos="6060"/>
        </w:tabs>
        <w:spacing w:line="276" w:lineRule="auto"/>
        <w:jc w:val="center"/>
        <w:rPr>
          <w:rFonts w:ascii="Cambria" w:hAnsi="Cambria" w:cs="Tahoma"/>
          <w:b/>
          <w:sz w:val="20"/>
          <w:szCs w:val="20"/>
        </w:rPr>
      </w:pPr>
    </w:p>
    <w:p w14:paraId="6257316A" w14:textId="77777777" w:rsidR="004227BE" w:rsidRPr="00BB41C0" w:rsidRDefault="004227BE" w:rsidP="004227BE">
      <w:pPr>
        <w:shd w:val="clear" w:color="auto" w:fill="BFBFBF" w:themeFill="background1" w:themeFillShade="BF"/>
        <w:spacing w:line="276" w:lineRule="auto"/>
        <w:jc w:val="center"/>
        <w:rPr>
          <w:rFonts w:ascii="Cambria" w:hAnsi="Cambria" w:cs="Helvetica-Bold"/>
          <w:b/>
          <w:bCs/>
          <w:sz w:val="20"/>
          <w:szCs w:val="20"/>
        </w:rPr>
      </w:pPr>
      <w:bookmarkStart w:id="0" w:name="_Hlk196386330"/>
      <w:r w:rsidRPr="00BB41C0">
        <w:rPr>
          <w:rFonts w:ascii="Cambria" w:hAnsi="Cambria" w:cs="Helvetica-Bold"/>
          <w:b/>
          <w:bCs/>
          <w:sz w:val="20"/>
          <w:szCs w:val="20"/>
        </w:rPr>
        <w:t>„</w:t>
      </w:r>
      <w:r>
        <w:rPr>
          <w:rFonts w:ascii="Cambria" w:hAnsi="Cambria" w:cs="Helvetica-Bold"/>
          <w:b/>
          <w:bCs/>
          <w:sz w:val="20"/>
          <w:szCs w:val="20"/>
        </w:rPr>
        <w:t xml:space="preserve">Prace konserwatorskie stolarki okiennej oraz elementów kamiennych w Dawnym Pałacu Biskupów Krakowskich w Kielcach” – etap I </w:t>
      </w:r>
    </w:p>
    <w:bookmarkEnd w:id="0"/>
    <w:p w14:paraId="5267C1C2" w14:textId="77777777" w:rsidR="00407B1A" w:rsidRPr="005D0986" w:rsidRDefault="00407B1A" w:rsidP="00EA225A">
      <w:pPr>
        <w:shd w:val="clear" w:color="auto" w:fill="BFBFBF" w:themeFill="background1" w:themeFillShade="BF"/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1402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985"/>
        <w:gridCol w:w="6652"/>
        <w:gridCol w:w="2552"/>
      </w:tblGrid>
      <w:tr w:rsidR="0032655D" w:rsidRPr="00CA59A5" w14:paraId="3D839BB8" w14:textId="77777777" w:rsidTr="0085085D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ECE0" w14:textId="77777777" w:rsidR="0032655D" w:rsidRPr="00CA59A5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CA59A5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3885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483F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4B2A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15F15F87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67EA8CA4" w14:textId="715CB33F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  <w:r w:rsidR="00645B81">
              <w:rPr>
                <w:rFonts w:ascii="Cambria" w:hAnsi="Cambria"/>
                <w:b/>
                <w:bCs/>
                <w:sz w:val="18"/>
                <w:szCs w:val="18"/>
              </w:rPr>
              <w:t xml:space="preserve"> oraz doświadczene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5E2C" w14:textId="77777777" w:rsidR="0032655D" w:rsidRPr="00CA59A5" w:rsidRDefault="0032655D" w:rsidP="00111ECF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wykonawcy/oddane do dyspozycji przez inny podmiot</w:t>
            </w:r>
          </w:p>
        </w:tc>
      </w:tr>
      <w:tr w:rsidR="004227BE" w:rsidRPr="00CA59A5" w14:paraId="46A3B7A0" w14:textId="77777777" w:rsidTr="004227BE">
        <w:trPr>
          <w:trHeight w:val="628"/>
        </w:trPr>
        <w:tc>
          <w:tcPr>
            <w:tcW w:w="14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3F28" w14:textId="2EF127A0" w:rsidR="004227BE" w:rsidRPr="00635908" w:rsidRDefault="004227BE" w:rsidP="00111ECF">
            <w:pPr>
              <w:pStyle w:val="Defaul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35908">
              <w:rPr>
                <w:rFonts w:ascii="Cambria" w:hAnsi="Cambria"/>
                <w:b/>
                <w:bCs/>
                <w:sz w:val="20"/>
                <w:szCs w:val="20"/>
              </w:rPr>
              <w:t>Część nr 1</w:t>
            </w:r>
          </w:p>
        </w:tc>
      </w:tr>
      <w:tr w:rsidR="004A749F" w:rsidRPr="00CA59A5" w14:paraId="640F6236" w14:textId="77777777" w:rsidTr="0085085D">
        <w:trPr>
          <w:trHeight w:val="1135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C900793" w14:textId="3E9C9BD7" w:rsidR="004A749F" w:rsidRPr="008D229D" w:rsidRDefault="00407B1A" w:rsidP="002624B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C7F9A9F" w14:textId="22C750D9" w:rsidR="004A749F" w:rsidRPr="00D00987" w:rsidRDefault="00A72243" w:rsidP="002624B6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D00987">
              <w:rPr>
                <w:rFonts w:ascii="Cambria" w:hAnsi="Cambria"/>
                <w:sz w:val="20"/>
                <w:szCs w:val="20"/>
              </w:rPr>
              <w:t>…………………………………..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65BA84C" w14:textId="5BC795D2" w:rsidR="004A749F" w:rsidRPr="00D00987" w:rsidRDefault="00901504" w:rsidP="002624B6">
            <w:pPr>
              <w:pStyle w:val="Default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  <w:lang w:eastAsia="zh-CN"/>
              </w:rPr>
              <w:t>O</w:t>
            </w:r>
            <w:r w:rsidRPr="00C03BA9">
              <w:rPr>
                <w:rFonts w:ascii="Cambria" w:hAnsi="Cambria"/>
                <w:b/>
                <w:sz w:val="20"/>
                <w:szCs w:val="20"/>
                <w:lang w:eastAsia="zh-CN"/>
              </w:rPr>
              <w:t>sob</w:t>
            </w:r>
            <w:r>
              <w:rPr>
                <w:rFonts w:ascii="Cambria" w:hAnsi="Cambria"/>
                <w:b/>
                <w:sz w:val="20"/>
                <w:szCs w:val="20"/>
                <w:lang w:eastAsia="zh-CN"/>
              </w:rPr>
              <w:t>a</w:t>
            </w:r>
            <w:r w:rsidRPr="00C03BA9">
              <w:rPr>
                <w:rFonts w:ascii="Cambria" w:hAnsi="Cambria"/>
                <w:b/>
                <w:sz w:val="20"/>
                <w:szCs w:val="20"/>
                <w:lang w:eastAsia="zh-CN"/>
              </w:rPr>
              <w:t xml:space="preserve"> pełniąc</w:t>
            </w:r>
            <w:r>
              <w:rPr>
                <w:rFonts w:ascii="Cambria" w:hAnsi="Cambria"/>
                <w:b/>
                <w:sz w:val="20"/>
                <w:szCs w:val="20"/>
                <w:lang w:eastAsia="zh-CN"/>
              </w:rPr>
              <w:t>a</w:t>
            </w:r>
            <w:r w:rsidRPr="00C03BA9">
              <w:rPr>
                <w:rFonts w:ascii="Cambria" w:hAnsi="Cambria"/>
                <w:b/>
                <w:sz w:val="20"/>
                <w:szCs w:val="20"/>
                <w:lang w:eastAsia="zh-CN"/>
              </w:rPr>
              <w:t xml:space="preserve"> funkcję kierownika prac </w:t>
            </w:r>
            <w:r w:rsidRPr="00C03BA9">
              <w:rPr>
                <w:rFonts w:ascii="Cambria" w:hAnsi="Cambria"/>
                <w:b/>
                <w:sz w:val="20"/>
                <w:szCs w:val="20"/>
              </w:rPr>
              <w:t>konserwators</w:t>
            </w:r>
            <w:r>
              <w:rPr>
                <w:rFonts w:ascii="Cambria" w:hAnsi="Cambria"/>
                <w:b/>
                <w:sz w:val="20"/>
                <w:szCs w:val="20"/>
              </w:rPr>
              <w:t>kich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9FB673A" w14:textId="6CB4A9B2" w:rsidR="00920DA6" w:rsidRPr="004227BE" w:rsidRDefault="00901504" w:rsidP="00920DA6">
            <w:pPr>
              <w:spacing w:before="120" w:after="120" w:line="276" w:lineRule="auto"/>
              <w:ind w:left="142" w:right="147"/>
              <w:jc w:val="both"/>
              <w:rPr>
                <w:rFonts w:ascii="Cambria" w:eastAsia="Calibri" w:hAnsi="Cambria"/>
                <w:sz w:val="20"/>
                <w:szCs w:val="20"/>
                <w:lang w:eastAsia="zh-CN"/>
              </w:rPr>
            </w:pPr>
            <w:r w:rsidRPr="00901504">
              <w:rPr>
                <w:rFonts w:ascii="Cambria" w:hAnsi="Cambria" w:cs="Arial"/>
                <w:sz w:val="20"/>
                <w:szCs w:val="20"/>
              </w:rPr>
              <w:t xml:space="preserve">Osoba, </w:t>
            </w:r>
            <w:r w:rsidRPr="00901504">
              <w:rPr>
                <w:rFonts w:ascii="Cambria" w:eastAsia="Calibri" w:hAnsi="Cambria"/>
                <w:sz w:val="20"/>
                <w:szCs w:val="20"/>
                <w:lang w:eastAsia="zh-CN"/>
              </w:rPr>
              <w:t xml:space="preserve">spełniająca wymogi określone w art. 37a ustawy o ochronie zabytków (posiadanie dyplomu konserwatora zabytków </w:t>
            </w:r>
            <w:r w:rsidRPr="00901504">
              <w:rPr>
                <w:rFonts w:ascii="Cambria" w:eastAsia="Calibri" w:hAnsi="Cambria"/>
                <w:sz w:val="20"/>
                <w:szCs w:val="20"/>
                <w:lang w:eastAsia="zh-CN"/>
              </w:rPr>
              <w:br/>
              <w:t>i poświadczonej praktyki przy obiektach zabytkowych wpisanych do rejestru zabytków)</w:t>
            </w:r>
            <w:r>
              <w:rPr>
                <w:rFonts w:ascii="Cambria" w:eastAsia="Calibri" w:hAnsi="Cambria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CB41827" w14:textId="77777777" w:rsidR="004A749F" w:rsidRPr="00D00987" w:rsidRDefault="004A749F" w:rsidP="002624B6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00987">
              <w:rPr>
                <w:rFonts w:ascii="Cambria" w:hAnsi="Cambria"/>
                <w:b/>
                <w:bCs/>
                <w:sz w:val="20"/>
                <w:szCs w:val="20"/>
              </w:rPr>
              <w:t>Własne / oddane do dyspozycji</w:t>
            </w:r>
          </w:p>
        </w:tc>
      </w:tr>
      <w:tr w:rsidR="00901504" w:rsidRPr="00CA59A5" w14:paraId="40434A9E" w14:textId="77777777" w:rsidTr="0085085D">
        <w:trPr>
          <w:trHeight w:val="1135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FC2F7A6" w14:textId="70927200" w:rsidR="00901504" w:rsidRDefault="00901504" w:rsidP="00901504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spacing w:val="4"/>
                <w:sz w:val="18"/>
                <w:szCs w:val="18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5A396EF" w14:textId="5C4BFA62" w:rsidR="00901504" w:rsidRPr="00D00987" w:rsidRDefault="00901504" w:rsidP="00901504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D00987">
              <w:rPr>
                <w:rFonts w:ascii="Cambria" w:hAnsi="Cambria"/>
                <w:sz w:val="20"/>
                <w:szCs w:val="20"/>
              </w:rPr>
              <w:t>…………………………………..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243F0" w14:textId="7FBE4665" w:rsidR="00901504" w:rsidRDefault="00901504" w:rsidP="00901504">
            <w:pPr>
              <w:pStyle w:val="Default"/>
              <w:jc w:val="center"/>
              <w:rPr>
                <w:rFonts w:ascii="Cambria" w:hAnsi="Cambria" w:cs="Calibri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szCs w:val="20"/>
                <w:lang w:eastAsia="zh-CN"/>
              </w:rPr>
              <w:t>O</w:t>
            </w:r>
            <w:r w:rsidRPr="00C03BA9">
              <w:rPr>
                <w:rFonts w:ascii="Cambria" w:hAnsi="Cambria"/>
                <w:b/>
                <w:sz w:val="20"/>
                <w:szCs w:val="20"/>
                <w:lang w:eastAsia="zh-CN"/>
              </w:rPr>
              <w:t>sob</w:t>
            </w:r>
            <w:r>
              <w:rPr>
                <w:rFonts w:ascii="Cambria" w:hAnsi="Cambria"/>
                <w:b/>
                <w:sz w:val="20"/>
                <w:szCs w:val="20"/>
                <w:lang w:eastAsia="zh-CN"/>
              </w:rPr>
              <w:t>a</w:t>
            </w:r>
            <w:r w:rsidRPr="00C03BA9">
              <w:rPr>
                <w:rFonts w:ascii="Cambria" w:hAnsi="Cambria"/>
                <w:b/>
                <w:sz w:val="20"/>
                <w:szCs w:val="20"/>
                <w:lang w:eastAsia="zh-CN"/>
              </w:rPr>
              <w:t xml:space="preserve"> pełniąc</w:t>
            </w:r>
            <w:r>
              <w:rPr>
                <w:rFonts w:ascii="Cambria" w:hAnsi="Cambria"/>
                <w:b/>
                <w:sz w:val="20"/>
                <w:szCs w:val="20"/>
                <w:lang w:eastAsia="zh-CN"/>
              </w:rPr>
              <w:t>a</w:t>
            </w:r>
            <w:r w:rsidRPr="00C03BA9">
              <w:rPr>
                <w:rFonts w:ascii="Cambria" w:hAnsi="Cambria"/>
                <w:b/>
                <w:sz w:val="20"/>
                <w:szCs w:val="20"/>
                <w:lang w:eastAsia="zh-CN"/>
              </w:rPr>
              <w:t xml:space="preserve"> funkcję kierownika prac </w:t>
            </w:r>
            <w:r w:rsidRPr="00C03BA9">
              <w:rPr>
                <w:rFonts w:ascii="Cambria" w:hAnsi="Cambria"/>
                <w:b/>
                <w:sz w:val="20"/>
                <w:szCs w:val="20"/>
              </w:rPr>
              <w:t>konserwators</w:t>
            </w:r>
            <w:r>
              <w:rPr>
                <w:rFonts w:ascii="Cambria" w:hAnsi="Cambria"/>
                <w:b/>
                <w:sz w:val="20"/>
                <w:szCs w:val="20"/>
              </w:rPr>
              <w:t>kich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655246E" w14:textId="77711CAF" w:rsidR="00901504" w:rsidRPr="005154D9" w:rsidRDefault="00901504" w:rsidP="00901504">
            <w:pPr>
              <w:pStyle w:val="Akapitzlist"/>
              <w:ind w:left="135" w:right="286"/>
              <w:jc w:val="both"/>
              <w:rPr>
                <w:rFonts w:ascii="Cambria" w:eastAsia="Calibri" w:hAnsi="Cambria"/>
                <w:sz w:val="20"/>
                <w:szCs w:val="20"/>
                <w:lang w:eastAsia="zh-CN"/>
              </w:rPr>
            </w:pPr>
            <w:r w:rsidRPr="004B2E9E">
              <w:rPr>
                <w:rFonts w:ascii="Cambria" w:hAnsi="Cambria" w:cs="Arial"/>
                <w:b/>
                <w:sz w:val="20"/>
                <w:szCs w:val="20"/>
              </w:rPr>
              <w:t xml:space="preserve">Osoba, </w:t>
            </w:r>
            <w:r w:rsidRPr="00C03BA9">
              <w:rPr>
                <w:rFonts w:ascii="Cambria" w:eastAsia="Calibri" w:hAnsi="Cambria"/>
                <w:sz w:val="20"/>
                <w:szCs w:val="20"/>
                <w:lang w:eastAsia="zh-CN"/>
              </w:rPr>
              <w:t>spełniając</w:t>
            </w:r>
            <w:r>
              <w:rPr>
                <w:rFonts w:ascii="Cambria" w:eastAsia="Calibri" w:hAnsi="Cambria"/>
                <w:sz w:val="20"/>
                <w:szCs w:val="20"/>
                <w:lang w:eastAsia="zh-CN"/>
              </w:rPr>
              <w:t>a</w:t>
            </w:r>
            <w:r w:rsidRPr="00C03BA9">
              <w:rPr>
                <w:rFonts w:ascii="Cambria" w:eastAsia="Calibri" w:hAnsi="Cambria"/>
                <w:sz w:val="20"/>
                <w:szCs w:val="20"/>
                <w:lang w:eastAsia="zh-CN"/>
              </w:rPr>
              <w:t xml:space="preserve"> wymogi określone w art. 37a ust. 2 ustawy o ochronie zabytków (posiadanie dyplomu mistrza w zawodzie witrażownictwa </w:t>
            </w:r>
            <w:r w:rsidR="006C5D3F">
              <w:rPr>
                <w:rFonts w:ascii="Cambria" w:eastAsia="Calibri" w:hAnsi="Cambria"/>
                <w:sz w:val="20"/>
                <w:szCs w:val="20"/>
                <w:lang w:eastAsia="zh-CN"/>
              </w:rPr>
              <w:br/>
            </w:r>
            <w:r w:rsidRPr="00C03BA9">
              <w:rPr>
                <w:rFonts w:ascii="Cambria" w:eastAsia="Calibri" w:hAnsi="Cambria"/>
                <w:sz w:val="20"/>
                <w:szCs w:val="20"/>
                <w:lang w:eastAsia="zh-CN"/>
              </w:rPr>
              <w:t>i potwierdzona praktyka przy obiektach zabytkowych)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B636C6C" w14:textId="1FBC2F14" w:rsidR="00901504" w:rsidRPr="00D00987" w:rsidRDefault="00901504" w:rsidP="00901504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00987">
              <w:rPr>
                <w:rFonts w:ascii="Cambria" w:hAnsi="Cambria"/>
                <w:b/>
                <w:bCs/>
                <w:sz w:val="20"/>
                <w:szCs w:val="20"/>
              </w:rPr>
              <w:t>Własne / oddane do dyspozycji</w:t>
            </w:r>
          </w:p>
        </w:tc>
      </w:tr>
      <w:tr w:rsidR="00901504" w:rsidRPr="00CA59A5" w14:paraId="59CFBC34" w14:textId="77777777" w:rsidTr="006F74AA">
        <w:trPr>
          <w:trHeight w:val="577"/>
        </w:trPr>
        <w:tc>
          <w:tcPr>
            <w:tcW w:w="14028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0409CE4" w14:textId="5A84DCED" w:rsidR="00901504" w:rsidRPr="00635908" w:rsidRDefault="00901504" w:rsidP="00901504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35908">
              <w:rPr>
                <w:rFonts w:ascii="Cambria" w:hAnsi="Cambria"/>
                <w:b/>
                <w:bCs/>
                <w:sz w:val="20"/>
                <w:szCs w:val="20"/>
              </w:rPr>
              <w:t>Część nr 2</w:t>
            </w:r>
          </w:p>
        </w:tc>
      </w:tr>
      <w:tr w:rsidR="00920DA6" w:rsidRPr="00CA59A5" w14:paraId="4AADEC1D" w14:textId="77777777" w:rsidTr="00574C61">
        <w:trPr>
          <w:trHeight w:val="61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DF0851E" w14:textId="649644B3" w:rsidR="00920DA6" w:rsidRDefault="00771779" w:rsidP="00920DA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  <w:bookmarkStart w:id="1" w:name="_GoBack"/>
            <w:bookmarkEnd w:id="1"/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F2FC1A5" w14:textId="23A9B86B" w:rsidR="00920DA6" w:rsidRPr="00D00987" w:rsidRDefault="00920DA6" w:rsidP="00920DA6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D00987">
              <w:rPr>
                <w:rFonts w:ascii="Cambria" w:hAnsi="Cambria"/>
                <w:sz w:val="20"/>
                <w:szCs w:val="20"/>
              </w:rPr>
              <w:t>………………………………….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624803A" w14:textId="73FF5175" w:rsidR="00920DA6" w:rsidRPr="00D00987" w:rsidRDefault="00920DA6" w:rsidP="00920DA6">
            <w:pPr>
              <w:pStyle w:val="Default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  <w:lang w:eastAsia="zh-CN"/>
              </w:rPr>
              <w:t>O</w:t>
            </w:r>
            <w:r w:rsidRPr="00C03BA9">
              <w:rPr>
                <w:rFonts w:ascii="Cambria" w:hAnsi="Cambria"/>
                <w:b/>
                <w:sz w:val="20"/>
                <w:szCs w:val="20"/>
                <w:lang w:eastAsia="zh-CN"/>
              </w:rPr>
              <w:t>sob</w:t>
            </w:r>
            <w:r>
              <w:rPr>
                <w:rFonts w:ascii="Cambria" w:hAnsi="Cambria"/>
                <w:b/>
                <w:sz w:val="20"/>
                <w:szCs w:val="20"/>
                <w:lang w:eastAsia="zh-CN"/>
              </w:rPr>
              <w:t>a</w:t>
            </w:r>
            <w:r w:rsidRPr="00C03BA9">
              <w:rPr>
                <w:rFonts w:ascii="Cambria" w:hAnsi="Cambria"/>
                <w:b/>
                <w:sz w:val="20"/>
                <w:szCs w:val="20"/>
                <w:lang w:eastAsia="zh-CN"/>
              </w:rPr>
              <w:t xml:space="preserve"> pełniąc</w:t>
            </w:r>
            <w:r>
              <w:rPr>
                <w:rFonts w:ascii="Cambria" w:hAnsi="Cambria"/>
                <w:b/>
                <w:sz w:val="20"/>
                <w:szCs w:val="20"/>
                <w:lang w:eastAsia="zh-CN"/>
              </w:rPr>
              <w:t>a</w:t>
            </w:r>
            <w:r w:rsidRPr="00C03BA9">
              <w:rPr>
                <w:rFonts w:ascii="Cambria" w:hAnsi="Cambria"/>
                <w:b/>
                <w:sz w:val="20"/>
                <w:szCs w:val="20"/>
                <w:lang w:eastAsia="zh-CN"/>
              </w:rPr>
              <w:t xml:space="preserve"> funkcję kierownika prac </w:t>
            </w:r>
            <w:r w:rsidRPr="00C03BA9">
              <w:rPr>
                <w:rFonts w:ascii="Cambria" w:hAnsi="Cambria"/>
                <w:b/>
                <w:sz w:val="20"/>
                <w:szCs w:val="20"/>
              </w:rPr>
              <w:t>konserwators</w:t>
            </w:r>
            <w:r>
              <w:rPr>
                <w:rFonts w:ascii="Cambria" w:hAnsi="Cambria"/>
                <w:b/>
                <w:sz w:val="20"/>
                <w:szCs w:val="20"/>
              </w:rPr>
              <w:t>kich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5FF6E4A" w14:textId="77777777" w:rsidR="00920DA6" w:rsidRPr="00DF1B4D" w:rsidRDefault="00920DA6" w:rsidP="00920DA6">
            <w:pPr>
              <w:pStyle w:val="Akapitzlist"/>
              <w:ind w:left="132" w:right="147"/>
              <w:jc w:val="both"/>
              <w:rPr>
                <w:rFonts w:ascii="Cambria" w:eastAsia="Calibri" w:hAnsi="Cambria"/>
                <w:sz w:val="20"/>
                <w:szCs w:val="20"/>
                <w:lang w:eastAsia="zh-CN"/>
              </w:rPr>
            </w:pPr>
            <w:r w:rsidRPr="00DF1B4D">
              <w:rPr>
                <w:rFonts w:ascii="Cambria" w:hAnsi="Cambria" w:cs="Arial"/>
                <w:b/>
                <w:sz w:val="20"/>
                <w:szCs w:val="20"/>
              </w:rPr>
              <w:t xml:space="preserve">Osoba, </w:t>
            </w:r>
            <w:r w:rsidRPr="00DF1B4D">
              <w:rPr>
                <w:rFonts w:ascii="Cambria" w:eastAsia="Calibri" w:hAnsi="Cambria"/>
                <w:sz w:val="20"/>
                <w:szCs w:val="20"/>
                <w:lang w:eastAsia="zh-CN"/>
              </w:rPr>
              <w:t xml:space="preserve">spełniająca wymogi określone w art. 37a ustawy o ochronie zabytków (posiadanie dyplomu konserwatora zabytków </w:t>
            </w:r>
            <w:r w:rsidRPr="00DF1B4D">
              <w:rPr>
                <w:rFonts w:ascii="Cambria" w:eastAsia="Calibri" w:hAnsi="Cambria"/>
                <w:sz w:val="20"/>
                <w:szCs w:val="20"/>
                <w:lang w:eastAsia="zh-CN"/>
              </w:rPr>
              <w:br/>
              <w:t xml:space="preserve">i poświadczonej praktyki przy obiektach zabytkowych wpisanych do rejestru zabytków) oraz </w:t>
            </w:r>
            <w:r w:rsidRPr="00DF1B4D">
              <w:rPr>
                <w:rFonts w:ascii="Cambria" w:eastAsia="Calibri" w:hAnsi="Cambria"/>
                <w:b/>
                <w:sz w:val="20"/>
                <w:szCs w:val="20"/>
                <w:lang w:eastAsia="zh-CN"/>
              </w:rPr>
              <w:t xml:space="preserve">posiadająca doświadczenie jako kierownik prac konserwatorskich </w:t>
            </w:r>
            <w:r w:rsidRPr="00DF1B4D">
              <w:rPr>
                <w:rFonts w:ascii="Cambria" w:eastAsia="Calibri" w:hAnsi="Cambria"/>
                <w:sz w:val="20"/>
                <w:szCs w:val="20"/>
                <w:lang w:eastAsia="zh-CN"/>
              </w:rPr>
              <w:t xml:space="preserve">na co najmniej jednej inwestycji dotyczącej </w:t>
            </w:r>
            <w:r w:rsidRPr="00DF1B4D">
              <w:rPr>
                <w:rFonts w:ascii="Cambria" w:eastAsia="Calibri" w:hAnsi="Cambria"/>
                <w:b/>
                <w:sz w:val="20"/>
                <w:szCs w:val="20"/>
                <w:lang w:eastAsia="zh-CN"/>
              </w:rPr>
              <w:t>prac</w:t>
            </w:r>
            <w:r w:rsidRPr="00DF1B4D">
              <w:rPr>
                <w:rFonts w:ascii="Cambria" w:eastAsia="Calibri" w:hAnsi="Cambria"/>
                <w:sz w:val="20"/>
                <w:szCs w:val="20"/>
                <w:lang w:eastAsia="zh-CN"/>
              </w:rPr>
              <w:t xml:space="preserve"> </w:t>
            </w:r>
            <w:r w:rsidRPr="00DF1B4D">
              <w:rPr>
                <w:rFonts w:ascii="Cambria" w:eastAsia="Calibri" w:hAnsi="Cambria"/>
                <w:b/>
                <w:sz w:val="20"/>
                <w:szCs w:val="20"/>
                <w:lang w:eastAsia="zh-CN"/>
              </w:rPr>
              <w:t>konserwacji elementów kamiennych marmurowych</w:t>
            </w:r>
            <w:r w:rsidRPr="00DF1B4D">
              <w:rPr>
                <w:rFonts w:ascii="Cambria" w:eastAsia="Calibri" w:hAnsi="Cambria"/>
                <w:sz w:val="20"/>
                <w:szCs w:val="20"/>
                <w:lang w:eastAsia="zh-CN"/>
              </w:rPr>
              <w:t xml:space="preserve"> </w:t>
            </w:r>
            <w:r w:rsidRPr="00DF1B4D">
              <w:rPr>
                <w:rFonts w:ascii="Cambria" w:eastAsia="Calibri" w:hAnsi="Cambria"/>
                <w:b/>
                <w:sz w:val="20"/>
                <w:szCs w:val="20"/>
                <w:lang w:eastAsia="zh-CN"/>
              </w:rPr>
              <w:t>lub wapieni zbitych</w:t>
            </w:r>
            <w:r w:rsidRPr="00DF1B4D">
              <w:rPr>
                <w:rFonts w:ascii="Cambria" w:eastAsia="Calibri" w:hAnsi="Cambria"/>
                <w:sz w:val="20"/>
                <w:szCs w:val="20"/>
                <w:lang w:eastAsia="zh-CN"/>
              </w:rPr>
              <w:t xml:space="preserve"> </w:t>
            </w:r>
            <w:r w:rsidRPr="00DF1B4D">
              <w:rPr>
                <w:rFonts w:ascii="Cambria" w:eastAsia="Calibri" w:hAnsi="Cambria"/>
                <w:b/>
                <w:sz w:val="20"/>
                <w:szCs w:val="20"/>
                <w:lang w:eastAsia="zh-CN"/>
              </w:rPr>
              <w:t>w obiektach zabytkowych objętych nadzorem przez konserwatora zabytków</w:t>
            </w:r>
            <w:r w:rsidRPr="00DF1B4D">
              <w:rPr>
                <w:rFonts w:ascii="Cambria" w:eastAsia="Calibri" w:hAnsi="Cambria"/>
                <w:sz w:val="20"/>
                <w:szCs w:val="20"/>
                <w:lang w:eastAsia="zh-CN"/>
              </w:rPr>
              <w:t>.</w:t>
            </w:r>
          </w:p>
          <w:p w14:paraId="2336E30D" w14:textId="77777777" w:rsidR="00920DA6" w:rsidRPr="00DF1B4D" w:rsidRDefault="00920DA6" w:rsidP="00920DA6">
            <w:pPr>
              <w:spacing w:before="120" w:line="276" w:lineRule="auto"/>
              <w:ind w:left="142" w:right="147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DF1B4D">
              <w:rPr>
                <w:rFonts w:ascii="Cambria" w:hAnsi="Cambria" w:cs="Arial"/>
                <w:sz w:val="20"/>
                <w:szCs w:val="20"/>
              </w:rPr>
              <w:t xml:space="preserve">Doświadczenie zostało nabyte na: </w:t>
            </w:r>
          </w:p>
          <w:p w14:paraId="0BB13F38" w14:textId="77777777" w:rsidR="00920DA6" w:rsidRPr="00DF1B4D" w:rsidRDefault="00920DA6" w:rsidP="00920DA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F1B4D">
              <w:rPr>
                <w:rFonts w:ascii="Cambria" w:hAnsi="Cambria"/>
                <w:b/>
                <w:bCs/>
                <w:sz w:val="20"/>
                <w:szCs w:val="20"/>
                <w:u w:val="single"/>
              </w:rPr>
              <w:t>Nazwa usługi/inwestycji</w:t>
            </w:r>
            <w:r w:rsidRPr="00DF1B4D">
              <w:rPr>
                <w:rFonts w:ascii="Cambria" w:hAnsi="Cambria"/>
                <w:b/>
                <w:bCs/>
                <w:sz w:val="20"/>
                <w:szCs w:val="20"/>
              </w:rPr>
              <w:t>:………………………………………………………</w:t>
            </w:r>
          </w:p>
          <w:p w14:paraId="29D3047D" w14:textId="77777777" w:rsidR="00920DA6" w:rsidRPr="00DF1B4D" w:rsidRDefault="00920DA6" w:rsidP="00920DA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F1B4D">
              <w:rPr>
                <w:rFonts w:ascii="Cambria" w:hAnsi="Cambria"/>
                <w:b/>
                <w:bCs/>
                <w:sz w:val="20"/>
                <w:szCs w:val="20"/>
              </w:rPr>
              <w:t>……………………………………………………………………………………………</w:t>
            </w:r>
          </w:p>
          <w:p w14:paraId="1F5FEB48" w14:textId="77777777" w:rsidR="00920DA6" w:rsidRPr="00DF1B4D" w:rsidRDefault="00920DA6" w:rsidP="00920DA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F1B4D">
              <w:rPr>
                <w:rFonts w:ascii="Cambria" w:hAnsi="Cambria"/>
                <w:b/>
                <w:bCs/>
                <w:sz w:val="20"/>
                <w:szCs w:val="20"/>
              </w:rPr>
              <w:t>Data zakończenia realizacji usługi:………………………………………..</w:t>
            </w:r>
          </w:p>
          <w:p w14:paraId="3DD1E1A7" w14:textId="77777777" w:rsidR="00920DA6" w:rsidRPr="00DF1B4D" w:rsidRDefault="00920DA6" w:rsidP="00920DA6">
            <w:pPr>
              <w:spacing w:line="276" w:lineRule="auto"/>
              <w:ind w:left="563" w:right="145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F1B4D">
              <w:rPr>
                <w:rFonts w:ascii="Cambria" w:hAnsi="Cambria"/>
                <w:b/>
                <w:bCs/>
                <w:sz w:val="20"/>
                <w:szCs w:val="20"/>
              </w:rPr>
              <w:t>Zamawiający: ………………………………………………………………………</w:t>
            </w:r>
          </w:p>
          <w:p w14:paraId="31580E22" w14:textId="5D73BE2D" w:rsidR="00920DA6" w:rsidRPr="00574C61" w:rsidRDefault="00920DA6" w:rsidP="00574C61">
            <w:pPr>
              <w:spacing w:line="276" w:lineRule="auto"/>
              <w:ind w:left="563" w:right="145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F1B4D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Wartość brutto: ………………………………………………………………..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A22F8C2" w14:textId="7AA6174D" w:rsidR="00920DA6" w:rsidRPr="00D00987" w:rsidRDefault="00920DA6" w:rsidP="00920DA6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00987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Własne / oddane do dyspozycji</w:t>
            </w:r>
          </w:p>
        </w:tc>
      </w:tr>
    </w:tbl>
    <w:p w14:paraId="1C153DD1" w14:textId="1A3843EA" w:rsidR="0021284A" w:rsidRDefault="00534CF1" w:rsidP="00D500B3">
      <w:pPr>
        <w:pStyle w:val="Default"/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ab/>
      </w:r>
    </w:p>
    <w:p w14:paraId="1987F3E1" w14:textId="1FEEB493" w:rsidR="006C4D9E" w:rsidRPr="003272FA" w:rsidRDefault="006C4D9E" w:rsidP="003272FA">
      <w:pPr>
        <w:spacing w:line="360" w:lineRule="auto"/>
        <w:ind w:left="1006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musi być podpisany kwalifikowanym </w:t>
      </w:r>
      <w:r>
        <w:rPr>
          <w:rFonts w:ascii="Cambria" w:hAnsi="Cambria" w:cs="Arial"/>
          <w:i/>
          <w:sz w:val="16"/>
          <w:szCs w:val="16"/>
        </w:rPr>
        <w:br/>
        <w:t xml:space="preserve">podpisem elektronicznym </w:t>
      </w:r>
    </w:p>
    <w:sectPr w:rsidR="006C4D9E" w:rsidRPr="003272FA" w:rsidSect="00FA5718">
      <w:headerReference w:type="default" r:id="rId7"/>
      <w:footerReference w:type="even" r:id="rId8"/>
      <w:footerReference w:type="default" r:id="rId9"/>
      <w:pgSz w:w="16838" w:h="11906" w:orient="landscape"/>
      <w:pgMar w:top="844" w:right="1418" w:bottom="284" w:left="1418" w:header="142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0CE94" w14:textId="77777777" w:rsidR="00700176" w:rsidRDefault="00700176">
      <w:r>
        <w:separator/>
      </w:r>
    </w:p>
  </w:endnote>
  <w:endnote w:type="continuationSeparator" w:id="0">
    <w:p w14:paraId="78269628" w14:textId="77777777" w:rsidR="00700176" w:rsidRDefault="00700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8811D" w14:textId="77777777" w:rsidR="00DD21E9" w:rsidRDefault="00DD21E9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D3E258D" w14:textId="77777777" w:rsidR="00DD21E9" w:rsidRDefault="00DD21E9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3447F" w14:textId="77777777" w:rsidR="00DD21E9" w:rsidRDefault="00DD21E9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B1B27" w14:textId="77777777" w:rsidR="00700176" w:rsidRDefault="00700176">
      <w:r>
        <w:separator/>
      </w:r>
    </w:p>
  </w:footnote>
  <w:footnote w:type="continuationSeparator" w:id="0">
    <w:p w14:paraId="063D23E4" w14:textId="77777777" w:rsidR="00700176" w:rsidRDefault="00700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2E991" w14:textId="7708AAC8" w:rsidR="000F7206" w:rsidRDefault="000F7206" w:rsidP="000F7206">
    <w:pPr>
      <w:pStyle w:val="Nagwek"/>
      <w:tabs>
        <w:tab w:val="clear" w:pos="4536"/>
        <w:tab w:val="clear" w:pos="9072"/>
        <w:tab w:val="left" w:pos="2004"/>
      </w:tabs>
      <w:rPr>
        <w:rFonts w:ascii="Cambria" w:hAnsi="Cambria" w:cs="Arial"/>
        <w:b/>
        <w:sz w:val="20"/>
      </w:rPr>
    </w:pPr>
    <w:bookmarkStart w:id="2" w:name="_Hlk97586066"/>
    <w:bookmarkStart w:id="3" w:name="_Hlk97586067"/>
    <w:r>
      <w:rPr>
        <w:rFonts w:ascii="Cambria" w:hAnsi="Cambria" w:cs="Arial"/>
        <w:b/>
        <w:sz w:val="20"/>
      </w:rPr>
      <w:tab/>
    </w:r>
  </w:p>
  <w:bookmarkEnd w:id="2"/>
  <w:bookmarkEnd w:id="3"/>
  <w:p w14:paraId="44A3BF49" w14:textId="794529FA" w:rsidR="00FE2A5A" w:rsidRDefault="00FE2A5A" w:rsidP="00FE2A5A">
    <w:pPr>
      <w:pStyle w:val="Nagwek"/>
      <w:jc w:val="center"/>
      <w:rPr>
        <w:rFonts w:ascii="Cambria" w:hAnsi="Cambria" w:cs="Arial"/>
        <w:b/>
        <w:sz w:val="20"/>
      </w:rPr>
    </w:pPr>
  </w:p>
  <w:p w14:paraId="4FD345B2" w14:textId="77777777" w:rsidR="00FE2A5A" w:rsidRDefault="00FE2A5A" w:rsidP="000F5022">
    <w:pPr>
      <w:pStyle w:val="Nagwek"/>
      <w:rPr>
        <w:rFonts w:ascii="Cambria" w:hAnsi="Cambria" w:cs="Arial"/>
        <w:b/>
        <w:sz w:val="20"/>
      </w:rPr>
    </w:pPr>
  </w:p>
  <w:p w14:paraId="25A3261C" w14:textId="1EBEE289" w:rsidR="00C752F3" w:rsidRPr="004227BE" w:rsidRDefault="000F7206" w:rsidP="000F5022">
    <w:pPr>
      <w:pStyle w:val="Nagwek"/>
      <w:rPr>
        <w:rFonts w:ascii="Cambria" w:hAnsi="Cambria" w:cs="Arial"/>
        <w:b/>
        <w:sz w:val="20"/>
        <w:lang w:val="pl-PL"/>
      </w:rPr>
    </w:pPr>
    <w:r w:rsidRPr="007D1690">
      <w:rPr>
        <w:rFonts w:ascii="Cambria" w:hAnsi="Cambria" w:cs="Arial"/>
        <w:b/>
        <w:sz w:val="20"/>
      </w:rPr>
      <w:t>Nr referencyjny:</w:t>
    </w:r>
    <w:r>
      <w:rPr>
        <w:rFonts w:ascii="Cambria" w:hAnsi="Cambria" w:cs="Arial"/>
        <w:b/>
        <w:sz w:val="20"/>
      </w:rPr>
      <w:t xml:space="preserve">  </w:t>
    </w:r>
    <w:r w:rsidR="00362C65">
      <w:rPr>
        <w:rFonts w:ascii="Cambria" w:hAnsi="Cambria"/>
        <w:b/>
        <w:sz w:val="20"/>
        <w:szCs w:val="20"/>
        <w:lang w:val="pl-PL"/>
      </w:rPr>
      <w:t>AIB.261.2.11.2026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47329EF8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08430FA"/>
    <w:multiLevelType w:val="hybridMultilevel"/>
    <w:tmpl w:val="F7984B14"/>
    <w:lvl w:ilvl="0" w:tplc="314A47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7B57CB7"/>
    <w:multiLevelType w:val="hybridMultilevel"/>
    <w:tmpl w:val="67045E5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3D178EF"/>
    <w:multiLevelType w:val="hybridMultilevel"/>
    <w:tmpl w:val="8138C8E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A39E962E">
      <w:start w:val="1"/>
      <w:numFmt w:val="bullet"/>
      <w:lvlText w:val=""/>
      <w:lvlJc w:val="left"/>
      <w:pPr>
        <w:ind w:left="3436" w:hanging="360"/>
      </w:pPr>
      <w:rPr>
        <w:rFonts w:ascii="Symbol" w:hAnsi="Symbol" w:hint="default"/>
        <w:color w:val="auto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626746AC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0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2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3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6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8"/>
  </w:num>
  <w:num w:numId="2">
    <w:abstractNumId w:val="43"/>
  </w:num>
  <w:num w:numId="3">
    <w:abstractNumId w:val="31"/>
  </w:num>
  <w:num w:numId="4">
    <w:abstractNumId w:val="27"/>
  </w:num>
  <w:num w:numId="5">
    <w:abstractNumId w:val="18"/>
  </w:num>
  <w:num w:numId="6">
    <w:abstractNumId w:val="35"/>
  </w:num>
  <w:num w:numId="7">
    <w:abstractNumId w:val="39"/>
  </w:num>
  <w:num w:numId="8">
    <w:abstractNumId w:val="24"/>
  </w:num>
  <w:num w:numId="9">
    <w:abstractNumId w:val="51"/>
  </w:num>
  <w:num w:numId="10">
    <w:abstractNumId w:val="56"/>
  </w:num>
  <w:num w:numId="11">
    <w:abstractNumId w:val="19"/>
  </w:num>
  <w:num w:numId="12">
    <w:abstractNumId w:val="54"/>
  </w:num>
  <w:num w:numId="13">
    <w:abstractNumId w:val="55"/>
  </w:num>
  <w:num w:numId="14">
    <w:abstractNumId w:val="12"/>
  </w:num>
  <w:num w:numId="15">
    <w:abstractNumId w:val="28"/>
  </w:num>
  <w:num w:numId="16">
    <w:abstractNumId w:val="34"/>
  </w:num>
  <w:num w:numId="17">
    <w:abstractNumId w:val="50"/>
  </w:num>
  <w:num w:numId="18">
    <w:abstractNumId w:val="22"/>
  </w:num>
  <w:num w:numId="19">
    <w:abstractNumId w:val="13"/>
  </w:num>
  <w:num w:numId="20">
    <w:abstractNumId w:val="16"/>
  </w:num>
  <w:num w:numId="21">
    <w:abstractNumId w:val="44"/>
  </w:num>
  <w:num w:numId="22">
    <w:abstractNumId w:val="17"/>
  </w:num>
  <w:num w:numId="23">
    <w:abstractNumId w:val="49"/>
  </w:num>
  <w:num w:numId="24">
    <w:abstractNumId w:val="47"/>
  </w:num>
  <w:num w:numId="25">
    <w:abstractNumId w:val="21"/>
  </w:num>
  <w:num w:numId="26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2"/>
  </w:num>
  <w:num w:numId="32">
    <w:abstractNumId w:val="10"/>
  </w:num>
  <w:num w:numId="33">
    <w:abstractNumId w:val="30"/>
  </w:num>
  <w:num w:numId="34">
    <w:abstractNumId w:val="45"/>
  </w:num>
  <w:num w:numId="35">
    <w:abstractNumId w:val="15"/>
  </w:num>
  <w:num w:numId="36">
    <w:abstractNumId w:val="53"/>
  </w:num>
  <w:num w:numId="37">
    <w:abstractNumId w:val="14"/>
  </w:num>
  <w:num w:numId="38">
    <w:abstractNumId w:val="9"/>
  </w:num>
  <w:num w:numId="39">
    <w:abstractNumId w:val="25"/>
  </w:num>
  <w:num w:numId="40">
    <w:abstractNumId w:val="40"/>
  </w:num>
  <w:num w:numId="41">
    <w:abstractNumId w:val="36"/>
  </w:num>
  <w:num w:numId="4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</w:num>
  <w:num w:numId="44">
    <w:abstractNumId w:val="26"/>
  </w:num>
  <w:num w:numId="45">
    <w:abstractNumId w:val="11"/>
  </w:num>
  <w:num w:numId="46">
    <w:abstractNumId w:val="46"/>
  </w:num>
  <w:num w:numId="47">
    <w:abstractNumId w:val="20"/>
  </w:num>
  <w:num w:numId="48">
    <w:abstractNumId w:val="33"/>
  </w:num>
  <w:num w:numId="49">
    <w:abstractNumId w:val="2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1BD9"/>
    <w:rsid w:val="0000347E"/>
    <w:rsid w:val="00005154"/>
    <w:rsid w:val="000065EB"/>
    <w:rsid w:val="000066DD"/>
    <w:rsid w:val="00006898"/>
    <w:rsid w:val="00006D71"/>
    <w:rsid w:val="00007E0C"/>
    <w:rsid w:val="000231AC"/>
    <w:rsid w:val="000239D4"/>
    <w:rsid w:val="00023F47"/>
    <w:rsid w:val="00025659"/>
    <w:rsid w:val="00026E3B"/>
    <w:rsid w:val="00027CE9"/>
    <w:rsid w:val="00027E06"/>
    <w:rsid w:val="00032481"/>
    <w:rsid w:val="00033E37"/>
    <w:rsid w:val="0003578D"/>
    <w:rsid w:val="0003703F"/>
    <w:rsid w:val="000379F7"/>
    <w:rsid w:val="00041617"/>
    <w:rsid w:val="00042263"/>
    <w:rsid w:val="00042B17"/>
    <w:rsid w:val="00044B6B"/>
    <w:rsid w:val="00047EF2"/>
    <w:rsid w:val="00050E71"/>
    <w:rsid w:val="00054BF5"/>
    <w:rsid w:val="000551BC"/>
    <w:rsid w:val="00055851"/>
    <w:rsid w:val="00061F88"/>
    <w:rsid w:val="00063849"/>
    <w:rsid w:val="000675E7"/>
    <w:rsid w:val="00070743"/>
    <w:rsid w:val="000726CE"/>
    <w:rsid w:val="00075847"/>
    <w:rsid w:val="00080D85"/>
    <w:rsid w:val="00083030"/>
    <w:rsid w:val="00084151"/>
    <w:rsid w:val="000858B3"/>
    <w:rsid w:val="00090A82"/>
    <w:rsid w:val="00092772"/>
    <w:rsid w:val="000970DD"/>
    <w:rsid w:val="000A0528"/>
    <w:rsid w:val="000A1940"/>
    <w:rsid w:val="000A1981"/>
    <w:rsid w:val="000A27ED"/>
    <w:rsid w:val="000A2A72"/>
    <w:rsid w:val="000A32BF"/>
    <w:rsid w:val="000A3BB7"/>
    <w:rsid w:val="000A660B"/>
    <w:rsid w:val="000B0B94"/>
    <w:rsid w:val="000B0FF6"/>
    <w:rsid w:val="000B2989"/>
    <w:rsid w:val="000B2EE7"/>
    <w:rsid w:val="000B37AC"/>
    <w:rsid w:val="000B7A4F"/>
    <w:rsid w:val="000C152C"/>
    <w:rsid w:val="000C1FE3"/>
    <w:rsid w:val="000C3646"/>
    <w:rsid w:val="000D40FD"/>
    <w:rsid w:val="000E05B9"/>
    <w:rsid w:val="000E4E2A"/>
    <w:rsid w:val="000E7F53"/>
    <w:rsid w:val="000F5022"/>
    <w:rsid w:val="000F7206"/>
    <w:rsid w:val="0010294D"/>
    <w:rsid w:val="00102A85"/>
    <w:rsid w:val="00102C0C"/>
    <w:rsid w:val="00103155"/>
    <w:rsid w:val="001054D9"/>
    <w:rsid w:val="00111ECF"/>
    <w:rsid w:val="00114AAA"/>
    <w:rsid w:val="00114EE9"/>
    <w:rsid w:val="00115389"/>
    <w:rsid w:val="001201D6"/>
    <w:rsid w:val="001218E1"/>
    <w:rsid w:val="00122276"/>
    <w:rsid w:val="00126E65"/>
    <w:rsid w:val="00131262"/>
    <w:rsid w:val="00131522"/>
    <w:rsid w:val="0013268A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3218"/>
    <w:rsid w:val="001638AA"/>
    <w:rsid w:val="00164F38"/>
    <w:rsid w:val="00165D29"/>
    <w:rsid w:val="00166A04"/>
    <w:rsid w:val="001720B9"/>
    <w:rsid w:val="0017416A"/>
    <w:rsid w:val="00174344"/>
    <w:rsid w:val="00176E50"/>
    <w:rsid w:val="001816EE"/>
    <w:rsid w:val="001866AD"/>
    <w:rsid w:val="001910F8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256F"/>
    <w:rsid w:val="001C3109"/>
    <w:rsid w:val="001C33AC"/>
    <w:rsid w:val="001C3C1E"/>
    <w:rsid w:val="001C4AA8"/>
    <w:rsid w:val="001C4E52"/>
    <w:rsid w:val="001C67DA"/>
    <w:rsid w:val="001C7926"/>
    <w:rsid w:val="001C7C3F"/>
    <w:rsid w:val="001D6CF9"/>
    <w:rsid w:val="001E319E"/>
    <w:rsid w:val="001E6C02"/>
    <w:rsid w:val="001E6F19"/>
    <w:rsid w:val="001F1C7C"/>
    <w:rsid w:val="001F1E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22F60"/>
    <w:rsid w:val="002232E2"/>
    <w:rsid w:val="00223750"/>
    <w:rsid w:val="002248A3"/>
    <w:rsid w:val="00224C77"/>
    <w:rsid w:val="00225324"/>
    <w:rsid w:val="00227E39"/>
    <w:rsid w:val="0023352F"/>
    <w:rsid w:val="00233770"/>
    <w:rsid w:val="00241840"/>
    <w:rsid w:val="00241C6C"/>
    <w:rsid w:val="002447F6"/>
    <w:rsid w:val="00246A11"/>
    <w:rsid w:val="00252051"/>
    <w:rsid w:val="00254C01"/>
    <w:rsid w:val="00255734"/>
    <w:rsid w:val="00256EDD"/>
    <w:rsid w:val="00257369"/>
    <w:rsid w:val="00261B89"/>
    <w:rsid w:val="002624B6"/>
    <w:rsid w:val="002649E1"/>
    <w:rsid w:val="0026568F"/>
    <w:rsid w:val="0026706B"/>
    <w:rsid w:val="002678AB"/>
    <w:rsid w:val="00271D38"/>
    <w:rsid w:val="00272E2B"/>
    <w:rsid w:val="002814D4"/>
    <w:rsid w:val="002837ED"/>
    <w:rsid w:val="002845DB"/>
    <w:rsid w:val="002953C0"/>
    <w:rsid w:val="002A2237"/>
    <w:rsid w:val="002A2640"/>
    <w:rsid w:val="002A4CEF"/>
    <w:rsid w:val="002A5798"/>
    <w:rsid w:val="002A5876"/>
    <w:rsid w:val="002A7F4E"/>
    <w:rsid w:val="002B6740"/>
    <w:rsid w:val="002C317E"/>
    <w:rsid w:val="002C49D9"/>
    <w:rsid w:val="002C6B65"/>
    <w:rsid w:val="002C75A5"/>
    <w:rsid w:val="002D1F64"/>
    <w:rsid w:val="002D645D"/>
    <w:rsid w:val="002D67E0"/>
    <w:rsid w:val="002D6BEA"/>
    <w:rsid w:val="002D74BE"/>
    <w:rsid w:val="002D7AED"/>
    <w:rsid w:val="002E0A89"/>
    <w:rsid w:val="002E1261"/>
    <w:rsid w:val="002F0291"/>
    <w:rsid w:val="002F16D6"/>
    <w:rsid w:val="002F26C4"/>
    <w:rsid w:val="002F79CA"/>
    <w:rsid w:val="003008FD"/>
    <w:rsid w:val="00302515"/>
    <w:rsid w:val="00302B07"/>
    <w:rsid w:val="003062AC"/>
    <w:rsid w:val="00310A34"/>
    <w:rsid w:val="0031370D"/>
    <w:rsid w:val="00313888"/>
    <w:rsid w:val="00315240"/>
    <w:rsid w:val="00320DC8"/>
    <w:rsid w:val="003234A7"/>
    <w:rsid w:val="00325720"/>
    <w:rsid w:val="0032655D"/>
    <w:rsid w:val="003272FA"/>
    <w:rsid w:val="00330A77"/>
    <w:rsid w:val="00331D6C"/>
    <w:rsid w:val="00332F46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65"/>
    <w:rsid w:val="00362C90"/>
    <w:rsid w:val="00364AEE"/>
    <w:rsid w:val="00365834"/>
    <w:rsid w:val="003664B8"/>
    <w:rsid w:val="00366630"/>
    <w:rsid w:val="00367880"/>
    <w:rsid w:val="00367A44"/>
    <w:rsid w:val="003743D2"/>
    <w:rsid w:val="003809D8"/>
    <w:rsid w:val="00382285"/>
    <w:rsid w:val="00382504"/>
    <w:rsid w:val="00383D3C"/>
    <w:rsid w:val="00384043"/>
    <w:rsid w:val="00386C8E"/>
    <w:rsid w:val="00387243"/>
    <w:rsid w:val="00392B0F"/>
    <w:rsid w:val="00392B43"/>
    <w:rsid w:val="00392F4F"/>
    <w:rsid w:val="00394CB7"/>
    <w:rsid w:val="00396AE5"/>
    <w:rsid w:val="003973B8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58BF"/>
    <w:rsid w:val="003B6F73"/>
    <w:rsid w:val="003C3C37"/>
    <w:rsid w:val="003C48F1"/>
    <w:rsid w:val="003C4B19"/>
    <w:rsid w:val="003C659A"/>
    <w:rsid w:val="003C6E9B"/>
    <w:rsid w:val="003C7514"/>
    <w:rsid w:val="003D1ED1"/>
    <w:rsid w:val="003D4FCB"/>
    <w:rsid w:val="003E4162"/>
    <w:rsid w:val="003E464A"/>
    <w:rsid w:val="003E719D"/>
    <w:rsid w:val="003F0669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07B1A"/>
    <w:rsid w:val="00410D38"/>
    <w:rsid w:val="0041331B"/>
    <w:rsid w:val="00414CF9"/>
    <w:rsid w:val="00420580"/>
    <w:rsid w:val="004227BE"/>
    <w:rsid w:val="00422FC5"/>
    <w:rsid w:val="00423457"/>
    <w:rsid w:val="004245B7"/>
    <w:rsid w:val="00427A12"/>
    <w:rsid w:val="00436078"/>
    <w:rsid w:val="00436F25"/>
    <w:rsid w:val="00437ADE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548D7"/>
    <w:rsid w:val="00460E98"/>
    <w:rsid w:val="00460EBC"/>
    <w:rsid w:val="004617BB"/>
    <w:rsid w:val="00461FBB"/>
    <w:rsid w:val="00462A4F"/>
    <w:rsid w:val="004639B5"/>
    <w:rsid w:val="0046644D"/>
    <w:rsid w:val="0047062C"/>
    <w:rsid w:val="004748C0"/>
    <w:rsid w:val="00476528"/>
    <w:rsid w:val="00477ADD"/>
    <w:rsid w:val="00480774"/>
    <w:rsid w:val="004807CF"/>
    <w:rsid w:val="004825FF"/>
    <w:rsid w:val="00483B12"/>
    <w:rsid w:val="00485B52"/>
    <w:rsid w:val="00490F36"/>
    <w:rsid w:val="004934C5"/>
    <w:rsid w:val="00493D06"/>
    <w:rsid w:val="00494A82"/>
    <w:rsid w:val="00494BF8"/>
    <w:rsid w:val="0049534F"/>
    <w:rsid w:val="0049543B"/>
    <w:rsid w:val="004A1963"/>
    <w:rsid w:val="004A50BC"/>
    <w:rsid w:val="004A57A5"/>
    <w:rsid w:val="004A731F"/>
    <w:rsid w:val="004A749F"/>
    <w:rsid w:val="004A76EB"/>
    <w:rsid w:val="004A7E36"/>
    <w:rsid w:val="004B50F0"/>
    <w:rsid w:val="004B5569"/>
    <w:rsid w:val="004C0C45"/>
    <w:rsid w:val="004C1036"/>
    <w:rsid w:val="004C10D6"/>
    <w:rsid w:val="004C2620"/>
    <w:rsid w:val="004C2704"/>
    <w:rsid w:val="004C2DD9"/>
    <w:rsid w:val="004C4725"/>
    <w:rsid w:val="004C52C0"/>
    <w:rsid w:val="004C6EE4"/>
    <w:rsid w:val="004D22E1"/>
    <w:rsid w:val="004D4CCE"/>
    <w:rsid w:val="004D534E"/>
    <w:rsid w:val="004D63E9"/>
    <w:rsid w:val="004E3410"/>
    <w:rsid w:val="004E4827"/>
    <w:rsid w:val="004E5DD6"/>
    <w:rsid w:val="004E6D1D"/>
    <w:rsid w:val="004E7F7A"/>
    <w:rsid w:val="004F1DB6"/>
    <w:rsid w:val="004F24C8"/>
    <w:rsid w:val="004F2BCC"/>
    <w:rsid w:val="004F31B5"/>
    <w:rsid w:val="004F4AC8"/>
    <w:rsid w:val="00500D3B"/>
    <w:rsid w:val="005038D7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CF1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94D"/>
    <w:rsid w:val="005708CB"/>
    <w:rsid w:val="005724C6"/>
    <w:rsid w:val="0057348E"/>
    <w:rsid w:val="005748ED"/>
    <w:rsid w:val="00574C6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7D9C"/>
    <w:rsid w:val="005B1E12"/>
    <w:rsid w:val="005B588A"/>
    <w:rsid w:val="005C02F8"/>
    <w:rsid w:val="005C10BB"/>
    <w:rsid w:val="005C13F5"/>
    <w:rsid w:val="005C180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12F9F"/>
    <w:rsid w:val="006230E3"/>
    <w:rsid w:val="00631F41"/>
    <w:rsid w:val="00633F9C"/>
    <w:rsid w:val="00635908"/>
    <w:rsid w:val="00635E34"/>
    <w:rsid w:val="00642664"/>
    <w:rsid w:val="00644615"/>
    <w:rsid w:val="00644938"/>
    <w:rsid w:val="00645158"/>
    <w:rsid w:val="0064532E"/>
    <w:rsid w:val="00645B81"/>
    <w:rsid w:val="006524E0"/>
    <w:rsid w:val="00652ADE"/>
    <w:rsid w:val="0065381F"/>
    <w:rsid w:val="006542AE"/>
    <w:rsid w:val="00657045"/>
    <w:rsid w:val="006575DF"/>
    <w:rsid w:val="006615B0"/>
    <w:rsid w:val="0066323E"/>
    <w:rsid w:val="00663477"/>
    <w:rsid w:val="00664AC0"/>
    <w:rsid w:val="00666E2C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7FC"/>
    <w:rsid w:val="00685B3C"/>
    <w:rsid w:val="00685B8D"/>
    <w:rsid w:val="0068677E"/>
    <w:rsid w:val="006931D7"/>
    <w:rsid w:val="00694955"/>
    <w:rsid w:val="00695211"/>
    <w:rsid w:val="006952AC"/>
    <w:rsid w:val="00696298"/>
    <w:rsid w:val="00697CEE"/>
    <w:rsid w:val="006A488B"/>
    <w:rsid w:val="006A54A8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4D9E"/>
    <w:rsid w:val="006C5B73"/>
    <w:rsid w:val="006C5D3F"/>
    <w:rsid w:val="006D0804"/>
    <w:rsid w:val="006D16F2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60CC"/>
    <w:rsid w:val="006E7876"/>
    <w:rsid w:val="006E797B"/>
    <w:rsid w:val="006E7E6C"/>
    <w:rsid w:val="006F02D0"/>
    <w:rsid w:val="006F4070"/>
    <w:rsid w:val="006F4D47"/>
    <w:rsid w:val="006F5C85"/>
    <w:rsid w:val="006F74AA"/>
    <w:rsid w:val="006F7A42"/>
    <w:rsid w:val="00700176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165C0"/>
    <w:rsid w:val="007209A4"/>
    <w:rsid w:val="00720FCE"/>
    <w:rsid w:val="00722E1D"/>
    <w:rsid w:val="00725372"/>
    <w:rsid w:val="00726221"/>
    <w:rsid w:val="007308DE"/>
    <w:rsid w:val="00730CDE"/>
    <w:rsid w:val="0073327C"/>
    <w:rsid w:val="00733CAF"/>
    <w:rsid w:val="00734D6E"/>
    <w:rsid w:val="007358E6"/>
    <w:rsid w:val="00737587"/>
    <w:rsid w:val="00737FB8"/>
    <w:rsid w:val="00747E30"/>
    <w:rsid w:val="00750A35"/>
    <w:rsid w:val="0075289B"/>
    <w:rsid w:val="007548DB"/>
    <w:rsid w:val="0075499B"/>
    <w:rsid w:val="00755404"/>
    <w:rsid w:val="007572CC"/>
    <w:rsid w:val="00760F63"/>
    <w:rsid w:val="007612B3"/>
    <w:rsid w:val="00762138"/>
    <w:rsid w:val="007646D7"/>
    <w:rsid w:val="00767954"/>
    <w:rsid w:val="00767A53"/>
    <w:rsid w:val="00770C2E"/>
    <w:rsid w:val="00771779"/>
    <w:rsid w:val="00771D75"/>
    <w:rsid w:val="007763E7"/>
    <w:rsid w:val="00776B7B"/>
    <w:rsid w:val="00777472"/>
    <w:rsid w:val="00780A2C"/>
    <w:rsid w:val="007815A6"/>
    <w:rsid w:val="007846C4"/>
    <w:rsid w:val="00784738"/>
    <w:rsid w:val="00785927"/>
    <w:rsid w:val="00785B61"/>
    <w:rsid w:val="007877E3"/>
    <w:rsid w:val="00787E16"/>
    <w:rsid w:val="00792EE6"/>
    <w:rsid w:val="00793775"/>
    <w:rsid w:val="0079444B"/>
    <w:rsid w:val="00796806"/>
    <w:rsid w:val="007A0335"/>
    <w:rsid w:val="007A0BA7"/>
    <w:rsid w:val="007A19F6"/>
    <w:rsid w:val="007A40D8"/>
    <w:rsid w:val="007A4887"/>
    <w:rsid w:val="007A7C26"/>
    <w:rsid w:val="007B21B2"/>
    <w:rsid w:val="007C0CCF"/>
    <w:rsid w:val="007C4815"/>
    <w:rsid w:val="007C73C6"/>
    <w:rsid w:val="007D0E71"/>
    <w:rsid w:val="007D29F5"/>
    <w:rsid w:val="007D2EDC"/>
    <w:rsid w:val="007D5BE1"/>
    <w:rsid w:val="007D5D10"/>
    <w:rsid w:val="007E08D6"/>
    <w:rsid w:val="007E6310"/>
    <w:rsid w:val="007F0EBC"/>
    <w:rsid w:val="007F1066"/>
    <w:rsid w:val="007F1D5D"/>
    <w:rsid w:val="007F34EC"/>
    <w:rsid w:val="007F3FE7"/>
    <w:rsid w:val="007F4967"/>
    <w:rsid w:val="007F4FAE"/>
    <w:rsid w:val="007F76A1"/>
    <w:rsid w:val="007F7A95"/>
    <w:rsid w:val="00802C0B"/>
    <w:rsid w:val="00803828"/>
    <w:rsid w:val="00805024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085D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74C"/>
    <w:rsid w:val="00872D84"/>
    <w:rsid w:val="00880D10"/>
    <w:rsid w:val="00892186"/>
    <w:rsid w:val="00893546"/>
    <w:rsid w:val="00896C0F"/>
    <w:rsid w:val="008A0763"/>
    <w:rsid w:val="008A10C0"/>
    <w:rsid w:val="008A1345"/>
    <w:rsid w:val="008A27B1"/>
    <w:rsid w:val="008A41DF"/>
    <w:rsid w:val="008B11F9"/>
    <w:rsid w:val="008B3B91"/>
    <w:rsid w:val="008B504A"/>
    <w:rsid w:val="008B6232"/>
    <w:rsid w:val="008C5A0B"/>
    <w:rsid w:val="008C5EBB"/>
    <w:rsid w:val="008C6142"/>
    <w:rsid w:val="008C7516"/>
    <w:rsid w:val="008D1ABD"/>
    <w:rsid w:val="008D229D"/>
    <w:rsid w:val="008D38B4"/>
    <w:rsid w:val="008D5AC9"/>
    <w:rsid w:val="008D7041"/>
    <w:rsid w:val="008E5B27"/>
    <w:rsid w:val="008E777E"/>
    <w:rsid w:val="008F0BFB"/>
    <w:rsid w:val="008F21F2"/>
    <w:rsid w:val="008F2E6F"/>
    <w:rsid w:val="008F35CE"/>
    <w:rsid w:val="00901504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685"/>
    <w:rsid w:val="00920DA6"/>
    <w:rsid w:val="009218A5"/>
    <w:rsid w:val="00921AA6"/>
    <w:rsid w:val="00921B5B"/>
    <w:rsid w:val="00922357"/>
    <w:rsid w:val="00925FAA"/>
    <w:rsid w:val="00926A77"/>
    <w:rsid w:val="00927924"/>
    <w:rsid w:val="00930CC4"/>
    <w:rsid w:val="0093458C"/>
    <w:rsid w:val="00936437"/>
    <w:rsid w:val="00937018"/>
    <w:rsid w:val="009370DA"/>
    <w:rsid w:val="0093792F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397E"/>
    <w:rsid w:val="00966077"/>
    <w:rsid w:val="009660DD"/>
    <w:rsid w:val="00966BB2"/>
    <w:rsid w:val="009829D9"/>
    <w:rsid w:val="00983423"/>
    <w:rsid w:val="009834CE"/>
    <w:rsid w:val="00983D87"/>
    <w:rsid w:val="0098603A"/>
    <w:rsid w:val="009860A0"/>
    <w:rsid w:val="009952C7"/>
    <w:rsid w:val="009970AA"/>
    <w:rsid w:val="009A0530"/>
    <w:rsid w:val="009A32D4"/>
    <w:rsid w:val="009A410D"/>
    <w:rsid w:val="009A4C9A"/>
    <w:rsid w:val="009A5616"/>
    <w:rsid w:val="009A63E0"/>
    <w:rsid w:val="009B1AB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4FF0"/>
    <w:rsid w:val="009D5F18"/>
    <w:rsid w:val="009D6C0A"/>
    <w:rsid w:val="009D7998"/>
    <w:rsid w:val="009E13F4"/>
    <w:rsid w:val="009E3077"/>
    <w:rsid w:val="009E3C0C"/>
    <w:rsid w:val="009E6B1D"/>
    <w:rsid w:val="009F1556"/>
    <w:rsid w:val="009F246A"/>
    <w:rsid w:val="009F3788"/>
    <w:rsid w:val="009F41F4"/>
    <w:rsid w:val="009F7330"/>
    <w:rsid w:val="00A01864"/>
    <w:rsid w:val="00A0223C"/>
    <w:rsid w:val="00A031C9"/>
    <w:rsid w:val="00A05061"/>
    <w:rsid w:val="00A05C0F"/>
    <w:rsid w:val="00A06B79"/>
    <w:rsid w:val="00A06C60"/>
    <w:rsid w:val="00A10FFA"/>
    <w:rsid w:val="00A1134B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26D5D"/>
    <w:rsid w:val="00A30E35"/>
    <w:rsid w:val="00A3160B"/>
    <w:rsid w:val="00A330D6"/>
    <w:rsid w:val="00A36B36"/>
    <w:rsid w:val="00A3787E"/>
    <w:rsid w:val="00A4101C"/>
    <w:rsid w:val="00A431D6"/>
    <w:rsid w:val="00A45ED0"/>
    <w:rsid w:val="00A46A06"/>
    <w:rsid w:val="00A50F61"/>
    <w:rsid w:val="00A56E14"/>
    <w:rsid w:val="00A578F5"/>
    <w:rsid w:val="00A6013A"/>
    <w:rsid w:val="00A60544"/>
    <w:rsid w:val="00A62E79"/>
    <w:rsid w:val="00A65D26"/>
    <w:rsid w:val="00A71CB4"/>
    <w:rsid w:val="00A72243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7F70"/>
    <w:rsid w:val="00AA0A43"/>
    <w:rsid w:val="00AA4266"/>
    <w:rsid w:val="00AB2527"/>
    <w:rsid w:val="00AC1C95"/>
    <w:rsid w:val="00AC2553"/>
    <w:rsid w:val="00AC2D83"/>
    <w:rsid w:val="00AC4555"/>
    <w:rsid w:val="00AC4C9D"/>
    <w:rsid w:val="00AC5669"/>
    <w:rsid w:val="00AC754C"/>
    <w:rsid w:val="00AC780F"/>
    <w:rsid w:val="00AD34D0"/>
    <w:rsid w:val="00AD3D26"/>
    <w:rsid w:val="00AD3D97"/>
    <w:rsid w:val="00AD55FC"/>
    <w:rsid w:val="00AE02C5"/>
    <w:rsid w:val="00AE0C54"/>
    <w:rsid w:val="00AE1DEB"/>
    <w:rsid w:val="00AE25F5"/>
    <w:rsid w:val="00AE267D"/>
    <w:rsid w:val="00AE3179"/>
    <w:rsid w:val="00AE49E3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1CAB"/>
    <w:rsid w:val="00B02E5B"/>
    <w:rsid w:val="00B0402C"/>
    <w:rsid w:val="00B044D9"/>
    <w:rsid w:val="00B04961"/>
    <w:rsid w:val="00B04E14"/>
    <w:rsid w:val="00B056A9"/>
    <w:rsid w:val="00B112AB"/>
    <w:rsid w:val="00B119CC"/>
    <w:rsid w:val="00B11C33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0193"/>
    <w:rsid w:val="00B30BCB"/>
    <w:rsid w:val="00B325D8"/>
    <w:rsid w:val="00B333E3"/>
    <w:rsid w:val="00B3383A"/>
    <w:rsid w:val="00B36246"/>
    <w:rsid w:val="00B40125"/>
    <w:rsid w:val="00B4095C"/>
    <w:rsid w:val="00B458AB"/>
    <w:rsid w:val="00B45AA8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209"/>
    <w:rsid w:val="00B7769F"/>
    <w:rsid w:val="00B80786"/>
    <w:rsid w:val="00B80B1E"/>
    <w:rsid w:val="00B828B4"/>
    <w:rsid w:val="00B83427"/>
    <w:rsid w:val="00B83ED6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A68"/>
    <w:rsid w:val="00BA1A8D"/>
    <w:rsid w:val="00BA2601"/>
    <w:rsid w:val="00BA3337"/>
    <w:rsid w:val="00BA4BBD"/>
    <w:rsid w:val="00BA5C7E"/>
    <w:rsid w:val="00BA7C69"/>
    <w:rsid w:val="00BB0F96"/>
    <w:rsid w:val="00BB19B8"/>
    <w:rsid w:val="00BB7015"/>
    <w:rsid w:val="00BC0322"/>
    <w:rsid w:val="00BC077D"/>
    <w:rsid w:val="00BC4A55"/>
    <w:rsid w:val="00BD1112"/>
    <w:rsid w:val="00BD2D8F"/>
    <w:rsid w:val="00BD5016"/>
    <w:rsid w:val="00BD58A4"/>
    <w:rsid w:val="00BD7949"/>
    <w:rsid w:val="00BE087A"/>
    <w:rsid w:val="00BE0A7B"/>
    <w:rsid w:val="00BE28EE"/>
    <w:rsid w:val="00BE38A8"/>
    <w:rsid w:val="00BF0427"/>
    <w:rsid w:val="00BF15F1"/>
    <w:rsid w:val="00BF1BAE"/>
    <w:rsid w:val="00BF3244"/>
    <w:rsid w:val="00BF353D"/>
    <w:rsid w:val="00BF3641"/>
    <w:rsid w:val="00BF6EFD"/>
    <w:rsid w:val="00BF78FD"/>
    <w:rsid w:val="00C015A6"/>
    <w:rsid w:val="00C0164D"/>
    <w:rsid w:val="00C02FE9"/>
    <w:rsid w:val="00C0613F"/>
    <w:rsid w:val="00C10C91"/>
    <w:rsid w:val="00C12D87"/>
    <w:rsid w:val="00C14458"/>
    <w:rsid w:val="00C14580"/>
    <w:rsid w:val="00C153BB"/>
    <w:rsid w:val="00C179E7"/>
    <w:rsid w:val="00C219F3"/>
    <w:rsid w:val="00C22E1C"/>
    <w:rsid w:val="00C22F62"/>
    <w:rsid w:val="00C24130"/>
    <w:rsid w:val="00C244CC"/>
    <w:rsid w:val="00C244E8"/>
    <w:rsid w:val="00C27669"/>
    <w:rsid w:val="00C27BFA"/>
    <w:rsid w:val="00C300AC"/>
    <w:rsid w:val="00C30CE0"/>
    <w:rsid w:val="00C31DF3"/>
    <w:rsid w:val="00C31EC8"/>
    <w:rsid w:val="00C34684"/>
    <w:rsid w:val="00C34DE1"/>
    <w:rsid w:val="00C353CF"/>
    <w:rsid w:val="00C359DA"/>
    <w:rsid w:val="00C424FC"/>
    <w:rsid w:val="00C4348A"/>
    <w:rsid w:val="00C451BB"/>
    <w:rsid w:val="00C51F8C"/>
    <w:rsid w:val="00C5533B"/>
    <w:rsid w:val="00C57F0E"/>
    <w:rsid w:val="00C615A9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38B5"/>
    <w:rsid w:val="00C74421"/>
    <w:rsid w:val="00C752F3"/>
    <w:rsid w:val="00C7601A"/>
    <w:rsid w:val="00C7771A"/>
    <w:rsid w:val="00C810D6"/>
    <w:rsid w:val="00C82F0B"/>
    <w:rsid w:val="00C859C8"/>
    <w:rsid w:val="00C9266C"/>
    <w:rsid w:val="00C97C1D"/>
    <w:rsid w:val="00CA152F"/>
    <w:rsid w:val="00CA23A0"/>
    <w:rsid w:val="00CA4619"/>
    <w:rsid w:val="00CA59A5"/>
    <w:rsid w:val="00CA63D8"/>
    <w:rsid w:val="00CB49E0"/>
    <w:rsid w:val="00CB4D04"/>
    <w:rsid w:val="00CB6C60"/>
    <w:rsid w:val="00CC09BF"/>
    <w:rsid w:val="00CC0B5D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56F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07B8"/>
    <w:rsid w:val="00CF2B9E"/>
    <w:rsid w:val="00CF2E3A"/>
    <w:rsid w:val="00CF3E72"/>
    <w:rsid w:val="00D00987"/>
    <w:rsid w:val="00D02BE8"/>
    <w:rsid w:val="00D04517"/>
    <w:rsid w:val="00D0511E"/>
    <w:rsid w:val="00D1025F"/>
    <w:rsid w:val="00D12DCC"/>
    <w:rsid w:val="00D14073"/>
    <w:rsid w:val="00D1415B"/>
    <w:rsid w:val="00D14DCB"/>
    <w:rsid w:val="00D16E6D"/>
    <w:rsid w:val="00D21E51"/>
    <w:rsid w:val="00D22BE4"/>
    <w:rsid w:val="00D24228"/>
    <w:rsid w:val="00D2542B"/>
    <w:rsid w:val="00D25F02"/>
    <w:rsid w:val="00D263C2"/>
    <w:rsid w:val="00D26C21"/>
    <w:rsid w:val="00D271C0"/>
    <w:rsid w:val="00D3072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0B3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2AE7"/>
    <w:rsid w:val="00D7316F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2B3B"/>
    <w:rsid w:val="00D83216"/>
    <w:rsid w:val="00D838D5"/>
    <w:rsid w:val="00D84681"/>
    <w:rsid w:val="00D8552D"/>
    <w:rsid w:val="00D87117"/>
    <w:rsid w:val="00D871CB"/>
    <w:rsid w:val="00D91670"/>
    <w:rsid w:val="00D93276"/>
    <w:rsid w:val="00D93CF7"/>
    <w:rsid w:val="00D96540"/>
    <w:rsid w:val="00DA3046"/>
    <w:rsid w:val="00DA42DA"/>
    <w:rsid w:val="00DA509A"/>
    <w:rsid w:val="00DA7D1F"/>
    <w:rsid w:val="00DA7DDD"/>
    <w:rsid w:val="00DB17AA"/>
    <w:rsid w:val="00DB1FC3"/>
    <w:rsid w:val="00DB2AC9"/>
    <w:rsid w:val="00DB394F"/>
    <w:rsid w:val="00DB3C30"/>
    <w:rsid w:val="00DB4210"/>
    <w:rsid w:val="00DB4875"/>
    <w:rsid w:val="00DB6A11"/>
    <w:rsid w:val="00DB6B37"/>
    <w:rsid w:val="00DB7F36"/>
    <w:rsid w:val="00DC067B"/>
    <w:rsid w:val="00DC08B6"/>
    <w:rsid w:val="00DC2739"/>
    <w:rsid w:val="00DC3754"/>
    <w:rsid w:val="00DC6FCE"/>
    <w:rsid w:val="00DD0167"/>
    <w:rsid w:val="00DD21E9"/>
    <w:rsid w:val="00DD2EAB"/>
    <w:rsid w:val="00DD3005"/>
    <w:rsid w:val="00DD3AAC"/>
    <w:rsid w:val="00DD4B96"/>
    <w:rsid w:val="00DE0673"/>
    <w:rsid w:val="00DE5733"/>
    <w:rsid w:val="00DE67E4"/>
    <w:rsid w:val="00DE6A89"/>
    <w:rsid w:val="00DE7538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76CD"/>
    <w:rsid w:val="00E20FB6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34A4"/>
    <w:rsid w:val="00E441DD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1DD8"/>
    <w:rsid w:val="00EA225A"/>
    <w:rsid w:val="00EA2BDF"/>
    <w:rsid w:val="00EA4C1A"/>
    <w:rsid w:val="00EB1584"/>
    <w:rsid w:val="00EB26BF"/>
    <w:rsid w:val="00EB567B"/>
    <w:rsid w:val="00EB5DC0"/>
    <w:rsid w:val="00EB6A66"/>
    <w:rsid w:val="00EB6F6F"/>
    <w:rsid w:val="00EC0503"/>
    <w:rsid w:val="00EC1621"/>
    <w:rsid w:val="00EC3BBC"/>
    <w:rsid w:val="00EC4352"/>
    <w:rsid w:val="00EC538A"/>
    <w:rsid w:val="00ED0B33"/>
    <w:rsid w:val="00ED4C88"/>
    <w:rsid w:val="00EE318B"/>
    <w:rsid w:val="00EE3C74"/>
    <w:rsid w:val="00EE7A93"/>
    <w:rsid w:val="00EF0428"/>
    <w:rsid w:val="00EF07DA"/>
    <w:rsid w:val="00EF07E9"/>
    <w:rsid w:val="00EF0C90"/>
    <w:rsid w:val="00EF1B4A"/>
    <w:rsid w:val="00EF2312"/>
    <w:rsid w:val="00EF2963"/>
    <w:rsid w:val="00EF3594"/>
    <w:rsid w:val="00EF39FF"/>
    <w:rsid w:val="00F0084C"/>
    <w:rsid w:val="00F042DF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6F8C"/>
    <w:rsid w:val="00F31F89"/>
    <w:rsid w:val="00F3327F"/>
    <w:rsid w:val="00F35450"/>
    <w:rsid w:val="00F359C3"/>
    <w:rsid w:val="00F37CEB"/>
    <w:rsid w:val="00F4024A"/>
    <w:rsid w:val="00F4067B"/>
    <w:rsid w:val="00F41D8C"/>
    <w:rsid w:val="00F41E2A"/>
    <w:rsid w:val="00F45126"/>
    <w:rsid w:val="00F455E4"/>
    <w:rsid w:val="00F45687"/>
    <w:rsid w:val="00F51154"/>
    <w:rsid w:val="00F529B0"/>
    <w:rsid w:val="00F53E1F"/>
    <w:rsid w:val="00F54288"/>
    <w:rsid w:val="00F55344"/>
    <w:rsid w:val="00F55409"/>
    <w:rsid w:val="00F5770D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97"/>
    <w:rsid w:val="00F920EB"/>
    <w:rsid w:val="00F92B36"/>
    <w:rsid w:val="00F92BD6"/>
    <w:rsid w:val="00FA12D9"/>
    <w:rsid w:val="00FA1C7E"/>
    <w:rsid w:val="00FA49A1"/>
    <w:rsid w:val="00FA5718"/>
    <w:rsid w:val="00FB1331"/>
    <w:rsid w:val="00FB192D"/>
    <w:rsid w:val="00FB2E1F"/>
    <w:rsid w:val="00FB4F12"/>
    <w:rsid w:val="00FC1C2E"/>
    <w:rsid w:val="00FC51CC"/>
    <w:rsid w:val="00FD0F46"/>
    <w:rsid w:val="00FD24DC"/>
    <w:rsid w:val="00FD2552"/>
    <w:rsid w:val="00FD27EC"/>
    <w:rsid w:val="00FD5CB9"/>
    <w:rsid w:val="00FD77B3"/>
    <w:rsid w:val="00FE2A5A"/>
    <w:rsid w:val="00FE39AD"/>
    <w:rsid w:val="00FE3D47"/>
    <w:rsid w:val="00FE4CFE"/>
    <w:rsid w:val="00FF1B19"/>
    <w:rsid w:val="00FF27A4"/>
    <w:rsid w:val="00FF4295"/>
    <w:rsid w:val="00FF5272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EBC144"/>
  <w15:docId w15:val="{1B6860A7-A322-4207-8227-DB15B7DAE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character" w:customStyle="1" w:styleId="Teksttreci8">
    <w:name w:val="Tekst treści (8)_"/>
    <w:link w:val="Teksttreci80"/>
    <w:rsid w:val="001638AA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1638AA"/>
    <w:pPr>
      <w:widowControl w:val="0"/>
      <w:shd w:val="clear" w:color="auto" w:fill="FFFFFF"/>
      <w:spacing w:before="240" w:line="264" w:lineRule="exact"/>
      <w:ind w:hanging="360"/>
    </w:pPr>
    <w:rPr>
      <w:rFonts w:ascii="Calibri" w:eastAsia="Calibri" w:hAnsi="Calibri"/>
      <w:i/>
      <w:iCs/>
      <w:sz w:val="20"/>
      <w:szCs w:val="20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6857FC"/>
    <w:rPr>
      <w:sz w:val="24"/>
      <w:szCs w:val="24"/>
      <w:lang w:val="x-none" w:eastAsia="x-non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227BE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4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232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creator>UM</dc:creator>
  <cp:lastModifiedBy>user</cp:lastModifiedBy>
  <cp:revision>21</cp:revision>
  <cp:lastPrinted>2025-05-12T11:18:00Z</cp:lastPrinted>
  <dcterms:created xsi:type="dcterms:W3CDTF">2025-09-04T14:48:00Z</dcterms:created>
  <dcterms:modified xsi:type="dcterms:W3CDTF">2026-04-28T10:22:00Z</dcterms:modified>
</cp:coreProperties>
</file>