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6DA00" w14:textId="5FDF83E9" w:rsidR="00441464" w:rsidRPr="00D869C0" w:rsidRDefault="00000000" w:rsidP="00D869C0">
      <w:pPr>
        <w:pStyle w:val="Tytu"/>
        <w:jc w:val="center"/>
        <w:rPr>
          <w:rFonts w:ascii="Arial" w:hAnsi="Arial" w:cs="Arial"/>
          <w:color w:val="000000" w:themeColor="text1"/>
        </w:rPr>
      </w:pPr>
      <w:r w:rsidRPr="00D869C0">
        <w:rPr>
          <w:rFonts w:ascii="Arial" w:hAnsi="Arial" w:cs="Arial"/>
          <w:color w:val="000000" w:themeColor="text1"/>
        </w:rPr>
        <w:t>PRZEDMIAR ROBÓT</w:t>
      </w:r>
      <w:r w:rsidR="00865E23">
        <w:rPr>
          <w:rFonts w:ascii="Arial" w:hAnsi="Arial" w:cs="Arial"/>
          <w:color w:val="000000" w:themeColor="text1"/>
        </w:rPr>
        <w:t>/KOSZTORYS OFERTOWY</w:t>
      </w:r>
    </w:p>
    <w:p w14:paraId="2EF610B6" w14:textId="151CA36B" w:rsidR="00441464" w:rsidRPr="00D869C0" w:rsidRDefault="00000000" w:rsidP="00D869C0">
      <w:pPr>
        <w:jc w:val="center"/>
        <w:rPr>
          <w:rFonts w:ascii="Arial" w:hAnsi="Arial" w:cs="Arial"/>
          <w:color w:val="000000" w:themeColor="text1"/>
          <w:sz w:val="32"/>
          <w:szCs w:val="32"/>
        </w:rPr>
      </w:pPr>
      <w:proofErr w:type="spellStart"/>
      <w:r w:rsidRPr="00D869C0">
        <w:rPr>
          <w:rFonts w:ascii="Arial" w:hAnsi="Arial" w:cs="Arial"/>
          <w:color w:val="000000" w:themeColor="text1"/>
          <w:sz w:val="32"/>
          <w:szCs w:val="32"/>
        </w:rPr>
        <w:t>Zadanie</w:t>
      </w:r>
      <w:proofErr w:type="spellEnd"/>
      <w:r w:rsidRPr="00D869C0">
        <w:rPr>
          <w:rFonts w:ascii="Arial" w:hAnsi="Arial" w:cs="Arial"/>
          <w:color w:val="000000" w:themeColor="text1"/>
          <w:sz w:val="32"/>
          <w:szCs w:val="32"/>
        </w:rPr>
        <w:t xml:space="preserve">: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Poprawa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przejezdności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dróg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gruntowych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i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leśnych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szlaków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wywozowych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o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łącznej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długości</w:t>
      </w:r>
      <w:proofErr w:type="spellEnd"/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P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r w:rsidR="00D869C0" w:rsidRPr="00D869C0">
        <w:rPr>
          <w:rFonts w:ascii="Arial" w:hAnsi="Arial" w:cs="Arial"/>
          <w:color w:val="000000" w:themeColor="text1"/>
          <w:sz w:val="32"/>
          <w:szCs w:val="32"/>
        </w:rPr>
        <w:t>+/-</w:t>
      </w:r>
      <w:r w:rsidRPr="00D869C0">
        <w:rPr>
          <w:rFonts w:ascii="Arial" w:hAnsi="Arial" w:cs="Arial"/>
          <w:color w:val="000000" w:themeColor="text1"/>
          <w:sz w:val="32"/>
          <w:szCs w:val="32"/>
        </w:rPr>
        <w:t>40 km</w:t>
      </w:r>
      <w:r w:rsid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>
        <w:rPr>
          <w:rFonts w:ascii="Arial" w:hAnsi="Arial" w:cs="Arial"/>
          <w:color w:val="000000" w:themeColor="text1"/>
          <w:sz w:val="32"/>
          <w:szCs w:val="32"/>
        </w:rPr>
        <w:t>na</w:t>
      </w:r>
      <w:proofErr w:type="spellEnd"/>
      <w:r w:rsidR="00D869C0">
        <w:rPr>
          <w:rFonts w:ascii="Arial" w:hAnsi="Arial" w:cs="Arial"/>
          <w:color w:val="000000" w:themeColor="text1"/>
          <w:sz w:val="32"/>
          <w:szCs w:val="32"/>
        </w:rPr>
        <w:t xml:space="preserve"> </w:t>
      </w:r>
      <w:proofErr w:type="spellStart"/>
      <w:r w:rsidR="00D869C0">
        <w:rPr>
          <w:rFonts w:ascii="Arial" w:hAnsi="Arial" w:cs="Arial"/>
          <w:color w:val="000000" w:themeColor="text1"/>
          <w:sz w:val="32"/>
          <w:szCs w:val="32"/>
        </w:rPr>
        <w:t>terenie</w:t>
      </w:r>
      <w:proofErr w:type="spellEnd"/>
      <w:r w:rsidR="00D869C0">
        <w:rPr>
          <w:rFonts w:ascii="Arial" w:hAnsi="Arial" w:cs="Arial"/>
          <w:color w:val="000000" w:themeColor="text1"/>
          <w:sz w:val="32"/>
          <w:szCs w:val="32"/>
        </w:rPr>
        <w:t xml:space="preserve"> Nadleśnictwo Barlinek</w:t>
      </w:r>
    </w:p>
    <w:p w14:paraId="30EBE05F" w14:textId="77777777" w:rsidR="00441464" w:rsidRPr="00D869C0" w:rsidRDefault="00000000" w:rsidP="00D869C0">
      <w:pPr>
        <w:pStyle w:val="Nagwek1"/>
        <w:jc w:val="center"/>
        <w:rPr>
          <w:rFonts w:ascii="Arial" w:hAnsi="Arial" w:cs="Arial"/>
          <w:color w:val="000000" w:themeColor="text1"/>
        </w:rPr>
      </w:pPr>
      <w:r w:rsidRPr="00D869C0">
        <w:rPr>
          <w:rFonts w:ascii="Arial" w:hAnsi="Arial" w:cs="Arial"/>
          <w:color w:val="000000" w:themeColor="text1"/>
        </w:rPr>
        <w:t>PRZEDMIAR ROBÓT</w:t>
      </w:r>
    </w:p>
    <w:p w14:paraId="1138C14F" w14:textId="77777777" w:rsidR="00D869C0" w:rsidRDefault="00D869C0" w:rsidP="00D869C0"/>
    <w:p w14:paraId="0635109B" w14:textId="77777777" w:rsidR="00D869C0" w:rsidRPr="00D869C0" w:rsidRDefault="00D869C0" w:rsidP="00D869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1728"/>
        <w:gridCol w:w="1726"/>
        <w:gridCol w:w="1726"/>
        <w:gridCol w:w="1726"/>
      </w:tblGrid>
      <w:tr w:rsidR="00FB09E6" w14:paraId="342BF3D3" w14:textId="77777777" w:rsidTr="00FC2216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2B3E" w14:textId="77777777" w:rsidR="00FB09E6" w:rsidRDefault="00FB09E6" w:rsidP="00F96338"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C8AE" w14:textId="77777777" w:rsidR="00FB09E6" w:rsidRDefault="00FB09E6" w:rsidP="00F96338">
            <w:proofErr w:type="spellStart"/>
            <w:r>
              <w:t>Opis</w:t>
            </w:r>
            <w:proofErr w:type="spellEnd"/>
            <w:r>
              <w:t xml:space="preserve"> </w:t>
            </w:r>
            <w:proofErr w:type="spellStart"/>
            <w:r>
              <w:t>robót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AF47" w14:textId="77777777" w:rsidR="00FB09E6" w:rsidRDefault="00FB09E6" w:rsidP="00F96338">
            <w:r>
              <w:t xml:space="preserve">Cena </w:t>
            </w:r>
            <w:proofErr w:type="spellStart"/>
            <w:r>
              <w:t>jedn</w:t>
            </w:r>
            <w:proofErr w:type="spellEnd"/>
            <w:r>
              <w:t>. (zł)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F822" w14:textId="77777777" w:rsidR="00FB09E6" w:rsidRDefault="00FB09E6" w:rsidP="00F96338">
            <w:proofErr w:type="spellStart"/>
            <w:r>
              <w:t>Ilość</w:t>
            </w:r>
            <w:proofErr w:type="spellEnd"/>
            <w:r>
              <w:t xml:space="preserve"> (m2)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F2D1" w14:textId="77777777" w:rsidR="00FB09E6" w:rsidRDefault="00FB09E6" w:rsidP="00F96338">
            <w:proofErr w:type="spellStart"/>
            <w:r>
              <w:t>Wartość</w:t>
            </w:r>
            <w:proofErr w:type="spellEnd"/>
            <w:r>
              <w:t xml:space="preserve"> </w:t>
            </w:r>
            <w:proofErr w:type="spellStart"/>
            <w:r>
              <w:t>netto</w:t>
            </w:r>
            <w:proofErr w:type="spellEnd"/>
            <w:r>
              <w:t xml:space="preserve"> (</w:t>
            </w:r>
            <w:proofErr w:type="spellStart"/>
            <w:r>
              <w:t>zł</w:t>
            </w:r>
            <w:proofErr w:type="spellEnd"/>
            <w:r>
              <w:t>)</w:t>
            </w:r>
          </w:p>
        </w:tc>
      </w:tr>
      <w:tr w:rsidR="00FB09E6" w14:paraId="48EC626B" w14:textId="77777777" w:rsidTr="00FC2216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AC76" w14:textId="77777777" w:rsidR="00FB09E6" w:rsidRDefault="00FB09E6" w:rsidP="00F96338">
            <w: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F74B" w14:textId="4305B0C0" w:rsidR="00FB09E6" w:rsidRDefault="00FB09E6" w:rsidP="00F96338">
            <w:r>
              <w:t xml:space="preserve">Równanie, </w:t>
            </w:r>
            <w:proofErr w:type="spellStart"/>
            <w:r>
              <w:t>profilowanie</w:t>
            </w:r>
            <w:proofErr w:type="spellEnd"/>
            <w:r>
              <w:t xml:space="preserve">, </w:t>
            </w:r>
            <w:proofErr w:type="spellStart"/>
            <w:r>
              <w:t>wałowanie</w:t>
            </w:r>
            <w:proofErr w:type="spellEnd"/>
            <w:r>
              <w:t xml:space="preserve"> </w:t>
            </w:r>
            <w:proofErr w:type="spellStart"/>
            <w:r>
              <w:t>nawierzchni</w:t>
            </w:r>
            <w:proofErr w:type="spellEnd"/>
            <w:r>
              <w:t xml:space="preserve"> </w:t>
            </w:r>
            <w:proofErr w:type="spellStart"/>
            <w:r>
              <w:t>gruntowej</w:t>
            </w:r>
            <w:proofErr w:type="spellEnd"/>
            <w:r>
              <w:t xml:space="preserve"> </w:t>
            </w:r>
            <w:proofErr w:type="spellStart"/>
            <w:r w:rsidR="008D6811">
              <w:t>wraz</w:t>
            </w:r>
            <w:proofErr w:type="spellEnd"/>
            <w:r w:rsidR="008D6811">
              <w:t xml:space="preserve"> z </w:t>
            </w:r>
            <w:proofErr w:type="spellStart"/>
            <w:r w:rsidR="008D6811">
              <w:t>ewentualnym</w:t>
            </w:r>
            <w:proofErr w:type="spellEnd"/>
            <w:r w:rsidR="008D6811">
              <w:t xml:space="preserve"> </w:t>
            </w:r>
            <w:proofErr w:type="spellStart"/>
            <w:r w:rsidR="008D6811">
              <w:t>korytowaniem</w:t>
            </w:r>
            <w:proofErr w:type="spellEnd"/>
            <w:r w:rsidR="008D6811">
              <w:t xml:space="preserve"> do 15 cm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DC94" w14:textId="06655897" w:rsidR="00FB09E6" w:rsidRDefault="00FB09E6" w:rsidP="00F96338">
            <w:r>
              <w:t>…….. zł/m2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D58F" w14:textId="5D3FE759" w:rsidR="00FB09E6" w:rsidRDefault="00140C6A" w:rsidP="00F96338">
            <w:r>
              <w:t>70</w:t>
            </w:r>
            <w:r w:rsidR="00FB09E6">
              <w:t> 000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A6D6" w14:textId="18204B9A" w:rsidR="00FB09E6" w:rsidRDefault="00FB09E6" w:rsidP="00F96338">
            <w:r>
              <w:t xml:space="preserve">  </w:t>
            </w:r>
          </w:p>
        </w:tc>
      </w:tr>
      <w:tr w:rsidR="00FB09E6" w14:paraId="6743CBF9" w14:textId="77777777" w:rsidTr="00FC2216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7452" w14:textId="77777777" w:rsidR="00FB09E6" w:rsidRDefault="00FB09E6" w:rsidP="00F96338">
            <w: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3247" w14:textId="30065C05" w:rsidR="00FB09E6" w:rsidRDefault="008D6811" w:rsidP="00F96338">
            <w:r>
              <w:t>Wyczyszczenie i o</w:t>
            </w:r>
            <w:r w:rsidR="00FB09E6">
              <w:t>dtworzenie, dołów chłonnych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8205" w14:textId="332C235E" w:rsidR="00FB09E6" w:rsidRDefault="00FB09E6" w:rsidP="00F96338">
            <w:r>
              <w:t>…….. zł/szt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C472" w14:textId="17E0B0F5" w:rsidR="00FB09E6" w:rsidRDefault="00140C6A" w:rsidP="00F96338">
            <w:r>
              <w:t>4</w:t>
            </w:r>
            <w:r w:rsidR="00FB09E6">
              <w:t xml:space="preserve">0 </w:t>
            </w:r>
            <w:proofErr w:type="spellStart"/>
            <w:r w:rsidR="00FB09E6">
              <w:t>szt</w:t>
            </w:r>
            <w:proofErr w:type="spellEnd"/>
            <w:r w:rsidR="00FB09E6">
              <w:t>.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1FF4" w14:textId="065FD7E4" w:rsidR="00FB09E6" w:rsidRDefault="00FB09E6" w:rsidP="00F96338">
            <w:r>
              <w:t xml:space="preserve">  </w:t>
            </w:r>
          </w:p>
        </w:tc>
      </w:tr>
      <w:tr w:rsidR="00FB09E6" w14:paraId="2213EDF0" w14:textId="77777777" w:rsidTr="00FC2216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4DF" w14:textId="77777777" w:rsidR="00FB09E6" w:rsidRDefault="00FB09E6" w:rsidP="00F96338"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AAB1" w14:textId="4FBDBC66" w:rsidR="00FB09E6" w:rsidRDefault="00FC2216" w:rsidP="00F96338">
            <w:r>
              <w:t>Ś</w:t>
            </w:r>
            <w:r w:rsidR="00FB09E6">
              <w:t xml:space="preserve">cinanie poboczy wraz z nadaniem spadku poprzecznego 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0D50" w14:textId="48FFD275" w:rsidR="00FB09E6" w:rsidRDefault="00FB09E6" w:rsidP="00F96338">
            <w:r>
              <w:t>…….. zł./m2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74B4" w14:textId="753E9E63" w:rsidR="00FB09E6" w:rsidRDefault="00140C6A" w:rsidP="00F96338">
            <w:r>
              <w:t>17</w:t>
            </w:r>
            <w:r w:rsidR="00FB09E6">
              <w:t xml:space="preserve"> </w:t>
            </w:r>
            <w:r>
              <w:t>5</w:t>
            </w:r>
            <w:r w:rsidR="00FB09E6">
              <w:t>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F188" w14:textId="1B4A7FCE" w:rsidR="00FB09E6" w:rsidRDefault="00FB09E6" w:rsidP="00F96338">
            <w:r>
              <w:t xml:space="preserve">   </w:t>
            </w:r>
          </w:p>
        </w:tc>
      </w:tr>
      <w:tr w:rsidR="00FB09E6" w14:paraId="3E124686" w14:textId="77777777" w:rsidTr="00FC2216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9A8" w14:textId="77777777" w:rsidR="00FB09E6" w:rsidRDefault="00FB09E6" w:rsidP="00F96338">
            <w: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816" w14:textId="27F7EF4D" w:rsidR="00FB09E6" w:rsidRDefault="00FC2216" w:rsidP="00F96338">
            <w:r>
              <w:t>O</w:t>
            </w:r>
            <w:r w:rsidR="00FB09E6" w:rsidRPr="00531978">
              <w:t>czyszczenie pasa drogowego z zanieczyszczeń i przerostów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6C1" w14:textId="42FDF961" w:rsidR="00FB09E6" w:rsidRDefault="00FB09E6" w:rsidP="00F96338">
            <w:r>
              <w:t xml:space="preserve">……… </w:t>
            </w:r>
            <w:r w:rsidR="005056DE">
              <w:t>zł./</w:t>
            </w:r>
            <w:r>
              <w:t>m2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DE3" w14:textId="289F7078" w:rsidR="00FB09E6" w:rsidRDefault="003D4AC4" w:rsidP="00F96338">
            <w:r>
              <w:t>70</w:t>
            </w:r>
            <w:r w:rsidR="00FB09E6">
              <w:t>000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F41" w14:textId="2188BC56" w:rsidR="00FB09E6" w:rsidRDefault="00FB09E6" w:rsidP="00F96338">
            <w:r>
              <w:t xml:space="preserve"> </w:t>
            </w:r>
          </w:p>
        </w:tc>
      </w:tr>
      <w:tr w:rsidR="00FB09E6" w14:paraId="738449ED" w14:textId="77777777" w:rsidTr="00FC2216">
        <w:tc>
          <w:tcPr>
            <w:tcW w:w="6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4836" w14:textId="78195213" w:rsidR="00FB09E6" w:rsidRDefault="00FC2216" w:rsidP="00FC2216">
            <w:pPr>
              <w:jc w:val="right"/>
            </w:pPr>
            <w:r>
              <w:lastRenderedPageBreak/>
              <w:t>Wartość oferty netto: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2F09" w14:textId="4FE74494" w:rsidR="00FB09E6" w:rsidRDefault="00FB09E6" w:rsidP="00F96338">
            <w:r>
              <w:t xml:space="preserve"> </w:t>
            </w:r>
          </w:p>
        </w:tc>
      </w:tr>
      <w:tr w:rsidR="00FC2216" w14:paraId="09055866" w14:textId="77777777" w:rsidTr="00FC2216">
        <w:tc>
          <w:tcPr>
            <w:tcW w:w="6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EED" w14:textId="14F8DBB6" w:rsidR="00FC2216" w:rsidRDefault="00FC2216" w:rsidP="00FC2216">
            <w:pPr>
              <w:jc w:val="right"/>
            </w:pPr>
            <w:r>
              <w:t>Wartość oferty brutto: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EEFF" w14:textId="77777777" w:rsidR="00FC2216" w:rsidRDefault="00FC2216" w:rsidP="00F96338"/>
        </w:tc>
      </w:tr>
    </w:tbl>
    <w:p w14:paraId="67954CAF" w14:textId="77777777" w:rsidR="00D869C0" w:rsidRDefault="00D869C0">
      <w:pPr>
        <w:pStyle w:val="Nagwek1"/>
      </w:pPr>
    </w:p>
    <w:p w14:paraId="76EF994F" w14:textId="655DAF83" w:rsidR="00F74E92" w:rsidRDefault="00F74E92" w:rsidP="00F74E92">
      <w:pPr>
        <w:pStyle w:val="Nagwek1"/>
      </w:pPr>
    </w:p>
    <w:p w14:paraId="1A51FF1C" w14:textId="77777777" w:rsidR="00C30A86" w:rsidRDefault="00C30A86" w:rsidP="00C30A86"/>
    <w:p w14:paraId="683B6AD8" w14:textId="77777777" w:rsidR="00C30A86" w:rsidRDefault="00C30A86" w:rsidP="00C30A86"/>
    <w:p w14:paraId="7D283E90" w14:textId="77777777" w:rsidR="00C30A86" w:rsidRDefault="00C30A86" w:rsidP="00C30A86"/>
    <w:p w14:paraId="5468F2BD" w14:textId="77777777" w:rsidR="00C30A86" w:rsidRDefault="00C30A86" w:rsidP="00C30A86"/>
    <w:p w14:paraId="5519C271" w14:textId="77777777" w:rsidR="00690482" w:rsidRDefault="00690482" w:rsidP="00C30A86"/>
    <w:p w14:paraId="6414A506" w14:textId="77777777" w:rsidR="00C30A86" w:rsidRPr="00C30A86" w:rsidRDefault="00C30A86" w:rsidP="00C30A86"/>
    <w:sectPr w:rsidR="00C30A86" w:rsidRPr="00C30A8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6165786">
    <w:abstractNumId w:val="8"/>
  </w:num>
  <w:num w:numId="2" w16cid:durableId="913590012">
    <w:abstractNumId w:val="6"/>
  </w:num>
  <w:num w:numId="3" w16cid:durableId="1554847235">
    <w:abstractNumId w:val="5"/>
  </w:num>
  <w:num w:numId="4" w16cid:durableId="1640576255">
    <w:abstractNumId w:val="4"/>
  </w:num>
  <w:num w:numId="5" w16cid:durableId="178929549">
    <w:abstractNumId w:val="7"/>
  </w:num>
  <w:num w:numId="6" w16cid:durableId="1944680586">
    <w:abstractNumId w:val="3"/>
  </w:num>
  <w:num w:numId="7" w16cid:durableId="1850363287">
    <w:abstractNumId w:val="2"/>
  </w:num>
  <w:num w:numId="8" w16cid:durableId="1151101516">
    <w:abstractNumId w:val="1"/>
  </w:num>
  <w:num w:numId="9" w16cid:durableId="1556235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4563"/>
    <w:rsid w:val="00034616"/>
    <w:rsid w:val="0006063C"/>
    <w:rsid w:val="00083D15"/>
    <w:rsid w:val="00140C6A"/>
    <w:rsid w:val="0015074B"/>
    <w:rsid w:val="00204170"/>
    <w:rsid w:val="00225B92"/>
    <w:rsid w:val="0029639D"/>
    <w:rsid w:val="002A45F2"/>
    <w:rsid w:val="002C1EE8"/>
    <w:rsid w:val="002F0F43"/>
    <w:rsid w:val="00326F90"/>
    <w:rsid w:val="003D4AC4"/>
    <w:rsid w:val="00412827"/>
    <w:rsid w:val="00441464"/>
    <w:rsid w:val="00456AEE"/>
    <w:rsid w:val="00462457"/>
    <w:rsid w:val="004D2572"/>
    <w:rsid w:val="005056DE"/>
    <w:rsid w:val="00594E31"/>
    <w:rsid w:val="00690482"/>
    <w:rsid w:val="00722A17"/>
    <w:rsid w:val="00806115"/>
    <w:rsid w:val="00865E23"/>
    <w:rsid w:val="008768C8"/>
    <w:rsid w:val="008A1CC8"/>
    <w:rsid w:val="008C0772"/>
    <w:rsid w:val="008D49E5"/>
    <w:rsid w:val="008D6811"/>
    <w:rsid w:val="00AA1D8D"/>
    <w:rsid w:val="00AB6A0E"/>
    <w:rsid w:val="00B47730"/>
    <w:rsid w:val="00BD1AD8"/>
    <w:rsid w:val="00C30A86"/>
    <w:rsid w:val="00CB0664"/>
    <w:rsid w:val="00D869C0"/>
    <w:rsid w:val="00EA6D80"/>
    <w:rsid w:val="00F74E92"/>
    <w:rsid w:val="00FB09E6"/>
    <w:rsid w:val="00FC221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09E4F"/>
  <w14:defaultImageDpi w14:val="300"/>
  <w15:docId w15:val="{42B761B1-720A-4BEE-85E9-904B806ED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Karol Kaszak - Nadleśnictwo Barlinek</cp:lastModifiedBy>
  <cp:revision>2</cp:revision>
  <dcterms:created xsi:type="dcterms:W3CDTF">2026-04-27T11:17:00Z</dcterms:created>
  <dcterms:modified xsi:type="dcterms:W3CDTF">2026-04-27T11:17:00Z</dcterms:modified>
  <cp:category/>
</cp:coreProperties>
</file>