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38301FC0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8F03DF">
        <w:rPr>
          <w:rFonts w:ascii="Cambria" w:hAnsi="Cambria" w:cs="Arial"/>
          <w:sz w:val="20"/>
          <w:szCs w:val="20"/>
        </w:rPr>
        <w:t>10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4B418009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4D4D7B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11946FEC" w:rsidR="00F141E3" w:rsidRPr="00C3683C" w:rsidRDefault="0032655D" w:rsidP="0017113D">
      <w:pPr>
        <w:spacing w:line="259" w:lineRule="auto"/>
        <w:jc w:val="center"/>
        <w:rPr>
          <w:rFonts w:ascii="Cambria" w:hAnsi="Cambria" w:cs="Arial"/>
          <w:b/>
          <w:sz w:val="22"/>
          <w:szCs w:val="22"/>
        </w:rPr>
      </w:pPr>
      <w:r w:rsidRPr="00C3683C">
        <w:rPr>
          <w:rFonts w:ascii="Cambria" w:hAnsi="Cambria" w:cs="Arial"/>
          <w:sz w:val="22"/>
          <w:szCs w:val="22"/>
        </w:rPr>
        <w:t xml:space="preserve">Składany do </w:t>
      </w:r>
      <w:r w:rsidR="00C920BE" w:rsidRPr="00C3683C">
        <w:rPr>
          <w:rFonts w:ascii="Cambria" w:hAnsi="Cambria" w:cs="Arial"/>
          <w:sz w:val="22"/>
          <w:szCs w:val="22"/>
        </w:rPr>
        <w:t>postępowania pn.</w:t>
      </w:r>
      <w:r w:rsidR="009A135D" w:rsidRPr="00C3683C">
        <w:rPr>
          <w:rFonts w:ascii="Cambria" w:hAnsi="Cambria" w:cs="Arial"/>
          <w:sz w:val="22"/>
          <w:szCs w:val="22"/>
        </w:rPr>
        <w:t xml:space="preserve"> </w:t>
      </w:r>
      <w:r w:rsidR="00C3683C" w:rsidRPr="00C3683C">
        <w:rPr>
          <w:rFonts w:ascii="Cambria" w:hAnsi="Cambria" w:cs="Arial"/>
          <w:b/>
          <w:i/>
          <w:sz w:val="22"/>
          <w:szCs w:val="22"/>
        </w:rPr>
        <w:t>Termomodernizacja Muzeum im. Przypkowskich w Jędrzejowie</w:t>
      </w:r>
      <w:r w:rsidR="004D4D7B" w:rsidRPr="00C3683C">
        <w:rPr>
          <w:rFonts w:ascii="Cambria" w:hAnsi="Cambria" w:cs="Arial"/>
          <w:b/>
          <w:i/>
          <w:sz w:val="22"/>
          <w:szCs w:val="22"/>
        </w:rPr>
        <w:t>.</w:t>
      </w:r>
    </w:p>
    <w:p w14:paraId="6A038B2D" w14:textId="77777777" w:rsidR="006F09B0" w:rsidRDefault="006F09B0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b/>
          <w:bCs/>
          <w:sz w:val="18"/>
          <w:szCs w:val="18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6F09B0" w:rsidRPr="00940ADF" w14:paraId="6DFA98D4" w14:textId="77777777" w:rsidTr="009136A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58D5" w14:textId="77777777" w:rsidR="006F09B0" w:rsidRPr="00940ADF" w:rsidRDefault="006F09B0" w:rsidP="009136A2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B38E" w14:textId="77777777" w:rsidR="006F09B0" w:rsidRPr="00940ADF" w:rsidRDefault="006F09B0" w:rsidP="009136A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0FB4" w14:textId="77777777" w:rsidR="006F09B0" w:rsidRPr="00940ADF" w:rsidRDefault="006F09B0" w:rsidP="009136A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19F2" w14:textId="77777777" w:rsidR="006F09B0" w:rsidRPr="00940ADF" w:rsidRDefault="006F09B0" w:rsidP="009136A2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2CE438A" w14:textId="77777777" w:rsidR="006F09B0" w:rsidRPr="00940ADF" w:rsidRDefault="006F09B0" w:rsidP="009136A2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E01CAE3" w14:textId="77777777" w:rsidR="006F09B0" w:rsidRPr="00A66B1C" w:rsidRDefault="006F09B0" w:rsidP="009136A2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6ACA" w14:textId="77777777" w:rsidR="006F09B0" w:rsidRPr="00940ADF" w:rsidRDefault="006F09B0" w:rsidP="009136A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6F09B0" w:rsidRPr="00940ADF" w14:paraId="5D9CC918" w14:textId="77777777" w:rsidTr="009136A2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6A492BE" w14:textId="77777777" w:rsidR="006F09B0" w:rsidRPr="00940ADF" w:rsidRDefault="006F09B0" w:rsidP="009136A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29E77B0" w14:textId="77777777" w:rsidR="006F09B0" w:rsidRPr="00940ADF" w:rsidRDefault="006F09B0" w:rsidP="009136A2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4626DA9" w14:textId="77777777" w:rsidR="006F09B0" w:rsidRPr="00091FCF" w:rsidRDefault="006F09B0" w:rsidP="009136A2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15B440" w14:textId="0CD48F57" w:rsidR="006F09B0" w:rsidRPr="00834AD9" w:rsidRDefault="006F09B0" w:rsidP="009136A2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uprawnienia do kierowania robotami budowlanymi w 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oraz </w:t>
            </w:r>
            <w:r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doświadczenie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jako kierownik budowy lub kierownik robót</w:t>
            </w: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na co najmniej jednej inwestycji </w:t>
            </w: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(od rozpoczęcia do zakończenia inwestycji) </w:t>
            </w:r>
            <w:r w:rsidR="003D5DCA" w:rsidRPr="003D5DCA">
              <w:rPr>
                <w:rFonts w:ascii="Cambria" w:eastAsia="Calibri" w:hAnsi="Cambria"/>
                <w:bCs/>
                <w:sz w:val="18"/>
                <w:szCs w:val="18"/>
              </w:rPr>
              <w:t xml:space="preserve">polegającej na termomodernizacji budynku/ów </w:t>
            </w:r>
            <w:r w:rsidR="003D5DCA" w:rsidRPr="003D5DCA">
              <w:rPr>
                <w:rFonts w:ascii="Cambria" w:eastAsia="Calibri" w:hAnsi="Cambria"/>
                <w:b/>
                <w:bCs/>
                <w:iCs/>
                <w:sz w:val="18"/>
                <w:szCs w:val="18"/>
              </w:rPr>
              <w:t xml:space="preserve">wpisanych do Rejestru Zabytków lub Wojewódzkiej Ewidencji Zabytków lub Gminnej Ewidencji Zabytków </w:t>
            </w:r>
            <w:r w:rsidR="003D5DCA" w:rsidRPr="003D5DCA">
              <w:rPr>
                <w:rFonts w:ascii="Cambria" w:eastAsia="Calibri" w:hAnsi="Cambria"/>
                <w:sz w:val="18"/>
                <w:szCs w:val="18"/>
              </w:rPr>
              <w:t>o wartości</w:t>
            </w:r>
            <w:r w:rsidR="003D5DCA" w:rsidRPr="003D5DCA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minimum </w:t>
            </w:r>
            <w:bookmarkStart w:id="0" w:name="_Hlk169091295"/>
            <w:r w:rsidR="003D5DCA" w:rsidRPr="003D5DCA">
              <w:rPr>
                <w:rFonts w:ascii="Cambria" w:eastAsia="Calibri" w:hAnsi="Cambria"/>
                <w:b/>
                <w:bCs/>
                <w:sz w:val="18"/>
                <w:szCs w:val="18"/>
              </w:rPr>
              <w:t>500 000,00 zł</w:t>
            </w:r>
            <w:bookmarkEnd w:id="0"/>
            <w:r w:rsidR="003D5DCA" w:rsidRPr="003D5DCA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brutto</w:t>
            </w:r>
            <w:r w:rsidR="003D5DCA">
              <w:rPr>
                <w:rFonts w:ascii="Cambria" w:eastAsia="Calibri" w:hAnsi="Cambria"/>
                <w:b/>
                <w:bCs/>
                <w:sz w:val="18"/>
                <w:szCs w:val="18"/>
              </w:rPr>
              <w:t>.</w:t>
            </w:r>
          </w:p>
          <w:p w14:paraId="2EB0DC82" w14:textId="77777777" w:rsidR="006F09B0" w:rsidRDefault="006F09B0" w:rsidP="009136A2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52083860" w14:textId="77777777" w:rsidR="006F09B0" w:rsidRDefault="006F09B0" w:rsidP="009136A2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206789DA" w14:textId="77777777" w:rsidR="006F09B0" w:rsidRDefault="006F09B0" w:rsidP="009136A2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3F2034E8" w14:textId="77777777" w:rsidR="006F09B0" w:rsidRPr="00572AEA" w:rsidRDefault="006F09B0" w:rsidP="009136A2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19A7169" w14:textId="77777777" w:rsidR="006F09B0" w:rsidRPr="00572AEA" w:rsidRDefault="006F09B0" w:rsidP="006F09B0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2CFDADC6" w14:textId="77777777" w:rsidR="006F09B0" w:rsidRPr="00572AEA" w:rsidRDefault="006F09B0" w:rsidP="009136A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1B005C99" w14:textId="77777777" w:rsidR="006F09B0" w:rsidRPr="00572AEA" w:rsidRDefault="006F09B0" w:rsidP="009136A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77ED20FC" w14:textId="77777777" w:rsidR="006F09B0" w:rsidRDefault="006F09B0" w:rsidP="009136A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5F1767B8" w14:textId="77777777" w:rsidR="006F09B0" w:rsidRPr="00572AEA" w:rsidRDefault="006F09B0" w:rsidP="009136A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1FF2E792" w14:textId="77777777" w:rsidR="006F09B0" w:rsidRPr="000179C9" w:rsidRDefault="006F09B0" w:rsidP="009136A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4AA8AD4" w14:textId="77777777" w:rsidR="006F09B0" w:rsidRPr="00940ADF" w:rsidRDefault="006F09B0" w:rsidP="009136A2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6F09B0" w:rsidRPr="00940ADF" w14:paraId="68CFC028" w14:textId="77777777" w:rsidTr="009136A2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FCB84D5" w14:textId="75C9A180" w:rsidR="006F09B0" w:rsidRPr="00940ADF" w:rsidRDefault="006F09B0" w:rsidP="006F09B0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lastRenderedPageBreak/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DB3A655" w14:textId="16347D5E" w:rsidR="006F09B0" w:rsidRDefault="006F09B0" w:rsidP="006F09B0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0010B9A" w14:textId="2DAC74E2" w:rsidR="006F09B0" w:rsidRPr="00091FCF" w:rsidRDefault="006F09B0" w:rsidP="006F09B0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 xml:space="preserve">Kierownik </w:t>
            </w:r>
            <w:r>
              <w:rPr>
                <w:rFonts w:ascii="Cambria" w:hAnsi="Cambria"/>
                <w:b/>
                <w:sz w:val="18"/>
                <w:szCs w:val="18"/>
              </w:rPr>
              <w:t>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4FECBB2" w14:textId="77777777" w:rsidR="00583CE5" w:rsidRDefault="006F09B0" w:rsidP="006F09B0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  <w:t>O</w:t>
            </w:r>
            <w:r w:rsidRPr="0017113D"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  <w:t>soba posiadająca</w:t>
            </w:r>
            <w:r w:rsidR="00583CE5"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  <w:t>:</w:t>
            </w:r>
          </w:p>
          <w:p w14:paraId="416D9431" w14:textId="001B5701" w:rsidR="006F09B0" w:rsidRPr="00583CE5" w:rsidRDefault="00583CE5" w:rsidP="006F09B0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</w:pPr>
            <w:r w:rsidRPr="00583CE5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- </w:t>
            </w:r>
            <w:r w:rsidR="006F09B0" w:rsidRPr="00583CE5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 uprawnienia do kierowania robotami budowlanymi w specjalności instalacyjnej w zakresie sieci, instalacji i urządzeń cieplnych, wentylacyjnych, gazowych, wodociągowych i kanalizacyjnych</w:t>
            </w:r>
            <w:r w:rsidRPr="00583CE5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>,</w:t>
            </w:r>
          </w:p>
          <w:p w14:paraId="3DE3AF2E" w14:textId="0423B533" w:rsidR="00583CE5" w:rsidRPr="007634DC" w:rsidRDefault="00583CE5" w:rsidP="007634DC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</w:pPr>
            <w:r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- minimum 5 letnie doświadczenie jako kierownik budowy lub kierownik robót </w:t>
            </w:r>
            <w:r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>sanitarnych</w:t>
            </w:r>
          </w:p>
          <w:p w14:paraId="453A2994" w14:textId="77777777" w:rsidR="006F09B0" w:rsidRDefault="006F09B0" w:rsidP="006F09B0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</w:pPr>
          </w:p>
          <w:p w14:paraId="6359FE49" w14:textId="77777777" w:rsidR="006F09B0" w:rsidRDefault="006F09B0" w:rsidP="006F09B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7327158B" w14:textId="50DA4567" w:rsidR="006F09B0" w:rsidRPr="00834AD9" w:rsidRDefault="006F09B0" w:rsidP="006F09B0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D72666A" w14:textId="709237FB" w:rsidR="006F09B0" w:rsidRPr="00940ADF" w:rsidRDefault="00662CD8" w:rsidP="006F09B0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  <w:tr w:rsidR="006F09B0" w:rsidRPr="00940ADF" w14:paraId="5B58B94D" w14:textId="77777777" w:rsidTr="009136A2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3AD1485" w14:textId="5345A63B" w:rsidR="006F09B0" w:rsidRPr="00940ADF" w:rsidRDefault="006F09B0" w:rsidP="006F09B0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1F9130D" w14:textId="43C21035" w:rsidR="006F09B0" w:rsidRDefault="006F09B0" w:rsidP="006F09B0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5CA04E" w14:textId="24C47DA4" w:rsidR="006F09B0" w:rsidRPr="00091FCF" w:rsidRDefault="006F09B0" w:rsidP="006F09B0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 xml:space="preserve">Kierownik </w:t>
            </w:r>
            <w:r>
              <w:rPr>
                <w:rFonts w:ascii="Cambria" w:hAnsi="Cambria"/>
                <w:b/>
                <w:sz w:val="18"/>
                <w:szCs w:val="18"/>
              </w:rPr>
              <w:t>robót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2F7E2AE" w14:textId="77777777" w:rsidR="008B5978" w:rsidRDefault="006F09B0" w:rsidP="006F09B0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  <w:t>O</w:t>
            </w:r>
            <w:r w:rsidRPr="0017113D"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  <w:t>soba posiadająca</w:t>
            </w:r>
            <w:r w:rsidR="008B5978"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  <w:t>:</w:t>
            </w:r>
          </w:p>
          <w:p w14:paraId="68ED74BD" w14:textId="636C49CF" w:rsidR="008B5978" w:rsidRPr="008B5978" w:rsidRDefault="008B5978" w:rsidP="008B5978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</w:pPr>
            <w:r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- </w:t>
            </w:r>
            <w:r w:rsidR="006F09B0"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 uprawnienia do kierowania robotami budowlanymi w specjalności </w:t>
            </w:r>
            <w:r w:rsidR="006F09B0"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>elektrycznej</w:t>
            </w:r>
            <w:r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bookmarkStart w:id="1" w:name="_Hlk168922532"/>
          </w:p>
          <w:p w14:paraId="71F574F5" w14:textId="5593CEEF" w:rsidR="006F09B0" w:rsidRPr="008B5978" w:rsidRDefault="008B5978" w:rsidP="006F09B0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</w:pPr>
            <w:r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- </w:t>
            </w:r>
            <w:r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 xml:space="preserve">minimum 5 letnie </w:t>
            </w:r>
            <w:bookmarkEnd w:id="1"/>
            <w:r w:rsidRPr="008B5978">
              <w:rPr>
                <w:rFonts w:ascii="Cambria" w:eastAsia="Calibri" w:hAnsi="Cambria" w:cs="Calibri"/>
                <w:bCs/>
                <w:color w:val="000000"/>
                <w:sz w:val="18"/>
                <w:szCs w:val="18"/>
                <w:lang w:eastAsia="zh-CN"/>
              </w:rPr>
              <w:t>doświadczenie jako kierownik budowy lub kierownik robót elektrycznych</w:t>
            </w:r>
          </w:p>
          <w:p w14:paraId="7094D8A8" w14:textId="77777777" w:rsidR="006F09B0" w:rsidRDefault="006F09B0" w:rsidP="006F09B0">
            <w:pPr>
              <w:spacing w:line="276" w:lineRule="auto"/>
              <w:ind w:left="144" w:right="145"/>
              <w:jc w:val="both"/>
              <w:rPr>
                <w:rFonts w:ascii="Cambria" w:eastAsia="Calibri" w:hAnsi="Cambria" w:cs="Calibri"/>
                <w:b/>
                <w:color w:val="000000"/>
                <w:sz w:val="18"/>
                <w:szCs w:val="18"/>
                <w:lang w:eastAsia="zh-CN"/>
              </w:rPr>
            </w:pPr>
          </w:p>
          <w:p w14:paraId="19489667" w14:textId="77777777" w:rsidR="006F09B0" w:rsidRDefault="006F09B0" w:rsidP="006F09B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6B7EAE38" w14:textId="77777777" w:rsidR="006F09B0" w:rsidRPr="00834AD9" w:rsidRDefault="006F09B0" w:rsidP="006F09B0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5EE8B08" w14:textId="347A7DDD" w:rsidR="006F09B0" w:rsidRPr="00940ADF" w:rsidRDefault="00662CD8" w:rsidP="006F09B0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8F74FC2" w14:textId="77777777" w:rsidR="006F09B0" w:rsidRDefault="006F09B0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b/>
          <w:bCs/>
          <w:sz w:val="18"/>
          <w:szCs w:val="18"/>
        </w:rPr>
      </w:pPr>
    </w:p>
    <w:p w14:paraId="7464589E" w14:textId="5DB80DD3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094AC210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4913" w14:textId="77777777" w:rsidR="00B10FB6" w:rsidRDefault="00B10FB6">
      <w:r>
        <w:separator/>
      </w:r>
    </w:p>
  </w:endnote>
  <w:endnote w:type="continuationSeparator" w:id="0">
    <w:p w14:paraId="3E05830A" w14:textId="77777777" w:rsidR="00B10FB6" w:rsidRDefault="00B1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5709" w14:textId="77777777" w:rsidR="00B10FB6" w:rsidRDefault="00B10FB6">
      <w:r>
        <w:separator/>
      </w:r>
    </w:p>
  </w:footnote>
  <w:footnote w:type="continuationSeparator" w:id="0">
    <w:p w14:paraId="40ABC103" w14:textId="77777777" w:rsidR="00B10FB6" w:rsidRDefault="00B10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FF41" w14:textId="77777777" w:rsidR="00C3683C" w:rsidRPr="00C3683C" w:rsidRDefault="00C3683C" w:rsidP="00C3683C">
    <w:pPr>
      <w:tabs>
        <w:tab w:val="center" w:pos="4536"/>
        <w:tab w:val="right" w:pos="9072"/>
      </w:tabs>
      <w:ind w:left="291" w:right="62" w:hanging="291"/>
      <w:jc w:val="center"/>
      <w:rPr>
        <w:rFonts w:ascii="Cambria" w:eastAsia="Cambria" w:hAnsi="Cambria" w:cs="Cambria"/>
        <w:color w:val="000000"/>
        <w:kern w:val="2"/>
        <w:sz w:val="20"/>
        <w14:ligatures w14:val="standardContextual"/>
      </w:rPr>
    </w:pPr>
    <w:r w:rsidRPr="00C3683C">
      <w:rPr>
        <w:rFonts w:ascii="Cambria" w:eastAsia="Cambria" w:hAnsi="Cambria" w:cs="Cambria"/>
        <w:noProof/>
        <w:color w:val="000000"/>
        <w:kern w:val="2"/>
        <w:sz w:val="20"/>
        <w14:ligatures w14:val="standardContextual"/>
      </w:rPr>
      <w:drawing>
        <wp:inline distT="0" distB="0" distL="0" distR="0" wp14:anchorId="3CCDFB27" wp14:editId="4528D5FE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06A14" w14:textId="335210A8" w:rsidR="00192A16" w:rsidRPr="00C3683C" w:rsidRDefault="00C3683C" w:rsidP="00C3683C">
    <w:pPr>
      <w:spacing w:line="259" w:lineRule="auto"/>
      <w:ind w:left="141"/>
      <w:rPr>
        <w:rFonts w:ascii="Cambria" w:eastAsia="Cambria" w:hAnsi="Cambria" w:cs="Cambria"/>
        <w:b/>
        <w:kern w:val="2"/>
        <w:sz w:val="20"/>
        <w14:ligatures w14:val="standardContextual"/>
      </w:rPr>
    </w:pPr>
    <w:r w:rsidRPr="00C3683C">
      <w:rPr>
        <w:rFonts w:ascii="Cambria" w:eastAsia="Cambria" w:hAnsi="Cambria" w:cs="Cambria"/>
        <w:b/>
        <w:kern w:val="2"/>
        <w:sz w:val="20"/>
        <w14:ligatures w14:val="standardContextual"/>
      </w:rPr>
      <w:t>Nr referencyjny: IP-III.272.4.2026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1155D2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8B5AC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6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8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50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3" w15:restartNumberingAfterBreak="0">
    <w:nsid w:val="6EF61956"/>
    <w:multiLevelType w:val="hybridMultilevel"/>
    <w:tmpl w:val="41CE0052"/>
    <w:lvl w:ilvl="0" w:tplc="D8A2433E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C64CEE">
      <w:start w:val="1"/>
      <w:numFmt w:val="decimal"/>
      <w:lvlText w:val="%2)"/>
      <w:lvlJc w:val="left"/>
      <w:pPr>
        <w:ind w:left="8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3" w:tplc="FC584BDA">
      <w:start w:val="1"/>
      <w:numFmt w:val="decimal"/>
      <w:lvlText w:val="%4"/>
      <w:lvlJc w:val="left"/>
      <w:pPr>
        <w:ind w:left="17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22865C">
      <w:start w:val="1"/>
      <w:numFmt w:val="lowerLetter"/>
      <w:lvlText w:val="%5"/>
      <w:lvlJc w:val="left"/>
      <w:pPr>
        <w:ind w:left="25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66BAB4">
      <w:start w:val="1"/>
      <w:numFmt w:val="lowerRoman"/>
      <w:lvlText w:val="%6"/>
      <w:lvlJc w:val="left"/>
      <w:pPr>
        <w:ind w:left="32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BA23EC">
      <w:start w:val="1"/>
      <w:numFmt w:val="decimal"/>
      <w:lvlText w:val="%7"/>
      <w:lvlJc w:val="left"/>
      <w:pPr>
        <w:ind w:left="39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E64E6A">
      <w:start w:val="1"/>
      <w:numFmt w:val="lowerLetter"/>
      <w:lvlText w:val="%8"/>
      <w:lvlJc w:val="left"/>
      <w:pPr>
        <w:ind w:left="46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020EA4">
      <w:start w:val="1"/>
      <w:numFmt w:val="lowerRoman"/>
      <w:lvlText w:val="%9"/>
      <w:lvlJc w:val="left"/>
      <w:pPr>
        <w:ind w:left="53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6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32151865">
    <w:abstractNumId w:val="40"/>
  </w:num>
  <w:num w:numId="2" w16cid:durableId="470487884">
    <w:abstractNumId w:val="47"/>
  </w:num>
  <w:num w:numId="3" w16cid:durableId="2101412777">
    <w:abstractNumId w:val="32"/>
  </w:num>
  <w:num w:numId="4" w16cid:durableId="849878888">
    <w:abstractNumId w:val="27"/>
  </w:num>
  <w:num w:numId="5" w16cid:durableId="1400247090">
    <w:abstractNumId w:val="20"/>
  </w:num>
  <w:num w:numId="6" w16cid:durableId="1170675673">
    <w:abstractNumId w:val="36"/>
  </w:num>
  <w:num w:numId="7" w16cid:durableId="933706532">
    <w:abstractNumId w:val="41"/>
  </w:num>
  <w:num w:numId="8" w16cid:durableId="1095900048">
    <w:abstractNumId w:val="24"/>
  </w:num>
  <w:num w:numId="9" w16cid:durableId="2131704067">
    <w:abstractNumId w:val="55"/>
  </w:num>
  <w:num w:numId="10" w16cid:durableId="1618288936">
    <w:abstractNumId w:val="60"/>
  </w:num>
  <w:num w:numId="11" w16cid:durableId="1527256364">
    <w:abstractNumId w:val="21"/>
  </w:num>
  <w:num w:numId="12" w16cid:durableId="34427768">
    <w:abstractNumId w:val="58"/>
  </w:num>
  <w:num w:numId="13" w16cid:durableId="1642465622">
    <w:abstractNumId w:val="59"/>
  </w:num>
  <w:num w:numId="14" w16cid:durableId="250890945">
    <w:abstractNumId w:val="13"/>
  </w:num>
  <w:num w:numId="15" w16cid:durableId="690960185">
    <w:abstractNumId w:val="28"/>
  </w:num>
  <w:num w:numId="16" w16cid:durableId="1419670589">
    <w:abstractNumId w:val="35"/>
  </w:num>
  <w:num w:numId="17" w16cid:durableId="1094739366">
    <w:abstractNumId w:val="54"/>
  </w:num>
  <w:num w:numId="18" w16cid:durableId="1919095706">
    <w:abstractNumId w:val="23"/>
  </w:num>
  <w:num w:numId="19" w16cid:durableId="1311404663">
    <w:abstractNumId w:val="15"/>
  </w:num>
  <w:num w:numId="20" w16cid:durableId="1767387666">
    <w:abstractNumId w:val="18"/>
  </w:num>
  <w:num w:numId="21" w16cid:durableId="1729378051">
    <w:abstractNumId w:val="48"/>
  </w:num>
  <w:num w:numId="22" w16cid:durableId="1889610908">
    <w:abstractNumId w:val="19"/>
  </w:num>
  <w:num w:numId="23" w16cid:durableId="760682075">
    <w:abstractNumId w:val="52"/>
  </w:num>
  <w:num w:numId="24" w16cid:durableId="951938752">
    <w:abstractNumId w:val="50"/>
  </w:num>
  <w:num w:numId="25" w16cid:durableId="29690698">
    <w:abstractNumId w:val="22"/>
  </w:num>
  <w:num w:numId="26" w16cid:durableId="1916082339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6283737">
    <w:abstractNumId w:val="5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7962841">
    <w:abstractNumId w:val="3"/>
  </w:num>
  <w:num w:numId="29" w16cid:durableId="227083794">
    <w:abstractNumId w:val="8"/>
  </w:num>
  <w:num w:numId="30" w16cid:durableId="1015226347">
    <w:abstractNumId w:val="2"/>
  </w:num>
  <w:num w:numId="31" w16cid:durableId="471488048">
    <w:abstractNumId w:val="46"/>
  </w:num>
  <w:num w:numId="32" w16cid:durableId="107897479">
    <w:abstractNumId w:val="11"/>
  </w:num>
  <w:num w:numId="33" w16cid:durableId="1692956262">
    <w:abstractNumId w:val="30"/>
  </w:num>
  <w:num w:numId="34" w16cid:durableId="266543859">
    <w:abstractNumId w:val="49"/>
  </w:num>
  <w:num w:numId="35" w16cid:durableId="1061513581">
    <w:abstractNumId w:val="17"/>
  </w:num>
  <w:num w:numId="36" w16cid:durableId="1554072902">
    <w:abstractNumId w:val="57"/>
  </w:num>
  <w:num w:numId="37" w16cid:durableId="1710455314">
    <w:abstractNumId w:val="16"/>
  </w:num>
  <w:num w:numId="38" w16cid:durableId="1250042924">
    <w:abstractNumId w:val="9"/>
  </w:num>
  <w:num w:numId="39" w16cid:durableId="1520661568">
    <w:abstractNumId w:val="25"/>
  </w:num>
  <w:num w:numId="40" w16cid:durableId="1237665577">
    <w:abstractNumId w:val="43"/>
  </w:num>
  <w:num w:numId="41" w16cid:durableId="218052815">
    <w:abstractNumId w:val="38"/>
  </w:num>
  <w:num w:numId="42" w16cid:durableId="120764052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5297454">
    <w:abstractNumId w:val="29"/>
  </w:num>
  <w:num w:numId="44" w16cid:durableId="1860510389">
    <w:abstractNumId w:val="26"/>
  </w:num>
  <w:num w:numId="45" w16cid:durableId="1491405656">
    <w:abstractNumId w:val="14"/>
  </w:num>
  <w:num w:numId="46" w16cid:durableId="454567486">
    <w:abstractNumId w:val="31"/>
  </w:num>
  <w:num w:numId="47" w16cid:durableId="709302577">
    <w:abstractNumId w:val="44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862598932">
    <w:abstractNumId w:val="34"/>
  </w:num>
  <w:num w:numId="49" w16cid:durableId="896942234">
    <w:abstractNumId w:val="12"/>
  </w:num>
  <w:num w:numId="50" w16cid:durableId="1904020692">
    <w:abstractNumId w:val="44"/>
  </w:num>
  <w:num w:numId="51" w16cid:durableId="1460799934">
    <w:abstractNumId w:val="42"/>
  </w:num>
  <w:num w:numId="52" w16cid:durableId="1013843584">
    <w:abstractNumId w:val="53"/>
  </w:num>
  <w:num w:numId="53" w16cid:durableId="1296645560">
    <w:abstractNumId w:val="37"/>
  </w:num>
  <w:num w:numId="54" w16cid:durableId="1942955892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57A0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5B59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2E2B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5DCA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0AC3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4D7B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3CE5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60D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2CD8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09B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34DC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B5978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3DF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A70F9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1B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0FB6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65E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3683C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48B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029F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0A62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38</cp:revision>
  <cp:lastPrinted>2013-04-03T06:33:00Z</cp:lastPrinted>
  <dcterms:created xsi:type="dcterms:W3CDTF">2021-12-17T08:05:00Z</dcterms:created>
  <dcterms:modified xsi:type="dcterms:W3CDTF">2026-04-13T12:02:00Z</dcterms:modified>
</cp:coreProperties>
</file>