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67B9B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b/>
          <w:color w:val="1F4E79"/>
          <w:sz w:val="20"/>
          <w:szCs w:val="20"/>
        </w:rPr>
        <w:t>ZAŁĄCZNIK NR 4c DO SWZ</w:t>
      </w:r>
    </w:p>
    <w:p w14:paraId="58A0D2A8" w14:textId="712CC2D0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b/>
          <w:sz w:val="20"/>
          <w:szCs w:val="20"/>
        </w:rPr>
        <w:t xml:space="preserve">Oświadczenie </w:t>
      </w:r>
      <w:r w:rsidR="00327B6B">
        <w:rPr>
          <w:rFonts w:asciiTheme="majorHAnsi" w:hAnsiTheme="majorHAnsi" w:cstheme="majorHAnsi"/>
          <w:b/>
          <w:sz w:val="20"/>
          <w:szCs w:val="20"/>
        </w:rPr>
        <w:t>W</w:t>
      </w:r>
      <w:r w:rsidRPr="00327B6B">
        <w:rPr>
          <w:rFonts w:asciiTheme="majorHAnsi" w:hAnsiTheme="majorHAnsi" w:cstheme="majorHAnsi"/>
          <w:b/>
          <w:sz w:val="20"/>
          <w:szCs w:val="20"/>
        </w:rPr>
        <w:t>ykonawcy dotyczące zgodności oferowanych rozwiązań ICT z przepisami o cyberbezpieczeństwie</w:t>
      </w:r>
    </w:p>
    <w:p w14:paraId="2CBE5FB5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i/>
          <w:sz w:val="20"/>
          <w:szCs w:val="20"/>
        </w:rPr>
        <w:t>„Wdrożenie rozwiązań AI i podłączenie do centralnego repozytorium danych medycznych w ramach projektu pn. "Podniesienie jakości usług informatycznych w Samodzielnym Publicznym Wojewódzkim Szpitalu Specjalistycznym w Chełmie"”</w:t>
      </w:r>
    </w:p>
    <w:p w14:paraId="1E6A7314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b/>
          <w:sz w:val="20"/>
          <w:szCs w:val="20"/>
        </w:rPr>
        <w:t>Numer referencyjny: ZP.3311.10.2026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7257"/>
      </w:tblGrid>
      <w:tr w:rsidR="002D5186" w:rsidRPr="00327B6B" w14:paraId="4E04A0F8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4CD9550" w14:textId="77777777" w:rsidR="002D5186" w:rsidRPr="00327B6B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27B6B">
              <w:rPr>
                <w:rFonts w:asciiTheme="majorHAnsi" w:hAnsiTheme="majorHAnsi" w:cstheme="maj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725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DE6101B" w14:textId="77777777" w:rsidR="002D5186" w:rsidRPr="00327B6B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27B6B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2D5186" w:rsidRPr="00327B6B" w14:paraId="7BB9FFE0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A016AC" w14:textId="77777777" w:rsidR="002D5186" w:rsidRPr="00327B6B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27B6B">
              <w:rPr>
                <w:rFonts w:asciiTheme="majorHAnsi" w:hAnsiTheme="majorHAnsi" w:cstheme="majorHAnsi"/>
                <w:b/>
                <w:sz w:val="20"/>
                <w:szCs w:val="20"/>
              </w:rPr>
              <w:t>Siedziba / adres Wykonawcy</w:t>
            </w:r>
          </w:p>
        </w:tc>
        <w:tc>
          <w:tcPr>
            <w:tcW w:w="725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929062" w14:textId="77777777" w:rsidR="002D5186" w:rsidRPr="00327B6B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27B6B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2D5186" w:rsidRPr="00327B6B" w14:paraId="12C15AB3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99A3361" w14:textId="77777777" w:rsidR="002D5186" w:rsidRPr="00327B6B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27B6B">
              <w:rPr>
                <w:rFonts w:asciiTheme="majorHAnsi" w:hAnsiTheme="majorHAnsi" w:cstheme="majorHAnsi"/>
                <w:b/>
                <w:sz w:val="20"/>
                <w:szCs w:val="20"/>
              </w:rPr>
              <w:t>NIP / REGON / KRS (jeżeli dotyczy)</w:t>
            </w:r>
          </w:p>
        </w:tc>
        <w:tc>
          <w:tcPr>
            <w:tcW w:w="725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B1E596" w14:textId="77777777" w:rsidR="002D5186" w:rsidRPr="00327B6B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27B6B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</w:tbl>
    <w:p w14:paraId="1EC14924" w14:textId="77777777" w:rsidR="002D5186" w:rsidRPr="00327B6B" w:rsidRDefault="002D5186">
      <w:pPr>
        <w:rPr>
          <w:rFonts w:asciiTheme="majorHAnsi" w:hAnsiTheme="majorHAnsi" w:cstheme="majorHAnsi"/>
          <w:sz w:val="20"/>
          <w:szCs w:val="20"/>
        </w:rPr>
      </w:pPr>
    </w:p>
    <w:p w14:paraId="781FA1D2" w14:textId="77777777" w:rsidR="002D5186" w:rsidRPr="00327B6B" w:rsidRDefault="00000000">
      <w:pPr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Działając w imieniu i na rzecz Wykonawcy, oświadczam / oświadczamy, że oferta złożona w niniejszym postępowaniu, w zakresie produktów ICT, usług ICT i procesów ICT, nie obejmuje:</w:t>
      </w:r>
    </w:p>
    <w:p w14:paraId="708FFAE2" w14:textId="77777777" w:rsidR="002D5186" w:rsidRPr="00327B6B" w:rsidRDefault="00000000">
      <w:pPr>
        <w:pStyle w:val="Listanumerowana"/>
        <w:spacing w:after="60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</w:p>
    <w:p w14:paraId="5E98AB35" w14:textId="77777777" w:rsidR="002D5186" w:rsidRPr="00327B6B" w:rsidRDefault="00000000">
      <w:pPr>
        <w:pStyle w:val="Listanumerowana"/>
        <w:spacing w:after="60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produktu ICT, którego typ został określony w decyzji w sprawie uznania dostawcy za dostawcę wysokiego ryzyka, o której mowa w art. 67b ust. 15 ustawy z dnia 5 lipca 2018 r. o krajowym systemie cyberbezpieczeństwa, ani usługi ICT lub procesu ICT określonych w tej decyzji.</w:t>
      </w:r>
    </w:p>
    <w:p w14:paraId="21ECFAE1" w14:textId="77777777" w:rsidR="002D5186" w:rsidRPr="00327B6B" w:rsidRDefault="00000000">
      <w:pPr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b/>
          <w:color w:val="1F4E79"/>
          <w:sz w:val="20"/>
          <w:szCs w:val="20"/>
        </w:rPr>
        <w:t>Jednocześnie oświadczam / oświadczamy, że:</w:t>
      </w:r>
    </w:p>
    <w:p w14:paraId="1B614F6D" w14:textId="77777777" w:rsidR="002D5186" w:rsidRPr="00327B6B" w:rsidRDefault="00000000">
      <w:pPr>
        <w:pStyle w:val="Listanumerowana"/>
        <w:spacing w:after="60"/>
        <w:ind w:left="357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rozwiązania ICT objęte ofertą zostały wskazane w wykazie stanowiącym załącznik nr 4b do SWZ w sposób umożliwiający ich jednoznaczną identyfikację;</w:t>
      </w:r>
    </w:p>
    <w:p w14:paraId="7F30B939" w14:textId="77777777" w:rsidR="002D5186" w:rsidRPr="00327B6B" w:rsidRDefault="00000000">
      <w:pPr>
        <w:pStyle w:val="Listanumerowana"/>
        <w:spacing w:after="60"/>
        <w:ind w:left="357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informacje zawarte w niniejszym oświadczeniu są zgodne ze stanem faktycznym i prawnym na dzień złożenia oferty;</w:t>
      </w:r>
    </w:p>
    <w:p w14:paraId="0B3EBB7E" w14:textId="77777777" w:rsidR="002D5186" w:rsidRPr="00327B6B" w:rsidRDefault="00000000">
      <w:pPr>
        <w:pStyle w:val="Listanumerowana"/>
        <w:spacing w:after="60"/>
        <w:ind w:left="357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jestem / jesteśmy świadomy(-i) odpowiedzialności za złożenie oświadczenia niezgodnego z prawdą.</w:t>
      </w:r>
    </w:p>
    <w:p w14:paraId="00AB86F3" w14:textId="77777777" w:rsidR="002D5186" w:rsidRPr="00327B6B" w:rsidRDefault="002D5186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4F64D844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...............................................................</w:t>
      </w:r>
    </w:p>
    <w:p w14:paraId="6AC98730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(miejscowość, data)</w:t>
      </w:r>
    </w:p>
    <w:p w14:paraId="5054239D" w14:textId="77777777" w:rsidR="002D5186" w:rsidRPr="00327B6B" w:rsidRDefault="002D5186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46E71C85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...............................................................</w:t>
      </w:r>
    </w:p>
    <w:p w14:paraId="2B3DF608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...............................................................</w:t>
      </w:r>
    </w:p>
    <w:p w14:paraId="031450F9" w14:textId="77777777" w:rsidR="002D5186" w:rsidRPr="00327B6B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327B6B">
        <w:rPr>
          <w:rFonts w:asciiTheme="majorHAnsi" w:hAnsiTheme="majorHAnsi" w:cstheme="majorHAnsi"/>
          <w:sz w:val="20"/>
          <w:szCs w:val="20"/>
        </w:rPr>
        <w:t>(podpis / podpisy osoby lub osób uprawnionych do reprezentowania Wykonawcy)</w:t>
      </w:r>
    </w:p>
    <w:p w14:paraId="3AB8EC86" w14:textId="77777777" w:rsidR="00327B6B" w:rsidRPr="00327B6B" w:rsidRDefault="00327B6B">
      <w:pPr>
        <w:jc w:val="center"/>
        <w:rPr>
          <w:rFonts w:asciiTheme="majorHAnsi" w:hAnsiTheme="majorHAnsi" w:cstheme="majorHAnsi"/>
          <w:sz w:val="20"/>
          <w:szCs w:val="20"/>
        </w:rPr>
      </w:pPr>
    </w:p>
    <w:sectPr w:rsidR="00327B6B" w:rsidRPr="00327B6B" w:rsidSect="00034616">
      <w:footerReference w:type="default" r:id="rId8"/>
      <w:pgSz w:w="12240" w:h="15840"/>
      <w:pgMar w:top="1134" w:right="1247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8547" w14:textId="77777777" w:rsidR="005F384B" w:rsidRDefault="005F384B" w:rsidP="00327B6B">
      <w:pPr>
        <w:spacing w:after="0" w:line="240" w:lineRule="auto"/>
      </w:pPr>
      <w:r>
        <w:separator/>
      </w:r>
    </w:p>
  </w:endnote>
  <w:endnote w:type="continuationSeparator" w:id="0">
    <w:p w14:paraId="55F114F9" w14:textId="77777777" w:rsidR="005F384B" w:rsidRDefault="005F384B" w:rsidP="00327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B056" w14:textId="26BEEB34" w:rsidR="00327B6B" w:rsidRDefault="00327B6B">
    <w:pPr>
      <w:pStyle w:val="Stopka"/>
    </w:pPr>
    <w:r>
      <w:rPr>
        <w:noProof/>
      </w:rPr>
      <w:drawing>
        <wp:inline distT="0" distB="0" distL="0" distR="0" wp14:anchorId="0551E922" wp14:editId="32697C84">
          <wp:extent cx="5760720" cy="571500"/>
          <wp:effectExtent l="0" t="0" r="0" b="0"/>
          <wp:docPr id="64254766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3A59" w14:textId="77777777" w:rsidR="005F384B" w:rsidRDefault="005F384B" w:rsidP="00327B6B">
      <w:pPr>
        <w:spacing w:after="0" w:line="240" w:lineRule="auto"/>
      </w:pPr>
      <w:r>
        <w:separator/>
      </w:r>
    </w:p>
  </w:footnote>
  <w:footnote w:type="continuationSeparator" w:id="0">
    <w:p w14:paraId="7FF3F8DD" w14:textId="77777777" w:rsidR="005F384B" w:rsidRDefault="005F384B" w:rsidP="00327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8402329">
    <w:abstractNumId w:val="8"/>
  </w:num>
  <w:num w:numId="2" w16cid:durableId="1484657272">
    <w:abstractNumId w:val="6"/>
  </w:num>
  <w:num w:numId="3" w16cid:durableId="1729259316">
    <w:abstractNumId w:val="5"/>
  </w:num>
  <w:num w:numId="4" w16cid:durableId="1274628195">
    <w:abstractNumId w:val="4"/>
  </w:num>
  <w:num w:numId="5" w16cid:durableId="664629873">
    <w:abstractNumId w:val="7"/>
  </w:num>
  <w:num w:numId="6" w16cid:durableId="965545688">
    <w:abstractNumId w:val="3"/>
  </w:num>
  <w:num w:numId="7" w16cid:durableId="2078356806">
    <w:abstractNumId w:val="2"/>
  </w:num>
  <w:num w:numId="8" w16cid:durableId="603418676">
    <w:abstractNumId w:val="1"/>
  </w:num>
  <w:num w:numId="9" w16cid:durableId="1668827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D5186"/>
    <w:rsid w:val="00326F90"/>
    <w:rsid w:val="00327B6B"/>
    <w:rsid w:val="003D5A9B"/>
    <w:rsid w:val="005331CB"/>
    <w:rsid w:val="005F384B"/>
    <w:rsid w:val="00AA1D8D"/>
    <w:rsid w:val="00B47730"/>
    <w:rsid w:val="00BB364B"/>
    <w:rsid w:val="00CB0664"/>
    <w:rsid w:val="00D152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A35EFF"/>
  <w14:defaultImageDpi w14:val="300"/>
  <w15:docId w15:val="{7A669913-D817-45DE-A8E3-AA9CA703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eastAsia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Note"/>
    <w:rPr>
      <w:rFonts w:ascii="Aptos" w:hAnsi="Aptos"/>
      <w:color w:val="5A5A5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SOBOCIŃSKA</cp:lastModifiedBy>
  <cp:revision>3</cp:revision>
  <dcterms:created xsi:type="dcterms:W3CDTF">2026-04-15T08:19:00Z</dcterms:created>
  <dcterms:modified xsi:type="dcterms:W3CDTF">2026-04-15T08:19:00Z</dcterms:modified>
  <cp:category/>
</cp:coreProperties>
</file>