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0D5EE" w14:textId="77777777" w:rsidR="00405FE7" w:rsidRDefault="00405FE7" w:rsidP="00AE557B">
      <w:pPr>
        <w:spacing w:line="276" w:lineRule="auto"/>
        <w:jc w:val="both"/>
        <w:rPr>
          <w:b/>
          <w:sz w:val="28"/>
          <w:szCs w:val="28"/>
          <w:lang w:eastAsia="ar-SA"/>
        </w:rPr>
      </w:pPr>
    </w:p>
    <w:p w14:paraId="525BC022" w14:textId="77777777" w:rsidR="00405FE7" w:rsidRPr="00605EBE" w:rsidRDefault="00405FE7">
      <w:pPr>
        <w:spacing w:line="276" w:lineRule="auto"/>
        <w:jc w:val="center"/>
        <w:rPr>
          <w:b/>
          <w:sz w:val="24"/>
          <w:szCs w:val="24"/>
          <w:lang w:eastAsia="ar-SA"/>
        </w:rPr>
      </w:pPr>
      <w:r w:rsidRPr="00605EBE">
        <w:rPr>
          <w:b/>
          <w:sz w:val="24"/>
          <w:szCs w:val="24"/>
          <w:lang w:eastAsia="ar-SA"/>
        </w:rPr>
        <w:t>UMOWA NR….. (WZÓR)</w:t>
      </w:r>
    </w:p>
    <w:p w14:paraId="4BF90FF8" w14:textId="6A0AFAFF" w:rsidR="009C1D9B" w:rsidRPr="00605EBE" w:rsidRDefault="009C1D9B" w:rsidP="00AE557B">
      <w:pPr>
        <w:keepNext/>
        <w:numPr>
          <w:ilvl w:val="2"/>
          <w:numId w:val="0"/>
        </w:numPr>
        <w:tabs>
          <w:tab w:val="num" w:pos="0"/>
        </w:tabs>
        <w:spacing w:before="240" w:line="276" w:lineRule="auto"/>
        <w:jc w:val="both"/>
        <w:outlineLvl w:val="2"/>
        <w:rPr>
          <w:b/>
          <w:bCs/>
          <w:sz w:val="24"/>
          <w:szCs w:val="24"/>
        </w:rPr>
      </w:pPr>
      <w:r w:rsidRPr="00605EBE">
        <w:rPr>
          <w:b/>
          <w:bCs/>
          <w:sz w:val="24"/>
          <w:szCs w:val="24"/>
        </w:rPr>
        <w:t>awarta w dniu złożenia kwalifikowanego podpisu elektronicznego przez ostatnią ze Stron, pomiędzy:</w:t>
      </w:r>
    </w:p>
    <w:p w14:paraId="75E060B3" w14:textId="77777777" w:rsidR="00405FE7" w:rsidRPr="00605EBE" w:rsidRDefault="00405FE7" w:rsidP="00AE557B">
      <w:pPr>
        <w:keepNext/>
        <w:tabs>
          <w:tab w:val="num" w:pos="0"/>
        </w:tabs>
        <w:spacing w:line="276" w:lineRule="auto"/>
        <w:ind w:left="720" w:hanging="720"/>
        <w:jc w:val="both"/>
        <w:outlineLvl w:val="2"/>
        <w:rPr>
          <w:sz w:val="24"/>
          <w:szCs w:val="24"/>
        </w:rPr>
      </w:pPr>
    </w:p>
    <w:p w14:paraId="3BEAA18C" w14:textId="77777777" w:rsidR="00405FE7" w:rsidRPr="00605EBE" w:rsidRDefault="00405FE7">
      <w:pPr>
        <w:pStyle w:val="NA"/>
        <w:widowControl w:val="0"/>
        <w:tabs>
          <w:tab w:val="left" w:pos="708"/>
        </w:tabs>
        <w:suppressAutoHyphens w:val="0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bookmarkStart w:id="0" w:name="_Hlk188263883"/>
      <w:r w:rsidRPr="00605EBE">
        <w:rPr>
          <w:rFonts w:ascii="Times New Roman" w:hAnsi="Times New Roman" w:cs="Times New Roman"/>
          <w:b/>
          <w:sz w:val="24"/>
          <w:szCs w:val="24"/>
          <w:lang w:val="pl-PL"/>
        </w:rPr>
        <w:t>Centrum Onkologii im. prof. F. Łukaszczyka w Bydgoszczy</w:t>
      </w:r>
      <w:r w:rsidRPr="00605EBE">
        <w:rPr>
          <w:rFonts w:ascii="Times New Roman" w:hAnsi="Times New Roman" w:cs="Times New Roman"/>
          <w:sz w:val="24"/>
          <w:szCs w:val="24"/>
          <w:lang w:val="pl-PL"/>
        </w:rPr>
        <w:t xml:space="preserve"> z siedzibą przy ul. dr I. Romanowskiej 2 (85-796 Bydgoszcz) – wpisanym do rejestru stowarzyszeń, innych organizacji społecznych i zawodowych, fundacji oraz samodzielnych publicznych Zakładów opieki zdrowotnej, prowadzonego przez Sąd Rejonowy w Bydgoszczy, XIII Wydział Gospodarczy Krajowego Rejestru Sądowego pod nr KRS 0000002329, NIP 5542217419, REGON 001255363</w:t>
      </w:r>
    </w:p>
    <w:p w14:paraId="33444EB4" w14:textId="77777777" w:rsidR="00405FE7" w:rsidRPr="00605EBE" w:rsidRDefault="00405FE7" w:rsidP="00AE557B">
      <w:pPr>
        <w:pStyle w:val="NA"/>
        <w:widowControl w:val="0"/>
        <w:tabs>
          <w:tab w:val="left" w:pos="708"/>
        </w:tabs>
        <w:suppressAutoHyphens w:val="0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5E8C16DF" w14:textId="77777777" w:rsidR="00405FE7" w:rsidRPr="00605EBE" w:rsidRDefault="00405FE7">
      <w:pPr>
        <w:spacing w:line="276" w:lineRule="auto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reprezentowanym przez:</w:t>
      </w:r>
    </w:p>
    <w:p w14:paraId="3F564DCA" w14:textId="77777777" w:rsidR="00405FE7" w:rsidRPr="00605EBE" w:rsidRDefault="00405FE7" w:rsidP="00AE557B">
      <w:pPr>
        <w:spacing w:line="276" w:lineRule="auto"/>
        <w:jc w:val="both"/>
        <w:rPr>
          <w:sz w:val="24"/>
          <w:szCs w:val="24"/>
        </w:rPr>
      </w:pPr>
    </w:p>
    <w:p w14:paraId="6CF323FC" w14:textId="77777777" w:rsidR="00405FE7" w:rsidRPr="00605EBE" w:rsidRDefault="00405FE7" w:rsidP="00AE557B">
      <w:pPr>
        <w:pStyle w:val="Akapitzlist"/>
        <w:numPr>
          <w:ilvl w:val="0"/>
          <w:numId w:val="27"/>
        </w:numPr>
        <w:spacing w:line="276" w:lineRule="auto"/>
        <w:contextualSpacing w:val="0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>Dyrektora – prof. dr hab. n. med. Janusza Kowalewskiego</w:t>
      </w:r>
    </w:p>
    <w:p w14:paraId="46B86013" w14:textId="77777777" w:rsidR="00405FE7" w:rsidRPr="00605EBE" w:rsidRDefault="00405FE7" w:rsidP="00AE557B">
      <w:pPr>
        <w:pStyle w:val="Akapitzlist"/>
        <w:numPr>
          <w:ilvl w:val="0"/>
          <w:numId w:val="27"/>
        </w:numPr>
        <w:spacing w:line="276" w:lineRule="auto"/>
        <w:contextualSpacing w:val="0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>Dyrektora ds. Ekonomicznych - Głównego Księgowego – mgr Annę Kasprowicz</w:t>
      </w:r>
    </w:p>
    <w:bookmarkEnd w:id="0"/>
    <w:p w14:paraId="2A4A978A" w14:textId="77777777" w:rsidR="00405FE7" w:rsidRPr="00605EBE" w:rsidRDefault="00405FE7" w:rsidP="00AE557B">
      <w:pPr>
        <w:spacing w:line="276" w:lineRule="auto"/>
        <w:jc w:val="both"/>
        <w:rPr>
          <w:sz w:val="24"/>
          <w:szCs w:val="24"/>
        </w:rPr>
      </w:pPr>
    </w:p>
    <w:p w14:paraId="0AA44C6C" w14:textId="77777777" w:rsidR="00405FE7" w:rsidRPr="00605EBE" w:rsidRDefault="00405FE7" w:rsidP="00AE557B">
      <w:pPr>
        <w:spacing w:line="276" w:lineRule="auto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zwanym w dalszej treści Umowy </w:t>
      </w:r>
      <w:r w:rsidRPr="00605EBE">
        <w:rPr>
          <w:b/>
          <w:sz w:val="24"/>
          <w:szCs w:val="24"/>
        </w:rPr>
        <w:t>Zamawiającym,</w:t>
      </w:r>
    </w:p>
    <w:p w14:paraId="5C14830E" w14:textId="77777777" w:rsidR="00405FE7" w:rsidRPr="00605EBE" w:rsidRDefault="00405FE7" w:rsidP="00AE557B">
      <w:pPr>
        <w:pStyle w:val="NA"/>
        <w:tabs>
          <w:tab w:val="left" w:pos="708"/>
        </w:tabs>
        <w:suppressAutoHyphens w:val="0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19F4964A" w14:textId="77777777" w:rsidR="00405FE7" w:rsidRPr="00605EBE" w:rsidRDefault="00405FE7" w:rsidP="00AE557B">
      <w:pPr>
        <w:spacing w:line="276" w:lineRule="auto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a</w:t>
      </w:r>
    </w:p>
    <w:p w14:paraId="5736656E" w14:textId="77777777" w:rsidR="00405FE7" w:rsidRPr="00605EBE" w:rsidRDefault="00405FE7">
      <w:pPr>
        <w:pStyle w:val="Tekstpodstawowy"/>
        <w:spacing w:line="276" w:lineRule="auto"/>
        <w:rPr>
          <w:rStyle w:val="tendernumber"/>
          <w:rFonts w:ascii="Times New Roman" w:hAnsi="Times New Roman" w:cs="Times New Roman"/>
          <w:sz w:val="24"/>
          <w:szCs w:val="24"/>
        </w:rPr>
      </w:pPr>
      <w:r w:rsidRPr="00605EBE">
        <w:rPr>
          <w:rStyle w:val="tendernumber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CDE10EA" w14:textId="77777777" w:rsidR="00405FE7" w:rsidRPr="00605EBE" w:rsidRDefault="00405FE7">
      <w:pPr>
        <w:pStyle w:val="Tekstpodstawowy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05EBE">
        <w:rPr>
          <w:rFonts w:ascii="Times New Roman" w:hAnsi="Times New Roman" w:cs="Times New Roman"/>
          <w:sz w:val="24"/>
          <w:szCs w:val="24"/>
        </w:rPr>
        <w:t>reprezentowanym przez:</w:t>
      </w:r>
    </w:p>
    <w:p w14:paraId="4E3BC6AF" w14:textId="77777777" w:rsidR="00405FE7" w:rsidRPr="00605EBE" w:rsidRDefault="00405FE7" w:rsidP="00AE557B">
      <w:pPr>
        <w:pStyle w:val="Akapitzlist"/>
        <w:numPr>
          <w:ilvl w:val="0"/>
          <w:numId w:val="28"/>
        </w:numPr>
        <w:spacing w:line="276" w:lineRule="auto"/>
        <w:contextualSpacing w:val="0"/>
        <w:jc w:val="both"/>
        <w:rPr>
          <w:rStyle w:val="tendernumber"/>
          <w:sz w:val="24"/>
          <w:szCs w:val="24"/>
        </w:rPr>
      </w:pPr>
      <w:r w:rsidRPr="00605EBE">
        <w:rPr>
          <w:rStyle w:val="tendernumber"/>
          <w:sz w:val="24"/>
          <w:szCs w:val="24"/>
        </w:rPr>
        <w:t>………………………………</w:t>
      </w:r>
    </w:p>
    <w:p w14:paraId="66421412" w14:textId="77777777" w:rsidR="00405FE7" w:rsidRPr="00605EBE" w:rsidRDefault="00405FE7" w:rsidP="00AE557B">
      <w:pPr>
        <w:pStyle w:val="Akapitzlist"/>
        <w:numPr>
          <w:ilvl w:val="0"/>
          <w:numId w:val="28"/>
        </w:numPr>
        <w:spacing w:line="276" w:lineRule="auto"/>
        <w:contextualSpacing w:val="0"/>
        <w:jc w:val="both"/>
        <w:rPr>
          <w:rStyle w:val="tendernumber"/>
          <w:sz w:val="24"/>
          <w:szCs w:val="24"/>
        </w:rPr>
      </w:pPr>
      <w:r w:rsidRPr="00605EBE">
        <w:rPr>
          <w:rStyle w:val="tendernumber"/>
          <w:sz w:val="24"/>
          <w:szCs w:val="24"/>
        </w:rPr>
        <w:t>………………………………</w:t>
      </w:r>
    </w:p>
    <w:p w14:paraId="1008D0FB" w14:textId="25FBA559" w:rsidR="00405FE7" w:rsidRPr="00605EBE" w:rsidRDefault="001844E0">
      <w:pPr>
        <w:spacing w:line="276" w:lineRule="auto"/>
        <w:jc w:val="both"/>
        <w:rPr>
          <w:i/>
          <w:iCs/>
          <w:sz w:val="24"/>
          <w:szCs w:val="24"/>
        </w:rPr>
      </w:pPr>
      <w:r w:rsidRPr="00605EBE">
        <w:rPr>
          <w:i/>
          <w:iCs/>
          <w:sz w:val="24"/>
          <w:szCs w:val="24"/>
        </w:rPr>
        <w:t xml:space="preserve">na podstawie udzielonego pełnomocnictwa stanowiącego Załącznik nr </w:t>
      </w:r>
      <w:r w:rsidR="003E58C0" w:rsidRPr="00605EBE">
        <w:rPr>
          <w:i/>
          <w:iCs/>
          <w:sz w:val="24"/>
          <w:szCs w:val="24"/>
        </w:rPr>
        <w:t>1</w:t>
      </w:r>
      <w:r w:rsidR="00922F22">
        <w:rPr>
          <w:i/>
          <w:iCs/>
          <w:sz w:val="24"/>
          <w:szCs w:val="24"/>
        </w:rPr>
        <w:t>1</w:t>
      </w:r>
      <w:r w:rsidR="003E58C0" w:rsidRPr="00605EBE">
        <w:rPr>
          <w:i/>
          <w:iCs/>
          <w:sz w:val="24"/>
          <w:szCs w:val="24"/>
        </w:rPr>
        <w:t xml:space="preserve"> </w:t>
      </w:r>
      <w:r w:rsidRPr="00605EBE">
        <w:rPr>
          <w:i/>
          <w:iCs/>
          <w:sz w:val="24"/>
          <w:szCs w:val="24"/>
        </w:rPr>
        <w:t>do Umowy (jeśli dotyczy).</w:t>
      </w:r>
    </w:p>
    <w:p w14:paraId="3D45E9E0" w14:textId="77777777" w:rsidR="00405FE7" w:rsidRPr="00605EBE" w:rsidRDefault="00405FE7" w:rsidP="00AE557B">
      <w:pPr>
        <w:spacing w:line="276" w:lineRule="auto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zwanym dalej </w:t>
      </w:r>
      <w:r w:rsidRPr="00605EBE">
        <w:rPr>
          <w:b/>
          <w:sz w:val="24"/>
          <w:szCs w:val="24"/>
        </w:rPr>
        <w:t>Wykonawcą</w:t>
      </w:r>
      <w:r w:rsidRPr="00605EBE">
        <w:rPr>
          <w:sz w:val="24"/>
          <w:szCs w:val="24"/>
        </w:rPr>
        <w:t>,</w:t>
      </w:r>
    </w:p>
    <w:p w14:paraId="3E2A1529" w14:textId="77777777" w:rsidR="00405FE7" w:rsidRPr="00605EBE" w:rsidRDefault="00405FE7" w:rsidP="00AE557B">
      <w:pPr>
        <w:spacing w:line="276" w:lineRule="auto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zwanych dalej </w:t>
      </w:r>
      <w:r w:rsidRPr="00605EBE">
        <w:rPr>
          <w:b/>
          <w:sz w:val="24"/>
          <w:szCs w:val="24"/>
        </w:rPr>
        <w:t>Stroną</w:t>
      </w:r>
      <w:r w:rsidRPr="00605EBE">
        <w:rPr>
          <w:sz w:val="24"/>
          <w:szCs w:val="24"/>
        </w:rPr>
        <w:t xml:space="preserve"> lub łącznie </w:t>
      </w:r>
      <w:r w:rsidRPr="00605EBE">
        <w:rPr>
          <w:b/>
          <w:sz w:val="24"/>
          <w:szCs w:val="24"/>
        </w:rPr>
        <w:t>Stronami</w:t>
      </w:r>
      <w:r w:rsidRPr="00605EBE">
        <w:rPr>
          <w:sz w:val="24"/>
          <w:szCs w:val="24"/>
        </w:rPr>
        <w:t>,</w:t>
      </w:r>
    </w:p>
    <w:p w14:paraId="6F7A971D" w14:textId="77777777" w:rsidR="00405FE7" w:rsidRPr="00605EBE" w:rsidRDefault="00405FE7" w:rsidP="00AE557B">
      <w:pPr>
        <w:spacing w:line="276" w:lineRule="auto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o treści następującej:</w:t>
      </w:r>
    </w:p>
    <w:p w14:paraId="332E4AFD" w14:textId="77777777" w:rsidR="00EC3E8D" w:rsidRPr="00605EBE" w:rsidRDefault="00EC3E8D" w:rsidP="00AE557B">
      <w:pPr>
        <w:spacing w:line="276" w:lineRule="auto"/>
        <w:jc w:val="both"/>
        <w:rPr>
          <w:sz w:val="24"/>
          <w:szCs w:val="24"/>
        </w:rPr>
      </w:pPr>
    </w:p>
    <w:p w14:paraId="61A82B43" w14:textId="7DF16FC8" w:rsidR="00405FE7" w:rsidRPr="00605EBE" w:rsidRDefault="00405FE7">
      <w:pPr>
        <w:spacing w:line="276" w:lineRule="auto"/>
        <w:jc w:val="center"/>
        <w:rPr>
          <w:sz w:val="24"/>
          <w:szCs w:val="24"/>
        </w:rPr>
      </w:pPr>
      <w:bookmarkStart w:id="1" w:name="_Hlk158965587"/>
      <w:r w:rsidRPr="00605EBE">
        <w:rPr>
          <w:b/>
          <w:sz w:val="24"/>
          <w:szCs w:val="24"/>
        </w:rPr>
        <w:t xml:space="preserve">§ </w:t>
      </w:r>
      <w:r w:rsidR="00900A31" w:rsidRPr="00605EBE">
        <w:rPr>
          <w:b/>
          <w:sz w:val="24"/>
          <w:szCs w:val="24"/>
        </w:rPr>
        <w:t>1</w:t>
      </w:r>
    </w:p>
    <w:bookmarkEnd w:id="1"/>
    <w:p w14:paraId="468E9923" w14:textId="2E7D2B6F" w:rsidR="00405FE7" w:rsidRPr="00605EBE" w:rsidRDefault="00405FE7">
      <w:pPr>
        <w:pStyle w:val="Nagwek8"/>
        <w:spacing w:line="276" w:lineRule="auto"/>
        <w:jc w:val="center"/>
        <w:rPr>
          <w:rFonts w:cs="Times New Roman"/>
          <w:sz w:val="24"/>
          <w:szCs w:val="24"/>
        </w:rPr>
      </w:pPr>
      <w:r w:rsidRPr="00605EBE">
        <w:rPr>
          <w:rFonts w:cs="Times New Roman"/>
          <w:b/>
          <w:i w:val="0"/>
          <w:iCs w:val="0"/>
          <w:sz w:val="24"/>
          <w:szCs w:val="24"/>
        </w:rPr>
        <w:t>PRZEDMIOT UMOWY</w:t>
      </w:r>
    </w:p>
    <w:p w14:paraId="0AB3B0AC" w14:textId="58927660" w:rsidR="00131003" w:rsidRPr="00605EBE" w:rsidRDefault="00405FE7" w:rsidP="00AE557B">
      <w:pPr>
        <w:pStyle w:val="Tekstpodstawowy22"/>
        <w:numPr>
          <w:ilvl w:val="0"/>
          <w:numId w:val="4"/>
        </w:numPr>
        <w:tabs>
          <w:tab w:val="clear" w:pos="1247"/>
          <w:tab w:val="left" w:pos="426"/>
        </w:tabs>
        <w:suppressAutoHyphens w:val="0"/>
        <w:spacing w:after="0" w:line="276" w:lineRule="auto"/>
        <w:ind w:left="426" w:hanging="426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Niniejsza Umowa została zawarta na podstawie postępowania o udzielenie zamówienia publicznego w trybie przetargu nieograniczonego, na mocy ustawy z dnia 11 września 2019 r. Prawo zamówień publicznych (t.j. Dz.U. z 2024 r., poz. 1320</w:t>
      </w:r>
      <w:r w:rsidR="00FB2926" w:rsidRPr="00605EBE">
        <w:rPr>
          <w:sz w:val="24"/>
          <w:szCs w:val="24"/>
        </w:rPr>
        <w:t xml:space="preserve"> </w:t>
      </w:r>
      <w:r w:rsidR="003F53C6" w:rsidRPr="00605EBE">
        <w:rPr>
          <w:sz w:val="24"/>
          <w:szCs w:val="24"/>
        </w:rPr>
        <w:t>z późn. zm.</w:t>
      </w:r>
      <w:r w:rsidRPr="00605EBE">
        <w:rPr>
          <w:sz w:val="24"/>
          <w:szCs w:val="24"/>
        </w:rPr>
        <w:t>)</w:t>
      </w:r>
    </w:p>
    <w:p w14:paraId="67959DD1" w14:textId="3DCC0DB5" w:rsidR="00405FE7" w:rsidRPr="00605EBE" w:rsidRDefault="00405FE7" w:rsidP="00AE557B">
      <w:pPr>
        <w:pStyle w:val="Tekstpodstawowy22"/>
        <w:numPr>
          <w:ilvl w:val="0"/>
          <w:numId w:val="4"/>
        </w:numPr>
        <w:tabs>
          <w:tab w:val="clear" w:pos="1247"/>
          <w:tab w:val="left" w:pos="426"/>
        </w:tabs>
        <w:suppressAutoHyphens w:val="0"/>
        <w:spacing w:after="0" w:line="276" w:lineRule="auto"/>
        <w:ind w:left="426" w:hanging="426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 </w:t>
      </w:r>
      <w:r w:rsidR="00131003" w:rsidRPr="00605EBE">
        <w:rPr>
          <w:sz w:val="24"/>
          <w:szCs w:val="24"/>
        </w:rPr>
        <w:t>P</w:t>
      </w:r>
      <w:r w:rsidRPr="00605EBE">
        <w:rPr>
          <w:sz w:val="24"/>
          <w:szCs w:val="24"/>
        </w:rPr>
        <w:t xml:space="preserve">rzedmiotem </w:t>
      </w:r>
      <w:r w:rsidR="00131003" w:rsidRPr="00605EBE">
        <w:rPr>
          <w:sz w:val="24"/>
          <w:szCs w:val="24"/>
        </w:rPr>
        <w:t xml:space="preserve">niniejszej Umowy, zwanej dalej Umową”, </w:t>
      </w:r>
      <w:r w:rsidRPr="00605EBE">
        <w:rPr>
          <w:sz w:val="24"/>
          <w:szCs w:val="24"/>
        </w:rPr>
        <w:t xml:space="preserve">jest </w:t>
      </w:r>
      <w:r w:rsidR="00131003" w:rsidRPr="00605EBE">
        <w:rPr>
          <w:sz w:val="24"/>
          <w:szCs w:val="24"/>
        </w:rPr>
        <w:t xml:space="preserve">świadczenie przez Wykonawcę na rzecz Zamawiającego usług </w:t>
      </w:r>
      <w:r w:rsidRPr="00605EBE">
        <w:rPr>
          <w:b/>
          <w:sz w:val="24"/>
          <w:szCs w:val="24"/>
        </w:rPr>
        <w:t>zabezpieczeni</w:t>
      </w:r>
      <w:r w:rsidR="00131003" w:rsidRPr="00605EBE">
        <w:rPr>
          <w:b/>
          <w:sz w:val="24"/>
          <w:szCs w:val="24"/>
        </w:rPr>
        <w:t>a</w:t>
      </w:r>
      <w:r w:rsidRPr="00605EBE">
        <w:rPr>
          <w:b/>
          <w:sz w:val="24"/>
          <w:szCs w:val="24"/>
        </w:rPr>
        <w:t xml:space="preserve"> aparatury i</w:t>
      </w:r>
      <w:r w:rsidR="0017479E" w:rsidRPr="00605EBE">
        <w:rPr>
          <w:b/>
          <w:sz w:val="24"/>
          <w:szCs w:val="24"/>
        </w:rPr>
        <w:t> </w:t>
      </w:r>
      <w:r w:rsidRPr="00605EBE">
        <w:rPr>
          <w:b/>
          <w:sz w:val="24"/>
          <w:szCs w:val="24"/>
        </w:rPr>
        <w:t>sprzętu medycznego</w:t>
      </w:r>
      <w:r w:rsidRPr="00605EBE">
        <w:rPr>
          <w:sz w:val="24"/>
          <w:szCs w:val="24"/>
        </w:rPr>
        <w:t xml:space="preserve"> </w:t>
      </w:r>
      <w:r w:rsidR="00131003" w:rsidRPr="00605EBE">
        <w:rPr>
          <w:sz w:val="24"/>
          <w:szCs w:val="24"/>
        </w:rPr>
        <w:t>znajdujących się u</w:t>
      </w:r>
      <w:r w:rsidRPr="00605EBE">
        <w:rPr>
          <w:sz w:val="24"/>
          <w:szCs w:val="24"/>
        </w:rPr>
        <w:t xml:space="preserve"> </w:t>
      </w:r>
      <w:r w:rsidRPr="00605EBE">
        <w:rPr>
          <w:b/>
          <w:sz w:val="24"/>
          <w:szCs w:val="24"/>
        </w:rPr>
        <w:t>Zamawiającego</w:t>
      </w:r>
      <w:r w:rsidR="00131003" w:rsidRPr="00605EBE">
        <w:rPr>
          <w:b/>
          <w:sz w:val="24"/>
          <w:szCs w:val="24"/>
        </w:rPr>
        <w:t>, zwanego dalej: „</w:t>
      </w:r>
      <w:r w:rsidR="00E95B78" w:rsidRPr="00605EBE">
        <w:rPr>
          <w:b/>
          <w:sz w:val="24"/>
          <w:szCs w:val="24"/>
        </w:rPr>
        <w:t>Aparaturą medyczną</w:t>
      </w:r>
      <w:r w:rsidR="00131003" w:rsidRPr="00605EBE">
        <w:rPr>
          <w:b/>
          <w:sz w:val="24"/>
          <w:szCs w:val="24"/>
        </w:rPr>
        <w:t>”</w:t>
      </w:r>
      <w:r w:rsidRPr="00605EBE">
        <w:rPr>
          <w:sz w:val="24"/>
          <w:szCs w:val="24"/>
        </w:rPr>
        <w:t xml:space="preserve">, </w:t>
      </w:r>
      <w:r w:rsidRPr="00605EBE">
        <w:rPr>
          <w:b/>
          <w:sz w:val="24"/>
          <w:szCs w:val="24"/>
        </w:rPr>
        <w:t>w zakresie procedur serwisu</w:t>
      </w:r>
      <w:r w:rsidR="00131003" w:rsidRPr="00605EBE">
        <w:rPr>
          <w:b/>
          <w:sz w:val="24"/>
          <w:szCs w:val="24"/>
        </w:rPr>
        <w:t xml:space="preserve">, </w:t>
      </w:r>
      <w:r w:rsidRPr="00605EBE">
        <w:rPr>
          <w:b/>
          <w:sz w:val="24"/>
          <w:szCs w:val="24"/>
        </w:rPr>
        <w:t>obsługi technicznej, kontroli, nadzoru</w:t>
      </w:r>
      <w:r w:rsidR="00131003" w:rsidRPr="00605EBE">
        <w:rPr>
          <w:b/>
          <w:sz w:val="24"/>
          <w:szCs w:val="24"/>
        </w:rPr>
        <w:t>,</w:t>
      </w:r>
      <w:r w:rsidRPr="00605EBE">
        <w:rPr>
          <w:b/>
          <w:sz w:val="24"/>
          <w:szCs w:val="24"/>
        </w:rPr>
        <w:t xml:space="preserve"> logistyki</w:t>
      </w:r>
      <w:r w:rsidR="00131003" w:rsidRPr="00605EBE">
        <w:rPr>
          <w:b/>
          <w:sz w:val="24"/>
          <w:szCs w:val="24"/>
        </w:rPr>
        <w:t xml:space="preserve"> i technologii informatycznej</w:t>
      </w:r>
      <w:r w:rsidR="00131003" w:rsidRPr="00605EBE">
        <w:rPr>
          <w:sz w:val="24"/>
          <w:szCs w:val="24"/>
        </w:rPr>
        <w:t xml:space="preserve">. Szczegółowy zakres usługi zabezpieczenia </w:t>
      </w:r>
      <w:r w:rsidR="00131003" w:rsidRPr="00605EBE">
        <w:rPr>
          <w:sz w:val="24"/>
          <w:szCs w:val="24"/>
        </w:rPr>
        <w:lastRenderedPageBreak/>
        <w:t xml:space="preserve">aparatury i sprzętu medycznego </w:t>
      </w:r>
      <w:r w:rsidR="00E95B78" w:rsidRPr="00605EBE">
        <w:rPr>
          <w:sz w:val="24"/>
          <w:szCs w:val="24"/>
        </w:rPr>
        <w:t>–</w:t>
      </w:r>
      <w:r w:rsidR="00131003" w:rsidRPr="00605EBE">
        <w:rPr>
          <w:sz w:val="24"/>
          <w:szCs w:val="24"/>
        </w:rPr>
        <w:t xml:space="preserve"> </w:t>
      </w:r>
      <w:r w:rsidR="00E95B78" w:rsidRPr="00605EBE">
        <w:rPr>
          <w:b/>
          <w:sz w:val="24"/>
          <w:szCs w:val="24"/>
        </w:rPr>
        <w:t>Aparatury medycznej</w:t>
      </w:r>
      <w:r w:rsidR="00131003" w:rsidRPr="00605EBE">
        <w:rPr>
          <w:sz w:val="24"/>
          <w:szCs w:val="24"/>
        </w:rPr>
        <w:t xml:space="preserve">, stanowiącej </w:t>
      </w:r>
      <w:r w:rsidR="00131003" w:rsidRPr="00605EBE">
        <w:rPr>
          <w:b/>
          <w:sz w:val="24"/>
          <w:szCs w:val="24"/>
        </w:rPr>
        <w:t>Przedmiot umowy</w:t>
      </w:r>
      <w:r w:rsidR="00131003" w:rsidRPr="00605EBE">
        <w:rPr>
          <w:sz w:val="24"/>
          <w:szCs w:val="24"/>
        </w:rPr>
        <w:t>, został sprecyzowany w załączniku nr 1 do Umowy.</w:t>
      </w:r>
    </w:p>
    <w:p w14:paraId="71D44D6A" w14:textId="15602569" w:rsidR="00405FE7" w:rsidRPr="00605EBE" w:rsidRDefault="00405FE7">
      <w:pPr>
        <w:pStyle w:val="Tekstpodstawowy22"/>
        <w:numPr>
          <w:ilvl w:val="0"/>
          <w:numId w:val="4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Zakres rzeczowy świadczonych w ramach niniejszej Umowy usług jest </w:t>
      </w:r>
      <w:r w:rsidRPr="00605EBE">
        <w:rPr>
          <w:sz w:val="24"/>
          <w:szCs w:val="24"/>
        </w:rPr>
        <w:br/>
        <w:t xml:space="preserve">w pełni zgodny z SWZ oraz ze złożoną do przedmiotowego postępowania przetargowego ofertą </w:t>
      </w:r>
      <w:r w:rsidRPr="00605EBE">
        <w:rPr>
          <w:b/>
          <w:sz w:val="24"/>
          <w:szCs w:val="24"/>
        </w:rPr>
        <w:t>Wykonawcy</w:t>
      </w:r>
      <w:r w:rsidRPr="00605EBE">
        <w:rPr>
          <w:sz w:val="24"/>
          <w:szCs w:val="24"/>
        </w:rPr>
        <w:t xml:space="preserve"> z dnia </w:t>
      </w:r>
      <w:r w:rsidRPr="00605EBE">
        <w:rPr>
          <w:rStyle w:val="tendernumber"/>
          <w:sz w:val="24"/>
          <w:szCs w:val="24"/>
        </w:rPr>
        <w:t>…,</w:t>
      </w:r>
      <w:r w:rsidRPr="00605EBE">
        <w:rPr>
          <w:sz w:val="24"/>
          <w:szCs w:val="24"/>
        </w:rPr>
        <w:t xml:space="preserve"> której znajomość treści </w:t>
      </w:r>
      <w:r w:rsidRPr="00605EBE">
        <w:rPr>
          <w:b/>
          <w:sz w:val="24"/>
          <w:szCs w:val="24"/>
        </w:rPr>
        <w:t>Wykonawca</w:t>
      </w:r>
      <w:r w:rsidRPr="00605EBE">
        <w:rPr>
          <w:sz w:val="24"/>
          <w:szCs w:val="24"/>
        </w:rPr>
        <w:t xml:space="preserve"> potwierdza i przyjmuje do stosowania. Formularz oferty stanowi Załącznik nr </w:t>
      </w:r>
      <w:r w:rsidR="00131003" w:rsidRPr="00605EBE">
        <w:rPr>
          <w:sz w:val="24"/>
          <w:szCs w:val="24"/>
        </w:rPr>
        <w:t xml:space="preserve">2 </w:t>
      </w:r>
      <w:r w:rsidRPr="00605EBE">
        <w:rPr>
          <w:sz w:val="24"/>
          <w:szCs w:val="24"/>
        </w:rPr>
        <w:t>do niniejszej Umowy.</w:t>
      </w:r>
    </w:p>
    <w:p w14:paraId="0C258270" w14:textId="77777777" w:rsidR="00405FE7" w:rsidRPr="00605EBE" w:rsidRDefault="00405FE7">
      <w:pPr>
        <w:pStyle w:val="Tekstpodstawowy22"/>
        <w:tabs>
          <w:tab w:val="left" w:pos="426"/>
          <w:tab w:val="left" w:pos="709"/>
        </w:tabs>
        <w:suppressAutoHyphens w:val="0"/>
        <w:spacing w:after="0" w:line="276" w:lineRule="auto"/>
        <w:ind w:left="426"/>
        <w:jc w:val="both"/>
        <w:rPr>
          <w:sz w:val="24"/>
          <w:szCs w:val="24"/>
        </w:rPr>
      </w:pPr>
    </w:p>
    <w:p w14:paraId="1609C17B" w14:textId="709AD33E" w:rsidR="00405FE7" w:rsidRPr="00605EBE" w:rsidRDefault="00405FE7">
      <w:pPr>
        <w:spacing w:line="276" w:lineRule="auto"/>
        <w:jc w:val="center"/>
        <w:rPr>
          <w:sz w:val="24"/>
          <w:szCs w:val="24"/>
        </w:rPr>
      </w:pPr>
      <w:r w:rsidRPr="00605EBE">
        <w:rPr>
          <w:b/>
          <w:sz w:val="24"/>
          <w:szCs w:val="24"/>
        </w:rPr>
        <w:t xml:space="preserve">§ </w:t>
      </w:r>
      <w:r w:rsidR="00900A31" w:rsidRPr="00605EBE">
        <w:rPr>
          <w:b/>
          <w:sz w:val="24"/>
          <w:szCs w:val="24"/>
        </w:rPr>
        <w:t>2</w:t>
      </w:r>
    </w:p>
    <w:p w14:paraId="145BB850" w14:textId="406B7D9E" w:rsidR="00131003" w:rsidRPr="00605EBE" w:rsidRDefault="00131003">
      <w:pPr>
        <w:spacing w:line="276" w:lineRule="auto"/>
        <w:jc w:val="center"/>
        <w:rPr>
          <w:b/>
          <w:caps/>
          <w:sz w:val="24"/>
          <w:szCs w:val="24"/>
        </w:rPr>
      </w:pPr>
      <w:r w:rsidRPr="00605EBE">
        <w:rPr>
          <w:b/>
          <w:caps/>
          <w:sz w:val="24"/>
          <w:szCs w:val="24"/>
        </w:rPr>
        <w:t>OKRES OBOWIĄZYWANIA UMOWY</w:t>
      </w:r>
    </w:p>
    <w:p w14:paraId="18776A4A" w14:textId="3B79629F" w:rsidR="00131003" w:rsidRPr="00605EBE" w:rsidRDefault="00131003" w:rsidP="008B11AE">
      <w:pPr>
        <w:widowControl w:val="0"/>
        <w:tabs>
          <w:tab w:val="left" w:pos="426"/>
        </w:tabs>
        <w:suppressAutoHyphens w:val="0"/>
        <w:spacing w:line="276" w:lineRule="auto"/>
        <w:ind w:left="426"/>
        <w:jc w:val="both"/>
        <w:rPr>
          <w:b/>
          <w:caps/>
          <w:sz w:val="24"/>
          <w:szCs w:val="24"/>
        </w:rPr>
      </w:pPr>
      <w:r w:rsidRPr="00605EBE">
        <w:rPr>
          <w:sz w:val="24"/>
          <w:szCs w:val="24"/>
        </w:rPr>
        <w:t>Umowa obowiązuj</w:t>
      </w:r>
      <w:r w:rsidR="003F53C6" w:rsidRPr="00605EBE">
        <w:rPr>
          <w:sz w:val="24"/>
          <w:szCs w:val="24"/>
        </w:rPr>
        <w:t>e</w:t>
      </w:r>
      <w:r w:rsidRPr="00605EBE">
        <w:rPr>
          <w:sz w:val="24"/>
          <w:szCs w:val="24"/>
        </w:rPr>
        <w:t xml:space="preserve"> przez </w:t>
      </w:r>
      <w:r w:rsidR="00900A31" w:rsidRPr="00605EBE">
        <w:rPr>
          <w:sz w:val="24"/>
          <w:szCs w:val="24"/>
        </w:rPr>
        <w:t>o</w:t>
      </w:r>
      <w:r w:rsidRPr="00605EBE">
        <w:rPr>
          <w:sz w:val="24"/>
          <w:szCs w:val="24"/>
        </w:rPr>
        <w:t>kres 12 miesięcy</w:t>
      </w:r>
      <w:r w:rsidR="003F53C6" w:rsidRPr="00605EBE">
        <w:rPr>
          <w:sz w:val="24"/>
          <w:szCs w:val="24"/>
        </w:rPr>
        <w:t xml:space="preserve"> począwszy</w:t>
      </w:r>
      <w:r w:rsidRPr="00605EBE">
        <w:rPr>
          <w:sz w:val="24"/>
          <w:szCs w:val="24"/>
        </w:rPr>
        <w:t xml:space="preserve"> od dnia </w:t>
      </w:r>
      <w:r w:rsidR="00DF7ACF">
        <w:rPr>
          <w:sz w:val="24"/>
          <w:szCs w:val="24"/>
        </w:rPr>
        <w:t>……….</w:t>
      </w:r>
      <w:r w:rsidRPr="00605EBE">
        <w:rPr>
          <w:sz w:val="24"/>
          <w:szCs w:val="24"/>
        </w:rPr>
        <w:t xml:space="preserve"> r.</w:t>
      </w:r>
    </w:p>
    <w:p w14:paraId="00FA2F2B" w14:textId="77777777" w:rsidR="00131003" w:rsidRPr="00605EBE" w:rsidRDefault="00131003" w:rsidP="00AE557B">
      <w:pPr>
        <w:widowControl w:val="0"/>
        <w:tabs>
          <w:tab w:val="left" w:pos="426"/>
        </w:tabs>
        <w:suppressAutoHyphens w:val="0"/>
        <w:spacing w:line="276" w:lineRule="auto"/>
        <w:jc w:val="both"/>
        <w:rPr>
          <w:b/>
          <w:caps/>
          <w:sz w:val="24"/>
          <w:szCs w:val="24"/>
        </w:rPr>
      </w:pPr>
    </w:p>
    <w:p w14:paraId="33765DF0" w14:textId="233D5C2E" w:rsidR="00131003" w:rsidRPr="00605EBE" w:rsidRDefault="00131003">
      <w:pPr>
        <w:spacing w:line="276" w:lineRule="auto"/>
        <w:jc w:val="center"/>
        <w:rPr>
          <w:b/>
          <w:caps/>
          <w:sz w:val="24"/>
          <w:szCs w:val="24"/>
        </w:rPr>
      </w:pPr>
      <w:r w:rsidRPr="00605EBE">
        <w:rPr>
          <w:b/>
          <w:caps/>
          <w:sz w:val="24"/>
          <w:szCs w:val="24"/>
        </w:rPr>
        <w:t xml:space="preserve">§ </w:t>
      </w:r>
      <w:r w:rsidR="00900A31" w:rsidRPr="00605EBE">
        <w:rPr>
          <w:b/>
          <w:caps/>
          <w:sz w:val="24"/>
          <w:szCs w:val="24"/>
        </w:rPr>
        <w:t>3</w:t>
      </w:r>
    </w:p>
    <w:p w14:paraId="0F504768" w14:textId="5EFE7EE7" w:rsidR="00405FE7" w:rsidRPr="00605EBE" w:rsidRDefault="00405FE7">
      <w:pPr>
        <w:spacing w:line="276" w:lineRule="auto"/>
        <w:jc w:val="center"/>
        <w:rPr>
          <w:sz w:val="24"/>
          <w:szCs w:val="24"/>
        </w:rPr>
      </w:pPr>
      <w:r w:rsidRPr="00605EBE">
        <w:rPr>
          <w:b/>
          <w:caps/>
          <w:sz w:val="24"/>
          <w:szCs w:val="24"/>
        </w:rPr>
        <w:t>Warunki realizacji</w:t>
      </w:r>
    </w:p>
    <w:p w14:paraId="5B6F6381" w14:textId="77777777" w:rsidR="0046754A" w:rsidRPr="00605EBE" w:rsidRDefault="00405FE7">
      <w:pPr>
        <w:widowControl w:val="0"/>
        <w:numPr>
          <w:ilvl w:val="0"/>
          <w:numId w:val="6"/>
        </w:numPr>
        <w:tabs>
          <w:tab w:val="left" w:pos="426"/>
        </w:tabs>
        <w:suppressAutoHyphens w:val="0"/>
        <w:spacing w:line="276" w:lineRule="auto"/>
        <w:ind w:left="426" w:hanging="426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Obowiązkiem Stron Umowy jest pełna znajomość uregulowań prawnych dotyczących </w:t>
      </w:r>
      <w:r w:rsidR="0046754A" w:rsidRPr="00605EBE">
        <w:rPr>
          <w:sz w:val="24"/>
          <w:szCs w:val="24"/>
        </w:rPr>
        <w:t>przedmiotu Umowy.</w:t>
      </w:r>
    </w:p>
    <w:p w14:paraId="39ABF5B5" w14:textId="38C0E71F" w:rsidR="00405FE7" w:rsidRPr="00605EBE" w:rsidRDefault="00405FE7">
      <w:pPr>
        <w:widowControl w:val="0"/>
        <w:numPr>
          <w:ilvl w:val="0"/>
          <w:numId w:val="6"/>
        </w:numPr>
        <w:tabs>
          <w:tab w:val="left" w:pos="426"/>
        </w:tabs>
        <w:suppressAutoHyphens w:val="0"/>
        <w:spacing w:line="276" w:lineRule="auto"/>
        <w:ind w:left="426" w:hanging="426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>Wykonawca</w:t>
      </w:r>
      <w:r w:rsidRPr="00605EBE">
        <w:rPr>
          <w:sz w:val="24"/>
          <w:szCs w:val="24"/>
        </w:rPr>
        <w:t xml:space="preserve"> może powierzyć wykonywanie obowiązków wymienionych w Umowie częściowo lub całkowicie </w:t>
      </w:r>
      <w:r w:rsidR="00075CED" w:rsidRPr="00605EBE">
        <w:rPr>
          <w:sz w:val="24"/>
          <w:szCs w:val="24"/>
        </w:rPr>
        <w:t>podwykonawcom</w:t>
      </w:r>
      <w:r w:rsidRPr="00605EBE">
        <w:rPr>
          <w:sz w:val="24"/>
          <w:szCs w:val="24"/>
        </w:rPr>
        <w:t xml:space="preserve"> za uprzednią pisemną zgodą </w:t>
      </w:r>
      <w:r w:rsidRPr="00605EBE">
        <w:rPr>
          <w:b/>
          <w:sz w:val="24"/>
          <w:szCs w:val="24"/>
        </w:rPr>
        <w:t>Zamawiającego</w:t>
      </w:r>
      <w:r w:rsidRPr="00605EBE">
        <w:rPr>
          <w:sz w:val="24"/>
          <w:szCs w:val="24"/>
        </w:rPr>
        <w:t xml:space="preserve">. Nie zwalnia to </w:t>
      </w:r>
      <w:r w:rsidRPr="00605EBE">
        <w:rPr>
          <w:b/>
          <w:bCs/>
          <w:sz w:val="24"/>
          <w:szCs w:val="24"/>
        </w:rPr>
        <w:t>Wykonawcy</w:t>
      </w:r>
      <w:r w:rsidRPr="00605EBE">
        <w:rPr>
          <w:sz w:val="24"/>
          <w:szCs w:val="24"/>
        </w:rPr>
        <w:t xml:space="preserve"> z pełnej odpowiedzialności za skutki działania i zaniechanie </w:t>
      </w:r>
      <w:r w:rsidR="00075CED" w:rsidRPr="00605EBE">
        <w:rPr>
          <w:sz w:val="24"/>
          <w:szCs w:val="24"/>
        </w:rPr>
        <w:t>podwykonawców</w:t>
      </w:r>
      <w:r w:rsidRPr="00605EBE">
        <w:rPr>
          <w:sz w:val="24"/>
          <w:szCs w:val="24"/>
        </w:rPr>
        <w:t>.</w:t>
      </w:r>
      <w:r w:rsidR="00FA7AA2" w:rsidRPr="00605EBE">
        <w:rPr>
          <w:sz w:val="24"/>
          <w:szCs w:val="24"/>
        </w:rPr>
        <w:t xml:space="preserve"> Powierzenie wykonania części przedmiotu Umowy podwykonawcom nie zwalnia </w:t>
      </w:r>
      <w:r w:rsidR="00FA7AA2" w:rsidRPr="00605EBE">
        <w:rPr>
          <w:b/>
          <w:bCs/>
          <w:sz w:val="24"/>
          <w:szCs w:val="24"/>
        </w:rPr>
        <w:t xml:space="preserve">Wykonawcy </w:t>
      </w:r>
      <w:r w:rsidR="00FA7AA2" w:rsidRPr="00605EBE">
        <w:rPr>
          <w:sz w:val="24"/>
          <w:szCs w:val="24"/>
        </w:rPr>
        <w:t>z odpowiedzialności za należyte wykonanie przedmiotu Umowy.</w:t>
      </w:r>
    </w:p>
    <w:p w14:paraId="324674EE" w14:textId="7DDE1638" w:rsidR="00FA7AA2" w:rsidRPr="00605EBE" w:rsidRDefault="00FA7AA2" w:rsidP="00AE557B">
      <w:pPr>
        <w:numPr>
          <w:ilvl w:val="0"/>
          <w:numId w:val="6"/>
        </w:numPr>
        <w:tabs>
          <w:tab w:val="clear" w:pos="1247"/>
          <w:tab w:val="left" w:pos="426"/>
        </w:tabs>
        <w:suppressAutoHyphens w:val="0"/>
        <w:spacing w:line="276" w:lineRule="auto"/>
        <w:ind w:left="426" w:hanging="426"/>
        <w:jc w:val="both"/>
        <w:rPr>
          <w:sz w:val="24"/>
          <w:szCs w:val="24"/>
        </w:rPr>
      </w:pPr>
      <w:r w:rsidRPr="00605EBE">
        <w:rPr>
          <w:b/>
          <w:bCs/>
          <w:sz w:val="24"/>
          <w:szCs w:val="24"/>
        </w:rPr>
        <w:t>Wykonawca</w:t>
      </w:r>
      <w:r w:rsidRPr="00605EBE">
        <w:rPr>
          <w:sz w:val="24"/>
          <w:szCs w:val="24"/>
        </w:rPr>
        <w:t xml:space="preserve"> przedłoży </w:t>
      </w:r>
      <w:r w:rsidRPr="00605EBE">
        <w:rPr>
          <w:b/>
          <w:bCs/>
          <w:sz w:val="24"/>
          <w:szCs w:val="24"/>
        </w:rPr>
        <w:t xml:space="preserve">Zamawiającemu </w:t>
      </w:r>
      <w:r w:rsidRPr="00605EBE">
        <w:rPr>
          <w:sz w:val="24"/>
          <w:szCs w:val="24"/>
        </w:rPr>
        <w:t>w dniu zawarcia Umowy wykaz podwykonawców (jeśli dotyczy), z podaniem ich nazwy, adresu, danych kontaktowych, powierzonego im do wykonania zakresu prac oraz dane przedstawicieli podwykonawców do kontaktu z nimi</w:t>
      </w:r>
      <w:r w:rsidR="0046754A" w:rsidRPr="00605EBE">
        <w:rPr>
          <w:sz w:val="24"/>
          <w:szCs w:val="24"/>
        </w:rPr>
        <w:t>.</w:t>
      </w:r>
    </w:p>
    <w:p w14:paraId="15DA7881" w14:textId="0C7BF6CB" w:rsidR="0046754A" w:rsidRPr="00605EBE" w:rsidRDefault="00FA7AA2" w:rsidP="00AE557B">
      <w:pPr>
        <w:numPr>
          <w:ilvl w:val="0"/>
          <w:numId w:val="6"/>
        </w:numPr>
        <w:tabs>
          <w:tab w:val="clear" w:pos="1247"/>
          <w:tab w:val="left" w:pos="426"/>
        </w:tabs>
        <w:suppressAutoHyphens w:val="0"/>
        <w:spacing w:line="276" w:lineRule="auto"/>
        <w:ind w:left="426" w:hanging="426"/>
        <w:jc w:val="both"/>
        <w:rPr>
          <w:sz w:val="24"/>
          <w:szCs w:val="24"/>
        </w:rPr>
      </w:pPr>
      <w:r w:rsidRPr="00605EBE">
        <w:rPr>
          <w:b/>
          <w:bCs/>
          <w:sz w:val="24"/>
          <w:szCs w:val="24"/>
        </w:rPr>
        <w:t>Wykonawca</w:t>
      </w:r>
      <w:r w:rsidRPr="00605EBE">
        <w:rPr>
          <w:sz w:val="24"/>
          <w:szCs w:val="24"/>
        </w:rPr>
        <w:t xml:space="preserve"> zawiadamia </w:t>
      </w:r>
      <w:r w:rsidRPr="00605EBE">
        <w:rPr>
          <w:b/>
          <w:bCs/>
          <w:sz w:val="24"/>
          <w:szCs w:val="24"/>
        </w:rPr>
        <w:t>Zamawiającego</w:t>
      </w:r>
      <w:r w:rsidRPr="00605EBE">
        <w:rPr>
          <w:sz w:val="24"/>
          <w:szCs w:val="24"/>
        </w:rPr>
        <w:t xml:space="preserve"> niezwłocznie o wszelkich zmianach dotyczących podwykonawców, w odniesieniu do informacji, o</w:t>
      </w:r>
      <w:r w:rsidR="0017479E" w:rsidRPr="00605EBE">
        <w:rPr>
          <w:sz w:val="24"/>
          <w:szCs w:val="24"/>
        </w:rPr>
        <w:t> </w:t>
      </w:r>
      <w:r w:rsidRPr="00605EBE">
        <w:rPr>
          <w:sz w:val="24"/>
          <w:szCs w:val="24"/>
        </w:rPr>
        <w:t>których mowa w ust. 3, w trakcie wykonywania Umowy, a także przekazuje informacje na temat nowych podwykonawców, którym w późniejszym okresie zamierza powierzyć wykonywanie przedmiotu Umowy</w:t>
      </w:r>
      <w:r w:rsidR="0017479E" w:rsidRPr="00605EBE">
        <w:rPr>
          <w:sz w:val="24"/>
          <w:szCs w:val="24"/>
        </w:rPr>
        <w:t>.</w:t>
      </w:r>
    </w:p>
    <w:p w14:paraId="72A8F10D" w14:textId="77777777" w:rsidR="0046754A" w:rsidRPr="00605EBE" w:rsidRDefault="00405FE7" w:rsidP="00AE557B">
      <w:pPr>
        <w:numPr>
          <w:ilvl w:val="0"/>
          <w:numId w:val="6"/>
        </w:numPr>
        <w:tabs>
          <w:tab w:val="clear" w:pos="1247"/>
          <w:tab w:val="left" w:pos="426"/>
        </w:tabs>
        <w:suppressAutoHyphens w:val="0"/>
        <w:spacing w:line="276" w:lineRule="auto"/>
        <w:ind w:left="426" w:hanging="426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>Zamawiający</w:t>
      </w:r>
      <w:r w:rsidRPr="00605EBE">
        <w:rPr>
          <w:sz w:val="24"/>
          <w:szCs w:val="24"/>
        </w:rPr>
        <w:t xml:space="preserve"> zastrzega sobie prawo kontroli jakości wykonywanych usług w ramach realizacji niniejszej Umowy oraz zasadności wykorzystywania udostępnionego przez </w:t>
      </w:r>
      <w:r w:rsidRPr="00605EBE">
        <w:rPr>
          <w:b/>
          <w:sz w:val="24"/>
          <w:szCs w:val="24"/>
        </w:rPr>
        <w:t>Zamawiającego</w:t>
      </w:r>
      <w:r w:rsidRPr="00605EBE">
        <w:rPr>
          <w:sz w:val="24"/>
          <w:szCs w:val="24"/>
        </w:rPr>
        <w:t xml:space="preserve"> sprzętu.</w:t>
      </w:r>
    </w:p>
    <w:p w14:paraId="6BD749AB" w14:textId="3F0A32A6" w:rsidR="00405FE7" w:rsidRPr="00605EBE" w:rsidRDefault="00405FE7" w:rsidP="00AE557B">
      <w:pPr>
        <w:numPr>
          <w:ilvl w:val="0"/>
          <w:numId w:val="6"/>
        </w:numPr>
        <w:tabs>
          <w:tab w:val="clear" w:pos="1247"/>
          <w:tab w:val="left" w:pos="426"/>
        </w:tabs>
        <w:suppressAutoHyphens w:val="0"/>
        <w:spacing w:line="276" w:lineRule="auto"/>
        <w:ind w:left="426" w:hanging="426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>Wykonawca</w:t>
      </w:r>
      <w:r w:rsidRPr="00605EBE">
        <w:rPr>
          <w:sz w:val="24"/>
          <w:szCs w:val="24"/>
        </w:rPr>
        <w:t xml:space="preserve"> jest zobowiązany do użytkowania sprzętu oraz Aparatury medycznej</w:t>
      </w:r>
      <w:r w:rsidR="00807243" w:rsidRPr="00605EBE">
        <w:rPr>
          <w:sz w:val="24"/>
          <w:szCs w:val="24"/>
        </w:rPr>
        <w:t xml:space="preserve"> </w:t>
      </w:r>
      <w:r w:rsidRPr="00605EBE">
        <w:rPr>
          <w:sz w:val="24"/>
          <w:szCs w:val="24"/>
        </w:rPr>
        <w:t xml:space="preserve"> zgodnie z instrukcjami, zasadami BHP, ochrony radiologicznej, oraz obowiązującymi przepisami prawa i jest odpowiedzialny za jego wykorzystywanie w zakresie niezbędnym do wykonywania usług objętych niniejszą Umową.</w:t>
      </w:r>
    </w:p>
    <w:p w14:paraId="220E2663" w14:textId="6D838444" w:rsidR="0046754A" w:rsidRPr="00605EBE" w:rsidRDefault="00405FE7" w:rsidP="00AE557B">
      <w:pPr>
        <w:pStyle w:val="Akapitzlist"/>
        <w:numPr>
          <w:ilvl w:val="0"/>
          <w:numId w:val="6"/>
        </w:numPr>
        <w:tabs>
          <w:tab w:val="clear" w:pos="1247"/>
          <w:tab w:val="num" w:pos="426"/>
        </w:tabs>
        <w:spacing w:line="276" w:lineRule="auto"/>
        <w:ind w:left="426" w:hanging="426"/>
        <w:contextualSpacing w:val="0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Usługi, o których mowa w § </w:t>
      </w:r>
      <w:r w:rsidR="00900A31" w:rsidRPr="00605EBE">
        <w:rPr>
          <w:sz w:val="24"/>
          <w:szCs w:val="24"/>
        </w:rPr>
        <w:t xml:space="preserve">1 </w:t>
      </w:r>
      <w:r w:rsidRPr="00605EBE">
        <w:rPr>
          <w:sz w:val="24"/>
          <w:szCs w:val="24"/>
        </w:rPr>
        <w:t>niniejszej Umowy świadczone będą na bazie pomieszczeń, z wykorzystaniem sprzętu, aparatury, części zamiennych i</w:t>
      </w:r>
      <w:r w:rsidR="00C2270F" w:rsidRPr="00605EBE">
        <w:rPr>
          <w:sz w:val="24"/>
          <w:szCs w:val="24"/>
        </w:rPr>
        <w:t> </w:t>
      </w:r>
      <w:r w:rsidRPr="00605EBE">
        <w:rPr>
          <w:sz w:val="24"/>
          <w:szCs w:val="24"/>
        </w:rPr>
        <w:t xml:space="preserve">podzespołów oraz środków </w:t>
      </w:r>
      <w:r w:rsidRPr="00605EBE">
        <w:rPr>
          <w:b/>
          <w:sz w:val="24"/>
          <w:szCs w:val="24"/>
        </w:rPr>
        <w:t>Zamawiającego</w:t>
      </w:r>
      <w:r w:rsidRPr="00605EBE">
        <w:rPr>
          <w:sz w:val="24"/>
          <w:szCs w:val="24"/>
        </w:rPr>
        <w:t>,</w:t>
      </w:r>
      <w:r w:rsidRPr="00605EBE">
        <w:rPr>
          <w:b/>
          <w:sz w:val="24"/>
          <w:szCs w:val="24"/>
        </w:rPr>
        <w:t xml:space="preserve"> </w:t>
      </w:r>
      <w:r w:rsidRPr="00605EBE">
        <w:rPr>
          <w:sz w:val="24"/>
          <w:szCs w:val="24"/>
        </w:rPr>
        <w:t>na zasadach uwzględniających politykę Bezpieczeństwa Informacji P-108, Politykę Bezpieczeństwa Przenoszenia Danych  P-109 oraz Politykę Ochrony Mienia P-411, w zakresie dopuszczalnym przez producentów sprzętu i</w:t>
      </w:r>
      <w:r w:rsidR="00C2270F" w:rsidRPr="00605EBE">
        <w:rPr>
          <w:sz w:val="24"/>
          <w:szCs w:val="24"/>
        </w:rPr>
        <w:t> </w:t>
      </w:r>
      <w:r w:rsidRPr="00605EBE">
        <w:rPr>
          <w:sz w:val="24"/>
          <w:szCs w:val="24"/>
        </w:rPr>
        <w:t>aparatury</w:t>
      </w:r>
      <w:r w:rsidR="00131003" w:rsidRPr="00605EBE">
        <w:rPr>
          <w:sz w:val="24"/>
          <w:szCs w:val="24"/>
        </w:rPr>
        <w:t xml:space="preserve"> medycznej.</w:t>
      </w:r>
    </w:p>
    <w:p w14:paraId="760BF14A" w14:textId="784E4933" w:rsidR="0046754A" w:rsidRPr="00605EBE" w:rsidRDefault="00405FE7" w:rsidP="00AE557B">
      <w:pPr>
        <w:pStyle w:val="Akapitzlist"/>
        <w:numPr>
          <w:ilvl w:val="0"/>
          <w:numId w:val="6"/>
        </w:numPr>
        <w:tabs>
          <w:tab w:val="clear" w:pos="1247"/>
          <w:tab w:val="num" w:pos="426"/>
        </w:tabs>
        <w:spacing w:line="276" w:lineRule="auto"/>
        <w:ind w:left="426" w:hanging="426"/>
        <w:contextualSpacing w:val="0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Pomieszczenia oraz sprzęt zostaną udostępnione </w:t>
      </w:r>
      <w:r w:rsidRPr="00605EBE">
        <w:rPr>
          <w:b/>
          <w:sz w:val="24"/>
          <w:szCs w:val="24"/>
        </w:rPr>
        <w:t>Wykonawcy</w:t>
      </w:r>
      <w:r w:rsidRPr="00605EBE">
        <w:rPr>
          <w:sz w:val="24"/>
          <w:szCs w:val="24"/>
        </w:rPr>
        <w:t xml:space="preserve"> na podstawie Umowy najmu, której wzór stanowi Załącznik nr </w:t>
      </w:r>
      <w:r w:rsidR="00131003" w:rsidRPr="00605EBE">
        <w:rPr>
          <w:sz w:val="24"/>
          <w:szCs w:val="24"/>
        </w:rPr>
        <w:t xml:space="preserve">3 </w:t>
      </w:r>
      <w:r w:rsidRPr="00605EBE">
        <w:rPr>
          <w:sz w:val="24"/>
          <w:szCs w:val="24"/>
        </w:rPr>
        <w:t>do niniejszej Umowy. Najem skutkuje koniecznością uiszczenia czynszu, o którym mowa w</w:t>
      </w:r>
      <w:r w:rsidR="00C2270F" w:rsidRPr="00605EBE">
        <w:rPr>
          <w:sz w:val="24"/>
          <w:szCs w:val="24"/>
        </w:rPr>
        <w:t> </w:t>
      </w:r>
      <w:r w:rsidRPr="00605EBE">
        <w:rPr>
          <w:sz w:val="24"/>
          <w:szCs w:val="24"/>
        </w:rPr>
        <w:t xml:space="preserve">Umowie najmu. </w:t>
      </w:r>
    </w:p>
    <w:p w14:paraId="254CF75F" w14:textId="2E5A6219" w:rsidR="0046754A" w:rsidRPr="00605EBE" w:rsidRDefault="00405FE7" w:rsidP="00AE557B">
      <w:pPr>
        <w:pStyle w:val="Akapitzlist"/>
        <w:numPr>
          <w:ilvl w:val="0"/>
          <w:numId w:val="6"/>
        </w:numPr>
        <w:tabs>
          <w:tab w:val="clear" w:pos="1247"/>
          <w:tab w:val="num" w:pos="426"/>
        </w:tabs>
        <w:spacing w:line="276" w:lineRule="auto"/>
        <w:ind w:left="426" w:hanging="426"/>
        <w:contextualSpacing w:val="0"/>
        <w:jc w:val="both"/>
        <w:rPr>
          <w:sz w:val="24"/>
          <w:szCs w:val="24"/>
        </w:rPr>
      </w:pPr>
      <w:r w:rsidRPr="00605EBE">
        <w:rPr>
          <w:b/>
          <w:bCs/>
          <w:sz w:val="24"/>
          <w:szCs w:val="24"/>
        </w:rPr>
        <w:lastRenderedPageBreak/>
        <w:t>Zamawiający</w:t>
      </w:r>
      <w:r w:rsidRPr="00605EBE">
        <w:rPr>
          <w:sz w:val="24"/>
          <w:szCs w:val="24"/>
        </w:rPr>
        <w:t xml:space="preserve"> zapewni </w:t>
      </w:r>
      <w:r w:rsidRPr="00605EBE">
        <w:rPr>
          <w:b/>
          <w:bCs/>
          <w:sz w:val="24"/>
          <w:szCs w:val="24"/>
        </w:rPr>
        <w:t>Wykonawcy</w:t>
      </w:r>
      <w:r w:rsidRPr="00605EBE">
        <w:rPr>
          <w:sz w:val="24"/>
          <w:szCs w:val="24"/>
        </w:rPr>
        <w:t xml:space="preserve"> pomieszczenia wyłącznie dla czasowego deponowania Aparatury</w:t>
      </w:r>
      <w:r w:rsidR="00244666" w:rsidRPr="00605EBE">
        <w:rPr>
          <w:sz w:val="24"/>
          <w:szCs w:val="24"/>
        </w:rPr>
        <w:t xml:space="preserve"> medycznej</w:t>
      </w:r>
      <w:r w:rsidRPr="00605EBE">
        <w:rPr>
          <w:sz w:val="24"/>
          <w:szCs w:val="24"/>
        </w:rPr>
        <w:t xml:space="preserve"> </w:t>
      </w:r>
      <w:r w:rsidR="004576D8" w:rsidRPr="00605EBE">
        <w:rPr>
          <w:sz w:val="24"/>
          <w:szCs w:val="24"/>
        </w:rPr>
        <w:t xml:space="preserve">i specjalistycznej </w:t>
      </w:r>
      <w:r w:rsidRPr="00605EBE">
        <w:rPr>
          <w:sz w:val="24"/>
          <w:szCs w:val="24"/>
        </w:rPr>
        <w:t>wycofan</w:t>
      </w:r>
      <w:r w:rsidR="004576D8" w:rsidRPr="00605EBE">
        <w:rPr>
          <w:sz w:val="24"/>
          <w:szCs w:val="24"/>
        </w:rPr>
        <w:t>ej</w:t>
      </w:r>
      <w:r w:rsidRPr="00605EBE">
        <w:rPr>
          <w:sz w:val="24"/>
          <w:szCs w:val="24"/>
        </w:rPr>
        <w:t xml:space="preserve"> z</w:t>
      </w:r>
      <w:r w:rsidR="00C2270F" w:rsidRPr="00605EBE">
        <w:rPr>
          <w:sz w:val="24"/>
          <w:szCs w:val="24"/>
        </w:rPr>
        <w:t> </w:t>
      </w:r>
      <w:r w:rsidRPr="00605EBE">
        <w:rPr>
          <w:sz w:val="24"/>
          <w:szCs w:val="24"/>
        </w:rPr>
        <w:t>eksploatacji, skasowanej, lecz przed jego fizycznym złomowaniem.</w:t>
      </w:r>
    </w:p>
    <w:p w14:paraId="4786B288" w14:textId="7069C8E5" w:rsidR="00405FE7" w:rsidRPr="00605EBE" w:rsidRDefault="00405FE7" w:rsidP="00AE557B">
      <w:pPr>
        <w:pStyle w:val="Akapitzlist"/>
        <w:numPr>
          <w:ilvl w:val="0"/>
          <w:numId w:val="6"/>
        </w:numPr>
        <w:tabs>
          <w:tab w:val="clear" w:pos="1247"/>
          <w:tab w:val="num" w:pos="426"/>
        </w:tabs>
        <w:spacing w:line="276" w:lineRule="auto"/>
        <w:ind w:left="426" w:hanging="426"/>
        <w:contextualSpacing w:val="0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>Wykonawca</w:t>
      </w:r>
      <w:r w:rsidRPr="00605EBE">
        <w:rPr>
          <w:sz w:val="24"/>
          <w:szCs w:val="24"/>
        </w:rPr>
        <w:t xml:space="preserve"> przyjmuje do wiadomości i zobowiązuje się do przestrzegania następujących zasad wzajemnych relacji i kontaktów z </w:t>
      </w:r>
      <w:r w:rsidR="00C2270F" w:rsidRPr="00605EBE">
        <w:rPr>
          <w:sz w:val="24"/>
          <w:szCs w:val="24"/>
        </w:rPr>
        <w:t> </w:t>
      </w:r>
      <w:r w:rsidRPr="00605EBE">
        <w:rPr>
          <w:b/>
          <w:sz w:val="24"/>
          <w:szCs w:val="24"/>
        </w:rPr>
        <w:t>Zamawiającym</w:t>
      </w:r>
      <w:r w:rsidRPr="00605EBE">
        <w:rPr>
          <w:sz w:val="24"/>
          <w:szCs w:val="24"/>
        </w:rPr>
        <w:t xml:space="preserve">: </w:t>
      </w:r>
    </w:p>
    <w:p w14:paraId="157BEFE3" w14:textId="2DFBED27" w:rsidR="00405FE7" w:rsidRPr="00605EBE" w:rsidRDefault="00405FE7">
      <w:pPr>
        <w:pStyle w:val="Tekstpodstawowywcity22"/>
        <w:widowControl w:val="0"/>
        <w:numPr>
          <w:ilvl w:val="1"/>
          <w:numId w:val="4"/>
        </w:numPr>
        <w:tabs>
          <w:tab w:val="left" w:pos="5245"/>
        </w:tabs>
        <w:suppressAutoHyphens w:val="0"/>
        <w:spacing w:before="120" w:after="0" w:line="276" w:lineRule="auto"/>
        <w:ind w:left="709" w:hanging="283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za monitorowanie realizacji przedmiotu </w:t>
      </w:r>
      <w:r w:rsidR="0046754A" w:rsidRPr="00605EBE">
        <w:rPr>
          <w:sz w:val="24"/>
          <w:szCs w:val="24"/>
        </w:rPr>
        <w:t>Umowy</w:t>
      </w:r>
      <w:r w:rsidRPr="00605EBE">
        <w:rPr>
          <w:sz w:val="24"/>
          <w:szCs w:val="24"/>
        </w:rPr>
        <w:t xml:space="preserve"> odpowiedzialny jest ze strony </w:t>
      </w:r>
      <w:r w:rsidRPr="00605EBE">
        <w:rPr>
          <w:b/>
          <w:sz w:val="24"/>
          <w:szCs w:val="24"/>
        </w:rPr>
        <w:t>Zamawiającego</w:t>
      </w:r>
      <w:r w:rsidRPr="00605EBE">
        <w:rPr>
          <w:sz w:val="24"/>
          <w:szCs w:val="24"/>
        </w:rPr>
        <w:t xml:space="preserve"> </w:t>
      </w:r>
      <w:r w:rsidR="004A17F8" w:rsidRPr="00605EBE">
        <w:rPr>
          <w:sz w:val="24"/>
          <w:szCs w:val="24"/>
        </w:rPr>
        <w:t xml:space="preserve">personel </w:t>
      </w:r>
      <w:r w:rsidR="00131003" w:rsidRPr="00605EBE">
        <w:rPr>
          <w:sz w:val="24"/>
          <w:szCs w:val="24"/>
        </w:rPr>
        <w:t>Działu Technologii Medycznych</w:t>
      </w:r>
      <w:r w:rsidR="004A17F8" w:rsidRPr="00605EBE">
        <w:rPr>
          <w:sz w:val="24"/>
          <w:szCs w:val="24"/>
        </w:rPr>
        <w:t>,</w:t>
      </w:r>
      <w:r w:rsidRPr="00605EBE">
        <w:rPr>
          <w:sz w:val="24"/>
          <w:szCs w:val="24"/>
        </w:rPr>
        <w:t xml:space="preserve"> nazywany dalej Przedstawicielem; </w:t>
      </w:r>
    </w:p>
    <w:p w14:paraId="4EAEA132" w14:textId="7D5D0DF1" w:rsidR="00405FE7" w:rsidRPr="00605EBE" w:rsidRDefault="00405FE7">
      <w:pPr>
        <w:pStyle w:val="Tekstpodstawowywcity22"/>
        <w:widowControl w:val="0"/>
        <w:numPr>
          <w:ilvl w:val="1"/>
          <w:numId w:val="4"/>
        </w:numPr>
        <w:tabs>
          <w:tab w:val="left" w:pos="5245"/>
        </w:tabs>
        <w:suppressAutoHyphens w:val="0"/>
        <w:spacing w:before="120" w:after="0" w:line="276" w:lineRule="auto"/>
        <w:ind w:left="709" w:hanging="283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Przedstawiciel </w:t>
      </w:r>
      <w:r w:rsidRPr="00605EBE">
        <w:rPr>
          <w:b/>
          <w:sz w:val="24"/>
          <w:szCs w:val="24"/>
        </w:rPr>
        <w:t>Zamawiającego</w:t>
      </w:r>
      <w:r w:rsidRPr="00605EBE">
        <w:rPr>
          <w:sz w:val="24"/>
          <w:szCs w:val="24"/>
        </w:rPr>
        <w:t xml:space="preserve">, bądź osoba przez niego wyznaczona, może dokonać audytu realizacji </w:t>
      </w:r>
      <w:r w:rsidRPr="00605EBE">
        <w:rPr>
          <w:bCs/>
          <w:sz w:val="24"/>
          <w:szCs w:val="24"/>
        </w:rPr>
        <w:t xml:space="preserve">przedmiotu </w:t>
      </w:r>
      <w:r w:rsidR="0046754A" w:rsidRPr="00605EBE">
        <w:rPr>
          <w:bCs/>
          <w:sz w:val="24"/>
          <w:szCs w:val="24"/>
        </w:rPr>
        <w:t>U</w:t>
      </w:r>
      <w:r w:rsidRPr="00605EBE">
        <w:rPr>
          <w:bCs/>
          <w:sz w:val="24"/>
          <w:szCs w:val="24"/>
        </w:rPr>
        <w:t>mowy,</w:t>
      </w:r>
      <w:r w:rsidRPr="00605EBE">
        <w:rPr>
          <w:sz w:val="24"/>
          <w:szCs w:val="24"/>
        </w:rPr>
        <w:t xml:space="preserve"> po wcześniejszym obustronnym ustaleniu jego terminu z </w:t>
      </w:r>
      <w:r w:rsidRPr="00605EBE">
        <w:rPr>
          <w:b/>
          <w:sz w:val="24"/>
          <w:szCs w:val="24"/>
        </w:rPr>
        <w:t>Wykonawcą</w:t>
      </w:r>
      <w:r w:rsidRPr="00605EBE">
        <w:rPr>
          <w:sz w:val="24"/>
          <w:szCs w:val="24"/>
        </w:rPr>
        <w:t xml:space="preserve">, oraz w sposób nie zaburzający podstawowych procesów </w:t>
      </w:r>
      <w:r w:rsidRPr="00605EBE">
        <w:rPr>
          <w:b/>
          <w:bCs/>
          <w:sz w:val="24"/>
          <w:szCs w:val="24"/>
        </w:rPr>
        <w:t>Wykonawcy</w:t>
      </w:r>
      <w:r w:rsidR="009501A1" w:rsidRPr="00605EBE">
        <w:rPr>
          <w:b/>
          <w:bCs/>
          <w:sz w:val="24"/>
          <w:szCs w:val="24"/>
        </w:rPr>
        <w:t>;</w:t>
      </w:r>
    </w:p>
    <w:p w14:paraId="1C6ACAD1" w14:textId="6CB6CA86" w:rsidR="00405FE7" w:rsidRPr="00605EBE" w:rsidRDefault="00405FE7">
      <w:pPr>
        <w:pStyle w:val="Tekstpodstawowywcity22"/>
        <w:widowControl w:val="0"/>
        <w:numPr>
          <w:ilvl w:val="1"/>
          <w:numId w:val="4"/>
        </w:numPr>
        <w:tabs>
          <w:tab w:val="left" w:pos="5245"/>
        </w:tabs>
        <w:suppressAutoHyphens w:val="0"/>
        <w:spacing w:before="120" w:after="0" w:line="276" w:lineRule="auto"/>
        <w:ind w:left="709" w:hanging="283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Przedstawiciel jest </w:t>
      </w:r>
      <w:r w:rsidRPr="00605EBE">
        <w:rPr>
          <w:b/>
          <w:bCs/>
          <w:sz w:val="24"/>
          <w:szCs w:val="24"/>
        </w:rPr>
        <w:t>Stroną</w:t>
      </w:r>
      <w:r w:rsidRPr="00605EBE">
        <w:rPr>
          <w:sz w:val="24"/>
          <w:szCs w:val="24"/>
        </w:rPr>
        <w:t xml:space="preserve"> w wymianie korespondencji z </w:t>
      </w:r>
      <w:r w:rsidRPr="00605EBE">
        <w:rPr>
          <w:b/>
          <w:sz w:val="24"/>
          <w:szCs w:val="24"/>
        </w:rPr>
        <w:t>Wykonawcą</w:t>
      </w:r>
      <w:r w:rsidRPr="00605EBE">
        <w:rPr>
          <w:sz w:val="24"/>
          <w:szCs w:val="24"/>
        </w:rPr>
        <w:t xml:space="preserve">, co oznacza konieczność prowadzenia ustaleń odnośnie realizacji </w:t>
      </w:r>
      <w:r w:rsidR="00131003" w:rsidRPr="00605EBE">
        <w:rPr>
          <w:b/>
          <w:bCs/>
          <w:sz w:val="24"/>
          <w:szCs w:val="24"/>
        </w:rPr>
        <w:t>Przedmiotu umowy</w:t>
      </w:r>
      <w:r w:rsidRPr="00605EBE">
        <w:rPr>
          <w:sz w:val="24"/>
          <w:szCs w:val="24"/>
        </w:rPr>
        <w:t>, o ile nie dotycz</w:t>
      </w:r>
      <w:r w:rsidR="00AE557B" w:rsidRPr="00605EBE">
        <w:rPr>
          <w:sz w:val="24"/>
          <w:szCs w:val="24"/>
        </w:rPr>
        <w:t>y</w:t>
      </w:r>
      <w:r w:rsidRPr="00605EBE">
        <w:rPr>
          <w:sz w:val="24"/>
          <w:szCs w:val="24"/>
        </w:rPr>
        <w:t xml:space="preserve"> ona problematyki poniżej wymienionej </w:t>
      </w:r>
      <w:r w:rsidRPr="00605EBE">
        <w:rPr>
          <w:sz w:val="24"/>
          <w:szCs w:val="24"/>
        </w:rPr>
        <w:br/>
        <w:t xml:space="preserve">w pkt 4-5 i zastrzeżonej do kompetencji innych osób; korespondencja </w:t>
      </w:r>
      <w:r w:rsidRPr="00605EBE">
        <w:rPr>
          <w:b/>
          <w:sz w:val="24"/>
          <w:szCs w:val="24"/>
        </w:rPr>
        <w:t>Wykonawcy</w:t>
      </w:r>
      <w:r w:rsidRPr="00605EBE">
        <w:rPr>
          <w:sz w:val="24"/>
          <w:szCs w:val="24"/>
        </w:rPr>
        <w:t xml:space="preserve"> z innymi komórkami organizacyjnymi </w:t>
      </w:r>
      <w:r w:rsidRPr="00605EBE">
        <w:rPr>
          <w:b/>
          <w:sz w:val="24"/>
          <w:szCs w:val="24"/>
        </w:rPr>
        <w:t>Zamawiającego</w:t>
      </w:r>
      <w:r w:rsidRPr="00605EBE">
        <w:rPr>
          <w:sz w:val="24"/>
          <w:szCs w:val="24"/>
        </w:rPr>
        <w:t xml:space="preserve"> powinna być przesyłana do wiadomości Przedstawiciela;</w:t>
      </w:r>
    </w:p>
    <w:p w14:paraId="47F36AA0" w14:textId="7F94F792" w:rsidR="00405FE7" w:rsidRPr="00605EBE" w:rsidRDefault="00405FE7">
      <w:pPr>
        <w:pStyle w:val="Tekstpodstawowywcity22"/>
        <w:widowControl w:val="0"/>
        <w:numPr>
          <w:ilvl w:val="1"/>
          <w:numId w:val="4"/>
        </w:numPr>
        <w:tabs>
          <w:tab w:val="left" w:pos="5245"/>
        </w:tabs>
        <w:suppressAutoHyphens w:val="0"/>
        <w:spacing w:before="120" w:after="0" w:line="276" w:lineRule="auto"/>
        <w:ind w:left="709" w:hanging="283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Inspektor Ochrony Danych Osobowych </w:t>
      </w:r>
      <w:r w:rsidRPr="00605EBE">
        <w:rPr>
          <w:b/>
          <w:sz w:val="24"/>
          <w:szCs w:val="24"/>
        </w:rPr>
        <w:t>Zamawiającego</w:t>
      </w:r>
      <w:r w:rsidRPr="00605EBE">
        <w:rPr>
          <w:sz w:val="24"/>
          <w:szCs w:val="24"/>
        </w:rPr>
        <w:t xml:space="preserve"> monitoruje działania </w:t>
      </w:r>
      <w:r w:rsidRPr="00605EBE">
        <w:rPr>
          <w:b/>
          <w:sz w:val="24"/>
          <w:szCs w:val="24"/>
        </w:rPr>
        <w:t>Wykonawcy</w:t>
      </w:r>
      <w:r w:rsidRPr="00605EBE">
        <w:rPr>
          <w:sz w:val="24"/>
          <w:szCs w:val="24"/>
        </w:rPr>
        <w:t xml:space="preserve"> w zakresie, który mu podlega, określonym w Zintegrowanym Systemie Zarządzania i w tym zakresie </w:t>
      </w:r>
      <w:r w:rsidRPr="00605EBE">
        <w:rPr>
          <w:b/>
          <w:sz w:val="24"/>
          <w:szCs w:val="24"/>
        </w:rPr>
        <w:t>Wykonawca</w:t>
      </w:r>
      <w:r w:rsidRPr="00605EBE">
        <w:rPr>
          <w:sz w:val="24"/>
          <w:szCs w:val="24"/>
        </w:rPr>
        <w:t xml:space="preserve"> zobowiązany jest dokonywać z nim</w:t>
      </w:r>
      <w:r w:rsidR="00C2270F" w:rsidRPr="00605EBE">
        <w:rPr>
          <w:sz w:val="24"/>
          <w:szCs w:val="24"/>
        </w:rPr>
        <w:t xml:space="preserve"> wszelkich</w:t>
      </w:r>
      <w:r w:rsidRPr="00605EBE">
        <w:rPr>
          <w:sz w:val="24"/>
          <w:szCs w:val="24"/>
        </w:rPr>
        <w:t xml:space="preserve"> ustaleń</w:t>
      </w:r>
      <w:r w:rsidR="00C2270F" w:rsidRPr="00605EBE">
        <w:rPr>
          <w:sz w:val="24"/>
          <w:szCs w:val="24"/>
        </w:rPr>
        <w:t xml:space="preserve"> dotyczących ochrony danych osobowych</w:t>
      </w:r>
      <w:r w:rsidRPr="00605EBE">
        <w:rPr>
          <w:sz w:val="24"/>
          <w:szCs w:val="24"/>
        </w:rPr>
        <w:t>;</w:t>
      </w:r>
    </w:p>
    <w:p w14:paraId="604E4687" w14:textId="77777777" w:rsidR="00405FE7" w:rsidRPr="00605EBE" w:rsidRDefault="00405FE7">
      <w:pPr>
        <w:pStyle w:val="Tekstpodstawowywcity22"/>
        <w:widowControl w:val="0"/>
        <w:numPr>
          <w:ilvl w:val="1"/>
          <w:numId w:val="4"/>
        </w:numPr>
        <w:tabs>
          <w:tab w:val="left" w:pos="5245"/>
        </w:tabs>
        <w:suppressAutoHyphens w:val="0"/>
        <w:spacing w:before="120" w:after="0" w:line="276" w:lineRule="auto"/>
        <w:ind w:left="709" w:hanging="283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komórki organizacyjne </w:t>
      </w:r>
      <w:r w:rsidRPr="00605EBE">
        <w:rPr>
          <w:b/>
          <w:sz w:val="24"/>
          <w:szCs w:val="24"/>
        </w:rPr>
        <w:t>Zamawiającego</w:t>
      </w:r>
      <w:r w:rsidRPr="00605EBE">
        <w:rPr>
          <w:sz w:val="24"/>
          <w:szCs w:val="24"/>
        </w:rPr>
        <w:t>, których dotyczy realizacja postanowień  umownych, dokonują w zakresie tych postanowień bezpośrednich uzgodnień merytorycznych z </w:t>
      </w:r>
      <w:r w:rsidRPr="00605EBE">
        <w:rPr>
          <w:b/>
          <w:sz w:val="24"/>
          <w:szCs w:val="24"/>
        </w:rPr>
        <w:t>Wykonawcą</w:t>
      </w:r>
      <w:r w:rsidRPr="00605EBE">
        <w:rPr>
          <w:sz w:val="24"/>
          <w:szCs w:val="24"/>
        </w:rPr>
        <w:t xml:space="preserve"> w obszarze swoich kompetencji; ostatecznych ustaleń dokonuje Przedstawiciel;</w:t>
      </w:r>
    </w:p>
    <w:p w14:paraId="35F4910B" w14:textId="77777777" w:rsidR="00405FE7" w:rsidRPr="00605EBE" w:rsidRDefault="00405FE7">
      <w:pPr>
        <w:pStyle w:val="Tekstpodstawowywcity22"/>
        <w:widowControl w:val="0"/>
        <w:numPr>
          <w:ilvl w:val="1"/>
          <w:numId w:val="4"/>
        </w:numPr>
        <w:tabs>
          <w:tab w:val="left" w:pos="426"/>
          <w:tab w:val="left" w:pos="709"/>
          <w:tab w:val="left" w:pos="5245"/>
        </w:tabs>
        <w:suppressAutoHyphens w:val="0"/>
        <w:spacing w:before="120" w:after="0" w:line="276" w:lineRule="auto"/>
        <w:ind w:left="709" w:hanging="283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personel </w:t>
      </w:r>
      <w:r w:rsidRPr="00605EBE">
        <w:rPr>
          <w:b/>
          <w:sz w:val="24"/>
          <w:szCs w:val="24"/>
        </w:rPr>
        <w:t>Zamawiającego</w:t>
      </w:r>
      <w:r w:rsidRPr="00605EBE">
        <w:rPr>
          <w:sz w:val="24"/>
          <w:szCs w:val="24"/>
        </w:rPr>
        <w:t xml:space="preserve"> lub jego usługodawcy, których </w:t>
      </w:r>
      <w:r w:rsidRPr="00605EBE">
        <w:rPr>
          <w:b/>
          <w:sz w:val="24"/>
          <w:szCs w:val="24"/>
        </w:rPr>
        <w:t xml:space="preserve">Zamawiający </w:t>
      </w:r>
      <w:r w:rsidRPr="00605EBE">
        <w:rPr>
          <w:sz w:val="24"/>
          <w:szCs w:val="24"/>
        </w:rPr>
        <w:t xml:space="preserve">wyposażył w takie uprawnienia, zgłaszają zapotrzebowanie na usługi </w:t>
      </w:r>
      <w:r w:rsidRPr="00605EBE">
        <w:rPr>
          <w:b/>
          <w:sz w:val="24"/>
          <w:szCs w:val="24"/>
        </w:rPr>
        <w:t>Wykonawcy</w:t>
      </w:r>
      <w:r w:rsidRPr="00605EBE">
        <w:rPr>
          <w:sz w:val="24"/>
          <w:szCs w:val="24"/>
        </w:rPr>
        <w:t xml:space="preserve"> z wykorzystaniem telefonu, poczty elektronicznej lub pisemnie.</w:t>
      </w:r>
    </w:p>
    <w:p w14:paraId="026D3156" w14:textId="30E4FCB4" w:rsidR="00405FE7" w:rsidRPr="00605EBE" w:rsidRDefault="00405FE7" w:rsidP="003656E3">
      <w:pPr>
        <w:pStyle w:val="Tekstpodstawowywcity21"/>
        <w:widowControl w:val="0"/>
        <w:numPr>
          <w:ilvl w:val="0"/>
          <w:numId w:val="6"/>
        </w:numPr>
        <w:tabs>
          <w:tab w:val="clear" w:pos="1247"/>
          <w:tab w:val="left" w:pos="709"/>
        </w:tabs>
        <w:suppressAutoHyphens w:val="0"/>
        <w:spacing w:after="0" w:line="276" w:lineRule="auto"/>
        <w:ind w:left="426" w:hanging="426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>Wykonawcę</w:t>
      </w:r>
      <w:r w:rsidRPr="00605EBE">
        <w:rPr>
          <w:sz w:val="24"/>
          <w:szCs w:val="24"/>
        </w:rPr>
        <w:t xml:space="preserve"> obowiązują następujące zasady wzajemnych relacji i</w:t>
      </w:r>
      <w:r w:rsidR="00C2270F" w:rsidRPr="00605EBE">
        <w:rPr>
          <w:sz w:val="24"/>
          <w:szCs w:val="24"/>
        </w:rPr>
        <w:t> </w:t>
      </w:r>
      <w:r w:rsidRPr="00605EBE">
        <w:rPr>
          <w:sz w:val="24"/>
          <w:szCs w:val="24"/>
        </w:rPr>
        <w:t>kontaktów z Serwisami Zewnętrznymi i Dostawcami:</w:t>
      </w:r>
    </w:p>
    <w:p w14:paraId="51D19057" w14:textId="7726658E" w:rsidR="00405FE7" w:rsidRPr="00605EBE" w:rsidRDefault="00405FE7">
      <w:pPr>
        <w:pStyle w:val="Tekstpodstawowywcity22"/>
        <w:widowControl w:val="0"/>
        <w:numPr>
          <w:ilvl w:val="0"/>
          <w:numId w:val="33"/>
        </w:numPr>
        <w:tabs>
          <w:tab w:val="left" w:pos="5245"/>
        </w:tabs>
        <w:suppressAutoHyphens w:val="0"/>
        <w:spacing w:before="120" w:after="0" w:line="276" w:lineRule="auto"/>
        <w:ind w:left="709" w:hanging="283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>Wykonawca</w:t>
      </w:r>
      <w:r w:rsidRPr="00605EBE">
        <w:rPr>
          <w:sz w:val="24"/>
          <w:szCs w:val="24"/>
        </w:rPr>
        <w:t xml:space="preserve"> jest upoważniony przez </w:t>
      </w:r>
      <w:r w:rsidRPr="00605EBE">
        <w:rPr>
          <w:b/>
          <w:sz w:val="24"/>
          <w:szCs w:val="24"/>
        </w:rPr>
        <w:t>Zamawiającego</w:t>
      </w:r>
      <w:r w:rsidRPr="00605EBE">
        <w:rPr>
          <w:sz w:val="24"/>
          <w:szCs w:val="24"/>
        </w:rPr>
        <w:t xml:space="preserve"> do prowadzenia merytorycznej korespondencji z Serwisami Zewnętrznymi i Dostawcami i</w:t>
      </w:r>
      <w:r w:rsidR="00C2270F" w:rsidRPr="00605EBE">
        <w:rPr>
          <w:sz w:val="24"/>
          <w:szCs w:val="24"/>
        </w:rPr>
        <w:t> </w:t>
      </w:r>
      <w:r w:rsidRPr="00605EBE">
        <w:rPr>
          <w:sz w:val="24"/>
          <w:szCs w:val="24"/>
        </w:rPr>
        <w:t xml:space="preserve">jest zobowiązany do każdorazowego przekazywania treści tej korespondencji drogą elektroniczną (e-mail: </w:t>
      </w:r>
      <w:r w:rsidR="004A17F8" w:rsidRPr="00605EBE">
        <w:rPr>
          <w:bCs/>
          <w:sz w:val="24"/>
          <w:szCs w:val="24"/>
          <w:u w:val="single"/>
        </w:rPr>
        <w:t>ltm@co.bydgoszcz.pl</w:t>
      </w:r>
      <w:r w:rsidR="00C2270F" w:rsidRPr="00605EBE">
        <w:rPr>
          <w:bCs/>
          <w:sz w:val="24"/>
          <w:szCs w:val="24"/>
          <w:u w:val="single"/>
        </w:rPr>
        <w:t>)</w:t>
      </w:r>
      <w:r w:rsidRPr="00605EBE">
        <w:rPr>
          <w:sz w:val="24"/>
          <w:szCs w:val="24"/>
        </w:rPr>
        <w:t xml:space="preserve"> do wiadomości Przedstawiciela </w:t>
      </w:r>
      <w:r w:rsidRPr="00605EBE">
        <w:rPr>
          <w:b/>
          <w:sz w:val="24"/>
          <w:szCs w:val="24"/>
        </w:rPr>
        <w:t>Zamawiającego;</w:t>
      </w:r>
    </w:p>
    <w:p w14:paraId="6F9B2EF2" w14:textId="0ED77FC2" w:rsidR="00405FE7" w:rsidRPr="00605EBE" w:rsidRDefault="00405FE7">
      <w:pPr>
        <w:pStyle w:val="Tekstpodstawowywcity22"/>
        <w:widowControl w:val="0"/>
        <w:numPr>
          <w:ilvl w:val="0"/>
          <w:numId w:val="33"/>
        </w:numPr>
        <w:tabs>
          <w:tab w:val="left" w:pos="5245"/>
        </w:tabs>
        <w:suppressAutoHyphens w:val="0"/>
        <w:spacing w:before="120" w:line="276" w:lineRule="auto"/>
        <w:ind w:left="709" w:hanging="283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>Wykonawca</w:t>
      </w:r>
      <w:r w:rsidRPr="00605EBE">
        <w:rPr>
          <w:sz w:val="24"/>
          <w:szCs w:val="24"/>
        </w:rPr>
        <w:t xml:space="preserve"> jest upoważniony do uczestnictwa w realizacji </w:t>
      </w:r>
      <w:r w:rsidRPr="00605EBE">
        <w:rPr>
          <w:color w:val="000000" w:themeColor="text1"/>
          <w:sz w:val="24"/>
          <w:szCs w:val="24"/>
        </w:rPr>
        <w:t>procedury zarządzania zmianą</w:t>
      </w:r>
      <w:r w:rsidRPr="00605EBE">
        <w:rPr>
          <w:sz w:val="24"/>
          <w:szCs w:val="24"/>
        </w:rPr>
        <w:t>, o ile dotyczy to któregokolwiek z Serwisów Zewnętrznych lub Dostawców</w:t>
      </w:r>
      <w:r w:rsidR="004576D8" w:rsidRPr="00605EBE">
        <w:rPr>
          <w:sz w:val="24"/>
          <w:szCs w:val="24"/>
        </w:rPr>
        <w:t>. W</w:t>
      </w:r>
      <w:r w:rsidRPr="00605EBE">
        <w:rPr>
          <w:sz w:val="24"/>
          <w:szCs w:val="24"/>
        </w:rPr>
        <w:t xml:space="preserve"> takiej sytuacji </w:t>
      </w:r>
      <w:r w:rsidRPr="00605EBE">
        <w:rPr>
          <w:b/>
          <w:sz w:val="24"/>
          <w:szCs w:val="24"/>
        </w:rPr>
        <w:t>Wykonawca</w:t>
      </w:r>
      <w:r w:rsidRPr="00605EBE">
        <w:rPr>
          <w:sz w:val="24"/>
          <w:szCs w:val="24"/>
        </w:rPr>
        <w:t xml:space="preserve"> upoważniony jest do prowadzenia merytorycznej korespondencji z Serwisami Zewnętrznymi i Dostawcami, i jest zobowiązany również do każdorazowego przekazywania treści tej korespondencji drogą elektroniczną </w:t>
      </w:r>
      <w:r w:rsidR="00AE557B" w:rsidRPr="00605EBE">
        <w:rPr>
          <w:sz w:val="24"/>
          <w:szCs w:val="24"/>
        </w:rPr>
        <w:t xml:space="preserve">            </w:t>
      </w:r>
      <w:r w:rsidRPr="00605EBE">
        <w:rPr>
          <w:sz w:val="24"/>
          <w:szCs w:val="24"/>
        </w:rPr>
        <w:t>(e-mail:</w:t>
      </w:r>
      <w:r w:rsidR="000828AB" w:rsidRPr="00605EBE">
        <w:rPr>
          <w:sz w:val="24"/>
          <w:szCs w:val="24"/>
        </w:rPr>
        <w:t xml:space="preserve"> </w:t>
      </w:r>
      <w:r w:rsidR="004A17F8" w:rsidRPr="00605EBE">
        <w:rPr>
          <w:bCs/>
          <w:sz w:val="24"/>
          <w:szCs w:val="24"/>
          <w:u w:val="single"/>
        </w:rPr>
        <w:t>ltm@co.bydgoszcz.pl</w:t>
      </w:r>
      <w:r w:rsidRPr="00605EBE">
        <w:rPr>
          <w:sz w:val="24"/>
          <w:szCs w:val="24"/>
        </w:rPr>
        <w:t xml:space="preserve">) do wiadomości Przedstawiciela </w:t>
      </w:r>
      <w:r w:rsidRPr="00605EBE">
        <w:rPr>
          <w:b/>
          <w:sz w:val="24"/>
          <w:szCs w:val="24"/>
        </w:rPr>
        <w:t>Zamawiającego</w:t>
      </w:r>
      <w:r w:rsidRPr="00605EBE">
        <w:rPr>
          <w:sz w:val="24"/>
          <w:szCs w:val="24"/>
        </w:rPr>
        <w:t>.</w:t>
      </w:r>
      <w:r w:rsidRPr="00605EBE">
        <w:rPr>
          <w:b/>
          <w:sz w:val="24"/>
          <w:szCs w:val="24"/>
        </w:rPr>
        <w:t xml:space="preserve"> </w:t>
      </w:r>
    </w:p>
    <w:p w14:paraId="68CB1952" w14:textId="25D2DBE7" w:rsidR="008A17B9" w:rsidRPr="00605EBE" w:rsidRDefault="00405FE7" w:rsidP="003656E3">
      <w:pPr>
        <w:pStyle w:val="Tekstpodstawowywcity21"/>
        <w:widowControl w:val="0"/>
        <w:numPr>
          <w:ilvl w:val="0"/>
          <w:numId w:val="6"/>
        </w:numPr>
        <w:tabs>
          <w:tab w:val="clear" w:pos="1247"/>
          <w:tab w:val="left" w:pos="426"/>
        </w:tabs>
        <w:suppressAutoHyphens w:val="0"/>
        <w:spacing w:line="276" w:lineRule="auto"/>
        <w:ind w:left="426" w:hanging="426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lastRenderedPageBreak/>
        <w:t>Wykonawca</w:t>
      </w:r>
      <w:r w:rsidRPr="00605EBE">
        <w:rPr>
          <w:sz w:val="24"/>
          <w:szCs w:val="24"/>
        </w:rPr>
        <w:t xml:space="preserve"> będzie współpracował z </w:t>
      </w:r>
      <w:r w:rsidRPr="00605EBE">
        <w:rPr>
          <w:b/>
          <w:sz w:val="24"/>
          <w:szCs w:val="24"/>
        </w:rPr>
        <w:t>Zamawiającym</w:t>
      </w:r>
      <w:r w:rsidR="000828AB" w:rsidRPr="00605EBE">
        <w:rPr>
          <w:sz w:val="24"/>
          <w:szCs w:val="24"/>
        </w:rPr>
        <w:t xml:space="preserve"> w</w:t>
      </w:r>
      <w:r w:rsidRPr="00605EBE">
        <w:rPr>
          <w:sz w:val="24"/>
          <w:szCs w:val="24"/>
        </w:rPr>
        <w:t xml:space="preserve"> planowaniu</w:t>
      </w:r>
      <w:r w:rsidR="000828AB" w:rsidRPr="00605EBE">
        <w:rPr>
          <w:sz w:val="24"/>
          <w:szCs w:val="24"/>
        </w:rPr>
        <w:br/>
      </w:r>
      <w:r w:rsidRPr="00605EBE">
        <w:rPr>
          <w:sz w:val="24"/>
          <w:szCs w:val="24"/>
        </w:rPr>
        <w:t>i realizacji zakupów związanych z</w:t>
      </w:r>
      <w:r w:rsidR="00C2270F" w:rsidRPr="00605EBE">
        <w:rPr>
          <w:sz w:val="24"/>
          <w:szCs w:val="24"/>
        </w:rPr>
        <w:t> </w:t>
      </w:r>
      <w:r w:rsidRPr="00605EBE">
        <w:rPr>
          <w:sz w:val="24"/>
          <w:szCs w:val="24"/>
        </w:rPr>
        <w:t>funkcjonowaniem Aparatury  medyczne</w:t>
      </w:r>
      <w:r w:rsidR="004576D8" w:rsidRPr="00605EBE">
        <w:rPr>
          <w:sz w:val="24"/>
          <w:szCs w:val="24"/>
        </w:rPr>
        <w:t>j</w:t>
      </w:r>
      <w:r w:rsidRPr="00605EBE">
        <w:rPr>
          <w:sz w:val="24"/>
          <w:szCs w:val="24"/>
        </w:rPr>
        <w:t xml:space="preserve"> oraz specjalistycznymi </w:t>
      </w:r>
      <w:r w:rsidR="00E95B78" w:rsidRPr="00605EBE">
        <w:rPr>
          <w:sz w:val="24"/>
          <w:szCs w:val="24"/>
        </w:rPr>
        <w:t xml:space="preserve">medycznymi </w:t>
      </w:r>
      <w:r w:rsidRPr="00605EBE">
        <w:rPr>
          <w:sz w:val="24"/>
          <w:szCs w:val="24"/>
        </w:rPr>
        <w:t>systemami</w:t>
      </w:r>
      <w:r w:rsidR="00E95B78" w:rsidRPr="00605EBE">
        <w:rPr>
          <w:sz w:val="24"/>
          <w:szCs w:val="24"/>
        </w:rPr>
        <w:t xml:space="preserve"> informatycznymi</w:t>
      </w:r>
      <w:r w:rsidRPr="00605EBE">
        <w:rPr>
          <w:sz w:val="24"/>
          <w:szCs w:val="24"/>
        </w:rPr>
        <w:t xml:space="preserve"> stosowanymi</w:t>
      </w:r>
      <w:r w:rsidR="000828AB" w:rsidRPr="00605EBE">
        <w:rPr>
          <w:sz w:val="24"/>
          <w:szCs w:val="24"/>
        </w:rPr>
        <w:br/>
      </w:r>
      <w:r w:rsidRPr="00605EBE">
        <w:rPr>
          <w:sz w:val="24"/>
          <w:szCs w:val="24"/>
        </w:rPr>
        <w:t>u</w:t>
      </w:r>
      <w:r w:rsidRPr="00605EBE">
        <w:rPr>
          <w:b/>
          <w:sz w:val="24"/>
          <w:szCs w:val="24"/>
        </w:rPr>
        <w:t xml:space="preserve"> Zamawiającego</w:t>
      </w:r>
      <w:r w:rsidRPr="00605EBE">
        <w:rPr>
          <w:sz w:val="24"/>
          <w:szCs w:val="24"/>
        </w:rPr>
        <w:t>, realizowanych w</w:t>
      </w:r>
      <w:r w:rsidR="00C2270F" w:rsidRPr="00605EBE">
        <w:rPr>
          <w:sz w:val="24"/>
          <w:szCs w:val="24"/>
        </w:rPr>
        <w:t> </w:t>
      </w:r>
      <w:r w:rsidRPr="00605EBE">
        <w:rPr>
          <w:sz w:val="24"/>
          <w:szCs w:val="24"/>
        </w:rPr>
        <w:t>oparciu o</w:t>
      </w:r>
      <w:r w:rsidR="0017479E" w:rsidRPr="00605EBE">
        <w:rPr>
          <w:sz w:val="24"/>
          <w:szCs w:val="24"/>
        </w:rPr>
        <w:t> </w:t>
      </w:r>
      <w:r w:rsidRPr="00605EBE">
        <w:rPr>
          <w:sz w:val="24"/>
          <w:szCs w:val="24"/>
        </w:rPr>
        <w:t>ustawę z dnia 11 września 2019 r. Prawo zamówień publicznych (t.j. Dz.U. z</w:t>
      </w:r>
      <w:r w:rsidR="0017479E" w:rsidRPr="00605EBE">
        <w:rPr>
          <w:sz w:val="24"/>
          <w:szCs w:val="24"/>
        </w:rPr>
        <w:t> </w:t>
      </w:r>
      <w:r w:rsidRPr="00605EBE">
        <w:rPr>
          <w:sz w:val="24"/>
          <w:szCs w:val="24"/>
        </w:rPr>
        <w:t>2024 r., poz. 1320</w:t>
      </w:r>
      <w:r w:rsidR="003F53C6" w:rsidRPr="00605EBE">
        <w:rPr>
          <w:sz w:val="24"/>
          <w:szCs w:val="24"/>
        </w:rPr>
        <w:t xml:space="preserve"> z późn. zm.</w:t>
      </w:r>
      <w:r w:rsidRPr="00605EBE">
        <w:rPr>
          <w:sz w:val="24"/>
          <w:szCs w:val="24"/>
        </w:rPr>
        <w:t xml:space="preserve">). </w:t>
      </w:r>
    </w:p>
    <w:p w14:paraId="39706879" w14:textId="743A8E55" w:rsidR="008A17B9" w:rsidRPr="00605EBE" w:rsidRDefault="008A17B9" w:rsidP="003656E3">
      <w:pPr>
        <w:pStyle w:val="Tekstpodstawowywcity21"/>
        <w:widowControl w:val="0"/>
        <w:numPr>
          <w:ilvl w:val="0"/>
          <w:numId w:val="6"/>
        </w:numPr>
        <w:tabs>
          <w:tab w:val="clear" w:pos="1247"/>
        </w:tabs>
        <w:suppressAutoHyphens w:val="0"/>
        <w:spacing w:line="276" w:lineRule="auto"/>
        <w:ind w:left="426" w:hanging="426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>Wykonawca</w:t>
      </w:r>
      <w:r w:rsidRPr="00605EBE">
        <w:rPr>
          <w:sz w:val="24"/>
          <w:szCs w:val="24"/>
        </w:rPr>
        <w:t xml:space="preserve"> zobowiązuje się do przygotowywania wymagań technicznych Aparatury </w:t>
      </w:r>
      <w:r w:rsidR="003656E3" w:rsidRPr="00605EBE">
        <w:rPr>
          <w:sz w:val="24"/>
          <w:szCs w:val="24"/>
        </w:rPr>
        <w:t xml:space="preserve">         </w:t>
      </w:r>
      <w:r w:rsidRPr="00605EBE">
        <w:rPr>
          <w:sz w:val="24"/>
          <w:szCs w:val="24"/>
        </w:rPr>
        <w:t>medyczne</w:t>
      </w:r>
      <w:r w:rsidR="004576D8" w:rsidRPr="00605EBE">
        <w:rPr>
          <w:sz w:val="24"/>
          <w:szCs w:val="24"/>
        </w:rPr>
        <w:t>j</w:t>
      </w:r>
      <w:r w:rsidRPr="00605EBE">
        <w:rPr>
          <w:sz w:val="24"/>
          <w:szCs w:val="24"/>
        </w:rPr>
        <w:t>, infrastruktury technicznej oraz specjalistycznych medycznych systemów informatycznych do specyfikacji warunków zamówienia, procedur zakupu Aparatury</w:t>
      </w:r>
      <w:r w:rsidR="004576D8" w:rsidRPr="00605EBE">
        <w:rPr>
          <w:sz w:val="24"/>
          <w:szCs w:val="24"/>
        </w:rPr>
        <w:t xml:space="preserve"> </w:t>
      </w:r>
      <w:r w:rsidRPr="00605EBE">
        <w:rPr>
          <w:sz w:val="24"/>
          <w:szCs w:val="24"/>
        </w:rPr>
        <w:t>medyczne</w:t>
      </w:r>
      <w:r w:rsidR="004576D8" w:rsidRPr="00605EBE">
        <w:rPr>
          <w:sz w:val="24"/>
          <w:szCs w:val="24"/>
        </w:rPr>
        <w:t>j</w:t>
      </w:r>
      <w:r w:rsidR="003656E3" w:rsidRPr="00605EBE">
        <w:rPr>
          <w:sz w:val="24"/>
          <w:szCs w:val="24"/>
        </w:rPr>
        <w:t xml:space="preserve"> </w:t>
      </w:r>
      <w:r w:rsidRPr="00605EBE">
        <w:rPr>
          <w:sz w:val="24"/>
          <w:szCs w:val="24"/>
        </w:rPr>
        <w:t xml:space="preserve">w terminie do 14 dni od otrzymania zgłoszenia od </w:t>
      </w:r>
      <w:r w:rsidRPr="00605EBE">
        <w:rPr>
          <w:b/>
          <w:sz w:val="24"/>
          <w:szCs w:val="24"/>
        </w:rPr>
        <w:t>Zamawiającego</w:t>
      </w:r>
      <w:r w:rsidRPr="00605EBE">
        <w:rPr>
          <w:sz w:val="24"/>
          <w:szCs w:val="24"/>
        </w:rPr>
        <w:t>;</w:t>
      </w:r>
    </w:p>
    <w:p w14:paraId="31985F26" w14:textId="2CF9D6A3" w:rsidR="008A17B9" w:rsidRPr="00605EBE" w:rsidRDefault="008A17B9" w:rsidP="003656E3">
      <w:pPr>
        <w:pStyle w:val="Tekstpodstawowywcity21"/>
        <w:widowControl w:val="0"/>
        <w:numPr>
          <w:ilvl w:val="0"/>
          <w:numId w:val="6"/>
        </w:numPr>
        <w:tabs>
          <w:tab w:val="clear" w:pos="1247"/>
          <w:tab w:val="num" w:pos="426"/>
          <w:tab w:val="left" w:pos="567"/>
        </w:tabs>
        <w:suppressAutoHyphens w:val="0"/>
        <w:spacing w:line="276" w:lineRule="auto"/>
        <w:ind w:left="426" w:hanging="426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>Wykonawca</w:t>
      </w:r>
      <w:r w:rsidRPr="00605EBE">
        <w:rPr>
          <w:sz w:val="24"/>
          <w:szCs w:val="24"/>
        </w:rPr>
        <w:t xml:space="preserve"> zobowiązuje się do realizacji przeglądów serwisowych</w:t>
      </w:r>
      <w:r w:rsidRPr="00605EBE">
        <w:rPr>
          <w:sz w:val="24"/>
          <w:szCs w:val="24"/>
        </w:rPr>
        <w:br/>
        <w:t>w terminie co do dnia, w którym przypada termin wynikający z częstotliwości określonej przez producenta.</w:t>
      </w:r>
    </w:p>
    <w:p w14:paraId="3D7F4067" w14:textId="3FFCF0A0" w:rsidR="00405FE7" w:rsidRPr="00605EBE" w:rsidRDefault="00405FE7" w:rsidP="003656E3">
      <w:pPr>
        <w:pStyle w:val="Akapitzlist"/>
        <w:numPr>
          <w:ilvl w:val="0"/>
          <w:numId w:val="6"/>
        </w:numPr>
        <w:tabs>
          <w:tab w:val="clear" w:pos="1247"/>
          <w:tab w:val="left" w:pos="567"/>
        </w:tabs>
        <w:spacing w:line="276" w:lineRule="auto"/>
        <w:ind w:left="426" w:hanging="426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Obowiązując</w:t>
      </w:r>
      <w:r w:rsidR="008A17B9" w:rsidRPr="00605EBE">
        <w:rPr>
          <w:sz w:val="24"/>
          <w:szCs w:val="24"/>
        </w:rPr>
        <w:t>y</w:t>
      </w:r>
      <w:r w:rsidRPr="00605EBE">
        <w:rPr>
          <w:sz w:val="24"/>
          <w:szCs w:val="24"/>
        </w:rPr>
        <w:t xml:space="preserve"> Czas Reakcji </w:t>
      </w:r>
      <w:r w:rsidRPr="00605EBE">
        <w:rPr>
          <w:b/>
          <w:sz w:val="24"/>
          <w:szCs w:val="24"/>
        </w:rPr>
        <w:t>Wykonawcy</w:t>
      </w:r>
      <w:r w:rsidRPr="00605EBE">
        <w:rPr>
          <w:sz w:val="24"/>
          <w:szCs w:val="24"/>
        </w:rPr>
        <w:t xml:space="preserve"> na</w:t>
      </w:r>
      <w:r w:rsidR="008A17B9" w:rsidRPr="00605EBE">
        <w:rPr>
          <w:sz w:val="24"/>
          <w:szCs w:val="24"/>
        </w:rPr>
        <w:t xml:space="preserve"> zgłoszenie nieprawidłowości w działaniu Aparatury  medyczne</w:t>
      </w:r>
      <w:r w:rsidR="004576D8" w:rsidRPr="00605EBE">
        <w:rPr>
          <w:sz w:val="24"/>
          <w:szCs w:val="24"/>
        </w:rPr>
        <w:t>j</w:t>
      </w:r>
      <w:r w:rsidR="008A17B9" w:rsidRPr="00605EBE">
        <w:rPr>
          <w:sz w:val="24"/>
          <w:szCs w:val="24"/>
        </w:rPr>
        <w:t xml:space="preserve"> od Użytkowników wynosi </w:t>
      </w:r>
      <w:r w:rsidRPr="00605EBE">
        <w:rPr>
          <w:sz w:val="24"/>
          <w:szCs w:val="24"/>
        </w:rPr>
        <w:t xml:space="preserve">do </w:t>
      </w:r>
      <w:r w:rsidR="008A17B9" w:rsidRPr="00605EBE">
        <w:rPr>
          <w:sz w:val="24"/>
          <w:szCs w:val="24"/>
        </w:rPr>
        <w:t xml:space="preserve">20 </w:t>
      </w:r>
      <w:r w:rsidRPr="00605EBE">
        <w:rPr>
          <w:sz w:val="24"/>
          <w:szCs w:val="24"/>
        </w:rPr>
        <w:t xml:space="preserve">minut dla zgłoszeń telefonicznych zrealizowanych </w:t>
      </w:r>
      <w:r w:rsidRPr="00605EBE">
        <w:rPr>
          <w:b/>
          <w:sz w:val="24"/>
          <w:szCs w:val="24"/>
        </w:rPr>
        <w:t>skutecznie</w:t>
      </w:r>
      <w:r w:rsidRPr="00605EBE">
        <w:rPr>
          <w:sz w:val="24"/>
          <w:szCs w:val="24"/>
        </w:rPr>
        <w:t xml:space="preserve"> (nastąpiło połączenie i rozmowa z personelem </w:t>
      </w:r>
      <w:r w:rsidRPr="00605EBE">
        <w:rPr>
          <w:b/>
          <w:sz w:val="24"/>
          <w:szCs w:val="24"/>
        </w:rPr>
        <w:t>Wykonawcy</w:t>
      </w:r>
      <w:r w:rsidRPr="00605EBE">
        <w:rPr>
          <w:sz w:val="24"/>
          <w:szCs w:val="24"/>
        </w:rPr>
        <w:t>)</w:t>
      </w:r>
      <w:r w:rsidR="008A17B9" w:rsidRPr="00605EBE">
        <w:rPr>
          <w:sz w:val="24"/>
          <w:szCs w:val="24"/>
        </w:rPr>
        <w:t xml:space="preserve"> </w:t>
      </w:r>
      <w:r w:rsidRPr="00605EBE">
        <w:rPr>
          <w:sz w:val="24"/>
          <w:szCs w:val="24"/>
        </w:rPr>
        <w:t xml:space="preserve">lub do </w:t>
      </w:r>
      <w:r w:rsidR="008A17B9" w:rsidRPr="00605EBE">
        <w:rPr>
          <w:sz w:val="24"/>
          <w:szCs w:val="24"/>
        </w:rPr>
        <w:t xml:space="preserve">40 </w:t>
      </w:r>
      <w:r w:rsidRPr="00605EBE">
        <w:rPr>
          <w:sz w:val="24"/>
          <w:szCs w:val="24"/>
        </w:rPr>
        <w:t>minut dla zgłoszeń zarejestrowanych w formie nagrań</w:t>
      </w:r>
      <w:r w:rsidR="008A17B9" w:rsidRPr="00605EBE">
        <w:rPr>
          <w:sz w:val="24"/>
          <w:szCs w:val="24"/>
        </w:rPr>
        <w:t xml:space="preserve"> </w:t>
      </w:r>
      <w:r w:rsidRPr="00605EBE">
        <w:rPr>
          <w:sz w:val="24"/>
          <w:szCs w:val="24"/>
        </w:rPr>
        <w:t xml:space="preserve">w automatycznym, telefonicznym systemie zgłoszeniowym </w:t>
      </w:r>
      <w:r w:rsidRPr="00605EBE">
        <w:rPr>
          <w:b/>
          <w:sz w:val="24"/>
          <w:szCs w:val="24"/>
        </w:rPr>
        <w:t>Wykonawcy</w:t>
      </w:r>
      <w:r w:rsidRPr="00605EBE">
        <w:rPr>
          <w:sz w:val="24"/>
          <w:szCs w:val="24"/>
        </w:rPr>
        <w:t>;</w:t>
      </w:r>
      <w:r w:rsidR="003F53C6" w:rsidRPr="00605EBE">
        <w:rPr>
          <w:sz w:val="24"/>
          <w:szCs w:val="24"/>
        </w:rPr>
        <w:t>.</w:t>
      </w:r>
    </w:p>
    <w:p w14:paraId="48F8D380" w14:textId="7FD9DD83" w:rsidR="008A17B9" w:rsidRPr="00605EBE" w:rsidRDefault="008A17B9" w:rsidP="003656E3">
      <w:pPr>
        <w:numPr>
          <w:ilvl w:val="0"/>
          <w:numId w:val="6"/>
        </w:numPr>
        <w:tabs>
          <w:tab w:val="clear" w:pos="1247"/>
          <w:tab w:val="left" w:pos="567"/>
        </w:tabs>
        <w:suppressAutoHyphens w:val="0"/>
        <w:spacing w:before="240" w:line="276" w:lineRule="auto"/>
        <w:ind w:left="426" w:hanging="426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Obowiązujący Czas Wykonania Diagnostyki wraz z przeprowadzeniem analizy nieprawidłowości w działaniu Aparatury </w:t>
      </w:r>
      <w:r w:rsidR="00E95B78" w:rsidRPr="00605EBE">
        <w:rPr>
          <w:sz w:val="24"/>
          <w:szCs w:val="24"/>
        </w:rPr>
        <w:t>medycznej</w:t>
      </w:r>
      <w:r w:rsidRPr="00605EBE">
        <w:rPr>
          <w:sz w:val="24"/>
          <w:szCs w:val="24"/>
        </w:rPr>
        <w:t xml:space="preserve"> wynosi maksymalnie 4 godziny od momentu zgłoszenia;</w:t>
      </w:r>
    </w:p>
    <w:p w14:paraId="1650AEF6" w14:textId="7A266AD9" w:rsidR="008A17B9" w:rsidRPr="00605EBE" w:rsidRDefault="00405FE7" w:rsidP="003656E3">
      <w:pPr>
        <w:numPr>
          <w:ilvl w:val="0"/>
          <w:numId w:val="6"/>
        </w:numPr>
        <w:tabs>
          <w:tab w:val="left" w:pos="567"/>
        </w:tabs>
        <w:suppressAutoHyphens w:val="0"/>
        <w:spacing w:before="240" w:line="276" w:lineRule="auto"/>
        <w:ind w:left="426" w:hanging="426"/>
        <w:jc w:val="both"/>
        <w:rPr>
          <w:bCs/>
          <w:strike/>
          <w:sz w:val="24"/>
          <w:szCs w:val="24"/>
        </w:rPr>
      </w:pPr>
      <w:r w:rsidRPr="00605EBE">
        <w:rPr>
          <w:sz w:val="24"/>
          <w:szCs w:val="24"/>
        </w:rPr>
        <w:t xml:space="preserve">Obowiązujący Czas Usunięcia Awarii liczony od momentu zgłoszenia wynosi maksymalnie 2 dni robocze, przy czym </w:t>
      </w:r>
      <w:r w:rsidRPr="00605EBE">
        <w:rPr>
          <w:b/>
          <w:sz w:val="24"/>
          <w:szCs w:val="24"/>
        </w:rPr>
        <w:t>Zamawiający</w:t>
      </w:r>
      <w:r w:rsidRPr="00605EBE">
        <w:rPr>
          <w:sz w:val="24"/>
          <w:szCs w:val="24"/>
        </w:rPr>
        <w:t xml:space="preserve"> dopuszcza wydłużenie tego czasu w sytuacjach dotyczących Awarii wymagających udziału Serwisów Zewnętrznych</w:t>
      </w:r>
      <w:r w:rsidR="008A17B9" w:rsidRPr="00605EBE">
        <w:rPr>
          <w:sz w:val="24"/>
          <w:szCs w:val="24"/>
        </w:rPr>
        <w:t xml:space="preserve">. </w:t>
      </w:r>
      <w:r w:rsidRPr="00605EBE">
        <w:rPr>
          <w:sz w:val="24"/>
          <w:szCs w:val="24"/>
        </w:rPr>
        <w:t xml:space="preserve">Powyższe potwierdzone </w:t>
      </w:r>
      <w:r w:rsidR="008A17B9" w:rsidRPr="00605EBE">
        <w:rPr>
          <w:sz w:val="24"/>
          <w:szCs w:val="24"/>
        </w:rPr>
        <w:t xml:space="preserve">zostanie </w:t>
      </w:r>
      <w:r w:rsidRPr="00605EBE">
        <w:rPr>
          <w:sz w:val="24"/>
          <w:szCs w:val="24"/>
        </w:rPr>
        <w:t>przekazaniem pisemnej informacji</w:t>
      </w:r>
      <w:r w:rsidR="008A17B9" w:rsidRPr="00605EBE">
        <w:rPr>
          <w:sz w:val="24"/>
          <w:szCs w:val="24"/>
        </w:rPr>
        <w:t xml:space="preserve"> </w:t>
      </w:r>
      <w:r w:rsidRPr="00605EBE">
        <w:rPr>
          <w:sz w:val="24"/>
          <w:szCs w:val="24"/>
        </w:rPr>
        <w:t xml:space="preserve">od Przedstawiciela </w:t>
      </w:r>
      <w:r w:rsidRPr="00605EBE">
        <w:rPr>
          <w:b/>
          <w:sz w:val="24"/>
          <w:szCs w:val="24"/>
        </w:rPr>
        <w:t>Wykonawcy</w:t>
      </w:r>
      <w:r w:rsidR="008A17B9" w:rsidRPr="00605EBE">
        <w:rPr>
          <w:b/>
          <w:sz w:val="24"/>
          <w:szCs w:val="24"/>
        </w:rPr>
        <w:t>.</w:t>
      </w:r>
    </w:p>
    <w:p w14:paraId="726653D9" w14:textId="72E3D2E8" w:rsidR="00405FE7" w:rsidRPr="00605EBE" w:rsidRDefault="00405FE7" w:rsidP="003656E3">
      <w:pPr>
        <w:numPr>
          <w:ilvl w:val="0"/>
          <w:numId w:val="6"/>
        </w:numPr>
        <w:tabs>
          <w:tab w:val="left" w:pos="567"/>
        </w:tabs>
        <w:suppressAutoHyphens w:val="0"/>
        <w:spacing w:before="240" w:line="276" w:lineRule="auto"/>
        <w:ind w:left="426" w:hanging="426"/>
        <w:jc w:val="both"/>
        <w:rPr>
          <w:strike/>
          <w:sz w:val="24"/>
          <w:szCs w:val="24"/>
        </w:rPr>
      </w:pPr>
      <w:r w:rsidRPr="00605EBE">
        <w:rPr>
          <w:sz w:val="24"/>
          <w:szCs w:val="24"/>
        </w:rPr>
        <w:t xml:space="preserve">Obowiązujący Czas Usunięcia Usterki liczony od momentu zgłoszenia wynosi maksymalnie </w:t>
      </w:r>
      <w:r w:rsidR="00900A31" w:rsidRPr="00605EBE">
        <w:rPr>
          <w:sz w:val="24"/>
          <w:szCs w:val="24"/>
        </w:rPr>
        <w:t>4</w:t>
      </w:r>
      <w:r w:rsidR="000828AB" w:rsidRPr="00605EBE">
        <w:rPr>
          <w:sz w:val="24"/>
          <w:szCs w:val="24"/>
        </w:rPr>
        <w:t xml:space="preserve"> </w:t>
      </w:r>
      <w:r w:rsidRPr="00605EBE">
        <w:rPr>
          <w:sz w:val="24"/>
          <w:szCs w:val="24"/>
        </w:rPr>
        <w:t>dni robocz</w:t>
      </w:r>
      <w:r w:rsidR="000828AB" w:rsidRPr="00605EBE">
        <w:rPr>
          <w:sz w:val="24"/>
          <w:szCs w:val="24"/>
        </w:rPr>
        <w:t>e</w:t>
      </w:r>
      <w:r w:rsidRPr="00605EBE">
        <w:rPr>
          <w:sz w:val="24"/>
          <w:szCs w:val="24"/>
        </w:rPr>
        <w:t xml:space="preserve">, </w:t>
      </w:r>
      <w:r w:rsidR="008A17B9" w:rsidRPr="00605EBE">
        <w:rPr>
          <w:sz w:val="24"/>
          <w:szCs w:val="24"/>
        </w:rPr>
        <w:t xml:space="preserve">przy czym </w:t>
      </w:r>
      <w:r w:rsidR="008A17B9" w:rsidRPr="00605EBE">
        <w:rPr>
          <w:b/>
          <w:sz w:val="24"/>
          <w:szCs w:val="24"/>
        </w:rPr>
        <w:t>Zamawiający</w:t>
      </w:r>
      <w:r w:rsidR="008A17B9" w:rsidRPr="00605EBE">
        <w:rPr>
          <w:sz w:val="24"/>
          <w:szCs w:val="24"/>
        </w:rPr>
        <w:t xml:space="preserve"> dopuszcza wydłużenie tego czasu w sytuacjach dotyczących </w:t>
      </w:r>
      <w:r w:rsidR="003656E3" w:rsidRPr="00605EBE">
        <w:rPr>
          <w:sz w:val="24"/>
          <w:szCs w:val="24"/>
        </w:rPr>
        <w:t>Usterki</w:t>
      </w:r>
      <w:r w:rsidR="008A17B9" w:rsidRPr="00605EBE">
        <w:rPr>
          <w:sz w:val="24"/>
          <w:szCs w:val="24"/>
        </w:rPr>
        <w:t xml:space="preserve"> wymagających udziału Serwisów Zewnętrznych. Powyższe potwierdzone zostanie przekazaniem pisemnej informacji od Przedstawiciela </w:t>
      </w:r>
      <w:r w:rsidR="008A17B9" w:rsidRPr="00605EBE">
        <w:rPr>
          <w:b/>
          <w:sz w:val="24"/>
          <w:szCs w:val="24"/>
        </w:rPr>
        <w:t>Wykonawcy</w:t>
      </w:r>
      <w:r w:rsidR="008A17B9" w:rsidRPr="00605EBE">
        <w:rPr>
          <w:sz w:val="24"/>
          <w:szCs w:val="24"/>
        </w:rPr>
        <w:t>.</w:t>
      </w:r>
    </w:p>
    <w:p w14:paraId="4CABF21C" w14:textId="69B326A7" w:rsidR="008A17B9" w:rsidRPr="00605EBE" w:rsidRDefault="00405FE7" w:rsidP="003656E3">
      <w:pPr>
        <w:numPr>
          <w:ilvl w:val="0"/>
          <w:numId w:val="6"/>
        </w:numPr>
        <w:tabs>
          <w:tab w:val="left" w:pos="567"/>
        </w:tabs>
        <w:suppressAutoHyphens w:val="0"/>
        <w:spacing w:before="240" w:after="240" w:line="276" w:lineRule="auto"/>
        <w:ind w:left="426" w:hanging="426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Jeżeli usunięcie Awarii lub Usterki wymaga skorzystania z usług świadczonych przez Serwisy Zewnętrzne, </w:t>
      </w:r>
      <w:r w:rsidRPr="00605EBE">
        <w:rPr>
          <w:b/>
          <w:sz w:val="24"/>
          <w:szCs w:val="24"/>
        </w:rPr>
        <w:t>Wykonawca</w:t>
      </w:r>
      <w:r w:rsidRPr="00605EBE">
        <w:rPr>
          <w:sz w:val="24"/>
          <w:szCs w:val="24"/>
        </w:rPr>
        <w:t xml:space="preserve"> zobowiązany jest stosować procedury ustalone w umowach na świadczenie tych usług w</w:t>
      </w:r>
      <w:r w:rsidR="00C2270F" w:rsidRPr="00605EBE">
        <w:rPr>
          <w:sz w:val="24"/>
          <w:szCs w:val="24"/>
        </w:rPr>
        <w:t> </w:t>
      </w:r>
      <w:r w:rsidRPr="00605EBE">
        <w:rPr>
          <w:sz w:val="24"/>
          <w:szCs w:val="24"/>
        </w:rPr>
        <w:t>sytuacjach, gdy stosowne umowy zostały zawarte.</w:t>
      </w:r>
      <w:r w:rsidR="003F53C6" w:rsidRPr="00605EBE">
        <w:rPr>
          <w:sz w:val="24"/>
          <w:szCs w:val="24"/>
        </w:rPr>
        <w:t xml:space="preserve"> Zamawiający udostępni Wykonawcy zawarte z podmiotami trzecimi umowy na świadczenie usług na potrzeby realizacji niniejszej Umowy. </w:t>
      </w:r>
    </w:p>
    <w:p w14:paraId="7153C3A3" w14:textId="28F0C76B" w:rsidR="008A17B9" w:rsidRPr="00605EBE" w:rsidRDefault="008A17B9" w:rsidP="003656E3">
      <w:pPr>
        <w:numPr>
          <w:ilvl w:val="0"/>
          <w:numId w:val="6"/>
        </w:numPr>
        <w:tabs>
          <w:tab w:val="left" w:pos="426"/>
        </w:tabs>
        <w:suppressAutoHyphens w:val="0"/>
        <w:spacing w:before="240" w:after="240" w:line="276" w:lineRule="auto"/>
        <w:ind w:left="426" w:hanging="426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>Wykonawca</w:t>
      </w:r>
      <w:r w:rsidRPr="00605EBE">
        <w:rPr>
          <w:sz w:val="24"/>
          <w:szCs w:val="24"/>
        </w:rPr>
        <w:t xml:space="preserve"> ma obowiązek zgłaszania na adres mailowy: </w:t>
      </w:r>
      <w:hyperlink r:id="rId8" w:history="1">
        <w:r w:rsidRPr="00605EBE">
          <w:rPr>
            <w:rStyle w:val="Hipercze"/>
            <w:sz w:val="24"/>
            <w:szCs w:val="24"/>
          </w:rPr>
          <w:t>ltm@co.bydgoszcz.pl</w:t>
        </w:r>
      </w:hyperlink>
      <w:r w:rsidRPr="00605EBE">
        <w:rPr>
          <w:sz w:val="24"/>
          <w:szCs w:val="24"/>
        </w:rPr>
        <w:t xml:space="preserve"> wszelkich awarii skutkujących brakiem realizacji świadczeń medycznych zakontraktowanych z NFZ do 4 godzin od momentu zdiagnozowania zaistniałej awarii.</w:t>
      </w:r>
    </w:p>
    <w:p w14:paraId="67585D04" w14:textId="0E86F49F" w:rsidR="008A17B9" w:rsidRPr="00605EBE" w:rsidRDefault="008A17B9" w:rsidP="003656E3">
      <w:pPr>
        <w:numPr>
          <w:ilvl w:val="0"/>
          <w:numId w:val="6"/>
        </w:numPr>
        <w:tabs>
          <w:tab w:val="left" w:pos="426"/>
        </w:tabs>
        <w:suppressAutoHyphens w:val="0"/>
        <w:spacing w:before="240" w:after="240" w:line="276" w:lineRule="auto"/>
        <w:ind w:left="426" w:hanging="426"/>
        <w:jc w:val="both"/>
        <w:rPr>
          <w:sz w:val="24"/>
          <w:szCs w:val="24"/>
        </w:rPr>
      </w:pPr>
      <w:r w:rsidRPr="00605EBE">
        <w:rPr>
          <w:sz w:val="24"/>
          <w:szCs w:val="24"/>
        </w:rPr>
        <w:lastRenderedPageBreak/>
        <w:t>Wszelkie działania serwisowe powinny być potwierdzone raportem serwisowym z opisem wykonanych czynności, przedłożonym Zamawiającemu w terminie do 2 dni roboczych</w:t>
      </w:r>
      <w:r w:rsidR="00E95B78" w:rsidRPr="00605EBE">
        <w:rPr>
          <w:sz w:val="24"/>
          <w:szCs w:val="24"/>
        </w:rPr>
        <w:br/>
        <w:t>od ich realizacji przez Wykonawcę lub w przypadku realizacji przez Serwisy Zewnętrzne, w ciągu do 2 dni roboczych od ich otrzymania</w:t>
      </w:r>
      <w:r w:rsidRPr="00605EBE">
        <w:rPr>
          <w:sz w:val="24"/>
          <w:szCs w:val="24"/>
        </w:rPr>
        <w:t>.</w:t>
      </w:r>
    </w:p>
    <w:p w14:paraId="2711DE4E" w14:textId="77777777" w:rsidR="008A17B9" w:rsidRPr="00605EBE" w:rsidRDefault="00405FE7" w:rsidP="003656E3">
      <w:pPr>
        <w:pStyle w:val="Akapitzlist"/>
        <w:numPr>
          <w:ilvl w:val="0"/>
          <w:numId w:val="6"/>
        </w:numPr>
        <w:tabs>
          <w:tab w:val="clear" w:pos="1247"/>
          <w:tab w:val="left" w:pos="426"/>
        </w:tabs>
        <w:spacing w:after="240" w:line="276" w:lineRule="auto"/>
        <w:ind w:left="426" w:hanging="426"/>
        <w:contextualSpacing w:val="0"/>
        <w:jc w:val="both"/>
        <w:rPr>
          <w:sz w:val="24"/>
          <w:szCs w:val="24"/>
          <w:lang w:eastAsia="pl-PL"/>
        </w:rPr>
      </w:pPr>
      <w:r w:rsidRPr="00605EBE">
        <w:rPr>
          <w:b/>
          <w:sz w:val="24"/>
          <w:szCs w:val="24"/>
        </w:rPr>
        <w:t>Wykonawca</w:t>
      </w:r>
      <w:r w:rsidRPr="00605EBE">
        <w:rPr>
          <w:sz w:val="24"/>
          <w:szCs w:val="24"/>
        </w:rPr>
        <w:t xml:space="preserve"> przy czynnościach związanych z wykonywaniem Umowy zobowiązuje się postępować z najwyższą starannością, </w:t>
      </w:r>
      <w:r w:rsidRPr="00605EBE">
        <w:rPr>
          <w:sz w:val="24"/>
          <w:szCs w:val="24"/>
          <w:lang w:eastAsia="pl-PL"/>
        </w:rPr>
        <w:t>z zachowaniem wszelkich rygorów technicznych i technologicznych, zgodnie ze stosowną dokumentacją oraz wymaganymi przepisami prawa,</w:t>
      </w:r>
      <w:r w:rsidRPr="00605EBE">
        <w:rPr>
          <w:sz w:val="24"/>
          <w:szCs w:val="24"/>
        </w:rPr>
        <w:t xml:space="preserve"> potwierdzając tym samym zawodowy charakter prowadzonej działalności i posiadanie wymaganych aktualnym prawem uprawnień.</w:t>
      </w:r>
    </w:p>
    <w:p w14:paraId="1DC41ECD" w14:textId="6DD3DF92" w:rsidR="008A17B9" w:rsidRPr="00605EBE" w:rsidRDefault="008A17B9" w:rsidP="003656E3">
      <w:pPr>
        <w:pStyle w:val="Akapitzlist"/>
        <w:numPr>
          <w:ilvl w:val="0"/>
          <w:numId w:val="6"/>
        </w:numPr>
        <w:tabs>
          <w:tab w:val="clear" w:pos="1247"/>
          <w:tab w:val="left" w:pos="426"/>
        </w:tabs>
        <w:spacing w:after="240" w:line="276" w:lineRule="auto"/>
        <w:ind w:left="426" w:hanging="426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W ramach niniejszej umowy z zakresu działalności informatycznej </w:t>
      </w:r>
      <w:r w:rsidRPr="00605EBE">
        <w:rPr>
          <w:b/>
          <w:sz w:val="24"/>
          <w:szCs w:val="24"/>
        </w:rPr>
        <w:t>Wykonawca</w:t>
      </w:r>
      <w:r w:rsidRPr="00605EBE">
        <w:rPr>
          <w:sz w:val="24"/>
          <w:szCs w:val="24"/>
        </w:rPr>
        <w:t xml:space="preserve"> zobowiązany jest w szczególności do:</w:t>
      </w:r>
    </w:p>
    <w:p w14:paraId="5C012A8E" w14:textId="5D9D0B8D" w:rsidR="008A17B9" w:rsidRPr="00605EBE" w:rsidRDefault="008A17B9" w:rsidP="00DF33EB">
      <w:pPr>
        <w:pStyle w:val="Akapitzlist"/>
        <w:numPr>
          <w:ilvl w:val="0"/>
          <w:numId w:val="43"/>
        </w:numPr>
        <w:tabs>
          <w:tab w:val="left" w:pos="567"/>
        </w:tabs>
        <w:spacing w:after="240" w:line="276" w:lineRule="auto"/>
        <w:ind w:left="851" w:hanging="425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przeprowadzenia w terminie do 31.08.2026 r. we współpracy</w:t>
      </w:r>
      <w:r w:rsidRPr="00605EBE">
        <w:rPr>
          <w:sz w:val="24"/>
          <w:szCs w:val="24"/>
        </w:rPr>
        <w:br/>
        <w:t>z Informatycznym Serwisem Technicznym inwentaryzacji wszystkich informatycznych systemów medycznych zintegrowanych</w:t>
      </w:r>
      <w:r w:rsidR="00FB0618" w:rsidRPr="00605EBE">
        <w:rPr>
          <w:sz w:val="24"/>
          <w:szCs w:val="24"/>
        </w:rPr>
        <w:t xml:space="preserve"> </w:t>
      </w:r>
      <w:r w:rsidRPr="00605EBE">
        <w:rPr>
          <w:sz w:val="24"/>
          <w:szCs w:val="24"/>
        </w:rPr>
        <w:t>i współpracujących z Aparaturą medyczn</w:t>
      </w:r>
      <w:r w:rsidR="00010A65" w:rsidRPr="00605EBE">
        <w:rPr>
          <w:sz w:val="24"/>
          <w:szCs w:val="24"/>
        </w:rPr>
        <w:t>ą</w:t>
      </w:r>
      <w:r w:rsidRPr="00605EBE">
        <w:rPr>
          <w:sz w:val="24"/>
          <w:szCs w:val="24"/>
        </w:rPr>
        <w:t xml:space="preserve"> objętych nadzorem w ramach niniejszej umowy. Inwentaryzacja zasobów przeprowadzona zostanie w oparciu o Harmonogram opracowany i przekazany </w:t>
      </w:r>
      <w:r w:rsidRPr="00605EBE">
        <w:rPr>
          <w:b/>
          <w:sz w:val="24"/>
          <w:szCs w:val="24"/>
        </w:rPr>
        <w:t>Zamawiającemu</w:t>
      </w:r>
      <w:r w:rsidRPr="00605EBE">
        <w:rPr>
          <w:sz w:val="24"/>
          <w:szCs w:val="24"/>
        </w:rPr>
        <w:t xml:space="preserve"> w terminie do 30 dni kalendarzowych od dnia podpisania umowy przez </w:t>
      </w:r>
      <w:r w:rsidRPr="00605EBE">
        <w:rPr>
          <w:b/>
          <w:sz w:val="24"/>
          <w:szCs w:val="24"/>
        </w:rPr>
        <w:t>Wykonawcę</w:t>
      </w:r>
      <w:r w:rsidRPr="00605EBE">
        <w:rPr>
          <w:sz w:val="24"/>
          <w:szCs w:val="24"/>
        </w:rPr>
        <w:t>. Harmonogram zo</w:t>
      </w:r>
      <w:r w:rsidR="00FB0618" w:rsidRPr="00605EBE">
        <w:rPr>
          <w:sz w:val="24"/>
          <w:szCs w:val="24"/>
        </w:rPr>
        <w:t>stanie opracowany we współpracy</w:t>
      </w:r>
      <w:r w:rsidR="00A15780">
        <w:rPr>
          <w:sz w:val="24"/>
          <w:szCs w:val="24"/>
        </w:rPr>
        <w:t xml:space="preserve"> </w:t>
      </w:r>
      <w:r w:rsidRPr="00605EBE">
        <w:rPr>
          <w:sz w:val="24"/>
          <w:szCs w:val="24"/>
        </w:rPr>
        <w:t>z Informatycznym Serwisem Technicznym i będzie obejmował obszary podlegające inwentaryzacji, terminy jej realizacji oraz skład zespołu przeprowadzającego inwentaryzację Podstawą przeprowadzenia inwentaryzacji jest załącznik nr 9 do umowy.</w:t>
      </w:r>
      <w:r w:rsidR="00010A65" w:rsidRPr="00605EBE">
        <w:rPr>
          <w:sz w:val="24"/>
          <w:szCs w:val="24"/>
        </w:rPr>
        <w:t xml:space="preserve"> </w:t>
      </w:r>
      <w:r w:rsidRPr="00605EBE">
        <w:rPr>
          <w:sz w:val="24"/>
          <w:szCs w:val="24"/>
        </w:rPr>
        <w:t>Raport</w:t>
      </w:r>
      <w:r w:rsidR="00010A65" w:rsidRPr="00605EBE">
        <w:rPr>
          <w:sz w:val="24"/>
          <w:szCs w:val="24"/>
        </w:rPr>
        <w:t xml:space="preserve"> </w:t>
      </w:r>
      <w:r w:rsidRPr="00605EBE">
        <w:rPr>
          <w:sz w:val="24"/>
          <w:szCs w:val="24"/>
        </w:rPr>
        <w:t xml:space="preserve">z przeprowadzonej inwentaryzacji wraz z wypełnionym załącznikiem nr 9 do umowy Wykonawca przekaże Kierownikowi Działu Technologii Medycznych na adres e-mail: </w:t>
      </w:r>
      <w:hyperlink r:id="rId9" w:history="1">
        <w:r w:rsidRPr="00605EBE">
          <w:rPr>
            <w:rStyle w:val="Hipercze"/>
            <w:sz w:val="24"/>
            <w:szCs w:val="24"/>
          </w:rPr>
          <w:t>ltm@co.bydgoszcz.pl</w:t>
        </w:r>
      </w:hyperlink>
      <w:r w:rsidRPr="00605EBE">
        <w:rPr>
          <w:sz w:val="24"/>
          <w:szCs w:val="24"/>
        </w:rPr>
        <w:t>. Raport</w:t>
      </w:r>
      <w:r w:rsidR="00FB0618" w:rsidRPr="00605EBE">
        <w:rPr>
          <w:sz w:val="24"/>
          <w:szCs w:val="24"/>
        </w:rPr>
        <w:t xml:space="preserve"> </w:t>
      </w:r>
      <w:r w:rsidRPr="00605EBE">
        <w:rPr>
          <w:sz w:val="24"/>
          <w:szCs w:val="24"/>
        </w:rPr>
        <w:t>z inwentaryzacji uwzględniać będzie działania  niezbędne do podjęcia</w:t>
      </w:r>
      <w:r w:rsidR="00FB0618" w:rsidRPr="00605EBE">
        <w:rPr>
          <w:sz w:val="24"/>
          <w:szCs w:val="24"/>
        </w:rPr>
        <w:t xml:space="preserve"> </w:t>
      </w:r>
      <w:r w:rsidRPr="00605EBE">
        <w:rPr>
          <w:sz w:val="24"/>
          <w:szCs w:val="24"/>
        </w:rPr>
        <w:t>w zakresie obszaru IT.</w:t>
      </w:r>
    </w:p>
    <w:p w14:paraId="6770A8D0" w14:textId="51C8BEC0" w:rsidR="008A17B9" w:rsidRPr="00605EBE" w:rsidRDefault="008A17B9" w:rsidP="00AD1843">
      <w:pPr>
        <w:pStyle w:val="Akapitzlist"/>
        <w:numPr>
          <w:ilvl w:val="0"/>
          <w:numId w:val="43"/>
        </w:numPr>
        <w:tabs>
          <w:tab w:val="left" w:pos="993"/>
        </w:tabs>
        <w:spacing w:line="276" w:lineRule="auto"/>
        <w:ind w:left="851" w:hanging="425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Wdrażania działań doskonalących, rozwojowych i usprawniających</w:t>
      </w:r>
      <w:r w:rsidRPr="00605EBE">
        <w:rPr>
          <w:sz w:val="24"/>
          <w:szCs w:val="24"/>
        </w:rPr>
        <w:br/>
        <w:t>w oparciu o raport z przeprowadzonej inwentaryzacji we współpracy</w:t>
      </w:r>
      <w:r w:rsidRPr="00605EBE">
        <w:rPr>
          <w:sz w:val="24"/>
          <w:szCs w:val="24"/>
        </w:rPr>
        <w:br/>
        <w:t xml:space="preserve">z Informatycznym Serwisem Technicznym </w:t>
      </w:r>
      <w:r w:rsidRPr="00605EBE">
        <w:rPr>
          <w:b/>
          <w:sz w:val="24"/>
          <w:szCs w:val="24"/>
        </w:rPr>
        <w:t>Zamawiającego</w:t>
      </w:r>
      <w:r w:rsidRPr="00605EBE">
        <w:rPr>
          <w:sz w:val="24"/>
          <w:szCs w:val="24"/>
        </w:rPr>
        <w:t>, celem zapewnienia zgodności realizowanych usług i procesów z założeniami Polityki Bezpieczeństwa Informacji Zamawiającego, w tym</w:t>
      </w:r>
      <w:r w:rsidR="00FB0618" w:rsidRPr="00605EBE">
        <w:rPr>
          <w:sz w:val="24"/>
          <w:szCs w:val="24"/>
        </w:rPr>
        <w:t xml:space="preserve"> </w:t>
      </w:r>
      <w:r w:rsidRPr="00605EBE">
        <w:rPr>
          <w:sz w:val="24"/>
          <w:szCs w:val="24"/>
        </w:rPr>
        <w:t xml:space="preserve">w szczególności poprzez wdrażanie rozwiązań podnoszących poziom bezpieczeństwa infrastruktury i systemów informatycznych; </w:t>
      </w:r>
    </w:p>
    <w:p w14:paraId="6E4FF4B4" w14:textId="0F9E7F1E" w:rsidR="008A17B9" w:rsidRPr="00605EBE" w:rsidRDefault="008A17B9" w:rsidP="00AD1843">
      <w:pPr>
        <w:pStyle w:val="Akapitzlist"/>
        <w:numPr>
          <w:ilvl w:val="0"/>
          <w:numId w:val="43"/>
        </w:numPr>
        <w:tabs>
          <w:tab w:val="left" w:pos="851"/>
        </w:tabs>
        <w:spacing w:line="276" w:lineRule="auto"/>
        <w:ind w:left="851" w:hanging="425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Prowadzenia bieżącej ewidencji informatycznych systemów medycznych zintegrowanych i współpracujących z Aparaturą i sprzętem medycznym objętych nadzorem w ramach niniejszej umowy w oparciu o załącznik nr 9 do umowy;</w:t>
      </w:r>
    </w:p>
    <w:p w14:paraId="5B8AD651" w14:textId="5C772680" w:rsidR="008A17B9" w:rsidRPr="00605EBE" w:rsidRDefault="008A17B9" w:rsidP="00AD1843">
      <w:pPr>
        <w:pStyle w:val="Akapitzlist"/>
        <w:numPr>
          <w:ilvl w:val="0"/>
          <w:numId w:val="43"/>
        </w:numPr>
        <w:spacing w:line="276" w:lineRule="auto"/>
        <w:ind w:left="851" w:hanging="425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Administrowanie w ramach uprawnień administratora lokalnego systemami ARIA, SyngoVia, Ra Oncentra MP Brachy Planning, PACS-Alteris, Mosaiq, Monaco, Elements, i innymi stosowanymi przy aparaturze </w:t>
      </w:r>
      <w:r w:rsidR="00E95B78" w:rsidRPr="00605EBE">
        <w:rPr>
          <w:sz w:val="24"/>
          <w:szCs w:val="24"/>
        </w:rPr>
        <w:t xml:space="preserve">medycznej, </w:t>
      </w:r>
      <w:r w:rsidRPr="00605EBE">
        <w:rPr>
          <w:sz w:val="24"/>
          <w:szCs w:val="24"/>
        </w:rPr>
        <w:t xml:space="preserve">terapeutycznej i diagnostycznej, które zostaną objęte arkuszem inwentaryzacyjnym stanowiącym załącznik nr 9 do umowy; </w:t>
      </w:r>
    </w:p>
    <w:p w14:paraId="54F74299" w14:textId="620CE7B8" w:rsidR="008A17B9" w:rsidRPr="00605EBE" w:rsidRDefault="008A17B9" w:rsidP="00AD1843">
      <w:pPr>
        <w:pStyle w:val="Akapitzlist"/>
        <w:numPr>
          <w:ilvl w:val="0"/>
          <w:numId w:val="43"/>
        </w:numPr>
        <w:spacing w:line="276" w:lineRule="auto"/>
        <w:ind w:left="851" w:hanging="502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Nadawanie/modyfikacja/odbieranie na podstawie oryginałów zleceń Zamawiającego  uprawnień do specjalistycznych, medycznych systemów informatycznych współpracujących z aparaturą medyczną</w:t>
      </w:r>
      <w:r w:rsidR="00E95B78" w:rsidRPr="00605EBE">
        <w:rPr>
          <w:sz w:val="24"/>
          <w:szCs w:val="24"/>
        </w:rPr>
        <w:t>,</w:t>
      </w:r>
      <w:r w:rsidRPr="00605EBE">
        <w:rPr>
          <w:sz w:val="24"/>
          <w:szCs w:val="24"/>
        </w:rPr>
        <w:t xml:space="preserve"> diagnostyczną i terapeutyczną i innych </w:t>
      </w:r>
      <w:r w:rsidRPr="00605EBE">
        <w:rPr>
          <w:sz w:val="24"/>
          <w:szCs w:val="24"/>
        </w:rPr>
        <w:lastRenderedPageBreak/>
        <w:t>opisanych w pkt 4 oraz systemów kontroli dostępu w Zakładzie Radioterapii oraz Zakładzie Diagnostyki Obrazowej i Radiologii Interwencyjnej, zgodnie z procedurami wewnętrznymi stosowanymi u Zamawiającego oraz potwierdzenie podpisem na oryginale formularza systemowego faktu nadawania/modyfikacji/odebrania uprawnień przez osobę, która dokonała z pozycji Administratora lokalnego odpowiedniego działania, przy czym każdorazowo informowanie o tym fakcie niezwłocznie Dział Technologii Medycznych oraz Dział Zarządzania i Informatyzacji przekazując skany dokumentów</w:t>
      </w:r>
      <w:r w:rsidR="00FB0618" w:rsidRPr="00605EBE">
        <w:rPr>
          <w:sz w:val="24"/>
          <w:szCs w:val="24"/>
        </w:rPr>
        <w:t xml:space="preserve"> </w:t>
      </w:r>
      <w:r w:rsidRPr="00605EBE">
        <w:rPr>
          <w:sz w:val="24"/>
          <w:szCs w:val="24"/>
        </w:rPr>
        <w:t xml:space="preserve">z nadania/modyfikacji/odbierania uprawnień na adresy e-mail: </w:t>
      </w:r>
      <w:hyperlink r:id="rId10" w:history="1">
        <w:r w:rsidRPr="00605EBE">
          <w:rPr>
            <w:rStyle w:val="Hipercze"/>
            <w:sz w:val="24"/>
            <w:szCs w:val="24"/>
          </w:rPr>
          <w:t>ltm@co.bydgoszcz.pl</w:t>
        </w:r>
      </w:hyperlink>
      <w:r w:rsidRPr="00605EBE">
        <w:rPr>
          <w:sz w:val="24"/>
          <w:szCs w:val="24"/>
        </w:rPr>
        <w:t xml:space="preserve"> oraz </w:t>
      </w:r>
      <w:hyperlink r:id="rId11" w:history="1">
        <w:r w:rsidRPr="00605EBE">
          <w:rPr>
            <w:rStyle w:val="Hipercze"/>
            <w:sz w:val="24"/>
            <w:szCs w:val="24"/>
          </w:rPr>
          <w:t>dzi@co.bydgoszcz.pl</w:t>
        </w:r>
      </w:hyperlink>
      <w:r w:rsidRPr="00605EBE">
        <w:rPr>
          <w:sz w:val="24"/>
          <w:szCs w:val="24"/>
        </w:rPr>
        <w:t xml:space="preserve"> .</w:t>
      </w:r>
    </w:p>
    <w:p w14:paraId="795D86B6" w14:textId="5068EB34" w:rsidR="008A17B9" w:rsidRPr="00605EBE" w:rsidRDefault="008A17B9" w:rsidP="003656E3">
      <w:pPr>
        <w:pStyle w:val="Akapitzlist"/>
        <w:numPr>
          <w:ilvl w:val="0"/>
          <w:numId w:val="6"/>
        </w:numPr>
        <w:tabs>
          <w:tab w:val="clear" w:pos="1247"/>
        </w:tabs>
        <w:spacing w:line="276" w:lineRule="auto"/>
        <w:ind w:left="426" w:hanging="426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Nadzorowanie użycia wszelkich zewnętrznych nośników danych typu USB, celem uniknięcia instalacji szkodliwego oprogramowania oraz niekontrolowanego wycieku danych w wyniku działalności firm zewnętrznych. Wykonawca opracuje i przekaże do zatwierdzenia</w:t>
      </w:r>
      <w:r w:rsidR="003F53C6" w:rsidRPr="00605EBE">
        <w:rPr>
          <w:sz w:val="24"/>
          <w:szCs w:val="24"/>
        </w:rPr>
        <w:t xml:space="preserve"> </w:t>
      </w:r>
      <w:r w:rsidRPr="00605EBE">
        <w:rPr>
          <w:sz w:val="24"/>
          <w:szCs w:val="24"/>
        </w:rPr>
        <w:t>w terminie do 30 dni kalendarzowych od podpisania umowy przedstawicielowi Zamawiającego – Kierownikowi Działu Technologii Medycznych dokument opisujący zasady takiego nadzoru nad powyższymi czynnościami. Dokument ten powinien pozostawać w zgodności</w:t>
      </w:r>
      <w:r w:rsidR="00E95B78" w:rsidRPr="00605EBE">
        <w:rPr>
          <w:sz w:val="24"/>
          <w:szCs w:val="24"/>
        </w:rPr>
        <w:t xml:space="preserve"> </w:t>
      </w:r>
      <w:r w:rsidRPr="00605EBE">
        <w:rPr>
          <w:sz w:val="24"/>
          <w:szCs w:val="24"/>
        </w:rPr>
        <w:t>z obowiązującymi procedurami Zamawiającego</w:t>
      </w:r>
      <w:r w:rsidR="00E95B78" w:rsidRPr="00605EBE">
        <w:rPr>
          <w:sz w:val="24"/>
          <w:szCs w:val="24"/>
        </w:rPr>
        <w:br/>
      </w:r>
      <w:r w:rsidRPr="00605EBE">
        <w:rPr>
          <w:sz w:val="24"/>
          <w:szCs w:val="24"/>
        </w:rPr>
        <w:t>z obszaru bezpieczeństwa informacji.</w:t>
      </w:r>
    </w:p>
    <w:p w14:paraId="68146190" w14:textId="03FA18F5" w:rsidR="008A17B9" w:rsidRPr="00605EBE" w:rsidRDefault="008A17B9" w:rsidP="003656E3">
      <w:pPr>
        <w:pStyle w:val="Akapitzlist"/>
        <w:numPr>
          <w:ilvl w:val="0"/>
          <w:numId w:val="6"/>
        </w:numPr>
        <w:tabs>
          <w:tab w:val="clear" w:pos="1247"/>
        </w:tabs>
        <w:spacing w:line="276" w:lineRule="auto"/>
        <w:ind w:left="426" w:hanging="426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Wykonywanie kopii bezpieczeństwa systemów oraz danych we współpracy Informatycznym Serwisem Technicznym Zamawiającego</w:t>
      </w:r>
      <w:r w:rsidR="00E95B78" w:rsidRPr="00605EBE">
        <w:rPr>
          <w:sz w:val="24"/>
          <w:szCs w:val="24"/>
        </w:rPr>
        <w:t xml:space="preserve"> oraz Serwisami Zewnętrznymi (jeśli dotyczy)</w:t>
      </w:r>
      <w:r w:rsidRPr="00605EBE">
        <w:rPr>
          <w:sz w:val="24"/>
          <w:szCs w:val="24"/>
        </w:rPr>
        <w:t>. Nadzorowanie integralności oraz bezpieczeństwa tworzonych kopii zapasowych specjalistycznych systemów medycznych poprzez zapewnione  przez producentów tych systemów narzędzia. Wykonawca opracuje i przekaże do zatwierdzenia w terminie do 30 dni kalendarzowych od podpisania umowy przedstawicielowi Zamawiającego – Kierownikowi Działu Technologii Medycznych dokument opisujący szczegółowe zasady realizacji procesu wykonywania i utrzymania kopii zapasowych obejmujący co najmniej:</w:t>
      </w:r>
    </w:p>
    <w:p w14:paraId="203518F8" w14:textId="728DC2AA" w:rsidR="008A17B9" w:rsidRPr="00605EBE" w:rsidRDefault="003656E3" w:rsidP="00BF4896">
      <w:pPr>
        <w:pStyle w:val="Akapitzlist"/>
        <w:tabs>
          <w:tab w:val="left" w:pos="851"/>
          <w:tab w:val="left" w:pos="1276"/>
          <w:tab w:val="left" w:pos="1560"/>
        </w:tabs>
        <w:spacing w:line="360" w:lineRule="auto"/>
        <w:ind w:left="1560" w:hanging="1134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1</w:t>
      </w:r>
      <w:r w:rsidR="008A17B9" w:rsidRPr="00605EBE">
        <w:rPr>
          <w:sz w:val="24"/>
          <w:szCs w:val="24"/>
        </w:rPr>
        <w:t xml:space="preserve">) </w:t>
      </w:r>
      <w:r w:rsidR="00B112CB">
        <w:rPr>
          <w:sz w:val="24"/>
          <w:szCs w:val="24"/>
        </w:rPr>
        <w:t xml:space="preserve">  </w:t>
      </w:r>
      <w:r w:rsidRPr="00605EBE">
        <w:rPr>
          <w:sz w:val="24"/>
          <w:szCs w:val="24"/>
        </w:rPr>
        <w:t xml:space="preserve"> </w:t>
      </w:r>
      <w:r w:rsidR="008A17B9" w:rsidRPr="00605EBE">
        <w:rPr>
          <w:sz w:val="24"/>
          <w:szCs w:val="24"/>
        </w:rPr>
        <w:t>zakres danych objęty kopiami zapasowymi,</w:t>
      </w:r>
    </w:p>
    <w:p w14:paraId="0E3A28E5" w14:textId="36129E79" w:rsidR="008A17B9" w:rsidRPr="00605EBE" w:rsidRDefault="003656E3" w:rsidP="00B112CB">
      <w:pPr>
        <w:pStyle w:val="Akapitzlist"/>
        <w:spacing w:line="360" w:lineRule="auto"/>
        <w:ind w:left="1418" w:hanging="992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2</w:t>
      </w:r>
      <w:r w:rsidR="008A17B9" w:rsidRPr="00605EBE">
        <w:rPr>
          <w:sz w:val="24"/>
          <w:szCs w:val="24"/>
        </w:rPr>
        <w:t xml:space="preserve">) </w:t>
      </w:r>
      <w:r w:rsidRPr="00605EBE">
        <w:rPr>
          <w:sz w:val="24"/>
          <w:szCs w:val="24"/>
        </w:rPr>
        <w:t xml:space="preserve"> </w:t>
      </w:r>
      <w:r w:rsidR="00B112CB">
        <w:rPr>
          <w:sz w:val="24"/>
          <w:szCs w:val="24"/>
        </w:rPr>
        <w:t xml:space="preserve">  </w:t>
      </w:r>
      <w:r w:rsidR="008A17B9" w:rsidRPr="00605EBE">
        <w:rPr>
          <w:sz w:val="24"/>
          <w:szCs w:val="24"/>
        </w:rPr>
        <w:t>sposób wykonywania kopii zapasowych,</w:t>
      </w:r>
    </w:p>
    <w:p w14:paraId="404F97C5" w14:textId="33BEC0F5" w:rsidR="008A17B9" w:rsidRPr="00605EBE" w:rsidRDefault="003656E3" w:rsidP="00B112CB">
      <w:pPr>
        <w:pStyle w:val="Akapitzlist"/>
        <w:spacing w:line="360" w:lineRule="auto"/>
        <w:ind w:left="1418" w:hanging="992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3</w:t>
      </w:r>
      <w:r w:rsidR="008A17B9" w:rsidRPr="00605EBE">
        <w:rPr>
          <w:sz w:val="24"/>
          <w:szCs w:val="24"/>
        </w:rPr>
        <w:t xml:space="preserve">) </w:t>
      </w:r>
      <w:r w:rsidRPr="00605EBE">
        <w:rPr>
          <w:sz w:val="24"/>
          <w:szCs w:val="24"/>
        </w:rPr>
        <w:t xml:space="preserve"> </w:t>
      </w:r>
      <w:r w:rsidR="00B112CB">
        <w:rPr>
          <w:sz w:val="24"/>
          <w:szCs w:val="24"/>
        </w:rPr>
        <w:t xml:space="preserve">  </w:t>
      </w:r>
      <w:r w:rsidR="008A17B9" w:rsidRPr="00605EBE">
        <w:rPr>
          <w:sz w:val="24"/>
          <w:szCs w:val="24"/>
        </w:rPr>
        <w:t>miejsce przechowywania, politykę retencji,</w:t>
      </w:r>
    </w:p>
    <w:p w14:paraId="71DAF8BC" w14:textId="127875D7" w:rsidR="008A17B9" w:rsidRPr="00605EBE" w:rsidRDefault="003656E3" w:rsidP="00F9089E">
      <w:pPr>
        <w:pStyle w:val="Akapitzlist"/>
        <w:tabs>
          <w:tab w:val="left" w:pos="567"/>
        </w:tabs>
        <w:spacing w:line="360" w:lineRule="auto"/>
        <w:ind w:left="1418" w:hanging="992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4</w:t>
      </w:r>
      <w:r w:rsidR="008A17B9" w:rsidRPr="00605EBE">
        <w:rPr>
          <w:sz w:val="24"/>
          <w:szCs w:val="24"/>
        </w:rPr>
        <w:t>)</w:t>
      </w:r>
      <w:r w:rsidRPr="00605EBE">
        <w:rPr>
          <w:sz w:val="24"/>
          <w:szCs w:val="24"/>
        </w:rPr>
        <w:t xml:space="preserve"> </w:t>
      </w:r>
      <w:r w:rsidR="008A17B9" w:rsidRPr="00605EBE">
        <w:rPr>
          <w:sz w:val="24"/>
          <w:szCs w:val="24"/>
        </w:rPr>
        <w:t xml:space="preserve"> </w:t>
      </w:r>
      <w:r w:rsidR="00B112CB">
        <w:rPr>
          <w:sz w:val="24"/>
          <w:szCs w:val="24"/>
        </w:rPr>
        <w:t xml:space="preserve">  </w:t>
      </w:r>
      <w:r w:rsidR="008A17B9" w:rsidRPr="00605EBE">
        <w:rPr>
          <w:sz w:val="24"/>
          <w:szCs w:val="24"/>
        </w:rPr>
        <w:t>raportowanie wykonanych kopii.</w:t>
      </w:r>
    </w:p>
    <w:p w14:paraId="08DB492E" w14:textId="77777777" w:rsidR="008A17B9" w:rsidRPr="00605EBE" w:rsidRDefault="008A17B9" w:rsidP="003656E3">
      <w:pPr>
        <w:spacing w:line="276" w:lineRule="auto"/>
        <w:ind w:left="426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Dokument ten powinien pozostawać w zgodności z obowiązującymi u Zamawiającego procedurami z obszaru bezpieczeństwa informacji.</w:t>
      </w:r>
    </w:p>
    <w:p w14:paraId="233CC09E" w14:textId="53CE7BF4" w:rsidR="008A17B9" w:rsidRPr="00605EBE" w:rsidRDefault="008A17B9" w:rsidP="003656E3">
      <w:pPr>
        <w:pStyle w:val="Akapitzlist"/>
        <w:numPr>
          <w:ilvl w:val="0"/>
          <w:numId w:val="6"/>
        </w:numPr>
        <w:tabs>
          <w:tab w:val="clear" w:pos="1247"/>
          <w:tab w:val="num" w:pos="-254"/>
          <w:tab w:val="left" w:pos="567"/>
        </w:tabs>
        <w:spacing w:line="276" w:lineRule="auto"/>
        <w:ind w:left="426" w:hanging="426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Wykonawca zobowiązany jest do zapoznania się oraz postępowania zgodnego z obowiązującą na terenie Zamawiającego dokumentacją Zintegrowanego Systemu Zarządzania w obszarze jakości, BHP i P.poż., środowiska oraz bezpieczeństwa informacji.</w:t>
      </w:r>
    </w:p>
    <w:p w14:paraId="6FC7AD0A" w14:textId="6CB62465" w:rsidR="008A17B9" w:rsidRPr="00605EBE" w:rsidRDefault="008A17B9" w:rsidP="003656E3">
      <w:pPr>
        <w:pStyle w:val="Akapitzlist"/>
        <w:numPr>
          <w:ilvl w:val="0"/>
          <w:numId w:val="6"/>
        </w:numPr>
        <w:tabs>
          <w:tab w:val="clear" w:pos="1247"/>
          <w:tab w:val="left" w:pos="0"/>
        </w:tabs>
        <w:spacing w:line="276" w:lineRule="auto"/>
        <w:ind w:left="426" w:hanging="426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Wykonawca ma obowiązek zapoznawać się z wprowadzanymi aktualizacjami dokumentacji zgodnie z procedurami Zamawiającego.</w:t>
      </w:r>
    </w:p>
    <w:p w14:paraId="4C6C9FB4" w14:textId="77777777" w:rsidR="00FB0618" w:rsidRPr="00605EBE" w:rsidRDefault="00FB0618" w:rsidP="00AE557B">
      <w:pPr>
        <w:pStyle w:val="Akapitzlist"/>
        <w:spacing w:line="276" w:lineRule="auto"/>
        <w:ind w:left="1247"/>
        <w:jc w:val="both"/>
        <w:rPr>
          <w:sz w:val="24"/>
          <w:szCs w:val="24"/>
        </w:rPr>
      </w:pPr>
    </w:p>
    <w:p w14:paraId="2F795067" w14:textId="0C60C60B" w:rsidR="00405FE7" w:rsidRPr="00605EBE" w:rsidRDefault="00405FE7">
      <w:pPr>
        <w:spacing w:line="276" w:lineRule="auto"/>
        <w:jc w:val="center"/>
        <w:rPr>
          <w:sz w:val="24"/>
          <w:szCs w:val="24"/>
        </w:rPr>
      </w:pPr>
      <w:r w:rsidRPr="00605EBE">
        <w:rPr>
          <w:b/>
          <w:sz w:val="24"/>
          <w:szCs w:val="24"/>
        </w:rPr>
        <w:t>§ 4</w:t>
      </w:r>
    </w:p>
    <w:p w14:paraId="5C0E5D9B" w14:textId="77777777" w:rsidR="00405FE7" w:rsidRPr="00605EBE" w:rsidRDefault="00405FE7">
      <w:pPr>
        <w:spacing w:line="276" w:lineRule="auto"/>
        <w:jc w:val="center"/>
        <w:rPr>
          <w:sz w:val="24"/>
          <w:szCs w:val="24"/>
        </w:rPr>
      </w:pPr>
      <w:r w:rsidRPr="00605EBE">
        <w:rPr>
          <w:b/>
          <w:sz w:val="24"/>
          <w:szCs w:val="24"/>
        </w:rPr>
        <w:t>ZATRUDNIENIE OSÓB NA PODSTAWIE UMOWY O PRACĘ</w:t>
      </w:r>
    </w:p>
    <w:p w14:paraId="16A2D1A7" w14:textId="039E3DCD" w:rsidR="00405FE7" w:rsidRPr="00605EBE" w:rsidRDefault="00405FE7" w:rsidP="00AE557B">
      <w:pPr>
        <w:pStyle w:val="Akapitzlist"/>
        <w:numPr>
          <w:ilvl w:val="6"/>
          <w:numId w:val="6"/>
        </w:numPr>
        <w:tabs>
          <w:tab w:val="clear" w:pos="2520"/>
          <w:tab w:val="num" w:pos="426"/>
        </w:tabs>
        <w:spacing w:after="240" w:line="276" w:lineRule="auto"/>
        <w:ind w:left="426" w:hanging="426"/>
        <w:contextualSpacing w:val="0"/>
        <w:jc w:val="both"/>
        <w:rPr>
          <w:kern w:val="1"/>
          <w:sz w:val="24"/>
          <w:szCs w:val="24"/>
          <w:lang w:eastAsia="hi-IN" w:bidi="hi-IN"/>
        </w:rPr>
      </w:pPr>
      <w:r w:rsidRPr="00605EBE">
        <w:rPr>
          <w:b/>
          <w:sz w:val="24"/>
          <w:szCs w:val="24"/>
        </w:rPr>
        <w:t>Wykonawca</w:t>
      </w:r>
      <w:r w:rsidRPr="00605EBE">
        <w:rPr>
          <w:sz w:val="24"/>
          <w:szCs w:val="24"/>
        </w:rPr>
        <w:t xml:space="preserve"> przyjmując do realizacji </w:t>
      </w:r>
      <w:r w:rsidRPr="00605EBE">
        <w:rPr>
          <w:b/>
          <w:bCs/>
          <w:sz w:val="24"/>
          <w:szCs w:val="24"/>
        </w:rPr>
        <w:t>przedmiot zamówienia</w:t>
      </w:r>
      <w:r w:rsidRPr="00605EBE">
        <w:rPr>
          <w:sz w:val="24"/>
          <w:szCs w:val="24"/>
        </w:rPr>
        <w:t xml:space="preserve"> zobowiązuje się do zatrudnienia, o którym mowa w art. 95 ust. 1 ustawy z dnia 11 września 2019 r. Prawo zamówień publicznych (t.j. Dz.U. z 2024 r. poz. 1320</w:t>
      </w:r>
      <w:r w:rsidR="003F53C6" w:rsidRPr="00605EBE">
        <w:rPr>
          <w:sz w:val="24"/>
          <w:szCs w:val="24"/>
        </w:rPr>
        <w:t xml:space="preserve"> ze zm.</w:t>
      </w:r>
      <w:r w:rsidRPr="00605EBE">
        <w:rPr>
          <w:sz w:val="24"/>
          <w:szCs w:val="24"/>
        </w:rPr>
        <w:t xml:space="preserve">), na podstawie umowy o pracę </w:t>
      </w:r>
      <w:r w:rsidRPr="00605EBE">
        <w:rPr>
          <w:sz w:val="24"/>
          <w:szCs w:val="24"/>
        </w:rPr>
        <w:lastRenderedPageBreak/>
        <w:t xml:space="preserve">osoby/osób wykonującej/wykonujących wskazane przez </w:t>
      </w:r>
      <w:r w:rsidRPr="00605EBE">
        <w:rPr>
          <w:b/>
          <w:sz w:val="24"/>
          <w:szCs w:val="24"/>
        </w:rPr>
        <w:t>Zamawiającego</w:t>
      </w:r>
      <w:r w:rsidRPr="00605EBE">
        <w:rPr>
          <w:sz w:val="24"/>
          <w:szCs w:val="24"/>
        </w:rPr>
        <w:t xml:space="preserve"> czynności w zakresie:</w:t>
      </w:r>
    </w:p>
    <w:p w14:paraId="7F51B214" w14:textId="41973546" w:rsidR="00405FE7" w:rsidRPr="00605EBE" w:rsidRDefault="008B11AE" w:rsidP="00F9089E">
      <w:pPr>
        <w:tabs>
          <w:tab w:val="left" w:pos="-1002"/>
        </w:tabs>
        <w:suppressAutoHyphens w:val="0"/>
        <w:spacing w:after="240"/>
        <w:ind w:left="851" w:hanging="284"/>
        <w:jc w:val="both"/>
        <w:textAlignment w:val="baseline"/>
        <w:rPr>
          <w:kern w:val="1"/>
          <w:sz w:val="24"/>
          <w:szCs w:val="24"/>
          <w:lang w:eastAsia="hi-IN" w:bidi="hi-IN"/>
        </w:rPr>
      </w:pPr>
      <w:r w:rsidRPr="00605EBE">
        <w:rPr>
          <w:kern w:val="1"/>
          <w:sz w:val="24"/>
          <w:szCs w:val="24"/>
          <w:lang w:eastAsia="hi-IN" w:bidi="hi-IN"/>
        </w:rPr>
        <w:t xml:space="preserve">1) </w:t>
      </w:r>
      <w:r w:rsidR="00405FE7" w:rsidRPr="00605EBE">
        <w:rPr>
          <w:kern w:val="1"/>
          <w:sz w:val="24"/>
          <w:szCs w:val="24"/>
          <w:lang w:eastAsia="hi-IN" w:bidi="hi-IN"/>
        </w:rPr>
        <w:t>usuwania awarii Aparatury medyczne</w:t>
      </w:r>
      <w:r w:rsidR="00193092" w:rsidRPr="00605EBE">
        <w:rPr>
          <w:kern w:val="1"/>
          <w:sz w:val="24"/>
          <w:szCs w:val="24"/>
          <w:lang w:eastAsia="hi-IN" w:bidi="hi-IN"/>
        </w:rPr>
        <w:t>j</w:t>
      </w:r>
      <w:r w:rsidR="00405FE7" w:rsidRPr="00605EBE">
        <w:rPr>
          <w:kern w:val="1"/>
          <w:sz w:val="24"/>
          <w:szCs w:val="24"/>
          <w:lang w:eastAsia="hi-IN" w:bidi="hi-IN"/>
        </w:rPr>
        <w:t xml:space="preserve"> w Centrum Diagnostyczno-Leczniczym i Zakładzie Radioterapii we Włocławku, </w:t>
      </w:r>
    </w:p>
    <w:p w14:paraId="7C29B53A" w14:textId="69407D12" w:rsidR="00405FE7" w:rsidRPr="00605EBE" w:rsidRDefault="008B11AE" w:rsidP="00A15780">
      <w:pPr>
        <w:tabs>
          <w:tab w:val="left" w:pos="-1002"/>
          <w:tab w:val="left" w:pos="1418"/>
        </w:tabs>
        <w:suppressAutoHyphens w:val="0"/>
        <w:spacing w:after="240"/>
        <w:ind w:left="851" w:hanging="284"/>
        <w:jc w:val="both"/>
        <w:textAlignment w:val="baseline"/>
        <w:rPr>
          <w:kern w:val="1"/>
          <w:sz w:val="24"/>
          <w:szCs w:val="24"/>
          <w:lang w:eastAsia="hi-IN" w:bidi="hi-IN"/>
        </w:rPr>
      </w:pPr>
      <w:r w:rsidRPr="00605EBE">
        <w:rPr>
          <w:kern w:val="1"/>
          <w:sz w:val="24"/>
          <w:szCs w:val="24"/>
          <w:lang w:eastAsia="hi-IN" w:bidi="hi-IN"/>
        </w:rPr>
        <w:t xml:space="preserve">2) </w:t>
      </w:r>
      <w:r w:rsidR="00405FE7" w:rsidRPr="00605EBE">
        <w:rPr>
          <w:kern w:val="1"/>
          <w:sz w:val="24"/>
          <w:szCs w:val="24"/>
          <w:lang w:eastAsia="hi-IN" w:bidi="hi-IN"/>
        </w:rPr>
        <w:t>prowadzenia dokumentacji dla Aparatury medyczne</w:t>
      </w:r>
      <w:r w:rsidR="00193092" w:rsidRPr="00605EBE">
        <w:rPr>
          <w:kern w:val="1"/>
          <w:sz w:val="24"/>
          <w:szCs w:val="24"/>
          <w:lang w:eastAsia="hi-IN" w:bidi="hi-IN"/>
        </w:rPr>
        <w:t>j</w:t>
      </w:r>
      <w:r w:rsidR="00405FE7" w:rsidRPr="00605EBE">
        <w:rPr>
          <w:kern w:val="1"/>
          <w:sz w:val="24"/>
          <w:szCs w:val="24"/>
          <w:lang w:eastAsia="hi-IN" w:bidi="hi-IN"/>
        </w:rPr>
        <w:t xml:space="preserve"> w zakresie zgodnym z </w:t>
      </w:r>
      <w:r w:rsidR="00A15780">
        <w:rPr>
          <w:kern w:val="1"/>
          <w:sz w:val="24"/>
          <w:szCs w:val="24"/>
          <w:lang w:eastAsia="hi-IN" w:bidi="hi-IN"/>
        </w:rPr>
        <w:t>w</w:t>
      </w:r>
      <w:r w:rsidR="00405FE7" w:rsidRPr="00605EBE">
        <w:rPr>
          <w:kern w:val="1"/>
          <w:sz w:val="24"/>
          <w:szCs w:val="24"/>
          <w:lang w:eastAsia="hi-IN" w:bidi="hi-IN"/>
        </w:rPr>
        <w:t>ymaganiami systemu zarządzania jakością i przepisami prawa,</w:t>
      </w:r>
    </w:p>
    <w:p w14:paraId="671A7DF6" w14:textId="2E0554E5" w:rsidR="00405FE7" w:rsidRPr="00605EBE" w:rsidRDefault="008B11AE" w:rsidP="00F9089E">
      <w:pPr>
        <w:tabs>
          <w:tab w:val="left" w:pos="-1002"/>
        </w:tabs>
        <w:suppressAutoHyphens w:val="0"/>
        <w:spacing w:after="240"/>
        <w:ind w:left="851" w:hanging="284"/>
        <w:jc w:val="both"/>
        <w:textAlignment w:val="baseline"/>
        <w:rPr>
          <w:sz w:val="24"/>
          <w:szCs w:val="24"/>
        </w:rPr>
      </w:pPr>
      <w:r w:rsidRPr="00605EBE">
        <w:rPr>
          <w:kern w:val="1"/>
          <w:sz w:val="24"/>
          <w:szCs w:val="24"/>
          <w:lang w:eastAsia="hi-IN" w:bidi="hi-IN"/>
        </w:rPr>
        <w:t xml:space="preserve">3) </w:t>
      </w:r>
      <w:r w:rsidR="00405FE7" w:rsidRPr="00605EBE">
        <w:rPr>
          <w:kern w:val="1"/>
          <w:sz w:val="24"/>
          <w:szCs w:val="24"/>
          <w:lang w:eastAsia="hi-IN" w:bidi="hi-IN"/>
        </w:rPr>
        <w:t>autoryzacji kart pracy serwisu, archiwizacja dokumentacji serwisowej związanej z dokonanymi naprawami Aparatury  medyczne</w:t>
      </w:r>
      <w:r w:rsidR="00193092" w:rsidRPr="00605EBE">
        <w:rPr>
          <w:kern w:val="1"/>
          <w:sz w:val="24"/>
          <w:szCs w:val="24"/>
          <w:lang w:eastAsia="hi-IN" w:bidi="hi-IN"/>
        </w:rPr>
        <w:t>j</w:t>
      </w:r>
      <w:r w:rsidR="00405FE7" w:rsidRPr="00605EBE">
        <w:rPr>
          <w:kern w:val="1"/>
          <w:sz w:val="24"/>
          <w:szCs w:val="24"/>
          <w:lang w:eastAsia="hi-IN" w:bidi="hi-IN"/>
        </w:rPr>
        <w:t>.</w:t>
      </w:r>
    </w:p>
    <w:p w14:paraId="0BB1635B" w14:textId="24CE3919" w:rsidR="00FB0618" w:rsidRPr="00605EBE" w:rsidRDefault="00405FE7" w:rsidP="00BF4896">
      <w:pPr>
        <w:pStyle w:val="Akapitzlist"/>
        <w:numPr>
          <w:ilvl w:val="6"/>
          <w:numId w:val="6"/>
        </w:numPr>
        <w:tabs>
          <w:tab w:val="clear" w:pos="2520"/>
        </w:tabs>
        <w:spacing w:after="240" w:line="276" w:lineRule="auto"/>
        <w:ind w:left="426" w:hanging="426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 xml:space="preserve">Wykonawca </w:t>
      </w:r>
      <w:r w:rsidRPr="00605EBE">
        <w:rPr>
          <w:sz w:val="24"/>
          <w:szCs w:val="24"/>
        </w:rPr>
        <w:t>zobowiązany jest udokumentować zatrudnienie w/w osoby/osób,</w:t>
      </w:r>
      <w:r w:rsidR="00E95B78" w:rsidRPr="00605EBE">
        <w:rPr>
          <w:sz w:val="24"/>
          <w:szCs w:val="24"/>
        </w:rPr>
        <w:br/>
      </w:r>
      <w:r w:rsidRPr="00605EBE">
        <w:rPr>
          <w:sz w:val="24"/>
          <w:szCs w:val="24"/>
        </w:rPr>
        <w:t xml:space="preserve">o której/których mowa w ust. 1 powyżej, w terminie do </w:t>
      </w:r>
      <w:r w:rsidR="00B440A0" w:rsidRPr="00605EBE">
        <w:rPr>
          <w:sz w:val="24"/>
          <w:szCs w:val="24"/>
        </w:rPr>
        <w:t>1</w:t>
      </w:r>
      <w:r w:rsidRPr="00605EBE">
        <w:rPr>
          <w:sz w:val="24"/>
          <w:szCs w:val="24"/>
        </w:rPr>
        <w:t xml:space="preserve">4 dni od dnia zawarcia niniejszej Umowy – tj. </w:t>
      </w:r>
      <w:r w:rsidRPr="00605EBE">
        <w:rPr>
          <w:b/>
          <w:sz w:val="24"/>
          <w:szCs w:val="24"/>
        </w:rPr>
        <w:t xml:space="preserve">Wykonawca </w:t>
      </w:r>
      <w:r w:rsidRPr="00605EBE">
        <w:rPr>
          <w:sz w:val="24"/>
          <w:szCs w:val="24"/>
        </w:rPr>
        <w:t xml:space="preserve">przedstawi </w:t>
      </w:r>
      <w:r w:rsidRPr="00605EBE">
        <w:rPr>
          <w:b/>
          <w:sz w:val="24"/>
          <w:szCs w:val="24"/>
        </w:rPr>
        <w:t>Zamawiającemu</w:t>
      </w:r>
      <w:r w:rsidRPr="00605EBE">
        <w:rPr>
          <w:sz w:val="24"/>
          <w:szCs w:val="24"/>
        </w:rPr>
        <w:t xml:space="preserve"> informację z której będzie wynikać: fakt zawarcia umowy o pracę, data zawarcia umowy, zakres obowiązków / nazwa stanowiska, rodzaj umowy, wymiar czasu pracy, okres obowiązywania umowy. </w:t>
      </w:r>
      <w:r w:rsidRPr="00605EBE">
        <w:rPr>
          <w:b/>
          <w:sz w:val="24"/>
          <w:szCs w:val="24"/>
        </w:rPr>
        <w:t>Wykonawca</w:t>
      </w:r>
      <w:r w:rsidRPr="00605EBE">
        <w:rPr>
          <w:sz w:val="24"/>
          <w:szCs w:val="24"/>
        </w:rPr>
        <w:t xml:space="preserve"> ma obowiązek przedstawić w/w informacje wraz z</w:t>
      </w:r>
      <w:r w:rsidR="0017479E" w:rsidRPr="00605EBE">
        <w:rPr>
          <w:sz w:val="24"/>
          <w:szCs w:val="24"/>
        </w:rPr>
        <w:t> </w:t>
      </w:r>
      <w:r w:rsidRPr="00605EBE">
        <w:rPr>
          <w:sz w:val="24"/>
          <w:szCs w:val="24"/>
        </w:rPr>
        <w:t>oświadczeniem dotyczącym wypełnienia obowiązków informacyjnych przewidzianych w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3C5B432E" w14:textId="16473ABB" w:rsidR="00FB0618" w:rsidRPr="00605EBE" w:rsidRDefault="00405FE7" w:rsidP="00AE557B">
      <w:pPr>
        <w:pStyle w:val="Akapitzlist"/>
        <w:numPr>
          <w:ilvl w:val="6"/>
          <w:numId w:val="6"/>
        </w:numPr>
        <w:tabs>
          <w:tab w:val="clear" w:pos="2520"/>
        </w:tabs>
        <w:spacing w:after="240" w:line="276" w:lineRule="auto"/>
        <w:ind w:left="426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>Wykonawca</w:t>
      </w:r>
      <w:r w:rsidRPr="00605EBE">
        <w:rPr>
          <w:sz w:val="24"/>
          <w:szCs w:val="24"/>
        </w:rPr>
        <w:t xml:space="preserve"> zobowiązany jest comiesięcznie ewidencjonować czas pracy zatrudnionych osób. Jednocześnie </w:t>
      </w:r>
      <w:r w:rsidRPr="00605EBE">
        <w:rPr>
          <w:b/>
          <w:sz w:val="24"/>
          <w:szCs w:val="24"/>
        </w:rPr>
        <w:t>Zamawiający</w:t>
      </w:r>
      <w:r w:rsidRPr="00605EBE">
        <w:rPr>
          <w:sz w:val="24"/>
          <w:szCs w:val="24"/>
        </w:rPr>
        <w:t xml:space="preserve"> zastrzega sobie prawo w każdym okresie realizacji </w:t>
      </w:r>
      <w:r w:rsidRPr="00605EBE">
        <w:rPr>
          <w:b/>
          <w:bCs/>
          <w:sz w:val="24"/>
          <w:szCs w:val="24"/>
        </w:rPr>
        <w:t>przedmiotu zamówienia</w:t>
      </w:r>
      <w:r w:rsidRPr="00605EBE">
        <w:rPr>
          <w:sz w:val="24"/>
          <w:szCs w:val="24"/>
        </w:rPr>
        <w:t xml:space="preserve"> zwrócić się do </w:t>
      </w:r>
      <w:r w:rsidRPr="00605EBE">
        <w:rPr>
          <w:b/>
          <w:sz w:val="24"/>
          <w:szCs w:val="24"/>
        </w:rPr>
        <w:t>Wykonawcy</w:t>
      </w:r>
      <w:r w:rsidRPr="00605EBE">
        <w:rPr>
          <w:sz w:val="24"/>
          <w:szCs w:val="24"/>
        </w:rPr>
        <w:t xml:space="preserve"> o udokumentowanie złożonej przez </w:t>
      </w:r>
      <w:r w:rsidRPr="00605EBE">
        <w:rPr>
          <w:b/>
          <w:sz w:val="24"/>
          <w:szCs w:val="24"/>
        </w:rPr>
        <w:t>Wykonawcę</w:t>
      </w:r>
      <w:r w:rsidRPr="00605EBE">
        <w:rPr>
          <w:sz w:val="24"/>
          <w:szCs w:val="24"/>
        </w:rPr>
        <w:t xml:space="preserve"> informacji poprzez przedstawienie dokumentacji zatrudnienia, zaś </w:t>
      </w:r>
      <w:r w:rsidRPr="00605EBE">
        <w:rPr>
          <w:b/>
          <w:sz w:val="24"/>
          <w:szCs w:val="24"/>
        </w:rPr>
        <w:t>Wykonawca</w:t>
      </w:r>
      <w:r w:rsidRPr="00605EBE">
        <w:rPr>
          <w:sz w:val="24"/>
          <w:szCs w:val="24"/>
        </w:rPr>
        <w:t xml:space="preserve"> ma obowiązek przedstawić ją z zachowaniem powszechnie obowiązujących przepisów o ochronie danych osobowych, w formie zanonimizowanej </w:t>
      </w:r>
      <w:r w:rsidRPr="00605EBE">
        <w:rPr>
          <w:sz w:val="24"/>
          <w:szCs w:val="24"/>
        </w:rPr>
        <w:br/>
        <w:t xml:space="preserve">w terminie 14 dni od dnia otrzymania wezwania. </w:t>
      </w:r>
    </w:p>
    <w:p w14:paraId="32D2A23F" w14:textId="60C86E09" w:rsidR="00FB0618" w:rsidRPr="00605EBE" w:rsidRDefault="00405FE7" w:rsidP="00F9089E">
      <w:pPr>
        <w:pStyle w:val="Akapitzlist"/>
        <w:numPr>
          <w:ilvl w:val="6"/>
          <w:numId w:val="6"/>
        </w:numPr>
        <w:tabs>
          <w:tab w:val="clear" w:pos="2520"/>
        </w:tabs>
        <w:spacing w:after="240" w:line="276" w:lineRule="auto"/>
        <w:ind w:left="426" w:hanging="426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Zatrudnienie, o którym mowa w ust. 1 niniejszego paragrafu, do realizacji </w:t>
      </w:r>
      <w:r w:rsidRPr="00605EBE">
        <w:rPr>
          <w:b/>
          <w:bCs/>
          <w:sz w:val="24"/>
          <w:szCs w:val="24"/>
        </w:rPr>
        <w:t>przedmiotu zamówienia</w:t>
      </w:r>
      <w:r w:rsidRPr="00605EBE">
        <w:rPr>
          <w:sz w:val="24"/>
          <w:szCs w:val="24"/>
        </w:rPr>
        <w:t xml:space="preserve"> będzie trwać w całym okresie wykonywania </w:t>
      </w:r>
      <w:r w:rsidRPr="00605EBE">
        <w:rPr>
          <w:b/>
          <w:bCs/>
          <w:sz w:val="24"/>
          <w:szCs w:val="24"/>
        </w:rPr>
        <w:t>przedmiotu zamówienia</w:t>
      </w:r>
      <w:r w:rsidRPr="00605EBE">
        <w:rPr>
          <w:sz w:val="24"/>
          <w:szCs w:val="24"/>
        </w:rPr>
        <w:t xml:space="preserve">, a w przypadku rozwiązania stosunku pracy przed zakończeniem tego okresu, </w:t>
      </w:r>
      <w:r w:rsidRPr="00605EBE">
        <w:rPr>
          <w:b/>
          <w:sz w:val="24"/>
          <w:szCs w:val="24"/>
        </w:rPr>
        <w:t>Wykonawca</w:t>
      </w:r>
      <w:r w:rsidRPr="00605EBE">
        <w:rPr>
          <w:sz w:val="24"/>
          <w:szCs w:val="24"/>
        </w:rPr>
        <w:t xml:space="preserve"> zobowiązuje się do zatrudnienia na to miejsce innej osoby w terminie do 14 dni od dnia rozwiązania umowy z zatrudnioną osobą – ust. 2 i 3 niniejszego paragrafu stosuje się odpowiednio. </w:t>
      </w:r>
    </w:p>
    <w:p w14:paraId="27993245" w14:textId="0432394C" w:rsidR="00FB0618" w:rsidRPr="00605EBE" w:rsidRDefault="00405FE7" w:rsidP="00F9089E">
      <w:pPr>
        <w:pStyle w:val="Akapitzlist"/>
        <w:numPr>
          <w:ilvl w:val="6"/>
          <w:numId w:val="6"/>
        </w:numPr>
        <w:tabs>
          <w:tab w:val="clear" w:pos="2520"/>
        </w:tabs>
        <w:spacing w:after="240" w:line="276" w:lineRule="auto"/>
        <w:ind w:left="426" w:hanging="426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Za niewykonanie obowiązku, o którym mowa w ust. 1 niniejszego paragrafu, a także za nieprzedłożenie na żądanie </w:t>
      </w:r>
      <w:r w:rsidRPr="00605EBE">
        <w:rPr>
          <w:b/>
          <w:sz w:val="24"/>
          <w:szCs w:val="24"/>
        </w:rPr>
        <w:t>Zamawiającego</w:t>
      </w:r>
      <w:r w:rsidRPr="00605EBE">
        <w:rPr>
          <w:sz w:val="24"/>
          <w:szCs w:val="24"/>
        </w:rPr>
        <w:t xml:space="preserve"> informacji, o której mowa w ust. 2 lub 3 niniejszego paragrafu w terminie określonym w Umowie, </w:t>
      </w:r>
      <w:r w:rsidRPr="00605EBE">
        <w:rPr>
          <w:b/>
          <w:sz w:val="24"/>
          <w:szCs w:val="24"/>
        </w:rPr>
        <w:t>Wykonawca</w:t>
      </w:r>
      <w:r w:rsidRPr="00605EBE">
        <w:rPr>
          <w:sz w:val="24"/>
          <w:szCs w:val="24"/>
        </w:rPr>
        <w:t xml:space="preserve"> jest zobowiązany do zapłacenia </w:t>
      </w:r>
      <w:r w:rsidRPr="00605EBE">
        <w:rPr>
          <w:b/>
          <w:bCs/>
          <w:sz w:val="24"/>
          <w:szCs w:val="24"/>
        </w:rPr>
        <w:t>Zamawiającemu</w:t>
      </w:r>
      <w:r w:rsidRPr="00605EBE">
        <w:rPr>
          <w:sz w:val="24"/>
          <w:szCs w:val="24"/>
        </w:rPr>
        <w:t xml:space="preserve"> kary umownej zgodnie z §</w:t>
      </w:r>
      <w:r w:rsidR="00900A31" w:rsidRPr="00605EBE">
        <w:rPr>
          <w:sz w:val="24"/>
          <w:szCs w:val="24"/>
        </w:rPr>
        <w:t xml:space="preserve">6 </w:t>
      </w:r>
      <w:r w:rsidRPr="00605EBE">
        <w:rPr>
          <w:sz w:val="24"/>
          <w:szCs w:val="24"/>
        </w:rPr>
        <w:t>Umowy.</w:t>
      </w:r>
    </w:p>
    <w:p w14:paraId="2FD59884" w14:textId="77777777" w:rsidR="00405FE7" w:rsidRPr="00605EBE" w:rsidRDefault="00405FE7" w:rsidP="00F9089E">
      <w:pPr>
        <w:pStyle w:val="Akapitzlist"/>
        <w:numPr>
          <w:ilvl w:val="6"/>
          <w:numId w:val="6"/>
        </w:numPr>
        <w:tabs>
          <w:tab w:val="clear" w:pos="2520"/>
        </w:tabs>
        <w:spacing w:after="240" w:line="276" w:lineRule="auto"/>
        <w:ind w:left="426" w:hanging="426"/>
        <w:jc w:val="both"/>
        <w:rPr>
          <w:sz w:val="24"/>
          <w:szCs w:val="24"/>
        </w:rPr>
      </w:pPr>
      <w:r w:rsidRPr="00605EBE">
        <w:rPr>
          <w:bCs/>
          <w:sz w:val="24"/>
          <w:szCs w:val="24"/>
        </w:rPr>
        <w:t xml:space="preserve">W celu weryfikacji wypełnienia przez </w:t>
      </w:r>
      <w:r w:rsidRPr="00605EBE">
        <w:rPr>
          <w:b/>
          <w:sz w:val="24"/>
          <w:szCs w:val="24"/>
        </w:rPr>
        <w:t>Wykonawcę</w:t>
      </w:r>
      <w:r w:rsidRPr="00605EBE">
        <w:rPr>
          <w:bCs/>
          <w:sz w:val="24"/>
          <w:szCs w:val="24"/>
        </w:rPr>
        <w:t xml:space="preserve"> wymogów dotyczących zatrudnienia na podstawie umowy o pracę, </w:t>
      </w:r>
      <w:r w:rsidRPr="00605EBE">
        <w:rPr>
          <w:b/>
          <w:bCs/>
          <w:sz w:val="24"/>
          <w:szCs w:val="24"/>
        </w:rPr>
        <w:t>Zamawiający</w:t>
      </w:r>
      <w:r w:rsidRPr="00605EBE">
        <w:rPr>
          <w:bCs/>
          <w:sz w:val="24"/>
          <w:szCs w:val="24"/>
        </w:rPr>
        <w:t xml:space="preserve"> może żądać stosownych informacji i dokumentów, w tym w szczególności:</w:t>
      </w:r>
    </w:p>
    <w:p w14:paraId="3048CC4E" w14:textId="77777777" w:rsidR="00405FE7" w:rsidRPr="00605EBE" w:rsidRDefault="00405FE7" w:rsidP="00BF4896">
      <w:pPr>
        <w:numPr>
          <w:ilvl w:val="0"/>
          <w:numId w:val="25"/>
        </w:numPr>
        <w:tabs>
          <w:tab w:val="left" w:pos="1276"/>
        </w:tabs>
        <w:spacing w:after="240" w:line="276" w:lineRule="auto"/>
        <w:ind w:left="993" w:hanging="426"/>
        <w:jc w:val="both"/>
        <w:rPr>
          <w:sz w:val="24"/>
          <w:szCs w:val="24"/>
        </w:rPr>
      </w:pPr>
      <w:r w:rsidRPr="00605EBE">
        <w:rPr>
          <w:bCs/>
          <w:sz w:val="24"/>
          <w:szCs w:val="24"/>
        </w:rPr>
        <w:t>oświadczenia zatrudnionego pracownika;</w:t>
      </w:r>
    </w:p>
    <w:p w14:paraId="73D2A9B2" w14:textId="55E91F51" w:rsidR="00405FE7" w:rsidRPr="00605EBE" w:rsidRDefault="00405FE7" w:rsidP="00BF4896">
      <w:pPr>
        <w:numPr>
          <w:ilvl w:val="0"/>
          <w:numId w:val="25"/>
        </w:numPr>
        <w:spacing w:after="240" w:line="276" w:lineRule="auto"/>
        <w:ind w:hanging="720"/>
        <w:jc w:val="both"/>
        <w:rPr>
          <w:sz w:val="24"/>
          <w:szCs w:val="24"/>
        </w:rPr>
      </w:pPr>
      <w:r w:rsidRPr="00605EBE">
        <w:rPr>
          <w:bCs/>
          <w:sz w:val="24"/>
          <w:szCs w:val="24"/>
        </w:rPr>
        <w:lastRenderedPageBreak/>
        <w:t>oświadczenia</w:t>
      </w:r>
      <w:r w:rsidR="0046754A" w:rsidRPr="00605EBE">
        <w:rPr>
          <w:bCs/>
          <w:sz w:val="24"/>
          <w:szCs w:val="24"/>
        </w:rPr>
        <w:t xml:space="preserve"> </w:t>
      </w:r>
      <w:r w:rsidRPr="00605EBE">
        <w:rPr>
          <w:b/>
          <w:bCs/>
          <w:sz w:val="24"/>
          <w:szCs w:val="24"/>
        </w:rPr>
        <w:t>Wykonawcy</w:t>
      </w:r>
      <w:r w:rsidRPr="00605EBE">
        <w:rPr>
          <w:bCs/>
          <w:sz w:val="24"/>
          <w:szCs w:val="24"/>
        </w:rPr>
        <w:t xml:space="preserve"> lub podwykonawcy o zatrudnieniu pracownika na  podstawie umowy o pracę;</w:t>
      </w:r>
    </w:p>
    <w:p w14:paraId="73C4F7F0" w14:textId="77777777" w:rsidR="00405FE7" w:rsidRPr="00605EBE" w:rsidRDefault="00405FE7" w:rsidP="00BF4896">
      <w:pPr>
        <w:numPr>
          <w:ilvl w:val="0"/>
          <w:numId w:val="25"/>
        </w:numPr>
        <w:spacing w:after="240" w:line="276" w:lineRule="auto"/>
        <w:ind w:hanging="720"/>
        <w:jc w:val="both"/>
        <w:rPr>
          <w:sz w:val="24"/>
          <w:szCs w:val="24"/>
        </w:rPr>
      </w:pPr>
      <w:r w:rsidRPr="00605EBE">
        <w:rPr>
          <w:bCs/>
          <w:sz w:val="24"/>
          <w:szCs w:val="24"/>
        </w:rPr>
        <w:t>poświadczonej za zgodność z oryginałem kopii umowy o pracę zatrudnionego pracownika;</w:t>
      </w:r>
    </w:p>
    <w:p w14:paraId="764FB88B" w14:textId="522DC781" w:rsidR="000828AB" w:rsidRPr="00605EBE" w:rsidRDefault="00405FE7" w:rsidP="00F9089E">
      <w:pPr>
        <w:numPr>
          <w:ilvl w:val="0"/>
          <w:numId w:val="25"/>
        </w:numPr>
        <w:spacing w:after="240" w:line="276" w:lineRule="auto"/>
        <w:ind w:hanging="720"/>
        <w:jc w:val="both"/>
        <w:rPr>
          <w:bCs/>
          <w:sz w:val="24"/>
          <w:szCs w:val="24"/>
        </w:rPr>
      </w:pPr>
      <w:r w:rsidRPr="00605EBE">
        <w:rPr>
          <w:bCs/>
          <w:sz w:val="24"/>
          <w:szCs w:val="24"/>
        </w:rPr>
        <w:t>innych dokumentów</w:t>
      </w:r>
      <w:r w:rsidR="00900A31" w:rsidRPr="00605EBE">
        <w:rPr>
          <w:bCs/>
          <w:sz w:val="24"/>
          <w:szCs w:val="24"/>
        </w:rPr>
        <w:t xml:space="preserve">, </w:t>
      </w:r>
      <w:r w:rsidRPr="00605EBE">
        <w:rPr>
          <w:bCs/>
          <w:sz w:val="24"/>
          <w:szCs w:val="24"/>
        </w:rPr>
        <w:t xml:space="preserve">zawierających informacje, w tym dane osobowe, niezbędne do weryfikacji zatrudnienia na podstawie umowy o pracę, w szczególności imię i nazwisko zatrudnionego pracownika, datę zawarcia umowy o pracę, rodzaj umowy </w:t>
      </w:r>
      <w:r w:rsidR="00900A31" w:rsidRPr="00605EBE">
        <w:rPr>
          <w:bCs/>
          <w:sz w:val="24"/>
          <w:szCs w:val="24"/>
        </w:rPr>
        <w:t xml:space="preserve"> </w:t>
      </w:r>
      <w:r w:rsidRPr="00605EBE">
        <w:rPr>
          <w:bCs/>
          <w:sz w:val="24"/>
          <w:szCs w:val="24"/>
        </w:rPr>
        <w:t xml:space="preserve">o pracę i zakres obowiązków pracownika. </w:t>
      </w:r>
    </w:p>
    <w:p w14:paraId="2366126B" w14:textId="1BADAB9F" w:rsidR="003F53C6" w:rsidRPr="00605EBE" w:rsidRDefault="003F53C6" w:rsidP="00BF4896">
      <w:pPr>
        <w:pStyle w:val="Akapitzlist"/>
        <w:numPr>
          <w:ilvl w:val="0"/>
          <w:numId w:val="44"/>
        </w:numPr>
        <w:spacing w:after="240" w:line="276" w:lineRule="auto"/>
        <w:ind w:left="426" w:hanging="426"/>
        <w:jc w:val="both"/>
        <w:rPr>
          <w:bCs/>
          <w:sz w:val="24"/>
          <w:szCs w:val="24"/>
        </w:rPr>
      </w:pPr>
      <w:r w:rsidRPr="00605EBE">
        <w:rPr>
          <w:bCs/>
          <w:sz w:val="24"/>
          <w:szCs w:val="24"/>
        </w:rPr>
        <w:t>Wykonawca zobowiązuje się do przekazania Zamawiającemu informacji, o których mowa w niniejszym paragrafie w formie zanonimizowanej – z zastrzeżeniem danych osobowych wskazanych w poszczególnych ustępach.</w:t>
      </w:r>
    </w:p>
    <w:p w14:paraId="24B80BC8" w14:textId="0E7FAF00" w:rsidR="000828AB" w:rsidRPr="00605EBE" w:rsidRDefault="000828AB">
      <w:pPr>
        <w:spacing w:line="276" w:lineRule="auto"/>
        <w:jc w:val="center"/>
        <w:rPr>
          <w:sz w:val="24"/>
          <w:szCs w:val="24"/>
        </w:rPr>
      </w:pPr>
      <w:r w:rsidRPr="00605EBE">
        <w:rPr>
          <w:b/>
          <w:sz w:val="24"/>
          <w:szCs w:val="24"/>
        </w:rPr>
        <w:t>§ 5</w:t>
      </w:r>
    </w:p>
    <w:p w14:paraId="43A8B4DF" w14:textId="77777777" w:rsidR="000828AB" w:rsidRPr="00605EBE" w:rsidRDefault="000828AB">
      <w:pPr>
        <w:pStyle w:val="Nagwek8"/>
        <w:spacing w:line="276" w:lineRule="auto"/>
        <w:jc w:val="center"/>
        <w:rPr>
          <w:rFonts w:cs="Times New Roman"/>
          <w:b/>
          <w:i w:val="0"/>
          <w:iCs w:val="0"/>
          <w:sz w:val="24"/>
          <w:szCs w:val="24"/>
        </w:rPr>
      </w:pPr>
      <w:r w:rsidRPr="00605EBE">
        <w:rPr>
          <w:rFonts w:cs="Times New Roman"/>
          <w:b/>
          <w:i w:val="0"/>
          <w:iCs w:val="0"/>
          <w:sz w:val="24"/>
          <w:szCs w:val="24"/>
        </w:rPr>
        <w:t>WYNAGRODZENIE I WARUNKI PŁATNOŚCI</w:t>
      </w:r>
    </w:p>
    <w:p w14:paraId="53BACA5B" w14:textId="77777777" w:rsidR="000828AB" w:rsidRPr="00605EBE" w:rsidRDefault="000828AB">
      <w:pPr>
        <w:numPr>
          <w:ilvl w:val="0"/>
          <w:numId w:val="8"/>
        </w:numPr>
        <w:tabs>
          <w:tab w:val="left" w:pos="360"/>
        </w:tabs>
        <w:suppressAutoHyphens w:val="0"/>
        <w:spacing w:line="276" w:lineRule="auto"/>
        <w:ind w:left="360"/>
        <w:jc w:val="both"/>
        <w:rPr>
          <w:sz w:val="24"/>
          <w:szCs w:val="24"/>
        </w:rPr>
      </w:pPr>
      <w:r w:rsidRPr="00605EBE">
        <w:rPr>
          <w:b/>
          <w:bCs/>
          <w:sz w:val="24"/>
          <w:szCs w:val="24"/>
        </w:rPr>
        <w:t>Strony</w:t>
      </w:r>
      <w:r w:rsidRPr="00605EBE">
        <w:rPr>
          <w:sz w:val="24"/>
          <w:szCs w:val="24"/>
        </w:rPr>
        <w:t xml:space="preserve"> ustalają wartość Umowy w oparciu o złożoną w postępowaniu </w:t>
      </w:r>
      <w:r w:rsidRPr="00605EBE">
        <w:rPr>
          <w:sz w:val="24"/>
          <w:szCs w:val="24"/>
        </w:rPr>
        <w:br/>
        <w:t xml:space="preserve">o udzielenie zamówienia publicznego ofertę </w:t>
      </w:r>
      <w:r w:rsidRPr="00605EBE">
        <w:rPr>
          <w:b/>
          <w:sz w:val="24"/>
          <w:szCs w:val="24"/>
        </w:rPr>
        <w:t>Wykonawcy</w:t>
      </w:r>
      <w:r w:rsidRPr="00605EBE">
        <w:rPr>
          <w:sz w:val="24"/>
          <w:szCs w:val="24"/>
        </w:rPr>
        <w:t xml:space="preserve"> z dnia ................................. r. </w:t>
      </w:r>
    </w:p>
    <w:p w14:paraId="3FF1DDA0" w14:textId="77777777" w:rsidR="000828AB" w:rsidRPr="00605EBE" w:rsidRDefault="000828AB">
      <w:pPr>
        <w:numPr>
          <w:ilvl w:val="0"/>
          <w:numId w:val="8"/>
        </w:numPr>
        <w:tabs>
          <w:tab w:val="left" w:pos="360"/>
        </w:tabs>
        <w:suppressAutoHyphens w:val="0"/>
        <w:spacing w:line="276" w:lineRule="auto"/>
        <w:ind w:left="360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Kwota wynagrodzenia wynikająca z realizacji Umowy:</w:t>
      </w:r>
    </w:p>
    <w:p w14:paraId="3CD0116D" w14:textId="77777777" w:rsidR="000828AB" w:rsidRPr="00605EBE" w:rsidRDefault="000828AB">
      <w:pPr>
        <w:numPr>
          <w:ilvl w:val="0"/>
          <w:numId w:val="11"/>
        </w:numPr>
        <w:tabs>
          <w:tab w:val="left" w:pos="360"/>
        </w:tabs>
        <w:suppressAutoHyphens w:val="0"/>
        <w:spacing w:line="276" w:lineRule="auto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łączna wartość:</w:t>
      </w:r>
    </w:p>
    <w:p w14:paraId="15395552" w14:textId="77777777" w:rsidR="000828AB" w:rsidRPr="00605EBE" w:rsidRDefault="000828AB">
      <w:pPr>
        <w:tabs>
          <w:tab w:val="left" w:pos="993"/>
        </w:tabs>
        <w:suppressAutoHyphens w:val="0"/>
        <w:spacing w:line="276" w:lineRule="auto"/>
        <w:ind w:left="1134" w:hanging="283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Netto:</w:t>
      </w:r>
      <w:r w:rsidRPr="00605EBE">
        <w:rPr>
          <w:sz w:val="24"/>
          <w:szCs w:val="24"/>
        </w:rPr>
        <w:tab/>
      </w:r>
      <w:r w:rsidRPr="00605EBE">
        <w:rPr>
          <w:sz w:val="24"/>
          <w:szCs w:val="24"/>
        </w:rPr>
        <w:tab/>
      </w:r>
      <w:r w:rsidRPr="00605EBE">
        <w:rPr>
          <w:sz w:val="24"/>
          <w:szCs w:val="24"/>
        </w:rPr>
        <w:tab/>
        <w:t>..................... zł</w:t>
      </w:r>
    </w:p>
    <w:p w14:paraId="538AF2A5" w14:textId="77777777" w:rsidR="000828AB" w:rsidRPr="00605EBE" w:rsidRDefault="000828AB">
      <w:pPr>
        <w:tabs>
          <w:tab w:val="left" w:pos="993"/>
        </w:tabs>
        <w:suppressAutoHyphens w:val="0"/>
        <w:spacing w:line="276" w:lineRule="auto"/>
        <w:ind w:left="1134" w:hanging="283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(słownie: …………………)</w:t>
      </w:r>
    </w:p>
    <w:p w14:paraId="148B8534" w14:textId="77777777" w:rsidR="000828AB" w:rsidRPr="00605EBE" w:rsidRDefault="000828AB">
      <w:pPr>
        <w:tabs>
          <w:tab w:val="left" w:pos="993"/>
        </w:tabs>
        <w:suppressAutoHyphens w:val="0"/>
        <w:spacing w:line="276" w:lineRule="auto"/>
        <w:ind w:left="1134" w:hanging="283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Podatek VAT ..%:</w:t>
      </w:r>
      <w:r w:rsidRPr="00605EBE">
        <w:rPr>
          <w:sz w:val="24"/>
          <w:szCs w:val="24"/>
        </w:rPr>
        <w:tab/>
      </w:r>
      <w:r w:rsidRPr="00605EBE">
        <w:rPr>
          <w:sz w:val="24"/>
          <w:szCs w:val="24"/>
        </w:rPr>
        <w:tab/>
        <w:t>....................  zł</w:t>
      </w:r>
    </w:p>
    <w:p w14:paraId="4781C686" w14:textId="77777777" w:rsidR="000828AB" w:rsidRPr="00605EBE" w:rsidRDefault="000828AB">
      <w:pPr>
        <w:tabs>
          <w:tab w:val="left" w:pos="993"/>
        </w:tabs>
        <w:suppressAutoHyphens w:val="0"/>
        <w:spacing w:line="276" w:lineRule="auto"/>
        <w:ind w:left="1134" w:hanging="283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(słownie: …………………)</w:t>
      </w:r>
    </w:p>
    <w:p w14:paraId="58A9EA14" w14:textId="77777777" w:rsidR="000828AB" w:rsidRPr="00605EBE" w:rsidRDefault="000828AB">
      <w:pPr>
        <w:tabs>
          <w:tab w:val="left" w:pos="993"/>
        </w:tabs>
        <w:suppressAutoHyphens w:val="0"/>
        <w:spacing w:line="276" w:lineRule="auto"/>
        <w:ind w:left="1134" w:hanging="283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Brutto: </w:t>
      </w:r>
      <w:r w:rsidRPr="00605EBE">
        <w:rPr>
          <w:sz w:val="24"/>
          <w:szCs w:val="24"/>
        </w:rPr>
        <w:tab/>
      </w:r>
      <w:r w:rsidRPr="00605EBE">
        <w:rPr>
          <w:sz w:val="24"/>
          <w:szCs w:val="24"/>
        </w:rPr>
        <w:tab/>
        <w:t>..................... zł</w:t>
      </w:r>
    </w:p>
    <w:p w14:paraId="0985F495" w14:textId="77777777" w:rsidR="000828AB" w:rsidRPr="00605EBE" w:rsidRDefault="000828AB">
      <w:pPr>
        <w:tabs>
          <w:tab w:val="left" w:pos="993"/>
        </w:tabs>
        <w:suppressAutoHyphens w:val="0"/>
        <w:spacing w:line="276" w:lineRule="auto"/>
        <w:ind w:left="1134" w:hanging="283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(słownie: …………………)</w:t>
      </w:r>
    </w:p>
    <w:p w14:paraId="7304C082" w14:textId="77777777" w:rsidR="000828AB" w:rsidRPr="00605EBE" w:rsidRDefault="000828AB">
      <w:pPr>
        <w:numPr>
          <w:ilvl w:val="0"/>
          <w:numId w:val="11"/>
        </w:numPr>
        <w:tabs>
          <w:tab w:val="left" w:pos="360"/>
        </w:tabs>
        <w:suppressAutoHyphens w:val="0"/>
        <w:spacing w:line="276" w:lineRule="auto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miesięczna wartość:</w:t>
      </w:r>
    </w:p>
    <w:p w14:paraId="185A26E7" w14:textId="77777777" w:rsidR="000828AB" w:rsidRPr="00605EBE" w:rsidRDefault="000828AB">
      <w:pPr>
        <w:tabs>
          <w:tab w:val="left" w:pos="993"/>
        </w:tabs>
        <w:suppressAutoHyphens w:val="0"/>
        <w:spacing w:line="276" w:lineRule="auto"/>
        <w:ind w:left="993" w:hanging="142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Netto: </w:t>
      </w:r>
      <w:r w:rsidRPr="00605EBE">
        <w:rPr>
          <w:sz w:val="24"/>
          <w:szCs w:val="24"/>
        </w:rPr>
        <w:tab/>
      </w:r>
      <w:r w:rsidRPr="00605EBE">
        <w:rPr>
          <w:sz w:val="24"/>
          <w:szCs w:val="24"/>
        </w:rPr>
        <w:tab/>
      </w:r>
      <w:r w:rsidRPr="00605EBE">
        <w:rPr>
          <w:sz w:val="24"/>
          <w:szCs w:val="24"/>
        </w:rPr>
        <w:tab/>
        <w:t>..................... zł</w:t>
      </w:r>
    </w:p>
    <w:p w14:paraId="55932024" w14:textId="77777777" w:rsidR="000828AB" w:rsidRPr="00605EBE" w:rsidRDefault="000828AB">
      <w:pPr>
        <w:tabs>
          <w:tab w:val="left" w:pos="993"/>
        </w:tabs>
        <w:suppressAutoHyphens w:val="0"/>
        <w:spacing w:line="276" w:lineRule="auto"/>
        <w:ind w:left="993" w:hanging="142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(słownie:…………………)</w:t>
      </w:r>
    </w:p>
    <w:p w14:paraId="0844F613" w14:textId="77777777" w:rsidR="000828AB" w:rsidRPr="00605EBE" w:rsidRDefault="000828AB">
      <w:pPr>
        <w:tabs>
          <w:tab w:val="left" w:pos="993"/>
        </w:tabs>
        <w:suppressAutoHyphens w:val="0"/>
        <w:spacing w:line="276" w:lineRule="auto"/>
        <w:ind w:left="993" w:hanging="142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Podatek VAT …%:</w:t>
      </w:r>
      <w:r w:rsidRPr="00605EBE">
        <w:rPr>
          <w:sz w:val="24"/>
          <w:szCs w:val="24"/>
        </w:rPr>
        <w:tab/>
      </w:r>
      <w:r w:rsidRPr="00605EBE">
        <w:rPr>
          <w:sz w:val="24"/>
          <w:szCs w:val="24"/>
        </w:rPr>
        <w:tab/>
        <w:t>..................... zł</w:t>
      </w:r>
    </w:p>
    <w:p w14:paraId="58A0E714" w14:textId="77777777" w:rsidR="000828AB" w:rsidRPr="00605EBE" w:rsidRDefault="000828AB">
      <w:pPr>
        <w:tabs>
          <w:tab w:val="left" w:pos="993"/>
        </w:tabs>
        <w:suppressAutoHyphens w:val="0"/>
        <w:spacing w:line="276" w:lineRule="auto"/>
        <w:ind w:left="993" w:hanging="142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(słownie: …………………)</w:t>
      </w:r>
    </w:p>
    <w:p w14:paraId="2FCDE29A" w14:textId="77777777" w:rsidR="000828AB" w:rsidRPr="00605EBE" w:rsidRDefault="000828AB">
      <w:pPr>
        <w:tabs>
          <w:tab w:val="left" w:pos="993"/>
        </w:tabs>
        <w:suppressAutoHyphens w:val="0"/>
        <w:spacing w:line="276" w:lineRule="auto"/>
        <w:ind w:left="993" w:hanging="142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Brutto: </w:t>
      </w:r>
      <w:r w:rsidRPr="00605EBE">
        <w:rPr>
          <w:sz w:val="24"/>
          <w:szCs w:val="24"/>
        </w:rPr>
        <w:tab/>
        <w:t xml:space="preserve"> </w:t>
      </w:r>
      <w:r w:rsidRPr="00605EBE">
        <w:rPr>
          <w:sz w:val="24"/>
          <w:szCs w:val="24"/>
        </w:rPr>
        <w:tab/>
        <w:t>..................... zł</w:t>
      </w:r>
    </w:p>
    <w:p w14:paraId="087AFCD9" w14:textId="77777777" w:rsidR="000828AB" w:rsidRPr="00605EBE" w:rsidRDefault="000828AB">
      <w:pPr>
        <w:tabs>
          <w:tab w:val="left" w:pos="993"/>
        </w:tabs>
        <w:suppressAutoHyphens w:val="0"/>
        <w:spacing w:line="276" w:lineRule="auto"/>
        <w:ind w:left="993" w:hanging="142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(słownie: …………………)</w:t>
      </w:r>
    </w:p>
    <w:p w14:paraId="2EB36237" w14:textId="155FCC28" w:rsidR="00900A31" w:rsidRPr="00605EBE" w:rsidRDefault="000828AB" w:rsidP="00BF4896">
      <w:pPr>
        <w:numPr>
          <w:ilvl w:val="0"/>
          <w:numId w:val="8"/>
        </w:numPr>
        <w:tabs>
          <w:tab w:val="clear" w:pos="720"/>
          <w:tab w:val="num" w:pos="360"/>
        </w:tabs>
        <w:suppressAutoHyphens w:val="0"/>
        <w:spacing w:before="240" w:line="276" w:lineRule="auto"/>
        <w:ind w:left="426" w:hanging="426"/>
        <w:jc w:val="both"/>
        <w:rPr>
          <w:color w:val="000000" w:themeColor="text1"/>
          <w:sz w:val="24"/>
          <w:szCs w:val="24"/>
        </w:rPr>
      </w:pPr>
      <w:r w:rsidRPr="00605EBE">
        <w:rPr>
          <w:color w:val="000000" w:themeColor="text1"/>
          <w:sz w:val="24"/>
          <w:szCs w:val="24"/>
        </w:rPr>
        <w:t xml:space="preserve"> </w:t>
      </w:r>
      <w:r w:rsidR="00900A31" w:rsidRPr="00605EBE">
        <w:rPr>
          <w:color w:val="000000" w:themeColor="text1"/>
          <w:sz w:val="24"/>
          <w:szCs w:val="24"/>
        </w:rPr>
        <w:t>Zamawiający zobowiązuje się do zapłaty należności w terminie 30 dni</w:t>
      </w:r>
      <w:r w:rsidR="00900A31" w:rsidRPr="00605EBE">
        <w:rPr>
          <w:color w:val="000000" w:themeColor="text1"/>
          <w:sz w:val="24"/>
          <w:szCs w:val="24"/>
        </w:rPr>
        <w:br/>
        <w:t>od daty otrzymania faktury.</w:t>
      </w:r>
    </w:p>
    <w:p w14:paraId="405A8806" w14:textId="15CCCCEA" w:rsidR="00FB0618" w:rsidRPr="00605EBE" w:rsidRDefault="00900A31" w:rsidP="00F9089E">
      <w:pPr>
        <w:numPr>
          <w:ilvl w:val="0"/>
          <w:numId w:val="8"/>
        </w:numPr>
        <w:tabs>
          <w:tab w:val="clear" w:pos="720"/>
          <w:tab w:val="num" w:pos="360"/>
        </w:tabs>
        <w:suppressAutoHyphens w:val="0"/>
        <w:spacing w:before="240" w:line="276" w:lineRule="auto"/>
        <w:ind w:left="426" w:hanging="426"/>
        <w:jc w:val="both"/>
        <w:rPr>
          <w:color w:val="000000" w:themeColor="text1"/>
          <w:sz w:val="24"/>
          <w:szCs w:val="24"/>
        </w:rPr>
      </w:pPr>
      <w:r w:rsidRPr="00605EBE">
        <w:rPr>
          <w:color w:val="000000" w:themeColor="text1"/>
          <w:sz w:val="24"/>
          <w:szCs w:val="24"/>
        </w:rPr>
        <w:t xml:space="preserve">W przypadku, gdy </w:t>
      </w:r>
      <w:r w:rsidRPr="00605EBE">
        <w:rPr>
          <w:b/>
          <w:bCs/>
          <w:color w:val="000000" w:themeColor="text1"/>
          <w:sz w:val="24"/>
          <w:szCs w:val="24"/>
        </w:rPr>
        <w:t>Wykonawcę</w:t>
      </w:r>
      <w:r w:rsidRPr="00605EBE">
        <w:rPr>
          <w:color w:val="000000" w:themeColor="text1"/>
          <w:sz w:val="24"/>
          <w:szCs w:val="24"/>
        </w:rPr>
        <w:t xml:space="preserve"> obejmuje Krajowy System e-Faktur jest on zobowiązany do wystawienia faktury ustrukturyzowanej poprzez Krajowy System e-Faktur. W przypadku tzw. awarii zwykłej Krajowego Systemu e-Faktur (art. 106ne ust. 1 ustawy o podatku od towarów i usług) uniemożliwiającej wystawienie faktury ustrukturyzowanej, Wykonawca przygotuje i prześle fakturę VAT opatrzoną kodami QR OFFLINE i CERTYFIKAT w formacie pdf drogą elektroniczną na adres  faktury@co.bydgoszcz.pl . Najpóźniej w ciągu 7 dni roboczych od ustania tej awarii, faktura zostanie przesłana przez </w:t>
      </w:r>
      <w:r w:rsidRPr="00605EBE">
        <w:rPr>
          <w:b/>
          <w:bCs/>
          <w:color w:val="000000" w:themeColor="text1"/>
          <w:sz w:val="24"/>
          <w:szCs w:val="24"/>
        </w:rPr>
        <w:t>Wykonawcę</w:t>
      </w:r>
      <w:r w:rsidRPr="00605EBE">
        <w:rPr>
          <w:color w:val="000000" w:themeColor="text1"/>
          <w:sz w:val="24"/>
          <w:szCs w:val="24"/>
        </w:rPr>
        <w:t xml:space="preserve"> do Krajowego Systemu e-Faktur. </w:t>
      </w:r>
    </w:p>
    <w:p w14:paraId="7FFDAF89" w14:textId="17B16AF4" w:rsidR="00FB0618" w:rsidRPr="00605EBE" w:rsidRDefault="00900A31" w:rsidP="00F9089E">
      <w:pPr>
        <w:numPr>
          <w:ilvl w:val="0"/>
          <w:numId w:val="8"/>
        </w:numPr>
        <w:tabs>
          <w:tab w:val="clear" w:pos="720"/>
          <w:tab w:val="num" w:pos="360"/>
        </w:tabs>
        <w:suppressAutoHyphens w:val="0"/>
        <w:spacing w:before="240" w:line="276" w:lineRule="auto"/>
        <w:ind w:left="426" w:hanging="426"/>
        <w:jc w:val="both"/>
        <w:rPr>
          <w:color w:val="000000" w:themeColor="text1"/>
          <w:sz w:val="24"/>
          <w:szCs w:val="24"/>
        </w:rPr>
      </w:pPr>
      <w:r w:rsidRPr="00605EBE">
        <w:rPr>
          <w:color w:val="000000" w:themeColor="text1"/>
          <w:sz w:val="24"/>
          <w:szCs w:val="24"/>
        </w:rPr>
        <w:lastRenderedPageBreak/>
        <w:t xml:space="preserve">W innym przypadku niż określony w ust. 4  niniejszego paragrafu, faktura wynikająca z realizacji umowy powinna zawierać numer umowy oraz numery zamówień (w opisie merytorycznym). Fakturę można przesłać </w:t>
      </w:r>
      <w:r w:rsidRPr="00605EBE">
        <w:rPr>
          <w:b/>
          <w:bCs/>
          <w:color w:val="000000" w:themeColor="text1"/>
          <w:sz w:val="24"/>
          <w:szCs w:val="24"/>
        </w:rPr>
        <w:t>Zamawiającemu</w:t>
      </w:r>
      <w:r w:rsidRPr="00605EBE">
        <w:rPr>
          <w:color w:val="000000" w:themeColor="text1"/>
          <w:sz w:val="24"/>
          <w:szCs w:val="24"/>
        </w:rPr>
        <w:t xml:space="preserve"> na adres e-mail: faktury@co.bydgoszcz.pl  lub za pomocą platformy PEF dostępnej na stronie https://efaktura.gov.pl/ </w:t>
      </w:r>
    </w:p>
    <w:p w14:paraId="43368469" w14:textId="15BD94F3" w:rsidR="00FB0618" w:rsidRPr="00605EBE" w:rsidRDefault="00900A31" w:rsidP="00F9089E">
      <w:pPr>
        <w:numPr>
          <w:ilvl w:val="0"/>
          <w:numId w:val="8"/>
        </w:numPr>
        <w:tabs>
          <w:tab w:val="clear" w:pos="720"/>
          <w:tab w:val="num" w:pos="360"/>
        </w:tabs>
        <w:suppressAutoHyphens w:val="0"/>
        <w:spacing w:before="240" w:line="276" w:lineRule="auto"/>
        <w:ind w:left="426" w:hanging="426"/>
        <w:jc w:val="both"/>
        <w:rPr>
          <w:color w:val="000000" w:themeColor="text1"/>
          <w:sz w:val="24"/>
          <w:szCs w:val="24"/>
        </w:rPr>
      </w:pPr>
      <w:r w:rsidRPr="00605EBE">
        <w:rPr>
          <w:color w:val="000000" w:themeColor="text1"/>
          <w:sz w:val="24"/>
          <w:szCs w:val="24"/>
        </w:rPr>
        <w:t>W przypadku faktur, w których kwota należności ogółem stanowi kwotę,</w:t>
      </w:r>
      <w:r w:rsidRPr="00605EBE">
        <w:rPr>
          <w:color w:val="000000" w:themeColor="text1"/>
          <w:sz w:val="24"/>
          <w:szCs w:val="24"/>
        </w:rPr>
        <w:br/>
        <w:t>o której mowa w art. 19 pkt 2 ustawy z dnia 6 marca 2018 r. Prawo przedsiębiorców (tj. przekracza 15 000,00 zł lub równowartość tej kwoty), obejmujących dokonaną na rzecz podatnika dostawę towarów lub świadczenie usług, o których mowa w załączniku nr 15 do ustawy z 11 marca 2004 r. o podatku od towarów i usług– faktura powinna zawierać wyrazy „mechanizm podzielonej płatności”, zgodnie z art. 106e ust. 1 pkt 18a ustawy o VAT.</w:t>
      </w:r>
    </w:p>
    <w:p w14:paraId="0EE879E1" w14:textId="1E3DD95F" w:rsidR="00FB0618" w:rsidRPr="00605EBE" w:rsidRDefault="00900A31" w:rsidP="00BF4896">
      <w:pPr>
        <w:numPr>
          <w:ilvl w:val="0"/>
          <w:numId w:val="8"/>
        </w:numPr>
        <w:tabs>
          <w:tab w:val="clear" w:pos="720"/>
          <w:tab w:val="num" w:pos="360"/>
        </w:tabs>
        <w:suppressAutoHyphens w:val="0"/>
        <w:spacing w:before="240" w:line="276" w:lineRule="auto"/>
        <w:ind w:left="426" w:hanging="426"/>
        <w:jc w:val="both"/>
        <w:rPr>
          <w:color w:val="000000" w:themeColor="text1"/>
          <w:sz w:val="24"/>
          <w:szCs w:val="24"/>
        </w:rPr>
      </w:pPr>
      <w:r w:rsidRPr="00605EBE">
        <w:rPr>
          <w:color w:val="000000" w:themeColor="text1"/>
          <w:sz w:val="24"/>
          <w:szCs w:val="24"/>
        </w:rPr>
        <w:t xml:space="preserve">Po zakończeniu miesiąca kalendarzowego </w:t>
      </w:r>
      <w:r w:rsidRPr="00605EBE">
        <w:rPr>
          <w:b/>
          <w:bCs/>
          <w:color w:val="000000" w:themeColor="text1"/>
          <w:sz w:val="24"/>
          <w:szCs w:val="24"/>
        </w:rPr>
        <w:t>Wykonawca</w:t>
      </w:r>
      <w:r w:rsidRPr="00605EBE">
        <w:rPr>
          <w:color w:val="000000" w:themeColor="text1"/>
          <w:sz w:val="24"/>
          <w:szCs w:val="24"/>
        </w:rPr>
        <w:t xml:space="preserve">, przedkłada </w:t>
      </w:r>
      <w:r w:rsidRPr="00605EBE">
        <w:rPr>
          <w:b/>
          <w:bCs/>
          <w:color w:val="000000" w:themeColor="text1"/>
          <w:sz w:val="24"/>
          <w:szCs w:val="24"/>
        </w:rPr>
        <w:t>Zamawiającemu</w:t>
      </w:r>
      <w:r w:rsidRPr="00605EBE">
        <w:rPr>
          <w:color w:val="000000" w:themeColor="text1"/>
          <w:sz w:val="24"/>
          <w:szCs w:val="24"/>
        </w:rPr>
        <w:t xml:space="preserve"> fakturę VAT. Zapłata należności dokonywana będzie przelewem na konto bankowe Wykonawcy </w:t>
      </w:r>
      <w:r w:rsidR="00DF7ACF">
        <w:rPr>
          <w:color w:val="000000" w:themeColor="text1"/>
          <w:sz w:val="24"/>
          <w:szCs w:val="24"/>
        </w:rPr>
        <w:t>…………………</w:t>
      </w:r>
      <w:r w:rsidRPr="00605EBE">
        <w:rPr>
          <w:color w:val="000000" w:themeColor="text1"/>
          <w:sz w:val="24"/>
          <w:szCs w:val="24"/>
        </w:rPr>
        <w:t xml:space="preserve"> pod warunkiem, że będzie to konto wskazane w wykazie informacji o podatnikach VAT, prowadzonym przez szefa Krajowej Administracji Skarbowej (tzw. biała lista VAT). W przypadku wskazania innego konta, </w:t>
      </w:r>
      <w:r w:rsidRPr="00605EBE">
        <w:rPr>
          <w:b/>
          <w:bCs/>
          <w:color w:val="000000" w:themeColor="text1"/>
          <w:sz w:val="24"/>
          <w:szCs w:val="24"/>
        </w:rPr>
        <w:t>Zamawiający</w:t>
      </w:r>
      <w:r w:rsidRPr="00605EBE">
        <w:rPr>
          <w:color w:val="000000" w:themeColor="text1"/>
          <w:sz w:val="24"/>
          <w:szCs w:val="24"/>
        </w:rPr>
        <w:t xml:space="preserve"> jest uprawniony do zapłaty na rachunek wskazany w wykazie.</w:t>
      </w:r>
    </w:p>
    <w:p w14:paraId="7ACF94CA" w14:textId="77777777" w:rsidR="000828AB" w:rsidRPr="00605EBE" w:rsidRDefault="000828AB" w:rsidP="00AE557B">
      <w:pPr>
        <w:numPr>
          <w:ilvl w:val="0"/>
          <w:numId w:val="8"/>
        </w:numPr>
        <w:tabs>
          <w:tab w:val="clear" w:pos="720"/>
          <w:tab w:val="num" w:pos="360"/>
        </w:tabs>
        <w:suppressAutoHyphens w:val="0"/>
        <w:spacing w:before="240" w:line="276" w:lineRule="auto"/>
        <w:ind w:left="426"/>
        <w:jc w:val="both"/>
        <w:rPr>
          <w:sz w:val="24"/>
          <w:szCs w:val="24"/>
        </w:rPr>
      </w:pPr>
      <w:r w:rsidRPr="00605EBE">
        <w:rPr>
          <w:b/>
          <w:bCs/>
          <w:sz w:val="24"/>
          <w:szCs w:val="24"/>
          <w:lang w:eastAsia="pl-PL"/>
        </w:rPr>
        <w:t>Strony</w:t>
      </w:r>
      <w:r w:rsidRPr="00605EBE">
        <w:rPr>
          <w:sz w:val="24"/>
          <w:szCs w:val="24"/>
          <w:lang w:eastAsia="pl-PL"/>
        </w:rPr>
        <w:t xml:space="preserve"> postanawiają, że </w:t>
      </w:r>
      <w:r w:rsidRPr="00605EBE">
        <w:rPr>
          <w:b/>
          <w:bCs/>
          <w:sz w:val="24"/>
          <w:szCs w:val="24"/>
          <w:lang w:eastAsia="pl-PL"/>
        </w:rPr>
        <w:t>Wykonawca</w:t>
      </w:r>
      <w:r w:rsidRPr="00605EBE">
        <w:rPr>
          <w:sz w:val="24"/>
          <w:szCs w:val="24"/>
          <w:lang w:eastAsia="pl-PL"/>
        </w:rPr>
        <w:t xml:space="preserve"> zobowiązuje się nie zbywać wierzytelności wynikających z niniejszej Umowy bez zgody </w:t>
      </w:r>
      <w:r w:rsidRPr="00605EBE">
        <w:rPr>
          <w:b/>
          <w:bCs/>
          <w:sz w:val="24"/>
          <w:szCs w:val="24"/>
          <w:lang w:eastAsia="pl-PL"/>
        </w:rPr>
        <w:t>Zamawiającego</w:t>
      </w:r>
      <w:r w:rsidRPr="00605EBE">
        <w:rPr>
          <w:sz w:val="24"/>
          <w:szCs w:val="24"/>
          <w:lang w:eastAsia="pl-PL"/>
        </w:rPr>
        <w:t xml:space="preserve"> wyrażonej w formie pisemnej pod rygorem nieważności. W przypadku zbycia wierzytelności, </w:t>
      </w:r>
      <w:r w:rsidRPr="00605EBE">
        <w:rPr>
          <w:b/>
          <w:bCs/>
          <w:sz w:val="24"/>
          <w:szCs w:val="24"/>
          <w:lang w:eastAsia="pl-PL"/>
        </w:rPr>
        <w:t xml:space="preserve">Wykonawca </w:t>
      </w:r>
      <w:r w:rsidRPr="00605EBE">
        <w:rPr>
          <w:sz w:val="24"/>
          <w:szCs w:val="24"/>
          <w:lang w:eastAsia="pl-PL"/>
        </w:rPr>
        <w:t>zobowiązuje</w:t>
      </w:r>
      <w:r w:rsidRPr="00605EBE">
        <w:rPr>
          <w:b/>
          <w:spacing w:val="-3"/>
          <w:sz w:val="24"/>
          <w:szCs w:val="24"/>
        </w:rPr>
        <w:t xml:space="preserve"> </w:t>
      </w:r>
      <w:r w:rsidRPr="00605EBE">
        <w:rPr>
          <w:sz w:val="24"/>
          <w:szCs w:val="24"/>
          <w:lang w:eastAsia="pl-PL"/>
        </w:rPr>
        <w:t xml:space="preserve">się do przedłożenia </w:t>
      </w:r>
      <w:r w:rsidRPr="00605EBE">
        <w:rPr>
          <w:b/>
          <w:bCs/>
          <w:sz w:val="24"/>
          <w:szCs w:val="24"/>
          <w:lang w:eastAsia="pl-PL"/>
        </w:rPr>
        <w:t>Zamawiającemu</w:t>
      </w:r>
      <w:r w:rsidRPr="00605EBE">
        <w:rPr>
          <w:sz w:val="24"/>
          <w:szCs w:val="24"/>
          <w:lang w:eastAsia="pl-PL"/>
        </w:rPr>
        <w:t xml:space="preserve"> uprzedniej (przez co </w:t>
      </w:r>
      <w:r w:rsidRPr="00605EBE">
        <w:rPr>
          <w:b/>
          <w:sz w:val="24"/>
          <w:szCs w:val="24"/>
          <w:lang w:eastAsia="pl-PL"/>
        </w:rPr>
        <w:t>Strony</w:t>
      </w:r>
      <w:r w:rsidRPr="00605EBE">
        <w:rPr>
          <w:b/>
          <w:spacing w:val="-3"/>
          <w:sz w:val="24"/>
          <w:szCs w:val="24"/>
        </w:rPr>
        <w:t xml:space="preserve"> </w:t>
      </w:r>
      <w:r w:rsidRPr="00605EBE">
        <w:rPr>
          <w:sz w:val="24"/>
          <w:szCs w:val="24"/>
          <w:lang w:eastAsia="pl-PL"/>
        </w:rPr>
        <w:t>rozumieją zgodę wyrażoną przed dokonaniem czynności prawnej, na</w:t>
      </w:r>
      <w:r w:rsidRPr="00605EBE">
        <w:rPr>
          <w:b/>
          <w:spacing w:val="-3"/>
          <w:sz w:val="24"/>
          <w:szCs w:val="24"/>
        </w:rPr>
        <w:t xml:space="preserve"> </w:t>
      </w:r>
      <w:r w:rsidRPr="00605EBE">
        <w:rPr>
          <w:sz w:val="24"/>
          <w:szCs w:val="24"/>
          <w:lang w:eastAsia="pl-PL"/>
        </w:rPr>
        <w:t>podstawie której następuje zbycie wierzytelności) zgody podmiotu</w:t>
      </w:r>
      <w:r w:rsidRPr="00605EBE">
        <w:rPr>
          <w:b/>
          <w:spacing w:val="-3"/>
          <w:sz w:val="24"/>
          <w:szCs w:val="24"/>
        </w:rPr>
        <w:t xml:space="preserve"> </w:t>
      </w:r>
      <w:r w:rsidRPr="00605EBE">
        <w:rPr>
          <w:sz w:val="24"/>
          <w:szCs w:val="24"/>
          <w:lang w:eastAsia="pl-PL"/>
        </w:rPr>
        <w:t>tworzącego, na podstawie art. 54 ust. 5 ustawy z dnia 15 kwietnia 2011</w:t>
      </w:r>
      <w:r w:rsidRPr="00605EBE">
        <w:rPr>
          <w:b/>
          <w:spacing w:val="-3"/>
          <w:sz w:val="24"/>
          <w:szCs w:val="24"/>
        </w:rPr>
        <w:t xml:space="preserve"> </w:t>
      </w:r>
      <w:r w:rsidRPr="00605EBE">
        <w:rPr>
          <w:sz w:val="24"/>
          <w:szCs w:val="24"/>
          <w:lang w:eastAsia="pl-PL"/>
        </w:rPr>
        <w:t>roku o działalności leczniczej.</w:t>
      </w:r>
    </w:p>
    <w:p w14:paraId="2A1AE88B" w14:textId="77777777" w:rsidR="00405FE7" w:rsidRPr="00605EBE" w:rsidRDefault="00405FE7" w:rsidP="00AE557B">
      <w:pPr>
        <w:spacing w:line="276" w:lineRule="auto"/>
        <w:jc w:val="both"/>
        <w:rPr>
          <w:b/>
          <w:sz w:val="24"/>
          <w:szCs w:val="24"/>
        </w:rPr>
      </w:pPr>
    </w:p>
    <w:p w14:paraId="6557DB5C" w14:textId="22BB422C" w:rsidR="00405FE7" w:rsidRPr="00605EBE" w:rsidRDefault="00405FE7">
      <w:pPr>
        <w:spacing w:line="276" w:lineRule="auto"/>
        <w:jc w:val="center"/>
        <w:rPr>
          <w:sz w:val="24"/>
          <w:szCs w:val="24"/>
        </w:rPr>
      </w:pPr>
      <w:bookmarkStart w:id="2" w:name="_Hlk191027416"/>
      <w:r w:rsidRPr="00605EBE">
        <w:rPr>
          <w:b/>
          <w:sz w:val="24"/>
          <w:szCs w:val="24"/>
        </w:rPr>
        <w:t xml:space="preserve">§ </w:t>
      </w:r>
      <w:r w:rsidR="000828AB" w:rsidRPr="00605EBE">
        <w:rPr>
          <w:b/>
          <w:sz w:val="24"/>
          <w:szCs w:val="24"/>
        </w:rPr>
        <w:t>6</w:t>
      </w:r>
    </w:p>
    <w:bookmarkEnd w:id="2"/>
    <w:p w14:paraId="76874178" w14:textId="77777777" w:rsidR="00405FE7" w:rsidRPr="00605EBE" w:rsidRDefault="00405FE7">
      <w:pPr>
        <w:pStyle w:val="Nagwek8"/>
        <w:spacing w:line="276" w:lineRule="auto"/>
        <w:jc w:val="center"/>
        <w:rPr>
          <w:rFonts w:cs="Times New Roman"/>
          <w:i w:val="0"/>
          <w:iCs w:val="0"/>
          <w:sz w:val="24"/>
          <w:szCs w:val="24"/>
        </w:rPr>
      </w:pPr>
      <w:r w:rsidRPr="00605EBE">
        <w:rPr>
          <w:rFonts w:cs="Times New Roman"/>
          <w:b/>
          <w:i w:val="0"/>
          <w:iCs w:val="0"/>
          <w:sz w:val="24"/>
          <w:szCs w:val="24"/>
        </w:rPr>
        <w:t>ODPOWIEDZIALNOŚĆ I KARY UMOWNE</w:t>
      </w:r>
    </w:p>
    <w:p w14:paraId="3DE78BC2" w14:textId="77777777" w:rsidR="00405FE7" w:rsidRPr="00605EBE" w:rsidRDefault="00405FE7" w:rsidP="002A640F">
      <w:pPr>
        <w:numPr>
          <w:ilvl w:val="0"/>
          <w:numId w:val="7"/>
        </w:numPr>
        <w:tabs>
          <w:tab w:val="left" w:pos="360"/>
        </w:tabs>
        <w:suppressAutoHyphens w:val="0"/>
        <w:spacing w:line="276" w:lineRule="auto"/>
        <w:jc w:val="both"/>
        <w:rPr>
          <w:sz w:val="24"/>
          <w:szCs w:val="24"/>
        </w:rPr>
      </w:pPr>
      <w:r w:rsidRPr="00605EBE">
        <w:rPr>
          <w:b/>
          <w:bCs/>
          <w:sz w:val="24"/>
          <w:szCs w:val="24"/>
        </w:rPr>
        <w:t xml:space="preserve">Wykonawca </w:t>
      </w:r>
      <w:r w:rsidRPr="00605EBE">
        <w:rPr>
          <w:sz w:val="24"/>
          <w:szCs w:val="24"/>
        </w:rPr>
        <w:t xml:space="preserve">ponosi odpowiedzialność za wszelkie szkody, w tym za obrażenia osób i uszkodzenia sprzętu, spowodowane zawinionym działaniem lub zaniechaniem w ramach wykonywania czynności związanych z realizacją niniejszej Umowy. </w:t>
      </w:r>
    </w:p>
    <w:p w14:paraId="76E9725B" w14:textId="0DA02305" w:rsidR="00405FE7" w:rsidRPr="00605EBE" w:rsidRDefault="00405FE7" w:rsidP="002A640F">
      <w:pPr>
        <w:numPr>
          <w:ilvl w:val="0"/>
          <w:numId w:val="7"/>
        </w:numPr>
        <w:tabs>
          <w:tab w:val="left" w:pos="360"/>
        </w:tabs>
        <w:suppressAutoHyphens w:val="0"/>
        <w:spacing w:line="276" w:lineRule="auto"/>
        <w:jc w:val="both"/>
        <w:rPr>
          <w:sz w:val="24"/>
          <w:szCs w:val="24"/>
        </w:rPr>
      </w:pPr>
      <w:r w:rsidRPr="00605EBE">
        <w:rPr>
          <w:b/>
          <w:bCs/>
          <w:sz w:val="24"/>
          <w:szCs w:val="24"/>
        </w:rPr>
        <w:t>Wykonawca</w:t>
      </w:r>
      <w:r w:rsidRPr="00605EBE">
        <w:rPr>
          <w:sz w:val="24"/>
          <w:szCs w:val="24"/>
        </w:rPr>
        <w:t xml:space="preserve"> wykaże </w:t>
      </w:r>
      <w:r w:rsidRPr="00605EBE">
        <w:rPr>
          <w:b/>
          <w:sz w:val="24"/>
          <w:szCs w:val="24"/>
        </w:rPr>
        <w:t>Zamawiającemu</w:t>
      </w:r>
      <w:r w:rsidRPr="00605EBE">
        <w:rPr>
          <w:sz w:val="24"/>
          <w:szCs w:val="24"/>
        </w:rPr>
        <w:t xml:space="preserve"> w terminie do 14 dni od daty zawarcia niniejszej Umowy, wymaganymi dokumentami, iż posiada odpowiednie w</w:t>
      </w:r>
      <w:r w:rsidR="0017479E" w:rsidRPr="00605EBE">
        <w:rPr>
          <w:sz w:val="24"/>
          <w:szCs w:val="24"/>
        </w:rPr>
        <w:t> </w:t>
      </w:r>
      <w:r w:rsidRPr="00605EBE">
        <w:rPr>
          <w:sz w:val="24"/>
          <w:szCs w:val="24"/>
        </w:rPr>
        <w:t xml:space="preserve">stosunku do </w:t>
      </w:r>
      <w:r w:rsidRPr="00605EBE">
        <w:rPr>
          <w:b/>
          <w:bCs/>
          <w:sz w:val="24"/>
          <w:szCs w:val="24"/>
        </w:rPr>
        <w:t>przedmiotu zamówienia</w:t>
      </w:r>
      <w:r w:rsidRPr="00605EBE">
        <w:rPr>
          <w:sz w:val="24"/>
          <w:szCs w:val="24"/>
        </w:rPr>
        <w:t xml:space="preserve"> ubezpieczenie od odpowiedzialności cywilnej w zakresie prowadzonej działalności w wysokości min. 200 000,00 zł oraz zobowiązuje się posiadać ww. ubezpieczenie przez cały czas trwania niniejszej Umowy i okazywać niezwłocznie odpowiednie dokumenty poświadczające to ubezpieczenie na każde żądanie </w:t>
      </w:r>
      <w:r w:rsidRPr="00605EBE">
        <w:rPr>
          <w:b/>
          <w:sz w:val="24"/>
          <w:szCs w:val="24"/>
        </w:rPr>
        <w:t>Zamawiającego</w:t>
      </w:r>
      <w:r w:rsidRPr="00605EBE">
        <w:rPr>
          <w:sz w:val="24"/>
          <w:szCs w:val="24"/>
        </w:rPr>
        <w:t xml:space="preserve">. W przypadku, gdy okres ubezpieczenia, na który została zawarta </w:t>
      </w:r>
      <w:r w:rsidR="0046754A" w:rsidRPr="00605EBE">
        <w:rPr>
          <w:sz w:val="24"/>
          <w:szCs w:val="24"/>
        </w:rPr>
        <w:t>U</w:t>
      </w:r>
      <w:r w:rsidRPr="00605EBE">
        <w:rPr>
          <w:sz w:val="24"/>
          <w:szCs w:val="24"/>
        </w:rPr>
        <w:t xml:space="preserve">mowa ubezpieczenia upływa w okresie realizacji niniejszej Umowy, </w:t>
      </w:r>
      <w:r w:rsidRPr="00605EBE">
        <w:rPr>
          <w:b/>
          <w:bCs/>
          <w:sz w:val="24"/>
          <w:szCs w:val="24"/>
        </w:rPr>
        <w:t>Wykonawca</w:t>
      </w:r>
      <w:r w:rsidRPr="00605EBE">
        <w:rPr>
          <w:sz w:val="24"/>
          <w:szCs w:val="24"/>
        </w:rPr>
        <w:t xml:space="preserve"> w</w:t>
      </w:r>
      <w:r w:rsidR="00C2270F" w:rsidRPr="00605EBE">
        <w:rPr>
          <w:sz w:val="24"/>
          <w:szCs w:val="24"/>
        </w:rPr>
        <w:t> </w:t>
      </w:r>
      <w:r w:rsidRPr="00605EBE">
        <w:rPr>
          <w:sz w:val="24"/>
          <w:szCs w:val="24"/>
        </w:rPr>
        <w:t xml:space="preserve">terminie do 7 dni od zawarcia </w:t>
      </w:r>
      <w:r w:rsidR="0046754A" w:rsidRPr="00605EBE">
        <w:rPr>
          <w:sz w:val="24"/>
          <w:szCs w:val="24"/>
        </w:rPr>
        <w:t>U</w:t>
      </w:r>
      <w:r w:rsidRPr="00605EBE">
        <w:rPr>
          <w:sz w:val="24"/>
          <w:szCs w:val="24"/>
        </w:rPr>
        <w:t xml:space="preserve">mowy ubezpieczenia na kolejny okres, zobowiązany jest dostarczyć </w:t>
      </w:r>
      <w:r w:rsidRPr="00605EBE">
        <w:rPr>
          <w:b/>
          <w:bCs/>
          <w:sz w:val="24"/>
          <w:szCs w:val="24"/>
        </w:rPr>
        <w:t>Zamawiającemu</w:t>
      </w:r>
      <w:r w:rsidRPr="00605EBE">
        <w:rPr>
          <w:sz w:val="24"/>
          <w:szCs w:val="24"/>
        </w:rPr>
        <w:t xml:space="preserve"> dokumenty potwierdzające przedłużenie ubezpieczenia na warunkach wskazanych w niniejszym ustępie.</w:t>
      </w:r>
    </w:p>
    <w:p w14:paraId="74D507F0" w14:textId="77777777" w:rsidR="00405FE7" w:rsidRPr="00605EBE" w:rsidRDefault="00405FE7" w:rsidP="002A640F">
      <w:pPr>
        <w:numPr>
          <w:ilvl w:val="0"/>
          <w:numId w:val="7"/>
        </w:numPr>
        <w:tabs>
          <w:tab w:val="left" w:pos="360"/>
          <w:tab w:val="left" w:pos="720"/>
        </w:tabs>
        <w:suppressAutoHyphens w:val="0"/>
        <w:spacing w:line="276" w:lineRule="auto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lastRenderedPageBreak/>
        <w:t xml:space="preserve">Wykonawca </w:t>
      </w:r>
      <w:r w:rsidRPr="00605EBE">
        <w:rPr>
          <w:sz w:val="24"/>
          <w:szCs w:val="24"/>
        </w:rPr>
        <w:t>zobowiązuje się do:</w:t>
      </w:r>
    </w:p>
    <w:p w14:paraId="2B9E7E32" w14:textId="77777777" w:rsidR="00405FE7" w:rsidRPr="00605EBE" w:rsidRDefault="00405FE7" w:rsidP="002A640F">
      <w:pPr>
        <w:numPr>
          <w:ilvl w:val="0"/>
          <w:numId w:val="14"/>
        </w:numPr>
        <w:tabs>
          <w:tab w:val="left" w:pos="709"/>
        </w:tabs>
        <w:suppressAutoHyphens w:val="0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znajomości i przestrzegania obowiązujących u </w:t>
      </w:r>
      <w:r w:rsidRPr="00605EBE">
        <w:rPr>
          <w:b/>
          <w:sz w:val="24"/>
          <w:szCs w:val="24"/>
        </w:rPr>
        <w:t>Zamawiającego</w:t>
      </w:r>
      <w:r w:rsidRPr="00605EBE">
        <w:rPr>
          <w:sz w:val="24"/>
          <w:szCs w:val="24"/>
        </w:rPr>
        <w:t xml:space="preserve"> zarządzeń oraz aktów prawnych regulujących pracę </w:t>
      </w:r>
      <w:r w:rsidRPr="00605EBE">
        <w:rPr>
          <w:b/>
          <w:sz w:val="24"/>
          <w:szCs w:val="24"/>
        </w:rPr>
        <w:t>Zamawiającego</w:t>
      </w:r>
      <w:r w:rsidRPr="00605EBE">
        <w:rPr>
          <w:sz w:val="24"/>
          <w:szCs w:val="24"/>
        </w:rPr>
        <w:t xml:space="preserve"> – w zakresie wynikającym z niniejszej Umowy;</w:t>
      </w:r>
    </w:p>
    <w:p w14:paraId="7A5C0F50" w14:textId="32425C33" w:rsidR="00405FE7" w:rsidRPr="00605EBE" w:rsidRDefault="00405FE7" w:rsidP="002A640F">
      <w:pPr>
        <w:numPr>
          <w:ilvl w:val="0"/>
          <w:numId w:val="14"/>
        </w:numPr>
        <w:tabs>
          <w:tab w:val="left" w:pos="709"/>
        </w:tabs>
        <w:suppressAutoHyphens w:val="0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realizacji zaleceń wynikających z dokumentacji ZSZ </w:t>
      </w:r>
      <w:r w:rsidRPr="00605EBE">
        <w:rPr>
          <w:b/>
          <w:sz w:val="24"/>
          <w:szCs w:val="24"/>
        </w:rPr>
        <w:t>Zamawiającego</w:t>
      </w:r>
      <w:r w:rsidR="00900A31" w:rsidRPr="00605EBE">
        <w:rPr>
          <w:b/>
          <w:sz w:val="24"/>
          <w:szCs w:val="24"/>
        </w:rPr>
        <w:t xml:space="preserve">, </w:t>
      </w:r>
      <w:r w:rsidR="00900A31" w:rsidRPr="00605EBE">
        <w:rPr>
          <w:sz w:val="24"/>
          <w:szCs w:val="24"/>
        </w:rPr>
        <w:t>które dotyczą</w:t>
      </w:r>
      <w:r w:rsidR="00900A31" w:rsidRPr="00605EBE">
        <w:rPr>
          <w:b/>
          <w:sz w:val="24"/>
          <w:szCs w:val="24"/>
        </w:rPr>
        <w:t xml:space="preserve"> przedmiotu </w:t>
      </w:r>
      <w:r w:rsidR="003656E3" w:rsidRPr="00605EBE">
        <w:rPr>
          <w:b/>
          <w:sz w:val="24"/>
          <w:szCs w:val="24"/>
        </w:rPr>
        <w:t>zamówienia</w:t>
      </w:r>
      <w:r w:rsidR="00900A31" w:rsidRPr="00605EBE">
        <w:rPr>
          <w:bCs/>
          <w:sz w:val="24"/>
          <w:szCs w:val="24"/>
        </w:rPr>
        <w:t>;</w:t>
      </w:r>
    </w:p>
    <w:p w14:paraId="583D0BBD" w14:textId="1D0F1717" w:rsidR="000828AB" w:rsidRPr="00605EBE" w:rsidRDefault="00405FE7" w:rsidP="002A640F">
      <w:pPr>
        <w:numPr>
          <w:ilvl w:val="0"/>
          <w:numId w:val="14"/>
        </w:numPr>
        <w:tabs>
          <w:tab w:val="left" w:pos="709"/>
        </w:tabs>
        <w:suppressAutoHyphens w:val="0"/>
        <w:spacing w:after="240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tworzenia i modyfikacji dokumentacji ZSZ </w:t>
      </w:r>
      <w:r w:rsidRPr="00605EBE">
        <w:rPr>
          <w:b/>
          <w:sz w:val="24"/>
          <w:szCs w:val="24"/>
        </w:rPr>
        <w:t>Zamawiającego</w:t>
      </w:r>
      <w:r w:rsidRPr="00605EBE">
        <w:rPr>
          <w:sz w:val="24"/>
          <w:szCs w:val="24"/>
        </w:rPr>
        <w:t xml:space="preserve"> w zakresie powierzonych kompetencji i w porozumieniu z Przedstawicielem </w:t>
      </w:r>
      <w:r w:rsidRPr="00605EBE">
        <w:rPr>
          <w:b/>
          <w:sz w:val="24"/>
          <w:szCs w:val="24"/>
        </w:rPr>
        <w:t>Zamawiającego</w:t>
      </w:r>
      <w:r w:rsidR="003F53C6" w:rsidRPr="00605EBE">
        <w:rPr>
          <w:sz w:val="24"/>
          <w:szCs w:val="24"/>
        </w:rPr>
        <w:t>;</w:t>
      </w:r>
      <w:r w:rsidRPr="00605EBE">
        <w:rPr>
          <w:sz w:val="24"/>
          <w:szCs w:val="24"/>
        </w:rPr>
        <w:t xml:space="preserve"> </w:t>
      </w:r>
    </w:p>
    <w:p w14:paraId="6424C63D" w14:textId="6321150D" w:rsidR="00405FE7" w:rsidRPr="00605EBE" w:rsidRDefault="003F53C6" w:rsidP="002A640F">
      <w:pPr>
        <w:numPr>
          <w:ilvl w:val="0"/>
          <w:numId w:val="14"/>
        </w:numPr>
        <w:tabs>
          <w:tab w:val="left" w:pos="709"/>
        </w:tabs>
        <w:suppressAutoHyphens w:val="0"/>
        <w:spacing w:after="240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o</w:t>
      </w:r>
      <w:r w:rsidR="003656E3" w:rsidRPr="00605EBE">
        <w:rPr>
          <w:sz w:val="24"/>
          <w:szCs w:val="24"/>
        </w:rPr>
        <w:t xml:space="preserve"> </w:t>
      </w:r>
      <w:r w:rsidR="00405FE7" w:rsidRPr="00605EBE">
        <w:rPr>
          <w:sz w:val="24"/>
          <w:szCs w:val="24"/>
        </w:rPr>
        <w:t xml:space="preserve">każdej zmianie w dokumentacji ZSZ </w:t>
      </w:r>
      <w:r w:rsidR="00405FE7" w:rsidRPr="00605EBE">
        <w:rPr>
          <w:b/>
          <w:bCs/>
          <w:sz w:val="24"/>
          <w:szCs w:val="24"/>
        </w:rPr>
        <w:t>Zamawiającego</w:t>
      </w:r>
      <w:r w:rsidR="00405FE7" w:rsidRPr="00605EBE">
        <w:rPr>
          <w:sz w:val="24"/>
          <w:szCs w:val="24"/>
        </w:rPr>
        <w:t xml:space="preserve"> dotyczącej zakresu  </w:t>
      </w:r>
      <w:r w:rsidR="0046754A" w:rsidRPr="00605EBE">
        <w:rPr>
          <w:sz w:val="24"/>
          <w:szCs w:val="24"/>
        </w:rPr>
        <w:t>U</w:t>
      </w:r>
      <w:r w:rsidR="00405FE7" w:rsidRPr="00605EBE">
        <w:rPr>
          <w:sz w:val="24"/>
          <w:szCs w:val="24"/>
        </w:rPr>
        <w:t xml:space="preserve">mowy, </w:t>
      </w:r>
      <w:r w:rsidR="00405FE7" w:rsidRPr="00605EBE">
        <w:rPr>
          <w:b/>
          <w:bCs/>
          <w:sz w:val="24"/>
          <w:szCs w:val="24"/>
        </w:rPr>
        <w:t>Zamawiający</w:t>
      </w:r>
      <w:r w:rsidR="00405FE7" w:rsidRPr="00605EBE">
        <w:rPr>
          <w:sz w:val="24"/>
          <w:szCs w:val="24"/>
        </w:rPr>
        <w:t xml:space="preserve"> poinformuje </w:t>
      </w:r>
      <w:r w:rsidR="00405FE7" w:rsidRPr="00605EBE">
        <w:rPr>
          <w:b/>
          <w:bCs/>
          <w:sz w:val="24"/>
          <w:szCs w:val="24"/>
        </w:rPr>
        <w:t>Wykonawcę</w:t>
      </w:r>
      <w:r w:rsidR="00405FE7" w:rsidRPr="00605EBE">
        <w:rPr>
          <w:sz w:val="24"/>
          <w:szCs w:val="24"/>
        </w:rPr>
        <w:t xml:space="preserve"> oraz zapewni odpowiednie szkolenia, a w zakresie procedur i instrukcji dotyczących obszaru działania </w:t>
      </w:r>
      <w:r w:rsidR="00405FE7" w:rsidRPr="00605EBE">
        <w:rPr>
          <w:b/>
          <w:bCs/>
          <w:sz w:val="24"/>
          <w:szCs w:val="24"/>
        </w:rPr>
        <w:t>Wykonawcy</w:t>
      </w:r>
      <w:r w:rsidR="00405FE7" w:rsidRPr="00605EBE">
        <w:rPr>
          <w:sz w:val="24"/>
          <w:szCs w:val="24"/>
        </w:rPr>
        <w:t xml:space="preserve">, uwzględni ich opiniowanie przez </w:t>
      </w:r>
      <w:r w:rsidR="0017479E" w:rsidRPr="00605EBE">
        <w:rPr>
          <w:b/>
          <w:bCs/>
          <w:sz w:val="24"/>
          <w:szCs w:val="24"/>
        </w:rPr>
        <w:t>Wykonawcę</w:t>
      </w:r>
      <w:r w:rsidR="00405FE7" w:rsidRPr="00605EBE">
        <w:rPr>
          <w:sz w:val="24"/>
          <w:szCs w:val="24"/>
        </w:rPr>
        <w:t xml:space="preserve"> i specyfikę właściwą dla Aparatury Medycznej.</w:t>
      </w:r>
    </w:p>
    <w:p w14:paraId="71D5F19E" w14:textId="6E5E2A6E" w:rsidR="00405FE7" w:rsidRPr="00605EBE" w:rsidRDefault="00405FE7" w:rsidP="002A640F">
      <w:pPr>
        <w:widowControl w:val="0"/>
        <w:numPr>
          <w:ilvl w:val="0"/>
          <w:numId w:val="7"/>
        </w:numPr>
        <w:tabs>
          <w:tab w:val="left" w:pos="360"/>
          <w:tab w:val="left" w:pos="720"/>
        </w:tabs>
        <w:suppressAutoHyphens w:val="0"/>
        <w:spacing w:after="240" w:line="276" w:lineRule="auto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>Wykonawca</w:t>
      </w:r>
      <w:r w:rsidRPr="00605EBE">
        <w:rPr>
          <w:sz w:val="24"/>
          <w:szCs w:val="24"/>
        </w:rPr>
        <w:t xml:space="preserve"> zobowiązany jest, w trakcie realizacji </w:t>
      </w:r>
      <w:r w:rsidRPr="00605EBE">
        <w:rPr>
          <w:b/>
          <w:bCs/>
          <w:sz w:val="24"/>
          <w:szCs w:val="24"/>
        </w:rPr>
        <w:t>przedmiotu zamówienia</w:t>
      </w:r>
      <w:r w:rsidRPr="00605EBE">
        <w:rPr>
          <w:sz w:val="24"/>
          <w:szCs w:val="24"/>
        </w:rPr>
        <w:t xml:space="preserve">, do przestrzegania zasad bezpieczeństwa określonych w Zintegrowanym Systemie Zarządzania </w:t>
      </w:r>
      <w:r w:rsidRPr="00605EBE">
        <w:rPr>
          <w:b/>
          <w:sz w:val="24"/>
          <w:szCs w:val="24"/>
        </w:rPr>
        <w:t>Zamawiającego</w:t>
      </w:r>
      <w:r w:rsidRPr="00605EBE">
        <w:rPr>
          <w:sz w:val="24"/>
          <w:szCs w:val="24"/>
        </w:rPr>
        <w:t xml:space="preserve"> oraz zasad określonych w „Umowie powierzenia przetwarzania danych osobowych”, której wzór stanowi Załącznik nr </w:t>
      </w:r>
      <w:r w:rsidR="003E58C0" w:rsidRPr="00605EBE">
        <w:rPr>
          <w:sz w:val="24"/>
          <w:szCs w:val="24"/>
        </w:rPr>
        <w:t>4</w:t>
      </w:r>
      <w:r w:rsidR="000828AB" w:rsidRPr="00605EBE">
        <w:rPr>
          <w:sz w:val="24"/>
          <w:szCs w:val="24"/>
        </w:rPr>
        <w:t xml:space="preserve"> </w:t>
      </w:r>
      <w:r w:rsidRPr="00605EBE">
        <w:rPr>
          <w:sz w:val="24"/>
          <w:szCs w:val="24"/>
        </w:rPr>
        <w:t>do niniejszej Umowy.</w:t>
      </w:r>
    </w:p>
    <w:p w14:paraId="13656CBB" w14:textId="078CD6D6" w:rsidR="0046754A" w:rsidRPr="00605EBE" w:rsidRDefault="00405FE7" w:rsidP="002A640F">
      <w:pPr>
        <w:pStyle w:val="Akapitzlist"/>
        <w:numPr>
          <w:ilvl w:val="0"/>
          <w:numId w:val="7"/>
        </w:numPr>
        <w:suppressAutoHyphens w:val="0"/>
        <w:spacing w:after="240" w:line="276" w:lineRule="auto"/>
        <w:contextualSpacing w:val="0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>Wykonawca</w:t>
      </w:r>
      <w:r w:rsidRPr="00605EBE">
        <w:rPr>
          <w:sz w:val="24"/>
          <w:szCs w:val="24"/>
        </w:rPr>
        <w:t xml:space="preserve"> odpowiada za wszelkie szkody spowodowane zastosowaniem niewystarczających lub niewłaściwych środków bezpieczeństwa w</w:t>
      </w:r>
      <w:r w:rsidR="00C2270F" w:rsidRPr="00605EBE">
        <w:rPr>
          <w:sz w:val="24"/>
          <w:szCs w:val="24"/>
        </w:rPr>
        <w:t> </w:t>
      </w:r>
      <w:r w:rsidRPr="00605EBE">
        <w:rPr>
          <w:sz w:val="24"/>
          <w:szCs w:val="24"/>
        </w:rPr>
        <w:t>odniesieniu do świadczenia usług obejmujących administrowanie specjalistycznymi medycznymi systemami informatycznymi stosowanymi u</w:t>
      </w:r>
      <w:r w:rsidR="001B2D52" w:rsidRPr="00605EBE">
        <w:rPr>
          <w:sz w:val="24"/>
          <w:szCs w:val="24"/>
        </w:rPr>
        <w:t> </w:t>
      </w:r>
      <w:r w:rsidRPr="00605EBE">
        <w:rPr>
          <w:b/>
          <w:sz w:val="24"/>
          <w:szCs w:val="24"/>
        </w:rPr>
        <w:t>Zamawiającego</w:t>
      </w:r>
      <w:r w:rsidRPr="00605EBE">
        <w:rPr>
          <w:sz w:val="24"/>
          <w:szCs w:val="24"/>
        </w:rPr>
        <w:t xml:space="preserve">, o ile przyczyna szkody leży po stronie </w:t>
      </w:r>
      <w:r w:rsidRPr="00605EBE">
        <w:rPr>
          <w:b/>
          <w:sz w:val="24"/>
          <w:szCs w:val="24"/>
        </w:rPr>
        <w:t>Wykonawcy</w:t>
      </w:r>
      <w:r w:rsidR="000828AB" w:rsidRPr="00605EBE">
        <w:rPr>
          <w:sz w:val="24"/>
          <w:szCs w:val="24"/>
        </w:rPr>
        <w:t>.</w:t>
      </w:r>
    </w:p>
    <w:p w14:paraId="1E6C4B03" w14:textId="54456707" w:rsidR="0017479E" w:rsidRPr="00605EBE" w:rsidRDefault="00405FE7" w:rsidP="002A640F">
      <w:pPr>
        <w:widowControl w:val="0"/>
        <w:numPr>
          <w:ilvl w:val="0"/>
          <w:numId w:val="7"/>
        </w:numPr>
        <w:tabs>
          <w:tab w:val="left" w:pos="360"/>
          <w:tab w:val="center" w:pos="2268"/>
        </w:tabs>
        <w:suppressAutoHyphens w:val="0"/>
        <w:spacing w:after="240" w:line="276" w:lineRule="auto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Za </w:t>
      </w:r>
      <w:r w:rsidR="00697B9F" w:rsidRPr="00605EBE">
        <w:rPr>
          <w:sz w:val="24"/>
          <w:szCs w:val="24"/>
        </w:rPr>
        <w:t>nie</w:t>
      </w:r>
      <w:r w:rsidR="00EB0905" w:rsidRPr="00605EBE">
        <w:rPr>
          <w:sz w:val="24"/>
          <w:szCs w:val="24"/>
        </w:rPr>
        <w:t xml:space="preserve">wykonanie lub nienależyte wykonania przez </w:t>
      </w:r>
      <w:r w:rsidR="00EB0905" w:rsidRPr="00605EBE">
        <w:rPr>
          <w:b/>
          <w:bCs/>
          <w:sz w:val="24"/>
          <w:szCs w:val="24"/>
        </w:rPr>
        <w:t>Wykonawc</w:t>
      </w:r>
      <w:r w:rsidR="004A093F" w:rsidRPr="00605EBE">
        <w:rPr>
          <w:b/>
          <w:bCs/>
          <w:sz w:val="24"/>
          <w:szCs w:val="24"/>
        </w:rPr>
        <w:t>ę</w:t>
      </w:r>
      <w:r w:rsidR="00EB0905" w:rsidRPr="00605EBE">
        <w:rPr>
          <w:b/>
          <w:bCs/>
          <w:sz w:val="24"/>
          <w:szCs w:val="24"/>
        </w:rPr>
        <w:t xml:space="preserve"> </w:t>
      </w:r>
      <w:r w:rsidR="00EB0905" w:rsidRPr="00605EBE">
        <w:rPr>
          <w:sz w:val="24"/>
          <w:szCs w:val="24"/>
        </w:rPr>
        <w:t xml:space="preserve">zobowiązań </w:t>
      </w:r>
      <w:r w:rsidRPr="00605EBE">
        <w:rPr>
          <w:sz w:val="24"/>
          <w:szCs w:val="24"/>
        </w:rPr>
        <w:t>obowiązując</w:t>
      </w:r>
      <w:r w:rsidR="00EB0905" w:rsidRPr="00605EBE">
        <w:rPr>
          <w:sz w:val="24"/>
          <w:szCs w:val="24"/>
        </w:rPr>
        <w:t>ych</w:t>
      </w:r>
      <w:r w:rsidR="00DC0153" w:rsidRPr="00605EBE">
        <w:rPr>
          <w:sz w:val="24"/>
          <w:szCs w:val="24"/>
        </w:rPr>
        <w:t xml:space="preserve"> </w:t>
      </w:r>
      <w:r w:rsidR="00DC0153" w:rsidRPr="00605EBE">
        <w:rPr>
          <w:b/>
          <w:bCs/>
          <w:sz w:val="24"/>
          <w:szCs w:val="24"/>
        </w:rPr>
        <w:t>Wykonawcę</w:t>
      </w:r>
      <w:r w:rsidR="00EB0905" w:rsidRPr="00605EBE">
        <w:rPr>
          <w:sz w:val="24"/>
          <w:szCs w:val="24"/>
        </w:rPr>
        <w:t xml:space="preserve"> na podstawie </w:t>
      </w:r>
      <w:r w:rsidR="0046754A" w:rsidRPr="00605EBE">
        <w:rPr>
          <w:sz w:val="24"/>
          <w:szCs w:val="24"/>
        </w:rPr>
        <w:t>U</w:t>
      </w:r>
      <w:r w:rsidR="00EB0905" w:rsidRPr="00605EBE">
        <w:rPr>
          <w:sz w:val="24"/>
          <w:szCs w:val="24"/>
        </w:rPr>
        <w:t>mowy</w:t>
      </w:r>
      <w:r w:rsidR="001B2D52" w:rsidRPr="00605EBE">
        <w:rPr>
          <w:sz w:val="24"/>
          <w:szCs w:val="24"/>
        </w:rPr>
        <w:t xml:space="preserve"> </w:t>
      </w:r>
      <w:r w:rsidRPr="00605EBE">
        <w:rPr>
          <w:sz w:val="24"/>
          <w:szCs w:val="24"/>
        </w:rPr>
        <w:t>czas</w:t>
      </w:r>
      <w:r w:rsidR="00EB0905" w:rsidRPr="00605EBE">
        <w:rPr>
          <w:sz w:val="24"/>
          <w:szCs w:val="24"/>
        </w:rPr>
        <w:t>ów</w:t>
      </w:r>
      <w:r w:rsidRPr="00605EBE">
        <w:rPr>
          <w:sz w:val="24"/>
          <w:szCs w:val="24"/>
        </w:rPr>
        <w:t xml:space="preserve"> usunięcia Awarii i Usterek</w:t>
      </w:r>
      <w:r w:rsidR="004A093F" w:rsidRPr="00605EBE">
        <w:rPr>
          <w:sz w:val="24"/>
          <w:szCs w:val="24"/>
        </w:rPr>
        <w:t xml:space="preserve"> </w:t>
      </w:r>
      <w:r w:rsidR="004A093F" w:rsidRPr="00A15780">
        <w:rPr>
          <w:sz w:val="24"/>
          <w:szCs w:val="24"/>
        </w:rPr>
        <w:t>określonych w §</w:t>
      </w:r>
      <w:r w:rsidR="00900A31" w:rsidRPr="00A15780">
        <w:rPr>
          <w:sz w:val="24"/>
          <w:szCs w:val="24"/>
        </w:rPr>
        <w:t>3</w:t>
      </w:r>
      <w:r w:rsidR="000828AB" w:rsidRPr="00A15780">
        <w:rPr>
          <w:sz w:val="24"/>
          <w:szCs w:val="24"/>
        </w:rPr>
        <w:t xml:space="preserve"> </w:t>
      </w:r>
      <w:r w:rsidR="004A093F" w:rsidRPr="00A15780">
        <w:rPr>
          <w:sz w:val="24"/>
          <w:szCs w:val="24"/>
        </w:rPr>
        <w:t xml:space="preserve">ust. </w:t>
      </w:r>
      <w:r w:rsidR="0046754A" w:rsidRPr="00A15780">
        <w:rPr>
          <w:sz w:val="24"/>
          <w:szCs w:val="24"/>
        </w:rPr>
        <w:t>1</w:t>
      </w:r>
      <w:r w:rsidR="003656E3" w:rsidRPr="00A15780">
        <w:rPr>
          <w:sz w:val="24"/>
          <w:szCs w:val="24"/>
        </w:rPr>
        <w:t>7</w:t>
      </w:r>
      <w:r w:rsidR="0046754A" w:rsidRPr="00A15780">
        <w:rPr>
          <w:sz w:val="24"/>
          <w:szCs w:val="24"/>
        </w:rPr>
        <w:t>-1</w:t>
      </w:r>
      <w:r w:rsidR="003656E3" w:rsidRPr="00A15780">
        <w:rPr>
          <w:sz w:val="24"/>
          <w:szCs w:val="24"/>
        </w:rPr>
        <w:t>8</w:t>
      </w:r>
      <w:r w:rsidR="00DC0153" w:rsidRPr="00A15780">
        <w:rPr>
          <w:sz w:val="24"/>
          <w:szCs w:val="24"/>
        </w:rPr>
        <w:t xml:space="preserve"> </w:t>
      </w:r>
      <w:r w:rsidR="0046754A" w:rsidRPr="00A15780">
        <w:rPr>
          <w:sz w:val="24"/>
          <w:szCs w:val="24"/>
        </w:rPr>
        <w:t>U</w:t>
      </w:r>
      <w:r w:rsidR="00DC0153" w:rsidRPr="00A15780">
        <w:rPr>
          <w:sz w:val="24"/>
          <w:szCs w:val="24"/>
        </w:rPr>
        <w:t>mowy</w:t>
      </w:r>
      <w:r w:rsidR="001B2D52" w:rsidRPr="00605EBE">
        <w:rPr>
          <w:sz w:val="24"/>
          <w:szCs w:val="24"/>
        </w:rPr>
        <w:t xml:space="preserve"> </w:t>
      </w:r>
      <w:r w:rsidRPr="00605EBE">
        <w:rPr>
          <w:sz w:val="24"/>
          <w:szCs w:val="24"/>
        </w:rPr>
        <w:t xml:space="preserve">z winy </w:t>
      </w:r>
      <w:r w:rsidRPr="00605EBE">
        <w:rPr>
          <w:b/>
          <w:sz w:val="24"/>
          <w:szCs w:val="24"/>
        </w:rPr>
        <w:t>Wykonawcy</w:t>
      </w:r>
      <w:r w:rsidRPr="00605EBE">
        <w:rPr>
          <w:sz w:val="24"/>
          <w:szCs w:val="24"/>
        </w:rPr>
        <w:t xml:space="preserve">, </w:t>
      </w:r>
      <w:r w:rsidRPr="00605EBE">
        <w:rPr>
          <w:b/>
          <w:sz w:val="24"/>
          <w:szCs w:val="24"/>
        </w:rPr>
        <w:t>Zamawiający</w:t>
      </w:r>
      <w:r w:rsidRPr="00605EBE">
        <w:rPr>
          <w:sz w:val="24"/>
          <w:szCs w:val="24"/>
        </w:rPr>
        <w:t xml:space="preserve"> ma prawo do </w:t>
      </w:r>
      <w:r w:rsidR="00DC0153" w:rsidRPr="00605EBE">
        <w:rPr>
          <w:sz w:val="24"/>
          <w:szCs w:val="24"/>
        </w:rPr>
        <w:t xml:space="preserve">żądania zapłaty </w:t>
      </w:r>
      <w:r w:rsidRPr="00605EBE">
        <w:rPr>
          <w:sz w:val="24"/>
          <w:szCs w:val="24"/>
        </w:rPr>
        <w:t xml:space="preserve">kary umownej w wysokości 0,1% kwoty miesięcznego wynagrodzenia brutto </w:t>
      </w:r>
      <w:r w:rsidRPr="00605EBE">
        <w:rPr>
          <w:b/>
          <w:sz w:val="24"/>
          <w:szCs w:val="24"/>
        </w:rPr>
        <w:t>Wykonawcy</w:t>
      </w:r>
      <w:r w:rsidRPr="00605EBE">
        <w:rPr>
          <w:sz w:val="24"/>
          <w:szCs w:val="24"/>
        </w:rPr>
        <w:t>, określonego w §</w:t>
      </w:r>
      <w:r w:rsidR="00900A31" w:rsidRPr="00605EBE">
        <w:rPr>
          <w:sz w:val="24"/>
          <w:szCs w:val="24"/>
        </w:rPr>
        <w:t xml:space="preserve">5 </w:t>
      </w:r>
      <w:r w:rsidRPr="00605EBE">
        <w:rPr>
          <w:sz w:val="24"/>
          <w:szCs w:val="24"/>
        </w:rPr>
        <w:t>ust. 2 pkt 2 niniejszej Umowy, za każdy</w:t>
      </w:r>
      <w:r w:rsidR="006572F5" w:rsidRPr="00605EBE">
        <w:rPr>
          <w:sz w:val="24"/>
          <w:szCs w:val="24"/>
        </w:rPr>
        <w:t xml:space="preserve"> rozpoczęt</w:t>
      </w:r>
      <w:r w:rsidR="001B2D52" w:rsidRPr="00605EBE">
        <w:rPr>
          <w:sz w:val="24"/>
          <w:szCs w:val="24"/>
        </w:rPr>
        <w:t>y</w:t>
      </w:r>
      <w:r w:rsidR="006572F5" w:rsidRPr="00605EBE">
        <w:rPr>
          <w:sz w:val="24"/>
          <w:szCs w:val="24"/>
        </w:rPr>
        <w:t xml:space="preserve"> </w:t>
      </w:r>
      <w:r w:rsidR="001B2D52" w:rsidRPr="00605EBE">
        <w:rPr>
          <w:sz w:val="24"/>
          <w:szCs w:val="24"/>
        </w:rPr>
        <w:t>dzień</w:t>
      </w:r>
      <w:r w:rsidRPr="00605EBE">
        <w:rPr>
          <w:sz w:val="24"/>
          <w:szCs w:val="24"/>
        </w:rPr>
        <w:t xml:space="preserve"> </w:t>
      </w:r>
      <w:r w:rsidR="004A093F" w:rsidRPr="00605EBE">
        <w:rPr>
          <w:sz w:val="24"/>
          <w:szCs w:val="24"/>
        </w:rPr>
        <w:t>zwłoki</w:t>
      </w:r>
      <w:r w:rsidR="0017479E" w:rsidRPr="00605EBE">
        <w:rPr>
          <w:sz w:val="24"/>
          <w:szCs w:val="24"/>
        </w:rPr>
        <w:t>.</w:t>
      </w:r>
    </w:p>
    <w:p w14:paraId="53E9D53A" w14:textId="6DCB4FB5" w:rsidR="0046754A" w:rsidRPr="00605EBE" w:rsidRDefault="006572F5" w:rsidP="002A640F">
      <w:pPr>
        <w:widowControl w:val="0"/>
        <w:numPr>
          <w:ilvl w:val="0"/>
          <w:numId w:val="7"/>
        </w:numPr>
        <w:tabs>
          <w:tab w:val="left" w:pos="360"/>
          <w:tab w:val="center" w:pos="2268"/>
        </w:tabs>
        <w:suppressAutoHyphens w:val="0"/>
        <w:spacing w:after="240" w:line="276" w:lineRule="auto"/>
        <w:jc w:val="both"/>
        <w:rPr>
          <w:color w:val="EE0000"/>
          <w:sz w:val="24"/>
          <w:szCs w:val="24"/>
        </w:rPr>
      </w:pPr>
      <w:r w:rsidRPr="00605EBE">
        <w:rPr>
          <w:sz w:val="24"/>
          <w:szCs w:val="24"/>
        </w:rPr>
        <w:t xml:space="preserve"> </w:t>
      </w:r>
      <w:r w:rsidR="00405FE7" w:rsidRPr="00605EBE">
        <w:rPr>
          <w:b/>
          <w:sz w:val="24"/>
          <w:szCs w:val="24"/>
        </w:rPr>
        <w:t>Zamawiający</w:t>
      </w:r>
      <w:r w:rsidR="00405FE7" w:rsidRPr="00605EBE">
        <w:rPr>
          <w:sz w:val="24"/>
          <w:szCs w:val="24"/>
        </w:rPr>
        <w:t xml:space="preserve"> ma prawo żądać zapłaty</w:t>
      </w:r>
      <w:r w:rsidR="00181C7B" w:rsidRPr="00605EBE">
        <w:rPr>
          <w:sz w:val="24"/>
          <w:szCs w:val="24"/>
        </w:rPr>
        <w:t xml:space="preserve"> </w:t>
      </w:r>
      <w:r w:rsidR="00405FE7" w:rsidRPr="00605EBE">
        <w:rPr>
          <w:sz w:val="24"/>
          <w:szCs w:val="24"/>
        </w:rPr>
        <w:t>kary umownej</w:t>
      </w:r>
      <w:r w:rsidR="00095B16" w:rsidRPr="00605EBE">
        <w:rPr>
          <w:sz w:val="24"/>
          <w:szCs w:val="24"/>
        </w:rPr>
        <w:t xml:space="preserve"> od </w:t>
      </w:r>
      <w:r w:rsidR="00095B16" w:rsidRPr="00605EBE">
        <w:rPr>
          <w:b/>
          <w:sz w:val="24"/>
          <w:szCs w:val="24"/>
        </w:rPr>
        <w:t>Wykonawcy</w:t>
      </w:r>
      <w:r w:rsidR="000828AB" w:rsidRPr="00605EBE">
        <w:rPr>
          <w:sz w:val="24"/>
          <w:szCs w:val="24"/>
        </w:rPr>
        <w:br/>
        <w:t>z</w:t>
      </w:r>
      <w:r w:rsidR="00405FE7" w:rsidRPr="00605EBE">
        <w:rPr>
          <w:sz w:val="24"/>
          <w:szCs w:val="24"/>
        </w:rPr>
        <w:t xml:space="preserve">a </w:t>
      </w:r>
      <w:r w:rsidR="00181C7B" w:rsidRPr="00605EBE">
        <w:rPr>
          <w:sz w:val="24"/>
          <w:szCs w:val="24"/>
        </w:rPr>
        <w:t>niewykonanie lub nienależyte wykonani</w:t>
      </w:r>
      <w:r w:rsidR="00EC6B0E" w:rsidRPr="00605EBE">
        <w:rPr>
          <w:sz w:val="24"/>
          <w:szCs w:val="24"/>
        </w:rPr>
        <w:t>e</w:t>
      </w:r>
      <w:r w:rsidR="00181C7B" w:rsidRPr="00605EBE">
        <w:rPr>
          <w:sz w:val="24"/>
          <w:szCs w:val="24"/>
        </w:rPr>
        <w:t xml:space="preserve"> przez </w:t>
      </w:r>
      <w:r w:rsidR="00181C7B" w:rsidRPr="00605EBE">
        <w:rPr>
          <w:b/>
          <w:bCs/>
          <w:sz w:val="24"/>
          <w:szCs w:val="24"/>
        </w:rPr>
        <w:t xml:space="preserve">Wykonawcę </w:t>
      </w:r>
      <w:r w:rsidR="00181C7B" w:rsidRPr="00605EBE">
        <w:rPr>
          <w:sz w:val="24"/>
          <w:szCs w:val="24"/>
        </w:rPr>
        <w:t xml:space="preserve">zobowiązań określających sposób </w:t>
      </w:r>
      <w:r w:rsidR="00EC6B0E" w:rsidRPr="00605EBE">
        <w:rPr>
          <w:sz w:val="24"/>
          <w:szCs w:val="24"/>
        </w:rPr>
        <w:t>działania</w:t>
      </w:r>
      <w:r w:rsidR="00181C7B" w:rsidRPr="00605EBE">
        <w:rPr>
          <w:sz w:val="24"/>
          <w:szCs w:val="24"/>
        </w:rPr>
        <w:t xml:space="preserve"> </w:t>
      </w:r>
      <w:r w:rsidR="0001176B" w:rsidRPr="00605EBE">
        <w:rPr>
          <w:sz w:val="24"/>
          <w:szCs w:val="24"/>
        </w:rPr>
        <w:t xml:space="preserve">na podstawie </w:t>
      </w:r>
      <w:r w:rsidR="00405FE7" w:rsidRPr="00605EBE">
        <w:rPr>
          <w:sz w:val="24"/>
          <w:szCs w:val="24"/>
        </w:rPr>
        <w:t xml:space="preserve">obowiązujących </w:t>
      </w:r>
      <w:r w:rsidR="0001176B" w:rsidRPr="00605EBE">
        <w:rPr>
          <w:sz w:val="24"/>
          <w:szCs w:val="24"/>
        </w:rPr>
        <w:t xml:space="preserve">u </w:t>
      </w:r>
      <w:r w:rsidR="0001176B" w:rsidRPr="00605EBE">
        <w:rPr>
          <w:b/>
          <w:bCs/>
          <w:sz w:val="24"/>
          <w:szCs w:val="24"/>
        </w:rPr>
        <w:t>Zamawiającego</w:t>
      </w:r>
      <w:r w:rsidR="00405FE7" w:rsidRPr="00605EBE">
        <w:rPr>
          <w:sz w:val="24"/>
          <w:szCs w:val="24"/>
        </w:rPr>
        <w:t xml:space="preserve"> zasad obiegu dokumentów księgowych, zgodnie z </w:t>
      </w:r>
      <w:r w:rsidR="0069765E" w:rsidRPr="00605EBE">
        <w:rPr>
          <w:sz w:val="24"/>
          <w:szCs w:val="24"/>
        </w:rPr>
        <w:t xml:space="preserve">procedurą P-406 </w:t>
      </w:r>
      <w:r w:rsidR="00405FE7" w:rsidRPr="00605EBE">
        <w:rPr>
          <w:sz w:val="24"/>
          <w:szCs w:val="24"/>
        </w:rPr>
        <w:t>Zintegrowan</w:t>
      </w:r>
      <w:r w:rsidR="0069765E" w:rsidRPr="00605EBE">
        <w:rPr>
          <w:sz w:val="24"/>
          <w:szCs w:val="24"/>
        </w:rPr>
        <w:t>ego</w:t>
      </w:r>
      <w:r w:rsidR="00405FE7" w:rsidRPr="00605EBE">
        <w:rPr>
          <w:sz w:val="24"/>
          <w:szCs w:val="24"/>
        </w:rPr>
        <w:t xml:space="preserve"> System</w:t>
      </w:r>
      <w:r w:rsidR="0069765E" w:rsidRPr="00605EBE">
        <w:rPr>
          <w:sz w:val="24"/>
          <w:szCs w:val="24"/>
        </w:rPr>
        <w:t>u</w:t>
      </w:r>
      <w:r w:rsidR="00405FE7" w:rsidRPr="00605EBE">
        <w:rPr>
          <w:sz w:val="24"/>
          <w:szCs w:val="24"/>
        </w:rPr>
        <w:t xml:space="preserve"> Zarządzania, w wysokości 500,00 zł, za każdy przypadek.</w:t>
      </w:r>
      <w:r w:rsidR="00345D1D" w:rsidRPr="00605EBE">
        <w:rPr>
          <w:sz w:val="24"/>
          <w:szCs w:val="24"/>
        </w:rPr>
        <w:t xml:space="preserve"> </w:t>
      </w:r>
    </w:p>
    <w:p w14:paraId="6F7E1B4A" w14:textId="08D41F11" w:rsidR="0046754A" w:rsidRPr="00605EBE" w:rsidRDefault="0046754A" w:rsidP="00A15780">
      <w:pPr>
        <w:widowControl w:val="0"/>
        <w:numPr>
          <w:ilvl w:val="0"/>
          <w:numId w:val="7"/>
        </w:numPr>
        <w:tabs>
          <w:tab w:val="left" w:pos="360"/>
          <w:tab w:val="center" w:pos="2268"/>
        </w:tabs>
        <w:suppressAutoHyphens w:val="0"/>
        <w:spacing w:line="276" w:lineRule="auto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W przypadku nie</w:t>
      </w:r>
      <w:r w:rsidR="0017479E" w:rsidRPr="00605EBE">
        <w:rPr>
          <w:sz w:val="24"/>
          <w:szCs w:val="24"/>
        </w:rPr>
        <w:t>dotrzymania</w:t>
      </w:r>
      <w:r w:rsidRPr="00605EBE">
        <w:rPr>
          <w:sz w:val="24"/>
          <w:szCs w:val="24"/>
        </w:rPr>
        <w:t xml:space="preserve"> przez </w:t>
      </w:r>
      <w:r w:rsidRPr="00605EBE">
        <w:rPr>
          <w:b/>
          <w:bCs/>
          <w:sz w:val="24"/>
          <w:szCs w:val="24"/>
        </w:rPr>
        <w:t xml:space="preserve">Wykonawcę </w:t>
      </w:r>
      <w:r w:rsidR="0017479E" w:rsidRPr="00605EBE">
        <w:rPr>
          <w:sz w:val="24"/>
          <w:szCs w:val="24"/>
        </w:rPr>
        <w:t xml:space="preserve">Czasu Reakcji </w:t>
      </w:r>
      <w:r w:rsidRPr="00605EBE">
        <w:rPr>
          <w:sz w:val="24"/>
          <w:szCs w:val="24"/>
        </w:rPr>
        <w:t>określon</w:t>
      </w:r>
      <w:r w:rsidR="0017479E" w:rsidRPr="00605EBE">
        <w:rPr>
          <w:sz w:val="24"/>
          <w:szCs w:val="24"/>
        </w:rPr>
        <w:t>ego</w:t>
      </w:r>
      <w:r w:rsidRPr="00605EBE">
        <w:rPr>
          <w:sz w:val="24"/>
          <w:szCs w:val="24"/>
        </w:rPr>
        <w:t xml:space="preserve"> w § </w:t>
      </w:r>
      <w:r w:rsidR="00900A31" w:rsidRPr="00605EBE">
        <w:rPr>
          <w:sz w:val="24"/>
          <w:szCs w:val="24"/>
        </w:rPr>
        <w:t>3</w:t>
      </w:r>
      <w:r w:rsidR="000828AB" w:rsidRPr="00605EBE">
        <w:rPr>
          <w:sz w:val="24"/>
          <w:szCs w:val="24"/>
        </w:rPr>
        <w:t xml:space="preserve"> </w:t>
      </w:r>
      <w:r w:rsidRPr="00605EBE">
        <w:rPr>
          <w:sz w:val="24"/>
          <w:szCs w:val="24"/>
        </w:rPr>
        <w:t>ust. 1</w:t>
      </w:r>
      <w:r w:rsidR="002720EC" w:rsidRPr="00605EBE">
        <w:rPr>
          <w:sz w:val="24"/>
          <w:szCs w:val="24"/>
        </w:rPr>
        <w:t>5</w:t>
      </w:r>
      <w:r w:rsidRPr="00605EBE">
        <w:rPr>
          <w:sz w:val="24"/>
          <w:szCs w:val="24"/>
        </w:rPr>
        <w:t xml:space="preserve">, </w:t>
      </w:r>
      <w:r w:rsidRPr="00605EBE">
        <w:rPr>
          <w:b/>
          <w:bCs/>
          <w:sz w:val="24"/>
          <w:szCs w:val="24"/>
        </w:rPr>
        <w:t>Zamawiający</w:t>
      </w:r>
      <w:r w:rsidRPr="00605EBE">
        <w:rPr>
          <w:sz w:val="24"/>
          <w:szCs w:val="24"/>
        </w:rPr>
        <w:t xml:space="preserve"> ma prawo naliczać kary umowne w wysokości 0,1% miesięcznego wynagrodzenia brutto za wykonanie Umowy, o której mowa w § </w:t>
      </w:r>
      <w:r w:rsidR="00900A31" w:rsidRPr="00605EBE">
        <w:rPr>
          <w:sz w:val="24"/>
          <w:szCs w:val="24"/>
        </w:rPr>
        <w:t xml:space="preserve">5  </w:t>
      </w:r>
      <w:r w:rsidRPr="00605EBE">
        <w:rPr>
          <w:sz w:val="24"/>
          <w:szCs w:val="24"/>
        </w:rPr>
        <w:t xml:space="preserve">ust. </w:t>
      </w:r>
      <w:r w:rsidR="00015DA4" w:rsidRPr="00605EBE">
        <w:rPr>
          <w:sz w:val="24"/>
          <w:szCs w:val="24"/>
        </w:rPr>
        <w:t>2 pkt 2</w:t>
      </w:r>
      <w:r w:rsidRPr="00605EBE">
        <w:rPr>
          <w:sz w:val="24"/>
          <w:szCs w:val="24"/>
        </w:rPr>
        <w:t xml:space="preserve"> niniejszej Umowy, za każd</w:t>
      </w:r>
      <w:r w:rsidR="000828AB" w:rsidRPr="00605EBE">
        <w:rPr>
          <w:sz w:val="24"/>
          <w:szCs w:val="24"/>
        </w:rPr>
        <w:t>ą</w:t>
      </w:r>
      <w:r w:rsidRPr="00605EBE">
        <w:rPr>
          <w:sz w:val="24"/>
          <w:szCs w:val="24"/>
        </w:rPr>
        <w:t xml:space="preserve"> rozpoczęt</w:t>
      </w:r>
      <w:r w:rsidR="000828AB" w:rsidRPr="00605EBE">
        <w:rPr>
          <w:sz w:val="24"/>
          <w:szCs w:val="24"/>
        </w:rPr>
        <w:t>ą</w:t>
      </w:r>
      <w:r w:rsidRPr="00605EBE">
        <w:rPr>
          <w:sz w:val="24"/>
          <w:szCs w:val="24"/>
        </w:rPr>
        <w:t xml:space="preserve"> </w:t>
      </w:r>
      <w:r w:rsidR="000828AB" w:rsidRPr="00605EBE">
        <w:rPr>
          <w:sz w:val="24"/>
          <w:szCs w:val="24"/>
        </w:rPr>
        <w:t>godzinę</w:t>
      </w:r>
      <w:r w:rsidR="00015DA4" w:rsidRPr="00605EBE">
        <w:rPr>
          <w:sz w:val="24"/>
          <w:szCs w:val="24"/>
        </w:rPr>
        <w:t xml:space="preserve"> zwłoki</w:t>
      </w:r>
      <w:r w:rsidRPr="00605EBE">
        <w:rPr>
          <w:sz w:val="24"/>
          <w:szCs w:val="24"/>
        </w:rPr>
        <w:t>.</w:t>
      </w:r>
    </w:p>
    <w:p w14:paraId="01537D44" w14:textId="22BA916D" w:rsidR="00405FE7" w:rsidRPr="00605EBE" w:rsidRDefault="00405FE7" w:rsidP="00A15780">
      <w:pPr>
        <w:widowControl w:val="0"/>
        <w:numPr>
          <w:ilvl w:val="0"/>
          <w:numId w:val="7"/>
        </w:numPr>
        <w:tabs>
          <w:tab w:val="left" w:pos="360"/>
          <w:tab w:val="center" w:pos="2268"/>
        </w:tabs>
        <w:suppressAutoHyphens w:val="0"/>
        <w:spacing w:line="276" w:lineRule="auto"/>
        <w:jc w:val="both"/>
        <w:rPr>
          <w:sz w:val="24"/>
          <w:szCs w:val="24"/>
        </w:rPr>
      </w:pPr>
      <w:bookmarkStart w:id="3" w:name="_Hlk159231882"/>
      <w:r w:rsidRPr="00605EBE">
        <w:rPr>
          <w:b/>
          <w:sz w:val="24"/>
          <w:szCs w:val="24"/>
        </w:rPr>
        <w:t>Zamawiający</w:t>
      </w:r>
      <w:r w:rsidRPr="00605EBE">
        <w:rPr>
          <w:sz w:val="24"/>
          <w:szCs w:val="24"/>
        </w:rPr>
        <w:t xml:space="preserve"> ma prawo żądać zapłaty kary umownej od </w:t>
      </w:r>
      <w:r w:rsidRPr="00605EBE">
        <w:rPr>
          <w:b/>
          <w:sz w:val="24"/>
          <w:szCs w:val="24"/>
        </w:rPr>
        <w:t>Wykonawcy</w:t>
      </w:r>
      <w:r w:rsidRPr="00605EBE">
        <w:rPr>
          <w:sz w:val="24"/>
          <w:szCs w:val="24"/>
        </w:rPr>
        <w:t xml:space="preserve"> w wysokości 0,1% kwoty miesięcznego wynagrodzenia brutto określonego w §</w:t>
      </w:r>
      <w:r w:rsidR="003656E3" w:rsidRPr="00605EBE">
        <w:rPr>
          <w:sz w:val="24"/>
          <w:szCs w:val="24"/>
        </w:rPr>
        <w:t>5</w:t>
      </w:r>
      <w:r w:rsidRPr="00605EBE">
        <w:rPr>
          <w:sz w:val="24"/>
          <w:szCs w:val="24"/>
        </w:rPr>
        <w:t xml:space="preserve"> ust. 2 pkt 2 Umowy w przypadku niewykonania lub nienależytego wykonania przez </w:t>
      </w:r>
      <w:r w:rsidRPr="00605EBE">
        <w:rPr>
          <w:b/>
          <w:bCs/>
          <w:sz w:val="24"/>
          <w:szCs w:val="24"/>
        </w:rPr>
        <w:t>Wykonawcę</w:t>
      </w:r>
      <w:r w:rsidRPr="00605EBE">
        <w:rPr>
          <w:sz w:val="24"/>
          <w:szCs w:val="24"/>
        </w:rPr>
        <w:t xml:space="preserve"> </w:t>
      </w:r>
      <w:r w:rsidR="00905C3A" w:rsidRPr="00605EBE">
        <w:rPr>
          <w:sz w:val="24"/>
          <w:szCs w:val="24"/>
        </w:rPr>
        <w:t xml:space="preserve">zobowiązań określonych </w:t>
      </w:r>
      <w:r w:rsidRPr="00605EBE">
        <w:rPr>
          <w:sz w:val="24"/>
          <w:szCs w:val="24"/>
        </w:rPr>
        <w:t>w §</w:t>
      </w:r>
      <w:r w:rsidR="003656E3" w:rsidRPr="00605EBE">
        <w:rPr>
          <w:sz w:val="24"/>
          <w:szCs w:val="24"/>
        </w:rPr>
        <w:t>3</w:t>
      </w:r>
      <w:r w:rsidRPr="00605EBE">
        <w:rPr>
          <w:sz w:val="24"/>
          <w:szCs w:val="24"/>
        </w:rPr>
        <w:t xml:space="preserve"> ust. 3</w:t>
      </w:r>
      <w:r w:rsidR="00315AA8" w:rsidRPr="00605EBE">
        <w:rPr>
          <w:sz w:val="24"/>
          <w:szCs w:val="24"/>
        </w:rPr>
        <w:t>-4</w:t>
      </w:r>
      <w:r w:rsidRPr="00605EBE">
        <w:rPr>
          <w:sz w:val="24"/>
          <w:szCs w:val="24"/>
        </w:rPr>
        <w:t>,  1</w:t>
      </w:r>
      <w:r w:rsidR="00315AA8" w:rsidRPr="00605EBE">
        <w:rPr>
          <w:sz w:val="24"/>
          <w:szCs w:val="24"/>
        </w:rPr>
        <w:t>1</w:t>
      </w:r>
      <w:r w:rsidRPr="00605EBE">
        <w:rPr>
          <w:sz w:val="24"/>
          <w:szCs w:val="24"/>
        </w:rPr>
        <w:t>-</w:t>
      </w:r>
      <w:r w:rsidR="00E95B78" w:rsidRPr="00605EBE">
        <w:rPr>
          <w:sz w:val="24"/>
          <w:szCs w:val="24"/>
        </w:rPr>
        <w:t>1</w:t>
      </w:r>
      <w:r w:rsidR="008B73CA">
        <w:rPr>
          <w:sz w:val="24"/>
          <w:szCs w:val="24"/>
        </w:rPr>
        <w:t>4</w:t>
      </w:r>
      <w:r w:rsidR="002720EC" w:rsidRPr="00605EBE">
        <w:rPr>
          <w:sz w:val="24"/>
          <w:szCs w:val="24"/>
        </w:rPr>
        <w:t>,</w:t>
      </w:r>
      <w:r w:rsidR="008B73CA">
        <w:rPr>
          <w:sz w:val="24"/>
          <w:szCs w:val="24"/>
        </w:rPr>
        <w:t>16,</w:t>
      </w:r>
      <w:r w:rsidR="002720EC" w:rsidRPr="00605EBE">
        <w:rPr>
          <w:sz w:val="24"/>
          <w:szCs w:val="24"/>
        </w:rPr>
        <w:t xml:space="preserve"> </w:t>
      </w:r>
      <w:r w:rsidR="00315AA8" w:rsidRPr="00605EBE">
        <w:rPr>
          <w:sz w:val="24"/>
          <w:szCs w:val="24"/>
        </w:rPr>
        <w:t>20</w:t>
      </w:r>
      <w:r w:rsidR="008B73CA">
        <w:rPr>
          <w:sz w:val="24"/>
          <w:szCs w:val="24"/>
        </w:rPr>
        <w:t>-21</w:t>
      </w:r>
      <w:r w:rsidR="00315AA8" w:rsidRPr="00605EBE">
        <w:rPr>
          <w:sz w:val="24"/>
          <w:szCs w:val="24"/>
        </w:rPr>
        <w:t>, 23-27</w:t>
      </w:r>
      <w:r w:rsidRPr="00605EBE">
        <w:rPr>
          <w:sz w:val="24"/>
          <w:szCs w:val="24"/>
        </w:rPr>
        <w:t xml:space="preserve"> Umowy, za każdy stwierdzony przypadek.</w:t>
      </w:r>
    </w:p>
    <w:p w14:paraId="484B35C9" w14:textId="4EAF8144" w:rsidR="00E95B78" w:rsidRPr="00605EBE" w:rsidRDefault="00E95B78" w:rsidP="00A15780">
      <w:pPr>
        <w:pStyle w:val="Akapitzlist"/>
        <w:numPr>
          <w:ilvl w:val="0"/>
          <w:numId w:val="7"/>
        </w:numPr>
        <w:spacing w:before="240" w:line="276" w:lineRule="auto"/>
        <w:jc w:val="both"/>
        <w:rPr>
          <w:sz w:val="24"/>
          <w:szCs w:val="24"/>
        </w:rPr>
      </w:pPr>
      <w:r w:rsidRPr="00605EBE">
        <w:rPr>
          <w:sz w:val="24"/>
          <w:szCs w:val="24"/>
        </w:rPr>
        <w:lastRenderedPageBreak/>
        <w:t xml:space="preserve">W przypadku niedotrzymania przez </w:t>
      </w:r>
      <w:r w:rsidRPr="00605EBE">
        <w:rPr>
          <w:b/>
          <w:sz w:val="24"/>
          <w:szCs w:val="24"/>
        </w:rPr>
        <w:t>Wykonawcę</w:t>
      </w:r>
      <w:r w:rsidRPr="00605EBE">
        <w:rPr>
          <w:sz w:val="24"/>
          <w:szCs w:val="24"/>
        </w:rPr>
        <w:t xml:space="preserve"> terminu określonego w § 3 ust. 13-14, Zamawiający ma prawo naliczać kary umowne w wysokości 0,1% miesięcznego wynagrodzenia brutto za wykonanie Umowy, o której mowa w § 5  ust. 2 pkt 2 niniejszej Umowy, za każdy rozpoczęty dzień zwłoki.</w:t>
      </w:r>
    </w:p>
    <w:p w14:paraId="50CD2715" w14:textId="5B5B6865" w:rsidR="00E95B78" w:rsidRPr="00605EBE" w:rsidRDefault="00E95B78" w:rsidP="002A640F">
      <w:pPr>
        <w:pStyle w:val="Akapitzlist"/>
        <w:numPr>
          <w:ilvl w:val="0"/>
          <w:numId w:val="7"/>
        </w:numPr>
        <w:spacing w:before="240" w:after="240" w:line="276" w:lineRule="auto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W przypadku niedotrzymania przez </w:t>
      </w:r>
      <w:r w:rsidRPr="00605EBE">
        <w:rPr>
          <w:b/>
          <w:sz w:val="24"/>
          <w:szCs w:val="24"/>
        </w:rPr>
        <w:t>Wykonawcę</w:t>
      </w:r>
      <w:r w:rsidRPr="00605EBE">
        <w:rPr>
          <w:sz w:val="24"/>
          <w:szCs w:val="24"/>
        </w:rPr>
        <w:t xml:space="preserve"> terminu określonego w § 3 ust. 17-18, Zamawiający ma prawo naliczać kary umowne w wysokości 0,1% miesięcznego wynagrodzenia brutto za wykonanie Umowy, o której mowa w § 5  ust. 2 pkt 2 niniejszej Umowy, za każdy rozpoczęty dzień zwłoki.</w:t>
      </w:r>
    </w:p>
    <w:p w14:paraId="7CE40086" w14:textId="09489D8F" w:rsidR="00E95B78" w:rsidRPr="00605EBE" w:rsidRDefault="00E95B78" w:rsidP="002A640F">
      <w:pPr>
        <w:pStyle w:val="Akapitzlist"/>
        <w:numPr>
          <w:ilvl w:val="0"/>
          <w:numId w:val="7"/>
        </w:numPr>
        <w:spacing w:before="240" w:after="240" w:line="276" w:lineRule="auto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W przypadku niedotrzymania przez </w:t>
      </w:r>
      <w:r w:rsidRPr="00605EBE">
        <w:rPr>
          <w:b/>
          <w:sz w:val="24"/>
          <w:szCs w:val="24"/>
        </w:rPr>
        <w:t>Wykonawcę</w:t>
      </w:r>
      <w:r w:rsidRPr="00605EBE">
        <w:rPr>
          <w:sz w:val="24"/>
          <w:szCs w:val="24"/>
        </w:rPr>
        <w:t xml:space="preserve"> terminu określonego w § 3 ust. 23-25, Zamawiający ma prawo naliczać kary umowne w wysokości 0,1% miesięcznego wynagrodzenia brutto za wykonanie Umowy, o której mowa w § 5  ust. 2 pkt 2 niniejszej Umowy, za każdy rozpoczęty dzień zwłoki.</w:t>
      </w:r>
    </w:p>
    <w:p w14:paraId="7AF95B30" w14:textId="747DB435" w:rsidR="00405FE7" w:rsidRPr="00605EBE" w:rsidRDefault="00405FE7" w:rsidP="002A640F">
      <w:pPr>
        <w:widowControl w:val="0"/>
        <w:numPr>
          <w:ilvl w:val="0"/>
          <w:numId w:val="7"/>
        </w:numPr>
        <w:tabs>
          <w:tab w:val="left" w:pos="360"/>
          <w:tab w:val="center" w:pos="2268"/>
        </w:tabs>
        <w:suppressAutoHyphens w:val="0"/>
        <w:spacing w:after="240" w:line="276" w:lineRule="auto"/>
        <w:jc w:val="both"/>
        <w:rPr>
          <w:sz w:val="24"/>
          <w:szCs w:val="24"/>
        </w:rPr>
      </w:pPr>
      <w:bookmarkStart w:id="4" w:name="_Hlk159231763"/>
      <w:bookmarkEnd w:id="3"/>
      <w:r w:rsidRPr="00605EBE">
        <w:rPr>
          <w:b/>
          <w:sz w:val="24"/>
          <w:szCs w:val="24"/>
        </w:rPr>
        <w:t>Zamawiający</w:t>
      </w:r>
      <w:r w:rsidRPr="00605EBE">
        <w:rPr>
          <w:sz w:val="24"/>
          <w:szCs w:val="24"/>
        </w:rPr>
        <w:t xml:space="preserve"> ma prawo żądać zapłaty kary umownej od </w:t>
      </w:r>
      <w:r w:rsidRPr="00605EBE">
        <w:rPr>
          <w:b/>
          <w:sz w:val="24"/>
          <w:szCs w:val="24"/>
        </w:rPr>
        <w:t>Wykonawcy</w:t>
      </w:r>
      <w:r w:rsidRPr="00605EBE">
        <w:rPr>
          <w:sz w:val="24"/>
          <w:szCs w:val="24"/>
        </w:rPr>
        <w:t xml:space="preserve"> w</w:t>
      </w:r>
      <w:r w:rsidR="00015DA4" w:rsidRPr="00605EBE">
        <w:rPr>
          <w:sz w:val="24"/>
          <w:szCs w:val="24"/>
        </w:rPr>
        <w:t> </w:t>
      </w:r>
      <w:r w:rsidRPr="00605EBE">
        <w:rPr>
          <w:sz w:val="24"/>
          <w:szCs w:val="24"/>
        </w:rPr>
        <w:t xml:space="preserve">wysokości 0,1% kwoty </w:t>
      </w:r>
      <w:r w:rsidR="0046754A" w:rsidRPr="00605EBE">
        <w:rPr>
          <w:sz w:val="24"/>
          <w:szCs w:val="24"/>
        </w:rPr>
        <w:t xml:space="preserve">łącznego </w:t>
      </w:r>
      <w:r w:rsidRPr="00605EBE">
        <w:rPr>
          <w:sz w:val="24"/>
          <w:szCs w:val="24"/>
        </w:rPr>
        <w:t>wynagrodzenia brutto określonego w §</w:t>
      </w:r>
      <w:r w:rsidR="002720EC" w:rsidRPr="00605EBE">
        <w:rPr>
          <w:sz w:val="24"/>
          <w:szCs w:val="24"/>
        </w:rPr>
        <w:t>5</w:t>
      </w:r>
      <w:r w:rsidRPr="00605EBE">
        <w:rPr>
          <w:sz w:val="24"/>
          <w:szCs w:val="24"/>
        </w:rPr>
        <w:t xml:space="preserve"> ust.</w:t>
      </w:r>
      <w:r w:rsidR="002720EC" w:rsidRPr="00605EBE">
        <w:rPr>
          <w:sz w:val="24"/>
          <w:szCs w:val="24"/>
        </w:rPr>
        <w:t>2</w:t>
      </w:r>
      <w:r w:rsidR="00E95B78" w:rsidRPr="00605EBE">
        <w:rPr>
          <w:sz w:val="24"/>
          <w:szCs w:val="24"/>
        </w:rPr>
        <w:t xml:space="preserve"> pkt </w:t>
      </w:r>
      <w:r w:rsidR="008B73CA">
        <w:rPr>
          <w:sz w:val="24"/>
          <w:szCs w:val="24"/>
        </w:rPr>
        <w:t>1</w:t>
      </w:r>
      <w:r w:rsidRPr="00605EBE">
        <w:rPr>
          <w:sz w:val="24"/>
          <w:szCs w:val="24"/>
        </w:rPr>
        <w:t xml:space="preserve"> Umowy w przypadku niewykonania lub nienależytego wykonania przez </w:t>
      </w:r>
      <w:r w:rsidRPr="00605EBE">
        <w:rPr>
          <w:b/>
          <w:bCs/>
          <w:sz w:val="24"/>
          <w:szCs w:val="24"/>
        </w:rPr>
        <w:t>Wykonawcę</w:t>
      </w:r>
      <w:r w:rsidRPr="00605EBE">
        <w:rPr>
          <w:sz w:val="24"/>
          <w:szCs w:val="24"/>
        </w:rPr>
        <w:t xml:space="preserve"> </w:t>
      </w:r>
      <w:r w:rsidR="00220BA6" w:rsidRPr="00605EBE">
        <w:rPr>
          <w:sz w:val="24"/>
          <w:szCs w:val="24"/>
        </w:rPr>
        <w:t>zobowiązań określonych</w:t>
      </w:r>
      <w:r w:rsidRPr="00605EBE">
        <w:rPr>
          <w:sz w:val="24"/>
          <w:szCs w:val="24"/>
        </w:rPr>
        <w:t xml:space="preserve"> w §</w:t>
      </w:r>
      <w:r w:rsidR="002720EC" w:rsidRPr="00605EBE">
        <w:rPr>
          <w:sz w:val="24"/>
          <w:szCs w:val="24"/>
        </w:rPr>
        <w:t>6</w:t>
      </w:r>
      <w:r w:rsidRPr="00605EBE">
        <w:rPr>
          <w:sz w:val="24"/>
          <w:szCs w:val="24"/>
        </w:rPr>
        <w:t xml:space="preserve"> ust. </w:t>
      </w:r>
      <w:r w:rsidR="002720EC" w:rsidRPr="00605EBE">
        <w:rPr>
          <w:sz w:val="24"/>
          <w:szCs w:val="24"/>
        </w:rPr>
        <w:t>3</w:t>
      </w:r>
      <w:r w:rsidRPr="00605EBE">
        <w:rPr>
          <w:sz w:val="24"/>
          <w:szCs w:val="24"/>
        </w:rPr>
        <w:t xml:space="preserve"> Umowy, </w:t>
      </w:r>
      <w:r w:rsidR="00E95B78" w:rsidRPr="00605EBE">
        <w:rPr>
          <w:sz w:val="24"/>
          <w:szCs w:val="24"/>
        </w:rPr>
        <w:t>za każdy stwierdzony przypadek.</w:t>
      </w:r>
    </w:p>
    <w:p w14:paraId="798882B0" w14:textId="433D0FE0" w:rsidR="000828AB" w:rsidRPr="00605EBE" w:rsidRDefault="000828AB" w:rsidP="002A640F">
      <w:pPr>
        <w:widowControl w:val="0"/>
        <w:numPr>
          <w:ilvl w:val="0"/>
          <w:numId w:val="7"/>
        </w:numPr>
        <w:tabs>
          <w:tab w:val="left" w:pos="360"/>
          <w:tab w:val="center" w:pos="2268"/>
        </w:tabs>
        <w:suppressAutoHyphens w:val="0"/>
        <w:spacing w:after="240" w:line="276" w:lineRule="auto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Zamawiający ma prawo żądać zapłaty kary umownej od Wykonawcy w wysokości 0,1% kwoty łącznego wynagrodzenia brutto określonego w §5 ust. 2 pkt </w:t>
      </w:r>
      <w:r w:rsidR="008B73CA">
        <w:rPr>
          <w:sz w:val="24"/>
          <w:szCs w:val="24"/>
        </w:rPr>
        <w:t>1</w:t>
      </w:r>
      <w:r w:rsidR="00E95B78" w:rsidRPr="00605EBE">
        <w:rPr>
          <w:sz w:val="24"/>
          <w:szCs w:val="24"/>
        </w:rPr>
        <w:t xml:space="preserve"> </w:t>
      </w:r>
      <w:r w:rsidRPr="00605EBE">
        <w:rPr>
          <w:sz w:val="24"/>
          <w:szCs w:val="24"/>
        </w:rPr>
        <w:t>Umowy w przypadku niewykonania lub nienależytego wykonania przez Wykonawcę zobowiązań określonych w Załączniku nr 1 do Umowy</w:t>
      </w:r>
      <w:r w:rsidR="00E95B78" w:rsidRPr="00605EBE">
        <w:rPr>
          <w:sz w:val="24"/>
          <w:szCs w:val="24"/>
        </w:rPr>
        <w:t xml:space="preserve"> </w:t>
      </w:r>
      <w:r w:rsidRPr="00605EBE">
        <w:rPr>
          <w:sz w:val="24"/>
          <w:szCs w:val="24"/>
        </w:rPr>
        <w:t xml:space="preserve">i zleconych przez Przedstawiciela Zamawiającego, za każdy </w:t>
      </w:r>
      <w:r w:rsidR="00E95B78" w:rsidRPr="00605EBE">
        <w:rPr>
          <w:sz w:val="24"/>
          <w:szCs w:val="24"/>
        </w:rPr>
        <w:t>stwierdzony przypadek.</w:t>
      </w:r>
    </w:p>
    <w:bookmarkEnd w:id="4"/>
    <w:p w14:paraId="4B2C3733" w14:textId="79B9A7EB" w:rsidR="00405FE7" w:rsidRPr="00605EBE" w:rsidRDefault="00405FE7" w:rsidP="002A640F">
      <w:pPr>
        <w:widowControl w:val="0"/>
        <w:numPr>
          <w:ilvl w:val="0"/>
          <w:numId w:val="7"/>
        </w:numPr>
        <w:tabs>
          <w:tab w:val="left" w:pos="360"/>
          <w:tab w:val="center" w:pos="2268"/>
        </w:tabs>
        <w:suppressAutoHyphens w:val="0"/>
        <w:spacing w:line="276" w:lineRule="auto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 Maksymalna kwota kar umownych </w:t>
      </w:r>
      <w:r w:rsidR="00A45845" w:rsidRPr="00605EBE">
        <w:rPr>
          <w:sz w:val="24"/>
          <w:szCs w:val="24"/>
        </w:rPr>
        <w:t xml:space="preserve">których prawo żądania na podstawie </w:t>
      </w:r>
      <w:r w:rsidR="00D41131" w:rsidRPr="00605EBE">
        <w:rPr>
          <w:sz w:val="24"/>
          <w:szCs w:val="24"/>
        </w:rPr>
        <w:t>niniejszej U</w:t>
      </w:r>
      <w:r w:rsidR="00A45845" w:rsidRPr="00605EBE">
        <w:rPr>
          <w:sz w:val="24"/>
          <w:szCs w:val="24"/>
        </w:rPr>
        <w:t xml:space="preserve">mowy ma </w:t>
      </w:r>
      <w:r w:rsidR="00D41131" w:rsidRPr="00605EBE">
        <w:rPr>
          <w:b/>
          <w:bCs/>
          <w:sz w:val="24"/>
          <w:szCs w:val="24"/>
        </w:rPr>
        <w:t>Zamawiający</w:t>
      </w:r>
      <w:r w:rsidR="00A45845" w:rsidRPr="00605EBE">
        <w:rPr>
          <w:sz w:val="24"/>
          <w:szCs w:val="24"/>
        </w:rPr>
        <w:t xml:space="preserve"> </w:t>
      </w:r>
      <w:r w:rsidRPr="00605EBE">
        <w:rPr>
          <w:sz w:val="24"/>
          <w:szCs w:val="24"/>
        </w:rPr>
        <w:t xml:space="preserve">nie może przekroczyć 10% </w:t>
      </w:r>
      <w:r w:rsidR="003F53C6" w:rsidRPr="00605EBE">
        <w:rPr>
          <w:sz w:val="24"/>
          <w:szCs w:val="24"/>
        </w:rPr>
        <w:t xml:space="preserve">łącznej wartości </w:t>
      </w:r>
      <w:r w:rsidRPr="00605EBE">
        <w:rPr>
          <w:sz w:val="24"/>
          <w:szCs w:val="24"/>
        </w:rPr>
        <w:t xml:space="preserve">brutto </w:t>
      </w:r>
      <w:r w:rsidRPr="00605EBE">
        <w:rPr>
          <w:b/>
          <w:sz w:val="24"/>
          <w:szCs w:val="24"/>
        </w:rPr>
        <w:t>Wykonawcy</w:t>
      </w:r>
      <w:r w:rsidRPr="00605EBE">
        <w:rPr>
          <w:bCs/>
          <w:sz w:val="24"/>
          <w:szCs w:val="24"/>
        </w:rPr>
        <w:t xml:space="preserve">, </w:t>
      </w:r>
      <w:r w:rsidRPr="00605EBE">
        <w:rPr>
          <w:sz w:val="24"/>
          <w:szCs w:val="24"/>
        </w:rPr>
        <w:t>określone</w:t>
      </w:r>
      <w:r w:rsidR="003F53C6" w:rsidRPr="00605EBE">
        <w:rPr>
          <w:sz w:val="24"/>
          <w:szCs w:val="24"/>
        </w:rPr>
        <w:t>j</w:t>
      </w:r>
      <w:r w:rsidRPr="00605EBE">
        <w:rPr>
          <w:sz w:val="24"/>
          <w:szCs w:val="24"/>
        </w:rPr>
        <w:t xml:space="preserve"> w §</w:t>
      </w:r>
      <w:r w:rsidR="009A539C" w:rsidRPr="00605EBE">
        <w:rPr>
          <w:sz w:val="24"/>
          <w:szCs w:val="24"/>
        </w:rPr>
        <w:t xml:space="preserve">5 </w:t>
      </w:r>
      <w:r w:rsidRPr="00605EBE">
        <w:rPr>
          <w:sz w:val="24"/>
          <w:szCs w:val="24"/>
        </w:rPr>
        <w:t>ust. 2 pkt 1 niniejszej Umowy.</w:t>
      </w:r>
    </w:p>
    <w:p w14:paraId="7A4E8128" w14:textId="77777777" w:rsidR="00405FE7" w:rsidRPr="00605EBE" w:rsidRDefault="00405FE7" w:rsidP="002A640F">
      <w:pPr>
        <w:widowControl w:val="0"/>
        <w:numPr>
          <w:ilvl w:val="0"/>
          <w:numId w:val="7"/>
        </w:numPr>
        <w:tabs>
          <w:tab w:val="left" w:pos="360"/>
          <w:tab w:val="center" w:pos="2268"/>
        </w:tabs>
        <w:suppressAutoHyphens w:val="0"/>
        <w:spacing w:line="276" w:lineRule="auto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 xml:space="preserve"> Zamawiający</w:t>
      </w:r>
      <w:r w:rsidRPr="00605EBE">
        <w:rPr>
          <w:sz w:val="24"/>
          <w:szCs w:val="24"/>
        </w:rPr>
        <w:t xml:space="preserve"> ma prawo dokonania potrącenia kary umownej z wynagrodzenia należnego </w:t>
      </w:r>
      <w:r w:rsidRPr="00605EBE">
        <w:rPr>
          <w:b/>
          <w:sz w:val="24"/>
          <w:szCs w:val="24"/>
        </w:rPr>
        <w:t>Wykonawcy</w:t>
      </w:r>
      <w:r w:rsidRPr="00605EBE">
        <w:rPr>
          <w:sz w:val="24"/>
          <w:szCs w:val="24"/>
        </w:rPr>
        <w:t xml:space="preserve">, a </w:t>
      </w:r>
      <w:r w:rsidRPr="00605EBE">
        <w:rPr>
          <w:b/>
          <w:sz w:val="24"/>
          <w:szCs w:val="24"/>
        </w:rPr>
        <w:t>Wykonawca</w:t>
      </w:r>
      <w:r w:rsidRPr="00605EBE">
        <w:rPr>
          <w:sz w:val="24"/>
          <w:szCs w:val="24"/>
        </w:rPr>
        <w:t xml:space="preserve"> wyraża na to zgodę.</w:t>
      </w:r>
    </w:p>
    <w:p w14:paraId="30BDCF5F" w14:textId="1427C66A" w:rsidR="00405FE7" w:rsidRPr="00605EBE" w:rsidRDefault="00405FE7" w:rsidP="002A640F">
      <w:pPr>
        <w:widowControl w:val="0"/>
        <w:numPr>
          <w:ilvl w:val="0"/>
          <w:numId w:val="7"/>
        </w:numPr>
        <w:tabs>
          <w:tab w:val="left" w:pos="360"/>
          <w:tab w:val="center" w:pos="2268"/>
        </w:tabs>
        <w:suppressAutoHyphens w:val="0"/>
        <w:spacing w:after="240" w:line="276" w:lineRule="auto"/>
        <w:jc w:val="both"/>
        <w:rPr>
          <w:sz w:val="24"/>
          <w:szCs w:val="24"/>
        </w:rPr>
      </w:pPr>
      <w:r w:rsidRPr="00605EBE">
        <w:rPr>
          <w:b/>
          <w:iCs/>
          <w:sz w:val="24"/>
          <w:szCs w:val="24"/>
        </w:rPr>
        <w:t xml:space="preserve"> Wykonawca</w:t>
      </w:r>
      <w:r w:rsidRPr="00605EBE">
        <w:rPr>
          <w:sz w:val="24"/>
          <w:szCs w:val="24"/>
        </w:rPr>
        <w:t xml:space="preserve"> nie ponosi odpowiedzialności za zwłokę lub nieprawidłowości w wykonaniu Umowy powstałe na skutek wadliwego działania Aparatury i</w:t>
      </w:r>
      <w:r w:rsidR="00015DA4" w:rsidRPr="00605EBE">
        <w:rPr>
          <w:sz w:val="24"/>
          <w:szCs w:val="24"/>
        </w:rPr>
        <w:t> </w:t>
      </w:r>
      <w:r w:rsidRPr="00605EBE">
        <w:rPr>
          <w:sz w:val="24"/>
          <w:szCs w:val="24"/>
        </w:rPr>
        <w:t xml:space="preserve">sprzętu medycznego z przyczyn niezależnych od </w:t>
      </w:r>
      <w:r w:rsidRPr="00605EBE">
        <w:rPr>
          <w:b/>
          <w:sz w:val="24"/>
          <w:szCs w:val="24"/>
        </w:rPr>
        <w:t>Wykonawcy</w:t>
      </w:r>
      <w:r w:rsidRPr="00605EBE">
        <w:rPr>
          <w:sz w:val="24"/>
          <w:szCs w:val="24"/>
        </w:rPr>
        <w:t>.</w:t>
      </w:r>
    </w:p>
    <w:p w14:paraId="7CC94274" w14:textId="6A04E08A" w:rsidR="00405FE7" w:rsidRPr="00605EBE" w:rsidRDefault="00405FE7" w:rsidP="002A640F">
      <w:pPr>
        <w:pStyle w:val="Akapitzlist"/>
        <w:numPr>
          <w:ilvl w:val="0"/>
          <w:numId w:val="7"/>
        </w:numPr>
        <w:spacing w:after="240" w:line="276" w:lineRule="auto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 </w:t>
      </w:r>
      <w:r w:rsidRPr="00605EBE">
        <w:rPr>
          <w:b/>
          <w:bCs/>
          <w:sz w:val="24"/>
          <w:szCs w:val="24"/>
        </w:rPr>
        <w:t>Wykonawca</w:t>
      </w:r>
      <w:r w:rsidRPr="00605EBE">
        <w:rPr>
          <w:sz w:val="24"/>
          <w:szCs w:val="24"/>
        </w:rPr>
        <w:t xml:space="preserve"> zapłaci </w:t>
      </w:r>
      <w:r w:rsidRPr="00605EBE">
        <w:rPr>
          <w:b/>
          <w:bCs/>
          <w:sz w:val="24"/>
          <w:szCs w:val="24"/>
        </w:rPr>
        <w:t>Zamawiającemu</w:t>
      </w:r>
      <w:r w:rsidRPr="00605EBE">
        <w:rPr>
          <w:sz w:val="24"/>
          <w:szCs w:val="24"/>
        </w:rPr>
        <w:t xml:space="preserve"> karę umowną w wysokości 300,00 zł brutto, z tytułu braku zapłaty lub nieterminowej zapłaty wynagrodzenia należnego podwykonawcom z tytułu zmiany wysokości wynagrodzenia, o</w:t>
      </w:r>
      <w:r w:rsidR="007A3266" w:rsidRPr="00605EBE">
        <w:rPr>
          <w:sz w:val="24"/>
          <w:szCs w:val="24"/>
        </w:rPr>
        <w:t> </w:t>
      </w:r>
      <w:r w:rsidRPr="00605EBE">
        <w:rPr>
          <w:sz w:val="24"/>
          <w:szCs w:val="24"/>
        </w:rPr>
        <w:t xml:space="preserve">której mowa w § 9 ust. </w:t>
      </w:r>
      <w:r w:rsidR="00315AA8" w:rsidRPr="00605EBE">
        <w:rPr>
          <w:sz w:val="24"/>
          <w:szCs w:val="24"/>
        </w:rPr>
        <w:t>9</w:t>
      </w:r>
      <w:r w:rsidRPr="00605EBE">
        <w:rPr>
          <w:sz w:val="24"/>
          <w:szCs w:val="24"/>
        </w:rPr>
        <w:t xml:space="preserve"> za każdorazowy taki przypadek.</w:t>
      </w:r>
    </w:p>
    <w:p w14:paraId="2979CDE6" w14:textId="74EE7176" w:rsidR="00405FE7" w:rsidRPr="00605EBE" w:rsidRDefault="00405FE7" w:rsidP="002A640F">
      <w:pPr>
        <w:widowControl w:val="0"/>
        <w:numPr>
          <w:ilvl w:val="0"/>
          <w:numId w:val="7"/>
        </w:numPr>
        <w:tabs>
          <w:tab w:val="left" w:pos="360"/>
          <w:tab w:val="center" w:pos="2268"/>
        </w:tabs>
        <w:suppressAutoHyphens w:val="0"/>
        <w:spacing w:after="240" w:line="276" w:lineRule="auto"/>
        <w:jc w:val="both"/>
        <w:rPr>
          <w:b/>
          <w:sz w:val="24"/>
          <w:szCs w:val="24"/>
        </w:rPr>
      </w:pPr>
      <w:r w:rsidRPr="00605EBE">
        <w:rPr>
          <w:b/>
          <w:sz w:val="24"/>
          <w:szCs w:val="24"/>
        </w:rPr>
        <w:t xml:space="preserve"> Zamawiający</w:t>
      </w:r>
      <w:r w:rsidRPr="00605EBE">
        <w:rPr>
          <w:sz w:val="24"/>
          <w:szCs w:val="24"/>
        </w:rPr>
        <w:t xml:space="preserve"> ma prawo dochodzenia odszkodowania uzupełniającego ponad kwotę kar umownych, na zasadach ogólnych ustawy z dnia 23 kwietnia 1964 r. Kodeks cywilny (t.j. Dz. U. z 202</w:t>
      </w:r>
      <w:r w:rsidR="003F53C6" w:rsidRPr="00605EBE">
        <w:rPr>
          <w:sz w:val="24"/>
          <w:szCs w:val="24"/>
        </w:rPr>
        <w:t>5</w:t>
      </w:r>
      <w:r w:rsidRPr="00605EBE">
        <w:rPr>
          <w:sz w:val="24"/>
          <w:szCs w:val="24"/>
        </w:rPr>
        <w:t xml:space="preserve"> r., poz. 10</w:t>
      </w:r>
      <w:r w:rsidR="003F53C6" w:rsidRPr="00605EBE">
        <w:rPr>
          <w:sz w:val="24"/>
          <w:szCs w:val="24"/>
        </w:rPr>
        <w:t>7</w:t>
      </w:r>
      <w:r w:rsidRPr="00605EBE">
        <w:rPr>
          <w:sz w:val="24"/>
          <w:szCs w:val="24"/>
        </w:rPr>
        <w:t>1</w:t>
      </w:r>
      <w:r w:rsidR="007A3266" w:rsidRPr="00605EBE">
        <w:rPr>
          <w:sz w:val="24"/>
          <w:szCs w:val="24"/>
        </w:rPr>
        <w:t xml:space="preserve"> z późn. zm.</w:t>
      </w:r>
      <w:r w:rsidRPr="00605EBE">
        <w:rPr>
          <w:sz w:val="24"/>
          <w:szCs w:val="24"/>
        </w:rPr>
        <w:t xml:space="preserve">). </w:t>
      </w:r>
    </w:p>
    <w:p w14:paraId="40DCAFF2" w14:textId="77777777" w:rsidR="00405FE7" w:rsidRPr="00605EBE" w:rsidRDefault="00405FE7">
      <w:pPr>
        <w:spacing w:line="276" w:lineRule="auto"/>
        <w:jc w:val="center"/>
        <w:rPr>
          <w:sz w:val="24"/>
          <w:szCs w:val="24"/>
        </w:rPr>
      </w:pPr>
      <w:r w:rsidRPr="00605EBE">
        <w:rPr>
          <w:b/>
          <w:sz w:val="24"/>
          <w:szCs w:val="24"/>
        </w:rPr>
        <w:t>§ 7</w:t>
      </w:r>
    </w:p>
    <w:p w14:paraId="6D56A403" w14:textId="2A93BC25" w:rsidR="00405FE7" w:rsidRPr="00605EBE" w:rsidRDefault="00405FE7">
      <w:pPr>
        <w:pStyle w:val="Nagwek8"/>
        <w:spacing w:line="276" w:lineRule="auto"/>
        <w:jc w:val="center"/>
        <w:rPr>
          <w:rFonts w:cs="Times New Roman"/>
          <w:b/>
          <w:i w:val="0"/>
          <w:iCs w:val="0"/>
          <w:sz w:val="24"/>
          <w:szCs w:val="24"/>
        </w:rPr>
      </w:pPr>
      <w:r w:rsidRPr="00605EBE">
        <w:rPr>
          <w:rFonts w:cs="Times New Roman"/>
          <w:b/>
          <w:i w:val="0"/>
          <w:iCs w:val="0"/>
          <w:sz w:val="24"/>
          <w:szCs w:val="24"/>
        </w:rPr>
        <w:t>WARUNKI ODSTĄPIENIA OD UMOWY</w:t>
      </w:r>
    </w:p>
    <w:p w14:paraId="1D43FAC1" w14:textId="360AD697" w:rsidR="00FB0618" w:rsidRPr="00605EBE" w:rsidRDefault="00405FE7">
      <w:pPr>
        <w:numPr>
          <w:ilvl w:val="0"/>
          <w:numId w:val="9"/>
        </w:numPr>
        <w:tabs>
          <w:tab w:val="num" w:pos="-76"/>
          <w:tab w:val="left" w:pos="360"/>
        </w:tabs>
        <w:suppressAutoHyphens w:val="0"/>
        <w:spacing w:after="240" w:line="276" w:lineRule="auto"/>
        <w:ind w:left="360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Odstąpienie od Umowy przez </w:t>
      </w:r>
      <w:r w:rsidRPr="00605EBE">
        <w:rPr>
          <w:b/>
          <w:sz w:val="24"/>
          <w:szCs w:val="24"/>
        </w:rPr>
        <w:t>Wykonawcę</w:t>
      </w:r>
      <w:r w:rsidRPr="00605EBE">
        <w:rPr>
          <w:sz w:val="24"/>
          <w:szCs w:val="24"/>
        </w:rPr>
        <w:t>:</w:t>
      </w:r>
    </w:p>
    <w:p w14:paraId="73257BE3" w14:textId="58D73865" w:rsidR="00FB0618" w:rsidRPr="00605EBE" w:rsidRDefault="00405FE7" w:rsidP="00F9089E">
      <w:pPr>
        <w:pStyle w:val="Akapitzlist"/>
        <w:numPr>
          <w:ilvl w:val="1"/>
          <w:numId w:val="9"/>
        </w:numPr>
        <w:tabs>
          <w:tab w:val="clear" w:pos="1440"/>
          <w:tab w:val="left" w:pos="360"/>
        </w:tabs>
        <w:suppressAutoHyphens w:val="0"/>
        <w:spacing w:before="240" w:line="276" w:lineRule="auto"/>
        <w:ind w:left="709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lastRenderedPageBreak/>
        <w:t>Wykonawca</w:t>
      </w:r>
      <w:r w:rsidRPr="00605EBE">
        <w:rPr>
          <w:sz w:val="24"/>
          <w:szCs w:val="24"/>
        </w:rPr>
        <w:t xml:space="preserve"> ma prawo do odstąpienia od Umowy w przypadku nierealizowania przez </w:t>
      </w:r>
      <w:r w:rsidRPr="00605EBE">
        <w:rPr>
          <w:b/>
          <w:sz w:val="24"/>
          <w:szCs w:val="24"/>
        </w:rPr>
        <w:t>Zamawiającego</w:t>
      </w:r>
      <w:r w:rsidRPr="00605EBE">
        <w:rPr>
          <w:sz w:val="24"/>
          <w:szCs w:val="24"/>
        </w:rPr>
        <w:t xml:space="preserve"> zobowiązań wynikających z Umowy, po uprzednim bezskutecznym pisemnym wezwaniu </w:t>
      </w:r>
      <w:r w:rsidRPr="00605EBE">
        <w:rPr>
          <w:b/>
          <w:sz w:val="24"/>
          <w:szCs w:val="24"/>
        </w:rPr>
        <w:t xml:space="preserve">Zamawiającego </w:t>
      </w:r>
      <w:r w:rsidRPr="00605EBE">
        <w:rPr>
          <w:sz w:val="24"/>
          <w:szCs w:val="24"/>
        </w:rPr>
        <w:t>do ich realizacji;</w:t>
      </w:r>
    </w:p>
    <w:p w14:paraId="0594DD72" w14:textId="539B56DA" w:rsidR="00FB0618" w:rsidRPr="00605EBE" w:rsidRDefault="00405FE7" w:rsidP="00F9089E">
      <w:pPr>
        <w:pStyle w:val="Akapitzlist"/>
        <w:numPr>
          <w:ilvl w:val="1"/>
          <w:numId w:val="9"/>
        </w:numPr>
        <w:tabs>
          <w:tab w:val="clear" w:pos="1440"/>
          <w:tab w:val="left" w:pos="360"/>
          <w:tab w:val="num" w:pos="1134"/>
        </w:tabs>
        <w:suppressAutoHyphens w:val="0"/>
        <w:spacing w:before="240" w:line="276" w:lineRule="auto"/>
        <w:ind w:left="709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Odstąpienie od Umowy winno zostać przedłożone w formie pisemnej i</w:t>
      </w:r>
      <w:r w:rsidR="00015DA4" w:rsidRPr="00605EBE">
        <w:rPr>
          <w:sz w:val="24"/>
          <w:szCs w:val="24"/>
        </w:rPr>
        <w:t> </w:t>
      </w:r>
      <w:r w:rsidRPr="00605EBE">
        <w:rPr>
          <w:sz w:val="24"/>
          <w:szCs w:val="24"/>
        </w:rPr>
        <w:t xml:space="preserve">poprzedzone pisemnym wezwaniem </w:t>
      </w:r>
      <w:r w:rsidRPr="00605EBE">
        <w:rPr>
          <w:b/>
          <w:sz w:val="24"/>
          <w:szCs w:val="24"/>
        </w:rPr>
        <w:t>Zamawiającego</w:t>
      </w:r>
      <w:r w:rsidRPr="00605EBE">
        <w:rPr>
          <w:sz w:val="24"/>
          <w:szCs w:val="24"/>
        </w:rPr>
        <w:t xml:space="preserve"> do wykonania obowiązku, który nie jest wykonywany i wyznaczeniem </w:t>
      </w:r>
      <w:r w:rsidRPr="00605EBE">
        <w:rPr>
          <w:b/>
          <w:sz w:val="24"/>
          <w:szCs w:val="24"/>
        </w:rPr>
        <w:t xml:space="preserve">Zamawiającemu </w:t>
      </w:r>
      <w:r w:rsidRPr="00605EBE">
        <w:rPr>
          <w:sz w:val="24"/>
          <w:szCs w:val="24"/>
        </w:rPr>
        <w:t xml:space="preserve">dodatkowego terminu do jego wykonania, nie krótszego niż 14 (czternaście) dni liczonych od dnia doręczenia wezwania. Za porozumieniem, </w:t>
      </w:r>
      <w:r w:rsidRPr="00605EBE">
        <w:rPr>
          <w:b/>
          <w:sz w:val="24"/>
          <w:szCs w:val="24"/>
        </w:rPr>
        <w:t>Strony</w:t>
      </w:r>
      <w:r w:rsidRPr="00605EBE">
        <w:rPr>
          <w:sz w:val="24"/>
          <w:szCs w:val="24"/>
        </w:rPr>
        <w:t xml:space="preserve"> mogą ustalić inny termin wykonania obowiązku Umowy z zachowaniem formy pisemnej.</w:t>
      </w:r>
    </w:p>
    <w:p w14:paraId="2D6480D6" w14:textId="45C365FF" w:rsidR="00405FE7" w:rsidRPr="00605EBE" w:rsidRDefault="00405FE7" w:rsidP="00315AA8">
      <w:pPr>
        <w:pStyle w:val="Akapitzlist"/>
        <w:numPr>
          <w:ilvl w:val="0"/>
          <w:numId w:val="9"/>
        </w:numPr>
        <w:tabs>
          <w:tab w:val="clear" w:pos="720"/>
          <w:tab w:val="num" w:pos="360"/>
        </w:tabs>
        <w:suppressAutoHyphens w:val="0"/>
        <w:spacing w:after="240" w:line="276" w:lineRule="auto"/>
        <w:ind w:left="426" w:hanging="426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Odstąpienie od Umowy przez </w:t>
      </w:r>
      <w:r w:rsidRPr="00605EBE">
        <w:rPr>
          <w:b/>
          <w:sz w:val="24"/>
          <w:szCs w:val="24"/>
        </w:rPr>
        <w:t>Zamawiającego</w:t>
      </w:r>
      <w:r w:rsidRPr="00605EBE">
        <w:rPr>
          <w:sz w:val="24"/>
          <w:szCs w:val="24"/>
        </w:rPr>
        <w:t>:</w:t>
      </w:r>
    </w:p>
    <w:p w14:paraId="4F19D040" w14:textId="095FD313" w:rsidR="00FB0618" w:rsidRPr="00605EBE" w:rsidRDefault="00405FE7" w:rsidP="00AE557B">
      <w:pPr>
        <w:pStyle w:val="Akapitzlist"/>
        <w:numPr>
          <w:ilvl w:val="1"/>
          <w:numId w:val="9"/>
        </w:numPr>
        <w:tabs>
          <w:tab w:val="clear" w:pos="1440"/>
          <w:tab w:val="left" w:pos="360"/>
        </w:tabs>
        <w:suppressAutoHyphens w:val="0"/>
        <w:spacing w:after="240" w:line="276" w:lineRule="auto"/>
        <w:ind w:left="709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>Zamawiający</w:t>
      </w:r>
      <w:r w:rsidRPr="00605EBE">
        <w:rPr>
          <w:sz w:val="24"/>
          <w:szCs w:val="24"/>
        </w:rPr>
        <w:t xml:space="preserve"> ma prawo do odstąpienia od Umowy w przypadku nieuzasadnionego przerwania realizacji Umowy przez </w:t>
      </w:r>
      <w:r w:rsidRPr="00605EBE">
        <w:rPr>
          <w:b/>
          <w:bCs/>
          <w:sz w:val="24"/>
          <w:szCs w:val="24"/>
        </w:rPr>
        <w:t>Wykonawcę</w:t>
      </w:r>
      <w:r w:rsidRPr="00605EBE">
        <w:rPr>
          <w:sz w:val="24"/>
          <w:szCs w:val="24"/>
        </w:rPr>
        <w:t xml:space="preserve">  jak też niewykonywania lub nienależytego wykonywania zobowiązań wynikających z niniejszej Umowy, po uprzednim bezskutecznym pisemnym wezwaniu </w:t>
      </w:r>
      <w:r w:rsidRPr="00605EBE">
        <w:rPr>
          <w:b/>
          <w:sz w:val="24"/>
          <w:szCs w:val="24"/>
        </w:rPr>
        <w:t xml:space="preserve">Wykonawcy </w:t>
      </w:r>
      <w:r w:rsidRPr="00605EBE">
        <w:rPr>
          <w:sz w:val="24"/>
          <w:szCs w:val="24"/>
        </w:rPr>
        <w:t>do ich realizacji;</w:t>
      </w:r>
    </w:p>
    <w:p w14:paraId="7B1B2C2B" w14:textId="0E822F06" w:rsidR="00405FE7" w:rsidRPr="00605EBE" w:rsidRDefault="00015DA4" w:rsidP="00F9089E">
      <w:pPr>
        <w:pStyle w:val="Akapitzlist"/>
        <w:numPr>
          <w:ilvl w:val="1"/>
          <w:numId w:val="9"/>
        </w:numPr>
        <w:tabs>
          <w:tab w:val="clear" w:pos="1440"/>
          <w:tab w:val="left" w:pos="360"/>
        </w:tabs>
        <w:suppressAutoHyphens w:val="0"/>
        <w:spacing w:line="276" w:lineRule="auto"/>
        <w:ind w:left="709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o</w:t>
      </w:r>
      <w:r w:rsidR="00405FE7" w:rsidRPr="00605EBE">
        <w:rPr>
          <w:sz w:val="24"/>
          <w:szCs w:val="24"/>
        </w:rPr>
        <w:t>dstąpienie od Umowy winno zostać przedłożone w formie pisemnej i</w:t>
      </w:r>
      <w:r w:rsidRPr="00605EBE">
        <w:rPr>
          <w:sz w:val="24"/>
          <w:szCs w:val="24"/>
        </w:rPr>
        <w:t> </w:t>
      </w:r>
      <w:r w:rsidR="00405FE7" w:rsidRPr="00605EBE">
        <w:rPr>
          <w:sz w:val="24"/>
          <w:szCs w:val="24"/>
        </w:rPr>
        <w:t xml:space="preserve">poprzedzone pisemnym wezwaniem </w:t>
      </w:r>
      <w:r w:rsidR="00405FE7" w:rsidRPr="00605EBE">
        <w:rPr>
          <w:b/>
          <w:sz w:val="24"/>
          <w:szCs w:val="24"/>
        </w:rPr>
        <w:t>Wykonawcy</w:t>
      </w:r>
      <w:r w:rsidR="00405FE7" w:rsidRPr="00605EBE">
        <w:rPr>
          <w:sz w:val="24"/>
          <w:szCs w:val="24"/>
        </w:rPr>
        <w:t xml:space="preserve"> do wykonania obowiązku, który nie jest wykonywany i wyznaczeniem </w:t>
      </w:r>
      <w:r w:rsidR="00405FE7" w:rsidRPr="00605EBE">
        <w:rPr>
          <w:b/>
          <w:sz w:val="24"/>
          <w:szCs w:val="24"/>
        </w:rPr>
        <w:t xml:space="preserve">Wykonawcy </w:t>
      </w:r>
      <w:r w:rsidR="00405FE7" w:rsidRPr="00605EBE">
        <w:rPr>
          <w:sz w:val="24"/>
          <w:szCs w:val="24"/>
        </w:rPr>
        <w:t xml:space="preserve">dodatkowego terminu do jego wykonania, nie krótszego niż 14 (czternaście) dni liczonych od dnia doręczenia wezwania. Za porozumieniem, </w:t>
      </w:r>
      <w:r w:rsidR="00405FE7" w:rsidRPr="00605EBE">
        <w:rPr>
          <w:b/>
          <w:bCs/>
          <w:sz w:val="24"/>
          <w:szCs w:val="24"/>
        </w:rPr>
        <w:t>Strony</w:t>
      </w:r>
      <w:r w:rsidR="00405FE7" w:rsidRPr="00605EBE">
        <w:rPr>
          <w:sz w:val="24"/>
          <w:szCs w:val="24"/>
        </w:rPr>
        <w:t xml:space="preserve"> mogą ustalić inny termin wykonania obowiązku Umowy z zachowaniem formy pisemnej.</w:t>
      </w:r>
    </w:p>
    <w:p w14:paraId="75BEDF60" w14:textId="3C312644" w:rsidR="00FB0618" w:rsidRPr="00605EBE" w:rsidRDefault="00405FE7" w:rsidP="00315AA8">
      <w:pPr>
        <w:pStyle w:val="Akapitzlist"/>
        <w:numPr>
          <w:ilvl w:val="0"/>
          <w:numId w:val="9"/>
        </w:numPr>
        <w:tabs>
          <w:tab w:val="clear" w:pos="720"/>
          <w:tab w:val="num" w:pos="360"/>
        </w:tabs>
        <w:suppressAutoHyphens w:val="0"/>
        <w:spacing w:after="240" w:line="276" w:lineRule="auto"/>
        <w:ind w:left="426" w:hanging="426"/>
        <w:jc w:val="both"/>
        <w:rPr>
          <w:sz w:val="24"/>
          <w:szCs w:val="24"/>
        </w:rPr>
      </w:pPr>
      <w:r w:rsidRPr="00605EBE">
        <w:rPr>
          <w:spacing w:val="-3"/>
          <w:sz w:val="24"/>
          <w:szCs w:val="24"/>
          <w:lang w:eastAsia="ar-SA"/>
        </w:rPr>
        <w:t>Odstąpienie od Umowy może zostać zrealizowane w okresie 60 dni od upływu terminu, o którym mowa w pkt powyżej.</w:t>
      </w:r>
    </w:p>
    <w:p w14:paraId="7CDE64B7" w14:textId="4495D88B" w:rsidR="00FB0618" w:rsidRPr="00605EBE" w:rsidRDefault="00405FE7" w:rsidP="00315AA8">
      <w:pPr>
        <w:pStyle w:val="Akapitzlist"/>
        <w:numPr>
          <w:ilvl w:val="0"/>
          <w:numId w:val="9"/>
        </w:numPr>
        <w:tabs>
          <w:tab w:val="clear" w:pos="720"/>
          <w:tab w:val="num" w:pos="360"/>
        </w:tabs>
        <w:suppressAutoHyphens w:val="0"/>
        <w:spacing w:after="240" w:line="276" w:lineRule="auto"/>
        <w:ind w:left="426" w:hanging="426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 xml:space="preserve">Zamawiający </w:t>
      </w:r>
      <w:r w:rsidRPr="00605EBE">
        <w:rPr>
          <w:sz w:val="24"/>
          <w:szCs w:val="24"/>
        </w:rPr>
        <w:t xml:space="preserve">może odstąpić od Umowy jeżeli wystąpią istotne zmiany okoliczności powodujące, że </w:t>
      </w:r>
      <w:r w:rsidRPr="00605EBE">
        <w:rPr>
          <w:spacing w:val="-3"/>
          <w:sz w:val="24"/>
          <w:szCs w:val="24"/>
          <w:lang w:eastAsia="ar-SA"/>
        </w:rPr>
        <w:t>wykonanie Umowy nie leży w interesie publicznym, czego nie można było przewidzieć w chwili zawarcia Umowy.</w:t>
      </w:r>
      <w:r w:rsidRPr="00605EBE">
        <w:rPr>
          <w:sz w:val="24"/>
          <w:szCs w:val="24"/>
        </w:rPr>
        <w:t xml:space="preserve"> Odstąpienie od Umowy może nastąpić w takim wypadku w terminie 30 dni od daty powzięcia wiadomości o powyższych okolicznościach. </w:t>
      </w:r>
    </w:p>
    <w:p w14:paraId="12057EB8" w14:textId="170F3103" w:rsidR="00FB0618" w:rsidRPr="00605EBE" w:rsidRDefault="00405FE7" w:rsidP="00AE557B">
      <w:pPr>
        <w:pStyle w:val="Akapitzlist"/>
        <w:numPr>
          <w:ilvl w:val="0"/>
          <w:numId w:val="9"/>
        </w:numPr>
        <w:tabs>
          <w:tab w:val="clear" w:pos="720"/>
          <w:tab w:val="num" w:pos="360"/>
        </w:tabs>
        <w:suppressAutoHyphens w:val="0"/>
        <w:spacing w:after="240" w:line="276" w:lineRule="auto"/>
        <w:ind w:left="426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Odstąpienie od Umowy we wszystkich przypadkach pozostaje bez wpływu na  obowiązek zapłaty należnych </w:t>
      </w:r>
      <w:r w:rsidRPr="00605EBE">
        <w:rPr>
          <w:b/>
          <w:sz w:val="24"/>
          <w:szCs w:val="24"/>
        </w:rPr>
        <w:t>Zamawiającemu</w:t>
      </w:r>
      <w:r w:rsidRPr="00605EBE">
        <w:rPr>
          <w:sz w:val="24"/>
          <w:szCs w:val="24"/>
        </w:rPr>
        <w:t xml:space="preserve"> kar umownych oraz odszkodowań, jak również innych obowiązków </w:t>
      </w:r>
      <w:r w:rsidRPr="00605EBE">
        <w:rPr>
          <w:b/>
          <w:sz w:val="24"/>
          <w:szCs w:val="24"/>
        </w:rPr>
        <w:t xml:space="preserve">Wykonawcy </w:t>
      </w:r>
      <w:r w:rsidRPr="00605EBE">
        <w:rPr>
          <w:sz w:val="24"/>
          <w:szCs w:val="24"/>
        </w:rPr>
        <w:t>wynikających z Umowy.</w:t>
      </w:r>
    </w:p>
    <w:p w14:paraId="1602C793" w14:textId="5F9783EA" w:rsidR="001844E0" w:rsidRPr="00605EBE" w:rsidRDefault="00405FE7" w:rsidP="00315AA8">
      <w:pPr>
        <w:pStyle w:val="Akapitzlist"/>
        <w:numPr>
          <w:ilvl w:val="0"/>
          <w:numId w:val="9"/>
        </w:numPr>
        <w:tabs>
          <w:tab w:val="clear" w:pos="720"/>
          <w:tab w:val="num" w:pos="360"/>
        </w:tabs>
        <w:suppressAutoHyphens w:val="0"/>
        <w:spacing w:after="240" w:line="276" w:lineRule="auto"/>
        <w:ind w:left="426" w:hanging="426"/>
        <w:jc w:val="both"/>
        <w:rPr>
          <w:b/>
          <w:sz w:val="24"/>
          <w:szCs w:val="24"/>
        </w:rPr>
      </w:pPr>
      <w:r w:rsidRPr="00605EBE">
        <w:rPr>
          <w:sz w:val="24"/>
          <w:szCs w:val="24"/>
        </w:rPr>
        <w:t xml:space="preserve">W przypadku odstąpienia od Umowy przez </w:t>
      </w:r>
      <w:r w:rsidRPr="00605EBE">
        <w:rPr>
          <w:b/>
          <w:bCs/>
          <w:sz w:val="24"/>
          <w:szCs w:val="24"/>
        </w:rPr>
        <w:t xml:space="preserve">Zamawiającego </w:t>
      </w:r>
      <w:r w:rsidRPr="00605EBE">
        <w:rPr>
          <w:sz w:val="24"/>
          <w:szCs w:val="24"/>
        </w:rPr>
        <w:t xml:space="preserve">bądź </w:t>
      </w:r>
      <w:r w:rsidRPr="00605EBE">
        <w:rPr>
          <w:b/>
          <w:bCs/>
          <w:sz w:val="24"/>
          <w:szCs w:val="24"/>
        </w:rPr>
        <w:t>Wykonawcę</w:t>
      </w:r>
      <w:r w:rsidRPr="00605EBE">
        <w:rPr>
          <w:sz w:val="24"/>
          <w:szCs w:val="24"/>
        </w:rPr>
        <w:t xml:space="preserve"> z przyczyn leżących po stronie </w:t>
      </w:r>
      <w:r w:rsidRPr="00605EBE">
        <w:rPr>
          <w:b/>
          <w:bCs/>
          <w:sz w:val="24"/>
          <w:szCs w:val="24"/>
        </w:rPr>
        <w:t>Wykonawcy,</w:t>
      </w:r>
      <w:r w:rsidRPr="00605EBE">
        <w:rPr>
          <w:sz w:val="24"/>
          <w:szCs w:val="24"/>
        </w:rPr>
        <w:t xml:space="preserve"> </w:t>
      </w:r>
      <w:r w:rsidRPr="00605EBE">
        <w:rPr>
          <w:b/>
          <w:bCs/>
          <w:sz w:val="24"/>
          <w:szCs w:val="24"/>
        </w:rPr>
        <w:t>Zamawiającemu</w:t>
      </w:r>
      <w:r w:rsidRPr="00605EBE">
        <w:rPr>
          <w:sz w:val="24"/>
          <w:szCs w:val="24"/>
        </w:rPr>
        <w:t xml:space="preserve"> przysługuje prawo naliczenia kary umownej w wysokości </w:t>
      </w:r>
      <w:r w:rsidR="008B73CA">
        <w:rPr>
          <w:sz w:val="24"/>
          <w:szCs w:val="24"/>
        </w:rPr>
        <w:t>1</w:t>
      </w:r>
      <w:r w:rsidR="00E95B78" w:rsidRPr="00605EBE">
        <w:rPr>
          <w:sz w:val="24"/>
          <w:szCs w:val="24"/>
        </w:rPr>
        <w:t>0</w:t>
      </w:r>
      <w:r w:rsidRPr="00605EBE">
        <w:rPr>
          <w:sz w:val="24"/>
          <w:szCs w:val="24"/>
        </w:rPr>
        <w:t xml:space="preserve">% kwoty </w:t>
      </w:r>
      <w:r w:rsidR="0046754A" w:rsidRPr="00605EBE">
        <w:rPr>
          <w:sz w:val="24"/>
          <w:szCs w:val="24"/>
        </w:rPr>
        <w:t xml:space="preserve">łącznego </w:t>
      </w:r>
      <w:r w:rsidRPr="00605EBE">
        <w:rPr>
          <w:sz w:val="24"/>
          <w:szCs w:val="24"/>
        </w:rPr>
        <w:t xml:space="preserve">wynagrodzenia brutto </w:t>
      </w:r>
      <w:r w:rsidRPr="00605EBE">
        <w:rPr>
          <w:b/>
          <w:sz w:val="24"/>
          <w:szCs w:val="24"/>
        </w:rPr>
        <w:t>Wykonawcy</w:t>
      </w:r>
      <w:r w:rsidRPr="00605EBE">
        <w:rPr>
          <w:sz w:val="24"/>
          <w:szCs w:val="24"/>
        </w:rPr>
        <w:t>, określonego w §</w:t>
      </w:r>
      <w:r w:rsidR="003F53C6" w:rsidRPr="00605EBE">
        <w:rPr>
          <w:sz w:val="24"/>
          <w:szCs w:val="24"/>
        </w:rPr>
        <w:t>5</w:t>
      </w:r>
      <w:r w:rsidRPr="00605EBE">
        <w:rPr>
          <w:sz w:val="24"/>
          <w:szCs w:val="24"/>
        </w:rPr>
        <w:t xml:space="preserve"> ust. 2 pkt 1 niniejszej Umowy.</w:t>
      </w:r>
    </w:p>
    <w:p w14:paraId="4827D111" w14:textId="05151CE9" w:rsidR="00405FE7" w:rsidRPr="00605EBE" w:rsidRDefault="00405FE7">
      <w:pPr>
        <w:spacing w:line="276" w:lineRule="auto"/>
        <w:jc w:val="center"/>
        <w:rPr>
          <w:sz w:val="24"/>
          <w:szCs w:val="24"/>
        </w:rPr>
      </w:pPr>
      <w:r w:rsidRPr="00605EBE">
        <w:rPr>
          <w:b/>
          <w:sz w:val="24"/>
          <w:szCs w:val="24"/>
        </w:rPr>
        <w:t>§ 8</w:t>
      </w:r>
    </w:p>
    <w:p w14:paraId="3A8C5AF5" w14:textId="7A6EEFA5" w:rsidR="00405FE7" w:rsidRPr="00605EBE" w:rsidRDefault="0046754A">
      <w:pPr>
        <w:pStyle w:val="Nagwek8"/>
        <w:spacing w:line="276" w:lineRule="auto"/>
        <w:jc w:val="center"/>
        <w:rPr>
          <w:rFonts w:cs="Times New Roman"/>
          <w:b/>
          <w:i w:val="0"/>
          <w:iCs w:val="0"/>
          <w:sz w:val="24"/>
          <w:szCs w:val="24"/>
        </w:rPr>
      </w:pPr>
      <w:r w:rsidRPr="00605EBE">
        <w:rPr>
          <w:rFonts w:cs="Times New Roman"/>
          <w:b/>
          <w:i w:val="0"/>
          <w:iCs w:val="0"/>
          <w:sz w:val="24"/>
          <w:szCs w:val="24"/>
        </w:rPr>
        <w:t>KLAUZULA POUFNOŚCI</w:t>
      </w:r>
    </w:p>
    <w:p w14:paraId="5B768184" w14:textId="77777777" w:rsidR="0046754A" w:rsidRPr="00605EBE" w:rsidRDefault="0046754A" w:rsidP="00AE557B">
      <w:pPr>
        <w:numPr>
          <w:ilvl w:val="3"/>
          <w:numId w:val="40"/>
        </w:numPr>
        <w:tabs>
          <w:tab w:val="clear" w:pos="2880"/>
        </w:tabs>
        <w:suppressAutoHyphens w:val="0"/>
        <w:spacing w:after="160" w:line="276" w:lineRule="auto"/>
        <w:ind w:left="426" w:hanging="426"/>
        <w:jc w:val="both"/>
        <w:rPr>
          <w:sz w:val="24"/>
          <w:szCs w:val="24"/>
          <w:lang w:eastAsia="ar-SA"/>
        </w:rPr>
      </w:pPr>
      <w:r w:rsidRPr="00605EBE">
        <w:rPr>
          <w:sz w:val="24"/>
          <w:szCs w:val="24"/>
          <w:lang w:eastAsia="ar-SA"/>
        </w:rPr>
        <w:t xml:space="preserve">Każda ze </w:t>
      </w:r>
      <w:r w:rsidRPr="00605EBE">
        <w:rPr>
          <w:b/>
          <w:bCs/>
          <w:sz w:val="24"/>
          <w:szCs w:val="24"/>
          <w:lang w:eastAsia="ar-SA"/>
        </w:rPr>
        <w:t>Stron</w:t>
      </w:r>
      <w:r w:rsidRPr="00605EBE">
        <w:rPr>
          <w:sz w:val="24"/>
          <w:szCs w:val="24"/>
          <w:lang w:eastAsia="ar-SA"/>
        </w:rPr>
        <w:t xml:space="preserve"> zobowiązuje się traktować jako poufne wszelkie informacje dotyczące drugiej </w:t>
      </w:r>
      <w:r w:rsidRPr="00605EBE">
        <w:rPr>
          <w:b/>
          <w:bCs/>
          <w:sz w:val="24"/>
          <w:szCs w:val="24"/>
          <w:lang w:eastAsia="ar-SA"/>
        </w:rPr>
        <w:t>Strony</w:t>
      </w:r>
      <w:r w:rsidRPr="00605EBE">
        <w:rPr>
          <w:sz w:val="24"/>
          <w:szCs w:val="24"/>
          <w:lang w:eastAsia="ar-SA"/>
        </w:rPr>
        <w:t xml:space="preserve"> uzyskane w związku z wykonywaniem niniejszej umowy, a w szczególności informacje handlowe (w tym dotyczące powiązań handlowych i metod działania, sytuacji prawnej i własnościowej, wynagrodzeń, warunków płatności itd.) oraz techniczne, w tym dotyczące rozwiązań technologicznych związanych z przedmiotem umowy. </w:t>
      </w:r>
    </w:p>
    <w:p w14:paraId="6C5386E2" w14:textId="06DBAD84" w:rsidR="0046754A" w:rsidRPr="00605EBE" w:rsidRDefault="0046754A" w:rsidP="00AE557B">
      <w:pPr>
        <w:numPr>
          <w:ilvl w:val="3"/>
          <w:numId w:val="40"/>
        </w:numPr>
        <w:tabs>
          <w:tab w:val="clear" w:pos="2880"/>
        </w:tabs>
        <w:suppressAutoHyphens w:val="0"/>
        <w:spacing w:after="160" w:line="276" w:lineRule="auto"/>
        <w:ind w:left="426" w:hanging="426"/>
        <w:jc w:val="both"/>
        <w:rPr>
          <w:sz w:val="24"/>
          <w:szCs w:val="24"/>
          <w:lang w:eastAsia="ar-SA"/>
        </w:rPr>
      </w:pPr>
      <w:r w:rsidRPr="00605EBE">
        <w:rPr>
          <w:sz w:val="24"/>
          <w:szCs w:val="24"/>
          <w:lang w:eastAsia="ar-SA"/>
        </w:rPr>
        <w:lastRenderedPageBreak/>
        <w:t xml:space="preserve">Każda ze </w:t>
      </w:r>
      <w:r w:rsidRPr="00605EBE">
        <w:rPr>
          <w:b/>
          <w:bCs/>
          <w:sz w:val="24"/>
          <w:szCs w:val="24"/>
          <w:lang w:eastAsia="ar-SA"/>
        </w:rPr>
        <w:t>Stron</w:t>
      </w:r>
      <w:r w:rsidRPr="00605EBE">
        <w:rPr>
          <w:sz w:val="24"/>
          <w:szCs w:val="24"/>
          <w:lang w:eastAsia="ar-SA"/>
        </w:rPr>
        <w:t xml:space="preserve"> zobowiązuje się do zachowania w poufności wszelkich danych należących do drugiej </w:t>
      </w:r>
      <w:r w:rsidRPr="00605EBE">
        <w:rPr>
          <w:b/>
          <w:bCs/>
          <w:sz w:val="24"/>
          <w:szCs w:val="24"/>
          <w:lang w:eastAsia="ar-SA"/>
        </w:rPr>
        <w:t>Strony</w:t>
      </w:r>
      <w:r w:rsidRPr="00605EBE">
        <w:rPr>
          <w:sz w:val="24"/>
          <w:szCs w:val="24"/>
          <w:lang w:eastAsia="ar-SA"/>
        </w:rPr>
        <w:t>, w tym danych gromadzonych w</w:t>
      </w:r>
      <w:r w:rsidR="00015DA4" w:rsidRPr="00605EBE">
        <w:rPr>
          <w:sz w:val="24"/>
          <w:szCs w:val="24"/>
          <w:lang w:eastAsia="ar-SA"/>
        </w:rPr>
        <w:t> </w:t>
      </w:r>
      <w:r w:rsidRPr="00605EBE">
        <w:rPr>
          <w:sz w:val="24"/>
          <w:szCs w:val="24"/>
          <w:lang w:eastAsia="ar-SA"/>
        </w:rPr>
        <w:t xml:space="preserve">Systemach Szpitalnych </w:t>
      </w:r>
      <w:r w:rsidRPr="00605EBE">
        <w:rPr>
          <w:b/>
          <w:bCs/>
          <w:sz w:val="24"/>
          <w:szCs w:val="24"/>
          <w:lang w:eastAsia="ar-SA"/>
        </w:rPr>
        <w:t>Zamawiającego</w:t>
      </w:r>
      <w:r w:rsidRPr="00605EBE">
        <w:rPr>
          <w:sz w:val="24"/>
          <w:szCs w:val="24"/>
          <w:lang w:eastAsia="ar-SA"/>
        </w:rPr>
        <w:t>, z wyjątkiem danych podanych do publicznej wiadomości.</w:t>
      </w:r>
    </w:p>
    <w:p w14:paraId="5B6A7573" w14:textId="6C8DCF90" w:rsidR="0046754A" w:rsidRPr="00605EBE" w:rsidRDefault="0046754A" w:rsidP="00AE557B">
      <w:pPr>
        <w:numPr>
          <w:ilvl w:val="3"/>
          <w:numId w:val="40"/>
        </w:numPr>
        <w:tabs>
          <w:tab w:val="clear" w:pos="2880"/>
        </w:tabs>
        <w:suppressAutoHyphens w:val="0"/>
        <w:spacing w:after="160" w:line="276" w:lineRule="auto"/>
        <w:ind w:left="426" w:hanging="426"/>
        <w:jc w:val="both"/>
        <w:rPr>
          <w:sz w:val="24"/>
          <w:szCs w:val="24"/>
          <w:lang w:eastAsia="ar-SA"/>
        </w:rPr>
      </w:pPr>
      <w:r w:rsidRPr="00605EBE">
        <w:rPr>
          <w:sz w:val="24"/>
          <w:szCs w:val="24"/>
          <w:lang w:eastAsia="ar-SA"/>
        </w:rPr>
        <w:t xml:space="preserve">Obowiązek zachowania poufności informacji obejmuje wszystkie osoby zatrudnione przez </w:t>
      </w:r>
      <w:r w:rsidRPr="00605EBE">
        <w:rPr>
          <w:b/>
          <w:bCs/>
          <w:sz w:val="24"/>
          <w:szCs w:val="24"/>
          <w:lang w:eastAsia="ar-SA"/>
        </w:rPr>
        <w:t>Strony</w:t>
      </w:r>
      <w:r w:rsidRPr="00605EBE">
        <w:rPr>
          <w:sz w:val="24"/>
          <w:szCs w:val="24"/>
          <w:lang w:eastAsia="ar-SA"/>
        </w:rPr>
        <w:t xml:space="preserve"> na podstawie umowy o pracę, powołania lub umowy cywilnoprawnej, jak również osoby trzecie, które otrzymały informacje poufne w związku z łączącymi je z daną </w:t>
      </w:r>
      <w:r w:rsidRPr="00605EBE">
        <w:rPr>
          <w:b/>
          <w:bCs/>
          <w:sz w:val="24"/>
          <w:szCs w:val="24"/>
          <w:lang w:eastAsia="ar-SA"/>
        </w:rPr>
        <w:t>Stroną</w:t>
      </w:r>
      <w:r w:rsidRPr="00605EBE">
        <w:rPr>
          <w:sz w:val="24"/>
          <w:szCs w:val="24"/>
          <w:lang w:eastAsia="ar-SA"/>
        </w:rPr>
        <w:t xml:space="preserve"> kontaktami, w</w:t>
      </w:r>
      <w:r w:rsidR="00015DA4" w:rsidRPr="00605EBE">
        <w:rPr>
          <w:sz w:val="24"/>
          <w:szCs w:val="24"/>
          <w:lang w:eastAsia="ar-SA"/>
        </w:rPr>
        <w:t> </w:t>
      </w:r>
      <w:r w:rsidRPr="00605EBE">
        <w:rPr>
          <w:sz w:val="24"/>
          <w:szCs w:val="24"/>
          <w:lang w:eastAsia="ar-SA"/>
        </w:rPr>
        <w:t>tym zwłaszcza handlowymi.</w:t>
      </w:r>
    </w:p>
    <w:p w14:paraId="1E28A59B" w14:textId="7BFC20F9" w:rsidR="0046754A" w:rsidRPr="00605EBE" w:rsidRDefault="0046754A" w:rsidP="00AE557B">
      <w:pPr>
        <w:numPr>
          <w:ilvl w:val="3"/>
          <w:numId w:val="40"/>
        </w:numPr>
        <w:tabs>
          <w:tab w:val="clear" w:pos="2880"/>
        </w:tabs>
        <w:suppressAutoHyphens w:val="0"/>
        <w:spacing w:after="160" w:line="276" w:lineRule="auto"/>
        <w:ind w:left="426" w:hanging="426"/>
        <w:jc w:val="both"/>
        <w:rPr>
          <w:sz w:val="24"/>
          <w:szCs w:val="24"/>
          <w:lang w:eastAsia="ar-SA"/>
        </w:rPr>
      </w:pPr>
      <w:r w:rsidRPr="00605EBE">
        <w:rPr>
          <w:sz w:val="24"/>
          <w:szCs w:val="24"/>
          <w:lang w:eastAsia="ar-SA"/>
        </w:rPr>
        <w:t xml:space="preserve">Klauzula poufności wiąże </w:t>
      </w:r>
      <w:r w:rsidRPr="00605EBE">
        <w:rPr>
          <w:b/>
          <w:bCs/>
          <w:sz w:val="24"/>
          <w:szCs w:val="24"/>
          <w:lang w:eastAsia="ar-SA"/>
        </w:rPr>
        <w:t>Strony</w:t>
      </w:r>
      <w:r w:rsidRPr="00605EBE">
        <w:rPr>
          <w:sz w:val="24"/>
          <w:szCs w:val="24"/>
          <w:lang w:eastAsia="ar-SA"/>
        </w:rPr>
        <w:t xml:space="preserve"> w okresie obowiązywania niniejszej Umowy oraz po jej rozwiązaniu.</w:t>
      </w:r>
    </w:p>
    <w:p w14:paraId="1865E335" w14:textId="77777777" w:rsidR="0046754A" w:rsidRPr="00605EBE" w:rsidRDefault="0046754A" w:rsidP="00AE557B">
      <w:pPr>
        <w:numPr>
          <w:ilvl w:val="3"/>
          <w:numId w:val="40"/>
        </w:numPr>
        <w:tabs>
          <w:tab w:val="clear" w:pos="2880"/>
          <w:tab w:val="num" w:pos="426"/>
        </w:tabs>
        <w:suppressAutoHyphens w:val="0"/>
        <w:spacing w:after="160" w:line="276" w:lineRule="auto"/>
        <w:ind w:left="426" w:hanging="426"/>
        <w:contextualSpacing/>
        <w:jc w:val="both"/>
        <w:rPr>
          <w:sz w:val="24"/>
          <w:szCs w:val="24"/>
          <w:lang w:eastAsia="ar-SA"/>
        </w:rPr>
      </w:pPr>
      <w:r w:rsidRPr="00605EBE">
        <w:rPr>
          <w:sz w:val="24"/>
          <w:szCs w:val="24"/>
          <w:lang w:eastAsia="ar-SA"/>
        </w:rPr>
        <w:t xml:space="preserve">Obowiązek zachowania poufności informacji nie dotyczy: </w:t>
      </w:r>
    </w:p>
    <w:p w14:paraId="17CA2F10" w14:textId="77777777" w:rsidR="0046754A" w:rsidRPr="00605EBE" w:rsidRDefault="0046754A" w:rsidP="00AE557B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sz w:val="24"/>
          <w:szCs w:val="24"/>
          <w:lang w:eastAsia="ar-SA"/>
        </w:rPr>
      </w:pPr>
      <w:r w:rsidRPr="00605EBE">
        <w:rPr>
          <w:sz w:val="24"/>
          <w:szCs w:val="24"/>
          <w:lang w:eastAsia="ar-SA"/>
        </w:rPr>
        <w:t>informacji publicznie dostępnych;</w:t>
      </w:r>
    </w:p>
    <w:p w14:paraId="427C453D" w14:textId="729FD511" w:rsidR="0046754A" w:rsidRPr="00605EBE" w:rsidRDefault="0046754A" w:rsidP="00AE557B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sz w:val="24"/>
          <w:szCs w:val="24"/>
          <w:lang w:eastAsia="ar-SA"/>
        </w:rPr>
      </w:pPr>
      <w:r w:rsidRPr="00605EBE">
        <w:rPr>
          <w:sz w:val="24"/>
          <w:szCs w:val="24"/>
          <w:lang w:eastAsia="ar-SA"/>
        </w:rPr>
        <w:t>informacji, które były znane</w:t>
      </w:r>
      <w:r w:rsidRPr="00605EBE">
        <w:rPr>
          <w:b/>
          <w:bCs/>
          <w:sz w:val="24"/>
          <w:szCs w:val="24"/>
          <w:lang w:eastAsia="ar-SA"/>
        </w:rPr>
        <w:t xml:space="preserve"> Stronie</w:t>
      </w:r>
      <w:r w:rsidRPr="00605EBE">
        <w:rPr>
          <w:sz w:val="24"/>
          <w:szCs w:val="24"/>
          <w:lang w:eastAsia="ar-SA"/>
        </w:rPr>
        <w:t xml:space="preserve"> przed ich otrzymaniem od drugiej </w:t>
      </w:r>
      <w:r w:rsidRPr="00605EBE">
        <w:rPr>
          <w:b/>
          <w:bCs/>
          <w:sz w:val="24"/>
          <w:szCs w:val="24"/>
          <w:lang w:eastAsia="ar-SA"/>
        </w:rPr>
        <w:t>Strony</w:t>
      </w:r>
      <w:r w:rsidRPr="00605EBE">
        <w:rPr>
          <w:sz w:val="24"/>
          <w:szCs w:val="24"/>
          <w:lang w:eastAsia="ar-SA"/>
        </w:rPr>
        <w:t>, z zastrzeżeniem, iż zostały one uzyskane w sposób zgodny z</w:t>
      </w:r>
      <w:r w:rsidR="00015DA4" w:rsidRPr="00605EBE">
        <w:rPr>
          <w:sz w:val="24"/>
          <w:szCs w:val="24"/>
          <w:lang w:eastAsia="ar-SA"/>
        </w:rPr>
        <w:t> </w:t>
      </w:r>
      <w:r w:rsidRPr="00605EBE">
        <w:rPr>
          <w:sz w:val="24"/>
          <w:szCs w:val="24"/>
          <w:lang w:eastAsia="ar-SA"/>
        </w:rPr>
        <w:t>prawem, a w szczególności bez naruszenia jakichkolwiek obowiązków związanych z zachowaniem poufności takich informacji;</w:t>
      </w:r>
    </w:p>
    <w:p w14:paraId="3479197D" w14:textId="1F443C8B" w:rsidR="0046754A" w:rsidRPr="00605EBE" w:rsidRDefault="0046754A" w:rsidP="00AE557B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sz w:val="24"/>
          <w:szCs w:val="24"/>
          <w:lang w:eastAsia="ar-SA"/>
        </w:rPr>
      </w:pPr>
      <w:r w:rsidRPr="00605EBE">
        <w:rPr>
          <w:sz w:val="24"/>
          <w:szCs w:val="24"/>
          <w:lang w:eastAsia="ar-SA"/>
        </w:rPr>
        <w:t>informacji, które muszą być ujawnione w wykonaniu obowiązków wynikających z przepisów prawa powszechnie obowiązującego;</w:t>
      </w:r>
    </w:p>
    <w:p w14:paraId="622BB0B1" w14:textId="5A5F1E5F" w:rsidR="009A539C" w:rsidRPr="00605EBE" w:rsidRDefault="0046754A" w:rsidP="00AE557B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b/>
          <w:sz w:val="24"/>
          <w:szCs w:val="24"/>
        </w:rPr>
      </w:pPr>
      <w:r w:rsidRPr="00605EBE">
        <w:rPr>
          <w:sz w:val="24"/>
          <w:szCs w:val="24"/>
          <w:lang w:eastAsia="ar-SA"/>
        </w:rPr>
        <w:t xml:space="preserve">W razie powstania prawnego obowiązku ujawnienia informacji poufnych </w:t>
      </w:r>
      <w:r w:rsidRPr="00605EBE">
        <w:rPr>
          <w:b/>
          <w:bCs/>
          <w:sz w:val="24"/>
          <w:szCs w:val="24"/>
          <w:lang w:eastAsia="ar-SA"/>
        </w:rPr>
        <w:t>Strona</w:t>
      </w:r>
      <w:r w:rsidRPr="00605EBE">
        <w:rPr>
          <w:sz w:val="24"/>
          <w:szCs w:val="24"/>
          <w:lang w:eastAsia="ar-SA"/>
        </w:rPr>
        <w:t xml:space="preserve"> obciążona takim obowiązkiem poinformuje o tym drugą </w:t>
      </w:r>
      <w:r w:rsidRPr="00605EBE">
        <w:rPr>
          <w:b/>
          <w:bCs/>
          <w:sz w:val="24"/>
          <w:szCs w:val="24"/>
          <w:lang w:eastAsia="ar-SA"/>
        </w:rPr>
        <w:t xml:space="preserve">Stronę </w:t>
      </w:r>
      <w:r w:rsidRPr="00605EBE">
        <w:rPr>
          <w:sz w:val="24"/>
          <w:szCs w:val="24"/>
          <w:lang w:eastAsia="ar-SA"/>
        </w:rPr>
        <w:t>w</w:t>
      </w:r>
      <w:r w:rsidR="00015DA4" w:rsidRPr="00605EBE">
        <w:rPr>
          <w:sz w:val="24"/>
          <w:szCs w:val="24"/>
          <w:lang w:eastAsia="ar-SA"/>
        </w:rPr>
        <w:t> </w:t>
      </w:r>
      <w:r w:rsidRPr="00605EBE">
        <w:rPr>
          <w:sz w:val="24"/>
          <w:szCs w:val="24"/>
          <w:lang w:eastAsia="ar-SA"/>
        </w:rPr>
        <w:t>terminie nie dłuższym niż 2 dni od powstania tego obowiązku.</w:t>
      </w:r>
    </w:p>
    <w:p w14:paraId="74A0FE20" w14:textId="29456478" w:rsidR="00405FE7" w:rsidRPr="00605EBE" w:rsidRDefault="00405FE7">
      <w:pPr>
        <w:spacing w:line="276" w:lineRule="auto"/>
        <w:jc w:val="center"/>
        <w:rPr>
          <w:b/>
          <w:sz w:val="24"/>
          <w:szCs w:val="24"/>
        </w:rPr>
      </w:pPr>
      <w:r w:rsidRPr="00605EBE">
        <w:rPr>
          <w:b/>
          <w:sz w:val="24"/>
          <w:szCs w:val="24"/>
        </w:rPr>
        <w:t>§ 9</w:t>
      </w:r>
    </w:p>
    <w:p w14:paraId="5F420A8F" w14:textId="77777777" w:rsidR="00405FE7" w:rsidRPr="00605EBE" w:rsidRDefault="00405FE7">
      <w:pPr>
        <w:spacing w:line="276" w:lineRule="auto"/>
        <w:jc w:val="center"/>
        <w:rPr>
          <w:b/>
          <w:sz w:val="24"/>
          <w:szCs w:val="24"/>
        </w:rPr>
      </w:pPr>
      <w:r w:rsidRPr="00605EBE">
        <w:rPr>
          <w:b/>
          <w:sz w:val="24"/>
          <w:szCs w:val="24"/>
        </w:rPr>
        <w:t>WALORYZACJA</w:t>
      </w:r>
    </w:p>
    <w:p w14:paraId="0BC0AD96" w14:textId="45F882B2" w:rsidR="008A17B9" w:rsidRPr="00605EBE" w:rsidRDefault="008A17B9" w:rsidP="00193092">
      <w:pPr>
        <w:pStyle w:val="Akapitzlist"/>
        <w:numPr>
          <w:ilvl w:val="0"/>
          <w:numId w:val="30"/>
        </w:numPr>
        <w:spacing w:line="276" w:lineRule="auto"/>
        <w:ind w:left="142" w:hanging="142"/>
        <w:jc w:val="both"/>
        <w:rPr>
          <w:bCs/>
          <w:sz w:val="24"/>
          <w:szCs w:val="24"/>
        </w:rPr>
      </w:pPr>
      <w:r w:rsidRPr="00605EBE">
        <w:rPr>
          <w:bCs/>
          <w:sz w:val="24"/>
          <w:szCs w:val="24"/>
        </w:rPr>
        <w:t xml:space="preserve">Po upływie </w:t>
      </w:r>
      <w:r w:rsidR="00E95B78" w:rsidRPr="00605EBE">
        <w:rPr>
          <w:bCs/>
          <w:sz w:val="24"/>
          <w:szCs w:val="24"/>
        </w:rPr>
        <w:t xml:space="preserve">6 </w:t>
      </w:r>
      <w:r w:rsidRPr="00605EBE">
        <w:rPr>
          <w:bCs/>
          <w:sz w:val="24"/>
          <w:szCs w:val="24"/>
        </w:rPr>
        <w:t>miesięcy Strony dopuszczają możliwość zmiany wynagrodzenia Wykonawcy określonego w Umowie w następujących przypadkach:</w:t>
      </w:r>
    </w:p>
    <w:p w14:paraId="79CFF91A" w14:textId="24DCCF6E" w:rsidR="008A17B9" w:rsidRPr="00605EBE" w:rsidRDefault="008A17B9" w:rsidP="00315AA8">
      <w:pPr>
        <w:pStyle w:val="Akapitzlist"/>
        <w:numPr>
          <w:ilvl w:val="1"/>
          <w:numId w:val="9"/>
        </w:numPr>
        <w:tabs>
          <w:tab w:val="clear" w:pos="1440"/>
          <w:tab w:val="num" w:pos="567"/>
        </w:tabs>
        <w:spacing w:line="276" w:lineRule="auto"/>
        <w:ind w:left="709" w:hanging="283"/>
        <w:jc w:val="both"/>
        <w:rPr>
          <w:bCs/>
          <w:sz w:val="24"/>
          <w:szCs w:val="24"/>
        </w:rPr>
      </w:pPr>
      <w:r w:rsidRPr="00605EBE">
        <w:rPr>
          <w:bCs/>
          <w:sz w:val="24"/>
          <w:szCs w:val="24"/>
        </w:rPr>
        <w:t>zmiany wysokości minimalnego wynagrodzenia za pracę albo wysokości minimalnej stawki godzinowej ustalonych na podstawie ustawy z dnia 10 października 2002 r. o minimalnym wynagrodzeniu za pracę (Dz. U.  2024 r., poz. 1773);</w:t>
      </w:r>
    </w:p>
    <w:p w14:paraId="3A9461B1" w14:textId="4EB00FA8" w:rsidR="008A17B9" w:rsidRPr="00605EBE" w:rsidRDefault="008A17B9" w:rsidP="00315AA8">
      <w:pPr>
        <w:pStyle w:val="Akapitzlist"/>
        <w:numPr>
          <w:ilvl w:val="1"/>
          <w:numId w:val="9"/>
        </w:numPr>
        <w:tabs>
          <w:tab w:val="clear" w:pos="1440"/>
        </w:tabs>
        <w:spacing w:line="276" w:lineRule="auto"/>
        <w:ind w:left="709" w:hanging="283"/>
        <w:jc w:val="both"/>
        <w:rPr>
          <w:bCs/>
          <w:sz w:val="24"/>
          <w:szCs w:val="24"/>
        </w:rPr>
      </w:pPr>
      <w:r w:rsidRPr="00605EBE">
        <w:rPr>
          <w:bCs/>
          <w:sz w:val="24"/>
          <w:szCs w:val="24"/>
        </w:rPr>
        <w:t>zmiany zasad podlegania ubezpieczeniom społecznym lub ubezpieczeniu zdrowotnemu lub wysokości stawki składki na ubezpieczenia społeczne lub zdrowotne;</w:t>
      </w:r>
    </w:p>
    <w:p w14:paraId="697497E5" w14:textId="79A251AE" w:rsidR="008A17B9" w:rsidRPr="00605EBE" w:rsidRDefault="008A17B9" w:rsidP="00315AA8">
      <w:pPr>
        <w:pStyle w:val="Akapitzlist"/>
        <w:numPr>
          <w:ilvl w:val="1"/>
          <w:numId w:val="9"/>
        </w:numPr>
        <w:tabs>
          <w:tab w:val="clear" w:pos="1440"/>
          <w:tab w:val="num" w:pos="1134"/>
        </w:tabs>
        <w:spacing w:line="276" w:lineRule="auto"/>
        <w:ind w:left="709" w:hanging="283"/>
        <w:jc w:val="both"/>
        <w:rPr>
          <w:bCs/>
          <w:sz w:val="24"/>
          <w:szCs w:val="24"/>
        </w:rPr>
      </w:pPr>
      <w:r w:rsidRPr="00605EBE">
        <w:rPr>
          <w:bCs/>
          <w:sz w:val="24"/>
          <w:szCs w:val="24"/>
        </w:rPr>
        <w:t>zmiany zasad gromadzenia i wysokości wpłat do pracowniczych planów kapitałowych, o których mowa w ustawie z dnia 4 października 2018 r. o pracowniczych planach kapitałowych (Dz. U. 2024 r., poz. 427);</w:t>
      </w:r>
    </w:p>
    <w:p w14:paraId="7A114C8D" w14:textId="15D4CBFA" w:rsidR="00FB0618" w:rsidRPr="00605EBE" w:rsidRDefault="008A17B9" w:rsidP="00315AA8">
      <w:pPr>
        <w:pStyle w:val="Akapitzlist"/>
        <w:numPr>
          <w:ilvl w:val="1"/>
          <w:numId w:val="9"/>
        </w:numPr>
        <w:tabs>
          <w:tab w:val="clear" w:pos="1440"/>
          <w:tab w:val="num" w:pos="1134"/>
        </w:tabs>
        <w:spacing w:line="276" w:lineRule="auto"/>
        <w:ind w:left="709" w:hanging="283"/>
        <w:jc w:val="both"/>
        <w:rPr>
          <w:bCs/>
          <w:sz w:val="24"/>
          <w:szCs w:val="24"/>
        </w:rPr>
      </w:pPr>
      <w:r w:rsidRPr="00605EBE">
        <w:rPr>
          <w:bCs/>
          <w:sz w:val="24"/>
          <w:szCs w:val="24"/>
        </w:rPr>
        <w:t>zmiany stawki podatku VAT lub akcyzowego - jeżeli zmiany te będą miały wpływ na koszty wykonania zamówienia przez Wykonawcę.</w:t>
      </w:r>
    </w:p>
    <w:p w14:paraId="05028DCC" w14:textId="17F6BF8B" w:rsidR="008A17B9" w:rsidRPr="00605EBE" w:rsidRDefault="008A17B9" w:rsidP="00193092">
      <w:pPr>
        <w:pStyle w:val="Akapitzlist"/>
        <w:numPr>
          <w:ilvl w:val="0"/>
          <w:numId w:val="30"/>
        </w:numPr>
        <w:spacing w:line="276" w:lineRule="auto"/>
        <w:ind w:left="142" w:hanging="142"/>
        <w:jc w:val="both"/>
        <w:rPr>
          <w:bCs/>
          <w:sz w:val="24"/>
          <w:szCs w:val="24"/>
        </w:rPr>
      </w:pPr>
      <w:r w:rsidRPr="00605EBE">
        <w:rPr>
          <w:bCs/>
          <w:sz w:val="24"/>
          <w:szCs w:val="24"/>
        </w:rPr>
        <w:t>W przypadku zmiany, o której mowa w:</w:t>
      </w:r>
    </w:p>
    <w:p w14:paraId="6A473142" w14:textId="3A51E797" w:rsidR="008A17B9" w:rsidRPr="00605EBE" w:rsidRDefault="008A17B9" w:rsidP="00AE557B">
      <w:pPr>
        <w:pStyle w:val="Akapitzlist"/>
        <w:numPr>
          <w:ilvl w:val="4"/>
          <w:numId w:val="40"/>
        </w:numPr>
        <w:spacing w:line="276" w:lineRule="auto"/>
        <w:ind w:left="709"/>
        <w:jc w:val="both"/>
        <w:rPr>
          <w:bCs/>
          <w:sz w:val="24"/>
          <w:szCs w:val="24"/>
        </w:rPr>
      </w:pPr>
      <w:r w:rsidRPr="00605EBE">
        <w:rPr>
          <w:bCs/>
          <w:sz w:val="24"/>
          <w:szCs w:val="24"/>
        </w:rPr>
        <w:t xml:space="preserve">ust. </w:t>
      </w:r>
      <w:r w:rsidR="00FB0618" w:rsidRPr="00605EBE">
        <w:rPr>
          <w:bCs/>
          <w:sz w:val="24"/>
          <w:szCs w:val="24"/>
        </w:rPr>
        <w:t>1</w:t>
      </w:r>
      <w:r w:rsidRPr="00605EBE">
        <w:rPr>
          <w:bCs/>
          <w:sz w:val="24"/>
          <w:szCs w:val="24"/>
        </w:rPr>
        <w:t xml:space="preserve"> pkt 1 niniejszego paragrafu – wynagrodzenie Wykonawcy ulegnie zmianie o wartość wzrostu całkowitego kosztu Wykonawcy wynikającą ze zwiększenia wynagrodzeń osób bezpośrednio wykonujących zamówienie do wysokości aktualnie obowiązującego minimalnego wynagrodzenia albo minimalnej stawki godzinowej, z uwzględnieniem wszystkich obciążeń publicznoprawnych od kwoty wzrostu minimalnego wynagrodzenia albo minimalnej stawki godzinowej;</w:t>
      </w:r>
    </w:p>
    <w:p w14:paraId="483993E2" w14:textId="52291B91" w:rsidR="008A17B9" w:rsidRPr="00605EBE" w:rsidRDefault="008A17B9" w:rsidP="00AE557B">
      <w:pPr>
        <w:pStyle w:val="Akapitzlist"/>
        <w:numPr>
          <w:ilvl w:val="4"/>
          <w:numId w:val="40"/>
        </w:numPr>
        <w:spacing w:line="276" w:lineRule="auto"/>
        <w:ind w:left="709"/>
        <w:jc w:val="both"/>
        <w:rPr>
          <w:bCs/>
          <w:sz w:val="24"/>
          <w:szCs w:val="24"/>
        </w:rPr>
      </w:pPr>
      <w:r w:rsidRPr="00605EBE">
        <w:rPr>
          <w:bCs/>
          <w:sz w:val="24"/>
          <w:szCs w:val="24"/>
        </w:rPr>
        <w:lastRenderedPageBreak/>
        <w:t xml:space="preserve">ust. </w:t>
      </w:r>
      <w:r w:rsidR="00FB0618" w:rsidRPr="00605EBE">
        <w:rPr>
          <w:bCs/>
          <w:sz w:val="24"/>
          <w:szCs w:val="24"/>
        </w:rPr>
        <w:t>1</w:t>
      </w:r>
      <w:r w:rsidRPr="00605EBE">
        <w:rPr>
          <w:bCs/>
          <w:sz w:val="24"/>
          <w:szCs w:val="24"/>
        </w:rPr>
        <w:t xml:space="preserve"> pkt 2 niniejszego paragrafu – wynagrodzenie Wykonawcy ulegnie zmianie o wartość wzrostu całkowitego kosztu Wykonawcy, jaką będzie on zobowiązany dodatkowo ponieść w celu uwzględnienia tej zmiany, przy zachowaniu dotychczasowej kwoty netto wynagrodzenia osób bezpośrednio wykonujących zamówienie na rzecz Zamawiającego;</w:t>
      </w:r>
    </w:p>
    <w:p w14:paraId="63EB15F3" w14:textId="174B22BC" w:rsidR="008A17B9" w:rsidRPr="00605EBE" w:rsidRDefault="008A17B9" w:rsidP="00AE557B">
      <w:pPr>
        <w:pStyle w:val="Akapitzlist"/>
        <w:numPr>
          <w:ilvl w:val="4"/>
          <w:numId w:val="40"/>
        </w:numPr>
        <w:spacing w:line="276" w:lineRule="auto"/>
        <w:ind w:left="709"/>
        <w:jc w:val="both"/>
        <w:rPr>
          <w:bCs/>
          <w:sz w:val="24"/>
          <w:szCs w:val="24"/>
        </w:rPr>
      </w:pPr>
      <w:r w:rsidRPr="00605EBE">
        <w:rPr>
          <w:bCs/>
          <w:sz w:val="24"/>
          <w:szCs w:val="24"/>
        </w:rPr>
        <w:t xml:space="preserve">ust. </w:t>
      </w:r>
      <w:r w:rsidR="00FB0618" w:rsidRPr="00605EBE">
        <w:rPr>
          <w:bCs/>
          <w:sz w:val="24"/>
          <w:szCs w:val="24"/>
        </w:rPr>
        <w:t>1</w:t>
      </w:r>
      <w:r w:rsidRPr="00605EBE">
        <w:rPr>
          <w:bCs/>
          <w:sz w:val="24"/>
          <w:szCs w:val="24"/>
        </w:rPr>
        <w:t xml:space="preserve"> pkt 3 niniejszego paragrafu – wynagrodzenie Wykonawcy ulegnie zmianie z uwzględnieniem sumy wzrostu kosztów realizacji zamówienia publicznego wynikającej z wpłat do pracowniczego planu kapitałowego dokonanych przez Wykonawcę;</w:t>
      </w:r>
    </w:p>
    <w:p w14:paraId="77C2F83A" w14:textId="2A5D70CB" w:rsidR="00FB0618" w:rsidRPr="00605EBE" w:rsidRDefault="008A17B9" w:rsidP="00AE557B">
      <w:pPr>
        <w:pStyle w:val="Akapitzlist"/>
        <w:numPr>
          <w:ilvl w:val="4"/>
          <w:numId w:val="40"/>
        </w:numPr>
        <w:spacing w:line="276" w:lineRule="auto"/>
        <w:ind w:left="709"/>
        <w:jc w:val="both"/>
        <w:rPr>
          <w:bCs/>
          <w:sz w:val="24"/>
          <w:szCs w:val="24"/>
        </w:rPr>
      </w:pPr>
      <w:r w:rsidRPr="00605EBE">
        <w:rPr>
          <w:bCs/>
          <w:sz w:val="24"/>
          <w:szCs w:val="24"/>
        </w:rPr>
        <w:t xml:space="preserve">ust. </w:t>
      </w:r>
      <w:r w:rsidR="00FB0618" w:rsidRPr="00605EBE">
        <w:rPr>
          <w:bCs/>
          <w:sz w:val="24"/>
          <w:szCs w:val="24"/>
        </w:rPr>
        <w:t>1</w:t>
      </w:r>
      <w:r w:rsidRPr="00605EBE">
        <w:rPr>
          <w:bCs/>
          <w:sz w:val="24"/>
          <w:szCs w:val="24"/>
        </w:rPr>
        <w:t xml:space="preserve"> pkt 4 niniejszego paragrafu – wynagrodzenie Wykonawcy ulegnie zmianie odpowiednio do wzrostu kosztów realizacji niniejszej Umowy przez Wykonawcę wskutek zmiany stawki podatku akcyzowego.</w:t>
      </w:r>
    </w:p>
    <w:p w14:paraId="79152237" w14:textId="109D0A56" w:rsidR="008A17B9" w:rsidRPr="00605EBE" w:rsidRDefault="008A17B9" w:rsidP="00193092">
      <w:pPr>
        <w:pStyle w:val="Akapitzlist"/>
        <w:numPr>
          <w:ilvl w:val="0"/>
          <w:numId w:val="30"/>
        </w:numPr>
        <w:spacing w:line="276" w:lineRule="auto"/>
        <w:ind w:left="142" w:hanging="142"/>
        <w:jc w:val="both"/>
        <w:rPr>
          <w:bCs/>
          <w:sz w:val="24"/>
          <w:szCs w:val="24"/>
        </w:rPr>
      </w:pPr>
      <w:r w:rsidRPr="00605EBE">
        <w:rPr>
          <w:bCs/>
          <w:sz w:val="24"/>
          <w:szCs w:val="24"/>
        </w:rPr>
        <w:t xml:space="preserve">Wprowadzenie zmian wysokości wynagrodzenia, o których mowa w ust. </w:t>
      </w:r>
      <w:r w:rsidR="00FB0618" w:rsidRPr="00605EBE">
        <w:rPr>
          <w:bCs/>
          <w:sz w:val="24"/>
          <w:szCs w:val="24"/>
        </w:rPr>
        <w:t>2</w:t>
      </w:r>
      <w:r w:rsidRPr="00605EBE">
        <w:rPr>
          <w:bCs/>
          <w:sz w:val="24"/>
          <w:szCs w:val="24"/>
        </w:rPr>
        <w:t xml:space="preserve"> niniejszego paragrafu, wymaga uprzedniego złożenia Zamawiającemu przez Wykonawcę oświadczenia o wysokości dodatkowych kosztów wynikających z wprowadzenia zmian, o których mowa w ust. </w:t>
      </w:r>
      <w:r w:rsidR="00FB0618" w:rsidRPr="00605EBE">
        <w:rPr>
          <w:bCs/>
          <w:sz w:val="24"/>
          <w:szCs w:val="24"/>
        </w:rPr>
        <w:t>2</w:t>
      </w:r>
      <w:r w:rsidRPr="00605EBE">
        <w:rPr>
          <w:bCs/>
          <w:sz w:val="24"/>
          <w:szCs w:val="24"/>
        </w:rPr>
        <w:t xml:space="preserve"> niniejszego paragrafu oraz dokumentów potwierdzających wzrost kosztów.</w:t>
      </w:r>
    </w:p>
    <w:p w14:paraId="426355C8" w14:textId="47AA052E" w:rsidR="00FB0618" w:rsidRPr="00605EBE" w:rsidRDefault="00405FE7" w:rsidP="00010A65">
      <w:pPr>
        <w:pStyle w:val="Akapitzlist"/>
        <w:numPr>
          <w:ilvl w:val="0"/>
          <w:numId w:val="30"/>
        </w:numPr>
        <w:spacing w:line="276" w:lineRule="auto"/>
        <w:ind w:left="142" w:hanging="142"/>
        <w:jc w:val="both"/>
        <w:rPr>
          <w:sz w:val="24"/>
          <w:szCs w:val="24"/>
        </w:rPr>
      </w:pPr>
      <w:r w:rsidRPr="00605EBE">
        <w:rPr>
          <w:b/>
          <w:bCs/>
          <w:sz w:val="24"/>
          <w:szCs w:val="24"/>
        </w:rPr>
        <w:t>Strony</w:t>
      </w:r>
      <w:r w:rsidRPr="00605EBE">
        <w:rPr>
          <w:sz w:val="24"/>
          <w:szCs w:val="24"/>
        </w:rPr>
        <w:t xml:space="preserve"> dopuszczają na wniosek </w:t>
      </w:r>
      <w:r w:rsidRPr="00605EBE">
        <w:rPr>
          <w:b/>
          <w:bCs/>
          <w:sz w:val="24"/>
          <w:szCs w:val="24"/>
        </w:rPr>
        <w:t>Wykonawcy</w:t>
      </w:r>
      <w:r w:rsidRPr="00605EBE">
        <w:rPr>
          <w:sz w:val="24"/>
          <w:szCs w:val="24"/>
        </w:rPr>
        <w:t xml:space="preserve"> lub </w:t>
      </w:r>
      <w:r w:rsidRPr="00605EBE">
        <w:rPr>
          <w:b/>
          <w:bCs/>
          <w:sz w:val="24"/>
          <w:szCs w:val="24"/>
        </w:rPr>
        <w:t>Zamawiającego</w:t>
      </w:r>
      <w:r w:rsidRPr="00605EBE">
        <w:rPr>
          <w:sz w:val="24"/>
          <w:szCs w:val="24"/>
        </w:rPr>
        <w:t xml:space="preserve"> możliwość zmiany wynagrodzenia określonego w Umowie w przypadku zmiany cen materiałów lub kosztów związanych z jej realizacją. Zmiany mogą być wprowadzone na wniosek </w:t>
      </w:r>
      <w:r w:rsidRPr="00605EBE">
        <w:rPr>
          <w:b/>
          <w:bCs/>
          <w:sz w:val="24"/>
          <w:szCs w:val="24"/>
        </w:rPr>
        <w:t>Strony</w:t>
      </w:r>
      <w:r w:rsidRPr="00605EBE">
        <w:rPr>
          <w:sz w:val="24"/>
          <w:szCs w:val="24"/>
        </w:rPr>
        <w:t xml:space="preserve"> nie wcześniej niż po upływie </w:t>
      </w:r>
      <w:r w:rsidR="008A17B9" w:rsidRPr="00605EBE">
        <w:rPr>
          <w:sz w:val="24"/>
          <w:szCs w:val="24"/>
        </w:rPr>
        <w:t xml:space="preserve">6 </w:t>
      </w:r>
      <w:r w:rsidRPr="00605EBE">
        <w:rPr>
          <w:sz w:val="24"/>
          <w:szCs w:val="24"/>
        </w:rPr>
        <w:t>miesięcy od dnia zawarcia Umowy.</w:t>
      </w:r>
    </w:p>
    <w:p w14:paraId="02982E65" w14:textId="609581B0" w:rsidR="00405FE7" w:rsidRPr="00605EBE" w:rsidRDefault="00405FE7" w:rsidP="00010A65">
      <w:pPr>
        <w:pStyle w:val="Akapitzlist"/>
        <w:numPr>
          <w:ilvl w:val="0"/>
          <w:numId w:val="30"/>
        </w:numPr>
        <w:spacing w:line="276" w:lineRule="auto"/>
        <w:ind w:left="142" w:hanging="142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Strony ustalają, iż zmiany wynagrodzenia mogą polegać na jego podwyższeniu lub obniżeniu w wyniku waloryzacji, w oparciu o półroczny wskaźnik wzrostu cen towarów i usług konsumpcyjnych ogłaszany w komunikacie przez Prezesa Głównego Urzędu Statystycznego, przy czym:</w:t>
      </w:r>
    </w:p>
    <w:p w14:paraId="23387B16" w14:textId="756F9270" w:rsidR="00405FE7" w:rsidRPr="00605EBE" w:rsidRDefault="00405FE7">
      <w:pPr>
        <w:pStyle w:val="Akapitzlist"/>
        <w:numPr>
          <w:ilvl w:val="0"/>
          <w:numId w:val="32"/>
        </w:numPr>
        <w:spacing w:line="276" w:lineRule="auto"/>
        <w:jc w:val="both"/>
        <w:rPr>
          <w:sz w:val="24"/>
          <w:szCs w:val="24"/>
        </w:rPr>
      </w:pPr>
      <w:r w:rsidRPr="00605EBE">
        <w:rPr>
          <w:b/>
          <w:bCs/>
          <w:sz w:val="24"/>
          <w:szCs w:val="24"/>
        </w:rPr>
        <w:t>Strony</w:t>
      </w:r>
      <w:r w:rsidRPr="00605EBE">
        <w:rPr>
          <w:sz w:val="24"/>
          <w:szCs w:val="24"/>
        </w:rPr>
        <w:t xml:space="preserve"> określają poziom istotności zmiany kosztów uprawniający </w:t>
      </w:r>
      <w:r w:rsidRPr="00605EBE">
        <w:rPr>
          <w:b/>
          <w:bCs/>
          <w:sz w:val="24"/>
          <w:szCs w:val="24"/>
        </w:rPr>
        <w:t>Strony</w:t>
      </w:r>
      <w:r w:rsidRPr="00605EBE">
        <w:rPr>
          <w:sz w:val="24"/>
          <w:szCs w:val="24"/>
        </w:rPr>
        <w:t xml:space="preserve"> do żądania zmiany wynagrodzenia jako 5% wzrostu lub spadku wskaźnika wskazanego w niniejszym ustępie za półrocze poprzedzające złożenie wniosku, w stosunku do wskaźnika za półrocze poprzedzające zawarcie Umowy (przy pierwszej waloryzacji) oraz w</w:t>
      </w:r>
      <w:r w:rsidR="00015DA4" w:rsidRPr="00605EBE">
        <w:rPr>
          <w:sz w:val="24"/>
          <w:szCs w:val="24"/>
        </w:rPr>
        <w:t> </w:t>
      </w:r>
      <w:r w:rsidRPr="00605EBE">
        <w:rPr>
          <w:sz w:val="24"/>
          <w:szCs w:val="24"/>
        </w:rPr>
        <w:t>stosunku do wskaźnika za półrocze, w którym nastąpiła ostatnia waloryzacja (przy kolejnych waloryzacjach);</w:t>
      </w:r>
    </w:p>
    <w:p w14:paraId="71152191" w14:textId="77777777" w:rsidR="00405FE7" w:rsidRPr="00605EBE" w:rsidRDefault="00405FE7">
      <w:pPr>
        <w:pStyle w:val="Akapitzlist"/>
        <w:numPr>
          <w:ilvl w:val="0"/>
          <w:numId w:val="32"/>
        </w:numPr>
        <w:spacing w:line="276" w:lineRule="auto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początkowy termin ustalenia zmiany wynagrodzenia określają na dzień publikacji półrocznego wskaźnika cen towarów i usług konsumpcyjnych zgodnie z lit. a;</w:t>
      </w:r>
      <w:r w:rsidRPr="00605EBE" w:rsidDel="00AD1700">
        <w:rPr>
          <w:sz w:val="24"/>
          <w:szCs w:val="24"/>
        </w:rPr>
        <w:t xml:space="preserve"> </w:t>
      </w:r>
    </w:p>
    <w:p w14:paraId="1BF5372F" w14:textId="77777777" w:rsidR="00405FE7" w:rsidRPr="00605EBE" w:rsidRDefault="00405FE7">
      <w:pPr>
        <w:pStyle w:val="Akapitzlist"/>
        <w:numPr>
          <w:ilvl w:val="0"/>
          <w:numId w:val="32"/>
        </w:numPr>
        <w:spacing w:line="276" w:lineRule="auto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wniosek o waloryzację cen złożony przez </w:t>
      </w:r>
      <w:r w:rsidRPr="00605EBE">
        <w:rPr>
          <w:b/>
          <w:bCs/>
          <w:sz w:val="24"/>
          <w:szCs w:val="24"/>
        </w:rPr>
        <w:t>Wykonawcę</w:t>
      </w:r>
      <w:r w:rsidRPr="00605EBE">
        <w:rPr>
          <w:sz w:val="24"/>
          <w:szCs w:val="24"/>
        </w:rPr>
        <w:t xml:space="preserve"> wymaga udokumentowania przez niego wzrostu kosztów świadczenia </w:t>
      </w:r>
      <w:r w:rsidRPr="00605EBE">
        <w:rPr>
          <w:b/>
          <w:bCs/>
          <w:sz w:val="24"/>
          <w:szCs w:val="24"/>
        </w:rPr>
        <w:t>przedmiotu zamówienia</w:t>
      </w:r>
      <w:r w:rsidRPr="00605EBE">
        <w:rPr>
          <w:sz w:val="24"/>
          <w:szCs w:val="24"/>
        </w:rPr>
        <w:t xml:space="preserve"> poprzez przedłożenie dokumentów potwierdzających faktyczny wzrost kosztów i udziału danej pozycji kosztowej w koszcie realizacji usługi/dostawy/roboty budowlanej, wynikającej z kalkulacji </w:t>
      </w:r>
      <w:r w:rsidRPr="00605EBE">
        <w:rPr>
          <w:b/>
          <w:bCs/>
          <w:sz w:val="24"/>
          <w:szCs w:val="24"/>
        </w:rPr>
        <w:t xml:space="preserve">Wykonawcy </w:t>
      </w:r>
      <w:r w:rsidRPr="00605EBE">
        <w:rPr>
          <w:sz w:val="24"/>
          <w:szCs w:val="24"/>
        </w:rPr>
        <w:t>z daty złożenia oferty i momentu złożenia wniosku (pierwszy wniosek) lub momentu ostatniej waloryzacji i momentu złożenia wniosku (kolejne wnioski) o co najmniej wartość wnioskowanego procenta waloryzacji (do wzrostu kosztów nie wlicza się wzrostu kosztów z tytułów wskazanych w art. 436 ust. 4 lit. b ustawy pzp).</w:t>
      </w:r>
    </w:p>
    <w:p w14:paraId="1E1245E4" w14:textId="629D1DD1" w:rsidR="00FB0618" w:rsidRPr="00605EBE" w:rsidRDefault="00405FE7" w:rsidP="00010A65">
      <w:pPr>
        <w:pStyle w:val="Akapitzlist"/>
        <w:numPr>
          <w:ilvl w:val="0"/>
          <w:numId w:val="30"/>
        </w:numPr>
        <w:spacing w:line="276" w:lineRule="auto"/>
        <w:ind w:left="142" w:hanging="142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Podwyższenie/obniżenie wynagrodzenia/cen umownych w ramach procesu waloryzacji nie może przekroczyć wysokości wskaźnika, o którym mowa w ust. 2 i zostanie dokonane wyłącznie w odniesieniu do niewykonanego jeszcze zakresu usług/dostaw/robót budowlanych.</w:t>
      </w:r>
    </w:p>
    <w:p w14:paraId="1D84E321" w14:textId="408DD5CF" w:rsidR="00FB0618" w:rsidRPr="00605EBE" w:rsidRDefault="00405FE7" w:rsidP="00010A65">
      <w:pPr>
        <w:pStyle w:val="Akapitzlist"/>
        <w:numPr>
          <w:ilvl w:val="0"/>
          <w:numId w:val="30"/>
        </w:numPr>
        <w:spacing w:line="276" w:lineRule="auto"/>
        <w:ind w:left="142" w:hanging="142"/>
        <w:jc w:val="both"/>
        <w:rPr>
          <w:sz w:val="24"/>
          <w:szCs w:val="24"/>
        </w:rPr>
      </w:pPr>
      <w:r w:rsidRPr="00605EBE">
        <w:rPr>
          <w:sz w:val="24"/>
          <w:szCs w:val="24"/>
        </w:rPr>
        <w:lastRenderedPageBreak/>
        <w:t>Zmiana wynagrodzenia opisana w ust. 2 i 3 może być dokonywana nie wcześniej niż po publikacji wskaźnika, o którym mowa w ust. 2, z</w:t>
      </w:r>
      <w:r w:rsidR="00015DA4" w:rsidRPr="00605EBE">
        <w:rPr>
          <w:sz w:val="24"/>
          <w:szCs w:val="24"/>
        </w:rPr>
        <w:t> </w:t>
      </w:r>
      <w:r w:rsidRPr="00605EBE">
        <w:rPr>
          <w:sz w:val="24"/>
          <w:szCs w:val="24"/>
        </w:rPr>
        <w:t>zastrzeżeniem ust. 1 zdanie drugie.</w:t>
      </w:r>
    </w:p>
    <w:p w14:paraId="08A1A489" w14:textId="1C503BD8" w:rsidR="00FB0618" w:rsidRPr="00605EBE" w:rsidRDefault="00405FE7" w:rsidP="00010A65">
      <w:pPr>
        <w:pStyle w:val="Akapitzlist"/>
        <w:numPr>
          <w:ilvl w:val="0"/>
          <w:numId w:val="30"/>
        </w:numPr>
        <w:spacing w:line="276" w:lineRule="auto"/>
        <w:ind w:left="142" w:hanging="142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Łączna maksymalna wartość zmiany wynagrodzenia zgodnie z ust. 2-4 nie może przekroczyć 15% wysokości rocznego wynagrodzenia netto </w:t>
      </w:r>
      <w:r w:rsidRPr="00605EBE">
        <w:rPr>
          <w:b/>
          <w:bCs/>
          <w:sz w:val="24"/>
          <w:szCs w:val="24"/>
        </w:rPr>
        <w:t xml:space="preserve">Wykonawcy </w:t>
      </w:r>
      <w:r w:rsidRPr="00605EBE">
        <w:rPr>
          <w:sz w:val="24"/>
          <w:szCs w:val="24"/>
        </w:rPr>
        <w:t>określonego na dzień zawarcia Umowy.</w:t>
      </w:r>
    </w:p>
    <w:p w14:paraId="6E820D1A" w14:textId="146EF8EC" w:rsidR="00405FE7" w:rsidRPr="00605EBE" w:rsidRDefault="00405FE7" w:rsidP="00010A65">
      <w:pPr>
        <w:pStyle w:val="Akapitzlist"/>
        <w:numPr>
          <w:ilvl w:val="0"/>
          <w:numId w:val="30"/>
        </w:numPr>
        <w:spacing w:line="276" w:lineRule="auto"/>
        <w:ind w:left="142" w:hanging="142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Jeżeli </w:t>
      </w:r>
      <w:r w:rsidRPr="00605EBE">
        <w:rPr>
          <w:b/>
          <w:bCs/>
          <w:sz w:val="24"/>
          <w:szCs w:val="24"/>
        </w:rPr>
        <w:t xml:space="preserve">Wykonawca </w:t>
      </w:r>
      <w:r w:rsidRPr="00605EBE">
        <w:rPr>
          <w:sz w:val="24"/>
          <w:szCs w:val="24"/>
        </w:rPr>
        <w:t>zatrudnia podwykonawców, a jego wynagrodzenie zostało zmienione zgodnie z ust. 2-4, zobowiązany jest do zmiany wynagrodzenia przysługującego podwykonawcy, z którym zawarł Umowę, w</w:t>
      </w:r>
      <w:r w:rsidR="00015DA4" w:rsidRPr="00605EBE">
        <w:rPr>
          <w:sz w:val="24"/>
          <w:szCs w:val="24"/>
        </w:rPr>
        <w:t> </w:t>
      </w:r>
      <w:r w:rsidRPr="00605EBE">
        <w:rPr>
          <w:sz w:val="24"/>
          <w:szCs w:val="24"/>
        </w:rPr>
        <w:t>zakresie odpowiadającym zmianom cen materiałów lub kosztów dotyczących zobowiązania podwykonawcy, jeżeli łącznie spełnione są następujące warunki:</w:t>
      </w:r>
    </w:p>
    <w:p w14:paraId="0E3D80FB" w14:textId="77777777" w:rsidR="00405FE7" w:rsidRPr="00605EBE" w:rsidRDefault="00405FE7">
      <w:pPr>
        <w:pStyle w:val="Akapitzlist"/>
        <w:numPr>
          <w:ilvl w:val="0"/>
          <w:numId w:val="31"/>
        </w:numPr>
        <w:spacing w:before="240" w:line="276" w:lineRule="auto"/>
        <w:jc w:val="both"/>
        <w:rPr>
          <w:sz w:val="24"/>
          <w:szCs w:val="24"/>
        </w:rPr>
      </w:pPr>
      <w:r w:rsidRPr="00605EBE">
        <w:rPr>
          <w:b/>
          <w:bCs/>
          <w:sz w:val="24"/>
          <w:szCs w:val="24"/>
        </w:rPr>
        <w:t>przedmiotem zamówienia</w:t>
      </w:r>
      <w:r w:rsidRPr="00605EBE">
        <w:rPr>
          <w:sz w:val="24"/>
          <w:szCs w:val="24"/>
        </w:rPr>
        <w:t xml:space="preserve"> są dostawy, roboty budowlane lub usługi;</w:t>
      </w:r>
    </w:p>
    <w:p w14:paraId="6889CB43" w14:textId="77777777" w:rsidR="00405FE7" w:rsidRPr="00605EBE" w:rsidRDefault="00405FE7">
      <w:pPr>
        <w:pStyle w:val="Akapitzlist"/>
        <w:numPr>
          <w:ilvl w:val="0"/>
          <w:numId w:val="31"/>
        </w:numPr>
        <w:spacing w:before="240" w:line="276" w:lineRule="auto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okres obowiązywania Umowy przekracza 6 miesięcy.</w:t>
      </w:r>
    </w:p>
    <w:p w14:paraId="54C1633A" w14:textId="77777777" w:rsidR="0046754A" w:rsidRPr="00605EBE" w:rsidRDefault="0046754A" w:rsidP="00AE557B">
      <w:pPr>
        <w:spacing w:before="240" w:line="276" w:lineRule="auto"/>
        <w:jc w:val="both"/>
        <w:rPr>
          <w:b/>
          <w:sz w:val="24"/>
          <w:szCs w:val="24"/>
        </w:rPr>
      </w:pPr>
    </w:p>
    <w:p w14:paraId="0A6A9ED2" w14:textId="76B05BDF" w:rsidR="0046754A" w:rsidRPr="00605EBE" w:rsidRDefault="0046754A">
      <w:pPr>
        <w:spacing w:line="276" w:lineRule="auto"/>
        <w:jc w:val="center"/>
        <w:rPr>
          <w:b/>
          <w:sz w:val="24"/>
          <w:szCs w:val="24"/>
        </w:rPr>
      </w:pPr>
      <w:r w:rsidRPr="00605EBE">
        <w:rPr>
          <w:b/>
          <w:sz w:val="24"/>
          <w:szCs w:val="24"/>
        </w:rPr>
        <w:t>§ 10</w:t>
      </w:r>
    </w:p>
    <w:p w14:paraId="32A0BCBB" w14:textId="7E3C8C36" w:rsidR="0046754A" w:rsidRPr="00605EBE" w:rsidRDefault="00D57503" w:rsidP="00D57503">
      <w:pPr>
        <w:tabs>
          <w:tab w:val="left" w:pos="568"/>
          <w:tab w:val="left" w:pos="710"/>
          <w:tab w:val="center" w:pos="4821"/>
        </w:tabs>
        <w:spacing w:before="120" w:line="276" w:lineRule="auto"/>
        <w:ind w:left="851"/>
        <w:contextualSpacing/>
        <w:rPr>
          <w:b/>
          <w:spacing w:val="-3"/>
          <w:sz w:val="24"/>
          <w:szCs w:val="24"/>
          <w:lang w:eastAsia="ar-SA"/>
        </w:rPr>
      </w:pPr>
      <w:r w:rsidRPr="00605EBE">
        <w:rPr>
          <w:b/>
          <w:spacing w:val="-3"/>
          <w:sz w:val="24"/>
          <w:szCs w:val="24"/>
          <w:lang w:eastAsia="ar-SA"/>
        </w:rPr>
        <w:t xml:space="preserve">                                                </w:t>
      </w:r>
      <w:r w:rsidR="0046754A" w:rsidRPr="00605EBE">
        <w:rPr>
          <w:b/>
          <w:spacing w:val="-3"/>
          <w:sz w:val="24"/>
          <w:szCs w:val="24"/>
          <w:lang w:eastAsia="ar-SA"/>
        </w:rPr>
        <w:t>DOSTĘP ZDALNY</w:t>
      </w:r>
    </w:p>
    <w:p w14:paraId="25C31F3E" w14:textId="0E636720" w:rsidR="0046754A" w:rsidRPr="00605EBE" w:rsidRDefault="0046754A" w:rsidP="00010A65">
      <w:pPr>
        <w:pStyle w:val="Akapitzlist"/>
        <w:numPr>
          <w:ilvl w:val="3"/>
          <w:numId w:val="5"/>
        </w:numPr>
        <w:tabs>
          <w:tab w:val="num" w:pos="284"/>
          <w:tab w:val="left" w:pos="1560"/>
        </w:tabs>
        <w:suppressAutoHyphens w:val="0"/>
        <w:spacing w:line="276" w:lineRule="auto"/>
        <w:ind w:left="284" w:hanging="284"/>
        <w:jc w:val="both"/>
        <w:rPr>
          <w:color w:val="000000" w:themeColor="text1"/>
          <w:sz w:val="24"/>
          <w:szCs w:val="24"/>
          <w:lang w:eastAsia="ar-SA"/>
        </w:rPr>
      </w:pPr>
      <w:r w:rsidRPr="00605EBE">
        <w:rPr>
          <w:sz w:val="24"/>
          <w:szCs w:val="24"/>
          <w:lang w:eastAsia="ar-SA"/>
        </w:rPr>
        <w:t xml:space="preserve">W przypadku konieczności udostępnienia </w:t>
      </w:r>
      <w:r w:rsidRPr="00605EBE">
        <w:rPr>
          <w:b/>
          <w:sz w:val="24"/>
          <w:szCs w:val="24"/>
          <w:lang w:eastAsia="ar-SA"/>
        </w:rPr>
        <w:t>Wykonawca,</w:t>
      </w:r>
      <w:r w:rsidRPr="00605EBE">
        <w:rPr>
          <w:sz w:val="24"/>
          <w:szCs w:val="24"/>
          <w:lang w:eastAsia="ar-SA"/>
        </w:rPr>
        <w:t xml:space="preserve"> w trakcie trwania Umowy, zdalnego dostępu do systemu informatycznego lub aparatury niezbędnego podczas realizacji Umowy, </w:t>
      </w:r>
      <w:r w:rsidRPr="00605EBE">
        <w:rPr>
          <w:b/>
          <w:sz w:val="24"/>
          <w:szCs w:val="24"/>
          <w:lang w:eastAsia="ar-SA"/>
        </w:rPr>
        <w:t>Wykonawca</w:t>
      </w:r>
      <w:r w:rsidRPr="00605EBE">
        <w:rPr>
          <w:sz w:val="24"/>
          <w:szCs w:val="24"/>
          <w:lang w:eastAsia="ar-SA"/>
        </w:rPr>
        <w:t xml:space="preserve"> zobowiązany jest do zgłoszenia takiej potrzeby </w:t>
      </w:r>
      <w:r w:rsidRPr="00605EBE">
        <w:rPr>
          <w:b/>
          <w:sz w:val="24"/>
          <w:szCs w:val="24"/>
          <w:lang w:eastAsia="ar-SA"/>
        </w:rPr>
        <w:t>Zamawiającemu</w:t>
      </w:r>
      <w:r w:rsidRPr="00605EBE">
        <w:rPr>
          <w:sz w:val="24"/>
          <w:szCs w:val="24"/>
          <w:lang w:eastAsia="ar-SA"/>
        </w:rPr>
        <w:t>, w formie korespondencji e-mail kierowanej na adres:</w:t>
      </w:r>
      <w:r w:rsidR="00FB0618" w:rsidRPr="00605EBE">
        <w:rPr>
          <w:sz w:val="24"/>
          <w:szCs w:val="24"/>
          <w:lang w:eastAsia="ar-SA"/>
        </w:rPr>
        <w:t xml:space="preserve"> </w:t>
      </w:r>
      <w:r w:rsidR="00010A65" w:rsidRPr="00605EBE">
        <w:rPr>
          <w:sz w:val="24"/>
          <w:szCs w:val="24"/>
          <w:lang w:eastAsia="ar-SA"/>
        </w:rPr>
        <w:t>ltm@co.bydgoszcz.pl</w:t>
      </w:r>
      <w:r w:rsidRPr="00605EBE">
        <w:rPr>
          <w:sz w:val="24"/>
          <w:szCs w:val="24"/>
          <w:lang w:eastAsia="ar-SA"/>
        </w:rPr>
        <w:t xml:space="preserve">. </w:t>
      </w:r>
      <w:r w:rsidRPr="00605EBE">
        <w:rPr>
          <w:color w:val="000000" w:themeColor="text1"/>
          <w:sz w:val="24"/>
          <w:szCs w:val="24"/>
          <w:lang w:eastAsia="ar-SA"/>
        </w:rPr>
        <w:t xml:space="preserve">oraz  </w:t>
      </w:r>
      <w:hyperlink r:id="rId12" w:history="1">
        <w:r w:rsidRPr="00605EBE">
          <w:rPr>
            <w:rStyle w:val="Hipercze"/>
            <w:color w:val="000000" w:themeColor="text1"/>
            <w:sz w:val="24"/>
            <w:szCs w:val="24"/>
            <w:lang w:eastAsia="ar-SA"/>
          </w:rPr>
          <w:t>dzi@co.bydgoszcz.pl</w:t>
        </w:r>
      </w:hyperlink>
      <w:r w:rsidRPr="00605EBE">
        <w:rPr>
          <w:color w:val="000000" w:themeColor="text1"/>
          <w:sz w:val="24"/>
          <w:szCs w:val="24"/>
          <w:lang w:eastAsia="ar-SA"/>
        </w:rPr>
        <w:t xml:space="preserve">. </w:t>
      </w:r>
      <w:r w:rsidRPr="00605EBE">
        <w:rPr>
          <w:b/>
          <w:bCs/>
          <w:color w:val="000000" w:themeColor="text1"/>
          <w:sz w:val="24"/>
          <w:szCs w:val="24"/>
          <w:lang w:eastAsia="ar-SA"/>
        </w:rPr>
        <w:t>Wykonawca</w:t>
      </w:r>
      <w:r w:rsidRPr="00605EBE">
        <w:rPr>
          <w:color w:val="000000" w:themeColor="text1"/>
          <w:sz w:val="24"/>
          <w:szCs w:val="24"/>
          <w:lang w:eastAsia="ar-SA"/>
        </w:rPr>
        <w:t xml:space="preserve"> w ramach zgłoszenia zobowiązany jest do przekazania </w:t>
      </w:r>
      <w:r w:rsidRPr="00605EBE">
        <w:rPr>
          <w:b/>
          <w:bCs/>
          <w:color w:val="000000" w:themeColor="text1"/>
          <w:sz w:val="24"/>
          <w:szCs w:val="24"/>
          <w:lang w:eastAsia="ar-SA"/>
        </w:rPr>
        <w:t>Zamawiającemu</w:t>
      </w:r>
      <w:r w:rsidRPr="00605EBE">
        <w:rPr>
          <w:color w:val="000000" w:themeColor="text1"/>
          <w:sz w:val="24"/>
          <w:szCs w:val="24"/>
          <w:lang w:eastAsia="ar-SA"/>
        </w:rPr>
        <w:t xml:space="preserve"> wykazu osób uprawnionych do zdalnego dostępu na formularzu stanowiącym </w:t>
      </w:r>
      <w:r w:rsidRPr="00605EBE">
        <w:rPr>
          <w:b/>
          <w:bCs/>
          <w:color w:val="000000" w:themeColor="text1"/>
          <w:sz w:val="24"/>
          <w:szCs w:val="24"/>
          <w:lang w:eastAsia="ar-SA"/>
        </w:rPr>
        <w:t xml:space="preserve">załącznik nr </w:t>
      </w:r>
      <w:r w:rsidR="003E58C0" w:rsidRPr="00605EBE">
        <w:rPr>
          <w:b/>
          <w:bCs/>
          <w:color w:val="000000" w:themeColor="text1"/>
          <w:sz w:val="24"/>
          <w:szCs w:val="24"/>
          <w:lang w:eastAsia="ar-SA"/>
        </w:rPr>
        <w:t xml:space="preserve">5 </w:t>
      </w:r>
      <w:r w:rsidRPr="00605EBE">
        <w:rPr>
          <w:color w:val="000000" w:themeColor="text1"/>
          <w:sz w:val="24"/>
          <w:szCs w:val="24"/>
          <w:lang w:eastAsia="ar-SA"/>
        </w:rPr>
        <w:t xml:space="preserve">do Umowy. W zgłoszeniu takim wymagane jest podanie podstawowych danych personalnych upoważnionego przez </w:t>
      </w:r>
      <w:r w:rsidRPr="00605EBE">
        <w:rPr>
          <w:b/>
          <w:color w:val="000000" w:themeColor="text1"/>
          <w:sz w:val="24"/>
          <w:szCs w:val="24"/>
          <w:lang w:eastAsia="ar-SA"/>
        </w:rPr>
        <w:t>Wykonawcę</w:t>
      </w:r>
      <w:r w:rsidRPr="00605EBE">
        <w:rPr>
          <w:color w:val="000000" w:themeColor="text1"/>
          <w:sz w:val="24"/>
          <w:szCs w:val="24"/>
          <w:lang w:eastAsia="ar-SA"/>
        </w:rPr>
        <w:t xml:space="preserve"> personelu, wraz z numerem telefonu kontaktowego oraz adresem e-mail.</w:t>
      </w:r>
    </w:p>
    <w:p w14:paraId="52CEBDEE" w14:textId="776587D2" w:rsidR="0046754A" w:rsidRPr="00605EBE" w:rsidRDefault="0046754A" w:rsidP="00010A65">
      <w:pPr>
        <w:pStyle w:val="Akapitzlist"/>
        <w:numPr>
          <w:ilvl w:val="3"/>
          <w:numId w:val="5"/>
        </w:numPr>
        <w:tabs>
          <w:tab w:val="num" w:pos="284"/>
          <w:tab w:val="left" w:pos="1560"/>
        </w:tabs>
        <w:suppressAutoHyphens w:val="0"/>
        <w:spacing w:line="276" w:lineRule="auto"/>
        <w:ind w:left="284" w:hanging="284"/>
        <w:jc w:val="both"/>
        <w:rPr>
          <w:sz w:val="24"/>
          <w:szCs w:val="24"/>
          <w:lang w:eastAsia="ar-SA"/>
        </w:rPr>
      </w:pPr>
      <w:r w:rsidRPr="00605EBE">
        <w:rPr>
          <w:color w:val="000000" w:themeColor="text1"/>
          <w:sz w:val="24"/>
          <w:szCs w:val="24"/>
          <w:lang w:eastAsia="ar-SA"/>
        </w:rPr>
        <w:t xml:space="preserve">W przypadku aktualizacji lub zmiany osób uprawnionych do zdalnego dostępu do systemu informatycznego, o którym mowa w ust. 1, </w:t>
      </w:r>
      <w:r w:rsidRPr="00605EBE">
        <w:rPr>
          <w:b/>
          <w:bCs/>
          <w:color w:val="000000" w:themeColor="text1"/>
          <w:sz w:val="24"/>
          <w:szCs w:val="24"/>
          <w:lang w:eastAsia="ar-SA"/>
        </w:rPr>
        <w:t>Wykonawca</w:t>
      </w:r>
      <w:r w:rsidRPr="00605EBE">
        <w:rPr>
          <w:color w:val="000000" w:themeColor="text1"/>
          <w:sz w:val="24"/>
          <w:szCs w:val="24"/>
          <w:lang w:eastAsia="ar-SA"/>
        </w:rPr>
        <w:t xml:space="preserve"> zobowiązany jest do niezwłocznego poinformowania o tym fakcie </w:t>
      </w:r>
      <w:r w:rsidRPr="00605EBE">
        <w:rPr>
          <w:b/>
          <w:bCs/>
          <w:color w:val="000000" w:themeColor="text1"/>
          <w:sz w:val="24"/>
          <w:szCs w:val="24"/>
          <w:lang w:eastAsia="ar-SA"/>
        </w:rPr>
        <w:t>Zamawiającego</w:t>
      </w:r>
      <w:r w:rsidRPr="00605EBE">
        <w:rPr>
          <w:color w:val="000000" w:themeColor="text1"/>
          <w:sz w:val="24"/>
          <w:szCs w:val="24"/>
          <w:lang w:eastAsia="ar-SA"/>
        </w:rPr>
        <w:t xml:space="preserve"> w formie korespondencji e-mail kierowanej na adres:</w:t>
      </w:r>
      <w:r w:rsidR="00FB0618" w:rsidRPr="00605EBE">
        <w:rPr>
          <w:color w:val="000000" w:themeColor="text1"/>
          <w:sz w:val="24"/>
          <w:szCs w:val="24"/>
          <w:lang w:eastAsia="ar-SA"/>
        </w:rPr>
        <w:t xml:space="preserve"> </w:t>
      </w:r>
      <w:hyperlink r:id="rId13" w:history="1">
        <w:r w:rsidR="00010A65" w:rsidRPr="00605EBE">
          <w:rPr>
            <w:rStyle w:val="Hipercze"/>
            <w:sz w:val="24"/>
            <w:szCs w:val="24"/>
            <w:lang w:eastAsia="ar-SA"/>
          </w:rPr>
          <w:t>ltm@co.bydgoszcz.pl</w:t>
        </w:r>
      </w:hyperlink>
      <w:r w:rsidR="00010A65" w:rsidRPr="00605EBE">
        <w:rPr>
          <w:color w:val="000000" w:themeColor="text1"/>
          <w:sz w:val="24"/>
          <w:szCs w:val="24"/>
          <w:lang w:eastAsia="ar-SA"/>
        </w:rPr>
        <w:t xml:space="preserve"> </w:t>
      </w:r>
      <w:r w:rsidRPr="00605EBE">
        <w:rPr>
          <w:color w:val="000000" w:themeColor="text1"/>
          <w:sz w:val="24"/>
          <w:szCs w:val="24"/>
          <w:lang w:eastAsia="ar-SA"/>
        </w:rPr>
        <w:t>oraz</w:t>
      </w:r>
      <w:r w:rsidR="00010A65" w:rsidRPr="00605EBE">
        <w:rPr>
          <w:color w:val="000000" w:themeColor="text1"/>
          <w:sz w:val="24"/>
          <w:szCs w:val="24"/>
          <w:lang w:eastAsia="ar-SA"/>
        </w:rPr>
        <w:t xml:space="preserve"> </w:t>
      </w:r>
      <w:hyperlink r:id="rId14" w:history="1">
        <w:r w:rsidRPr="00605EBE">
          <w:rPr>
            <w:rStyle w:val="Hipercze"/>
            <w:color w:val="000000" w:themeColor="text1"/>
            <w:sz w:val="24"/>
            <w:szCs w:val="24"/>
            <w:lang w:eastAsia="ar-SA"/>
          </w:rPr>
          <w:t>dzi@co.bydgoszcz.pl</w:t>
        </w:r>
      </w:hyperlink>
      <w:r w:rsidR="00010A65" w:rsidRPr="00BF4896">
        <w:rPr>
          <w:sz w:val="24"/>
          <w:szCs w:val="24"/>
        </w:rPr>
        <w:t xml:space="preserve"> </w:t>
      </w:r>
      <w:r w:rsidRPr="00605EBE">
        <w:rPr>
          <w:color w:val="000000" w:themeColor="text1"/>
          <w:sz w:val="24"/>
          <w:szCs w:val="24"/>
          <w:lang w:eastAsia="ar-SA"/>
        </w:rPr>
        <w:t xml:space="preserve">, </w:t>
      </w:r>
      <w:r w:rsidRPr="00605EBE">
        <w:rPr>
          <w:sz w:val="24"/>
          <w:szCs w:val="24"/>
          <w:lang w:eastAsia="ar-SA"/>
        </w:rPr>
        <w:t xml:space="preserve">do której załączy zaktualizowany formularz (załącznik nr </w:t>
      </w:r>
      <w:r w:rsidR="003E58C0" w:rsidRPr="00605EBE">
        <w:rPr>
          <w:sz w:val="24"/>
          <w:szCs w:val="24"/>
          <w:lang w:eastAsia="ar-SA"/>
        </w:rPr>
        <w:t>5</w:t>
      </w:r>
      <w:r w:rsidRPr="00605EBE">
        <w:rPr>
          <w:sz w:val="24"/>
          <w:szCs w:val="24"/>
          <w:lang w:eastAsia="ar-SA"/>
        </w:rPr>
        <w:t>) osób upoważnionych.</w:t>
      </w:r>
    </w:p>
    <w:p w14:paraId="0E8E7CE1" w14:textId="4EFC8C82" w:rsidR="0046754A" w:rsidRPr="00605EBE" w:rsidRDefault="0046754A" w:rsidP="00010A65">
      <w:pPr>
        <w:pStyle w:val="Akapitzlist"/>
        <w:numPr>
          <w:ilvl w:val="3"/>
          <w:numId w:val="5"/>
        </w:numPr>
        <w:tabs>
          <w:tab w:val="num" w:pos="284"/>
          <w:tab w:val="left" w:pos="1560"/>
        </w:tabs>
        <w:suppressAutoHyphens w:val="0"/>
        <w:spacing w:line="276" w:lineRule="auto"/>
        <w:ind w:left="284" w:hanging="284"/>
        <w:jc w:val="both"/>
        <w:rPr>
          <w:sz w:val="24"/>
          <w:szCs w:val="24"/>
          <w:lang w:eastAsia="ar-SA"/>
        </w:rPr>
      </w:pPr>
      <w:r w:rsidRPr="00605EBE">
        <w:rPr>
          <w:sz w:val="24"/>
          <w:szCs w:val="24"/>
          <w:lang w:eastAsia="ar-SA"/>
        </w:rPr>
        <w:t xml:space="preserve">Zdalny dostęp odbywa się na zdefiniowanych przez </w:t>
      </w:r>
      <w:r w:rsidRPr="00605EBE">
        <w:rPr>
          <w:b/>
          <w:sz w:val="24"/>
          <w:szCs w:val="24"/>
          <w:lang w:eastAsia="ar-SA"/>
        </w:rPr>
        <w:t>Zamawiającego</w:t>
      </w:r>
      <w:r w:rsidRPr="00605EBE">
        <w:rPr>
          <w:sz w:val="24"/>
          <w:szCs w:val="24"/>
          <w:lang w:eastAsia="ar-SA"/>
        </w:rPr>
        <w:t xml:space="preserve"> zasadach, poprzez udostępnione oprogramowanie wspierające szyfrowany tunel VPN.</w:t>
      </w:r>
    </w:p>
    <w:p w14:paraId="6F144C8C" w14:textId="09224986" w:rsidR="0046754A" w:rsidRPr="00605EBE" w:rsidRDefault="0046754A" w:rsidP="00010A65">
      <w:pPr>
        <w:pStyle w:val="Akapitzlist"/>
        <w:numPr>
          <w:ilvl w:val="3"/>
          <w:numId w:val="5"/>
        </w:numPr>
        <w:tabs>
          <w:tab w:val="num" w:pos="284"/>
          <w:tab w:val="left" w:pos="1560"/>
        </w:tabs>
        <w:suppressAutoHyphens w:val="0"/>
        <w:spacing w:line="276" w:lineRule="auto"/>
        <w:ind w:left="284" w:hanging="284"/>
        <w:jc w:val="both"/>
        <w:rPr>
          <w:sz w:val="24"/>
          <w:szCs w:val="24"/>
          <w:lang w:eastAsia="ar-SA"/>
        </w:rPr>
      </w:pPr>
      <w:r w:rsidRPr="00605EBE">
        <w:rPr>
          <w:sz w:val="24"/>
          <w:szCs w:val="24"/>
          <w:lang w:eastAsia="ar-SA"/>
        </w:rPr>
        <w:t xml:space="preserve">W trakcie realizacji Umowy </w:t>
      </w:r>
      <w:r w:rsidRPr="00605EBE">
        <w:rPr>
          <w:b/>
          <w:sz w:val="24"/>
          <w:szCs w:val="24"/>
          <w:lang w:eastAsia="ar-SA"/>
        </w:rPr>
        <w:t>Wykonawca</w:t>
      </w:r>
      <w:r w:rsidRPr="00605EBE">
        <w:rPr>
          <w:sz w:val="24"/>
          <w:szCs w:val="24"/>
          <w:lang w:eastAsia="ar-SA"/>
        </w:rPr>
        <w:t xml:space="preserve"> zobowiązany jest podjąć kroki, zapewnianiające jak najmniejszą uciążliwość pracy dla personelu </w:t>
      </w:r>
      <w:r w:rsidRPr="00605EBE">
        <w:rPr>
          <w:sz w:val="24"/>
          <w:szCs w:val="24"/>
          <w:lang w:eastAsia="ar-SA"/>
        </w:rPr>
        <w:br/>
        <w:t xml:space="preserve">i użytkowników systemów informatycznych u </w:t>
      </w:r>
      <w:r w:rsidRPr="00605EBE">
        <w:rPr>
          <w:b/>
          <w:sz w:val="24"/>
          <w:szCs w:val="24"/>
          <w:lang w:eastAsia="ar-SA"/>
        </w:rPr>
        <w:t>Zamawiającego</w:t>
      </w:r>
      <w:r w:rsidRPr="00605EBE">
        <w:rPr>
          <w:sz w:val="24"/>
          <w:szCs w:val="24"/>
          <w:lang w:eastAsia="ar-SA"/>
        </w:rPr>
        <w:t>.</w:t>
      </w:r>
    </w:p>
    <w:p w14:paraId="4A74E1D6" w14:textId="424BF236" w:rsidR="0046754A" w:rsidRPr="00605EBE" w:rsidRDefault="0046754A" w:rsidP="00010A65">
      <w:pPr>
        <w:pStyle w:val="Akapitzlist"/>
        <w:numPr>
          <w:ilvl w:val="3"/>
          <w:numId w:val="5"/>
        </w:numPr>
        <w:tabs>
          <w:tab w:val="num" w:pos="284"/>
          <w:tab w:val="left" w:pos="1560"/>
        </w:tabs>
        <w:suppressAutoHyphens w:val="0"/>
        <w:spacing w:line="276" w:lineRule="auto"/>
        <w:ind w:left="284" w:hanging="284"/>
        <w:jc w:val="both"/>
        <w:rPr>
          <w:sz w:val="24"/>
          <w:szCs w:val="24"/>
          <w:lang w:eastAsia="ar-SA"/>
        </w:rPr>
      </w:pPr>
      <w:r w:rsidRPr="00605EBE">
        <w:rPr>
          <w:sz w:val="24"/>
          <w:szCs w:val="24"/>
          <w:lang w:eastAsia="ar-SA"/>
        </w:rPr>
        <w:t xml:space="preserve">W przypadku konieczności zatrzymania pracy systemów informatycznych </w:t>
      </w:r>
      <w:r w:rsidRPr="00605EBE">
        <w:rPr>
          <w:b/>
          <w:sz w:val="24"/>
          <w:szCs w:val="24"/>
          <w:lang w:eastAsia="ar-SA"/>
        </w:rPr>
        <w:t>Zamawiającego</w:t>
      </w:r>
      <w:r w:rsidRPr="00605EBE">
        <w:rPr>
          <w:sz w:val="24"/>
          <w:szCs w:val="24"/>
          <w:lang w:eastAsia="ar-SA"/>
        </w:rPr>
        <w:t xml:space="preserve">, wynikających z konieczności realizacji </w:t>
      </w:r>
      <w:r w:rsidRPr="00605EBE">
        <w:rPr>
          <w:b/>
          <w:sz w:val="24"/>
          <w:szCs w:val="24"/>
          <w:lang w:eastAsia="ar-SA"/>
        </w:rPr>
        <w:t>przedmiotu umowy</w:t>
      </w:r>
      <w:r w:rsidRPr="00605EBE">
        <w:rPr>
          <w:sz w:val="24"/>
          <w:szCs w:val="24"/>
          <w:lang w:eastAsia="ar-SA"/>
        </w:rPr>
        <w:t xml:space="preserve">, termin i okres takiego zatrzymania zostanie wcześniej uzgodniony z </w:t>
      </w:r>
      <w:r w:rsidRPr="00605EBE">
        <w:rPr>
          <w:b/>
          <w:sz w:val="24"/>
          <w:szCs w:val="24"/>
          <w:lang w:eastAsia="ar-SA"/>
        </w:rPr>
        <w:t>Zamawiającym</w:t>
      </w:r>
      <w:r w:rsidRPr="00605EBE">
        <w:rPr>
          <w:sz w:val="24"/>
          <w:szCs w:val="24"/>
          <w:lang w:eastAsia="ar-SA"/>
        </w:rPr>
        <w:t>, z co najmniej trzydniowym wyprzedzeniem.</w:t>
      </w:r>
    </w:p>
    <w:p w14:paraId="64FABD7E" w14:textId="48AC4FFC" w:rsidR="0046754A" w:rsidRPr="00605EBE" w:rsidRDefault="0046754A" w:rsidP="00010A65">
      <w:pPr>
        <w:pStyle w:val="Akapitzlist"/>
        <w:numPr>
          <w:ilvl w:val="3"/>
          <w:numId w:val="5"/>
        </w:numPr>
        <w:tabs>
          <w:tab w:val="num" w:pos="284"/>
          <w:tab w:val="left" w:pos="1560"/>
        </w:tabs>
        <w:suppressAutoHyphens w:val="0"/>
        <w:spacing w:line="276" w:lineRule="auto"/>
        <w:ind w:left="284" w:hanging="284"/>
        <w:jc w:val="both"/>
        <w:rPr>
          <w:sz w:val="24"/>
          <w:szCs w:val="24"/>
          <w:lang w:eastAsia="ar-SA"/>
        </w:rPr>
      </w:pPr>
      <w:r w:rsidRPr="00605EBE">
        <w:rPr>
          <w:sz w:val="24"/>
          <w:szCs w:val="24"/>
          <w:lang w:eastAsia="ar-SA"/>
        </w:rPr>
        <w:t xml:space="preserve">Udostępnienie zdalnego dostępu do systemów informatycznych/urządzeń </w:t>
      </w:r>
      <w:r w:rsidRPr="00605EBE">
        <w:rPr>
          <w:b/>
          <w:sz w:val="24"/>
          <w:szCs w:val="24"/>
          <w:lang w:eastAsia="ar-SA"/>
        </w:rPr>
        <w:t>Zamawiającego</w:t>
      </w:r>
      <w:r w:rsidRPr="00605EBE">
        <w:rPr>
          <w:sz w:val="24"/>
          <w:szCs w:val="24"/>
          <w:lang w:eastAsia="ar-SA"/>
        </w:rPr>
        <w:t xml:space="preserve">, wymaga akceptacji przez </w:t>
      </w:r>
      <w:r w:rsidRPr="00605EBE">
        <w:rPr>
          <w:b/>
          <w:sz w:val="24"/>
          <w:szCs w:val="24"/>
          <w:lang w:eastAsia="ar-SA"/>
        </w:rPr>
        <w:t>Wykonawcę</w:t>
      </w:r>
      <w:r w:rsidRPr="00605EBE">
        <w:rPr>
          <w:sz w:val="24"/>
          <w:szCs w:val="24"/>
          <w:lang w:eastAsia="ar-SA"/>
        </w:rPr>
        <w:t xml:space="preserve"> podstawowych wymagań dotyczących bezpieczeństwa informacji dla podmiotów zewnętrznych, zdefiniowanych w dokumencie F-108-008-001, stanowiącym </w:t>
      </w:r>
      <w:r w:rsidRPr="00605EBE">
        <w:rPr>
          <w:b/>
          <w:bCs/>
          <w:sz w:val="24"/>
          <w:szCs w:val="24"/>
          <w:lang w:eastAsia="ar-SA"/>
        </w:rPr>
        <w:t>załącznik nr 7</w:t>
      </w:r>
      <w:r w:rsidRPr="00605EBE">
        <w:rPr>
          <w:sz w:val="24"/>
          <w:szCs w:val="24"/>
          <w:lang w:eastAsia="ar-SA"/>
        </w:rPr>
        <w:t xml:space="preserve"> do niniejszej Umowy. </w:t>
      </w:r>
    </w:p>
    <w:p w14:paraId="595B9335" w14:textId="77777777" w:rsidR="0046754A" w:rsidRPr="00605EBE" w:rsidRDefault="0046754A" w:rsidP="00AE557B">
      <w:pPr>
        <w:tabs>
          <w:tab w:val="left" w:pos="1560"/>
        </w:tabs>
        <w:suppressAutoHyphens w:val="0"/>
        <w:spacing w:line="276" w:lineRule="auto"/>
        <w:jc w:val="both"/>
        <w:rPr>
          <w:sz w:val="24"/>
          <w:szCs w:val="24"/>
          <w:lang w:eastAsia="ar-SA"/>
        </w:rPr>
      </w:pPr>
    </w:p>
    <w:p w14:paraId="024484B0" w14:textId="77777777" w:rsidR="0046754A" w:rsidRPr="00605EBE" w:rsidRDefault="0046754A" w:rsidP="00010A65">
      <w:pPr>
        <w:pStyle w:val="Akapitzlist"/>
        <w:numPr>
          <w:ilvl w:val="3"/>
          <w:numId w:val="5"/>
        </w:numPr>
        <w:tabs>
          <w:tab w:val="num" w:pos="284"/>
          <w:tab w:val="left" w:pos="1560"/>
        </w:tabs>
        <w:suppressAutoHyphens w:val="0"/>
        <w:spacing w:after="160" w:line="276" w:lineRule="auto"/>
        <w:ind w:left="284" w:hanging="284"/>
        <w:jc w:val="both"/>
        <w:rPr>
          <w:sz w:val="24"/>
          <w:szCs w:val="24"/>
          <w:lang w:eastAsia="ar-SA"/>
        </w:rPr>
      </w:pPr>
      <w:r w:rsidRPr="00605EBE">
        <w:rPr>
          <w:b/>
          <w:bCs/>
          <w:sz w:val="24"/>
          <w:szCs w:val="24"/>
          <w:lang w:eastAsia="ar-SA"/>
        </w:rPr>
        <w:lastRenderedPageBreak/>
        <w:t>Zamawiający</w:t>
      </w:r>
      <w:r w:rsidRPr="00605EBE">
        <w:rPr>
          <w:sz w:val="24"/>
          <w:szCs w:val="24"/>
          <w:lang w:eastAsia="ar-SA"/>
        </w:rPr>
        <w:t xml:space="preserve"> zastrzega sobie prawo do natychmiastowej dezaktywacji zdalnego dostępu użytkownikowi, w przypadkach:</w:t>
      </w:r>
    </w:p>
    <w:p w14:paraId="19A2F55C" w14:textId="77777777" w:rsidR="0046754A" w:rsidRPr="00605EBE" w:rsidRDefault="0046754A" w:rsidP="00010A65">
      <w:pPr>
        <w:pStyle w:val="Akapitzlist"/>
        <w:numPr>
          <w:ilvl w:val="4"/>
          <w:numId w:val="5"/>
        </w:numPr>
        <w:tabs>
          <w:tab w:val="left" w:pos="567"/>
          <w:tab w:val="left" w:pos="1134"/>
          <w:tab w:val="num" w:pos="1276"/>
          <w:tab w:val="left" w:pos="1624"/>
          <w:tab w:val="left" w:pos="2011"/>
          <w:tab w:val="left" w:pos="2398"/>
          <w:tab w:val="left" w:pos="3171"/>
          <w:tab w:val="left" w:pos="3943"/>
          <w:tab w:val="left" w:pos="4331"/>
          <w:tab w:val="left" w:pos="4717"/>
          <w:tab w:val="left" w:pos="5104"/>
          <w:tab w:val="left" w:pos="5490"/>
          <w:tab w:val="left" w:pos="5877"/>
          <w:tab w:val="left" w:pos="6263"/>
          <w:tab w:val="left" w:pos="6651"/>
          <w:tab w:val="left" w:pos="7037"/>
          <w:tab w:val="left" w:pos="7423"/>
          <w:tab w:val="left" w:pos="7810"/>
          <w:tab w:val="left" w:pos="8196"/>
          <w:tab w:val="left" w:pos="8583"/>
          <w:tab w:val="left" w:pos="8970"/>
          <w:tab w:val="left" w:pos="9357"/>
          <w:tab w:val="left" w:pos="9743"/>
          <w:tab w:val="left" w:pos="10129"/>
          <w:tab w:val="left" w:pos="10516"/>
          <w:tab w:val="left" w:pos="10902"/>
          <w:tab w:val="left" w:pos="11290"/>
        </w:tabs>
        <w:spacing w:line="276" w:lineRule="auto"/>
        <w:ind w:left="1560" w:hanging="426"/>
        <w:jc w:val="both"/>
        <w:rPr>
          <w:sz w:val="24"/>
          <w:szCs w:val="24"/>
          <w:lang w:eastAsia="ar-SA"/>
        </w:rPr>
      </w:pPr>
      <w:r w:rsidRPr="00605EBE">
        <w:rPr>
          <w:sz w:val="24"/>
          <w:szCs w:val="24"/>
          <w:lang w:eastAsia="ar-SA"/>
        </w:rPr>
        <w:t xml:space="preserve">naruszenia bezpieczeństwa informatycznego </w:t>
      </w:r>
      <w:r w:rsidRPr="00605EBE">
        <w:rPr>
          <w:b/>
          <w:sz w:val="24"/>
          <w:szCs w:val="24"/>
          <w:lang w:eastAsia="ar-SA"/>
        </w:rPr>
        <w:t>Zamawiającego</w:t>
      </w:r>
      <w:r w:rsidRPr="00605EBE">
        <w:rPr>
          <w:sz w:val="24"/>
          <w:szCs w:val="24"/>
          <w:lang w:eastAsia="ar-SA"/>
        </w:rPr>
        <w:t>;</w:t>
      </w:r>
    </w:p>
    <w:p w14:paraId="1BAB7E5A" w14:textId="77777777" w:rsidR="0046754A" w:rsidRPr="00605EBE" w:rsidRDefault="0046754A" w:rsidP="00AE557B">
      <w:pPr>
        <w:pStyle w:val="Akapitzlist"/>
        <w:numPr>
          <w:ilvl w:val="4"/>
          <w:numId w:val="5"/>
        </w:numPr>
        <w:tabs>
          <w:tab w:val="left" w:pos="567"/>
          <w:tab w:val="num" w:pos="1276"/>
          <w:tab w:val="left" w:pos="1560"/>
          <w:tab w:val="left" w:pos="1624"/>
          <w:tab w:val="left" w:pos="2011"/>
          <w:tab w:val="left" w:pos="2398"/>
          <w:tab w:val="left" w:pos="3171"/>
          <w:tab w:val="left" w:pos="3943"/>
          <w:tab w:val="left" w:pos="4331"/>
          <w:tab w:val="left" w:pos="4717"/>
          <w:tab w:val="left" w:pos="5104"/>
          <w:tab w:val="left" w:pos="5490"/>
          <w:tab w:val="left" w:pos="5877"/>
          <w:tab w:val="left" w:pos="6263"/>
          <w:tab w:val="left" w:pos="6651"/>
          <w:tab w:val="left" w:pos="7037"/>
          <w:tab w:val="left" w:pos="7423"/>
          <w:tab w:val="left" w:pos="7810"/>
          <w:tab w:val="left" w:pos="8196"/>
          <w:tab w:val="left" w:pos="8583"/>
          <w:tab w:val="left" w:pos="8970"/>
          <w:tab w:val="left" w:pos="9357"/>
          <w:tab w:val="left" w:pos="9743"/>
          <w:tab w:val="left" w:pos="10129"/>
          <w:tab w:val="left" w:pos="10516"/>
          <w:tab w:val="left" w:pos="10902"/>
          <w:tab w:val="left" w:pos="11290"/>
        </w:tabs>
        <w:spacing w:line="276" w:lineRule="auto"/>
        <w:ind w:left="1560" w:hanging="426"/>
        <w:jc w:val="both"/>
        <w:rPr>
          <w:sz w:val="24"/>
          <w:szCs w:val="24"/>
          <w:lang w:eastAsia="ar-SA"/>
        </w:rPr>
      </w:pPr>
      <w:r w:rsidRPr="00605EBE">
        <w:rPr>
          <w:sz w:val="24"/>
          <w:szCs w:val="24"/>
          <w:lang w:eastAsia="ar-SA"/>
        </w:rPr>
        <w:t>braku aktywności (braku logowania) z użyciem przydzielonego kanału VPN przez okres 6 miesięcy;</w:t>
      </w:r>
    </w:p>
    <w:p w14:paraId="1D1B0875" w14:textId="77777777" w:rsidR="0046754A" w:rsidRPr="00605EBE" w:rsidRDefault="0046754A" w:rsidP="00AE557B">
      <w:pPr>
        <w:pStyle w:val="Akapitzlist"/>
        <w:numPr>
          <w:ilvl w:val="4"/>
          <w:numId w:val="5"/>
        </w:numPr>
        <w:tabs>
          <w:tab w:val="left" w:pos="567"/>
          <w:tab w:val="num" w:pos="1276"/>
          <w:tab w:val="left" w:pos="1560"/>
          <w:tab w:val="left" w:pos="1624"/>
          <w:tab w:val="left" w:pos="2011"/>
          <w:tab w:val="left" w:pos="2398"/>
          <w:tab w:val="left" w:pos="3171"/>
          <w:tab w:val="left" w:pos="3943"/>
          <w:tab w:val="left" w:pos="4331"/>
          <w:tab w:val="left" w:pos="4717"/>
          <w:tab w:val="left" w:pos="5104"/>
          <w:tab w:val="left" w:pos="5490"/>
          <w:tab w:val="left" w:pos="5877"/>
          <w:tab w:val="left" w:pos="6263"/>
          <w:tab w:val="left" w:pos="6651"/>
          <w:tab w:val="left" w:pos="7037"/>
          <w:tab w:val="left" w:pos="7423"/>
          <w:tab w:val="left" w:pos="7810"/>
          <w:tab w:val="left" w:pos="8196"/>
          <w:tab w:val="left" w:pos="8583"/>
          <w:tab w:val="left" w:pos="8970"/>
          <w:tab w:val="left" w:pos="9357"/>
          <w:tab w:val="left" w:pos="9743"/>
          <w:tab w:val="left" w:pos="10129"/>
          <w:tab w:val="left" w:pos="10516"/>
          <w:tab w:val="left" w:pos="10902"/>
          <w:tab w:val="left" w:pos="11290"/>
        </w:tabs>
        <w:spacing w:line="276" w:lineRule="auto"/>
        <w:ind w:left="1560" w:hanging="426"/>
        <w:jc w:val="both"/>
        <w:rPr>
          <w:sz w:val="24"/>
          <w:szCs w:val="24"/>
          <w:lang w:eastAsia="ar-SA"/>
        </w:rPr>
      </w:pPr>
      <w:r w:rsidRPr="00605EBE">
        <w:rPr>
          <w:sz w:val="24"/>
          <w:szCs w:val="24"/>
          <w:lang w:eastAsia="ar-SA"/>
        </w:rPr>
        <w:t xml:space="preserve">powzięcia, informacji o zmianach określonych w ust. 2, do czasu ich wyjaśnienia ze </w:t>
      </w:r>
      <w:r w:rsidRPr="00605EBE">
        <w:rPr>
          <w:b/>
          <w:bCs/>
          <w:sz w:val="24"/>
          <w:szCs w:val="24"/>
          <w:lang w:eastAsia="ar-SA"/>
        </w:rPr>
        <w:t>Wykonawcą</w:t>
      </w:r>
      <w:r w:rsidRPr="00605EBE">
        <w:rPr>
          <w:bCs/>
          <w:sz w:val="24"/>
          <w:szCs w:val="24"/>
          <w:lang w:eastAsia="ar-SA"/>
        </w:rPr>
        <w:t>;</w:t>
      </w:r>
    </w:p>
    <w:p w14:paraId="3120281A" w14:textId="36A614EC" w:rsidR="0046754A" w:rsidRPr="00605EBE" w:rsidRDefault="0046754A" w:rsidP="00AE557B">
      <w:pPr>
        <w:pStyle w:val="Akapitzlist"/>
        <w:numPr>
          <w:ilvl w:val="4"/>
          <w:numId w:val="5"/>
        </w:numPr>
        <w:tabs>
          <w:tab w:val="left" w:pos="567"/>
          <w:tab w:val="num" w:pos="1276"/>
          <w:tab w:val="left" w:pos="1560"/>
          <w:tab w:val="left" w:pos="1624"/>
          <w:tab w:val="left" w:pos="2011"/>
          <w:tab w:val="left" w:pos="2398"/>
          <w:tab w:val="left" w:pos="3171"/>
          <w:tab w:val="left" w:pos="3943"/>
          <w:tab w:val="left" w:pos="4331"/>
          <w:tab w:val="left" w:pos="4717"/>
          <w:tab w:val="left" w:pos="5104"/>
          <w:tab w:val="left" w:pos="5490"/>
          <w:tab w:val="left" w:pos="5877"/>
          <w:tab w:val="left" w:pos="6263"/>
          <w:tab w:val="left" w:pos="6651"/>
          <w:tab w:val="left" w:pos="7037"/>
          <w:tab w:val="left" w:pos="7423"/>
          <w:tab w:val="left" w:pos="7810"/>
          <w:tab w:val="left" w:pos="8196"/>
          <w:tab w:val="left" w:pos="8583"/>
          <w:tab w:val="left" w:pos="8970"/>
          <w:tab w:val="left" w:pos="9357"/>
          <w:tab w:val="left" w:pos="9743"/>
          <w:tab w:val="left" w:pos="10129"/>
          <w:tab w:val="left" w:pos="10516"/>
          <w:tab w:val="left" w:pos="10902"/>
          <w:tab w:val="left" w:pos="11290"/>
        </w:tabs>
        <w:spacing w:line="276" w:lineRule="auto"/>
        <w:ind w:left="1560" w:hanging="426"/>
        <w:jc w:val="both"/>
        <w:rPr>
          <w:sz w:val="24"/>
          <w:szCs w:val="24"/>
          <w:lang w:eastAsia="ar-SA"/>
        </w:rPr>
      </w:pPr>
      <w:r w:rsidRPr="00605EBE">
        <w:rPr>
          <w:sz w:val="24"/>
          <w:szCs w:val="24"/>
          <w:lang w:eastAsia="ar-SA"/>
        </w:rPr>
        <w:t xml:space="preserve">zakończenia realizacji </w:t>
      </w:r>
      <w:r w:rsidRPr="00605EBE">
        <w:rPr>
          <w:bCs/>
          <w:sz w:val="24"/>
          <w:szCs w:val="24"/>
          <w:lang w:eastAsia="ar-SA"/>
        </w:rPr>
        <w:t>przedmiotu Umowy.</w:t>
      </w:r>
      <w:r w:rsidRPr="00605EBE">
        <w:rPr>
          <w:sz w:val="24"/>
          <w:szCs w:val="24"/>
          <w:lang w:eastAsia="ar-SA"/>
        </w:rPr>
        <w:t xml:space="preserve"> </w:t>
      </w:r>
    </w:p>
    <w:p w14:paraId="3A664DB4" w14:textId="77777777" w:rsidR="00A15780" w:rsidRDefault="00A15780">
      <w:pPr>
        <w:pStyle w:val="Akapitzlist"/>
        <w:spacing w:before="240" w:line="276" w:lineRule="auto"/>
        <w:ind w:left="426"/>
        <w:jc w:val="center"/>
        <w:rPr>
          <w:b/>
          <w:sz w:val="24"/>
          <w:szCs w:val="24"/>
        </w:rPr>
      </w:pPr>
    </w:p>
    <w:p w14:paraId="1B78B3D5" w14:textId="7697D8D5" w:rsidR="002720EC" w:rsidRPr="00605EBE" w:rsidRDefault="002720EC">
      <w:pPr>
        <w:pStyle w:val="Akapitzlist"/>
        <w:spacing w:before="240" w:line="276" w:lineRule="auto"/>
        <w:ind w:left="426"/>
        <w:jc w:val="center"/>
        <w:rPr>
          <w:b/>
          <w:sz w:val="24"/>
          <w:szCs w:val="24"/>
        </w:rPr>
      </w:pPr>
      <w:r w:rsidRPr="00605EBE">
        <w:rPr>
          <w:b/>
          <w:sz w:val="24"/>
          <w:szCs w:val="24"/>
        </w:rPr>
        <w:t>§ 11</w:t>
      </w:r>
    </w:p>
    <w:p w14:paraId="5728F4AE" w14:textId="20217C3E" w:rsidR="002720EC" w:rsidRPr="00605EBE" w:rsidRDefault="002720EC">
      <w:pPr>
        <w:pStyle w:val="Akapitzlist"/>
        <w:spacing w:before="240" w:line="276" w:lineRule="auto"/>
        <w:ind w:left="426"/>
        <w:jc w:val="center"/>
        <w:rPr>
          <w:b/>
          <w:sz w:val="24"/>
          <w:szCs w:val="24"/>
        </w:rPr>
      </w:pPr>
      <w:r w:rsidRPr="00605EBE">
        <w:rPr>
          <w:b/>
          <w:sz w:val="24"/>
          <w:szCs w:val="24"/>
        </w:rPr>
        <w:t>DEFINICJE</w:t>
      </w:r>
    </w:p>
    <w:p w14:paraId="54725795" w14:textId="77777777" w:rsidR="002720EC" w:rsidRPr="00605EBE" w:rsidRDefault="002720EC" w:rsidP="002720EC">
      <w:pPr>
        <w:pStyle w:val="Tekstpodstawowywcity21"/>
        <w:spacing w:line="276" w:lineRule="auto"/>
        <w:ind w:left="0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Użyte w Umowie wyrażenia oznaczają:</w:t>
      </w:r>
      <w:r w:rsidRPr="00605EBE">
        <w:rPr>
          <w:b/>
          <w:sz w:val="24"/>
          <w:szCs w:val="24"/>
        </w:rPr>
        <w:t xml:space="preserve"> </w:t>
      </w:r>
    </w:p>
    <w:p w14:paraId="7E76FDEA" w14:textId="44E191FD" w:rsidR="00D57503" w:rsidRPr="00605EBE" w:rsidRDefault="00D57503" w:rsidP="00F34794">
      <w:pPr>
        <w:pStyle w:val="Tekstpodstawowywcity22"/>
        <w:numPr>
          <w:ilvl w:val="0"/>
          <w:numId w:val="47"/>
        </w:numPr>
        <w:tabs>
          <w:tab w:val="clear" w:pos="1247"/>
          <w:tab w:val="num" w:pos="567"/>
        </w:tabs>
        <w:suppressAutoHyphens w:val="0"/>
        <w:spacing w:after="0" w:line="276" w:lineRule="auto"/>
        <w:ind w:left="567" w:hanging="567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 xml:space="preserve">Aparatura medyczna - </w:t>
      </w:r>
      <w:r w:rsidRPr="00605EBE">
        <w:rPr>
          <w:sz w:val="24"/>
          <w:szCs w:val="24"/>
        </w:rPr>
        <w:t xml:space="preserve">aparatura i sprzęt medyczny będący własnością </w:t>
      </w:r>
      <w:r w:rsidRPr="00605EBE">
        <w:rPr>
          <w:b/>
          <w:bCs/>
          <w:sz w:val="24"/>
          <w:szCs w:val="24"/>
        </w:rPr>
        <w:t>Zamawiającego</w:t>
      </w:r>
      <w:r w:rsidRPr="00605EBE">
        <w:rPr>
          <w:bCs/>
          <w:sz w:val="24"/>
          <w:szCs w:val="24"/>
        </w:rPr>
        <w:t>,</w:t>
      </w:r>
      <w:r w:rsidRPr="00605EBE">
        <w:rPr>
          <w:sz w:val="24"/>
          <w:szCs w:val="24"/>
        </w:rPr>
        <w:t xml:space="preserve"> bądź użytkowany w obiektach </w:t>
      </w:r>
      <w:r w:rsidRPr="00605EBE">
        <w:rPr>
          <w:b/>
          <w:bCs/>
          <w:sz w:val="24"/>
          <w:szCs w:val="24"/>
        </w:rPr>
        <w:t>Zamawiającego</w:t>
      </w:r>
      <w:r w:rsidRPr="00605EBE">
        <w:rPr>
          <w:bCs/>
          <w:sz w:val="24"/>
          <w:szCs w:val="24"/>
        </w:rPr>
        <w:t>,</w:t>
      </w:r>
      <w:r w:rsidRPr="00605EBE">
        <w:rPr>
          <w:sz w:val="24"/>
          <w:szCs w:val="24"/>
        </w:rPr>
        <w:t xml:space="preserve"> służące do realizacji zadań statutowych, ujęte w zasobach oprogramowania do zarządzania zasobami aparatury i sprzętu medycznego</w:t>
      </w:r>
    </w:p>
    <w:p w14:paraId="65B4F080" w14:textId="77777777" w:rsidR="00D57503" w:rsidRPr="00605EBE" w:rsidRDefault="00D57503" w:rsidP="00F34794">
      <w:pPr>
        <w:pStyle w:val="Tekstpodstawowywcity22"/>
        <w:numPr>
          <w:ilvl w:val="0"/>
          <w:numId w:val="47"/>
        </w:numPr>
        <w:tabs>
          <w:tab w:val="clear" w:pos="1247"/>
          <w:tab w:val="left" w:pos="567"/>
          <w:tab w:val="left" w:pos="680"/>
          <w:tab w:val="left" w:pos="709"/>
          <w:tab w:val="left" w:pos="793"/>
          <w:tab w:val="num" w:pos="993"/>
          <w:tab w:val="left" w:pos="2154"/>
          <w:tab w:val="left" w:pos="2381"/>
          <w:tab w:val="left" w:pos="3742"/>
          <w:tab w:val="left" w:pos="4082"/>
        </w:tabs>
        <w:spacing w:after="0" w:line="276" w:lineRule="auto"/>
        <w:ind w:left="567" w:hanging="567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 xml:space="preserve">Appmedica - </w:t>
      </w:r>
      <w:r w:rsidRPr="00605EBE">
        <w:rPr>
          <w:sz w:val="24"/>
          <w:szCs w:val="24"/>
        </w:rPr>
        <w:t>o</w:t>
      </w:r>
      <w:r w:rsidRPr="00605EBE">
        <w:rPr>
          <w:bCs/>
          <w:sz w:val="24"/>
          <w:szCs w:val="24"/>
        </w:rPr>
        <w:t xml:space="preserve">programowanie do zarządzania zasobami Aparatury i sprzętu  medycznego oraz obsługi procesów związanych z utrzymaniem jego sprawności technicznej oraz dokumentacji zdarzeń historycznych (zdarzenia historyczne znajdują się w zasobach aplikacji od momentu jej uruchomienia) w obszarze </w:t>
      </w:r>
      <w:r w:rsidRPr="00605EBE">
        <w:rPr>
          <w:b/>
          <w:sz w:val="24"/>
          <w:szCs w:val="24"/>
        </w:rPr>
        <w:t>Zamawiającego</w:t>
      </w:r>
      <w:r w:rsidRPr="00605EBE">
        <w:rPr>
          <w:bCs/>
          <w:sz w:val="24"/>
          <w:szCs w:val="24"/>
        </w:rPr>
        <w:t>.</w:t>
      </w:r>
    </w:p>
    <w:p w14:paraId="4B82AB28" w14:textId="77777777" w:rsidR="00D57503" w:rsidRPr="00605EBE" w:rsidRDefault="00D57503" w:rsidP="00F34794">
      <w:pPr>
        <w:pStyle w:val="Tekstpodstawowywcity22"/>
        <w:numPr>
          <w:ilvl w:val="0"/>
          <w:numId w:val="47"/>
        </w:numPr>
        <w:tabs>
          <w:tab w:val="clear" w:pos="1247"/>
          <w:tab w:val="left" w:pos="567"/>
          <w:tab w:val="num" w:pos="993"/>
        </w:tabs>
        <w:suppressAutoHyphens w:val="0"/>
        <w:spacing w:after="0" w:line="276" w:lineRule="auto"/>
        <w:ind w:left="567" w:hanging="567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 xml:space="preserve">Awaria - </w:t>
      </w:r>
      <w:r w:rsidRPr="00605EBE">
        <w:rPr>
          <w:sz w:val="24"/>
          <w:szCs w:val="24"/>
        </w:rPr>
        <w:t>przez</w:t>
      </w:r>
      <w:r w:rsidRPr="00605EBE">
        <w:rPr>
          <w:b/>
          <w:sz w:val="24"/>
          <w:szCs w:val="24"/>
        </w:rPr>
        <w:t xml:space="preserve"> </w:t>
      </w:r>
      <w:r w:rsidRPr="00605EBE">
        <w:rPr>
          <w:sz w:val="24"/>
          <w:szCs w:val="24"/>
        </w:rPr>
        <w:t>awarię Aparatury medycznej rozumie się nieprzewidziany stan, który uniemożliwia ich zgodną z zapisami instrukcji obsługi, bezpieczną dla Pacjenta i personelu, eksploatację, z zachowaniem wymaganych parametrów jakościowych; stan awaryjny (awaria) Aparatury  i sprzętu medycznego jest sygnalizowany i zgłaszany wyłącznie przez uprawniony do jej obsługi personel;</w:t>
      </w:r>
    </w:p>
    <w:p w14:paraId="7B5C445D" w14:textId="77777777" w:rsidR="00D57503" w:rsidRPr="00605EBE" w:rsidRDefault="00D57503" w:rsidP="00F34794">
      <w:pPr>
        <w:pStyle w:val="Tekstpodstawowywcity22"/>
        <w:numPr>
          <w:ilvl w:val="0"/>
          <w:numId w:val="47"/>
        </w:numPr>
        <w:tabs>
          <w:tab w:val="clear" w:pos="1247"/>
          <w:tab w:val="left" w:pos="567"/>
          <w:tab w:val="num" w:pos="993"/>
        </w:tabs>
        <w:suppressAutoHyphens w:val="0"/>
        <w:spacing w:after="0" w:line="276" w:lineRule="auto"/>
        <w:ind w:left="567" w:hanging="567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 xml:space="preserve">Czas Reakcji - </w:t>
      </w:r>
      <w:r w:rsidRPr="00605EBE">
        <w:rPr>
          <w:sz w:val="24"/>
          <w:szCs w:val="24"/>
        </w:rPr>
        <w:t xml:space="preserve">oznacza czas, który upłynął od momentu odebrania zgłoszenia Awarii lub Usterki </w:t>
      </w:r>
      <w:r w:rsidRPr="00605EBE">
        <w:rPr>
          <w:b/>
          <w:bCs/>
          <w:sz w:val="24"/>
          <w:szCs w:val="24"/>
        </w:rPr>
        <w:t>Wykonawcy</w:t>
      </w:r>
      <w:r w:rsidRPr="00605EBE">
        <w:rPr>
          <w:sz w:val="24"/>
          <w:szCs w:val="24"/>
        </w:rPr>
        <w:t xml:space="preserve"> do momentu podjęcia przez </w:t>
      </w:r>
      <w:r w:rsidRPr="00605EBE">
        <w:rPr>
          <w:b/>
          <w:bCs/>
          <w:sz w:val="24"/>
          <w:szCs w:val="24"/>
        </w:rPr>
        <w:t xml:space="preserve">Wykonawcę </w:t>
      </w:r>
      <w:r w:rsidRPr="00605EBE">
        <w:rPr>
          <w:sz w:val="24"/>
          <w:szCs w:val="24"/>
        </w:rPr>
        <w:t>działań, mających na celu zdiagnozowanie lub usunięcie Awarii bądź Usterki, za podjęcie działań przyjmuje się kontakt osobisty, telefoniczny lub za pomocą zdalnego pulpitu;</w:t>
      </w:r>
    </w:p>
    <w:p w14:paraId="6DCDEDE3" w14:textId="77777777" w:rsidR="00D57503" w:rsidRPr="00605EBE" w:rsidRDefault="00D57503" w:rsidP="00F34794">
      <w:pPr>
        <w:pStyle w:val="Tekstpodstawowywcity22"/>
        <w:numPr>
          <w:ilvl w:val="0"/>
          <w:numId w:val="47"/>
        </w:numPr>
        <w:tabs>
          <w:tab w:val="clear" w:pos="1247"/>
          <w:tab w:val="left" w:pos="567"/>
          <w:tab w:val="num" w:pos="1134"/>
        </w:tabs>
        <w:suppressAutoHyphens w:val="0"/>
        <w:spacing w:after="0" w:line="276" w:lineRule="auto"/>
        <w:ind w:left="567" w:hanging="567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 xml:space="preserve">Czas Usunięcia - </w:t>
      </w:r>
      <w:r w:rsidRPr="00605EBE">
        <w:rPr>
          <w:sz w:val="24"/>
          <w:szCs w:val="24"/>
        </w:rPr>
        <w:t xml:space="preserve">oznacza czas, który upłynął od momentu zgłoszenia </w:t>
      </w:r>
      <w:r w:rsidRPr="00605EBE">
        <w:rPr>
          <w:b/>
          <w:bCs/>
          <w:sz w:val="24"/>
          <w:szCs w:val="24"/>
        </w:rPr>
        <w:t xml:space="preserve">Wykonawcy </w:t>
      </w:r>
      <w:r w:rsidRPr="00605EBE">
        <w:rPr>
          <w:sz w:val="24"/>
          <w:szCs w:val="24"/>
        </w:rPr>
        <w:t xml:space="preserve">Awarii lub Usterki, do momentu uzyskania pełnej funkcjonalności sprzętu i Aparatury medycznej lub oprogramowania, zgodnie z wymaganiami, jakie im określił producent i </w:t>
      </w:r>
      <w:r w:rsidRPr="00605EBE">
        <w:rPr>
          <w:b/>
          <w:bCs/>
          <w:sz w:val="24"/>
          <w:szCs w:val="24"/>
        </w:rPr>
        <w:t>Zamawiający</w:t>
      </w:r>
      <w:r w:rsidRPr="00605EBE">
        <w:rPr>
          <w:bCs/>
          <w:sz w:val="24"/>
          <w:szCs w:val="24"/>
        </w:rPr>
        <w:t>;</w:t>
      </w:r>
    </w:p>
    <w:p w14:paraId="4196C54C" w14:textId="0485A736" w:rsidR="002720EC" w:rsidRPr="00605EBE" w:rsidRDefault="00D57503" w:rsidP="00F34794">
      <w:pPr>
        <w:pStyle w:val="Tekstpodstawowywcity22"/>
        <w:numPr>
          <w:ilvl w:val="0"/>
          <w:numId w:val="47"/>
        </w:numPr>
        <w:tabs>
          <w:tab w:val="clear" w:pos="1247"/>
          <w:tab w:val="num" w:pos="567"/>
        </w:tabs>
        <w:suppressAutoHyphens w:val="0"/>
        <w:spacing w:after="0" w:line="276" w:lineRule="auto"/>
        <w:ind w:left="567" w:hanging="567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>Diagnostyka techniczna -</w:t>
      </w:r>
      <w:r w:rsidRPr="00605EBE">
        <w:rPr>
          <w:color w:val="ED0000"/>
          <w:sz w:val="24"/>
          <w:szCs w:val="24"/>
        </w:rPr>
        <w:t xml:space="preserve"> </w:t>
      </w:r>
      <w:r w:rsidRPr="00605EBE">
        <w:rPr>
          <w:sz w:val="24"/>
          <w:szCs w:val="24"/>
        </w:rPr>
        <w:t xml:space="preserve">obiektywne określenie aktualnego (czyli </w:t>
      </w:r>
      <w:r w:rsidRPr="00605EBE">
        <w:rPr>
          <w:sz w:val="24"/>
          <w:szCs w:val="24"/>
        </w:rPr>
        <w:br/>
        <w:t>w momencie weryfikacji) stanu technicznego Aparatury i sprzętu medycznego,  stopnia zużycia podzespołów, skali występujących ew. uszkodzeń, sprawności, bądź niesprawności Aparatury lub jej komponentów.</w:t>
      </w:r>
    </w:p>
    <w:p w14:paraId="2CD2339A" w14:textId="77777777" w:rsidR="00D57503" w:rsidRPr="00605EBE" w:rsidRDefault="00D57503" w:rsidP="00F34794">
      <w:pPr>
        <w:pStyle w:val="Tekstpodstawowywcity22"/>
        <w:numPr>
          <w:ilvl w:val="0"/>
          <w:numId w:val="47"/>
        </w:numPr>
        <w:tabs>
          <w:tab w:val="clear" w:pos="1247"/>
          <w:tab w:val="left" w:pos="567"/>
          <w:tab w:val="num" w:pos="1134"/>
        </w:tabs>
        <w:suppressAutoHyphens w:val="0"/>
        <w:spacing w:after="0" w:line="276" w:lineRule="auto"/>
        <w:ind w:left="567" w:hanging="567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>Dokumentacja ZSZ Zamawiającego</w:t>
      </w:r>
      <w:r w:rsidRPr="00605EBE">
        <w:rPr>
          <w:sz w:val="24"/>
          <w:szCs w:val="24"/>
        </w:rPr>
        <w:t xml:space="preserve"> - procedury, instrukcje, załączniki, formularze funkcjonujące u </w:t>
      </w:r>
      <w:r w:rsidRPr="00605EBE">
        <w:rPr>
          <w:b/>
          <w:bCs/>
          <w:sz w:val="24"/>
          <w:szCs w:val="24"/>
        </w:rPr>
        <w:t>Zamawiającego</w:t>
      </w:r>
      <w:r w:rsidRPr="00605EBE">
        <w:rPr>
          <w:sz w:val="24"/>
          <w:szCs w:val="24"/>
        </w:rPr>
        <w:t xml:space="preserve"> w ramach certyfikowanego Zintegrowanego Systemu Zarządzania;</w:t>
      </w:r>
    </w:p>
    <w:p w14:paraId="0DED8E83" w14:textId="77777777" w:rsidR="002720EC" w:rsidRPr="00605EBE" w:rsidRDefault="002720EC" w:rsidP="00F34794">
      <w:pPr>
        <w:pStyle w:val="Tekstpodstawowywcity22"/>
        <w:numPr>
          <w:ilvl w:val="0"/>
          <w:numId w:val="47"/>
        </w:numPr>
        <w:tabs>
          <w:tab w:val="clear" w:pos="1247"/>
          <w:tab w:val="left" w:pos="567"/>
        </w:tabs>
        <w:suppressAutoHyphens w:val="0"/>
        <w:spacing w:after="0" w:line="276" w:lineRule="auto"/>
        <w:ind w:left="567" w:hanging="567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>Dostawca</w:t>
      </w:r>
      <w:r w:rsidRPr="00605EBE">
        <w:rPr>
          <w:sz w:val="24"/>
          <w:szCs w:val="24"/>
        </w:rPr>
        <w:t xml:space="preserve"> - oznacza dostawców sprzętu, oprogramowania i materiałów eksploatacyjnych;</w:t>
      </w:r>
    </w:p>
    <w:p w14:paraId="1C82EED8" w14:textId="30A201BE" w:rsidR="00D57503" w:rsidRPr="00605EBE" w:rsidRDefault="00D57503" w:rsidP="00F34794">
      <w:pPr>
        <w:pStyle w:val="Tekstpodstawowywcity22"/>
        <w:numPr>
          <w:ilvl w:val="0"/>
          <w:numId w:val="47"/>
        </w:numPr>
        <w:tabs>
          <w:tab w:val="clear" w:pos="1247"/>
          <w:tab w:val="num" w:pos="1134"/>
        </w:tabs>
        <w:suppressAutoHyphens w:val="0"/>
        <w:spacing w:after="0" w:line="276" w:lineRule="auto"/>
        <w:ind w:left="567" w:hanging="567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lastRenderedPageBreak/>
        <w:t>Infrastruktura techniczna i informatyczna</w:t>
      </w:r>
      <w:r w:rsidRPr="00605EBE">
        <w:rPr>
          <w:bCs/>
          <w:sz w:val="24"/>
          <w:szCs w:val="24"/>
        </w:rPr>
        <w:t xml:space="preserve"> – infrastruktura będąca funkcjonalną oraz integralną częścią składową aparatu lub urządzenia medycznego będącego własnością </w:t>
      </w:r>
      <w:r w:rsidRPr="00605EBE">
        <w:rPr>
          <w:b/>
          <w:sz w:val="24"/>
          <w:szCs w:val="24"/>
        </w:rPr>
        <w:t>Zamawiającego,</w:t>
      </w:r>
      <w:r w:rsidRPr="00605EBE">
        <w:rPr>
          <w:bCs/>
          <w:sz w:val="24"/>
          <w:szCs w:val="24"/>
        </w:rPr>
        <w:t xml:space="preserve"> bądź użytkowanego w obiektach </w:t>
      </w:r>
      <w:r w:rsidRPr="00605EBE">
        <w:rPr>
          <w:b/>
          <w:sz w:val="24"/>
          <w:szCs w:val="24"/>
        </w:rPr>
        <w:t>Zamawiającego,</w:t>
      </w:r>
      <w:r w:rsidRPr="00605EBE">
        <w:rPr>
          <w:bCs/>
          <w:sz w:val="24"/>
          <w:szCs w:val="24"/>
        </w:rPr>
        <w:t xml:space="preserve"> służącego do realizacji zadań statutowych, ujętego w zasobach oprogramowania do zarządzania zasobami aparatury i sprzętu medycznego.</w:t>
      </w:r>
    </w:p>
    <w:p w14:paraId="10D09C28" w14:textId="77777777" w:rsidR="00D57503" w:rsidRPr="00605EBE" w:rsidRDefault="00D57503" w:rsidP="00F34794">
      <w:pPr>
        <w:pStyle w:val="Tekstpodstawowywcity22"/>
        <w:numPr>
          <w:ilvl w:val="0"/>
          <w:numId w:val="47"/>
        </w:numPr>
        <w:tabs>
          <w:tab w:val="left" w:pos="567"/>
        </w:tabs>
        <w:suppressAutoHyphens w:val="0"/>
        <w:spacing w:after="0" w:line="276" w:lineRule="auto"/>
        <w:ind w:left="567" w:hanging="567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>Przedstawiciel -</w:t>
      </w:r>
      <w:r w:rsidRPr="00605EBE">
        <w:rPr>
          <w:sz w:val="24"/>
          <w:szCs w:val="24"/>
        </w:rPr>
        <w:t xml:space="preserve"> osoba reprezentująca </w:t>
      </w:r>
      <w:r w:rsidRPr="00605EBE">
        <w:rPr>
          <w:b/>
          <w:bCs/>
          <w:sz w:val="24"/>
          <w:szCs w:val="24"/>
        </w:rPr>
        <w:t>Zamawiającego</w:t>
      </w:r>
      <w:r w:rsidRPr="00605EBE">
        <w:rPr>
          <w:sz w:val="24"/>
          <w:szCs w:val="24"/>
        </w:rPr>
        <w:t xml:space="preserve"> w kontaktach </w:t>
      </w:r>
      <w:r w:rsidRPr="00605EBE">
        <w:rPr>
          <w:sz w:val="24"/>
          <w:szCs w:val="24"/>
        </w:rPr>
        <w:br/>
        <w:t xml:space="preserve">z </w:t>
      </w:r>
      <w:r w:rsidRPr="00605EBE">
        <w:rPr>
          <w:b/>
          <w:bCs/>
          <w:sz w:val="24"/>
          <w:szCs w:val="24"/>
        </w:rPr>
        <w:t>Wykonawcą</w:t>
      </w:r>
      <w:r w:rsidRPr="00605EBE">
        <w:rPr>
          <w:sz w:val="24"/>
          <w:szCs w:val="24"/>
        </w:rPr>
        <w:t xml:space="preserve"> dokonywanych w związku z realizacją Umowy, w tym osoba kompetencyjnie go zastępująca</w:t>
      </w:r>
    </w:p>
    <w:p w14:paraId="5CE3284B" w14:textId="77777777" w:rsidR="00D57503" w:rsidRPr="00605EBE" w:rsidRDefault="00D57503" w:rsidP="00F34794">
      <w:pPr>
        <w:pStyle w:val="Tekstpodstawowywcity22"/>
        <w:numPr>
          <w:ilvl w:val="0"/>
          <w:numId w:val="47"/>
        </w:numPr>
        <w:tabs>
          <w:tab w:val="clear" w:pos="1247"/>
          <w:tab w:val="left" w:pos="567"/>
          <w:tab w:val="num" w:pos="993"/>
        </w:tabs>
        <w:suppressAutoHyphens w:val="0"/>
        <w:spacing w:after="0" w:line="276" w:lineRule="auto"/>
        <w:ind w:left="567" w:hanging="567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>Przegląd techniczny -</w:t>
      </w:r>
      <w:r w:rsidRPr="00605EBE">
        <w:rPr>
          <w:sz w:val="24"/>
          <w:szCs w:val="24"/>
        </w:rPr>
        <w:t xml:space="preserve"> zespół czynności obsługowych, obejmujących swoim zakresem m.in. diagnostykę, regulację oraz konserwację Aparatury i sprzętu medycznego, których celem jest weryfikacja ich sprawności technicznej,  wykrycie i usunięcie ewentualnych niesprawności oraz utrzymanie warunków bezpiecznego użytkowania, potwierdzonych dedykowanym wpisem do paszportu technicznego Aparatury i sprzętu medycznego oraz o</w:t>
      </w:r>
      <w:r w:rsidRPr="00605EBE">
        <w:rPr>
          <w:bCs/>
          <w:sz w:val="24"/>
          <w:szCs w:val="24"/>
        </w:rPr>
        <w:t>programowania do zarządzania jej zasobami;</w:t>
      </w:r>
    </w:p>
    <w:p w14:paraId="3D1B1DAA" w14:textId="4DF3B997" w:rsidR="00D57503" w:rsidRPr="00605EBE" w:rsidRDefault="00D57503" w:rsidP="00F34794">
      <w:pPr>
        <w:pStyle w:val="Tekstpodstawowywcity22"/>
        <w:numPr>
          <w:ilvl w:val="0"/>
          <w:numId w:val="47"/>
        </w:numPr>
        <w:tabs>
          <w:tab w:val="clear" w:pos="1247"/>
          <w:tab w:val="left" w:pos="567"/>
          <w:tab w:val="num" w:pos="709"/>
        </w:tabs>
        <w:suppressAutoHyphens w:val="0"/>
        <w:spacing w:after="0" w:line="276" w:lineRule="auto"/>
        <w:ind w:left="567" w:hanging="567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 xml:space="preserve">Serwis Zewnętrzny </w:t>
      </w:r>
      <w:r w:rsidRPr="00605EBE">
        <w:rPr>
          <w:sz w:val="24"/>
          <w:szCs w:val="24"/>
        </w:rPr>
        <w:t xml:space="preserve">- to podmioty świadczące usługi w zakresie związanym z </w:t>
      </w:r>
      <w:r w:rsidR="00F34794">
        <w:rPr>
          <w:sz w:val="24"/>
          <w:szCs w:val="24"/>
        </w:rPr>
        <w:t xml:space="preserve"> </w:t>
      </w:r>
      <w:r w:rsidRPr="00605EBE">
        <w:rPr>
          <w:b/>
          <w:bCs/>
          <w:sz w:val="24"/>
          <w:szCs w:val="24"/>
        </w:rPr>
        <w:t>przedmiotem zamówienia</w:t>
      </w:r>
      <w:r w:rsidRPr="00605EBE">
        <w:rPr>
          <w:bCs/>
          <w:sz w:val="24"/>
          <w:szCs w:val="24"/>
        </w:rPr>
        <w:t>,</w:t>
      </w:r>
      <w:r w:rsidRPr="00605EBE">
        <w:rPr>
          <w:sz w:val="24"/>
          <w:szCs w:val="24"/>
        </w:rPr>
        <w:t xml:space="preserve"> reprezentujące producentów Aparatury i sprzętu medycznego;</w:t>
      </w:r>
    </w:p>
    <w:p w14:paraId="0BBE7188" w14:textId="6E4916A7" w:rsidR="00D57503" w:rsidRPr="00605EBE" w:rsidRDefault="00D57503" w:rsidP="00F34794">
      <w:pPr>
        <w:pStyle w:val="Tekstpodstawowywcity22"/>
        <w:numPr>
          <w:ilvl w:val="0"/>
          <w:numId w:val="47"/>
        </w:numPr>
        <w:tabs>
          <w:tab w:val="clear" w:pos="1247"/>
          <w:tab w:val="left" w:pos="567"/>
          <w:tab w:val="num" w:pos="851"/>
        </w:tabs>
        <w:suppressAutoHyphens w:val="0"/>
        <w:spacing w:after="0" w:line="276" w:lineRule="auto"/>
        <w:ind w:left="567" w:hanging="567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>Specjalistyczne medyczne systemy informatyczne</w:t>
      </w:r>
      <w:r w:rsidRPr="00605EBE">
        <w:rPr>
          <w:bCs/>
          <w:sz w:val="24"/>
          <w:szCs w:val="24"/>
        </w:rPr>
        <w:t xml:space="preserve"> – wyspecjalizowane systemy informatyczne przeznaczone do wspomagania procesów medycznych, diagnostycznych oraz terapeutycznych powiązanych z Aparaturą medyczną.</w:t>
      </w:r>
    </w:p>
    <w:p w14:paraId="6D80F015" w14:textId="32C32A19" w:rsidR="002720EC" w:rsidRPr="00605EBE" w:rsidRDefault="002720EC" w:rsidP="00F34794">
      <w:pPr>
        <w:pStyle w:val="Tekstpodstawowywcity22"/>
        <w:numPr>
          <w:ilvl w:val="0"/>
          <w:numId w:val="47"/>
        </w:numPr>
        <w:tabs>
          <w:tab w:val="clear" w:pos="1247"/>
          <w:tab w:val="left" w:pos="567"/>
          <w:tab w:val="num" w:pos="993"/>
        </w:tabs>
        <w:suppressAutoHyphens w:val="0"/>
        <w:spacing w:after="0" w:line="276" w:lineRule="auto"/>
        <w:ind w:left="567" w:hanging="567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 xml:space="preserve">SWZ - </w:t>
      </w:r>
      <w:r w:rsidRPr="00605EBE">
        <w:rPr>
          <w:bCs/>
          <w:sz w:val="24"/>
          <w:szCs w:val="24"/>
        </w:rPr>
        <w:t xml:space="preserve">Specyfikacja Warunków Zamówienia dla </w:t>
      </w:r>
      <w:r w:rsidRPr="00605EBE">
        <w:rPr>
          <w:b/>
          <w:sz w:val="24"/>
          <w:szCs w:val="24"/>
        </w:rPr>
        <w:t>przedmiotu zamówienia</w:t>
      </w:r>
      <w:r w:rsidRPr="00605EBE">
        <w:rPr>
          <w:bCs/>
          <w:sz w:val="24"/>
          <w:szCs w:val="24"/>
        </w:rPr>
        <w:t xml:space="preserve"> tj.: </w:t>
      </w:r>
      <w:r w:rsidRPr="00605EBE">
        <w:rPr>
          <w:sz w:val="24"/>
          <w:szCs w:val="24"/>
        </w:rPr>
        <w:t xml:space="preserve">zabezpieczenie Aparatury i sprzętu medycznego, znajdujących się u </w:t>
      </w:r>
      <w:r w:rsidRPr="00605EBE">
        <w:rPr>
          <w:b/>
          <w:bCs/>
          <w:sz w:val="24"/>
          <w:szCs w:val="24"/>
        </w:rPr>
        <w:t xml:space="preserve">Zamawiającego </w:t>
      </w:r>
      <w:r w:rsidRPr="00605EBE">
        <w:rPr>
          <w:sz w:val="24"/>
          <w:szCs w:val="24"/>
        </w:rPr>
        <w:t xml:space="preserve">w zakresie procedur serwisu, kontroli, nadzoru i logistyki przez </w:t>
      </w:r>
      <w:r w:rsidRPr="00605EBE">
        <w:rPr>
          <w:b/>
          <w:bCs/>
          <w:sz w:val="24"/>
          <w:szCs w:val="24"/>
        </w:rPr>
        <w:t>Wykonawcę</w:t>
      </w:r>
      <w:r w:rsidRPr="00605EBE">
        <w:rPr>
          <w:sz w:val="24"/>
          <w:szCs w:val="24"/>
        </w:rPr>
        <w:t xml:space="preserve"> na rzecz </w:t>
      </w:r>
      <w:r w:rsidRPr="00605EBE">
        <w:rPr>
          <w:b/>
          <w:bCs/>
          <w:sz w:val="24"/>
          <w:szCs w:val="24"/>
        </w:rPr>
        <w:t>Zamawiającego;</w:t>
      </w:r>
    </w:p>
    <w:p w14:paraId="06875430" w14:textId="33038432" w:rsidR="002720EC" w:rsidRPr="00605EBE" w:rsidRDefault="002720EC" w:rsidP="00F34794">
      <w:pPr>
        <w:pStyle w:val="Tekstpodstawowywcity22"/>
        <w:numPr>
          <w:ilvl w:val="0"/>
          <w:numId w:val="47"/>
        </w:numPr>
        <w:tabs>
          <w:tab w:val="clear" w:pos="1247"/>
          <w:tab w:val="left" w:pos="567"/>
          <w:tab w:val="num" w:pos="851"/>
        </w:tabs>
        <w:suppressAutoHyphens w:val="0"/>
        <w:spacing w:after="0" w:line="276" w:lineRule="auto"/>
        <w:ind w:left="567" w:hanging="567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 xml:space="preserve">SZOI - </w:t>
      </w:r>
      <w:r w:rsidRPr="00605EBE">
        <w:rPr>
          <w:bCs/>
          <w:sz w:val="24"/>
          <w:szCs w:val="24"/>
        </w:rPr>
        <w:t>System Zarządzania Obiegiem Informacji. Platforma do wymiany danych  (m.in. dotyczących zasobów w zakresie sprzętu medycznego</w:t>
      </w:r>
      <w:r w:rsidR="00A15780">
        <w:rPr>
          <w:bCs/>
          <w:sz w:val="24"/>
          <w:szCs w:val="24"/>
        </w:rPr>
        <w:t xml:space="preserve"> </w:t>
      </w:r>
      <w:r w:rsidRPr="00605EBE">
        <w:rPr>
          <w:bCs/>
          <w:sz w:val="24"/>
          <w:szCs w:val="24"/>
        </w:rPr>
        <w:t>i Aparatury medycznej) między Centrum Onkologii im. prof. Franciszka Łukaszczyka w Bydgoszczy a Kujawsko-Pomorskim Oddziałem Wojewódzkim Narodowego Funduszu Zdrowia;</w:t>
      </w:r>
    </w:p>
    <w:p w14:paraId="1955F864" w14:textId="77777777" w:rsidR="002720EC" w:rsidRPr="00605EBE" w:rsidRDefault="002720EC" w:rsidP="00F34794">
      <w:pPr>
        <w:pStyle w:val="Tekstpodstawowywcity22"/>
        <w:numPr>
          <w:ilvl w:val="0"/>
          <w:numId w:val="47"/>
        </w:numPr>
        <w:tabs>
          <w:tab w:val="clear" w:pos="1247"/>
          <w:tab w:val="left" w:pos="567"/>
          <w:tab w:val="left" w:pos="851"/>
          <w:tab w:val="num" w:pos="993"/>
        </w:tabs>
        <w:suppressAutoHyphens w:val="0"/>
        <w:spacing w:after="0" w:line="276" w:lineRule="auto"/>
        <w:ind w:left="567" w:hanging="567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>Usterka</w:t>
      </w:r>
      <w:r w:rsidRPr="00605EBE">
        <w:rPr>
          <w:sz w:val="24"/>
          <w:szCs w:val="24"/>
        </w:rPr>
        <w:t xml:space="preserve"> - oznacza stan Aparatury i sprzętu medycznego lub jej oprogramowania, określający sytuację niepełnej funkcjonalności Aparatury </w:t>
      </w:r>
      <w:r w:rsidRPr="00605EBE">
        <w:rPr>
          <w:sz w:val="24"/>
          <w:szCs w:val="24"/>
        </w:rPr>
        <w:br/>
        <w:t>i sprzętu medycznego, umożliwiającą jej zgodną z zapisami instrukcji obsługi, bezpieczną dla Pacjenta i personelu eksploatację, z zachowaniem wymaganych parametrów jakościowych, pomimo występujących, akceptowalnych czasowo dysfunkcji pewnych elementów Aparatury i sprzętu medycznego lub współpracującego z nimi oprogramowania i systemów komputerowych;</w:t>
      </w:r>
    </w:p>
    <w:p w14:paraId="1226D631" w14:textId="77777777" w:rsidR="002720EC" w:rsidRPr="00605EBE" w:rsidRDefault="002720EC" w:rsidP="00F34794">
      <w:pPr>
        <w:pStyle w:val="Tekstpodstawowywcity22"/>
        <w:numPr>
          <w:ilvl w:val="0"/>
          <w:numId w:val="47"/>
        </w:numPr>
        <w:tabs>
          <w:tab w:val="clear" w:pos="1247"/>
        </w:tabs>
        <w:suppressAutoHyphens w:val="0"/>
        <w:spacing w:after="0" w:line="276" w:lineRule="auto"/>
        <w:ind w:left="567" w:hanging="567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 xml:space="preserve">Zintegrowany System Zarządzania - </w:t>
      </w:r>
      <w:r w:rsidRPr="00605EBE">
        <w:rPr>
          <w:sz w:val="24"/>
          <w:szCs w:val="24"/>
        </w:rPr>
        <w:t xml:space="preserve">oznacza wdrożony u  </w:t>
      </w:r>
      <w:r w:rsidRPr="00605EBE">
        <w:rPr>
          <w:b/>
          <w:bCs/>
          <w:sz w:val="24"/>
          <w:szCs w:val="24"/>
        </w:rPr>
        <w:t xml:space="preserve">Zamawiającego </w:t>
      </w:r>
      <w:r w:rsidRPr="00605EBE">
        <w:rPr>
          <w:sz w:val="24"/>
          <w:szCs w:val="24"/>
        </w:rPr>
        <w:t xml:space="preserve">system zarządzania spełniający wymagania norm m.in.: ISO 9001, ISO 14001, </w:t>
      </w:r>
      <w:r w:rsidRPr="00605EBE">
        <w:rPr>
          <w:sz w:val="24"/>
          <w:szCs w:val="24"/>
        </w:rPr>
        <w:br/>
        <w:t>PN-N 18001, ISO 15189, ISO 27001, Standardy Akredytacyjne Centrum Monitorowania Jakości w Ochronie Zdrowia;</w:t>
      </w:r>
    </w:p>
    <w:p w14:paraId="3649047D" w14:textId="77777777" w:rsidR="00A15780" w:rsidRDefault="00A15780">
      <w:pPr>
        <w:pStyle w:val="Akapitzlist"/>
        <w:spacing w:before="240" w:line="276" w:lineRule="auto"/>
        <w:ind w:left="426"/>
        <w:jc w:val="center"/>
        <w:rPr>
          <w:b/>
          <w:sz w:val="24"/>
          <w:szCs w:val="24"/>
        </w:rPr>
      </w:pPr>
    </w:p>
    <w:p w14:paraId="25AE53B0" w14:textId="77777777" w:rsidR="00A15780" w:rsidRDefault="00A15780">
      <w:pPr>
        <w:pStyle w:val="Akapitzlist"/>
        <w:spacing w:before="240" w:line="276" w:lineRule="auto"/>
        <w:ind w:left="426"/>
        <w:jc w:val="center"/>
        <w:rPr>
          <w:b/>
          <w:sz w:val="24"/>
          <w:szCs w:val="24"/>
        </w:rPr>
      </w:pPr>
    </w:p>
    <w:p w14:paraId="7D51EEA4" w14:textId="77777777" w:rsidR="00A15780" w:rsidRDefault="00A15780">
      <w:pPr>
        <w:pStyle w:val="Akapitzlist"/>
        <w:spacing w:before="240" w:line="276" w:lineRule="auto"/>
        <w:ind w:left="426"/>
        <w:jc w:val="center"/>
        <w:rPr>
          <w:b/>
          <w:sz w:val="24"/>
          <w:szCs w:val="24"/>
        </w:rPr>
      </w:pPr>
    </w:p>
    <w:p w14:paraId="0947BE62" w14:textId="2BCD480D" w:rsidR="00405FE7" w:rsidRPr="00605EBE" w:rsidRDefault="00405FE7" w:rsidP="00A15780">
      <w:pPr>
        <w:pStyle w:val="Akapitzlist"/>
        <w:spacing w:line="276" w:lineRule="auto"/>
        <w:ind w:left="426"/>
        <w:jc w:val="center"/>
        <w:rPr>
          <w:b/>
          <w:sz w:val="24"/>
          <w:szCs w:val="24"/>
        </w:rPr>
      </w:pPr>
      <w:r w:rsidRPr="00605EBE">
        <w:rPr>
          <w:b/>
          <w:sz w:val="24"/>
          <w:szCs w:val="24"/>
        </w:rPr>
        <w:lastRenderedPageBreak/>
        <w:t>§ 1</w:t>
      </w:r>
      <w:r w:rsidR="002720EC" w:rsidRPr="00605EBE">
        <w:rPr>
          <w:b/>
          <w:sz w:val="24"/>
          <w:szCs w:val="24"/>
        </w:rPr>
        <w:t>2</w:t>
      </w:r>
    </w:p>
    <w:p w14:paraId="3B2142B6" w14:textId="77777777" w:rsidR="00405FE7" w:rsidRPr="00605EBE" w:rsidRDefault="00405FE7" w:rsidP="00A15780">
      <w:pPr>
        <w:pStyle w:val="Nagwek8"/>
        <w:spacing w:line="276" w:lineRule="auto"/>
        <w:jc w:val="center"/>
        <w:rPr>
          <w:rFonts w:cs="Times New Roman"/>
          <w:b/>
          <w:i w:val="0"/>
          <w:iCs w:val="0"/>
          <w:sz w:val="24"/>
          <w:szCs w:val="24"/>
        </w:rPr>
      </w:pPr>
      <w:r w:rsidRPr="00605EBE">
        <w:rPr>
          <w:rFonts w:cs="Times New Roman"/>
          <w:b/>
          <w:i w:val="0"/>
          <w:iCs w:val="0"/>
          <w:sz w:val="24"/>
          <w:szCs w:val="24"/>
        </w:rPr>
        <w:t>POSTANOWIENIA KOŃCOWE</w:t>
      </w:r>
    </w:p>
    <w:p w14:paraId="38BE3651" w14:textId="18FC90EF" w:rsidR="00502F3C" w:rsidRPr="00605EBE" w:rsidRDefault="00405FE7" w:rsidP="00A15780">
      <w:pPr>
        <w:numPr>
          <w:ilvl w:val="0"/>
          <w:numId w:val="3"/>
        </w:numPr>
        <w:tabs>
          <w:tab w:val="clear" w:pos="720"/>
          <w:tab w:val="left" w:pos="709"/>
        </w:tabs>
        <w:suppressAutoHyphens w:val="0"/>
        <w:spacing w:line="276" w:lineRule="auto"/>
        <w:ind w:left="567" w:hanging="567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Wszelkie uzupełnienia lub </w:t>
      </w:r>
      <w:r w:rsidR="00A15780">
        <w:rPr>
          <w:sz w:val="24"/>
          <w:szCs w:val="24"/>
        </w:rPr>
        <w:t>z</w:t>
      </w:r>
      <w:r w:rsidRPr="00605EBE">
        <w:rPr>
          <w:sz w:val="24"/>
          <w:szCs w:val="24"/>
        </w:rPr>
        <w:t>miany Umowy wymagają formy pisemnej pod rygorem nieważności.</w:t>
      </w:r>
    </w:p>
    <w:p w14:paraId="4F4A6598" w14:textId="1D52C071" w:rsidR="00502F3C" w:rsidRPr="00605EBE" w:rsidRDefault="00405FE7" w:rsidP="00A15780">
      <w:pPr>
        <w:numPr>
          <w:ilvl w:val="0"/>
          <w:numId w:val="3"/>
        </w:numPr>
        <w:tabs>
          <w:tab w:val="clear" w:pos="720"/>
          <w:tab w:val="left" w:pos="709"/>
        </w:tabs>
        <w:suppressAutoHyphens w:val="0"/>
        <w:spacing w:line="276" w:lineRule="auto"/>
        <w:ind w:left="567" w:hanging="567"/>
        <w:jc w:val="both"/>
        <w:rPr>
          <w:sz w:val="24"/>
          <w:szCs w:val="24"/>
        </w:rPr>
      </w:pPr>
      <w:r w:rsidRPr="00605EBE">
        <w:rPr>
          <w:iCs/>
          <w:sz w:val="24"/>
          <w:szCs w:val="24"/>
        </w:rPr>
        <w:t xml:space="preserve">Oświadczenia woli </w:t>
      </w:r>
      <w:r w:rsidRPr="00605EBE">
        <w:rPr>
          <w:b/>
          <w:iCs/>
          <w:sz w:val="24"/>
          <w:szCs w:val="24"/>
        </w:rPr>
        <w:t>Stron</w:t>
      </w:r>
      <w:r w:rsidRPr="00605EBE">
        <w:rPr>
          <w:iCs/>
          <w:sz w:val="24"/>
          <w:szCs w:val="24"/>
        </w:rPr>
        <w:t xml:space="preserve"> dotyczące Umowy oraz inna oficjalna korespondencja, o ile nic innego nie wynika z Umowy, będzie kierowana w formie pisemnej na adresy </w:t>
      </w:r>
      <w:r w:rsidRPr="00605EBE">
        <w:rPr>
          <w:b/>
          <w:bCs/>
          <w:iCs/>
          <w:sz w:val="24"/>
          <w:szCs w:val="24"/>
        </w:rPr>
        <w:t>Stron</w:t>
      </w:r>
      <w:r w:rsidRPr="00605EBE">
        <w:rPr>
          <w:iCs/>
          <w:sz w:val="24"/>
          <w:szCs w:val="24"/>
        </w:rPr>
        <w:t xml:space="preserve"> podane w komparycji Umowy. </w:t>
      </w:r>
    </w:p>
    <w:p w14:paraId="43B63D8C" w14:textId="0AAD8034" w:rsidR="00502F3C" w:rsidRPr="00605EBE" w:rsidRDefault="00405FE7" w:rsidP="00A15780">
      <w:pPr>
        <w:numPr>
          <w:ilvl w:val="0"/>
          <w:numId w:val="3"/>
        </w:numPr>
        <w:tabs>
          <w:tab w:val="clear" w:pos="720"/>
          <w:tab w:val="left" w:pos="709"/>
        </w:tabs>
        <w:suppressAutoHyphens w:val="0"/>
        <w:spacing w:line="276" w:lineRule="auto"/>
        <w:ind w:left="567" w:hanging="567"/>
        <w:jc w:val="both"/>
        <w:rPr>
          <w:sz w:val="24"/>
          <w:szCs w:val="24"/>
        </w:rPr>
      </w:pPr>
      <w:r w:rsidRPr="00605EBE">
        <w:rPr>
          <w:iCs/>
          <w:sz w:val="24"/>
          <w:szCs w:val="24"/>
        </w:rPr>
        <w:t xml:space="preserve">Do koordynowania realizacji usług wynikających z Umowy ze strony </w:t>
      </w:r>
      <w:r w:rsidRPr="00605EBE">
        <w:rPr>
          <w:b/>
          <w:iCs/>
          <w:sz w:val="24"/>
          <w:szCs w:val="24"/>
        </w:rPr>
        <w:t>Wykonawcy</w:t>
      </w:r>
      <w:r w:rsidRPr="00605EBE">
        <w:rPr>
          <w:iCs/>
          <w:sz w:val="24"/>
          <w:szCs w:val="24"/>
        </w:rPr>
        <w:t xml:space="preserve"> wyznacza się: ............................ tel.: ........................... e-mail: ...........................................</w:t>
      </w:r>
    </w:p>
    <w:p w14:paraId="5B247674" w14:textId="3D1BF381" w:rsidR="00502F3C" w:rsidRPr="00605EBE" w:rsidRDefault="00405FE7" w:rsidP="00A15780">
      <w:pPr>
        <w:numPr>
          <w:ilvl w:val="0"/>
          <w:numId w:val="3"/>
        </w:numPr>
        <w:tabs>
          <w:tab w:val="clear" w:pos="720"/>
          <w:tab w:val="left" w:pos="709"/>
        </w:tabs>
        <w:suppressAutoHyphens w:val="0"/>
        <w:spacing w:line="276" w:lineRule="auto"/>
        <w:ind w:left="567" w:hanging="567"/>
        <w:jc w:val="both"/>
        <w:rPr>
          <w:sz w:val="24"/>
          <w:szCs w:val="24"/>
        </w:rPr>
      </w:pPr>
      <w:r w:rsidRPr="00605EBE">
        <w:rPr>
          <w:iCs/>
          <w:sz w:val="24"/>
          <w:szCs w:val="24"/>
        </w:rPr>
        <w:t xml:space="preserve">Jako koordynatora w zakresie wykonywania obowiązków umownych </w:t>
      </w:r>
      <w:r w:rsidRPr="00605EBE">
        <w:rPr>
          <w:b/>
          <w:iCs/>
          <w:sz w:val="24"/>
          <w:szCs w:val="24"/>
        </w:rPr>
        <w:t>Zamawiający</w:t>
      </w:r>
      <w:r w:rsidRPr="00605EBE">
        <w:rPr>
          <w:iCs/>
          <w:sz w:val="24"/>
          <w:szCs w:val="24"/>
        </w:rPr>
        <w:t xml:space="preserve"> wyznacza Przedstawiciela </w:t>
      </w:r>
      <w:r w:rsidR="00400522" w:rsidRPr="00605EBE">
        <w:rPr>
          <w:iCs/>
          <w:sz w:val="24"/>
          <w:szCs w:val="24"/>
        </w:rPr>
        <w:t xml:space="preserve">Dział Technologii Medycznych </w:t>
      </w:r>
      <w:r w:rsidRPr="00605EBE">
        <w:rPr>
          <w:iCs/>
          <w:sz w:val="24"/>
          <w:szCs w:val="24"/>
        </w:rPr>
        <w:t xml:space="preserve">tel.: ................, e-mail: </w:t>
      </w:r>
      <w:hyperlink r:id="rId15" w:history="1">
        <w:r w:rsidR="00502F3C" w:rsidRPr="00605EBE">
          <w:rPr>
            <w:rStyle w:val="Hipercze"/>
            <w:sz w:val="24"/>
            <w:szCs w:val="24"/>
          </w:rPr>
          <w:t>............................@co.bydgoszcz.pl</w:t>
        </w:r>
      </w:hyperlink>
    </w:p>
    <w:p w14:paraId="273E3462" w14:textId="74596092" w:rsidR="00502F3C" w:rsidRPr="00605EBE" w:rsidRDefault="00405FE7" w:rsidP="00A15780">
      <w:pPr>
        <w:numPr>
          <w:ilvl w:val="0"/>
          <w:numId w:val="3"/>
        </w:numPr>
        <w:tabs>
          <w:tab w:val="clear" w:pos="720"/>
          <w:tab w:val="left" w:pos="709"/>
        </w:tabs>
        <w:suppressAutoHyphens w:val="0"/>
        <w:spacing w:line="276" w:lineRule="auto"/>
        <w:ind w:left="567" w:hanging="567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>Wykonawca</w:t>
      </w:r>
      <w:r w:rsidRPr="00605EBE">
        <w:rPr>
          <w:sz w:val="24"/>
          <w:szCs w:val="24"/>
        </w:rPr>
        <w:t xml:space="preserve"> wyraża zgodę na przeprowadzenie przez </w:t>
      </w:r>
      <w:r w:rsidRPr="00605EBE">
        <w:rPr>
          <w:b/>
          <w:sz w:val="24"/>
          <w:szCs w:val="24"/>
        </w:rPr>
        <w:t>Zamawiającego</w:t>
      </w:r>
      <w:r w:rsidRPr="00605EBE">
        <w:rPr>
          <w:sz w:val="24"/>
          <w:szCs w:val="24"/>
        </w:rPr>
        <w:t xml:space="preserve"> audytu jakości, w zakresie zgodnym z wdrożonym u </w:t>
      </w:r>
      <w:r w:rsidRPr="00605EBE">
        <w:rPr>
          <w:b/>
          <w:sz w:val="24"/>
          <w:szCs w:val="24"/>
        </w:rPr>
        <w:t xml:space="preserve">Zamawiającego </w:t>
      </w:r>
      <w:r w:rsidRPr="00605EBE">
        <w:rPr>
          <w:sz w:val="24"/>
          <w:szCs w:val="24"/>
        </w:rPr>
        <w:t>Zintegrowanym Systemem Zarządzania i właściwym dla niniejszej Umowy zakresem rzeczowym.</w:t>
      </w:r>
    </w:p>
    <w:p w14:paraId="5995DA59" w14:textId="77777777" w:rsidR="00405FE7" w:rsidRPr="00605EBE" w:rsidRDefault="00405FE7" w:rsidP="00A15780">
      <w:pPr>
        <w:numPr>
          <w:ilvl w:val="0"/>
          <w:numId w:val="3"/>
        </w:numPr>
        <w:tabs>
          <w:tab w:val="clear" w:pos="720"/>
          <w:tab w:val="left" w:pos="709"/>
        </w:tabs>
        <w:suppressAutoHyphens w:val="0"/>
        <w:spacing w:line="276" w:lineRule="auto"/>
        <w:ind w:left="567" w:hanging="567"/>
        <w:jc w:val="both"/>
        <w:rPr>
          <w:sz w:val="24"/>
          <w:szCs w:val="24"/>
        </w:rPr>
      </w:pPr>
      <w:r w:rsidRPr="00605EBE">
        <w:rPr>
          <w:rFonts w:eastAsiaTheme="minorHAnsi"/>
          <w:b/>
          <w:bCs/>
          <w:sz w:val="24"/>
          <w:szCs w:val="24"/>
          <w:lang w:eastAsia="en-US"/>
        </w:rPr>
        <w:t xml:space="preserve">Wykonawca </w:t>
      </w:r>
      <w:r w:rsidRPr="00605EBE">
        <w:rPr>
          <w:rFonts w:eastAsiaTheme="minorHAnsi"/>
          <w:bCs/>
          <w:sz w:val="24"/>
          <w:szCs w:val="24"/>
          <w:lang w:eastAsia="en-US"/>
        </w:rPr>
        <w:t xml:space="preserve">w trakcie realizacji usługi stanowiącej </w:t>
      </w:r>
      <w:r w:rsidRPr="00605EBE">
        <w:rPr>
          <w:rFonts w:eastAsiaTheme="minorHAnsi"/>
          <w:b/>
          <w:sz w:val="24"/>
          <w:szCs w:val="24"/>
          <w:lang w:eastAsia="en-US"/>
        </w:rPr>
        <w:t>przedmiot umowy</w:t>
      </w:r>
      <w:r w:rsidRPr="00605EBE">
        <w:rPr>
          <w:rFonts w:eastAsiaTheme="minorHAnsi"/>
          <w:bCs/>
          <w:sz w:val="24"/>
          <w:szCs w:val="24"/>
          <w:lang w:eastAsia="en-US"/>
        </w:rPr>
        <w:t xml:space="preserve"> na terenie </w:t>
      </w:r>
      <w:r w:rsidRPr="00605EBE">
        <w:rPr>
          <w:b/>
          <w:spacing w:val="-3"/>
          <w:sz w:val="24"/>
          <w:szCs w:val="24"/>
          <w:lang w:eastAsia="ar-SA"/>
        </w:rPr>
        <w:t>Zamawiającego</w:t>
      </w:r>
      <w:r w:rsidRPr="00605EBE">
        <w:rPr>
          <w:spacing w:val="-3"/>
          <w:sz w:val="24"/>
          <w:szCs w:val="24"/>
          <w:lang w:eastAsia="ar-SA"/>
        </w:rPr>
        <w:t xml:space="preserve">, </w:t>
      </w:r>
      <w:r w:rsidRPr="00605EBE">
        <w:rPr>
          <w:rFonts w:eastAsiaTheme="minorHAnsi"/>
          <w:bCs/>
          <w:sz w:val="24"/>
          <w:szCs w:val="24"/>
          <w:lang w:eastAsia="en-US"/>
        </w:rPr>
        <w:t>zobowiązuje się postępować zgodnie z:</w:t>
      </w:r>
    </w:p>
    <w:p w14:paraId="64E65D00" w14:textId="77777777" w:rsidR="00405FE7" w:rsidRPr="00605EBE" w:rsidRDefault="00405FE7">
      <w:pPr>
        <w:pStyle w:val="Akapitzlist"/>
        <w:numPr>
          <w:ilvl w:val="0"/>
          <w:numId w:val="34"/>
        </w:numPr>
        <w:tabs>
          <w:tab w:val="left" w:pos="7260"/>
        </w:tabs>
        <w:suppressAutoHyphens w:val="0"/>
        <w:spacing w:line="276" w:lineRule="auto"/>
        <w:ind w:left="1276" w:hanging="283"/>
        <w:contextualSpacing w:val="0"/>
        <w:jc w:val="both"/>
        <w:rPr>
          <w:rFonts w:eastAsiaTheme="minorHAnsi"/>
          <w:bCs/>
          <w:sz w:val="24"/>
          <w:szCs w:val="24"/>
          <w:lang w:eastAsia="en-US"/>
        </w:rPr>
      </w:pPr>
      <w:r w:rsidRPr="00605EBE">
        <w:rPr>
          <w:rFonts w:eastAsiaTheme="minorHAnsi"/>
          <w:bCs/>
          <w:sz w:val="24"/>
          <w:szCs w:val="24"/>
          <w:lang w:eastAsia="en-US"/>
        </w:rPr>
        <w:t>Informacją środowiskową dla firm współpracujących z Centrum Onkologii w Bydgoszczy,</w:t>
      </w:r>
    </w:p>
    <w:p w14:paraId="748AAC94" w14:textId="77777777" w:rsidR="00405FE7" w:rsidRPr="00605EBE" w:rsidRDefault="00405FE7">
      <w:pPr>
        <w:pStyle w:val="Akapitzlist"/>
        <w:numPr>
          <w:ilvl w:val="0"/>
          <w:numId w:val="34"/>
        </w:numPr>
        <w:tabs>
          <w:tab w:val="left" w:pos="7260"/>
        </w:tabs>
        <w:suppressAutoHyphens w:val="0"/>
        <w:spacing w:line="276" w:lineRule="auto"/>
        <w:ind w:left="1276" w:hanging="283"/>
        <w:contextualSpacing w:val="0"/>
        <w:jc w:val="both"/>
        <w:rPr>
          <w:rFonts w:eastAsiaTheme="minorHAnsi"/>
          <w:bCs/>
          <w:sz w:val="24"/>
          <w:szCs w:val="24"/>
          <w:lang w:eastAsia="en-US"/>
        </w:rPr>
      </w:pPr>
      <w:r w:rsidRPr="00605EBE">
        <w:rPr>
          <w:rFonts w:eastAsiaTheme="minorHAnsi"/>
          <w:bCs/>
          <w:sz w:val="24"/>
          <w:szCs w:val="24"/>
          <w:lang w:eastAsia="en-US"/>
        </w:rPr>
        <w:t xml:space="preserve">Informacją o zagrożeniach występujących na terenie  Centrum Onkologii w Bydgoszczy, </w:t>
      </w:r>
    </w:p>
    <w:p w14:paraId="070B92F8" w14:textId="77777777" w:rsidR="00405FE7" w:rsidRPr="00605EBE" w:rsidRDefault="00405FE7">
      <w:pPr>
        <w:tabs>
          <w:tab w:val="left" w:pos="7260"/>
        </w:tabs>
        <w:suppressAutoHyphens w:val="0"/>
        <w:spacing w:line="276" w:lineRule="auto"/>
        <w:ind w:left="1276" w:hanging="283"/>
        <w:jc w:val="both"/>
        <w:rPr>
          <w:rFonts w:eastAsiaTheme="minorHAnsi"/>
          <w:bCs/>
          <w:sz w:val="24"/>
          <w:szCs w:val="24"/>
          <w:lang w:eastAsia="en-US"/>
        </w:rPr>
      </w:pPr>
      <w:r w:rsidRPr="00605EBE">
        <w:rPr>
          <w:rFonts w:eastAsiaTheme="minorHAnsi"/>
          <w:bCs/>
          <w:sz w:val="24"/>
          <w:szCs w:val="24"/>
          <w:lang w:eastAsia="en-US"/>
        </w:rPr>
        <w:tab/>
        <w:t xml:space="preserve">udostępnionymi na stronie internetowej pod adresem: </w:t>
      </w:r>
      <w:hyperlink r:id="rId16" w:history="1">
        <w:r w:rsidRPr="00605EBE">
          <w:rPr>
            <w:rFonts w:eastAsiaTheme="minorHAnsi"/>
            <w:b/>
            <w:bCs/>
            <w:sz w:val="24"/>
            <w:szCs w:val="24"/>
            <w:u w:val="single"/>
            <w:lang w:eastAsia="en-US"/>
          </w:rPr>
          <w:t>https://bip.co.bydgoszcz.pl/informacje-dla-firm/</w:t>
        </w:r>
      </w:hyperlink>
      <w:r w:rsidRPr="00605EBE">
        <w:rPr>
          <w:rFonts w:eastAsiaTheme="minorHAnsi"/>
          <w:sz w:val="24"/>
          <w:szCs w:val="24"/>
          <w:lang w:eastAsia="en-US"/>
        </w:rPr>
        <w:t>,</w:t>
      </w:r>
      <w:r w:rsidRPr="00605EBE">
        <w:rPr>
          <w:rFonts w:eastAsiaTheme="minorHAnsi"/>
          <w:b/>
          <w:bCs/>
          <w:sz w:val="24"/>
          <w:szCs w:val="24"/>
          <w:lang w:eastAsia="en-US"/>
        </w:rPr>
        <w:t xml:space="preserve"> </w:t>
      </w:r>
      <w:r w:rsidRPr="00605EBE">
        <w:rPr>
          <w:rFonts w:eastAsiaTheme="minorHAnsi"/>
          <w:bCs/>
          <w:sz w:val="24"/>
          <w:szCs w:val="24"/>
          <w:lang w:eastAsia="en-US"/>
        </w:rPr>
        <w:t>a także</w:t>
      </w:r>
    </w:p>
    <w:p w14:paraId="6211E878" w14:textId="532F792D" w:rsidR="00405FE7" w:rsidRPr="00605EBE" w:rsidRDefault="00405FE7">
      <w:pPr>
        <w:pStyle w:val="Akapitzlist"/>
        <w:numPr>
          <w:ilvl w:val="0"/>
          <w:numId w:val="34"/>
        </w:numPr>
        <w:tabs>
          <w:tab w:val="left" w:pos="7260"/>
        </w:tabs>
        <w:suppressAutoHyphens w:val="0"/>
        <w:spacing w:line="276" w:lineRule="auto"/>
        <w:ind w:left="1276" w:hanging="283"/>
        <w:contextualSpacing w:val="0"/>
        <w:jc w:val="both"/>
        <w:rPr>
          <w:rFonts w:eastAsiaTheme="minorHAnsi"/>
          <w:bCs/>
          <w:sz w:val="24"/>
          <w:szCs w:val="24"/>
          <w:lang w:eastAsia="en-US"/>
        </w:rPr>
      </w:pPr>
      <w:r w:rsidRPr="00605EBE">
        <w:rPr>
          <w:rFonts w:eastAsiaTheme="minorHAnsi"/>
          <w:bCs/>
          <w:sz w:val="24"/>
          <w:szCs w:val="24"/>
          <w:lang w:eastAsia="en-US"/>
        </w:rPr>
        <w:t xml:space="preserve">Wymaganiami w zakresie BHP i ppoż. dla firm współpracujących, których pracownicy wykonują prace na terenie Centrum Onkologii, określonymi w Załączniku nr </w:t>
      </w:r>
      <w:r w:rsidR="003E58C0" w:rsidRPr="00605EBE">
        <w:rPr>
          <w:rFonts w:eastAsiaTheme="minorHAnsi"/>
          <w:bCs/>
          <w:sz w:val="24"/>
          <w:szCs w:val="24"/>
          <w:lang w:eastAsia="en-US"/>
        </w:rPr>
        <w:t xml:space="preserve">6 </w:t>
      </w:r>
      <w:r w:rsidRPr="00605EBE">
        <w:rPr>
          <w:rFonts w:eastAsiaTheme="minorHAnsi"/>
          <w:bCs/>
          <w:sz w:val="24"/>
          <w:szCs w:val="24"/>
          <w:lang w:eastAsia="en-US"/>
        </w:rPr>
        <w:t>do Umowy,</w:t>
      </w:r>
    </w:p>
    <w:p w14:paraId="64101C28" w14:textId="0D2A9FD6" w:rsidR="00405FE7" w:rsidRPr="00605EBE" w:rsidRDefault="00405FE7">
      <w:pPr>
        <w:pStyle w:val="Akapitzlist"/>
        <w:numPr>
          <w:ilvl w:val="0"/>
          <w:numId w:val="34"/>
        </w:numPr>
        <w:tabs>
          <w:tab w:val="left" w:pos="7260"/>
        </w:tabs>
        <w:suppressAutoHyphens w:val="0"/>
        <w:spacing w:line="276" w:lineRule="auto"/>
        <w:ind w:left="1349" w:hanging="357"/>
        <w:contextualSpacing w:val="0"/>
        <w:jc w:val="both"/>
        <w:rPr>
          <w:bCs/>
          <w:sz w:val="24"/>
          <w:szCs w:val="24"/>
        </w:rPr>
      </w:pPr>
      <w:r w:rsidRPr="00605EBE">
        <w:rPr>
          <w:sz w:val="24"/>
          <w:szCs w:val="24"/>
        </w:rPr>
        <w:t xml:space="preserve">Podstawowymi wymaganiami dotyczącymi bezpieczeństwa informacji dla Podmiotów Zewnętrznych, określonymi w Załączniku nr </w:t>
      </w:r>
      <w:r w:rsidR="003E58C0" w:rsidRPr="00605EBE">
        <w:rPr>
          <w:sz w:val="24"/>
          <w:szCs w:val="24"/>
        </w:rPr>
        <w:t xml:space="preserve">7 </w:t>
      </w:r>
      <w:r w:rsidRPr="00605EBE">
        <w:rPr>
          <w:sz w:val="24"/>
          <w:szCs w:val="24"/>
        </w:rPr>
        <w:t>do Umowy</w:t>
      </w:r>
      <w:r w:rsidRPr="00605EBE">
        <w:rPr>
          <w:bCs/>
          <w:sz w:val="24"/>
          <w:szCs w:val="24"/>
        </w:rPr>
        <w:t>.</w:t>
      </w:r>
    </w:p>
    <w:p w14:paraId="3D90B702" w14:textId="5A6C7B2D" w:rsidR="00B440A0" w:rsidRPr="00605EBE" w:rsidRDefault="00B440A0">
      <w:pPr>
        <w:pStyle w:val="Akapitzlist"/>
        <w:numPr>
          <w:ilvl w:val="0"/>
          <w:numId w:val="34"/>
        </w:numPr>
        <w:tabs>
          <w:tab w:val="left" w:pos="6660"/>
          <w:tab w:val="left" w:pos="6840"/>
        </w:tabs>
        <w:spacing w:line="276" w:lineRule="auto"/>
        <w:ind w:left="1418" w:hanging="425"/>
        <w:jc w:val="both"/>
        <w:rPr>
          <w:sz w:val="24"/>
          <w:szCs w:val="24"/>
        </w:rPr>
      </w:pPr>
      <w:r w:rsidRPr="00605EBE">
        <w:rPr>
          <w:bCs/>
          <w:sz w:val="24"/>
          <w:szCs w:val="24"/>
        </w:rPr>
        <w:t xml:space="preserve">Oświadczeniem Wykonawcy o niepodejmowaniu działań korupcyjnych, określonych w Załączniku nr </w:t>
      </w:r>
      <w:r w:rsidR="003F53C6" w:rsidRPr="00605EBE">
        <w:rPr>
          <w:bCs/>
          <w:sz w:val="24"/>
          <w:szCs w:val="24"/>
        </w:rPr>
        <w:t>10</w:t>
      </w:r>
      <w:r w:rsidRPr="00605EBE">
        <w:rPr>
          <w:bCs/>
          <w:sz w:val="24"/>
          <w:szCs w:val="24"/>
        </w:rPr>
        <w:t>.</w:t>
      </w:r>
    </w:p>
    <w:p w14:paraId="4CA568DC" w14:textId="512CCEEF" w:rsidR="00502F3C" w:rsidRPr="00BF4896" w:rsidRDefault="00405FE7" w:rsidP="00AE557B">
      <w:pPr>
        <w:pStyle w:val="Akapitzlist"/>
        <w:numPr>
          <w:ilvl w:val="0"/>
          <w:numId w:val="3"/>
        </w:numPr>
        <w:tabs>
          <w:tab w:val="clear" w:pos="720"/>
          <w:tab w:val="num" w:pos="567"/>
        </w:tabs>
        <w:spacing w:line="276" w:lineRule="auto"/>
        <w:ind w:left="567" w:hanging="567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Żadna ze </w:t>
      </w:r>
      <w:r w:rsidRPr="00605EBE">
        <w:rPr>
          <w:b/>
          <w:sz w:val="24"/>
          <w:szCs w:val="24"/>
        </w:rPr>
        <w:t>Stron</w:t>
      </w:r>
      <w:r w:rsidRPr="00605EBE">
        <w:rPr>
          <w:sz w:val="24"/>
          <w:szCs w:val="24"/>
        </w:rPr>
        <w:t xml:space="preserve"> tej Umowy nie będzie odpowiedzialna za jakiekolwiek naruszenie</w:t>
      </w:r>
      <w:r w:rsidR="00502F3C" w:rsidRPr="00605EBE">
        <w:rPr>
          <w:sz w:val="24"/>
          <w:szCs w:val="24"/>
        </w:rPr>
        <w:t xml:space="preserve"> </w:t>
      </w:r>
      <w:r w:rsidRPr="00605EBE">
        <w:rPr>
          <w:sz w:val="24"/>
          <w:szCs w:val="24"/>
        </w:rPr>
        <w:t>obowiązków wynikających z Umowy, jeśli jest to skutkiem przyczyn będących wynikiem działania siły wyższej.</w:t>
      </w:r>
    </w:p>
    <w:p w14:paraId="41EBBBC4" w14:textId="3F890E86" w:rsidR="00502F3C" w:rsidRPr="00605EBE" w:rsidRDefault="00405FE7" w:rsidP="00AE557B">
      <w:pPr>
        <w:pStyle w:val="Akapitzlist"/>
        <w:numPr>
          <w:ilvl w:val="0"/>
          <w:numId w:val="3"/>
        </w:numPr>
        <w:tabs>
          <w:tab w:val="clear" w:pos="720"/>
          <w:tab w:val="num" w:pos="567"/>
        </w:tabs>
        <w:spacing w:line="276" w:lineRule="auto"/>
        <w:ind w:left="567" w:hanging="567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W zakresie nieuregulowanym niniejszą Umową zastosowanie znajdują właściwe przepisy powszechnie obowiązującego prawa, w tym w</w:t>
      </w:r>
      <w:r w:rsidR="00864E2C" w:rsidRPr="00605EBE">
        <w:rPr>
          <w:sz w:val="24"/>
          <w:szCs w:val="24"/>
        </w:rPr>
        <w:t> </w:t>
      </w:r>
      <w:r w:rsidRPr="00605EBE">
        <w:rPr>
          <w:sz w:val="24"/>
          <w:szCs w:val="24"/>
        </w:rPr>
        <w:t>szczególności ustawy z dnia 11 września 2019 r. Prawo Zamówień Publicznych (t.j. Dz.U. z 2024 r., poz. 1320</w:t>
      </w:r>
      <w:r w:rsidR="003F53C6" w:rsidRPr="00605EBE">
        <w:rPr>
          <w:sz w:val="24"/>
          <w:szCs w:val="24"/>
        </w:rPr>
        <w:t xml:space="preserve"> z późn. zm.</w:t>
      </w:r>
      <w:r w:rsidRPr="00605EBE">
        <w:rPr>
          <w:sz w:val="24"/>
          <w:szCs w:val="24"/>
        </w:rPr>
        <w:t>) ustawy z dnia 23 kwietnia 1964 r. Kodeks cywilny (t.j. Dz.U. z 202</w:t>
      </w:r>
      <w:r w:rsidR="003F53C6" w:rsidRPr="00605EBE">
        <w:rPr>
          <w:sz w:val="24"/>
          <w:szCs w:val="24"/>
        </w:rPr>
        <w:t>5</w:t>
      </w:r>
      <w:r w:rsidRPr="00605EBE">
        <w:rPr>
          <w:sz w:val="24"/>
          <w:szCs w:val="24"/>
        </w:rPr>
        <w:t xml:space="preserve"> r., poz. 10</w:t>
      </w:r>
      <w:r w:rsidR="003F53C6" w:rsidRPr="00605EBE">
        <w:rPr>
          <w:sz w:val="24"/>
          <w:szCs w:val="24"/>
        </w:rPr>
        <w:t>7</w:t>
      </w:r>
      <w:r w:rsidRPr="00605EBE">
        <w:rPr>
          <w:sz w:val="24"/>
          <w:szCs w:val="24"/>
        </w:rPr>
        <w:t>1</w:t>
      </w:r>
      <w:r w:rsidR="00864E2C" w:rsidRPr="00605EBE">
        <w:rPr>
          <w:sz w:val="24"/>
          <w:szCs w:val="24"/>
        </w:rPr>
        <w:t xml:space="preserve"> z późn. zm.</w:t>
      </w:r>
      <w:r w:rsidRPr="00605EBE">
        <w:rPr>
          <w:sz w:val="24"/>
          <w:szCs w:val="24"/>
        </w:rPr>
        <w:t xml:space="preserve">), a wszelkie spory wynikające z ich naruszenia rozstrzygane będą przez właściwe sądy dla siedziby </w:t>
      </w:r>
      <w:r w:rsidRPr="00605EBE">
        <w:rPr>
          <w:b/>
          <w:bCs/>
          <w:sz w:val="24"/>
          <w:szCs w:val="24"/>
        </w:rPr>
        <w:t>Zamawiającego.</w:t>
      </w:r>
    </w:p>
    <w:p w14:paraId="39C7687F" w14:textId="39DA1B44" w:rsidR="00502F3C" w:rsidRPr="00605EBE" w:rsidRDefault="00405FE7" w:rsidP="00AE557B">
      <w:pPr>
        <w:pStyle w:val="Akapitzlist"/>
        <w:numPr>
          <w:ilvl w:val="0"/>
          <w:numId w:val="3"/>
        </w:numPr>
        <w:tabs>
          <w:tab w:val="clear" w:pos="720"/>
          <w:tab w:val="num" w:pos="567"/>
        </w:tabs>
        <w:spacing w:line="276" w:lineRule="auto"/>
        <w:ind w:left="567" w:hanging="567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>Zamawiający</w:t>
      </w:r>
      <w:r w:rsidRPr="00605EBE">
        <w:rPr>
          <w:sz w:val="24"/>
          <w:szCs w:val="24"/>
        </w:rPr>
        <w:t xml:space="preserve"> zastrzega sobie możliwość zmiany wymienionych w Umowie Serwisów Zewnętrznych</w:t>
      </w:r>
      <w:r w:rsidRPr="00605EBE">
        <w:rPr>
          <w:b/>
          <w:sz w:val="24"/>
          <w:szCs w:val="24"/>
        </w:rPr>
        <w:t xml:space="preserve"> </w:t>
      </w:r>
      <w:r w:rsidRPr="00605EBE">
        <w:rPr>
          <w:sz w:val="24"/>
          <w:szCs w:val="24"/>
        </w:rPr>
        <w:t xml:space="preserve">bez konieczności jej aneksowania, a jedynie za pisemnym powiadomieniem </w:t>
      </w:r>
      <w:r w:rsidRPr="00605EBE">
        <w:rPr>
          <w:b/>
          <w:sz w:val="24"/>
          <w:szCs w:val="24"/>
        </w:rPr>
        <w:t>Wykonawcy</w:t>
      </w:r>
      <w:r w:rsidRPr="00605EBE">
        <w:rPr>
          <w:sz w:val="24"/>
          <w:szCs w:val="24"/>
        </w:rPr>
        <w:t>.</w:t>
      </w:r>
    </w:p>
    <w:p w14:paraId="73BD4CE0" w14:textId="332A421E" w:rsidR="00502F3C" w:rsidRPr="00605EBE" w:rsidRDefault="00405FE7" w:rsidP="00AE557B">
      <w:pPr>
        <w:pStyle w:val="Akapitzlist"/>
        <w:numPr>
          <w:ilvl w:val="0"/>
          <w:numId w:val="3"/>
        </w:numPr>
        <w:tabs>
          <w:tab w:val="clear" w:pos="720"/>
          <w:tab w:val="num" w:pos="567"/>
        </w:tabs>
        <w:spacing w:line="276" w:lineRule="auto"/>
        <w:ind w:left="567" w:hanging="567"/>
        <w:jc w:val="both"/>
        <w:rPr>
          <w:sz w:val="24"/>
          <w:szCs w:val="24"/>
        </w:rPr>
      </w:pPr>
      <w:r w:rsidRPr="00605EBE">
        <w:rPr>
          <w:sz w:val="24"/>
          <w:szCs w:val="24"/>
        </w:rPr>
        <w:lastRenderedPageBreak/>
        <w:t xml:space="preserve">Umowę sporządzono w dwóch jednobrzmiących egzemplarzach po jednym  dla każdej ze </w:t>
      </w:r>
      <w:r w:rsidRPr="00605EBE">
        <w:rPr>
          <w:b/>
          <w:sz w:val="24"/>
          <w:szCs w:val="24"/>
        </w:rPr>
        <w:t>Stron</w:t>
      </w:r>
      <w:r w:rsidRPr="00605EBE">
        <w:rPr>
          <w:sz w:val="24"/>
          <w:szCs w:val="24"/>
        </w:rPr>
        <w:t>.</w:t>
      </w:r>
      <w:r w:rsidR="00170E67" w:rsidRPr="00605EBE">
        <w:rPr>
          <w:sz w:val="24"/>
          <w:szCs w:val="24"/>
        </w:rPr>
        <w:t xml:space="preserve">/Umowa została sporządzona przy użyciu kwalifikowanych podpisów elektronicznych, w dacie złożenia podpisu przez ostatnią ze Stron. </w:t>
      </w:r>
      <w:r w:rsidR="00170E67" w:rsidRPr="00605EBE">
        <w:rPr>
          <w:rStyle w:val="Odwoanieprzypisudolnego"/>
          <w:sz w:val="24"/>
          <w:szCs w:val="24"/>
        </w:rPr>
        <w:footnoteReference w:id="1"/>
      </w:r>
    </w:p>
    <w:p w14:paraId="1B9A5576" w14:textId="773735D0" w:rsidR="00405FE7" w:rsidRPr="00605EBE" w:rsidRDefault="00405FE7" w:rsidP="00AE557B">
      <w:pPr>
        <w:pStyle w:val="Akapitzlist"/>
        <w:numPr>
          <w:ilvl w:val="0"/>
          <w:numId w:val="3"/>
        </w:numPr>
        <w:tabs>
          <w:tab w:val="clear" w:pos="720"/>
          <w:tab w:val="num" w:pos="567"/>
        </w:tabs>
        <w:spacing w:line="276" w:lineRule="auto"/>
        <w:ind w:left="567" w:hanging="567"/>
        <w:jc w:val="both"/>
        <w:rPr>
          <w:sz w:val="24"/>
          <w:szCs w:val="24"/>
        </w:rPr>
      </w:pPr>
      <w:bookmarkStart w:id="5" w:name="OLE_LINK2"/>
      <w:bookmarkStart w:id="6" w:name="OLE_LINK1"/>
      <w:r w:rsidRPr="00605EBE">
        <w:rPr>
          <w:sz w:val="24"/>
          <w:szCs w:val="24"/>
        </w:rPr>
        <w:t>Integralną część Umowy stanowią załączniki:</w:t>
      </w:r>
    </w:p>
    <w:p w14:paraId="59F07092" w14:textId="25ADAC1B" w:rsidR="009A539C" w:rsidRPr="00605EBE" w:rsidRDefault="00405FE7" w:rsidP="008B73CA">
      <w:pPr>
        <w:widowControl w:val="0"/>
        <w:suppressAutoHyphens w:val="0"/>
        <w:spacing w:line="276" w:lineRule="auto"/>
        <w:ind w:left="567" w:hanging="141"/>
        <w:rPr>
          <w:sz w:val="24"/>
          <w:szCs w:val="24"/>
        </w:rPr>
      </w:pPr>
      <w:r w:rsidRPr="00605EBE">
        <w:rPr>
          <w:sz w:val="24"/>
          <w:szCs w:val="24"/>
        </w:rPr>
        <w:t xml:space="preserve">Załącznik nr 1: </w:t>
      </w:r>
      <w:r w:rsidR="009A539C" w:rsidRPr="00605EBE">
        <w:rPr>
          <w:sz w:val="24"/>
          <w:szCs w:val="24"/>
        </w:rPr>
        <w:t>Zakres usług</w:t>
      </w:r>
    </w:p>
    <w:p w14:paraId="3705E1FA" w14:textId="428B1BB5" w:rsidR="009A539C" w:rsidRPr="00605EBE" w:rsidRDefault="00405FE7" w:rsidP="002720EC">
      <w:pPr>
        <w:widowControl w:val="0"/>
        <w:suppressAutoHyphens w:val="0"/>
        <w:spacing w:line="276" w:lineRule="auto"/>
        <w:ind w:left="426"/>
        <w:rPr>
          <w:sz w:val="24"/>
          <w:szCs w:val="24"/>
        </w:rPr>
      </w:pPr>
      <w:r w:rsidRPr="00605EBE">
        <w:rPr>
          <w:sz w:val="24"/>
          <w:szCs w:val="24"/>
        </w:rPr>
        <w:t xml:space="preserve">Załącznik nr 2: </w:t>
      </w:r>
      <w:r w:rsidR="009A539C" w:rsidRPr="00605EBE">
        <w:rPr>
          <w:sz w:val="24"/>
          <w:szCs w:val="24"/>
        </w:rPr>
        <w:t>Formularz oferty</w:t>
      </w:r>
    </w:p>
    <w:p w14:paraId="0ACD5CD2" w14:textId="4F10AB1A" w:rsidR="00405FE7" w:rsidRPr="00605EBE" w:rsidRDefault="009A539C" w:rsidP="002720EC">
      <w:pPr>
        <w:widowControl w:val="0"/>
        <w:suppressAutoHyphens w:val="0"/>
        <w:spacing w:line="276" w:lineRule="auto"/>
        <w:ind w:left="426"/>
        <w:rPr>
          <w:i/>
          <w:iCs/>
          <w:color w:val="FF0000"/>
          <w:sz w:val="24"/>
          <w:szCs w:val="24"/>
        </w:rPr>
      </w:pPr>
      <w:r w:rsidRPr="00605EBE">
        <w:rPr>
          <w:sz w:val="24"/>
          <w:szCs w:val="24"/>
        </w:rPr>
        <w:t xml:space="preserve">Załącznik nr 3: </w:t>
      </w:r>
      <w:r w:rsidR="00405FE7" w:rsidRPr="00605EBE">
        <w:rPr>
          <w:sz w:val="24"/>
          <w:szCs w:val="24"/>
        </w:rPr>
        <w:t>Umowa najmu</w:t>
      </w:r>
      <w:r w:rsidR="00890C0D" w:rsidRPr="00605EBE">
        <w:rPr>
          <w:sz w:val="24"/>
          <w:szCs w:val="24"/>
        </w:rPr>
        <w:t xml:space="preserve"> wraz z wykazem powierzonych urządzeń i sprzętu.</w:t>
      </w:r>
    </w:p>
    <w:p w14:paraId="036EACAC" w14:textId="3ADA19BB" w:rsidR="00405FE7" w:rsidRPr="00605EBE" w:rsidRDefault="00405FE7" w:rsidP="002720EC">
      <w:pPr>
        <w:widowControl w:val="0"/>
        <w:suppressAutoHyphens w:val="0"/>
        <w:spacing w:line="276" w:lineRule="auto"/>
        <w:ind w:left="426"/>
        <w:rPr>
          <w:sz w:val="24"/>
          <w:szCs w:val="24"/>
        </w:rPr>
      </w:pPr>
      <w:r w:rsidRPr="00605EBE">
        <w:rPr>
          <w:sz w:val="24"/>
          <w:szCs w:val="24"/>
        </w:rPr>
        <w:t xml:space="preserve">Załącznik nr </w:t>
      </w:r>
      <w:r w:rsidR="009A539C" w:rsidRPr="00605EBE">
        <w:rPr>
          <w:sz w:val="24"/>
          <w:szCs w:val="24"/>
        </w:rPr>
        <w:t>4</w:t>
      </w:r>
      <w:r w:rsidRPr="00605EBE">
        <w:rPr>
          <w:sz w:val="24"/>
          <w:szCs w:val="24"/>
        </w:rPr>
        <w:t>: Umowa powierzenia przetwarzania danych osobowych</w:t>
      </w:r>
    </w:p>
    <w:p w14:paraId="47E307CB" w14:textId="32E082E8" w:rsidR="00405FE7" w:rsidRPr="00605EBE" w:rsidRDefault="00405FE7" w:rsidP="002720EC">
      <w:pPr>
        <w:widowControl w:val="0"/>
        <w:suppressAutoHyphens w:val="0"/>
        <w:spacing w:line="276" w:lineRule="auto"/>
        <w:ind w:left="2268" w:hanging="1842"/>
        <w:rPr>
          <w:sz w:val="24"/>
          <w:szCs w:val="24"/>
        </w:rPr>
      </w:pPr>
      <w:r w:rsidRPr="00605EBE">
        <w:rPr>
          <w:sz w:val="24"/>
          <w:szCs w:val="24"/>
        </w:rPr>
        <w:t xml:space="preserve">Załącznik nr </w:t>
      </w:r>
      <w:r w:rsidR="009A539C" w:rsidRPr="00605EBE">
        <w:rPr>
          <w:sz w:val="24"/>
          <w:szCs w:val="24"/>
        </w:rPr>
        <w:t>5</w:t>
      </w:r>
      <w:r w:rsidRPr="00605EBE">
        <w:rPr>
          <w:sz w:val="24"/>
          <w:szCs w:val="24"/>
        </w:rPr>
        <w:t xml:space="preserve">: </w:t>
      </w:r>
      <w:r w:rsidR="003E58C0" w:rsidRPr="00605EBE">
        <w:rPr>
          <w:sz w:val="24"/>
          <w:szCs w:val="24"/>
        </w:rPr>
        <w:t>Wykaz osób uprawnionych do zdalnego dostępu</w:t>
      </w:r>
      <w:r w:rsidR="003E58C0" w:rsidRPr="00605EBE" w:rsidDel="003E58C0">
        <w:rPr>
          <w:sz w:val="24"/>
          <w:szCs w:val="24"/>
        </w:rPr>
        <w:t xml:space="preserve"> </w:t>
      </w:r>
    </w:p>
    <w:p w14:paraId="6BAED142" w14:textId="2296B527" w:rsidR="00405FE7" w:rsidRPr="00605EBE" w:rsidRDefault="00405FE7" w:rsidP="002720EC">
      <w:pPr>
        <w:tabs>
          <w:tab w:val="left" w:pos="6660"/>
          <w:tab w:val="left" w:pos="6840"/>
        </w:tabs>
        <w:spacing w:line="276" w:lineRule="auto"/>
        <w:ind w:left="1985" w:hanging="1559"/>
        <w:rPr>
          <w:sz w:val="24"/>
          <w:szCs w:val="24"/>
        </w:rPr>
      </w:pPr>
      <w:r w:rsidRPr="00605EBE">
        <w:rPr>
          <w:sz w:val="24"/>
          <w:szCs w:val="24"/>
        </w:rPr>
        <w:t xml:space="preserve">Załącznik nr </w:t>
      </w:r>
      <w:r w:rsidR="009A539C" w:rsidRPr="00605EBE">
        <w:rPr>
          <w:sz w:val="24"/>
          <w:szCs w:val="24"/>
        </w:rPr>
        <w:t>6</w:t>
      </w:r>
      <w:r w:rsidRPr="00605EBE">
        <w:rPr>
          <w:sz w:val="24"/>
          <w:szCs w:val="24"/>
        </w:rPr>
        <w:t xml:space="preserve">: </w:t>
      </w:r>
      <w:r w:rsidR="003E58C0" w:rsidRPr="00605EBE">
        <w:rPr>
          <w:sz w:val="24"/>
          <w:szCs w:val="24"/>
        </w:rPr>
        <w:t>Wymagania w zakresie BHP i ppoż. dla firm współpracujących, których pracownicy wykonują prace na terenie Centrum Onkologii</w:t>
      </w:r>
      <w:r w:rsidR="003E58C0" w:rsidRPr="00605EBE" w:rsidDel="003E58C0">
        <w:rPr>
          <w:sz w:val="24"/>
          <w:szCs w:val="24"/>
        </w:rPr>
        <w:t xml:space="preserve"> </w:t>
      </w:r>
    </w:p>
    <w:p w14:paraId="2C9EBB00" w14:textId="6E316278" w:rsidR="00405FE7" w:rsidRPr="00605EBE" w:rsidRDefault="00405FE7" w:rsidP="002720EC">
      <w:pPr>
        <w:tabs>
          <w:tab w:val="left" w:pos="6660"/>
          <w:tab w:val="left" w:pos="6840"/>
        </w:tabs>
        <w:spacing w:line="276" w:lineRule="auto"/>
        <w:ind w:left="1985" w:hanging="1559"/>
        <w:rPr>
          <w:bCs/>
          <w:sz w:val="24"/>
          <w:szCs w:val="24"/>
        </w:rPr>
      </w:pPr>
      <w:r w:rsidRPr="00605EBE">
        <w:rPr>
          <w:bCs/>
          <w:sz w:val="24"/>
          <w:szCs w:val="24"/>
        </w:rPr>
        <w:t>Załącznik</w:t>
      </w:r>
      <w:r w:rsidR="00502F3C" w:rsidRPr="00605EBE">
        <w:rPr>
          <w:bCs/>
          <w:sz w:val="24"/>
          <w:szCs w:val="24"/>
        </w:rPr>
        <w:t xml:space="preserve"> </w:t>
      </w:r>
      <w:r w:rsidRPr="00605EBE">
        <w:rPr>
          <w:bCs/>
          <w:sz w:val="24"/>
          <w:szCs w:val="24"/>
        </w:rPr>
        <w:t>nr</w:t>
      </w:r>
      <w:r w:rsidR="00502F3C" w:rsidRPr="00605EBE">
        <w:rPr>
          <w:bCs/>
          <w:sz w:val="24"/>
          <w:szCs w:val="24"/>
        </w:rPr>
        <w:t xml:space="preserve"> </w:t>
      </w:r>
      <w:r w:rsidR="009A539C" w:rsidRPr="00605EBE">
        <w:rPr>
          <w:bCs/>
          <w:sz w:val="24"/>
          <w:szCs w:val="24"/>
        </w:rPr>
        <w:t>7</w:t>
      </w:r>
      <w:r w:rsidRPr="00605EBE">
        <w:rPr>
          <w:bCs/>
          <w:sz w:val="24"/>
          <w:szCs w:val="24"/>
        </w:rPr>
        <w:t>: Podstawowe wymagania dotyczące bezpieczeństwa  informacji dla Podmiotów Zewnętrznych</w:t>
      </w:r>
    </w:p>
    <w:p w14:paraId="25E823EA" w14:textId="3902C933" w:rsidR="0046754A" w:rsidRPr="00605EBE" w:rsidRDefault="0046754A" w:rsidP="002720EC">
      <w:pPr>
        <w:tabs>
          <w:tab w:val="left" w:pos="6660"/>
          <w:tab w:val="left" w:pos="6840"/>
        </w:tabs>
        <w:spacing w:line="276" w:lineRule="auto"/>
        <w:ind w:left="2268" w:hanging="1842"/>
        <w:rPr>
          <w:bCs/>
          <w:sz w:val="24"/>
          <w:szCs w:val="24"/>
        </w:rPr>
      </w:pPr>
      <w:r w:rsidRPr="00605EBE">
        <w:rPr>
          <w:bCs/>
          <w:sz w:val="24"/>
          <w:szCs w:val="24"/>
        </w:rPr>
        <w:t xml:space="preserve">Załącznik nr </w:t>
      </w:r>
      <w:r w:rsidR="009A539C" w:rsidRPr="00605EBE">
        <w:rPr>
          <w:bCs/>
          <w:sz w:val="24"/>
          <w:szCs w:val="24"/>
        </w:rPr>
        <w:t>8</w:t>
      </w:r>
      <w:r w:rsidR="009C1D9B" w:rsidRPr="00605EBE">
        <w:rPr>
          <w:bCs/>
          <w:sz w:val="24"/>
          <w:szCs w:val="24"/>
        </w:rPr>
        <w:t>:</w:t>
      </w:r>
      <w:r w:rsidRPr="00605EBE">
        <w:rPr>
          <w:bCs/>
          <w:sz w:val="24"/>
          <w:szCs w:val="24"/>
        </w:rPr>
        <w:t xml:space="preserve"> Wniosek o nadanie lub zmianę uprawnień w systemie informatycznym w tym uprawnień do przetwarzania danych osobowych</w:t>
      </w:r>
    </w:p>
    <w:p w14:paraId="1AD54A7A" w14:textId="16B0C96A" w:rsidR="009C1D9B" w:rsidRPr="00605EBE" w:rsidRDefault="009C1D9B" w:rsidP="002720EC">
      <w:pPr>
        <w:tabs>
          <w:tab w:val="left" w:pos="6660"/>
          <w:tab w:val="left" w:pos="6840"/>
        </w:tabs>
        <w:spacing w:line="276" w:lineRule="auto"/>
        <w:ind w:left="2268" w:hanging="1842"/>
        <w:rPr>
          <w:bCs/>
          <w:sz w:val="24"/>
          <w:szCs w:val="24"/>
        </w:rPr>
      </w:pPr>
      <w:r w:rsidRPr="00605EBE">
        <w:rPr>
          <w:bCs/>
          <w:sz w:val="24"/>
          <w:szCs w:val="24"/>
        </w:rPr>
        <w:t>Załącznik nr 9: Formularz inwetaryzacyjny informatycznych systemów medycznych</w:t>
      </w:r>
    </w:p>
    <w:p w14:paraId="6078C9BD" w14:textId="21098A67" w:rsidR="00405FE7" w:rsidRPr="00605EBE" w:rsidRDefault="00405FE7" w:rsidP="002720EC">
      <w:pPr>
        <w:tabs>
          <w:tab w:val="left" w:pos="6660"/>
          <w:tab w:val="left" w:pos="6840"/>
        </w:tabs>
        <w:spacing w:line="276" w:lineRule="auto"/>
        <w:ind w:left="2268" w:hanging="1842"/>
        <w:rPr>
          <w:bCs/>
          <w:sz w:val="24"/>
          <w:szCs w:val="24"/>
        </w:rPr>
      </w:pPr>
      <w:r w:rsidRPr="00605EBE">
        <w:rPr>
          <w:bCs/>
          <w:sz w:val="24"/>
          <w:szCs w:val="24"/>
        </w:rPr>
        <w:t xml:space="preserve">Załącznik nr </w:t>
      </w:r>
      <w:r w:rsidR="009C1D9B" w:rsidRPr="00605EBE">
        <w:rPr>
          <w:bCs/>
          <w:sz w:val="24"/>
          <w:szCs w:val="24"/>
        </w:rPr>
        <w:t>10</w:t>
      </w:r>
      <w:r w:rsidRPr="00605EBE">
        <w:rPr>
          <w:bCs/>
          <w:sz w:val="24"/>
          <w:szCs w:val="24"/>
        </w:rPr>
        <w:t>: Oświadczenie Wykonawcy o niepodejmowaniu działań korupcyjnych</w:t>
      </w:r>
    </w:p>
    <w:p w14:paraId="6F199243" w14:textId="177AAF76" w:rsidR="003E58C0" w:rsidRPr="00605EBE" w:rsidRDefault="003E58C0" w:rsidP="002720EC">
      <w:pPr>
        <w:tabs>
          <w:tab w:val="left" w:pos="6660"/>
          <w:tab w:val="left" w:pos="6840"/>
        </w:tabs>
        <w:spacing w:line="276" w:lineRule="auto"/>
        <w:ind w:left="2268" w:hanging="1842"/>
        <w:rPr>
          <w:sz w:val="24"/>
          <w:szCs w:val="24"/>
        </w:rPr>
      </w:pPr>
      <w:r w:rsidRPr="00605EBE">
        <w:rPr>
          <w:sz w:val="24"/>
          <w:szCs w:val="24"/>
        </w:rPr>
        <w:t xml:space="preserve">Załącznik nr </w:t>
      </w:r>
      <w:r w:rsidR="00400522" w:rsidRPr="00605EBE">
        <w:rPr>
          <w:sz w:val="24"/>
          <w:szCs w:val="24"/>
        </w:rPr>
        <w:t>1</w:t>
      </w:r>
      <w:r w:rsidR="009C1D9B" w:rsidRPr="00605EBE">
        <w:rPr>
          <w:sz w:val="24"/>
          <w:szCs w:val="24"/>
        </w:rPr>
        <w:t>1</w:t>
      </w:r>
      <w:r w:rsidRPr="00605EBE">
        <w:rPr>
          <w:sz w:val="24"/>
          <w:szCs w:val="24"/>
        </w:rPr>
        <w:t>: Pełnomocnictwo (jeśli dotyczy)</w:t>
      </w:r>
    </w:p>
    <w:p w14:paraId="00254C01" w14:textId="10F6595B" w:rsidR="008B11AE" w:rsidRPr="00605EBE" w:rsidRDefault="008B11AE" w:rsidP="002720EC">
      <w:pPr>
        <w:tabs>
          <w:tab w:val="left" w:pos="6660"/>
          <w:tab w:val="left" w:pos="6840"/>
        </w:tabs>
        <w:spacing w:line="276" w:lineRule="auto"/>
        <w:ind w:left="2268" w:hanging="1842"/>
        <w:rPr>
          <w:sz w:val="24"/>
          <w:szCs w:val="24"/>
        </w:rPr>
      </w:pPr>
      <w:r w:rsidRPr="00605EBE">
        <w:rPr>
          <w:sz w:val="24"/>
          <w:szCs w:val="24"/>
        </w:rPr>
        <w:t>Załącznik nr 12: Wykaz osób odpowiedzialnych za dany zakres aparatury</w:t>
      </w:r>
    </w:p>
    <w:p w14:paraId="6FB666FB" w14:textId="77777777" w:rsidR="00502F3C" w:rsidRPr="00605EBE" w:rsidRDefault="00502F3C" w:rsidP="002720EC">
      <w:pPr>
        <w:tabs>
          <w:tab w:val="left" w:pos="6660"/>
          <w:tab w:val="left" w:pos="6840"/>
        </w:tabs>
        <w:spacing w:line="276" w:lineRule="auto"/>
        <w:ind w:left="2268" w:hanging="1842"/>
        <w:rPr>
          <w:sz w:val="24"/>
          <w:szCs w:val="24"/>
        </w:rPr>
      </w:pPr>
    </w:p>
    <w:bookmarkEnd w:id="5"/>
    <w:bookmarkEnd w:id="6"/>
    <w:p w14:paraId="14E0303A" w14:textId="77777777" w:rsidR="00405FE7" w:rsidRPr="00605EBE" w:rsidRDefault="00405FE7" w:rsidP="00AE557B">
      <w:pPr>
        <w:spacing w:before="240" w:line="276" w:lineRule="auto"/>
        <w:ind w:left="708" w:firstLine="708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>ZAMAWIAJĄCY</w:t>
      </w:r>
      <w:r w:rsidRPr="00605EBE">
        <w:rPr>
          <w:sz w:val="24"/>
          <w:szCs w:val="24"/>
        </w:rPr>
        <w:t xml:space="preserve">  </w:t>
      </w:r>
      <w:r w:rsidRPr="00605EBE">
        <w:rPr>
          <w:sz w:val="24"/>
          <w:szCs w:val="24"/>
        </w:rPr>
        <w:tab/>
      </w:r>
      <w:r w:rsidRPr="00605EBE">
        <w:rPr>
          <w:sz w:val="24"/>
          <w:szCs w:val="24"/>
        </w:rPr>
        <w:tab/>
      </w:r>
      <w:r w:rsidRPr="00605EBE">
        <w:rPr>
          <w:sz w:val="24"/>
          <w:szCs w:val="24"/>
        </w:rPr>
        <w:tab/>
      </w:r>
      <w:r w:rsidRPr="00605EBE">
        <w:rPr>
          <w:sz w:val="24"/>
          <w:szCs w:val="24"/>
        </w:rPr>
        <w:tab/>
      </w:r>
      <w:r w:rsidRPr="00605EBE">
        <w:rPr>
          <w:sz w:val="24"/>
          <w:szCs w:val="24"/>
        </w:rPr>
        <w:tab/>
      </w:r>
      <w:r w:rsidRPr="00605EBE">
        <w:rPr>
          <w:b/>
          <w:sz w:val="24"/>
          <w:szCs w:val="24"/>
        </w:rPr>
        <w:t>WYKONAWCA</w:t>
      </w:r>
    </w:p>
    <w:p w14:paraId="5B44C1E4" w14:textId="77777777" w:rsidR="003350A4" w:rsidRPr="00605EBE" w:rsidRDefault="003350A4">
      <w:pPr>
        <w:rPr>
          <w:sz w:val="24"/>
          <w:szCs w:val="24"/>
        </w:rPr>
      </w:pPr>
    </w:p>
    <w:sectPr w:rsidR="003350A4" w:rsidRPr="00605EBE" w:rsidSect="00405FE7">
      <w:headerReference w:type="default" r:id="rId17"/>
      <w:footerReference w:type="default" r:id="rId18"/>
      <w:pgSz w:w="11906" w:h="16838"/>
      <w:pgMar w:top="1417" w:right="1417" w:bottom="1276" w:left="1417" w:header="708" w:footer="708" w:gutter="0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A583B" w14:textId="77777777" w:rsidR="005641BB" w:rsidRDefault="005641BB">
      <w:r>
        <w:separator/>
      </w:r>
    </w:p>
  </w:endnote>
  <w:endnote w:type="continuationSeparator" w:id="0">
    <w:p w14:paraId="09C05BF0" w14:textId="77777777" w:rsidR="005641BB" w:rsidRDefault="00564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9316488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9A8DFA6" w14:textId="673F4A90" w:rsidR="00405FE7" w:rsidRDefault="00405FE7" w:rsidP="00CE2194">
        <w:pPr>
          <w:pStyle w:val="Stopka"/>
          <w:pBdr>
            <w:top w:val="single" w:sz="4" w:space="1" w:color="D9D9D9" w:themeColor="background1" w:themeShade="D9"/>
          </w:pBdr>
          <w:jc w:val="right"/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5B78" w:rsidRPr="00E95B78">
          <w:rPr>
            <w:b/>
            <w:bCs/>
            <w:noProof/>
          </w:rPr>
          <w:t>2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5E98EAEC" w14:textId="77777777" w:rsidR="00405FE7" w:rsidRDefault="00405F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20190" w14:textId="77777777" w:rsidR="005641BB" w:rsidRDefault="005641BB">
      <w:r>
        <w:separator/>
      </w:r>
    </w:p>
  </w:footnote>
  <w:footnote w:type="continuationSeparator" w:id="0">
    <w:p w14:paraId="45837659" w14:textId="77777777" w:rsidR="005641BB" w:rsidRDefault="005641BB">
      <w:r>
        <w:continuationSeparator/>
      </w:r>
    </w:p>
  </w:footnote>
  <w:footnote w:id="1">
    <w:p w14:paraId="4A07CAD9" w14:textId="34D0E5CF" w:rsidR="00170E67" w:rsidRDefault="00170E6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70E67">
        <w:t xml:space="preserve">  Zapis zostanie dostosowany po wyborze Wykonawcy, w zależności od sposobu zawarcia Umowy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6EF5E" w14:textId="168DFBE8" w:rsidR="00405FE7" w:rsidRPr="002A52F3" w:rsidRDefault="00405FE7" w:rsidP="00CE2194">
    <w:pPr>
      <w:pStyle w:val="Nagwek"/>
      <w:jc w:val="right"/>
      <w:rPr>
        <w:sz w:val="28"/>
        <w:szCs w:val="28"/>
      </w:rPr>
    </w:pPr>
    <w:r w:rsidRPr="002A52F3">
      <w:rPr>
        <w:sz w:val="28"/>
        <w:szCs w:val="28"/>
      </w:rPr>
      <w:t xml:space="preserve">Załącznik nr </w:t>
    </w:r>
    <w:r>
      <w:rPr>
        <w:sz w:val="28"/>
        <w:szCs w:val="28"/>
      </w:rPr>
      <w:t>4</w:t>
    </w:r>
    <w:r w:rsidR="00DF7ACF">
      <w:rPr>
        <w:sz w:val="28"/>
        <w:szCs w:val="28"/>
      </w:rPr>
      <w:t xml:space="preserve">A </w:t>
    </w:r>
    <w:r w:rsidRPr="002A52F3">
      <w:rPr>
        <w:sz w:val="28"/>
        <w:szCs w:val="28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pStyle w:val="punktacja-"/>
      <w:lvlText w:val="-"/>
      <w:lvlJc w:val="left"/>
      <w:pPr>
        <w:tabs>
          <w:tab w:val="num" w:pos="680"/>
        </w:tabs>
        <w:ind w:left="680" w:hanging="340"/>
      </w:pPr>
      <w:rPr>
        <w:rFonts w:ascii="Verdana" w:hAnsi="Verdana" w:cs="Verdana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lowerLetter"/>
      <w:pStyle w:val="punktacjaa"/>
      <w:lvlText w:val="%1."/>
      <w:lvlJc w:val="right"/>
      <w:pPr>
        <w:tabs>
          <w:tab w:val="num" w:pos="680"/>
        </w:tabs>
        <w:ind w:left="680" w:hanging="170"/>
      </w:pPr>
      <w:rPr>
        <w:rFonts w:ascii="Symbol" w:hAnsi="Symbol" w:cs="Symbol"/>
        <w:b/>
        <w:i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5"/>
    <w:multiLevelType w:val="singleLevel"/>
    <w:tmpl w:val="303255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Cs/>
        <w:color w:val="000000"/>
        <w:sz w:val="24"/>
        <w:szCs w:val="24"/>
      </w:rPr>
    </w:lvl>
  </w:abstractNum>
  <w:abstractNum w:abstractNumId="3" w15:restartNumberingAfterBreak="0">
    <w:nsid w:val="00000006"/>
    <w:multiLevelType w:val="multilevel"/>
    <w:tmpl w:val="73B69166"/>
    <w:lvl w:ilvl="0">
      <w:start w:val="1"/>
      <w:numFmt w:val="decimal"/>
      <w:lvlText w:val="%1."/>
      <w:lvlJc w:val="left"/>
      <w:pPr>
        <w:tabs>
          <w:tab w:val="num" w:pos="1247"/>
        </w:tabs>
        <w:ind w:left="1247" w:hanging="1247"/>
      </w:pPr>
      <w:rPr>
        <w:color w:val="000000"/>
        <w:sz w:val="28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607" w:hanging="360"/>
      </w:pPr>
      <w:rPr>
        <w:sz w:val="24"/>
        <w:szCs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7"/>
    <w:multiLevelType w:val="multilevel"/>
    <w:tmpl w:val="BB621570"/>
    <w:name w:val="WW8Num7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iCs/>
        <w:color w:val="000000"/>
        <w:sz w:val="28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607" w:hanging="360"/>
      </w:pPr>
      <w:rPr>
        <w:sz w:val="28"/>
        <w:szCs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  <w:rPr>
        <w:b w:val="0"/>
        <w:bCs/>
        <w:spacing w:val="-3"/>
        <w:sz w:val="24"/>
        <w:szCs w:val="28"/>
        <w:lang w:val="pl-PL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0000008"/>
    <w:multiLevelType w:val="multilevel"/>
    <w:tmpl w:val="D360B826"/>
    <w:lvl w:ilvl="0">
      <w:start w:val="1"/>
      <w:numFmt w:val="decimal"/>
      <w:lvlText w:val="%1."/>
      <w:lvlJc w:val="left"/>
      <w:pPr>
        <w:tabs>
          <w:tab w:val="num" w:pos="1247"/>
        </w:tabs>
        <w:ind w:left="1247" w:hanging="1247"/>
      </w:pPr>
      <w:rPr>
        <w:b w:val="0"/>
        <w:strike w:val="0"/>
        <w:color w:val="000000"/>
        <w:spacing w:val="-3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551"/>
        </w:tabs>
        <w:ind w:left="1551" w:hanging="360"/>
      </w:pPr>
      <w:rPr>
        <w:color w:val="00000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0000009"/>
    <w:multiLevelType w:val="singleLevel"/>
    <w:tmpl w:val="0F30F6F8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strike w:val="0"/>
        <w:color w:val="000000"/>
        <w:sz w:val="24"/>
        <w:szCs w:val="24"/>
      </w:rPr>
    </w:lvl>
  </w:abstractNum>
  <w:abstractNum w:abstractNumId="7" w15:restartNumberingAfterBreak="0">
    <w:nsid w:val="0000000A"/>
    <w:multiLevelType w:val="multilevel"/>
    <w:tmpl w:val="2C506C6C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Cs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000000B"/>
    <w:multiLevelType w:val="multilevel"/>
    <w:tmpl w:val="2B3AC2F0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Times New Roman" w:hAnsi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000000C"/>
    <w:multiLevelType w:val="multilevel"/>
    <w:tmpl w:val="0000000C"/>
    <w:name w:val="WW8Num12"/>
    <w:lvl w:ilvl="0">
      <w:start w:val="1"/>
      <w:numFmt w:val="decimal"/>
      <w:pStyle w:val="punktacja1Znak"/>
      <w:lvlText w:val="%1."/>
      <w:lvlJc w:val="left"/>
      <w:pPr>
        <w:tabs>
          <w:tab w:val="num" w:pos="227"/>
        </w:tabs>
        <w:ind w:left="0" w:firstLine="0"/>
      </w:pPr>
    </w:lvl>
    <w:lvl w:ilvl="1">
      <w:start w:val="1"/>
      <w:numFmt w:val="bullet"/>
      <w:lvlText w:val="l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0D"/>
    <w:multiLevelType w:val="singleLevel"/>
    <w:tmpl w:val="77A43B90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iCs/>
        <w:color w:val="000000"/>
        <w:sz w:val="24"/>
        <w:szCs w:val="28"/>
      </w:rPr>
    </w:lvl>
  </w:abstractNum>
  <w:abstractNum w:abstractNumId="11" w15:restartNumberingAfterBreak="0">
    <w:nsid w:val="0000000E"/>
    <w:multiLevelType w:val="singleLevel"/>
    <w:tmpl w:val="8D56ACFE"/>
    <w:name w:val="WW8Num15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iCs/>
        <w:color w:val="000000"/>
        <w:sz w:val="28"/>
        <w:szCs w:val="24"/>
      </w:rPr>
    </w:lvl>
  </w:abstractNum>
  <w:abstractNum w:abstractNumId="12" w15:restartNumberingAfterBreak="0">
    <w:nsid w:val="0000000F"/>
    <w:multiLevelType w:val="multilevel"/>
    <w:tmpl w:val="033C9712"/>
    <w:lvl w:ilvl="0">
      <w:start w:val="1"/>
      <w:numFmt w:val="decimal"/>
      <w:lvlText w:val="%1)"/>
      <w:lvlJc w:val="left"/>
      <w:pPr>
        <w:tabs>
          <w:tab w:val="num" w:pos="1247"/>
        </w:tabs>
        <w:ind w:left="1247" w:hanging="1247"/>
      </w:pPr>
      <w:rPr>
        <w:rFonts w:hint="default"/>
        <w:b w:val="0"/>
        <w:bCs w:val="0"/>
        <w:strike w:val="0"/>
        <w:color w:val="000000"/>
        <w:sz w:val="28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928" w:hanging="681"/>
      </w:pPr>
      <w:rPr>
        <w:rFonts w:ascii="Symbol" w:hAnsi="Symbol" w:cs="Symbol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</w:abstractNum>
  <w:abstractNum w:abstractNumId="13" w15:restartNumberingAfterBreak="0">
    <w:nsid w:val="00000010"/>
    <w:multiLevelType w:val="singleLevel"/>
    <w:tmpl w:val="8432018E"/>
    <w:name w:val="WW8Num1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color w:val="000000"/>
        <w:sz w:val="28"/>
        <w:szCs w:val="24"/>
      </w:rPr>
    </w:lvl>
  </w:abstractNum>
  <w:abstractNum w:abstractNumId="14" w15:restartNumberingAfterBreak="0">
    <w:nsid w:val="00000011"/>
    <w:multiLevelType w:val="multilevel"/>
    <w:tmpl w:val="8E607DA0"/>
    <w:name w:val="WW8Num18"/>
    <w:lvl w:ilvl="0">
      <w:start w:val="1"/>
      <w:numFmt w:val="decimal"/>
      <w:lvlText w:val="%1)"/>
      <w:lvlJc w:val="left"/>
      <w:pPr>
        <w:tabs>
          <w:tab w:val="num" w:pos="-284"/>
        </w:tabs>
        <w:ind w:left="360" w:hanging="360"/>
      </w:pPr>
      <w:rPr>
        <w:rFonts w:hint="default"/>
        <w:b w:val="0"/>
        <w:strike w:val="0"/>
        <w:color w:val="000000"/>
        <w:sz w:val="28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364" w:hanging="360"/>
      </w:pPr>
      <w:rPr>
        <w:color w:val="auto"/>
        <w:sz w:val="28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15" w15:restartNumberingAfterBreak="0">
    <w:nsid w:val="00000013"/>
    <w:multiLevelType w:val="multilevel"/>
    <w:tmpl w:val="B3542DD4"/>
    <w:name w:val="WW8Num20"/>
    <w:lvl w:ilvl="0">
      <w:start w:val="1"/>
      <w:numFmt w:val="lowerLetter"/>
      <w:lvlText w:val="%1)"/>
      <w:lvlJc w:val="left"/>
      <w:pPr>
        <w:tabs>
          <w:tab w:val="num" w:pos="708"/>
        </w:tabs>
        <w:ind w:left="644" w:hanging="360"/>
      </w:pPr>
      <w:rPr>
        <w:rFonts w:hint="default"/>
        <w:color w:val="000000"/>
        <w:sz w:val="28"/>
        <w:szCs w:val="24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00000014"/>
    <w:multiLevelType w:val="multilevel"/>
    <w:tmpl w:val="EF9CB3D0"/>
    <w:name w:val="WW8Num2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color w:val="000000"/>
        <w:sz w:val="28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8"/>
    <w:multiLevelType w:val="multilevel"/>
    <w:tmpl w:val="67CA12CE"/>
    <w:name w:val="WW8Num25"/>
    <w:lvl w:ilvl="0">
      <w:start w:val="1"/>
      <w:numFmt w:val="lowerLetter"/>
      <w:lvlText w:val="%1)"/>
      <w:lvlJc w:val="left"/>
      <w:pPr>
        <w:tabs>
          <w:tab w:val="num" w:pos="0"/>
        </w:tabs>
        <w:ind w:left="710" w:hanging="360"/>
      </w:pPr>
      <w:rPr>
        <w:rFonts w:ascii="Times New Roman" w:eastAsia="Times New Roman" w:hAnsi="Times New Roman" w:cs="Times New Roman"/>
        <w:b w:val="0"/>
        <w:bCs w:val="0"/>
        <w:color w:val="000000"/>
        <w:sz w:val="28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3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5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7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9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1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3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5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70" w:hanging="180"/>
      </w:pPr>
    </w:lvl>
  </w:abstractNum>
  <w:abstractNum w:abstractNumId="18" w15:restartNumberingAfterBreak="0">
    <w:nsid w:val="00000019"/>
    <w:multiLevelType w:val="multilevel"/>
    <w:tmpl w:val="73668F00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10" w:hanging="360"/>
      </w:pPr>
      <w:rPr>
        <w:rFonts w:ascii="Times New Roman" w:eastAsia="Times New Roman" w:hAnsi="Times New Roman" w:cs="Times New Roman"/>
        <w:color w:val="000000"/>
        <w:sz w:val="28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3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5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7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9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1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3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5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70" w:hanging="180"/>
      </w:pPr>
    </w:lvl>
  </w:abstractNum>
  <w:abstractNum w:abstractNumId="19" w15:restartNumberingAfterBreak="0">
    <w:nsid w:val="0000001A"/>
    <w:multiLevelType w:val="multilevel"/>
    <w:tmpl w:val="8DF0D448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696" w:hanging="360"/>
      </w:pPr>
      <w:rPr>
        <w:rFonts w:ascii="Times New Roman" w:eastAsia="Times New Roman" w:hAnsi="Times New Roman" w:cs="Times New Roman"/>
        <w:color w:val="000000"/>
        <w:sz w:val="28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1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3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5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7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9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1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3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56" w:hanging="180"/>
      </w:pPr>
    </w:lvl>
  </w:abstractNum>
  <w:abstractNum w:abstractNumId="20" w15:restartNumberingAfterBreak="0">
    <w:nsid w:val="0000001B"/>
    <w:multiLevelType w:val="multilevel"/>
    <w:tmpl w:val="EE8291D2"/>
    <w:lvl w:ilvl="0">
      <w:start w:val="1"/>
      <w:numFmt w:val="lowerLetter"/>
      <w:lvlText w:val="%1)"/>
      <w:lvlJc w:val="left"/>
      <w:pPr>
        <w:tabs>
          <w:tab w:val="num" w:pos="708"/>
        </w:tabs>
        <w:ind w:left="696" w:hanging="360"/>
      </w:pPr>
      <w:rPr>
        <w:color w:val="000000"/>
        <w:sz w:val="28"/>
        <w:szCs w:val="24"/>
      </w:rPr>
    </w:lvl>
    <w:lvl w:ilvl="1">
      <w:start w:val="1"/>
      <w:numFmt w:val="lowerLetter"/>
      <w:lvlText w:val="%2."/>
      <w:lvlJc w:val="left"/>
      <w:pPr>
        <w:tabs>
          <w:tab w:val="num" w:pos="1416"/>
        </w:tabs>
        <w:ind w:left="1416" w:hanging="360"/>
      </w:pPr>
    </w:lvl>
    <w:lvl w:ilvl="2">
      <w:start w:val="1"/>
      <w:numFmt w:val="lowerRoman"/>
      <w:lvlText w:val="%3."/>
      <w:lvlJc w:val="right"/>
      <w:pPr>
        <w:tabs>
          <w:tab w:val="num" w:pos="2136"/>
        </w:tabs>
        <w:ind w:left="2136" w:hanging="180"/>
      </w:pPr>
    </w:lvl>
    <w:lvl w:ilvl="3">
      <w:start w:val="1"/>
      <w:numFmt w:val="decimal"/>
      <w:lvlText w:val="%4."/>
      <w:lvlJc w:val="left"/>
      <w:pPr>
        <w:tabs>
          <w:tab w:val="num" w:pos="2856"/>
        </w:tabs>
        <w:ind w:left="2856" w:hanging="360"/>
      </w:pPr>
    </w:lvl>
    <w:lvl w:ilvl="4">
      <w:start w:val="1"/>
      <w:numFmt w:val="lowerLetter"/>
      <w:lvlText w:val="%5."/>
      <w:lvlJc w:val="left"/>
      <w:pPr>
        <w:tabs>
          <w:tab w:val="num" w:pos="3576"/>
        </w:tabs>
        <w:ind w:left="3576" w:hanging="360"/>
      </w:pPr>
    </w:lvl>
    <w:lvl w:ilvl="5">
      <w:start w:val="1"/>
      <w:numFmt w:val="lowerRoman"/>
      <w:lvlText w:val="%6."/>
      <w:lvlJc w:val="right"/>
      <w:pPr>
        <w:tabs>
          <w:tab w:val="num" w:pos="4296"/>
        </w:tabs>
        <w:ind w:left="4296" w:hanging="180"/>
      </w:pPr>
    </w:lvl>
    <w:lvl w:ilvl="6">
      <w:start w:val="1"/>
      <w:numFmt w:val="decimal"/>
      <w:lvlText w:val="%7."/>
      <w:lvlJc w:val="left"/>
      <w:pPr>
        <w:tabs>
          <w:tab w:val="num" w:pos="5016"/>
        </w:tabs>
        <w:ind w:left="5016" w:hanging="360"/>
      </w:pPr>
    </w:lvl>
    <w:lvl w:ilvl="7">
      <w:start w:val="1"/>
      <w:numFmt w:val="lowerLetter"/>
      <w:lvlText w:val="%8."/>
      <w:lvlJc w:val="left"/>
      <w:pPr>
        <w:tabs>
          <w:tab w:val="num" w:pos="5736"/>
        </w:tabs>
        <w:ind w:left="5736" w:hanging="360"/>
      </w:pPr>
    </w:lvl>
    <w:lvl w:ilvl="8">
      <w:start w:val="1"/>
      <w:numFmt w:val="lowerRoman"/>
      <w:lvlText w:val="%9."/>
      <w:lvlJc w:val="right"/>
      <w:pPr>
        <w:tabs>
          <w:tab w:val="num" w:pos="6456"/>
        </w:tabs>
        <w:ind w:left="6456" w:hanging="180"/>
      </w:pPr>
    </w:lvl>
  </w:abstractNum>
  <w:abstractNum w:abstractNumId="21" w15:restartNumberingAfterBreak="0">
    <w:nsid w:val="0000001C"/>
    <w:multiLevelType w:val="multilevel"/>
    <w:tmpl w:val="EC50645A"/>
    <w:name w:val="WW8Num29"/>
    <w:lvl w:ilvl="0">
      <w:start w:val="1"/>
      <w:numFmt w:val="lowerLetter"/>
      <w:lvlText w:val="%1)"/>
      <w:lvlJc w:val="left"/>
      <w:pPr>
        <w:tabs>
          <w:tab w:val="num" w:pos="0"/>
        </w:tabs>
        <w:ind w:left="710" w:hanging="360"/>
      </w:pPr>
      <w:rPr>
        <w:rFonts w:ascii="Times New Roman" w:eastAsia="Calibri" w:hAnsi="Times New Roman" w:cs="Times New Roman"/>
        <w:color w:val="000000"/>
        <w:sz w:val="28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3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5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7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9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1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3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5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70" w:hanging="180"/>
      </w:pPr>
    </w:lvl>
  </w:abstractNum>
  <w:abstractNum w:abstractNumId="22" w15:restartNumberingAfterBreak="0">
    <w:nsid w:val="0000001D"/>
    <w:multiLevelType w:val="multilevel"/>
    <w:tmpl w:val="C57CA268"/>
    <w:name w:val="WW8Num30"/>
    <w:lvl w:ilvl="0">
      <w:start w:val="1"/>
      <w:numFmt w:val="lowerLetter"/>
      <w:lvlText w:val="%1)"/>
      <w:lvlJc w:val="left"/>
      <w:pPr>
        <w:tabs>
          <w:tab w:val="num" w:pos="708"/>
        </w:tabs>
        <w:ind w:left="710" w:hanging="360"/>
      </w:pPr>
      <w:rPr>
        <w:rFonts w:ascii="Times New Roman" w:eastAsia="Times New Roman" w:hAnsi="Times New Roman" w:cs="Times New Roman"/>
        <w:color w:val="000000"/>
        <w:sz w:val="28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0"/>
        </w:tabs>
        <w:ind w:left="1430" w:hanging="360"/>
      </w:pPr>
    </w:lvl>
    <w:lvl w:ilvl="2">
      <w:start w:val="1"/>
      <w:numFmt w:val="lowerRoman"/>
      <w:lvlText w:val="%3."/>
      <w:lvlJc w:val="right"/>
      <w:pPr>
        <w:tabs>
          <w:tab w:val="num" w:pos="2150"/>
        </w:tabs>
        <w:ind w:left="2150" w:hanging="180"/>
      </w:pPr>
    </w:lvl>
    <w:lvl w:ilvl="3">
      <w:start w:val="1"/>
      <w:numFmt w:val="decimal"/>
      <w:lvlText w:val="%4."/>
      <w:lvlJc w:val="left"/>
      <w:pPr>
        <w:tabs>
          <w:tab w:val="num" w:pos="2870"/>
        </w:tabs>
        <w:ind w:left="2870" w:hanging="360"/>
      </w:pPr>
    </w:lvl>
    <w:lvl w:ilvl="4">
      <w:start w:val="1"/>
      <w:numFmt w:val="lowerLetter"/>
      <w:lvlText w:val="%5."/>
      <w:lvlJc w:val="left"/>
      <w:pPr>
        <w:tabs>
          <w:tab w:val="num" w:pos="3590"/>
        </w:tabs>
        <w:ind w:left="3590" w:hanging="360"/>
      </w:pPr>
    </w:lvl>
    <w:lvl w:ilvl="5">
      <w:start w:val="1"/>
      <w:numFmt w:val="lowerRoman"/>
      <w:lvlText w:val="%6."/>
      <w:lvlJc w:val="right"/>
      <w:pPr>
        <w:tabs>
          <w:tab w:val="num" w:pos="4310"/>
        </w:tabs>
        <w:ind w:left="4310" w:hanging="180"/>
      </w:pPr>
    </w:lvl>
    <w:lvl w:ilvl="6">
      <w:start w:val="1"/>
      <w:numFmt w:val="decimal"/>
      <w:lvlText w:val="%7."/>
      <w:lvlJc w:val="left"/>
      <w:pPr>
        <w:tabs>
          <w:tab w:val="num" w:pos="5030"/>
        </w:tabs>
        <w:ind w:left="5030" w:hanging="360"/>
      </w:pPr>
    </w:lvl>
    <w:lvl w:ilvl="7">
      <w:start w:val="1"/>
      <w:numFmt w:val="lowerLetter"/>
      <w:lvlText w:val="%8."/>
      <w:lvlJc w:val="left"/>
      <w:pPr>
        <w:tabs>
          <w:tab w:val="num" w:pos="5750"/>
        </w:tabs>
        <w:ind w:left="5750" w:hanging="360"/>
      </w:pPr>
    </w:lvl>
    <w:lvl w:ilvl="8">
      <w:start w:val="1"/>
      <w:numFmt w:val="lowerRoman"/>
      <w:lvlText w:val="%9."/>
      <w:lvlJc w:val="right"/>
      <w:pPr>
        <w:tabs>
          <w:tab w:val="num" w:pos="6470"/>
        </w:tabs>
        <w:ind w:left="6470" w:hanging="180"/>
      </w:pPr>
    </w:lvl>
  </w:abstractNum>
  <w:abstractNum w:abstractNumId="23" w15:restartNumberingAfterBreak="0">
    <w:nsid w:val="0000001E"/>
    <w:multiLevelType w:val="multilevel"/>
    <w:tmpl w:val="07B88278"/>
    <w:name w:val="WW8Num31"/>
    <w:lvl w:ilvl="0">
      <w:start w:val="1"/>
      <w:numFmt w:val="lowerLetter"/>
      <w:lvlText w:val="%1)"/>
      <w:lvlJc w:val="left"/>
      <w:pPr>
        <w:tabs>
          <w:tab w:val="num" w:pos="708"/>
        </w:tabs>
        <w:ind w:left="710" w:hanging="360"/>
      </w:pPr>
      <w:rPr>
        <w:rFonts w:ascii="Times New Roman" w:eastAsia="Times New Roman" w:hAnsi="Times New Roman" w:cs="Times New Roman"/>
        <w:sz w:val="28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0"/>
        </w:tabs>
        <w:ind w:left="1430" w:hanging="360"/>
      </w:pPr>
    </w:lvl>
    <w:lvl w:ilvl="2">
      <w:start w:val="1"/>
      <w:numFmt w:val="lowerRoman"/>
      <w:lvlText w:val="%3."/>
      <w:lvlJc w:val="right"/>
      <w:pPr>
        <w:tabs>
          <w:tab w:val="num" w:pos="2150"/>
        </w:tabs>
        <w:ind w:left="2150" w:hanging="180"/>
      </w:pPr>
    </w:lvl>
    <w:lvl w:ilvl="3">
      <w:start w:val="1"/>
      <w:numFmt w:val="decimal"/>
      <w:lvlText w:val="%4."/>
      <w:lvlJc w:val="left"/>
      <w:pPr>
        <w:tabs>
          <w:tab w:val="num" w:pos="2870"/>
        </w:tabs>
        <w:ind w:left="2870" w:hanging="360"/>
      </w:pPr>
    </w:lvl>
    <w:lvl w:ilvl="4">
      <w:start w:val="1"/>
      <w:numFmt w:val="lowerLetter"/>
      <w:lvlText w:val="%5."/>
      <w:lvlJc w:val="left"/>
      <w:pPr>
        <w:tabs>
          <w:tab w:val="num" w:pos="3590"/>
        </w:tabs>
        <w:ind w:left="3590" w:hanging="360"/>
      </w:pPr>
    </w:lvl>
    <w:lvl w:ilvl="5">
      <w:start w:val="1"/>
      <w:numFmt w:val="lowerRoman"/>
      <w:lvlText w:val="%6."/>
      <w:lvlJc w:val="right"/>
      <w:pPr>
        <w:tabs>
          <w:tab w:val="num" w:pos="4310"/>
        </w:tabs>
        <w:ind w:left="4310" w:hanging="180"/>
      </w:pPr>
    </w:lvl>
    <w:lvl w:ilvl="6">
      <w:start w:val="1"/>
      <w:numFmt w:val="decimal"/>
      <w:lvlText w:val="%7."/>
      <w:lvlJc w:val="left"/>
      <w:pPr>
        <w:tabs>
          <w:tab w:val="num" w:pos="5030"/>
        </w:tabs>
        <w:ind w:left="5030" w:hanging="360"/>
      </w:pPr>
    </w:lvl>
    <w:lvl w:ilvl="7">
      <w:start w:val="1"/>
      <w:numFmt w:val="lowerLetter"/>
      <w:lvlText w:val="%8."/>
      <w:lvlJc w:val="left"/>
      <w:pPr>
        <w:tabs>
          <w:tab w:val="num" w:pos="5750"/>
        </w:tabs>
        <w:ind w:left="5750" w:hanging="360"/>
      </w:pPr>
    </w:lvl>
    <w:lvl w:ilvl="8">
      <w:start w:val="1"/>
      <w:numFmt w:val="lowerRoman"/>
      <w:lvlText w:val="%9."/>
      <w:lvlJc w:val="right"/>
      <w:pPr>
        <w:tabs>
          <w:tab w:val="num" w:pos="6470"/>
        </w:tabs>
        <w:ind w:left="6470" w:hanging="180"/>
      </w:pPr>
    </w:lvl>
  </w:abstractNum>
  <w:abstractNum w:abstractNumId="24" w15:restartNumberingAfterBreak="0">
    <w:nsid w:val="00000021"/>
    <w:multiLevelType w:val="singleLevel"/>
    <w:tmpl w:val="00000021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</w:abstractNum>
  <w:abstractNum w:abstractNumId="25" w15:restartNumberingAfterBreak="0">
    <w:nsid w:val="07625CA1"/>
    <w:multiLevelType w:val="hybridMultilevel"/>
    <w:tmpl w:val="E68660E0"/>
    <w:lvl w:ilvl="0" w:tplc="4D94A7E4">
      <w:start w:val="1"/>
      <w:numFmt w:val="decimal"/>
      <w:lvlText w:val="%1)"/>
      <w:lvlJc w:val="left"/>
      <w:pPr>
        <w:ind w:left="816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07A324C8"/>
    <w:multiLevelType w:val="hybridMultilevel"/>
    <w:tmpl w:val="96F4ACFA"/>
    <w:lvl w:ilvl="0" w:tplc="40AEE10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E3B1795"/>
    <w:multiLevelType w:val="hybridMultilevel"/>
    <w:tmpl w:val="272C22F0"/>
    <w:lvl w:ilvl="0" w:tplc="993CF7F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27A0569"/>
    <w:multiLevelType w:val="hybridMultilevel"/>
    <w:tmpl w:val="B184C35C"/>
    <w:lvl w:ilvl="0" w:tplc="40AEE10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E8B04AB"/>
    <w:multiLevelType w:val="hybridMultilevel"/>
    <w:tmpl w:val="E7426A5E"/>
    <w:lvl w:ilvl="0" w:tplc="F0161790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A9F401E"/>
    <w:multiLevelType w:val="hybridMultilevel"/>
    <w:tmpl w:val="23467646"/>
    <w:lvl w:ilvl="0" w:tplc="F29031C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FA47173"/>
    <w:multiLevelType w:val="hybridMultilevel"/>
    <w:tmpl w:val="1C3A5C1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301C6EC8"/>
    <w:multiLevelType w:val="hybridMultilevel"/>
    <w:tmpl w:val="BF64CF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12C7680"/>
    <w:multiLevelType w:val="multilevel"/>
    <w:tmpl w:val="9F448338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88E41FE"/>
    <w:multiLevelType w:val="multilevel"/>
    <w:tmpl w:val="C728CC4C"/>
    <w:lvl w:ilvl="0">
      <w:start w:val="1"/>
      <w:numFmt w:val="decimal"/>
      <w:lvlText w:val="%1."/>
      <w:lvlJc w:val="left"/>
      <w:pPr>
        <w:tabs>
          <w:tab w:val="num" w:pos="1247"/>
        </w:tabs>
        <w:ind w:left="1247" w:hanging="1247"/>
      </w:pPr>
      <w:rPr>
        <w:rFonts w:hint="default"/>
        <w:b w:val="0"/>
        <w:bCs w:val="0"/>
        <w:strike w:val="0"/>
        <w:color w:val="000000"/>
        <w:sz w:val="28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928" w:hanging="681"/>
      </w:pPr>
      <w:rPr>
        <w:rFonts w:ascii="Symbol" w:hAnsi="Symbol" w:cs="Symbol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</w:abstractNum>
  <w:abstractNum w:abstractNumId="35" w15:restartNumberingAfterBreak="0">
    <w:nsid w:val="4A322F38"/>
    <w:multiLevelType w:val="hybridMultilevel"/>
    <w:tmpl w:val="17BC056E"/>
    <w:lvl w:ilvl="0" w:tplc="5A1AFA7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E1953C2"/>
    <w:multiLevelType w:val="multilevel"/>
    <w:tmpl w:val="C2EC8ADA"/>
    <w:lvl w:ilvl="0">
      <w:start w:val="1"/>
      <w:numFmt w:val="decimal"/>
      <w:lvlText w:val="%1."/>
      <w:lvlJc w:val="left"/>
      <w:pPr>
        <w:tabs>
          <w:tab w:val="num" w:pos="1247"/>
        </w:tabs>
        <w:ind w:left="1247" w:hanging="1247"/>
      </w:pPr>
      <w:rPr>
        <w:color w:val="00000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607" w:hanging="360"/>
      </w:pPr>
      <w:rPr>
        <w:sz w:val="28"/>
        <w:szCs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565411EA"/>
    <w:multiLevelType w:val="multilevel"/>
    <w:tmpl w:val="43B017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B936417"/>
    <w:multiLevelType w:val="multilevel"/>
    <w:tmpl w:val="8D3CBED8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  <w:rPr>
        <w:kern w:val="1"/>
        <w:sz w:val="28"/>
        <w:szCs w:val="28"/>
        <w:lang w:eastAsia="hi-IN" w:bidi="hi-IN"/>
      </w:rPr>
    </w:lvl>
    <w:lvl w:ilvl="1"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/>
        <w:kern w:val="1"/>
        <w:sz w:val="24"/>
        <w:szCs w:val="24"/>
        <w:lang w:eastAsia="hi-IN" w:bidi="hi-IN"/>
      </w:rPr>
    </w:lvl>
    <w:lvl w:ilvl="4"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/>
        <w:kern w:val="1"/>
        <w:sz w:val="24"/>
        <w:szCs w:val="24"/>
        <w:lang w:eastAsia="hi-IN" w:bidi="hi-IN"/>
      </w:rPr>
    </w:lvl>
    <w:lvl w:ilvl="7"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39" w15:restartNumberingAfterBreak="0">
    <w:nsid w:val="5DBA0580"/>
    <w:multiLevelType w:val="multilevel"/>
    <w:tmpl w:val="F0B0128E"/>
    <w:lvl w:ilvl="0">
      <w:start w:val="1"/>
      <w:numFmt w:val="decimal"/>
      <w:lvlText w:val="%1."/>
      <w:lvlJc w:val="left"/>
      <w:pPr>
        <w:tabs>
          <w:tab w:val="num" w:pos="1247"/>
        </w:tabs>
        <w:ind w:left="1247" w:hanging="1247"/>
      </w:pPr>
      <w:rPr>
        <w:rFonts w:hint="default"/>
        <w:b w:val="0"/>
        <w:bCs w:val="0"/>
        <w:strike w:val="0"/>
        <w:color w:val="000000"/>
        <w:sz w:val="28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928" w:hanging="681"/>
      </w:pPr>
      <w:rPr>
        <w:rFonts w:ascii="Symbol" w:hAnsi="Symbol" w:cs="Symbol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</w:abstractNum>
  <w:abstractNum w:abstractNumId="40" w15:restartNumberingAfterBreak="0">
    <w:nsid w:val="5DCC170A"/>
    <w:multiLevelType w:val="hybridMultilevel"/>
    <w:tmpl w:val="154E9812"/>
    <w:lvl w:ilvl="0" w:tplc="C48017AE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5E8E3AA5"/>
    <w:multiLevelType w:val="multilevel"/>
    <w:tmpl w:val="C728CC4C"/>
    <w:lvl w:ilvl="0">
      <w:start w:val="1"/>
      <w:numFmt w:val="decimal"/>
      <w:lvlText w:val="%1."/>
      <w:lvlJc w:val="left"/>
      <w:pPr>
        <w:tabs>
          <w:tab w:val="num" w:pos="1531"/>
        </w:tabs>
        <w:ind w:left="1531" w:hanging="1247"/>
      </w:pPr>
      <w:rPr>
        <w:rFonts w:hint="default"/>
        <w:b w:val="0"/>
        <w:bCs w:val="0"/>
        <w:strike w:val="0"/>
        <w:color w:val="000000"/>
        <w:sz w:val="28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928" w:hanging="681"/>
      </w:pPr>
      <w:rPr>
        <w:rFonts w:ascii="Symbol" w:hAnsi="Symbol" w:cs="Symbol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</w:abstractNum>
  <w:abstractNum w:abstractNumId="42" w15:restartNumberingAfterBreak="0">
    <w:nsid w:val="629257A4"/>
    <w:multiLevelType w:val="multilevel"/>
    <w:tmpl w:val="D7CAE58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6E8945F8"/>
    <w:multiLevelType w:val="hybridMultilevel"/>
    <w:tmpl w:val="0CAA503A"/>
    <w:lvl w:ilvl="0" w:tplc="C48017AE">
      <w:start w:val="1"/>
      <w:numFmt w:val="lowerLetter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4" w15:restartNumberingAfterBreak="0">
    <w:nsid w:val="7A2C4950"/>
    <w:multiLevelType w:val="hybridMultilevel"/>
    <w:tmpl w:val="8A64C872"/>
    <w:lvl w:ilvl="0" w:tplc="4538EE22">
      <w:start w:val="1"/>
      <w:numFmt w:val="decimal"/>
      <w:lvlText w:val="%1."/>
      <w:lvlJc w:val="left"/>
      <w:pPr>
        <w:ind w:left="720" w:hanging="360"/>
      </w:pPr>
    </w:lvl>
    <w:lvl w:ilvl="1" w:tplc="567C5E0E">
      <w:start w:val="1"/>
      <w:numFmt w:val="decimal"/>
      <w:lvlText w:val="%2."/>
      <w:lvlJc w:val="left"/>
      <w:pPr>
        <w:ind w:left="720" w:hanging="360"/>
      </w:pPr>
    </w:lvl>
    <w:lvl w:ilvl="2" w:tplc="93C460A2">
      <w:start w:val="1"/>
      <w:numFmt w:val="decimal"/>
      <w:lvlText w:val="%3."/>
      <w:lvlJc w:val="left"/>
      <w:pPr>
        <w:ind w:left="720" w:hanging="360"/>
      </w:pPr>
    </w:lvl>
    <w:lvl w:ilvl="3" w:tplc="A4B2C4CA">
      <w:start w:val="1"/>
      <w:numFmt w:val="decimal"/>
      <w:lvlText w:val="%4."/>
      <w:lvlJc w:val="left"/>
      <w:pPr>
        <w:ind w:left="720" w:hanging="360"/>
      </w:pPr>
    </w:lvl>
    <w:lvl w:ilvl="4" w:tplc="F5E03CA2">
      <w:start w:val="1"/>
      <w:numFmt w:val="decimal"/>
      <w:lvlText w:val="%5."/>
      <w:lvlJc w:val="left"/>
      <w:pPr>
        <w:ind w:left="720" w:hanging="360"/>
      </w:pPr>
    </w:lvl>
    <w:lvl w:ilvl="5" w:tplc="682E0DF4">
      <w:start w:val="1"/>
      <w:numFmt w:val="decimal"/>
      <w:lvlText w:val="%6."/>
      <w:lvlJc w:val="left"/>
      <w:pPr>
        <w:ind w:left="720" w:hanging="360"/>
      </w:pPr>
    </w:lvl>
    <w:lvl w:ilvl="6" w:tplc="86922FA0">
      <w:start w:val="1"/>
      <w:numFmt w:val="decimal"/>
      <w:lvlText w:val="%7."/>
      <w:lvlJc w:val="left"/>
      <w:pPr>
        <w:ind w:left="720" w:hanging="360"/>
      </w:pPr>
    </w:lvl>
    <w:lvl w:ilvl="7" w:tplc="78BC317A">
      <w:start w:val="1"/>
      <w:numFmt w:val="decimal"/>
      <w:lvlText w:val="%8."/>
      <w:lvlJc w:val="left"/>
      <w:pPr>
        <w:ind w:left="720" w:hanging="360"/>
      </w:pPr>
    </w:lvl>
    <w:lvl w:ilvl="8" w:tplc="8766F360">
      <w:start w:val="1"/>
      <w:numFmt w:val="decimal"/>
      <w:lvlText w:val="%9."/>
      <w:lvlJc w:val="left"/>
      <w:pPr>
        <w:ind w:left="720" w:hanging="360"/>
      </w:pPr>
    </w:lvl>
  </w:abstractNum>
  <w:abstractNum w:abstractNumId="45" w15:restartNumberingAfterBreak="0">
    <w:nsid w:val="7D2E1613"/>
    <w:multiLevelType w:val="hybridMultilevel"/>
    <w:tmpl w:val="58426F18"/>
    <w:lvl w:ilvl="0" w:tplc="8B84CC72">
      <w:start w:val="1"/>
      <w:numFmt w:val="decimal"/>
      <w:lvlText w:val="%1)"/>
      <w:lvlJc w:val="left"/>
      <w:pPr>
        <w:ind w:left="144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FB64069"/>
    <w:multiLevelType w:val="hybridMultilevel"/>
    <w:tmpl w:val="6A2487BC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num w:numId="1" w16cid:durableId="443425549">
    <w:abstractNumId w:val="0"/>
  </w:num>
  <w:num w:numId="2" w16cid:durableId="558439304">
    <w:abstractNumId w:val="1"/>
  </w:num>
  <w:num w:numId="3" w16cid:durableId="1826700542">
    <w:abstractNumId w:val="2"/>
  </w:num>
  <w:num w:numId="4" w16cid:durableId="636032855">
    <w:abstractNumId w:val="3"/>
  </w:num>
  <w:num w:numId="5" w16cid:durableId="1888175990">
    <w:abstractNumId w:val="4"/>
  </w:num>
  <w:num w:numId="6" w16cid:durableId="980888734">
    <w:abstractNumId w:val="5"/>
  </w:num>
  <w:num w:numId="7" w16cid:durableId="800658752">
    <w:abstractNumId w:val="6"/>
  </w:num>
  <w:num w:numId="8" w16cid:durableId="411850969">
    <w:abstractNumId w:val="7"/>
  </w:num>
  <w:num w:numId="9" w16cid:durableId="1636790520">
    <w:abstractNumId w:val="8"/>
  </w:num>
  <w:num w:numId="10" w16cid:durableId="284388556">
    <w:abstractNumId w:val="9"/>
  </w:num>
  <w:num w:numId="11" w16cid:durableId="1669484617">
    <w:abstractNumId w:val="10"/>
  </w:num>
  <w:num w:numId="12" w16cid:durableId="1888225152">
    <w:abstractNumId w:val="11"/>
  </w:num>
  <w:num w:numId="13" w16cid:durableId="960574321">
    <w:abstractNumId w:val="12"/>
  </w:num>
  <w:num w:numId="14" w16cid:durableId="2105031823">
    <w:abstractNumId w:val="13"/>
  </w:num>
  <w:num w:numId="15" w16cid:durableId="346563310">
    <w:abstractNumId w:val="14"/>
  </w:num>
  <w:num w:numId="16" w16cid:durableId="2089959214">
    <w:abstractNumId w:val="15"/>
  </w:num>
  <w:num w:numId="17" w16cid:durableId="891695064">
    <w:abstractNumId w:val="16"/>
  </w:num>
  <w:num w:numId="18" w16cid:durableId="2097315282">
    <w:abstractNumId w:val="17"/>
  </w:num>
  <w:num w:numId="19" w16cid:durableId="1299451455">
    <w:abstractNumId w:val="18"/>
  </w:num>
  <w:num w:numId="20" w16cid:durableId="275449080">
    <w:abstractNumId w:val="19"/>
  </w:num>
  <w:num w:numId="21" w16cid:durableId="1341736581">
    <w:abstractNumId w:val="20"/>
  </w:num>
  <w:num w:numId="22" w16cid:durableId="727455685">
    <w:abstractNumId w:val="21"/>
  </w:num>
  <w:num w:numId="23" w16cid:durableId="1386636710">
    <w:abstractNumId w:val="22"/>
  </w:num>
  <w:num w:numId="24" w16cid:durableId="52311727">
    <w:abstractNumId w:val="23"/>
  </w:num>
  <w:num w:numId="25" w16cid:durableId="893396534">
    <w:abstractNumId w:val="24"/>
  </w:num>
  <w:num w:numId="26" w16cid:durableId="1030961256">
    <w:abstractNumId w:val="38"/>
  </w:num>
  <w:num w:numId="27" w16cid:durableId="1575697997">
    <w:abstractNumId w:val="26"/>
  </w:num>
  <w:num w:numId="28" w16cid:durableId="1247378682">
    <w:abstractNumId w:val="28"/>
  </w:num>
  <w:num w:numId="29" w16cid:durableId="578560159">
    <w:abstractNumId w:val="36"/>
  </w:num>
  <w:num w:numId="30" w16cid:durableId="667172186">
    <w:abstractNumId w:val="29"/>
  </w:num>
  <w:num w:numId="31" w16cid:durableId="1678995067">
    <w:abstractNumId w:val="43"/>
  </w:num>
  <w:num w:numId="32" w16cid:durableId="367948190">
    <w:abstractNumId w:val="40"/>
  </w:num>
  <w:num w:numId="33" w16cid:durableId="570500826">
    <w:abstractNumId w:val="25"/>
  </w:num>
  <w:num w:numId="34" w16cid:durableId="424882747">
    <w:abstractNumId w:val="46"/>
  </w:num>
  <w:num w:numId="35" w16cid:durableId="1685936596">
    <w:abstractNumId w:val="45"/>
  </w:num>
  <w:num w:numId="36" w16cid:durableId="664356865">
    <w:abstractNumId w:val="32"/>
  </w:num>
  <w:num w:numId="37" w16cid:durableId="1259564875">
    <w:abstractNumId w:val="42"/>
  </w:num>
  <w:num w:numId="38" w16cid:durableId="1141775412">
    <w:abstractNumId w:val="33"/>
  </w:num>
  <w:num w:numId="39" w16cid:durableId="611938461">
    <w:abstractNumId w:val="31"/>
  </w:num>
  <w:num w:numId="40" w16cid:durableId="694379260">
    <w:abstractNumId w:val="37"/>
  </w:num>
  <w:num w:numId="41" w16cid:durableId="768350569">
    <w:abstractNumId w:val="30"/>
  </w:num>
  <w:num w:numId="42" w16cid:durableId="1081485759">
    <w:abstractNumId w:val="44"/>
  </w:num>
  <w:num w:numId="43" w16cid:durableId="1262297061">
    <w:abstractNumId w:val="35"/>
  </w:num>
  <w:num w:numId="44" w16cid:durableId="469594251">
    <w:abstractNumId w:val="27"/>
  </w:num>
  <w:num w:numId="45" w16cid:durableId="1546091674">
    <w:abstractNumId w:val="34"/>
  </w:num>
  <w:num w:numId="46" w16cid:durableId="106584397">
    <w:abstractNumId w:val="41"/>
  </w:num>
  <w:num w:numId="47" w16cid:durableId="704214827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FE7"/>
    <w:rsid w:val="00010A65"/>
    <w:rsid w:val="0001176B"/>
    <w:rsid w:val="00015DA4"/>
    <w:rsid w:val="000210FA"/>
    <w:rsid w:val="000468E5"/>
    <w:rsid w:val="000606AF"/>
    <w:rsid w:val="00064B1F"/>
    <w:rsid w:val="00075CED"/>
    <w:rsid w:val="0007649A"/>
    <w:rsid w:val="000828AB"/>
    <w:rsid w:val="00095B16"/>
    <w:rsid w:val="000D2A78"/>
    <w:rsid w:val="0011344A"/>
    <w:rsid w:val="00117AA4"/>
    <w:rsid w:val="00131003"/>
    <w:rsid w:val="0013332B"/>
    <w:rsid w:val="00164144"/>
    <w:rsid w:val="00167C8B"/>
    <w:rsid w:val="00170E67"/>
    <w:rsid w:val="0017479E"/>
    <w:rsid w:val="00181C7B"/>
    <w:rsid w:val="001844E0"/>
    <w:rsid w:val="00193092"/>
    <w:rsid w:val="001B2D52"/>
    <w:rsid w:val="001E5564"/>
    <w:rsid w:val="001E7691"/>
    <w:rsid w:val="00211D2C"/>
    <w:rsid w:val="002124AC"/>
    <w:rsid w:val="00216CCA"/>
    <w:rsid w:val="00220BA6"/>
    <w:rsid w:val="00233581"/>
    <w:rsid w:val="00244666"/>
    <w:rsid w:val="00251FE9"/>
    <w:rsid w:val="002720EC"/>
    <w:rsid w:val="00275CAB"/>
    <w:rsid w:val="002A640F"/>
    <w:rsid w:val="002E7015"/>
    <w:rsid w:val="00315AA8"/>
    <w:rsid w:val="003350A4"/>
    <w:rsid w:val="00337098"/>
    <w:rsid w:val="00340E2E"/>
    <w:rsid w:val="00345D1D"/>
    <w:rsid w:val="003529E2"/>
    <w:rsid w:val="003648FE"/>
    <w:rsid w:val="003656E3"/>
    <w:rsid w:val="00380689"/>
    <w:rsid w:val="003C14E4"/>
    <w:rsid w:val="003D1EC5"/>
    <w:rsid w:val="003E58C0"/>
    <w:rsid w:val="003F53C6"/>
    <w:rsid w:val="00400522"/>
    <w:rsid w:val="00403FC3"/>
    <w:rsid w:val="00405FE7"/>
    <w:rsid w:val="00411D50"/>
    <w:rsid w:val="00420AC0"/>
    <w:rsid w:val="0042394E"/>
    <w:rsid w:val="004443E8"/>
    <w:rsid w:val="004576D8"/>
    <w:rsid w:val="00464C7D"/>
    <w:rsid w:val="0046754A"/>
    <w:rsid w:val="00490460"/>
    <w:rsid w:val="00490AEF"/>
    <w:rsid w:val="004A093F"/>
    <w:rsid w:val="004A0CAE"/>
    <w:rsid w:val="004A121B"/>
    <w:rsid w:val="004A17F8"/>
    <w:rsid w:val="004C4EF5"/>
    <w:rsid w:val="00502F3C"/>
    <w:rsid w:val="005641BB"/>
    <w:rsid w:val="005C753A"/>
    <w:rsid w:val="005D306C"/>
    <w:rsid w:val="00601F48"/>
    <w:rsid w:val="00605EBE"/>
    <w:rsid w:val="0062364C"/>
    <w:rsid w:val="00627FBA"/>
    <w:rsid w:val="00646724"/>
    <w:rsid w:val="006572F5"/>
    <w:rsid w:val="0069765E"/>
    <w:rsid w:val="00697B9F"/>
    <w:rsid w:val="006B1390"/>
    <w:rsid w:val="006D08EA"/>
    <w:rsid w:val="006F703E"/>
    <w:rsid w:val="00754391"/>
    <w:rsid w:val="00754F78"/>
    <w:rsid w:val="00772F51"/>
    <w:rsid w:val="00776EED"/>
    <w:rsid w:val="007A3266"/>
    <w:rsid w:val="007B73B5"/>
    <w:rsid w:val="007D0FD3"/>
    <w:rsid w:val="007E3154"/>
    <w:rsid w:val="00807243"/>
    <w:rsid w:val="008308D0"/>
    <w:rsid w:val="00835EDC"/>
    <w:rsid w:val="00841CEA"/>
    <w:rsid w:val="00864E2C"/>
    <w:rsid w:val="00867544"/>
    <w:rsid w:val="00877F0A"/>
    <w:rsid w:val="00882429"/>
    <w:rsid w:val="00890C0D"/>
    <w:rsid w:val="008A17B9"/>
    <w:rsid w:val="008B11AE"/>
    <w:rsid w:val="008B73CA"/>
    <w:rsid w:val="008E39E7"/>
    <w:rsid w:val="00900A31"/>
    <w:rsid w:val="00905C3A"/>
    <w:rsid w:val="00911FFB"/>
    <w:rsid w:val="00922F22"/>
    <w:rsid w:val="00945D1F"/>
    <w:rsid w:val="009501A1"/>
    <w:rsid w:val="00967C9E"/>
    <w:rsid w:val="00980595"/>
    <w:rsid w:val="0098678F"/>
    <w:rsid w:val="00992A97"/>
    <w:rsid w:val="009A539C"/>
    <w:rsid w:val="009C17C0"/>
    <w:rsid w:val="009C1D9B"/>
    <w:rsid w:val="009D705E"/>
    <w:rsid w:val="00A15780"/>
    <w:rsid w:val="00A24C09"/>
    <w:rsid w:val="00A31D8A"/>
    <w:rsid w:val="00A45845"/>
    <w:rsid w:val="00A60590"/>
    <w:rsid w:val="00A619EC"/>
    <w:rsid w:val="00A911D7"/>
    <w:rsid w:val="00A945E2"/>
    <w:rsid w:val="00AB6C92"/>
    <w:rsid w:val="00AC1319"/>
    <w:rsid w:val="00AC2F54"/>
    <w:rsid w:val="00AD1843"/>
    <w:rsid w:val="00AE557B"/>
    <w:rsid w:val="00B112CB"/>
    <w:rsid w:val="00B440A0"/>
    <w:rsid w:val="00B45AA2"/>
    <w:rsid w:val="00BA65DC"/>
    <w:rsid w:val="00BB2DFA"/>
    <w:rsid w:val="00BB3F70"/>
    <w:rsid w:val="00BD13F2"/>
    <w:rsid w:val="00BD243D"/>
    <w:rsid w:val="00BF4896"/>
    <w:rsid w:val="00C1247D"/>
    <w:rsid w:val="00C2270F"/>
    <w:rsid w:val="00C3312F"/>
    <w:rsid w:val="00C657F1"/>
    <w:rsid w:val="00C76C8A"/>
    <w:rsid w:val="00C812FE"/>
    <w:rsid w:val="00C831EE"/>
    <w:rsid w:val="00CB0359"/>
    <w:rsid w:val="00CE2194"/>
    <w:rsid w:val="00CE7B23"/>
    <w:rsid w:val="00CE7C36"/>
    <w:rsid w:val="00CF5E7A"/>
    <w:rsid w:val="00D05837"/>
    <w:rsid w:val="00D1104C"/>
    <w:rsid w:val="00D13CF8"/>
    <w:rsid w:val="00D21415"/>
    <w:rsid w:val="00D30701"/>
    <w:rsid w:val="00D41131"/>
    <w:rsid w:val="00D52A8E"/>
    <w:rsid w:val="00D57503"/>
    <w:rsid w:val="00DC0153"/>
    <w:rsid w:val="00DE3A16"/>
    <w:rsid w:val="00DF33EB"/>
    <w:rsid w:val="00DF7ACF"/>
    <w:rsid w:val="00E01873"/>
    <w:rsid w:val="00E32798"/>
    <w:rsid w:val="00E81D5E"/>
    <w:rsid w:val="00E95B78"/>
    <w:rsid w:val="00E97873"/>
    <w:rsid w:val="00EB0905"/>
    <w:rsid w:val="00EC3E8D"/>
    <w:rsid w:val="00EC4206"/>
    <w:rsid w:val="00EC57C0"/>
    <w:rsid w:val="00EC6B0E"/>
    <w:rsid w:val="00ED60EA"/>
    <w:rsid w:val="00EE4A6B"/>
    <w:rsid w:val="00EF6AD3"/>
    <w:rsid w:val="00EF779A"/>
    <w:rsid w:val="00F06A84"/>
    <w:rsid w:val="00F23541"/>
    <w:rsid w:val="00F34794"/>
    <w:rsid w:val="00F603D0"/>
    <w:rsid w:val="00F669C5"/>
    <w:rsid w:val="00F9089E"/>
    <w:rsid w:val="00FA0DC8"/>
    <w:rsid w:val="00FA7AA2"/>
    <w:rsid w:val="00FB0618"/>
    <w:rsid w:val="00FB2926"/>
    <w:rsid w:val="00FB3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12708F"/>
  <w15:chartTrackingRefBased/>
  <w15:docId w15:val="{864A7C52-4437-4826-9D5A-87ADF14F4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5FE7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405F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405F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405FE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405F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05FE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5FE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5FE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nhideWhenUsed/>
    <w:qFormat/>
    <w:rsid w:val="00405FE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05FE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05FE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05FE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05FE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05FE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05FE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05FE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05FE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05FE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05FE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05FE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5F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5F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05F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05F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05FE7"/>
    <w:rPr>
      <w:i/>
      <w:iCs/>
      <w:color w:val="404040" w:themeColor="text1" w:themeTint="BF"/>
    </w:rPr>
  </w:style>
  <w:style w:type="paragraph" w:styleId="Akapitzlist">
    <w:name w:val="List Paragraph"/>
    <w:aliases w:val="sw tekst,List Paragraph"/>
    <w:basedOn w:val="Normalny"/>
    <w:link w:val="AkapitzlistZnak"/>
    <w:uiPriority w:val="34"/>
    <w:qFormat/>
    <w:rsid w:val="00405FE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05FE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5FE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5FE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05FE7"/>
    <w:rPr>
      <w:b/>
      <w:bCs/>
      <w:smallCaps/>
      <w:color w:val="2F5496" w:themeColor="accent1" w:themeShade="BF"/>
      <w:spacing w:val="5"/>
    </w:rPr>
  </w:style>
  <w:style w:type="character" w:customStyle="1" w:styleId="WW8Num1z0">
    <w:name w:val="WW8Num1z0"/>
    <w:rsid w:val="00405FE7"/>
  </w:style>
  <w:style w:type="character" w:customStyle="1" w:styleId="WW8Num1z1">
    <w:name w:val="WW8Num1z1"/>
    <w:rsid w:val="00405FE7"/>
  </w:style>
  <w:style w:type="character" w:customStyle="1" w:styleId="WW8Num1z2">
    <w:name w:val="WW8Num1z2"/>
    <w:rsid w:val="00405FE7"/>
  </w:style>
  <w:style w:type="character" w:customStyle="1" w:styleId="WW8Num1z3">
    <w:name w:val="WW8Num1z3"/>
    <w:rsid w:val="00405FE7"/>
  </w:style>
  <w:style w:type="character" w:customStyle="1" w:styleId="WW8Num1z4">
    <w:name w:val="WW8Num1z4"/>
    <w:rsid w:val="00405FE7"/>
  </w:style>
  <w:style w:type="character" w:customStyle="1" w:styleId="WW8Num1z5">
    <w:name w:val="WW8Num1z5"/>
    <w:rsid w:val="00405FE7"/>
  </w:style>
  <w:style w:type="character" w:customStyle="1" w:styleId="WW8Num1z6">
    <w:name w:val="WW8Num1z6"/>
    <w:rsid w:val="00405FE7"/>
  </w:style>
  <w:style w:type="character" w:customStyle="1" w:styleId="WW8Num1z7">
    <w:name w:val="WW8Num1z7"/>
    <w:rsid w:val="00405FE7"/>
  </w:style>
  <w:style w:type="character" w:customStyle="1" w:styleId="WW8Num1z8">
    <w:name w:val="WW8Num1z8"/>
    <w:rsid w:val="00405FE7"/>
  </w:style>
  <w:style w:type="character" w:customStyle="1" w:styleId="WW8Num2z0">
    <w:name w:val="WW8Num2z0"/>
    <w:rsid w:val="00405FE7"/>
    <w:rPr>
      <w:color w:val="000000"/>
      <w:sz w:val="24"/>
      <w:szCs w:val="24"/>
    </w:rPr>
  </w:style>
  <w:style w:type="character" w:customStyle="1" w:styleId="WW8Num3z0">
    <w:name w:val="WW8Num3z0"/>
    <w:rsid w:val="00405FE7"/>
    <w:rPr>
      <w:rFonts w:ascii="Verdana" w:hAnsi="Verdana" w:cs="Verdana"/>
    </w:rPr>
  </w:style>
  <w:style w:type="character" w:customStyle="1" w:styleId="WW8Num4z0">
    <w:name w:val="WW8Num4z0"/>
    <w:rsid w:val="00405FE7"/>
    <w:rPr>
      <w:rFonts w:ascii="Symbol" w:hAnsi="Symbol" w:cs="Symbol"/>
      <w:b/>
      <w:i w:val="0"/>
      <w:color w:val="000000"/>
    </w:rPr>
  </w:style>
  <w:style w:type="character" w:customStyle="1" w:styleId="WW8Num4z1">
    <w:name w:val="WW8Num4z1"/>
    <w:rsid w:val="00405FE7"/>
    <w:rPr>
      <w:rFonts w:ascii="Times New Roman" w:hAnsi="Times New Roman" w:cs="Times New Roman"/>
    </w:rPr>
  </w:style>
  <w:style w:type="character" w:customStyle="1" w:styleId="WW8Num4z2">
    <w:name w:val="WW8Num4z2"/>
    <w:rsid w:val="00405FE7"/>
    <w:rPr>
      <w:rFonts w:ascii="Symbol" w:hAnsi="Symbol" w:cs="Wingdings"/>
    </w:rPr>
  </w:style>
  <w:style w:type="character" w:customStyle="1" w:styleId="WW8Num4z3">
    <w:name w:val="WW8Num4z3"/>
    <w:rsid w:val="00405FE7"/>
    <w:rPr>
      <w:rFonts w:ascii="Symbol" w:hAnsi="Symbol" w:cs="Symbol"/>
    </w:rPr>
  </w:style>
  <w:style w:type="character" w:customStyle="1" w:styleId="WW8Num4z4">
    <w:name w:val="WW8Num4z4"/>
    <w:rsid w:val="00405FE7"/>
    <w:rPr>
      <w:rFonts w:ascii="Courier New" w:hAnsi="Courier New" w:cs="Courier New"/>
    </w:rPr>
  </w:style>
  <w:style w:type="character" w:customStyle="1" w:styleId="WW8Num4z5">
    <w:name w:val="WW8Num4z5"/>
    <w:rsid w:val="00405FE7"/>
  </w:style>
  <w:style w:type="character" w:customStyle="1" w:styleId="WW8Num4z6">
    <w:name w:val="WW8Num4z6"/>
    <w:rsid w:val="00405FE7"/>
  </w:style>
  <w:style w:type="character" w:customStyle="1" w:styleId="WW8Num4z7">
    <w:name w:val="WW8Num4z7"/>
    <w:rsid w:val="00405FE7"/>
  </w:style>
  <w:style w:type="character" w:customStyle="1" w:styleId="WW8Num4z8">
    <w:name w:val="WW8Num4z8"/>
    <w:rsid w:val="00405FE7"/>
  </w:style>
  <w:style w:type="character" w:customStyle="1" w:styleId="WW8Num5z0">
    <w:name w:val="WW8Num5z0"/>
    <w:rsid w:val="00405FE7"/>
    <w:rPr>
      <w:iCs/>
      <w:color w:val="000000"/>
      <w:sz w:val="24"/>
      <w:szCs w:val="24"/>
    </w:rPr>
  </w:style>
  <w:style w:type="character" w:customStyle="1" w:styleId="WW8Num6z0">
    <w:name w:val="WW8Num6z0"/>
    <w:rsid w:val="00405FE7"/>
    <w:rPr>
      <w:color w:val="000000"/>
      <w:sz w:val="24"/>
      <w:szCs w:val="24"/>
    </w:rPr>
  </w:style>
  <w:style w:type="character" w:customStyle="1" w:styleId="WW8Num6z1">
    <w:name w:val="WW8Num6z1"/>
    <w:rsid w:val="00405FE7"/>
    <w:rPr>
      <w:sz w:val="24"/>
      <w:szCs w:val="24"/>
    </w:rPr>
  </w:style>
  <w:style w:type="character" w:customStyle="1" w:styleId="WW8Num6z2">
    <w:name w:val="WW8Num6z2"/>
    <w:rsid w:val="00405FE7"/>
  </w:style>
  <w:style w:type="character" w:customStyle="1" w:styleId="WW8Num6z3">
    <w:name w:val="WW8Num6z3"/>
    <w:rsid w:val="00405FE7"/>
  </w:style>
  <w:style w:type="character" w:customStyle="1" w:styleId="WW8Num6z4">
    <w:name w:val="WW8Num6z4"/>
    <w:rsid w:val="00405FE7"/>
  </w:style>
  <w:style w:type="character" w:customStyle="1" w:styleId="WW8Num6z5">
    <w:name w:val="WW8Num6z5"/>
    <w:rsid w:val="00405FE7"/>
  </w:style>
  <w:style w:type="character" w:customStyle="1" w:styleId="WW8Num6z6">
    <w:name w:val="WW8Num6z6"/>
    <w:rsid w:val="00405FE7"/>
  </w:style>
  <w:style w:type="character" w:customStyle="1" w:styleId="WW8Num6z7">
    <w:name w:val="WW8Num6z7"/>
    <w:rsid w:val="00405FE7"/>
  </w:style>
  <w:style w:type="character" w:customStyle="1" w:styleId="WW8Num6z8">
    <w:name w:val="WW8Num6z8"/>
    <w:rsid w:val="00405FE7"/>
  </w:style>
  <w:style w:type="character" w:customStyle="1" w:styleId="WW8Num7z0">
    <w:name w:val="WW8Num7z0"/>
    <w:rsid w:val="00405FE7"/>
    <w:rPr>
      <w:iCs/>
      <w:color w:val="000000"/>
      <w:sz w:val="24"/>
      <w:szCs w:val="24"/>
    </w:rPr>
  </w:style>
  <w:style w:type="character" w:customStyle="1" w:styleId="WW8Num8z0">
    <w:name w:val="WW8Num8z0"/>
    <w:rsid w:val="00405FE7"/>
    <w:rPr>
      <w:color w:val="000000"/>
      <w:spacing w:val="-3"/>
      <w:sz w:val="24"/>
      <w:szCs w:val="24"/>
    </w:rPr>
  </w:style>
  <w:style w:type="character" w:customStyle="1" w:styleId="WW8Num8z1">
    <w:name w:val="WW8Num8z1"/>
    <w:rsid w:val="00405FE7"/>
    <w:rPr>
      <w:color w:val="000000"/>
    </w:rPr>
  </w:style>
  <w:style w:type="character" w:customStyle="1" w:styleId="WW8Num8z2">
    <w:name w:val="WW8Num8z2"/>
    <w:rsid w:val="00405FE7"/>
  </w:style>
  <w:style w:type="character" w:customStyle="1" w:styleId="WW8Num8z3">
    <w:name w:val="WW8Num8z3"/>
    <w:rsid w:val="00405FE7"/>
  </w:style>
  <w:style w:type="character" w:customStyle="1" w:styleId="WW8Num8z4">
    <w:name w:val="WW8Num8z4"/>
    <w:rsid w:val="00405FE7"/>
  </w:style>
  <w:style w:type="character" w:customStyle="1" w:styleId="WW8Num8z5">
    <w:name w:val="WW8Num8z5"/>
    <w:rsid w:val="00405FE7"/>
  </w:style>
  <w:style w:type="character" w:customStyle="1" w:styleId="WW8Num8z6">
    <w:name w:val="WW8Num8z6"/>
    <w:rsid w:val="00405FE7"/>
  </w:style>
  <w:style w:type="character" w:customStyle="1" w:styleId="WW8Num8z7">
    <w:name w:val="WW8Num8z7"/>
    <w:rsid w:val="00405FE7"/>
  </w:style>
  <w:style w:type="character" w:customStyle="1" w:styleId="WW8Num8z8">
    <w:name w:val="WW8Num8z8"/>
    <w:rsid w:val="00405FE7"/>
  </w:style>
  <w:style w:type="character" w:customStyle="1" w:styleId="WW8Num9z0">
    <w:name w:val="WW8Num9z0"/>
    <w:rsid w:val="00405FE7"/>
    <w:rPr>
      <w:b/>
      <w:bCs w:val="0"/>
      <w:color w:val="000000"/>
      <w:sz w:val="24"/>
      <w:szCs w:val="24"/>
    </w:rPr>
  </w:style>
  <w:style w:type="character" w:customStyle="1" w:styleId="WW8Num10z0">
    <w:name w:val="WW8Num10z0"/>
    <w:rsid w:val="00405FE7"/>
    <w:rPr>
      <w:bCs/>
      <w:color w:val="000000"/>
      <w:sz w:val="24"/>
      <w:szCs w:val="24"/>
    </w:rPr>
  </w:style>
  <w:style w:type="character" w:customStyle="1" w:styleId="WW8Num10z1">
    <w:name w:val="WW8Num10z1"/>
    <w:rsid w:val="00405FE7"/>
  </w:style>
  <w:style w:type="character" w:customStyle="1" w:styleId="WW8Num10z2">
    <w:name w:val="WW8Num10z2"/>
    <w:rsid w:val="00405FE7"/>
  </w:style>
  <w:style w:type="character" w:customStyle="1" w:styleId="WW8Num10z3">
    <w:name w:val="WW8Num10z3"/>
    <w:rsid w:val="00405FE7"/>
  </w:style>
  <w:style w:type="character" w:customStyle="1" w:styleId="WW8Num10z4">
    <w:name w:val="WW8Num10z4"/>
    <w:rsid w:val="00405FE7"/>
  </w:style>
  <w:style w:type="character" w:customStyle="1" w:styleId="WW8Num10z5">
    <w:name w:val="WW8Num10z5"/>
    <w:rsid w:val="00405FE7"/>
  </w:style>
  <w:style w:type="character" w:customStyle="1" w:styleId="WW8Num10z6">
    <w:name w:val="WW8Num10z6"/>
    <w:rsid w:val="00405FE7"/>
  </w:style>
  <w:style w:type="character" w:customStyle="1" w:styleId="WW8Num10z7">
    <w:name w:val="WW8Num10z7"/>
    <w:rsid w:val="00405FE7"/>
  </w:style>
  <w:style w:type="character" w:customStyle="1" w:styleId="WW8Num10z8">
    <w:name w:val="WW8Num10z8"/>
    <w:rsid w:val="00405FE7"/>
  </w:style>
  <w:style w:type="character" w:customStyle="1" w:styleId="WW8Num11z0">
    <w:name w:val="WW8Num11z0"/>
    <w:rsid w:val="00405FE7"/>
    <w:rPr>
      <w:rFonts w:ascii="Verdana" w:hAnsi="Verdana" w:cs="Verdana" w:hint="default"/>
      <w:b/>
      <w:color w:val="000000"/>
      <w:sz w:val="24"/>
      <w:szCs w:val="24"/>
    </w:rPr>
  </w:style>
  <w:style w:type="character" w:customStyle="1" w:styleId="WW8Num11z1">
    <w:name w:val="WW8Num11z1"/>
    <w:rsid w:val="00405FE7"/>
    <w:rPr>
      <w:rFonts w:ascii="Courier New" w:hAnsi="Courier New" w:cs="Courier New"/>
    </w:rPr>
  </w:style>
  <w:style w:type="character" w:customStyle="1" w:styleId="WW8Num11z2">
    <w:name w:val="WW8Num11z2"/>
    <w:rsid w:val="00405FE7"/>
    <w:rPr>
      <w:rFonts w:ascii="Wingdings" w:hAnsi="Wingdings" w:cs="Wingdings"/>
    </w:rPr>
  </w:style>
  <w:style w:type="character" w:customStyle="1" w:styleId="WW8Num11z3">
    <w:name w:val="WW8Num11z3"/>
    <w:rsid w:val="00405FE7"/>
    <w:rPr>
      <w:rFonts w:ascii="Symbol" w:hAnsi="Symbol" w:cs="Symbol"/>
    </w:rPr>
  </w:style>
  <w:style w:type="character" w:customStyle="1" w:styleId="WW8Num11z4">
    <w:name w:val="WW8Num11z4"/>
    <w:rsid w:val="00405FE7"/>
  </w:style>
  <w:style w:type="character" w:customStyle="1" w:styleId="WW8Num11z5">
    <w:name w:val="WW8Num11z5"/>
    <w:rsid w:val="00405FE7"/>
  </w:style>
  <w:style w:type="character" w:customStyle="1" w:styleId="WW8Num11z6">
    <w:name w:val="WW8Num11z6"/>
    <w:rsid w:val="00405FE7"/>
  </w:style>
  <w:style w:type="character" w:customStyle="1" w:styleId="WW8Num11z7">
    <w:name w:val="WW8Num11z7"/>
    <w:rsid w:val="00405FE7"/>
  </w:style>
  <w:style w:type="character" w:customStyle="1" w:styleId="WW8Num11z8">
    <w:name w:val="WW8Num11z8"/>
    <w:rsid w:val="00405FE7"/>
  </w:style>
  <w:style w:type="character" w:customStyle="1" w:styleId="WW8Num12z0">
    <w:name w:val="WW8Num12z0"/>
    <w:rsid w:val="00405FE7"/>
  </w:style>
  <w:style w:type="character" w:customStyle="1" w:styleId="WW8Num12z1">
    <w:name w:val="WW8Num12z1"/>
    <w:rsid w:val="00405FE7"/>
    <w:rPr>
      <w:rFonts w:ascii="Wingdings" w:hAnsi="Wingdings" w:cs="Wingdings"/>
    </w:rPr>
  </w:style>
  <w:style w:type="character" w:customStyle="1" w:styleId="WW8Num12z2">
    <w:name w:val="WW8Num12z2"/>
    <w:rsid w:val="00405FE7"/>
  </w:style>
  <w:style w:type="character" w:customStyle="1" w:styleId="WW8Num12z3">
    <w:name w:val="WW8Num12z3"/>
    <w:rsid w:val="00405FE7"/>
  </w:style>
  <w:style w:type="character" w:customStyle="1" w:styleId="WW8Num12z4">
    <w:name w:val="WW8Num12z4"/>
    <w:rsid w:val="00405FE7"/>
  </w:style>
  <w:style w:type="character" w:customStyle="1" w:styleId="WW8Num12z5">
    <w:name w:val="WW8Num12z5"/>
    <w:rsid w:val="00405FE7"/>
  </w:style>
  <w:style w:type="character" w:customStyle="1" w:styleId="WW8Num12z6">
    <w:name w:val="WW8Num12z6"/>
    <w:rsid w:val="00405FE7"/>
  </w:style>
  <w:style w:type="character" w:customStyle="1" w:styleId="WW8Num12z7">
    <w:name w:val="WW8Num12z7"/>
    <w:rsid w:val="00405FE7"/>
  </w:style>
  <w:style w:type="character" w:customStyle="1" w:styleId="WW8Num12z8">
    <w:name w:val="WW8Num12z8"/>
    <w:rsid w:val="00405FE7"/>
  </w:style>
  <w:style w:type="character" w:customStyle="1" w:styleId="WW8Num13z0">
    <w:name w:val="WW8Num13z0"/>
    <w:rsid w:val="00405FE7"/>
    <w:rPr>
      <w:rFonts w:ascii="Symbol" w:hAnsi="Symbol" w:cs="Symbol"/>
      <w:kern w:val="2"/>
      <w:sz w:val="24"/>
      <w:szCs w:val="24"/>
      <w:lang w:eastAsia="hi-IN" w:bidi="hi-IN"/>
    </w:rPr>
  </w:style>
  <w:style w:type="character" w:customStyle="1" w:styleId="WW8Num13z1">
    <w:name w:val="WW8Num13z1"/>
    <w:rsid w:val="00405FE7"/>
    <w:rPr>
      <w:rFonts w:ascii="Courier New" w:hAnsi="Courier New" w:cs="Courier New"/>
    </w:rPr>
  </w:style>
  <w:style w:type="character" w:customStyle="1" w:styleId="WW8Num13z2">
    <w:name w:val="WW8Num13z2"/>
    <w:rsid w:val="00405FE7"/>
    <w:rPr>
      <w:rFonts w:ascii="Wingdings" w:hAnsi="Wingdings" w:cs="Wingdings"/>
    </w:rPr>
  </w:style>
  <w:style w:type="character" w:customStyle="1" w:styleId="WW8Num14z0">
    <w:name w:val="WW8Num14z0"/>
    <w:rsid w:val="00405FE7"/>
    <w:rPr>
      <w:iCs/>
      <w:color w:val="000000"/>
      <w:sz w:val="24"/>
      <w:szCs w:val="24"/>
    </w:rPr>
  </w:style>
  <w:style w:type="character" w:customStyle="1" w:styleId="WW8Num15z0">
    <w:name w:val="WW8Num15z0"/>
    <w:rsid w:val="00405FE7"/>
    <w:rPr>
      <w:iCs/>
      <w:color w:val="000000"/>
      <w:sz w:val="24"/>
      <w:szCs w:val="24"/>
    </w:rPr>
  </w:style>
  <w:style w:type="character" w:customStyle="1" w:styleId="WW8Num16z0">
    <w:name w:val="WW8Num16z0"/>
    <w:rsid w:val="00405FE7"/>
    <w:rPr>
      <w:rFonts w:ascii="Symbol" w:hAnsi="Symbol" w:cs="Symbol" w:hint="default"/>
      <w:b/>
      <w:bCs/>
      <w:color w:val="000000"/>
      <w:sz w:val="24"/>
      <w:szCs w:val="24"/>
    </w:rPr>
  </w:style>
  <w:style w:type="character" w:customStyle="1" w:styleId="WW8Num16z1">
    <w:name w:val="WW8Num16z1"/>
    <w:rsid w:val="00405FE7"/>
    <w:rPr>
      <w:rFonts w:ascii="Symbol" w:hAnsi="Symbol" w:cs="Symbol"/>
    </w:rPr>
  </w:style>
  <w:style w:type="character" w:customStyle="1" w:styleId="WW8Num17z0">
    <w:name w:val="WW8Num17z0"/>
    <w:rsid w:val="00405FE7"/>
    <w:rPr>
      <w:rFonts w:hint="default"/>
      <w:color w:val="000000"/>
      <w:sz w:val="24"/>
      <w:szCs w:val="24"/>
    </w:rPr>
  </w:style>
  <w:style w:type="character" w:customStyle="1" w:styleId="WW8Num18z0">
    <w:name w:val="WW8Num18z0"/>
    <w:rsid w:val="00405FE7"/>
    <w:rPr>
      <w:rFonts w:hint="default"/>
      <w:b w:val="0"/>
      <w:color w:val="000000"/>
      <w:sz w:val="24"/>
      <w:szCs w:val="24"/>
    </w:rPr>
  </w:style>
  <w:style w:type="character" w:customStyle="1" w:styleId="WW8Num18z1">
    <w:name w:val="WW8Num18z1"/>
    <w:rsid w:val="00405FE7"/>
  </w:style>
  <w:style w:type="character" w:customStyle="1" w:styleId="WW8Num18z2">
    <w:name w:val="WW8Num18z2"/>
    <w:rsid w:val="00405FE7"/>
  </w:style>
  <w:style w:type="character" w:customStyle="1" w:styleId="WW8Num18z3">
    <w:name w:val="WW8Num18z3"/>
    <w:rsid w:val="00405FE7"/>
  </w:style>
  <w:style w:type="character" w:customStyle="1" w:styleId="WW8Num18z4">
    <w:name w:val="WW8Num18z4"/>
    <w:rsid w:val="00405FE7"/>
  </w:style>
  <w:style w:type="character" w:customStyle="1" w:styleId="WW8Num18z5">
    <w:name w:val="WW8Num18z5"/>
    <w:rsid w:val="00405FE7"/>
  </w:style>
  <w:style w:type="character" w:customStyle="1" w:styleId="WW8Num18z6">
    <w:name w:val="WW8Num18z6"/>
    <w:rsid w:val="00405FE7"/>
  </w:style>
  <w:style w:type="character" w:customStyle="1" w:styleId="WW8Num18z7">
    <w:name w:val="WW8Num18z7"/>
    <w:rsid w:val="00405FE7"/>
  </w:style>
  <w:style w:type="character" w:customStyle="1" w:styleId="WW8Num18z8">
    <w:name w:val="WW8Num18z8"/>
    <w:rsid w:val="00405FE7"/>
  </w:style>
  <w:style w:type="character" w:customStyle="1" w:styleId="WW8Num19z0">
    <w:name w:val="WW8Num19z0"/>
    <w:rsid w:val="00405FE7"/>
    <w:rPr>
      <w:color w:val="000000"/>
      <w:sz w:val="24"/>
      <w:szCs w:val="24"/>
    </w:rPr>
  </w:style>
  <w:style w:type="character" w:customStyle="1" w:styleId="WW8Num19z1">
    <w:name w:val="WW8Num19z1"/>
    <w:rsid w:val="00405FE7"/>
  </w:style>
  <w:style w:type="character" w:customStyle="1" w:styleId="WW8Num19z2">
    <w:name w:val="WW8Num19z2"/>
    <w:rsid w:val="00405FE7"/>
  </w:style>
  <w:style w:type="character" w:customStyle="1" w:styleId="WW8Num19z3">
    <w:name w:val="WW8Num19z3"/>
    <w:rsid w:val="00405FE7"/>
  </w:style>
  <w:style w:type="character" w:customStyle="1" w:styleId="WW8Num19z4">
    <w:name w:val="WW8Num19z4"/>
    <w:rsid w:val="00405FE7"/>
  </w:style>
  <w:style w:type="character" w:customStyle="1" w:styleId="WW8Num19z5">
    <w:name w:val="WW8Num19z5"/>
    <w:rsid w:val="00405FE7"/>
  </w:style>
  <w:style w:type="character" w:customStyle="1" w:styleId="WW8Num19z6">
    <w:name w:val="WW8Num19z6"/>
    <w:rsid w:val="00405FE7"/>
  </w:style>
  <w:style w:type="character" w:customStyle="1" w:styleId="WW8Num19z7">
    <w:name w:val="WW8Num19z7"/>
    <w:rsid w:val="00405FE7"/>
  </w:style>
  <w:style w:type="character" w:customStyle="1" w:styleId="WW8Num19z8">
    <w:name w:val="WW8Num19z8"/>
    <w:rsid w:val="00405FE7"/>
  </w:style>
  <w:style w:type="character" w:customStyle="1" w:styleId="WW8Num20z0">
    <w:name w:val="WW8Num20z0"/>
    <w:rsid w:val="00405FE7"/>
    <w:rPr>
      <w:rFonts w:hint="default"/>
      <w:color w:val="000000"/>
      <w:sz w:val="24"/>
      <w:szCs w:val="24"/>
    </w:rPr>
  </w:style>
  <w:style w:type="character" w:customStyle="1" w:styleId="WW8Num20z1">
    <w:name w:val="WW8Num20z1"/>
    <w:rsid w:val="00405FE7"/>
  </w:style>
  <w:style w:type="character" w:customStyle="1" w:styleId="WW8Num20z2">
    <w:name w:val="WW8Num20z2"/>
    <w:rsid w:val="00405FE7"/>
  </w:style>
  <w:style w:type="character" w:customStyle="1" w:styleId="WW8Num20z3">
    <w:name w:val="WW8Num20z3"/>
    <w:rsid w:val="00405FE7"/>
  </w:style>
  <w:style w:type="character" w:customStyle="1" w:styleId="WW8Num20z4">
    <w:name w:val="WW8Num20z4"/>
    <w:rsid w:val="00405FE7"/>
  </w:style>
  <w:style w:type="character" w:customStyle="1" w:styleId="WW8Num20z5">
    <w:name w:val="WW8Num20z5"/>
    <w:rsid w:val="00405FE7"/>
  </w:style>
  <w:style w:type="character" w:customStyle="1" w:styleId="WW8Num20z6">
    <w:name w:val="WW8Num20z6"/>
    <w:rsid w:val="00405FE7"/>
  </w:style>
  <w:style w:type="character" w:customStyle="1" w:styleId="WW8Num20z7">
    <w:name w:val="WW8Num20z7"/>
    <w:rsid w:val="00405FE7"/>
  </w:style>
  <w:style w:type="character" w:customStyle="1" w:styleId="WW8Num20z8">
    <w:name w:val="WW8Num20z8"/>
    <w:rsid w:val="00405FE7"/>
  </w:style>
  <w:style w:type="character" w:customStyle="1" w:styleId="WW8Num21z0">
    <w:name w:val="WW8Num21z0"/>
    <w:rsid w:val="00405FE7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8Num21z1">
    <w:name w:val="WW8Num21z1"/>
    <w:rsid w:val="00405FE7"/>
  </w:style>
  <w:style w:type="character" w:customStyle="1" w:styleId="WW8Num21z2">
    <w:name w:val="WW8Num21z2"/>
    <w:rsid w:val="00405FE7"/>
  </w:style>
  <w:style w:type="character" w:customStyle="1" w:styleId="WW8Num21z3">
    <w:name w:val="WW8Num21z3"/>
    <w:rsid w:val="00405FE7"/>
  </w:style>
  <w:style w:type="character" w:customStyle="1" w:styleId="WW8Num21z4">
    <w:name w:val="WW8Num21z4"/>
    <w:rsid w:val="00405FE7"/>
  </w:style>
  <w:style w:type="character" w:customStyle="1" w:styleId="WW8Num21z5">
    <w:name w:val="WW8Num21z5"/>
    <w:rsid w:val="00405FE7"/>
  </w:style>
  <w:style w:type="character" w:customStyle="1" w:styleId="WW8Num21z6">
    <w:name w:val="WW8Num21z6"/>
    <w:rsid w:val="00405FE7"/>
  </w:style>
  <w:style w:type="character" w:customStyle="1" w:styleId="WW8Num21z7">
    <w:name w:val="WW8Num21z7"/>
    <w:rsid w:val="00405FE7"/>
  </w:style>
  <w:style w:type="character" w:customStyle="1" w:styleId="WW8Num21z8">
    <w:name w:val="WW8Num21z8"/>
    <w:rsid w:val="00405FE7"/>
  </w:style>
  <w:style w:type="character" w:customStyle="1" w:styleId="WW8Num22z0">
    <w:name w:val="WW8Num22z0"/>
    <w:rsid w:val="00405FE7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8Num22z1">
    <w:name w:val="WW8Num22z1"/>
    <w:rsid w:val="00405FE7"/>
  </w:style>
  <w:style w:type="character" w:customStyle="1" w:styleId="WW8Num22z2">
    <w:name w:val="WW8Num22z2"/>
    <w:rsid w:val="00405FE7"/>
  </w:style>
  <w:style w:type="character" w:customStyle="1" w:styleId="WW8Num22z3">
    <w:name w:val="WW8Num22z3"/>
    <w:rsid w:val="00405FE7"/>
  </w:style>
  <w:style w:type="character" w:customStyle="1" w:styleId="WW8Num22z4">
    <w:name w:val="WW8Num22z4"/>
    <w:rsid w:val="00405FE7"/>
  </w:style>
  <w:style w:type="character" w:customStyle="1" w:styleId="WW8Num22z5">
    <w:name w:val="WW8Num22z5"/>
    <w:rsid w:val="00405FE7"/>
  </w:style>
  <w:style w:type="character" w:customStyle="1" w:styleId="WW8Num22z6">
    <w:name w:val="WW8Num22z6"/>
    <w:rsid w:val="00405FE7"/>
  </w:style>
  <w:style w:type="character" w:customStyle="1" w:styleId="WW8Num22z7">
    <w:name w:val="WW8Num22z7"/>
    <w:rsid w:val="00405FE7"/>
  </w:style>
  <w:style w:type="character" w:customStyle="1" w:styleId="WW8Num22z8">
    <w:name w:val="WW8Num22z8"/>
    <w:rsid w:val="00405FE7"/>
  </w:style>
  <w:style w:type="character" w:customStyle="1" w:styleId="WW8Num23z0">
    <w:name w:val="WW8Num23z0"/>
    <w:rsid w:val="00405FE7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8Num23z1">
    <w:name w:val="WW8Num23z1"/>
    <w:rsid w:val="00405FE7"/>
  </w:style>
  <w:style w:type="character" w:customStyle="1" w:styleId="WW8Num23z2">
    <w:name w:val="WW8Num23z2"/>
    <w:rsid w:val="00405FE7"/>
  </w:style>
  <w:style w:type="character" w:customStyle="1" w:styleId="WW8Num23z3">
    <w:name w:val="WW8Num23z3"/>
    <w:rsid w:val="00405FE7"/>
  </w:style>
  <w:style w:type="character" w:customStyle="1" w:styleId="WW8Num23z4">
    <w:name w:val="WW8Num23z4"/>
    <w:rsid w:val="00405FE7"/>
  </w:style>
  <w:style w:type="character" w:customStyle="1" w:styleId="WW8Num23z5">
    <w:name w:val="WW8Num23z5"/>
    <w:rsid w:val="00405FE7"/>
  </w:style>
  <w:style w:type="character" w:customStyle="1" w:styleId="WW8Num23z6">
    <w:name w:val="WW8Num23z6"/>
    <w:rsid w:val="00405FE7"/>
  </w:style>
  <w:style w:type="character" w:customStyle="1" w:styleId="WW8Num23z7">
    <w:name w:val="WW8Num23z7"/>
    <w:rsid w:val="00405FE7"/>
  </w:style>
  <w:style w:type="character" w:customStyle="1" w:styleId="WW8Num23z8">
    <w:name w:val="WW8Num23z8"/>
    <w:rsid w:val="00405FE7"/>
  </w:style>
  <w:style w:type="character" w:customStyle="1" w:styleId="WW8Num24z0">
    <w:name w:val="WW8Num24z0"/>
    <w:rsid w:val="00405FE7"/>
    <w:rPr>
      <w:rFonts w:hint="default"/>
      <w:b w:val="0"/>
      <w:color w:val="000000"/>
      <w:spacing w:val="-3"/>
      <w:sz w:val="24"/>
      <w:szCs w:val="24"/>
    </w:rPr>
  </w:style>
  <w:style w:type="character" w:customStyle="1" w:styleId="WW8Num24z1">
    <w:name w:val="WW8Num24z1"/>
    <w:rsid w:val="00405FE7"/>
    <w:rPr>
      <w:rFonts w:hint="default"/>
    </w:rPr>
  </w:style>
  <w:style w:type="character" w:customStyle="1" w:styleId="WW8Num24z2">
    <w:name w:val="WW8Num24z2"/>
    <w:rsid w:val="00405FE7"/>
  </w:style>
  <w:style w:type="character" w:customStyle="1" w:styleId="WW8Num24z3">
    <w:name w:val="WW8Num24z3"/>
    <w:rsid w:val="00405FE7"/>
  </w:style>
  <w:style w:type="character" w:customStyle="1" w:styleId="WW8Num24z4">
    <w:name w:val="WW8Num24z4"/>
    <w:rsid w:val="00405FE7"/>
  </w:style>
  <w:style w:type="character" w:customStyle="1" w:styleId="WW8Num24z5">
    <w:name w:val="WW8Num24z5"/>
    <w:rsid w:val="00405FE7"/>
  </w:style>
  <w:style w:type="character" w:customStyle="1" w:styleId="WW8Num24z6">
    <w:name w:val="WW8Num24z6"/>
    <w:rsid w:val="00405FE7"/>
  </w:style>
  <w:style w:type="character" w:customStyle="1" w:styleId="WW8Num24z7">
    <w:name w:val="WW8Num24z7"/>
    <w:rsid w:val="00405FE7"/>
  </w:style>
  <w:style w:type="character" w:customStyle="1" w:styleId="WW8Num24z8">
    <w:name w:val="WW8Num24z8"/>
    <w:rsid w:val="00405FE7"/>
  </w:style>
  <w:style w:type="character" w:customStyle="1" w:styleId="WW8Num25z0">
    <w:name w:val="WW8Num25z0"/>
    <w:rsid w:val="00405FE7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8Num25z1">
    <w:name w:val="WW8Num25z1"/>
    <w:rsid w:val="00405FE7"/>
  </w:style>
  <w:style w:type="character" w:customStyle="1" w:styleId="WW8Num25z2">
    <w:name w:val="WW8Num25z2"/>
    <w:rsid w:val="00405FE7"/>
  </w:style>
  <w:style w:type="character" w:customStyle="1" w:styleId="WW8Num25z3">
    <w:name w:val="WW8Num25z3"/>
    <w:rsid w:val="00405FE7"/>
  </w:style>
  <w:style w:type="character" w:customStyle="1" w:styleId="WW8Num25z4">
    <w:name w:val="WW8Num25z4"/>
    <w:rsid w:val="00405FE7"/>
  </w:style>
  <w:style w:type="character" w:customStyle="1" w:styleId="WW8Num25z5">
    <w:name w:val="WW8Num25z5"/>
    <w:rsid w:val="00405FE7"/>
  </w:style>
  <w:style w:type="character" w:customStyle="1" w:styleId="WW8Num25z6">
    <w:name w:val="WW8Num25z6"/>
    <w:rsid w:val="00405FE7"/>
  </w:style>
  <w:style w:type="character" w:customStyle="1" w:styleId="WW8Num25z7">
    <w:name w:val="WW8Num25z7"/>
    <w:rsid w:val="00405FE7"/>
  </w:style>
  <w:style w:type="character" w:customStyle="1" w:styleId="WW8Num25z8">
    <w:name w:val="WW8Num25z8"/>
    <w:rsid w:val="00405FE7"/>
  </w:style>
  <w:style w:type="character" w:customStyle="1" w:styleId="WW8Num26z0">
    <w:name w:val="WW8Num26z0"/>
    <w:rsid w:val="00405FE7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8Num26z1">
    <w:name w:val="WW8Num26z1"/>
    <w:rsid w:val="00405FE7"/>
  </w:style>
  <w:style w:type="character" w:customStyle="1" w:styleId="WW8Num26z2">
    <w:name w:val="WW8Num26z2"/>
    <w:rsid w:val="00405FE7"/>
  </w:style>
  <w:style w:type="character" w:customStyle="1" w:styleId="WW8Num26z3">
    <w:name w:val="WW8Num26z3"/>
    <w:rsid w:val="00405FE7"/>
  </w:style>
  <w:style w:type="character" w:customStyle="1" w:styleId="WW8Num26z4">
    <w:name w:val="WW8Num26z4"/>
    <w:rsid w:val="00405FE7"/>
  </w:style>
  <w:style w:type="character" w:customStyle="1" w:styleId="WW8Num26z5">
    <w:name w:val="WW8Num26z5"/>
    <w:rsid w:val="00405FE7"/>
  </w:style>
  <w:style w:type="character" w:customStyle="1" w:styleId="WW8Num26z6">
    <w:name w:val="WW8Num26z6"/>
    <w:rsid w:val="00405FE7"/>
  </w:style>
  <w:style w:type="character" w:customStyle="1" w:styleId="WW8Num26z7">
    <w:name w:val="WW8Num26z7"/>
    <w:rsid w:val="00405FE7"/>
  </w:style>
  <w:style w:type="character" w:customStyle="1" w:styleId="WW8Num26z8">
    <w:name w:val="WW8Num26z8"/>
    <w:rsid w:val="00405FE7"/>
  </w:style>
  <w:style w:type="character" w:customStyle="1" w:styleId="WW8Num27z0">
    <w:name w:val="WW8Num27z0"/>
    <w:rsid w:val="00405FE7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8Num27z1">
    <w:name w:val="WW8Num27z1"/>
    <w:rsid w:val="00405FE7"/>
  </w:style>
  <w:style w:type="character" w:customStyle="1" w:styleId="WW8Num27z2">
    <w:name w:val="WW8Num27z2"/>
    <w:rsid w:val="00405FE7"/>
  </w:style>
  <w:style w:type="character" w:customStyle="1" w:styleId="WW8Num27z3">
    <w:name w:val="WW8Num27z3"/>
    <w:rsid w:val="00405FE7"/>
  </w:style>
  <w:style w:type="character" w:customStyle="1" w:styleId="WW8Num27z4">
    <w:name w:val="WW8Num27z4"/>
    <w:rsid w:val="00405FE7"/>
  </w:style>
  <w:style w:type="character" w:customStyle="1" w:styleId="WW8Num27z5">
    <w:name w:val="WW8Num27z5"/>
    <w:rsid w:val="00405FE7"/>
  </w:style>
  <w:style w:type="character" w:customStyle="1" w:styleId="WW8Num27z6">
    <w:name w:val="WW8Num27z6"/>
    <w:rsid w:val="00405FE7"/>
  </w:style>
  <w:style w:type="character" w:customStyle="1" w:styleId="WW8Num27z7">
    <w:name w:val="WW8Num27z7"/>
    <w:rsid w:val="00405FE7"/>
  </w:style>
  <w:style w:type="character" w:customStyle="1" w:styleId="WW8Num27z8">
    <w:name w:val="WW8Num27z8"/>
    <w:rsid w:val="00405FE7"/>
  </w:style>
  <w:style w:type="character" w:customStyle="1" w:styleId="WW8Num28z0">
    <w:name w:val="WW8Num28z0"/>
    <w:rsid w:val="00405FE7"/>
    <w:rPr>
      <w:color w:val="000000"/>
      <w:sz w:val="24"/>
      <w:szCs w:val="24"/>
    </w:rPr>
  </w:style>
  <w:style w:type="character" w:customStyle="1" w:styleId="WW8Num28z1">
    <w:name w:val="WW8Num28z1"/>
    <w:rsid w:val="00405FE7"/>
  </w:style>
  <w:style w:type="character" w:customStyle="1" w:styleId="WW8Num28z2">
    <w:name w:val="WW8Num28z2"/>
    <w:rsid w:val="00405FE7"/>
  </w:style>
  <w:style w:type="character" w:customStyle="1" w:styleId="WW8Num28z3">
    <w:name w:val="WW8Num28z3"/>
    <w:rsid w:val="00405FE7"/>
  </w:style>
  <w:style w:type="character" w:customStyle="1" w:styleId="WW8Num28z4">
    <w:name w:val="WW8Num28z4"/>
    <w:rsid w:val="00405FE7"/>
  </w:style>
  <w:style w:type="character" w:customStyle="1" w:styleId="WW8Num28z5">
    <w:name w:val="WW8Num28z5"/>
    <w:rsid w:val="00405FE7"/>
  </w:style>
  <w:style w:type="character" w:customStyle="1" w:styleId="WW8Num28z6">
    <w:name w:val="WW8Num28z6"/>
    <w:rsid w:val="00405FE7"/>
  </w:style>
  <w:style w:type="character" w:customStyle="1" w:styleId="WW8Num28z7">
    <w:name w:val="WW8Num28z7"/>
    <w:rsid w:val="00405FE7"/>
  </w:style>
  <w:style w:type="character" w:customStyle="1" w:styleId="WW8Num28z8">
    <w:name w:val="WW8Num28z8"/>
    <w:rsid w:val="00405FE7"/>
  </w:style>
  <w:style w:type="character" w:customStyle="1" w:styleId="WW8Num29z0">
    <w:name w:val="WW8Num29z0"/>
    <w:rsid w:val="00405FE7"/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WW8Num29z1">
    <w:name w:val="WW8Num29z1"/>
    <w:rsid w:val="00405FE7"/>
  </w:style>
  <w:style w:type="character" w:customStyle="1" w:styleId="WW8Num29z2">
    <w:name w:val="WW8Num29z2"/>
    <w:rsid w:val="00405FE7"/>
  </w:style>
  <w:style w:type="character" w:customStyle="1" w:styleId="WW8Num29z3">
    <w:name w:val="WW8Num29z3"/>
    <w:rsid w:val="00405FE7"/>
  </w:style>
  <w:style w:type="character" w:customStyle="1" w:styleId="WW8Num29z4">
    <w:name w:val="WW8Num29z4"/>
    <w:rsid w:val="00405FE7"/>
  </w:style>
  <w:style w:type="character" w:customStyle="1" w:styleId="WW8Num29z5">
    <w:name w:val="WW8Num29z5"/>
    <w:rsid w:val="00405FE7"/>
  </w:style>
  <w:style w:type="character" w:customStyle="1" w:styleId="WW8Num29z6">
    <w:name w:val="WW8Num29z6"/>
    <w:rsid w:val="00405FE7"/>
  </w:style>
  <w:style w:type="character" w:customStyle="1" w:styleId="WW8Num29z7">
    <w:name w:val="WW8Num29z7"/>
    <w:rsid w:val="00405FE7"/>
  </w:style>
  <w:style w:type="character" w:customStyle="1" w:styleId="WW8Num29z8">
    <w:name w:val="WW8Num29z8"/>
    <w:rsid w:val="00405FE7"/>
  </w:style>
  <w:style w:type="character" w:customStyle="1" w:styleId="WW8Num30z0">
    <w:name w:val="WW8Num30z0"/>
    <w:rsid w:val="00405FE7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8Num30z1">
    <w:name w:val="WW8Num30z1"/>
    <w:rsid w:val="00405FE7"/>
  </w:style>
  <w:style w:type="character" w:customStyle="1" w:styleId="WW8Num30z2">
    <w:name w:val="WW8Num30z2"/>
    <w:rsid w:val="00405FE7"/>
  </w:style>
  <w:style w:type="character" w:customStyle="1" w:styleId="WW8Num30z3">
    <w:name w:val="WW8Num30z3"/>
    <w:rsid w:val="00405FE7"/>
  </w:style>
  <w:style w:type="character" w:customStyle="1" w:styleId="WW8Num30z4">
    <w:name w:val="WW8Num30z4"/>
    <w:rsid w:val="00405FE7"/>
  </w:style>
  <w:style w:type="character" w:customStyle="1" w:styleId="WW8Num30z5">
    <w:name w:val="WW8Num30z5"/>
    <w:rsid w:val="00405FE7"/>
  </w:style>
  <w:style w:type="character" w:customStyle="1" w:styleId="WW8Num30z6">
    <w:name w:val="WW8Num30z6"/>
    <w:rsid w:val="00405FE7"/>
  </w:style>
  <w:style w:type="character" w:customStyle="1" w:styleId="WW8Num30z7">
    <w:name w:val="WW8Num30z7"/>
    <w:rsid w:val="00405FE7"/>
  </w:style>
  <w:style w:type="character" w:customStyle="1" w:styleId="WW8Num30z8">
    <w:name w:val="WW8Num30z8"/>
    <w:rsid w:val="00405FE7"/>
  </w:style>
  <w:style w:type="character" w:customStyle="1" w:styleId="WW8Num31z0">
    <w:name w:val="WW8Num31z0"/>
    <w:rsid w:val="00405FE7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31z1">
    <w:name w:val="WW8Num31z1"/>
    <w:rsid w:val="00405FE7"/>
  </w:style>
  <w:style w:type="character" w:customStyle="1" w:styleId="WW8Num31z2">
    <w:name w:val="WW8Num31z2"/>
    <w:rsid w:val="00405FE7"/>
  </w:style>
  <w:style w:type="character" w:customStyle="1" w:styleId="WW8Num31z3">
    <w:name w:val="WW8Num31z3"/>
    <w:rsid w:val="00405FE7"/>
  </w:style>
  <w:style w:type="character" w:customStyle="1" w:styleId="WW8Num31z4">
    <w:name w:val="WW8Num31z4"/>
    <w:rsid w:val="00405FE7"/>
  </w:style>
  <w:style w:type="character" w:customStyle="1" w:styleId="WW8Num31z5">
    <w:name w:val="WW8Num31z5"/>
    <w:rsid w:val="00405FE7"/>
  </w:style>
  <w:style w:type="character" w:customStyle="1" w:styleId="WW8Num31z6">
    <w:name w:val="WW8Num31z6"/>
    <w:rsid w:val="00405FE7"/>
  </w:style>
  <w:style w:type="character" w:customStyle="1" w:styleId="WW8Num31z7">
    <w:name w:val="WW8Num31z7"/>
    <w:rsid w:val="00405FE7"/>
  </w:style>
  <w:style w:type="character" w:customStyle="1" w:styleId="WW8Num31z8">
    <w:name w:val="WW8Num31z8"/>
    <w:rsid w:val="00405FE7"/>
  </w:style>
  <w:style w:type="character" w:customStyle="1" w:styleId="WW8Num32z0">
    <w:name w:val="WW8Num32z0"/>
    <w:rsid w:val="00405FE7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32z1">
    <w:name w:val="WW8Num32z1"/>
    <w:rsid w:val="00405FE7"/>
  </w:style>
  <w:style w:type="character" w:customStyle="1" w:styleId="WW8Num32z2">
    <w:name w:val="WW8Num32z2"/>
    <w:rsid w:val="00405FE7"/>
  </w:style>
  <w:style w:type="character" w:customStyle="1" w:styleId="WW8Num32z3">
    <w:name w:val="WW8Num32z3"/>
    <w:rsid w:val="00405FE7"/>
  </w:style>
  <w:style w:type="character" w:customStyle="1" w:styleId="WW8Num32z4">
    <w:name w:val="WW8Num32z4"/>
    <w:rsid w:val="00405FE7"/>
  </w:style>
  <w:style w:type="character" w:customStyle="1" w:styleId="WW8Num32z5">
    <w:name w:val="WW8Num32z5"/>
    <w:rsid w:val="00405FE7"/>
  </w:style>
  <w:style w:type="character" w:customStyle="1" w:styleId="WW8Num32z6">
    <w:name w:val="WW8Num32z6"/>
    <w:rsid w:val="00405FE7"/>
  </w:style>
  <w:style w:type="character" w:customStyle="1" w:styleId="WW8Num32z7">
    <w:name w:val="WW8Num32z7"/>
    <w:rsid w:val="00405FE7"/>
  </w:style>
  <w:style w:type="character" w:customStyle="1" w:styleId="WW8Num32z8">
    <w:name w:val="WW8Num32z8"/>
    <w:rsid w:val="00405FE7"/>
  </w:style>
  <w:style w:type="character" w:customStyle="1" w:styleId="WW8Num33z0">
    <w:name w:val="WW8Num33z0"/>
    <w:rsid w:val="00405FE7"/>
  </w:style>
  <w:style w:type="character" w:customStyle="1" w:styleId="WW8Num33z1">
    <w:name w:val="WW8Num33z1"/>
    <w:rsid w:val="00405FE7"/>
  </w:style>
  <w:style w:type="character" w:customStyle="1" w:styleId="WW8Num33z2">
    <w:name w:val="WW8Num33z2"/>
    <w:rsid w:val="00405FE7"/>
    <w:rPr>
      <w:rFonts w:hint="default"/>
      <w:bCs/>
      <w:sz w:val="24"/>
      <w:szCs w:val="24"/>
    </w:rPr>
  </w:style>
  <w:style w:type="character" w:customStyle="1" w:styleId="WW8Num33z4">
    <w:name w:val="WW8Num33z4"/>
    <w:rsid w:val="00405FE7"/>
  </w:style>
  <w:style w:type="character" w:customStyle="1" w:styleId="WW8Num33z5">
    <w:name w:val="WW8Num33z5"/>
    <w:rsid w:val="00405FE7"/>
  </w:style>
  <w:style w:type="character" w:customStyle="1" w:styleId="WW8Num33z6">
    <w:name w:val="WW8Num33z6"/>
    <w:rsid w:val="00405FE7"/>
  </w:style>
  <w:style w:type="character" w:customStyle="1" w:styleId="WW8Num33z7">
    <w:name w:val="WW8Num33z7"/>
    <w:rsid w:val="00405FE7"/>
  </w:style>
  <w:style w:type="character" w:customStyle="1" w:styleId="WW8Num33z8">
    <w:name w:val="WW8Num33z8"/>
    <w:rsid w:val="00405FE7"/>
  </w:style>
  <w:style w:type="character" w:customStyle="1" w:styleId="WW8Num34z0">
    <w:name w:val="WW8Num34z0"/>
    <w:rsid w:val="00405FE7"/>
  </w:style>
  <w:style w:type="character" w:customStyle="1" w:styleId="WW8Num34z1">
    <w:name w:val="WW8Num34z1"/>
    <w:rsid w:val="00405FE7"/>
  </w:style>
  <w:style w:type="character" w:customStyle="1" w:styleId="WW8Num34z2">
    <w:name w:val="WW8Num34z2"/>
    <w:rsid w:val="00405FE7"/>
  </w:style>
  <w:style w:type="character" w:customStyle="1" w:styleId="WW8Num34z3">
    <w:name w:val="WW8Num34z3"/>
    <w:rsid w:val="00405FE7"/>
  </w:style>
  <w:style w:type="character" w:customStyle="1" w:styleId="WW8Num34z4">
    <w:name w:val="WW8Num34z4"/>
    <w:rsid w:val="00405FE7"/>
  </w:style>
  <w:style w:type="character" w:customStyle="1" w:styleId="WW8Num34z5">
    <w:name w:val="WW8Num34z5"/>
    <w:rsid w:val="00405FE7"/>
  </w:style>
  <w:style w:type="character" w:customStyle="1" w:styleId="WW8Num34z6">
    <w:name w:val="WW8Num34z6"/>
    <w:rsid w:val="00405FE7"/>
  </w:style>
  <w:style w:type="character" w:customStyle="1" w:styleId="WW8Num34z7">
    <w:name w:val="WW8Num34z7"/>
    <w:rsid w:val="00405FE7"/>
  </w:style>
  <w:style w:type="character" w:customStyle="1" w:styleId="WW8Num34z8">
    <w:name w:val="WW8Num34z8"/>
    <w:rsid w:val="00405FE7"/>
  </w:style>
  <w:style w:type="character" w:customStyle="1" w:styleId="WW8Num35z0">
    <w:name w:val="WW8Num35z0"/>
    <w:rsid w:val="00405FE7"/>
    <w:rPr>
      <w:rFonts w:hint="default"/>
      <w:i w:val="0"/>
    </w:rPr>
  </w:style>
  <w:style w:type="character" w:customStyle="1" w:styleId="WW8Num35z1">
    <w:name w:val="WW8Num35z1"/>
    <w:rsid w:val="00405FE7"/>
    <w:rPr>
      <w:rFonts w:hint="default"/>
      <w:bCs/>
      <w:sz w:val="24"/>
      <w:szCs w:val="24"/>
    </w:rPr>
  </w:style>
  <w:style w:type="character" w:customStyle="1" w:styleId="WW8Num35z3">
    <w:name w:val="WW8Num35z3"/>
    <w:rsid w:val="00405FE7"/>
  </w:style>
  <w:style w:type="character" w:customStyle="1" w:styleId="WW8Num35z4">
    <w:name w:val="WW8Num35z4"/>
    <w:rsid w:val="00405FE7"/>
  </w:style>
  <w:style w:type="character" w:customStyle="1" w:styleId="WW8Num35z5">
    <w:name w:val="WW8Num35z5"/>
    <w:rsid w:val="00405FE7"/>
  </w:style>
  <w:style w:type="character" w:customStyle="1" w:styleId="WW8Num35z6">
    <w:name w:val="WW8Num35z6"/>
    <w:rsid w:val="00405FE7"/>
  </w:style>
  <w:style w:type="character" w:customStyle="1" w:styleId="WW8Num35z7">
    <w:name w:val="WW8Num35z7"/>
    <w:rsid w:val="00405FE7"/>
  </w:style>
  <w:style w:type="character" w:customStyle="1" w:styleId="WW8Num35z8">
    <w:name w:val="WW8Num35z8"/>
    <w:rsid w:val="00405FE7"/>
  </w:style>
  <w:style w:type="character" w:customStyle="1" w:styleId="WW8Num36z0">
    <w:name w:val="WW8Num36z0"/>
    <w:rsid w:val="00405FE7"/>
    <w:rPr>
      <w:rFonts w:hint="default"/>
      <w:color w:val="000000"/>
    </w:rPr>
  </w:style>
  <w:style w:type="character" w:customStyle="1" w:styleId="WW8Num36z1">
    <w:name w:val="WW8Num36z1"/>
    <w:rsid w:val="00405FE7"/>
  </w:style>
  <w:style w:type="character" w:customStyle="1" w:styleId="WW8Num36z2">
    <w:name w:val="WW8Num36z2"/>
    <w:rsid w:val="00405FE7"/>
  </w:style>
  <w:style w:type="character" w:customStyle="1" w:styleId="WW8Num36z3">
    <w:name w:val="WW8Num36z3"/>
    <w:rsid w:val="00405FE7"/>
  </w:style>
  <w:style w:type="character" w:customStyle="1" w:styleId="WW8Num36z4">
    <w:name w:val="WW8Num36z4"/>
    <w:rsid w:val="00405FE7"/>
  </w:style>
  <w:style w:type="character" w:customStyle="1" w:styleId="WW8Num36z5">
    <w:name w:val="WW8Num36z5"/>
    <w:rsid w:val="00405FE7"/>
  </w:style>
  <w:style w:type="character" w:customStyle="1" w:styleId="WW8Num36z6">
    <w:name w:val="WW8Num36z6"/>
    <w:rsid w:val="00405FE7"/>
  </w:style>
  <w:style w:type="character" w:customStyle="1" w:styleId="WW8Num36z7">
    <w:name w:val="WW8Num36z7"/>
    <w:rsid w:val="00405FE7"/>
  </w:style>
  <w:style w:type="character" w:customStyle="1" w:styleId="WW8Num36z8">
    <w:name w:val="WW8Num36z8"/>
    <w:rsid w:val="00405FE7"/>
  </w:style>
  <w:style w:type="character" w:customStyle="1" w:styleId="WW8Num37z0">
    <w:name w:val="WW8Num37z0"/>
    <w:rsid w:val="00405FE7"/>
    <w:rPr>
      <w:rFonts w:eastAsia="Calibri" w:hint="default"/>
    </w:rPr>
  </w:style>
  <w:style w:type="character" w:customStyle="1" w:styleId="WW8Num37z1">
    <w:name w:val="WW8Num37z1"/>
    <w:rsid w:val="00405FE7"/>
  </w:style>
  <w:style w:type="character" w:customStyle="1" w:styleId="WW8Num37z2">
    <w:name w:val="WW8Num37z2"/>
    <w:rsid w:val="00405FE7"/>
  </w:style>
  <w:style w:type="character" w:customStyle="1" w:styleId="WW8Num37z3">
    <w:name w:val="WW8Num37z3"/>
    <w:rsid w:val="00405FE7"/>
  </w:style>
  <w:style w:type="character" w:customStyle="1" w:styleId="WW8Num37z4">
    <w:name w:val="WW8Num37z4"/>
    <w:rsid w:val="00405FE7"/>
  </w:style>
  <w:style w:type="character" w:customStyle="1" w:styleId="WW8Num37z5">
    <w:name w:val="WW8Num37z5"/>
    <w:rsid w:val="00405FE7"/>
  </w:style>
  <w:style w:type="character" w:customStyle="1" w:styleId="WW8Num37z6">
    <w:name w:val="WW8Num37z6"/>
    <w:rsid w:val="00405FE7"/>
  </w:style>
  <w:style w:type="character" w:customStyle="1" w:styleId="WW8Num37z7">
    <w:name w:val="WW8Num37z7"/>
    <w:rsid w:val="00405FE7"/>
  </w:style>
  <w:style w:type="character" w:customStyle="1" w:styleId="WW8Num37z8">
    <w:name w:val="WW8Num37z8"/>
    <w:rsid w:val="00405FE7"/>
  </w:style>
  <w:style w:type="character" w:customStyle="1" w:styleId="WW8Num38z0">
    <w:name w:val="WW8Num38z0"/>
    <w:rsid w:val="00405FE7"/>
    <w:rPr>
      <w:kern w:val="2"/>
      <w:sz w:val="24"/>
      <w:szCs w:val="24"/>
      <w:lang w:eastAsia="hi-IN" w:bidi="hi-IN"/>
    </w:rPr>
  </w:style>
  <w:style w:type="character" w:customStyle="1" w:styleId="WW8Num38z1">
    <w:name w:val="WW8Num38z1"/>
    <w:rsid w:val="00405FE7"/>
    <w:rPr>
      <w:rFonts w:ascii="Courier New" w:hAnsi="Courier New" w:cs="Courier New"/>
    </w:rPr>
  </w:style>
  <w:style w:type="character" w:customStyle="1" w:styleId="WW8Num38z2">
    <w:name w:val="WW8Num38z2"/>
    <w:rsid w:val="00405FE7"/>
    <w:rPr>
      <w:rFonts w:ascii="Wingdings" w:hAnsi="Wingdings" w:cs="Wingdings"/>
    </w:rPr>
  </w:style>
  <w:style w:type="character" w:customStyle="1" w:styleId="WW8Num38z3">
    <w:name w:val="WW8Num38z3"/>
    <w:rsid w:val="00405FE7"/>
    <w:rPr>
      <w:rFonts w:ascii="Symbol" w:hAnsi="Symbol" w:cs="Symbol"/>
      <w:kern w:val="2"/>
      <w:sz w:val="24"/>
      <w:szCs w:val="24"/>
      <w:lang w:eastAsia="hi-IN" w:bidi="hi-IN"/>
    </w:rPr>
  </w:style>
  <w:style w:type="character" w:customStyle="1" w:styleId="WW8Num39z0">
    <w:name w:val="WW8Num39z0"/>
    <w:rsid w:val="00405FE7"/>
    <w:rPr>
      <w:bCs/>
      <w:sz w:val="24"/>
      <w:szCs w:val="24"/>
    </w:rPr>
  </w:style>
  <w:style w:type="character" w:customStyle="1" w:styleId="WW8Num39z1">
    <w:name w:val="WW8Num39z1"/>
    <w:rsid w:val="00405FE7"/>
  </w:style>
  <w:style w:type="character" w:customStyle="1" w:styleId="WW8Num39z2">
    <w:name w:val="WW8Num39z2"/>
    <w:rsid w:val="00405FE7"/>
  </w:style>
  <w:style w:type="character" w:customStyle="1" w:styleId="WW8Num39z3">
    <w:name w:val="WW8Num39z3"/>
    <w:rsid w:val="00405FE7"/>
  </w:style>
  <w:style w:type="character" w:customStyle="1" w:styleId="WW8Num39z4">
    <w:name w:val="WW8Num39z4"/>
    <w:rsid w:val="00405FE7"/>
  </w:style>
  <w:style w:type="character" w:customStyle="1" w:styleId="WW8Num39z5">
    <w:name w:val="WW8Num39z5"/>
    <w:rsid w:val="00405FE7"/>
  </w:style>
  <w:style w:type="character" w:customStyle="1" w:styleId="WW8Num39z6">
    <w:name w:val="WW8Num39z6"/>
    <w:rsid w:val="00405FE7"/>
  </w:style>
  <w:style w:type="character" w:customStyle="1" w:styleId="WW8Num39z7">
    <w:name w:val="WW8Num39z7"/>
    <w:rsid w:val="00405FE7"/>
  </w:style>
  <w:style w:type="character" w:customStyle="1" w:styleId="WW8Num39z8">
    <w:name w:val="WW8Num39z8"/>
    <w:rsid w:val="00405FE7"/>
  </w:style>
  <w:style w:type="character" w:customStyle="1" w:styleId="Domylnaczcionkaakapitu4">
    <w:name w:val="Domyślna czcionka akapitu4"/>
    <w:rsid w:val="00405FE7"/>
  </w:style>
  <w:style w:type="character" w:customStyle="1" w:styleId="WW8Num40z0">
    <w:name w:val="WW8Num40z0"/>
    <w:rsid w:val="00405FE7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8Num41z0">
    <w:name w:val="WW8Num41z0"/>
    <w:rsid w:val="00405FE7"/>
    <w:rPr>
      <w:rFonts w:hint="default"/>
      <w:b w:val="0"/>
      <w:color w:val="000000"/>
      <w:sz w:val="24"/>
      <w:szCs w:val="24"/>
    </w:rPr>
  </w:style>
  <w:style w:type="character" w:customStyle="1" w:styleId="WW8Num41z1">
    <w:name w:val="WW8Num41z1"/>
    <w:rsid w:val="00405FE7"/>
  </w:style>
  <w:style w:type="character" w:customStyle="1" w:styleId="WW8Num41z2">
    <w:name w:val="WW8Num41z2"/>
    <w:rsid w:val="00405FE7"/>
  </w:style>
  <w:style w:type="character" w:customStyle="1" w:styleId="WW8Num41z3">
    <w:name w:val="WW8Num41z3"/>
    <w:rsid w:val="00405FE7"/>
  </w:style>
  <w:style w:type="character" w:customStyle="1" w:styleId="WW8Num41z4">
    <w:name w:val="WW8Num41z4"/>
    <w:rsid w:val="00405FE7"/>
  </w:style>
  <w:style w:type="character" w:customStyle="1" w:styleId="WW8Num41z5">
    <w:name w:val="WW8Num41z5"/>
    <w:rsid w:val="00405FE7"/>
  </w:style>
  <w:style w:type="character" w:customStyle="1" w:styleId="WW8Num41z6">
    <w:name w:val="WW8Num41z6"/>
    <w:rsid w:val="00405FE7"/>
  </w:style>
  <w:style w:type="character" w:customStyle="1" w:styleId="WW8Num41z7">
    <w:name w:val="WW8Num41z7"/>
    <w:rsid w:val="00405FE7"/>
  </w:style>
  <w:style w:type="character" w:customStyle="1" w:styleId="WW8Num41z8">
    <w:name w:val="WW8Num41z8"/>
    <w:rsid w:val="00405FE7"/>
  </w:style>
  <w:style w:type="character" w:customStyle="1" w:styleId="WW8Num42z0">
    <w:name w:val="WW8Num42z0"/>
    <w:rsid w:val="00405FE7"/>
    <w:rPr>
      <w:color w:val="000000"/>
      <w:sz w:val="24"/>
      <w:szCs w:val="24"/>
    </w:rPr>
  </w:style>
  <w:style w:type="character" w:customStyle="1" w:styleId="WW8Num42z1">
    <w:name w:val="WW8Num42z1"/>
    <w:rsid w:val="00405FE7"/>
  </w:style>
  <w:style w:type="character" w:customStyle="1" w:styleId="WW8Num42z2">
    <w:name w:val="WW8Num42z2"/>
    <w:rsid w:val="00405FE7"/>
  </w:style>
  <w:style w:type="character" w:customStyle="1" w:styleId="WW8Num42z3">
    <w:name w:val="WW8Num42z3"/>
    <w:rsid w:val="00405FE7"/>
  </w:style>
  <w:style w:type="character" w:customStyle="1" w:styleId="WW8Num42z4">
    <w:name w:val="WW8Num42z4"/>
    <w:rsid w:val="00405FE7"/>
  </w:style>
  <w:style w:type="character" w:customStyle="1" w:styleId="WW8Num42z5">
    <w:name w:val="WW8Num42z5"/>
    <w:rsid w:val="00405FE7"/>
  </w:style>
  <w:style w:type="character" w:customStyle="1" w:styleId="WW8Num42z6">
    <w:name w:val="WW8Num42z6"/>
    <w:rsid w:val="00405FE7"/>
  </w:style>
  <w:style w:type="character" w:customStyle="1" w:styleId="WW8Num42z7">
    <w:name w:val="WW8Num42z7"/>
    <w:rsid w:val="00405FE7"/>
  </w:style>
  <w:style w:type="character" w:customStyle="1" w:styleId="WW8Num42z8">
    <w:name w:val="WW8Num42z8"/>
    <w:rsid w:val="00405FE7"/>
  </w:style>
  <w:style w:type="character" w:customStyle="1" w:styleId="WW8Num43z0">
    <w:name w:val="WW8Num43z0"/>
    <w:rsid w:val="00405FE7"/>
    <w:rPr>
      <w:rFonts w:hint="default"/>
      <w:color w:val="000000"/>
      <w:sz w:val="24"/>
      <w:szCs w:val="24"/>
    </w:rPr>
  </w:style>
  <w:style w:type="character" w:customStyle="1" w:styleId="WW8Num43z1">
    <w:name w:val="WW8Num43z1"/>
    <w:rsid w:val="00405FE7"/>
  </w:style>
  <w:style w:type="character" w:customStyle="1" w:styleId="WW8Num43z2">
    <w:name w:val="WW8Num43z2"/>
    <w:rsid w:val="00405FE7"/>
  </w:style>
  <w:style w:type="character" w:customStyle="1" w:styleId="WW8Num43z3">
    <w:name w:val="WW8Num43z3"/>
    <w:rsid w:val="00405FE7"/>
  </w:style>
  <w:style w:type="character" w:customStyle="1" w:styleId="WW8Num43z4">
    <w:name w:val="WW8Num43z4"/>
    <w:rsid w:val="00405FE7"/>
  </w:style>
  <w:style w:type="character" w:customStyle="1" w:styleId="WW8Num43z5">
    <w:name w:val="WW8Num43z5"/>
    <w:rsid w:val="00405FE7"/>
  </w:style>
  <w:style w:type="character" w:customStyle="1" w:styleId="WW8Num43z6">
    <w:name w:val="WW8Num43z6"/>
    <w:rsid w:val="00405FE7"/>
  </w:style>
  <w:style w:type="character" w:customStyle="1" w:styleId="WW8Num43z7">
    <w:name w:val="WW8Num43z7"/>
    <w:rsid w:val="00405FE7"/>
  </w:style>
  <w:style w:type="character" w:customStyle="1" w:styleId="WW8Num43z8">
    <w:name w:val="WW8Num43z8"/>
    <w:rsid w:val="00405FE7"/>
  </w:style>
  <w:style w:type="character" w:customStyle="1" w:styleId="WW8Num44z0">
    <w:name w:val="WW8Num44z0"/>
    <w:rsid w:val="00405FE7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8Num44z1">
    <w:name w:val="WW8Num44z1"/>
    <w:rsid w:val="00405FE7"/>
  </w:style>
  <w:style w:type="character" w:customStyle="1" w:styleId="WW8Num44z2">
    <w:name w:val="WW8Num44z2"/>
    <w:rsid w:val="00405FE7"/>
  </w:style>
  <w:style w:type="character" w:customStyle="1" w:styleId="WW8Num44z3">
    <w:name w:val="WW8Num44z3"/>
    <w:rsid w:val="00405FE7"/>
  </w:style>
  <w:style w:type="character" w:customStyle="1" w:styleId="WW8Num44z4">
    <w:name w:val="WW8Num44z4"/>
    <w:rsid w:val="00405FE7"/>
  </w:style>
  <w:style w:type="character" w:customStyle="1" w:styleId="WW8Num44z5">
    <w:name w:val="WW8Num44z5"/>
    <w:rsid w:val="00405FE7"/>
  </w:style>
  <w:style w:type="character" w:customStyle="1" w:styleId="WW8Num44z6">
    <w:name w:val="WW8Num44z6"/>
    <w:rsid w:val="00405FE7"/>
  </w:style>
  <w:style w:type="character" w:customStyle="1" w:styleId="WW8Num44z7">
    <w:name w:val="WW8Num44z7"/>
    <w:rsid w:val="00405FE7"/>
  </w:style>
  <w:style w:type="character" w:customStyle="1" w:styleId="WW8Num44z8">
    <w:name w:val="WW8Num44z8"/>
    <w:rsid w:val="00405FE7"/>
  </w:style>
  <w:style w:type="character" w:customStyle="1" w:styleId="WW8Num45z0">
    <w:name w:val="WW8Num45z0"/>
    <w:rsid w:val="00405FE7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8Num45z1">
    <w:name w:val="WW8Num45z1"/>
    <w:rsid w:val="00405FE7"/>
  </w:style>
  <w:style w:type="character" w:customStyle="1" w:styleId="WW8Num45z2">
    <w:name w:val="WW8Num45z2"/>
    <w:rsid w:val="00405FE7"/>
  </w:style>
  <w:style w:type="character" w:customStyle="1" w:styleId="WW8Num45z3">
    <w:name w:val="WW8Num45z3"/>
    <w:rsid w:val="00405FE7"/>
  </w:style>
  <w:style w:type="character" w:customStyle="1" w:styleId="WW8Num45z4">
    <w:name w:val="WW8Num45z4"/>
    <w:rsid w:val="00405FE7"/>
  </w:style>
  <w:style w:type="character" w:customStyle="1" w:styleId="WW8Num45z5">
    <w:name w:val="WW8Num45z5"/>
    <w:rsid w:val="00405FE7"/>
  </w:style>
  <w:style w:type="character" w:customStyle="1" w:styleId="WW8Num45z6">
    <w:name w:val="WW8Num45z6"/>
    <w:rsid w:val="00405FE7"/>
  </w:style>
  <w:style w:type="character" w:customStyle="1" w:styleId="WW8Num45z7">
    <w:name w:val="WW8Num45z7"/>
    <w:rsid w:val="00405FE7"/>
  </w:style>
  <w:style w:type="character" w:customStyle="1" w:styleId="WW8Num45z8">
    <w:name w:val="WW8Num45z8"/>
    <w:rsid w:val="00405FE7"/>
  </w:style>
  <w:style w:type="character" w:customStyle="1" w:styleId="WW8Num46z0">
    <w:name w:val="WW8Num46z0"/>
    <w:rsid w:val="00405FE7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8Num46z1">
    <w:name w:val="WW8Num46z1"/>
    <w:rsid w:val="00405FE7"/>
  </w:style>
  <w:style w:type="character" w:customStyle="1" w:styleId="WW8Num46z2">
    <w:name w:val="WW8Num46z2"/>
    <w:rsid w:val="00405FE7"/>
  </w:style>
  <w:style w:type="character" w:customStyle="1" w:styleId="WW8Num46z3">
    <w:name w:val="WW8Num46z3"/>
    <w:rsid w:val="00405FE7"/>
  </w:style>
  <w:style w:type="character" w:customStyle="1" w:styleId="WW8Num46z4">
    <w:name w:val="WW8Num46z4"/>
    <w:rsid w:val="00405FE7"/>
  </w:style>
  <w:style w:type="character" w:customStyle="1" w:styleId="WW8Num46z5">
    <w:name w:val="WW8Num46z5"/>
    <w:rsid w:val="00405FE7"/>
  </w:style>
  <w:style w:type="character" w:customStyle="1" w:styleId="WW8Num46z6">
    <w:name w:val="WW8Num46z6"/>
    <w:rsid w:val="00405FE7"/>
  </w:style>
  <w:style w:type="character" w:customStyle="1" w:styleId="WW8Num46z7">
    <w:name w:val="WW8Num46z7"/>
    <w:rsid w:val="00405FE7"/>
  </w:style>
  <w:style w:type="character" w:customStyle="1" w:styleId="WW8Num46z8">
    <w:name w:val="WW8Num46z8"/>
    <w:rsid w:val="00405FE7"/>
  </w:style>
  <w:style w:type="character" w:customStyle="1" w:styleId="WW8Num47z0">
    <w:name w:val="WW8Num47z0"/>
    <w:rsid w:val="00405FE7"/>
    <w:rPr>
      <w:rFonts w:hint="default"/>
      <w:b w:val="0"/>
      <w:color w:val="000000"/>
      <w:spacing w:val="-3"/>
      <w:sz w:val="24"/>
      <w:szCs w:val="24"/>
    </w:rPr>
  </w:style>
  <w:style w:type="character" w:customStyle="1" w:styleId="WW8Num47z1">
    <w:name w:val="WW8Num47z1"/>
    <w:rsid w:val="00405FE7"/>
    <w:rPr>
      <w:rFonts w:hint="default"/>
    </w:rPr>
  </w:style>
  <w:style w:type="character" w:customStyle="1" w:styleId="WW8Num47z2">
    <w:name w:val="WW8Num47z2"/>
    <w:rsid w:val="00405FE7"/>
  </w:style>
  <w:style w:type="character" w:customStyle="1" w:styleId="WW8Num47z3">
    <w:name w:val="WW8Num47z3"/>
    <w:rsid w:val="00405FE7"/>
  </w:style>
  <w:style w:type="character" w:customStyle="1" w:styleId="WW8Num47z4">
    <w:name w:val="WW8Num47z4"/>
    <w:rsid w:val="00405FE7"/>
  </w:style>
  <w:style w:type="character" w:customStyle="1" w:styleId="WW8Num47z5">
    <w:name w:val="WW8Num47z5"/>
    <w:rsid w:val="00405FE7"/>
  </w:style>
  <w:style w:type="character" w:customStyle="1" w:styleId="WW8Num47z6">
    <w:name w:val="WW8Num47z6"/>
    <w:rsid w:val="00405FE7"/>
  </w:style>
  <w:style w:type="character" w:customStyle="1" w:styleId="WW8Num47z7">
    <w:name w:val="WW8Num47z7"/>
    <w:rsid w:val="00405FE7"/>
  </w:style>
  <w:style w:type="character" w:customStyle="1" w:styleId="WW8Num47z8">
    <w:name w:val="WW8Num47z8"/>
    <w:rsid w:val="00405FE7"/>
  </w:style>
  <w:style w:type="character" w:customStyle="1" w:styleId="WW8Num48z0">
    <w:name w:val="WW8Num48z0"/>
    <w:rsid w:val="00405FE7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8Num48z1">
    <w:name w:val="WW8Num48z1"/>
    <w:rsid w:val="00405FE7"/>
  </w:style>
  <w:style w:type="character" w:customStyle="1" w:styleId="WW8Num48z2">
    <w:name w:val="WW8Num48z2"/>
    <w:rsid w:val="00405FE7"/>
  </w:style>
  <w:style w:type="character" w:customStyle="1" w:styleId="WW8Num48z3">
    <w:name w:val="WW8Num48z3"/>
    <w:rsid w:val="00405FE7"/>
  </w:style>
  <w:style w:type="character" w:customStyle="1" w:styleId="WW8Num48z4">
    <w:name w:val="WW8Num48z4"/>
    <w:rsid w:val="00405FE7"/>
  </w:style>
  <w:style w:type="character" w:customStyle="1" w:styleId="WW8Num48z5">
    <w:name w:val="WW8Num48z5"/>
    <w:rsid w:val="00405FE7"/>
  </w:style>
  <w:style w:type="character" w:customStyle="1" w:styleId="WW8Num48z6">
    <w:name w:val="WW8Num48z6"/>
    <w:rsid w:val="00405FE7"/>
  </w:style>
  <w:style w:type="character" w:customStyle="1" w:styleId="WW8Num48z7">
    <w:name w:val="WW8Num48z7"/>
    <w:rsid w:val="00405FE7"/>
  </w:style>
  <w:style w:type="character" w:customStyle="1" w:styleId="WW8Num48z8">
    <w:name w:val="WW8Num48z8"/>
    <w:rsid w:val="00405FE7"/>
  </w:style>
  <w:style w:type="character" w:customStyle="1" w:styleId="WW8Num49z0">
    <w:name w:val="WW8Num49z0"/>
    <w:rsid w:val="00405FE7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8Num49z1">
    <w:name w:val="WW8Num49z1"/>
    <w:rsid w:val="00405FE7"/>
  </w:style>
  <w:style w:type="character" w:customStyle="1" w:styleId="WW8Num49z2">
    <w:name w:val="WW8Num49z2"/>
    <w:rsid w:val="00405FE7"/>
  </w:style>
  <w:style w:type="character" w:customStyle="1" w:styleId="WW8Num49z3">
    <w:name w:val="WW8Num49z3"/>
    <w:rsid w:val="00405FE7"/>
  </w:style>
  <w:style w:type="character" w:customStyle="1" w:styleId="WW8Num49z4">
    <w:name w:val="WW8Num49z4"/>
    <w:rsid w:val="00405FE7"/>
  </w:style>
  <w:style w:type="character" w:customStyle="1" w:styleId="WW8Num49z5">
    <w:name w:val="WW8Num49z5"/>
    <w:rsid w:val="00405FE7"/>
  </w:style>
  <w:style w:type="character" w:customStyle="1" w:styleId="WW8Num49z6">
    <w:name w:val="WW8Num49z6"/>
    <w:rsid w:val="00405FE7"/>
  </w:style>
  <w:style w:type="character" w:customStyle="1" w:styleId="WW8Num49z7">
    <w:name w:val="WW8Num49z7"/>
    <w:rsid w:val="00405FE7"/>
  </w:style>
  <w:style w:type="character" w:customStyle="1" w:styleId="WW8Num49z8">
    <w:name w:val="WW8Num49z8"/>
    <w:rsid w:val="00405FE7"/>
  </w:style>
  <w:style w:type="character" w:customStyle="1" w:styleId="WW8Num50z0">
    <w:name w:val="WW8Num50z0"/>
    <w:rsid w:val="00405FE7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50z1">
    <w:name w:val="WW8Num50z1"/>
    <w:rsid w:val="00405FE7"/>
  </w:style>
  <w:style w:type="character" w:customStyle="1" w:styleId="WW8Num50z2">
    <w:name w:val="WW8Num50z2"/>
    <w:rsid w:val="00405FE7"/>
  </w:style>
  <w:style w:type="character" w:customStyle="1" w:styleId="WW8Num50z3">
    <w:name w:val="WW8Num50z3"/>
    <w:rsid w:val="00405FE7"/>
  </w:style>
  <w:style w:type="character" w:customStyle="1" w:styleId="WW8Num50z4">
    <w:name w:val="WW8Num50z4"/>
    <w:rsid w:val="00405FE7"/>
  </w:style>
  <w:style w:type="character" w:customStyle="1" w:styleId="WW8Num50z5">
    <w:name w:val="WW8Num50z5"/>
    <w:rsid w:val="00405FE7"/>
  </w:style>
  <w:style w:type="character" w:customStyle="1" w:styleId="WW8Num50z6">
    <w:name w:val="WW8Num50z6"/>
    <w:rsid w:val="00405FE7"/>
  </w:style>
  <w:style w:type="character" w:customStyle="1" w:styleId="WW8Num50z7">
    <w:name w:val="WW8Num50z7"/>
    <w:rsid w:val="00405FE7"/>
  </w:style>
  <w:style w:type="character" w:customStyle="1" w:styleId="WW8Num50z8">
    <w:name w:val="WW8Num50z8"/>
    <w:rsid w:val="00405FE7"/>
  </w:style>
  <w:style w:type="character" w:customStyle="1" w:styleId="WW8Num51z0">
    <w:name w:val="WW8Num51z0"/>
    <w:rsid w:val="00405FE7"/>
    <w:rPr>
      <w:color w:val="000000"/>
      <w:sz w:val="24"/>
      <w:szCs w:val="24"/>
    </w:rPr>
  </w:style>
  <w:style w:type="character" w:customStyle="1" w:styleId="WW8Num51z1">
    <w:name w:val="WW8Num51z1"/>
    <w:rsid w:val="00405FE7"/>
  </w:style>
  <w:style w:type="character" w:customStyle="1" w:styleId="WW8Num51z2">
    <w:name w:val="WW8Num51z2"/>
    <w:rsid w:val="00405FE7"/>
  </w:style>
  <w:style w:type="character" w:customStyle="1" w:styleId="WW8Num51z3">
    <w:name w:val="WW8Num51z3"/>
    <w:rsid w:val="00405FE7"/>
  </w:style>
  <w:style w:type="character" w:customStyle="1" w:styleId="WW8Num51z4">
    <w:name w:val="WW8Num51z4"/>
    <w:rsid w:val="00405FE7"/>
  </w:style>
  <w:style w:type="character" w:customStyle="1" w:styleId="WW8Num51z5">
    <w:name w:val="WW8Num51z5"/>
    <w:rsid w:val="00405FE7"/>
  </w:style>
  <w:style w:type="character" w:customStyle="1" w:styleId="WW8Num51z6">
    <w:name w:val="WW8Num51z6"/>
    <w:rsid w:val="00405FE7"/>
  </w:style>
  <w:style w:type="character" w:customStyle="1" w:styleId="WW8Num51z7">
    <w:name w:val="WW8Num51z7"/>
    <w:rsid w:val="00405FE7"/>
  </w:style>
  <w:style w:type="character" w:customStyle="1" w:styleId="WW8Num51z8">
    <w:name w:val="WW8Num51z8"/>
    <w:rsid w:val="00405FE7"/>
  </w:style>
  <w:style w:type="character" w:customStyle="1" w:styleId="WW8Num52z0">
    <w:name w:val="WW8Num52z0"/>
    <w:rsid w:val="00405FE7"/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WW8Num52z1">
    <w:name w:val="WW8Num52z1"/>
    <w:rsid w:val="00405FE7"/>
  </w:style>
  <w:style w:type="character" w:customStyle="1" w:styleId="WW8Num52z2">
    <w:name w:val="WW8Num52z2"/>
    <w:rsid w:val="00405FE7"/>
  </w:style>
  <w:style w:type="character" w:customStyle="1" w:styleId="WW8Num52z3">
    <w:name w:val="WW8Num52z3"/>
    <w:rsid w:val="00405FE7"/>
  </w:style>
  <w:style w:type="character" w:customStyle="1" w:styleId="WW8Num52z4">
    <w:name w:val="WW8Num52z4"/>
    <w:rsid w:val="00405FE7"/>
  </w:style>
  <w:style w:type="character" w:customStyle="1" w:styleId="WW8Num52z5">
    <w:name w:val="WW8Num52z5"/>
    <w:rsid w:val="00405FE7"/>
  </w:style>
  <w:style w:type="character" w:customStyle="1" w:styleId="WW8Num52z6">
    <w:name w:val="WW8Num52z6"/>
    <w:rsid w:val="00405FE7"/>
  </w:style>
  <w:style w:type="character" w:customStyle="1" w:styleId="WW8Num52z7">
    <w:name w:val="WW8Num52z7"/>
    <w:rsid w:val="00405FE7"/>
  </w:style>
  <w:style w:type="character" w:customStyle="1" w:styleId="WW8Num52z8">
    <w:name w:val="WW8Num52z8"/>
    <w:rsid w:val="00405FE7"/>
  </w:style>
  <w:style w:type="character" w:customStyle="1" w:styleId="WW8Num53z0">
    <w:name w:val="WW8Num53z0"/>
    <w:rsid w:val="00405FE7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8Num53z1">
    <w:name w:val="WW8Num53z1"/>
    <w:rsid w:val="00405FE7"/>
  </w:style>
  <w:style w:type="character" w:customStyle="1" w:styleId="WW8Num53z2">
    <w:name w:val="WW8Num53z2"/>
    <w:rsid w:val="00405FE7"/>
  </w:style>
  <w:style w:type="character" w:customStyle="1" w:styleId="WW8Num53z3">
    <w:name w:val="WW8Num53z3"/>
    <w:rsid w:val="00405FE7"/>
  </w:style>
  <w:style w:type="character" w:customStyle="1" w:styleId="WW8Num53z4">
    <w:name w:val="WW8Num53z4"/>
    <w:rsid w:val="00405FE7"/>
  </w:style>
  <w:style w:type="character" w:customStyle="1" w:styleId="WW8Num53z5">
    <w:name w:val="WW8Num53z5"/>
    <w:rsid w:val="00405FE7"/>
  </w:style>
  <w:style w:type="character" w:customStyle="1" w:styleId="WW8Num53z6">
    <w:name w:val="WW8Num53z6"/>
    <w:rsid w:val="00405FE7"/>
  </w:style>
  <w:style w:type="character" w:customStyle="1" w:styleId="WW8Num53z7">
    <w:name w:val="WW8Num53z7"/>
    <w:rsid w:val="00405FE7"/>
  </w:style>
  <w:style w:type="character" w:customStyle="1" w:styleId="WW8Num53z8">
    <w:name w:val="WW8Num53z8"/>
    <w:rsid w:val="00405FE7"/>
  </w:style>
  <w:style w:type="character" w:customStyle="1" w:styleId="WW8Num54z0">
    <w:name w:val="WW8Num54z0"/>
    <w:rsid w:val="00405FE7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54z1">
    <w:name w:val="WW8Num54z1"/>
    <w:rsid w:val="00405FE7"/>
  </w:style>
  <w:style w:type="character" w:customStyle="1" w:styleId="WW8Num54z2">
    <w:name w:val="WW8Num54z2"/>
    <w:rsid w:val="00405FE7"/>
  </w:style>
  <w:style w:type="character" w:customStyle="1" w:styleId="WW8Num54z3">
    <w:name w:val="WW8Num54z3"/>
    <w:rsid w:val="00405FE7"/>
  </w:style>
  <w:style w:type="character" w:customStyle="1" w:styleId="WW8Num54z4">
    <w:name w:val="WW8Num54z4"/>
    <w:rsid w:val="00405FE7"/>
  </w:style>
  <w:style w:type="character" w:customStyle="1" w:styleId="WW8Num54z5">
    <w:name w:val="WW8Num54z5"/>
    <w:rsid w:val="00405FE7"/>
  </w:style>
  <w:style w:type="character" w:customStyle="1" w:styleId="WW8Num54z6">
    <w:name w:val="WW8Num54z6"/>
    <w:rsid w:val="00405FE7"/>
  </w:style>
  <w:style w:type="character" w:customStyle="1" w:styleId="WW8Num54z7">
    <w:name w:val="WW8Num54z7"/>
    <w:rsid w:val="00405FE7"/>
  </w:style>
  <w:style w:type="character" w:customStyle="1" w:styleId="WW8Num54z8">
    <w:name w:val="WW8Num54z8"/>
    <w:rsid w:val="00405FE7"/>
  </w:style>
  <w:style w:type="character" w:customStyle="1" w:styleId="WW8Num55z0">
    <w:name w:val="WW8Num55z0"/>
    <w:rsid w:val="00405FE7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55z1">
    <w:name w:val="WW8Num55z1"/>
    <w:rsid w:val="00405FE7"/>
  </w:style>
  <w:style w:type="character" w:customStyle="1" w:styleId="WW8Num55z2">
    <w:name w:val="WW8Num55z2"/>
    <w:rsid w:val="00405FE7"/>
  </w:style>
  <w:style w:type="character" w:customStyle="1" w:styleId="WW8Num55z3">
    <w:name w:val="WW8Num55z3"/>
    <w:rsid w:val="00405FE7"/>
  </w:style>
  <w:style w:type="character" w:customStyle="1" w:styleId="WW8Num55z4">
    <w:name w:val="WW8Num55z4"/>
    <w:rsid w:val="00405FE7"/>
  </w:style>
  <w:style w:type="character" w:customStyle="1" w:styleId="WW8Num55z5">
    <w:name w:val="WW8Num55z5"/>
    <w:rsid w:val="00405FE7"/>
  </w:style>
  <w:style w:type="character" w:customStyle="1" w:styleId="WW8Num55z6">
    <w:name w:val="WW8Num55z6"/>
    <w:rsid w:val="00405FE7"/>
  </w:style>
  <w:style w:type="character" w:customStyle="1" w:styleId="WW8Num55z7">
    <w:name w:val="WW8Num55z7"/>
    <w:rsid w:val="00405FE7"/>
  </w:style>
  <w:style w:type="character" w:customStyle="1" w:styleId="WW8Num55z8">
    <w:name w:val="WW8Num55z8"/>
    <w:rsid w:val="00405FE7"/>
  </w:style>
  <w:style w:type="character" w:customStyle="1" w:styleId="Domylnaczcionkaakapitu3">
    <w:name w:val="Domyślna czcionka akapitu3"/>
    <w:rsid w:val="00405FE7"/>
  </w:style>
  <w:style w:type="character" w:customStyle="1" w:styleId="WW8Num9z1">
    <w:name w:val="WW8Num9z1"/>
    <w:rsid w:val="00405FE7"/>
  </w:style>
  <w:style w:type="character" w:customStyle="1" w:styleId="WW8Num9z2">
    <w:name w:val="WW8Num9z2"/>
    <w:rsid w:val="00405FE7"/>
  </w:style>
  <w:style w:type="character" w:customStyle="1" w:styleId="WW8Num9z3">
    <w:name w:val="WW8Num9z3"/>
    <w:rsid w:val="00405FE7"/>
  </w:style>
  <w:style w:type="character" w:customStyle="1" w:styleId="WW8Num9z4">
    <w:name w:val="WW8Num9z4"/>
    <w:rsid w:val="00405FE7"/>
  </w:style>
  <w:style w:type="character" w:customStyle="1" w:styleId="WW8Num9z5">
    <w:name w:val="WW8Num9z5"/>
    <w:rsid w:val="00405FE7"/>
  </w:style>
  <w:style w:type="character" w:customStyle="1" w:styleId="WW8Num9z6">
    <w:name w:val="WW8Num9z6"/>
    <w:rsid w:val="00405FE7"/>
    <w:rPr>
      <w:rFonts w:ascii="Times New Roman" w:hAnsi="Times New Roman" w:cs="Times New Roman"/>
      <w:color w:val="000000"/>
    </w:rPr>
  </w:style>
  <w:style w:type="character" w:customStyle="1" w:styleId="WW8Num9z7">
    <w:name w:val="WW8Num9z7"/>
    <w:rsid w:val="00405FE7"/>
  </w:style>
  <w:style w:type="character" w:customStyle="1" w:styleId="WW8Num9z8">
    <w:name w:val="WW8Num9z8"/>
    <w:rsid w:val="00405FE7"/>
  </w:style>
  <w:style w:type="character" w:customStyle="1" w:styleId="WW8Num16z2">
    <w:name w:val="WW8Num16z2"/>
    <w:rsid w:val="00405FE7"/>
    <w:rPr>
      <w:rFonts w:hint="default"/>
    </w:rPr>
  </w:style>
  <w:style w:type="character" w:customStyle="1" w:styleId="WW8Num33z3">
    <w:name w:val="WW8Num33z3"/>
    <w:rsid w:val="00405FE7"/>
  </w:style>
  <w:style w:type="character" w:customStyle="1" w:styleId="WW8Num35z2">
    <w:name w:val="WW8Num35z2"/>
    <w:rsid w:val="00405FE7"/>
  </w:style>
  <w:style w:type="character" w:customStyle="1" w:styleId="WW8Num40z1">
    <w:name w:val="WW8Num40z1"/>
    <w:rsid w:val="00405FE7"/>
  </w:style>
  <w:style w:type="character" w:customStyle="1" w:styleId="WW8Num40z2">
    <w:name w:val="WW8Num40z2"/>
    <w:rsid w:val="00405FE7"/>
  </w:style>
  <w:style w:type="character" w:customStyle="1" w:styleId="WW8Num40z3">
    <w:name w:val="WW8Num40z3"/>
    <w:rsid w:val="00405FE7"/>
  </w:style>
  <w:style w:type="character" w:customStyle="1" w:styleId="WW8Num40z4">
    <w:name w:val="WW8Num40z4"/>
    <w:rsid w:val="00405FE7"/>
  </w:style>
  <w:style w:type="character" w:customStyle="1" w:styleId="WW8Num40z5">
    <w:name w:val="WW8Num40z5"/>
    <w:rsid w:val="00405FE7"/>
  </w:style>
  <w:style w:type="character" w:customStyle="1" w:styleId="WW8Num40z6">
    <w:name w:val="WW8Num40z6"/>
    <w:rsid w:val="00405FE7"/>
  </w:style>
  <w:style w:type="character" w:customStyle="1" w:styleId="WW8Num40z7">
    <w:name w:val="WW8Num40z7"/>
    <w:rsid w:val="00405FE7"/>
  </w:style>
  <w:style w:type="character" w:customStyle="1" w:styleId="WW8Num40z8">
    <w:name w:val="WW8Num40z8"/>
    <w:rsid w:val="00405FE7"/>
  </w:style>
  <w:style w:type="character" w:customStyle="1" w:styleId="Domylnaczcionkaakapitu2">
    <w:name w:val="Domyślna czcionka akapitu2"/>
    <w:rsid w:val="00405FE7"/>
  </w:style>
  <w:style w:type="character" w:customStyle="1" w:styleId="Domylnaczcionkaakapitu1">
    <w:name w:val="Domyślna czcionka akapitu1"/>
    <w:rsid w:val="00405FE7"/>
  </w:style>
  <w:style w:type="character" w:styleId="Hipercze">
    <w:name w:val="Hyperlink"/>
    <w:rsid w:val="00405FE7"/>
    <w:rPr>
      <w:color w:val="0000FF"/>
      <w:u w:val="single"/>
    </w:rPr>
  </w:style>
  <w:style w:type="character" w:customStyle="1" w:styleId="punktacjaaZnakZnak">
    <w:name w:val="punktacja a Znak Znak"/>
    <w:rsid w:val="00405FE7"/>
    <w:rPr>
      <w:rFonts w:eastAsia="Lucida Sans Unicode"/>
      <w:kern w:val="2"/>
      <w:sz w:val="24"/>
      <w:szCs w:val="24"/>
      <w:lang w:val="pl-PL" w:bidi="ar-SA"/>
    </w:rPr>
  </w:style>
  <w:style w:type="character" w:customStyle="1" w:styleId="punktacja1ZnakZnak">
    <w:name w:val="punktacja1. Znak Znak"/>
    <w:rsid w:val="00405FE7"/>
    <w:rPr>
      <w:rFonts w:eastAsia="Lucida Sans Unicode"/>
      <w:kern w:val="2"/>
      <w:sz w:val="24"/>
      <w:szCs w:val="24"/>
      <w:lang w:val="pl-PL" w:bidi="ar-SA"/>
    </w:rPr>
  </w:style>
  <w:style w:type="character" w:customStyle="1" w:styleId="punktacja-ZnakZnak">
    <w:name w:val="punktacja - Znak Znak"/>
    <w:rsid w:val="00405FE7"/>
    <w:rPr>
      <w:rFonts w:eastAsia="Lucida Sans Unicode"/>
      <w:kern w:val="2"/>
      <w:sz w:val="24"/>
      <w:szCs w:val="24"/>
      <w:lang w:val="pl-PL" w:bidi="ar-SA"/>
    </w:rPr>
  </w:style>
  <w:style w:type="character" w:customStyle="1" w:styleId="Znak">
    <w:name w:val="$ Znak"/>
    <w:rsid w:val="00405FE7"/>
    <w:rPr>
      <w:rFonts w:eastAsia="Lucida Sans Unicode"/>
      <w:b/>
      <w:kern w:val="2"/>
      <w:sz w:val="24"/>
      <w:szCs w:val="24"/>
      <w:lang w:val="pl-PL" w:bidi="ar-SA"/>
    </w:rPr>
  </w:style>
  <w:style w:type="character" w:customStyle="1" w:styleId="Znakinumeracji">
    <w:name w:val="Znaki numeracji"/>
    <w:rsid w:val="00405FE7"/>
  </w:style>
  <w:style w:type="character" w:styleId="Numerstrony">
    <w:name w:val="page number"/>
    <w:basedOn w:val="Domylnaczcionkaakapitu2"/>
    <w:rsid w:val="00405FE7"/>
  </w:style>
  <w:style w:type="character" w:customStyle="1" w:styleId="Tekstpodstawowywcity2Znak">
    <w:name w:val="Tekst podstawowy wcięty 2 Znak"/>
    <w:rsid w:val="00405FE7"/>
  </w:style>
  <w:style w:type="character" w:customStyle="1" w:styleId="tendernumber">
    <w:name w:val="tender_number"/>
    <w:basedOn w:val="Domylnaczcionkaakapitu2"/>
    <w:rsid w:val="00405FE7"/>
  </w:style>
  <w:style w:type="character" w:customStyle="1" w:styleId="Odwoaniedokomentarza1">
    <w:name w:val="Odwołanie do komentarza1"/>
    <w:rsid w:val="00405FE7"/>
    <w:rPr>
      <w:sz w:val="16"/>
      <w:szCs w:val="16"/>
    </w:rPr>
  </w:style>
  <w:style w:type="character" w:customStyle="1" w:styleId="TekstkomentarzaZnak">
    <w:name w:val="Tekst komentarza Znak"/>
    <w:rsid w:val="00405FE7"/>
  </w:style>
  <w:style w:type="character" w:customStyle="1" w:styleId="TematkomentarzaZnak">
    <w:name w:val="Temat komentarza Znak"/>
    <w:rsid w:val="00405FE7"/>
    <w:rPr>
      <w:b/>
      <w:bCs/>
    </w:rPr>
  </w:style>
  <w:style w:type="character" w:customStyle="1" w:styleId="Odwoaniedokomentarza2">
    <w:name w:val="Odwołanie do komentarza2"/>
    <w:rsid w:val="00405FE7"/>
    <w:rPr>
      <w:sz w:val="16"/>
      <w:szCs w:val="16"/>
    </w:rPr>
  </w:style>
  <w:style w:type="character" w:customStyle="1" w:styleId="TekstkomentarzaZnak1">
    <w:name w:val="Tekst komentarza Znak1"/>
    <w:rsid w:val="00405FE7"/>
  </w:style>
  <w:style w:type="paragraph" w:customStyle="1" w:styleId="Nagwek40">
    <w:name w:val="Nagłówek4"/>
    <w:basedOn w:val="Normalny"/>
    <w:next w:val="Tekstpodstawowy"/>
    <w:rsid w:val="00405FE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rsid w:val="00405FE7"/>
    <w:pPr>
      <w:tabs>
        <w:tab w:val="left" w:pos="340"/>
        <w:tab w:val="left" w:pos="396"/>
        <w:tab w:val="left" w:pos="510"/>
        <w:tab w:val="left" w:pos="680"/>
        <w:tab w:val="left" w:pos="793"/>
        <w:tab w:val="left" w:pos="2154"/>
        <w:tab w:val="left" w:pos="2381"/>
        <w:tab w:val="left" w:pos="3742"/>
        <w:tab w:val="left" w:pos="4082"/>
      </w:tabs>
      <w:jc w:val="both"/>
    </w:pPr>
    <w:rPr>
      <w:rFonts w:ascii="Arial Narrow" w:hAnsi="Arial Narrow" w:cs="Arial Narrow"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405FE7"/>
    <w:rPr>
      <w:rFonts w:ascii="Arial Narrow" w:eastAsia="Times New Roman" w:hAnsi="Arial Narrow" w:cs="Arial Narrow"/>
      <w:kern w:val="0"/>
      <w:sz w:val="28"/>
      <w:szCs w:val="20"/>
      <w:lang w:eastAsia="zh-CN"/>
      <w14:ligatures w14:val="none"/>
    </w:rPr>
  </w:style>
  <w:style w:type="paragraph" w:styleId="Lista">
    <w:name w:val="List"/>
    <w:basedOn w:val="Tekstpodstawowy"/>
    <w:rsid w:val="00405FE7"/>
    <w:rPr>
      <w:rFonts w:cs="Tahoma"/>
    </w:rPr>
  </w:style>
  <w:style w:type="paragraph" w:styleId="Legenda">
    <w:name w:val="caption"/>
    <w:basedOn w:val="Normalny"/>
    <w:qFormat/>
    <w:rsid w:val="00405FE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405FE7"/>
    <w:pPr>
      <w:suppressLineNumbers/>
    </w:pPr>
    <w:rPr>
      <w:rFonts w:cs="Tahoma"/>
    </w:rPr>
  </w:style>
  <w:style w:type="paragraph" w:customStyle="1" w:styleId="Nagwek30">
    <w:name w:val="Nagłówek3"/>
    <w:basedOn w:val="Normalny"/>
    <w:next w:val="Tekstpodstawowy"/>
    <w:rsid w:val="00405FE7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3">
    <w:name w:val="Podpis3"/>
    <w:basedOn w:val="Normalny"/>
    <w:rsid w:val="00405FE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agwek20">
    <w:name w:val="Nagłówek2"/>
    <w:basedOn w:val="Normalny"/>
    <w:next w:val="Tekstpodstawowy"/>
    <w:rsid w:val="00405FE7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2">
    <w:name w:val="Podpis2"/>
    <w:basedOn w:val="Normalny"/>
    <w:rsid w:val="00405FE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rsid w:val="00405FE7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1">
    <w:name w:val="Podpis1"/>
    <w:basedOn w:val="Normalny"/>
    <w:rsid w:val="00405FE7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405FE7"/>
    <w:pPr>
      <w:widowControl w:val="0"/>
      <w:suppressAutoHyphens w:val="0"/>
    </w:pPr>
  </w:style>
  <w:style w:type="character" w:customStyle="1" w:styleId="TekstprzypisudolnegoZnak">
    <w:name w:val="Tekst przypisu dolnego Znak"/>
    <w:basedOn w:val="Domylnaczcionkaakapitu"/>
    <w:link w:val="Tekstprzypisudolnego"/>
    <w:rsid w:val="00405FE7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Tekstpodstawowy22">
    <w:name w:val="Tekst podstawowy 22"/>
    <w:basedOn w:val="Normalny"/>
    <w:rsid w:val="00405FE7"/>
    <w:pPr>
      <w:spacing w:after="120" w:line="480" w:lineRule="auto"/>
    </w:pPr>
  </w:style>
  <w:style w:type="paragraph" w:customStyle="1" w:styleId="Tekstpodstawowywcity21">
    <w:name w:val="Tekst podstawowy wcięty 21"/>
    <w:basedOn w:val="Normalny"/>
    <w:rsid w:val="00405FE7"/>
    <w:pPr>
      <w:spacing w:after="120" w:line="480" w:lineRule="auto"/>
      <w:ind w:left="283"/>
    </w:pPr>
  </w:style>
  <w:style w:type="paragraph" w:customStyle="1" w:styleId="NA">
    <w:name w:val="N/A"/>
    <w:basedOn w:val="Normalny"/>
    <w:rsid w:val="00405FE7"/>
    <w:pPr>
      <w:tabs>
        <w:tab w:val="left" w:pos="9000"/>
        <w:tab w:val="right" w:pos="9360"/>
      </w:tabs>
    </w:pPr>
    <w:rPr>
      <w:rFonts w:ascii="Book Antiqua" w:hAnsi="Book Antiqua" w:cs="Book Antiqua"/>
      <w:sz w:val="28"/>
      <w:lang w:val="en-US"/>
    </w:rPr>
  </w:style>
  <w:style w:type="paragraph" w:styleId="Tekstpodstawowywcity">
    <w:name w:val="Body Text Indent"/>
    <w:basedOn w:val="Normalny"/>
    <w:link w:val="TekstpodstawowywcityZnak"/>
    <w:rsid w:val="00405FE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405FE7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Tekstpodstawowy21">
    <w:name w:val="Tekst podstawowy 21"/>
    <w:basedOn w:val="Normalny"/>
    <w:rsid w:val="00405FE7"/>
    <w:rPr>
      <w:sz w:val="28"/>
    </w:rPr>
  </w:style>
  <w:style w:type="paragraph" w:customStyle="1" w:styleId="Tekstpodstawowy31">
    <w:name w:val="Tekst podstawowy 31"/>
    <w:basedOn w:val="Normalny"/>
    <w:rsid w:val="00405FE7"/>
    <w:pPr>
      <w:spacing w:after="120"/>
    </w:pPr>
    <w:rPr>
      <w:sz w:val="16"/>
      <w:szCs w:val="16"/>
    </w:rPr>
  </w:style>
  <w:style w:type="paragraph" w:customStyle="1" w:styleId="punktacjaa">
    <w:name w:val="punktacja a"/>
    <w:basedOn w:val="Normalny"/>
    <w:rsid w:val="00405FE7"/>
    <w:pPr>
      <w:widowControl w:val="0"/>
      <w:numPr>
        <w:numId w:val="2"/>
      </w:numPr>
      <w:spacing w:before="120" w:after="120"/>
      <w:ind w:left="0" w:firstLine="0"/>
      <w:jc w:val="both"/>
    </w:pPr>
    <w:rPr>
      <w:rFonts w:eastAsia="Lucida Sans Unicode"/>
      <w:kern w:val="2"/>
      <w:sz w:val="24"/>
      <w:szCs w:val="24"/>
    </w:rPr>
  </w:style>
  <w:style w:type="paragraph" w:customStyle="1" w:styleId="punktacja-">
    <w:name w:val="punktacja -"/>
    <w:basedOn w:val="Normalny"/>
    <w:rsid w:val="00405FE7"/>
    <w:pPr>
      <w:widowControl w:val="0"/>
      <w:numPr>
        <w:numId w:val="1"/>
      </w:numPr>
      <w:spacing w:before="120" w:after="120"/>
      <w:ind w:left="0" w:firstLine="0"/>
      <w:jc w:val="both"/>
    </w:pPr>
    <w:rPr>
      <w:rFonts w:eastAsia="Lucida Sans Unicode"/>
      <w:kern w:val="2"/>
      <w:sz w:val="24"/>
      <w:szCs w:val="24"/>
    </w:rPr>
  </w:style>
  <w:style w:type="paragraph" w:customStyle="1" w:styleId="punktacja1Znak">
    <w:name w:val="punktacja1. Znak"/>
    <w:basedOn w:val="Normalny"/>
    <w:rsid w:val="00405FE7"/>
    <w:pPr>
      <w:widowControl w:val="0"/>
      <w:numPr>
        <w:numId w:val="10"/>
      </w:numPr>
      <w:spacing w:before="120" w:after="120"/>
      <w:jc w:val="both"/>
    </w:pPr>
    <w:rPr>
      <w:rFonts w:eastAsia="Lucida Sans Unicode"/>
      <w:kern w:val="2"/>
      <w:sz w:val="24"/>
      <w:szCs w:val="24"/>
    </w:rPr>
  </w:style>
  <w:style w:type="paragraph" w:customStyle="1" w:styleId="a">
    <w:name w:val="$"/>
    <w:basedOn w:val="Normalny"/>
    <w:rsid w:val="00405FE7"/>
    <w:pPr>
      <w:widowControl w:val="0"/>
      <w:spacing w:before="240" w:after="120"/>
      <w:jc w:val="center"/>
    </w:pPr>
    <w:rPr>
      <w:rFonts w:eastAsia="Lucida Sans Unicode"/>
      <w:b/>
      <w:kern w:val="2"/>
      <w:sz w:val="24"/>
      <w:szCs w:val="24"/>
    </w:rPr>
  </w:style>
  <w:style w:type="paragraph" w:customStyle="1" w:styleId="Styl">
    <w:name w:val="Styl"/>
    <w:rsid w:val="00405FE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customStyle="1" w:styleId="Zawartotabeli">
    <w:name w:val="Zawartość tabeli"/>
    <w:basedOn w:val="Normalny"/>
    <w:rsid w:val="00405FE7"/>
    <w:pPr>
      <w:suppressLineNumbers/>
    </w:pPr>
  </w:style>
  <w:style w:type="paragraph" w:customStyle="1" w:styleId="Nagwektabeli">
    <w:name w:val="Nagłówek tabeli"/>
    <w:basedOn w:val="Zawartotabeli"/>
    <w:rsid w:val="00405FE7"/>
    <w:pPr>
      <w:jc w:val="center"/>
    </w:pPr>
    <w:rPr>
      <w:b/>
      <w:bCs/>
    </w:rPr>
  </w:style>
  <w:style w:type="paragraph" w:customStyle="1" w:styleId="Tekstpodstawowy23">
    <w:name w:val="Tekst podstawowy 23"/>
    <w:basedOn w:val="Normalny"/>
    <w:rsid w:val="00405FE7"/>
    <w:pPr>
      <w:spacing w:after="120" w:line="480" w:lineRule="auto"/>
    </w:pPr>
  </w:style>
  <w:style w:type="paragraph" w:customStyle="1" w:styleId="Tekstpodstawowy32">
    <w:name w:val="Tekst podstawowy 32"/>
    <w:basedOn w:val="Normalny"/>
    <w:rsid w:val="00405FE7"/>
    <w:pPr>
      <w:spacing w:after="120"/>
    </w:pPr>
    <w:rPr>
      <w:sz w:val="16"/>
      <w:szCs w:val="16"/>
    </w:rPr>
  </w:style>
  <w:style w:type="paragraph" w:customStyle="1" w:styleId="Gwkaistopka">
    <w:name w:val="Główka i stopka"/>
    <w:basedOn w:val="Normalny"/>
    <w:rsid w:val="00405FE7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"/>
    <w:uiPriority w:val="99"/>
    <w:rsid w:val="00405FE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5FE7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Tekstdymka">
    <w:name w:val="Balloon Text"/>
    <w:basedOn w:val="Normalny"/>
    <w:link w:val="TekstdymkaZnak"/>
    <w:rsid w:val="00405FE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405FE7"/>
    <w:rPr>
      <w:rFonts w:ascii="Tahoma" w:eastAsia="Times New Roman" w:hAnsi="Tahoma" w:cs="Tahoma"/>
      <w:kern w:val="0"/>
      <w:sz w:val="16"/>
      <w:szCs w:val="16"/>
      <w:lang w:eastAsia="zh-CN"/>
      <w14:ligatures w14:val="none"/>
    </w:rPr>
  </w:style>
  <w:style w:type="paragraph" w:customStyle="1" w:styleId="Tekstpodstawowywcity22">
    <w:name w:val="Tekst podstawowy wcięty 22"/>
    <w:basedOn w:val="Normalny"/>
    <w:rsid w:val="00405FE7"/>
    <w:pPr>
      <w:spacing w:after="120" w:line="480" w:lineRule="auto"/>
      <w:ind w:left="283"/>
    </w:pPr>
  </w:style>
  <w:style w:type="paragraph" w:customStyle="1" w:styleId="ChapterTitle">
    <w:name w:val="ChapterTitle"/>
    <w:basedOn w:val="Normalny"/>
    <w:next w:val="Normalny"/>
    <w:rsid w:val="00405FE7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Zawartoramki">
    <w:name w:val="Zawartość ramki"/>
    <w:basedOn w:val="Tekstpodstawowy"/>
    <w:rsid w:val="00405FE7"/>
  </w:style>
  <w:style w:type="paragraph" w:styleId="Nagwek">
    <w:name w:val="header"/>
    <w:basedOn w:val="Normalny"/>
    <w:link w:val="NagwekZnak"/>
    <w:rsid w:val="00405FE7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rsid w:val="00405FE7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Tekstkomentarza1">
    <w:name w:val="Tekst komentarza1"/>
    <w:basedOn w:val="Normalny"/>
    <w:rsid w:val="00405FE7"/>
  </w:style>
  <w:style w:type="paragraph" w:styleId="Tekstkomentarza">
    <w:name w:val="annotation text"/>
    <w:basedOn w:val="Normalny"/>
    <w:link w:val="TekstkomentarzaZnak2"/>
    <w:uiPriority w:val="99"/>
    <w:unhideWhenUsed/>
    <w:rsid w:val="00405FE7"/>
  </w:style>
  <w:style w:type="character" w:customStyle="1" w:styleId="TekstkomentarzaZnak2">
    <w:name w:val="Tekst komentarza Znak2"/>
    <w:basedOn w:val="Domylnaczcionkaakapitu"/>
    <w:link w:val="Tekstkomentarza"/>
    <w:uiPriority w:val="99"/>
    <w:rsid w:val="00405FE7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Tematkomentarza">
    <w:name w:val="annotation subject"/>
    <w:basedOn w:val="Tekstkomentarza1"/>
    <w:next w:val="Tekstkomentarza1"/>
    <w:link w:val="TematkomentarzaZnak1"/>
    <w:rsid w:val="00405FE7"/>
    <w:rPr>
      <w:b/>
      <w:bCs/>
    </w:rPr>
  </w:style>
  <w:style w:type="character" w:customStyle="1" w:styleId="TematkomentarzaZnak1">
    <w:name w:val="Temat komentarza Znak1"/>
    <w:basedOn w:val="TekstkomentarzaZnak2"/>
    <w:link w:val="Tematkomentarza"/>
    <w:rsid w:val="00405FE7"/>
    <w:rPr>
      <w:rFonts w:ascii="Times New Roman" w:eastAsia="Times New Roman" w:hAnsi="Times New Roman" w:cs="Times New Roman"/>
      <w:b/>
      <w:bCs/>
      <w:kern w:val="0"/>
      <w:sz w:val="20"/>
      <w:szCs w:val="20"/>
      <w:lang w:eastAsia="zh-CN"/>
      <w14:ligatures w14:val="none"/>
    </w:rPr>
  </w:style>
  <w:style w:type="paragraph" w:customStyle="1" w:styleId="Tekstkomentarza2">
    <w:name w:val="Tekst komentarza2"/>
    <w:basedOn w:val="Normalny"/>
    <w:rsid w:val="00405FE7"/>
  </w:style>
  <w:style w:type="character" w:styleId="Odwoaniedokomentarza">
    <w:name w:val="annotation reference"/>
    <w:uiPriority w:val="99"/>
    <w:semiHidden/>
    <w:unhideWhenUsed/>
    <w:rsid w:val="00405FE7"/>
    <w:rPr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05FE7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05FE7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character" w:styleId="Odwoanieprzypisukocowego">
    <w:name w:val="endnote reference"/>
    <w:uiPriority w:val="99"/>
    <w:semiHidden/>
    <w:unhideWhenUsed/>
    <w:rsid w:val="00405FE7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405FE7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AkapitzlistZnak">
    <w:name w:val="Akapit z listą Znak"/>
    <w:aliases w:val="sw tekst Znak,List Paragraph Znak"/>
    <w:link w:val="Akapitzlist"/>
    <w:uiPriority w:val="34"/>
    <w:qFormat/>
    <w:locked/>
    <w:rsid w:val="00405FE7"/>
  </w:style>
  <w:style w:type="paragraph" w:styleId="Poprawka">
    <w:name w:val="Revision"/>
    <w:hidden/>
    <w:uiPriority w:val="99"/>
    <w:semiHidden/>
    <w:rsid w:val="00405FE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05FE7"/>
    <w:rPr>
      <w:color w:val="605E5C"/>
      <w:shd w:val="clear" w:color="auto" w:fill="E1DFDD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70E67"/>
    <w:rPr>
      <w:vertAlign w:val="superscript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4A17F8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10A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tm@co.bydgoszcz.pl" TargetMode="External"/><Relationship Id="rId13" Type="http://schemas.openxmlformats.org/officeDocument/2006/relationships/hyperlink" Target="mailto:ltm@co.bydgoszcz.pl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dzi@co.bydgoszcz.p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bip.co.bydgoszcz.pl/informacje-dla-firm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zi@co.bydgoszcz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............................@co.bydgoszcz.pl" TargetMode="External"/><Relationship Id="rId10" Type="http://schemas.openxmlformats.org/officeDocument/2006/relationships/hyperlink" Target="mailto:ltm@co.bydgoszcz.p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ltm@co.bydgoszcz.pl" TargetMode="External"/><Relationship Id="rId14" Type="http://schemas.openxmlformats.org/officeDocument/2006/relationships/hyperlink" Target="mailto:dzi@co.bydgoszcz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ACD778-4BEE-4FF9-84D3-BD2F12520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19</Pages>
  <Words>7022</Words>
  <Characters>42136</Characters>
  <Application>Microsoft Office Word</Application>
  <DocSecurity>0</DocSecurity>
  <Lines>351</Lines>
  <Paragraphs>98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Waldemar Lorek</dc:creator>
  <cp:keywords/>
  <dc:description/>
  <cp:lastModifiedBy>Agnieszka Chylewska</cp:lastModifiedBy>
  <cp:revision>7</cp:revision>
  <cp:lastPrinted>2026-03-06T11:26:00Z</cp:lastPrinted>
  <dcterms:created xsi:type="dcterms:W3CDTF">2026-03-06T11:33:00Z</dcterms:created>
  <dcterms:modified xsi:type="dcterms:W3CDTF">2026-03-23T07:17:00Z</dcterms:modified>
</cp:coreProperties>
</file>