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BBB6D" w14:textId="7086561F" w:rsidR="00DA509A" w:rsidRPr="00206D49" w:rsidRDefault="000B4C54" w:rsidP="00CB6878">
      <w:pPr>
        <w:pageBreakBefore/>
        <w:tabs>
          <w:tab w:val="right" w:pos="9070"/>
        </w:tabs>
        <w:jc w:val="right"/>
        <w:rPr>
          <w:rFonts w:ascii="Cambria" w:hAnsi="Cambria" w:cs="Arial"/>
          <w:sz w:val="20"/>
          <w:szCs w:val="20"/>
        </w:rPr>
      </w:pPr>
      <w:r w:rsidRPr="005659B7">
        <w:rPr>
          <w:rFonts w:ascii="Cambria" w:hAnsi="Cambria" w:cs="Arial"/>
          <w:sz w:val="20"/>
          <w:szCs w:val="20"/>
        </w:rPr>
        <w:tab/>
      </w:r>
      <w:r w:rsidR="00EC6B7B" w:rsidRPr="005659B7">
        <w:rPr>
          <w:rFonts w:ascii="Cambria" w:hAnsi="Cambria" w:cs="Arial"/>
          <w:sz w:val="20"/>
          <w:szCs w:val="20"/>
        </w:rPr>
        <w:tab/>
      </w:r>
      <w:r w:rsidR="00EC6B7B" w:rsidRPr="005659B7">
        <w:rPr>
          <w:rFonts w:ascii="Cambria" w:hAnsi="Cambria" w:cs="Arial"/>
          <w:sz w:val="20"/>
          <w:szCs w:val="20"/>
        </w:rPr>
        <w:tab/>
      </w:r>
      <w:r w:rsidR="00EC6B7B" w:rsidRPr="005659B7">
        <w:rPr>
          <w:rFonts w:ascii="Cambria" w:hAnsi="Cambria" w:cs="Arial"/>
          <w:sz w:val="20"/>
          <w:szCs w:val="20"/>
        </w:rPr>
        <w:tab/>
      </w:r>
      <w:r w:rsidR="00EC6B7B" w:rsidRPr="005659B7">
        <w:rPr>
          <w:rFonts w:ascii="Cambria" w:hAnsi="Cambria" w:cs="Arial"/>
          <w:sz w:val="20"/>
          <w:szCs w:val="20"/>
        </w:rPr>
        <w:tab/>
      </w:r>
      <w:r w:rsidR="00EC6B7B" w:rsidRPr="005659B7">
        <w:rPr>
          <w:rFonts w:ascii="Cambria" w:hAnsi="Cambria" w:cs="Arial"/>
          <w:sz w:val="20"/>
          <w:szCs w:val="20"/>
        </w:rPr>
        <w:tab/>
      </w:r>
      <w:r w:rsidR="00DA509A" w:rsidRPr="00206D49">
        <w:rPr>
          <w:rFonts w:ascii="Cambria" w:hAnsi="Cambria" w:cs="Arial"/>
          <w:sz w:val="20"/>
          <w:szCs w:val="20"/>
        </w:rPr>
        <w:t xml:space="preserve">Załącznik nr </w:t>
      </w:r>
      <w:r w:rsidR="00C07FBA" w:rsidRPr="00206D49">
        <w:rPr>
          <w:rFonts w:ascii="Cambria" w:hAnsi="Cambria" w:cs="Arial"/>
          <w:sz w:val="20"/>
          <w:szCs w:val="20"/>
        </w:rPr>
        <w:t>8</w:t>
      </w:r>
      <w:r w:rsidR="0029492E" w:rsidRPr="00206D49">
        <w:rPr>
          <w:rFonts w:ascii="Cambria" w:hAnsi="Cambria" w:cs="Arial"/>
          <w:sz w:val="20"/>
          <w:szCs w:val="20"/>
        </w:rPr>
        <w:t xml:space="preserve"> do SWZ</w:t>
      </w:r>
    </w:p>
    <w:p w14:paraId="56ABBB6E" w14:textId="08F48B08" w:rsidR="00DA509A" w:rsidRPr="00206D49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</w:p>
    <w:p w14:paraId="064DCEF3" w14:textId="77777777" w:rsidR="00E648C5" w:rsidRDefault="00E648C5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</w:p>
    <w:p w14:paraId="5B51123C" w14:textId="77777777" w:rsidR="00E648C5" w:rsidRDefault="00E648C5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</w:p>
    <w:p w14:paraId="2BE0F106" w14:textId="77777777" w:rsidR="00E648C5" w:rsidRDefault="00E648C5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</w:p>
    <w:p w14:paraId="79DD0783" w14:textId="77777777" w:rsidR="00E648C5" w:rsidRDefault="00E648C5" w:rsidP="00E648C5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>
        <w:rPr>
          <w:rFonts w:ascii="Cambria" w:hAnsi="Cambria" w:cs="Arial"/>
          <w:b w:val="0"/>
          <w:caps/>
          <w:sz w:val="20"/>
        </w:rPr>
        <w:tab/>
      </w:r>
      <w:bookmarkStart w:id="0" w:name="_Hlk168907672"/>
      <w:r w:rsidRPr="00267D45">
        <w:rPr>
          <w:noProof/>
        </w:rPr>
        <w:drawing>
          <wp:inline distT="0" distB="0" distL="0" distR="0" wp14:anchorId="2619AD74" wp14:editId="42200073">
            <wp:extent cx="1612900" cy="590550"/>
            <wp:effectExtent l="0" t="0" r="6350" b="0"/>
            <wp:docPr id="1881196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D45">
        <w:rPr>
          <w:noProof/>
        </w:rPr>
        <w:drawing>
          <wp:inline distT="0" distB="0" distL="0" distR="0" wp14:anchorId="60BE164A" wp14:editId="7769FEE7">
            <wp:extent cx="1409700" cy="565150"/>
            <wp:effectExtent l="0" t="0" r="0" b="6350"/>
            <wp:docPr id="389564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613FE" w14:textId="77777777" w:rsidR="00E648C5" w:rsidRPr="00206D49" w:rsidRDefault="00E648C5" w:rsidP="00E648C5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206D49">
        <w:rPr>
          <w:rFonts w:ascii="Cambria" w:hAnsi="Cambria" w:cs="Arial"/>
          <w:sz w:val="20"/>
        </w:rPr>
        <w:t xml:space="preserve">Dofinansowano ze </w:t>
      </w:r>
      <w:r w:rsidRPr="00206D49">
        <w:rPr>
          <w:rFonts w:ascii="Cambria" w:hAnsi="Cambria" w:cs="Arial" w:hint="eastAsia"/>
          <w:sz w:val="20"/>
        </w:rPr>
        <w:t>ś</w:t>
      </w:r>
      <w:r w:rsidRPr="00206D49">
        <w:rPr>
          <w:rFonts w:ascii="Cambria" w:hAnsi="Cambria" w:cs="Arial"/>
          <w:sz w:val="20"/>
        </w:rPr>
        <w:t>rodk</w:t>
      </w:r>
      <w:r w:rsidRPr="00206D49">
        <w:rPr>
          <w:rFonts w:ascii="Cambria" w:hAnsi="Cambria" w:cs="Arial" w:hint="eastAsia"/>
          <w:sz w:val="20"/>
        </w:rPr>
        <w:t>ó</w:t>
      </w:r>
      <w:r w:rsidRPr="00206D49">
        <w:rPr>
          <w:rFonts w:ascii="Cambria" w:hAnsi="Cambria" w:cs="Arial"/>
          <w:sz w:val="20"/>
        </w:rPr>
        <w:t>w Funduszu Rozwoju Kultury Fizycznej,</w:t>
      </w:r>
    </w:p>
    <w:p w14:paraId="5FE9C439" w14:textId="77777777" w:rsidR="00E648C5" w:rsidRPr="00206D49" w:rsidRDefault="00E648C5" w:rsidP="00E648C5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206D49">
        <w:rPr>
          <w:rFonts w:ascii="Cambria" w:hAnsi="Cambria" w:cs="Arial"/>
          <w:sz w:val="20"/>
        </w:rPr>
        <w:t>których dysponentem jest Minister Sportu i Turystyki</w:t>
      </w:r>
      <w:bookmarkEnd w:id="0"/>
    </w:p>
    <w:p w14:paraId="4DE2CCD1" w14:textId="77777777" w:rsidR="00E648C5" w:rsidRPr="00206D49" w:rsidRDefault="00E648C5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</w:p>
    <w:p w14:paraId="6E528A24" w14:textId="77777777" w:rsidR="00E648C5" w:rsidRPr="00206D49" w:rsidRDefault="00E648C5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</w:p>
    <w:p w14:paraId="2D8388CA" w14:textId="77777777" w:rsidR="00E648C5" w:rsidRPr="00206D49" w:rsidRDefault="00E648C5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</w:p>
    <w:p w14:paraId="56ABBB6F" w14:textId="50B49155" w:rsidR="009E1C8A" w:rsidRPr="00206D49" w:rsidRDefault="009E1C8A" w:rsidP="00000E14">
      <w:pPr>
        <w:spacing w:before="120"/>
        <w:rPr>
          <w:rFonts w:ascii="Cambria" w:hAnsi="Cambria" w:cs="Arial"/>
          <w:sz w:val="20"/>
          <w:szCs w:val="20"/>
        </w:rPr>
      </w:pPr>
      <w:r w:rsidRPr="00206D49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206D49">
        <w:rPr>
          <w:rFonts w:ascii="Cambria" w:hAnsi="Cambria" w:cs="Arial"/>
          <w:sz w:val="20"/>
          <w:szCs w:val="20"/>
        </w:rPr>
        <w:tab/>
      </w:r>
      <w:r w:rsidR="00EC6B7B" w:rsidRPr="00206D49">
        <w:rPr>
          <w:rFonts w:ascii="Cambria" w:hAnsi="Cambria" w:cs="Arial"/>
          <w:sz w:val="20"/>
          <w:szCs w:val="20"/>
        </w:rPr>
        <w:tab/>
      </w:r>
      <w:r w:rsidR="00EC6B7B" w:rsidRPr="00206D49">
        <w:rPr>
          <w:rFonts w:ascii="Cambria" w:hAnsi="Cambria" w:cs="Arial"/>
          <w:sz w:val="20"/>
          <w:szCs w:val="20"/>
        </w:rPr>
        <w:tab/>
      </w:r>
      <w:r w:rsidR="00EC6B7B" w:rsidRPr="00206D49">
        <w:rPr>
          <w:rFonts w:ascii="Cambria" w:hAnsi="Cambria" w:cs="Arial"/>
          <w:sz w:val="20"/>
          <w:szCs w:val="20"/>
        </w:rPr>
        <w:tab/>
      </w:r>
      <w:r w:rsidR="00000E14" w:rsidRPr="00206D49">
        <w:rPr>
          <w:rFonts w:ascii="Cambria" w:hAnsi="Cambria" w:cs="Arial"/>
          <w:sz w:val="20"/>
          <w:szCs w:val="20"/>
        </w:rPr>
        <w:tab/>
      </w:r>
      <w:r w:rsidR="00000E14" w:rsidRPr="00206D49">
        <w:rPr>
          <w:rFonts w:ascii="Cambria" w:hAnsi="Cambria" w:cs="Arial"/>
          <w:sz w:val="20"/>
          <w:szCs w:val="20"/>
        </w:rPr>
        <w:tab/>
      </w:r>
      <w:r w:rsidR="00000E14" w:rsidRPr="00206D49">
        <w:rPr>
          <w:rFonts w:ascii="Cambria" w:hAnsi="Cambria" w:cs="Arial"/>
          <w:sz w:val="20"/>
          <w:szCs w:val="20"/>
        </w:rPr>
        <w:tab/>
      </w:r>
      <w:r w:rsidR="00000E14" w:rsidRPr="00206D49">
        <w:rPr>
          <w:rFonts w:ascii="Cambria" w:hAnsi="Cambria" w:cs="Arial"/>
          <w:sz w:val="20"/>
          <w:szCs w:val="20"/>
        </w:rPr>
        <w:tab/>
      </w:r>
      <w:r w:rsidR="00000E14" w:rsidRPr="00206D49">
        <w:rPr>
          <w:rFonts w:ascii="Cambria" w:hAnsi="Cambria" w:cs="Arial"/>
          <w:sz w:val="20"/>
          <w:szCs w:val="20"/>
        </w:rPr>
        <w:tab/>
      </w:r>
      <w:r w:rsidR="00000E14" w:rsidRPr="00206D49">
        <w:rPr>
          <w:rFonts w:ascii="Cambria" w:hAnsi="Cambria" w:cs="Arial"/>
          <w:sz w:val="20"/>
          <w:szCs w:val="20"/>
        </w:rPr>
        <w:tab/>
      </w:r>
      <w:r w:rsidRPr="00206D49">
        <w:rPr>
          <w:rFonts w:ascii="Cambria" w:hAnsi="Cambria" w:cs="Arial"/>
          <w:sz w:val="20"/>
          <w:szCs w:val="20"/>
        </w:rPr>
        <w:t>..................................., d</w:t>
      </w:r>
      <w:r w:rsidR="000C6D2A" w:rsidRPr="00206D49">
        <w:rPr>
          <w:rFonts w:ascii="Cambria" w:hAnsi="Cambria" w:cs="Arial"/>
          <w:sz w:val="20"/>
          <w:szCs w:val="20"/>
        </w:rPr>
        <w:t>nia ....................</w:t>
      </w:r>
      <w:r w:rsidR="00897D37" w:rsidRPr="00206D49">
        <w:rPr>
          <w:rFonts w:ascii="Cambria" w:hAnsi="Cambria" w:cs="Arial"/>
          <w:sz w:val="20"/>
          <w:szCs w:val="20"/>
        </w:rPr>
        <w:t>... 20</w:t>
      </w:r>
      <w:r w:rsidR="0011421F" w:rsidRPr="00206D49">
        <w:rPr>
          <w:rFonts w:ascii="Cambria" w:hAnsi="Cambria" w:cs="Arial"/>
          <w:sz w:val="20"/>
          <w:szCs w:val="20"/>
        </w:rPr>
        <w:t>2</w:t>
      </w:r>
      <w:r w:rsidR="00E648C5" w:rsidRPr="00206D49">
        <w:rPr>
          <w:rFonts w:ascii="Cambria" w:hAnsi="Cambria" w:cs="Arial"/>
          <w:sz w:val="20"/>
          <w:szCs w:val="20"/>
        </w:rPr>
        <w:t>6</w:t>
      </w:r>
      <w:r w:rsidRPr="00206D49">
        <w:rPr>
          <w:rFonts w:ascii="Cambria" w:hAnsi="Cambria" w:cs="Arial"/>
          <w:sz w:val="20"/>
          <w:szCs w:val="20"/>
        </w:rPr>
        <w:t xml:space="preserve"> r.</w:t>
      </w:r>
    </w:p>
    <w:p w14:paraId="56ABBB70" w14:textId="77777777" w:rsidR="009E1C8A" w:rsidRPr="00206D49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206D49">
        <w:rPr>
          <w:rFonts w:ascii="Cambria" w:eastAsia="Batang" w:hAnsi="Cambria" w:cs="Arial"/>
          <w:i/>
          <w:sz w:val="20"/>
          <w:szCs w:val="20"/>
        </w:rPr>
        <w:t xml:space="preserve">  (Nazwa i adres Wykonawcy)</w:t>
      </w:r>
    </w:p>
    <w:p w14:paraId="56ABBB71" w14:textId="77777777" w:rsidR="00DA509A" w:rsidRPr="00206D49" w:rsidRDefault="00DA509A" w:rsidP="00DA509A">
      <w:pPr>
        <w:rPr>
          <w:rFonts w:ascii="Cambria" w:hAnsi="Cambria" w:cs="Arial"/>
          <w:sz w:val="20"/>
          <w:szCs w:val="20"/>
        </w:rPr>
      </w:pPr>
    </w:p>
    <w:p w14:paraId="56ABBB72" w14:textId="77777777" w:rsidR="00EC6B7B" w:rsidRPr="00206D49" w:rsidRDefault="00EC6B7B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206D49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56ABBB73" w14:textId="77777777" w:rsidR="00CB6878" w:rsidRPr="00206D49" w:rsidRDefault="00EC6B7B" w:rsidP="00EC6B7B">
      <w:pPr>
        <w:jc w:val="center"/>
        <w:rPr>
          <w:rFonts w:ascii="Cambria" w:hAnsi="Cambria" w:cs="Arial"/>
          <w:sz w:val="20"/>
          <w:szCs w:val="20"/>
        </w:rPr>
      </w:pPr>
      <w:r w:rsidRPr="00206D49">
        <w:rPr>
          <w:rFonts w:ascii="Cambria" w:hAnsi="Cambria" w:cs="Arial"/>
          <w:sz w:val="20"/>
          <w:szCs w:val="20"/>
        </w:rPr>
        <w:t xml:space="preserve">Składany do zadania </w:t>
      </w:r>
    </w:p>
    <w:p w14:paraId="62F07D6D" w14:textId="77777777" w:rsidR="00E648C5" w:rsidRPr="00206D49" w:rsidRDefault="00E648C5" w:rsidP="00E648C5">
      <w:pPr>
        <w:shd w:val="clear" w:color="auto" w:fill="D9E2F3" w:themeFill="accent1" w:themeFillTint="33"/>
        <w:spacing w:line="276" w:lineRule="auto"/>
        <w:rPr>
          <w:rFonts w:ascii="Cambria" w:hAnsi="Cambria" w:cs="Arial"/>
          <w:b/>
          <w:bCs/>
          <w:sz w:val="22"/>
          <w:szCs w:val="22"/>
        </w:rPr>
      </w:pPr>
    </w:p>
    <w:p w14:paraId="4BBDC4F7" w14:textId="78058B26" w:rsidR="00E648C5" w:rsidRPr="00206D49" w:rsidRDefault="00E648C5" w:rsidP="0073005E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206D49">
        <w:rPr>
          <w:rFonts w:ascii="Cambria" w:hAnsi="Cambria" w:cs="Arial"/>
          <w:b/>
          <w:bCs/>
          <w:sz w:val="22"/>
          <w:szCs w:val="22"/>
        </w:rPr>
        <w:t>Modernizacja kompleksu sportowego Moje Boisko – Orlik 2012 w Dwikozach</w:t>
      </w:r>
    </w:p>
    <w:p w14:paraId="1FBDCE64" w14:textId="77777777" w:rsidR="00176175" w:rsidRPr="00206D49" w:rsidRDefault="00176175" w:rsidP="00E648C5">
      <w:pPr>
        <w:shd w:val="clear" w:color="auto" w:fill="D9E2F3" w:themeFill="accent1" w:themeFillTint="33"/>
        <w:spacing w:line="276" w:lineRule="auto"/>
        <w:rPr>
          <w:rFonts w:ascii="Cambria" w:hAnsi="Cambria" w:cs="Arial"/>
          <w:b/>
          <w:sz w:val="16"/>
          <w:szCs w:val="16"/>
        </w:rPr>
      </w:pPr>
    </w:p>
    <w:p w14:paraId="7507B0D6" w14:textId="77777777" w:rsidR="00E648C5" w:rsidRPr="00206D49" w:rsidRDefault="00E648C5" w:rsidP="00E648C5">
      <w:pPr>
        <w:rPr>
          <w:rFonts w:ascii="Cambria" w:hAnsi="Cambria" w:cs="Arial"/>
          <w:b/>
          <w:sz w:val="20"/>
          <w:szCs w:val="20"/>
        </w:rPr>
      </w:pPr>
    </w:p>
    <w:p w14:paraId="56ABBB78" w14:textId="6B995967" w:rsidR="00DA509A" w:rsidRPr="00206D49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206D49">
        <w:rPr>
          <w:rFonts w:ascii="Cambria" w:hAnsi="Cambria" w:cs="Arial"/>
          <w:b/>
          <w:sz w:val="20"/>
          <w:szCs w:val="20"/>
        </w:rPr>
        <w:t>OŚWIADCZAM(Y), ŻE</w:t>
      </w:r>
    </w:p>
    <w:p w14:paraId="56ABBB79" w14:textId="77777777" w:rsidR="00DA509A" w:rsidRPr="00206D49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206D49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206D49">
        <w:rPr>
          <w:rFonts w:ascii="Cambria" w:hAnsi="Cambria" w:cs="Arial"/>
          <w:sz w:val="20"/>
          <w:szCs w:val="20"/>
        </w:rPr>
        <w:t>ROBOTY BUDOWLANE</w:t>
      </w:r>
      <w:r w:rsidRPr="00206D49">
        <w:rPr>
          <w:rFonts w:ascii="Cambria" w:hAnsi="Cambria" w:cs="Arial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206D49" w:rsidRPr="00206D49" w14:paraId="56ABBB83" w14:textId="77777777" w:rsidTr="0073005E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56ABBB7A" w14:textId="77777777" w:rsidR="00EC6B7B" w:rsidRPr="00206D49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56ABBB7B" w14:textId="77777777" w:rsidR="00EC6B7B" w:rsidRPr="00206D49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56ABBB7C" w14:textId="77777777" w:rsidR="00EC6B7B" w:rsidRPr="00206D49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56ABBB7D" w14:textId="77777777" w:rsidR="00535003" w:rsidRPr="00206D49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56ABBB7E" w14:textId="77777777" w:rsidR="00EC6B7B" w:rsidRPr="00206D49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56ABBB7F" w14:textId="77777777" w:rsidR="00EC6B7B" w:rsidRPr="00206D49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56ABBB80" w14:textId="77777777" w:rsidR="00EC6B7B" w:rsidRPr="00206D49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56ABBB81" w14:textId="77777777" w:rsidR="00EC6B7B" w:rsidRPr="00206D49" w:rsidRDefault="00EC6B7B" w:rsidP="00844F25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14:paraId="56ABBB82" w14:textId="77777777" w:rsidR="00EC6B7B" w:rsidRPr="00206D49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416D83" w:rsidRPr="00206D49" w14:paraId="56ABBB8E" w14:textId="77777777" w:rsidTr="00307BEF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ABBB84" w14:textId="77777777" w:rsidR="008C4D9D" w:rsidRPr="00206D49" w:rsidRDefault="008C4D9D" w:rsidP="00FC7FCD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BAEDFE" w14:textId="77777777" w:rsidR="006F3696" w:rsidRPr="00206D49" w:rsidRDefault="006F3696" w:rsidP="006F3696">
            <w:pPr>
              <w:snapToGrid w:val="0"/>
              <w:spacing w:line="276" w:lineRule="auto"/>
              <w:ind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56ABBB86" w14:textId="7DC88C4A" w:rsidR="008C4D9D" w:rsidRPr="00206D49" w:rsidRDefault="008C4D9D" w:rsidP="00FC7FCD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spacing w:val="4"/>
                <w:sz w:val="20"/>
                <w:szCs w:val="20"/>
              </w:rPr>
              <w:t>…………………………………………………………</w:t>
            </w:r>
            <w:r w:rsidR="006F3696" w:rsidRPr="00206D49">
              <w:rPr>
                <w:rFonts w:ascii="Cambria" w:hAnsi="Cambria" w:cs="Arial"/>
                <w:spacing w:val="4"/>
                <w:sz w:val="20"/>
                <w:szCs w:val="20"/>
              </w:rPr>
              <w:t>………</w:t>
            </w:r>
            <w:r w:rsidRPr="00206D49">
              <w:rPr>
                <w:rFonts w:ascii="Cambria" w:hAnsi="Cambria" w:cs="Arial"/>
                <w:spacing w:val="4"/>
                <w:sz w:val="20"/>
                <w:szCs w:val="20"/>
              </w:rPr>
              <w:t xml:space="preserve"> </w:t>
            </w:r>
          </w:p>
          <w:p w14:paraId="56ABBB87" w14:textId="7004CD21" w:rsidR="008C4D9D" w:rsidRPr="00206D49" w:rsidRDefault="008C4D9D" w:rsidP="001F231F">
            <w:pPr>
              <w:pStyle w:val="Bezodstpw"/>
              <w:spacing w:line="276" w:lineRule="auto"/>
              <w:ind w:left="251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206D49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="001F231F" w:rsidRPr="00206D49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(wykonaną w ramach jednej     umowy/kontraktu)  </w:t>
            </w:r>
            <w:r w:rsidRPr="00206D49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7593F064" w14:textId="1E58DD80" w:rsidR="00416D83" w:rsidRPr="00206D49" w:rsidRDefault="0061554F" w:rsidP="0061554F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z w:val="20"/>
                <w:szCs w:val="20"/>
              </w:rPr>
              <w:t xml:space="preserve">Roboty </w:t>
            </w:r>
            <w:r w:rsidR="00722A89" w:rsidRPr="00206D49">
              <w:rPr>
                <w:rFonts w:ascii="Cambria" w:hAnsi="Cambria" w:cs="Arial"/>
                <w:b/>
                <w:sz w:val="20"/>
                <w:szCs w:val="20"/>
              </w:rPr>
              <w:t>polegające na budowie lub przebudowie lub rozbudowie</w:t>
            </w:r>
            <w:r w:rsidR="00416D83" w:rsidRPr="00206D49">
              <w:rPr>
                <w:rFonts w:ascii="Cambria" w:hAnsi="Cambria" w:cs="Arial"/>
                <w:b/>
                <w:sz w:val="20"/>
                <w:szCs w:val="20"/>
              </w:rPr>
              <w:t xml:space="preserve"> lub remoncie</w:t>
            </w:r>
            <w:r w:rsidR="00722A89" w:rsidRPr="00206D49">
              <w:rPr>
                <w:rFonts w:ascii="Cambria" w:hAnsi="Cambria" w:cs="Arial"/>
                <w:b/>
                <w:sz w:val="20"/>
                <w:szCs w:val="20"/>
              </w:rPr>
              <w:t xml:space="preserve"> lub modernizacji</w:t>
            </w:r>
            <w:r w:rsidR="00416D83" w:rsidRPr="00206D49">
              <w:rPr>
                <w:rFonts w:ascii="Cambria" w:hAnsi="Cambria" w:cs="Arial"/>
                <w:b/>
                <w:sz w:val="20"/>
                <w:szCs w:val="20"/>
              </w:rPr>
              <w:t xml:space="preserve"> boiska ze sztuczną nawierzchnią</w:t>
            </w:r>
            <w:r w:rsidR="007B101E" w:rsidRPr="00206D49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</w:p>
          <w:p w14:paraId="56ABBB88" w14:textId="31A75991" w:rsidR="0061554F" w:rsidRPr="00206D49" w:rsidRDefault="0061554F" w:rsidP="0061554F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z w:val="20"/>
                <w:szCs w:val="20"/>
              </w:rPr>
              <w:t>o wartości ………………………………….</w:t>
            </w:r>
            <w:r w:rsidR="00416D83" w:rsidRPr="00206D49">
              <w:rPr>
                <w:rFonts w:ascii="Cambria" w:hAnsi="Cambria" w:cs="Arial"/>
                <w:b/>
                <w:sz w:val="20"/>
                <w:szCs w:val="20"/>
              </w:rPr>
              <w:t xml:space="preserve"> brutto</w:t>
            </w:r>
          </w:p>
          <w:p w14:paraId="56ABBB89" w14:textId="77777777" w:rsidR="00254603" w:rsidRPr="00206D49" w:rsidRDefault="00254603" w:rsidP="00FC7FCD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ABBB8A" w14:textId="44452390" w:rsidR="008C4D9D" w:rsidRPr="00206D49" w:rsidRDefault="002856B9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pacing w:val="4"/>
                <w:sz w:val="20"/>
                <w:szCs w:val="20"/>
              </w:rPr>
              <w:t>…………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ABBB8B" w14:textId="2CEB0FBB" w:rsidR="008C4D9D" w:rsidRPr="00206D49" w:rsidRDefault="002856B9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pacing w:val="4"/>
                <w:sz w:val="20"/>
                <w:szCs w:val="20"/>
              </w:rPr>
              <w:t>…………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ABBB8C" w14:textId="0FEF5CA0" w:rsidR="008C4D9D" w:rsidRPr="00206D49" w:rsidRDefault="002856B9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06D49">
              <w:rPr>
                <w:rFonts w:ascii="Cambria" w:hAnsi="Cambria" w:cs="Arial"/>
                <w:b/>
                <w:spacing w:val="4"/>
                <w:sz w:val="20"/>
                <w:szCs w:val="20"/>
              </w:rPr>
              <w:t>…………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ABBB8D" w14:textId="77777777" w:rsidR="008C4D9D" w:rsidRPr="00206D49" w:rsidRDefault="008C4D9D" w:rsidP="00FC7FCD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06D49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206D49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56ABBB8F" w14:textId="77777777" w:rsidR="00EF19B7" w:rsidRPr="00206D49" w:rsidRDefault="00EF19B7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p w14:paraId="56ABBB90" w14:textId="77777777" w:rsidR="00DA509A" w:rsidRPr="00206D49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206D49">
        <w:rPr>
          <w:rFonts w:ascii="Cambria" w:hAnsi="Cambria" w:cs="Arial"/>
          <w:sz w:val="20"/>
          <w:szCs w:val="20"/>
        </w:rPr>
        <w:t xml:space="preserve">*  niepotrzebne skreślić </w:t>
      </w:r>
      <w:r w:rsidR="00DB210B" w:rsidRPr="00206D49">
        <w:rPr>
          <w:rFonts w:ascii="Cambria" w:hAnsi="Cambria" w:cs="Arial"/>
          <w:sz w:val="20"/>
          <w:szCs w:val="20"/>
        </w:rPr>
        <w:tab/>
      </w:r>
      <w:r w:rsidR="00DB210B" w:rsidRPr="00206D49">
        <w:rPr>
          <w:rFonts w:ascii="Cambria" w:hAnsi="Cambria" w:cs="Arial"/>
          <w:sz w:val="20"/>
          <w:szCs w:val="20"/>
        </w:rPr>
        <w:tab/>
      </w:r>
      <w:r w:rsidR="00DB210B" w:rsidRPr="00206D49">
        <w:rPr>
          <w:rFonts w:ascii="Cambria" w:hAnsi="Cambria" w:cs="Arial"/>
          <w:sz w:val="20"/>
          <w:szCs w:val="20"/>
        </w:rPr>
        <w:tab/>
      </w:r>
      <w:r w:rsidR="00DB210B" w:rsidRPr="00206D49">
        <w:rPr>
          <w:rFonts w:ascii="Cambria" w:hAnsi="Cambria" w:cs="Arial"/>
          <w:sz w:val="20"/>
          <w:szCs w:val="20"/>
        </w:rPr>
        <w:tab/>
      </w:r>
    </w:p>
    <w:sectPr w:rsidR="00DA509A" w:rsidRPr="00206D49" w:rsidSect="00C02626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90480" w14:textId="77777777" w:rsidR="00AD389E" w:rsidRDefault="00AD389E">
      <w:r>
        <w:separator/>
      </w:r>
    </w:p>
  </w:endnote>
  <w:endnote w:type="continuationSeparator" w:id="0">
    <w:p w14:paraId="286F8F1D" w14:textId="77777777" w:rsidR="00AD389E" w:rsidRDefault="00AD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BB99" w14:textId="77777777" w:rsidR="00AE02C5" w:rsidRDefault="00E20F5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E02C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ABBB9A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BB9B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56ABBB9C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56ABBB9D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56ABBB9E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56ABBB9F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BBA1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  <w:p w14:paraId="56ABBBA2" w14:textId="77777777" w:rsidR="00B44CA4" w:rsidRPr="00BE4CF5" w:rsidRDefault="00B44C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D0EE" w14:textId="77777777" w:rsidR="00AD389E" w:rsidRDefault="00AD389E">
      <w:r>
        <w:separator/>
      </w:r>
    </w:p>
  </w:footnote>
  <w:footnote w:type="continuationSeparator" w:id="0">
    <w:p w14:paraId="02FE4CB6" w14:textId="77777777" w:rsidR="00AD389E" w:rsidRDefault="00AD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BB95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14:paraId="56ABBB96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14:paraId="56ABBB97" w14:textId="77777777" w:rsidR="00AD72BA" w:rsidRPr="00B65ADF" w:rsidRDefault="00AD72BA" w:rsidP="00AD72BA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</w:t>
    </w:r>
    <w:r w:rsidRPr="00B65ADF">
      <w:rPr>
        <w:rFonts w:ascii="Cambria" w:eastAsia="Times-Roman" w:hAnsi="Cambria" w:cs="Arial"/>
        <w:bCs/>
        <w:iCs/>
        <w:sz w:val="20"/>
        <w:szCs w:val="20"/>
      </w:rPr>
      <w:t>:</w:t>
    </w:r>
    <w:r w:rsidRPr="00307E4B">
      <w:rPr>
        <w:rFonts w:ascii="Cambria" w:eastAsia="Times-Roman" w:hAnsi="Cambria" w:cs="Arial"/>
        <w:bCs/>
        <w:iCs/>
        <w:sz w:val="20"/>
        <w:szCs w:val="20"/>
        <w:highlight w:val="yellow"/>
      </w:rPr>
      <w:t>B.Zp.271</w:t>
    </w:r>
    <w:r>
      <w:rPr>
        <w:rFonts w:ascii="Cambria" w:eastAsia="Times-Roman" w:hAnsi="Cambria" w:cs="Arial"/>
        <w:bCs/>
        <w:iCs/>
        <w:sz w:val="20"/>
        <w:szCs w:val="20"/>
        <w:highlight w:val="yellow"/>
      </w:rPr>
      <w:t>….</w:t>
    </w:r>
    <w:r w:rsidRPr="00307E4B">
      <w:rPr>
        <w:rFonts w:ascii="Cambria" w:eastAsia="Times-Roman" w:hAnsi="Cambria" w:cs="Arial"/>
        <w:bCs/>
        <w:iCs/>
        <w:sz w:val="20"/>
        <w:szCs w:val="20"/>
        <w:highlight w:val="yellow"/>
      </w:rPr>
      <w:t>.202</w:t>
    </w:r>
    <w:r>
      <w:rPr>
        <w:rFonts w:ascii="Cambria" w:eastAsia="Times-Roman" w:hAnsi="Cambria" w:cs="Arial"/>
        <w:bCs/>
        <w:iCs/>
        <w:sz w:val="20"/>
        <w:szCs w:val="20"/>
      </w:rPr>
      <w:t>1</w:t>
    </w:r>
  </w:p>
  <w:p w14:paraId="56ABBB98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BBA0" w14:textId="1E1BCE6E" w:rsidR="00C02626" w:rsidRPr="00176175" w:rsidRDefault="00176175" w:rsidP="00176175">
    <w:pPr>
      <w:pStyle w:val="Nagwek"/>
    </w:pPr>
    <w:r w:rsidRPr="00176175">
      <w:rPr>
        <w:rFonts w:ascii="Cambria" w:hAnsi="Cambria" w:cs="Arial"/>
        <w:sz w:val="20"/>
        <w:szCs w:val="20"/>
      </w:rPr>
      <w:t>Nr postępowania: ZPI.271.0</w:t>
    </w:r>
    <w:r w:rsidR="00E648C5">
      <w:rPr>
        <w:rFonts w:ascii="Cambria" w:hAnsi="Cambria" w:cs="Arial"/>
        <w:sz w:val="20"/>
        <w:szCs w:val="20"/>
      </w:rPr>
      <w:t>2</w:t>
    </w:r>
    <w:r w:rsidRPr="00176175">
      <w:rPr>
        <w:rFonts w:ascii="Cambria" w:hAnsi="Cambria" w:cs="Arial"/>
        <w:sz w:val="20"/>
        <w:szCs w:val="20"/>
      </w:rPr>
      <w:t>.202</w:t>
    </w:r>
    <w:r w:rsidR="00E648C5">
      <w:rPr>
        <w:rFonts w:ascii="Cambria" w:hAnsi="Cambria" w:cs="Arial"/>
        <w:sz w:val="20"/>
        <w:szCs w:val="20"/>
      </w:rPr>
      <w:t>6</w:t>
    </w:r>
    <w:r w:rsidRPr="00176175">
      <w:rPr>
        <w:rFonts w:ascii="Cambria" w:hAnsi="Cambria" w:cs="Arial"/>
        <w:sz w:val="20"/>
        <w:szCs w:val="20"/>
      </w:rPr>
      <w:t>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93724558">
    <w:abstractNumId w:val="33"/>
  </w:num>
  <w:num w:numId="2" w16cid:durableId="436214164">
    <w:abstractNumId w:val="38"/>
  </w:num>
  <w:num w:numId="3" w16cid:durableId="259919569">
    <w:abstractNumId w:val="27"/>
  </w:num>
  <w:num w:numId="4" w16cid:durableId="710425552">
    <w:abstractNumId w:val="24"/>
  </w:num>
  <w:num w:numId="5" w16cid:durableId="1796634360">
    <w:abstractNumId w:val="18"/>
  </w:num>
  <w:num w:numId="6" w16cid:durableId="1753160949">
    <w:abstractNumId w:val="30"/>
  </w:num>
  <w:num w:numId="7" w16cid:durableId="1980500890">
    <w:abstractNumId w:val="34"/>
  </w:num>
  <w:num w:numId="8" w16cid:durableId="1857184563">
    <w:abstractNumId w:val="22"/>
  </w:num>
  <w:num w:numId="9" w16cid:durableId="656421353">
    <w:abstractNumId w:val="45"/>
  </w:num>
  <w:num w:numId="10" w16cid:durableId="924918834">
    <w:abstractNumId w:val="50"/>
  </w:num>
  <w:num w:numId="11" w16cid:durableId="347148291">
    <w:abstractNumId w:val="19"/>
  </w:num>
  <w:num w:numId="12" w16cid:durableId="654384314">
    <w:abstractNumId w:val="48"/>
  </w:num>
  <w:num w:numId="13" w16cid:durableId="1294139793">
    <w:abstractNumId w:val="49"/>
  </w:num>
  <w:num w:numId="14" w16cid:durableId="1829595750">
    <w:abstractNumId w:val="12"/>
  </w:num>
  <w:num w:numId="15" w16cid:durableId="197547862">
    <w:abstractNumId w:val="25"/>
  </w:num>
  <w:num w:numId="16" w16cid:durableId="2099717936">
    <w:abstractNumId w:val="29"/>
  </w:num>
  <w:num w:numId="17" w16cid:durableId="1264000808">
    <w:abstractNumId w:val="44"/>
  </w:num>
  <w:num w:numId="18" w16cid:durableId="2006467136">
    <w:abstractNumId w:val="21"/>
  </w:num>
  <w:num w:numId="19" w16cid:durableId="1311861114">
    <w:abstractNumId w:val="13"/>
  </w:num>
  <w:num w:numId="20" w16cid:durableId="93401221">
    <w:abstractNumId w:val="16"/>
  </w:num>
  <w:num w:numId="21" w16cid:durableId="1771192707">
    <w:abstractNumId w:val="39"/>
  </w:num>
  <w:num w:numId="22" w16cid:durableId="2000228911">
    <w:abstractNumId w:val="17"/>
  </w:num>
  <w:num w:numId="23" w16cid:durableId="496921452">
    <w:abstractNumId w:val="43"/>
  </w:num>
  <w:num w:numId="24" w16cid:durableId="280301787">
    <w:abstractNumId w:val="41"/>
  </w:num>
  <w:num w:numId="25" w16cid:durableId="1761639066">
    <w:abstractNumId w:val="20"/>
  </w:num>
  <w:num w:numId="26" w16cid:durableId="127062376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7023856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3720744">
    <w:abstractNumId w:val="3"/>
  </w:num>
  <w:num w:numId="29" w16cid:durableId="1209536362">
    <w:abstractNumId w:val="8"/>
  </w:num>
  <w:num w:numId="30" w16cid:durableId="1971401967">
    <w:abstractNumId w:val="2"/>
  </w:num>
  <w:num w:numId="31" w16cid:durableId="970595677">
    <w:abstractNumId w:val="37"/>
  </w:num>
  <w:num w:numId="32" w16cid:durableId="58752750">
    <w:abstractNumId w:val="11"/>
  </w:num>
  <w:num w:numId="33" w16cid:durableId="2007319625">
    <w:abstractNumId w:val="26"/>
  </w:num>
  <w:num w:numId="34" w16cid:durableId="123163766">
    <w:abstractNumId w:val="40"/>
  </w:num>
  <w:num w:numId="35" w16cid:durableId="388188699">
    <w:abstractNumId w:val="15"/>
  </w:num>
  <w:num w:numId="36" w16cid:durableId="1176503101">
    <w:abstractNumId w:val="47"/>
  </w:num>
  <w:num w:numId="37" w16cid:durableId="753817458">
    <w:abstractNumId w:val="14"/>
  </w:num>
  <w:num w:numId="38" w16cid:durableId="853497492">
    <w:abstractNumId w:val="10"/>
  </w:num>
  <w:num w:numId="39" w16cid:durableId="1427462630">
    <w:abstractNumId w:val="23"/>
  </w:num>
  <w:num w:numId="40" w16cid:durableId="2137139634">
    <w:abstractNumId w:val="35"/>
  </w:num>
  <w:num w:numId="41" w16cid:durableId="993533898">
    <w:abstractNumId w:val="31"/>
  </w:num>
  <w:num w:numId="42" w16cid:durableId="4584989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655319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0E14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4F51"/>
    <w:rsid w:val="00025659"/>
    <w:rsid w:val="00026E3B"/>
    <w:rsid w:val="00027CE9"/>
    <w:rsid w:val="00031734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9C4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D1D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4332"/>
    <w:rsid w:val="000E05B9"/>
    <w:rsid w:val="000E1B13"/>
    <w:rsid w:val="000E4E2A"/>
    <w:rsid w:val="000E7F53"/>
    <w:rsid w:val="000F424D"/>
    <w:rsid w:val="0010294D"/>
    <w:rsid w:val="00102A85"/>
    <w:rsid w:val="00102C0C"/>
    <w:rsid w:val="00103155"/>
    <w:rsid w:val="001048DC"/>
    <w:rsid w:val="001054D9"/>
    <w:rsid w:val="00112018"/>
    <w:rsid w:val="0011421F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14A"/>
    <w:rsid w:val="001405D1"/>
    <w:rsid w:val="00140DF0"/>
    <w:rsid w:val="00143594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76175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231F"/>
    <w:rsid w:val="001F3802"/>
    <w:rsid w:val="001F4FD3"/>
    <w:rsid w:val="001F516F"/>
    <w:rsid w:val="001F60E2"/>
    <w:rsid w:val="001F6ECF"/>
    <w:rsid w:val="002013CA"/>
    <w:rsid w:val="00204600"/>
    <w:rsid w:val="00205194"/>
    <w:rsid w:val="00206D49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856B9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50C8"/>
    <w:rsid w:val="00325720"/>
    <w:rsid w:val="00327599"/>
    <w:rsid w:val="00330A77"/>
    <w:rsid w:val="003314E2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0B8E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003"/>
    <w:rsid w:val="00400735"/>
    <w:rsid w:val="00404595"/>
    <w:rsid w:val="00405505"/>
    <w:rsid w:val="00410D38"/>
    <w:rsid w:val="0041331B"/>
    <w:rsid w:val="004133C8"/>
    <w:rsid w:val="00414CF9"/>
    <w:rsid w:val="00416D83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63E9"/>
    <w:rsid w:val="004E014A"/>
    <w:rsid w:val="004E14D2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1804"/>
    <w:rsid w:val="005327E3"/>
    <w:rsid w:val="00532D41"/>
    <w:rsid w:val="00532DC9"/>
    <w:rsid w:val="005334ED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9B7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E728E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696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A89"/>
    <w:rsid w:val="00722E1D"/>
    <w:rsid w:val="00723105"/>
    <w:rsid w:val="00725372"/>
    <w:rsid w:val="0072685B"/>
    <w:rsid w:val="007274E5"/>
    <w:rsid w:val="00727E97"/>
    <w:rsid w:val="0073005E"/>
    <w:rsid w:val="007308DE"/>
    <w:rsid w:val="00730CDE"/>
    <w:rsid w:val="0073327C"/>
    <w:rsid w:val="00733CAF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101E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4E8"/>
    <w:rsid w:val="007E1650"/>
    <w:rsid w:val="007E388B"/>
    <w:rsid w:val="007E6310"/>
    <w:rsid w:val="007F34EC"/>
    <w:rsid w:val="007F3A71"/>
    <w:rsid w:val="007F3FE7"/>
    <w:rsid w:val="007F4967"/>
    <w:rsid w:val="007F4F59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AE6"/>
    <w:rsid w:val="00886C5B"/>
    <w:rsid w:val="00892186"/>
    <w:rsid w:val="00893A77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21CB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13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A5D71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89E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3AFE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4CF5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07FBA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A598B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4A9A"/>
    <w:rsid w:val="00CF54DA"/>
    <w:rsid w:val="00D0269F"/>
    <w:rsid w:val="00D03942"/>
    <w:rsid w:val="00D04517"/>
    <w:rsid w:val="00D0511E"/>
    <w:rsid w:val="00D1025F"/>
    <w:rsid w:val="00D12DCC"/>
    <w:rsid w:val="00D14073"/>
    <w:rsid w:val="00D1415B"/>
    <w:rsid w:val="00D14DCB"/>
    <w:rsid w:val="00D16E6D"/>
    <w:rsid w:val="00D22A4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14D3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02F5F"/>
    <w:rsid w:val="00E110B9"/>
    <w:rsid w:val="00E11444"/>
    <w:rsid w:val="00E1313D"/>
    <w:rsid w:val="00E176CD"/>
    <w:rsid w:val="00E20F52"/>
    <w:rsid w:val="00E21C70"/>
    <w:rsid w:val="00E2384B"/>
    <w:rsid w:val="00E23DFE"/>
    <w:rsid w:val="00E274B5"/>
    <w:rsid w:val="00E27D50"/>
    <w:rsid w:val="00E306A1"/>
    <w:rsid w:val="00E306CF"/>
    <w:rsid w:val="00E30724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5E93"/>
    <w:rsid w:val="00E46519"/>
    <w:rsid w:val="00E47B5B"/>
    <w:rsid w:val="00E51671"/>
    <w:rsid w:val="00E51A55"/>
    <w:rsid w:val="00E55C88"/>
    <w:rsid w:val="00E5600C"/>
    <w:rsid w:val="00E6178E"/>
    <w:rsid w:val="00E61DB6"/>
    <w:rsid w:val="00E61F45"/>
    <w:rsid w:val="00E6447A"/>
    <w:rsid w:val="00E648C5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6D56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0584"/>
    <w:rsid w:val="00F713BE"/>
    <w:rsid w:val="00F722E1"/>
    <w:rsid w:val="00F72305"/>
    <w:rsid w:val="00F72671"/>
    <w:rsid w:val="00F728E0"/>
    <w:rsid w:val="00F740F2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D7BDA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ABBB6D"/>
  <w15:docId w15:val="{4781248D-9720-4E30-88DF-3724C71A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20F5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137949D-4956-4CB3-8301-4F4032289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14</cp:revision>
  <cp:lastPrinted>2020-12-21T07:19:00Z</cp:lastPrinted>
  <dcterms:created xsi:type="dcterms:W3CDTF">2020-12-21T07:19:00Z</dcterms:created>
  <dcterms:modified xsi:type="dcterms:W3CDTF">2026-04-27T11:04:00Z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