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482" w:rsidRPr="00375482" w:rsidRDefault="00375482" w:rsidP="00375482">
      <w:pPr>
        <w:pStyle w:val="Standard"/>
        <w:spacing w:line="276" w:lineRule="auto"/>
        <w:jc w:val="right"/>
        <w:rPr>
          <w:rFonts w:ascii="Verdana" w:hAnsi="Verdana"/>
          <w:b/>
          <w:sz w:val="18"/>
          <w:szCs w:val="18"/>
        </w:rPr>
      </w:pPr>
      <w:r w:rsidRPr="00375482">
        <w:rPr>
          <w:rFonts w:ascii="Verdana" w:hAnsi="Verdana"/>
          <w:b/>
          <w:sz w:val="18"/>
          <w:szCs w:val="18"/>
        </w:rPr>
        <w:t>Zał. nr 2 do zapytania ofertowego</w:t>
      </w:r>
    </w:p>
    <w:p w:rsidR="00375482" w:rsidRPr="00E47DB5" w:rsidRDefault="00E47DB5" w:rsidP="00375482">
      <w:pPr>
        <w:pStyle w:val="Standard"/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E47DB5">
        <w:rPr>
          <w:rFonts w:ascii="Verdana" w:hAnsi="Verdana"/>
          <w:b/>
          <w:sz w:val="22"/>
          <w:szCs w:val="22"/>
        </w:rPr>
        <w:t>FORMULARZ OFERTOWY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31646F" w:rsidRDefault="00E47DB5" w:rsidP="0031646F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063817">
        <w:rPr>
          <w:rFonts w:ascii="Verdana" w:hAnsi="Verdana"/>
          <w:b/>
          <w:sz w:val="22"/>
          <w:szCs w:val="22"/>
        </w:rPr>
        <w:t>DOSTAWA</w:t>
      </w:r>
      <w:r w:rsidR="0031646F">
        <w:rPr>
          <w:rFonts w:ascii="Verdana" w:hAnsi="Verdana"/>
          <w:sz w:val="22"/>
          <w:szCs w:val="22"/>
        </w:rPr>
        <w:t>:</w:t>
      </w:r>
    </w:p>
    <w:p w:rsidR="0031646F" w:rsidRPr="0031646F" w:rsidRDefault="0031646F" w:rsidP="0031646F">
      <w:pPr>
        <w:pStyle w:val="Standard"/>
        <w:spacing w:line="276" w:lineRule="auto"/>
        <w:jc w:val="both"/>
        <w:rPr>
          <w:rFonts w:ascii="Verdana" w:hAnsi="Verdana"/>
          <w:b/>
          <w:sz w:val="22"/>
          <w:szCs w:val="22"/>
        </w:rPr>
      </w:pPr>
      <w:r w:rsidRPr="0031646F">
        <w:rPr>
          <w:rFonts w:ascii="Verdana" w:hAnsi="Verdana"/>
          <w:b/>
          <w:sz w:val="22"/>
          <w:szCs w:val="22"/>
        </w:rPr>
        <w:t>1.</w:t>
      </w:r>
      <w:r w:rsidRPr="0031646F">
        <w:rPr>
          <w:rFonts w:ascii="Verdana" w:hAnsi="Verdana"/>
          <w:b/>
          <w:sz w:val="22"/>
          <w:szCs w:val="22"/>
        </w:rPr>
        <w:tab/>
        <w:t>Dostawa 20 szt. Hełmów balistycznych</w:t>
      </w:r>
    </w:p>
    <w:p w:rsidR="00063817" w:rsidRDefault="0031646F" w:rsidP="0031646F">
      <w:pPr>
        <w:pStyle w:val="Standard"/>
        <w:spacing w:line="276" w:lineRule="auto"/>
        <w:jc w:val="both"/>
        <w:rPr>
          <w:rFonts w:ascii="Verdana" w:hAnsi="Verdana"/>
          <w:b/>
          <w:sz w:val="22"/>
          <w:szCs w:val="22"/>
        </w:rPr>
      </w:pPr>
      <w:r w:rsidRPr="0031646F">
        <w:rPr>
          <w:rFonts w:ascii="Verdana" w:hAnsi="Verdana"/>
          <w:b/>
          <w:sz w:val="22"/>
          <w:szCs w:val="22"/>
        </w:rPr>
        <w:t>2.</w:t>
      </w:r>
      <w:r w:rsidRPr="0031646F">
        <w:rPr>
          <w:rFonts w:ascii="Verdana" w:hAnsi="Verdana"/>
          <w:b/>
          <w:sz w:val="22"/>
          <w:szCs w:val="22"/>
        </w:rPr>
        <w:tab/>
        <w:t>Dostawa 20 szt. Kamizelek kuloodpornych</w:t>
      </w:r>
    </w:p>
    <w:p w:rsidR="000A451C" w:rsidRDefault="000A451C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b/>
          <w:sz w:val="22"/>
          <w:szCs w:val="22"/>
        </w:rPr>
      </w:pPr>
      <w:r w:rsidRPr="00E47DB5">
        <w:rPr>
          <w:rFonts w:ascii="Verdana" w:hAnsi="Verdana"/>
          <w:b/>
          <w:sz w:val="22"/>
          <w:szCs w:val="22"/>
        </w:rPr>
        <w:t>ZAMAWIAJĄCY: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 xml:space="preserve">Nazwa: GMINA </w:t>
      </w:r>
      <w:r>
        <w:rPr>
          <w:rFonts w:ascii="Verdana" w:hAnsi="Verdana"/>
          <w:sz w:val="22"/>
          <w:szCs w:val="22"/>
        </w:rPr>
        <w:t>Długołęka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 xml:space="preserve">Adres: </w:t>
      </w:r>
      <w:r>
        <w:rPr>
          <w:rFonts w:ascii="Verdana" w:hAnsi="Verdana"/>
          <w:sz w:val="22"/>
          <w:szCs w:val="22"/>
        </w:rPr>
        <w:t>55-095 Długołęka, ul. Robotnicza 12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b/>
          <w:sz w:val="22"/>
          <w:szCs w:val="22"/>
        </w:rPr>
      </w:pPr>
      <w:r w:rsidRPr="00E47DB5">
        <w:rPr>
          <w:rFonts w:ascii="Verdana" w:hAnsi="Verdana"/>
          <w:b/>
          <w:sz w:val="22"/>
          <w:szCs w:val="22"/>
        </w:rPr>
        <w:t>WYKONAWCA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Nazwa: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Województwo: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Miejscowość: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Kod pocztowy: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Kraj: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Adres pocztowy (ulica, nr domu i lokalu):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NIP: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E-mail: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Default="00E47DB5" w:rsidP="00E47DB5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46"/>
      </w:tblGrid>
      <w:tr w:rsidR="00E47DB5">
        <w:trPr>
          <w:trHeight w:val="85"/>
        </w:trPr>
        <w:tc>
          <w:tcPr>
            <w:tcW w:w="9646" w:type="dxa"/>
          </w:tcPr>
          <w:p w:rsidR="00E47DB5" w:rsidRDefault="00E47DB5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7"/>
        <w:gridCol w:w="2070"/>
        <w:gridCol w:w="1898"/>
        <w:gridCol w:w="967"/>
        <w:gridCol w:w="53"/>
        <w:gridCol w:w="1606"/>
        <w:gridCol w:w="1232"/>
        <w:gridCol w:w="236"/>
      </w:tblGrid>
      <w:tr w:rsidR="007B04DB" w:rsidTr="007B04DB">
        <w:trPr>
          <w:gridAfter w:val="1"/>
          <w:wAfter w:w="236" w:type="dxa"/>
        </w:trPr>
        <w:tc>
          <w:tcPr>
            <w:tcW w:w="917" w:type="dxa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2070" w:type="dxa"/>
          </w:tcPr>
          <w:p w:rsidR="007B04DB" w:rsidRDefault="007B04DB" w:rsidP="007B04D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Nazwa urządzenia</w:t>
            </w:r>
          </w:p>
        </w:tc>
        <w:tc>
          <w:tcPr>
            <w:tcW w:w="1898" w:type="dxa"/>
          </w:tcPr>
          <w:p w:rsidR="007B04DB" w:rsidRPr="0074197A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MARKA</w:t>
            </w:r>
            <w:r>
              <w:rPr>
                <w:rFonts w:ascii="Verdana" w:hAnsi="Verdana"/>
                <w:sz w:val="22"/>
                <w:szCs w:val="22"/>
              </w:rPr>
              <w:t>/MODEL</w:t>
            </w:r>
          </w:p>
        </w:tc>
        <w:tc>
          <w:tcPr>
            <w:tcW w:w="1020" w:type="dxa"/>
            <w:gridSpan w:val="2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Ilość</w:t>
            </w:r>
          </w:p>
        </w:tc>
        <w:tc>
          <w:tcPr>
            <w:tcW w:w="1606" w:type="dxa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Cena jednostkowa brutto</w:t>
            </w:r>
          </w:p>
        </w:tc>
        <w:tc>
          <w:tcPr>
            <w:tcW w:w="1232" w:type="dxa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Wartość brutto</w:t>
            </w:r>
          </w:p>
        </w:tc>
      </w:tr>
      <w:tr w:rsidR="007B04DB" w:rsidTr="007B04DB">
        <w:trPr>
          <w:gridAfter w:val="1"/>
          <w:wAfter w:w="236" w:type="dxa"/>
        </w:trPr>
        <w:tc>
          <w:tcPr>
            <w:tcW w:w="917" w:type="dxa"/>
          </w:tcPr>
          <w:p w:rsidR="007B04DB" w:rsidRPr="0074197A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 w:rsidRPr="0074197A">
              <w:rPr>
                <w:rFonts w:ascii="Verdana" w:hAnsi="Verdana"/>
                <w:sz w:val="12"/>
                <w:szCs w:val="12"/>
              </w:rPr>
              <w:t>1</w:t>
            </w:r>
          </w:p>
        </w:tc>
        <w:tc>
          <w:tcPr>
            <w:tcW w:w="2070" w:type="dxa"/>
          </w:tcPr>
          <w:p w:rsidR="007B04DB" w:rsidRPr="0074197A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 w:rsidRPr="0074197A">
              <w:rPr>
                <w:rFonts w:ascii="Verdana" w:hAnsi="Verdana"/>
                <w:sz w:val="12"/>
                <w:szCs w:val="12"/>
              </w:rPr>
              <w:t>2</w:t>
            </w:r>
          </w:p>
        </w:tc>
        <w:tc>
          <w:tcPr>
            <w:tcW w:w="1898" w:type="dxa"/>
          </w:tcPr>
          <w:p w:rsidR="007B04DB" w:rsidRPr="0074197A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3</w:t>
            </w:r>
          </w:p>
        </w:tc>
        <w:tc>
          <w:tcPr>
            <w:tcW w:w="1020" w:type="dxa"/>
            <w:gridSpan w:val="2"/>
          </w:tcPr>
          <w:p w:rsidR="007B04DB" w:rsidRPr="0074197A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4</w:t>
            </w:r>
          </w:p>
        </w:tc>
        <w:tc>
          <w:tcPr>
            <w:tcW w:w="1606" w:type="dxa"/>
          </w:tcPr>
          <w:p w:rsidR="007B04DB" w:rsidRPr="0074197A" w:rsidRDefault="00FB25B2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5</w:t>
            </w:r>
          </w:p>
        </w:tc>
        <w:tc>
          <w:tcPr>
            <w:tcW w:w="1232" w:type="dxa"/>
          </w:tcPr>
          <w:p w:rsidR="007B04DB" w:rsidRPr="0074197A" w:rsidRDefault="00FB25B2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6</w:t>
            </w:r>
            <w:r w:rsidR="007B04DB">
              <w:rPr>
                <w:rFonts w:ascii="Verdana" w:hAnsi="Verdana"/>
                <w:sz w:val="12"/>
                <w:szCs w:val="12"/>
              </w:rPr>
              <w:t xml:space="preserve"> = 4</w:t>
            </w:r>
            <w:r>
              <w:rPr>
                <w:rFonts w:ascii="Verdana" w:hAnsi="Verdana"/>
                <w:sz w:val="12"/>
                <w:szCs w:val="12"/>
              </w:rPr>
              <w:t>x5</w:t>
            </w:r>
            <w:bookmarkStart w:id="0" w:name="_GoBack"/>
            <w:bookmarkEnd w:id="0"/>
          </w:p>
        </w:tc>
      </w:tr>
      <w:tr w:rsidR="007B04DB" w:rsidTr="007B04DB">
        <w:trPr>
          <w:gridAfter w:val="1"/>
          <w:wAfter w:w="236" w:type="dxa"/>
        </w:trPr>
        <w:tc>
          <w:tcPr>
            <w:tcW w:w="917" w:type="dxa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2070" w:type="dxa"/>
          </w:tcPr>
          <w:p w:rsidR="007B04DB" w:rsidRPr="00063817" w:rsidRDefault="007B04DB" w:rsidP="00CA6DE0">
            <w:pPr>
              <w:pStyle w:val="Standard"/>
              <w:spacing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8" w:type="dxa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0" w:type="dxa"/>
            <w:gridSpan w:val="2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6" w:type="dxa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32" w:type="dxa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B04DB" w:rsidTr="007B04DB">
        <w:trPr>
          <w:gridAfter w:val="1"/>
          <w:wAfter w:w="236" w:type="dxa"/>
        </w:trPr>
        <w:tc>
          <w:tcPr>
            <w:tcW w:w="917" w:type="dxa"/>
          </w:tcPr>
          <w:p w:rsidR="007B04DB" w:rsidRPr="0074197A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070" w:type="dxa"/>
          </w:tcPr>
          <w:p w:rsidR="007B04DB" w:rsidRPr="00063817" w:rsidRDefault="007B04DB" w:rsidP="00CA6DE0">
            <w:pPr>
              <w:pStyle w:val="Standard"/>
              <w:spacing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8" w:type="dxa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0" w:type="dxa"/>
            <w:gridSpan w:val="2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6" w:type="dxa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32" w:type="dxa"/>
          </w:tcPr>
          <w:p w:rsidR="007B04DB" w:rsidRPr="00063817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B04DB" w:rsidTr="007D3223">
        <w:tc>
          <w:tcPr>
            <w:tcW w:w="5852" w:type="dxa"/>
            <w:gridSpan w:val="4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1" w:type="dxa"/>
            <w:gridSpan w:val="3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RAZEM:</w:t>
            </w:r>
          </w:p>
        </w:tc>
        <w:tc>
          <w:tcPr>
            <w:tcW w:w="236" w:type="dxa"/>
          </w:tcPr>
          <w:p w:rsidR="007B04DB" w:rsidRDefault="007B04DB" w:rsidP="00E47DB5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1. Oświadczamy, że cena oferty została sporządzona w oparciu o całkowity przedmiot zamówienia, posiadaną wiedzę i doświadczenie, uwzględnia wszystkie koszty wykonania przedmiotu zamówienia oraz należny podatek od towarów i usług VAT.</w:t>
      </w:r>
    </w:p>
    <w:p w:rsidR="00D84553" w:rsidRPr="00A25CD8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2. Oświadczamy, że zapoznaliśmy się z opisem przedmiotu zamówienia (OPZ) i nie wnosimy do niego żadnych zastrzeżeń oraz uznajemy się za związanych określonymi w nich warunkami. Oświadczamy, iż jest nam znana charakterystyka przedmiotu zamówienia, w stopniu niezbędnym do przygotowania oferty oraz zawarcia umowy.</w:t>
      </w:r>
    </w:p>
    <w:sectPr w:rsidR="00D84553" w:rsidRPr="00A25CD8" w:rsidSect="0089117B">
      <w:headerReference w:type="default" r:id="rId9"/>
      <w:footerReference w:type="default" r:id="rId10"/>
      <w:pgSz w:w="11906" w:h="16838"/>
      <w:pgMar w:top="1560" w:right="1080" w:bottom="1418" w:left="1080" w:header="709" w:footer="95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51" w:rsidRDefault="00835051" w:rsidP="00BE7AFF">
      <w:r>
        <w:separator/>
      </w:r>
    </w:p>
  </w:endnote>
  <w:endnote w:type="continuationSeparator" w:id="0">
    <w:p w:rsidR="00835051" w:rsidRDefault="00835051" w:rsidP="00BE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, ''Roman 10cpi''">
    <w:altName w:val="Arial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per, 'Times New Roman'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A7" w:rsidRDefault="008A13A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95AC3F2" wp14:editId="7A1BCEB0">
          <wp:simplePos x="0" y="0"/>
          <wp:positionH relativeFrom="column">
            <wp:posOffset>-775970</wp:posOffset>
          </wp:positionH>
          <wp:positionV relativeFrom="paragraph">
            <wp:posOffset>-356235</wp:posOffset>
          </wp:positionV>
          <wp:extent cx="7360285" cy="952500"/>
          <wp:effectExtent l="0" t="0" r="0" b="0"/>
          <wp:wrapThrough wrapText="bothSides">
            <wp:wrapPolygon edited="0">
              <wp:start x="0" y="0"/>
              <wp:lineTo x="0" y="21168"/>
              <wp:lineTo x="21524" y="21168"/>
              <wp:lineTo x="21524" y="0"/>
              <wp:lineTo x="0" y="0"/>
            </wp:wrapPolygon>
          </wp:wrapThrough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0285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51" w:rsidRDefault="00835051" w:rsidP="00BE7AFF">
      <w:r>
        <w:separator/>
      </w:r>
    </w:p>
  </w:footnote>
  <w:footnote w:type="continuationSeparator" w:id="0">
    <w:p w:rsidR="00835051" w:rsidRDefault="00835051" w:rsidP="00BE7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A7" w:rsidRPr="00036120" w:rsidRDefault="008A13A7" w:rsidP="00036120">
    <w:pPr>
      <w:pStyle w:val="Nagwek"/>
      <w:jc w:val="right"/>
      <w:rPr>
        <w:i/>
        <w:sz w:val="18"/>
        <w:szCs w:val="18"/>
      </w:rPr>
    </w:pPr>
    <w:r w:rsidRPr="00036120">
      <w:rPr>
        <w:i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09C28F79" wp14:editId="0806D660">
          <wp:simplePos x="0" y="0"/>
          <wp:positionH relativeFrom="column">
            <wp:posOffset>-528320</wp:posOffset>
          </wp:positionH>
          <wp:positionV relativeFrom="paragraph">
            <wp:posOffset>-305435</wp:posOffset>
          </wp:positionV>
          <wp:extent cx="1895475" cy="684530"/>
          <wp:effectExtent l="0" t="0" r="9525" b="1270"/>
          <wp:wrapThrough wrapText="bothSides">
            <wp:wrapPolygon edited="0">
              <wp:start x="0" y="0"/>
              <wp:lineTo x="0" y="21039"/>
              <wp:lineTo x="21491" y="21039"/>
              <wp:lineTo x="21491" y="0"/>
              <wp:lineTo x="0" y="0"/>
            </wp:wrapPolygon>
          </wp:wrapThrough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684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D80AE9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color w:val="00000A"/>
        <w:sz w:val="22"/>
        <w:szCs w:val="22"/>
        <w:lang w:val="pl-PL" w:eastAsia="ar-SA" w:bidi="ar-SA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sz w:val="22"/>
        <w:szCs w:val="22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sz w:val="22"/>
        <w:szCs w:val="22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</w:abstractNum>
  <w:abstractNum w:abstractNumId="1">
    <w:nsid w:val="00000003"/>
    <w:multiLevelType w:val="multilevel"/>
    <w:tmpl w:val="AF6A00C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color w:val="5B9BD5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auto"/>
        <w:sz w:val="24"/>
        <w:szCs w:val="24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2">
    <w:nsid w:val="00000004"/>
    <w:multiLevelType w:val="multilevel"/>
    <w:tmpl w:val="3B7A47F4"/>
    <w:name w:val="WW8Num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asper" w:eastAsia="Casper" w:hAnsi="Casper" w:cs="Casper"/>
        <w:b w:val="0"/>
        <w:color w:val="000000"/>
        <w:sz w:val="22"/>
        <w:szCs w:val="22"/>
        <w:lang w:eastAsia="ar-SA" w:bidi="ar-SA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</w:abstractNum>
  <w:abstractNum w:abstractNumId="3">
    <w:nsid w:val="00000005"/>
    <w:multiLevelType w:val="multilevel"/>
    <w:tmpl w:val="B7CE06A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color w:val="00000A"/>
        <w:sz w:val="22"/>
        <w:szCs w:val="22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</w:abstractNum>
  <w:abstractNum w:abstractNumId="4">
    <w:nsid w:val="00000007"/>
    <w:multiLevelType w:val="multi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color w:val="00000A"/>
        <w:sz w:val="22"/>
        <w:szCs w:val="22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5">
    <w:nsid w:val="0000000C"/>
    <w:multiLevelType w:val="multi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00000A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2"/>
      <w:numFmt w:val="decimal"/>
      <w:lvlText w:val="%1.%2.%3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00000A"/>
        <w:sz w:val="22"/>
        <w:szCs w:val="22"/>
        <w:lang w:val="pl-PL"/>
      </w:rPr>
    </w:lvl>
    <w:lvl w:ilvl="3">
      <w:start w:val="1"/>
      <w:numFmt w:val="lowerLetter"/>
      <w:lvlText w:val="%1.%2.%3.%4)"/>
      <w:lvlJc w:val="left"/>
      <w:pPr>
        <w:tabs>
          <w:tab w:val="num" w:pos="0"/>
        </w:tabs>
        <w:ind w:left="0" w:firstLine="0"/>
      </w:pPr>
    </w:lvl>
    <w:lvl w:ilvl="4">
      <w:start w:val="5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00000A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">
    <w:nsid w:val="0000000F"/>
    <w:multiLevelType w:val="multilevel"/>
    <w:tmpl w:val="0000000F"/>
    <w:name w:val="WW8Num1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ahoma"/>
        <w:b/>
        <w:bCs/>
        <w:i w:val="0"/>
        <w:iCs w:val="0"/>
        <w:color w:val="000000"/>
        <w:spacing w:val="5"/>
        <w:sz w:val="20"/>
        <w:szCs w:val="20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i w:val="0"/>
        <w:iCs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i w:val="0"/>
        <w:iCs w:val="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ahoma"/>
        <w:b/>
        <w:bCs/>
        <w:i w:val="0"/>
        <w:iCs w:val="0"/>
        <w:color w:val="000000"/>
        <w:spacing w:val="5"/>
        <w:sz w:val="20"/>
        <w:szCs w:val="20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i w:val="0"/>
        <w:iCs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i w:val="0"/>
        <w:iCs w:val="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ahoma"/>
        <w:b/>
        <w:bCs/>
        <w:i w:val="0"/>
        <w:iCs w:val="0"/>
        <w:color w:val="000000"/>
        <w:spacing w:val="5"/>
        <w:sz w:val="20"/>
        <w:szCs w:val="20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i w:val="0"/>
        <w:iCs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i w:val="0"/>
        <w:iCs w:val="0"/>
      </w:rPr>
    </w:lvl>
  </w:abstractNum>
  <w:abstractNum w:abstractNumId="7">
    <w:nsid w:val="00000011"/>
    <w:multiLevelType w:val="multilevel"/>
    <w:tmpl w:val="33301EB6"/>
    <w:name w:val="WW8Num2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i/>
        <w:sz w:val="22"/>
        <w:szCs w:val="22"/>
        <w:lang w:val="pl-PL" w:eastAsia="ar-SA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asper" w:eastAsia="Casper" w:hAnsi="Casper" w:cs="Times New Roman"/>
        <w:color w:val="auto"/>
        <w:sz w:val="22"/>
        <w:szCs w:val="22"/>
        <w:lang w:eastAsia="ar-SA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14"/>
    <w:multiLevelType w:val="multilevel"/>
    <w:tmpl w:val="00000014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sz w:val="22"/>
        <w:szCs w:val="22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9">
    <w:nsid w:val="00000015"/>
    <w:multiLevelType w:val="multilevel"/>
    <w:tmpl w:val="00000015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sz w:val="22"/>
        <w:szCs w:val="22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0">
    <w:nsid w:val="00000017"/>
    <w:multiLevelType w:val="multilevel"/>
    <w:tmpl w:val="E962EA3E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/>
        <w:sz w:val="22"/>
        <w:szCs w:val="22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Verdana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Verdana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</w:abstractNum>
  <w:abstractNum w:abstractNumId="11">
    <w:nsid w:val="0000001D"/>
    <w:multiLevelType w:val="multilevel"/>
    <w:tmpl w:val="0000001D"/>
    <w:name w:val="WW8Num43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/>
        <w:i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/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F"/>
    <w:multiLevelType w:val="multilevel"/>
    <w:tmpl w:val="0000001F"/>
    <w:name w:val="WW8Num4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start w:val="2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3">
    <w:nsid w:val="00000024"/>
    <w:multiLevelType w:val="multilevel"/>
    <w:tmpl w:val="FF446FBA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Calibri"/>
        <w:b w:val="0"/>
        <w:strike w:val="0"/>
        <w:dstrike w:val="0"/>
        <w:u w:val="none"/>
        <w:effect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eastAsia="Calibri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2A"/>
    <w:multiLevelType w:val="multilevel"/>
    <w:tmpl w:val="851A9C4E"/>
    <w:name w:val="WW8Num60"/>
    <w:lvl w:ilvl="0">
      <w:start w:val="17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</w:abstractNum>
  <w:abstractNum w:abstractNumId="15">
    <w:nsid w:val="00000034"/>
    <w:multiLevelType w:val="multilevel"/>
    <w:tmpl w:val="FC4A606E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dstrike w:val="0"/>
        <w:u w:val="none"/>
        <w:effect w:val="no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asper" w:eastAsia="Calibri" w:hAnsi="Casper" w:cs="Calibri" w:hint="default"/>
        <w:b w:val="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6">
    <w:nsid w:val="00000035"/>
    <w:multiLevelType w:val="multilevel"/>
    <w:tmpl w:val="455AD974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asper" w:eastAsia="Times New Roman" w:hAnsi="Casper" w:cs="Times New Roman" w:hint="default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37"/>
    <w:multiLevelType w:val="multilevel"/>
    <w:tmpl w:val="CC80F64E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Calibri"/>
        <w:strike w:val="0"/>
        <w:dstrike w:val="0"/>
        <w:sz w:val="24"/>
        <w:szCs w:val="24"/>
        <w:u w:val="none"/>
        <w:effect w:val="none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8">
    <w:nsid w:val="00000039"/>
    <w:multiLevelType w:val="multilevel"/>
    <w:tmpl w:val="9F4828A2"/>
    <w:name w:val="WW8Num7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9">
    <w:nsid w:val="0000003F"/>
    <w:multiLevelType w:val="multilevel"/>
    <w:tmpl w:val="0000003F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20">
    <w:nsid w:val="00000041"/>
    <w:multiLevelType w:val="multilevel"/>
    <w:tmpl w:val="00000041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21">
    <w:nsid w:val="052E77C6"/>
    <w:multiLevelType w:val="multilevel"/>
    <w:tmpl w:val="5D60BEE4"/>
    <w:styleLink w:val="WW8Num32"/>
    <w:lvl w:ilvl="0">
      <w:start w:val="1"/>
      <w:numFmt w:val="decimal"/>
      <w:lvlText w:val="%1)"/>
      <w:lvlJc w:val="left"/>
      <w:rPr>
        <w:rFonts w:ascii="Tahoma, ''Roman 10cpi''" w:eastAsia="Times New Roman" w:hAnsi="Tahoma, ''Roman 10cpi''" w:cs="Tahoma, ''Roman 10cpi''"/>
        <w:i w:val="0"/>
        <w:sz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2">
    <w:nsid w:val="06F630C9"/>
    <w:multiLevelType w:val="multilevel"/>
    <w:tmpl w:val="808AA354"/>
    <w:styleLink w:val="WW8Num34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07EC2BF2"/>
    <w:multiLevelType w:val="hybridMultilevel"/>
    <w:tmpl w:val="A232EFE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0EA27EAE"/>
    <w:multiLevelType w:val="multilevel"/>
    <w:tmpl w:val="79785B40"/>
    <w:styleLink w:val="WW8Num36"/>
    <w:lvl w:ilvl="0">
      <w:start w:val="1"/>
      <w:numFmt w:val="decimal"/>
      <w:lvlText w:val="%1)"/>
      <w:lvlJc w:val="left"/>
      <w:rPr>
        <w:rFonts w:ascii="Casper, 'Times New Roman'" w:eastAsia="Tahoma, ''Roman 10cpi''" w:hAnsi="Casper, 'Times New Roman'" w:cs="Casper, 'Times New Roman'"/>
        <w:color w:val="000000"/>
        <w:sz w:val="20"/>
        <w:szCs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5">
    <w:nsid w:val="16277E7F"/>
    <w:multiLevelType w:val="multilevel"/>
    <w:tmpl w:val="3DE0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7F670B6"/>
    <w:multiLevelType w:val="multilevel"/>
    <w:tmpl w:val="85DA6C9E"/>
    <w:styleLink w:val="WW8Num25"/>
    <w:lvl w:ilvl="0">
      <w:start w:val="1"/>
      <w:numFmt w:val="lowerLetter"/>
      <w:lvlText w:val="%1)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1C36068D"/>
    <w:multiLevelType w:val="hybridMultilevel"/>
    <w:tmpl w:val="11F0A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AE640C"/>
    <w:multiLevelType w:val="hybridMultilevel"/>
    <w:tmpl w:val="B55C1C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27AC2086"/>
    <w:multiLevelType w:val="multilevel"/>
    <w:tmpl w:val="ED64BA06"/>
    <w:styleLink w:val="WW8Num35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30">
    <w:nsid w:val="2BA93AD1"/>
    <w:multiLevelType w:val="multilevel"/>
    <w:tmpl w:val="599061E2"/>
    <w:styleLink w:val="WW8Num43"/>
    <w:lvl w:ilvl="0">
      <w:start w:val="1"/>
      <w:numFmt w:val="decimal"/>
      <w:lvlText w:val="%1."/>
      <w:lvlJc w:val="left"/>
      <w:rPr>
        <w:rFonts w:ascii="Casper, 'Times New Roman'" w:hAnsi="Casper, 'Times New Roman'" w:cs="Casper, 'Times New Roman'"/>
        <w:b w:val="0"/>
        <w:i w:val="0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3AB0215B"/>
    <w:multiLevelType w:val="multilevel"/>
    <w:tmpl w:val="99C0C862"/>
    <w:styleLink w:val="WW8Num44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3BA7437E"/>
    <w:multiLevelType w:val="multilevel"/>
    <w:tmpl w:val="D9AE87CE"/>
    <w:styleLink w:val="WW8Num30"/>
    <w:lvl w:ilvl="0">
      <w:start w:val="1"/>
      <w:numFmt w:val="decimal"/>
      <w:lvlText w:val="%1."/>
      <w:lvlJc w:val="left"/>
      <w:rPr>
        <w:rFonts w:ascii="Arial Narrow" w:hAnsi="Arial Narrow" w:cs="Arial Narro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427D77C6"/>
    <w:multiLevelType w:val="multilevel"/>
    <w:tmpl w:val="BEE4AAD2"/>
    <w:styleLink w:val="WW8Num26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sz w:val="20"/>
        <w:szCs w:val="20"/>
      </w:rPr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Tahoma, ''Roman 10cpi''" w:hAnsi="Tahoma, ''Roman 10cpi''" w:cs="Tahoma, ''Roman 10cpi''"/>
        <w:b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rFonts w:ascii="Courier New" w:hAnsi="Courier New" w:cs="Courier New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42BC567D"/>
    <w:multiLevelType w:val="multilevel"/>
    <w:tmpl w:val="A162D144"/>
    <w:styleLink w:val="WW8Num40"/>
    <w:lvl w:ilvl="0">
      <w:start w:val="1"/>
      <w:numFmt w:val="decimal"/>
      <w:lvlText w:val="%1)"/>
      <w:lvlJc w:val="left"/>
      <w:rPr>
        <w:rFonts w:ascii="Tahoma, ''Roman 10cpi''" w:eastAsia="Tahoma, ''Roman 10cpi''" w:hAnsi="Tahoma, ''Roman 10cpi''" w:cs="Tahoma, ''Roman 10cpi''"/>
        <w:b w:val="0"/>
        <w:bCs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>
    <w:nsid w:val="42ED4EA2"/>
    <w:multiLevelType w:val="hybridMultilevel"/>
    <w:tmpl w:val="BFA0DFEE"/>
    <w:lvl w:ilvl="0" w:tplc="EF6A7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512193"/>
    <w:multiLevelType w:val="hybridMultilevel"/>
    <w:tmpl w:val="879CE85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8301E76"/>
    <w:multiLevelType w:val="multilevel"/>
    <w:tmpl w:val="DC9CE1C4"/>
    <w:styleLink w:val="WW8Num31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pacing w:val="-1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4AAE2ADB"/>
    <w:multiLevelType w:val="multilevel"/>
    <w:tmpl w:val="8CF28CB8"/>
    <w:styleLink w:val="WW8Num37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iCs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9">
    <w:nsid w:val="507C5E96"/>
    <w:multiLevelType w:val="multilevel"/>
    <w:tmpl w:val="D2E6768A"/>
    <w:styleLink w:val="WW8Num33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pacing w:val="-1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5CA039E9"/>
    <w:multiLevelType w:val="multilevel"/>
    <w:tmpl w:val="AAF29FE6"/>
    <w:styleLink w:val="WW8Num27"/>
    <w:lvl w:ilvl="0">
      <w:start w:val="1"/>
      <w:numFmt w:val="decimal"/>
      <w:lvlText w:val="%1."/>
      <w:lvlJc w:val="left"/>
      <w:rPr>
        <w:rFonts w:ascii="Tahoma, ''Roman 10cpi''" w:hAnsi="Tahoma, ''Roman 10cpi''" w:cs="Times New Roman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Casper, 'Times New Roman'" w:hAnsi="Casper, 'Times New Roman'" w:cs="Casper, 'Times New Roman'"/>
        <w:iCs/>
        <w:sz w:val="20"/>
        <w:szCs w:val="2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60752B63"/>
    <w:multiLevelType w:val="multilevel"/>
    <w:tmpl w:val="5BF0828E"/>
    <w:styleLink w:val="WW8Num28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iCs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>
    <w:nsid w:val="61D332A0"/>
    <w:multiLevelType w:val="multilevel"/>
    <w:tmpl w:val="E5F6D55E"/>
    <w:styleLink w:val="WW8Num24"/>
    <w:lvl w:ilvl="0">
      <w:start w:val="1"/>
      <w:numFmt w:val="decimal"/>
      <w:lvlText w:val="%1."/>
      <w:lvlJc w:val="left"/>
      <w:rPr>
        <w:rFonts w:ascii="Casper, 'Times New Roman'" w:hAnsi="Casper, 'Times New Roman'" w:cs="Casper, 'Times New Roman'"/>
        <w:b w:val="0"/>
        <w:i w:val="0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>
    <w:nsid w:val="62867BFF"/>
    <w:multiLevelType w:val="multilevel"/>
    <w:tmpl w:val="5E4E4902"/>
    <w:styleLink w:val="WW8Num42"/>
    <w:lvl w:ilvl="0">
      <w:start w:val="1"/>
      <w:numFmt w:val="decimal"/>
      <w:lvlText w:val="%1."/>
      <w:lvlJc w:val="left"/>
      <w:rPr>
        <w:rFonts w:ascii="Tahoma, ''Roman 10cpi''" w:eastAsia="Tahoma, ''Roman 10cpi''" w:hAnsi="Tahoma, ''Roman 10cpi''" w:cs="Tahoma, ''Roman 10cpi''"/>
        <w:b w:val="0"/>
        <w:bCs w:val="0"/>
        <w:iCs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>
    <w:nsid w:val="6653405B"/>
    <w:multiLevelType w:val="multilevel"/>
    <w:tmpl w:val="3F3C4356"/>
    <w:styleLink w:val="WW8Num3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>
    <w:nsid w:val="6B79582E"/>
    <w:multiLevelType w:val="multilevel"/>
    <w:tmpl w:val="6EEA77D6"/>
    <w:styleLink w:val="WW8Num38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sz w:val="20"/>
        <w:szCs w:val="20"/>
      </w:rPr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Tahoma, ''Roman 10cpi''" w:hAnsi="Tahoma, ''Roman 10cpi''" w:cs="Tahoma, ''Roman 10cpi''"/>
        <w:b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rFonts w:ascii="Courier New" w:hAnsi="Courier New" w:cs="Courier New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>
    <w:nsid w:val="6C3D3D57"/>
    <w:multiLevelType w:val="hybridMultilevel"/>
    <w:tmpl w:val="879CE8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2C0C4E"/>
    <w:multiLevelType w:val="multilevel"/>
    <w:tmpl w:val="906E721A"/>
    <w:styleLink w:val="WW8Num41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rPr>
        <w:rFonts w:cs="Casper, 'Times New Roman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>
    <w:nsid w:val="73832DD5"/>
    <w:multiLevelType w:val="multilevel"/>
    <w:tmpl w:val="FB0A5A68"/>
    <w:styleLink w:val="WW8Num6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b w:val="0"/>
        <w:bCs w:val="0"/>
        <w:i/>
        <w:iCs/>
        <w:sz w:val="20"/>
        <w:szCs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  <w:rPr>
        <w:rFonts w:ascii="Arial Narrow" w:hAnsi="Arial Narrow" w:cs="Arial Narrow"/>
        <w:iCs/>
        <w:sz w:val="24"/>
        <w:szCs w:val="24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7C720614"/>
    <w:multiLevelType w:val="multilevel"/>
    <w:tmpl w:val="C208428C"/>
    <w:styleLink w:val="WW8Num29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>
    <w:nsid w:val="7C7E543C"/>
    <w:multiLevelType w:val="multilevel"/>
    <w:tmpl w:val="9B6030EC"/>
    <w:styleLink w:val="WW8Num9"/>
    <w:lvl w:ilvl="0">
      <w:start w:val="1"/>
      <w:numFmt w:val="decimal"/>
      <w:lvlText w:val="%1."/>
      <w:lvlJc w:val="left"/>
      <w:rPr>
        <w:rFonts w:ascii="Tahoma" w:hAnsi="Tahoma" w:cs="Times New Roman"/>
        <w:bCs/>
        <w:i/>
        <w:spacing w:val="-2"/>
        <w:sz w:val="16"/>
        <w:szCs w:val="16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1">
    <w:nsid w:val="7D016F85"/>
    <w:multiLevelType w:val="multilevel"/>
    <w:tmpl w:val="37BEF0EA"/>
    <w:styleLink w:val="WW8Num45"/>
    <w:lvl w:ilvl="0">
      <w:start w:val="1"/>
      <w:numFmt w:val="decimal"/>
      <w:lvlText w:val="%1."/>
      <w:lvlJc w:val="left"/>
      <w:rPr>
        <w:rFonts w:ascii="Tahoma, ''Roman 10cpi''" w:eastAsia="Times New Roman" w:hAnsi="Tahoma, ''Roman 10cpi''" w:cs="Tahoma, ''Roman 10cpi''"/>
        <w:b w:val="0"/>
        <w:iCs/>
        <w:color w:val="000000"/>
        <w:spacing w:val="-6"/>
        <w:sz w:val="20"/>
        <w:szCs w:val="20"/>
      </w:rPr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Tahoma, ''Roman 10cpi''" w:hAnsi="Tahoma, ''Roman 10cpi''" w:cs="Tahoma, ''Roman 10cpi''"/>
        <w:b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rFonts w:ascii="Courier New" w:hAnsi="Courier New" w:cs="Courier New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2"/>
  </w:num>
  <w:num w:numId="2">
    <w:abstractNumId w:val="26"/>
  </w:num>
  <w:num w:numId="3">
    <w:abstractNumId w:val="40"/>
  </w:num>
  <w:num w:numId="4">
    <w:abstractNumId w:val="48"/>
  </w:num>
  <w:num w:numId="5">
    <w:abstractNumId w:val="41"/>
  </w:num>
  <w:num w:numId="6">
    <w:abstractNumId w:val="49"/>
  </w:num>
  <w:num w:numId="7">
    <w:abstractNumId w:val="32"/>
  </w:num>
  <w:num w:numId="8">
    <w:abstractNumId w:val="37"/>
  </w:num>
  <w:num w:numId="9">
    <w:abstractNumId w:val="21"/>
  </w:num>
  <w:num w:numId="10">
    <w:abstractNumId w:val="39"/>
  </w:num>
  <w:num w:numId="11">
    <w:abstractNumId w:val="22"/>
  </w:num>
  <w:num w:numId="12">
    <w:abstractNumId w:val="29"/>
  </w:num>
  <w:num w:numId="13">
    <w:abstractNumId w:val="38"/>
  </w:num>
  <w:num w:numId="14">
    <w:abstractNumId w:val="45"/>
  </w:num>
  <w:num w:numId="15">
    <w:abstractNumId w:val="44"/>
  </w:num>
  <w:num w:numId="16">
    <w:abstractNumId w:val="34"/>
  </w:num>
  <w:num w:numId="17">
    <w:abstractNumId w:val="47"/>
  </w:num>
  <w:num w:numId="18">
    <w:abstractNumId w:val="43"/>
  </w:num>
  <w:num w:numId="19">
    <w:abstractNumId w:val="30"/>
  </w:num>
  <w:num w:numId="20">
    <w:abstractNumId w:val="31"/>
  </w:num>
  <w:num w:numId="21">
    <w:abstractNumId w:val="51"/>
  </w:num>
  <w:num w:numId="22">
    <w:abstractNumId w:val="24"/>
  </w:num>
  <w:num w:numId="23">
    <w:abstractNumId w:val="33"/>
  </w:num>
  <w:num w:numId="24">
    <w:abstractNumId w:val="50"/>
  </w:num>
  <w:num w:numId="25">
    <w:abstractNumId w:val="36"/>
  </w:num>
  <w:num w:numId="26">
    <w:abstractNumId w:val="28"/>
  </w:num>
  <w:num w:numId="27">
    <w:abstractNumId w:val="46"/>
  </w:num>
  <w:num w:numId="28">
    <w:abstractNumId w:val="23"/>
  </w:num>
  <w:num w:numId="29">
    <w:abstractNumId w:val="25"/>
  </w:num>
  <w:num w:numId="30">
    <w:abstractNumId w:val="6"/>
  </w:num>
  <w:num w:numId="31">
    <w:abstractNumId w:val="35"/>
  </w:num>
  <w:num w:numId="32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FF"/>
    <w:rsid w:val="00000888"/>
    <w:rsid w:val="000027FB"/>
    <w:rsid w:val="000030CF"/>
    <w:rsid w:val="00010674"/>
    <w:rsid w:val="00012D06"/>
    <w:rsid w:val="0001301C"/>
    <w:rsid w:val="0001430E"/>
    <w:rsid w:val="000170B2"/>
    <w:rsid w:val="000211EB"/>
    <w:rsid w:val="000262AC"/>
    <w:rsid w:val="000337B7"/>
    <w:rsid w:val="00036120"/>
    <w:rsid w:val="00037216"/>
    <w:rsid w:val="0004522F"/>
    <w:rsid w:val="00053D7B"/>
    <w:rsid w:val="00062628"/>
    <w:rsid w:val="00063817"/>
    <w:rsid w:val="00063D7E"/>
    <w:rsid w:val="00070A4B"/>
    <w:rsid w:val="00070E34"/>
    <w:rsid w:val="000713DF"/>
    <w:rsid w:val="00074733"/>
    <w:rsid w:val="000779AE"/>
    <w:rsid w:val="00080048"/>
    <w:rsid w:val="00080AD0"/>
    <w:rsid w:val="00080D2D"/>
    <w:rsid w:val="00091AA1"/>
    <w:rsid w:val="00097395"/>
    <w:rsid w:val="000A2F98"/>
    <w:rsid w:val="000A451C"/>
    <w:rsid w:val="000A645D"/>
    <w:rsid w:val="000B1761"/>
    <w:rsid w:val="000B5B79"/>
    <w:rsid w:val="000C4284"/>
    <w:rsid w:val="000C4CA7"/>
    <w:rsid w:val="000D06F3"/>
    <w:rsid w:val="000D1333"/>
    <w:rsid w:val="000D1992"/>
    <w:rsid w:val="000D254E"/>
    <w:rsid w:val="000D3DE0"/>
    <w:rsid w:val="000D669E"/>
    <w:rsid w:val="000D67AB"/>
    <w:rsid w:val="000D7311"/>
    <w:rsid w:val="000E1819"/>
    <w:rsid w:val="000E47F7"/>
    <w:rsid w:val="000E5E8F"/>
    <w:rsid w:val="000E61EE"/>
    <w:rsid w:val="000E767C"/>
    <w:rsid w:val="000F027D"/>
    <w:rsid w:val="000F1700"/>
    <w:rsid w:val="000F7CB0"/>
    <w:rsid w:val="00107D9E"/>
    <w:rsid w:val="00111595"/>
    <w:rsid w:val="001144A3"/>
    <w:rsid w:val="001175ED"/>
    <w:rsid w:val="00120C3E"/>
    <w:rsid w:val="001213A5"/>
    <w:rsid w:val="00122176"/>
    <w:rsid w:val="001231F6"/>
    <w:rsid w:val="00126969"/>
    <w:rsid w:val="001278E4"/>
    <w:rsid w:val="001311BE"/>
    <w:rsid w:val="00135BC0"/>
    <w:rsid w:val="00136345"/>
    <w:rsid w:val="0014354C"/>
    <w:rsid w:val="001439ED"/>
    <w:rsid w:val="0015124D"/>
    <w:rsid w:val="0015466D"/>
    <w:rsid w:val="001578ED"/>
    <w:rsid w:val="00170708"/>
    <w:rsid w:val="00183D4F"/>
    <w:rsid w:val="00184C87"/>
    <w:rsid w:val="00186BDE"/>
    <w:rsid w:val="00193C5B"/>
    <w:rsid w:val="00195D80"/>
    <w:rsid w:val="001964F8"/>
    <w:rsid w:val="001B7418"/>
    <w:rsid w:val="001C06A9"/>
    <w:rsid w:val="001D04C4"/>
    <w:rsid w:val="001E1EB1"/>
    <w:rsid w:val="001E4A9F"/>
    <w:rsid w:val="001E7BAA"/>
    <w:rsid w:val="001F2FB3"/>
    <w:rsid w:val="001F4F97"/>
    <w:rsid w:val="001F529C"/>
    <w:rsid w:val="001F7B74"/>
    <w:rsid w:val="002053C1"/>
    <w:rsid w:val="00205CA7"/>
    <w:rsid w:val="002068D8"/>
    <w:rsid w:val="002103B5"/>
    <w:rsid w:val="00210F58"/>
    <w:rsid w:val="00214AB0"/>
    <w:rsid w:val="00221627"/>
    <w:rsid w:val="002234D6"/>
    <w:rsid w:val="00225158"/>
    <w:rsid w:val="00226AA2"/>
    <w:rsid w:val="00232739"/>
    <w:rsid w:val="002358EA"/>
    <w:rsid w:val="002413BF"/>
    <w:rsid w:val="00247123"/>
    <w:rsid w:val="00254636"/>
    <w:rsid w:val="00255EDA"/>
    <w:rsid w:val="00261722"/>
    <w:rsid w:val="00262CEE"/>
    <w:rsid w:val="002643E1"/>
    <w:rsid w:val="00265A11"/>
    <w:rsid w:val="002723A6"/>
    <w:rsid w:val="00272794"/>
    <w:rsid w:val="002747A8"/>
    <w:rsid w:val="00281DD1"/>
    <w:rsid w:val="00286DD2"/>
    <w:rsid w:val="00287415"/>
    <w:rsid w:val="00292D9D"/>
    <w:rsid w:val="0029509C"/>
    <w:rsid w:val="00295657"/>
    <w:rsid w:val="002A559E"/>
    <w:rsid w:val="002A6B63"/>
    <w:rsid w:val="002A7BF8"/>
    <w:rsid w:val="002B013D"/>
    <w:rsid w:val="002B35A6"/>
    <w:rsid w:val="002B751D"/>
    <w:rsid w:val="002C00DC"/>
    <w:rsid w:val="002D3875"/>
    <w:rsid w:val="002E12F5"/>
    <w:rsid w:val="002E18C0"/>
    <w:rsid w:val="002E34D8"/>
    <w:rsid w:val="002E6113"/>
    <w:rsid w:val="002E64B6"/>
    <w:rsid w:val="002F1A8F"/>
    <w:rsid w:val="002F6938"/>
    <w:rsid w:val="00301AE6"/>
    <w:rsid w:val="003067ED"/>
    <w:rsid w:val="0031259E"/>
    <w:rsid w:val="0031556D"/>
    <w:rsid w:val="0031646F"/>
    <w:rsid w:val="0032348B"/>
    <w:rsid w:val="00323910"/>
    <w:rsid w:val="00324A48"/>
    <w:rsid w:val="0032645F"/>
    <w:rsid w:val="00327A93"/>
    <w:rsid w:val="00330514"/>
    <w:rsid w:val="0033306B"/>
    <w:rsid w:val="003405E7"/>
    <w:rsid w:val="003415A0"/>
    <w:rsid w:val="00343E98"/>
    <w:rsid w:val="00345F1A"/>
    <w:rsid w:val="00347493"/>
    <w:rsid w:val="0036219E"/>
    <w:rsid w:val="00362E1C"/>
    <w:rsid w:val="003650D5"/>
    <w:rsid w:val="003651D0"/>
    <w:rsid w:val="00375482"/>
    <w:rsid w:val="003801B4"/>
    <w:rsid w:val="00393578"/>
    <w:rsid w:val="00396566"/>
    <w:rsid w:val="003A6B42"/>
    <w:rsid w:val="003A6D48"/>
    <w:rsid w:val="003A7823"/>
    <w:rsid w:val="003B77CE"/>
    <w:rsid w:val="003C32D0"/>
    <w:rsid w:val="003C3399"/>
    <w:rsid w:val="003C595F"/>
    <w:rsid w:val="003D04F0"/>
    <w:rsid w:val="003D347F"/>
    <w:rsid w:val="003D3716"/>
    <w:rsid w:val="003E5293"/>
    <w:rsid w:val="003E6AEF"/>
    <w:rsid w:val="003E7EBD"/>
    <w:rsid w:val="003F1D45"/>
    <w:rsid w:val="003F33E9"/>
    <w:rsid w:val="0040310F"/>
    <w:rsid w:val="00406059"/>
    <w:rsid w:val="0041320D"/>
    <w:rsid w:val="004174A0"/>
    <w:rsid w:val="00420341"/>
    <w:rsid w:val="0042393D"/>
    <w:rsid w:val="00431502"/>
    <w:rsid w:val="00432C2E"/>
    <w:rsid w:val="00433903"/>
    <w:rsid w:val="00435535"/>
    <w:rsid w:val="004357DC"/>
    <w:rsid w:val="00440D45"/>
    <w:rsid w:val="00441EEF"/>
    <w:rsid w:val="0045109D"/>
    <w:rsid w:val="004510F9"/>
    <w:rsid w:val="00451307"/>
    <w:rsid w:val="004528C0"/>
    <w:rsid w:val="0045480D"/>
    <w:rsid w:val="00456477"/>
    <w:rsid w:val="004624A0"/>
    <w:rsid w:val="0046452A"/>
    <w:rsid w:val="00467A04"/>
    <w:rsid w:val="004829EB"/>
    <w:rsid w:val="004947EE"/>
    <w:rsid w:val="00495B95"/>
    <w:rsid w:val="004A1C16"/>
    <w:rsid w:val="004A7799"/>
    <w:rsid w:val="004B199E"/>
    <w:rsid w:val="004C4FC7"/>
    <w:rsid w:val="004C5842"/>
    <w:rsid w:val="004D7A69"/>
    <w:rsid w:val="004E2768"/>
    <w:rsid w:val="004F08E0"/>
    <w:rsid w:val="004F3B9F"/>
    <w:rsid w:val="004F465D"/>
    <w:rsid w:val="004F6339"/>
    <w:rsid w:val="004F6861"/>
    <w:rsid w:val="00504E2A"/>
    <w:rsid w:val="00505F2A"/>
    <w:rsid w:val="00510CDC"/>
    <w:rsid w:val="00512A18"/>
    <w:rsid w:val="00513396"/>
    <w:rsid w:val="005135EA"/>
    <w:rsid w:val="00514165"/>
    <w:rsid w:val="005151FB"/>
    <w:rsid w:val="0051533E"/>
    <w:rsid w:val="00520FD9"/>
    <w:rsid w:val="00522EB8"/>
    <w:rsid w:val="00524FD4"/>
    <w:rsid w:val="00525F87"/>
    <w:rsid w:val="005272D1"/>
    <w:rsid w:val="00537B54"/>
    <w:rsid w:val="00543840"/>
    <w:rsid w:val="00552994"/>
    <w:rsid w:val="005600A3"/>
    <w:rsid w:val="0056021D"/>
    <w:rsid w:val="00564F19"/>
    <w:rsid w:val="00565DFA"/>
    <w:rsid w:val="00572805"/>
    <w:rsid w:val="00576820"/>
    <w:rsid w:val="00577CA5"/>
    <w:rsid w:val="0058065F"/>
    <w:rsid w:val="00587024"/>
    <w:rsid w:val="00587549"/>
    <w:rsid w:val="0058779E"/>
    <w:rsid w:val="00590A38"/>
    <w:rsid w:val="005A6913"/>
    <w:rsid w:val="005C24F8"/>
    <w:rsid w:val="005D3428"/>
    <w:rsid w:val="005D3BC8"/>
    <w:rsid w:val="005D59BF"/>
    <w:rsid w:val="005D6906"/>
    <w:rsid w:val="005D7CA6"/>
    <w:rsid w:val="005E20E2"/>
    <w:rsid w:val="005E4221"/>
    <w:rsid w:val="005E5449"/>
    <w:rsid w:val="005E7A48"/>
    <w:rsid w:val="005F003C"/>
    <w:rsid w:val="005F0295"/>
    <w:rsid w:val="00603EA1"/>
    <w:rsid w:val="00616E83"/>
    <w:rsid w:val="00622C2A"/>
    <w:rsid w:val="00633569"/>
    <w:rsid w:val="00634B1B"/>
    <w:rsid w:val="00635B2A"/>
    <w:rsid w:val="00647087"/>
    <w:rsid w:val="0065118D"/>
    <w:rsid w:val="00660F13"/>
    <w:rsid w:val="00663B3A"/>
    <w:rsid w:val="006706FE"/>
    <w:rsid w:val="00676F2F"/>
    <w:rsid w:val="00683F0C"/>
    <w:rsid w:val="00685C43"/>
    <w:rsid w:val="00691C9C"/>
    <w:rsid w:val="00692C21"/>
    <w:rsid w:val="0069613E"/>
    <w:rsid w:val="006A0026"/>
    <w:rsid w:val="006A0359"/>
    <w:rsid w:val="006A0F8E"/>
    <w:rsid w:val="006B188B"/>
    <w:rsid w:val="006B342D"/>
    <w:rsid w:val="006B46C8"/>
    <w:rsid w:val="006C10F3"/>
    <w:rsid w:val="006C36D0"/>
    <w:rsid w:val="006C73C3"/>
    <w:rsid w:val="006D6725"/>
    <w:rsid w:val="006D702C"/>
    <w:rsid w:val="006E2EBA"/>
    <w:rsid w:val="006F3896"/>
    <w:rsid w:val="007010BD"/>
    <w:rsid w:val="007039D1"/>
    <w:rsid w:val="00720ABA"/>
    <w:rsid w:val="007233FA"/>
    <w:rsid w:val="00723BBB"/>
    <w:rsid w:val="0073288E"/>
    <w:rsid w:val="0074197A"/>
    <w:rsid w:val="007424A2"/>
    <w:rsid w:val="00745723"/>
    <w:rsid w:val="0074623B"/>
    <w:rsid w:val="00753F28"/>
    <w:rsid w:val="00755182"/>
    <w:rsid w:val="007610B8"/>
    <w:rsid w:val="00763AF6"/>
    <w:rsid w:val="007669CF"/>
    <w:rsid w:val="00766C86"/>
    <w:rsid w:val="00773A79"/>
    <w:rsid w:val="0077577C"/>
    <w:rsid w:val="0077770D"/>
    <w:rsid w:val="00783771"/>
    <w:rsid w:val="007873CE"/>
    <w:rsid w:val="007A515F"/>
    <w:rsid w:val="007B04DB"/>
    <w:rsid w:val="007B1CCB"/>
    <w:rsid w:val="007B5D9C"/>
    <w:rsid w:val="007C1FB8"/>
    <w:rsid w:val="007C534E"/>
    <w:rsid w:val="007D0C12"/>
    <w:rsid w:val="007D15E9"/>
    <w:rsid w:val="007D6630"/>
    <w:rsid w:val="007D7D5E"/>
    <w:rsid w:val="007E00D3"/>
    <w:rsid w:val="007E474C"/>
    <w:rsid w:val="007E5CD4"/>
    <w:rsid w:val="007F0B63"/>
    <w:rsid w:val="00810B61"/>
    <w:rsid w:val="00810C28"/>
    <w:rsid w:val="00811F87"/>
    <w:rsid w:val="00816EB6"/>
    <w:rsid w:val="00817368"/>
    <w:rsid w:val="00822CD7"/>
    <w:rsid w:val="00834E21"/>
    <w:rsid w:val="00835051"/>
    <w:rsid w:val="008375A7"/>
    <w:rsid w:val="00837E98"/>
    <w:rsid w:val="00840BD6"/>
    <w:rsid w:val="008466CC"/>
    <w:rsid w:val="00850EBC"/>
    <w:rsid w:val="0085538F"/>
    <w:rsid w:val="0085633B"/>
    <w:rsid w:val="008579CE"/>
    <w:rsid w:val="00867F8A"/>
    <w:rsid w:val="00873B01"/>
    <w:rsid w:val="00880B2B"/>
    <w:rsid w:val="0089117B"/>
    <w:rsid w:val="0089331F"/>
    <w:rsid w:val="00894C65"/>
    <w:rsid w:val="008A13A7"/>
    <w:rsid w:val="008A6F00"/>
    <w:rsid w:val="008A703F"/>
    <w:rsid w:val="008B4011"/>
    <w:rsid w:val="008C2041"/>
    <w:rsid w:val="008D51A6"/>
    <w:rsid w:val="008D5F51"/>
    <w:rsid w:val="008E0CA0"/>
    <w:rsid w:val="008E1496"/>
    <w:rsid w:val="008E27AA"/>
    <w:rsid w:val="008E5BCF"/>
    <w:rsid w:val="008E5C79"/>
    <w:rsid w:val="008E6554"/>
    <w:rsid w:val="008F2E08"/>
    <w:rsid w:val="008F4EBB"/>
    <w:rsid w:val="008F6ED1"/>
    <w:rsid w:val="00905C94"/>
    <w:rsid w:val="0090635E"/>
    <w:rsid w:val="00906E27"/>
    <w:rsid w:val="00910C28"/>
    <w:rsid w:val="00915436"/>
    <w:rsid w:val="00916000"/>
    <w:rsid w:val="00932F7E"/>
    <w:rsid w:val="009361D4"/>
    <w:rsid w:val="00937442"/>
    <w:rsid w:val="00947664"/>
    <w:rsid w:val="00951A9B"/>
    <w:rsid w:val="00957FC3"/>
    <w:rsid w:val="00962909"/>
    <w:rsid w:val="00962F36"/>
    <w:rsid w:val="00964D31"/>
    <w:rsid w:val="0096691B"/>
    <w:rsid w:val="009672A4"/>
    <w:rsid w:val="009672DE"/>
    <w:rsid w:val="00973204"/>
    <w:rsid w:val="0097797A"/>
    <w:rsid w:val="00981BA8"/>
    <w:rsid w:val="0099043C"/>
    <w:rsid w:val="009918B5"/>
    <w:rsid w:val="00991C19"/>
    <w:rsid w:val="009947E0"/>
    <w:rsid w:val="0099575D"/>
    <w:rsid w:val="009A11A1"/>
    <w:rsid w:val="009A59C3"/>
    <w:rsid w:val="009B0DA3"/>
    <w:rsid w:val="009B1CC7"/>
    <w:rsid w:val="009B5381"/>
    <w:rsid w:val="009B7434"/>
    <w:rsid w:val="009C443B"/>
    <w:rsid w:val="009C5256"/>
    <w:rsid w:val="009C639F"/>
    <w:rsid w:val="009C6F52"/>
    <w:rsid w:val="009D386D"/>
    <w:rsid w:val="009E5441"/>
    <w:rsid w:val="009F0356"/>
    <w:rsid w:val="009F0470"/>
    <w:rsid w:val="009F4A08"/>
    <w:rsid w:val="009F6C3A"/>
    <w:rsid w:val="00A02117"/>
    <w:rsid w:val="00A02A7D"/>
    <w:rsid w:val="00A036A9"/>
    <w:rsid w:val="00A1385F"/>
    <w:rsid w:val="00A15AB1"/>
    <w:rsid w:val="00A16BC7"/>
    <w:rsid w:val="00A173A1"/>
    <w:rsid w:val="00A23E1A"/>
    <w:rsid w:val="00A25CD8"/>
    <w:rsid w:val="00A27EDB"/>
    <w:rsid w:val="00A35EB2"/>
    <w:rsid w:val="00A35FE6"/>
    <w:rsid w:val="00A365EA"/>
    <w:rsid w:val="00A37C86"/>
    <w:rsid w:val="00A502B6"/>
    <w:rsid w:val="00A50B85"/>
    <w:rsid w:val="00A624E2"/>
    <w:rsid w:val="00A6697E"/>
    <w:rsid w:val="00A66FD5"/>
    <w:rsid w:val="00A732B2"/>
    <w:rsid w:val="00A747B0"/>
    <w:rsid w:val="00A76C9B"/>
    <w:rsid w:val="00A83B2D"/>
    <w:rsid w:val="00A957CC"/>
    <w:rsid w:val="00AA2BC7"/>
    <w:rsid w:val="00AA57ED"/>
    <w:rsid w:val="00AA5E0D"/>
    <w:rsid w:val="00AA71FA"/>
    <w:rsid w:val="00AB2B03"/>
    <w:rsid w:val="00AB548D"/>
    <w:rsid w:val="00AC7ECF"/>
    <w:rsid w:val="00AD4A25"/>
    <w:rsid w:val="00AD5ED7"/>
    <w:rsid w:val="00AD62C3"/>
    <w:rsid w:val="00AD677B"/>
    <w:rsid w:val="00AF0FFA"/>
    <w:rsid w:val="00AF4CE0"/>
    <w:rsid w:val="00AF5223"/>
    <w:rsid w:val="00B022C8"/>
    <w:rsid w:val="00B060AC"/>
    <w:rsid w:val="00B24CF1"/>
    <w:rsid w:val="00B254CF"/>
    <w:rsid w:val="00B2610F"/>
    <w:rsid w:val="00B329BA"/>
    <w:rsid w:val="00B37AFD"/>
    <w:rsid w:val="00B43891"/>
    <w:rsid w:val="00B43CD8"/>
    <w:rsid w:val="00B43D65"/>
    <w:rsid w:val="00B474F3"/>
    <w:rsid w:val="00B5336E"/>
    <w:rsid w:val="00B53FCD"/>
    <w:rsid w:val="00B5456B"/>
    <w:rsid w:val="00B60D71"/>
    <w:rsid w:val="00B62E2F"/>
    <w:rsid w:val="00B63B11"/>
    <w:rsid w:val="00B730DB"/>
    <w:rsid w:val="00B80B49"/>
    <w:rsid w:val="00B8374E"/>
    <w:rsid w:val="00B85C43"/>
    <w:rsid w:val="00B9369D"/>
    <w:rsid w:val="00B952B2"/>
    <w:rsid w:val="00B96C0A"/>
    <w:rsid w:val="00BA163A"/>
    <w:rsid w:val="00BA44FD"/>
    <w:rsid w:val="00BA7D94"/>
    <w:rsid w:val="00BB42BD"/>
    <w:rsid w:val="00BB5673"/>
    <w:rsid w:val="00BC1670"/>
    <w:rsid w:val="00BC2FF2"/>
    <w:rsid w:val="00BC4F85"/>
    <w:rsid w:val="00BC5C6E"/>
    <w:rsid w:val="00BD1823"/>
    <w:rsid w:val="00BD7974"/>
    <w:rsid w:val="00BE7AFF"/>
    <w:rsid w:val="00BF52C7"/>
    <w:rsid w:val="00C07BC7"/>
    <w:rsid w:val="00C1522C"/>
    <w:rsid w:val="00C16163"/>
    <w:rsid w:val="00C17199"/>
    <w:rsid w:val="00C21E67"/>
    <w:rsid w:val="00C359C0"/>
    <w:rsid w:val="00C406E7"/>
    <w:rsid w:val="00C5031F"/>
    <w:rsid w:val="00C617B0"/>
    <w:rsid w:val="00C6254D"/>
    <w:rsid w:val="00C62CB5"/>
    <w:rsid w:val="00C64D5A"/>
    <w:rsid w:val="00C6764B"/>
    <w:rsid w:val="00C714F0"/>
    <w:rsid w:val="00C73A96"/>
    <w:rsid w:val="00C872C9"/>
    <w:rsid w:val="00C95BDF"/>
    <w:rsid w:val="00C976AB"/>
    <w:rsid w:val="00C97E3E"/>
    <w:rsid w:val="00CA0AF1"/>
    <w:rsid w:val="00CA67DC"/>
    <w:rsid w:val="00CA6DE0"/>
    <w:rsid w:val="00CB73F3"/>
    <w:rsid w:val="00CC196E"/>
    <w:rsid w:val="00CC1E35"/>
    <w:rsid w:val="00CC3E1F"/>
    <w:rsid w:val="00CC4EED"/>
    <w:rsid w:val="00CC7F31"/>
    <w:rsid w:val="00CD1DD7"/>
    <w:rsid w:val="00CE09C1"/>
    <w:rsid w:val="00CE485A"/>
    <w:rsid w:val="00CF2314"/>
    <w:rsid w:val="00CF3E83"/>
    <w:rsid w:val="00CF4115"/>
    <w:rsid w:val="00CF6D8E"/>
    <w:rsid w:val="00D02351"/>
    <w:rsid w:val="00D05F15"/>
    <w:rsid w:val="00D15777"/>
    <w:rsid w:val="00D204D4"/>
    <w:rsid w:val="00D21441"/>
    <w:rsid w:val="00D24037"/>
    <w:rsid w:val="00D246F9"/>
    <w:rsid w:val="00D30664"/>
    <w:rsid w:val="00D34D5A"/>
    <w:rsid w:val="00D353FE"/>
    <w:rsid w:val="00D365F6"/>
    <w:rsid w:val="00D36BD1"/>
    <w:rsid w:val="00D40C06"/>
    <w:rsid w:val="00D4120B"/>
    <w:rsid w:val="00D43906"/>
    <w:rsid w:val="00D53DFD"/>
    <w:rsid w:val="00D6115C"/>
    <w:rsid w:val="00D742C7"/>
    <w:rsid w:val="00D77286"/>
    <w:rsid w:val="00D7750C"/>
    <w:rsid w:val="00D811D9"/>
    <w:rsid w:val="00D82175"/>
    <w:rsid w:val="00D84553"/>
    <w:rsid w:val="00D909E9"/>
    <w:rsid w:val="00D92379"/>
    <w:rsid w:val="00D92B57"/>
    <w:rsid w:val="00D94463"/>
    <w:rsid w:val="00DB1DAC"/>
    <w:rsid w:val="00DB23B1"/>
    <w:rsid w:val="00DB267C"/>
    <w:rsid w:val="00DB2A04"/>
    <w:rsid w:val="00DB3EBD"/>
    <w:rsid w:val="00DB5F43"/>
    <w:rsid w:val="00DC201E"/>
    <w:rsid w:val="00DC29FF"/>
    <w:rsid w:val="00DC4D4F"/>
    <w:rsid w:val="00DC6A5E"/>
    <w:rsid w:val="00DD0BEE"/>
    <w:rsid w:val="00DD37E1"/>
    <w:rsid w:val="00DD515A"/>
    <w:rsid w:val="00DE07FD"/>
    <w:rsid w:val="00DE1946"/>
    <w:rsid w:val="00DE2DCD"/>
    <w:rsid w:val="00DE2EA0"/>
    <w:rsid w:val="00DE727B"/>
    <w:rsid w:val="00DF2AA6"/>
    <w:rsid w:val="00DF7DA1"/>
    <w:rsid w:val="00E0496E"/>
    <w:rsid w:val="00E05ED6"/>
    <w:rsid w:val="00E068C4"/>
    <w:rsid w:val="00E10B6C"/>
    <w:rsid w:val="00E13EE5"/>
    <w:rsid w:val="00E21098"/>
    <w:rsid w:val="00E241DD"/>
    <w:rsid w:val="00E24D4D"/>
    <w:rsid w:val="00E33320"/>
    <w:rsid w:val="00E357E5"/>
    <w:rsid w:val="00E35BA9"/>
    <w:rsid w:val="00E40078"/>
    <w:rsid w:val="00E4235B"/>
    <w:rsid w:val="00E47DB5"/>
    <w:rsid w:val="00E53003"/>
    <w:rsid w:val="00E54A9E"/>
    <w:rsid w:val="00E57F53"/>
    <w:rsid w:val="00E62C31"/>
    <w:rsid w:val="00E64ECD"/>
    <w:rsid w:val="00E66D06"/>
    <w:rsid w:val="00E6742D"/>
    <w:rsid w:val="00E70BCB"/>
    <w:rsid w:val="00E71183"/>
    <w:rsid w:val="00E72879"/>
    <w:rsid w:val="00E8095C"/>
    <w:rsid w:val="00E82BC9"/>
    <w:rsid w:val="00E83E51"/>
    <w:rsid w:val="00EA17D7"/>
    <w:rsid w:val="00EA353A"/>
    <w:rsid w:val="00EB0C96"/>
    <w:rsid w:val="00EB29DE"/>
    <w:rsid w:val="00EB4737"/>
    <w:rsid w:val="00EB5782"/>
    <w:rsid w:val="00EC3004"/>
    <w:rsid w:val="00EC6E91"/>
    <w:rsid w:val="00ED33EC"/>
    <w:rsid w:val="00ED358C"/>
    <w:rsid w:val="00ED7F4A"/>
    <w:rsid w:val="00EE062A"/>
    <w:rsid w:val="00EE47C3"/>
    <w:rsid w:val="00EE4E69"/>
    <w:rsid w:val="00EF11A3"/>
    <w:rsid w:val="00EF6091"/>
    <w:rsid w:val="00EF63A1"/>
    <w:rsid w:val="00EF7136"/>
    <w:rsid w:val="00F05ED2"/>
    <w:rsid w:val="00F10A4F"/>
    <w:rsid w:val="00F15DEF"/>
    <w:rsid w:val="00F20AA9"/>
    <w:rsid w:val="00F21C70"/>
    <w:rsid w:val="00F22E8C"/>
    <w:rsid w:val="00F350E1"/>
    <w:rsid w:val="00F414DF"/>
    <w:rsid w:val="00F41C2D"/>
    <w:rsid w:val="00F42121"/>
    <w:rsid w:val="00F46FC9"/>
    <w:rsid w:val="00F510C8"/>
    <w:rsid w:val="00F5563A"/>
    <w:rsid w:val="00F556E3"/>
    <w:rsid w:val="00F56DEB"/>
    <w:rsid w:val="00F6065A"/>
    <w:rsid w:val="00F607A3"/>
    <w:rsid w:val="00F61688"/>
    <w:rsid w:val="00F64863"/>
    <w:rsid w:val="00F663FF"/>
    <w:rsid w:val="00F66C6D"/>
    <w:rsid w:val="00F756DF"/>
    <w:rsid w:val="00F77090"/>
    <w:rsid w:val="00F804AE"/>
    <w:rsid w:val="00F810D4"/>
    <w:rsid w:val="00F955C4"/>
    <w:rsid w:val="00F96423"/>
    <w:rsid w:val="00F97284"/>
    <w:rsid w:val="00F97949"/>
    <w:rsid w:val="00FA361A"/>
    <w:rsid w:val="00FA75D4"/>
    <w:rsid w:val="00FB25B2"/>
    <w:rsid w:val="00FB587D"/>
    <w:rsid w:val="00FB5B5C"/>
    <w:rsid w:val="00FB6BEB"/>
    <w:rsid w:val="00FB6EBF"/>
    <w:rsid w:val="00FC1028"/>
    <w:rsid w:val="00FC3289"/>
    <w:rsid w:val="00FC3D82"/>
    <w:rsid w:val="00FC4682"/>
    <w:rsid w:val="00FD2F53"/>
    <w:rsid w:val="00FD47BF"/>
    <w:rsid w:val="00FD7D78"/>
    <w:rsid w:val="00FE41E3"/>
    <w:rsid w:val="00FF07A5"/>
    <w:rsid w:val="00FF2509"/>
    <w:rsid w:val="00FF3F95"/>
    <w:rsid w:val="00FF5786"/>
    <w:rsid w:val="00FF6D37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45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link w:val="Nagwek1Znak"/>
    <w:uiPriority w:val="9"/>
    <w:qFormat/>
    <w:rsid w:val="002F6938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451C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E7AFF"/>
  </w:style>
  <w:style w:type="paragraph" w:styleId="Stopka">
    <w:name w:val="footer"/>
    <w:basedOn w:val="Normalny"/>
    <w:link w:val="Stopka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BE7AFF"/>
  </w:style>
  <w:style w:type="paragraph" w:styleId="Tekstdymka">
    <w:name w:val="Balloon Text"/>
    <w:basedOn w:val="Normalny"/>
    <w:link w:val="TekstdymkaZnak"/>
    <w:uiPriority w:val="99"/>
    <w:semiHidden/>
    <w:unhideWhenUsed/>
    <w:rsid w:val="00BE7A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AF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375A7"/>
    <w:pPr>
      <w:widowControl/>
      <w:suppressAutoHyphens w:val="0"/>
      <w:spacing w:after="120"/>
      <w:ind w:left="720" w:firstLine="567"/>
      <w:contextualSpacing/>
      <w:jc w:val="both"/>
    </w:pPr>
    <w:rPr>
      <w:rFonts w:ascii="Arial" w:eastAsia="Calibri" w:hAnsi="Arial" w:cs="Times New Roman"/>
      <w:kern w:val="0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2A7BF8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0D1992"/>
    <w:rPr>
      <w:b/>
      <w:bCs/>
    </w:rPr>
  </w:style>
  <w:style w:type="paragraph" w:customStyle="1" w:styleId="Standard">
    <w:name w:val="Standard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uiPriority w:val="99"/>
    <w:rsid w:val="001B7418"/>
    <w:pPr>
      <w:spacing w:after="120"/>
    </w:pPr>
  </w:style>
  <w:style w:type="paragraph" w:customStyle="1" w:styleId="Nagwek11">
    <w:name w:val="Nagłówek 11"/>
    <w:basedOn w:val="Standard"/>
    <w:next w:val="Textbody"/>
    <w:uiPriority w:val="99"/>
    <w:rsid w:val="001B7418"/>
    <w:pPr>
      <w:keepNext/>
    </w:pPr>
    <w:rPr>
      <w:rFonts w:ascii="Calibri" w:eastAsia="Calibri" w:hAnsi="Calibri" w:cs="Calibri"/>
      <w:b/>
      <w:szCs w:val="20"/>
      <w:lang w:val="en-US"/>
    </w:rPr>
  </w:style>
  <w:style w:type="paragraph" w:customStyle="1" w:styleId="Standarduser">
    <w:name w:val="Standard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1">
    <w:name w:val="1)"/>
    <w:basedOn w:val="Standard"/>
    <w:uiPriority w:val="99"/>
    <w:rsid w:val="001B7418"/>
    <w:pPr>
      <w:spacing w:line="100" w:lineRule="atLeast"/>
      <w:jc w:val="both"/>
    </w:pPr>
  </w:style>
  <w:style w:type="paragraph" w:customStyle="1" w:styleId="10">
    <w:name w:val="1."/>
    <w:basedOn w:val="Standard"/>
    <w:uiPriority w:val="99"/>
    <w:rsid w:val="001B7418"/>
    <w:pPr>
      <w:spacing w:line="100" w:lineRule="atLeast"/>
      <w:jc w:val="both"/>
    </w:pPr>
  </w:style>
  <w:style w:type="paragraph" w:customStyle="1" w:styleId="WW-Tekstpodstawowywcity2">
    <w:name w:val="WW-Tekst podstawowy wcięty 2"/>
    <w:basedOn w:val="Standard"/>
    <w:uiPriority w:val="99"/>
    <w:rsid w:val="001B7418"/>
    <w:pPr>
      <w:ind w:left="360"/>
    </w:pPr>
    <w:rPr>
      <w:szCs w:val="20"/>
    </w:rPr>
  </w:style>
  <w:style w:type="paragraph" w:customStyle="1" w:styleId="Standarduseruser">
    <w:name w:val="Standard (user)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Domylnaczcionkaakapitu1">
    <w:name w:val="Domyślna czcionka akapitu1"/>
    <w:rsid w:val="001B7418"/>
  </w:style>
  <w:style w:type="paragraph" w:styleId="NormalnyWeb">
    <w:name w:val="Normal (Web)"/>
    <w:basedOn w:val="Standard"/>
    <w:uiPriority w:val="99"/>
    <w:unhideWhenUsed/>
    <w:rsid w:val="001B7418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numbering" w:customStyle="1" w:styleId="WW8Num24">
    <w:name w:val="WW8Num24"/>
    <w:basedOn w:val="Bezlisty"/>
    <w:rsid w:val="00AD5ED7"/>
    <w:pPr>
      <w:numPr>
        <w:numId w:val="1"/>
      </w:numPr>
    </w:pPr>
  </w:style>
  <w:style w:type="numbering" w:customStyle="1" w:styleId="WW8Num25">
    <w:name w:val="WW8Num25"/>
    <w:basedOn w:val="Bezlisty"/>
    <w:rsid w:val="00AD5ED7"/>
    <w:pPr>
      <w:numPr>
        <w:numId w:val="2"/>
      </w:numPr>
    </w:pPr>
  </w:style>
  <w:style w:type="numbering" w:customStyle="1" w:styleId="WW8Num26">
    <w:name w:val="WW8Num26"/>
    <w:basedOn w:val="Bezlisty"/>
    <w:rsid w:val="00AD5ED7"/>
    <w:pPr>
      <w:numPr>
        <w:numId w:val="23"/>
      </w:numPr>
    </w:pPr>
  </w:style>
  <w:style w:type="numbering" w:customStyle="1" w:styleId="WW8Num27">
    <w:name w:val="WW8Num27"/>
    <w:basedOn w:val="Bezlisty"/>
    <w:rsid w:val="00AD5ED7"/>
    <w:pPr>
      <w:numPr>
        <w:numId w:val="3"/>
      </w:numPr>
    </w:pPr>
  </w:style>
  <w:style w:type="numbering" w:customStyle="1" w:styleId="WW8Num6">
    <w:name w:val="WW8Num6"/>
    <w:basedOn w:val="Bezlisty"/>
    <w:rsid w:val="00AD5ED7"/>
    <w:pPr>
      <w:numPr>
        <w:numId w:val="4"/>
      </w:numPr>
    </w:pPr>
  </w:style>
  <w:style w:type="numbering" w:customStyle="1" w:styleId="WW8Num28">
    <w:name w:val="WW8Num28"/>
    <w:basedOn w:val="Bezlisty"/>
    <w:rsid w:val="00AD5ED7"/>
    <w:pPr>
      <w:numPr>
        <w:numId w:val="5"/>
      </w:numPr>
    </w:pPr>
  </w:style>
  <w:style w:type="numbering" w:customStyle="1" w:styleId="WW8Num29">
    <w:name w:val="WW8Num29"/>
    <w:basedOn w:val="Bezlisty"/>
    <w:rsid w:val="00AD5ED7"/>
    <w:pPr>
      <w:numPr>
        <w:numId w:val="6"/>
      </w:numPr>
    </w:pPr>
  </w:style>
  <w:style w:type="numbering" w:customStyle="1" w:styleId="WW8Num30">
    <w:name w:val="WW8Num30"/>
    <w:basedOn w:val="Bezlisty"/>
    <w:rsid w:val="00AD5ED7"/>
    <w:pPr>
      <w:numPr>
        <w:numId w:val="7"/>
      </w:numPr>
    </w:pPr>
  </w:style>
  <w:style w:type="numbering" w:customStyle="1" w:styleId="WW8Num31">
    <w:name w:val="WW8Num31"/>
    <w:basedOn w:val="Bezlisty"/>
    <w:rsid w:val="00AD5ED7"/>
    <w:pPr>
      <w:numPr>
        <w:numId w:val="8"/>
      </w:numPr>
    </w:pPr>
  </w:style>
  <w:style w:type="numbering" w:customStyle="1" w:styleId="WW8Num32">
    <w:name w:val="WW8Num32"/>
    <w:basedOn w:val="Bezlisty"/>
    <w:rsid w:val="00AD5ED7"/>
    <w:pPr>
      <w:numPr>
        <w:numId w:val="9"/>
      </w:numPr>
    </w:pPr>
  </w:style>
  <w:style w:type="numbering" w:customStyle="1" w:styleId="WW8Num33">
    <w:name w:val="WW8Num33"/>
    <w:basedOn w:val="Bezlisty"/>
    <w:rsid w:val="00AD5ED7"/>
    <w:pPr>
      <w:numPr>
        <w:numId w:val="10"/>
      </w:numPr>
    </w:pPr>
  </w:style>
  <w:style w:type="numbering" w:customStyle="1" w:styleId="WW8Num34">
    <w:name w:val="WW8Num34"/>
    <w:basedOn w:val="Bezlisty"/>
    <w:rsid w:val="00AD5ED7"/>
    <w:pPr>
      <w:numPr>
        <w:numId w:val="11"/>
      </w:numPr>
    </w:pPr>
  </w:style>
  <w:style w:type="numbering" w:customStyle="1" w:styleId="WW8Num35">
    <w:name w:val="WW8Num35"/>
    <w:basedOn w:val="Bezlisty"/>
    <w:rsid w:val="00AD5ED7"/>
    <w:pPr>
      <w:numPr>
        <w:numId w:val="12"/>
      </w:numPr>
    </w:pPr>
  </w:style>
  <w:style w:type="numbering" w:customStyle="1" w:styleId="WW8Num36">
    <w:name w:val="WW8Num36"/>
    <w:basedOn w:val="Bezlisty"/>
    <w:rsid w:val="00AD5ED7"/>
    <w:pPr>
      <w:numPr>
        <w:numId w:val="22"/>
      </w:numPr>
    </w:pPr>
  </w:style>
  <w:style w:type="numbering" w:customStyle="1" w:styleId="WW8Num37">
    <w:name w:val="WW8Num37"/>
    <w:basedOn w:val="Bezlisty"/>
    <w:rsid w:val="00AD5ED7"/>
    <w:pPr>
      <w:numPr>
        <w:numId w:val="13"/>
      </w:numPr>
    </w:pPr>
  </w:style>
  <w:style w:type="numbering" w:customStyle="1" w:styleId="WW8Num38">
    <w:name w:val="WW8Num38"/>
    <w:basedOn w:val="Bezlisty"/>
    <w:rsid w:val="00AD5ED7"/>
    <w:pPr>
      <w:numPr>
        <w:numId w:val="14"/>
      </w:numPr>
    </w:pPr>
  </w:style>
  <w:style w:type="numbering" w:customStyle="1" w:styleId="WW8Num39">
    <w:name w:val="WW8Num39"/>
    <w:basedOn w:val="Bezlisty"/>
    <w:rsid w:val="00AD5ED7"/>
    <w:pPr>
      <w:numPr>
        <w:numId w:val="15"/>
      </w:numPr>
    </w:pPr>
  </w:style>
  <w:style w:type="numbering" w:customStyle="1" w:styleId="WW8Num40">
    <w:name w:val="WW8Num40"/>
    <w:basedOn w:val="Bezlisty"/>
    <w:rsid w:val="00AD5ED7"/>
    <w:pPr>
      <w:numPr>
        <w:numId w:val="16"/>
      </w:numPr>
    </w:pPr>
  </w:style>
  <w:style w:type="numbering" w:customStyle="1" w:styleId="WW8Num41">
    <w:name w:val="WW8Num41"/>
    <w:basedOn w:val="Bezlisty"/>
    <w:rsid w:val="00AD5ED7"/>
    <w:pPr>
      <w:numPr>
        <w:numId w:val="17"/>
      </w:numPr>
    </w:pPr>
  </w:style>
  <w:style w:type="numbering" w:customStyle="1" w:styleId="WW8Num42">
    <w:name w:val="WW8Num42"/>
    <w:basedOn w:val="Bezlisty"/>
    <w:rsid w:val="00AD5ED7"/>
    <w:pPr>
      <w:numPr>
        <w:numId w:val="18"/>
      </w:numPr>
    </w:pPr>
  </w:style>
  <w:style w:type="numbering" w:customStyle="1" w:styleId="WW8Num43">
    <w:name w:val="WW8Num43"/>
    <w:basedOn w:val="Bezlisty"/>
    <w:rsid w:val="00AD5ED7"/>
    <w:pPr>
      <w:numPr>
        <w:numId w:val="19"/>
      </w:numPr>
    </w:pPr>
  </w:style>
  <w:style w:type="numbering" w:customStyle="1" w:styleId="WW8Num44">
    <w:name w:val="WW8Num44"/>
    <w:basedOn w:val="Bezlisty"/>
    <w:rsid w:val="00AD5ED7"/>
    <w:pPr>
      <w:numPr>
        <w:numId w:val="20"/>
      </w:numPr>
    </w:pPr>
  </w:style>
  <w:style w:type="numbering" w:customStyle="1" w:styleId="WW8Num45">
    <w:name w:val="WW8Num45"/>
    <w:basedOn w:val="Bezlisty"/>
    <w:rsid w:val="00AD5ED7"/>
    <w:pPr>
      <w:numPr>
        <w:numId w:val="21"/>
      </w:numPr>
    </w:pPr>
  </w:style>
  <w:style w:type="numbering" w:customStyle="1" w:styleId="WW8Num9">
    <w:name w:val="WW8Num9"/>
    <w:basedOn w:val="Bezlisty"/>
    <w:rsid w:val="00122176"/>
    <w:pPr>
      <w:numPr>
        <w:numId w:val="24"/>
      </w:numPr>
    </w:pPr>
  </w:style>
  <w:style w:type="table" w:styleId="Tabela-Siatka">
    <w:name w:val="Table Grid"/>
    <w:basedOn w:val="Standardowy"/>
    <w:uiPriority w:val="59"/>
    <w:rsid w:val="0042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C5C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C6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5C6E"/>
    <w:rPr>
      <w:rFonts w:ascii="Times New Roman" w:eastAsia="SimSun" w:hAnsi="Times New Roman" w:cs="Mangal"/>
      <w:kern w:val="2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6E"/>
    <w:rPr>
      <w:rFonts w:ascii="Times New Roman" w:eastAsia="SimSun" w:hAnsi="Times New Roman" w:cs="Mangal"/>
      <w:b/>
      <w:bCs/>
      <w:kern w:val="2"/>
      <w:sz w:val="20"/>
      <w:szCs w:val="18"/>
      <w:lang w:eastAsia="hi-IN" w:bidi="hi-IN"/>
    </w:rPr>
  </w:style>
  <w:style w:type="paragraph" w:customStyle="1" w:styleId="standarduser0">
    <w:name w:val="standarduser"/>
    <w:basedOn w:val="Normalny"/>
    <w:rsid w:val="002747A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F693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E47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451C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45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link w:val="Nagwek1Znak"/>
    <w:uiPriority w:val="9"/>
    <w:qFormat/>
    <w:rsid w:val="002F6938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451C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E7AFF"/>
  </w:style>
  <w:style w:type="paragraph" w:styleId="Stopka">
    <w:name w:val="footer"/>
    <w:basedOn w:val="Normalny"/>
    <w:link w:val="Stopka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BE7AFF"/>
  </w:style>
  <w:style w:type="paragraph" w:styleId="Tekstdymka">
    <w:name w:val="Balloon Text"/>
    <w:basedOn w:val="Normalny"/>
    <w:link w:val="TekstdymkaZnak"/>
    <w:uiPriority w:val="99"/>
    <w:semiHidden/>
    <w:unhideWhenUsed/>
    <w:rsid w:val="00BE7A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AF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375A7"/>
    <w:pPr>
      <w:widowControl/>
      <w:suppressAutoHyphens w:val="0"/>
      <w:spacing w:after="120"/>
      <w:ind w:left="720" w:firstLine="567"/>
      <w:contextualSpacing/>
      <w:jc w:val="both"/>
    </w:pPr>
    <w:rPr>
      <w:rFonts w:ascii="Arial" w:eastAsia="Calibri" w:hAnsi="Arial" w:cs="Times New Roman"/>
      <w:kern w:val="0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2A7BF8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0D1992"/>
    <w:rPr>
      <w:b/>
      <w:bCs/>
    </w:rPr>
  </w:style>
  <w:style w:type="paragraph" w:customStyle="1" w:styleId="Standard">
    <w:name w:val="Standard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uiPriority w:val="99"/>
    <w:rsid w:val="001B7418"/>
    <w:pPr>
      <w:spacing w:after="120"/>
    </w:pPr>
  </w:style>
  <w:style w:type="paragraph" w:customStyle="1" w:styleId="Nagwek11">
    <w:name w:val="Nagłówek 11"/>
    <w:basedOn w:val="Standard"/>
    <w:next w:val="Textbody"/>
    <w:uiPriority w:val="99"/>
    <w:rsid w:val="001B7418"/>
    <w:pPr>
      <w:keepNext/>
    </w:pPr>
    <w:rPr>
      <w:rFonts w:ascii="Calibri" w:eastAsia="Calibri" w:hAnsi="Calibri" w:cs="Calibri"/>
      <w:b/>
      <w:szCs w:val="20"/>
      <w:lang w:val="en-US"/>
    </w:rPr>
  </w:style>
  <w:style w:type="paragraph" w:customStyle="1" w:styleId="Standarduser">
    <w:name w:val="Standard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1">
    <w:name w:val="1)"/>
    <w:basedOn w:val="Standard"/>
    <w:uiPriority w:val="99"/>
    <w:rsid w:val="001B7418"/>
    <w:pPr>
      <w:spacing w:line="100" w:lineRule="atLeast"/>
      <w:jc w:val="both"/>
    </w:pPr>
  </w:style>
  <w:style w:type="paragraph" w:customStyle="1" w:styleId="10">
    <w:name w:val="1."/>
    <w:basedOn w:val="Standard"/>
    <w:uiPriority w:val="99"/>
    <w:rsid w:val="001B7418"/>
    <w:pPr>
      <w:spacing w:line="100" w:lineRule="atLeast"/>
      <w:jc w:val="both"/>
    </w:pPr>
  </w:style>
  <w:style w:type="paragraph" w:customStyle="1" w:styleId="WW-Tekstpodstawowywcity2">
    <w:name w:val="WW-Tekst podstawowy wcięty 2"/>
    <w:basedOn w:val="Standard"/>
    <w:uiPriority w:val="99"/>
    <w:rsid w:val="001B7418"/>
    <w:pPr>
      <w:ind w:left="360"/>
    </w:pPr>
    <w:rPr>
      <w:szCs w:val="20"/>
    </w:rPr>
  </w:style>
  <w:style w:type="paragraph" w:customStyle="1" w:styleId="Standarduseruser">
    <w:name w:val="Standard (user)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Domylnaczcionkaakapitu1">
    <w:name w:val="Domyślna czcionka akapitu1"/>
    <w:rsid w:val="001B7418"/>
  </w:style>
  <w:style w:type="paragraph" w:styleId="NormalnyWeb">
    <w:name w:val="Normal (Web)"/>
    <w:basedOn w:val="Standard"/>
    <w:uiPriority w:val="99"/>
    <w:unhideWhenUsed/>
    <w:rsid w:val="001B7418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numbering" w:customStyle="1" w:styleId="WW8Num24">
    <w:name w:val="WW8Num24"/>
    <w:basedOn w:val="Bezlisty"/>
    <w:rsid w:val="00AD5ED7"/>
    <w:pPr>
      <w:numPr>
        <w:numId w:val="1"/>
      </w:numPr>
    </w:pPr>
  </w:style>
  <w:style w:type="numbering" w:customStyle="1" w:styleId="WW8Num25">
    <w:name w:val="WW8Num25"/>
    <w:basedOn w:val="Bezlisty"/>
    <w:rsid w:val="00AD5ED7"/>
    <w:pPr>
      <w:numPr>
        <w:numId w:val="2"/>
      </w:numPr>
    </w:pPr>
  </w:style>
  <w:style w:type="numbering" w:customStyle="1" w:styleId="WW8Num26">
    <w:name w:val="WW8Num26"/>
    <w:basedOn w:val="Bezlisty"/>
    <w:rsid w:val="00AD5ED7"/>
    <w:pPr>
      <w:numPr>
        <w:numId w:val="23"/>
      </w:numPr>
    </w:pPr>
  </w:style>
  <w:style w:type="numbering" w:customStyle="1" w:styleId="WW8Num27">
    <w:name w:val="WW8Num27"/>
    <w:basedOn w:val="Bezlisty"/>
    <w:rsid w:val="00AD5ED7"/>
    <w:pPr>
      <w:numPr>
        <w:numId w:val="3"/>
      </w:numPr>
    </w:pPr>
  </w:style>
  <w:style w:type="numbering" w:customStyle="1" w:styleId="WW8Num6">
    <w:name w:val="WW8Num6"/>
    <w:basedOn w:val="Bezlisty"/>
    <w:rsid w:val="00AD5ED7"/>
    <w:pPr>
      <w:numPr>
        <w:numId w:val="4"/>
      </w:numPr>
    </w:pPr>
  </w:style>
  <w:style w:type="numbering" w:customStyle="1" w:styleId="WW8Num28">
    <w:name w:val="WW8Num28"/>
    <w:basedOn w:val="Bezlisty"/>
    <w:rsid w:val="00AD5ED7"/>
    <w:pPr>
      <w:numPr>
        <w:numId w:val="5"/>
      </w:numPr>
    </w:pPr>
  </w:style>
  <w:style w:type="numbering" w:customStyle="1" w:styleId="WW8Num29">
    <w:name w:val="WW8Num29"/>
    <w:basedOn w:val="Bezlisty"/>
    <w:rsid w:val="00AD5ED7"/>
    <w:pPr>
      <w:numPr>
        <w:numId w:val="6"/>
      </w:numPr>
    </w:pPr>
  </w:style>
  <w:style w:type="numbering" w:customStyle="1" w:styleId="WW8Num30">
    <w:name w:val="WW8Num30"/>
    <w:basedOn w:val="Bezlisty"/>
    <w:rsid w:val="00AD5ED7"/>
    <w:pPr>
      <w:numPr>
        <w:numId w:val="7"/>
      </w:numPr>
    </w:pPr>
  </w:style>
  <w:style w:type="numbering" w:customStyle="1" w:styleId="WW8Num31">
    <w:name w:val="WW8Num31"/>
    <w:basedOn w:val="Bezlisty"/>
    <w:rsid w:val="00AD5ED7"/>
    <w:pPr>
      <w:numPr>
        <w:numId w:val="8"/>
      </w:numPr>
    </w:pPr>
  </w:style>
  <w:style w:type="numbering" w:customStyle="1" w:styleId="WW8Num32">
    <w:name w:val="WW8Num32"/>
    <w:basedOn w:val="Bezlisty"/>
    <w:rsid w:val="00AD5ED7"/>
    <w:pPr>
      <w:numPr>
        <w:numId w:val="9"/>
      </w:numPr>
    </w:pPr>
  </w:style>
  <w:style w:type="numbering" w:customStyle="1" w:styleId="WW8Num33">
    <w:name w:val="WW8Num33"/>
    <w:basedOn w:val="Bezlisty"/>
    <w:rsid w:val="00AD5ED7"/>
    <w:pPr>
      <w:numPr>
        <w:numId w:val="10"/>
      </w:numPr>
    </w:pPr>
  </w:style>
  <w:style w:type="numbering" w:customStyle="1" w:styleId="WW8Num34">
    <w:name w:val="WW8Num34"/>
    <w:basedOn w:val="Bezlisty"/>
    <w:rsid w:val="00AD5ED7"/>
    <w:pPr>
      <w:numPr>
        <w:numId w:val="11"/>
      </w:numPr>
    </w:pPr>
  </w:style>
  <w:style w:type="numbering" w:customStyle="1" w:styleId="WW8Num35">
    <w:name w:val="WW8Num35"/>
    <w:basedOn w:val="Bezlisty"/>
    <w:rsid w:val="00AD5ED7"/>
    <w:pPr>
      <w:numPr>
        <w:numId w:val="12"/>
      </w:numPr>
    </w:pPr>
  </w:style>
  <w:style w:type="numbering" w:customStyle="1" w:styleId="WW8Num36">
    <w:name w:val="WW8Num36"/>
    <w:basedOn w:val="Bezlisty"/>
    <w:rsid w:val="00AD5ED7"/>
    <w:pPr>
      <w:numPr>
        <w:numId w:val="22"/>
      </w:numPr>
    </w:pPr>
  </w:style>
  <w:style w:type="numbering" w:customStyle="1" w:styleId="WW8Num37">
    <w:name w:val="WW8Num37"/>
    <w:basedOn w:val="Bezlisty"/>
    <w:rsid w:val="00AD5ED7"/>
    <w:pPr>
      <w:numPr>
        <w:numId w:val="13"/>
      </w:numPr>
    </w:pPr>
  </w:style>
  <w:style w:type="numbering" w:customStyle="1" w:styleId="WW8Num38">
    <w:name w:val="WW8Num38"/>
    <w:basedOn w:val="Bezlisty"/>
    <w:rsid w:val="00AD5ED7"/>
    <w:pPr>
      <w:numPr>
        <w:numId w:val="14"/>
      </w:numPr>
    </w:pPr>
  </w:style>
  <w:style w:type="numbering" w:customStyle="1" w:styleId="WW8Num39">
    <w:name w:val="WW8Num39"/>
    <w:basedOn w:val="Bezlisty"/>
    <w:rsid w:val="00AD5ED7"/>
    <w:pPr>
      <w:numPr>
        <w:numId w:val="15"/>
      </w:numPr>
    </w:pPr>
  </w:style>
  <w:style w:type="numbering" w:customStyle="1" w:styleId="WW8Num40">
    <w:name w:val="WW8Num40"/>
    <w:basedOn w:val="Bezlisty"/>
    <w:rsid w:val="00AD5ED7"/>
    <w:pPr>
      <w:numPr>
        <w:numId w:val="16"/>
      </w:numPr>
    </w:pPr>
  </w:style>
  <w:style w:type="numbering" w:customStyle="1" w:styleId="WW8Num41">
    <w:name w:val="WW8Num41"/>
    <w:basedOn w:val="Bezlisty"/>
    <w:rsid w:val="00AD5ED7"/>
    <w:pPr>
      <w:numPr>
        <w:numId w:val="17"/>
      </w:numPr>
    </w:pPr>
  </w:style>
  <w:style w:type="numbering" w:customStyle="1" w:styleId="WW8Num42">
    <w:name w:val="WW8Num42"/>
    <w:basedOn w:val="Bezlisty"/>
    <w:rsid w:val="00AD5ED7"/>
    <w:pPr>
      <w:numPr>
        <w:numId w:val="18"/>
      </w:numPr>
    </w:pPr>
  </w:style>
  <w:style w:type="numbering" w:customStyle="1" w:styleId="WW8Num43">
    <w:name w:val="WW8Num43"/>
    <w:basedOn w:val="Bezlisty"/>
    <w:rsid w:val="00AD5ED7"/>
    <w:pPr>
      <w:numPr>
        <w:numId w:val="19"/>
      </w:numPr>
    </w:pPr>
  </w:style>
  <w:style w:type="numbering" w:customStyle="1" w:styleId="WW8Num44">
    <w:name w:val="WW8Num44"/>
    <w:basedOn w:val="Bezlisty"/>
    <w:rsid w:val="00AD5ED7"/>
    <w:pPr>
      <w:numPr>
        <w:numId w:val="20"/>
      </w:numPr>
    </w:pPr>
  </w:style>
  <w:style w:type="numbering" w:customStyle="1" w:styleId="WW8Num45">
    <w:name w:val="WW8Num45"/>
    <w:basedOn w:val="Bezlisty"/>
    <w:rsid w:val="00AD5ED7"/>
    <w:pPr>
      <w:numPr>
        <w:numId w:val="21"/>
      </w:numPr>
    </w:pPr>
  </w:style>
  <w:style w:type="numbering" w:customStyle="1" w:styleId="WW8Num9">
    <w:name w:val="WW8Num9"/>
    <w:basedOn w:val="Bezlisty"/>
    <w:rsid w:val="00122176"/>
    <w:pPr>
      <w:numPr>
        <w:numId w:val="24"/>
      </w:numPr>
    </w:pPr>
  </w:style>
  <w:style w:type="table" w:styleId="Tabela-Siatka">
    <w:name w:val="Table Grid"/>
    <w:basedOn w:val="Standardowy"/>
    <w:uiPriority w:val="59"/>
    <w:rsid w:val="0042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C5C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C6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5C6E"/>
    <w:rPr>
      <w:rFonts w:ascii="Times New Roman" w:eastAsia="SimSun" w:hAnsi="Times New Roman" w:cs="Mangal"/>
      <w:kern w:val="2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6E"/>
    <w:rPr>
      <w:rFonts w:ascii="Times New Roman" w:eastAsia="SimSun" w:hAnsi="Times New Roman" w:cs="Mangal"/>
      <w:b/>
      <w:bCs/>
      <w:kern w:val="2"/>
      <w:sz w:val="20"/>
      <w:szCs w:val="18"/>
      <w:lang w:eastAsia="hi-IN" w:bidi="hi-IN"/>
    </w:rPr>
  </w:style>
  <w:style w:type="paragraph" w:customStyle="1" w:styleId="standarduser0">
    <w:name w:val="standarduser"/>
    <w:basedOn w:val="Normalny"/>
    <w:rsid w:val="002747A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F693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E47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451C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3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81FB-E7B0-4E1A-9F5F-C3F670F4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Stonoga Anna</cp:lastModifiedBy>
  <cp:revision>5</cp:revision>
  <cp:lastPrinted>2025-09-22T08:45:00Z</cp:lastPrinted>
  <dcterms:created xsi:type="dcterms:W3CDTF">2026-04-17T11:39:00Z</dcterms:created>
  <dcterms:modified xsi:type="dcterms:W3CDTF">2026-04-24T10:08:00Z</dcterms:modified>
</cp:coreProperties>
</file>