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482" w:rsidRPr="00375482" w:rsidRDefault="00375482" w:rsidP="00375482">
      <w:pPr>
        <w:pStyle w:val="Standard"/>
        <w:spacing w:line="276" w:lineRule="auto"/>
        <w:jc w:val="right"/>
        <w:rPr>
          <w:rFonts w:ascii="Verdana" w:hAnsi="Verdana"/>
          <w:b/>
          <w:sz w:val="18"/>
          <w:szCs w:val="18"/>
        </w:rPr>
      </w:pPr>
      <w:r w:rsidRPr="00375482">
        <w:rPr>
          <w:rFonts w:ascii="Verdana" w:hAnsi="Verdana"/>
          <w:b/>
          <w:sz w:val="18"/>
          <w:szCs w:val="18"/>
        </w:rPr>
        <w:t>Zał. nr 2 do zapytania ofertowego</w:t>
      </w:r>
    </w:p>
    <w:p w:rsidR="00375482" w:rsidRPr="00E47DB5" w:rsidRDefault="00E47DB5" w:rsidP="00375482">
      <w:pPr>
        <w:pStyle w:val="Standard"/>
        <w:spacing w:line="276" w:lineRule="auto"/>
        <w:jc w:val="center"/>
        <w:rPr>
          <w:rFonts w:ascii="Verdana" w:hAnsi="Verdana"/>
          <w:b/>
          <w:sz w:val="22"/>
          <w:szCs w:val="22"/>
        </w:rPr>
      </w:pPr>
      <w:r w:rsidRPr="00E47DB5">
        <w:rPr>
          <w:rFonts w:ascii="Verdana" w:hAnsi="Verdana"/>
          <w:b/>
          <w:sz w:val="22"/>
          <w:szCs w:val="22"/>
        </w:rPr>
        <w:t>FORMULARZ OFERTOWY</w:t>
      </w:r>
    </w:p>
    <w:p w:rsidR="00E47DB5" w:rsidRDefault="00E47DB5" w:rsidP="00E47DB5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</w:p>
    <w:p w:rsidR="00063817" w:rsidRPr="000D4B01" w:rsidRDefault="00E47DB5" w:rsidP="000D4B01">
      <w:pPr>
        <w:pStyle w:val="Standard"/>
        <w:spacing w:after="120" w:line="276" w:lineRule="auto"/>
        <w:ind w:right="454"/>
        <w:jc w:val="both"/>
        <w:rPr>
          <w:rFonts w:ascii="Verdana" w:hAnsi="Verdana" w:cs="Casper"/>
          <w:kern w:val="3"/>
          <w:sz w:val="22"/>
          <w:szCs w:val="22"/>
          <w:lang w:eastAsia="zh-CN"/>
        </w:rPr>
      </w:pPr>
      <w:r w:rsidRPr="00063817">
        <w:rPr>
          <w:rFonts w:ascii="Verdana" w:hAnsi="Verdana"/>
          <w:b/>
          <w:sz w:val="22"/>
          <w:szCs w:val="22"/>
        </w:rPr>
        <w:t>DOSTAWA</w:t>
      </w:r>
      <w:r w:rsidRPr="00E47DB5">
        <w:rPr>
          <w:rFonts w:ascii="Verdana" w:hAnsi="Verdana"/>
          <w:sz w:val="22"/>
          <w:szCs w:val="22"/>
        </w:rPr>
        <w:t xml:space="preserve"> </w:t>
      </w:r>
      <w:bookmarkStart w:id="0" w:name="_GoBack"/>
      <w:bookmarkEnd w:id="0"/>
      <w:r w:rsidR="000D4B01">
        <w:rPr>
          <w:rFonts w:ascii="Verdana" w:hAnsi="Verdana" w:cs="Casper"/>
          <w:kern w:val="3"/>
          <w:sz w:val="22"/>
          <w:szCs w:val="22"/>
          <w:lang w:eastAsia="zh-CN"/>
        </w:rPr>
        <w:t>20 szt. Radiotelefonów przenośnych</w:t>
      </w:r>
    </w:p>
    <w:p w:rsidR="000A451C" w:rsidRDefault="000A451C" w:rsidP="00E47DB5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</w:p>
    <w:p w:rsidR="00E47DB5" w:rsidRPr="00E47DB5" w:rsidRDefault="00E47DB5" w:rsidP="00E47DB5">
      <w:pPr>
        <w:pStyle w:val="Standard"/>
        <w:spacing w:line="276" w:lineRule="auto"/>
        <w:jc w:val="both"/>
        <w:rPr>
          <w:rFonts w:ascii="Verdana" w:hAnsi="Verdana"/>
          <w:b/>
          <w:sz w:val="22"/>
          <w:szCs w:val="22"/>
        </w:rPr>
      </w:pPr>
      <w:r w:rsidRPr="00E47DB5">
        <w:rPr>
          <w:rFonts w:ascii="Verdana" w:hAnsi="Verdana"/>
          <w:b/>
          <w:sz w:val="22"/>
          <w:szCs w:val="22"/>
        </w:rPr>
        <w:t>ZAMAWIAJĄCY:</w:t>
      </w:r>
    </w:p>
    <w:p w:rsidR="00E47DB5" w:rsidRPr="00E47DB5" w:rsidRDefault="00E47DB5" w:rsidP="00E47DB5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  <w:r w:rsidRPr="00E47DB5">
        <w:rPr>
          <w:rFonts w:ascii="Verdana" w:hAnsi="Verdana"/>
          <w:sz w:val="22"/>
          <w:szCs w:val="22"/>
        </w:rPr>
        <w:t xml:space="preserve">Nazwa: GMINA </w:t>
      </w:r>
      <w:r>
        <w:rPr>
          <w:rFonts w:ascii="Verdana" w:hAnsi="Verdana"/>
          <w:sz w:val="22"/>
          <w:szCs w:val="22"/>
        </w:rPr>
        <w:t>Długołęka</w:t>
      </w:r>
    </w:p>
    <w:p w:rsidR="00E47DB5" w:rsidRDefault="00E47DB5" w:rsidP="00E47DB5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  <w:r w:rsidRPr="00E47DB5">
        <w:rPr>
          <w:rFonts w:ascii="Verdana" w:hAnsi="Verdana"/>
          <w:sz w:val="22"/>
          <w:szCs w:val="22"/>
        </w:rPr>
        <w:t xml:space="preserve">Adres: </w:t>
      </w:r>
      <w:r>
        <w:rPr>
          <w:rFonts w:ascii="Verdana" w:hAnsi="Verdana"/>
          <w:sz w:val="22"/>
          <w:szCs w:val="22"/>
        </w:rPr>
        <w:t>55-095 Długołęka, ul. Robotnicza 12</w:t>
      </w:r>
    </w:p>
    <w:p w:rsidR="00E47DB5" w:rsidRDefault="00E47DB5" w:rsidP="00E47DB5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</w:p>
    <w:p w:rsidR="00E47DB5" w:rsidRPr="00E47DB5" w:rsidRDefault="00E47DB5" w:rsidP="00E47DB5">
      <w:pPr>
        <w:pStyle w:val="Standard"/>
        <w:spacing w:line="276" w:lineRule="auto"/>
        <w:jc w:val="both"/>
        <w:rPr>
          <w:rFonts w:ascii="Verdana" w:hAnsi="Verdana"/>
          <w:b/>
          <w:sz w:val="22"/>
          <w:szCs w:val="22"/>
        </w:rPr>
      </w:pPr>
      <w:r w:rsidRPr="00E47DB5">
        <w:rPr>
          <w:rFonts w:ascii="Verdana" w:hAnsi="Verdana"/>
          <w:b/>
          <w:sz w:val="22"/>
          <w:szCs w:val="22"/>
        </w:rPr>
        <w:t>WYKONAWCA</w:t>
      </w:r>
    </w:p>
    <w:p w:rsidR="00E47DB5" w:rsidRPr="00E47DB5" w:rsidRDefault="00E47DB5" w:rsidP="00E47DB5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</w:p>
    <w:p w:rsidR="00E47DB5" w:rsidRPr="00E47DB5" w:rsidRDefault="00E47DB5" w:rsidP="00E47DB5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  <w:r w:rsidRPr="00E47DB5">
        <w:rPr>
          <w:rFonts w:ascii="Verdana" w:hAnsi="Verdana"/>
          <w:sz w:val="22"/>
          <w:szCs w:val="22"/>
        </w:rPr>
        <w:t>Nazwa:</w:t>
      </w:r>
    </w:p>
    <w:p w:rsidR="00E47DB5" w:rsidRPr="00E47DB5" w:rsidRDefault="00E47DB5" w:rsidP="00E47DB5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  <w:r w:rsidRPr="00E47DB5">
        <w:rPr>
          <w:rFonts w:ascii="Verdana" w:hAnsi="Verdana"/>
          <w:sz w:val="22"/>
          <w:szCs w:val="22"/>
        </w:rPr>
        <w:t>Województwo:</w:t>
      </w:r>
    </w:p>
    <w:p w:rsidR="00E47DB5" w:rsidRPr="00E47DB5" w:rsidRDefault="00E47DB5" w:rsidP="00E47DB5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  <w:r w:rsidRPr="00E47DB5">
        <w:rPr>
          <w:rFonts w:ascii="Verdana" w:hAnsi="Verdana"/>
          <w:sz w:val="22"/>
          <w:szCs w:val="22"/>
        </w:rPr>
        <w:t>Miejscowość:</w:t>
      </w:r>
    </w:p>
    <w:p w:rsidR="00E47DB5" w:rsidRPr="00E47DB5" w:rsidRDefault="00E47DB5" w:rsidP="00E47DB5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  <w:r w:rsidRPr="00E47DB5">
        <w:rPr>
          <w:rFonts w:ascii="Verdana" w:hAnsi="Verdana"/>
          <w:sz w:val="22"/>
          <w:szCs w:val="22"/>
        </w:rPr>
        <w:t>Kod pocztowy:</w:t>
      </w:r>
    </w:p>
    <w:p w:rsidR="00E47DB5" w:rsidRPr="00E47DB5" w:rsidRDefault="00E47DB5" w:rsidP="00E47DB5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  <w:r w:rsidRPr="00E47DB5">
        <w:rPr>
          <w:rFonts w:ascii="Verdana" w:hAnsi="Verdana"/>
          <w:sz w:val="22"/>
          <w:szCs w:val="22"/>
        </w:rPr>
        <w:t>Kraj:</w:t>
      </w:r>
    </w:p>
    <w:p w:rsidR="00E47DB5" w:rsidRPr="00E47DB5" w:rsidRDefault="00E47DB5" w:rsidP="00E47DB5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  <w:r w:rsidRPr="00E47DB5">
        <w:rPr>
          <w:rFonts w:ascii="Verdana" w:hAnsi="Verdana"/>
          <w:sz w:val="22"/>
          <w:szCs w:val="22"/>
        </w:rPr>
        <w:t>Adres pocztowy (ulica, nr domu i lokalu):</w:t>
      </w:r>
    </w:p>
    <w:p w:rsidR="00E47DB5" w:rsidRPr="00E47DB5" w:rsidRDefault="00E47DB5" w:rsidP="00E47DB5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  <w:r w:rsidRPr="00E47DB5">
        <w:rPr>
          <w:rFonts w:ascii="Verdana" w:hAnsi="Verdana"/>
          <w:sz w:val="22"/>
          <w:szCs w:val="22"/>
        </w:rPr>
        <w:t>NIP:</w:t>
      </w:r>
    </w:p>
    <w:p w:rsidR="00E47DB5" w:rsidRDefault="00E47DB5" w:rsidP="00E47DB5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  <w:r w:rsidRPr="00E47DB5">
        <w:rPr>
          <w:rFonts w:ascii="Verdana" w:hAnsi="Verdana"/>
          <w:sz w:val="22"/>
          <w:szCs w:val="22"/>
        </w:rPr>
        <w:t>E-mail:</w:t>
      </w:r>
    </w:p>
    <w:p w:rsidR="00E47DB5" w:rsidRDefault="00E47DB5" w:rsidP="00E47DB5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</w:p>
    <w:p w:rsidR="00E47DB5" w:rsidRDefault="00E47DB5" w:rsidP="00E47DB5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46"/>
      </w:tblGrid>
      <w:tr w:rsidR="00E47DB5">
        <w:trPr>
          <w:trHeight w:val="85"/>
        </w:trPr>
        <w:tc>
          <w:tcPr>
            <w:tcW w:w="9646" w:type="dxa"/>
          </w:tcPr>
          <w:p w:rsidR="00E47DB5" w:rsidRDefault="00E47DB5">
            <w:pPr>
              <w:pStyle w:val="Default"/>
              <w:rPr>
                <w:sz w:val="18"/>
                <w:szCs w:val="18"/>
              </w:rPr>
            </w:pPr>
          </w:p>
        </w:tc>
      </w:tr>
    </w:tbl>
    <w:p w:rsidR="00CC4321" w:rsidRDefault="00CC4321" w:rsidP="00CC4321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17"/>
        <w:gridCol w:w="2070"/>
        <w:gridCol w:w="1898"/>
        <w:gridCol w:w="967"/>
        <w:gridCol w:w="53"/>
        <w:gridCol w:w="1606"/>
        <w:gridCol w:w="1232"/>
        <w:gridCol w:w="236"/>
      </w:tblGrid>
      <w:tr w:rsidR="00CC4321" w:rsidTr="0064044B">
        <w:trPr>
          <w:gridAfter w:val="1"/>
          <w:wAfter w:w="236" w:type="dxa"/>
        </w:trPr>
        <w:tc>
          <w:tcPr>
            <w:tcW w:w="917" w:type="dxa"/>
          </w:tcPr>
          <w:p w:rsidR="00CC4321" w:rsidRDefault="00CC4321" w:rsidP="0064044B">
            <w:pPr>
              <w:pStyle w:val="Standard"/>
              <w:spacing w:line="276" w:lineRule="auto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Lp.</w:t>
            </w:r>
          </w:p>
        </w:tc>
        <w:tc>
          <w:tcPr>
            <w:tcW w:w="2070" w:type="dxa"/>
          </w:tcPr>
          <w:p w:rsidR="00CC4321" w:rsidRDefault="00CC4321" w:rsidP="0064044B">
            <w:pPr>
              <w:pStyle w:val="Standard"/>
              <w:spacing w:line="276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74197A">
              <w:rPr>
                <w:rFonts w:ascii="Verdana" w:hAnsi="Verdana"/>
                <w:sz w:val="22"/>
                <w:szCs w:val="22"/>
              </w:rPr>
              <w:t>Nazwa urządzenia</w:t>
            </w:r>
          </w:p>
        </w:tc>
        <w:tc>
          <w:tcPr>
            <w:tcW w:w="1898" w:type="dxa"/>
          </w:tcPr>
          <w:p w:rsidR="00CC4321" w:rsidRPr="0074197A" w:rsidRDefault="00CC4321" w:rsidP="0064044B">
            <w:pPr>
              <w:pStyle w:val="Standard"/>
              <w:spacing w:line="276" w:lineRule="auto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MARKA/MODEL</w:t>
            </w:r>
          </w:p>
        </w:tc>
        <w:tc>
          <w:tcPr>
            <w:tcW w:w="1020" w:type="dxa"/>
            <w:gridSpan w:val="2"/>
          </w:tcPr>
          <w:p w:rsidR="00CC4321" w:rsidRDefault="00CC4321" w:rsidP="0064044B">
            <w:pPr>
              <w:pStyle w:val="Standard"/>
              <w:spacing w:line="276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74197A">
              <w:rPr>
                <w:rFonts w:ascii="Verdana" w:hAnsi="Verdana"/>
                <w:sz w:val="22"/>
                <w:szCs w:val="22"/>
              </w:rPr>
              <w:t>Ilość</w:t>
            </w:r>
          </w:p>
        </w:tc>
        <w:tc>
          <w:tcPr>
            <w:tcW w:w="1606" w:type="dxa"/>
          </w:tcPr>
          <w:p w:rsidR="00CC4321" w:rsidRDefault="00CC4321" w:rsidP="0064044B">
            <w:pPr>
              <w:pStyle w:val="Standard"/>
              <w:spacing w:line="276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74197A">
              <w:rPr>
                <w:rFonts w:ascii="Verdana" w:hAnsi="Verdana"/>
                <w:sz w:val="22"/>
                <w:szCs w:val="22"/>
              </w:rPr>
              <w:t>Cena jednostkowa brutto</w:t>
            </w:r>
          </w:p>
        </w:tc>
        <w:tc>
          <w:tcPr>
            <w:tcW w:w="1232" w:type="dxa"/>
          </w:tcPr>
          <w:p w:rsidR="00CC4321" w:rsidRDefault="00CC4321" w:rsidP="0064044B">
            <w:pPr>
              <w:pStyle w:val="Standard"/>
              <w:spacing w:line="276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74197A">
              <w:rPr>
                <w:rFonts w:ascii="Verdana" w:hAnsi="Verdana"/>
                <w:sz w:val="22"/>
                <w:szCs w:val="22"/>
              </w:rPr>
              <w:t>Wartość brutto</w:t>
            </w:r>
          </w:p>
        </w:tc>
      </w:tr>
      <w:tr w:rsidR="00CC4321" w:rsidTr="0064044B">
        <w:trPr>
          <w:gridAfter w:val="1"/>
          <w:wAfter w:w="236" w:type="dxa"/>
        </w:trPr>
        <w:tc>
          <w:tcPr>
            <w:tcW w:w="917" w:type="dxa"/>
          </w:tcPr>
          <w:p w:rsidR="00CC4321" w:rsidRPr="0074197A" w:rsidRDefault="00CC4321" w:rsidP="0064044B">
            <w:pPr>
              <w:pStyle w:val="Standard"/>
              <w:spacing w:line="276" w:lineRule="auto"/>
              <w:jc w:val="both"/>
              <w:rPr>
                <w:rFonts w:ascii="Verdana" w:hAnsi="Verdana"/>
                <w:sz w:val="12"/>
                <w:szCs w:val="12"/>
              </w:rPr>
            </w:pPr>
            <w:r w:rsidRPr="0074197A">
              <w:rPr>
                <w:rFonts w:ascii="Verdana" w:hAnsi="Verdana"/>
                <w:sz w:val="12"/>
                <w:szCs w:val="12"/>
              </w:rPr>
              <w:t>1</w:t>
            </w:r>
          </w:p>
        </w:tc>
        <w:tc>
          <w:tcPr>
            <w:tcW w:w="2070" w:type="dxa"/>
          </w:tcPr>
          <w:p w:rsidR="00CC4321" w:rsidRPr="0074197A" w:rsidRDefault="00CC4321" w:rsidP="0064044B">
            <w:pPr>
              <w:pStyle w:val="Standard"/>
              <w:spacing w:line="276" w:lineRule="auto"/>
              <w:jc w:val="both"/>
              <w:rPr>
                <w:rFonts w:ascii="Verdana" w:hAnsi="Verdana"/>
                <w:sz w:val="12"/>
                <w:szCs w:val="12"/>
              </w:rPr>
            </w:pPr>
            <w:r w:rsidRPr="0074197A">
              <w:rPr>
                <w:rFonts w:ascii="Verdana" w:hAnsi="Verdana"/>
                <w:sz w:val="12"/>
                <w:szCs w:val="12"/>
              </w:rPr>
              <w:t>2</w:t>
            </w:r>
          </w:p>
        </w:tc>
        <w:tc>
          <w:tcPr>
            <w:tcW w:w="1898" w:type="dxa"/>
          </w:tcPr>
          <w:p w:rsidR="00CC4321" w:rsidRPr="0074197A" w:rsidRDefault="00CC4321" w:rsidP="0064044B">
            <w:pPr>
              <w:pStyle w:val="Standard"/>
              <w:spacing w:line="276" w:lineRule="auto"/>
              <w:jc w:val="both"/>
              <w:rPr>
                <w:rFonts w:ascii="Verdana" w:hAnsi="Verdana"/>
                <w:sz w:val="12"/>
                <w:szCs w:val="12"/>
              </w:rPr>
            </w:pPr>
            <w:r>
              <w:rPr>
                <w:rFonts w:ascii="Verdana" w:hAnsi="Verdana"/>
                <w:sz w:val="12"/>
                <w:szCs w:val="12"/>
              </w:rPr>
              <w:t>3</w:t>
            </w:r>
          </w:p>
        </w:tc>
        <w:tc>
          <w:tcPr>
            <w:tcW w:w="1020" w:type="dxa"/>
            <w:gridSpan w:val="2"/>
          </w:tcPr>
          <w:p w:rsidR="00CC4321" w:rsidRPr="0074197A" w:rsidRDefault="00CC4321" w:rsidP="0064044B">
            <w:pPr>
              <w:pStyle w:val="Standard"/>
              <w:spacing w:line="276" w:lineRule="auto"/>
              <w:jc w:val="both"/>
              <w:rPr>
                <w:rFonts w:ascii="Verdana" w:hAnsi="Verdana"/>
                <w:sz w:val="12"/>
                <w:szCs w:val="12"/>
              </w:rPr>
            </w:pPr>
            <w:r>
              <w:rPr>
                <w:rFonts w:ascii="Verdana" w:hAnsi="Verdana"/>
                <w:sz w:val="12"/>
                <w:szCs w:val="12"/>
              </w:rPr>
              <w:t>4</w:t>
            </w:r>
          </w:p>
        </w:tc>
        <w:tc>
          <w:tcPr>
            <w:tcW w:w="1606" w:type="dxa"/>
          </w:tcPr>
          <w:p w:rsidR="00CC4321" w:rsidRPr="0074197A" w:rsidRDefault="00CC4321" w:rsidP="0064044B">
            <w:pPr>
              <w:pStyle w:val="Standard"/>
              <w:spacing w:line="276" w:lineRule="auto"/>
              <w:jc w:val="both"/>
              <w:rPr>
                <w:rFonts w:ascii="Verdana" w:hAnsi="Verdana"/>
                <w:sz w:val="12"/>
                <w:szCs w:val="12"/>
              </w:rPr>
            </w:pPr>
            <w:r>
              <w:rPr>
                <w:rFonts w:ascii="Verdana" w:hAnsi="Verdana"/>
                <w:sz w:val="12"/>
                <w:szCs w:val="12"/>
              </w:rPr>
              <w:t>5</w:t>
            </w:r>
          </w:p>
        </w:tc>
        <w:tc>
          <w:tcPr>
            <w:tcW w:w="1232" w:type="dxa"/>
          </w:tcPr>
          <w:p w:rsidR="00CC4321" w:rsidRPr="0074197A" w:rsidRDefault="00CC4321" w:rsidP="0064044B">
            <w:pPr>
              <w:pStyle w:val="Standard"/>
              <w:spacing w:line="276" w:lineRule="auto"/>
              <w:jc w:val="both"/>
              <w:rPr>
                <w:rFonts w:ascii="Verdana" w:hAnsi="Verdana"/>
                <w:sz w:val="12"/>
                <w:szCs w:val="12"/>
              </w:rPr>
            </w:pPr>
            <w:r>
              <w:rPr>
                <w:rFonts w:ascii="Verdana" w:hAnsi="Verdana"/>
                <w:sz w:val="12"/>
                <w:szCs w:val="12"/>
              </w:rPr>
              <w:t>6 = 4x5</w:t>
            </w:r>
          </w:p>
        </w:tc>
      </w:tr>
      <w:tr w:rsidR="00CC4321" w:rsidTr="0064044B">
        <w:trPr>
          <w:gridAfter w:val="1"/>
          <w:wAfter w:w="236" w:type="dxa"/>
        </w:trPr>
        <w:tc>
          <w:tcPr>
            <w:tcW w:w="917" w:type="dxa"/>
          </w:tcPr>
          <w:p w:rsidR="00CC4321" w:rsidRDefault="00CC4321" w:rsidP="0064044B">
            <w:pPr>
              <w:pStyle w:val="Standard"/>
              <w:spacing w:line="276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74197A">
              <w:rPr>
                <w:rFonts w:ascii="Verdana" w:hAnsi="Verdana"/>
                <w:sz w:val="22"/>
                <w:szCs w:val="22"/>
              </w:rPr>
              <w:t>1.</w:t>
            </w:r>
          </w:p>
        </w:tc>
        <w:tc>
          <w:tcPr>
            <w:tcW w:w="2070" w:type="dxa"/>
          </w:tcPr>
          <w:p w:rsidR="00CC4321" w:rsidRPr="00063817" w:rsidRDefault="00CC4321" w:rsidP="0064044B">
            <w:pPr>
              <w:pStyle w:val="Standard"/>
              <w:spacing w:line="276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8" w:type="dxa"/>
          </w:tcPr>
          <w:p w:rsidR="00CC4321" w:rsidRPr="00063817" w:rsidRDefault="00CC4321" w:rsidP="0064044B">
            <w:pPr>
              <w:pStyle w:val="Standard"/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20" w:type="dxa"/>
            <w:gridSpan w:val="2"/>
          </w:tcPr>
          <w:p w:rsidR="00CC4321" w:rsidRPr="00063817" w:rsidRDefault="00CC4321" w:rsidP="0064044B">
            <w:pPr>
              <w:pStyle w:val="Standard"/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06" w:type="dxa"/>
          </w:tcPr>
          <w:p w:rsidR="00CC4321" w:rsidRPr="00063817" w:rsidRDefault="00CC4321" w:rsidP="0064044B">
            <w:pPr>
              <w:pStyle w:val="Standard"/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32" w:type="dxa"/>
          </w:tcPr>
          <w:p w:rsidR="00CC4321" w:rsidRPr="00063817" w:rsidRDefault="00CC4321" w:rsidP="0064044B">
            <w:pPr>
              <w:pStyle w:val="Standard"/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CC4321" w:rsidTr="0064044B">
        <w:trPr>
          <w:gridAfter w:val="1"/>
          <w:wAfter w:w="236" w:type="dxa"/>
        </w:trPr>
        <w:tc>
          <w:tcPr>
            <w:tcW w:w="917" w:type="dxa"/>
          </w:tcPr>
          <w:p w:rsidR="00CC4321" w:rsidRPr="0074197A" w:rsidRDefault="00CC4321" w:rsidP="0064044B">
            <w:pPr>
              <w:pStyle w:val="Standard"/>
              <w:spacing w:line="276" w:lineRule="auto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2070" w:type="dxa"/>
          </w:tcPr>
          <w:p w:rsidR="00CC4321" w:rsidRPr="00063817" w:rsidRDefault="00CC4321" w:rsidP="0064044B">
            <w:pPr>
              <w:pStyle w:val="Standard"/>
              <w:spacing w:line="276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8" w:type="dxa"/>
          </w:tcPr>
          <w:p w:rsidR="00CC4321" w:rsidRPr="00063817" w:rsidRDefault="00CC4321" w:rsidP="0064044B">
            <w:pPr>
              <w:pStyle w:val="Standard"/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20" w:type="dxa"/>
            <w:gridSpan w:val="2"/>
          </w:tcPr>
          <w:p w:rsidR="00CC4321" w:rsidRPr="00063817" w:rsidRDefault="00CC4321" w:rsidP="0064044B">
            <w:pPr>
              <w:pStyle w:val="Standard"/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06" w:type="dxa"/>
          </w:tcPr>
          <w:p w:rsidR="00CC4321" w:rsidRPr="00063817" w:rsidRDefault="00CC4321" w:rsidP="0064044B">
            <w:pPr>
              <w:pStyle w:val="Standard"/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32" w:type="dxa"/>
          </w:tcPr>
          <w:p w:rsidR="00CC4321" w:rsidRPr="00063817" w:rsidRDefault="00CC4321" w:rsidP="0064044B">
            <w:pPr>
              <w:pStyle w:val="Standard"/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CC4321" w:rsidTr="0064044B">
        <w:tc>
          <w:tcPr>
            <w:tcW w:w="5852" w:type="dxa"/>
            <w:gridSpan w:val="4"/>
          </w:tcPr>
          <w:p w:rsidR="00CC4321" w:rsidRDefault="00CC4321" w:rsidP="0064044B">
            <w:pPr>
              <w:pStyle w:val="Standard"/>
              <w:spacing w:line="276" w:lineRule="auto"/>
              <w:jc w:val="both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891" w:type="dxa"/>
            <w:gridSpan w:val="3"/>
          </w:tcPr>
          <w:p w:rsidR="00CC4321" w:rsidRDefault="00CC4321" w:rsidP="0064044B">
            <w:pPr>
              <w:pStyle w:val="Standard"/>
              <w:spacing w:line="276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74197A">
              <w:rPr>
                <w:rFonts w:ascii="Verdana" w:hAnsi="Verdana"/>
                <w:sz w:val="22"/>
                <w:szCs w:val="22"/>
              </w:rPr>
              <w:t>RAZEM:</w:t>
            </w:r>
          </w:p>
        </w:tc>
        <w:tc>
          <w:tcPr>
            <w:tcW w:w="236" w:type="dxa"/>
          </w:tcPr>
          <w:p w:rsidR="00CC4321" w:rsidRDefault="00CC4321" w:rsidP="0064044B">
            <w:pPr>
              <w:pStyle w:val="Standard"/>
              <w:spacing w:line="276" w:lineRule="auto"/>
              <w:jc w:val="both"/>
              <w:rPr>
                <w:rFonts w:ascii="Verdana" w:hAnsi="Verdana"/>
                <w:sz w:val="22"/>
                <w:szCs w:val="22"/>
              </w:rPr>
            </w:pPr>
          </w:p>
        </w:tc>
      </w:tr>
    </w:tbl>
    <w:p w:rsidR="00CC4321" w:rsidRDefault="00CC4321" w:rsidP="00CC4321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</w:p>
    <w:p w:rsidR="00CC4321" w:rsidRDefault="00CC4321" w:rsidP="00CC4321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</w:p>
    <w:p w:rsidR="00E47DB5" w:rsidRDefault="00E47DB5" w:rsidP="00E47DB5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</w:p>
    <w:p w:rsidR="00E47DB5" w:rsidRDefault="00E47DB5" w:rsidP="00E47DB5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</w:p>
    <w:p w:rsidR="00E47DB5" w:rsidRPr="00E47DB5" w:rsidRDefault="00E47DB5" w:rsidP="00E47DB5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</w:p>
    <w:p w:rsidR="00E47DB5" w:rsidRPr="00E47DB5" w:rsidRDefault="00E47DB5" w:rsidP="00E47DB5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  <w:r w:rsidRPr="00E47DB5">
        <w:rPr>
          <w:rFonts w:ascii="Verdana" w:hAnsi="Verdana"/>
          <w:sz w:val="22"/>
          <w:szCs w:val="22"/>
        </w:rPr>
        <w:t>1. Oświadczamy, że cena oferty została sporządzona w oparciu o całkowity przedmiot zamówienia, posiadaną wiedzę i doświadczenie, uwzględnia wszystkie koszty wykonania przedmiotu zamówienia oraz należny podatek od towarów i usług VAT.</w:t>
      </w:r>
    </w:p>
    <w:p w:rsidR="00D84553" w:rsidRPr="00A25CD8" w:rsidRDefault="00E47DB5" w:rsidP="00E47DB5">
      <w:pPr>
        <w:pStyle w:val="Standard"/>
        <w:spacing w:line="276" w:lineRule="auto"/>
        <w:jc w:val="both"/>
        <w:rPr>
          <w:rFonts w:ascii="Verdana" w:hAnsi="Verdana"/>
          <w:sz w:val="22"/>
          <w:szCs w:val="22"/>
        </w:rPr>
      </w:pPr>
      <w:r w:rsidRPr="00E47DB5">
        <w:rPr>
          <w:rFonts w:ascii="Verdana" w:hAnsi="Verdana"/>
          <w:sz w:val="22"/>
          <w:szCs w:val="22"/>
        </w:rPr>
        <w:t>2. Oświadczamy, że zapoznaliśmy się z opisem przedmiotu zamówienia (OPZ) i nie wnosimy do niego żadnych zastrzeżeń oraz uznajemy się za związanych określonymi w nich warunkami. Oświadczamy, iż jest nam znana charakterystyka przedmiotu zamówienia, w stopniu niezbędnym do przygotowania oferty oraz zawarcia umowy.</w:t>
      </w:r>
    </w:p>
    <w:sectPr w:rsidR="00D84553" w:rsidRPr="00A25CD8" w:rsidSect="0089117B">
      <w:headerReference w:type="default" r:id="rId9"/>
      <w:footerReference w:type="default" r:id="rId10"/>
      <w:pgSz w:w="11906" w:h="16838"/>
      <w:pgMar w:top="1560" w:right="1080" w:bottom="1418" w:left="1080" w:header="709" w:footer="95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051" w:rsidRDefault="00835051" w:rsidP="00BE7AFF">
      <w:r>
        <w:separator/>
      </w:r>
    </w:p>
  </w:endnote>
  <w:endnote w:type="continuationSeparator" w:id="0">
    <w:p w:rsidR="00835051" w:rsidRDefault="00835051" w:rsidP="00BE7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sper">
    <w:altName w:val="Arial Nova Cond"/>
    <w:charset w:val="EE"/>
    <w:family w:val="auto"/>
    <w:pitch w:val="variable"/>
    <w:sig w:usb0="00000001" w:usb1="5000E07B" w:usb2="00000000" w:usb3="00000000" w:csb0="00000087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, ''Roman 10cpi''">
    <w:altName w:val="Arial"/>
    <w:charset w:val="00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sper, 'Times New Roman'">
    <w:altName w:val="Times New Roman"/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3A7" w:rsidRDefault="008A13A7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95AC3F2" wp14:editId="7A1BCEB0">
          <wp:simplePos x="0" y="0"/>
          <wp:positionH relativeFrom="column">
            <wp:posOffset>-775970</wp:posOffset>
          </wp:positionH>
          <wp:positionV relativeFrom="paragraph">
            <wp:posOffset>-356235</wp:posOffset>
          </wp:positionV>
          <wp:extent cx="7360285" cy="952500"/>
          <wp:effectExtent l="0" t="0" r="0" b="0"/>
          <wp:wrapThrough wrapText="bothSides">
            <wp:wrapPolygon edited="0">
              <wp:start x="0" y="0"/>
              <wp:lineTo x="0" y="21168"/>
              <wp:lineTo x="21524" y="21168"/>
              <wp:lineTo x="21524" y="0"/>
              <wp:lineTo x="0" y="0"/>
            </wp:wrapPolygon>
          </wp:wrapThrough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sek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60285" cy="952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051" w:rsidRDefault="00835051" w:rsidP="00BE7AFF">
      <w:r>
        <w:separator/>
      </w:r>
    </w:p>
  </w:footnote>
  <w:footnote w:type="continuationSeparator" w:id="0">
    <w:p w:rsidR="00835051" w:rsidRDefault="00835051" w:rsidP="00BE7A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3A7" w:rsidRPr="00036120" w:rsidRDefault="008A13A7" w:rsidP="00036120">
    <w:pPr>
      <w:pStyle w:val="Nagwek"/>
      <w:jc w:val="right"/>
      <w:rPr>
        <w:i/>
        <w:sz w:val="18"/>
        <w:szCs w:val="18"/>
      </w:rPr>
    </w:pPr>
    <w:r w:rsidRPr="00036120">
      <w:rPr>
        <w:i/>
        <w:noProof/>
        <w:sz w:val="18"/>
        <w:szCs w:val="18"/>
        <w:lang w:eastAsia="pl-PL"/>
      </w:rPr>
      <w:drawing>
        <wp:anchor distT="0" distB="0" distL="114300" distR="114300" simplePos="0" relativeHeight="251658240" behindDoc="1" locked="0" layoutInCell="1" allowOverlap="1" wp14:anchorId="09C28F79" wp14:editId="0806D660">
          <wp:simplePos x="0" y="0"/>
          <wp:positionH relativeFrom="column">
            <wp:posOffset>-528320</wp:posOffset>
          </wp:positionH>
          <wp:positionV relativeFrom="paragraph">
            <wp:posOffset>-305435</wp:posOffset>
          </wp:positionV>
          <wp:extent cx="1895475" cy="684530"/>
          <wp:effectExtent l="0" t="0" r="9525" b="1270"/>
          <wp:wrapThrough wrapText="bothSides">
            <wp:wrapPolygon edited="0">
              <wp:start x="0" y="0"/>
              <wp:lineTo x="0" y="21039"/>
              <wp:lineTo x="21491" y="21039"/>
              <wp:lineTo x="21491" y="0"/>
              <wp:lineTo x="0" y="0"/>
            </wp:wrapPolygon>
          </wp:wrapThrough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6845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4D80AE90"/>
    <w:name w:val="WW8Num1"/>
    <w:lvl w:ilvl="0">
      <w:start w:val="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sper" w:hAnsi="Casper" w:cs="Casper"/>
        <w:b w:val="0"/>
        <w:color w:val="00000A"/>
        <w:sz w:val="22"/>
        <w:szCs w:val="22"/>
        <w:lang w:val="pl-PL" w:eastAsia="ar-SA" w:bidi="ar-SA"/>
      </w:rPr>
    </w:lvl>
    <w:lvl w:ilvl="1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Casper"/>
        <w:b w:val="0"/>
        <w:bCs w:val="0"/>
        <w:sz w:val="22"/>
        <w:szCs w:val="22"/>
      </w:rPr>
    </w:lvl>
    <w:lvl w:ilvl="2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Casper"/>
        <w:b w:val="0"/>
        <w:bCs w:val="0"/>
        <w:sz w:val="22"/>
        <w:szCs w:val="22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Casper"/>
        <w:b w:val="0"/>
        <w:bCs w:val="0"/>
        <w:sz w:val="22"/>
        <w:szCs w:val="22"/>
      </w:rPr>
    </w:lvl>
    <w:lvl w:ilvl="4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Casper"/>
        <w:b w:val="0"/>
        <w:bCs w:val="0"/>
        <w:sz w:val="22"/>
        <w:szCs w:val="22"/>
      </w:rPr>
    </w:lvl>
    <w:lvl w:ilvl="5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Casper"/>
        <w:b w:val="0"/>
        <w:bCs w:val="0"/>
        <w:sz w:val="22"/>
        <w:szCs w:val="22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Casper"/>
        <w:b w:val="0"/>
        <w:bCs w:val="0"/>
        <w:sz w:val="22"/>
        <w:szCs w:val="22"/>
      </w:rPr>
    </w:lvl>
    <w:lvl w:ilvl="7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Casper"/>
        <w:b w:val="0"/>
        <w:bCs w:val="0"/>
        <w:sz w:val="22"/>
        <w:szCs w:val="22"/>
      </w:rPr>
    </w:lvl>
    <w:lvl w:ilvl="8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Casper"/>
        <w:b w:val="0"/>
        <w:bCs w:val="0"/>
        <w:sz w:val="22"/>
        <w:szCs w:val="22"/>
      </w:rPr>
    </w:lvl>
  </w:abstractNum>
  <w:abstractNum w:abstractNumId="1">
    <w:nsid w:val="00000003"/>
    <w:multiLevelType w:val="multilevel"/>
    <w:tmpl w:val="AF6A00C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sper" w:hAnsi="Casper" w:cs="Casper"/>
        <w:color w:val="5B9BD5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Casper" w:hAnsi="Casper" w:cs="Casper"/>
        <w:b w:val="0"/>
        <w:bCs w:val="0"/>
        <w:color w:val="auto"/>
        <w:sz w:val="24"/>
        <w:szCs w:val="24"/>
      </w:rPr>
    </w:lvl>
    <w:lvl w:ilvl="2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5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8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</w:abstractNum>
  <w:abstractNum w:abstractNumId="2">
    <w:nsid w:val="00000004"/>
    <w:multiLevelType w:val="multilevel"/>
    <w:tmpl w:val="3B7A47F4"/>
    <w:name w:val="WW8Num7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Casper"/>
        <w:b w:val="0"/>
        <w:bCs w:val="0"/>
        <w:i w:val="0"/>
        <w:iCs w:val="0"/>
        <w:color w:val="00000A"/>
        <w:sz w:val="22"/>
        <w:szCs w:val="22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Casper" w:eastAsia="Casper" w:hAnsi="Casper" w:cs="Casper"/>
        <w:b w:val="0"/>
        <w:color w:val="000000"/>
        <w:sz w:val="22"/>
        <w:szCs w:val="22"/>
        <w:lang w:eastAsia="ar-SA" w:bidi="ar-SA"/>
      </w:rPr>
    </w:lvl>
    <w:lvl w:ilvl="2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Casper"/>
        <w:b w:val="0"/>
        <w:bCs w:val="0"/>
        <w:i w:val="0"/>
        <w:iCs w:val="0"/>
        <w:color w:val="00000A"/>
        <w:sz w:val="22"/>
        <w:szCs w:val="22"/>
        <w:lang w:val="pl-PL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Casper"/>
        <w:b w:val="0"/>
        <w:bCs w:val="0"/>
        <w:i w:val="0"/>
        <w:iCs w:val="0"/>
        <w:color w:val="00000A"/>
        <w:sz w:val="22"/>
        <w:szCs w:val="22"/>
        <w:lang w:val="pl-PL"/>
      </w:rPr>
    </w:lvl>
    <w:lvl w:ilvl="4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Casper"/>
        <w:b w:val="0"/>
        <w:bCs w:val="0"/>
        <w:i w:val="0"/>
        <w:iCs w:val="0"/>
        <w:color w:val="00000A"/>
        <w:sz w:val="22"/>
        <w:szCs w:val="22"/>
        <w:lang w:val="pl-PL"/>
      </w:rPr>
    </w:lvl>
    <w:lvl w:ilvl="5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Casper"/>
        <w:b w:val="0"/>
        <w:bCs w:val="0"/>
        <w:i w:val="0"/>
        <w:iCs w:val="0"/>
        <w:color w:val="00000A"/>
        <w:sz w:val="22"/>
        <w:szCs w:val="22"/>
        <w:lang w:val="pl-PL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Casper"/>
        <w:b w:val="0"/>
        <w:bCs w:val="0"/>
        <w:i w:val="0"/>
        <w:iCs w:val="0"/>
        <w:color w:val="00000A"/>
        <w:sz w:val="22"/>
        <w:szCs w:val="22"/>
        <w:lang w:val="pl-PL"/>
      </w:rPr>
    </w:lvl>
    <w:lvl w:ilvl="7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Casper"/>
        <w:b w:val="0"/>
        <w:bCs w:val="0"/>
        <w:i w:val="0"/>
        <w:iCs w:val="0"/>
        <w:color w:val="00000A"/>
        <w:sz w:val="22"/>
        <w:szCs w:val="22"/>
        <w:lang w:val="pl-PL"/>
      </w:rPr>
    </w:lvl>
    <w:lvl w:ilvl="8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Casper"/>
        <w:b w:val="0"/>
        <w:bCs w:val="0"/>
        <w:i w:val="0"/>
        <w:iCs w:val="0"/>
        <w:color w:val="00000A"/>
        <w:sz w:val="22"/>
        <w:szCs w:val="22"/>
        <w:lang w:val="pl-PL"/>
      </w:rPr>
    </w:lvl>
  </w:abstractNum>
  <w:abstractNum w:abstractNumId="3">
    <w:nsid w:val="00000005"/>
    <w:multiLevelType w:val="multilevel"/>
    <w:tmpl w:val="B7CE06A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sper" w:hAnsi="Casper" w:cs="Casper"/>
        <w:b w:val="0"/>
        <w:color w:val="00000A"/>
        <w:sz w:val="22"/>
        <w:szCs w:val="22"/>
        <w:lang w:val="pl-PL"/>
      </w:rPr>
    </w:lvl>
    <w:lvl w:ilvl="1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Casper"/>
        <w:sz w:val="24"/>
        <w:szCs w:val="24"/>
      </w:rPr>
    </w:lvl>
    <w:lvl w:ilvl="2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Casper"/>
        <w:sz w:val="24"/>
        <w:szCs w:val="24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Casper"/>
        <w:sz w:val="24"/>
        <w:szCs w:val="24"/>
      </w:rPr>
    </w:lvl>
    <w:lvl w:ilvl="4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Casper"/>
        <w:sz w:val="24"/>
        <w:szCs w:val="24"/>
      </w:rPr>
    </w:lvl>
    <w:lvl w:ilvl="5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Casper"/>
        <w:sz w:val="24"/>
        <w:szCs w:val="24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Casper"/>
        <w:sz w:val="24"/>
        <w:szCs w:val="24"/>
      </w:rPr>
    </w:lvl>
    <w:lvl w:ilvl="7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Casper"/>
        <w:sz w:val="24"/>
        <w:szCs w:val="24"/>
      </w:rPr>
    </w:lvl>
    <w:lvl w:ilvl="8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Casper"/>
        <w:sz w:val="24"/>
        <w:szCs w:val="24"/>
      </w:rPr>
    </w:lvl>
  </w:abstractNum>
  <w:abstractNum w:abstractNumId="4">
    <w:nsid w:val="00000007"/>
    <w:multiLevelType w:val="multilevel"/>
    <w:tmpl w:val="00000007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sper" w:hAnsi="Casper" w:cs="Casper"/>
        <w:color w:val="00000A"/>
        <w:sz w:val="22"/>
        <w:szCs w:val="22"/>
        <w:lang w:val="pl-PL"/>
      </w:rPr>
    </w:lvl>
    <w:lvl w:ilvl="1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2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5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8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</w:abstractNum>
  <w:abstractNum w:abstractNumId="5">
    <w:nsid w:val="0000000C"/>
    <w:multiLevelType w:val="multilevel"/>
    <w:tmpl w:val="0000000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sper" w:hAnsi="Casper" w:cs="Casper"/>
        <w:b w:val="0"/>
        <w:bCs w:val="0"/>
        <w:color w:val="00000A"/>
        <w:sz w:val="22"/>
        <w:szCs w:val="22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</w:lvl>
    <w:lvl w:ilvl="2">
      <w:start w:val="2"/>
      <w:numFmt w:val="decimal"/>
      <w:lvlText w:val="%1.%2.%3)"/>
      <w:lvlJc w:val="left"/>
      <w:pPr>
        <w:tabs>
          <w:tab w:val="num" w:pos="0"/>
        </w:tabs>
        <w:ind w:left="0" w:firstLine="0"/>
      </w:pPr>
      <w:rPr>
        <w:rFonts w:ascii="Casper" w:hAnsi="Casper" w:cs="Casper"/>
        <w:b w:val="0"/>
        <w:bCs w:val="0"/>
        <w:color w:val="00000A"/>
        <w:sz w:val="22"/>
        <w:szCs w:val="22"/>
        <w:lang w:val="pl-PL"/>
      </w:rPr>
    </w:lvl>
    <w:lvl w:ilvl="3">
      <w:start w:val="1"/>
      <w:numFmt w:val="lowerLetter"/>
      <w:lvlText w:val="%1.%2.%3.%4)"/>
      <w:lvlJc w:val="left"/>
      <w:pPr>
        <w:tabs>
          <w:tab w:val="num" w:pos="0"/>
        </w:tabs>
        <w:ind w:left="0" w:firstLine="0"/>
      </w:pPr>
    </w:lvl>
    <w:lvl w:ilvl="4">
      <w:start w:val="5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)"/>
      <w:lvlJc w:val="left"/>
      <w:pPr>
        <w:tabs>
          <w:tab w:val="num" w:pos="0"/>
        </w:tabs>
        <w:ind w:left="0" w:firstLine="0"/>
      </w:pPr>
      <w:rPr>
        <w:rFonts w:ascii="Casper" w:hAnsi="Casper" w:cs="Casper"/>
        <w:b w:val="0"/>
        <w:bCs w:val="0"/>
        <w:color w:val="00000A"/>
        <w:sz w:val="22"/>
        <w:szCs w:val="22"/>
        <w:lang w:val="pl-P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6">
    <w:nsid w:val="0000000F"/>
    <w:multiLevelType w:val="multilevel"/>
    <w:tmpl w:val="0000000F"/>
    <w:name w:val="WW8Num15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Tahoma"/>
        <w:b/>
        <w:bCs/>
        <w:i w:val="0"/>
        <w:iCs w:val="0"/>
        <w:color w:val="000000"/>
        <w:spacing w:val="5"/>
        <w:sz w:val="20"/>
        <w:szCs w:val="20"/>
        <w:shd w:val="clear" w:color="auto" w:fill="auto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  <w:i w:val="0"/>
        <w:iCs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  <w:i w:val="0"/>
        <w:iCs w:val="0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Tahoma"/>
        <w:b/>
        <w:bCs/>
        <w:i w:val="0"/>
        <w:iCs w:val="0"/>
        <w:color w:val="000000"/>
        <w:spacing w:val="5"/>
        <w:sz w:val="20"/>
        <w:szCs w:val="20"/>
        <w:shd w:val="clear" w:color="auto" w:fill="auto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  <w:i w:val="0"/>
        <w:iCs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  <w:i w:val="0"/>
        <w:iCs w:val="0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Tahoma"/>
        <w:b/>
        <w:bCs/>
        <w:i w:val="0"/>
        <w:iCs w:val="0"/>
        <w:color w:val="000000"/>
        <w:spacing w:val="5"/>
        <w:sz w:val="20"/>
        <w:szCs w:val="20"/>
        <w:shd w:val="clear" w:color="auto" w:fill="auto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  <w:i w:val="0"/>
        <w:iCs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  <w:i w:val="0"/>
        <w:iCs w:val="0"/>
      </w:rPr>
    </w:lvl>
  </w:abstractNum>
  <w:abstractNum w:abstractNumId="7">
    <w:nsid w:val="00000011"/>
    <w:multiLevelType w:val="multilevel"/>
    <w:tmpl w:val="33301EB6"/>
    <w:name w:val="WW8Num26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sper" w:hAnsi="Casper" w:cs="Casper"/>
        <w:i/>
        <w:sz w:val="22"/>
        <w:szCs w:val="22"/>
        <w:lang w:val="pl-PL" w:eastAsia="ar-SA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Casper" w:eastAsia="Casper" w:hAnsi="Casper" w:cs="Times New Roman"/>
        <w:color w:val="auto"/>
        <w:sz w:val="22"/>
        <w:szCs w:val="22"/>
        <w:lang w:eastAsia="ar-SA" w:bidi="ar-S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8">
    <w:nsid w:val="00000014"/>
    <w:multiLevelType w:val="multilevel"/>
    <w:tmpl w:val="00000014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asper" w:hAnsi="Casper" w:cs="Casper"/>
        <w:sz w:val="22"/>
        <w:szCs w:val="22"/>
      </w:rPr>
    </w:lvl>
    <w:lvl w:ilvl="1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2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5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8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</w:abstractNum>
  <w:abstractNum w:abstractNumId="9">
    <w:nsid w:val="00000015"/>
    <w:multiLevelType w:val="multilevel"/>
    <w:tmpl w:val="00000015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sper" w:hAnsi="Casper" w:cs="Casper"/>
        <w:b w:val="0"/>
        <w:sz w:val="22"/>
        <w:szCs w:val="22"/>
        <w:lang w:val="pl-PL"/>
      </w:rPr>
    </w:lvl>
    <w:lvl w:ilvl="1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2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5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8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</w:abstractNum>
  <w:abstractNum w:abstractNumId="10">
    <w:nsid w:val="00000017"/>
    <w:multiLevelType w:val="multilevel"/>
    <w:tmpl w:val="E962EA3E"/>
    <w:name w:val="WW8Num32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asper" w:hAnsi="Casper" w:cs="Casper"/>
        <w:b w:val="0"/>
        <w:bCs/>
        <w:sz w:val="22"/>
        <w:szCs w:val="22"/>
      </w:rPr>
    </w:lvl>
    <w:lvl w:ilvl="1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Verdana"/>
      </w:rPr>
    </w:lvl>
    <w:lvl w:ilvl="2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Verdana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Verdana"/>
      </w:rPr>
    </w:lvl>
    <w:lvl w:ilvl="4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Verdana"/>
      </w:rPr>
    </w:lvl>
    <w:lvl w:ilvl="5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Verdana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Verdana"/>
      </w:rPr>
    </w:lvl>
    <w:lvl w:ilvl="7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Verdana"/>
      </w:rPr>
    </w:lvl>
    <w:lvl w:ilvl="8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Verdana"/>
      </w:rPr>
    </w:lvl>
  </w:abstractNum>
  <w:abstractNum w:abstractNumId="11">
    <w:nsid w:val="0000001D"/>
    <w:multiLevelType w:val="multilevel"/>
    <w:tmpl w:val="0000001D"/>
    <w:name w:val="WW8Num43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Casper"/>
        <w:b w:val="0"/>
        <w:bCs/>
        <w:i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Casper"/>
        <w:b w:val="0"/>
        <w:bCs/>
        <w:iCs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12">
    <w:nsid w:val="0000001F"/>
    <w:multiLevelType w:val="multilevel"/>
    <w:tmpl w:val="0000001F"/>
    <w:name w:val="WW8Num46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6">
      <w:start w:val="2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</w:abstractNum>
  <w:abstractNum w:abstractNumId="13">
    <w:nsid w:val="00000024"/>
    <w:multiLevelType w:val="multilevel"/>
    <w:tmpl w:val="FF446FBA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Calibri"/>
        <w:b w:val="0"/>
        <w:strike w:val="0"/>
        <w:dstrike w:val="0"/>
        <w:u w:val="none"/>
        <w:effect w:val="none"/>
        <w:lang w:val="pl-P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eastAsia="Calibri" w:cs="Calibri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14">
    <w:nsid w:val="0000002A"/>
    <w:multiLevelType w:val="multilevel"/>
    <w:tmpl w:val="851A9C4E"/>
    <w:name w:val="WW8Num60"/>
    <w:lvl w:ilvl="0">
      <w:start w:val="17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hint="default"/>
      </w:rPr>
    </w:lvl>
    <w:lvl w:ilvl="2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4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hint="default"/>
      </w:rPr>
    </w:lvl>
    <w:lvl w:ilvl="5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7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hint="default"/>
      </w:rPr>
    </w:lvl>
    <w:lvl w:ilvl="8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hint="default"/>
      </w:rPr>
    </w:lvl>
  </w:abstractNum>
  <w:abstractNum w:abstractNumId="15">
    <w:nsid w:val="00000034"/>
    <w:multiLevelType w:val="multilevel"/>
    <w:tmpl w:val="FC4A606E"/>
    <w:name w:val="WW8Num7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b w:val="0"/>
        <w:strike w:val="0"/>
        <w:dstrike w:val="0"/>
        <w:u w:val="none"/>
        <w:effect w:val="none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Casper" w:eastAsia="Calibri" w:hAnsi="Casper" w:cs="Calibri" w:hint="default"/>
        <w:b w:val="0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6">
    <w:nsid w:val="00000035"/>
    <w:multiLevelType w:val="multilevel"/>
    <w:tmpl w:val="455AD974"/>
    <w:name w:val="WW8Num73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Casper" w:eastAsia="Times New Roman" w:hAnsi="Casper" w:cs="Times New Roman" w:hint="default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7">
    <w:nsid w:val="00000037"/>
    <w:multiLevelType w:val="multilevel"/>
    <w:tmpl w:val="CC80F64E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Calibri"/>
        <w:strike w:val="0"/>
        <w:dstrike w:val="0"/>
        <w:sz w:val="24"/>
        <w:szCs w:val="24"/>
        <w:u w:val="none"/>
        <w:effect w:val="none"/>
        <w:lang w:val="pl-PL"/>
      </w:rPr>
    </w:lvl>
    <w:lvl w:ilvl="1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Casper" w:hAnsi="Casper" w:cs="Casper"/>
        <w:b w:val="0"/>
        <w:color w:val="000000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</w:lvl>
    <w:lvl w:ilvl="5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</w:abstractNum>
  <w:abstractNum w:abstractNumId="18">
    <w:nsid w:val="00000039"/>
    <w:multiLevelType w:val="multilevel"/>
    <w:tmpl w:val="9F4828A2"/>
    <w:name w:val="WW8Num78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ascii="Casper" w:hAnsi="Casper" w:cs="Casper"/>
        <w:b w:val="0"/>
        <w:sz w:val="22"/>
        <w:szCs w:val="22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</w:abstractNum>
  <w:abstractNum w:abstractNumId="19">
    <w:nsid w:val="0000003F"/>
    <w:multiLevelType w:val="multilevel"/>
    <w:tmpl w:val="0000003F"/>
    <w:name w:val="WW8Num84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</w:abstractNum>
  <w:abstractNum w:abstractNumId="20">
    <w:nsid w:val="00000041"/>
    <w:multiLevelType w:val="multilevel"/>
    <w:tmpl w:val="00000041"/>
    <w:name w:val="WW8Num87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</w:abstractNum>
  <w:abstractNum w:abstractNumId="21">
    <w:nsid w:val="052E77C6"/>
    <w:multiLevelType w:val="multilevel"/>
    <w:tmpl w:val="5D60BEE4"/>
    <w:styleLink w:val="WW8Num32"/>
    <w:lvl w:ilvl="0">
      <w:start w:val="1"/>
      <w:numFmt w:val="decimal"/>
      <w:lvlText w:val="%1)"/>
      <w:lvlJc w:val="left"/>
      <w:rPr>
        <w:rFonts w:ascii="Tahoma, ''Roman 10cpi''" w:eastAsia="Times New Roman" w:hAnsi="Tahoma, ''Roman 10cpi''" w:cs="Tahoma, ''Roman 10cpi''"/>
        <w:i w:val="0"/>
        <w:sz w:val="20"/>
      </w:rPr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22">
    <w:nsid w:val="06F630C9"/>
    <w:multiLevelType w:val="multilevel"/>
    <w:tmpl w:val="808AA354"/>
    <w:styleLink w:val="WW8Num34"/>
    <w:lvl w:ilvl="0">
      <w:start w:val="1"/>
      <w:numFmt w:val="decimal"/>
      <w:lvlText w:val="%1."/>
      <w:lvlJc w:val="left"/>
      <w:rPr>
        <w:rFonts w:ascii="Tahoma, ''Roman 10cpi''" w:hAnsi="Tahoma, ''Roman 10cpi''" w:cs="Tahoma, ''Roman 10cpi''"/>
        <w:b w:val="0"/>
        <w:bCs w:val="0"/>
        <w:iCs/>
        <w:color w:val="000000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>
    <w:nsid w:val="07EC2BF2"/>
    <w:multiLevelType w:val="hybridMultilevel"/>
    <w:tmpl w:val="A232EFE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0EA27EAE"/>
    <w:multiLevelType w:val="multilevel"/>
    <w:tmpl w:val="79785B40"/>
    <w:styleLink w:val="WW8Num36"/>
    <w:lvl w:ilvl="0">
      <w:start w:val="1"/>
      <w:numFmt w:val="decimal"/>
      <w:lvlText w:val="%1)"/>
      <w:lvlJc w:val="left"/>
      <w:rPr>
        <w:rFonts w:ascii="Casper, 'Times New Roman'" w:eastAsia="Tahoma, ''Roman 10cpi''" w:hAnsi="Casper, 'Times New Roman'" w:cs="Casper, 'Times New Roman'"/>
        <w:color w:val="000000"/>
        <w:sz w:val="20"/>
        <w:szCs w:val="20"/>
      </w:rPr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25">
    <w:nsid w:val="16277E7F"/>
    <w:multiLevelType w:val="multilevel"/>
    <w:tmpl w:val="3DE01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17F670B6"/>
    <w:multiLevelType w:val="multilevel"/>
    <w:tmpl w:val="85DA6C9E"/>
    <w:styleLink w:val="WW8Num25"/>
    <w:lvl w:ilvl="0">
      <w:start w:val="1"/>
      <w:numFmt w:val="lowerLetter"/>
      <w:lvlText w:val="%1)"/>
      <w:lvlJc w:val="left"/>
      <w:rPr>
        <w:rFonts w:ascii="Tahoma, ''Roman 10cpi''" w:hAnsi="Tahoma, ''Roman 10cpi''" w:cs="Tahoma, ''Roman 10cpi''"/>
        <w:b w:val="0"/>
        <w:bCs w:val="0"/>
        <w:iCs/>
        <w:color w:val="000000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">
    <w:nsid w:val="1C36068D"/>
    <w:multiLevelType w:val="hybridMultilevel"/>
    <w:tmpl w:val="11F0AC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4AE640C"/>
    <w:multiLevelType w:val="hybridMultilevel"/>
    <w:tmpl w:val="B55C1C6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27AC2086"/>
    <w:multiLevelType w:val="multilevel"/>
    <w:tmpl w:val="ED64BA06"/>
    <w:styleLink w:val="WW8Num35"/>
    <w:lvl w:ilvl="0">
      <w:start w:val="1"/>
      <w:numFmt w:val="decimal"/>
      <w:lvlText w:val="%1)"/>
      <w:lvlJc w:val="left"/>
      <w:rPr>
        <w:rFonts w:ascii="Tahoma, ''Roman 10cpi''" w:hAnsi="Tahoma, ''Roman 10cpi''" w:cs="Tahoma, ''Roman 10cpi''"/>
        <w:b w:val="0"/>
        <w:bCs w:val="0"/>
        <w:i w:val="0"/>
        <w:iCs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30">
    <w:nsid w:val="2BA93AD1"/>
    <w:multiLevelType w:val="multilevel"/>
    <w:tmpl w:val="599061E2"/>
    <w:styleLink w:val="WW8Num43"/>
    <w:lvl w:ilvl="0">
      <w:start w:val="1"/>
      <w:numFmt w:val="decimal"/>
      <w:lvlText w:val="%1."/>
      <w:lvlJc w:val="left"/>
      <w:rPr>
        <w:rFonts w:ascii="Casper, 'Times New Roman'" w:hAnsi="Casper, 'Times New Roman'" w:cs="Casper, 'Times New Roman'"/>
        <w:b w:val="0"/>
        <w:i w:val="0"/>
        <w:sz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1">
    <w:nsid w:val="3AB0215B"/>
    <w:multiLevelType w:val="multilevel"/>
    <w:tmpl w:val="99C0C862"/>
    <w:styleLink w:val="WW8Num44"/>
    <w:lvl w:ilvl="0">
      <w:start w:val="1"/>
      <w:numFmt w:val="decimal"/>
      <w:lvlText w:val="%1)"/>
      <w:lvlJc w:val="left"/>
      <w:rPr>
        <w:rFonts w:ascii="Tahoma, ''Roman 10cpi''" w:hAnsi="Tahoma, ''Roman 10cpi''" w:cs="Tahoma, ''Roman 10cpi''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">
    <w:nsid w:val="3BA7437E"/>
    <w:multiLevelType w:val="multilevel"/>
    <w:tmpl w:val="D9AE87CE"/>
    <w:styleLink w:val="WW8Num30"/>
    <w:lvl w:ilvl="0">
      <w:start w:val="1"/>
      <w:numFmt w:val="decimal"/>
      <w:lvlText w:val="%1."/>
      <w:lvlJc w:val="left"/>
      <w:rPr>
        <w:rFonts w:ascii="Arial Narrow" w:hAnsi="Arial Narrow" w:cs="Arial Narrow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3">
    <w:nsid w:val="427D77C6"/>
    <w:multiLevelType w:val="multilevel"/>
    <w:tmpl w:val="BEE4AAD2"/>
    <w:styleLink w:val="WW8Num26"/>
    <w:lvl w:ilvl="0">
      <w:start w:val="1"/>
      <w:numFmt w:val="decimal"/>
      <w:lvlText w:val="%1."/>
      <w:lvlJc w:val="left"/>
      <w:rPr>
        <w:rFonts w:ascii="Tahoma, ''Roman 10cpi''" w:hAnsi="Tahoma, ''Roman 10cpi''" w:cs="Tahoma, ''Roman 10cpi''"/>
        <w:sz w:val="20"/>
        <w:szCs w:val="20"/>
      </w:rPr>
    </w:lvl>
    <w:lvl w:ilvl="1">
      <w:start w:val="1"/>
      <w:numFmt w:val="decimal"/>
      <w:lvlText w:val="%2."/>
      <w:lvlJc w:val="left"/>
      <w:rPr>
        <w:rFonts w:ascii="Tahoma, ''Roman 10cpi''" w:hAnsi="Tahoma, ''Roman 10cpi''" w:cs="Tahoma, ''Roman 10cpi''"/>
        <w:b/>
        <w:i w:val="0"/>
        <w:sz w:val="20"/>
        <w:szCs w:val="20"/>
      </w:rPr>
    </w:lvl>
    <w:lvl w:ilvl="2">
      <w:start w:val="1"/>
      <w:numFmt w:val="decimal"/>
      <w:lvlText w:val="%3."/>
      <w:lvlJc w:val="left"/>
      <w:rPr>
        <w:rFonts w:ascii="Tahoma, ''Roman 10cpi''" w:hAnsi="Tahoma, ''Roman 10cpi''" w:cs="Tahoma, ''Roman 10cpi''"/>
        <w:b/>
        <w:i w:val="0"/>
        <w:color w:val="000000"/>
        <w:sz w:val="20"/>
        <w:szCs w:val="20"/>
      </w:rPr>
    </w:lvl>
    <w:lvl w:ilvl="3">
      <w:start w:val="1"/>
      <w:numFmt w:val="decimal"/>
      <w:lvlText w:val="%4."/>
      <w:lvlJc w:val="left"/>
      <w:rPr>
        <w:rFonts w:ascii="Courier New" w:hAnsi="Courier New" w:cs="Courier New"/>
      </w:rPr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4">
    <w:nsid w:val="42BC567D"/>
    <w:multiLevelType w:val="multilevel"/>
    <w:tmpl w:val="A162D144"/>
    <w:styleLink w:val="WW8Num40"/>
    <w:lvl w:ilvl="0">
      <w:start w:val="1"/>
      <w:numFmt w:val="decimal"/>
      <w:lvlText w:val="%1)"/>
      <w:lvlJc w:val="left"/>
      <w:rPr>
        <w:rFonts w:ascii="Tahoma, ''Roman 10cpi''" w:eastAsia="Tahoma, ''Roman 10cpi''" w:hAnsi="Tahoma, ''Roman 10cpi''" w:cs="Tahoma, ''Roman 10cpi''"/>
        <w:b w:val="0"/>
        <w:bCs w:val="0"/>
        <w:iCs/>
        <w:color w:val="000000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5">
    <w:nsid w:val="42ED4EA2"/>
    <w:multiLevelType w:val="hybridMultilevel"/>
    <w:tmpl w:val="BFA0DFEE"/>
    <w:lvl w:ilvl="0" w:tplc="EF6A7A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4512193"/>
    <w:multiLevelType w:val="hybridMultilevel"/>
    <w:tmpl w:val="879CE85A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48301E76"/>
    <w:multiLevelType w:val="multilevel"/>
    <w:tmpl w:val="DC9CE1C4"/>
    <w:styleLink w:val="WW8Num31"/>
    <w:lvl w:ilvl="0">
      <w:start w:val="1"/>
      <w:numFmt w:val="decimal"/>
      <w:lvlText w:val="%1."/>
      <w:lvlJc w:val="left"/>
      <w:rPr>
        <w:rFonts w:ascii="Tahoma, ''Roman 10cpi''" w:hAnsi="Tahoma, ''Roman 10cpi''" w:cs="Tahoma, ''Roman 10cpi''"/>
        <w:b w:val="0"/>
        <w:bCs w:val="0"/>
        <w:iCs/>
        <w:color w:val="000000"/>
        <w:spacing w:val="-10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8">
    <w:nsid w:val="4AAE2ADB"/>
    <w:multiLevelType w:val="multilevel"/>
    <w:tmpl w:val="8CF28CB8"/>
    <w:styleLink w:val="WW8Num37"/>
    <w:lvl w:ilvl="0">
      <w:start w:val="1"/>
      <w:numFmt w:val="decimal"/>
      <w:lvlText w:val="%1."/>
      <w:lvlJc w:val="left"/>
      <w:rPr>
        <w:rFonts w:ascii="Tahoma, ''Roman 10cpi''" w:hAnsi="Tahoma, ''Roman 10cpi''" w:cs="Tahoma, ''Roman 10cpi''"/>
        <w:iCs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39">
    <w:nsid w:val="507C5E96"/>
    <w:multiLevelType w:val="multilevel"/>
    <w:tmpl w:val="D2E6768A"/>
    <w:styleLink w:val="WW8Num33"/>
    <w:lvl w:ilvl="0">
      <w:start w:val="1"/>
      <w:numFmt w:val="decimal"/>
      <w:lvlText w:val="%1."/>
      <w:lvlJc w:val="left"/>
      <w:rPr>
        <w:rFonts w:ascii="Tahoma, ''Roman 10cpi''" w:hAnsi="Tahoma, ''Roman 10cpi''" w:cs="Tahoma, ''Roman 10cpi''"/>
        <w:b w:val="0"/>
        <w:bCs w:val="0"/>
        <w:iCs/>
        <w:color w:val="000000"/>
        <w:spacing w:val="-10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0">
    <w:nsid w:val="5CA039E9"/>
    <w:multiLevelType w:val="multilevel"/>
    <w:tmpl w:val="AAF29FE6"/>
    <w:styleLink w:val="WW8Num27"/>
    <w:lvl w:ilvl="0">
      <w:start w:val="1"/>
      <w:numFmt w:val="decimal"/>
      <w:lvlText w:val="%1."/>
      <w:lvlJc w:val="left"/>
      <w:rPr>
        <w:rFonts w:ascii="Tahoma, ''Roman 10cpi''" w:hAnsi="Tahoma, ''Roman 10cpi''" w:cs="Times New Roman"/>
        <w:b w:val="0"/>
        <w:bCs w:val="0"/>
        <w:i w:val="0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  <w:rPr>
        <w:rFonts w:ascii="Casper, 'Times New Roman'" w:hAnsi="Casper, 'Times New Roman'" w:cs="Casper, 'Times New Roman'"/>
        <w:iCs/>
        <w:sz w:val="20"/>
        <w:szCs w:val="20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1">
    <w:nsid w:val="60752B63"/>
    <w:multiLevelType w:val="multilevel"/>
    <w:tmpl w:val="5BF0828E"/>
    <w:styleLink w:val="WW8Num28"/>
    <w:lvl w:ilvl="0">
      <w:start w:val="1"/>
      <w:numFmt w:val="decimal"/>
      <w:lvlText w:val="%1."/>
      <w:lvlJc w:val="left"/>
      <w:rPr>
        <w:rFonts w:ascii="Tahoma, ''Roman 10cpi''" w:hAnsi="Tahoma, ''Roman 10cpi''" w:cs="Tahoma, ''Roman 10cpi''"/>
        <w:b w:val="0"/>
        <w:iCs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2">
    <w:nsid w:val="61D332A0"/>
    <w:multiLevelType w:val="multilevel"/>
    <w:tmpl w:val="E5F6D55E"/>
    <w:styleLink w:val="WW8Num24"/>
    <w:lvl w:ilvl="0">
      <w:start w:val="1"/>
      <w:numFmt w:val="decimal"/>
      <w:lvlText w:val="%1."/>
      <w:lvlJc w:val="left"/>
      <w:rPr>
        <w:rFonts w:ascii="Casper, 'Times New Roman'" w:hAnsi="Casper, 'Times New Roman'" w:cs="Casper, 'Times New Roman'"/>
        <w:b w:val="0"/>
        <w:i w:val="0"/>
        <w:sz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3">
    <w:nsid w:val="62867BFF"/>
    <w:multiLevelType w:val="multilevel"/>
    <w:tmpl w:val="5E4E4902"/>
    <w:styleLink w:val="WW8Num42"/>
    <w:lvl w:ilvl="0">
      <w:start w:val="1"/>
      <w:numFmt w:val="decimal"/>
      <w:lvlText w:val="%1."/>
      <w:lvlJc w:val="left"/>
      <w:rPr>
        <w:rFonts w:ascii="Tahoma, ''Roman 10cpi''" w:eastAsia="Tahoma, ''Roman 10cpi''" w:hAnsi="Tahoma, ''Roman 10cpi''" w:cs="Tahoma, ''Roman 10cpi''"/>
        <w:b w:val="0"/>
        <w:bCs w:val="0"/>
        <w:iCs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4">
    <w:nsid w:val="6653405B"/>
    <w:multiLevelType w:val="multilevel"/>
    <w:tmpl w:val="3F3C4356"/>
    <w:styleLink w:val="WW8Num39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rFonts w:ascii="Tahoma, ''Roman 10cpi''" w:hAnsi="Tahoma, ''Roman 10cpi''" w:cs="Tahoma, ''Roman 10cpi''"/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5">
    <w:nsid w:val="6B79582E"/>
    <w:multiLevelType w:val="multilevel"/>
    <w:tmpl w:val="6EEA77D6"/>
    <w:styleLink w:val="WW8Num38"/>
    <w:lvl w:ilvl="0">
      <w:start w:val="1"/>
      <w:numFmt w:val="decimal"/>
      <w:lvlText w:val="%1)"/>
      <w:lvlJc w:val="left"/>
      <w:rPr>
        <w:rFonts w:ascii="Tahoma, ''Roman 10cpi''" w:hAnsi="Tahoma, ''Roman 10cpi''" w:cs="Tahoma, ''Roman 10cpi''"/>
        <w:sz w:val="20"/>
        <w:szCs w:val="20"/>
      </w:rPr>
    </w:lvl>
    <w:lvl w:ilvl="1">
      <w:start w:val="1"/>
      <w:numFmt w:val="decimal"/>
      <w:lvlText w:val="%2."/>
      <w:lvlJc w:val="left"/>
      <w:rPr>
        <w:rFonts w:ascii="Tahoma, ''Roman 10cpi''" w:hAnsi="Tahoma, ''Roman 10cpi''" w:cs="Tahoma, ''Roman 10cpi''"/>
        <w:b/>
        <w:i w:val="0"/>
        <w:sz w:val="20"/>
        <w:szCs w:val="20"/>
      </w:rPr>
    </w:lvl>
    <w:lvl w:ilvl="2">
      <w:start w:val="1"/>
      <w:numFmt w:val="decimal"/>
      <w:lvlText w:val="%3."/>
      <w:lvlJc w:val="left"/>
      <w:rPr>
        <w:rFonts w:ascii="Tahoma, ''Roman 10cpi''" w:hAnsi="Tahoma, ''Roman 10cpi''" w:cs="Tahoma, ''Roman 10cpi''"/>
        <w:b/>
        <w:i w:val="0"/>
        <w:color w:val="000000"/>
        <w:sz w:val="20"/>
        <w:szCs w:val="20"/>
      </w:rPr>
    </w:lvl>
    <w:lvl w:ilvl="3">
      <w:start w:val="1"/>
      <w:numFmt w:val="decimal"/>
      <w:lvlText w:val="%4."/>
      <w:lvlJc w:val="left"/>
      <w:rPr>
        <w:rFonts w:ascii="Courier New" w:hAnsi="Courier New" w:cs="Courier New"/>
      </w:rPr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6">
    <w:nsid w:val="6C3D3D57"/>
    <w:multiLevelType w:val="hybridMultilevel"/>
    <w:tmpl w:val="879CE8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D2C0C4E"/>
    <w:multiLevelType w:val="multilevel"/>
    <w:tmpl w:val="906E721A"/>
    <w:styleLink w:val="WW8Num41"/>
    <w:lvl w:ilvl="0">
      <w:start w:val="1"/>
      <w:numFmt w:val="decimal"/>
      <w:lvlText w:val="%1."/>
      <w:lvlJc w:val="left"/>
      <w:rPr>
        <w:rFonts w:ascii="Tahoma, ''Roman 10cpi''" w:hAnsi="Tahoma, ''Roman 10cpi''" w:cs="Tahoma, ''Roman 10cpi''"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rPr>
        <w:rFonts w:cs="Casper, 'Times New Roman'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8">
    <w:nsid w:val="73832DD5"/>
    <w:multiLevelType w:val="multilevel"/>
    <w:tmpl w:val="FB0A5A68"/>
    <w:styleLink w:val="WW8Num6"/>
    <w:lvl w:ilvl="0">
      <w:start w:val="1"/>
      <w:numFmt w:val="decimal"/>
      <w:lvlText w:val="%1)"/>
      <w:lvlJc w:val="left"/>
      <w:rPr>
        <w:rFonts w:ascii="Tahoma, ''Roman 10cpi''" w:hAnsi="Tahoma, ''Roman 10cpi''" w:cs="Tahoma, ''Roman 10cpi''"/>
        <w:b w:val="0"/>
        <w:bCs w:val="0"/>
        <w:i/>
        <w:iCs/>
        <w:sz w:val="20"/>
        <w:szCs w:val="20"/>
      </w:rPr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."/>
      <w:lvlJc w:val="left"/>
      <w:rPr>
        <w:rFonts w:ascii="Arial Narrow" w:hAnsi="Arial Narrow" w:cs="Arial Narrow"/>
        <w:iCs/>
        <w:sz w:val="24"/>
        <w:szCs w:val="24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9">
    <w:nsid w:val="7C720614"/>
    <w:multiLevelType w:val="multilevel"/>
    <w:tmpl w:val="C208428C"/>
    <w:styleLink w:val="WW8Num29"/>
    <w:lvl w:ilvl="0">
      <w:start w:val="1"/>
      <w:numFmt w:val="decimal"/>
      <w:lvlText w:val="%1."/>
      <w:lvlJc w:val="left"/>
      <w:rPr>
        <w:rFonts w:ascii="Tahoma, ''Roman 10cpi''" w:hAnsi="Tahoma, ''Roman 10cpi''" w:cs="Tahoma, ''Roman 10cpi''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0">
    <w:nsid w:val="7C7E543C"/>
    <w:multiLevelType w:val="multilevel"/>
    <w:tmpl w:val="9B6030EC"/>
    <w:styleLink w:val="WW8Num9"/>
    <w:lvl w:ilvl="0">
      <w:start w:val="1"/>
      <w:numFmt w:val="decimal"/>
      <w:lvlText w:val="%1."/>
      <w:lvlJc w:val="left"/>
      <w:rPr>
        <w:rFonts w:ascii="Tahoma" w:hAnsi="Tahoma" w:cs="Times New Roman"/>
        <w:bCs/>
        <w:i/>
        <w:spacing w:val="-2"/>
        <w:sz w:val="16"/>
        <w:szCs w:val="16"/>
        <w:lang w:val="pl-P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1">
    <w:nsid w:val="7D016F85"/>
    <w:multiLevelType w:val="multilevel"/>
    <w:tmpl w:val="37BEF0EA"/>
    <w:styleLink w:val="WW8Num45"/>
    <w:lvl w:ilvl="0">
      <w:start w:val="1"/>
      <w:numFmt w:val="decimal"/>
      <w:lvlText w:val="%1."/>
      <w:lvlJc w:val="left"/>
      <w:rPr>
        <w:rFonts w:ascii="Tahoma, ''Roman 10cpi''" w:eastAsia="Times New Roman" w:hAnsi="Tahoma, ''Roman 10cpi''" w:cs="Tahoma, ''Roman 10cpi''"/>
        <w:b w:val="0"/>
        <w:iCs/>
        <w:color w:val="000000"/>
        <w:spacing w:val="-6"/>
        <w:sz w:val="20"/>
        <w:szCs w:val="20"/>
      </w:rPr>
    </w:lvl>
    <w:lvl w:ilvl="1">
      <w:start w:val="1"/>
      <w:numFmt w:val="decimal"/>
      <w:lvlText w:val="%2."/>
      <w:lvlJc w:val="left"/>
      <w:rPr>
        <w:rFonts w:ascii="Tahoma, ''Roman 10cpi''" w:hAnsi="Tahoma, ''Roman 10cpi''" w:cs="Tahoma, ''Roman 10cpi''"/>
        <w:b/>
        <w:i w:val="0"/>
        <w:sz w:val="20"/>
        <w:szCs w:val="20"/>
      </w:rPr>
    </w:lvl>
    <w:lvl w:ilvl="2">
      <w:start w:val="1"/>
      <w:numFmt w:val="decimal"/>
      <w:lvlText w:val="%3."/>
      <w:lvlJc w:val="left"/>
      <w:rPr>
        <w:rFonts w:ascii="Tahoma, ''Roman 10cpi''" w:hAnsi="Tahoma, ''Roman 10cpi''" w:cs="Tahoma, ''Roman 10cpi''"/>
        <w:b/>
        <w:i w:val="0"/>
        <w:color w:val="000000"/>
        <w:sz w:val="20"/>
        <w:szCs w:val="20"/>
      </w:rPr>
    </w:lvl>
    <w:lvl w:ilvl="3">
      <w:start w:val="1"/>
      <w:numFmt w:val="decimal"/>
      <w:lvlText w:val="%4."/>
      <w:lvlJc w:val="left"/>
      <w:rPr>
        <w:rFonts w:ascii="Courier New" w:hAnsi="Courier New" w:cs="Courier New"/>
      </w:rPr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42"/>
  </w:num>
  <w:num w:numId="2">
    <w:abstractNumId w:val="26"/>
  </w:num>
  <w:num w:numId="3">
    <w:abstractNumId w:val="40"/>
  </w:num>
  <w:num w:numId="4">
    <w:abstractNumId w:val="48"/>
  </w:num>
  <w:num w:numId="5">
    <w:abstractNumId w:val="41"/>
  </w:num>
  <w:num w:numId="6">
    <w:abstractNumId w:val="49"/>
  </w:num>
  <w:num w:numId="7">
    <w:abstractNumId w:val="32"/>
  </w:num>
  <w:num w:numId="8">
    <w:abstractNumId w:val="37"/>
  </w:num>
  <w:num w:numId="9">
    <w:abstractNumId w:val="21"/>
  </w:num>
  <w:num w:numId="10">
    <w:abstractNumId w:val="39"/>
  </w:num>
  <w:num w:numId="11">
    <w:abstractNumId w:val="22"/>
  </w:num>
  <w:num w:numId="12">
    <w:abstractNumId w:val="29"/>
  </w:num>
  <w:num w:numId="13">
    <w:abstractNumId w:val="38"/>
  </w:num>
  <w:num w:numId="14">
    <w:abstractNumId w:val="45"/>
  </w:num>
  <w:num w:numId="15">
    <w:abstractNumId w:val="44"/>
  </w:num>
  <w:num w:numId="16">
    <w:abstractNumId w:val="34"/>
  </w:num>
  <w:num w:numId="17">
    <w:abstractNumId w:val="47"/>
  </w:num>
  <w:num w:numId="18">
    <w:abstractNumId w:val="43"/>
  </w:num>
  <w:num w:numId="19">
    <w:abstractNumId w:val="30"/>
  </w:num>
  <w:num w:numId="20">
    <w:abstractNumId w:val="31"/>
  </w:num>
  <w:num w:numId="21">
    <w:abstractNumId w:val="51"/>
  </w:num>
  <w:num w:numId="22">
    <w:abstractNumId w:val="24"/>
  </w:num>
  <w:num w:numId="23">
    <w:abstractNumId w:val="33"/>
  </w:num>
  <w:num w:numId="24">
    <w:abstractNumId w:val="50"/>
  </w:num>
  <w:num w:numId="25">
    <w:abstractNumId w:val="36"/>
  </w:num>
  <w:num w:numId="26">
    <w:abstractNumId w:val="28"/>
  </w:num>
  <w:num w:numId="27">
    <w:abstractNumId w:val="46"/>
  </w:num>
  <w:num w:numId="28">
    <w:abstractNumId w:val="23"/>
  </w:num>
  <w:num w:numId="29">
    <w:abstractNumId w:val="25"/>
  </w:num>
  <w:num w:numId="30">
    <w:abstractNumId w:val="6"/>
  </w:num>
  <w:num w:numId="31">
    <w:abstractNumId w:val="35"/>
  </w:num>
  <w:num w:numId="32">
    <w:abstractNumId w:val="2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AFF"/>
    <w:rsid w:val="00000888"/>
    <w:rsid w:val="000027FB"/>
    <w:rsid w:val="000030CF"/>
    <w:rsid w:val="00010674"/>
    <w:rsid w:val="00012D06"/>
    <w:rsid w:val="0001301C"/>
    <w:rsid w:val="0001430E"/>
    <w:rsid w:val="000170B2"/>
    <w:rsid w:val="000211EB"/>
    <w:rsid w:val="000262AC"/>
    <w:rsid w:val="000337B7"/>
    <w:rsid w:val="00036120"/>
    <w:rsid w:val="000364D6"/>
    <w:rsid w:val="00037216"/>
    <w:rsid w:val="0004522F"/>
    <w:rsid w:val="00053D7B"/>
    <w:rsid w:val="00062628"/>
    <w:rsid w:val="00063817"/>
    <w:rsid w:val="00063D7E"/>
    <w:rsid w:val="00070A4B"/>
    <w:rsid w:val="00070E34"/>
    <w:rsid w:val="000713DF"/>
    <w:rsid w:val="00074733"/>
    <w:rsid w:val="000779AE"/>
    <w:rsid w:val="00080048"/>
    <w:rsid w:val="00080AD0"/>
    <w:rsid w:val="00080D2D"/>
    <w:rsid w:val="00091AA1"/>
    <w:rsid w:val="00097395"/>
    <w:rsid w:val="000A2F98"/>
    <w:rsid w:val="000A451C"/>
    <w:rsid w:val="000A645D"/>
    <w:rsid w:val="000B1761"/>
    <w:rsid w:val="000B5B79"/>
    <w:rsid w:val="000C4284"/>
    <w:rsid w:val="000C4CA7"/>
    <w:rsid w:val="000D06F3"/>
    <w:rsid w:val="000D1333"/>
    <w:rsid w:val="000D1992"/>
    <w:rsid w:val="000D254E"/>
    <w:rsid w:val="000D3DE0"/>
    <w:rsid w:val="000D4B01"/>
    <w:rsid w:val="000D669E"/>
    <w:rsid w:val="000D67AB"/>
    <w:rsid w:val="000D7311"/>
    <w:rsid w:val="000E1819"/>
    <w:rsid w:val="000E47F7"/>
    <w:rsid w:val="000E5E8F"/>
    <w:rsid w:val="000E61EE"/>
    <w:rsid w:val="000E767C"/>
    <w:rsid w:val="000F027D"/>
    <w:rsid w:val="000F1700"/>
    <w:rsid w:val="000F7CB0"/>
    <w:rsid w:val="00107D9E"/>
    <w:rsid w:val="00111595"/>
    <w:rsid w:val="001144A3"/>
    <w:rsid w:val="001175ED"/>
    <w:rsid w:val="00120C3E"/>
    <w:rsid w:val="001213A5"/>
    <w:rsid w:val="00122176"/>
    <w:rsid w:val="001231F6"/>
    <w:rsid w:val="00126969"/>
    <w:rsid w:val="001278E4"/>
    <w:rsid w:val="001311BE"/>
    <w:rsid w:val="00135BC0"/>
    <w:rsid w:val="00136345"/>
    <w:rsid w:val="0014354C"/>
    <w:rsid w:val="001439ED"/>
    <w:rsid w:val="0015124D"/>
    <w:rsid w:val="0015466D"/>
    <w:rsid w:val="001578ED"/>
    <w:rsid w:val="00170708"/>
    <w:rsid w:val="00183D4F"/>
    <w:rsid w:val="00184C87"/>
    <w:rsid w:val="00186BDE"/>
    <w:rsid w:val="00193C5B"/>
    <w:rsid w:val="00195D80"/>
    <w:rsid w:val="001964F8"/>
    <w:rsid w:val="001B7418"/>
    <w:rsid w:val="001C06A9"/>
    <w:rsid w:val="001D04C4"/>
    <w:rsid w:val="001E1EB1"/>
    <w:rsid w:val="001E4A9F"/>
    <w:rsid w:val="001E7BAA"/>
    <w:rsid w:val="001F2FB3"/>
    <w:rsid w:val="001F4F97"/>
    <w:rsid w:val="001F529C"/>
    <w:rsid w:val="001F7B74"/>
    <w:rsid w:val="002053C1"/>
    <w:rsid w:val="00205CA7"/>
    <w:rsid w:val="002068D8"/>
    <w:rsid w:val="002103B5"/>
    <w:rsid w:val="00210F58"/>
    <w:rsid w:val="00214AB0"/>
    <w:rsid w:val="00221627"/>
    <w:rsid w:val="002234D6"/>
    <w:rsid w:val="00225158"/>
    <w:rsid w:val="00226AA2"/>
    <w:rsid w:val="00232739"/>
    <w:rsid w:val="002358EA"/>
    <w:rsid w:val="002413BF"/>
    <w:rsid w:val="00247123"/>
    <w:rsid w:val="00254636"/>
    <w:rsid w:val="00255EDA"/>
    <w:rsid w:val="00261722"/>
    <w:rsid w:val="00262CEE"/>
    <w:rsid w:val="002643E1"/>
    <w:rsid w:val="00265A11"/>
    <w:rsid w:val="002723A6"/>
    <w:rsid w:val="00272794"/>
    <w:rsid w:val="002747A8"/>
    <w:rsid w:val="00281DD1"/>
    <w:rsid w:val="00286DD2"/>
    <w:rsid w:val="00287415"/>
    <w:rsid w:val="00292D9D"/>
    <w:rsid w:val="0029509C"/>
    <w:rsid w:val="00295657"/>
    <w:rsid w:val="002A559E"/>
    <w:rsid w:val="002A6B63"/>
    <w:rsid w:val="002A7BF8"/>
    <w:rsid w:val="002B013D"/>
    <w:rsid w:val="002B35A6"/>
    <w:rsid w:val="002B751D"/>
    <w:rsid w:val="002C00DC"/>
    <w:rsid w:val="002D3875"/>
    <w:rsid w:val="002E12F5"/>
    <w:rsid w:val="002E18C0"/>
    <w:rsid w:val="002E34D8"/>
    <w:rsid w:val="002E6113"/>
    <w:rsid w:val="002E64B6"/>
    <w:rsid w:val="002F1A8F"/>
    <w:rsid w:val="002F6938"/>
    <w:rsid w:val="00301AE6"/>
    <w:rsid w:val="003067ED"/>
    <w:rsid w:val="0031259E"/>
    <w:rsid w:val="0031556D"/>
    <w:rsid w:val="0032348B"/>
    <w:rsid w:val="00323910"/>
    <w:rsid w:val="00324A48"/>
    <w:rsid w:val="0032645F"/>
    <w:rsid w:val="00327A93"/>
    <w:rsid w:val="00330514"/>
    <w:rsid w:val="0033306B"/>
    <w:rsid w:val="003405E7"/>
    <w:rsid w:val="003415A0"/>
    <w:rsid w:val="00343E98"/>
    <w:rsid w:val="00345F1A"/>
    <w:rsid w:val="00347493"/>
    <w:rsid w:val="0036219E"/>
    <w:rsid w:val="00362E1C"/>
    <w:rsid w:val="003650D5"/>
    <w:rsid w:val="003651D0"/>
    <w:rsid w:val="00375482"/>
    <w:rsid w:val="003801B4"/>
    <w:rsid w:val="00393578"/>
    <w:rsid w:val="00396566"/>
    <w:rsid w:val="003A6B42"/>
    <w:rsid w:val="003A6D48"/>
    <w:rsid w:val="003A7823"/>
    <w:rsid w:val="003B77CE"/>
    <w:rsid w:val="003C32D0"/>
    <w:rsid w:val="003C3399"/>
    <w:rsid w:val="003C595F"/>
    <w:rsid w:val="003D04F0"/>
    <w:rsid w:val="003D347F"/>
    <w:rsid w:val="003D3716"/>
    <w:rsid w:val="003E5293"/>
    <w:rsid w:val="003E6AEF"/>
    <w:rsid w:val="003E7EBD"/>
    <w:rsid w:val="003F1D45"/>
    <w:rsid w:val="003F33E9"/>
    <w:rsid w:val="0040310F"/>
    <w:rsid w:val="00406059"/>
    <w:rsid w:val="0041320D"/>
    <w:rsid w:val="004174A0"/>
    <w:rsid w:val="00420341"/>
    <w:rsid w:val="0042393D"/>
    <w:rsid w:val="00431502"/>
    <w:rsid w:val="00432C2E"/>
    <w:rsid w:val="00433903"/>
    <w:rsid w:val="00435535"/>
    <w:rsid w:val="004357DC"/>
    <w:rsid w:val="00440D45"/>
    <w:rsid w:val="00441EEF"/>
    <w:rsid w:val="0045109D"/>
    <w:rsid w:val="004510F9"/>
    <w:rsid w:val="00451307"/>
    <w:rsid w:val="004528C0"/>
    <w:rsid w:val="0045480D"/>
    <w:rsid w:val="00456477"/>
    <w:rsid w:val="004624A0"/>
    <w:rsid w:val="0046452A"/>
    <w:rsid w:val="004663E2"/>
    <w:rsid w:val="00467A04"/>
    <w:rsid w:val="004829EB"/>
    <w:rsid w:val="004947EE"/>
    <w:rsid w:val="00495B95"/>
    <w:rsid w:val="004A1C16"/>
    <w:rsid w:val="004A7799"/>
    <w:rsid w:val="004B199E"/>
    <w:rsid w:val="004C4FC7"/>
    <w:rsid w:val="004C5842"/>
    <w:rsid w:val="004D7A69"/>
    <w:rsid w:val="004E2768"/>
    <w:rsid w:val="004F08E0"/>
    <w:rsid w:val="004F3B9F"/>
    <w:rsid w:val="004F465D"/>
    <w:rsid w:val="004F6339"/>
    <w:rsid w:val="004F6861"/>
    <w:rsid w:val="00504E2A"/>
    <w:rsid w:val="00505F2A"/>
    <w:rsid w:val="00510CDC"/>
    <w:rsid w:val="00512A18"/>
    <w:rsid w:val="00513396"/>
    <w:rsid w:val="005135EA"/>
    <w:rsid w:val="00514165"/>
    <w:rsid w:val="005151FB"/>
    <w:rsid w:val="0051533E"/>
    <w:rsid w:val="00520FD9"/>
    <w:rsid w:val="00522EB8"/>
    <w:rsid w:val="00524FD4"/>
    <w:rsid w:val="00525F87"/>
    <w:rsid w:val="005272D1"/>
    <w:rsid w:val="00537B54"/>
    <w:rsid w:val="00543840"/>
    <w:rsid w:val="00552994"/>
    <w:rsid w:val="005600A3"/>
    <w:rsid w:val="0056021D"/>
    <w:rsid w:val="00564F19"/>
    <w:rsid w:val="00565DFA"/>
    <w:rsid w:val="00572805"/>
    <w:rsid w:val="00576820"/>
    <w:rsid w:val="00577CA5"/>
    <w:rsid w:val="0058065F"/>
    <w:rsid w:val="00587024"/>
    <w:rsid w:val="00587549"/>
    <w:rsid w:val="0058779E"/>
    <w:rsid w:val="00590A38"/>
    <w:rsid w:val="005A6913"/>
    <w:rsid w:val="005C24F8"/>
    <w:rsid w:val="005D3428"/>
    <w:rsid w:val="005D3BC8"/>
    <w:rsid w:val="005D59BF"/>
    <w:rsid w:val="005D6906"/>
    <w:rsid w:val="005D7CA6"/>
    <w:rsid w:val="005E20E2"/>
    <w:rsid w:val="005E4221"/>
    <w:rsid w:val="005E5449"/>
    <w:rsid w:val="005E7A48"/>
    <w:rsid w:val="005F003C"/>
    <w:rsid w:val="005F0295"/>
    <w:rsid w:val="00603EA1"/>
    <w:rsid w:val="00616E83"/>
    <w:rsid w:val="00622C2A"/>
    <w:rsid w:val="00633569"/>
    <w:rsid w:val="00634B1B"/>
    <w:rsid w:val="00635B2A"/>
    <w:rsid w:val="00647087"/>
    <w:rsid w:val="0065118D"/>
    <w:rsid w:val="00660F13"/>
    <w:rsid w:val="00663B3A"/>
    <w:rsid w:val="006706FE"/>
    <w:rsid w:val="00676F2F"/>
    <w:rsid w:val="00683F0C"/>
    <w:rsid w:val="00685C43"/>
    <w:rsid w:val="00691C9C"/>
    <w:rsid w:val="00692C21"/>
    <w:rsid w:val="0069613E"/>
    <w:rsid w:val="006A0026"/>
    <w:rsid w:val="006A0359"/>
    <w:rsid w:val="006A0F8E"/>
    <w:rsid w:val="006B188B"/>
    <w:rsid w:val="006B342D"/>
    <w:rsid w:val="006B46C8"/>
    <w:rsid w:val="006C10F3"/>
    <w:rsid w:val="006C36D0"/>
    <w:rsid w:val="006C73C3"/>
    <w:rsid w:val="006D6725"/>
    <w:rsid w:val="006D702C"/>
    <w:rsid w:val="006E2EBA"/>
    <w:rsid w:val="006F3896"/>
    <w:rsid w:val="007010BD"/>
    <w:rsid w:val="007039D1"/>
    <w:rsid w:val="00720ABA"/>
    <w:rsid w:val="007233FA"/>
    <w:rsid w:val="00723BBB"/>
    <w:rsid w:val="0073288E"/>
    <w:rsid w:val="0074197A"/>
    <w:rsid w:val="007424A2"/>
    <w:rsid w:val="00745723"/>
    <w:rsid w:val="0074623B"/>
    <w:rsid w:val="00753F28"/>
    <w:rsid w:val="00755182"/>
    <w:rsid w:val="007610B8"/>
    <w:rsid w:val="00763AF6"/>
    <w:rsid w:val="007669CF"/>
    <w:rsid w:val="00766C86"/>
    <w:rsid w:val="00773A79"/>
    <w:rsid w:val="0077577C"/>
    <w:rsid w:val="0077770D"/>
    <w:rsid w:val="00783771"/>
    <w:rsid w:val="007873CE"/>
    <w:rsid w:val="007A515F"/>
    <w:rsid w:val="007B1CCB"/>
    <w:rsid w:val="007B5D9C"/>
    <w:rsid w:val="007C1FB8"/>
    <w:rsid w:val="007C534E"/>
    <w:rsid w:val="007D0C12"/>
    <w:rsid w:val="007D15E9"/>
    <w:rsid w:val="007D6630"/>
    <w:rsid w:val="007D7D5E"/>
    <w:rsid w:val="007E00D3"/>
    <w:rsid w:val="007E474C"/>
    <w:rsid w:val="007E5CD4"/>
    <w:rsid w:val="007F0B63"/>
    <w:rsid w:val="00810B61"/>
    <w:rsid w:val="00810C28"/>
    <w:rsid w:val="00811F87"/>
    <w:rsid w:val="00816EB6"/>
    <w:rsid w:val="00817368"/>
    <w:rsid w:val="00822CD7"/>
    <w:rsid w:val="00834E21"/>
    <w:rsid w:val="00835051"/>
    <w:rsid w:val="008375A7"/>
    <w:rsid w:val="00837E98"/>
    <w:rsid w:val="00840BD6"/>
    <w:rsid w:val="008466CC"/>
    <w:rsid w:val="00850EBC"/>
    <w:rsid w:val="0085538F"/>
    <w:rsid w:val="0085633B"/>
    <w:rsid w:val="008579CE"/>
    <w:rsid w:val="00867F8A"/>
    <w:rsid w:val="00873B01"/>
    <w:rsid w:val="00880B2B"/>
    <w:rsid w:val="0089117B"/>
    <w:rsid w:val="0089331F"/>
    <w:rsid w:val="00894C65"/>
    <w:rsid w:val="008A13A7"/>
    <w:rsid w:val="008A6F00"/>
    <w:rsid w:val="008A703F"/>
    <w:rsid w:val="008B4011"/>
    <w:rsid w:val="008C2041"/>
    <w:rsid w:val="008D51A6"/>
    <w:rsid w:val="008D5F51"/>
    <w:rsid w:val="008E0CA0"/>
    <w:rsid w:val="008E1496"/>
    <w:rsid w:val="008E27AA"/>
    <w:rsid w:val="008E5BCF"/>
    <w:rsid w:val="008E5C79"/>
    <w:rsid w:val="008E6554"/>
    <w:rsid w:val="008F2E08"/>
    <w:rsid w:val="008F4EBB"/>
    <w:rsid w:val="008F6ED1"/>
    <w:rsid w:val="00905C94"/>
    <w:rsid w:val="0090635E"/>
    <w:rsid w:val="00906E27"/>
    <w:rsid w:val="00910C28"/>
    <w:rsid w:val="00915436"/>
    <w:rsid w:val="00916000"/>
    <w:rsid w:val="00932F7E"/>
    <w:rsid w:val="009361D4"/>
    <w:rsid w:val="00937442"/>
    <w:rsid w:val="00947664"/>
    <w:rsid w:val="00951A9B"/>
    <w:rsid w:val="00957FC3"/>
    <w:rsid w:val="00962909"/>
    <w:rsid w:val="00962F36"/>
    <w:rsid w:val="00964D31"/>
    <w:rsid w:val="0096691B"/>
    <w:rsid w:val="009672A4"/>
    <w:rsid w:val="009672DE"/>
    <w:rsid w:val="00973204"/>
    <w:rsid w:val="0097797A"/>
    <w:rsid w:val="00981BA8"/>
    <w:rsid w:val="0099043C"/>
    <w:rsid w:val="009918B5"/>
    <w:rsid w:val="00991C19"/>
    <w:rsid w:val="009947E0"/>
    <w:rsid w:val="0099575D"/>
    <w:rsid w:val="009A11A1"/>
    <w:rsid w:val="009A59C3"/>
    <w:rsid w:val="009B0DA3"/>
    <w:rsid w:val="009B1CC7"/>
    <w:rsid w:val="009B5381"/>
    <w:rsid w:val="009B7434"/>
    <w:rsid w:val="009C443B"/>
    <w:rsid w:val="009C5256"/>
    <w:rsid w:val="009C639F"/>
    <w:rsid w:val="009C6F52"/>
    <w:rsid w:val="009D386D"/>
    <w:rsid w:val="009E5441"/>
    <w:rsid w:val="009F0356"/>
    <w:rsid w:val="009F0470"/>
    <w:rsid w:val="009F4A08"/>
    <w:rsid w:val="009F6C3A"/>
    <w:rsid w:val="00A02117"/>
    <w:rsid w:val="00A02A7D"/>
    <w:rsid w:val="00A036A9"/>
    <w:rsid w:val="00A1385F"/>
    <w:rsid w:val="00A15AB1"/>
    <w:rsid w:val="00A16BC7"/>
    <w:rsid w:val="00A173A1"/>
    <w:rsid w:val="00A23E1A"/>
    <w:rsid w:val="00A25CD8"/>
    <w:rsid w:val="00A27EDB"/>
    <w:rsid w:val="00A35EB2"/>
    <w:rsid w:val="00A35FE6"/>
    <w:rsid w:val="00A365EA"/>
    <w:rsid w:val="00A37C86"/>
    <w:rsid w:val="00A502B6"/>
    <w:rsid w:val="00A50B85"/>
    <w:rsid w:val="00A624E2"/>
    <w:rsid w:val="00A6697E"/>
    <w:rsid w:val="00A66FD5"/>
    <w:rsid w:val="00A732B2"/>
    <w:rsid w:val="00A747B0"/>
    <w:rsid w:val="00A76C9B"/>
    <w:rsid w:val="00A83B2D"/>
    <w:rsid w:val="00A957CC"/>
    <w:rsid w:val="00AA2BC7"/>
    <w:rsid w:val="00AA57ED"/>
    <w:rsid w:val="00AA5E0D"/>
    <w:rsid w:val="00AA71FA"/>
    <w:rsid w:val="00AB2B03"/>
    <w:rsid w:val="00AB548D"/>
    <w:rsid w:val="00AC7ECF"/>
    <w:rsid w:val="00AD4A25"/>
    <w:rsid w:val="00AD5ED7"/>
    <w:rsid w:val="00AD62C3"/>
    <w:rsid w:val="00AD677B"/>
    <w:rsid w:val="00AF0FFA"/>
    <w:rsid w:val="00AF4CE0"/>
    <w:rsid w:val="00AF5223"/>
    <w:rsid w:val="00B022C8"/>
    <w:rsid w:val="00B060AC"/>
    <w:rsid w:val="00B24CF1"/>
    <w:rsid w:val="00B254CF"/>
    <w:rsid w:val="00B2610F"/>
    <w:rsid w:val="00B329BA"/>
    <w:rsid w:val="00B37AFD"/>
    <w:rsid w:val="00B43891"/>
    <w:rsid w:val="00B43CD8"/>
    <w:rsid w:val="00B43D65"/>
    <w:rsid w:val="00B474F3"/>
    <w:rsid w:val="00B5336E"/>
    <w:rsid w:val="00B53FCD"/>
    <w:rsid w:val="00B5456B"/>
    <w:rsid w:val="00B60D71"/>
    <w:rsid w:val="00B62E2F"/>
    <w:rsid w:val="00B63B11"/>
    <w:rsid w:val="00B730DB"/>
    <w:rsid w:val="00B80B49"/>
    <w:rsid w:val="00B8374E"/>
    <w:rsid w:val="00B85C43"/>
    <w:rsid w:val="00B9369D"/>
    <w:rsid w:val="00B952B2"/>
    <w:rsid w:val="00B96C0A"/>
    <w:rsid w:val="00BA163A"/>
    <w:rsid w:val="00BA44FD"/>
    <w:rsid w:val="00BA7D94"/>
    <w:rsid w:val="00BB42BD"/>
    <w:rsid w:val="00BB5673"/>
    <w:rsid w:val="00BC1670"/>
    <w:rsid w:val="00BC2FF2"/>
    <w:rsid w:val="00BC4F85"/>
    <w:rsid w:val="00BC5C6E"/>
    <w:rsid w:val="00BD1823"/>
    <w:rsid w:val="00BD7974"/>
    <w:rsid w:val="00BE7AFF"/>
    <w:rsid w:val="00BF52C7"/>
    <w:rsid w:val="00C07BC7"/>
    <w:rsid w:val="00C1522C"/>
    <w:rsid w:val="00C16163"/>
    <w:rsid w:val="00C17199"/>
    <w:rsid w:val="00C21E67"/>
    <w:rsid w:val="00C359C0"/>
    <w:rsid w:val="00C406E7"/>
    <w:rsid w:val="00C5031F"/>
    <w:rsid w:val="00C617B0"/>
    <w:rsid w:val="00C6254D"/>
    <w:rsid w:val="00C62CB5"/>
    <w:rsid w:val="00C64D5A"/>
    <w:rsid w:val="00C6764B"/>
    <w:rsid w:val="00C714F0"/>
    <w:rsid w:val="00C73A96"/>
    <w:rsid w:val="00C872C9"/>
    <w:rsid w:val="00C95BDF"/>
    <w:rsid w:val="00C976AB"/>
    <w:rsid w:val="00C97E3E"/>
    <w:rsid w:val="00CA0AF1"/>
    <w:rsid w:val="00CA67DC"/>
    <w:rsid w:val="00CA6DE0"/>
    <w:rsid w:val="00CB73F3"/>
    <w:rsid w:val="00CC196E"/>
    <w:rsid w:val="00CC1E35"/>
    <w:rsid w:val="00CC3E1F"/>
    <w:rsid w:val="00CC4321"/>
    <w:rsid w:val="00CC4EED"/>
    <w:rsid w:val="00CC7F31"/>
    <w:rsid w:val="00CD1DD7"/>
    <w:rsid w:val="00CE09C1"/>
    <w:rsid w:val="00CE485A"/>
    <w:rsid w:val="00CF2314"/>
    <w:rsid w:val="00CF3E83"/>
    <w:rsid w:val="00CF4115"/>
    <w:rsid w:val="00CF6D8E"/>
    <w:rsid w:val="00D02351"/>
    <w:rsid w:val="00D05F15"/>
    <w:rsid w:val="00D15777"/>
    <w:rsid w:val="00D204D4"/>
    <w:rsid w:val="00D21441"/>
    <w:rsid w:val="00D24037"/>
    <w:rsid w:val="00D246F9"/>
    <w:rsid w:val="00D30664"/>
    <w:rsid w:val="00D34D5A"/>
    <w:rsid w:val="00D353FE"/>
    <w:rsid w:val="00D365F6"/>
    <w:rsid w:val="00D36BD1"/>
    <w:rsid w:val="00D40C06"/>
    <w:rsid w:val="00D4120B"/>
    <w:rsid w:val="00D43906"/>
    <w:rsid w:val="00D53DFD"/>
    <w:rsid w:val="00D6115C"/>
    <w:rsid w:val="00D742C7"/>
    <w:rsid w:val="00D77286"/>
    <w:rsid w:val="00D7750C"/>
    <w:rsid w:val="00D811D9"/>
    <w:rsid w:val="00D82175"/>
    <w:rsid w:val="00D84553"/>
    <w:rsid w:val="00D909E9"/>
    <w:rsid w:val="00D92379"/>
    <w:rsid w:val="00D92B57"/>
    <w:rsid w:val="00D94463"/>
    <w:rsid w:val="00DB1DAC"/>
    <w:rsid w:val="00DB23B1"/>
    <w:rsid w:val="00DB267C"/>
    <w:rsid w:val="00DB2A04"/>
    <w:rsid w:val="00DB3EBD"/>
    <w:rsid w:val="00DB5F43"/>
    <w:rsid w:val="00DC201E"/>
    <w:rsid w:val="00DC29FF"/>
    <w:rsid w:val="00DC4D4F"/>
    <w:rsid w:val="00DC6A5E"/>
    <w:rsid w:val="00DD0BEE"/>
    <w:rsid w:val="00DD37E1"/>
    <w:rsid w:val="00DD515A"/>
    <w:rsid w:val="00DE07FD"/>
    <w:rsid w:val="00DE1946"/>
    <w:rsid w:val="00DE2DCD"/>
    <w:rsid w:val="00DE2EA0"/>
    <w:rsid w:val="00DE727B"/>
    <w:rsid w:val="00DF2AA6"/>
    <w:rsid w:val="00DF7DA1"/>
    <w:rsid w:val="00E0496E"/>
    <w:rsid w:val="00E05ED6"/>
    <w:rsid w:val="00E068C4"/>
    <w:rsid w:val="00E10B6C"/>
    <w:rsid w:val="00E13EE5"/>
    <w:rsid w:val="00E21098"/>
    <w:rsid w:val="00E241DD"/>
    <w:rsid w:val="00E24D4D"/>
    <w:rsid w:val="00E33320"/>
    <w:rsid w:val="00E357E5"/>
    <w:rsid w:val="00E35BA9"/>
    <w:rsid w:val="00E40078"/>
    <w:rsid w:val="00E4235B"/>
    <w:rsid w:val="00E47DB5"/>
    <w:rsid w:val="00E53003"/>
    <w:rsid w:val="00E54A9E"/>
    <w:rsid w:val="00E57F53"/>
    <w:rsid w:val="00E62C31"/>
    <w:rsid w:val="00E64ECD"/>
    <w:rsid w:val="00E66D06"/>
    <w:rsid w:val="00E6742D"/>
    <w:rsid w:val="00E70BCB"/>
    <w:rsid w:val="00E71183"/>
    <w:rsid w:val="00E72879"/>
    <w:rsid w:val="00E8095C"/>
    <w:rsid w:val="00E82BC9"/>
    <w:rsid w:val="00E83E51"/>
    <w:rsid w:val="00EA17D7"/>
    <w:rsid w:val="00EA353A"/>
    <w:rsid w:val="00EB0C96"/>
    <w:rsid w:val="00EB29DE"/>
    <w:rsid w:val="00EB4737"/>
    <w:rsid w:val="00EB5782"/>
    <w:rsid w:val="00EC3004"/>
    <w:rsid w:val="00EC6E91"/>
    <w:rsid w:val="00ED33EC"/>
    <w:rsid w:val="00ED358C"/>
    <w:rsid w:val="00ED7F4A"/>
    <w:rsid w:val="00EE062A"/>
    <w:rsid w:val="00EE47C3"/>
    <w:rsid w:val="00EE4E69"/>
    <w:rsid w:val="00EF11A3"/>
    <w:rsid w:val="00EF6091"/>
    <w:rsid w:val="00EF63A1"/>
    <w:rsid w:val="00EF7136"/>
    <w:rsid w:val="00F05ED2"/>
    <w:rsid w:val="00F10A4F"/>
    <w:rsid w:val="00F15DEF"/>
    <w:rsid w:val="00F20AA9"/>
    <w:rsid w:val="00F21C70"/>
    <w:rsid w:val="00F22E8C"/>
    <w:rsid w:val="00F350E1"/>
    <w:rsid w:val="00F414DF"/>
    <w:rsid w:val="00F41C2D"/>
    <w:rsid w:val="00F42121"/>
    <w:rsid w:val="00F46FC9"/>
    <w:rsid w:val="00F510C8"/>
    <w:rsid w:val="00F5563A"/>
    <w:rsid w:val="00F556E3"/>
    <w:rsid w:val="00F56DEB"/>
    <w:rsid w:val="00F6065A"/>
    <w:rsid w:val="00F607A3"/>
    <w:rsid w:val="00F61688"/>
    <w:rsid w:val="00F64863"/>
    <w:rsid w:val="00F663FF"/>
    <w:rsid w:val="00F66C6D"/>
    <w:rsid w:val="00F756DF"/>
    <w:rsid w:val="00F77090"/>
    <w:rsid w:val="00F804AE"/>
    <w:rsid w:val="00F810D4"/>
    <w:rsid w:val="00F955C4"/>
    <w:rsid w:val="00F96423"/>
    <w:rsid w:val="00F97284"/>
    <w:rsid w:val="00F97949"/>
    <w:rsid w:val="00FA361A"/>
    <w:rsid w:val="00FA75D4"/>
    <w:rsid w:val="00FB587D"/>
    <w:rsid w:val="00FB5B5C"/>
    <w:rsid w:val="00FB6BEB"/>
    <w:rsid w:val="00FB6EBF"/>
    <w:rsid w:val="00FC1028"/>
    <w:rsid w:val="00FC3289"/>
    <w:rsid w:val="00FC3D82"/>
    <w:rsid w:val="00FC4682"/>
    <w:rsid w:val="00FD2F53"/>
    <w:rsid w:val="00FD47BF"/>
    <w:rsid w:val="00FD7D78"/>
    <w:rsid w:val="00FE41E3"/>
    <w:rsid w:val="00FF07A5"/>
    <w:rsid w:val="00FF2509"/>
    <w:rsid w:val="00FF3F95"/>
    <w:rsid w:val="00FF5786"/>
    <w:rsid w:val="00FF6D37"/>
    <w:rsid w:val="00FF7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A645D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Nagwek1">
    <w:name w:val="heading 1"/>
    <w:basedOn w:val="Normalny"/>
    <w:link w:val="Nagwek1Znak"/>
    <w:uiPriority w:val="9"/>
    <w:qFormat/>
    <w:rsid w:val="002F6938"/>
    <w:pPr>
      <w:widowControl/>
      <w:suppressAutoHyphens w:val="0"/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pl-PL" w:bidi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A451C"/>
    <w:pPr>
      <w:keepNext/>
      <w:keepLines/>
      <w:spacing w:before="200"/>
      <w:outlineLvl w:val="2"/>
    </w:pPr>
    <w:rPr>
      <w:rFonts w:asciiTheme="majorHAnsi" w:eastAsiaTheme="majorEastAsia" w:hAnsiTheme="majorHAnsi"/>
      <w:b/>
      <w:bCs/>
      <w:color w:val="4F81BD" w:themeColor="accent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7AFF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BE7AFF"/>
  </w:style>
  <w:style w:type="paragraph" w:styleId="Stopka">
    <w:name w:val="footer"/>
    <w:basedOn w:val="Normalny"/>
    <w:link w:val="StopkaZnak"/>
    <w:uiPriority w:val="99"/>
    <w:unhideWhenUsed/>
    <w:rsid w:val="00BE7AFF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BE7AFF"/>
  </w:style>
  <w:style w:type="paragraph" w:styleId="Tekstdymka">
    <w:name w:val="Balloon Text"/>
    <w:basedOn w:val="Normalny"/>
    <w:link w:val="TekstdymkaZnak"/>
    <w:uiPriority w:val="99"/>
    <w:semiHidden/>
    <w:unhideWhenUsed/>
    <w:rsid w:val="00BE7AF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7AF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375A7"/>
    <w:pPr>
      <w:widowControl/>
      <w:suppressAutoHyphens w:val="0"/>
      <w:spacing w:after="120"/>
      <w:ind w:left="720" w:firstLine="567"/>
      <w:contextualSpacing/>
      <w:jc w:val="both"/>
    </w:pPr>
    <w:rPr>
      <w:rFonts w:ascii="Arial" w:eastAsia="Calibri" w:hAnsi="Arial" w:cs="Times New Roman"/>
      <w:kern w:val="0"/>
      <w:szCs w:val="22"/>
      <w:lang w:eastAsia="en-US" w:bidi="ar-SA"/>
    </w:rPr>
  </w:style>
  <w:style w:type="character" w:styleId="Hipercze">
    <w:name w:val="Hyperlink"/>
    <w:basedOn w:val="Domylnaczcionkaakapitu"/>
    <w:uiPriority w:val="99"/>
    <w:unhideWhenUsed/>
    <w:rsid w:val="002A7BF8"/>
    <w:rPr>
      <w:color w:val="0000FF" w:themeColor="hyperlink"/>
      <w:u w:val="single"/>
    </w:rPr>
  </w:style>
  <w:style w:type="character" w:styleId="Pogrubienie">
    <w:name w:val="Strong"/>
    <w:uiPriority w:val="22"/>
    <w:qFormat/>
    <w:rsid w:val="000D1992"/>
    <w:rPr>
      <w:b/>
      <w:bCs/>
    </w:rPr>
  </w:style>
  <w:style w:type="paragraph" w:customStyle="1" w:styleId="Standard">
    <w:name w:val="Standard"/>
    <w:rsid w:val="001B741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Textbody">
    <w:name w:val="Text body"/>
    <w:basedOn w:val="Standard"/>
    <w:uiPriority w:val="99"/>
    <w:rsid w:val="001B7418"/>
    <w:pPr>
      <w:spacing w:after="120"/>
    </w:pPr>
  </w:style>
  <w:style w:type="paragraph" w:customStyle="1" w:styleId="Nagwek11">
    <w:name w:val="Nagłówek 11"/>
    <w:basedOn w:val="Standard"/>
    <w:next w:val="Textbody"/>
    <w:uiPriority w:val="99"/>
    <w:rsid w:val="001B7418"/>
    <w:pPr>
      <w:keepNext/>
    </w:pPr>
    <w:rPr>
      <w:rFonts w:ascii="Calibri" w:eastAsia="Calibri" w:hAnsi="Calibri" w:cs="Calibri"/>
      <w:b/>
      <w:szCs w:val="20"/>
      <w:lang w:val="en-US"/>
    </w:rPr>
  </w:style>
  <w:style w:type="paragraph" w:customStyle="1" w:styleId="Standarduser">
    <w:name w:val="Standard (user)"/>
    <w:uiPriority w:val="99"/>
    <w:rsid w:val="001B741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1">
    <w:name w:val="1)"/>
    <w:basedOn w:val="Standard"/>
    <w:uiPriority w:val="99"/>
    <w:rsid w:val="001B7418"/>
    <w:pPr>
      <w:spacing w:line="100" w:lineRule="atLeast"/>
      <w:jc w:val="both"/>
    </w:pPr>
  </w:style>
  <w:style w:type="paragraph" w:customStyle="1" w:styleId="10">
    <w:name w:val="1."/>
    <w:basedOn w:val="Standard"/>
    <w:uiPriority w:val="99"/>
    <w:rsid w:val="001B7418"/>
    <w:pPr>
      <w:spacing w:line="100" w:lineRule="atLeast"/>
      <w:jc w:val="both"/>
    </w:pPr>
  </w:style>
  <w:style w:type="paragraph" w:customStyle="1" w:styleId="WW-Tekstpodstawowywcity2">
    <w:name w:val="WW-Tekst podstawowy wcięty 2"/>
    <w:basedOn w:val="Standard"/>
    <w:uiPriority w:val="99"/>
    <w:rsid w:val="001B7418"/>
    <w:pPr>
      <w:ind w:left="360"/>
    </w:pPr>
    <w:rPr>
      <w:szCs w:val="20"/>
    </w:rPr>
  </w:style>
  <w:style w:type="paragraph" w:customStyle="1" w:styleId="Standarduseruser">
    <w:name w:val="Standard (user) (user)"/>
    <w:uiPriority w:val="99"/>
    <w:rsid w:val="001B741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Domylnaczcionkaakapitu1">
    <w:name w:val="Domyślna czcionka akapitu1"/>
    <w:rsid w:val="001B7418"/>
  </w:style>
  <w:style w:type="paragraph" w:styleId="NormalnyWeb">
    <w:name w:val="Normal (Web)"/>
    <w:basedOn w:val="Standard"/>
    <w:uiPriority w:val="99"/>
    <w:unhideWhenUsed/>
    <w:rsid w:val="001B7418"/>
    <w:pPr>
      <w:widowControl/>
      <w:suppressAutoHyphens w:val="0"/>
      <w:spacing w:before="100" w:after="119"/>
    </w:pPr>
    <w:rPr>
      <w:rFonts w:eastAsia="Times New Roman" w:cs="Times New Roman"/>
      <w:lang w:eastAsia="ar-SA" w:bidi="ar-SA"/>
    </w:rPr>
  </w:style>
  <w:style w:type="numbering" w:customStyle="1" w:styleId="WW8Num24">
    <w:name w:val="WW8Num24"/>
    <w:basedOn w:val="Bezlisty"/>
    <w:rsid w:val="00AD5ED7"/>
    <w:pPr>
      <w:numPr>
        <w:numId w:val="1"/>
      </w:numPr>
    </w:pPr>
  </w:style>
  <w:style w:type="numbering" w:customStyle="1" w:styleId="WW8Num25">
    <w:name w:val="WW8Num25"/>
    <w:basedOn w:val="Bezlisty"/>
    <w:rsid w:val="00AD5ED7"/>
    <w:pPr>
      <w:numPr>
        <w:numId w:val="2"/>
      </w:numPr>
    </w:pPr>
  </w:style>
  <w:style w:type="numbering" w:customStyle="1" w:styleId="WW8Num26">
    <w:name w:val="WW8Num26"/>
    <w:basedOn w:val="Bezlisty"/>
    <w:rsid w:val="00AD5ED7"/>
    <w:pPr>
      <w:numPr>
        <w:numId w:val="23"/>
      </w:numPr>
    </w:pPr>
  </w:style>
  <w:style w:type="numbering" w:customStyle="1" w:styleId="WW8Num27">
    <w:name w:val="WW8Num27"/>
    <w:basedOn w:val="Bezlisty"/>
    <w:rsid w:val="00AD5ED7"/>
    <w:pPr>
      <w:numPr>
        <w:numId w:val="3"/>
      </w:numPr>
    </w:pPr>
  </w:style>
  <w:style w:type="numbering" w:customStyle="1" w:styleId="WW8Num6">
    <w:name w:val="WW8Num6"/>
    <w:basedOn w:val="Bezlisty"/>
    <w:rsid w:val="00AD5ED7"/>
    <w:pPr>
      <w:numPr>
        <w:numId w:val="4"/>
      </w:numPr>
    </w:pPr>
  </w:style>
  <w:style w:type="numbering" w:customStyle="1" w:styleId="WW8Num28">
    <w:name w:val="WW8Num28"/>
    <w:basedOn w:val="Bezlisty"/>
    <w:rsid w:val="00AD5ED7"/>
    <w:pPr>
      <w:numPr>
        <w:numId w:val="5"/>
      </w:numPr>
    </w:pPr>
  </w:style>
  <w:style w:type="numbering" w:customStyle="1" w:styleId="WW8Num29">
    <w:name w:val="WW8Num29"/>
    <w:basedOn w:val="Bezlisty"/>
    <w:rsid w:val="00AD5ED7"/>
    <w:pPr>
      <w:numPr>
        <w:numId w:val="6"/>
      </w:numPr>
    </w:pPr>
  </w:style>
  <w:style w:type="numbering" w:customStyle="1" w:styleId="WW8Num30">
    <w:name w:val="WW8Num30"/>
    <w:basedOn w:val="Bezlisty"/>
    <w:rsid w:val="00AD5ED7"/>
    <w:pPr>
      <w:numPr>
        <w:numId w:val="7"/>
      </w:numPr>
    </w:pPr>
  </w:style>
  <w:style w:type="numbering" w:customStyle="1" w:styleId="WW8Num31">
    <w:name w:val="WW8Num31"/>
    <w:basedOn w:val="Bezlisty"/>
    <w:rsid w:val="00AD5ED7"/>
    <w:pPr>
      <w:numPr>
        <w:numId w:val="8"/>
      </w:numPr>
    </w:pPr>
  </w:style>
  <w:style w:type="numbering" w:customStyle="1" w:styleId="WW8Num32">
    <w:name w:val="WW8Num32"/>
    <w:basedOn w:val="Bezlisty"/>
    <w:rsid w:val="00AD5ED7"/>
    <w:pPr>
      <w:numPr>
        <w:numId w:val="9"/>
      </w:numPr>
    </w:pPr>
  </w:style>
  <w:style w:type="numbering" w:customStyle="1" w:styleId="WW8Num33">
    <w:name w:val="WW8Num33"/>
    <w:basedOn w:val="Bezlisty"/>
    <w:rsid w:val="00AD5ED7"/>
    <w:pPr>
      <w:numPr>
        <w:numId w:val="10"/>
      </w:numPr>
    </w:pPr>
  </w:style>
  <w:style w:type="numbering" w:customStyle="1" w:styleId="WW8Num34">
    <w:name w:val="WW8Num34"/>
    <w:basedOn w:val="Bezlisty"/>
    <w:rsid w:val="00AD5ED7"/>
    <w:pPr>
      <w:numPr>
        <w:numId w:val="11"/>
      </w:numPr>
    </w:pPr>
  </w:style>
  <w:style w:type="numbering" w:customStyle="1" w:styleId="WW8Num35">
    <w:name w:val="WW8Num35"/>
    <w:basedOn w:val="Bezlisty"/>
    <w:rsid w:val="00AD5ED7"/>
    <w:pPr>
      <w:numPr>
        <w:numId w:val="12"/>
      </w:numPr>
    </w:pPr>
  </w:style>
  <w:style w:type="numbering" w:customStyle="1" w:styleId="WW8Num36">
    <w:name w:val="WW8Num36"/>
    <w:basedOn w:val="Bezlisty"/>
    <w:rsid w:val="00AD5ED7"/>
    <w:pPr>
      <w:numPr>
        <w:numId w:val="22"/>
      </w:numPr>
    </w:pPr>
  </w:style>
  <w:style w:type="numbering" w:customStyle="1" w:styleId="WW8Num37">
    <w:name w:val="WW8Num37"/>
    <w:basedOn w:val="Bezlisty"/>
    <w:rsid w:val="00AD5ED7"/>
    <w:pPr>
      <w:numPr>
        <w:numId w:val="13"/>
      </w:numPr>
    </w:pPr>
  </w:style>
  <w:style w:type="numbering" w:customStyle="1" w:styleId="WW8Num38">
    <w:name w:val="WW8Num38"/>
    <w:basedOn w:val="Bezlisty"/>
    <w:rsid w:val="00AD5ED7"/>
    <w:pPr>
      <w:numPr>
        <w:numId w:val="14"/>
      </w:numPr>
    </w:pPr>
  </w:style>
  <w:style w:type="numbering" w:customStyle="1" w:styleId="WW8Num39">
    <w:name w:val="WW8Num39"/>
    <w:basedOn w:val="Bezlisty"/>
    <w:rsid w:val="00AD5ED7"/>
    <w:pPr>
      <w:numPr>
        <w:numId w:val="15"/>
      </w:numPr>
    </w:pPr>
  </w:style>
  <w:style w:type="numbering" w:customStyle="1" w:styleId="WW8Num40">
    <w:name w:val="WW8Num40"/>
    <w:basedOn w:val="Bezlisty"/>
    <w:rsid w:val="00AD5ED7"/>
    <w:pPr>
      <w:numPr>
        <w:numId w:val="16"/>
      </w:numPr>
    </w:pPr>
  </w:style>
  <w:style w:type="numbering" w:customStyle="1" w:styleId="WW8Num41">
    <w:name w:val="WW8Num41"/>
    <w:basedOn w:val="Bezlisty"/>
    <w:rsid w:val="00AD5ED7"/>
    <w:pPr>
      <w:numPr>
        <w:numId w:val="17"/>
      </w:numPr>
    </w:pPr>
  </w:style>
  <w:style w:type="numbering" w:customStyle="1" w:styleId="WW8Num42">
    <w:name w:val="WW8Num42"/>
    <w:basedOn w:val="Bezlisty"/>
    <w:rsid w:val="00AD5ED7"/>
    <w:pPr>
      <w:numPr>
        <w:numId w:val="18"/>
      </w:numPr>
    </w:pPr>
  </w:style>
  <w:style w:type="numbering" w:customStyle="1" w:styleId="WW8Num43">
    <w:name w:val="WW8Num43"/>
    <w:basedOn w:val="Bezlisty"/>
    <w:rsid w:val="00AD5ED7"/>
    <w:pPr>
      <w:numPr>
        <w:numId w:val="19"/>
      </w:numPr>
    </w:pPr>
  </w:style>
  <w:style w:type="numbering" w:customStyle="1" w:styleId="WW8Num44">
    <w:name w:val="WW8Num44"/>
    <w:basedOn w:val="Bezlisty"/>
    <w:rsid w:val="00AD5ED7"/>
    <w:pPr>
      <w:numPr>
        <w:numId w:val="20"/>
      </w:numPr>
    </w:pPr>
  </w:style>
  <w:style w:type="numbering" w:customStyle="1" w:styleId="WW8Num45">
    <w:name w:val="WW8Num45"/>
    <w:basedOn w:val="Bezlisty"/>
    <w:rsid w:val="00AD5ED7"/>
    <w:pPr>
      <w:numPr>
        <w:numId w:val="21"/>
      </w:numPr>
    </w:pPr>
  </w:style>
  <w:style w:type="numbering" w:customStyle="1" w:styleId="WW8Num9">
    <w:name w:val="WW8Num9"/>
    <w:basedOn w:val="Bezlisty"/>
    <w:rsid w:val="00122176"/>
    <w:pPr>
      <w:numPr>
        <w:numId w:val="24"/>
      </w:numPr>
    </w:pPr>
  </w:style>
  <w:style w:type="table" w:styleId="Tabela-Siatka">
    <w:name w:val="Table Grid"/>
    <w:basedOn w:val="Standardowy"/>
    <w:uiPriority w:val="59"/>
    <w:rsid w:val="00423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C5C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5C6E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5C6E"/>
    <w:rPr>
      <w:rFonts w:ascii="Times New Roman" w:eastAsia="SimSun" w:hAnsi="Times New Roman" w:cs="Mangal"/>
      <w:kern w:val="2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6E"/>
    <w:rPr>
      <w:rFonts w:ascii="Times New Roman" w:eastAsia="SimSun" w:hAnsi="Times New Roman" w:cs="Mangal"/>
      <w:b/>
      <w:bCs/>
      <w:kern w:val="2"/>
      <w:sz w:val="20"/>
      <w:szCs w:val="18"/>
      <w:lang w:eastAsia="hi-IN" w:bidi="hi-IN"/>
    </w:rPr>
  </w:style>
  <w:style w:type="paragraph" w:customStyle="1" w:styleId="standarduser0">
    <w:name w:val="standarduser"/>
    <w:basedOn w:val="Normalny"/>
    <w:rsid w:val="002747A8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Nagwek1Znak">
    <w:name w:val="Nagłówek 1 Znak"/>
    <w:basedOn w:val="Domylnaczcionkaakapitu"/>
    <w:link w:val="Nagwek1"/>
    <w:uiPriority w:val="9"/>
    <w:rsid w:val="002F6938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Default">
    <w:name w:val="Default"/>
    <w:rsid w:val="00E47DB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A451C"/>
    <w:rPr>
      <w:rFonts w:asciiTheme="majorHAnsi" w:eastAsiaTheme="majorEastAsia" w:hAnsiTheme="majorHAnsi" w:cs="Mangal"/>
      <w:b/>
      <w:bCs/>
      <w:color w:val="4F81BD" w:themeColor="accent1"/>
      <w:kern w:val="2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A645D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Nagwek1">
    <w:name w:val="heading 1"/>
    <w:basedOn w:val="Normalny"/>
    <w:link w:val="Nagwek1Znak"/>
    <w:uiPriority w:val="9"/>
    <w:qFormat/>
    <w:rsid w:val="002F6938"/>
    <w:pPr>
      <w:widowControl/>
      <w:suppressAutoHyphens w:val="0"/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pl-PL" w:bidi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A451C"/>
    <w:pPr>
      <w:keepNext/>
      <w:keepLines/>
      <w:spacing w:before="200"/>
      <w:outlineLvl w:val="2"/>
    </w:pPr>
    <w:rPr>
      <w:rFonts w:asciiTheme="majorHAnsi" w:eastAsiaTheme="majorEastAsia" w:hAnsiTheme="majorHAnsi"/>
      <w:b/>
      <w:bCs/>
      <w:color w:val="4F81BD" w:themeColor="accent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7AFF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BE7AFF"/>
  </w:style>
  <w:style w:type="paragraph" w:styleId="Stopka">
    <w:name w:val="footer"/>
    <w:basedOn w:val="Normalny"/>
    <w:link w:val="StopkaZnak"/>
    <w:uiPriority w:val="99"/>
    <w:unhideWhenUsed/>
    <w:rsid w:val="00BE7AFF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BE7AFF"/>
  </w:style>
  <w:style w:type="paragraph" w:styleId="Tekstdymka">
    <w:name w:val="Balloon Text"/>
    <w:basedOn w:val="Normalny"/>
    <w:link w:val="TekstdymkaZnak"/>
    <w:uiPriority w:val="99"/>
    <w:semiHidden/>
    <w:unhideWhenUsed/>
    <w:rsid w:val="00BE7AF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7AF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375A7"/>
    <w:pPr>
      <w:widowControl/>
      <w:suppressAutoHyphens w:val="0"/>
      <w:spacing w:after="120"/>
      <w:ind w:left="720" w:firstLine="567"/>
      <w:contextualSpacing/>
      <w:jc w:val="both"/>
    </w:pPr>
    <w:rPr>
      <w:rFonts w:ascii="Arial" w:eastAsia="Calibri" w:hAnsi="Arial" w:cs="Times New Roman"/>
      <w:kern w:val="0"/>
      <w:szCs w:val="22"/>
      <w:lang w:eastAsia="en-US" w:bidi="ar-SA"/>
    </w:rPr>
  </w:style>
  <w:style w:type="character" w:styleId="Hipercze">
    <w:name w:val="Hyperlink"/>
    <w:basedOn w:val="Domylnaczcionkaakapitu"/>
    <w:uiPriority w:val="99"/>
    <w:unhideWhenUsed/>
    <w:rsid w:val="002A7BF8"/>
    <w:rPr>
      <w:color w:val="0000FF" w:themeColor="hyperlink"/>
      <w:u w:val="single"/>
    </w:rPr>
  </w:style>
  <w:style w:type="character" w:styleId="Pogrubienie">
    <w:name w:val="Strong"/>
    <w:uiPriority w:val="22"/>
    <w:qFormat/>
    <w:rsid w:val="000D1992"/>
    <w:rPr>
      <w:b/>
      <w:bCs/>
    </w:rPr>
  </w:style>
  <w:style w:type="paragraph" w:customStyle="1" w:styleId="Standard">
    <w:name w:val="Standard"/>
    <w:rsid w:val="001B741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Textbody">
    <w:name w:val="Text body"/>
    <w:basedOn w:val="Standard"/>
    <w:uiPriority w:val="99"/>
    <w:rsid w:val="001B7418"/>
    <w:pPr>
      <w:spacing w:after="120"/>
    </w:pPr>
  </w:style>
  <w:style w:type="paragraph" w:customStyle="1" w:styleId="Nagwek11">
    <w:name w:val="Nagłówek 11"/>
    <w:basedOn w:val="Standard"/>
    <w:next w:val="Textbody"/>
    <w:uiPriority w:val="99"/>
    <w:rsid w:val="001B7418"/>
    <w:pPr>
      <w:keepNext/>
    </w:pPr>
    <w:rPr>
      <w:rFonts w:ascii="Calibri" w:eastAsia="Calibri" w:hAnsi="Calibri" w:cs="Calibri"/>
      <w:b/>
      <w:szCs w:val="20"/>
      <w:lang w:val="en-US"/>
    </w:rPr>
  </w:style>
  <w:style w:type="paragraph" w:customStyle="1" w:styleId="Standarduser">
    <w:name w:val="Standard (user)"/>
    <w:uiPriority w:val="99"/>
    <w:rsid w:val="001B741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1">
    <w:name w:val="1)"/>
    <w:basedOn w:val="Standard"/>
    <w:uiPriority w:val="99"/>
    <w:rsid w:val="001B7418"/>
    <w:pPr>
      <w:spacing w:line="100" w:lineRule="atLeast"/>
      <w:jc w:val="both"/>
    </w:pPr>
  </w:style>
  <w:style w:type="paragraph" w:customStyle="1" w:styleId="10">
    <w:name w:val="1."/>
    <w:basedOn w:val="Standard"/>
    <w:uiPriority w:val="99"/>
    <w:rsid w:val="001B7418"/>
    <w:pPr>
      <w:spacing w:line="100" w:lineRule="atLeast"/>
      <w:jc w:val="both"/>
    </w:pPr>
  </w:style>
  <w:style w:type="paragraph" w:customStyle="1" w:styleId="WW-Tekstpodstawowywcity2">
    <w:name w:val="WW-Tekst podstawowy wcięty 2"/>
    <w:basedOn w:val="Standard"/>
    <w:uiPriority w:val="99"/>
    <w:rsid w:val="001B7418"/>
    <w:pPr>
      <w:ind w:left="360"/>
    </w:pPr>
    <w:rPr>
      <w:szCs w:val="20"/>
    </w:rPr>
  </w:style>
  <w:style w:type="paragraph" w:customStyle="1" w:styleId="Standarduseruser">
    <w:name w:val="Standard (user) (user)"/>
    <w:uiPriority w:val="99"/>
    <w:rsid w:val="001B741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Domylnaczcionkaakapitu1">
    <w:name w:val="Domyślna czcionka akapitu1"/>
    <w:rsid w:val="001B7418"/>
  </w:style>
  <w:style w:type="paragraph" w:styleId="NormalnyWeb">
    <w:name w:val="Normal (Web)"/>
    <w:basedOn w:val="Standard"/>
    <w:uiPriority w:val="99"/>
    <w:unhideWhenUsed/>
    <w:rsid w:val="001B7418"/>
    <w:pPr>
      <w:widowControl/>
      <w:suppressAutoHyphens w:val="0"/>
      <w:spacing w:before="100" w:after="119"/>
    </w:pPr>
    <w:rPr>
      <w:rFonts w:eastAsia="Times New Roman" w:cs="Times New Roman"/>
      <w:lang w:eastAsia="ar-SA" w:bidi="ar-SA"/>
    </w:rPr>
  </w:style>
  <w:style w:type="numbering" w:customStyle="1" w:styleId="WW8Num24">
    <w:name w:val="WW8Num24"/>
    <w:basedOn w:val="Bezlisty"/>
    <w:rsid w:val="00AD5ED7"/>
    <w:pPr>
      <w:numPr>
        <w:numId w:val="1"/>
      </w:numPr>
    </w:pPr>
  </w:style>
  <w:style w:type="numbering" w:customStyle="1" w:styleId="WW8Num25">
    <w:name w:val="WW8Num25"/>
    <w:basedOn w:val="Bezlisty"/>
    <w:rsid w:val="00AD5ED7"/>
    <w:pPr>
      <w:numPr>
        <w:numId w:val="2"/>
      </w:numPr>
    </w:pPr>
  </w:style>
  <w:style w:type="numbering" w:customStyle="1" w:styleId="WW8Num26">
    <w:name w:val="WW8Num26"/>
    <w:basedOn w:val="Bezlisty"/>
    <w:rsid w:val="00AD5ED7"/>
    <w:pPr>
      <w:numPr>
        <w:numId w:val="23"/>
      </w:numPr>
    </w:pPr>
  </w:style>
  <w:style w:type="numbering" w:customStyle="1" w:styleId="WW8Num27">
    <w:name w:val="WW8Num27"/>
    <w:basedOn w:val="Bezlisty"/>
    <w:rsid w:val="00AD5ED7"/>
    <w:pPr>
      <w:numPr>
        <w:numId w:val="3"/>
      </w:numPr>
    </w:pPr>
  </w:style>
  <w:style w:type="numbering" w:customStyle="1" w:styleId="WW8Num6">
    <w:name w:val="WW8Num6"/>
    <w:basedOn w:val="Bezlisty"/>
    <w:rsid w:val="00AD5ED7"/>
    <w:pPr>
      <w:numPr>
        <w:numId w:val="4"/>
      </w:numPr>
    </w:pPr>
  </w:style>
  <w:style w:type="numbering" w:customStyle="1" w:styleId="WW8Num28">
    <w:name w:val="WW8Num28"/>
    <w:basedOn w:val="Bezlisty"/>
    <w:rsid w:val="00AD5ED7"/>
    <w:pPr>
      <w:numPr>
        <w:numId w:val="5"/>
      </w:numPr>
    </w:pPr>
  </w:style>
  <w:style w:type="numbering" w:customStyle="1" w:styleId="WW8Num29">
    <w:name w:val="WW8Num29"/>
    <w:basedOn w:val="Bezlisty"/>
    <w:rsid w:val="00AD5ED7"/>
    <w:pPr>
      <w:numPr>
        <w:numId w:val="6"/>
      </w:numPr>
    </w:pPr>
  </w:style>
  <w:style w:type="numbering" w:customStyle="1" w:styleId="WW8Num30">
    <w:name w:val="WW8Num30"/>
    <w:basedOn w:val="Bezlisty"/>
    <w:rsid w:val="00AD5ED7"/>
    <w:pPr>
      <w:numPr>
        <w:numId w:val="7"/>
      </w:numPr>
    </w:pPr>
  </w:style>
  <w:style w:type="numbering" w:customStyle="1" w:styleId="WW8Num31">
    <w:name w:val="WW8Num31"/>
    <w:basedOn w:val="Bezlisty"/>
    <w:rsid w:val="00AD5ED7"/>
    <w:pPr>
      <w:numPr>
        <w:numId w:val="8"/>
      </w:numPr>
    </w:pPr>
  </w:style>
  <w:style w:type="numbering" w:customStyle="1" w:styleId="WW8Num32">
    <w:name w:val="WW8Num32"/>
    <w:basedOn w:val="Bezlisty"/>
    <w:rsid w:val="00AD5ED7"/>
    <w:pPr>
      <w:numPr>
        <w:numId w:val="9"/>
      </w:numPr>
    </w:pPr>
  </w:style>
  <w:style w:type="numbering" w:customStyle="1" w:styleId="WW8Num33">
    <w:name w:val="WW8Num33"/>
    <w:basedOn w:val="Bezlisty"/>
    <w:rsid w:val="00AD5ED7"/>
    <w:pPr>
      <w:numPr>
        <w:numId w:val="10"/>
      </w:numPr>
    </w:pPr>
  </w:style>
  <w:style w:type="numbering" w:customStyle="1" w:styleId="WW8Num34">
    <w:name w:val="WW8Num34"/>
    <w:basedOn w:val="Bezlisty"/>
    <w:rsid w:val="00AD5ED7"/>
    <w:pPr>
      <w:numPr>
        <w:numId w:val="11"/>
      </w:numPr>
    </w:pPr>
  </w:style>
  <w:style w:type="numbering" w:customStyle="1" w:styleId="WW8Num35">
    <w:name w:val="WW8Num35"/>
    <w:basedOn w:val="Bezlisty"/>
    <w:rsid w:val="00AD5ED7"/>
    <w:pPr>
      <w:numPr>
        <w:numId w:val="12"/>
      </w:numPr>
    </w:pPr>
  </w:style>
  <w:style w:type="numbering" w:customStyle="1" w:styleId="WW8Num36">
    <w:name w:val="WW8Num36"/>
    <w:basedOn w:val="Bezlisty"/>
    <w:rsid w:val="00AD5ED7"/>
    <w:pPr>
      <w:numPr>
        <w:numId w:val="22"/>
      </w:numPr>
    </w:pPr>
  </w:style>
  <w:style w:type="numbering" w:customStyle="1" w:styleId="WW8Num37">
    <w:name w:val="WW8Num37"/>
    <w:basedOn w:val="Bezlisty"/>
    <w:rsid w:val="00AD5ED7"/>
    <w:pPr>
      <w:numPr>
        <w:numId w:val="13"/>
      </w:numPr>
    </w:pPr>
  </w:style>
  <w:style w:type="numbering" w:customStyle="1" w:styleId="WW8Num38">
    <w:name w:val="WW8Num38"/>
    <w:basedOn w:val="Bezlisty"/>
    <w:rsid w:val="00AD5ED7"/>
    <w:pPr>
      <w:numPr>
        <w:numId w:val="14"/>
      </w:numPr>
    </w:pPr>
  </w:style>
  <w:style w:type="numbering" w:customStyle="1" w:styleId="WW8Num39">
    <w:name w:val="WW8Num39"/>
    <w:basedOn w:val="Bezlisty"/>
    <w:rsid w:val="00AD5ED7"/>
    <w:pPr>
      <w:numPr>
        <w:numId w:val="15"/>
      </w:numPr>
    </w:pPr>
  </w:style>
  <w:style w:type="numbering" w:customStyle="1" w:styleId="WW8Num40">
    <w:name w:val="WW8Num40"/>
    <w:basedOn w:val="Bezlisty"/>
    <w:rsid w:val="00AD5ED7"/>
    <w:pPr>
      <w:numPr>
        <w:numId w:val="16"/>
      </w:numPr>
    </w:pPr>
  </w:style>
  <w:style w:type="numbering" w:customStyle="1" w:styleId="WW8Num41">
    <w:name w:val="WW8Num41"/>
    <w:basedOn w:val="Bezlisty"/>
    <w:rsid w:val="00AD5ED7"/>
    <w:pPr>
      <w:numPr>
        <w:numId w:val="17"/>
      </w:numPr>
    </w:pPr>
  </w:style>
  <w:style w:type="numbering" w:customStyle="1" w:styleId="WW8Num42">
    <w:name w:val="WW8Num42"/>
    <w:basedOn w:val="Bezlisty"/>
    <w:rsid w:val="00AD5ED7"/>
    <w:pPr>
      <w:numPr>
        <w:numId w:val="18"/>
      </w:numPr>
    </w:pPr>
  </w:style>
  <w:style w:type="numbering" w:customStyle="1" w:styleId="WW8Num43">
    <w:name w:val="WW8Num43"/>
    <w:basedOn w:val="Bezlisty"/>
    <w:rsid w:val="00AD5ED7"/>
    <w:pPr>
      <w:numPr>
        <w:numId w:val="19"/>
      </w:numPr>
    </w:pPr>
  </w:style>
  <w:style w:type="numbering" w:customStyle="1" w:styleId="WW8Num44">
    <w:name w:val="WW8Num44"/>
    <w:basedOn w:val="Bezlisty"/>
    <w:rsid w:val="00AD5ED7"/>
    <w:pPr>
      <w:numPr>
        <w:numId w:val="20"/>
      </w:numPr>
    </w:pPr>
  </w:style>
  <w:style w:type="numbering" w:customStyle="1" w:styleId="WW8Num45">
    <w:name w:val="WW8Num45"/>
    <w:basedOn w:val="Bezlisty"/>
    <w:rsid w:val="00AD5ED7"/>
    <w:pPr>
      <w:numPr>
        <w:numId w:val="21"/>
      </w:numPr>
    </w:pPr>
  </w:style>
  <w:style w:type="numbering" w:customStyle="1" w:styleId="WW8Num9">
    <w:name w:val="WW8Num9"/>
    <w:basedOn w:val="Bezlisty"/>
    <w:rsid w:val="00122176"/>
    <w:pPr>
      <w:numPr>
        <w:numId w:val="24"/>
      </w:numPr>
    </w:pPr>
  </w:style>
  <w:style w:type="table" w:styleId="Tabela-Siatka">
    <w:name w:val="Table Grid"/>
    <w:basedOn w:val="Standardowy"/>
    <w:uiPriority w:val="59"/>
    <w:rsid w:val="00423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C5C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5C6E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5C6E"/>
    <w:rPr>
      <w:rFonts w:ascii="Times New Roman" w:eastAsia="SimSun" w:hAnsi="Times New Roman" w:cs="Mangal"/>
      <w:kern w:val="2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6E"/>
    <w:rPr>
      <w:rFonts w:ascii="Times New Roman" w:eastAsia="SimSun" w:hAnsi="Times New Roman" w:cs="Mangal"/>
      <w:b/>
      <w:bCs/>
      <w:kern w:val="2"/>
      <w:sz w:val="20"/>
      <w:szCs w:val="18"/>
      <w:lang w:eastAsia="hi-IN" w:bidi="hi-IN"/>
    </w:rPr>
  </w:style>
  <w:style w:type="paragraph" w:customStyle="1" w:styleId="standarduser0">
    <w:name w:val="standarduser"/>
    <w:basedOn w:val="Normalny"/>
    <w:rsid w:val="002747A8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Nagwek1Znak">
    <w:name w:val="Nagłówek 1 Znak"/>
    <w:basedOn w:val="Domylnaczcionkaakapitu"/>
    <w:link w:val="Nagwek1"/>
    <w:uiPriority w:val="9"/>
    <w:rsid w:val="002F6938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Default">
    <w:name w:val="Default"/>
    <w:rsid w:val="00E47DB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A451C"/>
    <w:rPr>
      <w:rFonts w:asciiTheme="majorHAnsi" w:eastAsiaTheme="majorEastAsia" w:hAnsiTheme="majorHAnsi" w:cs="Mangal"/>
      <w:b/>
      <w:bCs/>
      <w:color w:val="4F81BD" w:themeColor="accent1"/>
      <w:kern w:val="2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0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139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43D94-EFA7-441D-9801-7BBF95FD9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139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Stonoga Anna</cp:lastModifiedBy>
  <cp:revision>6</cp:revision>
  <cp:lastPrinted>2025-09-22T08:45:00Z</cp:lastPrinted>
  <dcterms:created xsi:type="dcterms:W3CDTF">2026-04-17T11:39:00Z</dcterms:created>
  <dcterms:modified xsi:type="dcterms:W3CDTF">2026-04-24T10:21:00Z</dcterms:modified>
</cp:coreProperties>
</file>