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B1DC6" w14:textId="79A9ACC3" w:rsidR="00B85FE3" w:rsidRPr="008D056B" w:rsidRDefault="00B258C9" w:rsidP="00E663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b/>
          <w:sz w:val="24"/>
          <w:szCs w:val="24"/>
          <w:lang w:val="pl-PL"/>
        </w:rPr>
        <w:t xml:space="preserve">Załącznik nr </w:t>
      </w:r>
      <w:r w:rsidR="00E66380" w:rsidRPr="008D056B">
        <w:rPr>
          <w:rFonts w:ascii="Times New Roman" w:hAnsi="Times New Roman" w:cs="Times New Roman"/>
          <w:b/>
          <w:sz w:val="24"/>
          <w:szCs w:val="24"/>
          <w:lang w:val="pl-PL"/>
        </w:rPr>
        <w:t>4</w:t>
      </w:r>
    </w:p>
    <w:p w14:paraId="0DCCEBA0" w14:textId="77777777" w:rsidR="00B85FE3" w:rsidRPr="008D056B" w:rsidRDefault="00B85FE3" w:rsidP="00E663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097807CF" w14:textId="77777777" w:rsidR="00B85FE3" w:rsidRPr="008D056B" w:rsidRDefault="00B258C9" w:rsidP="00E663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b/>
          <w:sz w:val="24"/>
          <w:szCs w:val="24"/>
          <w:lang w:val="pl-PL"/>
        </w:rPr>
        <w:t>OŚWIADCZENIE WYKONAWCY</w:t>
      </w:r>
    </w:p>
    <w:p w14:paraId="5CD049E4" w14:textId="77777777" w:rsidR="00B85FE3" w:rsidRPr="008D056B" w:rsidRDefault="00B85FE3" w:rsidP="00E663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3DAFAAC9" w14:textId="77777777" w:rsidR="00B85FE3" w:rsidRPr="008D056B" w:rsidRDefault="00B258C9" w:rsidP="00E663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b/>
          <w:sz w:val="24"/>
          <w:szCs w:val="24"/>
          <w:lang w:val="pl-PL"/>
        </w:rPr>
        <w:t>Dane Wykonawcy:</w:t>
      </w:r>
    </w:p>
    <w:tbl>
      <w:tblPr>
        <w:tblW w:w="10198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782"/>
        <w:gridCol w:w="7416"/>
      </w:tblGrid>
      <w:tr w:rsidR="00B85FE3" w:rsidRPr="00385311" w14:paraId="5BDBFD90" w14:textId="77777777" w:rsidTr="00385311">
        <w:trPr>
          <w:jc w:val="center"/>
        </w:trPr>
        <w:tc>
          <w:tcPr>
            <w:tcW w:w="3823" w:type="dxa"/>
          </w:tcPr>
          <w:p w14:paraId="1737BDA2" w14:textId="4E13C1BD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 / </w:t>
            </w:r>
            <w:proofErr w:type="spellStart"/>
            <w:r w:rsidRPr="00385311">
              <w:rPr>
                <w:rFonts w:ascii="Times New Roman" w:hAnsi="Times New Roman" w:cs="Times New Roman"/>
                <w:b/>
                <w:sz w:val="24"/>
                <w:szCs w:val="24"/>
              </w:rPr>
              <w:t>firma</w:t>
            </w:r>
            <w:proofErr w:type="spellEnd"/>
            <w:r w:rsidR="003853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85311">
              <w:rPr>
                <w:rFonts w:ascii="Times New Roman" w:hAnsi="Times New Roman" w:cs="Times New Roman"/>
                <w:b/>
                <w:sz w:val="24"/>
                <w:szCs w:val="24"/>
              </w:rPr>
              <w:t>Wykonawcy</w:t>
            </w:r>
            <w:proofErr w:type="spellEnd"/>
          </w:p>
        </w:tc>
        <w:tc>
          <w:tcPr>
            <w:tcW w:w="6375" w:type="dxa"/>
          </w:tcPr>
          <w:p w14:paraId="5072B6CF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</w:t>
            </w:r>
          </w:p>
        </w:tc>
      </w:tr>
      <w:tr w:rsidR="00B85FE3" w:rsidRPr="00385311" w14:paraId="1D7D2E38" w14:textId="77777777" w:rsidTr="00385311">
        <w:trPr>
          <w:jc w:val="center"/>
        </w:trPr>
        <w:tc>
          <w:tcPr>
            <w:tcW w:w="3823" w:type="dxa"/>
          </w:tcPr>
          <w:p w14:paraId="219B5967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b/>
                <w:sz w:val="24"/>
                <w:szCs w:val="24"/>
              </w:rPr>
              <w:t>Adres Wykonawcy</w:t>
            </w:r>
          </w:p>
        </w:tc>
        <w:tc>
          <w:tcPr>
            <w:tcW w:w="6375" w:type="dxa"/>
          </w:tcPr>
          <w:p w14:paraId="5FC180F5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</w:t>
            </w:r>
          </w:p>
        </w:tc>
      </w:tr>
      <w:tr w:rsidR="00B85FE3" w:rsidRPr="00385311" w14:paraId="2DAA1F4E" w14:textId="77777777" w:rsidTr="00385311">
        <w:trPr>
          <w:jc w:val="center"/>
        </w:trPr>
        <w:tc>
          <w:tcPr>
            <w:tcW w:w="3823" w:type="dxa"/>
          </w:tcPr>
          <w:p w14:paraId="6662CD71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b/>
                <w:sz w:val="24"/>
                <w:szCs w:val="24"/>
              </w:rPr>
              <w:t>NIP</w:t>
            </w:r>
          </w:p>
        </w:tc>
        <w:tc>
          <w:tcPr>
            <w:tcW w:w="6375" w:type="dxa"/>
          </w:tcPr>
          <w:p w14:paraId="7770639B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</w:tc>
      </w:tr>
      <w:tr w:rsidR="00B85FE3" w:rsidRPr="00385311" w14:paraId="02B76A0A" w14:textId="77777777" w:rsidTr="00385311">
        <w:trPr>
          <w:jc w:val="center"/>
        </w:trPr>
        <w:tc>
          <w:tcPr>
            <w:tcW w:w="3823" w:type="dxa"/>
          </w:tcPr>
          <w:p w14:paraId="727FBFAF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b/>
                <w:sz w:val="24"/>
                <w:szCs w:val="24"/>
              </w:rPr>
              <w:t>REGON / KRS / CEIDG</w:t>
            </w:r>
          </w:p>
        </w:tc>
        <w:tc>
          <w:tcPr>
            <w:tcW w:w="6375" w:type="dxa"/>
          </w:tcPr>
          <w:p w14:paraId="29E9A04D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</w:tc>
      </w:tr>
      <w:tr w:rsidR="00B85FE3" w:rsidRPr="00385311" w14:paraId="38A19FEA" w14:textId="77777777" w:rsidTr="00385311">
        <w:trPr>
          <w:jc w:val="center"/>
        </w:trPr>
        <w:tc>
          <w:tcPr>
            <w:tcW w:w="3823" w:type="dxa"/>
          </w:tcPr>
          <w:p w14:paraId="516BC0B9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6375" w:type="dxa"/>
          </w:tcPr>
          <w:p w14:paraId="2DCD50CD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</w:tc>
      </w:tr>
      <w:tr w:rsidR="00B85FE3" w:rsidRPr="00385311" w14:paraId="5689E0AC" w14:textId="77777777" w:rsidTr="00385311">
        <w:trPr>
          <w:jc w:val="center"/>
        </w:trPr>
        <w:tc>
          <w:tcPr>
            <w:tcW w:w="3823" w:type="dxa"/>
          </w:tcPr>
          <w:p w14:paraId="2B80ACE0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</w:p>
        </w:tc>
        <w:tc>
          <w:tcPr>
            <w:tcW w:w="6375" w:type="dxa"/>
          </w:tcPr>
          <w:p w14:paraId="0274D130" w14:textId="77777777" w:rsidR="00B85FE3" w:rsidRPr="00385311" w:rsidRDefault="00B258C9" w:rsidP="00E66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</w:tc>
      </w:tr>
    </w:tbl>
    <w:p w14:paraId="027D1635" w14:textId="77777777" w:rsidR="00B85FE3" w:rsidRPr="00385311" w:rsidRDefault="00B85FE3" w:rsidP="00E66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C9B311" w14:textId="77777777" w:rsidR="00B85FE3" w:rsidRPr="008D056B" w:rsidRDefault="00B258C9" w:rsidP="00E663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>Składając ofertę w postępowaniu prowadzonym w trybie regulaminowym o wartości poniżej kwoty 170 000 zł, pn.:</w:t>
      </w:r>
    </w:p>
    <w:p w14:paraId="3BE7556A" w14:textId="77777777" w:rsidR="00B85FE3" w:rsidRPr="008D056B" w:rsidRDefault="00B258C9" w:rsidP="00E663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b/>
          <w:sz w:val="24"/>
          <w:szCs w:val="24"/>
          <w:lang w:val="pl-PL"/>
        </w:rPr>
        <w:t>„Dostawa, wdrożenie i uruchomienie systemu informatycznego do zarządzania budżetem JST dla Urzędu Miejskiego w Pabianicach wraz z integracją, szkoleniami i wsparciem powdrożeniowym”</w:t>
      </w:r>
    </w:p>
    <w:p w14:paraId="34C4A3DE" w14:textId="77777777" w:rsidR="00B85FE3" w:rsidRPr="00385311" w:rsidRDefault="00B258C9" w:rsidP="00E663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311">
        <w:rPr>
          <w:rFonts w:ascii="Times New Roman" w:hAnsi="Times New Roman" w:cs="Times New Roman"/>
          <w:b/>
          <w:sz w:val="24"/>
          <w:szCs w:val="24"/>
        </w:rPr>
        <w:t>oświadczam</w:t>
      </w:r>
      <w:proofErr w:type="spellEnd"/>
      <w:r w:rsidRPr="00385311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385311">
        <w:rPr>
          <w:rFonts w:ascii="Times New Roman" w:hAnsi="Times New Roman" w:cs="Times New Roman"/>
          <w:b/>
          <w:sz w:val="24"/>
          <w:szCs w:val="24"/>
        </w:rPr>
        <w:t>oświadczamy</w:t>
      </w:r>
      <w:proofErr w:type="spellEnd"/>
      <w:r w:rsidRPr="0038531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85311">
        <w:rPr>
          <w:rFonts w:ascii="Times New Roman" w:hAnsi="Times New Roman" w:cs="Times New Roman"/>
          <w:b/>
          <w:sz w:val="24"/>
          <w:szCs w:val="24"/>
        </w:rPr>
        <w:t>że</w:t>
      </w:r>
      <w:proofErr w:type="spellEnd"/>
      <w:r w:rsidRPr="00385311">
        <w:rPr>
          <w:rFonts w:ascii="Times New Roman" w:hAnsi="Times New Roman" w:cs="Times New Roman"/>
          <w:b/>
          <w:sz w:val="24"/>
          <w:szCs w:val="24"/>
        </w:rPr>
        <w:t>:</w:t>
      </w:r>
    </w:p>
    <w:p w14:paraId="76CF45C0" w14:textId="055DE38A" w:rsidR="00B85FE3" w:rsidRPr="008D056B" w:rsidRDefault="00B258C9" w:rsidP="00E6638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 xml:space="preserve">posiadam / posiadamy kompetencje, wiedzę, doświadczenie oraz potencjał techniczny </w:t>
      </w:r>
      <w:r w:rsidR="008D056B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8D056B">
        <w:rPr>
          <w:rFonts w:ascii="Times New Roman" w:hAnsi="Times New Roman" w:cs="Times New Roman"/>
          <w:sz w:val="24"/>
          <w:szCs w:val="24"/>
          <w:lang w:val="pl-PL"/>
        </w:rPr>
        <w:t>i organizacyjny niezbędne do należytego wykonania przedmiotu zamówienia;</w:t>
      </w:r>
    </w:p>
    <w:p w14:paraId="08B3C93E" w14:textId="21C14632" w:rsidR="00B85FE3" w:rsidRPr="008D056B" w:rsidRDefault="00B258C9" w:rsidP="00E6638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>znajduję się / znajdujemy się w sytuacji ekonomicznej i finansowej zapewniającej prawidłową realizację zamówienia;</w:t>
      </w:r>
    </w:p>
    <w:p w14:paraId="743C17FA" w14:textId="541551D3" w:rsidR="00B85FE3" w:rsidRPr="008D056B" w:rsidRDefault="00B258C9" w:rsidP="00E6638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>dysponuję / dysponujemy osobami zdolnymi do wykonania zamówienia, w szczególności w zakresie dostawy, wdrożenia, konfiguracji, integracji, migracji danych, szkoleń i wsparcia powdrożeniowego systemu informatycznego;</w:t>
      </w:r>
    </w:p>
    <w:p w14:paraId="4070C476" w14:textId="669E2C49" w:rsidR="00B85FE3" w:rsidRPr="008D056B" w:rsidRDefault="00B258C9" w:rsidP="00E6638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>zapoznałem się / zapoznaliśmy się z treścią zaproszenia do składania ofert, Opisem Przedmiotu Zamówienia, projektem umowy oraz pozostałymi załącznikami i nie wnoszę / nie wnosimy do nich zastrzeżeń;</w:t>
      </w:r>
    </w:p>
    <w:p w14:paraId="412DB969" w14:textId="1682DAE4" w:rsidR="00B85FE3" w:rsidRPr="008D056B" w:rsidRDefault="00B258C9" w:rsidP="00E6638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>oferowany system oraz sposób realizacji zamówienia spełniają wymagania określone przez Zamawiającego w dokumentacji postępowania, z uwzględnieniem informacji i wyjaśnień przedstawionych w ofercie;</w:t>
      </w:r>
    </w:p>
    <w:p w14:paraId="122EC31F" w14:textId="2A5E5D72" w:rsidR="00B85FE3" w:rsidRPr="008D056B" w:rsidRDefault="00B258C9" w:rsidP="00E6638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>zobowiązuję się / zobowiązujemy się do wykonania zamówienia zgodnie z wymaganiami Zamawiającego, obowiązującymi przepisami prawa, zasadami wiedzy technicznej oraz należytą starannością wymaganą od profesjonalnego wykonawcy;</w:t>
      </w:r>
    </w:p>
    <w:p w14:paraId="270024CD" w14:textId="3CE69E0E" w:rsidR="00B85FE3" w:rsidRPr="008D056B" w:rsidRDefault="00B258C9" w:rsidP="00E6638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>nie podlegam / nie podlegamy wykluczeniu z postępowania na podstawie okoliczności wskazanych w zaproszeniu do składania ofert, jeżeli takie okoliczności zostały przewidziane przez Zamawiającego;</w:t>
      </w:r>
    </w:p>
    <w:p w14:paraId="4B908A37" w14:textId="56372025" w:rsidR="00B85FE3" w:rsidRPr="008D056B" w:rsidRDefault="00B258C9" w:rsidP="00E6638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>nie jestem / nie jesteśmy powiązani osobowo ani kapitałowo z osobami wykonującymi po stronie Zamawiającego czynności związane z przygotowaniem lub przeprowadzeniem postępowania w sposób mogący naruszać bezstronność i obiektywizm postępowania;</w:t>
      </w:r>
    </w:p>
    <w:p w14:paraId="03132D3C" w14:textId="076ABDC7" w:rsidR="00B85FE3" w:rsidRPr="008D056B" w:rsidRDefault="00B258C9" w:rsidP="00E6638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>wszystkie informacje i oświadczenia złożone w związku z niniejszym postępowaniem są aktualne, kompletne i zgodne ze stanem faktycznym na dzień złożenia oferty;</w:t>
      </w:r>
    </w:p>
    <w:p w14:paraId="11BB14B1" w14:textId="7DEEDAA1" w:rsidR="00B85FE3" w:rsidRPr="008D056B" w:rsidRDefault="00B258C9" w:rsidP="00E6638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 xml:space="preserve">zobowiązuję się / zobowiązujemy się do niezwłocznego poinformowania Zamawiającego </w:t>
      </w:r>
      <w:r w:rsidR="008D056B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8D056B">
        <w:rPr>
          <w:rFonts w:ascii="Times New Roman" w:hAnsi="Times New Roman" w:cs="Times New Roman"/>
          <w:sz w:val="24"/>
          <w:szCs w:val="24"/>
          <w:lang w:val="pl-PL"/>
        </w:rPr>
        <w:t>o każdej zmianie okoliczności mającej wpływ na treść złożonej oferty lub możliwość realizacji zamówienia.</w:t>
      </w:r>
    </w:p>
    <w:p w14:paraId="0AE949AE" w14:textId="77777777" w:rsidR="00E66380" w:rsidRPr="008D056B" w:rsidRDefault="00E66380" w:rsidP="00E663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51157F20" w14:textId="5AABC674" w:rsidR="00B85FE3" w:rsidRPr="008D056B" w:rsidRDefault="00B258C9" w:rsidP="00E663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D056B">
        <w:rPr>
          <w:rFonts w:ascii="Times New Roman" w:hAnsi="Times New Roman" w:cs="Times New Roman"/>
          <w:sz w:val="24"/>
          <w:szCs w:val="24"/>
          <w:lang w:val="pl-PL"/>
        </w:rPr>
        <w:t xml:space="preserve">Oświadczenie składane jest na potrzeby postępowania prowadzonego przez Miasto Pabianice – Urząd Miejski w Pabianicach, zgodnie z Regulaminem udzielania zamówień publicznych o wartości poniżej </w:t>
      </w:r>
      <w:r w:rsidRPr="008D056B">
        <w:rPr>
          <w:rFonts w:ascii="Times New Roman" w:hAnsi="Times New Roman" w:cs="Times New Roman"/>
          <w:sz w:val="24"/>
          <w:szCs w:val="24"/>
          <w:lang w:val="pl-PL"/>
        </w:rPr>
        <w:lastRenderedPageBreak/>
        <w:t>kwoty 170 000 złotych, stanowiącym załącznik do Zarządzenia Nr 559/2025/P Prezydenta Miasta Pabianic z dnia 31 grudnia 2025 r.</w:t>
      </w:r>
    </w:p>
    <w:p w14:paraId="40BAE1A4" w14:textId="77777777" w:rsidR="00B85FE3" w:rsidRPr="008D056B" w:rsidRDefault="00B85FE3" w:rsidP="00E663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5C6F2373" w14:textId="77777777" w:rsidR="00B85FE3" w:rsidRPr="008D056B" w:rsidRDefault="00B85FE3" w:rsidP="00E663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B85FE3" w:rsidRPr="008D056B" w14:paraId="44F484D5" w14:textId="77777777">
        <w:trPr>
          <w:jc w:val="center"/>
        </w:trPr>
        <w:tc>
          <w:tcPr>
            <w:tcW w:w="4986" w:type="dxa"/>
            <w:vAlign w:val="center"/>
          </w:tcPr>
          <w:p w14:paraId="2EAFC892" w14:textId="77777777" w:rsidR="00B85FE3" w:rsidRPr="00385311" w:rsidRDefault="00B258C9" w:rsidP="00E66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31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</w:t>
            </w:r>
            <w:r w:rsidRPr="00385311">
              <w:rPr>
                <w:rFonts w:ascii="Times New Roman" w:hAnsi="Times New Roman" w:cs="Times New Roman"/>
                <w:sz w:val="24"/>
                <w:szCs w:val="24"/>
              </w:rPr>
              <w:br/>
              <w:t>(miejscowość, data)</w:t>
            </w:r>
          </w:p>
        </w:tc>
        <w:tc>
          <w:tcPr>
            <w:tcW w:w="4986" w:type="dxa"/>
            <w:vAlign w:val="center"/>
          </w:tcPr>
          <w:p w14:paraId="28AE620E" w14:textId="77777777" w:rsidR="00B85FE3" w:rsidRPr="008D056B" w:rsidRDefault="00B258C9" w:rsidP="00E66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D056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........................................................................</w:t>
            </w:r>
            <w:r w:rsidRPr="008D056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br/>
              <w:t>(podpis osoby uprawnionej do reprezentowania Wykonawcy)</w:t>
            </w:r>
          </w:p>
        </w:tc>
      </w:tr>
      <w:tr w:rsidR="00B85FE3" w:rsidRPr="008D056B" w14:paraId="1C324E68" w14:textId="77777777">
        <w:trPr>
          <w:jc w:val="center"/>
        </w:trPr>
        <w:tc>
          <w:tcPr>
            <w:tcW w:w="4986" w:type="dxa"/>
            <w:vAlign w:val="center"/>
          </w:tcPr>
          <w:p w14:paraId="7398BFBC" w14:textId="77777777" w:rsidR="00B85FE3" w:rsidRPr="008D056B" w:rsidRDefault="00B85FE3" w:rsidP="00E66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986" w:type="dxa"/>
            <w:vAlign w:val="center"/>
          </w:tcPr>
          <w:p w14:paraId="46007FC4" w14:textId="77777777" w:rsidR="00B85FE3" w:rsidRPr="008D056B" w:rsidRDefault="00B85FE3" w:rsidP="00E66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50F6BB34" w14:textId="77777777" w:rsidR="00B85FE3" w:rsidRPr="008D056B" w:rsidRDefault="00B85FE3" w:rsidP="00E663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sectPr w:rsidR="00B85FE3" w:rsidRPr="008D056B" w:rsidSect="00034616"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B0965EE"/>
    <w:multiLevelType w:val="hybridMultilevel"/>
    <w:tmpl w:val="3426F6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D07EFB"/>
    <w:multiLevelType w:val="hybridMultilevel"/>
    <w:tmpl w:val="92684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744726">
    <w:abstractNumId w:val="8"/>
  </w:num>
  <w:num w:numId="2" w16cid:durableId="2047901364">
    <w:abstractNumId w:val="6"/>
  </w:num>
  <w:num w:numId="3" w16cid:durableId="1614242336">
    <w:abstractNumId w:val="5"/>
  </w:num>
  <w:num w:numId="4" w16cid:durableId="683939090">
    <w:abstractNumId w:val="4"/>
  </w:num>
  <w:num w:numId="5" w16cid:durableId="651787849">
    <w:abstractNumId w:val="7"/>
  </w:num>
  <w:num w:numId="6" w16cid:durableId="871648890">
    <w:abstractNumId w:val="3"/>
  </w:num>
  <w:num w:numId="7" w16cid:durableId="1169171540">
    <w:abstractNumId w:val="2"/>
  </w:num>
  <w:num w:numId="8" w16cid:durableId="2039087478">
    <w:abstractNumId w:val="1"/>
  </w:num>
  <w:num w:numId="9" w16cid:durableId="1051031301">
    <w:abstractNumId w:val="0"/>
  </w:num>
  <w:num w:numId="10" w16cid:durableId="1419641143">
    <w:abstractNumId w:val="10"/>
  </w:num>
  <w:num w:numId="11" w16cid:durableId="666055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E3B3C"/>
    <w:rsid w:val="00326F90"/>
    <w:rsid w:val="00385311"/>
    <w:rsid w:val="008D056B"/>
    <w:rsid w:val="00AA1D8D"/>
    <w:rsid w:val="00AA688E"/>
    <w:rsid w:val="00B258C9"/>
    <w:rsid w:val="00B47730"/>
    <w:rsid w:val="00B85FE3"/>
    <w:rsid w:val="00BC24AE"/>
    <w:rsid w:val="00CB0664"/>
    <w:rsid w:val="00E66380"/>
    <w:rsid w:val="00FA1B4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9AE37"/>
  <w14:defaultImageDpi w14:val="300"/>
  <w15:docId w15:val="{6C557899-6D3A-473E-AAAB-54A6F45D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20"/>
    </w:pPr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20" w:after="1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Ewelina Kowalska-Skręta</cp:lastModifiedBy>
  <cp:revision>5</cp:revision>
  <dcterms:created xsi:type="dcterms:W3CDTF">2026-05-14T12:14:00Z</dcterms:created>
  <dcterms:modified xsi:type="dcterms:W3CDTF">2026-05-19T08:32:00Z</dcterms:modified>
  <cp:category/>
</cp:coreProperties>
</file>