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FADE" w14:textId="6A4F8B99" w:rsidR="00E439C3" w:rsidRPr="002A22EA" w:rsidRDefault="00E439C3" w:rsidP="00A61F56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</w:rPr>
        <w:t>ZAŁĄCZNIK NUMER 2 DO ZAPYTANIA OFERTOWEGO</w:t>
      </w:r>
    </w:p>
    <w:p w14:paraId="3E55B0E0" w14:textId="5059A148" w:rsidR="00E439C3" w:rsidRPr="002A22EA" w:rsidRDefault="00E439C3" w:rsidP="00EA5E8A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  <w:u w:val="single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FORMULARZ OFERTY</w:t>
      </w:r>
    </w:p>
    <w:p w14:paraId="6033DF5F" w14:textId="77777777" w:rsidR="00E439C3" w:rsidRPr="002A22EA" w:rsidRDefault="00E439C3" w:rsidP="00E439C3">
      <w:pPr>
        <w:tabs>
          <w:tab w:val="left" w:pos="708"/>
          <w:tab w:val="left" w:pos="5529"/>
        </w:tabs>
        <w:jc w:val="center"/>
        <w:rPr>
          <w:rFonts w:asciiTheme="minorHAnsi" w:hAnsiTheme="minorHAnsi" w:cstheme="minorHAnsi"/>
          <w:b/>
          <w:bCs/>
        </w:rPr>
      </w:pPr>
    </w:p>
    <w:p w14:paraId="54C87A89" w14:textId="77777777" w:rsidR="00C3768A" w:rsidRDefault="00C3768A" w:rsidP="00E439C3">
      <w:pPr>
        <w:tabs>
          <w:tab w:val="left" w:pos="708"/>
          <w:tab w:val="left" w:pos="5529"/>
        </w:tabs>
        <w:jc w:val="center"/>
        <w:rPr>
          <w:rFonts w:asciiTheme="minorHAnsi" w:hAnsiTheme="minorHAnsi" w:cstheme="minorHAnsi"/>
          <w:b/>
          <w:bCs/>
        </w:rPr>
      </w:pPr>
    </w:p>
    <w:p w14:paraId="410D1FCB" w14:textId="0EE2BB29" w:rsidR="00E439C3" w:rsidRPr="002A22EA" w:rsidRDefault="00E439C3" w:rsidP="00E439C3">
      <w:pPr>
        <w:spacing w:after="0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</w:rPr>
        <w:t>..............................................................                                    ......................................., dnia .................................</w:t>
      </w:r>
    </w:p>
    <w:p w14:paraId="2F89983F" w14:textId="22165FE1" w:rsidR="00E439C3" w:rsidRPr="002A22EA" w:rsidRDefault="00E439C3" w:rsidP="00211273">
      <w:pPr>
        <w:spacing w:after="0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  <w:i/>
          <w:iCs/>
        </w:rPr>
        <w:t xml:space="preserve">/pieczątka nagłówkowa  Wykonawcy/                               </w:t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  <w:t xml:space="preserve">  /miejscowość/</w:t>
      </w:r>
    </w:p>
    <w:p w14:paraId="100DFBCD" w14:textId="77777777" w:rsidR="00E439C3" w:rsidRPr="00AC7A3F" w:rsidRDefault="00E439C3" w:rsidP="00C3768A">
      <w:pPr>
        <w:keepNext/>
        <w:spacing w:before="120" w:after="0"/>
        <w:jc w:val="center"/>
        <w:rPr>
          <w:rFonts w:asciiTheme="minorHAnsi" w:hAnsiTheme="minorHAnsi" w:cstheme="minorHAnsi"/>
          <w:b/>
        </w:rPr>
      </w:pPr>
      <w:r w:rsidRPr="00AC7A3F">
        <w:rPr>
          <w:rFonts w:asciiTheme="minorHAnsi" w:hAnsiTheme="minorHAnsi" w:cstheme="minorHAnsi"/>
          <w:b/>
          <w:bCs/>
        </w:rPr>
        <w:t>OFERTA</w:t>
      </w:r>
    </w:p>
    <w:p w14:paraId="373E1692" w14:textId="77777777" w:rsidR="001E4E76" w:rsidRPr="00FF007E" w:rsidRDefault="001E4E76" w:rsidP="001E4E76">
      <w:pPr>
        <w:jc w:val="center"/>
        <w:rPr>
          <w:b/>
          <w:bCs/>
        </w:rPr>
      </w:pPr>
      <w:bookmarkStart w:id="0" w:name="_Hlk531793240"/>
      <w:r w:rsidRPr="00160BBA">
        <w:rPr>
          <w:rFonts w:asciiTheme="minorHAnsi" w:eastAsia="Times New Roman" w:hAnsiTheme="minorHAnsi" w:cstheme="minorHAnsi"/>
          <w:b/>
        </w:rPr>
        <w:t xml:space="preserve">na </w:t>
      </w:r>
      <w:bookmarkStart w:id="1" w:name="_Hlk106022624"/>
      <w:r w:rsidRPr="00160BBA">
        <w:rPr>
          <w:rFonts w:asciiTheme="minorHAnsi" w:eastAsia="Times New Roman" w:hAnsiTheme="minorHAnsi" w:cstheme="minorHAnsi"/>
          <w:b/>
        </w:rPr>
        <w:t>zakup</w:t>
      </w:r>
      <w:r>
        <w:rPr>
          <w:rFonts w:asciiTheme="minorHAnsi" w:eastAsia="Times New Roman" w:hAnsiTheme="minorHAnsi" w:cstheme="minorHAnsi"/>
          <w:b/>
        </w:rPr>
        <w:t>,</w:t>
      </w:r>
      <w:r w:rsidRPr="00D4491C">
        <w:rPr>
          <w:b/>
          <w:bCs/>
        </w:rPr>
        <w:t xml:space="preserve"> dostaw</w:t>
      </w:r>
      <w:r>
        <w:rPr>
          <w:b/>
          <w:bCs/>
        </w:rPr>
        <w:t>ę</w:t>
      </w:r>
      <w:r w:rsidRPr="00D4491C">
        <w:rPr>
          <w:b/>
          <w:bCs/>
        </w:rPr>
        <w:t>, instalacj</w:t>
      </w:r>
      <w:r>
        <w:rPr>
          <w:b/>
          <w:bCs/>
        </w:rPr>
        <w:t>ę</w:t>
      </w:r>
      <w:r w:rsidRPr="00D4491C">
        <w:rPr>
          <w:b/>
          <w:bCs/>
        </w:rPr>
        <w:t>, uruchomienie oraz migracj</w:t>
      </w:r>
      <w:r>
        <w:rPr>
          <w:b/>
          <w:bCs/>
        </w:rPr>
        <w:t>ę</w:t>
      </w:r>
      <w:r w:rsidRPr="00D4491C">
        <w:rPr>
          <w:b/>
          <w:bCs/>
        </w:rPr>
        <w:t xml:space="preserve"> danych do nowej macierzy dyskowej</w:t>
      </w:r>
    </w:p>
    <w:bookmarkEnd w:id="0"/>
    <w:bookmarkEnd w:id="1"/>
    <w:p w14:paraId="676E2F51" w14:textId="32395DC6" w:rsidR="00E439C3" w:rsidRPr="003433EF" w:rsidRDefault="00E439C3" w:rsidP="00EA5E8A">
      <w:pPr>
        <w:keepNext/>
        <w:spacing w:after="0"/>
        <w:jc w:val="center"/>
        <w:rPr>
          <w:rFonts w:asciiTheme="minorHAnsi" w:hAnsiTheme="minorHAnsi" w:cstheme="minorHAnsi"/>
          <w:b/>
          <w:bCs/>
          <w:color w:val="EE0000"/>
          <w:lang w:eastAsia="pl-PL"/>
        </w:rPr>
      </w:pPr>
      <w:r w:rsidRPr="002A22EA">
        <w:rPr>
          <w:rFonts w:asciiTheme="minorHAnsi" w:hAnsiTheme="minorHAnsi" w:cstheme="minorHAnsi"/>
          <w:b/>
          <w:bCs/>
          <w:kern w:val="1"/>
        </w:rPr>
        <w:t>numer sprawy</w:t>
      </w:r>
      <w:r w:rsidRPr="00294C6E">
        <w:rPr>
          <w:rFonts w:asciiTheme="minorHAnsi" w:hAnsiTheme="minorHAnsi" w:cstheme="minorHAnsi"/>
          <w:b/>
          <w:bCs/>
          <w:kern w:val="1"/>
        </w:rPr>
        <w:t xml:space="preserve">: </w:t>
      </w:r>
      <w:r w:rsidR="00186045">
        <w:rPr>
          <w:rFonts w:asciiTheme="minorHAnsi" w:hAnsiTheme="minorHAnsi" w:cstheme="minorHAnsi"/>
          <w:b/>
          <w:color w:val="000000" w:themeColor="text1"/>
        </w:rPr>
        <w:t>DP.260.12.1.2026.DB</w:t>
      </w:r>
    </w:p>
    <w:p w14:paraId="6ED3DC87" w14:textId="77777777" w:rsidR="009A2FEF" w:rsidRPr="002A22EA" w:rsidRDefault="009A2FEF" w:rsidP="00EA5E8A">
      <w:pPr>
        <w:keepNext/>
        <w:spacing w:after="0"/>
        <w:jc w:val="center"/>
        <w:rPr>
          <w:rFonts w:asciiTheme="minorHAnsi" w:hAnsiTheme="minorHAnsi" w:cstheme="minorHAnsi"/>
          <w:b/>
        </w:rPr>
      </w:pPr>
    </w:p>
    <w:p w14:paraId="4A2AD8A4" w14:textId="77777777" w:rsidR="00E439C3" w:rsidRPr="002A22EA" w:rsidRDefault="00E439C3" w:rsidP="00E439C3">
      <w:pPr>
        <w:tabs>
          <w:tab w:val="left" w:pos="708"/>
          <w:tab w:val="left" w:pos="5529"/>
        </w:tabs>
        <w:jc w:val="both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  <w:u w:val="single"/>
        </w:rPr>
        <w:t xml:space="preserve">I. DANE WYKONAWCY: </w:t>
      </w:r>
    </w:p>
    <w:p w14:paraId="68C5D681" w14:textId="1EE3E762" w:rsidR="00E439C3" w:rsidRPr="002A22EA" w:rsidRDefault="00E439C3" w:rsidP="00EA5E8A">
      <w:pPr>
        <w:spacing w:after="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</w:t>
      </w:r>
    </w:p>
    <w:p w14:paraId="08C30548" w14:textId="77777777" w:rsidR="00E439C3" w:rsidRPr="002A22EA" w:rsidRDefault="00E439C3" w:rsidP="00EA5E8A">
      <w:pPr>
        <w:spacing w:after="120" w:line="240" w:lineRule="auto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</w:rPr>
        <w:t>[nazwa /imię i nazwisko Wykonawcy]</w:t>
      </w:r>
    </w:p>
    <w:p w14:paraId="0824F658" w14:textId="28305D4A" w:rsidR="00E439C3" w:rsidRPr="002A22EA" w:rsidRDefault="00E439C3" w:rsidP="00EA5E8A">
      <w:pPr>
        <w:spacing w:before="240" w:after="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</w:t>
      </w:r>
    </w:p>
    <w:p w14:paraId="0D0B3DA0" w14:textId="77777777" w:rsidR="00E439C3" w:rsidRPr="002A22EA" w:rsidRDefault="00E439C3" w:rsidP="00EA5E8A">
      <w:pPr>
        <w:spacing w:line="240" w:lineRule="auto"/>
        <w:jc w:val="center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</w:rPr>
        <w:t>[siedziba/miejsce zamieszkania Wykonawcy]</w:t>
      </w:r>
    </w:p>
    <w:p w14:paraId="790300F4" w14:textId="76FD5A4F" w:rsidR="00E439C3" w:rsidRPr="002A22EA" w:rsidRDefault="00E439C3" w:rsidP="00EA5E8A">
      <w:pPr>
        <w:tabs>
          <w:tab w:val="left" w:pos="5529"/>
        </w:tabs>
        <w:spacing w:before="240" w:after="12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telefonu ..................................................................... numer faksu...................</w:t>
      </w:r>
      <w:r w:rsidR="00EA5E8A">
        <w:rPr>
          <w:rFonts w:asciiTheme="minorHAnsi" w:hAnsiTheme="minorHAnsi" w:cstheme="minorHAnsi"/>
        </w:rPr>
        <w:t>.......</w:t>
      </w:r>
      <w:r w:rsidRPr="002A22EA">
        <w:rPr>
          <w:rFonts w:asciiTheme="minorHAnsi" w:hAnsiTheme="minorHAnsi" w:cstheme="minorHAnsi"/>
        </w:rPr>
        <w:t>..................................</w:t>
      </w:r>
    </w:p>
    <w:p w14:paraId="7B21F8EA" w14:textId="77777777" w:rsidR="002A22EA" w:rsidRPr="002A22EA" w:rsidRDefault="00E439C3" w:rsidP="00AC7A3F">
      <w:pPr>
        <w:tabs>
          <w:tab w:val="left" w:pos="5529"/>
        </w:tabs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adres e-mail  Wykonawcy do korespondencji Zamawiającym drogą elektroniczną ......................................</w:t>
      </w:r>
      <w:r w:rsidR="002A22EA" w:rsidRPr="002A22EA">
        <w:rPr>
          <w:rFonts w:asciiTheme="minorHAnsi" w:hAnsiTheme="minorHAnsi" w:cstheme="minorHAnsi"/>
        </w:rPr>
        <w:t>...</w:t>
      </w:r>
      <w:r w:rsidRPr="002A22EA">
        <w:rPr>
          <w:rFonts w:asciiTheme="minorHAnsi" w:hAnsiTheme="minorHAnsi" w:cstheme="minorHAnsi"/>
        </w:rPr>
        <w:t xml:space="preserve">...... </w:t>
      </w:r>
    </w:p>
    <w:p w14:paraId="130EC9F5" w14:textId="4B2C3CB6" w:rsidR="00E439C3" w:rsidRPr="002A22EA" w:rsidRDefault="00E439C3" w:rsidP="00AC7A3F">
      <w:pPr>
        <w:tabs>
          <w:tab w:val="left" w:pos="5529"/>
        </w:tabs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 REGON: .......................................................... NIP ............................................................</w:t>
      </w:r>
    </w:p>
    <w:p w14:paraId="3966679E" w14:textId="3945609A" w:rsidR="00E439C3" w:rsidRPr="002A22EA" w:rsidRDefault="00E439C3" w:rsidP="00AC7A3F">
      <w:pPr>
        <w:keepNext/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PESEL: .......................................................... </w:t>
      </w:r>
      <w:r w:rsidRPr="002A22EA">
        <w:rPr>
          <w:rFonts w:asciiTheme="minorHAnsi" w:hAnsiTheme="minorHAnsi" w:cstheme="minorHAnsi"/>
          <w:i/>
          <w:iCs/>
        </w:rPr>
        <w:t>(dotyczy osób fizycznych).</w:t>
      </w:r>
    </w:p>
    <w:p w14:paraId="28A1D7F0" w14:textId="0A06E779" w:rsidR="00E439C3" w:rsidRPr="002A22EA" w:rsidRDefault="00E439C3" w:rsidP="00AC7A3F">
      <w:pPr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RACHUNKU BANKOWEGO: 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</w:t>
      </w:r>
      <w:r w:rsidRPr="002A22EA">
        <w:rPr>
          <w:rFonts w:asciiTheme="minorHAnsi" w:hAnsiTheme="minorHAnsi" w:cstheme="minorHAnsi"/>
        </w:rPr>
        <w:t>............................</w:t>
      </w:r>
    </w:p>
    <w:p w14:paraId="5C014B83" w14:textId="77777777" w:rsidR="009A2FEF" w:rsidRDefault="009A2FEF" w:rsidP="009872EF">
      <w:pPr>
        <w:pStyle w:val="Tekstpodstawowy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3BA79F" w14:textId="7DDE80D4" w:rsidR="00E439C3" w:rsidRPr="002A22EA" w:rsidRDefault="00E439C3" w:rsidP="009872EF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b/>
          <w:sz w:val="22"/>
          <w:szCs w:val="22"/>
          <w:u w:val="single"/>
        </w:rPr>
        <w:t xml:space="preserve">II. CENA (WARTOŚĆ WYNIKAJĄCA Z FORMULARZA CENOWEGO): </w:t>
      </w:r>
    </w:p>
    <w:p w14:paraId="5E878954" w14:textId="5C3B0FA4" w:rsidR="00E439C3" w:rsidRDefault="00E439C3" w:rsidP="00624D0D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sz w:val="22"/>
          <w:szCs w:val="22"/>
        </w:rPr>
        <w:t>Oferuje wykonanie przedmiotu zamówienia (zapytania ofertowego</w:t>
      </w:r>
      <w:r w:rsidRPr="006A4338">
        <w:rPr>
          <w:rFonts w:asciiTheme="minorHAnsi" w:hAnsiTheme="minorHAnsi" w:cstheme="minorHAnsi"/>
          <w:sz w:val="22"/>
          <w:szCs w:val="22"/>
        </w:rPr>
        <w:t xml:space="preserve">) </w:t>
      </w:r>
      <w:r w:rsidRPr="002A22EA">
        <w:rPr>
          <w:rFonts w:asciiTheme="minorHAnsi" w:hAnsiTheme="minorHAnsi" w:cstheme="minorHAnsi"/>
          <w:sz w:val="22"/>
          <w:szCs w:val="22"/>
        </w:rPr>
        <w:t>za</w:t>
      </w:r>
      <w:r w:rsidRPr="002A22EA">
        <w:rPr>
          <w:rFonts w:asciiTheme="minorHAnsi" w:hAnsiTheme="minorHAnsi" w:cstheme="minorHAnsi"/>
          <w:b/>
          <w:bCs/>
          <w:sz w:val="22"/>
          <w:szCs w:val="22"/>
        </w:rPr>
        <w:t xml:space="preserve"> łączną</w:t>
      </w:r>
      <w:r w:rsidRPr="002A22EA">
        <w:rPr>
          <w:rFonts w:asciiTheme="minorHAnsi" w:hAnsiTheme="minorHAnsi" w:cstheme="minorHAnsi"/>
          <w:sz w:val="22"/>
          <w:szCs w:val="22"/>
        </w:rPr>
        <w:t xml:space="preserve"> cenę ryczałtową brutto*: </w:t>
      </w:r>
      <w:r w:rsidR="009872EF" w:rsidRPr="002A22EA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…………….……………………</w:t>
      </w:r>
      <w:r w:rsidR="00555017">
        <w:rPr>
          <w:rFonts w:asciiTheme="minorHAnsi" w:hAnsiTheme="minorHAnsi" w:cstheme="minorHAnsi"/>
          <w:sz w:val="22"/>
          <w:szCs w:val="22"/>
        </w:rPr>
        <w:t>…………………</w:t>
      </w:r>
      <w:r w:rsidRPr="002A22EA">
        <w:rPr>
          <w:rFonts w:asciiTheme="minorHAnsi" w:hAnsiTheme="minorHAnsi" w:cstheme="minorHAnsi"/>
          <w:sz w:val="22"/>
          <w:szCs w:val="22"/>
        </w:rPr>
        <w:t>…………</w:t>
      </w:r>
      <w:r w:rsidR="00403928">
        <w:rPr>
          <w:rFonts w:asciiTheme="minorHAnsi" w:hAnsiTheme="minorHAnsi" w:cstheme="minorHAnsi"/>
          <w:sz w:val="22"/>
          <w:szCs w:val="22"/>
        </w:rPr>
        <w:t>…………</w:t>
      </w:r>
      <w:r w:rsidR="005D7FEE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złotych,</w:t>
      </w:r>
      <w:r w:rsidR="00EA5E8A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w tym podatek VAT: ……………………………………………</w:t>
      </w:r>
      <w:r w:rsidR="00EA5E8A">
        <w:rPr>
          <w:rFonts w:asciiTheme="minorHAnsi" w:hAnsiTheme="minorHAnsi" w:cstheme="minorHAnsi"/>
          <w:sz w:val="22"/>
          <w:szCs w:val="22"/>
        </w:rPr>
        <w:t>….</w:t>
      </w:r>
      <w:r w:rsidRPr="002A22EA">
        <w:rPr>
          <w:rFonts w:asciiTheme="minorHAnsi" w:hAnsiTheme="minorHAnsi" w:cstheme="minorHAnsi"/>
          <w:sz w:val="22"/>
          <w:szCs w:val="22"/>
        </w:rPr>
        <w:t xml:space="preserve">………....... złotych. </w:t>
      </w:r>
    </w:p>
    <w:p w14:paraId="3B74E496" w14:textId="77777777" w:rsidR="00624D0D" w:rsidRPr="00624D0D" w:rsidRDefault="00624D0D" w:rsidP="00624D0D">
      <w:pPr>
        <w:pStyle w:val="Tekstpodstawowy"/>
        <w:jc w:val="both"/>
        <w:rPr>
          <w:rFonts w:asciiTheme="minorHAnsi" w:hAnsiTheme="minorHAnsi" w:cstheme="minorHAnsi"/>
          <w:sz w:val="16"/>
          <w:szCs w:val="16"/>
        </w:rPr>
      </w:pPr>
    </w:p>
    <w:p w14:paraId="3DFA0285" w14:textId="77777777" w:rsidR="00E439C3" w:rsidRPr="002A22EA" w:rsidRDefault="00E439C3" w:rsidP="009872EF">
      <w:pPr>
        <w:spacing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*Cena musi obejmować:</w:t>
      </w:r>
    </w:p>
    <w:p w14:paraId="3B3F6D07" w14:textId="77777777" w:rsidR="00E439C3" w:rsidRPr="002A22EA" w:rsidRDefault="00E439C3" w:rsidP="009872E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wartość przedmiotu zamówienia określoną zgodnie z wypełnionym formularzem cenowym – stanowiącym załącznik numer 3 do zapytania ofertowego (w tym, </w:t>
      </w:r>
      <w:r w:rsidRPr="002A22EA">
        <w:rPr>
          <w:rFonts w:asciiTheme="minorHAnsi" w:hAnsiTheme="minorHAnsi" w:cstheme="minorHAnsi"/>
          <w:color w:val="000000"/>
        </w:rPr>
        <w:t>wszystkie koszty niezbędne do prawidłowej realizacji przedmiotu zamówienia</w:t>
      </w:r>
      <w:r w:rsidRPr="002A22EA">
        <w:rPr>
          <w:rFonts w:asciiTheme="minorHAnsi" w:hAnsiTheme="minorHAnsi" w:cstheme="minorHAnsi"/>
        </w:rPr>
        <w:t>).</w:t>
      </w:r>
    </w:p>
    <w:p w14:paraId="5BD0983D" w14:textId="1608E2D9" w:rsidR="005D7FEE" w:rsidRDefault="00E439C3" w:rsidP="005D7FE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A22EA">
        <w:rPr>
          <w:rFonts w:asciiTheme="minorHAnsi" w:hAnsiTheme="minorHAnsi" w:cstheme="minorHAnsi"/>
        </w:rPr>
        <w:t>podatek VAT.</w:t>
      </w:r>
    </w:p>
    <w:p w14:paraId="29815FB1" w14:textId="77777777" w:rsidR="00B10FC3" w:rsidRPr="00B10FC3" w:rsidRDefault="00B10FC3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3E3BD27F" w14:textId="77777777" w:rsidR="00E439C3" w:rsidRPr="005D7FEE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  <w:b/>
          <w:bCs/>
          <w:u w:val="single"/>
        </w:rPr>
      </w:pPr>
      <w:r w:rsidRPr="005D7FEE">
        <w:rPr>
          <w:rFonts w:asciiTheme="minorHAnsi" w:hAnsiTheme="minorHAnsi" w:cstheme="minorHAnsi"/>
          <w:b/>
          <w:bCs/>
          <w:u w:val="single"/>
        </w:rPr>
        <w:t>III. TERMIN WYKONANIA</w:t>
      </w:r>
    </w:p>
    <w:p w14:paraId="7758F5E2" w14:textId="77777777" w:rsidR="006F41B2" w:rsidRDefault="006F41B2" w:rsidP="006F41B2">
      <w:pPr>
        <w:tabs>
          <w:tab w:val="left" w:pos="708"/>
          <w:tab w:val="left" w:pos="5529"/>
        </w:tabs>
        <w:spacing w:after="120" w:line="240" w:lineRule="auto"/>
        <w:ind w:left="28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90 dni od udzielenia zamówienia.</w:t>
      </w:r>
    </w:p>
    <w:p w14:paraId="4A31F131" w14:textId="77777777" w:rsidR="00624D0D" w:rsidRDefault="00624D0D" w:rsidP="006F41B2">
      <w:pPr>
        <w:tabs>
          <w:tab w:val="left" w:pos="708"/>
          <w:tab w:val="left" w:pos="5529"/>
        </w:tabs>
        <w:spacing w:after="120" w:line="240" w:lineRule="auto"/>
        <w:ind w:left="284"/>
        <w:jc w:val="both"/>
        <w:rPr>
          <w:rFonts w:asciiTheme="minorHAnsi" w:hAnsiTheme="minorHAnsi" w:cstheme="minorHAnsi"/>
          <w:b/>
        </w:rPr>
      </w:pPr>
    </w:p>
    <w:p w14:paraId="6090E37D" w14:textId="77777777" w:rsidR="00624D0D" w:rsidRDefault="00624D0D" w:rsidP="006F41B2">
      <w:pPr>
        <w:tabs>
          <w:tab w:val="left" w:pos="708"/>
          <w:tab w:val="left" w:pos="5529"/>
        </w:tabs>
        <w:spacing w:after="120" w:line="240" w:lineRule="auto"/>
        <w:ind w:left="284"/>
        <w:jc w:val="both"/>
        <w:rPr>
          <w:rFonts w:asciiTheme="minorHAnsi" w:hAnsiTheme="minorHAnsi" w:cstheme="minorHAnsi"/>
          <w:b/>
        </w:rPr>
      </w:pPr>
    </w:p>
    <w:p w14:paraId="4F2BA0B6" w14:textId="77777777" w:rsidR="00624D0D" w:rsidRDefault="00624D0D" w:rsidP="006F41B2">
      <w:pPr>
        <w:tabs>
          <w:tab w:val="left" w:pos="708"/>
          <w:tab w:val="left" w:pos="5529"/>
        </w:tabs>
        <w:spacing w:after="120" w:line="240" w:lineRule="auto"/>
        <w:ind w:left="284"/>
        <w:jc w:val="both"/>
        <w:rPr>
          <w:rFonts w:asciiTheme="minorHAnsi" w:hAnsiTheme="minorHAnsi" w:cstheme="minorHAnsi"/>
          <w:b/>
        </w:rPr>
      </w:pPr>
    </w:p>
    <w:p w14:paraId="2B3B31A0" w14:textId="77777777" w:rsidR="00624D0D" w:rsidRPr="004007E9" w:rsidRDefault="00624D0D" w:rsidP="006F41B2">
      <w:pPr>
        <w:tabs>
          <w:tab w:val="left" w:pos="708"/>
          <w:tab w:val="left" w:pos="5529"/>
        </w:tabs>
        <w:spacing w:after="120" w:line="240" w:lineRule="auto"/>
        <w:ind w:left="284"/>
        <w:jc w:val="both"/>
        <w:rPr>
          <w:rFonts w:asciiTheme="minorHAnsi" w:hAnsiTheme="minorHAnsi" w:cstheme="minorHAnsi"/>
          <w:bCs/>
          <w:strike/>
        </w:rPr>
      </w:pPr>
    </w:p>
    <w:p w14:paraId="6B35F793" w14:textId="445B0B34" w:rsidR="00E439C3" w:rsidRPr="002A22EA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lastRenderedPageBreak/>
        <w:t xml:space="preserve">IV. OŚWIADCZENIA DOTYCZĄCE PODWYKONAWCÓW*: </w:t>
      </w:r>
    </w:p>
    <w:p w14:paraId="1067A9F5" w14:textId="77777777" w:rsidR="00E439C3" w:rsidRDefault="00E439C3" w:rsidP="009D2C5F">
      <w:pPr>
        <w:tabs>
          <w:tab w:val="left" w:pos="0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Zamówienie wykonamy</w:t>
      </w:r>
      <w:r w:rsidRPr="002A22EA">
        <w:rPr>
          <w:rFonts w:asciiTheme="minorHAnsi" w:hAnsiTheme="minorHAnsi" w:cstheme="minorHAnsi"/>
          <w:b/>
        </w:rPr>
        <w:t xml:space="preserve"> samodzielnie*/przy pomocy podwykonawców*, </w:t>
      </w:r>
      <w:r w:rsidRPr="002A22EA">
        <w:rPr>
          <w:rFonts w:asciiTheme="minorHAnsi" w:hAnsiTheme="minorHAnsi" w:cstheme="minorHAnsi"/>
        </w:rPr>
        <w:t>którym zamierzamy powierzyć wykonanie następującej części zamówienia:</w:t>
      </w:r>
    </w:p>
    <w:p w14:paraId="2922A4F5" w14:textId="77777777" w:rsidR="009D2C5F" w:rsidRPr="009D2C5F" w:rsidRDefault="009D2C5F" w:rsidP="009D2C5F">
      <w:pPr>
        <w:tabs>
          <w:tab w:val="left" w:pos="0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4706"/>
      </w:tblGrid>
      <w:tr w:rsidR="00E439C3" w:rsidRPr="002A22EA" w14:paraId="6F2023FC" w14:textId="77777777" w:rsidTr="009D2C5F">
        <w:trPr>
          <w:jc w:val="center"/>
        </w:trPr>
        <w:tc>
          <w:tcPr>
            <w:tcW w:w="675" w:type="dxa"/>
          </w:tcPr>
          <w:p w14:paraId="73EFD0AD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395" w:type="dxa"/>
          </w:tcPr>
          <w:p w14:paraId="52257149" w14:textId="77777777" w:rsidR="00E439C3" w:rsidRPr="002A22EA" w:rsidRDefault="00E439C3" w:rsidP="009D2C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Nazwa części zamówienia powierzona wykonaniu przez podwykonawców</w:t>
            </w:r>
          </w:p>
        </w:tc>
        <w:tc>
          <w:tcPr>
            <w:tcW w:w="4706" w:type="dxa"/>
          </w:tcPr>
          <w:p w14:paraId="0177E1DA" w14:textId="77777777" w:rsidR="00E439C3" w:rsidRPr="002A22EA" w:rsidRDefault="00E439C3" w:rsidP="009D2C5F">
            <w:pPr>
              <w:widowControl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Nazwy podwykonawców (jeśli są znani)</w:t>
            </w:r>
          </w:p>
        </w:tc>
      </w:tr>
      <w:tr w:rsidR="00E439C3" w:rsidRPr="002A22EA" w14:paraId="548C9921" w14:textId="77777777" w:rsidTr="009D2C5F">
        <w:trPr>
          <w:trHeight w:val="464"/>
          <w:jc w:val="center"/>
        </w:trPr>
        <w:tc>
          <w:tcPr>
            <w:tcW w:w="675" w:type="dxa"/>
          </w:tcPr>
          <w:p w14:paraId="3F1178CD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95" w:type="dxa"/>
          </w:tcPr>
          <w:p w14:paraId="1C543867" w14:textId="77777777" w:rsidR="00E439C3" w:rsidRPr="002A22EA" w:rsidRDefault="00E439C3" w:rsidP="00EA5E8A">
            <w:pPr>
              <w:widowControl w:val="0"/>
              <w:spacing w:before="120"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706" w:type="dxa"/>
          </w:tcPr>
          <w:p w14:paraId="6604786B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</w:tr>
      <w:tr w:rsidR="00E439C3" w:rsidRPr="002A22EA" w14:paraId="7139473E" w14:textId="77777777" w:rsidTr="009D2C5F">
        <w:trPr>
          <w:jc w:val="center"/>
        </w:trPr>
        <w:tc>
          <w:tcPr>
            <w:tcW w:w="675" w:type="dxa"/>
          </w:tcPr>
          <w:p w14:paraId="30DB7549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395" w:type="dxa"/>
          </w:tcPr>
          <w:p w14:paraId="6E2F3361" w14:textId="77777777" w:rsidR="00E439C3" w:rsidRPr="002A22EA" w:rsidRDefault="00E439C3" w:rsidP="00EA5E8A">
            <w:pPr>
              <w:widowControl w:val="0"/>
              <w:spacing w:before="120"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706" w:type="dxa"/>
          </w:tcPr>
          <w:p w14:paraId="23D3037B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</w:tr>
    </w:tbl>
    <w:p w14:paraId="694276A8" w14:textId="186D3C30" w:rsidR="00E439C3" w:rsidRPr="002A22EA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t xml:space="preserve">V. OŚWIADCZENIA: </w:t>
      </w:r>
    </w:p>
    <w:p w14:paraId="35CF0743" w14:textId="77777777" w:rsidR="00E439C3" w:rsidRPr="002A22EA" w:rsidRDefault="00E439C3" w:rsidP="00EA5E8A">
      <w:pPr>
        <w:tabs>
          <w:tab w:val="left" w:pos="708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Oświadczam, że:</w:t>
      </w:r>
    </w:p>
    <w:p w14:paraId="4D80EFB6" w14:textId="70B29ABD" w:rsidR="00EF43B6" w:rsidRPr="002A22EA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zapoznał</w:t>
      </w:r>
      <w:r>
        <w:rPr>
          <w:rFonts w:asciiTheme="minorHAnsi" w:hAnsiTheme="minorHAnsi" w:cstheme="minorHAnsi"/>
        </w:rPr>
        <w:t>em</w:t>
      </w:r>
      <w:r w:rsidRPr="002A22EA">
        <w:rPr>
          <w:rFonts w:asciiTheme="minorHAnsi" w:hAnsiTheme="minorHAnsi" w:cstheme="minorHAnsi"/>
        </w:rPr>
        <w:t xml:space="preserve"> się z zapytaniem ofertowym dotyczącym postępowania – numer sprawy: </w:t>
      </w:r>
      <w:r w:rsidR="00AC7A3F">
        <w:rPr>
          <w:rFonts w:asciiTheme="minorHAnsi" w:hAnsiTheme="minorHAnsi" w:cstheme="minorHAnsi"/>
          <w:b/>
          <w:color w:val="000000" w:themeColor="text1"/>
        </w:rPr>
        <w:t>DP.260.</w:t>
      </w:r>
      <w:r w:rsidR="00DD7C5B">
        <w:rPr>
          <w:rFonts w:asciiTheme="minorHAnsi" w:hAnsiTheme="minorHAnsi" w:cstheme="minorHAnsi"/>
          <w:b/>
          <w:color w:val="000000" w:themeColor="text1"/>
        </w:rPr>
        <w:t>12</w:t>
      </w:r>
      <w:r w:rsidR="00AC7A3F">
        <w:rPr>
          <w:rFonts w:asciiTheme="minorHAnsi" w:hAnsiTheme="minorHAnsi" w:cstheme="minorHAnsi"/>
          <w:b/>
          <w:color w:val="000000" w:themeColor="text1"/>
        </w:rPr>
        <w:t>.1.2026.DB</w:t>
      </w:r>
      <w:r>
        <w:rPr>
          <w:rFonts w:asciiTheme="minorHAnsi" w:hAnsiTheme="minorHAnsi" w:cstheme="minorHAnsi"/>
        </w:rPr>
        <w:br/>
        <w:t>(</w:t>
      </w:r>
      <w:r w:rsidRPr="002A22EA">
        <w:rPr>
          <w:rFonts w:asciiTheme="minorHAnsi" w:hAnsiTheme="minorHAnsi" w:cstheme="minorHAnsi"/>
        </w:rPr>
        <w:t>w tym - opisem przedmiotu zamówienia) i nie wnos</w:t>
      </w:r>
      <w:r>
        <w:rPr>
          <w:rFonts w:asciiTheme="minorHAnsi" w:hAnsiTheme="minorHAnsi" w:cstheme="minorHAnsi"/>
        </w:rPr>
        <w:t>zę</w:t>
      </w:r>
      <w:r w:rsidRPr="002A22EA">
        <w:rPr>
          <w:rFonts w:asciiTheme="minorHAnsi" w:hAnsiTheme="minorHAnsi" w:cstheme="minorHAnsi"/>
        </w:rPr>
        <w:t xml:space="preserve"> do niego zastrzeżeń;</w:t>
      </w:r>
    </w:p>
    <w:p w14:paraId="6678F61A" w14:textId="0282A717" w:rsidR="00EF43B6" w:rsidRPr="002A22EA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jest</w:t>
      </w:r>
      <w:r>
        <w:rPr>
          <w:rFonts w:asciiTheme="minorHAnsi" w:hAnsiTheme="minorHAnsi" w:cstheme="minorHAnsi"/>
        </w:rPr>
        <w:t>em</w:t>
      </w:r>
      <w:r w:rsidRPr="002A22EA">
        <w:rPr>
          <w:rFonts w:asciiTheme="minorHAnsi" w:hAnsiTheme="minorHAnsi" w:cstheme="minorHAnsi"/>
        </w:rPr>
        <w:t xml:space="preserve"> związany ofertą przez okres 60 (słownie: sześćdziesięciu) dni od upływu terminu składania ofert;</w:t>
      </w:r>
    </w:p>
    <w:p w14:paraId="49862D3E" w14:textId="3867FEAC" w:rsidR="00EF43B6" w:rsidRPr="00AC7A3F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</w:rPr>
      </w:pPr>
      <w:r w:rsidRPr="002A22EA">
        <w:rPr>
          <w:rFonts w:asciiTheme="minorHAnsi" w:hAnsiTheme="minorHAnsi" w:cstheme="minorHAnsi"/>
        </w:rPr>
        <w:t>zobowiązuj</w:t>
      </w:r>
      <w:r>
        <w:rPr>
          <w:rFonts w:asciiTheme="minorHAnsi" w:hAnsiTheme="minorHAnsi" w:cstheme="minorHAnsi"/>
        </w:rPr>
        <w:t>ę</w:t>
      </w:r>
      <w:r w:rsidRPr="002A22EA">
        <w:rPr>
          <w:rFonts w:asciiTheme="minorHAnsi" w:hAnsiTheme="minorHAnsi" w:cstheme="minorHAnsi"/>
        </w:rPr>
        <w:t xml:space="preserve"> się do</w:t>
      </w:r>
      <w:r w:rsidR="003433EF" w:rsidRPr="00DC6865">
        <w:rPr>
          <w:rFonts w:cstheme="minorHAnsi"/>
          <w:color w:val="C00000"/>
        </w:rPr>
        <w:t xml:space="preserve"> </w:t>
      </w:r>
      <w:r w:rsidR="00211273" w:rsidRPr="002A22EA">
        <w:rPr>
          <w:rFonts w:asciiTheme="minorHAnsi" w:hAnsiTheme="minorHAnsi" w:cstheme="minorHAnsi"/>
        </w:rPr>
        <w:t xml:space="preserve">zawarcia </w:t>
      </w:r>
      <w:r w:rsidR="00211273" w:rsidRPr="00AC7A3F">
        <w:rPr>
          <w:rFonts w:asciiTheme="minorHAnsi" w:hAnsiTheme="minorHAnsi" w:cstheme="minorHAnsi"/>
        </w:rPr>
        <w:t xml:space="preserve">umowy </w:t>
      </w:r>
      <w:r w:rsidR="003433EF" w:rsidRPr="00AC7A3F">
        <w:rPr>
          <w:rFonts w:cstheme="minorHAnsi"/>
        </w:rPr>
        <w:t>o treści uzgodnionej z Zamawiającym</w:t>
      </w:r>
      <w:r w:rsidRPr="00AC7A3F">
        <w:rPr>
          <w:rFonts w:asciiTheme="minorHAnsi" w:hAnsiTheme="minorHAnsi" w:cstheme="minorHAnsi"/>
        </w:rPr>
        <w:t xml:space="preserve"> w miejscu i terminie wskazanym przez Zamawiającego;</w:t>
      </w:r>
    </w:p>
    <w:p w14:paraId="3B828FA5" w14:textId="226DF5B6" w:rsidR="00EF43B6" w:rsidRPr="00AC7A3F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</w:rPr>
      </w:pPr>
      <w:r w:rsidRPr="00AC7A3F">
        <w:rPr>
          <w:rFonts w:asciiTheme="minorHAnsi" w:hAnsiTheme="minorHAnsi" w:cstheme="minorHAnsi"/>
        </w:rPr>
        <w:t>nie podlegam wykluczeniu.</w:t>
      </w:r>
    </w:p>
    <w:p w14:paraId="510C18EB" w14:textId="77777777" w:rsidR="00E439C3" w:rsidRPr="002A22EA" w:rsidRDefault="00E439C3" w:rsidP="00EA5E8A">
      <w:pPr>
        <w:tabs>
          <w:tab w:val="left" w:pos="284"/>
          <w:tab w:val="left" w:pos="426"/>
          <w:tab w:val="center" w:pos="8080"/>
        </w:tabs>
        <w:spacing w:before="120" w:after="12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VI. DANE OSOBY UPOWAŻNIONEJ DO KONTAKTU Z ZAMAWIAJĄCYM</w:t>
      </w:r>
      <w:r w:rsidRPr="002A22EA">
        <w:rPr>
          <w:rFonts w:asciiTheme="minorHAnsi" w:hAnsiTheme="minorHAnsi" w:cstheme="minorHAnsi"/>
          <w:b/>
          <w:bCs/>
        </w:rPr>
        <w:t xml:space="preserve"> </w:t>
      </w:r>
      <w:r w:rsidRPr="002A22EA">
        <w:rPr>
          <w:rFonts w:asciiTheme="minorHAnsi" w:hAnsiTheme="minorHAnsi" w:cstheme="minorHAnsi"/>
        </w:rPr>
        <w:t xml:space="preserve">(kontakt, przekazywanie wzajemnych uwag wynikających z realizacji ewentualnej umowy oraz nadzór nad realizacją ewentualnej umowy): </w:t>
      </w:r>
    </w:p>
    <w:p w14:paraId="5824D067" w14:textId="105AE7B9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imię i nazwisko 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.................................</w:t>
      </w:r>
      <w:r w:rsidRPr="002A22EA">
        <w:rPr>
          <w:rFonts w:asciiTheme="minorHAnsi" w:hAnsiTheme="minorHAnsi" w:cstheme="minorHAnsi"/>
        </w:rPr>
        <w:t>.................................................</w:t>
      </w:r>
    </w:p>
    <w:p w14:paraId="175BE1E0" w14:textId="03ACC106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stanowisko służbowe 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</w:t>
      </w:r>
      <w:r w:rsidRPr="002A22EA">
        <w:rPr>
          <w:rFonts w:asciiTheme="minorHAnsi" w:hAnsiTheme="minorHAnsi" w:cstheme="minorHAnsi"/>
        </w:rPr>
        <w:t>..............................................</w:t>
      </w:r>
    </w:p>
    <w:p w14:paraId="68376D1E" w14:textId="37E306C8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telefonu 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numer faksu ..................................................................</w:t>
      </w:r>
    </w:p>
    <w:p w14:paraId="31621135" w14:textId="16529CC1" w:rsidR="00E439C3" w:rsidRPr="002A22EA" w:rsidRDefault="00E439C3" w:rsidP="00EA5E8A">
      <w:pPr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dni i godziny pracy ...............................................................................................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</w:t>
      </w:r>
      <w:r w:rsidRPr="002A22EA">
        <w:rPr>
          <w:rFonts w:asciiTheme="minorHAnsi" w:hAnsiTheme="minorHAnsi" w:cstheme="minorHAnsi"/>
        </w:rPr>
        <w:t>........</w:t>
      </w:r>
      <w:r w:rsidR="009872EF" w:rsidRPr="002A22EA">
        <w:rPr>
          <w:rFonts w:asciiTheme="minorHAnsi" w:hAnsiTheme="minorHAnsi" w:cstheme="minorHAnsi"/>
        </w:rPr>
        <w:t>..................................</w:t>
      </w:r>
      <w:r w:rsidRPr="002A22EA">
        <w:rPr>
          <w:rFonts w:asciiTheme="minorHAnsi" w:hAnsiTheme="minorHAnsi" w:cstheme="minorHAnsi"/>
        </w:rPr>
        <w:t>.............</w:t>
      </w:r>
    </w:p>
    <w:p w14:paraId="1A3AFB05" w14:textId="549A5271" w:rsidR="00E439C3" w:rsidRPr="002A22EA" w:rsidRDefault="00E439C3" w:rsidP="00EA5E8A">
      <w:pPr>
        <w:spacing w:after="120"/>
        <w:rPr>
          <w:rFonts w:asciiTheme="minorHAnsi" w:hAnsiTheme="minorHAnsi" w:cstheme="minorHAnsi"/>
          <w:b/>
          <w:bCs/>
          <w:color w:val="FF0000"/>
        </w:rPr>
      </w:pPr>
      <w:r w:rsidRPr="002A22EA">
        <w:rPr>
          <w:rFonts w:asciiTheme="minorHAnsi" w:hAnsiTheme="minorHAnsi" w:cstheme="minorHAnsi"/>
        </w:rPr>
        <w:t>adres e-mail .............................................................................................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.................................</w:t>
      </w:r>
      <w:r w:rsidRPr="002A22EA">
        <w:rPr>
          <w:rFonts w:asciiTheme="minorHAnsi" w:hAnsiTheme="minorHAnsi" w:cstheme="minorHAnsi"/>
        </w:rPr>
        <w:t>...................................</w:t>
      </w:r>
    </w:p>
    <w:p w14:paraId="15CB51AF" w14:textId="77777777" w:rsidR="00E439C3" w:rsidRDefault="00E439C3" w:rsidP="00E439C3">
      <w:pPr>
        <w:jc w:val="right"/>
        <w:rPr>
          <w:rFonts w:asciiTheme="minorHAnsi" w:hAnsiTheme="minorHAnsi" w:cstheme="minorHAnsi"/>
        </w:rPr>
      </w:pPr>
    </w:p>
    <w:p w14:paraId="484E7E94" w14:textId="77777777" w:rsidR="005C0991" w:rsidRDefault="005C0991" w:rsidP="00E439C3">
      <w:pPr>
        <w:jc w:val="right"/>
        <w:rPr>
          <w:rFonts w:asciiTheme="minorHAnsi" w:hAnsiTheme="minorHAnsi" w:cstheme="minorHAnsi"/>
        </w:rPr>
      </w:pPr>
    </w:p>
    <w:p w14:paraId="0FA4F460" w14:textId="77777777" w:rsidR="009D2C5F" w:rsidRPr="002A22EA" w:rsidRDefault="009D2C5F" w:rsidP="00E439C3">
      <w:pPr>
        <w:jc w:val="right"/>
        <w:rPr>
          <w:rFonts w:asciiTheme="minorHAnsi" w:hAnsiTheme="minorHAnsi" w:cstheme="minorHAnsi"/>
        </w:rPr>
      </w:pPr>
    </w:p>
    <w:p w14:paraId="34097493" w14:textId="77777777" w:rsidR="00E439C3" w:rsidRPr="002A22EA" w:rsidRDefault="00E439C3" w:rsidP="009872EF">
      <w:pPr>
        <w:spacing w:after="0"/>
        <w:jc w:val="right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   </w:t>
      </w:r>
    </w:p>
    <w:p w14:paraId="69CA089C" w14:textId="3AB67C3D" w:rsidR="00E439C3" w:rsidRPr="00EA5E8A" w:rsidRDefault="00E439C3" w:rsidP="005C0991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2A22EA">
        <w:rPr>
          <w:rFonts w:asciiTheme="minorHAnsi" w:hAnsiTheme="minorHAnsi" w:cstheme="minorHAnsi"/>
        </w:rPr>
        <w:t xml:space="preserve">                   </w:t>
      </w:r>
      <w:r w:rsidR="00E0485D"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 xml:space="preserve">                              </w:t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 xml:space="preserve">       </w:t>
      </w:r>
      <w:r w:rsidRPr="00EA5E8A">
        <w:rPr>
          <w:rFonts w:asciiTheme="minorHAnsi" w:hAnsiTheme="minorHAnsi" w:cstheme="minorHAnsi"/>
          <w:sz w:val="16"/>
          <w:szCs w:val="16"/>
        </w:rPr>
        <w:t>/pieczątka i podpis osoby upoważnionej do reprezentowania Wykonawcy/</w:t>
      </w:r>
    </w:p>
    <w:p w14:paraId="0CF40DA3" w14:textId="77777777" w:rsidR="00E439C3" w:rsidRPr="002A22EA" w:rsidRDefault="00E439C3" w:rsidP="00E439C3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sz w:val="22"/>
          <w:szCs w:val="22"/>
        </w:rPr>
        <w:t>* skreślić niepotrzebne</w:t>
      </w:r>
    </w:p>
    <w:p w14:paraId="59191CAC" w14:textId="77777777" w:rsidR="00EF43B6" w:rsidRDefault="00EF43B6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19BC95DD" w14:textId="77777777" w:rsidR="00EF43B6" w:rsidRDefault="00EF43B6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6678DFE0" w14:textId="77777777" w:rsidR="00EF43B6" w:rsidRDefault="00EF43B6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72EAB3CD" w14:textId="77777777" w:rsidR="00EF43B6" w:rsidRDefault="00EF43B6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4C0118F6" w14:textId="77777777" w:rsidR="003433EF" w:rsidRDefault="003433EF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64FF08B" w14:textId="793A48A0" w:rsidR="00E439C3" w:rsidRPr="002A22EA" w:rsidRDefault="00E439C3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</w:rPr>
        <w:lastRenderedPageBreak/>
        <w:t>ZAŁĄCZNIK NUMER 3 DO ZAPYTANIA OFERTOWEGO</w:t>
      </w:r>
    </w:p>
    <w:p w14:paraId="2A74EDDE" w14:textId="77777777" w:rsidR="00E439C3" w:rsidRPr="002A22EA" w:rsidRDefault="00E439C3" w:rsidP="00E439C3">
      <w:pPr>
        <w:tabs>
          <w:tab w:val="left" w:pos="5529"/>
        </w:tabs>
        <w:jc w:val="center"/>
        <w:rPr>
          <w:rFonts w:asciiTheme="minorHAnsi" w:hAnsiTheme="minorHAnsi" w:cstheme="minorHAnsi"/>
          <w:b/>
          <w:bCs/>
          <w:u w:val="single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FORMULARZ CENOWY</w:t>
      </w:r>
    </w:p>
    <w:p w14:paraId="6B362E61" w14:textId="77777777" w:rsidR="00E439C3" w:rsidRDefault="00E439C3" w:rsidP="00E439C3">
      <w:pPr>
        <w:tabs>
          <w:tab w:val="left" w:pos="5529"/>
        </w:tabs>
        <w:jc w:val="center"/>
        <w:rPr>
          <w:rFonts w:asciiTheme="minorHAnsi" w:hAnsiTheme="minorHAnsi" w:cstheme="minorHAnsi"/>
        </w:rPr>
      </w:pPr>
    </w:p>
    <w:p w14:paraId="77B41A90" w14:textId="77777777" w:rsidR="00CD339C" w:rsidRPr="002A22EA" w:rsidRDefault="00CD339C" w:rsidP="00E439C3">
      <w:pPr>
        <w:tabs>
          <w:tab w:val="left" w:pos="5529"/>
        </w:tabs>
        <w:jc w:val="center"/>
        <w:rPr>
          <w:rFonts w:asciiTheme="minorHAnsi" w:hAnsiTheme="minorHAnsi" w:cstheme="minorHAnsi"/>
        </w:rPr>
      </w:pPr>
    </w:p>
    <w:p w14:paraId="189E267E" w14:textId="6E4CEE7F" w:rsidR="00E439C3" w:rsidRPr="002A22EA" w:rsidRDefault="00E439C3" w:rsidP="00EA5E8A">
      <w:pPr>
        <w:spacing w:after="0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                                               ...........</w:t>
      </w:r>
      <w:r w:rsidR="00EA5E8A">
        <w:rPr>
          <w:rFonts w:asciiTheme="minorHAnsi" w:hAnsiTheme="minorHAnsi" w:cstheme="minorHAnsi"/>
        </w:rPr>
        <w:t>.......</w:t>
      </w:r>
      <w:r w:rsidRPr="002A22EA">
        <w:rPr>
          <w:rFonts w:asciiTheme="minorHAnsi" w:hAnsiTheme="minorHAnsi" w:cstheme="minorHAnsi"/>
        </w:rPr>
        <w:t>.................., dnia</w:t>
      </w:r>
      <w:r w:rsidR="00EA5E8A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………</w:t>
      </w:r>
      <w:r w:rsidR="00EA5E8A">
        <w:rPr>
          <w:rFonts w:asciiTheme="minorHAnsi" w:hAnsiTheme="minorHAnsi" w:cstheme="minorHAnsi"/>
        </w:rPr>
        <w:t>………...</w:t>
      </w:r>
      <w:r w:rsidRPr="002A22EA">
        <w:rPr>
          <w:rFonts w:asciiTheme="minorHAnsi" w:hAnsiTheme="minorHAnsi" w:cstheme="minorHAnsi"/>
        </w:rPr>
        <w:t>……..</w:t>
      </w:r>
    </w:p>
    <w:p w14:paraId="06377CBB" w14:textId="77777777" w:rsidR="00E439C3" w:rsidRPr="002A22EA" w:rsidRDefault="00E439C3" w:rsidP="00E439C3">
      <w:pPr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  <w:i/>
          <w:iCs/>
        </w:rPr>
        <w:t xml:space="preserve"> /pieczątka nagłówkowa  Wykonawcy/                                                                                           /miejscowość/</w:t>
      </w:r>
    </w:p>
    <w:p w14:paraId="595ED0BE" w14:textId="77777777" w:rsidR="00CD339C" w:rsidRDefault="00CD339C" w:rsidP="00E439C3">
      <w:pPr>
        <w:keepNext/>
        <w:rPr>
          <w:rFonts w:asciiTheme="minorHAnsi" w:hAnsiTheme="minorHAnsi" w:cstheme="minorHAnsi"/>
          <w:b/>
          <w:bCs/>
          <w:kern w:val="1"/>
        </w:rPr>
      </w:pPr>
    </w:p>
    <w:p w14:paraId="5DDC5CF3" w14:textId="6D7B703B" w:rsidR="00E439C3" w:rsidRPr="002A22EA" w:rsidRDefault="00E439C3" w:rsidP="00EF43B6">
      <w:pPr>
        <w:keepNext/>
        <w:tabs>
          <w:tab w:val="left" w:pos="3800"/>
        </w:tabs>
        <w:rPr>
          <w:rFonts w:asciiTheme="minorHAnsi" w:hAnsiTheme="minorHAnsi" w:cstheme="minorHAnsi"/>
          <w:b/>
        </w:rPr>
      </w:pPr>
      <w:r w:rsidRPr="002A22EA">
        <w:rPr>
          <w:rFonts w:asciiTheme="minorHAnsi" w:hAnsiTheme="minorHAnsi" w:cstheme="minorHAnsi"/>
          <w:b/>
          <w:bCs/>
          <w:kern w:val="1"/>
        </w:rPr>
        <w:t xml:space="preserve">numer sprawy: </w:t>
      </w:r>
      <w:r w:rsidR="00AC7A3F">
        <w:rPr>
          <w:rFonts w:asciiTheme="minorHAnsi" w:hAnsiTheme="minorHAnsi" w:cstheme="minorHAnsi"/>
          <w:b/>
          <w:color w:val="000000" w:themeColor="text1"/>
        </w:rPr>
        <w:t>DP.260.</w:t>
      </w:r>
      <w:r w:rsidR="002D0918">
        <w:rPr>
          <w:rFonts w:asciiTheme="minorHAnsi" w:hAnsiTheme="minorHAnsi" w:cstheme="minorHAnsi"/>
          <w:b/>
          <w:color w:val="000000" w:themeColor="text1"/>
        </w:rPr>
        <w:t>12</w:t>
      </w:r>
      <w:r w:rsidR="00AC7A3F">
        <w:rPr>
          <w:rFonts w:asciiTheme="minorHAnsi" w:hAnsiTheme="minorHAnsi" w:cstheme="minorHAnsi"/>
          <w:b/>
          <w:color w:val="000000" w:themeColor="text1"/>
        </w:rPr>
        <w:t>.1.2026.DB</w:t>
      </w:r>
      <w:r w:rsidR="00EF43B6">
        <w:rPr>
          <w:rFonts w:asciiTheme="minorHAnsi" w:hAnsiTheme="minorHAnsi" w:cstheme="minorHAnsi"/>
          <w:b/>
          <w:bCs/>
          <w:lang w:eastAsia="pl-PL"/>
        </w:rPr>
        <w:tab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1855"/>
        <w:gridCol w:w="2552"/>
        <w:gridCol w:w="2089"/>
        <w:gridCol w:w="2746"/>
      </w:tblGrid>
      <w:tr w:rsidR="00AC7A3F" w:rsidRPr="002A22EA" w14:paraId="64507EAF" w14:textId="77777777" w:rsidTr="00AC7A3F">
        <w:tc>
          <w:tcPr>
            <w:tcW w:w="555" w:type="dxa"/>
          </w:tcPr>
          <w:p w14:paraId="4FAEEE03" w14:textId="77777777" w:rsidR="00AC7A3F" w:rsidRPr="002A22EA" w:rsidRDefault="00AC7A3F" w:rsidP="00D31F2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2A22EA">
              <w:rPr>
                <w:rFonts w:asciiTheme="minorHAnsi" w:hAnsiTheme="minorHAnsi" w:cstheme="minorHAnsi"/>
                <w:szCs w:val="22"/>
              </w:rPr>
              <w:t>Lp.</w:t>
            </w:r>
          </w:p>
        </w:tc>
        <w:tc>
          <w:tcPr>
            <w:tcW w:w="1855" w:type="dxa"/>
          </w:tcPr>
          <w:p w14:paraId="04EDBB84" w14:textId="77777777" w:rsidR="00AC7A3F" w:rsidRPr="002D0918" w:rsidRDefault="00AC7A3F" w:rsidP="00D31F2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2D0918">
              <w:rPr>
                <w:rFonts w:asciiTheme="minorHAnsi" w:hAnsiTheme="minorHAnsi" w:cstheme="minorHAnsi"/>
                <w:szCs w:val="22"/>
              </w:rPr>
              <w:t>Przedmiot zamówienia</w:t>
            </w:r>
          </w:p>
        </w:tc>
        <w:tc>
          <w:tcPr>
            <w:tcW w:w="2552" w:type="dxa"/>
          </w:tcPr>
          <w:p w14:paraId="3AC2F62D" w14:textId="38A714D0" w:rsidR="00AC7A3F" w:rsidRPr="002D0918" w:rsidRDefault="00AC7A3F" w:rsidP="002D0918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0918">
              <w:rPr>
                <w:rFonts w:asciiTheme="minorHAnsi" w:hAnsiTheme="minorHAnsi" w:cstheme="minorHAnsi"/>
                <w:sz w:val="22"/>
                <w:szCs w:val="22"/>
              </w:rPr>
              <w:t xml:space="preserve">Cena </w:t>
            </w:r>
            <w:r w:rsidR="002D0918" w:rsidRPr="002D0918"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2089" w:type="dxa"/>
          </w:tcPr>
          <w:p w14:paraId="4F3D5D40" w14:textId="4CB7E453" w:rsidR="00AC7A3F" w:rsidRPr="002D0918" w:rsidRDefault="002D0918" w:rsidP="00AC7A3F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0918">
              <w:rPr>
                <w:rFonts w:asciiTheme="minorHAnsi" w:hAnsiTheme="minorHAnsi" w:cstheme="minorHAnsi"/>
                <w:sz w:val="22"/>
                <w:szCs w:val="22"/>
              </w:rPr>
              <w:t>Podatek VAT</w:t>
            </w:r>
          </w:p>
        </w:tc>
        <w:tc>
          <w:tcPr>
            <w:tcW w:w="2746" w:type="dxa"/>
          </w:tcPr>
          <w:p w14:paraId="002F4615" w14:textId="73236604" w:rsidR="00AC7A3F" w:rsidRPr="002D0918" w:rsidRDefault="002D0918" w:rsidP="00D31F28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091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AC7A3F" w:rsidRPr="002D0918">
              <w:rPr>
                <w:rFonts w:asciiTheme="minorHAnsi" w:hAnsiTheme="minorHAnsi" w:cstheme="minorHAnsi"/>
                <w:sz w:val="22"/>
                <w:szCs w:val="22"/>
              </w:rPr>
              <w:t>ena brutto</w:t>
            </w:r>
          </w:p>
          <w:p w14:paraId="412284E1" w14:textId="4FC6AA00" w:rsidR="00AC7A3F" w:rsidRPr="002D0918" w:rsidRDefault="00AC7A3F" w:rsidP="002D0918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7A3F" w:rsidRPr="002A22EA" w14:paraId="7C0ED130" w14:textId="77777777" w:rsidTr="00AC7A3F">
        <w:trPr>
          <w:trHeight w:val="598"/>
        </w:trPr>
        <w:tc>
          <w:tcPr>
            <w:tcW w:w="555" w:type="dxa"/>
          </w:tcPr>
          <w:p w14:paraId="7F18DC55" w14:textId="77777777" w:rsidR="00AC7A3F" w:rsidRPr="002A22EA" w:rsidRDefault="00AC7A3F" w:rsidP="00D31F28">
            <w:pPr>
              <w:pStyle w:val="Akapitzlist"/>
              <w:ind w:left="0"/>
              <w:jc w:val="right"/>
              <w:rPr>
                <w:rFonts w:asciiTheme="minorHAnsi" w:hAnsiTheme="minorHAnsi" w:cstheme="minorHAnsi"/>
                <w:szCs w:val="22"/>
              </w:rPr>
            </w:pPr>
            <w:r w:rsidRPr="002A22EA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1855" w:type="dxa"/>
          </w:tcPr>
          <w:p w14:paraId="77C9A422" w14:textId="3381A093" w:rsidR="00AC7A3F" w:rsidRPr="002D0918" w:rsidRDefault="002D0918" w:rsidP="003433EF">
            <w:pPr>
              <w:pStyle w:val="Bezodstpw1"/>
              <w:rPr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</w:t>
            </w:r>
            <w:r w:rsidRPr="002D0918">
              <w:rPr>
                <w:rFonts w:asciiTheme="minorHAnsi" w:hAnsiTheme="minorHAnsi" w:cstheme="minorHAnsi"/>
                <w:bCs/>
              </w:rPr>
              <w:t>akup,</w:t>
            </w:r>
            <w:r w:rsidRPr="002D0918">
              <w:rPr>
                <w:bCs/>
              </w:rPr>
              <w:t xml:space="preserve"> dostaw</w:t>
            </w:r>
            <w:r>
              <w:rPr>
                <w:bCs/>
              </w:rPr>
              <w:t>a</w:t>
            </w:r>
            <w:r w:rsidRPr="002D0918">
              <w:rPr>
                <w:bCs/>
              </w:rPr>
              <w:t>, instalacj</w:t>
            </w:r>
            <w:r>
              <w:rPr>
                <w:bCs/>
              </w:rPr>
              <w:t>a</w:t>
            </w:r>
            <w:r w:rsidRPr="002D0918">
              <w:rPr>
                <w:bCs/>
              </w:rPr>
              <w:t>, uruchomienie oraz migracj</w:t>
            </w:r>
            <w:r>
              <w:rPr>
                <w:bCs/>
              </w:rPr>
              <w:t>a</w:t>
            </w:r>
            <w:r w:rsidRPr="002D0918">
              <w:rPr>
                <w:bCs/>
              </w:rPr>
              <w:t xml:space="preserve"> danych do nowej macierzy dyskowej</w:t>
            </w:r>
          </w:p>
        </w:tc>
        <w:tc>
          <w:tcPr>
            <w:tcW w:w="2552" w:type="dxa"/>
          </w:tcPr>
          <w:p w14:paraId="0DAAA4EA" w14:textId="77777777" w:rsidR="00AC7A3F" w:rsidRPr="00AC7A3F" w:rsidRDefault="00AC7A3F" w:rsidP="00D31F28">
            <w:pPr>
              <w:pStyle w:val="Akapitzlist"/>
              <w:ind w:left="0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089" w:type="dxa"/>
          </w:tcPr>
          <w:p w14:paraId="26218D64" w14:textId="7CD649FF" w:rsidR="00AC7A3F" w:rsidRPr="002A22EA" w:rsidRDefault="00AC7A3F" w:rsidP="00AC7A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46" w:type="dxa"/>
          </w:tcPr>
          <w:p w14:paraId="7039FF94" w14:textId="77777777" w:rsidR="00AC7A3F" w:rsidRPr="002A22EA" w:rsidRDefault="00AC7A3F" w:rsidP="00D31F28">
            <w:pPr>
              <w:pStyle w:val="Akapitzlist"/>
              <w:ind w:left="0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895B4B5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0C928E1D" w14:textId="77777777" w:rsidR="00E439C3" w:rsidRDefault="00E439C3" w:rsidP="00E439C3">
      <w:pPr>
        <w:jc w:val="both"/>
        <w:rPr>
          <w:rFonts w:asciiTheme="minorHAnsi" w:hAnsiTheme="minorHAnsi" w:cstheme="minorHAnsi"/>
        </w:rPr>
      </w:pPr>
    </w:p>
    <w:p w14:paraId="52DA351C" w14:textId="77777777" w:rsidR="00AC7A3F" w:rsidRPr="002A22EA" w:rsidRDefault="00AC7A3F" w:rsidP="00E439C3">
      <w:pPr>
        <w:jc w:val="both"/>
        <w:rPr>
          <w:rFonts w:asciiTheme="minorHAnsi" w:hAnsiTheme="minorHAnsi" w:cstheme="minorHAnsi"/>
        </w:rPr>
      </w:pPr>
    </w:p>
    <w:p w14:paraId="6D62A3BC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7C3052C7" w14:textId="77777777" w:rsidR="00E439C3" w:rsidRPr="002A22EA" w:rsidRDefault="00E439C3" w:rsidP="00EA5E8A">
      <w:pPr>
        <w:spacing w:after="0"/>
        <w:ind w:left="1418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                ……………………………………………………………………………………………………………..……</w:t>
      </w:r>
    </w:p>
    <w:p w14:paraId="64E49826" w14:textId="77777777" w:rsidR="00E439C3" w:rsidRPr="00EA5E8A" w:rsidRDefault="00E439C3" w:rsidP="00E439C3">
      <w:pPr>
        <w:jc w:val="center"/>
        <w:rPr>
          <w:rFonts w:asciiTheme="minorHAnsi" w:hAnsiTheme="minorHAnsi" w:cstheme="minorHAnsi"/>
          <w:sz w:val="16"/>
          <w:szCs w:val="16"/>
        </w:rPr>
      </w:pPr>
      <w:r w:rsidRPr="00EA5E8A">
        <w:rPr>
          <w:rFonts w:asciiTheme="minorHAnsi" w:hAnsiTheme="minorHAnsi" w:cstheme="minorHAnsi"/>
          <w:sz w:val="16"/>
          <w:szCs w:val="16"/>
        </w:rPr>
        <w:t xml:space="preserve">                             /pieczątka i podpis osoby upoważnionej do reprezentowania Wykonawcy/</w:t>
      </w:r>
    </w:p>
    <w:p w14:paraId="30ADCD63" w14:textId="77777777" w:rsidR="00E439C3" w:rsidRPr="002A22EA" w:rsidRDefault="00E439C3" w:rsidP="00E439C3">
      <w:pPr>
        <w:spacing w:line="360" w:lineRule="auto"/>
        <w:rPr>
          <w:rFonts w:asciiTheme="minorHAnsi" w:hAnsiTheme="minorHAnsi" w:cstheme="minorHAnsi"/>
        </w:rPr>
      </w:pPr>
    </w:p>
    <w:p w14:paraId="16AD11CE" w14:textId="77777777" w:rsidR="00E439C3" w:rsidRPr="002A22EA" w:rsidRDefault="00E439C3" w:rsidP="00E439C3">
      <w:pPr>
        <w:spacing w:line="360" w:lineRule="auto"/>
        <w:rPr>
          <w:rFonts w:asciiTheme="minorHAnsi" w:hAnsiTheme="minorHAnsi" w:cstheme="minorHAnsi"/>
        </w:rPr>
      </w:pPr>
    </w:p>
    <w:p w14:paraId="0890C037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342AB02F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64B5C95F" w14:textId="77777777" w:rsidR="00E439C3" w:rsidRDefault="00E439C3" w:rsidP="00E439C3">
      <w:pPr>
        <w:jc w:val="both"/>
        <w:rPr>
          <w:rFonts w:asciiTheme="minorHAnsi" w:hAnsiTheme="minorHAnsi" w:cstheme="minorHAnsi"/>
        </w:rPr>
      </w:pPr>
    </w:p>
    <w:p w14:paraId="0D7DFCFA" w14:textId="77777777" w:rsidR="000F3704" w:rsidRPr="002A22EA" w:rsidRDefault="000F3704" w:rsidP="00E439C3">
      <w:pPr>
        <w:jc w:val="both"/>
        <w:rPr>
          <w:rFonts w:asciiTheme="minorHAnsi" w:hAnsiTheme="minorHAnsi" w:cstheme="minorHAnsi"/>
        </w:rPr>
      </w:pPr>
    </w:p>
    <w:p w14:paraId="2CFB3A99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7DC65D6F" w14:textId="536C0E62" w:rsidR="005C0991" w:rsidRDefault="005C0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6CA273E" w14:textId="77777777" w:rsidR="003433EF" w:rsidRDefault="003433EF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1A63B887" w14:textId="2E2F472C" w:rsidR="00E439C3" w:rsidRPr="002A22EA" w:rsidRDefault="00E439C3" w:rsidP="00EA5E8A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2A22EA">
        <w:rPr>
          <w:rFonts w:asciiTheme="minorHAnsi" w:hAnsiTheme="minorHAnsi" w:cstheme="minorHAnsi"/>
          <w:b/>
          <w:bCs/>
        </w:rPr>
        <w:lastRenderedPageBreak/>
        <w:t>ZAŁĄCZNIK NUMER 4 DO ZAPYTANIA OFERTOWEGO</w:t>
      </w:r>
    </w:p>
    <w:p w14:paraId="7EAAD3ED" w14:textId="77777777" w:rsidR="00E439C3" w:rsidRPr="002A22EA" w:rsidRDefault="00E439C3" w:rsidP="00F17953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u w:val="single"/>
        </w:rPr>
        <w:t>OŚWIADCZENIE RODO</w:t>
      </w:r>
    </w:p>
    <w:p w14:paraId="7A9136D6" w14:textId="00D34AED" w:rsidR="00E439C3" w:rsidRPr="002A22EA" w:rsidRDefault="00E439C3" w:rsidP="00F17953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2A22EA">
        <w:rPr>
          <w:rFonts w:asciiTheme="minorHAnsi" w:hAnsiTheme="minorHAnsi" w:cstheme="minorHAnsi"/>
          <w:b/>
          <w:bCs/>
        </w:rPr>
        <w:t>numer sprawy</w:t>
      </w:r>
      <w:r w:rsidRPr="00ED5EB3">
        <w:rPr>
          <w:rFonts w:asciiTheme="minorHAnsi" w:hAnsiTheme="minorHAnsi" w:cstheme="minorHAnsi"/>
          <w:b/>
          <w:bCs/>
        </w:rPr>
        <w:t xml:space="preserve">: </w:t>
      </w:r>
      <w:r w:rsidR="00A8222D">
        <w:rPr>
          <w:rFonts w:asciiTheme="minorHAnsi" w:hAnsiTheme="minorHAnsi" w:cstheme="minorHAnsi"/>
          <w:b/>
          <w:color w:val="000000" w:themeColor="text1"/>
        </w:rPr>
        <w:t>DP.260.</w:t>
      </w:r>
      <w:r w:rsidR="00251F55">
        <w:rPr>
          <w:rFonts w:asciiTheme="minorHAnsi" w:hAnsiTheme="minorHAnsi" w:cstheme="minorHAnsi"/>
          <w:b/>
          <w:color w:val="000000" w:themeColor="text1"/>
        </w:rPr>
        <w:t>12</w:t>
      </w:r>
      <w:r w:rsidR="00A8222D">
        <w:rPr>
          <w:rFonts w:asciiTheme="minorHAnsi" w:hAnsiTheme="minorHAnsi" w:cstheme="minorHAnsi"/>
          <w:b/>
          <w:color w:val="000000" w:themeColor="text1"/>
        </w:rPr>
        <w:t>.1.2026.DB</w:t>
      </w:r>
    </w:p>
    <w:p w14:paraId="2FF1A6CE" w14:textId="7B3431D6" w:rsidR="00E439C3" w:rsidRPr="002A22EA" w:rsidRDefault="00E439C3" w:rsidP="005C0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Wykonawca oświadcza, że składając ofertę, wyraża jednocześnie zgodę na przetwarzanie przez Zamawiającego,</w:t>
      </w:r>
      <w:r w:rsidR="005C0991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uczestników postępowania oraz inne uprawnione osoby, danych osobowych zawartych</w:t>
      </w:r>
      <w:r w:rsidR="005C0991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w ofercie oraz w</w:t>
      </w:r>
      <w:r w:rsidR="003433EF">
        <w:rPr>
          <w:rFonts w:asciiTheme="minorHAnsi" w:hAnsiTheme="minorHAnsi" w:cstheme="minorHAnsi"/>
        </w:rPr>
        <w:t> </w:t>
      </w:r>
      <w:r w:rsidRPr="002A22EA">
        <w:rPr>
          <w:rFonts w:asciiTheme="minorHAnsi" w:hAnsiTheme="minorHAnsi" w:cstheme="minorHAnsi"/>
        </w:rPr>
        <w:t>załącznikach do niej.</w:t>
      </w:r>
    </w:p>
    <w:p w14:paraId="6498F870" w14:textId="2AF18827" w:rsidR="00E439C3" w:rsidRPr="002A22EA" w:rsidRDefault="00E439C3" w:rsidP="005C0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„RODO”, Zamawiający informuje, że dane osobowe, przetwarzane są w celu wypełnienia prawnie usprawiedliwionego celu, jakim jest:</w:t>
      </w:r>
    </w:p>
    <w:p w14:paraId="5B7FC517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przeprowadzenie postępowania,</w:t>
      </w:r>
    </w:p>
    <w:p w14:paraId="4FB8EC7B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zawarcie i realizacja umowy lub zlecenia,</w:t>
      </w:r>
    </w:p>
    <w:p w14:paraId="0454FE75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dokonanie rozliczenia i płatności związanych z realizacją umowy lub zlecenia,</w:t>
      </w:r>
    </w:p>
    <w:p w14:paraId="4BB284D4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przeprowadzenie ewentualnych postępowań kontrolnych i/lub audytu przez komórki Zamawiającego lub inne podmiotu uprawnione,</w:t>
      </w:r>
    </w:p>
    <w:p w14:paraId="1A9E86F2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ewentualne udostępnienie dokumentacji postępowania i zawartej umowy lub zlecenia, jako informacji publicznej.</w:t>
      </w:r>
    </w:p>
    <w:p w14:paraId="4EABA1CB" w14:textId="77777777" w:rsidR="00E439C3" w:rsidRPr="00F17953" w:rsidRDefault="00E439C3" w:rsidP="005C0991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F17953">
        <w:rPr>
          <w:rFonts w:asciiTheme="minorHAnsi" w:hAnsiTheme="minorHAnsi" w:cstheme="minorHAnsi"/>
          <w:b/>
          <w:bCs/>
        </w:rPr>
        <w:t>Zamawiający informuje, że:</w:t>
      </w:r>
    </w:p>
    <w:p w14:paraId="273C0DC7" w14:textId="77777777" w:rsidR="00F17953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5C0991">
        <w:rPr>
          <w:rFonts w:asciiTheme="minorHAnsi" w:hAnsiTheme="minorHAnsi" w:cstheme="minorHAnsi"/>
        </w:rPr>
        <w:t>administratorem Pani/Pana danych osobowych jest:</w:t>
      </w:r>
      <w:r w:rsidR="005C0991" w:rsidRPr="005C0991">
        <w:rPr>
          <w:rFonts w:asciiTheme="minorHAnsi" w:hAnsiTheme="minorHAnsi" w:cstheme="minorHAnsi"/>
        </w:rPr>
        <w:t xml:space="preserve"> </w:t>
      </w:r>
    </w:p>
    <w:p w14:paraId="001C61A4" w14:textId="3D3B4E6A" w:rsidR="00E439C3" w:rsidRPr="005C0991" w:rsidRDefault="00E439C3" w:rsidP="00F17953">
      <w:pPr>
        <w:spacing w:after="0" w:line="240" w:lineRule="auto"/>
        <w:ind w:left="340"/>
        <w:jc w:val="both"/>
        <w:rPr>
          <w:rFonts w:asciiTheme="minorHAnsi" w:hAnsiTheme="minorHAnsi" w:cstheme="minorHAnsi"/>
        </w:rPr>
      </w:pPr>
      <w:r w:rsidRPr="005C0991">
        <w:rPr>
          <w:rFonts w:asciiTheme="minorHAnsi" w:hAnsiTheme="minorHAnsi" w:cstheme="minorHAnsi"/>
        </w:rPr>
        <w:t>Pomorska Specjalna Strefa Ekonomiczną sp. z o.o. z</w:t>
      </w:r>
      <w:r w:rsid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siedzibą w Gdańsku (80-172), przy</w:t>
      </w:r>
      <w:r w:rsidR="005C0991" w:rsidRP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ul. Trzy Lipy 3, wpisaną do rejestru przedsiębiorców przez Sąd Rejonowy Gdańsk-Północ</w:t>
      </w:r>
      <w:r w:rsidR="005C0991" w:rsidRP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w Gdańsku, VIII Wydział Gospodarczy Krajowego Rejestru Sądowego pod nr KRS 0000033744, NIP 5880019192, REGON 190315182, kapitał zakładowy 286 603 000,00 zł w całości wpłacony.</w:t>
      </w:r>
    </w:p>
    <w:p w14:paraId="5BDA8CD2" w14:textId="2A6040CC" w:rsidR="00E439C3" w:rsidRPr="00F17953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Wszelką korespondencję dotyczącą przetwarzania danych osobowych prosimy kierować do Inspektora ochrony danych w PSSE na adres e-</w:t>
      </w:r>
      <w:r w:rsidRPr="00F17953">
        <w:rPr>
          <w:rFonts w:asciiTheme="minorHAnsi" w:hAnsiTheme="minorHAnsi" w:cstheme="minorHAnsi"/>
        </w:rPr>
        <w:t xml:space="preserve">mail:  </w:t>
      </w:r>
      <w:hyperlink r:id="rId11" w:history="1">
        <w:r w:rsidR="00F17953" w:rsidRPr="00F17953">
          <w:rPr>
            <w:rStyle w:val="Hipercze"/>
            <w:rFonts w:cstheme="minorHAnsi"/>
            <w:color w:val="auto"/>
          </w:rPr>
          <w:t>RODO@strefa.gda.pl</w:t>
        </w:r>
      </w:hyperlink>
      <w:r w:rsidRPr="00F17953">
        <w:rPr>
          <w:rFonts w:asciiTheme="minorHAnsi" w:hAnsiTheme="minorHAnsi" w:cstheme="minorHAnsi"/>
        </w:rPr>
        <w:t>.</w:t>
      </w:r>
    </w:p>
    <w:p w14:paraId="6A592FA0" w14:textId="1D1EA8E4" w:rsidR="00E439C3" w:rsidRPr="002A22EA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Pani/Pana dane osobowe przetwarzane będą na podstawie art. 6 ust. 1 lit. c RODO w celu związanym z</w:t>
      </w:r>
      <w:r w:rsidR="003433EF">
        <w:rPr>
          <w:rFonts w:asciiTheme="minorHAnsi" w:hAnsiTheme="minorHAnsi" w:cstheme="minorHAnsi"/>
        </w:rPr>
        <w:t> </w:t>
      </w:r>
      <w:r w:rsidRPr="002A22EA">
        <w:rPr>
          <w:rFonts w:asciiTheme="minorHAnsi" w:hAnsiTheme="minorHAnsi" w:cstheme="minorHAnsi"/>
        </w:rPr>
        <w:t>przedmiotowym postępowaniem</w:t>
      </w:r>
      <w:r w:rsidR="00F17953">
        <w:rPr>
          <w:rFonts w:asciiTheme="minorHAnsi" w:hAnsiTheme="minorHAnsi" w:cstheme="minorHAnsi"/>
        </w:rPr>
        <w:t>.</w:t>
      </w:r>
    </w:p>
    <w:p w14:paraId="7A850575" w14:textId="3E5E2842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E439C3" w:rsidRPr="002A22EA">
        <w:rPr>
          <w:rFonts w:asciiTheme="minorHAnsi" w:hAnsiTheme="minorHAnsi" w:cstheme="minorHAnsi"/>
        </w:rPr>
        <w:t>dbiorcami Pani/Pana danych osobowych będą osoby lub podmioty, którym udostępniona zostanie dokumentacja postępowania w oparciu o obowiązujące w tej materii przepisy</w:t>
      </w:r>
      <w:r>
        <w:rPr>
          <w:rFonts w:asciiTheme="minorHAnsi" w:hAnsiTheme="minorHAnsi" w:cstheme="minorHAnsi"/>
        </w:rPr>
        <w:t>.</w:t>
      </w:r>
    </w:p>
    <w:p w14:paraId="5C2F4EC4" w14:textId="3B89DDFF" w:rsidR="00E439C3" w:rsidRPr="002A22EA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Pani/Pana dane osobowe będą przechowywane, przez okres 4 lat od dnia zakończenia postępowania </w:t>
      </w:r>
      <w:r w:rsidR="003433EF">
        <w:rPr>
          <w:rFonts w:asciiTheme="minorHAnsi" w:hAnsiTheme="minorHAnsi" w:cstheme="minorHAnsi"/>
        </w:rPr>
        <w:t>o </w:t>
      </w:r>
      <w:r w:rsidRPr="002A22EA">
        <w:rPr>
          <w:rFonts w:asciiTheme="minorHAnsi" w:hAnsiTheme="minorHAnsi" w:cstheme="minorHAnsi"/>
        </w:rPr>
        <w:t>udzielenie zamówienia, a jeżeli czas trwania umowy lub zlecenia przekracza 4 lata, okres przechowywania obejmuje cały czas trwania umowy lub zlecenia</w:t>
      </w:r>
      <w:r w:rsidR="00F17953">
        <w:rPr>
          <w:rFonts w:asciiTheme="minorHAnsi" w:hAnsiTheme="minorHAnsi" w:cstheme="minorHAnsi"/>
        </w:rPr>
        <w:t>.</w:t>
      </w:r>
    </w:p>
    <w:p w14:paraId="1DED9962" w14:textId="4F17D14F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439C3" w:rsidRPr="002A22EA">
        <w:rPr>
          <w:rFonts w:asciiTheme="minorHAnsi" w:hAnsiTheme="minorHAnsi" w:cstheme="minorHAnsi"/>
        </w:rPr>
        <w:t xml:space="preserve"> odniesieniu do Pani/Pana danych osobowych decyzje nie będą podejmowane w sposób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zautomatyzowany</w:t>
      </w:r>
      <w:r>
        <w:rPr>
          <w:rFonts w:asciiTheme="minorHAnsi" w:hAnsiTheme="minorHAnsi" w:cstheme="minorHAnsi"/>
        </w:rPr>
        <w:t>.</w:t>
      </w:r>
    </w:p>
    <w:p w14:paraId="3F2218D2" w14:textId="3C3C3D2A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E439C3" w:rsidRPr="002A22EA">
        <w:rPr>
          <w:rFonts w:asciiTheme="minorHAnsi" w:hAnsiTheme="minorHAnsi" w:cstheme="minorHAnsi"/>
        </w:rPr>
        <w:t>osiada Pani/Pan prawo dostępu do danych osobowych Pani/Pana dotyczących, prawo do sprostowania Pani/Pana danych osobowych, prawo żądania od administratora ograniczenia przetwarzania danych, prawo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do wniesienia skargi do Prezesa Urzędu Ochrony Danych Osobowych, gdy uzna Pani/Pan, że przetwarzanie danych osobowych Pani/Pana dotyczących narusza przepisy RODO</w:t>
      </w:r>
      <w:r>
        <w:rPr>
          <w:rFonts w:asciiTheme="minorHAnsi" w:hAnsiTheme="minorHAnsi" w:cstheme="minorHAnsi"/>
        </w:rPr>
        <w:t>.</w:t>
      </w:r>
    </w:p>
    <w:p w14:paraId="1A1F106D" w14:textId="50D7890B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E439C3" w:rsidRPr="002A22EA">
        <w:rPr>
          <w:rFonts w:asciiTheme="minorHAnsi" w:hAnsiTheme="minorHAnsi" w:cstheme="minorHAnsi"/>
        </w:rPr>
        <w:t>ie przysługuje Pani/Panu, w związku z art. 17 ust. 3 lit. b, d lub e RODO prawo do usunięcia danych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 xml:space="preserve">osobowych; prawo do przenoszenia danych osobowych, o którym mowa w art. 20 RODO; 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na podstawie art. 21 RODO prawo sprzeciwu, wobec przetwarzania danych osobowych.</w:t>
      </w:r>
    </w:p>
    <w:p w14:paraId="34C5DACC" w14:textId="77777777" w:rsidR="00E439C3" w:rsidRPr="002A22EA" w:rsidRDefault="00E439C3" w:rsidP="005C0991">
      <w:pPr>
        <w:spacing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Ponadto oświadczam, że wypełniłem obowiązki informacyjne przewidziane w art. 13 lub art. 14 RODO wobec osób fizycznych, od których dane osobowe bezpośrednio lub pośrednio pozyskałem w celu ubiegania się </w:t>
      </w:r>
      <w:r w:rsidRPr="002A22EA">
        <w:rPr>
          <w:rFonts w:asciiTheme="minorHAnsi" w:hAnsiTheme="minorHAnsi" w:cstheme="minorHAnsi"/>
        </w:rPr>
        <w:br/>
        <w:t>o udzielenie zlecenia/zamówienia w niniejszym postępowaniu.</w:t>
      </w:r>
    </w:p>
    <w:p w14:paraId="12EF8748" w14:textId="77777777" w:rsidR="00E439C3" w:rsidRDefault="00E439C3" w:rsidP="00E439C3">
      <w:pPr>
        <w:jc w:val="both"/>
        <w:rPr>
          <w:rFonts w:asciiTheme="minorHAnsi" w:hAnsiTheme="minorHAnsi" w:cstheme="minorHAnsi"/>
        </w:rPr>
      </w:pPr>
    </w:p>
    <w:p w14:paraId="7A6E78EF" w14:textId="77777777" w:rsidR="005C0991" w:rsidRPr="002A22EA" w:rsidRDefault="005C0991" w:rsidP="00E439C3">
      <w:pPr>
        <w:jc w:val="both"/>
        <w:rPr>
          <w:rFonts w:asciiTheme="minorHAnsi" w:hAnsiTheme="minorHAnsi" w:cstheme="minorHAnsi"/>
        </w:rPr>
      </w:pPr>
    </w:p>
    <w:p w14:paraId="0A2585A3" w14:textId="77777777" w:rsidR="00E439C3" w:rsidRPr="002A22EA" w:rsidRDefault="00E439C3" w:rsidP="00E439C3">
      <w:pPr>
        <w:pStyle w:val="Akapitzlist"/>
        <w:ind w:left="2136"/>
        <w:rPr>
          <w:rFonts w:asciiTheme="minorHAnsi" w:hAnsiTheme="minorHAnsi" w:cstheme="minorHAnsi"/>
          <w:szCs w:val="22"/>
        </w:rPr>
      </w:pPr>
      <w:r w:rsidRPr="002A22EA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    </w:t>
      </w:r>
    </w:p>
    <w:p w14:paraId="5C8485B2" w14:textId="034A5518" w:rsidR="00E439C3" w:rsidRPr="005C0991" w:rsidRDefault="00E439C3" w:rsidP="00E439C3">
      <w:pPr>
        <w:jc w:val="both"/>
        <w:rPr>
          <w:rFonts w:asciiTheme="minorHAnsi" w:hAnsiTheme="minorHAnsi" w:cstheme="minorHAnsi"/>
          <w:sz w:val="16"/>
          <w:szCs w:val="16"/>
        </w:rPr>
      </w:pPr>
      <w:r w:rsidRPr="002A22EA">
        <w:rPr>
          <w:rFonts w:asciiTheme="minorHAnsi" w:hAnsiTheme="minorHAnsi" w:cstheme="minorHAnsi"/>
        </w:rPr>
        <w:t xml:space="preserve">                                        </w:t>
      </w:r>
      <w:r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</w:t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     /pieczątka i podpis osoby upoważnionej do reprezentowania Wykonawcy/</w:t>
      </w:r>
    </w:p>
    <w:sectPr w:rsidR="00E439C3" w:rsidRPr="005C0991" w:rsidSect="0018760A">
      <w:headerReference w:type="default" r:id="rId12"/>
      <w:footerReference w:type="default" r:id="rId13"/>
      <w:pgSz w:w="11906" w:h="16838"/>
      <w:pgMar w:top="1134" w:right="851" w:bottom="24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388EC" w14:textId="77777777" w:rsidR="00F40577" w:rsidRDefault="00F40577" w:rsidP="004A5E37">
      <w:pPr>
        <w:spacing w:after="0" w:line="240" w:lineRule="auto"/>
      </w:pPr>
      <w:r>
        <w:separator/>
      </w:r>
    </w:p>
  </w:endnote>
  <w:endnote w:type="continuationSeparator" w:id="0">
    <w:p w14:paraId="25FADA27" w14:textId="77777777" w:rsidR="00F40577" w:rsidRDefault="00F40577" w:rsidP="004A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NimbusSanNo5TEEMed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SlimbachItc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4796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88"/>
    </w:tblGrid>
    <w:tr w:rsidR="00162FB3" w:rsidRPr="00B80276" w14:paraId="4E8BAB58" w14:textId="77777777" w:rsidTr="00B42D08">
      <w:trPr>
        <w:trHeight w:val="284"/>
      </w:trPr>
      <w:tc>
        <w:tcPr>
          <w:tcW w:w="5000" w:type="pct"/>
          <w:tcBorders>
            <w:bottom w:val="single" w:sz="4" w:space="0" w:color="4472C4" w:themeColor="accent1"/>
          </w:tcBorders>
          <w:vAlign w:val="bottom"/>
        </w:tcPr>
        <w:p w14:paraId="0C951678" w14:textId="090C04B8" w:rsidR="00162FB3" w:rsidRPr="00B80276" w:rsidRDefault="001D7382" w:rsidP="00EB2C72">
          <w:pPr>
            <w:spacing w:after="0"/>
            <w:jc w:val="center"/>
            <w:rPr>
              <w:rFonts w:ascii="Aptos" w:hAnsi="Aptos"/>
              <w:sz w:val="14"/>
              <w:szCs w:val="14"/>
            </w:rPr>
          </w:pPr>
          <w:r w:rsidRPr="00B80276">
            <w:rPr>
              <w:rFonts w:ascii="Aptos" w:hAnsi="Aptos"/>
              <w:sz w:val="14"/>
              <w:szCs w:val="14"/>
            </w:rPr>
            <w:t>PSSE-</w:t>
          </w:r>
          <w:r w:rsidR="00AE7526">
            <w:rPr>
              <w:rFonts w:ascii="Aptos" w:hAnsi="Aptos"/>
              <w:sz w:val="14"/>
              <w:szCs w:val="14"/>
            </w:rPr>
            <w:t>PW050</w:t>
          </w:r>
          <w:r w:rsidR="00E94C63">
            <w:rPr>
              <w:rFonts w:ascii="Aptos" w:hAnsi="Aptos"/>
              <w:sz w:val="14"/>
              <w:szCs w:val="14"/>
            </w:rPr>
            <w:t>2-01</w:t>
          </w:r>
          <w:r w:rsidR="009725A0">
            <w:rPr>
              <w:rFonts w:ascii="Aptos" w:hAnsi="Aptos"/>
              <w:sz w:val="14"/>
              <w:szCs w:val="14"/>
            </w:rPr>
            <w:t xml:space="preserve">-Z02 </w:t>
          </w:r>
          <w:r w:rsidR="008F68C6">
            <w:rPr>
              <w:rFonts w:ascii="Aptos" w:hAnsi="Aptos"/>
              <w:sz w:val="14"/>
              <w:szCs w:val="14"/>
            </w:rPr>
            <w:t>Zapytanie ofertowe</w:t>
          </w:r>
          <w:r w:rsidR="009725A0">
            <w:rPr>
              <w:rFonts w:ascii="Aptos" w:hAnsi="Aptos"/>
              <w:sz w:val="14"/>
              <w:szCs w:val="14"/>
            </w:rPr>
            <w:t xml:space="preserve"> </w:t>
          </w:r>
          <w:r w:rsidR="00DF3498">
            <w:rPr>
              <w:rFonts w:ascii="Aptos" w:hAnsi="Aptos"/>
              <w:sz w:val="14"/>
              <w:szCs w:val="14"/>
            </w:rPr>
            <w:t xml:space="preserve"> Rev.</w:t>
          </w:r>
          <w:r w:rsidR="009725A0">
            <w:rPr>
              <w:rFonts w:ascii="Aptos" w:hAnsi="Aptos"/>
              <w:sz w:val="14"/>
              <w:szCs w:val="14"/>
            </w:rPr>
            <w:t>1</w:t>
          </w:r>
        </w:p>
      </w:tc>
    </w:tr>
    <w:tr w:rsidR="00162FB3" w:rsidRPr="00B80276" w14:paraId="32603686" w14:textId="77777777" w:rsidTr="00B42D08">
      <w:trPr>
        <w:trHeight w:val="278"/>
      </w:trPr>
      <w:tc>
        <w:tcPr>
          <w:tcW w:w="5000" w:type="pct"/>
          <w:tcBorders>
            <w:top w:val="single" w:sz="4" w:space="0" w:color="4472C4" w:themeColor="accent1"/>
            <w:bottom w:val="single" w:sz="4" w:space="0" w:color="4472C4" w:themeColor="accent1"/>
          </w:tcBorders>
          <w:vAlign w:val="bottom"/>
        </w:tcPr>
        <w:p w14:paraId="5F39402F" w14:textId="064F287F" w:rsidR="00162FB3" w:rsidRPr="00B80276" w:rsidRDefault="004F27F7" w:rsidP="00962E41">
          <w:pPr>
            <w:pStyle w:val="Stopka"/>
            <w:spacing w:after="0" w:line="360" w:lineRule="auto"/>
            <w:jc w:val="center"/>
            <w:rPr>
              <w:rFonts w:ascii="Aptos" w:hAnsi="Aptos"/>
              <w:noProof/>
              <w:color w:val="000000" w:themeColor="text1"/>
              <w:sz w:val="14"/>
              <w:szCs w:val="14"/>
            </w:rPr>
          </w:pPr>
          <w:r w:rsidRPr="00B80276">
            <w:rPr>
              <w:rFonts w:ascii="Aptos" w:hAnsi="Aptos"/>
              <w:noProof/>
              <w:color w:val="000000" w:themeColor="text1"/>
              <w:sz w:val="14"/>
              <w:szCs w:val="14"/>
            </w:rPr>
            <w:t>Niniejszy dokument jest własnością firmy Pomorska Specjalna Strefa Ekonomiczna Sp. z o.o. i nie może być kopiowany bez zgody organizacji.</w:t>
          </w:r>
          <w:r w:rsidRPr="00B80276">
            <w:rPr>
              <w:rFonts w:ascii="Aptos" w:hAnsi="Aptos"/>
              <w:color w:val="808080" w:themeColor="background1" w:themeShade="80"/>
              <w:sz w:val="14"/>
              <w:szCs w:val="14"/>
            </w:rPr>
            <w:t xml:space="preserve">            </w:t>
          </w:r>
        </w:p>
      </w:tc>
    </w:tr>
  </w:tbl>
  <w:sdt>
    <w:sdtPr>
      <w:rPr>
        <w:rFonts w:ascii="Aptos" w:hAnsi="Aptos"/>
      </w:rPr>
      <w:id w:val="-1463646287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4"/>
            <w:szCs w:val="14"/>
          </w:rPr>
        </w:sdtEndPr>
        <w:sdtContent>
          <w:p w14:paraId="43F00508" w14:textId="109EAA46" w:rsidR="00162FB3" w:rsidRPr="00B80276" w:rsidRDefault="00162FB3">
            <w:pPr>
              <w:pStyle w:val="Stopka"/>
              <w:jc w:val="right"/>
              <w:rPr>
                <w:rFonts w:ascii="Aptos" w:hAnsi="Aptos"/>
                <w:sz w:val="14"/>
                <w:szCs w:val="14"/>
              </w:rPr>
            </w:pPr>
            <w:r w:rsidRPr="00B80276">
              <w:rPr>
                <w:rFonts w:ascii="Aptos" w:hAnsi="Aptos"/>
                <w:sz w:val="14"/>
                <w:szCs w:val="14"/>
                <w:lang w:val="pl-PL"/>
              </w:rPr>
              <w:t xml:space="preserve">Strona 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0276">
              <w:rPr>
                <w:rFonts w:ascii="Aptos" w:hAnsi="Aptos"/>
                <w:b/>
                <w:bCs/>
                <w:sz w:val="14"/>
                <w:szCs w:val="14"/>
                <w:lang w:val="pl-PL"/>
              </w:rPr>
              <w:t>2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B80276">
              <w:rPr>
                <w:rFonts w:ascii="Aptos" w:hAnsi="Aptos"/>
                <w:sz w:val="14"/>
                <w:szCs w:val="14"/>
                <w:lang w:val="pl-PL"/>
              </w:rPr>
              <w:t xml:space="preserve"> z 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0276">
              <w:rPr>
                <w:rFonts w:ascii="Aptos" w:hAnsi="Aptos"/>
                <w:b/>
                <w:bCs/>
                <w:sz w:val="14"/>
                <w:szCs w:val="14"/>
                <w:lang w:val="pl-PL"/>
              </w:rPr>
              <w:t>2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0133" w14:textId="77777777" w:rsidR="00F40577" w:rsidRDefault="00F40577" w:rsidP="004A5E37">
      <w:pPr>
        <w:spacing w:after="0" w:line="240" w:lineRule="auto"/>
      </w:pPr>
      <w:r>
        <w:separator/>
      </w:r>
    </w:p>
  </w:footnote>
  <w:footnote w:type="continuationSeparator" w:id="0">
    <w:p w14:paraId="6C0E2B3C" w14:textId="77777777" w:rsidR="00F40577" w:rsidRDefault="00F40577" w:rsidP="004A5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tblBorders>
        <w:top w:val="none" w:sz="0" w:space="0" w:color="auto"/>
        <w:left w:val="none" w:sz="0" w:space="0" w:color="auto"/>
        <w:bottom w:val="double" w:sz="4" w:space="0" w:color="4472C4" w:themeColor="accen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3822"/>
    </w:tblGrid>
    <w:tr w:rsidR="00FB7770" w:rsidRPr="00B80276" w14:paraId="6B48FBFB" w14:textId="3D372E7E" w:rsidTr="5D89737A">
      <w:tc>
        <w:tcPr>
          <w:tcW w:w="6096" w:type="dxa"/>
          <w:tcBorders>
            <w:bottom w:val="nil"/>
          </w:tcBorders>
        </w:tcPr>
        <w:p w14:paraId="065AFA82" w14:textId="1D6F4C3A" w:rsidR="00FB7770" w:rsidRPr="00B80276" w:rsidRDefault="0FDE0D3A" w:rsidP="00AD2133">
          <w:pPr>
            <w:pStyle w:val="Nagwek"/>
            <w:tabs>
              <w:tab w:val="clear" w:pos="4536"/>
              <w:tab w:val="clear" w:pos="9072"/>
              <w:tab w:val="right" w:pos="6305"/>
            </w:tabs>
            <w:spacing w:after="0" w:line="240" w:lineRule="auto"/>
            <w:rPr>
              <w:rFonts w:ascii="Aptos" w:hAnsi="Aptos"/>
              <w:lang w:val="en-US"/>
            </w:rPr>
          </w:pPr>
          <w:r w:rsidRPr="00B80276">
            <w:rPr>
              <w:rFonts w:ascii="Aptos" w:hAnsi="Aptos"/>
              <w:lang w:val="en-US"/>
            </w:rPr>
            <w:t>PSSE</w:t>
          </w:r>
          <w:r w:rsidR="001D7382" w:rsidRPr="00B80276">
            <w:rPr>
              <w:rFonts w:ascii="Aptos" w:hAnsi="Aptos"/>
              <w:lang w:val="en-US"/>
            </w:rPr>
            <w:t>-</w:t>
          </w:r>
          <w:r w:rsidR="00AE7526">
            <w:rPr>
              <w:rFonts w:ascii="Aptos" w:hAnsi="Aptos"/>
              <w:lang w:val="en-US"/>
            </w:rPr>
            <w:t>PW050</w:t>
          </w:r>
          <w:r w:rsidR="00E94C63">
            <w:rPr>
              <w:rFonts w:ascii="Aptos" w:hAnsi="Aptos"/>
              <w:lang w:val="en-US"/>
            </w:rPr>
            <w:t>2-01</w:t>
          </w:r>
          <w:r w:rsidR="009725A0">
            <w:rPr>
              <w:rFonts w:ascii="Aptos" w:hAnsi="Aptos"/>
              <w:lang w:val="en-US"/>
            </w:rPr>
            <w:t>-Z02</w:t>
          </w:r>
        </w:p>
      </w:tc>
      <w:tc>
        <w:tcPr>
          <w:tcW w:w="3822" w:type="dxa"/>
          <w:tcBorders>
            <w:bottom w:val="nil"/>
          </w:tcBorders>
        </w:tcPr>
        <w:p w14:paraId="08FF7596" w14:textId="6A840EC6" w:rsidR="00FB7770" w:rsidRPr="00B80276" w:rsidRDefault="00AD2133" w:rsidP="00AD2133">
          <w:pPr>
            <w:pStyle w:val="Nagwek"/>
            <w:tabs>
              <w:tab w:val="clear" w:pos="4536"/>
              <w:tab w:val="clear" w:pos="9072"/>
              <w:tab w:val="left" w:pos="2962"/>
            </w:tabs>
            <w:spacing w:after="0"/>
            <w:rPr>
              <w:rFonts w:ascii="Aptos" w:hAnsi="Aptos"/>
            </w:rPr>
          </w:pPr>
          <w:r w:rsidRPr="00B80276">
            <w:rPr>
              <w:rFonts w:ascii="Aptos" w:hAnsi="Aptos"/>
              <w:noProof/>
            </w:rPr>
            <w:drawing>
              <wp:anchor distT="0" distB="0" distL="114300" distR="114300" simplePos="0" relativeHeight="251658240" behindDoc="1" locked="0" layoutInCell="1" allowOverlap="1" wp14:anchorId="17D1A0B1" wp14:editId="17AA4460">
                <wp:simplePos x="0" y="0"/>
                <wp:positionH relativeFrom="column">
                  <wp:posOffset>-254635</wp:posOffset>
                </wp:positionH>
                <wp:positionV relativeFrom="paragraph">
                  <wp:posOffset>-258445</wp:posOffset>
                </wp:positionV>
                <wp:extent cx="2837180" cy="594360"/>
                <wp:effectExtent l="0" t="0" r="1270" b="0"/>
                <wp:wrapNone/>
                <wp:docPr id="1331754451" name="Obraz 13317544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37180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F6A91" w:rsidRPr="00B80276">
            <w:rPr>
              <w:rFonts w:ascii="Aptos" w:hAnsi="Aptos"/>
            </w:rPr>
            <w:tab/>
          </w:r>
        </w:p>
      </w:tc>
    </w:tr>
    <w:tr w:rsidR="00FB7770" w:rsidRPr="00B80276" w14:paraId="5EA2EF2A" w14:textId="4320B66A" w:rsidTr="5D89737A">
      <w:tc>
        <w:tcPr>
          <w:tcW w:w="6096" w:type="dxa"/>
          <w:tcBorders>
            <w:bottom w:val="single" w:sz="4" w:space="0" w:color="4472C4" w:themeColor="accent1"/>
          </w:tcBorders>
        </w:tcPr>
        <w:p w14:paraId="69F7B335" w14:textId="29F257CF" w:rsidR="008B1D1C" w:rsidRPr="00B80276" w:rsidRDefault="5D89737A" w:rsidP="5D89737A">
          <w:pPr>
            <w:pStyle w:val="Nagwek"/>
            <w:spacing w:after="0"/>
            <w:rPr>
              <w:rFonts w:ascii="Aptos" w:hAnsi="Aptos"/>
              <w:b/>
              <w:bCs/>
              <w:lang w:val="en-US"/>
            </w:rPr>
          </w:pPr>
          <w:proofErr w:type="spellStart"/>
          <w:r w:rsidRPr="5D89737A">
            <w:rPr>
              <w:rFonts w:ascii="Aptos" w:hAnsi="Aptos"/>
              <w:b/>
              <w:bCs/>
              <w:lang w:val="en-US"/>
            </w:rPr>
            <w:t>Zapytanie</w:t>
          </w:r>
          <w:proofErr w:type="spellEnd"/>
          <w:r w:rsidRPr="5D89737A">
            <w:rPr>
              <w:rFonts w:ascii="Aptos" w:hAnsi="Aptos"/>
              <w:b/>
              <w:bCs/>
              <w:lang w:val="en-US"/>
            </w:rPr>
            <w:t xml:space="preserve"> </w:t>
          </w:r>
          <w:proofErr w:type="spellStart"/>
          <w:r w:rsidRPr="5D89737A">
            <w:rPr>
              <w:rFonts w:ascii="Aptos" w:hAnsi="Aptos"/>
              <w:b/>
              <w:bCs/>
              <w:lang w:val="en-US"/>
            </w:rPr>
            <w:t>ofertowe</w:t>
          </w:r>
          <w:proofErr w:type="spellEnd"/>
        </w:p>
      </w:tc>
      <w:tc>
        <w:tcPr>
          <w:tcW w:w="3822" w:type="dxa"/>
          <w:tcBorders>
            <w:top w:val="nil"/>
            <w:bottom w:val="single" w:sz="4" w:space="0" w:color="4472C4" w:themeColor="accent1"/>
          </w:tcBorders>
        </w:tcPr>
        <w:p w14:paraId="5902D16E" w14:textId="07C39586" w:rsidR="00FB7770" w:rsidRPr="00B80276" w:rsidRDefault="00FB7770" w:rsidP="00AD2133">
          <w:pPr>
            <w:pStyle w:val="Nagwek"/>
            <w:spacing w:after="0"/>
            <w:rPr>
              <w:rFonts w:ascii="Aptos" w:hAnsi="Aptos"/>
            </w:rPr>
          </w:pPr>
        </w:p>
      </w:tc>
    </w:tr>
  </w:tbl>
  <w:p w14:paraId="0B9F0D2E" w14:textId="03AEF89B" w:rsidR="00FB7770" w:rsidRPr="00B80276" w:rsidRDefault="00FB7770" w:rsidP="001D7382">
    <w:pPr>
      <w:pStyle w:val="Nagwek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Calibri"/>
      </w:rPr>
    </w:lvl>
  </w:abstractNum>
  <w:abstractNum w:abstractNumId="2" w15:restartNumberingAfterBreak="0">
    <w:nsid w:val="0000000D"/>
    <w:multiLevelType w:val="multilevel"/>
    <w:tmpl w:val="10143A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 w:hint="default"/>
        <w:b/>
        <w:color w:val="00000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9"/>
    <w:multiLevelType w:val="multilevel"/>
    <w:tmpl w:val="D37829C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  <w:b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Times New Roman" w:hAnsi="Calibri" w:cs="Calibri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3712E77"/>
    <w:multiLevelType w:val="multilevel"/>
    <w:tmpl w:val="EC40D1A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F54E9C"/>
    <w:multiLevelType w:val="hybridMultilevel"/>
    <w:tmpl w:val="D7B02E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97D"/>
    <w:multiLevelType w:val="hybridMultilevel"/>
    <w:tmpl w:val="BA26E9E0"/>
    <w:lvl w:ilvl="0" w:tplc="29C6E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C47A2"/>
    <w:multiLevelType w:val="hybridMultilevel"/>
    <w:tmpl w:val="AF142E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9029B"/>
    <w:multiLevelType w:val="multilevel"/>
    <w:tmpl w:val="F1FE3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54254FC"/>
    <w:multiLevelType w:val="hybridMultilevel"/>
    <w:tmpl w:val="864A43A8"/>
    <w:lvl w:ilvl="0" w:tplc="FD4044C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665AC"/>
    <w:multiLevelType w:val="multilevel"/>
    <w:tmpl w:val="8F08A8B8"/>
    <w:lvl w:ilvl="0">
      <w:start w:val="1"/>
      <w:numFmt w:val="decimal"/>
      <w:lvlText w:val="%1."/>
      <w:lvlJc w:val="left"/>
      <w:pPr>
        <w:ind w:left="61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32"/>
      </w:pPr>
      <w:rPr>
        <w:rFonts w:ascii="Calibri" w:eastAsia="Calibri" w:hAnsi="Calibri" w:cs="Calibri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ascii="Calibri" w:eastAsia="Calibri" w:hAnsi="Calibri" w:cs="Calibri"/>
        <w:sz w:val="22"/>
        <w:szCs w:val="22"/>
      </w:rPr>
    </w:lvl>
    <w:lvl w:ilvl="3">
      <w:numFmt w:val="bullet"/>
      <w:lvlText w:val="•"/>
      <w:lvlJc w:val="left"/>
      <w:pPr>
        <w:ind w:left="1620" w:hanging="360"/>
      </w:pPr>
    </w:lvl>
    <w:lvl w:ilvl="4">
      <w:numFmt w:val="bullet"/>
      <w:lvlText w:val="•"/>
      <w:lvlJc w:val="left"/>
      <w:pPr>
        <w:ind w:left="2840" w:hanging="360"/>
      </w:pPr>
    </w:lvl>
    <w:lvl w:ilvl="5">
      <w:numFmt w:val="bullet"/>
      <w:lvlText w:val="•"/>
      <w:lvlJc w:val="left"/>
      <w:pPr>
        <w:ind w:left="4061" w:hanging="360"/>
      </w:pPr>
    </w:lvl>
    <w:lvl w:ilvl="6">
      <w:numFmt w:val="bullet"/>
      <w:lvlText w:val="•"/>
      <w:lvlJc w:val="left"/>
      <w:pPr>
        <w:ind w:left="5282" w:hanging="360"/>
      </w:pPr>
    </w:lvl>
    <w:lvl w:ilvl="7">
      <w:numFmt w:val="bullet"/>
      <w:lvlText w:val="•"/>
      <w:lvlJc w:val="left"/>
      <w:pPr>
        <w:ind w:left="6503" w:hanging="360"/>
      </w:pPr>
    </w:lvl>
    <w:lvl w:ilvl="8">
      <w:numFmt w:val="bullet"/>
      <w:lvlText w:val="•"/>
      <w:lvlJc w:val="left"/>
      <w:pPr>
        <w:ind w:left="7724" w:hanging="360"/>
      </w:pPr>
    </w:lvl>
  </w:abstractNum>
  <w:abstractNum w:abstractNumId="12" w15:restartNumberingAfterBreak="0">
    <w:nsid w:val="3BF60D5E"/>
    <w:multiLevelType w:val="multilevel"/>
    <w:tmpl w:val="8C8C5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41202D72"/>
    <w:multiLevelType w:val="multilevel"/>
    <w:tmpl w:val="8C8C5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172204A"/>
    <w:multiLevelType w:val="singleLevel"/>
    <w:tmpl w:val="7DD82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</w:abstractNum>
  <w:abstractNum w:abstractNumId="15" w15:restartNumberingAfterBreak="0">
    <w:nsid w:val="75905709"/>
    <w:multiLevelType w:val="hybridMultilevel"/>
    <w:tmpl w:val="CE68FFA6"/>
    <w:lvl w:ilvl="0" w:tplc="E5905712">
      <w:start w:val="1"/>
      <w:numFmt w:val="decimal"/>
      <w:pStyle w:val="Listanumerowana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D0E60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590A41C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B522FA"/>
    <w:multiLevelType w:val="hybridMultilevel"/>
    <w:tmpl w:val="CCC2DEC2"/>
    <w:lvl w:ilvl="0" w:tplc="E758C07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5374">
    <w:abstractNumId w:val="15"/>
  </w:num>
  <w:num w:numId="2" w16cid:durableId="1871336105">
    <w:abstractNumId w:val="3"/>
  </w:num>
  <w:num w:numId="3" w16cid:durableId="1411535157">
    <w:abstractNumId w:val="14"/>
  </w:num>
  <w:num w:numId="4" w16cid:durableId="1690520604">
    <w:abstractNumId w:val="0"/>
  </w:num>
  <w:num w:numId="5" w16cid:durableId="1341660234">
    <w:abstractNumId w:val="2"/>
  </w:num>
  <w:num w:numId="6" w16cid:durableId="548303369">
    <w:abstractNumId w:val="4"/>
  </w:num>
  <w:num w:numId="7" w16cid:durableId="2035574225">
    <w:abstractNumId w:val="9"/>
  </w:num>
  <w:num w:numId="8" w16cid:durableId="1046374626">
    <w:abstractNumId w:val="5"/>
  </w:num>
  <w:num w:numId="9" w16cid:durableId="1354960311">
    <w:abstractNumId w:val="13"/>
  </w:num>
  <w:num w:numId="10" w16cid:durableId="148252448">
    <w:abstractNumId w:val="12"/>
  </w:num>
  <w:num w:numId="11" w16cid:durableId="847989477">
    <w:abstractNumId w:val="1"/>
  </w:num>
  <w:num w:numId="12" w16cid:durableId="2193709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52131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6757212">
    <w:abstractNumId w:val="7"/>
  </w:num>
  <w:num w:numId="15" w16cid:durableId="1758282055">
    <w:abstractNumId w:val="11"/>
  </w:num>
  <w:num w:numId="16" w16cid:durableId="220213627">
    <w:abstractNumId w:val="10"/>
  </w:num>
  <w:num w:numId="17" w16cid:durableId="153184298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59F"/>
    <w:rsid w:val="000018F4"/>
    <w:rsid w:val="0002349E"/>
    <w:rsid w:val="00023EA6"/>
    <w:rsid w:val="00027701"/>
    <w:rsid w:val="00027719"/>
    <w:rsid w:val="000365B8"/>
    <w:rsid w:val="00036871"/>
    <w:rsid w:val="00040319"/>
    <w:rsid w:val="00043320"/>
    <w:rsid w:val="00043658"/>
    <w:rsid w:val="00046F46"/>
    <w:rsid w:val="00074170"/>
    <w:rsid w:val="00080A26"/>
    <w:rsid w:val="00086508"/>
    <w:rsid w:val="0008684D"/>
    <w:rsid w:val="0008731C"/>
    <w:rsid w:val="00094032"/>
    <w:rsid w:val="000A26F8"/>
    <w:rsid w:val="000A5A1B"/>
    <w:rsid w:val="000A6558"/>
    <w:rsid w:val="000B5813"/>
    <w:rsid w:val="000E4677"/>
    <w:rsid w:val="000F3704"/>
    <w:rsid w:val="001024DF"/>
    <w:rsid w:val="00107E2D"/>
    <w:rsid w:val="0012311C"/>
    <w:rsid w:val="00130846"/>
    <w:rsid w:val="0014369C"/>
    <w:rsid w:val="00154765"/>
    <w:rsid w:val="00162FB3"/>
    <w:rsid w:val="001736AC"/>
    <w:rsid w:val="00181B93"/>
    <w:rsid w:val="00186045"/>
    <w:rsid w:val="0018760A"/>
    <w:rsid w:val="001959A0"/>
    <w:rsid w:val="00196AB9"/>
    <w:rsid w:val="001A2A42"/>
    <w:rsid w:val="001C5E52"/>
    <w:rsid w:val="001D126F"/>
    <w:rsid w:val="001D7382"/>
    <w:rsid w:val="001E4E76"/>
    <w:rsid w:val="001E6C93"/>
    <w:rsid w:val="001F10A0"/>
    <w:rsid w:val="001F2CC1"/>
    <w:rsid w:val="002060E2"/>
    <w:rsid w:val="00211273"/>
    <w:rsid w:val="00211310"/>
    <w:rsid w:val="00211A3A"/>
    <w:rsid w:val="00211CF5"/>
    <w:rsid w:val="00224DB7"/>
    <w:rsid w:val="00227BFA"/>
    <w:rsid w:val="0023719A"/>
    <w:rsid w:val="002502E1"/>
    <w:rsid w:val="00251F55"/>
    <w:rsid w:val="002558AB"/>
    <w:rsid w:val="0025620F"/>
    <w:rsid w:val="002664D0"/>
    <w:rsid w:val="00294C6E"/>
    <w:rsid w:val="002A22EA"/>
    <w:rsid w:val="002A6EB8"/>
    <w:rsid w:val="002B10D3"/>
    <w:rsid w:val="002B2A04"/>
    <w:rsid w:val="002C6FD2"/>
    <w:rsid w:val="002C7F2D"/>
    <w:rsid w:val="002D0918"/>
    <w:rsid w:val="002D2E39"/>
    <w:rsid w:val="002E3584"/>
    <w:rsid w:val="002E4177"/>
    <w:rsid w:val="002F20EF"/>
    <w:rsid w:val="002F2E8B"/>
    <w:rsid w:val="002F63B1"/>
    <w:rsid w:val="00302DC8"/>
    <w:rsid w:val="0031738E"/>
    <w:rsid w:val="003226E4"/>
    <w:rsid w:val="003258F5"/>
    <w:rsid w:val="00326909"/>
    <w:rsid w:val="00340874"/>
    <w:rsid w:val="00340C22"/>
    <w:rsid w:val="003433EF"/>
    <w:rsid w:val="0034412A"/>
    <w:rsid w:val="003465BB"/>
    <w:rsid w:val="0036024C"/>
    <w:rsid w:val="0036094F"/>
    <w:rsid w:val="00363D7B"/>
    <w:rsid w:val="00370872"/>
    <w:rsid w:val="003829F8"/>
    <w:rsid w:val="00391A68"/>
    <w:rsid w:val="00392A22"/>
    <w:rsid w:val="003949AF"/>
    <w:rsid w:val="003A48D0"/>
    <w:rsid w:val="003A5E7A"/>
    <w:rsid w:val="003B25FD"/>
    <w:rsid w:val="003B3BB1"/>
    <w:rsid w:val="003B5EB0"/>
    <w:rsid w:val="003D5FB9"/>
    <w:rsid w:val="003E627F"/>
    <w:rsid w:val="003E64AA"/>
    <w:rsid w:val="003F4795"/>
    <w:rsid w:val="004010CE"/>
    <w:rsid w:val="00403928"/>
    <w:rsid w:val="00403BAA"/>
    <w:rsid w:val="0040432E"/>
    <w:rsid w:val="00416F70"/>
    <w:rsid w:val="0044041E"/>
    <w:rsid w:val="004438B8"/>
    <w:rsid w:val="004557BC"/>
    <w:rsid w:val="00457D58"/>
    <w:rsid w:val="00460647"/>
    <w:rsid w:val="00483D8E"/>
    <w:rsid w:val="00484D2F"/>
    <w:rsid w:val="00486099"/>
    <w:rsid w:val="00486870"/>
    <w:rsid w:val="004879F8"/>
    <w:rsid w:val="004929C8"/>
    <w:rsid w:val="00496488"/>
    <w:rsid w:val="004A5E37"/>
    <w:rsid w:val="004C7C48"/>
    <w:rsid w:val="004D1F0A"/>
    <w:rsid w:val="004D5EC2"/>
    <w:rsid w:val="004D6CB6"/>
    <w:rsid w:val="004E6222"/>
    <w:rsid w:val="004F27F7"/>
    <w:rsid w:val="0050115A"/>
    <w:rsid w:val="00522EB4"/>
    <w:rsid w:val="0053661D"/>
    <w:rsid w:val="00541354"/>
    <w:rsid w:val="005521B3"/>
    <w:rsid w:val="00554EE2"/>
    <w:rsid w:val="00555017"/>
    <w:rsid w:val="00556CBD"/>
    <w:rsid w:val="00576231"/>
    <w:rsid w:val="00576525"/>
    <w:rsid w:val="00590790"/>
    <w:rsid w:val="0059174B"/>
    <w:rsid w:val="005A259F"/>
    <w:rsid w:val="005B7906"/>
    <w:rsid w:val="005C0991"/>
    <w:rsid w:val="005C6293"/>
    <w:rsid w:val="005D1BD6"/>
    <w:rsid w:val="005D45DB"/>
    <w:rsid w:val="005D5D41"/>
    <w:rsid w:val="005D7C08"/>
    <w:rsid w:val="005D7FEE"/>
    <w:rsid w:val="005E06DB"/>
    <w:rsid w:val="005F6A91"/>
    <w:rsid w:val="00603132"/>
    <w:rsid w:val="006036AC"/>
    <w:rsid w:val="0060386C"/>
    <w:rsid w:val="00606431"/>
    <w:rsid w:val="00621878"/>
    <w:rsid w:val="00624D0D"/>
    <w:rsid w:val="006276F6"/>
    <w:rsid w:val="0063399B"/>
    <w:rsid w:val="00651C4F"/>
    <w:rsid w:val="0065565E"/>
    <w:rsid w:val="0067563A"/>
    <w:rsid w:val="0068124F"/>
    <w:rsid w:val="006A0729"/>
    <w:rsid w:val="006A4338"/>
    <w:rsid w:val="006B0F6B"/>
    <w:rsid w:val="006B14F8"/>
    <w:rsid w:val="006D147B"/>
    <w:rsid w:val="006D593D"/>
    <w:rsid w:val="006E297E"/>
    <w:rsid w:val="006E501F"/>
    <w:rsid w:val="006E6F09"/>
    <w:rsid w:val="006E7937"/>
    <w:rsid w:val="006F41B2"/>
    <w:rsid w:val="0070004F"/>
    <w:rsid w:val="00705C2A"/>
    <w:rsid w:val="0071287F"/>
    <w:rsid w:val="00717736"/>
    <w:rsid w:val="00723DA0"/>
    <w:rsid w:val="0073487B"/>
    <w:rsid w:val="00744FF7"/>
    <w:rsid w:val="00752AF8"/>
    <w:rsid w:val="00764E94"/>
    <w:rsid w:val="007657A3"/>
    <w:rsid w:val="0077084D"/>
    <w:rsid w:val="00775287"/>
    <w:rsid w:val="00777243"/>
    <w:rsid w:val="00784783"/>
    <w:rsid w:val="007A3903"/>
    <w:rsid w:val="007A6BBF"/>
    <w:rsid w:val="007B6D3B"/>
    <w:rsid w:val="007C00FB"/>
    <w:rsid w:val="007F15A7"/>
    <w:rsid w:val="008013CE"/>
    <w:rsid w:val="0080691B"/>
    <w:rsid w:val="00821E53"/>
    <w:rsid w:val="00826C80"/>
    <w:rsid w:val="00831FBC"/>
    <w:rsid w:val="00833405"/>
    <w:rsid w:val="008421F5"/>
    <w:rsid w:val="008647BE"/>
    <w:rsid w:val="008711F1"/>
    <w:rsid w:val="0087753D"/>
    <w:rsid w:val="00887A5E"/>
    <w:rsid w:val="00890177"/>
    <w:rsid w:val="0089503A"/>
    <w:rsid w:val="008A17FC"/>
    <w:rsid w:val="008A1BDE"/>
    <w:rsid w:val="008B1D1C"/>
    <w:rsid w:val="008C01F8"/>
    <w:rsid w:val="008D0296"/>
    <w:rsid w:val="008D3636"/>
    <w:rsid w:val="008F68C6"/>
    <w:rsid w:val="00901A4A"/>
    <w:rsid w:val="00914E0A"/>
    <w:rsid w:val="0092276D"/>
    <w:rsid w:val="00932570"/>
    <w:rsid w:val="0093675E"/>
    <w:rsid w:val="00946A4F"/>
    <w:rsid w:val="00962E41"/>
    <w:rsid w:val="009725A0"/>
    <w:rsid w:val="0098534B"/>
    <w:rsid w:val="009872EF"/>
    <w:rsid w:val="009902B2"/>
    <w:rsid w:val="009A2FEF"/>
    <w:rsid w:val="009A6DA1"/>
    <w:rsid w:val="009B1CF8"/>
    <w:rsid w:val="009B7F03"/>
    <w:rsid w:val="009D2C5F"/>
    <w:rsid w:val="009D48B7"/>
    <w:rsid w:val="009E2EBA"/>
    <w:rsid w:val="009F50EF"/>
    <w:rsid w:val="00A077E5"/>
    <w:rsid w:val="00A12305"/>
    <w:rsid w:val="00A2138E"/>
    <w:rsid w:val="00A27E87"/>
    <w:rsid w:val="00A313D3"/>
    <w:rsid w:val="00A320D1"/>
    <w:rsid w:val="00A337D4"/>
    <w:rsid w:val="00A3555E"/>
    <w:rsid w:val="00A4431C"/>
    <w:rsid w:val="00A45C29"/>
    <w:rsid w:val="00A474D8"/>
    <w:rsid w:val="00A5793E"/>
    <w:rsid w:val="00A60D80"/>
    <w:rsid w:val="00A61F56"/>
    <w:rsid w:val="00A64D2E"/>
    <w:rsid w:val="00A70C2A"/>
    <w:rsid w:val="00A8222D"/>
    <w:rsid w:val="00A8356B"/>
    <w:rsid w:val="00A85627"/>
    <w:rsid w:val="00A87F0D"/>
    <w:rsid w:val="00A90953"/>
    <w:rsid w:val="00A96001"/>
    <w:rsid w:val="00AA6FB6"/>
    <w:rsid w:val="00AA7031"/>
    <w:rsid w:val="00AB6AA3"/>
    <w:rsid w:val="00AC55EB"/>
    <w:rsid w:val="00AC7A3F"/>
    <w:rsid w:val="00AD2133"/>
    <w:rsid w:val="00AD7D39"/>
    <w:rsid w:val="00AE7526"/>
    <w:rsid w:val="00AF5C66"/>
    <w:rsid w:val="00AF5F69"/>
    <w:rsid w:val="00B04A96"/>
    <w:rsid w:val="00B10FC3"/>
    <w:rsid w:val="00B25D9D"/>
    <w:rsid w:val="00B30393"/>
    <w:rsid w:val="00B319DE"/>
    <w:rsid w:val="00B325BA"/>
    <w:rsid w:val="00B34AA2"/>
    <w:rsid w:val="00B41221"/>
    <w:rsid w:val="00B42D08"/>
    <w:rsid w:val="00B63847"/>
    <w:rsid w:val="00B70E41"/>
    <w:rsid w:val="00B730B7"/>
    <w:rsid w:val="00B77544"/>
    <w:rsid w:val="00B80276"/>
    <w:rsid w:val="00B81D7C"/>
    <w:rsid w:val="00B84231"/>
    <w:rsid w:val="00BA32D7"/>
    <w:rsid w:val="00BB4913"/>
    <w:rsid w:val="00BC2B38"/>
    <w:rsid w:val="00BD564E"/>
    <w:rsid w:val="00BE0DAD"/>
    <w:rsid w:val="00BE14BD"/>
    <w:rsid w:val="00BE5C09"/>
    <w:rsid w:val="00BE7004"/>
    <w:rsid w:val="00BF1A62"/>
    <w:rsid w:val="00BF34D0"/>
    <w:rsid w:val="00C3768A"/>
    <w:rsid w:val="00C42457"/>
    <w:rsid w:val="00C436A3"/>
    <w:rsid w:val="00C4416E"/>
    <w:rsid w:val="00C4523B"/>
    <w:rsid w:val="00C52349"/>
    <w:rsid w:val="00C52E98"/>
    <w:rsid w:val="00C653CA"/>
    <w:rsid w:val="00C6681D"/>
    <w:rsid w:val="00C67635"/>
    <w:rsid w:val="00C70E9D"/>
    <w:rsid w:val="00C72B87"/>
    <w:rsid w:val="00C7631D"/>
    <w:rsid w:val="00C920EB"/>
    <w:rsid w:val="00CA3617"/>
    <w:rsid w:val="00CA5BA2"/>
    <w:rsid w:val="00CB49E2"/>
    <w:rsid w:val="00CC5B3C"/>
    <w:rsid w:val="00CD339C"/>
    <w:rsid w:val="00CE46DF"/>
    <w:rsid w:val="00CE62CF"/>
    <w:rsid w:val="00CF3DD0"/>
    <w:rsid w:val="00D12454"/>
    <w:rsid w:val="00D15A8B"/>
    <w:rsid w:val="00D219A0"/>
    <w:rsid w:val="00D26392"/>
    <w:rsid w:val="00D37EFC"/>
    <w:rsid w:val="00D574FB"/>
    <w:rsid w:val="00D61B4E"/>
    <w:rsid w:val="00D74200"/>
    <w:rsid w:val="00D80114"/>
    <w:rsid w:val="00D95414"/>
    <w:rsid w:val="00DC0533"/>
    <w:rsid w:val="00DD4AF3"/>
    <w:rsid w:val="00DD7C5B"/>
    <w:rsid w:val="00DF0D31"/>
    <w:rsid w:val="00DF116F"/>
    <w:rsid w:val="00DF12DF"/>
    <w:rsid w:val="00DF20B8"/>
    <w:rsid w:val="00DF3498"/>
    <w:rsid w:val="00DF3737"/>
    <w:rsid w:val="00E0485D"/>
    <w:rsid w:val="00E04FAF"/>
    <w:rsid w:val="00E0628B"/>
    <w:rsid w:val="00E36DA7"/>
    <w:rsid w:val="00E37760"/>
    <w:rsid w:val="00E439C3"/>
    <w:rsid w:val="00E44ADA"/>
    <w:rsid w:val="00E507E6"/>
    <w:rsid w:val="00E72F4A"/>
    <w:rsid w:val="00E76BE5"/>
    <w:rsid w:val="00E82BAB"/>
    <w:rsid w:val="00E84848"/>
    <w:rsid w:val="00E85833"/>
    <w:rsid w:val="00E945DF"/>
    <w:rsid w:val="00E94C63"/>
    <w:rsid w:val="00E96E6A"/>
    <w:rsid w:val="00EA3EB5"/>
    <w:rsid w:val="00EA5E8A"/>
    <w:rsid w:val="00EB2C72"/>
    <w:rsid w:val="00EC27DE"/>
    <w:rsid w:val="00EC500C"/>
    <w:rsid w:val="00EC60CF"/>
    <w:rsid w:val="00ED5EB3"/>
    <w:rsid w:val="00ED7AD7"/>
    <w:rsid w:val="00EE63B1"/>
    <w:rsid w:val="00EE6735"/>
    <w:rsid w:val="00EE7077"/>
    <w:rsid w:val="00EF43B6"/>
    <w:rsid w:val="00F01F6F"/>
    <w:rsid w:val="00F04689"/>
    <w:rsid w:val="00F17953"/>
    <w:rsid w:val="00F21772"/>
    <w:rsid w:val="00F26BBB"/>
    <w:rsid w:val="00F37449"/>
    <w:rsid w:val="00F40577"/>
    <w:rsid w:val="00F40797"/>
    <w:rsid w:val="00F4606B"/>
    <w:rsid w:val="00F46C2D"/>
    <w:rsid w:val="00F61280"/>
    <w:rsid w:val="00F62844"/>
    <w:rsid w:val="00F642FD"/>
    <w:rsid w:val="00F8362F"/>
    <w:rsid w:val="00F86F35"/>
    <w:rsid w:val="00FA0F53"/>
    <w:rsid w:val="00FB0B54"/>
    <w:rsid w:val="00FB7770"/>
    <w:rsid w:val="00FD4036"/>
    <w:rsid w:val="00FE0C46"/>
    <w:rsid w:val="00FE3D67"/>
    <w:rsid w:val="0FDE0D3A"/>
    <w:rsid w:val="5D89737A"/>
    <w:rsid w:val="6944E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A03D2"/>
  <w15:chartTrackingRefBased/>
  <w15:docId w15:val="{8FED1DA4-F352-431F-A4F9-38711BBA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438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4438B8"/>
    <w:pPr>
      <w:keepNext/>
      <w:spacing w:after="0" w:line="240" w:lineRule="auto"/>
      <w:outlineLvl w:val="0"/>
    </w:pPr>
    <w:rPr>
      <w:rFonts w:eastAsia="Times New Roman"/>
      <w:b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4438B8"/>
    <w:pPr>
      <w:keepNext/>
      <w:spacing w:after="0" w:line="240" w:lineRule="auto"/>
      <w:jc w:val="center"/>
      <w:outlineLvl w:val="1"/>
    </w:pPr>
    <w:rPr>
      <w:rFonts w:eastAsia="Times New Roman"/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4438B8"/>
    <w:pPr>
      <w:keepNext/>
      <w:spacing w:after="0" w:line="240" w:lineRule="auto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438B8"/>
    <w:pPr>
      <w:keepNext/>
      <w:spacing w:before="240" w:after="60"/>
      <w:outlineLvl w:val="3"/>
    </w:pPr>
    <w:rPr>
      <w:rFonts w:eastAsia="Times New Roman"/>
      <w:b/>
      <w:bCs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438B8"/>
    <w:pPr>
      <w:keepNext/>
      <w:shd w:val="pct12" w:color="000000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tLeast"/>
      <w:outlineLvl w:val="4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438B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tLeast"/>
      <w:outlineLvl w:val="5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438B8"/>
    <w:pPr>
      <w:keepNext/>
      <w:keepLine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unhideWhenUsed/>
    <w:rsid w:val="004438B8"/>
    <w:pPr>
      <w:tabs>
        <w:tab w:val="left" w:pos="284"/>
        <w:tab w:val="right" w:leader="dot" w:pos="9062"/>
      </w:tabs>
      <w:ind w:left="284" w:hanging="284"/>
    </w:pPr>
  </w:style>
  <w:style w:type="character" w:customStyle="1" w:styleId="Nagwek1Znak">
    <w:name w:val="Nagłówek 1 Znak"/>
    <w:link w:val="Nagwek1"/>
    <w:rsid w:val="004438B8"/>
    <w:rPr>
      <w:rFonts w:eastAsia="Times New Roman"/>
      <w:sz w:val="28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38B8"/>
    <w:pPr>
      <w:keepLines/>
      <w:spacing w:before="240" w:line="259" w:lineRule="auto"/>
      <w:outlineLvl w:val="9"/>
    </w:pPr>
    <w:rPr>
      <w:szCs w:val="32"/>
      <w:lang w:val="pl-PL" w:eastAsia="pl-PL"/>
    </w:rPr>
  </w:style>
  <w:style w:type="paragraph" w:customStyle="1" w:styleId="Nag3wek2">
    <w:name w:val="Nag3ówek 2"/>
    <w:basedOn w:val="Normalny"/>
    <w:next w:val="Normalny"/>
    <w:uiPriority w:val="99"/>
    <w:rsid w:val="004438B8"/>
    <w:pPr>
      <w:autoSpaceDE w:val="0"/>
      <w:autoSpaceDN w:val="0"/>
      <w:adjustRightInd w:val="0"/>
      <w:spacing w:after="0" w:line="240" w:lineRule="auto"/>
    </w:pPr>
    <w:rPr>
      <w:rFonts w:ascii="Garamond" w:eastAsia="ZapfDingbats" w:hAnsi="Garamond"/>
      <w:szCs w:val="24"/>
      <w:lang w:eastAsia="pl-PL"/>
    </w:rPr>
  </w:style>
  <w:style w:type="paragraph" w:customStyle="1" w:styleId="Punkty">
    <w:name w:val="Punkty"/>
    <w:basedOn w:val="TXTzw"/>
    <w:next w:val="TXTzw"/>
    <w:rsid w:val="004438B8"/>
    <w:pPr>
      <w:tabs>
        <w:tab w:val="left" w:pos="255"/>
      </w:tabs>
      <w:ind w:left="255" w:hanging="255"/>
    </w:pPr>
  </w:style>
  <w:style w:type="paragraph" w:customStyle="1" w:styleId="TXTzw">
    <w:name w:val="TXT zw."/>
    <w:rsid w:val="004438B8"/>
    <w:pPr>
      <w:widowControl w:val="0"/>
      <w:spacing w:line="232" w:lineRule="atLeast"/>
      <w:jc w:val="both"/>
    </w:pPr>
    <w:rPr>
      <w:rFonts w:eastAsia="Times New Roman"/>
      <w:snapToGrid w:val="0"/>
      <w:color w:val="000000"/>
      <w:lang w:eastAsia="pl-PL"/>
    </w:rPr>
  </w:style>
  <w:style w:type="paragraph" w:customStyle="1" w:styleId="Paragraf">
    <w:name w:val="Paragraf"/>
    <w:basedOn w:val="TXTzw"/>
    <w:next w:val="TXTzw"/>
    <w:rsid w:val="004438B8"/>
    <w:pPr>
      <w:jc w:val="center"/>
    </w:pPr>
    <w:rPr>
      <w:b/>
    </w:rPr>
  </w:style>
  <w:style w:type="character" w:customStyle="1" w:styleId="Definicja">
    <w:name w:val="Definicja"/>
    <w:rsid w:val="004438B8"/>
    <w:rPr>
      <w:i/>
      <w:color w:val="333399"/>
    </w:rPr>
  </w:style>
  <w:style w:type="character" w:customStyle="1" w:styleId="apple-style-span">
    <w:name w:val="apple-style-span"/>
    <w:uiPriority w:val="99"/>
    <w:rsid w:val="004438B8"/>
    <w:rPr>
      <w:rFonts w:cs="Times New Roman"/>
    </w:rPr>
  </w:style>
  <w:style w:type="character" w:customStyle="1" w:styleId="apple-converted-space">
    <w:name w:val="apple-converted-space"/>
    <w:uiPriority w:val="99"/>
    <w:rsid w:val="004438B8"/>
    <w:rPr>
      <w:rFonts w:cs="Times New Roman"/>
    </w:rPr>
  </w:style>
  <w:style w:type="character" w:customStyle="1" w:styleId="nsixword">
    <w:name w:val="nsix_word"/>
    <w:uiPriority w:val="99"/>
    <w:rsid w:val="004438B8"/>
    <w:rPr>
      <w:rFonts w:cs="Times New Roman"/>
    </w:rPr>
  </w:style>
  <w:style w:type="paragraph" w:customStyle="1" w:styleId="Tekstpodstawowywci3fty31">
    <w:name w:val="Tekst podstawowy wcię3fty 3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60" w:lineRule="atLeast"/>
      <w:ind w:left="142" w:hanging="142"/>
    </w:pPr>
    <w:rPr>
      <w:rFonts w:cs="Calibri"/>
      <w:szCs w:val="24"/>
    </w:rPr>
  </w:style>
  <w:style w:type="paragraph" w:customStyle="1" w:styleId="Akapitzlist1">
    <w:name w:val="Akapit z listą1"/>
    <w:basedOn w:val="Normalny"/>
    <w:uiPriority w:val="34"/>
    <w:qFormat/>
    <w:rsid w:val="004438B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/>
      <w:szCs w:val="24"/>
      <w:lang w:eastAsia="pl-PL"/>
    </w:rPr>
  </w:style>
  <w:style w:type="paragraph" w:customStyle="1" w:styleId="Style3">
    <w:name w:val="Style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4">
    <w:name w:val="Style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5">
    <w:name w:val="Style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</w:pPr>
    <w:rPr>
      <w:rFonts w:eastAsia="Times New Roman"/>
      <w:szCs w:val="24"/>
      <w:lang w:eastAsia="pl-PL"/>
    </w:rPr>
  </w:style>
  <w:style w:type="paragraph" w:customStyle="1" w:styleId="Style6">
    <w:name w:val="Style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">
    <w:name w:val="Style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0">
    <w:name w:val="Style1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</w:pPr>
    <w:rPr>
      <w:rFonts w:eastAsia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29">
    <w:name w:val="Font Style129"/>
    <w:uiPriority w:val="99"/>
    <w:rsid w:val="004438B8"/>
    <w:rPr>
      <w:rFonts w:ascii="Garamond" w:hAnsi="Garamond" w:cs="Garamond"/>
      <w:i/>
      <w:iCs/>
      <w:sz w:val="24"/>
      <w:szCs w:val="24"/>
    </w:rPr>
  </w:style>
  <w:style w:type="character" w:customStyle="1" w:styleId="FontStyle130">
    <w:name w:val="Font Style130"/>
    <w:uiPriority w:val="99"/>
    <w:rsid w:val="004438B8"/>
    <w:rPr>
      <w:rFonts w:ascii="Franklin Gothic Demi Cond" w:hAnsi="Franklin Gothic Demi Cond" w:cs="Franklin Gothic Demi Cond"/>
      <w:b/>
      <w:bCs/>
      <w:sz w:val="24"/>
      <w:szCs w:val="24"/>
    </w:rPr>
  </w:style>
  <w:style w:type="character" w:customStyle="1" w:styleId="FontStyle131">
    <w:name w:val="Font Style131"/>
    <w:uiPriority w:val="99"/>
    <w:rsid w:val="004438B8"/>
    <w:rPr>
      <w:rFonts w:ascii="Franklin Gothic Demi Cond" w:hAnsi="Franklin Gothic Demi Cond" w:cs="Franklin Gothic Demi Cond"/>
      <w:b/>
      <w:bCs/>
      <w:sz w:val="32"/>
      <w:szCs w:val="32"/>
    </w:rPr>
  </w:style>
  <w:style w:type="character" w:customStyle="1" w:styleId="FontStyle132">
    <w:name w:val="Font Style132"/>
    <w:uiPriority w:val="99"/>
    <w:rsid w:val="004438B8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35">
    <w:name w:val="Font Style135"/>
    <w:uiPriority w:val="99"/>
    <w:rsid w:val="004438B8"/>
    <w:rPr>
      <w:rFonts w:ascii="Garamond" w:hAnsi="Garamond" w:cs="Garamond"/>
      <w:sz w:val="22"/>
      <w:szCs w:val="22"/>
    </w:rPr>
  </w:style>
  <w:style w:type="character" w:customStyle="1" w:styleId="FontStyle137">
    <w:name w:val="Font Style137"/>
    <w:uiPriority w:val="99"/>
    <w:rsid w:val="004438B8"/>
    <w:rPr>
      <w:rFonts w:ascii="Garamond" w:hAnsi="Garamond" w:cs="Garamond"/>
      <w:i/>
      <w:iCs/>
      <w:sz w:val="16"/>
      <w:szCs w:val="16"/>
    </w:rPr>
  </w:style>
  <w:style w:type="character" w:customStyle="1" w:styleId="FontStyle152">
    <w:name w:val="Font Style152"/>
    <w:uiPriority w:val="99"/>
    <w:rsid w:val="004438B8"/>
    <w:rPr>
      <w:rFonts w:ascii="Garamond" w:hAnsi="Garamond" w:cs="Garamond"/>
      <w:b/>
      <w:bCs/>
      <w:sz w:val="26"/>
      <w:szCs w:val="26"/>
    </w:rPr>
  </w:style>
  <w:style w:type="paragraph" w:customStyle="1" w:styleId="Style2">
    <w:name w:val="Style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Cs w:val="24"/>
      <w:lang w:eastAsia="pl-PL"/>
    </w:rPr>
  </w:style>
  <w:style w:type="paragraph" w:customStyle="1" w:styleId="Style12">
    <w:name w:val="Style1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paragraph" w:customStyle="1" w:styleId="Style14">
    <w:name w:val="Style1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36" w:lineRule="exact"/>
      <w:ind w:hanging="413"/>
    </w:pPr>
    <w:rPr>
      <w:rFonts w:eastAsia="Times New Roman"/>
      <w:szCs w:val="24"/>
      <w:lang w:eastAsia="pl-PL"/>
    </w:rPr>
  </w:style>
  <w:style w:type="paragraph" w:customStyle="1" w:styleId="Style21">
    <w:name w:val="Style2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eastAsia="Times New Roman"/>
      <w:szCs w:val="24"/>
      <w:lang w:eastAsia="pl-PL"/>
    </w:rPr>
  </w:style>
  <w:style w:type="character" w:customStyle="1" w:styleId="FontStyle133">
    <w:name w:val="Font Style133"/>
    <w:uiPriority w:val="99"/>
    <w:rsid w:val="004438B8"/>
    <w:rPr>
      <w:rFonts w:ascii="Garamond" w:hAnsi="Garamond" w:cs="Garamond"/>
      <w:b/>
      <w:bCs/>
      <w:sz w:val="34"/>
      <w:szCs w:val="34"/>
    </w:rPr>
  </w:style>
  <w:style w:type="paragraph" w:customStyle="1" w:styleId="Style18">
    <w:name w:val="Style1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character" w:customStyle="1" w:styleId="FontStyle134">
    <w:name w:val="Font Style134"/>
    <w:uiPriority w:val="99"/>
    <w:rsid w:val="004438B8"/>
    <w:rPr>
      <w:rFonts w:ascii="Garamond" w:hAnsi="Garamond" w:cs="Garamond"/>
      <w:b/>
      <w:bCs/>
      <w:spacing w:val="-20"/>
      <w:sz w:val="92"/>
      <w:szCs w:val="92"/>
    </w:rPr>
  </w:style>
  <w:style w:type="paragraph" w:customStyle="1" w:styleId="Style16">
    <w:name w:val="Style1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26">
    <w:name w:val="Style2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paragraph" w:customStyle="1" w:styleId="Style27">
    <w:name w:val="Style2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259"/>
    </w:pPr>
    <w:rPr>
      <w:rFonts w:eastAsia="Times New Roman"/>
      <w:szCs w:val="24"/>
      <w:lang w:eastAsia="pl-PL"/>
    </w:rPr>
  </w:style>
  <w:style w:type="paragraph" w:customStyle="1" w:styleId="Style29">
    <w:name w:val="Style2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30">
    <w:name w:val="Style3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13" w:lineRule="exact"/>
      <w:ind w:firstLine="336"/>
    </w:pPr>
    <w:rPr>
      <w:rFonts w:eastAsia="Times New Roman"/>
      <w:szCs w:val="24"/>
      <w:lang w:eastAsia="pl-PL"/>
    </w:rPr>
  </w:style>
  <w:style w:type="paragraph" w:customStyle="1" w:styleId="Style31">
    <w:name w:val="Style3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36"/>
    </w:pPr>
    <w:rPr>
      <w:rFonts w:eastAsia="Times New Roman"/>
      <w:szCs w:val="24"/>
      <w:lang w:eastAsia="pl-PL"/>
    </w:rPr>
  </w:style>
  <w:style w:type="paragraph" w:customStyle="1" w:styleId="Style35">
    <w:name w:val="Style3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38">
    <w:name w:val="Style3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55"/>
    </w:pPr>
    <w:rPr>
      <w:rFonts w:eastAsia="Times New Roman"/>
      <w:szCs w:val="24"/>
      <w:lang w:eastAsia="pl-PL"/>
    </w:rPr>
  </w:style>
  <w:style w:type="paragraph" w:customStyle="1" w:styleId="Style45">
    <w:name w:val="Style4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firstLine="125"/>
    </w:pPr>
    <w:rPr>
      <w:rFonts w:eastAsia="Times New Roman"/>
      <w:szCs w:val="24"/>
      <w:lang w:eastAsia="pl-PL"/>
    </w:rPr>
  </w:style>
  <w:style w:type="paragraph" w:customStyle="1" w:styleId="Style41">
    <w:name w:val="Style4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paragraph" w:customStyle="1" w:styleId="Style56">
    <w:name w:val="Style5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25">
    <w:name w:val="Style2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1">
    <w:name w:val="Style6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eastAsia="Times New Roman"/>
      <w:szCs w:val="24"/>
      <w:lang w:eastAsia="pl-PL"/>
    </w:rPr>
  </w:style>
  <w:style w:type="paragraph" w:customStyle="1" w:styleId="Style62">
    <w:name w:val="Style6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eastAsia="Times New Roman"/>
      <w:szCs w:val="24"/>
      <w:lang w:eastAsia="pl-PL"/>
    </w:rPr>
  </w:style>
  <w:style w:type="paragraph" w:customStyle="1" w:styleId="Style64">
    <w:name w:val="Style6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5">
    <w:name w:val="Style7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65"/>
    </w:pPr>
    <w:rPr>
      <w:rFonts w:eastAsia="Times New Roman"/>
      <w:szCs w:val="24"/>
      <w:lang w:eastAsia="pl-PL"/>
    </w:rPr>
  </w:style>
  <w:style w:type="paragraph" w:customStyle="1" w:styleId="Style84">
    <w:name w:val="Style8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57" w:lineRule="exact"/>
      <w:ind w:firstLine="317"/>
    </w:pPr>
    <w:rPr>
      <w:rFonts w:eastAsia="Times New Roman"/>
      <w:szCs w:val="24"/>
      <w:lang w:eastAsia="pl-PL"/>
    </w:rPr>
  </w:style>
  <w:style w:type="paragraph" w:customStyle="1" w:styleId="Style86">
    <w:name w:val="Style8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4" w:lineRule="exact"/>
      <w:ind w:hanging="307"/>
    </w:pPr>
    <w:rPr>
      <w:rFonts w:eastAsia="Times New Roman"/>
      <w:szCs w:val="24"/>
      <w:lang w:eastAsia="pl-PL"/>
    </w:rPr>
  </w:style>
  <w:style w:type="character" w:customStyle="1" w:styleId="FontStyle136">
    <w:name w:val="Font Style136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Cs w:val="24"/>
      <w:lang w:eastAsia="pl-PL"/>
    </w:rPr>
  </w:style>
  <w:style w:type="paragraph" w:customStyle="1" w:styleId="Style108">
    <w:name w:val="Style10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hanging="672"/>
    </w:pPr>
    <w:rPr>
      <w:rFonts w:eastAsia="Times New Roman"/>
      <w:szCs w:val="24"/>
      <w:lang w:eastAsia="pl-PL"/>
    </w:rPr>
  </w:style>
  <w:style w:type="character" w:customStyle="1" w:styleId="FontStyle161">
    <w:name w:val="Font Style161"/>
    <w:uiPriority w:val="99"/>
    <w:rsid w:val="004438B8"/>
    <w:rPr>
      <w:rFonts w:ascii="Courier New" w:hAnsi="Courier New" w:cs="Courier New"/>
      <w:b/>
      <w:bCs/>
      <w:spacing w:val="10"/>
      <w:sz w:val="8"/>
      <w:szCs w:val="8"/>
    </w:rPr>
  </w:style>
  <w:style w:type="paragraph" w:customStyle="1" w:styleId="Style122">
    <w:name w:val="Style12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07" w:lineRule="exact"/>
      <w:ind w:hanging="662"/>
    </w:pPr>
    <w:rPr>
      <w:rFonts w:eastAsia="Times New Roman"/>
      <w:szCs w:val="24"/>
      <w:lang w:eastAsia="pl-PL"/>
    </w:rPr>
  </w:style>
  <w:style w:type="character" w:customStyle="1" w:styleId="FontStyle140">
    <w:name w:val="Font Style140"/>
    <w:uiPriority w:val="99"/>
    <w:rsid w:val="004438B8"/>
    <w:rPr>
      <w:rFonts w:ascii="Garamond" w:hAnsi="Garamond" w:cs="Garamond"/>
      <w:b/>
      <w:bCs/>
      <w:spacing w:val="-10"/>
      <w:sz w:val="22"/>
      <w:szCs w:val="22"/>
    </w:rPr>
  </w:style>
  <w:style w:type="paragraph" w:customStyle="1" w:styleId="Style15">
    <w:name w:val="Style1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9">
    <w:name w:val="Style6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39">
    <w:name w:val="Font Style139"/>
    <w:uiPriority w:val="99"/>
    <w:rsid w:val="004438B8"/>
    <w:rPr>
      <w:rFonts w:ascii="Georgia" w:hAnsi="Georgia" w:cs="Georgia"/>
      <w:b/>
      <w:bCs/>
      <w:w w:val="150"/>
      <w:sz w:val="10"/>
      <w:szCs w:val="10"/>
    </w:rPr>
  </w:style>
  <w:style w:type="paragraph" w:customStyle="1" w:styleId="Style106">
    <w:name w:val="Style10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61" w:lineRule="exact"/>
      <w:ind w:hanging="317"/>
    </w:pPr>
    <w:rPr>
      <w:rFonts w:eastAsia="Times New Roman"/>
      <w:szCs w:val="24"/>
      <w:lang w:eastAsia="pl-PL"/>
    </w:rPr>
  </w:style>
  <w:style w:type="paragraph" w:customStyle="1" w:styleId="Style107">
    <w:name w:val="Style10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1">
    <w:name w:val="Font Style141"/>
    <w:uiPriority w:val="99"/>
    <w:rsid w:val="004438B8"/>
    <w:rPr>
      <w:rFonts w:ascii="Garamond" w:hAnsi="Garamond" w:cs="Garamond"/>
      <w:b/>
      <w:bCs/>
      <w:sz w:val="22"/>
      <w:szCs w:val="22"/>
    </w:rPr>
  </w:style>
  <w:style w:type="paragraph" w:customStyle="1" w:styleId="Style94">
    <w:name w:val="Style9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66" w:lineRule="exact"/>
    </w:pPr>
    <w:rPr>
      <w:rFonts w:eastAsia="Times New Roman"/>
      <w:szCs w:val="24"/>
      <w:lang w:eastAsia="pl-PL"/>
    </w:rPr>
  </w:style>
  <w:style w:type="paragraph" w:customStyle="1" w:styleId="Style49">
    <w:name w:val="Style4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="Times New Roman"/>
      <w:szCs w:val="24"/>
      <w:lang w:eastAsia="pl-PL"/>
    </w:rPr>
  </w:style>
  <w:style w:type="paragraph" w:customStyle="1" w:styleId="Style77">
    <w:name w:val="Style7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character" w:customStyle="1" w:styleId="FontStyle147">
    <w:name w:val="Font Style147"/>
    <w:uiPriority w:val="99"/>
    <w:rsid w:val="004438B8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69">
    <w:name w:val="Font Style169"/>
    <w:uiPriority w:val="99"/>
    <w:rsid w:val="004438B8"/>
    <w:rPr>
      <w:rFonts w:ascii="Garamond" w:hAnsi="Garamond" w:cs="Garamond"/>
      <w:spacing w:val="-10"/>
      <w:sz w:val="18"/>
      <w:szCs w:val="18"/>
    </w:rPr>
  </w:style>
  <w:style w:type="paragraph" w:customStyle="1" w:styleId="Style57">
    <w:name w:val="Style5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7">
    <w:name w:val="Style6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character" w:customStyle="1" w:styleId="FontStyle160">
    <w:name w:val="Font Style160"/>
    <w:uiPriority w:val="99"/>
    <w:rsid w:val="004438B8"/>
    <w:rPr>
      <w:rFonts w:ascii="Garamond" w:hAnsi="Garamond" w:cs="Garamond"/>
      <w:b/>
      <w:bCs/>
      <w:smallCaps/>
      <w:sz w:val="12"/>
      <w:szCs w:val="12"/>
    </w:rPr>
  </w:style>
  <w:style w:type="character" w:customStyle="1" w:styleId="FontStyle163">
    <w:name w:val="Font Style163"/>
    <w:uiPriority w:val="99"/>
    <w:rsid w:val="004438B8"/>
    <w:rPr>
      <w:rFonts w:ascii="Georgia" w:hAnsi="Georgia" w:cs="Georgia"/>
      <w:sz w:val="14"/>
      <w:szCs w:val="14"/>
    </w:rPr>
  </w:style>
  <w:style w:type="character" w:customStyle="1" w:styleId="FontStyle142">
    <w:name w:val="Font Style142"/>
    <w:uiPriority w:val="99"/>
    <w:rsid w:val="004438B8"/>
    <w:rPr>
      <w:rFonts w:ascii="Garamond" w:hAnsi="Garamond" w:cs="Garamond"/>
      <w:smallCaps/>
      <w:spacing w:val="10"/>
      <w:sz w:val="16"/>
      <w:szCs w:val="16"/>
    </w:rPr>
  </w:style>
  <w:style w:type="paragraph" w:customStyle="1" w:styleId="Style83">
    <w:name w:val="Style8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09" w:lineRule="exact"/>
      <w:ind w:firstLine="336"/>
    </w:pPr>
    <w:rPr>
      <w:rFonts w:eastAsia="Times New Roman"/>
      <w:szCs w:val="24"/>
      <w:lang w:eastAsia="pl-PL"/>
    </w:rPr>
  </w:style>
  <w:style w:type="paragraph" w:customStyle="1" w:styleId="Style101">
    <w:name w:val="Style10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szCs w:val="24"/>
      <w:lang w:eastAsia="pl-PL"/>
    </w:rPr>
  </w:style>
  <w:style w:type="character" w:customStyle="1" w:styleId="FontStyle143">
    <w:name w:val="Font Style143"/>
    <w:uiPriority w:val="99"/>
    <w:rsid w:val="004438B8"/>
    <w:rPr>
      <w:rFonts w:ascii="Times New Roman" w:hAnsi="Times New Roman" w:cs="Times New Roman"/>
      <w:spacing w:val="20"/>
      <w:sz w:val="8"/>
      <w:szCs w:val="8"/>
    </w:rPr>
  </w:style>
  <w:style w:type="paragraph" w:customStyle="1" w:styleId="Style60">
    <w:name w:val="Style6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106"/>
    </w:pPr>
    <w:rPr>
      <w:rFonts w:eastAsia="Times New Roman"/>
      <w:szCs w:val="24"/>
      <w:lang w:eastAsia="pl-PL"/>
    </w:rPr>
  </w:style>
  <w:style w:type="paragraph" w:customStyle="1" w:styleId="Style63">
    <w:name w:val="Style6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8">
    <w:name w:val="Font Style148"/>
    <w:uiPriority w:val="99"/>
    <w:rsid w:val="004438B8"/>
    <w:rPr>
      <w:rFonts w:ascii="Garamond" w:hAnsi="Garamond" w:cs="Garamond"/>
      <w:b/>
      <w:bCs/>
      <w:i/>
      <w:iCs/>
      <w:smallCaps/>
      <w:spacing w:val="40"/>
      <w:sz w:val="14"/>
      <w:szCs w:val="14"/>
    </w:rPr>
  </w:style>
  <w:style w:type="paragraph" w:customStyle="1" w:styleId="Style82">
    <w:name w:val="Style8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4">
    <w:name w:val="Font Style144"/>
    <w:uiPriority w:val="99"/>
    <w:rsid w:val="004438B8"/>
    <w:rPr>
      <w:rFonts w:ascii="Georgia" w:hAnsi="Georgia" w:cs="Georgia"/>
      <w:b/>
      <w:bCs/>
      <w:spacing w:val="10"/>
      <w:sz w:val="18"/>
      <w:szCs w:val="18"/>
    </w:rPr>
  </w:style>
  <w:style w:type="paragraph" w:customStyle="1" w:styleId="Style121">
    <w:name w:val="Style12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6">
    <w:name w:val="Font Style146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7">
    <w:name w:val="Style8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90">
    <w:name w:val="Style9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27" w:lineRule="exact"/>
      <w:ind w:firstLine="1190"/>
    </w:pPr>
    <w:rPr>
      <w:rFonts w:eastAsia="Times New Roman"/>
      <w:szCs w:val="24"/>
      <w:lang w:eastAsia="pl-PL"/>
    </w:rPr>
  </w:style>
  <w:style w:type="paragraph" w:customStyle="1" w:styleId="Style102">
    <w:name w:val="Style10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09" w:lineRule="exact"/>
      <w:ind w:firstLine="1171"/>
    </w:pPr>
    <w:rPr>
      <w:rFonts w:eastAsia="Times New Roman"/>
      <w:szCs w:val="24"/>
      <w:lang w:eastAsia="pl-PL"/>
    </w:rPr>
  </w:style>
  <w:style w:type="paragraph" w:customStyle="1" w:styleId="Style125">
    <w:name w:val="Style12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6" w:lineRule="exact"/>
      <w:jc w:val="right"/>
    </w:pPr>
    <w:rPr>
      <w:rFonts w:eastAsia="Times New Roman"/>
      <w:szCs w:val="24"/>
      <w:lang w:eastAsia="pl-PL"/>
    </w:rPr>
  </w:style>
  <w:style w:type="character" w:customStyle="1" w:styleId="FontStyle158">
    <w:name w:val="Font Style158"/>
    <w:uiPriority w:val="99"/>
    <w:rsid w:val="004438B8"/>
    <w:rPr>
      <w:rFonts w:ascii="Garamond" w:hAnsi="Garamond" w:cs="Garamond"/>
      <w:b/>
      <w:bCs/>
      <w:sz w:val="14"/>
      <w:szCs w:val="14"/>
    </w:rPr>
  </w:style>
  <w:style w:type="paragraph" w:customStyle="1" w:styleId="Style23">
    <w:name w:val="Style2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9">
    <w:name w:val="Font Style149"/>
    <w:uiPriority w:val="99"/>
    <w:rsid w:val="004438B8"/>
    <w:rPr>
      <w:rFonts w:ascii="Garamond" w:hAnsi="Garamond" w:cs="Garamond"/>
      <w:spacing w:val="50"/>
      <w:sz w:val="22"/>
      <w:szCs w:val="22"/>
    </w:rPr>
  </w:style>
  <w:style w:type="paragraph" w:customStyle="1" w:styleId="Style50">
    <w:name w:val="Style5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0">
    <w:name w:val="Style7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1">
    <w:name w:val="Style8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0">
    <w:name w:val="Font Style150"/>
    <w:uiPriority w:val="99"/>
    <w:rsid w:val="004438B8"/>
    <w:rPr>
      <w:rFonts w:ascii="Garamond" w:hAnsi="Garamond" w:cs="Garamond"/>
      <w:b/>
      <w:bCs/>
      <w:spacing w:val="20"/>
      <w:sz w:val="18"/>
      <w:szCs w:val="18"/>
    </w:rPr>
  </w:style>
  <w:style w:type="character" w:customStyle="1" w:styleId="FontStyle154">
    <w:name w:val="Font Style154"/>
    <w:uiPriority w:val="99"/>
    <w:rsid w:val="004438B8"/>
    <w:rPr>
      <w:rFonts w:ascii="Georgia" w:hAnsi="Georgia" w:cs="Georgia"/>
      <w:b/>
      <w:bCs/>
      <w:i/>
      <w:iCs/>
      <w:spacing w:val="-20"/>
      <w:sz w:val="22"/>
      <w:szCs w:val="22"/>
    </w:rPr>
  </w:style>
  <w:style w:type="character" w:customStyle="1" w:styleId="FontStyle159">
    <w:name w:val="Font Style159"/>
    <w:uiPriority w:val="99"/>
    <w:rsid w:val="004438B8"/>
    <w:rPr>
      <w:rFonts w:ascii="Garamond" w:hAnsi="Garamond" w:cs="Garamond"/>
      <w:b/>
      <w:bCs/>
      <w:spacing w:val="10"/>
      <w:sz w:val="12"/>
      <w:szCs w:val="12"/>
    </w:rPr>
  </w:style>
  <w:style w:type="character" w:customStyle="1" w:styleId="FontStyle151">
    <w:name w:val="Font Style151"/>
    <w:uiPriority w:val="99"/>
    <w:rsid w:val="004438B8"/>
    <w:rPr>
      <w:rFonts w:ascii="Garamond" w:hAnsi="Garamond" w:cs="Garamond"/>
      <w:b/>
      <w:bCs/>
      <w:smallCaps/>
      <w:w w:val="200"/>
      <w:sz w:val="10"/>
      <w:szCs w:val="10"/>
    </w:rPr>
  </w:style>
  <w:style w:type="paragraph" w:customStyle="1" w:styleId="Style91">
    <w:name w:val="Style9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6" w:lineRule="exact"/>
      <w:ind w:hanging="1248"/>
    </w:pPr>
    <w:rPr>
      <w:rFonts w:eastAsia="Times New Roman"/>
      <w:szCs w:val="24"/>
      <w:lang w:eastAsia="pl-PL"/>
    </w:rPr>
  </w:style>
  <w:style w:type="paragraph" w:customStyle="1" w:styleId="Style44">
    <w:name w:val="Style4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8">
    <w:name w:val="Style6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989" w:lineRule="exact"/>
      <w:ind w:firstLine="125"/>
    </w:pPr>
    <w:rPr>
      <w:rFonts w:eastAsia="Times New Roman"/>
      <w:szCs w:val="24"/>
      <w:lang w:eastAsia="pl-PL"/>
    </w:rPr>
  </w:style>
  <w:style w:type="paragraph" w:customStyle="1" w:styleId="Style42">
    <w:name w:val="Style4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47">
    <w:name w:val="Style4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18" w:lineRule="exact"/>
      <w:ind w:firstLine="2371"/>
    </w:pPr>
    <w:rPr>
      <w:rFonts w:eastAsia="Times New Roman"/>
      <w:szCs w:val="24"/>
      <w:lang w:eastAsia="pl-PL"/>
    </w:rPr>
  </w:style>
  <w:style w:type="paragraph" w:customStyle="1" w:styleId="Style92">
    <w:name w:val="Style9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3">
    <w:name w:val="Font Style153"/>
    <w:uiPriority w:val="99"/>
    <w:rsid w:val="004438B8"/>
    <w:rPr>
      <w:rFonts w:ascii="Garamond" w:hAnsi="Garamond" w:cs="Garamond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23">
    <w:name w:val="Style12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5">
    <w:name w:val="Font Style155"/>
    <w:uiPriority w:val="99"/>
    <w:rsid w:val="004438B8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85">
    <w:name w:val="Style8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7">
    <w:name w:val="Font Style157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43">
    <w:name w:val="Style4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66" w:lineRule="exact"/>
      <w:ind w:firstLine="134"/>
    </w:pPr>
    <w:rPr>
      <w:rFonts w:eastAsia="Times New Roman"/>
      <w:szCs w:val="24"/>
      <w:lang w:eastAsia="pl-PL"/>
    </w:rPr>
  </w:style>
  <w:style w:type="paragraph" w:customStyle="1" w:styleId="Style109">
    <w:name w:val="Style10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6" w:lineRule="exact"/>
      <w:jc w:val="center"/>
    </w:pPr>
    <w:rPr>
      <w:rFonts w:eastAsia="Times New Roman"/>
      <w:szCs w:val="24"/>
      <w:lang w:eastAsia="pl-PL"/>
    </w:rPr>
  </w:style>
  <w:style w:type="paragraph" w:customStyle="1" w:styleId="Style40">
    <w:name w:val="Style4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8" w:lineRule="exact"/>
    </w:pPr>
    <w:rPr>
      <w:rFonts w:eastAsia="Times New Roman"/>
      <w:szCs w:val="24"/>
      <w:lang w:eastAsia="pl-PL"/>
    </w:rPr>
  </w:style>
  <w:style w:type="character" w:customStyle="1" w:styleId="FontStyle171">
    <w:name w:val="Font Style171"/>
    <w:uiPriority w:val="99"/>
    <w:rsid w:val="004438B8"/>
    <w:rPr>
      <w:rFonts w:ascii="Candara" w:hAnsi="Candara" w:cs="Candara"/>
      <w:smallCaps/>
      <w:spacing w:val="20"/>
      <w:sz w:val="16"/>
      <w:szCs w:val="16"/>
    </w:rPr>
  </w:style>
  <w:style w:type="paragraph" w:customStyle="1" w:styleId="Style73">
    <w:name w:val="Style7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firstLine="77"/>
    </w:pPr>
    <w:rPr>
      <w:rFonts w:eastAsia="Times New Roman"/>
      <w:szCs w:val="24"/>
      <w:lang w:eastAsia="pl-PL"/>
    </w:rPr>
  </w:style>
  <w:style w:type="paragraph" w:customStyle="1" w:styleId="Style74">
    <w:name w:val="Style7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hanging="67"/>
    </w:pPr>
    <w:rPr>
      <w:rFonts w:eastAsia="Times New Roman"/>
      <w:szCs w:val="24"/>
      <w:lang w:eastAsia="pl-PL"/>
    </w:rPr>
  </w:style>
  <w:style w:type="paragraph" w:customStyle="1" w:styleId="Style79">
    <w:name w:val="Style7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firstLine="77"/>
    </w:pPr>
    <w:rPr>
      <w:rFonts w:eastAsia="Times New Roman"/>
      <w:szCs w:val="24"/>
      <w:lang w:eastAsia="pl-PL"/>
    </w:rPr>
  </w:style>
  <w:style w:type="paragraph" w:customStyle="1" w:styleId="Style89">
    <w:name w:val="Style8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68" w:lineRule="exact"/>
    </w:pPr>
    <w:rPr>
      <w:rFonts w:eastAsia="Times New Roman"/>
      <w:szCs w:val="24"/>
      <w:lang w:eastAsia="pl-PL"/>
    </w:rPr>
  </w:style>
  <w:style w:type="paragraph" w:customStyle="1" w:styleId="Style93">
    <w:name w:val="Style9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0" w:lineRule="exact"/>
      <w:ind w:hanging="86"/>
    </w:pPr>
    <w:rPr>
      <w:rFonts w:eastAsia="Times New Roman"/>
      <w:szCs w:val="24"/>
      <w:lang w:eastAsia="pl-PL"/>
    </w:rPr>
  </w:style>
  <w:style w:type="character" w:customStyle="1" w:styleId="FontStyle170">
    <w:name w:val="Font Style170"/>
    <w:uiPriority w:val="99"/>
    <w:rsid w:val="004438B8"/>
    <w:rPr>
      <w:rFonts w:ascii="Arial Unicode MS" w:eastAsia="Arial Unicode MS" w:cs="Arial Unicode MS"/>
      <w:b/>
      <w:bCs/>
      <w:sz w:val="10"/>
      <w:szCs w:val="10"/>
    </w:rPr>
  </w:style>
  <w:style w:type="paragraph" w:customStyle="1" w:styleId="Style48">
    <w:name w:val="Style4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2">
    <w:name w:val="Style7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0">
    <w:name w:val="Style8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63" w:lineRule="exact"/>
    </w:pPr>
    <w:rPr>
      <w:rFonts w:eastAsia="Times New Roman"/>
      <w:szCs w:val="24"/>
      <w:lang w:eastAsia="pl-PL"/>
    </w:rPr>
  </w:style>
  <w:style w:type="paragraph" w:customStyle="1" w:styleId="Style116">
    <w:name w:val="Style11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67">
    <w:name w:val="Font Style167"/>
    <w:uiPriority w:val="99"/>
    <w:rsid w:val="004438B8"/>
    <w:rPr>
      <w:rFonts w:ascii="Garamond" w:hAnsi="Garamond" w:cs="Garamond"/>
      <w:b/>
      <w:bCs/>
      <w:sz w:val="14"/>
      <w:szCs w:val="14"/>
    </w:rPr>
  </w:style>
  <w:style w:type="paragraph" w:customStyle="1" w:styleId="Style52">
    <w:name w:val="Style5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72">
    <w:name w:val="Font Style172"/>
    <w:uiPriority w:val="99"/>
    <w:rsid w:val="004438B8"/>
    <w:rPr>
      <w:rFonts w:ascii="Garamond" w:hAnsi="Garamond" w:cs="Garamond"/>
      <w:sz w:val="48"/>
      <w:szCs w:val="48"/>
    </w:rPr>
  </w:style>
  <w:style w:type="paragraph" w:customStyle="1" w:styleId="Style117">
    <w:name w:val="Style11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  <w:ind w:hanging="250"/>
    </w:pPr>
    <w:rPr>
      <w:rFonts w:eastAsia="Times New Roman"/>
      <w:szCs w:val="24"/>
      <w:lang w:eastAsia="pl-PL"/>
    </w:rPr>
  </w:style>
  <w:style w:type="paragraph" w:customStyle="1" w:styleId="Style37">
    <w:name w:val="Style3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firstLine="173"/>
    </w:pPr>
    <w:rPr>
      <w:rFonts w:eastAsia="Times New Roman"/>
      <w:szCs w:val="24"/>
      <w:lang w:eastAsia="pl-PL"/>
    </w:rPr>
  </w:style>
  <w:style w:type="character" w:customStyle="1" w:styleId="FontStyle173">
    <w:name w:val="Font Style173"/>
    <w:uiPriority w:val="99"/>
    <w:rsid w:val="004438B8"/>
    <w:rPr>
      <w:rFonts w:ascii="Arial Unicode MS" w:eastAsia="Arial Unicode MS" w:cs="Arial Unicode MS"/>
      <w:sz w:val="26"/>
      <w:szCs w:val="26"/>
    </w:rPr>
  </w:style>
  <w:style w:type="paragraph" w:customStyle="1" w:styleId="Style120">
    <w:name w:val="Style12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6" w:lineRule="exact"/>
    </w:pPr>
    <w:rPr>
      <w:rFonts w:eastAsia="Times New Roman"/>
      <w:szCs w:val="24"/>
      <w:lang w:eastAsia="pl-PL"/>
    </w:rPr>
  </w:style>
  <w:style w:type="character" w:customStyle="1" w:styleId="FontStyle175">
    <w:name w:val="Font Style175"/>
    <w:uiPriority w:val="99"/>
    <w:rsid w:val="004438B8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65">
    <w:name w:val="Style6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  <w:ind w:hanging="336"/>
    </w:pPr>
    <w:rPr>
      <w:rFonts w:eastAsia="Times New Roman"/>
      <w:szCs w:val="24"/>
      <w:lang w:eastAsia="pl-PL"/>
    </w:rPr>
  </w:style>
  <w:style w:type="paragraph" w:customStyle="1" w:styleId="Style36">
    <w:name w:val="Style3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</w:pPr>
    <w:rPr>
      <w:rFonts w:eastAsia="Times New Roman"/>
      <w:szCs w:val="24"/>
      <w:lang w:eastAsia="pl-PL"/>
    </w:rPr>
  </w:style>
  <w:style w:type="character" w:customStyle="1" w:styleId="FontStyle176">
    <w:name w:val="Font Style176"/>
    <w:uiPriority w:val="99"/>
    <w:rsid w:val="004438B8"/>
    <w:rPr>
      <w:rFonts w:ascii="Arial" w:hAnsi="Arial" w:cs="Arial"/>
      <w:i/>
      <w:iCs/>
      <w:sz w:val="18"/>
      <w:szCs w:val="18"/>
    </w:rPr>
  </w:style>
  <w:style w:type="paragraph" w:customStyle="1" w:styleId="Style76">
    <w:name w:val="Style7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eastAsia="Times New Roman"/>
      <w:szCs w:val="24"/>
      <w:lang w:eastAsia="pl-PL"/>
    </w:rPr>
  </w:style>
  <w:style w:type="paragraph" w:customStyle="1" w:styleId="Style39">
    <w:name w:val="Style3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92" w:lineRule="exact"/>
      <w:ind w:firstLine="672"/>
    </w:pPr>
    <w:rPr>
      <w:rFonts w:eastAsia="Times New Roman"/>
      <w:szCs w:val="24"/>
      <w:lang w:eastAsia="pl-PL"/>
    </w:rPr>
  </w:style>
  <w:style w:type="paragraph" w:customStyle="1" w:styleId="Style105">
    <w:name w:val="Style10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14">
    <w:name w:val="Style11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</w:pPr>
    <w:rPr>
      <w:rFonts w:eastAsia="Times New Roman"/>
      <w:szCs w:val="24"/>
      <w:lang w:eastAsia="pl-PL"/>
    </w:rPr>
  </w:style>
  <w:style w:type="character" w:customStyle="1" w:styleId="FontStyle177">
    <w:name w:val="Font Style177"/>
    <w:uiPriority w:val="99"/>
    <w:rsid w:val="004438B8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178">
    <w:name w:val="Font Style178"/>
    <w:uiPriority w:val="99"/>
    <w:rsid w:val="004438B8"/>
    <w:rPr>
      <w:rFonts w:ascii="Arial Unicode MS" w:eastAsia="Arial Unicode MS" w:cs="Arial Unicode MS"/>
      <w:b/>
      <w:bCs/>
      <w:sz w:val="28"/>
      <w:szCs w:val="28"/>
    </w:rPr>
  </w:style>
  <w:style w:type="paragraph" w:customStyle="1" w:styleId="Style33">
    <w:name w:val="Style3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</w:pPr>
    <w:rPr>
      <w:rFonts w:eastAsia="Times New Roman"/>
      <w:szCs w:val="24"/>
      <w:lang w:eastAsia="pl-PL"/>
    </w:rPr>
  </w:style>
  <w:style w:type="paragraph" w:customStyle="1" w:styleId="Style103">
    <w:name w:val="Style10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</w:pPr>
    <w:rPr>
      <w:rFonts w:eastAsia="Times New Roman"/>
      <w:szCs w:val="24"/>
      <w:lang w:eastAsia="pl-PL"/>
    </w:rPr>
  </w:style>
  <w:style w:type="paragraph" w:customStyle="1" w:styleId="Style110">
    <w:name w:val="Style11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12">
    <w:name w:val="Style11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79">
    <w:name w:val="Font Style179"/>
    <w:uiPriority w:val="99"/>
    <w:rsid w:val="004438B8"/>
    <w:rPr>
      <w:rFonts w:ascii="Garamond" w:hAnsi="Garamond" w:cs="Garamond"/>
      <w:b/>
      <w:bCs/>
      <w:sz w:val="16"/>
      <w:szCs w:val="16"/>
    </w:rPr>
  </w:style>
  <w:style w:type="character" w:customStyle="1" w:styleId="FontStyle181">
    <w:name w:val="Font Style181"/>
    <w:uiPriority w:val="99"/>
    <w:rsid w:val="004438B8"/>
    <w:rPr>
      <w:rFonts w:ascii="Arial" w:hAnsi="Arial" w:cs="Arial"/>
      <w:b/>
      <w:bCs/>
      <w:i/>
      <w:iCs/>
      <w:sz w:val="22"/>
      <w:szCs w:val="22"/>
    </w:rPr>
  </w:style>
  <w:style w:type="paragraph" w:customStyle="1" w:styleId="Style53">
    <w:name w:val="Style5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6">
    <w:name w:val="Style6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67" w:lineRule="exact"/>
    </w:pPr>
    <w:rPr>
      <w:rFonts w:eastAsia="Times New Roman"/>
      <w:szCs w:val="24"/>
      <w:lang w:eastAsia="pl-PL"/>
    </w:rPr>
  </w:style>
  <w:style w:type="character" w:customStyle="1" w:styleId="FontStyle180">
    <w:name w:val="Font Style180"/>
    <w:uiPriority w:val="99"/>
    <w:rsid w:val="004438B8"/>
    <w:rPr>
      <w:rFonts w:ascii="Georgia" w:hAnsi="Georgia" w:cs="Georgia"/>
      <w:b/>
      <w:bCs/>
      <w:sz w:val="8"/>
      <w:szCs w:val="8"/>
    </w:rPr>
  </w:style>
  <w:style w:type="paragraph" w:customStyle="1" w:styleId="Style8">
    <w:name w:val="Style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70" w:lineRule="exact"/>
    </w:pPr>
    <w:rPr>
      <w:rFonts w:eastAsia="Times New Roman"/>
      <w:szCs w:val="24"/>
      <w:lang w:eastAsia="pl-PL"/>
    </w:rPr>
  </w:style>
  <w:style w:type="paragraph" w:customStyle="1" w:styleId="Style113">
    <w:name w:val="Style11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07" w:lineRule="exact"/>
      <w:ind w:hanging="278"/>
    </w:pPr>
    <w:rPr>
      <w:rFonts w:eastAsia="Times New Roman"/>
      <w:szCs w:val="24"/>
      <w:lang w:eastAsia="pl-PL"/>
    </w:rPr>
  </w:style>
  <w:style w:type="character" w:customStyle="1" w:styleId="FontStyle182">
    <w:name w:val="Font Style182"/>
    <w:uiPriority w:val="99"/>
    <w:rsid w:val="004438B8"/>
    <w:rPr>
      <w:rFonts w:ascii="Arial" w:hAnsi="Arial" w:cs="Arial"/>
      <w:b/>
      <w:bCs/>
      <w:sz w:val="22"/>
      <w:szCs w:val="22"/>
    </w:rPr>
  </w:style>
  <w:style w:type="paragraph" w:customStyle="1" w:styleId="Style51">
    <w:name w:val="Style5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9">
    <w:name w:val="Style1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paragraph" w:customStyle="1" w:styleId="Style34">
    <w:name w:val="Style3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83">
    <w:name w:val="Font Style183"/>
    <w:uiPriority w:val="99"/>
    <w:rsid w:val="004438B8"/>
    <w:rPr>
      <w:rFonts w:ascii="Garamond" w:hAnsi="Garamond" w:cs="Garamond"/>
      <w:b/>
      <w:bCs/>
      <w:i/>
      <w:iCs/>
      <w:sz w:val="18"/>
      <w:szCs w:val="18"/>
    </w:rPr>
  </w:style>
  <w:style w:type="paragraph" w:customStyle="1" w:styleId="Style59">
    <w:name w:val="Style5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  <w:ind w:firstLine="250"/>
    </w:pPr>
    <w:rPr>
      <w:rFonts w:eastAsia="Times New Roman"/>
      <w:szCs w:val="24"/>
      <w:lang w:eastAsia="pl-PL"/>
    </w:rPr>
  </w:style>
  <w:style w:type="paragraph" w:customStyle="1" w:styleId="Style1">
    <w:name w:val="Style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57">
    <w:name w:val="Font Style57"/>
    <w:uiPriority w:val="99"/>
    <w:rsid w:val="004438B8"/>
    <w:rPr>
      <w:rFonts w:ascii="Franklin Gothic Medium" w:hAnsi="Franklin Gothic Medium" w:cs="Franklin Gothic Medium"/>
      <w:sz w:val="24"/>
      <w:szCs w:val="24"/>
    </w:rPr>
  </w:style>
  <w:style w:type="character" w:customStyle="1" w:styleId="FontStyle58">
    <w:name w:val="Font Style58"/>
    <w:uiPriority w:val="99"/>
    <w:rsid w:val="004438B8"/>
    <w:rPr>
      <w:rFonts w:ascii="Franklin Gothic Medium" w:hAnsi="Franklin Gothic Medium" w:cs="Franklin Gothic Medium"/>
      <w:sz w:val="18"/>
      <w:szCs w:val="18"/>
    </w:rPr>
  </w:style>
  <w:style w:type="character" w:customStyle="1" w:styleId="FontStyle76">
    <w:name w:val="Font Style76"/>
    <w:uiPriority w:val="99"/>
    <w:rsid w:val="004438B8"/>
    <w:rPr>
      <w:rFonts w:ascii="Georgia" w:hAnsi="Georgia" w:cs="Georgia"/>
      <w:b/>
      <w:bCs/>
      <w:sz w:val="14"/>
      <w:szCs w:val="14"/>
    </w:rPr>
  </w:style>
  <w:style w:type="character" w:customStyle="1" w:styleId="FontStyle71">
    <w:name w:val="Font Style71"/>
    <w:uiPriority w:val="99"/>
    <w:rsid w:val="004438B8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FontStyle73">
    <w:name w:val="Font Style73"/>
    <w:uiPriority w:val="99"/>
    <w:rsid w:val="004438B8"/>
    <w:rPr>
      <w:rFonts w:ascii="Book Antiqua" w:hAnsi="Book Antiqua" w:cs="Book Antiqua"/>
      <w:b/>
      <w:bCs/>
      <w:sz w:val="14"/>
      <w:szCs w:val="14"/>
    </w:rPr>
  </w:style>
  <w:style w:type="character" w:customStyle="1" w:styleId="FontStyle59">
    <w:name w:val="Font Style59"/>
    <w:uiPriority w:val="99"/>
    <w:rsid w:val="004438B8"/>
    <w:rPr>
      <w:rFonts w:ascii="Book Antiqua" w:hAnsi="Book Antiqua" w:cs="Book Antiqua"/>
      <w:b/>
      <w:bCs/>
      <w:sz w:val="32"/>
      <w:szCs w:val="32"/>
    </w:rPr>
  </w:style>
  <w:style w:type="paragraph" w:customStyle="1" w:styleId="Style24">
    <w:name w:val="Style2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8" w:lineRule="exact"/>
      <w:jc w:val="center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60">
    <w:name w:val="Font Style60"/>
    <w:uiPriority w:val="99"/>
    <w:rsid w:val="004438B8"/>
    <w:rPr>
      <w:rFonts w:ascii="Book Antiqua" w:hAnsi="Book Antiqua" w:cs="Book Antiqua"/>
      <w:b/>
      <w:bCs/>
      <w:sz w:val="24"/>
      <w:szCs w:val="24"/>
    </w:rPr>
  </w:style>
  <w:style w:type="paragraph" w:customStyle="1" w:styleId="Style32">
    <w:name w:val="Style3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87" w:lineRule="exact"/>
      <w:ind w:hanging="211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61">
    <w:name w:val="Font Style61"/>
    <w:uiPriority w:val="99"/>
    <w:rsid w:val="004438B8"/>
    <w:rPr>
      <w:rFonts w:ascii="Book Antiqua" w:hAnsi="Book Antiqua" w:cs="Book Antiqua"/>
      <w:b/>
      <w:bCs/>
      <w:sz w:val="12"/>
      <w:szCs w:val="12"/>
    </w:rPr>
  </w:style>
  <w:style w:type="character" w:customStyle="1" w:styleId="FontStyle65">
    <w:name w:val="Font Style65"/>
    <w:uiPriority w:val="99"/>
    <w:rsid w:val="004438B8"/>
    <w:rPr>
      <w:rFonts w:ascii="Franklin Gothic Medium" w:hAnsi="Franklin Gothic Medium" w:cs="Franklin Gothic Medium"/>
      <w:b/>
      <w:bCs/>
      <w:i/>
      <w:iCs/>
      <w:sz w:val="20"/>
      <w:szCs w:val="20"/>
    </w:rPr>
  </w:style>
  <w:style w:type="character" w:customStyle="1" w:styleId="FontStyle75">
    <w:name w:val="Font Style75"/>
    <w:uiPriority w:val="99"/>
    <w:rsid w:val="004438B8"/>
    <w:rPr>
      <w:rFonts w:ascii="Book Antiqua" w:hAnsi="Book Antiqua" w:cs="Book Antiqua"/>
      <w:b/>
      <w:bCs/>
      <w:i/>
      <w:iCs/>
      <w:smallCaps/>
      <w:sz w:val="14"/>
      <w:szCs w:val="14"/>
    </w:rPr>
  </w:style>
  <w:style w:type="character" w:customStyle="1" w:styleId="FontStyle66">
    <w:name w:val="Font Style66"/>
    <w:uiPriority w:val="99"/>
    <w:rsid w:val="004438B8"/>
    <w:rPr>
      <w:rFonts w:ascii="Georgia" w:hAnsi="Georgia" w:cs="Georgia"/>
      <w:b/>
      <w:bCs/>
      <w:sz w:val="10"/>
      <w:szCs w:val="10"/>
    </w:rPr>
  </w:style>
  <w:style w:type="character" w:customStyle="1" w:styleId="FontStyle68">
    <w:name w:val="Font Style68"/>
    <w:uiPriority w:val="99"/>
    <w:rsid w:val="004438B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69">
    <w:name w:val="Font Style69"/>
    <w:uiPriority w:val="99"/>
    <w:rsid w:val="004438B8"/>
    <w:rPr>
      <w:rFonts w:ascii="Book Antiqua" w:hAnsi="Book Antiqua" w:cs="Book Antiqua"/>
      <w:i/>
      <w:iCs/>
      <w:spacing w:val="-20"/>
      <w:sz w:val="22"/>
      <w:szCs w:val="22"/>
    </w:rPr>
  </w:style>
  <w:style w:type="character" w:customStyle="1" w:styleId="FontStyle70">
    <w:name w:val="Font Style70"/>
    <w:uiPriority w:val="99"/>
    <w:rsid w:val="004438B8"/>
    <w:rPr>
      <w:rFonts w:ascii="Arial" w:hAnsi="Arial" w:cs="Arial"/>
      <w:b/>
      <w:bCs/>
      <w:smallCaps/>
      <w:sz w:val="10"/>
      <w:szCs w:val="10"/>
    </w:rPr>
  </w:style>
  <w:style w:type="paragraph" w:customStyle="1" w:styleId="Style54">
    <w:name w:val="Style5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92" w:lineRule="exact"/>
      <w:ind w:hanging="221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72">
    <w:name w:val="Font Style72"/>
    <w:uiPriority w:val="99"/>
    <w:rsid w:val="004438B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74">
    <w:name w:val="Font Style74"/>
    <w:uiPriority w:val="99"/>
    <w:rsid w:val="004438B8"/>
    <w:rPr>
      <w:rFonts w:ascii="Book Antiqua" w:hAnsi="Book Antiqua" w:cs="Book Antiqua"/>
      <w:b/>
      <w:bCs/>
      <w:sz w:val="12"/>
      <w:szCs w:val="12"/>
    </w:rPr>
  </w:style>
  <w:style w:type="character" w:customStyle="1" w:styleId="FontStyle78">
    <w:name w:val="Font Style78"/>
    <w:uiPriority w:val="99"/>
    <w:rsid w:val="004438B8"/>
    <w:rPr>
      <w:rFonts w:ascii="Franklin Gothic Medium" w:hAnsi="Franklin Gothic Medium" w:cs="Franklin Gothic Medium"/>
      <w:b/>
      <w:bCs/>
      <w:spacing w:val="-10"/>
      <w:sz w:val="34"/>
      <w:szCs w:val="34"/>
    </w:rPr>
  </w:style>
  <w:style w:type="paragraph" w:customStyle="1" w:styleId="Style9">
    <w:name w:val="Style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  <w:ind w:firstLine="355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79">
    <w:name w:val="Font Style79"/>
    <w:uiPriority w:val="99"/>
    <w:rsid w:val="004438B8"/>
    <w:rPr>
      <w:rFonts w:ascii="Tahoma" w:hAnsi="Tahoma" w:cs="Tahoma"/>
      <w:b/>
      <w:bCs/>
      <w:spacing w:val="-10"/>
      <w:sz w:val="28"/>
      <w:szCs w:val="28"/>
    </w:rPr>
  </w:style>
  <w:style w:type="paragraph" w:customStyle="1" w:styleId="Style20">
    <w:name w:val="Style2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exact"/>
      <w:ind w:hanging="336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80">
    <w:name w:val="Font Style80"/>
    <w:uiPriority w:val="99"/>
    <w:rsid w:val="004438B8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82">
    <w:name w:val="Font Style82"/>
    <w:uiPriority w:val="99"/>
    <w:rsid w:val="004438B8"/>
    <w:rPr>
      <w:rFonts w:ascii="Franklin Gothic Medium" w:hAnsi="Franklin Gothic Medium" w:cs="Franklin Gothic Medium"/>
      <w:b/>
      <w:bCs/>
      <w:sz w:val="18"/>
      <w:szCs w:val="18"/>
    </w:rPr>
  </w:style>
  <w:style w:type="character" w:customStyle="1" w:styleId="FontStyle84">
    <w:name w:val="Font Style84"/>
    <w:uiPriority w:val="99"/>
    <w:rsid w:val="004438B8"/>
    <w:rPr>
      <w:rFonts w:ascii="Franklin Gothic Medium Cond" w:hAnsi="Franklin Gothic Medium Cond" w:cs="Franklin Gothic Medium Cond"/>
      <w:i/>
      <w:iCs/>
      <w:sz w:val="22"/>
      <w:szCs w:val="22"/>
    </w:rPr>
  </w:style>
  <w:style w:type="paragraph" w:customStyle="1" w:styleId="Style46">
    <w:name w:val="Style4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81">
    <w:name w:val="Font Style81"/>
    <w:uiPriority w:val="99"/>
    <w:rsid w:val="004438B8"/>
    <w:rPr>
      <w:rFonts w:ascii="Franklin Gothic Medium" w:hAnsi="Franklin Gothic Medium" w:cs="Franklin Gothic Medium"/>
      <w:spacing w:val="-10"/>
      <w:sz w:val="22"/>
      <w:szCs w:val="22"/>
    </w:rPr>
  </w:style>
  <w:style w:type="character" w:customStyle="1" w:styleId="FontStyle86">
    <w:name w:val="Font Style86"/>
    <w:uiPriority w:val="99"/>
    <w:rsid w:val="004438B8"/>
    <w:rPr>
      <w:rFonts w:ascii="Tahoma" w:hAnsi="Tahoma" w:cs="Tahoma"/>
      <w:b/>
      <w:bCs/>
      <w:sz w:val="24"/>
      <w:szCs w:val="24"/>
    </w:rPr>
  </w:style>
  <w:style w:type="character" w:customStyle="1" w:styleId="FontStyle85">
    <w:name w:val="Font Style85"/>
    <w:uiPriority w:val="99"/>
    <w:rsid w:val="004438B8"/>
    <w:rPr>
      <w:rFonts w:ascii="Franklin Gothic Medium" w:hAnsi="Franklin Gothic Medium" w:cs="Franklin Gothic Medium"/>
      <w:b/>
      <w:bCs/>
      <w:spacing w:val="-20"/>
      <w:sz w:val="24"/>
      <w:szCs w:val="24"/>
    </w:rPr>
  </w:style>
  <w:style w:type="character" w:customStyle="1" w:styleId="FontStyle88">
    <w:name w:val="Font Style88"/>
    <w:uiPriority w:val="99"/>
    <w:rsid w:val="004438B8"/>
    <w:rPr>
      <w:rFonts w:ascii="Arial" w:hAnsi="Arial" w:cs="Arial"/>
      <w:b/>
      <w:bCs/>
      <w:sz w:val="18"/>
      <w:szCs w:val="18"/>
    </w:rPr>
  </w:style>
  <w:style w:type="character" w:customStyle="1" w:styleId="FontStyle92">
    <w:name w:val="Font Style92"/>
    <w:uiPriority w:val="99"/>
    <w:rsid w:val="004438B8"/>
    <w:rPr>
      <w:rFonts w:ascii="Book Antiqua" w:hAnsi="Book Antiqua" w:cs="Book Antiqua"/>
      <w:b/>
      <w:bCs/>
      <w:sz w:val="18"/>
      <w:szCs w:val="18"/>
    </w:rPr>
  </w:style>
  <w:style w:type="paragraph" w:customStyle="1" w:styleId="Style55">
    <w:name w:val="Style5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90">
    <w:name w:val="Font Style90"/>
    <w:uiPriority w:val="99"/>
    <w:rsid w:val="004438B8"/>
    <w:rPr>
      <w:rFonts w:ascii="Arial" w:hAnsi="Arial" w:cs="Arial"/>
      <w:b/>
      <w:bCs/>
      <w:sz w:val="14"/>
      <w:szCs w:val="14"/>
    </w:rPr>
  </w:style>
  <w:style w:type="paragraph" w:customStyle="1" w:styleId="srodtytul-1">
    <w:name w:val="srodtytul-1"/>
    <w:basedOn w:val="Normalny"/>
    <w:rsid w:val="004438B8"/>
    <w:pPr>
      <w:keepLines/>
      <w:spacing w:after="0" w:line="400" w:lineRule="exact"/>
      <w:jc w:val="center"/>
    </w:pPr>
    <w:rPr>
      <w:rFonts w:ascii="NimbusSanNo5TEEMed" w:eastAsia="Times New Roman" w:hAnsi="NimbusSanNo5TEEMed" w:cs="NimbusSanNo5TEEMed"/>
      <w:noProof/>
      <w:sz w:val="32"/>
      <w:szCs w:val="20"/>
      <w:lang w:eastAsia="pl-PL"/>
    </w:rPr>
  </w:style>
  <w:style w:type="paragraph" w:customStyle="1" w:styleId="normal-bez-wciecia">
    <w:name w:val="normal-bez-wciecia"/>
    <w:basedOn w:val="Normalny"/>
    <w:rsid w:val="004438B8"/>
    <w:pPr>
      <w:keepLines/>
      <w:tabs>
        <w:tab w:val="left" w:pos="283"/>
      </w:tabs>
      <w:spacing w:after="0" w:line="240" w:lineRule="exact"/>
    </w:pPr>
    <w:rPr>
      <w:rFonts w:ascii="SlimbachItcTEE" w:eastAsia="Times New Roman" w:hAnsi="SlimbachItcTEE" w:cs="SlimbachItcTEE"/>
      <w:noProof/>
      <w:sz w:val="20"/>
      <w:szCs w:val="20"/>
      <w:lang w:eastAsia="pl-PL"/>
    </w:rPr>
  </w:style>
  <w:style w:type="character" w:customStyle="1" w:styleId="TekstprzypisukocowegoZnak1">
    <w:name w:val="Tekst przypisu końcowego Znak1"/>
    <w:uiPriority w:val="99"/>
    <w:semiHidden/>
    <w:rsid w:val="004438B8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4438B8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Umowa6">
    <w:name w:val="Umowa6"/>
    <w:basedOn w:val="Normalny"/>
    <w:rsid w:val="004438B8"/>
    <w:pPr>
      <w:widowControl w:val="0"/>
      <w:spacing w:after="0" w:line="270" w:lineRule="exact"/>
      <w:ind w:right="57" w:firstLine="284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Ustep">
    <w:name w:val="Ustep"/>
    <w:basedOn w:val="Normalny"/>
    <w:rsid w:val="004438B8"/>
    <w:pPr>
      <w:suppressAutoHyphens/>
      <w:spacing w:after="0" w:line="100" w:lineRule="atLeast"/>
    </w:pPr>
    <w:rPr>
      <w:rFonts w:eastAsia="Times New Roman"/>
      <w:szCs w:val="24"/>
      <w:lang w:eastAsia="ar-SA"/>
    </w:rPr>
  </w:style>
  <w:style w:type="paragraph" w:customStyle="1" w:styleId="tekst-tabelka-lub-formularz">
    <w:name w:val="tekst-tabelka-lub-formularz"/>
    <w:basedOn w:val="Normalny"/>
    <w:rsid w:val="004438B8"/>
    <w:pPr>
      <w:keepLines/>
      <w:tabs>
        <w:tab w:val="left" w:pos="2540"/>
      </w:tabs>
      <w:spacing w:after="0" w:line="220" w:lineRule="exact"/>
    </w:pPr>
    <w:rPr>
      <w:rFonts w:ascii="SlimbachItcTEE" w:eastAsia="Times New Roman" w:hAnsi="SlimbachItcTEE" w:cs="SlimbachItcTEE"/>
      <w:noProof/>
      <w:sz w:val="18"/>
      <w:szCs w:val="20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4438B8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4438B8"/>
    <w:rPr>
      <w:rFonts w:eastAsia="Times New Roman"/>
      <w:szCs w:val="24"/>
      <w:lang w:eastAsia="pl-PL"/>
    </w:rPr>
  </w:style>
  <w:style w:type="character" w:customStyle="1" w:styleId="MapadokumentuZnak">
    <w:name w:val="Mapa dokumentu Znak"/>
    <w:uiPriority w:val="99"/>
    <w:semiHidden/>
    <w:rsid w:val="004438B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lb">
    <w:name w:val="a_lb"/>
    <w:rsid w:val="004438B8"/>
  </w:style>
  <w:style w:type="character" w:customStyle="1" w:styleId="Nagwek2Znak">
    <w:name w:val="Nagłówek 2 Znak"/>
    <w:link w:val="Nagwek2"/>
    <w:rsid w:val="004438B8"/>
    <w:rPr>
      <w:rFonts w:eastAsia="Times New Roman"/>
      <w:sz w:val="32"/>
      <w:lang w:val="x-none" w:eastAsia="x-none"/>
    </w:rPr>
  </w:style>
  <w:style w:type="character" w:customStyle="1" w:styleId="Nagwek3Znak">
    <w:name w:val="Nagłówek 3 Znak"/>
    <w:link w:val="Nagwek3"/>
    <w:rsid w:val="004438B8"/>
    <w:rPr>
      <w:rFonts w:eastAsia="Times New Roman"/>
      <w:sz w:val="28"/>
      <w:lang w:val="x-none" w:eastAsia="x-none"/>
    </w:rPr>
  </w:style>
  <w:style w:type="character" w:customStyle="1" w:styleId="Nagwek4Znak">
    <w:name w:val="Nagłówek 4 Znak"/>
    <w:link w:val="Nagwek4"/>
    <w:uiPriority w:val="99"/>
    <w:rsid w:val="004438B8"/>
    <w:rPr>
      <w:rFonts w:eastAsia="Times New Roman"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4438B8"/>
    <w:rPr>
      <w:rFonts w:ascii="Arial" w:eastAsia="Times New Roman" w:hAnsi="Arial"/>
      <w:shd w:val="pct12" w:color="000000" w:fill="FFFFFF"/>
      <w:lang w:val="x-none" w:eastAsia="x-none"/>
    </w:rPr>
  </w:style>
  <w:style w:type="character" w:customStyle="1" w:styleId="Nagwek6Znak">
    <w:name w:val="Nagłówek 6 Znak"/>
    <w:link w:val="Nagwek6"/>
    <w:rsid w:val="004438B8"/>
    <w:rPr>
      <w:rFonts w:ascii="Arial" w:eastAsia="Times New Roman" w:hAnsi="Arial"/>
      <w:lang w:val="x-none" w:eastAsia="x-none"/>
    </w:rPr>
  </w:style>
  <w:style w:type="character" w:customStyle="1" w:styleId="Nagwek9Znak">
    <w:name w:val="Nagłówek 9 Znak"/>
    <w:link w:val="Nagwek9"/>
    <w:rsid w:val="004438B8"/>
    <w:rPr>
      <w:rFonts w:ascii="Cambria" w:eastAsia="Times New Roman" w:hAnsi="Cambria"/>
      <w:b/>
      <w:i/>
      <w:iCs/>
      <w:color w:val="40404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4438B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438B8"/>
    <w:pPr>
      <w:tabs>
        <w:tab w:val="right" w:leader="dot" w:pos="9062"/>
      </w:tabs>
      <w:ind w:left="440"/>
    </w:pPr>
    <w:rPr>
      <w:rFonts w:eastAsia="Times New Roman"/>
      <w:b/>
      <w:noProof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438B8"/>
    <w:pPr>
      <w:widowControl w:val="0"/>
      <w:autoSpaceDE w:val="0"/>
      <w:autoSpaceDN w:val="0"/>
      <w:adjustRightInd w:val="0"/>
      <w:spacing w:after="0" w:line="240" w:lineRule="auto"/>
      <w:ind w:left="440" w:hanging="420"/>
    </w:pPr>
    <w:rPr>
      <w:rFonts w:eastAsia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438B8"/>
    <w:rPr>
      <w:rFonts w:eastAsia="Times New Roman"/>
      <w:b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38B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4438B8"/>
    <w:rPr>
      <w:b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438B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38B8"/>
    <w:rPr>
      <w:b/>
      <w:sz w:val="28"/>
      <w:lang w:val="x-none" w:eastAsia="x-none"/>
    </w:rPr>
  </w:style>
  <w:style w:type="paragraph" w:styleId="Stopka">
    <w:name w:val="footer"/>
    <w:basedOn w:val="Normalny"/>
    <w:link w:val="StopkaZnak"/>
    <w:unhideWhenUsed/>
    <w:rsid w:val="004438B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rsid w:val="004438B8"/>
    <w:rPr>
      <w:b/>
      <w:sz w:val="28"/>
      <w:lang w:val="x-none" w:eastAsia="x-none"/>
    </w:rPr>
  </w:style>
  <w:style w:type="character" w:styleId="Odwoanieprzypisudolnego">
    <w:name w:val="footnote reference"/>
    <w:unhideWhenUsed/>
    <w:rsid w:val="004438B8"/>
    <w:rPr>
      <w:vertAlign w:val="superscript"/>
    </w:rPr>
  </w:style>
  <w:style w:type="character" w:styleId="Odwoaniedokomentarza">
    <w:name w:val="annotation reference"/>
    <w:semiHidden/>
    <w:unhideWhenUsed/>
    <w:rsid w:val="004438B8"/>
    <w:rPr>
      <w:sz w:val="16"/>
      <w:szCs w:val="16"/>
    </w:rPr>
  </w:style>
  <w:style w:type="character" w:styleId="Numerstrony">
    <w:name w:val="page number"/>
    <w:rsid w:val="004438B8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4438B8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4438B8"/>
    <w:rPr>
      <w:rFonts w:eastAsia="Times New Roman"/>
      <w:b/>
      <w:lang w:val="x-none" w:eastAsia="x-none"/>
    </w:rPr>
  </w:style>
  <w:style w:type="paragraph" w:styleId="Lista">
    <w:name w:val="List"/>
    <w:basedOn w:val="Normalny"/>
    <w:rsid w:val="004438B8"/>
    <w:pPr>
      <w:spacing w:after="0" w:line="240" w:lineRule="auto"/>
      <w:ind w:left="283" w:hanging="283"/>
    </w:pPr>
    <w:rPr>
      <w:rFonts w:eastAsia="Times New Roman"/>
      <w:sz w:val="26"/>
      <w:szCs w:val="20"/>
      <w:lang w:eastAsia="pl-PL"/>
    </w:rPr>
  </w:style>
  <w:style w:type="paragraph" w:styleId="Lista2">
    <w:name w:val="List 2"/>
    <w:basedOn w:val="Normalny"/>
    <w:rsid w:val="004438B8"/>
    <w:pPr>
      <w:spacing w:after="0" w:line="240" w:lineRule="auto"/>
      <w:ind w:left="566" w:hanging="283"/>
    </w:pPr>
    <w:rPr>
      <w:rFonts w:eastAsia="Times New Roman"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4438B8"/>
    <w:pPr>
      <w:spacing w:after="0" w:line="240" w:lineRule="auto"/>
      <w:jc w:val="center"/>
    </w:pPr>
    <w:rPr>
      <w:rFonts w:eastAsia="Times New Roman"/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4438B8"/>
    <w:rPr>
      <w:rFonts w:eastAsia="Times New Roman"/>
      <w:sz w:val="32"/>
      <w:lang w:val="x-none" w:eastAsia="x-none"/>
    </w:rPr>
  </w:style>
  <w:style w:type="paragraph" w:styleId="Tekstpodstawowy">
    <w:name w:val="Body Text"/>
    <w:basedOn w:val="Normalny"/>
    <w:link w:val="TekstpodstawowyZnak"/>
    <w:rsid w:val="004438B8"/>
    <w:pPr>
      <w:spacing w:after="0" w:line="240" w:lineRule="auto"/>
    </w:pPr>
    <w:rPr>
      <w:rFonts w:eastAsia="Times New Roman"/>
      <w:sz w:val="26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4438B8"/>
    <w:rPr>
      <w:rFonts w:eastAsia="Times New Roman"/>
      <w:b/>
      <w:sz w:val="2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4438B8"/>
    <w:pPr>
      <w:spacing w:after="120" w:line="240" w:lineRule="auto"/>
      <w:ind w:left="283"/>
    </w:pPr>
    <w:rPr>
      <w:rFonts w:eastAsia="Times New Roman"/>
      <w:sz w:val="26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438B8"/>
    <w:rPr>
      <w:rFonts w:eastAsia="Times New Roman"/>
      <w:b/>
      <w:sz w:val="26"/>
      <w:lang w:val="x-none" w:eastAsia="x-none"/>
    </w:rPr>
  </w:style>
  <w:style w:type="paragraph" w:styleId="Tekstpodstawowy2">
    <w:name w:val="Body Text 2"/>
    <w:basedOn w:val="Normalny"/>
    <w:link w:val="Tekstpodstawowy2Znak"/>
    <w:rsid w:val="004438B8"/>
    <w:pPr>
      <w:spacing w:after="0" w:line="240" w:lineRule="auto"/>
    </w:pPr>
    <w:rPr>
      <w:rFonts w:eastAsia="Times New Roman"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438B8"/>
    <w:rPr>
      <w:rFonts w:eastAsia="Times New Roman"/>
      <w:b/>
      <w:sz w:val="26"/>
      <w:lang w:val="x-none" w:eastAsia="x-none"/>
    </w:rPr>
  </w:style>
  <w:style w:type="paragraph" w:styleId="Tekstpodstawowy3">
    <w:name w:val="Body Text 3"/>
    <w:basedOn w:val="Normalny"/>
    <w:link w:val="Tekstpodstawowy3Znak"/>
    <w:rsid w:val="004438B8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4438B8"/>
    <w:rPr>
      <w:rFonts w:eastAsia="Times New Roman"/>
      <w:b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438B8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4438B8"/>
    <w:rPr>
      <w:b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unhideWhenUsed/>
    <w:rsid w:val="004438B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438B8"/>
    <w:rPr>
      <w:b/>
      <w:sz w:val="16"/>
      <w:szCs w:val="16"/>
      <w:lang w:val="x-none" w:eastAsia="x-none"/>
    </w:rPr>
  </w:style>
  <w:style w:type="character" w:styleId="Hipercze">
    <w:name w:val="Hyperlink"/>
    <w:uiPriority w:val="99"/>
    <w:rsid w:val="004438B8"/>
    <w:rPr>
      <w:color w:val="0000FF"/>
      <w:u w:val="single"/>
    </w:rPr>
  </w:style>
  <w:style w:type="character" w:styleId="Pogrubienie">
    <w:name w:val="Strong"/>
    <w:qFormat/>
    <w:rsid w:val="004438B8"/>
    <w:rPr>
      <w:b/>
      <w:bCs/>
    </w:rPr>
  </w:style>
  <w:style w:type="character" w:styleId="Uwydatnienie">
    <w:name w:val="Emphasis"/>
    <w:uiPriority w:val="20"/>
    <w:qFormat/>
    <w:rsid w:val="004438B8"/>
    <w:rPr>
      <w:b/>
      <w:bCs/>
      <w:i w:val="0"/>
      <w:iCs w:val="0"/>
    </w:rPr>
  </w:style>
  <w:style w:type="paragraph" w:customStyle="1" w:styleId="a">
    <w:basedOn w:val="Normalny"/>
    <w:next w:val="Mapadokumentu"/>
    <w:link w:val="PlandokumentuZnak"/>
    <w:uiPriority w:val="99"/>
    <w:rsid w:val="004438B8"/>
    <w:pPr>
      <w:shd w:val="clear" w:color="auto" w:fill="000080"/>
      <w:spacing w:after="0" w:line="240" w:lineRule="auto"/>
    </w:pPr>
    <w:rPr>
      <w:rFonts w:ascii="Tahoma" w:eastAsia="Times New Roman" w:hAnsi="Tahoma"/>
      <w:b/>
      <w:sz w:val="20"/>
      <w:szCs w:val="20"/>
      <w:lang w:val="x-none" w:eastAsia="x-none"/>
    </w:rPr>
  </w:style>
  <w:style w:type="character" w:customStyle="1" w:styleId="PlandokumentuZnak">
    <w:name w:val="Plan dokumentu Znak"/>
    <w:link w:val="a"/>
    <w:uiPriority w:val="99"/>
    <w:semiHidden/>
    <w:rsid w:val="004438B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4438B8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4438B8"/>
    <w:rPr>
      <w:rFonts w:ascii="Segoe UI" w:hAnsi="Segoe UI" w:cs="Segoe UI"/>
      <w:b/>
      <w:sz w:val="16"/>
      <w:szCs w:val="16"/>
    </w:rPr>
  </w:style>
  <w:style w:type="paragraph" w:styleId="NormalnyWeb">
    <w:name w:val="Normal (Web)"/>
    <w:basedOn w:val="Normalny"/>
    <w:rsid w:val="004438B8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8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438B8"/>
    <w:rPr>
      <w:bCs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8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438B8"/>
    <w:rPr>
      <w:rFonts w:ascii="Tahoma" w:hAnsi="Tahoma"/>
      <w:b/>
      <w:sz w:val="16"/>
      <w:szCs w:val="16"/>
      <w:lang w:val="x-none" w:eastAsia="x-none"/>
    </w:rPr>
  </w:style>
  <w:style w:type="table" w:styleId="Tabela-Siatka">
    <w:name w:val="Table Grid"/>
    <w:basedOn w:val="Standardowy"/>
    <w:rsid w:val="004438B8"/>
    <w:rPr>
      <w:rFonts w:ascii="Calibri" w:hAnsi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4438B8"/>
    <w:rPr>
      <w:rFonts w:eastAsia="Times New Roman"/>
      <w:szCs w:val="24"/>
      <w:lang w:eastAsia="pl-PL"/>
    </w:rPr>
  </w:style>
  <w:style w:type="paragraph" w:styleId="Akapitzlist">
    <w:name w:val="List Paragraph"/>
    <w:aliases w:val="Sl_Akapit z listą"/>
    <w:basedOn w:val="Normalny"/>
    <w:link w:val="AkapitzlistZnak"/>
    <w:uiPriority w:val="34"/>
    <w:qFormat/>
    <w:rsid w:val="004438B8"/>
    <w:pPr>
      <w:spacing w:after="0" w:line="240" w:lineRule="auto"/>
      <w:ind w:left="720"/>
      <w:contextualSpacing/>
    </w:pPr>
    <w:rPr>
      <w:rFonts w:eastAsia="Times New Roman"/>
      <w:szCs w:val="24"/>
      <w:lang w:eastAsia="pl-PL"/>
    </w:rPr>
  </w:style>
  <w:style w:type="paragraph" w:customStyle="1" w:styleId="Styl1">
    <w:name w:val="Styl1"/>
    <w:basedOn w:val="Nagwekspisutreci"/>
    <w:qFormat/>
    <w:rsid w:val="004438B8"/>
    <w:pPr>
      <w:spacing w:before="360" w:after="120"/>
    </w:pPr>
    <w:rPr>
      <w:b w:val="0"/>
      <w:bCs/>
    </w:rPr>
  </w:style>
  <w:style w:type="paragraph" w:customStyle="1" w:styleId="INFORMACJAPODSTAWOWA">
    <w:name w:val="INFORMACJA PODSTAWOWA"/>
    <w:basedOn w:val="Normalny"/>
    <w:uiPriority w:val="99"/>
    <w:rsid w:val="00D95414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AkapitzlistZnak">
    <w:name w:val="Akapit z listą Znak"/>
    <w:aliases w:val="Sl_Akapit z listą Znak"/>
    <w:link w:val="Akapitzlist"/>
    <w:uiPriority w:val="34"/>
    <w:qFormat/>
    <w:locked/>
    <w:rsid w:val="00651C4F"/>
    <w:rPr>
      <w:rFonts w:ascii="Calibri" w:eastAsia="Times New Roman" w:hAnsi="Calibri"/>
      <w:sz w:val="22"/>
      <w:szCs w:val="24"/>
      <w:lang w:eastAsia="pl-PL"/>
    </w:rPr>
  </w:style>
  <w:style w:type="paragraph" w:customStyle="1" w:styleId="punkt">
    <w:name w:val="punkt"/>
    <w:basedOn w:val="Lista2"/>
    <w:rsid w:val="00651C4F"/>
    <w:pPr>
      <w:tabs>
        <w:tab w:val="num" w:pos="360"/>
      </w:tabs>
      <w:spacing w:before="120"/>
      <w:ind w:left="663" w:hanging="32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651C4F"/>
    <w:pPr>
      <w:numPr>
        <w:numId w:val="1"/>
      </w:numPr>
      <w:tabs>
        <w:tab w:val="clear" w:pos="587"/>
      </w:tabs>
      <w:spacing w:before="120" w:after="0" w:line="240" w:lineRule="auto"/>
      <w:ind w:left="0" w:firstLine="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5B7906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eastAsia="zh-CN"/>
    </w:rPr>
  </w:style>
  <w:style w:type="character" w:customStyle="1" w:styleId="redniasiatka2Znak">
    <w:name w:val="Średnia siatka 2 Znak"/>
    <w:link w:val="redniasiatka21"/>
    <w:uiPriority w:val="99"/>
    <w:locked/>
    <w:rsid w:val="009725A0"/>
    <w:rPr>
      <w:rFonts w:eastAsia="Times New Roman"/>
      <w:szCs w:val="24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9725A0"/>
    <w:rPr>
      <w:rFonts w:eastAsia="Times New Roman"/>
      <w:szCs w:val="24"/>
      <w:lang w:eastAsia="pl-PL"/>
    </w:rPr>
  </w:style>
  <w:style w:type="paragraph" w:customStyle="1" w:styleId="Bezodstpw1">
    <w:name w:val="Bez odstępów1"/>
    <w:uiPriority w:val="99"/>
    <w:qFormat/>
    <w:rsid w:val="009725A0"/>
    <w:rPr>
      <w:rFonts w:ascii="Calibri" w:eastAsia="Times New Roman" w:hAnsi="Calibri"/>
      <w:sz w:val="22"/>
      <w:szCs w:val="22"/>
    </w:rPr>
  </w:style>
  <w:style w:type="paragraph" w:customStyle="1" w:styleId="Listapunktowana1">
    <w:name w:val="Lista punktowana1"/>
    <w:basedOn w:val="Normalny"/>
    <w:uiPriority w:val="99"/>
    <w:rsid w:val="009725A0"/>
    <w:pPr>
      <w:tabs>
        <w:tab w:val="num" w:pos="360"/>
      </w:tabs>
      <w:suppressAutoHyphens/>
      <w:spacing w:after="0"/>
    </w:pPr>
    <w:rPr>
      <w:rFonts w:cs="Calibri"/>
      <w:sz w:val="24"/>
      <w:szCs w:val="24"/>
      <w:lang w:eastAsia="ar-SA"/>
    </w:rPr>
  </w:style>
  <w:style w:type="character" w:customStyle="1" w:styleId="FontStyle54">
    <w:name w:val="Font Style54"/>
    <w:uiPriority w:val="99"/>
    <w:rsid w:val="009725A0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DO@strefa.gd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B84077CF955A47BC265533A0E93AD2" ma:contentTypeVersion="10" ma:contentTypeDescription="Utwórz nowy dokument." ma:contentTypeScope="" ma:versionID="5e3792823370a7df3aa1377d8ff72cc3">
  <xsd:schema xmlns:xsd="http://www.w3.org/2001/XMLSchema" xmlns:xs="http://www.w3.org/2001/XMLSchema" xmlns:p="http://schemas.microsoft.com/office/2006/metadata/properties" xmlns:ns2="78b2fa69-ca00-48cb-925d-6150e22776b9" xmlns:ns3="669c85dd-851a-4860-8ff3-1f9c74658aa7" targetNamespace="http://schemas.microsoft.com/office/2006/metadata/properties" ma:root="true" ma:fieldsID="af00e787013b2f481e5c7f2f0f5d130c" ns2:_="" ns3:_="">
    <xsd:import namespace="78b2fa69-ca00-48cb-925d-6150e22776b9"/>
    <xsd:import namespace="669c85dd-851a-4860-8ff3-1f9c74658a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2fa69-ca00-48cb-925d-6150e2277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fbab36b-4f7e-48fd-9342-2b76c66d9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c85dd-851a-4860-8ff3-1f9c74658a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3c70fad-9e44-4fd0-b34c-5952811bfd76}" ma:internalName="TaxCatchAll" ma:showField="CatchAllData" ma:web="669c85dd-851a-4860-8ff3-1f9c74658a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b2fa69-ca00-48cb-925d-6150e22776b9">
      <Terms xmlns="http://schemas.microsoft.com/office/infopath/2007/PartnerControls"/>
    </lcf76f155ced4ddcb4097134ff3c332f>
    <TaxCatchAll xmlns="669c85dd-851a-4860-8ff3-1f9c74658aa7" xsi:nil="true"/>
  </documentManagement>
</p:properties>
</file>

<file path=customXml/itemProps1.xml><?xml version="1.0" encoding="utf-8"?>
<ds:datastoreItem xmlns:ds="http://schemas.openxmlformats.org/officeDocument/2006/customXml" ds:itemID="{BBA333A7-0C65-4407-A073-D1E1FB0A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b2fa69-ca00-48cb-925d-6150e22776b9"/>
    <ds:schemaRef ds:uri="669c85dd-851a-4860-8ff3-1f9c74658a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022BF-EDB9-4CAE-B3CD-A851192BA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EA0BE-1E16-4792-B5AB-D582BE5F4E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A1A92E-DCA5-44C2-85BA-AE569F1621A8}">
  <ds:schemaRefs>
    <ds:schemaRef ds:uri="http://schemas.microsoft.com/office/2006/metadata/properties"/>
    <ds:schemaRef ds:uri="http://schemas.microsoft.com/office/infopath/2007/PartnerControls"/>
    <ds:schemaRef ds:uri="78b2fa69-ca00-48cb-925d-6150e22776b9"/>
    <ds:schemaRef ds:uri="669c85dd-851a-4860-8ff3-1f9c74658a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855</Words>
  <Characters>7756</Characters>
  <Application>Microsoft Office Word</Application>
  <DocSecurity>0</DocSecurity>
  <Lines>172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Wawrzyniak</dc:creator>
  <cp:keywords/>
  <dc:description/>
  <cp:lastModifiedBy>Dominik Boratyński</cp:lastModifiedBy>
  <cp:revision>97</cp:revision>
  <dcterms:created xsi:type="dcterms:W3CDTF">2026-02-19T09:28:00Z</dcterms:created>
  <dcterms:modified xsi:type="dcterms:W3CDTF">2026-04-24T12:53:00Z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0x01010074B84077CF955A47BC265533A0E93AD2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  <property fmtid="{D5CDD505-2E9C-101B-9397-08002B2CF9AE}" pid="5" name="MSIP_Label_339ee161-e4c6-49de-8cdb-8c108e8c8cd3_Enabled">
    <vt:lpwstr>true</vt:lpwstr>
  </property>
  <property fmtid="{D5CDD505-2E9C-101B-9397-08002B2CF9AE}" pid="6" name="MSIP_Label_339ee161-e4c6-49de-8cdb-8c108e8c8cd3_SetDate">
    <vt:lpwstr>2026-02-19T09:28:24Z</vt:lpwstr>
  </property>
  <property fmtid="{D5CDD505-2E9C-101B-9397-08002B2CF9AE}" pid="7" name="MSIP_Label_339ee161-e4c6-49de-8cdb-8c108e8c8cd3_Method">
    <vt:lpwstr>Standard</vt:lpwstr>
  </property>
  <property fmtid="{D5CDD505-2E9C-101B-9397-08002B2CF9AE}" pid="8" name="MSIP_Label_339ee161-e4c6-49de-8cdb-8c108e8c8cd3_Name">
    <vt:lpwstr>Ogólne</vt:lpwstr>
  </property>
  <property fmtid="{D5CDD505-2E9C-101B-9397-08002B2CF9AE}" pid="9" name="MSIP_Label_339ee161-e4c6-49de-8cdb-8c108e8c8cd3_SiteId">
    <vt:lpwstr>28390fa3-42a6-48ee-a9c3-9603a00c12a5</vt:lpwstr>
  </property>
  <property fmtid="{D5CDD505-2E9C-101B-9397-08002B2CF9AE}" pid="10" name="MSIP_Label_339ee161-e4c6-49de-8cdb-8c108e8c8cd3_ActionId">
    <vt:lpwstr>6a7bb8c8-0c47-4f6c-900a-cbc63621d97b</vt:lpwstr>
  </property>
  <property fmtid="{D5CDD505-2E9C-101B-9397-08002B2CF9AE}" pid="11" name="MSIP_Label_339ee161-e4c6-49de-8cdb-8c108e8c8cd3_ContentBits">
    <vt:lpwstr>0</vt:lpwstr>
  </property>
  <property fmtid="{D5CDD505-2E9C-101B-9397-08002B2CF9AE}" pid="12" name="MSIP_Label_339ee161-e4c6-49de-8cdb-8c108e8c8cd3_Tag">
    <vt:lpwstr>10, 3, 0, 2</vt:lpwstr>
  </property>
</Properties>
</file>